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104A8C" w14:paraId="3D76AB06" w14:textId="77777777">
        <w:tc>
          <w:tcPr>
            <w:tcW w:w="10423" w:type="dxa"/>
            <w:gridSpan w:val="2"/>
            <w:shd w:val="clear" w:color="auto" w:fill="auto"/>
          </w:tcPr>
          <w:p w14:paraId="318459D2" w14:textId="340FCBE4" w:rsidR="00104A8C" w:rsidRDefault="006E4315" w:rsidP="00376C12">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23.</w:t>
            </w:r>
            <w:bookmarkEnd w:id="2"/>
            <w:r>
              <w:rPr>
                <w:sz w:val="64"/>
              </w:rPr>
              <w:t xml:space="preserve">700-67 </w:t>
            </w:r>
            <w:r>
              <w:t>V</w:t>
            </w:r>
            <w:bookmarkStart w:id="3" w:name="specVersion"/>
            <w:r>
              <w:t>0.</w:t>
            </w:r>
            <w:r w:rsidR="00041157">
              <w:t>2</w:t>
            </w:r>
            <w:r>
              <w:t>.</w:t>
            </w:r>
            <w:bookmarkEnd w:id="3"/>
            <w:r>
              <w:t xml:space="preserve">0 </w:t>
            </w:r>
            <w:r>
              <w:rPr>
                <w:sz w:val="32"/>
              </w:rPr>
              <w:t>(</w:t>
            </w:r>
            <w:bookmarkStart w:id="4" w:name="issueDate"/>
            <w:r>
              <w:rPr>
                <w:sz w:val="32"/>
              </w:rPr>
              <w:t>2025-</w:t>
            </w:r>
            <w:bookmarkEnd w:id="4"/>
            <w:r w:rsidR="00041157">
              <w:rPr>
                <w:sz w:val="32"/>
              </w:rPr>
              <w:t>05</w:t>
            </w:r>
            <w:r>
              <w:rPr>
                <w:sz w:val="32"/>
              </w:rPr>
              <w:t>)</w:t>
            </w:r>
          </w:p>
        </w:tc>
      </w:tr>
      <w:tr w:rsidR="00104A8C" w14:paraId="33C391CA" w14:textId="77777777">
        <w:trPr>
          <w:trHeight w:hRule="exact" w:val="1134"/>
        </w:trPr>
        <w:tc>
          <w:tcPr>
            <w:tcW w:w="10423" w:type="dxa"/>
            <w:gridSpan w:val="2"/>
            <w:shd w:val="clear" w:color="auto" w:fill="auto"/>
          </w:tcPr>
          <w:p w14:paraId="0C8BE7F0" w14:textId="77777777" w:rsidR="00104A8C" w:rsidRDefault="006E4315">
            <w:pPr>
              <w:pStyle w:val="ZB"/>
              <w:framePr w:w="0" w:hRule="auto" w:wrap="auto" w:vAnchor="margin" w:hAnchor="text" w:yAlign="inline"/>
            </w:pPr>
            <w:r>
              <w:t xml:space="preserve">Technical </w:t>
            </w:r>
            <w:bookmarkStart w:id="5" w:name="spectype2"/>
            <w:r>
              <w:t>Report</w:t>
            </w:r>
            <w:bookmarkEnd w:id="5"/>
          </w:p>
          <w:p w14:paraId="6E4DA519" w14:textId="325A1741" w:rsidR="00104A8C" w:rsidRDefault="00104A8C" w:rsidP="001A23D4">
            <w:pPr>
              <w:pStyle w:val="FP"/>
            </w:pPr>
          </w:p>
        </w:tc>
      </w:tr>
      <w:tr w:rsidR="00104A8C" w14:paraId="53B2B0EA" w14:textId="77777777">
        <w:trPr>
          <w:trHeight w:hRule="exact" w:val="3686"/>
        </w:trPr>
        <w:tc>
          <w:tcPr>
            <w:tcW w:w="10423" w:type="dxa"/>
            <w:gridSpan w:val="2"/>
            <w:shd w:val="clear" w:color="auto" w:fill="auto"/>
          </w:tcPr>
          <w:p w14:paraId="70BCC6D3" w14:textId="77777777" w:rsidR="00104A8C" w:rsidRDefault="006E4315">
            <w:pPr>
              <w:pStyle w:val="ZT"/>
              <w:framePr w:wrap="auto" w:hAnchor="text" w:yAlign="inline"/>
            </w:pPr>
            <w:r>
              <w:t>3rd Generation Partnership Project;</w:t>
            </w:r>
          </w:p>
          <w:p w14:paraId="152481B1" w14:textId="77777777" w:rsidR="00104A8C" w:rsidRDefault="006E4315">
            <w:pPr>
              <w:pStyle w:val="ZT"/>
              <w:framePr w:wrap="auto" w:hAnchor="text" w:yAlign="inline"/>
            </w:pPr>
            <w:r>
              <w:t xml:space="preserve">Technical Specification Group </w:t>
            </w:r>
            <w:bookmarkStart w:id="6" w:name="specTitle"/>
            <w:r>
              <w:t>Services and System Aspects;</w:t>
            </w:r>
          </w:p>
          <w:p w14:paraId="745D1BB2" w14:textId="77777777" w:rsidR="001A23D4" w:rsidRDefault="006E4315">
            <w:pPr>
              <w:pStyle w:val="ZT"/>
              <w:framePr w:wrap="auto" w:hAnchor="text" w:yAlign="inline"/>
            </w:pPr>
            <w:r>
              <w:t>Study on Energy Efficiency and Energy Saving;</w:t>
            </w:r>
          </w:p>
          <w:p w14:paraId="1AF3F1DC" w14:textId="77777777" w:rsidR="00104A8C" w:rsidRDefault="006E4315">
            <w:pPr>
              <w:pStyle w:val="ZT"/>
              <w:framePr w:wrap="auto" w:hAnchor="text" w:yAlign="inline"/>
            </w:pPr>
            <w:r>
              <w:t>Phase 2</w:t>
            </w:r>
          </w:p>
          <w:bookmarkEnd w:id="6"/>
          <w:p w14:paraId="1B923973" w14:textId="530424D3" w:rsidR="00104A8C" w:rsidRDefault="006E4315">
            <w:pPr>
              <w:pStyle w:val="ZT"/>
              <w:framePr w:wrap="auto" w:hAnchor="text" w:yAlign="inline"/>
              <w:rPr>
                <w:i/>
                <w:sz w:val="28"/>
              </w:rPr>
            </w:pPr>
            <w:r>
              <w:t>(</w:t>
            </w:r>
            <w:r>
              <w:rPr>
                <w:rStyle w:val="ZGSM"/>
              </w:rPr>
              <w:t xml:space="preserve">Release </w:t>
            </w:r>
            <w:bookmarkStart w:id="7" w:name="specRelease"/>
            <w:r>
              <w:rPr>
                <w:rStyle w:val="ZGSM"/>
              </w:rPr>
              <w:t>20</w:t>
            </w:r>
            <w:bookmarkEnd w:id="7"/>
            <w:r>
              <w:t>)</w:t>
            </w:r>
          </w:p>
        </w:tc>
      </w:tr>
      <w:tr w:rsidR="00104A8C" w14:paraId="0E56686F" w14:textId="77777777">
        <w:tc>
          <w:tcPr>
            <w:tcW w:w="10423" w:type="dxa"/>
            <w:gridSpan w:val="2"/>
            <w:shd w:val="clear" w:color="auto" w:fill="auto"/>
          </w:tcPr>
          <w:p w14:paraId="0939ED6F" w14:textId="77777777" w:rsidR="00104A8C" w:rsidRDefault="006E4315">
            <w:pPr>
              <w:pStyle w:val="ZU"/>
              <w:framePr w:w="0" w:wrap="auto" w:vAnchor="margin" w:hAnchor="text" w:yAlign="inline"/>
              <w:tabs>
                <w:tab w:val="right" w:pos="10206"/>
              </w:tabs>
              <w:jc w:val="left"/>
              <w:rPr>
                <w:color w:val="0000FF"/>
              </w:rPr>
            </w:pPr>
            <w:r>
              <w:rPr>
                <w:color w:val="0000FF"/>
              </w:rPr>
              <w:tab/>
            </w:r>
          </w:p>
        </w:tc>
      </w:tr>
      <w:tr w:rsidR="00104A8C" w14:paraId="7B0DEC5E" w14:textId="77777777">
        <w:trPr>
          <w:cantSplit/>
          <w:trHeight w:hRule="exact" w:val="1531"/>
        </w:trPr>
        <w:tc>
          <w:tcPr>
            <w:tcW w:w="5211" w:type="dxa"/>
            <w:shd w:val="clear" w:color="auto" w:fill="auto"/>
          </w:tcPr>
          <w:p w14:paraId="23F12B24" w14:textId="77777777" w:rsidR="00104A8C" w:rsidRDefault="006E4315">
            <w:pPr>
              <w:pStyle w:val="TAL"/>
            </w:pPr>
            <w:r>
              <w:object w:dxaOrig="2040" w:dyaOrig="1330" w14:anchorId="703071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6.8pt" o:ole="">
                  <v:imagedata r:id="rId10" o:title=""/>
                </v:shape>
                <o:OLEObject Type="Embed" ProgID="Word.Picture.8" ShapeID="_x0000_i1025" DrawAspect="Content" ObjectID="_1810485261" r:id="rId11"/>
              </w:object>
            </w:r>
          </w:p>
        </w:tc>
        <w:tc>
          <w:tcPr>
            <w:tcW w:w="5212" w:type="dxa"/>
            <w:shd w:val="clear" w:color="auto" w:fill="auto"/>
          </w:tcPr>
          <w:p w14:paraId="7610BC1F" w14:textId="77777777" w:rsidR="00104A8C" w:rsidRDefault="006E4315">
            <w:pPr>
              <w:pStyle w:val="TAR"/>
            </w:pPr>
            <w:r>
              <w:object w:dxaOrig="2530" w:dyaOrig="1440" w14:anchorId="0D8EB1CB">
                <v:shape id="_x0000_i1026" type="#_x0000_t75" style="width:126.7pt;height:1in" o:ole="">
                  <v:imagedata r:id="rId12" o:title=""/>
                </v:shape>
                <o:OLEObject Type="Embed" ProgID="Word.Picture.8" ShapeID="_x0000_i1026" DrawAspect="Content" ObjectID="_1810485262" r:id="rId13"/>
              </w:object>
            </w:r>
          </w:p>
        </w:tc>
      </w:tr>
      <w:tr w:rsidR="00104A8C" w14:paraId="6F23BDAF" w14:textId="77777777">
        <w:trPr>
          <w:cantSplit/>
          <w:trHeight w:hRule="exact" w:val="6463"/>
        </w:trPr>
        <w:tc>
          <w:tcPr>
            <w:tcW w:w="10423" w:type="dxa"/>
            <w:gridSpan w:val="2"/>
            <w:shd w:val="clear" w:color="auto" w:fill="auto"/>
          </w:tcPr>
          <w:p w14:paraId="6031BCC5" w14:textId="77777777" w:rsidR="00104A8C" w:rsidRDefault="00104A8C">
            <w:pPr>
              <w:pStyle w:val="TAL"/>
            </w:pPr>
            <w:bookmarkStart w:id="8" w:name="_Hlk99699974"/>
            <w:bookmarkEnd w:id="8"/>
          </w:p>
        </w:tc>
      </w:tr>
      <w:tr w:rsidR="00104A8C" w14:paraId="7416D700" w14:textId="77777777">
        <w:trPr>
          <w:cantSplit/>
          <w:trHeight w:hRule="exact" w:val="964"/>
        </w:trPr>
        <w:tc>
          <w:tcPr>
            <w:tcW w:w="10423" w:type="dxa"/>
            <w:gridSpan w:val="2"/>
            <w:shd w:val="clear" w:color="auto" w:fill="auto"/>
          </w:tcPr>
          <w:p w14:paraId="4930E6E6" w14:textId="77777777" w:rsidR="00104A8C" w:rsidRDefault="006E4315">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2B4305D9" w14:textId="77777777" w:rsidR="00104A8C" w:rsidRDefault="00104A8C">
      <w:pPr>
        <w:sectPr w:rsidR="00104A8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04A8C" w14:paraId="6408299A" w14:textId="77777777">
        <w:trPr>
          <w:trHeight w:hRule="exact" w:val="5670"/>
        </w:trPr>
        <w:tc>
          <w:tcPr>
            <w:tcW w:w="10423" w:type="dxa"/>
            <w:shd w:val="clear" w:color="auto" w:fill="auto"/>
          </w:tcPr>
          <w:p w14:paraId="45443092" w14:textId="77777777" w:rsidR="00104A8C" w:rsidRDefault="00104A8C">
            <w:pPr>
              <w:pStyle w:val="Guidance"/>
            </w:pPr>
            <w:bookmarkStart w:id="9" w:name="page2"/>
          </w:p>
        </w:tc>
      </w:tr>
      <w:tr w:rsidR="00104A8C" w14:paraId="2A9586C5" w14:textId="77777777">
        <w:trPr>
          <w:trHeight w:hRule="exact" w:val="5387"/>
        </w:trPr>
        <w:tc>
          <w:tcPr>
            <w:tcW w:w="10423" w:type="dxa"/>
            <w:shd w:val="clear" w:color="auto" w:fill="auto"/>
          </w:tcPr>
          <w:p w14:paraId="2830ED9C" w14:textId="77777777" w:rsidR="00104A8C" w:rsidRDefault="006E4315">
            <w:pPr>
              <w:pStyle w:val="FP"/>
              <w:spacing w:after="240"/>
              <w:ind w:left="2835" w:right="2835"/>
              <w:jc w:val="center"/>
              <w:rPr>
                <w:rFonts w:ascii="Arial" w:hAnsi="Arial"/>
                <w:b/>
                <w:i/>
              </w:rPr>
            </w:pPr>
            <w:bookmarkStart w:id="10" w:name="coords3gpp"/>
            <w:r>
              <w:rPr>
                <w:rFonts w:ascii="Arial" w:hAnsi="Arial"/>
                <w:b/>
                <w:i/>
              </w:rPr>
              <w:t>3GPP</w:t>
            </w:r>
          </w:p>
          <w:p w14:paraId="78184C64" w14:textId="77777777" w:rsidR="00104A8C" w:rsidRDefault="006E4315">
            <w:pPr>
              <w:pStyle w:val="FP"/>
              <w:pBdr>
                <w:bottom w:val="single" w:sz="6" w:space="1" w:color="auto"/>
              </w:pBdr>
              <w:ind w:left="2835" w:right="2835"/>
              <w:jc w:val="center"/>
            </w:pPr>
            <w:r>
              <w:t>Postal address</w:t>
            </w:r>
          </w:p>
          <w:p w14:paraId="5737868C" w14:textId="77777777" w:rsidR="00104A8C" w:rsidRDefault="00104A8C">
            <w:pPr>
              <w:pStyle w:val="FP"/>
              <w:ind w:left="2835" w:right="2835"/>
              <w:jc w:val="center"/>
              <w:rPr>
                <w:rFonts w:ascii="Arial" w:hAnsi="Arial"/>
                <w:sz w:val="18"/>
              </w:rPr>
            </w:pPr>
          </w:p>
          <w:p w14:paraId="08318A32" w14:textId="77777777" w:rsidR="00104A8C" w:rsidRDefault="006E4315">
            <w:pPr>
              <w:pStyle w:val="FP"/>
              <w:pBdr>
                <w:bottom w:val="single" w:sz="6" w:space="1" w:color="auto"/>
              </w:pBdr>
              <w:spacing w:before="240"/>
              <w:ind w:left="2835" w:right="2835"/>
              <w:jc w:val="center"/>
            </w:pPr>
            <w:r>
              <w:t>3GPP support office address</w:t>
            </w:r>
          </w:p>
          <w:p w14:paraId="6F8F51C4" w14:textId="77777777" w:rsidR="00104A8C" w:rsidRDefault="006E4315">
            <w:pPr>
              <w:pStyle w:val="FP"/>
              <w:ind w:left="2835" w:right="2835"/>
              <w:jc w:val="center"/>
              <w:rPr>
                <w:rFonts w:ascii="Arial" w:hAnsi="Arial"/>
                <w:sz w:val="18"/>
                <w:lang w:val="fr-FR"/>
              </w:rPr>
            </w:pPr>
            <w:r>
              <w:rPr>
                <w:rFonts w:ascii="Arial" w:hAnsi="Arial"/>
                <w:sz w:val="18"/>
                <w:lang w:val="fr-FR"/>
              </w:rPr>
              <w:t>650 Route des Lucioles - Sophia Antipolis</w:t>
            </w:r>
          </w:p>
          <w:p w14:paraId="6840AF7B" w14:textId="77777777" w:rsidR="00104A8C" w:rsidRDefault="006E4315">
            <w:pPr>
              <w:pStyle w:val="FP"/>
              <w:ind w:left="2835" w:right="2835"/>
              <w:jc w:val="center"/>
              <w:rPr>
                <w:rFonts w:ascii="Arial" w:hAnsi="Arial"/>
                <w:sz w:val="18"/>
                <w:lang w:val="fr-FR"/>
              </w:rPr>
            </w:pPr>
            <w:r>
              <w:rPr>
                <w:rFonts w:ascii="Arial" w:hAnsi="Arial"/>
                <w:sz w:val="18"/>
                <w:lang w:val="fr-FR"/>
              </w:rPr>
              <w:t>Valbonne - FRANCE</w:t>
            </w:r>
          </w:p>
          <w:p w14:paraId="1498F573" w14:textId="77777777" w:rsidR="00104A8C" w:rsidRDefault="006E4315">
            <w:pPr>
              <w:pStyle w:val="FP"/>
              <w:spacing w:after="20"/>
              <w:ind w:left="2835" w:right="2835"/>
              <w:jc w:val="center"/>
              <w:rPr>
                <w:rFonts w:ascii="Arial" w:hAnsi="Arial"/>
                <w:sz w:val="18"/>
              </w:rPr>
            </w:pPr>
            <w:r>
              <w:rPr>
                <w:rFonts w:ascii="Arial" w:hAnsi="Arial"/>
                <w:sz w:val="18"/>
              </w:rPr>
              <w:t>Tel.: +33 4 92 94 42 00 Fax: +33 4 93 65 47 16</w:t>
            </w:r>
          </w:p>
          <w:p w14:paraId="4B0D089B" w14:textId="77777777" w:rsidR="00104A8C" w:rsidRDefault="006E4315">
            <w:pPr>
              <w:pStyle w:val="FP"/>
              <w:pBdr>
                <w:bottom w:val="single" w:sz="6" w:space="1" w:color="auto"/>
              </w:pBdr>
              <w:spacing w:before="240"/>
              <w:ind w:left="2835" w:right="2835"/>
              <w:jc w:val="center"/>
            </w:pPr>
            <w:r>
              <w:t>Internet</w:t>
            </w:r>
          </w:p>
          <w:p w14:paraId="4E0FF541" w14:textId="77777777" w:rsidR="00104A8C" w:rsidRDefault="006E4315">
            <w:pPr>
              <w:pStyle w:val="FP"/>
              <w:ind w:left="2835" w:right="2835"/>
              <w:jc w:val="center"/>
              <w:rPr>
                <w:rFonts w:ascii="Arial" w:hAnsi="Arial"/>
                <w:sz w:val="18"/>
              </w:rPr>
            </w:pPr>
            <w:r>
              <w:rPr>
                <w:rFonts w:ascii="Arial" w:hAnsi="Arial"/>
                <w:sz w:val="18"/>
              </w:rPr>
              <w:t>https://www.3gpp.org</w:t>
            </w:r>
            <w:bookmarkEnd w:id="10"/>
          </w:p>
          <w:p w14:paraId="55409B60" w14:textId="77777777" w:rsidR="00104A8C" w:rsidRDefault="00104A8C"/>
        </w:tc>
      </w:tr>
      <w:tr w:rsidR="00104A8C" w14:paraId="05D9B2DD" w14:textId="77777777">
        <w:tc>
          <w:tcPr>
            <w:tcW w:w="10423" w:type="dxa"/>
            <w:shd w:val="clear" w:color="auto" w:fill="auto"/>
            <w:vAlign w:val="bottom"/>
          </w:tcPr>
          <w:p w14:paraId="456005B0" w14:textId="77777777" w:rsidR="00104A8C" w:rsidRDefault="006E4315">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0FC70DC7" w14:textId="77777777" w:rsidR="00104A8C" w:rsidRDefault="006E4315">
            <w:pPr>
              <w:pStyle w:val="FP"/>
              <w:jc w:val="center"/>
            </w:pPr>
            <w:r>
              <w:t>No part may be reproduced except as authorized by written permission.</w:t>
            </w:r>
            <w:r>
              <w:br/>
              <w:t>The copyright and the foregoing restriction extend to reproduction in all media.</w:t>
            </w:r>
          </w:p>
          <w:p w14:paraId="626840CA" w14:textId="77777777" w:rsidR="00104A8C" w:rsidRDefault="00104A8C">
            <w:pPr>
              <w:pStyle w:val="FP"/>
              <w:jc w:val="center"/>
            </w:pPr>
          </w:p>
          <w:p w14:paraId="548A79BF" w14:textId="77777777" w:rsidR="00104A8C" w:rsidRDefault="006E4315">
            <w:pPr>
              <w:pStyle w:val="FP"/>
              <w:jc w:val="center"/>
              <w:rPr>
                <w:sz w:val="18"/>
              </w:rPr>
            </w:pPr>
            <w:r>
              <w:rPr>
                <w:sz w:val="18"/>
              </w:rPr>
              <w:t xml:space="preserve">© </w:t>
            </w:r>
            <w:bookmarkStart w:id="12" w:name="copyrightDate"/>
            <w:r>
              <w:rPr>
                <w:sz w:val="18"/>
              </w:rPr>
              <w:t>2025</w:t>
            </w:r>
            <w:bookmarkEnd w:id="12"/>
            <w:r>
              <w:rPr>
                <w:sz w:val="18"/>
              </w:rPr>
              <w:t>, 3GPP Organizational Partners (ARIB, ATIS, CCSA, ETSI, TSDSI, TTA, TTC).</w:t>
            </w:r>
            <w:bookmarkStart w:id="13" w:name="copyrightaddon"/>
            <w:bookmarkEnd w:id="13"/>
          </w:p>
          <w:p w14:paraId="5F6D7199" w14:textId="77777777" w:rsidR="00104A8C" w:rsidRDefault="006E4315">
            <w:pPr>
              <w:pStyle w:val="FP"/>
              <w:jc w:val="center"/>
              <w:rPr>
                <w:sz w:val="18"/>
              </w:rPr>
            </w:pPr>
            <w:r>
              <w:rPr>
                <w:sz w:val="18"/>
              </w:rPr>
              <w:t>All rights reserved.</w:t>
            </w:r>
          </w:p>
          <w:p w14:paraId="04ABD2ED" w14:textId="77777777" w:rsidR="00104A8C" w:rsidRDefault="00104A8C">
            <w:pPr>
              <w:pStyle w:val="FP"/>
              <w:rPr>
                <w:sz w:val="18"/>
              </w:rPr>
            </w:pPr>
          </w:p>
          <w:p w14:paraId="4EC7877E" w14:textId="77777777" w:rsidR="00104A8C" w:rsidRDefault="006E4315">
            <w:pPr>
              <w:pStyle w:val="FP"/>
              <w:rPr>
                <w:sz w:val="18"/>
              </w:rPr>
            </w:pPr>
            <w:r>
              <w:rPr>
                <w:sz w:val="18"/>
              </w:rPr>
              <w:t>UMTS™ is a Trade Mark of ETSI registered for the benefit of its members</w:t>
            </w:r>
          </w:p>
          <w:p w14:paraId="57A5CBDB" w14:textId="77777777" w:rsidR="00104A8C" w:rsidRDefault="006E4315">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E8A7DA8" w14:textId="77777777" w:rsidR="00104A8C" w:rsidRDefault="006E4315">
            <w:pPr>
              <w:pStyle w:val="FP"/>
              <w:rPr>
                <w:sz w:val="18"/>
              </w:rPr>
            </w:pPr>
            <w:r>
              <w:rPr>
                <w:sz w:val="18"/>
              </w:rPr>
              <w:t>GSM® and the GSM logo are registered and owned by the GSM Association</w:t>
            </w:r>
            <w:bookmarkEnd w:id="11"/>
          </w:p>
          <w:p w14:paraId="72035B7D" w14:textId="77777777" w:rsidR="00104A8C" w:rsidRDefault="00104A8C"/>
        </w:tc>
      </w:tr>
      <w:bookmarkEnd w:id="9"/>
    </w:tbl>
    <w:p w14:paraId="166B819F" w14:textId="77777777" w:rsidR="00270042" w:rsidRPr="004D3578" w:rsidRDefault="006E4315" w:rsidP="00270042">
      <w:pPr>
        <w:pStyle w:val="TT"/>
      </w:pPr>
      <w:r>
        <w:br w:type="page"/>
      </w:r>
      <w:bookmarkStart w:id="14" w:name="tableOfContents"/>
      <w:bookmarkEnd w:id="14"/>
      <w:r w:rsidR="00270042" w:rsidRPr="004D3578">
        <w:lastRenderedPageBreak/>
        <w:t>Contents</w:t>
      </w:r>
    </w:p>
    <w:p w14:paraId="02C5C2B2" w14:textId="2CB53360" w:rsidR="004E7161" w:rsidRDefault="00270042">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4E7161">
        <w:rPr>
          <w:noProof/>
        </w:rPr>
        <w:t>Foreword</w:t>
      </w:r>
      <w:r w:rsidR="004E7161">
        <w:rPr>
          <w:noProof/>
        </w:rPr>
        <w:tab/>
      </w:r>
      <w:r w:rsidR="004E7161">
        <w:rPr>
          <w:noProof/>
        </w:rPr>
        <w:fldChar w:fldCharType="begin" w:fldLock="1"/>
      </w:r>
      <w:r w:rsidR="004E7161">
        <w:rPr>
          <w:noProof/>
        </w:rPr>
        <w:instrText xml:space="preserve"> PAGEREF _Toc199872370 \h </w:instrText>
      </w:r>
      <w:r w:rsidR="004E7161">
        <w:rPr>
          <w:noProof/>
        </w:rPr>
      </w:r>
      <w:r w:rsidR="004E7161">
        <w:rPr>
          <w:noProof/>
        </w:rPr>
        <w:fldChar w:fldCharType="separate"/>
      </w:r>
      <w:r w:rsidR="004E7161">
        <w:rPr>
          <w:noProof/>
        </w:rPr>
        <w:t>7</w:t>
      </w:r>
      <w:r w:rsidR="004E7161">
        <w:rPr>
          <w:noProof/>
        </w:rPr>
        <w:fldChar w:fldCharType="end"/>
      </w:r>
    </w:p>
    <w:p w14:paraId="77CAD4F7" w14:textId="0872DE3E" w:rsidR="004E7161" w:rsidRDefault="004E716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_Toc199872371 \h </w:instrText>
      </w:r>
      <w:r>
        <w:rPr>
          <w:noProof/>
        </w:rPr>
      </w:r>
      <w:r>
        <w:rPr>
          <w:noProof/>
        </w:rPr>
        <w:fldChar w:fldCharType="separate"/>
      </w:r>
      <w:r>
        <w:rPr>
          <w:noProof/>
        </w:rPr>
        <w:t>9</w:t>
      </w:r>
      <w:r>
        <w:rPr>
          <w:noProof/>
        </w:rPr>
        <w:fldChar w:fldCharType="end"/>
      </w:r>
    </w:p>
    <w:p w14:paraId="3B5911AD" w14:textId="4E0CE827" w:rsidR="004E7161" w:rsidRDefault="004E716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_Toc199872372 \h </w:instrText>
      </w:r>
      <w:r>
        <w:rPr>
          <w:noProof/>
        </w:rPr>
      </w:r>
      <w:r>
        <w:rPr>
          <w:noProof/>
        </w:rPr>
        <w:fldChar w:fldCharType="separate"/>
      </w:r>
      <w:r>
        <w:rPr>
          <w:noProof/>
        </w:rPr>
        <w:t>9</w:t>
      </w:r>
      <w:r>
        <w:rPr>
          <w:noProof/>
        </w:rPr>
        <w:fldChar w:fldCharType="end"/>
      </w:r>
    </w:p>
    <w:p w14:paraId="6307F3AF" w14:textId="3CDBF1D0" w:rsidR="004E7161" w:rsidRDefault="004E716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_Toc199872373 \h </w:instrText>
      </w:r>
      <w:r>
        <w:rPr>
          <w:noProof/>
        </w:rPr>
      </w:r>
      <w:r>
        <w:rPr>
          <w:noProof/>
        </w:rPr>
        <w:fldChar w:fldCharType="separate"/>
      </w:r>
      <w:r>
        <w:rPr>
          <w:noProof/>
        </w:rPr>
        <w:t>10</w:t>
      </w:r>
      <w:r>
        <w:rPr>
          <w:noProof/>
        </w:rPr>
        <w:fldChar w:fldCharType="end"/>
      </w:r>
    </w:p>
    <w:p w14:paraId="431C789C" w14:textId="5632FA7D"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_Toc199872374 \h </w:instrText>
      </w:r>
      <w:r>
        <w:rPr>
          <w:noProof/>
        </w:rPr>
      </w:r>
      <w:r>
        <w:rPr>
          <w:noProof/>
        </w:rPr>
        <w:fldChar w:fldCharType="separate"/>
      </w:r>
      <w:r>
        <w:rPr>
          <w:noProof/>
        </w:rPr>
        <w:t>10</w:t>
      </w:r>
      <w:r>
        <w:rPr>
          <w:noProof/>
        </w:rPr>
        <w:fldChar w:fldCharType="end"/>
      </w:r>
    </w:p>
    <w:p w14:paraId="364BD210" w14:textId="3B21E9B9"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_Toc199872375 \h </w:instrText>
      </w:r>
      <w:r>
        <w:rPr>
          <w:noProof/>
        </w:rPr>
      </w:r>
      <w:r>
        <w:rPr>
          <w:noProof/>
        </w:rPr>
        <w:fldChar w:fldCharType="separate"/>
      </w:r>
      <w:r>
        <w:rPr>
          <w:noProof/>
        </w:rPr>
        <w:t>10</w:t>
      </w:r>
      <w:r>
        <w:rPr>
          <w:noProof/>
        </w:rPr>
        <w:fldChar w:fldCharType="end"/>
      </w:r>
    </w:p>
    <w:p w14:paraId="15C67E0A" w14:textId="6F00291C"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_Toc199872376 \h </w:instrText>
      </w:r>
      <w:r>
        <w:rPr>
          <w:noProof/>
        </w:rPr>
      </w:r>
      <w:r>
        <w:rPr>
          <w:noProof/>
        </w:rPr>
        <w:fldChar w:fldCharType="separate"/>
      </w:r>
      <w:r>
        <w:rPr>
          <w:noProof/>
        </w:rPr>
        <w:t>10</w:t>
      </w:r>
      <w:r>
        <w:rPr>
          <w:noProof/>
        </w:rPr>
        <w:fldChar w:fldCharType="end"/>
      </w:r>
    </w:p>
    <w:p w14:paraId="7ADE1162" w14:textId="6E3E9C54" w:rsidR="004E7161" w:rsidRDefault="004E716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Assumption and Requirements</w:t>
      </w:r>
      <w:r>
        <w:rPr>
          <w:noProof/>
        </w:rPr>
        <w:tab/>
      </w:r>
      <w:r>
        <w:rPr>
          <w:noProof/>
        </w:rPr>
        <w:fldChar w:fldCharType="begin" w:fldLock="1"/>
      </w:r>
      <w:r>
        <w:rPr>
          <w:noProof/>
        </w:rPr>
        <w:instrText xml:space="preserve"> PAGEREF _Toc199872377 \h </w:instrText>
      </w:r>
      <w:r>
        <w:rPr>
          <w:noProof/>
        </w:rPr>
      </w:r>
      <w:r>
        <w:rPr>
          <w:noProof/>
        </w:rPr>
        <w:fldChar w:fldCharType="separate"/>
      </w:r>
      <w:r>
        <w:rPr>
          <w:noProof/>
        </w:rPr>
        <w:t>10</w:t>
      </w:r>
      <w:r>
        <w:rPr>
          <w:noProof/>
        </w:rPr>
        <w:fldChar w:fldCharType="end"/>
      </w:r>
    </w:p>
    <w:p w14:paraId="344DCEF1" w14:textId="18819B03"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fldLock="1"/>
      </w:r>
      <w:r>
        <w:rPr>
          <w:noProof/>
        </w:rPr>
        <w:instrText xml:space="preserve"> PAGEREF _Toc199872378 \h </w:instrText>
      </w:r>
      <w:r>
        <w:rPr>
          <w:noProof/>
        </w:rPr>
      </w:r>
      <w:r>
        <w:rPr>
          <w:noProof/>
        </w:rPr>
        <w:fldChar w:fldCharType="separate"/>
      </w:r>
      <w:r>
        <w:rPr>
          <w:noProof/>
        </w:rPr>
        <w:t>10</w:t>
      </w:r>
      <w:r>
        <w:rPr>
          <w:noProof/>
        </w:rPr>
        <w:fldChar w:fldCharType="end"/>
      </w:r>
    </w:p>
    <w:p w14:paraId="2808D496" w14:textId="72297ED4"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 xml:space="preserve">Architectural </w:t>
      </w:r>
      <w:r>
        <w:rPr>
          <w:noProof/>
          <w:lang w:eastAsia="zh-CN"/>
        </w:rPr>
        <w:t>Requirements</w:t>
      </w:r>
      <w:r>
        <w:rPr>
          <w:noProof/>
        </w:rPr>
        <w:tab/>
      </w:r>
      <w:r>
        <w:rPr>
          <w:noProof/>
        </w:rPr>
        <w:fldChar w:fldCharType="begin" w:fldLock="1"/>
      </w:r>
      <w:r>
        <w:rPr>
          <w:noProof/>
        </w:rPr>
        <w:instrText xml:space="preserve"> PAGEREF _Toc199872379 \h </w:instrText>
      </w:r>
      <w:r>
        <w:rPr>
          <w:noProof/>
        </w:rPr>
      </w:r>
      <w:r>
        <w:rPr>
          <w:noProof/>
        </w:rPr>
        <w:fldChar w:fldCharType="separate"/>
      </w:r>
      <w:r>
        <w:rPr>
          <w:noProof/>
        </w:rPr>
        <w:t>10</w:t>
      </w:r>
      <w:r>
        <w:rPr>
          <w:noProof/>
        </w:rPr>
        <w:fldChar w:fldCharType="end"/>
      </w:r>
    </w:p>
    <w:p w14:paraId="75D03A95" w14:textId="099DE536" w:rsidR="004E7161" w:rsidRDefault="004E716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Key</w:t>
      </w:r>
      <w:r>
        <w:rPr>
          <w:noProof/>
        </w:rPr>
        <w:t xml:space="preserve"> Issues</w:t>
      </w:r>
      <w:r>
        <w:rPr>
          <w:noProof/>
        </w:rPr>
        <w:tab/>
      </w:r>
      <w:r>
        <w:rPr>
          <w:noProof/>
        </w:rPr>
        <w:fldChar w:fldCharType="begin" w:fldLock="1"/>
      </w:r>
      <w:r>
        <w:rPr>
          <w:noProof/>
        </w:rPr>
        <w:instrText xml:space="preserve"> PAGEREF _Toc199872380 \h </w:instrText>
      </w:r>
      <w:r>
        <w:rPr>
          <w:noProof/>
        </w:rPr>
      </w:r>
      <w:r>
        <w:rPr>
          <w:noProof/>
        </w:rPr>
        <w:fldChar w:fldCharType="separate"/>
      </w:r>
      <w:r>
        <w:rPr>
          <w:noProof/>
        </w:rPr>
        <w:t>10</w:t>
      </w:r>
      <w:r>
        <w:rPr>
          <w:noProof/>
        </w:rPr>
        <w:fldChar w:fldCharType="end"/>
      </w:r>
    </w:p>
    <w:p w14:paraId="506459E4" w14:textId="43D7FE30"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sidRPr="00CB2ACF">
        <w:rPr>
          <w:rFonts w:eastAsia="Batang"/>
          <w:noProof/>
          <w:lang w:eastAsia="zh-CN"/>
        </w:rPr>
        <w:t>5.1</w:t>
      </w:r>
      <w:r>
        <w:rPr>
          <w:rFonts w:asciiTheme="minorHAnsi" w:eastAsiaTheme="minorEastAsia" w:hAnsiTheme="minorHAnsi" w:cstheme="minorBidi"/>
          <w:noProof/>
          <w:kern w:val="2"/>
          <w:sz w:val="24"/>
          <w:szCs w:val="24"/>
          <w:lang w:eastAsia="en-GB"/>
          <w14:ligatures w14:val="standardContextual"/>
        </w:rPr>
        <w:tab/>
      </w:r>
      <w:r w:rsidRPr="00CB2ACF">
        <w:rPr>
          <w:rFonts w:eastAsia="Batang"/>
          <w:noProof/>
          <w:lang w:eastAsia="zh-CN"/>
        </w:rPr>
        <w:t>Key Issue #1: Enhancements of collection, determination and exposure of Energy-related information</w:t>
      </w:r>
      <w:r>
        <w:rPr>
          <w:noProof/>
        </w:rPr>
        <w:tab/>
      </w:r>
      <w:r>
        <w:rPr>
          <w:noProof/>
        </w:rPr>
        <w:fldChar w:fldCharType="begin" w:fldLock="1"/>
      </w:r>
      <w:r>
        <w:rPr>
          <w:noProof/>
        </w:rPr>
        <w:instrText xml:space="preserve"> PAGEREF _Toc199872381 \h </w:instrText>
      </w:r>
      <w:r>
        <w:rPr>
          <w:noProof/>
        </w:rPr>
      </w:r>
      <w:r>
        <w:rPr>
          <w:noProof/>
        </w:rPr>
        <w:fldChar w:fldCharType="separate"/>
      </w:r>
      <w:r>
        <w:rPr>
          <w:noProof/>
        </w:rPr>
        <w:t>10</w:t>
      </w:r>
      <w:r>
        <w:rPr>
          <w:noProof/>
        </w:rPr>
        <w:fldChar w:fldCharType="end"/>
      </w:r>
    </w:p>
    <w:p w14:paraId="34D97218" w14:textId="03971837"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_Toc199872382 \h </w:instrText>
      </w:r>
      <w:r>
        <w:rPr>
          <w:noProof/>
        </w:rPr>
      </w:r>
      <w:r>
        <w:rPr>
          <w:noProof/>
        </w:rPr>
        <w:fldChar w:fldCharType="separate"/>
      </w:r>
      <w:r>
        <w:rPr>
          <w:noProof/>
        </w:rPr>
        <w:t>10</w:t>
      </w:r>
      <w:r>
        <w:rPr>
          <w:noProof/>
        </w:rPr>
        <w:fldChar w:fldCharType="end"/>
      </w:r>
    </w:p>
    <w:p w14:paraId="14FADCA3" w14:textId="55DA66F8"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Key Issue #2: Support of service adjustments for the UE</w:t>
      </w:r>
      <w:r>
        <w:rPr>
          <w:noProof/>
        </w:rPr>
        <w:tab/>
      </w:r>
      <w:r>
        <w:rPr>
          <w:noProof/>
        </w:rPr>
        <w:fldChar w:fldCharType="begin" w:fldLock="1"/>
      </w:r>
      <w:r>
        <w:rPr>
          <w:noProof/>
        </w:rPr>
        <w:instrText xml:space="preserve"> PAGEREF _Toc199872383 \h </w:instrText>
      </w:r>
      <w:r>
        <w:rPr>
          <w:noProof/>
        </w:rPr>
      </w:r>
      <w:r>
        <w:rPr>
          <w:noProof/>
        </w:rPr>
        <w:fldChar w:fldCharType="separate"/>
      </w:r>
      <w:r>
        <w:rPr>
          <w:noProof/>
        </w:rPr>
        <w:t>11</w:t>
      </w:r>
      <w:r>
        <w:rPr>
          <w:noProof/>
        </w:rPr>
        <w:fldChar w:fldCharType="end"/>
      </w:r>
    </w:p>
    <w:p w14:paraId="76EF0B7D" w14:textId="1A13DCA8"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_Toc199872384 \h </w:instrText>
      </w:r>
      <w:r>
        <w:rPr>
          <w:noProof/>
        </w:rPr>
      </w:r>
      <w:r>
        <w:rPr>
          <w:noProof/>
        </w:rPr>
        <w:fldChar w:fldCharType="separate"/>
      </w:r>
      <w:r>
        <w:rPr>
          <w:noProof/>
        </w:rPr>
        <w:t>11</w:t>
      </w:r>
      <w:r>
        <w:rPr>
          <w:noProof/>
        </w:rPr>
        <w:fldChar w:fldCharType="end"/>
      </w:r>
    </w:p>
    <w:p w14:paraId="4B98B60B" w14:textId="50F5E488"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Key Issue #3: NF (re)selection and/or UP path adjustment based on energy related information</w:t>
      </w:r>
      <w:r>
        <w:rPr>
          <w:noProof/>
        </w:rPr>
        <w:tab/>
      </w:r>
      <w:r>
        <w:rPr>
          <w:noProof/>
        </w:rPr>
        <w:fldChar w:fldCharType="begin" w:fldLock="1"/>
      </w:r>
      <w:r>
        <w:rPr>
          <w:noProof/>
        </w:rPr>
        <w:instrText xml:space="preserve"> PAGEREF _Toc199872385 \h </w:instrText>
      </w:r>
      <w:r>
        <w:rPr>
          <w:noProof/>
        </w:rPr>
      </w:r>
      <w:r>
        <w:rPr>
          <w:noProof/>
        </w:rPr>
        <w:fldChar w:fldCharType="separate"/>
      </w:r>
      <w:r>
        <w:rPr>
          <w:noProof/>
        </w:rPr>
        <w:t>11</w:t>
      </w:r>
      <w:r>
        <w:rPr>
          <w:noProof/>
        </w:rPr>
        <w:fldChar w:fldCharType="end"/>
      </w:r>
    </w:p>
    <w:p w14:paraId="3C8C92BF" w14:textId="5F3C552D"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_Toc199872386 \h </w:instrText>
      </w:r>
      <w:r>
        <w:rPr>
          <w:noProof/>
        </w:rPr>
      </w:r>
      <w:r>
        <w:rPr>
          <w:noProof/>
        </w:rPr>
        <w:fldChar w:fldCharType="separate"/>
      </w:r>
      <w:r>
        <w:rPr>
          <w:noProof/>
        </w:rPr>
        <w:t>11</w:t>
      </w:r>
      <w:r>
        <w:rPr>
          <w:noProof/>
        </w:rPr>
        <w:fldChar w:fldCharType="end"/>
      </w:r>
    </w:p>
    <w:p w14:paraId="77E67F8D" w14:textId="3E3316BD" w:rsidR="004E7161" w:rsidRDefault="004E716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fldLock="1"/>
      </w:r>
      <w:r>
        <w:rPr>
          <w:noProof/>
        </w:rPr>
        <w:instrText xml:space="preserve"> PAGEREF _Toc199872387 \h </w:instrText>
      </w:r>
      <w:r>
        <w:rPr>
          <w:noProof/>
        </w:rPr>
      </w:r>
      <w:r>
        <w:rPr>
          <w:noProof/>
        </w:rPr>
        <w:fldChar w:fldCharType="separate"/>
      </w:r>
      <w:r>
        <w:rPr>
          <w:noProof/>
        </w:rPr>
        <w:t>11</w:t>
      </w:r>
      <w:r>
        <w:rPr>
          <w:noProof/>
        </w:rPr>
        <w:fldChar w:fldCharType="end"/>
      </w:r>
    </w:p>
    <w:p w14:paraId="60B84014" w14:textId="6D63462D"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Mapping of Solutions to Key Issues</w:t>
      </w:r>
      <w:r>
        <w:rPr>
          <w:noProof/>
        </w:rPr>
        <w:tab/>
      </w:r>
      <w:r>
        <w:rPr>
          <w:noProof/>
        </w:rPr>
        <w:fldChar w:fldCharType="begin" w:fldLock="1"/>
      </w:r>
      <w:r>
        <w:rPr>
          <w:noProof/>
        </w:rPr>
        <w:instrText xml:space="preserve"> PAGEREF _Toc199872388 \h </w:instrText>
      </w:r>
      <w:r>
        <w:rPr>
          <w:noProof/>
        </w:rPr>
      </w:r>
      <w:r>
        <w:rPr>
          <w:noProof/>
        </w:rPr>
        <w:fldChar w:fldCharType="separate"/>
      </w:r>
      <w:r>
        <w:rPr>
          <w:noProof/>
        </w:rPr>
        <w:t>11</w:t>
      </w:r>
      <w:r>
        <w:rPr>
          <w:noProof/>
        </w:rPr>
        <w:fldChar w:fldCharType="end"/>
      </w:r>
    </w:p>
    <w:p w14:paraId="177F22D9" w14:textId="5C505998"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#1: Enhancement of Exposure API to include UE categorization data</w:t>
      </w:r>
      <w:r>
        <w:rPr>
          <w:noProof/>
        </w:rPr>
        <w:tab/>
      </w:r>
      <w:r>
        <w:rPr>
          <w:noProof/>
        </w:rPr>
        <w:fldChar w:fldCharType="begin" w:fldLock="1"/>
      </w:r>
      <w:r>
        <w:rPr>
          <w:noProof/>
        </w:rPr>
        <w:instrText xml:space="preserve"> PAGEREF _Toc199872389 \h </w:instrText>
      </w:r>
      <w:r>
        <w:rPr>
          <w:noProof/>
        </w:rPr>
      </w:r>
      <w:r>
        <w:rPr>
          <w:noProof/>
        </w:rPr>
        <w:fldChar w:fldCharType="separate"/>
      </w:r>
      <w:r>
        <w:rPr>
          <w:noProof/>
        </w:rPr>
        <w:t>12</w:t>
      </w:r>
      <w:r>
        <w:rPr>
          <w:noProof/>
        </w:rPr>
        <w:fldChar w:fldCharType="end"/>
      </w:r>
    </w:p>
    <w:p w14:paraId="0368A1AC" w14:textId="009319B4"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_Toc199872390 \h </w:instrText>
      </w:r>
      <w:r>
        <w:rPr>
          <w:noProof/>
        </w:rPr>
      </w:r>
      <w:r>
        <w:rPr>
          <w:noProof/>
        </w:rPr>
        <w:fldChar w:fldCharType="separate"/>
      </w:r>
      <w:r>
        <w:rPr>
          <w:noProof/>
        </w:rPr>
        <w:t>12</w:t>
      </w:r>
      <w:r>
        <w:rPr>
          <w:noProof/>
        </w:rPr>
        <w:fldChar w:fldCharType="end"/>
      </w:r>
    </w:p>
    <w:p w14:paraId="600EF7DC" w14:textId="16D54AAD"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_Toc199872391 \h </w:instrText>
      </w:r>
      <w:r>
        <w:rPr>
          <w:noProof/>
        </w:rPr>
      </w:r>
      <w:r>
        <w:rPr>
          <w:noProof/>
        </w:rPr>
        <w:fldChar w:fldCharType="separate"/>
      </w:r>
      <w:r>
        <w:rPr>
          <w:noProof/>
        </w:rPr>
        <w:t>12</w:t>
      </w:r>
      <w:r>
        <w:rPr>
          <w:noProof/>
        </w:rPr>
        <w:fldChar w:fldCharType="end"/>
      </w:r>
    </w:p>
    <w:p w14:paraId="39478B7D" w14:textId="7E2B609D"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_Toc199872392 \h </w:instrText>
      </w:r>
      <w:r>
        <w:rPr>
          <w:noProof/>
        </w:rPr>
      </w:r>
      <w:r>
        <w:rPr>
          <w:noProof/>
        </w:rPr>
        <w:fldChar w:fldCharType="separate"/>
      </w:r>
      <w:r>
        <w:rPr>
          <w:noProof/>
        </w:rPr>
        <w:t>13</w:t>
      </w:r>
      <w:r>
        <w:rPr>
          <w:noProof/>
        </w:rPr>
        <w:fldChar w:fldCharType="end"/>
      </w:r>
    </w:p>
    <w:p w14:paraId="08BF08B7" w14:textId="38DA6A5D"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_Toc199872393 \h </w:instrText>
      </w:r>
      <w:r>
        <w:rPr>
          <w:noProof/>
        </w:rPr>
      </w:r>
      <w:r>
        <w:rPr>
          <w:noProof/>
        </w:rPr>
        <w:fldChar w:fldCharType="separate"/>
      </w:r>
      <w:r>
        <w:rPr>
          <w:noProof/>
        </w:rPr>
        <w:t>13</w:t>
      </w:r>
      <w:r>
        <w:rPr>
          <w:noProof/>
        </w:rPr>
        <w:fldChar w:fldCharType="end"/>
      </w:r>
    </w:p>
    <w:p w14:paraId="23BE00D7" w14:textId="35861DC8"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 xml:space="preserve">Solution #2: </w:t>
      </w:r>
      <w:r>
        <w:rPr>
          <w:noProof/>
          <w:lang w:eastAsia="zh-CN"/>
        </w:rPr>
        <w:t>Policy Control Considering Slice or 5GC Energy Consumption</w:t>
      </w:r>
      <w:r>
        <w:rPr>
          <w:noProof/>
        </w:rPr>
        <w:tab/>
      </w:r>
      <w:r>
        <w:rPr>
          <w:noProof/>
        </w:rPr>
        <w:fldChar w:fldCharType="begin" w:fldLock="1"/>
      </w:r>
      <w:r>
        <w:rPr>
          <w:noProof/>
        </w:rPr>
        <w:instrText xml:space="preserve"> PAGEREF _Toc199872394 \h </w:instrText>
      </w:r>
      <w:r>
        <w:rPr>
          <w:noProof/>
        </w:rPr>
      </w:r>
      <w:r>
        <w:rPr>
          <w:noProof/>
        </w:rPr>
        <w:fldChar w:fldCharType="separate"/>
      </w:r>
      <w:r>
        <w:rPr>
          <w:noProof/>
        </w:rPr>
        <w:t>13</w:t>
      </w:r>
      <w:r>
        <w:rPr>
          <w:noProof/>
        </w:rPr>
        <w:fldChar w:fldCharType="end"/>
      </w:r>
    </w:p>
    <w:p w14:paraId="4B32FFF6" w14:textId="7F035B05"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_Toc199872395 \h </w:instrText>
      </w:r>
      <w:r>
        <w:rPr>
          <w:noProof/>
        </w:rPr>
      </w:r>
      <w:r>
        <w:rPr>
          <w:noProof/>
        </w:rPr>
        <w:fldChar w:fldCharType="separate"/>
      </w:r>
      <w:r>
        <w:rPr>
          <w:noProof/>
        </w:rPr>
        <w:t>13</w:t>
      </w:r>
      <w:r>
        <w:rPr>
          <w:noProof/>
        </w:rPr>
        <w:fldChar w:fldCharType="end"/>
      </w:r>
    </w:p>
    <w:p w14:paraId="7E92619F" w14:textId="4F50818C"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fldLock="1"/>
      </w:r>
      <w:r>
        <w:rPr>
          <w:noProof/>
        </w:rPr>
        <w:instrText xml:space="preserve"> PAGEREF _Toc199872396 \h </w:instrText>
      </w:r>
      <w:r>
        <w:rPr>
          <w:noProof/>
        </w:rPr>
      </w:r>
      <w:r>
        <w:rPr>
          <w:noProof/>
        </w:rPr>
        <w:fldChar w:fldCharType="separate"/>
      </w:r>
      <w:r>
        <w:rPr>
          <w:noProof/>
        </w:rPr>
        <w:t>14</w:t>
      </w:r>
      <w:r>
        <w:rPr>
          <w:noProof/>
        </w:rPr>
        <w:fldChar w:fldCharType="end"/>
      </w:r>
    </w:p>
    <w:p w14:paraId="50B8081F" w14:textId="5978CC11"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_Toc199872397 \h </w:instrText>
      </w:r>
      <w:r>
        <w:rPr>
          <w:noProof/>
        </w:rPr>
      </w:r>
      <w:r>
        <w:rPr>
          <w:noProof/>
        </w:rPr>
        <w:fldChar w:fldCharType="separate"/>
      </w:r>
      <w:r>
        <w:rPr>
          <w:noProof/>
        </w:rPr>
        <w:t>14</w:t>
      </w:r>
      <w:r>
        <w:rPr>
          <w:noProof/>
        </w:rPr>
        <w:fldChar w:fldCharType="end"/>
      </w:r>
    </w:p>
    <w:p w14:paraId="3F1C74BD" w14:textId="0DF75027" w:rsidR="004E7161" w:rsidRDefault="004E7161">
      <w:pPr>
        <w:pStyle w:val="TOC4"/>
        <w:rPr>
          <w:rFonts w:asciiTheme="minorHAnsi" w:eastAsiaTheme="minorEastAsia" w:hAnsiTheme="minorHAnsi" w:cstheme="minorBidi"/>
          <w:noProof/>
          <w:kern w:val="2"/>
          <w:sz w:val="24"/>
          <w:szCs w:val="24"/>
          <w:lang w:eastAsia="en-GB"/>
          <w14:ligatures w14:val="standardContextual"/>
        </w:rPr>
      </w:pPr>
      <w:r>
        <w:rPr>
          <w:noProof/>
        </w:rPr>
        <w:t>6.2.2.0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_Toc199872398 \h </w:instrText>
      </w:r>
      <w:r>
        <w:rPr>
          <w:noProof/>
        </w:rPr>
      </w:r>
      <w:r>
        <w:rPr>
          <w:noProof/>
        </w:rPr>
        <w:fldChar w:fldCharType="separate"/>
      </w:r>
      <w:r>
        <w:rPr>
          <w:noProof/>
        </w:rPr>
        <w:t>14</w:t>
      </w:r>
      <w:r>
        <w:rPr>
          <w:noProof/>
        </w:rPr>
        <w:fldChar w:fldCharType="end"/>
      </w:r>
    </w:p>
    <w:p w14:paraId="41B74A94" w14:textId="02B08800" w:rsidR="004E7161" w:rsidRDefault="004E7161">
      <w:pPr>
        <w:pStyle w:val="TOC4"/>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PCF initiated SM Policy Association Modification</w:t>
      </w:r>
      <w:r>
        <w:rPr>
          <w:noProof/>
        </w:rPr>
        <w:tab/>
      </w:r>
      <w:r>
        <w:rPr>
          <w:noProof/>
        </w:rPr>
        <w:fldChar w:fldCharType="begin" w:fldLock="1"/>
      </w:r>
      <w:r>
        <w:rPr>
          <w:noProof/>
        </w:rPr>
        <w:instrText xml:space="preserve"> PAGEREF _Toc199872399 \h </w:instrText>
      </w:r>
      <w:r>
        <w:rPr>
          <w:noProof/>
        </w:rPr>
      </w:r>
      <w:r>
        <w:rPr>
          <w:noProof/>
        </w:rPr>
        <w:fldChar w:fldCharType="separate"/>
      </w:r>
      <w:r>
        <w:rPr>
          <w:noProof/>
        </w:rPr>
        <w:t>15</w:t>
      </w:r>
      <w:r>
        <w:rPr>
          <w:noProof/>
        </w:rPr>
        <w:fldChar w:fldCharType="end"/>
      </w:r>
    </w:p>
    <w:p w14:paraId="2FB4FA64" w14:textId="766D5B49"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_Toc199872400 \h </w:instrText>
      </w:r>
      <w:r>
        <w:rPr>
          <w:noProof/>
        </w:rPr>
      </w:r>
      <w:r>
        <w:rPr>
          <w:noProof/>
        </w:rPr>
        <w:fldChar w:fldCharType="separate"/>
      </w:r>
      <w:r>
        <w:rPr>
          <w:noProof/>
        </w:rPr>
        <w:t>16</w:t>
      </w:r>
      <w:r>
        <w:rPr>
          <w:noProof/>
        </w:rPr>
        <w:fldChar w:fldCharType="end"/>
      </w:r>
    </w:p>
    <w:p w14:paraId="4CF69403" w14:textId="3785C551"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Solution #3: Energy Aware Data Transfer Policy Negotiation</w:t>
      </w:r>
      <w:r>
        <w:rPr>
          <w:noProof/>
        </w:rPr>
        <w:tab/>
      </w:r>
      <w:r>
        <w:rPr>
          <w:noProof/>
        </w:rPr>
        <w:fldChar w:fldCharType="begin" w:fldLock="1"/>
      </w:r>
      <w:r>
        <w:rPr>
          <w:noProof/>
        </w:rPr>
        <w:instrText xml:space="preserve"> PAGEREF _Toc199872401 \h </w:instrText>
      </w:r>
      <w:r>
        <w:rPr>
          <w:noProof/>
        </w:rPr>
      </w:r>
      <w:r>
        <w:rPr>
          <w:noProof/>
        </w:rPr>
        <w:fldChar w:fldCharType="separate"/>
      </w:r>
      <w:r>
        <w:rPr>
          <w:noProof/>
        </w:rPr>
        <w:t>16</w:t>
      </w:r>
      <w:r>
        <w:rPr>
          <w:noProof/>
        </w:rPr>
        <w:fldChar w:fldCharType="end"/>
      </w:r>
    </w:p>
    <w:p w14:paraId="2A990E15" w14:textId="24A0B7CB"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6.3.0</w:t>
      </w:r>
      <w:r>
        <w:rPr>
          <w:rFonts w:asciiTheme="minorHAnsi" w:eastAsiaTheme="minorEastAsia"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_Toc199872402 \h </w:instrText>
      </w:r>
      <w:r>
        <w:rPr>
          <w:noProof/>
        </w:rPr>
      </w:r>
      <w:r>
        <w:rPr>
          <w:noProof/>
        </w:rPr>
        <w:fldChar w:fldCharType="separate"/>
      </w:r>
      <w:r>
        <w:rPr>
          <w:noProof/>
        </w:rPr>
        <w:t>16</w:t>
      </w:r>
      <w:r>
        <w:rPr>
          <w:noProof/>
        </w:rPr>
        <w:fldChar w:fldCharType="end"/>
      </w:r>
    </w:p>
    <w:p w14:paraId="4CBE110C" w14:textId="7061E722"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_Toc199872403 \h </w:instrText>
      </w:r>
      <w:r>
        <w:rPr>
          <w:noProof/>
        </w:rPr>
      </w:r>
      <w:r>
        <w:rPr>
          <w:noProof/>
        </w:rPr>
        <w:fldChar w:fldCharType="separate"/>
      </w:r>
      <w:r>
        <w:rPr>
          <w:noProof/>
        </w:rPr>
        <w:t>16</w:t>
      </w:r>
      <w:r>
        <w:rPr>
          <w:noProof/>
        </w:rPr>
        <w:fldChar w:fldCharType="end"/>
      </w:r>
    </w:p>
    <w:p w14:paraId="32A0D5E6" w14:textId="5C3F68E1"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_Toc199872404 \h </w:instrText>
      </w:r>
      <w:r>
        <w:rPr>
          <w:noProof/>
        </w:rPr>
      </w:r>
      <w:r>
        <w:rPr>
          <w:noProof/>
        </w:rPr>
        <w:fldChar w:fldCharType="separate"/>
      </w:r>
      <w:r>
        <w:rPr>
          <w:noProof/>
        </w:rPr>
        <w:t>17</w:t>
      </w:r>
      <w:r>
        <w:rPr>
          <w:noProof/>
        </w:rPr>
        <w:fldChar w:fldCharType="end"/>
      </w:r>
    </w:p>
    <w:p w14:paraId="5F3A988B" w14:textId="40163405"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6.3.3</w:t>
      </w:r>
      <w:r>
        <w:rPr>
          <w:rFonts w:asciiTheme="minorHAnsi" w:eastAsiaTheme="minorEastAsia" w:hAnsiTheme="minorHAnsi" w:cstheme="minorBidi"/>
          <w:noProof/>
          <w:kern w:val="2"/>
          <w:sz w:val="24"/>
          <w:szCs w:val="24"/>
          <w:lang w:eastAsia="en-GB"/>
          <w14:ligatures w14:val="standardContextual"/>
        </w:rPr>
        <w:tab/>
      </w:r>
      <w:r>
        <w:rPr>
          <w:noProof/>
          <w:lang w:eastAsia="en-GB"/>
        </w:rPr>
        <w:t>Impacts on existing services, entities and interfaces</w:t>
      </w:r>
      <w:r>
        <w:rPr>
          <w:noProof/>
        </w:rPr>
        <w:tab/>
      </w:r>
      <w:r>
        <w:rPr>
          <w:noProof/>
        </w:rPr>
        <w:fldChar w:fldCharType="begin" w:fldLock="1"/>
      </w:r>
      <w:r>
        <w:rPr>
          <w:noProof/>
        </w:rPr>
        <w:instrText xml:space="preserve"> PAGEREF _Toc199872405 \h </w:instrText>
      </w:r>
      <w:r>
        <w:rPr>
          <w:noProof/>
        </w:rPr>
      </w:r>
      <w:r>
        <w:rPr>
          <w:noProof/>
        </w:rPr>
        <w:fldChar w:fldCharType="separate"/>
      </w:r>
      <w:r>
        <w:rPr>
          <w:noProof/>
        </w:rPr>
        <w:t>19</w:t>
      </w:r>
      <w:r>
        <w:rPr>
          <w:noProof/>
        </w:rPr>
        <w:fldChar w:fldCharType="end"/>
      </w:r>
    </w:p>
    <w:p w14:paraId="65FAEAFB" w14:textId="546A9E69"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Solution #4: Support of QoS adjustments</w:t>
      </w:r>
      <w:r>
        <w:rPr>
          <w:noProof/>
        </w:rPr>
        <w:tab/>
      </w:r>
      <w:r>
        <w:rPr>
          <w:noProof/>
        </w:rPr>
        <w:fldChar w:fldCharType="begin" w:fldLock="1"/>
      </w:r>
      <w:r>
        <w:rPr>
          <w:noProof/>
        </w:rPr>
        <w:instrText xml:space="preserve"> PAGEREF _Toc199872406 \h </w:instrText>
      </w:r>
      <w:r>
        <w:rPr>
          <w:noProof/>
        </w:rPr>
      </w:r>
      <w:r>
        <w:rPr>
          <w:noProof/>
        </w:rPr>
        <w:fldChar w:fldCharType="separate"/>
      </w:r>
      <w:r>
        <w:rPr>
          <w:noProof/>
        </w:rPr>
        <w:t>19</w:t>
      </w:r>
      <w:r>
        <w:rPr>
          <w:noProof/>
        </w:rPr>
        <w:fldChar w:fldCharType="end"/>
      </w:r>
    </w:p>
    <w:p w14:paraId="66157AE5" w14:textId="204263B0"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6.4.0</w:t>
      </w:r>
      <w:r>
        <w:rPr>
          <w:rFonts w:asciiTheme="minorHAnsi" w:eastAsiaTheme="minorEastAsia"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_Toc199872407 \h </w:instrText>
      </w:r>
      <w:r>
        <w:rPr>
          <w:noProof/>
        </w:rPr>
      </w:r>
      <w:r>
        <w:rPr>
          <w:noProof/>
        </w:rPr>
        <w:fldChar w:fldCharType="separate"/>
      </w:r>
      <w:r>
        <w:rPr>
          <w:noProof/>
        </w:rPr>
        <w:t>19</w:t>
      </w:r>
      <w:r>
        <w:rPr>
          <w:noProof/>
        </w:rPr>
        <w:fldChar w:fldCharType="end"/>
      </w:r>
    </w:p>
    <w:p w14:paraId="6118899E" w14:textId="420C40BE"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_Toc199872408 \h </w:instrText>
      </w:r>
      <w:r>
        <w:rPr>
          <w:noProof/>
        </w:rPr>
      </w:r>
      <w:r>
        <w:rPr>
          <w:noProof/>
        </w:rPr>
        <w:fldChar w:fldCharType="separate"/>
      </w:r>
      <w:r>
        <w:rPr>
          <w:noProof/>
        </w:rPr>
        <w:t>19</w:t>
      </w:r>
      <w:r>
        <w:rPr>
          <w:noProof/>
        </w:rPr>
        <w:fldChar w:fldCharType="end"/>
      </w:r>
    </w:p>
    <w:p w14:paraId="056457DB" w14:textId="0CE2137D"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Architectural assumption</w:t>
      </w:r>
      <w:r>
        <w:rPr>
          <w:noProof/>
        </w:rPr>
        <w:tab/>
      </w:r>
      <w:r>
        <w:rPr>
          <w:noProof/>
        </w:rPr>
        <w:fldChar w:fldCharType="begin" w:fldLock="1"/>
      </w:r>
      <w:r>
        <w:rPr>
          <w:noProof/>
        </w:rPr>
        <w:instrText xml:space="preserve"> PAGEREF _Toc199872409 \h </w:instrText>
      </w:r>
      <w:r>
        <w:rPr>
          <w:noProof/>
        </w:rPr>
      </w:r>
      <w:r>
        <w:rPr>
          <w:noProof/>
        </w:rPr>
        <w:fldChar w:fldCharType="separate"/>
      </w:r>
      <w:r>
        <w:rPr>
          <w:noProof/>
        </w:rPr>
        <w:t>20</w:t>
      </w:r>
      <w:r>
        <w:rPr>
          <w:noProof/>
        </w:rPr>
        <w:fldChar w:fldCharType="end"/>
      </w:r>
    </w:p>
    <w:p w14:paraId="758B1DC9" w14:textId="7D38E366"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QoS adjustment for the UE</w:t>
      </w:r>
      <w:r>
        <w:rPr>
          <w:noProof/>
        </w:rPr>
        <w:tab/>
      </w:r>
      <w:r>
        <w:rPr>
          <w:noProof/>
        </w:rPr>
        <w:fldChar w:fldCharType="begin" w:fldLock="1"/>
      </w:r>
      <w:r>
        <w:rPr>
          <w:noProof/>
        </w:rPr>
        <w:instrText xml:space="preserve"> PAGEREF _Toc199872410 \h </w:instrText>
      </w:r>
      <w:r>
        <w:rPr>
          <w:noProof/>
        </w:rPr>
      </w:r>
      <w:r>
        <w:rPr>
          <w:noProof/>
        </w:rPr>
        <w:fldChar w:fldCharType="separate"/>
      </w:r>
      <w:r>
        <w:rPr>
          <w:noProof/>
        </w:rPr>
        <w:t>20</w:t>
      </w:r>
      <w:r>
        <w:rPr>
          <w:noProof/>
        </w:rPr>
        <w:fldChar w:fldCharType="end"/>
      </w:r>
    </w:p>
    <w:p w14:paraId="75028ED1" w14:textId="70518EFD"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Procedures for QoS rules, QoS profiles and N4 rules update to the UE/RAN/UPF</w:t>
      </w:r>
      <w:r>
        <w:rPr>
          <w:noProof/>
        </w:rPr>
        <w:tab/>
      </w:r>
      <w:r>
        <w:rPr>
          <w:noProof/>
        </w:rPr>
        <w:fldChar w:fldCharType="begin" w:fldLock="1"/>
      </w:r>
      <w:r>
        <w:rPr>
          <w:noProof/>
        </w:rPr>
        <w:instrText xml:space="preserve"> PAGEREF _Toc199872411 \h </w:instrText>
      </w:r>
      <w:r>
        <w:rPr>
          <w:noProof/>
        </w:rPr>
      </w:r>
      <w:r>
        <w:rPr>
          <w:noProof/>
        </w:rPr>
        <w:fldChar w:fldCharType="separate"/>
      </w:r>
      <w:r>
        <w:rPr>
          <w:noProof/>
        </w:rPr>
        <w:t>20</w:t>
      </w:r>
      <w:r>
        <w:rPr>
          <w:noProof/>
        </w:rPr>
        <w:fldChar w:fldCharType="end"/>
      </w:r>
    </w:p>
    <w:p w14:paraId="7E2DF038" w14:textId="29FA2DAC" w:rsidR="004E7161" w:rsidRDefault="004E7161">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QoS configurations to the UE/RAN/UPF</w:t>
      </w:r>
      <w:r>
        <w:rPr>
          <w:noProof/>
        </w:rPr>
        <w:tab/>
      </w:r>
      <w:r>
        <w:rPr>
          <w:noProof/>
        </w:rPr>
        <w:fldChar w:fldCharType="begin" w:fldLock="1"/>
      </w:r>
      <w:r>
        <w:rPr>
          <w:noProof/>
        </w:rPr>
        <w:instrText xml:space="preserve"> PAGEREF _Toc199872412 \h </w:instrText>
      </w:r>
      <w:r>
        <w:rPr>
          <w:noProof/>
        </w:rPr>
      </w:r>
      <w:r>
        <w:rPr>
          <w:noProof/>
        </w:rPr>
        <w:fldChar w:fldCharType="separate"/>
      </w:r>
      <w:r>
        <w:rPr>
          <w:noProof/>
        </w:rPr>
        <w:t>20</w:t>
      </w:r>
      <w:r>
        <w:rPr>
          <w:noProof/>
        </w:rPr>
        <w:fldChar w:fldCharType="end"/>
      </w:r>
    </w:p>
    <w:p w14:paraId="43657DC5" w14:textId="4E7C7EF0" w:rsidR="004E7161" w:rsidRDefault="004E716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6.4.4.2</w:t>
      </w:r>
      <w:r>
        <w:rPr>
          <w:rFonts w:asciiTheme="minorHAnsi" w:eastAsiaTheme="minorEastAsia" w:hAnsiTheme="minorHAnsi" w:cstheme="minorBidi"/>
          <w:noProof/>
          <w:kern w:val="2"/>
          <w:sz w:val="24"/>
          <w:szCs w:val="24"/>
          <w:lang w:eastAsia="en-GB"/>
          <w14:ligatures w14:val="standardContextual"/>
        </w:rPr>
        <w:tab/>
      </w:r>
      <w:r>
        <w:rPr>
          <w:noProof/>
          <w:lang w:eastAsia="zh-CN"/>
        </w:rPr>
        <w:t>Alternative QoS profiles</w:t>
      </w:r>
      <w:r>
        <w:rPr>
          <w:noProof/>
        </w:rPr>
        <w:tab/>
      </w:r>
      <w:r>
        <w:rPr>
          <w:noProof/>
        </w:rPr>
        <w:fldChar w:fldCharType="begin" w:fldLock="1"/>
      </w:r>
      <w:r>
        <w:rPr>
          <w:noProof/>
        </w:rPr>
        <w:instrText xml:space="preserve"> PAGEREF _Toc199872413 \h </w:instrText>
      </w:r>
      <w:r>
        <w:rPr>
          <w:noProof/>
        </w:rPr>
      </w:r>
      <w:r>
        <w:rPr>
          <w:noProof/>
        </w:rPr>
        <w:fldChar w:fldCharType="separate"/>
      </w:r>
      <w:r>
        <w:rPr>
          <w:noProof/>
        </w:rPr>
        <w:t>20</w:t>
      </w:r>
      <w:r>
        <w:rPr>
          <w:noProof/>
        </w:rPr>
        <w:fldChar w:fldCharType="end"/>
      </w:r>
    </w:p>
    <w:p w14:paraId="2796B7EC" w14:textId="7D2DDC9F"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6.4.5</w:t>
      </w:r>
      <w:r>
        <w:rPr>
          <w:rFonts w:asciiTheme="minorHAnsi" w:eastAsiaTheme="minorEastAsia" w:hAnsiTheme="minorHAnsi" w:cstheme="minorBidi"/>
          <w:noProof/>
          <w:kern w:val="2"/>
          <w:sz w:val="24"/>
          <w:szCs w:val="24"/>
          <w:lang w:eastAsia="en-GB"/>
          <w14:ligatures w14:val="standardContextual"/>
        </w:rPr>
        <w:tab/>
      </w:r>
      <w:r>
        <w:rPr>
          <w:noProof/>
          <w:lang w:eastAsia="zh-CN"/>
        </w:rPr>
        <w:t>Impacts on existing services, entities and interfaces</w:t>
      </w:r>
      <w:r>
        <w:rPr>
          <w:noProof/>
        </w:rPr>
        <w:tab/>
      </w:r>
      <w:r>
        <w:rPr>
          <w:noProof/>
        </w:rPr>
        <w:fldChar w:fldCharType="begin" w:fldLock="1"/>
      </w:r>
      <w:r>
        <w:rPr>
          <w:noProof/>
        </w:rPr>
        <w:instrText xml:space="preserve"> PAGEREF _Toc199872414 \h </w:instrText>
      </w:r>
      <w:r>
        <w:rPr>
          <w:noProof/>
        </w:rPr>
      </w:r>
      <w:r>
        <w:rPr>
          <w:noProof/>
        </w:rPr>
        <w:fldChar w:fldCharType="separate"/>
      </w:r>
      <w:r>
        <w:rPr>
          <w:noProof/>
        </w:rPr>
        <w:t>21</w:t>
      </w:r>
      <w:r>
        <w:rPr>
          <w:noProof/>
        </w:rPr>
        <w:fldChar w:fldCharType="end"/>
      </w:r>
    </w:p>
    <w:p w14:paraId="5C1AABE7" w14:textId="3CDE8D03"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Solution #5: Service adjustments for network energy saving based on AF request and energy related information</w:t>
      </w:r>
      <w:r>
        <w:rPr>
          <w:noProof/>
        </w:rPr>
        <w:tab/>
      </w:r>
      <w:r>
        <w:rPr>
          <w:noProof/>
        </w:rPr>
        <w:fldChar w:fldCharType="begin" w:fldLock="1"/>
      </w:r>
      <w:r>
        <w:rPr>
          <w:noProof/>
        </w:rPr>
        <w:instrText xml:space="preserve"> PAGEREF _Toc199872415 \h </w:instrText>
      </w:r>
      <w:r>
        <w:rPr>
          <w:noProof/>
        </w:rPr>
      </w:r>
      <w:r>
        <w:rPr>
          <w:noProof/>
        </w:rPr>
        <w:fldChar w:fldCharType="separate"/>
      </w:r>
      <w:r>
        <w:rPr>
          <w:noProof/>
        </w:rPr>
        <w:t>21</w:t>
      </w:r>
      <w:r>
        <w:rPr>
          <w:noProof/>
        </w:rPr>
        <w:fldChar w:fldCharType="end"/>
      </w:r>
    </w:p>
    <w:p w14:paraId="0641AE97" w14:textId="1865EAB7"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6.5.0</w:t>
      </w:r>
      <w:r>
        <w:rPr>
          <w:rFonts w:asciiTheme="minorHAnsi" w:eastAsiaTheme="minorEastAsia"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_Toc199872416 \h </w:instrText>
      </w:r>
      <w:r>
        <w:rPr>
          <w:noProof/>
        </w:rPr>
      </w:r>
      <w:r>
        <w:rPr>
          <w:noProof/>
        </w:rPr>
        <w:fldChar w:fldCharType="separate"/>
      </w:r>
      <w:r>
        <w:rPr>
          <w:noProof/>
        </w:rPr>
        <w:t>21</w:t>
      </w:r>
      <w:r>
        <w:rPr>
          <w:noProof/>
        </w:rPr>
        <w:fldChar w:fldCharType="end"/>
      </w:r>
    </w:p>
    <w:p w14:paraId="20D37906" w14:textId="062B7A0E"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_Toc199872417 \h </w:instrText>
      </w:r>
      <w:r>
        <w:rPr>
          <w:noProof/>
        </w:rPr>
      </w:r>
      <w:r>
        <w:rPr>
          <w:noProof/>
        </w:rPr>
        <w:fldChar w:fldCharType="separate"/>
      </w:r>
      <w:r>
        <w:rPr>
          <w:noProof/>
        </w:rPr>
        <w:t>21</w:t>
      </w:r>
      <w:r>
        <w:rPr>
          <w:noProof/>
        </w:rPr>
        <w:fldChar w:fldCharType="end"/>
      </w:r>
    </w:p>
    <w:p w14:paraId="6BD6AE6C" w14:textId="5E5C8CDD"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_Toc199872418 \h </w:instrText>
      </w:r>
      <w:r>
        <w:rPr>
          <w:noProof/>
        </w:rPr>
      </w:r>
      <w:r>
        <w:rPr>
          <w:noProof/>
        </w:rPr>
        <w:fldChar w:fldCharType="separate"/>
      </w:r>
      <w:r>
        <w:rPr>
          <w:noProof/>
        </w:rPr>
        <w:t>22</w:t>
      </w:r>
      <w:r>
        <w:rPr>
          <w:noProof/>
        </w:rPr>
        <w:fldChar w:fldCharType="end"/>
      </w:r>
    </w:p>
    <w:p w14:paraId="25EE5DDF" w14:textId="367469A6"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_Toc199872419 \h </w:instrText>
      </w:r>
      <w:r>
        <w:rPr>
          <w:noProof/>
        </w:rPr>
      </w:r>
      <w:r>
        <w:rPr>
          <w:noProof/>
        </w:rPr>
        <w:fldChar w:fldCharType="separate"/>
      </w:r>
      <w:r>
        <w:rPr>
          <w:noProof/>
        </w:rPr>
        <w:t>23</w:t>
      </w:r>
      <w:r>
        <w:rPr>
          <w:noProof/>
        </w:rPr>
        <w:fldChar w:fldCharType="end"/>
      </w:r>
    </w:p>
    <w:p w14:paraId="4493F892" w14:textId="5BF0D315"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Solution #6: Policy control</w:t>
      </w:r>
      <w:r>
        <w:rPr>
          <w:noProof/>
          <w:lang w:eastAsia="zh-CN"/>
        </w:rPr>
        <w:t xml:space="preserve"> based on notifications from the EIF</w:t>
      </w:r>
      <w:r>
        <w:rPr>
          <w:noProof/>
        </w:rPr>
        <w:tab/>
      </w:r>
      <w:r>
        <w:rPr>
          <w:noProof/>
        </w:rPr>
        <w:fldChar w:fldCharType="begin" w:fldLock="1"/>
      </w:r>
      <w:r>
        <w:rPr>
          <w:noProof/>
        </w:rPr>
        <w:instrText xml:space="preserve"> PAGEREF _Toc199872420 \h </w:instrText>
      </w:r>
      <w:r>
        <w:rPr>
          <w:noProof/>
        </w:rPr>
      </w:r>
      <w:r>
        <w:rPr>
          <w:noProof/>
        </w:rPr>
        <w:fldChar w:fldCharType="separate"/>
      </w:r>
      <w:r>
        <w:rPr>
          <w:noProof/>
        </w:rPr>
        <w:t>23</w:t>
      </w:r>
      <w:r>
        <w:rPr>
          <w:noProof/>
        </w:rPr>
        <w:fldChar w:fldCharType="end"/>
      </w:r>
    </w:p>
    <w:p w14:paraId="7BB3DA98" w14:textId="6C3381D3"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6.6.</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lang w:eastAsia="zh-CN"/>
        </w:rPr>
        <w:t>High-level solution principles</w:t>
      </w:r>
      <w:r>
        <w:rPr>
          <w:noProof/>
        </w:rPr>
        <w:tab/>
      </w:r>
      <w:r>
        <w:rPr>
          <w:noProof/>
        </w:rPr>
        <w:fldChar w:fldCharType="begin" w:fldLock="1"/>
      </w:r>
      <w:r>
        <w:rPr>
          <w:noProof/>
        </w:rPr>
        <w:instrText xml:space="preserve"> PAGEREF _Toc199872421 \h </w:instrText>
      </w:r>
      <w:r>
        <w:rPr>
          <w:noProof/>
        </w:rPr>
      </w:r>
      <w:r>
        <w:rPr>
          <w:noProof/>
        </w:rPr>
        <w:fldChar w:fldCharType="separate"/>
      </w:r>
      <w:r>
        <w:rPr>
          <w:noProof/>
        </w:rPr>
        <w:t>23</w:t>
      </w:r>
      <w:r>
        <w:rPr>
          <w:noProof/>
        </w:rPr>
        <w:fldChar w:fldCharType="end"/>
      </w:r>
    </w:p>
    <w:p w14:paraId="3DD5E617" w14:textId="7952894E"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_Toc199872422 \h </w:instrText>
      </w:r>
      <w:r>
        <w:rPr>
          <w:noProof/>
        </w:rPr>
      </w:r>
      <w:r>
        <w:rPr>
          <w:noProof/>
        </w:rPr>
        <w:fldChar w:fldCharType="separate"/>
      </w:r>
      <w:r>
        <w:rPr>
          <w:noProof/>
        </w:rPr>
        <w:t>23</w:t>
      </w:r>
      <w:r>
        <w:rPr>
          <w:noProof/>
        </w:rPr>
        <w:fldChar w:fldCharType="end"/>
      </w:r>
    </w:p>
    <w:p w14:paraId="51E8D759" w14:textId="23CFFC44"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_Toc199872423 \h </w:instrText>
      </w:r>
      <w:r>
        <w:rPr>
          <w:noProof/>
        </w:rPr>
      </w:r>
      <w:r>
        <w:rPr>
          <w:noProof/>
        </w:rPr>
        <w:fldChar w:fldCharType="separate"/>
      </w:r>
      <w:r>
        <w:rPr>
          <w:noProof/>
        </w:rPr>
        <w:t>24</w:t>
      </w:r>
      <w:r>
        <w:rPr>
          <w:noProof/>
        </w:rPr>
        <w:fldChar w:fldCharType="end"/>
      </w:r>
    </w:p>
    <w:p w14:paraId="6C9A46BF" w14:textId="4E65EE55"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_Toc199872424 \h </w:instrText>
      </w:r>
      <w:r>
        <w:rPr>
          <w:noProof/>
        </w:rPr>
      </w:r>
      <w:r>
        <w:rPr>
          <w:noProof/>
        </w:rPr>
        <w:fldChar w:fldCharType="separate"/>
      </w:r>
      <w:r>
        <w:rPr>
          <w:noProof/>
        </w:rPr>
        <w:t>24</w:t>
      </w:r>
      <w:r>
        <w:rPr>
          <w:noProof/>
        </w:rPr>
        <w:fldChar w:fldCharType="end"/>
      </w:r>
    </w:p>
    <w:p w14:paraId="75991049" w14:textId="03BB7075"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6.7</w:t>
      </w:r>
      <w:r>
        <w:rPr>
          <w:rFonts w:asciiTheme="minorHAnsi" w:eastAsiaTheme="minorEastAsia" w:hAnsiTheme="minorHAnsi" w:cstheme="minorBidi"/>
          <w:noProof/>
          <w:kern w:val="2"/>
          <w:sz w:val="24"/>
          <w:szCs w:val="24"/>
          <w:lang w:eastAsia="en-GB"/>
          <w14:ligatures w14:val="standardContextual"/>
        </w:rPr>
        <w:tab/>
      </w:r>
      <w:r>
        <w:rPr>
          <w:noProof/>
          <w:lang w:eastAsia="en-GB"/>
        </w:rPr>
        <w:t>Solution #7: Enabling dynamic QoS handling for energy efficiency by use of Energy Saving QoS Profiles</w:t>
      </w:r>
      <w:r>
        <w:rPr>
          <w:noProof/>
        </w:rPr>
        <w:tab/>
      </w:r>
      <w:r>
        <w:rPr>
          <w:noProof/>
        </w:rPr>
        <w:fldChar w:fldCharType="begin" w:fldLock="1"/>
      </w:r>
      <w:r>
        <w:rPr>
          <w:noProof/>
        </w:rPr>
        <w:instrText xml:space="preserve"> PAGEREF _Toc199872425 \h </w:instrText>
      </w:r>
      <w:r>
        <w:rPr>
          <w:noProof/>
        </w:rPr>
      </w:r>
      <w:r>
        <w:rPr>
          <w:noProof/>
        </w:rPr>
        <w:fldChar w:fldCharType="separate"/>
      </w:r>
      <w:r>
        <w:rPr>
          <w:noProof/>
        </w:rPr>
        <w:t>24</w:t>
      </w:r>
      <w:r>
        <w:rPr>
          <w:noProof/>
        </w:rPr>
        <w:fldChar w:fldCharType="end"/>
      </w:r>
    </w:p>
    <w:p w14:paraId="0C12A6F3" w14:textId="584A5274"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6.7.0</w:t>
      </w:r>
      <w:r>
        <w:rPr>
          <w:rFonts w:asciiTheme="minorHAnsi" w:eastAsiaTheme="minorEastAsia" w:hAnsiTheme="minorHAnsi" w:cstheme="minorBidi"/>
          <w:noProof/>
          <w:kern w:val="2"/>
          <w:sz w:val="24"/>
          <w:szCs w:val="24"/>
          <w:lang w:eastAsia="en-GB"/>
          <w14:ligatures w14:val="standardContextual"/>
        </w:rPr>
        <w:tab/>
      </w:r>
      <w:r>
        <w:rPr>
          <w:noProof/>
          <w:lang w:eastAsia="ko-KR"/>
        </w:rPr>
        <w:t>High-level solution principles</w:t>
      </w:r>
      <w:r>
        <w:rPr>
          <w:noProof/>
        </w:rPr>
        <w:tab/>
      </w:r>
      <w:r>
        <w:rPr>
          <w:noProof/>
        </w:rPr>
        <w:fldChar w:fldCharType="begin" w:fldLock="1"/>
      </w:r>
      <w:r>
        <w:rPr>
          <w:noProof/>
        </w:rPr>
        <w:instrText xml:space="preserve"> PAGEREF _Toc199872426 \h </w:instrText>
      </w:r>
      <w:r>
        <w:rPr>
          <w:noProof/>
        </w:rPr>
      </w:r>
      <w:r>
        <w:rPr>
          <w:noProof/>
        </w:rPr>
        <w:fldChar w:fldCharType="separate"/>
      </w:r>
      <w:r>
        <w:rPr>
          <w:noProof/>
        </w:rPr>
        <w:t>24</w:t>
      </w:r>
      <w:r>
        <w:rPr>
          <w:noProof/>
        </w:rPr>
        <w:fldChar w:fldCharType="end"/>
      </w:r>
    </w:p>
    <w:p w14:paraId="429B7771" w14:textId="44379168"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_Toc199872427 \h </w:instrText>
      </w:r>
      <w:r>
        <w:rPr>
          <w:noProof/>
        </w:rPr>
      </w:r>
      <w:r>
        <w:rPr>
          <w:noProof/>
        </w:rPr>
        <w:fldChar w:fldCharType="separate"/>
      </w:r>
      <w:r>
        <w:rPr>
          <w:noProof/>
        </w:rPr>
        <w:t>25</w:t>
      </w:r>
      <w:r>
        <w:rPr>
          <w:noProof/>
        </w:rPr>
        <w:fldChar w:fldCharType="end"/>
      </w:r>
    </w:p>
    <w:p w14:paraId="6142089C" w14:textId="650294EE"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6.7.2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fldLock="1"/>
      </w:r>
      <w:r>
        <w:rPr>
          <w:noProof/>
        </w:rPr>
        <w:instrText xml:space="preserve"> PAGEREF _Toc199872428 \h </w:instrText>
      </w:r>
      <w:r>
        <w:rPr>
          <w:noProof/>
        </w:rPr>
      </w:r>
      <w:r>
        <w:rPr>
          <w:noProof/>
        </w:rPr>
        <w:fldChar w:fldCharType="separate"/>
      </w:r>
      <w:r>
        <w:rPr>
          <w:noProof/>
        </w:rPr>
        <w:t>25</w:t>
      </w:r>
      <w:r>
        <w:rPr>
          <w:noProof/>
        </w:rPr>
        <w:fldChar w:fldCharType="end"/>
      </w:r>
    </w:p>
    <w:p w14:paraId="3D512B5A" w14:textId="17711C49"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sidRPr="00CB2ACF">
        <w:rPr>
          <w:rFonts w:eastAsia="Times New Roman"/>
          <w:noProof/>
          <w:lang w:eastAsia="ko-KR"/>
        </w:rPr>
        <w:t>6.7.3</w:t>
      </w:r>
      <w:r>
        <w:rPr>
          <w:rFonts w:asciiTheme="minorHAnsi" w:eastAsiaTheme="minorEastAsia"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_Toc199872429 \h </w:instrText>
      </w:r>
      <w:r>
        <w:rPr>
          <w:noProof/>
        </w:rPr>
      </w:r>
      <w:r>
        <w:rPr>
          <w:noProof/>
        </w:rPr>
        <w:fldChar w:fldCharType="separate"/>
      </w:r>
      <w:r>
        <w:rPr>
          <w:noProof/>
        </w:rPr>
        <w:t>26</w:t>
      </w:r>
      <w:r>
        <w:rPr>
          <w:noProof/>
        </w:rPr>
        <w:fldChar w:fldCharType="end"/>
      </w:r>
    </w:p>
    <w:p w14:paraId="6DF8FE00" w14:textId="684863BB"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Solution #8: Estimation of Renewable Energy consumption</w:t>
      </w:r>
      <w:r>
        <w:rPr>
          <w:noProof/>
        </w:rPr>
        <w:tab/>
      </w:r>
      <w:r>
        <w:rPr>
          <w:noProof/>
        </w:rPr>
        <w:fldChar w:fldCharType="begin" w:fldLock="1"/>
      </w:r>
      <w:r>
        <w:rPr>
          <w:noProof/>
        </w:rPr>
        <w:instrText xml:space="preserve"> PAGEREF _Toc199872430 \h </w:instrText>
      </w:r>
      <w:r>
        <w:rPr>
          <w:noProof/>
        </w:rPr>
      </w:r>
      <w:r>
        <w:rPr>
          <w:noProof/>
        </w:rPr>
        <w:fldChar w:fldCharType="separate"/>
      </w:r>
      <w:r>
        <w:rPr>
          <w:noProof/>
        </w:rPr>
        <w:t>26</w:t>
      </w:r>
      <w:r>
        <w:rPr>
          <w:noProof/>
        </w:rPr>
        <w:fldChar w:fldCharType="end"/>
      </w:r>
    </w:p>
    <w:p w14:paraId="04352BD5" w14:textId="1D5E967F"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6.8.0</w:t>
      </w:r>
      <w:r>
        <w:rPr>
          <w:rFonts w:asciiTheme="minorHAnsi" w:eastAsiaTheme="minorEastAsia"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_Toc199872431 \h </w:instrText>
      </w:r>
      <w:r>
        <w:rPr>
          <w:noProof/>
        </w:rPr>
      </w:r>
      <w:r>
        <w:rPr>
          <w:noProof/>
        </w:rPr>
        <w:fldChar w:fldCharType="separate"/>
      </w:r>
      <w:r>
        <w:rPr>
          <w:noProof/>
        </w:rPr>
        <w:t>26</w:t>
      </w:r>
      <w:r>
        <w:rPr>
          <w:noProof/>
        </w:rPr>
        <w:fldChar w:fldCharType="end"/>
      </w:r>
    </w:p>
    <w:p w14:paraId="06DF382A" w14:textId="4791B7E4"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_Toc199872432 \h </w:instrText>
      </w:r>
      <w:r>
        <w:rPr>
          <w:noProof/>
        </w:rPr>
      </w:r>
      <w:r>
        <w:rPr>
          <w:noProof/>
        </w:rPr>
        <w:fldChar w:fldCharType="separate"/>
      </w:r>
      <w:r>
        <w:rPr>
          <w:noProof/>
        </w:rPr>
        <w:t>27</w:t>
      </w:r>
      <w:r>
        <w:rPr>
          <w:noProof/>
        </w:rPr>
        <w:fldChar w:fldCharType="end"/>
      </w:r>
    </w:p>
    <w:p w14:paraId="3C7A560F" w14:textId="3D2DB0C1" w:rsidR="004E7161" w:rsidRDefault="004E716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6.8.1.1</w:t>
      </w:r>
      <w:r>
        <w:rPr>
          <w:rFonts w:asciiTheme="minorHAnsi" w:eastAsiaTheme="minorEastAsia" w:hAnsiTheme="minorHAnsi" w:cstheme="minorBidi"/>
          <w:noProof/>
          <w:kern w:val="2"/>
          <w:sz w:val="24"/>
          <w:szCs w:val="24"/>
          <w:lang w:eastAsia="en-GB"/>
          <w14:ligatures w14:val="standardContextual"/>
        </w:rPr>
        <w:tab/>
      </w:r>
      <w:r>
        <w:rPr>
          <w:noProof/>
          <w:lang w:eastAsia="zh-CN"/>
        </w:rPr>
        <w:t>Estimation based on Rel-19 approach in Annex T of TS 23.501 [2]</w:t>
      </w:r>
      <w:r>
        <w:rPr>
          <w:noProof/>
        </w:rPr>
        <w:tab/>
      </w:r>
      <w:r>
        <w:rPr>
          <w:noProof/>
        </w:rPr>
        <w:fldChar w:fldCharType="begin" w:fldLock="1"/>
      </w:r>
      <w:r>
        <w:rPr>
          <w:noProof/>
        </w:rPr>
        <w:instrText xml:space="preserve"> PAGEREF _Toc199872433 \h </w:instrText>
      </w:r>
      <w:r>
        <w:rPr>
          <w:noProof/>
        </w:rPr>
      </w:r>
      <w:r>
        <w:rPr>
          <w:noProof/>
        </w:rPr>
        <w:fldChar w:fldCharType="separate"/>
      </w:r>
      <w:r>
        <w:rPr>
          <w:noProof/>
        </w:rPr>
        <w:t>27</w:t>
      </w:r>
      <w:r>
        <w:rPr>
          <w:noProof/>
        </w:rPr>
        <w:fldChar w:fldCharType="end"/>
      </w:r>
    </w:p>
    <w:p w14:paraId="3C445D22" w14:textId="052D4687" w:rsidR="004E7161" w:rsidRDefault="004E7161">
      <w:pPr>
        <w:pStyle w:val="TOC4"/>
        <w:rPr>
          <w:rFonts w:asciiTheme="minorHAnsi" w:eastAsiaTheme="minorEastAsia" w:hAnsiTheme="minorHAnsi" w:cstheme="minorBidi"/>
          <w:noProof/>
          <w:kern w:val="2"/>
          <w:sz w:val="24"/>
          <w:szCs w:val="24"/>
          <w:lang w:eastAsia="en-GB"/>
          <w14:ligatures w14:val="standardContextual"/>
        </w:rPr>
      </w:pPr>
      <w:r w:rsidRPr="00CB2ACF">
        <w:rPr>
          <w:rFonts w:eastAsia="Yu Mincho"/>
          <w:noProof/>
          <w:lang w:eastAsia="zh-CN"/>
        </w:rPr>
        <w:t>6.8.1.2</w:t>
      </w:r>
      <w:r>
        <w:rPr>
          <w:rFonts w:asciiTheme="minorHAnsi" w:eastAsiaTheme="minorEastAsia" w:hAnsiTheme="minorHAnsi" w:cstheme="minorBidi"/>
          <w:noProof/>
          <w:kern w:val="2"/>
          <w:sz w:val="24"/>
          <w:szCs w:val="24"/>
          <w:lang w:eastAsia="en-GB"/>
          <w14:ligatures w14:val="standardContextual"/>
        </w:rPr>
        <w:tab/>
      </w:r>
      <w:r w:rsidRPr="00CB2ACF">
        <w:rPr>
          <w:noProof/>
          <w:lang w:val="en-US"/>
        </w:rPr>
        <w:t>Considerations on usage</w:t>
      </w:r>
      <w:r>
        <w:rPr>
          <w:noProof/>
        </w:rPr>
        <w:tab/>
      </w:r>
      <w:r>
        <w:rPr>
          <w:noProof/>
        </w:rPr>
        <w:fldChar w:fldCharType="begin" w:fldLock="1"/>
      </w:r>
      <w:r>
        <w:rPr>
          <w:noProof/>
        </w:rPr>
        <w:instrText xml:space="preserve"> PAGEREF _Toc199872434 \h </w:instrText>
      </w:r>
      <w:r>
        <w:rPr>
          <w:noProof/>
        </w:rPr>
      </w:r>
      <w:r>
        <w:rPr>
          <w:noProof/>
        </w:rPr>
        <w:fldChar w:fldCharType="separate"/>
      </w:r>
      <w:r>
        <w:rPr>
          <w:noProof/>
        </w:rPr>
        <w:t>28</w:t>
      </w:r>
      <w:r>
        <w:rPr>
          <w:noProof/>
        </w:rPr>
        <w:fldChar w:fldCharType="end"/>
      </w:r>
    </w:p>
    <w:p w14:paraId="25B5B978" w14:textId="0C6C72A4"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fldLock="1"/>
      </w:r>
      <w:r>
        <w:rPr>
          <w:noProof/>
        </w:rPr>
        <w:instrText xml:space="preserve"> PAGEREF _Toc199872435 \h </w:instrText>
      </w:r>
      <w:r>
        <w:rPr>
          <w:noProof/>
        </w:rPr>
      </w:r>
      <w:r>
        <w:rPr>
          <w:noProof/>
        </w:rPr>
        <w:fldChar w:fldCharType="separate"/>
      </w:r>
      <w:r>
        <w:rPr>
          <w:noProof/>
        </w:rPr>
        <w:t>29</w:t>
      </w:r>
      <w:r>
        <w:rPr>
          <w:noProof/>
        </w:rPr>
        <w:fldChar w:fldCharType="end"/>
      </w:r>
    </w:p>
    <w:p w14:paraId="4798FB72" w14:textId="1B67AB8A"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6.8.3</w:t>
      </w:r>
      <w:r>
        <w:rPr>
          <w:rFonts w:asciiTheme="minorHAnsi" w:eastAsiaTheme="minorEastAsia" w:hAnsiTheme="minorHAnsi" w:cstheme="minorBidi"/>
          <w:noProof/>
          <w:kern w:val="2"/>
          <w:sz w:val="24"/>
          <w:szCs w:val="24"/>
          <w:lang w:eastAsia="en-GB"/>
          <w14:ligatures w14:val="standardContextual"/>
        </w:rPr>
        <w:tab/>
      </w:r>
      <w:r>
        <w:rPr>
          <w:noProof/>
          <w:lang w:eastAsia="zh-CN"/>
        </w:rPr>
        <w:t>Impact</w:t>
      </w:r>
      <w:r>
        <w:rPr>
          <w:noProof/>
        </w:rPr>
        <w:t xml:space="preserve"> on existing services, entities and interfaces</w:t>
      </w:r>
      <w:r>
        <w:rPr>
          <w:noProof/>
        </w:rPr>
        <w:tab/>
      </w:r>
      <w:r>
        <w:rPr>
          <w:noProof/>
        </w:rPr>
        <w:fldChar w:fldCharType="begin" w:fldLock="1"/>
      </w:r>
      <w:r>
        <w:rPr>
          <w:noProof/>
        </w:rPr>
        <w:instrText xml:space="preserve"> PAGEREF _Toc199872436 \h </w:instrText>
      </w:r>
      <w:r>
        <w:rPr>
          <w:noProof/>
        </w:rPr>
      </w:r>
      <w:r>
        <w:rPr>
          <w:noProof/>
        </w:rPr>
        <w:fldChar w:fldCharType="separate"/>
      </w:r>
      <w:r>
        <w:rPr>
          <w:noProof/>
        </w:rPr>
        <w:t>29</w:t>
      </w:r>
      <w:r>
        <w:rPr>
          <w:noProof/>
        </w:rPr>
        <w:fldChar w:fldCharType="end"/>
      </w:r>
    </w:p>
    <w:p w14:paraId="52F32FDC" w14:textId="056A35D4"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#9: Consumption energy source exposure</w:t>
      </w:r>
      <w:r>
        <w:rPr>
          <w:noProof/>
        </w:rPr>
        <w:tab/>
      </w:r>
      <w:r>
        <w:rPr>
          <w:noProof/>
        </w:rPr>
        <w:fldChar w:fldCharType="begin" w:fldLock="1"/>
      </w:r>
      <w:r>
        <w:rPr>
          <w:noProof/>
        </w:rPr>
        <w:instrText xml:space="preserve"> PAGEREF _Toc199872437 \h </w:instrText>
      </w:r>
      <w:r>
        <w:rPr>
          <w:noProof/>
        </w:rPr>
      </w:r>
      <w:r>
        <w:rPr>
          <w:noProof/>
        </w:rPr>
        <w:fldChar w:fldCharType="separate"/>
      </w:r>
      <w:r>
        <w:rPr>
          <w:noProof/>
        </w:rPr>
        <w:t>29</w:t>
      </w:r>
      <w:r>
        <w:rPr>
          <w:noProof/>
        </w:rPr>
        <w:fldChar w:fldCharType="end"/>
      </w:r>
    </w:p>
    <w:p w14:paraId="567FF6E4" w14:textId="6D67CCF7"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6.9.0</w:t>
      </w:r>
      <w:r>
        <w:rPr>
          <w:rFonts w:asciiTheme="minorHAnsi" w:eastAsiaTheme="minorEastAsia"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_Toc199872438 \h </w:instrText>
      </w:r>
      <w:r>
        <w:rPr>
          <w:noProof/>
        </w:rPr>
      </w:r>
      <w:r>
        <w:rPr>
          <w:noProof/>
        </w:rPr>
        <w:fldChar w:fldCharType="separate"/>
      </w:r>
      <w:r>
        <w:rPr>
          <w:noProof/>
        </w:rPr>
        <w:t>29</w:t>
      </w:r>
      <w:r>
        <w:rPr>
          <w:noProof/>
        </w:rPr>
        <w:fldChar w:fldCharType="end"/>
      </w:r>
    </w:p>
    <w:p w14:paraId="062F7F38" w14:textId="6CD25433"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_Toc199872439 \h </w:instrText>
      </w:r>
      <w:r>
        <w:rPr>
          <w:noProof/>
        </w:rPr>
      </w:r>
      <w:r>
        <w:rPr>
          <w:noProof/>
        </w:rPr>
        <w:fldChar w:fldCharType="separate"/>
      </w:r>
      <w:r>
        <w:rPr>
          <w:noProof/>
        </w:rPr>
        <w:t>29</w:t>
      </w:r>
      <w:r>
        <w:rPr>
          <w:noProof/>
        </w:rPr>
        <w:fldChar w:fldCharType="end"/>
      </w:r>
    </w:p>
    <w:p w14:paraId="67303A85" w14:textId="6A401295"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_Toc199872440 \h </w:instrText>
      </w:r>
      <w:r>
        <w:rPr>
          <w:noProof/>
        </w:rPr>
      </w:r>
      <w:r>
        <w:rPr>
          <w:noProof/>
        </w:rPr>
        <w:fldChar w:fldCharType="separate"/>
      </w:r>
      <w:r>
        <w:rPr>
          <w:noProof/>
        </w:rPr>
        <w:t>30</w:t>
      </w:r>
      <w:r>
        <w:rPr>
          <w:noProof/>
        </w:rPr>
        <w:fldChar w:fldCharType="end"/>
      </w:r>
    </w:p>
    <w:p w14:paraId="4041DC7A" w14:textId="37C32DBD"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_Toc199872441 \h </w:instrText>
      </w:r>
      <w:r>
        <w:rPr>
          <w:noProof/>
        </w:rPr>
      </w:r>
      <w:r>
        <w:rPr>
          <w:noProof/>
        </w:rPr>
        <w:fldChar w:fldCharType="separate"/>
      </w:r>
      <w:r>
        <w:rPr>
          <w:noProof/>
        </w:rPr>
        <w:t>30</w:t>
      </w:r>
      <w:r>
        <w:rPr>
          <w:noProof/>
        </w:rPr>
        <w:fldChar w:fldCharType="end"/>
      </w:r>
    </w:p>
    <w:p w14:paraId="39B41E32" w14:textId="61D94CF2"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Solution #10: Energy consumption calculation enhancements</w:t>
      </w:r>
      <w:r>
        <w:rPr>
          <w:noProof/>
        </w:rPr>
        <w:tab/>
      </w:r>
      <w:r>
        <w:rPr>
          <w:noProof/>
        </w:rPr>
        <w:fldChar w:fldCharType="begin" w:fldLock="1"/>
      </w:r>
      <w:r>
        <w:rPr>
          <w:noProof/>
        </w:rPr>
        <w:instrText xml:space="preserve"> PAGEREF _Toc199872442 \h </w:instrText>
      </w:r>
      <w:r>
        <w:rPr>
          <w:noProof/>
        </w:rPr>
      </w:r>
      <w:r>
        <w:rPr>
          <w:noProof/>
        </w:rPr>
        <w:fldChar w:fldCharType="separate"/>
      </w:r>
      <w:r>
        <w:rPr>
          <w:noProof/>
        </w:rPr>
        <w:t>31</w:t>
      </w:r>
      <w:r>
        <w:rPr>
          <w:noProof/>
        </w:rPr>
        <w:fldChar w:fldCharType="end"/>
      </w:r>
    </w:p>
    <w:p w14:paraId="4DF730E4" w14:textId="5FD77E43"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6.10.0</w:t>
      </w:r>
      <w:r>
        <w:rPr>
          <w:rFonts w:asciiTheme="minorHAnsi" w:eastAsiaTheme="minorEastAsia"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_Toc199872443 \h </w:instrText>
      </w:r>
      <w:r>
        <w:rPr>
          <w:noProof/>
        </w:rPr>
      </w:r>
      <w:r>
        <w:rPr>
          <w:noProof/>
        </w:rPr>
        <w:fldChar w:fldCharType="separate"/>
      </w:r>
      <w:r>
        <w:rPr>
          <w:noProof/>
        </w:rPr>
        <w:t>31</w:t>
      </w:r>
      <w:r>
        <w:rPr>
          <w:noProof/>
        </w:rPr>
        <w:fldChar w:fldCharType="end"/>
      </w:r>
    </w:p>
    <w:p w14:paraId="1F1B74AB" w14:textId="13457F2D"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_Toc199872444 \h </w:instrText>
      </w:r>
      <w:r>
        <w:rPr>
          <w:noProof/>
        </w:rPr>
      </w:r>
      <w:r>
        <w:rPr>
          <w:noProof/>
        </w:rPr>
        <w:fldChar w:fldCharType="separate"/>
      </w:r>
      <w:r>
        <w:rPr>
          <w:noProof/>
        </w:rPr>
        <w:t>31</w:t>
      </w:r>
      <w:r>
        <w:rPr>
          <w:noProof/>
        </w:rPr>
        <w:fldChar w:fldCharType="end"/>
      </w:r>
    </w:p>
    <w:p w14:paraId="7B5795CA" w14:textId="3B0C5784"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_Toc199872445 \h </w:instrText>
      </w:r>
      <w:r>
        <w:rPr>
          <w:noProof/>
        </w:rPr>
      </w:r>
      <w:r>
        <w:rPr>
          <w:noProof/>
        </w:rPr>
        <w:fldChar w:fldCharType="separate"/>
      </w:r>
      <w:r>
        <w:rPr>
          <w:noProof/>
        </w:rPr>
        <w:t>33</w:t>
      </w:r>
      <w:r>
        <w:rPr>
          <w:noProof/>
        </w:rPr>
        <w:fldChar w:fldCharType="end"/>
      </w:r>
    </w:p>
    <w:p w14:paraId="6A1A6622" w14:textId="0F2F72EE"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6.10.3</w:t>
      </w:r>
      <w:r>
        <w:rPr>
          <w:rFonts w:asciiTheme="minorHAnsi" w:eastAsiaTheme="minorEastAsia" w:hAnsiTheme="minorHAnsi" w:cstheme="minorBidi"/>
          <w:noProof/>
          <w:kern w:val="2"/>
          <w:sz w:val="24"/>
          <w:szCs w:val="24"/>
          <w:lang w:eastAsia="en-GB"/>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_Toc199872446 \h </w:instrText>
      </w:r>
      <w:r>
        <w:rPr>
          <w:noProof/>
        </w:rPr>
      </w:r>
      <w:r>
        <w:rPr>
          <w:noProof/>
        </w:rPr>
        <w:fldChar w:fldCharType="separate"/>
      </w:r>
      <w:r>
        <w:rPr>
          <w:noProof/>
        </w:rPr>
        <w:t>34</w:t>
      </w:r>
      <w:r>
        <w:rPr>
          <w:noProof/>
        </w:rPr>
        <w:fldChar w:fldCharType="end"/>
      </w:r>
    </w:p>
    <w:p w14:paraId="11CD1B05" w14:textId="1852A5A3"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6.11</w:t>
      </w:r>
      <w:r>
        <w:rPr>
          <w:rFonts w:asciiTheme="minorHAnsi" w:eastAsiaTheme="minorEastAsia" w:hAnsiTheme="minorHAnsi" w:cstheme="minorBidi"/>
          <w:noProof/>
          <w:kern w:val="2"/>
          <w:sz w:val="24"/>
          <w:szCs w:val="24"/>
          <w:lang w:eastAsia="en-GB"/>
          <w14:ligatures w14:val="standardContextual"/>
        </w:rPr>
        <w:tab/>
      </w:r>
      <w:r>
        <w:rPr>
          <w:noProof/>
          <w:lang w:eastAsia="en-GB"/>
        </w:rPr>
        <w:t>Solution #11: Energy Consumption estimation considering idle energy consumption</w:t>
      </w:r>
      <w:r>
        <w:rPr>
          <w:noProof/>
        </w:rPr>
        <w:tab/>
      </w:r>
      <w:r>
        <w:rPr>
          <w:noProof/>
        </w:rPr>
        <w:fldChar w:fldCharType="begin" w:fldLock="1"/>
      </w:r>
      <w:r>
        <w:rPr>
          <w:noProof/>
        </w:rPr>
        <w:instrText xml:space="preserve"> PAGEREF _Toc199872447 \h </w:instrText>
      </w:r>
      <w:r>
        <w:rPr>
          <w:noProof/>
        </w:rPr>
      </w:r>
      <w:r>
        <w:rPr>
          <w:noProof/>
        </w:rPr>
        <w:fldChar w:fldCharType="separate"/>
      </w:r>
      <w:r>
        <w:rPr>
          <w:noProof/>
        </w:rPr>
        <w:t>34</w:t>
      </w:r>
      <w:r>
        <w:rPr>
          <w:noProof/>
        </w:rPr>
        <w:fldChar w:fldCharType="end"/>
      </w:r>
    </w:p>
    <w:p w14:paraId="04923B2E" w14:textId="1AF9135E"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_Toc199872448 \h </w:instrText>
      </w:r>
      <w:r>
        <w:rPr>
          <w:noProof/>
        </w:rPr>
      </w:r>
      <w:r>
        <w:rPr>
          <w:noProof/>
        </w:rPr>
        <w:fldChar w:fldCharType="separate"/>
      </w:r>
      <w:r>
        <w:rPr>
          <w:noProof/>
        </w:rPr>
        <w:t>34</w:t>
      </w:r>
      <w:r>
        <w:rPr>
          <w:noProof/>
        </w:rPr>
        <w:fldChar w:fldCharType="end"/>
      </w:r>
    </w:p>
    <w:p w14:paraId="78F4F533" w14:textId="438E0908"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6.11.1</w:t>
      </w:r>
      <w:r>
        <w:rPr>
          <w:rFonts w:asciiTheme="minorHAnsi" w:eastAsiaTheme="minorEastAsia" w:hAnsiTheme="minorHAnsi" w:cstheme="minorBidi"/>
          <w:noProof/>
          <w:kern w:val="2"/>
          <w:sz w:val="24"/>
          <w:szCs w:val="24"/>
          <w:lang w:eastAsia="en-GB"/>
          <w14:ligatures w14:val="standardContextual"/>
        </w:rPr>
        <w:tab/>
      </w:r>
      <w:r>
        <w:rPr>
          <w:noProof/>
          <w:lang w:eastAsia="en-GB"/>
        </w:rPr>
        <w:t>Description</w:t>
      </w:r>
      <w:r>
        <w:rPr>
          <w:noProof/>
        </w:rPr>
        <w:tab/>
      </w:r>
      <w:r>
        <w:rPr>
          <w:noProof/>
        </w:rPr>
        <w:fldChar w:fldCharType="begin" w:fldLock="1"/>
      </w:r>
      <w:r>
        <w:rPr>
          <w:noProof/>
        </w:rPr>
        <w:instrText xml:space="preserve"> PAGEREF _Toc199872449 \h </w:instrText>
      </w:r>
      <w:r>
        <w:rPr>
          <w:noProof/>
        </w:rPr>
      </w:r>
      <w:r>
        <w:rPr>
          <w:noProof/>
        </w:rPr>
        <w:fldChar w:fldCharType="separate"/>
      </w:r>
      <w:r>
        <w:rPr>
          <w:noProof/>
        </w:rPr>
        <w:t>34</w:t>
      </w:r>
      <w:r>
        <w:rPr>
          <w:noProof/>
        </w:rPr>
        <w:fldChar w:fldCharType="end"/>
      </w:r>
    </w:p>
    <w:p w14:paraId="686FAD25" w14:textId="50B60A73" w:rsidR="004E7161" w:rsidRDefault="004E7161">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6.11.1.1</w:t>
      </w:r>
      <w:r>
        <w:rPr>
          <w:rFonts w:asciiTheme="minorHAnsi" w:eastAsiaTheme="minorEastAsia" w:hAnsiTheme="minorHAnsi" w:cstheme="minorBidi"/>
          <w:noProof/>
          <w:kern w:val="2"/>
          <w:sz w:val="24"/>
          <w:szCs w:val="24"/>
          <w:lang w:eastAsia="en-GB"/>
          <w14:ligatures w14:val="standardContextual"/>
        </w:rPr>
        <w:tab/>
      </w:r>
      <w:r>
        <w:rPr>
          <w:noProof/>
          <w:lang w:eastAsia="en-GB"/>
        </w:rPr>
        <w:t>Considering NF scaling</w:t>
      </w:r>
      <w:r>
        <w:rPr>
          <w:noProof/>
        </w:rPr>
        <w:tab/>
      </w:r>
      <w:r>
        <w:rPr>
          <w:noProof/>
        </w:rPr>
        <w:fldChar w:fldCharType="begin" w:fldLock="1"/>
      </w:r>
      <w:r>
        <w:rPr>
          <w:noProof/>
        </w:rPr>
        <w:instrText xml:space="preserve"> PAGEREF _Toc199872450 \h </w:instrText>
      </w:r>
      <w:r>
        <w:rPr>
          <w:noProof/>
        </w:rPr>
      </w:r>
      <w:r>
        <w:rPr>
          <w:noProof/>
        </w:rPr>
        <w:fldChar w:fldCharType="separate"/>
      </w:r>
      <w:r>
        <w:rPr>
          <w:noProof/>
        </w:rPr>
        <w:t>36</w:t>
      </w:r>
      <w:r>
        <w:rPr>
          <w:noProof/>
        </w:rPr>
        <w:fldChar w:fldCharType="end"/>
      </w:r>
    </w:p>
    <w:p w14:paraId="1F525BF4" w14:textId="6EADBB17" w:rsidR="004E7161" w:rsidRDefault="004E7161">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6.11.1.2</w:t>
      </w:r>
      <w:r>
        <w:rPr>
          <w:rFonts w:asciiTheme="minorHAnsi" w:eastAsiaTheme="minorEastAsia" w:hAnsiTheme="minorHAnsi" w:cstheme="minorBidi"/>
          <w:noProof/>
          <w:kern w:val="2"/>
          <w:sz w:val="24"/>
          <w:szCs w:val="24"/>
          <w:lang w:eastAsia="en-GB"/>
          <w14:ligatures w14:val="standardContextual"/>
        </w:rPr>
        <w:tab/>
      </w:r>
      <w:r>
        <w:rPr>
          <w:noProof/>
          <w:lang w:eastAsia="en-GB"/>
        </w:rPr>
        <w:t>Energy consumption estimation model</w:t>
      </w:r>
      <w:r>
        <w:rPr>
          <w:noProof/>
        </w:rPr>
        <w:tab/>
      </w:r>
      <w:r>
        <w:rPr>
          <w:noProof/>
        </w:rPr>
        <w:fldChar w:fldCharType="begin" w:fldLock="1"/>
      </w:r>
      <w:r>
        <w:rPr>
          <w:noProof/>
        </w:rPr>
        <w:instrText xml:space="preserve"> PAGEREF _Toc199872451 \h </w:instrText>
      </w:r>
      <w:r>
        <w:rPr>
          <w:noProof/>
        </w:rPr>
      </w:r>
      <w:r>
        <w:rPr>
          <w:noProof/>
        </w:rPr>
        <w:fldChar w:fldCharType="separate"/>
      </w:r>
      <w:r>
        <w:rPr>
          <w:noProof/>
        </w:rPr>
        <w:t>36</w:t>
      </w:r>
      <w:r>
        <w:rPr>
          <w:noProof/>
        </w:rPr>
        <w:fldChar w:fldCharType="end"/>
      </w:r>
    </w:p>
    <w:p w14:paraId="359E6E9E" w14:textId="61D2FC7C"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6.11.2</w:t>
      </w:r>
      <w:r>
        <w:rPr>
          <w:rFonts w:asciiTheme="minorHAnsi" w:eastAsiaTheme="minorEastAsia" w:hAnsiTheme="minorHAnsi" w:cstheme="minorBidi"/>
          <w:noProof/>
          <w:kern w:val="2"/>
          <w:sz w:val="24"/>
          <w:szCs w:val="24"/>
          <w:lang w:eastAsia="en-GB"/>
          <w14:ligatures w14:val="standardContextual"/>
        </w:rPr>
        <w:tab/>
      </w:r>
      <w:r>
        <w:rPr>
          <w:noProof/>
          <w:lang w:eastAsia="en-GB"/>
        </w:rPr>
        <w:t>Procedures</w:t>
      </w:r>
      <w:r>
        <w:rPr>
          <w:noProof/>
        </w:rPr>
        <w:tab/>
      </w:r>
      <w:r>
        <w:rPr>
          <w:noProof/>
        </w:rPr>
        <w:fldChar w:fldCharType="begin" w:fldLock="1"/>
      </w:r>
      <w:r>
        <w:rPr>
          <w:noProof/>
        </w:rPr>
        <w:instrText xml:space="preserve"> PAGEREF _Toc199872452 \h </w:instrText>
      </w:r>
      <w:r>
        <w:rPr>
          <w:noProof/>
        </w:rPr>
      </w:r>
      <w:r>
        <w:rPr>
          <w:noProof/>
        </w:rPr>
        <w:fldChar w:fldCharType="separate"/>
      </w:r>
      <w:r>
        <w:rPr>
          <w:noProof/>
        </w:rPr>
        <w:t>37</w:t>
      </w:r>
      <w:r>
        <w:rPr>
          <w:noProof/>
        </w:rPr>
        <w:fldChar w:fldCharType="end"/>
      </w:r>
    </w:p>
    <w:p w14:paraId="1A06681C" w14:textId="687EFD24"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6.11.3</w:t>
      </w:r>
      <w:r>
        <w:rPr>
          <w:rFonts w:asciiTheme="minorHAnsi" w:eastAsiaTheme="minorEastAsia" w:hAnsiTheme="minorHAnsi" w:cstheme="minorBidi"/>
          <w:noProof/>
          <w:kern w:val="2"/>
          <w:sz w:val="24"/>
          <w:szCs w:val="24"/>
          <w:lang w:eastAsia="en-GB"/>
          <w14:ligatures w14:val="standardContextual"/>
        </w:rPr>
        <w:tab/>
      </w:r>
      <w:r>
        <w:rPr>
          <w:noProof/>
          <w:lang w:eastAsia="en-GB"/>
        </w:rPr>
        <w:t>Impacts on existing services, entities and interfaces</w:t>
      </w:r>
      <w:r>
        <w:rPr>
          <w:noProof/>
        </w:rPr>
        <w:tab/>
      </w:r>
      <w:r>
        <w:rPr>
          <w:noProof/>
        </w:rPr>
        <w:fldChar w:fldCharType="begin" w:fldLock="1"/>
      </w:r>
      <w:r>
        <w:rPr>
          <w:noProof/>
        </w:rPr>
        <w:instrText xml:space="preserve"> PAGEREF _Toc199872453 \h </w:instrText>
      </w:r>
      <w:r>
        <w:rPr>
          <w:noProof/>
        </w:rPr>
      </w:r>
      <w:r>
        <w:rPr>
          <w:noProof/>
        </w:rPr>
        <w:fldChar w:fldCharType="separate"/>
      </w:r>
      <w:r>
        <w:rPr>
          <w:noProof/>
        </w:rPr>
        <w:t>37</w:t>
      </w:r>
      <w:r>
        <w:rPr>
          <w:noProof/>
        </w:rPr>
        <w:fldChar w:fldCharType="end"/>
      </w:r>
    </w:p>
    <w:p w14:paraId="02D4C34E" w14:textId="5A6BCF82"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Solution #</w:t>
      </w:r>
      <w:r>
        <w:rPr>
          <w:noProof/>
          <w:lang w:eastAsia="ko-KR"/>
        </w:rPr>
        <w:t>12</w:t>
      </w:r>
      <w:r>
        <w:rPr>
          <w:noProof/>
        </w:rPr>
        <w:t>: Enhancement of energy related information exposure</w:t>
      </w:r>
      <w:r>
        <w:rPr>
          <w:noProof/>
        </w:rPr>
        <w:tab/>
      </w:r>
      <w:r>
        <w:rPr>
          <w:noProof/>
        </w:rPr>
        <w:fldChar w:fldCharType="begin" w:fldLock="1"/>
      </w:r>
      <w:r>
        <w:rPr>
          <w:noProof/>
        </w:rPr>
        <w:instrText xml:space="preserve"> PAGEREF _Toc199872454 \h </w:instrText>
      </w:r>
      <w:r>
        <w:rPr>
          <w:noProof/>
        </w:rPr>
      </w:r>
      <w:r>
        <w:rPr>
          <w:noProof/>
        </w:rPr>
        <w:fldChar w:fldCharType="separate"/>
      </w:r>
      <w:r>
        <w:rPr>
          <w:noProof/>
        </w:rPr>
        <w:t>37</w:t>
      </w:r>
      <w:r>
        <w:rPr>
          <w:noProof/>
        </w:rPr>
        <w:fldChar w:fldCharType="end"/>
      </w:r>
    </w:p>
    <w:p w14:paraId="3755459A" w14:textId="662396E1"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noProof/>
          <w:lang w:eastAsia="ko-KR"/>
        </w:rPr>
        <w:t>0</w:t>
      </w:r>
      <w:r>
        <w:rPr>
          <w:rFonts w:asciiTheme="minorHAnsi" w:eastAsiaTheme="minorEastAsia"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_Toc199872455 \h </w:instrText>
      </w:r>
      <w:r>
        <w:rPr>
          <w:noProof/>
        </w:rPr>
      </w:r>
      <w:r>
        <w:rPr>
          <w:noProof/>
        </w:rPr>
        <w:fldChar w:fldCharType="separate"/>
      </w:r>
      <w:r>
        <w:rPr>
          <w:noProof/>
        </w:rPr>
        <w:t>37</w:t>
      </w:r>
      <w:r>
        <w:rPr>
          <w:noProof/>
        </w:rPr>
        <w:fldChar w:fldCharType="end"/>
      </w:r>
    </w:p>
    <w:p w14:paraId="5D5BFC9D" w14:textId="331B9444"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_Toc199872456 \h </w:instrText>
      </w:r>
      <w:r>
        <w:rPr>
          <w:noProof/>
        </w:rPr>
      </w:r>
      <w:r>
        <w:rPr>
          <w:noProof/>
        </w:rPr>
        <w:fldChar w:fldCharType="separate"/>
      </w:r>
      <w:r>
        <w:rPr>
          <w:noProof/>
        </w:rPr>
        <w:t>37</w:t>
      </w:r>
      <w:r>
        <w:rPr>
          <w:noProof/>
        </w:rPr>
        <w:fldChar w:fldCharType="end"/>
      </w:r>
    </w:p>
    <w:p w14:paraId="2CF6F172" w14:textId="005A9258"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_Toc199872457 \h </w:instrText>
      </w:r>
      <w:r>
        <w:rPr>
          <w:noProof/>
        </w:rPr>
      </w:r>
      <w:r>
        <w:rPr>
          <w:noProof/>
        </w:rPr>
        <w:fldChar w:fldCharType="separate"/>
      </w:r>
      <w:r>
        <w:rPr>
          <w:noProof/>
        </w:rPr>
        <w:t>38</w:t>
      </w:r>
      <w:r>
        <w:rPr>
          <w:noProof/>
        </w:rPr>
        <w:fldChar w:fldCharType="end"/>
      </w:r>
    </w:p>
    <w:p w14:paraId="18997729" w14:textId="5D383F5E" w:rsidR="004E7161" w:rsidRDefault="004E716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lang w:eastAsia="ko-KR"/>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Pr>
          <w:noProof/>
          <w:lang w:eastAsia="ko-KR"/>
        </w:rPr>
        <w:t>enhanced</w:t>
      </w:r>
      <w:r>
        <w:rPr>
          <w:noProof/>
        </w:rPr>
        <w:t xml:space="preserve"> energy related information exposure to AF</w:t>
      </w:r>
      <w:r>
        <w:rPr>
          <w:noProof/>
        </w:rPr>
        <w:tab/>
      </w:r>
      <w:r>
        <w:rPr>
          <w:noProof/>
        </w:rPr>
        <w:fldChar w:fldCharType="begin" w:fldLock="1"/>
      </w:r>
      <w:r>
        <w:rPr>
          <w:noProof/>
        </w:rPr>
        <w:instrText xml:space="preserve"> PAGEREF _Toc199872458 \h </w:instrText>
      </w:r>
      <w:r>
        <w:rPr>
          <w:noProof/>
        </w:rPr>
      </w:r>
      <w:r>
        <w:rPr>
          <w:noProof/>
        </w:rPr>
        <w:fldChar w:fldCharType="separate"/>
      </w:r>
      <w:r>
        <w:rPr>
          <w:noProof/>
        </w:rPr>
        <w:t>38</w:t>
      </w:r>
      <w:r>
        <w:rPr>
          <w:noProof/>
        </w:rPr>
        <w:fldChar w:fldCharType="end"/>
      </w:r>
    </w:p>
    <w:p w14:paraId="527D2414" w14:textId="5F76DA70"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_Toc199872459 \h </w:instrText>
      </w:r>
      <w:r>
        <w:rPr>
          <w:noProof/>
        </w:rPr>
      </w:r>
      <w:r>
        <w:rPr>
          <w:noProof/>
        </w:rPr>
        <w:fldChar w:fldCharType="separate"/>
      </w:r>
      <w:r>
        <w:rPr>
          <w:noProof/>
        </w:rPr>
        <w:t>40</w:t>
      </w:r>
      <w:r>
        <w:rPr>
          <w:noProof/>
        </w:rPr>
        <w:fldChar w:fldCharType="end"/>
      </w:r>
    </w:p>
    <w:p w14:paraId="25DDF859" w14:textId="00C50C9B"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sidRPr="00CB2ACF">
        <w:rPr>
          <w:rFonts w:eastAsiaTheme="minorEastAsia"/>
          <w:noProof/>
        </w:rPr>
        <w:t>6.13</w:t>
      </w:r>
      <w:r>
        <w:rPr>
          <w:rFonts w:asciiTheme="minorHAnsi" w:eastAsiaTheme="minorEastAsia" w:hAnsiTheme="minorHAnsi" w:cstheme="minorBidi"/>
          <w:noProof/>
          <w:kern w:val="2"/>
          <w:sz w:val="24"/>
          <w:szCs w:val="24"/>
          <w:lang w:eastAsia="en-GB"/>
          <w14:ligatures w14:val="standardContextual"/>
        </w:rPr>
        <w:tab/>
      </w:r>
      <w:r w:rsidRPr="00CB2ACF">
        <w:rPr>
          <w:rFonts w:eastAsiaTheme="minorEastAsia"/>
          <w:noProof/>
        </w:rPr>
        <w:t>Solution #13: New Solution on Energy Control for Network Slice</w:t>
      </w:r>
      <w:r>
        <w:rPr>
          <w:noProof/>
        </w:rPr>
        <w:tab/>
      </w:r>
      <w:r>
        <w:rPr>
          <w:noProof/>
        </w:rPr>
        <w:fldChar w:fldCharType="begin" w:fldLock="1"/>
      </w:r>
      <w:r>
        <w:rPr>
          <w:noProof/>
        </w:rPr>
        <w:instrText xml:space="preserve"> PAGEREF _Toc199872460 \h </w:instrText>
      </w:r>
      <w:r>
        <w:rPr>
          <w:noProof/>
        </w:rPr>
      </w:r>
      <w:r>
        <w:rPr>
          <w:noProof/>
        </w:rPr>
        <w:fldChar w:fldCharType="separate"/>
      </w:r>
      <w:r>
        <w:rPr>
          <w:noProof/>
        </w:rPr>
        <w:t>40</w:t>
      </w:r>
      <w:r>
        <w:rPr>
          <w:noProof/>
        </w:rPr>
        <w:fldChar w:fldCharType="end"/>
      </w:r>
    </w:p>
    <w:p w14:paraId="4F8D2315" w14:textId="7ACAA79A"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6.13.0</w:t>
      </w:r>
      <w:r>
        <w:rPr>
          <w:rFonts w:asciiTheme="minorHAnsi" w:eastAsiaTheme="minorEastAsia"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_Toc199872461 \h </w:instrText>
      </w:r>
      <w:r>
        <w:rPr>
          <w:noProof/>
        </w:rPr>
      </w:r>
      <w:r>
        <w:rPr>
          <w:noProof/>
        </w:rPr>
        <w:fldChar w:fldCharType="separate"/>
      </w:r>
      <w:r>
        <w:rPr>
          <w:noProof/>
        </w:rPr>
        <w:t>40</w:t>
      </w:r>
      <w:r>
        <w:rPr>
          <w:noProof/>
        </w:rPr>
        <w:fldChar w:fldCharType="end"/>
      </w:r>
    </w:p>
    <w:p w14:paraId="7487B1AB" w14:textId="608B342C"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sidRPr="00CB2ACF">
        <w:rPr>
          <w:rFonts w:eastAsiaTheme="minorEastAsia"/>
          <w:noProof/>
        </w:rPr>
        <w:t>6.13.1</w:t>
      </w:r>
      <w:r>
        <w:rPr>
          <w:rFonts w:asciiTheme="minorHAnsi" w:eastAsiaTheme="minorEastAsia" w:hAnsiTheme="minorHAnsi" w:cstheme="minorBidi"/>
          <w:noProof/>
          <w:kern w:val="2"/>
          <w:sz w:val="24"/>
          <w:szCs w:val="24"/>
          <w:lang w:eastAsia="en-GB"/>
          <w14:ligatures w14:val="standardContextual"/>
        </w:rPr>
        <w:tab/>
      </w:r>
      <w:r w:rsidRPr="00CB2ACF">
        <w:rPr>
          <w:rFonts w:eastAsiaTheme="minorEastAsia"/>
          <w:noProof/>
        </w:rPr>
        <w:t>Description</w:t>
      </w:r>
      <w:r>
        <w:rPr>
          <w:noProof/>
        </w:rPr>
        <w:tab/>
      </w:r>
      <w:r>
        <w:rPr>
          <w:noProof/>
        </w:rPr>
        <w:fldChar w:fldCharType="begin" w:fldLock="1"/>
      </w:r>
      <w:r>
        <w:rPr>
          <w:noProof/>
        </w:rPr>
        <w:instrText xml:space="preserve"> PAGEREF _Toc199872462 \h </w:instrText>
      </w:r>
      <w:r>
        <w:rPr>
          <w:noProof/>
        </w:rPr>
      </w:r>
      <w:r>
        <w:rPr>
          <w:noProof/>
        </w:rPr>
        <w:fldChar w:fldCharType="separate"/>
      </w:r>
      <w:r>
        <w:rPr>
          <w:noProof/>
        </w:rPr>
        <w:t>40</w:t>
      </w:r>
      <w:r>
        <w:rPr>
          <w:noProof/>
        </w:rPr>
        <w:fldChar w:fldCharType="end"/>
      </w:r>
    </w:p>
    <w:p w14:paraId="14B7F38C" w14:textId="2E6BE4FF"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sidRPr="00CB2ACF">
        <w:rPr>
          <w:rFonts w:eastAsiaTheme="minorEastAsia"/>
          <w:noProof/>
        </w:rPr>
        <w:t>6.13.2</w:t>
      </w:r>
      <w:r>
        <w:rPr>
          <w:rFonts w:asciiTheme="minorHAnsi" w:eastAsiaTheme="minorEastAsia" w:hAnsiTheme="minorHAnsi" w:cstheme="minorBidi"/>
          <w:noProof/>
          <w:kern w:val="2"/>
          <w:sz w:val="24"/>
          <w:szCs w:val="24"/>
          <w:lang w:eastAsia="en-GB"/>
          <w14:ligatures w14:val="standardContextual"/>
        </w:rPr>
        <w:tab/>
      </w:r>
      <w:r w:rsidRPr="00CB2ACF">
        <w:rPr>
          <w:rFonts w:eastAsiaTheme="minorEastAsia"/>
          <w:noProof/>
        </w:rPr>
        <w:t>Procedures</w:t>
      </w:r>
      <w:r>
        <w:rPr>
          <w:noProof/>
        </w:rPr>
        <w:tab/>
      </w:r>
      <w:r>
        <w:rPr>
          <w:noProof/>
        </w:rPr>
        <w:fldChar w:fldCharType="begin" w:fldLock="1"/>
      </w:r>
      <w:r>
        <w:rPr>
          <w:noProof/>
        </w:rPr>
        <w:instrText xml:space="preserve"> PAGEREF _Toc199872463 \h </w:instrText>
      </w:r>
      <w:r>
        <w:rPr>
          <w:noProof/>
        </w:rPr>
      </w:r>
      <w:r>
        <w:rPr>
          <w:noProof/>
        </w:rPr>
        <w:fldChar w:fldCharType="separate"/>
      </w:r>
      <w:r>
        <w:rPr>
          <w:noProof/>
        </w:rPr>
        <w:t>40</w:t>
      </w:r>
      <w:r>
        <w:rPr>
          <w:noProof/>
        </w:rPr>
        <w:fldChar w:fldCharType="end"/>
      </w:r>
    </w:p>
    <w:p w14:paraId="7006F03D" w14:textId="2A00ADDE"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sidRPr="00CB2ACF">
        <w:rPr>
          <w:rFonts w:eastAsiaTheme="minorEastAsia"/>
          <w:noProof/>
        </w:rPr>
        <w:t>6.13.3</w:t>
      </w:r>
      <w:r>
        <w:rPr>
          <w:rFonts w:asciiTheme="minorHAnsi" w:eastAsiaTheme="minorEastAsia" w:hAnsiTheme="minorHAnsi" w:cstheme="minorBidi"/>
          <w:noProof/>
          <w:kern w:val="2"/>
          <w:sz w:val="24"/>
          <w:szCs w:val="24"/>
          <w:lang w:eastAsia="en-GB"/>
          <w14:ligatures w14:val="standardContextual"/>
        </w:rPr>
        <w:tab/>
      </w:r>
      <w:r w:rsidRPr="00CB2ACF">
        <w:rPr>
          <w:rFonts w:eastAsiaTheme="minorEastAsia"/>
          <w:noProof/>
        </w:rPr>
        <w:t>Impacts on existing services, entities and interfaces</w:t>
      </w:r>
      <w:r>
        <w:rPr>
          <w:noProof/>
        </w:rPr>
        <w:tab/>
      </w:r>
      <w:r>
        <w:rPr>
          <w:noProof/>
        </w:rPr>
        <w:fldChar w:fldCharType="begin" w:fldLock="1"/>
      </w:r>
      <w:r>
        <w:rPr>
          <w:noProof/>
        </w:rPr>
        <w:instrText xml:space="preserve"> PAGEREF _Toc199872464 \h </w:instrText>
      </w:r>
      <w:r>
        <w:rPr>
          <w:noProof/>
        </w:rPr>
      </w:r>
      <w:r>
        <w:rPr>
          <w:noProof/>
        </w:rPr>
        <w:fldChar w:fldCharType="separate"/>
      </w:r>
      <w:r>
        <w:rPr>
          <w:noProof/>
        </w:rPr>
        <w:t>41</w:t>
      </w:r>
      <w:r>
        <w:rPr>
          <w:noProof/>
        </w:rPr>
        <w:fldChar w:fldCharType="end"/>
      </w:r>
    </w:p>
    <w:p w14:paraId="553B3EB5" w14:textId="30B43194"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6.14</w:t>
      </w:r>
      <w:r>
        <w:rPr>
          <w:rFonts w:asciiTheme="minorHAnsi" w:eastAsiaTheme="minorEastAsia" w:hAnsiTheme="minorHAnsi" w:cstheme="minorBidi"/>
          <w:noProof/>
          <w:kern w:val="2"/>
          <w:sz w:val="24"/>
          <w:szCs w:val="24"/>
          <w:lang w:eastAsia="en-GB"/>
          <w14:ligatures w14:val="standardContextual"/>
        </w:rPr>
        <w:tab/>
      </w:r>
      <w:r>
        <w:rPr>
          <w:noProof/>
          <w:lang w:eastAsia="en-GB"/>
        </w:rPr>
        <w:t>Solution #14: Energy Consumption information assisted Policy Update</w:t>
      </w:r>
      <w:r>
        <w:rPr>
          <w:noProof/>
        </w:rPr>
        <w:tab/>
      </w:r>
      <w:r>
        <w:rPr>
          <w:noProof/>
        </w:rPr>
        <w:fldChar w:fldCharType="begin" w:fldLock="1"/>
      </w:r>
      <w:r>
        <w:rPr>
          <w:noProof/>
        </w:rPr>
        <w:instrText xml:space="preserve"> PAGEREF _Toc199872465 \h </w:instrText>
      </w:r>
      <w:r>
        <w:rPr>
          <w:noProof/>
        </w:rPr>
      </w:r>
      <w:r>
        <w:rPr>
          <w:noProof/>
        </w:rPr>
        <w:fldChar w:fldCharType="separate"/>
      </w:r>
      <w:r>
        <w:rPr>
          <w:noProof/>
        </w:rPr>
        <w:t>42</w:t>
      </w:r>
      <w:r>
        <w:rPr>
          <w:noProof/>
        </w:rPr>
        <w:fldChar w:fldCharType="end"/>
      </w:r>
    </w:p>
    <w:p w14:paraId="5CE18AFB" w14:textId="4DF478C4"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6.14.0</w:t>
      </w:r>
      <w:r>
        <w:rPr>
          <w:rFonts w:asciiTheme="minorHAnsi" w:eastAsiaTheme="minorEastAsia" w:hAnsiTheme="minorHAnsi" w:cstheme="minorBidi"/>
          <w:noProof/>
          <w:kern w:val="2"/>
          <w:sz w:val="24"/>
          <w:szCs w:val="24"/>
          <w:lang w:eastAsia="en-GB"/>
          <w14:ligatures w14:val="standardContextual"/>
        </w:rPr>
        <w:tab/>
      </w:r>
      <w:r>
        <w:rPr>
          <w:noProof/>
          <w:lang w:eastAsia="ko-KR"/>
        </w:rPr>
        <w:t>High-level solution principles</w:t>
      </w:r>
      <w:r>
        <w:rPr>
          <w:noProof/>
        </w:rPr>
        <w:tab/>
      </w:r>
      <w:r>
        <w:rPr>
          <w:noProof/>
        </w:rPr>
        <w:fldChar w:fldCharType="begin" w:fldLock="1"/>
      </w:r>
      <w:r>
        <w:rPr>
          <w:noProof/>
        </w:rPr>
        <w:instrText xml:space="preserve"> PAGEREF _Toc199872466 \h </w:instrText>
      </w:r>
      <w:r>
        <w:rPr>
          <w:noProof/>
        </w:rPr>
      </w:r>
      <w:r>
        <w:rPr>
          <w:noProof/>
        </w:rPr>
        <w:fldChar w:fldCharType="separate"/>
      </w:r>
      <w:r>
        <w:rPr>
          <w:noProof/>
        </w:rPr>
        <w:t>42</w:t>
      </w:r>
      <w:r>
        <w:rPr>
          <w:noProof/>
        </w:rPr>
        <w:fldChar w:fldCharType="end"/>
      </w:r>
    </w:p>
    <w:p w14:paraId="539DA83B" w14:textId="3507A843"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_Toc199872467 \h </w:instrText>
      </w:r>
      <w:r>
        <w:rPr>
          <w:noProof/>
        </w:rPr>
      </w:r>
      <w:r>
        <w:rPr>
          <w:noProof/>
        </w:rPr>
        <w:fldChar w:fldCharType="separate"/>
      </w:r>
      <w:r>
        <w:rPr>
          <w:noProof/>
        </w:rPr>
        <w:t>42</w:t>
      </w:r>
      <w:r>
        <w:rPr>
          <w:noProof/>
        </w:rPr>
        <w:fldChar w:fldCharType="end"/>
      </w:r>
    </w:p>
    <w:p w14:paraId="624BD299" w14:textId="2DA38598"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6.14.2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fldLock="1"/>
      </w:r>
      <w:r>
        <w:rPr>
          <w:noProof/>
        </w:rPr>
        <w:instrText xml:space="preserve"> PAGEREF _Toc199872468 \h </w:instrText>
      </w:r>
      <w:r>
        <w:rPr>
          <w:noProof/>
        </w:rPr>
      </w:r>
      <w:r>
        <w:rPr>
          <w:noProof/>
        </w:rPr>
        <w:fldChar w:fldCharType="separate"/>
      </w:r>
      <w:r>
        <w:rPr>
          <w:noProof/>
        </w:rPr>
        <w:t>43</w:t>
      </w:r>
      <w:r>
        <w:rPr>
          <w:noProof/>
        </w:rPr>
        <w:fldChar w:fldCharType="end"/>
      </w:r>
    </w:p>
    <w:p w14:paraId="11DB1864" w14:textId="456DD9FA"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sidRPr="00CB2ACF">
        <w:rPr>
          <w:rFonts w:eastAsia="Times New Roman"/>
          <w:noProof/>
          <w:lang w:eastAsia="ko-KR"/>
        </w:rPr>
        <w:t>6.14.3</w:t>
      </w:r>
      <w:r>
        <w:rPr>
          <w:rFonts w:asciiTheme="minorHAnsi" w:eastAsiaTheme="minorEastAsia"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_Toc199872469 \h </w:instrText>
      </w:r>
      <w:r>
        <w:rPr>
          <w:noProof/>
        </w:rPr>
      </w:r>
      <w:r>
        <w:rPr>
          <w:noProof/>
        </w:rPr>
        <w:fldChar w:fldCharType="separate"/>
      </w:r>
      <w:r>
        <w:rPr>
          <w:noProof/>
        </w:rPr>
        <w:t>44</w:t>
      </w:r>
      <w:r>
        <w:rPr>
          <w:noProof/>
        </w:rPr>
        <w:fldChar w:fldCharType="end"/>
      </w:r>
    </w:p>
    <w:p w14:paraId="1D4381E2" w14:textId="58498C3E"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6.15</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#15: UE energy saving service</w:t>
      </w:r>
      <w:r>
        <w:rPr>
          <w:noProof/>
        </w:rPr>
        <w:tab/>
      </w:r>
      <w:r>
        <w:rPr>
          <w:noProof/>
        </w:rPr>
        <w:fldChar w:fldCharType="begin" w:fldLock="1"/>
      </w:r>
      <w:r>
        <w:rPr>
          <w:noProof/>
        </w:rPr>
        <w:instrText xml:space="preserve"> PAGEREF _Toc199872470 \h </w:instrText>
      </w:r>
      <w:r>
        <w:rPr>
          <w:noProof/>
        </w:rPr>
      </w:r>
      <w:r>
        <w:rPr>
          <w:noProof/>
        </w:rPr>
        <w:fldChar w:fldCharType="separate"/>
      </w:r>
      <w:r>
        <w:rPr>
          <w:noProof/>
        </w:rPr>
        <w:t>44</w:t>
      </w:r>
      <w:r>
        <w:rPr>
          <w:noProof/>
        </w:rPr>
        <w:fldChar w:fldCharType="end"/>
      </w:r>
    </w:p>
    <w:p w14:paraId="41DA6E81" w14:textId="24F9E538"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6.15.0</w:t>
      </w:r>
      <w:r>
        <w:rPr>
          <w:rFonts w:asciiTheme="minorHAnsi" w:eastAsiaTheme="minorEastAsia"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_Toc199872471 \h </w:instrText>
      </w:r>
      <w:r>
        <w:rPr>
          <w:noProof/>
        </w:rPr>
      </w:r>
      <w:r>
        <w:rPr>
          <w:noProof/>
        </w:rPr>
        <w:fldChar w:fldCharType="separate"/>
      </w:r>
      <w:r>
        <w:rPr>
          <w:noProof/>
        </w:rPr>
        <w:t>44</w:t>
      </w:r>
      <w:r>
        <w:rPr>
          <w:noProof/>
        </w:rPr>
        <w:fldChar w:fldCharType="end"/>
      </w:r>
    </w:p>
    <w:p w14:paraId="73CE1590" w14:textId="3FBD1649"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_Toc199872472 \h </w:instrText>
      </w:r>
      <w:r>
        <w:rPr>
          <w:noProof/>
        </w:rPr>
      </w:r>
      <w:r>
        <w:rPr>
          <w:noProof/>
        </w:rPr>
        <w:fldChar w:fldCharType="separate"/>
      </w:r>
      <w:r>
        <w:rPr>
          <w:noProof/>
        </w:rPr>
        <w:t>44</w:t>
      </w:r>
      <w:r>
        <w:rPr>
          <w:noProof/>
        </w:rPr>
        <w:fldChar w:fldCharType="end"/>
      </w:r>
    </w:p>
    <w:p w14:paraId="441E3930" w14:textId="0455C46E"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_Toc199872473 \h </w:instrText>
      </w:r>
      <w:r>
        <w:rPr>
          <w:noProof/>
        </w:rPr>
      </w:r>
      <w:r>
        <w:rPr>
          <w:noProof/>
        </w:rPr>
        <w:fldChar w:fldCharType="separate"/>
      </w:r>
      <w:r>
        <w:rPr>
          <w:noProof/>
        </w:rPr>
        <w:t>45</w:t>
      </w:r>
      <w:r>
        <w:rPr>
          <w:noProof/>
        </w:rPr>
        <w:fldChar w:fldCharType="end"/>
      </w:r>
    </w:p>
    <w:p w14:paraId="5684B449" w14:textId="69335352"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_Toc199872474 \h </w:instrText>
      </w:r>
      <w:r>
        <w:rPr>
          <w:noProof/>
        </w:rPr>
      </w:r>
      <w:r>
        <w:rPr>
          <w:noProof/>
        </w:rPr>
        <w:fldChar w:fldCharType="separate"/>
      </w:r>
      <w:r>
        <w:rPr>
          <w:noProof/>
        </w:rPr>
        <w:t>46</w:t>
      </w:r>
      <w:r>
        <w:rPr>
          <w:noProof/>
        </w:rPr>
        <w:fldChar w:fldCharType="end"/>
      </w:r>
    </w:p>
    <w:p w14:paraId="3C054A28" w14:textId="693686D4"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 xml:space="preserve">Solution #16: </w:t>
      </w:r>
      <w:r>
        <w:rPr>
          <w:noProof/>
          <w:lang w:eastAsia="zh-CN"/>
        </w:rPr>
        <w:t>URSP</w:t>
      </w:r>
      <w:r>
        <w:rPr>
          <w:noProof/>
        </w:rPr>
        <w:t xml:space="preserve"> generation/update</w:t>
      </w:r>
      <w:r>
        <w:rPr>
          <w:noProof/>
          <w:lang w:eastAsia="zh-CN"/>
        </w:rPr>
        <w:t xml:space="preserve"> considering the energy related information</w:t>
      </w:r>
      <w:r>
        <w:rPr>
          <w:noProof/>
        </w:rPr>
        <w:tab/>
      </w:r>
      <w:r>
        <w:rPr>
          <w:noProof/>
        </w:rPr>
        <w:fldChar w:fldCharType="begin" w:fldLock="1"/>
      </w:r>
      <w:r>
        <w:rPr>
          <w:noProof/>
        </w:rPr>
        <w:instrText xml:space="preserve"> PAGEREF _Toc199872475 \h </w:instrText>
      </w:r>
      <w:r>
        <w:rPr>
          <w:noProof/>
        </w:rPr>
      </w:r>
      <w:r>
        <w:rPr>
          <w:noProof/>
        </w:rPr>
        <w:fldChar w:fldCharType="separate"/>
      </w:r>
      <w:r>
        <w:rPr>
          <w:noProof/>
        </w:rPr>
        <w:t>46</w:t>
      </w:r>
      <w:r>
        <w:rPr>
          <w:noProof/>
        </w:rPr>
        <w:fldChar w:fldCharType="end"/>
      </w:r>
    </w:p>
    <w:p w14:paraId="31FAC11D" w14:textId="580AB586"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lang w:eastAsia="zh-CN"/>
        </w:rPr>
        <w:t>High-level solution principles</w:t>
      </w:r>
      <w:r>
        <w:rPr>
          <w:noProof/>
        </w:rPr>
        <w:tab/>
      </w:r>
      <w:r>
        <w:rPr>
          <w:noProof/>
        </w:rPr>
        <w:fldChar w:fldCharType="begin" w:fldLock="1"/>
      </w:r>
      <w:r>
        <w:rPr>
          <w:noProof/>
        </w:rPr>
        <w:instrText xml:space="preserve"> PAGEREF _Toc199872476 \h </w:instrText>
      </w:r>
      <w:r>
        <w:rPr>
          <w:noProof/>
        </w:rPr>
      </w:r>
      <w:r>
        <w:rPr>
          <w:noProof/>
        </w:rPr>
        <w:fldChar w:fldCharType="separate"/>
      </w:r>
      <w:r>
        <w:rPr>
          <w:noProof/>
        </w:rPr>
        <w:t>46</w:t>
      </w:r>
      <w:r>
        <w:rPr>
          <w:noProof/>
        </w:rPr>
        <w:fldChar w:fldCharType="end"/>
      </w:r>
    </w:p>
    <w:p w14:paraId="7BCF548A" w14:textId="784ADA07"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_Toc199872477 \h </w:instrText>
      </w:r>
      <w:r>
        <w:rPr>
          <w:noProof/>
        </w:rPr>
      </w:r>
      <w:r>
        <w:rPr>
          <w:noProof/>
        </w:rPr>
        <w:fldChar w:fldCharType="separate"/>
      </w:r>
      <w:r>
        <w:rPr>
          <w:noProof/>
        </w:rPr>
        <w:t>46</w:t>
      </w:r>
      <w:r>
        <w:rPr>
          <w:noProof/>
        </w:rPr>
        <w:fldChar w:fldCharType="end"/>
      </w:r>
    </w:p>
    <w:p w14:paraId="5BEB3E9F" w14:textId="330C2823"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_Toc199872478 \h </w:instrText>
      </w:r>
      <w:r>
        <w:rPr>
          <w:noProof/>
        </w:rPr>
      </w:r>
      <w:r>
        <w:rPr>
          <w:noProof/>
        </w:rPr>
        <w:fldChar w:fldCharType="separate"/>
      </w:r>
      <w:r>
        <w:rPr>
          <w:noProof/>
        </w:rPr>
        <w:t>47</w:t>
      </w:r>
      <w:r>
        <w:rPr>
          <w:noProof/>
        </w:rPr>
        <w:fldChar w:fldCharType="end"/>
      </w:r>
    </w:p>
    <w:p w14:paraId="6ACE49C7" w14:textId="34C03386"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_Toc199872479 \h </w:instrText>
      </w:r>
      <w:r>
        <w:rPr>
          <w:noProof/>
        </w:rPr>
      </w:r>
      <w:r>
        <w:rPr>
          <w:noProof/>
        </w:rPr>
        <w:fldChar w:fldCharType="separate"/>
      </w:r>
      <w:r>
        <w:rPr>
          <w:noProof/>
        </w:rPr>
        <w:t>48</w:t>
      </w:r>
      <w:r>
        <w:rPr>
          <w:noProof/>
        </w:rPr>
        <w:fldChar w:fldCharType="end"/>
      </w:r>
    </w:p>
    <w:p w14:paraId="06F14657" w14:textId="74BBAC08"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Solution #17: Differentiated Charging when network performs service adjustment</w:t>
      </w:r>
      <w:r>
        <w:rPr>
          <w:noProof/>
        </w:rPr>
        <w:tab/>
      </w:r>
      <w:r>
        <w:rPr>
          <w:noProof/>
        </w:rPr>
        <w:fldChar w:fldCharType="begin" w:fldLock="1"/>
      </w:r>
      <w:r>
        <w:rPr>
          <w:noProof/>
        </w:rPr>
        <w:instrText xml:space="preserve"> PAGEREF _Toc199872480 \h </w:instrText>
      </w:r>
      <w:r>
        <w:rPr>
          <w:noProof/>
        </w:rPr>
      </w:r>
      <w:r>
        <w:rPr>
          <w:noProof/>
        </w:rPr>
        <w:fldChar w:fldCharType="separate"/>
      </w:r>
      <w:r>
        <w:rPr>
          <w:noProof/>
        </w:rPr>
        <w:t>48</w:t>
      </w:r>
      <w:r>
        <w:rPr>
          <w:noProof/>
        </w:rPr>
        <w:fldChar w:fldCharType="end"/>
      </w:r>
    </w:p>
    <w:p w14:paraId="71243292" w14:textId="4AA3C458"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6.17.0</w:t>
      </w:r>
      <w:r>
        <w:rPr>
          <w:rFonts w:asciiTheme="minorHAnsi" w:eastAsiaTheme="minorEastAsia" w:hAnsiTheme="minorHAnsi" w:cstheme="minorBidi"/>
          <w:noProof/>
          <w:kern w:val="2"/>
          <w:sz w:val="24"/>
          <w:szCs w:val="24"/>
          <w:lang w:eastAsia="en-GB"/>
          <w14:ligatures w14:val="standardContextual"/>
        </w:rPr>
        <w:tab/>
      </w:r>
      <w:r>
        <w:rPr>
          <w:noProof/>
          <w:lang w:eastAsia="ko-KR"/>
        </w:rPr>
        <w:t>High-level solution principles</w:t>
      </w:r>
      <w:r>
        <w:rPr>
          <w:noProof/>
        </w:rPr>
        <w:tab/>
      </w:r>
      <w:r>
        <w:rPr>
          <w:noProof/>
        </w:rPr>
        <w:fldChar w:fldCharType="begin" w:fldLock="1"/>
      </w:r>
      <w:r>
        <w:rPr>
          <w:noProof/>
        </w:rPr>
        <w:instrText xml:space="preserve"> PAGEREF _Toc199872481 \h </w:instrText>
      </w:r>
      <w:r>
        <w:rPr>
          <w:noProof/>
        </w:rPr>
      </w:r>
      <w:r>
        <w:rPr>
          <w:noProof/>
        </w:rPr>
        <w:fldChar w:fldCharType="separate"/>
      </w:r>
      <w:r>
        <w:rPr>
          <w:noProof/>
        </w:rPr>
        <w:t>48</w:t>
      </w:r>
      <w:r>
        <w:rPr>
          <w:noProof/>
        </w:rPr>
        <w:fldChar w:fldCharType="end"/>
      </w:r>
    </w:p>
    <w:p w14:paraId="14B5095F" w14:textId="44ED4B7E"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_Toc199872482 \h </w:instrText>
      </w:r>
      <w:r>
        <w:rPr>
          <w:noProof/>
        </w:rPr>
      </w:r>
      <w:r>
        <w:rPr>
          <w:noProof/>
        </w:rPr>
        <w:fldChar w:fldCharType="separate"/>
      </w:r>
      <w:r>
        <w:rPr>
          <w:noProof/>
        </w:rPr>
        <w:t>49</w:t>
      </w:r>
      <w:r>
        <w:rPr>
          <w:noProof/>
        </w:rPr>
        <w:fldChar w:fldCharType="end"/>
      </w:r>
    </w:p>
    <w:p w14:paraId="00353E95" w14:textId="0D0BDA91"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_Toc199872483 \h </w:instrText>
      </w:r>
      <w:r>
        <w:rPr>
          <w:noProof/>
        </w:rPr>
      </w:r>
      <w:r>
        <w:rPr>
          <w:noProof/>
        </w:rPr>
        <w:fldChar w:fldCharType="separate"/>
      </w:r>
      <w:r>
        <w:rPr>
          <w:noProof/>
        </w:rPr>
        <w:t>51</w:t>
      </w:r>
      <w:r>
        <w:rPr>
          <w:noProof/>
        </w:rPr>
        <w:fldChar w:fldCharType="end"/>
      </w:r>
    </w:p>
    <w:p w14:paraId="15AE8F08" w14:textId="7B24DE91"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_Toc199872484 \h </w:instrText>
      </w:r>
      <w:r>
        <w:rPr>
          <w:noProof/>
        </w:rPr>
      </w:r>
      <w:r>
        <w:rPr>
          <w:noProof/>
        </w:rPr>
        <w:fldChar w:fldCharType="separate"/>
      </w:r>
      <w:r>
        <w:rPr>
          <w:noProof/>
        </w:rPr>
        <w:t>51</w:t>
      </w:r>
      <w:r>
        <w:rPr>
          <w:noProof/>
        </w:rPr>
        <w:fldChar w:fldCharType="end"/>
      </w:r>
    </w:p>
    <w:p w14:paraId="64B1E286" w14:textId="488F2DCA"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6.18</w:t>
      </w:r>
      <w:r>
        <w:rPr>
          <w:rFonts w:asciiTheme="minorHAnsi" w:eastAsiaTheme="minorEastAsia" w:hAnsiTheme="minorHAnsi" w:cstheme="minorBidi"/>
          <w:noProof/>
          <w:kern w:val="2"/>
          <w:sz w:val="24"/>
          <w:szCs w:val="24"/>
          <w:lang w:eastAsia="en-GB"/>
          <w14:ligatures w14:val="standardContextual"/>
        </w:rPr>
        <w:tab/>
      </w:r>
      <w:r>
        <w:rPr>
          <w:noProof/>
        </w:rPr>
        <w:t>Solution #18: SM policy determination based on energy saving indication</w:t>
      </w:r>
      <w:r>
        <w:rPr>
          <w:noProof/>
        </w:rPr>
        <w:tab/>
      </w:r>
      <w:r>
        <w:rPr>
          <w:noProof/>
        </w:rPr>
        <w:fldChar w:fldCharType="begin" w:fldLock="1"/>
      </w:r>
      <w:r>
        <w:rPr>
          <w:noProof/>
        </w:rPr>
        <w:instrText xml:space="preserve"> PAGEREF _Toc199872485 \h </w:instrText>
      </w:r>
      <w:r>
        <w:rPr>
          <w:noProof/>
        </w:rPr>
      </w:r>
      <w:r>
        <w:rPr>
          <w:noProof/>
        </w:rPr>
        <w:fldChar w:fldCharType="separate"/>
      </w:r>
      <w:r>
        <w:rPr>
          <w:noProof/>
        </w:rPr>
        <w:t>52</w:t>
      </w:r>
      <w:r>
        <w:rPr>
          <w:noProof/>
        </w:rPr>
        <w:fldChar w:fldCharType="end"/>
      </w:r>
    </w:p>
    <w:p w14:paraId="174C14DE" w14:textId="206181EB"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6.18.0</w:t>
      </w:r>
      <w:r>
        <w:rPr>
          <w:rFonts w:asciiTheme="minorHAnsi" w:eastAsiaTheme="minorEastAsia"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_Toc199872486 \h </w:instrText>
      </w:r>
      <w:r>
        <w:rPr>
          <w:noProof/>
        </w:rPr>
      </w:r>
      <w:r>
        <w:rPr>
          <w:noProof/>
        </w:rPr>
        <w:fldChar w:fldCharType="separate"/>
      </w:r>
      <w:r>
        <w:rPr>
          <w:noProof/>
        </w:rPr>
        <w:t>52</w:t>
      </w:r>
      <w:r>
        <w:rPr>
          <w:noProof/>
        </w:rPr>
        <w:fldChar w:fldCharType="end"/>
      </w:r>
    </w:p>
    <w:p w14:paraId="5CC93AB3" w14:textId="16C62EA2"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_Toc199872487 \h </w:instrText>
      </w:r>
      <w:r>
        <w:rPr>
          <w:noProof/>
        </w:rPr>
      </w:r>
      <w:r>
        <w:rPr>
          <w:noProof/>
        </w:rPr>
        <w:fldChar w:fldCharType="separate"/>
      </w:r>
      <w:r>
        <w:rPr>
          <w:noProof/>
        </w:rPr>
        <w:t>52</w:t>
      </w:r>
      <w:r>
        <w:rPr>
          <w:noProof/>
        </w:rPr>
        <w:fldChar w:fldCharType="end"/>
      </w:r>
    </w:p>
    <w:p w14:paraId="2EDDCBC1" w14:textId="49F65695"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_Toc199872488 \h </w:instrText>
      </w:r>
      <w:r>
        <w:rPr>
          <w:noProof/>
        </w:rPr>
      </w:r>
      <w:r>
        <w:rPr>
          <w:noProof/>
        </w:rPr>
        <w:fldChar w:fldCharType="separate"/>
      </w:r>
      <w:r>
        <w:rPr>
          <w:noProof/>
        </w:rPr>
        <w:t>52</w:t>
      </w:r>
      <w:r>
        <w:rPr>
          <w:noProof/>
        </w:rPr>
        <w:fldChar w:fldCharType="end"/>
      </w:r>
    </w:p>
    <w:p w14:paraId="0DDE8614" w14:textId="5F43922E"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6.18.3</w:t>
      </w:r>
      <w:r>
        <w:rPr>
          <w:rFonts w:asciiTheme="minorHAnsi" w:eastAsiaTheme="minorEastAsia" w:hAnsiTheme="minorHAnsi" w:cstheme="minorBidi"/>
          <w:noProof/>
          <w:kern w:val="2"/>
          <w:sz w:val="24"/>
          <w:szCs w:val="24"/>
          <w:lang w:eastAsia="en-GB"/>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_Toc199872489 \h </w:instrText>
      </w:r>
      <w:r>
        <w:rPr>
          <w:noProof/>
        </w:rPr>
      </w:r>
      <w:r>
        <w:rPr>
          <w:noProof/>
        </w:rPr>
        <w:fldChar w:fldCharType="separate"/>
      </w:r>
      <w:r>
        <w:rPr>
          <w:noProof/>
        </w:rPr>
        <w:t>53</w:t>
      </w:r>
      <w:r>
        <w:rPr>
          <w:noProof/>
        </w:rPr>
        <w:fldChar w:fldCharType="end"/>
      </w:r>
    </w:p>
    <w:p w14:paraId="2CCA7460" w14:textId="1BD65585"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 xml:space="preserve">Solution #19: </w:t>
      </w:r>
      <w:r>
        <w:rPr>
          <w:noProof/>
          <w:lang w:eastAsia="zh-CN"/>
        </w:rPr>
        <w:t>AMF</w:t>
      </w:r>
      <w:r>
        <w:rPr>
          <w:noProof/>
        </w:rPr>
        <w:t xml:space="preserve"> (re-)selection based on energy related information</w:t>
      </w:r>
      <w:r>
        <w:rPr>
          <w:noProof/>
        </w:rPr>
        <w:tab/>
      </w:r>
      <w:r>
        <w:rPr>
          <w:noProof/>
        </w:rPr>
        <w:fldChar w:fldCharType="begin" w:fldLock="1"/>
      </w:r>
      <w:r>
        <w:rPr>
          <w:noProof/>
        </w:rPr>
        <w:instrText xml:space="preserve"> PAGEREF _Toc199872490 \h </w:instrText>
      </w:r>
      <w:r>
        <w:rPr>
          <w:noProof/>
        </w:rPr>
      </w:r>
      <w:r>
        <w:rPr>
          <w:noProof/>
        </w:rPr>
        <w:fldChar w:fldCharType="separate"/>
      </w:r>
      <w:r>
        <w:rPr>
          <w:noProof/>
        </w:rPr>
        <w:t>54</w:t>
      </w:r>
      <w:r>
        <w:rPr>
          <w:noProof/>
        </w:rPr>
        <w:fldChar w:fldCharType="end"/>
      </w:r>
    </w:p>
    <w:p w14:paraId="6DDF48CF" w14:textId="2F34ABFE"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lang w:eastAsia="zh-CN"/>
        </w:rPr>
        <w:t>High-level solution principles</w:t>
      </w:r>
      <w:r>
        <w:rPr>
          <w:noProof/>
        </w:rPr>
        <w:tab/>
      </w:r>
      <w:r>
        <w:rPr>
          <w:noProof/>
        </w:rPr>
        <w:fldChar w:fldCharType="begin" w:fldLock="1"/>
      </w:r>
      <w:r>
        <w:rPr>
          <w:noProof/>
        </w:rPr>
        <w:instrText xml:space="preserve"> PAGEREF _Toc199872491 \h </w:instrText>
      </w:r>
      <w:r>
        <w:rPr>
          <w:noProof/>
        </w:rPr>
      </w:r>
      <w:r>
        <w:rPr>
          <w:noProof/>
        </w:rPr>
        <w:fldChar w:fldCharType="separate"/>
      </w:r>
      <w:r>
        <w:rPr>
          <w:noProof/>
        </w:rPr>
        <w:t>54</w:t>
      </w:r>
      <w:r>
        <w:rPr>
          <w:noProof/>
        </w:rPr>
        <w:fldChar w:fldCharType="end"/>
      </w:r>
    </w:p>
    <w:p w14:paraId="29F92769" w14:textId="1495B16A"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_Toc199872492 \h </w:instrText>
      </w:r>
      <w:r>
        <w:rPr>
          <w:noProof/>
        </w:rPr>
      </w:r>
      <w:r>
        <w:rPr>
          <w:noProof/>
        </w:rPr>
        <w:fldChar w:fldCharType="separate"/>
      </w:r>
      <w:r>
        <w:rPr>
          <w:noProof/>
        </w:rPr>
        <w:t>54</w:t>
      </w:r>
      <w:r>
        <w:rPr>
          <w:noProof/>
        </w:rPr>
        <w:fldChar w:fldCharType="end"/>
      </w:r>
    </w:p>
    <w:p w14:paraId="5669A482" w14:textId="48FB9685"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sidRPr="00CB2ACF">
        <w:rPr>
          <w:noProof/>
          <w:lang w:val="en-US"/>
        </w:rPr>
        <w:t>6.19.2</w:t>
      </w:r>
      <w:r>
        <w:rPr>
          <w:rFonts w:asciiTheme="minorHAnsi" w:eastAsiaTheme="minorEastAsia" w:hAnsiTheme="minorHAnsi" w:cstheme="minorBidi"/>
          <w:noProof/>
          <w:kern w:val="2"/>
          <w:sz w:val="24"/>
          <w:szCs w:val="24"/>
          <w:lang w:eastAsia="en-GB"/>
          <w14:ligatures w14:val="standardContextual"/>
        </w:rPr>
        <w:tab/>
      </w:r>
      <w:r w:rsidRPr="00CB2ACF">
        <w:rPr>
          <w:noProof/>
          <w:lang w:val="en-US"/>
        </w:rPr>
        <w:t>Procedures</w:t>
      </w:r>
      <w:r>
        <w:rPr>
          <w:noProof/>
        </w:rPr>
        <w:tab/>
      </w:r>
      <w:r>
        <w:rPr>
          <w:noProof/>
        </w:rPr>
        <w:fldChar w:fldCharType="begin" w:fldLock="1"/>
      </w:r>
      <w:r>
        <w:rPr>
          <w:noProof/>
        </w:rPr>
        <w:instrText xml:space="preserve"> PAGEREF _Toc199872493 \h </w:instrText>
      </w:r>
      <w:r>
        <w:rPr>
          <w:noProof/>
        </w:rPr>
      </w:r>
      <w:r>
        <w:rPr>
          <w:noProof/>
        </w:rPr>
        <w:fldChar w:fldCharType="separate"/>
      </w:r>
      <w:r>
        <w:rPr>
          <w:noProof/>
        </w:rPr>
        <w:t>54</w:t>
      </w:r>
      <w:r>
        <w:rPr>
          <w:noProof/>
        </w:rPr>
        <w:fldChar w:fldCharType="end"/>
      </w:r>
    </w:p>
    <w:p w14:paraId="2DD9065D" w14:textId="2BE28C2E" w:rsidR="004E7161" w:rsidRDefault="004E7161">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6.19.2.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AMF re-allocation considering energy </w:t>
      </w:r>
      <w:r>
        <w:rPr>
          <w:noProof/>
          <w:lang w:eastAsia="zh-CN"/>
        </w:rPr>
        <w:t>related information</w:t>
      </w:r>
      <w:r>
        <w:rPr>
          <w:noProof/>
        </w:rPr>
        <w:tab/>
      </w:r>
      <w:r>
        <w:rPr>
          <w:noProof/>
        </w:rPr>
        <w:fldChar w:fldCharType="begin" w:fldLock="1"/>
      </w:r>
      <w:r>
        <w:rPr>
          <w:noProof/>
        </w:rPr>
        <w:instrText xml:space="preserve"> PAGEREF _Toc199872494 \h </w:instrText>
      </w:r>
      <w:r>
        <w:rPr>
          <w:noProof/>
        </w:rPr>
      </w:r>
      <w:r>
        <w:rPr>
          <w:noProof/>
        </w:rPr>
        <w:fldChar w:fldCharType="separate"/>
      </w:r>
      <w:r>
        <w:rPr>
          <w:noProof/>
        </w:rPr>
        <w:t>54</w:t>
      </w:r>
      <w:r>
        <w:rPr>
          <w:noProof/>
        </w:rPr>
        <w:fldChar w:fldCharType="end"/>
      </w:r>
    </w:p>
    <w:p w14:paraId="79D5F047" w14:textId="3988B9F0"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6.19.3</w:t>
      </w:r>
      <w:r>
        <w:rPr>
          <w:rFonts w:asciiTheme="minorHAnsi" w:eastAsiaTheme="minorEastAsia" w:hAnsiTheme="minorHAnsi" w:cstheme="minorBidi"/>
          <w:noProof/>
          <w:kern w:val="2"/>
          <w:sz w:val="24"/>
          <w:szCs w:val="24"/>
          <w:lang w:eastAsia="en-GB"/>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_Toc199872495 \h </w:instrText>
      </w:r>
      <w:r>
        <w:rPr>
          <w:noProof/>
        </w:rPr>
      </w:r>
      <w:r>
        <w:rPr>
          <w:noProof/>
        </w:rPr>
        <w:fldChar w:fldCharType="separate"/>
      </w:r>
      <w:r>
        <w:rPr>
          <w:noProof/>
        </w:rPr>
        <w:t>55</w:t>
      </w:r>
      <w:r>
        <w:rPr>
          <w:noProof/>
        </w:rPr>
        <w:fldChar w:fldCharType="end"/>
      </w:r>
    </w:p>
    <w:p w14:paraId="1F6FD379" w14:textId="7AB5C71F"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Solution #20: Energy aware NF and path selection</w:t>
      </w:r>
      <w:r>
        <w:rPr>
          <w:noProof/>
        </w:rPr>
        <w:tab/>
      </w:r>
      <w:r>
        <w:rPr>
          <w:noProof/>
        </w:rPr>
        <w:fldChar w:fldCharType="begin" w:fldLock="1"/>
      </w:r>
      <w:r>
        <w:rPr>
          <w:noProof/>
        </w:rPr>
        <w:instrText xml:space="preserve"> PAGEREF _Toc199872496 \h </w:instrText>
      </w:r>
      <w:r>
        <w:rPr>
          <w:noProof/>
        </w:rPr>
      </w:r>
      <w:r>
        <w:rPr>
          <w:noProof/>
        </w:rPr>
        <w:fldChar w:fldCharType="separate"/>
      </w:r>
      <w:r>
        <w:rPr>
          <w:noProof/>
        </w:rPr>
        <w:t>55</w:t>
      </w:r>
      <w:r>
        <w:rPr>
          <w:noProof/>
        </w:rPr>
        <w:fldChar w:fldCharType="end"/>
      </w:r>
    </w:p>
    <w:p w14:paraId="20109037" w14:textId="3B37F302"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sidRPr="00CB2ACF">
        <w:rPr>
          <w:rFonts w:eastAsiaTheme="minorEastAsia"/>
          <w:noProof/>
          <w:lang w:val="en-US"/>
        </w:rPr>
        <w:t>6.20.0</w:t>
      </w:r>
      <w:r>
        <w:rPr>
          <w:rFonts w:asciiTheme="minorHAnsi" w:eastAsiaTheme="minorEastAsia"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_Toc199872497 \h </w:instrText>
      </w:r>
      <w:r>
        <w:rPr>
          <w:noProof/>
        </w:rPr>
      </w:r>
      <w:r>
        <w:rPr>
          <w:noProof/>
        </w:rPr>
        <w:fldChar w:fldCharType="separate"/>
      </w:r>
      <w:r>
        <w:rPr>
          <w:noProof/>
        </w:rPr>
        <w:t>55</w:t>
      </w:r>
      <w:r>
        <w:rPr>
          <w:noProof/>
        </w:rPr>
        <w:fldChar w:fldCharType="end"/>
      </w:r>
    </w:p>
    <w:p w14:paraId="36795DDB" w14:textId="5DCA002F"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sidRPr="00CB2ACF">
        <w:rPr>
          <w:rFonts w:eastAsiaTheme="minorEastAsia"/>
          <w:noProof/>
          <w:lang w:val="en-US"/>
        </w:rPr>
        <w:t>6.20.1</w:t>
      </w:r>
      <w:r>
        <w:rPr>
          <w:rFonts w:asciiTheme="minorHAnsi" w:eastAsiaTheme="minorEastAsia" w:hAnsiTheme="minorHAnsi" w:cstheme="minorBidi"/>
          <w:noProof/>
          <w:kern w:val="2"/>
          <w:sz w:val="24"/>
          <w:szCs w:val="24"/>
          <w:lang w:eastAsia="en-GB"/>
          <w14:ligatures w14:val="standardContextual"/>
        </w:rPr>
        <w:tab/>
      </w:r>
      <w:r w:rsidRPr="00CB2ACF">
        <w:rPr>
          <w:rFonts w:eastAsiaTheme="minorEastAsia"/>
          <w:noProof/>
          <w:lang w:val="en-US"/>
        </w:rPr>
        <w:t>Description</w:t>
      </w:r>
      <w:r>
        <w:rPr>
          <w:noProof/>
        </w:rPr>
        <w:tab/>
      </w:r>
      <w:r>
        <w:rPr>
          <w:noProof/>
        </w:rPr>
        <w:fldChar w:fldCharType="begin" w:fldLock="1"/>
      </w:r>
      <w:r>
        <w:rPr>
          <w:noProof/>
        </w:rPr>
        <w:instrText xml:space="preserve"> PAGEREF _Toc199872498 \h </w:instrText>
      </w:r>
      <w:r>
        <w:rPr>
          <w:noProof/>
        </w:rPr>
      </w:r>
      <w:r>
        <w:rPr>
          <w:noProof/>
        </w:rPr>
        <w:fldChar w:fldCharType="separate"/>
      </w:r>
      <w:r>
        <w:rPr>
          <w:noProof/>
        </w:rPr>
        <w:t>55</w:t>
      </w:r>
      <w:r>
        <w:rPr>
          <w:noProof/>
        </w:rPr>
        <w:fldChar w:fldCharType="end"/>
      </w:r>
    </w:p>
    <w:p w14:paraId="69126629" w14:textId="2C7BC4CA"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sidRPr="00CB2ACF">
        <w:rPr>
          <w:rFonts w:eastAsiaTheme="minorEastAsia"/>
          <w:noProof/>
          <w:lang w:val="en-US"/>
        </w:rPr>
        <w:t>6.20.2</w:t>
      </w:r>
      <w:r>
        <w:rPr>
          <w:rFonts w:asciiTheme="minorHAnsi" w:eastAsiaTheme="minorEastAsia" w:hAnsiTheme="minorHAnsi" w:cstheme="minorBidi"/>
          <w:noProof/>
          <w:kern w:val="2"/>
          <w:sz w:val="24"/>
          <w:szCs w:val="24"/>
          <w:lang w:eastAsia="en-GB"/>
          <w14:ligatures w14:val="standardContextual"/>
        </w:rPr>
        <w:tab/>
      </w:r>
      <w:r w:rsidRPr="00CB2ACF">
        <w:rPr>
          <w:rFonts w:eastAsiaTheme="minorEastAsia"/>
          <w:noProof/>
          <w:lang w:val="en-US"/>
        </w:rPr>
        <w:t>Procedures</w:t>
      </w:r>
      <w:r>
        <w:rPr>
          <w:noProof/>
        </w:rPr>
        <w:tab/>
      </w:r>
      <w:r>
        <w:rPr>
          <w:noProof/>
        </w:rPr>
        <w:fldChar w:fldCharType="begin" w:fldLock="1"/>
      </w:r>
      <w:r>
        <w:rPr>
          <w:noProof/>
        </w:rPr>
        <w:instrText xml:space="preserve"> PAGEREF _Toc199872499 \h </w:instrText>
      </w:r>
      <w:r>
        <w:rPr>
          <w:noProof/>
        </w:rPr>
      </w:r>
      <w:r>
        <w:rPr>
          <w:noProof/>
        </w:rPr>
        <w:fldChar w:fldCharType="separate"/>
      </w:r>
      <w:r>
        <w:rPr>
          <w:noProof/>
        </w:rPr>
        <w:t>57</w:t>
      </w:r>
      <w:r>
        <w:rPr>
          <w:noProof/>
        </w:rPr>
        <w:fldChar w:fldCharType="end"/>
      </w:r>
    </w:p>
    <w:p w14:paraId="01E6174D" w14:textId="2CAB7F83"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sidRPr="00CB2ACF">
        <w:rPr>
          <w:rFonts w:eastAsiaTheme="minorEastAsia"/>
          <w:noProof/>
          <w:lang w:val="en-US"/>
        </w:rPr>
        <w:t>6.20.3</w:t>
      </w:r>
      <w:r>
        <w:rPr>
          <w:rFonts w:asciiTheme="minorHAnsi" w:eastAsiaTheme="minorEastAsia" w:hAnsiTheme="minorHAnsi" w:cstheme="minorBidi"/>
          <w:noProof/>
          <w:kern w:val="2"/>
          <w:sz w:val="24"/>
          <w:szCs w:val="24"/>
          <w:lang w:eastAsia="en-GB"/>
          <w14:ligatures w14:val="standardContextual"/>
        </w:rPr>
        <w:tab/>
      </w:r>
      <w:r w:rsidRPr="00CB2ACF">
        <w:rPr>
          <w:rFonts w:eastAsiaTheme="minorEastAsia"/>
          <w:noProof/>
          <w:lang w:val="en-US"/>
        </w:rPr>
        <w:t>Impacts on existing services, entities and interfaces</w:t>
      </w:r>
      <w:r>
        <w:rPr>
          <w:noProof/>
        </w:rPr>
        <w:tab/>
      </w:r>
      <w:r>
        <w:rPr>
          <w:noProof/>
        </w:rPr>
        <w:fldChar w:fldCharType="begin" w:fldLock="1"/>
      </w:r>
      <w:r>
        <w:rPr>
          <w:noProof/>
        </w:rPr>
        <w:instrText xml:space="preserve"> PAGEREF _Toc199872500 \h </w:instrText>
      </w:r>
      <w:r>
        <w:rPr>
          <w:noProof/>
        </w:rPr>
      </w:r>
      <w:r>
        <w:rPr>
          <w:noProof/>
        </w:rPr>
        <w:fldChar w:fldCharType="separate"/>
      </w:r>
      <w:r>
        <w:rPr>
          <w:noProof/>
        </w:rPr>
        <w:t>57</w:t>
      </w:r>
      <w:r>
        <w:rPr>
          <w:noProof/>
        </w:rPr>
        <w:fldChar w:fldCharType="end"/>
      </w:r>
    </w:p>
    <w:p w14:paraId="7318A7BB" w14:textId="7E6D37A1"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Solution #21: UP</w:t>
      </w:r>
      <w:r>
        <w:rPr>
          <w:noProof/>
          <w:lang w:eastAsia="zh-CN"/>
        </w:rPr>
        <w:t xml:space="preserve"> path adjustment </w:t>
      </w:r>
      <w:r>
        <w:rPr>
          <w:noProof/>
        </w:rPr>
        <w:t>based on energy related information</w:t>
      </w:r>
      <w:r>
        <w:rPr>
          <w:noProof/>
        </w:rPr>
        <w:tab/>
      </w:r>
      <w:r>
        <w:rPr>
          <w:noProof/>
        </w:rPr>
        <w:fldChar w:fldCharType="begin" w:fldLock="1"/>
      </w:r>
      <w:r>
        <w:rPr>
          <w:noProof/>
        </w:rPr>
        <w:instrText xml:space="preserve"> PAGEREF _Toc199872501 \h </w:instrText>
      </w:r>
      <w:r>
        <w:rPr>
          <w:noProof/>
        </w:rPr>
      </w:r>
      <w:r>
        <w:rPr>
          <w:noProof/>
        </w:rPr>
        <w:fldChar w:fldCharType="separate"/>
      </w:r>
      <w:r>
        <w:rPr>
          <w:noProof/>
        </w:rPr>
        <w:t>57</w:t>
      </w:r>
      <w:r>
        <w:rPr>
          <w:noProof/>
        </w:rPr>
        <w:fldChar w:fldCharType="end"/>
      </w:r>
    </w:p>
    <w:p w14:paraId="13E7AB12" w14:textId="049E0C92"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lang w:eastAsia="zh-CN"/>
        </w:rPr>
        <w:t>High-level solution principles</w:t>
      </w:r>
      <w:r>
        <w:rPr>
          <w:noProof/>
        </w:rPr>
        <w:tab/>
      </w:r>
      <w:r>
        <w:rPr>
          <w:noProof/>
        </w:rPr>
        <w:fldChar w:fldCharType="begin" w:fldLock="1"/>
      </w:r>
      <w:r>
        <w:rPr>
          <w:noProof/>
        </w:rPr>
        <w:instrText xml:space="preserve"> PAGEREF _Toc199872502 \h </w:instrText>
      </w:r>
      <w:r>
        <w:rPr>
          <w:noProof/>
        </w:rPr>
      </w:r>
      <w:r>
        <w:rPr>
          <w:noProof/>
        </w:rPr>
        <w:fldChar w:fldCharType="separate"/>
      </w:r>
      <w:r>
        <w:rPr>
          <w:noProof/>
        </w:rPr>
        <w:t>57</w:t>
      </w:r>
      <w:r>
        <w:rPr>
          <w:noProof/>
        </w:rPr>
        <w:fldChar w:fldCharType="end"/>
      </w:r>
    </w:p>
    <w:p w14:paraId="399A9EF1" w14:textId="62ED746C"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_Toc199872503 \h </w:instrText>
      </w:r>
      <w:r>
        <w:rPr>
          <w:noProof/>
        </w:rPr>
      </w:r>
      <w:r>
        <w:rPr>
          <w:noProof/>
        </w:rPr>
        <w:fldChar w:fldCharType="separate"/>
      </w:r>
      <w:r>
        <w:rPr>
          <w:noProof/>
        </w:rPr>
        <w:t>57</w:t>
      </w:r>
      <w:r>
        <w:rPr>
          <w:noProof/>
        </w:rPr>
        <w:fldChar w:fldCharType="end"/>
      </w:r>
    </w:p>
    <w:p w14:paraId="7BD04F60" w14:textId="5DE6E648"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_Toc199872504 \h </w:instrText>
      </w:r>
      <w:r>
        <w:rPr>
          <w:noProof/>
        </w:rPr>
      </w:r>
      <w:r>
        <w:rPr>
          <w:noProof/>
        </w:rPr>
        <w:fldChar w:fldCharType="separate"/>
      </w:r>
      <w:r>
        <w:rPr>
          <w:noProof/>
        </w:rPr>
        <w:t>59</w:t>
      </w:r>
      <w:r>
        <w:rPr>
          <w:noProof/>
        </w:rPr>
        <w:fldChar w:fldCharType="end"/>
      </w:r>
    </w:p>
    <w:p w14:paraId="01820F30" w14:textId="7123D4A0"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_Toc199872505 \h </w:instrText>
      </w:r>
      <w:r>
        <w:rPr>
          <w:noProof/>
        </w:rPr>
      </w:r>
      <w:r>
        <w:rPr>
          <w:noProof/>
        </w:rPr>
        <w:fldChar w:fldCharType="separate"/>
      </w:r>
      <w:r>
        <w:rPr>
          <w:noProof/>
        </w:rPr>
        <w:t>60</w:t>
      </w:r>
      <w:r>
        <w:rPr>
          <w:noProof/>
        </w:rPr>
        <w:fldChar w:fldCharType="end"/>
      </w:r>
    </w:p>
    <w:p w14:paraId="758D5AE8" w14:textId="3305840E"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Solution #22: Support of UP path adjustments to maximize the usage of renewable energy</w:t>
      </w:r>
      <w:r>
        <w:rPr>
          <w:noProof/>
        </w:rPr>
        <w:tab/>
      </w:r>
      <w:r>
        <w:rPr>
          <w:noProof/>
        </w:rPr>
        <w:fldChar w:fldCharType="begin" w:fldLock="1"/>
      </w:r>
      <w:r>
        <w:rPr>
          <w:noProof/>
        </w:rPr>
        <w:instrText xml:space="preserve"> PAGEREF _Toc199872506 \h </w:instrText>
      </w:r>
      <w:r>
        <w:rPr>
          <w:noProof/>
        </w:rPr>
      </w:r>
      <w:r>
        <w:rPr>
          <w:noProof/>
        </w:rPr>
        <w:fldChar w:fldCharType="separate"/>
      </w:r>
      <w:r>
        <w:rPr>
          <w:noProof/>
        </w:rPr>
        <w:t>60</w:t>
      </w:r>
      <w:r>
        <w:rPr>
          <w:noProof/>
        </w:rPr>
        <w:fldChar w:fldCharType="end"/>
      </w:r>
    </w:p>
    <w:p w14:paraId="4AE57882" w14:textId="7AB6CA5A"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6.22.0</w:t>
      </w:r>
      <w:r>
        <w:rPr>
          <w:rFonts w:asciiTheme="minorHAnsi" w:eastAsiaTheme="minorEastAsia"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_Toc199872507 \h </w:instrText>
      </w:r>
      <w:r>
        <w:rPr>
          <w:noProof/>
        </w:rPr>
      </w:r>
      <w:r>
        <w:rPr>
          <w:noProof/>
        </w:rPr>
        <w:fldChar w:fldCharType="separate"/>
      </w:r>
      <w:r>
        <w:rPr>
          <w:noProof/>
        </w:rPr>
        <w:t>60</w:t>
      </w:r>
      <w:r>
        <w:rPr>
          <w:noProof/>
        </w:rPr>
        <w:fldChar w:fldCharType="end"/>
      </w:r>
    </w:p>
    <w:p w14:paraId="604CECC4" w14:textId="4D935631"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_Toc199872508 \h </w:instrText>
      </w:r>
      <w:r>
        <w:rPr>
          <w:noProof/>
        </w:rPr>
      </w:r>
      <w:r>
        <w:rPr>
          <w:noProof/>
        </w:rPr>
        <w:fldChar w:fldCharType="separate"/>
      </w:r>
      <w:r>
        <w:rPr>
          <w:noProof/>
        </w:rPr>
        <w:t>61</w:t>
      </w:r>
      <w:r>
        <w:rPr>
          <w:noProof/>
        </w:rPr>
        <w:fldChar w:fldCharType="end"/>
      </w:r>
    </w:p>
    <w:p w14:paraId="0223F75E" w14:textId="59B3008A"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Architectural assumption</w:t>
      </w:r>
      <w:r>
        <w:rPr>
          <w:noProof/>
        </w:rPr>
        <w:tab/>
      </w:r>
      <w:r>
        <w:rPr>
          <w:noProof/>
        </w:rPr>
        <w:fldChar w:fldCharType="begin" w:fldLock="1"/>
      </w:r>
      <w:r>
        <w:rPr>
          <w:noProof/>
        </w:rPr>
        <w:instrText xml:space="preserve"> PAGEREF _Toc199872509 \h </w:instrText>
      </w:r>
      <w:r>
        <w:rPr>
          <w:noProof/>
        </w:rPr>
      </w:r>
      <w:r>
        <w:rPr>
          <w:noProof/>
        </w:rPr>
        <w:fldChar w:fldCharType="separate"/>
      </w:r>
      <w:r>
        <w:rPr>
          <w:noProof/>
        </w:rPr>
        <w:t>62</w:t>
      </w:r>
      <w:r>
        <w:rPr>
          <w:noProof/>
        </w:rPr>
        <w:fldChar w:fldCharType="end"/>
      </w:r>
    </w:p>
    <w:p w14:paraId="38D594A9" w14:textId="238A2EDD"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6.22.3</w:t>
      </w:r>
      <w:r>
        <w:rPr>
          <w:rFonts w:asciiTheme="minorHAnsi" w:eastAsiaTheme="minorEastAsia" w:hAnsiTheme="minorHAnsi" w:cstheme="minorBidi"/>
          <w:noProof/>
          <w:kern w:val="2"/>
          <w:sz w:val="24"/>
          <w:szCs w:val="24"/>
          <w:lang w:eastAsia="en-GB"/>
          <w14:ligatures w14:val="standardContextual"/>
        </w:rPr>
        <w:tab/>
      </w:r>
      <w:r>
        <w:rPr>
          <w:noProof/>
          <w:lang w:eastAsia="zh-CN"/>
        </w:rPr>
        <w:t>UP path adjustment</w:t>
      </w:r>
      <w:r>
        <w:rPr>
          <w:noProof/>
        </w:rPr>
        <w:tab/>
      </w:r>
      <w:r>
        <w:rPr>
          <w:noProof/>
        </w:rPr>
        <w:fldChar w:fldCharType="begin" w:fldLock="1"/>
      </w:r>
      <w:r>
        <w:rPr>
          <w:noProof/>
        </w:rPr>
        <w:instrText xml:space="preserve"> PAGEREF _Toc199872510 \h </w:instrText>
      </w:r>
      <w:r>
        <w:rPr>
          <w:noProof/>
        </w:rPr>
      </w:r>
      <w:r>
        <w:rPr>
          <w:noProof/>
        </w:rPr>
        <w:fldChar w:fldCharType="separate"/>
      </w:r>
      <w:r>
        <w:rPr>
          <w:noProof/>
        </w:rPr>
        <w:t>62</w:t>
      </w:r>
      <w:r>
        <w:rPr>
          <w:noProof/>
        </w:rPr>
        <w:fldChar w:fldCharType="end"/>
      </w:r>
    </w:p>
    <w:p w14:paraId="74B4E41F" w14:textId="5999FB5C"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UP path adjustment</w:t>
      </w:r>
      <w:r>
        <w:rPr>
          <w:noProof/>
        </w:rPr>
        <w:tab/>
      </w:r>
      <w:r>
        <w:rPr>
          <w:noProof/>
        </w:rPr>
        <w:fldChar w:fldCharType="begin" w:fldLock="1"/>
      </w:r>
      <w:r>
        <w:rPr>
          <w:noProof/>
        </w:rPr>
        <w:instrText xml:space="preserve"> PAGEREF _Toc199872511 \h </w:instrText>
      </w:r>
      <w:r>
        <w:rPr>
          <w:noProof/>
        </w:rPr>
      </w:r>
      <w:r>
        <w:rPr>
          <w:noProof/>
        </w:rPr>
        <w:fldChar w:fldCharType="separate"/>
      </w:r>
      <w:r>
        <w:rPr>
          <w:noProof/>
        </w:rPr>
        <w:t>62</w:t>
      </w:r>
      <w:r>
        <w:rPr>
          <w:noProof/>
        </w:rPr>
        <w:fldChar w:fldCharType="end"/>
      </w:r>
    </w:p>
    <w:p w14:paraId="5AA06A1A" w14:textId="62F29250"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6.22.5</w:t>
      </w:r>
      <w:r>
        <w:rPr>
          <w:rFonts w:asciiTheme="minorHAnsi" w:eastAsiaTheme="minorEastAsia" w:hAnsiTheme="minorHAnsi" w:cstheme="minorBidi"/>
          <w:noProof/>
          <w:kern w:val="2"/>
          <w:sz w:val="24"/>
          <w:szCs w:val="24"/>
          <w:lang w:eastAsia="en-GB"/>
          <w14:ligatures w14:val="standardContextual"/>
        </w:rPr>
        <w:tab/>
      </w:r>
      <w:r>
        <w:rPr>
          <w:noProof/>
          <w:lang w:eastAsia="zh-CN"/>
        </w:rPr>
        <w:t>Impacts on existing services, entities and interfaces</w:t>
      </w:r>
      <w:r>
        <w:rPr>
          <w:noProof/>
        </w:rPr>
        <w:tab/>
      </w:r>
      <w:r>
        <w:rPr>
          <w:noProof/>
        </w:rPr>
        <w:fldChar w:fldCharType="begin" w:fldLock="1"/>
      </w:r>
      <w:r>
        <w:rPr>
          <w:noProof/>
        </w:rPr>
        <w:instrText xml:space="preserve"> PAGEREF _Toc199872512 \h </w:instrText>
      </w:r>
      <w:r>
        <w:rPr>
          <w:noProof/>
        </w:rPr>
      </w:r>
      <w:r>
        <w:rPr>
          <w:noProof/>
        </w:rPr>
        <w:fldChar w:fldCharType="separate"/>
      </w:r>
      <w:r>
        <w:rPr>
          <w:noProof/>
        </w:rPr>
        <w:t>62</w:t>
      </w:r>
      <w:r>
        <w:rPr>
          <w:noProof/>
        </w:rPr>
        <w:fldChar w:fldCharType="end"/>
      </w:r>
    </w:p>
    <w:p w14:paraId="57135690" w14:textId="4E051BC4"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Solution #23: UP path adjustment considering energy-related information</w:t>
      </w:r>
      <w:r>
        <w:rPr>
          <w:noProof/>
        </w:rPr>
        <w:tab/>
      </w:r>
      <w:r>
        <w:rPr>
          <w:noProof/>
        </w:rPr>
        <w:fldChar w:fldCharType="begin" w:fldLock="1"/>
      </w:r>
      <w:r>
        <w:rPr>
          <w:noProof/>
        </w:rPr>
        <w:instrText xml:space="preserve"> PAGEREF _Toc199872513 \h </w:instrText>
      </w:r>
      <w:r>
        <w:rPr>
          <w:noProof/>
        </w:rPr>
      </w:r>
      <w:r>
        <w:rPr>
          <w:noProof/>
        </w:rPr>
        <w:fldChar w:fldCharType="separate"/>
      </w:r>
      <w:r>
        <w:rPr>
          <w:noProof/>
        </w:rPr>
        <w:t>63</w:t>
      </w:r>
      <w:r>
        <w:rPr>
          <w:noProof/>
        </w:rPr>
        <w:fldChar w:fldCharType="end"/>
      </w:r>
    </w:p>
    <w:p w14:paraId="1BECBA77" w14:textId="3570400A"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6.23.0</w:t>
      </w:r>
      <w:r>
        <w:rPr>
          <w:rFonts w:asciiTheme="minorHAnsi" w:eastAsiaTheme="minorEastAsia" w:hAnsiTheme="minorHAnsi" w:cstheme="minorBidi"/>
          <w:noProof/>
          <w:kern w:val="2"/>
          <w:sz w:val="24"/>
          <w:szCs w:val="24"/>
          <w:lang w:eastAsia="en-GB"/>
          <w14:ligatures w14:val="standardContextual"/>
        </w:rPr>
        <w:tab/>
      </w:r>
      <w:r>
        <w:rPr>
          <w:noProof/>
        </w:rPr>
        <w:t>High-level solution principles</w:t>
      </w:r>
      <w:r>
        <w:rPr>
          <w:noProof/>
        </w:rPr>
        <w:tab/>
      </w:r>
      <w:r>
        <w:rPr>
          <w:noProof/>
        </w:rPr>
        <w:fldChar w:fldCharType="begin" w:fldLock="1"/>
      </w:r>
      <w:r>
        <w:rPr>
          <w:noProof/>
        </w:rPr>
        <w:instrText xml:space="preserve"> PAGEREF _Toc199872514 \h </w:instrText>
      </w:r>
      <w:r>
        <w:rPr>
          <w:noProof/>
        </w:rPr>
      </w:r>
      <w:r>
        <w:rPr>
          <w:noProof/>
        </w:rPr>
        <w:fldChar w:fldCharType="separate"/>
      </w:r>
      <w:r>
        <w:rPr>
          <w:noProof/>
        </w:rPr>
        <w:t>63</w:t>
      </w:r>
      <w:r>
        <w:rPr>
          <w:noProof/>
        </w:rPr>
        <w:fldChar w:fldCharType="end"/>
      </w:r>
    </w:p>
    <w:p w14:paraId="63BA2D23" w14:textId="38875E79"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_Toc199872515 \h </w:instrText>
      </w:r>
      <w:r>
        <w:rPr>
          <w:noProof/>
        </w:rPr>
      </w:r>
      <w:r>
        <w:rPr>
          <w:noProof/>
        </w:rPr>
        <w:fldChar w:fldCharType="separate"/>
      </w:r>
      <w:r>
        <w:rPr>
          <w:noProof/>
        </w:rPr>
        <w:t>63</w:t>
      </w:r>
      <w:r>
        <w:rPr>
          <w:noProof/>
        </w:rPr>
        <w:fldChar w:fldCharType="end"/>
      </w:r>
    </w:p>
    <w:p w14:paraId="7862839C" w14:textId="538BA40D"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_Toc199872516 \h </w:instrText>
      </w:r>
      <w:r>
        <w:rPr>
          <w:noProof/>
        </w:rPr>
      </w:r>
      <w:r>
        <w:rPr>
          <w:noProof/>
        </w:rPr>
        <w:fldChar w:fldCharType="separate"/>
      </w:r>
      <w:r>
        <w:rPr>
          <w:noProof/>
        </w:rPr>
        <w:t>64</w:t>
      </w:r>
      <w:r>
        <w:rPr>
          <w:noProof/>
        </w:rPr>
        <w:fldChar w:fldCharType="end"/>
      </w:r>
    </w:p>
    <w:p w14:paraId="765FE716" w14:textId="355682E4"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Impacts on existing services, entities and interfaces</w:t>
      </w:r>
      <w:r>
        <w:rPr>
          <w:noProof/>
        </w:rPr>
        <w:tab/>
      </w:r>
      <w:r>
        <w:rPr>
          <w:noProof/>
        </w:rPr>
        <w:fldChar w:fldCharType="begin" w:fldLock="1"/>
      </w:r>
      <w:r>
        <w:rPr>
          <w:noProof/>
        </w:rPr>
        <w:instrText xml:space="preserve"> PAGEREF _Toc199872517 \h </w:instrText>
      </w:r>
      <w:r>
        <w:rPr>
          <w:noProof/>
        </w:rPr>
      </w:r>
      <w:r>
        <w:rPr>
          <w:noProof/>
        </w:rPr>
        <w:fldChar w:fldCharType="separate"/>
      </w:r>
      <w:r>
        <w:rPr>
          <w:noProof/>
        </w:rPr>
        <w:t>66</w:t>
      </w:r>
      <w:r>
        <w:rPr>
          <w:noProof/>
        </w:rPr>
        <w:fldChar w:fldCharType="end"/>
      </w:r>
    </w:p>
    <w:p w14:paraId="58313B17" w14:textId="11430BD9" w:rsidR="004E7161" w:rsidRDefault="004E716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Interim agreements</w:t>
      </w:r>
      <w:r>
        <w:rPr>
          <w:noProof/>
        </w:rPr>
        <w:tab/>
      </w:r>
      <w:r>
        <w:rPr>
          <w:noProof/>
        </w:rPr>
        <w:fldChar w:fldCharType="begin" w:fldLock="1"/>
      </w:r>
      <w:r>
        <w:rPr>
          <w:noProof/>
        </w:rPr>
        <w:instrText xml:space="preserve"> PAGEREF _Toc199872518 \h </w:instrText>
      </w:r>
      <w:r>
        <w:rPr>
          <w:noProof/>
        </w:rPr>
      </w:r>
      <w:r>
        <w:rPr>
          <w:noProof/>
        </w:rPr>
        <w:fldChar w:fldCharType="separate"/>
      </w:r>
      <w:r>
        <w:rPr>
          <w:noProof/>
        </w:rPr>
        <w:t>66</w:t>
      </w:r>
      <w:r>
        <w:rPr>
          <w:noProof/>
        </w:rPr>
        <w:fldChar w:fldCharType="end"/>
      </w:r>
    </w:p>
    <w:p w14:paraId="73B4C42F" w14:textId="2BC5C272"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Agreed Principles</w:t>
      </w:r>
      <w:r>
        <w:rPr>
          <w:noProof/>
        </w:rPr>
        <w:tab/>
      </w:r>
      <w:r>
        <w:rPr>
          <w:noProof/>
        </w:rPr>
        <w:fldChar w:fldCharType="begin" w:fldLock="1"/>
      </w:r>
      <w:r>
        <w:rPr>
          <w:noProof/>
        </w:rPr>
        <w:instrText xml:space="preserve"> PAGEREF _Toc199872519 \h </w:instrText>
      </w:r>
      <w:r>
        <w:rPr>
          <w:noProof/>
        </w:rPr>
      </w:r>
      <w:r>
        <w:rPr>
          <w:noProof/>
        </w:rPr>
        <w:fldChar w:fldCharType="separate"/>
      </w:r>
      <w:r>
        <w:rPr>
          <w:noProof/>
        </w:rPr>
        <w:t>66</w:t>
      </w:r>
      <w:r>
        <w:rPr>
          <w:noProof/>
        </w:rPr>
        <w:fldChar w:fldCharType="end"/>
      </w:r>
    </w:p>
    <w:p w14:paraId="78D72F50" w14:textId="6C312498"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7.1.Y</w:t>
      </w:r>
      <w:r>
        <w:rPr>
          <w:rFonts w:asciiTheme="minorHAnsi" w:eastAsiaTheme="minorEastAsia" w:hAnsiTheme="minorHAnsi" w:cstheme="minorBidi"/>
          <w:noProof/>
          <w:kern w:val="2"/>
          <w:sz w:val="24"/>
          <w:szCs w:val="24"/>
          <w:lang w:eastAsia="en-GB"/>
          <w14:ligatures w14:val="standardContextual"/>
        </w:rPr>
        <w:tab/>
      </w:r>
      <w:r>
        <w:rPr>
          <w:noProof/>
          <w:lang w:eastAsia="zh-CN"/>
        </w:rPr>
        <w:t>Agreed Principles for KI#Y</w:t>
      </w:r>
      <w:r>
        <w:rPr>
          <w:noProof/>
        </w:rPr>
        <w:tab/>
      </w:r>
      <w:r>
        <w:rPr>
          <w:noProof/>
        </w:rPr>
        <w:fldChar w:fldCharType="begin" w:fldLock="1"/>
      </w:r>
      <w:r>
        <w:rPr>
          <w:noProof/>
        </w:rPr>
        <w:instrText xml:space="preserve"> PAGEREF _Toc199872520 \h </w:instrText>
      </w:r>
      <w:r>
        <w:rPr>
          <w:noProof/>
        </w:rPr>
      </w:r>
      <w:r>
        <w:rPr>
          <w:noProof/>
        </w:rPr>
        <w:fldChar w:fldCharType="separate"/>
      </w:r>
      <w:r>
        <w:rPr>
          <w:noProof/>
        </w:rPr>
        <w:t>66</w:t>
      </w:r>
      <w:r>
        <w:rPr>
          <w:noProof/>
        </w:rPr>
        <w:fldChar w:fldCharType="end"/>
      </w:r>
    </w:p>
    <w:p w14:paraId="723F1429" w14:textId="39249D3A" w:rsidR="004E7161" w:rsidRDefault="004E716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Topics for further consideration</w:t>
      </w:r>
      <w:r>
        <w:rPr>
          <w:noProof/>
        </w:rPr>
        <w:tab/>
      </w:r>
      <w:r>
        <w:rPr>
          <w:noProof/>
        </w:rPr>
        <w:fldChar w:fldCharType="begin" w:fldLock="1"/>
      </w:r>
      <w:r>
        <w:rPr>
          <w:noProof/>
        </w:rPr>
        <w:instrText xml:space="preserve"> PAGEREF _Toc199872521 \h </w:instrText>
      </w:r>
      <w:r>
        <w:rPr>
          <w:noProof/>
        </w:rPr>
      </w:r>
      <w:r>
        <w:rPr>
          <w:noProof/>
        </w:rPr>
        <w:fldChar w:fldCharType="separate"/>
      </w:r>
      <w:r>
        <w:rPr>
          <w:noProof/>
        </w:rPr>
        <w:t>66</w:t>
      </w:r>
      <w:r>
        <w:rPr>
          <w:noProof/>
        </w:rPr>
        <w:fldChar w:fldCharType="end"/>
      </w:r>
    </w:p>
    <w:p w14:paraId="78F54BB9" w14:textId="08F3B188" w:rsidR="004E7161" w:rsidRDefault="004E7161">
      <w:pPr>
        <w:pStyle w:val="TOC3"/>
        <w:rPr>
          <w:rFonts w:asciiTheme="minorHAnsi" w:eastAsiaTheme="minorEastAsia" w:hAnsiTheme="minorHAnsi" w:cstheme="minorBidi"/>
          <w:noProof/>
          <w:kern w:val="2"/>
          <w:sz w:val="24"/>
          <w:szCs w:val="24"/>
          <w:lang w:eastAsia="en-GB"/>
          <w14:ligatures w14:val="standardContextual"/>
        </w:rPr>
      </w:pPr>
      <w:r>
        <w:rPr>
          <w:noProof/>
        </w:rPr>
        <w:t>7.2.Z</w:t>
      </w:r>
      <w:r>
        <w:rPr>
          <w:rFonts w:asciiTheme="minorHAnsi" w:eastAsiaTheme="minorEastAsia" w:hAnsiTheme="minorHAnsi" w:cstheme="minorBidi"/>
          <w:noProof/>
          <w:kern w:val="2"/>
          <w:sz w:val="24"/>
          <w:szCs w:val="24"/>
          <w:lang w:eastAsia="en-GB"/>
          <w14:ligatures w14:val="standardContextual"/>
        </w:rPr>
        <w:tab/>
      </w:r>
      <w:r>
        <w:rPr>
          <w:noProof/>
        </w:rPr>
        <w:t>Topics for further consideration for KI#Z</w:t>
      </w:r>
      <w:r>
        <w:rPr>
          <w:noProof/>
        </w:rPr>
        <w:tab/>
      </w:r>
      <w:r>
        <w:rPr>
          <w:noProof/>
        </w:rPr>
        <w:fldChar w:fldCharType="begin" w:fldLock="1"/>
      </w:r>
      <w:r>
        <w:rPr>
          <w:noProof/>
        </w:rPr>
        <w:instrText xml:space="preserve"> PAGEREF _Toc199872522 \h </w:instrText>
      </w:r>
      <w:r>
        <w:rPr>
          <w:noProof/>
        </w:rPr>
      </w:r>
      <w:r>
        <w:rPr>
          <w:noProof/>
        </w:rPr>
        <w:fldChar w:fldCharType="separate"/>
      </w:r>
      <w:r>
        <w:rPr>
          <w:noProof/>
        </w:rPr>
        <w:t>66</w:t>
      </w:r>
      <w:r>
        <w:rPr>
          <w:noProof/>
        </w:rPr>
        <w:fldChar w:fldCharType="end"/>
      </w:r>
    </w:p>
    <w:p w14:paraId="7566E886" w14:textId="6A1BA8DE" w:rsidR="004E7161" w:rsidRDefault="004E7161">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_Toc199872523 \h </w:instrText>
      </w:r>
      <w:r>
        <w:rPr>
          <w:noProof/>
        </w:rPr>
      </w:r>
      <w:r>
        <w:rPr>
          <w:noProof/>
        </w:rPr>
        <w:fldChar w:fldCharType="separate"/>
      </w:r>
      <w:r>
        <w:rPr>
          <w:noProof/>
        </w:rPr>
        <w:t>66</w:t>
      </w:r>
      <w:r>
        <w:rPr>
          <w:noProof/>
        </w:rPr>
        <w:fldChar w:fldCharType="end"/>
      </w:r>
    </w:p>
    <w:p w14:paraId="07F34150" w14:textId="7D749914" w:rsidR="004E7161" w:rsidRDefault="004E7161">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_Toc199872524 \h </w:instrText>
      </w:r>
      <w:r>
        <w:rPr>
          <w:noProof/>
        </w:rPr>
      </w:r>
      <w:r>
        <w:rPr>
          <w:noProof/>
        </w:rPr>
        <w:fldChar w:fldCharType="separate"/>
      </w:r>
      <w:r>
        <w:rPr>
          <w:noProof/>
        </w:rPr>
        <w:t>67</w:t>
      </w:r>
      <w:r>
        <w:rPr>
          <w:noProof/>
        </w:rPr>
        <w:fldChar w:fldCharType="end"/>
      </w:r>
    </w:p>
    <w:p w14:paraId="41730A14" w14:textId="1A1D4B71" w:rsidR="00270042" w:rsidRPr="004D3578" w:rsidRDefault="00270042" w:rsidP="00270042">
      <w:r w:rsidRPr="004D3578">
        <w:rPr>
          <w:noProof/>
          <w:sz w:val="22"/>
        </w:rPr>
        <w:fldChar w:fldCharType="end"/>
      </w:r>
    </w:p>
    <w:p w14:paraId="56F7D99B" w14:textId="755667D8" w:rsidR="00104A8C" w:rsidRDefault="00270042" w:rsidP="00270042">
      <w:pPr>
        <w:pStyle w:val="TT"/>
      </w:pPr>
      <w:r w:rsidRPr="004D3578">
        <w:br w:type="page"/>
      </w:r>
    </w:p>
    <w:p w14:paraId="2F2BCCAD" w14:textId="77777777" w:rsidR="007B008F" w:rsidRDefault="007B008F">
      <w:pPr>
        <w:spacing w:after="0"/>
        <w:rPr>
          <w:rFonts w:ascii="Arial" w:hAnsi="Arial"/>
          <w:sz w:val="36"/>
        </w:rPr>
      </w:pPr>
      <w:bookmarkStart w:id="15" w:name="foreword"/>
      <w:bookmarkEnd w:id="15"/>
      <w:r>
        <w:lastRenderedPageBreak/>
        <w:br w:type="page"/>
      </w:r>
    </w:p>
    <w:p w14:paraId="005B214C" w14:textId="13D3608D" w:rsidR="00104A8C" w:rsidRDefault="006E4315">
      <w:pPr>
        <w:pStyle w:val="Heading1"/>
      </w:pPr>
      <w:bookmarkStart w:id="16" w:name="_Toc195801271"/>
      <w:bookmarkStart w:id="17" w:name="_Toc199233617"/>
      <w:bookmarkStart w:id="18" w:name="_Toc199872370"/>
      <w:r>
        <w:lastRenderedPageBreak/>
        <w:t>Foreword</w:t>
      </w:r>
      <w:bookmarkEnd w:id="16"/>
      <w:bookmarkEnd w:id="17"/>
      <w:bookmarkEnd w:id="18"/>
    </w:p>
    <w:p w14:paraId="4318FEA8" w14:textId="77777777" w:rsidR="00104A8C" w:rsidRDefault="006E4315">
      <w:r>
        <w:t xml:space="preserve">This Technical </w:t>
      </w:r>
      <w:bookmarkStart w:id="19" w:name="spectype3"/>
      <w:r>
        <w:t>Report</w:t>
      </w:r>
      <w:bookmarkEnd w:id="19"/>
      <w:r>
        <w:t xml:space="preserve"> has been produced by the 3rd Generation Partnership Project (3GPP).</w:t>
      </w:r>
    </w:p>
    <w:p w14:paraId="30EE46A7" w14:textId="77777777" w:rsidR="00104A8C" w:rsidRDefault="006E43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1951CE" w14:textId="77777777" w:rsidR="00104A8C" w:rsidRDefault="006E4315">
      <w:pPr>
        <w:pStyle w:val="B1"/>
      </w:pPr>
      <w:r>
        <w:t>Version x.y.z</w:t>
      </w:r>
    </w:p>
    <w:p w14:paraId="26641D36" w14:textId="77777777" w:rsidR="00104A8C" w:rsidRDefault="006E4315">
      <w:pPr>
        <w:pStyle w:val="B1"/>
      </w:pPr>
      <w:r>
        <w:t>where:</w:t>
      </w:r>
    </w:p>
    <w:p w14:paraId="69C15E22" w14:textId="77777777" w:rsidR="00104A8C" w:rsidRDefault="006E4315">
      <w:pPr>
        <w:pStyle w:val="B2"/>
      </w:pPr>
      <w:r>
        <w:t>x</w:t>
      </w:r>
      <w:r>
        <w:tab/>
        <w:t>the first digit:</w:t>
      </w:r>
    </w:p>
    <w:p w14:paraId="3A451D10" w14:textId="77777777" w:rsidR="00104A8C" w:rsidRDefault="006E4315">
      <w:pPr>
        <w:pStyle w:val="B3"/>
      </w:pPr>
      <w:r>
        <w:t>1</w:t>
      </w:r>
      <w:r>
        <w:tab/>
        <w:t>presented to TSG for information;</w:t>
      </w:r>
    </w:p>
    <w:p w14:paraId="0878B912" w14:textId="77777777" w:rsidR="00104A8C" w:rsidRDefault="006E4315">
      <w:pPr>
        <w:pStyle w:val="B3"/>
      </w:pPr>
      <w:r>
        <w:t>2</w:t>
      </w:r>
      <w:r>
        <w:tab/>
        <w:t>presented to TSG for approval;</w:t>
      </w:r>
    </w:p>
    <w:p w14:paraId="1A609B3E" w14:textId="77777777" w:rsidR="00104A8C" w:rsidRDefault="006E4315">
      <w:pPr>
        <w:pStyle w:val="B3"/>
      </w:pPr>
      <w:r>
        <w:t>3</w:t>
      </w:r>
      <w:r>
        <w:tab/>
        <w:t>or greater indicates TSG approved document under change control.</w:t>
      </w:r>
    </w:p>
    <w:p w14:paraId="073059BE" w14:textId="77777777" w:rsidR="00104A8C" w:rsidRDefault="006E4315">
      <w:pPr>
        <w:pStyle w:val="B2"/>
      </w:pPr>
      <w:r>
        <w:t>y</w:t>
      </w:r>
      <w:r>
        <w:tab/>
        <w:t>the second digit is incremented for all changes of substance, i.e. technical enhancements, corrections, updates, etc.</w:t>
      </w:r>
    </w:p>
    <w:p w14:paraId="64EF74AF" w14:textId="77777777" w:rsidR="00104A8C" w:rsidRDefault="006E4315">
      <w:pPr>
        <w:pStyle w:val="B2"/>
      </w:pPr>
      <w:r>
        <w:t>z</w:t>
      </w:r>
      <w:r>
        <w:tab/>
        <w:t>the third digit is incremented when editorial only changes have been incorporated in the document.</w:t>
      </w:r>
    </w:p>
    <w:p w14:paraId="515C5349" w14:textId="77777777" w:rsidR="00104A8C" w:rsidRDefault="006E4315">
      <w:r>
        <w:t>In the present document, modal verbs have the following meanings:</w:t>
      </w:r>
    </w:p>
    <w:p w14:paraId="5DF3FF12" w14:textId="77777777" w:rsidR="00104A8C" w:rsidRDefault="006E4315">
      <w:pPr>
        <w:pStyle w:val="EX"/>
      </w:pPr>
      <w:r>
        <w:rPr>
          <w:b/>
        </w:rPr>
        <w:t>shall</w:t>
      </w:r>
      <w:r>
        <w:tab/>
        <w:t>indicates a mandatory requirement to do something</w:t>
      </w:r>
    </w:p>
    <w:p w14:paraId="748D306D" w14:textId="77777777" w:rsidR="00104A8C" w:rsidRDefault="006E4315">
      <w:pPr>
        <w:pStyle w:val="EX"/>
      </w:pPr>
      <w:r>
        <w:rPr>
          <w:b/>
        </w:rPr>
        <w:t>shall not</w:t>
      </w:r>
      <w:r>
        <w:tab/>
        <w:t>indicates an interdiction (prohibition) to do something</w:t>
      </w:r>
    </w:p>
    <w:p w14:paraId="6787AC19" w14:textId="77777777" w:rsidR="00104A8C" w:rsidRDefault="006E4315">
      <w:r>
        <w:t>The constructions "shall" and "shall not" are confined to the context of normative provisions, and do not appear in Technical Reports.</w:t>
      </w:r>
    </w:p>
    <w:p w14:paraId="5AE22780" w14:textId="77777777" w:rsidR="00104A8C" w:rsidRDefault="006E431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1125356" w14:textId="77777777" w:rsidR="00104A8C" w:rsidRDefault="006E4315">
      <w:pPr>
        <w:pStyle w:val="EX"/>
      </w:pPr>
      <w:r>
        <w:rPr>
          <w:b/>
        </w:rPr>
        <w:t>should</w:t>
      </w:r>
      <w:r>
        <w:tab/>
        <w:t>indicates a recommendation to do something</w:t>
      </w:r>
    </w:p>
    <w:p w14:paraId="2713CB0F" w14:textId="77777777" w:rsidR="00104A8C" w:rsidRDefault="006E4315">
      <w:pPr>
        <w:pStyle w:val="EX"/>
      </w:pPr>
      <w:r>
        <w:rPr>
          <w:b/>
        </w:rPr>
        <w:t>should not</w:t>
      </w:r>
      <w:r>
        <w:tab/>
        <w:t>indicates a recommendation not to do something</w:t>
      </w:r>
    </w:p>
    <w:p w14:paraId="3D61B67F" w14:textId="77777777" w:rsidR="00104A8C" w:rsidRDefault="006E4315">
      <w:pPr>
        <w:pStyle w:val="EX"/>
      </w:pPr>
      <w:r>
        <w:rPr>
          <w:b/>
        </w:rPr>
        <w:t>may</w:t>
      </w:r>
      <w:r>
        <w:tab/>
        <w:t>indicates permission to do something</w:t>
      </w:r>
    </w:p>
    <w:p w14:paraId="68A2FAE1" w14:textId="77777777" w:rsidR="00104A8C" w:rsidRDefault="006E4315">
      <w:pPr>
        <w:pStyle w:val="EX"/>
      </w:pPr>
      <w:r>
        <w:rPr>
          <w:b/>
        </w:rPr>
        <w:t>need not</w:t>
      </w:r>
      <w:r>
        <w:tab/>
        <w:t>indicates permission not to do something</w:t>
      </w:r>
    </w:p>
    <w:p w14:paraId="4F7F7449" w14:textId="77777777" w:rsidR="00104A8C" w:rsidRDefault="006E4315">
      <w:r>
        <w:t>The construction "may not" is ambiguous and is not used in normative elements. The unambiguous constructions "might not" or "shall not" are used instead, depending upon the meaning intended.</w:t>
      </w:r>
    </w:p>
    <w:p w14:paraId="679CF999" w14:textId="77777777" w:rsidR="00104A8C" w:rsidRDefault="006E4315">
      <w:pPr>
        <w:pStyle w:val="EX"/>
      </w:pPr>
      <w:r>
        <w:rPr>
          <w:b/>
        </w:rPr>
        <w:t>can</w:t>
      </w:r>
      <w:r>
        <w:tab/>
        <w:t>indicates that something is possible</w:t>
      </w:r>
    </w:p>
    <w:p w14:paraId="0C203DB3" w14:textId="77777777" w:rsidR="00104A8C" w:rsidRDefault="006E4315">
      <w:pPr>
        <w:pStyle w:val="EX"/>
      </w:pPr>
      <w:r>
        <w:rPr>
          <w:b/>
        </w:rPr>
        <w:t>cannot</w:t>
      </w:r>
      <w:r>
        <w:tab/>
        <w:t>indicates that something is impossible</w:t>
      </w:r>
    </w:p>
    <w:p w14:paraId="4BEBAAB5" w14:textId="77777777" w:rsidR="00104A8C" w:rsidRDefault="006E4315">
      <w:r>
        <w:t>The constructions "can" and "cannot" are not substitutes for "may" and "need not".</w:t>
      </w:r>
    </w:p>
    <w:p w14:paraId="2B00C1D0" w14:textId="77777777" w:rsidR="00104A8C" w:rsidRDefault="006E4315">
      <w:pPr>
        <w:pStyle w:val="EX"/>
      </w:pPr>
      <w:r>
        <w:rPr>
          <w:b/>
        </w:rPr>
        <w:t>will</w:t>
      </w:r>
      <w:r>
        <w:tab/>
        <w:t>indicates that something is certain or expected to happen as a result of action taken by an agency the behaviour of which is outside the scope of the present document</w:t>
      </w:r>
    </w:p>
    <w:p w14:paraId="57181D28" w14:textId="77777777" w:rsidR="00104A8C" w:rsidRDefault="006E4315">
      <w:pPr>
        <w:pStyle w:val="EX"/>
      </w:pPr>
      <w:r>
        <w:rPr>
          <w:b/>
        </w:rPr>
        <w:t>will not</w:t>
      </w:r>
      <w:r>
        <w:tab/>
        <w:t>indicates that something is certain or expected not to happen as a result of action taken by an agency the behaviour of which is outside the scope of the present document</w:t>
      </w:r>
    </w:p>
    <w:p w14:paraId="53236424" w14:textId="77777777" w:rsidR="00104A8C" w:rsidRDefault="006E4315">
      <w:pPr>
        <w:pStyle w:val="EX"/>
      </w:pPr>
      <w:r>
        <w:rPr>
          <w:b/>
        </w:rPr>
        <w:t>might</w:t>
      </w:r>
      <w:r>
        <w:tab/>
        <w:t>indicates a likelihood that something will happen as a result of action taken by some agency the behaviour of which is outside the scope of the present document</w:t>
      </w:r>
    </w:p>
    <w:p w14:paraId="0FC5A667" w14:textId="77777777" w:rsidR="00104A8C" w:rsidRDefault="006E4315">
      <w:pPr>
        <w:pStyle w:val="EX"/>
      </w:pPr>
      <w:r>
        <w:rPr>
          <w:b/>
        </w:rPr>
        <w:lastRenderedPageBreak/>
        <w:t>might not</w:t>
      </w:r>
      <w:r>
        <w:tab/>
        <w:t>indicates a likelihood that something will not happen as a result of action taken by some agency the behaviour of which is outside the scope of the present document</w:t>
      </w:r>
    </w:p>
    <w:p w14:paraId="2C8D716B" w14:textId="77777777" w:rsidR="00104A8C" w:rsidRDefault="006E4315">
      <w:r>
        <w:t>In addition:</w:t>
      </w:r>
    </w:p>
    <w:p w14:paraId="4944F1F5" w14:textId="77777777" w:rsidR="00104A8C" w:rsidRDefault="006E4315">
      <w:pPr>
        <w:pStyle w:val="EX"/>
      </w:pPr>
      <w:r>
        <w:rPr>
          <w:b/>
        </w:rPr>
        <w:t>is</w:t>
      </w:r>
      <w:r>
        <w:tab/>
        <w:t>(or any other verb in the indicative mood) indicates a statement of fact</w:t>
      </w:r>
    </w:p>
    <w:p w14:paraId="750326E8" w14:textId="77777777" w:rsidR="00104A8C" w:rsidRDefault="006E4315">
      <w:pPr>
        <w:pStyle w:val="EX"/>
      </w:pPr>
      <w:r>
        <w:rPr>
          <w:b/>
        </w:rPr>
        <w:t>is not</w:t>
      </w:r>
      <w:r>
        <w:tab/>
        <w:t>(or any other negative verb in the indicative mood) indicates a statement of fact</w:t>
      </w:r>
    </w:p>
    <w:p w14:paraId="14F8897F" w14:textId="77777777" w:rsidR="00104A8C" w:rsidRDefault="006E4315">
      <w:r>
        <w:t>The constructions "is" and "is not" do not indicate requirements.</w:t>
      </w:r>
      <w:bookmarkStart w:id="20" w:name="introduction"/>
      <w:bookmarkEnd w:id="20"/>
    </w:p>
    <w:p w14:paraId="1DBF8051" w14:textId="77777777" w:rsidR="00104A8C" w:rsidRDefault="006E4315">
      <w:pPr>
        <w:pStyle w:val="Heading1"/>
      </w:pPr>
      <w:r>
        <w:br w:type="page"/>
      </w:r>
      <w:bookmarkStart w:id="21" w:name="scope"/>
      <w:bookmarkStart w:id="22" w:name="_Toc195801272"/>
      <w:bookmarkStart w:id="23" w:name="_Toc199233618"/>
      <w:bookmarkStart w:id="24" w:name="_Toc199872371"/>
      <w:bookmarkEnd w:id="21"/>
      <w:r>
        <w:lastRenderedPageBreak/>
        <w:t>1</w:t>
      </w:r>
      <w:r>
        <w:tab/>
        <w:t>Scope</w:t>
      </w:r>
      <w:bookmarkEnd w:id="22"/>
      <w:bookmarkEnd w:id="23"/>
      <w:bookmarkEnd w:id="24"/>
    </w:p>
    <w:p w14:paraId="56AA5939" w14:textId="5E02F92A" w:rsidR="00104A8C" w:rsidRPr="001A23D4" w:rsidRDefault="001A23D4">
      <w:r>
        <w:t>This Technical Report investigates the enhancements on 5GS to improve energy efficiency and energy saving in the network, taking the EnergyServ_Ph2 requirements in TS 22.261 [5] into consideration, for the following aspects:</w:t>
      </w:r>
    </w:p>
    <w:p w14:paraId="0E6C5297" w14:textId="77777777" w:rsidR="001A23D4" w:rsidRDefault="001A23D4" w:rsidP="001A23D4">
      <w:pPr>
        <w:pStyle w:val="B1"/>
        <w:rPr>
          <w:lang w:eastAsia="ko-KR"/>
        </w:rPr>
      </w:pPr>
      <w:r>
        <w:rPr>
          <w:lang w:eastAsia="ko-KR"/>
        </w:rPr>
        <w:t>-</w:t>
      </w:r>
      <w:r>
        <w:rPr>
          <w:lang w:eastAsia="ko-KR"/>
        </w:rPr>
        <w:tab/>
        <w:t>Whether and how to enhance the collection, determination and exposure of energy related information in the 5GS;</w:t>
      </w:r>
    </w:p>
    <w:p w14:paraId="3064C463" w14:textId="77777777" w:rsidR="001A23D4" w:rsidRDefault="001A23D4" w:rsidP="001A23D4">
      <w:pPr>
        <w:pStyle w:val="B1"/>
        <w:rPr>
          <w:lang w:eastAsia="ko-KR"/>
        </w:rPr>
      </w:pPr>
      <w:r>
        <w:rPr>
          <w:lang w:eastAsia="ko-KR"/>
        </w:rPr>
        <w:t>-</w:t>
      </w:r>
      <w:r>
        <w:rPr>
          <w:lang w:eastAsia="ko-KR"/>
        </w:rPr>
        <w:tab/>
        <w:t>Whether and how to support service adjustments for the UE to enable energy saving;</w:t>
      </w:r>
    </w:p>
    <w:p w14:paraId="7989D81B" w14:textId="77777777" w:rsidR="001A23D4" w:rsidRDefault="001A23D4" w:rsidP="001A23D4">
      <w:pPr>
        <w:pStyle w:val="B1"/>
        <w:rPr>
          <w:lang w:eastAsia="ko-KR"/>
        </w:rPr>
      </w:pPr>
      <w:r>
        <w:rPr>
          <w:lang w:eastAsia="ko-KR"/>
        </w:rPr>
        <w:t>-</w:t>
      </w:r>
      <w:r>
        <w:rPr>
          <w:lang w:eastAsia="ko-KR"/>
        </w:rPr>
        <w:tab/>
        <w:t>Whether and how to support NF (re)selection and/or UP path adjustment based on energy related information.</w:t>
      </w:r>
    </w:p>
    <w:p w14:paraId="2A9D3956" w14:textId="77777777" w:rsidR="00104A8C" w:rsidRDefault="006E4315">
      <w:pPr>
        <w:pStyle w:val="Heading1"/>
      </w:pPr>
      <w:bookmarkStart w:id="25" w:name="references"/>
      <w:bookmarkStart w:id="26" w:name="_Toc195801273"/>
      <w:bookmarkStart w:id="27" w:name="_Toc199233619"/>
      <w:bookmarkStart w:id="28" w:name="_Toc199872372"/>
      <w:bookmarkEnd w:id="25"/>
      <w:r>
        <w:t>2</w:t>
      </w:r>
      <w:r>
        <w:tab/>
        <w:t>References</w:t>
      </w:r>
      <w:bookmarkEnd w:id="26"/>
      <w:bookmarkEnd w:id="27"/>
      <w:bookmarkEnd w:id="28"/>
    </w:p>
    <w:p w14:paraId="6CAD5BC0" w14:textId="77777777" w:rsidR="00104A8C" w:rsidRDefault="006E4315">
      <w:r>
        <w:t>The following documents contain provisions which, through reference in this text, constitute provisions of the present document.</w:t>
      </w:r>
    </w:p>
    <w:p w14:paraId="51A5C7D7" w14:textId="77777777" w:rsidR="00104A8C" w:rsidRDefault="006E4315">
      <w:pPr>
        <w:pStyle w:val="B1"/>
      </w:pPr>
      <w:r>
        <w:t>-</w:t>
      </w:r>
      <w:r>
        <w:tab/>
        <w:t>References are either specific (identified by date of publication, edition number, version number, etc.) or non</w:t>
      </w:r>
      <w:r>
        <w:noBreakHyphen/>
        <w:t>specific.</w:t>
      </w:r>
    </w:p>
    <w:p w14:paraId="5FF05CF1" w14:textId="77777777" w:rsidR="00104A8C" w:rsidRDefault="006E4315">
      <w:pPr>
        <w:pStyle w:val="B1"/>
      </w:pPr>
      <w:r>
        <w:t>-</w:t>
      </w:r>
      <w:r>
        <w:tab/>
        <w:t>For a specific reference, subsequent revisions do not apply.</w:t>
      </w:r>
    </w:p>
    <w:p w14:paraId="232A8197" w14:textId="77777777" w:rsidR="00104A8C" w:rsidRDefault="006E431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0BA30E2" w14:textId="5B86A34B" w:rsidR="00104A8C" w:rsidRDefault="006E4315">
      <w:pPr>
        <w:pStyle w:val="EX"/>
      </w:pPr>
      <w:r>
        <w:t>[1]</w:t>
      </w:r>
      <w:r>
        <w:tab/>
      </w:r>
      <w:r w:rsidR="004E7161">
        <w:t>3GPP TR 21.905:</w:t>
      </w:r>
      <w:r>
        <w:t xml:space="preserve"> "Vocabulary for 3GPP Specifications".</w:t>
      </w:r>
    </w:p>
    <w:p w14:paraId="71F21C53" w14:textId="28A67088" w:rsidR="00104A8C" w:rsidRDefault="006E4315">
      <w:pPr>
        <w:pStyle w:val="EX"/>
      </w:pPr>
      <w:r>
        <w:t>[2]</w:t>
      </w:r>
      <w:r>
        <w:tab/>
      </w:r>
      <w:r w:rsidR="004E7161">
        <w:t>3GPP TS 23.501:</w:t>
      </w:r>
      <w:r>
        <w:t xml:space="preserve"> "System Architecture for the 5G System; Stage 2".</w:t>
      </w:r>
    </w:p>
    <w:p w14:paraId="70358E44" w14:textId="7B04E984" w:rsidR="00104A8C" w:rsidRDefault="006E4315">
      <w:pPr>
        <w:pStyle w:val="EX"/>
      </w:pPr>
      <w:r>
        <w:t>[3]</w:t>
      </w:r>
      <w:r>
        <w:tab/>
      </w:r>
      <w:r w:rsidR="004E7161">
        <w:t>3GPP TS 23.502:</w:t>
      </w:r>
      <w:r>
        <w:t xml:space="preserve"> "Procedures for the 5G system, Stage 2".</w:t>
      </w:r>
    </w:p>
    <w:p w14:paraId="519FB91E" w14:textId="0E530960" w:rsidR="00104A8C" w:rsidRDefault="006E4315">
      <w:pPr>
        <w:pStyle w:val="EX"/>
      </w:pPr>
      <w:r>
        <w:t>[4]</w:t>
      </w:r>
      <w:r>
        <w:tab/>
      </w:r>
      <w:r w:rsidR="004E7161">
        <w:t>3GPP TS 23.503:</w:t>
      </w:r>
      <w:r>
        <w:t xml:space="preserve"> "Policy and Charging Control Framework for the 5G System".</w:t>
      </w:r>
    </w:p>
    <w:p w14:paraId="778D9BD2" w14:textId="58A54149" w:rsidR="00104A8C" w:rsidRDefault="006E4315">
      <w:pPr>
        <w:pStyle w:val="EX"/>
      </w:pPr>
      <w:r>
        <w:t>[5]</w:t>
      </w:r>
      <w:r>
        <w:tab/>
      </w:r>
      <w:r w:rsidR="004E7161">
        <w:t>3GPP TS 22.261:</w:t>
      </w:r>
      <w:r>
        <w:t xml:space="preserve"> "Service requirements for the 5G system".</w:t>
      </w:r>
    </w:p>
    <w:p w14:paraId="0D3067C7" w14:textId="61533023" w:rsidR="00E63CCA" w:rsidRDefault="00E63CCA" w:rsidP="00E63CCA">
      <w:pPr>
        <w:pStyle w:val="EX"/>
      </w:pPr>
      <w:bookmarkStart w:id="29" w:name="definitions"/>
      <w:bookmarkEnd w:id="29"/>
      <w:r>
        <w:t>[6]</w:t>
      </w:r>
      <w:r>
        <w:tab/>
      </w:r>
      <w:r w:rsidR="004E7161">
        <w:t>3GPP TS 29.519:</w:t>
      </w:r>
      <w:r>
        <w:t xml:space="preserve"> "5G System; Usage of the Unified Data Repository Service for Policy Data, Application Data and Structured Data for Exposure; Stage 3".</w:t>
      </w:r>
    </w:p>
    <w:p w14:paraId="755CF53F" w14:textId="5244EC73" w:rsidR="00041157" w:rsidRDefault="00041157" w:rsidP="00E63CCA">
      <w:pPr>
        <w:pStyle w:val="EX"/>
      </w:pPr>
      <w:r>
        <w:t>[7]</w:t>
      </w:r>
      <w:r>
        <w:tab/>
      </w:r>
      <w:r w:rsidR="004E7161">
        <w:t>3GPP TS 29.512:</w:t>
      </w:r>
      <w:r>
        <w:t xml:space="preserve"> "</w:t>
      </w:r>
      <w:r w:rsidR="00453FC9" w:rsidRPr="0049242A">
        <w:t>5G System; Session Management Policy Control Service; Stage 3</w:t>
      </w:r>
      <w:r>
        <w:t>".</w:t>
      </w:r>
    </w:p>
    <w:p w14:paraId="0915E733" w14:textId="4F614E36" w:rsidR="00041157" w:rsidRDefault="00041157" w:rsidP="00E63CCA">
      <w:pPr>
        <w:pStyle w:val="EX"/>
      </w:pPr>
      <w:r>
        <w:t>[8]</w:t>
      </w:r>
      <w:r>
        <w:tab/>
      </w:r>
      <w:r w:rsidR="004E7161">
        <w:t>3GPP TS 32.255:</w:t>
      </w:r>
      <w:r>
        <w:t xml:space="preserve"> "</w:t>
      </w:r>
      <w:r w:rsidR="00453FC9" w:rsidRPr="00453FC9">
        <w:t xml:space="preserve"> </w:t>
      </w:r>
      <w:r w:rsidR="00453FC9" w:rsidRPr="0049242A">
        <w:t>Telecommunication management; Charging management; 5G data connectivity domain charging; Stage 2</w:t>
      </w:r>
      <w:r>
        <w:t>".</w:t>
      </w:r>
    </w:p>
    <w:p w14:paraId="25B53543" w14:textId="5AF2F81A" w:rsidR="00A568A0" w:rsidRPr="0053336B" w:rsidRDefault="00A568A0" w:rsidP="00A568A0">
      <w:pPr>
        <w:pStyle w:val="EX"/>
      </w:pPr>
      <w:r w:rsidRPr="0053336B">
        <w:t>[</w:t>
      </w:r>
      <w:r>
        <w:t>9</w:t>
      </w:r>
      <w:r w:rsidRPr="0053336B">
        <w:t>]</w:t>
      </w:r>
      <w:r w:rsidRPr="0053336B">
        <w:tab/>
      </w:r>
      <w:r w:rsidR="004E7161" w:rsidRPr="0053336B">
        <w:t>3GPP</w:t>
      </w:r>
      <w:r w:rsidR="004E7161">
        <w:t> </w:t>
      </w:r>
      <w:r w:rsidR="004E7161" w:rsidRPr="0053336B">
        <w:t>TS</w:t>
      </w:r>
      <w:r w:rsidR="004E7161">
        <w:t> </w:t>
      </w:r>
      <w:r w:rsidR="004E7161" w:rsidRPr="0053336B">
        <w:t>28.310</w:t>
      </w:r>
      <w:r w:rsidR="004E7161">
        <w:t>:</w:t>
      </w:r>
      <w:r w:rsidRPr="0053336B">
        <w:t xml:space="preserve"> "Energy efficiency of 5G".</w:t>
      </w:r>
    </w:p>
    <w:p w14:paraId="414A2263" w14:textId="6804C80E" w:rsidR="00A568A0" w:rsidRDefault="00041157" w:rsidP="00270042">
      <w:pPr>
        <w:pStyle w:val="EX"/>
      </w:pPr>
      <w:r>
        <w:rPr>
          <w:rFonts w:hint="eastAsia"/>
          <w:lang w:eastAsia="zh-CN"/>
        </w:rPr>
        <w:t>[</w:t>
      </w:r>
      <w:r>
        <w:rPr>
          <w:lang w:eastAsia="zh-CN"/>
        </w:rPr>
        <w:t>10</w:t>
      </w:r>
      <w:r>
        <w:rPr>
          <w:rFonts w:hint="eastAsia"/>
          <w:lang w:eastAsia="zh-CN"/>
        </w:rPr>
        <w:t>]</w:t>
      </w:r>
      <w:r>
        <w:rPr>
          <w:lang w:eastAsia="zh-CN"/>
        </w:rPr>
        <w:tab/>
      </w:r>
      <w:r w:rsidR="004E7161">
        <w:t>3GPP TS 29.510:</w:t>
      </w:r>
      <w:r>
        <w:t xml:space="preserve"> "</w:t>
      </w:r>
      <w:r w:rsidR="00453FC9" w:rsidRPr="0049242A">
        <w:t>5G System; Network function repository services; Stage 3</w:t>
      </w:r>
      <w:r>
        <w:t>".</w:t>
      </w:r>
    </w:p>
    <w:p w14:paraId="6F73CB20" w14:textId="24FD96DB" w:rsidR="00041157" w:rsidRDefault="00041157" w:rsidP="00453FC9">
      <w:pPr>
        <w:pStyle w:val="EX"/>
        <w:rPr>
          <w:lang w:eastAsia="zh-CN"/>
        </w:rPr>
      </w:pPr>
      <w:r>
        <w:rPr>
          <w:lang w:eastAsia="zh-CN"/>
        </w:rPr>
        <w:t>[11]</w:t>
      </w:r>
      <w:r>
        <w:rPr>
          <w:lang w:eastAsia="zh-CN"/>
        </w:rPr>
        <w:tab/>
        <w:t>IETF</w:t>
      </w:r>
      <w:r w:rsidR="00B96B6F">
        <w:rPr>
          <w:lang w:eastAsia="zh-CN"/>
        </w:rPr>
        <w:t> </w:t>
      </w:r>
      <w:r>
        <w:rPr>
          <w:lang w:eastAsia="zh-CN"/>
        </w:rPr>
        <w:t>RFC</w:t>
      </w:r>
      <w:r w:rsidR="00B96B6F">
        <w:rPr>
          <w:lang w:eastAsia="zh-CN"/>
        </w:rPr>
        <w:t> </w:t>
      </w:r>
      <w:r>
        <w:rPr>
          <w:lang w:eastAsia="zh-CN"/>
        </w:rPr>
        <w:t>2782</w:t>
      </w:r>
      <w:r w:rsidR="00453FC9">
        <w:rPr>
          <w:rFonts w:hint="eastAsia"/>
          <w:lang w:eastAsia="zh-CN"/>
        </w:rPr>
        <w:t>:</w:t>
      </w:r>
      <w:r w:rsidR="00453FC9" w:rsidRPr="0049242A">
        <w:rPr>
          <w:lang w:eastAsia="zh-CN"/>
        </w:rPr>
        <w:t xml:space="preserve"> "A DNS RR for specifying the location of services (DNS SRV)"</w:t>
      </w:r>
      <w:r w:rsidR="00453FC9">
        <w:rPr>
          <w:lang w:eastAsia="zh-CN"/>
        </w:rPr>
        <w:t>.</w:t>
      </w:r>
    </w:p>
    <w:p w14:paraId="31F15595" w14:textId="7ACA11F2" w:rsidR="00784B49" w:rsidRPr="00784B49" w:rsidRDefault="00784B49" w:rsidP="00784B49">
      <w:pPr>
        <w:pStyle w:val="EX"/>
      </w:pPr>
      <w:r>
        <w:rPr>
          <w:lang w:eastAsia="zh-CN"/>
        </w:rPr>
        <w:t>[12]</w:t>
      </w:r>
      <w:r>
        <w:rPr>
          <w:lang w:eastAsia="zh-CN"/>
        </w:rPr>
        <w:tab/>
      </w:r>
      <w:r w:rsidR="004E7161">
        <w:t>3GPP TS 23.288:</w:t>
      </w:r>
      <w:r>
        <w:t xml:space="preserve"> "</w:t>
      </w:r>
      <w:r w:rsidRPr="00784B49">
        <w:t>Architecture enhancements for 5G System (5GS) to support network data analytics services</w:t>
      </w:r>
      <w:r>
        <w:t>".</w:t>
      </w:r>
    </w:p>
    <w:p w14:paraId="13BB869C" w14:textId="03ECADD1" w:rsidR="00AA5116" w:rsidRPr="00784B49" w:rsidRDefault="00AA5116" w:rsidP="00AA5116">
      <w:pPr>
        <w:pStyle w:val="EX"/>
      </w:pPr>
      <w:bookmarkStart w:id="30" w:name="_Toc195801274"/>
      <w:bookmarkStart w:id="31" w:name="_Toc199233620"/>
      <w:r>
        <w:rPr>
          <w:lang w:eastAsia="zh-CN"/>
        </w:rPr>
        <w:t>[1</w:t>
      </w:r>
      <w:r>
        <w:rPr>
          <w:lang w:eastAsia="zh-CN"/>
        </w:rPr>
        <w:t>3</w:t>
      </w:r>
      <w:r>
        <w:rPr>
          <w:lang w:eastAsia="zh-CN"/>
        </w:rPr>
        <w:t>]</w:t>
      </w:r>
      <w:r>
        <w:rPr>
          <w:lang w:eastAsia="zh-CN"/>
        </w:rPr>
        <w:tab/>
      </w:r>
      <w:r w:rsidR="004E7161">
        <w:t>3GPP</w:t>
      </w:r>
      <w:r w:rsidR="004E7161">
        <w:t> </w:t>
      </w:r>
      <w:r w:rsidR="004E7161">
        <w:t>TS</w:t>
      </w:r>
      <w:r w:rsidR="004E7161">
        <w:t> </w:t>
      </w:r>
      <w:r w:rsidR="004E7161">
        <w:t>2</w:t>
      </w:r>
      <w:r w:rsidR="004E7161">
        <w:t>8</w:t>
      </w:r>
      <w:r w:rsidR="004E7161">
        <w:t>.</w:t>
      </w:r>
      <w:r w:rsidR="004E7161">
        <w:t>554</w:t>
      </w:r>
      <w:r w:rsidR="004E7161">
        <w:t>:</w:t>
      </w:r>
      <w:r>
        <w:t xml:space="preserve"> "</w:t>
      </w:r>
      <w:r>
        <w:t>Management and orchestration; 5G end to end Key Performance Indicators (KPI)</w:t>
      </w:r>
      <w:r>
        <w:t>".</w:t>
      </w:r>
    </w:p>
    <w:p w14:paraId="30307A60" w14:textId="460F03AF" w:rsidR="004E7161" w:rsidRPr="00784B49" w:rsidRDefault="004E7161" w:rsidP="004E7161">
      <w:pPr>
        <w:pStyle w:val="EX"/>
      </w:pPr>
      <w:r>
        <w:rPr>
          <w:lang w:eastAsia="zh-CN"/>
        </w:rPr>
        <w:t>[1</w:t>
      </w:r>
      <w:r>
        <w:rPr>
          <w:lang w:eastAsia="zh-CN"/>
        </w:rPr>
        <w:t>4</w:t>
      </w:r>
      <w:r>
        <w:rPr>
          <w:lang w:eastAsia="zh-CN"/>
        </w:rPr>
        <w:t>]</w:t>
      </w:r>
      <w:r>
        <w:rPr>
          <w:lang w:eastAsia="zh-CN"/>
        </w:rPr>
        <w:tab/>
      </w:r>
      <w:r>
        <w:t>3GPP TS </w:t>
      </w:r>
      <w:r>
        <w:t>23.247</w:t>
      </w:r>
      <w:r>
        <w:t>: "</w:t>
      </w:r>
      <w:r>
        <w:t>Architectural enhancements for 5G multicast-broadcast services</w:t>
      </w:r>
      <w:r>
        <w:t>".</w:t>
      </w:r>
    </w:p>
    <w:p w14:paraId="37B70E27" w14:textId="77777777" w:rsidR="00104A8C" w:rsidRDefault="006E4315">
      <w:pPr>
        <w:pStyle w:val="Heading1"/>
      </w:pPr>
      <w:bookmarkStart w:id="32" w:name="_Toc199872373"/>
      <w:r>
        <w:lastRenderedPageBreak/>
        <w:t>3</w:t>
      </w:r>
      <w:r>
        <w:tab/>
        <w:t>Definitions of terms, symbols and abbreviations</w:t>
      </w:r>
      <w:bookmarkEnd w:id="30"/>
      <w:bookmarkEnd w:id="31"/>
      <w:bookmarkEnd w:id="32"/>
    </w:p>
    <w:p w14:paraId="04A6BBCC" w14:textId="77777777" w:rsidR="00104A8C" w:rsidRDefault="006E4315">
      <w:pPr>
        <w:pStyle w:val="Heading2"/>
      </w:pPr>
      <w:bookmarkStart w:id="33" w:name="_Toc195801275"/>
      <w:bookmarkStart w:id="34" w:name="_Toc199233621"/>
      <w:bookmarkStart w:id="35" w:name="_Toc199872374"/>
      <w:r>
        <w:t>3.1</w:t>
      </w:r>
      <w:r>
        <w:tab/>
        <w:t>Terms</w:t>
      </w:r>
      <w:bookmarkEnd w:id="33"/>
      <w:bookmarkEnd w:id="34"/>
      <w:bookmarkEnd w:id="35"/>
    </w:p>
    <w:p w14:paraId="0B7F3B7B" w14:textId="672F341C" w:rsidR="00104A8C" w:rsidRDefault="006E4315">
      <w:r>
        <w:t xml:space="preserve">For the purposes of the present document, the terms given in </w:t>
      </w:r>
      <w:r w:rsidR="004E7161">
        <w:t>TR 21.905 [</w:t>
      </w:r>
      <w:r>
        <w:t xml:space="preserve">1] and the following apply. A term defined in the present document takes precedence over the definition of the same term, if any, in </w:t>
      </w:r>
      <w:r w:rsidR="004E7161">
        <w:t>TR 21.905 [</w:t>
      </w:r>
      <w:r>
        <w:t>1].</w:t>
      </w:r>
    </w:p>
    <w:p w14:paraId="2B19A445" w14:textId="77777777" w:rsidR="00104A8C" w:rsidRDefault="006E4315">
      <w:pPr>
        <w:pStyle w:val="Heading2"/>
      </w:pPr>
      <w:bookmarkStart w:id="36" w:name="_Toc195801276"/>
      <w:bookmarkStart w:id="37" w:name="_Toc199233622"/>
      <w:bookmarkStart w:id="38" w:name="_Toc199872375"/>
      <w:r>
        <w:t>3.2</w:t>
      </w:r>
      <w:r>
        <w:tab/>
        <w:t>Symbols</w:t>
      </w:r>
      <w:bookmarkEnd w:id="36"/>
      <w:bookmarkEnd w:id="37"/>
      <w:bookmarkEnd w:id="38"/>
    </w:p>
    <w:p w14:paraId="11BFA297" w14:textId="77777777" w:rsidR="00104A8C" w:rsidRDefault="006E4315">
      <w:pPr>
        <w:keepNext/>
      </w:pPr>
      <w:r>
        <w:t>For the purposes of the present document, the following symbols apply:</w:t>
      </w:r>
    </w:p>
    <w:p w14:paraId="7FCD452E" w14:textId="77777777" w:rsidR="00104A8C" w:rsidRDefault="006E4315">
      <w:pPr>
        <w:pStyle w:val="EW"/>
      </w:pPr>
      <w:r>
        <w:t>&lt;symbol&gt;</w:t>
      </w:r>
      <w:r>
        <w:tab/>
        <w:t>&lt;Explanation&gt;</w:t>
      </w:r>
    </w:p>
    <w:p w14:paraId="00E3FD1C" w14:textId="77777777" w:rsidR="00104A8C" w:rsidRDefault="00104A8C">
      <w:pPr>
        <w:pStyle w:val="EW"/>
      </w:pPr>
    </w:p>
    <w:p w14:paraId="4571D757" w14:textId="77777777" w:rsidR="00104A8C" w:rsidRDefault="006E4315">
      <w:pPr>
        <w:pStyle w:val="Heading2"/>
      </w:pPr>
      <w:bookmarkStart w:id="39" w:name="_Toc195801277"/>
      <w:bookmarkStart w:id="40" w:name="_Toc199233623"/>
      <w:bookmarkStart w:id="41" w:name="_Toc199872376"/>
      <w:r>
        <w:t>3.3</w:t>
      </w:r>
      <w:r>
        <w:tab/>
        <w:t>Abbreviations</w:t>
      </w:r>
      <w:bookmarkEnd w:id="39"/>
      <w:bookmarkEnd w:id="40"/>
      <w:bookmarkEnd w:id="41"/>
    </w:p>
    <w:p w14:paraId="3B5EF8FA" w14:textId="30BEF539" w:rsidR="00104A8C" w:rsidRDefault="006E4315">
      <w:pPr>
        <w:keepNext/>
      </w:pPr>
      <w:r>
        <w:t xml:space="preserve">For the purposes of the present document, the abbreviations given in </w:t>
      </w:r>
      <w:r w:rsidR="004E7161">
        <w:t>TR 21.905 [</w:t>
      </w:r>
      <w:r>
        <w:t xml:space="preserve">1] and the following apply. An abbreviation defined in the present document takes precedence over the definition of the same abbreviation, if any, in </w:t>
      </w:r>
      <w:r w:rsidR="004E7161">
        <w:t>TR 21.905 [</w:t>
      </w:r>
      <w:r>
        <w:t>1].</w:t>
      </w:r>
    </w:p>
    <w:p w14:paraId="458261FE" w14:textId="77777777" w:rsidR="00104A8C" w:rsidRDefault="006E4315">
      <w:pPr>
        <w:pStyle w:val="EW"/>
      </w:pPr>
      <w:r>
        <w:t>&lt;ABBREVIATION&gt;</w:t>
      </w:r>
      <w:r>
        <w:tab/>
        <w:t>&lt;Expansion&gt;</w:t>
      </w:r>
    </w:p>
    <w:p w14:paraId="35F61894" w14:textId="77777777" w:rsidR="00104A8C" w:rsidRDefault="00104A8C">
      <w:pPr>
        <w:pStyle w:val="EW"/>
      </w:pPr>
    </w:p>
    <w:p w14:paraId="3D19AE4C" w14:textId="77777777" w:rsidR="00104A8C" w:rsidRDefault="006E4315">
      <w:pPr>
        <w:pStyle w:val="Heading1"/>
      </w:pPr>
      <w:bookmarkStart w:id="42" w:name="clause4"/>
      <w:bookmarkStart w:id="43" w:name="_Toc195801278"/>
      <w:bookmarkStart w:id="44" w:name="_Toc199233624"/>
      <w:bookmarkStart w:id="45" w:name="_Toc199872377"/>
      <w:bookmarkEnd w:id="42"/>
      <w:r>
        <w:t>4</w:t>
      </w:r>
      <w:r>
        <w:tab/>
        <w:t>Architectural Assumption and Requirements</w:t>
      </w:r>
      <w:bookmarkEnd w:id="43"/>
      <w:bookmarkEnd w:id="44"/>
      <w:bookmarkEnd w:id="45"/>
    </w:p>
    <w:p w14:paraId="1D406CDB" w14:textId="77777777" w:rsidR="00104A8C" w:rsidRDefault="006E4315">
      <w:pPr>
        <w:pStyle w:val="EditorsNote"/>
      </w:pPr>
      <w:r>
        <w:rPr>
          <w:lang w:eastAsia="zh-CN"/>
        </w:rPr>
        <w:t>Editor's note:</w:t>
      </w:r>
      <w:r>
        <w:tab/>
        <w:t>This clause will document the Architectural Assumptions and Requirements applicable for the study.</w:t>
      </w:r>
    </w:p>
    <w:p w14:paraId="4B9CDFD4" w14:textId="77777777" w:rsidR="00104A8C" w:rsidRDefault="006E4315">
      <w:pPr>
        <w:pStyle w:val="Heading2"/>
      </w:pPr>
      <w:bookmarkStart w:id="46" w:name="_Toc195801279"/>
      <w:bookmarkStart w:id="47" w:name="_Toc199233625"/>
      <w:bookmarkStart w:id="48" w:name="_Toc199872378"/>
      <w:r>
        <w:t>4.1</w:t>
      </w:r>
      <w:r>
        <w:tab/>
        <w:t>Architectural Assumptions</w:t>
      </w:r>
      <w:bookmarkEnd w:id="46"/>
      <w:bookmarkEnd w:id="47"/>
      <w:bookmarkEnd w:id="48"/>
    </w:p>
    <w:p w14:paraId="5C43B2C9" w14:textId="77777777" w:rsidR="00104A8C" w:rsidRDefault="006E4315">
      <w:pPr>
        <w:rPr>
          <w:lang w:eastAsia="zh-CN"/>
        </w:rPr>
      </w:pPr>
      <w:r>
        <w:rPr>
          <w:lang w:eastAsia="zh-CN"/>
        </w:rPr>
        <w:t>The following architecture assumptions are applied to the study:</w:t>
      </w:r>
    </w:p>
    <w:p w14:paraId="2C2EC301" w14:textId="4F5052E1" w:rsidR="00104A8C" w:rsidRDefault="006E4315" w:rsidP="001A23D4">
      <w:pPr>
        <w:pStyle w:val="B1"/>
        <w:rPr>
          <w:lang w:eastAsia="zh-CN"/>
        </w:rPr>
      </w:pPr>
      <w:r>
        <w:rPr>
          <w:lang w:eastAsia="zh-CN"/>
        </w:rPr>
        <w:t>-</w:t>
      </w:r>
      <w:r>
        <w:rPr>
          <w:lang w:eastAsia="zh-CN"/>
        </w:rPr>
        <w:tab/>
        <w:t xml:space="preserve">The 5GC architecture and functionalities </w:t>
      </w:r>
      <w:r>
        <w:rPr>
          <w:rFonts w:hint="eastAsia"/>
          <w:lang w:eastAsia="zh-CN"/>
        </w:rPr>
        <w:t>that</w:t>
      </w:r>
      <w:r>
        <w:rPr>
          <w:lang w:eastAsia="zh-CN"/>
        </w:rPr>
        <w:t xml:space="preserve"> </w:t>
      </w:r>
      <w:r>
        <w:rPr>
          <w:rFonts w:hint="eastAsia"/>
          <w:lang w:eastAsia="zh-CN"/>
        </w:rPr>
        <w:t>s</w:t>
      </w:r>
      <w:r>
        <w:rPr>
          <w:lang w:eastAsia="zh-CN"/>
        </w:rPr>
        <w:t>upport Energy Efficiency and Saving features as defined in clause</w:t>
      </w:r>
      <w:r w:rsidR="001A23D4">
        <w:rPr>
          <w:lang w:eastAsia="zh-CN"/>
        </w:rPr>
        <w:t xml:space="preserve">s </w:t>
      </w:r>
      <w:r>
        <w:rPr>
          <w:lang w:eastAsia="zh-CN"/>
        </w:rPr>
        <w:t xml:space="preserve">4.2.18 and 5.51 </w:t>
      </w:r>
      <w:r>
        <w:rPr>
          <w:rFonts w:hint="eastAsia"/>
          <w:lang w:eastAsia="zh-CN"/>
        </w:rPr>
        <w:t xml:space="preserve">of </w:t>
      </w:r>
      <w:r w:rsidR="004E7161">
        <w:rPr>
          <w:lang w:eastAsia="zh-CN"/>
        </w:rPr>
        <w:t>TS 23.501 [</w:t>
      </w:r>
      <w:r>
        <w:rPr>
          <w:lang w:eastAsia="zh-CN"/>
        </w:rPr>
        <w:t>2] are used as a baseline.</w:t>
      </w:r>
    </w:p>
    <w:p w14:paraId="18FBCC1E" w14:textId="77777777" w:rsidR="00104A8C" w:rsidRDefault="006E4315">
      <w:pPr>
        <w:pStyle w:val="Heading2"/>
        <w:rPr>
          <w:lang w:eastAsia="zh-CN"/>
        </w:rPr>
      </w:pPr>
      <w:bookmarkStart w:id="49" w:name="_Toc195801280"/>
      <w:bookmarkStart w:id="50" w:name="_Toc199233626"/>
      <w:bookmarkStart w:id="51" w:name="_Toc199872379"/>
      <w:r>
        <w:t>4.2</w:t>
      </w:r>
      <w:r>
        <w:tab/>
        <w:t xml:space="preserve">Architectural </w:t>
      </w:r>
      <w:r>
        <w:rPr>
          <w:rFonts w:hint="eastAsia"/>
          <w:lang w:eastAsia="zh-CN"/>
        </w:rPr>
        <w:t>Requirements</w:t>
      </w:r>
      <w:bookmarkEnd w:id="49"/>
      <w:bookmarkEnd w:id="50"/>
      <w:bookmarkEnd w:id="51"/>
    </w:p>
    <w:p w14:paraId="0ED24AB5" w14:textId="77777777" w:rsidR="00104A8C" w:rsidRDefault="006E4315" w:rsidP="001A23D4">
      <w:pPr>
        <w:rPr>
          <w:lang w:eastAsia="zh-CN"/>
        </w:rPr>
      </w:pPr>
      <w:r>
        <w:t>KI#2 and KI#3 solutions may require energy-related information. The energy-related information at UE or NF level used in KI#2 and KI#3 should be based on robust and accurate enough estimates to be fit for purpose.</w:t>
      </w:r>
    </w:p>
    <w:p w14:paraId="3488B0E3" w14:textId="77777777" w:rsidR="00104A8C" w:rsidRDefault="006E4315">
      <w:pPr>
        <w:pStyle w:val="Heading1"/>
      </w:pPr>
      <w:bookmarkStart w:id="52" w:name="tsgNames"/>
      <w:bookmarkStart w:id="53" w:name="_Toc195801281"/>
      <w:bookmarkStart w:id="54" w:name="_Toc199233627"/>
      <w:bookmarkStart w:id="55" w:name="_Toc199872380"/>
      <w:bookmarkEnd w:id="52"/>
      <w:r>
        <w:t>5</w:t>
      </w:r>
      <w:r>
        <w:tab/>
      </w:r>
      <w:r>
        <w:rPr>
          <w:rFonts w:hint="eastAsia"/>
          <w:lang w:eastAsia="zh-CN"/>
        </w:rPr>
        <w:t>Key</w:t>
      </w:r>
      <w:r>
        <w:t xml:space="preserve"> Issues</w:t>
      </w:r>
      <w:bookmarkEnd w:id="53"/>
      <w:bookmarkEnd w:id="54"/>
      <w:bookmarkEnd w:id="55"/>
    </w:p>
    <w:p w14:paraId="514D1555" w14:textId="77777777" w:rsidR="00104A8C" w:rsidRDefault="006E4315">
      <w:pPr>
        <w:pStyle w:val="Heading2"/>
        <w:rPr>
          <w:rFonts w:eastAsia="Batang"/>
          <w:lang w:eastAsia="zh-CN"/>
        </w:rPr>
      </w:pPr>
      <w:bookmarkStart w:id="56" w:name="_Toc195801282"/>
      <w:bookmarkStart w:id="57" w:name="_Toc199233628"/>
      <w:bookmarkStart w:id="58" w:name="_Toc199872381"/>
      <w:r>
        <w:rPr>
          <w:rFonts w:eastAsia="Batang" w:hint="eastAsia"/>
          <w:lang w:eastAsia="zh-CN"/>
        </w:rPr>
        <w:t>5</w:t>
      </w:r>
      <w:r>
        <w:rPr>
          <w:rFonts w:eastAsia="Batang"/>
          <w:lang w:eastAsia="zh-CN"/>
        </w:rPr>
        <w:t>.1</w:t>
      </w:r>
      <w:r>
        <w:rPr>
          <w:rFonts w:eastAsia="Batang"/>
          <w:lang w:eastAsia="zh-CN"/>
        </w:rPr>
        <w:tab/>
        <w:t xml:space="preserve">Key Issue #1: </w:t>
      </w:r>
      <w:bookmarkStart w:id="59" w:name="_Toc23254038"/>
      <w:r>
        <w:rPr>
          <w:rFonts w:eastAsia="Batang"/>
          <w:lang w:eastAsia="zh-CN"/>
        </w:rPr>
        <w:t>Enhancements of collection, determination and exposure of Energy-related information</w:t>
      </w:r>
      <w:bookmarkEnd w:id="56"/>
      <w:bookmarkEnd w:id="57"/>
      <w:bookmarkEnd w:id="58"/>
    </w:p>
    <w:p w14:paraId="153851F2" w14:textId="77777777" w:rsidR="00104A8C" w:rsidRDefault="006E4315" w:rsidP="001A23D4">
      <w:pPr>
        <w:pStyle w:val="Heading3"/>
      </w:pPr>
      <w:bookmarkStart w:id="60" w:name="_Toc195801283"/>
      <w:bookmarkStart w:id="61" w:name="_Toc199233629"/>
      <w:bookmarkStart w:id="62" w:name="_Toc199872382"/>
      <w:r>
        <w:rPr>
          <w:rFonts w:hint="eastAsia"/>
        </w:rPr>
        <w:t>5</w:t>
      </w:r>
      <w:r>
        <w:t>.1.1</w:t>
      </w:r>
      <w:r>
        <w:tab/>
        <w:t>Description</w:t>
      </w:r>
      <w:bookmarkEnd w:id="59"/>
      <w:bookmarkEnd w:id="60"/>
      <w:bookmarkEnd w:id="61"/>
      <w:bookmarkEnd w:id="62"/>
    </w:p>
    <w:p w14:paraId="2CAC7241" w14:textId="77777777" w:rsidR="00104A8C" w:rsidRDefault="006E4315">
      <w:r>
        <w:rPr>
          <w:lang w:eastAsia="zh-CN"/>
        </w:rPr>
        <w:t xml:space="preserve">This key issue will study </w:t>
      </w:r>
      <w:r>
        <w:t>whether and how to enhance the collection, determination and exposure of energy related information in the 5GS.</w:t>
      </w:r>
    </w:p>
    <w:p w14:paraId="09799BC0" w14:textId="7FA3FA06" w:rsidR="001A23D4" w:rsidRDefault="001A23D4" w:rsidP="001A23D4">
      <w:pPr>
        <w:pStyle w:val="NO"/>
      </w:pPr>
      <w:r>
        <w:t>NOTE 1:</w:t>
      </w:r>
      <w:r>
        <w:tab/>
        <w:t>If applicable, whether and how information is collected from OAM requires coordination with SA WG5.</w:t>
      </w:r>
    </w:p>
    <w:p w14:paraId="6B611470" w14:textId="097582EB" w:rsidR="001A23D4" w:rsidRDefault="001A23D4" w:rsidP="001A23D4">
      <w:pPr>
        <w:pStyle w:val="NO"/>
      </w:pPr>
      <w:r>
        <w:t>NOTE 2:</w:t>
      </w:r>
      <w:r>
        <w:tab/>
      </w:r>
      <w:r>
        <w:tab/>
        <w:t>Possible accuracy enhancement of energy consumption calculations considering RAN reporting will be considered only after RAN WGs supports related enhancement.</w:t>
      </w:r>
    </w:p>
    <w:p w14:paraId="348B4737" w14:textId="77777777" w:rsidR="00104A8C" w:rsidRDefault="006E4315" w:rsidP="001A23D4">
      <w:pPr>
        <w:pStyle w:val="Heading2"/>
      </w:pPr>
      <w:bookmarkStart w:id="63" w:name="_Toc195801284"/>
      <w:bookmarkStart w:id="64" w:name="_Toc199233630"/>
      <w:bookmarkStart w:id="65" w:name="_Toc157674305"/>
      <w:bookmarkStart w:id="66" w:name="_Toc148441670"/>
      <w:bookmarkStart w:id="67" w:name="_Toc117509218"/>
      <w:bookmarkStart w:id="68" w:name="_Toc151529361"/>
      <w:bookmarkStart w:id="69" w:name="_Toc177460695"/>
      <w:bookmarkStart w:id="70" w:name="_Toc199872383"/>
      <w:r>
        <w:rPr>
          <w:rFonts w:hint="eastAsia"/>
        </w:rPr>
        <w:lastRenderedPageBreak/>
        <w:t>5</w:t>
      </w:r>
      <w:r>
        <w:t>.2</w:t>
      </w:r>
      <w:r>
        <w:tab/>
        <w:t>Key Issue #2: Support of service adjustments for the UE</w:t>
      </w:r>
      <w:bookmarkEnd w:id="63"/>
      <w:bookmarkEnd w:id="64"/>
      <w:bookmarkEnd w:id="70"/>
    </w:p>
    <w:p w14:paraId="5E37E358" w14:textId="77777777" w:rsidR="00104A8C" w:rsidRDefault="006E4315">
      <w:pPr>
        <w:pStyle w:val="Heading3"/>
      </w:pPr>
      <w:bookmarkStart w:id="71" w:name="_Toc195801285"/>
      <w:bookmarkStart w:id="72" w:name="_Toc199233631"/>
      <w:bookmarkStart w:id="73" w:name="_Toc199872384"/>
      <w:r>
        <w:rPr>
          <w:rFonts w:hint="eastAsia"/>
        </w:rPr>
        <w:t>5</w:t>
      </w:r>
      <w:r>
        <w:t>.2.1</w:t>
      </w:r>
      <w:r>
        <w:tab/>
        <w:t>Description</w:t>
      </w:r>
      <w:bookmarkEnd w:id="71"/>
      <w:bookmarkEnd w:id="72"/>
      <w:bookmarkEnd w:id="73"/>
    </w:p>
    <w:p w14:paraId="50182302" w14:textId="77777777" w:rsidR="001A23D4" w:rsidRDefault="001A23D4" w:rsidP="001A23D4">
      <w:r>
        <w:t>The KI covers following aspects:</w:t>
      </w:r>
    </w:p>
    <w:p w14:paraId="3568E910" w14:textId="4CEDB01C" w:rsidR="001A23D4" w:rsidRDefault="001A23D4" w:rsidP="001A23D4">
      <w:pPr>
        <w:pStyle w:val="B1"/>
      </w:pPr>
      <w:r>
        <w:t>-</w:t>
      </w:r>
      <w:r>
        <w:tab/>
        <w:t>Whether and how to support taking the energy related information (e.g</w:t>
      </w:r>
      <w:r w:rsidR="000C4EA4">
        <w:t>.</w:t>
      </w:r>
      <w:r>
        <w:t xml:space="preserve"> energy related characteristics, renewable energy information) into account to determine traffic handling for the UE (e.g</w:t>
      </w:r>
      <w:r w:rsidR="000C4EA4">
        <w:t>.</w:t>
      </w:r>
      <w:r>
        <w:t xml:space="preserve"> QoS adjustment).</w:t>
      </w:r>
    </w:p>
    <w:p w14:paraId="52F17521" w14:textId="77777777" w:rsidR="001A23D4" w:rsidRDefault="001A23D4" w:rsidP="001A23D4">
      <w:pPr>
        <w:pStyle w:val="B1"/>
      </w:pPr>
      <w:r>
        <w:t>-</w:t>
      </w:r>
      <w:r>
        <w:tab/>
        <w:t>Whether and how to support policy control based on interaction with EIF.</w:t>
      </w:r>
    </w:p>
    <w:p w14:paraId="464789D2" w14:textId="1B65EA9D" w:rsidR="001A23D4" w:rsidRDefault="001A23D4" w:rsidP="001A23D4">
      <w:pPr>
        <w:pStyle w:val="B1"/>
      </w:pPr>
      <w:r>
        <w:t>-</w:t>
      </w:r>
      <w:r>
        <w:tab/>
        <w:t>Identify charging impacts caused by service adjustment (in cooperation with SA WG5).</w:t>
      </w:r>
    </w:p>
    <w:p w14:paraId="43E65BD1" w14:textId="785FE334" w:rsidR="001A23D4" w:rsidRDefault="001A23D4" w:rsidP="001A23D4">
      <w:pPr>
        <w:pStyle w:val="NO"/>
      </w:pPr>
      <w:r>
        <w:t>NOTE:</w:t>
      </w:r>
      <w:r>
        <w:tab/>
        <w:t>Energy related characteristics will be coordinated with TSG SA.</w:t>
      </w:r>
    </w:p>
    <w:p w14:paraId="6F3EA14B" w14:textId="506A24F4" w:rsidR="00104A8C" w:rsidRDefault="006E4315" w:rsidP="001A23D4">
      <w:pPr>
        <w:pStyle w:val="Heading2"/>
      </w:pPr>
      <w:bookmarkStart w:id="74" w:name="_Toc195801286"/>
      <w:bookmarkStart w:id="75" w:name="_Toc199233632"/>
      <w:bookmarkStart w:id="76" w:name="_Toc199872385"/>
      <w:bookmarkEnd w:id="65"/>
      <w:bookmarkEnd w:id="66"/>
      <w:bookmarkEnd w:id="67"/>
      <w:bookmarkEnd w:id="68"/>
      <w:bookmarkEnd w:id="69"/>
      <w:r>
        <w:t>5.3</w:t>
      </w:r>
      <w:r>
        <w:tab/>
        <w:t>Key Issue #3:</w:t>
      </w:r>
      <w:r>
        <w:rPr>
          <w:rFonts w:hint="eastAsia"/>
        </w:rPr>
        <w:t xml:space="preserve"> </w:t>
      </w:r>
      <w:r>
        <w:t>NF (re)selection and/or UP path adjustment based on energy related information</w:t>
      </w:r>
      <w:bookmarkEnd w:id="74"/>
      <w:bookmarkEnd w:id="75"/>
      <w:bookmarkEnd w:id="76"/>
    </w:p>
    <w:p w14:paraId="40039F86" w14:textId="24F8CFAC" w:rsidR="00104A8C" w:rsidRPr="001A23D4" w:rsidRDefault="006E4315">
      <w:pPr>
        <w:pStyle w:val="Heading3"/>
      </w:pPr>
      <w:bookmarkStart w:id="77" w:name="_Toc93394838"/>
      <w:bookmarkStart w:id="78" w:name="_Toc195801287"/>
      <w:bookmarkStart w:id="79" w:name="_Toc199233633"/>
      <w:bookmarkStart w:id="80" w:name="_Toc199872386"/>
      <w:r w:rsidRPr="001A23D4">
        <w:t>5.3.1</w:t>
      </w:r>
      <w:r>
        <w:tab/>
      </w:r>
      <w:r w:rsidRPr="001A23D4">
        <w:t>Description</w:t>
      </w:r>
      <w:bookmarkEnd w:id="77"/>
      <w:bookmarkEnd w:id="78"/>
      <w:bookmarkEnd w:id="79"/>
      <w:bookmarkEnd w:id="80"/>
    </w:p>
    <w:p w14:paraId="29CDC81D" w14:textId="77777777" w:rsidR="001A23D4" w:rsidRDefault="001A23D4" w:rsidP="001A23D4">
      <w:r>
        <w:t>The following aspects should be studied:</w:t>
      </w:r>
    </w:p>
    <w:p w14:paraId="7215082B" w14:textId="77777777" w:rsidR="001A23D4" w:rsidRDefault="001A23D4" w:rsidP="001A23D4">
      <w:pPr>
        <w:pStyle w:val="B1"/>
      </w:pPr>
      <w:r>
        <w:t>-</w:t>
      </w:r>
      <w:r>
        <w:tab/>
        <w:t>Whether and how to perform NF (re)selection based on energy related information, including:</w:t>
      </w:r>
    </w:p>
    <w:p w14:paraId="64F50AD4" w14:textId="15A2D0AB" w:rsidR="001A23D4" w:rsidRDefault="001A23D4" w:rsidP="001A23D4">
      <w:pPr>
        <w:pStyle w:val="B2"/>
      </w:pPr>
      <w:r>
        <w:t>-</w:t>
      </w:r>
      <w:r>
        <w:tab/>
        <w:t>Whether and how to extend NF profile (e.g. include energy related information) to support NF (re)selection.</w:t>
      </w:r>
    </w:p>
    <w:p w14:paraId="662183AA" w14:textId="77777777" w:rsidR="001A23D4" w:rsidRDefault="001A23D4" w:rsidP="001A23D4">
      <w:pPr>
        <w:pStyle w:val="B2"/>
      </w:pPr>
      <w:r>
        <w:t>-</w:t>
      </w:r>
      <w:r>
        <w:tab/>
        <w:t>Which energy related information is to be considered for NF (re)selection.</w:t>
      </w:r>
    </w:p>
    <w:p w14:paraId="5403FA45" w14:textId="77777777" w:rsidR="001A23D4" w:rsidRDefault="001A23D4" w:rsidP="001A23D4">
      <w:pPr>
        <w:pStyle w:val="B2"/>
      </w:pPr>
      <w:r>
        <w:t>-</w:t>
      </w:r>
      <w:r>
        <w:tab/>
        <w:t>Whether and how to enhance NF (re)selection procedure.</w:t>
      </w:r>
    </w:p>
    <w:p w14:paraId="6A92C6C3" w14:textId="77777777" w:rsidR="001A23D4" w:rsidRDefault="001A23D4" w:rsidP="001A23D4">
      <w:pPr>
        <w:pStyle w:val="B1"/>
      </w:pPr>
      <w:r>
        <w:t>-</w:t>
      </w:r>
      <w:r>
        <w:tab/>
        <w:t>Whether and how to perform UP path adjustment based on energy related information, including:</w:t>
      </w:r>
    </w:p>
    <w:p w14:paraId="0088EB35" w14:textId="77777777" w:rsidR="001A23D4" w:rsidRDefault="001A23D4" w:rsidP="001A23D4">
      <w:pPr>
        <w:pStyle w:val="B2"/>
      </w:pPr>
      <w:r>
        <w:t>-</w:t>
      </w:r>
      <w:r>
        <w:tab/>
        <w:t>Whether and how to trigger UP path adjustment.</w:t>
      </w:r>
    </w:p>
    <w:p w14:paraId="5872E96F" w14:textId="77777777" w:rsidR="001A23D4" w:rsidRDefault="001A23D4" w:rsidP="001A23D4">
      <w:pPr>
        <w:pStyle w:val="B2"/>
      </w:pPr>
      <w:r>
        <w:t>-</w:t>
      </w:r>
      <w:r>
        <w:tab/>
        <w:t>What information is to be considered for UP path adjustment.</w:t>
      </w:r>
    </w:p>
    <w:p w14:paraId="12FCB97C" w14:textId="77777777" w:rsidR="00104A8C" w:rsidRDefault="006E4315">
      <w:pPr>
        <w:pStyle w:val="Heading1"/>
      </w:pPr>
      <w:bookmarkStart w:id="81" w:name="_Toc22214906"/>
      <w:bookmarkStart w:id="82" w:name="_Toc94258953"/>
      <w:bookmarkStart w:id="83" w:name="_Toc195801288"/>
      <w:bookmarkStart w:id="84" w:name="_Toc199233634"/>
      <w:bookmarkStart w:id="85" w:name="_Toc199872387"/>
      <w:r>
        <w:t>6</w:t>
      </w:r>
      <w:r>
        <w:tab/>
        <w:t>Solutions</w:t>
      </w:r>
      <w:bookmarkEnd w:id="81"/>
      <w:bookmarkEnd w:id="82"/>
      <w:bookmarkEnd w:id="83"/>
      <w:bookmarkEnd w:id="84"/>
      <w:bookmarkEnd w:id="85"/>
    </w:p>
    <w:p w14:paraId="046477FB" w14:textId="77777777" w:rsidR="00104A8C" w:rsidRDefault="006E4315">
      <w:pPr>
        <w:pStyle w:val="Heading2"/>
        <w:rPr>
          <w:lang w:eastAsia="zh-CN"/>
        </w:rPr>
      </w:pPr>
      <w:bookmarkStart w:id="86" w:name="_Toc22214907"/>
      <w:bookmarkStart w:id="87" w:name="_Toc94258954"/>
      <w:bookmarkStart w:id="88" w:name="_Toc195801289"/>
      <w:bookmarkStart w:id="89" w:name="_Toc199233635"/>
      <w:bookmarkStart w:id="90" w:name="_Toc199872388"/>
      <w:r>
        <w:rPr>
          <w:lang w:eastAsia="zh-CN"/>
        </w:rPr>
        <w:t>6.0</w:t>
      </w:r>
      <w:r>
        <w:rPr>
          <w:lang w:eastAsia="zh-CN"/>
        </w:rPr>
        <w:tab/>
        <w:t>Mapping of Solutions to Key Issues</w:t>
      </w:r>
      <w:bookmarkEnd w:id="86"/>
      <w:bookmarkEnd w:id="87"/>
      <w:bookmarkEnd w:id="88"/>
      <w:bookmarkEnd w:id="89"/>
      <w:bookmarkEnd w:id="90"/>
    </w:p>
    <w:p w14:paraId="1D5B98ED" w14:textId="161D897D" w:rsidR="00104A8C" w:rsidRDefault="006E4315">
      <w:pPr>
        <w:pStyle w:val="EditorsNote"/>
      </w:pPr>
      <w:r>
        <w:t>Editor's note:</w:t>
      </w:r>
      <w:r>
        <w:tab/>
      </w:r>
      <w:r>
        <w:rPr>
          <w:lang w:val="en-US"/>
        </w:rPr>
        <w:t>The number of columns of Key Issues will be updated according to clause</w:t>
      </w:r>
      <w:r w:rsidR="001A23D4">
        <w:rPr>
          <w:lang w:val="en-US"/>
        </w:rPr>
        <w:t> </w:t>
      </w:r>
      <w:r>
        <w:rPr>
          <w:lang w:val="en-US"/>
        </w:rPr>
        <w:t>5.</w:t>
      </w:r>
    </w:p>
    <w:p w14:paraId="5E066D2D" w14:textId="77777777" w:rsidR="00104A8C" w:rsidRDefault="006E4315">
      <w:pPr>
        <w:pStyle w:val="TH"/>
      </w:pPr>
      <w:r>
        <w:lastRenderedPageBreak/>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4"/>
        <w:gridCol w:w="1624"/>
        <w:gridCol w:w="1701"/>
        <w:gridCol w:w="1984"/>
      </w:tblGrid>
      <w:tr w:rsidR="00104A8C" w:rsidRPr="001A23D4" w14:paraId="24173AFC" w14:textId="77777777" w:rsidTr="001A23D4">
        <w:trPr>
          <w:cantSplit/>
          <w:jc w:val="center"/>
        </w:trPr>
        <w:tc>
          <w:tcPr>
            <w:tcW w:w="1794" w:type="dxa"/>
            <w:shd w:val="clear" w:color="auto" w:fill="auto"/>
          </w:tcPr>
          <w:p w14:paraId="37973037" w14:textId="77777777" w:rsidR="00104A8C" w:rsidRPr="001A23D4" w:rsidRDefault="00104A8C" w:rsidP="001A23D4">
            <w:pPr>
              <w:pStyle w:val="TAH"/>
            </w:pPr>
          </w:p>
        </w:tc>
        <w:tc>
          <w:tcPr>
            <w:tcW w:w="5309" w:type="dxa"/>
            <w:gridSpan w:val="3"/>
            <w:shd w:val="clear" w:color="auto" w:fill="auto"/>
          </w:tcPr>
          <w:p w14:paraId="3E2171CA" w14:textId="77777777" w:rsidR="00104A8C" w:rsidRPr="001A23D4" w:rsidRDefault="006E4315" w:rsidP="001A23D4">
            <w:pPr>
              <w:pStyle w:val="TAH"/>
            </w:pPr>
            <w:r w:rsidRPr="001A23D4">
              <w:t>Key Issues</w:t>
            </w:r>
          </w:p>
        </w:tc>
      </w:tr>
      <w:tr w:rsidR="00104A8C" w:rsidRPr="001A23D4" w14:paraId="09B93E59" w14:textId="77777777" w:rsidTr="001A23D4">
        <w:trPr>
          <w:cantSplit/>
          <w:jc w:val="center"/>
        </w:trPr>
        <w:tc>
          <w:tcPr>
            <w:tcW w:w="1794" w:type="dxa"/>
            <w:shd w:val="clear" w:color="auto" w:fill="auto"/>
          </w:tcPr>
          <w:p w14:paraId="2A3E9EE7" w14:textId="77777777" w:rsidR="00104A8C" w:rsidRPr="001A23D4" w:rsidRDefault="006E4315" w:rsidP="001A23D4">
            <w:pPr>
              <w:pStyle w:val="TAH"/>
            </w:pPr>
            <w:r w:rsidRPr="001A23D4">
              <w:t>Solution</w:t>
            </w:r>
            <w:r w:rsidRPr="001A23D4">
              <w:rPr>
                <w:rFonts w:hint="eastAsia"/>
              </w:rPr>
              <w:t>#</w:t>
            </w:r>
          </w:p>
        </w:tc>
        <w:tc>
          <w:tcPr>
            <w:tcW w:w="1624" w:type="dxa"/>
            <w:shd w:val="clear" w:color="auto" w:fill="auto"/>
          </w:tcPr>
          <w:p w14:paraId="3F62D717" w14:textId="77777777" w:rsidR="00104A8C" w:rsidRPr="001A23D4" w:rsidRDefault="006E4315" w:rsidP="001A23D4">
            <w:pPr>
              <w:pStyle w:val="TAH"/>
            </w:pPr>
            <w:r w:rsidRPr="001A23D4">
              <w:rPr>
                <w:rFonts w:hint="eastAsia"/>
              </w:rPr>
              <w:t>1</w:t>
            </w:r>
          </w:p>
        </w:tc>
        <w:tc>
          <w:tcPr>
            <w:tcW w:w="1701" w:type="dxa"/>
            <w:shd w:val="clear" w:color="auto" w:fill="auto"/>
          </w:tcPr>
          <w:p w14:paraId="4DE258A8" w14:textId="77777777" w:rsidR="00104A8C" w:rsidRPr="001A23D4" w:rsidRDefault="006E4315" w:rsidP="001A23D4">
            <w:pPr>
              <w:pStyle w:val="TAH"/>
            </w:pPr>
            <w:r w:rsidRPr="001A23D4">
              <w:rPr>
                <w:rFonts w:hint="eastAsia"/>
              </w:rPr>
              <w:t>2</w:t>
            </w:r>
          </w:p>
        </w:tc>
        <w:tc>
          <w:tcPr>
            <w:tcW w:w="1984" w:type="dxa"/>
            <w:shd w:val="clear" w:color="auto" w:fill="auto"/>
          </w:tcPr>
          <w:p w14:paraId="7F7013EC" w14:textId="77777777" w:rsidR="00104A8C" w:rsidRPr="001A23D4" w:rsidRDefault="006E4315" w:rsidP="001A23D4">
            <w:pPr>
              <w:pStyle w:val="TAH"/>
            </w:pPr>
            <w:r w:rsidRPr="001A23D4">
              <w:rPr>
                <w:rFonts w:hint="eastAsia"/>
              </w:rPr>
              <w:t>3</w:t>
            </w:r>
          </w:p>
        </w:tc>
      </w:tr>
      <w:tr w:rsidR="00104A8C" w:rsidRPr="001A23D4" w14:paraId="5B1DBEAA" w14:textId="77777777" w:rsidTr="001A23D4">
        <w:trPr>
          <w:cantSplit/>
          <w:jc w:val="center"/>
        </w:trPr>
        <w:tc>
          <w:tcPr>
            <w:tcW w:w="1794" w:type="dxa"/>
            <w:shd w:val="clear" w:color="auto" w:fill="auto"/>
          </w:tcPr>
          <w:p w14:paraId="22998851" w14:textId="77777777" w:rsidR="00104A8C" w:rsidRPr="001A23D4" w:rsidRDefault="006E4315" w:rsidP="001A23D4">
            <w:pPr>
              <w:pStyle w:val="TAH"/>
            </w:pPr>
            <w:r w:rsidRPr="001A23D4">
              <w:rPr>
                <w:rFonts w:hint="eastAsia"/>
              </w:rPr>
              <w:t>1</w:t>
            </w:r>
          </w:p>
        </w:tc>
        <w:tc>
          <w:tcPr>
            <w:tcW w:w="1624" w:type="dxa"/>
            <w:shd w:val="clear" w:color="auto" w:fill="auto"/>
          </w:tcPr>
          <w:p w14:paraId="770F56CD" w14:textId="77777777" w:rsidR="00104A8C" w:rsidRPr="001A23D4" w:rsidRDefault="006E4315" w:rsidP="001A23D4">
            <w:pPr>
              <w:pStyle w:val="TAC"/>
            </w:pPr>
            <w:r w:rsidRPr="001A23D4">
              <w:rPr>
                <w:rFonts w:hint="eastAsia"/>
              </w:rPr>
              <w:t>X</w:t>
            </w:r>
          </w:p>
        </w:tc>
        <w:tc>
          <w:tcPr>
            <w:tcW w:w="1701" w:type="dxa"/>
            <w:shd w:val="clear" w:color="auto" w:fill="auto"/>
          </w:tcPr>
          <w:p w14:paraId="2281EC56" w14:textId="77777777" w:rsidR="00104A8C" w:rsidRPr="001A23D4" w:rsidRDefault="00104A8C" w:rsidP="001A23D4">
            <w:pPr>
              <w:pStyle w:val="TAC"/>
            </w:pPr>
          </w:p>
        </w:tc>
        <w:tc>
          <w:tcPr>
            <w:tcW w:w="1984" w:type="dxa"/>
            <w:shd w:val="clear" w:color="auto" w:fill="auto"/>
          </w:tcPr>
          <w:p w14:paraId="6D546E70" w14:textId="77777777" w:rsidR="00104A8C" w:rsidRPr="001A23D4" w:rsidRDefault="00104A8C" w:rsidP="00270042">
            <w:pPr>
              <w:pStyle w:val="TAC"/>
            </w:pPr>
          </w:p>
        </w:tc>
      </w:tr>
      <w:tr w:rsidR="00104A8C" w:rsidRPr="001A23D4" w14:paraId="59DD353C" w14:textId="77777777" w:rsidTr="001A23D4">
        <w:trPr>
          <w:cantSplit/>
          <w:jc w:val="center"/>
        </w:trPr>
        <w:tc>
          <w:tcPr>
            <w:tcW w:w="1794" w:type="dxa"/>
            <w:shd w:val="clear" w:color="auto" w:fill="auto"/>
          </w:tcPr>
          <w:p w14:paraId="1F2862E4" w14:textId="77777777" w:rsidR="00104A8C" w:rsidRPr="001A23D4" w:rsidRDefault="006E4315" w:rsidP="001A23D4">
            <w:pPr>
              <w:pStyle w:val="TAH"/>
            </w:pPr>
            <w:r w:rsidRPr="001A23D4">
              <w:rPr>
                <w:rFonts w:hint="eastAsia"/>
              </w:rPr>
              <w:t>2</w:t>
            </w:r>
          </w:p>
        </w:tc>
        <w:tc>
          <w:tcPr>
            <w:tcW w:w="1624" w:type="dxa"/>
            <w:shd w:val="clear" w:color="auto" w:fill="auto"/>
          </w:tcPr>
          <w:p w14:paraId="6B668437" w14:textId="77777777" w:rsidR="00104A8C" w:rsidRPr="001A23D4" w:rsidRDefault="006E4315" w:rsidP="001A23D4">
            <w:pPr>
              <w:pStyle w:val="TAC"/>
            </w:pPr>
            <w:r w:rsidRPr="001A23D4">
              <w:t>X</w:t>
            </w:r>
          </w:p>
        </w:tc>
        <w:tc>
          <w:tcPr>
            <w:tcW w:w="1701" w:type="dxa"/>
            <w:shd w:val="clear" w:color="auto" w:fill="auto"/>
          </w:tcPr>
          <w:p w14:paraId="56EB2572" w14:textId="77777777" w:rsidR="00104A8C" w:rsidRPr="001A23D4" w:rsidRDefault="006E4315" w:rsidP="001A23D4">
            <w:pPr>
              <w:pStyle w:val="TAC"/>
            </w:pPr>
            <w:r w:rsidRPr="001A23D4">
              <w:rPr>
                <w:rFonts w:hint="eastAsia"/>
              </w:rPr>
              <w:t>X</w:t>
            </w:r>
          </w:p>
        </w:tc>
        <w:tc>
          <w:tcPr>
            <w:tcW w:w="1984" w:type="dxa"/>
            <w:shd w:val="clear" w:color="auto" w:fill="auto"/>
          </w:tcPr>
          <w:p w14:paraId="16085CCF" w14:textId="77777777" w:rsidR="00104A8C" w:rsidRPr="001A23D4" w:rsidRDefault="00104A8C" w:rsidP="00270042">
            <w:pPr>
              <w:pStyle w:val="TAC"/>
            </w:pPr>
          </w:p>
        </w:tc>
      </w:tr>
      <w:tr w:rsidR="00104A8C" w:rsidRPr="001A23D4" w14:paraId="50E3B77D" w14:textId="77777777" w:rsidTr="001A23D4">
        <w:trPr>
          <w:cantSplit/>
          <w:jc w:val="center"/>
        </w:trPr>
        <w:tc>
          <w:tcPr>
            <w:tcW w:w="1794" w:type="dxa"/>
            <w:shd w:val="clear" w:color="auto" w:fill="auto"/>
          </w:tcPr>
          <w:p w14:paraId="165015F1" w14:textId="77777777" w:rsidR="00104A8C" w:rsidRPr="001A23D4" w:rsidRDefault="006E4315" w:rsidP="001A23D4">
            <w:pPr>
              <w:pStyle w:val="TAH"/>
            </w:pPr>
            <w:r w:rsidRPr="001A23D4">
              <w:rPr>
                <w:rFonts w:hint="eastAsia"/>
              </w:rPr>
              <w:t>3</w:t>
            </w:r>
          </w:p>
        </w:tc>
        <w:tc>
          <w:tcPr>
            <w:tcW w:w="1624" w:type="dxa"/>
            <w:shd w:val="clear" w:color="auto" w:fill="auto"/>
          </w:tcPr>
          <w:p w14:paraId="19667B8C" w14:textId="77777777" w:rsidR="00104A8C" w:rsidRPr="001A23D4" w:rsidRDefault="00104A8C" w:rsidP="001A23D4">
            <w:pPr>
              <w:pStyle w:val="TAC"/>
            </w:pPr>
          </w:p>
        </w:tc>
        <w:tc>
          <w:tcPr>
            <w:tcW w:w="1701" w:type="dxa"/>
            <w:shd w:val="clear" w:color="auto" w:fill="auto"/>
          </w:tcPr>
          <w:p w14:paraId="0B9E57CB" w14:textId="77777777" w:rsidR="00104A8C" w:rsidRPr="001A23D4" w:rsidRDefault="006E4315" w:rsidP="001A23D4">
            <w:pPr>
              <w:pStyle w:val="TAC"/>
            </w:pPr>
            <w:r w:rsidRPr="001A23D4">
              <w:t>X</w:t>
            </w:r>
          </w:p>
        </w:tc>
        <w:tc>
          <w:tcPr>
            <w:tcW w:w="1984" w:type="dxa"/>
            <w:shd w:val="clear" w:color="auto" w:fill="auto"/>
          </w:tcPr>
          <w:p w14:paraId="549AC77C" w14:textId="77777777" w:rsidR="00104A8C" w:rsidRPr="001A23D4" w:rsidRDefault="00104A8C" w:rsidP="00270042">
            <w:pPr>
              <w:pStyle w:val="TAC"/>
            </w:pPr>
          </w:p>
        </w:tc>
      </w:tr>
      <w:tr w:rsidR="00104A8C" w:rsidRPr="001A23D4" w14:paraId="6B336326" w14:textId="77777777" w:rsidTr="001A23D4">
        <w:trPr>
          <w:cantSplit/>
          <w:jc w:val="center"/>
        </w:trPr>
        <w:tc>
          <w:tcPr>
            <w:tcW w:w="1794" w:type="dxa"/>
            <w:shd w:val="clear" w:color="auto" w:fill="auto"/>
          </w:tcPr>
          <w:p w14:paraId="4B030F46" w14:textId="77777777" w:rsidR="00104A8C" w:rsidRPr="001A23D4" w:rsidRDefault="006E4315" w:rsidP="001A23D4">
            <w:pPr>
              <w:pStyle w:val="TAH"/>
            </w:pPr>
            <w:r w:rsidRPr="001A23D4">
              <w:rPr>
                <w:rFonts w:hint="eastAsia"/>
              </w:rPr>
              <w:t>4</w:t>
            </w:r>
          </w:p>
        </w:tc>
        <w:tc>
          <w:tcPr>
            <w:tcW w:w="1624" w:type="dxa"/>
            <w:shd w:val="clear" w:color="auto" w:fill="auto"/>
          </w:tcPr>
          <w:p w14:paraId="4F6DDA9A" w14:textId="77777777" w:rsidR="00104A8C" w:rsidRPr="001A23D4" w:rsidRDefault="00104A8C" w:rsidP="001A23D4">
            <w:pPr>
              <w:pStyle w:val="TAC"/>
            </w:pPr>
          </w:p>
        </w:tc>
        <w:tc>
          <w:tcPr>
            <w:tcW w:w="1701" w:type="dxa"/>
            <w:shd w:val="clear" w:color="auto" w:fill="auto"/>
          </w:tcPr>
          <w:p w14:paraId="44682E8C" w14:textId="77777777" w:rsidR="00104A8C" w:rsidRPr="001A23D4" w:rsidRDefault="006E4315" w:rsidP="001A23D4">
            <w:pPr>
              <w:pStyle w:val="TAC"/>
            </w:pPr>
            <w:r w:rsidRPr="001A23D4">
              <w:rPr>
                <w:rFonts w:hint="eastAsia"/>
              </w:rPr>
              <w:t>X</w:t>
            </w:r>
          </w:p>
        </w:tc>
        <w:tc>
          <w:tcPr>
            <w:tcW w:w="1984" w:type="dxa"/>
            <w:shd w:val="clear" w:color="auto" w:fill="auto"/>
          </w:tcPr>
          <w:p w14:paraId="6BCE7A36" w14:textId="77777777" w:rsidR="00104A8C" w:rsidRPr="001A23D4" w:rsidRDefault="00104A8C" w:rsidP="00270042">
            <w:pPr>
              <w:pStyle w:val="TAC"/>
            </w:pPr>
          </w:p>
        </w:tc>
      </w:tr>
      <w:tr w:rsidR="00104A8C" w:rsidRPr="001A23D4" w14:paraId="0167E0B1" w14:textId="77777777" w:rsidTr="001A23D4">
        <w:trPr>
          <w:cantSplit/>
          <w:jc w:val="center"/>
        </w:trPr>
        <w:tc>
          <w:tcPr>
            <w:tcW w:w="1794" w:type="dxa"/>
            <w:shd w:val="clear" w:color="auto" w:fill="auto"/>
          </w:tcPr>
          <w:p w14:paraId="2D6F9A9F" w14:textId="77777777" w:rsidR="00104A8C" w:rsidRPr="001A23D4" w:rsidRDefault="006E4315" w:rsidP="001A23D4">
            <w:pPr>
              <w:pStyle w:val="TAH"/>
            </w:pPr>
            <w:r w:rsidRPr="001A23D4">
              <w:rPr>
                <w:rFonts w:hint="eastAsia"/>
              </w:rPr>
              <w:t>5</w:t>
            </w:r>
          </w:p>
        </w:tc>
        <w:tc>
          <w:tcPr>
            <w:tcW w:w="1624" w:type="dxa"/>
            <w:shd w:val="clear" w:color="auto" w:fill="auto"/>
          </w:tcPr>
          <w:p w14:paraId="2D8B9C4E" w14:textId="77777777" w:rsidR="00104A8C" w:rsidRPr="001A23D4" w:rsidRDefault="00104A8C" w:rsidP="001A23D4">
            <w:pPr>
              <w:pStyle w:val="TAC"/>
            </w:pPr>
          </w:p>
        </w:tc>
        <w:tc>
          <w:tcPr>
            <w:tcW w:w="1701" w:type="dxa"/>
            <w:shd w:val="clear" w:color="auto" w:fill="auto"/>
          </w:tcPr>
          <w:p w14:paraId="5FF82E4E" w14:textId="77777777" w:rsidR="00104A8C" w:rsidRPr="001A23D4" w:rsidRDefault="006E4315" w:rsidP="001A23D4">
            <w:pPr>
              <w:pStyle w:val="TAC"/>
            </w:pPr>
            <w:r w:rsidRPr="001A23D4">
              <w:rPr>
                <w:rFonts w:hint="eastAsia"/>
              </w:rPr>
              <w:t>X</w:t>
            </w:r>
          </w:p>
        </w:tc>
        <w:tc>
          <w:tcPr>
            <w:tcW w:w="1984" w:type="dxa"/>
            <w:shd w:val="clear" w:color="auto" w:fill="auto"/>
          </w:tcPr>
          <w:p w14:paraId="4F155B99" w14:textId="77777777" w:rsidR="00104A8C" w:rsidRPr="001A23D4" w:rsidRDefault="00104A8C" w:rsidP="00270042">
            <w:pPr>
              <w:pStyle w:val="TAC"/>
            </w:pPr>
          </w:p>
        </w:tc>
      </w:tr>
      <w:tr w:rsidR="00104A8C" w:rsidRPr="001A23D4" w14:paraId="734F1363" w14:textId="77777777" w:rsidTr="001A23D4">
        <w:trPr>
          <w:cantSplit/>
          <w:jc w:val="center"/>
        </w:trPr>
        <w:tc>
          <w:tcPr>
            <w:tcW w:w="1794" w:type="dxa"/>
            <w:shd w:val="clear" w:color="auto" w:fill="auto"/>
          </w:tcPr>
          <w:p w14:paraId="09238D31" w14:textId="77777777" w:rsidR="00104A8C" w:rsidRPr="001A23D4" w:rsidRDefault="006E4315" w:rsidP="001A23D4">
            <w:pPr>
              <w:pStyle w:val="TAH"/>
            </w:pPr>
            <w:r w:rsidRPr="001A23D4">
              <w:rPr>
                <w:rFonts w:hint="eastAsia"/>
              </w:rPr>
              <w:t>6</w:t>
            </w:r>
          </w:p>
        </w:tc>
        <w:tc>
          <w:tcPr>
            <w:tcW w:w="1624" w:type="dxa"/>
            <w:shd w:val="clear" w:color="auto" w:fill="auto"/>
          </w:tcPr>
          <w:p w14:paraId="33EC4EB2" w14:textId="77777777" w:rsidR="00104A8C" w:rsidRPr="001A23D4" w:rsidRDefault="00104A8C" w:rsidP="001A23D4">
            <w:pPr>
              <w:pStyle w:val="TAC"/>
            </w:pPr>
          </w:p>
        </w:tc>
        <w:tc>
          <w:tcPr>
            <w:tcW w:w="1701" w:type="dxa"/>
            <w:shd w:val="clear" w:color="auto" w:fill="auto"/>
          </w:tcPr>
          <w:p w14:paraId="0B93C2FE" w14:textId="77777777" w:rsidR="00104A8C" w:rsidRPr="001A23D4" w:rsidRDefault="006E4315" w:rsidP="001A23D4">
            <w:pPr>
              <w:pStyle w:val="TAC"/>
            </w:pPr>
            <w:r w:rsidRPr="001A23D4">
              <w:rPr>
                <w:rFonts w:hint="eastAsia"/>
              </w:rPr>
              <w:t>X</w:t>
            </w:r>
          </w:p>
        </w:tc>
        <w:tc>
          <w:tcPr>
            <w:tcW w:w="1984" w:type="dxa"/>
            <w:shd w:val="clear" w:color="auto" w:fill="auto"/>
          </w:tcPr>
          <w:p w14:paraId="3EAC4E92" w14:textId="77777777" w:rsidR="00104A8C" w:rsidRPr="001A23D4" w:rsidRDefault="00104A8C" w:rsidP="00270042">
            <w:pPr>
              <w:pStyle w:val="TAC"/>
            </w:pPr>
          </w:p>
        </w:tc>
      </w:tr>
      <w:tr w:rsidR="00104A8C" w:rsidRPr="001A23D4" w14:paraId="4B2C9EC3" w14:textId="77777777" w:rsidTr="001A23D4">
        <w:trPr>
          <w:cantSplit/>
          <w:jc w:val="center"/>
        </w:trPr>
        <w:tc>
          <w:tcPr>
            <w:tcW w:w="1794" w:type="dxa"/>
            <w:shd w:val="clear" w:color="auto" w:fill="auto"/>
          </w:tcPr>
          <w:p w14:paraId="3BA7A51E" w14:textId="77777777" w:rsidR="00104A8C" w:rsidRPr="001A23D4" w:rsidRDefault="006E4315" w:rsidP="001A23D4">
            <w:pPr>
              <w:pStyle w:val="TAH"/>
            </w:pPr>
            <w:r w:rsidRPr="001A23D4">
              <w:rPr>
                <w:rFonts w:hint="eastAsia"/>
              </w:rPr>
              <w:t>7</w:t>
            </w:r>
          </w:p>
        </w:tc>
        <w:tc>
          <w:tcPr>
            <w:tcW w:w="1624" w:type="dxa"/>
            <w:shd w:val="clear" w:color="auto" w:fill="auto"/>
          </w:tcPr>
          <w:p w14:paraId="297635F5" w14:textId="77777777" w:rsidR="00104A8C" w:rsidRPr="001A23D4" w:rsidRDefault="00104A8C" w:rsidP="001A23D4">
            <w:pPr>
              <w:pStyle w:val="TAC"/>
            </w:pPr>
          </w:p>
        </w:tc>
        <w:tc>
          <w:tcPr>
            <w:tcW w:w="1701" w:type="dxa"/>
            <w:shd w:val="clear" w:color="auto" w:fill="auto"/>
          </w:tcPr>
          <w:p w14:paraId="3700CB7A" w14:textId="77777777" w:rsidR="00104A8C" w:rsidRPr="001A23D4" w:rsidRDefault="006E4315" w:rsidP="001A23D4">
            <w:pPr>
              <w:pStyle w:val="TAC"/>
            </w:pPr>
            <w:r w:rsidRPr="001A23D4">
              <w:rPr>
                <w:rFonts w:hint="eastAsia"/>
              </w:rPr>
              <w:t>X</w:t>
            </w:r>
          </w:p>
        </w:tc>
        <w:tc>
          <w:tcPr>
            <w:tcW w:w="1984" w:type="dxa"/>
            <w:shd w:val="clear" w:color="auto" w:fill="auto"/>
          </w:tcPr>
          <w:p w14:paraId="348AC822" w14:textId="77777777" w:rsidR="00104A8C" w:rsidRPr="001A23D4" w:rsidRDefault="00104A8C" w:rsidP="00270042">
            <w:pPr>
              <w:pStyle w:val="TAC"/>
            </w:pPr>
          </w:p>
        </w:tc>
      </w:tr>
      <w:tr w:rsidR="00041157" w:rsidRPr="001A23D4" w14:paraId="0E5DC9D2" w14:textId="77777777" w:rsidTr="001A23D4">
        <w:trPr>
          <w:cantSplit/>
          <w:jc w:val="center"/>
        </w:trPr>
        <w:tc>
          <w:tcPr>
            <w:tcW w:w="1794" w:type="dxa"/>
            <w:shd w:val="clear" w:color="auto" w:fill="auto"/>
          </w:tcPr>
          <w:p w14:paraId="357345B0" w14:textId="5C58E37C" w:rsidR="00041157" w:rsidRPr="001A23D4" w:rsidRDefault="00041157" w:rsidP="001A23D4">
            <w:pPr>
              <w:pStyle w:val="TAH"/>
              <w:rPr>
                <w:lang w:eastAsia="zh-CN"/>
              </w:rPr>
            </w:pPr>
            <w:r>
              <w:rPr>
                <w:rFonts w:hint="eastAsia"/>
                <w:lang w:eastAsia="zh-CN"/>
              </w:rPr>
              <w:t>8</w:t>
            </w:r>
          </w:p>
        </w:tc>
        <w:tc>
          <w:tcPr>
            <w:tcW w:w="1624" w:type="dxa"/>
            <w:shd w:val="clear" w:color="auto" w:fill="auto"/>
          </w:tcPr>
          <w:p w14:paraId="22453340" w14:textId="70603BF1"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3CBEE92" w14:textId="77777777" w:rsidR="00041157" w:rsidRPr="001A23D4" w:rsidRDefault="00041157" w:rsidP="001A23D4">
            <w:pPr>
              <w:pStyle w:val="TAC"/>
            </w:pPr>
          </w:p>
        </w:tc>
        <w:tc>
          <w:tcPr>
            <w:tcW w:w="1984" w:type="dxa"/>
            <w:shd w:val="clear" w:color="auto" w:fill="auto"/>
          </w:tcPr>
          <w:p w14:paraId="518C4C73" w14:textId="5266F465" w:rsidR="00041157" w:rsidRPr="001A23D4" w:rsidRDefault="00041157" w:rsidP="00270042">
            <w:pPr>
              <w:pStyle w:val="TAC"/>
            </w:pPr>
          </w:p>
        </w:tc>
      </w:tr>
      <w:tr w:rsidR="00041157" w:rsidRPr="001A23D4" w14:paraId="74F7C579" w14:textId="77777777" w:rsidTr="001A23D4">
        <w:trPr>
          <w:cantSplit/>
          <w:jc w:val="center"/>
        </w:trPr>
        <w:tc>
          <w:tcPr>
            <w:tcW w:w="1794" w:type="dxa"/>
            <w:shd w:val="clear" w:color="auto" w:fill="auto"/>
          </w:tcPr>
          <w:p w14:paraId="39590A34" w14:textId="0A6F951B" w:rsidR="00041157" w:rsidRPr="001A23D4" w:rsidRDefault="00041157" w:rsidP="001A23D4">
            <w:pPr>
              <w:pStyle w:val="TAH"/>
              <w:rPr>
                <w:lang w:eastAsia="zh-CN"/>
              </w:rPr>
            </w:pPr>
            <w:r>
              <w:rPr>
                <w:rFonts w:hint="eastAsia"/>
                <w:lang w:eastAsia="zh-CN"/>
              </w:rPr>
              <w:t>9</w:t>
            </w:r>
          </w:p>
        </w:tc>
        <w:tc>
          <w:tcPr>
            <w:tcW w:w="1624" w:type="dxa"/>
            <w:shd w:val="clear" w:color="auto" w:fill="auto"/>
          </w:tcPr>
          <w:p w14:paraId="27E94CBA" w14:textId="34B7A5D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3C313B43" w14:textId="77777777" w:rsidR="00041157" w:rsidRPr="001A23D4" w:rsidRDefault="00041157" w:rsidP="001A23D4">
            <w:pPr>
              <w:pStyle w:val="TAC"/>
            </w:pPr>
          </w:p>
        </w:tc>
        <w:tc>
          <w:tcPr>
            <w:tcW w:w="1984" w:type="dxa"/>
            <w:shd w:val="clear" w:color="auto" w:fill="auto"/>
          </w:tcPr>
          <w:p w14:paraId="47BB3BF3" w14:textId="77777777" w:rsidR="00041157" w:rsidRPr="001A23D4" w:rsidRDefault="00041157" w:rsidP="00453FC9">
            <w:pPr>
              <w:pStyle w:val="TAC"/>
            </w:pPr>
          </w:p>
        </w:tc>
      </w:tr>
      <w:tr w:rsidR="00041157" w:rsidRPr="001A23D4" w14:paraId="6167E98F" w14:textId="77777777" w:rsidTr="001A23D4">
        <w:trPr>
          <w:cantSplit/>
          <w:jc w:val="center"/>
        </w:trPr>
        <w:tc>
          <w:tcPr>
            <w:tcW w:w="1794" w:type="dxa"/>
            <w:shd w:val="clear" w:color="auto" w:fill="auto"/>
          </w:tcPr>
          <w:p w14:paraId="44A97A5F" w14:textId="7A19FD8C" w:rsidR="00041157" w:rsidRPr="001A23D4" w:rsidRDefault="00041157" w:rsidP="001A23D4">
            <w:pPr>
              <w:pStyle w:val="TAH"/>
              <w:rPr>
                <w:lang w:eastAsia="zh-CN"/>
              </w:rPr>
            </w:pPr>
            <w:r>
              <w:rPr>
                <w:rFonts w:hint="eastAsia"/>
                <w:lang w:eastAsia="zh-CN"/>
              </w:rPr>
              <w:t>1</w:t>
            </w:r>
            <w:r>
              <w:rPr>
                <w:lang w:eastAsia="zh-CN"/>
              </w:rPr>
              <w:t>0</w:t>
            </w:r>
          </w:p>
        </w:tc>
        <w:tc>
          <w:tcPr>
            <w:tcW w:w="1624" w:type="dxa"/>
            <w:shd w:val="clear" w:color="auto" w:fill="auto"/>
          </w:tcPr>
          <w:p w14:paraId="34C8582B" w14:textId="73F9CA1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4EB324E" w14:textId="77777777" w:rsidR="00041157" w:rsidRPr="001A23D4" w:rsidRDefault="00041157" w:rsidP="001A23D4">
            <w:pPr>
              <w:pStyle w:val="TAC"/>
            </w:pPr>
          </w:p>
        </w:tc>
        <w:tc>
          <w:tcPr>
            <w:tcW w:w="1984" w:type="dxa"/>
            <w:shd w:val="clear" w:color="auto" w:fill="auto"/>
          </w:tcPr>
          <w:p w14:paraId="4DF59527" w14:textId="77777777" w:rsidR="00041157" w:rsidRPr="001A23D4" w:rsidRDefault="00041157" w:rsidP="00453FC9">
            <w:pPr>
              <w:pStyle w:val="TAC"/>
            </w:pPr>
          </w:p>
        </w:tc>
      </w:tr>
      <w:tr w:rsidR="00041157" w:rsidRPr="001A23D4" w14:paraId="3B137846" w14:textId="77777777" w:rsidTr="001A23D4">
        <w:trPr>
          <w:cantSplit/>
          <w:jc w:val="center"/>
        </w:trPr>
        <w:tc>
          <w:tcPr>
            <w:tcW w:w="1794" w:type="dxa"/>
            <w:shd w:val="clear" w:color="auto" w:fill="auto"/>
          </w:tcPr>
          <w:p w14:paraId="18BEF7A8" w14:textId="791CB0AF" w:rsidR="00041157" w:rsidRPr="001A23D4" w:rsidRDefault="00041157" w:rsidP="001A23D4">
            <w:pPr>
              <w:pStyle w:val="TAH"/>
              <w:rPr>
                <w:lang w:eastAsia="zh-CN"/>
              </w:rPr>
            </w:pPr>
            <w:r>
              <w:rPr>
                <w:rFonts w:hint="eastAsia"/>
                <w:lang w:eastAsia="zh-CN"/>
              </w:rPr>
              <w:t>1</w:t>
            </w:r>
            <w:r>
              <w:rPr>
                <w:lang w:eastAsia="zh-CN"/>
              </w:rPr>
              <w:t>1</w:t>
            </w:r>
          </w:p>
        </w:tc>
        <w:tc>
          <w:tcPr>
            <w:tcW w:w="1624" w:type="dxa"/>
            <w:shd w:val="clear" w:color="auto" w:fill="auto"/>
          </w:tcPr>
          <w:p w14:paraId="712FA29F" w14:textId="1857573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4B7EAF9D" w14:textId="77777777" w:rsidR="00041157" w:rsidRPr="001A23D4" w:rsidRDefault="00041157" w:rsidP="001A23D4">
            <w:pPr>
              <w:pStyle w:val="TAC"/>
            </w:pPr>
          </w:p>
        </w:tc>
        <w:tc>
          <w:tcPr>
            <w:tcW w:w="1984" w:type="dxa"/>
            <w:shd w:val="clear" w:color="auto" w:fill="auto"/>
          </w:tcPr>
          <w:p w14:paraId="5623EBA2" w14:textId="77777777" w:rsidR="00041157" w:rsidRPr="001A23D4" w:rsidRDefault="00041157" w:rsidP="00453FC9">
            <w:pPr>
              <w:pStyle w:val="TAC"/>
            </w:pPr>
          </w:p>
        </w:tc>
      </w:tr>
      <w:tr w:rsidR="00041157" w:rsidRPr="001A23D4" w14:paraId="726AD834" w14:textId="77777777" w:rsidTr="001A23D4">
        <w:trPr>
          <w:cantSplit/>
          <w:jc w:val="center"/>
        </w:trPr>
        <w:tc>
          <w:tcPr>
            <w:tcW w:w="1794" w:type="dxa"/>
            <w:shd w:val="clear" w:color="auto" w:fill="auto"/>
          </w:tcPr>
          <w:p w14:paraId="205FAEB9" w14:textId="50042544" w:rsidR="00041157" w:rsidRPr="001A23D4" w:rsidRDefault="00041157" w:rsidP="001A23D4">
            <w:pPr>
              <w:pStyle w:val="TAH"/>
              <w:rPr>
                <w:lang w:eastAsia="zh-CN"/>
              </w:rPr>
            </w:pPr>
            <w:r>
              <w:rPr>
                <w:rFonts w:hint="eastAsia"/>
                <w:lang w:eastAsia="zh-CN"/>
              </w:rPr>
              <w:t>1</w:t>
            </w:r>
            <w:r>
              <w:rPr>
                <w:lang w:eastAsia="zh-CN"/>
              </w:rPr>
              <w:t>2</w:t>
            </w:r>
          </w:p>
        </w:tc>
        <w:tc>
          <w:tcPr>
            <w:tcW w:w="1624" w:type="dxa"/>
            <w:shd w:val="clear" w:color="auto" w:fill="auto"/>
          </w:tcPr>
          <w:p w14:paraId="11BEC2E8" w14:textId="3ADD36F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E47EDA2" w14:textId="77777777" w:rsidR="00041157" w:rsidRPr="001A23D4" w:rsidRDefault="00041157" w:rsidP="001A23D4">
            <w:pPr>
              <w:pStyle w:val="TAC"/>
            </w:pPr>
          </w:p>
        </w:tc>
        <w:tc>
          <w:tcPr>
            <w:tcW w:w="1984" w:type="dxa"/>
            <w:shd w:val="clear" w:color="auto" w:fill="auto"/>
          </w:tcPr>
          <w:p w14:paraId="08745844" w14:textId="77777777" w:rsidR="00041157" w:rsidRPr="001A23D4" w:rsidRDefault="00041157" w:rsidP="00453FC9">
            <w:pPr>
              <w:pStyle w:val="TAC"/>
            </w:pPr>
          </w:p>
        </w:tc>
      </w:tr>
      <w:tr w:rsidR="00041157" w:rsidRPr="001A23D4" w14:paraId="22B9D0B3" w14:textId="77777777" w:rsidTr="001A23D4">
        <w:trPr>
          <w:cantSplit/>
          <w:jc w:val="center"/>
        </w:trPr>
        <w:tc>
          <w:tcPr>
            <w:tcW w:w="1794" w:type="dxa"/>
            <w:shd w:val="clear" w:color="auto" w:fill="auto"/>
          </w:tcPr>
          <w:p w14:paraId="3166A421" w14:textId="32A81376" w:rsidR="00041157" w:rsidRPr="001A23D4" w:rsidRDefault="00041157" w:rsidP="001A23D4">
            <w:pPr>
              <w:pStyle w:val="TAH"/>
              <w:rPr>
                <w:lang w:eastAsia="zh-CN"/>
              </w:rPr>
            </w:pPr>
            <w:r>
              <w:rPr>
                <w:rFonts w:hint="eastAsia"/>
                <w:lang w:eastAsia="zh-CN"/>
              </w:rPr>
              <w:t>1</w:t>
            </w:r>
            <w:r>
              <w:rPr>
                <w:lang w:eastAsia="zh-CN"/>
              </w:rPr>
              <w:t>3</w:t>
            </w:r>
          </w:p>
        </w:tc>
        <w:tc>
          <w:tcPr>
            <w:tcW w:w="1624" w:type="dxa"/>
            <w:shd w:val="clear" w:color="auto" w:fill="auto"/>
          </w:tcPr>
          <w:p w14:paraId="49B34A53" w14:textId="46D35038" w:rsidR="00041157" w:rsidRPr="001A23D4" w:rsidRDefault="00041157" w:rsidP="001A23D4">
            <w:pPr>
              <w:pStyle w:val="TAC"/>
              <w:rPr>
                <w:lang w:eastAsia="zh-CN"/>
              </w:rPr>
            </w:pPr>
          </w:p>
        </w:tc>
        <w:tc>
          <w:tcPr>
            <w:tcW w:w="1701" w:type="dxa"/>
            <w:shd w:val="clear" w:color="auto" w:fill="auto"/>
          </w:tcPr>
          <w:p w14:paraId="7E371ECD" w14:textId="0F567005"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23A597B5" w14:textId="77777777" w:rsidR="00041157" w:rsidRPr="001A23D4" w:rsidRDefault="00041157" w:rsidP="00453FC9">
            <w:pPr>
              <w:pStyle w:val="TAC"/>
            </w:pPr>
          </w:p>
        </w:tc>
      </w:tr>
      <w:tr w:rsidR="00041157" w:rsidRPr="001A23D4" w14:paraId="52EEC236" w14:textId="77777777" w:rsidTr="001A23D4">
        <w:trPr>
          <w:cantSplit/>
          <w:jc w:val="center"/>
        </w:trPr>
        <w:tc>
          <w:tcPr>
            <w:tcW w:w="1794" w:type="dxa"/>
            <w:shd w:val="clear" w:color="auto" w:fill="auto"/>
          </w:tcPr>
          <w:p w14:paraId="61D95BDE" w14:textId="03B3CA45" w:rsidR="00041157" w:rsidRPr="001A23D4" w:rsidRDefault="00041157" w:rsidP="001A23D4">
            <w:pPr>
              <w:pStyle w:val="TAH"/>
              <w:rPr>
                <w:lang w:eastAsia="zh-CN"/>
              </w:rPr>
            </w:pPr>
            <w:r>
              <w:rPr>
                <w:rFonts w:hint="eastAsia"/>
                <w:lang w:eastAsia="zh-CN"/>
              </w:rPr>
              <w:t>1</w:t>
            </w:r>
            <w:r>
              <w:rPr>
                <w:lang w:eastAsia="zh-CN"/>
              </w:rPr>
              <w:t>4</w:t>
            </w:r>
          </w:p>
        </w:tc>
        <w:tc>
          <w:tcPr>
            <w:tcW w:w="1624" w:type="dxa"/>
            <w:shd w:val="clear" w:color="auto" w:fill="auto"/>
          </w:tcPr>
          <w:p w14:paraId="6AA63787" w14:textId="77777777" w:rsidR="00041157" w:rsidRPr="001A23D4" w:rsidRDefault="00041157" w:rsidP="001A23D4">
            <w:pPr>
              <w:pStyle w:val="TAC"/>
            </w:pPr>
          </w:p>
        </w:tc>
        <w:tc>
          <w:tcPr>
            <w:tcW w:w="1701" w:type="dxa"/>
            <w:shd w:val="clear" w:color="auto" w:fill="auto"/>
          </w:tcPr>
          <w:p w14:paraId="05AD14C2" w14:textId="1426C5A7"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5C01FA5E" w14:textId="77777777" w:rsidR="00041157" w:rsidRPr="001A23D4" w:rsidRDefault="00041157" w:rsidP="00453FC9">
            <w:pPr>
              <w:pStyle w:val="TAC"/>
            </w:pPr>
          </w:p>
        </w:tc>
      </w:tr>
      <w:tr w:rsidR="00041157" w:rsidRPr="001A23D4" w14:paraId="09B1F60A" w14:textId="77777777" w:rsidTr="001A23D4">
        <w:trPr>
          <w:cantSplit/>
          <w:jc w:val="center"/>
        </w:trPr>
        <w:tc>
          <w:tcPr>
            <w:tcW w:w="1794" w:type="dxa"/>
            <w:shd w:val="clear" w:color="auto" w:fill="auto"/>
          </w:tcPr>
          <w:p w14:paraId="535FB87C" w14:textId="5B38A8D9" w:rsidR="00041157" w:rsidRPr="001A23D4" w:rsidRDefault="00041157" w:rsidP="001A23D4">
            <w:pPr>
              <w:pStyle w:val="TAH"/>
              <w:rPr>
                <w:lang w:eastAsia="zh-CN"/>
              </w:rPr>
            </w:pPr>
            <w:r>
              <w:rPr>
                <w:rFonts w:hint="eastAsia"/>
                <w:lang w:eastAsia="zh-CN"/>
              </w:rPr>
              <w:t>1</w:t>
            </w:r>
            <w:r>
              <w:rPr>
                <w:lang w:eastAsia="zh-CN"/>
              </w:rPr>
              <w:t>5</w:t>
            </w:r>
          </w:p>
        </w:tc>
        <w:tc>
          <w:tcPr>
            <w:tcW w:w="1624" w:type="dxa"/>
            <w:shd w:val="clear" w:color="auto" w:fill="auto"/>
          </w:tcPr>
          <w:p w14:paraId="1A3546E3" w14:textId="77777777" w:rsidR="00041157" w:rsidRPr="001A23D4" w:rsidRDefault="00041157" w:rsidP="001A23D4">
            <w:pPr>
              <w:pStyle w:val="TAC"/>
            </w:pPr>
          </w:p>
        </w:tc>
        <w:tc>
          <w:tcPr>
            <w:tcW w:w="1701" w:type="dxa"/>
            <w:shd w:val="clear" w:color="auto" w:fill="auto"/>
          </w:tcPr>
          <w:p w14:paraId="08ED4424" w14:textId="277265B1"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115BCC1C" w14:textId="77777777" w:rsidR="00041157" w:rsidRPr="001A23D4" w:rsidRDefault="00041157" w:rsidP="00453FC9">
            <w:pPr>
              <w:pStyle w:val="TAC"/>
            </w:pPr>
          </w:p>
        </w:tc>
      </w:tr>
      <w:tr w:rsidR="00041157" w:rsidRPr="001A23D4" w14:paraId="06474D5B" w14:textId="77777777" w:rsidTr="001A23D4">
        <w:trPr>
          <w:cantSplit/>
          <w:jc w:val="center"/>
        </w:trPr>
        <w:tc>
          <w:tcPr>
            <w:tcW w:w="1794" w:type="dxa"/>
            <w:shd w:val="clear" w:color="auto" w:fill="auto"/>
          </w:tcPr>
          <w:p w14:paraId="4B9E7945" w14:textId="2A03EE46" w:rsidR="00041157" w:rsidRPr="001A23D4" w:rsidRDefault="00041157" w:rsidP="001A23D4">
            <w:pPr>
              <w:pStyle w:val="TAH"/>
              <w:rPr>
                <w:lang w:eastAsia="zh-CN"/>
              </w:rPr>
            </w:pPr>
            <w:r>
              <w:rPr>
                <w:rFonts w:hint="eastAsia"/>
                <w:lang w:eastAsia="zh-CN"/>
              </w:rPr>
              <w:t>1</w:t>
            </w:r>
            <w:r>
              <w:rPr>
                <w:lang w:eastAsia="zh-CN"/>
              </w:rPr>
              <w:t>6</w:t>
            </w:r>
          </w:p>
        </w:tc>
        <w:tc>
          <w:tcPr>
            <w:tcW w:w="1624" w:type="dxa"/>
            <w:shd w:val="clear" w:color="auto" w:fill="auto"/>
          </w:tcPr>
          <w:p w14:paraId="199F1BA5" w14:textId="77777777" w:rsidR="00041157" w:rsidRPr="001A23D4" w:rsidRDefault="00041157" w:rsidP="001A23D4">
            <w:pPr>
              <w:pStyle w:val="TAC"/>
            </w:pPr>
          </w:p>
        </w:tc>
        <w:tc>
          <w:tcPr>
            <w:tcW w:w="1701" w:type="dxa"/>
            <w:shd w:val="clear" w:color="auto" w:fill="auto"/>
          </w:tcPr>
          <w:p w14:paraId="07F438AD" w14:textId="4674506A"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3F2EED02" w14:textId="77777777" w:rsidR="00041157" w:rsidRPr="001A23D4" w:rsidRDefault="00041157" w:rsidP="00453FC9">
            <w:pPr>
              <w:pStyle w:val="TAC"/>
            </w:pPr>
          </w:p>
        </w:tc>
      </w:tr>
      <w:tr w:rsidR="00041157" w:rsidRPr="001A23D4" w14:paraId="010F9E88" w14:textId="77777777" w:rsidTr="001A23D4">
        <w:trPr>
          <w:cantSplit/>
          <w:jc w:val="center"/>
        </w:trPr>
        <w:tc>
          <w:tcPr>
            <w:tcW w:w="1794" w:type="dxa"/>
            <w:shd w:val="clear" w:color="auto" w:fill="auto"/>
          </w:tcPr>
          <w:p w14:paraId="78B0DCA5" w14:textId="37FD6A60" w:rsidR="00041157" w:rsidRPr="001A23D4" w:rsidRDefault="00041157" w:rsidP="001A23D4">
            <w:pPr>
              <w:pStyle w:val="TAH"/>
              <w:rPr>
                <w:lang w:eastAsia="zh-CN"/>
              </w:rPr>
            </w:pPr>
            <w:r>
              <w:rPr>
                <w:rFonts w:hint="eastAsia"/>
                <w:lang w:eastAsia="zh-CN"/>
              </w:rPr>
              <w:t>1</w:t>
            </w:r>
            <w:r>
              <w:rPr>
                <w:lang w:eastAsia="zh-CN"/>
              </w:rPr>
              <w:t>7</w:t>
            </w:r>
          </w:p>
        </w:tc>
        <w:tc>
          <w:tcPr>
            <w:tcW w:w="1624" w:type="dxa"/>
            <w:shd w:val="clear" w:color="auto" w:fill="auto"/>
          </w:tcPr>
          <w:p w14:paraId="340D8BB2" w14:textId="77777777" w:rsidR="00041157" w:rsidRPr="001A23D4" w:rsidRDefault="00041157" w:rsidP="001A23D4">
            <w:pPr>
              <w:pStyle w:val="TAC"/>
            </w:pPr>
          </w:p>
        </w:tc>
        <w:tc>
          <w:tcPr>
            <w:tcW w:w="1701" w:type="dxa"/>
            <w:shd w:val="clear" w:color="auto" w:fill="auto"/>
          </w:tcPr>
          <w:p w14:paraId="06B4F8EB" w14:textId="37D8D3A0"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67BE0D43" w14:textId="77777777" w:rsidR="00041157" w:rsidRPr="001A23D4" w:rsidRDefault="00041157" w:rsidP="00453FC9">
            <w:pPr>
              <w:pStyle w:val="TAC"/>
            </w:pPr>
          </w:p>
        </w:tc>
      </w:tr>
      <w:tr w:rsidR="00041157" w:rsidRPr="001A23D4" w14:paraId="4D016984" w14:textId="77777777" w:rsidTr="001A23D4">
        <w:trPr>
          <w:cantSplit/>
          <w:jc w:val="center"/>
        </w:trPr>
        <w:tc>
          <w:tcPr>
            <w:tcW w:w="1794" w:type="dxa"/>
            <w:shd w:val="clear" w:color="auto" w:fill="auto"/>
          </w:tcPr>
          <w:p w14:paraId="1E4C0367" w14:textId="33CF4A4C" w:rsidR="00041157" w:rsidRDefault="00041157" w:rsidP="001A23D4">
            <w:pPr>
              <w:pStyle w:val="TAH"/>
              <w:rPr>
                <w:lang w:eastAsia="zh-CN"/>
              </w:rPr>
            </w:pPr>
            <w:r>
              <w:rPr>
                <w:rFonts w:hint="eastAsia"/>
                <w:lang w:eastAsia="zh-CN"/>
              </w:rPr>
              <w:t>1</w:t>
            </w:r>
            <w:r>
              <w:rPr>
                <w:lang w:eastAsia="zh-CN"/>
              </w:rPr>
              <w:t>8</w:t>
            </w:r>
          </w:p>
        </w:tc>
        <w:tc>
          <w:tcPr>
            <w:tcW w:w="1624" w:type="dxa"/>
            <w:shd w:val="clear" w:color="auto" w:fill="auto"/>
          </w:tcPr>
          <w:p w14:paraId="652B359F" w14:textId="77777777" w:rsidR="00041157" w:rsidRPr="001A23D4" w:rsidRDefault="00041157" w:rsidP="001A23D4">
            <w:pPr>
              <w:pStyle w:val="TAC"/>
            </w:pPr>
          </w:p>
        </w:tc>
        <w:tc>
          <w:tcPr>
            <w:tcW w:w="1701" w:type="dxa"/>
            <w:shd w:val="clear" w:color="auto" w:fill="auto"/>
          </w:tcPr>
          <w:p w14:paraId="45B4FF3C" w14:textId="30715509"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4BB07EE8" w14:textId="77777777" w:rsidR="00041157" w:rsidRPr="001A23D4" w:rsidRDefault="00041157" w:rsidP="00453FC9">
            <w:pPr>
              <w:pStyle w:val="TAC"/>
            </w:pPr>
          </w:p>
        </w:tc>
      </w:tr>
      <w:tr w:rsidR="00041157" w:rsidRPr="001A23D4" w14:paraId="21EC7C44" w14:textId="77777777" w:rsidTr="001A23D4">
        <w:trPr>
          <w:cantSplit/>
          <w:jc w:val="center"/>
        </w:trPr>
        <w:tc>
          <w:tcPr>
            <w:tcW w:w="1794" w:type="dxa"/>
            <w:shd w:val="clear" w:color="auto" w:fill="auto"/>
          </w:tcPr>
          <w:p w14:paraId="1B3C271F" w14:textId="3C695822" w:rsidR="00041157" w:rsidRDefault="00041157" w:rsidP="001A23D4">
            <w:pPr>
              <w:pStyle w:val="TAH"/>
              <w:rPr>
                <w:lang w:eastAsia="zh-CN"/>
              </w:rPr>
            </w:pPr>
            <w:r>
              <w:rPr>
                <w:rFonts w:hint="eastAsia"/>
                <w:lang w:eastAsia="zh-CN"/>
              </w:rPr>
              <w:t>1</w:t>
            </w:r>
            <w:r>
              <w:rPr>
                <w:lang w:eastAsia="zh-CN"/>
              </w:rPr>
              <w:t>9</w:t>
            </w:r>
          </w:p>
        </w:tc>
        <w:tc>
          <w:tcPr>
            <w:tcW w:w="1624" w:type="dxa"/>
            <w:shd w:val="clear" w:color="auto" w:fill="auto"/>
          </w:tcPr>
          <w:p w14:paraId="6DB58BE7" w14:textId="77777777" w:rsidR="00041157" w:rsidRPr="001A23D4" w:rsidRDefault="00041157" w:rsidP="001A23D4">
            <w:pPr>
              <w:pStyle w:val="TAC"/>
            </w:pPr>
          </w:p>
        </w:tc>
        <w:tc>
          <w:tcPr>
            <w:tcW w:w="1701" w:type="dxa"/>
            <w:shd w:val="clear" w:color="auto" w:fill="auto"/>
          </w:tcPr>
          <w:p w14:paraId="68C50D3C" w14:textId="77777777" w:rsidR="00041157" w:rsidRPr="001A23D4" w:rsidRDefault="00041157" w:rsidP="001A23D4">
            <w:pPr>
              <w:pStyle w:val="TAC"/>
            </w:pPr>
          </w:p>
        </w:tc>
        <w:tc>
          <w:tcPr>
            <w:tcW w:w="1984" w:type="dxa"/>
            <w:shd w:val="clear" w:color="auto" w:fill="auto"/>
          </w:tcPr>
          <w:p w14:paraId="6A999B6C" w14:textId="0C820C00" w:rsidR="00041157" w:rsidRPr="001A23D4" w:rsidRDefault="00041157" w:rsidP="00453FC9">
            <w:pPr>
              <w:pStyle w:val="TAC"/>
              <w:rPr>
                <w:lang w:eastAsia="zh-CN"/>
              </w:rPr>
            </w:pPr>
            <w:r>
              <w:rPr>
                <w:rFonts w:hint="eastAsia"/>
                <w:lang w:eastAsia="zh-CN"/>
              </w:rPr>
              <w:t>X</w:t>
            </w:r>
          </w:p>
        </w:tc>
      </w:tr>
      <w:tr w:rsidR="00041157" w:rsidRPr="001A23D4" w14:paraId="0E41BF12" w14:textId="77777777" w:rsidTr="001A23D4">
        <w:trPr>
          <w:cantSplit/>
          <w:jc w:val="center"/>
        </w:trPr>
        <w:tc>
          <w:tcPr>
            <w:tcW w:w="1794" w:type="dxa"/>
            <w:shd w:val="clear" w:color="auto" w:fill="auto"/>
          </w:tcPr>
          <w:p w14:paraId="26FC0019" w14:textId="3612F727" w:rsidR="00041157" w:rsidRDefault="00041157" w:rsidP="001A23D4">
            <w:pPr>
              <w:pStyle w:val="TAH"/>
              <w:rPr>
                <w:lang w:eastAsia="zh-CN"/>
              </w:rPr>
            </w:pPr>
            <w:r>
              <w:rPr>
                <w:rFonts w:hint="eastAsia"/>
                <w:lang w:eastAsia="zh-CN"/>
              </w:rPr>
              <w:t>2</w:t>
            </w:r>
            <w:r>
              <w:rPr>
                <w:lang w:eastAsia="zh-CN"/>
              </w:rPr>
              <w:t>0</w:t>
            </w:r>
          </w:p>
        </w:tc>
        <w:tc>
          <w:tcPr>
            <w:tcW w:w="1624" w:type="dxa"/>
            <w:shd w:val="clear" w:color="auto" w:fill="auto"/>
          </w:tcPr>
          <w:p w14:paraId="2C9C8FA2" w14:textId="77777777" w:rsidR="00041157" w:rsidRPr="001A23D4" w:rsidRDefault="00041157" w:rsidP="001A23D4">
            <w:pPr>
              <w:pStyle w:val="TAC"/>
            </w:pPr>
          </w:p>
        </w:tc>
        <w:tc>
          <w:tcPr>
            <w:tcW w:w="1701" w:type="dxa"/>
            <w:shd w:val="clear" w:color="auto" w:fill="auto"/>
          </w:tcPr>
          <w:p w14:paraId="0D3EF772" w14:textId="77777777" w:rsidR="00041157" w:rsidRPr="001A23D4" w:rsidRDefault="00041157" w:rsidP="001A23D4">
            <w:pPr>
              <w:pStyle w:val="TAC"/>
            </w:pPr>
          </w:p>
        </w:tc>
        <w:tc>
          <w:tcPr>
            <w:tcW w:w="1984" w:type="dxa"/>
            <w:shd w:val="clear" w:color="auto" w:fill="auto"/>
          </w:tcPr>
          <w:p w14:paraId="43A78FBB" w14:textId="1B458D2E" w:rsidR="00041157" w:rsidRPr="001A23D4" w:rsidRDefault="00041157" w:rsidP="00453FC9">
            <w:pPr>
              <w:pStyle w:val="TAC"/>
              <w:rPr>
                <w:lang w:eastAsia="zh-CN"/>
              </w:rPr>
            </w:pPr>
            <w:r>
              <w:rPr>
                <w:rFonts w:hint="eastAsia"/>
                <w:lang w:eastAsia="zh-CN"/>
              </w:rPr>
              <w:t>X</w:t>
            </w:r>
          </w:p>
        </w:tc>
      </w:tr>
      <w:tr w:rsidR="00041157" w:rsidRPr="001A23D4" w14:paraId="0B8FE65E" w14:textId="77777777" w:rsidTr="001A23D4">
        <w:trPr>
          <w:cantSplit/>
          <w:jc w:val="center"/>
        </w:trPr>
        <w:tc>
          <w:tcPr>
            <w:tcW w:w="1794" w:type="dxa"/>
            <w:shd w:val="clear" w:color="auto" w:fill="auto"/>
          </w:tcPr>
          <w:p w14:paraId="5AABC05F" w14:textId="19428253" w:rsidR="00041157" w:rsidRDefault="00041157" w:rsidP="001A23D4">
            <w:pPr>
              <w:pStyle w:val="TAH"/>
              <w:rPr>
                <w:lang w:eastAsia="zh-CN"/>
              </w:rPr>
            </w:pPr>
            <w:r>
              <w:rPr>
                <w:rFonts w:hint="eastAsia"/>
                <w:lang w:eastAsia="zh-CN"/>
              </w:rPr>
              <w:t>2</w:t>
            </w:r>
            <w:r>
              <w:rPr>
                <w:lang w:eastAsia="zh-CN"/>
              </w:rPr>
              <w:t>1</w:t>
            </w:r>
          </w:p>
        </w:tc>
        <w:tc>
          <w:tcPr>
            <w:tcW w:w="1624" w:type="dxa"/>
            <w:shd w:val="clear" w:color="auto" w:fill="auto"/>
          </w:tcPr>
          <w:p w14:paraId="09FFEC29" w14:textId="77777777" w:rsidR="00041157" w:rsidRPr="001A23D4" w:rsidRDefault="00041157" w:rsidP="001A23D4">
            <w:pPr>
              <w:pStyle w:val="TAC"/>
            </w:pPr>
          </w:p>
        </w:tc>
        <w:tc>
          <w:tcPr>
            <w:tcW w:w="1701" w:type="dxa"/>
            <w:shd w:val="clear" w:color="auto" w:fill="auto"/>
          </w:tcPr>
          <w:p w14:paraId="3A1386BC" w14:textId="77777777" w:rsidR="00041157" w:rsidRPr="001A23D4" w:rsidRDefault="00041157" w:rsidP="001A23D4">
            <w:pPr>
              <w:pStyle w:val="TAC"/>
            </w:pPr>
          </w:p>
        </w:tc>
        <w:tc>
          <w:tcPr>
            <w:tcW w:w="1984" w:type="dxa"/>
            <w:shd w:val="clear" w:color="auto" w:fill="auto"/>
          </w:tcPr>
          <w:p w14:paraId="1A24A9B9" w14:textId="0B6481AA" w:rsidR="00041157" w:rsidRPr="001A23D4" w:rsidRDefault="00041157" w:rsidP="00453FC9">
            <w:pPr>
              <w:pStyle w:val="TAC"/>
              <w:rPr>
                <w:lang w:eastAsia="zh-CN"/>
              </w:rPr>
            </w:pPr>
            <w:r>
              <w:rPr>
                <w:rFonts w:hint="eastAsia"/>
                <w:lang w:eastAsia="zh-CN"/>
              </w:rPr>
              <w:t>X</w:t>
            </w:r>
          </w:p>
        </w:tc>
      </w:tr>
      <w:tr w:rsidR="00041157" w:rsidRPr="001A23D4" w14:paraId="227B0763" w14:textId="77777777" w:rsidTr="001A23D4">
        <w:trPr>
          <w:cantSplit/>
          <w:jc w:val="center"/>
        </w:trPr>
        <w:tc>
          <w:tcPr>
            <w:tcW w:w="1794" w:type="dxa"/>
            <w:shd w:val="clear" w:color="auto" w:fill="auto"/>
          </w:tcPr>
          <w:p w14:paraId="6644CB8C" w14:textId="46126B75" w:rsidR="00041157" w:rsidRDefault="00041157" w:rsidP="001A23D4">
            <w:pPr>
              <w:pStyle w:val="TAH"/>
              <w:rPr>
                <w:lang w:eastAsia="zh-CN"/>
              </w:rPr>
            </w:pPr>
            <w:r>
              <w:rPr>
                <w:rFonts w:hint="eastAsia"/>
                <w:lang w:eastAsia="zh-CN"/>
              </w:rPr>
              <w:t>2</w:t>
            </w:r>
            <w:r>
              <w:rPr>
                <w:lang w:eastAsia="zh-CN"/>
              </w:rPr>
              <w:t>2</w:t>
            </w:r>
          </w:p>
        </w:tc>
        <w:tc>
          <w:tcPr>
            <w:tcW w:w="1624" w:type="dxa"/>
            <w:shd w:val="clear" w:color="auto" w:fill="auto"/>
          </w:tcPr>
          <w:p w14:paraId="78419438" w14:textId="037BDB0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6E02ACC" w14:textId="77777777" w:rsidR="00041157" w:rsidRPr="001A23D4" w:rsidRDefault="00041157" w:rsidP="001A23D4">
            <w:pPr>
              <w:pStyle w:val="TAC"/>
            </w:pPr>
          </w:p>
        </w:tc>
        <w:tc>
          <w:tcPr>
            <w:tcW w:w="1984" w:type="dxa"/>
            <w:shd w:val="clear" w:color="auto" w:fill="auto"/>
          </w:tcPr>
          <w:p w14:paraId="60D690BA" w14:textId="25F3D4F8" w:rsidR="00041157" w:rsidRPr="001A23D4" w:rsidRDefault="00041157" w:rsidP="00453FC9">
            <w:pPr>
              <w:pStyle w:val="TAC"/>
              <w:rPr>
                <w:lang w:eastAsia="zh-CN"/>
              </w:rPr>
            </w:pPr>
            <w:r>
              <w:rPr>
                <w:rFonts w:hint="eastAsia"/>
                <w:lang w:eastAsia="zh-CN"/>
              </w:rPr>
              <w:t>X</w:t>
            </w:r>
          </w:p>
        </w:tc>
      </w:tr>
      <w:tr w:rsidR="00041157" w:rsidRPr="001A23D4" w14:paraId="194E69F8" w14:textId="77777777" w:rsidTr="001A23D4">
        <w:trPr>
          <w:cantSplit/>
          <w:jc w:val="center"/>
        </w:trPr>
        <w:tc>
          <w:tcPr>
            <w:tcW w:w="1794" w:type="dxa"/>
            <w:shd w:val="clear" w:color="auto" w:fill="auto"/>
          </w:tcPr>
          <w:p w14:paraId="6A328CB4" w14:textId="532A0BC8" w:rsidR="00041157" w:rsidRDefault="00041157" w:rsidP="001A23D4">
            <w:pPr>
              <w:pStyle w:val="TAH"/>
              <w:rPr>
                <w:lang w:eastAsia="zh-CN"/>
              </w:rPr>
            </w:pPr>
            <w:r>
              <w:rPr>
                <w:rFonts w:hint="eastAsia"/>
                <w:lang w:eastAsia="zh-CN"/>
              </w:rPr>
              <w:t>2</w:t>
            </w:r>
            <w:r>
              <w:rPr>
                <w:lang w:eastAsia="zh-CN"/>
              </w:rPr>
              <w:t>3</w:t>
            </w:r>
          </w:p>
        </w:tc>
        <w:tc>
          <w:tcPr>
            <w:tcW w:w="1624" w:type="dxa"/>
            <w:shd w:val="clear" w:color="auto" w:fill="auto"/>
          </w:tcPr>
          <w:p w14:paraId="304CCAA8" w14:textId="77777777" w:rsidR="00041157" w:rsidRPr="001A23D4" w:rsidRDefault="00041157" w:rsidP="001A23D4">
            <w:pPr>
              <w:pStyle w:val="TAC"/>
            </w:pPr>
          </w:p>
        </w:tc>
        <w:tc>
          <w:tcPr>
            <w:tcW w:w="1701" w:type="dxa"/>
            <w:shd w:val="clear" w:color="auto" w:fill="auto"/>
          </w:tcPr>
          <w:p w14:paraId="0D074CC7" w14:textId="77777777" w:rsidR="00041157" w:rsidRPr="001A23D4" w:rsidRDefault="00041157" w:rsidP="001A23D4">
            <w:pPr>
              <w:pStyle w:val="TAC"/>
            </w:pPr>
          </w:p>
        </w:tc>
        <w:tc>
          <w:tcPr>
            <w:tcW w:w="1984" w:type="dxa"/>
            <w:shd w:val="clear" w:color="auto" w:fill="auto"/>
          </w:tcPr>
          <w:p w14:paraId="6C19152E" w14:textId="20A85725" w:rsidR="00041157" w:rsidRPr="001A23D4" w:rsidRDefault="00041157" w:rsidP="00453FC9">
            <w:pPr>
              <w:pStyle w:val="TAC"/>
              <w:rPr>
                <w:lang w:eastAsia="zh-CN"/>
              </w:rPr>
            </w:pPr>
            <w:r>
              <w:rPr>
                <w:rFonts w:hint="eastAsia"/>
                <w:lang w:eastAsia="zh-CN"/>
              </w:rPr>
              <w:t>X</w:t>
            </w:r>
          </w:p>
        </w:tc>
      </w:tr>
    </w:tbl>
    <w:p w14:paraId="09D37396" w14:textId="77777777" w:rsidR="00104A8C" w:rsidRDefault="00104A8C">
      <w:pPr>
        <w:rPr>
          <w:lang w:eastAsia="zh-CN"/>
        </w:rPr>
      </w:pPr>
    </w:p>
    <w:p w14:paraId="7A4018AD" w14:textId="549A3A7D" w:rsidR="00104A8C" w:rsidRDefault="006E4315">
      <w:pPr>
        <w:pStyle w:val="Heading2"/>
        <w:rPr>
          <w:lang w:eastAsia="zh-CN"/>
        </w:rPr>
      </w:pPr>
      <w:bookmarkStart w:id="91" w:name="_Toc195801290"/>
      <w:bookmarkStart w:id="92" w:name="_Toc199233636"/>
      <w:bookmarkStart w:id="93" w:name="_Toc199872389"/>
      <w:r>
        <w:rPr>
          <w:lang w:eastAsia="zh-CN"/>
        </w:rPr>
        <w:t>6.1</w:t>
      </w:r>
      <w:r>
        <w:rPr>
          <w:lang w:eastAsia="zh-CN"/>
        </w:rPr>
        <w:tab/>
        <w:t>Solution #1:</w:t>
      </w:r>
      <w:r>
        <w:rPr>
          <w:lang w:eastAsia="zh-CN"/>
        </w:rPr>
        <w:tab/>
        <w:t>Enhancement of Exposure API to include UE categorization data</w:t>
      </w:r>
      <w:bookmarkEnd w:id="91"/>
      <w:bookmarkEnd w:id="92"/>
      <w:bookmarkEnd w:id="93"/>
    </w:p>
    <w:p w14:paraId="07FF92B2" w14:textId="77777777" w:rsidR="00104A8C" w:rsidRDefault="006E4315">
      <w:pPr>
        <w:pStyle w:val="Heading3"/>
      </w:pPr>
      <w:bookmarkStart w:id="94" w:name="_Toc195801291"/>
      <w:bookmarkStart w:id="95" w:name="_Toc199233637"/>
      <w:bookmarkStart w:id="96" w:name="_Toc199872390"/>
      <w:r>
        <w:t>6.1.0</w:t>
      </w:r>
      <w:r>
        <w:tab/>
        <w:t>High-level solution principles</w:t>
      </w:r>
      <w:bookmarkEnd w:id="94"/>
      <w:bookmarkEnd w:id="95"/>
      <w:bookmarkEnd w:id="96"/>
    </w:p>
    <w:p w14:paraId="7589E293" w14:textId="77777777" w:rsidR="001A23D4" w:rsidRDefault="001A23D4" w:rsidP="001A23D4">
      <w:r>
        <w:t>EIF to expose more information a consumer may request, for the same granularity in the same time window or periodically as the energy consumption data, to categorize the energy consumption compared to other UEs served by EIF (e.g. a percentile or a percentile band) and gather information on energy consumption per bit for the requested energy consumption estimates granularity.</w:t>
      </w:r>
    </w:p>
    <w:p w14:paraId="364D3C28" w14:textId="77777777" w:rsidR="001A23D4" w:rsidRDefault="001A23D4" w:rsidP="001A23D4">
      <w:r>
        <w:t>The purpose can be information collection by the consumer for statistics or analysis purposes, or, if the energy consumption estimates are robust and accurate enough, to take e.g. service adjustment action based on operator policy on these exposed values.</w:t>
      </w:r>
    </w:p>
    <w:p w14:paraId="5645EA44" w14:textId="77777777" w:rsidR="001A23D4" w:rsidRDefault="001A23D4" w:rsidP="001A23D4">
      <w:pPr>
        <w:pStyle w:val="NO"/>
      </w:pPr>
      <w:r>
        <w:t>NOTE:</w:t>
      </w:r>
      <w:r>
        <w:tab/>
        <w:t>The value of this information increases with the increase in the robustness and accuracy of the energy consumption calculation estimation method used, which is the basis for the calculation for categorization and energy per bit estimations. Whether to provide categorization and energy consumption per bit information and for which purpose is for a PLMN to decide based on its internal or customer needs.</w:t>
      </w:r>
    </w:p>
    <w:p w14:paraId="12428C0F" w14:textId="77777777" w:rsidR="00104A8C" w:rsidRDefault="006E4315">
      <w:pPr>
        <w:pStyle w:val="Heading3"/>
      </w:pPr>
      <w:bookmarkStart w:id="97" w:name="_Toc195801292"/>
      <w:bookmarkStart w:id="98" w:name="_Toc199233638"/>
      <w:bookmarkStart w:id="99" w:name="_Toc199872391"/>
      <w:r>
        <w:t>6.1.1</w:t>
      </w:r>
      <w:r>
        <w:tab/>
        <w:t>Description</w:t>
      </w:r>
      <w:bookmarkEnd w:id="97"/>
      <w:bookmarkEnd w:id="98"/>
      <w:bookmarkEnd w:id="99"/>
    </w:p>
    <w:p w14:paraId="3CB04BA4" w14:textId="77777777" w:rsidR="001A23D4" w:rsidRDefault="001A23D4" w:rsidP="001A23D4">
      <w:r>
        <w:t>This solution addresses Key Issue #1.</w:t>
      </w:r>
    </w:p>
    <w:p w14:paraId="499BEBCF" w14:textId="77777777" w:rsidR="001A23D4" w:rsidRDefault="001A23D4" w:rsidP="001A23D4">
      <w:r>
        <w:t>This solution proposes that a consumer may request in addition to energy consumption data in a time window or periodically, the EIF can provide also UE categorization data at the desired granularity including e.g.</w:t>
      </w:r>
    </w:p>
    <w:p w14:paraId="0A37F2C2" w14:textId="77777777" w:rsidR="001A23D4" w:rsidRDefault="001A23D4" w:rsidP="001A23D4">
      <w:pPr>
        <w:pStyle w:val="B1"/>
      </w:pPr>
      <w:r>
        <w:t>1)</w:t>
      </w:r>
      <w:r>
        <w:tab/>
        <w:t>Percentile of the consumption of the UE at the granularity of the estimate; or</w:t>
      </w:r>
    </w:p>
    <w:p w14:paraId="4FCEB801" w14:textId="77777777" w:rsidR="001A23D4" w:rsidRDefault="001A23D4" w:rsidP="001A23D4">
      <w:pPr>
        <w:pStyle w:val="B1"/>
      </w:pPr>
      <w:r>
        <w:t>2)</w:t>
      </w:r>
      <w:r>
        <w:tab/>
        <w:t>In which percentile band a UE at the granularity of the estimate is positioned (e.g. in the band of 30% to 40% percentile of UEs). The possible percentile band reported are defined based on PLMN policy.</w:t>
      </w:r>
    </w:p>
    <w:p w14:paraId="6B5E9B49" w14:textId="77777777" w:rsidR="001A23D4" w:rsidRDefault="001A23D4" w:rsidP="001A23D4">
      <w:r>
        <w:t>Other forms of categorization could also be considered and the above are just examples.</w:t>
      </w:r>
    </w:p>
    <w:p w14:paraId="5A5DDDD5" w14:textId="77777777" w:rsidR="001A23D4" w:rsidRDefault="001A23D4" w:rsidP="001A23D4">
      <w:r>
        <w:lastRenderedPageBreak/>
        <w:t>It may also be beneficial to provide the data volume consumed which is at the basis of the estimate or a consumption per unit of data volume (so as to evaluate the efficiency). In this solution we propose to provide the energy consumption per bit at the specified granularity of energy consumption requested.</w:t>
      </w:r>
    </w:p>
    <w:p w14:paraId="5EC4AD0A" w14:textId="77777777" w:rsidR="001A23D4" w:rsidRDefault="001A23D4" w:rsidP="001A23D4">
      <w:r>
        <w:t>The consumer should be able to request to be reported this information alongside the energy consumption estimates.</w:t>
      </w:r>
    </w:p>
    <w:p w14:paraId="3FB2FD80" w14:textId="77777777" w:rsidR="001A23D4" w:rsidRDefault="001A23D4" w:rsidP="001A23D4">
      <w:r>
        <w:t>It is proposed this is achieved by adding additional Event IDs to the Neif_EventExposure exposure Service.</w:t>
      </w:r>
    </w:p>
    <w:p w14:paraId="775F8285" w14:textId="2C59F030" w:rsidR="001A23D4" w:rsidRDefault="001A23D4" w:rsidP="001A23D4">
      <w:pPr>
        <w:pStyle w:val="NO"/>
      </w:pPr>
      <w:r>
        <w:t>NOTE 1:</w:t>
      </w:r>
      <w:r>
        <w:tab/>
        <w:t>If there are more than 1 EIF in a PLMN, it is possible to consider the option to have an aggregation of the categorization information by some specialized EIF frontend. Otherwise the scope of the categorization is per EIF.</w:t>
      </w:r>
    </w:p>
    <w:p w14:paraId="567CDAD6" w14:textId="28E32B90" w:rsidR="001A23D4" w:rsidRDefault="001A23D4" w:rsidP="001A23D4">
      <w:pPr>
        <w:pStyle w:val="NO"/>
      </w:pPr>
      <w:r>
        <w:t>NOTE 2:</w:t>
      </w:r>
      <w:r>
        <w:tab/>
        <w:t>Whether the solution is to become part of normative work may be based on evaluation of improved accuracy of energy consumption estimates versus Rel-19.</w:t>
      </w:r>
    </w:p>
    <w:p w14:paraId="3869A512" w14:textId="489506CC" w:rsidR="00104A8C" w:rsidRPr="001A23D4" w:rsidRDefault="006E4315">
      <w:pPr>
        <w:pStyle w:val="Heading3"/>
      </w:pPr>
      <w:bookmarkStart w:id="100" w:name="_Toc195801293"/>
      <w:bookmarkStart w:id="101" w:name="_Toc199233639"/>
      <w:bookmarkStart w:id="102" w:name="_Toc199872392"/>
      <w:r w:rsidRPr="001A23D4">
        <w:t>6.1.2</w:t>
      </w:r>
      <w:r w:rsidRPr="001A23D4">
        <w:tab/>
        <w:t>Procedures</w:t>
      </w:r>
      <w:bookmarkEnd w:id="100"/>
      <w:bookmarkEnd w:id="101"/>
      <w:bookmarkEnd w:id="102"/>
    </w:p>
    <w:p w14:paraId="47EE6B9F" w14:textId="56C2C2F0" w:rsidR="00104A8C" w:rsidRDefault="001A23D4" w:rsidP="001A23D4">
      <w:r>
        <w:t>There is no new procedure proposed. The Neif_EventExposure service can be modified so that the following new Event IDs are added:</w:t>
      </w:r>
    </w:p>
    <w:p w14:paraId="1D378B48" w14:textId="580F3CC6" w:rsidR="001A23D4" w:rsidRDefault="001A23D4" w:rsidP="001A23D4">
      <w:pPr>
        <w:pStyle w:val="TH"/>
      </w:pPr>
      <w:r>
        <w:t>Table 6.1.2-1: New Event IDs</w:t>
      </w:r>
    </w:p>
    <w:tbl>
      <w:tblPr>
        <w:tblW w:w="0" w:type="auto"/>
        <w:jc w:val="center"/>
        <w:tblLayout w:type="fixed"/>
        <w:tblLook w:val="04A0" w:firstRow="1" w:lastRow="0" w:firstColumn="1" w:lastColumn="0" w:noHBand="0" w:noVBand="1"/>
      </w:tblPr>
      <w:tblGrid>
        <w:gridCol w:w="4394"/>
        <w:gridCol w:w="4816"/>
      </w:tblGrid>
      <w:tr w:rsidR="00104A8C" w:rsidRPr="001A23D4" w14:paraId="65163670"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A38290" w14:textId="77777777" w:rsidR="00104A8C" w:rsidRPr="001A23D4" w:rsidRDefault="006E4315" w:rsidP="001A23D4">
            <w:pPr>
              <w:pStyle w:val="TAH"/>
            </w:pPr>
            <w:r w:rsidRPr="001A23D4">
              <w:t>Event ID for EIF exposure</w:t>
            </w:r>
          </w:p>
        </w:tc>
        <w:tc>
          <w:tcPr>
            <w:tcW w:w="4816" w:type="dxa"/>
            <w:tcBorders>
              <w:top w:val="single" w:sz="4" w:space="0" w:color="auto"/>
              <w:left w:val="single" w:sz="4" w:space="0" w:color="auto"/>
              <w:bottom w:val="single" w:sz="4" w:space="0" w:color="auto"/>
              <w:right w:val="single" w:sz="4" w:space="0" w:color="auto"/>
            </w:tcBorders>
          </w:tcPr>
          <w:p w14:paraId="3BD492F3" w14:textId="77777777" w:rsidR="00104A8C" w:rsidRPr="001A23D4" w:rsidRDefault="006E4315" w:rsidP="001A23D4">
            <w:pPr>
              <w:pStyle w:val="TAH"/>
            </w:pPr>
            <w:r w:rsidRPr="001A23D4">
              <w:t>Event Filter (List of Parameter Values to Match)</w:t>
            </w:r>
          </w:p>
        </w:tc>
      </w:tr>
      <w:tr w:rsidR="00104A8C" w:rsidRPr="001A23D4" w14:paraId="2ACCCE0F"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334F71" w14:textId="37C67D1B" w:rsidR="00104A8C" w:rsidRPr="001A23D4" w:rsidRDefault="001A23D4" w:rsidP="001A23D4">
            <w:pPr>
              <w:pStyle w:val="TAL"/>
            </w:pPr>
            <w:r>
              <w:t>Energy consumption percentile (or percentile band)</w:t>
            </w:r>
          </w:p>
        </w:tc>
        <w:tc>
          <w:tcPr>
            <w:tcW w:w="4816" w:type="dxa"/>
            <w:tcBorders>
              <w:top w:val="single" w:sz="4" w:space="0" w:color="auto"/>
              <w:left w:val="single" w:sz="4" w:space="0" w:color="auto"/>
              <w:bottom w:val="single" w:sz="4" w:space="0" w:color="auto"/>
              <w:right w:val="single" w:sz="4" w:space="0" w:color="auto"/>
            </w:tcBorders>
          </w:tcPr>
          <w:p w14:paraId="6B7B52FA" w14:textId="77777777" w:rsidR="00104A8C" w:rsidRPr="001A23D4" w:rsidRDefault="006E4315" w:rsidP="001A23D4">
            <w:pPr>
              <w:pStyle w:val="TAL"/>
            </w:pPr>
            <w:r w:rsidRPr="001A23D4">
              <w:t>&lt;Parameter Type = UE level, Value = SUPI/GPSI&gt;</w:t>
            </w:r>
          </w:p>
          <w:p w14:paraId="752B321C" w14:textId="77777777" w:rsidR="00104A8C" w:rsidRPr="001A23D4" w:rsidRDefault="006E4315" w:rsidP="001A23D4">
            <w:pPr>
              <w:pStyle w:val="TAL"/>
            </w:pPr>
            <w:r w:rsidRPr="001A23D4">
              <w:t>&lt;Parameter Type = S-NSSAI per UE level, Value = SUPI/GPSI and S-NSSAI &gt;</w:t>
            </w:r>
          </w:p>
          <w:p w14:paraId="152E4E97" w14:textId="77777777" w:rsidR="00104A8C" w:rsidRPr="001A23D4" w:rsidRDefault="006E4315" w:rsidP="001A23D4">
            <w:pPr>
              <w:pStyle w:val="TAL"/>
            </w:pPr>
            <w:r w:rsidRPr="001A23D4">
              <w:t>&lt;Parameter Type = PDU session level, Value = SUPI/GPSI and DNN/S-NSSAI &gt;</w:t>
            </w:r>
          </w:p>
          <w:p w14:paraId="2C89B86B" w14:textId="77777777" w:rsidR="00104A8C" w:rsidRPr="001A23D4" w:rsidRDefault="006E4315" w:rsidP="001A23D4">
            <w:pPr>
              <w:pStyle w:val="TAL"/>
            </w:pPr>
            <w:r w:rsidRPr="001A23D4">
              <w:t>&lt;Parameter Type = Application Identifier, Value = SUPI/GPSI, DNN/S-NSSAI and, Application identifier&gt;</w:t>
            </w:r>
          </w:p>
          <w:p w14:paraId="3A74B83D" w14:textId="77777777" w:rsidR="00104A8C" w:rsidRPr="001A23D4" w:rsidRDefault="006E4315" w:rsidP="001A23D4">
            <w:pPr>
              <w:pStyle w:val="TAL"/>
            </w:pPr>
            <w:r w:rsidRPr="001A23D4">
              <w:t>&lt;Parameter Type = Flow Info, Value = SUPI/GPSI, DNN/S-NSSAI and Flow description(s)&gt;</w:t>
            </w:r>
          </w:p>
        </w:tc>
      </w:tr>
      <w:tr w:rsidR="00104A8C" w:rsidRPr="001A23D4" w14:paraId="7E4A218E"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0E09DD62" w14:textId="0F268E36" w:rsidR="00104A8C" w:rsidRPr="001A23D4" w:rsidRDefault="001A23D4" w:rsidP="001A23D4">
            <w:pPr>
              <w:pStyle w:val="TAL"/>
            </w:pPr>
            <w:r>
              <w:t>Energy consumption per bit</w:t>
            </w:r>
          </w:p>
        </w:tc>
        <w:tc>
          <w:tcPr>
            <w:tcW w:w="4816" w:type="dxa"/>
            <w:tcBorders>
              <w:top w:val="single" w:sz="4" w:space="0" w:color="auto"/>
              <w:left w:val="single" w:sz="4" w:space="0" w:color="auto"/>
              <w:bottom w:val="single" w:sz="4" w:space="0" w:color="auto"/>
              <w:right w:val="single" w:sz="4" w:space="0" w:color="auto"/>
            </w:tcBorders>
          </w:tcPr>
          <w:p w14:paraId="2B7EBA77" w14:textId="77777777" w:rsidR="00104A8C" w:rsidRPr="001A23D4" w:rsidRDefault="006E4315" w:rsidP="001A23D4">
            <w:pPr>
              <w:pStyle w:val="TAL"/>
            </w:pPr>
            <w:r w:rsidRPr="001A23D4">
              <w:t>&lt;Parameter Type = UE level, Value = SUPI/GPSI&gt;</w:t>
            </w:r>
          </w:p>
          <w:p w14:paraId="37C4341C" w14:textId="77777777" w:rsidR="00104A8C" w:rsidRPr="001A23D4" w:rsidRDefault="006E4315" w:rsidP="001A23D4">
            <w:pPr>
              <w:pStyle w:val="TAL"/>
            </w:pPr>
            <w:r w:rsidRPr="001A23D4">
              <w:t>&lt;Parameter Type = S-NSSAI per UE level, Value = SUPI/GPSI and S-NSSAI &gt;</w:t>
            </w:r>
          </w:p>
          <w:p w14:paraId="7D0FD795" w14:textId="77777777" w:rsidR="00104A8C" w:rsidRPr="001A23D4" w:rsidRDefault="006E4315" w:rsidP="001A23D4">
            <w:pPr>
              <w:pStyle w:val="TAL"/>
            </w:pPr>
            <w:r w:rsidRPr="001A23D4">
              <w:t>&lt;Parameter Type = PDU session level, Value = SUPI/GPSI and DNN/S-NSSAI &gt;</w:t>
            </w:r>
          </w:p>
          <w:p w14:paraId="63CE5EEC" w14:textId="77777777" w:rsidR="00104A8C" w:rsidRPr="001A23D4" w:rsidRDefault="006E4315" w:rsidP="001A23D4">
            <w:pPr>
              <w:pStyle w:val="TAL"/>
            </w:pPr>
            <w:r w:rsidRPr="001A23D4">
              <w:t>&lt;Parameter Type = Application Identifier, Value = SUPI/GPSI, DNN/S-NSSAI and, Application identifier&gt;</w:t>
            </w:r>
          </w:p>
          <w:p w14:paraId="7F1C5DDF" w14:textId="77777777" w:rsidR="00104A8C" w:rsidRPr="001A23D4" w:rsidRDefault="006E4315" w:rsidP="001A23D4">
            <w:pPr>
              <w:pStyle w:val="TAL"/>
            </w:pPr>
            <w:r w:rsidRPr="001A23D4">
              <w:t>&lt;Parameter Type = Flow Info, Value = SUPI/GPSI, DNN/S-NSSAI and Flow description(s)&gt;</w:t>
            </w:r>
          </w:p>
        </w:tc>
      </w:tr>
    </w:tbl>
    <w:p w14:paraId="7CF63400" w14:textId="3EFD2E8D" w:rsidR="00104A8C" w:rsidRDefault="00104A8C" w:rsidP="001A23D4"/>
    <w:p w14:paraId="11BF9C91" w14:textId="7EA4710C" w:rsidR="001A23D4" w:rsidRPr="001A23D4" w:rsidRDefault="001A23D4" w:rsidP="001A23D4">
      <w:r>
        <w:t>The Event IDs above are used for reporting of the related information at the granularity requested within the requested time window or periodically.</w:t>
      </w:r>
    </w:p>
    <w:p w14:paraId="0C35E81A" w14:textId="682B6A17" w:rsidR="00104A8C" w:rsidRDefault="006E4315">
      <w:pPr>
        <w:pStyle w:val="Heading3"/>
      </w:pPr>
      <w:bookmarkStart w:id="103" w:name="_Toc195801294"/>
      <w:bookmarkStart w:id="104" w:name="_Toc199233640"/>
      <w:bookmarkStart w:id="105" w:name="_Toc199872393"/>
      <w:r>
        <w:t>6.1.3</w:t>
      </w:r>
      <w:r>
        <w:tab/>
        <w:t>Impacts on existing services, entities and interfaces</w:t>
      </w:r>
      <w:bookmarkEnd w:id="103"/>
      <w:bookmarkEnd w:id="104"/>
      <w:bookmarkEnd w:id="105"/>
    </w:p>
    <w:p w14:paraId="0B15E9EA" w14:textId="77777777" w:rsidR="00104A8C" w:rsidRDefault="006E4315" w:rsidP="001A23D4">
      <w:pPr>
        <w:rPr>
          <w:b/>
          <w:bCs/>
        </w:rPr>
      </w:pPr>
      <w:r w:rsidRPr="001A23D4">
        <w:rPr>
          <w:b/>
          <w:bCs/>
        </w:rPr>
        <w:t>EIF:</w:t>
      </w:r>
    </w:p>
    <w:p w14:paraId="508980AF" w14:textId="6E2FC97C" w:rsidR="001A23D4" w:rsidRDefault="001A23D4" w:rsidP="001A23D4">
      <w:pPr>
        <w:pStyle w:val="B1"/>
      </w:pPr>
      <w:r>
        <w:t>-</w:t>
      </w:r>
      <w:r>
        <w:tab/>
        <w:t>New categorization information to be provided upon request by consumers.</w:t>
      </w:r>
    </w:p>
    <w:p w14:paraId="081F9272" w14:textId="77777777" w:rsidR="001A23D4" w:rsidRDefault="001A23D4" w:rsidP="001A23D4">
      <w:pPr>
        <w:pStyle w:val="B1"/>
      </w:pPr>
      <w:r>
        <w:t>-</w:t>
      </w:r>
      <w:r>
        <w:tab/>
        <w:t>Support of the necessary analysis of consumption data to support providing new categorization information service consumer NF or AF:</w:t>
      </w:r>
    </w:p>
    <w:p w14:paraId="477F4F78" w14:textId="77777777" w:rsidR="001A23D4" w:rsidRDefault="001A23D4" w:rsidP="001A23D4">
      <w:pPr>
        <w:pStyle w:val="B2"/>
      </w:pPr>
      <w:r>
        <w:t>-</w:t>
      </w:r>
      <w:r>
        <w:tab/>
        <w:t>ability to request new categorization information from EIF.</w:t>
      </w:r>
    </w:p>
    <w:p w14:paraId="1CD1BDFF" w14:textId="77777777" w:rsidR="001A23D4" w:rsidRDefault="001A23D4" w:rsidP="001A23D4">
      <w:pPr>
        <w:pStyle w:val="B2"/>
      </w:pPr>
      <w:r>
        <w:t>-</w:t>
      </w:r>
      <w:r>
        <w:tab/>
        <w:t>ability to receive new categorization information from EIF.</w:t>
      </w:r>
    </w:p>
    <w:p w14:paraId="6E21DC42" w14:textId="77777777" w:rsidR="00104A8C" w:rsidRDefault="006E4315">
      <w:pPr>
        <w:pStyle w:val="Heading2"/>
        <w:rPr>
          <w:lang w:eastAsia="zh-CN"/>
        </w:rPr>
      </w:pPr>
      <w:bookmarkStart w:id="106" w:name="_Toc157674385"/>
      <w:bookmarkStart w:id="107" w:name="_Toc161043219"/>
      <w:bookmarkStart w:id="108" w:name="_Toc195801295"/>
      <w:bookmarkStart w:id="109" w:name="_Toc199233641"/>
      <w:bookmarkStart w:id="110" w:name="_Toc199872394"/>
      <w:r>
        <w:t>6.2</w:t>
      </w:r>
      <w:r>
        <w:tab/>
        <w:t xml:space="preserve">Solution #2: </w:t>
      </w:r>
      <w:bookmarkEnd w:id="106"/>
      <w:bookmarkEnd w:id="107"/>
      <w:r>
        <w:rPr>
          <w:lang w:eastAsia="zh-CN"/>
        </w:rPr>
        <w:t>Policy Control Considering Slice or 5GC Energy Consumption</w:t>
      </w:r>
      <w:bookmarkEnd w:id="108"/>
      <w:bookmarkEnd w:id="109"/>
      <w:bookmarkEnd w:id="110"/>
    </w:p>
    <w:p w14:paraId="240BD1D4" w14:textId="0C9CD8B8" w:rsidR="00104A8C" w:rsidRDefault="006E4315">
      <w:pPr>
        <w:pStyle w:val="Heading3"/>
      </w:pPr>
      <w:bookmarkStart w:id="111" w:name="_Toc195801296"/>
      <w:bookmarkStart w:id="112" w:name="_Toc199233642"/>
      <w:bookmarkStart w:id="113" w:name="_Toc157674386"/>
      <w:bookmarkStart w:id="114" w:name="_Toc161043220"/>
      <w:bookmarkStart w:id="115" w:name="_Toc199872395"/>
      <w:r>
        <w:t>6.2.0</w:t>
      </w:r>
      <w:r>
        <w:tab/>
        <w:t>High-level solution principles</w:t>
      </w:r>
      <w:bookmarkEnd w:id="111"/>
      <w:bookmarkEnd w:id="112"/>
      <w:bookmarkEnd w:id="115"/>
    </w:p>
    <w:p w14:paraId="137814B8" w14:textId="77777777" w:rsidR="001A23D4" w:rsidRDefault="001A23D4" w:rsidP="001A23D4">
      <w:r>
        <w:t>The solution follows the following principles:</w:t>
      </w:r>
    </w:p>
    <w:p w14:paraId="5180228F" w14:textId="77777777" w:rsidR="001A23D4" w:rsidRDefault="001A23D4" w:rsidP="001A23D4">
      <w:pPr>
        <w:pStyle w:val="B1"/>
      </w:pPr>
      <w:r>
        <w:lastRenderedPageBreak/>
        <w:t>-</w:t>
      </w:r>
      <w:r>
        <w:tab/>
        <w:t>Existing 5G MM, SM and BDT procedure can be enhanced for energy saving based on coarse-grained energy consumption (EnC) information.</w:t>
      </w:r>
    </w:p>
    <w:p w14:paraId="5502029B" w14:textId="5BDC0623" w:rsidR="001A23D4" w:rsidRDefault="001A23D4" w:rsidP="001A23D4">
      <w:pPr>
        <w:pStyle w:val="B1"/>
      </w:pPr>
      <w:r>
        <w:t>-</w:t>
      </w:r>
      <w:r>
        <w:tab/>
        <w:t>Slice EnC can be used to trigger service adjustments on all or some slice users</w:t>
      </w:r>
      <w:r w:rsidR="00E63CCA">
        <w:t>.</w:t>
      </w:r>
    </w:p>
    <w:p w14:paraId="0CFC3968" w14:textId="0B26CB41" w:rsidR="001A23D4" w:rsidRDefault="001A23D4" w:rsidP="001A23D4">
      <w:pPr>
        <w:pStyle w:val="NO"/>
      </w:pPr>
      <w:r>
        <w:t>NOTE:</w:t>
      </w:r>
      <w:r>
        <w:tab/>
        <w:t>The energy-related information at UE or NF level used in KI#2 and KI#3 should be based on robust and accurate enough estimates to be fit for purpose.</w:t>
      </w:r>
    </w:p>
    <w:p w14:paraId="55DC0EE6" w14:textId="7832B10E" w:rsidR="00104A8C" w:rsidRDefault="006E4315">
      <w:pPr>
        <w:pStyle w:val="Heading3"/>
      </w:pPr>
      <w:bookmarkStart w:id="116" w:name="_Toc161043221"/>
      <w:bookmarkStart w:id="117" w:name="_Toc157674387"/>
      <w:bookmarkStart w:id="118" w:name="_Toc195801297"/>
      <w:bookmarkStart w:id="119" w:name="_Toc199233643"/>
      <w:bookmarkStart w:id="120" w:name="_Toc199872396"/>
      <w:bookmarkEnd w:id="113"/>
      <w:bookmarkEnd w:id="114"/>
      <w:r>
        <w:t>6.2.1</w:t>
      </w:r>
      <w:r>
        <w:tab/>
        <w:t>Functional Description</w:t>
      </w:r>
      <w:bookmarkEnd w:id="116"/>
      <w:bookmarkEnd w:id="117"/>
      <w:bookmarkEnd w:id="118"/>
      <w:bookmarkEnd w:id="119"/>
      <w:bookmarkEnd w:id="120"/>
    </w:p>
    <w:p w14:paraId="5DF5B445" w14:textId="77777777" w:rsidR="00E63CCA" w:rsidRDefault="00E63CCA" w:rsidP="00E63CCA">
      <w:bookmarkStart w:id="121" w:name="_Toc157674388"/>
      <w:bookmarkStart w:id="122" w:name="_Toc161043222"/>
      <w:r>
        <w:t>This solution addresses KI#1 and KI#2.</w:t>
      </w:r>
    </w:p>
    <w:p w14:paraId="18B16315" w14:textId="77777777" w:rsidR="00E63CCA" w:rsidRDefault="00E63CCA" w:rsidP="00E63CCA">
      <w:r>
        <w:t>Existing 5G MM, SM and BDT procedure can be enhanced for energy saving based on more coarse-grained energy consumption (EnC) information. Using coarser grained EnC information like the slice EnC to trigger service adjustments on all or some slice users offers a robust mechanism and actions may be applied on a sufficient number of users/sessions to have noticeable energy savings.</w:t>
      </w:r>
    </w:p>
    <w:p w14:paraId="2F06F846" w14:textId="7C99BA01" w:rsidR="00E63CCA" w:rsidRDefault="00E63CCA" w:rsidP="00E63CCA">
      <w:r>
        <w:t xml:space="preserve">The AM policy, SM policy and/or BDT policy created by the PCF could consider the requirements of per slice EnC. The slice level EnC thresholds related policy can be added in slice control policy data defined in clause 5.2.15 of </w:t>
      </w:r>
      <w:r w:rsidR="004E7161">
        <w:t>TS 29.519 [</w:t>
      </w:r>
      <w:r>
        <w:t>6].</w:t>
      </w:r>
    </w:p>
    <w:p w14:paraId="6B324503" w14:textId="77777777" w:rsidR="00E63CCA" w:rsidRDefault="00E63CCA" w:rsidP="00E63CCA">
      <w:r>
        <w:t>The PCF retrieves the slice level EnC from the OAM system (using SA5 defined services) and compares the current consumption with thresholds defines in the policy data. Once EnC exceeds the thresholds, the PCF performs AM policy, SM policy adjustment or BDT policy (re-)selection. The actions can be applying alternative lower UE-AMBR for the UEs, applying alternative lower Session-AMBR for session for the PDU sessions etc. The adjustment can be applied to new UE registration or new PDU session (PDU Session establishment) or applied to existing UE registrations and PDU sessions (PDU Session modification). The PCF may consider UE energy saving indicator subscription and only apply service adjustment to UEs which allows energy saving operation instead of all UEs in a slice.</w:t>
      </w:r>
    </w:p>
    <w:p w14:paraId="1CFC6AF3" w14:textId="7FE2B186" w:rsidR="00E63CCA" w:rsidRDefault="00E63CCA" w:rsidP="00E63CCA">
      <w:pPr>
        <w:pStyle w:val="NO"/>
      </w:pPr>
      <w:r>
        <w:t>NOTE 1:</w:t>
      </w:r>
      <w:r>
        <w:tab/>
        <w:t>Policy modifications should not violate Slice SLAs (when applicable).</w:t>
      </w:r>
    </w:p>
    <w:p w14:paraId="1D185FE1" w14:textId="09DED5CE" w:rsidR="00E63CCA" w:rsidRDefault="00E63CCA" w:rsidP="00E63CCA">
      <w:pPr>
        <w:pStyle w:val="NO"/>
      </w:pPr>
      <w:r>
        <w:t>NOTE 2:</w:t>
      </w:r>
      <w:r>
        <w:tab/>
        <w:t>Whether the solution is to become part of normative work will be based on evaluation of the efficacy of the proposed selection of UEs to be affected by service adjustment and whether the service adjustments provide energy saving in an application-agnostic manner.</w:t>
      </w:r>
    </w:p>
    <w:p w14:paraId="6DF60178" w14:textId="77777777" w:rsidR="00104A8C" w:rsidRPr="00E63CCA" w:rsidRDefault="006E4315">
      <w:pPr>
        <w:pStyle w:val="Heading3"/>
      </w:pPr>
      <w:bookmarkStart w:id="123" w:name="_Toc195801298"/>
      <w:bookmarkStart w:id="124" w:name="_Toc199233644"/>
      <w:bookmarkStart w:id="125" w:name="_Toc157674389"/>
      <w:bookmarkStart w:id="126" w:name="_Toc161043225"/>
      <w:bookmarkStart w:id="127" w:name="_Toc199872397"/>
      <w:bookmarkEnd w:id="121"/>
      <w:bookmarkEnd w:id="122"/>
      <w:r w:rsidRPr="00E63CCA">
        <w:t>6.2.2</w:t>
      </w:r>
      <w:r w:rsidRPr="00E63CCA">
        <w:tab/>
        <w:t>Procedures</w:t>
      </w:r>
      <w:bookmarkEnd w:id="123"/>
      <w:bookmarkEnd w:id="124"/>
      <w:bookmarkEnd w:id="127"/>
    </w:p>
    <w:p w14:paraId="11A3573A" w14:textId="70A78C2D" w:rsidR="00104A8C" w:rsidRPr="00E63CCA" w:rsidRDefault="006E4315" w:rsidP="001A23D4">
      <w:pPr>
        <w:pStyle w:val="Heading4"/>
      </w:pPr>
      <w:bookmarkStart w:id="128" w:name="_Toc195801299"/>
      <w:bookmarkStart w:id="129" w:name="_Toc199872398"/>
      <w:r w:rsidRPr="00E63CCA">
        <w:t>6.2.2.0</w:t>
      </w:r>
      <w:r w:rsidRPr="00E63CCA">
        <w:tab/>
        <w:t>General</w:t>
      </w:r>
      <w:bookmarkEnd w:id="128"/>
      <w:bookmarkEnd w:id="129"/>
    </w:p>
    <w:p w14:paraId="4255FEA6" w14:textId="799E4E56" w:rsidR="00104A8C" w:rsidRPr="00E63CCA" w:rsidRDefault="00E63CCA">
      <w:r>
        <w:t>The PCF can apply service adjustment based on the triggers mentioned in clause 6.2.1 for various procedure. The clause only describes the enhancement for PCF initiated SM Policy Association Modification procedure as an example on how the procedure is look like.</w:t>
      </w:r>
    </w:p>
    <w:p w14:paraId="7816F114" w14:textId="696FEAC9" w:rsidR="00104A8C" w:rsidRDefault="006E4315">
      <w:pPr>
        <w:pStyle w:val="Heading4"/>
        <w:rPr>
          <w:lang w:eastAsia="zh-CN"/>
        </w:rPr>
      </w:pPr>
      <w:bookmarkStart w:id="130" w:name="_Toc20204239"/>
      <w:bookmarkStart w:id="131" w:name="_Toc186959937"/>
      <w:bookmarkStart w:id="132" w:name="_Toc27894931"/>
      <w:bookmarkStart w:id="133" w:name="_Toc36192012"/>
      <w:bookmarkStart w:id="134" w:name="_Toc47592734"/>
      <w:bookmarkStart w:id="135" w:name="_Toc45193102"/>
      <w:bookmarkStart w:id="136" w:name="_Toc51834821"/>
      <w:bookmarkStart w:id="137" w:name="_Toc195801300"/>
      <w:bookmarkStart w:id="138" w:name="_Toc199872399"/>
      <w:r>
        <w:lastRenderedPageBreak/>
        <w:t>6.2.2</w:t>
      </w:r>
      <w:r>
        <w:rPr>
          <w:rFonts w:hint="eastAsia"/>
          <w:lang w:eastAsia="zh-CN"/>
        </w:rPr>
        <w:t>.1</w:t>
      </w:r>
      <w:r>
        <w:rPr>
          <w:lang w:eastAsia="zh-CN"/>
        </w:rPr>
        <w:tab/>
        <w:t>PCF initiated SM Policy Association Modification</w:t>
      </w:r>
      <w:bookmarkEnd w:id="130"/>
      <w:bookmarkEnd w:id="131"/>
      <w:bookmarkEnd w:id="132"/>
      <w:bookmarkEnd w:id="133"/>
      <w:bookmarkEnd w:id="134"/>
      <w:bookmarkEnd w:id="135"/>
      <w:bookmarkEnd w:id="136"/>
      <w:bookmarkEnd w:id="137"/>
      <w:bookmarkEnd w:id="138"/>
    </w:p>
    <w:p w14:paraId="232B971C" w14:textId="49832C04" w:rsidR="00104A8C" w:rsidRPr="00E63CCA" w:rsidRDefault="00E63CCA" w:rsidP="000C4EA4">
      <w:pPr>
        <w:keepNext/>
      </w:pPr>
      <w:r>
        <w:t>The PCF may initiate the SM Policy Association Modification procedure when the EnC per slice exceed thresholds.</w:t>
      </w:r>
    </w:p>
    <w:p w14:paraId="39DA9B8F" w14:textId="374F7566" w:rsidR="000C4EA4" w:rsidRDefault="0049242A" w:rsidP="006E4315">
      <w:pPr>
        <w:pStyle w:val="TH"/>
      </w:pPr>
      <w:r>
        <w:object w:dxaOrig="9781" w:dyaOrig="11196" w14:anchorId="40CDFFC9">
          <v:shape id="_x0000_i1027" type="#_x0000_t75" style="width:489.6pt;height:555.25pt" o:ole="">
            <v:imagedata r:id="rId14" o:title=""/>
          </v:shape>
          <o:OLEObject Type="Embed" ProgID="Word.Picture.8" ShapeID="_x0000_i1027" DrawAspect="Content" ObjectID="_1810485263" r:id="rId15"/>
        </w:object>
      </w:r>
    </w:p>
    <w:p w14:paraId="3547A0A1" w14:textId="058F0341" w:rsidR="00104A8C" w:rsidRDefault="006E4315">
      <w:pPr>
        <w:pStyle w:val="TF"/>
        <w:rPr>
          <w:lang w:eastAsia="zh-CN"/>
        </w:rPr>
      </w:pPr>
      <w:bookmarkStart w:id="139" w:name="_CRFigure4_16_5_21"/>
      <w:r>
        <w:rPr>
          <w:lang w:eastAsia="zh-CN"/>
        </w:rPr>
        <w:t xml:space="preserve">Figure </w:t>
      </w:r>
      <w:bookmarkEnd w:id="139"/>
      <w:r>
        <w:t>6.2.2</w:t>
      </w:r>
      <w:r>
        <w:rPr>
          <w:rFonts w:hint="eastAsia"/>
          <w:lang w:eastAsia="zh-CN"/>
        </w:rPr>
        <w:t>.1</w:t>
      </w:r>
      <w:r>
        <w:rPr>
          <w:lang w:eastAsia="zh-CN"/>
        </w:rPr>
        <w:t>: PCF initiated SM Policy Association Modification</w:t>
      </w:r>
    </w:p>
    <w:p w14:paraId="17EA0B45" w14:textId="1682BD65" w:rsidR="00104A8C" w:rsidRPr="000C4EA4" w:rsidRDefault="000C4EA4">
      <w:r>
        <w:t xml:space="preserve">A SM Policy Association is already established in PCF as described in clause 4.16.4 of </w:t>
      </w:r>
      <w:r w:rsidR="004E7161">
        <w:t>TS 23.502 [</w:t>
      </w:r>
      <w:r>
        <w:t>3] before the SM Policy Association Modification procedure can be triggered.</w:t>
      </w:r>
    </w:p>
    <w:p w14:paraId="2DBEB634" w14:textId="77777777" w:rsidR="000C4EA4" w:rsidRDefault="000C4EA4" w:rsidP="000C4EA4">
      <w:pPr>
        <w:pStyle w:val="B1"/>
      </w:pPr>
      <w:r>
        <w:t>1.</w:t>
      </w:r>
      <w:r>
        <w:tab/>
        <w:t>The PCF retrieves the slice policy related to EnC control trigger. The policy should contain the EnC threshold for triggering and revoking service adjustment or may optionally contains time limit for the service adjustment duration.</w:t>
      </w:r>
    </w:p>
    <w:p w14:paraId="350B96E4" w14:textId="77777777" w:rsidR="000C4EA4" w:rsidRDefault="000C4EA4" w:rsidP="000C4EA4">
      <w:pPr>
        <w:pStyle w:val="B1"/>
      </w:pPr>
      <w:r>
        <w:lastRenderedPageBreak/>
        <w:t>2.</w:t>
      </w:r>
      <w:r>
        <w:tab/>
        <w:t>The PCF retrieves the slice EnC for each slice that is in used from the OAM system periodically (e.g. per 15 minutes).</w:t>
      </w:r>
    </w:p>
    <w:p w14:paraId="109BCEF9" w14:textId="77777777" w:rsidR="000C4EA4" w:rsidRDefault="000C4EA4" w:rsidP="000C4EA4">
      <w:pPr>
        <w:pStyle w:val="B1"/>
      </w:pPr>
      <w:r>
        <w:t>3.</w:t>
      </w:r>
      <w:r>
        <w:tab/>
        <w:t>PCF compares the EnC value to the EnC threshold for triggering service adjustment upon receipt of the EnC.</w:t>
      </w:r>
    </w:p>
    <w:p w14:paraId="3674F4F0" w14:textId="77777777" w:rsidR="000C4EA4" w:rsidRDefault="000C4EA4" w:rsidP="000C4EA4">
      <w:pPr>
        <w:pStyle w:val="B1"/>
      </w:pPr>
      <w:r>
        <w:t>4.</w:t>
      </w:r>
      <w:r>
        <w:tab/>
        <w:t>Once the EnC for the slice or 5GC exceed the EnC thresholds, the PCF decides to apply service adjustment for PDU sessions or SDFs in the slice or 5GC.</w:t>
      </w:r>
    </w:p>
    <w:p w14:paraId="57EDEF59" w14:textId="77777777" w:rsidR="000C4EA4" w:rsidRDefault="000C4EA4" w:rsidP="000C4EA4">
      <w:pPr>
        <w:pStyle w:val="B1"/>
      </w:pPr>
      <w:r>
        <w:t>5.</w:t>
      </w:r>
      <w:r>
        <w:tab/>
        <w:t>The PCF may select the PDU session or SDF from UEs with energy saving indicator which allows energy saving operations. For each affected PDU session where service adjustment can be applied like applying lower Session-AMBR or lower SDF GBR:</w:t>
      </w:r>
    </w:p>
    <w:p w14:paraId="775DFD1A" w14:textId="77777777" w:rsidR="000C4EA4" w:rsidRDefault="000C4EA4" w:rsidP="000C4EA4">
      <w:pPr>
        <w:pStyle w:val="B2"/>
      </w:pPr>
      <w:r>
        <w:t>5a.</w:t>
      </w:r>
      <w:r>
        <w:tab/>
        <w:t>The PCF issues a Npcf_SMPolicyControl_UpdateNotify request to the SMF with possibly updated policy information about the PDU Sessions or SDFs.</w:t>
      </w:r>
    </w:p>
    <w:p w14:paraId="53039ACE" w14:textId="77777777" w:rsidR="000C4EA4" w:rsidRDefault="000C4EA4" w:rsidP="000C4EA4">
      <w:pPr>
        <w:pStyle w:val="B2"/>
      </w:pPr>
      <w:r>
        <w:t>5b.</w:t>
      </w:r>
      <w:r>
        <w:tab/>
        <w:t>The SMF acknowledges the PCF request with a Npcf_SMPolicyControl_UpdateNotify response.</w:t>
      </w:r>
    </w:p>
    <w:p w14:paraId="15AD1EB4" w14:textId="42342A34" w:rsidR="000C4EA4" w:rsidRDefault="000C4EA4" w:rsidP="000C4EA4">
      <w:pPr>
        <w:pStyle w:val="B1"/>
      </w:pPr>
      <w:r>
        <w:t>6.</w:t>
      </w:r>
      <w:r>
        <w:tab/>
        <w:t>The PCF monitors the slice or 5GC EnC and compares EnC to the thresholds as described in step 2 and step 3. The PCF decides to revoke the service adjustment when:</w:t>
      </w:r>
    </w:p>
    <w:p w14:paraId="6292DA60" w14:textId="77777777" w:rsidR="000C4EA4" w:rsidRDefault="000C4EA4" w:rsidP="000C4EA4">
      <w:pPr>
        <w:pStyle w:val="B2"/>
      </w:pPr>
      <w:r>
        <w:t>-</w:t>
      </w:r>
      <w:r>
        <w:tab/>
        <w:t>The EnC for the slice or 5GC fall below the EnC threshold for revoking service adjustment.</w:t>
      </w:r>
    </w:p>
    <w:p w14:paraId="78CEEAA3" w14:textId="59B0803C" w:rsidR="000C4EA4" w:rsidRDefault="000C4EA4" w:rsidP="000C4EA4">
      <w:pPr>
        <w:pStyle w:val="B1"/>
      </w:pPr>
      <w:r>
        <w:t>7.</w:t>
      </w:r>
      <w:r>
        <w:tab/>
        <w:t>For each PDU session which requires revoking service adjustment:</w:t>
      </w:r>
    </w:p>
    <w:p w14:paraId="3643EE6A" w14:textId="71B2210A" w:rsidR="000C4EA4" w:rsidRDefault="000C4EA4" w:rsidP="000C4EA4">
      <w:pPr>
        <w:pStyle w:val="B2"/>
      </w:pPr>
      <w:r>
        <w:t>7a.</w:t>
      </w:r>
      <w:r>
        <w:tab/>
        <w:t>The PCF issues a Npcf_SMPolicyControl_UpdateNotify request with revoked policy information about the PDU Sessions or SDFs to the SMF.</w:t>
      </w:r>
    </w:p>
    <w:p w14:paraId="14D31A1B" w14:textId="407A861B" w:rsidR="000C4EA4" w:rsidRDefault="000C4EA4" w:rsidP="000C4EA4">
      <w:pPr>
        <w:pStyle w:val="B2"/>
      </w:pPr>
      <w:r>
        <w:t>7b.</w:t>
      </w:r>
      <w:r>
        <w:tab/>
        <w:t>The SMF acknowledges the PCF request with a Npcf_SMPolicyControl_UpdateNotify response.</w:t>
      </w:r>
    </w:p>
    <w:p w14:paraId="47B81CE2" w14:textId="00DBD9A4" w:rsidR="00104A8C" w:rsidRDefault="006E4315">
      <w:pPr>
        <w:pStyle w:val="Heading3"/>
      </w:pPr>
      <w:bookmarkStart w:id="140" w:name="_Toc195801301"/>
      <w:bookmarkStart w:id="141" w:name="_Toc199233645"/>
      <w:bookmarkStart w:id="142" w:name="_Toc199872400"/>
      <w:r>
        <w:t>6.2.3</w:t>
      </w:r>
      <w:r>
        <w:tab/>
        <w:t>Impacts on existing services, entities and interfaces</w:t>
      </w:r>
      <w:bookmarkEnd w:id="125"/>
      <w:bookmarkEnd w:id="126"/>
      <w:bookmarkEnd w:id="140"/>
      <w:bookmarkEnd w:id="141"/>
      <w:bookmarkEnd w:id="142"/>
    </w:p>
    <w:p w14:paraId="51A728FF" w14:textId="77777777" w:rsidR="000C4EA4" w:rsidRPr="000C4EA4" w:rsidRDefault="000C4EA4" w:rsidP="000C4EA4">
      <w:pPr>
        <w:rPr>
          <w:b/>
          <w:bCs/>
        </w:rPr>
      </w:pPr>
      <w:r w:rsidRPr="000C4EA4">
        <w:rPr>
          <w:b/>
          <w:bCs/>
        </w:rPr>
        <w:t>UDR:</w:t>
      </w:r>
    </w:p>
    <w:p w14:paraId="6D59976C" w14:textId="77777777" w:rsidR="000C4EA4" w:rsidRDefault="000C4EA4" w:rsidP="000C4EA4">
      <w:pPr>
        <w:pStyle w:val="B1"/>
      </w:pPr>
      <w:r>
        <w:t>-</w:t>
      </w:r>
      <w:r>
        <w:tab/>
        <w:t>Store and provide slice level energy control policy data.</w:t>
      </w:r>
    </w:p>
    <w:p w14:paraId="6FA45D8A" w14:textId="77777777" w:rsidR="000C4EA4" w:rsidRPr="000C4EA4" w:rsidRDefault="000C4EA4" w:rsidP="000C4EA4">
      <w:pPr>
        <w:rPr>
          <w:b/>
          <w:bCs/>
        </w:rPr>
      </w:pPr>
      <w:r w:rsidRPr="000C4EA4">
        <w:rPr>
          <w:b/>
          <w:bCs/>
        </w:rPr>
        <w:t>PCF:</w:t>
      </w:r>
    </w:p>
    <w:p w14:paraId="57FA25EB" w14:textId="3F993C40" w:rsidR="000C4EA4" w:rsidRDefault="000C4EA4" w:rsidP="000C4EA4">
      <w:pPr>
        <w:pStyle w:val="B1"/>
      </w:pPr>
      <w:r>
        <w:t>-</w:t>
      </w:r>
      <w:r>
        <w:tab/>
        <w:t>Collect slice level EnC from OAM (using SA WG5 defined services). Compare the collected EnC to the thresholds in the policy data.</w:t>
      </w:r>
    </w:p>
    <w:p w14:paraId="4598C8F4" w14:textId="77777777" w:rsidR="000C4EA4" w:rsidRDefault="000C4EA4" w:rsidP="000C4EA4">
      <w:pPr>
        <w:pStyle w:val="B1"/>
      </w:pPr>
      <w:r>
        <w:t>-</w:t>
      </w:r>
      <w:r>
        <w:tab/>
        <w:t>Apply/revoke the AM policy, SM policy and/or BDT policy by monitoring the EnC according the EnC policy per slice.</w:t>
      </w:r>
    </w:p>
    <w:p w14:paraId="0D1BF102" w14:textId="5959C498" w:rsidR="00104A8C" w:rsidRPr="000C4EA4" w:rsidRDefault="006E4315" w:rsidP="001A23D4">
      <w:pPr>
        <w:pStyle w:val="Heading2"/>
      </w:pPr>
      <w:bookmarkStart w:id="143" w:name="_Toc195801302"/>
      <w:bookmarkStart w:id="144" w:name="_Toc199233646"/>
      <w:bookmarkStart w:id="145" w:name="_Toc199872401"/>
      <w:r w:rsidRPr="000C4EA4">
        <w:t>6.3</w:t>
      </w:r>
      <w:r w:rsidRPr="000C4EA4">
        <w:rPr>
          <w:rFonts w:hint="eastAsia"/>
        </w:rPr>
        <w:tab/>
      </w:r>
      <w:r w:rsidRPr="000C4EA4">
        <w:t>Solution</w:t>
      </w:r>
      <w:r w:rsidRPr="000C4EA4">
        <w:rPr>
          <w:rFonts w:hint="eastAsia"/>
        </w:rPr>
        <w:t xml:space="preserve"> #</w:t>
      </w:r>
      <w:r w:rsidRPr="000C4EA4">
        <w:t>3: Energy Aware Data Transfer Policy Negotiation</w:t>
      </w:r>
      <w:bookmarkEnd w:id="143"/>
      <w:bookmarkEnd w:id="144"/>
      <w:bookmarkEnd w:id="145"/>
    </w:p>
    <w:p w14:paraId="03F991B4" w14:textId="77777777" w:rsidR="00104A8C" w:rsidRPr="000C4EA4" w:rsidRDefault="006E4315">
      <w:pPr>
        <w:pStyle w:val="Heading3"/>
      </w:pPr>
      <w:bookmarkStart w:id="146" w:name="_Toc195801303"/>
      <w:bookmarkStart w:id="147" w:name="_Toc199233647"/>
      <w:bookmarkStart w:id="148" w:name="_Toc199872402"/>
      <w:r w:rsidRPr="000C4EA4">
        <w:t>6.3.0</w:t>
      </w:r>
      <w:r w:rsidRPr="000C4EA4">
        <w:tab/>
        <w:t>High-level solution principles</w:t>
      </w:r>
      <w:bookmarkEnd w:id="146"/>
      <w:bookmarkEnd w:id="147"/>
      <w:bookmarkEnd w:id="148"/>
    </w:p>
    <w:p w14:paraId="18574DCE" w14:textId="6A300418" w:rsidR="00104A8C" w:rsidRDefault="000C4EA4" w:rsidP="000C4EA4">
      <w:r>
        <w:t>The key principle of the proposed solution to extend the PDTQ policy negotiation to consider energy. For this purpose, it is proposed that AF, in addition to the desired QoS requirement, includes QoS Requirement Adaptability that indicates how much AF can tolerate to different QoS requirements than the desired. Upon the request from the AF, the PCF, based on the energy information from OAM and operator's policy, identifies the energy-optimized candidate time slots for data transfer and, similar to the PDTQ, predicts the QoS level in each slot; then if the predicted QoS level is in the range of AF QoS Adaptability, the PCF includes the time slot to the list to be negotiated with AF.</w:t>
      </w:r>
    </w:p>
    <w:p w14:paraId="07A1871B" w14:textId="4E6BAD18" w:rsidR="000C4EA4" w:rsidRPr="000C4EA4" w:rsidRDefault="000C4EA4" w:rsidP="000C4EA4">
      <w:pPr>
        <w:pStyle w:val="NO"/>
      </w:pPr>
      <w:r>
        <w:t>NOTE:</w:t>
      </w:r>
      <w:r>
        <w:tab/>
        <w:t>The energy-related information at UE or NF level used in KI#2 and KI#3 should be based on robust and accurate enough estimates to be fit for purpose.</w:t>
      </w:r>
    </w:p>
    <w:p w14:paraId="781C69C7" w14:textId="77777777" w:rsidR="00104A8C" w:rsidRPr="000C4EA4" w:rsidRDefault="006E4315" w:rsidP="001A23D4">
      <w:pPr>
        <w:pStyle w:val="Heading3"/>
      </w:pPr>
      <w:bookmarkStart w:id="149" w:name="_Toc148441678"/>
      <w:bookmarkStart w:id="150" w:name="_Toc93070686"/>
      <w:bookmarkStart w:id="151" w:name="_Toc92875662"/>
      <w:bookmarkStart w:id="152" w:name="_Toc195801304"/>
      <w:bookmarkStart w:id="153" w:name="_Toc199233648"/>
      <w:bookmarkStart w:id="154" w:name="_Toc199872403"/>
      <w:r w:rsidRPr="000C4EA4">
        <w:t>6.3.1</w:t>
      </w:r>
      <w:r w:rsidRPr="000C4EA4">
        <w:tab/>
        <w:t>Description</w:t>
      </w:r>
      <w:bookmarkEnd w:id="149"/>
      <w:bookmarkEnd w:id="150"/>
      <w:bookmarkEnd w:id="151"/>
      <w:bookmarkEnd w:id="152"/>
      <w:bookmarkEnd w:id="153"/>
      <w:bookmarkEnd w:id="154"/>
    </w:p>
    <w:p w14:paraId="2E2B8740" w14:textId="77777777" w:rsidR="000C4EA4" w:rsidRDefault="000C4EA4" w:rsidP="000C4EA4">
      <w:pPr>
        <w:rPr>
          <w:lang w:val="en-US" w:eastAsia="en-GB"/>
        </w:rPr>
      </w:pPr>
      <w:r>
        <w:rPr>
          <w:lang w:val="en-US" w:eastAsia="en-GB"/>
        </w:rPr>
        <w:t>The proposed solution maps to the following aspect of KI#2:</w:t>
      </w:r>
    </w:p>
    <w:p w14:paraId="62933300" w14:textId="77777777" w:rsidR="000C4EA4" w:rsidRDefault="000C4EA4" w:rsidP="000C4EA4">
      <w:pPr>
        <w:pStyle w:val="B1"/>
        <w:rPr>
          <w:lang w:val="en-US" w:eastAsia="en-GB"/>
        </w:rPr>
      </w:pPr>
      <w:r>
        <w:rPr>
          <w:lang w:val="en-US" w:eastAsia="en-GB"/>
        </w:rPr>
        <w:tab/>
        <w:t>WT#2: Whether and how to support service adjustments for the UE to enable energy saving. This may include:</w:t>
      </w:r>
    </w:p>
    <w:p w14:paraId="7A8384FC" w14:textId="67443B9A" w:rsidR="000C4EA4" w:rsidRDefault="000C4EA4" w:rsidP="000C4EA4">
      <w:pPr>
        <w:pStyle w:val="B2"/>
        <w:rPr>
          <w:lang w:val="en-US" w:eastAsia="en-GB"/>
        </w:rPr>
      </w:pPr>
      <w:r>
        <w:rPr>
          <w:lang w:val="en-US" w:eastAsia="en-GB"/>
        </w:rPr>
        <w:tab/>
        <w:t>WT#2.1 Whether and how to support taking the energy attributes (e.g. renewable energy information) into account to determine UE traffic handling (e.g. QoS adjustment).</w:t>
      </w:r>
    </w:p>
    <w:p w14:paraId="3CDC4C04" w14:textId="77777777" w:rsidR="000C4EA4" w:rsidRDefault="000C4EA4" w:rsidP="000C4EA4">
      <w:pPr>
        <w:rPr>
          <w:lang w:val="en-US" w:eastAsia="en-GB"/>
        </w:rPr>
      </w:pPr>
      <w:r>
        <w:rPr>
          <w:lang w:val="en-US" w:eastAsia="en-GB"/>
        </w:rPr>
        <w:lastRenderedPageBreak/>
        <w:t>Currently, PCF provides "Npcf_PDTQPolicyControl" service that allow AF to negotiate with 5GC for "Planned Data Transfer with QoS requirements" (PDTQ). However, the policy does not consider the energy-related aspects. To support energy related information as service criteria, it is proposed to extend PDTQ that allows AF to negotiate the data transfer policy considering energy.</w:t>
      </w:r>
    </w:p>
    <w:p w14:paraId="2A38AEAA" w14:textId="48393DA7" w:rsidR="000C4EA4" w:rsidRDefault="000C4EA4" w:rsidP="000C4EA4">
      <w:pPr>
        <w:rPr>
          <w:lang w:val="en-US" w:eastAsia="en-GB"/>
        </w:rPr>
      </w:pPr>
      <w:r>
        <w:rPr>
          <w:lang w:val="en-US" w:eastAsia="en-GB"/>
        </w:rPr>
        <w:t>The PDTQ policy negotiation procedure is as follows.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1033361A" w14:textId="77777777" w:rsidR="000C4EA4" w:rsidRDefault="000C4EA4" w:rsidP="000C4EA4">
      <w:pPr>
        <w:rPr>
          <w:lang w:val="en-US" w:eastAsia="en-GB"/>
        </w:rPr>
      </w:pPr>
      <w:r>
        <w:rPr>
          <w:lang w:val="en-US" w:eastAsia="en-GB"/>
        </w:rPr>
        <w:t>In the proposed solution, there are two extensions in comparison to the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3637204A" w14:textId="77777777" w:rsidR="000C4EA4" w:rsidRDefault="000C4EA4" w:rsidP="000C4EA4">
      <w:pPr>
        <w:rPr>
          <w:lang w:val="en-US" w:eastAsia="en-GB"/>
        </w:rPr>
      </w:pPr>
      <w:r>
        <w:rPr>
          <w:lang w:val="en-US" w:eastAsia="en-GB"/>
        </w:rPr>
        <w:t>To consider energy related information as service criteria, AF may adapt the transfer of the data in two aspects:</w:t>
      </w:r>
    </w:p>
    <w:p w14:paraId="30D6DDF2" w14:textId="145530A3" w:rsidR="000C4EA4" w:rsidRDefault="000C4EA4" w:rsidP="000C4EA4">
      <w:pPr>
        <w:pStyle w:val="B1"/>
        <w:rPr>
          <w:lang w:val="en-US" w:eastAsia="en-GB"/>
        </w:rPr>
      </w:pPr>
      <w:r>
        <w:rPr>
          <w:lang w:val="en-US" w:eastAsia="en-GB"/>
        </w:rPr>
        <w:t>-</w:t>
      </w:r>
      <w:r>
        <w:rPr>
          <w:lang w:val="en-US" w:eastAsia="en-GB"/>
        </w:rPr>
        <w:tab/>
      </w:r>
      <w:r w:rsidRPr="000C4EA4">
        <w:rPr>
          <w:b/>
          <w:bCs/>
          <w:lang w:val="en-US" w:eastAsia="en-GB"/>
        </w:rPr>
        <w:t>QoS requirements Adaptability:</w:t>
      </w:r>
      <w:r>
        <w:rPr>
          <w:lang w:val="en-US" w:eastAsia="en-GB"/>
        </w:rP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6C3518C2" w14:textId="5848ACEB" w:rsidR="000C4EA4" w:rsidRDefault="000C4EA4" w:rsidP="000C4EA4">
      <w:pPr>
        <w:pStyle w:val="B1"/>
        <w:rPr>
          <w:lang w:val="en-US" w:eastAsia="en-GB"/>
        </w:rPr>
      </w:pPr>
      <w:r>
        <w:rPr>
          <w:lang w:val="en-US" w:eastAsia="en-GB"/>
        </w:rPr>
        <w:t>-</w:t>
      </w:r>
      <w:r>
        <w:rPr>
          <w:lang w:val="en-US" w:eastAsia="en-GB"/>
        </w:rPr>
        <w:tab/>
      </w:r>
      <w:r w:rsidRPr="000C4EA4">
        <w:rPr>
          <w:b/>
          <w:bCs/>
          <w:lang w:val="en-US" w:eastAsia="en-GB"/>
        </w:rPr>
        <w:t>Transfer time Adaptability:</w:t>
      </w:r>
      <w:r>
        <w:rPr>
          <w:lang w:val="en-US" w:eastAsia="en-GB"/>
        </w:rPr>
        <w:t xml:space="preserve"> Energy related aspect of a service (e.g. renewable energy consumption ratio) may differ in different time windows, consequently, to consider energy related information as service criteria, similar to the PDTQ policy, AF may adapt the transfer time of the data. AF can specify its adaptability either by 1) providing a list of acceptable transfer time windows or 2) providing a desired transfer time windows and indicating its level of flexibility in terms transfer time with respect the desired window (e.g. "0" implies no flexibility and "100" means full flexibility).</w:t>
      </w:r>
    </w:p>
    <w:p w14:paraId="789329BE" w14:textId="77777777" w:rsidR="000C4EA4" w:rsidRDefault="000C4EA4" w:rsidP="000C4EA4">
      <w:pPr>
        <w:rPr>
          <w:lang w:val="en-US" w:eastAsia="en-GB"/>
        </w:rPr>
      </w:pPr>
      <w:r>
        <w:rPr>
          <w:lang w:val="en-US" w:eastAsia="en-GB"/>
        </w:rPr>
        <w:t>Accordingly, in the proposed solution, in addition to the parameters that existing in the PDTQ policy such as "data volume", "Desired time window", "Desired QoS profile", the AF can also indicate its level of adaptability in terms of QoS requirements and/or transfer time.</w:t>
      </w:r>
    </w:p>
    <w:p w14:paraId="01B0CA8B" w14:textId="77777777" w:rsidR="000C4EA4" w:rsidRDefault="000C4EA4" w:rsidP="000C4EA4">
      <w:pPr>
        <w:rPr>
          <w:lang w:val="en-US" w:eastAsia="en-GB"/>
        </w:rPr>
      </w:pPr>
      <w:r>
        <w:rPr>
          <w:lang w:val="en-US" w:eastAsia="en-GB"/>
        </w:rP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information at the node level.</w:t>
      </w:r>
    </w:p>
    <w:p w14:paraId="68851983" w14:textId="35ECD0EC" w:rsidR="000C4EA4" w:rsidRDefault="000C4EA4" w:rsidP="000C4EA4">
      <w:pPr>
        <w:rPr>
          <w:lang w:val="en-US" w:eastAsia="en-GB"/>
        </w:rPr>
      </w:pPr>
      <w:r>
        <w:rPr>
          <w:lang w:val="en-US" w:eastAsia="en-GB"/>
        </w:rPr>
        <w:t>PCF derives the ePDTQ (energy-related PDTQ) policies as follows. According to the time adaptability of the AF, it determines a number of time windows as the "Transmission Opportunity". For each opportunity, PCF collects the prediction of energy-related information such as energy consumption or renewable energy ratio in the node level (i.e. gNB and (I)UPF) from the OAM. Then based on the operator policy, determines which Transmission Opportunities would be a candidate for data transfer. For each candidate, in the same way of PDTQ policy negotiation, using the prediction of the network resource from NWDAF, PCF predict the achievable QoS level. Finally the predicted QoS level is compared to the QoS Adaptability of the AF and if it is in the acceptable range, the given transmission opportunity is included in the final list to be shared with the AF.</w:t>
      </w:r>
    </w:p>
    <w:p w14:paraId="61F38046" w14:textId="77777777" w:rsidR="000C4EA4" w:rsidRDefault="000C4EA4" w:rsidP="000C4EA4">
      <w:pPr>
        <w:rPr>
          <w:lang w:val="en-US" w:eastAsia="en-GB"/>
        </w:rPr>
      </w:pPr>
      <w:r>
        <w:rPr>
          <w:lang w:val="en-US" w:eastAsia="en-GB"/>
        </w:rP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2F061FCA" w14:textId="77777777" w:rsidR="00104A8C" w:rsidRPr="000C4EA4" w:rsidRDefault="006E4315" w:rsidP="001A23D4">
      <w:pPr>
        <w:pStyle w:val="Heading3"/>
      </w:pPr>
      <w:bookmarkStart w:id="155" w:name="_Toc92875663"/>
      <w:bookmarkStart w:id="156" w:name="_Toc93070687"/>
      <w:bookmarkStart w:id="157" w:name="_Toc148441679"/>
      <w:bookmarkStart w:id="158" w:name="_Toc195801305"/>
      <w:bookmarkStart w:id="159" w:name="_Toc199233649"/>
      <w:bookmarkStart w:id="160" w:name="_Toc199872404"/>
      <w:r w:rsidRPr="000C4EA4">
        <w:t>6.3.2</w:t>
      </w:r>
      <w:r w:rsidRPr="000C4EA4">
        <w:tab/>
        <w:t>Procedures</w:t>
      </w:r>
      <w:bookmarkEnd w:id="155"/>
      <w:bookmarkEnd w:id="156"/>
      <w:bookmarkEnd w:id="157"/>
      <w:bookmarkEnd w:id="158"/>
      <w:bookmarkEnd w:id="159"/>
      <w:bookmarkEnd w:id="160"/>
    </w:p>
    <w:p w14:paraId="500667A0" w14:textId="6EACFDA6" w:rsidR="000C4EA4" w:rsidRDefault="000C4EA4" w:rsidP="000C4EA4">
      <w:pPr>
        <w:rPr>
          <w:lang w:val="en-US" w:eastAsia="en-GB"/>
        </w:rPr>
      </w:pPr>
      <w:r>
        <w:rPr>
          <w:lang w:val="en-US" w:eastAsia="en-GB"/>
        </w:rPr>
        <w:t>The procedure depicted in Figure 6.3.2-1 allows AF to negotiate an energy aware time window with specified QoS level to transmit data.</w:t>
      </w:r>
    </w:p>
    <w:p w14:paraId="71C5F97B" w14:textId="77777777" w:rsidR="00104A8C" w:rsidRDefault="006E4315">
      <w:pPr>
        <w:pStyle w:val="TH"/>
      </w:pPr>
      <w:r>
        <w:object w:dxaOrig="9610" w:dyaOrig="7250" w14:anchorId="6CCA9B7B">
          <v:shape id="_x0000_i1028" type="#_x0000_t75" style="width:479.8pt;height:362.3pt" o:ole="">
            <v:imagedata r:id="rId16" o:title=""/>
          </v:shape>
          <o:OLEObject Type="Embed" ProgID="Visio.Drawing.15" ShapeID="_x0000_i1028" DrawAspect="Content" ObjectID="_1810485264" r:id="rId17"/>
        </w:object>
      </w:r>
    </w:p>
    <w:p w14:paraId="5300D340" w14:textId="7FEE05E2" w:rsidR="00104A8C" w:rsidRPr="000C4EA4" w:rsidRDefault="006E4315">
      <w:pPr>
        <w:pStyle w:val="TF"/>
      </w:pPr>
      <w:bookmarkStart w:id="161" w:name="_CRFigure4_16_15_2_11"/>
      <w:r w:rsidRPr="000C4EA4">
        <w:t xml:space="preserve">Figure </w:t>
      </w:r>
      <w:bookmarkEnd w:id="161"/>
      <w:r w:rsidRPr="000C4EA4">
        <w:t>6.3.2-1: Negotiation for energy aware data transfer</w:t>
      </w:r>
    </w:p>
    <w:p w14:paraId="61B529EC" w14:textId="58EEB737" w:rsidR="00104A8C" w:rsidRDefault="000C4EA4" w:rsidP="000C4EA4">
      <w:r>
        <w:t>Prior to the transfer of the data, the AF negotiates with the 5G Core for the PDTQ policies considering energy. At first, AF discovers its serving NEF before starting the following procedure.</w:t>
      </w:r>
    </w:p>
    <w:p w14:paraId="00769AC9" w14:textId="77777777" w:rsidR="000C4EA4" w:rsidRDefault="000C4EA4" w:rsidP="000C4EA4">
      <w:pPr>
        <w:pStyle w:val="B1"/>
      </w:pPr>
      <w:r>
        <w:t>1a.</w:t>
      </w:r>
      <w:r>
        <w:tab/>
        <w:t>The AF invokes the Nnef_PDTQPolicyNegotiation_Create Request (ASP Identifier, Number of UEs, (Desired) time window(s), (Desired) QoS Profile(s), and optionally Transfer time adaptability, QoS requirements adaptability).</w:t>
      </w:r>
    </w:p>
    <w:p w14:paraId="42D7515F" w14:textId="524CA181" w:rsidR="000C4EA4" w:rsidRDefault="000C4EA4" w:rsidP="000C4EA4">
      <w:pPr>
        <w:pStyle w:val="B1"/>
      </w:pPr>
      <w:r>
        <w:t>1b-1c.</w:t>
      </w:r>
      <w:r>
        <w:tab/>
        <w:t>The NEF may authenticate the AF and authorize the EADT request from the AF. If the authentication/authorization of the AF's request has failed, the NEF will respond to the AF's request through the Nnef_PDTQPolicyNegotiation_Create Response with a failure result and the following steps are skipped.</w:t>
      </w:r>
    </w:p>
    <w:p w14:paraId="5AF6DB05" w14:textId="77777777" w:rsidR="000C4EA4" w:rsidRDefault="000C4EA4" w:rsidP="000C4EA4">
      <w:pPr>
        <w:pStyle w:val="B1"/>
      </w:pPr>
      <w:r>
        <w:t>2.</w:t>
      </w:r>
      <w:r>
        <w:tab/>
        <w:t>Based on an AF request, the NEF may translate the information provided by the AF and invokes the Npcf_PDTQPolicyControl_Create with the PCF to authorize the creation of the policy.</w:t>
      </w:r>
    </w:p>
    <w:p w14:paraId="30C50EB2" w14:textId="77777777" w:rsidR="000C4EA4" w:rsidRDefault="000C4EA4" w:rsidP="000C4EA4">
      <w:pPr>
        <w:pStyle w:val="B1"/>
      </w:pPr>
      <w:r>
        <w:t>3.</w:t>
      </w:r>
      <w:r>
        <w:tab/>
        <w:t>PCF queries the UDR to retrieve all existing ePDTQ polices using Nudr_DM_Query service operation.</w:t>
      </w:r>
    </w:p>
    <w:p w14:paraId="0C880865" w14:textId="77777777" w:rsidR="000C4EA4" w:rsidRDefault="000C4EA4" w:rsidP="000C4EA4">
      <w:pPr>
        <w:pStyle w:val="B1"/>
      </w:pPr>
      <w:r>
        <w:t>4.</w:t>
      </w:r>
      <w:r>
        <w:tab/>
        <w:t>The UDR provides all the stored ePDTQ policies and corresponding related information to the PCF.</w:t>
      </w:r>
    </w:p>
    <w:p w14:paraId="5BDECDA7" w14:textId="77777777" w:rsidR="000C4EA4" w:rsidRDefault="000C4EA4" w:rsidP="000C4EA4">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6-7 are performed for each option.</w:t>
      </w:r>
    </w:p>
    <w:p w14:paraId="7094AAFB" w14:textId="77777777" w:rsidR="000C4EA4" w:rsidRDefault="000C4EA4" w:rsidP="000C4EA4">
      <w:pPr>
        <w:pStyle w:val="B1"/>
      </w:pPr>
      <w:r>
        <w:t>6.</w:t>
      </w:r>
      <w:r>
        <w:tab/>
        <w:t>For the given transmission opportunity option, PCF requests about network status prediction from NWDAF.</w:t>
      </w:r>
    </w:p>
    <w:p w14:paraId="7A955B77" w14:textId="77777777" w:rsidR="000C4EA4" w:rsidRDefault="000C4EA4" w:rsidP="000C4EA4">
      <w:pPr>
        <w:pStyle w:val="B1"/>
      </w:pPr>
      <w:r>
        <w:t>7.</w:t>
      </w:r>
      <w:r>
        <w:tab/>
        <w:t>For the given transmission opportunity option, PCF requests about energy-related information from OAM.</w:t>
      </w:r>
    </w:p>
    <w:p w14:paraId="5C01C365" w14:textId="77777777" w:rsidR="000C4EA4" w:rsidRDefault="000C4EA4" w:rsidP="000C4EA4">
      <w:pPr>
        <w:pStyle w:val="B1"/>
      </w:pPr>
      <w:r>
        <w:t>8.</w:t>
      </w:r>
      <w:r>
        <w:tab/>
        <w:t xml:space="preserve">Based the information collected in step 6 and 7, and considering the operator's policy on energy, the PCF determines one or more ePDTQ policies as explained the previous clause. Each ePTDQ policy includes a </w:t>
      </w:r>
      <w:r>
        <w:lastRenderedPageBreak/>
        <w:t>recommended time window, a recommended QoS profile, and corresponding energy related information, for the traffic transfer for each of the AF sessions for each of the UEs involved.</w:t>
      </w:r>
    </w:p>
    <w:p w14:paraId="242C4D26" w14:textId="77777777" w:rsidR="000C4EA4" w:rsidRDefault="000C4EA4" w:rsidP="000C4EA4">
      <w:pPr>
        <w:pStyle w:val="B1"/>
      </w:pPr>
      <w:r>
        <w:t>9.</w:t>
      </w:r>
      <w:r>
        <w:tab/>
        <w:t>The PCF sends one or more ePDTQ policies to NEF in Npcf_PDTQPolicyControl_Create Response including the EADT Reference ID.</w:t>
      </w:r>
    </w:p>
    <w:p w14:paraId="3371D9A1" w14:textId="77777777" w:rsidR="000C4EA4" w:rsidRDefault="000C4EA4" w:rsidP="000C4EA4">
      <w:pPr>
        <w:pStyle w:val="B1"/>
      </w:pPr>
      <w:r>
        <w:t>10.</w:t>
      </w:r>
      <w:r>
        <w:tab/>
        <w:t>The NEF sends a Nnef_PDTQPolicyNegotiation_Create response to the AF to provide one or more ePDQT policies together with the ePDTQ Reference ID.</w:t>
      </w:r>
    </w:p>
    <w:p w14:paraId="38ED0BE0" w14:textId="77777777" w:rsidR="000C4EA4" w:rsidRDefault="000C4EA4" w:rsidP="000C4EA4">
      <w:pPr>
        <w:pStyle w:val="B1"/>
      </w:pPr>
      <w:r>
        <w:t>11.</w:t>
      </w:r>
      <w:r>
        <w:tab/>
        <w:t>The AF selects one of the ePDTQ policies and notifies NEF for the selected ePDTQ policy via Nnef_PDTQPolicyNegotiation_Update request together with the ePDTQ Reference ID. The AF stores the ePDTQ Reference ID for the future interaction with the PCF.</w:t>
      </w:r>
    </w:p>
    <w:p w14:paraId="433F3DA0" w14:textId="0B7FB567" w:rsidR="000C4EA4" w:rsidRDefault="000C4EA4" w:rsidP="000C4EA4">
      <w:pPr>
        <w:pStyle w:val="B1"/>
      </w:pPr>
      <w:r>
        <w:t>12-14.</w:t>
      </w:r>
      <w:r>
        <w:tab/>
        <w:t>The NEF notifies PCF about the selected ePDTQ policy by the AF. The PCF acknowledges NEF. The NEF responds to the AF request with a Nnef_PDTQPolicyNegotiation_Update Response.</w:t>
      </w:r>
    </w:p>
    <w:p w14:paraId="6BCB8179" w14:textId="40841B64" w:rsidR="000C4EA4" w:rsidRDefault="000C4EA4" w:rsidP="000C4EA4">
      <w:pPr>
        <w:pStyle w:val="B1"/>
      </w:pPr>
      <w:r>
        <w:t>15-16.</w:t>
      </w:r>
      <w:r>
        <w:tab/>
        <w:t>The PCF stores the ePDTQ Reference ID together with the new ePDTQ policy in the UDR by invoking Nudr_DM_Update. The UDR sends a response to the PCF as acknowledgement.</w:t>
      </w:r>
    </w:p>
    <w:p w14:paraId="016FD94B" w14:textId="77777777" w:rsidR="00104A8C" w:rsidRDefault="006E4315" w:rsidP="001A23D4">
      <w:pPr>
        <w:pStyle w:val="Heading3"/>
        <w:rPr>
          <w:lang w:eastAsia="en-GB"/>
        </w:rPr>
      </w:pPr>
      <w:bookmarkStart w:id="162" w:name="_Toc92875664"/>
      <w:bookmarkStart w:id="163" w:name="_Toc93070688"/>
      <w:bookmarkStart w:id="164" w:name="_Toc148441680"/>
      <w:bookmarkStart w:id="165" w:name="_Toc195801306"/>
      <w:bookmarkStart w:id="166" w:name="_Toc199233650"/>
      <w:bookmarkStart w:id="167" w:name="_Toc199872405"/>
      <w:r>
        <w:rPr>
          <w:lang w:eastAsia="en-GB"/>
        </w:rPr>
        <w:t>6.3.3</w:t>
      </w:r>
      <w:r>
        <w:rPr>
          <w:lang w:eastAsia="en-GB"/>
        </w:rPr>
        <w:tab/>
      </w:r>
      <w:bookmarkEnd w:id="162"/>
      <w:r>
        <w:rPr>
          <w:lang w:eastAsia="en-GB"/>
        </w:rPr>
        <w:t>Impacts on existing services, entities and interfaces</w:t>
      </w:r>
      <w:bookmarkEnd w:id="163"/>
      <w:bookmarkEnd w:id="164"/>
      <w:bookmarkEnd w:id="165"/>
      <w:bookmarkEnd w:id="166"/>
      <w:bookmarkEnd w:id="167"/>
    </w:p>
    <w:p w14:paraId="6D51F753" w14:textId="77777777" w:rsidR="000C4EA4" w:rsidRDefault="000C4EA4" w:rsidP="000C4EA4">
      <w:r>
        <w:t>The solution has the following impacts:</w:t>
      </w:r>
    </w:p>
    <w:p w14:paraId="5789639A" w14:textId="77777777" w:rsidR="000C4EA4" w:rsidRPr="000C4EA4" w:rsidRDefault="000C4EA4" w:rsidP="000C4EA4">
      <w:pPr>
        <w:rPr>
          <w:b/>
          <w:bCs/>
        </w:rPr>
      </w:pPr>
      <w:r w:rsidRPr="000C4EA4">
        <w:rPr>
          <w:b/>
          <w:bCs/>
        </w:rPr>
        <w:t>NEF:</w:t>
      </w:r>
    </w:p>
    <w:p w14:paraId="52504535" w14:textId="77777777" w:rsidR="000C4EA4" w:rsidRDefault="000C4EA4" w:rsidP="000C4EA4">
      <w:pPr>
        <w:pStyle w:val="B1"/>
      </w:pPr>
      <w:r>
        <w:t>-</w:t>
      </w:r>
      <w:r>
        <w:tab/>
        <w:t>Extending service to negotiate PDTQ policy with considering energy.</w:t>
      </w:r>
    </w:p>
    <w:p w14:paraId="691E7AB6" w14:textId="77777777" w:rsidR="000C4EA4" w:rsidRPr="000C4EA4" w:rsidRDefault="000C4EA4" w:rsidP="000C4EA4">
      <w:pPr>
        <w:rPr>
          <w:b/>
          <w:bCs/>
        </w:rPr>
      </w:pPr>
      <w:r w:rsidRPr="000C4EA4">
        <w:rPr>
          <w:b/>
          <w:bCs/>
        </w:rPr>
        <w:t>PCF:</w:t>
      </w:r>
    </w:p>
    <w:p w14:paraId="021E5377" w14:textId="77777777" w:rsidR="000C4EA4" w:rsidRDefault="000C4EA4" w:rsidP="000C4EA4">
      <w:pPr>
        <w:pStyle w:val="B1"/>
      </w:pPr>
      <w:r>
        <w:t>-</w:t>
      </w:r>
      <w:r>
        <w:tab/>
        <w:t>Extending service to negotiate PDTQ policy with considering energy.</w:t>
      </w:r>
    </w:p>
    <w:p w14:paraId="428FBEA5" w14:textId="77777777" w:rsidR="000C4EA4" w:rsidRDefault="000C4EA4" w:rsidP="000C4EA4">
      <w:pPr>
        <w:pStyle w:val="B1"/>
      </w:pPr>
      <w:r>
        <w:t>-</w:t>
      </w:r>
      <w:r>
        <w:tab/>
        <w:t>Extending functionality to get energy related information of transmission opportunities options.</w:t>
      </w:r>
    </w:p>
    <w:p w14:paraId="321B446E" w14:textId="77777777" w:rsidR="000C4EA4" w:rsidRPr="000C4EA4" w:rsidRDefault="000C4EA4" w:rsidP="000C4EA4">
      <w:pPr>
        <w:rPr>
          <w:b/>
          <w:bCs/>
        </w:rPr>
      </w:pPr>
      <w:r w:rsidRPr="000C4EA4">
        <w:rPr>
          <w:b/>
          <w:bCs/>
        </w:rPr>
        <w:t>OAM:</w:t>
      </w:r>
    </w:p>
    <w:p w14:paraId="0202A6B0" w14:textId="77777777" w:rsidR="000C4EA4" w:rsidRDefault="000C4EA4" w:rsidP="000C4EA4">
      <w:pPr>
        <w:pStyle w:val="B1"/>
      </w:pPr>
      <w:r>
        <w:t>-</w:t>
      </w:r>
      <w:r>
        <w:tab/>
        <w:t>Extending functionalities to provide prediction of energy related information (e.g. energy consumption or renewable energy ratio).</w:t>
      </w:r>
    </w:p>
    <w:p w14:paraId="01605A47" w14:textId="2E345B8C" w:rsidR="00104A8C" w:rsidRPr="0041588E" w:rsidRDefault="006E4315">
      <w:pPr>
        <w:pStyle w:val="Heading2"/>
      </w:pPr>
      <w:bookmarkStart w:id="168" w:name="_Toc195801307"/>
      <w:bookmarkStart w:id="169" w:name="_Toc199233651"/>
      <w:bookmarkStart w:id="170" w:name="_Toc199872406"/>
      <w:r w:rsidRPr="0041588E">
        <w:t>6.4</w:t>
      </w:r>
      <w:r w:rsidRPr="0041588E">
        <w:tab/>
        <w:t>Solution #4: Support of QoS adjustments</w:t>
      </w:r>
      <w:bookmarkEnd w:id="168"/>
      <w:bookmarkEnd w:id="169"/>
      <w:bookmarkEnd w:id="170"/>
    </w:p>
    <w:p w14:paraId="6874134F" w14:textId="77777777" w:rsidR="00104A8C" w:rsidRPr="0041588E" w:rsidRDefault="006E4315">
      <w:pPr>
        <w:pStyle w:val="Heading3"/>
      </w:pPr>
      <w:bookmarkStart w:id="171" w:name="_Toc195801308"/>
      <w:bookmarkStart w:id="172" w:name="_Toc199233652"/>
      <w:bookmarkStart w:id="173" w:name="_Toc199872407"/>
      <w:r w:rsidRPr="0041588E">
        <w:t>6.4.0</w:t>
      </w:r>
      <w:r w:rsidRPr="0041588E">
        <w:tab/>
        <w:t>High-level solution principles</w:t>
      </w:r>
      <w:bookmarkEnd w:id="171"/>
      <w:bookmarkEnd w:id="172"/>
      <w:bookmarkEnd w:id="173"/>
    </w:p>
    <w:p w14:paraId="39878B90" w14:textId="77777777" w:rsidR="0041588E" w:rsidRDefault="0041588E" w:rsidP="0041588E">
      <w:pPr>
        <w:rPr>
          <w:lang w:val="en-US" w:eastAsia="zh-TW"/>
        </w:rPr>
      </w:pPr>
      <w:r>
        <w:rPr>
          <w:lang w:val="en-US" w:eastAsia="zh-TW"/>
        </w:rPr>
        <w:t>The proposed solution is</w:t>
      </w:r>
    </w:p>
    <w:p w14:paraId="03E58F00" w14:textId="77777777" w:rsidR="0041588E" w:rsidRDefault="0041588E" w:rsidP="0041588E">
      <w:pPr>
        <w:pStyle w:val="B1"/>
        <w:rPr>
          <w:lang w:val="en-US" w:eastAsia="zh-TW"/>
        </w:rPr>
      </w:pPr>
      <w:r>
        <w:rPr>
          <w:lang w:val="en-US" w:eastAsia="zh-TW"/>
        </w:rPr>
        <w:t>-</w:t>
      </w:r>
      <w:r>
        <w:rPr>
          <w:lang w:val="en-US" w:eastAsia="zh-TW"/>
        </w:rPr>
        <w:tab/>
        <w:t>to update the value of QoS rules, QoS profile and Alternative QoS profile by re-using the existing parameters. No new parameters are added based on the energy related information.</w:t>
      </w:r>
    </w:p>
    <w:p w14:paraId="79A287D9" w14:textId="77777777" w:rsidR="0041588E" w:rsidRDefault="0041588E" w:rsidP="0041588E">
      <w:pPr>
        <w:pStyle w:val="B1"/>
        <w:rPr>
          <w:lang w:val="en-US" w:eastAsia="zh-TW"/>
        </w:rPr>
      </w:pPr>
      <w:r>
        <w:rPr>
          <w:lang w:val="en-US" w:eastAsia="zh-TW"/>
        </w:rPr>
        <w:t>-</w:t>
      </w:r>
      <w:r>
        <w:rPr>
          <w:lang w:val="en-US" w:eastAsia="zh-TW"/>
        </w:rPr>
        <w:tab/>
        <w:t>to enhance the SMF to be aware of the energy status of NG-RAN (e.g. whether the NG-RAN is using renewable energy or not) and then decide whether to update Alternative QoS profile or not</w:t>
      </w:r>
    </w:p>
    <w:p w14:paraId="74575288" w14:textId="77777777" w:rsidR="0041588E" w:rsidRDefault="0041588E" w:rsidP="0041588E">
      <w:pPr>
        <w:pStyle w:val="B1"/>
        <w:rPr>
          <w:lang w:val="en-US" w:eastAsia="zh-TW"/>
        </w:rPr>
      </w:pPr>
      <w:r>
        <w:rPr>
          <w:lang w:val="en-US" w:eastAsia="zh-TW"/>
        </w:rPr>
        <w:t>-</w:t>
      </w:r>
      <w:r>
        <w:rPr>
          <w:lang w:val="en-US" w:eastAsia="zh-TW"/>
        </w:rPr>
        <w:tab/>
        <w:t>to allow SMF to update the QoS configuration based on the PCC rules from PCF which has interacted with EIF</w:t>
      </w:r>
    </w:p>
    <w:p w14:paraId="745F7DCA" w14:textId="3AFE8CF8" w:rsidR="0041588E" w:rsidRDefault="0041588E" w:rsidP="0041588E">
      <w:pPr>
        <w:pStyle w:val="NO"/>
        <w:rPr>
          <w:lang w:val="en-US" w:eastAsia="zh-TW"/>
        </w:rPr>
      </w:pPr>
      <w:r>
        <w:rPr>
          <w:lang w:val="en-US" w:eastAsia="zh-TW"/>
        </w:rPr>
        <w:t>NOTE 1:</w:t>
      </w:r>
      <w:r>
        <w:rPr>
          <w:lang w:val="en-US" w:eastAsia="zh-TW"/>
        </w:rPr>
        <w:tab/>
        <w:t>The energy-related information at UE or NF level used in KI#2 and KI#3 should be based on robust and accurate enough estimates to be fit for purpose.</w:t>
      </w:r>
    </w:p>
    <w:p w14:paraId="045DA74C" w14:textId="5C236164" w:rsidR="0041588E" w:rsidRDefault="0041588E" w:rsidP="0041588E">
      <w:pPr>
        <w:pStyle w:val="NO"/>
        <w:rPr>
          <w:lang w:val="en-US" w:eastAsia="zh-TW"/>
        </w:rPr>
      </w:pPr>
      <w:r>
        <w:rPr>
          <w:lang w:val="en-US" w:eastAsia="zh-TW"/>
        </w:rPr>
        <w:t>NOTE 2:</w:t>
      </w:r>
      <w:r>
        <w:rPr>
          <w:lang w:val="en-US" w:eastAsia="zh-TW"/>
        </w:rPr>
        <w:tab/>
        <w:t xml:space="preserve">The usage of QoS rules to UE and QoS profiles to NG-RAN are the same as specified in </w:t>
      </w:r>
      <w:r w:rsidR="004E7161">
        <w:rPr>
          <w:lang w:val="en-US" w:eastAsia="zh-TW"/>
        </w:rPr>
        <w:t>TS 23.501 [</w:t>
      </w:r>
      <w:r>
        <w:rPr>
          <w:lang w:val="en-US" w:eastAsia="zh-TW"/>
        </w:rPr>
        <w:t>2], i.e. UE and NG-RAN are not required to take the energy criteria/attributes/characteristics into account to determine how to use QoS rules and QoS profile.</w:t>
      </w:r>
    </w:p>
    <w:p w14:paraId="2DF32675" w14:textId="77777777" w:rsidR="00104A8C" w:rsidRDefault="006E4315">
      <w:pPr>
        <w:pStyle w:val="Heading3"/>
      </w:pPr>
      <w:bookmarkStart w:id="174" w:name="_Toc195801309"/>
      <w:bookmarkStart w:id="175" w:name="_Toc199233653"/>
      <w:bookmarkStart w:id="176" w:name="_Toc199872408"/>
      <w:r>
        <w:t>6.4.1</w:t>
      </w:r>
      <w:r>
        <w:tab/>
        <w:t>Description</w:t>
      </w:r>
      <w:bookmarkEnd w:id="174"/>
      <w:bookmarkEnd w:id="175"/>
      <w:bookmarkEnd w:id="176"/>
    </w:p>
    <w:p w14:paraId="7BCD13CD" w14:textId="77777777" w:rsidR="0041588E" w:rsidRDefault="0041588E" w:rsidP="0041588E">
      <w:r>
        <w:t xml:space="preserve">This solution is to resolve the issue for the QoS adjustments for the UE based on the energy attributes and energy related information from OAM and EIF. The QoS adjustments can be to update QoS rules to the UE and QoS profile to the RAN by adjusting the value of the existing parameters to achieve the purpose of energy saving for the UE. The QoS </w:t>
      </w:r>
      <w:r>
        <w:lastRenderedPageBreak/>
        <w:t>adjustments may also occur after the PCF interacts with EIF and may update the PCC rules related to QoS adjustments to the SMF and then the SMF updates the QoS rules and profile to the UE and/or to the RAN.</w:t>
      </w:r>
    </w:p>
    <w:p w14:paraId="3F3B4368" w14:textId="1BF120C0" w:rsidR="0041588E" w:rsidRDefault="0041588E" w:rsidP="0041588E">
      <w:pPr>
        <w:pStyle w:val="NO"/>
      </w:pPr>
      <w:r>
        <w:t>NOTE 1:</w:t>
      </w:r>
      <w:r>
        <w:tab/>
        <w:t>How PCF interacts with EIF to update policy is not addressed in this solution. The PCC rules made by PCF are based on the operators' policy or local configuration.</w:t>
      </w:r>
    </w:p>
    <w:p w14:paraId="51C2CEF9" w14:textId="7ABA04EE" w:rsidR="0041588E" w:rsidRDefault="0041588E" w:rsidP="0041588E">
      <w:pPr>
        <w:pStyle w:val="NO"/>
      </w:pPr>
      <w:r>
        <w:t>NOTE 2:</w:t>
      </w:r>
      <w:r>
        <w:tab/>
        <w:t>The adjustment to QoS rules or to QoS profile may mean e.g. increasing or decreasing the value for QoS parameters such as GFBR or MFBR.</w:t>
      </w:r>
    </w:p>
    <w:p w14:paraId="7D3DF4D3" w14:textId="2628BD42" w:rsidR="0041588E" w:rsidRDefault="0041588E" w:rsidP="0041588E">
      <w:pPr>
        <w:pStyle w:val="NO"/>
      </w:pPr>
      <w:r>
        <w:t>NOTE 3:</w:t>
      </w:r>
      <w:r>
        <w:tab/>
        <w:t>After adjusting QoS parameters in QoS rules and QoS profile by SMF, it is possible that the SMF may trigger UP path adjustment to reselect a UPF which can meet the updated QoS parameters for the UE and for the RAN.</w:t>
      </w:r>
    </w:p>
    <w:p w14:paraId="53082118" w14:textId="77777777" w:rsidR="00104A8C" w:rsidRPr="0041588E" w:rsidRDefault="006E4315">
      <w:pPr>
        <w:pStyle w:val="Heading3"/>
      </w:pPr>
      <w:bookmarkStart w:id="177" w:name="_Toc195801310"/>
      <w:bookmarkStart w:id="178" w:name="_Toc199233654"/>
      <w:bookmarkStart w:id="179" w:name="_Toc199872409"/>
      <w:r w:rsidRPr="0041588E">
        <w:t>6.4.2</w:t>
      </w:r>
      <w:r w:rsidRPr="0041588E">
        <w:tab/>
        <w:t>Architectural assumption</w:t>
      </w:r>
      <w:bookmarkEnd w:id="177"/>
      <w:bookmarkEnd w:id="178"/>
      <w:bookmarkEnd w:id="179"/>
    </w:p>
    <w:p w14:paraId="15A5E962" w14:textId="005EDFA4" w:rsidR="0041588E" w:rsidRDefault="0041588E" w:rsidP="0041588E">
      <w:r>
        <w:t xml:space="preserve">The solution is based on clauses 4.2.18 and 5.51 of </w:t>
      </w:r>
      <w:r w:rsidR="004E7161">
        <w:t>TS 23.501 [</w:t>
      </w:r>
      <w:r>
        <w:t>2] as a baseline to enhance the QoS adjustment to meet the energy efficiency and/or energy saving for the UE.</w:t>
      </w:r>
    </w:p>
    <w:p w14:paraId="179DEAD4" w14:textId="7059DA8C" w:rsidR="0041588E" w:rsidRDefault="0041588E" w:rsidP="0041588E">
      <w:r>
        <w:t xml:space="preserve">Furthermore, the existing QoS model is re-used as specified in clause 5.7 of </w:t>
      </w:r>
      <w:r w:rsidR="004E7161">
        <w:t>TS 23.501 [</w:t>
      </w:r>
      <w:r>
        <w:t>2].</w:t>
      </w:r>
    </w:p>
    <w:p w14:paraId="5D1A784F" w14:textId="77777777" w:rsidR="00104A8C" w:rsidRPr="0041588E" w:rsidRDefault="006E4315">
      <w:pPr>
        <w:pStyle w:val="Heading3"/>
      </w:pPr>
      <w:bookmarkStart w:id="180" w:name="_Toc195801311"/>
      <w:bookmarkStart w:id="181" w:name="_Toc199233655"/>
      <w:bookmarkStart w:id="182" w:name="_Toc199872410"/>
      <w:r w:rsidRPr="0041588E">
        <w:rPr>
          <w:rFonts w:hint="eastAsia"/>
        </w:rPr>
        <w:t>6.4</w:t>
      </w:r>
      <w:r w:rsidRPr="0041588E">
        <w:t>.3</w:t>
      </w:r>
      <w:r w:rsidRPr="0041588E">
        <w:tab/>
        <w:t>QoS adjustment for the UE</w:t>
      </w:r>
      <w:bookmarkEnd w:id="180"/>
      <w:bookmarkEnd w:id="181"/>
      <w:bookmarkEnd w:id="182"/>
    </w:p>
    <w:p w14:paraId="54338315" w14:textId="66922F93" w:rsidR="0041588E" w:rsidRPr="0041588E" w:rsidRDefault="0041588E" w:rsidP="0041588E">
      <w:r>
        <w:t xml:space="preserve">In clause 5.7 of </w:t>
      </w:r>
      <w:r w:rsidR="004E7161">
        <w:t>TS 23.501 [</w:t>
      </w:r>
      <w:r>
        <w:t xml:space="preserve">2], the UE is provided with QoS rules via PDU Session establishment/modification procedure as specified in </w:t>
      </w:r>
      <w:r w:rsidR="004E7161">
        <w:t>TS 23.502 [</w:t>
      </w:r>
      <w:r>
        <w:t xml:space="preserve">3] to perform the classification and marking UL traffic based on the received QoS rules from the SMF. Based on the network architecture in Fig. 4.2.18-2 of </w:t>
      </w:r>
      <w:r w:rsidR="004E7161">
        <w:t>TS 23.501 [</w:t>
      </w:r>
      <w:r>
        <w:t>2], to achieve energy saving for the UE, the SMF may update the QoS rules or QoS profile or Alternative QoS profiles based on the PCC rules updated from PCF which has interacted with EIF.</w:t>
      </w:r>
    </w:p>
    <w:p w14:paraId="4951CB0A" w14:textId="77777777" w:rsidR="00104A8C" w:rsidRPr="0041588E" w:rsidRDefault="006E4315">
      <w:pPr>
        <w:pStyle w:val="Heading3"/>
      </w:pPr>
      <w:bookmarkStart w:id="183" w:name="_Toc195801312"/>
      <w:bookmarkStart w:id="184" w:name="_Toc199233656"/>
      <w:bookmarkStart w:id="185" w:name="_Toc199872411"/>
      <w:r w:rsidRPr="0041588E">
        <w:rPr>
          <w:rFonts w:hint="eastAsia"/>
        </w:rPr>
        <w:t>6.4</w:t>
      </w:r>
      <w:r w:rsidRPr="0041588E">
        <w:t>.4</w:t>
      </w:r>
      <w:r w:rsidRPr="0041588E">
        <w:tab/>
        <w:t>Procedures for QoS rules, QoS profiles and N4 rules update to the UE/RAN/UPF</w:t>
      </w:r>
      <w:bookmarkEnd w:id="183"/>
      <w:bookmarkEnd w:id="184"/>
      <w:bookmarkEnd w:id="185"/>
    </w:p>
    <w:p w14:paraId="61E70BF5" w14:textId="77777777" w:rsidR="00104A8C" w:rsidRDefault="006E4315">
      <w:pPr>
        <w:pStyle w:val="Heading4"/>
      </w:pPr>
      <w:bookmarkStart w:id="186" w:name="_Toc195801313"/>
      <w:bookmarkStart w:id="187" w:name="_Toc199872412"/>
      <w:r w:rsidRPr="0041588E">
        <w:rPr>
          <w:rFonts w:hint="eastAsia"/>
        </w:rPr>
        <w:t>6.4</w:t>
      </w:r>
      <w:r w:rsidRPr="0041588E">
        <w:t>.4.1</w:t>
      </w:r>
      <w:r w:rsidRPr="0041588E">
        <w:tab/>
        <w:t>QoS configurations to the UE/RAN/UPF</w:t>
      </w:r>
      <w:bookmarkEnd w:id="186"/>
      <w:bookmarkEnd w:id="187"/>
    </w:p>
    <w:p w14:paraId="394D8D97" w14:textId="76C6EFB5" w:rsidR="0041588E" w:rsidRDefault="0041588E" w:rsidP="0041588E">
      <w:r>
        <w:t xml:space="preserve">The PDU Session establishment procedure or modification procedure in clauses 4.3.2 and 4.3.3 of </w:t>
      </w:r>
      <w:r w:rsidR="004E7161">
        <w:t>TS 23.502 [</w:t>
      </w:r>
      <w:r>
        <w:t>3] can be re-used.</w:t>
      </w:r>
    </w:p>
    <w:p w14:paraId="320CF797" w14:textId="2DD0FB8B" w:rsidR="0041588E" w:rsidRDefault="0041588E" w:rsidP="0041588E">
      <w:r>
        <w:t xml:space="preserve">SMF may be triggered to perform PDU Session modification procedure to update the QoS rules or QoS profile to the UE and to the RAN as mentioned by step 1b in clause 4.3.3 of </w:t>
      </w:r>
      <w:r w:rsidR="004E7161">
        <w:t>TS 23.502 [</w:t>
      </w:r>
      <w:r>
        <w:t>3], PCF initiated SM policy Association Modification procedure in clause 4.16.5.2 to notify the policies changes after PCF interacts with EIF. At the same time, the SMF may also update the N4 rules to the UPF based on the updated QoS rules and QoS profiles.</w:t>
      </w:r>
    </w:p>
    <w:p w14:paraId="5F1DA876" w14:textId="77777777" w:rsidR="0041588E" w:rsidRDefault="0041588E" w:rsidP="0041588E">
      <w:pPr>
        <w:pStyle w:val="EditorsNote"/>
      </w:pPr>
      <w:r>
        <w:t>Editor's note:</w:t>
      </w:r>
      <w:r>
        <w:tab/>
        <w:t>How SMF is triggered to do QoS adjustment is FFS.</w:t>
      </w:r>
    </w:p>
    <w:p w14:paraId="5991399A" w14:textId="77777777" w:rsidR="00104A8C" w:rsidRDefault="006E4315">
      <w:pPr>
        <w:pStyle w:val="Heading4"/>
        <w:rPr>
          <w:lang w:eastAsia="zh-CN"/>
        </w:rPr>
      </w:pPr>
      <w:bookmarkStart w:id="188" w:name="_Toc195801314"/>
      <w:bookmarkStart w:id="189" w:name="_Toc199872413"/>
      <w:r>
        <w:rPr>
          <w:rFonts w:hint="eastAsia"/>
          <w:lang w:eastAsia="zh-CN"/>
        </w:rPr>
        <w:t>6.4</w:t>
      </w:r>
      <w:r>
        <w:rPr>
          <w:lang w:eastAsia="zh-CN"/>
        </w:rPr>
        <w:t>.4.2</w:t>
      </w:r>
      <w:r>
        <w:rPr>
          <w:lang w:eastAsia="zh-CN"/>
        </w:rPr>
        <w:tab/>
        <w:t>Alternative QoS profiles</w:t>
      </w:r>
      <w:bookmarkEnd w:id="188"/>
      <w:bookmarkEnd w:id="189"/>
    </w:p>
    <w:p w14:paraId="3B0D0B82" w14:textId="77777777" w:rsidR="0041588E" w:rsidRDefault="0041588E" w:rsidP="0041588E">
      <w:r>
        <w:t>The value of Alternative QoS profile can be also adjusted or updated based on the energy attributes/characteristics of RAN (e.g. whether the RAN is using renewable energy or not).</w:t>
      </w:r>
    </w:p>
    <w:p w14:paraId="178348BE" w14:textId="77777777" w:rsidR="0041588E" w:rsidRDefault="0041588E" w:rsidP="0041588E">
      <w:r>
        <w:t>Furthermore, the existing Notification control procedure needs to be enhanced as follows:</w:t>
      </w:r>
    </w:p>
    <w:p w14:paraId="0FF9CEB6" w14:textId="77777777" w:rsidR="0041588E" w:rsidRDefault="0041588E" w:rsidP="0041588E">
      <w:pPr>
        <w:pStyle w:val="B1"/>
      </w:pPr>
      <w:r>
        <w:t>-</w:t>
      </w:r>
      <w:r>
        <w:tab/>
        <w:t>e.g. when the NG-RAN switches to use the renewable energy based on the availability information of the renewable energy from the OAM, the RAN may send a notification towards SMF for informing "the renewable energy- is applied/used" to notify the SMF, and the SMF may decide to update Alternative QoS profile based on the rules from PCF or local configuration to the RAN and at the same time, the SMF may also trigger PDU Session modification procedure to the UE based on the updated Alternative QoS profile.</w:t>
      </w:r>
    </w:p>
    <w:p w14:paraId="145BAEED" w14:textId="2234B4CF" w:rsidR="0041588E" w:rsidRDefault="0041588E" w:rsidP="0041588E">
      <w:pPr>
        <w:pStyle w:val="NO"/>
      </w:pPr>
      <w:r>
        <w:t>NOTE:</w:t>
      </w:r>
      <w:r>
        <w:tab/>
        <w:t xml:space="preserve">The usage of Alternative QoS profile is the same as specified in </w:t>
      </w:r>
      <w:r w:rsidR="004E7161">
        <w:t>TS 23.501 [</w:t>
      </w:r>
      <w:r>
        <w:t>2].</w:t>
      </w:r>
    </w:p>
    <w:p w14:paraId="0B38383B" w14:textId="77777777" w:rsidR="0041588E" w:rsidRDefault="0041588E" w:rsidP="0041588E">
      <w:pPr>
        <w:pStyle w:val="EditorsNote"/>
      </w:pPr>
      <w:r>
        <w:t>Editor's note:</w:t>
      </w:r>
      <w:r>
        <w:tab/>
        <w:t>How the Alternative QoS profile is updated to NG-RAN based on the status of NG-RAN (e.g. whether the RAN is using renewable energy or not) is FFS.</w:t>
      </w:r>
    </w:p>
    <w:p w14:paraId="3EF79F6D" w14:textId="77777777" w:rsidR="0041588E" w:rsidRDefault="0041588E" w:rsidP="0041588E">
      <w:pPr>
        <w:pStyle w:val="EditorsNote"/>
      </w:pPr>
      <w:r>
        <w:t>Editor's note:</w:t>
      </w:r>
      <w:r>
        <w:tab/>
        <w:t>Whether and how RAN renewal energy status information is known at the SMF/PCF is FFS.</w:t>
      </w:r>
    </w:p>
    <w:p w14:paraId="3BF85F3D" w14:textId="77777777" w:rsidR="00104A8C" w:rsidRDefault="006E4315">
      <w:pPr>
        <w:pStyle w:val="Heading3"/>
        <w:rPr>
          <w:lang w:eastAsia="zh-CN"/>
        </w:rPr>
      </w:pPr>
      <w:bookmarkStart w:id="190" w:name="_Toc195801315"/>
      <w:bookmarkStart w:id="191" w:name="_Toc199233657"/>
      <w:bookmarkStart w:id="192" w:name="_Toc199872414"/>
      <w:r>
        <w:rPr>
          <w:rFonts w:hint="eastAsia"/>
          <w:lang w:eastAsia="zh-CN"/>
        </w:rPr>
        <w:lastRenderedPageBreak/>
        <w:t>6.4</w:t>
      </w:r>
      <w:r>
        <w:rPr>
          <w:lang w:eastAsia="zh-CN"/>
        </w:rPr>
        <w:t>.5</w:t>
      </w:r>
      <w:r>
        <w:rPr>
          <w:lang w:eastAsia="zh-CN"/>
        </w:rPr>
        <w:tab/>
        <w:t>Impacts on existing services, entities and interfaces</w:t>
      </w:r>
      <w:bookmarkEnd w:id="190"/>
      <w:bookmarkEnd w:id="191"/>
      <w:bookmarkEnd w:id="192"/>
    </w:p>
    <w:p w14:paraId="1C3B6A4E" w14:textId="77777777" w:rsidR="0041588E" w:rsidRPr="0041588E" w:rsidRDefault="0041588E" w:rsidP="0041588E">
      <w:pPr>
        <w:rPr>
          <w:b/>
          <w:bCs/>
        </w:rPr>
      </w:pPr>
      <w:r w:rsidRPr="0041588E">
        <w:rPr>
          <w:b/>
          <w:bCs/>
        </w:rPr>
        <w:t>OAM:</w:t>
      </w:r>
    </w:p>
    <w:p w14:paraId="33ACFFAE" w14:textId="4388C443" w:rsidR="0041588E" w:rsidRDefault="0041588E" w:rsidP="0041588E">
      <w:pPr>
        <w:pStyle w:val="B1"/>
      </w:pPr>
      <w:r>
        <w:t>-</w:t>
      </w:r>
      <w:r>
        <w:tab/>
        <w:t>Needs to provide the energy attributes of RANs to 5GC NFs (e.g. SMF).</w:t>
      </w:r>
    </w:p>
    <w:p w14:paraId="478A01A9" w14:textId="77777777" w:rsidR="0041588E" w:rsidRPr="0041588E" w:rsidRDefault="0041588E" w:rsidP="0041588E">
      <w:pPr>
        <w:rPr>
          <w:b/>
          <w:bCs/>
        </w:rPr>
      </w:pPr>
      <w:r w:rsidRPr="0041588E">
        <w:rPr>
          <w:b/>
          <w:bCs/>
        </w:rPr>
        <w:t>SMF:</w:t>
      </w:r>
    </w:p>
    <w:p w14:paraId="6D588CE2" w14:textId="77777777" w:rsidR="0041588E" w:rsidRDefault="0041588E" w:rsidP="0041588E">
      <w:pPr>
        <w:pStyle w:val="B1"/>
      </w:pPr>
      <w:r>
        <w:t>-</w:t>
      </w:r>
      <w:r>
        <w:tab/>
        <w:t>Needs to provide the energy related QoS profile based on policies from PCF or local configuration and optionally the energy related Alternative QoS Profile to the NG-RAN.</w:t>
      </w:r>
    </w:p>
    <w:p w14:paraId="5081D366" w14:textId="77777777" w:rsidR="0041588E" w:rsidRDefault="0041588E" w:rsidP="0041588E">
      <w:pPr>
        <w:pStyle w:val="B1"/>
      </w:pPr>
      <w:r>
        <w:t>-</w:t>
      </w:r>
      <w:r>
        <w:tab/>
        <w:t>Needs to provide the energy related QoS rules based on policies from PCF or local configuration to the UE and update the N4 rules to the UPF.</w:t>
      </w:r>
    </w:p>
    <w:p w14:paraId="207EE175" w14:textId="77777777" w:rsidR="0041588E" w:rsidRPr="0041588E" w:rsidRDefault="0041588E" w:rsidP="0041588E">
      <w:pPr>
        <w:rPr>
          <w:b/>
          <w:bCs/>
        </w:rPr>
      </w:pPr>
      <w:r w:rsidRPr="0041588E">
        <w:rPr>
          <w:b/>
          <w:bCs/>
        </w:rPr>
        <w:t>PCF:</w:t>
      </w:r>
    </w:p>
    <w:p w14:paraId="5535223F" w14:textId="77777777" w:rsidR="0041588E" w:rsidRDefault="0041588E" w:rsidP="0041588E">
      <w:pPr>
        <w:pStyle w:val="B1"/>
      </w:pPr>
      <w:r>
        <w:t>-</w:t>
      </w:r>
      <w:r>
        <w:tab/>
        <w:t>Needs to generate PCC rules to SMF for generating the energy related QoS profile, QoS rules and optionally the energy related Alternative QoS profiles after interacting with EIF.</w:t>
      </w:r>
    </w:p>
    <w:p w14:paraId="40BBC8F2" w14:textId="77777777" w:rsidR="0041588E" w:rsidRPr="0041588E" w:rsidRDefault="0041588E" w:rsidP="0041588E">
      <w:pPr>
        <w:rPr>
          <w:b/>
          <w:bCs/>
        </w:rPr>
      </w:pPr>
      <w:r w:rsidRPr="0041588E">
        <w:rPr>
          <w:b/>
          <w:bCs/>
        </w:rPr>
        <w:t>EIF:</w:t>
      </w:r>
    </w:p>
    <w:p w14:paraId="7655B88A" w14:textId="77777777" w:rsidR="0041588E" w:rsidRDefault="0041588E" w:rsidP="0041588E">
      <w:pPr>
        <w:pStyle w:val="B1"/>
      </w:pPr>
      <w:r>
        <w:t>-</w:t>
      </w:r>
      <w:r>
        <w:tab/>
        <w:t>Needs to provide the notification to PCF to determine the policies to SMF for QoS rules, QoS profile or Alternative QoS profile.</w:t>
      </w:r>
    </w:p>
    <w:p w14:paraId="3FD1A5E9" w14:textId="77777777" w:rsidR="00104A8C" w:rsidRPr="0041588E" w:rsidRDefault="006E4315">
      <w:pPr>
        <w:pStyle w:val="Heading2"/>
      </w:pPr>
      <w:bookmarkStart w:id="193" w:name="_Toc195801316"/>
      <w:bookmarkStart w:id="194" w:name="_Toc199233658"/>
      <w:bookmarkStart w:id="195" w:name="_Toc199872415"/>
      <w:r w:rsidRPr="0041588E">
        <w:t>6.5</w:t>
      </w:r>
      <w:r w:rsidRPr="0041588E">
        <w:tab/>
        <w:t>Solution #5: Service adjustments for network energy saving based on AF request and energy related information</w:t>
      </w:r>
      <w:bookmarkEnd w:id="193"/>
      <w:bookmarkEnd w:id="194"/>
      <w:bookmarkEnd w:id="195"/>
    </w:p>
    <w:p w14:paraId="68D6A8BE" w14:textId="77777777" w:rsidR="00104A8C" w:rsidRPr="0041588E" w:rsidRDefault="006E4315">
      <w:pPr>
        <w:pStyle w:val="Heading3"/>
      </w:pPr>
      <w:bookmarkStart w:id="196" w:name="_Toc195801317"/>
      <w:bookmarkStart w:id="197" w:name="_Toc199233659"/>
      <w:bookmarkStart w:id="198" w:name="_Toc175814234"/>
      <w:bookmarkStart w:id="199" w:name="_Toc199872416"/>
      <w:r w:rsidRPr="0041588E">
        <w:t>6.5.0</w:t>
      </w:r>
      <w:r w:rsidRPr="0041588E">
        <w:tab/>
        <w:t>High-level solution principles</w:t>
      </w:r>
      <w:bookmarkEnd w:id="196"/>
      <w:bookmarkEnd w:id="197"/>
      <w:bookmarkEnd w:id="199"/>
    </w:p>
    <w:p w14:paraId="0278CB05" w14:textId="77777777" w:rsidR="0041588E" w:rsidRDefault="0041588E" w:rsidP="00A307D6">
      <w:r>
        <w:t xml:space="preserve">The network energy saving behaviours are provided by the network based on the operators' decisions and may be configured in the PCFs of the PLMN. </w:t>
      </w:r>
      <w:bookmarkStart w:id="200" w:name="OLE_LINK4"/>
      <w:bookmarkStart w:id="201" w:name="OLE_LINK11"/>
      <w:r>
        <w:t>The AF may indicate to the network the preferred or expected network energy saving behaviours for its applications or its UEs.</w:t>
      </w:r>
      <w:bookmarkEnd w:id="200"/>
      <w:bookmarkEnd w:id="201"/>
      <w:r>
        <w:t xml:space="preserve"> So the network energy saving behaviours, e.g. QoS adjustment, are negotiated between the application providers and operators. Then the PCF makes the policy decisions taking into consideration the AF request and the energy related information.</w:t>
      </w:r>
    </w:p>
    <w:p w14:paraId="015BBD95" w14:textId="77777777" w:rsidR="0041588E" w:rsidRDefault="0041588E" w:rsidP="0041588E">
      <w:pPr>
        <w:pStyle w:val="NO"/>
      </w:pPr>
      <w:r>
        <w:t>NOTE:</w:t>
      </w:r>
      <w:r>
        <w:tab/>
        <w:t>The energy-related information at UE or NF level used in KI#2 and KI#3 should be based on robust and accurate enough estimates to be fit for purpose.</w:t>
      </w:r>
    </w:p>
    <w:p w14:paraId="54AE648D" w14:textId="77777777" w:rsidR="00104A8C" w:rsidRDefault="006E4315">
      <w:pPr>
        <w:pStyle w:val="Heading3"/>
      </w:pPr>
      <w:bookmarkStart w:id="202" w:name="_Toc195801318"/>
      <w:bookmarkStart w:id="203" w:name="_Toc199233660"/>
      <w:bookmarkStart w:id="204" w:name="_Toc199872417"/>
      <w:r>
        <w:t>6.5.1</w:t>
      </w:r>
      <w:r>
        <w:tab/>
        <w:t>Description</w:t>
      </w:r>
      <w:bookmarkEnd w:id="198"/>
      <w:bookmarkEnd w:id="202"/>
      <w:bookmarkEnd w:id="203"/>
      <w:bookmarkEnd w:id="204"/>
    </w:p>
    <w:p w14:paraId="688E73E2" w14:textId="77777777" w:rsidR="0041588E" w:rsidRDefault="0041588E" w:rsidP="0041588E">
      <w:r>
        <w:t>This solution applies to Key Issue #2.</w:t>
      </w:r>
    </w:p>
    <w:p w14:paraId="2644DF2D" w14:textId="351E4CFF" w:rsidR="0041588E" w:rsidRDefault="0041588E" w:rsidP="0041588E">
      <w:r>
        <w:t xml:space="preserve">In the </w:t>
      </w:r>
      <w:r w:rsidR="00AA5116">
        <w:t>Release 1</w:t>
      </w:r>
      <w:r>
        <w:t>9 features, the AF could subscribe the energy consumption information exposure from the network at specific granularity, e.g. UE level, service data flow level, PDU session level. The AF may also provide the reporting information, e.g. reporting period, reporting frequency, or reporting threshold.</w:t>
      </w:r>
    </w:p>
    <w:p w14:paraId="1E531F4E" w14:textId="77777777" w:rsidR="0041588E" w:rsidRDefault="0041588E" w:rsidP="0041588E">
      <w:r>
        <w:t>Besides the energy information exposure, certain application providers may have the following considerations:</w:t>
      </w:r>
    </w:p>
    <w:p w14:paraId="2713F7BA" w14:textId="77777777" w:rsidR="0041588E" w:rsidRDefault="0041588E" w:rsidP="0041588E">
      <w:pPr>
        <w:pStyle w:val="B1"/>
      </w:pPr>
      <w:r>
        <w:t>-</w:t>
      </w:r>
      <w:r>
        <w:tab/>
        <w:t>Certain application providers may be highly concerned with the energy consumption for its applications, and would like to aware the energy consumption information of its application. If the energy consumption per UE per application is too high, it could accept certain network energy saving behaviours to minimize the energy consumption for its application.</w:t>
      </w:r>
    </w:p>
    <w:p w14:paraId="77BCFCF8" w14:textId="77777777" w:rsidR="0041588E" w:rsidRDefault="0041588E" w:rsidP="0041588E">
      <w:pPr>
        <w:pStyle w:val="B1"/>
      </w:pPr>
      <w:r>
        <w:t>-</w:t>
      </w:r>
      <w:r>
        <w:tab/>
        <w:t>Some other application providers, e.g. some factories, may have its mobile terminals accessing the local non-pubic 5G network. These application providers are considered with the network energy consumption of its mobile terminals. If the energy consumption per UE is too high, it could accept certain network energy saving behaviours to minimize the energy consumption.</w:t>
      </w:r>
    </w:p>
    <w:p w14:paraId="40EC0981" w14:textId="77777777" w:rsidR="0041588E" w:rsidRDefault="0041588E" w:rsidP="0041588E">
      <w:r>
        <w:t>The network energy saving behaviours are provided by the network based on the operators' decisions and may be configured in the PCFs of the PLMN. The network energy saving behaviours may be AM policy update, SM policy update, UE policy update, etc. The network may perform network energy saving behaviours for the UE due to certain energy related information.</w:t>
      </w:r>
    </w:p>
    <w:p w14:paraId="51645948" w14:textId="77777777" w:rsidR="0041588E" w:rsidRDefault="0041588E" w:rsidP="0041588E">
      <w:r>
        <w:lastRenderedPageBreak/>
        <w:t>In this solution, it is proposed that the network could consider the AF's preference for the network energy saving behaviours for the UE. So the AF may indicate to the network the expected network energy saving behaviours for its applications or its UEs. The AF may also provide the network energy consumption threshold at certain granularity (e.g. per UE per application, per UE) to inform the network when to perform the network energy saving behaviours. Then, the network energy saving behaviours, e.g. QoS adjustment, are negotiated between the AF and operators. In this case, the network energy saving behaviours are considered as preferred or acceptable from the application point of view, if the energy consumption information at certain granularity is above the energy consumption threshold.</w:t>
      </w:r>
    </w:p>
    <w:p w14:paraId="06024C1A" w14:textId="77777777" w:rsidR="00104A8C" w:rsidRPr="0041588E" w:rsidRDefault="006E4315">
      <w:pPr>
        <w:pStyle w:val="Heading3"/>
      </w:pPr>
      <w:bookmarkStart w:id="205" w:name="_Toc175814235"/>
      <w:bookmarkStart w:id="206" w:name="_Toc195801319"/>
      <w:bookmarkStart w:id="207" w:name="_Toc199233661"/>
      <w:bookmarkStart w:id="208" w:name="_Toc199872418"/>
      <w:r w:rsidRPr="0041588E">
        <w:t>6.5.2</w:t>
      </w:r>
      <w:r w:rsidRPr="0041588E">
        <w:tab/>
        <w:t>Procedures</w:t>
      </w:r>
      <w:bookmarkEnd w:id="205"/>
      <w:bookmarkEnd w:id="206"/>
      <w:bookmarkEnd w:id="207"/>
      <w:bookmarkEnd w:id="208"/>
    </w:p>
    <w:p w14:paraId="212E3AEB" w14:textId="77777777" w:rsidR="00104A8C" w:rsidRPr="0041588E" w:rsidRDefault="006E4315" w:rsidP="0041588E">
      <w:pPr>
        <w:pStyle w:val="TH"/>
      </w:pPr>
      <w:r w:rsidRPr="0041588E">
        <w:object w:dxaOrig="9630" w:dyaOrig="6020" w14:anchorId="33BBAD41">
          <v:shape id="_x0000_i1207" type="#_x0000_t75" style="width:481.55pt;height:301.25pt" o:ole="">
            <v:imagedata r:id="rId18" o:title=""/>
          </v:shape>
          <o:OLEObject Type="Embed" ProgID="Visio.Drawing.15" ShapeID="_x0000_i1207" DrawAspect="Content" ObjectID="_1810485265" r:id="rId19"/>
        </w:object>
      </w:r>
    </w:p>
    <w:p w14:paraId="05970910" w14:textId="0DD85D3D" w:rsidR="00104A8C" w:rsidRDefault="006E4315">
      <w:pPr>
        <w:pStyle w:val="TF"/>
      </w:pPr>
      <w:r>
        <w:t>Figure 6.5.2-1: Network energy saving behaviours negotiation between the AF and network</w:t>
      </w:r>
    </w:p>
    <w:p w14:paraId="4D25E945" w14:textId="77777777" w:rsidR="0041588E" w:rsidRDefault="0041588E" w:rsidP="0041588E">
      <w:pPr>
        <w:pStyle w:val="B1"/>
      </w:pPr>
      <w:r>
        <w:t>1.</w:t>
      </w:r>
      <w:r>
        <w:tab/>
        <w:t>The AF may provide the network with the indication on the preferred or expected network energy saving behaviours for its application's service data flows or its UEs. The AF sends Nnef_NetworkEnergySaving_Creat Request to the NEF to provide the indication on the expected network energy saving behaviours, e.g. QoS adjustment. The AF may provide the energy consumption threshold at certain granularity (e.g. per UE per application, per UE) to inform the network when to perform the network energy saving behaviours.</w:t>
      </w:r>
    </w:p>
    <w:p w14:paraId="15AD160B" w14:textId="61BA698A" w:rsidR="0041588E" w:rsidRDefault="0041588E" w:rsidP="0041588E">
      <w:pPr>
        <w:pStyle w:val="NO"/>
      </w:pPr>
      <w:r>
        <w:t>NOTE 1:</w:t>
      </w:r>
      <w:r>
        <w:tab/>
        <w:t>The operators could provide several network energy saving behaviours, e.g. QoS adjustment, which may be configured in the PCFs of the PLMN. The AF may prefer certain network energy saving behaviours provided by the operators, so the AF indicates its preferred network energy saving behaviours to the NEF and negotiate the network energy saving behaviours with the operators.</w:t>
      </w:r>
    </w:p>
    <w:p w14:paraId="415888E8" w14:textId="3D2A413C" w:rsidR="0041588E" w:rsidRDefault="0041588E" w:rsidP="0041588E">
      <w:pPr>
        <w:pStyle w:val="NO"/>
      </w:pPr>
      <w:r>
        <w:t>NOTE 2:</w:t>
      </w:r>
      <w:r>
        <w:tab/>
        <w:t>The AF may provide the preferred network energy saving behaviours for its own applications on the service data flows. The AF may provide the preferred network energy saving behaviours for the UEs only if the UEs are owned or managed by this AF.</w:t>
      </w:r>
    </w:p>
    <w:p w14:paraId="27FEC668" w14:textId="543A4D38" w:rsidR="0041588E" w:rsidRDefault="0041588E" w:rsidP="0041588E">
      <w:pPr>
        <w:pStyle w:val="NO"/>
      </w:pPr>
      <w:r>
        <w:t>NOTE 3:</w:t>
      </w:r>
      <w:r>
        <w:tab/>
        <w:t>The existing NEF service is reused for the interaction between the NEF and AF in this step. Whether to define the new NEF service or reuse the existing NEF service is FFS.</w:t>
      </w:r>
    </w:p>
    <w:p w14:paraId="3ECEE51A" w14:textId="77777777" w:rsidR="0041588E" w:rsidRDefault="0041588E" w:rsidP="0041588E">
      <w:pPr>
        <w:pStyle w:val="B1"/>
      </w:pPr>
      <w:r>
        <w:t>2.</w:t>
      </w:r>
      <w:r>
        <w:tab/>
        <w:t>The NEF authorize the AF requested service based on the SLA between the AF and the operators. If the request from the AF is accepted, the NEF will respond to the AF to indicate the result. If the network can not accept certain network energy saving behaviours, the NEF may respond to the AF about the result.</w:t>
      </w:r>
    </w:p>
    <w:p w14:paraId="539FD69A" w14:textId="77777777" w:rsidR="0041588E" w:rsidRDefault="0041588E" w:rsidP="0041588E">
      <w:pPr>
        <w:pStyle w:val="B1"/>
      </w:pPr>
      <w:r>
        <w:lastRenderedPageBreak/>
        <w:t>3.</w:t>
      </w:r>
      <w:r>
        <w:tab/>
        <w:t>If the NEF accepts certain network energy saving behaviours, the NEF sends the information to the UDR via Nudr_DM_Create including the expected network energy saving behaviours and the related energy consumption value for applying the behaviour.</w:t>
      </w:r>
    </w:p>
    <w:p w14:paraId="204A8B0A" w14:textId="77777777" w:rsidR="0041588E" w:rsidRDefault="0041588E" w:rsidP="0041588E">
      <w:pPr>
        <w:pStyle w:val="B1"/>
      </w:pPr>
      <w:r>
        <w:t>4.</w:t>
      </w:r>
      <w:r>
        <w:tab/>
        <w:t>The UDR further sends the information to the PCF via Nudr_DM_Notify.</w:t>
      </w:r>
    </w:p>
    <w:p w14:paraId="61B4B614" w14:textId="77777777" w:rsidR="0041588E" w:rsidRDefault="0041588E" w:rsidP="0041588E">
      <w:pPr>
        <w:pStyle w:val="B1"/>
      </w:pPr>
      <w:r>
        <w:t>5.</w:t>
      </w:r>
      <w:r>
        <w:tab/>
        <w:t>Based on the UE's subscription for network energy saving and the AF request, the PCF may subscribe the energy consumption information notify from EIF via Neif_EventExposure_Subscribe/Notify.</w:t>
      </w:r>
    </w:p>
    <w:p w14:paraId="37072470" w14:textId="77777777" w:rsidR="0041588E" w:rsidRDefault="0041588E" w:rsidP="0041588E">
      <w:pPr>
        <w:pStyle w:val="B1"/>
      </w:pPr>
      <w:r>
        <w:t>6.</w:t>
      </w:r>
      <w:r>
        <w:tab/>
        <w:t>The PCF makes the policy decisions based on the UE subscription (Energy saving indicator), EIF notification and AF request.</w:t>
      </w:r>
    </w:p>
    <w:p w14:paraId="2F1CA6D8" w14:textId="77777777" w:rsidR="00104A8C" w:rsidRPr="0041588E" w:rsidRDefault="006E4315">
      <w:pPr>
        <w:pStyle w:val="Heading3"/>
      </w:pPr>
      <w:bookmarkStart w:id="209" w:name="_Toc175814236"/>
      <w:bookmarkStart w:id="210" w:name="_Toc195801320"/>
      <w:bookmarkStart w:id="211" w:name="_Toc199233662"/>
      <w:bookmarkStart w:id="212" w:name="_Toc199872419"/>
      <w:r w:rsidRPr="0041588E">
        <w:t>6.5.3</w:t>
      </w:r>
      <w:r w:rsidRPr="0041588E">
        <w:tab/>
        <w:t>Impacts on existing services, entities and interfaces</w:t>
      </w:r>
      <w:bookmarkEnd w:id="209"/>
      <w:bookmarkEnd w:id="210"/>
      <w:bookmarkEnd w:id="211"/>
      <w:bookmarkEnd w:id="212"/>
    </w:p>
    <w:p w14:paraId="18AA33D3" w14:textId="77777777" w:rsidR="0041588E" w:rsidRPr="0041588E" w:rsidRDefault="0041588E" w:rsidP="0041588E">
      <w:pPr>
        <w:rPr>
          <w:b/>
          <w:bCs/>
        </w:rPr>
      </w:pPr>
      <w:r w:rsidRPr="0041588E">
        <w:rPr>
          <w:b/>
          <w:bCs/>
        </w:rPr>
        <w:t>AF:</w:t>
      </w:r>
    </w:p>
    <w:p w14:paraId="2363B8D9" w14:textId="77777777" w:rsidR="0041588E" w:rsidRDefault="0041588E" w:rsidP="0041588E">
      <w:pPr>
        <w:pStyle w:val="B1"/>
      </w:pPr>
      <w:r>
        <w:t>-</w:t>
      </w:r>
      <w:r>
        <w:tab/>
        <w:t>provide the indication on the preferred or expected network energy saving behaviours.</w:t>
      </w:r>
    </w:p>
    <w:p w14:paraId="6CC2CE69" w14:textId="77777777" w:rsidR="0041588E" w:rsidRDefault="0041588E" w:rsidP="0041588E">
      <w:pPr>
        <w:pStyle w:val="B1"/>
      </w:pPr>
      <w:r>
        <w:t>- may also provide the corresponding energy consumption threshold for certain granularity (e.g. per UE per application, per UE) to inform the network when to perform the network energy saving behaviours.</w:t>
      </w:r>
    </w:p>
    <w:p w14:paraId="1EAAB278" w14:textId="77777777" w:rsidR="0041588E" w:rsidRPr="0041588E" w:rsidRDefault="0041588E" w:rsidP="0041588E">
      <w:pPr>
        <w:rPr>
          <w:b/>
          <w:bCs/>
        </w:rPr>
      </w:pPr>
      <w:r w:rsidRPr="0041588E">
        <w:rPr>
          <w:b/>
          <w:bCs/>
        </w:rPr>
        <w:t>NEF:</w:t>
      </w:r>
    </w:p>
    <w:p w14:paraId="6A56FC71" w14:textId="77777777" w:rsidR="0041588E" w:rsidRDefault="0041588E" w:rsidP="0041588E">
      <w:pPr>
        <w:pStyle w:val="B1"/>
      </w:pPr>
      <w:r>
        <w:t>-</w:t>
      </w:r>
      <w:r>
        <w:tab/>
        <w:t>support the inaction with AF about the preferred or expected network energy saving behaviours.</w:t>
      </w:r>
    </w:p>
    <w:p w14:paraId="1EE833E3" w14:textId="77777777" w:rsidR="0041588E" w:rsidRPr="0041588E" w:rsidRDefault="0041588E" w:rsidP="0041588E">
      <w:pPr>
        <w:rPr>
          <w:b/>
          <w:bCs/>
        </w:rPr>
      </w:pPr>
      <w:r w:rsidRPr="0041588E">
        <w:rPr>
          <w:b/>
          <w:bCs/>
        </w:rPr>
        <w:t>PCF:</w:t>
      </w:r>
    </w:p>
    <w:p w14:paraId="38529725" w14:textId="77777777" w:rsidR="0041588E" w:rsidRDefault="0041588E" w:rsidP="0041588E">
      <w:pPr>
        <w:pStyle w:val="B1"/>
      </w:pPr>
      <w:r>
        <w:t>-</w:t>
      </w:r>
      <w:r>
        <w:tab/>
        <w:t>make the policy decisions for the network energy saving behaviours based on the AF request and energy related information.</w:t>
      </w:r>
    </w:p>
    <w:p w14:paraId="034687CE" w14:textId="77777777" w:rsidR="0041588E" w:rsidRPr="0041588E" w:rsidRDefault="0041588E" w:rsidP="0041588E">
      <w:pPr>
        <w:rPr>
          <w:b/>
          <w:bCs/>
        </w:rPr>
      </w:pPr>
      <w:r w:rsidRPr="0041588E">
        <w:rPr>
          <w:b/>
          <w:bCs/>
        </w:rPr>
        <w:t>UDR:</w:t>
      </w:r>
    </w:p>
    <w:p w14:paraId="4BD53811" w14:textId="77777777" w:rsidR="0041588E" w:rsidRDefault="0041588E" w:rsidP="0041588E">
      <w:pPr>
        <w:pStyle w:val="B1"/>
      </w:pPr>
      <w:r>
        <w:t>-</w:t>
      </w:r>
      <w:r>
        <w:tab/>
        <w:t>New parameters addition related with network energy saving behaviours from AF.</w:t>
      </w:r>
    </w:p>
    <w:p w14:paraId="5ECF818D" w14:textId="77777777" w:rsidR="00104A8C" w:rsidRDefault="006E4315">
      <w:pPr>
        <w:pStyle w:val="Heading2"/>
        <w:rPr>
          <w:lang w:eastAsia="zh-CN"/>
        </w:rPr>
      </w:pPr>
      <w:bookmarkStart w:id="213" w:name="_Toc92875660"/>
      <w:bookmarkStart w:id="214" w:name="_Toc93070684"/>
      <w:bookmarkStart w:id="215" w:name="_Toc148441676"/>
      <w:bookmarkStart w:id="216" w:name="_Toc151529479"/>
      <w:bookmarkStart w:id="217" w:name="_Toc151529369"/>
      <w:bookmarkStart w:id="218" w:name="_Toc195801321"/>
      <w:bookmarkStart w:id="219" w:name="_Toc199233663"/>
      <w:bookmarkStart w:id="220" w:name="_Toc199872420"/>
      <w:r>
        <w:t>6.6</w:t>
      </w:r>
      <w:r>
        <w:rPr>
          <w:rFonts w:hint="eastAsia"/>
        </w:rPr>
        <w:tab/>
      </w:r>
      <w:r>
        <w:t xml:space="preserve">Solution </w:t>
      </w:r>
      <w:r>
        <w:rPr>
          <w:rFonts w:hint="eastAsia"/>
        </w:rPr>
        <w:t>#</w:t>
      </w:r>
      <w:r>
        <w:t xml:space="preserve">6: </w:t>
      </w:r>
      <w:bookmarkEnd w:id="213"/>
      <w:bookmarkEnd w:id="214"/>
      <w:bookmarkEnd w:id="215"/>
      <w:bookmarkEnd w:id="216"/>
      <w:bookmarkEnd w:id="217"/>
      <w:r>
        <w:t>Policy control</w:t>
      </w:r>
      <w:r>
        <w:rPr>
          <w:rFonts w:hint="eastAsia"/>
          <w:lang w:eastAsia="zh-CN"/>
        </w:rPr>
        <w:t xml:space="preserve"> based on notifications from the EIF</w:t>
      </w:r>
      <w:bookmarkEnd w:id="218"/>
      <w:bookmarkEnd w:id="219"/>
      <w:bookmarkEnd w:id="220"/>
    </w:p>
    <w:p w14:paraId="59A9F090" w14:textId="77777777" w:rsidR="00104A8C" w:rsidRDefault="006E4315">
      <w:pPr>
        <w:pStyle w:val="Heading3"/>
        <w:rPr>
          <w:lang w:eastAsia="zh-CN"/>
        </w:rPr>
      </w:pPr>
      <w:bookmarkStart w:id="221" w:name="_Toc195801322"/>
      <w:bookmarkStart w:id="222" w:name="_Toc199233664"/>
      <w:bookmarkStart w:id="223" w:name="_Toc151529370"/>
      <w:bookmarkStart w:id="224" w:name="_Toc92875661"/>
      <w:bookmarkStart w:id="225" w:name="_Toc93070685"/>
      <w:bookmarkStart w:id="226" w:name="_Toc151529480"/>
      <w:bookmarkStart w:id="227" w:name="_Toc148441677"/>
      <w:bookmarkStart w:id="228" w:name="_Toc500949098"/>
      <w:bookmarkStart w:id="229" w:name="_Toc199872421"/>
      <w:r>
        <w:t>6.6.</w:t>
      </w:r>
      <w:r>
        <w:rPr>
          <w:rFonts w:hint="eastAsia"/>
          <w:lang w:eastAsia="zh-CN"/>
        </w:rPr>
        <w:t>0</w:t>
      </w:r>
      <w:r>
        <w:rPr>
          <w:rFonts w:hint="eastAsia"/>
        </w:rPr>
        <w:tab/>
      </w:r>
      <w:r>
        <w:rPr>
          <w:rFonts w:hint="eastAsia"/>
          <w:lang w:eastAsia="zh-CN"/>
        </w:rPr>
        <w:t>High-level solution principles</w:t>
      </w:r>
      <w:bookmarkEnd w:id="221"/>
      <w:bookmarkEnd w:id="222"/>
      <w:bookmarkEnd w:id="229"/>
    </w:p>
    <w:p w14:paraId="649C7DE7" w14:textId="77777777" w:rsidR="0041588E" w:rsidRDefault="0041588E" w:rsidP="0041588E">
      <w:r>
        <w:t>This solution proposes that the PCF takes the energy related information in the notifications from the EIF into account for policy control.</w:t>
      </w:r>
    </w:p>
    <w:p w14:paraId="7353F25A" w14:textId="77777777" w:rsidR="0041588E" w:rsidRDefault="0041588E" w:rsidP="0041588E">
      <w:pPr>
        <w:pStyle w:val="NO"/>
      </w:pPr>
      <w:r>
        <w:t>NOTE:</w:t>
      </w:r>
      <w:r>
        <w:tab/>
        <w:t>It is required that the energy related information in the notifications from the EIF is accurate enough for the PCF to take into account for policy decision.</w:t>
      </w:r>
    </w:p>
    <w:p w14:paraId="52F56637" w14:textId="77777777" w:rsidR="00104A8C" w:rsidRDefault="006E4315">
      <w:pPr>
        <w:pStyle w:val="Heading3"/>
      </w:pPr>
      <w:bookmarkStart w:id="230" w:name="_Toc195801323"/>
      <w:bookmarkStart w:id="231" w:name="_Toc199233665"/>
      <w:bookmarkStart w:id="232" w:name="_Toc199872422"/>
      <w:r>
        <w:t>6.6.</w:t>
      </w:r>
      <w:r>
        <w:rPr>
          <w:rFonts w:hint="eastAsia"/>
          <w:lang w:eastAsia="zh-CN"/>
        </w:rPr>
        <w:t>1</w:t>
      </w:r>
      <w:r>
        <w:rPr>
          <w:rFonts w:hint="eastAsia"/>
        </w:rPr>
        <w:tab/>
      </w:r>
      <w:bookmarkStart w:id="233" w:name="_Toc151529371"/>
      <w:bookmarkStart w:id="234" w:name="_Toc151529481"/>
      <w:bookmarkEnd w:id="223"/>
      <w:bookmarkEnd w:id="224"/>
      <w:bookmarkEnd w:id="225"/>
      <w:bookmarkEnd w:id="226"/>
      <w:bookmarkEnd w:id="227"/>
      <w:bookmarkEnd w:id="228"/>
      <w:r>
        <w:rPr>
          <w:rFonts w:hint="eastAsia"/>
        </w:rPr>
        <w:t>Description</w:t>
      </w:r>
      <w:bookmarkEnd w:id="230"/>
      <w:bookmarkEnd w:id="231"/>
      <w:bookmarkEnd w:id="232"/>
      <w:bookmarkEnd w:id="233"/>
      <w:bookmarkEnd w:id="234"/>
    </w:p>
    <w:p w14:paraId="24D67E71" w14:textId="77777777" w:rsidR="0041588E" w:rsidRDefault="0041588E" w:rsidP="0041588E">
      <w:bookmarkStart w:id="235" w:name="_Toc151529372"/>
      <w:bookmarkStart w:id="236" w:name="_Toc151529482"/>
      <w:r>
        <w:t>This solution addresses Key Issue #2.</w:t>
      </w:r>
    </w:p>
    <w:p w14:paraId="4283F043" w14:textId="75DAAB92" w:rsidR="0041588E" w:rsidRDefault="0041588E" w:rsidP="0041588E">
      <w:bookmarkStart w:id="237" w:name="OLE_LINK12"/>
      <w:r>
        <w:t>The PCF can subscribe to notifications from the EIF, e.g. Energy Consumption information at UE, S-NSSAI, PDU Session and Service Data Flow (e.g. per UE per application) granularity</w:t>
      </w:r>
      <w:bookmarkEnd w:id="237"/>
      <w:r>
        <w:t xml:space="preserve"> as described in clause 5.51 of </w:t>
      </w:r>
      <w:r w:rsidR="004E7161">
        <w:t>TS 23.501 [</w:t>
      </w:r>
      <w:r>
        <w:t>2].</w:t>
      </w:r>
    </w:p>
    <w:p w14:paraId="0A20B918" w14:textId="77777777" w:rsidR="0041588E" w:rsidRDefault="0041588E" w:rsidP="0041588E">
      <w:pPr>
        <w:pStyle w:val="EditorsNote"/>
      </w:pPr>
      <w:r>
        <w:t>Editor's note:</w:t>
      </w:r>
      <w:r>
        <w:tab/>
        <w:t>It is FFS how to trigger the PCF to subscribe to notifications from the EIF.</w:t>
      </w:r>
    </w:p>
    <w:p w14:paraId="3B40B3F1" w14:textId="77777777" w:rsidR="0041588E" w:rsidRDefault="0041588E" w:rsidP="0041588E">
      <w:r>
        <w:t>The PCF may determine and update the following policies based on energy related subscription data (i.e. Energy Saving Indicator), notifications from the EIF and operator policy:</w:t>
      </w:r>
    </w:p>
    <w:p w14:paraId="190FC228" w14:textId="77777777" w:rsidR="0041588E" w:rsidRDefault="0041588E" w:rsidP="0041588E">
      <w:pPr>
        <w:pStyle w:val="B1"/>
      </w:pPr>
      <w:r>
        <w:t>-</w:t>
      </w:r>
      <w:r>
        <w:tab/>
        <w:t>Access and mobility related policy, e.g. UE-AMBR, RFSP Index.</w:t>
      </w:r>
    </w:p>
    <w:p w14:paraId="45CE8F89" w14:textId="77777777" w:rsidR="0041588E" w:rsidRDefault="0041588E" w:rsidP="0041588E">
      <w:pPr>
        <w:pStyle w:val="B1"/>
      </w:pPr>
      <w:r>
        <w:t>-</w:t>
      </w:r>
      <w:r>
        <w:tab/>
        <w:t>Session management related policy, e.g. Session-AMBR, MA PDU Session Control information.</w:t>
      </w:r>
    </w:p>
    <w:p w14:paraId="3ED8DE35" w14:textId="77777777" w:rsidR="0041588E" w:rsidRDefault="0041588E" w:rsidP="0041588E">
      <w:r>
        <w:t>Examples for AM policy control taking into account the notifications from the EIF are as follows:</w:t>
      </w:r>
    </w:p>
    <w:p w14:paraId="388A6D0D" w14:textId="77777777" w:rsidR="0041588E" w:rsidRDefault="0041588E" w:rsidP="0041588E">
      <w:pPr>
        <w:pStyle w:val="B1"/>
      </w:pPr>
      <w:r>
        <w:t>-</w:t>
      </w:r>
      <w:r>
        <w:tab/>
        <w:t xml:space="preserve">If notification(s) from the EIF indicates energy consumption for the UE is high based on operator policy (e.g. higher than a predefined UE average energy consumption threshold per PLMN or per network slice), the PCF </w:t>
      </w:r>
      <w:r>
        <w:lastRenderedPageBreak/>
        <w:t>may modify the UE-AMBR value to be lower than the subscribed UE-AMBR or the UE-AMBR in use for the UE based on operator policy, to reduce the energy consumption for transmitting the Non-GBR QoS Flows of the UE.</w:t>
      </w:r>
    </w:p>
    <w:p w14:paraId="46D228E8" w14:textId="05150BDC" w:rsidR="0041588E" w:rsidRDefault="0041588E" w:rsidP="0041588E">
      <w:pPr>
        <w:pStyle w:val="B1"/>
      </w:pPr>
      <w:r>
        <w:t>-</w:t>
      </w:r>
      <w:r>
        <w:tab/>
        <w:t xml:space="preserve">If notification(s) from the EIF indicates energy consumption for the UE over 5G access is high based on operator policy (e.g. higher than a predefined UE average energy consumption threshold per PLMN or per network slice), the PCF may modify the RFSP Index value to indicate that EPC/E-UTRAN access is prioritized over the 5G access for the UE with validity time based on operator policy as specified in clause 6.1.2.1.1 of </w:t>
      </w:r>
      <w:r w:rsidR="004E7161">
        <w:t>TS 23.503 [</w:t>
      </w:r>
      <w:r>
        <w:t>4].</w:t>
      </w:r>
    </w:p>
    <w:p w14:paraId="6A0D0700" w14:textId="77777777" w:rsidR="0041588E" w:rsidRDefault="0041588E" w:rsidP="0041588E">
      <w:pPr>
        <w:pStyle w:val="EditorsNote"/>
      </w:pPr>
      <w:r>
        <w:t>Editor's note:</w:t>
      </w:r>
      <w:r>
        <w:tab/>
        <w:t>It is FFS whether the PCF takes notifications from the EIF into account to decide the RFSP Index value in AM policy.</w:t>
      </w:r>
    </w:p>
    <w:p w14:paraId="4C96F6F8" w14:textId="77777777" w:rsidR="0041588E" w:rsidRDefault="0041588E" w:rsidP="0041588E">
      <w:r>
        <w:t>Examples for SM policy control taking into account the notifications from the EIF are as follows:</w:t>
      </w:r>
    </w:p>
    <w:p w14:paraId="26E541B2" w14:textId="77777777" w:rsidR="0041588E" w:rsidRDefault="0041588E" w:rsidP="0041588E">
      <w:pPr>
        <w:pStyle w:val="B1"/>
      </w:pPr>
      <w:r>
        <w:t>-</w:t>
      </w:r>
      <w:r>
        <w:tab/>
        <w:t>If notification(s) from the EIF indicates energy consumption for the UE or for a PDU Session of the UE is high based on operator policy (e.g. higher than a predefined UE average or PDU Session average energy consumption threshold per PLMN or per network slice), the PCF may modify the Session-AMBR value to be lower than the subscribed Session-AMBR or the Session-AMBR in use for the PDU Session based on operator policy, to reduce the energy consumption for transmitting the Non-GBR QoS Flows of the PDU Session.</w:t>
      </w:r>
    </w:p>
    <w:p w14:paraId="72EE1977" w14:textId="11DF78DE" w:rsidR="0041588E" w:rsidRDefault="0041588E" w:rsidP="0041588E">
      <w:pPr>
        <w:pStyle w:val="B1"/>
      </w:pPr>
      <w:r>
        <w:t>-</w:t>
      </w:r>
      <w:r>
        <w:tab/>
        <w:t xml:space="preserve">If notification(s) from the EIF indicates energy consumption for the UE over 3GPP access is high based on operator policy (e.g. higher than a predefined UE average energy consumption threshold per PLMN or per network slice), the PCF may modify the MA PDU Session Control information (e.g. Steering Mode and associated threshold values) in the PCC rules to switch some or all the Non-GBR QoS Flows of the MA PDU Session from 3GPP access to non-3GPP access as described in clause 6.1.3.20 of </w:t>
      </w:r>
      <w:r w:rsidR="004E7161">
        <w:t>TS 23.503 [</w:t>
      </w:r>
      <w:r>
        <w:t>4].</w:t>
      </w:r>
    </w:p>
    <w:p w14:paraId="360D6DCC" w14:textId="77777777" w:rsidR="0041588E" w:rsidRDefault="0041588E" w:rsidP="0041588E">
      <w:pPr>
        <w:pStyle w:val="EditorsNote"/>
      </w:pPr>
      <w:r>
        <w:t>Editor's note:</w:t>
      </w:r>
      <w:r>
        <w:tab/>
        <w:t>It is FFS whether the PCF takes notifications from the EIF into account to decide the MA PDU Session Control information in the PCC rules.</w:t>
      </w:r>
    </w:p>
    <w:p w14:paraId="14CEFEA4" w14:textId="77777777" w:rsidR="0041588E" w:rsidRDefault="0041588E" w:rsidP="0041588E">
      <w:r>
        <w:t>In addition, based on notifications from the EIF, the PCF may provision and update validity conditions (e.g. validity time period, validity area) in the policies, for network energy saving within a specific time period and/or specific area.</w:t>
      </w:r>
    </w:p>
    <w:p w14:paraId="5E25C941" w14:textId="77777777" w:rsidR="00104A8C" w:rsidRDefault="006E4315">
      <w:pPr>
        <w:pStyle w:val="Heading3"/>
        <w:rPr>
          <w:lang w:eastAsia="zh-CN"/>
        </w:rPr>
      </w:pPr>
      <w:bookmarkStart w:id="238" w:name="_Toc195801324"/>
      <w:bookmarkStart w:id="239" w:name="_Toc199233666"/>
      <w:bookmarkStart w:id="240" w:name="_Toc199872423"/>
      <w:r>
        <w:t>6.6.</w:t>
      </w:r>
      <w:r>
        <w:rPr>
          <w:rFonts w:hint="eastAsia"/>
          <w:lang w:eastAsia="zh-CN"/>
        </w:rPr>
        <w:t>2</w:t>
      </w:r>
      <w:r>
        <w:tab/>
        <w:t>Procedures</w:t>
      </w:r>
      <w:bookmarkEnd w:id="235"/>
      <w:bookmarkEnd w:id="236"/>
      <w:bookmarkEnd w:id="238"/>
      <w:bookmarkEnd w:id="239"/>
      <w:bookmarkEnd w:id="240"/>
    </w:p>
    <w:p w14:paraId="6AA6A6A4" w14:textId="764A4F7C" w:rsidR="00104A8C" w:rsidRPr="0041588E" w:rsidRDefault="006E4315">
      <w:r w:rsidRPr="0041588E">
        <w:rPr>
          <w:rFonts w:hint="eastAsia"/>
        </w:rPr>
        <w:t xml:space="preserve">The existing policy control procedures as specified in </w:t>
      </w:r>
      <w:r w:rsidR="004E7161" w:rsidRPr="0041588E">
        <w:t>TS</w:t>
      </w:r>
      <w:r w:rsidR="004E7161">
        <w:t> </w:t>
      </w:r>
      <w:r w:rsidR="004E7161" w:rsidRPr="0041588E">
        <w:t>23.50</w:t>
      </w:r>
      <w:r w:rsidR="004E7161" w:rsidRPr="0041588E">
        <w:rPr>
          <w:rFonts w:hint="eastAsia"/>
        </w:rPr>
        <w:t>2</w:t>
      </w:r>
      <w:r w:rsidR="004E7161">
        <w:t> </w:t>
      </w:r>
      <w:r w:rsidR="004E7161" w:rsidRPr="0041588E">
        <w:t>[</w:t>
      </w:r>
      <w:r w:rsidRPr="0041588E">
        <w:rPr>
          <w:rFonts w:hint="eastAsia"/>
        </w:rPr>
        <w:t>3</w:t>
      </w:r>
      <w:r w:rsidRPr="0041588E">
        <w:t>]</w:t>
      </w:r>
      <w:r w:rsidRPr="0041588E">
        <w:rPr>
          <w:rFonts w:hint="eastAsia"/>
        </w:rPr>
        <w:t xml:space="preserve"> and </w:t>
      </w:r>
      <w:r w:rsidR="004E7161" w:rsidRPr="0041588E">
        <w:t>TS</w:t>
      </w:r>
      <w:r w:rsidR="004E7161">
        <w:t> </w:t>
      </w:r>
      <w:r w:rsidR="004E7161" w:rsidRPr="0041588E">
        <w:t>23.50</w:t>
      </w:r>
      <w:r w:rsidR="004E7161" w:rsidRPr="0041588E">
        <w:rPr>
          <w:rFonts w:hint="eastAsia"/>
        </w:rPr>
        <w:t>3</w:t>
      </w:r>
      <w:r w:rsidR="004E7161">
        <w:t> </w:t>
      </w:r>
      <w:r w:rsidR="004E7161" w:rsidRPr="0041588E">
        <w:t>[</w:t>
      </w:r>
      <w:r w:rsidRPr="0041588E">
        <w:rPr>
          <w:rFonts w:hint="eastAsia"/>
        </w:rPr>
        <w:t>4</w:t>
      </w:r>
      <w:r w:rsidRPr="0041588E">
        <w:t>]</w:t>
      </w:r>
      <w:r w:rsidRPr="0041588E">
        <w:rPr>
          <w:rFonts w:hint="eastAsia"/>
        </w:rPr>
        <w:t xml:space="preserve"> apply.</w:t>
      </w:r>
    </w:p>
    <w:p w14:paraId="1653CE3A" w14:textId="77777777" w:rsidR="00104A8C" w:rsidRDefault="006E4315">
      <w:pPr>
        <w:pStyle w:val="Heading3"/>
      </w:pPr>
      <w:bookmarkStart w:id="241" w:name="_Toc151529373"/>
      <w:bookmarkStart w:id="242" w:name="_Toc151529483"/>
      <w:bookmarkStart w:id="243" w:name="_Toc195801325"/>
      <w:bookmarkStart w:id="244" w:name="_Toc199233667"/>
      <w:bookmarkStart w:id="245" w:name="_Toc199872424"/>
      <w:r>
        <w:t>6.6.</w:t>
      </w:r>
      <w:r>
        <w:rPr>
          <w:rFonts w:hint="eastAsia"/>
          <w:lang w:eastAsia="zh-CN"/>
        </w:rPr>
        <w:t>3</w:t>
      </w:r>
      <w:r>
        <w:tab/>
        <w:t>Impacts on services, entities and interfaces</w:t>
      </w:r>
      <w:bookmarkEnd w:id="241"/>
      <w:bookmarkEnd w:id="242"/>
      <w:bookmarkEnd w:id="243"/>
      <w:bookmarkEnd w:id="244"/>
      <w:bookmarkEnd w:id="245"/>
    </w:p>
    <w:p w14:paraId="6D0943B2" w14:textId="77777777" w:rsidR="0041588E" w:rsidRPr="0041588E" w:rsidRDefault="0041588E" w:rsidP="0041588E">
      <w:pPr>
        <w:rPr>
          <w:b/>
          <w:bCs/>
        </w:rPr>
      </w:pPr>
      <w:r w:rsidRPr="0041588E">
        <w:rPr>
          <w:b/>
          <w:bCs/>
        </w:rPr>
        <w:t>PCF:</w:t>
      </w:r>
    </w:p>
    <w:p w14:paraId="47A63DD1" w14:textId="77777777" w:rsidR="0041588E" w:rsidRDefault="0041588E">
      <w:pPr>
        <w:pStyle w:val="B1"/>
      </w:pPr>
      <w:r>
        <w:t>-</w:t>
      </w:r>
      <w:r>
        <w:tab/>
        <w:t>Performs policy control taking into account of notifications from the EIF.</w:t>
      </w:r>
    </w:p>
    <w:p w14:paraId="09B642E7" w14:textId="77777777" w:rsidR="0041588E" w:rsidRPr="0041588E" w:rsidRDefault="0041588E" w:rsidP="0041588E">
      <w:pPr>
        <w:rPr>
          <w:b/>
          <w:bCs/>
        </w:rPr>
      </w:pPr>
      <w:r w:rsidRPr="0041588E">
        <w:rPr>
          <w:b/>
          <w:bCs/>
        </w:rPr>
        <w:t>EIF:</w:t>
      </w:r>
    </w:p>
    <w:p w14:paraId="6E798F9C" w14:textId="77777777" w:rsidR="0041588E" w:rsidRDefault="0041588E">
      <w:pPr>
        <w:pStyle w:val="B1"/>
      </w:pPr>
      <w:r>
        <w:t>-</w:t>
      </w:r>
      <w:r>
        <w:tab/>
        <w:t>Sends energy related notifications to the PCF.</w:t>
      </w:r>
    </w:p>
    <w:p w14:paraId="1080A495" w14:textId="50C336A6" w:rsidR="00104A8C" w:rsidRDefault="006E4315" w:rsidP="001A23D4">
      <w:pPr>
        <w:pStyle w:val="Heading2"/>
        <w:overflowPunct w:val="0"/>
        <w:autoSpaceDE w:val="0"/>
        <w:autoSpaceDN w:val="0"/>
        <w:adjustRightInd w:val="0"/>
        <w:rPr>
          <w:lang w:eastAsia="en-GB"/>
        </w:rPr>
      </w:pPr>
      <w:bookmarkStart w:id="246" w:name="_Toc104475501"/>
      <w:bookmarkStart w:id="247" w:name="_Toc112995301"/>
      <w:bookmarkStart w:id="248" w:name="_Toc122508837"/>
      <w:bookmarkStart w:id="249" w:name="_Toc195801326"/>
      <w:bookmarkStart w:id="250" w:name="_Toc199233668"/>
      <w:bookmarkStart w:id="251" w:name="_Toc199872425"/>
      <w:r>
        <w:rPr>
          <w:lang w:eastAsia="en-GB"/>
        </w:rPr>
        <w:t>6.7</w:t>
      </w:r>
      <w:r>
        <w:rPr>
          <w:lang w:eastAsia="en-GB"/>
        </w:rPr>
        <w:tab/>
      </w:r>
      <w:bookmarkStart w:id="252" w:name="_Toc104475502"/>
      <w:bookmarkStart w:id="253" w:name="_Toc122508838"/>
      <w:bookmarkStart w:id="254" w:name="_Toc112995302"/>
      <w:bookmarkEnd w:id="246"/>
      <w:bookmarkEnd w:id="247"/>
      <w:bookmarkEnd w:id="248"/>
      <w:r>
        <w:rPr>
          <w:lang w:eastAsia="en-GB"/>
        </w:rPr>
        <w:t>Solution #7: Enabling dynamic QoS handling for energy efficiency by use of Energy Saving QoS Profiles</w:t>
      </w:r>
      <w:bookmarkEnd w:id="249"/>
      <w:bookmarkEnd w:id="250"/>
      <w:bookmarkEnd w:id="251"/>
    </w:p>
    <w:p w14:paraId="3236AC77" w14:textId="77777777" w:rsidR="00104A8C" w:rsidRDefault="006E4315" w:rsidP="00F75A11">
      <w:pPr>
        <w:pStyle w:val="Heading3"/>
        <w:rPr>
          <w:lang w:eastAsia="ko-KR"/>
        </w:rPr>
      </w:pPr>
      <w:bookmarkStart w:id="255" w:name="_Toc195801327"/>
      <w:bookmarkStart w:id="256" w:name="_Toc199233669"/>
      <w:bookmarkStart w:id="257" w:name="_Toc199872426"/>
      <w:r>
        <w:rPr>
          <w:lang w:eastAsia="ko-KR"/>
        </w:rPr>
        <w:t>6.7.0</w:t>
      </w:r>
      <w:r>
        <w:rPr>
          <w:rFonts w:hint="eastAsia"/>
          <w:lang w:eastAsia="ko-KR"/>
        </w:rPr>
        <w:tab/>
      </w:r>
      <w:r>
        <w:rPr>
          <w:lang w:eastAsia="ko-KR"/>
        </w:rPr>
        <w:t>High-level solution principles</w:t>
      </w:r>
      <w:bookmarkEnd w:id="255"/>
      <w:bookmarkEnd w:id="256"/>
      <w:bookmarkEnd w:id="257"/>
    </w:p>
    <w:p w14:paraId="41DEF085" w14:textId="77777777" w:rsidR="0041588E" w:rsidRDefault="0041588E" w:rsidP="0041588E">
      <w:pPr>
        <w:pStyle w:val="B1"/>
      </w:pPr>
      <w:r>
        <w:t>-</w:t>
      </w:r>
      <w:r>
        <w:tab/>
        <w:t>AF provides Energy Saving Service Requirements along with legacy QoS requirements to PCF, the Energy Saving Service Requirements which indicates the service requirement(s) for the AF session if energy saving is applied by the 5GS.</w:t>
      </w:r>
    </w:p>
    <w:p w14:paraId="03DD29F5" w14:textId="77777777" w:rsidR="0041588E" w:rsidRDefault="0041588E" w:rsidP="0041588E">
      <w:pPr>
        <w:pStyle w:val="B1"/>
      </w:pPr>
      <w:r>
        <w:t>-</w:t>
      </w:r>
      <w:r>
        <w:tab/>
        <w:t>PCF generates the Energy Saving QoS profile(s) and the priority list for the QoS flow based on AF's request and operator policy. The Energy Saving QoS profile(s) can be applied to both GBR and Non-GBR QoS flow.</w:t>
      </w:r>
    </w:p>
    <w:p w14:paraId="5BDADAC1" w14:textId="77777777" w:rsidR="0041588E" w:rsidRDefault="0041588E" w:rsidP="0041588E">
      <w:pPr>
        <w:pStyle w:val="B1"/>
      </w:pPr>
      <w:r>
        <w:t>-</w:t>
      </w:r>
      <w:r>
        <w:tab/>
      </w:r>
      <w:bookmarkStart w:id="258" w:name="OLE_LINK13"/>
      <w:r>
        <w:t>PCF sends the Energy Saving QoS profile(s) and the priority list to SMF and then to NG-RAN along with the legacy QoS profile.</w:t>
      </w:r>
      <w:bookmarkEnd w:id="258"/>
    </w:p>
    <w:p w14:paraId="0648E776" w14:textId="77777777" w:rsidR="0041588E" w:rsidRDefault="0041588E" w:rsidP="0041588E">
      <w:pPr>
        <w:pStyle w:val="B1"/>
      </w:pPr>
      <w:r>
        <w:t>-</w:t>
      </w:r>
      <w:r>
        <w:tab/>
        <w:t>NG-RAN selects the Energy Saving QoS profile only if NG-RAN decides to downgrade the QoS parameters due to energy saving.</w:t>
      </w:r>
    </w:p>
    <w:p w14:paraId="70BC8026" w14:textId="77777777" w:rsidR="0041588E" w:rsidRDefault="0041588E" w:rsidP="0041588E">
      <w:pPr>
        <w:pStyle w:val="B1"/>
      </w:pPr>
      <w:r>
        <w:lastRenderedPageBreak/>
        <w:t>-</w:t>
      </w:r>
      <w:r>
        <w:tab/>
        <w:t>NG-RAN notifies the selected Energy Saving QoS profile to SMF, SMF will further inform the selected Energy Saving QoS profile to PCF and to UPF for charging purpose.</w:t>
      </w:r>
    </w:p>
    <w:p w14:paraId="12C63B56" w14:textId="0F5B36D8" w:rsidR="0041588E" w:rsidRDefault="0041588E" w:rsidP="0041588E">
      <w:pPr>
        <w:pStyle w:val="NO"/>
      </w:pPr>
      <w:r>
        <w:t>NOTE:</w:t>
      </w:r>
      <w:r>
        <w:tab/>
        <w:t>The energy-related information at UE or NF level used in KI#2 and KI#3 should be based on robust and accurate enough estimates to be fit for purpose.</w:t>
      </w:r>
    </w:p>
    <w:p w14:paraId="78F8708E" w14:textId="2C0F4693" w:rsidR="00104A8C" w:rsidRPr="0041588E" w:rsidRDefault="006E4315" w:rsidP="00F75A11">
      <w:pPr>
        <w:pStyle w:val="Heading3"/>
      </w:pPr>
      <w:bookmarkStart w:id="259" w:name="_Toc195801328"/>
      <w:bookmarkStart w:id="260" w:name="_Toc199233670"/>
      <w:bookmarkStart w:id="261" w:name="_Toc199872427"/>
      <w:r w:rsidRPr="0041588E">
        <w:t>6.7.1</w:t>
      </w:r>
      <w:r w:rsidRPr="0041588E">
        <w:tab/>
      </w:r>
      <w:bookmarkEnd w:id="252"/>
      <w:bookmarkEnd w:id="253"/>
      <w:bookmarkEnd w:id="254"/>
      <w:r w:rsidRPr="0041588E">
        <w:t>Description</w:t>
      </w:r>
      <w:bookmarkEnd w:id="259"/>
      <w:bookmarkEnd w:id="260"/>
      <w:bookmarkEnd w:id="261"/>
    </w:p>
    <w:p w14:paraId="43B59C25" w14:textId="77777777" w:rsidR="0041588E" w:rsidRDefault="0041588E" w:rsidP="0041588E">
      <w:r>
        <w:t>This solution addresses KI#2.</w:t>
      </w:r>
    </w:p>
    <w:p w14:paraId="3058A7C6" w14:textId="16ED167A" w:rsidR="0041588E" w:rsidRDefault="0041588E" w:rsidP="0041588E">
      <w:r>
        <w:t xml:space="preserve">This solution proposes that PCF generates the Energy Saving QoS profile for the service flow. AF may provide the Energy Saving Service Requirements in addition to the QoS Reference, QoS parameters or Alternative Service Requirements for a service flow. The Energy Saving Service Requirements indicates the service requirement(s) for the AF session if energy saving is applied by the 5GS. PCF authorizes the service requirement(s) from the AF and generates the corresponding PCC rules which include the list of Energy Saving QoS profile(s) and the priorities. The AF uses the procedures described in clause 6.1.3.22 of </w:t>
      </w:r>
      <w:r w:rsidR="004E7161">
        <w:t>TS 23.503 [</w:t>
      </w:r>
      <w:r>
        <w:t>4] to provide the Energy Saving Service Requirements to PCF. If AF does not provide the Energy Saving Service Requirements, PCF may generate the Energy Saving QoS profile and the priority based on operator policy. PCF does not need to collect any energy related information from other 5GC entities to generate the Energy Saving QoS profile.</w:t>
      </w:r>
    </w:p>
    <w:p w14:paraId="3C5BC196" w14:textId="524F6660" w:rsidR="0041588E" w:rsidRDefault="0041588E" w:rsidP="0041588E">
      <w:r>
        <w:t xml:space="preserve">The Energy Saving QoS profile represents a combination of QoS parameters (e.g. 5QI, ARP, PDB etc.), in the same format as the existing QoS profile as described in clause 5.7.2 of </w:t>
      </w:r>
      <w:r w:rsidR="004E7161">
        <w:t>TS 23.501 [</w:t>
      </w:r>
      <w:r>
        <w:t>2] but with different values for each parameter. There is no new QoS parameter / characteristics proposed for the Energy Saving QoS profile. The Energy Saving QoS profile(s) can be applied to both GBR and non-GBR QoS flows, and is only used for the specific QoS flow when the NG-RAN actives the energy saving.</w:t>
      </w:r>
    </w:p>
    <w:p w14:paraId="0FEDBEB9" w14:textId="5756AA97" w:rsidR="0041588E" w:rsidRDefault="0041588E" w:rsidP="0041588E">
      <w:r>
        <w:t>The PCF shall enable QoS Notification Control and include the derived Energy Saving QoS profile with other QoS profile in the PCC rule sent to the SMF. SMF shall provide the Energy Saving QoS profile together with other QoS profile to the NG-RAN and accordingly NG-RAN may use the Energy Saving QoS profile based on the procedure not defined in SA WG2, for example NG-RAN interaction with OAM, or local policy at the NG-RAN.</w:t>
      </w:r>
    </w:p>
    <w:p w14:paraId="2F4190B0" w14:textId="77777777" w:rsidR="0041588E" w:rsidRDefault="0041588E" w:rsidP="0041588E">
      <w:r>
        <w:t>If the Energy Saving QoS profile is received from SMF for the QoS flow, and NG-RAN decides to downgrade the QoS parameters due to energy saving, the NG-RAN selects the Energy Saving QoS profile to apply and notify the SMF that the Energy Saving QoS profile is applied. SMF may indicate the used Energy Saving QoS profile to PCF and also forwards to UPF for charging purpose.</w:t>
      </w:r>
    </w:p>
    <w:p w14:paraId="1ADF0BFB" w14:textId="6C147104" w:rsidR="00104A8C" w:rsidRDefault="006E4315" w:rsidP="00F75A11">
      <w:pPr>
        <w:pStyle w:val="Heading3"/>
        <w:rPr>
          <w:lang w:eastAsia="ko-KR"/>
        </w:rPr>
      </w:pPr>
      <w:bookmarkStart w:id="262" w:name="_Toc195801329"/>
      <w:bookmarkStart w:id="263" w:name="_Toc199233671"/>
      <w:bookmarkStart w:id="264" w:name="_Toc199872428"/>
      <w:r>
        <w:rPr>
          <w:lang w:eastAsia="ko-KR"/>
        </w:rPr>
        <w:t>6.7.2</w:t>
      </w:r>
      <w:r>
        <w:rPr>
          <w:lang w:eastAsia="ko-KR"/>
        </w:rPr>
        <w:tab/>
        <w:t>Procedures</w:t>
      </w:r>
      <w:bookmarkEnd w:id="262"/>
      <w:bookmarkEnd w:id="263"/>
      <w:bookmarkEnd w:id="264"/>
    </w:p>
    <w:p w14:paraId="01851FCB" w14:textId="77777777" w:rsidR="0041588E" w:rsidRDefault="0041588E" w:rsidP="0041588E">
      <w:r>
        <w:t>The solution is proposed with the following principles:</w:t>
      </w:r>
    </w:p>
    <w:p w14:paraId="349E50E5" w14:textId="309B8B39" w:rsidR="0041588E" w:rsidRDefault="0041588E" w:rsidP="0041588E">
      <w:r>
        <w:t xml:space="preserve">AF provides the Energy Saving Service Requirements to PCF by reusing the setting up an AF session with required QoS procedure as described in clause 4.15.6.6 of </w:t>
      </w:r>
      <w:r w:rsidR="004E7161">
        <w:t>TS 23.502 [</w:t>
      </w:r>
      <w:r>
        <w:t>3], with the following addition:</w:t>
      </w:r>
    </w:p>
    <w:p w14:paraId="5A998E7A" w14:textId="77777777" w:rsidR="0041588E" w:rsidRDefault="0041588E" w:rsidP="0041588E">
      <w:pPr>
        <w:pStyle w:val="B1"/>
      </w:pPr>
      <w:r>
        <w:t>-</w:t>
      </w:r>
      <w:r>
        <w:tab/>
        <w:t>AF may provide Energy Saving Service Requirements to PCF.</w:t>
      </w:r>
    </w:p>
    <w:p w14:paraId="74701EDE" w14:textId="768FECBB" w:rsidR="0041588E" w:rsidRDefault="0041588E" w:rsidP="0041588E">
      <w:pPr>
        <w:pStyle w:val="B1"/>
      </w:pPr>
      <w:r>
        <w:t>-</w:t>
      </w:r>
      <w:r>
        <w:tab/>
        <w:t xml:space="preserve">PCF generates a list of Energy Saving QoS profile(s) and the priority list for the QoS flow based on AF's request and operator policy. the Energy Saving QoS profile can be applied to both GBR and non-GBR QoS flows. The Energy Saving QoS profile represents a combination of QoS parameters (e.g. 5QI, ARP, PDB, etc.), in the same format as the existing QoS profile as described in clause 5.7.2 of </w:t>
      </w:r>
      <w:r w:rsidR="004E7161">
        <w:t>TS 23.501 [</w:t>
      </w:r>
      <w:r>
        <w:t>2] but with different values for each parameter.</w:t>
      </w:r>
    </w:p>
    <w:p w14:paraId="6D69FD21" w14:textId="49CC1C4F" w:rsidR="0041588E" w:rsidRDefault="0041588E" w:rsidP="0041588E">
      <w:r>
        <w:t xml:space="preserve">PCF provides the Energy Saving QoS profile to SMF and NG-RAN by reusing the PDU session establishment as described in clause 4.3.2 of </w:t>
      </w:r>
      <w:r w:rsidR="004E7161">
        <w:t>TS 23.502 [</w:t>
      </w:r>
      <w:r>
        <w:t xml:space="preserve">3] and PDU session modification in clause 4.3.3 of </w:t>
      </w:r>
      <w:r w:rsidR="004E7161">
        <w:t>TS 23.502 [</w:t>
      </w:r>
      <w:r>
        <w:t>3] with the following addition:</w:t>
      </w:r>
    </w:p>
    <w:p w14:paraId="4CFA180B" w14:textId="77777777" w:rsidR="0041588E" w:rsidRDefault="0041588E" w:rsidP="0041588E">
      <w:pPr>
        <w:pStyle w:val="B1"/>
      </w:pPr>
      <w:r>
        <w:t>-</w:t>
      </w:r>
      <w:r>
        <w:tab/>
        <w:t>PCF provides the Energy Saving QoS profile(s) and the priority list along with other QoS profile to SMF.</w:t>
      </w:r>
    </w:p>
    <w:p w14:paraId="12881C9B" w14:textId="77777777" w:rsidR="0041588E" w:rsidRDefault="0041588E" w:rsidP="0041588E">
      <w:pPr>
        <w:pStyle w:val="B1"/>
      </w:pPr>
      <w:r>
        <w:t>-</w:t>
      </w:r>
      <w:r>
        <w:tab/>
        <w:t>SMF provides the Energy Saving QoS profile(s) and the priority list along with other QoS profile to NG-RAN.</w:t>
      </w:r>
    </w:p>
    <w:p w14:paraId="6EA176CF" w14:textId="478F8469" w:rsidR="0041588E" w:rsidRDefault="0041588E" w:rsidP="0041588E">
      <w:r>
        <w:t>NG-RAN may use the Energy Saving QoS profile based on the procedure not defined in SA</w:t>
      </w:r>
      <w:r w:rsidRPr="0041588E">
        <w:t> WG</w:t>
      </w:r>
      <w:r>
        <w:t xml:space="preserve">2, for example NG-RAN interaction with OAM, or local policy at the NG-RAN. NG-RAN sends the notification control with the selected Energy Saving QoS profile to SMF as described in clauses 4.3.3.2 and 4.3.3.3 of </w:t>
      </w:r>
      <w:r w:rsidR="004E7161">
        <w:t>TS 23.502 [</w:t>
      </w:r>
      <w:r>
        <w:t>3] with the addition:</w:t>
      </w:r>
    </w:p>
    <w:p w14:paraId="1CF840F6" w14:textId="77777777" w:rsidR="0041588E" w:rsidRDefault="0041588E" w:rsidP="0041588E">
      <w:pPr>
        <w:pStyle w:val="B1"/>
      </w:pPr>
      <w:r>
        <w:t>-</w:t>
      </w:r>
      <w:r>
        <w:tab/>
        <w:t>NG-RAN sends the notification with the selected Energy Saving QoS profile</w:t>
      </w:r>
    </w:p>
    <w:p w14:paraId="207340B7" w14:textId="77777777" w:rsidR="0041588E" w:rsidRDefault="0041588E" w:rsidP="0041588E">
      <w:pPr>
        <w:pStyle w:val="B1"/>
      </w:pPr>
      <w:r>
        <w:lastRenderedPageBreak/>
        <w:t>-</w:t>
      </w:r>
      <w:r>
        <w:tab/>
        <w:t>SMF sends the selected Energy Saving QoS profile to PCF.</w:t>
      </w:r>
    </w:p>
    <w:p w14:paraId="433510F6" w14:textId="77777777" w:rsidR="0041588E" w:rsidRDefault="0041588E" w:rsidP="0041588E">
      <w:pPr>
        <w:pStyle w:val="B1"/>
      </w:pPr>
      <w:r>
        <w:t>-</w:t>
      </w:r>
      <w:r>
        <w:tab/>
        <w:t>SMF sends the selected Energy Saving QoS profile to UPF for charging purpose.</w:t>
      </w:r>
    </w:p>
    <w:p w14:paraId="336B4D04" w14:textId="77FEFF1D" w:rsidR="00104A8C" w:rsidRDefault="006E4315">
      <w:pPr>
        <w:pStyle w:val="Heading3"/>
        <w:rPr>
          <w:rFonts w:eastAsia="Times New Roman"/>
          <w:lang w:eastAsia="ko-KR"/>
        </w:rPr>
      </w:pPr>
      <w:bookmarkStart w:id="265" w:name="_Toc195801330"/>
      <w:bookmarkStart w:id="266" w:name="_Toc199233672"/>
      <w:bookmarkStart w:id="267" w:name="_Toc199872429"/>
      <w:r>
        <w:rPr>
          <w:rFonts w:eastAsia="Times New Roman"/>
          <w:lang w:eastAsia="ko-KR"/>
        </w:rPr>
        <w:t>6.7.3</w:t>
      </w:r>
      <w:r>
        <w:rPr>
          <w:rFonts w:eastAsia="Times New Roman"/>
          <w:lang w:eastAsia="ko-KR"/>
        </w:rPr>
        <w:tab/>
      </w:r>
      <w:r>
        <w:t>Impacts on services, entities and interfaces</w:t>
      </w:r>
      <w:bookmarkEnd w:id="265"/>
      <w:bookmarkEnd w:id="266"/>
      <w:bookmarkEnd w:id="267"/>
    </w:p>
    <w:p w14:paraId="4FD9B400" w14:textId="77777777" w:rsidR="0041588E" w:rsidRPr="0041588E" w:rsidRDefault="0041588E" w:rsidP="0041588E">
      <w:pPr>
        <w:rPr>
          <w:b/>
          <w:bCs/>
        </w:rPr>
      </w:pPr>
      <w:r w:rsidRPr="0041588E">
        <w:rPr>
          <w:b/>
          <w:bCs/>
        </w:rPr>
        <w:t>PCF:</w:t>
      </w:r>
    </w:p>
    <w:p w14:paraId="1252AB14" w14:textId="77777777" w:rsidR="0041588E" w:rsidRDefault="0041588E" w:rsidP="0041588E">
      <w:pPr>
        <w:pStyle w:val="B1"/>
      </w:pPr>
      <w:r>
        <w:t>-</w:t>
      </w:r>
      <w:r>
        <w:tab/>
        <w:t>Generates Energy Saving QoS profile which used when the energy saving is activated in 5GS.</w:t>
      </w:r>
    </w:p>
    <w:p w14:paraId="448176EB" w14:textId="77777777" w:rsidR="0041588E" w:rsidRPr="0041588E" w:rsidRDefault="0041588E" w:rsidP="0041588E">
      <w:pPr>
        <w:rPr>
          <w:b/>
          <w:bCs/>
        </w:rPr>
      </w:pPr>
      <w:r w:rsidRPr="0041588E">
        <w:rPr>
          <w:b/>
          <w:bCs/>
        </w:rPr>
        <w:t>SMF:</w:t>
      </w:r>
    </w:p>
    <w:p w14:paraId="07CEA588" w14:textId="1C5C7C6A" w:rsidR="0041588E" w:rsidRDefault="0041588E" w:rsidP="0041588E">
      <w:pPr>
        <w:pStyle w:val="B1"/>
      </w:pPr>
      <w:r>
        <w:t>-</w:t>
      </w:r>
      <w:r>
        <w:tab/>
        <w:t>Indicate Energy Saving QoS Profile to NG-RAN</w:t>
      </w:r>
      <w:r w:rsidR="007B008F">
        <w:t>.</w:t>
      </w:r>
    </w:p>
    <w:p w14:paraId="3C5564BA" w14:textId="77777777" w:rsidR="0041588E" w:rsidRDefault="0041588E" w:rsidP="0041588E">
      <w:pPr>
        <w:pStyle w:val="B1"/>
      </w:pPr>
      <w:r>
        <w:t>-</w:t>
      </w:r>
      <w:r>
        <w:tab/>
        <w:t>Receive notification of selected Energy Saving QoS Profile from NG-RAN, and propagating that information to PCF and UPF.</w:t>
      </w:r>
    </w:p>
    <w:p w14:paraId="0ADB5FB5" w14:textId="77777777" w:rsidR="0041588E" w:rsidRPr="0041588E" w:rsidRDefault="0041588E" w:rsidP="0041588E">
      <w:pPr>
        <w:rPr>
          <w:b/>
          <w:bCs/>
        </w:rPr>
      </w:pPr>
      <w:r w:rsidRPr="0041588E">
        <w:rPr>
          <w:b/>
          <w:bCs/>
        </w:rPr>
        <w:t>NG-RAN:</w:t>
      </w:r>
    </w:p>
    <w:p w14:paraId="3EB5C1CE" w14:textId="77777777" w:rsidR="0041588E" w:rsidRDefault="0041588E" w:rsidP="0041588E">
      <w:pPr>
        <w:pStyle w:val="B1"/>
      </w:pPr>
      <w:r>
        <w:t>-</w:t>
      </w:r>
      <w:r>
        <w:tab/>
        <w:t>Use of Energy Saving QoS Profile for energy efficiency if Energy saving is applied to the QoS flow.</w:t>
      </w:r>
    </w:p>
    <w:p w14:paraId="6025DB10" w14:textId="77777777" w:rsidR="0041588E" w:rsidRDefault="0041588E" w:rsidP="0041588E">
      <w:pPr>
        <w:pStyle w:val="B1"/>
      </w:pPr>
      <w:r>
        <w:t>-</w:t>
      </w:r>
      <w:r>
        <w:tab/>
        <w:t>Notification of use of Energy Saving QoS Profile to SMF.</w:t>
      </w:r>
    </w:p>
    <w:p w14:paraId="0D70D4CB" w14:textId="77777777" w:rsidR="0041588E" w:rsidRPr="0041588E" w:rsidRDefault="0041588E" w:rsidP="0041588E">
      <w:pPr>
        <w:rPr>
          <w:b/>
          <w:bCs/>
        </w:rPr>
      </w:pPr>
      <w:r w:rsidRPr="0041588E">
        <w:rPr>
          <w:b/>
          <w:bCs/>
        </w:rPr>
        <w:t>UPF:</w:t>
      </w:r>
    </w:p>
    <w:p w14:paraId="67852717" w14:textId="74EE0B6C" w:rsidR="0041588E" w:rsidRDefault="0041588E" w:rsidP="0041588E">
      <w:pPr>
        <w:pStyle w:val="B1"/>
      </w:pPr>
      <w:r>
        <w:t>-</w:t>
      </w:r>
      <w:r>
        <w:tab/>
        <w:t>Indication of Energy Saving QoS Profile usage in CDR.</w:t>
      </w:r>
    </w:p>
    <w:p w14:paraId="6BA267A2" w14:textId="77777777" w:rsidR="00264857" w:rsidRPr="00B0313C" w:rsidRDefault="00264857" w:rsidP="00453FC9">
      <w:pPr>
        <w:pStyle w:val="Heading2"/>
      </w:pPr>
      <w:bookmarkStart w:id="268" w:name="_Toc199233673"/>
      <w:bookmarkStart w:id="269" w:name="_Toc199872430"/>
      <w:r w:rsidRPr="00B0313C">
        <w:t>6.8</w:t>
      </w:r>
      <w:r w:rsidRPr="00B0313C">
        <w:tab/>
        <w:t>Solution #8: Estimation of Renewable Energy consumption</w:t>
      </w:r>
      <w:bookmarkEnd w:id="268"/>
      <w:bookmarkEnd w:id="269"/>
    </w:p>
    <w:p w14:paraId="506E9834" w14:textId="2366356A" w:rsidR="00264857" w:rsidRPr="00B96B6F" w:rsidRDefault="00B96B6F" w:rsidP="00264857">
      <w:r>
        <w:t>This solution proposes how to evaluated the Renewable Energy Consumption (i.e. the amount of Energy Consumption which is due to Renewable Energy) and Non-Renewable Energy Consumption (i.e. the amount of Energy Consumption which is due to Non-Renewable Energy) for different granularities.</w:t>
      </w:r>
    </w:p>
    <w:p w14:paraId="3DD1E187" w14:textId="77777777" w:rsidR="00264857" w:rsidRPr="00B96B6F" w:rsidRDefault="00264857" w:rsidP="00453FC9">
      <w:pPr>
        <w:pStyle w:val="Heading3"/>
      </w:pPr>
      <w:bookmarkStart w:id="270" w:name="_Toc199233674"/>
      <w:bookmarkStart w:id="271" w:name="_Toc199872431"/>
      <w:r w:rsidRPr="00B96B6F">
        <w:t>6.8.0</w:t>
      </w:r>
      <w:r w:rsidRPr="00B96B6F">
        <w:tab/>
        <w:t>High-level solution principles</w:t>
      </w:r>
      <w:bookmarkEnd w:id="270"/>
      <w:bookmarkEnd w:id="271"/>
    </w:p>
    <w:p w14:paraId="37C5BB54" w14:textId="457AC86C" w:rsidR="00264857" w:rsidRPr="00B0313C" w:rsidRDefault="00B96B6F" w:rsidP="00264857">
      <w:pPr>
        <w:tabs>
          <w:tab w:val="num" w:pos="720"/>
        </w:tabs>
        <w:jc w:val="both"/>
        <w:rPr>
          <w:lang w:val="en-US" w:eastAsia="zh-CN"/>
        </w:rPr>
      </w:pPr>
      <w:r>
        <w:rPr>
          <w:lang w:val="en-US" w:eastAsia="zh-CN"/>
        </w:rPr>
        <w:t>The principles of this solutions are described below:</w:t>
      </w:r>
    </w:p>
    <w:p w14:paraId="550742E2" w14:textId="77777777" w:rsidR="00B96B6F" w:rsidRDefault="00B96B6F" w:rsidP="00B96B6F">
      <w:pPr>
        <w:pStyle w:val="B1"/>
      </w:pPr>
      <w:r>
        <w:t>-</w:t>
      </w:r>
      <w:r>
        <w:tab/>
        <w:t>This solution assumes that EIF can collect the Renewable Energy information at node level from OAM.</w:t>
      </w:r>
    </w:p>
    <w:p w14:paraId="45CBE737" w14:textId="77777777" w:rsidR="00B96B6F" w:rsidRDefault="00B96B6F" w:rsidP="00B96B6F">
      <w:pPr>
        <w:pStyle w:val="B1"/>
      </w:pPr>
      <w:r>
        <w:t>NOTE:</w:t>
      </w:r>
      <w:r>
        <w:tab/>
        <w:t>This assumption would be further verified with SA5.</w:t>
      </w:r>
    </w:p>
    <w:p w14:paraId="60E30916" w14:textId="77777777" w:rsidR="00B96B6F" w:rsidRDefault="00B96B6F" w:rsidP="00B96B6F">
      <w:pPr>
        <w:pStyle w:val="B1"/>
        <w:rPr>
          <w:rFonts w:hint="eastAsia"/>
        </w:rPr>
      </w:pPr>
      <w:r>
        <w:rPr>
          <w:rFonts w:hint="eastAsia"/>
        </w:rPr>
        <w:t>-</w:t>
      </w:r>
      <w:r>
        <w:rPr>
          <w:rFonts w:hint="eastAsia"/>
        </w:rPr>
        <w:tab/>
        <w:t xml:space="preserve">It is assumed that the OAM provides the ratio of Renewable Energy per UPF </w:t>
      </w:r>
      <w:r>
        <w:rPr>
          <w:rFonts w:hint="eastAsia"/>
        </w:rPr>
        <w:t>〖</w:t>
      </w:r>
      <w:r>
        <w:rPr>
          <w:rFonts w:hint="eastAsia"/>
        </w:rPr>
        <w:t>RE</w:t>
      </w:r>
      <w:r>
        <w:rPr>
          <w:rFonts w:hint="eastAsia"/>
        </w:rPr>
        <w:t>〗</w:t>
      </w:r>
      <w:r>
        <w:rPr>
          <w:rFonts w:hint="eastAsia"/>
        </w:rPr>
        <w:t xml:space="preserve">_UPF , the ratio of Renewable Energy per gNb </w:t>
      </w:r>
      <w:r>
        <w:rPr>
          <w:rFonts w:hint="eastAsia"/>
        </w:rPr>
        <w:t>〖</w:t>
      </w:r>
      <w:r>
        <w:rPr>
          <w:rFonts w:hint="eastAsia"/>
        </w:rPr>
        <w:t>RE</w:t>
      </w:r>
      <w:r>
        <w:rPr>
          <w:rFonts w:hint="eastAsia"/>
        </w:rPr>
        <w:t>〗</w:t>
      </w:r>
      <w:r>
        <w:rPr>
          <w:rFonts w:hint="eastAsia"/>
        </w:rPr>
        <w:t>_gNB for the measurement interval.</w:t>
      </w:r>
    </w:p>
    <w:p w14:paraId="2D8E97FC" w14:textId="0827C846" w:rsidR="00264857" w:rsidRDefault="00B96B6F" w:rsidP="00B96B6F">
      <w:pPr>
        <w:pStyle w:val="EQ"/>
        <w:rPr>
          <w:lang w:eastAsia="zh-CN"/>
        </w:rPr>
      </w:pPr>
      <w:r>
        <w:tab/>
      </w:r>
      <m:oMath>
        <m:sSub>
          <m:sSubPr>
            <m:ctrlPr>
              <w:rPr>
                <w:rFonts w:ascii="Cambria Math" w:hAnsi="Cambria Math"/>
                <w:lang w:eastAsia="zh-CN"/>
              </w:rPr>
            </m:ctrlPr>
          </m:sSubPr>
          <m:e>
            <m:r>
              <w:rPr>
                <w:rFonts w:ascii="Cambria Math" w:hAnsi="Cambria Math"/>
                <w:lang w:eastAsia="zh-CN"/>
              </w:rPr>
              <m:t>RE</m:t>
            </m:r>
          </m:e>
          <m:sub>
            <m:r>
              <m:rPr>
                <m:sty m:val="p"/>
              </m:rPr>
              <w:rPr>
                <w:rFonts w:ascii="Cambria Math" w:hAnsi="Cambria Math"/>
                <w:lang w:eastAsia="zh-CN"/>
              </w:rPr>
              <m:t>UPF</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r>
                  <m:rPr>
                    <m:sty m:val="p"/>
                  </m:rPr>
                  <w:rPr>
                    <w:rFonts w:ascii="Cambria Math" w:hAnsi="Cambria Math"/>
                    <w:lang w:eastAsia="zh-CN"/>
                  </w:rPr>
                  <m:t xml:space="preserve"> </m:t>
                </m:r>
              </m:sub>
            </m:sSub>
          </m:den>
        </m:f>
      </m:oMath>
      <w:r>
        <w:rPr>
          <w:lang w:eastAsia="zh-CN"/>
        </w:rPr>
        <w:tab/>
        <w:t>(1)</w:t>
      </w:r>
    </w:p>
    <w:p w14:paraId="4AE957A8" w14:textId="081D9605" w:rsidR="00B96B6F" w:rsidRDefault="00B96B6F" w:rsidP="00B96B6F">
      <w:pPr>
        <w:pStyle w:val="EQ"/>
      </w:pPr>
      <w:r>
        <w:rPr>
          <w:lang w:eastAsia="zh-CN"/>
        </w:rPr>
        <w:tab/>
      </w:r>
      <m:oMath>
        <m:sSub>
          <m:sSubPr>
            <m:ctrlPr>
              <w:rPr>
                <w:rFonts w:ascii="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f>
              <m:fPr>
                <m:ctrlPr>
                  <w:rPr>
                    <w:rFonts w:ascii="Cambria Math" w:eastAsia="Cambria Math" w:hAnsi="Cambria Math"/>
                    <w:lang w:eastAsia="zh-CN"/>
                  </w:rPr>
                </m:ctrlPr>
              </m:fPr>
              <m:num>
                <m:sSub>
                  <m:sSubPr>
                    <m:ctrlPr>
                      <w:rPr>
                        <w:rFonts w:ascii="Cambria Math" w:eastAsia="Cambria Math" w:hAnsi="Cambria Math"/>
                        <w:i/>
                        <w:lang w:eastAsia="zh-CN"/>
                      </w:rPr>
                    </m:ctrlPr>
                  </m:sSubPr>
                  <m:e>
                    <m:r>
                      <w:rPr>
                        <w:rFonts w:ascii="Cambria Math" w:eastAsia="Cambria Math" w:hAnsi="Cambria Math"/>
                        <w:lang w:eastAsia="zh-CN"/>
                      </w:rPr>
                      <m:t>ER</m:t>
                    </m:r>
                  </m:e>
                  <m:sub>
                    <m:r>
                      <w:rPr>
                        <w:rFonts w:ascii="Cambria Math" w:eastAsia="Cambria Math" w:hAnsi="Cambria Math"/>
                        <w:lang w:eastAsia="zh-CN"/>
                      </w:rPr>
                      <m:t>gBn</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gNb</m:t>
                    </m:r>
                    <m:r>
                      <m:rPr>
                        <m:sty m:val="p"/>
                      </m:rPr>
                      <w:rPr>
                        <w:rFonts w:ascii="Cambria Math" w:eastAsia="Cambria Math" w:hAnsi="Cambria Math"/>
                        <w:lang w:eastAsia="zh-CN"/>
                      </w:rPr>
                      <m:t xml:space="preserve"> </m:t>
                    </m:r>
                  </m:sub>
                </m:sSub>
              </m:den>
            </m:f>
          </m:e>
          <m:sub>
            <m:r>
              <m:rPr>
                <m:sty m:val="p"/>
              </m:rPr>
              <w:rPr>
                <w:rFonts w:ascii="Cambria Math" w:eastAsia="Cambria Math" w:hAnsi="Cambria Math"/>
              </w:rPr>
              <m:t xml:space="preserve"> </m:t>
            </m:r>
          </m:sub>
        </m:sSub>
      </m:oMath>
      <w:r>
        <w:tab/>
        <w:t>(2)</w:t>
      </w:r>
    </w:p>
    <w:p w14:paraId="139EF9A1" w14:textId="77777777" w:rsidR="00B96B6F" w:rsidRDefault="00B96B6F" w:rsidP="00B96B6F">
      <w:pPr>
        <w:pStyle w:val="B1"/>
      </w:pPr>
      <w:r>
        <w:t>-</w:t>
      </w:r>
      <w:r>
        <w:tab/>
        <w:t>It is additionally assumed that the ratio of Renewable Energy does not change in each measurement interval and it remains constant for a long time, since it may be due to Site design, long term power supply contract etc., However, whether in the long time the Renewable Energy can be changed does not impact how the estimation is performed.</w:t>
      </w:r>
    </w:p>
    <w:p w14:paraId="7ADE8529" w14:textId="6498798A" w:rsidR="00B96B6F" w:rsidRDefault="00B96B6F" w:rsidP="00B96B6F">
      <w:pPr>
        <w:pStyle w:val="B1"/>
      </w:pPr>
      <w:r>
        <w:rPr>
          <w:rFonts w:hint="eastAsia"/>
        </w:rPr>
        <w:t>-</w:t>
      </w:r>
      <w:r>
        <w:rPr>
          <w:rFonts w:hint="eastAsia"/>
        </w:rPr>
        <w:tab/>
      </w:r>
      <w:r w:rsidRPr="00B0313C">
        <w:t>The Renewable Energy Consumption ER per UPF (</w:t>
      </w:r>
      <m:oMath>
        <m:sSub>
          <m:sSubPr>
            <m:ctrlPr>
              <w:rPr>
                <w:rFonts w:ascii="Cambria Math" w:hAnsi="Cambria Math"/>
              </w:rPr>
            </m:ctrlPr>
          </m:sSubPr>
          <m:e>
            <m:r>
              <w:rPr>
                <w:rFonts w:ascii="Cambria Math" w:hAnsi="Cambria Math"/>
              </w:rPr>
              <m:t>ER</m:t>
            </m:r>
          </m:e>
          <m:sub>
            <m:r>
              <m:rPr>
                <m:sty m:val="p"/>
              </m:rPr>
              <w:rPr>
                <w:rFonts w:ascii="Cambria Math" w:hAnsi="Cambria Math"/>
              </w:rPr>
              <m:t>UPF</m:t>
            </m:r>
          </m:sub>
        </m:sSub>
        <m:r>
          <m:rPr>
            <m:sty m:val="p"/>
          </m:rPr>
          <w:rPr>
            <w:rFonts w:ascii="Cambria Math" w:hAnsi="Cambria Math"/>
          </w:rPr>
          <m:t>)</m:t>
        </m:r>
      </m:oMath>
      <w:r>
        <w:t xml:space="preserve"> </w:t>
      </w:r>
      <w:r w:rsidRPr="00B0313C">
        <w:t>and per gNB (</w:t>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oMath>
      <w:r w:rsidRPr="00B0313C">
        <w:t>) is defined as follow</w:t>
      </w:r>
      <w:r>
        <w:t>s</w:t>
      </w:r>
      <w:r w:rsidRPr="00B0313C">
        <w:t>.</w:t>
      </w:r>
    </w:p>
    <w:p w14:paraId="5D838AF4" w14:textId="35F2CF08" w:rsidR="00B96B6F" w:rsidRDefault="00B96B6F" w:rsidP="00B96B6F">
      <w:pPr>
        <w:pStyle w:val="EQ"/>
      </w:pPr>
      <w:r>
        <w:tab/>
      </w:r>
      <m:oMath>
        <m:sSub>
          <m:sSubPr>
            <m:ctrlPr>
              <w:rPr>
                <w:rFonts w:ascii="Cambria Math" w:eastAsia="Cambria Math" w:hAnsi="Cambria Math"/>
                <w:lang w:eastAsia="zh-CN"/>
              </w:rPr>
            </m:ctrlPr>
          </m:sSubPr>
          <m:e>
            <m:r>
              <w:rPr>
                <w:rFonts w:ascii="Cambria Math" w:eastAsia="Cambria Math" w:hAnsi="Cambria Math"/>
                <w:lang w:eastAsia="zh-CN"/>
              </w:rPr>
              <m:t>ER</m:t>
            </m:r>
          </m:e>
          <m:sub>
            <m:r>
              <m:rPr>
                <m:sty m:val="p"/>
              </m:rP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RE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oMath>
      <w:r>
        <w:rPr>
          <w:lang w:eastAsia="zh-CN"/>
        </w:rPr>
        <w:tab/>
        <w:t>(3)</w:t>
      </w:r>
    </w:p>
    <w:p w14:paraId="43DD4F1E" w14:textId="32661D10" w:rsidR="00B96B6F" w:rsidRPr="00B96B6F" w:rsidRDefault="00B96B6F" w:rsidP="00B96B6F">
      <w:pPr>
        <w:pStyle w:val="EQ"/>
        <w:rPr>
          <w:rFonts w:hint="eastAsia"/>
        </w:rPr>
      </w:pPr>
      <w:r>
        <w:tab/>
      </w:r>
      <m:oMath>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r>
              <w:rPr>
                <w:rFonts w:ascii="Cambria Math" w:eastAsia="Cambria Math" w:hAnsi="Cambria Math"/>
              </w:rPr>
              <m:t>RE</m:t>
            </m:r>
          </m:e>
          <m:sub>
            <m:r>
              <w:rPr>
                <w:rFonts w:ascii="Cambria Math" w:eastAsia="Cambria Math" w:hAnsi="Cambria Math"/>
              </w:rPr>
              <m:t>gNB</m:t>
            </m:r>
            <m:r>
              <m:rPr>
                <m:sty m:val="p"/>
              </m:rPr>
              <w:rPr>
                <w:rFonts w:ascii="Cambria Math" w:eastAsia="Cambria Math" w:hAnsi="Cambria Math"/>
              </w:rPr>
              <m:t xml:space="preserve"> </m:t>
            </m:r>
          </m:sub>
        </m:sSub>
      </m:oMath>
      <w:r>
        <w:tab/>
        <w:t>(4)</w:t>
      </w:r>
    </w:p>
    <w:p w14:paraId="2DC86E63" w14:textId="54EDE1C5" w:rsidR="00B96B6F" w:rsidRDefault="00B96B6F" w:rsidP="00B96B6F">
      <w:pPr>
        <w:pStyle w:val="B1"/>
      </w:pPr>
      <w:r w:rsidRPr="00B0313C">
        <w:t>-</w:t>
      </w:r>
      <w:r w:rsidRPr="00B0313C">
        <w:tab/>
        <w:t>The Non-Renewable Energy Consumption NER per UPF (</w:t>
      </w:r>
      <m:oMath>
        <m:sSub>
          <m:sSubPr>
            <m:ctrlPr>
              <w:rPr>
                <w:rFonts w:ascii="Cambria Math" w:eastAsia="Cambria Math" w:hAnsi="Cambria Math"/>
                <w:lang w:eastAsia="zh-CN"/>
              </w:rPr>
            </m:ctrlPr>
          </m:sSubPr>
          <m:e>
            <m:r>
              <w:rPr>
                <w:rFonts w:ascii="Cambria Math" w:eastAsia="Cambria Math" w:hAnsi="Cambria Math"/>
                <w:lang w:eastAsia="zh-CN"/>
              </w:rPr>
              <m:t>NER</m:t>
            </m:r>
          </m:e>
          <m:sub>
            <m:r>
              <m:rPr>
                <m:sty m:val="p"/>
              </m:rPr>
              <w:rPr>
                <w:rFonts w:ascii="Cambria Math" w:eastAsia="Cambria Math" w:hAnsi="Cambria Math"/>
                <w:lang w:eastAsia="zh-CN"/>
              </w:rPr>
              <m:t>UPF</m:t>
            </m:r>
          </m:sub>
        </m:sSub>
        <m:r>
          <w:rPr>
            <w:rFonts w:ascii="Cambria Math" w:eastAsia="Cambria Math" w:hAnsi="Cambria Math"/>
            <w:lang w:eastAsia="zh-CN"/>
          </w:rPr>
          <m:t>)</m:t>
        </m:r>
      </m:oMath>
      <w:r w:rsidRPr="00B0313C">
        <w:t xml:space="preserve"> and per gNB (</w:t>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oMath>
      <w:r w:rsidRPr="00B0313C">
        <w:t>) is defined as follow</w:t>
      </w:r>
      <w:r>
        <w:t>s</w:t>
      </w:r>
      <w:r w:rsidRPr="00B0313C">
        <w:t>.</w:t>
      </w:r>
    </w:p>
    <w:p w14:paraId="17D03FB0" w14:textId="2D9366DD" w:rsidR="00264857" w:rsidRDefault="00B96B6F" w:rsidP="00B96B6F">
      <w:pPr>
        <w:pStyle w:val="EQ"/>
      </w:pPr>
      <w:r>
        <w:tab/>
      </w:r>
      <m:oMath>
        <m:sSub>
          <m:sSubPr>
            <m:ctrlPr>
              <w:rPr>
                <w:rFonts w:ascii="Cambria Math" w:eastAsia="Cambria Math" w:hAnsi="Cambria Math"/>
                <w:lang w:eastAsia="zh-CN"/>
              </w:rPr>
            </m:ctrlPr>
          </m:sSubPr>
          <m:e>
            <m:r>
              <w:rPr>
                <w:rFonts w:ascii="Cambria Math" w:eastAsia="Cambria Math" w:hAnsi="Cambria Math"/>
                <w:lang w:eastAsia="zh-CN"/>
              </w:rPr>
              <m:t>NER</m:t>
            </m:r>
          </m:e>
          <m:sub>
            <m:r>
              <m:rPr>
                <m:sty m:val="p"/>
              </m:rP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d>
          <m:dPr>
            <m:ctrlPr>
              <w:rPr>
                <w:rFonts w:ascii="Cambria Math" w:eastAsia="Cambria Math" w:hAnsi="Cambria Math"/>
                <w:lang w:eastAsia="zh-CN"/>
              </w:rPr>
            </m:ctrlPr>
          </m:dPr>
          <m:e>
            <m:r>
              <w:rPr>
                <w:rFonts w:ascii="Cambria Math" w:eastAsia="Cambria Math" w:hAnsi="Cambria Math"/>
                <w:lang w:eastAsia="zh-CN"/>
              </w:rPr>
              <m:t>1-</m:t>
            </m:r>
            <m:sSub>
              <m:sSubPr>
                <m:ctrlPr>
                  <w:rPr>
                    <w:rFonts w:ascii="Cambria Math" w:eastAsia="Cambria Math" w:hAnsi="Cambria Math"/>
                    <w:lang w:eastAsia="zh-CN"/>
                  </w:rPr>
                </m:ctrlPr>
              </m:sSubPr>
              <m:e>
                <m:r>
                  <w:rPr>
                    <w:rFonts w:ascii="Cambria Math" w:eastAsia="Cambria Math" w:hAnsi="Cambria Math"/>
                    <w:lang w:eastAsia="zh-CN"/>
                  </w:rPr>
                  <m:t>RE</m:t>
                </m:r>
              </m:e>
              <m:sub>
                <m:r>
                  <w:rPr>
                    <w:rFonts w:ascii="Cambria Math" w:eastAsia="Cambria Math" w:hAnsi="Cambria Math"/>
                    <w:lang w:eastAsia="zh-CN"/>
                  </w:rPr>
                  <m:t>UPF</m:t>
                </m:r>
              </m:sub>
            </m:sSub>
          </m:e>
        </m:d>
      </m:oMath>
      <w:r>
        <w:rPr>
          <w:lang w:eastAsia="zh-CN"/>
        </w:rPr>
        <w:tab/>
        <w:t>(5)</w:t>
      </w:r>
    </w:p>
    <w:p w14:paraId="7EDA1D44" w14:textId="5F6497A6" w:rsidR="00B96B6F" w:rsidRPr="00B96B6F" w:rsidRDefault="00B96B6F" w:rsidP="00B96B6F">
      <w:pPr>
        <w:pStyle w:val="EQ"/>
      </w:pPr>
      <w:r>
        <w:lastRenderedPageBreak/>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w:rPr>
                <w:rFonts w:ascii="Cambria Math" w:eastAsia="Cambria Math" w:hAnsi="Cambria Math"/>
              </w:rPr>
              <m:t>1-</m:t>
            </m:r>
            <m:sSub>
              <m:sSubPr>
                <m:ctrlPr>
                  <w:rPr>
                    <w:rFonts w:ascii="Cambria Math" w:eastAsia="Cambria Math" w:hAnsi="Cambria Math"/>
                    <w:lang w:eastAsia="zh-CN"/>
                  </w:rPr>
                </m:ctrlPr>
              </m:sSubPr>
              <m:e>
                <m:r>
                  <w:rPr>
                    <w:rFonts w:ascii="Cambria Math" w:eastAsia="Cambria Math" w:hAnsi="Cambria Math"/>
                    <w:lang w:eastAsia="zh-CN"/>
                  </w:rPr>
                  <m:t>RE</m:t>
                </m:r>
              </m:e>
              <m:sub>
                <m:r>
                  <w:rPr>
                    <w:rFonts w:ascii="Cambria Math" w:eastAsia="Cambria Math" w:hAnsi="Cambria Math"/>
                    <w:lang w:eastAsia="zh-CN"/>
                  </w:rPr>
                  <m:t>gNb</m:t>
                </m:r>
              </m:sub>
            </m:sSub>
            <m:ctrlPr>
              <w:rPr>
                <w:rFonts w:ascii="Cambria Math" w:eastAsia="Cambria Math" w:hAnsi="Cambria Math"/>
                <w:i/>
                <w:lang w:eastAsia="zh-CN"/>
              </w:rPr>
            </m:ctrlPr>
          </m:e>
        </m:d>
      </m:oMath>
      <w:r>
        <w:rPr>
          <w:lang w:eastAsia="zh-CN"/>
        </w:rPr>
        <w:tab/>
        <w:t>(6)</w:t>
      </w:r>
    </w:p>
    <w:p w14:paraId="3DE9C5C9" w14:textId="70D03D92" w:rsidR="00A01501" w:rsidRDefault="00A01501" w:rsidP="00B96B6F">
      <w:pPr>
        <w:pStyle w:val="B1"/>
        <w:rPr>
          <w:lang w:val="en-US"/>
        </w:rPr>
      </w:pPr>
      <w:r w:rsidRPr="00B0313C">
        <w:rPr>
          <w:lang w:val="en-US"/>
        </w:rPr>
        <w:t>-</w:t>
      </w:r>
      <w:r w:rsidRPr="00B0313C">
        <w:rPr>
          <w:lang w:val="en-US"/>
        </w:rPr>
        <w:tab/>
      </w:r>
      <w:r w:rsidR="00B96B6F">
        <w:rPr>
          <w:lang w:val="en-US"/>
        </w:rPr>
        <w:t xml:space="preserve">The estimation based on Rel-19 approach is described in clause 6.8.2, </w:t>
      </w:r>
      <w:r w:rsidRPr="00B0313C">
        <w:t>as example</w:t>
      </w:r>
      <w:r w:rsidRPr="00B0313C">
        <w:rPr>
          <w:lang w:val="en-US"/>
        </w:rPr>
        <w:t xml:space="preserve"> the </w:t>
      </w:r>
      <w:r w:rsidRPr="00B0313C">
        <w:t xml:space="preserve">Renewable Energy Consumption </w:t>
      </w:r>
      <w:r w:rsidRPr="00B0313C">
        <w:rPr>
          <w:lang w:val="en-US"/>
        </w:rPr>
        <w:t>the for UE granularity</w:t>
      </w:r>
      <w:r w:rsidRPr="00B0313C">
        <w:t xml:space="preserve"> </w:t>
      </w:r>
      <w:r w:rsidRPr="00B0313C">
        <w:rPr>
          <w:lang w:val="en-US"/>
        </w:rPr>
        <w:t xml:space="preserve">is given by the sum of </w:t>
      </w:r>
      <w:r w:rsidRPr="00B0313C">
        <w:t xml:space="preserve">Renewable Energy Consumption </w:t>
      </w:r>
      <w:r w:rsidRPr="00B0313C">
        <w:rPr>
          <w:lang w:val="en-US"/>
        </w:rPr>
        <w:t>of the Serving gNB and of the UPF</w:t>
      </w:r>
      <w:r w:rsidR="00B96B6F">
        <w:rPr>
          <w:lang w:val="en-US"/>
        </w:rPr>
        <w:t>.</w:t>
      </w:r>
    </w:p>
    <w:p w14:paraId="3FC5D78E" w14:textId="31BB8CA1" w:rsidR="00B96B6F" w:rsidRPr="00B0313C" w:rsidRDefault="00B96B6F" w:rsidP="00B96B6F">
      <w:pPr>
        <w:pStyle w:val="EQ"/>
        <w:rPr>
          <w:lang w:val="en-US"/>
        </w:rPr>
      </w:pPr>
      <w:r>
        <w:rPr>
          <w:lang w:val="en-US"/>
        </w:rP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(7)</w:t>
      </w:r>
    </w:p>
    <w:p w14:paraId="09AD620E" w14:textId="4DE4C174" w:rsidR="00264857" w:rsidRDefault="00B96B6F" w:rsidP="00B96B6F">
      <w:pPr>
        <w:pStyle w:val="B1"/>
        <w:rPr>
          <w:lang w:eastAsia="zh-CN"/>
        </w:rPr>
      </w:pPr>
      <w:r>
        <w:rPr>
          <w:lang w:eastAsia="zh-CN"/>
        </w:rPr>
        <w:tab/>
      </w:r>
      <w:r w:rsidR="00264857" w:rsidRPr="00B0313C">
        <w:rPr>
          <w:lang w:eastAsia="zh-CN"/>
        </w:rPr>
        <w:t>Where</w:t>
      </w:r>
      <w:r>
        <w:rPr>
          <w:lang w:eastAsia="zh-CN"/>
        </w:rPr>
        <w:t>:</w:t>
      </w:r>
    </w:p>
    <w:p w14:paraId="4E782A5D" w14:textId="1D57B091" w:rsidR="00B96B6F" w:rsidRDefault="00B96B6F" w:rsidP="00B96B6F">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(8)</w:t>
      </w:r>
    </w:p>
    <w:p w14:paraId="07A2C818" w14:textId="3F5A47CD" w:rsidR="00B96B6F" w:rsidRPr="00B96B6F" w:rsidRDefault="00B96B6F" w:rsidP="00B96B6F">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(9)</w:t>
      </w:r>
    </w:p>
    <w:p w14:paraId="2912FA1A" w14:textId="77777777" w:rsidR="00264857" w:rsidRPr="00B0313C" w:rsidRDefault="00264857" w:rsidP="00453FC9">
      <w:pPr>
        <w:pStyle w:val="Heading3"/>
      </w:pPr>
      <w:bookmarkStart w:id="272" w:name="_Toc199233675"/>
      <w:bookmarkStart w:id="273" w:name="_Toc199872432"/>
      <w:r w:rsidRPr="00B0313C">
        <w:t>6.8.1</w:t>
      </w:r>
      <w:r w:rsidRPr="00B0313C">
        <w:tab/>
        <w:t>Description</w:t>
      </w:r>
      <w:bookmarkEnd w:id="272"/>
      <w:bookmarkEnd w:id="273"/>
    </w:p>
    <w:p w14:paraId="58117F9A" w14:textId="0BA105A0" w:rsidR="00264857" w:rsidRPr="00B0313C" w:rsidRDefault="00264857" w:rsidP="00453FC9">
      <w:pPr>
        <w:pStyle w:val="Heading4"/>
        <w:rPr>
          <w:lang w:eastAsia="zh-CN"/>
        </w:rPr>
      </w:pPr>
      <w:bookmarkStart w:id="274" w:name="_Toc199872433"/>
      <w:r w:rsidRPr="00B0313C">
        <w:rPr>
          <w:lang w:eastAsia="zh-CN"/>
        </w:rPr>
        <w:t>6.8.1.1</w:t>
      </w:r>
      <w:r w:rsidRPr="00B0313C">
        <w:rPr>
          <w:lang w:eastAsia="zh-CN"/>
        </w:rPr>
        <w:tab/>
        <w:t>Estimation based on Rel-19 approach in</w:t>
      </w:r>
      <w:r w:rsidR="00311C1D" w:rsidRPr="00B0313C">
        <w:rPr>
          <w:lang w:eastAsia="zh-CN"/>
        </w:rPr>
        <w:t xml:space="preserve"> Annex</w:t>
      </w:r>
      <w:r w:rsidR="00311C1D">
        <w:rPr>
          <w:lang w:eastAsia="zh-CN"/>
        </w:rPr>
        <w:t> </w:t>
      </w:r>
      <w:r w:rsidR="00311C1D" w:rsidRPr="00B0313C">
        <w:rPr>
          <w:lang w:eastAsia="zh-CN"/>
        </w:rPr>
        <w:t>T</w:t>
      </w:r>
      <w:r w:rsidRPr="00B0313C">
        <w:rPr>
          <w:lang w:eastAsia="zh-CN"/>
        </w:rPr>
        <w:t xml:space="preserve"> </w:t>
      </w:r>
      <w:r w:rsidR="00311C1D">
        <w:rPr>
          <w:lang w:eastAsia="zh-CN"/>
        </w:rPr>
        <w:t>of TS </w:t>
      </w:r>
      <w:r w:rsidRPr="00B0313C">
        <w:rPr>
          <w:lang w:eastAsia="zh-CN"/>
        </w:rPr>
        <w:t>23.501</w:t>
      </w:r>
      <w:r w:rsidR="00311C1D">
        <w:rPr>
          <w:lang w:eastAsia="zh-CN"/>
        </w:rPr>
        <w:t> [2]</w:t>
      </w:r>
      <w:bookmarkEnd w:id="274"/>
    </w:p>
    <w:p w14:paraId="32590DB7" w14:textId="05DE2F99" w:rsidR="00264857" w:rsidRDefault="00264857" w:rsidP="00B96B6F">
      <w:r w:rsidRPr="00B0313C">
        <w:t xml:space="preserve">The OAM provides the ratio of renewable energy for the UPF, </w:t>
      </w:r>
      <m:oMath>
        <m:sSub>
          <m:sSubPr>
            <m:ctrlPr>
              <w:rPr>
                <w:rFonts w:ascii="Cambria Math" w:eastAsia="Cambria Math" w:hAnsi="Cambria Math"/>
                <w:i/>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UPF</m:t>
            </m:r>
          </m:sub>
        </m:sSub>
      </m:oMath>
      <w:r w:rsidRPr="00B0313C">
        <w:t xml:space="preserve">, and for gNB, </w:t>
      </w:r>
      <m:oMath>
        <m:sSub>
          <m:sSubPr>
            <m:ctrlPr>
              <w:rPr>
                <w:rFonts w:ascii="Cambria Math" w:eastAsia="Cambria Math" w:hAnsi="Cambria Math"/>
                <w:i/>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gNB</m:t>
            </m:r>
          </m:sub>
        </m:sSub>
      </m:oMath>
      <w:r w:rsidRPr="00B0313C">
        <w:t xml:space="preserve">, and the total Energy Consumption E without considering the amount due to renewable and to non-renewable. Therefore the Renewable Energy Consumption for UPF, </w:t>
      </w:r>
      <m:oMath>
        <m:sSub>
          <m:sSubPr>
            <m:ctrlPr>
              <w:rPr>
                <w:rFonts w:ascii="Cambria Math" w:eastAsia="Cambria Math" w:hAnsi="Cambria Math"/>
                <w:i/>
                <w:lang w:eastAsia="zh-CN"/>
              </w:rPr>
            </m:ctrlPr>
          </m:sSubPr>
          <m:e>
            <m:r>
              <w:rPr>
                <w:rFonts w:ascii="Cambria Math" w:eastAsia="Cambria Math" w:hAnsi="Cambria Math"/>
                <w:lang w:eastAsia="zh-CN"/>
              </w:rPr>
              <m:t>ER</m:t>
            </m:r>
          </m:e>
          <m:sub>
            <m:r>
              <w:rPr>
                <w:rFonts w:ascii="Cambria Math" w:eastAsia="Cambria Math" w:hAnsi="Cambria Math"/>
                <w:lang w:eastAsia="zh-CN"/>
              </w:rPr>
              <m:t>UPF</m:t>
            </m:r>
          </m:sub>
        </m:sSub>
      </m:oMath>
      <w:r w:rsidRPr="00B0313C">
        <w:rPr>
          <w:lang w:eastAsia="zh-CN"/>
        </w:rPr>
        <w:t xml:space="preserve">, </w:t>
      </w:r>
      <w:r w:rsidRPr="00B0313C">
        <w:t xml:space="preserve">and gNB, </w:t>
      </w:r>
      <m:oMath>
        <m:sSub>
          <m:sSubPr>
            <m:ctrlPr>
              <w:rPr>
                <w:rFonts w:ascii="Cambria Math" w:eastAsia="Cambria Math" w:hAnsi="Cambria Math"/>
                <w:i/>
                <w:lang w:eastAsia="zh-CN"/>
              </w:rPr>
            </m:ctrlPr>
          </m:sSubPr>
          <m:e>
            <m:r>
              <w:rPr>
                <w:rFonts w:ascii="Cambria Math" w:eastAsia="Cambria Math" w:hAnsi="Cambria Math"/>
                <w:lang w:eastAsia="zh-CN"/>
              </w:rPr>
              <m:t>ER</m:t>
            </m:r>
          </m:e>
          <m:sub>
            <m:r>
              <w:rPr>
                <w:rFonts w:ascii="Cambria Math" w:eastAsia="Cambria Math" w:hAnsi="Cambria Math"/>
                <w:lang w:eastAsia="zh-CN"/>
              </w:rPr>
              <m:t>gNB</m:t>
            </m:r>
          </m:sub>
        </m:sSub>
      </m:oMath>
      <w:r w:rsidR="000E3EB7">
        <w:rPr>
          <w:rFonts w:hint="eastAsia"/>
          <w:lang w:eastAsia="zh-CN"/>
        </w:rPr>
        <w:t xml:space="preserve"> </w:t>
      </w:r>
      <w:r w:rsidRPr="00B0313C">
        <w:t>are respectively</w:t>
      </w:r>
      <w:r w:rsidR="00B96B6F">
        <w:t>:</w:t>
      </w:r>
    </w:p>
    <w:p w14:paraId="77F48810" w14:textId="6B663156" w:rsidR="00B96B6F" w:rsidRDefault="00B96B6F" w:rsidP="00B96B6F">
      <w:pPr>
        <w:pStyle w:val="EQ"/>
      </w:pPr>
      <w:r>
        <w:tab/>
      </w:r>
      <m:oMath>
        <m:sSub>
          <m:sSubPr>
            <m:ctrlPr>
              <w:rPr>
                <w:rFonts w:ascii="Cambria Math" w:hAnsi="Cambria Math"/>
                <w:lang w:eastAsia="zh-CN"/>
              </w:rPr>
            </m:ctrlPr>
          </m:sSubPr>
          <m:e>
            <m:r>
              <w:rPr>
                <w:rFonts w:ascii="Cambria Math" w:hAnsi="Cambria Math"/>
                <w:lang w:eastAsia="zh-CN"/>
              </w:rPr>
              <m:t>ER</m:t>
            </m:r>
          </m:e>
          <m:sub>
            <m:r>
              <m:rPr>
                <m:sty m:val="p"/>
              </m:rP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r>
              <m:rPr>
                <m:sty m:val="p"/>
              </m:rPr>
              <w:rPr>
                <w:rFonts w:ascii="Cambria Math" w:hAnsi="Cambria Math"/>
                <w:lang w:eastAsia="zh-CN"/>
              </w:rPr>
              <m:t xml:space="preserve"> </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r>
              <m:rPr>
                <m:sty m:val="p"/>
              </m:rPr>
              <w:rPr>
                <w:rFonts w:ascii="Cambria Math" w:hAnsi="Cambria Math"/>
                <w:lang w:eastAsia="zh-CN"/>
              </w:rPr>
              <m:t xml:space="preserve"> </m:t>
            </m:r>
          </m:sub>
        </m:sSub>
      </m:oMath>
      <w:r>
        <w:rPr>
          <w:lang w:eastAsia="zh-CN"/>
        </w:rPr>
        <w:tab/>
        <w:t>(1)</w:t>
      </w:r>
    </w:p>
    <w:p w14:paraId="7410F063" w14:textId="4E113770" w:rsidR="00B96B6F" w:rsidRPr="00B0313C" w:rsidRDefault="00B96B6F" w:rsidP="00B96B6F">
      <w:pPr>
        <w:pStyle w:val="EQ"/>
      </w:pPr>
      <w:r>
        <w:tab/>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RE</m:t>
            </m:r>
          </m:e>
          <m:sub>
            <m:r>
              <w:rPr>
                <w:rFonts w:ascii="Cambria Math" w:hAnsi="Cambria Math"/>
              </w:rPr>
              <m:t>gNB</m:t>
            </m:r>
            <m:r>
              <m:rPr>
                <m:sty m:val="p"/>
              </m:rPr>
              <w:rPr>
                <w:rFonts w:ascii="Cambria Math" w:hAnsi="Cambria Math"/>
              </w:rPr>
              <m:t xml:space="preserve"> </m:t>
            </m:r>
          </m:sub>
        </m:sSub>
      </m:oMath>
      <w:r>
        <w:tab/>
        <w:t>(2)</w:t>
      </w:r>
    </w:p>
    <w:p w14:paraId="56B87A44" w14:textId="41802242" w:rsidR="00B96B6F" w:rsidRPr="00B96B6F" w:rsidRDefault="00B96B6F" w:rsidP="00B96B6F">
      <w:r w:rsidRPr="00B96B6F">
        <w:t xml:space="preserve">The EC per each per NF is the sum of Renewable Energy Consumption </w:t>
      </w:r>
      <m:oMath>
        <m:r>
          <w:rPr>
            <w:rFonts w:ascii="Cambria Math" w:hAnsi="Cambria Math"/>
          </w:rPr>
          <m:t>ER</m:t>
        </m:r>
      </m:oMath>
      <w:r w:rsidRPr="00B96B6F">
        <w:t xml:space="preserve"> and of non-renewable energy</w:t>
      </w:r>
      <w:r w:rsidRPr="00B96B6F">
        <w:rPr>
          <w:rFonts w:hint="eastAsia"/>
        </w:rPr>
        <w:t xml:space="preserve"> </w:t>
      </w:r>
      <m:oMath>
        <m:r>
          <w:rPr>
            <w:rFonts w:ascii="Cambria Math" w:hAnsi="Cambria Math"/>
          </w:rPr>
          <m:t>NER</m:t>
        </m:r>
      </m:oMath>
      <w:r w:rsidRPr="00B96B6F">
        <w:t>, for example for UPF is</w:t>
      </w:r>
    </w:p>
    <w:p w14:paraId="2179BF37" w14:textId="398DE520" w:rsidR="00264857" w:rsidRPr="00B0313C" w:rsidRDefault="00B96B6F" w:rsidP="00B96B6F">
      <w:pPr>
        <w:pStyle w:val="EQ"/>
      </w:pPr>
      <w:r>
        <w:tab/>
      </w:r>
      <m:oMath>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NER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oMath>
      <w:r>
        <w:rPr>
          <w:lang w:eastAsia="zh-CN"/>
        </w:rPr>
        <w:tab/>
        <w:t>(3)</w:t>
      </w:r>
    </w:p>
    <w:p w14:paraId="3B6163EC" w14:textId="3F5B3452" w:rsidR="00264857" w:rsidRDefault="00264857" w:rsidP="00B96B6F">
      <w:r w:rsidRPr="00B96B6F">
        <w:t xml:space="preserve">The Non-Renewable Energy Consumption for UPF, </w:t>
      </w:r>
      <m:oMath>
        <m:sSub>
          <m:sSubPr>
            <m:ctrlPr>
              <w:rPr>
                <w:rFonts w:ascii="Cambria Math" w:hAnsi="Cambria Math"/>
              </w:rPr>
            </m:ctrlPr>
          </m:sSubPr>
          <m:e>
            <m:r>
              <w:rPr>
                <w:rFonts w:ascii="Cambria Math" w:hAnsi="Cambria Math"/>
              </w:rPr>
              <m:t>NER</m:t>
            </m:r>
          </m:e>
          <m:sub>
            <m:r>
              <w:rPr>
                <w:rFonts w:ascii="Cambria Math" w:hAnsi="Cambria Math"/>
              </w:rPr>
              <m:t>UPF</m:t>
            </m:r>
          </m:sub>
        </m:sSub>
      </m:oMath>
      <w:r w:rsidRPr="00B96B6F">
        <w:t xml:space="preserve">, </w:t>
      </w:r>
      <w:r w:rsidR="00DE505E" w:rsidRPr="00B96B6F">
        <w:t xml:space="preserve">and gNB, </w:t>
      </w:r>
      <m:oMath>
        <m:sSub>
          <m:sSubPr>
            <m:ctrlPr>
              <w:rPr>
                <w:rFonts w:ascii="Cambria Math" w:hAnsi="Cambria Math"/>
              </w:rPr>
            </m:ctrlPr>
          </m:sSubPr>
          <m:e>
            <m:r>
              <w:rPr>
                <w:rFonts w:ascii="Cambria Math" w:hAnsi="Cambria Math"/>
              </w:rPr>
              <m:t>NER</m:t>
            </m:r>
          </m:e>
          <m:sub>
            <m:r>
              <w:rPr>
                <w:rFonts w:ascii="Cambria Math" w:hAnsi="Cambria Math" w:hint="eastAsia"/>
              </w:rPr>
              <m:t>g</m:t>
            </m:r>
            <m:r>
              <w:rPr>
                <w:rFonts w:ascii="Cambria Math" w:hAnsi="Cambria Math"/>
              </w:rPr>
              <m:t>NB</m:t>
            </m:r>
          </m:sub>
        </m:sSub>
      </m:oMath>
      <w:r w:rsidR="00DE505E" w:rsidRPr="00B96B6F">
        <w:rPr>
          <w:rFonts w:hint="eastAsia"/>
        </w:rPr>
        <w:t xml:space="preserve"> </w:t>
      </w:r>
      <w:r w:rsidRPr="00B96B6F">
        <w:t>are respectively</w:t>
      </w:r>
      <w:r w:rsidR="00B96B6F">
        <w:t>:</w:t>
      </w:r>
    </w:p>
    <w:p w14:paraId="4E5AEE83" w14:textId="640F6A3C" w:rsidR="00B96B6F" w:rsidRDefault="00B96B6F" w:rsidP="00B96B6F">
      <w:pPr>
        <w:pStyle w:val="EQ"/>
      </w:pPr>
      <w:r>
        <w:tab/>
      </w:r>
      <m:oMath>
        <m:sSub>
          <m:sSubPr>
            <m:ctrlPr>
              <w:rPr>
                <w:rFonts w:ascii="Cambria Math" w:eastAsia="Cambria Math" w:hAnsi="Cambria Math"/>
                <w:lang w:eastAsia="zh-CN"/>
              </w:rPr>
            </m:ctrlPr>
          </m:sSubPr>
          <m:e>
            <m:r>
              <w:rPr>
                <w:rFonts w:ascii="Cambria Math" w:eastAsia="Cambria Math" w:hAnsi="Cambria Math"/>
                <w:lang w:eastAsia="zh-CN"/>
              </w:rPr>
              <m:t>NER</m:t>
            </m:r>
          </m:e>
          <m:sub>
            <m:r>
              <m:rPr>
                <m:sty m:val="p"/>
              </m:rP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UPF</m:t>
                    </m:r>
                  </m:sub>
                </m:sSub>
              </m:e>
            </m:d>
          </m:e>
          <m:sub>
            <m:r>
              <m:rPr>
                <m:sty m:val="p"/>
              </m:rPr>
              <w:rPr>
                <w:rFonts w:ascii="Cambria Math" w:eastAsia="Cambria Math" w:hAnsi="Cambria Math"/>
                <w:lang w:eastAsia="zh-CN"/>
              </w:rPr>
              <m:t xml:space="preserve"> </m:t>
            </m:r>
          </m:sub>
        </m:sSub>
      </m:oMath>
      <w:r>
        <w:rPr>
          <w:lang w:eastAsia="zh-CN"/>
        </w:rPr>
        <w:tab/>
        <w:t>(4)</w:t>
      </w:r>
    </w:p>
    <w:p w14:paraId="2901A347" w14:textId="4EF465BF" w:rsidR="00B96B6F" w:rsidRPr="00B96B6F" w:rsidRDefault="00B96B6F" w:rsidP="00B96B6F">
      <w:pPr>
        <w:pStyle w:val="EQ"/>
      </w:pPr>
      <w:r>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gNb</m:t>
                        </m:r>
                      </m:sub>
                    </m:sSub>
                  </m:e>
                </m:d>
              </m:e>
              <m:sub>
                <m:r>
                  <m:rPr>
                    <m:sty m:val="p"/>
                  </m:rPr>
                  <w:rPr>
                    <w:rFonts w:ascii="Cambria Math" w:eastAsia="Cambria Math" w:hAnsi="Cambria Math"/>
                    <w:lang w:eastAsia="zh-CN"/>
                  </w:rPr>
                  <m:t xml:space="preserve"> </m:t>
                </m:r>
              </m:sub>
            </m:sSub>
          </m:e>
          <m:sub>
            <m:r>
              <m:rPr>
                <m:sty m:val="p"/>
              </m:rPr>
              <w:rPr>
                <w:rFonts w:ascii="Cambria Math" w:eastAsia="Cambria Math" w:hAnsi="Cambria Math"/>
              </w:rPr>
              <m:t xml:space="preserve"> </m:t>
            </m:r>
          </m:sub>
        </m:sSub>
      </m:oMath>
      <w:r>
        <w:tab/>
        <w:t>(5)</w:t>
      </w:r>
    </w:p>
    <w:p w14:paraId="04381D21" w14:textId="35893BAD" w:rsidR="00264857" w:rsidRDefault="00311C1D" w:rsidP="00264857">
      <w:r>
        <w:t>So considering previous equations, the equation in</w:t>
      </w:r>
      <w:r>
        <w:t xml:space="preserve"> Annex</w:t>
      </w:r>
      <w:r>
        <w:t> </w:t>
      </w:r>
      <w:r>
        <w:t>T</w:t>
      </w:r>
      <w:r>
        <w:t xml:space="preserve"> of </w:t>
      </w:r>
      <w:r w:rsidR="004E7161">
        <w:t>TS 23.501 [</w:t>
      </w:r>
      <w:r>
        <w:t xml:space="preserve">2] the Renewable Energy Consumption </w:t>
      </w:r>
      <w:r w:rsidR="00264857" w:rsidRPr="00B0313C">
        <w:t xml:space="preserve">for UE,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w:t>
      </w:r>
      <w:r w:rsidR="00264857" w:rsidRPr="00B0313C">
        <w:t>is evaluated as sum of the Renewable Energy Consumption of serving gNB and serving UPF</w:t>
      </w:r>
      <w:r>
        <w:t>.</w:t>
      </w:r>
    </w:p>
    <w:p w14:paraId="7871DFFA" w14:textId="4D5E2367" w:rsidR="00311C1D" w:rsidRPr="00B0313C" w:rsidRDefault="00311C1D" w:rsidP="00311C1D">
      <w:pPr>
        <w:pStyle w:val="EQ"/>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(6)</w:t>
      </w:r>
    </w:p>
    <w:p w14:paraId="6D38B706" w14:textId="27738A4A"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4EABF38B" w14:textId="7E86B989" w:rsidR="00311C1D" w:rsidRDefault="00311C1D" w:rsidP="00311C1D">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(7)</w:t>
      </w:r>
    </w:p>
    <w:p w14:paraId="23F447AB" w14:textId="50FD4D69" w:rsidR="00311C1D" w:rsidRPr="00311C1D" w:rsidRDefault="00311C1D" w:rsidP="00311C1D">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(8)</w:t>
      </w:r>
    </w:p>
    <w:p w14:paraId="7E070E2E" w14:textId="43C903A7" w:rsidR="00264857" w:rsidRDefault="00264857" w:rsidP="00264857">
      <w:r w:rsidRPr="00311C1D">
        <w:t>The Non-Renewable Energy Consumption for a UE,</w:t>
      </w:r>
      <w:r w:rsidR="000731F3" w:rsidRPr="00311C1D">
        <w:t xml:space="preserve"> </w:t>
      </w:r>
      <m:oMath>
        <m:sSub>
          <m:sSubPr>
            <m:ctrlPr>
              <w:rPr>
                <w:rFonts w:ascii="Cambria Math" w:hAnsi="Cambria Math"/>
              </w:rPr>
            </m:ctrlPr>
          </m:sSubPr>
          <m:e>
            <m:r>
              <w:rPr>
                <w:rFonts w:ascii="Cambria Math" w:hAnsi="Cambria Math"/>
              </w:rPr>
              <m:t>NER</m:t>
            </m:r>
          </m:e>
          <m:sub>
            <m:r>
              <w:rPr>
                <w:rFonts w:ascii="Cambria Math" w:hAnsi="Cambria Math"/>
              </w:rPr>
              <m:t>UE</m:t>
            </m:r>
          </m:sub>
        </m:sSub>
      </m:oMath>
      <w:r w:rsidR="00AD5B41" w:rsidRPr="00311C1D">
        <w:rPr>
          <w:rFonts w:hint="eastAsia"/>
        </w:rPr>
        <w:t xml:space="preserve"> </w:t>
      </w:r>
      <w:r w:rsidRPr="00311C1D">
        <w:t>is estimated as follow</w:t>
      </w:r>
      <w:r w:rsidR="00311C1D">
        <w:t>s:</w:t>
      </w:r>
    </w:p>
    <w:p w14:paraId="6E1C905E" w14:textId="2EF20735" w:rsidR="00311C1D" w:rsidRPr="00311C1D" w:rsidRDefault="00311C1D" w:rsidP="00311C1D">
      <w:pPr>
        <w:pStyle w:val="EQ"/>
      </w:pPr>
      <w:r>
        <w:tab/>
      </w:r>
      <m:oMath>
        <m:sSub>
          <m:sSubPr>
            <m:ctrlPr>
              <w:rPr>
                <w:rFonts w:ascii="Cambria Math" w:hAnsi="Cambria Math"/>
              </w:rPr>
            </m:ctrlPr>
          </m:sSubPr>
          <m:e>
            <m:r>
              <w:rPr>
                <w:rFonts w:ascii="Cambria Math" w:hAnsi="Cambria Math"/>
              </w:rPr>
              <m:t>NER</m:t>
            </m:r>
          </m:e>
          <m:sub>
            <m:r>
              <w:rPr>
                <w:rFonts w:ascii="Cambria Math" w:hAnsi="Cambria Math"/>
              </w:rPr>
              <m:t>UE</m:t>
            </m:r>
          </m:sub>
        </m:sSub>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UE</m:t>
            </m:r>
          </m:sub>
        </m:sSub>
        <m:r>
          <w:rPr>
            <w:rFonts w:ascii="Cambria Math" w:hAnsi="Cambria Math"/>
          </w:rPr>
          <m:t>-</m:t>
        </m:r>
        <m:sSub>
          <m:sSubPr>
            <m:ctrlPr>
              <w:rPr>
                <w:rFonts w:ascii="Cambria Math" w:hAnsi="Cambria Math"/>
                <w:i/>
              </w:rPr>
            </m:ctrlPr>
          </m:sSubPr>
          <m:e>
            <m:r>
              <w:rPr>
                <w:rFonts w:ascii="Cambria Math" w:hAnsi="Cambria Math"/>
              </w:rPr>
              <m:t>ER</m:t>
            </m:r>
          </m:e>
          <m:sub>
            <m:r>
              <w:rPr>
                <w:rFonts w:ascii="Cambria Math" w:hAnsi="Cambria Math"/>
              </w:rPr>
              <m:t>UE</m:t>
            </m:r>
          </m:sub>
        </m:sSub>
      </m:oMath>
      <w:r>
        <w:tab/>
        <w:t>(9)</w:t>
      </w:r>
    </w:p>
    <w:p w14:paraId="0049F2F3" w14:textId="66BE7E1A" w:rsidR="00264857" w:rsidRPr="00311C1D" w:rsidRDefault="00311C1D" w:rsidP="00311C1D">
      <w:pPr>
        <w:pStyle w:val="B1"/>
      </w:pPr>
      <w:r>
        <w:tab/>
      </w:r>
      <w:r w:rsidR="00264857" w:rsidRPr="00B0313C">
        <w:t xml:space="preserve">where the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i</w:t>
      </w:r>
      <w:r>
        <w:rPr>
          <w:lang w:eastAsia="zh-CN"/>
        </w:rPr>
        <w:t xml:space="preserve">s evaluated as defined in </w:t>
      </w:r>
      <w:r>
        <w:rPr>
          <w:lang w:eastAsia="zh-CN"/>
        </w:rPr>
        <w:t>Annex T</w:t>
      </w:r>
      <w:r>
        <w:rPr>
          <w:lang w:eastAsia="zh-CN"/>
        </w:rPr>
        <w:t xml:space="preserve"> of </w:t>
      </w:r>
      <w:r w:rsidR="004E7161">
        <w:rPr>
          <w:lang w:eastAsia="zh-CN"/>
        </w:rPr>
        <w:t>TS 23.501 [</w:t>
      </w:r>
      <w:r>
        <w:rPr>
          <w:lang w:eastAsia="zh-CN"/>
        </w:rPr>
        <w:t>2].</w:t>
      </w:r>
    </w:p>
    <w:p w14:paraId="2FF9FB04" w14:textId="4C9AEEB0" w:rsidR="00264857" w:rsidRDefault="00264857" w:rsidP="00311C1D">
      <w:pPr>
        <w:rPr>
          <w:lang w:eastAsia="zh-CN"/>
        </w:rPr>
      </w:pPr>
      <w:r w:rsidRPr="00B0313C">
        <w:rPr>
          <w:lang w:eastAsia="zh-CN"/>
        </w:rPr>
        <w:t>Alternatively, the equation (9) can be evaluated as</w:t>
      </w:r>
      <w:r w:rsidR="00311C1D">
        <w:rPr>
          <w:lang w:eastAsia="zh-CN"/>
        </w:rPr>
        <w:t>:</w:t>
      </w:r>
    </w:p>
    <w:p w14:paraId="377797F9" w14:textId="4672B519" w:rsidR="00311C1D" w:rsidRPr="00B0313C" w:rsidRDefault="00311C1D" w:rsidP="00311C1D">
      <w:pPr>
        <w:pStyle w:val="EQ"/>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r>
              <w:rPr>
                <w:rFonts w:ascii="Cambria Math" w:eastAsia="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r>
              <w:rPr>
                <w:rFonts w:ascii="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(10)</w:t>
      </w:r>
    </w:p>
    <w:p w14:paraId="6C1ADD61" w14:textId="3F6553B9"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74511017" w14:textId="739745E7" w:rsidR="00311C1D" w:rsidRDefault="00311C1D" w:rsidP="00311C1D">
      <w:pPr>
        <w:pStyle w:val="EQ"/>
      </w:pPr>
      <w: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e>
        </m:d>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(11)</w:t>
      </w:r>
    </w:p>
    <w:p w14:paraId="7E1114B1" w14:textId="042E8A17" w:rsidR="00311C1D" w:rsidRPr="00311C1D" w:rsidRDefault="00311C1D" w:rsidP="00311C1D">
      <w:pPr>
        <w:pStyle w:val="EQ"/>
      </w:pPr>
      <w:r>
        <w:lastRenderedPageBreak/>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m:rPr>
            <m:sty m:val="p"/>
          </m:rP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e>
        </m:d>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(12)</w:t>
      </w:r>
    </w:p>
    <w:p w14:paraId="110E5743" w14:textId="5B63C89D" w:rsidR="00264857" w:rsidRDefault="00264857" w:rsidP="00311C1D">
      <w:r w:rsidRPr="00B0313C">
        <w:t xml:space="preserve">The total Energy Renewable ratio for the UE granularity, </w:t>
      </w:r>
      <m:oMath>
        <m:sSub>
          <m:sSubPr>
            <m:ctrlPr>
              <w:rPr>
                <w:rFonts w:ascii="Cambria Math" w:eastAsia="Cambria Math" w:hAnsi="Cambria Math"/>
                <w:sz w:val="22"/>
                <w:szCs w:val="22"/>
                <w:lang w:eastAsia="zh-CN"/>
              </w:rPr>
            </m:ctrlPr>
          </m:sSubPr>
          <m:e>
            <m:r>
              <w:rPr>
                <w:rFonts w:ascii="Cambria Math" w:eastAsia="Cambria Math" w:hAnsi="Cambria Math"/>
                <w:sz w:val="22"/>
                <w:szCs w:val="22"/>
                <w:lang w:eastAsia="zh-CN"/>
              </w:rPr>
              <m:t>RE</m:t>
            </m:r>
          </m:e>
          <m:sub>
            <m:r>
              <m:rPr>
                <m:sty m:val="p"/>
              </m:rPr>
              <w:rPr>
                <w:rFonts w:ascii="Cambria Math" w:eastAsia="Cambria Math" w:hAnsi="Cambria Math"/>
                <w:sz w:val="22"/>
                <w:szCs w:val="22"/>
                <w:lang w:eastAsia="zh-CN"/>
              </w:rPr>
              <m:t>UE</m:t>
            </m:r>
          </m:sub>
        </m:sSub>
      </m:oMath>
      <w:r w:rsidRPr="00B0313C">
        <w:rPr>
          <w:rFonts w:hint="eastAsia"/>
          <w:sz w:val="22"/>
          <w:szCs w:val="22"/>
          <w:lang w:eastAsia="zh-CN"/>
        </w:rPr>
        <w:t>,</w:t>
      </w:r>
      <w:r w:rsidRPr="00B0313C">
        <w:t xml:space="preserve"> is therefore</w:t>
      </w:r>
      <w:r w:rsidR="00311C1D">
        <w:t>:</w:t>
      </w:r>
    </w:p>
    <w:p w14:paraId="3C2E7181" w14:textId="2D89A12D" w:rsidR="00311C1D" w:rsidRPr="00B0313C" w:rsidRDefault="00311C1D" w:rsidP="00311C1D">
      <w:pPr>
        <w:pStyle w:val="EQ"/>
      </w:pPr>
      <w:r>
        <w:tab/>
      </w:r>
      <m:oMath>
        <m:sSub>
          <m:sSubPr>
            <m:ctrlPr>
              <w:rPr>
                <w:rFonts w:ascii="Cambria Math" w:hAnsi="Cambria Math"/>
              </w:rPr>
            </m:ctrlPr>
          </m:sSubPr>
          <m:e>
            <m:r>
              <w:rPr>
                <w:rFonts w:ascii="Cambria Math" w:hAnsi="Cambria Math"/>
              </w:rPr>
              <m:t>RE</m:t>
            </m:r>
          </m:e>
          <m:sub>
            <m:r>
              <m:rPr>
                <m:sty m:val="p"/>
              </m:rPr>
              <w:rPr>
                <w:rFonts w:ascii="Cambria Math" w:hAnsi="Cambria Math"/>
              </w:rPr>
              <m:t>UE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ENR</m:t>
                </m:r>
              </m:e>
              <m:sub>
                <m:r>
                  <w:rPr>
                    <w:rFonts w:ascii="Cambria Math" w:hAnsi="Cambria Math"/>
                  </w:rPr>
                  <m:t>UE</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ER</m:t>
                </m:r>
              </m:e>
              <m:sub>
                <m:r>
                  <w:rPr>
                    <w:rFonts w:ascii="Cambria Math" w:hAnsi="Cambria Math"/>
                  </w:rPr>
                  <m:t>UE</m:t>
                </m:r>
              </m:sub>
            </m:sSub>
          </m:den>
        </m:f>
      </m:oMath>
      <w:r>
        <w:tab/>
        <w:t>(13)</w:t>
      </w:r>
    </w:p>
    <w:p w14:paraId="363958C1" w14:textId="17943D47" w:rsidR="00264857" w:rsidRPr="00B0313C" w:rsidRDefault="00311C1D" w:rsidP="00311C1D">
      <w:pPr>
        <w:pStyle w:val="B1"/>
      </w:pPr>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 xml:space="preserve"> is evaluated as defined in</w:t>
      </w:r>
      <w:r w:rsidRPr="00B0313C">
        <w:rPr>
          <w:lang w:eastAsia="zh-CN"/>
        </w:rPr>
        <w:t xml:space="preserve"> Annex</w:t>
      </w:r>
      <w:r>
        <w:rPr>
          <w:lang w:eastAsia="zh-CN"/>
        </w:rPr>
        <w:t> </w:t>
      </w:r>
      <w:r w:rsidRPr="00B0313C">
        <w:rPr>
          <w:lang w:eastAsia="zh-CN"/>
        </w:rPr>
        <w:t>T</w:t>
      </w:r>
      <w:r w:rsidR="00264857" w:rsidRPr="00B0313C">
        <w:rPr>
          <w:lang w:eastAsia="zh-CN"/>
        </w:rPr>
        <w:t xml:space="preserve"> </w:t>
      </w:r>
      <w:r>
        <w:rPr>
          <w:lang w:eastAsia="zh-CN"/>
        </w:rPr>
        <w:t>of</w:t>
      </w:r>
      <w:r w:rsidR="00264857" w:rsidRPr="00B0313C">
        <w:rPr>
          <w:lang w:eastAsia="zh-CN"/>
        </w:rPr>
        <w:t xml:space="preserve"> </w:t>
      </w:r>
      <w:r w:rsidR="004E7161" w:rsidRPr="00B0313C">
        <w:rPr>
          <w:lang w:eastAsia="zh-CN"/>
        </w:rPr>
        <w:t>TS</w:t>
      </w:r>
      <w:r w:rsidR="004E7161">
        <w:rPr>
          <w:lang w:eastAsia="zh-CN"/>
        </w:rPr>
        <w:t> </w:t>
      </w:r>
      <w:r w:rsidR="004E7161" w:rsidRPr="00B0313C">
        <w:rPr>
          <w:lang w:eastAsia="zh-CN"/>
        </w:rPr>
        <w:t>23.501</w:t>
      </w:r>
      <w:r w:rsidR="004E7161">
        <w:rPr>
          <w:lang w:eastAsia="zh-CN"/>
        </w:rPr>
        <w:t> [</w:t>
      </w:r>
      <w:r>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is given by equation (6) and </w:t>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oMath>
      <w:r w:rsidR="00264857" w:rsidRPr="00B0313C">
        <w:rPr>
          <w:lang w:eastAsia="zh-CN"/>
        </w:rPr>
        <w:t xml:space="preserve"> is given by equation (9) or (10).</w:t>
      </w:r>
    </w:p>
    <w:p w14:paraId="510EAF91" w14:textId="6264B875" w:rsidR="00264857" w:rsidRPr="00B0313C" w:rsidRDefault="00264857" w:rsidP="00264857">
      <w:r w:rsidRPr="00B0313C">
        <w:t>The same approach can be used to evaluate the Renewable Energy Consumption in the time interval T of PDU Session (</w:t>
      </w:r>
      <w:r w:rsidRPr="00B0313C">
        <w:rPr>
          <w:i/>
          <w:iCs/>
        </w:rPr>
        <w:t>ER</w:t>
      </w:r>
      <w:r w:rsidRPr="00B0313C">
        <w:rPr>
          <w:i/>
          <w:iCs/>
          <w:vertAlign w:val="subscript"/>
        </w:rPr>
        <w:t>Session</w:t>
      </w:r>
      <w:r w:rsidRPr="00B0313C">
        <w:t>) is</w:t>
      </w:r>
      <w:r w:rsidR="00311C1D">
        <w:t>:</w:t>
      </w:r>
    </w:p>
    <w:p w14:paraId="3B722425" w14:textId="7939D521" w:rsidR="00264857" w:rsidRPr="00B0313C" w:rsidRDefault="00311C1D" w:rsidP="00311C1D">
      <w:pPr>
        <w:pStyle w:val="EQ"/>
      </w:pPr>
      <w:r>
        <w:tab/>
      </w:r>
      <m:oMath>
        <m:sSub>
          <m:sSubPr>
            <m:ctrlPr>
              <w:rPr>
                <w:rFonts w:ascii="Cambria Math" w:hAnsi="Cambria Math"/>
              </w:rPr>
            </m:ctrlPr>
          </m:sSubPr>
          <m:e>
            <m:r>
              <w:rPr>
                <w:rFonts w:ascii="Cambria Math" w:hAnsi="Cambria Math"/>
              </w:rPr>
              <m:t>ER</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(14)</w:t>
      </w:r>
    </w:p>
    <w:p w14:paraId="76BD6A6E" w14:textId="1C27C0CA" w:rsidR="00264857" w:rsidRDefault="00311C1D" w:rsidP="00311C1D">
      <w:pPr>
        <w:pStyle w:val="B1"/>
      </w:pPr>
      <w:r>
        <w:tab/>
      </w:r>
      <w:r w:rsidR="00264857" w:rsidRPr="00B0313C">
        <w:t>Where</w:t>
      </w:r>
      <w:r>
        <w:t>:</w:t>
      </w:r>
    </w:p>
    <w:p w14:paraId="77786CE1" w14:textId="06547C85" w:rsidR="00311C1D" w:rsidRDefault="00311C1D" w:rsidP="00311C1D">
      <w:pPr>
        <w:pStyle w:val="EQ"/>
      </w:pPr>
      <w:r>
        <w:tab/>
      </w:r>
      <m:oMath>
        <m:sSub>
          <m:sSubPr>
            <m:ctrlPr>
              <w:rPr>
                <w:rFonts w:ascii="Cambria Math" w:hAnsi="Cambria Math"/>
                <w:i/>
                <w:iCs/>
              </w:rPr>
            </m:ctrlPr>
          </m:sSubPr>
          <m:e>
            <m:r>
              <w:rPr>
                <w:rFonts w:ascii="Cambria Math" w:hAnsi="Cambria Math"/>
              </w:rPr>
              <m:t>ER</m:t>
            </m:r>
          </m:e>
          <m:sub>
            <m:r>
              <w:rPr>
                <w:rFonts w:ascii="Cambria Math" w:hAnsi="Cambria Math"/>
              </w:rPr>
              <m:t>Session,gNB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(15)</w:t>
      </w:r>
    </w:p>
    <w:p w14:paraId="6EBC3B39" w14:textId="61BB1B1F"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Session, UPF</m:t>
            </m:r>
          </m:sub>
        </m:sSub>
        <m:r>
          <w:rPr>
            <w:rFonts w:ascii="Cambria Math" w:hAnsi="Cambria Math"/>
            <w:lang w:val="en-U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oMath>
      <w:r>
        <w:rPr>
          <w:iCs/>
          <w:lang w:val="de-AT"/>
        </w:rPr>
        <w:tab/>
        <w:t>(16)</w:t>
      </w:r>
    </w:p>
    <w:p w14:paraId="60D09749" w14:textId="0E0870CB" w:rsidR="00264857" w:rsidRDefault="00264857" w:rsidP="00311C1D">
      <w:r w:rsidRPr="00311C1D">
        <w:t>The total Energy Renewable ratio for the Session granularity is</w:t>
      </w:r>
      <w:r w:rsidR="00311C1D">
        <w:t>:</w:t>
      </w:r>
    </w:p>
    <w:p w14:paraId="1083B7F7" w14:textId="674B39ED" w:rsidR="00311C1D" w:rsidRPr="00311C1D" w:rsidRDefault="00311C1D" w:rsidP="00311C1D">
      <w:pPr>
        <w:pStyle w:val="EQ"/>
      </w:pPr>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Session</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Session</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den>
        </m:f>
      </m:oMath>
      <w:r>
        <w:rPr>
          <w:lang w:eastAsia="zh-CN"/>
        </w:rPr>
        <w:tab/>
        <w:t>(17)</w:t>
      </w:r>
    </w:p>
    <w:p w14:paraId="2C0FD1A4" w14:textId="4FDD9615" w:rsidR="00264857" w:rsidRPr="00311C1D" w:rsidRDefault="00311C1D" w:rsidP="00311C1D">
      <w:pPr>
        <w:pStyle w:val="B1"/>
      </w:pPr>
      <w:r>
        <w:tab/>
      </w:r>
      <w:r w:rsidR="00264857" w:rsidRPr="00311C1D">
        <w:t xml:space="preserve">Where </w:t>
      </w:r>
      <m:oMath>
        <m:sSub>
          <m:sSubPr>
            <m:ctrlPr>
              <w:rPr>
                <w:rFonts w:ascii="Cambria Math" w:hAnsi="Cambria Math"/>
                <w:i/>
              </w:rPr>
            </m:ctrlPr>
          </m:sSubPr>
          <m:e>
            <m:r>
              <w:rPr>
                <w:rFonts w:ascii="Cambria Math" w:hAnsi="Cambria Math"/>
              </w:rPr>
              <m:t>E</m:t>
            </m:r>
          </m:e>
          <m:sub>
            <m:r>
              <w:rPr>
                <w:rFonts w:ascii="Cambria Math" w:hAnsi="Cambria Math"/>
              </w:rPr>
              <m:t xml:space="preserve">Session </m:t>
            </m:r>
          </m:sub>
        </m:sSub>
      </m:oMath>
      <w:r w:rsidR="00264857" w:rsidRPr="00311C1D">
        <w:t xml:space="preserve"> is evaluated as defined in </w:t>
      </w:r>
      <w:r w:rsidR="004E7161" w:rsidRPr="00311C1D">
        <w:t>Annex</w:t>
      </w:r>
      <w:r w:rsidR="004E7161">
        <w:t> </w:t>
      </w:r>
      <w:r w:rsidR="004E7161" w:rsidRPr="00311C1D">
        <w:t>T</w:t>
      </w:r>
      <w:r w:rsidR="004E7161" w:rsidRPr="00311C1D">
        <w:t xml:space="preserve"> </w:t>
      </w:r>
      <w:r w:rsidR="004E7161">
        <w:t>of</w:t>
      </w:r>
      <w:r w:rsidR="00264857" w:rsidRPr="00311C1D">
        <w:t xml:space="preserve"> TS</w:t>
      </w:r>
      <w:bookmarkStart w:id="275" w:name="MCCTEMPBM_00000034"/>
      <w:r w:rsidR="004E7161">
        <w:t> </w:t>
      </w:r>
      <w:r w:rsidR="00264857" w:rsidRPr="00311C1D">
        <w:t>23.501</w:t>
      </w:r>
      <w:bookmarkEnd w:id="275"/>
      <w:r w:rsidR="004E7161">
        <w:t> [2]</w:t>
      </w:r>
      <w:r w:rsidR="00264857" w:rsidRPr="00311C1D">
        <w:t xml:space="preserve"> and </w:t>
      </w:r>
      <m:oMath>
        <m:sSub>
          <m:sSubPr>
            <m:ctrlPr>
              <w:rPr>
                <w:rFonts w:ascii="Cambria Math" w:hAnsi="Cambria Math"/>
              </w:rPr>
            </m:ctrlPr>
          </m:sSubPr>
          <m:e>
            <m:r>
              <w:rPr>
                <w:rFonts w:ascii="Cambria Math" w:hAnsi="Cambria Math"/>
              </w:rPr>
              <m:t>ER</m:t>
            </m:r>
          </m:e>
          <m:sub>
            <m:r>
              <w:rPr>
                <w:rFonts w:ascii="Cambria Math" w:hAnsi="Cambria Math"/>
              </w:rPr>
              <m:t>Session</m:t>
            </m:r>
          </m:sub>
        </m:sSub>
      </m:oMath>
      <w:r w:rsidR="00264857" w:rsidRPr="00311C1D">
        <w:t xml:space="preserve"> is given by equation (14).</w:t>
      </w:r>
    </w:p>
    <w:p w14:paraId="75EA44AF" w14:textId="11AFD766" w:rsidR="00264857" w:rsidRDefault="00264857" w:rsidP="00311C1D">
      <w:r w:rsidRPr="00311C1D">
        <w:t>The Renewable Energy Consumption in the time interval T of Flow</w:t>
      </w:r>
      <w:r w:rsidRPr="00B0313C">
        <w:t xml:space="preserve"> (</w:t>
      </w:r>
      <w:r w:rsidRPr="00B0313C">
        <w:rPr>
          <w:i/>
          <w:iCs/>
        </w:rPr>
        <w:t>ER</w:t>
      </w:r>
      <w:r w:rsidRPr="00B0313C">
        <w:rPr>
          <w:i/>
          <w:iCs/>
          <w:vertAlign w:val="subscript"/>
        </w:rPr>
        <w:t>Flow</w:t>
      </w:r>
      <w:r w:rsidRPr="00B0313C">
        <w:t>)</w:t>
      </w:r>
      <w:r w:rsidRPr="00311C1D">
        <w:t xml:space="preserve"> is obtained by</w:t>
      </w:r>
      <w:r w:rsidR="00311C1D">
        <w:t>:</w:t>
      </w:r>
    </w:p>
    <w:p w14:paraId="0CE93A23" w14:textId="2AC204A6" w:rsidR="00311C1D" w:rsidRPr="00B0313C" w:rsidRDefault="00311C1D" w:rsidP="00311C1D">
      <w:pPr>
        <w:pStyle w:val="EQ"/>
      </w:pPr>
      <w:r>
        <w:tab/>
      </w:r>
      <m:oMath>
        <m:sSub>
          <m:sSubPr>
            <m:ctrlPr>
              <w:rPr>
                <w:rFonts w:ascii="Cambria Math" w:hAnsi="Cambria Math"/>
              </w:rPr>
            </m:ctrlPr>
          </m:sSubPr>
          <m:e>
            <m:r>
              <w:rPr>
                <w:rFonts w:ascii="Cambria Math" w:hAnsi="Cambria Math"/>
              </w:rPr>
              <m:t>ER</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rPr>
            </m:ctrlPr>
          </m:naryPr>
          <m:sub>
            <m:sSub>
              <m:sSubPr>
                <m:ctrlPr>
                  <w:rPr>
                    <w:rFonts w:ascii="Cambria Math" w:eastAsia="Cambria Math" w:hAnsi="Cambria Math" w:cs="Cambria Math"/>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cs="Cambria Math"/>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(18)</w:t>
      </w:r>
    </w:p>
    <w:p w14:paraId="10A79599" w14:textId="282999C8" w:rsidR="00264857" w:rsidRDefault="00311C1D" w:rsidP="00311C1D">
      <w:pPr>
        <w:pStyle w:val="B1"/>
      </w:pPr>
      <w:r>
        <w:tab/>
      </w:r>
      <w:r w:rsidR="00264857" w:rsidRPr="00B0313C">
        <w:t>Where:</w:t>
      </w:r>
    </w:p>
    <w:p w14:paraId="62C1CB47" w14:textId="35A7D73D" w:rsidR="00311C1D" w:rsidRDefault="00311C1D" w:rsidP="00311C1D">
      <w:pPr>
        <w:pStyle w:val="EQ"/>
      </w:pPr>
      <w:r>
        <w:tab/>
      </w:r>
      <m:oMath>
        <m:sSub>
          <m:sSubPr>
            <m:ctrlPr>
              <w:rPr>
                <w:rFonts w:ascii="Cambria Math" w:hAnsi="Cambria Math"/>
                <w:i/>
                <w:iCs/>
              </w:rPr>
            </m:ctrlPr>
          </m:sSubPr>
          <m:e>
            <m:r>
              <w:rPr>
                <w:rFonts w:ascii="Cambria Math" w:hAnsi="Cambria Math"/>
              </w:rPr>
              <m:t>ER</m:t>
            </m:r>
          </m:e>
          <m:sub>
            <m:r>
              <w:rPr>
                <w:rFonts w:ascii="Cambria Math" w:hAnsi="Cambria Math"/>
              </w:rPr>
              <m:t>Flow,gNB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(19)</w:t>
      </w:r>
    </w:p>
    <w:p w14:paraId="5CB3BA97" w14:textId="3D0A42AA"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Flow,UPF</m:t>
            </m:r>
          </m:sub>
        </m:sSub>
        <m:r>
          <w:rPr>
            <w:rFonts w:ascii="Cambria Math" w:hAnsi="Cambria Math"/>
            <w:lang w:val="es-E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oMath>
      <w:r>
        <w:rPr>
          <w:iCs/>
          <w:lang w:val="de-AT"/>
        </w:rPr>
        <w:tab/>
        <w:t>(20)</w:t>
      </w:r>
    </w:p>
    <w:p w14:paraId="3D9A7332" w14:textId="21F21B71" w:rsidR="00264857" w:rsidRDefault="00264857" w:rsidP="00311C1D">
      <w:r w:rsidRPr="00B0313C">
        <w:t>Therefore the total Energy Renewable ratio for the QoS flow granularity is</w:t>
      </w:r>
      <w:r w:rsidR="00311C1D">
        <w:t>:</w:t>
      </w:r>
    </w:p>
    <w:p w14:paraId="249242A9" w14:textId="23429507" w:rsidR="00311C1D" w:rsidRPr="00B0313C" w:rsidRDefault="00311C1D" w:rsidP="00311C1D">
      <w:pPr>
        <w:pStyle w:val="EQ"/>
      </w:pPr>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QoSflow</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QosFlow</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den>
        </m:f>
      </m:oMath>
      <w:r>
        <w:rPr>
          <w:lang w:eastAsia="zh-CN"/>
        </w:rPr>
        <w:tab/>
        <w:t>(21)</w:t>
      </w:r>
    </w:p>
    <w:p w14:paraId="28CEB97C" w14:textId="422F08DC" w:rsidR="00264857" w:rsidRPr="00B0313C" w:rsidRDefault="00311C1D" w:rsidP="00311C1D">
      <w:pPr>
        <w:pStyle w:val="B1"/>
        <w:rPr>
          <w:lang w:eastAsia="zh-CN"/>
        </w:rPr>
      </w:pPr>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QoSflow</m:t>
            </m:r>
          </m:sub>
        </m:sSub>
      </m:oMath>
      <w:r w:rsidR="00264857" w:rsidRPr="00B0313C">
        <w:rPr>
          <w:lang w:eastAsia="zh-CN"/>
        </w:rPr>
        <w:t xml:space="preserve"> is evaluated as defined in </w:t>
      </w:r>
      <w:r w:rsidR="004E7161" w:rsidRPr="00B0313C">
        <w:rPr>
          <w:lang w:eastAsia="zh-CN"/>
        </w:rPr>
        <w:t>Annex</w:t>
      </w:r>
      <w:r w:rsidR="004E7161">
        <w:rPr>
          <w:lang w:eastAsia="zh-CN"/>
        </w:rPr>
        <w:t> </w:t>
      </w:r>
      <w:r w:rsidR="004E7161" w:rsidRPr="00B0313C">
        <w:rPr>
          <w:lang w:eastAsia="zh-CN"/>
        </w:rPr>
        <w:t>T</w:t>
      </w:r>
      <w:r w:rsidR="004E7161" w:rsidRPr="00B0313C">
        <w:rPr>
          <w:lang w:eastAsia="zh-CN"/>
        </w:rPr>
        <w:t xml:space="preserve"> </w:t>
      </w:r>
      <w:r w:rsidR="004E7161">
        <w:rPr>
          <w:lang w:eastAsia="zh-CN"/>
        </w:rPr>
        <w:t>if</w:t>
      </w:r>
      <w:r w:rsidR="00264857" w:rsidRPr="00B0313C">
        <w:rPr>
          <w:lang w:eastAsia="zh-CN"/>
        </w:rPr>
        <w:t xml:space="preserve"> TS</w:t>
      </w:r>
      <w:bookmarkStart w:id="276" w:name="MCCTEMPBM_00000035"/>
      <w:r w:rsidR="004E7161">
        <w:rPr>
          <w:lang w:eastAsia="zh-CN"/>
        </w:rPr>
        <w:t> </w:t>
      </w:r>
      <w:r w:rsidR="00264857" w:rsidRPr="00B0313C">
        <w:rPr>
          <w:lang w:eastAsia="zh-CN"/>
        </w:rPr>
        <w:t>23.501</w:t>
      </w:r>
      <w:r w:rsidR="004E7161">
        <w:rPr>
          <w:lang w:eastAsia="zh-CN"/>
        </w:rPr>
        <w:t> [2]</w:t>
      </w:r>
      <w:r w:rsidR="00264857" w:rsidRPr="00B0313C">
        <w:rPr>
          <w:lang w:eastAsia="zh-CN"/>
        </w:rPr>
        <w:t xml:space="preserve"> </w:t>
      </w:r>
      <w:bookmarkEnd w:id="276"/>
      <w:r w:rsidR="00264857" w:rsidRPr="00B0313C">
        <w:rPr>
          <w:lang w:eastAsia="zh-CN"/>
        </w:rPr>
        <w:t xml:space="preserve">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QoSSflow</m:t>
            </m:r>
          </m:sub>
        </m:sSub>
      </m:oMath>
      <w:r w:rsidR="00264857" w:rsidRPr="00B0313C">
        <w:rPr>
          <w:lang w:eastAsia="zh-CN"/>
        </w:rPr>
        <w:t xml:space="preserve"> is given by equation (18).</w:t>
      </w:r>
    </w:p>
    <w:p w14:paraId="1DAE9859" w14:textId="45E389A7" w:rsidR="00264857" w:rsidRPr="00311C1D" w:rsidRDefault="00264857" w:rsidP="00264857">
      <w:r w:rsidRPr="00B0313C">
        <w:rPr>
          <w:lang w:eastAsia="zh-CN"/>
        </w:rPr>
        <w:t xml:space="preserve">If the OAM provides the </w:t>
      </w:r>
      <w:r w:rsidRPr="00B0313C">
        <w:rPr>
          <w:rFonts w:hint="eastAsia"/>
          <w:lang w:eastAsia="zh-CN"/>
        </w:rPr>
        <w:t>R</w:t>
      </w:r>
      <w:r w:rsidRPr="00B0313C">
        <w:rPr>
          <w:lang w:eastAsia="zh-CN"/>
        </w:rPr>
        <w:t xml:space="preserve">enewable </w:t>
      </w:r>
      <w:r w:rsidRPr="00B0313C">
        <w:t>energy consumed at a UPF (</w:t>
      </w:r>
      <w:r w:rsidRPr="00B0313C">
        <w:rPr>
          <w:i/>
          <w:iCs/>
        </w:rPr>
        <w:t>E</w:t>
      </w:r>
      <w:r w:rsidRPr="00B0313C">
        <w:rPr>
          <w:i/>
          <w:iCs/>
          <w:vertAlign w:val="subscript"/>
        </w:rPr>
        <w:t>Renew, UPF</w:t>
      </w:r>
      <w:r w:rsidRPr="00B0313C">
        <w:t>) or a gNB (</w:t>
      </w:r>
      <w:r w:rsidRPr="00B0313C">
        <w:rPr>
          <w:i/>
          <w:iCs/>
        </w:rPr>
        <w:t>E</w:t>
      </w:r>
      <w:r w:rsidRPr="00B0313C">
        <w:rPr>
          <w:i/>
          <w:iCs/>
          <w:vertAlign w:val="subscript"/>
        </w:rPr>
        <w:t>Renew, gNB</w:t>
      </w:r>
      <w:r w:rsidRPr="00B0313C">
        <w:t xml:space="preserve">) </w:t>
      </w:r>
      <w:r w:rsidR="00311C1D">
        <w:t>is known over a time interval T instead to the ratio the EIF calculates the overall Energy consumption information of required granularities (UE, S-NSSAI, PDU session and/or Service Data Flow) as defined in the Annex T of 23.501 [2].</w:t>
      </w:r>
    </w:p>
    <w:p w14:paraId="4E17610D" w14:textId="77777777" w:rsidR="00264857" w:rsidRDefault="00264857" w:rsidP="00264857">
      <w:r w:rsidRPr="00311C1D">
        <w:t>Taking the PDU session level granularity as an example, EIF calculates renewable energy consumption as follows:</w:t>
      </w:r>
    </w:p>
    <w:p w14:paraId="7CED62EE" w14:textId="42D204CD" w:rsidR="00311C1D" w:rsidRDefault="00311C1D" w:rsidP="00311C1D">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Renew, Session,gNB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Renew,gNB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(22)</w:t>
      </w:r>
    </w:p>
    <w:p w14:paraId="6CB9D74A" w14:textId="3546CF20" w:rsidR="00311C1D" w:rsidRDefault="00311C1D" w:rsidP="00311C1D">
      <w:pPr>
        <w:pStyle w:val="EQ"/>
        <w:rPr>
          <w:iCs/>
        </w:rPr>
      </w:pPr>
      <w:r>
        <w:tab/>
      </w:r>
      <m:oMath>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Session</m:t>
            </m:r>
            <m:r>
              <w:rPr>
                <w:rFonts w:ascii="Cambria Math" w:hAnsi="Cambria Math"/>
                <w:lang w:val="de-AT"/>
              </w:rPr>
              <m:t xml:space="preserve">, </m:t>
            </m:r>
            <m:r>
              <w:rPr>
                <w:rFonts w:ascii="Cambria Math" w:hAnsi="Cambria Math"/>
              </w:rPr>
              <m:t>UPF</m:t>
            </m:r>
          </m:sub>
        </m:sSub>
        <m:r>
          <w:rPr>
            <w:rFonts w:ascii="Cambria Math" w:hAnsi="Cambria Math"/>
            <w:lang w:val="de-AT"/>
          </w:rPr>
          <m:t>=</m:t>
        </m:r>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UPF</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m:t>
                </m:r>
                <m:r>
                  <w:rPr>
                    <w:rFonts w:ascii="Cambria Math" w:hAnsi="Cambria Math"/>
                    <w:lang w:val="de-AT"/>
                  </w:rPr>
                  <m:t>,</m:t>
                </m:r>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Pr>
          <w:iCs/>
        </w:rPr>
        <w:tab/>
        <w:t>(23)</w:t>
      </w:r>
    </w:p>
    <w:p w14:paraId="07743730" w14:textId="1D8098D3" w:rsidR="00311C1D" w:rsidRPr="00311C1D" w:rsidRDefault="00311C1D" w:rsidP="00311C1D">
      <w:pPr>
        <w:pStyle w:val="EQ"/>
      </w:pPr>
      <w:r>
        <w:tab/>
      </w:r>
      <m:oMath>
        <m:sSub>
          <m:sSubPr>
            <m:ctrlPr>
              <w:rPr>
                <w:rFonts w:ascii="Cambria Math" w:hAnsi="Cambria Math"/>
              </w:rPr>
            </m:ctrlPr>
          </m:sSubPr>
          <m:e>
            <m:r>
              <w:rPr>
                <w:rFonts w:ascii="Cambria Math" w:hAnsi="Cambria Math"/>
              </w:rPr>
              <m:t>E</m:t>
            </m:r>
          </m:e>
          <m:sub>
            <m:r>
              <w:rPr>
                <w:rFonts w:ascii="Cambria Math" w:hAnsi="Cambria Math"/>
              </w:rPr>
              <m:t>Renew,Session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(24)</w:t>
      </w:r>
    </w:p>
    <w:p w14:paraId="5C47A71D" w14:textId="77777777" w:rsidR="00264857" w:rsidRPr="00B0313C" w:rsidRDefault="00264857" w:rsidP="00311C1D">
      <w:pPr>
        <w:pStyle w:val="Heading4"/>
        <w:rPr>
          <w:rFonts w:eastAsia="Yu Mincho"/>
          <w:lang w:eastAsia="zh-CN"/>
        </w:rPr>
      </w:pPr>
      <w:bookmarkStart w:id="277" w:name="_Toc199872434"/>
      <w:r w:rsidRPr="00B0313C">
        <w:rPr>
          <w:rFonts w:eastAsia="Yu Mincho"/>
          <w:lang w:eastAsia="zh-CN"/>
        </w:rPr>
        <w:t>6.8.1.2</w:t>
      </w:r>
      <w:r w:rsidRPr="00B0313C">
        <w:rPr>
          <w:rFonts w:eastAsia="Yu Mincho"/>
          <w:lang w:eastAsia="zh-CN"/>
        </w:rPr>
        <w:tab/>
      </w:r>
      <w:r w:rsidRPr="00B0313C">
        <w:rPr>
          <w:lang w:val="en-US"/>
        </w:rPr>
        <w:t>Considerations on usage</w:t>
      </w:r>
      <w:bookmarkEnd w:id="277"/>
    </w:p>
    <w:p w14:paraId="43E2F14E" w14:textId="08CAF5A8" w:rsidR="00264857" w:rsidRPr="00B0313C" w:rsidRDefault="00B95954" w:rsidP="00B95954">
      <w:pPr>
        <w:rPr>
          <w:lang w:val="en-US" w:eastAsia="zh-CN"/>
        </w:rPr>
      </w:pPr>
      <w:r>
        <w:rPr>
          <w:lang w:val="en-US" w:eastAsia="zh-CN"/>
        </w:rPr>
        <w:t xml:space="preserve">The estimation of Renewable Energy Consumption in the time interval T due renewable power supply allows to consider this element in the decision related to NF selection and in QoS handling, for example in order to give priority </w:t>
      </w:r>
      <w:r>
        <w:rPr>
          <w:lang w:val="en-US" w:eastAsia="zh-CN"/>
        </w:rPr>
        <w:lastRenderedPageBreak/>
        <w:t>to the NF function making use of the renewable energy or apply different QoS handling based on the amount of renewable energy that is consumed by a UE.</w:t>
      </w:r>
    </w:p>
    <w:p w14:paraId="74501B25" w14:textId="54F5E2C4" w:rsidR="00264857" w:rsidRPr="00B0313C" w:rsidRDefault="00B95954" w:rsidP="00B95954">
      <w:pPr>
        <w:rPr>
          <w:lang w:val="en-US" w:eastAsia="zh-CN"/>
        </w:rPr>
      </w:pPr>
      <w:r>
        <w:rPr>
          <w:lang w:val="en-US" w:eastAsia="zh-CN"/>
        </w:rPr>
        <w:t>The approach which is described in clause 6.8.2 has same the accuracy and the same characteristic of the Rel-19 estimation.</w:t>
      </w:r>
    </w:p>
    <w:p w14:paraId="402E442A" w14:textId="77777777" w:rsidR="00264857" w:rsidRPr="00B0313C" w:rsidRDefault="00264857" w:rsidP="00453FC9">
      <w:pPr>
        <w:pStyle w:val="Heading3"/>
        <w:rPr>
          <w:lang w:eastAsia="zh-CN"/>
        </w:rPr>
      </w:pPr>
      <w:bookmarkStart w:id="278" w:name="_Toc199233676"/>
      <w:bookmarkStart w:id="279" w:name="_Toc199872435"/>
      <w:r w:rsidRPr="00B0313C">
        <w:rPr>
          <w:lang w:eastAsia="zh-CN"/>
        </w:rPr>
        <w:t>6.8.2</w:t>
      </w:r>
      <w:r w:rsidRPr="00B0313C">
        <w:rPr>
          <w:lang w:eastAsia="zh-CN"/>
        </w:rPr>
        <w:tab/>
        <w:t>Procedure</w:t>
      </w:r>
      <w:bookmarkEnd w:id="278"/>
      <w:bookmarkEnd w:id="279"/>
    </w:p>
    <w:p w14:paraId="49F9E47C" w14:textId="77777777" w:rsidR="00264857" w:rsidRPr="00B0313C" w:rsidRDefault="00264857" w:rsidP="00B95954">
      <w:r w:rsidRPr="00B0313C">
        <w:t>None.</w:t>
      </w:r>
    </w:p>
    <w:p w14:paraId="12BF5219" w14:textId="77777777" w:rsidR="00264857" w:rsidRPr="00B0313C" w:rsidRDefault="00264857" w:rsidP="00453FC9">
      <w:pPr>
        <w:pStyle w:val="Heading3"/>
        <w:rPr>
          <w:lang w:eastAsia="zh-CN"/>
        </w:rPr>
      </w:pPr>
      <w:bookmarkStart w:id="280" w:name="_Toc199233677"/>
      <w:bookmarkStart w:id="281" w:name="_Toc199872436"/>
      <w:r w:rsidRPr="00B0313C">
        <w:rPr>
          <w:lang w:eastAsia="zh-CN"/>
        </w:rPr>
        <w:t>6.8.3</w:t>
      </w:r>
      <w:r w:rsidRPr="00B0313C">
        <w:rPr>
          <w:lang w:eastAsia="zh-CN"/>
        </w:rPr>
        <w:tab/>
        <w:t>Impact</w:t>
      </w:r>
      <w:r w:rsidRPr="00B0313C">
        <w:t xml:space="preserve"> on existing services, entities and interfaces</w:t>
      </w:r>
      <w:bookmarkEnd w:id="280"/>
      <w:bookmarkEnd w:id="281"/>
    </w:p>
    <w:p w14:paraId="66596B3A" w14:textId="77777777" w:rsidR="00B95954" w:rsidRDefault="00B95954" w:rsidP="00264857">
      <w:r>
        <w:t>In order to use such improved evaluation impacts are the following:</w:t>
      </w:r>
    </w:p>
    <w:p w14:paraId="5B1D1105" w14:textId="7BA2F5CD" w:rsidR="00B95954" w:rsidRDefault="00B95954" w:rsidP="00B95954">
      <w:pPr>
        <w:pStyle w:val="B1"/>
      </w:pPr>
      <w:r>
        <w:t>-</w:t>
      </w:r>
      <w:r>
        <w:tab/>
        <w:t>Renewable energy evaluation based on R19 Energy consumption.</w:t>
      </w:r>
    </w:p>
    <w:p w14:paraId="0A949FEA" w14:textId="73D2B60F" w:rsidR="00264857" w:rsidRPr="009A7C37" w:rsidRDefault="009A7C37" w:rsidP="009A7C37">
      <w:pPr>
        <w:pStyle w:val="B1"/>
        <w:rPr>
          <w:b/>
          <w:bCs/>
        </w:rPr>
      </w:pPr>
      <w:r w:rsidRPr="009A7C37">
        <w:rPr>
          <w:b/>
          <w:bCs/>
        </w:rPr>
        <w:t>OAM:</w:t>
      </w:r>
    </w:p>
    <w:p w14:paraId="39CE06EE" w14:textId="60479BB2" w:rsidR="00264857" w:rsidRPr="009A7C37" w:rsidRDefault="00264857" w:rsidP="009A7C37">
      <w:pPr>
        <w:pStyle w:val="B2"/>
      </w:pPr>
      <w:r w:rsidRPr="00B0313C">
        <w:t>-</w:t>
      </w:r>
      <w:r w:rsidRPr="00B0313C">
        <w:tab/>
        <w:t xml:space="preserve">Provides the ratio of renewable energy 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009A7C37" w:rsidRPr="009A7C37">
        <w:t>.</w:t>
      </w:r>
    </w:p>
    <w:p w14:paraId="2FECA32B" w14:textId="77777777" w:rsidR="00264857" w:rsidRPr="009A7C37" w:rsidRDefault="00264857" w:rsidP="009A7C37">
      <w:pPr>
        <w:pStyle w:val="B1"/>
        <w:rPr>
          <w:b/>
          <w:bCs/>
          <w:lang w:val="en-US"/>
        </w:rPr>
      </w:pPr>
      <w:r w:rsidRPr="009A7C37">
        <w:rPr>
          <w:b/>
          <w:bCs/>
          <w:lang w:val="en-US"/>
        </w:rPr>
        <w:t>EIF:</w:t>
      </w:r>
    </w:p>
    <w:p w14:paraId="243C76C6" w14:textId="6B96B8A8" w:rsidR="00264857" w:rsidRPr="00B0313C" w:rsidRDefault="00264857" w:rsidP="009A7C37">
      <w:pPr>
        <w:pStyle w:val="B2"/>
      </w:pPr>
      <w:r w:rsidRPr="00B0313C">
        <w:t>-</w:t>
      </w:r>
      <w:r w:rsidRPr="00B0313C">
        <w:tab/>
        <w:t xml:space="preserve">Support the retrieval of renewable energy </w:t>
      </w:r>
      <w:r w:rsidRPr="00B0313C">
        <w:rPr>
          <w:lang w:val="en-US"/>
        </w:rPr>
        <w:t xml:space="preserve">information </w:t>
      </w:r>
      <w:r w:rsidRPr="00B0313C">
        <w:t xml:space="preserve">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Pr="00B0313C">
        <w:t>,</w:t>
      </w:r>
      <w:r w:rsidRPr="00B0313C">
        <w:rPr>
          <w:lang w:val="en-US"/>
        </w:rPr>
        <w:t>from OAM</w:t>
      </w:r>
      <w:r w:rsidR="009A7C37">
        <w:t>.</w:t>
      </w:r>
    </w:p>
    <w:p w14:paraId="3EA54EB7" w14:textId="77777777" w:rsidR="00264857" w:rsidRPr="00B0313C" w:rsidRDefault="00264857" w:rsidP="009A7C37">
      <w:pPr>
        <w:pStyle w:val="B2"/>
      </w:pPr>
      <w:r w:rsidRPr="00B0313C">
        <w:t>-</w:t>
      </w:r>
      <w:r w:rsidRPr="00B0313C">
        <w:tab/>
        <w:t>Support the new formula for evaluation of Renewable Energy Consumption and Renewable ratio per the given granularities</w:t>
      </w:r>
    </w:p>
    <w:p w14:paraId="66C99294" w14:textId="77777777" w:rsidR="00264857" w:rsidRPr="009A7C37" w:rsidRDefault="00264857" w:rsidP="009A7C37">
      <w:pPr>
        <w:pStyle w:val="B1"/>
        <w:rPr>
          <w:b/>
          <w:bCs/>
          <w:lang w:val="en-US"/>
        </w:rPr>
      </w:pPr>
      <w:r w:rsidRPr="009A7C37">
        <w:rPr>
          <w:b/>
          <w:bCs/>
          <w:lang w:val="en-US"/>
        </w:rPr>
        <w:t>AF:</w:t>
      </w:r>
    </w:p>
    <w:p w14:paraId="1558FF04" w14:textId="294F882D" w:rsidR="00264857" w:rsidRPr="009A7C37" w:rsidRDefault="00264857" w:rsidP="009A7C37">
      <w:pPr>
        <w:pStyle w:val="B2"/>
      </w:pPr>
      <w:r w:rsidRPr="009A7C37">
        <w:t>-</w:t>
      </w:r>
      <w:r w:rsidR="009A7C37" w:rsidRPr="009A7C37">
        <w:tab/>
      </w:r>
      <w:r w:rsidRPr="009A7C37">
        <w:t>Support to request and receive the Renewable Energy information</w:t>
      </w:r>
      <w:r w:rsidR="009A7C37">
        <w:t>.</w:t>
      </w:r>
    </w:p>
    <w:p w14:paraId="15291492" w14:textId="2F46E043" w:rsidR="003225D9" w:rsidRPr="006B517D" w:rsidRDefault="003225D9" w:rsidP="006B517D">
      <w:pPr>
        <w:pStyle w:val="Heading2"/>
        <w:rPr>
          <w:lang w:eastAsia="zh-CN"/>
        </w:rPr>
      </w:pPr>
      <w:bookmarkStart w:id="282" w:name="_Toc199233678"/>
      <w:bookmarkStart w:id="283" w:name="_Toc199872437"/>
      <w:r w:rsidRPr="006B517D">
        <w:rPr>
          <w:lang w:eastAsia="zh-CN"/>
        </w:rPr>
        <w:t>6.9</w:t>
      </w:r>
      <w:r w:rsidRPr="006B517D">
        <w:rPr>
          <w:lang w:eastAsia="zh-CN"/>
        </w:rPr>
        <w:tab/>
        <w:t>Solution #9: Consumption energy source exposure</w:t>
      </w:r>
      <w:bookmarkEnd w:id="282"/>
      <w:bookmarkEnd w:id="283"/>
    </w:p>
    <w:p w14:paraId="6406D72A" w14:textId="77777777" w:rsidR="003225D9" w:rsidRDefault="003225D9" w:rsidP="006B517D">
      <w:pPr>
        <w:pStyle w:val="Heading3"/>
      </w:pPr>
      <w:bookmarkStart w:id="284" w:name="_Toc199233679"/>
      <w:bookmarkStart w:id="285" w:name="_Toc199872438"/>
      <w:r>
        <w:t>6.9.0</w:t>
      </w:r>
      <w:r>
        <w:tab/>
      </w:r>
      <w:r w:rsidRPr="006B5B66">
        <w:t>High-level solution principles</w:t>
      </w:r>
      <w:bookmarkEnd w:id="284"/>
      <w:bookmarkEnd w:id="285"/>
    </w:p>
    <w:p w14:paraId="7FCC3450" w14:textId="77777777" w:rsidR="006B517D" w:rsidRDefault="006B517D" w:rsidP="003852B8">
      <w:pPr>
        <w:pStyle w:val="B1"/>
      </w:pPr>
      <w:r>
        <w:t>-</w:t>
      </w:r>
      <w:r>
        <w:tab/>
        <w:t>Reuses the existing functionalities to support Energy Efficiency and Saving.</w:t>
      </w:r>
    </w:p>
    <w:p w14:paraId="0F57B51B" w14:textId="77777777" w:rsidR="006B517D" w:rsidRDefault="006B517D" w:rsidP="003852B8">
      <w:pPr>
        <w:pStyle w:val="B1"/>
      </w:pPr>
      <w:r>
        <w:t>-</w:t>
      </w:r>
      <w:r>
        <w:tab/>
        <w:t>Enhances EIF functionality to support additional information related to the renewable energy share exposure.</w:t>
      </w:r>
    </w:p>
    <w:p w14:paraId="2BED30F0" w14:textId="77777777" w:rsidR="006B517D" w:rsidRDefault="006B517D" w:rsidP="003852B8">
      <w:pPr>
        <w:pStyle w:val="B1"/>
      </w:pPr>
      <w:r>
        <w:t>-</w:t>
      </w:r>
      <w:r>
        <w:tab/>
        <w:t>Enhances Neif_EventExposure and Nnef_EventExposure service operations to request and to expose additional information related to the renewable energy share from the full energy consumption per the exposed granularity.</w:t>
      </w:r>
    </w:p>
    <w:p w14:paraId="463BE9B1" w14:textId="77777777" w:rsidR="003225D9" w:rsidRDefault="003225D9" w:rsidP="003225D9">
      <w:pPr>
        <w:pStyle w:val="Heading3"/>
      </w:pPr>
      <w:bookmarkStart w:id="286" w:name="_Toc199233680"/>
      <w:bookmarkStart w:id="287" w:name="_Toc199872439"/>
      <w:r>
        <w:t>6.9.1</w:t>
      </w:r>
      <w:r>
        <w:tab/>
        <w:t>Description</w:t>
      </w:r>
      <w:bookmarkEnd w:id="286"/>
      <w:bookmarkEnd w:id="287"/>
    </w:p>
    <w:p w14:paraId="25B845E5" w14:textId="77777777" w:rsidR="006B517D" w:rsidRDefault="006B517D" w:rsidP="006B517D">
      <w:r>
        <w:t>This solution applies to Key Issue #1.</w:t>
      </w:r>
    </w:p>
    <w:p w14:paraId="1D98A945" w14:textId="77777777" w:rsidR="006B517D" w:rsidRDefault="006B517D" w:rsidP="006B517D">
      <w:r>
        <w:t>Nowadays consumers are more sensitive towards the environment and the consumers may want to reduce their carbon footprint by choosing renewable energy sources over non-renewable energy sources for network services. The 3GPP system, subject to operator's policy and agreement with 3rd party, may be required to expose information not only on the energy consumption as a whole, but also an additional information on the consumed renewable energy. This solution proposes that a service provider, e.g. AF, may request the EIF, in addition to the energy consumption data, to provide the following additional information related to the source of the consumption energy:</w:t>
      </w:r>
    </w:p>
    <w:p w14:paraId="4B2F9D0D" w14:textId="77777777" w:rsidR="006B517D" w:rsidRDefault="006B517D" w:rsidP="006B517D">
      <w:pPr>
        <w:pStyle w:val="B1"/>
      </w:pPr>
      <w:r>
        <w:t>-</w:t>
      </w:r>
      <w:r>
        <w:tab/>
        <w:t>The share of the renewable energy as part of the full consumption energy.</w:t>
      </w:r>
    </w:p>
    <w:p w14:paraId="71042F1D" w14:textId="77777777" w:rsidR="006B517D" w:rsidRDefault="006B517D" w:rsidP="006B517D">
      <w:r>
        <w:t>For this, the AF may indicate with a parameter in the event exposure subscription service operation to the EIF that an energy source information exposure is required per the requested granularity, e.g. UE or S-NSSAI of UE or Application, if available. When such information is received or available in the EIF, the EIF shall calculate the share of the renewable energy source as percentage of the whole consumed energy per the exposed granularity.</w:t>
      </w:r>
    </w:p>
    <w:p w14:paraId="56CACFDD" w14:textId="77777777" w:rsidR="003225D9" w:rsidRDefault="003225D9" w:rsidP="006B517D">
      <w:pPr>
        <w:pStyle w:val="Heading3"/>
      </w:pPr>
      <w:bookmarkStart w:id="288" w:name="_Toc199233681"/>
      <w:bookmarkStart w:id="289" w:name="_Toc199872440"/>
      <w:r>
        <w:lastRenderedPageBreak/>
        <w:t>6.9.2</w:t>
      </w:r>
      <w:r>
        <w:tab/>
        <w:t>Procedure</w:t>
      </w:r>
      <w:bookmarkEnd w:id="288"/>
      <w:bookmarkEnd w:id="289"/>
    </w:p>
    <w:p w14:paraId="6C169BC5" w14:textId="60B296CB" w:rsidR="006B517D" w:rsidRDefault="006B517D" w:rsidP="00C76F30">
      <w:pPr>
        <w:pStyle w:val="TH"/>
      </w:pPr>
      <w:r>
        <w:object w:dxaOrig="9644" w:dyaOrig="4534" w14:anchorId="0296BE7E">
          <v:shape id="_x0000_i1209" type="#_x0000_t75" style="width:482.1pt;height:225.2pt" o:ole="">
            <v:imagedata r:id="rId20" o:title=""/>
          </v:shape>
          <o:OLEObject Type="Embed" ProgID="Word.Picture.8" ShapeID="_x0000_i1209" DrawAspect="Content" ObjectID="_1810485266" r:id="rId21"/>
        </w:object>
      </w:r>
    </w:p>
    <w:p w14:paraId="20A10569" w14:textId="77777777" w:rsidR="003225D9" w:rsidRDefault="003225D9" w:rsidP="003225D9">
      <w:pPr>
        <w:pStyle w:val="TF"/>
      </w:pPr>
      <w:r w:rsidRPr="006B517D">
        <w:t>Figure 6.9.2-1: Consumption energy source exposure</w:t>
      </w:r>
    </w:p>
    <w:p w14:paraId="27423196" w14:textId="77777777" w:rsidR="006B517D" w:rsidRDefault="006B517D" w:rsidP="006B517D">
      <w:pPr>
        <w:pStyle w:val="B1"/>
      </w:pPr>
      <w:r>
        <w:t>1.</w:t>
      </w:r>
      <w:r>
        <w:tab/>
        <w:t>The AF subscribes for energy consumption event by invoking the Nnef_EventExposure_Subscribe Request service operation which includes the energy source information required parameter.</w:t>
      </w:r>
    </w:p>
    <w:p w14:paraId="7B4D4B28" w14:textId="77777777" w:rsidR="006B517D" w:rsidRDefault="006B517D" w:rsidP="006B517D">
      <w:pPr>
        <w:pStyle w:val="B1"/>
      </w:pPr>
      <w:r>
        <w:t>2.</w:t>
      </w:r>
      <w:r>
        <w:tab/>
        <w:t>Based on the request from the AF, the NEF subscribes for energy consumption event by invoking the Neif_EventExposure_Subscribe Request service operation which carries the energy source information required parameter.</w:t>
      </w:r>
    </w:p>
    <w:p w14:paraId="17C0E7D3" w14:textId="77777777" w:rsidR="006B517D" w:rsidRDefault="006B517D" w:rsidP="006B517D">
      <w:pPr>
        <w:pStyle w:val="B1"/>
      </w:pPr>
      <w:r>
        <w:t>3.</w:t>
      </w:r>
      <w:r>
        <w:tab/>
        <w:t>The EIF acknowledges the subscription for the energy consumption event.</w:t>
      </w:r>
    </w:p>
    <w:p w14:paraId="73FD9D2B" w14:textId="77777777" w:rsidR="006B517D" w:rsidRDefault="006B517D" w:rsidP="006B517D">
      <w:pPr>
        <w:pStyle w:val="B1"/>
      </w:pPr>
      <w:r>
        <w:t>4.</w:t>
      </w:r>
      <w:r>
        <w:tab/>
        <w:t>The NEF acknowledges the subscription for the energy consumption event from AF.</w:t>
      </w:r>
    </w:p>
    <w:p w14:paraId="44BE5167" w14:textId="77777777" w:rsidR="006B517D" w:rsidRDefault="006B517D" w:rsidP="006B517D">
      <w:pPr>
        <w:pStyle w:val="B1"/>
      </w:pPr>
      <w:r>
        <w:t>5.</w:t>
      </w:r>
      <w:r>
        <w:tab/>
        <w:t>The EIF calculates the share of the renewable energy, when available. The share of the renewable source energy may be represented as a percentage of the full consumption energy, for example.</w:t>
      </w:r>
    </w:p>
    <w:p w14:paraId="52FC2491" w14:textId="77777777" w:rsidR="006B517D" w:rsidRDefault="006B517D" w:rsidP="006B517D">
      <w:pPr>
        <w:pStyle w:val="NO"/>
      </w:pPr>
      <w:r>
        <w:t>NOTE:</w:t>
      </w:r>
      <w:r>
        <w:tab/>
        <w:t>It is assumed that the 5G system can obtain renewable energy information from the energy providers. How to obtain this information is out of scope. The adjustment is not assumed to be real-time, it's up to the operator's policy to define the time difference between obtaining the change on renewable energy and providing adjustment on communication service.</w:t>
      </w:r>
    </w:p>
    <w:p w14:paraId="74AF977F" w14:textId="77777777" w:rsidR="006B517D" w:rsidRDefault="006B517D" w:rsidP="006B517D">
      <w:pPr>
        <w:pStyle w:val="B1"/>
      </w:pPr>
      <w:r>
        <w:t>6.</w:t>
      </w:r>
      <w:r>
        <w:tab/>
        <w:t>The EIF notifies the NEF with the energy consumption information by invoking Neif_EventExposure_Notify service operation. If the energy source information was available, the EIF provides the energy source information as well.</w:t>
      </w:r>
    </w:p>
    <w:p w14:paraId="77726CEB" w14:textId="77777777" w:rsidR="006B517D" w:rsidRDefault="006B517D" w:rsidP="006B517D">
      <w:pPr>
        <w:pStyle w:val="B1"/>
      </w:pPr>
      <w:r>
        <w:t>7.</w:t>
      </w:r>
      <w:r>
        <w:tab/>
        <w:t>If the NEF receives the notification from the EIF, the NEF notifies the AF with the energy consumption information by invoking Nnef_EventExposure_Notify service operation. If the energy source information was provided by the EIF, the NEF provides the energy source information as well.</w:t>
      </w:r>
    </w:p>
    <w:p w14:paraId="5F632B1D" w14:textId="77777777" w:rsidR="003225D9" w:rsidRDefault="003225D9" w:rsidP="003225D9">
      <w:pPr>
        <w:pStyle w:val="Heading3"/>
      </w:pPr>
      <w:bookmarkStart w:id="290" w:name="_Toc199233682"/>
      <w:bookmarkStart w:id="291" w:name="_Toc199872441"/>
      <w:r>
        <w:t>6.9</w:t>
      </w:r>
      <w:r w:rsidRPr="00274175">
        <w:t>.</w:t>
      </w:r>
      <w:r>
        <w:t>3</w:t>
      </w:r>
      <w:r w:rsidRPr="00274175">
        <w:tab/>
        <w:t>Impacts on existing services, entities and interfaces</w:t>
      </w:r>
      <w:bookmarkEnd w:id="290"/>
      <w:bookmarkEnd w:id="291"/>
    </w:p>
    <w:p w14:paraId="1D81BE46" w14:textId="77777777" w:rsidR="006B517D" w:rsidRPr="006B517D" w:rsidRDefault="006B517D" w:rsidP="006B517D">
      <w:pPr>
        <w:rPr>
          <w:b/>
          <w:bCs/>
        </w:rPr>
      </w:pPr>
      <w:r w:rsidRPr="006B517D">
        <w:rPr>
          <w:b/>
          <w:bCs/>
        </w:rPr>
        <w:t>EIF:</w:t>
      </w:r>
    </w:p>
    <w:p w14:paraId="1CDB619F" w14:textId="2054DD2C" w:rsidR="006B517D" w:rsidRDefault="006B517D" w:rsidP="006B517D">
      <w:pPr>
        <w:pStyle w:val="B1"/>
      </w:pPr>
      <w:r>
        <w:t>-</w:t>
      </w:r>
      <w:r>
        <w:tab/>
        <w:t>renewable energy share of the full consumption energy calculation per requested granularity, when available.</w:t>
      </w:r>
    </w:p>
    <w:p w14:paraId="6111BBF7" w14:textId="77777777" w:rsidR="006B517D" w:rsidRPr="006B517D" w:rsidRDefault="006B517D" w:rsidP="006B517D">
      <w:pPr>
        <w:rPr>
          <w:b/>
          <w:bCs/>
        </w:rPr>
      </w:pPr>
      <w:r w:rsidRPr="006B517D">
        <w:rPr>
          <w:b/>
          <w:bCs/>
        </w:rPr>
        <w:t>NEF/AF:</w:t>
      </w:r>
    </w:p>
    <w:p w14:paraId="37888D7C" w14:textId="6DD2EC65" w:rsidR="006B517D" w:rsidRDefault="006B517D" w:rsidP="006B517D">
      <w:pPr>
        <w:pStyle w:val="B1"/>
      </w:pPr>
      <w:r>
        <w:t>-</w:t>
      </w:r>
      <w:r>
        <w:tab/>
        <w:t>energy source information required parameter in the EventExposure_(Un)Subscribe Request service operation.</w:t>
      </w:r>
    </w:p>
    <w:p w14:paraId="44DC6EED" w14:textId="533807BC" w:rsidR="006B517D" w:rsidRDefault="006B517D" w:rsidP="006B517D">
      <w:pPr>
        <w:pStyle w:val="B1"/>
      </w:pPr>
      <w:r>
        <w:t>-</w:t>
      </w:r>
      <w:r>
        <w:tab/>
        <w:t>energy source information parameter in the EventExposure_Notify service operation.</w:t>
      </w:r>
    </w:p>
    <w:p w14:paraId="338B140A" w14:textId="4215DD97" w:rsidR="003852B8" w:rsidRDefault="003852B8" w:rsidP="003852B8">
      <w:pPr>
        <w:pStyle w:val="Heading2"/>
      </w:pPr>
      <w:bookmarkStart w:id="292" w:name="_Toc199233683"/>
      <w:bookmarkStart w:id="293" w:name="_Toc199872442"/>
      <w:r>
        <w:lastRenderedPageBreak/>
        <w:t>6.10</w:t>
      </w:r>
      <w:r>
        <w:tab/>
        <w:t>Solution #10: E</w:t>
      </w:r>
      <w:r w:rsidRPr="00A217BF">
        <w:t>nergy consumption calculation enhancements</w:t>
      </w:r>
      <w:bookmarkEnd w:id="292"/>
      <w:bookmarkEnd w:id="293"/>
    </w:p>
    <w:p w14:paraId="798C90A8" w14:textId="77777777" w:rsidR="003852B8" w:rsidRDefault="003852B8" w:rsidP="003852B8">
      <w:pPr>
        <w:pStyle w:val="Heading3"/>
      </w:pPr>
      <w:bookmarkStart w:id="294" w:name="_Toc199233684"/>
      <w:bookmarkStart w:id="295" w:name="_Toc199872443"/>
      <w:r>
        <w:t>6.10.0</w:t>
      </w:r>
      <w:r>
        <w:tab/>
        <w:t>High-level solution principles</w:t>
      </w:r>
      <w:bookmarkEnd w:id="294"/>
      <w:bookmarkEnd w:id="295"/>
    </w:p>
    <w:p w14:paraId="63E70777" w14:textId="77777777" w:rsidR="006B517D" w:rsidRDefault="006B517D" w:rsidP="006B517D">
      <w:r>
        <w:t>The aim of this solution is to enhance the mathematical approach of energy consumption information for the required granularity defined in Rel-19 to reduce the impact of the energy consumption for maintaining the basic operation and assisting the main tasks at the node (e.g., memory retention or background monitoring, the energy consumption when the node is in idle/inactive state). The principle of the solution is to calculate energy consumption of the required granularity as following:</w:t>
      </w:r>
    </w:p>
    <w:p w14:paraId="6BDBD79E" w14:textId="77777777" w:rsidR="006B517D" w:rsidRDefault="006B517D" w:rsidP="006B517D">
      <w:pPr>
        <w:pStyle w:val="B1"/>
      </w:pPr>
      <w:r>
        <w:t>-</w:t>
      </w:r>
      <w:r>
        <w:tab/>
        <w:t>For the time interval T, the EIF calculates the per bit energy consumption at the network node by using the ratio of the energy consumption difference to the total data volume difference between the two time intervals.</w:t>
      </w:r>
    </w:p>
    <w:p w14:paraId="17958584" w14:textId="77777777" w:rsidR="006B517D" w:rsidRDefault="006B517D" w:rsidP="006B517D">
      <w:pPr>
        <w:pStyle w:val="B1"/>
      </w:pPr>
      <w:r>
        <w:t>-</w:t>
      </w:r>
      <w:r>
        <w:tab/>
        <w:t>Then, the EIF applies the per bit energy consumption as the coefficient to calculate the energy consumption of the required granularity at the node (i.e., UPF and gNB) over the time interval T.</w:t>
      </w:r>
    </w:p>
    <w:p w14:paraId="37625DAA" w14:textId="2FF5808D" w:rsidR="006B517D" w:rsidRDefault="006B517D" w:rsidP="006B517D">
      <w:pPr>
        <w:pStyle w:val="B1"/>
      </w:pPr>
      <w:r>
        <w:t>-</w:t>
      </w:r>
      <w:r>
        <w:tab/>
        <w:t>The EIF adds the energy consumption of the required granularity at the node (i.e., UPF and gNB) over the multiple time intervals for the required time window, as defined in Release 19.</w:t>
      </w:r>
    </w:p>
    <w:p w14:paraId="76E05311" w14:textId="77777777" w:rsidR="006B517D" w:rsidRDefault="006B517D" w:rsidP="006B517D">
      <w:pPr>
        <w:pStyle w:val="B1"/>
      </w:pPr>
      <w:r>
        <w:t>-</w:t>
      </w:r>
      <w:r>
        <w:tab/>
        <w:t>Finally, the EIF obtains the energy consumption of the required granularity by adding the information at UPF(s) and gNB for the required time window, as defined in Release 19.</w:t>
      </w:r>
    </w:p>
    <w:p w14:paraId="797F3062" w14:textId="77777777" w:rsidR="003852B8" w:rsidRDefault="003852B8" w:rsidP="003852B8">
      <w:pPr>
        <w:pStyle w:val="Heading3"/>
      </w:pPr>
      <w:bookmarkStart w:id="296" w:name="_Toc199233685"/>
      <w:bookmarkStart w:id="297" w:name="_Toc199872444"/>
      <w:r>
        <w:t>6.10.1</w:t>
      </w:r>
      <w:r>
        <w:tab/>
        <w:t>Description</w:t>
      </w:r>
      <w:bookmarkEnd w:id="296"/>
      <w:bookmarkEnd w:id="297"/>
    </w:p>
    <w:p w14:paraId="4EBF40E7" w14:textId="77777777" w:rsidR="006B517D" w:rsidRDefault="006B517D" w:rsidP="006B517D">
      <w:pPr>
        <w:rPr>
          <w:lang w:eastAsia="zh-CN"/>
        </w:rPr>
      </w:pPr>
      <w:r>
        <w:rPr>
          <w:lang w:eastAsia="zh-CN"/>
        </w:rPr>
        <w:t>This solution applies to Key Issue #1.</w:t>
      </w:r>
    </w:p>
    <w:p w14:paraId="4DC33BEA" w14:textId="52E80694" w:rsidR="006B517D" w:rsidRDefault="006B517D" w:rsidP="006B517D">
      <w:pPr>
        <w:rPr>
          <w:lang w:eastAsia="zh-CN"/>
        </w:rPr>
      </w:pPr>
      <w:r>
        <w:rPr>
          <w:lang w:eastAsia="zh-CN"/>
        </w:rPr>
        <w:t xml:space="preserve">In the Release 19 features, the calculation formulas for energy consumption in EIF was proposed. The details of the calculation model are captured in Annex T of </w:t>
      </w:r>
      <w:r w:rsidR="004E7161">
        <w:rPr>
          <w:lang w:eastAsia="zh-CN"/>
        </w:rPr>
        <w:t>TS 23.501 [</w:t>
      </w:r>
      <w:r>
        <w:rPr>
          <w:lang w:eastAsia="zh-CN"/>
        </w:rPr>
        <w:t>2].</w:t>
      </w:r>
    </w:p>
    <w:p w14:paraId="74476A4D" w14:textId="77777777" w:rsidR="006B517D" w:rsidRDefault="006B517D" w:rsidP="006B517D">
      <w:pPr>
        <w:rPr>
          <w:lang w:eastAsia="zh-CN"/>
        </w:rPr>
      </w:pPr>
      <w:r>
        <w:rPr>
          <w:lang w:eastAsia="zh-CN"/>
        </w:rPr>
        <w:t>In the Release 19 calculation formulas, it is based on the transmitted data volume information at the related granularity and the coefficients of per bit energy consumption at the node. For example, the energy consumption at UE level at the UPF over a time interval T is calculated as follows:</w:t>
      </w:r>
    </w:p>
    <w:p w14:paraId="18B50E16" w14:textId="1B6514B0" w:rsidR="003852B8" w:rsidRDefault="006B517D" w:rsidP="006B517D">
      <w:pPr>
        <w:pStyle w:val="EQ"/>
        <w:rPr>
          <w:lang w:eastAsia="zh-CN"/>
        </w:rPr>
      </w:pPr>
      <w:r>
        <w:rPr>
          <w:lang w:eastAsia="zh-CN"/>
        </w:rPr>
        <w:tab/>
      </w:r>
      <m:oMath>
        <m:sSub>
          <m:sSubPr>
            <m:ctrlPr>
              <w:rPr>
                <w:rFonts w:ascii="Cambria Math" w:hAnsi="Cambria Math"/>
                <w:iCs/>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f>
          <m:fPr>
            <m:ctrlPr>
              <w:rPr>
                <w:rFonts w:ascii="Cambria Math" w:hAnsi="Cambria Math"/>
                <w:iCs/>
              </w:rPr>
            </m:ctrlPr>
          </m:fPr>
          <m:num>
            <m:sSub>
              <m:sSubPr>
                <m:ctrlPr>
                  <w:rPr>
                    <w:rFonts w:ascii="Cambria Math" w:hAnsi="Cambria Math"/>
                    <w:iCs/>
                  </w:rPr>
                </m:ctrlPr>
              </m:sSubPr>
              <m:e>
                <m:r>
                  <w:rPr>
                    <w:rFonts w:ascii="Cambria Math" w:hAnsi="Cambria Math"/>
                  </w:rPr>
                  <m:t>E</m:t>
                </m:r>
              </m:e>
              <m:sub>
                <m:r>
                  <w:rPr>
                    <w:rFonts w:ascii="Cambria Math" w:hAnsi="Cambria Math"/>
                  </w:rPr>
                  <m:t>UPF</m:t>
                </m:r>
              </m:sub>
            </m:sSub>
          </m:num>
          <m:den>
            <m:sSub>
              <m:sSubPr>
                <m:ctrlPr>
                  <w:rPr>
                    <w:rFonts w:ascii="Cambria Math" w:hAnsi="Cambria Math"/>
                    <w:iCs/>
                  </w:rPr>
                </m:ctrlPr>
              </m:sSubPr>
              <m:e>
                <m:r>
                  <w:rPr>
                    <w:rFonts w:ascii="Cambria Math" w:hAnsi="Cambria Math"/>
                  </w:rPr>
                  <m:t>DV</m:t>
                </m:r>
              </m:e>
              <m:sub>
                <m:r>
                  <w:rPr>
                    <w:rFonts w:ascii="Cambria Math" w:hAnsi="Cambria Math"/>
                  </w:rPr>
                  <m:t>UPF</m:t>
                </m:r>
              </m:sub>
            </m:sSub>
          </m:den>
        </m:f>
        <m:sSub>
          <m:sSubPr>
            <m:ctrlPr>
              <w:rPr>
                <w:rFonts w:ascii="Cambria Math" w:hAnsi="Cambria Math"/>
                <w:iCs/>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oMath>
      <w:r>
        <w:rPr>
          <w:iCs/>
        </w:rPr>
        <w:tab/>
        <w:t>(1)</w:t>
      </w:r>
    </w:p>
    <w:p w14:paraId="55BED1D0" w14:textId="7DEF0F90" w:rsidR="003852B8" w:rsidRPr="006B517D" w:rsidRDefault="003852B8" w:rsidP="006B517D">
      <w:r w:rsidRPr="006B517D">
        <w:rPr>
          <w:rFonts w:hint="eastAsia"/>
        </w:rPr>
        <w:t>T</w:t>
      </w:r>
      <w:r w:rsidRPr="006B517D">
        <w:t xml:space="preserve">he main principle of this calculation is that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coefficient that is common across all granularities, within the time interval T, for the network entity UPF and is the value that related to the energy consumption per bit at UPF.</w:t>
      </w:r>
    </w:p>
    <w:p w14:paraId="14840031" w14:textId="77777777" w:rsidR="003852B8" w:rsidRPr="006B517D" w:rsidRDefault="003852B8" w:rsidP="006B517D">
      <w:r w:rsidRPr="006B517D">
        <w:rPr>
          <w:rFonts w:hint="eastAsia"/>
        </w:rPr>
        <w:t>T</w:t>
      </w:r>
      <w:r w:rsidRPr="006B517D">
        <w:t xml:space="preserve">he main issue of the current Data volume based calculation formula (1) is that the coefficient of energy consumption per bit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r>
          <w:rPr>
            <w:rFonts w:ascii="Cambria Math" w:hAnsi="Cambria Math"/>
          </w:rPr>
          <m:t xml:space="preserve"> </m:t>
        </m:r>
      </m:oMath>
      <w:r w:rsidRPr="006B517D">
        <w:t xml:space="preserve">is not accurate and robust. </w:t>
      </w:r>
    </w:p>
    <w:p w14:paraId="2708134C" w14:textId="4681D90C" w:rsidR="003852B8" w:rsidRPr="006B517D" w:rsidRDefault="00000000" w:rsidP="006B517D">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003852B8" w:rsidRPr="006B517D">
        <w:t xml:space="preserve">, which is obtained from OAM, is the total energy consumed at the UPF within the time interval T, which includes the </w:t>
      </w:r>
      <w:r w:rsidR="006B517D">
        <w:t xml:space="preserve">following </w:t>
      </w:r>
      <w:r w:rsidR="003852B8" w:rsidRPr="006B517D">
        <w:t>two parts:</w:t>
      </w:r>
    </w:p>
    <w:p w14:paraId="68634BA6" w14:textId="77777777" w:rsidR="006B517D" w:rsidRDefault="006B517D" w:rsidP="006B517D">
      <w:pPr>
        <w:pStyle w:val="B1"/>
        <w:rPr>
          <w:lang w:eastAsia="zh-CN"/>
        </w:rPr>
      </w:pPr>
      <w:r>
        <w:rPr>
          <w:lang w:eastAsia="zh-CN"/>
        </w:rPr>
        <w:t>(a)</w:t>
      </w:r>
      <w:r>
        <w:rPr>
          <w:lang w:eastAsia="zh-CN"/>
        </w:rPr>
        <w:tab/>
        <w:t>the energy consumed for data processing/transmission related tasks; and</w:t>
      </w:r>
    </w:p>
    <w:p w14:paraId="506650AC" w14:textId="77777777" w:rsidR="006B517D" w:rsidRDefault="006B517D" w:rsidP="006B517D">
      <w:pPr>
        <w:pStyle w:val="B1"/>
        <w:rPr>
          <w:lang w:eastAsia="zh-CN"/>
        </w:rPr>
      </w:pPr>
      <w:r>
        <w:rPr>
          <w:lang w:eastAsia="zh-CN"/>
        </w:rPr>
        <w:t>(b)</w:t>
      </w:r>
      <w:r>
        <w:rPr>
          <w:lang w:eastAsia="zh-CN"/>
        </w:rPr>
        <w:tab/>
        <w:t>the energy consumed for maintaining the basic operation and assisting the main tasks at the node (e.g., memory retention or background monitoring).</w:t>
      </w:r>
    </w:p>
    <w:p w14:paraId="628F71AE" w14:textId="445A1F0F" w:rsidR="003852B8" w:rsidRPr="006B517D" w:rsidRDefault="003852B8" w:rsidP="006B517D">
      <w:r w:rsidRPr="006B517D">
        <w:t xml:space="preserve">Regards to energy consumption for part (a), it is closely related with the data processing/transition at the node. So the energy consumption for part (a) would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at the node.</w:t>
      </w:r>
    </w:p>
    <w:p w14:paraId="34091925" w14:textId="4EE4A32B" w:rsidR="003852B8" w:rsidRDefault="003852B8" w:rsidP="006B517D">
      <w:r w:rsidRPr="006B517D">
        <w:rPr>
          <w:rFonts w:hint="eastAsia"/>
        </w:rPr>
        <w:t>R</w:t>
      </w:r>
      <w:r w:rsidRPr="006B517D">
        <w:t xml:space="preserve">egards to energy consumption for part (b), it </w:t>
      </w:r>
      <w:r w:rsidRPr="006B517D">
        <w:rPr>
          <w:rFonts w:hint="eastAsia"/>
        </w:rPr>
        <w:t>is</w:t>
      </w:r>
      <w:r w:rsidRPr="006B517D">
        <w:t xml:space="preserve"> related with the energy consumption when the node is at idle/</w:t>
      </w:r>
      <w:r w:rsidRPr="006B517D">
        <w:rPr>
          <w:rFonts w:hint="eastAsia"/>
        </w:rPr>
        <w:t>i</w:t>
      </w:r>
      <w:r w:rsidRPr="006B517D">
        <w:t xml:space="preserve">nactive state and also related with some functions for basic operation of the node. This energy consumption for part (b) may increase when the load of the node increases, but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So the relationship of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r>
          <w:rPr>
            <w:rFonts w:ascii="Cambria Math" w:hAnsi="Cambria Math"/>
          </w:rPr>
          <m:t xml:space="preserve"> </m:t>
        </m:r>
      </m:oMath>
      <w:r w:rsidRPr="006B517D">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r>
          <w:rPr>
            <w:rFonts w:ascii="Cambria Math" w:hAnsi="Cambria Math"/>
          </w:rPr>
          <m:t xml:space="preserve"> </m:t>
        </m:r>
      </m:oMath>
      <w:r w:rsidRPr="006B517D">
        <w:t>at the node UPF is similar to the following curve shown in Figure 6.10.1-1.</w:t>
      </w:r>
    </w:p>
    <w:p w14:paraId="19BB641D" w14:textId="084ECE4C" w:rsidR="006B517D" w:rsidRDefault="006B517D" w:rsidP="00C76F30">
      <w:pPr>
        <w:pStyle w:val="TH"/>
      </w:pPr>
      <w:r>
        <w:object w:dxaOrig="6857" w:dyaOrig="2826" w14:anchorId="67754A97">
          <v:shape id="_x0000_i1210" type="#_x0000_t75" style="width:342.7pt;height:140.55pt" o:ole="">
            <v:imagedata r:id="rId22" o:title=""/>
          </v:shape>
          <o:OLEObject Type="Embed" ProgID="Word.Picture.8" ShapeID="_x0000_i1210" DrawAspect="Content" ObjectID="_1810485267" r:id="rId23"/>
        </w:object>
      </w:r>
    </w:p>
    <w:p w14:paraId="3EC3C608" w14:textId="3591B4EC" w:rsidR="006B517D" w:rsidRPr="006B517D" w:rsidRDefault="006B517D" w:rsidP="006B517D">
      <w:pPr>
        <w:pStyle w:val="TF"/>
      </w:pPr>
      <w:r>
        <w:t>Figure 6.10.1-1: Example for the relationship of total energy consumption and total data volume at the node</w:t>
      </w:r>
    </w:p>
    <w:p w14:paraId="40E9755D" w14:textId="225C37AD" w:rsidR="003852B8" w:rsidRPr="006B517D" w:rsidRDefault="003852B8" w:rsidP="006B517D">
      <w:r w:rsidRPr="006B517D">
        <w:t xml:space="preserve">Considering the fact that the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rPr>
          <w:rFonts w:hint="eastAsia"/>
        </w:rPr>
        <w:t xml:space="preserve"> </w:t>
      </w:r>
      <w:r w:rsidRPr="006B517D">
        <w:t xml:space="preserve">includes two parts and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UPF, it is not suitable to use the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as the energy consumption per bit at the node UPF. In this case, this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not robust and accurate enough to reflect or evaluate the energy consumed per bit data transmission and processing at the node UPF.</w:t>
      </w:r>
    </w:p>
    <w:p w14:paraId="5748436E" w14:textId="77777777" w:rsidR="003852B8" w:rsidRPr="006B517D" w:rsidRDefault="003852B8" w:rsidP="006B517D">
      <w:r w:rsidRPr="006B517D">
        <w:t xml:space="preserve">In order to make the data volume based calculation formulas more accurate and robust, it is proposed to enhance the calculation of the energy consumed per bit data transmission at the node UPF over the time interval T. </w:t>
      </w:r>
    </w:p>
    <w:p w14:paraId="0A4FBA37" w14:textId="2C019A6F" w:rsidR="003852B8" w:rsidRPr="006B517D" w:rsidRDefault="003852B8" w:rsidP="006B517D">
      <w:r w:rsidRPr="006B517D">
        <w:t xml:space="preserve">Let’s take the energy consumption at UPF for example. Currently, the EIF could collect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t xml:space="preserve"> 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t xml:space="preserve"> at UPF from OAM for multiple time intervals, e.g. time interval T1, time interval T2,</w:t>
      </w:r>
      <w:r w:rsidR="006B517D">
        <w:t xml:space="preserve"> ...</w:t>
      </w:r>
      <w:r w:rsidRPr="006B517D">
        <w:t>, time interval Tn. In order to calculate the per bit energy consumption over time interval Ta, it is proposed to choose another time interval Tb.</w:t>
      </w:r>
    </w:p>
    <w:p w14:paraId="2FA78EFF" w14:textId="5EB5B3D5" w:rsidR="003852B8" w:rsidRPr="006B517D" w:rsidRDefault="003852B8" w:rsidP="006B517D">
      <w:pPr>
        <w:pStyle w:val="NO"/>
      </w:pPr>
      <w:r w:rsidRPr="006B517D">
        <w:t>NOTE</w:t>
      </w:r>
      <w:r w:rsidR="006B517D" w:rsidRPr="006B517D">
        <w:t> </w:t>
      </w:r>
      <w:r w:rsidRPr="006B517D">
        <w:t>1:</w:t>
      </w:r>
      <w:r w:rsidR="006B517D" w:rsidRPr="006B517D">
        <w:tab/>
      </w:r>
      <w:r w:rsidRPr="006B517D">
        <w:t>The selection of the time interval Tb could be flexible. However, the energy consumption for basic operation over the two time intervals could be similar, if the two time intervals are close to each other. So, it is suggested that the time interval Tb should be close to time interval Ta, in order to minimize the impact of energy consumption for basic operation.</w:t>
      </w:r>
    </w:p>
    <w:p w14:paraId="4A259D42" w14:textId="0B55F2B6" w:rsidR="003852B8" w:rsidRPr="006B517D" w:rsidRDefault="003852B8" w:rsidP="006B517D">
      <w:pPr>
        <w:pStyle w:val="NO"/>
      </w:pPr>
      <w:r w:rsidRPr="006B517D">
        <w:rPr>
          <w:rFonts w:hint="eastAsia"/>
        </w:rPr>
        <w:t>NOTE</w:t>
      </w:r>
      <w:r w:rsidR="006B517D" w:rsidRPr="006B517D">
        <w:t> </w:t>
      </w:r>
      <w:r w:rsidRPr="006B517D">
        <w:t>2</w:t>
      </w:r>
      <w:r w:rsidRPr="006B517D">
        <w:rPr>
          <w:rFonts w:hint="eastAsia"/>
        </w:rPr>
        <w:t>:</w:t>
      </w:r>
      <w:r w:rsidR="006B517D" w:rsidRPr="006B517D">
        <w:tab/>
      </w:r>
      <w:r w:rsidRPr="006B517D">
        <w:t xml:space="preserve">If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sidRPr="006B517D">
        <w:t xml:space="preserve"> equals to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sidRPr="006B517D">
        <w:t>, it is suggested to select another time interval Tb’ for the calculation.</w:t>
      </w:r>
    </w:p>
    <w:p w14:paraId="11BB23F3" w14:textId="77777777" w:rsidR="006B517D" w:rsidRDefault="006B517D" w:rsidP="006B517D">
      <w:pPr>
        <w:rPr>
          <w:lang w:eastAsia="zh-CN"/>
        </w:rPr>
      </w:pPr>
      <w:r>
        <w:rPr>
          <w:lang w:eastAsia="zh-CN"/>
        </w:rPr>
        <w:t>Normally the change of the total energy consumption is due to the change of the total data volume information. For the case that the total energy consumption of the node may change dramatically not due to the data volume, the selection of time interval Tb could be considered as following:</w:t>
      </w:r>
    </w:p>
    <w:p w14:paraId="6C5EE6CB" w14:textId="77777777" w:rsidR="006B517D" w:rsidRDefault="006B517D" w:rsidP="006B517D">
      <w:pPr>
        <w:pStyle w:val="B1"/>
        <w:rPr>
          <w:lang w:eastAsia="zh-CN"/>
        </w:rPr>
      </w:pPr>
      <w:r>
        <w:rPr>
          <w:lang w:eastAsia="zh-CN"/>
        </w:rPr>
        <w:t>-</w:t>
      </w:r>
      <w:r>
        <w:rPr>
          <w:lang w:eastAsia="zh-CN"/>
        </w:rPr>
        <w:tab/>
        <w:t>For the selection of time interval Tb, the total energy consumption over Tb needs to be considered. EIF could select the time interval Tb over which the total energy consumption is not changed dramatically compared with that over Ta.</w:t>
      </w:r>
    </w:p>
    <w:p w14:paraId="6AB51F3E" w14:textId="77777777" w:rsidR="006B517D" w:rsidRDefault="006B517D" w:rsidP="006B517D">
      <w:pPr>
        <w:pStyle w:val="B1"/>
        <w:rPr>
          <w:lang w:eastAsia="zh-CN"/>
        </w:rPr>
      </w:pPr>
      <w:r>
        <w:rPr>
          <w:lang w:eastAsia="zh-CN"/>
        </w:rPr>
        <w:tab/>
        <w:t>If the total energy consumption over Tb is not changed dramatically compared with total energy consumption over Ta, it could be selected for calculation; Otherwise, the EIF could select another time interval Tb' over which the total energy consumption is not changed dramatically compared with that over time interval Ta.</w:t>
      </w:r>
    </w:p>
    <w:p w14:paraId="2AECDB79" w14:textId="31618D25" w:rsidR="006B517D" w:rsidRDefault="006B517D" w:rsidP="006B517D">
      <w:pPr>
        <w:pStyle w:val="B1"/>
        <w:rPr>
          <w:lang w:eastAsia="zh-CN"/>
        </w:rPr>
      </w:pPr>
      <w:r>
        <w:rPr>
          <w:lang w:eastAsia="zh-CN"/>
        </w:rPr>
        <w:t>-</w:t>
      </w:r>
      <w:r>
        <w:rPr>
          <w:lang w:eastAsia="zh-CN"/>
        </w:rPr>
        <w:tab/>
        <w:t>For the special time interval Ta, if the energy consumption over Ta is dramatically different from all the other time intervals, i.e., there is no other time intervals could help the calculation, the calculation could be based on the formula in Release 19.</w:t>
      </w:r>
    </w:p>
    <w:p w14:paraId="026187CC" w14:textId="31C525F0" w:rsidR="006B517D" w:rsidRDefault="006B517D" w:rsidP="006B517D">
      <w:pPr>
        <w:pStyle w:val="NO"/>
        <w:rPr>
          <w:lang w:eastAsia="zh-CN"/>
        </w:rPr>
      </w:pPr>
      <w:r>
        <w:rPr>
          <w:lang w:eastAsia="zh-CN"/>
        </w:rPr>
        <w:t>NOTE 3:</w:t>
      </w:r>
      <w:r>
        <w:rPr>
          <w:lang w:eastAsia="zh-CN"/>
        </w:rPr>
        <w:tab/>
        <w:t>The criterial for how the total energy consumption is considered as the dramatic change is based on EIF implementation.</w:t>
      </w:r>
    </w:p>
    <w:p w14:paraId="39C90A5C" w14:textId="585E372D" w:rsidR="006B517D" w:rsidRDefault="006B517D" w:rsidP="006B517D">
      <w:pPr>
        <w:rPr>
          <w:lang w:eastAsia="zh-CN"/>
        </w:rPr>
      </w:pPr>
      <w:r>
        <w:rPr>
          <w:lang w:eastAsia="zh-CN"/>
        </w:rPr>
        <w:t>The EIF consider the following values over the two time intervals Ta and Tb:</w:t>
      </w:r>
    </w:p>
    <w:p w14:paraId="4C424E85" w14:textId="532AB2A8" w:rsidR="006B517D" w:rsidRDefault="006B517D" w:rsidP="006B517D">
      <w:pPr>
        <w:pStyle w:val="B1"/>
        <w:rPr>
          <w:rFonts w:eastAsiaTheme="minorEastAsia"/>
          <w:iCs/>
          <w:lang w:eastAsia="zh-CN"/>
        </w:rPr>
      </w:pPr>
      <w:r>
        <w:rPr>
          <w:lang w:eastAsia="zh-CN"/>
        </w:rPr>
        <w:tab/>
      </w:r>
      <w:r>
        <w:rPr>
          <w:rFonts w:eastAsiaTheme="minorEastAsia"/>
          <w:lang w:eastAsia="zh-CN"/>
        </w:rPr>
        <w:t xml:space="preserve">For time interval Ta: 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Pr>
          <w:rFonts w:eastAsiaTheme="minorEastAsia"/>
          <w:iCs/>
          <w:lang w:eastAsia="zh-CN"/>
        </w:rPr>
        <w:t xml:space="preserve"> at UPF over Ta</w:t>
      </w:r>
      <w:r>
        <w:rPr>
          <w:rFonts w:eastAsiaTheme="minorEastAsia"/>
          <w:iCs/>
          <w:lang w:eastAsia="zh-CN"/>
        </w:rPr>
        <w:t>.</w:t>
      </w:r>
    </w:p>
    <w:p w14:paraId="0AAB60D6" w14:textId="1350053A" w:rsidR="006B517D" w:rsidRDefault="006B517D" w:rsidP="006B517D">
      <w:pPr>
        <w:pStyle w:val="B1"/>
        <w:rPr>
          <w:rFonts w:eastAsiaTheme="minorEastAsia"/>
          <w:iCs/>
          <w:lang w:eastAsia="zh-CN"/>
        </w:rPr>
      </w:pPr>
      <w:r>
        <w:rPr>
          <w:rFonts w:eastAsiaTheme="minorEastAsia"/>
          <w:iCs/>
          <w:lang w:eastAsia="zh-CN"/>
        </w:rPr>
        <w:tab/>
      </w:r>
      <w:r>
        <w:rPr>
          <w:rFonts w:eastAsiaTheme="minorEastAsia"/>
          <w:lang w:eastAsia="zh-CN"/>
        </w:rPr>
        <w:t>For time interval Tb:</w:t>
      </w:r>
      <w:r w:rsidRPr="00E40ECD">
        <w:rPr>
          <w:rFonts w:eastAsiaTheme="minorEastAsia"/>
          <w:lang w:eastAsia="zh-CN"/>
        </w:rPr>
        <w:t xml:space="preserve"> </w:t>
      </w:r>
      <w:r>
        <w:rPr>
          <w:rFonts w:eastAsiaTheme="minorEastAsia"/>
          <w:lang w:eastAsia="zh-CN"/>
        </w:rPr>
        <w:t xml:space="preserve">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Pr>
          <w:rFonts w:eastAsiaTheme="minorEastAsia"/>
          <w:iCs/>
          <w:lang w:eastAsia="zh-CN"/>
        </w:rPr>
        <w:t xml:space="preserve"> at UPF over Tb</w:t>
      </w:r>
      <w:r>
        <w:rPr>
          <w:rFonts w:eastAsiaTheme="minorEastAsia"/>
          <w:iCs/>
          <w:lang w:eastAsia="zh-CN"/>
        </w:rPr>
        <w:t>.</w:t>
      </w:r>
    </w:p>
    <w:p w14:paraId="6C9867AC" w14:textId="1C219C78" w:rsidR="006B517D" w:rsidRDefault="006B517D" w:rsidP="006B517D">
      <w:pPr>
        <w:rPr>
          <w:lang w:eastAsia="zh-CN"/>
        </w:rPr>
      </w:pPr>
      <w:r>
        <w:rPr>
          <w:lang w:eastAsia="zh-CN"/>
        </w:rPr>
        <w:t>Then, the EIF calculates the energy consumed per bit at UPF for time interval Ta as following:</w:t>
      </w:r>
    </w:p>
    <w:p w14:paraId="16A9CCF6" w14:textId="47636866" w:rsidR="006B517D" w:rsidRDefault="006B517D" w:rsidP="006B517D">
      <w:pPr>
        <w:pStyle w:val="B1"/>
        <w:rPr>
          <w:rFonts w:eastAsiaTheme="minorEastAsia"/>
          <w:lang w:eastAsia="zh-CN"/>
        </w:rPr>
      </w:pPr>
      <w:r>
        <w:rPr>
          <w:rFonts w:eastAsiaTheme="minorEastAsia"/>
          <w:lang w:eastAsia="zh-CN"/>
        </w:rPr>
        <w:lastRenderedPageBreak/>
        <w:tab/>
      </w:r>
      <w:r>
        <w:rPr>
          <w:rFonts w:eastAsiaTheme="minorEastAsia"/>
          <w:lang w:eastAsia="zh-CN"/>
        </w:rPr>
        <w:t xml:space="preserve">For time </w:t>
      </w:r>
      <w:r w:rsidRPr="00B65E13">
        <w:rPr>
          <w:rFonts w:eastAsiaTheme="minorEastAsia"/>
          <w:lang w:eastAsia="zh-CN"/>
        </w:rPr>
        <w:t>interval T</w:t>
      </w:r>
      <w:r>
        <w:rPr>
          <w:rFonts w:eastAsiaTheme="minorEastAsia"/>
          <w:lang w:eastAsia="zh-CN"/>
        </w:rPr>
        <w:t>a</w:t>
      </w:r>
      <w:r w:rsidRPr="00B65E13">
        <w:rPr>
          <w:rFonts w:eastAsiaTheme="minorEastAsia"/>
          <w:lang w:eastAsia="zh-CN"/>
        </w:rPr>
        <w:t>:</w:t>
      </w:r>
    </w:p>
    <w:p w14:paraId="4FDBBD78" w14:textId="06E7ED8A" w:rsidR="006B517D" w:rsidRDefault="006B517D" w:rsidP="006B517D">
      <w:pPr>
        <w:pStyle w:val="EQ"/>
        <w:rPr>
          <w:lang w:eastAsia="zh-CN"/>
        </w:rPr>
      </w:pPr>
      <w:r>
        <w:rPr>
          <w:lang w:eastAsia="zh-CN"/>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rPr>
              <m:t>UPF, per bit, 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den>
        </m:f>
      </m:oMath>
      <w:r>
        <w:rPr>
          <w:iCs/>
        </w:rPr>
        <w:tab/>
        <w:t>(2)</w:t>
      </w:r>
    </w:p>
    <w:p w14:paraId="0A401B74" w14:textId="3BFE1ADF" w:rsidR="003852B8" w:rsidRPr="006B517D" w:rsidRDefault="003852B8" w:rsidP="006B517D">
      <w:r w:rsidRPr="006B517D">
        <w:t xml:space="preserve">In this formula (2),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 xml:space="preserve"> </m:t>
        </m:r>
      </m:oMath>
      <w:r w:rsidRPr="006B517D">
        <w:rPr>
          <w:rFonts w:hint="eastAsia"/>
        </w:rPr>
        <w:t>i</w:t>
      </w:r>
      <w:r w:rsidRPr="006B517D">
        <w:t xml:space="preserve">s the difference of the energy consumption at UPF between the two time interval Ta and Tb. Considering the time intervals Ta and Tb are close, the energy consumption for part(2) in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sidRPr="006B517D">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rPr>
          <w:rFonts w:hint="eastAsia"/>
        </w:rPr>
        <w:t xml:space="preserve"> </w:t>
      </w:r>
      <w:r w:rsidRPr="006B517D">
        <w:t xml:space="preserve">are very close and could be considered as the same. So the energy consumption difference between the two time interval Ta and Tb, i.e.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t xml:space="preserve">, is due to or corresponds to the difference of the total data volume processed and transmitted at the UPF between the time interval Ta and Tb, i.e.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rPr>
          <w:rFonts w:hint="eastAsia"/>
        </w:rPr>
        <w:t>)</w:t>
      </w:r>
      <w:r w:rsidRPr="006B517D">
        <w:t xml:space="preserve">. In this case, the ratio of </w:t>
      </w:r>
      <m:oMath>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m:t>
        </m:r>
      </m:oMath>
      <w:r w:rsidRPr="006B517D">
        <w:t xml:space="preserve"> to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t>) could reflect the energy consumption per bit data at UPF at the time interval Ta.</w:t>
      </w:r>
    </w:p>
    <w:p w14:paraId="1E375F0E" w14:textId="77777777" w:rsidR="007F1C9E" w:rsidRDefault="007F1C9E" w:rsidP="007F1C9E">
      <w:pPr>
        <w:pStyle w:val="EditorsNote"/>
      </w:pPr>
      <w:r>
        <w:t>Editor's note:</w:t>
      </w:r>
      <w:r>
        <w:tab/>
        <w:t>How to solve the case of the energy consumption fluctuation at the node needs further clarification.</w:t>
      </w:r>
    </w:p>
    <w:p w14:paraId="1FABBEDD" w14:textId="77777777" w:rsidR="007F1C9E" w:rsidRDefault="007F1C9E" w:rsidP="007F1C9E">
      <w:pPr>
        <w:pStyle w:val="EditorsNote"/>
      </w:pPr>
      <w:r>
        <w:t>Editor's note:</w:t>
      </w:r>
      <w:r>
        <w:tab/>
        <w:t>How to select time interval Tb for calculation is FFS.</w:t>
      </w:r>
    </w:p>
    <w:p w14:paraId="75A823CB" w14:textId="77777777" w:rsidR="007F1C9E" w:rsidRDefault="007F1C9E" w:rsidP="007F1C9E">
      <w:pPr>
        <w:pStyle w:val="EditorsNote"/>
      </w:pPr>
      <w:r>
        <w:t>Editor's note:</w:t>
      </w:r>
      <w:r>
        <w:tab/>
        <w:t>The calculation formula in this solution may cause some delay. The delay needs to be further considered during the evaluation.</w:t>
      </w:r>
    </w:p>
    <w:p w14:paraId="0C856C83" w14:textId="77777777" w:rsidR="007F1C9E" w:rsidRDefault="007F1C9E" w:rsidP="007F1C9E">
      <w:pPr>
        <w:pStyle w:val="EditorsNote"/>
      </w:pPr>
      <w:r>
        <w:t>Editor's note:</w:t>
      </w:r>
      <w:r>
        <w:tab/>
        <w:t>Whether the solution improves accuracy is FFS.</w:t>
      </w:r>
    </w:p>
    <w:p w14:paraId="382A541B" w14:textId="77CE61A8" w:rsidR="003852B8" w:rsidRPr="007F1C9E" w:rsidRDefault="007F1C9E" w:rsidP="007F1C9E">
      <w:r>
        <w:t>Based on the above principles, the details of the calculation formulas are described in the following clause.</w:t>
      </w:r>
    </w:p>
    <w:p w14:paraId="6391FCC1" w14:textId="77777777" w:rsidR="003852B8" w:rsidRDefault="003852B8" w:rsidP="003852B8">
      <w:pPr>
        <w:pStyle w:val="Heading3"/>
      </w:pPr>
      <w:bookmarkStart w:id="298" w:name="_Toc199233686"/>
      <w:bookmarkStart w:id="299" w:name="_Toc199872445"/>
      <w:r>
        <w:t>6.10.2</w:t>
      </w:r>
      <w:r>
        <w:tab/>
        <w:t>Procedures</w:t>
      </w:r>
      <w:bookmarkEnd w:id="298"/>
      <w:bookmarkEnd w:id="299"/>
    </w:p>
    <w:p w14:paraId="729A6AD3" w14:textId="12BB24F1" w:rsidR="003852B8" w:rsidRDefault="007F1C9E" w:rsidP="007F1C9E">
      <w:r>
        <w:t xml:space="preserve">The EIF can obtain the total energy consumption information and data volume information at the node (e.g., UPF, gNB) over time interval T from OAM as defined in the procedure in clause 4.29.2 of </w:t>
      </w:r>
      <w:r w:rsidR="004E7161">
        <w:t>TS 23.502 [</w:t>
      </w:r>
      <w:r>
        <w:t>3]. It is proposed to enhance the calculation formulas based on the principles explained in formula (2).</w:t>
      </w:r>
    </w:p>
    <w:p w14:paraId="7355DA05" w14:textId="097252D7" w:rsidR="007F1C9E" w:rsidRPr="007F1C9E" w:rsidRDefault="007F1C9E" w:rsidP="007F1C9E">
      <w:r>
        <w:t xml:space="preserve">Let's take the energy consumption at UPF as an example. It is proposed that the ratio of </w:t>
      </w:r>
      <m:oMath>
        <m:r>
          <w:rPr>
            <w:rFonts w:ascii="Cambria Math" w:eastAsiaTheme="minorEastAsia" w:hAnsi="Cambria Math"/>
            <w:lang w:eastAsia="zh-CN"/>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r>
          <w:rPr>
            <w:rFonts w:ascii="Cambria Math" w:hAnsi="Cambria Math"/>
            <w:lang w:val="de-AT"/>
          </w:rPr>
          <m:t>)</m:t>
        </m:r>
      </m:oMath>
      <w:r w:rsidRPr="00436314">
        <w:rPr>
          <w:rFonts w:eastAsiaTheme="minorEastAsia"/>
          <w:iCs/>
          <w:lang w:val="de-AT" w:eastAsia="zh-CN"/>
        </w:rPr>
        <w:t xml:space="preserve"> to </w:t>
      </w:r>
      <m:oMath>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oMath>
      <w:r w:rsidRPr="00436314">
        <w:rPr>
          <w:rFonts w:eastAsiaTheme="minorEastAsia"/>
          <w:iCs/>
          <w:lang w:val="de-AT" w:eastAsia="zh-CN"/>
        </w:rPr>
        <w:t>)</w:t>
      </w:r>
      <w:r>
        <w:rPr>
          <w:rFonts w:eastAsiaTheme="minorEastAsia"/>
          <w:iCs/>
          <w:lang w:val="de-AT" w:eastAsia="zh-CN"/>
        </w:rPr>
        <w:t xml:space="preserve"> as defined in formula (2) could be considered as the coefficient of the energy consumption per bit at UPF over the time interval Ta.</w:t>
      </w:r>
    </w:p>
    <w:p w14:paraId="29012461" w14:textId="62D55A49" w:rsidR="003852B8" w:rsidRDefault="007F1C9E" w:rsidP="007F1C9E">
      <w:pPr>
        <w:rPr>
          <w:lang w:val="de-AT" w:eastAsia="zh-CN"/>
        </w:rPr>
      </w:pPr>
      <w:r>
        <w:rPr>
          <w:lang w:val="de-AT" w:eastAsia="zh-CN"/>
        </w:rPr>
        <w:t>So based on the above coefficient defined in formula (2), the energy consumption at UPF for the required granularities (UE, S-NSSAI, PDU Session, Service Data Flow) over time interval Ta could be defined as following:</w:t>
      </w:r>
    </w:p>
    <w:p w14:paraId="06EF0886" w14:textId="3D8E0B12"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 xml:space="preserve">, </m:t>
            </m:r>
            <m:r>
              <w:rPr>
                <w:rFonts w:ascii="Cambria Math" w:hAnsi="Cambria Math"/>
              </w:rPr>
              <m:t>UE</m:t>
            </m:r>
            <m:r>
              <w:rPr>
                <w:rFonts w:ascii="Cambria Math" w:hAnsi="Cambria Math"/>
                <w:lang w:val="de-AT"/>
              </w:rPr>
              <m:t xml:space="preserve">, </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UE</m:t>
            </m:r>
            <m:r>
              <w:rPr>
                <w:rFonts w:ascii="Cambria Math" w:hAnsi="Cambria Math"/>
                <w:lang w:val="de-AT"/>
              </w:rPr>
              <m:t>,</m:t>
            </m:r>
            <m:r>
              <w:rPr>
                <w:rFonts w:ascii="Cambria Math" w:hAnsi="Cambria Math"/>
              </w:rPr>
              <m:t>Ta</m:t>
            </m:r>
          </m:sub>
        </m:sSub>
      </m:oMath>
      <w:r w:rsidRPr="007F1C9E">
        <w:rPr>
          <w:iCs/>
          <w:lang w:val="de-AT"/>
        </w:rPr>
        <w:tab/>
        <w:t>(3)</w:t>
      </w:r>
    </w:p>
    <w:p w14:paraId="517DB85B" w14:textId="531FB70B"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oMath>
      <w:r w:rsidRPr="007F1C9E">
        <w:rPr>
          <w:iCs/>
          <w:lang w:val="de-AT"/>
        </w:rPr>
        <w:tab/>
        <w:t>(</w:t>
      </w:r>
      <w:r>
        <w:rPr>
          <w:iCs/>
          <w:lang w:val="de-AT"/>
        </w:rPr>
        <w:t>4)</w:t>
      </w:r>
    </w:p>
    <w:p w14:paraId="789F4307" w14:textId="1BC5D2E2"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lang w:val="de-AT"/>
              </w:rPr>
              <m:t xml:space="preserve"> </m:t>
            </m:r>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oMath>
      <w:r w:rsidRPr="007F1C9E">
        <w:rPr>
          <w:iCs/>
          <w:lang w:val="de-AT"/>
        </w:rPr>
        <w:tab/>
        <w:t>(</w:t>
      </w:r>
      <w:r>
        <w:rPr>
          <w:iCs/>
          <w:lang w:val="de-AT"/>
        </w:rPr>
        <w:t>5)</w:t>
      </w:r>
    </w:p>
    <w:p w14:paraId="10DB4D92" w14:textId="3ADD252C"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Tb</m:t>
            </m:r>
          </m:sub>
        </m:sSub>
      </m:oMath>
      <w:r w:rsidRPr="007F1C9E">
        <w:rPr>
          <w:iCs/>
          <w:lang w:val="de-AT"/>
        </w:rPr>
        <w:tab/>
        <w:t>(</w:t>
      </w:r>
      <w:r>
        <w:rPr>
          <w:iCs/>
          <w:lang w:val="de-AT"/>
        </w:rPr>
        <w:t>6)</w:t>
      </w:r>
    </w:p>
    <w:p w14:paraId="5703FAB4" w14:textId="78298F16" w:rsidR="003852B8" w:rsidRDefault="007F1C9E" w:rsidP="007F1C9E">
      <w:r>
        <w:t>Similarly, the energy consumption at gNB for the required granularities (UE, S-NSSAI, PDU Session, Service Data Flow) within time interval Ta could be defined as following:</w:t>
      </w:r>
    </w:p>
    <w:p w14:paraId="44BE0F9F" w14:textId="24C0DF17"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gNB,UE,Ta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gNB,UE,Ta</m:t>
            </m:r>
          </m:sub>
        </m:sSub>
      </m:oMath>
      <w:r>
        <w:rPr>
          <w:iCs/>
        </w:rPr>
        <w:tab/>
        <w:t>(7)</w:t>
      </w:r>
    </w:p>
    <w:p w14:paraId="226AEE92" w14:textId="45C320CB"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gNB,S-NSSAI,Ta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gNB,S-NSSAI,Ta</m:t>
            </m:r>
          </m:sub>
        </m:sSub>
      </m:oMath>
      <w:r>
        <w:rPr>
          <w:iCs/>
        </w:rPr>
        <w:tab/>
        <w:t>(8)</w:t>
      </w:r>
    </w:p>
    <w:p w14:paraId="2C21E76C" w14:textId="6A9DB217"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gNB,Session, 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gNB,Session,Ta</m:t>
            </m:r>
          </m:sub>
        </m:sSub>
      </m:oMath>
      <w:r>
        <w:rPr>
          <w:iCs/>
        </w:rPr>
        <w:tab/>
        <w:t>(9)</w:t>
      </w:r>
    </w:p>
    <w:p w14:paraId="2BB7D73A" w14:textId="7F412211"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gNB,Flow,Ta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gNB,Flow,Ta</m:t>
            </m:r>
          </m:sub>
        </m:sSub>
      </m:oMath>
      <w:r>
        <w:rPr>
          <w:iCs/>
        </w:rPr>
        <w:tab/>
        <w:t>(10)</w:t>
      </w:r>
    </w:p>
    <w:p w14:paraId="72A332AA" w14:textId="57266356" w:rsidR="003852B8" w:rsidRPr="00436314" w:rsidRDefault="007F1C9E" w:rsidP="007F1C9E">
      <w:r>
        <w:t>So based on the formulas (3) - (10), it is proposed to derive the energy consumption in the network in the time interval Ta by a UE</w:t>
      </w:r>
      <w:r w:rsidR="003852B8" w:rsidRPr="00436314">
        <w:t xml:space="preserve"> (</w:t>
      </w:r>
      <w:r w:rsidR="003852B8" w:rsidRPr="00436314">
        <w:rPr>
          <w:i/>
          <w:iCs/>
        </w:rPr>
        <w:t>E</w:t>
      </w:r>
      <w:r w:rsidR="003852B8" w:rsidRPr="00436314">
        <w:rPr>
          <w:i/>
          <w:iCs/>
          <w:vertAlign w:val="subscript"/>
        </w:rPr>
        <w:t>UE</w:t>
      </w:r>
      <w:r w:rsidR="003852B8" w:rsidRPr="00436314">
        <w:t>), S-NSSAI (</w:t>
      </w:r>
      <w:r w:rsidR="003852B8" w:rsidRPr="00436314">
        <w:rPr>
          <w:i/>
          <w:iCs/>
        </w:rPr>
        <w:t>E</w:t>
      </w:r>
      <w:r w:rsidR="003852B8" w:rsidRPr="00436314">
        <w:rPr>
          <w:i/>
          <w:iCs/>
          <w:vertAlign w:val="subscript"/>
        </w:rPr>
        <w:t>S-NSSAI</w:t>
      </w:r>
      <w:r w:rsidR="003852B8" w:rsidRPr="00436314">
        <w:t>), PDU Session (</w:t>
      </w:r>
      <w:r w:rsidR="003852B8" w:rsidRPr="00436314">
        <w:rPr>
          <w:i/>
          <w:iCs/>
        </w:rPr>
        <w:t>E</w:t>
      </w:r>
      <w:r w:rsidR="003852B8" w:rsidRPr="00436314">
        <w:rPr>
          <w:i/>
          <w:iCs/>
          <w:vertAlign w:val="subscript"/>
        </w:rPr>
        <w:t>Session</w:t>
      </w:r>
      <w:r w:rsidR="003852B8" w:rsidRPr="00436314">
        <w:t>), QoS flow (</w:t>
      </w:r>
      <w:r w:rsidR="003852B8" w:rsidRPr="00436314">
        <w:rPr>
          <w:i/>
          <w:iCs/>
        </w:rPr>
        <w:t>E</w:t>
      </w:r>
      <w:r w:rsidR="003852B8" w:rsidRPr="00436314">
        <w:rPr>
          <w:i/>
          <w:iCs/>
          <w:vertAlign w:val="subscript"/>
        </w:rPr>
        <w:t>Flow</w:t>
      </w:r>
      <w:r w:rsidR="003852B8" w:rsidRPr="00436314">
        <w:t xml:space="preserve">) by adding the energy consumption for </w:t>
      </w:r>
      <w:r w:rsidR="003852B8" w:rsidRPr="00436314">
        <w:lastRenderedPageBreak/>
        <w:t xml:space="preserve">the corresponding granularity at time interval Ta at all nodes for the data transmission and processing, as defined in </w:t>
      </w:r>
      <w:r w:rsidRPr="00436314">
        <w:t>Annex</w:t>
      </w:r>
      <w:r>
        <w:t> </w:t>
      </w:r>
      <w:r w:rsidR="003852B8" w:rsidRPr="00436314">
        <w:t xml:space="preserve">T of </w:t>
      </w:r>
      <w:r w:rsidR="004E7161" w:rsidRPr="00436314">
        <w:t>TS</w:t>
      </w:r>
      <w:r w:rsidR="004E7161">
        <w:t> </w:t>
      </w:r>
      <w:r w:rsidR="004E7161" w:rsidRPr="00436314">
        <w:t>23.501</w:t>
      </w:r>
      <w:r w:rsidR="004E7161">
        <w:t> </w:t>
      </w:r>
      <w:r w:rsidR="004E7161" w:rsidRPr="00436314">
        <w:t>[</w:t>
      </w:r>
      <w:r w:rsidR="003852B8" w:rsidRPr="00436314">
        <w:t>2].</w:t>
      </w:r>
    </w:p>
    <w:p w14:paraId="79DB85E9" w14:textId="08B2E10E" w:rsidR="003852B8" w:rsidRDefault="007F1C9E" w:rsidP="007F1C9E">
      <w:r>
        <w:t>For example, the network energy consumption for the UE level at time interval Ta at all the nodes are derived as following:</w:t>
      </w:r>
    </w:p>
    <w:p w14:paraId="119134DA" w14:textId="083C1BBC"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(11)</w:t>
      </w:r>
    </w:p>
    <w:p w14:paraId="1198C8B0" w14:textId="56F41D25" w:rsidR="003852B8" w:rsidRPr="00436314" w:rsidRDefault="007F1C9E" w:rsidP="007F1C9E">
      <w:pPr>
        <w:pStyle w:val="B1"/>
        <w:rPr>
          <w:rFonts w:eastAsiaTheme="minorEastAsia"/>
          <w:lang w:eastAsia="zh-CN"/>
        </w:rPr>
      </w:pPr>
      <w:r>
        <w:tab/>
      </w:r>
      <w:r w:rsidR="003852B8" w:rsidRPr="00436314">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UE</m:t>
            </m:r>
          </m:sub>
          <m:sup>
            <m:r>
              <w:rPr>
                <w:rFonts w:ascii="Cambria Math" w:hAnsi="Cambria Math"/>
              </w:rPr>
              <m:t>Ta</m:t>
            </m:r>
          </m:sup>
        </m:sSubSup>
      </m:oMath>
      <w:r w:rsidR="003852B8" w:rsidRPr="00436314">
        <w:t xml:space="preserve"> are all gNBs used by the UE in an interval Ta, </w:t>
      </w:r>
      <m:oMath>
        <m:sSubSup>
          <m:sSubSupPr>
            <m:ctrlPr>
              <w:rPr>
                <w:rFonts w:ascii="Cambria Math" w:hAnsi="Cambria Math"/>
                <w:i/>
              </w:rPr>
            </m:ctrlPr>
          </m:sSubSupPr>
          <m:e>
            <m:r>
              <w:rPr>
                <w:rFonts w:ascii="Cambria Math" w:hAnsi="Cambria Math"/>
              </w:rPr>
              <m:t>UPF</m:t>
            </m:r>
          </m:e>
          <m:sub>
            <m:r>
              <w:rPr>
                <w:rFonts w:ascii="Cambria Math" w:hAnsi="Cambria Math"/>
              </w:rPr>
              <m:t>UE</m:t>
            </m:r>
          </m:sub>
          <m:sup>
            <m:r>
              <w:rPr>
                <w:rFonts w:ascii="Cambria Math" w:hAnsi="Cambria Math"/>
              </w:rPr>
              <m:t>Ta</m:t>
            </m:r>
          </m:sup>
        </m:sSubSup>
      </m:oMath>
      <w:r w:rsidR="003852B8" w:rsidRPr="00436314">
        <w:t xml:space="preserve"> are all UPFs used by the UE in an interval Ta.</w:t>
      </w:r>
    </w:p>
    <w:p w14:paraId="184DB3BC" w14:textId="70586789" w:rsidR="003852B8" w:rsidRPr="00264857" w:rsidRDefault="003852B8" w:rsidP="007F1C9E">
      <w:r w:rsidRPr="00436314">
        <w:rPr>
          <w:lang w:eastAsia="zh-CN"/>
        </w:rPr>
        <w:t xml:space="preserve">Accordingly, the energy consumption at required granularity, e.g. </w:t>
      </w:r>
      <w:r w:rsidRPr="00436314">
        <w:t>S-NSSAI (</w:t>
      </w:r>
      <w:r w:rsidRPr="00436314">
        <w:rPr>
          <w:i/>
          <w:iCs/>
        </w:rPr>
        <w:t>E</w:t>
      </w:r>
      <w:r w:rsidRPr="00436314">
        <w:rPr>
          <w:i/>
          <w:iCs/>
          <w:vertAlign w:val="subscript"/>
        </w:rPr>
        <w:t>S-NSSAI</w:t>
      </w:r>
      <w:r w:rsidRPr="00436314">
        <w:t>), PDU Session (</w:t>
      </w:r>
      <w:r w:rsidRPr="00436314">
        <w:rPr>
          <w:i/>
          <w:iCs/>
        </w:rPr>
        <w:t>E</w:t>
      </w:r>
      <w:r w:rsidRPr="00436314">
        <w:rPr>
          <w:i/>
          <w:iCs/>
          <w:vertAlign w:val="subscript"/>
        </w:rPr>
        <w:t>Session</w:t>
      </w:r>
      <w:r w:rsidRPr="00436314">
        <w:t>), QoS flow (</w:t>
      </w:r>
      <w:r w:rsidRPr="00436314">
        <w:rPr>
          <w:i/>
          <w:iCs/>
        </w:rPr>
        <w:t>E</w:t>
      </w:r>
      <w:r w:rsidRPr="00436314">
        <w:rPr>
          <w:i/>
          <w:iCs/>
          <w:vertAlign w:val="subscript"/>
        </w:rPr>
        <w:t>Flow</w:t>
      </w:r>
      <w:r w:rsidRPr="00436314">
        <w:t xml:space="preserve">) </w:t>
      </w:r>
      <w:r w:rsidRPr="007F1C9E">
        <w:t>can also be derived by the EIF. The EIF may expose the energy consumption at certain granularity to AF as described in clause</w:t>
      </w:r>
      <w:r w:rsidR="007F1C9E" w:rsidRPr="007F1C9E">
        <w:t> </w:t>
      </w:r>
      <w:r w:rsidRPr="007F1C9E">
        <w:t xml:space="preserve">5.51.2.4 of </w:t>
      </w:r>
      <w:r w:rsidR="004E7161" w:rsidRPr="007F1C9E">
        <w:t>TS</w:t>
      </w:r>
      <w:r w:rsidR="004E7161">
        <w:t> </w:t>
      </w:r>
      <w:r w:rsidR="004E7161" w:rsidRPr="007F1C9E">
        <w:t>23.501</w:t>
      </w:r>
      <w:r w:rsidR="004E7161">
        <w:t> </w:t>
      </w:r>
      <w:r w:rsidR="004E7161" w:rsidRPr="007F1C9E">
        <w:t>[</w:t>
      </w:r>
      <w:r w:rsidRPr="007F1C9E">
        <w:t>2].</w:t>
      </w:r>
    </w:p>
    <w:p w14:paraId="77F50318" w14:textId="77777777" w:rsidR="003852B8" w:rsidRDefault="003852B8" w:rsidP="003852B8">
      <w:pPr>
        <w:pStyle w:val="Heading3"/>
      </w:pPr>
      <w:bookmarkStart w:id="300" w:name="_Toc199233687"/>
      <w:bookmarkStart w:id="301" w:name="_Toc199872446"/>
      <w:r>
        <w:t>6.10.3</w:t>
      </w:r>
      <w:r>
        <w:tab/>
        <w:t>Impacts on existing services, entities and interfaces</w:t>
      </w:r>
      <w:bookmarkEnd w:id="300"/>
      <w:bookmarkEnd w:id="301"/>
    </w:p>
    <w:p w14:paraId="0D849AB8" w14:textId="77777777" w:rsidR="003852B8" w:rsidRDefault="003852B8" w:rsidP="003852B8">
      <w:pPr>
        <w:rPr>
          <w:b/>
          <w:bCs/>
        </w:rPr>
      </w:pPr>
      <w:r w:rsidRPr="001A23D4">
        <w:rPr>
          <w:b/>
          <w:bCs/>
        </w:rPr>
        <w:t>EIF:</w:t>
      </w:r>
    </w:p>
    <w:p w14:paraId="33304702" w14:textId="7FB9C4D8" w:rsidR="003852B8" w:rsidRPr="00710DA2" w:rsidRDefault="003852B8" w:rsidP="00A01501">
      <w:pPr>
        <w:pStyle w:val="B1"/>
      </w:pPr>
      <w:r>
        <w:t>-</w:t>
      </w:r>
      <w:r>
        <w:tab/>
        <w:t xml:space="preserve">Support the new formulas as the example of energy consumption calculation of required granularities. These new formulas are the enhancements on the </w:t>
      </w:r>
      <w:r w:rsidR="00AA5116">
        <w:t xml:space="preserve">Release </w:t>
      </w:r>
      <w:r>
        <w:t>19 formulas.</w:t>
      </w:r>
    </w:p>
    <w:p w14:paraId="2677BA07" w14:textId="6C8EA353" w:rsidR="00A01501" w:rsidRDefault="00A01501" w:rsidP="00270042">
      <w:pPr>
        <w:pStyle w:val="Heading2"/>
        <w:rPr>
          <w:lang w:eastAsia="en-GB"/>
        </w:rPr>
      </w:pPr>
      <w:bookmarkStart w:id="302" w:name="_Toc199233688"/>
      <w:bookmarkStart w:id="303" w:name="_Toc199872447"/>
      <w:r>
        <w:rPr>
          <w:lang w:eastAsia="en-GB"/>
        </w:rPr>
        <w:t>6.11</w:t>
      </w:r>
      <w:r>
        <w:rPr>
          <w:lang w:eastAsia="en-GB"/>
        </w:rPr>
        <w:tab/>
        <w:t>Solution #11: Energy Consumption estimation cons</w:t>
      </w:r>
      <w:r w:rsidR="006C311A">
        <w:rPr>
          <w:lang w:eastAsia="en-GB"/>
        </w:rPr>
        <w:t>idering idle energy consumption</w:t>
      </w:r>
      <w:bookmarkEnd w:id="302"/>
      <w:bookmarkEnd w:id="303"/>
    </w:p>
    <w:p w14:paraId="5A287229" w14:textId="77777777" w:rsidR="00A01501" w:rsidRDefault="00A01501" w:rsidP="00270042">
      <w:pPr>
        <w:pStyle w:val="Heading3"/>
      </w:pPr>
      <w:bookmarkStart w:id="304" w:name="_Toc195199076"/>
      <w:bookmarkStart w:id="305" w:name="_Toc199233689"/>
      <w:bookmarkStart w:id="306" w:name="_Toc199872448"/>
      <w:r>
        <w:t>6.11.0</w:t>
      </w:r>
      <w:r>
        <w:tab/>
        <w:t>High-level solution principles</w:t>
      </w:r>
      <w:bookmarkEnd w:id="304"/>
      <w:bookmarkEnd w:id="305"/>
      <w:bookmarkEnd w:id="306"/>
    </w:p>
    <w:p w14:paraId="34965B0C" w14:textId="77777777" w:rsidR="00AA5116" w:rsidRDefault="00AA5116" w:rsidP="00AA5116">
      <w:r>
        <w:t>The high-level principles of the proposed solution are as follows:</w:t>
      </w:r>
    </w:p>
    <w:p w14:paraId="485EE434" w14:textId="77777777" w:rsidR="00AA5116" w:rsidRDefault="00AA5116" w:rsidP="00AA5116">
      <w:pPr>
        <w:pStyle w:val="B1"/>
      </w:pPr>
      <w:r>
        <w:t>-</w:t>
      </w:r>
      <w:r>
        <w:tab/>
        <w:t>The total node-level energy consumption is composed of two main parts: 1) Basic energy consumption to power on the node and 2) Processing energy consumption to handle UE traffic.</w:t>
      </w:r>
    </w:p>
    <w:p w14:paraId="3569FDED" w14:textId="77777777" w:rsidR="00AA5116" w:rsidRDefault="00AA5116" w:rsidP="00AA5116">
      <w:pPr>
        <w:pStyle w:val="B1"/>
      </w:pPr>
      <w:r>
        <w:t>-</w:t>
      </w:r>
      <w:r>
        <w:tab/>
        <w:t>Including the basic energy consumption in the estimation of energy consumption at finer granularities, which are exposed to the consumer by the EIF, would be confusing and misleading, since that portion of energy is not consumed to handle UE traffic.</w:t>
      </w:r>
    </w:p>
    <w:p w14:paraId="66AD8290" w14:textId="5C2FB6EE" w:rsidR="00AA5116" w:rsidRDefault="00AA5116" w:rsidP="00AA5116">
      <w:pPr>
        <w:pStyle w:val="B1"/>
      </w:pPr>
      <w:r>
        <w:t>-</w:t>
      </w:r>
      <w:r>
        <w:tab/>
        <w:t xml:space="preserve">This solution proposes another example of energy consumption model in addition to the existing models documented in Annex T of </w:t>
      </w:r>
      <w:r w:rsidR="004E7161">
        <w:t>TS 23.501 [</w:t>
      </w:r>
      <w:r>
        <w:t>2] by taking into account the node's basic energy consumption (provided by OAM).</w:t>
      </w:r>
    </w:p>
    <w:p w14:paraId="4FCFBF13" w14:textId="77777777" w:rsidR="00AA5116" w:rsidRDefault="00AA5116" w:rsidP="00AA5116">
      <w:pPr>
        <w:pStyle w:val="B1"/>
      </w:pPr>
      <w:r>
        <w:t>-</w:t>
      </w:r>
      <w:r>
        <w:tab/>
        <w:t>The operator may use this new model if it prefers not to expose different estimation of energy consumption per same amount of data volume (as illustrated in by example in the next clause).</w:t>
      </w:r>
    </w:p>
    <w:p w14:paraId="043160D2" w14:textId="39FE4AEB" w:rsidR="00AA5116" w:rsidRDefault="00AA5116" w:rsidP="00AA5116">
      <w:pPr>
        <w:pStyle w:val="EditorsNote"/>
      </w:pPr>
      <w:r>
        <w:t>Editor's note:</w:t>
      </w:r>
      <w:r>
        <w:tab/>
        <w:t>The prerequisite of considering this solution in the normative work is the confirmation of SA WG5 on the capability of OAM to provide (an estimation of) basic energy consumption of nodes at different level of scaling for a period of time.</w:t>
      </w:r>
    </w:p>
    <w:p w14:paraId="3C263DD4" w14:textId="77777777" w:rsidR="00AA5116" w:rsidRDefault="00AA5116" w:rsidP="00AA5116">
      <w:pPr>
        <w:pStyle w:val="EditorsNote"/>
      </w:pPr>
      <w:r>
        <w:t>Editor's note:</w:t>
      </w:r>
      <w:r>
        <w:tab/>
        <w:t>Alternative energy model where the OAM provides only the processing energy consumption of the node is FFS.</w:t>
      </w:r>
    </w:p>
    <w:p w14:paraId="0E8A74E7" w14:textId="77777777" w:rsidR="00AA5116" w:rsidRDefault="00AA5116" w:rsidP="00AA5116">
      <w:pPr>
        <w:pStyle w:val="EditorsNote"/>
      </w:pPr>
      <w:r>
        <w:t>Editor's note:</w:t>
      </w:r>
      <w:r>
        <w:tab/>
        <w:t>Whether the solution improves accuracy is FFS.</w:t>
      </w:r>
    </w:p>
    <w:p w14:paraId="31D51B58" w14:textId="77777777" w:rsidR="00A01501" w:rsidRDefault="00A01501" w:rsidP="00270042">
      <w:pPr>
        <w:pStyle w:val="Heading3"/>
        <w:rPr>
          <w:lang w:eastAsia="en-GB"/>
        </w:rPr>
      </w:pPr>
      <w:bookmarkStart w:id="307" w:name="_Toc500949099"/>
      <w:bookmarkStart w:id="308" w:name="_Toc199233690"/>
      <w:bookmarkStart w:id="309" w:name="_Toc199872449"/>
      <w:r>
        <w:rPr>
          <w:lang w:eastAsia="en-GB"/>
        </w:rPr>
        <w:t>6.11.1</w:t>
      </w:r>
      <w:r>
        <w:rPr>
          <w:lang w:eastAsia="en-GB"/>
        </w:rPr>
        <w:tab/>
        <w:t>Description</w:t>
      </w:r>
      <w:bookmarkEnd w:id="307"/>
      <w:bookmarkEnd w:id="308"/>
      <w:bookmarkEnd w:id="309"/>
    </w:p>
    <w:p w14:paraId="5786D895" w14:textId="57DBEC4E" w:rsidR="00A01501" w:rsidRDefault="00A01501" w:rsidP="00AA5116">
      <w:pPr>
        <w:rPr>
          <w:iCs/>
          <w:color w:val="000000"/>
          <w:lang w:eastAsia="ja-JP"/>
        </w:rPr>
      </w:pPr>
      <w:bookmarkStart w:id="310" w:name="_Toc500949101"/>
      <w:r>
        <w:rPr>
          <w:lang w:val="en-US" w:eastAsia="zh-CN"/>
        </w:rPr>
        <w:t>According to the documented model/formula (in Annex</w:t>
      </w:r>
      <w:r w:rsidR="00AA5116">
        <w:rPr>
          <w:lang w:val="en-US" w:eastAsia="zh-CN"/>
        </w:rPr>
        <w:t> </w:t>
      </w:r>
      <w:r>
        <w:rPr>
          <w:lang w:val="en-US" w:eastAsia="zh-CN"/>
        </w:rPr>
        <w:t xml:space="preserve">T of </w:t>
      </w:r>
      <w:r w:rsidR="004E7161">
        <w:rPr>
          <w:lang w:val="en-US" w:eastAsia="zh-CN"/>
        </w:rPr>
        <w:t>TS</w:t>
      </w:r>
      <w:r w:rsidR="004E7161">
        <w:rPr>
          <w:lang w:val="en-US" w:eastAsia="zh-CN"/>
        </w:rPr>
        <w:t> </w:t>
      </w:r>
      <w:r w:rsidR="004E7161">
        <w:rPr>
          <w:lang w:val="en-US" w:eastAsia="zh-CN"/>
        </w:rPr>
        <w:t>23.501</w:t>
      </w:r>
      <w:r w:rsidR="004E7161">
        <w:rPr>
          <w:lang w:val="en-US" w:eastAsia="zh-CN"/>
        </w:rPr>
        <w:t> [</w:t>
      </w:r>
      <w:r w:rsidR="00AA5116">
        <w:rPr>
          <w:lang w:val="en-US" w:eastAsia="zh-CN"/>
        </w:rPr>
        <w:t>2]</w:t>
      </w:r>
      <w:r>
        <w:rPr>
          <w:lang w:val="en-US" w:eastAsia="zh-CN"/>
        </w:rPr>
        <w:t xml:space="preserve">) of energy consumption, to estimate </w:t>
      </w:r>
      <m:oMath>
        <m:r>
          <w:rPr>
            <w:rFonts w:ascii="Cambria Math" w:hAnsi="Cambria Math"/>
          </w:rPr>
          <m:t>EC</m:t>
        </m:r>
      </m:oMath>
      <w:r>
        <w:t xml:space="preserve"> of a given granularity level, </w:t>
      </w:r>
      <w:r>
        <w:rPr>
          <w:lang w:val="en-US" w:eastAsia="zh-CN"/>
        </w:rPr>
        <w:t xml:space="preserve">the </w:t>
      </w:r>
      <w:r>
        <w:rPr>
          <w:b/>
          <w:bCs/>
          <w:lang w:val="en-US" w:eastAsia="zh-CN"/>
        </w:rPr>
        <w:t xml:space="preserve">total node-level </w:t>
      </w:r>
      <w:r>
        <w:rPr>
          <w:lang w:val="en-US" w:eastAsia="zh-CN"/>
        </w:rPr>
        <w:t xml:space="preserve">energy consumption i.e.,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Pr>
          <w:iCs/>
        </w:rPr>
        <w:t xml:space="preserve"> is multiplied by the ratio of data volume of the requested granularity level. However, the issue is that </w:t>
      </w:r>
      <w:r>
        <w:rPr>
          <w:b/>
          <w:bCs/>
          <w:iCs/>
        </w:rPr>
        <w:t xml:space="preserve">not </w:t>
      </w:r>
      <w:r>
        <w:rPr>
          <w:iCs/>
        </w:rPr>
        <w:t xml:space="preserve">all the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sidRPr="00AA5116">
        <w:t xml:space="preserve"> are consumed to serve the UE traffic volume. Indeed, the consumed energy includes two main terms:</w:t>
      </w:r>
    </w:p>
    <w:p w14:paraId="5A3DF817" w14:textId="77777777" w:rsidR="00AA5116" w:rsidRDefault="00AA5116" w:rsidP="00AA5116">
      <w:pPr>
        <w:pStyle w:val="B1"/>
        <w:rPr>
          <w:lang w:val="en-US" w:eastAsia="zh-CN"/>
        </w:rPr>
      </w:pPr>
      <w:r>
        <w:rPr>
          <w:lang w:val="en-US" w:eastAsia="zh-CN"/>
        </w:rPr>
        <w:t>1)</w:t>
      </w:r>
      <w:r>
        <w:rPr>
          <w:lang w:val="en-US" w:eastAsia="zh-CN"/>
        </w:rPr>
        <w:tab/>
        <w:t>Basic power consumption: the energy consumed to power up the node without any load.</w:t>
      </w:r>
    </w:p>
    <w:p w14:paraId="7FBC902D" w14:textId="77777777" w:rsidR="00AA5116" w:rsidRDefault="00AA5116" w:rsidP="00AA5116">
      <w:pPr>
        <w:pStyle w:val="B1"/>
        <w:rPr>
          <w:lang w:val="en-US" w:eastAsia="zh-CN"/>
        </w:rPr>
      </w:pPr>
      <w:r>
        <w:rPr>
          <w:lang w:val="en-US" w:eastAsia="zh-CN"/>
        </w:rPr>
        <w:t>2)</w:t>
      </w:r>
      <w:r>
        <w:rPr>
          <w:lang w:val="en-US" w:eastAsia="zh-CN"/>
        </w:rPr>
        <w:tab/>
        <w:t>Processing power consumption: the energy consumed to serve UE traffic.</w:t>
      </w:r>
    </w:p>
    <w:p w14:paraId="41E93F2F" w14:textId="16ABF22D" w:rsidR="00A01501" w:rsidRDefault="00A01501" w:rsidP="00AA5116">
      <w:pPr>
        <w:rPr>
          <w:lang w:val="en-US" w:eastAsia="zh-CN"/>
        </w:rPr>
      </w:pPr>
      <w:r>
        <w:rPr>
          <w:lang w:val="en-US" w:eastAsia="zh-CN"/>
        </w:rPr>
        <w:lastRenderedPageBreak/>
        <w:t>These two components are typically modeled in the literature with the following model:</w:t>
      </w:r>
    </w:p>
    <w:p w14:paraId="4424541A" w14:textId="1DEE668C" w:rsidR="00AA5116" w:rsidRDefault="00AA5116" w:rsidP="00C76F30">
      <w:pPr>
        <w:pStyle w:val="TH"/>
      </w:pPr>
      <w:r>
        <w:object w:dxaOrig="4395" w:dyaOrig="3116" w14:anchorId="2F7C06F9">
          <v:shape id="_x0000_i1211" type="#_x0000_t75" style="width:220.05pt;height:154.95pt" o:ole="">
            <v:imagedata r:id="rId24" o:title=""/>
          </v:shape>
          <o:OLEObject Type="Embed" ProgID="Word.Picture.8" ShapeID="_x0000_i1211" DrawAspect="Content" ObjectID="_1810485268" r:id="rId25"/>
        </w:object>
      </w:r>
    </w:p>
    <w:p w14:paraId="2B954ACC" w14:textId="692CFAE2" w:rsidR="00AA5116" w:rsidRPr="00AA5116" w:rsidRDefault="00AA5116" w:rsidP="00AA5116">
      <w:pPr>
        <w:pStyle w:val="NF"/>
        <w:rPr>
          <w:b/>
          <w:bCs/>
          <w:lang w:val="en-US" w:eastAsia="zh-CN"/>
        </w:rPr>
      </w:pPr>
      <w:r>
        <w:rPr>
          <w:b/>
          <w:bCs/>
          <w:lang w:val="en-US" w:eastAsia="zh-CN"/>
        </w:rPr>
        <w:tab/>
      </w:r>
      <w:r w:rsidRPr="00AA5116">
        <w:rPr>
          <w:b/>
          <w:bCs/>
          <w:lang w:val="en-US" w:eastAsia="zh-CN"/>
        </w:rPr>
        <w:t>[</w:t>
      </w:r>
      <w:r w:rsidRPr="00AA5116">
        <w:rPr>
          <w:b/>
          <w:bCs/>
          <w:lang w:eastAsia="zh-CN"/>
        </w:rPr>
        <w:t>Vishwanath, Arun, et al. "Modeling energy consumption in high-capacity routers and switches." </w:t>
      </w:r>
      <w:r w:rsidRPr="00AA5116">
        <w:rPr>
          <w:b/>
          <w:bCs/>
          <w:i/>
          <w:iCs/>
          <w:lang w:eastAsia="zh-CN"/>
        </w:rPr>
        <w:t>IEEE Journal on Selected Areas in Communications</w:t>
      </w:r>
      <w:r w:rsidRPr="00AA5116">
        <w:rPr>
          <w:b/>
          <w:bCs/>
          <w:lang w:eastAsia="zh-CN"/>
        </w:rPr>
        <w:t> 32.8 (2014): 1524-1532.</w:t>
      </w:r>
      <w:r w:rsidRPr="00AA5116">
        <w:rPr>
          <w:b/>
          <w:bCs/>
          <w:lang w:val="en-US" w:eastAsia="zh-CN"/>
        </w:rPr>
        <w:t>]</w:t>
      </w:r>
    </w:p>
    <w:p w14:paraId="75AA8A9A" w14:textId="00ED6D05" w:rsidR="00AA5116" w:rsidRDefault="00AA5116" w:rsidP="00AA5116">
      <w:pPr>
        <w:pStyle w:val="NF"/>
        <w:rPr>
          <w:lang w:val="en-US" w:eastAsia="zh-CN"/>
        </w:rPr>
      </w:pPr>
    </w:p>
    <w:p w14:paraId="2C29D254" w14:textId="5EDE26EE" w:rsidR="00A01501" w:rsidRDefault="00AA5116" w:rsidP="00AA5116">
      <w:pPr>
        <w:pStyle w:val="TF"/>
        <w:rPr>
          <w:lang w:val="en-US" w:eastAsia="zh-CN"/>
        </w:rPr>
      </w:pPr>
      <w:r>
        <w:rPr>
          <w:lang w:val="en-US" w:eastAsia="zh-CN"/>
        </w:rPr>
        <w:t>FIgure 6.11.1-1</w:t>
      </w:r>
    </w:p>
    <w:p w14:paraId="750BC466" w14:textId="2B19C22E" w:rsidR="00A01501" w:rsidRPr="00AA5116" w:rsidRDefault="00AA5116" w:rsidP="00AA5116">
      <w:r>
        <w:t xml:space="preserve">Using the </w:t>
      </w:r>
      <w:r w:rsidRPr="00AA5116">
        <w:rPr>
          <w:b/>
          <w:bCs/>
        </w:rPr>
        <w:t>total node-level energy</w:t>
      </w:r>
      <w:r>
        <w:t xml:space="preserve"> (i.e. summation of the basic and processing energy consumption) to estimate the EC of the given granularity may lead to a high influence of the basic power consumption on the estimation and raises robustness/sensitivity issues explained by S2-2501605 at SA2#167; which is exemplified here again as follows.</w:t>
      </w:r>
    </w:p>
    <w:p w14:paraId="3151B6D4" w14:textId="77777777" w:rsidR="006C311A" w:rsidRDefault="00A01501" w:rsidP="006C311A">
      <w:r w:rsidRPr="00AA5116">
        <w:t>Let’s assume:</w:t>
      </w:r>
    </w:p>
    <w:p w14:paraId="7AC2D81C" w14:textId="77777777" w:rsidR="00AA5116" w:rsidRDefault="00AA5116" w:rsidP="00AA5116">
      <w:pPr>
        <w:pStyle w:val="B1"/>
      </w:pPr>
      <w:r>
        <w:t>-</w:t>
      </w:r>
      <w:r>
        <w:tab/>
        <w:t>Basic EC of UPF: 100</w:t>
      </w:r>
    </w:p>
    <w:p w14:paraId="63AFA5CF" w14:textId="77777777" w:rsidR="00AA5116" w:rsidRDefault="00AA5116" w:rsidP="00AA5116">
      <w:pPr>
        <w:pStyle w:val="B1"/>
      </w:pPr>
      <w:r>
        <w:t>-</w:t>
      </w:r>
      <w:r>
        <w:tab/>
        <w:t>EC per 1 Mbit of traffic: 10</w:t>
      </w:r>
    </w:p>
    <w:p w14:paraId="0AFFB3BB" w14:textId="77777777" w:rsidR="00AA5116" w:rsidRDefault="00AA5116" w:rsidP="00AA5116">
      <w:pPr>
        <w:pStyle w:val="B1"/>
      </w:pPr>
      <w:r>
        <w:t>-</w:t>
      </w:r>
      <w:r>
        <w:tab/>
        <w:t>UE sends 1 Mbit in the given time window</w:t>
      </w:r>
    </w:p>
    <w:p w14:paraId="799C0115" w14:textId="77777777" w:rsidR="00AA5116" w:rsidRDefault="00AA5116" w:rsidP="006C311A">
      <w:r>
        <w:t>The total power consumption of UPF measured by OAM will be:</w:t>
      </w:r>
    </w:p>
    <w:p w14:paraId="3979D8BF" w14:textId="5A84CD1E" w:rsidR="00AA5116" w:rsidRPr="00AA5116" w:rsidRDefault="00AA5116" w:rsidP="00AA5116">
      <w:pPr>
        <w:pStyle w:val="EQ"/>
      </w:pPr>
      <w:r>
        <w:tab/>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+EC</m:t>
        </m:r>
        <m:d>
          <m:dPr>
            <m:ctrlPr>
              <w:rPr>
                <w:rFonts w:ascii="Cambria Math" w:hAnsi="Cambria Math"/>
                <w:i/>
                <w:iCs/>
                <w:lang w:eastAsia="ja-JP"/>
              </w:rPr>
            </m:ctrlPr>
          </m:dPr>
          <m:e>
            <m:r>
              <m:rPr>
                <m:sty m:val="p"/>
              </m:rPr>
              <w:rPr>
                <w:rFonts w:ascii="Cambria Math" w:hAnsi="Cambria Math"/>
              </w:rPr>
              <m:t>Processing</m:t>
            </m:r>
          </m:e>
        </m:d>
        <m:r>
          <w:rPr>
            <w:rFonts w:ascii="Cambria Math" w:hAnsi="Cambria Math"/>
          </w:rPr>
          <m:t>= 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+load*EC</m:t>
        </m:r>
        <m:d>
          <m:dPr>
            <m:ctrlPr>
              <w:rPr>
                <w:rFonts w:ascii="Cambria Math" w:hAnsi="Cambria Math"/>
                <w:i/>
              </w:rPr>
            </m:ctrlPr>
          </m:dPr>
          <m:e>
            <m:r>
              <w:rPr>
                <w:rFonts w:ascii="Cambria Math" w:hAnsi="Cambria Math"/>
              </w:rPr>
              <m:t>per unit of load</m:t>
            </m:r>
          </m:e>
        </m:d>
      </m:oMath>
      <w:r>
        <w:tab/>
        <w:t>(1)</w:t>
      </w:r>
    </w:p>
    <w:p w14:paraId="6CB12A8F" w14:textId="77777777" w:rsidR="00A01501" w:rsidRPr="00AA5116" w:rsidRDefault="00A01501" w:rsidP="00AA5116">
      <w:r w:rsidRPr="00AA5116">
        <w:t xml:space="preserve">Estimation of the EC for the UE in two cases for the </w:t>
      </w:r>
      <w:r w:rsidRPr="00AA5116">
        <w:rPr>
          <w:b/>
          <w:bCs/>
        </w:rPr>
        <w:t>same amount of traffic</w:t>
      </w:r>
      <w:r w:rsidRPr="00AA5116">
        <w:t xml:space="preserve"> would be different as follows (for the sake of simplicity, energy consumption in RAN part is not considered):</w:t>
      </w:r>
    </w:p>
    <w:p w14:paraId="63BA9015" w14:textId="3027F81F" w:rsidR="00A01501" w:rsidRDefault="006C311A" w:rsidP="006C311A">
      <w:pPr>
        <w:pStyle w:val="B1"/>
      </w:pPr>
      <w:r>
        <w:t>-</w:t>
      </w:r>
      <w:r>
        <w:tab/>
      </w:r>
      <w:r w:rsidR="00A01501">
        <w:t>If total load of the UPF in the given time window is 10 Mbit:</w:t>
      </w:r>
    </w:p>
    <w:p w14:paraId="07365145" w14:textId="0E5CAD98" w:rsidR="00A01501" w:rsidRPr="006C311A" w:rsidRDefault="006C311A" w:rsidP="006C311A">
      <w:pPr>
        <w:pStyle w:val="B2"/>
        <w:rPr>
          <w:iCs/>
        </w:rPr>
      </w:pPr>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=100+10 ×10=200</m:t>
        </m:r>
      </m:oMath>
    </w:p>
    <w:p w14:paraId="49D87D29" w14:textId="5E88E91E" w:rsidR="00A01501" w:rsidRPr="006C311A" w:rsidRDefault="006C311A" w:rsidP="006C311A">
      <w:pPr>
        <w:pStyle w:val="B2"/>
        <w:rPr>
          <w:iCs/>
        </w:rPr>
      </w:pPr>
      <w:r>
        <w:rPr>
          <w:rFonts w:hint="eastAsia"/>
          <w:iCs/>
          <w:lang w:val="en-CA" w:eastAsia="zh-CN"/>
        </w:rPr>
        <w:t>-</w:t>
      </w:r>
      <w:r>
        <w:rPr>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 200×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=20</m:t>
        </m:r>
      </m:oMath>
    </w:p>
    <w:p w14:paraId="11467779" w14:textId="7E8FBDCE" w:rsidR="00A01501" w:rsidRPr="006C311A" w:rsidRDefault="006C311A" w:rsidP="006C311A">
      <w:pPr>
        <w:pStyle w:val="B1"/>
      </w:pPr>
      <w:r>
        <w:t>-</w:t>
      </w:r>
      <w:r>
        <w:tab/>
      </w:r>
      <w:r w:rsidR="00A01501" w:rsidRPr="006C311A">
        <w:t>If total load of the UPF in the given time window is 1 Mbit:</w:t>
      </w:r>
    </w:p>
    <w:p w14:paraId="5DEB37C7" w14:textId="3DC5A203" w:rsidR="006C311A" w:rsidRDefault="006C311A" w:rsidP="006C311A">
      <w:pPr>
        <w:pStyle w:val="B2"/>
        <w:rPr>
          <w:iCs/>
        </w:rPr>
      </w:pPr>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 ×10=110</m:t>
        </m:r>
      </m:oMath>
    </w:p>
    <w:p w14:paraId="3225ECDB" w14:textId="45B36262" w:rsidR="00A01501" w:rsidRPr="006C311A" w:rsidRDefault="006C311A" w:rsidP="006C311A">
      <w:pPr>
        <w:pStyle w:val="B2"/>
        <w:rPr>
          <w:iCs/>
        </w:rPr>
      </w:pPr>
      <w:r>
        <w:rPr>
          <w:rFonts w:hint="eastAsia"/>
          <w:iCs/>
          <w:lang w:val="en-CA" w:eastAsia="zh-CN"/>
        </w:rPr>
        <w:t>-</w:t>
      </w:r>
      <w:r>
        <w:rPr>
          <w:rFonts w:hint="eastAsia"/>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=110×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=110</m:t>
        </m:r>
      </m:oMath>
    </w:p>
    <w:p w14:paraId="73FC4EAB" w14:textId="1C405160" w:rsidR="00A01501" w:rsidRPr="00AA5116" w:rsidRDefault="00AA5116" w:rsidP="00AA5116">
      <w:r>
        <w:t>These estimations/calculations are quite confusing for the consumer since for the transfer of the same amount of traffic by the UE, the estimation of energy consumption is substantially different (i.e. 20 vs 110).</w:t>
      </w:r>
    </w:p>
    <w:p w14:paraId="3162F068" w14:textId="77777777" w:rsidR="00A01501" w:rsidRDefault="00A01501" w:rsidP="00AA5116">
      <w:r>
        <w:t>To address the issue, it is proposed to exclude (</w:t>
      </w:r>
      <w:r>
        <w:rPr>
          <w:b/>
          <w:bCs/>
        </w:rPr>
        <w:t>deduct</w:t>
      </w:r>
      <w:r>
        <w:t xml:space="preserve">) the (estimation of) </w:t>
      </w:r>
      <w:r>
        <w:rPr>
          <w:b/>
          <w:bCs/>
        </w:rPr>
        <w:t>basic power consumption</w:t>
      </w:r>
      <w:r>
        <w:t xml:space="preserve"> from the total energy consumption; i.e., instead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oMath>
      <w:r>
        <w:t xml:space="preserve"> in the formula,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are used where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w:t>
      </w:r>
      <w:r w:rsidRPr="00AA5116">
        <w:t>are the (estimation) of the basic power consumption of the node.</w:t>
      </w:r>
    </w:p>
    <w:p w14:paraId="3BAD8A0B" w14:textId="7A63B7F2" w:rsidR="00A01501" w:rsidRDefault="00A01501" w:rsidP="00AA5116">
      <w:r>
        <w:t xml:space="preserve">To show the impact of the proposed change, let’s assume OAM provides an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(which is the basic energy consumption of the UPF).</w:t>
      </w:r>
    </w:p>
    <w:p w14:paraId="0B958DAF" w14:textId="77777777" w:rsidR="00A01501" w:rsidRDefault="00A01501" w:rsidP="00AA5116">
      <w:r>
        <w:t>Let’s assume:</w:t>
      </w:r>
    </w:p>
    <w:p w14:paraId="03692335" w14:textId="24DD76B6" w:rsidR="00A01501" w:rsidRDefault="006C311A" w:rsidP="00AA5116">
      <w:pPr>
        <w:pStyle w:val="B1"/>
        <w:rPr>
          <w:rFonts w:eastAsiaTheme="minorEastAsia"/>
        </w:rPr>
      </w:pPr>
      <w:r>
        <w:rPr>
          <w:b/>
          <w:bCs/>
        </w:rPr>
        <w:lastRenderedPageBreak/>
        <w:t>-</w:t>
      </w:r>
      <w:r>
        <w:rPr>
          <w:b/>
          <w:bCs/>
        </w:rPr>
        <w:tab/>
      </w:r>
      <w:r w:rsidR="00A01501">
        <w:rPr>
          <w:b/>
          <w:bCs/>
        </w:rPr>
        <w:t>Actual</w:t>
      </w:r>
      <w:r w:rsidR="00A01501">
        <w:t xml:space="preserve"> Basic EC of UPF: 100</w:t>
      </w:r>
    </w:p>
    <w:p w14:paraId="7378574E" w14:textId="5D7963AD" w:rsidR="00A01501" w:rsidRDefault="006C311A" w:rsidP="00AA5116">
      <w:pPr>
        <w:pStyle w:val="B1"/>
      </w:pPr>
      <w:r>
        <w:t>-</w:t>
      </w:r>
      <w:r>
        <w:tab/>
      </w:r>
      <w:r w:rsidR="00A01501">
        <w:t xml:space="preserve">OAM provides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r>
          <w:rPr>
            <w:rFonts w:ascii="Cambria Math" w:hAnsi="Cambria Math"/>
          </w:rPr>
          <m:t>=98</m:t>
        </m:r>
      </m:oMath>
      <w:r w:rsidR="00A01501">
        <w:t xml:space="preserve"> (it is assumed that it is a bit different from the actual EC due to measurement errors)</w:t>
      </w:r>
    </w:p>
    <w:p w14:paraId="6ABA4E3C" w14:textId="44DB9C16" w:rsidR="00A01501" w:rsidRDefault="006C311A" w:rsidP="00AA5116">
      <w:pPr>
        <w:pStyle w:val="B1"/>
      </w:pPr>
      <w:r>
        <w:t>-</w:t>
      </w:r>
      <w:r>
        <w:tab/>
      </w:r>
      <w:r w:rsidR="00A01501">
        <w:t>EC per 1 Mbit of traffic: 10</w:t>
      </w:r>
    </w:p>
    <w:p w14:paraId="08583A3A" w14:textId="52CFCB82" w:rsidR="00A01501" w:rsidRDefault="006C311A" w:rsidP="00AA5116">
      <w:pPr>
        <w:pStyle w:val="B1"/>
      </w:pPr>
      <w:r>
        <w:t>-</w:t>
      </w:r>
      <w:r>
        <w:tab/>
      </w:r>
      <w:r w:rsidR="00A01501">
        <w:t>UE sends 1 Mbit in the given time window</w:t>
      </w:r>
    </w:p>
    <w:p w14:paraId="3BBE8229" w14:textId="2CA97F72" w:rsidR="00A01501" w:rsidRDefault="00A01501" w:rsidP="00AA5116">
      <w:r>
        <w:t xml:space="preserve">Estimation of the EC for the UE in two cases for the </w:t>
      </w:r>
      <w:r>
        <w:rPr>
          <w:b/>
          <w:bCs/>
        </w:rPr>
        <w:t xml:space="preserve">same amount of traffic </w:t>
      </w:r>
      <w:r>
        <w:t>would be different as follows</w:t>
      </w:r>
      <w:r w:rsidR="00AA5116">
        <w:t>:</w:t>
      </w:r>
    </w:p>
    <w:p w14:paraId="1694367D" w14:textId="6F1A8C28" w:rsidR="00A01501" w:rsidRDefault="006C311A" w:rsidP="006C311A">
      <w:pPr>
        <w:pStyle w:val="B1"/>
        <w:overflowPunct w:val="0"/>
        <w:autoSpaceDE w:val="0"/>
        <w:autoSpaceDN w:val="0"/>
        <w:adjustRightInd w:val="0"/>
        <w:rPr>
          <w:rFonts w:eastAsiaTheme="minorEastAsia"/>
        </w:rPr>
      </w:pPr>
      <w:r>
        <w:t>-</w:t>
      </w:r>
      <w:r>
        <w:tab/>
      </w:r>
      <w:r w:rsidR="00A01501">
        <w:t>If total load of the UPF in the given time window is 10 Mbit:</w:t>
      </w:r>
    </w:p>
    <w:p w14:paraId="4EFB19D9" w14:textId="4DE6F636" w:rsidR="00A01501" w:rsidRDefault="006C311A" w:rsidP="006C311A">
      <w:pPr>
        <w:pStyle w:val="B2"/>
        <w:rPr>
          <w:iCs/>
        </w:rPr>
      </w:pPr>
      <w:r>
        <w:rPr>
          <w:iCs/>
        </w:rPr>
        <w:t>-</w:t>
      </w:r>
      <w:r>
        <w:rPr>
          <w:iCs/>
        </w:rPr>
        <w:tab/>
      </w:r>
      <w:r w:rsidR="00A01501">
        <w:rPr>
          <w:iCs/>
        </w:rPr>
        <w:t xml:space="preserve">Measured </w:t>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=100+10×10=200</m:t>
        </m:r>
      </m:oMath>
    </w:p>
    <w:p w14:paraId="4367D130" w14:textId="6C4078FF" w:rsidR="00A01501" w:rsidRPr="006C311A" w:rsidRDefault="006C311A" w:rsidP="006C311A">
      <w:pPr>
        <w:pStyle w:val="B2"/>
        <w:rPr>
          <w:iCs/>
        </w:rPr>
      </w:pPr>
      <w:r>
        <w:rPr>
          <w:rFonts w:hint="eastAsia"/>
          <w:iCs/>
          <w:color w:val="000000"/>
          <w:lang w:eastAsia="zh-CN"/>
        </w:rPr>
        <w:t>-</w:t>
      </w:r>
      <w:r>
        <w:rPr>
          <w:iCs/>
          <w:color w:val="000000"/>
          <w:lang w:eastAsia="zh-CN"/>
        </w:rPr>
        <w:tab/>
      </w:r>
      <m:oMath>
        <m:sSub>
          <m:sSubPr>
            <m:ctrlPr>
              <w:rPr>
                <w:rFonts w:ascii="Cambria Math" w:eastAsiaTheme="minorEastAsia" w:hAnsi="Cambria Math"/>
                <w:iCs/>
                <w:color w:val="000000"/>
                <w:lang w:eastAsia="ja-JP"/>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color w:val="000000"/>
                <w:lang w:eastAsia="ja-JP"/>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iCs/>
                <w:color w:val="000000"/>
                <w:lang w:eastAsia="ja-JP"/>
              </w:rPr>
            </m:ctrlPr>
          </m:fPr>
          <m:num>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UE</m:t>
                </m:r>
              </m:sub>
            </m:sSub>
          </m:num>
          <m:den>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UPF</m:t>
                </m:r>
              </m:sub>
            </m:sSub>
          </m:den>
        </m:f>
        <m:r>
          <m:rPr>
            <m:sty m:val="p"/>
          </m:rPr>
          <w:rPr>
            <w:rFonts w:ascii="Cambria Math" w:hAnsi="Cambria Math"/>
          </w:rPr>
          <m:t>=(200-98)×</m:t>
        </m:r>
        <m:f>
          <m:fPr>
            <m:ctrlPr>
              <w:rPr>
                <w:rFonts w:ascii="Cambria Math" w:hAnsi="Cambria Math"/>
                <w:iCs/>
                <w:color w:val="000000"/>
                <w:lang w:eastAsia="ja-JP"/>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=10.2</m:t>
        </m:r>
      </m:oMath>
    </w:p>
    <w:p w14:paraId="00D1071E" w14:textId="48DBFB41" w:rsidR="00A01501" w:rsidRDefault="006C311A" w:rsidP="006C311A">
      <w:pPr>
        <w:pStyle w:val="B1"/>
        <w:overflowPunct w:val="0"/>
        <w:autoSpaceDE w:val="0"/>
        <w:autoSpaceDN w:val="0"/>
        <w:adjustRightInd w:val="0"/>
        <w:rPr>
          <w:rFonts w:eastAsiaTheme="minorEastAsia"/>
        </w:rPr>
      </w:pPr>
      <w:r>
        <w:t>-</w:t>
      </w:r>
      <w:r>
        <w:tab/>
      </w:r>
      <w:r w:rsidR="00A01501">
        <w:t>If total load of the UPF in the given time window is 1 Mbit:</w:t>
      </w:r>
    </w:p>
    <w:p w14:paraId="6E0AB3DB" w14:textId="3EE070F0" w:rsidR="00A01501" w:rsidRPr="006C311A" w:rsidRDefault="006C311A" w:rsidP="006C311A">
      <w:pPr>
        <w:pStyle w:val="B2"/>
      </w:pPr>
      <w:r>
        <w:t>-</w:t>
      </w:r>
      <w:r>
        <w:tab/>
      </w:r>
      <w:r w:rsidR="00A01501" w:rsidRPr="006C311A">
        <w:t>Measure</w:t>
      </w:r>
      <w:r>
        <w:t>d</w:t>
      </w:r>
      <w:r w:rsidR="00A01501" w:rsidRPr="006C311A">
        <w:t xml:space="preserve"> </w:t>
      </w:r>
      <m:oMath>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=100+1×10=110</m:t>
        </m:r>
      </m:oMath>
    </w:p>
    <w:p w14:paraId="1FC4A0C0" w14:textId="6318D674" w:rsidR="00A01501" w:rsidRPr="006C311A" w:rsidRDefault="006C311A" w:rsidP="006C311A">
      <w:pPr>
        <w:pStyle w:val="B2"/>
      </w:pPr>
      <w:r>
        <w:rPr>
          <w:rFonts w:hint="eastAsia"/>
          <w:lang w:eastAsia="zh-CN"/>
        </w:rPr>
        <w:t>-</w:t>
      </w:r>
      <w:r>
        <w:rPr>
          <w:lang w:eastAsia="zh-CN"/>
        </w:rPr>
        <w:tab/>
      </w:r>
      <m:oMath>
        <m:sSub>
          <m:sSubPr>
            <m:ctrlPr>
              <w:rPr>
                <w:rFonts w:ascii="Cambria Math" w:hAnsi="Cambria Math"/>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=(110-98)×</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=12</m:t>
        </m:r>
      </m:oMath>
    </w:p>
    <w:p w14:paraId="5557B0AD" w14:textId="3E344295" w:rsidR="00A01501" w:rsidRDefault="00AA5116" w:rsidP="00AA5116">
      <w:pPr>
        <w:rPr>
          <w:lang w:val="en-US" w:eastAsia="zh-CN"/>
        </w:rPr>
      </w:pPr>
      <w:r>
        <w:rPr>
          <w:lang w:val="en-US" w:eastAsia="zh-CN"/>
        </w:rPr>
        <w:t>With this proposed correction, as it is illustrated, the estimated EC of UE values in two cases are not significantly different.</w:t>
      </w:r>
    </w:p>
    <w:p w14:paraId="2021CF44" w14:textId="77777777" w:rsidR="00A01501" w:rsidRDefault="00A01501" w:rsidP="006C311A">
      <w:pPr>
        <w:pStyle w:val="Heading4"/>
        <w:rPr>
          <w:lang w:val="en-US" w:eastAsia="zh-CN"/>
        </w:rPr>
      </w:pPr>
      <w:bookmarkStart w:id="311" w:name="_Toc199872450"/>
      <w:r>
        <w:rPr>
          <w:lang w:eastAsia="en-GB"/>
        </w:rPr>
        <w:t>6.11.1.1</w:t>
      </w:r>
      <w:r>
        <w:rPr>
          <w:lang w:eastAsia="en-GB"/>
        </w:rPr>
        <w:tab/>
        <w:t>Considering NF scaling</w:t>
      </w:r>
      <w:bookmarkEnd w:id="311"/>
    </w:p>
    <w:p w14:paraId="2AD7C188" w14:textId="5026A90D" w:rsidR="00AA5116" w:rsidRDefault="00AA5116" w:rsidP="00A01501">
      <w:pPr>
        <w:rPr>
          <w:lang w:val="en-US" w:eastAsia="zh-CN"/>
        </w:rPr>
      </w:pPr>
      <w:r>
        <w:rPr>
          <w:lang w:val="en-US" w:eastAsia="zh-CN"/>
        </w:rPr>
        <w:t>In virtualized deployment, network functions are realized by VNF. The resource allocated to the VNF and consequently the basic energy consumption is not necessarily a fixed value, i.e., the OAM may scale in/out or up/down the VNF. To consider this processing behavior of the VNFs, in this solution is it assumed that OAM is able to provide (an estimation of) basic energy consumption per scaling level.</w:t>
      </w:r>
    </w:p>
    <w:p w14:paraId="7BB49932" w14:textId="65D86B39" w:rsidR="00A01501" w:rsidRDefault="00AA5116" w:rsidP="00A01501">
      <w:pPr>
        <w:rPr>
          <w:lang w:val="en-US" w:eastAsia="zh-CN"/>
        </w:rPr>
      </w:pPr>
      <w:r>
        <w:rPr>
          <w:lang w:val="en-US" w:eastAsia="zh-CN"/>
        </w:rPr>
        <w:t xml:space="preserve">As explained in clause 6.7.3.1 of </w:t>
      </w:r>
      <w:r w:rsidR="004E7161">
        <w:rPr>
          <w:lang w:val="en-US" w:eastAsia="zh-CN"/>
        </w:rPr>
        <w:t>TS 28.554 [</w:t>
      </w:r>
      <w:r>
        <w:rPr>
          <w:lang w:val="en-US" w:eastAsia="zh-CN"/>
        </w:rPr>
        <w:t xml:space="preserve">13], the energy consumption of virtualized NFs </w:t>
      </w:r>
      <w:r w:rsidR="00A01501">
        <w:rPr>
          <w:lang w:val="en-US" w:eastAsia="zh-CN"/>
        </w:rPr>
        <w:t xml:space="preserve">is </w:t>
      </w:r>
      <w:r w:rsidR="00A01501">
        <w:rPr>
          <w:b/>
          <w:bCs/>
          <w:i/>
          <w:iCs/>
          <w:lang w:val="en-US" w:eastAsia="zh-CN"/>
        </w:rPr>
        <w:t>estimated</w:t>
      </w:r>
      <w:r w:rsidR="00A01501">
        <w:rPr>
          <w:lang w:val="en-US" w:eastAsia="zh-CN"/>
        </w:rPr>
        <w:t xml:space="preserve"> based on the allocated resources. It is not directly measure. Hence, this understanding is that, to estimate the basic/idle energy consumption it is </w:t>
      </w:r>
      <w:r w:rsidR="00A01501">
        <w:rPr>
          <w:b/>
          <w:bCs/>
          <w:lang w:val="en-US" w:eastAsia="zh-CN"/>
        </w:rPr>
        <w:t>not</w:t>
      </w:r>
      <w:r w:rsidR="00A01501">
        <w:rPr>
          <w:lang w:val="en-US" w:eastAsia="zh-CN"/>
        </w:rPr>
        <w:t xml:space="preserve"> needed to create an isolated environment without any load on the NF; and it would be possible for OAM to provide the basic energy consumption per scaling level considering the allocated resources.</w:t>
      </w:r>
    </w:p>
    <w:p w14:paraId="5A660F8B" w14:textId="58655BAB" w:rsidR="00A01501" w:rsidRPr="00AA5116" w:rsidRDefault="00AA5116" w:rsidP="00AA5116">
      <w:pPr>
        <w:pStyle w:val="EditorsNote"/>
      </w:pPr>
      <w:r>
        <w:t>Editor's note:</w:t>
      </w:r>
      <w:r>
        <w:tab/>
        <w:t>Availability of (an estimation of) basic energy consumption of a node (i.e., UPF and gNB) per scaling level needs SA WG5 confirmation.</w:t>
      </w:r>
    </w:p>
    <w:p w14:paraId="186F356B" w14:textId="182E8C89" w:rsidR="00A01501" w:rsidRDefault="00A01501" w:rsidP="00270042">
      <w:pPr>
        <w:pStyle w:val="Heading4"/>
        <w:rPr>
          <w:lang w:val="en-US" w:eastAsia="zh-CN"/>
        </w:rPr>
      </w:pPr>
      <w:bookmarkStart w:id="312" w:name="_Toc199872451"/>
      <w:r>
        <w:rPr>
          <w:lang w:eastAsia="en-GB"/>
        </w:rPr>
        <w:t>6.11.1.2</w:t>
      </w:r>
      <w:r w:rsidR="005517AD">
        <w:rPr>
          <w:lang w:eastAsia="en-GB"/>
        </w:rPr>
        <w:tab/>
      </w:r>
      <w:r>
        <w:rPr>
          <w:lang w:eastAsia="en-GB"/>
        </w:rPr>
        <w:t>Energy consumption estimation model</w:t>
      </w:r>
      <w:bookmarkEnd w:id="312"/>
    </w:p>
    <w:p w14:paraId="0F931219" w14:textId="5B286781" w:rsidR="00A01501" w:rsidRDefault="00AA5116" w:rsidP="00A01501">
      <w:pPr>
        <w:rPr>
          <w:iCs/>
        </w:rPr>
      </w:pPr>
      <w:r>
        <w:rPr>
          <w:iCs/>
        </w:rPr>
        <w:t xml:space="preserve">This solution proposes another example of energy estimation models. This solution proposal is as follows: It is based on the existing Rel-19 model with this difference that in the current EC model/formula documented in Annex T of </w:t>
      </w:r>
      <w:r w:rsidR="004E7161">
        <w:rPr>
          <w:iCs/>
        </w:rPr>
        <w:t>TS 23.501 [</w:t>
      </w:r>
      <w:r>
        <w:rPr>
          <w:iCs/>
        </w:rPr>
        <w:t xml:space="preserve">2], exclude (deduct) the (estimation of) node basic power consumption from the total energy consumption of the node; </w:t>
      </w:r>
      <w:r w:rsidR="00A01501">
        <w:rPr>
          <w:iCs/>
        </w:rPr>
        <w:t xml:space="preserve">i.e. instead of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oMath>
      <w:r w:rsidR="00A01501">
        <w:rPr>
          <w:iCs/>
        </w:rPr>
        <w:t xml:space="preserv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used where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the (estimation) of the basic energy consumption of the node in the time period T.</w:t>
      </w:r>
    </w:p>
    <w:p w14:paraId="66963220" w14:textId="5E14765B" w:rsidR="00AA5116" w:rsidRDefault="00AA5116" w:rsidP="00AA5116">
      <w:pPr>
        <w:pStyle w:val="EQ"/>
        <w:rPr>
          <w:lang w:eastAsia="ja-JP"/>
        </w:rPr>
      </w:pPr>
      <w:r>
        <w:rPr>
          <w:lang w:eastAsia="ja-JP"/>
        </w:rPr>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noProof/>
                <w:color w:val="000000"/>
                <w:lang w:eastAsia="ja-JP"/>
              </w:rPr>
            </m:ctrlPr>
          </m:fPr>
          <m:num>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(1)</w:t>
      </w:r>
    </w:p>
    <w:p w14:paraId="6C09F951" w14:textId="2E93B628" w:rsidR="00AA5116" w:rsidRPr="00AA5116" w:rsidRDefault="00AA5116" w:rsidP="00AA5116">
      <w:pPr>
        <w:pStyle w:val="EQ"/>
        <w:rPr>
          <w:lang w:eastAsia="ja-JP"/>
        </w:rPr>
      </w:pPr>
      <w:r>
        <w:rPr>
          <w:lang w:eastAsia="ja-JP"/>
        </w:rPr>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noProof/>
                <w:color w:val="000000"/>
                <w:lang w:eastAsia="ja-JP"/>
              </w:rPr>
            </m:ctrlPr>
          </m:fPr>
          <m:num>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(2)</w:t>
      </w:r>
    </w:p>
    <w:p w14:paraId="54CA1E21" w14:textId="08B249C4" w:rsidR="00AA5116" w:rsidRDefault="00AA5116" w:rsidP="00AA5116">
      <w:pPr>
        <w:pStyle w:val="EQ"/>
        <w:rPr>
          <w:lang w:eastAsia="ja-JP"/>
        </w:rPr>
      </w:pPr>
      <w:r>
        <w:rPr>
          <w:lang w:eastAsia="ja-JP"/>
        </w:rPr>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noProof/>
                <w:color w:val="000000"/>
                <w:lang w:eastAsia="ja-JP"/>
              </w:rPr>
            </m:ctrlPr>
          </m:fPr>
          <m:num>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(3)</w:t>
      </w:r>
    </w:p>
    <w:p w14:paraId="68F2CDC6" w14:textId="40B736DD" w:rsidR="00AA5116" w:rsidRDefault="00AA5116" w:rsidP="00AA5116">
      <w:pPr>
        <w:pStyle w:val="EQ"/>
        <w:rPr>
          <w:iCs/>
          <w:color w:val="000000"/>
          <w:lang w:eastAsia="ja-JP"/>
        </w:rPr>
      </w:pPr>
      <w:r>
        <w:rPr>
          <w:lang w:eastAsia="ja-JP"/>
        </w:rPr>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noProof/>
                <w:color w:val="000000"/>
                <w:lang w:eastAsia="ja-JP"/>
              </w:rPr>
            </m:ctrlPr>
          </m:fPr>
          <m:num>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(4)</w:t>
      </w:r>
    </w:p>
    <w:p w14:paraId="729BB664" w14:textId="3C60FBA4" w:rsidR="00F75A11" w:rsidRDefault="00F75A11" w:rsidP="00F75A11">
      <w:pPr>
        <w:pStyle w:val="EQ"/>
        <w:rPr>
          <w:lang w:eastAsia="ja-JP"/>
        </w:rPr>
      </w:pPr>
      <w:r>
        <w:rPr>
          <w:lang w:eastAsia="ja-JP"/>
        </w:rPr>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noProof/>
                <w:color w:val="000000"/>
                <w:lang w:eastAsia="ja-JP"/>
              </w:rPr>
            </m:ctrlPr>
          </m:fPr>
          <m:num>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(5)</w:t>
      </w:r>
    </w:p>
    <w:p w14:paraId="5AB11D4D" w14:textId="467B9B56"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noProof/>
                <w:color w:val="000000"/>
                <w:lang w:eastAsia="ja-JP"/>
              </w:rPr>
            </m:ctrlPr>
          </m:fPr>
          <m:num>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(6)</w:t>
      </w:r>
    </w:p>
    <w:p w14:paraId="31E74473" w14:textId="46CD4679" w:rsidR="00F75A11" w:rsidRDefault="00F75A11" w:rsidP="00F75A11">
      <w:pPr>
        <w:pStyle w:val="EQ"/>
        <w:rPr>
          <w:lang w:eastAsia="ja-JP"/>
        </w:rPr>
      </w:pPr>
      <w:r>
        <w:rPr>
          <w:lang w:eastAsia="ja-JP"/>
        </w:rPr>
        <w:lastRenderedPageBreak/>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noProof/>
                <w:color w:val="000000"/>
                <w:lang w:eastAsia="ja-JP"/>
              </w:rPr>
            </m:ctrlPr>
          </m:fPr>
          <m:num>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(7)</w:t>
      </w:r>
    </w:p>
    <w:p w14:paraId="1039B59D" w14:textId="41F694FD"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noProof/>
                <w:color w:val="000000"/>
                <w:lang w:eastAsia="ja-JP"/>
              </w:rPr>
            </m:ctrlPr>
          </m:fPr>
          <m:num>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noProof/>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(8)</w:t>
      </w:r>
    </w:p>
    <w:p w14:paraId="32208861" w14:textId="2295247B" w:rsidR="00F75A11" w:rsidRDefault="00F75A11" w:rsidP="00F75A11">
      <w:pPr>
        <w:pStyle w:val="EQ"/>
        <w:rPr>
          <w:lang w:eastAsia="ja-JP"/>
        </w:rPr>
      </w:pPr>
      <w:r>
        <w:rPr>
          <w:lang w:eastAsia="ja-JP"/>
        </w:rPr>
        <w:tab/>
      </w:r>
      <m:oMath>
        <m:sSub>
          <m:sSubPr>
            <m:ctrlPr>
              <w:rPr>
                <w:rFonts w:ascii="Cambria Math" w:eastAsiaTheme="minorEastAsia" w:hAnsi="Cambria Math"/>
                <w:iCs/>
                <w:noProof/>
                <w:color w:val="000000"/>
                <w:lang w:eastAsia="ja-JP"/>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noProof/>
                <w:color w:val="000000"/>
                <w:lang w:eastAsia="ja-JP"/>
              </w:rPr>
            </m:ctrlPr>
          </m:naryPr>
          <m:sub>
            <m:sSub>
              <m:sSubPr>
                <m:ctrlPr>
                  <w:rPr>
                    <w:rFonts w:ascii="Cambria Math" w:eastAsia="Cambria Math" w:hAnsi="Cambria Math"/>
                    <w:noProof/>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noProof/>
                    <w:color w:val="000000"/>
                    <w:lang w:eastAsia="ja-JP"/>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noProof/>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noProof/>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noProof/>
                <w:color w:val="000000"/>
                <w:lang w:eastAsia="ja-JP"/>
              </w:rPr>
            </m:ctrlPr>
          </m:naryPr>
          <m:sub>
            <m:sSub>
              <m:sSubPr>
                <m:ctrlPr>
                  <w:rPr>
                    <w:rFonts w:ascii="Cambria Math" w:eastAsia="Cambria Math" w:hAnsi="Cambria Math"/>
                    <w:noProof/>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noProof/>
                    <w:color w:val="000000"/>
                    <w:lang w:eastAsia="ja-JP"/>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noProof/>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noProof/>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(9)</w:t>
      </w:r>
    </w:p>
    <w:p w14:paraId="251CB26E" w14:textId="2AF43AFA" w:rsidR="00F75A11" w:rsidRPr="00AA5116" w:rsidRDefault="00F75A11" w:rsidP="00F75A11">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(10)</w:t>
      </w:r>
    </w:p>
    <w:p w14:paraId="7083D81C" w14:textId="40AD4AC9" w:rsidR="00AA5116" w:rsidRDefault="00AA5116" w:rsidP="00AA5116">
      <w:pPr>
        <w:pStyle w:val="EQ"/>
        <w:rPr>
          <w:lang w:eastAsia="ja-JP"/>
        </w:rPr>
      </w:pPr>
      <w:r>
        <w:rPr>
          <w:lang w:eastAsia="ja-JP"/>
        </w:rPr>
        <w:tab/>
      </w:r>
      <m:oMath>
        <m:sSub>
          <m:sSubPr>
            <m:ctrlPr>
              <w:rPr>
                <w:rFonts w:ascii="Cambria Math" w:eastAsiaTheme="minorEastAsia" w:hAnsi="Cambria Math"/>
                <w:noProof/>
                <w:color w:val="000000"/>
                <w:lang w:eastAsia="ja-JP"/>
              </w:rPr>
            </m:ctrlPr>
          </m:sSubPr>
          <m:e>
            <m:r>
              <w:rPr>
                <w:rFonts w:ascii="Cambria Math" w:hAnsi="Cambria Math"/>
              </w:rPr>
              <m:t>E</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noProof/>
                <w:color w:val="000000"/>
                <w:lang w:eastAsia="ja-JP"/>
              </w:rPr>
            </m:ctrlPr>
          </m:naryPr>
          <m:sub>
            <m:sSub>
              <m:sSubPr>
                <m:ctrlPr>
                  <w:rPr>
                    <w:rFonts w:ascii="Cambria Math" w:eastAsia="Cambria Math" w:hAnsi="Cambria Math"/>
                    <w:noProof/>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noProof/>
                    <w:color w:val="000000"/>
                    <w:lang w:eastAsia="ja-JP"/>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noProof/>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noProof/>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noProof/>
                <w:color w:val="000000"/>
                <w:lang w:eastAsia="ja-JP"/>
              </w:rPr>
            </m:ctrlPr>
          </m:naryPr>
          <m:sub>
            <m:sSub>
              <m:sSubPr>
                <m:ctrlPr>
                  <w:rPr>
                    <w:rFonts w:ascii="Cambria Math" w:eastAsia="Cambria Math" w:hAnsi="Cambria Math"/>
                    <w:noProof/>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noProof/>
                    <w:color w:val="000000"/>
                    <w:lang w:eastAsia="ja-JP"/>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noProof/>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noProof/>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(11)</w:t>
      </w:r>
    </w:p>
    <w:p w14:paraId="3830711C" w14:textId="5AD3461A" w:rsidR="00AA5116" w:rsidRP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(12)</w:t>
      </w:r>
    </w:p>
    <w:p w14:paraId="2D878E75" w14:textId="77777777" w:rsidR="00A01501" w:rsidRDefault="00A01501" w:rsidP="00453FC9">
      <w:pPr>
        <w:pStyle w:val="Heading3"/>
        <w:rPr>
          <w:lang w:eastAsia="en-GB"/>
        </w:rPr>
      </w:pPr>
      <w:bookmarkStart w:id="313" w:name="_Toc199233691"/>
      <w:bookmarkStart w:id="314" w:name="_Toc199872452"/>
      <w:r>
        <w:rPr>
          <w:lang w:eastAsia="en-GB"/>
        </w:rPr>
        <w:t>6.11.2</w:t>
      </w:r>
      <w:r>
        <w:rPr>
          <w:lang w:eastAsia="en-GB"/>
        </w:rPr>
        <w:tab/>
        <w:t>Procedures</w:t>
      </w:r>
      <w:bookmarkEnd w:id="310"/>
      <w:bookmarkEnd w:id="313"/>
      <w:bookmarkEnd w:id="314"/>
    </w:p>
    <w:p w14:paraId="4470E323" w14:textId="183C529E" w:rsidR="00A01501" w:rsidRPr="00F75A11" w:rsidRDefault="00F75A11" w:rsidP="00A01501">
      <w:r>
        <w:t xml:space="preserve">The procedure is the same as clause 4.29.2 of </w:t>
      </w:r>
      <w:r w:rsidR="004E7161">
        <w:t>TS 23.502 [</w:t>
      </w:r>
      <w:r>
        <w:t>3] where EIF also collects the basic energy consumption of the node time-to-time based on the local configuration (e.g., periodically, OAM instruction) in the current scaling level.</w:t>
      </w:r>
    </w:p>
    <w:p w14:paraId="39C69E3E" w14:textId="5B503A29" w:rsidR="00A01501" w:rsidRPr="00F75A11" w:rsidRDefault="00F75A11" w:rsidP="00A01501">
      <w:pPr>
        <w:pStyle w:val="NO"/>
      </w:pPr>
      <w:r>
        <w:t>NOTE:</w:t>
      </w:r>
      <w:r>
        <w:tab/>
        <w:t>the energy consumption estimation model is determined based on the operator's policy.</w:t>
      </w:r>
    </w:p>
    <w:p w14:paraId="13B172EA" w14:textId="77777777" w:rsidR="00A01501" w:rsidRDefault="00A01501" w:rsidP="00453FC9">
      <w:pPr>
        <w:pStyle w:val="Heading3"/>
        <w:rPr>
          <w:lang w:eastAsia="en-GB"/>
        </w:rPr>
      </w:pPr>
      <w:bookmarkStart w:id="315" w:name="_Toc510604409"/>
      <w:bookmarkStart w:id="316" w:name="_Toc326248711"/>
      <w:bookmarkStart w:id="317" w:name="_Toc199233692"/>
      <w:bookmarkStart w:id="318" w:name="_Toc199872453"/>
      <w:r>
        <w:rPr>
          <w:lang w:eastAsia="en-GB"/>
        </w:rPr>
        <w:t>6.11.3</w:t>
      </w:r>
      <w:r>
        <w:rPr>
          <w:lang w:eastAsia="en-GB"/>
        </w:rPr>
        <w:tab/>
      </w:r>
      <w:bookmarkEnd w:id="315"/>
      <w:bookmarkEnd w:id="316"/>
      <w:r>
        <w:rPr>
          <w:lang w:eastAsia="en-GB"/>
        </w:rPr>
        <w:t>Impacts on existing services, entities and interfaces</w:t>
      </w:r>
      <w:bookmarkEnd w:id="317"/>
      <w:bookmarkEnd w:id="318"/>
    </w:p>
    <w:p w14:paraId="19922BF0" w14:textId="77777777" w:rsidR="00A01501" w:rsidRDefault="00A01501" w:rsidP="00A01501">
      <w:pPr>
        <w:rPr>
          <w:rFonts w:eastAsia="Times New Roman"/>
          <w:lang w:eastAsia="en-GB"/>
        </w:rPr>
      </w:pPr>
      <w:r>
        <w:rPr>
          <w:rFonts w:eastAsia="Times New Roman"/>
          <w:lang w:eastAsia="en-GB"/>
        </w:rPr>
        <w:t>The solution has the following impacts:</w:t>
      </w:r>
    </w:p>
    <w:p w14:paraId="17AC611E" w14:textId="77777777" w:rsidR="00A01501" w:rsidRDefault="00A01501" w:rsidP="00A01501">
      <w:pPr>
        <w:rPr>
          <w:rFonts w:eastAsia="Malgun Gothic"/>
          <w:b/>
          <w:lang w:eastAsia="zh-CN"/>
        </w:rPr>
      </w:pPr>
      <w:r>
        <w:rPr>
          <w:rFonts w:eastAsia="Malgun Gothic"/>
          <w:b/>
          <w:lang w:eastAsia="zh-CN"/>
        </w:rPr>
        <w:t>EIF:</w:t>
      </w:r>
    </w:p>
    <w:p w14:paraId="4B1687F3" w14:textId="51F125F2" w:rsidR="00A01501" w:rsidRDefault="00A01501" w:rsidP="00A01501">
      <w:pPr>
        <w:pStyle w:val="B1"/>
        <w:rPr>
          <w:rFonts w:eastAsiaTheme="minorEastAsia"/>
          <w:color w:val="000000"/>
        </w:rPr>
      </w:pPr>
      <w:r>
        <w:t>-</w:t>
      </w:r>
      <w:r>
        <w:tab/>
        <w:t>Collecting the basic power consumption of the node periodically or based on operator’s configuration</w:t>
      </w:r>
      <w:r w:rsidR="00F75A11">
        <w:t>.</w:t>
      </w:r>
    </w:p>
    <w:p w14:paraId="3A6A5D21" w14:textId="1CD07C87" w:rsidR="00A01501" w:rsidRDefault="00A01501" w:rsidP="00A01501">
      <w:pPr>
        <w:pStyle w:val="B1"/>
      </w:pPr>
      <w:r>
        <w:t>-</w:t>
      </w:r>
      <w:r>
        <w:tab/>
        <w:t>Taking into account the basic power consumption of the node in the energy consumption estimation</w:t>
      </w:r>
      <w:r w:rsidR="00F75A11">
        <w:t>.</w:t>
      </w:r>
    </w:p>
    <w:p w14:paraId="1D838B64" w14:textId="77777777" w:rsidR="00A01501" w:rsidRPr="006C311A" w:rsidRDefault="00A01501" w:rsidP="00A01501">
      <w:pPr>
        <w:rPr>
          <w:b/>
          <w:lang w:eastAsia="ja-JP"/>
        </w:rPr>
      </w:pPr>
      <w:r w:rsidRPr="006C311A">
        <w:rPr>
          <w:b/>
        </w:rPr>
        <w:t>OAM:</w:t>
      </w:r>
    </w:p>
    <w:p w14:paraId="6B39266B" w14:textId="353307E0" w:rsidR="006E4315" w:rsidRDefault="00A01501" w:rsidP="006C311A">
      <w:pPr>
        <w:pStyle w:val="B1"/>
      </w:pPr>
      <w:r>
        <w:t>-</w:t>
      </w:r>
      <w:r>
        <w:tab/>
        <w:t>Providing basic power consumption of node at each scaling level</w:t>
      </w:r>
      <w:r w:rsidR="00F75A11">
        <w:t>.</w:t>
      </w:r>
    </w:p>
    <w:p w14:paraId="699A3FAC" w14:textId="77777777" w:rsidR="00DC208A" w:rsidRDefault="00DC208A" w:rsidP="00DC208A">
      <w:pPr>
        <w:pStyle w:val="Heading2"/>
      </w:pPr>
      <w:bookmarkStart w:id="319" w:name="_Toc157674318"/>
      <w:bookmarkStart w:id="320" w:name="_Toc157682239"/>
      <w:bookmarkStart w:id="321" w:name="_Toc199233693"/>
      <w:bookmarkStart w:id="322" w:name="_Toc199872454"/>
      <w:r>
        <w:t>6.12</w:t>
      </w:r>
      <w:r>
        <w:tab/>
        <w:t>Solution #</w:t>
      </w:r>
      <w:r>
        <w:rPr>
          <w:lang w:eastAsia="ko-KR"/>
        </w:rPr>
        <w:t>12</w:t>
      </w:r>
      <w:r>
        <w:t xml:space="preserve">: </w:t>
      </w:r>
      <w:bookmarkEnd w:id="319"/>
      <w:bookmarkEnd w:id="320"/>
      <w:r w:rsidRPr="007A5C55">
        <w:t>Enhancement of energy related information exposure</w:t>
      </w:r>
      <w:bookmarkEnd w:id="321"/>
      <w:bookmarkEnd w:id="322"/>
    </w:p>
    <w:p w14:paraId="5D899A8D" w14:textId="77777777" w:rsidR="00DC208A" w:rsidRDefault="00DC208A" w:rsidP="00DC208A">
      <w:pPr>
        <w:pStyle w:val="Heading3"/>
      </w:pPr>
      <w:bookmarkStart w:id="323" w:name="_Toc157674319"/>
      <w:bookmarkStart w:id="324" w:name="_Toc157682240"/>
      <w:bookmarkStart w:id="325" w:name="_Toc199233694"/>
      <w:bookmarkStart w:id="326" w:name="_Toc199872455"/>
      <w:r>
        <w:t>6.12.</w:t>
      </w:r>
      <w:r>
        <w:rPr>
          <w:rFonts w:hint="eastAsia"/>
          <w:lang w:eastAsia="ko-KR"/>
        </w:rPr>
        <w:t>0</w:t>
      </w:r>
      <w:r>
        <w:tab/>
      </w:r>
      <w:bookmarkEnd w:id="323"/>
      <w:bookmarkEnd w:id="324"/>
      <w:r>
        <w:t>High-level solution principles</w:t>
      </w:r>
      <w:bookmarkEnd w:id="325"/>
      <w:bookmarkEnd w:id="326"/>
    </w:p>
    <w:p w14:paraId="02FAF0BD" w14:textId="0810EE12" w:rsidR="00DC208A" w:rsidRPr="00F75A11" w:rsidRDefault="00DC208A" w:rsidP="00DC208A">
      <w:r w:rsidRPr="00F75A11">
        <w:rPr>
          <w:rFonts w:hint="eastAsia"/>
        </w:rPr>
        <w:t>The proposed solution</w:t>
      </w:r>
      <w:r w:rsidR="00F75A11">
        <w:t>:</w:t>
      </w:r>
    </w:p>
    <w:p w14:paraId="44043592" w14:textId="74D2CF83" w:rsidR="00F75A11" w:rsidRDefault="00F75A11" w:rsidP="00DC208A">
      <w:pPr>
        <w:pStyle w:val="B1"/>
      </w:pPr>
      <w:r>
        <w:t>-</w:t>
      </w:r>
      <w:r>
        <w:tab/>
        <w:t xml:space="preserve">reuses the existing functionalities to support Energy Efficiency and Energy Saving specified in </w:t>
      </w:r>
      <w:r w:rsidR="004E7161">
        <w:t>TS 23.501 [</w:t>
      </w:r>
      <w:r>
        <w:t xml:space="preserve">2] and </w:t>
      </w:r>
      <w:r w:rsidR="004E7161">
        <w:t>TS 23.502 [</w:t>
      </w:r>
      <w:r>
        <w:t>3].</w:t>
      </w:r>
    </w:p>
    <w:p w14:paraId="2BF936DC" w14:textId="77777777" w:rsidR="00F75A11" w:rsidRDefault="00F75A11" w:rsidP="00DC208A">
      <w:pPr>
        <w:pStyle w:val="B1"/>
      </w:pPr>
      <w:r>
        <w:t>-</w:t>
      </w:r>
      <w:r>
        <w:tab/>
        <w:t>enhances EIF functionality to support additional information related to contributors in terms of energy consumption.</w:t>
      </w:r>
    </w:p>
    <w:p w14:paraId="278B2397" w14:textId="77777777" w:rsidR="00F75A11" w:rsidRDefault="00F75A11" w:rsidP="00DC208A">
      <w:pPr>
        <w:pStyle w:val="B1"/>
      </w:pPr>
      <w:r>
        <w:t>-</w:t>
      </w:r>
      <w:r>
        <w:tab/>
        <w:t>enhances Neif_EventExposure and Nnef_EventExposure service operations to request and expose additional information related to contributors in terms of energy consumption, e.g. in addition to energy consumption information for UE#1, information that Application_a, Application_c and Application_b are the top contributing application that consumed energy by UE#1 in a descending order.</w:t>
      </w:r>
    </w:p>
    <w:p w14:paraId="76CFDA01" w14:textId="77777777" w:rsidR="00DC208A" w:rsidRDefault="00DC208A" w:rsidP="00DC208A">
      <w:pPr>
        <w:pStyle w:val="Heading3"/>
      </w:pPr>
      <w:bookmarkStart w:id="327" w:name="_Toc157674320"/>
      <w:bookmarkStart w:id="328" w:name="_Toc157682241"/>
      <w:bookmarkStart w:id="329" w:name="_Toc199233695"/>
      <w:bookmarkStart w:id="330" w:name="_Toc199872456"/>
      <w:r>
        <w:t>6.12.</w:t>
      </w:r>
      <w:r>
        <w:rPr>
          <w:rFonts w:hint="eastAsia"/>
          <w:lang w:eastAsia="ko-KR"/>
        </w:rPr>
        <w:t>1</w:t>
      </w:r>
      <w:r>
        <w:tab/>
        <w:t>Description</w:t>
      </w:r>
      <w:bookmarkEnd w:id="327"/>
      <w:bookmarkEnd w:id="328"/>
      <w:bookmarkEnd w:id="329"/>
      <w:bookmarkEnd w:id="330"/>
    </w:p>
    <w:p w14:paraId="1178C782" w14:textId="77777777" w:rsidR="00F75A11" w:rsidRDefault="00F75A11" w:rsidP="00DC208A">
      <w:r>
        <w:t>Along with UE level energy consumption information, it can be considered useful for AF to know which applications contributed the most to energy consumption for the UE. Along with PDU Session level energy consumption information, it can be considered useful for AF to know which applications contributed the most to energy consumption for the PDU Session.</w:t>
      </w:r>
    </w:p>
    <w:p w14:paraId="1B17E149" w14:textId="77777777" w:rsidR="00F75A11" w:rsidRDefault="00F75A11" w:rsidP="00DC208A">
      <w:r>
        <w:t>Therefore, this solution proposes that the EIF supports to provide the following information to the AF based on the AF request:</w:t>
      </w:r>
    </w:p>
    <w:p w14:paraId="2A2FB816" w14:textId="77777777" w:rsidR="00F75A11" w:rsidRDefault="00F75A11" w:rsidP="00F75A11">
      <w:pPr>
        <w:pStyle w:val="B1"/>
      </w:pPr>
      <w:r>
        <w:t>-</w:t>
      </w:r>
      <w:r>
        <w:tab/>
        <w:t>List(s) of top contributors that contribute the most to the energy consumption:</w:t>
      </w:r>
    </w:p>
    <w:p w14:paraId="6A8001BD" w14:textId="77777777" w:rsidR="00F75A11" w:rsidRDefault="00F75A11" w:rsidP="00F75A11">
      <w:pPr>
        <w:pStyle w:val="B2"/>
      </w:pPr>
      <w:r>
        <w:lastRenderedPageBreak/>
        <w:t>-</w:t>
      </w:r>
      <w:r>
        <w:tab/>
        <w:t>When the EIF exposes the UE level energy consumption information to the AF, the EIF can provide a list of applications that contribute the most to the energy consumption for the UE.</w:t>
      </w:r>
    </w:p>
    <w:p w14:paraId="79EAFF55" w14:textId="77777777" w:rsidR="00F75A11" w:rsidRDefault="00F75A11" w:rsidP="00F75A11">
      <w:pPr>
        <w:pStyle w:val="B2"/>
      </w:pPr>
      <w:r>
        <w:t>-</w:t>
      </w:r>
      <w:r>
        <w:tab/>
        <w:t>When the EIF exposes the PDU Session level energy consumption information to the AF, the EIF can provide a list of applications that contribute the most to the energy consumption for the PDU Session.</w:t>
      </w:r>
    </w:p>
    <w:p w14:paraId="0D591BEB" w14:textId="66D45E5B" w:rsidR="00F75A11" w:rsidRDefault="00F75A11" w:rsidP="00F75A11">
      <w:pPr>
        <w:pStyle w:val="B1"/>
      </w:pPr>
      <w:r>
        <w:t>-</w:t>
      </w:r>
      <w:r>
        <w:tab/>
        <w:t>List(s) of contributors that ordered in descending order of contributing to the energy consumption:</w:t>
      </w:r>
    </w:p>
    <w:p w14:paraId="7AB02633" w14:textId="77777777" w:rsidR="00F75A11" w:rsidRDefault="00F75A11" w:rsidP="00F75A11">
      <w:pPr>
        <w:pStyle w:val="B2"/>
      </w:pPr>
      <w:r>
        <w:t>-</w:t>
      </w:r>
      <w:r>
        <w:tab/>
        <w:t>When the EIF exposes the UE level energy consumption information to the AF, the EIF can provide an ordered list of applications that contribute to the energy consumption for the UE.</w:t>
      </w:r>
    </w:p>
    <w:p w14:paraId="395144A7" w14:textId="77777777" w:rsidR="00F75A11" w:rsidRDefault="00F75A11" w:rsidP="00F75A11">
      <w:pPr>
        <w:pStyle w:val="B2"/>
      </w:pPr>
      <w:r>
        <w:t>-</w:t>
      </w:r>
      <w:r>
        <w:tab/>
        <w:t>When the EIF exposes the PDU Session level energy consumption information to the AF, the EIF can provide an ordered list of applications that contribute to the energy consumption for the PDU Session.</w:t>
      </w:r>
    </w:p>
    <w:p w14:paraId="470A74E7" w14:textId="2DAE4D91" w:rsidR="00DC208A" w:rsidRPr="00F75A11" w:rsidRDefault="00F75A11" w:rsidP="00F75A11">
      <w:pPr>
        <w:pStyle w:val="NO"/>
      </w:pPr>
      <w:r>
        <w:t>NOTE:</w:t>
      </w:r>
      <w:r>
        <w:tab/>
        <w:t>This solution exposes the information about application only to AF(s) related to this application. For example, for Application-x1, Application-x2 and Application-x3 related to AF-x, the information on these applications described above is exposed only to AF-x while for Application-y1 and Application-y2 related to AF-y, the information on these applications described above is exposed only to AF-y.</w:t>
      </w:r>
    </w:p>
    <w:p w14:paraId="3764AD3B" w14:textId="77777777" w:rsidR="00DC208A" w:rsidRDefault="00DC208A" w:rsidP="00DC208A">
      <w:pPr>
        <w:pStyle w:val="Heading3"/>
      </w:pPr>
      <w:bookmarkStart w:id="331" w:name="_Toc157674321"/>
      <w:bookmarkStart w:id="332" w:name="_Toc157682242"/>
      <w:bookmarkStart w:id="333" w:name="_Toc199233696"/>
      <w:bookmarkStart w:id="334" w:name="_Toc199872457"/>
      <w:r>
        <w:t>6.12.</w:t>
      </w:r>
      <w:r>
        <w:rPr>
          <w:rFonts w:hint="eastAsia"/>
          <w:lang w:eastAsia="ko-KR"/>
        </w:rPr>
        <w:t>2</w:t>
      </w:r>
      <w:r>
        <w:tab/>
        <w:t>Procedures</w:t>
      </w:r>
      <w:bookmarkEnd w:id="331"/>
      <w:bookmarkEnd w:id="332"/>
      <w:bookmarkEnd w:id="333"/>
      <w:bookmarkEnd w:id="334"/>
    </w:p>
    <w:p w14:paraId="2C5686AD" w14:textId="77777777" w:rsidR="00DC208A" w:rsidRDefault="00DC208A" w:rsidP="00DC208A">
      <w:pPr>
        <w:pStyle w:val="Heading4"/>
        <w:rPr>
          <w:lang w:eastAsia="zh-CN"/>
        </w:rPr>
      </w:pPr>
      <w:bookmarkStart w:id="335" w:name="_Toc157682243"/>
      <w:bookmarkStart w:id="336" w:name="_Toc199872458"/>
      <w:r>
        <w:rPr>
          <w:lang w:eastAsia="zh-CN"/>
        </w:rPr>
        <w:t>6.12.</w:t>
      </w:r>
      <w:r>
        <w:rPr>
          <w:rFonts w:hint="eastAsia"/>
          <w:lang w:eastAsia="ko-KR"/>
        </w:rPr>
        <w:t>2</w:t>
      </w:r>
      <w:r>
        <w:rPr>
          <w:lang w:eastAsia="zh-CN"/>
        </w:rPr>
        <w:t>.1</w:t>
      </w:r>
      <w:r>
        <w:rPr>
          <w:lang w:eastAsia="zh-CN"/>
        </w:rPr>
        <w:tab/>
      </w:r>
      <w:r>
        <w:t xml:space="preserve">Procedure for </w:t>
      </w:r>
      <w:r>
        <w:rPr>
          <w:rFonts w:hint="eastAsia"/>
          <w:lang w:eastAsia="ko-KR"/>
        </w:rPr>
        <w:t>enhanced</w:t>
      </w:r>
      <w:r>
        <w:t xml:space="preserve"> energy related information exposure to AF</w:t>
      </w:r>
      <w:bookmarkEnd w:id="335"/>
      <w:bookmarkEnd w:id="336"/>
    </w:p>
    <w:p w14:paraId="0E797750" w14:textId="77777777" w:rsidR="00DC208A" w:rsidRPr="00F75A11" w:rsidRDefault="00DC208A" w:rsidP="00DC208A">
      <w:r w:rsidRPr="00F75A11">
        <w:t>Figure 6.12.</w:t>
      </w:r>
      <w:r w:rsidRPr="00F75A11">
        <w:rPr>
          <w:rFonts w:hint="eastAsia"/>
        </w:rPr>
        <w:t>2</w:t>
      </w:r>
      <w:r w:rsidRPr="00F75A11">
        <w:t xml:space="preserve">.1-1 shows the procedure for </w:t>
      </w:r>
      <w:r w:rsidRPr="00F75A11">
        <w:rPr>
          <w:rFonts w:hint="eastAsia"/>
        </w:rPr>
        <w:t>enhanced</w:t>
      </w:r>
      <w:r w:rsidRPr="00F75A11">
        <w:t xml:space="preserve"> energy related information exposure to AF.</w:t>
      </w:r>
    </w:p>
    <w:p w14:paraId="64E2F115" w14:textId="77777777" w:rsidR="00DC208A" w:rsidRDefault="00DC208A" w:rsidP="00DC208A">
      <w:pPr>
        <w:pStyle w:val="TH"/>
      </w:pPr>
      <w:r>
        <w:object w:dxaOrig="9256" w:dyaOrig="6826" w14:anchorId="40079DA8">
          <v:shape id="_x0000_i1208" type="#_x0000_t75" style="width:462.55pt;height:341.55pt" o:ole="">
            <v:imagedata r:id="rId26" o:title=""/>
          </v:shape>
          <o:OLEObject Type="Embed" ProgID="Visio.Drawing.15" ShapeID="_x0000_i1208" DrawAspect="Content" ObjectID="_1810485269" r:id="rId27"/>
        </w:object>
      </w:r>
    </w:p>
    <w:p w14:paraId="7147953B" w14:textId="77777777" w:rsidR="00DC208A" w:rsidRPr="00877A17" w:rsidRDefault="00DC208A" w:rsidP="00DC208A">
      <w:pPr>
        <w:pStyle w:val="TF"/>
      </w:pPr>
      <w:r w:rsidRPr="00877A17">
        <w:t xml:space="preserve">Figure </w:t>
      </w:r>
      <w:r>
        <w:t>6.12</w:t>
      </w:r>
      <w:r w:rsidRPr="00877A17">
        <w:t>.</w:t>
      </w:r>
      <w:r>
        <w:rPr>
          <w:rFonts w:hint="eastAsia"/>
          <w:lang w:eastAsia="ko-KR"/>
        </w:rPr>
        <w:t>2</w:t>
      </w:r>
      <w:r w:rsidRPr="00877A17">
        <w:t xml:space="preserve">.1-1: Procedure for </w:t>
      </w:r>
      <w:r>
        <w:rPr>
          <w:rFonts w:hint="eastAsia"/>
          <w:lang w:eastAsia="ko-KR"/>
        </w:rPr>
        <w:t>enhanced</w:t>
      </w:r>
      <w:r w:rsidRPr="00877A17">
        <w:t xml:space="preserve"> energy related information exposure to AF</w:t>
      </w:r>
    </w:p>
    <w:p w14:paraId="6234FA22" w14:textId="14E37DC2" w:rsidR="00DC208A" w:rsidRDefault="00DC208A" w:rsidP="00F75A11">
      <w:pPr>
        <w:pStyle w:val="B1"/>
        <w:rPr>
          <w:lang w:eastAsia="zh-CN"/>
        </w:rPr>
      </w:pPr>
      <w:r>
        <w:t>1</w:t>
      </w:r>
      <w:r>
        <w:rPr>
          <w:rFonts w:hint="eastAsia"/>
          <w:lang w:eastAsia="ko-KR"/>
        </w:rPr>
        <w:t>a</w:t>
      </w:r>
      <w:r>
        <w:t>.</w:t>
      </w:r>
      <w:r w:rsidR="00F75A11">
        <w:tab/>
      </w:r>
      <w:r w:rsidRPr="00140E21">
        <w:rPr>
          <w:lang w:eastAsia="zh-CN"/>
        </w:rPr>
        <w:t>Step</w:t>
      </w:r>
      <w:r>
        <w:rPr>
          <w:lang w:eastAsia="zh-CN"/>
        </w:rPr>
        <w:t> </w:t>
      </w:r>
      <w:r>
        <w:rPr>
          <w:rFonts w:hint="eastAsia"/>
          <w:lang w:eastAsia="ko-KR"/>
        </w:rPr>
        <w:t>1a</w:t>
      </w:r>
      <w:r w:rsidRPr="00140E21">
        <w:rPr>
          <w:lang w:eastAsia="zh-CN"/>
        </w:rPr>
        <w:t xml:space="preserve"> (</w:t>
      </w:r>
      <w:r>
        <w:t>Nnef_EventExposure_Subscribe</w:t>
      </w:r>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 xml:space="preserve">3] with the following </w:t>
      </w:r>
      <w:r>
        <w:rPr>
          <w:rFonts w:hint="eastAsia"/>
          <w:lang w:eastAsia="ko-KR"/>
        </w:rPr>
        <w:t>additional parameters in the request</w:t>
      </w:r>
      <w:r w:rsidRPr="00140E21">
        <w:rPr>
          <w:lang w:eastAsia="zh-CN"/>
        </w:rPr>
        <w:t>:</w:t>
      </w:r>
    </w:p>
    <w:p w14:paraId="256CD461" w14:textId="77777777" w:rsidR="00DC208A" w:rsidRDefault="00DC208A" w:rsidP="00DC208A">
      <w:pPr>
        <w:pStyle w:val="B2"/>
        <w:rPr>
          <w:lang w:eastAsia="ko-KR"/>
        </w:rPr>
      </w:pPr>
      <w:r>
        <w:rPr>
          <w:rFonts w:hint="eastAsia"/>
          <w:lang w:eastAsia="ko-KR"/>
        </w:rPr>
        <w:t>a)</w:t>
      </w:r>
      <w:r>
        <w:tab/>
        <w:t xml:space="preserve">Indication to request top contributors (optional): This indication is </w:t>
      </w:r>
      <w:r>
        <w:rPr>
          <w:rFonts w:hint="eastAsia"/>
          <w:lang w:eastAsia="ko-KR"/>
        </w:rPr>
        <w:t>to</w:t>
      </w:r>
      <w:r>
        <w:t xml:space="preserve"> request</w:t>
      </w:r>
      <w:r>
        <w:rPr>
          <w:rFonts w:hint="eastAsia"/>
          <w:lang w:eastAsia="ko-KR"/>
        </w:rPr>
        <w:t xml:space="preserve"> information about </w:t>
      </w:r>
      <w:r>
        <w:t>top contributors that contribute the most to the energy consumption.</w:t>
      </w:r>
      <w:r>
        <w:rPr>
          <w:rFonts w:hint="eastAsia"/>
          <w:lang w:eastAsia="ko-KR"/>
        </w:rPr>
        <w:t xml:space="preserve"> See bullet i) in step 6a for the related output information.</w:t>
      </w:r>
    </w:p>
    <w:p w14:paraId="5B1C4189" w14:textId="77777777" w:rsidR="00DC208A" w:rsidRDefault="00DC208A" w:rsidP="00DC208A">
      <w:pPr>
        <w:pStyle w:val="B2"/>
        <w:rPr>
          <w:lang w:eastAsia="ko-KR"/>
        </w:rPr>
      </w:pPr>
      <w:r>
        <w:rPr>
          <w:rFonts w:hint="eastAsia"/>
          <w:lang w:eastAsia="ko-KR"/>
        </w:rPr>
        <w:lastRenderedPageBreak/>
        <w:t>b)</w:t>
      </w:r>
      <w:r>
        <w:tab/>
        <w:t xml:space="preserve">Indication to request ordered list of contributors (optional): This indication is </w:t>
      </w:r>
      <w:r>
        <w:rPr>
          <w:rFonts w:hint="eastAsia"/>
          <w:lang w:eastAsia="ko-KR"/>
        </w:rPr>
        <w:t>to</w:t>
      </w:r>
      <w:r>
        <w:t xml:space="preserve"> request</w:t>
      </w:r>
      <w:r>
        <w:rPr>
          <w:rFonts w:hint="eastAsia"/>
          <w:lang w:eastAsia="ko-KR"/>
        </w:rPr>
        <w:t xml:space="preserve"> </w:t>
      </w:r>
      <w:r>
        <w:rPr>
          <w:lang w:eastAsia="ko-KR"/>
        </w:rPr>
        <w:t>information</w:t>
      </w:r>
      <w:r>
        <w:rPr>
          <w:rFonts w:hint="eastAsia"/>
          <w:lang w:eastAsia="ko-KR"/>
        </w:rPr>
        <w:t xml:space="preserve"> about</w:t>
      </w:r>
      <w:r>
        <w:t xml:space="preserve"> </w:t>
      </w:r>
      <w:r>
        <w:rPr>
          <w:rFonts w:hint="eastAsia"/>
          <w:lang w:eastAsia="ko-KR"/>
        </w:rPr>
        <w:t>c</w:t>
      </w:r>
      <w:r>
        <w:t>ontributors that ordered in descending order of contributing to the energy consumption.</w:t>
      </w:r>
      <w:r>
        <w:rPr>
          <w:rFonts w:hint="eastAsia"/>
          <w:lang w:eastAsia="ko-KR"/>
        </w:rPr>
        <w:t xml:space="preserve"> See bullet ii) in step 6a for the related output information.</w:t>
      </w:r>
    </w:p>
    <w:p w14:paraId="660B1CBA" w14:textId="552C4CD2" w:rsidR="00DC208A" w:rsidRDefault="00DC208A" w:rsidP="00DC208A">
      <w:pPr>
        <w:pStyle w:val="B1"/>
        <w:rPr>
          <w:rFonts w:eastAsiaTheme="minorEastAsia"/>
          <w:lang w:eastAsia="ko-KR"/>
        </w:rPr>
      </w:pPr>
      <w:r>
        <w:rPr>
          <w:rFonts w:hint="eastAsia"/>
          <w:lang w:eastAsia="ko-KR"/>
        </w:rPr>
        <w:t>1b</w:t>
      </w:r>
      <w:r>
        <w:t>.</w:t>
      </w:r>
      <w:r>
        <w:tab/>
      </w:r>
      <w:r w:rsidRPr="00140E21">
        <w:rPr>
          <w:lang w:eastAsia="zh-CN"/>
        </w:rPr>
        <w:t>Step</w:t>
      </w:r>
      <w:r>
        <w:rPr>
          <w:lang w:eastAsia="zh-CN"/>
        </w:rPr>
        <w:t> </w:t>
      </w:r>
      <w:r>
        <w:rPr>
          <w:rFonts w:hint="eastAsia"/>
          <w:lang w:eastAsia="ko-KR"/>
        </w:rPr>
        <w:t>1b</w:t>
      </w:r>
      <w:r w:rsidRPr="00140E21">
        <w:rPr>
          <w:lang w:eastAsia="zh-CN"/>
        </w:rPr>
        <w:t xml:space="preserve"> (</w:t>
      </w:r>
      <w:r>
        <w:t>N</w:t>
      </w:r>
      <w:r>
        <w:rPr>
          <w:rFonts w:hint="eastAsia"/>
          <w:lang w:eastAsia="ko-KR"/>
        </w:rPr>
        <w:t>ei</w:t>
      </w:r>
      <w:r>
        <w:t>f_EventExposure_Subscribe</w:t>
      </w:r>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t>.</w:t>
      </w:r>
      <w:r>
        <w:rPr>
          <w:rFonts w:eastAsiaTheme="minorEastAsia" w:hint="eastAsia"/>
          <w:lang w:eastAsia="ko-KR"/>
        </w:rPr>
        <w:t xml:space="preserve"> The additional parameters described in step</w:t>
      </w:r>
      <w:r w:rsidR="00F75A11">
        <w:rPr>
          <w:rFonts w:eastAsiaTheme="minorEastAsia"/>
          <w:lang w:eastAsia="ko-KR"/>
        </w:rPr>
        <w:t> </w:t>
      </w:r>
      <w:r>
        <w:rPr>
          <w:rFonts w:eastAsiaTheme="minorEastAsia" w:hint="eastAsia"/>
          <w:lang w:eastAsia="ko-KR"/>
        </w:rPr>
        <w:t>1a also applies to this step.</w:t>
      </w:r>
    </w:p>
    <w:p w14:paraId="535A045B" w14:textId="697D6F60" w:rsidR="00DC208A" w:rsidRDefault="00DC208A" w:rsidP="00DC208A">
      <w:pPr>
        <w:pStyle w:val="B1"/>
        <w:rPr>
          <w:rFonts w:eastAsiaTheme="minorEastAsia"/>
          <w:lang w:eastAsia="ko-KR"/>
        </w:rPr>
      </w:pPr>
      <w:r>
        <w:rPr>
          <w:rFonts w:eastAsiaTheme="minorEastAsia" w:hint="eastAsia"/>
          <w:lang w:eastAsia="ko-KR"/>
        </w:rPr>
        <w:t>1c.</w:t>
      </w:r>
      <w:r>
        <w:rPr>
          <w:rFonts w:eastAsiaTheme="minorEastAsia"/>
          <w:lang w:eastAsia="ko-KR"/>
        </w:rPr>
        <w:tab/>
      </w:r>
      <w:r w:rsidRPr="00140E21">
        <w:rPr>
          <w:lang w:eastAsia="zh-CN"/>
        </w:rPr>
        <w:t>Step</w:t>
      </w:r>
      <w:r>
        <w:rPr>
          <w:lang w:eastAsia="zh-CN"/>
        </w:rPr>
        <w:t> </w:t>
      </w:r>
      <w:r>
        <w:rPr>
          <w:rFonts w:hint="eastAsia"/>
          <w:lang w:eastAsia="ko-KR"/>
        </w:rPr>
        <w:t>1c</w:t>
      </w:r>
      <w:r w:rsidRPr="00140E21">
        <w:rPr>
          <w:lang w:eastAsia="zh-CN"/>
        </w:rPr>
        <w:t xml:space="preserve"> (</w:t>
      </w:r>
      <w:r>
        <w:t>N</w:t>
      </w:r>
      <w:r>
        <w:rPr>
          <w:rFonts w:hint="eastAsia"/>
          <w:lang w:eastAsia="ko-KR"/>
        </w:rPr>
        <w:t>ei</w:t>
      </w:r>
      <w:r>
        <w:t>f_EventExposure_Subscribe</w:t>
      </w:r>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t>.</w:t>
      </w:r>
      <w:r w:rsidRPr="00EA519C">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1a also applies to this step.</w:t>
      </w:r>
    </w:p>
    <w:p w14:paraId="3F65E968" w14:textId="3F7254FD" w:rsidR="00DC208A" w:rsidRDefault="00DC208A" w:rsidP="00DC208A">
      <w:pPr>
        <w:pStyle w:val="B1"/>
        <w:rPr>
          <w:lang w:eastAsia="ko-KR"/>
        </w:rPr>
      </w:pPr>
      <w:r>
        <w:rPr>
          <w:rFonts w:eastAsiaTheme="minorEastAsia" w:hint="eastAsia"/>
          <w:lang w:eastAsia="ko-KR"/>
        </w:rPr>
        <w:t>2a.</w:t>
      </w:r>
      <w:r>
        <w:rPr>
          <w:rFonts w:eastAsiaTheme="minorEastAsia"/>
          <w:lang w:eastAsia="ko-KR"/>
        </w:rPr>
        <w:tab/>
      </w:r>
      <w:r w:rsidRPr="00140E21">
        <w:rPr>
          <w:lang w:eastAsia="zh-CN"/>
        </w:rPr>
        <w:t>Step</w:t>
      </w:r>
      <w:r>
        <w:rPr>
          <w:lang w:eastAsia="zh-CN"/>
        </w:rPr>
        <w:t> </w:t>
      </w:r>
      <w:r>
        <w:rPr>
          <w:rFonts w:hint="eastAsia"/>
          <w:lang w:eastAsia="ko-KR"/>
        </w:rPr>
        <w:t>2a</w:t>
      </w:r>
      <w:r w:rsidRPr="00140E21">
        <w:rPr>
          <w:lang w:eastAsia="zh-CN"/>
        </w:rPr>
        <w:t xml:space="preserve"> (</w:t>
      </w:r>
      <w:r>
        <w:t>Ne</w:t>
      </w:r>
      <w:r>
        <w:rPr>
          <w:rFonts w:hint="eastAsia"/>
          <w:lang w:eastAsia="ko-KR"/>
        </w:rPr>
        <w:t>i</w:t>
      </w:r>
      <w:r>
        <w:t>f_EventExposure_Subscribe</w:t>
      </w:r>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rPr>
          <w:rFonts w:hint="eastAsia"/>
          <w:lang w:eastAsia="ko-KR"/>
        </w:rPr>
        <w:t>.</w:t>
      </w:r>
    </w:p>
    <w:p w14:paraId="43B80629" w14:textId="5EA3ECF5" w:rsidR="00DC208A" w:rsidRDefault="00DC208A" w:rsidP="00DC208A">
      <w:pPr>
        <w:pStyle w:val="B1"/>
        <w:rPr>
          <w:lang w:eastAsia="ko-KR"/>
        </w:rPr>
      </w:pPr>
      <w:r>
        <w:rPr>
          <w:rFonts w:eastAsiaTheme="minorEastAsia" w:hint="eastAsia"/>
          <w:lang w:eastAsia="ko-KR"/>
        </w:rPr>
        <w:t>2b.</w:t>
      </w:r>
      <w:r>
        <w:rPr>
          <w:rFonts w:eastAsiaTheme="minorEastAsia"/>
          <w:lang w:eastAsia="ko-KR"/>
        </w:rPr>
        <w:tab/>
      </w:r>
      <w:r w:rsidRPr="00140E21">
        <w:rPr>
          <w:lang w:eastAsia="zh-CN"/>
        </w:rPr>
        <w:t>Step</w:t>
      </w:r>
      <w:r>
        <w:rPr>
          <w:lang w:eastAsia="zh-CN"/>
        </w:rPr>
        <w:t> </w:t>
      </w:r>
      <w:r>
        <w:rPr>
          <w:rFonts w:hint="eastAsia"/>
          <w:lang w:eastAsia="ko-KR"/>
        </w:rPr>
        <w:t>2b</w:t>
      </w:r>
      <w:r w:rsidRPr="00140E21">
        <w:rPr>
          <w:lang w:eastAsia="zh-CN"/>
        </w:rPr>
        <w:t xml:space="preserve"> (</w:t>
      </w:r>
      <w:r>
        <w:t>N</w:t>
      </w:r>
      <w:r>
        <w:rPr>
          <w:rFonts w:hint="eastAsia"/>
          <w:lang w:eastAsia="ko-KR"/>
        </w:rPr>
        <w:t>nef</w:t>
      </w:r>
      <w:r>
        <w:t>_EventExposure_Subscribe</w:t>
      </w:r>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rPr>
          <w:rFonts w:hint="eastAsia"/>
          <w:lang w:eastAsia="ko-KR"/>
        </w:rPr>
        <w:t>.</w:t>
      </w:r>
    </w:p>
    <w:p w14:paraId="05D12266" w14:textId="5815D54E" w:rsidR="00DC208A" w:rsidRPr="00775966" w:rsidRDefault="00DC208A" w:rsidP="00DC208A">
      <w:pPr>
        <w:pStyle w:val="B1"/>
        <w:rPr>
          <w:rFonts w:eastAsiaTheme="minorEastAsia"/>
          <w:lang w:eastAsia="ko-KR"/>
        </w:rPr>
      </w:pPr>
      <w:r>
        <w:rPr>
          <w:rFonts w:eastAsiaTheme="minorEastAsia" w:hint="eastAsia"/>
          <w:lang w:eastAsia="ko-KR"/>
        </w:rPr>
        <w:t>2c.</w:t>
      </w:r>
      <w:r>
        <w:rPr>
          <w:rFonts w:eastAsiaTheme="minorEastAsia"/>
          <w:lang w:eastAsia="ko-KR"/>
        </w:rPr>
        <w:tab/>
      </w:r>
      <w:r w:rsidRPr="00140E21">
        <w:rPr>
          <w:lang w:eastAsia="zh-CN"/>
        </w:rPr>
        <w:t>Step</w:t>
      </w:r>
      <w:r>
        <w:rPr>
          <w:lang w:eastAsia="zh-CN"/>
        </w:rPr>
        <w:t> </w:t>
      </w:r>
      <w:r>
        <w:rPr>
          <w:rFonts w:hint="eastAsia"/>
          <w:lang w:eastAsia="ko-KR"/>
        </w:rPr>
        <w:t>2c</w:t>
      </w:r>
      <w:r w:rsidRPr="00140E21">
        <w:rPr>
          <w:lang w:eastAsia="zh-CN"/>
        </w:rPr>
        <w:t xml:space="preserve"> (</w:t>
      </w:r>
      <w:r>
        <w:t>Ne</w:t>
      </w:r>
      <w:r>
        <w:rPr>
          <w:rFonts w:hint="eastAsia"/>
          <w:lang w:eastAsia="ko-KR"/>
        </w:rPr>
        <w:t>i</w:t>
      </w:r>
      <w:r>
        <w:t>f_EventExposure_Subscribe</w:t>
      </w:r>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rPr>
          <w:rFonts w:hint="eastAsia"/>
          <w:lang w:eastAsia="ko-KR"/>
        </w:rPr>
        <w:t>.</w:t>
      </w:r>
    </w:p>
    <w:p w14:paraId="43214BD1" w14:textId="7782C6D4" w:rsidR="00DC208A" w:rsidRDefault="00DC208A" w:rsidP="00DC208A">
      <w:pPr>
        <w:pStyle w:val="B1"/>
        <w:rPr>
          <w:lang w:eastAsia="ko-KR"/>
        </w:rPr>
      </w:pPr>
      <w:r>
        <w:rPr>
          <w:rFonts w:eastAsiaTheme="minorEastAsia" w:hint="eastAsia"/>
          <w:lang w:eastAsia="ko-KR"/>
        </w:rPr>
        <w:t>3</w:t>
      </w:r>
      <w:r>
        <w:rPr>
          <w:rFonts w:eastAsiaTheme="minorEastAsia"/>
          <w:lang w:eastAsia="ko-KR"/>
        </w:rPr>
        <w:t>.</w:t>
      </w:r>
      <w:r>
        <w:rPr>
          <w:rFonts w:eastAsiaTheme="minorEastAsia"/>
          <w:lang w:eastAsia="ko-KR"/>
        </w:rPr>
        <w:tab/>
      </w:r>
      <w:r w:rsidRPr="00140E21">
        <w:rPr>
          <w:lang w:eastAsia="zh-CN"/>
        </w:rPr>
        <w:t>Step</w:t>
      </w:r>
      <w:r>
        <w:rPr>
          <w:rFonts w:hint="eastAsia"/>
          <w:lang w:eastAsia="ko-KR"/>
        </w:rPr>
        <w:t>s</w:t>
      </w:r>
      <w:r>
        <w:rPr>
          <w:lang w:eastAsia="zh-CN"/>
        </w:rPr>
        <w:t> </w:t>
      </w:r>
      <w:r>
        <w:rPr>
          <w:rFonts w:hint="eastAsia"/>
          <w:lang w:eastAsia="ko-KR"/>
        </w:rPr>
        <w:t>2 to 7</w:t>
      </w:r>
      <w:r w:rsidRPr="00140E21">
        <w:rPr>
          <w:lang w:eastAsia="zh-CN"/>
        </w:rPr>
        <w:t xml:space="preserve"> (</w:t>
      </w:r>
      <w:r>
        <w:rPr>
          <w:rFonts w:hint="eastAsia"/>
          <w:lang w:eastAsia="ko-KR"/>
        </w:rPr>
        <w:t>Energy related information collection from 5GC NFs</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rPr>
          <w:rFonts w:hint="eastAsia"/>
          <w:lang w:eastAsia="ko-KR"/>
        </w:rPr>
        <w:t>.</w:t>
      </w:r>
    </w:p>
    <w:p w14:paraId="6F666392" w14:textId="060998CD" w:rsidR="00DC208A" w:rsidRDefault="00DC208A" w:rsidP="00DC208A">
      <w:pPr>
        <w:pStyle w:val="B1"/>
        <w:rPr>
          <w:rFonts w:eastAsiaTheme="minorEastAsia"/>
          <w:lang w:eastAsia="ko-KR"/>
        </w:rPr>
      </w:pPr>
      <w:r>
        <w:rPr>
          <w:rFonts w:hint="eastAsia"/>
          <w:lang w:eastAsia="ko-KR"/>
        </w:rPr>
        <w:t>4</w:t>
      </w:r>
      <w:r>
        <w:rPr>
          <w:rFonts w:eastAsiaTheme="minorEastAsia"/>
          <w:lang w:eastAsia="ko-KR"/>
        </w:rPr>
        <w:t>.</w:t>
      </w:r>
      <w:r>
        <w:rPr>
          <w:rFonts w:eastAsiaTheme="minorEastAsia"/>
          <w:lang w:eastAsia="ko-KR"/>
        </w:rPr>
        <w:tab/>
      </w:r>
      <w:r w:rsidRPr="00140E21">
        <w:rPr>
          <w:lang w:eastAsia="zh-CN"/>
        </w:rPr>
        <w:t>Step</w:t>
      </w:r>
      <w:r>
        <w:rPr>
          <w:lang w:eastAsia="zh-CN"/>
        </w:rPr>
        <w:t> </w:t>
      </w:r>
      <w:r>
        <w:rPr>
          <w:rFonts w:hint="eastAsia"/>
          <w:lang w:eastAsia="ko-KR"/>
        </w:rPr>
        <w:t>10</w:t>
      </w:r>
      <w:r w:rsidRPr="00140E21">
        <w:rPr>
          <w:lang w:eastAsia="zh-CN"/>
        </w:rPr>
        <w:t xml:space="preserve"> (</w:t>
      </w:r>
      <w:r>
        <w:rPr>
          <w:rFonts w:hint="eastAsia"/>
          <w:lang w:eastAsia="ko-KR"/>
        </w:rPr>
        <w:t>Energy related information collection from OAM</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rPr>
          <w:rFonts w:hint="eastAsia"/>
          <w:lang w:eastAsia="ko-KR"/>
        </w:rPr>
        <w:t>.</w:t>
      </w:r>
    </w:p>
    <w:p w14:paraId="4606BF4A" w14:textId="11DA2091" w:rsidR="00DC208A" w:rsidRDefault="00DC208A" w:rsidP="00DC208A">
      <w:pPr>
        <w:pStyle w:val="B1"/>
        <w:rPr>
          <w:rFonts w:eastAsiaTheme="minorEastAsia"/>
          <w:lang w:val="en-US" w:eastAsia="ko-KR"/>
        </w:rPr>
      </w:pPr>
      <w:r>
        <w:rPr>
          <w:rFonts w:eastAsiaTheme="minorEastAsia" w:hint="eastAsia"/>
          <w:lang w:val="en-US" w:eastAsia="ko-KR"/>
        </w:rPr>
        <w:t>5</w:t>
      </w:r>
      <w:r>
        <w:rPr>
          <w:rFonts w:eastAsiaTheme="minorEastAsia"/>
          <w:lang w:val="en-US" w:eastAsia="ko-KR"/>
        </w:rPr>
        <w:t>.</w:t>
      </w:r>
      <w:r>
        <w:rPr>
          <w:rFonts w:eastAsiaTheme="minorEastAsia"/>
          <w:lang w:val="en-US" w:eastAsia="ko-KR"/>
        </w:rPr>
        <w:tab/>
      </w:r>
      <w:r>
        <w:t xml:space="preserve">The EIF performs the energy consumption information calculation as described in clause 5.51.2.3 of </w:t>
      </w:r>
      <w:r w:rsidR="004E7161">
        <w:t>TS</w:t>
      </w:r>
      <w:r w:rsidR="004E7161">
        <w:t> </w:t>
      </w:r>
      <w:r w:rsidR="004E7161">
        <w:t>23.501</w:t>
      </w:r>
      <w:r w:rsidR="004E7161">
        <w:t> </w:t>
      </w:r>
      <w:r w:rsidR="004E7161">
        <w:t>[</w:t>
      </w:r>
      <w:r>
        <w:t>2]</w:t>
      </w:r>
      <w:r>
        <w:rPr>
          <w:rFonts w:hint="eastAsia"/>
          <w:lang w:eastAsia="ko-KR"/>
        </w:rPr>
        <w:t>.</w:t>
      </w:r>
    </w:p>
    <w:p w14:paraId="0BE55F6A" w14:textId="3700E107" w:rsidR="00DC208A" w:rsidRDefault="00DC208A" w:rsidP="00DC208A">
      <w:pPr>
        <w:pStyle w:val="B1"/>
        <w:rPr>
          <w:lang w:eastAsia="ko-KR"/>
        </w:rPr>
      </w:pPr>
      <w:r>
        <w:rPr>
          <w:rFonts w:eastAsiaTheme="minorEastAsia" w:hint="eastAsia"/>
          <w:lang w:eastAsia="ko-KR"/>
        </w:rPr>
        <w:t>6a.</w:t>
      </w:r>
      <w:r>
        <w:rPr>
          <w:rFonts w:eastAsiaTheme="minorEastAsia"/>
          <w:lang w:eastAsia="ko-KR"/>
        </w:rPr>
        <w:tab/>
      </w:r>
      <w:r w:rsidRPr="00140E21">
        <w:rPr>
          <w:lang w:eastAsia="zh-CN"/>
        </w:rPr>
        <w:t>Step</w:t>
      </w:r>
      <w:r>
        <w:rPr>
          <w:lang w:eastAsia="zh-CN"/>
        </w:rPr>
        <w:t> </w:t>
      </w:r>
      <w:r>
        <w:rPr>
          <w:rFonts w:hint="eastAsia"/>
          <w:lang w:eastAsia="ko-KR"/>
        </w:rPr>
        <w:t>3a</w:t>
      </w:r>
      <w:r w:rsidRPr="00140E21">
        <w:rPr>
          <w:lang w:eastAsia="zh-CN"/>
        </w:rPr>
        <w:t xml:space="preserve"> (</w:t>
      </w:r>
      <w:r>
        <w:t>Ne</w:t>
      </w:r>
      <w:r>
        <w:rPr>
          <w:rFonts w:hint="eastAsia"/>
          <w:lang w:eastAsia="ko-KR"/>
        </w:rPr>
        <w:t>i</w:t>
      </w:r>
      <w:r>
        <w:t>f_EventExposure_</w:t>
      </w:r>
      <w:r>
        <w:rPr>
          <w:rFonts w:hint="eastAsia"/>
          <w:lang w:eastAsia="ko-KR"/>
        </w:rPr>
        <w:t>Notify</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rPr>
          <w:rFonts w:hint="eastAsia"/>
          <w:lang w:eastAsia="ko-KR"/>
        </w:rPr>
        <w:t xml:space="preserve"> </w:t>
      </w:r>
      <w:r w:rsidRPr="00140E21">
        <w:rPr>
          <w:lang w:eastAsia="zh-CN"/>
        </w:rPr>
        <w:t xml:space="preserve">with the following </w:t>
      </w:r>
      <w:r>
        <w:rPr>
          <w:rFonts w:hint="eastAsia"/>
          <w:lang w:eastAsia="ko-KR"/>
        </w:rPr>
        <w:t>additional parameters in the notification:</w:t>
      </w:r>
    </w:p>
    <w:p w14:paraId="798A1DB3" w14:textId="77777777" w:rsidR="00DC208A" w:rsidRDefault="00DC208A" w:rsidP="00DC208A">
      <w:pPr>
        <w:pStyle w:val="B2"/>
        <w:rPr>
          <w:lang w:eastAsia="ko-KR"/>
        </w:rPr>
      </w:pPr>
      <w:r>
        <w:rPr>
          <w:rFonts w:hint="eastAsia"/>
          <w:lang w:eastAsia="ko-KR"/>
        </w:rPr>
        <w:t>i)</w:t>
      </w:r>
      <w:r>
        <w:rPr>
          <w:lang w:eastAsia="ko-KR"/>
        </w:rPr>
        <w:tab/>
      </w:r>
      <w:r>
        <w:rPr>
          <w:rFonts w:hint="eastAsia"/>
          <w:lang w:eastAsia="ko-KR"/>
        </w:rPr>
        <w:t>If the i</w:t>
      </w:r>
      <w:r>
        <w:t>ndication to request top contributors</w:t>
      </w:r>
      <w:r>
        <w:rPr>
          <w:rFonts w:hint="eastAsia"/>
          <w:lang w:eastAsia="ko-KR"/>
        </w:rPr>
        <w:t xml:space="preserve"> was provided by the AF in step 1a, the following information may be provided by the EIF. </w:t>
      </w:r>
      <w:r>
        <w:t>The list is ordered by descending order of contributing to the energy consumption.</w:t>
      </w:r>
    </w:p>
    <w:p w14:paraId="42A26512"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UE.</w:t>
      </w:r>
    </w:p>
    <w:p w14:paraId="6B0C45EB"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PDU Session.</w:t>
      </w:r>
    </w:p>
    <w:p w14:paraId="50E3352B" w14:textId="77777777" w:rsidR="00DC208A" w:rsidRDefault="00DC208A" w:rsidP="00DC208A">
      <w:pPr>
        <w:pStyle w:val="B2"/>
        <w:rPr>
          <w:lang w:eastAsia="en-GB"/>
        </w:rPr>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list of top contributors.</w:t>
      </w:r>
    </w:p>
    <w:p w14:paraId="377B8292" w14:textId="77777777" w:rsidR="00DC208A" w:rsidRDefault="00DC208A" w:rsidP="00DC208A">
      <w:pPr>
        <w:pStyle w:val="B2"/>
        <w:rPr>
          <w:lang w:eastAsia="ko-KR"/>
        </w:rPr>
      </w:pPr>
      <w:r>
        <w:rPr>
          <w:rFonts w:hint="eastAsia"/>
          <w:lang w:eastAsia="ko-KR"/>
        </w:rPr>
        <w:t>ii)</w:t>
      </w:r>
      <w:r>
        <w:rPr>
          <w:lang w:eastAsia="ko-KR"/>
        </w:rPr>
        <w:tab/>
      </w:r>
      <w:r>
        <w:rPr>
          <w:rFonts w:hint="eastAsia"/>
          <w:lang w:eastAsia="ko-KR"/>
        </w:rPr>
        <w:t>If the i</w:t>
      </w:r>
      <w:r>
        <w:t xml:space="preserve">ndication to request ordered list of contributors </w:t>
      </w:r>
      <w:r>
        <w:rPr>
          <w:rFonts w:hint="eastAsia"/>
          <w:lang w:eastAsia="ko-KR"/>
        </w:rPr>
        <w:t>was provided by the AF in step 1a, the following information may be provided by the EIF.</w:t>
      </w:r>
    </w:p>
    <w:p w14:paraId="184CED9D"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UE.</w:t>
      </w:r>
    </w:p>
    <w:p w14:paraId="5A4459F4"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PDU Session.</w:t>
      </w:r>
    </w:p>
    <w:p w14:paraId="0B3BCF25" w14:textId="77777777" w:rsidR="00DC208A" w:rsidRDefault="00DC208A" w:rsidP="00DC208A">
      <w:pPr>
        <w:pStyle w:val="B2"/>
        <w:rPr>
          <w:lang w:eastAsia="ko-KR"/>
        </w:rPr>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w:t>
      </w:r>
      <w:r>
        <w:rPr>
          <w:lang w:eastAsia="ko-KR"/>
        </w:rPr>
        <w:t xml:space="preserve">ordered </w:t>
      </w:r>
      <w:r>
        <w:t>list of contributors.</w:t>
      </w:r>
    </w:p>
    <w:p w14:paraId="10866854" w14:textId="05C22A1A" w:rsidR="00DC208A" w:rsidRDefault="00DC208A" w:rsidP="00DC208A">
      <w:pPr>
        <w:pStyle w:val="B1"/>
        <w:rPr>
          <w:lang w:eastAsia="ko-KR"/>
        </w:rPr>
      </w:pPr>
      <w:r>
        <w:rPr>
          <w:rFonts w:eastAsiaTheme="minorEastAsia" w:hint="eastAsia"/>
          <w:lang w:eastAsia="ko-KR"/>
        </w:rPr>
        <w:t>6b.</w:t>
      </w:r>
      <w:r>
        <w:rPr>
          <w:rFonts w:eastAsiaTheme="minorEastAsia"/>
          <w:lang w:eastAsia="ko-KR"/>
        </w:rPr>
        <w:tab/>
      </w:r>
      <w:r w:rsidRPr="00140E21">
        <w:rPr>
          <w:lang w:eastAsia="zh-CN"/>
        </w:rPr>
        <w:t>Step</w:t>
      </w:r>
      <w:r>
        <w:rPr>
          <w:lang w:eastAsia="zh-CN"/>
        </w:rPr>
        <w:t> </w:t>
      </w:r>
      <w:r>
        <w:rPr>
          <w:rFonts w:hint="eastAsia"/>
          <w:lang w:eastAsia="ko-KR"/>
        </w:rPr>
        <w:t>3b</w:t>
      </w:r>
      <w:r w:rsidRPr="00140E21">
        <w:rPr>
          <w:lang w:eastAsia="zh-CN"/>
        </w:rPr>
        <w:t xml:space="preserve"> (</w:t>
      </w:r>
      <w:r>
        <w:t>N</w:t>
      </w:r>
      <w:r>
        <w:rPr>
          <w:rFonts w:hint="eastAsia"/>
          <w:lang w:eastAsia="ko-KR"/>
        </w:rPr>
        <w:t>nef</w:t>
      </w:r>
      <w:r>
        <w:t>_EventExposure_</w:t>
      </w:r>
      <w:r>
        <w:rPr>
          <w:rFonts w:hint="eastAsia"/>
          <w:lang w:eastAsia="ko-KR"/>
        </w:rPr>
        <w:t>Notify</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rPr>
          <w:rFonts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w:t>
      </w:r>
    </w:p>
    <w:p w14:paraId="0F5D269A" w14:textId="60528807" w:rsidR="00DC208A" w:rsidRPr="00775966" w:rsidRDefault="00DC208A" w:rsidP="00DC208A">
      <w:pPr>
        <w:pStyle w:val="B1"/>
        <w:rPr>
          <w:rFonts w:eastAsiaTheme="minorEastAsia"/>
          <w:lang w:eastAsia="ko-KR"/>
        </w:rPr>
      </w:pPr>
      <w:r>
        <w:rPr>
          <w:rFonts w:eastAsiaTheme="minorEastAsia" w:hint="eastAsia"/>
          <w:lang w:eastAsia="ko-KR"/>
        </w:rPr>
        <w:t>6c.</w:t>
      </w:r>
      <w:r>
        <w:rPr>
          <w:rFonts w:eastAsiaTheme="minorEastAsia"/>
          <w:lang w:eastAsia="ko-KR"/>
        </w:rPr>
        <w:tab/>
      </w:r>
      <w:r w:rsidRPr="00140E21">
        <w:rPr>
          <w:lang w:eastAsia="zh-CN"/>
        </w:rPr>
        <w:t>Step</w:t>
      </w:r>
      <w:r>
        <w:rPr>
          <w:lang w:eastAsia="zh-CN"/>
        </w:rPr>
        <w:t> </w:t>
      </w:r>
      <w:r>
        <w:rPr>
          <w:rFonts w:hint="eastAsia"/>
          <w:lang w:eastAsia="ko-KR"/>
        </w:rPr>
        <w:t>3c</w:t>
      </w:r>
      <w:r w:rsidRPr="00140E21">
        <w:rPr>
          <w:lang w:eastAsia="zh-CN"/>
        </w:rPr>
        <w:t xml:space="preserve"> (</w:t>
      </w:r>
      <w:r>
        <w:t>Ne</w:t>
      </w:r>
      <w:r>
        <w:rPr>
          <w:rFonts w:hint="eastAsia"/>
          <w:lang w:eastAsia="ko-KR"/>
        </w:rPr>
        <w:t>i</w:t>
      </w:r>
      <w:r>
        <w:t>f_EventExposure_</w:t>
      </w:r>
      <w:r>
        <w:rPr>
          <w:rFonts w:hint="eastAsia"/>
          <w:lang w:eastAsia="ko-KR"/>
        </w:rPr>
        <w:t>Notify</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4E7161" w:rsidRPr="00140E21">
        <w:rPr>
          <w:lang w:eastAsia="zh-CN"/>
        </w:rPr>
        <w:t>TS</w:t>
      </w:r>
      <w:r w:rsidR="004E7161">
        <w:rPr>
          <w:lang w:eastAsia="zh-CN"/>
        </w:rPr>
        <w:t> </w:t>
      </w:r>
      <w:r w:rsidR="004E7161" w:rsidRPr="00140E21">
        <w:rPr>
          <w:lang w:eastAsia="zh-CN"/>
        </w:rPr>
        <w:t>23.</w:t>
      </w:r>
      <w:r w:rsidR="004E7161">
        <w:rPr>
          <w:rFonts w:hint="eastAsia"/>
          <w:lang w:eastAsia="ko-KR"/>
        </w:rPr>
        <w:t>5</w:t>
      </w:r>
      <w:r w:rsidR="004E7161" w:rsidRPr="00140E21">
        <w:rPr>
          <w:lang w:eastAsia="zh-CN"/>
        </w:rPr>
        <w:t>0</w:t>
      </w:r>
      <w:r w:rsidR="004E7161">
        <w:rPr>
          <w:rFonts w:hint="eastAsia"/>
          <w:lang w:eastAsia="ko-KR"/>
        </w:rPr>
        <w:t>2</w:t>
      </w:r>
      <w:r w:rsidR="004E7161">
        <w:rPr>
          <w:lang w:eastAsia="zh-CN"/>
        </w:rPr>
        <w:t> </w:t>
      </w:r>
      <w:r w:rsidR="004E7161" w:rsidRPr="00140E21">
        <w:rPr>
          <w:lang w:eastAsia="zh-CN"/>
        </w:rPr>
        <w:t>[</w:t>
      </w:r>
      <w:r w:rsidRPr="00140E21">
        <w:rPr>
          <w:lang w:eastAsia="zh-CN"/>
        </w:rPr>
        <w:t>3]</w:t>
      </w:r>
      <w:r>
        <w:rPr>
          <w:rFonts w:hint="eastAsia"/>
          <w:lang w:eastAsia="ko-KR"/>
        </w:rPr>
        <w:t>.</w:t>
      </w:r>
      <w:r w:rsidRPr="00917088">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 In the description in step</w:t>
      </w:r>
      <w:r w:rsidR="00F75A11">
        <w:rPr>
          <w:rFonts w:eastAsiaTheme="minorEastAsia"/>
          <w:lang w:eastAsia="ko-KR"/>
        </w:rPr>
        <w:t> </w:t>
      </w:r>
      <w:r>
        <w:rPr>
          <w:rFonts w:eastAsiaTheme="minorEastAsia" w:hint="eastAsia"/>
          <w:lang w:eastAsia="ko-KR"/>
        </w:rPr>
        <w:t>6a, step</w:t>
      </w:r>
      <w:r w:rsidR="00F75A11">
        <w:rPr>
          <w:rFonts w:eastAsiaTheme="minorEastAsia"/>
          <w:lang w:eastAsia="ko-KR"/>
        </w:rPr>
        <w:t> </w:t>
      </w:r>
      <w:r>
        <w:rPr>
          <w:rFonts w:eastAsiaTheme="minorEastAsia" w:hint="eastAsia"/>
          <w:lang w:eastAsia="ko-KR"/>
        </w:rPr>
        <w:t>1a is replaced by step</w:t>
      </w:r>
      <w:r w:rsidR="00F75A11">
        <w:rPr>
          <w:rFonts w:eastAsiaTheme="minorEastAsia"/>
          <w:lang w:eastAsia="ko-KR"/>
        </w:rPr>
        <w:t> </w:t>
      </w:r>
      <w:r>
        <w:rPr>
          <w:rFonts w:eastAsiaTheme="minorEastAsia" w:hint="eastAsia"/>
          <w:lang w:eastAsia="ko-KR"/>
        </w:rPr>
        <w:t>1c.</w:t>
      </w:r>
    </w:p>
    <w:p w14:paraId="039E8B62" w14:textId="77777777" w:rsidR="00DC208A" w:rsidRDefault="00DC208A" w:rsidP="00DC208A">
      <w:pPr>
        <w:pStyle w:val="Heading3"/>
      </w:pPr>
      <w:bookmarkStart w:id="337" w:name="_Toc157674322"/>
      <w:bookmarkStart w:id="338" w:name="_Toc157682244"/>
      <w:bookmarkStart w:id="339" w:name="_Toc199233697"/>
      <w:bookmarkStart w:id="340" w:name="_Toc199872459"/>
      <w:r>
        <w:lastRenderedPageBreak/>
        <w:t>6.12.</w:t>
      </w:r>
      <w:r>
        <w:rPr>
          <w:rFonts w:hint="eastAsia"/>
          <w:lang w:eastAsia="ko-KR"/>
        </w:rPr>
        <w:t>3</w:t>
      </w:r>
      <w:r>
        <w:tab/>
        <w:t>Impacts on existing services, entities and interfaces</w:t>
      </w:r>
      <w:bookmarkEnd w:id="337"/>
      <w:bookmarkEnd w:id="338"/>
      <w:bookmarkEnd w:id="339"/>
      <w:bookmarkEnd w:id="340"/>
    </w:p>
    <w:p w14:paraId="7455F33C" w14:textId="77777777" w:rsidR="00DC208A" w:rsidRPr="00A33364" w:rsidRDefault="00DC208A" w:rsidP="00DC208A">
      <w:pPr>
        <w:rPr>
          <w:rFonts w:eastAsiaTheme="minorEastAsia"/>
          <w:b/>
          <w:lang w:eastAsia="ko-KR"/>
        </w:rPr>
      </w:pPr>
      <w:r w:rsidRPr="00A33364">
        <w:rPr>
          <w:rFonts w:eastAsiaTheme="minorEastAsia"/>
          <w:b/>
          <w:lang w:eastAsia="ko-KR"/>
        </w:rPr>
        <w:t>AF:</w:t>
      </w:r>
    </w:p>
    <w:p w14:paraId="20612D53" w14:textId="77777777" w:rsidR="00DC208A" w:rsidRDefault="00DC208A" w:rsidP="00DC208A">
      <w:pPr>
        <w:pStyle w:val="B1"/>
        <w:rPr>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t>.</w:t>
      </w:r>
    </w:p>
    <w:p w14:paraId="4B148B9D" w14:textId="77777777" w:rsidR="00DC208A" w:rsidRPr="00A33364" w:rsidRDefault="00DC208A" w:rsidP="00DC208A">
      <w:pPr>
        <w:rPr>
          <w:rFonts w:eastAsiaTheme="minorEastAsia"/>
          <w:b/>
          <w:lang w:eastAsia="ko-KR"/>
        </w:rPr>
      </w:pPr>
      <w:r w:rsidRPr="00A33364">
        <w:rPr>
          <w:rFonts w:eastAsiaTheme="minorEastAsia"/>
          <w:b/>
          <w:lang w:eastAsia="ko-KR"/>
        </w:rPr>
        <w:t>NEF:</w:t>
      </w:r>
    </w:p>
    <w:p w14:paraId="6E3CE44B" w14:textId="77777777" w:rsidR="00DC208A" w:rsidRDefault="00DC208A" w:rsidP="00DC208A">
      <w:pPr>
        <w:pStyle w:val="B1"/>
        <w:rPr>
          <w:rFonts w:eastAsiaTheme="minorEastAsia"/>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rPr>
          <w:rFonts w:eastAsiaTheme="minorEastAsia" w:hint="eastAsia"/>
          <w:lang w:eastAsia="ko-KR"/>
        </w:rPr>
        <w:t>.</w:t>
      </w:r>
    </w:p>
    <w:p w14:paraId="310EFE6B" w14:textId="77777777" w:rsidR="00DC208A" w:rsidRDefault="00DC208A" w:rsidP="00DC208A">
      <w:pPr>
        <w:pStyle w:val="B1"/>
        <w:rPr>
          <w:lang w:eastAsia="ko-KR"/>
        </w:rPr>
      </w:pPr>
      <w:r>
        <w:rPr>
          <w:rFonts w:eastAsiaTheme="minorEastAsia" w:hint="eastAsia"/>
          <w:lang w:eastAsia="ko-KR"/>
        </w:rPr>
        <w:t>-</w:t>
      </w:r>
      <w:r>
        <w:rPr>
          <w:rFonts w:eastAsiaTheme="minorEastAsia"/>
          <w:lang w:eastAsia="ko-KR"/>
        </w:rPr>
        <w:tab/>
      </w:r>
      <w:r>
        <w:t xml:space="preserve">Support </w:t>
      </w:r>
      <w:r>
        <w:rPr>
          <w:rFonts w:hint="eastAsia"/>
          <w:lang w:eastAsia="ko-KR"/>
        </w:rPr>
        <w:t>additional output parameters when notifying</w:t>
      </w:r>
      <w:r>
        <w:t xml:space="preserve"> </w:t>
      </w:r>
      <w:r>
        <w:rPr>
          <w:rFonts w:eastAsiaTheme="minorEastAsia"/>
          <w:lang w:eastAsia="ko-KR"/>
        </w:rPr>
        <w:t>energy related information exposure</w:t>
      </w:r>
      <w:r>
        <w:rPr>
          <w:rFonts w:eastAsiaTheme="minorEastAsia" w:hint="eastAsia"/>
          <w:lang w:eastAsia="ko-KR"/>
        </w:rPr>
        <w:t>.</w:t>
      </w:r>
    </w:p>
    <w:p w14:paraId="27431B60" w14:textId="77777777" w:rsidR="00DC208A" w:rsidRPr="00A33364" w:rsidRDefault="00DC208A" w:rsidP="00DC208A">
      <w:pPr>
        <w:rPr>
          <w:b/>
          <w:lang w:eastAsia="ko-KR"/>
        </w:rPr>
      </w:pPr>
      <w:r w:rsidRPr="00A33364">
        <w:rPr>
          <w:rFonts w:hint="eastAsia"/>
          <w:b/>
          <w:lang w:eastAsia="ko-KR"/>
        </w:rPr>
        <w:t>EIF</w:t>
      </w:r>
      <w:r w:rsidRPr="00A33364">
        <w:rPr>
          <w:b/>
          <w:lang w:eastAsia="ko-KR"/>
        </w:rPr>
        <w:t>:</w:t>
      </w:r>
    </w:p>
    <w:p w14:paraId="547DF6CF" w14:textId="77777777" w:rsidR="00DC208A" w:rsidRDefault="00DC208A" w:rsidP="00DC208A">
      <w:pPr>
        <w:pStyle w:val="B1"/>
        <w:rPr>
          <w:lang w:eastAsia="ko-KR"/>
        </w:rPr>
      </w:pPr>
      <w:r>
        <w:rPr>
          <w:lang w:eastAsia="ko-KR"/>
        </w:rPr>
        <w:t>-</w:t>
      </w:r>
      <w:r>
        <w:rPr>
          <w:lang w:eastAsia="ko-KR"/>
        </w:rPr>
        <w:tab/>
      </w:r>
      <w:r>
        <w:rPr>
          <w:rFonts w:eastAsiaTheme="minorEastAsia"/>
          <w:lang w:eastAsia="ko-KR"/>
        </w:rPr>
        <w:t xml:space="preserve">Support </w:t>
      </w:r>
      <w:r>
        <w:rPr>
          <w:rFonts w:eastAsiaTheme="minorEastAsia" w:hint="eastAsia"/>
          <w:lang w:eastAsia="ko-KR"/>
        </w:rPr>
        <w:t>to provide</w:t>
      </w:r>
      <w:r>
        <w:rPr>
          <w:rFonts w:eastAsiaTheme="minorEastAsia"/>
          <w:lang w:eastAsia="ko-KR"/>
        </w:rPr>
        <w:t xml:space="preserve"> </w:t>
      </w:r>
      <w:r>
        <w:t>list(s) of top contributors that contribute the most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7F72413B" w14:textId="77777777" w:rsidR="00DC208A" w:rsidRDefault="00DC208A" w:rsidP="00DC208A">
      <w:pPr>
        <w:pStyle w:val="B1"/>
        <w:rPr>
          <w:lang w:eastAsia="ko-KR"/>
        </w:rPr>
      </w:pPr>
      <w:r>
        <w:rPr>
          <w:rFonts w:hint="eastAsia"/>
          <w:lang w:eastAsia="ko-KR"/>
        </w:rPr>
        <w:t>-</w:t>
      </w:r>
      <w:r>
        <w:rPr>
          <w:lang w:eastAsia="ko-KR"/>
        </w:rPr>
        <w:tab/>
      </w:r>
      <w:r>
        <w:rPr>
          <w:rFonts w:hint="eastAsia"/>
          <w:lang w:eastAsia="ko-KR"/>
        </w:rPr>
        <w:t xml:space="preserve">Support to provide </w:t>
      </w:r>
      <w:r>
        <w:t>list(s) of contributors that ordered in descending order of contributing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6E6B106B" w14:textId="77777777" w:rsidR="00464E31" w:rsidRDefault="00464E31" w:rsidP="00464E31">
      <w:pPr>
        <w:pStyle w:val="Heading2"/>
        <w:rPr>
          <w:rFonts w:eastAsiaTheme="minorEastAsia"/>
        </w:rPr>
      </w:pPr>
      <w:bookmarkStart w:id="341" w:name="_Toc177460937"/>
      <w:bookmarkStart w:id="342" w:name="_Toc199233698"/>
      <w:bookmarkStart w:id="343" w:name="_Toc177460938"/>
      <w:bookmarkStart w:id="344" w:name="_Toc177460939"/>
      <w:bookmarkStart w:id="345" w:name="_Toc199872460"/>
      <w:r>
        <w:rPr>
          <w:rFonts w:eastAsiaTheme="minorEastAsia"/>
        </w:rPr>
        <w:t>6.13</w:t>
      </w:r>
      <w:r>
        <w:rPr>
          <w:rFonts w:eastAsiaTheme="minorEastAsia"/>
        </w:rPr>
        <w:tab/>
        <w:t xml:space="preserve">Solution #13: </w:t>
      </w:r>
      <w:bookmarkEnd w:id="341"/>
      <w:r>
        <w:rPr>
          <w:rFonts w:eastAsiaTheme="minorEastAsia"/>
        </w:rPr>
        <w:t>New Solution on Energy Control for Network Slice</w:t>
      </w:r>
      <w:bookmarkEnd w:id="342"/>
      <w:bookmarkEnd w:id="345"/>
    </w:p>
    <w:p w14:paraId="1C61C6A5" w14:textId="77777777" w:rsidR="00464E31" w:rsidRDefault="00464E31" w:rsidP="00464E31">
      <w:pPr>
        <w:pStyle w:val="Heading3"/>
      </w:pPr>
      <w:bookmarkStart w:id="346" w:name="_Toc199233699"/>
      <w:bookmarkStart w:id="347" w:name="_Toc199872461"/>
      <w:r>
        <w:t>6.13.0</w:t>
      </w:r>
      <w:r>
        <w:tab/>
        <w:t>High-level solution Principles</w:t>
      </w:r>
      <w:bookmarkEnd w:id="346"/>
      <w:bookmarkEnd w:id="347"/>
    </w:p>
    <w:bookmarkEnd w:id="343"/>
    <w:p w14:paraId="6E0E5F76" w14:textId="77777777" w:rsidR="00464E31" w:rsidRPr="00F75A11" w:rsidRDefault="00464E31" w:rsidP="00464E31">
      <w:r w:rsidRPr="00F75A11">
        <w:t>The PCF can control the energy consumption of the UEs using the network slice by monitoring the energy consumption of per UE and per slice for the UEs using the network slice via interactions with the EIF.</w:t>
      </w:r>
    </w:p>
    <w:p w14:paraId="3871228F" w14:textId="77777777" w:rsidR="00464E31" w:rsidRPr="00F75A11" w:rsidRDefault="00464E31" w:rsidP="00464E31">
      <w:r w:rsidRPr="00F75A11">
        <w:t>The solution assumes that the PCF aggregates the energy consumption information per UE per slice for the UEs using the network slice.</w:t>
      </w:r>
    </w:p>
    <w:p w14:paraId="6747A8FB" w14:textId="77777777" w:rsidR="00464E31" w:rsidRPr="00F75A11" w:rsidRDefault="00464E31" w:rsidP="00464E31">
      <w:r w:rsidRPr="00F75A11">
        <w:t>The PCF adjust the AM policy (e.g., network slice replacement) based on the aggregated energy consumption information for the UE and the network slice for all the UEs using the network slice.</w:t>
      </w:r>
    </w:p>
    <w:p w14:paraId="432A87A4" w14:textId="77777777" w:rsidR="00464E31" w:rsidRDefault="00464E31" w:rsidP="00464E31">
      <w:pPr>
        <w:pStyle w:val="Heading3"/>
        <w:rPr>
          <w:rFonts w:eastAsiaTheme="minorEastAsia"/>
        </w:rPr>
      </w:pPr>
      <w:bookmarkStart w:id="348" w:name="_Toc199233700"/>
      <w:bookmarkStart w:id="349" w:name="_Toc199872462"/>
      <w:r>
        <w:rPr>
          <w:rFonts w:eastAsiaTheme="minorEastAsia"/>
        </w:rPr>
        <w:t>6.13.1</w:t>
      </w:r>
      <w:r>
        <w:rPr>
          <w:rFonts w:eastAsiaTheme="minorEastAsia"/>
        </w:rPr>
        <w:tab/>
        <w:t>Description</w:t>
      </w:r>
      <w:bookmarkEnd w:id="344"/>
      <w:bookmarkEnd w:id="348"/>
      <w:bookmarkEnd w:id="349"/>
    </w:p>
    <w:p w14:paraId="51A26BFA" w14:textId="77777777" w:rsidR="00464E31" w:rsidRPr="00F75A11" w:rsidRDefault="00464E31" w:rsidP="00464E31">
      <w:r w:rsidRPr="00F75A11">
        <w:t>The PCF monitors the energy consumption of the network slice that is subject to the energy control. If the threshold is reached, the PCF adjust the AM policies for the UEs to reduce the energy consumption of the network slice.</w:t>
      </w:r>
    </w:p>
    <w:p w14:paraId="5F154802" w14:textId="77777777" w:rsidR="00464E31" w:rsidRDefault="00464E31" w:rsidP="00464E31">
      <w:pPr>
        <w:pStyle w:val="Heading3"/>
        <w:rPr>
          <w:rFonts w:eastAsiaTheme="minorEastAsia"/>
        </w:rPr>
      </w:pPr>
      <w:bookmarkStart w:id="350" w:name="_Toc177460940"/>
      <w:bookmarkStart w:id="351" w:name="_Toc199233701"/>
      <w:bookmarkStart w:id="352" w:name="_Toc199872463"/>
      <w:r>
        <w:rPr>
          <w:rFonts w:eastAsiaTheme="minorEastAsia"/>
        </w:rPr>
        <w:t>6.13.2</w:t>
      </w:r>
      <w:r>
        <w:rPr>
          <w:rFonts w:eastAsiaTheme="minorEastAsia"/>
        </w:rPr>
        <w:tab/>
        <w:t>Procedures</w:t>
      </w:r>
      <w:bookmarkEnd w:id="350"/>
      <w:bookmarkEnd w:id="351"/>
      <w:bookmarkEnd w:id="352"/>
    </w:p>
    <w:p w14:paraId="4E786E09" w14:textId="2A4CB1A3" w:rsidR="00464E31" w:rsidRDefault="00464E31" w:rsidP="00464E31">
      <w:r w:rsidRPr="00F75A11">
        <w:t>Figure 6.13.2-1 illustrates a procedure for policy adjustment based on the energy consumption of the S-NSSAI.</w:t>
      </w:r>
    </w:p>
    <w:p w14:paraId="4B766573" w14:textId="64960AE7" w:rsidR="00263436" w:rsidRDefault="00263436" w:rsidP="00C76F30">
      <w:pPr>
        <w:pStyle w:val="TH"/>
      </w:pPr>
      <w:r>
        <w:object w:dxaOrig="8789" w:dyaOrig="5668" w14:anchorId="75940AFC">
          <v:shape id="_x0000_i1221" type="#_x0000_t75" style="width:439.5pt;height:281.65pt" o:ole="">
            <v:imagedata r:id="rId28" o:title=""/>
          </v:shape>
          <o:OLEObject Type="Embed" ProgID="Word.Picture.8" ShapeID="_x0000_i1221" DrawAspect="Content" ObjectID="_1810485270" r:id="rId29"/>
        </w:object>
      </w:r>
    </w:p>
    <w:p w14:paraId="7D222C07" w14:textId="33C9B4DE" w:rsidR="00464E31" w:rsidRPr="00263436" w:rsidRDefault="00464E31" w:rsidP="00464E31">
      <w:pPr>
        <w:pStyle w:val="TF"/>
      </w:pPr>
      <w:r w:rsidRPr="00263436">
        <w:t>Figure 6.13.2-1: Policy adjustment based on the energy consumption on the S-NSSAI</w:t>
      </w:r>
    </w:p>
    <w:p w14:paraId="1EDD129C" w14:textId="77777777" w:rsidR="00263436" w:rsidRDefault="00263436" w:rsidP="00263436">
      <w:pPr>
        <w:pStyle w:val="B1"/>
      </w:pPr>
      <w:r>
        <w:t>1.</w:t>
      </w:r>
      <w:r>
        <w:tab/>
        <w:t>The PCF retrieves the policy related data for a network slice that includes energy consumption threshold for the S-NSSAI.</w:t>
      </w:r>
    </w:p>
    <w:p w14:paraId="08EBD0CA" w14:textId="77777777" w:rsidR="00263436" w:rsidRDefault="00263436" w:rsidP="00263436">
      <w:pPr>
        <w:pStyle w:val="B1"/>
      </w:pPr>
      <w:r>
        <w:t>2.</w:t>
      </w:r>
      <w:r>
        <w:tab/>
        <w:t>For each UE using the S-NSSAI, the PCF monitors the energy consumption for the UE and the S-NSSAI via the EIF. The PCF calculates the energy consumption of the S-NSSAI by aggregating the energy consumption for per UE and per S-NSSAI for all the UEs being served by the PCF.</w:t>
      </w:r>
    </w:p>
    <w:p w14:paraId="5CC2D488" w14:textId="77777777" w:rsidR="00263436" w:rsidRDefault="00263436" w:rsidP="00263436">
      <w:pPr>
        <w:pStyle w:val="B1"/>
      </w:pPr>
      <w:r>
        <w:t>3.</w:t>
      </w:r>
      <w:r>
        <w:tab/>
        <w:t>If the energy consumption reaches the threshold, the PCF determines the UEs based on the Energy Saving indicator in the subscription information for which the AM policy need to be adjusted. The PCF may trigger the network slice replacement for the UEs based on operator policy to move from one slice to other slice(s).</w:t>
      </w:r>
    </w:p>
    <w:p w14:paraId="242B4633" w14:textId="77777777" w:rsidR="00263436" w:rsidRDefault="00263436" w:rsidP="00263436">
      <w:pPr>
        <w:pStyle w:val="B1"/>
      </w:pPr>
      <w:r>
        <w:t>4.</w:t>
      </w:r>
      <w:r>
        <w:tab/>
        <w:t>The PCF may determine to update the AM policy (e.g., network slice replacement policy, RFSP index) for the determined UEs for which the energy saving indicator is stored in the subscription information.</w:t>
      </w:r>
    </w:p>
    <w:p w14:paraId="7E4D10D8" w14:textId="77777777" w:rsidR="00263436" w:rsidRDefault="00263436" w:rsidP="00263436">
      <w:pPr>
        <w:pStyle w:val="B1"/>
      </w:pPr>
      <w:r>
        <w:t>5.</w:t>
      </w:r>
      <w:r>
        <w:tab/>
        <w:t>The PCF performs AM Policy Modification procedure with AMF and provides the updated policy for the UE.</w:t>
      </w:r>
    </w:p>
    <w:p w14:paraId="34B0DC33" w14:textId="77777777" w:rsidR="00263436" w:rsidRDefault="00263436" w:rsidP="00263436">
      <w:pPr>
        <w:pStyle w:val="B1"/>
      </w:pPr>
      <w:r>
        <w:t>6.</w:t>
      </w:r>
      <w:r>
        <w:tab/>
        <w:t>The AMF stores the updated AM policy and provides the updated parameters for access and mobility control of the UE.</w:t>
      </w:r>
    </w:p>
    <w:p w14:paraId="6A36CB9C" w14:textId="77777777" w:rsidR="00464E31" w:rsidRDefault="00464E31" w:rsidP="00464E31">
      <w:pPr>
        <w:pStyle w:val="Heading3"/>
        <w:rPr>
          <w:rFonts w:eastAsiaTheme="minorEastAsia"/>
          <w:lang w:eastAsia="ja-JP"/>
        </w:rPr>
      </w:pPr>
      <w:bookmarkStart w:id="353" w:name="_Toc177460941"/>
      <w:bookmarkStart w:id="354" w:name="_Toc199233702"/>
      <w:bookmarkStart w:id="355" w:name="_Toc199872464"/>
      <w:r>
        <w:rPr>
          <w:rFonts w:eastAsiaTheme="minorEastAsia"/>
        </w:rPr>
        <w:t>6.13.3</w:t>
      </w:r>
      <w:r>
        <w:rPr>
          <w:rFonts w:eastAsiaTheme="minorEastAsia"/>
        </w:rPr>
        <w:tab/>
        <w:t>Impacts on existing services, entities and interfaces</w:t>
      </w:r>
      <w:bookmarkEnd w:id="353"/>
      <w:bookmarkEnd w:id="354"/>
      <w:bookmarkEnd w:id="355"/>
    </w:p>
    <w:p w14:paraId="532E014D" w14:textId="77777777" w:rsidR="00464E31" w:rsidRDefault="00464E31" w:rsidP="00464E31">
      <w:pPr>
        <w:rPr>
          <w:rFonts w:eastAsia="Yu Mincho"/>
          <w:b/>
          <w:bCs/>
        </w:rPr>
      </w:pPr>
      <w:r>
        <w:rPr>
          <w:rFonts w:eastAsia="Yu Mincho"/>
          <w:b/>
          <w:bCs/>
        </w:rPr>
        <w:t>PCF:</w:t>
      </w:r>
    </w:p>
    <w:p w14:paraId="3089AB39" w14:textId="77777777" w:rsidR="00263436" w:rsidRDefault="00263436" w:rsidP="00263436">
      <w:pPr>
        <w:pStyle w:val="B1"/>
      </w:pPr>
      <w:r>
        <w:t>-</w:t>
      </w:r>
      <w:r>
        <w:tab/>
        <w:t>Obtains the energy consumption information for the UE and the network slice for the UEs using the network slice from the EIF and aggregates the energy consumption information for the UE and the network slice for the UEs using the network slice.</w:t>
      </w:r>
    </w:p>
    <w:p w14:paraId="0B6D13A1" w14:textId="77777777" w:rsidR="00263436" w:rsidRDefault="00263436" w:rsidP="00263436">
      <w:pPr>
        <w:pStyle w:val="B1"/>
      </w:pPr>
      <w:r>
        <w:t>-</w:t>
      </w:r>
      <w:r>
        <w:tab/>
        <w:t>Update the AM policy (e.g. network slice replacement) for the UEs to reduce energy consumption on the Network Slice.</w:t>
      </w:r>
    </w:p>
    <w:p w14:paraId="012ADAF4" w14:textId="77777777" w:rsidR="00464E31" w:rsidRDefault="00464E31" w:rsidP="00464E31">
      <w:pPr>
        <w:pStyle w:val="Heading2"/>
        <w:overflowPunct w:val="0"/>
        <w:autoSpaceDE w:val="0"/>
        <w:autoSpaceDN w:val="0"/>
        <w:adjustRightInd w:val="0"/>
        <w:rPr>
          <w:lang w:eastAsia="en-GB"/>
        </w:rPr>
      </w:pPr>
      <w:bookmarkStart w:id="356" w:name="_Toc199233703"/>
      <w:bookmarkStart w:id="357" w:name="_Toc500949097"/>
      <w:bookmarkStart w:id="358" w:name="_Toc22214908"/>
      <w:bookmarkStart w:id="359" w:name="_Toc94258955"/>
      <w:bookmarkStart w:id="360" w:name="_Toc193705199"/>
      <w:bookmarkStart w:id="361" w:name="_Toc199872465"/>
      <w:r>
        <w:rPr>
          <w:lang w:eastAsia="en-GB"/>
        </w:rPr>
        <w:lastRenderedPageBreak/>
        <w:t>6.14</w:t>
      </w:r>
      <w:r>
        <w:rPr>
          <w:lang w:eastAsia="en-GB"/>
        </w:rPr>
        <w:tab/>
      </w:r>
      <w:r w:rsidRPr="0036659D">
        <w:rPr>
          <w:lang w:eastAsia="en-GB"/>
        </w:rPr>
        <w:t>Solution #</w:t>
      </w:r>
      <w:r>
        <w:rPr>
          <w:lang w:eastAsia="en-GB"/>
        </w:rPr>
        <w:t>14</w:t>
      </w:r>
      <w:r w:rsidRPr="0036659D">
        <w:rPr>
          <w:lang w:eastAsia="en-GB"/>
        </w:rPr>
        <w:t>: Energy Consumption information assisted Policy Update</w:t>
      </w:r>
      <w:bookmarkEnd w:id="356"/>
      <w:bookmarkEnd w:id="361"/>
    </w:p>
    <w:p w14:paraId="641E7CA2" w14:textId="77777777" w:rsidR="00464E31" w:rsidRDefault="00464E31" w:rsidP="00F75A11">
      <w:pPr>
        <w:pStyle w:val="Heading3"/>
        <w:rPr>
          <w:lang w:eastAsia="ko-KR"/>
        </w:rPr>
      </w:pPr>
      <w:bookmarkStart w:id="362" w:name="_Toc199233704"/>
      <w:bookmarkStart w:id="363" w:name="_Toc22214910"/>
      <w:bookmarkStart w:id="364" w:name="_Toc94258957"/>
      <w:bookmarkStart w:id="365" w:name="_Toc193705201"/>
      <w:bookmarkStart w:id="366" w:name="_Toc199872466"/>
      <w:bookmarkEnd w:id="357"/>
      <w:bookmarkEnd w:id="358"/>
      <w:bookmarkEnd w:id="359"/>
      <w:bookmarkEnd w:id="360"/>
      <w:r>
        <w:rPr>
          <w:lang w:eastAsia="ko-KR"/>
        </w:rPr>
        <w:t>6.14.0</w:t>
      </w:r>
      <w:r>
        <w:rPr>
          <w:rFonts w:hint="eastAsia"/>
          <w:lang w:eastAsia="ko-KR"/>
        </w:rPr>
        <w:tab/>
      </w:r>
      <w:r>
        <w:rPr>
          <w:lang w:eastAsia="ko-KR"/>
        </w:rPr>
        <w:t>High-level solution principles</w:t>
      </w:r>
      <w:bookmarkEnd w:id="362"/>
      <w:bookmarkEnd w:id="366"/>
    </w:p>
    <w:p w14:paraId="100DCC8D" w14:textId="77777777" w:rsidR="00263436" w:rsidRDefault="00263436" w:rsidP="00263436">
      <w:r>
        <w:t>This solution focuses on how 5GS adjust the policy information with considering the notification from EIF of energy related information.</w:t>
      </w:r>
    </w:p>
    <w:p w14:paraId="78750A8D" w14:textId="77777777" w:rsidR="00263436" w:rsidRDefault="00263436" w:rsidP="00263436">
      <w:pPr>
        <w:pStyle w:val="B1"/>
      </w:pPr>
      <w:r>
        <w:t>-</w:t>
      </w:r>
      <w:r>
        <w:tab/>
        <w:t>The PCF subscribes the energy related information of target UE, PDU session or QoS flow from EIF.</w:t>
      </w:r>
    </w:p>
    <w:p w14:paraId="5017F23C" w14:textId="77777777" w:rsidR="00263436" w:rsidRDefault="00263436" w:rsidP="00263436">
      <w:pPr>
        <w:pStyle w:val="B1"/>
      </w:pPr>
      <w:r>
        <w:t>-</w:t>
      </w:r>
      <w:r>
        <w:tab/>
        <w:t>If the EIF notifies to PCF that the energy consumption information including renewable energy or the ratio of renewable energy exceed the renewable energy ratio threshold, the PCF may decide to adjust the policy information.</w:t>
      </w:r>
    </w:p>
    <w:p w14:paraId="73551B5C" w14:textId="77777777" w:rsidR="00263436" w:rsidRDefault="00263436" w:rsidP="00263436">
      <w:pPr>
        <w:pStyle w:val="B1"/>
      </w:pPr>
      <w:r>
        <w:t>-</w:t>
      </w:r>
      <w:r>
        <w:tab/>
        <w:t>The PCF initiates the SM Policy Association Modification to increase the QoS of target UE, PDU session or QoS flow, e.g., increase the UL/DL maximum/guaranteed bitrate.</w:t>
      </w:r>
    </w:p>
    <w:p w14:paraId="713594CF" w14:textId="77777777" w:rsidR="00263436" w:rsidRDefault="00263436" w:rsidP="00263436">
      <w:pPr>
        <w:pStyle w:val="B1"/>
      </w:pPr>
      <w:r>
        <w:t>-</w:t>
      </w:r>
      <w:r>
        <w:tab/>
        <w:t>Finally, the UEs which are served with more renewable energy can enjoy better QoS guarantees in 5GS.</w:t>
      </w:r>
    </w:p>
    <w:p w14:paraId="61C5C417" w14:textId="77777777" w:rsidR="00464E31" w:rsidRDefault="00464E31" w:rsidP="00F75A11">
      <w:pPr>
        <w:pStyle w:val="Heading3"/>
      </w:pPr>
      <w:bookmarkStart w:id="367" w:name="_Toc199233705"/>
      <w:bookmarkStart w:id="368" w:name="_Toc199872467"/>
      <w:r>
        <w:t>6.14</w:t>
      </w:r>
      <w:r w:rsidRPr="0041588E">
        <w:t>.1</w:t>
      </w:r>
      <w:r w:rsidRPr="0041588E">
        <w:tab/>
        <w:t>Description</w:t>
      </w:r>
      <w:bookmarkEnd w:id="367"/>
      <w:bookmarkEnd w:id="368"/>
    </w:p>
    <w:p w14:paraId="5646D2DA" w14:textId="77777777" w:rsidR="00263436" w:rsidRDefault="00263436" w:rsidP="0026343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BF2E853" w14:textId="77777777" w:rsidR="00263436" w:rsidRDefault="00263436" w:rsidP="00263436">
      <w:r>
        <w:t>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556ED578" w14:textId="6F27B900" w:rsidR="00263436" w:rsidRDefault="00263436" w:rsidP="00263436">
      <w:pPr>
        <w:pStyle w:val="NO"/>
      </w:pPr>
      <w:r>
        <w:t>NOTE:</w:t>
      </w:r>
      <w:r>
        <w:tab/>
        <w:t>Coordination with SA5 to obtain the renewable energy information per Node-level is needed.</w:t>
      </w:r>
    </w:p>
    <w:p w14:paraId="64AA21B8" w14:textId="77777777" w:rsidR="00263436" w:rsidRDefault="00263436" w:rsidP="00263436">
      <w:r>
        <w:t>Operators may provide renewable energy to support UE access the network and traffic forwarding. There is subscription information per UE includes to show Renewable Energy Indicator that indicating that this UE's PDU session(s)/QoS flow(s) are allowed to do the policy adjustment to improve the QoS parameters.</w:t>
      </w:r>
    </w:p>
    <w:p w14:paraId="51F628F6" w14:textId="48C48DF9" w:rsidR="00263436" w:rsidRPr="00263436" w:rsidRDefault="00263436" w:rsidP="00263436">
      <w:pPr>
        <w:pStyle w:val="EditorsNote"/>
      </w:pPr>
      <w:r>
        <w:t>Editor's note:</w:t>
      </w:r>
      <w:r>
        <w:tab/>
        <w:t>Whether there is alternative method (besides Renewable Energy Indicator) in order to allow typical UE to be served with the policy adjustment is FFS.</w:t>
      </w:r>
    </w:p>
    <w:p w14:paraId="439F29CC" w14:textId="77777777" w:rsidR="00263436" w:rsidRDefault="00263436" w:rsidP="00263436">
      <w:pPr>
        <w:rPr>
          <w:lang w:eastAsia="zh-CN"/>
        </w:rPr>
      </w:pPr>
      <w:r>
        <w:rPr>
          <w:lang w:eastAsia="zh-CN"/>
        </w:rPr>
        <w:t>During PDU session establishment, the SMF retrieve the subscription information, and forward the Renewable energy indicator to PCF within the SM policy Association procedure. Based on this indicator, the PCF subscribe the EIF about the notification of energy supply including renewable energy or notification the current ratio of renewable energy. The PCF may adjust the policy information of this UE to improve the QoS related parameter.</w:t>
      </w:r>
    </w:p>
    <w:p w14:paraId="19DA050A" w14:textId="77777777" w:rsidR="00263436" w:rsidRDefault="00263436" w:rsidP="00263436">
      <w:pPr>
        <w:rPr>
          <w:lang w:eastAsia="zh-CN"/>
        </w:rPr>
      </w:pPr>
      <w:r>
        <w:rPr>
          <w:lang w:eastAsia="zh-CN"/>
        </w:rPr>
        <w:t>According to the improve the QoS related parameter, there are the following examples:</w:t>
      </w:r>
    </w:p>
    <w:p w14:paraId="7BFD434A" w14:textId="77777777" w:rsidR="00263436" w:rsidRDefault="00263436" w:rsidP="00263436">
      <w:pPr>
        <w:pStyle w:val="B1"/>
        <w:rPr>
          <w:lang w:eastAsia="zh-CN"/>
        </w:rPr>
      </w:pPr>
      <w:r>
        <w:rPr>
          <w:lang w:eastAsia="zh-CN"/>
        </w:rPr>
        <w:t>-</w:t>
      </w:r>
      <w:r>
        <w:rPr>
          <w:lang w:eastAsia="zh-CN"/>
        </w:rPr>
        <w:tab/>
        <w:t>The PCF may increase the flow bit rates or aggregate bit rates of both UL/DL to improve the data rate of target UE.</w:t>
      </w:r>
    </w:p>
    <w:p w14:paraId="569C7E66" w14:textId="77777777" w:rsidR="00263436" w:rsidRDefault="00263436" w:rsidP="00263436">
      <w:pPr>
        <w:pStyle w:val="B1"/>
        <w:rPr>
          <w:lang w:eastAsia="zh-CN"/>
        </w:rPr>
      </w:pPr>
      <w:r>
        <w:rPr>
          <w:lang w:eastAsia="zh-CN"/>
        </w:rPr>
        <w:t>-</w:t>
      </w:r>
      <w:r>
        <w:rPr>
          <w:lang w:eastAsia="zh-CN"/>
        </w:rPr>
        <w:tab/>
        <w:t>The PCF may adjust the ARP to give higher priority to target UE to increase the pre-emption capability.</w:t>
      </w:r>
    </w:p>
    <w:p w14:paraId="188E3509" w14:textId="77777777" w:rsidR="00263436" w:rsidRDefault="00263436" w:rsidP="00263436">
      <w:pPr>
        <w:pStyle w:val="B1"/>
        <w:rPr>
          <w:lang w:eastAsia="zh-CN"/>
        </w:rPr>
      </w:pPr>
      <w:r>
        <w:rPr>
          <w:lang w:eastAsia="zh-CN"/>
        </w:rPr>
        <w:t>-</w:t>
      </w:r>
      <w:r>
        <w:rPr>
          <w:lang w:eastAsia="zh-CN"/>
        </w:rPr>
        <w:tab/>
        <w:t>The PCF may adjust the Maximum Packet Loss Rate or Packet Error Rate of target UE to further reduce the possibility of packet loss.</w:t>
      </w:r>
    </w:p>
    <w:p w14:paraId="7A52B83C" w14:textId="77777777" w:rsidR="00464E31" w:rsidRDefault="00464E31" w:rsidP="00F75A11">
      <w:pPr>
        <w:pStyle w:val="Heading3"/>
        <w:rPr>
          <w:lang w:eastAsia="ko-KR"/>
        </w:rPr>
      </w:pPr>
      <w:bookmarkStart w:id="369" w:name="_Toc199233706"/>
      <w:bookmarkStart w:id="370" w:name="_Toc22214911"/>
      <w:bookmarkStart w:id="371" w:name="_Toc94258958"/>
      <w:bookmarkStart w:id="372" w:name="_Toc193705202"/>
      <w:bookmarkStart w:id="373" w:name="_Toc199872468"/>
      <w:bookmarkEnd w:id="363"/>
      <w:bookmarkEnd w:id="364"/>
      <w:bookmarkEnd w:id="365"/>
      <w:r>
        <w:rPr>
          <w:lang w:eastAsia="ko-KR"/>
        </w:rPr>
        <w:lastRenderedPageBreak/>
        <w:t>6.14.2</w:t>
      </w:r>
      <w:r>
        <w:rPr>
          <w:lang w:eastAsia="ko-KR"/>
        </w:rPr>
        <w:tab/>
        <w:t>Procedures</w:t>
      </w:r>
      <w:bookmarkEnd w:id="369"/>
      <w:bookmarkEnd w:id="373"/>
    </w:p>
    <w:p w14:paraId="5272D819" w14:textId="77777777" w:rsidR="00464E31" w:rsidRPr="0088708F" w:rsidRDefault="00464E31" w:rsidP="00263436">
      <w:pPr>
        <w:pStyle w:val="TH"/>
        <w:rPr>
          <w:lang w:eastAsia="zh-CN"/>
        </w:rPr>
      </w:pPr>
      <w:r>
        <w:object w:dxaOrig="8843" w:dyaOrig="5888" w14:anchorId="1B64B2C4">
          <v:shape id="_x0000_i1031" type="#_x0000_t75" style="width:383.05pt;height:255.15pt" o:ole="">
            <v:imagedata r:id="rId30" o:title=""/>
          </v:shape>
          <o:OLEObject Type="Embed" ProgID="Visio.Drawing.15" ShapeID="_x0000_i1031" DrawAspect="Content" ObjectID="_1810485271" r:id="rId31"/>
        </w:object>
      </w:r>
    </w:p>
    <w:p w14:paraId="1AD90C21" w14:textId="6C77E797" w:rsidR="00464E31" w:rsidRPr="003964A6" w:rsidRDefault="00464E31" w:rsidP="00464E31">
      <w:pPr>
        <w:pStyle w:val="TF"/>
      </w:pPr>
      <w:bookmarkStart w:id="374" w:name="_CRFigure4_2_31"/>
      <w:r w:rsidRPr="003964A6">
        <w:t xml:space="preserve">Figure </w:t>
      </w:r>
      <w:bookmarkEnd w:id="374"/>
      <w:r>
        <w:t>6.14.2-1</w:t>
      </w:r>
      <w:r w:rsidRPr="003964A6">
        <w:t xml:space="preserve">: </w:t>
      </w:r>
      <w:r>
        <w:t>Procedure of policy update assisted by Energy co</w:t>
      </w:r>
      <w:r w:rsidR="00387190">
        <w:t>n</w:t>
      </w:r>
      <w:r>
        <w:t>sumption information</w:t>
      </w:r>
    </w:p>
    <w:p w14:paraId="6CDD3F03" w14:textId="77777777" w:rsidR="00263436" w:rsidRDefault="00263436" w:rsidP="00263436">
      <w:pPr>
        <w:pStyle w:val="B1"/>
        <w:rPr>
          <w:lang w:eastAsia="zh-CN"/>
        </w:rPr>
      </w:pPr>
      <w:r>
        <w:rPr>
          <w:lang w:eastAsia="zh-CN"/>
        </w:rPr>
        <w:t>1-2.</w:t>
      </w:r>
      <w:r>
        <w:rPr>
          <w:lang w:eastAsia="zh-CN"/>
        </w:rPr>
        <w:tab/>
        <w:t>The SMF retrieves the UE subscription information. The subscription information includes Renewable Energy Indicator that indicating that it is allowed to adjust the policy information based on the renewable energy information.</w:t>
      </w:r>
    </w:p>
    <w:p w14:paraId="1560A70A" w14:textId="66F2DB44" w:rsidR="00263436" w:rsidRDefault="00263436" w:rsidP="00263436">
      <w:pPr>
        <w:pStyle w:val="NO"/>
        <w:rPr>
          <w:lang w:eastAsia="zh-CN"/>
        </w:rPr>
      </w:pPr>
      <w:r>
        <w:rPr>
          <w:lang w:eastAsia="zh-CN"/>
        </w:rPr>
        <w:t>NOTE:</w:t>
      </w:r>
      <w:r>
        <w:rPr>
          <w:lang w:eastAsia="zh-CN"/>
        </w:rPr>
        <w:tab/>
        <w:t>It depends on operator's policy or implementation that how PCF decides the policy data if the subscription information in UDM includes both Renewable Energy Indicator or Energy Saving Indicator.</w:t>
      </w:r>
    </w:p>
    <w:p w14:paraId="1E96A2A9" w14:textId="77777777" w:rsidR="00263436" w:rsidRDefault="00263436" w:rsidP="00263436">
      <w:pPr>
        <w:pStyle w:val="B1"/>
        <w:rPr>
          <w:lang w:eastAsia="zh-CN"/>
        </w:rPr>
      </w:pPr>
      <w:r>
        <w:rPr>
          <w:lang w:eastAsia="zh-CN"/>
        </w:rPr>
        <w:t>3-4.</w:t>
      </w:r>
      <w:r>
        <w:rPr>
          <w:lang w:eastAsia="zh-CN"/>
        </w:rPr>
        <w:tab/>
        <w:t>The SMF establishes or modifies a SM policy Association with PCF by invoking Npcf_SMPolicyControl_Create operation or by invoking Npcf_SMPolicyControl_Update operation including the Renewable Energy Indicator received from UDM in step 2.</w:t>
      </w:r>
    </w:p>
    <w:p w14:paraId="4727BEE9" w14:textId="77777777" w:rsidR="00263436" w:rsidRDefault="00263436" w:rsidP="00263436">
      <w:pPr>
        <w:pStyle w:val="B1"/>
        <w:rPr>
          <w:lang w:eastAsia="zh-CN"/>
        </w:rPr>
      </w:pPr>
      <w:r>
        <w:rPr>
          <w:lang w:eastAsia="zh-CN"/>
        </w:rPr>
        <w:tab/>
        <w:t>Depending on operator's policy and configuration, the operator may set a threshold value, which is the ratio of renewable energy to total energy consumption of target UE, PDU session or QoS flow.</w:t>
      </w:r>
    </w:p>
    <w:p w14:paraId="7205392E" w14:textId="77777777" w:rsidR="00263436" w:rsidRDefault="00263436" w:rsidP="00263436">
      <w:pPr>
        <w:pStyle w:val="B1"/>
        <w:rPr>
          <w:lang w:eastAsia="zh-CN"/>
        </w:rPr>
      </w:pPr>
      <w:r>
        <w:rPr>
          <w:lang w:eastAsia="zh-CN"/>
        </w:rPr>
        <w:t>5-6.</w:t>
      </w:r>
      <w:r>
        <w:rPr>
          <w:lang w:eastAsia="zh-CN"/>
        </w:rPr>
        <w:tab/>
        <w:t>The PCF invokes the subscription to EIF by Neif_EventExposure_Subscribe including UE ID, DNN, S-NSSAI and Renewable Energy Indicator to subscribe the energy related information of target UE, PDU session or QoS flow.</w:t>
      </w:r>
    </w:p>
    <w:p w14:paraId="53D0545D" w14:textId="77777777" w:rsidR="00263436" w:rsidRDefault="00263436" w:rsidP="00263436">
      <w:pPr>
        <w:pStyle w:val="B1"/>
        <w:rPr>
          <w:lang w:eastAsia="zh-CN"/>
        </w:rPr>
      </w:pPr>
      <w:r>
        <w:rPr>
          <w:lang w:eastAsia="zh-CN"/>
        </w:rPr>
        <w:tab/>
        <w:t>The PCF may subscribe the following energy related information:</w:t>
      </w:r>
    </w:p>
    <w:p w14:paraId="1174ED81" w14:textId="77777777" w:rsidR="00263436" w:rsidRDefault="00263436" w:rsidP="00263436">
      <w:pPr>
        <w:pStyle w:val="B2"/>
        <w:rPr>
          <w:lang w:eastAsia="zh-CN"/>
        </w:rPr>
      </w:pPr>
      <w:r>
        <w:rPr>
          <w:lang w:eastAsia="zh-CN"/>
        </w:rPr>
        <w:t>-</w:t>
      </w:r>
      <w:r>
        <w:rPr>
          <w:lang w:eastAsia="zh-CN"/>
        </w:rPr>
        <w:tab/>
        <w:t>There is the existence of renewable energy in the energy related information of target UE, PDU session or QoS flow.</w:t>
      </w:r>
    </w:p>
    <w:p w14:paraId="13886333" w14:textId="77777777" w:rsidR="00263436" w:rsidRDefault="00263436" w:rsidP="00263436">
      <w:pPr>
        <w:pStyle w:val="B2"/>
        <w:rPr>
          <w:lang w:eastAsia="zh-CN"/>
        </w:rPr>
      </w:pPr>
      <w:r>
        <w:rPr>
          <w:lang w:eastAsia="zh-CN"/>
        </w:rPr>
        <w:t>-</w:t>
      </w:r>
      <w:r>
        <w:rPr>
          <w:lang w:eastAsia="zh-CN"/>
        </w:rPr>
        <w:tab/>
        <w:t>Ratio of renewable energy in energy related information of target UE, PDU session or QoS flow.</w:t>
      </w:r>
    </w:p>
    <w:p w14:paraId="56E6BFD1" w14:textId="1CBE8799" w:rsidR="00263436" w:rsidRDefault="00263436" w:rsidP="00263436">
      <w:pPr>
        <w:pStyle w:val="B1"/>
        <w:rPr>
          <w:lang w:eastAsia="zh-CN"/>
        </w:rPr>
      </w:pPr>
      <w:r>
        <w:rPr>
          <w:lang w:eastAsia="zh-CN"/>
        </w:rPr>
        <w:t>7.</w:t>
      </w:r>
      <w:r>
        <w:rPr>
          <w:lang w:eastAsia="zh-CN"/>
        </w:rPr>
        <w:tab/>
        <w:t xml:space="preserve">The EIF performs the energy consumption information calculation as described in clause 5.51.2.3 of </w:t>
      </w:r>
      <w:r w:rsidR="004E7161">
        <w:rPr>
          <w:lang w:eastAsia="zh-CN"/>
        </w:rPr>
        <w:t>TS 23.501 [</w:t>
      </w:r>
      <w:r>
        <w:rPr>
          <w:lang w:eastAsia="zh-CN"/>
        </w:rPr>
        <w:t>2] and then reports the energy related information of the required granularity to the Consumer PCF via Neif_EventExposure_Notify. The EIF notifies PCF about the existence of renewable energy in the energy related information, or the EIF notifies PCF about the ratio of renewable energy in energy related information.</w:t>
      </w:r>
    </w:p>
    <w:p w14:paraId="1446FBDA" w14:textId="77777777" w:rsidR="00263436" w:rsidRDefault="00263436" w:rsidP="00263436">
      <w:pPr>
        <w:pStyle w:val="B1"/>
        <w:rPr>
          <w:lang w:eastAsia="zh-CN"/>
        </w:rPr>
      </w:pPr>
      <w:r>
        <w:rPr>
          <w:lang w:eastAsia="zh-CN"/>
        </w:rPr>
        <w:t>8.</w:t>
      </w:r>
      <w:r>
        <w:rPr>
          <w:lang w:eastAsia="zh-CN"/>
        </w:rPr>
        <w:tab/>
        <w:t>The PCF may consider to update the policy information by taking into account of the energy related information from EIF.</w:t>
      </w:r>
    </w:p>
    <w:p w14:paraId="69FB8E38" w14:textId="77777777" w:rsidR="00263436" w:rsidRDefault="00263436" w:rsidP="00263436">
      <w:pPr>
        <w:pStyle w:val="B1"/>
        <w:rPr>
          <w:lang w:eastAsia="zh-CN"/>
        </w:rPr>
      </w:pPr>
      <w:r>
        <w:rPr>
          <w:lang w:eastAsia="zh-CN"/>
        </w:rPr>
        <w:tab/>
        <w:t>If the energy related information of the required granularity indicates the existing of renewable energy information, it means that the consumed energy includes the renewable energy. The PCF may consider improving QoS parameters to allow the UE to have higher user experience.</w:t>
      </w:r>
    </w:p>
    <w:p w14:paraId="5247A6B9" w14:textId="77777777" w:rsidR="00263436" w:rsidRDefault="00263436" w:rsidP="00263436">
      <w:pPr>
        <w:pStyle w:val="B1"/>
        <w:rPr>
          <w:lang w:eastAsia="zh-CN"/>
        </w:rPr>
      </w:pPr>
      <w:r>
        <w:rPr>
          <w:lang w:eastAsia="zh-CN"/>
        </w:rPr>
        <w:lastRenderedPageBreak/>
        <w:tab/>
        <w:t>If the ratio of renewable energy in energy related information of certain granularity exceeds the threshold value which defined by operator in step 3-4, it means that the consumed renewable energy exceeds the pre-defined threshold. The PCF may consider updating the policy information to improve some of the QoS parameters to allow the UE to have higher user experience.</w:t>
      </w:r>
    </w:p>
    <w:p w14:paraId="7BC08D45" w14:textId="77777777" w:rsidR="00263436" w:rsidRDefault="00263436" w:rsidP="00263436">
      <w:pPr>
        <w:pStyle w:val="B1"/>
        <w:rPr>
          <w:lang w:eastAsia="zh-CN"/>
        </w:rPr>
      </w:pPr>
      <w:r>
        <w:rPr>
          <w:lang w:eastAsia="zh-CN"/>
        </w:rPr>
        <w:tab/>
        <w:t>The PCF may consider to update the policy information with the following examples:</w:t>
      </w:r>
    </w:p>
    <w:p w14:paraId="5E3D9544" w14:textId="77777777" w:rsidR="00263436" w:rsidRDefault="00263436" w:rsidP="00263436">
      <w:pPr>
        <w:pStyle w:val="B2"/>
        <w:rPr>
          <w:lang w:eastAsia="zh-CN"/>
        </w:rPr>
      </w:pPr>
      <w:r>
        <w:rPr>
          <w:lang w:eastAsia="zh-CN"/>
        </w:rPr>
        <w:t>-</w:t>
      </w:r>
      <w:r>
        <w:rPr>
          <w:lang w:eastAsia="zh-CN"/>
        </w:rPr>
        <w:tab/>
        <w:t>Increase the flow bit rates or aggregate bit rates of both UL/DL to improve the data rate of target UE.</w:t>
      </w:r>
    </w:p>
    <w:p w14:paraId="7FA1D64B" w14:textId="77777777" w:rsidR="00263436" w:rsidRDefault="00263436" w:rsidP="00263436">
      <w:pPr>
        <w:pStyle w:val="B2"/>
        <w:rPr>
          <w:lang w:eastAsia="zh-CN"/>
        </w:rPr>
      </w:pPr>
      <w:r>
        <w:rPr>
          <w:lang w:eastAsia="zh-CN"/>
        </w:rPr>
        <w:t>-</w:t>
      </w:r>
      <w:r>
        <w:rPr>
          <w:lang w:eastAsia="zh-CN"/>
        </w:rPr>
        <w:tab/>
        <w:t>Adjust the ARP to give higher priority to target UE to increase the pre-emption capability.</w:t>
      </w:r>
    </w:p>
    <w:p w14:paraId="493AD173" w14:textId="77777777" w:rsidR="00263436" w:rsidRDefault="00263436" w:rsidP="00263436">
      <w:pPr>
        <w:pStyle w:val="B2"/>
        <w:rPr>
          <w:lang w:eastAsia="zh-CN"/>
        </w:rPr>
      </w:pPr>
      <w:r>
        <w:rPr>
          <w:lang w:eastAsia="zh-CN"/>
        </w:rPr>
        <w:t>-</w:t>
      </w:r>
      <w:r>
        <w:rPr>
          <w:lang w:eastAsia="zh-CN"/>
        </w:rPr>
        <w:tab/>
        <w:t>Adjust the Maximum Packet Loss Rate or Packet Error Rate of target UE to further reduce the possibility of packet loss.</w:t>
      </w:r>
    </w:p>
    <w:p w14:paraId="46691C0B" w14:textId="4F1C8925" w:rsidR="00263436" w:rsidRDefault="00263436" w:rsidP="00263436">
      <w:pPr>
        <w:pStyle w:val="B1"/>
        <w:rPr>
          <w:lang w:eastAsia="zh-CN"/>
        </w:rPr>
      </w:pPr>
      <w:r>
        <w:rPr>
          <w:lang w:eastAsia="zh-CN"/>
        </w:rPr>
        <w:t>9-10.</w:t>
      </w:r>
      <w:r>
        <w:rPr>
          <w:lang w:eastAsia="zh-CN"/>
        </w:rPr>
        <w:tab/>
        <w:t xml:space="preserve">The same as step 4-5 in Figure 4.16.5.2-1 of </w:t>
      </w:r>
      <w:r w:rsidR="004E7161">
        <w:rPr>
          <w:lang w:eastAsia="zh-CN"/>
        </w:rPr>
        <w:t>TS 23.502 [</w:t>
      </w:r>
      <w:r>
        <w:rPr>
          <w:lang w:eastAsia="zh-CN"/>
        </w:rPr>
        <w:t>3].</w:t>
      </w:r>
    </w:p>
    <w:p w14:paraId="52F719FA" w14:textId="77777777" w:rsidR="00464E31" w:rsidRDefault="00464E31" w:rsidP="00464E31">
      <w:pPr>
        <w:pStyle w:val="Heading3"/>
        <w:rPr>
          <w:rFonts w:eastAsia="Times New Roman"/>
          <w:lang w:eastAsia="ko-KR"/>
        </w:rPr>
      </w:pPr>
      <w:bookmarkStart w:id="375" w:name="_Toc199233707"/>
      <w:bookmarkStart w:id="376" w:name="_Toc199872469"/>
      <w:bookmarkEnd w:id="370"/>
      <w:bookmarkEnd w:id="371"/>
      <w:bookmarkEnd w:id="372"/>
      <w:r>
        <w:rPr>
          <w:rFonts w:eastAsia="Times New Roman"/>
          <w:lang w:eastAsia="ko-KR"/>
        </w:rPr>
        <w:t>6.14.3</w:t>
      </w:r>
      <w:r>
        <w:rPr>
          <w:rFonts w:eastAsia="Times New Roman"/>
          <w:lang w:eastAsia="ko-KR"/>
        </w:rPr>
        <w:tab/>
      </w:r>
      <w:r>
        <w:t>Impacts on services, entities, and interfaces</w:t>
      </w:r>
      <w:bookmarkEnd w:id="375"/>
      <w:bookmarkEnd w:id="376"/>
    </w:p>
    <w:p w14:paraId="39BD8897" w14:textId="77777777" w:rsidR="00263436" w:rsidRPr="00263436" w:rsidRDefault="00263436" w:rsidP="00263436">
      <w:pPr>
        <w:rPr>
          <w:b/>
          <w:bCs/>
        </w:rPr>
      </w:pPr>
      <w:r w:rsidRPr="00263436">
        <w:rPr>
          <w:b/>
          <w:bCs/>
        </w:rPr>
        <w:t>PCF:</w:t>
      </w:r>
    </w:p>
    <w:p w14:paraId="79115417" w14:textId="77777777" w:rsidR="00263436" w:rsidRDefault="00263436" w:rsidP="00263436">
      <w:pPr>
        <w:pStyle w:val="B1"/>
      </w:pPr>
      <w:r>
        <w:t>-</w:t>
      </w:r>
      <w:r>
        <w:tab/>
        <w:t>Determine policy information by considering of energy related information about renewable information for certain granularity from EIF. The PCF may consider to update the policy or improve some of the QoS parameters if energy related information of the required granularity indicates the renewable energy information or ratio of renewable energy in energy related information of certain granularity exceeds the threshold set by operator.</w:t>
      </w:r>
    </w:p>
    <w:p w14:paraId="037C5036" w14:textId="77777777" w:rsidR="00263436" w:rsidRDefault="00263436" w:rsidP="00263436">
      <w:pPr>
        <w:pStyle w:val="B1"/>
      </w:pPr>
      <w:r>
        <w:t>-</w:t>
      </w:r>
      <w:r>
        <w:tab/>
        <w:t>Decide to subscribe the energy consumption information from EIF according to the Renewable Energy Indicator.</w:t>
      </w:r>
    </w:p>
    <w:p w14:paraId="3DAF9F44" w14:textId="77777777" w:rsidR="00263436" w:rsidRPr="00263436" w:rsidRDefault="00263436" w:rsidP="00263436">
      <w:pPr>
        <w:rPr>
          <w:b/>
          <w:bCs/>
        </w:rPr>
      </w:pPr>
      <w:r w:rsidRPr="00263436">
        <w:rPr>
          <w:b/>
          <w:bCs/>
        </w:rPr>
        <w:t>SMF:</w:t>
      </w:r>
    </w:p>
    <w:p w14:paraId="17EC8C08" w14:textId="01268E7C" w:rsidR="00263436" w:rsidRDefault="00263436" w:rsidP="00263436">
      <w:pPr>
        <w:pStyle w:val="B1"/>
      </w:pPr>
      <w:r>
        <w:t>-</w:t>
      </w:r>
      <w:r>
        <w:tab/>
        <w:t>Establish or modify a SM Policy Association with PCF by providing Renewable Energy Indicator.</w:t>
      </w:r>
    </w:p>
    <w:p w14:paraId="5FE63553" w14:textId="5090C79F" w:rsidR="00263436" w:rsidRDefault="00263436" w:rsidP="00263436">
      <w:pPr>
        <w:pStyle w:val="B1"/>
      </w:pPr>
      <w:r>
        <w:t>-</w:t>
      </w:r>
      <w:r>
        <w:tab/>
        <w:t>Receive the subscription data of Renewable Energy Indicator from UDM.</w:t>
      </w:r>
    </w:p>
    <w:p w14:paraId="005E00D8" w14:textId="77777777" w:rsidR="00263436" w:rsidRPr="00263436" w:rsidRDefault="00263436" w:rsidP="00263436">
      <w:pPr>
        <w:rPr>
          <w:b/>
          <w:bCs/>
        </w:rPr>
      </w:pPr>
      <w:r w:rsidRPr="00263436">
        <w:rPr>
          <w:b/>
          <w:bCs/>
        </w:rPr>
        <w:t>EIF:</w:t>
      </w:r>
    </w:p>
    <w:p w14:paraId="779E394E" w14:textId="77777777" w:rsidR="00263436" w:rsidRDefault="00263436" w:rsidP="00263436">
      <w:pPr>
        <w:pStyle w:val="B1"/>
      </w:pPr>
      <w:r>
        <w:t>-</w:t>
      </w:r>
      <w:r>
        <w:tab/>
        <w:t>Configure threshold value, which is the ratio of renewable energy to total energy consumption of required granularity.</w:t>
      </w:r>
    </w:p>
    <w:p w14:paraId="5D5E69EA" w14:textId="77777777" w:rsidR="00263436" w:rsidRDefault="00263436" w:rsidP="00263436">
      <w:pPr>
        <w:pStyle w:val="B1"/>
      </w:pPr>
      <w:r>
        <w:t>-</w:t>
      </w:r>
      <w:r>
        <w:tab/>
        <w:t>Provide renewable information for certain granularity to PCF based on the subscription.</w:t>
      </w:r>
    </w:p>
    <w:p w14:paraId="727263F1" w14:textId="1D262CDB" w:rsidR="00263436" w:rsidRPr="00263436" w:rsidRDefault="00263436" w:rsidP="00263436">
      <w:pPr>
        <w:rPr>
          <w:rFonts w:hint="eastAsia"/>
          <w:b/>
          <w:bCs/>
        </w:rPr>
      </w:pPr>
      <w:r w:rsidRPr="00263436">
        <w:rPr>
          <w:rFonts w:hint="eastAsia"/>
          <w:b/>
          <w:bCs/>
        </w:rPr>
        <w:t>UDM</w:t>
      </w:r>
      <w:r w:rsidRPr="00263436">
        <w:rPr>
          <w:b/>
          <w:bCs/>
        </w:rPr>
        <w:t>:</w:t>
      </w:r>
    </w:p>
    <w:p w14:paraId="6E958B8E" w14:textId="77777777" w:rsidR="00263436" w:rsidRDefault="00263436" w:rsidP="00263436">
      <w:pPr>
        <w:pStyle w:val="B1"/>
      </w:pPr>
      <w:r>
        <w:t>-</w:t>
      </w:r>
      <w:r>
        <w:tab/>
        <w:t>A Renewable Energy indicator.</w:t>
      </w:r>
    </w:p>
    <w:p w14:paraId="6C745D36" w14:textId="6CF2D0D9" w:rsidR="00D73DFC" w:rsidRDefault="00D73DFC" w:rsidP="00D73DFC">
      <w:pPr>
        <w:pStyle w:val="Heading2"/>
      </w:pPr>
      <w:bookmarkStart w:id="377" w:name="_Toc199233708"/>
      <w:bookmarkStart w:id="378" w:name="_Toc199872470"/>
      <w:r>
        <w:rPr>
          <w:lang w:eastAsia="zh-CN"/>
        </w:rPr>
        <w:t>6.15</w:t>
      </w:r>
      <w:r>
        <w:rPr>
          <w:lang w:eastAsia="zh-CN"/>
        </w:rPr>
        <w:tab/>
        <w:t>Solution #15</w:t>
      </w:r>
      <w:r w:rsidRPr="005733AD">
        <w:rPr>
          <w:lang w:eastAsia="zh-CN"/>
        </w:rPr>
        <w:t xml:space="preserve">: </w:t>
      </w:r>
      <w:r>
        <w:rPr>
          <w:lang w:eastAsia="zh-CN"/>
        </w:rPr>
        <w:t>UE e</w:t>
      </w:r>
      <w:r w:rsidRPr="005733AD">
        <w:rPr>
          <w:lang w:eastAsia="zh-CN"/>
        </w:rPr>
        <w:t>nergy saving service</w:t>
      </w:r>
      <w:bookmarkEnd w:id="377"/>
      <w:bookmarkEnd w:id="378"/>
    </w:p>
    <w:p w14:paraId="4728C8C4" w14:textId="77777777" w:rsidR="00D73DFC" w:rsidRPr="00580DB5" w:rsidRDefault="00D73DFC" w:rsidP="00D73DFC">
      <w:pPr>
        <w:pStyle w:val="Heading3"/>
      </w:pPr>
      <w:bookmarkStart w:id="379" w:name="_Toc199233709"/>
      <w:bookmarkStart w:id="380" w:name="_Toc199872471"/>
      <w:r>
        <w:t>6.15</w:t>
      </w:r>
      <w:r w:rsidRPr="00580DB5">
        <w:t>.0</w:t>
      </w:r>
      <w:r w:rsidRPr="00580DB5">
        <w:tab/>
        <w:t>High-level solution principles</w:t>
      </w:r>
      <w:bookmarkEnd w:id="379"/>
      <w:bookmarkEnd w:id="380"/>
    </w:p>
    <w:p w14:paraId="5971B26A" w14:textId="77777777" w:rsidR="00263436" w:rsidRDefault="00263436" w:rsidP="00263436">
      <w:pPr>
        <w:pStyle w:val="B1"/>
      </w:pPr>
      <w:r>
        <w:t>-</w:t>
      </w:r>
      <w:r>
        <w:tab/>
        <w:t>It is assumed that a user is subscribed to one of the available UE energy saving services via the service provider AF or alternatively by the operator, based on the SLA agreement between the operator and the service provider.</w:t>
      </w:r>
    </w:p>
    <w:p w14:paraId="3A06DDBC" w14:textId="77777777" w:rsidR="00263436" w:rsidRDefault="00263436" w:rsidP="00263436">
      <w:pPr>
        <w:pStyle w:val="B1"/>
      </w:pPr>
      <w:r>
        <w:t>-</w:t>
      </w:r>
      <w:r>
        <w:tab/>
        <w:t>It is assumed that the PCF holds energy saving policy, for example operator defined, per each available UE energy saving service. Two UE energy saving services, UE energy saving service A and UE energy saving service B, are defined by this solution.</w:t>
      </w:r>
    </w:p>
    <w:p w14:paraId="2A970095" w14:textId="77777777" w:rsidR="00263436" w:rsidRDefault="00263436" w:rsidP="00263436">
      <w:pPr>
        <w:pStyle w:val="B1"/>
      </w:pPr>
      <w:r>
        <w:t>-</w:t>
      </w:r>
      <w:r>
        <w:tab/>
        <w:t>It is also assumed that the AF can monitor on the application level the communication with the UE. Based on certain criteria within the AF, the AF may request activation for the UE subscribed UE energy saving service.</w:t>
      </w:r>
    </w:p>
    <w:p w14:paraId="6EF792DD" w14:textId="6CDD6548" w:rsidR="00263436" w:rsidRDefault="00263436" w:rsidP="00263436">
      <w:pPr>
        <w:pStyle w:val="NO"/>
      </w:pPr>
      <w:r>
        <w:t>NOTE:</w:t>
      </w:r>
      <w:r>
        <w:tab/>
        <w:t>UE energy saving service is an Energy Saving Subscription as specified in clause 6.15.1 that can be subscribed by the user.</w:t>
      </w:r>
    </w:p>
    <w:p w14:paraId="24B146E0" w14:textId="77777777" w:rsidR="00D73DFC" w:rsidRDefault="00D73DFC" w:rsidP="00D73DFC">
      <w:pPr>
        <w:pStyle w:val="Heading3"/>
      </w:pPr>
      <w:bookmarkStart w:id="381" w:name="_Toc199233710"/>
      <w:bookmarkStart w:id="382" w:name="_Toc199872472"/>
      <w:r>
        <w:t>6.15.1</w:t>
      </w:r>
      <w:r>
        <w:tab/>
        <w:t>Description</w:t>
      </w:r>
      <w:bookmarkEnd w:id="381"/>
      <w:bookmarkEnd w:id="382"/>
    </w:p>
    <w:p w14:paraId="2688E5F8" w14:textId="77777777" w:rsidR="00263436" w:rsidRDefault="00263436" w:rsidP="00263436">
      <w:r>
        <w:t>This solution applies to Key Issue #2.</w:t>
      </w:r>
    </w:p>
    <w:p w14:paraId="6E5BD329" w14:textId="77777777" w:rsidR="00263436" w:rsidRDefault="00263436" w:rsidP="00263436">
      <w:r>
        <w:lastRenderedPageBreak/>
        <w:t>With the development of mobile networks the 3GPP network is expected to accommodate more services like Augmented Reality (AR), Extended Reality (XR) called immersive services which can cause higher energy consumption at the device side. To achieve providing immersive service experience, the 3GPP system is required to provide a long-time high data rate data transmission with low energy consumption in the device. To achieve energy efficiency, the operator will need to introduce the concept of energy as a service and to provide different levels of energy saving services for subscribers. This solution proposes two new UE energy saving services:</w:t>
      </w:r>
    </w:p>
    <w:p w14:paraId="4AD52F6C" w14:textId="77777777" w:rsidR="00263436" w:rsidRDefault="00263436" w:rsidP="00263436">
      <w:pPr>
        <w:pStyle w:val="B1"/>
      </w:pPr>
      <w:r>
        <w:t>1)</w:t>
      </w:r>
      <w:r>
        <w:tab/>
        <w:t>UE energy saving service level A (high price subscription): the network provides and maintains high service experience (e.g., low latency, high throughput).</w:t>
      </w:r>
    </w:p>
    <w:p w14:paraId="2A572814" w14:textId="77777777" w:rsidR="00263436" w:rsidRDefault="00263436" w:rsidP="00263436">
      <w:pPr>
        <w:pStyle w:val="B1"/>
      </w:pPr>
      <w:r>
        <w:t>2)</w:t>
      </w:r>
      <w:r>
        <w:tab/>
        <w:t>UE energy saving service level B (low price subscription): the network provides high service experience initially however, the network may reduce the service experience when this UE service level is activated by the AF (e.g. the network performs QoS degrading).</w:t>
      </w:r>
    </w:p>
    <w:p w14:paraId="6C82D58E" w14:textId="77777777" w:rsidR="00D73DFC" w:rsidRDefault="00D73DFC" w:rsidP="00D73DFC">
      <w:pPr>
        <w:pStyle w:val="Heading3"/>
      </w:pPr>
      <w:bookmarkStart w:id="383" w:name="_Toc199233711"/>
      <w:bookmarkStart w:id="384" w:name="_Toc199872473"/>
      <w:r>
        <w:t>6.15.2</w:t>
      </w:r>
      <w:r>
        <w:tab/>
        <w:t>Procedures</w:t>
      </w:r>
      <w:bookmarkEnd w:id="383"/>
      <w:bookmarkEnd w:id="384"/>
    </w:p>
    <w:p w14:paraId="72479408" w14:textId="7D20CAF1" w:rsidR="00D73DFC" w:rsidRPr="00AF1492" w:rsidRDefault="00D73DFC" w:rsidP="00D73DFC"/>
    <w:p w14:paraId="4B1D151B" w14:textId="030A6BE5" w:rsidR="00263436" w:rsidRDefault="00263436" w:rsidP="00C76F30">
      <w:pPr>
        <w:pStyle w:val="TH"/>
      </w:pPr>
      <w:r>
        <w:object w:dxaOrig="9640" w:dyaOrig="5101" w14:anchorId="1E5201D5">
          <v:shape id="_x0000_i1260" type="#_x0000_t75" style="width:482.1pt;height:253.45pt" o:ole="">
            <v:imagedata r:id="rId32" o:title=""/>
          </v:shape>
          <o:OLEObject Type="Embed" ProgID="Word.Picture.8" ShapeID="_x0000_i1260" DrawAspect="Content" ObjectID="_1810485272" r:id="rId33"/>
        </w:object>
      </w:r>
    </w:p>
    <w:p w14:paraId="3F06E307" w14:textId="333022CA" w:rsidR="00D73DFC" w:rsidRDefault="00D73DFC" w:rsidP="00D73DFC">
      <w:pPr>
        <w:pStyle w:val="TF"/>
      </w:pPr>
      <w:r w:rsidRPr="006358B8">
        <w:t xml:space="preserve">Figure </w:t>
      </w:r>
      <w:r>
        <w:t>6.15</w:t>
      </w:r>
      <w:r w:rsidRPr="006358B8">
        <w:t>.</w:t>
      </w:r>
      <w:r>
        <w:t>2-1</w:t>
      </w:r>
      <w:r w:rsidRPr="006358B8">
        <w:t xml:space="preserve">: </w:t>
      </w:r>
      <w:r>
        <w:t>UE subscribed UE energy saving service activation</w:t>
      </w:r>
    </w:p>
    <w:p w14:paraId="69E0BCA3" w14:textId="77777777" w:rsidR="00263436" w:rsidRDefault="00263436" w:rsidP="00263436">
      <w:pPr>
        <w:pStyle w:val="B1"/>
      </w:pPr>
      <w:bookmarkStart w:id="385" w:name="_Toc199233712"/>
      <w:r>
        <w:t>1.</w:t>
      </w:r>
      <w:r>
        <w:tab/>
        <w:t>The AF subscribes for UE energy saving service by invoking Nnef_EnergySavingService_Subscribe Request service operation which includes the UE_Id and the UE energy saving service parameter, i.e. UE energy saving service level A or UE energy saving service level B.</w:t>
      </w:r>
    </w:p>
    <w:p w14:paraId="5548995F" w14:textId="77777777" w:rsidR="00263436" w:rsidRDefault="00263436" w:rsidP="00263436">
      <w:pPr>
        <w:pStyle w:val="NO"/>
      </w:pPr>
      <w:r>
        <w:t>NOTE:</w:t>
      </w:r>
      <w:r>
        <w:tab/>
        <w:t>It is up to the operator's policy what UE energy saving methods will be deployed by the operator as part of UE energy saving service level A/B.</w:t>
      </w:r>
    </w:p>
    <w:p w14:paraId="7FB39FCA" w14:textId="77777777" w:rsidR="00263436" w:rsidRDefault="00263436" w:rsidP="00263436">
      <w:pPr>
        <w:pStyle w:val="EditorsNote"/>
      </w:pPr>
      <w:r>
        <w:t>Editor's note:</w:t>
      </w:r>
      <w:r>
        <w:tab/>
        <w:t>It is FFS whether the UE energy saving service level A and B can be provided by the UE by implementation.</w:t>
      </w:r>
    </w:p>
    <w:p w14:paraId="526197D7" w14:textId="77777777" w:rsidR="00263436" w:rsidRDefault="00263436" w:rsidP="00263436">
      <w:pPr>
        <w:pStyle w:val="B1"/>
      </w:pPr>
      <w:r>
        <w:t>2.</w:t>
      </w:r>
      <w:r>
        <w:tab/>
        <w:t>The NEF subscribes for UE energy saving service invoking the Nurd_EnergySavingService_Subscribe Request service operation which carries the UE_Id and the UE energy saving service parameters, e.g. UE energy saving service level A or B.</w:t>
      </w:r>
    </w:p>
    <w:p w14:paraId="2F8C47DA" w14:textId="77777777" w:rsidR="00263436" w:rsidRDefault="00263436" w:rsidP="00263436">
      <w:pPr>
        <w:pStyle w:val="B1"/>
      </w:pPr>
      <w:r>
        <w:t>3.</w:t>
      </w:r>
      <w:r>
        <w:tab/>
        <w:t>The UDR stores the UE energy saving service parameter as UE subscription information. Alternatively, the UE energy saving service parameter can be provided by the operator as a result of SLA agreement with the service provider AF in which case the steps 1 to 5 are not required.</w:t>
      </w:r>
    </w:p>
    <w:p w14:paraId="1BBBD13F" w14:textId="77777777" w:rsidR="00263436" w:rsidRDefault="00263436" w:rsidP="00263436">
      <w:pPr>
        <w:pStyle w:val="B1"/>
      </w:pPr>
      <w:r>
        <w:t>4.</w:t>
      </w:r>
      <w:r>
        <w:tab/>
        <w:t>The UDR acknowledges the subscription for the UE energy saving service.</w:t>
      </w:r>
    </w:p>
    <w:p w14:paraId="19DD52FC" w14:textId="77777777" w:rsidR="00263436" w:rsidRDefault="00263436" w:rsidP="00263436">
      <w:pPr>
        <w:pStyle w:val="B1"/>
      </w:pPr>
      <w:r>
        <w:t>5.</w:t>
      </w:r>
      <w:r>
        <w:tab/>
        <w:t>The NEF acknowledges the subscription for the UE energy saving service.</w:t>
      </w:r>
    </w:p>
    <w:p w14:paraId="588874B5" w14:textId="77777777" w:rsidR="00263436" w:rsidRDefault="00263436" w:rsidP="00263436">
      <w:pPr>
        <w:pStyle w:val="B1"/>
      </w:pPr>
      <w:r>
        <w:lastRenderedPageBreak/>
        <w:t>6.</w:t>
      </w:r>
      <w:r>
        <w:tab/>
        <w:t>The AF may monitor the communication with the UE over the application and based on certain criteria the AF may request for the UE subscribed UE energy saving service to be activated.</w:t>
      </w:r>
    </w:p>
    <w:p w14:paraId="4ACBA8BA" w14:textId="77777777" w:rsidR="00263436" w:rsidRDefault="00263436" w:rsidP="00263436">
      <w:pPr>
        <w:pStyle w:val="B1"/>
      </w:pPr>
      <w:r>
        <w:t>7.</w:t>
      </w:r>
      <w:r>
        <w:tab/>
        <w:t>The AF invokes the Nnef_EnergySavingService Request service operation which includes the UE_Id and the UE energy saving service activation parameter.</w:t>
      </w:r>
    </w:p>
    <w:p w14:paraId="70A31272" w14:textId="77777777" w:rsidR="00263436" w:rsidRDefault="00263436" w:rsidP="00263436">
      <w:pPr>
        <w:pStyle w:val="B1"/>
      </w:pPr>
      <w:r>
        <w:t>8.</w:t>
      </w:r>
      <w:r>
        <w:tab/>
        <w:t>The NEF forwards the request from the AF to the UDR via the Nurd_EnergySavingService_Request service operation.</w:t>
      </w:r>
    </w:p>
    <w:p w14:paraId="631B29D1" w14:textId="77777777" w:rsidR="00263436" w:rsidRDefault="00263436" w:rsidP="00263436">
      <w:pPr>
        <w:pStyle w:val="B1"/>
      </w:pPr>
      <w:r>
        <w:t>9.</w:t>
      </w:r>
      <w:r>
        <w:tab/>
        <w:t>If the UE is subject to energy saving and the UE has a subscription for a specific UE energy saving service, the UDR indicates the UE_Id and the UE subscribed UE energy saving service parameter, e.g. UE energy saving service level A or B to the PCF.</w:t>
      </w:r>
    </w:p>
    <w:p w14:paraId="1FB9B536" w14:textId="77777777" w:rsidR="00263436" w:rsidRDefault="00263436" w:rsidP="00263436">
      <w:pPr>
        <w:pStyle w:val="B1"/>
      </w:pPr>
      <w:r>
        <w:t>10.</w:t>
      </w:r>
      <w:r>
        <w:tab/>
        <w:t>The UDR invokes the Nudr_DM_Notify service operation in which the UDR includes the UE_Id and the UE subscribed UE energy saving service parameter.</w:t>
      </w:r>
    </w:p>
    <w:p w14:paraId="04623CC0" w14:textId="77777777" w:rsidR="00263436" w:rsidRDefault="00263436" w:rsidP="00263436">
      <w:pPr>
        <w:pStyle w:val="B1"/>
      </w:pPr>
      <w:r>
        <w:t>11.</w:t>
      </w:r>
      <w:r>
        <w:tab/>
        <w:t>The PCF holds UE energy saving policy based on each UE energy saving service, i.e. UE energy saving service level A and UE energy saving service level B. The PCF activates the UE energy saving policy related to the UE subscribed UE energy saving service notified by the UDR.</w:t>
      </w:r>
    </w:p>
    <w:p w14:paraId="6DC7382D" w14:textId="0568C342" w:rsidR="00D73DFC" w:rsidRPr="00274175" w:rsidRDefault="00D73DFC" w:rsidP="00D73DFC">
      <w:pPr>
        <w:pStyle w:val="Heading3"/>
      </w:pPr>
      <w:bookmarkStart w:id="386" w:name="_Toc199872474"/>
      <w:r>
        <w:t>6.15</w:t>
      </w:r>
      <w:r w:rsidRPr="00274175">
        <w:t>.</w:t>
      </w:r>
      <w:r>
        <w:t>3</w:t>
      </w:r>
      <w:r w:rsidRPr="00274175">
        <w:tab/>
        <w:t>Impacts on existing services, entities and interfaces</w:t>
      </w:r>
      <w:bookmarkEnd w:id="385"/>
      <w:bookmarkEnd w:id="386"/>
    </w:p>
    <w:p w14:paraId="0EC318F3" w14:textId="77777777" w:rsidR="00D73DFC" w:rsidRPr="001564BB" w:rsidRDefault="00D73DFC" w:rsidP="00D73DFC">
      <w:pPr>
        <w:rPr>
          <w:b/>
          <w:bCs/>
        </w:rPr>
      </w:pPr>
      <w:r w:rsidRPr="001564BB">
        <w:rPr>
          <w:b/>
          <w:bCs/>
        </w:rPr>
        <w:t>AF/NEF:</w:t>
      </w:r>
    </w:p>
    <w:p w14:paraId="6DA0ECD4" w14:textId="210549DC" w:rsidR="00D73DFC" w:rsidRDefault="00D73DFC" w:rsidP="00D73DFC">
      <w:pPr>
        <w:pStyle w:val="B1"/>
      </w:pPr>
      <w:r w:rsidRPr="00347FAB">
        <w:t>-</w:t>
      </w:r>
      <w:r w:rsidRPr="00347FAB">
        <w:tab/>
      </w:r>
      <w:r>
        <w:t>UE energy saving service parameter handling and provision to the UDR</w:t>
      </w:r>
      <w:r w:rsidR="00263436">
        <w:t>.</w:t>
      </w:r>
    </w:p>
    <w:p w14:paraId="51AA76F4" w14:textId="77777777" w:rsidR="00D73DFC" w:rsidRPr="001564BB" w:rsidRDefault="00D73DFC" w:rsidP="00D73DFC">
      <w:pPr>
        <w:rPr>
          <w:b/>
          <w:bCs/>
        </w:rPr>
      </w:pPr>
      <w:r w:rsidRPr="001564BB">
        <w:rPr>
          <w:b/>
          <w:bCs/>
        </w:rPr>
        <w:t>UDR</w:t>
      </w:r>
      <w:r>
        <w:rPr>
          <w:b/>
          <w:bCs/>
        </w:rPr>
        <w:t>:</w:t>
      </w:r>
    </w:p>
    <w:p w14:paraId="13A244E3" w14:textId="2DD5117B" w:rsidR="00D73DFC" w:rsidRPr="00D55FAC" w:rsidRDefault="00D73DFC" w:rsidP="00D73DFC">
      <w:pPr>
        <w:pStyle w:val="B1"/>
      </w:pPr>
      <w:r w:rsidRPr="00D55FAC">
        <w:t>-</w:t>
      </w:r>
      <w:r w:rsidRPr="00D55FAC">
        <w:tab/>
      </w:r>
      <w:r>
        <w:t>UE energy saving service subscription information handling</w:t>
      </w:r>
      <w:r w:rsidR="00263436">
        <w:t>.</w:t>
      </w:r>
    </w:p>
    <w:p w14:paraId="53396E90" w14:textId="77777777" w:rsidR="00D73DFC" w:rsidRPr="001564BB" w:rsidRDefault="00D73DFC" w:rsidP="00D73DFC">
      <w:pPr>
        <w:rPr>
          <w:b/>
          <w:bCs/>
        </w:rPr>
      </w:pPr>
      <w:r w:rsidRPr="001564BB">
        <w:rPr>
          <w:b/>
          <w:bCs/>
        </w:rPr>
        <w:t>PCF</w:t>
      </w:r>
      <w:r>
        <w:rPr>
          <w:b/>
          <w:bCs/>
        </w:rPr>
        <w:t>:</w:t>
      </w:r>
    </w:p>
    <w:p w14:paraId="5D5369B2" w14:textId="17F92453" w:rsidR="00D73DFC" w:rsidRDefault="00D73DFC" w:rsidP="00D73DFC">
      <w:pPr>
        <w:ind w:left="284"/>
        <w:rPr>
          <w:bCs/>
        </w:rPr>
      </w:pPr>
      <w:r>
        <w:rPr>
          <w:bCs/>
        </w:rPr>
        <w:t>-</w:t>
      </w:r>
      <w:r>
        <w:rPr>
          <w:bCs/>
        </w:rPr>
        <w:tab/>
        <w:t>activates the requested UE energy saving service subscription policy</w:t>
      </w:r>
      <w:r w:rsidR="00263436">
        <w:rPr>
          <w:bCs/>
        </w:rPr>
        <w:t>.</w:t>
      </w:r>
    </w:p>
    <w:p w14:paraId="19BD34AE" w14:textId="77777777" w:rsidR="00D73DFC" w:rsidRDefault="00D73DFC" w:rsidP="00D73DFC">
      <w:pPr>
        <w:pStyle w:val="Heading2"/>
        <w:rPr>
          <w:lang w:eastAsia="zh-CN"/>
        </w:rPr>
      </w:pPr>
      <w:bookmarkStart w:id="387" w:name="_Toc199233713"/>
      <w:bookmarkStart w:id="388" w:name="_Toc199872475"/>
      <w:r>
        <w:t>6.16</w:t>
      </w:r>
      <w:r>
        <w:tab/>
        <w:t xml:space="preserve">Solution #16: </w:t>
      </w:r>
      <w:r>
        <w:rPr>
          <w:lang w:eastAsia="zh-CN"/>
        </w:rPr>
        <w:t>URSP</w:t>
      </w:r>
      <w:r>
        <w:t xml:space="preserve"> generation/update</w:t>
      </w:r>
      <w:r>
        <w:rPr>
          <w:lang w:eastAsia="zh-CN"/>
        </w:rPr>
        <w:t xml:space="preserve"> considering the energy related information</w:t>
      </w:r>
      <w:bookmarkEnd w:id="387"/>
      <w:bookmarkEnd w:id="388"/>
    </w:p>
    <w:p w14:paraId="0A9AB4CE" w14:textId="77777777" w:rsidR="00D73DFC" w:rsidRDefault="00D73DFC" w:rsidP="00D73DFC">
      <w:pPr>
        <w:pStyle w:val="Heading3"/>
        <w:rPr>
          <w:lang w:eastAsia="zh-CN"/>
        </w:rPr>
      </w:pPr>
      <w:bookmarkStart w:id="389" w:name="_Toc199233714"/>
      <w:bookmarkStart w:id="390" w:name="_Toc199872476"/>
      <w:r>
        <w:t>6.16.</w:t>
      </w:r>
      <w:r>
        <w:rPr>
          <w:lang w:eastAsia="zh-CN"/>
        </w:rPr>
        <w:t>0</w:t>
      </w:r>
      <w:r>
        <w:tab/>
      </w:r>
      <w:r>
        <w:rPr>
          <w:lang w:eastAsia="zh-CN"/>
        </w:rPr>
        <w:t>High-level solution principles</w:t>
      </w:r>
      <w:bookmarkEnd w:id="389"/>
      <w:bookmarkEnd w:id="390"/>
    </w:p>
    <w:p w14:paraId="6C170226" w14:textId="77777777" w:rsidR="00D73DFC" w:rsidRDefault="00D73DFC" w:rsidP="00D73DFC">
      <w:pPr>
        <w:rPr>
          <w:rFonts w:eastAsia="DengXian"/>
          <w:lang w:eastAsia="zh-CN"/>
        </w:rPr>
      </w:pPr>
      <w:r>
        <w:rPr>
          <w:rFonts w:eastAsia="DengXian"/>
          <w:lang w:eastAsia="zh-CN"/>
        </w:rPr>
        <w:t>This solution proposes that the PCF takes the energy related information into account for URSP generation. The energy related information in this solution can be from the OAM.</w:t>
      </w:r>
    </w:p>
    <w:p w14:paraId="49BA584D" w14:textId="77777777" w:rsidR="00D73DFC" w:rsidRDefault="00D73DFC" w:rsidP="00D73DFC">
      <w:pPr>
        <w:pStyle w:val="Heading3"/>
      </w:pPr>
      <w:bookmarkStart w:id="391" w:name="_Toc199233715"/>
      <w:bookmarkStart w:id="392" w:name="_Toc199872477"/>
      <w:r>
        <w:t>6.16.</w:t>
      </w:r>
      <w:r>
        <w:rPr>
          <w:lang w:eastAsia="zh-CN"/>
        </w:rPr>
        <w:t>1</w:t>
      </w:r>
      <w:r>
        <w:tab/>
        <w:t>Description</w:t>
      </w:r>
      <w:bookmarkEnd w:id="391"/>
      <w:bookmarkEnd w:id="392"/>
    </w:p>
    <w:p w14:paraId="5C6E7160" w14:textId="77777777" w:rsidR="00263436" w:rsidRDefault="00263436" w:rsidP="00263436">
      <w:r>
        <w:t>The solution applies to Key Issue #2.</w:t>
      </w:r>
    </w:p>
    <w:p w14:paraId="71032E04" w14:textId="77777777" w:rsidR="00263436" w:rsidRDefault="00263436" w:rsidP="00263436">
      <w:r>
        <w:t>URSP generation currently doesn't consider the energy related information into account. Taking the network slice as an example, if the S-NSSAI-a has higher energy efficiency or lower energy consumption than S-NSSA-b's but with lower priority in the RSD, then the given priority will cause that the S-NSSA-b is selected with high priority for traffic routing, obviously, this does not conform to the consideration of energy saving, therefore the URSP generation taking the energy related information into account is necessary.</w:t>
      </w:r>
    </w:p>
    <w:p w14:paraId="090083BB" w14:textId="77777777" w:rsidR="00263436" w:rsidRDefault="00263436" w:rsidP="00263436">
      <w:r>
        <w:t>When there is local policy configuration for energy saving or received Energy Saving Indicator from AMF during the UE policy association establishment/modification procedure, the PCF will consider that the generation of URSP needs to take energy related information into account. Then, the PCF retrieves the energy related information from the OAM, e.g., the slice level EnC/EnE, renewable energy information for each slice in S-NSSAI subscription information of the UE in UDR from the OAM system (using SA5 defined services).</w:t>
      </w:r>
    </w:p>
    <w:p w14:paraId="3458F3DC" w14:textId="77777777" w:rsidR="00263436" w:rsidRDefault="00263436" w:rsidP="00263436">
      <w:r>
        <w:t>According to the above obtained energy related information, the PCF generates or updates the URSP, for examples:</w:t>
      </w:r>
    </w:p>
    <w:p w14:paraId="1B6258E4" w14:textId="7526850E" w:rsidR="00263436" w:rsidRDefault="00263436" w:rsidP="00263436">
      <w:pPr>
        <w:pStyle w:val="B1"/>
      </w:pPr>
      <w:r>
        <w:t>-</w:t>
      </w:r>
      <w:r>
        <w:tab/>
        <w:t>For the obtained slice EnC/EnE, the PCF evaluates them and takes them value into account to set RSD priority for the slice, i.e. the PCF sets the higher priority of the RSD for the slice which has higher EnE or lower EnC;</w:t>
      </w:r>
    </w:p>
    <w:p w14:paraId="57EF2E30" w14:textId="77777777" w:rsidR="00263436" w:rsidRDefault="00263436" w:rsidP="00263436">
      <w:pPr>
        <w:pStyle w:val="B1"/>
      </w:pPr>
      <w:r>
        <w:lastRenderedPageBreak/>
        <w:t>-</w:t>
      </w:r>
      <w:r>
        <w:tab/>
        <w:t>According renewable energy information for the slice, the PCF can consider its applied time window and location in the RSD;</w:t>
      </w:r>
    </w:p>
    <w:p w14:paraId="3AC3F3E6" w14:textId="4713E00A" w:rsidR="00263436" w:rsidRDefault="00263436" w:rsidP="00263436">
      <w:pPr>
        <w:pStyle w:val="B1"/>
      </w:pPr>
      <w:r>
        <w:t>-</w:t>
      </w:r>
      <w:r>
        <w:tab/>
        <w:t xml:space="preserve">According to the slice level EnC/EnE, the PCF also can set some other elements, for example, if there is no appropriate slice satisfied to the thresholds (which can be added in slice control policy data defined in 5.2.15 Resource: SlicePolicyControlData, of </w:t>
      </w:r>
      <w:r w:rsidR="004E7161">
        <w:t>TS 29.519 [</w:t>
      </w:r>
      <w:r>
        <w:t>6]), the PCF can improve the RSD priority with Non-Seamless Offload indication or the Access Type preference for non-3GPP access.</w:t>
      </w:r>
    </w:p>
    <w:p w14:paraId="721F2A46" w14:textId="77777777" w:rsidR="00263436" w:rsidRDefault="00263436" w:rsidP="00263436">
      <w:r>
        <w:t>To avoid the URSP being frequently updated according to the slice EnC/EnE, some threholds can be set in the policy data, when the EnC exceeds the thresholds or the gap among the the EnC(s) exceeds the thresholds, the PCF initites the URSP updates according the slice EnC/EnE.</w:t>
      </w:r>
    </w:p>
    <w:p w14:paraId="34140704" w14:textId="4257CC1A" w:rsidR="00263436" w:rsidRDefault="00263436" w:rsidP="00263436">
      <w:r>
        <w:t xml:space="preserve">If the URSP gernaration is also influenced by Application guidance as in clause 4.15.6.10 of </w:t>
      </w:r>
      <w:r w:rsidR="004E7161">
        <w:t>TS 23.502 </w:t>
      </w:r>
      <w:bookmarkStart w:id="393" w:name="MCCTEMPBM_00000036"/>
      <w:r w:rsidR="004E7161">
        <w:t>[3</w:t>
      </w:r>
      <w:r>
        <w:t>]</w:t>
      </w:r>
      <w:bookmarkEnd w:id="393"/>
      <w:r>
        <w:t xml:space="preserve">, when the PCF adjusts the URSP according the energy related information, the PCF may report in the interim status that URSP Rules have been changed by sending Npcf_EventExposure_Notify to NEF and then the NEF triggers the appropriate Nnef_ServiceParameter_Notify message to notify the AF as described in clause 4.15.6.10 of </w:t>
      </w:r>
      <w:r w:rsidR="004E7161">
        <w:t>TS 23.502 </w:t>
      </w:r>
      <w:bookmarkStart w:id="394" w:name="MCCTEMPBM_00000037"/>
      <w:r w:rsidR="004E7161">
        <w:t>[3</w:t>
      </w:r>
      <w:r>
        <w:t>]</w:t>
      </w:r>
      <w:bookmarkEnd w:id="394"/>
      <w:r>
        <w:t>.</w:t>
      </w:r>
    </w:p>
    <w:p w14:paraId="3FBA94C6" w14:textId="77777777" w:rsidR="00263436" w:rsidRDefault="00263436" w:rsidP="00263436">
      <w:pPr>
        <w:pStyle w:val="EditorsNote"/>
      </w:pPr>
      <w:r>
        <w:t>Editor's note:</w:t>
      </w:r>
      <w:r>
        <w:tab/>
        <w:t>It is FFS how to set and use the threshold.</w:t>
      </w:r>
    </w:p>
    <w:p w14:paraId="49C147DD" w14:textId="77777777" w:rsidR="00263436" w:rsidRDefault="00263436" w:rsidP="00263436">
      <w:pPr>
        <w:pStyle w:val="EditorsNote"/>
      </w:pPr>
      <w:r>
        <w:t>Editor's note:</w:t>
      </w:r>
      <w:r>
        <w:tab/>
        <w:t>Since it depends on UE implementation to re-evaluate the URSP; by the time the UE considers to evaluate the URSP the EC factors could be changed; which then questions the usability of the solution of changing the UE policies based on current EnC. This aspect is required to be addressed for the solution to be considered for evaluation.</w:t>
      </w:r>
    </w:p>
    <w:p w14:paraId="07AA12F5" w14:textId="77777777" w:rsidR="00D73DFC" w:rsidRDefault="00D73DFC" w:rsidP="00D73DFC">
      <w:pPr>
        <w:pStyle w:val="Heading3"/>
        <w:rPr>
          <w:lang w:eastAsia="zh-CN"/>
        </w:rPr>
      </w:pPr>
      <w:bookmarkStart w:id="395" w:name="_Toc199233716"/>
      <w:bookmarkStart w:id="396" w:name="_Toc199872478"/>
      <w:r>
        <w:t>6.16.</w:t>
      </w:r>
      <w:r>
        <w:rPr>
          <w:lang w:eastAsia="zh-CN"/>
        </w:rPr>
        <w:t>2</w:t>
      </w:r>
      <w:r>
        <w:tab/>
        <w:t>Procedures</w:t>
      </w:r>
      <w:bookmarkEnd w:id="395"/>
      <w:bookmarkEnd w:id="396"/>
    </w:p>
    <w:p w14:paraId="22A5E2CC" w14:textId="77777777" w:rsidR="00D73DFC" w:rsidRPr="00263436" w:rsidRDefault="00D73DFC" w:rsidP="00D73DFC">
      <w:r w:rsidRPr="00263436">
        <w:t>The Figure 6.16.2.1 illustrates the UE Policy Association Establishment and Modification procedure taking the energy related information into account.</w:t>
      </w:r>
    </w:p>
    <w:p w14:paraId="50FA82E0" w14:textId="77777777" w:rsidR="00D73DFC" w:rsidRPr="00263436" w:rsidRDefault="00D73DFC" w:rsidP="00263436">
      <w:pPr>
        <w:pStyle w:val="TH"/>
      </w:pPr>
      <w:r w:rsidRPr="00263436">
        <w:object w:dxaOrig="7110" w:dyaOrig="7450" w14:anchorId="39415095">
          <v:shape id="_x0000_i1032" type="#_x0000_t75" style="width:355.4pt;height:372.1pt" o:ole="">
            <v:imagedata r:id="rId34" o:title=""/>
          </v:shape>
          <o:OLEObject Type="Embed" ProgID="Visio.Drawing.15" ShapeID="_x0000_i1032" DrawAspect="Content" ObjectID="_1810485273" r:id="rId35"/>
        </w:object>
      </w:r>
    </w:p>
    <w:p w14:paraId="357BB241" w14:textId="77777777" w:rsidR="00D73DFC" w:rsidRPr="00263436" w:rsidRDefault="00D73DFC" w:rsidP="00D73DFC">
      <w:pPr>
        <w:pStyle w:val="TF"/>
      </w:pPr>
      <w:r w:rsidRPr="00263436">
        <w:t>Figure 6.16.2.1: UE Policy Association Creation and Modification</w:t>
      </w:r>
    </w:p>
    <w:p w14:paraId="1C9D0131" w14:textId="37297748" w:rsidR="006616CF" w:rsidRDefault="006616CF" w:rsidP="006616CF">
      <w:pPr>
        <w:pStyle w:val="B1"/>
      </w:pPr>
      <w:r>
        <w:lastRenderedPageBreak/>
        <w:t>1.</w:t>
      </w:r>
      <w:r>
        <w:tab/>
        <w:t xml:space="preserve">The AMF decide to initiate the UE Policy Association Establishment procedure as in clause 4.16.11 of </w:t>
      </w:r>
      <w:r w:rsidR="004E7161">
        <w:t>TS 23.502 [</w:t>
      </w:r>
      <w:r>
        <w:t>3].</w:t>
      </w:r>
    </w:p>
    <w:p w14:paraId="0AB980D5" w14:textId="5359526D" w:rsidR="006616CF" w:rsidRDefault="006616CF" w:rsidP="006616CF">
      <w:pPr>
        <w:pStyle w:val="B1"/>
      </w:pPr>
      <w:r>
        <w:t>2.</w:t>
      </w:r>
      <w:r>
        <w:tab/>
        <w:t xml:space="preserve">The AMF sends a Npcf_UEPolicyControl Create Request additionally including the Energy Saving Indicator as defined in </w:t>
      </w:r>
      <w:r w:rsidR="004E7161">
        <w:t>TS 23.501 [</w:t>
      </w:r>
      <w:r>
        <w:t>2].</w:t>
      </w:r>
    </w:p>
    <w:p w14:paraId="4C5B2211" w14:textId="77777777" w:rsidR="006616CF" w:rsidRDefault="006616CF" w:rsidP="006616CF">
      <w:pPr>
        <w:pStyle w:val="B1"/>
      </w:pPr>
      <w:r>
        <w:t>3.</w:t>
      </w:r>
      <w:r>
        <w:tab/>
        <w:t>The PCF responds to AMF.</w:t>
      </w:r>
    </w:p>
    <w:p w14:paraId="63D47E1E" w14:textId="210FBB55" w:rsidR="006616CF" w:rsidRDefault="006616CF" w:rsidP="006616CF">
      <w:pPr>
        <w:pStyle w:val="B1"/>
      </w:pPr>
      <w:r>
        <w:t>4.</w:t>
      </w:r>
      <w:r>
        <w:tab/>
        <w:t xml:space="preserve">After retrieving the S-NSSAI subscription information of the UE from the UDR as in 6.2.1.3 of </w:t>
      </w:r>
      <w:r w:rsidR="004E7161">
        <w:t>TS 23.503 [</w:t>
      </w:r>
      <w:r>
        <w:t>4], if there is the Energy Saving Indicator received in step 2 from AMF, the PCF retrieves the slice EnC/EnE for each slice in the S-NSSAI subscription information periodically from the OAM.</w:t>
      </w:r>
    </w:p>
    <w:p w14:paraId="6A9BADB4" w14:textId="77777777" w:rsidR="006616CF" w:rsidRDefault="006616CF" w:rsidP="006616CF">
      <w:pPr>
        <w:pStyle w:val="B1"/>
      </w:pPr>
      <w:r>
        <w:t>5.</w:t>
      </w:r>
      <w:r>
        <w:tab/>
        <w:t>For the obtained slice EnC/EnE, the PCF evaluates them and takes them value into account to set RSD priority for the slice, i.e. the PCF sets the higher priority of the RSD for the slice which has higher EnE or lower EnC.</w:t>
      </w:r>
    </w:p>
    <w:p w14:paraId="4137D1BF" w14:textId="24A17E3D" w:rsidR="006616CF" w:rsidRDefault="006616CF" w:rsidP="006616CF">
      <w:pPr>
        <w:pStyle w:val="B1"/>
      </w:pPr>
      <w:r>
        <w:tab/>
        <w:t xml:space="preserve">According to the slice EnC/EnE, the PCF may also consider some other elements in the RSD, for example, when no appropriate slice is satisfied to threshold (e.g., the threshold is pre-configured in PCF or which can be added in slice control policy data defined in clause 5.2.15 and retrieved by PCF as in Sol#2: SlicePolicyControlData, of </w:t>
      </w:r>
      <w:r w:rsidR="004E7161">
        <w:t>TS 29.519 [</w:t>
      </w:r>
      <w:r>
        <w:t>6]), the PCF can improve the RSD priority with Non-Seamless Offload indication or Access Type preference for non-3GPP access.</w:t>
      </w:r>
    </w:p>
    <w:p w14:paraId="7C5338AF" w14:textId="1EE8EB2B" w:rsidR="006616CF" w:rsidRDefault="006616CF" w:rsidP="006616CF">
      <w:pPr>
        <w:pStyle w:val="B1"/>
      </w:pPr>
      <w:r>
        <w:t>6.</w:t>
      </w:r>
      <w:r>
        <w:tab/>
        <w:t xml:space="preserve">The PCF initiates the UCU procedure for policy to send the UE policy (URSP) to the UE as in clause 4.2.4.3 of </w:t>
      </w:r>
      <w:r w:rsidR="004E7161">
        <w:t>TS 23.502 [</w:t>
      </w:r>
      <w:r>
        <w:t>3].</w:t>
      </w:r>
    </w:p>
    <w:p w14:paraId="6E3E748D" w14:textId="77777777" w:rsidR="006616CF" w:rsidRDefault="006616CF" w:rsidP="006616CF">
      <w:pPr>
        <w:pStyle w:val="B1"/>
      </w:pPr>
      <w:r>
        <w:t>7.</w:t>
      </w:r>
      <w:r>
        <w:tab/>
        <w:t>The PCF monitors and evaluates the periodically received slice EnC/EnE as repeated of step4, the PCF may adjust the URSP according to the newly received slice EnC/EnE.</w:t>
      </w:r>
    </w:p>
    <w:p w14:paraId="1D39D12E" w14:textId="77777777" w:rsidR="006616CF" w:rsidRDefault="006616CF" w:rsidP="006616CF">
      <w:pPr>
        <w:pStyle w:val="B1"/>
      </w:pPr>
      <w:r>
        <w:tab/>
        <w:t>To avoid the URSP being frequently updated according to the slice EnC/EnE, some thresholds can be set in the policy data, when the EnC exceeds the thresholds or the gap among the the EnC(s) exceeds the thresholds, the PCF initiates the URSP updates according the slice EnC/EnE.</w:t>
      </w:r>
    </w:p>
    <w:p w14:paraId="69F8B9AB" w14:textId="2588827A" w:rsidR="006616CF" w:rsidRDefault="006616CF" w:rsidP="006616CF">
      <w:pPr>
        <w:pStyle w:val="B1"/>
      </w:pPr>
      <w:r>
        <w:t>8.</w:t>
      </w:r>
      <w:r>
        <w:tab/>
        <w:t xml:space="preserve">if adjusted, the PCF updates the UE policy (URSP) by UCU procedure as in clause 4.2.4.3 of </w:t>
      </w:r>
      <w:r w:rsidR="004E7161">
        <w:t>TS 23.502 [</w:t>
      </w:r>
      <w:r>
        <w:t>3].</w:t>
      </w:r>
    </w:p>
    <w:p w14:paraId="59A0E14E" w14:textId="77777777" w:rsidR="00D73DFC" w:rsidRDefault="00D73DFC" w:rsidP="00D73DFC">
      <w:pPr>
        <w:pStyle w:val="Heading3"/>
      </w:pPr>
      <w:bookmarkStart w:id="397" w:name="_Toc199233717"/>
      <w:bookmarkStart w:id="398" w:name="_Toc199872479"/>
      <w:r>
        <w:t>6.16.</w:t>
      </w:r>
      <w:r>
        <w:rPr>
          <w:lang w:eastAsia="zh-CN"/>
        </w:rPr>
        <w:t>3</w:t>
      </w:r>
      <w:r>
        <w:tab/>
        <w:t>Impacts on services, entities and interfaces</w:t>
      </w:r>
      <w:bookmarkEnd w:id="397"/>
      <w:bookmarkEnd w:id="398"/>
    </w:p>
    <w:p w14:paraId="0BF05C4F" w14:textId="77777777" w:rsidR="00D73DFC" w:rsidRDefault="00D73DFC" w:rsidP="00D73DFC">
      <w:pPr>
        <w:rPr>
          <w:b/>
          <w:lang w:eastAsia="zh-CN"/>
        </w:rPr>
      </w:pPr>
      <w:r>
        <w:rPr>
          <w:b/>
          <w:lang w:eastAsia="zh-CN"/>
        </w:rPr>
        <w:t>AMF:</w:t>
      </w:r>
    </w:p>
    <w:p w14:paraId="1F11F68D" w14:textId="77777777" w:rsidR="00D73DFC" w:rsidRDefault="00D73DFC" w:rsidP="00D73DFC">
      <w:pPr>
        <w:pStyle w:val="B1"/>
        <w:rPr>
          <w:lang w:eastAsia="zh-CN"/>
        </w:rPr>
      </w:pPr>
      <w:r>
        <w:rPr>
          <w:lang w:eastAsia="zh-CN"/>
        </w:rPr>
        <w:t>-</w:t>
      </w:r>
      <w:r>
        <w:rPr>
          <w:lang w:eastAsia="zh-CN"/>
        </w:rPr>
        <w:tab/>
        <w:t>Sends the Energy Saving Indicator to PCF during UE policy creation/modification procedure.</w:t>
      </w:r>
    </w:p>
    <w:p w14:paraId="0F2C4D60" w14:textId="77777777" w:rsidR="00D73DFC" w:rsidRDefault="00D73DFC" w:rsidP="00D73DFC">
      <w:pPr>
        <w:rPr>
          <w:lang w:eastAsia="zh-CN"/>
        </w:rPr>
      </w:pPr>
      <w:r>
        <w:rPr>
          <w:b/>
          <w:lang w:eastAsia="zh-CN"/>
        </w:rPr>
        <w:t>PCF:</w:t>
      </w:r>
    </w:p>
    <w:p w14:paraId="31A120A9" w14:textId="77777777" w:rsidR="00D73DFC" w:rsidRDefault="00D73DFC" w:rsidP="00D73DFC">
      <w:pPr>
        <w:pStyle w:val="B1"/>
        <w:rPr>
          <w:lang w:eastAsia="zh-CN"/>
        </w:rPr>
      </w:pPr>
      <w:r>
        <w:rPr>
          <w:lang w:eastAsia="zh-CN"/>
        </w:rPr>
        <w:t>-</w:t>
      </w:r>
      <w:r>
        <w:rPr>
          <w:lang w:eastAsia="zh-CN"/>
        </w:rPr>
        <w:tab/>
        <w:t>Collect energy related info, e.g., the slice level EnC/EnE or re-</w:t>
      </w:r>
      <w:r>
        <w:t xml:space="preserve"> </w:t>
      </w:r>
      <w:r>
        <w:rPr>
          <w:lang w:eastAsia="zh-CN"/>
        </w:rPr>
        <w:t xml:space="preserve">renewable energy information from OAM (using SA5 defined services) for the slice in </w:t>
      </w:r>
      <w:r>
        <w:rPr>
          <w:rStyle w:val="B10"/>
          <w:lang w:eastAsia="zh-CN"/>
        </w:rPr>
        <w:t xml:space="preserve">S-NSSAI subscription information of the UE in UDR if receiving </w:t>
      </w:r>
      <w:r>
        <w:rPr>
          <w:lang w:eastAsia="zh-CN"/>
        </w:rPr>
        <w:t>Energy Saving Indicator or there is local energy saving policy.</w:t>
      </w:r>
    </w:p>
    <w:p w14:paraId="0D6EC37F" w14:textId="77777777" w:rsidR="00D73DFC" w:rsidRDefault="00D73DFC" w:rsidP="00D73DFC">
      <w:pPr>
        <w:pStyle w:val="B1"/>
        <w:rPr>
          <w:lang w:eastAsia="zh-CN"/>
        </w:rPr>
      </w:pPr>
      <w:r>
        <w:rPr>
          <w:lang w:eastAsia="zh-CN"/>
        </w:rPr>
        <w:t>-</w:t>
      </w:r>
      <w:r>
        <w:rPr>
          <w:lang w:eastAsia="zh-CN"/>
        </w:rPr>
        <w:tab/>
        <w:t>Evaluate the slice level EnC/EnE and set the RSD priority for the slice according to the slice level EnC/EnE.</w:t>
      </w:r>
    </w:p>
    <w:p w14:paraId="6D4E9947" w14:textId="77777777" w:rsidR="00D73DFC" w:rsidRDefault="00D73DFC" w:rsidP="00D73DFC">
      <w:pPr>
        <w:pStyle w:val="B1"/>
        <w:rPr>
          <w:lang w:eastAsia="zh-CN"/>
        </w:rPr>
      </w:pPr>
      <w:r>
        <w:rPr>
          <w:lang w:eastAsia="zh-CN"/>
        </w:rPr>
        <w:t>-</w:t>
      </w:r>
      <w:r>
        <w:rPr>
          <w:lang w:eastAsia="zh-CN"/>
        </w:rPr>
        <w:tab/>
        <w:t>Notifies the AF of the URSP change info via NEF if the Application guidance for URSP is applied.</w:t>
      </w:r>
    </w:p>
    <w:p w14:paraId="3FB86341" w14:textId="77777777" w:rsidR="003969DA" w:rsidRDefault="003969DA" w:rsidP="00270042">
      <w:pPr>
        <w:pStyle w:val="Heading2"/>
      </w:pPr>
      <w:bookmarkStart w:id="399" w:name="_Toc199233718"/>
      <w:bookmarkStart w:id="400" w:name="_Toc104872691"/>
      <w:bookmarkStart w:id="401" w:name="_Toc104359507"/>
      <w:bookmarkStart w:id="402" w:name="_Toc104302541"/>
      <w:bookmarkStart w:id="403" w:name="_Toc104872764"/>
      <w:bookmarkStart w:id="404" w:name="_Toc104359571"/>
      <w:bookmarkStart w:id="405" w:name="_Toc104302605"/>
      <w:bookmarkStart w:id="406" w:name="_Toc97266758"/>
      <w:bookmarkStart w:id="407" w:name="_Toc97057180"/>
      <w:bookmarkStart w:id="408" w:name="_Toc23254045"/>
      <w:bookmarkStart w:id="409" w:name="_Toc199872480"/>
      <w:r>
        <w:t>6.17</w:t>
      </w:r>
      <w:r>
        <w:tab/>
        <w:t>Solution #17: Differentiated Charging when network performs service adjustment</w:t>
      </w:r>
      <w:bookmarkEnd w:id="399"/>
      <w:bookmarkEnd w:id="409"/>
    </w:p>
    <w:p w14:paraId="1FC47AF9" w14:textId="77777777" w:rsidR="003969DA" w:rsidRDefault="003969DA" w:rsidP="00453FC9">
      <w:pPr>
        <w:pStyle w:val="Heading3"/>
        <w:rPr>
          <w:lang w:eastAsia="ko-KR"/>
        </w:rPr>
      </w:pPr>
      <w:bookmarkStart w:id="410" w:name="_Toc199233719"/>
      <w:bookmarkStart w:id="411" w:name="_Toc199872481"/>
      <w:r>
        <w:rPr>
          <w:lang w:eastAsia="ko-KR"/>
        </w:rPr>
        <w:t>6.17.0</w:t>
      </w:r>
      <w:r>
        <w:rPr>
          <w:lang w:eastAsia="ko-KR"/>
        </w:rPr>
        <w:tab/>
        <w:t>High-level solution principles</w:t>
      </w:r>
      <w:bookmarkEnd w:id="410"/>
      <w:bookmarkEnd w:id="411"/>
    </w:p>
    <w:p w14:paraId="5B7B7857" w14:textId="77777777" w:rsidR="006616CF" w:rsidRDefault="006616CF" w:rsidP="006616CF">
      <w:pPr>
        <w:rPr>
          <w:lang w:eastAsia="zh-CN"/>
        </w:rPr>
      </w:pPr>
      <w:r>
        <w:rPr>
          <w:lang w:eastAsia="zh-CN"/>
        </w:rPr>
        <w:t>The solution is based on following principles:</w:t>
      </w:r>
    </w:p>
    <w:p w14:paraId="5307C4D0" w14:textId="77777777" w:rsidR="006616CF" w:rsidRDefault="006616CF" w:rsidP="006616CF">
      <w:pPr>
        <w:pStyle w:val="B1"/>
        <w:rPr>
          <w:lang w:eastAsia="zh-CN"/>
        </w:rPr>
      </w:pPr>
      <w:r>
        <w:rPr>
          <w:lang w:eastAsia="zh-CN"/>
        </w:rPr>
        <w:t>-</w:t>
      </w:r>
      <w:r>
        <w:rPr>
          <w:lang w:eastAsia="zh-CN"/>
        </w:rPr>
        <w:tab/>
        <w:t>PCF adds an IE of "reason for a policy change" in charging info of the associated PCC rule when service adjustment is applied for an SDF.</w:t>
      </w:r>
    </w:p>
    <w:p w14:paraId="4D087C6E" w14:textId="77777777" w:rsidR="006616CF" w:rsidRDefault="006616CF" w:rsidP="006616CF">
      <w:pPr>
        <w:pStyle w:val="B1"/>
        <w:rPr>
          <w:lang w:eastAsia="zh-CN"/>
        </w:rPr>
      </w:pPr>
      <w:r>
        <w:rPr>
          <w:lang w:eastAsia="zh-CN"/>
        </w:rPr>
        <w:t>-</w:t>
      </w:r>
      <w:r>
        <w:rPr>
          <w:lang w:eastAsia="zh-CN"/>
        </w:rPr>
        <w:tab/>
        <w:t>SMF sends the reason for a policy change together with existing charging info to CHF.</w:t>
      </w:r>
    </w:p>
    <w:p w14:paraId="13B21B1F" w14:textId="77777777" w:rsidR="006616CF" w:rsidRDefault="006616CF" w:rsidP="006616CF">
      <w:pPr>
        <w:rPr>
          <w:lang w:eastAsia="zh-CN"/>
        </w:rPr>
      </w:pPr>
      <w:r>
        <w:rPr>
          <w:lang w:eastAsia="zh-CN"/>
        </w:rPr>
        <w:t>Although currently described for Session Policies, the solution can also be applied for AM policies and incorporate a "reason for change" for AM policy updates via the AMF to the CHF.</w:t>
      </w:r>
    </w:p>
    <w:p w14:paraId="5DED12B8" w14:textId="77777777" w:rsidR="003969DA" w:rsidRDefault="003969DA" w:rsidP="00270042">
      <w:pPr>
        <w:pStyle w:val="Heading3"/>
      </w:pPr>
      <w:bookmarkStart w:id="412" w:name="_Toc199233720"/>
      <w:bookmarkStart w:id="413" w:name="_Toc199872482"/>
      <w:r>
        <w:lastRenderedPageBreak/>
        <w:t>6.17.</w:t>
      </w:r>
      <w:r>
        <w:rPr>
          <w:lang w:eastAsia="zh-CN"/>
        </w:rPr>
        <w:t>1</w:t>
      </w:r>
      <w:r>
        <w:tab/>
        <w:t>Description</w:t>
      </w:r>
      <w:bookmarkEnd w:id="412"/>
      <w:bookmarkEnd w:id="413"/>
    </w:p>
    <w:p w14:paraId="2AFCC5DD" w14:textId="77777777" w:rsidR="006616CF" w:rsidRDefault="006616CF" w:rsidP="006616CF">
      <w:pPr>
        <w:rPr>
          <w:lang w:eastAsia="zh-CN"/>
        </w:rPr>
      </w:pPr>
      <w:r>
        <w:rPr>
          <w:lang w:eastAsia="zh-CN"/>
        </w:rPr>
        <w:t>This solution addresses KI#2.</w:t>
      </w:r>
    </w:p>
    <w:p w14:paraId="0D038672" w14:textId="610A5DB9" w:rsidR="006616CF" w:rsidRDefault="006616CF" w:rsidP="006616CF">
      <w:pPr>
        <w:rPr>
          <w:lang w:eastAsia="zh-CN"/>
        </w:rPr>
      </w:pPr>
      <w:r>
        <w:rPr>
          <w:lang w:eastAsia="zh-CN"/>
        </w:rPr>
        <w:t xml:space="preserve">It is proposed to extend the charging information provided in a PCC rule from the PCF to the SMF over the N7 interface with an additional IE ("reason for a policy change") which indicates the reason for a policy decision applied for a UE, where the energy efficiency could be one of the reasons. See the example IE, marked in </w:t>
      </w:r>
      <w:r w:rsidRPr="006616CF">
        <w:rPr>
          <w:color w:val="0000FF"/>
          <w:lang w:eastAsia="zh-CN"/>
        </w:rPr>
        <w:t>blue</w:t>
      </w:r>
      <w:r>
        <w:rPr>
          <w:lang w:eastAsia="zh-CN"/>
        </w:rPr>
        <w:t xml:space="preserve">, in the table 4.1.4.2.1-1 of </w:t>
      </w:r>
      <w:r w:rsidR="004E7161">
        <w:rPr>
          <w:lang w:eastAsia="zh-CN"/>
        </w:rPr>
        <w:t>TS 29.512 [</w:t>
      </w:r>
      <w:r>
        <w:rPr>
          <w:lang w:eastAsia="zh-CN"/>
        </w:rPr>
        <w:t>7].</w:t>
      </w:r>
    </w:p>
    <w:p w14:paraId="14D4D7F2" w14:textId="2DB96C03" w:rsidR="003969DA" w:rsidRDefault="006616CF" w:rsidP="003969DA">
      <w:pPr>
        <w:pStyle w:val="TH"/>
      </w:pPr>
      <w:r>
        <w:t>Table 6.17.1-1: (</w:t>
      </w:r>
      <w:r w:rsidR="003969DA">
        <w:t xml:space="preserve">Table 4.1.4.2.1-1 </w:t>
      </w:r>
      <w:r w:rsidR="003969DA">
        <w:rPr>
          <w:rFonts w:eastAsia="DengXian"/>
          <w:lang w:eastAsia="zh-CN"/>
        </w:rPr>
        <w:t>of TS 29.512</w:t>
      </w:r>
      <w:r>
        <w:rPr>
          <w:rFonts w:eastAsia="DengXian"/>
          <w:lang w:eastAsia="zh-CN"/>
        </w:rPr>
        <w:t> </w:t>
      </w:r>
      <w:r w:rsidR="003969DA">
        <w:rPr>
          <w:rFonts w:eastAsia="DengXian"/>
          <w:lang w:eastAsia="zh-CN"/>
        </w:rPr>
        <w:t>[7]</w:t>
      </w:r>
      <w:r>
        <w:rPr>
          <w:rFonts w:eastAsia="DengXian"/>
          <w:lang w:eastAsia="zh-CN"/>
        </w:rPr>
        <w:t>)</w:t>
      </w:r>
      <w:r w:rsidR="003969DA">
        <w:t>: PCC rule information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54"/>
        <w:gridCol w:w="5531"/>
        <w:gridCol w:w="1185"/>
      </w:tblGrid>
      <w:tr w:rsidR="003969DA" w14:paraId="2542F5F4"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shd w:val="clear" w:color="auto" w:fill="C0C0C0"/>
            <w:hideMark/>
          </w:tcPr>
          <w:p w14:paraId="446D17B6" w14:textId="77777777" w:rsidR="003969DA" w:rsidRDefault="003969DA">
            <w:pPr>
              <w:pStyle w:val="TAH"/>
            </w:pPr>
            <w:r>
              <w:t>Information name</w:t>
            </w:r>
          </w:p>
        </w:tc>
        <w:tc>
          <w:tcPr>
            <w:tcW w:w="5531" w:type="dxa"/>
            <w:tcBorders>
              <w:top w:val="single" w:sz="6" w:space="0" w:color="auto"/>
              <w:left w:val="single" w:sz="6" w:space="0" w:color="auto"/>
              <w:bottom w:val="single" w:sz="6" w:space="0" w:color="auto"/>
              <w:right w:val="single" w:sz="6" w:space="0" w:color="auto"/>
            </w:tcBorders>
            <w:shd w:val="clear" w:color="auto" w:fill="C0C0C0"/>
            <w:hideMark/>
          </w:tcPr>
          <w:p w14:paraId="28336ED2" w14:textId="77777777" w:rsidR="003969DA" w:rsidRDefault="003969DA">
            <w:pPr>
              <w:pStyle w:val="TAH"/>
            </w:pPr>
            <w:r>
              <w:t>Description</w:t>
            </w:r>
          </w:p>
        </w:tc>
        <w:tc>
          <w:tcPr>
            <w:tcW w:w="1185" w:type="dxa"/>
            <w:tcBorders>
              <w:top w:val="single" w:sz="6" w:space="0" w:color="auto"/>
              <w:left w:val="single" w:sz="6" w:space="0" w:color="auto"/>
              <w:bottom w:val="single" w:sz="6" w:space="0" w:color="auto"/>
              <w:right w:val="single" w:sz="6" w:space="0" w:color="auto"/>
            </w:tcBorders>
            <w:shd w:val="clear" w:color="auto" w:fill="C0C0C0"/>
            <w:hideMark/>
          </w:tcPr>
          <w:p w14:paraId="582F2FA0" w14:textId="77777777" w:rsidR="003969DA" w:rsidRDefault="003969DA">
            <w:pPr>
              <w:pStyle w:val="TAH"/>
            </w:pPr>
            <w:r>
              <w:t>Category</w:t>
            </w:r>
          </w:p>
        </w:tc>
      </w:tr>
      <w:tr w:rsidR="003969DA" w14:paraId="40AF70F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4E2498A" w14:textId="77777777" w:rsidR="003969DA" w:rsidRDefault="003969DA">
            <w:pPr>
              <w:pStyle w:val="TAL"/>
            </w:pPr>
            <w:r>
              <w:t>Rule identifier</w:t>
            </w:r>
          </w:p>
        </w:tc>
        <w:tc>
          <w:tcPr>
            <w:tcW w:w="5531" w:type="dxa"/>
            <w:tcBorders>
              <w:top w:val="single" w:sz="6" w:space="0" w:color="auto"/>
              <w:left w:val="single" w:sz="6" w:space="0" w:color="auto"/>
              <w:bottom w:val="single" w:sz="6" w:space="0" w:color="auto"/>
              <w:right w:val="single" w:sz="6" w:space="0" w:color="auto"/>
            </w:tcBorders>
            <w:hideMark/>
          </w:tcPr>
          <w:p w14:paraId="482BF9F1" w14:textId="77777777" w:rsidR="003969DA" w:rsidRDefault="003969DA">
            <w:pPr>
              <w:pStyle w:val="TAL"/>
            </w:pPr>
            <w:r>
              <w:t>Uniquely identifies the PCC rule, within a PDU Session.</w:t>
            </w:r>
          </w:p>
          <w:p w14:paraId="5A205EFA" w14:textId="77777777" w:rsidR="003969DA" w:rsidRDefault="003969DA">
            <w:pPr>
              <w:pStyle w:val="TAL"/>
            </w:pPr>
            <w:r>
              <w:t>It is used between PCF and SMF for referencing PCC rules.</w:t>
            </w:r>
          </w:p>
        </w:tc>
        <w:tc>
          <w:tcPr>
            <w:tcW w:w="1185" w:type="dxa"/>
            <w:tcBorders>
              <w:top w:val="single" w:sz="6" w:space="0" w:color="auto"/>
              <w:left w:val="single" w:sz="6" w:space="0" w:color="auto"/>
              <w:bottom w:val="single" w:sz="6" w:space="0" w:color="auto"/>
              <w:right w:val="single" w:sz="6" w:space="0" w:color="auto"/>
            </w:tcBorders>
            <w:hideMark/>
          </w:tcPr>
          <w:p w14:paraId="26E88127" w14:textId="77777777" w:rsidR="003969DA" w:rsidRDefault="003969DA">
            <w:pPr>
              <w:pStyle w:val="TAL"/>
            </w:pPr>
            <w:r>
              <w:t>Mandatory</w:t>
            </w:r>
          </w:p>
        </w:tc>
      </w:tr>
      <w:tr w:rsidR="003969DA" w14:paraId="4180825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258D6543"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3C72714A" w14:textId="77777777" w:rsidR="003969DA" w:rsidRDefault="003969DA" w:rsidP="006616CF">
            <w:pPr>
              <w:pStyle w:val="TAH"/>
            </w:pPr>
            <w:r>
              <w:t>Service data flow detection</w:t>
            </w:r>
          </w:p>
        </w:tc>
        <w:tc>
          <w:tcPr>
            <w:tcW w:w="1185" w:type="dxa"/>
            <w:tcBorders>
              <w:top w:val="single" w:sz="6" w:space="0" w:color="auto"/>
              <w:left w:val="single" w:sz="6" w:space="0" w:color="auto"/>
              <w:bottom w:val="single" w:sz="6" w:space="0" w:color="auto"/>
              <w:right w:val="single" w:sz="6" w:space="0" w:color="auto"/>
            </w:tcBorders>
          </w:tcPr>
          <w:p w14:paraId="0D70F555" w14:textId="77777777" w:rsidR="003969DA" w:rsidRDefault="003969DA" w:rsidP="006616CF">
            <w:pPr>
              <w:pStyle w:val="TAH"/>
            </w:pPr>
          </w:p>
        </w:tc>
      </w:tr>
      <w:tr w:rsidR="003969DA" w14:paraId="094B6FC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A16045F" w14:textId="77777777" w:rsidR="003969DA" w:rsidRDefault="003969DA">
            <w:pPr>
              <w:pStyle w:val="TAL"/>
            </w:pPr>
            <w:r>
              <w:t xml:space="preserve"> Precedence</w:t>
            </w:r>
          </w:p>
        </w:tc>
        <w:tc>
          <w:tcPr>
            <w:tcW w:w="5531" w:type="dxa"/>
            <w:tcBorders>
              <w:top w:val="single" w:sz="6" w:space="0" w:color="auto"/>
              <w:left w:val="single" w:sz="6" w:space="0" w:color="auto"/>
              <w:bottom w:val="single" w:sz="6" w:space="0" w:color="auto"/>
              <w:right w:val="single" w:sz="6" w:space="0" w:color="auto"/>
            </w:tcBorders>
            <w:hideMark/>
          </w:tcPr>
          <w:p w14:paraId="39B2A181" w14:textId="77777777" w:rsidR="003969DA" w:rsidRDefault="003969DA">
            <w:pPr>
              <w:pStyle w:val="TAL"/>
            </w:pPr>
            <w:r>
              <w:t>Determines the order, in which the service data flow templates are applied at service data flow detection, enforcement and charging.</w:t>
            </w:r>
          </w:p>
        </w:tc>
        <w:tc>
          <w:tcPr>
            <w:tcW w:w="1185" w:type="dxa"/>
            <w:tcBorders>
              <w:top w:val="single" w:sz="6" w:space="0" w:color="auto"/>
              <w:left w:val="single" w:sz="6" w:space="0" w:color="auto"/>
              <w:bottom w:val="single" w:sz="6" w:space="0" w:color="auto"/>
              <w:right w:val="single" w:sz="6" w:space="0" w:color="auto"/>
            </w:tcBorders>
            <w:hideMark/>
          </w:tcPr>
          <w:p w14:paraId="14EAA869" w14:textId="77777777" w:rsidR="003969DA" w:rsidRDefault="003969DA">
            <w:pPr>
              <w:pStyle w:val="TAL"/>
            </w:pPr>
            <w:r>
              <w:t>Mandatory</w:t>
            </w:r>
          </w:p>
        </w:tc>
      </w:tr>
      <w:tr w:rsidR="003969DA" w14:paraId="5F35E5E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E0B0E04" w14:textId="77777777" w:rsidR="003969DA" w:rsidRDefault="003969DA">
            <w:pPr>
              <w:pStyle w:val="TAL"/>
            </w:pPr>
            <w:r>
              <w:t>Service Data Flow Template</w:t>
            </w:r>
          </w:p>
        </w:tc>
        <w:tc>
          <w:tcPr>
            <w:tcW w:w="5531" w:type="dxa"/>
            <w:tcBorders>
              <w:top w:val="single" w:sz="6" w:space="0" w:color="auto"/>
              <w:left w:val="single" w:sz="6" w:space="0" w:color="auto"/>
              <w:bottom w:val="single" w:sz="6" w:space="0" w:color="auto"/>
              <w:right w:val="single" w:sz="6" w:space="0" w:color="auto"/>
            </w:tcBorders>
            <w:hideMark/>
          </w:tcPr>
          <w:p w14:paraId="79256D31" w14:textId="77777777" w:rsidR="003969DA" w:rsidRDefault="003969DA">
            <w:pPr>
              <w:pStyle w:val="TAL"/>
            </w:pPr>
            <w:r>
              <w:t>For IP PDU traffic: Either a list of service data flow filters or an application identifier that references the corresponding application detection filter for the detection of the service data flow.</w:t>
            </w:r>
          </w:p>
          <w:p w14:paraId="2BDAE46B" w14:textId="77777777" w:rsidR="003969DA" w:rsidRDefault="003969DA">
            <w:pPr>
              <w:pStyle w:val="TAL"/>
            </w:pPr>
            <w:r>
              <w:t>For Ethernet PDU traffic: Combination of traffic patterns of the Ethernet PDU traffic.</w:t>
            </w:r>
          </w:p>
        </w:tc>
        <w:tc>
          <w:tcPr>
            <w:tcW w:w="1185" w:type="dxa"/>
            <w:tcBorders>
              <w:top w:val="single" w:sz="6" w:space="0" w:color="auto"/>
              <w:left w:val="single" w:sz="6" w:space="0" w:color="auto"/>
              <w:bottom w:val="single" w:sz="6" w:space="0" w:color="auto"/>
              <w:right w:val="single" w:sz="6" w:space="0" w:color="auto"/>
            </w:tcBorders>
            <w:hideMark/>
          </w:tcPr>
          <w:p w14:paraId="07799AD7" w14:textId="77777777" w:rsidR="003969DA" w:rsidRDefault="003969DA">
            <w:pPr>
              <w:pStyle w:val="TAL"/>
            </w:pPr>
            <w:r>
              <w:t>Mandatory</w:t>
            </w:r>
          </w:p>
        </w:tc>
      </w:tr>
      <w:tr w:rsidR="003969DA" w14:paraId="5C528A4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1C18072" w14:textId="77777777" w:rsidR="003969DA" w:rsidRDefault="003969DA">
            <w:pPr>
              <w:pStyle w:val="TAL"/>
            </w:pPr>
            <w:r>
              <w:rPr>
                <w:szCs w:val="18"/>
              </w:rPr>
              <w:t>Mute for notification</w:t>
            </w:r>
          </w:p>
        </w:tc>
        <w:tc>
          <w:tcPr>
            <w:tcW w:w="5531" w:type="dxa"/>
            <w:tcBorders>
              <w:top w:val="single" w:sz="6" w:space="0" w:color="auto"/>
              <w:left w:val="single" w:sz="6" w:space="0" w:color="auto"/>
              <w:bottom w:val="single" w:sz="6" w:space="0" w:color="auto"/>
              <w:right w:val="single" w:sz="6" w:space="0" w:color="auto"/>
            </w:tcBorders>
            <w:hideMark/>
          </w:tcPr>
          <w:p w14:paraId="676971B9" w14:textId="77777777" w:rsidR="003969DA" w:rsidRDefault="003969DA">
            <w:pPr>
              <w:pStyle w:val="TAL"/>
            </w:pPr>
            <w:r>
              <w:rPr>
                <w:szCs w:val="18"/>
              </w:rPr>
              <w:t>Defines whether application's start or stop notification is to be muted.</w:t>
            </w:r>
          </w:p>
        </w:tc>
        <w:tc>
          <w:tcPr>
            <w:tcW w:w="1185" w:type="dxa"/>
            <w:tcBorders>
              <w:top w:val="single" w:sz="6" w:space="0" w:color="auto"/>
              <w:left w:val="single" w:sz="6" w:space="0" w:color="auto"/>
              <w:bottom w:val="single" w:sz="6" w:space="0" w:color="auto"/>
              <w:right w:val="single" w:sz="6" w:space="0" w:color="auto"/>
            </w:tcBorders>
            <w:hideMark/>
          </w:tcPr>
          <w:p w14:paraId="533CBE04" w14:textId="77777777" w:rsidR="003969DA" w:rsidRDefault="003969DA">
            <w:pPr>
              <w:pStyle w:val="TAL"/>
            </w:pPr>
            <w:r>
              <w:rPr>
                <w:lang w:eastAsia="zh-CN"/>
              </w:rPr>
              <w:t>Optional</w:t>
            </w:r>
          </w:p>
        </w:tc>
      </w:tr>
      <w:tr w:rsidR="003969DA" w14:paraId="65F57AC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6590868F"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74870CF0" w14:textId="77777777" w:rsidR="003969DA" w:rsidRDefault="003969DA" w:rsidP="006616CF">
            <w:pPr>
              <w:pStyle w:val="TAH"/>
            </w:pPr>
            <w:r>
              <w:t>Charging</w:t>
            </w:r>
          </w:p>
        </w:tc>
        <w:tc>
          <w:tcPr>
            <w:tcW w:w="1185" w:type="dxa"/>
            <w:tcBorders>
              <w:top w:val="single" w:sz="6" w:space="0" w:color="auto"/>
              <w:left w:val="single" w:sz="6" w:space="0" w:color="auto"/>
              <w:bottom w:val="single" w:sz="6" w:space="0" w:color="auto"/>
              <w:right w:val="single" w:sz="6" w:space="0" w:color="auto"/>
            </w:tcBorders>
          </w:tcPr>
          <w:p w14:paraId="7C085017" w14:textId="77777777" w:rsidR="003969DA" w:rsidRDefault="003969DA" w:rsidP="006616CF">
            <w:pPr>
              <w:pStyle w:val="TAH"/>
            </w:pPr>
          </w:p>
        </w:tc>
      </w:tr>
      <w:tr w:rsidR="003969DA" w14:paraId="78A04045"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5738726" w14:textId="77777777" w:rsidR="003969DA" w:rsidRDefault="003969DA">
            <w:pPr>
              <w:pStyle w:val="TAL"/>
            </w:pPr>
            <w:r>
              <w:t>Charging key</w:t>
            </w:r>
          </w:p>
        </w:tc>
        <w:tc>
          <w:tcPr>
            <w:tcW w:w="5531" w:type="dxa"/>
            <w:tcBorders>
              <w:top w:val="single" w:sz="6" w:space="0" w:color="auto"/>
              <w:left w:val="single" w:sz="6" w:space="0" w:color="auto"/>
              <w:bottom w:val="single" w:sz="6" w:space="0" w:color="auto"/>
              <w:right w:val="single" w:sz="6" w:space="0" w:color="auto"/>
            </w:tcBorders>
            <w:hideMark/>
          </w:tcPr>
          <w:p w14:paraId="0C147D65" w14:textId="77777777" w:rsidR="003969DA" w:rsidRDefault="003969DA">
            <w:pPr>
              <w:pStyle w:val="TAL"/>
            </w:pPr>
            <w:r>
              <w:t>The charging system (CHF) uses the charging key to determine the tariff to apply to the service data flow.</w:t>
            </w:r>
          </w:p>
        </w:tc>
        <w:tc>
          <w:tcPr>
            <w:tcW w:w="1185" w:type="dxa"/>
            <w:tcBorders>
              <w:top w:val="single" w:sz="6" w:space="0" w:color="auto"/>
              <w:left w:val="single" w:sz="6" w:space="0" w:color="auto"/>
              <w:bottom w:val="single" w:sz="6" w:space="0" w:color="auto"/>
              <w:right w:val="single" w:sz="6" w:space="0" w:color="auto"/>
            </w:tcBorders>
            <w:hideMark/>
          </w:tcPr>
          <w:p w14:paraId="091B5533" w14:textId="77777777" w:rsidR="003969DA" w:rsidRDefault="003969DA">
            <w:pPr>
              <w:pStyle w:val="TAL"/>
            </w:pPr>
            <w:r>
              <w:t>Optional</w:t>
            </w:r>
          </w:p>
        </w:tc>
      </w:tr>
      <w:tr w:rsidR="006616CF" w:rsidRPr="006616CF" w14:paraId="3BEA443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6CE807E" w14:textId="77777777" w:rsidR="003969DA" w:rsidRPr="006616CF" w:rsidRDefault="003969DA">
            <w:pPr>
              <w:pStyle w:val="TAL"/>
              <w:rPr>
                <w:color w:val="0000FF"/>
              </w:rPr>
            </w:pPr>
            <w:r w:rsidRPr="006616CF">
              <w:rPr>
                <w:color w:val="0000FF"/>
              </w:rPr>
              <w:t>Reason for a Policy Change</w:t>
            </w:r>
          </w:p>
        </w:tc>
        <w:tc>
          <w:tcPr>
            <w:tcW w:w="5531" w:type="dxa"/>
            <w:tcBorders>
              <w:top w:val="single" w:sz="6" w:space="0" w:color="auto"/>
              <w:left w:val="single" w:sz="6" w:space="0" w:color="auto"/>
              <w:bottom w:val="single" w:sz="6" w:space="0" w:color="auto"/>
              <w:right w:val="single" w:sz="6" w:space="0" w:color="auto"/>
            </w:tcBorders>
            <w:hideMark/>
          </w:tcPr>
          <w:p w14:paraId="2B242B21" w14:textId="77777777" w:rsidR="003969DA" w:rsidRPr="006616CF" w:rsidRDefault="003969DA">
            <w:pPr>
              <w:pStyle w:val="TAL"/>
              <w:rPr>
                <w:color w:val="0000FF"/>
              </w:rPr>
            </w:pPr>
            <w:r w:rsidRPr="006616CF">
              <w:rPr>
                <w:color w:val="0000FF"/>
              </w:rPr>
              <w:t>It indicates the reason of a policy decision that can imply an impact in the service delivery of the UE, being energy efficiency (with different severity levels) one of the reasons. The new policy data may also be included.</w:t>
            </w:r>
          </w:p>
        </w:tc>
        <w:tc>
          <w:tcPr>
            <w:tcW w:w="1185" w:type="dxa"/>
            <w:tcBorders>
              <w:top w:val="single" w:sz="6" w:space="0" w:color="auto"/>
              <w:left w:val="single" w:sz="6" w:space="0" w:color="auto"/>
              <w:bottom w:val="single" w:sz="6" w:space="0" w:color="auto"/>
              <w:right w:val="single" w:sz="6" w:space="0" w:color="auto"/>
            </w:tcBorders>
            <w:hideMark/>
          </w:tcPr>
          <w:p w14:paraId="25976429" w14:textId="77777777" w:rsidR="003969DA" w:rsidRPr="006616CF" w:rsidRDefault="003969DA">
            <w:pPr>
              <w:pStyle w:val="TAL"/>
              <w:rPr>
                <w:color w:val="0000FF"/>
              </w:rPr>
            </w:pPr>
            <w:r w:rsidRPr="006616CF">
              <w:rPr>
                <w:color w:val="0000FF"/>
              </w:rPr>
              <w:t>Optional</w:t>
            </w:r>
          </w:p>
        </w:tc>
      </w:tr>
      <w:tr w:rsidR="003969DA" w14:paraId="21884899"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47210F" w14:textId="77777777" w:rsidR="003969DA" w:rsidRDefault="003969DA">
            <w:pPr>
              <w:pStyle w:val="TAL"/>
            </w:pPr>
            <w:r>
              <w:t>Service identifier</w:t>
            </w:r>
          </w:p>
        </w:tc>
        <w:tc>
          <w:tcPr>
            <w:tcW w:w="5531" w:type="dxa"/>
            <w:tcBorders>
              <w:top w:val="single" w:sz="6" w:space="0" w:color="auto"/>
              <w:left w:val="single" w:sz="6" w:space="0" w:color="auto"/>
              <w:bottom w:val="single" w:sz="6" w:space="0" w:color="auto"/>
              <w:right w:val="single" w:sz="6" w:space="0" w:color="auto"/>
            </w:tcBorders>
            <w:hideMark/>
          </w:tcPr>
          <w:p w14:paraId="34CC0FB2" w14:textId="77777777" w:rsidR="003969DA" w:rsidRDefault="003969DA">
            <w:pPr>
              <w:pStyle w:val="TAL"/>
            </w:pPr>
            <w:r>
              <w:t>The identity of the service or service component the service data flow in a rule relates to.</w:t>
            </w:r>
          </w:p>
        </w:tc>
        <w:tc>
          <w:tcPr>
            <w:tcW w:w="1185" w:type="dxa"/>
            <w:tcBorders>
              <w:top w:val="single" w:sz="6" w:space="0" w:color="auto"/>
              <w:left w:val="single" w:sz="6" w:space="0" w:color="auto"/>
              <w:bottom w:val="single" w:sz="6" w:space="0" w:color="auto"/>
              <w:right w:val="single" w:sz="6" w:space="0" w:color="auto"/>
            </w:tcBorders>
            <w:hideMark/>
          </w:tcPr>
          <w:p w14:paraId="1382F1F0" w14:textId="77777777" w:rsidR="003969DA" w:rsidRDefault="003969DA">
            <w:pPr>
              <w:pStyle w:val="TAL"/>
            </w:pPr>
            <w:r>
              <w:t>Optional</w:t>
            </w:r>
          </w:p>
        </w:tc>
      </w:tr>
      <w:tr w:rsidR="003969DA" w14:paraId="632D4807"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0455E935" w14:textId="77777777" w:rsidR="003969DA" w:rsidRDefault="003969DA">
            <w:pPr>
              <w:pStyle w:val="TAL"/>
            </w:pPr>
            <w:r>
              <w:t>Sponsor Identifier</w:t>
            </w:r>
          </w:p>
        </w:tc>
        <w:tc>
          <w:tcPr>
            <w:tcW w:w="5531" w:type="dxa"/>
            <w:tcBorders>
              <w:top w:val="single" w:sz="6" w:space="0" w:color="auto"/>
              <w:left w:val="single" w:sz="6" w:space="0" w:color="auto"/>
              <w:bottom w:val="single" w:sz="6" w:space="0" w:color="auto"/>
              <w:right w:val="single" w:sz="6" w:space="0" w:color="auto"/>
            </w:tcBorders>
            <w:hideMark/>
          </w:tcPr>
          <w:p w14:paraId="6EE03EA3" w14:textId="77777777" w:rsidR="003969DA" w:rsidRDefault="003969DA">
            <w:pPr>
              <w:pStyle w:val="TAL"/>
            </w:pPr>
            <w:r>
              <w:t>An identifier, provided from the AF, which identifies the Sponsor,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2BCFEFBF" w14:textId="77777777" w:rsidR="003969DA" w:rsidRDefault="003969DA">
            <w:pPr>
              <w:pStyle w:val="TAL"/>
            </w:pPr>
            <w:r>
              <w:t>Optional</w:t>
            </w:r>
          </w:p>
        </w:tc>
      </w:tr>
      <w:tr w:rsidR="003969DA" w14:paraId="730BC36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5B3125FC" w14:textId="77777777" w:rsidR="003969DA" w:rsidRDefault="003969DA">
            <w:pPr>
              <w:pStyle w:val="TAL"/>
            </w:pPr>
            <w:r>
              <w:t>Application Service Provider Identifier</w:t>
            </w:r>
          </w:p>
        </w:tc>
        <w:tc>
          <w:tcPr>
            <w:tcW w:w="5531" w:type="dxa"/>
            <w:tcBorders>
              <w:top w:val="single" w:sz="6" w:space="0" w:color="auto"/>
              <w:left w:val="single" w:sz="6" w:space="0" w:color="auto"/>
              <w:bottom w:val="single" w:sz="6" w:space="0" w:color="auto"/>
              <w:right w:val="single" w:sz="6" w:space="0" w:color="auto"/>
            </w:tcBorders>
            <w:hideMark/>
          </w:tcPr>
          <w:p w14:paraId="078B0E8A" w14:textId="77777777" w:rsidR="003969DA" w:rsidRDefault="003969DA">
            <w:pPr>
              <w:pStyle w:val="TAL"/>
            </w:pPr>
            <w:r>
              <w:t>An identifier, provided from the AF, which identifies the Application Service Provider,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7CB97D60" w14:textId="77777777" w:rsidR="003969DA" w:rsidRDefault="003969DA">
            <w:pPr>
              <w:pStyle w:val="TAL"/>
            </w:pPr>
            <w:r>
              <w:t>Optional</w:t>
            </w:r>
          </w:p>
        </w:tc>
      </w:tr>
      <w:tr w:rsidR="003969DA" w14:paraId="0E5569F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537C04" w14:textId="77777777" w:rsidR="003969DA" w:rsidRDefault="003969DA">
            <w:pPr>
              <w:pStyle w:val="TAL"/>
            </w:pPr>
            <w:r>
              <w:t>Charging method</w:t>
            </w:r>
          </w:p>
        </w:tc>
        <w:tc>
          <w:tcPr>
            <w:tcW w:w="5531" w:type="dxa"/>
            <w:tcBorders>
              <w:top w:val="single" w:sz="6" w:space="0" w:color="auto"/>
              <w:left w:val="single" w:sz="6" w:space="0" w:color="auto"/>
              <w:bottom w:val="single" w:sz="6" w:space="0" w:color="auto"/>
              <w:right w:val="single" w:sz="6" w:space="0" w:color="auto"/>
            </w:tcBorders>
            <w:hideMark/>
          </w:tcPr>
          <w:p w14:paraId="0EC97135" w14:textId="77777777" w:rsidR="003969DA" w:rsidRDefault="003969DA">
            <w:pPr>
              <w:pStyle w:val="TAL"/>
            </w:pPr>
            <w:r>
              <w:t>Indicates the required charging method for the PCC rule.</w:t>
            </w:r>
          </w:p>
          <w:p w14:paraId="6108CA3B" w14:textId="77777777" w:rsidR="003969DA" w:rsidRDefault="003969DA">
            <w:pPr>
              <w:pStyle w:val="TAL"/>
            </w:pPr>
            <w:r>
              <w:t>Values: online or offline or none.</w:t>
            </w:r>
          </w:p>
        </w:tc>
        <w:tc>
          <w:tcPr>
            <w:tcW w:w="1185" w:type="dxa"/>
            <w:tcBorders>
              <w:top w:val="single" w:sz="6" w:space="0" w:color="auto"/>
              <w:left w:val="single" w:sz="6" w:space="0" w:color="auto"/>
              <w:bottom w:val="single" w:sz="6" w:space="0" w:color="auto"/>
              <w:right w:val="single" w:sz="6" w:space="0" w:color="auto"/>
            </w:tcBorders>
            <w:hideMark/>
          </w:tcPr>
          <w:p w14:paraId="29431A51" w14:textId="77777777" w:rsidR="003969DA" w:rsidRDefault="003969DA">
            <w:pPr>
              <w:pStyle w:val="TAL"/>
            </w:pPr>
            <w:r>
              <w:t>Optional</w:t>
            </w:r>
          </w:p>
        </w:tc>
      </w:tr>
      <w:tr w:rsidR="003969DA" w14:paraId="0C950C4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DCE3E8E" w14:textId="77777777" w:rsidR="003969DA" w:rsidRDefault="003969DA">
            <w:pPr>
              <w:pStyle w:val="TAL"/>
            </w:pPr>
            <w:r>
              <w:t>Service Data flow handling while requesting credit</w:t>
            </w:r>
          </w:p>
        </w:tc>
        <w:tc>
          <w:tcPr>
            <w:tcW w:w="5531" w:type="dxa"/>
            <w:tcBorders>
              <w:top w:val="single" w:sz="6" w:space="0" w:color="auto"/>
              <w:left w:val="single" w:sz="6" w:space="0" w:color="auto"/>
              <w:bottom w:val="single" w:sz="6" w:space="0" w:color="auto"/>
              <w:right w:val="single" w:sz="6" w:space="0" w:color="auto"/>
            </w:tcBorders>
            <w:hideMark/>
          </w:tcPr>
          <w:p w14:paraId="6C42BF06" w14:textId="77777777" w:rsidR="003969DA" w:rsidRDefault="003969DA">
            <w:pPr>
              <w:pStyle w:val="TAL"/>
            </w:pPr>
            <w:r>
              <w:t>Indicates whether the service data flow is allowed to start while the SMF is waiting for the response to the credit request.</w:t>
            </w:r>
          </w:p>
          <w:p w14:paraId="57A749AE" w14:textId="77777777" w:rsidR="003969DA" w:rsidRDefault="003969DA">
            <w:pPr>
              <w:pStyle w:val="TAL"/>
            </w:pPr>
            <w:r>
              <w:t>Only applicable for charging method online.</w:t>
            </w:r>
          </w:p>
        </w:tc>
        <w:tc>
          <w:tcPr>
            <w:tcW w:w="1185" w:type="dxa"/>
            <w:tcBorders>
              <w:top w:val="single" w:sz="6" w:space="0" w:color="auto"/>
              <w:left w:val="single" w:sz="6" w:space="0" w:color="auto"/>
              <w:bottom w:val="single" w:sz="6" w:space="0" w:color="auto"/>
              <w:right w:val="single" w:sz="6" w:space="0" w:color="auto"/>
            </w:tcBorders>
            <w:hideMark/>
          </w:tcPr>
          <w:p w14:paraId="47C285D5" w14:textId="77777777" w:rsidR="003969DA" w:rsidRDefault="003969DA">
            <w:pPr>
              <w:pStyle w:val="TAL"/>
            </w:pPr>
            <w:r>
              <w:t>Optional</w:t>
            </w:r>
          </w:p>
        </w:tc>
      </w:tr>
      <w:tr w:rsidR="003969DA" w14:paraId="41BFDF2C"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4D03E537" w14:textId="77777777" w:rsidR="003969DA" w:rsidRDefault="003969DA">
            <w:pPr>
              <w:pStyle w:val="TAL"/>
            </w:pPr>
            <w:r>
              <w:t>Measurement method</w:t>
            </w:r>
          </w:p>
        </w:tc>
        <w:tc>
          <w:tcPr>
            <w:tcW w:w="5531" w:type="dxa"/>
            <w:tcBorders>
              <w:top w:val="single" w:sz="6" w:space="0" w:color="auto"/>
              <w:left w:val="single" w:sz="6" w:space="0" w:color="auto"/>
              <w:bottom w:val="single" w:sz="6" w:space="0" w:color="auto"/>
              <w:right w:val="single" w:sz="6" w:space="0" w:color="auto"/>
            </w:tcBorders>
            <w:hideMark/>
          </w:tcPr>
          <w:p w14:paraId="297D5363" w14:textId="77777777" w:rsidR="003969DA" w:rsidRDefault="003969DA">
            <w:pPr>
              <w:pStyle w:val="TAL"/>
            </w:pPr>
            <w:r>
              <w:t>Indicates whether the service data flow data volume, duration, combined volume/duration or event shall be measured.</w:t>
            </w:r>
          </w:p>
          <w:p w14:paraId="47F4BFBA" w14:textId="77777777" w:rsidR="003969DA" w:rsidRDefault="003969DA">
            <w:pPr>
              <w:pStyle w:val="TAL"/>
            </w:pPr>
            <w:r>
              <w:t>This is applicable to reporting, if the charging method is online or offline.</w:t>
            </w:r>
          </w:p>
          <w:p w14:paraId="136C1658" w14:textId="77777777" w:rsidR="003969DA" w:rsidRDefault="003969DA">
            <w:pPr>
              <w:pStyle w:val="TAL"/>
            </w:pPr>
            <w:r>
              <w:t>Note: Event based charging is only applicable to predefined PCC rules and PCC rules used for application detection filter (i.e. with an application identifier).</w:t>
            </w:r>
          </w:p>
        </w:tc>
        <w:tc>
          <w:tcPr>
            <w:tcW w:w="1185" w:type="dxa"/>
            <w:tcBorders>
              <w:top w:val="single" w:sz="6" w:space="0" w:color="auto"/>
              <w:left w:val="single" w:sz="6" w:space="0" w:color="auto"/>
              <w:bottom w:val="single" w:sz="6" w:space="0" w:color="auto"/>
              <w:right w:val="single" w:sz="6" w:space="0" w:color="auto"/>
            </w:tcBorders>
            <w:hideMark/>
          </w:tcPr>
          <w:p w14:paraId="34A1E44B" w14:textId="77777777" w:rsidR="003969DA" w:rsidRDefault="003969DA">
            <w:pPr>
              <w:pStyle w:val="TAL"/>
            </w:pPr>
            <w:r>
              <w:t>Optional</w:t>
            </w:r>
          </w:p>
        </w:tc>
      </w:tr>
      <w:tr w:rsidR="003969DA" w14:paraId="657911CE"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8E17139" w14:textId="77777777" w:rsidR="003969DA" w:rsidRDefault="003969DA">
            <w:pPr>
              <w:pStyle w:val="TAL"/>
            </w:pPr>
            <w:r>
              <w:t>Application Function Record Information</w:t>
            </w:r>
          </w:p>
        </w:tc>
        <w:tc>
          <w:tcPr>
            <w:tcW w:w="5531" w:type="dxa"/>
            <w:tcBorders>
              <w:top w:val="single" w:sz="6" w:space="0" w:color="auto"/>
              <w:left w:val="single" w:sz="6" w:space="0" w:color="auto"/>
              <w:bottom w:val="single" w:sz="6" w:space="0" w:color="auto"/>
              <w:right w:val="single" w:sz="6" w:space="0" w:color="auto"/>
            </w:tcBorders>
            <w:hideMark/>
          </w:tcPr>
          <w:p w14:paraId="7BC19A87" w14:textId="77777777" w:rsidR="003969DA" w:rsidRDefault="003969DA">
            <w:pPr>
              <w:pStyle w:val="TAL"/>
            </w:pPr>
            <w:r>
              <w:t>An identifier, provided from the AF, correlating the measurement for the Charging key/Service identifier values in this PCC rule with application level reports.</w:t>
            </w:r>
          </w:p>
        </w:tc>
        <w:tc>
          <w:tcPr>
            <w:tcW w:w="1185" w:type="dxa"/>
            <w:tcBorders>
              <w:top w:val="single" w:sz="6" w:space="0" w:color="auto"/>
              <w:left w:val="single" w:sz="6" w:space="0" w:color="auto"/>
              <w:bottom w:val="single" w:sz="6" w:space="0" w:color="auto"/>
              <w:right w:val="single" w:sz="6" w:space="0" w:color="auto"/>
            </w:tcBorders>
            <w:hideMark/>
          </w:tcPr>
          <w:p w14:paraId="4D5232F0" w14:textId="77777777" w:rsidR="003969DA" w:rsidRDefault="003969DA">
            <w:pPr>
              <w:pStyle w:val="TAL"/>
            </w:pPr>
            <w:r>
              <w:t>Optional</w:t>
            </w:r>
          </w:p>
        </w:tc>
      </w:tr>
    </w:tbl>
    <w:p w14:paraId="2D62A171" w14:textId="77777777" w:rsidR="006616CF" w:rsidRPr="006616CF" w:rsidRDefault="006616CF" w:rsidP="003969DA"/>
    <w:p w14:paraId="41B3F25F" w14:textId="77777777" w:rsidR="006616CF" w:rsidRDefault="006616CF" w:rsidP="003969DA">
      <w:bookmarkStart w:id="414" w:name="_CRTable6_2_1_3_1"/>
      <w:r>
        <w:t>This new IE information element together with the charging rate will be forwarded by the SMF to the CHF. The CHF can take it into account when applying the charging and billing for the UE. The new information can be also used by the CHF to maintain some KPIs including information about whether the impact in the service delivery of a UE has been caused by network applying actions.</w:t>
      </w:r>
    </w:p>
    <w:p w14:paraId="5EC9B8CB" w14:textId="1ECC9BD1" w:rsidR="006616CF" w:rsidRDefault="006616CF" w:rsidP="003969DA">
      <w:r>
        <w:t xml:space="preserve">The table below (from Table 6.2.1.3.1 of </w:t>
      </w:r>
      <w:r w:rsidR="004E7161">
        <w:t>TS 32.255 [</w:t>
      </w:r>
      <w:r>
        <w:t xml:space="preserve">8]) shows how the example new IEs, marked in </w:t>
      </w:r>
      <w:r w:rsidRPr="006616CF">
        <w:rPr>
          <w:color w:val="0000FF"/>
        </w:rPr>
        <w:t>blue</w:t>
      </w:r>
      <w:r>
        <w:t>, fits within a charging request:</w:t>
      </w:r>
    </w:p>
    <w:p w14:paraId="7B0BD873" w14:textId="021DEB1E" w:rsidR="003969DA" w:rsidRDefault="006616CF" w:rsidP="003969DA">
      <w:pPr>
        <w:pStyle w:val="TH"/>
        <w:rPr>
          <w:lang w:bidi="ar-IQ"/>
        </w:rPr>
      </w:pPr>
      <w:r>
        <w:lastRenderedPageBreak/>
        <w:t>Table 6.17.1-2: (</w:t>
      </w:r>
      <w:r w:rsidR="003969DA">
        <w:rPr>
          <w:lang w:bidi="ar-IQ"/>
        </w:rPr>
        <w:t xml:space="preserve">Table </w:t>
      </w:r>
      <w:bookmarkEnd w:id="414"/>
      <w:r w:rsidR="003969DA">
        <w:rPr>
          <w:lang w:bidi="ar-IQ"/>
        </w:rPr>
        <w:t xml:space="preserve">6.2.1.3.1 </w:t>
      </w:r>
      <w:r w:rsidR="003969DA">
        <w:rPr>
          <w:lang w:eastAsia="zh-CN"/>
        </w:rPr>
        <w:t xml:space="preserve">of </w:t>
      </w:r>
      <w:r w:rsidR="003969DA">
        <w:t>TS 32.255 [8]</w:t>
      </w:r>
      <w:r>
        <w:t>)</w:t>
      </w:r>
      <w:r w:rsidR="003969DA">
        <w:rPr>
          <w:lang w:bidi="ar-IQ"/>
        </w:rPr>
        <w:t xml:space="preserve">: Structure of </w:t>
      </w:r>
      <w:r w:rsidR="003969DA">
        <w:t xml:space="preserve">PDU </w:t>
      </w:r>
      <w:r w:rsidR="003969DA">
        <w:rPr>
          <w:lang w:eastAsia="zh-CN"/>
        </w:rPr>
        <w:t>Container</w:t>
      </w:r>
      <w:r w:rsidR="003969DA">
        <w:t xml:space="preserve"> Information</w:t>
      </w:r>
    </w:p>
    <w:tbl>
      <w:tblPr>
        <w:tblW w:w="0" w:type="auto"/>
        <w:jc w:val="center"/>
        <w:tblLayout w:type="fixed"/>
        <w:tblLook w:val="04A0" w:firstRow="1" w:lastRow="0" w:firstColumn="1" w:lastColumn="0" w:noHBand="0" w:noVBand="1"/>
      </w:tblPr>
      <w:tblGrid>
        <w:gridCol w:w="2811"/>
        <w:gridCol w:w="1019"/>
        <w:gridCol w:w="4680"/>
      </w:tblGrid>
      <w:tr w:rsidR="003969DA" w:rsidRPr="006616CF" w14:paraId="4E121E1F" w14:textId="77777777" w:rsidTr="006616CF">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107BB076" w14:textId="77777777" w:rsidR="003969DA" w:rsidRPr="006616CF" w:rsidRDefault="003969DA" w:rsidP="006616CF">
            <w:pPr>
              <w:pStyle w:val="TAH"/>
            </w:pPr>
            <w:r w:rsidRPr="006616CF">
              <w:t>Information Element</w:t>
            </w:r>
          </w:p>
        </w:tc>
        <w:tc>
          <w:tcPr>
            <w:tcW w:w="1019" w:type="dxa"/>
            <w:tcBorders>
              <w:top w:val="single" w:sz="6" w:space="0" w:color="auto"/>
              <w:left w:val="single" w:sz="6" w:space="0" w:color="auto"/>
              <w:bottom w:val="single" w:sz="6" w:space="0" w:color="auto"/>
              <w:right w:val="single" w:sz="6" w:space="0" w:color="auto"/>
            </w:tcBorders>
            <w:shd w:val="pct12" w:color="000000" w:fill="FFFFFF"/>
            <w:hideMark/>
          </w:tcPr>
          <w:p w14:paraId="742D5BEE" w14:textId="77777777" w:rsidR="003969DA" w:rsidRPr="006616CF" w:rsidRDefault="003969DA" w:rsidP="006616CF">
            <w:pPr>
              <w:pStyle w:val="TAH"/>
            </w:pPr>
            <w:r w:rsidRPr="006616CF">
              <w:t>Category</w:t>
            </w:r>
          </w:p>
        </w:tc>
        <w:tc>
          <w:tcPr>
            <w:tcW w:w="4680" w:type="dxa"/>
            <w:tcBorders>
              <w:top w:val="single" w:sz="6" w:space="0" w:color="auto"/>
              <w:left w:val="single" w:sz="6" w:space="0" w:color="auto"/>
              <w:bottom w:val="single" w:sz="6" w:space="0" w:color="auto"/>
              <w:right w:val="single" w:sz="6" w:space="0" w:color="auto"/>
            </w:tcBorders>
            <w:shd w:val="pct12" w:color="000000" w:fill="FFFFFF"/>
            <w:hideMark/>
          </w:tcPr>
          <w:p w14:paraId="0B2CBB17" w14:textId="70BAA997" w:rsidR="003969DA" w:rsidRPr="006616CF" w:rsidRDefault="003969DA" w:rsidP="006616CF">
            <w:pPr>
              <w:pStyle w:val="TAH"/>
            </w:pPr>
            <w:r w:rsidRPr="006616CF">
              <w:t>Description</w:t>
            </w:r>
          </w:p>
        </w:tc>
      </w:tr>
      <w:tr w:rsidR="003969DA" w14:paraId="5681555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1A7104" w14:textId="77777777" w:rsidR="003969DA" w:rsidRDefault="003969DA">
            <w:pPr>
              <w:pStyle w:val="TAL"/>
              <w:keepNext w:val="0"/>
              <w:keepLines w:val="0"/>
              <w:rPr>
                <w:lang w:bidi="ar-IQ"/>
              </w:rPr>
            </w:pPr>
            <w:r>
              <w:rPr>
                <w:lang w:bidi="ar-IQ"/>
              </w:rPr>
              <w:t>Time of First Usage</w:t>
            </w:r>
          </w:p>
        </w:tc>
        <w:tc>
          <w:tcPr>
            <w:tcW w:w="1019" w:type="dxa"/>
            <w:tcBorders>
              <w:top w:val="single" w:sz="6" w:space="0" w:color="auto"/>
              <w:left w:val="single" w:sz="6" w:space="0" w:color="auto"/>
              <w:bottom w:val="single" w:sz="6" w:space="0" w:color="auto"/>
              <w:right w:val="single" w:sz="6" w:space="0" w:color="auto"/>
            </w:tcBorders>
            <w:hideMark/>
          </w:tcPr>
          <w:p w14:paraId="196E738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D53E4E7" w14:textId="59977BFE" w:rsidR="003969DA" w:rsidRDefault="003969DA">
            <w:pPr>
              <w:pStyle w:val="TAL"/>
              <w:keepNext w:val="0"/>
              <w:keepLines w:val="0"/>
              <w:rPr>
                <w:lang w:bidi="ar-IQ"/>
              </w:rPr>
            </w:pPr>
            <w:r>
              <w:t>This field holds</w:t>
            </w:r>
            <w:r>
              <w:rPr>
                <w:lang w:bidi="ar-IQ"/>
              </w:rPr>
              <w:t xml:space="preserve"> the Timestamp when the first transmitted data packet of the service data flow matching the current </w:t>
            </w:r>
            <w:r>
              <w:t>used unit container</w:t>
            </w:r>
            <w:r w:rsidR="004E7161">
              <w:t>.</w:t>
            </w:r>
          </w:p>
        </w:tc>
      </w:tr>
      <w:tr w:rsidR="003969DA" w14:paraId="1F09E550"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AB41298" w14:textId="77777777" w:rsidR="003969DA" w:rsidRDefault="003969DA">
            <w:pPr>
              <w:pStyle w:val="TAL"/>
              <w:keepNext w:val="0"/>
              <w:keepLines w:val="0"/>
              <w:rPr>
                <w:lang w:bidi="ar-IQ"/>
              </w:rPr>
            </w:pPr>
            <w:r>
              <w:rPr>
                <w:lang w:bidi="ar-IQ"/>
              </w:rPr>
              <w:t>Time of Last Usage</w:t>
            </w:r>
          </w:p>
        </w:tc>
        <w:tc>
          <w:tcPr>
            <w:tcW w:w="1019" w:type="dxa"/>
            <w:tcBorders>
              <w:top w:val="single" w:sz="6" w:space="0" w:color="auto"/>
              <w:left w:val="single" w:sz="6" w:space="0" w:color="auto"/>
              <w:bottom w:val="single" w:sz="6" w:space="0" w:color="auto"/>
              <w:right w:val="single" w:sz="6" w:space="0" w:color="auto"/>
            </w:tcBorders>
            <w:hideMark/>
          </w:tcPr>
          <w:p w14:paraId="293A3433"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8F16058" w14:textId="4BB5B438" w:rsidR="003969DA" w:rsidRDefault="003969DA">
            <w:pPr>
              <w:pStyle w:val="TAL"/>
              <w:keepNext w:val="0"/>
              <w:keepLines w:val="0"/>
              <w:rPr>
                <w:lang w:bidi="ar-IQ"/>
              </w:rPr>
            </w:pPr>
            <w:r>
              <w:t>This field holds</w:t>
            </w:r>
            <w:r>
              <w:rPr>
                <w:lang w:bidi="ar-IQ"/>
              </w:rPr>
              <w:t xml:space="preserve"> the Timestamp when the last transmitted data packet of the service data flow matching the current </w:t>
            </w:r>
            <w:r>
              <w:t>used unit container</w:t>
            </w:r>
            <w:r w:rsidR="004E7161">
              <w:rPr>
                <w:lang w:bidi="ar-IQ"/>
              </w:rPr>
              <w:t>.</w:t>
            </w:r>
          </w:p>
        </w:tc>
      </w:tr>
      <w:tr w:rsidR="003969DA" w14:paraId="702BFF8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9AF03A1" w14:textId="77777777" w:rsidR="003969DA" w:rsidRDefault="003969DA">
            <w:pPr>
              <w:pStyle w:val="TAL"/>
              <w:keepNext w:val="0"/>
              <w:keepLines w:val="0"/>
              <w:rPr>
                <w:lang w:bidi="ar-IQ"/>
              </w:rPr>
            </w:pPr>
            <w:r>
              <w:rPr>
                <w:lang w:bidi="ar-IQ"/>
              </w:rPr>
              <w:t>QoS Information</w:t>
            </w:r>
          </w:p>
        </w:tc>
        <w:tc>
          <w:tcPr>
            <w:tcW w:w="1019" w:type="dxa"/>
            <w:tcBorders>
              <w:top w:val="single" w:sz="6" w:space="0" w:color="auto"/>
              <w:left w:val="single" w:sz="6" w:space="0" w:color="auto"/>
              <w:bottom w:val="single" w:sz="6" w:space="0" w:color="auto"/>
              <w:right w:val="single" w:sz="6" w:space="0" w:color="auto"/>
            </w:tcBorders>
            <w:hideMark/>
          </w:tcPr>
          <w:p w14:paraId="2A2B21F7"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3C2B87A" w14:textId="60B9049C" w:rsidR="003969DA" w:rsidRDefault="003969DA">
            <w:pPr>
              <w:pStyle w:val="TAL"/>
              <w:keepNext w:val="0"/>
              <w:keepLines w:val="0"/>
              <w:rPr>
                <w:bCs/>
              </w:rPr>
            </w:pPr>
            <w:r>
              <w:t xml:space="preserve">This field holds the QoS applied </w:t>
            </w:r>
            <w:r>
              <w:rPr>
                <w:bCs/>
              </w:rPr>
              <w:t>during the service data container interval</w:t>
            </w:r>
            <w:r w:rsidR="004E7161">
              <w:rPr>
                <w:bCs/>
              </w:rPr>
              <w:t>.</w:t>
            </w:r>
          </w:p>
        </w:tc>
      </w:tr>
      <w:tr w:rsidR="003969DA" w14:paraId="514B6F85"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2F7BF41" w14:textId="77777777" w:rsidR="003969DA" w:rsidRDefault="003969DA">
            <w:pPr>
              <w:pStyle w:val="TAL"/>
              <w:keepNext w:val="0"/>
              <w:keepLines w:val="0"/>
              <w:rPr>
                <w:lang w:bidi="ar-IQ"/>
              </w:rPr>
            </w:pPr>
            <w:r>
              <w:rPr>
                <w:noProof/>
              </w:rPr>
              <w:t>QoS Characteristics</w:t>
            </w:r>
          </w:p>
        </w:tc>
        <w:tc>
          <w:tcPr>
            <w:tcW w:w="1019" w:type="dxa"/>
            <w:tcBorders>
              <w:top w:val="single" w:sz="6" w:space="0" w:color="auto"/>
              <w:left w:val="single" w:sz="6" w:space="0" w:color="auto"/>
              <w:bottom w:val="single" w:sz="6" w:space="0" w:color="auto"/>
              <w:right w:val="single" w:sz="6" w:space="0" w:color="auto"/>
            </w:tcBorders>
            <w:hideMark/>
          </w:tcPr>
          <w:p w14:paraId="55710458"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BC074BD" w14:textId="784D53BB" w:rsidR="003969DA" w:rsidRDefault="003969DA">
            <w:pPr>
              <w:pStyle w:val="TAL"/>
              <w:keepNext w:val="0"/>
              <w:keepLines w:val="0"/>
            </w:pPr>
            <w:r>
              <w:t>This field holds the QoS c</w:t>
            </w:r>
            <w:r>
              <w:rPr>
                <w:noProof/>
              </w:rPr>
              <w:t>haracteristics</w:t>
            </w:r>
            <w:r>
              <w:t xml:space="preserve"> applied</w:t>
            </w:r>
            <w:r>
              <w:rPr>
                <w:bCs/>
              </w:rPr>
              <w:t xml:space="preserve"> for QoS information</w:t>
            </w:r>
            <w:r>
              <w:rPr>
                <w:bCs/>
                <w:lang w:eastAsia="zh-CN"/>
              </w:rPr>
              <w:t xml:space="preserve">. It </w:t>
            </w:r>
            <w:r>
              <w:rPr>
                <w:rFonts w:cs="Arial"/>
                <w:szCs w:val="18"/>
              </w:rPr>
              <w:t>only be used when the non-standardized 5QI is present in QoS information.</w:t>
            </w:r>
          </w:p>
        </w:tc>
      </w:tr>
      <w:tr w:rsidR="003969DA" w14:paraId="579D222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021AB4" w14:textId="77777777" w:rsidR="003969DA" w:rsidRDefault="003969DA">
            <w:pPr>
              <w:pStyle w:val="TAL"/>
              <w:keepNext w:val="0"/>
              <w:keepLines w:val="0"/>
              <w:rPr>
                <w:lang w:bidi="ar-IQ"/>
              </w:rPr>
            </w:pPr>
            <w:r>
              <w:t>AF Charging Identifier</w:t>
            </w:r>
          </w:p>
        </w:tc>
        <w:tc>
          <w:tcPr>
            <w:tcW w:w="1019" w:type="dxa"/>
            <w:tcBorders>
              <w:top w:val="single" w:sz="6" w:space="0" w:color="auto"/>
              <w:left w:val="single" w:sz="6" w:space="0" w:color="auto"/>
              <w:bottom w:val="single" w:sz="6" w:space="0" w:color="auto"/>
              <w:right w:val="single" w:sz="6" w:space="0" w:color="auto"/>
            </w:tcBorders>
            <w:hideMark/>
          </w:tcPr>
          <w:p w14:paraId="29C75FF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0B9EBEF" w14:textId="77777777" w:rsidR="003969DA" w:rsidRDefault="003969DA">
            <w:pPr>
              <w:pStyle w:val="TAL"/>
              <w:keepNext w:val="0"/>
              <w:keepLines w:val="0"/>
              <w:rPr>
                <w:lang w:bidi="ar-IQ"/>
              </w:rPr>
            </w:pPr>
            <w:r>
              <w:rPr>
                <w:noProof/>
                <w:szCs w:val="18"/>
              </w:rPr>
              <w:t xml:space="preserve">A Charging Identifier, provided from the AF, </w:t>
            </w:r>
            <w:r>
              <w:rPr>
                <w:szCs w:val="18"/>
              </w:rPr>
              <w:t>may be used to correlate</w:t>
            </w:r>
            <w:r>
              <w:rPr>
                <w:noProof/>
                <w:szCs w:val="18"/>
              </w:rPr>
              <w:t xml:space="preserve"> the measurement for the Charging key/Service identifier values in this PCC rule with application level reports.</w:t>
            </w:r>
          </w:p>
        </w:tc>
      </w:tr>
      <w:tr w:rsidR="003969DA" w14:paraId="481FB23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2348624" w14:textId="77777777" w:rsidR="003969DA" w:rsidRDefault="003969DA">
            <w:pPr>
              <w:pStyle w:val="TAL"/>
              <w:keepNext w:val="0"/>
              <w:keepLines w:val="0"/>
            </w:pPr>
            <w:r>
              <w:t>AF Charging Id String</w:t>
            </w:r>
          </w:p>
        </w:tc>
        <w:tc>
          <w:tcPr>
            <w:tcW w:w="1019" w:type="dxa"/>
            <w:tcBorders>
              <w:top w:val="single" w:sz="6" w:space="0" w:color="auto"/>
              <w:left w:val="single" w:sz="6" w:space="0" w:color="auto"/>
              <w:bottom w:val="single" w:sz="6" w:space="0" w:color="auto"/>
              <w:right w:val="single" w:sz="6" w:space="0" w:color="auto"/>
            </w:tcBorders>
            <w:hideMark/>
          </w:tcPr>
          <w:p w14:paraId="740AE798"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163AE39" w14:textId="77777777" w:rsidR="003969DA" w:rsidRDefault="003969DA">
            <w:pPr>
              <w:pStyle w:val="TAL"/>
              <w:keepNext w:val="0"/>
              <w:keepLines w:val="0"/>
              <w:rPr>
                <w:noProof/>
                <w:szCs w:val="18"/>
              </w:rPr>
            </w:pPr>
            <w:r>
              <w:rPr>
                <w:szCs w:val="18"/>
              </w:rPr>
              <w:t xml:space="preserve">A string that, may be provided from the AF instead of </w:t>
            </w:r>
            <w:r>
              <w:t>AF Charging Identifier</w:t>
            </w:r>
            <w:r>
              <w:rPr>
                <w:szCs w:val="18"/>
              </w:rPr>
              <w:t>, depending on support.</w:t>
            </w:r>
          </w:p>
        </w:tc>
      </w:tr>
      <w:tr w:rsidR="006616CF" w:rsidRPr="006616CF" w14:paraId="1F59BEA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0515AB" w14:textId="77777777" w:rsidR="003969DA" w:rsidRPr="006616CF" w:rsidRDefault="003969DA">
            <w:pPr>
              <w:pStyle w:val="TAL"/>
              <w:keepNext w:val="0"/>
              <w:keepLines w:val="0"/>
              <w:rPr>
                <w:color w:val="0000FF"/>
              </w:rPr>
            </w:pPr>
            <w:r w:rsidRPr="006616CF">
              <w:rPr>
                <w:rFonts w:eastAsia="Times New Roman"/>
                <w:noProof/>
                <w:color w:val="0000FF"/>
              </w:rPr>
              <w:t>Reason for Policy Change</w:t>
            </w:r>
          </w:p>
        </w:tc>
        <w:tc>
          <w:tcPr>
            <w:tcW w:w="1019" w:type="dxa"/>
            <w:tcBorders>
              <w:top w:val="single" w:sz="6" w:space="0" w:color="auto"/>
              <w:left w:val="single" w:sz="6" w:space="0" w:color="auto"/>
              <w:bottom w:val="single" w:sz="6" w:space="0" w:color="auto"/>
              <w:right w:val="single" w:sz="6" w:space="0" w:color="auto"/>
            </w:tcBorders>
            <w:hideMark/>
          </w:tcPr>
          <w:p w14:paraId="751CF63E" w14:textId="77777777" w:rsidR="003969DA" w:rsidRPr="006616CF" w:rsidRDefault="003969DA" w:rsidP="006616CF">
            <w:pPr>
              <w:pStyle w:val="TAC"/>
              <w:rPr>
                <w:color w:val="0000FF"/>
                <w:lang w:eastAsia="zh-CN"/>
              </w:rPr>
            </w:pPr>
            <w:r w:rsidRPr="006616CF">
              <w:rPr>
                <w:rFonts w:eastAsia="Times New Roman"/>
                <w:color w:val="0000FF"/>
                <w:lang w:eastAsia="zh-CN"/>
              </w:rPr>
              <w:t>O</w:t>
            </w:r>
            <w:r w:rsidRPr="006616CF">
              <w:rPr>
                <w:rFonts w:eastAsia="Times New Roman"/>
                <w:color w:val="0000FF"/>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731FA069" w14:textId="77777777" w:rsidR="003969DA" w:rsidRPr="006616CF" w:rsidRDefault="003969DA">
            <w:pPr>
              <w:pStyle w:val="TAL"/>
              <w:keepNext w:val="0"/>
              <w:keepLines w:val="0"/>
              <w:rPr>
                <w:color w:val="0000FF"/>
                <w:szCs w:val="18"/>
              </w:rPr>
            </w:pPr>
            <w:r w:rsidRPr="006616CF">
              <w:rPr>
                <w:rFonts w:eastAsia="Times New Roman"/>
                <w:color w:val="0000FF"/>
              </w:rPr>
              <w:t xml:space="preserve">It indicates the reason of a policy decision impacting the service delivery, e.g. energy efficiency (with different severity levels). </w:t>
            </w:r>
            <w:r w:rsidRPr="006616CF">
              <w:rPr>
                <w:color w:val="0000FF"/>
              </w:rPr>
              <w:t>The new policy data may also be included.</w:t>
            </w:r>
          </w:p>
        </w:tc>
      </w:tr>
      <w:tr w:rsidR="003969DA" w14:paraId="32782C7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0F4C74B" w14:textId="77777777" w:rsidR="003969DA" w:rsidRDefault="003969DA">
            <w:pPr>
              <w:pStyle w:val="TAL"/>
              <w:keepNext w:val="0"/>
              <w:keepLines w:val="0"/>
              <w:rPr>
                <w:lang w:bidi="ar-IQ"/>
              </w:rPr>
            </w:pPr>
            <w:r>
              <w:rPr>
                <w:lang w:bidi="ar-IQ"/>
              </w:rPr>
              <w:t>User Location Information</w:t>
            </w:r>
          </w:p>
        </w:tc>
        <w:tc>
          <w:tcPr>
            <w:tcW w:w="1019" w:type="dxa"/>
            <w:tcBorders>
              <w:top w:val="single" w:sz="6" w:space="0" w:color="auto"/>
              <w:left w:val="single" w:sz="6" w:space="0" w:color="auto"/>
              <w:bottom w:val="single" w:sz="6" w:space="0" w:color="auto"/>
              <w:right w:val="single" w:sz="6" w:space="0" w:color="auto"/>
            </w:tcBorders>
            <w:hideMark/>
          </w:tcPr>
          <w:p w14:paraId="598E56E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4A96AEF" w14:textId="77D6F14C" w:rsidR="003969DA" w:rsidRDefault="003969DA">
            <w:pPr>
              <w:pStyle w:val="TAL"/>
              <w:keepNext w:val="0"/>
              <w:keepLines w:val="0"/>
              <w:rPr>
                <w:lang w:bidi="ar-IQ"/>
              </w:rPr>
            </w:pPr>
            <w:r>
              <w:t xml:space="preserve">This field holds the user </w:t>
            </w:r>
            <w:r>
              <w:rPr>
                <w:bCs/>
              </w:rPr>
              <w:t xml:space="preserve">location during the </w:t>
            </w:r>
            <w:r>
              <w:t>used unit</w:t>
            </w:r>
            <w:r>
              <w:rPr>
                <w:bCs/>
              </w:rPr>
              <w:t xml:space="preserve"> container interval</w:t>
            </w:r>
            <w:r w:rsidR="004E7161">
              <w:t>.</w:t>
            </w:r>
          </w:p>
        </w:tc>
      </w:tr>
      <w:tr w:rsidR="003969DA" w14:paraId="74C6A56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74DA7D1" w14:textId="77777777" w:rsidR="003969DA" w:rsidRDefault="003969DA">
            <w:pPr>
              <w:pStyle w:val="TAL"/>
              <w:keepNext w:val="0"/>
              <w:keepLines w:val="0"/>
              <w:rPr>
                <w:lang w:bidi="ar-IQ"/>
              </w:rPr>
            </w:pPr>
            <w:r>
              <w:rPr>
                <w:lang w:bidi="ar-IQ"/>
              </w:rPr>
              <w:t>UE Time Zone</w:t>
            </w:r>
          </w:p>
        </w:tc>
        <w:tc>
          <w:tcPr>
            <w:tcW w:w="1019" w:type="dxa"/>
            <w:tcBorders>
              <w:top w:val="single" w:sz="6" w:space="0" w:color="auto"/>
              <w:left w:val="single" w:sz="6" w:space="0" w:color="auto"/>
              <w:bottom w:val="single" w:sz="6" w:space="0" w:color="auto"/>
              <w:right w:val="single" w:sz="6" w:space="0" w:color="auto"/>
            </w:tcBorders>
            <w:hideMark/>
          </w:tcPr>
          <w:p w14:paraId="092BE2AF"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73A3FA4F" w14:textId="77777777" w:rsidR="003969DA" w:rsidRDefault="003969DA">
            <w:pPr>
              <w:pStyle w:val="TAL"/>
              <w:keepNext w:val="0"/>
              <w:keepLines w:val="0"/>
            </w:pPr>
            <w:r>
              <w:t xml:space="preserve">This field holds the Time Zone of where the UE is located, </w:t>
            </w:r>
            <w:r>
              <w:rPr>
                <w:bCs/>
              </w:rPr>
              <w:t xml:space="preserve">during the </w:t>
            </w:r>
            <w:r>
              <w:t>used unit</w:t>
            </w:r>
            <w:r>
              <w:rPr>
                <w:bCs/>
              </w:rPr>
              <w:t xml:space="preserve"> container interval</w:t>
            </w:r>
            <w:r>
              <w:t>.</w:t>
            </w:r>
          </w:p>
        </w:tc>
      </w:tr>
      <w:tr w:rsidR="003969DA" w14:paraId="539803FC"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C35DAC" w14:textId="77777777" w:rsidR="003969DA" w:rsidRDefault="003969DA">
            <w:pPr>
              <w:pStyle w:val="TAL"/>
              <w:keepNext w:val="0"/>
              <w:keepLines w:val="0"/>
              <w:rPr>
                <w:lang w:bidi="ar-IQ"/>
              </w:rPr>
            </w:pPr>
            <w:r>
              <w:t>Presence Reporting Area Information</w:t>
            </w:r>
          </w:p>
        </w:tc>
        <w:tc>
          <w:tcPr>
            <w:tcW w:w="1019" w:type="dxa"/>
            <w:tcBorders>
              <w:top w:val="single" w:sz="6" w:space="0" w:color="auto"/>
              <w:left w:val="single" w:sz="6" w:space="0" w:color="auto"/>
              <w:bottom w:val="single" w:sz="6" w:space="0" w:color="auto"/>
              <w:right w:val="single" w:sz="6" w:space="0" w:color="auto"/>
            </w:tcBorders>
            <w:hideMark/>
          </w:tcPr>
          <w:p w14:paraId="78ED4475"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682674" w14:textId="77777777" w:rsidR="003969DA" w:rsidRDefault="003969DA">
            <w:pPr>
              <w:pStyle w:val="TAL"/>
              <w:keepNext w:val="0"/>
              <w:keepLines w:val="0"/>
            </w:pPr>
            <w:r>
              <w:rPr>
                <w:szCs w:val="18"/>
              </w:rPr>
              <w:t xml:space="preserve">This field holds the Presence Reporting Area Information of UE </w:t>
            </w:r>
            <w:r>
              <w:rPr>
                <w:bCs/>
              </w:rPr>
              <w:t xml:space="preserve">during the </w:t>
            </w:r>
            <w:r>
              <w:t>used unit</w:t>
            </w:r>
            <w:r>
              <w:rPr>
                <w:bCs/>
              </w:rPr>
              <w:t xml:space="preserve"> container interval</w:t>
            </w:r>
            <w:r>
              <w:rPr>
                <w:szCs w:val="18"/>
              </w:rPr>
              <w:t>.</w:t>
            </w:r>
          </w:p>
        </w:tc>
      </w:tr>
      <w:tr w:rsidR="003969DA" w14:paraId="3E15241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9DDBE35" w14:textId="77777777" w:rsidR="003969DA" w:rsidRDefault="003969DA">
            <w:pPr>
              <w:pStyle w:val="TAL"/>
              <w:keepNext w:val="0"/>
              <w:keepLines w:val="0"/>
              <w:rPr>
                <w:lang w:bidi="ar-IQ"/>
              </w:rPr>
            </w:pPr>
            <w:r>
              <w:rPr>
                <w:lang w:bidi="ar-IQ"/>
              </w:rPr>
              <w:t xml:space="preserve">Serving Network Function ID </w:t>
            </w:r>
          </w:p>
        </w:tc>
        <w:tc>
          <w:tcPr>
            <w:tcW w:w="1019" w:type="dxa"/>
            <w:tcBorders>
              <w:top w:val="single" w:sz="6" w:space="0" w:color="auto"/>
              <w:left w:val="single" w:sz="6" w:space="0" w:color="auto"/>
              <w:bottom w:val="single" w:sz="6" w:space="0" w:color="auto"/>
              <w:right w:val="single" w:sz="6" w:space="0" w:color="auto"/>
            </w:tcBorders>
            <w:hideMark/>
          </w:tcPr>
          <w:p w14:paraId="1AD69AB3"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5F97548" w14:textId="77777777" w:rsidR="003969DA" w:rsidRDefault="003969DA">
            <w:pPr>
              <w:pStyle w:val="TAL"/>
              <w:keepNext w:val="0"/>
              <w:keepLines w:val="0"/>
            </w:pPr>
            <w:r>
              <w:rPr>
                <w:lang w:bidi="ar-IQ"/>
              </w:rPr>
              <w:t>Serving Network Function identifier.</w:t>
            </w:r>
          </w:p>
        </w:tc>
      </w:tr>
      <w:tr w:rsidR="003969DA" w14:paraId="5DA1563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C169DDC" w14:textId="77777777" w:rsidR="003969DA" w:rsidRDefault="003969DA">
            <w:pPr>
              <w:pStyle w:val="TAL"/>
              <w:keepNext w:val="0"/>
              <w:keepLines w:val="0"/>
              <w:rPr>
                <w:lang w:bidi="ar-IQ"/>
              </w:rPr>
            </w:pPr>
            <w:r>
              <w:rPr>
                <w:lang w:eastAsia="zh-CN" w:bidi="ar-IQ"/>
              </w:rPr>
              <w:t>RAT Type</w:t>
            </w:r>
          </w:p>
        </w:tc>
        <w:tc>
          <w:tcPr>
            <w:tcW w:w="1019" w:type="dxa"/>
            <w:tcBorders>
              <w:top w:val="single" w:sz="6" w:space="0" w:color="auto"/>
              <w:left w:val="single" w:sz="6" w:space="0" w:color="auto"/>
              <w:bottom w:val="single" w:sz="6" w:space="0" w:color="auto"/>
              <w:right w:val="single" w:sz="6" w:space="0" w:color="auto"/>
            </w:tcBorders>
            <w:hideMark/>
          </w:tcPr>
          <w:p w14:paraId="1AB2E567"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C176A25" w14:textId="77777777" w:rsidR="003969DA" w:rsidRDefault="003969DA">
            <w:pPr>
              <w:pStyle w:val="TAL"/>
              <w:keepNext w:val="0"/>
              <w:keepLines w:val="0"/>
              <w:rPr>
                <w:bCs/>
              </w:rPr>
            </w:pPr>
            <w:r>
              <w:t xml:space="preserve">This field holds the RAT type </w:t>
            </w:r>
            <w:r>
              <w:rPr>
                <w:bCs/>
              </w:rPr>
              <w:t xml:space="preserve">during the </w:t>
            </w:r>
            <w:r>
              <w:t>used unit</w:t>
            </w:r>
            <w:r>
              <w:rPr>
                <w:bCs/>
              </w:rPr>
              <w:t xml:space="preserve"> container interval.</w:t>
            </w:r>
          </w:p>
          <w:p w14:paraId="09500375" w14:textId="6E6C3384" w:rsidR="003969DA" w:rsidRDefault="003969DA">
            <w:pPr>
              <w:pStyle w:val="TAL"/>
              <w:keepNext w:val="0"/>
              <w:keepLines w:val="0"/>
              <w:rPr>
                <w:lang w:bidi="ar-IQ"/>
              </w:rPr>
            </w:pPr>
            <w:r>
              <w:rPr>
                <w:bCs/>
              </w:rPr>
              <w:t>For MA PDU session, t</w:t>
            </w:r>
            <w:r>
              <w:t>his field holds the RAT type associated to the access which activated the rating group.</w:t>
            </w:r>
          </w:p>
        </w:tc>
      </w:tr>
      <w:tr w:rsidR="003969DA" w14:paraId="7B50377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174D34C" w14:textId="77777777" w:rsidR="003969DA" w:rsidRDefault="003969DA">
            <w:pPr>
              <w:pStyle w:val="TAL"/>
              <w:keepNext w:val="0"/>
              <w:keepLines w:val="0"/>
              <w:rPr>
                <w:lang w:bidi="ar-IQ"/>
              </w:rPr>
            </w:pPr>
            <w:r>
              <w:rPr>
                <w:lang w:bidi="ar-IQ"/>
              </w:rPr>
              <w:t>Sponsor Identity</w:t>
            </w:r>
          </w:p>
        </w:tc>
        <w:tc>
          <w:tcPr>
            <w:tcW w:w="1019" w:type="dxa"/>
            <w:tcBorders>
              <w:top w:val="single" w:sz="6" w:space="0" w:color="auto"/>
              <w:left w:val="single" w:sz="6" w:space="0" w:color="auto"/>
              <w:bottom w:val="single" w:sz="6" w:space="0" w:color="auto"/>
              <w:right w:val="single" w:sz="6" w:space="0" w:color="auto"/>
            </w:tcBorders>
            <w:hideMark/>
          </w:tcPr>
          <w:p w14:paraId="49DACC3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9DA6B38" w14:textId="032B832A" w:rsidR="003969DA" w:rsidRDefault="003969DA">
            <w:pPr>
              <w:pStyle w:val="TAL"/>
              <w:keepNext w:val="0"/>
              <w:keepLines w:val="0"/>
              <w:rPr>
                <w:lang w:bidi="ar-IQ"/>
              </w:rPr>
            </w:pPr>
            <w:r>
              <w:t>This field holds the identifier of the sponsor when sponsored data connectivity is used</w:t>
            </w:r>
            <w:r w:rsidR="004E7161">
              <w:t>.</w:t>
            </w:r>
          </w:p>
        </w:tc>
      </w:tr>
      <w:tr w:rsidR="003969DA" w14:paraId="32A7BF7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F6D585A" w14:textId="77777777" w:rsidR="003969DA" w:rsidRDefault="003969DA">
            <w:pPr>
              <w:pStyle w:val="TAL"/>
              <w:keepNext w:val="0"/>
              <w:keepLines w:val="0"/>
              <w:rPr>
                <w:lang w:bidi="ar-IQ"/>
              </w:rPr>
            </w:pPr>
            <w:r>
              <w:rPr>
                <w:lang w:bidi="ar-IQ"/>
              </w:rPr>
              <w:t>Application Service Provider Identity</w:t>
            </w:r>
          </w:p>
        </w:tc>
        <w:tc>
          <w:tcPr>
            <w:tcW w:w="1019" w:type="dxa"/>
            <w:tcBorders>
              <w:top w:val="single" w:sz="6" w:space="0" w:color="auto"/>
              <w:left w:val="single" w:sz="6" w:space="0" w:color="auto"/>
              <w:bottom w:val="single" w:sz="6" w:space="0" w:color="auto"/>
              <w:right w:val="single" w:sz="6" w:space="0" w:color="auto"/>
            </w:tcBorders>
            <w:hideMark/>
          </w:tcPr>
          <w:p w14:paraId="30E3597A"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1CEC5C90" w14:textId="2013CA28" w:rsidR="003969DA" w:rsidRDefault="003969DA">
            <w:pPr>
              <w:pStyle w:val="TAL"/>
              <w:keepNext w:val="0"/>
              <w:keepLines w:val="0"/>
              <w:rPr>
                <w:lang w:bidi="ar-IQ"/>
              </w:rPr>
            </w:pPr>
            <w:r>
              <w:t>This field holds the identifier of the application service provider that is delivering a service to the end user.</w:t>
            </w:r>
          </w:p>
        </w:tc>
      </w:tr>
      <w:tr w:rsidR="003969DA" w14:paraId="4CD79A2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86989E1" w14:textId="77777777" w:rsidR="003969DA" w:rsidRDefault="003969DA">
            <w:pPr>
              <w:pStyle w:val="TAL"/>
              <w:keepNext w:val="0"/>
              <w:keepLines w:val="0"/>
              <w:rPr>
                <w:lang w:bidi="ar-IQ"/>
              </w:rPr>
            </w:pPr>
            <w:r>
              <w:rPr>
                <w:lang w:bidi="ar-IQ"/>
              </w:rPr>
              <w:t>Charging Rule Base Name</w:t>
            </w:r>
          </w:p>
        </w:tc>
        <w:tc>
          <w:tcPr>
            <w:tcW w:w="1019" w:type="dxa"/>
            <w:tcBorders>
              <w:top w:val="single" w:sz="6" w:space="0" w:color="auto"/>
              <w:left w:val="single" w:sz="6" w:space="0" w:color="auto"/>
              <w:bottom w:val="single" w:sz="6" w:space="0" w:color="auto"/>
              <w:right w:val="single" w:sz="6" w:space="0" w:color="auto"/>
            </w:tcBorders>
            <w:hideMark/>
          </w:tcPr>
          <w:p w14:paraId="33DB5F6B"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1E86E2E" w14:textId="2AD730E9" w:rsidR="003969DA" w:rsidRDefault="003969DA">
            <w:pPr>
              <w:pStyle w:val="TAL"/>
              <w:rPr>
                <w:lang w:bidi="ar-IQ"/>
              </w:rPr>
            </w:pPr>
            <w:r>
              <w:t>This field holds the reference to group of PCC rules predefined at the SMF</w:t>
            </w:r>
            <w:r w:rsidR="004E7161">
              <w:t>.</w:t>
            </w:r>
          </w:p>
        </w:tc>
      </w:tr>
      <w:tr w:rsidR="003969DA" w14:paraId="577C4B5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642846C" w14:textId="77777777" w:rsidR="003969DA" w:rsidRDefault="003969DA">
            <w:pPr>
              <w:pStyle w:val="TAL"/>
              <w:keepNext w:val="0"/>
              <w:keepLines w:val="0"/>
              <w:rPr>
                <w:lang w:bidi="ar-IQ"/>
              </w:rPr>
            </w:pPr>
            <w:r>
              <w:rPr>
                <w:lang w:eastAsia="zh-CN"/>
              </w:rPr>
              <w:t>3GPP PS Data Off Status</w:t>
            </w:r>
          </w:p>
        </w:tc>
        <w:tc>
          <w:tcPr>
            <w:tcW w:w="1019" w:type="dxa"/>
            <w:tcBorders>
              <w:top w:val="single" w:sz="6" w:space="0" w:color="auto"/>
              <w:left w:val="single" w:sz="6" w:space="0" w:color="auto"/>
              <w:bottom w:val="single" w:sz="6" w:space="0" w:color="auto"/>
              <w:right w:val="single" w:sz="6" w:space="0" w:color="auto"/>
            </w:tcBorders>
            <w:hideMark/>
          </w:tcPr>
          <w:p w14:paraId="40DEE612"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22D1B47" w14:textId="56CF23EC" w:rsidR="003969DA" w:rsidRDefault="003969DA">
            <w:pPr>
              <w:pStyle w:val="TAL"/>
            </w:pPr>
            <w:r>
              <w:rPr>
                <w:rFonts w:cs="Arial"/>
                <w:szCs w:val="18"/>
                <w:lang w:bidi="ar-IQ"/>
              </w:rPr>
              <w:t xml:space="preserve">This field holds the 3GPP Data off Status </w:t>
            </w:r>
            <w:r>
              <w:rPr>
                <w:bCs/>
              </w:rPr>
              <w:t xml:space="preserve">during the </w:t>
            </w:r>
            <w:r>
              <w:t>used unit</w:t>
            </w:r>
            <w:r>
              <w:rPr>
                <w:bCs/>
              </w:rPr>
              <w:t xml:space="preserve"> container interval</w:t>
            </w:r>
            <w:r w:rsidR="004E7161">
              <w:rPr>
                <w:bCs/>
              </w:rPr>
              <w:t>.</w:t>
            </w:r>
          </w:p>
        </w:tc>
      </w:tr>
      <w:tr w:rsidR="003969DA" w14:paraId="3435BFA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63D6B9" w14:textId="77777777" w:rsidR="003969DA" w:rsidRDefault="003969DA">
            <w:pPr>
              <w:pStyle w:val="TAL"/>
              <w:keepNext w:val="0"/>
              <w:keepLines w:val="0"/>
              <w:rPr>
                <w:lang w:eastAsia="zh-CN"/>
              </w:rPr>
            </w:pPr>
            <w:r>
              <w:rPr>
                <w:lang w:eastAsia="zh-CN"/>
              </w:rPr>
              <w:t>MA PDU Steering functionality</w:t>
            </w:r>
          </w:p>
        </w:tc>
        <w:tc>
          <w:tcPr>
            <w:tcW w:w="1019" w:type="dxa"/>
            <w:tcBorders>
              <w:top w:val="single" w:sz="6" w:space="0" w:color="auto"/>
              <w:left w:val="single" w:sz="6" w:space="0" w:color="auto"/>
              <w:bottom w:val="single" w:sz="6" w:space="0" w:color="auto"/>
              <w:right w:val="single" w:sz="6" w:space="0" w:color="auto"/>
            </w:tcBorders>
            <w:hideMark/>
          </w:tcPr>
          <w:p w14:paraId="4F3149ED"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0EDF752" w14:textId="54A365B3" w:rsidR="003969DA" w:rsidRDefault="003969DA">
            <w:pPr>
              <w:pStyle w:val="TAL"/>
              <w:rPr>
                <w:rFonts w:cs="Arial"/>
                <w:szCs w:val="18"/>
                <w:lang w:bidi="ar-IQ"/>
              </w:rPr>
            </w:pPr>
            <w:r>
              <w:rPr>
                <w:rFonts w:cs="Arial"/>
                <w:szCs w:val="18"/>
                <w:lang w:bidi="ar-IQ"/>
              </w:rPr>
              <w:t xml:space="preserve">This field holds the Steering functionality used </w:t>
            </w:r>
            <w:r>
              <w:rPr>
                <w:bCs/>
              </w:rPr>
              <w:t xml:space="preserve">during the </w:t>
            </w:r>
            <w:r>
              <w:t>used unit</w:t>
            </w:r>
            <w:r>
              <w:rPr>
                <w:bCs/>
              </w:rPr>
              <w:t xml:space="preserve"> container interval when MA PDU session</w:t>
            </w:r>
            <w:r w:rsidR="004E7161">
              <w:rPr>
                <w:bCs/>
              </w:rPr>
              <w:t>.</w:t>
            </w:r>
          </w:p>
        </w:tc>
      </w:tr>
      <w:tr w:rsidR="003969DA" w14:paraId="780663D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D076D93" w14:textId="77777777" w:rsidR="003969DA" w:rsidRDefault="003969DA">
            <w:pPr>
              <w:pStyle w:val="TAL"/>
              <w:keepNext w:val="0"/>
              <w:keepLines w:val="0"/>
              <w:rPr>
                <w:lang w:eastAsia="zh-CN"/>
              </w:rPr>
            </w:pPr>
            <w:r>
              <w:rPr>
                <w:lang w:eastAsia="zh-CN"/>
              </w:rPr>
              <w:t>MA PDU Steering mode</w:t>
            </w:r>
          </w:p>
        </w:tc>
        <w:tc>
          <w:tcPr>
            <w:tcW w:w="1019" w:type="dxa"/>
            <w:tcBorders>
              <w:top w:val="single" w:sz="6" w:space="0" w:color="auto"/>
              <w:left w:val="single" w:sz="6" w:space="0" w:color="auto"/>
              <w:bottom w:val="single" w:sz="6" w:space="0" w:color="auto"/>
              <w:right w:val="single" w:sz="6" w:space="0" w:color="auto"/>
            </w:tcBorders>
            <w:hideMark/>
          </w:tcPr>
          <w:p w14:paraId="710361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29BDF901" w14:textId="77777777" w:rsidR="003969DA" w:rsidRDefault="003969DA">
            <w:pPr>
              <w:pStyle w:val="TAL"/>
              <w:rPr>
                <w:rFonts w:cs="Arial"/>
                <w:szCs w:val="18"/>
                <w:lang w:bidi="ar-IQ"/>
              </w:rPr>
            </w:pPr>
            <w:r>
              <w:rPr>
                <w:rFonts w:cs="Arial"/>
                <w:szCs w:val="18"/>
                <w:lang w:bidi="ar-IQ"/>
              </w:rPr>
              <w:t xml:space="preserve">This field holds the Steering mode used </w:t>
            </w:r>
            <w:r>
              <w:rPr>
                <w:bCs/>
              </w:rPr>
              <w:t xml:space="preserve">during the </w:t>
            </w:r>
            <w:r>
              <w:t>used unit</w:t>
            </w:r>
            <w:r>
              <w:rPr>
                <w:bCs/>
              </w:rPr>
              <w:t xml:space="preserve"> container interval when MA PDU session.</w:t>
            </w:r>
          </w:p>
        </w:tc>
      </w:tr>
      <w:tr w:rsidR="003969DA" w14:paraId="00ACA44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303B91" w14:textId="77777777" w:rsidR="003969DA" w:rsidRDefault="003969DA">
            <w:pPr>
              <w:pStyle w:val="TAL"/>
              <w:keepNext w:val="0"/>
              <w:keepLines w:val="0"/>
              <w:rPr>
                <w:lang w:eastAsia="zh-CN"/>
              </w:rPr>
            </w:pPr>
            <w:r>
              <w:rPr>
                <w:lang w:eastAsia="zh-CN"/>
              </w:rPr>
              <w:t>Traffic Forwarding Way</w:t>
            </w:r>
          </w:p>
        </w:tc>
        <w:tc>
          <w:tcPr>
            <w:tcW w:w="1019" w:type="dxa"/>
            <w:tcBorders>
              <w:top w:val="single" w:sz="6" w:space="0" w:color="auto"/>
              <w:left w:val="single" w:sz="6" w:space="0" w:color="auto"/>
              <w:bottom w:val="single" w:sz="6" w:space="0" w:color="auto"/>
              <w:right w:val="single" w:sz="6" w:space="0" w:color="auto"/>
            </w:tcBorders>
            <w:hideMark/>
          </w:tcPr>
          <w:p w14:paraId="5D6A0037"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6973651" w14:textId="77777777" w:rsidR="003969DA" w:rsidRDefault="003969DA">
            <w:pPr>
              <w:pStyle w:val="TAL"/>
              <w:rPr>
                <w:rFonts w:cs="Arial"/>
                <w:szCs w:val="18"/>
                <w:lang w:bidi="ar-IQ"/>
              </w:rPr>
            </w:pPr>
            <w:r>
              <w:rPr>
                <w:rFonts w:cs="Arial"/>
                <w:szCs w:val="18"/>
                <w:lang w:bidi="ar-IQ"/>
              </w:rPr>
              <w:t>This field holds the traffic forwarding way for the 5G VN group communication if present.</w:t>
            </w:r>
          </w:p>
          <w:p w14:paraId="320B9054" w14:textId="77777777" w:rsidR="003969DA" w:rsidRDefault="003969DA">
            <w:pPr>
              <w:pStyle w:val="TAL"/>
              <w:rPr>
                <w:rFonts w:cs="Arial"/>
                <w:szCs w:val="18"/>
                <w:lang w:bidi="ar-IQ"/>
              </w:rPr>
            </w:pPr>
            <w:r>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3969DA" w14:paraId="3BC126B4"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A264539" w14:textId="77777777" w:rsidR="003969DA" w:rsidRDefault="003969DA">
            <w:pPr>
              <w:pStyle w:val="TAL"/>
              <w:keepNext w:val="0"/>
              <w:keepLines w:val="0"/>
              <w:rPr>
                <w:lang w:eastAsia="zh-CN"/>
              </w:rPr>
            </w:pPr>
            <w:r>
              <w:rPr>
                <w:lang w:eastAsia="zh-CN"/>
              </w:rPr>
              <w:t>QoS Monitoring Report</w:t>
            </w:r>
          </w:p>
        </w:tc>
        <w:tc>
          <w:tcPr>
            <w:tcW w:w="1019" w:type="dxa"/>
            <w:tcBorders>
              <w:top w:val="single" w:sz="6" w:space="0" w:color="auto"/>
              <w:left w:val="single" w:sz="6" w:space="0" w:color="auto"/>
              <w:bottom w:val="single" w:sz="6" w:space="0" w:color="auto"/>
              <w:right w:val="single" w:sz="6" w:space="0" w:color="auto"/>
            </w:tcBorders>
            <w:hideMark/>
          </w:tcPr>
          <w:p w14:paraId="293AA654"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A0BA4E1" w14:textId="77777777" w:rsidR="003969DA" w:rsidRDefault="003969DA">
            <w:pPr>
              <w:pStyle w:val="TAL"/>
              <w:rPr>
                <w:rFonts w:cs="Arial"/>
                <w:szCs w:val="18"/>
                <w:lang w:bidi="ar-IQ"/>
              </w:rPr>
            </w:pPr>
            <w:r>
              <w:rPr>
                <w:rFonts w:cs="Arial"/>
                <w:szCs w:val="18"/>
                <w:lang w:bidi="ar-IQ"/>
              </w:rPr>
              <w:t>This field holds the QoS monitoring result (i.e., average packet delay per QoS flow per UE) for the service data flow.</w:t>
            </w:r>
          </w:p>
        </w:tc>
      </w:tr>
      <w:tr w:rsidR="003969DA" w14:paraId="5F0F270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BF68E7F" w14:textId="77777777" w:rsidR="003969DA" w:rsidRDefault="003969DA">
            <w:pPr>
              <w:pStyle w:val="TAL"/>
              <w:keepNext w:val="0"/>
              <w:keepLines w:val="0"/>
              <w:rPr>
                <w:lang w:eastAsia="zh-CN"/>
              </w:rPr>
            </w:pPr>
            <w:r>
              <w:rPr>
                <w:lang w:eastAsia="zh-CN"/>
              </w:rPr>
              <w:t>MBS Session ID</w:t>
            </w:r>
          </w:p>
        </w:tc>
        <w:tc>
          <w:tcPr>
            <w:tcW w:w="1019" w:type="dxa"/>
            <w:tcBorders>
              <w:top w:val="single" w:sz="6" w:space="0" w:color="auto"/>
              <w:left w:val="single" w:sz="6" w:space="0" w:color="auto"/>
              <w:bottom w:val="single" w:sz="6" w:space="0" w:color="auto"/>
              <w:right w:val="single" w:sz="6" w:space="0" w:color="auto"/>
            </w:tcBorders>
            <w:hideMark/>
          </w:tcPr>
          <w:p w14:paraId="3CC586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0C34A89" w14:textId="37F8C15D" w:rsidR="003969DA" w:rsidRDefault="003969DA">
            <w:pPr>
              <w:pStyle w:val="TAL"/>
              <w:rPr>
                <w:rFonts w:cs="Arial"/>
                <w:szCs w:val="18"/>
                <w:lang w:bidi="ar-IQ"/>
              </w:rPr>
            </w:pPr>
            <w:r>
              <w:rPr>
                <w:lang w:eastAsia="zh-CN"/>
              </w:rPr>
              <w:t>This field holds the</w:t>
            </w:r>
            <w:r>
              <w:t xml:space="preserve"> MBS session identifier for the service data flow referring to clause</w:t>
            </w:r>
            <w:r w:rsidR="004E7161">
              <w:t> </w:t>
            </w:r>
            <w:r>
              <w:t>6.5.1 of TS</w:t>
            </w:r>
            <w:bookmarkStart w:id="415" w:name="MCCTEMPBM_00000038"/>
            <w:r w:rsidR="004E7161">
              <w:t> </w:t>
            </w:r>
            <w:r>
              <w:t>23.247</w:t>
            </w:r>
            <w:bookmarkEnd w:id="415"/>
            <w:r w:rsidR="004E7161">
              <w:t> </w:t>
            </w:r>
            <w:r>
              <w:t>[</w:t>
            </w:r>
            <w:r w:rsidR="004E7161">
              <w:t>1</w:t>
            </w:r>
            <w:r>
              <w:t>4] if present</w:t>
            </w:r>
            <w:r>
              <w:rPr>
                <w:rFonts w:cs="Arial"/>
                <w:szCs w:val="18"/>
                <w:lang w:eastAsia="zh-CN"/>
              </w:rPr>
              <w:t>.</w:t>
            </w:r>
          </w:p>
        </w:tc>
      </w:tr>
      <w:tr w:rsidR="003969DA" w14:paraId="4C3306BE"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35A5A9E" w14:textId="77777777" w:rsidR="003969DA" w:rsidRDefault="003969DA">
            <w:pPr>
              <w:pStyle w:val="TAL"/>
              <w:keepNext w:val="0"/>
              <w:keepLines w:val="0"/>
              <w:rPr>
                <w:lang w:eastAsia="zh-CN"/>
              </w:rPr>
            </w:pPr>
            <w:r>
              <w:rPr>
                <w:lang w:eastAsia="zh-CN"/>
              </w:rPr>
              <w:t>MBS Delivery Method</w:t>
            </w:r>
          </w:p>
        </w:tc>
        <w:tc>
          <w:tcPr>
            <w:tcW w:w="1019" w:type="dxa"/>
            <w:tcBorders>
              <w:top w:val="single" w:sz="6" w:space="0" w:color="auto"/>
              <w:left w:val="single" w:sz="6" w:space="0" w:color="auto"/>
              <w:bottom w:val="single" w:sz="6" w:space="0" w:color="auto"/>
              <w:right w:val="single" w:sz="6" w:space="0" w:color="auto"/>
            </w:tcBorders>
            <w:hideMark/>
          </w:tcPr>
          <w:p w14:paraId="1C53417B"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03DC9B" w14:textId="7994E4FD" w:rsidR="003969DA" w:rsidRDefault="003969DA">
            <w:pPr>
              <w:pStyle w:val="TAL"/>
              <w:rPr>
                <w:rFonts w:cs="Arial"/>
                <w:szCs w:val="18"/>
                <w:lang w:bidi="ar-IQ"/>
              </w:rPr>
            </w:pPr>
            <w:r>
              <w:rPr>
                <w:lang w:eastAsia="zh-CN"/>
              </w:rPr>
              <w:t>This field holds the</w:t>
            </w:r>
            <w:r>
              <w:t xml:space="preserve"> MBS traffic </w:t>
            </w:r>
            <w:r>
              <w:rPr>
                <w:lang w:eastAsia="zh-CN"/>
              </w:rPr>
              <w:t xml:space="preserve">delivery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w:t>
            </w:r>
            <w:r w:rsidR="004E7161">
              <w:t> </w:t>
            </w:r>
            <w:r>
              <w:t>4.1 of TS</w:t>
            </w:r>
            <w:bookmarkStart w:id="416" w:name="MCCTEMPBM_00000039"/>
            <w:r w:rsidR="004E7161">
              <w:t> </w:t>
            </w:r>
            <w:r>
              <w:t>23.247</w:t>
            </w:r>
            <w:bookmarkEnd w:id="416"/>
            <w:r w:rsidR="004E7161">
              <w:t> 1</w:t>
            </w:r>
            <w:r>
              <w:t>4]</w:t>
            </w:r>
            <w:r>
              <w:rPr>
                <w:lang w:eastAsia="zh-CN"/>
              </w:rPr>
              <w:t>) for the multicast communication if present</w:t>
            </w:r>
            <w:r>
              <w:rPr>
                <w:rFonts w:cs="Arial"/>
                <w:szCs w:val="18"/>
                <w:lang w:eastAsia="zh-CN"/>
              </w:rPr>
              <w:t>.</w:t>
            </w:r>
          </w:p>
        </w:tc>
      </w:tr>
    </w:tbl>
    <w:p w14:paraId="1A6F3202" w14:textId="77777777" w:rsidR="006616CF" w:rsidRDefault="006616CF" w:rsidP="006616CF">
      <w:bookmarkStart w:id="417" w:name="_Toc199233721"/>
    </w:p>
    <w:p w14:paraId="5C967818" w14:textId="56126310" w:rsidR="003969DA" w:rsidRDefault="003969DA" w:rsidP="00270042">
      <w:pPr>
        <w:pStyle w:val="Heading3"/>
      </w:pPr>
      <w:bookmarkStart w:id="418" w:name="_Toc199872483"/>
      <w:r>
        <w:t>6.17.</w:t>
      </w:r>
      <w:r>
        <w:rPr>
          <w:lang w:eastAsia="zh-CN"/>
        </w:rPr>
        <w:t>3</w:t>
      </w:r>
      <w:r>
        <w:tab/>
        <w:t>Procedures</w:t>
      </w:r>
      <w:bookmarkEnd w:id="417"/>
      <w:bookmarkEnd w:id="418"/>
    </w:p>
    <w:p w14:paraId="138A1F17" w14:textId="69DAB5F7" w:rsidR="003969DA" w:rsidRPr="006616CF" w:rsidRDefault="006616CF" w:rsidP="006616CF">
      <w:r>
        <w:t>Figure 6.17.3.1 shows the procedure for applying differentiated charging based on energy efficiency policy decisions as one reason example.</w:t>
      </w:r>
    </w:p>
    <w:bookmarkStart w:id="419" w:name="_MON_1684549432"/>
    <w:bookmarkEnd w:id="419"/>
    <w:bookmarkStart w:id="420" w:name="_MON_1684549432"/>
    <w:bookmarkEnd w:id="420"/>
    <w:p w14:paraId="2809F374" w14:textId="3E456DAC" w:rsidR="006616CF" w:rsidRDefault="006616CF" w:rsidP="00C76F30">
      <w:pPr>
        <w:pStyle w:val="TH"/>
      </w:pPr>
      <w:r>
        <w:object w:dxaOrig="7780" w:dyaOrig="5429" w14:anchorId="47C69333">
          <v:shape id="_x0000_i1272" type="#_x0000_t75" style="width:388.8pt;height:269.55pt" o:ole="">
            <v:imagedata r:id="rId36" o:title=""/>
          </v:shape>
          <o:OLEObject Type="Embed" ProgID="Word.Picture.8" ShapeID="_x0000_i1272" DrawAspect="Content" ObjectID="_1810485274" r:id="rId37"/>
        </w:object>
      </w:r>
    </w:p>
    <w:p w14:paraId="0112AAF6" w14:textId="361DF42F" w:rsidR="003969DA" w:rsidRDefault="003969DA" w:rsidP="004E7161">
      <w:pPr>
        <w:pStyle w:val="TF"/>
        <w:rPr>
          <w:lang w:eastAsia="zh-CN"/>
        </w:rPr>
      </w:pPr>
      <w:r>
        <w:rPr>
          <w:lang w:eastAsia="zh-CN"/>
        </w:rPr>
        <w:t xml:space="preserve">Figure </w:t>
      </w:r>
      <w:r>
        <w:t>6.17.3</w:t>
      </w:r>
      <w:r>
        <w:rPr>
          <w:lang w:eastAsia="zh-CN"/>
        </w:rPr>
        <w:t xml:space="preserve">.1: </w:t>
      </w:r>
      <w:r>
        <w:t>Differentiated Charging Based on Energy Efficiency Policy Decisions</w:t>
      </w:r>
    </w:p>
    <w:p w14:paraId="4435552A" w14:textId="77777777" w:rsidR="003969DA" w:rsidRDefault="003969DA" w:rsidP="003969DA">
      <w:pPr>
        <w:rPr>
          <w:b/>
          <w:bCs/>
          <w:lang w:eastAsia="zh-CN"/>
        </w:rPr>
      </w:pPr>
      <w:r w:rsidRPr="006616CF">
        <w:rPr>
          <w:b/>
          <w:bCs/>
          <w:lang w:eastAsia="zh-CN"/>
        </w:rPr>
        <w:t xml:space="preserve">Prerequisite: </w:t>
      </w:r>
      <w:r>
        <w:rPr>
          <w:lang w:eastAsia="zh-CN"/>
        </w:rPr>
        <w:t>The PCF is retrieving the slice level energy consumption from OAM system.</w:t>
      </w:r>
    </w:p>
    <w:p w14:paraId="36F44FA3" w14:textId="77FF627D" w:rsidR="006616CF" w:rsidRDefault="006616CF" w:rsidP="006616CF">
      <w:pPr>
        <w:pStyle w:val="B1"/>
      </w:pPr>
      <w:r>
        <w:t>1.</w:t>
      </w:r>
      <w:r>
        <w:tab/>
        <w:t xml:space="preserve">The UE triggers a PDU session establishment procedure according to clause 4.3.2 of </w:t>
      </w:r>
      <w:r w:rsidR="004E7161">
        <w:t>TS 23.502 [</w:t>
      </w:r>
      <w:r>
        <w:t>3].</w:t>
      </w:r>
    </w:p>
    <w:p w14:paraId="4D7092A5" w14:textId="2C18BB3E" w:rsidR="006616CF" w:rsidRDefault="006616CF" w:rsidP="006616CF">
      <w:pPr>
        <w:pStyle w:val="B1"/>
      </w:pPr>
      <w:r>
        <w:tab/>
        <w:t>During the establishment procedure the PCF makes policy decisions and determines regular QoS (QoS1) and Charging information (Rating Group 1) for the traffic associated with app1.</w:t>
      </w:r>
    </w:p>
    <w:p w14:paraId="6359CD1E" w14:textId="77777777" w:rsidR="006616CF" w:rsidRDefault="006616CF" w:rsidP="006616CF">
      <w:pPr>
        <w:pStyle w:val="B1"/>
      </w:pPr>
      <w:r>
        <w:t>2.</w:t>
      </w:r>
      <w:r>
        <w:tab/>
        <w:t>The CHF applies charging based on Rating Group 1 to the traffic of the UE for app1</w:t>
      </w:r>
    </w:p>
    <w:p w14:paraId="389BCC79" w14:textId="77777777" w:rsidR="006616CF" w:rsidRDefault="006616CF" w:rsidP="006616CF">
      <w:pPr>
        <w:pStyle w:val="B1"/>
      </w:pPr>
      <w:r>
        <w:t>3.</w:t>
      </w:r>
      <w:r>
        <w:tab/>
        <w:t>At some point in time, the PCF is triggered to apply some policy decisions (e.g. to change QoS although some other actions could be decided) e.g. to reduce the energy consumption of the UE and/or NW slice.</w:t>
      </w:r>
    </w:p>
    <w:p w14:paraId="2D58C8EF" w14:textId="212EE778" w:rsidR="006616CF" w:rsidRDefault="006616CF" w:rsidP="006616CF">
      <w:pPr>
        <w:pStyle w:val="B1"/>
      </w:pPr>
      <w:r>
        <w:tab/>
        <w:t>The PCF generates corresponding PCC rule including the new QoS (Qos_2) for the service, same Rating Group (RG_1) and the new "reason for policy decision" IE including "energy_efficiency" as reason and "X" as severity level (for other use cases, other cause code and optionally severity level should be used). The PCF delivers the PCC rule to the SMF and SMF forwards the charging information to the CHF.</w:t>
      </w:r>
    </w:p>
    <w:p w14:paraId="726955C1" w14:textId="2915B62A" w:rsidR="006616CF" w:rsidRDefault="006616CF" w:rsidP="006616CF">
      <w:pPr>
        <w:pStyle w:val="NO"/>
      </w:pPr>
      <w:r>
        <w:t>NOTE:</w:t>
      </w:r>
      <w:r>
        <w:tab/>
        <w:t>The changing the QoS is just one policy example, any service adjustment related policy decision can be applied to.</w:t>
      </w:r>
    </w:p>
    <w:p w14:paraId="49430E33" w14:textId="77777777" w:rsidR="006616CF" w:rsidRDefault="006616CF" w:rsidP="006616CF">
      <w:pPr>
        <w:pStyle w:val="B1"/>
      </w:pPr>
      <w:r>
        <w:t>4.</w:t>
      </w:r>
      <w:r>
        <w:tab/>
        <w:t>Upon the reception of the information from the SMF, the CHF uses the rating group plus additional "Reason for policy decision" (the reason + the severity level) to apply differentiated (reduced) charging to the traffic of the UE.</w:t>
      </w:r>
    </w:p>
    <w:p w14:paraId="75596A86" w14:textId="77777777" w:rsidR="006616CF" w:rsidRDefault="006616CF" w:rsidP="006616CF">
      <w:pPr>
        <w:pStyle w:val="B1"/>
      </w:pPr>
      <w:r>
        <w:t>5.</w:t>
      </w:r>
      <w:r>
        <w:tab/>
        <w:t>The CHF updates also new KPIs with information about reason for policy decisions and impacts on the service delivery.</w:t>
      </w:r>
    </w:p>
    <w:p w14:paraId="46E499ED" w14:textId="77777777" w:rsidR="003969DA" w:rsidRDefault="003969DA" w:rsidP="003969DA">
      <w:pPr>
        <w:pStyle w:val="Heading3"/>
      </w:pPr>
      <w:bookmarkStart w:id="421" w:name="_Toc199233722"/>
      <w:bookmarkStart w:id="422" w:name="_Toc199872484"/>
      <w:r>
        <w:t>6.17.</w:t>
      </w:r>
      <w:r>
        <w:rPr>
          <w:lang w:eastAsia="zh-CN"/>
        </w:rPr>
        <w:t>4</w:t>
      </w:r>
      <w:r>
        <w:tab/>
        <w:t>Impacts on existing services, entities and interfaces</w:t>
      </w:r>
      <w:bookmarkEnd w:id="421"/>
      <w:bookmarkEnd w:id="422"/>
    </w:p>
    <w:p w14:paraId="168A00B8" w14:textId="77777777" w:rsidR="006616CF" w:rsidRPr="006616CF" w:rsidRDefault="006616CF" w:rsidP="006616CF">
      <w:pPr>
        <w:rPr>
          <w:b/>
          <w:bCs/>
        </w:rPr>
      </w:pPr>
      <w:r w:rsidRPr="006616CF">
        <w:rPr>
          <w:b/>
          <w:bCs/>
        </w:rPr>
        <w:t>PCF:</w:t>
      </w:r>
    </w:p>
    <w:p w14:paraId="0A6F6753" w14:textId="453017FE" w:rsidR="006616CF" w:rsidRDefault="006616CF" w:rsidP="006616CF">
      <w:pPr>
        <w:pStyle w:val="B1"/>
      </w:pPr>
      <w:r>
        <w:lastRenderedPageBreak/>
        <w:t>-</w:t>
      </w:r>
      <w:r>
        <w:tab/>
        <w:t>Receive an anergy related trigger to update session policy data.</w:t>
      </w:r>
    </w:p>
    <w:p w14:paraId="75D960BB" w14:textId="77777777" w:rsidR="006616CF" w:rsidRDefault="006616CF" w:rsidP="006616CF">
      <w:pPr>
        <w:pStyle w:val="B1"/>
      </w:pPr>
      <w:r>
        <w:t>-</w:t>
      </w:r>
      <w:r>
        <w:tab/>
        <w:t>Generate reason for policy decisions and include it as additional charging info of PCC rule to the SMF. The new policy data may also be included.</w:t>
      </w:r>
    </w:p>
    <w:p w14:paraId="2FF4464C" w14:textId="77777777" w:rsidR="006616CF" w:rsidRPr="006616CF" w:rsidRDefault="006616CF" w:rsidP="006616CF">
      <w:pPr>
        <w:rPr>
          <w:b/>
          <w:bCs/>
        </w:rPr>
      </w:pPr>
      <w:r w:rsidRPr="006616CF">
        <w:rPr>
          <w:b/>
          <w:bCs/>
        </w:rPr>
        <w:t>SMF:</w:t>
      </w:r>
    </w:p>
    <w:p w14:paraId="72B178D2" w14:textId="77777777" w:rsidR="006616CF" w:rsidRDefault="006616CF" w:rsidP="006616CF">
      <w:pPr>
        <w:pStyle w:val="B1"/>
      </w:pPr>
      <w:r>
        <w:t>-</w:t>
      </w:r>
      <w:r>
        <w:tab/>
        <w:t>Send the reason for policy decisions to the CHF. The new policy data may also be included.</w:t>
      </w:r>
    </w:p>
    <w:p w14:paraId="2EE40513" w14:textId="77777777" w:rsidR="006616CF" w:rsidRPr="006616CF" w:rsidRDefault="006616CF" w:rsidP="006616CF">
      <w:pPr>
        <w:rPr>
          <w:b/>
          <w:bCs/>
        </w:rPr>
      </w:pPr>
      <w:r w:rsidRPr="006616CF">
        <w:rPr>
          <w:b/>
          <w:bCs/>
        </w:rPr>
        <w:t>CHF:</w:t>
      </w:r>
    </w:p>
    <w:p w14:paraId="24E5A585" w14:textId="2C6BB5E1" w:rsidR="006616CF" w:rsidRDefault="006616CF" w:rsidP="006616CF">
      <w:pPr>
        <w:pStyle w:val="B1"/>
      </w:pPr>
      <w:r>
        <w:t>-</w:t>
      </w:r>
      <w:r>
        <w:tab/>
        <w:t>Receive the reason for policy decisions from SMF.</w:t>
      </w:r>
    </w:p>
    <w:p w14:paraId="70555603" w14:textId="77777777" w:rsidR="006616CF" w:rsidRDefault="006616CF" w:rsidP="006616CF">
      <w:pPr>
        <w:pStyle w:val="B1"/>
      </w:pPr>
      <w:r>
        <w:t>-</w:t>
      </w:r>
      <w:r>
        <w:tab/>
        <w:t>Use the reason for differentiated charging and KPIs.</w:t>
      </w:r>
    </w:p>
    <w:p w14:paraId="4B465F19" w14:textId="77777777" w:rsidR="006616CF" w:rsidRPr="006616CF" w:rsidRDefault="006616CF" w:rsidP="006616CF">
      <w:pPr>
        <w:rPr>
          <w:b/>
          <w:bCs/>
        </w:rPr>
      </w:pPr>
      <w:r w:rsidRPr="006616CF">
        <w:rPr>
          <w:b/>
          <w:bCs/>
        </w:rPr>
        <w:t>AMF:</w:t>
      </w:r>
    </w:p>
    <w:p w14:paraId="38F35947" w14:textId="77777777" w:rsidR="006616CF" w:rsidRDefault="006616CF" w:rsidP="006616CF">
      <w:pPr>
        <w:pStyle w:val="B1"/>
      </w:pPr>
      <w:r>
        <w:t>-</w:t>
      </w:r>
      <w:r>
        <w:tab/>
        <w:t>Addition of "reason for change" for AM policy updates via the AMF to the CHF.</w:t>
      </w:r>
    </w:p>
    <w:p w14:paraId="09174697" w14:textId="1BAE4104" w:rsidR="00B710E4" w:rsidRPr="006616CF" w:rsidRDefault="00B710E4" w:rsidP="00270042">
      <w:pPr>
        <w:pStyle w:val="Heading2"/>
      </w:pPr>
      <w:bookmarkStart w:id="423" w:name="_Toc199233723"/>
      <w:bookmarkStart w:id="424" w:name="_Toc199872485"/>
      <w:bookmarkEnd w:id="400"/>
      <w:bookmarkEnd w:id="401"/>
      <w:bookmarkEnd w:id="402"/>
      <w:bookmarkEnd w:id="403"/>
      <w:bookmarkEnd w:id="404"/>
      <w:bookmarkEnd w:id="405"/>
      <w:bookmarkEnd w:id="406"/>
      <w:bookmarkEnd w:id="407"/>
      <w:bookmarkEnd w:id="408"/>
      <w:r w:rsidRPr="006616CF">
        <w:t>6.18</w:t>
      </w:r>
      <w:r w:rsidRPr="006616CF">
        <w:tab/>
        <w:t>Solution #18: SM policy determination based on energy saving indication</w:t>
      </w:r>
      <w:bookmarkEnd w:id="423"/>
      <w:bookmarkEnd w:id="424"/>
    </w:p>
    <w:p w14:paraId="5CFBC76D" w14:textId="77777777" w:rsidR="00B710E4" w:rsidRPr="00F7765C" w:rsidRDefault="00B710E4" w:rsidP="00453FC9">
      <w:pPr>
        <w:pStyle w:val="Heading3"/>
      </w:pPr>
      <w:bookmarkStart w:id="425" w:name="_Toc199233724"/>
      <w:bookmarkStart w:id="426" w:name="_Toc199872486"/>
      <w:r>
        <w:t>6.18</w:t>
      </w:r>
      <w:r w:rsidRPr="00F7765C">
        <w:t>.0</w:t>
      </w:r>
      <w:r w:rsidRPr="00F7765C">
        <w:tab/>
        <w:t>High-level solution principles</w:t>
      </w:r>
      <w:bookmarkEnd w:id="425"/>
      <w:bookmarkEnd w:id="426"/>
    </w:p>
    <w:p w14:paraId="5EB6113F" w14:textId="77777777" w:rsidR="006616CF" w:rsidRDefault="006616CF" w:rsidP="006616CF">
      <w:r>
        <w:t>There is an Energy Saving in the Session Management Subscription data per DNN/S-NSSAI. The SMF retrieves the Session Management Subscription data using Nudm_SDM_Get. The SMF provides Energy Saving indication to PCF in the SM policy association establishment.</w:t>
      </w:r>
    </w:p>
    <w:p w14:paraId="3C0DBA95" w14:textId="77777777" w:rsidR="006616CF" w:rsidRDefault="006616CF" w:rsidP="006616CF">
      <w:r>
        <w:t>In the later on, when the PCF make the policy decision, it can take this Energy Saving indication into consideration.</w:t>
      </w:r>
    </w:p>
    <w:p w14:paraId="5F3EBD0C" w14:textId="77777777" w:rsidR="00B710E4" w:rsidRPr="00F7765C" w:rsidRDefault="00B710E4" w:rsidP="00453FC9">
      <w:pPr>
        <w:pStyle w:val="Heading3"/>
      </w:pPr>
      <w:bookmarkStart w:id="427" w:name="_Toc199233725"/>
      <w:bookmarkStart w:id="428" w:name="_Toc199872487"/>
      <w:r>
        <w:t>6.18</w:t>
      </w:r>
      <w:r w:rsidRPr="00F7765C">
        <w:t>.1</w:t>
      </w:r>
      <w:r w:rsidRPr="00F7765C">
        <w:tab/>
        <w:t>Description</w:t>
      </w:r>
      <w:bookmarkEnd w:id="427"/>
      <w:bookmarkEnd w:id="428"/>
    </w:p>
    <w:p w14:paraId="42AB329F" w14:textId="77777777" w:rsidR="006616CF" w:rsidRDefault="006616CF" w:rsidP="006616CF">
      <w:r>
        <w:t>This solution addresses Key Issue #2, specifically, this solution addresses the following aspects of key issue#2.</w:t>
      </w:r>
    </w:p>
    <w:p w14:paraId="44EDDBB7" w14:textId="77777777" w:rsidR="006616CF" w:rsidRDefault="006616CF" w:rsidP="006616CF">
      <w:pPr>
        <w:pStyle w:val="B1"/>
      </w:pPr>
      <w:r>
        <w:t>-</w:t>
      </w:r>
      <w:r>
        <w:tab/>
        <w:t>Whether and how to support taking the energy related information (e.g. energy related characteristics, renewable energy information) into account to determine traffic handling for the UE (e.g. QoS adjustment).</w:t>
      </w:r>
    </w:p>
    <w:p w14:paraId="0EBA1D0E" w14:textId="77777777" w:rsidR="006616CF" w:rsidRDefault="006616CF" w:rsidP="006616CF">
      <w:pPr>
        <w:pStyle w:val="B1"/>
      </w:pPr>
      <w:r>
        <w:t>-</w:t>
      </w:r>
      <w:r>
        <w:tab/>
        <w:t>Whether and how to support policy control based on interaction with EIF.</w:t>
      </w:r>
    </w:p>
    <w:p w14:paraId="51014770" w14:textId="02842AE1" w:rsidR="006616CF" w:rsidRDefault="006616CF" w:rsidP="006616CF">
      <w:r>
        <w:t xml:space="preserve">The existing 5G Architecture Reference Model for Energy Efficiency and Energy Saving defined in clause 4.2.18 of </w:t>
      </w:r>
      <w:r w:rsidR="004E7161">
        <w:t>TS 23.501 [</w:t>
      </w:r>
      <w:r>
        <w:t>2] are reused.</w:t>
      </w:r>
    </w:p>
    <w:p w14:paraId="27AE4853" w14:textId="77777777" w:rsidR="006616CF" w:rsidRDefault="006616CF" w:rsidP="006616CF">
      <w:r>
        <w:t>There is an Energy Saving indication in the Session Management Subscription data. The Energy Saving indication in the SM Subscription is per DNN/S-NSSAI level. It means the PDU session of UE for the DNN/S-NSSAI can be subject to network energy saving operation.</w:t>
      </w:r>
    </w:p>
    <w:p w14:paraId="39B7CD85" w14:textId="77777777" w:rsidR="006616CF" w:rsidRDefault="006616CF" w:rsidP="006616CF">
      <w:r>
        <w:t>During the PDU session establishment procedure, the SMF can retrieve the Session Management Subscription data using Nudm_SDM_Get (DNN-S-NSSAI). The UDM send the Session Management Subscription data to SMF with Energy Saving indication.</w:t>
      </w:r>
    </w:p>
    <w:p w14:paraId="470A3318" w14:textId="77777777" w:rsidR="006616CF" w:rsidRDefault="006616CF" w:rsidP="006616CF">
      <w:r>
        <w:t>During the SM policy Association establishment, the SMF send the Energy Saving indication to SM-PCF.</w:t>
      </w:r>
    </w:p>
    <w:p w14:paraId="3F59F5F9" w14:textId="77777777" w:rsidR="006616CF" w:rsidRDefault="006616CF" w:rsidP="006616CF">
      <w:r>
        <w:t>In the later on, when the SM-PCF make the policy decision, it will take this Energy Saving indication into consideration.</w:t>
      </w:r>
    </w:p>
    <w:p w14:paraId="554C61EF" w14:textId="77777777" w:rsidR="006616CF" w:rsidRDefault="006616CF" w:rsidP="006616CF">
      <w:pPr>
        <w:pStyle w:val="NO"/>
      </w:pPr>
      <w:r>
        <w:t>NOTE:</w:t>
      </w:r>
      <w:r>
        <w:tab/>
        <w:t>This solution re-use the existing policy parameters, i.e. there is no policy parameters enhancement.</w:t>
      </w:r>
    </w:p>
    <w:p w14:paraId="0B15B923" w14:textId="77777777" w:rsidR="00B710E4" w:rsidRPr="00F7765C" w:rsidRDefault="00B710E4" w:rsidP="00453FC9">
      <w:pPr>
        <w:pStyle w:val="Heading3"/>
      </w:pPr>
      <w:bookmarkStart w:id="429" w:name="_Toc199233726"/>
      <w:bookmarkStart w:id="430" w:name="_Toc199872488"/>
      <w:r>
        <w:t>6.18</w:t>
      </w:r>
      <w:r w:rsidRPr="00F7765C">
        <w:t>.2</w:t>
      </w:r>
      <w:r w:rsidRPr="00F7765C">
        <w:tab/>
        <w:t>Procedures</w:t>
      </w:r>
      <w:bookmarkEnd w:id="429"/>
      <w:bookmarkEnd w:id="430"/>
    </w:p>
    <w:p w14:paraId="5B6C25EA" w14:textId="77777777" w:rsidR="00B710E4" w:rsidRPr="006616CF" w:rsidRDefault="00B710E4" w:rsidP="00B710E4">
      <w:r w:rsidRPr="006616CF">
        <w:t>There is no new procedure proposed. The Neif_EventExposure service can be modified so that the following new Event IDs are added:</w:t>
      </w:r>
    </w:p>
    <w:p w14:paraId="5EF776AB" w14:textId="77777777" w:rsidR="00B710E4" w:rsidRPr="006616CF" w:rsidRDefault="00B710E4" w:rsidP="006616CF">
      <w:pPr>
        <w:pStyle w:val="TH"/>
      </w:pPr>
      <w:r w:rsidRPr="006616CF">
        <w:object w:dxaOrig="11089" w:dyaOrig="6481" w14:anchorId="7D8F9A16">
          <v:shape id="_x0000_i1033" type="#_x0000_t75" style="width:384.75pt;height:225.2pt" o:ole="">
            <v:imagedata r:id="rId38" o:title=""/>
          </v:shape>
          <o:OLEObject Type="Embed" ProgID="Visio.Drawing.15" ShapeID="_x0000_i1033" DrawAspect="Content" ObjectID="_1810485275" r:id="rId39"/>
        </w:object>
      </w:r>
    </w:p>
    <w:p w14:paraId="56907734" w14:textId="77777777" w:rsidR="00B710E4" w:rsidRPr="006616CF" w:rsidRDefault="00B710E4" w:rsidP="006616CF">
      <w:pPr>
        <w:pStyle w:val="TF"/>
      </w:pPr>
      <w:r w:rsidRPr="006616CF">
        <w:t>Figure 6.18.2-1: SM policy decision</w:t>
      </w:r>
    </w:p>
    <w:p w14:paraId="7F39F41B" w14:textId="77777777" w:rsidR="00B710E4" w:rsidRPr="006616CF" w:rsidRDefault="00B710E4" w:rsidP="00B710E4">
      <w:r w:rsidRPr="006616CF">
        <w:t>For</w:t>
      </w:r>
      <w:r w:rsidRPr="006616CF">
        <w:rPr>
          <w:rFonts w:hint="eastAsia"/>
        </w:rPr>
        <w:t xml:space="preserve"> the</w:t>
      </w:r>
      <w:r w:rsidRPr="006616CF">
        <w:t xml:space="preserve"> PDU session establishment case, the step 5 is not needed. For the AF request, only step 5, 6 and 7 are performed.</w:t>
      </w:r>
    </w:p>
    <w:p w14:paraId="21F1BB7B" w14:textId="77777777" w:rsidR="006616CF" w:rsidRDefault="006616CF" w:rsidP="006616CF">
      <w:pPr>
        <w:pStyle w:val="B1"/>
      </w:pPr>
      <w:r>
        <w:t>1.</w:t>
      </w:r>
      <w:r>
        <w:tab/>
        <w:t>The SMF receives the PDU session establishment message from AMF.</w:t>
      </w:r>
    </w:p>
    <w:p w14:paraId="48322939" w14:textId="77777777" w:rsidR="006616CF" w:rsidRDefault="006616CF" w:rsidP="006616CF">
      <w:pPr>
        <w:pStyle w:val="B1"/>
      </w:pPr>
      <w:r>
        <w:t>2.</w:t>
      </w:r>
      <w:r>
        <w:tab/>
        <w:t>The SMF retrieves the Session Management Subscription data using Nudm_SDM_Get (SUPI, Session Management Subscription data, selected DNN, S-NSSAI) and subscribes to be notified when this subscription data is modified using Nudm_SDM_Subscribe). There is an Energy Saving in the Session Management Subscription data for the DNN/S-NSSAI.</w:t>
      </w:r>
    </w:p>
    <w:p w14:paraId="3EDCC172" w14:textId="26242BD5" w:rsidR="006616CF" w:rsidRDefault="006616CF" w:rsidP="006616CF">
      <w:pPr>
        <w:pStyle w:val="B1"/>
      </w:pPr>
      <w:r>
        <w:t>3.</w:t>
      </w:r>
      <w:r>
        <w:tab/>
        <w:t xml:space="preserve">The SMF performs an SM Policy Association Establishment procedure as defined in clause 4.16.4 of </w:t>
      </w:r>
      <w:r w:rsidR="004E7161">
        <w:t>TS 23.502 [</w:t>
      </w:r>
      <w:r>
        <w:t>3] to establish an SM Policy Association with the PCF and get the default PCC Rules for the PDU Session. The SMF shall include the Energy Saving indication received in step 2.</w:t>
      </w:r>
    </w:p>
    <w:p w14:paraId="138D8608" w14:textId="77777777" w:rsidR="006616CF" w:rsidRDefault="006616CF" w:rsidP="006616CF">
      <w:pPr>
        <w:pStyle w:val="B1"/>
      </w:pPr>
      <w:r>
        <w:t>4.</w:t>
      </w:r>
      <w:r>
        <w:tab/>
        <w:t>The PCF may subscribe the Energy consumption information with EIF according to operator's policy.</w:t>
      </w:r>
    </w:p>
    <w:p w14:paraId="525D827C" w14:textId="77777777" w:rsidR="006616CF" w:rsidRDefault="006616CF" w:rsidP="006616CF">
      <w:pPr>
        <w:pStyle w:val="B1"/>
      </w:pPr>
      <w:r>
        <w:t>5.</w:t>
      </w:r>
      <w:r>
        <w:tab/>
        <w:t>Later on, (optionally when) the AF/NEF may interact with the SM-PCF by triggering Npcf_PolicyAuthorization_Create/Update request towards PCF.</w:t>
      </w:r>
    </w:p>
    <w:p w14:paraId="0F0E2EF8" w14:textId="77777777" w:rsidR="006616CF" w:rsidRDefault="006616CF" w:rsidP="006616CF">
      <w:pPr>
        <w:pStyle w:val="B1"/>
      </w:pPr>
      <w:r>
        <w:t>6.</w:t>
      </w:r>
      <w:r>
        <w:tab/>
        <w:t>When the PCF needs to make the policy decision (e.g. during SM policy association establishment, or receives Npcf_PolicyAuthorization_Create/Update request), it can take the Energy Saving indication and Energy consumption information into consideration.</w:t>
      </w:r>
    </w:p>
    <w:p w14:paraId="000C0F5E" w14:textId="77777777" w:rsidR="006616CF" w:rsidRDefault="006616CF" w:rsidP="006616CF">
      <w:pPr>
        <w:pStyle w:val="B1"/>
      </w:pPr>
      <w:r>
        <w:t>7.</w:t>
      </w:r>
      <w:r>
        <w:tab/>
        <w:t>The PCF send the PCC rule to SMF.</w:t>
      </w:r>
    </w:p>
    <w:p w14:paraId="613DF64C" w14:textId="77777777" w:rsidR="00B710E4" w:rsidRPr="00F7765C" w:rsidRDefault="00B710E4" w:rsidP="00453FC9">
      <w:pPr>
        <w:pStyle w:val="Heading3"/>
      </w:pPr>
      <w:bookmarkStart w:id="431" w:name="_Toc199233727"/>
      <w:bookmarkStart w:id="432" w:name="_Toc199872489"/>
      <w:r>
        <w:t>6.18</w:t>
      </w:r>
      <w:r w:rsidRPr="00F7765C">
        <w:t>.3</w:t>
      </w:r>
      <w:r w:rsidRPr="00F7765C">
        <w:tab/>
        <w:t>Impacts on existing services, entities and interfaces</w:t>
      </w:r>
      <w:bookmarkEnd w:id="431"/>
      <w:bookmarkEnd w:id="432"/>
    </w:p>
    <w:p w14:paraId="5D96FEB3" w14:textId="77777777" w:rsidR="00DA3A62" w:rsidRPr="00DA3A62" w:rsidRDefault="00DA3A62" w:rsidP="00DA3A62">
      <w:pPr>
        <w:rPr>
          <w:b/>
          <w:bCs/>
        </w:rPr>
      </w:pPr>
      <w:r w:rsidRPr="00DA3A62">
        <w:rPr>
          <w:b/>
          <w:bCs/>
        </w:rPr>
        <w:t>UDM:</w:t>
      </w:r>
    </w:p>
    <w:p w14:paraId="54D6AD70" w14:textId="77777777" w:rsidR="00DA3A62" w:rsidRDefault="00DA3A62" w:rsidP="00DA3A62">
      <w:pPr>
        <w:pStyle w:val="B1"/>
      </w:pPr>
      <w:r>
        <w:t>-</w:t>
      </w:r>
      <w:r>
        <w:tab/>
        <w:t>There is a per DNN/S-NSSAI level Energy Saving indication in the UE Session Management Subscription data</w:t>
      </w:r>
    </w:p>
    <w:p w14:paraId="09F8278B" w14:textId="77777777" w:rsidR="00DA3A62" w:rsidRPr="00DA3A62" w:rsidRDefault="00DA3A62" w:rsidP="00DA3A62">
      <w:pPr>
        <w:rPr>
          <w:b/>
          <w:bCs/>
        </w:rPr>
      </w:pPr>
      <w:r w:rsidRPr="00DA3A62">
        <w:rPr>
          <w:b/>
          <w:bCs/>
        </w:rPr>
        <w:t>SMF:</w:t>
      </w:r>
    </w:p>
    <w:p w14:paraId="135EFCDF" w14:textId="77777777" w:rsidR="00DA3A62" w:rsidRDefault="00DA3A62" w:rsidP="00DA3A62">
      <w:pPr>
        <w:pStyle w:val="B1"/>
      </w:pPr>
      <w:r>
        <w:t>-</w:t>
      </w:r>
      <w:r>
        <w:tab/>
        <w:t>The SMF retrieves the Energy Saving indication from UDM and send it to PCF in the SM policy association.</w:t>
      </w:r>
    </w:p>
    <w:p w14:paraId="2EC03A64" w14:textId="77777777" w:rsidR="00DA3A62" w:rsidRPr="00DA3A62" w:rsidRDefault="00DA3A62" w:rsidP="00DA3A62">
      <w:pPr>
        <w:rPr>
          <w:b/>
          <w:bCs/>
        </w:rPr>
      </w:pPr>
      <w:r w:rsidRPr="00DA3A62">
        <w:rPr>
          <w:b/>
          <w:bCs/>
        </w:rPr>
        <w:t>PCF:</w:t>
      </w:r>
    </w:p>
    <w:p w14:paraId="41E564CA" w14:textId="77777777" w:rsidR="00DA3A62" w:rsidRDefault="00DA3A62" w:rsidP="00DA3A62">
      <w:pPr>
        <w:pStyle w:val="B1"/>
      </w:pPr>
      <w:r>
        <w:t>-</w:t>
      </w:r>
      <w:r>
        <w:tab/>
        <w:t>When the PCF make the policy decision, it can take Energy Saving indication and Energy consumption information into consideration.</w:t>
      </w:r>
    </w:p>
    <w:p w14:paraId="10CED5A1" w14:textId="77777777" w:rsidR="00A568A0" w:rsidRPr="0053336B" w:rsidRDefault="00A568A0" w:rsidP="00270042">
      <w:pPr>
        <w:pStyle w:val="Heading2"/>
      </w:pPr>
      <w:bookmarkStart w:id="433" w:name="_Toc199233728"/>
      <w:bookmarkStart w:id="434" w:name="_Toc161043318"/>
      <w:bookmarkStart w:id="435" w:name="_Toc199872490"/>
      <w:r>
        <w:lastRenderedPageBreak/>
        <w:t>6.19</w:t>
      </w:r>
      <w:r w:rsidRPr="0053336B">
        <w:tab/>
        <w:t>Solution #</w:t>
      </w:r>
      <w:r>
        <w:t>19</w:t>
      </w:r>
      <w:r w:rsidRPr="0053336B">
        <w:t xml:space="preserve">: </w:t>
      </w:r>
      <w:r w:rsidRPr="0053336B">
        <w:rPr>
          <w:lang w:eastAsia="zh-CN"/>
        </w:rPr>
        <w:t>AMF</w:t>
      </w:r>
      <w:r w:rsidRPr="0053336B">
        <w:t xml:space="preserve"> (re-)selection based on energy related information</w:t>
      </w:r>
      <w:bookmarkEnd w:id="433"/>
      <w:bookmarkEnd w:id="435"/>
    </w:p>
    <w:p w14:paraId="69E62D05" w14:textId="77777777" w:rsidR="00A568A0" w:rsidRDefault="00A568A0" w:rsidP="00A568A0">
      <w:pPr>
        <w:pStyle w:val="Heading3"/>
        <w:rPr>
          <w:lang w:eastAsia="zh-CN"/>
        </w:rPr>
      </w:pPr>
      <w:bookmarkStart w:id="436" w:name="_Toc199233729"/>
      <w:bookmarkStart w:id="437" w:name="_Toc199872491"/>
      <w:r>
        <w:t>6.19</w:t>
      </w:r>
      <w:r w:rsidRPr="009007C4">
        <w:t>.</w:t>
      </w:r>
      <w:r>
        <w:rPr>
          <w:rFonts w:hint="eastAsia"/>
          <w:lang w:eastAsia="zh-CN"/>
        </w:rPr>
        <w:t>0</w:t>
      </w:r>
      <w:r w:rsidRPr="000729B3">
        <w:rPr>
          <w:rFonts w:hint="eastAsia"/>
        </w:rPr>
        <w:tab/>
      </w:r>
      <w:r>
        <w:rPr>
          <w:rFonts w:hint="eastAsia"/>
          <w:lang w:eastAsia="zh-CN"/>
        </w:rPr>
        <w:t>High-level solution principles</w:t>
      </w:r>
      <w:bookmarkEnd w:id="436"/>
      <w:bookmarkEnd w:id="437"/>
    </w:p>
    <w:p w14:paraId="3E5A071C" w14:textId="77777777" w:rsidR="00A568A0" w:rsidRPr="00DA3A62" w:rsidRDefault="00A568A0" w:rsidP="00A568A0">
      <w:r w:rsidRPr="00DA3A62">
        <w:t>This solution proposes to take energy related information into account for AMF (re-)selection.</w:t>
      </w:r>
    </w:p>
    <w:p w14:paraId="1ECFA566" w14:textId="77777777" w:rsidR="00A568A0" w:rsidRPr="0053336B" w:rsidRDefault="00A568A0" w:rsidP="00A568A0">
      <w:pPr>
        <w:pStyle w:val="Heading3"/>
      </w:pPr>
      <w:bookmarkStart w:id="438" w:name="_Toc199233730"/>
      <w:bookmarkStart w:id="439" w:name="_Toc199872492"/>
      <w:r>
        <w:t>6.19</w:t>
      </w:r>
      <w:r w:rsidRPr="0053336B">
        <w:t>.1</w:t>
      </w:r>
      <w:r w:rsidRPr="0053336B">
        <w:tab/>
      </w:r>
      <w:r>
        <w:t>Description</w:t>
      </w:r>
      <w:bookmarkEnd w:id="438"/>
      <w:bookmarkEnd w:id="439"/>
    </w:p>
    <w:p w14:paraId="74576A62" w14:textId="77777777" w:rsidR="00DA3A62" w:rsidRDefault="00DA3A62" w:rsidP="00DA3A62">
      <w:r>
        <w:t>This is a solution related to KI#3.</w:t>
      </w:r>
    </w:p>
    <w:p w14:paraId="07F8DEEF" w14:textId="77777777" w:rsidR="00DA3A62" w:rsidRDefault="00DA3A62" w:rsidP="00DA3A62">
      <w:r>
        <w:t>This solution leverages some existing procedure for AMF selection/reselection based on energy related information including following parts:</w:t>
      </w:r>
    </w:p>
    <w:p w14:paraId="6F64589D" w14:textId="1E43B0CE" w:rsidR="00DA3A62" w:rsidRDefault="00DA3A62" w:rsidP="00DA3A62">
      <w:pPr>
        <w:pStyle w:val="B1"/>
      </w:pPr>
      <w:r>
        <w:t>-</w:t>
      </w:r>
      <w:r>
        <w:tab/>
        <w:t xml:space="preserve">When the initial AMF receives the UE initial message as in clause 4.2.2.2.3 of </w:t>
      </w:r>
      <w:r w:rsidR="004E7161">
        <w:t>TS 23.502 [</w:t>
      </w:r>
      <w:r>
        <w:t xml:space="preserve">3], the initial AMF may need to re-route the message to another AMF according to the energy related information in its NF profile, for example, according to the Schedule of EnergySaving state, the initial AMF knows it is about to enter into EnergySaving state as defined in </w:t>
      </w:r>
      <w:r w:rsidR="004E7161">
        <w:t>TS 28.310 [</w:t>
      </w:r>
      <w:r>
        <w:t>9], then the initial AMF may trigger the AMF re-allocation to re-route the UE message to a suitable Target AMF.</w:t>
      </w:r>
    </w:p>
    <w:p w14:paraId="6F15B9B3" w14:textId="63416B2D" w:rsidR="00DA3A62" w:rsidRDefault="00DA3A62" w:rsidP="00DA3A62">
      <w:pPr>
        <w:pStyle w:val="B1"/>
      </w:pPr>
      <w:r>
        <w:t>-</w:t>
      </w:r>
      <w:r>
        <w:tab/>
        <w:t xml:space="preserve">During the AMF re-allocation, AMF reuse the NF discovery procedure as in </w:t>
      </w:r>
      <w:r w:rsidR="004E7161">
        <w:t>TS 23.502 [</w:t>
      </w:r>
      <w:r>
        <w:t>3] and takes the energy related information in the NF profile from the NRF into account for the Target AMF selection. Optionally, the initial AMF may indicate the NRF the energy requirement parameters for Target AMF discovery, then the NRF considers it for target AMF querying and feedback,</w:t>
      </w:r>
    </w:p>
    <w:p w14:paraId="0A2D24D2" w14:textId="77777777" w:rsidR="00A568A0" w:rsidRPr="0053336B" w:rsidRDefault="00A568A0" w:rsidP="00A568A0">
      <w:pPr>
        <w:pStyle w:val="Heading3"/>
        <w:rPr>
          <w:lang w:val="en-US"/>
        </w:rPr>
      </w:pPr>
      <w:bookmarkStart w:id="440" w:name="_Toc161043310"/>
      <w:bookmarkStart w:id="441" w:name="_Toc199233731"/>
      <w:bookmarkStart w:id="442" w:name="_Toc199872493"/>
      <w:r>
        <w:rPr>
          <w:lang w:val="en-US"/>
        </w:rPr>
        <w:t>6.19</w:t>
      </w:r>
      <w:r w:rsidRPr="0053336B">
        <w:rPr>
          <w:lang w:val="en-US"/>
        </w:rPr>
        <w:t>.</w:t>
      </w:r>
      <w:r>
        <w:rPr>
          <w:lang w:val="en-US"/>
        </w:rPr>
        <w:t>2</w:t>
      </w:r>
      <w:r w:rsidRPr="0053336B">
        <w:rPr>
          <w:lang w:val="en-US"/>
        </w:rPr>
        <w:tab/>
        <w:t>Procedures</w:t>
      </w:r>
      <w:bookmarkEnd w:id="440"/>
      <w:bookmarkEnd w:id="441"/>
      <w:bookmarkEnd w:id="442"/>
    </w:p>
    <w:p w14:paraId="00EA5559" w14:textId="77777777" w:rsidR="00A568A0" w:rsidRPr="00E3391B" w:rsidRDefault="00A568A0" w:rsidP="00A568A0">
      <w:pPr>
        <w:pStyle w:val="Heading4"/>
        <w:rPr>
          <w:lang w:eastAsia="zh-CN"/>
        </w:rPr>
      </w:pPr>
      <w:bookmarkStart w:id="443" w:name="_Toc199872494"/>
      <w:r>
        <w:rPr>
          <w:lang w:eastAsia="en-GB"/>
        </w:rPr>
        <w:t>6.19</w:t>
      </w:r>
      <w:r w:rsidRPr="0053336B">
        <w:rPr>
          <w:lang w:eastAsia="en-GB"/>
        </w:rPr>
        <w:t>.</w:t>
      </w:r>
      <w:r>
        <w:rPr>
          <w:lang w:eastAsia="en-GB"/>
        </w:rPr>
        <w:t>2</w:t>
      </w:r>
      <w:r w:rsidRPr="0053336B">
        <w:rPr>
          <w:lang w:eastAsia="en-GB"/>
        </w:rPr>
        <w:t>.</w:t>
      </w:r>
      <w:r w:rsidRPr="0053336B">
        <w:rPr>
          <w:lang w:eastAsia="zh-CN"/>
        </w:rPr>
        <w:t>1</w:t>
      </w:r>
      <w:r w:rsidRPr="0053336B">
        <w:rPr>
          <w:lang w:eastAsia="en-GB"/>
        </w:rPr>
        <w:tab/>
      </w:r>
      <w:r w:rsidRPr="00E3391B">
        <w:t xml:space="preserve">AMF re-allocation considering energy </w:t>
      </w:r>
      <w:r w:rsidRPr="00E3391B">
        <w:rPr>
          <w:rFonts w:hint="eastAsia"/>
          <w:lang w:eastAsia="zh-CN"/>
        </w:rPr>
        <w:t>related information</w:t>
      </w:r>
      <w:bookmarkEnd w:id="443"/>
    </w:p>
    <w:p w14:paraId="38D8EEA1" w14:textId="77777777" w:rsidR="00A568A0" w:rsidRPr="000632A5" w:rsidRDefault="00A568A0" w:rsidP="00A568A0">
      <w:pPr>
        <w:rPr>
          <w:lang w:eastAsia="zh-CN"/>
        </w:rPr>
      </w:pPr>
      <w:r w:rsidRPr="00E3391B">
        <w:rPr>
          <w:lang w:eastAsia="zh-CN"/>
        </w:rPr>
        <w:t>T</w:t>
      </w:r>
      <w:r w:rsidRPr="00E3391B">
        <w:rPr>
          <w:rFonts w:hint="eastAsia"/>
          <w:lang w:eastAsia="zh-CN"/>
        </w:rPr>
        <w:t xml:space="preserve">aking the </w:t>
      </w:r>
      <w:r w:rsidRPr="00E3391B">
        <w:rPr>
          <w:lang w:eastAsia="zh-CN"/>
        </w:rPr>
        <w:t>energy related information</w:t>
      </w:r>
      <w:r w:rsidRPr="00E3391B">
        <w:rPr>
          <w:rFonts w:hint="eastAsia"/>
          <w:lang w:eastAsia="zh-CN"/>
        </w:rPr>
        <w:t xml:space="preserve"> into </w:t>
      </w:r>
      <w:r w:rsidRPr="00E3391B">
        <w:rPr>
          <w:lang w:eastAsia="zh-CN"/>
        </w:rPr>
        <w:t>account</w:t>
      </w:r>
      <w:r w:rsidRPr="00E3391B">
        <w:rPr>
          <w:rFonts w:hint="eastAsia"/>
          <w:lang w:eastAsia="zh-CN"/>
        </w:rPr>
        <w:t xml:space="preserve"> for </w:t>
      </w:r>
      <w:r w:rsidRPr="00E3391B">
        <w:rPr>
          <w:lang w:eastAsia="zh-CN"/>
        </w:rPr>
        <w:t>AMF re-allocation</w:t>
      </w:r>
      <w:r w:rsidRPr="00E3391B">
        <w:rPr>
          <w:rFonts w:hint="eastAsia"/>
          <w:lang w:eastAsia="zh-CN"/>
        </w:rPr>
        <w:t xml:space="preserve"> is an optional </w:t>
      </w:r>
      <w:r w:rsidRPr="00E3391B">
        <w:rPr>
          <w:lang w:eastAsia="zh-CN"/>
        </w:rPr>
        <w:t>mechanism</w:t>
      </w:r>
      <w:r w:rsidRPr="00E3391B">
        <w:rPr>
          <w:rFonts w:hint="eastAsia"/>
          <w:lang w:eastAsia="zh-CN"/>
        </w:rPr>
        <w:t>.</w:t>
      </w:r>
    </w:p>
    <w:p w14:paraId="75477246" w14:textId="77777777" w:rsidR="00A568A0" w:rsidRPr="0053336B" w:rsidRDefault="00A568A0" w:rsidP="00DA3A62">
      <w:pPr>
        <w:pStyle w:val="TH"/>
        <w:rPr>
          <w:lang w:eastAsia="zh-CN"/>
        </w:rPr>
      </w:pPr>
      <w:r w:rsidRPr="0053336B">
        <w:object w:dxaOrig="9450" w:dyaOrig="5010" w14:anchorId="09294F2B">
          <v:shape id="_x0000_i1034" type="#_x0000_t75" style="width:471.15pt;height:250.55pt" o:ole="">
            <v:imagedata r:id="rId40" o:title=""/>
          </v:shape>
          <o:OLEObject Type="Embed" ProgID="Visio.Drawing.15" ShapeID="_x0000_i1034" DrawAspect="Content" ObjectID="_1810485276" r:id="rId41"/>
        </w:object>
      </w:r>
    </w:p>
    <w:p w14:paraId="50F7E04A" w14:textId="77777777" w:rsidR="00A568A0" w:rsidRPr="00DA3A62" w:rsidRDefault="00A568A0" w:rsidP="00A568A0">
      <w:pPr>
        <w:pStyle w:val="TF"/>
      </w:pPr>
      <w:bookmarkStart w:id="444" w:name="_CRFigure4_2_2_2_31"/>
      <w:r w:rsidRPr="00DA3A62">
        <w:t xml:space="preserve">Figure </w:t>
      </w:r>
      <w:bookmarkEnd w:id="444"/>
      <w:r w:rsidRPr="00DA3A62">
        <w:t>6.19.2.1-1: AMF re-allocation procedure considering energy related information</w:t>
      </w:r>
    </w:p>
    <w:p w14:paraId="21416A3D" w14:textId="77777777" w:rsidR="00DA3A62" w:rsidRDefault="00DA3A62" w:rsidP="00DA3A62">
      <w:pPr>
        <w:pStyle w:val="B1"/>
      </w:pPr>
      <w:r>
        <w:t>1.</w:t>
      </w:r>
      <w:r>
        <w:tab/>
        <w:t>Initial AMF receives a UE initial message (e.g., registration message).</w:t>
      </w:r>
    </w:p>
    <w:p w14:paraId="7FED2EA9" w14:textId="524DA0E5" w:rsidR="00DA3A62" w:rsidRDefault="00DA3A62" w:rsidP="00DA3A62">
      <w:pPr>
        <w:pStyle w:val="B1"/>
      </w:pPr>
      <w:r>
        <w:t>2.</w:t>
      </w:r>
      <w:r>
        <w:tab/>
        <w:t xml:space="preserve">If the initial AMF detects that it is not satisfied to serve the UE based on the energy related information, e.g., the initial AMF knows it is about to enter into EnergySaving state as defined in </w:t>
      </w:r>
      <w:r w:rsidR="004E7161">
        <w:t>TS 28.310 [</w:t>
      </w:r>
      <w:r>
        <w:t>9] soon according to the Schedule of EnergySaving state, the initial AMF may trigger the AMF re-allocation as in the subsequent steps.</w:t>
      </w:r>
    </w:p>
    <w:p w14:paraId="027906D0" w14:textId="77777777" w:rsidR="00DA3A62" w:rsidRDefault="00DA3A62" w:rsidP="00DA3A62">
      <w:pPr>
        <w:pStyle w:val="NO"/>
      </w:pPr>
      <w:r>
        <w:lastRenderedPageBreak/>
        <w:t>NOTE:</w:t>
      </w:r>
      <w:r>
        <w:tab/>
        <w:t>It depends on implementation how the AMF determines the time to trigger the AMF re-allocation according to the Schedule of EnergySaving state.</w:t>
      </w:r>
    </w:p>
    <w:p w14:paraId="4202B977" w14:textId="5C59E5FC" w:rsidR="00DA3A62" w:rsidRDefault="00DA3A62" w:rsidP="00DA3A62">
      <w:pPr>
        <w:pStyle w:val="B1"/>
      </w:pPr>
      <w:r>
        <w:t>3.</w:t>
      </w:r>
      <w:r>
        <w:tab/>
        <w:t xml:space="preserve">The initial AMF queries from the NRF for Target AMF discovery as in clause 4.17.4 of </w:t>
      </w:r>
      <w:r w:rsidR="004E7161">
        <w:t>TS 23.502 [</w:t>
      </w:r>
      <w:r>
        <w:t>3], AMF takes the energy related information in the NF profile from the NRF into account for the Target AMF selection.</w:t>
      </w:r>
    </w:p>
    <w:p w14:paraId="5FF30334" w14:textId="77777777" w:rsidR="00DA3A62" w:rsidRDefault="00DA3A62" w:rsidP="00DA3A62">
      <w:pPr>
        <w:pStyle w:val="B1"/>
      </w:pPr>
      <w:r>
        <w:tab/>
        <w:t>Optionally, during the querying, the initial AMF may indicate the NRF that energy requirement parameters for Target AMF querying/discovery is needed, the NRF considers it for target AMF discovery and feedback.</w:t>
      </w:r>
    </w:p>
    <w:p w14:paraId="507D6AE6" w14:textId="0C8EBE8C" w:rsidR="00DA3A62" w:rsidRDefault="00DA3A62" w:rsidP="00DA3A62">
      <w:pPr>
        <w:pStyle w:val="B1"/>
      </w:pPr>
      <w:r>
        <w:t>4.</w:t>
      </w:r>
      <w:r>
        <w:tab/>
        <w:t xml:space="preserve">Initial AMF reroutes the UE initial message to the Target AMF by Namf_Communication_N1MessageNotify message directly, or sends a NGAP Reroute NAS Request message with Target AMF info to the (R)AN, the (R)AN reroutes the UE initial NAS message to Target AMF as in clause 4.2.2.2.3 of </w:t>
      </w:r>
      <w:r w:rsidR="004E7161">
        <w:t>TS 23.502 [</w:t>
      </w:r>
      <w:r>
        <w:t>3].</w:t>
      </w:r>
    </w:p>
    <w:p w14:paraId="00D5B964" w14:textId="77777777" w:rsidR="00A568A0" w:rsidRPr="0053336B" w:rsidRDefault="00A568A0" w:rsidP="00A568A0">
      <w:pPr>
        <w:pStyle w:val="Heading3"/>
        <w:rPr>
          <w:rFonts w:eastAsia="Gulim"/>
        </w:rPr>
      </w:pPr>
      <w:bookmarkStart w:id="445" w:name="_Toc161043322"/>
      <w:bookmarkStart w:id="446" w:name="_Toc199233732"/>
      <w:bookmarkStart w:id="447" w:name="_Toc199872495"/>
      <w:bookmarkEnd w:id="434"/>
      <w:r>
        <w:t>6.19</w:t>
      </w:r>
      <w:r w:rsidRPr="0053336B">
        <w:t>.</w:t>
      </w:r>
      <w:r>
        <w:t>3</w:t>
      </w:r>
      <w:r w:rsidRPr="0053336B">
        <w:tab/>
        <w:t>Impacts on existing services, entities and interfaces</w:t>
      </w:r>
      <w:bookmarkEnd w:id="445"/>
      <w:bookmarkEnd w:id="446"/>
      <w:bookmarkEnd w:id="447"/>
    </w:p>
    <w:p w14:paraId="5185DA96" w14:textId="77777777" w:rsidR="00DA3A62" w:rsidRPr="00DA3A62" w:rsidRDefault="00DA3A62" w:rsidP="00DA3A62">
      <w:pPr>
        <w:rPr>
          <w:b/>
          <w:bCs/>
        </w:rPr>
      </w:pPr>
      <w:r w:rsidRPr="00DA3A62">
        <w:rPr>
          <w:b/>
          <w:bCs/>
        </w:rPr>
        <w:t>AMF:</w:t>
      </w:r>
    </w:p>
    <w:p w14:paraId="310F29EE" w14:textId="77777777" w:rsidR="00DA3A62" w:rsidRDefault="00DA3A62" w:rsidP="00DA3A62">
      <w:pPr>
        <w:pStyle w:val="B1"/>
      </w:pPr>
      <w:r>
        <w:t>-</w:t>
      </w:r>
      <w:r>
        <w:tab/>
        <w:t>AMF may redirect UE initial NAS message by considering the energy related information.</w:t>
      </w:r>
    </w:p>
    <w:p w14:paraId="79B96075" w14:textId="77777777" w:rsidR="00DA3A62" w:rsidRDefault="00DA3A62" w:rsidP="00DA3A62">
      <w:pPr>
        <w:pStyle w:val="B1"/>
      </w:pPr>
      <w:r>
        <w:t>-</w:t>
      </w:r>
      <w:r>
        <w:tab/>
        <w:t>AMF may indicate the NRF to consider that energy saving or efficiency requirement for Target AMF querying is needed.</w:t>
      </w:r>
    </w:p>
    <w:p w14:paraId="087D604D" w14:textId="77777777" w:rsidR="00DA3A62" w:rsidRPr="00DA3A62" w:rsidRDefault="00DA3A62" w:rsidP="00DA3A62">
      <w:pPr>
        <w:rPr>
          <w:b/>
          <w:bCs/>
        </w:rPr>
      </w:pPr>
      <w:r w:rsidRPr="00DA3A62">
        <w:rPr>
          <w:b/>
          <w:bCs/>
        </w:rPr>
        <w:t>NRF:</w:t>
      </w:r>
    </w:p>
    <w:p w14:paraId="48508AF9" w14:textId="77777777" w:rsidR="00DA3A62" w:rsidRDefault="00DA3A62" w:rsidP="00DA3A62">
      <w:pPr>
        <w:pStyle w:val="B1"/>
      </w:pPr>
      <w:r>
        <w:t>-</w:t>
      </w:r>
      <w:r>
        <w:tab/>
        <w:t>takes the energy related information in NF profile into account for Target AMF querying.</w:t>
      </w:r>
    </w:p>
    <w:p w14:paraId="1FD4667E" w14:textId="77777777" w:rsidR="00DA3A62" w:rsidRDefault="00DA3A62" w:rsidP="00DA3A62">
      <w:pPr>
        <w:pStyle w:val="B1"/>
      </w:pPr>
      <w:r>
        <w:t>-</w:t>
      </w:r>
      <w:r>
        <w:tab/>
        <w:t>when receives the indication that energy saving or efficiency for Target AMF query is needed from initial AMF, the NRF considers it for target AMF discovery and feedback.</w:t>
      </w:r>
    </w:p>
    <w:p w14:paraId="1790C326" w14:textId="77777777" w:rsidR="00A568A0" w:rsidRPr="007E5E05" w:rsidRDefault="00A568A0" w:rsidP="00A568A0">
      <w:pPr>
        <w:pStyle w:val="Heading2"/>
      </w:pPr>
      <w:bookmarkStart w:id="448" w:name="_Toc199233733"/>
      <w:bookmarkStart w:id="449" w:name="_Toc199872496"/>
      <w:r>
        <w:t>6.20</w:t>
      </w:r>
      <w:r w:rsidRPr="007E5E05">
        <w:tab/>
      </w:r>
      <w:r>
        <w:t>Solution #20: Energy aware NF and path selection</w:t>
      </w:r>
      <w:bookmarkEnd w:id="448"/>
      <w:bookmarkEnd w:id="449"/>
    </w:p>
    <w:p w14:paraId="279B4799" w14:textId="77777777" w:rsidR="00A568A0" w:rsidRDefault="00A568A0" w:rsidP="00A568A0">
      <w:pPr>
        <w:pStyle w:val="Heading3"/>
      </w:pPr>
      <w:bookmarkStart w:id="450" w:name="_Toc199233734"/>
      <w:bookmarkStart w:id="451" w:name="_Toc177460885"/>
      <w:bookmarkStart w:id="452" w:name="_Toc199872497"/>
      <w:r>
        <w:rPr>
          <w:rFonts w:eastAsiaTheme="minorEastAsia"/>
          <w:lang w:val="en-US"/>
        </w:rPr>
        <w:t>6.20.0</w:t>
      </w:r>
      <w:r>
        <w:rPr>
          <w:rFonts w:eastAsiaTheme="minorEastAsia"/>
          <w:lang w:val="en-US"/>
        </w:rPr>
        <w:tab/>
      </w:r>
      <w:bookmarkStart w:id="453" w:name="_Toc195628939"/>
      <w:r>
        <w:t>High-level solution principles</w:t>
      </w:r>
      <w:bookmarkEnd w:id="450"/>
      <w:bookmarkEnd w:id="452"/>
      <w:bookmarkEnd w:id="453"/>
    </w:p>
    <w:p w14:paraId="0B16744E" w14:textId="77777777" w:rsidR="00A568A0" w:rsidRDefault="00A568A0" w:rsidP="00DA3A62">
      <w:pPr>
        <w:rPr>
          <w:lang w:val="en-US"/>
        </w:rPr>
      </w:pPr>
      <w:r>
        <w:rPr>
          <w:lang w:val="en-US"/>
        </w:rPr>
        <w:t>This solution proposes the following principles to be agreed:</w:t>
      </w:r>
    </w:p>
    <w:p w14:paraId="69F7478D" w14:textId="77777777" w:rsidR="00DA3A62" w:rsidRDefault="00DA3A62" w:rsidP="00DA3A62">
      <w:pPr>
        <w:pStyle w:val="B1"/>
        <w:rPr>
          <w:lang w:val="en-US"/>
        </w:rPr>
      </w:pPr>
      <w:r>
        <w:rPr>
          <w:lang w:val="en-US"/>
        </w:rPr>
        <w:t>1.</w:t>
      </w:r>
      <w:r>
        <w:rPr>
          <w:lang w:val="en-US"/>
        </w:rPr>
        <w:tab/>
        <w:t>The NF profile is augmented with Energy Priority Information.</w:t>
      </w:r>
    </w:p>
    <w:p w14:paraId="1AAA849B" w14:textId="77777777" w:rsidR="00DA3A62" w:rsidRDefault="00DA3A62" w:rsidP="00DA3A62">
      <w:pPr>
        <w:pStyle w:val="B1"/>
        <w:rPr>
          <w:lang w:val="en-US"/>
        </w:rPr>
      </w:pPr>
      <w:r>
        <w:rPr>
          <w:lang w:val="en-US"/>
        </w:rPr>
        <w:t>2.</w:t>
      </w:r>
      <w:r>
        <w:rPr>
          <w:lang w:val="en-US"/>
        </w:rPr>
        <w:tab/>
        <w:t>The NF profile is augmented with a Schedule of Energy Priority Information to enable providing a schedule of Energy Priority information, if one exists, instead of requiring additional updates at a time when the Energy Priority information is known to change.</w:t>
      </w:r>
    </w:p>
    <w:p w14:paraId="0B8CC570" w14:textId="724A8299" w:rsidR="00DA3A62" w:rsidRDefault="00DA3A62" w:rsidP="00DA3A62">
      <w:pPr>
        <w:pStyle w:val="B1"/>
        <w:rPr>
          <w:lang w:val="en-US"/>
        </w:rPr>
      </w:pPr>
      <w:r>
        <w:rPr>
          <w:lang w:val="en-US"/>
        </w:rPr>
        <w:t>3.</w:t>
      </w:r>
      <w:r>
        <w:rPr>
          <w:lang w:val="en-US"/>
        </w:rPr>
        <w:tab/>
        <w:t xml:space="preserve">The NF profile is augmented with Schedule of EnergySaving/not EnergySaving State (See </w:t>
      </w:r>
      <w:r w:rsidR="004E7161">
        <w:rPr>
          <w:lang w:val="en-US"/>
        </w:rPr>
        <w:t>TS 28.310 [</w:t>
      </w:r>
      <w:r>
        <w:rPr>
          <w:lang w:val="en-US"/>
        </w:rPr>
        <w:t>9]) and the EnergySaving/NotEnergySaving state attributes to enable the NF service consumer and NRF to know when the NF may be taken out of service according to a schedule or to enable the NRF to know a NF is temporarily out of service to save energy.</w:t>
      </w:r>
    </w:p>
    <w:p w14:paraId="1609F77A" w14:textId="77777777" w:rsidR="00DA3A62" w:rsidRDefault="00DA3A62" w:rsidP="00DA3A62">
      <w:pPr>
        <w:pStyle w:val="B1"/>
        <w:rPr>
          <w:lang w:val="en-US"/>
        </w:rPr>
      </w:pPr>
      <w:r>
        <w:rPr>
          <w:lang w:val="en-US"/>
        </w:rPr>
        <w:t>4.</w:t>
      </w:r>
      <w:r>
        <w:rPr>
          <w:lang w:val="en-US"/>
        </w:rPr>
        <w:tab/>
        <w:t>The UPFs in the UP path are selected by the SMF taking into account the Attributes above in the NF profile, if any are present, based on a UP Path Selection policy.</w:t>
      </w:r>
    </w:p>
    <w:p w14:paraId="63E22C7D" w14:textId="77777777" w:rsidR="00A568A0" w:rsidRDefault="00A568A0" w:rsidP="00A568A0">
      <w:pPr>
        <w:pStyle w:val="Heading3"/>
        <w:rPr>
          <w:rFonts w:eastAsia="Gulim"/>
          <w:lang w:val="en-US"/>
        </w:rPr>
      </w:pPr>
      <w:bookmarkStart w:id="454" w:name="_Toc199233735"/>
      <w:bookmarkStart w:id="455" w:name="_Toc199872498"/>
      <w:r>
        <w:rPr>
          <w:rFonts w:eastAsiaTheme="minorEastAsia"/>
          <w:lang w:val="en-US"/>
        </w:rPr>
        <w:t>6.20</w:t>
      </w:r>
      <w:r w:rsidRPr="00B5513F">
        <w:rPr>
          <w:rFonts w:eastAsiaTheme="minorEastAsia"/>
          <w:lang w:val="en-US"/>
        </w:rPr>
        <w:t>.1</w:t>
      </w:r>
      <w:r w:rsidRPr="00B5513F">
        <w:rPr>
          <w:rFonts w:eastAsiaTheme="minorEastAsia"/>
          <w:lang w:val="en-US"/>
        </w:rPr>
        <w:tab/>
        <w:t>Description</w:t>
      </w:r>
      <w:bookmarkEnd w:id="451"/>
      <w:bookmarkEnd w:id="454"/>
      <w:bookmarkEnd w:id="455"/>
    </w:p>
    <w:p w14:paraId="7CFCC8ED" w14:textId="77777777" w:rsidR="00DA3A62" w:rsidRDefault="00DA3A62" w:rsidP="00DA3A62">
      <w:pPr>
        <w:rPr>
          <w:lang w:eastAsia="ko-KR"/>
        </w:rPr>
      </w:pPr>
      <w:r>
        <w:rPr>
          <w:lang w:eastAsia="ko-KR"/>
        </w:rPr>
        <w:t>This solution assumes that the operator ensures that the NF service consumers of the NFs that can be discovered and selected based on energy criteria are upgraded.</w:t>
      </w:r>
    </w:p>
    <w:p w14:paraId="142CA4CE" w14:textId="77777777" w:rsidR="00DA3A62" w:rsidRDefault="00DA3A62" w:rsidP="00DA3A62">
      <w:pPr>
        <w:rPr>
          <w:lang w:eastAsia="ko-KR"/>
        </w:rPr>
      </w:pPr>
      <w:r>
        <w:rPr>
          <w:lang w:eastAsia="ko-KR"/>
        </w:rPr>
        <w:t>This solution proposes to enhance the NF selection related functionalities for energy aware NF selection.</w:t>
      </w:r>
    </w:p>
    <w:p w14:paraId="19A85D83" w14:textId="77777777" w:rsidR="00DA3A62" w:rsidRDefault="00DA3A62" w:rsidP="00DA3A62">
      <w:pPr>
        <w:rPr>
          <w:lang w:eastAsia="ko-KR"/>
        </w:rPr>
      </w:pPr>
      <w:r>
        <w:rPr>
          <w:lang w:eastAsia="ko-KR"/>
        </w:rPr>
        <w:t>The following solution components are envisaged:</w:t>
      </w:r>
    </w:p>
    <w:p w14:paraId="707D2BBD" w14:textId="77777777" w:rsidR="00DA3A62" w:rsidRDefault="00DA3A62" w:rsidP="00DA3A62">
      <w:pPr>
        <w:pStyle w:val="B1"/>
        <w:rPr>
          <w:lang w:eastAsia="ko-KR"/>
        </w:rPr>
      </w:pPr>
      <w:r>
        <w:rPr>
          <w:lang w:eastAsia="ko-KR"/>
        </w:rPr>
        <w:t>-</w:t>
      </w:r>
      <w:r>
        <w:rPr>
          <w:lang w:eastAsia="ko-KR"/>
        </w:rPr>
        <w:tab/>
        <w:t>New optional Energy-related NF profile attributes are defined as in Table 6.20.1-1 and are stored at NRF.</w:t>
      </w:r>
    </w:p>
    <w:p w14:paraId="4AACA191" w14:textId="77777777" w:rsidR="00DA3A62" w:rsidRDefault="00DA3A62" w:rsidP="00DA3A62">
      <w:pPr>
        <w:pStyle w:val="B1"/>
        <w:rPr>
          <w:lang w:eastAsia="ko-KR"/>
        </w:rPr>
      </w:pPr>
      <w:r>
        <w:rPr>
          <w:lang w:eastAsia="ko-KR"/>
        </w:rPr>
        <w:t>-</w:t>
      </w:r>
      <w:r>
        <w:rPr>
          <w:lang w:eastAsia="ko-KR"/>
        </w:rPr>
        <w:tab/>
        <w:t>OAM provisions (and updates as needed) or the service producer NF registers (and updates as needed) Energy-related NF profile attributes in its NF profile at the NRF.</w:t>
      </w:r>
    </w:p>
    <w:p w14:paraId="58375057" w14:textId="77777777" w:rsidR="00DA3A62" w:rsidRDefault="00DA3A62" w:rsidP="00DA3A62">
      <w:pPr>
        <w:pStyle w:val="B1"/>
        <w:rPr>
          <w:lang w:eastAsia="ko-KR"/>
        </w:rPr>
      </w:pPr>
      <w:r>
        <w:rPr>
          <w:lang w:eastAsia="ko-KR"/>
        </w:rPr>
        <w:t>-</w:t>
      </w:r>
      <w:r>
        <w:rPr>
          <w:lang w:eastAsia="ko-KR"/>
        </w:rPr>
        <w:tab/>
        <w:t xml:space="preserve">The NF Discovery procedure, based on operator policy, takes into account any Energy-related NF profile attributes query parameters. Both the NRF and the NF service consumer can take into account the Energy-related </w:t>
      </w:r>
      <w:r>
        <w:rPr>
          <w:lang w:eastAsia="ko-KR"/>
        </w:rPr>
        <w:lastRenderedPageBreak/>
        <w:t>NF profile attributes if available, as part of the NF Discovery procedure. If a NRF provides a scheduling information about an Energy-related NF profile attribute, it shall update the NF service consumer which subscribe to NF profile updates only about unscheduled changes of Energy-related NF profile attribute.</w:t>
      </w:r>
    </w:p>
    <w:p w14:paraId="6E287BF9" w14:textId="77777777" w:rsidR="00DA3A62" w:rsidRDefault="00DA3A62" w:rsidP="00DA3A62">
      <w:pPr>
        <w:pStyle w:val="B1"/>
        <w:rPr>
          <w:lang w:eastAsia="ko-KR"/>
        </w:rPr>
      </w:pPr>
      <w:r>
        <w:rPr>
          <w:lang w:eastAsia="ko-KR"/>
        </w:rPr>
        <w:t>-</w:t>
      </w:r>
      <w:r>
        <w:rPr>
          <w:lang w:eastAsia="ko-KR"/>
        </w:rPr>
        <w:tab/>
        <w:t>A NF service consumer takes into account any Energy-related NF profile attributes from the NF profiles discovered from NRF using the NF Discovery procedure (and subsequent updates if the NF subscribed to NF profile updates), for the selection of a target NF. The NF consumer can take Selection decisions based on the Energy-related NF profile attributes scheduling information it receives if any, without the need to contact the NRF further.</w:t>
      </w:r>
    </w:p>
    <w:p w14:paraId="2CB5BB5B" w14:textId="77777777" w:rsidR="00A568A0" w:rsidRPr="007E5E05" w:rsidRDefault="00A568A0" w:rsidP="00A568A0">
      <w:pPr>
        <w:pStyle w:val="TH"/>
        <w:rPr>
          <w:lang w:eastAsia="ko-KR"/>
        </w:rPr>
      </w:pPr>
      <w:r w:rsidRPr="007E5E05">
        <w:t xml:space="preserve">Table </w:t>
      </w:r>
      <w:r>
        <w:t>6.20</w:t>
      </w:r>
      <w:r w:rsidRPr="007E5E05">
        <w:t>.</w:t>
      </w:r>
      <w:r>
        <w:t>1</w:t>
      </w:r>
      <w:r w:rsidRPr="007E5E05">
        <w:t>-1: Energy</w:t>
      </w:r>
      <w:r>
        <w:t>-</w:t>
      </w:r>
      <w:r w:rsidRPr="007E5E05">
        <w:t xml:space="preserve">related </w:t>
      </w:r>
      <w:r>
        <w:t>NF profile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A568A0" w:rsidRPr="007E5E05" w14:paraId="482F45A6"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52E16F32" w14:textId="77777777" w:rsidR="00A568A0" w:rsidRPr="007E5E05" w:rsidRDefault="00A568A0" w:rsidP="007A33F7">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2D73A28A" w14:textId="77777777" w:rsidR="00A568A0" w:rsidRPr="007E5E05" w:rsidRDefault="00A568A0" w:rsidP="007A33F7">
            <w:pPr>
              <w:pStyle w:val="TAH"/>
            </w:pPr>
            <w:r w:rsidRPr="007E5E05">
              <w:t>Description</w:t>
            </w:r>
          </w:p>
        </w:tc>
      </w:tr>
      <w:tr w:rsidR="00A568A0" w:rsidRPr="008535F0" w14:paraId="513140D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588FD003" w14:textId="77777777" w:rsidR="00A568A0" w:rsidRPr="00454109" w:rsidRDefault="00A568A0" w:rsidP="007A33F7">
            <w:pPr>
              <w:pStyle w:val="TAL"/>
              <w:rPr>
                <w:lang w:eastAsia="zh-CN"/>
              </w:rPr>
            </w:pPr>
            <w:r>
              <w:rPr>
                <w:lang w:eastAsia="zh-CN"/>
              </w:rPr>
              <w:t>EnergySaving /Not EnergySaving State</w:t>
            </w:r>
          </w:p>
        </w:tc>
        <w:tc>
          <w:tcPr>
            <w:tcW w:w="7229" w:type="dxa"/>
            <w:tcBorders>
              <w:top w:val="single" w:sz="4" w:space="0" w:color="auto"/>
              <w:left w:val="single" w:sz="4" w:space="0" w:color="auto"/>
              <w:bottom w:val="single" w:sz="4" w:space="0" w:color="auto"/>
              <w:right w:val="single" w:sz="4" w:space="0" w:color="auto"/>
            </w:tcBorders>
          </w:tcPr>
          <w:p w14:paraId="202BF3B6" w14:textId="4531CF21" w:rsidR="00A568A0" w:rsidRPr="00C41476" w:rsidRDefault="00A568A0" w:rsidP="007A33F7">
            <w:pPr>
              <w:pStyle w:val="TAL"/>
              <w:rPr>
                <w:lang w:val="en-US"/>
              </w:rPr>
            </w:pPr>
            <w:r>
              <w:t>Value of the energy state as specified in TS 28.310 [9], e.g. notEnergySaving state, Energy Saving state. (NOTE</w:t>
            </w:r>
            <w:r w:rsidR="00DA3A62">
              <w:t> </w:t>
            </w:r>
            <w:r>
              <w:t>1)</w:t>
            </w:r>
          </w:p>
        </w:tc>
      </w:tr>
      <w:tr w:rsidR="00A568A0" w:rsidRPr="008535F0" w14:paraId="4DC72F2D"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9907880" w14:textId="77777777" w:rsidR="00A568A0" w:rsidRPr="008535F0" w:rsidDel="00076506" w:rsidRDefault="00A568A0" w:rsidP="007A33F7">
            <w:pPr>
              <w:pStyle w:val="TAL"/>
              <w:rPr>
                <w:lang w:eastAsia="ko-KR"/>
              </w:rPr>
            </w:pPr>
            <w:r w:rsidRPr="00454109">
              <w:rPr>
                <w:lang w:eastAsia="zh-CN"/>
              </w:rPr>
              <w:t xml:space="preserve">Schedule </w:t>
            </w:r>
            <w:r>
              <w:rPr>
                <w:lang w:eastAsia="zh-CN"/>
              </w:rPr>
              <w:t xml:space="preserve">of </w:t>
            </w:r>
            <w:r w:rsidRPr="00961573">
              <w:rPr>
                <w:lang w:eastAsia="zh-CN"/>
              </w:rPr>
              <w:t>EnergySaving/not EnergySaving</w:t>
            </w:r>
          </w:p>
        </w:tc>
        <w:tc>
          <w:tcPr>
            <w:tcW w:w="7229" w:type="dxa"/>
            <w:tcBorders>
              <w:top w:val="single" w:sz="4" w:space="0" w:color="auto"/>
              <w:left w:val="single" w:sz="4" w:space="0" w:color="auto"/>
              <w:bottom w:val="single" w:sz="4" w:space="0" w:color="auto"/>
              <w:right w:val="single" w:sz="4" w:space="0" w:color="auto"/>
            </w:tcBorders>
          </w:tcPr>
          <w:p w14:paraId="666BB9E3" w14:textId="77777777" w:rsidR="00A568A0" w:rsidRPr="008535F0" w:rsidDel="00076506" w:rsidRDefault="00A568A0" w:rsidP="007A33F7">
            <w:pPr>
              <w:pStyle w:val="TAL"/>
            </w:pPr>
            <w:r w:rsidRPr="00C41476">
              <w:rPr>
                <w:lang w:val="en-US"/>
              </w:rPr>
              <w:t xml:space="preserve">The schedule of the </w:t>
            </w:r>
            <w:r w:rsidRPr="00961573">
              <w:rPr>
                <w:lang w:val="en-US"/>
              </w:rPr>
              <w:t xml:space="preserve">EnergySaving/not EnergySaving </w:t>
            </w:r>
            <w:r>
              <w:rPr>
                <w:lang w:val="en-US"/>
              </w:rPr>
              <w:t>states</w:t>
            </w:r>
            <w:r w:rsidRPr="00C41476">
              <w:rPr>
                <w:lang w:val="en-US"/>
              </w:rPr>
              <w:t xml:space="preserve">, </w:t>
            </w:r>
            <w:r>
              <w:rPr>
                <w:lang w:val="en-US"/>
              </w:rPr>
              <w:t xml:space="preserve">includes the value of </w:t>
            </w:r>
            <w:r w:rsidRPr="00324830">
              <w:rPr>
                <w:lang w:val="en-US"/>
              </w:rPr>
              <w:t>EnergySaving</w:t>
            </w:r>
            <w:r>
              <w:rPr>
                <w:lang w:val="en-US"/>
              </w:rPr>
              <w:t xml:space="preserve"> or </w:t>
            </w:r>
            <w:r w:rsidRPr="00324830">
              <w:rPr>
                <w:lang w:val="en-US"/>
              </w:rPr>
              <w:t>not EnergySaving state</w:t>
            </w:r>
            <w:r>
              <w:rPr>
                <w:lang w:val="en-US"/>
              </w:rPr>
              <w:t xml:space="preserve"> which applies at each time interval in the schedule</w:t>
            </w:r>
            <w:r>
              <w:t xml:space="preserve">. </w:t>
            </w:r>
            <w:r w:rsidRPr="00776953">
              <w:rPr>
                <w:lang w:val="en-US"/>
              </w:rPr>
              <w:t xml:space="preserve">If this is present, the </w:t>
            </w:r>
            <w:r w:rsidRPr="00324830">
              <w:rPr>
                <w:lang w:val="en-US"/>
              </w:rPr>
              <w:t>EnergySaving /Not EnergySaving State</w:t>
            </w:r>
            <w:r>
              <w:rPr>
                <w:lang w:val="en-US"/>
              </w:rPr>
              <w:t xml:space="preserve"> attribute is not present.</w:t>
            </w:r>
          </w:p>
        </w:tc>
      </w:tr>
      <w:tr w:rsidR="00A568A0" w:rsidRPr="008535F0" w14:paraId="3E5417A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D69B8E5" w14:textId="77777777" w:rsidR="00A568A0" w:rsidRPr="008535F0" w:rsidRDefault="00A568A0" w:rsidP="007A33F7">
            <w:pPr>
              <w:pStyle w:val="TAL"/>
              <w:rPr>
                <w:lang w:eastAsia="ko-KR"/>
              </w:rPr>
            </w:pPr>
            <w:r w:rsidRPr="008535F0">
              <w:rPr>
                <w:lang w:eastAsia="ko-KR"/>
              </w:rPr>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0BE72A72" w14:textId="2949E782" w:rsidR="00A568A0" w:rsidRPr="008535F0" w:rsidRDefault="00A568A0" w:rsidP="007A33F7">
            <w:pPr>
              <w:pStyle w:val="TAL"/>
              <w:rPr>
                <w:lang w:eastAsia="ko-KR"/>
              </w:rPr>
            </w:pPr>
            <w:r>
              <w:rPr>
                <w:lang w:eastAsia="ko-KR"/>
              </w:rPr>
              <w:t xml:space="preserve">Value of Energy </w:t>
            </w:r>
            <w:r w:rsidRPr="008535F0">
              <w:rPr>
                <w:lang w:eastAsia="ko-KR"/>
              </w:rPr>
              <w:t xml:space="preserve">priority </w:t>
            </w:r>
            <w:r w:rsidRPr="008535F0">
              <w:rPr>
                <w:rFonts w:cs="Arial"/>
                <w:szCs w:val="18"/>
              </w:rPr>
              <w:t xml:space="preserve">relative to other NFs of the same type </w:t>
            </w:r>
            <w:r w:rsidRPr="008535F0">
              <w:rPr>
                <w:rFonts w:cs="Arial"/>
                <w:szCs w:val="18"/>
                <w:lang w:val="en-US"/>
              </w:rPr>
              <w:t xml:space="preserve">considering </w:t>
            </w:r>
            <w:r w:rsidRPr="008535F0">
              <w:rPr>
                <w:rFonts w:cs="Arial"/>
                <w:szCs w:val="18"/>
              </w:rPr>
              <w:t>the energy characteristics of the NF.</w:t>
            </w:r>
          </w:p>
        </w:tc>
      </w:tr>
      <w:tr w:rsidR="00A568A0" w:rsidRPr="008535F0" w14:paraId="10ECD487"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3B1B4884" w14:textId="77777777" w:rsidR="00A568A0" w:rsidRPr="008535F0" w:rsidRDefault="00A568A0" w:rsidP="007A33F7">
            <w:pPr>
              <w:pStyle w:val="TAL"/>
              <w:rPr>
                <w:lang w:eastAsia="ko-KR"/>
              </w:rPr>
            </w:pPr>
            <w:r>
              <w:rPr>
                <w:lang w:eastAsia="ko-KR"/>
              </w:rPr>
              <w:t xml:space="preserve">Schedule of Energy Priority Information </w:t>
            </w:r>
          </w:p>
        </w:tc>
        <w:tc>
          <w:tcPr>
            <w:tcW w:w="7229" w:type="dxa"/>
            <w:tcBorders>
              <w:top w:val="single" w:sz="4" w:space="0" w:color="auto"/>
              <w:left w:val="single" w:sz="4" w:space="0" w:color="auto"/>
              <w:bottom w:val="single" w:sz="4" w:space="0" w:color="auto"/>
              <w:right w:val="single" w:sz="4" w:space="0" w:color="auto"/>
            </w:tcBorders>
          </w:tcPr>
          <w:p w14:paraId="20B9BF4E" w14:textId="77777777" w:rsidR="00A568A0" w:rsidRPr="008535F0" w:rsidRDefault="00A568A0" w:rsidP="007A33F7">
            <w:pPr>
              <w:pStyle w:val="TAL"/>
              <w:rPr>
                <w:lang w:eastAsia="ko-KR"/>
              </w:rPr>
            </w:pPr>
            <w:r w:rsidRPr="00C41476">
              <w:rPr>
                <w:lang w:val="en-US"/>
              </w:rPr>
              <w:t xml:space="preserve">The </w:t>
            </w:r>
            <w:r>
              <w:rPr>
                <w:lang w:val="en-US"/>
              </w:rPr>
              <w:t>S</w:t>
            </w:r>
            <w:r w:rsidRPr="00C41476">
              <w:rPr>
                <w:lang w:val="en-US"/>
              </w:rPr>
              <w:t xml:space="preserve">chedule of the </w:t>
            </w:r>
            <w:r>
              <w:rPr>
                <w:lang w:val="en-US"/>
              </w:rPr>
              <w:t>Energy Priority</w:t>
            </w:r>
            <w:r w:rsidRPr="00324830">
              <w:rPr>
                <w:lang w:val="en-US"/>
              </w:rPr>
              <w:t xml:space="preserve"> includes the value of Energy Priority information</w:t>
            </w:r>
            <w:r>
              <w:rPr>
                <w:lang w:val="en-US"/>
              </w:rPr>
              <w:t xml:space="preserve"> which applies at each time interval in the schedule</w:t>
            </w:r>
            <w:r w:rsidRPr="00324830">
              <w:rPr>
                <w:lang w:val="en-US"/>
              </w:rPr>
              <w:t>.</w:t>
            </w:r>
            <w:r>
              <w:rPr>
                <w:lang w:val="en-US"/>
              </w:rPr>
              <w:t xml:space="preserve"> If this is present, the Energy Priority information attribute is not present </w:t>
            </w:r>
          </w:p>
        </w:tc>
      </w:tr>
      <w:tr w:rsidR="00A568A0" w:rsidRPr="008535F0" w14:paraId="2809E82E" w14:textId="77777777" w:rsidTr="00DA3A62">
        <w:trPr>
          <w:cantSplit/>
          <w:jc w:val="center"/>
        </w:trPr>
        <w:tc>
          <w:tcPr>
            <w:tcW w:w="9069" w:type="dxa"/>
            <w:gridSpan w:val="2"/>
            <w:tcBorders>
              <w:top w:val="single" w:sz="4" w:space="0" w:color="auto"/>
              <w:left w:val="single" w:sz="4" w:space="0" w:color="auto"/>
              <w:bottom w:val="single" w:sz="4" w:space="0" w:color="auto"/>
              <w:right w:val="single" w:sz="4" w:space="0" w:color="auto"/>
            </w:tcBorders>
          </w:tcPr>
          <w:p w14:paraId="68A1F391" w14:textId="0704DB96" w:rsidR="00A568A0" w:rsidRPr="00FD72CE" w:rsidRDefault="00DA3A62" w:rsidP="00DA3A62">
            <w:pPr>
              <w:pStyle w:val="TAN"/>
            </w:pPr>
            <w:r>
              <w:t>NOTE 1:</w:t>
            </w:r>
            <w:r>
              <w:tab/>
              <w:t>EnergySaving/not EnergySaving refers to states of a network function which are defined in TS 28.310 [9].</w:t>
            </w:r>
          </w:p>
        </w:tc>
      </w:tr>
    </w:tbl>
    <w:p w14:paraId="1F1CF2C5" w14:textId="77777777" w:rsidR="00A568A0" w:rsidRPr="00055C56" w:rsidRDefault="00A568A0" w:rsidP="00DA3A62">
      <w:pPr>
        <w:pStyle w:val="FP"/>
      </w:pPr>
    </w:p>
    <w:p w14:paraId="2570DAE4" w14:textId="2EA51860" w:rsidR="00DA3A62" w:rsidRDefault="00DA3A62" w:rsidP="00DA3A62">
      <w:pPr>
        <w:pStyle w:val="NO"/>
      </w:pPr>
      <w:r>
        <w:t>NOTE 1:</w:t>
      </w:r>
      <w:r>
        <w:tab/>
        <w:t xml:space="preserve">The EnergySaving /Not EnergySaving OAM States attribute can be implemented by setting in NRF the UNDISCOVERABLE and REGISTERED existing attributes in </w:t>
      </w:r>
      <w:r w:rsidR="004E7161">
        <w:t>TS 29.510 [</w:t>
      </w:r>
      <w:r>
        <w:t>10] is FFS. The need of a new attribute is FFS.</w:t>
      </w:r>
    </w:p>
    <w:p w14:paraId="46BB2A39" w14:textId="37BFB784" w:rsidR="00DA3A62" w:rsidRDefault="00DA3A62" w:rsidP="00DA3A62">
      <w:pPr>
        <w:pStyle w:val="NO"/>
      </w:pPr>
      <w:r>
        <w:t>NOTE 2:</w:t>
      </w:r>
      <w:r>
        <w:tab/>
        <w:t xml:space="preserve">For non-supporting NF service consumers, the SHUTDOWN TIME existing attributes in </w:t>
      </w:r>
      <w:r w:rsidR="004E7161">
        <w:t>TS 29.510 [</w:t>
      </w:r>
      <w:r>
        <w:t>10] can be used when a future event of transition to EnergySaving State is known in advance as part of the Schedule of EnergySaving/not EnergySaving attribute.</w:t>
      </w:r>
    </w:p>
    <w:p w14:paraId="4E0563E3" w14:textId="52EBEE72" w:rsidR="00DA3A62" w:rsidRDefault="00DA3A62" w:rsidP="00DA3A62">
      <w:r>
        <w:t>The Energy Priority Information indicates the priority to select a NF relative to other NFs of the same type considering the energy characteristics of the NF. If Energy is a criterion for selection of a NF, the NF Consumer can use Energy Priority Information parameter in conjunction with the other attributes to select those matching the requested criteria (e.g. supported capability, slice, etc.) with higher Energy Priority. The NF Service Consumer or the NRF discovery service may select the NF or NF instance considering the Energy Priority information in the discovered NF profile. The Network operator configures the (supporting) NF service consumers with the behaviour in handling the Energy Priority Information attribute network-wide in one of two ways:</w:t>
      </w:r>
    </w:p>
    <w:p w14:paraId="79ADFC2F" w14:textId="7E9604AE" w:rsidR="00DA3A62" w:rsidRDefault="00DA3A62" w:rsidP="00DA3A62">
      <w:pPr>
        <w:pStyle w:val="B1"/>
      </w:pPr>
      <w:r>
        <w:t>-</w:t>
      </w:r>
      <w:r>
        <w:tab/>
        <w:t>Consider the Energy Priority Information (or Energy Priority Information Schedule) and other attributes to discover the list of the candidate NFs with highest Energy Priority and then among the highest Energy Priority NFs select the NF based on "NF Priority" and "NF Capacity attributes" if present.</w:t>
      </w:r>
    </w:p>
    <w:p w14:paraId="0F97350A" w14:textId="7BED8B8C" w:rsidR="00DA3A62" w:rsidRDefault="00DA3A62" w:rsidP="00DA3A62">
      <w:pPr>
        <w:pStyle w:val="B1"/>
      </w:pPr>
      <w:r>
        <w:t>-</w:t>
      </w:r>
      <w:r>
        <w:tab/>
        <w:t>Consider the other attributes first (including the "NF Priority" and "NF Capacity attributes" if present), then among the selected NFs (if more than one exists) consider the Energy priority information (or its schedule) by selecting the NF(s) with highest Energy Priority Information attribute.</w:t>
      </w:r>
    </w:p>
    <w:p w14:paraId="3BE5A708" w14:textId="77777777" w:rsidR="00DA3A62" w:rsidRDefault="00DA3A62" w:rsidP="00DA3A62">
      <w:r>
        <w:t>When the NRF indicates (e.g., via schedule or via attribute update) the NF is in EnergySaving State, the NF is not usable by the NF service consumer (i.e. all other attributes are considered for discovery and selection only for the time when NFs that are in notEnergySaving state).</w:t>
      </w:r>
    </w:p>
    <w:p w14:paraId="32D79E5A" w14:textId="77777777" w:rsidR="00DA3A62" w:rsidRDefault="00DA3A62" w:rsidP="00DA3A62">
      <w:r>
        <w:t>The value of the Energy Priority Information is determined by the Operator based on their policies (e.g. energy source, nominal energy efficiency) outside the scope of 3GPP.</w:t>
      </w:r>
    </w:p>
    <w:p w14:paraId="370AE079" w14:textId="5B033C03" w:rsidR="00A568A0" w:rsidRPr="00B5513F" w:rsidRDefault="00A568A0" w:rsidP="00DA3A62">
      <w:pPr>
        <w:pStyle w:val="NO"/>
        <w:rPr>
          <w:lang w:eastAsia="zh-CN"/>
        </w:rPr>
      </w:pPr>
      <w:r w:rsidRPr="00B5513F">
        <w:rPr>
          <w:lang w:eastAsia="zh-CN"/>
        </w:rPr>
        <w:t>NOTE</w:t>
      </w:r>
      <w:r w:rsidR="00DA3A62">
        <w:rPr>
          <w:lang w:eastAsia="zh-CN"/>
        </w:rPr>
        <w:t> </w:t>
      </w:r>
      <w:r>
        <w:rPr>
          <w:lang w:eastAsia="zh-CN"/>
        </w:rPr>
        <w:t>3</w:t>
      </w:r>
      <w:r w:rsidRPr="00B5513F">
        <w:rPr>
          <w:lang w:eastAsia="zh-CN"/>
        </w:rPr>
        <w:t>:</w:t>
      </w:r>
      <w:r w:rsidRPr="00B5513F">
        <w:rPr>
          <w:lang w:eastAsia="zh-CN"/>
        </w:rPr>
        <w:tab/>
      </w:r>
      <w:r w:rsidRPr="00B5513F">
        <w:t xml:space="preserve">The information within NF profile specified </w:t>
      </w:r>
      <w:r w:rsidRPr="00B5513F">
        <w:rPr>
          <w:rFonts w:hint="eastAsia"/>
          <w:lang w:eastAsia="ko-KR"/>
        </w:rPr>
        <w:t xml:space="preserve">in </w:t>
      </w:r>
      <w:r w:rsidRPr="00B5513F">
        <w:t xml:space="preserve">Table </w:t>
      </w:r>
      <w:r>
        <w:t>6.20</w:t>
      </w:r>
      <w:r w:rsidRPr="00B5513F">
        <w:t>.2-1</w:t>
      </w:r>
      <w:r w:rsidRPr="00B5513F">
        <w:rPr>
          <w:rFonts w:hint="eastAsia"/>
          <w:lang w:eastAsia="ko-KR"/>
        </w:rPr>
        <w:t xml:space="preserve"> </w:t>
      </w:r>
      <w:r w:rsidRPr="00B5513F">
        <w:rPr>
          <w:lang w:eastAsia="zh-CN"/>
        </w:rPr>
        <w:t>is expected not to change frequently, e.g. constantly reflecting changes in energy consumption.</w:t>
      </w:r>
    </w:p>
    <w:p w14:paraId="3398694A" w14:textId="005B16F5" w:rsidR="00DA3A62" w:rsidRDefault="00DA3A62" w:rsidP="00DA3A62">
      <w:pPr>
        <w:rPr>
          <w:lang w:eastAsia="zh-CN"/>
        </w:rPr>
      </w:pPr>
      <w:r>
        <w:rPr>
          <w:lang w:eastAsia="zh-CN"/>
        </w:rPr>
        <w:t xml:space="preserve">The difference between the Scheduled EnergySaving/not EnergySaving information and the EnergySaving/not EnergySaving state specified in </w:t>
      </w:r>
      <w:r w:rsidR="004E7161">
        <w:rPr>
          <w:lang w:eastAsia="zh-CN"/>
        </w:rPr>
        <w:t>TS 28.310 [</w:t>
      </w:r>
      <w:r>
        <w:rPr>
          <w:lang w:eastAsia="zh-CN"/>
        </w:rPr>
        <w:t xml:space="preserve">9] is that EnergySaving/not EnergySaving state indicates the current state of the NF, e.g. the EnergySaving state indicates that the NF is in the state where Energy Saving is progress, while the Scheduled EnergySaving/not EnergySaving indicates the time when the NF will be moved to from Not EnergySaving </w:t>
      </w:r>
      <w:r>
        <w:rPr>
          <w:lang w:eastAsia="zh-CN"/>
        </w:rPr>
        <w:lastRenderedPageBreak/>
        <w:t>state (i.e. powered on) to EnergySaving state (i.e. powered-off) and vice-versa. By knowing the Schedule of Energy Saving/not EnergySaving a NF service consumer can implement NF selection and NF reselection strategies taking this information into account. This may help to migrate Sessions from an SMF or UPF about to go out of service. Also, PDU sessions with SSC mode 1 should not be caused to use UPFs/SMFs that are known to enter EnergySaving state.</w:t>
      </w:r>
    </w:p>
    <w:p w14:paraId="3DC95A28" w14:textId="77777777" w:rsidR="00DA3A62" w:rsidRDefault="00DA3A62" w:rsidP="00DA3A62">
      <w:pPr>
        <w:rPr>
          <w:lang w:eastAsia="zh-CN"/>
        </w:rPr>
      </w:pPr>
      <w:r>
        <w:rPr>
          <w:lang w:eastAsia="zh-CN"/>
        </w:rPr>
        <w:t>It is also proposed that the UPF to be used to serve a UE PDU session is selected as any other NF taking energy criteria also into account as described above.</w:t>
      </w:r>
    </w:p>
    <w:p w14:paraId="0D62676B" w14:textId="77777777" w:rsidR="00A568A0" w:rsidRDefault="00A568A0" w:rsidP="00A568A0">
      <w:pPr>
        <w:pStyle w:val="Heading3"/>
        <w:rPr>
          <w:rFonts w:eastAsiaTheme="minorEastAsia"/>
          <w:lang w:val="en-US"/>
        </w:rPr>
      </w:pPr>
      <w:bookmarkStart w:id="456" w:name="_Toc199233736"/>
      <w:bookmarkStart w:id="457" w:name="_Toc199872499"/>
      <w:r>
        <w:rPr>
          <w:rFonts w:eastAsiaTheme="minorEastAsia"/>
          <w:lang w:val="en-US"/>
        </w:rPr>
        <w:t>6.20.2</w:t>
      </w:r>
      <w:r>
        <w:rPr>
          <w:rFonts w:eastAsiaTheme="minorEastAsia"/>
          <w:lang w:val="en-US"/>
        </w:rPr>
        <w:tab/>
      </w:r>
      <w:r w:rsidRPr="00FD26A0">
        <w:rPr>
          <w:rFonts w:eastAsiaTheme="minorEastAsia"/>
          <w:lang w:val="en-US"/>
        </w:rPr>
        <w:t>Procedures</w:t>
      </w:r>
      <w:bookmarkEnd w:id="456"/>
      <w:bookmarkEnd w:id="457"/>
    </w:p>
    <w:p w14:paraId="132627E0" w14:textId="77777777" w:rsidR="00A568A0" w:rsidRPr="00AB31B9" w:rsidRDefault="00A568A0" w:rsidP="00A568A0">
      <w:pPr>
        <w:rPr>
          <w:lang w:val="en-US"/>
        </w:rPr>
      </w:pPr>
      <w:r>
        <w:rPr>
          <w:lang w:val="en-US"/>
        </w:rPr>
        <w:t>The procedures are not impacted but the NF profile information is impacted.</w:t>
      </w:r>
    </w:p>
    <w:p w14:paraId="39D47219" w14:textId="77777777" w:rsidR="00A568A0" w:rsidRDefault="00A568A0" w:rsidP="00A568A0">
      <w:pPr>
        <w:pStyle w:val="Heading3"/>
        <w:rPr>
          <w:rFonts w:eastAsia="Gulim"/>
          <w:lang w:val="en-US"/>
        </w:rPr>
      </w:pPr>
      <w:bookmarkStart w:id="458" w:name="_Toc199233737"/>
      <w:bookmarkStart w:id="459" w:name="_Toc199872500"/>
      <w:r>
        <w:rPr>
          <w:rFonts w:eastAsiaTheme="minorEastAsia"/>
          <w:lang w:val="en-US"/>
        </w:rPr>
        <w:t>6.20.3</w:t>
      </w:r>
      <w:r>
        <w:rPr>
          <w:rFonts w:eastAsiaTheme="minorEastAsia"/>
          <w:lang w:val="en-US"/>
        </w:rPr>
        <w:tab/>
      </w:r>
      <w:r w:rsidRPr="00FD26A0">
        <w:rPr>
          <w:rFonts w:eastAsiaTheme="minorEastAsia"/>
          <w:lang w:val="en-US"/>
        </w:rPr>
        <w:t>Impacts on existing services, entities and interfaces</w:t>
      </w:r>
      <w:bookmarkEnd w:id="458"/>
      <w:bookmarkEnd w:id="459"/>
    </w:p>
    <w:p w14:paraId="33403857" w14:textId="77777777" w:rsidR="00DA3A62" w:rsidRDefault="00DA3A62" w:rsidP="00DA3A62">
      <w:r>
        <w:t>The impacts are:</w:t>
      </w:r>
    </w:p>
    <w:p w14:paraId="3A4EB256" w14:textId="77777777" w:rsidR="00DA3A62" w:rsidRPr="00DA3A62" w:rsidRDefault="00DA3A62" w:rsidP="00DA3A62">
      <w:pPr>
        <w:rPr>
          <w:b/>
          <w:bCs/>
        </w:rPr>
      </w:pPr>
      <w:r w:rsidRPr="00DA3A62">
        <w:rPr>
          <w:b/>
          <w:bCs/>
        </w:rPr>
        <w:t>NRF:</w:t>
      </w:r>
    </w:p>
    <w:p w14:paraId="73F08AB4" w14:textId="77777777" w:rsidR="00DA3A62" w:rsidRDefault="00DA3A62" w:rsidP="00DA3A62">
      <w:pPr>
        <w:pStyle w:val="B1"/>
      </w:pPr>
      <w:r>
        <w:t>-</w:t>
      </w:r>
      <w:r>
        <w:tab/>
        <w:t>support the Energy-related NF profile attributes as per Table 6.20.1-1.</w:t>
      </w:r>
    </w:p>
    <w:p w14:paraId="7B3529C6" w14:textId="77777777" w:rsidR="00DA3A62" w:rsidRDefault="00DA3A62" w:rsidP="00DA3A62">
      <w:pPr>
        <w:pStyle w:val="B1"/>
      </w:pPr>
      <w:r>
        <w:t>-</w:t>
      </w:r>
      <w:r>
        <w:tab/>
        <w:t>enhancement of NRF services and NRF logic to handle the new Energy-related NF profile attributes.</w:t>
      </w:r>
    </w:p>
    <w:p w14:paraId="603F6C91" w14:textId="77777777" w:rsidR="00DA3A62" w:rsidRPr="00DA3A62" w:rsidRDefault="00DA3A62" w:rsidP="00DA3A62">
      <w:pPr>
        <w:rPr>
          <w:b/>
          <w:bCs/>
        </w:rPr>
      </w:pPr>
      <w:r w:rsidRPr="00DA3A62">
        <w:rPr>
          <w:b/>
          <w:bCs/>
        </w:rPr>
        <w:t>OAM:</w:t>
      </w:r>
    </w:p>
    <w:p w14:paraId="6E00227A" w14:textId="77777777" w:rsidR="00DA3A62" w:rsidRDefault="00DA3A62" w:rsidP="00DA3A62">
      <w:pPr>
        <w:pStyle w:val="B1"/>
      </w:pPr>
      <w:r>
        <w:t>-</w:t>
      </w:r>
      <w:r>
        <w:tab/>
        <w:t>support the enhancements to handle the new Energy-related NF profile attributes.</w:t>
      </w:r>
    </w:p>
    <w:p w14:paraId="6EBEE7DF" w14:textId="77777777" w:rsidR="00DA3A62" w:rsidRPr="00DA3A62" w:rsidRDefault="00DA3A62" w:rsidP="00DA3A62">
      <w:pPr>
        <w:rPr>
          <w:b/>
          <w:bCs/>
        </w:rPr>
      </w:pPr>
      <w:r w:rsidRPr="00DA3A62">
        <w:rPr>
          <w:b/>
          <w:bCs/>
        </w:rPr>
        <w:t>Other NFs:</w:t>
      </w:r>
    </w:p>
    <w:p w14:paraId="193D1098" w14:textId="77777777" w:rsidR="00DA3A62" w:rsidRDefault="00DA3A62" w:rsidP="00DA3A62">
      <w:pPr>
        <w:pStyle w:val="B1"/>
      </w:pPr>
      <w:r>
        <w:t>-</w:t>
      </w:r>
      <w:r>
        <w:tab/>
        <w:t>enhancement of NF service producers to register new Energy-related NF profile attributes.</w:t>
      </w:r>
    </w:p>
    <w:p w14:paraId="12556FEA" w14:textId="77777777" w:rsidR="00DA3A62" w:rsidRDefault="00DA3A62" w:rsidP="00DA3A62">
      <w:pPr>
        <w:pStyle w:val="B1"/>
      </w:pPr>
      <w:r>
        <w:t>-</w:t>
      </w:r>
      <w:r>
        <w:tab/>
        <w:t>enhancement of NF service consumers to discover and select NFs by also considering Energy-related NF profile attributes.</w:t>
      </w:r>
    </w:p>
    <w:p w14:paraId="1D7C8EBC" w14:textId="77777777" w:rsidR="00577526" w:rsidRPr="005130C9" w:rsidRDefault="00577526" w:rsidP="00577526">
      <w:pPr>
        <w:pStyle w:val="Heading2"/>
      </w:pPr>
      <w:bookmarkStart w:id="460" w:name="_Toc199233738"/>
      <w:bookmarkStart w:id="461" w:name="_Toc199872501"/>
      <w:r>
        <w:t>6.21</w:t>
      </w:r>
      <w:r w:rsidRPr="005130C9">
        <w:rPr>
          <w:rFonts w:hint="eastAsia"/>
        </w:rPr>
        <w:tab/>
      </w:r>
      <w:r w:rsidRPr="005130C9">
        <w:t>Solution</w:t>
      </w:r>
      <w:r w:rsidRPr="005130C9">
        <w:rPr>
          <w:rFonts w:hint="eastAsia"/>
        </w:rPr>
        <w:t xml:space="preserve"> #</w:t>
      </w:r>
      <w:r>
        <w:t>21</w:t>
      </w:r>
      <w:r w:rsidRPr="005130C9">
        <w:t xml:space="preserve">: </w:t>
      </w:r>
      <w:r>
        <w:t>UP</w:t>
      </w:r>
      <w:r>
        <w:rPr>
          <w:rFonts w:hint="eastAsia"/>
          <w:lang w:eastAsia="zh-CN"/>
        </w:rPr>
        <w:t xml:space="preserve"> path adjustment </w:t>
      </w:r>
      <w:r w:rsidRPr="00574B43">
        <w:t>based on energy related information</w:t>
      </w:r>
      <w:bookmarkEnd w:id="460"/>
      <w:bookmarkEnd w:id="461"/>
    </w:p>
    <w:p w14:paraId="4E7C91DF" w14:textId="77777777" w:rsidR="00577526" w:rsidRDefault="00577526" w:rsidP="00577526">
      <w:pPr>
        <w:pStyle w:val="Heading3"/>
        <w:rPr>
          <w:lang w:eastAsia="zh-CN"/>
        </w:rPr>
      </w:pPr>
      <w:bookmarkStart w:id="462" w:name="_Toc199233739"/>
      <w:bookmarkStart w:id="463" w:name="_Toc199872502"/>
      <w:r>
        <w:t>6.21</w:t>
      </w:r>
      <w:r w:rsidRPr="009007C4">
        <w:t>.</w:t>
      </w:r>
      <w:r>
        <w:rPr>
          <w:rFonts w:hint="eastAsia"/>
          <w:lang w:eastAsia="zh-CN"/>
        </w:rPr>
        <w:t>0</w:t>
      </w:r>
      <w:r w:rsidRPr="000729B3">
        <w:rPr>
          <w:rFonts w:hint="eastAsia"/>
        </w:rPr>
        <w:tab/>
      </w:r>
      <w:r>
        <w:rPr>
          <w:rFonts w:hint="eastAsia"/>
          <w:lang w:eastAsia="zh-CN"/>
        </w:rPr>
        <w:t>High-level solution principles</w:t>
      </w:r>
      <w:bookmarkEnd w:id="462"/>
      <w:bookmarkEnd w:id="463"/>
    </w:p>
    <w:p w14:paraId="1BF4EE1B" w14:textId="77777777" w:rsidR="00577526" w:rsidRPr="00DA3A62" w:rsidRDefault="00577526" w:rsidP="00DA3A62">
      <w:r w:rsidRPr="00DA3A62">
        <w:t xml:space="preserve">This solution proposes </w:t>
      </w:r>
      <w:r w:rsidRPr="00DA3A62">
        <w:rPr>
          <w:rFonts w:hint="eastAsia"/>
        </w:rPr>
        <w:t>the following principles to be agreed:</w:t>
      </w:r>
    </w:p>
    <w:p w14:paraId="6900742C" w14:textId="77777777" w:rsidR="00DA3A62" w:rsidRDefault="00DA3A62" w:rsidP="00DA3A62">
      <w:pPr>
        <w:pStyle w:val="B1"/>
      </w:pPr>
      <w:r>
        <w:t>-</w:t>
      </w:r>
      <w:r>
        <w:tab/>
        <w:t>The AF, PCF and/or SMF takes into account of energy related information for DNAI (re)selection to adjust the UP path of the PDU Session, during the AF influence on traffic routing procedure.</w:t>
      </w:r>
    </w:p>
    <w:p w14:paraId="01572ACC" w14:textId="77777777" w:rsidR="00DA3A62" w:rsidRDefault="00DA3A62" w:rsidP="00DA3A62">
      <w:pPr>
        <w:pStyle w:val="B1"/>
      </w:pPr>
      <w:r>
        <w:t>-</w:t>
      </w:r>
      <w:r>
        <w:tab/>
        <w:t>The AF, PCF and/or SMF subscribes to energy related information (e.g. energy consumption and corresponding data volume, energy efficiency, and/or renewable energy consumption ratio) of the UPFs from the EIF, and calculates energy related information per DNAI per PDU Session.</w:t>
      </w:r>
    </w:p>
    <w:p w14:paraId="37699347" w14:textId="77777777" w:rsidR="00DA3A62" w:rsidRDefault="00DA3A62" w:rsidP="00DA3A62">
      <w:pPr>
        <w:pStyle w:val="B1"/>
      </w:pPr>
      <w:r>
        <w:t>-</w:t>
      </w:r>
      <w:r>
        <w:tab/>
        <w:t>The AF/PCF selects/updates the DNAI list or the SMF selects the target DNAI based on the energy related information per DNAI per PDU Session, and the SMF reconfigure the user plane of the PDU Session towards the selected DNAI.</w:t>
      </w:r>
    </w:p>
    <w:p w14:paraId="0A201B54" w14:textId="77777777" w:rsidR="00DA3A62" w:rsidRDefault="00DA3A62" w:rsidP="00DA3A62">
      <w:pPr>
        <w:pStyle w:val="NO"/>
      </w:pPr>
      <w:r>
        <w:t>NOTE:</w:t>
      </w:r>
      <w:r>
        <w:tab/>
        <w:t>The adjustment of UP paths is determined based on operator policy, and frequent adjustment of UP paths for the PDU Session should be avoided.</w:t>
      </w:r>
    </w:p>
    <w:p w14:paraId="38EEE281" w14:textId="77777777" w:rsidR="00577526" w:rsidRPr="005130C9" w:rsidRDefault="00577526" w:rsidP="00577526">
      <w:pPr>
        <w:pStyle w:val="Heading3"/>
      </w:pPr>
      <w:bookmarkStart w:id="464" w:name="_Toc199233740"/>
      <w:bookmarkStart w:id="465" w:name="_Toc199872503"/>
      <w:r>
        <w:t>6.21</w:t>
      </w:r>
      <w:r w:rsidRPr="005130C9">
        <w:t>.</w:t>
      </w:r>
      <w:r w:rsidRPr="005130C9">
        <w:rPr>
          <w:rFonts w:hint="eastAsia"/>
        </w:rPr>
        <w:t>1</w:t>
      </w:r>
      <w:r w:rsidRPr="005130C9">
        <w:rPr>
          <w:rFonts w:hint="eastAsia"/>
        </w:rPr>
        <w:tab/>
        <w:t>Description</w:t>
      </w:r>
      <w:bookmarkEnd w:id="464"/>
      <w:bookmarkEnd w:id="465"/>
    </w:p>
    <w:p w14:paraId="7E6642E2" w14:textId="77777777" w:rsidR="00DA3A62" w:rsidRDefault="00DA3A62" w:rsidP="00DA3A62">
      <w:pPr>
        <w:rPr>
          <w:lang w:eastAsia="zh-CN"/>
        </w:rPr>
      </w:pPr>
      <w:r>
        <w:rPr>
          <w:lang w:eastAsia="zh-CN"/>
        </w:rPr>
        <w:t>This solution addresses Key Issue #3.</w:t>
      </w:r>
    </w:p>
    <w:p w14:paraId="5E470E3D" w14:textId="77777777" w:rsidR="00DA3A62" w:rsidRDefault="00DA3A62" w:rsidP="00DA3A62">
      <w:pPr>
        <w:rPr>
          <w:lang w:eastAsia="zh-CN"/>
        </w:rPr>
      </w:pPr>
      <w:r>
        <w:rPr>
          <w:lang w:eastAsia="zh-CN"/>
        </w:rPr>
        <w:t>Transmitting data traffic via different UP paths may have different energy efficiency and/or energy consumption, as different UP paths involves different 5GC NFs (e.g. different PSA UPFs, I-UPFs and/or UL CL/BP UPFs) which may have different energy performance. Therefore, one possible way of improving energy efficiency and/or reducing energy consumption in the network is to adjust the UP paths for transmitting the service data flows (i.e. UP paths of the PDU Sessions) based on energy related information.</w:t>
      </w:r>
    </w:p>
    <w:p w14:paraId="4E2F628E" w14:textId="77777777" w:rsidR="00DA3A62" w:rsidRDefault="00DA3A62" w:rsidP="00DA3A62">
      <w:pPr>
        <w:rPr>
          <w:lang w:eastAsia="zh-CN"/>
        </w:rPr>
      </w:pPr>
      <w:r>
        <w:rPr>
          <w:lang w:eastAsia="zh-CN"/>
        </w:rPr>
        <w:lastRenderedPageBreak/>
        <w:t>The DNAI identifies a user plane access to one or more DN(s) where applications are deployed, and different DNAIs can correspond to different UP paths for transmitting the service data flows of the applications. Thus the existing mechanism of DNAI (re)selection mechanism, e.g. AF influence on traffic routing, can be extended by taking energy related information into consideration to achieve UP path adjustment for energy efficiency and energy saving.</w:t>
      </w:r>
    </w:p>
    <w:p w14:paraId="4C2DD610" w14:textId="1E5499D8" w:rsidR="00DA3A62" w:rsidRDefault="00DA3A62" w:rsidP="00DA3A62">
      <w:pPr>
        <w:rPr>
          <w:lang w:eastAsia="zh-CN"/>
        </w:rPr>
      </w:pPr>
      <w:r>
        <w:rPr>
          <w:lang w:eastAsia="zh-CN"/>
        </w:rPr>
        <w:t xml:space="preserve">As specified in clause 5.6.7 of </w:t>
      </w:r>
      <w:r w:rsidR="004E7161">
        <w:rPr>
          <w:lang w:eastAsia="zh-CN"/>
        </w:rPr>
        <w:t>TS 23.501 [</w:t>
      </w:r>
      <w:r>
        <w:rPr>
          <w:lang w:eastAsia="zh-CN"/>
        </w:rPr>
        <w:t xml:space="preserve">2] and clause 4.3.6 of </w:t>
      </w:r>
      <w:r w:rsidR="004E7161">
        <w:rPr>
          <w:lang w:eastAsia="zh-CN"/>
        </w:rPr>
        <w:t>TS 23.502 [</w:t>
      </w:r>
      <w:r>
        <w:rPr>
          <w:lang w:eastAsia="zh-CN"/>
        </w:rPr>
        <w:t xml:space="preserve">3], the AF may influence the DNAI selection by providing the list of DNAI(s) used by specific application(s), or the NEF can provide the mapping between the AF-Service-Identifier and a list of DNAI(s) based on local configuration when the DNAI(s) being used by the applications are statically defined. The list of DNAI(s) is then provided to the PCF (except in the case of HR SBO where Traffic Influence information is provided directly from V-NEF to V-SMF bypassing the PCF), and the PCF may update the list of DNAI(s), e.g. based on service experience analytics per UP path as defined in </w:t>
      </w:r>
      <w:r w:rsidR="004E7161">
        <w:rPr>
          <w:lang w:eastAsia="zh-CN"/>
        </w:rPr>
        <w:t>TS 23.288 [</w:t>
      </w:r>
      <w:r>
        <w:rPr>
          <w:lang w:eastAsia="zh-CN"/>
        </w:rPr>
        <w:t>12]. Finally the PCF provides the list of DNAI(s) to the SMF and the SMF determines the target DNAI, using the target DNAI to trigger PDU Session modification or establishment to add, replace or remove UPF(s) (acting as UL CL/BP or PSA) in the UP path.</w:t>
      </w:r>
    </w:p>
    <w:p w14:paraId="2C05BC86" w14:textId="77777777" w:rsidR="00DA3A62" w:rsidRDefault="00DA3A62" w:rsidP="00DA3A62">
      <w:pPr>
        <w:rPr>
          <w:lang w:eastAsia="zh-CN"/>
        </w:rPr>
      </w:pPr>
      <w:r>
        <w:rPr>
          <w:lang w:eastAsia="zh-CN"/>
        </w:rPr>
        <w:t>To support DNAI (re)selection based on energy related information, it is proposed to enhance the AF influence on traffic routing as following:</w:t>
      </w:r>
    </w:p>
    <w:p w14:paraId="3BE191A0" w14:textId="77777777" w:rsidR="00DA3A62" w:rsidRDefault="00DA3A62" w:rsidP="00DA3A62">
      <w:pPr>
        <w:pStyle w:val="B1"/>
        <w:rPr>
          <w:lang w:eastAsia="zh-CN"/>
        </w:rPr>
      </w:pPr>
      <w:r>
        <w:rPr>
          <w:lang w:eastAsia="zh-CN"/>
        </w:rPr>
        <w:t>-</w:t>
      </w:r>
      <w:r>
        <w:rPr>
          <w:lang w:eastAsia="zh-CN"/>
        </w:rPr>
        <w:tab/>
        <w:t>The AF may decide the list of DNAI(s) for the application(s) taking into account of energy related information, and provide the selected DNAI(s) with corresponding traffic steering policy identifier(s) to the NEF/PCF.</w:t>
      </w:r>
    </w:p>
    <w:p w14:paraId="2E5B5F57" w14:textId="77777777" w:rsidR="00DA3A62" w:rsidRDefault="00DA3A62" w:rsidP="00DA3A62">
      <w:pPr>
        <w:pStyle w:val="B1"/>
        <w:rPr>
          <w:lang w:eastAsia="zh-CN"/>
        </w:rPr>
      </w:pPr>
      <w:r>
        <w:rPr>
          <w:lang w:eastAsia="zh-CN"/>
        </w:rPr>
        <w:t>-</w:t>
      </w:r>
      <w:r>
        <w:rPr>
          <w:lang w:eastAsia="zh-CN"/>
        </w:rPr>
        <w:tab/>
        <w:t>The PCF may update the DNAI(s) in the PCC rule taking into account of energy related information and operator policy.</w:t>
      </w:r>
    </w:p>
    <w:p w14:paraId="04913230" w14:textId="77777777" w:rsidR="00DA3A62" w:rsidRDefault="00DA3A62" w:rsidP="00DA3A62">
      <w:pPr>
        <w:pStyle w:val="B1"/>
        <w:rPr>
          <w:lang w:eastAsia="zh-CN"/>
        </w:rPr>
      </w:pPr>
      <w:r>
        <w:rPr>
          <w:lang w:eastAsia="zh-CN"/>
        </w:rPr>
        <w:t>-</w:t>
      </w:r>
      <w:r>
        <w:rPr>
          <w:lang w:eastAsia="zh-CN"/>
        </w:rPr>
        <w:tab/>
        <w:t>The SMF may determine the target DNAI based on energy related information, and local configuration and/or the PCC rule (if available).</w:t>
      </w:r>
    </w:p>
    <w:p w14:paraId="1D1508F2" w14:textId="4166D96C" w:rsidR="00577526" w:rsidRDefault="00DA3A62" w:rsidP="00DA3A62">
      <w:pPr>
        <w:pStyle w:val="EditorsNote"/>
        <w:rPr>
          <w:lang w:eastAsia="zh-CN"/>
        </w:rPr>
      </w:pPr>
      <w:r>
        <w:rPr>
          <w:lang w:eastAsia="zh-CN"/>
        </w:rPr>
        <w:t>Editor's note:</w:t>
      </w:r>
      <w:r>
        <w:rPr>
          <w:lang w:eastAsia="zh-CN"/>
        </w:rPr>
        <w:tab/>
        <w:t>The triggers for UP path adjustment are FFS.</w:t>
      </w:r>
    </w:p>
    <w:p w14:paraId="727745E2" w14:textId="77777777" w:rsidR="00577526" w:rsidRDefault="00577526" w:rsidP="00577526">
      <w:r w:rsidRPr="00DA3A62">
        <w:rPr>
          <w:rFonts w:hint="eastAsia"/>
        </w:rPr>
        <w:t>The energy related information to be taken into account for DNAI (re)selection can include the following:</w:t>
      </w:r>
    </w:p>
    <w:p w14:paraId="56FC66ED" w14:textId="77777777" w:rsidR="00DA3A62" w:rsidRDefault="00DA3A62" w:rsidP="00DA3A62">
      <w:pPr>
        <w:pStyle w:val="B1"/>
      </w:pPr>
      <w:r>
        <w:t>-</w:t>
      </w:r>
      <w:r>
        <w:tab/>
        <w:t>Total energy consumption of the UP path associated with the DNAI, i.e. sum of the energy consumption of each UPF (including PSA UPF terminating N6, I-UPF and UL CL/BP UPF if any) involved in the UP path, per PDU Session or per Service Data Flow, and</w:t>
      </w:r>
    </w:p>
    <w:p w14:paraId="2C841015" w14:textId="77777777" w:rsidR="00DA3A62" w:rsidRDefault="00DA3A62" w:rsidP="00DA3A62">
      <w:pPr>
        <w:pStyle w:val="B1"/>
      </w:pPr>
      <w:r>
        <w:t>-</w:t>
      </w:r>
      <w:r>
        <w:tab/>
        <w:t>Transmitted data volume over this UP path per PDU Session or per Service Data Flow; or</w:t>
      </w:r>
    </w:p>
    <w:p w14:paraId="058A07DD" w14:textId="77777777" w:rsidR="00DA3A62" w:rsidRDefault="00DA3A62" w:rsidP="00DA3A62">
      <w:pPr>
        <w:pStyle w:val="B1"/>
      </w:pPr>
      <w:r>
        <w:t>-</w:t>
      </w:r>
      <w:r>
        <w:tab/>
        <w:t>Energy efficiency of the UP path associated with the DNAI, i.e. the transmitted data volume over this UP path divided by total energy consumption of this UP path associated with the DNAI, per PDU Session or per Service Data Flow; or</w:t>
      </w:r>
    </w:p>
    <w:p w14:paraId="412E98B6" w14:textId="77777777" w:rsidR="00DA3A62" w:rsidRDefault="00DA3A62" w:rsidP="00DA3A62">
      <w:pPr>
        <w:pStyle w:val="B1"/>
      </w:pPr>
      <w:r>
        <w:t>-</w:t>
      </w:r>
      <w:r>
        <w:tab/>
        <w:t>Renewable energy consumption ratio of the UP path associated with the DNAI.</w:t>
      </w:r>
    </w:p>
    <w:p w14:paraId="7140319F" w14:textId="29C7C870" w:rsidR="00DA3A62" w:rsidRDefault="00DA3A62" w:rsidP="00DA3A62">
      <w:pPr>
        <w:pStyle w:val="NO"/>
      </w:pPr>
      <w:r>
        <w:t>NOTE 1:</w:t>
      </w:r>
      <w:r>
        <w:tab/>
        <w:t>UP paths towards different DNAIs of the same DNN and UP paths towards the same DNAI can be considered when evaluating the energy related information per DNAI.</w:t>
      </w:r>
    </w:p>
    <w:p w14:paraId="47B39904" w14:textId="77777777" w:rsidR="00DA3A62" w:rsidRDefault="00DA3A62" w:rsidP="00DA3A62">
      <w:r>
        <w:t>The 5GC NF (i.e. AF, PCF or the SMF) can obtain or calculate the above information based on the notifications received from the EIF, i.e. Energy Consumption information in the CN at per UE per PDU Session and/or per UE per application (i.e. Service Data Flow) granularity, and the notifications received from the UPF(s) about the data volume.</w:t>
      </w:r>
    </w:p>
    <w:p w14:paraId="78C5B9C3" w14:textId="7DB28849" w:rsidR="00DA3A62" w:rsidRDefault="00DA3A62" w:rsidP="00DA3A62">
      <w:pPr>
        <w:pStyle w:val="NO"/>
      </w:pPr>
      <w:r>
        <w:t>NOTE 2:</w:t>
      </w:r>
      <w:r>
        <w:tab/>
        <w:t>How the 5GC NF (i.e. AF, PCF or the SMF) decides to perform UP path adjustment based on the above information is up to implementation.</w:t>
      </w:r>
    </w:p>
    <w:p w14:paraId="50CB6063" w14:textId="77777777" w:rsidR="00DA3A62" w:rsidRDefault="00DA3A62" w:rsidP="00DA3A62">
      <w:r>
        <w:t>Compared to NF (re)selection based on energy related information, UP path adjustment considers the overall energy consumption and/or energy efficiency in the CN for transmitting the service data flow, instead of considering energy consumption and/or energy efficiency of only one NF.</w:t>
      </w:r>
    </w:p>
    <w:p w14:paraId="4671FB9E" w14:textId="77777777" w:rsidR="00DA3A62" w:rsidRDefault="00DA3A62" w:rsidP="00DA3A62">
      <w:pPr>
        <w:pStyle w:val="EditorsNote"/>
      </w:pPr>
      <w:r>
        <w:t>Editor's note:</w:t>
      </w:r>
      <w:r>
        <w:tab/>
        <w:t>How to select the UPF in case that a DNAI refers to multiple UPFs is FFS.</w:t>
      </w:r>
    </w:p>
    <w:p w14:paraId="1270A04A" w14:textId="77777777" w:rsidR="00577526" w:rsidRPr="005130C9" w:rsidRDefault="00577526" w:rsidP="00577526">
      <w:pPr>
        <w:pStyle w:val="Heading3"/>
        <w:rPr>
          <w:lang w:eastAsia="zh-CN"/>
        </w:rPr>
      </w:pPr>
      <w:bookmarkStart w:id="466" w:name="_Toc199233741"/>
      <w:bookmarkStart w:id="467" w:name="_Toc199872504"/>
      <w:r>
        <w:lastRenderedPageBreak/>
        <w:t>6.21</w:t>
      </w:r>
      <w:r w:rsidRPr="005130C9">
        <w:t>.</w:t>
      </w:r>
      <w:r>
        <w:rPr>
          <w:rFonts w:hint="eastAsia"/>
          <w:lang w:eastAsia="zh-CN"/>
        </w:rPr>
        <w:t>2</w:t>
      </w:r>
      <w:r w:rsidRPr="005130C9">
        <w:tab/>
        <w:t>Procedures</w:t>
      </w:r>
      <w:bookmarkEnd w:id="466"/>
      <w:bookmarkEnd w:id="467"/>
    </w:p>
    <w:p w14:paraId="05C1FC0C" w14:textId="77777777" w:rsidR="00577526" w:rsidRPr="00AB2F66" w:rsidRDefault="00577526" w:rsidP="00DA3A62">
      <w:pPr>
        <w:pStyle w:val="TH"/>
        <w:rPr>
          <w:lang w:eastAsia="zh-CN"/>
        </w:rPr>
      </w:pPr>
      <w:r>
        <w:object w:dxaOrig="9761" w:dyaOrig="12921" w14:anchorId="27C07606">
          <v:shape id="_x0000_i1035" type="#_x0000_t75" style="width:481.55pt;height:469.45pt" o:ole="">
            <v:imagedata r:id="rId42" o:title="" cropbottom="17254f"/>
          </v:shape>
          <o:OLEObject Type="Embed" ProgID="Visio.Drawing.15" ShapeID="_x0000_i1035" DrawAspect="Content" ObjectID="_1810485277" r:id="rId43"/>
        </w:object>
      </w:r>
    </w:p>
    <w:p w14:paraId="7DEEFE92" w14:textId="4F1EC84E" w:rsidR="00577526" w:rsidRPr="00DA3A62" w:rsidRDefault="00577526" w:rsidP="00577526">
      <w:pPr>
        <w:pStyle w:val="TF"/>
      </w:pPr>
      <w:bookmarkStart w:id="468" w:name="_CRFigure4_16_7_21"/>
      <w:r w:rsidRPr="00DA3A62">
        <w:t xml:space="preserve">Figure </w:t>
      </w:r>
      <w:bookmarkEnd w:id="468"/>
      <w:r w:rsidRPr="00DA3A62">
        <w:t xml:space="preserve">6.21.2-1: Procedure UP path adjustment based on </w:t>
      </w:r>
      <w:r w:rsidRPr="00DA3A62">
        <w:rPr>
          <w:rFonts w:hint="eastAsia"/>
        </w:rPr>
        <w:t>e</w:t>
      </w:r>
      <w:r w:rsidRPr="00DA3A62">
        <w:t xml:space="preserve">nergy </w:t>
      </w:r>
      <w:r w:rsidRPr="00DA3A62">
        <w:rPr>
          <w:rFonts w:hint="eastAsia"/>
        </w:rPr>
        <w:t>related</w:t>
      </w:r>
      <w:r w:rsidRPr="00DA3A62">
        <w:t xml:space="preserve"> information</w:t>
      </w:r>
    </w:p>
    <w:p w14:paraId="065DF22B" w14:textId="77777777" w:rsidR="00DA3A62" w:rsidRDefault="00DA3A62" w:rsidP="00DA3A62">
      <w:pPr>
        <w:pStyle w:val="B1"/>
        <w:rPr>
          <w:lang w:eastAsia="zh-CN"/>
        </w:rPr>
      </w:pPr>
      <w:r>
        <w:rPr>
          <w:lang w:eastAsia="zh-CN"/>
        </w:rPr>
        <w:t>0a.</w:t>
      </w:r>
      <w:r>
        <w:rPr>
          <w:lang w:eastAsia="zh-CN"/>
        </w:rPr>
        <w:tab/>
        <w:t>The AF/PCF/SMF subscribes to energy related information (e.g. energy consumption and corresponding data volume, energy efficiency, and/or renewable energy consumption ratio) of the UPFs from the EIF using the Neif_EventExposure_Subcribe service. The PCF includes PCF ID, Energy Consumption as Event ID, and parameters reflecting the granularity request by the PCF (e.g., DNN/S-NSSAI, Application ID, Flow description(s)). The PCF includes reporting parameters such as reporting threshold/period.</w:t>
      </w:r>
    </w:p>
    <w:p w14:paraId="65626B96" w14:textId="77777777" w:rsidR="00DA3A62" w:rsidRDefault="00DA3A62" w:rsidP="00DA3A62">
      <w:pPr>
        <w:pStyle w:val="NO"/>
        <w:rPr>
          <w:lang w:eastAsia="zh-CN"/>
        </w:rPr>
      </w:pPr>
      <w:r>
        <w:rPr>
          <w:lang w:eastAsia="zh-CN"/>
        </w:rPr>
        <w:t>NOTE:</w:t>
      </w:r>
      <w:r>
        <w:rPr>
          <w:lang w:eastAsia="zh-CN"/>
        </w:rPr>
        <w:tab/>
        <w:t>The granularity requested by PCF to receive energy information from EIF is up to PCF implementation.</w:t>
      </w:r>
    </w:p>
    <w:p w14:paraId="283981F7" w14:textId="77777777" w:rsidR="00DA3A62" w:rsidRDefault="00DA3A62" w:rsidP="00DA3A62">
      <w:pPr>
        <w:pStyle w:val="B1"/>
        <w:rPr>
          <w:lang w:eastAsia="zh-CN"/>
        </w:rPr>
      </w:pPr>
      <w:r>
        <w:rPr>
          <w:lang w:eastAsia="zh-CN"/>
        </w:rPr>
        <w:t>0b.</w:t>
      </w:r>
      <w:r>
        <w:rPr>
          <w:lang w:eastAsia="zh-CN"/>
        </w:rPr>
        <w:tab/>
        <w:t>The AF/PCF/SMF receives notifications of energy related information with corresponding DNAI and PDU Session ID from the EIF for the requested granularity (e.g., per PDU Session, per application ID, per traffic flow).</w:t>
      </w:r>
    </w:p>
    <w:p w14:paraId="2951FD28" w14:textId="22161EA8" w:rsidR="00DA3A62" w:rsidRDefault="00DA3A62" w:rsidP="00DA3A62">
      <w:pPr>
        <w:pStyle w:val="B1"/>
        <w:rPr>
          <w:lang w:eastAsia="zh-CN"/>
        </w:rPr>
      </w:pPr>
      <w:r>
        <w:rPr>
          <w:lang w:eastAsia="zh-CN"/>
        </w:rPr>
        <w:t xml:space="preserve">1-7. An AF influence on traffic routing procedure is performed as described in clause 4.3.6.2 of </w:t>
      </w:r>
      <w:r w:rsidR="004E7161">
        <w:rPr>
          <w:lang w:eastAsia="zh-CN"/>
        </w:rPr>
        <w:t>TS 23.502 [</w:t>
      </w:r>
      <w:r>
        <w:rPr>
          <w:lang w:eastAsia="zh-CN"/>
        </w:rPr>
        <w:t>3], with the enhancements as described as below:</w:t>
      </w:r>
    </w:p>
    <w:p w14:paraId="0AA325C7" w14:textId="2B290177" w:rsidR="00DA3A62" w:rsidRDefault="00DA3A62" w:rsidP="00DA3A62">
      <w:pPr>
        <w:pStyle w:val="B2"/>
        <w:rPr>
          <w:lang w:eastAsia="zh-CN"/>
        </w:rPr>
      </w:pPr>
      <w:r>
        <w:rPr>
          <w:lang w:eastAsia="zh-CN"/>
        </w:rPr>
        <w:t>-</w:t>
      </w:r>
      <w:r>
        <w:rPr>
          <w:lang w:eastAsia="zh-CN"/>
        </w:rPr>
        <w:tab/>
        <w:t xml:space="preserve">Step 1, same as step 1 of figure 4.3.6.2-1 of </w:t>
      </w:r>
      <w:r w:rsidR="004E7161">
        <w:rPr>
          <w:lang w:eastAsia="zh-CN"/>
        </w:rPr>
        <w:t>TS 23.502 [</w:t>
      </w:r>
      <w:r>
        <w:rPr>
          <w:lang w:eastAsia="zh-CN"/>
        </w:rPr>
        <w:t xml:space="preserve">3] with the enhancement that if the AF is a trusted AF, the AF may decide the list of DNAI(s) for the application(s) taking into account of energy related </w:t>
      </w:r>
      <w:r>
        <w:rPr>
          <w:lang w:eastAsia="zh-CN"/>
        </w:rPr>
        <w:lastRenderedPageBreak/>
        <w:t>information per DNAI, and provide the list of DNAI(s) to the NEF/PCF. The trusted AF calculates the energy related information per DNAI per PDU Session as described in clause 6.21.1 based on the notifications from the EIF.</w:t>
      </w:r>
    </w:p>
    <w:p w14:paraId="0891EE49" w14:textId="51714956" w:rsidR="00DA3A62" w:rsidRDefault="00DA3A62" w:rsidP="00DA3A62">
      <w:pPr>
        <w:pStyle w:val="B2"/>
        <w:rPr>
          <w:lang w:eastAsia="zh-CN"/>
        </w:rPr>
      </w:pPr>
      <w:r>
        <w:rPr>
          <w:lang w:eastAsia="zh-CN"/>
        </w:rPr>
        <w:t>-</w:t>
      </w:r>
      <w:r>
        <w:rPr>
          <w:lang w:eastAsia="zh-CN"/>
        </w:rPr>
        <w:tab/>
        <w:t xml:space="preserve">Steps 2-4 are the same as steps 2-4 of figure 4.3.6.2-1 of </w:t>
      </w:r>
      <w:r w:rsidR="004E7161">
        <w:rPr>
          <w:lang w:eastAsia="zh-CN"/>
        </w:rPr>
        <w:t>TS 23.502 [</w:t>
      </w:r>
      <w:r>
        <w:rPr>
          <w:lang w:eastAsia="zh-CN"/>
        </w:rPr>
        <w:t>3].</w:t>
      </w:r>
    </w:p>
    <w:p w14:paraId="7D4828B0" w14:textId="5FF6E216" w:rsidR="00DA3A62" w:rsidRDefault="00DA3A62" w:rsidP="00DA3A62">
      <w:pPr>
        <w:pStyle w:val="B2"/>
        <w:rPr>
          <w:lang w:eastAsia="zh-CN"/>
        </w:rPr>
      </w:pPr>
      <w:r>
        <w:rPr>
          <w:lang w:eastAsia="zh-CN"/>
        </w:rPr>
        <w:t>-</w:t>
      </w:r>
      <w:r>
        <w:rPr>
          <w:lang w:eastAsia="zh-CN"/>
        </w:rPr>
        <w:tab/>
        <w:t xml:space="preserve">Step 5, same as step 5 of figure 4.3.6.2-1 of </w:t>
      </w:r>
      <w:r w:rsidR="004E7161">
        <w:rPr>
          <w:lang w:eastAsia="zh-CN"/>
        </w:rPr>
        <w:t>TS 23.502 [</w:t>
      </w:r>
      <w:r>
        <w:rPr>
          <w:lang w:eastAsia="zh-CN"/>
        </w:rPr>
        <w:t>3] with the following enhancement:</w:t>
      </w:r>
    </w:p>
    <w:p w14:paraId="4AEFF4D8" w14:textId="77777777" w:rsidR="00DA3A62" w:rsidRDefault="00DA3A62" w:rsidP="00DA3A62">
      <w:pPr>
        <w:pStyle w:val="B3"/>
        <w:rPr>
          <w:lang w:eastAsia="zh-CN"/>
        </w:rPr>
      </w:pPr>
      <w:r>
        <w:rPr>
          <w:lang w:eastAsia="zh-CN"/>
        </w:rPr>
        <w:t>-</w:t>
      </w:r>
      <w:r>
        <w:rPr>
          <w:lang w:eastAsia="zh-CN"/>
        </w:rPr>
        <w:tab/>
        <w:t>The PCF calculates the energy related information per DNAI per PDU Session as described in clause 6.21.1 based on the notifications from the EIF.</w:t>
      </w:r>
    </w:p>
    <w:p w14:paraId="06261E91" w14:textId="77777777" w:rsidR="00DA3A62" w:rsidRDefault="00DA3A62" w:rsidP="00DA3A62">
      <w:pPr>
        <w:pStyle w:val="B3"/>
        <w:rPr>
          <w:lang w:eastAsia="zh-CN"/>
        </w:rPr>
      </w:pPr>
      <w:r>
        <w:rPr>
          <w:lang w:eastAsia="zh-CN"/>
        </w:rPr>
        <w:t>-</w:t>
      </w:r>
      <w:r>
        <w:rPr>
          <w:lang w:eastAsia="zh-CN"/>
        </w:rPr>
        <w:tab/>
        <w:t>The PCF takes the energy related information per DNAI into account to determines if the DNAI is optimal, e.g. by comparing energy efficiency of the path to a certain threshold (e.g., configured at the PCF), and updates the list of DNAI(s) in the traffic routing information of the traffic flow(s) in the PCC rule.</w:t>
      </w:r>
    </w:p>
    <w:p w14:paraId="32B48C41" w14:textId="77777777" w:rsidR="00DA3A62" w:rsidRDefault="00DA3A62" w:rsidP="00DA3A62">
      <w:pPr>
        <w:pStyle w:val="B3"/>
        <w:rPr>
          <w:lang w:eastAsia="zh-CN"/>
        </w:rPr>
      </w:pPr>
      <w:r>
        <w:rPr>
          <w:lang w:eastAsia="zh-CN"/>
        </w:rPr>
        <w:t>-</w:t>
      </w:r>
      <w:r>
        <w:rPr>
          <w:lang w:eastAsia="zh-CN"/>
        </w:rPr>
        <w:tab/>
        <w:t>The PCF sends a Npcf_SMPolicyControl_UpdateNotify request to the SMF with updated policy information about the PDU Session or traffic flow(s) (e.g., updated DNAI list).</w:t>
      </w:r>
    </w:p>
    <w:p w14:paraId="0D39D4C7" w14:textId="1D406269" w:rsidR="00DA3A62" w:rsidRDefault="00DA3A62" w:rsidP="00DA3A62">
      <w:pPr>
        <w:pStyle w:val="B2"/>
        <w:rPr>
          <w:lang w:eastAsia="zh-CN"/>
        </w:rPr>
      </w:pPr>
      <w:r>
        <w:rPr>
          <w:lang w:eastAsia="zh-CN"/>
        </w:rPr>
        <w:t>-</w:t>
      </w:r>
      <w:r>
        <w:rPr>
          <w:lang w:eastAsia="zh-CN"/>
        </w:rPr>
        <w:tab/>
        <w:t xml:space="preserve">Step 6, same as step 6 of figure 4.3.6.2-1 of </w:t>
      </w:r>
      <w:r w:rsidR="004E7161">
        <w:rPr>
          <w:lang w:eastAsia="zh-CN"/>
        </w:rPr>
        <w:t>TS 23.502 [</w:t>
      </w:r>
      <w:r>
        <w:rPr>
          <w:lang w:eastAsia="zh-CN"/>
        </w:rPr>
        <w:t>3]with the enhancement that the SMF may determine the target DNAI taking into account of energy related information per DNAI. The SMF calculates the energy related information per DNAI per PDU Session as described in clause 6.21.1 based on the notifications from the EIF.</w:t>
      </w:r>
    </w:p>
    <w:p w14:paraId="0C7C3741" w14:textId="626C28C5" w:rsidR="00DA3A62" w:rsidRDefault="00DA3A62" w:rsidP="00DA3A62">
      <w:pPr>
        <w:pStyle w:val="B2"/>
        <w:rPr>
          <w:lang w:eastAsia="zh-CN"/>
        </w:rPr>
      </w:pPr>
      <w:r>
        <w:rPr>
          <w:lang w:eastAsia="zh-CN"/>
        </w:rPr>
        <w:t>-</w:t>
      </w:r>
      <w:r>
        <w:rPr>
          <w:lang w:eastAsia="zh-CN"/>
        </w:rPr>
        <w:tab/>
        <w:t xml:space="preserve">Step 7 is the same as step 7 of figure 4.3.6.2-1 of </w:t>
      </w:r>
      <w:r w:rsidR="004E7161">
        <w:rPr>
          <w:lang w:eastAsia="zh-CN"/>
        </w:rPr>
        <w:t>TS 23.502 [</w:t>
      </w:r>
      <w:r>
        <w:rPr>
          <w:lang w:eastAsia="zh-CN"/>
        </w:rPr>
        <w:t>3].</w:t>
      </w:r>
    </w:p>
    <w:p w14:paraId="6D1193FC" w14:textId="7CC2F2B1" w:rsidR="00577526" w:rsidRPr="008D3EA6" w:rsidRDefault="00DA3A62" w:rsidP="00DA3A62">
      <w:pPr>
        <w:pStyle w:val="EditorsNote"/>
        <w:rPr>
          <w:lang w:eastAsia="zh-CN"/>
        </w:rPr>
      </w:pPr>
      <w:r>
        <w:rPr>
          <w:lang w:eastAsia="zh-CN"/>
        </w:rPr>
        <w:t>Editor's note:</w:t>
      </w:r>
      <w:r>
        <w:rPr>
          <w:lang w:eastAsia="zh-CN"/>
        </w:rPr>
        <w:tab/>
        <w:t>Which NF, i.e. the AF, PCF or SMF, takes into account of energy related information per DNAI for DNAI selection is FFS.</w:t>
      </w:r>
    </w:p>
    <w:p w14:paraId="03EAE2BE" w14:textId="77777777" w:rsidR="00577526" w:rsidRPr="005130C9" w:rsidRDefault="00577526" w:rsidP="00577526">
      <w:pPr>
        <w:pStyle w:val="Heading3"/>
      </w:pPr>
      <w:bookmarkStart w:id="469" w:name="_Toc199233742"/>
      <w:bookmarkStart w:id="470" w:name="_Toc199872505"/>
      <w:r>
        <w:t>6.21</w:t>
      </w:r>
      <w:r w:rsidRPr="005130C9">
        <w:t>.</w:t>
      </w:r>
      <w:r>
        <w:rPr>
          <w:rFonts w:hint="eastAsia"/>
          <w:lang w:eastAsia="zh-CN"/>
        </w:rPr>
        <w:t>3</w:t>
      </w:r>
      <w:r w:rsidRPr="005130C9">
        <w:tab/>
        <w:t>Impacts on services, entities and interfaces</w:t>
      </w:r>
      <w:bookmarkEnd w:id="469"/>
      <w:bookmarkEnd w:id="470"/>
    </w:p>
    <w:p w14:paraId="545FAF70" w14:textId="77777777" w:rsidR="00DA3A62" w:rsidRPr="00DA3A62" w:rsidRDefault="00DA3A62" w:rsidP="00DA3A62">
      <w:pPr>
        <w:rPr>
          <w:b/>
          <w:bCs/>
        </w:rPr>
      </w:pPr>
      <w:r w:rsidRPr="00DA3A62">
        <w:rPr>
          <w:b/>
          <w:bCs/>
        </w:rPr>
        <w:t>AF:</w:t>
      </w:r>
    </w:p>
    <w:p w14:paraId="3DAC1D3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2B28ED6A" w14:textId="77777777" w:rsidR="00DA3A62" w:rsidRDefault="00DA3A62" w:rsidP="00DA3A62">
      <w:pPr>
        <w:pStyle w:val="B1"/>
      </w:pPr>
      <w:r>
        <w:t>-</w:t>
      </w:r>
      <w:r>
        <w:tab/>
        <w:t>Decides the list of DNAI(s) for the application(s) taking into account of energy related information per DNAI.</w:t>
      </w:r>
    </w:p>
    <w:p w14:paraId="233A83C7" w14:textId="77777777" w:rsidR="00DA3A62" w:rsidRPr="00DA3A62" w:rsidRDefault="00DA3A62" w:rsidP="00DA3A62">
      <w:pPr>
        <w:rPr>
          <w:b/>
          <w:bCs/>
        </w:rPr>
      </w:pPr>
      <w:r w:rsidRPr="00DA3A62">
        <w:rPr>
          <w:b/>
          <w:bCs/>
        </w:rPr>
        <w:t>PCF:</w:t>
      </w:r>
    </w:p>
    <w:p w14:paraId="1F1325FA"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3EF351A0" w14:textId="77777777" w:rsidR="00DA3A62" w:rsidRDefault="00DA3A62" w:rsidP="00DA3A62">
      <w:pPr>
        <w:pStyle w:val="B1"/>
      </w:pPr>
      <w:r>
        <w:t>-</w:t>
      </w:r>
      <w:r>
        <w:tab/>
        <w:t>Updates the list of DNAI(s) taking into account of energy related information per DNAI.</w:t>
      </w:r>
    </w:p>
    <w:p w14:paraId="6C9402B8" w14:textId="77777777" w:rsidR="00DA3A62" w:rsidRPr="00DA3A62" w:rsidRDefault="00DA3A62" w:rsidP="00DA3A62">
      <w:pPr>
        <w:rPr>
          <w:b/>
          <w:bCs/>
        </w:rPr>
      </w:pPr>
      <w:r w:rsidRPr="00DA3A62">
        <w:rPr>
          <w:b/>
          <w:bCs/>
        </w:rPr>
        <w:t>SMF:</w:t>
      </w:r>
    </w:p>
    <w:p w14:paraId="171AD21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732B77DD" w14:textId="77777777" w:rsidR="00DA3A62" w:rsidRDefault="00DA3A62" w:rsidP="00DA3A62">
      <w:pPr>
        <w:pStyle w:val="B1"/>
      </w:pPr>
      <w:r>
        <w:t>-</w:t>
      </w:r>
      <w:r>
        <w:tab/>
        <w:t>Determines the target DNAI taking into account of energy related information per DNAI.</w:t>
      </w:r>
    </w:p>
    <w:p w14:paraId="343554A8" w14:textId="77777777" w:rsidR="00577526" w:rsidRPr="002C207B" w:rsidRDefault="00577526" w:rsidP="00577526">
      <w:pPr>
        <w:pStyle w:val="Heading2"/>
        <w:rPr>
          <w:rFonts w:eastAsia="PMingLiU"/>
          <w:lang w:eastAsia="zh-TW"/>
        </w:rPr>
      </w:pPr>
      <w:bookmarkStart w:id="471" w:name="_Toc199233743"/>
      <w:bookmarkStart w:id="472" w:name="_Toc199872506"/>
      <w:r>
        <w:t>6.22</w:t>
      </w:r>
      <w:r w:rsidRPr="002C207B">
        <w:tab/>
        <w:t>Solution</w:t>
      </w:r>
      <w:r>
        <w:t xml:space="preserve"> #22</w:t>
      </w:r>
      <w:r w:rsidRPr="002C207B">
        <w:t>: Support of UP path adjustments to maximize the usage of renewable energy</w:t>
      </w:r>
      <w:bookmarkEnd w:id="471"/>
      <w:bookmarkEnd w:id="472"/>
    </w:p>
    <w:p w14:paraId="7CFD71FE" w14:textId="77777777" w:rsidR="00577526" w:rsidRPr="002C207B" w:rsidRDefault="00577526" w:rsidP="00577526">
      <w:pPr>
        <w:pStyle w:val="Heading3"/>
      </w:pPr>
      <w:bookmarkStart w:id="473" w:name="_Toc199233744"/>
      <w:bookmarkStart w:id="474" w:name="_Toc199872507"/>
      <w:r>
        <w:t>6.22</w:t>
      </w:r>
      <w:r w:rsidRPr="002C207B">
        <w:t>.0</w:t>
      </w:r>
      <w:r w:rsidRPr="002C207B">
        <w:tab/>
        <w:t>High-level solution principles</w:t>
      </w:r>
      <w:bookmarkEnd w:id="473"/>
      <w:bookmarkEnd w:id="474"/>
    </w:p>
    <w:p w14:paraId="07501D90" w14:textId="77777777" w:rsidR="00DA3A62" w:rsidRDefault="00DA3A62" w:rsidP="00DA3A62">
      <w:r>
        <w:t>The solution is to address how UPF is selected or reselected by SMF:</w:t>
      </w:r>
    </w:p>
    <w:p w14:paraId="14CEB7AB" w14:textId="77777777" w:rsidR="00DA3A62" w:rsidRDefault="00DA3A62" w:rsidP="00DA3A62">
      <w:pPr>
        <w:pStyle w:val="B1"/>
      </w:pPr>
      <w:r>
        <w:t>-</w:t>
      </w:r>
      <w:r>
        <w:tab/>
        <w:t>the energy usage information of renewable energy per slice or a set of slices and corresponding priority of renewable energy per slice in NF profile in NRF;</w:t>
      </w:r>
    </w:p>
    <w:p w14:paraId="45AE2686" w14:textId="77777777" w:rsidR="00DA3A62" w:rsidRDefault="00DA3A62" w:rsidP="00DA3A62">
      <w:pPr>
        <w:pStyle w:val="B1"/>
      </w:pPr>
      <w:r>
        <w:lastRenderedPageBreak/>
        <w:t>-</w:t>
      </w:r>
      <w:r>
        <w:tab/>
        <w:t>the EIF can obtain the energy resource usage information per slice or for a set of slices from OAM.</w:t>
      </w:r>
    </w:p>
    <w:p w14:paraId="799CDE59" w14:textId="77777777" w:rsidR="00DA3A62" w:rsidRDefault="00DA3A62" w:rsidP="00DA3A62">
      <w:r>
        <w:t>The information of the renewable energy included in NF profile can be configured by operator policy.</w:t>
      </w:r>
    </w:p>
    <w:p w14:paraId="5DD7754F" w14:textId="77777777" w:rsidR="00DA3A62" w:rsidRDefault="00DA3A62" w:rsidP="00DA3A62">
      <w:r>
        <w:t>The SMF can subscribed to EIF to obtain the energy resource usage information per slice or for a set of slices, i.e., whether the renewable energy is used or not per slice. The SMF can be notified by EIF whether renewable energy per slice is used and then the SMF is triggered to query NRF by considering whether to reselect a UPF or not for the slice related to the existing PDU Sessions.</w:t>
      </w:r>
    </w:p>
    <w:p w14:paraId="29A1235A" w14:textId="77777777" w:rsidR="00577526" w:rsidRPr="002C207B" w:rsidRDefault="00577526" w:rsidP="00577526">
      <w:pPr>
        <w:pStyle w:val="Heading3"/>
      </w:pPr>
      <w:bookmarkStart w:id="475" w:name="_Toc199233745"/>
      <w:bookmarkStart w:id="476" w:name="OLE_LINK3"/>
      <w:bookmarkStart w:id="477" w:name="_Toc199872508"/>
      <w:r>
        <w:t>6.22</w:t>
      </w:r>
      <w:r w:rsidRPr="002C207B">
        <w:t>.1</w:t>
      </w:r>
      <w:r w:rsidRPr="002C207B">
        <w:tab/>
        <w:t>Description</w:t>
      </w:r>
      <w:bookmarkEnd w:id="475"/>
      <w:bookmarkEnd w:id="477"/>
    </w:p>
    <w:bookmarkEnd w:id="476"/>
    <w:p w14:paraId="25D60FEF" w14:textId="16CEEDDD" w:rsidR="00577526" w:rsidRPr="002C207B" w:rsidRDefault="00577526" w:rsidP="00577526">
      <w:pPr>
        <w:rPr>
          <w:rFonts w:eastAsia="PMingLiU"/>
          <w:lang w:eastAsia="zh-TW"/>
        </w:rPr>
      </w:pPr>
      <w:r w:rsidRPr="002C207B">
        <w:rPr>
          <w:rFonts w:hint="eastAsia"/>
        </w:rPr>
        <w:t>T</w:t>
      </w:r>
      <w:r w:rsidRPr="002C207B">
        <w:t xml:space="preserve">his solution is to address the issue for the UP path adjustments </w:t>
      </w:r>
      <w:r>
        <w:t xml:space="preserve">by SMF </w:t>
      </w:r>
      <w:r w:rsidRPr="002C207B">
        <w:t>based on the energy related information from EIF and query NRF for the candidates of UPFs.</w:t>
      </w:r>
      <w:r>
        <w:t xml:space="preserve"> </w:t>
      </w:r>
      <w:r w:rsidRPr="002C207B">
        <w:rPr>
          <w:rFonts w:eastAsia="PMingLiU"/>
          <w:lang w:eastAsia="zh-TW"/>
        </w:rPr>
        <w:t>The SMF can subscribe to EIF for a set of Network slices of the information whether the renewable energy is used for those slices. After subscribed by SMF, the EIF can notify the SMF if the renewable energy is used for those slices requested by SMF</w:t>
      </w:r>
      <w:r w:rsidR="00DA3A62">
        <w:rPr>
          <w:rFonts w:eastAsia="PMingLiU"/>
          <w:lang w:eastAsia="zh-TW"/>
        </w:rPr>
        <w:t>.</w:t>
      </w:r>
    </w:p>
    <w:p w14:paraId="202E0E4E" w14:textId="7D297CC4" w:rsidR="00577526" w:rsidRPr="002C207B" w:rsidRDefault="00577526" w:rsidP="00577526">
      <w:pPr>
        <w:rPr>
          <w:rFonts w:eastAsia="PMingLiU"/>
          <w:lang w:eastAsia="zh-TW"/>
        </w:rPr>
      </w:pPr>
      <w:r w:rsidRPr="002C207B">
        <w:rPr>
          <w:rFonts w:eastAsia="PMingLiU"/>
          <w:lang w:eastAsia="zh-TW"/>
        </w:rPr>
        <w:t>When the SMF is notified by EIF for the requested slices whether the renewable energy is used, the SMF can query NRF for proper UPFs</w:t>
      </w:r>
      <w:r w:rsidR="00DA3A62">
        <w:rPr>
          <w:rFonts w:eastAsia="PMingLiU"/>
          <w:lang w:eastAsia="zh-TW"/>
        </w:rPr>
        <w:t>.</w:t>
      </w:r>
    </w:p>
    <w:p w14:paraId="21E78EF2" w14:textId="4337C45B" w:rsidR="00577526" w:rsidRDefault="00577526" w:rsidP="00577526">
      <w:pPr>
        <w:rPr>
          <w:rFonts w:eastAsia="PMingLiU"/>
          <w:lang w:eastAsia="zh-TW"/>
        </w:rPr>
      </w:pPr>
      <w:r w:rsidRPr="002C207B">
        <w:rPr>
          <w:rFonts w:eastAsia="PMingLiU"/>
          <w:lang w:eastAsia="zh-TW"/>
        </w:rPr>
        <w:t xml:space="preserve">The NF profile can contain the energy related information that can be used </w:t>
      </w:r>
      <w:r w:rsidRPr="002C207B">
        <w:rPr>
          <w:rFonts w:eastAsia="PMingLiU"/>
          <w:lang w:val="en-US" w:eastAsia="zh-TW"/>
        </w:rPr>
        <w:t xml:space="preserve">by SMF </w:t>
      </w:r>
      <w:r w:rsidRPr="002C207B">
        <w:rPr>
          <w:rFonts w:eastAsia="PMingLiU"/>
          <w:lang w:eastAsia="zh-TW"/>
        </w:rPr>
        <w:t xml:space="preserve">together with the existing parameters as shown example in </w:t>
      </w:r>
      <w:r w:rsidR="00DA3A62">
        <w:rPr>
          <w:rFonts w:eastAsia="PMingLiU"/>
          <w:lang w:eastAsia="zh-TW"/>
        </w:rPr>
        <w:t>t</w:t>
      </w:r>
      <w:r w:rsidRPr="002C207B">
        <w:rPr>
          <w:rFonts w:eastAsia="PMingLiU"/>
          <w:lang w:eastAsia="zh-TW"/>
        </w:rPr>
        <w:t>able</w:t>
      </w:r>
      <w:r w:rsidR="00DA3A62">
        <w:rPr>
          <w:rFonts w:eastAsia="PMingLiU"/>
          <w:lang w:eastAsia="zh-TW"/>
        </w:rPr>
        <w:t xml:space="preserve"> 6.22.1-1</w:t>
      </w:r>
      <w:r w:rsidRPr="002C207B">
        <w:rPr>
          <w:rFonts w:eastAsia="PMingLiU"/>
          <w:lang w:eastAsia="zh-TW"/>
        </w:rPr>
        <w:t>:</w:t>
      </w:r>
    </w:p>
    <w:p w14:paraId="399E216B" w14:textId="4DFF2AF4" w:rsidR="00DA3A62" w:rsidRPr="002C207B" w:rsidRDefault="00DA3A62" w:rsidP="00DA3A62">
      <w:pPr>
        <w:pStyle w:val="TH"/>
        <w:rPr>
          <w:lang w:eastAsia="zh-TW"/>
        </w:rPr>
      </w:pPr>
      <w:r>
        <w:rPr>
          <w:lang w:eastAsia="zh-TW"/>
        </w:rPr>
        <w:t>Table 6.22.1-1</w:t>
      </w:r>
    </w:p>
    <w:tbl>
      <w:tblPr>
        <w:tblStyle w:val="GridTable1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7205"/>
      </w:tblGrid>
      <w:tr w:rsidR="00577526" w:rsidRPr="002C207B" w14:paraId="1F5D75D8" w14:textId="77777777" w:rsidTr="007A33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tcPr>
          <w:p w14:paraId="4B638DC4" w14:textId="77777777" w:rsidR="00577526" w:rsidRPr="002C207B" w:rsidRDefault="00577526" w:rsidP="00DA3A62">
            <w:pPr>
              <w:pStyle w:val="TAH"/>
              <w:rPr>
                <w:lang w:eastAsia="zh-TW"/>
              </w:rPr>
            </w:pPr>
            <w:r w:rsidRPr="002C207B">
              <w:rPr>
                <w:lang w:eastAsia="zh-TW"/>
              </w:rPr>
              <w:t>Parameter</w:t>
            </w:r>
          </w:p>
        </w:tc>
        <w:tc>
          <w:tcPr>
            <w:tcW w:w="0" w:type="auto"/>
            <w:tcBorders>
              <w:bottom w:val="none" w:sz="0" w:space="0" w:color="auto"/>
            </w:tcBorders>
          </w:tcPr>
          <w:p w14:paraId="4542665A" w14:textId="77777777" w:rsidR="00577526" w:rsidRPr="002C207B" w:rsidRDefault="00577526" w:rsidP="00DA3A62">
            <w:pPr>
              <w:pStyle w:val="TAH"/>
              <w:cnfStyle w:val="100000000000" w:firstRow="1" w:lastRow="0" w:firstColumn="0" w:lastColumn="0" w:oddVBand="0" w:evenVBand="0" w:oddHBand="0" w:evenHBand="0" w:firstRowFirstColumn="0" w:firstRowLastColumn="0" w:lastRowFirstColumn="0" w:lastRowLastColumn="0"/>
              <w:rPr>
                <w:lang w:eastAsia="zh-TW"/>
              </w:rPr>
            </w:pPr>
            <w:r w:rsidRPr="002C207B">
              <w:rPr>
                <w:lang w:eastAsia="zh-TW"/>
              </w:rPr>
              <w:t>Description</w:t>
            </w:r>
          </w:p>
        </w:tc>
      </w:tr>
      <w:tr w:rsidR="00577526" w:rsidRPr="00610DB7" w14:paraId="2C52991E"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5F7EAF91" w14:textId="77777777" w:rsidR="00577526" w:rsidRPr="00610DB7" w:rsidRDefault="00577526" w:rsidP="00610DB7">
            <w:pPr>
              <w:pStyle w:val="TAL"/>
            </w:pPr>
            <w:r w:rsidRPr="00610DB7">
              <w:t>Indication of renewable energy is used or not</w:t>
            </w:r>
          </w:p>
        </w:tc>
        <w:tc>
          <w:tcPr>
            <w:tcW w:w="0" w:type="auto"/>
          </w:tcPr>
          <w:p w14:paraId="1A222E30"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1: used 0: not used</w:t>
            </w:r>
          </w:p>
        </w:tc>
      </w:tr>
      <w:tr w:rsidR="00577526" w:rsidRPr="00610DB7" w14:paraId="14878D62"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77C8D7C8" w14:textId="77777777" w:rsidR="00577526" w:rsidRPr="00610DB7" w:rsidRDefault="00577526" w:rsidP="00610DB7">
            <w:pPr>
              <w:pStyle w:val="TAL"/>
            </w:pPr>
            <w:r w:rsidRPr="00610DB7">
              <w:t xml:space="preserve">NF </w:t>
            </w:r>
            <w:r w:rsidRPr="00610DB7">
              <w:rPr>
                <w:rFonts w:hint="eastAsia"/>
              </w:rPr>
              <w:t>P</w:t>
            </w:r>
            <w:r w:rsidRPr="00610DB7">
              <w:t>riority</w:t>
            </w:r>
          </w:p>
        </w:tc>
        <w:tc>
          <w:tcPr>
            <w:tcW w:w="0" w:type="auto"/>
          </w:tcPr>
          <w:p w14:paraId="6F0B0339"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Determine the relative priority among NF instances (</w:t>
            </w:r>
            <w:bookmarkStart w:id="478" w:name="OLE_LINK9"/>
            <w:r w:rsidRPr="00610DB7">
              <w:t>existing parameter in clause 6.2.6.2 of TS 23.501 [2]</w:t>
            </w:r>
            <w:bookmarkEnd w:id="478"/>
            <w:r w:rsidRPr="00610DB7">
              <w:t>)</w:t>
            </w:r>
          </w:p>
        </w:tc>
      </w:tr>
      <w:tr w:rsidR="00577526" w:rsidRPr="00610DB7" w14:paraId="78F4FF7B"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2F479CD4" w14:textId="77777777" w:rsidR="00577526" w:rsidRPr="00610DB7" w:rsidRDefault="00577526" w:rsidP="00610DB7">
            <w:pPr>
              <w:pStyle w:val="TAL"/>
            </w:pPr>
            <w:r w:rsidRPr="00610DB7">
              <w:rPr>
                <w:rFonts w:hint="eastAsia"/>
              </w:rPr>
              <w:t>N</w:t>
            </w:r>
            <w:r w:rsidRPr="00610DB7">
              <w:t>F capacity</w:t>
            </w:r>
          </w:p>
        </w:tc>
        <w:tc>
          <w:tcPr>
            <w:tcW w:w="0" w:type="auto"/>
          </w:tcPr>
          <w:p w14:paraId="69583BA4"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Static capacity information within the range 0 to 65535, expressed as a weight relative to other NF instances of the same type (existing parameter in clause 6.2.6.2 of TS 23.501 [2])</w:t>
            </w:r>
          </w:p>
        </w:tc>
      </w:tr>
      <w:tr w:rsidR="00577526" w:rsidRPr="00610DB7" w14:paraId="36E28054"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69FA0A04" w14:textId="77777777" w:rsidR="00577526" w:rsidRPr="00610DB7" w:rsidRDefault="00577526" w:rsidP="00610DB7">
            <w:pPr>
              <w:pStyle w:val="TAL"/>
            </w:pPr>
            <w:r w:rsidRPr="00610DB7">
              <w:t>NF load</w:t>
            </w:r>
          </w:p>
        </w:tc>
        <w:tc>
          <w:tcPr>
            <w:tcW w:w="0" w:type="auto"/>
          </w:tcPr>
          <w:p w14:paraId="385F30DE"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Dynamic load information, within the range 0 to 100, indicates the current load percentage of the NF. The existing parameter (existing parameter in clause 6.2.6.2 of TS 23.501 [2])</w:t>
            </w:r>
          </w:p>
        </w:tc>
      </w:tr>
    </w:tbl>
    <w:p w14:paraId="66A1BA27" w14:textId="77777777" w:rsidR="00DA3A62" w:rsidRDefault="00DA3A62" w:rsidP="00DA3A62">
      <w:pPr>
        <w:pStyle w:val="FP"/>
        <w:rPr>
          <w:lang w:eastAsia="zh-TW"/>
        </w:rPr>
      </w:pPr>
      <w:bookmarkStart w:id="479" w:name="OLE_LINK1"/>
    </w:p>
    <w:p w14:paraId="2A61DB87" w14:textId="6EDF5494" w:rsidR="00577526" w:rsidRPr="00610DB7" w:rsidRDefault="00610DB7" w:rsidP="00610DB7">
      <w:pPr>
        <w:pStyle w:val="EW"/>
        <w:rPr>
          <w:b/>
          <w:bCs/>
          <w:lang w:eastAsia="zh-TW"/>
        </w:rPr>
      </w:pPr>
      <w:r w:rsidRPr="00610DB7">
        <w:rPr>
          <w:b/>
          <w:bCs/>
          <w:lang w:eastAsia="zh-TW"/>
        </w:rPr>
        <w:t>EXAMPLE</w:t>
      </w:r>
      <w:r>
        <w:rPr>
          <w:b/>
          <w:bCs/>
          <w:lang w:eastAsia="zh-TW"/>
        </w:rPr>
        <w:t> </w:t>
      </w:r>
      <w:r w:rsidRPr="00610DB7">
        <w:rPr>
          <w:b/>
          <w:bCs/>
          <w:lang w:eastAsia="zh-TW"/>
        </w:rPr>
        <w:t>1</w:t>
      </w:r>
      <w:r w:rsidR="00577526" w:rsidRPr="00610DB7">
        <w:rPr>
          <w:b/>
          <w:bCs/>
          <w:lang w:eastAsia="zh-TW"/>
        </w:rPr>
        <w:t>:</w:t>
      </w:r>
    </w:p>
    <w:bookmarkEnd w:id="479"/>
    <w:p w14:paraId="072F88B0" w14:textId="049CC8A3" w:rsidR="00577526" w:rsidRPr="002C207B" w:rsidRDefault="00610DB7" w:rsidP="00610DB7">
      <w:pPr>
        <w:pStyle w:val="EW"/>
        <w:rPr>
          <w:rFonts w:eastAsia="PMingLiU"/>
          <w:lang w:eastAsia="zh-TW"/>
        </w:rPr>
      </w:pPr>
      <w:r>
        <w:rPr>
          <w:rFonts w:eastAsia="PMingLiU"/>
          <w:lang w:eastAsia="zh-TW"/>
        </w:rPr>
        <w:tab/>
      </w:r>
      <w:r w:rsidR="00577526" w:rsidRPr="002C207B">
        <w:rPr>
          <w:rFonts w:eastAsia="PMingLiU"/>
          <w:lang w:eastAsia="zh-TW"/>
        </w:rPr>
        <w:t>SMF A is serving PDU Session 1, 2 and 3 which is respectively related to Slice a for Application a</w:t>
      </w:r>
    </w:p>
    <w:p w14:paraId="459B75B8" w14:textId="6244DCC0" w:rsidR="00577526" w:rsidRPr="002C207B" w:rsidRDefault="00610DB7" w:rsidP="00610DB7">
      <w:pPr>
        <w:pStyle w:val="EW"/>
        <w:rPr>
          <w:rFonts w:eastAsia="PMingLiU"/>
          <w:lang w:val="en-US" w:eastAsia="zh-TW"/>
        </w:rPr>
      </w:pPr>
      <w:r>
        <w:rPr>
          <w:rFonts w:eastAsia="PMingLiU"/>
          <w:lang w:eastAsia="zh-TW"/>
        </w:rPr>
        <w:tab/>
      </w:r>
      <w:r w:rsidR="00577526" w:rsidRPr="002C207B">
        <w:rPr>
          <w:rFonts w:eastAsia="PMingLiU"/>
          <w:lang w:eastAsia="zh-TW"/>
        </w:rPr>
        <w:t>SMF A</w:t>
      </w:r>
      <w:r w:rsidR="00577526" w:rsidRPr="002C207B">
        <w:rPr>
          <w:rFonts w:eastAsia="PMingLiU"/>
          <w:lang w:val="en-US" w:eastAsia="zh-TW"/>
        </w:rPr>
        <w:t xml:space="preserve"> is notified by EIF that Slice d and Slice b for Application a is using renewable energy.</w:t>
      </w:r>
    </w:p>
    <w:p w14:paraId="77FFED01" w14:textId="1D0A72BF"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SMF A queries NRF for proper UPFs to be re-selected.</w:t>
      </w:r>
    </w:p>
    <w:p w14:paraId="30344569" w14:textId="20D923A3"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NRF provides the candidates of UPFs which are UPF 1 and UPF 2.</w:t>
      </w:r>
    </w:p>
    <w:p w14:paraId="6057A555" w14:textId="0D5A741F" w:rsidR="00577526" w:rsidRPr="00610DB7" w:rsidRDefault="00610DB7" w:rsidP="00610DB7">
      <w:pPr>
        <w:pStyle w:val="EW"/>
        <w:rPr>
          <w:rFonts w:eastAsia="PMingLiU"/>
          <w:b/>
          <w:bCs/>
          <w:lang w:val="en-US" w:eastAsia="zh-TW"/>
        </w:rPr>
      </w:pPr>
      <w:bookmarkStart w:id="480" w:name="OLE_LINK2"/>
      <w:r w:rsidRPr="00610DB7">
        <w:rPr>
          <w:rFonts w:eastAsia="PMingLiU"/>
          <w:b/>
          <w:bCs/>
          <w:lang w:val="en-US" w:eastAsia="zh-TW"/>
        </w:rPr>
        <w:tab/>
      </w:r>
      <w:r w:rsidR="00577526" w:rsidRPr="00610DB7">
        <w:rPr>
          <w:rFonts w:eastAsia="PMingLiU"/>
          <w:b/>
          <w:bCs/>
          <w:lang w:val="en-US" w:eastAsia="zh-TW"/>
        </w:rPr>
        <w:t>UPF 1:</w:t>
      </w:r>
    </w:p>
    <w:p w14:paraId="1D6EA611" w14:textId="2B3A6552"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 1</w:t>
      </w:r>
    </w:p>
    <w:p w14:paraId="38E59B24" w14:textId="0E6E0178"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1</w:t>
      </w:r>
    </w:p>
    <w:p w14:paraId="5B7D7A0F" w14:textId="6783BFEC"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1</w:t>
      </w:r>
    </w:p>
    <w:p w14:paraId="77C08450" w14:textId="05C253B5"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2FA0DC5C" w14:textId="56A77579"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2:</w:t>
      </w:r>
    </w:p>
    <w:p w14:paraId="49329375" w14:textId="1A60CE0D"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energy:1</w:t>
      </w:r>
    </w:p>
    <w:p w14:paraId="344FC7C5" w14:textId="2EFA059B"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2</w:t>
      </w:r>
    </w:p>
    <w:p w14:paraId="73AFA95B" w14:textId="09554F0A"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2</w:t>
      </w:r>
    </w:p>
    <w:p w14:paraId="3500EB44" w14:textId="49772BB6"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7F4E560F" w14:textId="042363CA" w:rsidR="00577526"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The SMF A decides to reselect UPF 1 and then perform PDU Session modification for PDU Session 1, 2 and 3.</w:t>
      </w:r>
    </w:p>
    <w:p w14:paraId="6FE8E79D" w14:textId="77777777" w:rsidR="00610DB7" w:rsidRPr="002C207B" w:rsidRDefault="00610DB7" w:rsidP="00610DB7">
      <w:pPr>
        <w:pStyle w:val="EW"/>
        <w:rPr>
          <w:rFonts w:eastAsia="PMingLiU"/>
          <w:lang w:val="en-US" w:eastAsia="zh-TW"/>
        </w:rPr>
      </w:pPr>
    </w:p>
    <w:bookmarkEnd w:id="480"/>
    <w:p w14:paraId="7B486CCA" w14:textId="69A29D46" w:rsidR="00577526" w:rsidRPr="00610DB7" w:rsidRDefault="00610DB7" w:rsidP="00610DB7">
      <w:pPr>
        <w:pStyle w:val="EW"/>
        <w:rPr>
          <w:b/>
          <w:bCs/>
          <w:lang w:eastAsia="zh-TW"/>
        </w:rPr>
      </w:pPr>
      <w:r w:rsidRPr="00610DB7">
        <w:rPr>
          <w:b/>
          <w:bCs/>
          <w:lang w:eastAsia="zh-TW"/>
        </w:rPr>
        <w:t xml:space="preserve">EXAMPLE </w:t>
      </w:r>
      <w:r w:rsidR="00577526" w:rsidRPr="00610DB7">
        <w:rPr>
          <w:b/>
          <w:bCs/>
          <w:lang w:eastAsia="zh-TW"/>
        </w:rPr>
        <w:t>2:</w:t>
      </w:r>
    </w:p>
    <w:p w14:paraId="24827E97" w14:textId="557BDD6F"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1:</w:t>
      </w:r>
    </w:p>
    <w:p w14:paraId="3D3F2E6A" w14:textId="3A14A6CF"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 is: 1</w:t>
      </w:r>
    </w:p>
    <w:p w14:paraId="3BE45DE4" w14:textId="7D3D415A" w:rsidR="00577526" w:rsidRPr="002C207B" w:rsidRDefault="00610DB7" w:rsidP="00610DB7">
      <w:pPr>
        <w:pStyle w:val="EW"/>
        <w:rPr>
          <w:lang w:val="en-US" w:eastAsia="zh-TW"/>
        </w:rPr>
      </w:pPr>
      <w:r>
        <w:rPr>
          <w:lang w:val="en-US" w:eastAsia="zh-TW"/>
        </w:rPr>
        <w:tab/>
      </w:r>
      <w:r w:rsidR="00577526" w:rsidRPr="002C207B">
        <w:rPr>
          <w:lang w:val="en-US" w:eastAsia="zh-TW"/>
        </w:rPr>
        <w:t>NF Priority: 1</w:t>
      </w:r>
    </w:p>
    <w:p w14:paraId="42F2D54F" w14:textId="33C98CDA"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1</w:t>
      </w:r>
    </w:p>
    <w:p w14:paraId="78EE1D99" w14:textId="55EA266D" w:rsidR="00577526" w:rsidRPr="002C207B" w:rsidRDefault="00610DB7" w:rsidP="00610DB7">
      <w:pPr>
        <w:pStyle w:val="EW"/>
        <w:rPr>
          <w:lang w:val="en-US" w:eastAsia="zh-TW"/>
        </w:rPr>
      </w:pPr>
      <w:r>
        <w:rPr>
          <w:lang w:val="en-US" w:eastAsia="zh-TW"/>
        </w:rPr>
        <w:tab/>
      </w:r>
      <w:r w:rsidR="00577526" w:rsidRPr="002C207B">
        <w:rPr>
          <w:lang w:val="en-US" w:eastAsia="zh-TW"/>
        </w:rPr>
        <w:t>NF load: 50</w:t>
      </w:r>
    </w:p>
    <w:p w14:paraId="61F277FB" w14:textId="0AF1E3CC"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2:</w:t>
      </w:r>
    </w:p>
    <w:p w14:paraId="2DF1CCB3" w14:textId="6072F4A7"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w:t>
      </w:r>
      <w:r w:rsidR="00577526" w:rsidRPr="002C207B">
        <w:rPr>
          <w:rFonts w:hint="eastAsia"/>
          <w:lang w:val="en-US" w:eastAsia="zh-TW"/>
        </w:rPr>
        <w:t>:</w:t>
      </w:r>
      <w:r w:rsidR="00577526" w:rsidRPr="002C207B">
        <w:rPr>
          <w:lang w:val="en-US" w:eastAsia="zh-TW"/>
        </w:rPr>
        <w:t xml:space="preserve"> 1</w:t>
      </w:r>
    </w:p>
    <w:p w14:paraId="3046B3D0" w14:textId="434C9A65" w:rsidR="00577526" w:rsidRPr="002C207B" w:rsidRDefault="00610DB7" w:rsidP="00610DB7">
      <w:pPr>
        <w:pStyle w:val="EW"/>
        <w:rPr>
          <w:lang w:val="en-US" w:eastAsia="zh-TW"/>
        </w:rPr>
      </w:pPr>
      <w:r>
        <w:rPr>
          <w:lang w:val="en-US" w:eastAsia="zh-TW"/>
        </w:rPr>
        <w:tab/>
      </w:r>
      <w:r w:rsidR="00577526" w:rsidRPr="002C207B">
        <w:rPr>
          <w:lang w:val="en-US" w:eastAsia="zh-TW"/>
        </w:rPr>
        <w:t>NF Priority: 0</w:t>
      </w:r>
    </w:p>
    <w:p w14:paraId="236D02AA" w14:textId="5AC10110"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0</w:t>
      </w:r>
    </w:p>
    <w:p w14:paraId="280BEDE7" w14:textId="392021AF" w:rsidR="00577526" w:rsidRPr="002C207B" w:rsidRDefault="00610DB7" w:rsidP="00610DB7">
      <w:pPr>
        <w:pStyle w:val="EW"/>
        <w:rPr>
          <w:lang w:val="en-US" w:eastAsia="zh-TW"/>
        </w:rPr>
      </w:pPr>
      <w:r>
        <w:rPr>
          <w:lang w:val="en-US" w:eastAsia="zh-TW"/>
        </w:rPr>
        <w:lastRenderedPageBreak/>
        <w:tab/>
      </w:r>
      <w:r w:rsidR="00577526" w:rsidRPr="002C207B">
        <w:rPr>
          <w:lang w:val="en-US" w:eastAsia="zh-TW"/>
        </w:rPr>
        <w:t>NF load: 30</w:t>
      </w:r>
    </w:p>
    <w:p w14:paraId="6CB28EF5" w14:textId="03799ECE" w:rsidR="00577526" w:rsidRDefault="00610DB7" w:rsidP="00610DB7">
      <w:pPr>
        <w:pStyle w:val="EW"/>
        <w:rPr>
          <w:lang w:val="en-US" w:eastAsia="zh-TW"/>
        </w:rPr>
      </w:pPr>
      <w:r>
        <w:rPr>
          <w:lang w:val="en-US" w:eastAsia="zh-TW"/>
        </w:rPr>
        <w:tab/>
      </w:r>
      <w:r w:rsidR="00577526" w:rsidRPr="002C207B">
        <w:rPr>
          <w:lang w:val="en-US" w:eastAsia="zh-TW"/>
        </w:rPr>
        <w:t>The SMF A decides to reselect UPF 2 and then perform PDU Session modification for PDU Session 1, 2 and 3.</w:t>
      </w:r>
    </w:p>
    <w:p w14:paraId="42237E2B" w14:textId="77777777" w:rsidR="00610DB7" w:rsidRPr="002C207B" w:rsidRDefault="00610DB7" w:rsidP="00610DB7">
      <w:pPr>
        <w:pStyle w:val="EW"/>
        <w:rPr>
          <w:lang w:val="en-US" w:eastAsia="zh-TW"/>
        </w:rPr>
      </w:pPr>
    </w:p>
    <w:p w14:paraId="19233741" w14:textId="77777777" w:rsidR="00577526" w:rsidRPr="002C207B" w:rsidRDefault="00577526" w:rsidP="00577526">
      <w:pPr>
        <w:rPr>
          <w:rFonts w:eastAsia="PMingLiU"/>
          <w:lang w:eastAsia="zh-TW"/>
        </w:rPr>
      </w:pPr>
      <w:r w:rsidRPr="002C207B">
        <w:rPr>
          <w:rFonts w:eastAsia="PMingLiU"/>
          <w:lang w:eastAsia="zh-TW"/>
        </w:rPr>
        <w:t>The above examples 1 and 2 is shown how SMF can make decision for the candidate UPFs provided by NRF using the energy related information and the existing parameters in NF profile of UPF.</w:t>
      </w:r>
    </w:p>
    <w:p w14:paraId="770B81F7" w14:textId="2BC8DBB9" w:rsidR="00577526" w:rsidRPr="00610DB7" w:rsidRDefault="00610DB7" w:rsidP="00577526">
      <w:pPr>
        <w:pStyle w:val="NO"/>
      </w:pPr>
      <w:r>
        <w:t>NOTE 1:</w:t>
      </w:r>
      <w:r>
        <w:tab/>
        <w:t>How to consider the energy related information along with the existing parameters in NF profile is up to the operator policy.</w:t>
      </w:r>
    </w:p>
    <w:p w14:paraId="0F85DA44" w14:textId="4151B899" w:rsidR="00577526" w:rsidRPr="00610DB7" w:rsidRDefault="00577526" w:rsidP="00610DB7">
      <w:pPr>
        <w:pStyle w:val="NO"/>
      </w:pPr>
      <w:r w:rsidRPr="00610DB7">
        <w:t>NOTE 2:</w:t>
      </w:r>
      <w:r w:rsidR="00610DB7" w:rsidRPr="00610DB7">
        <w:tab/>
      </w:r>
      <w:r w:rsidRPr="00610DB7">
        <w:t>The use of NF priority and NF Capacity can be as defined in IETF RFC 2782 [11]</w:t>
      </w:r>
    </w:p>
    <w:p w14:paraId="1D132E29" w14:textId="77777777" w:rsidR="00577526" w:rsidRPr="002C207B" w:rsidRDefault="00577526" w:rsidP="00577526">
      <w:pPr>
        <w:pStyle w:val="Heading3"/>
        <w:rPr>
          <w:lang w:eastAsia="zh-CN"/>
        </w:rPr>
      </w:pPr>
      <w:bookmarkStart w:id="481" w:name="_Toc199233746"/>
      <w:bookmarkStart w:id="482" w:name="_Toc199872509"/>
      <w:r>
        <w:rPr>
          <w:lang w:eastAsia="zh-CN"/>
        </w:rPr>
        <w:t>6.22</w:t>
      </w:r>
      <w:r w:rsidRPr="002C207B">
        <w:rPr>
          <w:lang w:eastAsia="zh-CN"/>
        </w:rPr>
        <w:t>.2</w:t>
      </w:r>
      <w:r w:rsidRPr="002C207B">
        <w:rPr>
          <w:lang w:eastAsia="zh-CN"/>
        </w:rPr>
        <w:tab/>
        <w:t>Architectural assumption</w:t>
      </w:r>
      <w:bookmarkEnd w:id="481"/>
      <w:bookmarkEnd w:id="482"/>
    </w:p>
    <w:p w14:paraId="03DE8B01" w14:textId="2B792585" w:rsidR="00577526" w:rsidRPr="002C207B" w:rsidRDefault="00577526" w:rsidP="00577526">
      <w:pPr>
        <w:rPr>
          <w:lang w:eastAsia="zh-CN"/>
        </w:rPr>
      </w:pPr>
      <w:bookmarkStart w:id="483" w:name="OLE_LINK10"/>
      <w:r w:rsidRPr="002C207B">
        <w:rPr>
          <w:rFonts w:hint="eastAsia"/>
          <w:lang w:eastAsia="zh-CN"/>
        </w:rPr>
        <w:t>T</w:t>
      </w:r>
      <w:r w:rsidRPr="002C207B">
        <w:rPr>
          <w:lang w:eastAsia="zh-CN"/>
        </w:rPr>
        <w:t xml:space="preserve">he architecture can be referred to clause 4.2.18 of </w:t>
      </w:r>
      <w:r w:rsidR="004E7161" w:rsidRPr="002C207B">
        <w:rPr>
          <w:lang w:eastAsia="zh-CN"/>
        </w:rPr>
        <w:t>TS</w:t>
      </w:r>
      <w:r w:rsidR="004E7161">
        <w:rPr>
          <w:lang w:eastAsia="zh-CN"/>
        </w:rPr>
        <w:t> </w:t>
      </w:r>
      <w:r w:rsidR="004E7161" w:rsidRPr="002C207B">
        <w:rPr>
          <w:lang w:eastAsia="zh-CN"/>
        </w:rPr>
        <w:t>23.501</w:t>
      </w:r>
      <w:r w:rsidR="004E7161">
        <w:rPr>
          <w:lang w:eastAsia="zh-CN"/>
        </w:rPr>
        <w:t> </w:t>
      </w:r>
      <w:r w:rsidR="004E7161" w:rsidRPr="002C207B">
        <w:rPr>
          <w:lang w:eastAsia="zh-CN"/>
        </w:rPr>
        <w:t>[</w:t>
      </w:r>
      <w:r w:rsidRPr="002C207B">
        <w:rPr>
          <w:lang w:eastAsia="zh-CN"/>
        </w:rPr>
        <w:t>2] to enhance the service operations from EIF to other 5G NFs.</w:t>
      </w:r>
    </w:p>
    <w:p w14:paraId="0B874A02" w14:textId="77777777" w:rsidR="00577526" w:rsidRPr="002C207B" w:rsidRDefault="00577526" w:rsidP="00577526">
      <w:pPr>
        <w:pStyle w:val="Heading3"/>
        <w:rPr>
          <w:lang w:eastAsia="zh-CN"/>
        </w:rPr>
      </w:pPr>
      <w:bookmarkStart w:id="484" w:name="_Toc199233747"/>
      <w:bookmarkStart w:id="485" w:name="_Toc199872510"/>
      <w:bookmarkEnd w:id="483"/>
      <w:r>
        <w:rPr>
          <w:rFonts w:hint="eastAsia"/>
          <w:lang w:eastAsia="zh-CN"/>
        </w:rPr>
        <w:t>6.22</w:t>
      </w:r>
      <w:r w:rsidRPr="002C207B">
        <w:rPr>
          <w:lang w:eastAsia="zh-CN"/>
        </w:rPr>
        <w:t>.3</w:t>
      </w:r>
      <w:r w:rsidRPr="002C207B">
        <w:rPr>
          <w:lang w:eastAsia="zh-CN"/>
        </w:rPr>
        <w:tab/>
        <w:t>UP path adjustment</w:t>
      </w:r>
      <w:bookmarkEnd w:id="484"/>
      <w:bookmarkEnd w:id="485"/>
    </w:p>
    <w:p w14:paraId="06EE8EEB" w14:textId="11DAC248" w:rsidR="00610DB7" w:rsidRDefault="00610DB7" w:rsidP="00577526">
      <w:r>
        <w:t xml:space="preserve">The UPF can be (re)selected by SMF as specified in clause 6.3.3 of </w:t>
      </w:r>
      <w:r w:rsidR="004E7161">
        <w:t>TS 23.501 [</w:t>
      </w:r>
      <w:r>
        <w:t>2] due to e.g., UE mobility, UE traffic offloading. The UPF (re)selection can be triggered also due to the update of the energy related information. The SMF can interact with EIF to obtain the energy related information, and the SMF can (re)select a UPF based on the obtained energy related information.</w:t>
      </w:r>
    </w:p>
    <w:p w14:paraId="1B5AD62C" w14:textId="77777777" w:rsidR="00610DB7" w:rsidRDefault="00610DB7" w:rsidP="00577526">
      <w:r>
        <w:t>On the other hand, the SMF can also utilize the NRF to (re)select a UPF by considering the energy related information notified by EIF and queries NRF.</w:t>
      </w:r>
    </w:p>
    <w:p w14:paraId="64CF1D18" w14:textId="77777777" w:rsidR="00610DB7" w:rsidRDefault="00610DB7" w:rsidP="00577526">
      <w:r>
        <w:t>The UPF is (re)select based on the parameters included in NF profile for the UPF candidates provided by NRF when the SMF queries with NRF. When a SMF is triggered to (re)select a UPF (i.e. is notified by EIF), the SMF queries NRF to get the list of candidates of UPFs, by considering the NF profiles in each of those candidates UPFs. The SMF basically can select a UPF considering the parameters in NF profile of the UPFs.</w:t>
      </w:r>
    </w:p>
    <w:p w14:paraId="23030D03" w14:textId="77777777" w:rsidR="00610DB7" w:rsidRDefault="00610DB7" w:rsidP="00577526">
      <w:r>
        <w:t>As examples 1 and 2 mentioned, the SMF selects a UPF by considering energy related information along with the existing parameters.</w:t>
      </w:r>
    </w:p>
    <w:p w14:paraId="549CA310" w14:textId="77777777" w:rsidR="00610DB7" w:rsidRDefault="00610DB7" w:rsidP="00577526">
      <w:r>
        <w:t>The energy related information that can be included in NF profile can be, e.g.:</w:t>
      </w:r>
    </w:p>
    <w:p w14:paraId="23FD28E1" w14:textId="77777777" w:rsidR="00610DB7" w:rsidRDefault="00610DB7" w:rsidP="00610DB7">
      <w:pPr>
        <w:pStyle w:val="B1"/>
      </w:pPr>
      <w:r>
        <w:t>-</w:t>
      </w:r>
      <w:r>
        <w:tab/>
        <w:t>whether renewable energy is used or not per slice per application or for a set of slices;</w:t>
      </w:r>
    </w:p>
    <w:p w14:paraId="6236D316" w14:textId="77777777" w:rsidR="00610DB7" w:rsidRDefault="00610DB7" w:rsidP="00610DB7">
      <w:pPr>
        <w:pStyle w:val="B1"/>
      </w:pPr>
      <w:r>
        <w:t>-</w:t>
      </w:r>
      <w:r>
        <w:tab/>
        <w:t>energy efficiency.</w:t>
      </w:r>
    </w:p>
    <w:p w14:paraId="68F16412" w14:textId="4F448AE2" w:rsidR="00577526" w:rsidRPr="00610DB7" w:rsidRDefault="00610DB7" w:rsidP="00610DB7">
      <w:r>
        <w:t xml:space="preserve">When the SMF decided to (re)select a UPF for UE traffic routing, the SMF can trigger PDU Session establishment modification which includes the N4 Session modification procedure in clause 4.4.1.3 of </w:t>
      </w:r>
      <w:r w:rsidR="004E7161">
        <w:t>TS 23.502 [</w:t>
      </w:r>
      <w:r>
        <w:t>3] to reselect a UPF and update the corresponding N4 rules to the re-selected UPF.</w:t>
      </w:r>
    </w:p>
    <w:p w14:paraId="72058FAF" w14:textId="77777777" w:rsidR="00577526" w:rsidRPr="002C207B" w:rsidRDefault="00577526" w:rsidP="00577526">
      <w:pPr>
        <w:pStyle w:val="Heading3"/>
        <w:rPr>
          <w:lang w:eastAsia="zh-CN"/>
        </w:rPr>
      </w:pPr>
      <w:bookmarkStart w:id="486" w:name="_Toc199233748"/>
      <w:bookmarkStart w:id="487" w:name="_Toc199872511"/>
      <w:r>
        <w:rPr>
          <w:rFonts w:hint="eastAsia"/>
          <w:lang w:eastAsia="zh-CN"/>
        </w:rPr>
        <w:t>6.22</w:t>
      </w:r>
      <w:r w:rsidRPr="002C207B">
        <w:rPr>
          <w:lang w:eastAsia="zh-CN"/>
        </w:rPr>
        <w:t>.4</w:t>
      </w:r>
      <w:r w:rsidRPr="002C207B">
        <w:rPr>
          <w:lang w:eastAsia="zh-CN"/>
        </w:rPr>
        <w:tab/>
        <w:t>Procedures for UP path adjustment</w:t>
      </w:r>
      <w:bookmarkEnd w:id="486"/>
      <w:bookmarkEnd w:id="487"/>
    </w:p>
    <w:p w14:paraId="5A661EEA" w14:textId="25477013" w:rsidR="00577526" w:rsidRPr="002C207B" w:rsidRDefault="00577526" w:rsidP="00577526">
      <w:pPr>
        <w:rPr>
          <w:lang w:eastAsia="zh-CN"/>
        </w:rPr>
      </w:pPr>
      <w:r w:rsidRPr="002C207B">
        <w:rPr>
          <w:lang w:eastAsia="zh-CN"/>
        </w:rPr>
        <w:t xml:space="preserve">The existing procedures as specified in </w:t>
      </w:r>
      <w:r w:rsidR="004E7161" w:rsidRPr="002C207B">
        <w:rPr>
          <w:lang w:eastAsia="zh-CN"/>
        </w:rPr>
        <w:t>TS</w:t>
      </w:r>
      <w:r w:rsidR="004E7161">
        <w:rPr>
          <w:lang w:eastAsia="zh-CN"/>
        </w:rPr>
        <w:t> </w:t>
      </w:r>
      <w:r w:rsidR="004E7161" w:rsidRPr="002C207B">
        <w:rPr>
          <w:lang w:eastAsia="zh-CN"/>
        </w:rPr>
        <w:t>23.502</w:t>
      </w:r>
      <w:r w:rsidR="004E7161">
        <w:rPr>
          <w:lang w:eastAsia="zh-CN"/>
        </w:rPr>
        <w:t> </w:t>
      </w:r>
      <w:r w:rsidR="004E7161" w:rsidRPr="002C207B">
        <w:rPr>
          <w:lang w:eastAsia="zh-CN"/>
        </w:rPr>
        <w:t>[</w:t>
      </w:r>
      <w:r w:rsidRPr="002C207B">
        <w:rPr>
          <w:lang w:eastAsia="zh-CN"/>
        </w:rPr>
        <w:t>3] such as PDU Session modification procedure can be re-used by SMF to reselect a UPF for UE traffic routing.</w:t>
      </w:r>
    </w:p>
    <w:p w14:paraId="1ABCD80B" w14:textId="77777777" w:rsidR="00577526" w:rsidRPr="002C207B" w:rsidRDefault="00577526" w:rsidP="00577526">
      <w:pPr>
        <w:pStyle w:val="Heading3"/>
        <w:rPr>
          <w:lang w:eastAsia="zh-CN"/>
        </w:rPr>
      </w:pPr>
      <w:bookmarkStart w:id="488" w:name="_Toc199233749"/>
      <w:bookmarkStart w:id="489" w:name="_Toc199872512"/>
      <w:r>
        <w:rPr>
          <w:rFonts w:hint="eastAsia"/>
          <w:lang w:eastAsia="zh-CN"/>
        </w:rPr>
        <w:t>6.22</w:t>
      </w:r>
      <w:r w:rsidRPr="002C207B">
        <w:rPr>
          <w:lang w:eastAsia="zh-CN"/>
        </w:rPr>
        <w:t>.5</w:t>
      </w:r>
      <w:r w:rsidRPr="002C207B">
        <w:rPr>
          <w:lang w:eastAsia="zh-CN"/>
        </w:rPr>
        <w:tab/>
        <w:t>Impacts on existing services, entities and interfaces</w:t>
      </w:r>
      <w:bookmarkEnd w:id="488"/>
      <w:bookmarkEnd w:id="489"/>
    </w:p>
    <w:p w14:paraId="3B9D2F52" w14:textId="77777777" w:rsidR="00610DB7" w:rsidRPr="00610DB7" w:rsidRDefault="00610DB7" w:rsidP="00610DB7">
      <w:pPr>
        <w:rPr>
          <w:b/>
          <w:bCs/>
        </w:rPr>
      </w:pPr>
      <w:r w:rsidRPr="00610DB7">
        <w:rPr>
          <w:b/>
          <w:bCs/>
        </w:rPr>
        <w:t>SMF:</w:t>
      </w:r>
    </w:p>
    <w:p w14:paraId="17E38F28" w14:textId="77777777" w:rsidR="00610DB7" w:rsidRDefault="00610DB7" w:rsidP="00577526">
      <w:pPr>
        <w:pStyle w:val="B1"/>
      </w:pPr>
      <w:r>
        <w:t>-</w:t>
      </w:r>
      <w:r>
        <w:tab/>
        <w:t>May reselect a UPF for a PDU Session for UE traffic routing based on:</w:t>
      </w:r>
    </w:p>
    <w:p w14:paraId="2A820F66" w14:textId="77777777" w:rsidR="00610DB7" w:rsidRDefault="00610DB7" w:rsidP="00610DB7">
      <w:pPr>
        <w:pStyle w:val="B2"/>
      </w:pPr>
      <w:r>
        <w:t>-</w:t>
      </w:r>
      <w:r>
        <w:tab/>
        <w:t>interacting with NRF to reselect a proper UPF.</w:t>
      </w:r>
    </w:p>
    <w:p w14:paraId="379304A4" w14:textId="77777777" w:rsidR="00610DB7" w:rsidRPr="00610DB7" w:rsidRDefault="00610DB7" w:rsidP="00610DB7">
      <w:pPr>
        <w:rPr>
          <w:b/>
          <w:bCs/>
        </w:rPr>
      </w:pPr>
      <w:r w:rsidRPr="00610DB7">
        <w:rPr>
          <w:b/>
          <w:bCs/>
        </w:rPr>
        <w:t>EIF:</w:t>
      </w:r>
    </w:p>
    <w:p w14:paraId="2C292FDC" w14:textId="77777777" w:rsidR="00610DB7" w:rsidRDefault="00610DB7" w:rsidP="00577526">
      <w:pPr>
        <w:pStyle w:val="B1"/>
      </w:pPr>
      <w:r>
        <w:t>-</w:t>
      </w:r>
      <w:r>
        <w:tab/>
        <w:t>Obtain the energy resource usage information per slice or for a set of slices from OAM.</w:t>
      </w:r>
    </w:p>
    <w:p w14:paraId="07B53AB0" w14:textId="77777777" w:rsidR="00610DB7" w:rsidRDefault="00610DB7" w:rsidP="00577526">
      <w:pPr>
        <w:pStyle w:val="B1"/>
      </w:pPr>
      <w:r>
        <w:t>-</w:t>
      </w:r>
      <w:r>
        <w:tab/>
        <w:t>If subscribed by SMF, it will notify SMF the renewable energy is used per slice or for a set of slices.</w:t>
      </w:r>
    </w:p>
    <w:p w14:paraId="0CB9B499" w14:textId="23B93CA4" w:rsidR="007A33F7" w:rsidRPr="00610DB7" w:rsidRDefault="007A33F7" w:rsidP="007A33F7">
      <w:pPr>
        <w:pStyle w:val="Heading2"/>
      </w:pPr>
      <w:bookmarkStart w:id="490" w:name="_Toc199233750"/>
      <w:bookmarkStart w:id="491" w:name="_Toc199872513"/>
      <w:r w:rsidRPr="00610DB7">
        <w:lastRenderedPageBreak/>
        <w:t>6.23</w:t>
      </w:r>
      <w:r w:rsidRPr="00610DB7">
        <w:rPr>
          <w:rFonts w:hint="eastAsia"/>
        </w:rPr>
        <w:tab/>
      </w:r>
      <w:r w:rsidRPr="00610DB7">
        <w:t>Solution</w:t>
      </w:r>
      <w:r w:rsidRPr="00610DB7">
        <w:rPr>
          <w:rFonts w:hint="eastAsia"/>
        </w:rPr>
        <w:t xml:space="preserve"> #</w:t>
      </w:r>
      <w:r w:rsidRPr="00610DB7">
        <w:t>23: UP path adjustment considering energy-related information</w:t>
      </w:r>
      <w:bookmarkEnd w:id="490"/>
      <w:bookmarkEnd w:id="491"/>
    </w:p>
    <w:p w14:paraId="4B5210E5" w14:textId="77777777" w:rsidR="007A33F7" w:rsidRPr="00610DB7" w:rsidRDefault="007A33F7" w:rsidP="007A33F7">
      <w:pPr>
        <w:pStyle w:val="Heading3"/>
      </w:pPr>
      <w:bookmarkStart w:id="492" w:name="_Toc199233751"/>
      <w:bookmarkStart w:id="493" w:name="_Toc199872514"/>
      <w:r w:rsidRPr="00610DB7">
        <w:t>6.23.0</w:t>
      </w:r>
      <w:r w:rsidRPr="00610DB7">
        <w:rPr>
          <w:rFonts w:hint="eastAsia"/>
        </w:rPr>
        <w:tab/>
      </w:r>
      <w:r w:rsidRPr="00610DB7">
        <w:t>High-level solution principles</w:t>
      </w:r>
      <w:bookmarkEnd w:id="492"/>
      <w:bookmarkEnd w:id="493"/>
    </w:p>
    <w:p w14:paraId="265F0DB1" w14:textId="77777777" w:rsidR="007A33F7" w:rsidRPr="00610DB7" w:rsidRDefault="007A33F7" w:rsidP="007A33F7">
      <w:r w:rsidRPr="00610DB7">
        <w:t>The high-level principles of the proposed solution are as follows:</w:t>
      </w:r>
    </w:p>
    <w:p w14:paraId="56256812" w14:textId="77777777" w:rsidR="00610DB7" w:rsidRDefault="00610DB7" w:rsidP="00610DB7">
      <w:pPr>
        <w:pStyle w:val="B1"/>
      </w:pPr>
      <w:r>
        <w:t>-</w:t>
      </w:r>
      <w:r>
        <w:tab/>
        <w:t>Multiple UPFs (not necessarily the same from energy perspective) are deployed in the operator network and each PDU session has a UP path in the 5GC.</w:t>
      </w:r>
    </w:p>
    <w:p w14:paraId="788698BE" w14:textId="34D69E41" w:rsidR="00610DB7" w:rsidRDefault="00610DB7" w:rsidP="00610DB7">
      <w:pPr>
        <w:pStyle w:val="B1"/>
      </w:pPr>
      <w:r>
        <w:t>-</w:t>
      </w:r>
      <w:r>
        <w:tab/>
        <w:t>The operator may have various energy objectives such as maximizing renewable energy ratio or minimizing energy consumption. The objectives may be triggered by e.g. operator's decision, time, unexpected energy consumption of PDU sessions, etc.</w:t>
      </w:r>
    </w:p>
    <w:p w14:paraId="45940091" w14:textId="77777777" w:rsidR="00610DB7" w:rsidRDefault="00610DB7" w:rsidP="00610DB7">
      <w:pPr>
        <w:pStyle w:val="B1"/>
      </w:pPr>
      <w:r>
        <w:t>-</w:t>
      </w:r>
      <w:r>
        <w:tab/>
        <w:t>Upon a trigger, the SMF based on the operator's energy objective and the energy-related information adjusts the UP path of some of the already established PDU sessions; i.e., reselects appropriate UPFs for the PDU session (subject to SSC mode) to optimize the operator's energy objective.</w:t>
      </w:r>
    </w:p>
    <w:p w14:paraId="29A6009B" w14:textId="20B9DF3C" w:rsidR="00610DB7" w:rsidRDefault="00610DB7" w:rsidP="00610DB7">
      <w:pPr>
        <w:pStyle w:val="B1"/>
      </w:pPr>
      <w:r>
        <w:t>-</w:t>
      </w:r>
      <w:r>
        <w:tab/>
        <w:t xml:space="preserve">The newly adjusted UP paths are implemented in the network using the existing mechanisms defined in clause 4.3.5 of </w:t>
      </w:r>
      <w:r w:rsidR="004E7161">
        <w:t>TS 23.502 [</w:t>
      </w:r>
      <w:r>
        <w:t>3].</w:t>
      </w:r>
    </w:p>
    <w:p w14:paraId="1966F27D" w14:textId="77777777" w:rsidR="007A33F7" w:rsidRPr="00351A11" w:rsidRDefault="007A33F7" w:rsidP="00453FC9">
      <w:pPr>
        <w:pStyle w:val="Heading3"/>
      </w:pPr>
      <w:bookmarkStart w:id="494" w:name="_Toc199233752"/>
      <w:bookmarkStart w:id="495" w:name="_Toc199872515"/>
      <w:r>
        <w:t>6.23</w:t>
      </w:r>
      <w:r w:rsidRPr="00351A11">
        <w:t>.</w:t>
      </w:r>
      <w:r>
        <w:t>1</w:t>
      </w:r>
      <w:r w:rsidRPr="00351A11">
        <w:rPr>
          <w:rFonts w:hint="eastAsia"/>
        </w:rPr>
        <w:tab/>
        <w:t>Description</w:t>
      </w:r>
      <w:bookmarkEnd w:id="494"/>
      <w:bookmarkEnd w:id="495"/>
    </w:p>
    <w:p w14:paraId="7A60FA1E" w14:textId="77777777" w:rsidR="00610DB7" w:rsidRDefault="00610DB7" w:rsidP="00610DB7">
      <w:r>
        <w:t>It is assumed that the operator configures the energy configuration (via OAM) in the SMF. Each configuration indicates the energy objective for example minimizing the total energy consumption or maximizing the renewable energy consumption ratio. Moreover, each configuration also specifies a list of activation triggers for example activation time window, energy consumption beyond a threshold, manual activation by the operator. It may also include some additional information such as the list of UEs which the energy optimization is applicable.</w:t>
      </w:r>
    </w:p>
    <w:p w14:paraId="0B5CA263" w14:textId="77777777" w:rsidR="00610DB7" w:rsidRDefault="00610DB7" w:rsidP="00610DB7">
      <w:r>
        <w:t>Based on the operator's configurations, the SMF collects the corresponding energy related information from NRF as the Energy Priority Information (and maybe also optionally some additional information from the OAM) and in PDU-session level from EIF to determine when the objective should be activated. When the SMF detects a trigger of an objective, it attempts to optimize the objective via adjustment of UP path of PDU sessions.</w:t>
      </w:r>
    </w:p>
    <w:p w14:paraId="3EFF744B" w14:textId="77777777" w:rsidR="00610DB7" w:rsidRDefault="00610DB7" w:rsidP="00610DB7">
      <w:r>
        <w:t>For example, if the operator's objective is to minimize the total energy consumption and the corresponding trigger is a threshold on energy consumption, the SMF will monitor the total energy consumption information of the UPFs in the network, and if the total energy consumption is beyond the threshold, then the objective is activated.</w:t>
      </w:r>
    </w:p>
    <w:p w14:paraId="66C41B10" w14:textId="77777777" w:rsidR="00610DB7" w:rsidRDefault="00610DB7" w:rsidP="00610DB7">
      <w:r>
        <w:t>The main functionality of the SMF, upon detecting a configured trigger, is to optimize the corresponding objective. For this purpose, the SMF select a number of PDU sessions as the candidates to be rerouted. The SMF may take into account various criteria to select the candidate PDU sessions for example SSC mode, data volume, QoS requirement, the associate DNNI, predicted load of the UPFs (provided by NWDAF). Then, the SMF selects alternative UPFs for the sessions that contributes to the optimizing the energy objective.</w:t>
      </w:r>
    </w:p>
    <w:p w14:paraId="5583AE31" w14:textId="77777777" w:rsidR="00610DB7" w:rsidRDefault="00610DB7" w:rsidP="00610DB7">
      <w:r>
        <w:t>Following the previous example, the SMF may decides to change the serving UPF of some PDU sessions containing large volume best-effort QoS flows to another UPF.</w:t>
      </w:r>
    </w:p>
    <w:p w14:paraId="23C5BD10" w14:textId="782B339C" w:rsidR="00610DB7" w:rsidRDefault="00610DB7" w:rsidP="00610DB7">
      <w:r>
        <w:t xml:space="preserve">After determining new paths for the candidate PDU sessions, the paths are implemented using the existing mechanisms defined in clause 4.3.5 of </w:t>
      </w:r>
      <w:r w:rsidR="004E7161">
        <w:t>TS 23.502 [</w:t>
      </w:r>
      <w:r>
        <w:t>3].</w:t>
      </w:r>
    </w:p>
    <w:p w14:paraId="42D0F40A" w14:textId="77777777" w:rsidR="00610DB7" w:rsidRDefault="00610DB7" w:rsidP="00610DB7">
      <w:r>
        <w:t>The following figure 6.23.2-2 illustrates an example of adjustment of UP paths of on-going/established PDU sessions to minimize the energy consumption (as the objective of the operator) where SMF selects to adjust UP paths of the green and blue PDU sessions in such a way that there is no load on three UPFs (which can be turned off later by OAM).</w:t>
      </w:r>
    </w:p>
    <w:p w14:paraId="3F2B1C6B" w14:textId="77777777" w:rsidR="007A33F7" w:rsidRDefault="007A33F7" w:rsidP="00610DB7">
      <w:pPr>
        <w:pStyle w:val="TH"/>
        <w:rPr>
          <w:rFonts w:eastAsia="DengXian"/>
          <w:lang w:val="en-US"/>
        </w:rPr>
      </w:pPr>
      <w:r>
        <w:object w:dxaOrig="9082" w:dyaOrig="12497" w14:anchorId="15555B89">
          <v:shape id="_x0000_i1036" type="#_x0000_t75" style="width:331.8pt;height:456.75pt" o:ole="">
            <v:imagedata r:id="rId44" o:title=""/>
          </v:shape>
          <o:OLEObject Type="Embed" ProgID="Visio.Drawing.15" ShapeID="_x0000_i1036" DrawAspect="Content" ObjectID="_1810485278" r:id="rId45"/>
        </w:object>
      </w:r>
    </w:p>
    <w:p w14:paraId="73EE1BBF" w14:textId="77777777" w:rsidR="007A33F7" w:rsidRPr="00610DB7" w:rsidRDefault="007A33F7" w:rsidP="007A33F7">
      <w:pPr>
        <w:pStyle w:val="TF"/>
      </w:pPr>
      <w:r w:rsidRPr="00610DB7">
        <w:t>Figure 6.23.2-2: An example of UP Path adjustment</w:t>
      </w:r>
    </w:p>
    <w:p w14:paraId="10AB574A" w14:textId="77777777" w:rsidR="007A33F7" w:rsidRPr="00610DB7" w:rsidRDefault="007A33F7" w:rsidP="00453FC9">
      <w:pPr>
        <w:pStyle w:val="Heading3"/>
      </w:pPr>
      <w:bookmarkStart w:id="496" w:name="_Toc199233753"/>
      <w:bookmarkStart w:id="497" w:name="_Toc199872516"/>
      <w:r w:rsidRPr="00610DB7">
        <w:t>6.23.2</w:t>
      </w:r>
      <w:r w:rsidRPr="00610DB7">
        <w:tab/>
        <w:t>Procedures</w:t>
      </w:r>
      <w:bookmarkEnd w:id="496"/>
      <w:bookmarkEnd w:id="497"/>
    </w:p>
    <w:p w14:paraId="184070C0" w14:textId="77777777" w:rsidR="007A33F7" w:rsidRPr="00610DB7" w:rsidRDefault="007A33F7" w:rsidP="007A33F7">
      <w:r w:rsidRPr="00610DB7">
        <w:t>The procedure depicted in Figure 6.23.3-1 describes how the UP paths are adjusted based on the operator's objective.</w:t>
      </w:r>
    </w:p>
    <w:p w14:paraId="7B32386F" w14:textId="77777777" w:rsidR="007A33F7" w:rsidRPr="001C406B" w:rsidRDefault="007A33F7" w:rsidP="00610DB7">
      <w:pPr>
        <w:pStyle w:val="TH"/>
      </w:pPr>
      <w:r>
        <w:rPr>
          <w:noProof/>
        </w:rPr>
        <w:object w:dxaOrig="15816" w:dyaOrig="12816" w14:anchorId="06A540F5">
          <v:shape id="_x0000_i1037" type="#_x0000_t75" style="width:459.65pt;height:372.1pt" o:ole="">
            <v:imagedata r:id="rId46" o:title=""/>
          </v:shape>
          <o:OLEObject Type="Embed" ProgID="Visio.Drawing.15" ShapeID="_x0000_i1037" DrawAspect="Content" ObjectID="_1810485279" r:id="rId47"/>
        </w:object>
      </w:r>
    </w:p>
    <w:p w14:paraId="50ABED7D" w14:textId="77777777" w:rsidR="007A33F7" w:rsidRPr="00610DB7" w:rsidRDefault="007A33F7" w:rsidP="007A33F7">
      <w:pPr>
        <w:pStyle w:val="TF"/>
      </w:pPr>
      <w:bookmarkStart w:id="498" w:name="_CRFigure6_7_3_41"/>
      <w:r w:rsidRPr="00610DB7">
        <w:t>Figure</w:t>
      </w:r>
      <w:bookmarkEnd w:id="498"/>
      <w:r w:rsidRPr="00610DB7">
        <w:t xml:space="preserve"> 6.23.2-1: Procedure for Energy-Aware adjustment of PDU UP path</w:t>
      </w:r>
    </w:p>
    <w:p w14:paraId="0A3DD27B" w14:textId="77777777" w:rsidR="00610DB7" w:rsidRDefault="00610DB7" w:rsidP="007A33F7">
      <w:pPr>
        <w:pStyle w:val="B1"/>
      </w:pPr>
      <w:r>
        <w:t>1.</w:t>
      </w:r>
      <w:r>
        <w:tab/>
        <w:t>The SMF subscribes to the NF profile of UPFs including the Energy Priority Information from NRF.</w:t>
      </w:r>
    </w:p>
    <w:p w14:paraId="392310A7" w14:textId="77777777" w:rsidR="00610DB7" w:rsidRDefault="00610DB7" w:rsidP="007A33F7">
      <w:pPr>
        <w:pStyle w:val="B1"/>
      </w:pPr>
      <w:r>
        <w:t>2.</w:t>
      </w:r>
      <w:r>
        <w:tab/>
        <w:t>The SMF subscribes to energy-related information at the PDU session level to EIF by invoking Neif_EventExposure_Subscribe; and gets the information by Neif_EventExposure_Notify.</w:t>
      </w:r>
    </w:p>
    <w:p w14:paraId="42E26648" w14:textId="77777777" w:rsidR="00610DB7" w:rsidRDefault="00610DB7" w:rsidP="007A33F7">
      <w:pPr>
        <w:pStyle w:val="B1"/>
      </w:pPr>
      <w:r>
        <w:t>3.</w:t>
      </w:r>
      <w:r>
        <w:tab/>
        <w:t>The SMF initiates the process of adjustment of UP paths of PDU sessions based on some triggers, e.g.:</w:t>
      </w:r>
    </w:p>
    <w:p w14:paraId="26D849E6" w14:textId="77777777" w:rsidR="00610DB7" w:rsidRDefault="00610DB7" w:rsidP="00610DB7">
      <w:pPr>
        <w:pStyle w:val="B2"/>
      </w:pPr>
      <w:r>
        <w:t>-</w:t>
      </w:r>
      <w:r>
        <w:tab/>
        <w:t>locally configured operator's objective,</w:t>
      </w:r>
    </w:p>
    <w:p w14:paraId="26257112" w14:textId="77777777" w:rsidR="00610DB7" w:rsidRDefault="00610DB7" w:rsidP="00610DB7">
      <w:pPr>
        <w:pStyle w:val="B2"/>
      </w:pPr>
      <w:r>
        <w:t>-</w:t>
      </w:r>
      <w:r>
        <w:tab/>
        <w:t>significant change in the Energy priority of UPFs,</w:t>
      </w:r>
    </w:p>
    <w:p w14:paraId="24DD759A" w14:textId="77777777" w:rsidR="00610DB7" w:rsidRDefault="00610DB7" w:rsidP="00610DB7">
      <w:pPr>
        <w:pStyle w:val="B2"/>
      </w:pPr>
      <w:r>
        <w:t>-</w:t>
      </w:r>
      <w:r>
        <w:tab/>
        <w:t>the energy consumption of significant number of PDU sessions is above a threshold for a considerable time period</w:t>
      </w:r>
    </w:p>
    <w:p w14:paraId="482189A7" w14:textId="77777777" w:rsidR="00610DB7" w:rsidRDefault="00610DB7" w:rsidP="00610DB7">
      <w:pPr>
        <w:pStyle w:val="B2"/>
      </w:pPr>
      <w:r>
        <w:t>-</w:t>
      </w:r>
      <w:r>
        <w:tab/>
        <w:t>starting a specific time period (e.g. nighttime).</w:t>
      </w:r>
    </w:p>
    <w:p w14:paraId="77BCD36E" w14:textId="77777777" w:rsidR="00610DB7" w:rsidRPr="000E03D7" w:rsidRDefault="00610DB7" w:rsidP="00610DB7">
      <w:pPr>
        <w:pStyle w:val="EditorsNote"/>
      </w:pPr>
      <w:r w:rsidRPr="000C59BF">
        <w:rPr>
          <w:lang w:eastAsia="zh-CN"/>
        </w:rPr>
        <w:t>Editor's note:</w:t>
      </w:r>
      <w:r w:rsidRPr="000C59BF">
        <w:rPr>
          <w:lang w:eastAsia="zh-CN"/>
        </w:rPr>
        <w:tab/>
      </w:r>
      <w:r w:rsidRPr="00CF3054">
        <w:t>The list of triggers for UP path adjustment is FFS.</w:t>
      </w:r>
    </w:p>
    <w:p w14:paraId="0A944720" w14:textId="77777777" w:rsidR="00610DB7" w:rsidRDefault="00610DB7" w:rsidP="00610DB7">
      <w:pPr>
        <w:pStyle w:val="B1"/>
      </w:pPr>
      <w:r>
        <w:t>4.</w:t>
      </w:r>
      <w:r>
        <w:tab/>
        <w:t>Based on the operator's energy objective (e.g., minimizing energy consumption) configured in the SMF, and considering the SSC mode of PDU sessions, the SMF identifies a number of PDU sessions that adjusting the UP paths of the PDU sessions improves the objective; for example, by consolidating traffic on a limited number of PSA UPFs or replacing/removing UL CL UPFs.</w:t>
      </w:r>
    </w:p>
    <w:p w14:paraId="4C4CF463" w14:textId="77777777" w:rsidR="00610DB7" w:rsidRDefault="00610DB7" w:rsidP="00610DB7">
      <w:pPr>
        <w:pStyle w:val="B1"/>
      </w:pPr>
      <w:r>
        <w:t>5.</w:t>
      </w:r>
      <w:r>
        <w:tab/>
        <w:t>Based on the outcome of the optimization process, the SMF may configure the newly adjusted paths using the existing procedures, e.g.:</w:t>
      </w:r>
    </w:p>
    <w:p w14:paraId="1F379242" w14:textId="15C8F014" w:rsidR="00610DB7" w:rsidRDefault="00610DB7" w:rsidP="00610DB7">
      <w:pPr>
        <w:pStyle w:val="B2"/>
      </w:pPr>
      <w:r>
        <w:t>a)</w:t>
      </w:r>
      <w:r>
        <w:tab/>
        <w:t xml:space="preserve">The SMF may remove additional PDU Session Anchor and Branching Point or UL CL using procedure defined in clause 4.3.5.5 of </w:t>
      </w:r>
      <w:r w:rsidR="004E7161">
        <w:t>TS 23.502 [</w:t>
      </w:r>
      <w:r>
        <w:t>3].</w:t>
      </w:r>
    </w:p>
    <w:p w14:paraId="7B955204" w14:textId="09AD5DA4" w:rsidR="00610DB7" w:rsidRDefault="00610DB7" w:rsidP="00610DB7">
      <w:pPr>
        <w:pStyle w:val="B2"/>
      </w:pPr>
      <w:r>
        <w:lastRenderedPageBreak/>
        <w:t>b)</w:t>
      </w:r>
      <w:r>
        <w:tab/>
        <w:t xml:space="preserve">In case of SSC mode 2, the SMF may change the PSA UPF using the procedure defined in clause 4.3.5.1 of </w:t>
      </w:r>
      <w:r w:rsidR="004E7161">
        <w:t>TS 23.502 [</w:t>
      </w:r>
      <w:r>
        <w:t>3].</w:t>
      </w:r>
    </w:p>
    <w:p w14:paraId="65B3EB4C" w14:textId="23B7BC89" w:rsidR="00610DB7" w:rsidRDefault="00610DB7" w:rsidP="00610DB7">
      <w:pPr>
        <w:pStyle w:val="B2"/>
      </w:pPr>
      <w:r>
        <w:t>c)</w:t>
      </w:r>
      <w:r>
        <w:tab/>
        <w:t xml:space="preserve">In case of SSC mode 2, the SMF may change the PSA UPF using the procedures defined in clause 4.3.5.2 or 4.3.5.3 of </w:t>
      </w:r>
      <w:r w:rsidR="004E7161">
        <w:t>TS 23.502 [</w:t>
      </w:r>
      <w:r>
        <w:t>3].</w:t>
      </w:r>
    </w:p>
    <w:p w14:paraId="72C9C43B" w14:textId="0D13808E" w:rsidR="00610DB7" w:rsidRDefault="00610DB7" w:rsidP="00610DB7">
      <w:pPr>
        <w:pStyle w:val="B2"/>
      </w:pPr>
      <w:r>
        <w:t>d)</w:t>
      </w:r>
      <w:r>
        <w:tab/>
        <w:t xml:space="preserve">The SMF may change the additional PSA UPF, BP UPF, or UL CL UPF using the procedures defined in clauses 4.3.5.6 or 4.3.5.7 of </w:t>
      </w:r>
      <w:r w:rsidR="004E7161">
        <w:t>TS 23.502 [</w:t>
      </w:r>
      <w:r>
        <w:t>3].</w:t>
      </w:r>
    </w:p>
    <w:p w14:paraId="5237BE1D" w14:textId="77777777" w:rsidR="007A33F7" w:rsidRPr="00351A11" w:rsidRDefault="007A33F7" w:rsidP="00453FC9">
      <w:pPr>
        <w:pStyle w:val="Heading3"/>
      </w:pPr>
      <w:bookmarkStart w:id="499" w:name="_Toc199233754"/>
      <w:bookmarkStart w:id="500" w:name="_Toc199872517"/>
      <w:r>
        <w:t>6.23</w:t>
      </w:r>
      <w:r w:rsidRPr="00351A11">
        <w:t>.</w:t>
      </w:r>
      <w:r>
        <w:t>3</w:t>
      </w:r>
      <w:r w:rsidRPr="00351A11">
        <w:tab/>
        <w:t>Impacts on existing services, entities and interfaces</w:t>
      </w:r>
      <w:bookmarkEnd w:id="499"/>
      <w:bookmarkEnd w:id="500"/>
    </w:p>
    <w:p w14:paraId="3F85530D" w14:textId="77777777" w:rsidR="007A33F7" w:rsidRPr="00610DB7" w:rsidRDefault="007A33F7" w:rsidP="007A33F7">
      <w:r w:rsidRPr="00610DB7">
        <w:t>The solution has the following impacts:</w:t>
      </w:r>
    </w:p>
    <w:p w14:paraId="10D77DA6" w14:textId="77777777" w:rsidR="00610DB7" w:rsidRPr="00610DB7" w:rsidRDefault="00610DB7" w:rsidP="00610DB7">
      <w:pPr>
        <w:rPr>
          <w:b/>
          <w:bCs/>
        </w:rPr>
      </w:pPr>
      <w:r w:rsidRPr="00610DB7">
        <w:rPr>
          <w:b/>
          <w:bCs/>
        </w:rPr>
        <w:t>EIF:</w:t>
      </w:r>
    </w:p>
    <w:p w14:paraId="1FAA2FFE" w14:textId="77777777" w:rsidR="00610DB7" w:rsidRDefault="00610DB7" w:rsidP="007A33F7">
      <w:pPr>
        <w:pStyle w:val="B1"/>
      </w:pPr>
      <w:r>
        <w:t>-</w:t>
      </w:r>
      <w:r>
        <w:tab/>
        <w:t>Providing energy-related information per 5G Core network part of PDU sessions.</w:t>
      </w:r>
    </w:p>
    <w:p w14:paraId="1C08C572" w14:textId="77777777" w:rsidR="00610DB7" w:rsidRPr="00610DB7" w:rsidRDefault="00610DB7" w:rsidP="00610DB7">
      <w:pPr>
        <w:rPr>
          <w:b/>
          <w:bCs/>
        </w:rPr>
      </w:pPr>
      <w:r w:rsidRPr="00610DB7">
        <w:rPr>
          <w:b/>
          <w:bCs/>
        </w:rPr>
        <w:t>SMF:</w:t>
      </w:r>
    </w:p>
    <w:p w14:paraId="58CAA893" w14:textId="77777777" w:rsidR="00610DB7" w:rsidRDefault="00610DB7" w:rsidP="007A33F7">
      <w:pPr>
        <w:pStyle w:val="B1"/>
      </w:pPr>
      <w:r>
        <w:t>-</w:t>
      </w:r>
      <w:r>
        <w:tab/>
        <w:t>Collect NF profile from NRF and energy-related information from EIF.</w:t>
      </w:r>
    </w:p>
    <w:p w14:paraId="549DBB0B" w14:textId="77777777" w:rsidR="00610DB7" w:rsidRDefault="00610DB7" w:rsidP="007A33F7">
      <w:pPr>
        <w:pStyle w:val="B1"/>
      </w:pPr>
      <w:r>
        <w:t>-</w:t>
      </w:r>
      <w:r>
        <w:tab/>
        <w:t>Indicate trigger of configured energy objectives.</w:t>
      </w:r>
    </w:p>
    <w:p w14:paraId="2FCA4410" w14:textId="77777777" w:rsidR="00610DB7" w:rsidRDefault="00610DB7" w:rsidP="007A33F7">
      <w:pPr>
        <w:pStyle w:val="B1"/>
      </w:pPr>
      <w:r>
        <w:t>-</w:t>
      </w:r>
      <w:r>
        <w:tab/>
        <w:t>Updating/Adjusting UP path of candidate PDU sessions in order to optimize the energy objective.</w:t>
      </w:r>
    </w:p>
    <w:p w14:paraId="5A2D757E" w14:textId="77777777" w:rsidR="00327AF2" w:rsidRDefault="006E4315" w:rsidP="00327AF2">
      <w:pPr>
        <w:pStyle w:val="Heading1"/>
      </w:pPr>
      <w:bookmarkStart w:id="501" w:name="_Toc250980595"/>
      <w:bookmarkStart w:id="502" w:name="_Toc22214912"/>
      <w:bookmarkStart w:id="503" w:name="_Toc326037266"/>
      <w:bookmarkStart w:id="504" w:name="_Toc510604411"/>
      <w:bookmarkStart w:id="505" w:name="_Toc94258959"/>
      <w:bookmarkStart w:id="506" w:name="_Toc199233755"/>
      <w:bookmarkStart w:id="507" w:name="_Toc195801331"/>
      <w:bookmarkStart w:id="508" w:name="_Toc326248735"/>
      <w:bookmarkStart w:id="509" w:name="_Toc510604412"/>
      <w:bookmarkStart w:id="510" w:name="_Toc324232216"/>
      <w:bookmarkStart w:id="511" w:name="_Toc310438366"/>
      <w:bookmarkStart w:id="512" w:name="_Toc199872518"/>
      <w:r>
        <w:rPr>
          <w:lang w:eastAsia="zh-CN"/>
        </w:rPr>
        <w:t>7</w:t>
      </w:r>
      <w:r>
        <w:rPr>
          <w:lang w:eastAsia="zh-CN"/>
        </w:rPr>
        <w:tab/>
      </w:r>
      <w:bookmarkEnd w:id="501"/>
      <w:bookmarkEnd w:id="502"/>
      <w:bookmarkEnd w:id="503"/>
      <w:bookmarkEnd w:id="504"/>
      <w:bookmarkEnd w:id="505"/>
      <w:r w:rsidR="00327AF2">
        <w:t>Interim agreements</w:t>
      </w:r>
      <w:bookmarkEnd w:id="506"/>
      <w:bookmarkEnd w:id="512"/>
    </w:p>
    <w:p w14:paraId="1D014B3A" w14:textId="77777777" w:rsidR="00327AF2" w:rsidRDefault="00327AF2" w:rsidP="00327AF2">
      <w:pPr>
        <w:pStyle w:val="Heading2"/>
        <w:rPr>
          <w:lang w:eastAsia="zh-CN"/>
        </w:rPr>
      </w:pPr>
      <w:bookmarkStart w:id="513" w:name="_Toc199233756"/>
      <w:bookmarkStart w:id="514" w:name="_Toc199872519"/>
      <w:r>
        <w:rPr>
          <w:rFonts w:hint="eastAsia"/>
          <w:lang w:eastAsia="zh-CN"/>
        </w:rPr>
        <w:t>7</w:t>
      </w:r>
      <w:r>
        <w:rPr>
          <w:lang w:eastAsia="zh-CN"/>
        </w:rPr>
        <w:t>.1</w:t>
      </w:r>
      <w:r>
        <w:rPr>
          <w:lang w:eastAsia="zh-CN"/>
        </w:rPr>
        <w:tab/>
        <w:t>Agreed Principles</w:t>
      </w:r>
      <w:bookmarkEnd w:id="513"/>
      <w:bookmarkEnd w:id="514"/>
    </w:p>
    <w:p w14:paraId="55AFAB7D" w14:textId="77777777" w:rsidR="00327AF2" w:rsidRDefault="00327AF2" w:rsidP="00327AF2">
      <w:pPr>
        <w:pStyle w:val="Heading3"/>
        <w:rPr>
          <w:lang w:eastAsia="zh-CN"/>
        </w:rPr>
      </w:pPr>
      <w:bookmarkStart w:id="515" w:name="_Toc199233757"/>
      <w:bookmarkStart w:id="516" w:name="_Toc199872520"/>
      <w:r>
        <w:rPr>
          <w:rFonts w:hint="eastAsia"/>
          <w:lang w:eastAsia="zh-CN"/>
        </w:rPr>
        <w:t>7</w:t>
      </w:r>
      <w:r>
        <w:rPr>
          <w:lang w:eastAsia="zh-CN"/>
        </w:rPr>
        <w:t>.1.Y</w:t>
      </w:r>
      <w:r>
        <w:rPr>
          <w:lang w:eastAsia="zh-CN"/>
        </w:rPr>
        <w:tab/>
        <w:t>Agreed Principles for KI#Y</w:t>
      </w:r>
      <w:bookmarkEnd w:id="515"/>
      <w:bookmarkEnd w:id="516"/>
    </w:p>
    <w:p w14:paraId="4F52B5D2" w14:textId="1E6E618E" w:rsidR="00327AF2" w:rsidRDefault="00327AF2" w:rsidP="00327AF2">
      <w:pPr>
        <w:pStyle w:val="EditorsNote"/>
      </w:pPr>
      <w:r w:rsidRPr="00A6281B">
        <w:t>Editor's note:</w:t>
      </w:r>
      <w:r w:rsidRPr="00A6281B">
        <w:tab/>
        <w:t>This clause will include the principles that are agreed as work progresses</w:t>
      </w:r>
      <w:r>
        <w:t xml:space="preserve"> for the specific KI#Y. This may be populated directly or e.g. also when a topic in clause</w:t>
      </w:r>
      <w:r w:rsidR="004E7161">
        <w:t> </w:t>
      </w:r>
      <w:r>
        <w:t>7.2.Y gets resolved and a principle is agreed.</w:t>
      </w:r>
    </w:p>
    <w:p w14:paraId="74D3A88E" w14:textId="77777777" w:rsidR="00610DB7" w:rsidRPr="000D094B" w:rsidRDefault="00610DB7" w:rsidP="00610DB7"/>
    <w:p w14:paraId="33162A35" w14:textId="77777777" w:rsidR="00327AF2" w:rsidRPr="00DA406C" w:rsidRDefault="00327AF2" w:rsidP="00327AF2">
      <w:pPr>
        <w:pStyle w:val="Heading2"/>
      </w:pPr>
      <w:bookmarkStart w:id="517" w:name="_Toc199233758"/>
      <w:bookmarkStart w:id="518" w:name="_Toc199872521"/>
      <w:r w:rsidRPr="00DA406C">
        <w:t>7.2</w:t>
      </w:r>
      <w:r w:rsidRPr="00DA406C">
        <w:tab/>
        <w:t>Topics for further consideration</w:t>
      </w:r>
      <w:bookmarkEnd w:id="517"/>
      <w:bookmarkEnd w:id="518"/>
    </w:p>
    <w:p w14:paraId="745E02D3" w14:textId="77777777" w:rsidR="00327AF2" w:rsidRPr="00DA406C" w:rsidRDefault="00327AF2" w:rsidP="00327AF2">
      <w:pPr>
        <w:pStyle w:val="Heading3"/>
      </w:pPr>
      <w:bookmarkStart w:id="519" w:name="_Toc199233759"/>
      <w:bookmarkStart w:id="520" w:name="_Toc199872522"/>
      <w:r w:rsidRPr="00DA406C">
        <w:t>7.2.Z</w:t>
      </w:r>
      <w:r w:rsidRPr="00DA406C">
        <w:tab/>
        <w:t>Topics for further consideration for KI#Z</w:t>
      </w:r>
      <w:bookmarkEnd w:id="519"/>
      <w:bookmarkEnd w:id="520"/>
    </w:p>
    <w:p w14:paraId="57830885" w14:textId="7CF52623" w:rsidR="00104A8C" w:rsidRDefault="00327AF2" w:rsidP="00453FC9">
      <w:pPr>
        <w:pStyle w:val="EditorsNote"/>
      </w:pPr>
      <w:r w:rsidRPr="00A6281B">
        <w:t>Editor's note:</w:t>
      </w:r>
      <w:r w:rsidRPr="00A6281B">
        <w:tab/>
        <w:t>This clause will include the</w:t>
      </w:r>
      <w:r>
        <w:t xml:space="preserve"> topics for further consideration</w:t>
      </w:r>
      <w:r w:rsidRPr="00A6281B">
        <w:t xml:space="preserve"> as work progresses</w:t>
      </w:r>
      <w:r>
        <w:t xml:space="preserve"> for the specific KI#Z. Eventually this clause should only contain topics for further consideration that did not result in agreements (i.e. in agreed principle(s) in a clause</w:t>
      </w:r>
      <w:r w:rsidR="004E7161">
        <w:t> </w:t>
      </w:r>
      <w:r>
        <w:t xml:space="preserve">7.1.Z) and can either be then marked as not pursued or postponed to a future </w:t>
      </w:r>
      <w:r w:rsidR="00610DB7">
        <w:t>Release</w:t>
      </w:r>
      <w:r>
        <w:t>.</w:t>
      </w:r>
      <w:bookmarkEnd w:id="507"/>
    </w:p>
    <w:p w14:paraId="111B5C0F" w14:textId="77777777" w:rsidR="00610DB7" w:rsidRDefault="00610DB7" w:rsidP="004E7161">
      <w:pPr>
        <w:pStyle w:val="FP"/>
        <w:rPr>
          <w:lang w:eastAsia="zh-CN"/>
        </w:rPr>
      </w:pPr>
    </w:p>
    <w:p w14:paraId="58EAC37C" w14:textId="77777777" w:rsidR="00104A8C" w:rsidRDefault="006E4315">
      <w:pPr>
        <w:pStyle w:val="Heading1"/>
      </w:pPr>
      <w:bookmarkStart w:id="521" w:name="_Toc22214914"/>
      <w:bookmarkStart w:id="522" w:name="_Toc94258960"/>
      <w:bookmarkStart w:id="523" w:name="_Toc195801332"/>
      <w:bookmarkStart w:id="524" w:name="_Toc199233760"/>
      <w:bookmarkStart w:id="525" w:name="_Toc199872523"/>
      <w:r>
        <w:t>8</w:t>
      </w:r>
      <w:r>
        <w:tab/>
        <w:t>Conclusions</w:t>
      </w:r>
      <w:bookmarkEnd w:id="508"/>
      <w:bookmarkEnd w:id="509"/>
      <w:bookmarkEnd w:id="510"/>
      <w:bookmarkEnd w:id="511"/>
      <w:bookmarkEnd w:id="521"/>
      <w:bookmarkEnd w:id="522"/>
      <w:bookmarkEnd w:id="523"/>
      <w:bookmarkEnd w:id="524"/>
      <w:bookmarkEnd w:id="525"/>
    </w:p>
    <w:p w14:paraId="40161E7E" w14:textId="769CAD6C" w:rsidR="00327AF2" w:rsidRDefault="006E4315" w:rsidP="00327AF2">
      <w:pPr>
        <w:pStyle w:val="EditorsNote"/>
      </w:pPr>
      <w:r w:rsidRPr="001A23D4">
        <w:t>Editor's note:</w:t>
      </w:r>
      <w:r w:rsidRPr="001A23D4">
        <w:tab/>
      </w:r>
      <w:r w:rsidR="00327AF2">
        <w:t>This clause will capture conclusions for the study.</w:t>
      </w:r>
    </w:p>
    <w:p w14:paraId="2B9C9F11" w14:textId="77777777" w:rsidR="00327AF2" w:rsidRDefault="00327AF2" w:rsidP="00327AF2">
      <w:pPr>
        <w:pStyle w:val="EditorsNote"/>
      </w:pPr>
      <w:r>
        <w:tab/>
        <w:t>Where there is consensus, interim agreements (e.g. solution principles descriptions) should be documented in the TR as soon as possible during a study.</w:t>
      </w:r>
    </w:p>
    <w:p w14:paraId="328F1A1B" w14:textId="77777777" w:rsidR="00327AF2" w:rsidRDefault="00327AF2" w:rsidP="00327AF2">
      <w:pPr>
        <w:pStyle w:val="EditorsNote"/>
      </w:pPr>
      <w:r>
        <w:tab/>
        <w:t>These can be documented in the TR as "7.1.Y Agreed Principles for KI#Y" in the "Interim Agreements" clause. If the interim agreement has impacts on another clause in the TR and if there is consensus, that TR clause can be updated.</w:t>
      </w:r>
    </w:p>
    <w:p w14:paraId="36E949DD" w14:textId="77777777" w:rsidR="00327AF2" w:rsidRDefault="00327AF2" w:rsidP="00327AF2">
      <w:pPr>
        <w:pStyle w:val="EditorsNote"/>
      </w:pPr>
      <w:r>
        <w:tab/>
        <w:t>By consensus interim agreements can become part of the final conclusions of the study.</w:t>
      </w:r>
    </w:p>
    <w:p w14:paraId="32C0B0C4" w14:textId="36F602F6" w:rsidR="001A23D4" w:rsidRDefault="00327AF2" w:rsidP="00327AF2">
      <w:pPr>
        <w:pStyle w:val="EditorsNote"/>
      </w:pPr>
      <w:r>
        <w:tab/>
        <w:t>The Overall Evaluation clause previously used in TR skeletons should not be used</w:t>
      </w:r>
      <w:r w:rsidR="004E7161">
        <w:t>.</w:t>
      </w:r>
    </w:p>
    <w:p w14:paraId="42F51C12" w14:textId="56A63B41" w:rsidR="00104A8C" w:rsidRDefault="006E4315" w:rsidP="004E7161">
      <w:pPr>
        <w:pStyle w:val="Heading9"/>
      </w:pPr>
      <w:bookmarkStart w:id="526" w:name="startOfAnnexes"/>
      <w:bookmarkEnd w:id="526"/>
      <w:r>
        <w:br w:type="page"/>
      </w:r>
      <w:bookmarkStart w:id="527" w:name="_Toc195801333"/>
      <w:bookmarkStart w:id="528" w:name="_Toc199872524"/>
      <w:r>
        <w:lastRenderedPageBreak/>
        <w:t>Annex A:</w:t>
      </w:r>
      <w:r>
        <w:br/>
        <w:t>Change history</w:t>
      </w:r>
      <w:bookmarkEnd w:id="527"/>
      <w:bookmarkEnd w:id="5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104A8C" w14:paraId="2BE7448E" w14:textId="77777777">
        <w:trPr>
          <w:cantSplit/>
        </w:trPr>
        <w:tc>
          <w:tcPr>
            <w:tcW w:w="9639" w:type="dxa"/>
            <w:gridSpan w:val="8"/>
            <w:tcBorders>
              <w:bottom w:val="nil"/>
            </w:tcBorders>
            <w:shd w:val="solid" w:color="FFFFFF" w:fill="auto"/>
          </w:tcPr>
          <w:p w14:paraId="5042C0B2" w14:textId="77777777" w:rsidR="00104A8C" w:rsidRDefault="006E4315">
            <w:pPr>
              <w:pStyle w:val="TAH"/>
              <w:rPr>
                <w:sz w:val="16"/>
              </w:rPr>
            </w:pPr>
            <w:bookmarkStart w:id="529" w:name="historyclause"/>
            <w:bookmarkEnd w:id="529"/>
            <w:r>
              <w:t>Change history</w:t>
            </w:r>
          </w:p>
        </w:tc>
      </w:tr>
      <w:tr w:rsidR="00104A8C" w14:paraId="3C1E178D" w14:textId="77777777">
        <w:tc>
          <w:tcPr>
            <w:tcW w:w="800" w:type="dxa"/>
            <w:shd w:val="pct10" w:color="auto" w:fill="FFFFFF"/>
          </w:tcPr>
          <w:p w14:paraId="623DD7E5" w14:textId="77777777" w:rsidR="00104A8C" w:rsidRDefault="006E4315">
            <w:pPr>
              <w:pStyle w:val="TAH"/>
              <w:rPr>
                <w:sz w:val="16"/>
                <w:szCs w:val="16"/>
              </w:rPr>
            </w:pPr>
            <w:r>
              <w:rPr>
                <w:sz w:val="16"/>
                <w:szCs w:val="16"/>
              </w:rPr>
              <w:t>Date</w:t>
            </w:r>
          </w:p>
        </w:tc>
        <w:tc>
          <w:tcPr>
            <w:tcW w:w="901" w:type="dxa"/>
            <w:shd w:val="pct10" w:color="auto" w:fill="FFFFFF"/>
          </w:tcPr>
          <w:p w14:paraId="79906400" w14:textId="77777777" w:rsidR="00104A8C" w:rsidRDefault="006E4315">
            <w:pPr>
              <w:pStyle w:val="TAH"/>
              <w:rPr>
                <w:sz w:val="16"/>
                <w:szCs w:val="16"/>
              </w:rPr>
            </w:pPr>
            <w:r>
              <w:rPr>
                <w:sz w:val="16"/>
                <w:szCs w:val="16"/>
              </w:rPr>
              <w:t>Meeting</w:t>
            </w:r>
          </w:p>
        </w:tc>
        <w:tc>
          <w:tcPr>
            <w:tcW w:w="1134" w:type="dxa"/>
            <w:shd w:val="pct10" w:color="auto" w:fill="FFFFFF"/>
          </w:tcPr>
          <w:p w14:paraId="33593ED9" w14:textId="77777777" w:rsidR="00104A8C" w:rsidRDefault="006E4315">
            <w:pPr>
              <w:pStyle w:val="TAH"/>
              <w:rPr>
                <w:sz w:val="16"/>
                <w:szCs w:val="16"/>
              </w:rPr>
            </w:pPr>
            <w:r>
              <w:rPr>
                <w:sz w:val="16"/>
                <w:szCs w:val="16"/>
              </w:rPr>
              <w:t>TDoc</w:t>
            </w:r>
          </w:p>
        </w:tc>
        <w:tc>
          <w:tcPr>
            <w:tcW w:w="567" w:type="dxa"/>
            <w:shd w:val="pct10" w:color="auto" w:fill="FFFFFF"/>
          </w:tcPr>
          <w:p w14:paraId="01CCE593" w14:textId="77777777" w:rsidR="00104A8C" w:rsidRDefault="006E4315">
            <w:pPr>
              <w:pStyle w:val="TAH"/>
              <w:rPr>
                <w:sz w:val="16"/>
                <w:szCs w:val="16"/>
              </w:rPr>
            </w:pPr>
            <w:r>
              <w:rPr>
                <w:sz w:val="16"/>
                <w:szCs w:val="16"/>
              </w:rPr>
              <w:t>CR</w:t>
            </w:r>
          </w:p>
        </w:tc>
        <w:tc>
          <w:tcPr>
            <w:tcW w:w="426" w:type="dxa"/>
            <w:shd w:val="pct10" w:color="auto" w:fill="FFFFFF"/>
          </w:tcPr>
          <w:p w14:paraId="2C8FEA9B" w14:textId="77777777" w:rsidR="00104A8C" w:rsidRDefault="006E4315">
            <w:pPr>
              <w:pStyle w:val="TAH"/>
              <w:rPr>
                <w:sz w:val="16"/>
                <w:szCs w:val="16"/>
              </w:rPr>
            </w:pPr>
            <w:r>
              <w:rPr>
                <w:sz w:val="16"/>
                <w:szCs w:val="16"/>
              </w:rPr>
              <w:t>Rev</w:t>
            </w:r>
          </w:p>
        </w:tc>
        <w:tc>
          <w:tcPr>
            <w:tcW w:w="425" w:type="dxa"/>
            <w:shd w:val="pct10" w:color="auto" w:fill="FFFFFF"/>
          </w:tcPr>
          <w:p w14:paraId="28280A9D" w14:textId="77777777" w:rsidR="00104A8C" w:rsidRDefault="006E4315">
            <w:pPr>
              <w:pStyle w:val="TAH"/>
              <w:rPr>
                <w:sz w:val="16"/>
                <w:szCs w:val="16"/>
              </w:rPr>
            </w:pPr>
            <w:r>
              <w:rPr>
                <w:sz w:val="16"/>
                <w:szCs w:val="16"/>
              </w:rPr>
              <w:t>Cat</w:t>
            </w:r>
          </w:p>
        </w:tc>
        <w:tc>
          <w:tcPr>
            <w:tcW w:w="4678" w:type="dxa"/>
            <w:shd w:val="pct10" w:color="auto" w:fill="FFFFFF"/>
          </w:tcPr>
          <w:p w14:paraId="232BEC66" w14:textId="77777777" w:rsidR="00104A8C" w:rsidRDefault="006E4315">
            <w:pPr>
              <w:pStyle w:val="TAH"/>
              <w:rPr>
                <w:sz w:val="16"/>
                <w:szCs w:val="16"/>
              </w:rPr>
            </w:pPr>
            <w:r>
              <w:rPr>
                <w:sz w:val="16"/>
                <w:szCs w:val="16"/>
              </w:rPr>
              <w:t>Subject/Comment</w:t>
            </w:r>
          </w:p>
        </w:tc>
        <w:tc>
          <w:tcPr>
            <w:tcW w:w="708" w:type="dxa"/>
            <w:shd w:val="pct10" w:color="auto" w:fill="FFFFFF"/>
          </w:tcPr>
          <w:p w14:paraId="6718C3D8" w14:textId="77777777" w:rsidR="00104A8C" w:rsidRDefault="006E4315">
            <w:pPr>
              <w:pStyle w:val="TAH"/>
              <w:rPr>
                <w:sz w:val="16"/>
                <w:szCs w:val="16"/>
              </w:rPr>
            </w:pPr>
            <w:r>
              <w:rPr>
                <w:sz w:val="16"/>
                <w:szCs w:val="16"/>
              </w:rPr>
              <w:t>New version</w:t>
            </w:r>
          </w:p>
        </w:tc>
      </w:tr>
      <w:tr w:rsidR="001A23D4" w:rsidRPr="001A23D4" w14:paraId="04F9928D" w14:textId="77777777">
        <w:tc>
          <w:tcPr>
            <w:tcW w:w="800" w:type="dxa"/>
            <w:shd w:val="solid" w:color="FFFFFF" w:fill="auto"/>
          </w:tcPr>
          <w:p w14:paraId="697A4D25"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2</w:t>
            </w:r>
            <w:r w:rsidRPr="001A23D4">
              <w:rPr>
                <w:color w:val="0000FF"/>
                <w:sz w:val="16"/>
                <w:szCs w:val="16"/>
                <w:lang w:eastAsia="zh-CN"/>
              </w:rPr>
              <w:t>025-04</w:t>
            </w:r>
          </w:p>
        </w:tc>
        <w:tc>
          <w:tcPr>
            <w:tcW w:w="901" w:type="dxa"/>
            <w:shd w:val="solid" w:color="FFFFFF" w:fill="auto"/>
          </w:tcPr>
          <w:p w14:paraId="13EE64E1" w14:textId="77777777" w:rsidR="00104A8C" w:rsidRPr="001A23D4" w:rsidRDefault="006E4315">
            <w:pPr>
              <w:pStyle w:val="TAC"/>
              <w:rPr>
                <w:color w:val="0000FF"/>
                <w:sz w:val="16"/>
                <w:szCs w:val="16"/>
                <w:lang w:eastAsia="zh-CN"/>
              </w:rPr>
            </w:pPr>
            <w:r w:rsidRPr="001A23D4">
              <w:rPr>
                <w:color w:val="0000FF"/>
                <w:sz w:val="16"/>
                <w:szCs w:val="16"/>
                <w:lang w:eastAsia="zh-CN"/>
              </w:rPr>
              <w:t>SA2#168</w:t>
            </w:r>
          </w:p>
        </w:tc>
        <w:tc>
          <w:tcPr>
            <w:tcW w:w="1134" w:type="dxa"/>
            <w:shd w:val="solid" w:color="FFFFFF" w:fill="auto"/>
          </w:tcPr>
          <w:p w14:paraId="3BA0B67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S</w:t>
            </w:r>
            <w:r w:rsidRPr="001A23D4">
              <w:rPr>
                <w:color w:val="0000FF"/>
                <w:sz w:val="16"/>
                <w:szCs w:val="16"/>
                <w:lang w:eastAsia="zh-CN"/>
              </w:rPr>
              <w:t>2-2504316</w:t>
            </w:r>
          </w:p>
        </w:tc>
        <w:tc>
          <w:tcPr>
            <w:tcW w:w="567" w:type="dxa"/>
            <w:shd w:val="solid" w:color="FFFFFF" w:fill="auto"/>
          </w:tcPr>
          <w:p w14:paraId="1F8421C9"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6" w:type="dxa"/>
            <w:shd w:val="solid" w:color="FFFFFF" w:fill="auto"/>
          </w:tcPr>
          <w:p w14:paraId="2B10E4DA"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5" w:type="dxa"/>
            <w:shd w:val="solid" w:color="FFFFFF" w:fill="auto"/>
          </w:tcPr>
          <w:p w14:paraId="422847F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678" w:type="dxa"/>
            <w:shd w:val="solid" w:color="FFFFFF" w:fill="auto"/>
          </w:tcPr>
          <w:p w14:paraId="1E5D1D6E" w14:textId="77777777" w:rsidR="00104A8C" w:rsidRPr="001A23D4" w:rsidRDefault="006E4315">
            <w:pPr>
              <w:pStyle w:val="TAL"/>
              <w:rPr>
                <w:color w:val="0000FF"/>
                <w:sz w:val="16"/>
                <w:szCs w:val="16"/>
              </w:rPr>
            </w:pPr>
            <w:r w:rsidRPr="001A23D4">
              <w:rPr>
                <w:color w:val="0000FF"/>
                <w:sz w:val="16"/>
                <w:szCs w:val="16"/>
              </w:rPr>
              <w:t>Proposed skeleton approved at S2#168</w:t>
            </w:r>
          </w:p>
        </w:tc>
        <w:tc>
          <w:tcPr>
            <w:tcW w:w="708" w:type="dxa"/>
            <w:shd w:val="solid" w:color="FFFFFF" w:fill="auto"/>
          </w:tcPr>
          <w:p w14:paraId="753ECADE"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0</w:t>
            </w:r>
            <w:r w:rsidRPr="001A23D4">
              <w:rPr>
                <w:color w:val="0000FF"/>
                <w:sz w:val="16"/>
                <w:szCs w:val="16"/>
                <w:lang w:eastAsia="zh-CN"/>
              </w:rPr>
              <w:t>.0.0</w:t>
            </w:r>
          </w:p>
        </w:tc>
      </w:tr>
      <w:tr w:rsidR="00104A8C" w14:paraId="30704898" w14:textId="77777777">
        <w:tc>
          <w:tcPr>
            <w:tcW w:w="800" w:type="dxa"/>
            <w:shd w:val="solid" w:color="FFFFFF" w:fill="auto"/>
          </w:tcPr>
          <w:p w14:paraId="7577CDE9" w14:textId="77777777" w:rsidR="00104A8C" w:rsidRDefault="006E4315">
            <w:pPr>
              <w:pStyle w:val="TAC"/>
              <w:rPr>
                <w:sz w:val="16"/>
                <w:szCs w:val="16"/>
                <w:lang w:eastAsia="zh-CN"/>
              </w:rPr>
            </w:pPr>
            <w:r>
              <w:rPr>
                <w:rFonts w:hint="eastAsia"/>
                <w:sz w:val="16"/>
                <w:szCs w:val="16"/>
                <w:lang w:eastAsia="zh-CN"/>
              </w:rPr>
              <w:t>2</w:t>
            </w:r>
            <w:r>
              <w:rPr>
                <w:sz w:val="16"/>
                <w:szCs w:val="16"/>
                <w:lang w:eastAsia="zh-CN"/>
              </w:rPr>
              <w:t>025-04</w:t>
            </w:r>
          </w:p>
        </w:tc>
        <w:tc>
          <w:tcPr>
            <w:tcW w:w="901" w:type="dxa"/>
            <w:shd w:val="solid" w:color="FFFFFF" w:fill="auto"/>
          </w:tcPr>
          <w:p w14:paraId="102367AC" w14:textId="77777777" w:rsidR="00104A8C" w:rsidRDefault="006E4315">
            <w:pPr>
              <w:pStyle w:val="TAC"/>
              <w:rPr>
                <w:sz w:val="16"/>
                <w:szCs w:val="16"/>
                <w:lang w:eastAsia="zh-CN"/>
              </w:rPr>
            </w:pPr>
            <w:r>
              <w:rPr>
                <w:rFonts w:hint="eastAsia"/>
                <w:sz w:val="16"/>
                <w:szCs w:val="16"/>
                <w:lang w:eastAsia="zh-CN"/>
              </w:rPr>
              <w:t>S</w:t>
            </w:r>
            <w:r>
              <w:rPr>
                <w:sz w:val="16"/>
                <w:szCs w:val="16"/>
                <w:lang w:eastAsia="zh-CN"/>
              </w:rPr>
              <w:t>A2#168</w:t>
            </w:r>
          </w:p>
        </w:tc>
        <w:tc>
          <w:tcPr>
            <w:tcW w:w="1134" w:type="dxa"/>
            <w:shd w:val="solid" w:color="FFFFFF" w:fill="auto"/>
          </w:tcPr>
          <w:p w14:paraId="394CE70F" w14:textId="77777777" w:rsidR="00104A8C" w:rsidRDefault="006E4315">
            <w:pPr>
              <w:pStyle w:val="TAC"/>
              <w:rPr>
                <w:sz w:val="16"/>
                <w:szCs w:val="16"/>
                <w:lang w:eastAsia="zh-CN"/>
              </w:rPr>
            </w:pPr>
            <w:r>
              <w:rPr>
                <w:rFonts w:hint="eastAsia"/>
                <w:sz w:val="16"/>
                <w:szCs w:val="16"/>
                <w:lang w:eastAsia="zh-CN"/>
              </w:rPr>
              <w:t>-</w:t>
            </w:r>
          </w:p>
        </w:tc>
        <w:tc>
          <w:tcPr>
            <w:tcW w:w="567" w:type="dxa"/>
            <w:shd w:val="solid" w:color="FFFFFF" w:fill="auto"/>
          </w:tcPr>
          <w:p w14:paraId="5648FF6B" w14:textId="77777777" w:rsidR="00104A8C" w:rsidRDefault="006E4315">
            <w:pPr>
              <w:pStyle w:val="TAC"/>
              <w:rPr>
                <w:sz w:val="16"/>
                <w:szCs w:val="16"/>
                <w:lang w:eastAsia="zh-CN"/>
              </w:rPr>
            </w:pPr>
            <w:r>
              <w:rPr>
                <w:rFonts w:hint="eastAsia"/>
                <w:sz w:val="16"/>
                <w:szCs w:val="16"/>
                <w:lang w:eastAsia="zh-CN"/>
              </w:rPr>
              <w:t>-</w:t>
            </w:r>
          </w:p>
        </w:tc>
        <w:tc>
          <w:tcPr>
            <w:tcW w:w="426" w:type="dxa"/>
            <w:shd w:val="solid" w:color="FFFFFF" w:fill="auto"/>
          </w:tcPr>
          <w:p w14:paraId="497B84F6" w14:textId="77777777" w:rsidR="00104A8C" w:rsidRDefault="006E4315">
            <w:pPr>
              <w:pStyle w:val="TAC"/>
              <w:rPr>
                <w:sz w:val="16"/>
                <w:szCs w:val="16"/>
                <w:lang w:eastAsia="zh-CN"/>
              </w:rPr>
            </w:pPr>
            <w:r>
              <w:rPr>
                <w:rFonts w:hint="eastAsia"/>
                <w:sz w:val="16"/>
                <w:szCs w:val="16"/>
                <w:lang w:eastAsia="zh-CN"/>
              </w:rPr>
              <w:t>-</w:t>
            </w:r>
          </w:p>
        </w:tc>
        <w:tc>
          <w:tcPr>
            <w:tcW w:w="425" w:type="dxa"/>
            <w:shd w:val="solid" w:color="FFFFFF" w:fill="auto"/>
          </w:tcPr>
          <w:p w14:paraId="22A8AA16" w14:textId="77777777" w:rsidR="00104A8C" w:rsidRDefault="006E4315">
            <w:pPr>
              <w:pStyle w:val="TAC"/>
              <w:rPr>
                <w:sz w:val="16"/>
                <w:szCs w:val="16"/>
                <w:lang w:eastAsia="zh-CN"/>
              </w:rPr>
            </w:pPr>
            <w:r>
              <w:rPr>
                <w:rFonts w:hint="eastAsia"/>
                <w:sz w:val="16"/>
                <w:szCs w:val="16"/>
                <w:lang w:eastAsia="zh-CN"/>
              </w:rPr>
              <w:t>-</w:t>
            </w:r>
          </w:p>
        </w:tc>
        <w:tc>
          <w:tcPr>
            <w:tcW w:w="4678" w:type="dxa"/>
            <w:shd w:val="solid" w:color="FFFFFF" w:fill="auto"/>
          </w:tcPr>
          <w:p w14:paraId="3B91C3DE" w14:textId="77777777" w:rsidR="00104A8C" w:rsidRDefault="006E4315">
            <w:pPr>
              <w:pStyle w:val="TAL"/>
              <w:rPr>
                <w:sz w:val="16"/>
                <w:szCs w:val="16"/>
              </w:rPr>
            </w:pPr>
            <w:r>
              <w:rPr>
                <w:rFonts w:hint="eastAsia"/>
                <w:sz w:val="16"/>
                <w:szCs w:val="16"/>
                <w:lang w:eastAsia="zh-CN"/>
              </w:rPr>
              <w:t>Documented</w:t>
            </w:r>
            <w:r>
              <w:rPr>
                <w:sz w:val="16"/>
                <w:szCs w:val="16"/>
                <w:lang w:eastAsia="zh-CN"/>
              </w:rPr>
              <w:t xml:space="preserve"> approved p-CR at S2#168, including S2-2503123, S2-2504308, S2-2504070, S2-2504071, S2-2504072, S2-2504342, S2-2504479, S2-2504346, S2-2504344, S2-2504345, S2-2504314, S2-2504347</w:t>
            </w:r>
          </w:p>
        </w:tc>
        <w:tc>
          <w:tcPr>
            <w:tcW w:w="708" w:type="dxa"/>
            <w:shd w:val="solid" w:color="FFFFFF" w:fill="auto"/>
          </w:tcPr>
          <w:p w14:paraId="6213E620" w14:textId="77777777" w:rsidR="00104A8C" w:rsidRDefault="006E4315">
            <w:pPr>
              <w:pStyle w:val="TAC"/>
              <w:rPr>
                <w:sz w:val="16"/>
                <w:szCs w:val="16"/>
                <w:lang w:eastAsia="zh-CN"/>
              </w:rPr>
            </w:pPr>
            <w:r>
              <w:rPr>
                <w:rFonts w:hint="eastAsia"/>
                <w:sz w:val="16"/>
                <w:szCs w:val="16"/>
                <w:lang w:eastAsia="zh-CN"/>
              </w:rPr>
              <w:t>0</w:t>
            </w:r>
            <w:r>
              <w:rPr>
                <w:sz w:val="16"/>
                <w:szCs w:val="16"/>
                <w:lang w:eastAsia="zh-CN"/>
              </w:rPr>
              <w:t>.1.0</w:t>
            </w:r>
          </w:p>
        </w:tc>
      </w:tr>
      <w:tr w:rsidR="00453FC9" w14:paraId="7D12F2E1" w14:textId="77777777">
        <w:tc>
          <w:tcPr>
            <w:tcW w:w="800" w:type="dxa"/>
            <w:shd w:val="solid" w:color="FFFFFF" w:fill="auto"/>
          </w:tcPr>
          <w:p w14:paraId="43EC3512" w14:textId="512974DF" w:rsidR="00453FC9" w:rsidRDefault="00453FC9">
            <w:pPr>
              <w:pStyle w:val="TAC"/>
              <w:rPr>
                <w:sz w:val="16"/>
                <w:szCs w:val="16"/>
                <w:lang w:eastAsia="zh-CN"/>
              </w:rPr>
            </w:pPr>
            <w:r>
              <w:rPr>
                <w:rFonts w:hint="eastAsia"/>
                <w:sz w:val="16"/>
                <w:szCs w:val="16"/>
                <w:lang w:eastAsia="zh-CN"/>
              </w:rPr>
              <w:t>2</w:t>
            </w:r>
            <w:r>
              <w:rPr>
                <w:sz w:val="16"/>
                <w:szCs w:val="16"/>
                <w:lang w:eastAsia="zh-CN"/>
              </w:rPr>
              <w:t>025-05</w:t>
            </w:r>
          </w:p>
        </w:tc>
        <w:tc>
          <w:tcPr>
            <w:tcW w:w="901" w:type="dxa"/>
            <w:shd w:val="solid" w:color="FFFFFF" w:fill="auto"/>
          </w:tcPr>
          <w:p w14:paraId="57BCBDA4" w14:textId="51A34473" w:rsidR="00453FC9" w:rsidRDefault="00453FC9">
            <w:pPr>
              <w:pStyle w:val="TAC"/>
              <w:rPr>
                <w:sz w:val="16"/>
                <w:szCs w:val="16"/>
                <w:lang w:eastAsia="zh-CN"/>
              </w:rPr>
            </w:pPr>
            <w:r>
              <w:rPr>
                <w:sz w:val="16"/>
                <w:szCs w:val="16"/>
                <w:lang w:eastAsia="zh-CN"/>
              </w:rPr>
              <w:t>SA2#169</w:t>
            </w:r>
          </w:p>
        </w:tc>
        <w:tc>
          <w:tcPr>
            <w:tcW w:w="1134" w:type="dxa"/>
            <w:shd w:val="solid" w:color="FFFFFF" w:fill="auto"/>
          </w:tcPr>
          <w:p w14:paraId="7EC42F11" w14:textId="2A5CB279" w:rsidR="00453FC9" w:rsidRDefault="00453FC9">
            <w:pPr>
              <w:pStyle w:val="TAC"/>
              <w:rPr>
                <w:sz w:val="16"/>
                <w:szCs w:val="16"/>
                <w:lang w:eastAsia="zh-CN"/>
              </w:rPr>
            </w:pPr>
            <w:r>
              <w:rPr>
                <w:sz w:val="16"/>
                <w:szCs w:val="16"/>
                <w:lang w:eastAsia="zh-CN"/>
              </w:rPr>
              <w:t>-</w:t>
            </w:r>
          </w:p>
        </w:tc>
        <w:tc>
          <w:tcPr>
            <w:tcW w:w="567" w:type="dxa"/>
            <w:shd w:val="solid" w:color="FFFFFF" w:fill="auto"/>
          </w:tcPr>
          <w:p w14:paraId="474E8DFF" w14:textId="111C29B6" w:rsidR="00453FC9" w:rsidRDefault="00453FC9">
            <w:pPr>
              <w:pStyle w:val="TAC"/>
              <w:rPr>
                <w:sz w:val="16"/>
                <w:szCs w:val="16"/>
                <w:lang w:eastAsia="zh-CN"/>
              </w:rPr>
            </w:pPr>
            <w:r>
              <w:rPr>
                <w:rFonts w:hint="eastAsia"/>
                <w:sz w:val="16"/>
                <w:szCs w:val="16"/>
                <w:lang w:eastAsia="zh-CN"/>
              </w:rPr>
              <w:t>-</w:t>
            </w:r>
          </w:p>
        </w:tc>
        <w:tc>
          <w:tcPr>
            <w:tcW w:w="426" w:type="dxa"/>
            <w:shd w:val="solid" w:color="FFFFFF" w:fill="auto"/>
          </w:tcPr>
          <w:p w14:paraId="2BAA3BFD" w14:textId="149E29CB" w:rsidR="00453FC9" w:rsidRDefault="00453FC9">
            <w:pPr>
              <w:pStyle w:val="TAC"/>
              <w:rPr>
                <w:sz w:val="16"/>
                <w:szCs w:val="16"/>
                <w:lang w:eastAsia="zh-CN"/>
              </w:rPr>
            </w:pPr>
            <w:r>
              <w:rPr>
                <w:rFonts w:hint="eastAsia"/>
                <w:sz w:val="16"/>
                <w:szCs w:val="16"/>
                <w:lang w:eastAsia="zh-CN"/>
              </w:rPr>
              <w:t>-</w:t>
            </w:r>
          </w:p>
        </w:tc>
        <w:tc>
          <w:tcPr>
            <w:tcW w:w="425" w:type="dxa"/>
            <w:shd w:val="solid" w:color="FFFFFF" w:fill="auto"/>
          </w:tcPr>
          <w:p w14:paraId="3CCC3645" w14:textId="3A27D634" w:rsidR="00453FC9" w:rsidRDefault="00453FC9">
            <w:pPr>
              <w:pStyle w:val="TAC"/>
              <w:rPr>
                <w:sz w:val="16"/>
                <w:szCs w:val="16"/>
                <w:lang w:eastAsia="zh-CN"/>
              </w:rPr>
            </w:pPr>
            <w:r>
              <w:rPr>
                <w:rFonts w:hint="eastAsia"/>
                <w:sz w:val="16"/>
                <w:szCs w:val="16"/>
                <w:lang w:eastAsia="zh-CN"/>
              </w:rPr>
              <w:t>-</w:t>
            </w:r>
          </w:p>
        </w:tc>
        <w:tc>
          <w:tcPr>
            <w:tcW w:w="4678" w:type="dxa"/>
            <w:shd w:val="solid" w:color="FFFFFF" w:fill="auto"/>
          </w:tcPr>
          <w:p w14:paraId="014ADB59" w14:textId="36D76F79" w:rsidR="00453FC9" w:rsidRDefault="004E7161">
            <w:pPr>
              <w:pStyle w:val="TAL"/>
              <w:rPr>
                <w:sz w:val="16"/>
                <w:szCs w:val="16"/>
                <w:lang w:eastAsia="zh-CN"/>
              </w:rPr>
            </w:pPr>
            <w:r>
              <w:rPr>
                <w:sz w:val="16"/>
                <w:szCs w:val="16"/>
                <w:lang w:eastAsia="zh-CN"/>
              </w:rPr>
              <w:t>Documented approved p-CR at S2#169, including S2-2505836, S2-2505837, S2-2505838, S2-2505867, S2-2505868, S2-2505840, S2-2505866, S2-2505862, S2-2505863, S2-2505864, S2-2505865, S2-2505615, S2-2505841,S2-2506103, S2-2505845, S2-2505846, S2-2505847</w:t>
            </w:r>
          </w:p>
        </w:tc>
        <w:tc>
          <w:tcPr>
            <w:tcW w:w="708" w:type="dxa"/>
            <w:shd w:val="solid" w:color="FFFFFF" w:fill="auto"/>
          </w:tcPr>
          <w:p w14:paraId="2FCD967C" w14:textId="4954B72B" w:rsidR="00453FC9" w:rsidRDefault="00453FC9">
            <w:pPr>
              <w:pStyle w:val="TAC"/>
              <w:rPr>
                <w:sz w:val="16"/>
                <w:szCs w:val="16"/>
                <w:lang w:eastAsia="zh-CN"/>
              </w:rPr>
            </w:pPr>
            <w:r>
              <w:rPr>
                <w:rFonts w:hint="eastAsia"/>
                <w:sz w:val="16"/>
                <w:szCs w:val="16"/>
                <w:lang w:eastAsia="zh-CN"/>
              </w:rPr>
              <w:t>0</w:t>
            </w:r>
            <w:r>
              <w:rPr>
                <w:sz w:val="16"/>
                <w:szCs w:val="16"/>
                <w:lang w:eastAsia="zh-CN"/>
              </w:rPr>
              <w:t>.2.0</w:t>
            </w:r>
          </w:p>
        </w:tc>
      </w:tr>
    </w:tbl>
    <w:p w14:paraId="5E9DC96E" w14:textId="77777777" w:rsidR="00104A8C" w:rsidRDefault="00104A8C"/>
    <w:sectPr w:rsidR="00104A8C">
      <w:headerReference w:type="default" r:id="rId48"/>
      <w:footerReference w:type="default" r:id="rId4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568E4C" w14:textId="77777777" w:rsidR="00DD3AB0" w:rsidRDefault="00DD3AB0">
      <w:pPr>
        <w:spacing w:after="0"/>
      </w:pPr>
      <w:r>
        <w:separator/>
      </w:r>
    </w:p>
  </w:endnote>
  <w:endnote w:type="continuationSeparator" w:id="0">
    <w:p w14:paraId="23A40F8E" w14:textId="77777777" w:rsidR="00DD3AB0" w:rsidRDefault="00DD3AB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pleSystemUIFont">
    <w:altName w:val="Cambria"/>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690F7" w14:textId="77777777" w:rsidR="00D347CD" w:rsidRDefault="00D347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CED227" w14:textId="77777777" w:rsidR="00DD3AB0" w:rsidRDefault="00DD3AB0">
      <w:pPr>
        <w:spacing w:after="0"/>
      </w:pPr>
      <w:r>
        <w:separator/>
      </w:r>
    </w:p>
  </w:footnote>
  <w:footnote w:type="continuationSeparator" w:id="0">
    <w:p w14:paraId="44495A90" w14:textId="77777777" w:rsidR="00DD3AB0" w:rsidRDefault="00DD3AB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F430D" w14:textId="5E43B3FA" w:rsidR="00D347CD" w:rsidRDefault="00D347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7161">
      <w:rPr>
        <w:rFonts w:ascii="Arial" w:hAnsi="Arial" w:cs="Arial"/>
        <w:b/>
        <w:noProof/>
        <w:sz w:val="18"/>
        <w:szCs w:val="18"/>
      </w:rPr>
      <w:t>3GPP TR 23.700-67 V0.2.0 (2025-05)</w:t>
    </w:r>
    <w:r>
      <w:rPr>
        <w:rFonts w:ascii="Arial" w:hAnsi="Arial" w:cs="Arial"/>
        <w:b/>
        <w:sz w:val="18"/>
        <w:szCs w:val="18"/>
      </w:rPr>
      <w:fldChar w:fldCharType="end"/>
    </w:r>
  </w:p>
  <w:p w14:paraId="45BC42BB" w14:textId="26AA4D94" w:rsidR="00D347CD" w:rsidRDefault="00D347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F1DE4">
      <w:rPr>
        <w:rFonts w:ascii="Arial" w:hAnsi="Arial" w:cs="Arial"/>
        <w:b/>
        <w:noProof/>
        <w:sz w:val="18"/>
        <w:szCs w:val="18"/>
      </w:rPr>
      <w:t>27</w:t>
    </w:r>
    <w:r>
      <w:rPr>
        <w:rFonts w:ascii="Arial" w:hAnsi="Arial" w:cs="Arial"/>
        <w:b/>
        <w:sz w:val="18"/>
        <w:szCs w:val="18"/>
      </w:rPr>
      <w:fldChar w:fldCharType="end"/>
    </w:r>
  </w:p>
  <w:p w14:paraId="6258E742" w14:textId="033C364C" w:rsidR="00D347CD" w:rsidRDefault="00D347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7161">
      <w:rPr>
        <w:rFonts w:ascii="Arial" w:hAnsi="Arial" w:cs="Arial"/>
        <w:b/>
        <w:noProof/>
        <w:sz w:val="18"/>
        <w:szCs w:val="18"/>
      </w:rPr>
      <w:t>Release 20</w:t>
    </w:r>
    <w:r>
      <w:rPr>
        <w:rFonts w:ascii="Arial" w:hAnsi="Arial" w:cs="Arial"/>
        <w:b/>
        <w:sz w:val="18"/>
        <w:szCs w:val="18"/>
      </w:rPr>
      <w:fldChar w:fldCharType="end"/>
    </w:r>
  </w:p>
  <w:p w14:paraId="07ACBB54" w14:textId="77777777" w:rsidR="00D347CD" w:rsidRDefault="00D347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1CB7C68"/>
    <w:multiLevelType w:val="hybridMultilevel"/>
    <w:tmpl w:val="D7B4A056"/>
    <w:lvl w:ilvl="0" w:tplc="B34C1AA6">
      <w:start w:val="6"/>
      <w:numFmt w:val="bullet"/>
      <w:lvlText w:val="-"/>
      <w:lvlJc w:val="left"/>
      <w:pPr>
        <w:ind w:left="934" w:hanging="360"/>
      </w:pPr>
      <w:rPr>
        <w:rFonts w:ascii="Times New Roman" w:eastAsia="SimSun" w:hAnsi="Times New Roman" w:cs="Times New Roman" w:hint="default"/>
      </w:rPr>
    </w:lvl>
    <w:lvl w:ilvl="1" w:tplc="04090003" w:tentative="1">
      <w:start w:val="1"/>
      <w:numFmt w:val="bullet"/>
      <w:lvlText w:val=""/>
      <w:lvlJc w:val="left"/>
      <w:pPr>
        <w:ind w:left="1414" w:hanging="420"/>
      </w:pPr>
      <w:rPr>
        <w:rFonts w:ascii="Wingdings" w:hAnsi="Wingdings" w:hint="default"/>
      </w:rPr>
    </w:lvl>
    <w:lvl w:ilvl="2" w:tplc="04090005" w:tentative="1">
      <w:start w:val="1"/>
      <w:numFmt w:val="bullet"/>
      <w:lvlText w:val=""/>
      <w:lvlJc w:val="left"/>
      <w:pPr>
        <w:ind w:left="1834" w:hanging="420"/>
      </w:pPr>
      <w:rPr>
        <w:rFonts w:ascii="Wingdings" w:hAnsi="Wingdings" w:hint="default"/>
      </w:rPr>
    </w:lvl>
    <w:lvl w:ilvl="3" w:tplc="04090001" w:tentative="1">
      <w:start w:val="1"/>
      <w:numFmt w:val="bullet"/>
      <w:lvlText w:val=""/>
      <w:lvlJc w:val="left"/>
      <w:pPr>
        <w:ind w:left="2254" w:hanging="420"/>
      </w:pPr>
      <w:rPr>
        <w:rFonts w:ascii="Wingdings" w:hAnsi="Wingdings" w:hint="default"/>
      </w:rPr>
    </w:lvl>
    <w:lvl w:ilvl="4" w:tplc="04090003" w:tentative="1">
      <w:start w:val="1"/>
      <w:numFmt w:val="bullet"/>
      <w:lvlText w:val=""/>
      <w:lvlJc w:val="left"/>
      <w:pPr>
        <w:ind w:left="2674" w:hanging="420"/>
      </w:pPr>
      <w:rPr>
        <w:rFonts w:ascii="Wingdings" w:hAnsi="Wingdings" w:hint="default"/>
      </w:rPr>
    </w:lvl>
    <w:lvl w:ilvl="5" w:tplc="04090005" w:tentative="1">
      <w:start w:val="1"/>
      <w:numFmt w:val="bullet"/>
      <w:lvlText w:val=""/>
      <w:lvlJc w:val="left"/>
      <w:pPr>
        <w:ind w:left="3094" w:hanging="420"/>
      </w:pPr>
      <w:rPr>
        <w:rFonts w:ascii="Wingdings" w:hAnsi="Wingdings" w:hint="default"/>
      </w:rPr>
    </w:lvl>
    <w:lvl w:ilvl="6" w:tplc="04090001" w:tentative="1">
      <w:start w:val="1"/>
      <w:numFmt w:val="bullet"/>
      <w:lvlText w:val=""/>
      <w:lvlJc w:val="left"/>
      <w:pPr>
        <w:ind w:left="3514" w:hanging="420"/>
      </w:pPr>
      <w:rPr>
        <w:rFonts w:ascii="Wingdings" w:hAnsi="Wingdings" w:hint="default"/>
      </w:rPr>
    </w:lvl>
    <w:lvl w:ilvl="7" w:tplc="04090003" w:tentative="1">
      <w:start w:val="1"/>
      <w:numFmt w:val="bullet"/>
      <w:lvlText w:val=""/>
      <w:lvlJc w:val="left"/>
      <w:pPr>
        <w:ind w:left="3934" w:hanging="420"/>
      </w:pPr>
      <w:rPr>
        <w:rFonts w:ascii="Wingdings" w:hAnsi="Wingdings" w:hint="default"/>
      </w:rPr>
    </w:lvl>
    <w:lvl w:ilvl="8" w:tplc="04090005" w:tentative="1">
      <w:start w:val="1"/>
      <w:numFmt w:val="bullet"/>
      <w:lvlText w:val=""/>
      <w:lvlJc w:val="left"/>
      <w:pPr>
        <w:ind w:left="4354" w:hanging="420"/>
      </w:pPr>
      <w:rPr>
        <w:rFonts w:ascii="Wingdings" w:hAnsi="Wingdings" w:hint="default"/>
      </w:rPr>
    </w:lvl>
  </w:abstractNum>
  <w:abstractNum w:abstractNumId="12" w15:restartNumberingAfterBreak="0">
    <w:nsid w:val="064064E1"/>
    <w:multiLevelType w:val="hybridMultilevel"/>
    <w:tmpl w:val="D79C0E12"/>
    <w:lvl w:ilvl="0" w:tplc="A2A89BC8">
      <w:start w:val="6"/>
      <w:numFmt w:val="bullet"/>
      <w:lvlText w:val="-"/>
      <w:lvlJc w:val="left"/>
      <w:pPr>
        <w:ind w:left="564" w:hanging="360"/>
      </w:pPr>
      <w:rPr>
        <w:rFonts w:ascii="Times New Roman" w:eastAsia="SimSun" w:hAnsi="Times New Roman" w:cs="Times New Roman" w:hint="default"/>
        <w:color w:val="000000"/>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F44409"/>
    <w:multiLevelType w:val="hybridMultilevel"/>
    <w:tmpl w:val="81806902"/>
    <w:lvl w:ilvl="0" w:tplc="F2BE1FEE">
      <w:start w:val="1"/>
      <w:numFmt w:val="bullet"/>
      <w:lvlText w:val="•"/>
      <w:lvlJc w:val="left"/>
      <w:pPr>
        <w:tabs>
          <w:tab w:val="num" w:pos="720"/>
        </w:tabs>
        <w:ind w:left="720" w:hanging="360"/>
      </w:pPr>
      <w:rPr>
        <w:rFonts w:ascii="Arial" w:hAnsi="Arial" w:hint="default"/>
      </w:rPr>
    </w:lvl>
    <w:lvl w:ilvl="1" w:tplc="41326FBE" w:tentative="1">
      <w:start w:val="1"/>
      <w:numFmt w:val="bullet"/>
      <w:lvlText w:val="•"/>
      <w:lvlJc w:val="left"/>
      <w:pPr>
        <w:tabs>
          <w:tab w:val="num" w:pos="1440"/>
        </w:tabs>
        <w:ind w:left="1440" w:hanging="360"/>
      </w:pPr>
      <w:rPr>
        <w:rFonts w:ascii="Arial" w:hAnsi="Arial" w:hint="default"/>
      </w:rPr>
    </w:lvl>
    <w:lvl w:ilvl="2" w:tplc="6040FB08" w:tentative="1">
      <w:start w:val="1"/>
      <w:numFmt w:val="bullet"/>
      <w:lvlText w:val="•"/>
      <w:lvlJc w:val="left"/>
      <w:pPr>
        <w:tabs>
          <w:tab w:val="num" w:pos="2160"/>
        </w:tabs>
        <w:ind w:left="2160" w:hanging="360"/>
      </w:pPr>
      <w:rPr>
        <w:rFonts w:ascii="Arial" w:hAnsi="Arial" w:hint="default"/>
      </w:rPr>
    </w:lvl>
    <w:lvl w:ilvl="3" w:tplc="23EC5F78" w:tentative="1">
      <w:start w:val="1"/>
      <w:numFmt w:val="bullet"/>
      <w:lvlText w:val="•"/>
      <w:lvlJc w:val="left"/>
      <w:pPr>
        <w:tabs>
          <w:tab w:val="num" w:pos="2880"/>
        </w:tabs>
        <w:ind w:left="2880" w:hanging="360"/>
      </w:pPr>
      <w:rPr>
        <w:rFonts w:ascii="Arial" w:hAnsi="Arial" w:hint="default"/>
      </w:rPr>
    </w:lvl>
    <w:lvl w:ilvl="4" w:tplc="F1F87D7A" w:tentative="1">
      <w:start w:val="1"/>
      <w:numFmt w:val="bullet"/>
      <w:lvlText w:val="•"/>
      <w:lvlJc w:val="left"/>
      <w:pPr>
        <w:tabs>
          <w:tab w:val="num" w:pos="3600"/>
        </w:tabs>
        <w:ind w:left="3600" w:hanging="360"/>
      </w:pPr>
      <w:rPr>
        <w:rFonts w:ascii="Arial" w:hAnsi="Arial" w:hint="default"/>
      </w:rPr>
    </w:lvl>
    <w:lvl w:ilvl="5" w:tplc="34F88C16" w:tentative="1">
      <w:start w:val="1"/>
      <w:numFmt w:val="bullet"/>
      <w:lvlText w:val="•"/>
      <w:lvlJc w:val="left"/>
      <w:pPr>
        <w:tabs>
          <w:tab w:val="num" w:pos="4320"/>
        </w:tabs>
        <w:ind w:left="4320" w:hanging="360"/>
      </w:pPr>
      <w:rPr>
        <w:rFonts w:ascii="Arial" w:hAnsi="Arial" w:hint="default"/>
      </w:rPr>
    </w:lvl>
    <w:lvl w:ilvl="6" w:tplc="AC0A8812" w:tentative="1">
      <w:start w:val="1"/>
      <w:numFmt w:val="bullet"/>
      <w:lvlText w:val="•"/>
      <w:lvlJc w:val="left"/>
      <w:pPr>
        <w:tabs>
          <w:tab w:val="num" w:pos="5040"/>
        </w:tabs>
        <w:ind w:left="5040" w:hanging="360"/>
      </w:pPr>
      <w:rPr>
        <w:rFonts w:ascii="Arial" w:hAnsi="Arial" w:hint="default"/>
      </w:rPr>
    </w:lvl>
    <w:lvl w:ilvl="7" w:tplc="BD38826E" w:tentative="1">
      <w:start w:val="1"/>
      <w:numFmt w:val="bullet"/>
      <w:lvlText w:val="•"/>
      <w:lvlJc w:val="left"/>
      <w:pPr>
        <w:tabs>
          <w:tab w:val="num" w:pos="5760"/>
        </w:tabs>
        <w:ind w:left="5760" w:hanging="360"/>
      </w:pPr>
      <w:rPr>
        <w:rFonts w:ascii="Arial" w:hAnsi="Arial" w:hint="default"/>
      </w:rPr>
    </w:lvl>
    <w:lvl w:ilvl="8" w:tplc="3D9C1A3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E5E63EE"/>
    <w:multiLevelType w:val="hybridMultilevel"/>
    <w:tmpl w:val="3B22FD46"/>
    <w:lvl w:ilvl="0" w:tplc="89A4F53A">
      <w:start w:val="6"/>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6" w15:restartNumberingAfterBreak="0">
    <w:nsid w:val="140950C2"/>
    <w:multiLevelType w:val="hybridMultilevel"/>
    <w:tmpl w:val="B2ACE2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B780243"/>
    <w:multiLevelType w:val="hybridMultilevel"/>
    <w:tmpl w:val="E9563C10"/>
    <w:lvl w:ilvl="0" w:tplc="B78E711C">
      <w:start w:val="1"/>
      <w:numFmt w:val="bullet"/>
      <w:lvlText w:val="•"/>
      <w:lvlJc w:val="left"/>
      <w:pPr>
        <w:tabs>
          <w:tab w:val="num" w:pos="720"/>
        </w:tabs>
        <w:ind w:left="720" w:hanging="360"/>
      </w:pPr>
      <w:rPr>
        <w:rFonts w:ascii="Arial" w:hAnsi="Arial" w:hint="default"/>
      </w:rPr>
    </w:lvl>
    <w:lvl w:ilvl="1" w:tplc="CA3E22A6">
      <w:numFmt w:val="bullet"/>
      <w:lvlText w:val="&gt;"/>
      <w:lvlJc w:val="left"/>
      <w:pPr>
        <w:tabs>
          <w:tab w:val="num" w:pos="1440"/>
        </w:tabs>
        <w:ind w:left="1440" w:hanging="360"/>
      </w:pPr>
      <w:rPr>
        <w:rFonts w:ascii=".AppleSystemUIFont" w:hAnsi=".AppleSystemUIFont" w:hint="default"/>
      </w:rPr>
    </w:lvl>
    <w:lvl w:ilvl="2" w:tplc="BCEC64EE" w:tentative="1">
      <w:start w:val="1"/>
      <w:numFmt w:val="bullet"/>
      <w:lvlText w:val="•"/>
      <w:lvlJc w:val="left"/>
      <w:pPr>
        <w:tabs>
          <w:tab w:val="num" w:pos="2160"/>
        </w:tabs>
        <w:ind w:left="2160" w:hanging="360"/>
      </w:pPr>
      <w:rPr>
        <w:rFonts w:ascii="Arial" w:hAnsi="Arial" w:hint="default"/>
      </w:rPr>
    </w:lvl>
    <w:lvl w:ilvl="3" w:tplc="6BDAE1E2" w:tentative="1">
      <w:start w:val="1"/>
      <w:numFmt w:val="bullet"/>
      <w:lvlText w:val="•"/>
      <w:lvlJc w:val="left"/>
      <w:pPr>
        <w:tabs>
          <w:tab w:val="num" w:pos="2880"/>
        </w:tabs>
        <w:ind w:left="2880" w:hanging="360"/>
      </w:pPr>
      <w:rPr>
        <w:rFonts w:ascii="Arial" w:hAnsi="Arial" w:hint="default"/>
      </w:rPr>
    </w:lvl>
    <w:lvl w:ilvl="4" w:tplc="3036D47A" w:tentative="1">
      <w:start w:val="1"/>
      <w:numFmt w:val="bullet"/>
      <w:lvlText w:val="•"/>
      <w:lvlJc w:val="left"/>
      <w:pPr>
        <w:tabs>
          <w:tab w:val="num" w:pos="3600"/>
        </w:tabs>
        <w:ind w:left="3600" w:hanging="360"/>
      </w:pPr>
      <w:rPr>
        <w:rFonts w:ascii="Arial" w:hAnsi="Arial" w:hint="default"/>
      </w:rPr>
    </w:lvl>
    <w:lvl w:ilvl="5" w:tplc="E402AAB0" w:tentative="1">
      <w:start w:val="1"/>
      <w:numFmt w:val="bullet"/>
      <w:lvlText w:val="•"/>
      <w:lvlJc w:val="left"/>
      <w:pPr>
        <w:tabs>
          <w:tab w:val="num" w:pos="4320"/>
        </w:tabs>
        <w:ind w:left="4320" w:hanging="360"/>
      </w:pPr>
      <w:rPr>
        <w:rFonts w:ascii="Arial" w:hAnsi="Arial" w:hint="default"/>
      </w:rPr>
    </w:lvl>
    <w:lvl w:ilvl="6" w:tplc="C6CC2C30" w:tentative="1">
      <w:start w:val="1"/>
      <w:numFmt w:val="bullet"/>
      <w:lvlText w:val="•"/>
      <w:lvlJc w:val="left"/>
      <w:pPr>
        <w:tabs>
          <w:tab w:val="num" w:pos="5040"/>
        </w:tabs>
        <w:ind w:left="5040" w:hanging="360"/>
      </w:pPr>
      <w:rPr>
        <w:rFonts w:ascii="Arial" w:hAnsi="Arial" w:hint="default"/>
      </w:rPr>
    </w:lvl>
    <w:lvl w:ilvl="7" w:tplc="78805D56" w:tentative="1">
      <w:start w:val="1"/>
      <w:numFmt w:val="bullet"/>
      <w:lvlText w:val="•"/>
      <w:lvlJc w:val="left"/>
      <w:pPr>
        <w:tabs>
          <w:tab w:val="num" w:pos="5760"/>
        </w:tabs>
        <w:ind w:left="5760" w:hanging="360"/>
      </w:pPr>
      <w:rPr>
        <w:rFonts w:ascii="Arial" w:hAnsi="Arial" w:hint="default"/>
      </w:rPr>
    </w:lvl>
    <w:lvl w:ilvl="8" w:tplc="3610667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1520B68"/>
    <w:multiLevelType w:val="hybridMultilevel"/>
    <w:tmpl w:val="7AE2ADE0"/>
    <w:lvl w:ilvl="0" w:tplc="142663E2">
      <w:start w:val="1"/>
      <w:numFmt w:val="bullet"/>
      <w:lvlText w:val="•"/>
      <w:lvlJc w:val="left"/>
      <w:pPr>
        <w:tabs>
          <w:tab w:val="num" w:pos="720"/>
        </w:tabs>
        <w:ind w:left="720" w:hanging="360"/>
      </w:pPr>
      <w:rPr>
        <w:rFonts w:ascii="Arial" w:hAnsi="Arial" w:hint="default"/>
      </w:rPr>
    </w:lvl>
    <w:lvl w:ilvl="1" w:tplc="4FA03518" w:tentative="1">
      <w:start w:val="1"/>
      <w:numFmt w:val="bullet"/>
      <w:lvlText w:val="•"/>
      <w:lvlJc w:val="left"/>
      <w:pPr>
        <w:tabs>
          <w:tab w:val="num" w:pos="1440"/>
        </w:tabs>
        <w:ind w:left="1440" w:hanging="360"/>
      </w:pPr>
      <w:rPr>
        <w:rFonts w:ascii="Arial" w:hAnsi="Arial" w:hint="default"/>
      </w:rPr>
    </w:lvl>
    <w:lvl w:ilvl="2" w:tplc="5344D220" w:tentative="1">
      <w:start w:val="1"/>
      <w:numFmt w:val="bullet"/>
      <w:lvlText w:val="•"/>
      <w:lvlJc w:val="left"/>
      <w:pPr>
        <w:tabs>
          <w:tab w:val="num" w:pos="2160"/>
        </w:tabs>
        <w:ind w:left="2160" w:hanging="360"/>
      </w:pPr>
      <w:rPr>
        <w:rFonts w:ascii="Arial" w:hAnsi="Arial" w:hint="default"/>
      </w:rPr>
    </w:lvl>
    <w:lvl w:ilvl="3" w:tplc="CCDCA09E" w:tentative="1">
      <w:start w:val="1"/>
      <w:numFmt w:val="bullet"/>
      <w:lvlText w:val="•"/>
      <w:lvlJc w:val="left"/>
      <w:pPr>
        <w:tabs>
          <w:tab w:val="num" w:pos="2880"/>
        </w:tabs>
        <w:ind w:left="2880" w:hanging="360"/>
      </w:pPr>
      <w:rPr>
        <w:rFonts w:ascii="Arial" w:hAnsi="Arial" w:hint="default"/>
      </w:rPr>
    </w:lvl>
    <w:lvl w:ilvl="4" w:tplc="7B6C5FC0" w:tentative="1">
      <w:start w:val="1"/>
      <w:numFmt w:val="bullet"/>
      <w:lvlText w:val="•"/>
      <w:lvlJc w:val="left"/>
      <w:pPr>
        <w:tabs>
          <w:tab w:val="num" w:pos="3600"/>
        </w:tabs>
        <w:ind w:left="3600" w:hanging="360"/>
      </w:pPr>
      <w:rPr>
        <w:rFonts w:ascii="Arial" w:hAnsi="Arial" w:hint="default"/>
      </w:rPr>
    </w:lvl>
    <w:lvl w:ilvl="5" w:tplc="A6385740" w:tentative="1">
      <w:start w:val="1"/>
      <w:numFmt w:val="bullet"/>
      <w:lvlText w:val="•"/>
      <w:lvlJc w:val="left"/>
      <w:pPr>
        <w:tabs>
          <w:tab w:val="num" w:pos="4320"/>
        </w:tabs>
        <w:ind w:left="4320" w:hanging="360"/>
      </w:pPr>
      <w:rPr>
        <w:rFonts w:ascii="Arial" w:hAnsi="Arial" w:hint="default"/>
      </w:rPr>
    </w:lvl>
    <w:lvl w:ilvl="6" w:tplc="C4C67552" w:tentative="1">
      <w:start w:val="1"/>
      <w:numFmt w:val="bullet"/>
      <w:lvlText w:val="•"/>
      <w:lvlJc w:val="left"/>
      <w:pPr>
        <w:tabs>
          <w:tab w:val="num" w:pos="5040"/>
        </w:tabs>
        <w:ind w:left="5040" w:hanging="360"/>
      </w:pPr>
      <w:rPr>
        <w:rFonts w:ascii="Arial" w:hAnsi="Arial" w:hint="default"/>
      </w:rPr>
    </w:lvl>
    <w:lvl w:ilvl="7" w:tplc="52F294B8" w:tentative="1">
      <w:start w:val="1"/>
      <w:numFmt w:val="bullet"/>
      <w:lvlText w:val="•"/>
      <w:lvlJc w:val="left"/>
      <w:pPr>
        <w:tabs>
          <w:tab w:val="num" w:pos="5760"/>
        </w:tabs>
        <w:ind w:left="5760" w:hanging="360"/>
      </w:pPr>
      <w:rPr>
        <w:rFonts w:ascii="Arial" w:hAnsi="Arial" w:hint="default"/>
      </w:rPr>
    </w:lvl>
    <w:lvl w:ilvl="8" w:tplc="035C368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7220CE3"/>
    <w:multiLevelType w:val="multilevel"/>
    <w:tmpl w:val="27220CE3"/>
    <w:lvl w:ilvl="0">
      <w:start w:val="25"/>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F14673"/>
    <w:multiLevelType w:val="multilevel"/>
    <w:tmpl w:val="29F14673"/>
    <w:lvl w:ilvl="0">
      <w:start w:val="25"/>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3" w15:restartNumberingAfterBreak="0">
    <w:nsid w:val="30A02C0C"/>
    <w:multiLevelType w:val="hybridMultilevel"/>
    <w:tmpl w:val="EC16AF0A"/>
    <w:lvl w:ilvl="0" w:tplc="B71429A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317E762F"/>
    <w:multiLevelType w:val="multilevel"/>
    <w:tmpl w:val="317E762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4682AF7"/>
    <w:multiLevelType w:val="hybridMultilevel"/>
    <w:tmpl w:val="A972EB80"/>
    <w:lvl w:ilvl="0" w:tplc="2DC6717C">
      <w:start w:val="1"/>
      <w:numFmt w:val="lowerLetter"/>
      <w:lvlText w:val="(%1)"/>
      <w:lvlJc w:val="left"/>
      <w:pPr>
        <w:ind w:left="760" w:hanging="360"/>
      </w:pPr>
      <w:rPr>
        <w:rFonts w:ascii="Times New Roman" w:eastAsiaTheme="minorEastAsia" w:hAnsi="Times New Roman" w:cs="Times New Roman"/>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26" w15:restartNumberingAfterBreak="0">
    <w:nsid w:val="37F91882"/>
    <w:multiLevelType w:val="hybridMultilevel"/>
    <w:tmpl w:val="4FF85570"/>
    <w:lvl w:ilvl="0" w:tplc="FA10DF98">
      <w:start w:val="6"/>
      <w:numFmt w:val="bullet"/>
      <w:lvlText w:val="-"/>
      <w:lvlJc w:val="left"/>
      <w:pPr>
        <w:ind w:left="560" w:hanging="360"/>
      </w:pPr>
      <w:rPr>
        <w:rFonts w:ascii="Times New Roman" w:eastAsia="DengXi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7" w15:restartNumberingAfterBreak="0">
    <w:nsid w:val="38572BAC"/>
    <w:multiLevelType w:val="multilevel"/>
    <w:tmpl w:val="38572BAC"/>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8" w15:restartNumberingAfterBreak="0">
    <w:nsid w:val="38927A64"/>
    <w:multiLevelType w:val="hybridMultilevel"/>
    <w:tmpl w:val="458A0A14"/>
    <w:lvl w:ilvl="0" w:tplc="032C2BD0">
      <w:start w:val="1"/>
      <w:numFmt w:val="bullet"/>
      <w:lvlText w:val="•"/>
      <w:lvlJc w:val="left"/>
      <w:pPr>
        <w:tabs>
          <w:tab w:val="num" w:pos="720"/>
        </w:tabs>
        <w:ind w:left="720" w:hanging="360"/>
      </w:pPr>
      <w:rPr>
        <w:rFonts w:ascii="Arial" w:hAnsi="Arial" w:hint="default"/>
      </w:rPr>
    </w:lvl>
    <w:lvl w:ilvl="1" w:tplc="13285608" w:tentative="1">
      <w:start w:val="1"/>
      <w:numFmt w:val="bullet"/>
      <w:lvlText w:val="•"/>
      <w:lvlJc w:val="left"/>
      <w:pPr>
        <w:tabs>
          <w:tab w:val="num" w:pos="1440"/>
        </w:tabs>
        <w:ind w:left="1440" w:hanging="360"/>
      </w:pPr>
      <w:rPr>
        <w:rFonts w:ascii="Arial" w:hAnsi="Arial" w:hint="default"/>
      </w:rPr>
    </w:lvl>
    <w:lvl w:ilvl="2" w:tplc="D04A2476" w:tentative="1">
      <w:start w:val="1"/>
      <w:numFmt w:val="bullet"/>
      <w:lvlText w:val="•"/>
      <w:lvlJc w:val="left"/>
      <w:pPr>
        <w:tabs>
          <w:tab w:val="num" w:pos="2160"/>
        </w:tabs>
        <w:ind w:left="2160" w:hanging="360"/>
      </w:pPr>
      <w:rPr>
        <w:rFonts w:ascii="Arial" w:hAnsi="Arial" w:hint="default"/>
      </w:rPr>
    </w:lvl>
    <w:lvl w:ilvl="3" w:tplc="0EB21036" w:tentative="1">
      <w:start w:val="1"/>
      <w:numFmt w:val="bullet"/>
      <w:lvlText w:val="•"/>
      <w:lvlJc w:val="left"/>
      <w:pPr>
        <w:tabs>
          <w:tab w:val="num" w:pos="2880"/>
        </w:tabs>
        <w:ind w:left="2880" w:hanging="360"/>
      </w:pPr>
      <w:rPr>
        <w:rFonts w:ascii="Arial" w:hAnsi="Arial" w:hint="default"/>
      </w:rPr>
    </w:lvl>
    <w:lvl w:ilvl="4" w:tplc="2E6670A8" w:tentative="1">
      <w:start w:val="1"/>
      <w:numFmt w:val="bullet"/>
      <w:lvlText w:val="•"/>
      <w:lvlJc w:val="left"/>
      <w:pPr>
        <w:tabs>
          <w:tab w:val="num" w:pos="3600"/>
        </w:tabs>
        <w:ind w:left="3600" w:hanging="360"/>
      </w:pPr>
      <w:rPr>
        <w:rFonts w:ascii="Arial" w:hAnsi="Arial" w:hint="default"/>
      </w:rPr>
    </w:lvl>
    <w:lvl w:ilvl="5" w:tplc="6B4EE7E0" w:tentative="1">
      <w:start w:val="1"/>
      <w:numFmt w:val="bullet"/>
      <w:lvlText w:val="•"/>
      <w:lvlJc w:val="left"/>
      <w:pPr>
        <w:tabs>
          <w:tab w:val="num" w:pos="4320"/>
        </w:tabs>
        <w:ind w:left="4320" w:hanging="360"/>
      </w:pPr>
      <w:rPr>
        <w:rFonts w:ascii="Arial" w:hAnsi="Arial" w:hint="default"/>
      </w:rPr>
    </w:lvl>
    <w:lvl w:ilvl="6" w:tplc="42B22434" w:tentative="1">
      <w:start w:val="1"/>
      <w:numFmt w:val="bullet"/>
      <w:lvlText w:val="•"/>
      <w:lvlJc w:val="left"/>
      <w:pPr>
        <w:tabs>
          <w:tab w:val="num" w:pos="5040"/>
        </w:tabs>
        <w:ind w:left="5040" w:hanging="360"/>
      </w:pPr>
      <w:rPr>
        <w:rFonts w:ascii="Arial" w:hAnsi="Arial" w:hint="default"/>
      </w:rPr>
    </w:lvl>
    <w:lvl w:ilvl="7" w:tplc="3BE8A1DC" w:tentative="1">
      <w:start w:val="1"/>
      <w:numFmt w:val="bullet"/>
      <w:lvlText w:val="•"/>
      <w:lvlJc w:val="left"/>
      <w:pPr>
        <w:tabs>
          <w:tab w:val="num" w:pos="5760"/>
        </w:tabs>
        <w:ind w:left="5760" w:hanging="360"/>
      </w:pPr>
      <w:rPr>
        <w:rFonts w:ascii="Arial" w:hAnsi="Arial" w:hint="default"/>
      </w:rPr>
    </w:lvl>
    <w:lvl w:ilvl="8" w:tplc="0D943D8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3DE94973"/>
    <w:multiLevelType w:val="hybridMultilevel"/>
    <w:tmpl w:val="F746FCC2"/>
    <w:lvl w:ilvl="0" w:tplc="C0ECAA70">
      <w:start w:val="6"/>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1"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4B0676"/>
    <w:multiLevelType w:val="hybridMultilevel"/>
    <w:tmpl w:val="FDBA7286"/>
    <w:lvl w:ilvl="0" w:tplc="C17A1D88">
      <w:start w:val="1"/>
      <w:numFmt w:val="bullet"/>
      <w:lvlText w:val="-"/>
      <w:lvlJc w:val="left"/>
      <w:pPr>
        <w:ind w:left="648" w:hanging="360"/>
      </w:pPr>
      <w:rPr>
        <w:rFonts w:ascii="Times New Roman" w:eastAsia="SimSun" w:hAnsi="Times New Roman" w:cs="Times New Roman" w:hint="default"/>
      </w:rPr>
    </w:lvl>
    <w:lvl w:ilvl="1" w:tplc="04090003">
      <w:start w:val="1"/>
      <w:numFmt w:val="bullet"/>
      <w:lvlText w:val="o"/>
      <w:lvlJc w:val="left"/>
      <w:pPr>
        <w:ind w:left="1368" w:hanging="360"/>
      </w:pPr>
      <w:rPr>
        <w:rFonts w:ascii="Courier New" w:hAnsi="Courier New" w:cs="Courier New" w:hint="default"/>
      </w:rPr>
    </w:lvl>
    <w:lvl w:ilvl="2" w:tplc="04090005">
      <w:start w:val="1"/>
      <w:numFmt w:val="bullet"/>
      <w:lvlText w:val=""/>
      <w:lvlJc w:val="left"/>
      <w:pPr>
        <w:ind w:left="2088" w:hanging="360"/>
      </w:pPr>
      <w:rPr>
        <w:rFonts w:ascii="Wingdings" w:hAnsi="Wingdings" w:hint="default"/>
      </w:rPr>
    </w:lvl>
    <w:lvl w:ilvl="3" w:tplc="04090001">
      <w:start w:val="1"/>
      <w:numFmt w:val="bullet"/>
      <w:lvlText w:val=""/>
      <w:lvlJc w:val="left"/>
      <w:pPr>
        <w:ind w:left="2808" w:hanging="360"/>
      </w:pPr>
      <w:rPr>
        <w:rFonts w:ascii="Symbol" w:hAnsi="Symbol" w:hint="default"/>
      </w:rPr>
    </w:lvl>
    <w:lvl w:ilvl="4" w:tplc="04090003">
      <w:start w:val="1"/>
      <w:numFmt w:val="bullet"/>
      <w:lvlText w:val="o"/>
      <w:lvlJc w:val="left"/>
      <w:pPr>
        <w:ind w:left="3528" w:hanging="360"/>
      </w:pPr>
      <w:rPr>
        <w:rFonts w:ascii="Courier New" w:hAnsi="Courier New" w:cs="Courier New" w:hint="default"/>
      </w:rPr>
    </w:lvl>
    <w:lvl w:ilvl="5" w:tplc="04090005">
      <w:start w:val="1"/>
      <w:numFmt w:val="bullet"/>
      <w:lvlText w:val=""/>
      <w:lvlJc w:val="left"/>
      <w:pPr>
        <w:ind w:left="4248" w:hanging="360"/>
      </w:pPr>
      <w:rPr>
        <w:rFonts w:ascii="Wingdings" w:hAnsi="Wingdings" w:hint="default"/>
      </w:rPr>
    </w:lvl>
    <w:lvl w:ilvl="6" w:tplc="04090001">
      <w:start w:val="1"/>
      <w:numFmt w:val="bullet"/>
      <w:lvlText w:val=""/>
      <w:lvlJc w:val="left"/>
      <w:pPr>
        <w:ind w:left="4968" w:hanging="360"/>
      </w:pPr>
      <w:rPr>
        <w:rFonts w:ascii="Symbol" w:hAnsi="Symbol" w:hint="default"/>
      </w:rPr>
    </w:lvl>
    <w:lvl w:ilvl="7" w:tplc="04090003">
      <w:start w:val="1"/>
      <w:numFmt w:val="bullet"/>
      <w:lvlText w:val="o"/>
      <w:lvlJc w:val="left"/>
      <w:pPr>
        <w:ind w:left="5688" w:hanging="360"/>
      </w:pPr>
      <w:rPr>
        <w:rFonts w:ascii="Courier New" w:hAnsi="Courier New" w:cs="Courier New" w:hint="default"/>
      </w:rPr>
    </w:lvl>
    <w:lvl w:ilvl="8" w:tplc="04090005">
      <w:start w:val="1"/>
      <w:numFmt w:val="bullet"/>
      <w:lvlText w:val=""/>
      <w:lvlJc w:val="left"/>
      <w:pPr>
        <w:ind w:left="6408" w:hanging="360"/>
      </w:pPr>
      <w:rPr>
        <w:rFonts w:ascii="Wingdings" w:hAnsi="Wingdings" w:hint="default"/>
      </w:rPr>
    </w:lvl>
  </w:abstractNum>
  <w:abstractNum w:abstractNumId="36"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0882BBE"/>
    <w:multiLevelType w:val="hybridMultilevel"/>
    <w:tmpl w:val="DB2CB49A"/>
    <w:lvl w:ilvl="0" w:tplc="C0AAC55C">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50A751C2"/>
    <w:multiLevelType w:val="multilevel"/>
    <w:tmpl w:val="50A751C2"/>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9" w15:restartNumberingAfterBreak="0">
    <w:nsid w:val="5745407B"/>
    <w:multiLevelType w:val="multilevel"/>
    <w:tmpl w:val="5745407B"/>
    <w:lvl w:ilvl="0">
      <w:start w:val="5"/>
      <w:numFmt w:val="bullet"/>
      <w:lvlText w:val="-"/>
      <w:lvlJc w:val="left"/>
      <w:pPr>
        <w:ind w:left="840" w:hanging="420"/>
      </w:pPr>
      <w:rPr>
        <w:rFonts w:ascii="Times New Roman" w:eastAsia="SimSu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20B1D0D"/>
    <w:multiLevelType w:val="multilevel"/>
    <w:tmpl w:val="620B1D0D"/>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3" w15:restartNumberingAfterBreak="0">
    <w:nsid w:val="72CC3B8C"/>
    <w:multiLevelType w:val="hybridMultilevel"/>
    <w:tmpl w:val="DDBE4668"/>
    <w:lvl w:ilvl="0" w:tplc="61428B4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7D380FCC"/>
    <w:multiLevelType w:val="multilevel"/>
    <w:tmpl w:val="7D380FCC"/>
    <w:lvl w:ilvl="0">
      <w:start w:val="6"/>
      <w:numFmt w:val="bullet"/>
      <w:lvlText w:val="-"/>
      <w:lvlJc w:val="left"/>
      <w:pPr>
        <w:ind w:left="720" w:hanging="360"/>
      </w:pPr>
      <w:rPr>
        <w:rFonts w:ascii="Times New Roman" w:eastAsiaTheme="minorEastAsia" w:hAnsi="Times New Roman" w:cs="Times New Roman"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FB044F8"/>
    <w:multiLevelType w:val="hybridMultilevel"/>
    <w:tmpl w:val="E1A6454E"/>
    <w:lvl w:ilvl="0" w:tplc="B70827F8">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1520314823">
    <w:abstractNumId w:val="3"/>
  </w:num>
  <w:num w:numId="2" w16cid:durableId="2032339158">
    <w:abstractNumId w:val="5"/>
  </w:num>
  <w:num w:numId="3" w16cid:durableId="608388305">
    <w:abstractNumId w:val="8"/>
  </w:num>
  <w:num w:numId="4" w16cid:durableId="507140867">
    <w:abstractNumId w:val="9"/>
  </w:num>
  <w:num w:numId="5" w16cid:durableId="354161112">
    <w:abstractNumId w:val="6"/>
  </w:num>
  <w:num w:numId="6" w16cid:durableId="1496064859">
    <w:abstractNumId w:val="2"/>
  </w:num>
  <w:num w:numId="7" w16cid:durableId="1814829674">
    <w:abstractNumId w:val="7"/>
  </w:num>
  <w:num w:numId="8" w16cid:durableId="728501456">
    <w:abstractNumId w:val="4"/>
  </w:num>
  <w:num w:numId="9" w16cid:durableId="2112818915">
    <w:abstractNumId w:val="1"/>
  </w:num>
  <w:num w:numId="10" w16cid:durableId="986475983">
    <w:abstractNumId w:val="0"/>
  </w:num>
  <w:num w:numId="11" w16cid:durableId="876698956">
    <w:abstractNumId w:val="24"/>
  </w:num>
  <w:num w:numId="12" w16cid:durableId="106391404">
    <w:abstractNumId w:val="42"/>
  </w:num>
  <w:num w:numId="13" w16cid:durableId="48699628">
    <w:abstractNumId w:val="46"/>
  </w:num>
  <w:num w:numId="14" w16cid:durableId="1235355184">
    <w:abstractNumId w:val="27"/>
  </w:num>
  <w:num w:numId="15" w16cid:durableId="516892976">
    <w:abstractNumId w:val="39"/>
  </w:num>
  <w:num w:numId="16" w16cid:durableId="1074208436">
    <w:abstractNumId w:val="38"/>
  </w:num>
  <w:num w:numId="17" w16cid:durableId="1890414325">
    <w:abstractNumId w:val="21"/>
  </w:num>
  <w:num w:numId="18" w16cid:durableId="172843715">
    <w:abstractNumId w:val="22"/>
  </w:num>
  <w:num w:numId="19" w16cid:durableId="805121796">
    <w:abstractNumId w:val="40"/>
  </w:num>
  <w:num w:numId="20" w16cid:durableId="1358000160">
    <w:abstractNumId w:val="29"/>
  </w:num>
  <w:num w:numId="21" w16cid:durableId="959652305">
    <w:abstractNumId w:val="13"/>
  </w:num>
  <w:num w:numId="22" w16cid:durableId="440884541">
    <w:abstractNumId w:val="20"/>
  </w:num>
  <w:num w:numId="23" w16cid:durableId="1704358709">
    <w:abstractNumId w:val="36"/>
  </w:num>
  <w:num w:numId="24" w16cid:durableId="1886913144">
    <w:abstractNumId w:val="45"/>
  </w:num>
  <w:num w:numId="25" w16cid:durableId="9457060">
    <w:abstractNumId w:val="31"/>
  </w:num>
  <w:num w:numId="26" w16cid:durableId="1147279153">
    <w:abstractNumId w:val="34"/>
  </w:num>
  <w:num w:numId="27" w16cid:durableId="999844288">
    <w:abstractNumId w:val="41"/>
  </w:num>
  <w:num w:numId="28" w16cid:durableId="241718457">
    <w:abstractNumId w:val="47"/>
  </w:num>
  <w:num w:numId="29" w16cid:durableId="545917331">
    <w:abstractNumId w:val="32"/>
  </w:num>
  <w:num w:numId="30" w16cid:durableId="1687562631">
    <w:abstractNumId w:val="10"/>
  </w:num>
  <w:num w:numId="31" w16cid:durableId="1553810459">
    <w:abstractNumId w:val="18"/>
  </w:num>
  <w:num w:numId="32" w16cid:durableId="1933927158">
    <w:abstractNumId w:val="33"/>
  </w:num>
  <w:num w:numId="33" w16cid:durableId="61369923">
    <w:abstractNumId w:val="44"/>
  </w:num>
  <w:num w:numId="34" w16cid:durableId="933904358">
    <w:abstractNumId w:val="17"/>
  </w:num>
  <w:num w:numId="35" w16cid:durableId="546727101">
    <w:abstractNumId w:val="28"/>
  </w:num>
  <w:num w:numId="36" w16cid:durableId="1814522321">
    <w:abstractNumId w:val="19"/>
  </w:num>
  <w:num w:numId="37" w16cid:durableId="639384731">
    <w:abstractNumId w:val="14"/>
  </w:num>
  <w:num w:numId="38" w16cid:durableId="393509930">
    <w:abstractNumId w:val="12"/>
  </w:num>
  <w:num w:numId="39" w16cid:durableId="806436019">
    <w:abstractNumId w:val="15"/>
  </w:num>
  <w:num w:numId="40" w16cid:durableId="1204899831">
    <w:abstractNumId w:val="43"/>
  </w:num>
  <w:num w:numId="41" w16cid:durableId="748582015">
    <w:abstractNumId w:val="11"/>
  </w:num>
  <w:num w:numId="42" w16cid:durableId="673341812">
    <w:abstractNumId w:val="23"/>
  </w:num>
  <w:num w:numId="43" w16cid:durableId="818616078">
    <w:abstractNumId w:val="25"/>
  </w:num>
  <w:num w:numId="44" w16cid:durableId="1256209866">
    <w:abstractNumId w:val="30"/>
  </w:num>
  <w:num w:numId="45" w16cid:durableId="506485191">
    <w:abstractNumId w:val="26"/>
  </w:num>
  <w:num w:numId="46" w16cid:durableId="895706658">
    <w:abstractNumId w:val="37"/>
  </w:num>
  <w:num w:numId="47" w16cid:durableId="544873130">
    <w:abstractNumId w:val="35"/>
  </w:num>
  <w:num w:numId="48" w16cid:durableId="1852572869">
    <w:abstractNumId w:val="35"/>
  </w:num>
  <w:num w:numId="49" w16cid:durableId="665791639">
    <w:abstractNumId w:val="16"/>
  </w:num>
  <w:num w:numId="50" w16cid:durableId="838428503">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2ED"/>
    <w:rsid w:val="00022A4B"/>
    <w:rsid w:val="000270B9"/>
    <w:rsid w:val="00033397"/>
    <w:rsid w:val="00040095"/>
    <w:rsid w:val="00041157"/>
    <w:rsid w:val="00043BA4"/>
    <w:rsid w:val="00051834"/>
    <w:rsid w:val="00054A22"/>
    <w:rsid w:val="00062023"/>
    <w:rsid w:val="000655A6"/>
    <w:rsid w:val="000731F3"/>
    <w:rsid w:val="00075DAF"/>
    <w:rsid w:val="00080512"/>
    <w:rsid w:val="00084E16"/>
    <w:rsid w:val="00087092"/>
    <w:rsid w:val="000961A8"/>
    <w:rsid w:val="000A3A02"/>
    <w:rsid w:val="000C47C3"/>
    <w:rsid w:val="000C4EA4"/>
    <w:rsid w:val="000D0526"/>
    <w:rsid w:val="000D58AB"/>
    <w:rsid w:val="000E3080"/>
    <w:rsid w:val="000E3EB7"/>
    <w:rsid w:val="0010268D"/>
    <w:rsid w:val="00104A8C"/>
    <w:rsid w:val="00125960"/>
    <w:rsid w:val="00133525"/>
    <w:rsid w:val="0013473A"/>
    <w:rsid w:val="00173E3B"/>
    <w:rsid w:val="00174E78"/>
    <w:rsid w:val="00176E36"/>
    <w:rsid w:val="00181A20"/>
    <w:rsid w:val="00196BFC"/>
    <w:rsid w:val="001A23D4"/>
    <w:rsid w:val="001A4C42"/>
    <w:rsid w:val="001A7420"/>
    <w:rsid w:val="001B6637"/>
    <w:rsid w:val="001C21C3"/>
    <w:rsid w:val="001D02C2"/>
    <w:rsid w:val="001D134E"/>
    <w:rsid w:val="001D657B"/>
    <w:rsid w:val="001F0C1D"/>
    <w:rsid w:val="001F1132"/>
    <w:rsid w:val="001F168B"/>
    <w:rsid w:val="00221F09"/>
    <w:rsid w:val="00223D53"/>
    <w:rsid w:val="00224D57"/>
    <w:rsid w:val="002347A2"/>
    <w:rsid w:val="00246FAF"/>
    <w:rsid w:val="00255C5C"/>
    <w:rsid w:val="00261B69"/>
    <w:rsid w:val="00263436"/>
    <w:rsid w:val="00264857"/>
    <w:rsid w:val="002675F0"/>
    <w:rsid w:val="00270042"/>
    <w:rsid w:val="002760EE"/>
    <w:rsid w:val="00276AF2"/>
    <w:rsid w:val="002834A9"/>
    <w:rsid w:val="002B6339"/>
    <w:rsid w:val="002C0DC7"/>
    <w:rsid w:val="002D3590"/>
    <w:rsid w:val="002E00EE"/>
    <w:rsid w:val="002E3E38"/>
    <w:rsid w:val="00311C1D"/>
    <w:rsid w:val="00315B85"/>
    <w:rsid w:val="003172DC"/>
    <w:rsid w:val="003225D9"/>
    <w:rsid w:val="00327AF2"/>
    <w:rsid w:val="00351AF7"/>
    <w:rsid w:val="00351E6D"/>
    <w:rsid w:val="0035462D"/>
    <w:rsid w:val="00356555"/>
    <w:rsid w:val="003765B8"/>
    <w:rsid w:val="00376C12"/>
    <w:rsid w:val="00383BED"/>
    <w:rsid w:val="003852B8"/>
    <w:rsid w:val="00387190"/>
    <w:rsid w:val="003969DA"/>
    <w:rsid w:val="00397729"/>
    <w:rsid w:val="003C2EFF"/>
    <w:rsid w:val="003C3971"/>
    <w:rsid w:val="003E01D1"/>
    <w:rsid w:val="003E17D0"/>
    <w:rsid w:val="003E26D5"/>
    <w:rsid w:val="0041588E"/>
    <w:rsid w:val="00423334"/>
    <w:rsid w:val="004345EC"/>
    <w:rsid w:val="00453FC9"/>
    <w:rsid w:val="00464BC0"/>
    <w:rsid w:val="00464E31"/>
    <w:rsid w:val="00465515"/>
    <w:rsid w:val="0047157E"/>
    <w:rsid w:val="004917CE"/>
    <w:rsid w:val="004922D6"/>
    <w:rsid w:val="0049242A"/>
    <w:rsid w:val="0049751D"/>
    <w:rsid w:val="004B37F5"/>
    <w:rsid w:val="004C20F6"/>
    <w:rsid w:val="004C30AC"/>
    <w:rsid w:val="004D3578"/>
    <w:rsid w:val="004E17A2"/>
    <w:rsid w:val="004E207D"/>
    <w:rsid w:val="004E213A"/>
    <w:rsid w:val="004E7161"/>
    <w:rsid w:val="004F0988"/>
    <w:rsid w:val="004F3340"/>
    <w:rsid w:val="005069D6"/>
    <w:rsid w:val="00526059"/>
    <w:rsid w:val="0053388B"/>
    <w:rsid w:val="00535773"/>
    <w:rsid w:val="00540367"/>
    <w:rsid w:val="00543E6C"/>
    <w:rsid w:val="005517AD"/>
    <w:rsid w:val="00552271"/>
    <w:rsid w:val="00556951"/>
    <w:rsid w:val="005574B3"/>
    <w:rsid w:val="005613C7"/>
    <w:rsid w:val="00565087"/>
    <w:rsid w:val="0057363F"/>
    <w:rsid w:val="00576F23"/>
    <w:rsid w:val="00577526"/>
    <w:rsid w:val="0058084E"/>
    <w:rsid w:val="005945F3"/>
    <w:rsid w:val="00597B11"/>
    <w:rsid w:val="005C0C13"/>
    <w:rsid w:val="005D2E01"/>
    <w:rsid w:val="005D7526"/>
    <w:rsid w:val="005E4BB2"/>
    <w:rsid w:val="005F0299"/>
    <w:rsid w:val="005F1ABF"/>
    <w:rsid w:val="005F788A"/>
    <w:rsid w:val="00602AEA"/>
    <w:rsid w:val="00610DB7"/>
    <w:rsid w:val="00613599"/>
    <w:rsid w:val="00614FDF"/>
    <w:rsid w:val="0063543D"/>
    <w:rsid w:val="00640023"/>
    <w:rsid w:val="0064262B"/>
    <w:rsid w:val="00647114"/>
    <w:rsid w:val="006616CF"/>
    <w:rsid w:val="00670CF4"/>
    <w:rsid w:val="006901CD"/>
    <w:rsid w:val="006912E9"/>
    <w:rsid w:val="006A286D"/>
    <w:rsid w:val="006A323F"/>
    <w:rsid w:val="006A633E"/>
    <w:rsid w:val="006B30D0"/>
    <w:rsid w:val="006B517D"/>
    <w:rsid w:val="006C1550"/>
    <w:rsid w:val="006C311A"/>
    <w:rsid w:val="006C3D95"/>
    <w:rsid w:val="006C59E2"/>
    <w:rsid w:val="006E4315"/>
    <w:rsid w:val="006E5C86"/>
    <w:rsid w:val="006E770F"/>
    <w:rsid w:val="007000D6"/>
    <w:rsid w:val="00701116"/>
    <w:rsid w:val="0071174C"/>
    <w:rsid w:val="00713C44"/>
    <w:rsid w:val="00734A5B"/>
    <w:rsid w:val="0074026F"/>
    <w:rsid w:val="007429F6"/>
    <w:rsid w:val="00744E76"/>
    <w:rsid w:val="00765EA3"/>
    <w:rsid w:val="00767DD2"/>
    <w:rsid w:val="00774DA4"/>
    <w:rsid w:val="00780DCB"/>
    <w:rsid w:val="00781F0F"/>
    <w:rsid w:val="00784B49"/>
    <w:rsid w:val="00797D48"/>
    <w:rsid w:val="007A33F7"/>
    <w:rsid w:val="007B008F"/>
    <w:rsid w:val="007B600E"/>
    <w:rsid w:val="007E2050"/>
    <w:rsid w:val="007F0F4A"/>
    <w:rsid w:val="007F1C9E"/>
    <w:rsid w:val="007F5688"/>
    <w:rsid w:val="008028A4"/>
    <w:rsid w:val="008214DB"/>
    <w:rsid w:val="008232A8"/>
    <w:rsid w:val="00830747"/>
    <w:rsid w:val="00830904"/>
    <w:rsid w:val="00834F0F"/>
    <w:rsid w:val="00862A3C"/>
    <w:rsid w:val="00874F4B"/>
    <w:rsid w:val="008768CA"/>
    <w:rsid w:val="008851CA"/>
    <w:rsid w:val="008A3287"/>
    <w:rsid w:val="008C0960"/>
    <w:rsid w:val="008C384C"/>
    <w:rsid w:val="008C7B64"/>
    <w:rsid w:val="008E2D68"/>
    <w:rsid w:val="008E6756"/>
    <w:rsid w:val="0090271F"/>
    <w:rsid w:val="00902E23"/>
    <w:rsid w:val="009114D7"/>
    <w:rsid w:val="0091348E"/>
    <w:rsid w:val="00917CCB"/>
    <w:rsid w:val="009260C2"/>
    <w:rsid w:val="00933FB0"/>
    <w:rsid w:val="00942EC2"/>
    <w:rsid w:val="0094577F"/>
    <w:rsid w:val="00974FB2"/>
    <w:rsid w:val="00975DAE"/>
    <w:rsid w:val="009768BC"/>
    <w:rsid w:val="009A3106"/>
    <w:rsid w:val="009A4F48"/>
    <w:rsid w:val="009A5273"/>
    <w:rsid w:val="009A7C37"/>
    <w:rsid w:val="009C6FDA"/>
    <w:rsid w:val="009D096C"/>
    <w:rsid w:val="009E2532"/>
    <w:rsid w:val="009F37B7"/>
    <w:rsid w:val="00A01501"/>
    <w:rsid w:val="00A06851"/>
    <w:rsid w:val="00A10F02"/>
    <w:rsid w:val="00A12BA7"/>
    <w:rsid w:val="00A164B4"/>
    <w:rsid w:val="00A26956"/>
    <w:rsid w:val="00A27486"/>
    <w:rsid w:val="00A307D6"/>
    <w:rsid w:val="00A4618C"/>
    <w:rsid w:val="00A53724"/>
    <w:rsid w:val="00A56066"/>
    <w:rsid w:val="00A568A0"/>
    <w:rsid w:val="00A73129"/>
    <w:rsid w:val="00A81BC7"/>
    <w:rsid w:val="00A82346"/>
    <w:rsid w:val="00A92BA1"/>
    <w:rsid w:val="00A95A32"/>
    <w:rsid w:val="00AA1BA0"/>
    <w:rsid w:val="00AA2332"/>
    <w:rsid w:val="00AA5116"/>
    <w:rsid w:val="00AA7B02"/>
    <w:rsid w:val="00AB4A5D"/>
    <w:rsid w:val="00AC2830"/>
    <w:rsid w:val="00AC6BC6"/>
    <w:rsid w:val="00AD31F8"/>
    <w:rsid w:val="00AD45A1"/>
    <w:rsid w:val="00AD5B41"/>
    <w:rsid w:val="00AE6164"/>
    <w:rsid w:val="00AE65E2"/>
    <w:rsid w:val="00AF1460"/>
    <w:rsid w:val="00B01250"/>
    <w:rsid w:val="00B02E87"/>
    <w:rsid w:val="00B0432F"/>
    <w:rsid w:val="00B11544"/>
    <w:rsid w:val="00B15449"/>
    <w:rsid w:val="00B241DA"/>
    <w:rsid w:val="00B36160"/>
    <w:rsid w:val="00B6453A"/>
    <w:rsid w:val="00B710E4"/>
    <w:rsid w:val="00B71628"/>
    <w:rsid w:val="00B7380D"/>
    <w:rsid w:val="00B75D59"/>
    <w:rsid w:val="00B93086"/>
    <w:rsid w:val="00B95954"/>
    <w:rsid w:val="00B96B6F"/>
    <w:rsid w:val="00BA19ED"/>
    <w:rsid w:val="00BA4B8D"/>
    <w:rsid w:val="00BC0858"/>
    <w:rsid w:val="00BC0F7D"/>
    <w:rsid w:val="00BC1C4B"/>
    <w:rsid w:val="00BC7A0C"/>
    <w:rsid w:val="00BD7D31"/>
    <w:rsid w:val="00BE3255"/>
    <w:rsid w:val="00BE4859"/>
    <w:rsid w:val="00BF128E"/>
    <w:rsid w:val="00C074DD"/>
    <w:rsid w:val="00C1496A"/>
    <w:rsid w:val="00C23084"/>
    <w:rsid w:val="00C265E3"/>
    <w:rsid w:val="00C33079"/>
    <w:rsid w:val="00C45231"/>
    <w:rsid w:val="00C551FF"/>
    <w:rsid w:val="00C6688B"/>
    <w:rsid w:val="00C72833"/>
    <w:rsid w:val="00C77482"/>
    <w:rsid w:val="00C80F1D"/>
    <w:rsid w:val="00C91962"/>
    <w:rsid w:val="00C93F40"/>
    <w:rsid w:val="00CA3D0C"/>
    <w:rsid w:val="00CD0E4E"/>
    <w:rsid w:val="00D16F75"/>
    <w:rsid w:val="00D347CD"/>
    <w:rsid w:val="00D57972"/>
    <w:rsid w:val="00D62923"/>
    <w:rsid w:val="00D675A9"/>
    <w:rsid w:val="00D738D6"/>
    <w:rsid w:val="00D73DFC"/>
    <w:rsid w:val="00D755EB"/>
    <w:rsid w:val="00D76048"/>
    <w:rsid w:val="00D82E6F"/>
    <w:rsid w:val="00D87E00"/>
    <w:rsid w:val="00D9134D"/>
    <w:rsid w:val="00DA162F"/>
    <w:rsid w:val="00DA3A62"/>
    <w:rsid w:val="00DA7A03"/>
    <w:rsid w:val="00DB1818"/>
    <w:rsid w:val="00DC208A"/>
    <w:rsid w:val="00DC309B"/>
    <w:rsid w:val="00DC4DA2"/>
    <w:rsid w:val="00DC5599"/>
    <w:rsid w:val="00DC598C"/>
    <w:rsid w:val="00DD3AB0"/>
    <w:rsid w:val="00DD4C17"/>
    <w:rsid w:val="00DD74A5"/>
    <w:rsid w:val="00DE505E"/>
    <w:rsid w:val="00DF2B1F"/>
    <w:rsid w:val="00DF3838"/>
    <w:rsid w:val="00DF62CD"/>
    <w:rsid w:val="00DF7205"/>
    <w:rsid w:val="00DF7A69"/>
    <w:rsid w:val="00E16509"/>
    <w:rsid w:val="00E24999"/>
    <w:rsid w:val="00E31385"/>
    <w:rsid w:val="00E44582"/>
    <w:rsid w:val="00E44FFC"/>
    <w:rsid w:val="00E52F5C"/>
    <w:rsid w:val="00E63CCA"/>
    <w:rsid w:val="00E77645"/>
    <w:rsid w:val="00EA15B0"/>
    <w:rsid w:val="00EA5EA7"/>
    <w:rsid w:val="00EA66BD"/>
    <w:rsid w:val="00EC2EFB"/>
    <w:rsid w:val="00EC4A25"/>
    <w:rsid w:val="00EC52B2"/>
    <w:rsid w:val="00EF608C"/>
    <w:rsid w:val="00F025A2"/>
    <w:rsid w:val="00F04712"/>
    <w:rsid w:val="00F13360"/>
    <w:rsid w:val="00F15B1D"/>
    <w:rsid w:val="00F1727B"/>
    <w:rsid w:val="00F22EC7"/>
    <w:rsid w:val="00F325C8"/>
    <w:rsid w:val="00F34834"/>
    <w:rsid w:val="00F4363A"/>
    <w:rsid w:val="00F653B8"/>
    <w:rsid w:val="00F73DF5"/>
    <w:rsid w:val="00F75A11"/>
    <w:rsid w:val="00F77322"/>
    <w:rsid w:val="00F9008D"/>
    <w:rsid w:val="00FA1266"/>
    <w:rsid w:val="00FA27E1"/>
    <w:rsid w:val="00FB4206"/>
    <w:rsid w:val="00FC1192"/>
    <w:rsid w:val="00FC2AD2"/>
    <w:rsid w:val="00FF0807"/>
    <w:rsid w:val="00FF1DE4"/>
    <w:rsid w:val="00FF2E6B"/>
    <w:rsid w:val="0FD6750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3C0B21C"/>
  <w15:docId w15:val="{8277C28E-3554-4B85-ACB5-66E4E4482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semiHidden="1" w:uiPriority="39"/>
    <w:lsdException w:name="toc 6" w:semiHidden="1" w:uiPriority="39"/>
    <w:lsdException w:name="toc 7" w:semiHidden="1" w:uiPriority="39"/>
    <w:lsdException w:name="toc 8" w:uiPriority="39"/>
    <w:lsdException w:name="toc 9" w:uiPriority="39"/>
    <w:lsdException w:name="caption" w:semiHidden="1" w:uiPriority="35" w:unhideWhenUsed="1" w:qFormat="1"/>
    <w:lsdException w:name="annotation reference" w:qFormat="1"/>
    <w:lsdException w:name="Title" w:qFormat="1"/>
    <w:lsdException w:name="Default Paragraph Font" w:semiHidden="1" w:uiPriority="1" w:unhideWhenUsed="1"/>
    <w:lsdException w:name="Subtitle" w:qFormat="1"/>
    <w:lsdException w:name="Body Text First Indent" w:qFormat="1"/>
    <w:lsdException w:name="Body Text 2" w:qFormat="1"/>
    <w:lsdException w:name="Body Text 3" w:qFormat="1"/>
    <w:lsdException w:name="Block Text"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6E4315"/>
    <w:rPr>
      <w:rFonts w:ascii="Arial" w:hAnsi="Arial"/>
      <w:sz w:val="36"/>
      <w:lang w:eastAsia="en-US"/>
    </w:rPr>
  </w:style>
  <w:style w:type="character" w:customStyle="1" w:styleId="Heading2Char">
    <w:name w:val="Heading 2 Char"/>
    <w:link w:val="Heading2"/>
    <w:qFormat/>
    <w:rPr>
      <w:rFonts w:ascii="Arial" w:hAnsi="Arial"/>
      <w:sz w:val="32"/>
      <w:lang w:eastAsia="en-US"/>
    </w:rPr>
  </w:style>
  <w:style w:type="character" w:customStyle="1" w:styleId="Heading3Char">
    <w:name w:val="Heading 3 Char"/>
    <w:link w:val="Heading3"/>
    <w:qFormat/>
    <w:rPr>
      <w:rFonts w:ascii="Arial" w:hAnsi="Arial"/>
      <w:sz w:val="28"/>
      <w:lang w:eastAsia="en-US"/>
    </w:rPr>
  </w:style>
  <w:style w:type="character" w:customStyle="1" w:styleId="Heading4Char">
    <w:name w:val="Heading 4 Char"/>
    <w:basedOn w:val="DefaultParagraphFont"/>
    <w:link w:val="Heading4"/>
    <w:rsid w:val="006E4315"/>
    <w:rPr>
      <w:rFonts w:ascii="Arial" w:hAnsi="Arial"/>
      <w:sz w:val="24"/>
      <w:lang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6E4315"/>
    <w:rPr>
      <w:rFonts w:ascii="Arial" w:hAnsi="Arial"/>
      <w:sz w:val="36"/>
      <w:lang w:eastAsia="en-US"/>
    </w:rPr>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Pr>
      <w:rFonts w:ascii="Consolas" w:hAnsi="Consolas"/>
      <w:lang w:eastAsia="en-US"/>
    </w:rPr>
  </w:style>
  <w:style w:type="paragraph" w:styleId="List3">
    <w:name w:val="List 3"/>
    <w:basedOn w:val="Normal"/>
    <w:pPr>
      <w:ind w:left="849" w:hanging="283"/>
      <w:contextualSpacing/>
    </w:p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character" w:customStyle="1" w:styleId="NoteHeadingChar">
    <w:name w:val="Note Heading Char"/>
    <w:basedOn w:val="DefaultParagraphFont"/>
    <w:link w:val="NoteHeading"/>
    <w:rPr>
      <w:lang w:eastAsia="en-US"/>
    </w:r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character" w:customStyle="1" w:styleId="E-mailSignatureChar">
    <w:name w:val="E-mail Signature Char"/>
    <w:basedOn w:val="DefaultParagraphFont"/>
    <w:link w:val="E-mailSignature"/>
    <w:rPr>
      <w:lang w:eastAsia="en-US"/>
    </w:r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uiPriority w:val="35"/>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pPr>
      <w:spacing w:after="0"/>
    </w:pPr>
    <w:rPr>
      <w:rFonts w:ascii="Segoe UI" w:hAnsi="Segoe UI" w:cs="Segoe UI"/>
      <w:sz w:val="16"/>
      <w:szCs w:val="16"/>
    </w:rPr>
  </w:style>
  <w:style w:type="character" w:customStyle="1" w:styleId="DocumentMapChar">
    <w:name w:val="Document Map Char"/>
    <w:basedOn w:val="DefaultParagraphFont"/>
    <w:link w:val="DocumentMap"/>
    <w:rPr>
      <w:rFonts w:ascii="Segoe UI" w:hAnsi="Segoe UI" w:cs="Segoe UI"/>
      <w:sz w:val="16"/>
      <w:szCs w:val="16"/>
      <w:lang w:eastAsia="en-US"/>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character" w:customStyle="1" w:styleId="CommentTextChar">
    <w:name w:val="Comment Text Char"/>
    <w:basedOn w:val="DefaultParagraphFont"/>
    <w:link w:val="CommentText"/>
    <w:rPr>
      <w:lang w:eastAsia="en-US"/>
    </w:rP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style>
  <w:style w:type="character" w:customStyle="1" w:styleId="SalutationChar">
    <w:name w:val="Salutation Char"/>
    <w:basedOn w:val="DefaultParagraphFont"/>
    <w:link w:val="Salutation"/>
    <w:rPr>
      <w:lang w:eastAsia="en-US"/>
    </w:rPr>
  </w:style>
  <w:style w:type="paragraph" w:styleId="BodyText3">
    <w:name w:val="Body Text 3"/>
    <w:basedOn w:val="Normal"/>
    <w:link w:val="BodyText3Char"/>
    <w:qFormat/>
    <w:pPr>
      <w:spacing w:after="120"/>
    </w:pPr>
    <w:rPr>
      <w:sz w:val="16"/>
      <w:szCs w:val="16"/>
    </w:rPr>
  </w:style>
  <w:style w:type="character" w:customStyle="1" w:styleId="BodyText3Char">
    <w:name w:val="Body Text 3 Char"/>
    <w:basedOn w:val="DefaultParagraphFont"/>
    <w:link w:val="BodyText3"/>
    <w:qFormat/>
    <w:rPr>
      <w:sz w:val="16"/>
      <w:szCs w:val="16"/>
      <w:lang w:eastAsia="en-US"/>
    </w:rPr>
  </w:style>
  <w:style w:type="paragraph" w:styleId="Closing">
    <w:name w:val="Closing"/>
    <w:basedOn w:val="Normal"/>
    <w:link w:val="ClosingChar"/>
    <w:pPr>
      <w:spacing w:after="0"/>
      <w:ind w:left="4252"/>
    </w:pPr>
  </w:style>
  <w:style w:type="character" w:customStyle="1" w:styleId="ClosingChar">
    <w:name w:val="Closing Char"/>
    <w:basedOn w:val="DefaultParagraphFont"/>
    <w:link w:val="Closing"/>
    <w:rPr>
      <w:lang w:eastAsia="en-US"/>
    </w:r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character" w:customStyle="1" w:styleId="BodyTextChar">
    <w:name w:val="Body Text Char"/>
    <w:basedOn w:val="DefaultParagraphFont"/>
    <w:link w:val="BodyText"/>
    <w:qFormat/>
    <w:rPr>
      <w:lang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qFormat/>
    <w:rPr>
      <w:lang w:eastAsia="en-US"/>
    </w:rPr>
  </w:style>
  <w:style w:type="paragraph" w:styleId="ListNumber3">
    <w:name w:val="List Number 3"/>
    <w:basedOn w:val="Normal"/>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pPr>
      <w:numPr>
        <w:numId w:val="7"/>
      </w:numPr>
      <w:contextualSpacing/>
    </w:pPr>
  </w:style>
  <w:style w:type="paragraph" w:styleId="HTMLAddress">
    <w:name w:val="HTML Address"/>
    <w:basedOn w:val="Normal"/>
    <w:link w:val="HTMLAddressChar"/>
    <w:pPr>
      <w:spacing w:after="0"/>
    </w:pPr>
    <w:rPr>
      <w:i/>
      <w:iCs/>
    </w:rPr>
  </w:style>
  <w:style w:type="character" w:customStyle="1" w:styleId="HTMLAddressChar">
    <w:name w:val="HTML Address Char"/>
    <w:basedOn w:val="DefaultParagraphFont"/>
    <w:link w:val="HTMLAddress"/>
    <w:rPr>
      <w:i/>
      <w:iCs/>
      <w:lang w:eastAsia="en-US"/>
    </w:rPr>
  </w:style>
  <w:style w:type="paragraph" w:styleId="Index4">
    <w:name w:val="index 4"/>
    <w:basedOn w:val="Normal"/>
    <w:next w:val="Normal"/>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ListBullet5">
    <w:name w:val="List Bullet 5"/>
    <w:basedOn w:val="Normal"/>
    <w:pPr>
      <w:numPr>
        <w:numId w:val="8"/>
      </w:numPr>
      <w:contextualSpacing/>
    </w:pPr>
  </w:style>
  <w:style w:type="paragraph" w:styleId="ListNumber4">
    <w:name w:val="List Number 4"/>
    <w:basedOn w:val="Normal"/>
    <w:pPr>
      <w:numPr>
        <w:numId w:val="9"/>
      </w:numPr>
      <w:contextualSpacing/>
    </w:pPr>
  </w:style>
  <w:style w:type="paragraph" w:styleId="TOC8">
    <w:name w:val="toc 8"/>
    <w:basedOn w:val="TOC1"/>
    <w:uiPriority w:val="39"/>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character" w:customStyle="1" w:styleId="DateChar">
    <w:name w:val="Date Char"/>
    <w:basedOn w:val="DefaultParagraphFont"/>
    <w:link w:val="Date"/>
    <w:rPr>
      <w:lang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basedOn w:val="DefaultParagraphFont"/>
    <w:link w:val="BodyTextIndent2"/>
    <w:rPr>
      <w:lang w:eastAsia="en-US"/>
    </w:rPr>
  </w:style>
  <w:style w:type="paragraph" w:styleId="EndnoteText">
    <w:name w:val="endnote text"/>
    <w:basedOn w:val="Normal"/>
    <w:link w:val="EndnoteTextChar"/>
    <w:pPr>
      <w:spacing w:after="0"/>
    </w:pPr>
  </w:style>
  <w:style w:type="character" w:customStyle="1" w:styleId="EndnoteTextChar">
    <w:name w:val="Endnote Text Char"/>
    <w:basedOn w:val="DefaultParagraphFont"/>
    <w:link w:val="EndnoteText"/>
    <w:rPr>
      <w:lang w:eastAsia="en-US"/>
    </w:r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unhideWhenUsed/>
    <w:pPr>
      <w:spacing w:after="0"/>
    </w:pPr>
    <w:rPr>
      <w:rFonts w:ascii="Segoe UI" w:hAnsi="Segoe UI" w:cs="Segoe UI"/>
      <w:sz w:val="18"/>
      <w:szCs w:val="18"/>
    </w:rPr>
  </w:style>
  <w:style w:type="character" w:customStyle="1" w:styleId="BalloonTextChar">
    <w:name w:val="Balloon Text Char"/>
    <w:basedOn w:val="DefaultParagraphFont"/>
    <w:link w:val="BalloonText"/>
    <w:rPr>
      <w:rFonts w:ascii="Segoe UI" w:hAnsi="Segoe UI" w:cs="Segoe UI"/>
      <w:sz w:val="18"/>
      <w:szCs w:val="18"/>
      <w:lang w:eastAsia="en-US"/>
    </w:rPr>
  </w:style>
  <w:style w:type="paragraph" w:styleId="Footer">
    <w:name w:val="footer"/>
    <w:basedOn w:val="Heade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character" w:customStyle="1" w:styleId="HeaderChar">
    <w:name w:val="Header Char"/>
    <w:link w:val="Header"/>
    <w:rsid w:val="006E4315"/>
    <w:rPr>
      <w:rFonts w:ascii="Arial" w:hAnsi="Arial"/>
      <w:b/>
      <w:sz w:val="18"/>
      <w:lang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character" w:customStyle="1" w:styleId="SignatureChar">
    <w:name w:val="Signature Char"/>
    <w:basedOn w:val="DefaultParagraphFont"/>
    <w:link w:val="Signature"/>
    <w:rPr>
      <w:lang w:eastAsia="en-US"/>
    </w:r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character" w:customStyle="1" w:styleId="SubtitleChar">
    <w:name w:val="Subtitle Char"/>
    <w:basedOn w:val="DefaultParagraphFont"/>
    <w:link w:val="Subtitle"/>
    <w:rPr>
      <w:rFonts w:asciiTheme="minorHAnsi" w:eastAsiaTheme="minorEastAsia" w:hAnsiTheme="minorHAnsi" w:cstheme="minorBidi"/>
      <w:color w:val="595959" w:themeColor="text1" w:themeTint="A6"/>
      <w:spacing w:val="15"/>
      <w:sz w:val="22"/>
      <w:szCs w:val="22"/>
      <w:lang w:eastAsia="en-US"/>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character" w:customStyle="1" w:styleId="FootnoteTextChar">
    <w:name w:val="Footnote Text Char"/>
    <w:basedOn w:val="DefaultParagraphFont"/>
    <w:link w:val="FootnoteText"/>
    <w:rPr>
      <w:lang w:eastAsia="en-US"/>
    </w:r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basedOn w:val="DefaultParagraphFont"/>
    <w:link w:val="BodyTextIndent3"/>
    <w:rPr>
      <w:sz w:val="16"/>
      <w:szCs w:val="16"/>
      <w:lang w:eastAsia="en-US"/>
    </w:rPr>
  </w:style>
  <w:style w:type="paragraph" w:styleId="Index7">
    <w:name w:val="index 7"/>
    <w:basedOn w:val="Normal"/>
    <w:next w:val="Normal"/>
    <w:pPr>
      <w:spacing w:after="0"/>
      <w:ind w:left="1400" w:hanging="200"/>
    </w:pPr>
  </w:style>
  <w:style w:type="paragraph" w:styleId="Index9">
    <w:name w:val="index 9"/>
    <w:basedOn w:val="Normal"/>
    <w:next w:val="Normal"/>
    <w:pPr>
      <w:spacing w:after="0"/>
      <w:ind w:left="1800" w:hanging="200"/>
    </w:pPr>
  </w:style>
  <w:style w:type="paragraph" w:styleId="TableofFigures">
    <w:name w:val="table of figures"/>
    <w:basedOn w:val="Normal"/>
    <w:next w:val="Normal"/>
    <w:pPr>
      <w:spacing w:after="0"/>
    </w:pPr>
  </w:style>
  <w:style w:type="paragraph" w:styleId="TOC9">
    <w:name w:val="toc 9"/>
    <w:basedOn w:val="TOC8"/>
    <w:uiPriority w:val="39"/>
    <w:pPr>
      <w:ind w:left="1418" w:hanging="1418"/>
    </w:pPr>
  </w:style>
  <w:style w:type="paragraph" w:styleId="BodyText2">
    <w:name w:val="Body Text 2"/>
    <w:basedOn w:val="Normal"/>
    <w:link w:val="BodyText2Char"/>
    <w:qFormat/>
    <w:pPr>
      <w:spacing w:after="120" w:line="480" w:lineRule="auto"/>
    </w:pPr>
  </w:style>
  <w:style w:type="character" w:customStyle="1" w:styleId="BodyText2Char">
    <w:name w:val="Body Text 2 Char"/>
    <w:basedOn w:val="DefaultParagraphFont"/>
    <w:link w:val="BodyText2"/>
    <w:qFormat/>
    <w:rPr>
      <w:lang w:eastAsia="en-US"/>
    </w:r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HTMLPreformatted">
    <w:name w:val="HTML Preformatted"/>
    <w:basedOn w:val="Normal"/>
    <w:link w:val="HTMLPreformattedChar"/>
    <w:pPr>
      <w:spacing w:after="0"/>
    </w:pPr>
    <w:rPr>
      <w:rFonts w:ascii="Consolas" w:hAnsi="Consolas"/>
    </w:rPr>
  </w:style>
  <w:style w:type="character" w:customStyle="1" w:styleId="HTMLPreformattedChar">
    <w:name w:val="HTML Preformatted Char"/>
    <w:basedOn w:val="DefaultParagraphFont"/>
    <w:link w:val="HTMLPreformatted"/>
    <w:rPr>
      <w:rFonts w:ascii="Consolas" w:hAnsi="Consolas"/>
      <w:lang w:eastAsia="en-US"/>
    </w:rPr>
  </w:style>
  <w:style w:type="paragraph" w:styleId="NormalWeb">
    <w:name w:val="Normal (Web)"/>
    <w:basedOn w:val="Normal"/>
    <w:uiPriority w:val="99"/>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basedOn w:val="CommentTextChar"/>
    <w:link w:val="CommentSubject"/>
    <w:rPr>
      <w:b/>
      <w:bCs/>
      <w:lang w:eastAsia="en-US"/>
    </w:rPr>
  </w:style>
  <w:style w:type="paragraph" w:styleId="BodyTextFirstIndent">
    <w:name w:val="Body Text First Indent"/>
    <w:basedOn w:val="BodyText"/>
    <w:link w:val="BodyTextFirstIndentChar"/>
    <w:qFormat/>
    <w:pPr>
      <w:spacing w:after="180"/>
      <w:ind w:firstLine="360"/>
    </w:pPr>
  </w:style>
  <w:style w:type="character" w:customStyle="1" w:styleId="BodyTextFirstIndentChar">
    <w:name w:val="Body Text First Indent Char"/>
    <w:basedOn w:val="BodyTextChar"/>
    <w:link w:val="BodyTextFirstIndent"/>
    <w:rPr>
      <w:lang w:eastAsia="en-US"/>
    </w:rPr>
  </w:style>
  <w:style w:type="paragraph" w:styleId="BodyTextFirstIndent2">
    <w:name w:val="Body Text First Indent 2"/>
    <w:basedOn w:val="BodyTextIndent"/>
    <w:link w:val="BodyTextFirstIndent2Char"/>
    <w:pPr>
      <w:spacing w:after="180"/>
      <w:ind w:left="360" w:firstLine="360"/>
    </w:pPr>
  </w:style>
  <w:style w:type="character" w:customStyle="1" w:styleId="BodyTextFirstIndent2Char">
    <w:name w:val="Body Text First Indent 2 Char"/>
    <w:basedOn w:val="BodyTextIndentChar"/>
    <w:link w:val="BodyTextFirstIndent2"/>
    <w:rPr>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Pr>
      <w:color w:val="954F72"/>
      <w:u w:val="single"/>
    </w:rPr>
  </w:style>
  <w:style w:type="character" w:styleId="Hyperlink">
    <w:name w:val="Hyperlink"/>
    <w:uiPriority w:val="99"/>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6E4315"/>
    <w:rPr>
      <w:rFonts w:ascii="Arial" w:hAnsi="Arial"/>
      <w:sz w:val="18"/>
      <w:lang w:eastAsia="en-US"/>
    </w:rPr>
  </w:style>
  <w:style w:type="character" w:customStyle="1" w:styleId="TAHCar">
    <w:name w:val="TAH C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character" w:customStyle="1" w:styleId="EXChar">
    <w:name w:val="EX Char"/>
    <w:link w:val="EX"/>
    <w:locked/>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Pr>
      <w:lang w:eastAsia="en-US"/>
    </w:rPr>
  </w:style>
  <w:style w:type="paragraph" w:customStyle="1" w:styleId="EditorsNote">
    <w:name w:val="Editor's Note"/>
    <w:basedOn w:val="NO"/>
    <w:link w:val="EditorsNoteChar"/>
    <w:qFormat/>
    <w:rsid w:val="001A23D4"/>
    <w:pPr>
      <w:ind w:left="1560" w:hanging="1276"/>
    </w:pPr>
    <w:rPr>
      <w:color w:val="FF0000"/>
    </w:rPr>
  </w:style>
  <w:style w:type="character" w:customStyle="1" w:styleId="EditorsNoteChar">
    <w:name w:val="Editor's Note Char"/>
    <w:link w:val="EditorsNote"/>
    <w:qFormat/>
    <w:rsid w:val="001A23D4"/>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keepNext/>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pPr>
      <w:keepNext/>
      <w:framePr w:w="10206" w:h="284" w:hRule="exact" w:wrap="notBeside" w:vAnchor="page" w:hAnchor="margin" w:y="1986"/>
      <w:widowControl w:val="0"/>
      <w:ind w:right="28"/>
      <w:jc w:val="right"/>
    </w:pPr>
    <w:rPr>
      <w:rFonts w:ascii="Arial" w:hAnsi="Arial"/>
      <w:i/>
      <w:lang w:eastAsia="en-US"/>
    </w:rPr>
  </w:style>
  <w:style w:type="paragraph" w:customStyle="1" w:styleId="ZT">
    <w:name w:val="ZT"/>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pPr>
      <w:keepNext/>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link w:val="TANChar"/>
    <w:pPr>
      <w:ind w:left="851" w:hanging="851"/>
    </w:pPr>
  </w:style>
  <w:style w:type="character" w:customStyle="1" w:styleId="TANChar">
    <w:name w:val="TAN Char"/>
    <w:link w:val="TAN"/>
    <w:qFormat/>
    <w:rsid w:val="006E4315"/>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lang w:eastAsia="en-US"/>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UnresolvedMention1">
    <w:name w:val="Unresolved Mention1"/>
    <w:uiPriority w:val="99"/>
    <w:semiHidden/>
    <w:unhideWhenUsed/>
    <w:rPr>
      <w:color w:val="605E5C"/>
      <w:shd w:val="clear" w:color="auto" w:fill="E1DFDD"/>
    </w:rPr>
  </w:style>
  <w:style w:type="paragraph" w:customStyle="1" w:styleId="Bibliography1">
    <w:name w:val="Bibliography1"/>
    <w:basedOn w:val="Normal"/>
    <w:next w:val="Normal"/>
    <w:uiPriority w:val="37"/>
    <w:semiHidden/>
    <w:unhideWhenUsed/>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basedOn w:val="Normal"/>
    <w:uiPriority w:val="34"/>
    <w:qFormat/>
    <w:pPr>
      <w:ind w:left="720"/>
      <w:contextualSpacing/>
    </w:pPr>
  </w:style>
  <w:style w:type="paragraph" w:styleId="NoSpacing">
    <w:name w:val="No Spacing"/>
    <w:uiPriority w:val="1"/>
    <w:qFormat/>
    <w:rPr>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rPr>
      <w:color w:val="000000"/>
      <w:lang w:val="en-GB" w:eastAsia="ja-JP"/>
    </w:rPr>
  </w:style>
  <w:style w:type="character" w:customStyle="1" w:styleId="NOChar">
    <w:name w:val="NO Char"/>
    <w:qFormat/>
    <w:rPr>
      <w:color w:val="000000"/>
      <w:lang w:val="en-GB" w:eastAsia="ja-JP"/>
    </w:rPr>
  </w:style>
  <w:style w:type="character" w:customStyle="1" w:styleId="B1Char1">
    <w:name w:val="B1 Char1"/>
    <w:rPr>
      <w:rFonts w:ascii="Times New Roman" w:hAnsi="Times New Roman"/>
      <w:lang w:eastAsia="en-US"/>
    </w:rPr>
  </w:style>
  <w:style w:type="paragraph" w:customStyle="1" w:styleId="ZC">
    <w:name w:val="ZC"/>
    <w:rsid w:val="006E4315"/>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6E4315"/>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6E4315"/>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6E4315"/>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6E4315"/>
    <w:pPr>
      <w:overflowPunct w:val="0"/>
      <w:autoSpaceDE w:val="0"/>
      <w:autoSpaceDN w:val="0"/>
      <w:adjustRightInd w:val="0"/>
      <w:ind w:left="2127" w:hanging="2127"/>
      <w:textAlignment w:val="baseline"/>
    </w:pPr>
    <w:rPr>
      <w:rFonts w:eastAsia="Malgun Gothic"/>
      <w:b/>
      <w:color w:val="FF0000"/>
      <w:lang w:eastAsia="ja-JP"/>
    </w:rPr>
  </w:style>
  <w:style w:type="character" w:styleId="Emphasis">
    <w:name w:val="Emphasis"/>
    <w:qFormat/>
    <w:rsid w:val="006E4315"/>
    <w:rPr>
      <w:i/>
      <w:iCs/>
    </w:rPr>
  </w:style>
  <w:style w:type="paragraph" w:customStyle="1" w:styleId="body">
    <w:name w:val="body"/>
    <w:basedOn w:val="Normal"/>
    <w:link w:val="bodyChar"/>
    <w:rsid w:val="006E4315"/>
    <w:pPr>
      <w:tabs>
        <w:tab w:val="left" w:pos="2160"/>
      </w:tabs>
      <w:spacing w:after="120"/>
      <w:jc w:val="both"/>
    </w:pPr>
    <w:rPr>
      <w:rFonts w:ascii="Bookman Old Style" w:eastAsia="Malgun Gothic" w:hAnsi="Bookman Old Style"/>
      <w:lang w:val="x-none" w:eastAsia="x-none"/>
    </w:rPr>
  </w:style>
  <w:style w:type="character" w:customStyle="1" w:styleId="bodyChar">
    <w:name w:val="body Char"/>
    <w:link w:val="body"/>
    <w:rsid w:val="006E4315"/>
    <w:rPr>
      <w:rFonts w:ascii="Bookman Old Style" w:eastAsia="Malgun Gothic" w:hAnsi="Bookman Old Style"/>
      <w:lang w:val="x-none" w:eastAsia="x-none"/>
    </w:rPr>
  </w:style>
  <w:style w:type="paragraph" w:styleId="Revision">
    <w:name w:val="Revision"/>
    <w:hidden/>
    <w:uiPriority w:val="99"/>
    <w:semiHidden/>
    <w:rsid w:val="00264857"/>
    <w:rPr>
      <w:rFonts w:eastAsia="Malgun Gothic"/>
      <w:color w:val="000000"/>
      <w:lang w:eastAsia="ja-JP"/>
    </w:rPr>
  </w:style>
  <w:style w:type="numbering" w:customStyle="1" w:styleId="1">
    <w:name w:val="无列表1"/>
    <w:next w:val="NoList"/>
    <w:uiPriority w:val="99"/>
    <w:semiHidden/>
    <w:unhideWhenUsed/>
    <w:rsid w:val="00264857"/>
  </w:style>
  <w:style w:type="paragraph" w:customStyle="1" w:styleId="10">
    <w:name w:val="收信人地址1"/>
    <w:basedOn w:val="Normal"/>
    <w:next w:val="EnvelopeAddress"/>
    <w:rsid w:val="00264857"/>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11">
    <w:name w:val="引文目录标题1"/>
    <w:basedOn w:val="Normal"/>
    <w:next w:val="Normal"/>
    <w:rsid w:val="00264857"/>
    <w:pPr>
      <w:spacing w:before="120"/>
    </w:pPr>
    <w:rPr>
      <w:rFonts w:ascii="Calibri Light" w:eastAsia="Yu Gothic Light" w:hAnsi="Calibri Light"/>
      <w:b/>
      <w:bCs/>
      <w:sz w:val="24"/>
      <w:szCs w:val="24"/>
    </w:rPr>
  </w:style>
  <w:style w:type="paragraph" w:customStyle="1" w:styleId="12">
    <w:name w:val="文本块1"/>
    <w:basedOn w:val="Normal"/>
    <w:next w:val="BlockText"/>
    <w:qFormat/>
    <w:rsid w:val="00264857"/>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13">
    <w:name w:val="寄信人地址1"/>
    <w:basedOn w:val="Normal"/>
    <w:next w:val="EnvelopeReturn"/>
    <w:rsid w:val="00264857"/>
    <w:pPr>
      <w:spacing w:after="0"/>
    </w:pPr>
    <w:rPr>
      <w:rFonts w:ascii="Calibri Light" w:eastAsia="Yu Gothic Light" w:hAnsi="Calibri Light"/>
    </w:rPr>
  </w:style>
  <w:style w:type="paragraph" w:customStyle="1" w:styleId="14">
    <w:name w:val="索引标题1"/>
    <w:basedOn w:val="Normal"/>
    <w:next w:val="Index1"/>
    <w:rsid w:val="00264857"/>
    <w:rPr>
      <w:rFonts w:ascii="Calibri Light" w:eastAsia="Yu Gothic Light" w:hAnsi="Calibri Light"/>
      <w:b/>
      <w:bCs/>
    </w:rPr>
  </w:style>
  <w:style w:type="paragraph" w:customStyle="1" w:styleId="15">
    <w:name w:val="副标题1"/>
    <w:basedOn w:val="Normal"/>
    <w:next w:val="Normal"/>
    <w:qFormat/>
    <w:rsid w:val="00264857"/>
    <w:pPr>
      <w:spacing w:after="160"/>
    </w:pPr>
    <w:rPr>
      <w:rFonts w:ascii="Calibri" w:eastAsia="Yu Mincho" w:hAnsi="Calibri"/>
      <w:color w:val="595959"/>
      <w:spacing w:val="15"/>
      <w:sz w:val="22"/>
      <w:szCs w:val="22"/>
    </w:rPr>
  </w:style>
  <w:style w:type="paragraph" w:customStyle="1" w:styleId="16">
    <w:name w:val="信息标题1"/>
    <w:basedOn w:val="Normal"/>
    <w:next w:val="MessageHeader"/>
    <w:rsid w:val="0026485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lang w:val="en-US"/>
    </w:rPr>
  </w:style>
  <w:style w:type="paragraph" w:customStyle="1" w:styleId="17">
    <w:name w:val="标题1"/>
    <w:basedOn w:val="Normal"/>
    <w:next w:val="Normal"/>
    <w:qFormat/>
    <w:rsid w:val="00264857"/>
    <w:pPr>
      <w:spacing w:after="0"/>
      <w:contextualSpacing/>
    </w:pPr>
    <w:rPr>
      <w:rFonts w:ascii="Calibri Light" w:eastAsia="Yu Gothic Light" w:hAnsi="Calibri Light"/>
      <w:spacing w:val="-10"/>
      <w:kern w:val="28"/>
      <w:sz w:val="56"/>
      <w:szCs w:val="56"/>
    </w:rPr>
  </w:style>
  <w:style w:type="table" w:customStyle="1" w:styleId="18">
    <w:name w:val="网格型1"/>
    <w:basedOn w:val="TableNormal"/>
    <w:next w:val="TableGrid"/>
    <w:rsid w:val="002648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264857"/>
    <w:pPr>
      <w:pBdr>
        <w:top w:val="single" w:sz="4" w:space="10" w:color="4472C4"/>
        <w:bottom w:val="single" w:sz="4" w:space="10" w:color="4472C4"/>
      </w:pBdr>
      <w:spacing w:before="360" w:after="360"/>
      <w:ind w:left="864" w:right="864"/>
      <w:jc w:val="center"/>
    </w:pPr>
    <w:rPr>
      <w:i/>
      <w:iCs/>
      <w:color w:val="4472C4"/>
    </w:rPr>
  </w:style>
  <w:style w:type="character" w:customStyle="1" w:styleId="1a">
    <w:name w:val="副标题 字符1"/>
    <w:basedOn w:val="DefaultParagraphFont"/>
    <w:rsid w:val="00264857"/>
    <w:rPr>
      <w:rFonts w:asciiTheme="minorHAnsi" w:eastAsiaTheme="minorEastAsia" w:hAnsiTheme="minorHAnsi" w:cstheme="minorBidi"/>
      <w:b/>
      <w:bCs/>
      <w:color w:val="000000"/>
      <w:kern w:val="28"/>
      <w:sz w:val="32"/>
      <w:szCs w:val="32"/>
      <w:lang w:val="en-GB" w:eastAsia="ja-JP"/>
    </w:rPr>
  </w:style>
  <w:style w:type="character" w:customStyle="1" w:styleId="1b">
    <w:name w:val="信息标题 字符1"/>
    <w:basedOn w:val="DefaultParagraphFont"/>
    <w:rsid w:val="00264857"/>
    <w:rPr>
      <w:rFonts w:asciiTheme="majorHAnsi" w:eastAsiaTheme="majorEastAsia" w:hAnsiTheme="majorHAnsi" w:cstheme="majorBidi"/>
      <w:color w:val="000000"/>
      <w:sz w:val="24"/>
      <w:szCs w:val="24"/>
      <w:shd w:val="pct20" w:color="auto" w:fill="auto"/>
      <w:lang w:val="en-GB" w:eastAsia="ja-JP"/>
    </w:rPr>
  </w:style>
  <w:style w:type="character" w:customStyle="1" w:styleId="1c">
    <w:name w:val="标题 字符1"/>
    <w:basedOn w:val="DefaultParagraphFont"/>
    <w:rsid w:val="00264857"/>
    <w:rPr>
      <w:rFonts w:asciiTheme="majorHAnsi" w:eastAsiaTheme="majorEastAsia" w:hAnsiTheme="majorHAnsi" w:cstheme="majorBidi"/>
      <w:b/>
      <w:bCs/>
      <w:color w:val="000000"/>
      <w:sz w:val="32"/>
      <w:szCs w:val="32"/>
      <w:lang w:val="en-GB" w:eastAsia="ja-JP"/>
    </w:rPr>
  </w:style>
  <w:style w:type="character" w:customStyle="1" w:styleId="1d">
    <w:name w:val="明显引用 字符1"/>
    <w:basedOn w:val="DefaultParagraphFont"/>
    <w:uiPriority w:val="30"/>
    <w:rsid w:val="00264857"/>
    <w:rPr>
      <w:i/>
      <w:iCs/>
      <w:color w:val="4472C4" w:themeColor="accent1"/>
      <w:lang w:val="en-GB" w:eastAsia="ja-JP"/>
    </w:rPr>
  </w:style>
  <w:style w:type="paragraph" w:customStyle="1" w:styleId="StartEndofChange">
    <w:name w:val="Start/End of Change"/>
    <w:basedOn w:val="Heading1"/>
    <w:qFormat/>
    <w:rsid w:val="00DC208A"/>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character" w:customStyle="1" w:styleId="B3Car">
    <w:name w:val="B3 Car"/>
    <w:link w:val="B3"/>
    <w:rsid w:val="00DC208A"/>
    <w:rPr>
      <w:lang w:eastAsia="en-US"/>
    </w:rPr>
  </w:style>
  <w:style w:type="character" w:customStyle="1" w:styleId="3Char">
    <w:name w:val="标题 3 Char"/>
    <w:rsid w:val="00464E31"/>
    <w:rPr>
      <w:rFonts w:ascii="Arial" w:hAnsi="Arial"/>
      <w:sz w:val="28"/>
      <w:lang w:val="en-GB" w:eastAsia="en-US"/>
    </w:rPr>
  </w:style>
  <w:style w:type="character" w:customStyle="1" w:styleId="2Char">
    <w:name w:val="标题 2 Char"/>
    <w:rsid w:val="00464E31"/>
    <w:rPr>
      <w:rFonts w:ascii="Arial" w:hAnsi="Arial"/>
      <w:sz w:val="32"/>
      <w:lang w:val="en-GB" w:eastAsia="en-US"/>
    </w:rPr>
  </w:style>
  <w:style w:type="character" w:customStyle="1" w:styleId="31">
    <w:name w:val="标题 3 字符1"/>
    <w:semiHidden/>
    <w:locked/>
    <w:rsid w:val="00D73DFC"/>
    <w:rPr>
      <w:rFonts w:ascii="Arial" w:hAnsi="Arial"/>
      <w:sz w:val="28"/>
      <w:lang w:eastAsia="en-US"/>
    </w:rPr>
  </w:style>
  <w:style w:type="character" w:customStyle="1" w:styleId="21">
    <w:name w:val="标题 2 字符1"/>
    <w:semiHidden/>
    <w:locked/>
    <w:rsid w:val="00D73DFC"/>
    <w:rPr>
      <w:rFonts w:ascii="Arial" w:hAnsi="Arial"/>
      <w:sz w:val="32"/>
      <w:lang w:eastAsia="en-US"/>
    </w:rPr>
  </w:style>
  <w:style w:type="character" w:customStyle="1" w:styleId="B10">
    <w:name w:val="B1 (文字)"/>
    <w:qFormat/>
    <w:rsid w:val="00D73DFC"/>
    <w:rPr>
      <w:lang w:eastAsia="en-US"/>
    </w:rPr>
  </w:style>
  <w:style w:type="character" w:customStyle="1" w:styleId="B3Char2">
    <w:name w:val="B3 Char2"/>
    <w:qFormat/>
    <w:rsid w:val="00577526"/>
    <w:rPr>
      <w:rFonts w:eastAsia="Times New Roman"/>
      <w:lang w:val="en-GB" w:eastAsia="en-GB"/>
    </w:rPr>
  </w:style>
  <w:style w:type="table" w:styleId="GridTable1Light">
    <w:name w:val="Grid Table 1 Light"/>
    <w:basedOn w:val="TableNormal"/>
    <w:uiPriority w:val="46"/>
    <w:rsid w:val="00577526"/>
    <w:rPr>
      <w:rFonts w:ascii="CG Times (WN)" w:hAnsi="CG Times (WN)"/>
      <w:lang w:val="en-US"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5517AD"/>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eastAsia="zh-CN"/>
    </w:rPr>
  </w:style>
  <w:style w:type="character" w:styleId="PlaceholderText">
    <w:name w:val="Placeholder Text"/>
    <w:basedOn w:val="DefaultParagraphFont"/>
    <w:uiPriority w:val="99"/>
    <w:unhideWhenUsed/>
    <w:rsid w:val="00351AF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41790">
      <w:bodyDiv w:val="1"/>
      <w:marLeft w:val="0"/>
      <w:marRight w:val="0"/>
      <w:marTop w:val="0"/>
      <w:marBottom w:val="0"/>
      <w:divBdr>
        <w:top w:val="none" w:sz="0" w:space="0" w:color="auto"/>
        <w:left w:val="none" w:sz="0" w:space="0" w:color="auto"/>
        <w:bottom w:val="none" w:sz="0" w:space="0" w:color="auto"/>
        <w:right w:val="none" w:sz="0" w:space="0" w:color="auto"/>
      </w:divBdr>
    </w:div>
    <w:div w:id="155339718">
      <w:bodyDiv w:val="1"/>
      <w:marLeft w:val="0"/>
      <w:marRight w:val="0"/>
      <w:marTop w:val="0"/>
      <w:marBottom w:val="0"/>
      <w:divBdr>
        <w:top w:val="none" w:sz="0" w:space="0" w:color="auto"/>
        <w:left w:val="none" w:sz="0" w:space="0" w:color="auto"/>
        <w:bottom w:val="none" w:sz="0" w:space="0" w:color="auto"/>
        <w:right w:val="none" w:sz="0" w:space="0" w:color="auto"/>
      </w:divBdr>
    </w:div>
    <w:div w:id="577132995">
      <w:bodyDiv w:val="1"/>
      <w:marLeft w:val="0"/>
      <w:marRight w:val="0"/>
      <w:marTop w:val="0"/>
      <w:marBottom w:val="0"/>
      <w:divBdr>
        <w:top w:val="none" w:sz="0" w:space="0" w:color="auto"/>
        <w:left w:val="none" w:sz="0" w:space="0" w:color="auto"/>
        <w:bottom w:val="none" w:sz="0" w:space="0" w:color="auto"/>
        <w:right w:val="none" w:sz="0" w:space="0" w:color="auto"/>
      </w:divBdr>
    </w:div>
    <w:div w:id="1463573788">
      <w:bodyDiv w:val="1"/>
      <w:marLeft w:val="0"/>
      <w:marRight w:val="0"/>
      <w:marTop w:val="0"/>
      <w:marBottom w:val="0"/>
      <w:divBdr>
        <w:top w:val="none" w:sz="0" w:space="0" w:color="auto"/>
        <w:left w:val="none" w:sz="0" w:space="0" w:color="auto"/>
        <w:bottom w:val="none" w:sz="0" w:space="0" w:color="auto"/>
        <w:right w:val="none" w:sz="0" w:space="0" w:color="auto"/>
      </w:divBdr>
    </w:div>
    <w:div w:id="1464880987">
      <w:bodyDiv w:val="1"/>
      <w:marLeft w:val="0"/>
      <w:marRight w:val="0"/>
      <w:marTop w:val="0"/>
      <w:marBottom w:val="0"/>
      <w:divBdr>
        <w:top w:val="none" w:sz="0" w:space="0" w:color="auto"/>
        <w:left w:val="none" w:sz="0" w:space="0" w:color="auto"/>
        <w:bottom w:val="none" w:sz="0" w:space="0" w:color="auto"/>
        <w:right w:val="none" w:sz="0" w:space="0" w:color="auto"/>
      </w:divBdr>
    </w:div>
    <w:div w:id="15751167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__5.vsdx"/><Relationship Id="rId3" Type="http://schemas.openxmlformats.org/officeDocument/2006/relationships/customXml" Target="../customXml/item2.xml"/><Relationship Id="rId21" Type="http://schemas.openxmlformats.org/officeDocument/2006/relationships/oleObject" Target="embeddings/oleObject4.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__9.vsdx"/><Relationship Id="rId50"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package" Target="embeddings/Microsoft_Visio___.vsdx"/><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15.emf"/><Relationship Id="rId46"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7.bin"/><Relationship Id="rId41" Type="http://schemas.openxmlformats.org/officeDocument/2006/relationships/package" Target="embeddings/Microsoft_Visio___6.vsdx"/><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9.bin"/><Relationship Id="rId40" Type="http://schemas.openxmlformats.org/officeDocument/2006/relationships/image" Target="media/image16.emf"/><Relationship Id="rId45" Type="http://schemas.openxmlformats.org/officeDocument/2006/relationships/package" Target="embeddings/Microsoft_Visio___8.vsdx"/><Relationship Id="rId5" Type="http://schemas.openxmlformats.org/officeDocument/2006/relationships/styles" Target="styl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footer" Target="footer1.xml"/><Relationship Id="rId10" Type="http://schemas.openxmlformats.org/officeDocument/2006/relationships/image" Target="media/image1.emf"/><Relationship Id="rId19" Type="http://schemas.openxmlformats.org/officeDocument/2006/relationships/package" Target="embeddings/Microsoft_Visio___1.vsdx"/><Relationship Id="rId31" Type="http://schemas.openxmlformats.org/officeDocument/2006/relationships/package" Target="embeddings/Microsoft_Visio___3.vsdx"/><Relationship Id="rId44" Type="http://schemas.openxmlformats.org/officeDocument/2006/relationships/image" Target="media/image18.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__2.vsdx"/><Relationship Id="rId30" Type="http://schemas.openxmlformats.org/officeDocument/2006/relationships/image" Target="media/image11.emf"/><Relationship Id="rId35" Type="http://schemas.openxmlformats.org/officeDocument/2006/relationships/package" Target="embeddings/Microsoft_Visio___4.vsdx"/><Relationship Id="rId43" Type="http://schemas.openxmlformats.org/officeDocument/2006/relationships/package" Target="embeddings/Microsoft_Visio___7.vsdx"/><Relationship Id="rId48"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9"/>
  </customShpExts>
</s:customData>
</file>

<file path=customXml/itemProps1.xml><?xml version="1.0" encoding="utf-8"?>
<ds:datastoreItem xmlns:ds="http://schemas.openxmlformats.org/officeDocument/2006/customXml" ds:itemID="{072D7278-FBFD-4144-B590-207A5E7A497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177</TotalTime>
  <Pages>67</Pages>
  <Words>27528</Words>
  <Characters>146452</Characters>
  <Application>Microsoft Office Word</Application>
  <DocSecurity>0</DocSecurity>
  <Lines>2712</Lines>
  <Paragraphs>1870</Paragraphs>
  <ScaleCrop>false</ScaleCrop>
  <HeadingPairs>
    <vt:vector size="2" baseType="variant">
      <vt:variant>
        <vt:lpstr>Title</vt:lpstr>
      </vt:variant>
      <vt:variant>
        <vt:i4>1</vt:i4>
      </vt:variant>
    </vt:vector>
  </HeadingPairs>
  <TitlesOfParts>
    <vt:vector size="1" baseType="lpstr">
      <vt:lpstr>3GPP TR 23.700-67</vt:lpstr>
    </vt:vector>
  </TitlesOfParts>
  <Company>ETSI</Company>
  <LinksUpToDate>false</LinksUpToDate>
  <CharactersWithSpaces>172110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23.700-67</dc:title>
  <dc:subject>Study on Energy Efficiency and Energy Saving; Phase 2 (Release 20)</dc:subject>
  <dc:creator>MCC Support</dc:creator>
  <cp:keywords/>
  <dc:description/>
  <cp:lastModifiedBy>R.Gandotra@cablelabs.com Comments</cp:lastModifiedBy>
  <cp:revision>5</cp:revision>
  <cp:lastPrinted>2019-02-25T14:05:00Z</cp:lastPrinted>
  <dcterms:created xsi:type="dcterms:W3CDTF">2025-06-03T14:56:00Z</dcterms:created>
  <dcterms:modified xsi:type="dcterms:W3CDTF">2025-06-03T17:44:00Z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152583ECBD654930ABFE2B5415D8149C_13</vt:lpwstr>
  </property>
</Properties>
</file>