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B1CB57" w14:textId="3B272DC6" w:rsidR="000836A2" w:rsidRDefault="00D250B5" w:rsidP="001E489B">
      <w:pPr>
        <w:pStyle w:val="afb"/>
        <w:tabs>
          <w:tab w:val="right" w:pos="8505"/>
          <w:tab w:val="right" w:pos="9639"/>
        </w:tabs>
        <w:snapToGrid w:val="0"/>
        <w:jc w:val="both"/>
        <w:rPr>
          <w:rFonts w:eastAsiaTheme="minorEastAsia" w:cs="Arial"/>
          <w:kern w:val="3"/>
          <w:sz w:val="22"/>
          <w:szCs w:val="22"/>
          <w:lang w:val="en-US" w:eastAsia="zh-CN"/>
        </w:rPr>
      </w:pPr>
      <w:bookmarkStart w:id="0" w:name="_GoBack"/>
      <w:bookmarkEnd w:id="0"/>
      <w:r>
        <w:rPr>
          <w:rFonts w:cs="Arial"/>
          <w:kern w:val="3"/>
          <w:sz w:val="22"/>
          <w:szCs w:val="22"/>
          <w:lang w:val="en-US"/>
        </w:rPr>
        <w:t>3GPP TSG RAN WG1 #1</w:t>
      </w:r>
      <w:r>
        <w:rPr>
          <w:rFonts w:eastAsiaTheme="minorEastAsia" w:cs="Arial" w:hint="eastAsia"/>
          <w:kern w:val="3"/>
          <w:sz w:val="22"/>
          <w:szCs w:val="22"/>
          <w:lang w:val="en-US" w:eastAsia="zh-CN"/>
        </w:rPr>
        <w:t xml:space="preserve">22bis      </w:t>
      </w:r>
      <w:r>
        <w:rPr>
          <w:rFonts w:cs="Arial"/>
          <w:kern w:val="3"/>
          <w:sz w:val="22"/>
          <w:szCs w:val="22"/>
          <w:lang w:val="en-US"/>
        </w:rPr>
        <w:t xml:space="preserve">  </w:t>
      </w:r>
      <w:r>
        <w:rPr>
          <w:rFonts w:eastAsia="宋体" w:cs="Arial"/>
          <w:bCs/>
          <w:sz w:val="22"/>
          <w:szCs w:val="22"/>
          <w:lang w:val="en-US" w:eastAsia="zh-CN"/>
        </w:rPr>
        <w:t xml:space="preserve">                                       </w:t>
      </w:r>
      <w:r>
        <w:rPr>
          <w:rFonts w:eastAsia="宋体" w:cs="Arial" w:hint="eastAsia"/>
          <w:bCs/>
          <w:sz w:val="22"/>
          <w:szCs w:val="22"/>
          <w:lang w:val="en-US" w:eastAsia="zh-CN"/>
        </w:rPr>
        <w:t xml:space="preserve">                                     </w:t>
      </w:r>
      <w:r>
        <w:rPr>
          <w:rFonts w:eastAsia="宋体" w:cs="Arial" w:hint="eastAsia"/>
          <w:bCs/>
          <w:sz w:val="22"/>
          <w:szCs w:val="22"/>
          <w:lang w:val="en-US" w:eastAsia="zh-CN"/>
        </w:rPr>
        <w:tab/>
      </w:r>
      <w:r>
        <w:rPr>
          <w:rFonts w:cs="Arial" w:hint="eastAsia"/>
          <w:kern w:val="3"/>
          <w:sz w:val="22"/>
          <w:szCs w:val="22"/>
          <w:lang w:val="en-US"/>
        </w:rPr>
        <w:tab/>
      </w:r>
      <w:r>
        <w:rPr>
          <w:kern w:val="3"/>
          <w:sz w:val="22"/>
        </w:rPr>
        <w:t>R1-</w:t>
      </w:r>
      <w:r>
        <w:rPr>
          <w:rFonts w:cs="Arial"/>
          <w:kern w:val="3"/>
          <w:sz w:val="22"/>
          <w:szCs w:val="22"/>
        </w:rPr>
        <w:t>25</w:t>
      </w:r>
      <w:r w:rsidR="001E489B">
        <w:rPr>
          <w:rFonts w:eastAsiaTheme="minorEastAsia" w:cs="Arial" w:hint="eastAsia"/>
          <w:kern w:val="3"/>
          <w:sz w:val="22"/>
          <w:szCs w:val="22"/>
          <w:lang w:eastAsia="zh-CN"/>
        </w:rPr>
        <w:t>07114</w:t>
      </w:r>
    </w:p>
    <w:p w14:paraId="32D27B42" w14:textId="0BB563CA" w:rsidR="000836A2" w:rsidRDefault="00D250B5">
      <w:pPr>
        <w:tabs>
          <w:tab w:val="center" w:pos="4536"/>
          <w:tab w:val="right" w:pos="9072"/>
        </w:tabs>
        <w:rPr>
          <w:rFonts w:ascii="Arial" w:eastAsiaTheme="minorEastAsia" w:hAnsi="Arial" w:cs="Arial"/>
          <w:b/>
          <w:bCs/>
          <w:sz w:val="28"/>
          <w:lang w:eastAsia="zh-CN"/>
        </w:rPr>
      </w:pPr>
      <w:bookmarkStart w:id="1" w:name="_Hlk36104658"/>
      <w:r>
        <w:rPr>
          <w:rFonts w:ascii="Arial" w:eastAsia="MS Mincho" w:hAnsi="Arial" w:cs="Arial"/>
          <w:b/>
          <w:bCs/>
          <w:sz w:val="22"/>
          <w:szCs w:val="22"/>
          <w:lang w:eastAsia="ja-JP"/>
        </w:rPr>
        <w:t>Prague, CZ, October 13</w:t>
      </w:r>
      <w:r>
        <w:rPr>
          <w:rFonts w:ascii="Arial" w:eastAsia="MS Mincho" w:hAnsi="Arial" w:cs="Arial"/>
          <w:b/>
          <w:bCs/>
          <w:sz w:val="22"/>
          <w:szCs w:val="22"/>
          <w:vertAlign w:val="superscript"/>
          <w:lang w:eastAsia="ja-JP"/>
        </w:rPr>
        <w:t>th</w:t>
      </w:r>
      <w:r>
        <w:rPr>
          <w:rFonts w:ascii="Arial" w:eastAsia="MS Mincho" w:hAnsi="Arial" w:cs="Arial"/>
          <w:b/>
          <w:bCs/>
          <w:sz w:val="22"/>
          <w:szCs w:val="22"/>
          <w:lang w:eastAsia="ja-JP"/>
        </w:rPr>
        <w:t xml:space="preserve"> – 17</w:t>
      </w:r>
      <w:r>
        <w:rPr>
          <w:rFonts w:ascii="Arial" w:eastAsia="MS Mincho" w:hAnsi="Arial" w:cs="Arial"/>
          <w:b/>
          <w:bCs/>
          <w:sz w:val="22"/>
          <w:szCs w:val="22"/>
          <w:vertAlign w:val="superscript"/>
          <w:lang w:eastAsia="ja-JP"/>
        </w:rPr>
        <w:t>th</w:t>
      </w:r>
      <w:r>
        <w:rPr>
          <w:rFonts w:ascii="Arial" w:eastAsia="MS Mincho" w:hAnsi="Arial" w:cs="Arial"/>
          <w:b/>
          <w:bCs/>
          <w:sz w:val="22"/>
          <w:szCs w:val="22"/>
          <w:lang w:eastAsia="ja-JP"/>
        </w:rPr>
        <w:t>, 2025</w:t>
      </w:r>
      <w:r>
        <w:rPr>
          <w:rFonts w:ascii="Arial" w:hAnsi="Arial" w:cs="Arial" w:hint="eastAsia"/>
          <w:b/>
          <w:kern w:val="3"/>
          <w:sz w:val="22"/>
          <w:szCs w:val="22"/>
          <w:lang w:val="en-US"/>
        </w:rPr>
        <w:t xml:space="preserve"> </w:t>
      </w:r>
    </w:p>
    <w:bookmarkEnd w:id="1"/>
    <w:p w14:paraId="4FCF64B9" w14:textId="77777777" w:rsidR="000836A2" w:rsidRDefault="00D250B5">
      <w:pPr>
        <w:tabs>
          <w:tab w:val="center" w:pos="4536"/>
          <w:tab w:val="right" w:pos="9072"/>
        </w:tabs>
        <w:spacing w:after="0"/>
        <w:rPr>
          <w:rFonts w:ascii="Arial" w:eastAsiaTheme="minorEastAsia" w:hAnsi="Arial" w:cs="Arial"/>
          <w:b/>
          <w:kern w:val="3"/>
          <w:sz w:val="22"/>
          <w:szCs w:val="22"/>
          <w:lang w:val="en-US" w:eastAsia="zh-CN"/>
        </w:rPr>
      </w:pPr>
      <w:r>
        <w:rPr>
          <w:rFonts w:ascii="Arial" w:hAnsi="Arial" w:cs="Arial" w:hint="eastAsia"/>
          <w:b/>
          <w:kern w:val="3"/>
          <w:sz w:val="22"/>
          <w:szCs w:val="22"/>
          <w:lang w:val="en-US"/>
        </w:rPr>
        <w:t xml:space="preserve"> </w:t>
      </w:r>
      <w:r>
        <w:rPr>
          <w:rFonts w:ascii="Arial" w:hAnsi="Arial" w:cs="Arial"/>
          <w:b/>
          <w:kern w:val="3"/>
          <w:sz w:val="22"/>
          <w:szCs w:val="22"/>
          <w:lang w:val="en-US"/>
        </w:rPr>
        <w:t xml:space="preserve"> </w:t>
      </w:r>
    </w:p>
    <w:p w14:paraId="6257ED90" w14:textId="77777777" w:rsidR="000836A2" w:rsidRDefault="00D250B5">
      <w:pPr>
        <w:pStyle w:val="afb"/>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cs="Arial"/>
          <w:sz w:val="22"/>
          <w:szCs w:val="22"/>
          <w:lang w:val="en-US"/>
        </w:rPr>
        <w:t>CATT</w:t>
      </w:r>
    </w:p>
    <w:p w14:paraId="62419DC7" w14:textId="77777777" w:rsidR="000836A2" w:rsidRDefault="00D250B5">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Pr>
          <w:rFonts w:eastAsia="宋体" w:cs="Arial"/>
          <w:sz w:val="22"/>
          <w:szCs w:val="22"/>
          <w:lang w:val="en-US" w:eastAsia="zh-CN"/>
        </w:rPr>
        <w:t xml:space="preserve">Study of </w:t>
      </w:r>
      <w:bookmarkStart w:id="2" w:name="OLE_LINK9"/>
      <w:bookmarkStart w:id="3" w:name="OLE_LINK10"/>
      <w:r>
        <w:rPr>
          <w:rFonts w:eastAsia="宋体" w:cs="Arial"/>
          <w:sz w:val="22"/>
          <w:szCs w:val="22"/>
          <w:lang w:val="en-US" w:eastAsia="zh-CN"/>
        </w:rPr>
        <w:t xml:space="preserve">A-IoT </w:t>
      </w:r>
      <w:bookmarkStart w:id="4" w:name="OLE_LINK1"/>
      <w:r>
        <w:rPr>
          <w:rFonts w:eastAsia="宋体" w:cs="Arial"/>
          <w:sz w:val="22"/>
          <w:szCs w:val="22"/>
          <w:lang w:val="en-US" w:eastAsia="zh-CN"/>
        </w:rPr>
        <w:t>enhancement</w:t>
      </w:r>
      <w:bookmarkEnd w:id="4"/>
      <w:r>
        <w:rPr>
          <w:rFonts w:eastAsia="宋体" w:cs="Arial"/>
          <w:sz w:val="22"/>
          <w:szCs w:val="22"/>
          <w:lang w:val="en-US" w:eastAsia="zh-CN"/>
        </w:rPr>
        <w:t xml:space="preserve"> for device 2b/C</w:t>
      </w:r>
      <w:bookmarkEnd w:id="2"/>
      <w:bookmarkEnd w:id="3"/>
      <w:r>
        <w:rPr>
          <w:rFonts w:eastAsia="宋体" w:cs="Arial"/>
          <w:sz w:val="22"/>
          <w:szCs w:val="22"/>
          <w:lang w:val="en-US" w:eastAsia="zh-CN"/>
        </w:rPr>
        <w:t xml:space="preserve"> </w:t>
      </w:r>
    </w:p>
    <w:p w14:paraId="0A4ECDC9" w14:textId="77777777" w:rsidR="000836A2" w:rsidRDefault="00D250B5">
      <w:pPr>
        <w:pStyle w:val="afb"/>
        <w:jc w:val="both"/>
        <w:rPr>
          <w:rFonts w:eastAsia="宋体" w:cs="Arial"/>
          <w:sz w:val="22"/>
          <w:szCs w:val="22"/>
          <w:lang w:val="en-US" w:eastAsia="zh-CN"/>
        </w:rPr>
      </w:pPr>
      <w:r>
        <w:rPr>
          <w:rFonts w:cs="Arial"/>
          <w:sz w:val="22"/>
          <w:szCs w:val="22"/>
          <w:lang w:val="en-US"/>
        </w:rPr>
        <w:t>Agenda Item:</w:t>
      </w:r>
      <w:bookmarkStart w:id="5" w:name="Source"/>
      <w:bookmarkEnd w:id="5"/>
      <w:r>
        <w:rPr>
          <w:rFonts w:eastAsia="宋体" w:cs="Arial"/>
          <w:sz w:val="22"/>
          <w:szCs w:val="22"/>
          <w:lang w:val="en-US" w:eastAsia="zh-CN"/>
        </w:rPr>
        <w:t xml:space="preserve">    10.3.2</w:t>
      </w:r>
    </w:p>
    <w:p w14:paraId="0C39607B" w14:textId="79C1BF2E" w:rsidR="000836A2" w:rsidRDefault="00D250B5">
      <w:pPr>
        <w:pStyle w:val="afb"/>
        <w:tabs>
          <w:tab w:val="center" w:pos="4819"/>
        </w:tabs>
        <w:jc w:val="both"/>
        <w:rPr>
          <w:rFonts w:eastAsiaTheme="minorEastAsia" w:cs="Arial"/>
          <w:sz w:val="22"/>
          <w:szCs w:val="22"/>
          <w:lang w:val="en-US" w:eastAsia="zh-CN"/>
        </w:rPr>
      </w:pPr>
      <w:r>
        <w:rPr>
          <w:rFonts w:cs="Arial"/>
          <w:sz w:val="22"/>
          <w:szCs w:val="22"/>
          <w:lang w:val="en-US"/>
        </w:rPr>
        <w:t>Document for:</w:t>
      </w:r>
      <w:bookmarkStart w:id="6" w:name="DocumentFor"/>
      <w:bookmarkEnd w:id="6"/>
      <w:r>
        <w:rPr>
          <w:rFonts w:eastAsia="宋体" w:cs="Arial"/>
          <w:sz w:val="22"/>
          <w:szCs w:val="22"/>
          <w:lang w:val="en-US" w:eastAsia="zh-CN"/>
        </w:rPr>
        <w:t xml:space="preserve">  </w:t>
      </w:r>
      <w:r>
        <w:rPr>
          <w:rFonts w:cs="Arial"/>
          <w:sz w:val="22"/>
          <w:szCs w:val="22"/>
          <w:lang w:val="en-US"/>
        </w:rPr>
        <w:t>Discussion and Decision</w:t>
      </w:r>
    </w:p>
    <w:p w14:paraId="1036F49A" w14:textId="77777777" w:rsidR="000836A2" w:rsidRDefault="000836A2">
      <w:pPr>
        <w:pStyle w:val="afb"/>
        <w:jc w:val="both"/>
        <w:rPr>
          <w:rFonts w:eastAsiaTheme="minorEastAsia" w:cs="Arial"/>
          <w:sz w:val="22"/>
          <w:szCs w:val="22"/>
          <w:lang w:val="en-US" w:eastAsia="zh-CN"/>
        </w:rPr>
      </w:pPr>
    </w:p>
    <w:p w14:paraId="275267FA" w14:textId="77777777" w:rsidR="000836A2" w:rsidRDefault="000836A2">
      <w:pPr>
        <w:pBdr>
          <w:bottom w:val="single" w:sz="4" w:space="1" w:color="auto"/>
        </w:pBdr>
        <w:tabs>
          <w:tab w:val="left" w:pos="2552"/>
        </w:tabs>
        <w:jc w:val="both"/>
        <w:rPr>
          <w:sz w:val="4"/>
          <w:szCs w:val="4"/>
          <w:lang w:val="en-US"/>
        </w:rPr>
      </w:pPr>
    </w:p>
    <w:p w14:paraId="1F6BA5DC" w14:textId="77777777" w:rsidR="000836A2" w:rsidRDefault="00D250B5">
      <w:pPr>
        <w:pStyle w:val="1"/>
        <w:spacing w:before="360" w:afterLines="50" w:after="120"/>
        <w:ind w:left="431" w:hanging="431"/>
        <w:rPr>
          <w:b/>
          <w:sz w:val="28"/>
          <w:szCs w:val="28"/>
          <w:lang w:val="en-US"/>
        </w:rPr>
      </w:pPr>
      <w:r>
        <w:rPr>
          <w:b/>
          <w:sz w:val="28"/>
          <w:szCs w:val="28"/>
          <w:lang w:val="en-US"/>
        </w:rPr>
        <w:t>Introduction</w:t>
      </w:r>
    </w:p>
    <w:p w14:paraId="7FC699B2" w14:textId="77777777" w:rsidR="000836A2" w:rsidRDefault="00D250B5">
      <w:pPr>
        <w:pStyle w:val="af2"/>
        <w:rPr>
          <w:rFonts w:eastAsiaTheme="minorEastAsia"/>
          <w:lang w:eastAsia="zh-CN"/>
        </w:rPr>
      </w:pPr>
      <w:r>
        <w:rPr>
          <w:rFonts w:eastAsia="宋体"/>
        </w:rPr>
        <w:t xml:space="preserve">In </w:t>
      </w:r>
      <w:r>
        <w:t>RAN#10</w:t>
      </w:r>
      <w:r>
        <w:rPr>
          <w:rFonts w:eastAsiaTheme="minorEastAsia" w:hint="eastAsia"/>
          <w:lang w:eastAsia="zh-CN"/>
        </w:rPr>
        <w:t>8</w:t>
      </w:r>
      <w:r>
        <w:t xml:space="preserve"> meeting, a </w:t>
      </w:r>
      <w:r>
        <w:rPr>
          <w:rFonts w:eastAsiaTheme="minorEastAsia" w:hint="eastAsia"/>
          <w:lang w:eastAsia="zh-CN"/>
        </w:rPr>
        <w:t>new</w:t>
      </w:r>
      <w:r>
        <w:t xml:space="preserve"> </w:t>
      </w:r>
      <w:r>
        <w:rPr>
          <w:rFonts w:eastAsiaTheme="minorEastAsia" w:hint="eastAsia"/>
          <w:lang w:eastAsia="zh-CN"/>
        </w:rPr>
        <w:t>S</w:t>
      </w:r>
      <w:r>
        <w:t>ID</w:t>
      </w:r>
      <w:r>
        <w:rPr>
          <w:rFonts w:eastAsia="宋体"/>
          <w:lang w:eastAsia="zh-CN"/>
        </w:rPr>
        <w:t xml:space="preserve"> on</w:t>
      </w:r>
      <w:r>
        <w:rPr>
          <w:rFonts w:eastAsiaTheme="minorEastAsia"/>
          <w:lang w:eastAsia="zh-CN"/>
        </w:rPr>
        <w:t xml:space="preserve"> </w:t>
      </w:r>
      <w:r>
        <w:rPr>
          <w:rFonts w:eastAsiaTheme="minorEastAsia" w:hint="eastAsia"/>
          <w:lang w:eastAsia="zh-CN"/>
        </w:rPr>
        <w:t xml:space="preserve">enhancement for </w:t>
      </w:r>
      <w:r>
        <w:rPr>
          <w:rFonts w:eastAsia="宋体"/>
        </w:rPr>
        <w:t>NR</w:t>
      </w:r>
      <w:r>
        <w:rPr>
          <w:rFonts w:eastAsiaTheme="minorEastAsia"/>
          <w:lang w:eastAsia="zh-CN"/>
        </w:rPr>
        <w:t xml:space="preserve"> Ambient IoT</w:t>
      </w:r>
      <w:bookmarkStart w:id="7" w:name="OLE_LINK12"/>
      <w:r>
        <w:rPr>
          <w:rFonts w:eastAsiaTheme="minorEastAsia"/>
          <w:lang w:eastAsia="zh-CN"/>
        </w:rPr>
        <w:t xml:space="preserve"> in </w:t>
      </w:r>
      <w:r>
        <w:rPr>
          <w:rFonts w:eastAsia="宋体" w:hint="eastAsia"/>
          <w:lang w:eastAsia="zh-CN"/>
        </w:rPr>
        <w:t>outdoor for active devices</w:t>
      </w:r>
      <w:bookmarkEnd w:id="7"/>
      <w:r>
        <w:rPr>
          <w:rFonts w:eastAsia="宋体" w:hint="eastAsia"/>
          <w:lang w:eastAsia="zh-CN"/>
        </w:rPr>
        <w:t xml:space="preserve"> </w:t>
      </w:r>
      <w:r>
        <w:rPr>
          <w:rFonts w:eastAsia="宋体"/>
          <w:lang w:eastAsia="zh-CN"/>
        </w:rPr>
        <w:t xml:space="preserve">was approved </w:t>
      </w:r>
      <w:r>
        <w:rPr>
          <w:rFonts w:eastAsia="宋体"/>
          <w:lang w:eastAsia="zh-CN"/>
        </w:rPr>
        <w:fldChar w:fldCharType="begin"/>
      </w:r>
      <w:r>
        <w:rPr>
          <w:rFonts w:eastAsia="宋体"/>
          <w:lang w:eastAsia="zh-CN"/>
        </w:rPr>
        <w:instrText xml:space="preserve"> REF _Ref101701390 \r \h  \* MERGEFORMAT </w:instrText>
      </w:r>
      <w:r>
        <w:rPr>
          <w:rFonts w:eastAsia="宋体"/>
          <w:lang w:eastAsia="zh-CN"/>
        </w:rPr>
      </w:r>
      <w:r>
        <w:rPr>
          <w:rFonts w:eastAsia="宋体"/>
          <w:lang w:eastAsia="zh-CN"/>
        </w:rPr>
        <w:fldChar w:fldCharType="separate"/>
      </w:r>
      <w:r w:rsidR="000A3ABA">
        <w:rPr>
          <w:rFonts w:eastAsia="宋体"/>
          <w:lang w:eastAsia="zh-CN"/>
        </w:rPr>
        <w:t>[1]</w:t>
      </w:r>
      <w:r>
        <w:rPr>
          <w:rFonts w:eastAsia="宋体"/>
          <w:lang w:eastAsia="zh-CN"/>
        </w:rPr>
        <w:fldChar w:fldCharType="end"/>
      </w:r>
      <w:r>
        <w:rPr>
          <w:rFonts w:eastAsiaTheme="minorEastAsia" w:hint="eastAsia"/>
          <w:bCs/>
          <w:lang w:eastAsia="zh-CN"/>
        </w:rPr>
        <w:t xml:space="preserve">. </w:t>
      </w:r>
      <w:r>
        <w:rPr>
          <w:bCs/>
        </w:rPr>
        <w:t>This study item will include the following objectives</w:t>
      </w:r>
      <w:r>
        <w:rPr>
          <w:rFonts w:eastAsiaTheme="minorEastAsia" w:hint="eastAsia"/>
          <w:bCs/>
          <w:lang w:eastAsia="zh-CN"/>
        </w:rPr>
        <w:t>.</w:t>
      </w:r>
    </w:p>
    <w:tbl>
      <w:tblPr>
        <w:tblStyle w:val="aff7"/>
        <w:tblW w:w="0" w:type="auto"/>
        <w:tblLook w:val="04A0" w:firstRow="1" w:lastRow="0" w:firstColumn="1" w:lastColumn="0" w:noHBand="0" w:noVBand="1"/>
      </w:tblPr>
      <w:tblGrid>
        <w:gridCol w:w="9855"/>
      </w:tblGrid>
      <w:tr w:rsidR="000836A2" w14:paraId="3B449EA9" w14:textId="77777777">
        <w:tc>
          <w:tcPr>
            <w:tcW w:w="9855" w:type="dxa"/>
          </w:tcPr>
          <w:p w14:paraId="01034B63" w14:textId="77777777" w:rsidR="000836A2" w:rsidRDefault="00D250B5">
            <w:pPr>
              <w:spacing w:before="80" w:after="80"/>
              <w:ind w:right="-96"/>
              <w:rPr>
                <w:u w:val="single"/>
                <w:lang w:eastAsia="ja-JP"/>
              </w:rPr>
            </w:pPr>
            <w:r>
              <w:rPr>
                <w:u w:val="single"/>
                <w:lang w:eastAsia="ja-JP"/>
              </w:rPr>
              <w:t>A-IoT Devices</w:t>
            </w:r>
          </w:p>
          <w:p w14:paraId="766FC30B" w14:textId="77777777" w:rsidR="000836A2" w:rsidRDefault="00D250B5">
            <w:pPr>
              <w:spacing w:before="80" w:after="80"/>
              <w:ind w:right="-96"/>
              <w:rPr>
                <w:lang w:eastAsia="ja-JP"/>
              </w:rPr>
            </w:pPr>
            <w:r>
              <w:rPr>
                <w:lang w:eastAsia="ja-JP"/>
              </w:rPr>
              <w:t>These are the A-IoT Devices referred to in the objectives:</w:t>
            </w:r>
          </w:p>
          <w:p w14:paraId="389A7209" w14:textId="77777777" w:rsidR="000836A2" w:rsidRDefault="00D250B5">
            <w:pPr>
              <w:numPr>
                <w:ilvl w:val="0"/>
                <w:numId w:val="31"/>
              </w:numPr>
              <w:overflowPunct w:val="0"/>
              <w:autoSpaceDE w:val="0"/>
              <w:autoSpaceDN w:val="0"/>
              <w:adjustRightInd w:val="0"/>
              <w:spacing w:before="80" w:after="80"/>
              <w:ind w:left="714" w:hanging="357"/>
              <w:textAlignment w:val="baseline"/>
              <w:rPr>
                <w:rFonts w:eastAsia="等线"/>
              </w:rPr>
            </w:pPr>
            <w:r>
              <w:rPr>
                <w:rFonts w:eastAsia="等线"/>
              </w:rPr>
              <w:t xml:space="preserve">Device 1: As standardized in the Rel-19 WI </w:t>
            </w:r>
            <w:proofErr w:type="spellStart"/>
            <w:r>
              <w:rPr>
                <w:rFonts w:eastAsia="等线"/>
              </w:rPr>
              <w:t>Ambient_IoT_Solutions</w:t>
            </w:r>
            <w:proofErr w:type="spellEnd"/>
            <w:r>
              <w:rPr>
                <w:rFonts w:eastAsia="等线"/>
              </w:rPr>
              <w:t>.</w:t>
            </w:r>
          </w:p>
          <w:p w14:paraId="18159E03" w14:textId="77777777" w:rsidR="000836A2" w:rsidRDefault="00D250B5">
            <w:pPr>
              <w:spacing w:before="80" w:after="80"/>
              <w:ind w:left="714"/>
              <w:rPr>
                <w:rFonts w:eastAsia="等线"/>
              </w:rPr>
            </w:pPr>
            <w:r>
              <w:rPr>
                <w:rFonts w:eastAsia="等线"/>
              </w:rPr>
              <w:t>~</w:t>
            </w:r>
            <w:bookmarkStart w:id="8" w:name="OLE_LINK142"/>
            <w:bookmarkStart w:id="9" w:name="OLE_LINK143"/>
            <w:r>
              <w:rPr>
                <w:rFonts w:eastAsia="等线"/>
              </w:rPr>
              <w:t xml:space="preserve">1 </w:t>
            </w:r>
            <w:r>
              <w:rPr>
                <w:rFonts w:eastAsia="等线"/>
                <w:i/>
                <w:iCs/>
              </w:rPr>
              <w:t>µ</w:t>
            </w:r>
            <w:r>
              <w:rPr>
                <w:rFonts w:eastAsia="等线"/>
              </w:rPr>
              <w:t>W peak power consumption</w:t>
            </w:r>
            <w:bookmarkEnd w:id="8"/>
            <w:bookmarkEnd w:id="9"/>
            <w:r>
              <w:rPr>
                <w:rFonts w:eastAsia="等线"/>
              </w:rPr>
              <w:t>, has energy storage, initial sampling frequency offset (SFO) up to 10</w:t>
            </w:r>
            <w:r>
              <w:rPr>
                <w:rFonts w:eastAsia="等线"/>
                <w:i/>
                <w:iCs/>
                <w:vertAlign w:val="superscript"/>
              </w:rPr>
              <w:t>X</w:t>
            </w:r>
            <w:r>
              <w:rPr>
                <w:rFonts w:eastAsia="等线"/>
              </w:rPr>
              <w:t xml:space="preserve"> ppm, neither R2D nor D2R amplification in the device. The device’s D2R transmission is backscattered on a carrier wave provided externally.</w:t>
            </w:r>
          </w:p>
          <w:p w14:paraId="105B8B4C" w14:textId="77777777" w:rsidR="000836A2" w:rsidRDefault="00D250B5">
            <w:pPr>
              <w:numPr>
                <w:ilvl w:val="0"/>
                <w:numId w:val="31"/>
              </w:numPr>
              <w:overflowPunct w:val="0"/>
              <w:autoSpaceDE w:val="0"/>
              <w:autoSpaceDN w:val="0"/>
              <w:adjustRightInd w:val="0"/>
              <w:spacing w:before="80" w:after="80"/>
              <w:ind w:left="714" w:hanging="357"/>
              <w:textAlignment w:val="baseline"/>
              <w:rPr>
                <w:rFonts w:eastAsia="等线"/>
              </w:rPr>
            </w:pPr>
            <w:r>
              <w:rPr>
                <w:rFonts w:eastAsia="等线"/>
              </w:rPr>
              <w:t xml:space="preserve">Device 2b: ≤ a few hundred </w:t>
            </w:r>
            <w:r>
              <w:rPr>
                <w:rFonts w:eastAsia="等线"/>
                <w:i/>
                <w:iCs/>
              </w:rPr>
              <w:t>µ</w:t>
            </w:r>
            <w:r>
              <w:rPr>
                <w:rFonts w:eastAsia="等线"/>
              </w:rPr>
              <w:t>W peak power consumption, has energy storage, IF envelope detector receiver or ZIF receiver, initial sampling frequency offset (SFO) up to 10</w:t>
            </w:r>
            <w:r>
              <w:rPr>
                <w:rFonts w:eastAsia="等线"/>
                <w:vertAlign w:val="superscript"/>
              </w:rPr>
              <w:t>Y</w:t>
            </w:r>
            <w:r>
              <w:rPr>
                <w:rFonts w:eastAsia="等线"/>
              </w:rPr>
              <w:t xml:space="preserve"> ppm, R2D and/or D2R amplification in the device. The device’s D2R transmission is generated internally by the device.</w:t>
            </w:r>
          </w:p>
          <w:p w14:paraId="22FB8A8C" w14:textId="77777777" w:rsidR="000836A2" w:rsidRDefault="00D250B5">
            <w:pPr>
              <w:numPr>
                <w:ilvl w:val="0"/>
                <w:numId w:val="31"/>
              </w:numPr>
              <w:overflowPunct w:val="0"/>
              <w:autoSpaceDE w:val="0"/>
              <w:autoSpaceDN w:val="0"/>
              <w:adjustRightInd w:val="0"/>
              <w:spacing w:before="80" w:after="80"/>
              <w:ind w:left="714" w:hanging="357"/>
              <w:textAlignment w:val="baseline"/>
              <w:rPr>
                <w:rFonts w:eastAsia="等线"/>
              </w:rPr>
            </w:pPr>
            <w:r>
              <w:rPr>
                <w:rFonts w:eastAsia="等线"/>
              </w:rPr>
              <w:t xml:space="preserve">Device C: ≤ 1 </w:t>
            </w:r>
            <w:proofErr w:type="spellStart"/>
            <w:r>
              <w:rPr>
                <w:rFonts w:eastAsia="等线"/>
              </w:rPr>
              <w:t>mW</w:t>
            </w:r>
            <w:proofErr w:type="spellEnd"/>
            <w:r>
              <w:rPr>
                <w:rFonts w:eastAsia="等线"/>
              </w:rPr>
              <w:t xml:space="preserve"> to ≤ 10 </w:t>
            </w:r>
            <w:proofErr w:type="spellStart"/>
            <w:r>
              <w:rPr>
                <w:rFonts w:eastAsia="等线"/>
              </w:rPr>
              <w:t>mW</w:t>
            </w:r>
            <w:proofErr w:type="spellEnd"/>
            <w:r>
              <w:rPr>
                <w:rFonts w:eastAsia="等线"/>
              </w:rPr>
              <w:t xml:space="preserve"> peak power consumption, has energy storage, IF envelope detector receiver or ZIF receiver, initial sampling frequency offset (SFO) up to 10</w:t>
            </w:r>
            <w:r>
              <w:rPr>
                <w:rFonts w:eastAsia="等线"/>
                <w:vertAlign w:val="superscript"/>
              </w:rPr>
              <w:t>Y</w:t>
            </w:r>
            <w:r>
              <w:rPr>
                <w:rFonts w:eastAsia="等线"/>
              </w:rPr>
              <w:t xml:space="preserve"> ppm, R2D and/or D2R amplification in the device. The device’s D2R transmission is generated internally by the device.</w:t>
            </w:r>
          </w:p>
          <w:p w14:paraId="26FEEF95" w14:textId="77777777" w:rsidR="000836A2" w:rsidRDefault="00D250B5">
            <w:pPr>
              <w:numPr>
                <w:ilvl w:val="0"/>
                <w:numId w:val="31"/>
              </w:numPr>
              <w:overflowPunct w:val="0"/>
              <w:autoSpaceDE w:val="0"/>
              <w:autoSpaceDN w:val="0"/>
              <w:adjustRightInd w:val="0"/>
              <w:spacing w:before="80" w:after="80"/>
              <w:ind w:left="714" w:hanging="357"/>
              <w:textAlignment w:val="baseline"/>
              <w:rPr>
                <w:rFonts w:eastAsia="等线"/>
              </w:rPr>
            </w:pPr>
            <w:bookmarkStart w:id="10" w:name="OLE_LINK236"/>
            <w:bookmarkStart w:id="11" w:name="OLE_LINK237"/>
            <w:r>
              <w:rPr>
                <w:rFonts w:eastAsia="等线"/>
              </w:rPr>
              <w:t>SFO value 10</w:t>
            </w:r>
            <w:r>
              <w:rPr>
                <w:rFonts w:eastAsia="等线"/>
                <w:vertAlign w:val="superscript"/>
              </w:rPr>
              <w:t>Y</w:t>
            </w:r>
            <w:r>
              <w:rPr>
                <w:rFonts w:eastAsia="等线"/>
              </w:rPr>
              <w:t xml:space="preserve"> is assumed to be better than any SFO value considered for Device 1 standardized in Rel-19</w:t>
            </w:r>
            <w:bookmarkEnd w:id="10"/>
            <w:bookmarkEnd w:id="11"/>
            <w:r>
              <w:rPr>
                <w:rFonts w:eastAsia="等线"/>
              </w:rPr>
              <w:t>.</w:t>
            </w:r>
          </w:p>
          <w:p w14:paraId="1D39EEFD" w14:textId="77777777" w:rsidR="000836A2" w:rsidRDefault="000836A2">
            <w:pPr>
              <w:rPr>
                <w:rFonts w:eastAsia="等线"/>
                <w:u w:val="single"/>
              </w:rPr>
            </w:pPr>
          </w:p>
          <w:p w14:paraId="52921ACE" w14:textId="77777777" w:rsidR="000836A2" w:rsidRDefault="00D250B5">
            <w:pPr>
              <w:rPr>
                <w:rFonts w:eastAsia="等线"/>
                <w:u w:val="single"/>
                <w:lang w:eastAsia="zh-CN"/>
              </w:rPr>
            </w:pPr>
            <w:r>
              <w:rPr>
                <w:rFonts w:eastAsia="等线"/>
                <w:u w:val="single"/>
              </w:rPr>
              <w:t>Objectives</w:t>
            </w:r>
            <w:r>
              <w:rPr>
                <w:rFonts w:eastAsia="等线" w:hint="eastAsia"/>
                <w:u w:val="single"/>
                <w:lang w:eastAsia="zh-CN"/>
              </w:rPr>
              <w:t xml:space="preserve">   </w:t>
            </w:r>
          </w:p>
          <w:p w14:paraId="4A1B21D5" w14:textId="77777777" w:rsidR="000836A2" w:rsidRDefault="00D250B5">
            <w:pPr>
              <w:pStyle w:val="afff1"/>
              <w:numPr>
                <w:ilvl w:val="0"/>
                <w:numId w:val="32"/>
              </w:numPr>
              <w:overflowPunct w:val="0"/>
              <w:autoSpaceDE w:val="0"/>
              <w:autoSpaceDN w:val="0"/>
              <w:adjustRightInd w:val="0"/>
              <w:spacing w:before="80" w:after="80"/>
              <w:ind w:left="357" w:hanging="357"/>
              <w:textAlignment w:val="baseline"/>
              <w:rPr>
                <w:rFonts w:eastAsia="等线"/>
              </w:rPr>
            </w:pPr>
            <w:r>
              <w:rPr>
                <w:rFonts w:eastAsia="等线"/>
              </w:rPr>
              <w:t>Study necessary and feasible changes to the Rel-19 A-IoT specifications to support A-IoT in outdoor scenarios under the following conditions [RAN1-led]:</w:t>
            </w:r>
          </w:p>
          <w:p w14:paraId="0DEDCFC9" w14:textId="77777777" w:rsidR="000836A2" w:rsidRDefault="00D250B5">
            <w:pPr>
              <w:numPr>
                <w:ilvl w:val="0"/>
                <w:numId w:val="33"/>
              </w:numPr>
              <w:overflowPunct w:val="0"/>
              <w:autoSpaceDE w:val="0"/>
              <w:autoSpaceDN w:val="0"/>
              <w:adjustRightInd w:val="0"/>
              <w:spacing w:before="80" w:after="80"/>
              <w:textAlignment w:val="baseline"/>
              <w:rPr>
                <w:rFonts w:eastAsia="等线"/>
              </w:rPr>
            </w:pPr>
            <w:bookmarkStart w:id="12" w:name="OLE_LINK216"/>
            <w:r>
              <w:rPr>
                <w:rFonts w:eastAsia="等线"/>
              </w:rPr>
              <w:t>Deployment scenario 4 with topology 1 with no external carrier wave.</w:t>
            </w:r>
            <w:bookmarkEnd w:id="12"/>
            <w:r>
              <w:rPr>
                <w:rFonts w:eastAsia="等线" w:hint="eastAsia"/>
                <w:lang w:eastAsia="zh-CN"/>
              </w:rPr>
              <w:t xml:space="preserve">  </w:t>
            </w:r>
          </w:p>
          <w:p w14:paraId="7748F89B" w14:textId="77777777" w:rsidR="000836A2" w:rsidRDefault="00D250B5">
            <w:pPr>
              <w:numPr>
                <w:ilvl w:val="0"/>
                <w:numId w:val="33"/>
              </w:numPr>
              <w:overflowPunct w:val="0"/>
              <w:autoSpaceDE w:val="0"/>
              <w:autoSpaceDN w:val="0"/>
              <w:adjustRightInd w:val="0"/>
              <w:spacing w:before="80" w:after="80"/>
              <w:textAlignment w:val="baseline"/>
              <w:rPr>
                <w:rFonts w:eastAsia="等线"/>
                <w:lang w:eastAsia="zh-CN"/>
              </w:rPr>
            </w:pPr>
            <w:r>
              <w:rPr>
                <w:rFonts w:eastAsia="等线"/>
              </w:rPr>
              <w:t>Traffic types DO-DTT, DT, DO-A.</w:t>
            </w:r>
            <w:r>
              <w:rPr>
                <w:rFonts w:eastAsia="等线" w:hint="eastAsia"/>
                <w:lang w:eastAsia="zh-CN"/>
              </w:rPr>
              <w:t xml:space="preserve">  </w:t>
            </w:r>
          </w:p>
          <w:p w14:paraId="4576410D" w14:textId="77777777" w:rsidR="000836A2" w:rsidRDefault="00D250B5">
            <w:pPr>
              <w:numPr>
                <w:ilvl w:val="0"/>
                <w:numId w:val="33"/>
              </w:numPr>
              <w:overflowPunct w:val="0"/>
              <w:autoSpaceDE w:val="0"/>
              <w:autoSpaceDN w:val="0"/>
              <w:adjustRightInd w:val="0"/>
              <w:spacing w:before="80" w:after="80"/>
              <w:textAlignment w:val="baseline"/>
              <w:rPr>
                <w:rFonts w:eastAsia="等线"/>
              </w:rPr>
            </w:pPr>
            <w:bookmarkStart w:id="13" w:name="_Hlk206024844"/>
            <w:r>
              <w:rPr>
                <w:rFonts w:eastAsia="等线"/>
              </w:rPr>
              <w:t>Representative use cases rUC5 (outdoor inventory), rUC6 (outdoor sensor), and rUC8 (outdoor command).</w:t>
            </w:r>
            <w:r>
              <w:rPr>
                <w:rFonts w:eastAsia="等线" w:hint="eastAsia"/>
                <w:lang w:eastAsia="zh-CN"/>
              </w:rPr>
              <w:t xml:space="preserve">    </w:t>
            </w:r>
          </w:p>
          <w:bookmarkEnd w:id="13"/>
          <w:p w14:paraId="64AA7B8B"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Assumption that A-IoT BS readers are deployed on the same sites as existing outdoor NR macro BSs.</w:t>
            </w:r>
            <w:r>
              <w:rPr>
                <w:rFonts w:eastAsia="等线" w:hint="eastAsia"/>
                <w:lang w:eastAsia="zh-CN"/>
              </w:rPr>
              <w:t xml:space="preserve">    </w:t>
            </w:r>
          </w:p>
          <w:p w14:paraId="7B526BF1" w14:textId="77777777" w:rsidR="000836A2" w:rsidRDefault="00D250B5">
            <w:pPr>
              <w:numPr>
                <w:ilvl w:val="0"/>
                <w:numId w:val="33"/>
              </w:numPr>
              <w:overflowPunct w:val="0"/>
              <w:autoSpaceDE w:val="0"/>
              <w:autoSpaceDN w:val="0"/>
              <w:adjustRightInd w:val="0"/>
              <w:spacing w:before="80" w:after="80"/>
              <w:textAlignment w:val="baseline"/>
              <w:rPr>
                <w:rFonts w:eastAsia="等线"/>
                <w:lang w:eastAsia="zh-CN"/>
              </w:rPr>
            </w:pPr>
            <w:r>
              <w:rPr>
                <w:rFonts w:eastAsia="等线"/>
              </w:rPr>
              <w:t>FR1 licensed spectrum in FDD in-band to NR and in standalone bands, with R2D in DL spectrum and D2R in UL spectrum.</w:t>
            </w:r>
            <w:r>
              <w:rPr>
                <w:rFonts w:eastAsia="等线" w:hint="eastAsia"/>
                <w:lang w:eastAsia="zh-CN"/>
              </w:rPr>
              <w:t xml:space="preserve">     </w:t>
            </w:r>
          </w:p>
          <w:p w14:paraId="240404B3"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Assumption of the same air interface for Device 2b and Device C.</w:t>
            </w:r>
          </w:p>
          <w:p w14:paraId="4934FC27" w14:textId="77777777" w:rsidR="000836A2" w:rsidRDefault="00D250B5">
            <w:pPr>
              <w:numPr>
                <w:ilvl w:val="1"/>
                <w:numId w:val="33"/>
              </w:numPr>
              <w:overflowPunct w:val="0"/>
              <w:autoSpaceDE w:val="0"/>
              <w:autoSpaceDN w:val="0"/>
              <w:adjustRightInd w:val="0"/>
              <w:spacing w:before="80" w:after="80"/>
              <w:textAlignment w:val="baseline"/>
              <w:rPr>
                <w:rFonts w:eastAsia="等线"/>
              </w:rPr>
            </w:pPr>
            <w:bookmarkStart w:id="14" w:name="_Hlk200381346"/>
            <w:r>
              <w:rPr>
                <w:rFonts w:eastAsia="等线"/>
              </w:rPr>
              <w:t>Take into account the aspects reported in Clause 6.10 “DO-A assessment” and Clause 6.1.1.7 “CFO calibration signal for device 2b” of TR 38.769</w:t>
            </w:r>
            <w:bookmarkEnd w:id="14"/>
          </w:p>
          <w:p w14:paraId="10BA35B1"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Positioning for outdoor scenarios is under objective 2.</w:t>
            </w:r>
            <w:r>
              <w:rPr>
                <w:rFonts w:eastAsia="等线" w:hint="eastAsia"/>
                <w:lang w:eastAsia="zh-CN"/>
              </w:rPr>
              <w:t xml:space="preserve">   </w:t>
            </w:r>
          </w:p>
          <w:p w14:paraId="52AA92C1" w14:textId="77777777" w:rsidR="000836A2" w:rsidRDefault="00D250B5">
            <w:pPr>
              <w:spacing w:before="80" w:after="80"/>
              <w:ind w:left="357"/>
              <w:rPr>
                <w:rFonts w:eastAsia="等线"/>
              </w:rPr>
            </w:pPr>
            <w:r>
              <w:rPr>
                <w:rFonts w:eastAsia="等线"/>
              </w:rPr>
              <w:t>This objective begins after RAN#108 (June 2025)</w:t>
            </w:r>
          </w:p>
          <w:p w14:paraId="74CCCC94" w14:textId="77777777" w:rsidR="000836A2" w:rsidRDefault="00D250B5">
            <w:pPr>
              <w:spacing w:before="80" w:after="80"/>
              <w:ind w:left="357"/>
              <w:rPr>
                <w:rFonts w:eastAsia="等线"/>
              </w:rPr>
            </w:pPr>
            <w:r>
              <w:rPr>
                <w:rFonts w:eastAsia="等线"/>
              </w:rPr>
              <w:t>RAN#111 (March 2026) will make a decision on whether to include outdoor scenarios in Rel-20 normative work.</w:t>
            </w:r>
          </w:p>
          <w:p w14:paraId="6FD13B21" w14:textId="77777777" w:rsidR="000836A2" w:rsidRDefault="000836A2">
            <w:pPr>
              <w:spacing w:before="80" w:after="80"/>
              <w:ind w:left="360"/>
              <w:rPr>
                <w:rFonts w:eastAsia="等线"/>
              </w:rPr>
            </w:pPr>
          </w:p>
          <w:p w14:paraId="48D65A72" w14:textId="77777777" w:rsidR="000836A2" w:rsidRDefault="00D250B5">
            <w:pPr>
              <w:spacing w:before="80" w:after="80"/>
              <w:ind w:left="360"/>
              <w:rPr>
                <w:rFonts w:eastAsia="等线"/>
              </w:rPr>
            </w:pPr>
            <w:r>
              <w:rPr>
                <w:rFonts w:eastAsia="等线"/>
              </w:rPr>
              <w:t>This objective includes:</w:t>
            </w:r>
          </w:p>
          <w:p w14:paraId="6258B22F" w14:textId="77777777" w:rsidR="000836A2" w:rsidRDefault="00D250B5">
            <w:pPr>
              <w:spacing w:before="80" w:after="80"/>
              <w:ind w:left="360"/>
              <w:rPr>
                <w:rFonts w:eastAsia="等线"/>
                <w:b/>
                <w:bCs/>
                <w:u w:val="single"/>
              </w:rPr>
            </w:pPr>
            <w:r>
              <w:rPr>
                <w:rFonts w:eastAsia="等线"/>
                <w:b/>
                <w:bCs/>
                <w:u w:val="single"/>
              </w:rPr>
              <w:t>RAN1-led</w:t>
            </w:r>
          </w:p>
          <w:p w14:paraId="7FB8AF0E"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Study necessary and feasible changes to the Rel-19 air interface to support the above scenarios</w:t>
            </w:r>
          </w:p>
          <w:p w14:paraId="6B20A132" w14:textId="77777777" w:rsidR="000836A2" w:rsidRDefault="00D250B5">
            <w:pPr>
              <w:numPr>
                <w:ilvl w:val="1"/>
                <w:numId w:val="33"/>
              </w:numPr>
              <w:overflowPunct w:val="0"/>
              <w:autoSpaceDE w:val="0"/>
              <w:autoSpaceDN w:val="0"/>
              <w:adjustRightInd w:val="0"/>
              <w:spacing w:before="80" w:after="80"/>
              <w:textAlignment w:val="baseline"/>
              <w:rPr>
                <w:rFonts w:eastAsia="等线"/>
              </w:rPr>
            </w:pPr>
            <w:r>
              <w:rPr>
                <w:rFonts w:eastAsia="等线" w:hint="eastAsia"/>
              </w:rPr>
              <w:t>A</w:t>
            </w:r>
            <w:r>
              <w:rPr>
                <w:rFonts w:eastAsia="等线"/>
              </w:rPr>
              <w:t xml:space="preserve">ir interface for </w:t>
            </w:r>
            <w:bookmarkStart w:id="15" w:name="OLE_LINK11"/>
            <w:bookmarkStart w:id="16" w:name="OLE_LINK14"/>
            <w:r>
              <w:rPr>
                <w:rFonts w:eastAsia="等线"/>
              </w:rPr>
              <w:t>device 2b/C</w:t>
            </w:r>
            <w:bookmarkEnd w:id="15"/>
            <w:bookmarkEnd w:id="16"/>
            <w:r>
              <w:rPr>
                <w:rFonts w:eastAsia="等线"/>
              </w:rPr>
              <w:t xml:space="preserve"> studied for outdoor will be reused for supporting device 2b/C in </w:t>
            </w:r>
            <w:r>
              <w:rPr>
                <w:rFonts w:eastAsia="等线"/>
              </w:rPr>
              <w:lastRenderedPageBreak/>
              <w:t>indoor scenarios</w:t>
            </w:r>
            <w:r>
              <w:rPr>
                <w:rFonts w:eastAsia="等线" w:hint="eastAsia"/>
                <w:lang w:eastAsia="zh-CN"/>
              </w:rPr>
              <w:t xml:space="preserve">  </w:t>
            </w:r>
          </w:p>
          <w:p w14:paraId="5DD4F7C5"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Study applicability and necessity of Device 2b and Device C to the above scenarios, assuming similar device architectures for Device 2b and Device C.</w:t>
            </w:r>
            <w:r>
              <w:rPr>
                <w:rFonts w:eastAsia="等线" w:hint="eastAsia"/>
                <w:lang w:eastAsia="zh-CN"/>
              </w:rPr>
              <w:t xml:space="preserve">  </w:t>
            </w:r>
          </w:p>
          <w:p w14:paraId="4E321D1A"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 xml:space="preserve">While providing clear differentiation with existing 3GPP LPWA IoT technology and the features of 6G relevant to IoT, study outcomes should include </w:t>
            </w:r>
            <w:r>
              <w:t>achievable cell edge data rate assuming</w:t>
            </w:r>
          </w:p>
          <w:p w14:paraId="739354CB" w14:textId="77777777" w:rsidR="000836A2" w:rsidRDefault="00D250B5">
            <w:pPr>
              <w:numPr>
                <w:ilvl w:val="1"/>
                <w:numId w:val="33"/>
              </w:numPr>
              <w:overflowPunct w:val="0"/>
              <w:autoSpaceDE w:val="0"/>
              <w:autoSpaceDN w:val="0"/>
              <w:adjustRightInd w:val="0"/>
              <w:spacing w:before="80" w:after="80"/>
              <w:textAlignment w:val="baseline"/>
              <w:rPr>
                <w:rFonts w:eastAsia="等线"/>
              </w:rPr>
            </w:pPr>
            <w:r>
              <w:rPr>
                <w:rFonts w:eastAsia="等线"/>
              </w:rPr>
              <w:t>Maximum distance between Reader and Device of 50-500 m</w:t>
            </w:r>
            <w:r>
              <w:rPr>
                <w:rFonts w:eastAsia="等线" w:hint="eastAsia"/>
                <w:lang w:eastAsia="zh-CN"/>
              </w:rPr>
              <w:t xml:space="preserve">  </w:t>
            </w:r>
          </w:p>
          <w:p w14:paraId="7628F497" w14:textId="77777777" w:rsidR="000836A2" w:rsidRDefault="00D250B5">
            <w:pPr>
              <w:numPr>
                <w:ilvl w:val="1"/>
                <w:numId w:val="33"/>
              </w:numPr>
              <w:overflowPunct w:val="0"/>
              <w:autoSpaceDE w:val="0"/>
              <w:autoSpaceDN w:val="0"/>
              <w:adjustRightInd w:val="0"/>
              <w:spacing w:before="80" w:after="80"/>
              <w:textAlignment w:val="baseline"/>
              <w:rPr>
                <w:rFonts w:eastAsia="等线"/>
              </w:rPr>
            </w:pPr>
            <w:r>
              <w:rPr>
                <w:rFonts w:eastAsia="等线"/>
              </w:rPr>
              <w:t xml:space="preserve">Maximum transmit power between -3 dBm and </w:t>
            </w:r>
            <w:bookmarkStart w:id="17" w:name="OLE_LINK2"/>
            <w:r>
              <w:rPr>
                <w:rFonts w:eastAsia="等线"/>
              </w:rPr>
              <w:t>+5 dBm</w:t>
            </w:r>
            <w:bookmarkEnd w:id="17"/>
            <w:r>
              <w:rPr>
                <w:rFonts w:eastAsia="等线"/>
              </w:rPr>
              <w:t xml:space="preserve"> for device C</w:t>
            </w:r>
            <w:r>
              <w:rPr>
                <w:rFonts w:eastAsia="等线" w:hint="eastAsia"/>
                <w:lang w:eastAsia="zh-CN"/>
              </w:rPr>
              <w:t xml:space="preserve">    </w:t>
            </w:r>
          </w:p>
          <w:p w14:paraId="1C3C4702" w14:textId="77777777" w:rsidR="000836A2" w:rsidRDefault="00D250B5">
            <w:pPr>
              <w:numPr>
                <w:ilvl w:val="2"/>
                <w:numId w:val="33"/>
              </w:numPr>
              <w:overflowPunct w:val="0"/>
              <w:autoSpaceDE w:val="0"/>
              <w:autoSpaceDN w:val="0"/>
              <w:adjustRightInd w:val="0"/>
              <w:spacing w:before="80" w:after="80"/>
              <w:ind w:left="2694" w:hanging="354"/>
              <w:textAlignment w:val="baseline"/>
              <w:rPr>
                <w:rFonts w:eastAsia="等线"/>
              </w:rPr>
            </w:pPr>
            <w:r>
              <w:rPr>
                <w:rFonts w:eastAsia="等线"/>
              </w:rPr>
              <w:t>RAN1 to recommend feasible values within this range</w:t>
            </w:r>
            <w:r>
              <w:rPr>
                <w:rFonts w:eastAsia="等线" w:hint="eastAsia"/>
                <w:lang w:eastAsia="zh-CN"/>
              </w:rPr>
              <w:t xml:space="preserve"> </w:t>
            </w:r>
          </w:p>
          <w:p w14:paraId="4F7CDED5" w14:textId="77777777" w:rsidR="000836A2" w:rsidRDefault="000836A2">
            <w:pPr>
              <w:spacing w:before="80" w:after="80"/>
              <w:ind w:left="2694"/>
              <w:rPr>
                <w:rFonts w:eastAsia="等线"/>
              </w:rPr>
            </w:pPr>
          </w:p>
          <w:p w14:paraId="047D79AF" w14:textId="77777777" w:rsidR="000836A2" w:rsidRDefault="00D250B5">
            <w:pPr>
              <w:spacing w:before="80" w:after="80"/>
              <w:ind w:left="2340"/>
              <w:rPr>
                <w:rFonts w:eastAsia="等线"/>
                <w:lang w:eastAsia="zh-CN"/>
              </w:rPr>
            </w:pPr>
            <w:r>
              <w:rPr>
                <w:rFonts w:eastAsia="等线" w:hint="eastAsia"/>
                <w:lang w:eastAsia="zh-CN"/>
              </w:rPr>
              <w:t>-3dBm=</w:t>
            </w:r>
            <m:oMath>
              <m:sSup>
                <m:sSupPr>
                  <m:ctrlPr>
                    <w:rPr>
                      <w:rFonts w:ascii="Cambria Math" w:eastAsia="等线" w:hAnsi="Cambria Math"/>
                      <w:lang w:eastAsia="zh-CN"/>
                    </w:rPr>
                  </m:ctrlPr>
                </m:sSupPr>
                <m:e>
                  <m:r>
                    <m:rPr>
                      <m:sty m:val="p"/>
                    </m:rPr>
                    <w:rPr>
                      <w:rFonts w:ascii="Cambria Math" w:eastAsia="等线" w:hAnsi="Cambria Math"/>
                      <w:lang w:eastAsia="zh-CN"/>
                    </w:rPr>
                    <m:t>10</m:t>
                  </m:r>
                </m:e>
                <m:sup>
                  <m:r>
                    <w:rPr>
                      <w:rFonts w:ascii="Cambria Math" w:eastAsia="等线" w:hAnsi="Cambria Math"/>
                      <w:lang w:eastAsia="zh-CN"/>
                    </w:rPr>
                    <m:t>-</m:t>
                  </m:r>
                  <m:f>
                    <m:fPr>
                      <m:ctrlPr>
                        <w:rPr>
                          <w:rFonts w:ascii="Cambria Math" w:eastAsia="等线" w:hAnsi="Cambria Math"/>
                          <w:i/>
                          <w:lang w:eastAsia="zh-CN"/>
                        </w:rPr>
                      </m:ctrlPr>
                    </m:fPr>
                    <m:num>
                      <m:r>
                        <w:rPr>
                          <w:rFonts w:ascii="Cambria Math" w:eastAsia="等线" w:hAnsi="Cambria Math"/>
                          <w:lang w:eastAsia="zh-CN"/>
                        </w:rPr>
                        <m:t>3</m:t>
                      </m:r>
                    </m:num>
                    <m:den>
                      <m:r>
                        <w:rPr>
                          <w:rFonts w:ascii="Cambria Math" w:eastAsia="等线" w:hAnsi="Cambria Math"/>
                          <w:lang w:eastAsia="zh-CN"/>
                        </w:rPr>
                        <m:t>10</m:t>
                      </m:r>
                    </m:den>
                  </m:f>
                </m:sup>
              </m:sSup>
            </m:oMath>
            <w:r>
              <w:rPr>
                <w:rFonts w:eastAsia="等线"/>
                <w:lang w:eastAsia="zh-CN"/>
              </w:rPr>
              <w:t>​≈0.501mW</w:t>
            </w:r>
            <w:r>
              <w:rPr>
                <w:rFonts w:eastAsia="等线" w:hint="eastAsia"/>
                <w:lang w:eastAsia="zh-CN"/>
              </w:rPr>
              <w:t xml:space="preserve">;   </w:t>
            </w:r>
            <w:r>
              <w:rPr>
                <w:rFonts w:eastAsia="等线"/>
              </w:rPr>
              <w:t>+5 dBm</w:t>
            </w:r>
            <w:r>
              <w:rPr>
                <w:rFonts w:eastAsia="等线" w:hint="eastAsia"/>
                <w:lang w:eastAsia="zh-CN"/>
              </w:rPr>
              <w:t>=</w:t>
            </w:r>
            <m:oMath>
              <m:sSup>
                <m:sSupPr>
                  <m:ctrlPr>
                    <w:rPr>
                      <w:rFonts w:ascii="Cambria Math" w:eastAsia="等线" w:hAnsi="Cambria Math"/>
                      <w:lang w:eastAsia="zh-CN"/>
                    </w:rPr>
                  </m:ctrlPr>
                </m:sSupPr>
                <m:e>
                  <m:r>
                    <m:rPr>
                      <m:sty m:val="p"/>
                    </m:rPr>
                    <w:rPr>
                      <w:rFonts w:ascii="Cambria Math" w:eastAsia="等线" w:hAnsi="Cambria Math"/>
                      <w:lang w:eastAsia="zh-CN"/>
                    </w:rPr>
                    <m:t>10</m:t>
                  </m:r>
                </m:e>
                <m:sup>
                  <m:f>
                    <m:fPr>
                      <m:ctrlPr>
                        <w:rPr>
                          <w:rFonts w:ascii="Cambria Math" w:eastAsia="等线" w:hAnsi="Cambria Math"/>
                          <w:lang w:eastAsia="zh-CN"/>
                        </w:rPr>
                      </m:ctrlPr>
                    </m:fPr>
                    <m:num>
                      <m:r>
                        <m:rPr>
                          <m:sty m:val="p"/>
                        </m:rPr>
                        <w:rPr>
                          <w:rFonts w:ascii="Cambria Math" w:eastAsia="等线" w:hAnsi="Cambria Math"/>
                          <w:lang w:eastAsia="zh-CN"/>
                        </w:rPr>
                        <m:t>5</m:t>
                      </m:r>
                    </m:num>
                    <m:den>
                      <m:r>
                        <m:rPr>
                          <m:sty m:val="p"/>
                        </m:rPr>
                        <w:rPr>
                          <w:rFonts w:ascii="Cambria Math" w:eastAsia="等线" w:hAnsi="Cambria Math"/>
                          <w:lang w:eastAsia="zh-CN"/>
                        </w:rPr>
                        <m:t>10</m:t>
                      </m:r>
                    </m:den>
                  </m:f>
                </m:sup>
              </m:sSup>
              <m:r>
                <m:rPr>
                  <m:sty m:val="p"/>
                </m:rPr>
                <w:rPr>
                  <w:rFonts w:eastAsia="等线"/>
                  <w:lang w:eastAsia="zh-CN"/>
                </w:rPr>
                <m:t>=3.162mW</m:t>
              </m:r>
            </m:oMath>
            <w:r>
              <w:rPr>
                <w:rFonts w:eastAsia="等线"/>
                <w:lang w:eastAsia="zh-CN"/>
              </w:rPr>
              <w:t>​</w:t>
            </w:r>
          </w:p>
          <w:p w14:paraId="5CB1DC0E" w14:textId="77777777" w:rsidR="000836A2" w:rsidRDefault="00D250B5">
            <w:pPr>
              <w:spacing w:before="80" w:after="80"/>
              <w:ind w:left="2340"/>
              <w:rPr>
                <w:rFonts w:eastAsia="等线"/>
                <w:lang w:eastAsia="zh-CN"/>
              </w:rPr>
            </w:pPr>
            <w:r>
              <w:rPr>
                <w:rFonts w:eastAsia="等线" w:hint="eastAsia"/>
                <w:lang w:eastAsia="zh-CN"/>
              </w:rPr>
              <w:t>-20dBm=</w:t>
            </w:r>
            <m:oMath>
              <m:sSup>
                <m:sSupPr>
                  <m:ctrlPr>
                    <w:rPr>
                      <w:rFonts w:ascii="Cambria Math" w:eastAsia="等线" w:hAnsi="Cambria Math"/>
                      <w:lang w:eastAsia="zh-CN"/>
                    </w:rPr>
                  </m:ctrlPr>
                </m:sSupPr>
                <m:e>
                  <m:r>
                    <m:rPr>
                      <m:sty m:val="p"/>
                    </m:rPr>
                    <w:rPr>
                      <w:rFonts w:ascii="Cambria Math" w:eastAsia="等线" w:hAnsi="Cambria Math"/>
                      <w:lang w:eastAsia="zh-CN"/>
                    </w:rPr>
                    <m:t>10</m:t>
                  </m:r>
                </m:e>
                <m:sup>
                  <m:r>
                    <w:rPr>
                      <w:rFonts w:ascii="Cambria Math" w:eastAsia="等线" w:hAnsi="Cambria Math"/>
                      <w:lang w:eastAsia="zh-CN"/>
                    </w:rPr>
                    <m:t>-</m:t>
                  </m:r>
                  <m:f>
                    <m:fPr>
                      <m:ctrlPr>
                        <w:rPr>
                          <w:rFonts w:ascii="Cambria Math" w:eastAsia="等线" w:hAnsi="Cambria Math"/>
                          <w:i/>
                          <w:lang w:eastAsia="zh-CN"/>
                        </w:rPr>
                      </m:ctrlPr>
                    </m:fPr>
                    <m:num>
                      <m:r>
                        <w:rPr>
                          <w:rFonts w:ascii="Cambria Math" w:eastAsia="等线" w:hAnsi="Cambria Math"/>
                          <w:lang w:eastAsia="zh-CN"/>
                        </w:rPr>
                        <m:t>20</m:t>
                      </m:r>
                    </m:num>
                    <m:den>
                      <m:r>
                        <w:rPr>
                          <w:rFonts w:ascii="Cambria Math" w:eastAsia="等线" w:hAnsi="Cambria Math"/>
                          <w:lang w:eastAsia="zh-CN"/>
                        </w:rPr>
                        <m:t>10</m:t>
                      </m:r>
                    </m:den>
                  </m:f>
                </m:sup>
              </m:sSup>
            </m:oMath>
            <w:r>
              <w:rPr>
                <w:rFonts w:eastAsia="等线"/>
                <w:lang w:eastAsia="zh-CN"/>
              </w:rPr>
              <w:t>​≈0. 01mW</w:t>
            </w:r>
            <w:r>
              <w:rPr>
                <w:rFonts w:eastAsia="等线" w:hint="eastAsia"/>
                <w:lang w:eastAsia="zh-CN"/>
              </w:rPr>
              <w:t xml:space="preserve">;   -10 </w:t>
            </w:r>
            <w:r>
              <w:rPr>
                <w:rFonts w:eastAsia="等线"/>
              </w:rPr>
              <w:t>dBm</w:t>
            </w:r>
            <w:r>
              <w:rPr>
                <w:rFonts w:eastAsia="等线" w:hint="eastAsia"/>
                <w:lang w:eastAsia="zh-CN"/>
              </w:rPr>
              <w:t>=</w:t>
            </w:r>
            <m:oMath>
              <m:sSup>
                <m:sSupPr>
                  <m:ctrlPr>
                    <w:rPr>
                      <w:rFonts w:ascii="Cambria Math" w:eastAsia="等线" w:hAnsi="Cambria Math"/>
                      <w:lang w:eastAsia="zh-CN"/>
                    </w:rPr>
                  </m:ctrlPr>
                </m:sSupPr>
                <m:e>
                  <m:r>
                    <m:rPr>
                      <m:sty m:val="p"/>
                    </m:rPr>
                    <w:rPr>
                      <w:rFonts w:ascii="Cambria Math" w:eastAsia="等线" w:hAnsi="Cambria Math"/>
                      <w:lang w:eastAsia="zh-CN"/>
                    </w:rPr>
                    <m:t>10</m:t>
                  </m:r>
                </m:e>
                <m:sup>
                  <m:f>
                    <m:fPr>
                      <m:ctrlPr>
                        <w:rPr>
                          <w:rFonts w:ascii="Cambria Math" w:eastAsia="等线" w:hAnsi="Cambria Math"/>
                          <w:lang w:eastAsia="zh-CN"/>
                        </w:rPr>
                      </m:ctrlPr>
                    </m:fPr>
                    <m:num>
                      <m:r>
                        <m:rPr>
                          <m:sty m:val="p"/>
                        </m:rPr>
                        <w:rPr>
                          <w:rFonts w:ascii="Cambria Math" w:eastAsia="等线" w:hAnsi="Cambria Math"/>
                          <w:lang w:eastAsia="zh-CN"/>
                        </w:rPr>
                        <m:t>-10</m:t>
                      </m:r>
                    </m:num>
                    <m:den>
                      <m:r>
                        <m:rPr>
                          <m:sty m:val="p"/>
                        </m:rPr>
                        <w:rPr>
                          <w:rFonts w:ascii="Cambria Math" w:eastAsia="等线" w:hAnsi="Cambria Math"/>
                          <w:lang w:eastAsia="zh-CN"/>
                        </w:rPr>
                        <m:t>10</m:t>
                      </m:r>
                    </m:den>
                  </m:f>
                </m:sup>
              </m:sSup>
              <m:r>
                <m:rPr>
                  <m:sty m:val="p"/>
                </m:rPr>
                <w:rPr>
                  <w:rFonts w:eastAsia="等线"/>
                  <w:lang w:eastAsia="zh-CN"/>
                </w:rPr>
                <m:t>=</m:t>
              </m:r>
              <m:r>
                <m:rPr>
                  <m:sty m:val="p"/>
                </m:rPr>
                <w:rPr>
                  <w:rFonts w:ascii="Cambria Math" w:eastAsia="等线" w:hAnsi="Cambria Math"/>
                  <w:lang w:eastAsia="zh-CN"/>
                </w:rPr>
                <m:t>0</m:t>
              </m:r>
              <m:r>
                <m:rPr>
                  <m:sty m:val="p"/>
                </m:rPr>
                <w:rPr>
                  <w:rFonts w:eastAsia="等线"/>
                  <w:lang w:eastAsia="zh-CN"/>
                </w:rPr>
                <m:t>.1mW</m:t>
              </m:r>
            </m:oMath>
            <w:r>
              <w:rPr>
                <w:rFonts w:eastAsia="等线"/>
                <w:lang w:eastAsia="zh-CN"/>
              </w:rPr>
              <w:t>​</w:t>
            </w:r>
          </w:p>
          <w:p w14:paraId="2E53E8BE" w14:textId="77777777" w:rsidR="000836A2" w:rsidRDefault="000836A2">
            <w:pPr>
              <w:spacing w:before="80" w:after="80"/>
              <w:ind w:left="2340"/>
              <w:rPr>
                <w:rFonts w:eastAsia="等线"/>
                <w:lang w:eastAsia="zh-CN"/>
              </w:rPr>
            </w:pPr>
          </w:p>
          <w:p w14:paraId="64148AD3" w14:textId="77777777" w:rsidR="000836A2" w:rsidRDefault="00D250B5">
            <w:pPr>
              <w:numPr>
                <w:ilvl w:val="1"/>
                <w:numId w:val="33"/>
              </w:numPr>
              <w:overflowPunct w:val="0"/>
              <w:autoSpaceDE w:val="0"/>
              <w:autoSpaceDN w:val="0"/>
              <w:adjustRightInd w:val="0"/>
              <w:spacing w:before="80" w:after="80"/>
              <w:textAlignment w:val="baseline"/>
              <w:rPr>
                <w:rFonts w:eastAsia="等线"/>
              </w:rPr>
            </w:pPr>
            <w:r>
              <w:rPr>
                <w:rFonts w:eastAsia="等线"/>
              </w:rPr>
              <w:t>Maximum transmit power of -20 dBm and -10 dBm for device 2b</w:t>
            </w:r>
            <w:r>
              <w:rPr>
                <w:rFonts w:eastAsia="等线" w:hint="eastAsia"/>
                <w:lang w:eastAsia="zh-CN"/>
              </w:rPr>
              <w:t xml:space="preserve"> </w:t>
            </w:r>
          </w:p>
          <w:p w14:paraId="031EBDA3" w14:textId="77777777" w:rsidR="000836A2" w:rsidRDefault="00D250B5">
            <w:pPr>
              <w:spacing w:before="80" w:after="80"/>
              <w:ind w:left="1440"/>
              <w:rPr>
                <w:rFonts w:eastAsia="等线"/>
              </w:rPr>
            </w:pPr>
            <w:r>
              <w:rPr>
                <w:rFonts w:eastAsia="等线"/>
              </w:rPr>
              <w:t>Study outcome should include assumptions on the energy harvesting/storage used to obtain the reported data rates and this includes the possibility of capturing results using energy harvesting with energy provided by the reader or by other sources.</w:t>
            </w:r>
          </w:p>
          <w:p w14:paraId="4D5DC8CA" w14:textId="77777777" w:rsidR="000836A2" w:rsidRDefault="00D250B5">
            <w:pPr>
              <w:numPr>
                <w:ilvl w:val="0"/>
                <w:numId w:val="33"/>
              </w:numPr>
              <w:overflowPunct w:val="0"/>
              <w:autoSpaceDE w:val="0"/>
              <w:autoSpaceDN w:val="0"/>
              <w:adjustRightInd w:val="0"/>
              <w:spacing w:before="80" w:after="80"/>
              <w:textAlignment w:val="baseline"/>
              <w:rPr>
                <w:rFonts w:eastAsia="等线"/>
                <w:lang w:eastAsia="zh-CN"/>
              </w:rPr>
            </w:pPr>
            <w:r>
              <w:rPr>
                <w:rFonts w:eastAsia="等线"/>
              </w:rPr>
              <w:t>Define necessary further evaluation assumptions of deployment scenarios for coverage and coexistence evaluations.</w:t>
            </w:r>
            <w:r>
              <w:rPr>
                <w:rFonts w:eastAsia="等线" w:hint="eastAsia"/>
                <w:lang w:eastAsia="zh-CN"/>
              </w:rPr>
              <w:t xml:space="preserve">   </w:t>
            </w:r>
          </w:p>
          <w:p w14:paraId="21ECDE87"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Define link budget calculation for coverage.</w:t>
            </w:r>
            <w:r>
              <w:rPr>
                <w:rFonts w:eastAsia="等线" w:hint="eastAsia"/>
                <w:lang w:eastAsia="zh-CN"/>
              </w:rPr>
              <w:t xml:space="preserve">  </w:t>
            </w:r>
          </w:p>
          <w:p w14:paraId="1721B62A" w14:textId="77777777" w:rsidR="000836A2" w:rsidRDefault="00D250B5">
            <w:pPr>
              <w:spacing w:before="80" w:after="80"/>
              <w:ind w:left="360"/>
              <w:rPr>
                <w:rFonts w:eastAsia="等线"/>
                <w:b/>
                <w:bCs/>
                <w:u w:val="single"/>
              </w:rPr>
            </w:pPr>
            <w:r>
              <w:rPr>
                <w:rFonts w:eastAsia="等线"/>
                <w:b/>
                <w:bCs/>
                <w:u w:val="single"/>
              </w:rPr>
              <w:t>RAN4-led</w:t>
            </w:r>
          </w:p>
          <w:p w14:paraId="035629ED"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Study coexistence between Device 2b/Device C and NR/LTE in the above outdoor scenarios.</w:t>
            </w:r>
          </w:p>
          <w:p w14:paraId="1B931336"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Use band n8 as an example band.</w:t>
            </w:r>
          </w:p>
          <w:p w14:paraId="7454B53D" w14:textId="77777777" w:rsidR="000836A2" w:rsidRDefault="00D250B5">
            <w:pPr>
              <w:spacing w:before="80" w:after="80"/>
              <w:ind w:firstLine="357"/>
              <w:rPr>
                <w:rFonts w:eastAsia="等线"/>
              </w:rPr>
            </w:pPr>
            <w:r>
              <w:rPr>
                <w:rFonts w:eastAsia="等线"/>
              </w:rPr>
              <w:t>NOTE: Strive to minimize evaluation cases in RAN1 and RAN4.</w:t>
            </w:r>
          </w:p>
          <w:p w14:paraId="70B9CEF5" w14:textId="77777777" w:rsidR="000836A2" w:rsidRDefault="000836A2">
            <w:pPr>
              <w:spacing w:before="80" w:after="80"/>
              <w:rPr>
                <w:rFonts w:eastAsia="等线"/>
              </w:rPr>
            </w:pPr>
          </w:p>
          <w:p w14:paraId="23457921" w14:textId="77777777" w:rsidR="000836A2" w:rsidRDefault="00D250B5">
            <w:pPr>
              <w:pStyle w:val="afff1"/>
              <w:numPr>
                <w:ilvl w:val="0"/>
                <w:numId w:val="32"/>
              </w:numPr>
              <w:overflowPunct w:val="0"/>
              <w:autoSpaceDE w:val="0"/>
              <w:autoSpaceDN w:val="0"/>
              <w:adjustRightInd w:val="0"/>
              <w:spacing w:before="80" w:after="80"/>
              <w:ind w:left="357" w:hanging="357"/>
              <w:textAlignment w:val="baseline"/>
              <w:rPr>
                <w:rFonts w:eastAsia="等线"/>
              </w:rPr>
            </w:pPr>
            <w:r>
              <w:rPr>
                <w:rFonts w:eastAsia="等线"/>
                <w:lang w:eastAsia="zh-CN"/>
              </w:rPr>
              <w:t>RAN#109 to decide whether to include an objective on positioning / proximity determination in the scope for Rel-20 study item</w:t>
            </w:r>
          </w:p>
        </w:tc>
      </w:tr>
    </w:tbl>
    <w:p w14:paraId="528791A9" w14:textId="77777777" w:rsidR="000836A2" w:rsidRDefault="000836A2">
      <w:pPr>
        <w:spacing w:after="120"/>
        <w:ind w:right="-96"/>
        <w:jc w:val="both"/>
        <w:rPr>
          <w:rFonts w:eastAsiaTheme="minorEastAsia"/>
          <w:lang w:eastAsia="zh-CN"/>
        </w:rPr>
      </w:pPr>
    </w:p>
    <w:p w14:paraId="35EBD92F" w14:textId="0A3CB3E2" w:rsidR="000836A2" w:rsidRDefault="00D250B5">
      <w:pPr>
        <w:spacing w:after="120"/>
        <w:ind w:right="-96"/>
        <w:jc w:val="both"/>
        <w:rPr>
          <w:rFonts w:eastAsiaTheme="minorEastAsia"/>
          <w:lang w:eastAsia="zh-CN"/>
        </w:rPr>
      </w:pPr>
      <w:r>
        <w:rPr>
          <w:rFonts w:hint="eastAsia"/>
        </w:rPr>
        <w:t xml:space="preserve">In this contribution, </w:t>
      </w:r>
      <w:bookmarkStart w:id="18" w:name="OLE_LINK15"/>
      <w:bookmarkStart w:id="19" w:name="OLE_LINK16"/>
      <w:r>
        <w:rPr>
          <w:rFonts w:hint="eastAsia"/>
        </w:rPr>
        <w:t xml:space="preserve">we discuss </w:t>
      </w:r>
      <w:r>
        <w:rPr>
          <w:rFonts w:eastAsiaTheme="minorEastAsia" w:hint="eastAsia"/>
          <w:lang w:eastAsia="zh-CN"/>
        </w:rPr>
        <w:t xml:space="preserve">NR </w:t>
      </w:r>
      <w:r>
        <w:t>A-IoT enhancement for device 2b/C</w:t>
      </w:r>
      <w:r>
        <w:rPr>
          <w:rFonts w:eastAsiaTheme="minorEastAsia" w:hint="eastAsia"/>
          <w:lang w:eastAsia="zh-CN"/>
        </w:rPr>
        <w:t xml:space="preserve"> in outdoor </w:t>
      </w:r>
      <w:bookmarkStart w:id="20" w:name="OLE_LINK13"/>
      <w:r>
        <w:rPr>
          <w:rFonts w:eastAsiaTheme="minorEastAsia" w:hint="eastAsia"/>
          <w:lang w:eastAsia="zh-CN"/>
        </w:rPr>
        <w:t>scenario</w:t>
      </w:r>
      <w:bookmarkEnd w:id="18"/>
      <w:bookmarkEnd w:id="19"/>
      <w:bookmarkEnd w:id="20"/>
      <w:r>
        <w:rPr>
          <w:rFonts w:eastAsiaTheme="minorEastAsia" w:hint="eastAsia"/>
          <w:lang w:eastAsia="zh-CN"/>
        </w:rPr>
        <w:t xml:space="preserve">, </w:t>
      </w:r>
      <w:r>
        <w:rPr>
          <w:rFonts w:hint="eastAsia"/>
        </w:rPr>
        <w:t xml:space="preserve">including </w:t>
      </w:r>
      <w:r>
        <w:rPr>
          <w:rFonts w:eastAsiaTheme="minorEastAsia" w:hint="eastAsia"/>
          <w:lang w:eastAsia="zh-CN"/>
        </w:rPr>
        <w:t xml:space="preserve">enhancements </w:t>
      </w:r>
      <w:r>
        <w:rPr>
          <w:rFonts w:eastAsiaTheme="minorEastAsia"/>
          <w:lang w:eastAsia="zh-CN"/>
        </w:rPr>
        <w:t>of</w:t>
      </w:r>
      <w:r>
        <w:rPr>
          <w:rFonts w:eastAsiaTheme="minorEastAsia" w:hint="eastAsia"/>
          <w:lang w:eastAsia="zh-CN"/>
        </w:rPr>
        <w:t xml:space="preserve"> </w:t>
      </w:r>
      <w:r>
        <w:t xml:space="preserve">waveform, modulation, </w:t>
      </w:r>
      <w:r w:rsidR="002F51E0">
        <w:rPr>
          <w:rFonts w:eastAsiaTheme="minorEastAsia" w:hint="eastAsia"/>
          <w:lang w:eastAsia="zh-CN"/>
        </w:rPr>
        <w:t xml:space="preserve">bandwidth, </w:t>
      </w:r>
      <w:r>
        <w:rPr>
          <w:rFonts w:eastAsiaTheme="minorEastAsia" w:hint="eastAsia"/>
          <w:lang w:eastAsia="zh-CN"/>
        </w:rPr>
        <w:t xml:space="preserve">channel coding, </w:t>
      </w:r>
      <w:r w:rsidR="001F686C">
        <w:rPr>
          <w:rFonts w:eastAsiaTheme="minorEastAsia" w:hint="eastAsia"/>
          <w:lang w:eastAsia="zh-CN"/>
        </w:rPr>
        <w:t>R2D/D2R signal/channel, multiplexing/</w:t>
      </w:r>
      <w:bookmarkStart w:id="21" w:name="OLE_LINK30"/>
      <w:r>
        <w:t>multiple access</w:t>
      </w:r>
      <w:r w:rsidR="001F686C">
        <w:rPr>
          <w:rFonts w:eastAsiaTheme="minorEastAsia" w:hint="eastAsia"/>
          <w:lang w:eastAsia="zh-CN"/>
        </w:rPr>
        <w:t>, timing</w:t>
      </w:r>
      <w:r>
        <w:t xml:space="preserve">, </w:t>
      </w:r>
      <w:r w:rsidR="001F686C">
        <w:rPr>
          <w:rFonts w:eastAsiaTheme="minorEastAsia" w:hint="eastAsia"/>
          <w:lang w:eastAsia="zh-CN"/>
        </w:rPr>
        <w:t xml:space="preserve">scheduling </w:t>
      </w:r>
      <w:r>
        <w:t xml:space="preserve">and </w:t>
      </w:r>
      <w:r w:rsidR="00D02C48">
        <w:rPr>
          <w:rFonts w:eastAsiaTheme="minorEastAsia" w:hint="eastAsia"/>
          <w:lang w:eastAsia="zh-CN"/>
        </w:rPr>
        <w:t>DO-A</w:t>
      </w:r>
      <w:r>
        <w:rPr>
          <w:rFonts w:eastAsiaTheme="minorEastAsia" w:hint="eastAsia"/>
          <w:lang w:eastAsia="zh-CN"/>
        </w:rPr>
        <w:t xml:space="preserve"> transmission</w:t>
      </w:r>
      <w:bookmarkEnd w:id="21"/>
      <w:r>
        <w:rPr>
          <w:rFonts w:eastAsiaTheme="minorEastAsia" w:hint="eastAsia"/>
          <w:lang w:eastAsia="zh-CN"/>
        </w:rPr>
        <w:t>.</w:t>
      </w:r>
    </w:p>
    <w:p w14:paraId="33F7C348" w14:textId="77777777" w:rsidR="000836A2" w:rsidRDefault="00D250B5">
      <w:pPr>
        <w:pStyle w:val="1"/>
        <w:spacing w:before="360" w:afterLines="50" w:after="120"/>
        <w:ind w:left="431" w:hanging="431"/>
        <w:rPr>
          <w:rFonts w:eastAsiaTheme="minorEastAsia" w:cs="Arial"/>
          <w:b/>
          <w:sz w:val="28"/>
          <w:szCs w:val="28"/>
          <w:lang w:val="en-US" w:eastAsia="zh-CN"/>
        </w:rPr>
      </w:pPr>
      <w:bookmarkStart w:id="22" w:name="OLE_LINK31"/>
      <w:bookmarkStart w:id="23" w:name="OLE_LINK66"/>
      <w:bookmarkStart w:id="24" w:name="OLE_LINK68"/>
      <w:bookmarkStart w:id="25" w:name="OLE_LINK50"/>
      <w:r>
        <w:rPr>
          <w:rFonts w:eastAsiaTheme="minorEastAsia" w:cs="Arial" w:hint="eastAsia"/>
          <w:b/>
          <w:sz w:val="28"/>
          <w:szCs w:val="28"/>
          <w:lang w:val="en-US" w:eastAsia="zh-CN"/>
        </w:rPr>
        <w:t>P</w:t>
      </w:r>
      <w:r>
        <w:rPr>
          <w:rFonts w:eastAsiaTheme="minorEastAsia" w:cs="Arial"/>
          <w:b/>
          <w:sz w:val="28"/>
          <w:szCs w:val="28"/>
          <w:lang w:val="en-US" w:eastAsia="zh-CN"/>
        </w:rPr>
        <w:t>hysical layer design</w:t>
      </w:r>
      <w:r>
        <w:rPr>
          <w:rFonts w:eastAsiaTheme="minorEastAsia" w:cs="Arial" w:hint="eastAsia"/>
          <w:b/>
          <w:sz w:val="28"/>
          <w:szCs w:val="28"/>
          <w:lang w:val="en-US" w:eastAsia="zh-CN"/>
        </w:rPr>
        <w:t xml:space="preserve"> for active A-IoT devices </w:t>
      </w:r>
      <w:bookmarkStart w:id="26" w:name="OLE_LINK27"/>
      <w:bookmarkStart w:id="27" w:name="OLE_LINK26"/>
      <w:r>
        <w:rPr>
          <w:rFonts w:eastAsiaTheme="minorEastAsia" w:cs="Arial" w:hint="eastAsia"/>
          <w:b/>
          <w:sz w:val="28"/>
          <w:szCs w:val="28"/>
          <w:lang w:val="en-US" w:eastAsia="zh-CN"/>
        </w:rPr>
        <w:t>in</w:t>
      </w:r>
      <w:r>
        <w:rPr>
          <w:rFonts w:eastAsiaTheme="minorEastAsia" w:cs="Arial"/>
          <w:b/>
          <w:sz w:val="28"/>
          <w:szCs w:val="28"/>
          <w:lang w:val="en-US" w:eastAsia="zh-CN"/>
        </w:rPr>
        <w:t xml:space="preserve"> </w:t>
      </w:r>
      <w:r>
        <w:rPr>
          <w:rFonts w:eastAsiaTheme="minorEastAsia" w:cs="Arial" w:hint="eastAsia"/>
          <w:b/>
          <w:sz w:val="28"/>
          <w:szCs w:val="28"/>
          <w:lang w:val="en-US" w:eastAsia="zh-CN"/>
        </w:rPr>
        <w:t xml:space="preserve">outdoor </w:t>
      </w:r>
      <w:bookmarkEnd w:id="26"/>
      <w:bookmarkEnd w:id="27"/>
    </w:p>
    <w:p w14:paraId="430B6784" w14:textId="77777777" w:rsidR="000836A2" w:rsidRDefault="00D250B5" w:rsidP="000925EC">
      <w:pPr>
        <w:pStyle w:val="21"/>
        <w:spacing w:before="240"/>
        <w:ind w:left="696" w:hangingChars="289" w:hanging="696"/>
        <w:rPr>
          <w:b/>
          <w:sz w:val="24"/>
          <w:szCs w:val="24"/>
          <w:lang w:val="en-US"/>
        </w:rPr>
      </w:pPr>
      <w:bookmarkStart w:id="28" w:name="OLE_LINK29"/>
      <w:bookmarkEnd w:id="22"/>
      <w:bookmarkEnd w:id="23"/>
      <w:bookmarkEnd w:id="24"/>
      <w:bookmarkEnd w:id="25"/>
      <w:r>
        <w:rPr>
          <w:rFonts w:eastAsiaTheme="minorEastAsia"/>
          <w:b/>
          <w:sz w:val="24"/>
          <w:szCs w:val="24"/>
          <w:lang w:val="en-US" w:eastAsia="zh-CN"/>
        </w:rPr>
        <w:t>Waveform and modulation</w:t>
      </w:r>
      <w:r>
        <w:rPr>
          <w:rFonts w:eastAsiaTheme="minorEastAsia" w:hint="eastAsia"/>
          <w:b/>
          <w:sz w:val="24"/>
          <w:szCs w:val="24"/>
          <w:lang w:val="en-US" w:eastAsia="zh-CN"/>
        </w:rPr>
        <w:t xml:space="preserve"> enhancements </w:t>
      </w:r>
    </w:p>
    <w:p w14:paraId="278EFBEF" w14:textId="77777777" w:rsidR="000836A2" w:rsidRDefault="00D250B5">
      <w:pPr>
        <w:spacing w:before="120" w:afterLines="50" w:after="120"/>
        <w:jc w:val="both"/>
        <w:rPr>
          <w:rFonts w:eastAsiaTheme="minorEastAsia"/>
          <w:lang w:val="en-US" w:eastAsia="zh-CN"/>
        </w:rPr>
      </w:pPr>
      <w:bookmarkStart w:id="29" w:name="OLE_LINK71"/>
      <w:bookmarkStart w:id="30" w:name="OLE_LINK82"/>
      <w:bookmarkStart w:id="31" w:name="OLE_LINK72"/>
      <w:bookmarkStart w:id="32" w:name="OLE_LINK83"/>
      <w:bookmarkEnd w:id="28"/>
      <w:r>
        <w:rPr>
          <w:rFonts w:eastAsiaTheme="minorEastAsia"/>
          <w:lang w:val="en-US" w:eastAsia="zh-CN"/>
        </w:rPr>
        <w:t>I</w:t>
      </w:r>
      <w:r>
        <w:rPr>
          <w:rFonts w:eastAsiaTheme="minorEastAsia" w:hint="eastAsia"/>
          <w:lang w:val="en-US" w:eastAsia="zh-CN"/>
        </w:rPr>
        <w:t>n this section, we would mainly discuss the</w:t>
      </w:r>
      <w:r>
        <w:rPr>
          <w:rFonts w:eastAsiaTheme="minorEastAsia"/>
          <w:lang w:val="en-US" w:eastAsia="zh-CN"/>
        </w:rPr>
        <w:t xml:space="preserve"> essential</w:t>
      </w:r>
      <w:r>
        <w:rPr>
          <w:rFonts w:eastAsiaTheme="minorEastAsia" w:hint="eastAsia"/>
          <w:lang w:val="en-US" w:eastAsia="zh-CN"/>
        </w:rPr>
        <w:t xml:space="preserve"> </w:t>
      </w:r>
      <w:r>
        <w:rPr>
          <w:rFonts w:eastAsiaTheme="minorEastAsia"/>
          <w:lang w:val="en-US" w:eastAsia="zh-CN"/>
        </w:rPr>
        <w:t xml:space="preserve">enhancement of the </w:t>
      </w:r>
      <w:r>
        <w:rPr>
          <w:rFonts w:eastAsiaTheme="minorEastAsia" w:hint="eastAsia"/>
          <w:lang w:val="en-US" w:eastAsia="zh-CN"/>
        </w:rPr>
        <w:t>waveform, modulation and bandwidth of R2D and D2R signal/</w:t>
      </w:r>
      <w:r>
        <w:rPr>
          <w:rFonts w:eastAsiaTheme="minorEastAsia"/>
          <w:lang w:val="en-US" w:eastAsia="zh-CN"/>
        </w:rPr>
        <w:t>channel</w:t>
      </w:r>
      <w:r>
        <w:rPr>
          <w:rFonts w:eastAsiaTheme="minorEastAsia" w:hint="eastAsia"/>
          <w:lang w:val="en-US" w:eastAsia="zh-CN"/>
        </w:rPr>
        <w:t xml:space="preserve"> in outdoor scenario.</w:t>
      </w:r>
    </w:p>
    <w:p w14:paraId="3363D684" w14:textId="77777777" w:rsidR="000836A2" w:rsidRDefault="00D250B5">
      <w:pPr>
        <w:pStyle w:val="31"/>
      </w:pPr>
      <w:bookmarkStart w:id="33" w:name="OLE_LINK33"/>
      <w:bookmarkStart w:id="34" w:name="OLE_LINK23"/>
      <w:r>
        <w:rPr>
          <w:rFonts w:hint="eastAsia"/>
        </w:rPr>
        <w:t>Waveform and modulation for R2D</w:t>
      </w:r>
    </w:p>
    <w:p w14:paraId="182965DD" w14:textId="2B443D7E" w:rsidR="000836A2" w:rsidRDefault="00D250B5" w:rsidP="00BB4B6D">
      <w:pPr>
        <w:spacing w:before="120"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 xml:space="preserve">ccording to the objectives of Rel-20 Ambient </w:t>
      </w:r>
      <w:proofErr w:type="spellStart"/>
      <w:r>
        <w:rPr>
          <w:rFonts w:eastAsiaTheme="minorEastAsia" w:hint="eastAsia"/>
          <w:lang w:val="en-US" w:eastAsia="zh-CN"/>
        </w:rPr>
        <w:t>IoT</w:t>
      </w:r>
      <w:proofErr w:type="spellEnd"/>
      <w:r>
        <w:rPr>
          <w:rFonts w:eastAsiaTheme="minorEastAsia" w:hint="eastAsia"/>
          <w:lang w:val="en-US" w:eastAsia="zh-CN"/>
        </w:rPr>
        <w:t xml:space="preserve"> study </w:t>
      </w:r>
      <w:r>
        <w:rPr>
          <w:rFonts w:eastAsiaTheme="minorEastAsia"/>
          <w:highlight w:val="yellow"/>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_Ref157435508 \n \h</w:instrText>
      </w:r>
      <w:r>
        <w:rPr>
          <w:rFonts w:eastAsiaTheme="minorEastAsia"/>
          <w:lang w:val="en-US" w:eastAsia="zh-CN"/>
        </w:rPr>
        <w:instrText xml:space="preserve"> </w:instrText>
      </w:r>
      <w:r w:rsidR="00BB4B6D">
        <w:rPr>
          <w:rFonts w:eastAsiaTheme="minorEastAsia"/>
          <w:highlight w:val="yellow"/>
          <w:lang w:val="en-US" w:eastAsia="zh-CN"/>
        </w:rPr>
        <w:instrText xml:space="preserve"> \* MERGEFORMAT </w:instrText>
      </w:r>
      <w:r>
        <w:rPr>
          <w:rFonts w:eastAsiaTheme="minorEastAsia"/>
          <w:highlight w:val="yellow"/>
          <w:lang w:val="en-US" w:eastAsia="zh-CN"/>
        </w:rPr>
      </w:r>
      <w:r>
        <w:rPr>
          <w:rFonts w:eastAsiaTheme="minorEastAsia"/>
          <w:highlight w:val="yellow"/>
          <w:lang w:val="en-US" w:eastAsia="zh-CN"/>
        </w:rPr>
        <w:fldChar w:fldCharType="separate"/>
      </w:r>
      <w:r w:rsidR="000A3ABA">
        <w:rPr>
          <w:rFonts w:eastAsiaTheme="minorEastAsia"/>
          <w:lang w:val="en-US" w:eastAsia="zh-CN"/>
        </w:rPr>
        <w:t>[1]</w:t>
      </w:r>
      <w:r>
        <w:rPr>
          <w:rFonts w:eastAsiaTheme="minorEastAsia"/>
          <w:highlight w:val="yellow"/>
          <w:lang w:val="en-US" w:eastAsia="zh-CN"/>
        </w:rPr>
        <w:fldChar w:fldCharType="end"/>
      </w:r>
      <w:r>
        <w:rPr>
          <w:rFonts w:eastAsiaTheme="minorEastAsia" w:hint="eastAsia"/>
          <w:lang w:val="en-US" w:eastAsia="zh-CN"/>
        </w:rPr>
        <w:t xml:space="preserve">, the </w:t>
      </w:r>
      <w:r>
        <w:rPr>
          <w:rFonts w:eastAsiaTheme="minorEastAsia"/>
          <w:lang w:eastAsia="zh-CN"/>
        </w:rPr>
        <w:t>necessary and feasible changes</w:t>
      </w:r>
      <w:r>
        <w:rPr>
          <w:rFonts w:eastAsiaTheme="minorEastAsia" w:hint="eastAsia"/>
          <w:lang w:val="en-US" w:eastAsia="zh-CN"/>
        </w:rPr>
        <w:t xml:space="preserve"> of the air interface would be further studied for Device 2b and Device C </w:t>
      </w:r>
      <w:r>
        <w:rPr>
          <w:rFonts w:eastAsiaTheme="minorEastAsia"/>
          <w:lang w:val="en-US" w:eastAsia="zh-CN"/>
        </w:rPr>
        <w:t xml:space="preserve">for A-IoT device operation </w:t>
      </w:r>
      <w:r>
        <w:rPr>
          <w:rFonts w:eastAsiaTheme="minorEastAsia" w:hint="eastAsia"/>
          <w:lang w:val="en-US" w:eastAsia="zh-CN"/>
        </w:rPr>
        <w:t xml:space="preserve">in outdoor scenarios. </w:t>
      </w:r>
      <w:r>
        <w:rPr>
          <w:rFonts w:eastAsiaTheme="minorEastAsia"/>
          <w:lang w:val="en-US" w:eastAsia="zh-CN"/>
        </w:rPr>
        <w:t xml:space="preserve">The outdoor radio channel is characterized in heavy scattering and longer delay spread comparing to </w:t>
      </w:r>
      <w:r>
        <w:rPr>
          <w:rFonts w:eastAsiaTheme="minorEastAsia" w:hint="eastAsia"/>
          <w:lang w:val="en-US" w:eastAsia="zh-CN"/>
        </w:rPr>
        <w:t xml:space="preserve">that </w:t>
      </w:r>
      <w:r>
        <w:rPr>
          <w:rFonts w:eastAsiaTheme="minorEastAsia"/>
          <w:lang w:val="en-US" w:eastAsia="zh-CN"/>
        </w:rPr>
        <w:t>of</w:t>
      </w:r>
      <w:r>
        <w:rPr>
          <w:rFonts w:eastAsiaTheme="minorEastAsia" w:hint="eastAsia"/>
          <w:lang w:val="en-US" w:eastAsia="zh-CN"/>
        </w:rPr>
        <w:t xml:space="preserve"> indoor</w:t>
      </w:r>
      <w:r>
        <w:rPr>
          <w:rFonts w:eastAsiaTheme="minorEastAsia"/>
          <w:lang w:val="en-US" w:eastAsia="zh-CN"/>
        </w:rPr>
        <w:t xml:space="preserve"> fading channel. T</w:t>
      </w:r>
      <w:r>
        <w:rPr>
          <w:rFonts w:eastAsiaTheme="minorEastAsia" w:hint="eastAsia"/>
          <w:lang w:val="en-US" w:eastAsia="zh-CN"/>
        </w:rPr>
        <w:t>h</w:t>
      </w:r>
      <w:r>
        <w:rPr>
          <w:rFonts w:eastAsiaTheme="minorEastAsia"/>
          <w:lang w:val="en-US" w:eastAsia="zh-CN"/>
        </w:rPr>
        <w:t>e longer</w:t>
      </w:r>
      <w:r>
        <w:rPr>
          <w:rFonts w:eastAsiaTheme="minorEastAsia" w:hint="eastAsia"/>
          <w:lang w:val="en-US" w:eastAsia="zh-CN"/>
        </w:rPr>
        <w:t xml:space="preserve"> delay spread </w:t>
      </w:r>
      <w:r>
        <w:rPr>
          <w:rFonts w:eastAsiaTheme="minorEastAsia"/>
          <w:lang w:val="en-US" w:eastAsia="zh-CN"/>
        </w:rPr>
        <w:t xml:space="preserve">and fast fading </w:t>
      </w:r>
      <w:r>
        <w:rPr>
          <w:rFonts w:eastAsiaTheme="minorEastAsia" w:hint="eastAsia"/>
          <w:lang w:val="en-US" w:eastAsia="zh-CN"/>
        </w:rPr>
        <w:t xml:space="preserve">would </w:t>
      </w:r>
      <w:r>
        <w:rPr>
          <w:rFonts w:eastAsiaTheme="minorEastAsia"/>
          <w:lang w:val="en-US" w:eastAsia="zh-CN"/>
        </w:rPr>
        <w:t>seriously</w:t>
      </w:r>
      <w:r>
        <w:rPr>
          <w:rFonts w:eastAsiaTheme="minorEastAsia" w:hint="eastAsia"/>
          <w:lang w:val="en-US" w:eastAsia="zh-CN"/>
        </w:rPr>
        <w:t xml:space="preserve"> </w:t>
      </w:r>
      <w:r>
        <w:rPr>
          <w:rFonts w:eastAsiaTheme="minorEastAsia"/>
          <w:lang w:val="en-US" w:eastAsia="zh-CN"/>
        </w:rPr>
        <w:t xml:space="preserve">degrade </w:t>
      </w:r>
      <w:r>
        <w:rPr>
          <w:rFonts w:eastAsiaTheme="minorEastAsia" w:hint="eastAsia"/>
          <w:lang w:val="en-US" w:eastAsia="zh-CN"/>
        </w:rPr>
        <w:t xml:space="preserve">the R2D signal </w:t>
      </w:r>
      <w:r>
        <w:rPr>
          <w:rFonts w:eastAsiaTheme="minorEastAsia"/>
          <w:lang w:val="en-US" w:eastAsia="zh-CN"/>
        </w:rPr>
        <w:t>detection performance</w:t>
      </w:r>
      <w:r>
        <w:rPr>
          <w:rFonts w:eastAsiaTheme="minorEastAsia" w:hint="eastAsia"/>
          <w:lang w:val="en-US" w:eastAsia="zh-CN"/>
        </w:rPr>
        <w:t>, especially</w:t>
      </w:r>
      <w:r>
        <w:rPr>
          <w:rFonts w:eastAsiaTheme="minorEastAsia"/>
          <w:lang w:val="en-US" w:eastAsia="zh-CN"/>
        </w:rPr>
        <w:t xml:space="preserve"> the </w:t>
      </w:r>
      <w:proofErr w:type="spellStart"/>
      <w:r>
        <w:rPr>
          <w:rFonts w:eastAsiaTheme="minorEastAsia"/>
          <w:lang w:val="en-US" w:eastAsia="zh-CN"/>
        </w:rPr>
        <w:t>bu</w:t>
      </w:r>
      <w:r>
        <w:rPr>
          <w:rFonts w:eastAsiaTheme="minorEastAsia" w:hint="eastAsia"/>
          <w:lang w:val="en-US" w:eastAsia="zh-CN"/>
        </w:rPr>
        <w:t>r</w:t>
      </w:r>
      <w:r>
        <w:rPr>
          <w:rFonts w:eastAsiaTheme="minorEastAsia"/>
          <w:lang w:val="en-US" w:eastAsia="zh-CN"/>
        </w:rPr>
        <w:t>sty</w:t>
      </w:r>
      <w:proofErr w:type="spellEnd"/>
      <w:r>
        <w:rPr>
          <w:rFonts w:eastAsiaTheme="minorEastAsia"/>
          <w:lang w:val="en-US" w:eastAsia="zh-CN"/>
        </w:rPr>
        <w:t xml:space="preserve"> error caused by multi-path fading channel</w:t>
      </w:r>
      <w:r>
        <w:rPr>
          <w:rFonts w:eastAsiaTheme="minorEastAsia" w:hint="eastAsia"/>
          <w:lang w:val="en-US" w:eastAsia="zh-CN"/>
        </w:rPr>
        <w:t xml:space="preserve"> without FEC in R2D link. As shown in </w:t>
      </w:r>
      <w:r>
        <w:rPr>
          <w:rFonts w:eastAsiaTheme="minorEastAsia"/>
          <w:lang w:val="en-US" w:eastAsia="zh-CN"/>
        </w:rPr>
        <w:fldChar w:fldCharType="begin"/>
      </w:r>
      <w:r>
        <w:rPr>
          <w:rFonts w:eastAsiaTheme="minorEastAsia"/>
          <w:lang w:val="en-US" w:eastAsia="zh-CN"/>
        </w:rPr>
        <w:instrText xml:space="preserve"> REF _Ref205888384 \h  \* MERGEFORMAT </w:instrText>
      </w:r>
      <w:r>
        <w:rPr>
          <w:rFonts w:eastAsiaTheme="minorEastAsia"/>
          <w:lang w:val="en-US" w:eastAsia="zh-CN"/>
        </w:rPr>
      </w:r>
      <w:r>
        <w:rPr>
          <w:rFonts w:eastAsiaTheme="minorEastAsia"/>
          <w:lang w:val="en-US" w:eastAsia="zh-CN"/>
        </w:rPr>
        <w:fldChar w:fldCharType="separate"/>
      </w:r>
      <w:r w:rsidR="000A3ABA" w:rsidRPr="00FC5A3A">
        <w:t>Figure 1</w:t>
      </w:r>
      <w:r>
        <w:rPr>
          <w:rFonts w:eastAsiaTheme="minorEastAsia"/>
          <w:lang w:val="en-US" w:eastAsia="zh-CN"/>
        </w:rPr>
        <w:fldChar w:fldCharType="end"/>
      </w:r>
      <w:r>
        <w:rPr>
          <w:rFonts w:eastAsiaTheme="minorEastAsia" w:hint="eastAsia"/>
          <w:lang w:val="en-US" w:eastAsia="zh-CN"/>
        </w:rPr>
        <w:t>, the BLER performance of the OOK-4 with M = {6, 24} are evaluated in outdoor and indoor scenarios, respectively. The minimum bandwidths for the OOK-4 with M = 6 and M=24 in TS 38.291</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_Ref205458452 \n \h</w:instrText>
      </w:r>
      <w:r>
        <w:rPr>
          <w:rFonts w:eastAsiaTheme="minorEastAsia"/>
          <w:lang w:val="en-US" w:eastAsia="zh-CN"/>
        </w:rPr>
        <w:instrText xml:space="preserve"> </w:instrText>
      </w:r>
      <w:r w:rsidR="00BB4B6D">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A3ABA">
        <w:rPr>
          <w:rFonts w:eastAsiaTheme="minorEastAsia"/>
          <w:lang w:val="en-US" w:eastAsia="zh-CN"/>
        </w:rPr>
        <w:t>[6]</w:t>
      </w:r>
      <w:r>
        <w:rPr>
          <w:rFonts w:eastAsiaTheme="minorEastAsia"/>
          <w:lang w:val="en-US" w:eastAsia="zh-CN"/>
        </w:rPr>
        <w:fldChar w:fldCharType="end"/>
      </w:r>
      <w:r>
        <w:rPr>
          <w:rFonts w:eastAsiaTheme="minorEastAsia" w:hint="eastAsia"/>
          <w:lang w:val="en-US" w:eastAsia="zh-CN"/>
        </w:rPr>
        <w:t xml:space="preserve"> is assumed in the evaluation, i.e. 1 RB for M=6 and 3RBs for M=24.</w:t>
      </w:r>
    </w:p>
    <w:p w14:paraId="073595F2" w14:textId="77777777" w:rsidR="000836A2" w:rsidRDefault="00D250B5">
      <w:pPr>
        <w:spacing w:before="120" w:afterLines="50" w:after="120"/>
        <w:jc w:val="center"/>
        <w:rPr>
          <w:rFonts w:eastAsiaTheme="minorEastAsia"/>
          <w:b/>
          <w:lang w:val="en-US" w:eastAsia="zh-CN"/>
        </w:rPr>
      </w:pPr>
      <w:r>
        <w:rPr>
          <w:rFonts w:eastAsiaTheme="minorEastAsia"/>
          <w:noProof/>
          <w:lang w:val="en-US" w:eastAsia="zh-CN"/>
        </w:rPr>
        <w:lastRenderedPageBreak/>
        <w:drawing>
          <wp:inline distT="0" distB="0" distL="0" distR="0" wp14:anchorId="10AFA2E1" wp14:editId="330B2502">
            <wp:extent cx="3801110" cy="28486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801110" cy="2848610"/>
                    </a:xfrm>
                    <a:prstGeom prst="rect">
                      <a:avLst/>
                    </a:prstGeom>
                    <a:noFill/>
                    <a:ln>
                      <a:noFill/>
                    </a:ln>
                  </pic:spPr>
                </pic:pic>
              </a:graphicData>
            </a:graphic>
          </wp:inline>
        </w:drawing>
      </w:r>
    </w:p>
    <w:p w14:paraId="2DC62368" w14:textId="77777777" w:rsidR="000836A2" w:rsidRDefault="00D250B5">
      <w:pPr>
        <w:pStyle w:val="ab"/>
        <w:jc w:val="center"/>
        <w:rPr>
          <w:rFonts w:eastAsiaTheme="minorEastAsia"/>
          <w:b w:val="0"/>
          <w:lang w:val="en-US" w:eastAsia="zh-CN"/>
        </w:rPr>
      </w:pPr>
      <w:bookmarkStart w:id="35" w:name="_Ref205888384"/>
      <w:r>
        <w:rPr>
          <w:b w:val="0"/>
        </w:rPr>
        <w:t xml:space="preserve">Figure </w:t>
      </w:r>
      <w:r>
        <w:rPr>
          <w:b w:val="0"/>
        </w:rPr>
        <w:fldChar w:fldCharType="begin"/>
      </w:r>
      <w:r>
        <w:rPr>
          <w:b w:val="0"/>
        </w:rPr>
        <w:instrText xml:space="preserve"> SEQ Figure \* ARABIC </w:instrText>
      </w:r>
      <w:r>
        <w:rPr>
          <w:b w:val="0"/>
        </w:rPr>
        <w:fldChar w:fldCharType="separate"/>
      </w:r>
      <w:r w:rsidR="000A3ABA">
        <w:rPr>
          <w:b w:val="0"/>
          <w:noProof/>
        </w:rPr>
        <w:t>1</w:t>
      </w:r>
      <w:r>
        <w:rPr>
          <w:b w:val="0"/>
        </w:rPr>
        <w:fldChar w:fldCharType="end"/>
      </w:r>
      <w:bookmarkEnd w:id="35"/>
      <w:r>
        <w:rPr>
          <w:rFonts w:eastAsiaTheme="minorEastAsia" w:hint="eastAsia"/>
          <w:b w:val="0"/>
          <w:lang w:eastAsia="zh-CN"/>
        </w:rPr>
        <w:t xml:space="preserve">: </w:t>
      </w:r>
      <w:r>
        <w:rPr>
          <w:rFonts w:eastAsiaTheme="minorEastAsia" w:hint="eastAsia"/>
          <w:b w:val="0"/>
          <w:lang w:val="en-US" w:eastAsia="zh-CN"/>
        </w:rPr>
        <w:t>BLER performance of the OOK-4 with M = {6, 24} in outdoor and indoor</w:t>
      </w:r>
    </w:p>
    <w:p w14:paraId="254912FE" w14:textId="03F0FBEA" w:rsidR="000836A2" w:rsidRDefault="00D250B5" w:rsidP="00BB4B6D">
      <w:pPr>
        <w:spacing w:before="120"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ccording to the evaluation results</w:t>
      </w:r>
      <w:r>
        <w:rPr>
          <w:rFonts w:eastAsiaTheme="minorEastAsia"/>
          <w:lang w:val="en-US" w:eastAsia="zh-CN"/>
        </w:rPr>
        <w:t xml:space="preserve"> in </w:t>
      </w:r>
      <w:r>
        <w:rPr>
          <w:rFonts w:eastAsiaTheme="minorEastAsia"/>
          <w:lang w:val="en-US" w:eastAsia="zh-CN"/>
        </w:rPr>
        <w:fldChar w:fldCharType="begin"/>
      </w:r>
      <w:r>
        <w:rPr>
          <w:rFonts w:eastAsiaTheme="minorEastAsia"/>
          <w:lang w:val="en-US" w:eastAsia="zh-CN"/>
        </w:rPr>
        <w:instrText xml:space="preserve"> REF _Ref205888384 \h  \* MERGEFORMAT </w:instrText>
      </w:r>
      <w:r>
        <w:rPr>
          <w:rFonts w:eastAsiaTheme="minorEastAsia"/>
          <w:lang w:val="en-US" w:eastAsia="zh-CN"/>
        </w:rPr>
      </w:r>
      <w:r>
        <w:rPr>
          <w:rFonts w:eastAsiaTheme="minorEastAsia"/>
          <w:lang w:val="en-US" w:eastAsia="zh-CN"/>
        </w:rPr>
        <w:fldChar w:fldCharType="separate"/>
      </w:r>
      <w:r w:rsidR="000A3ABA" w:rsidRPr="00FC5A3A">
        <w:t>Figure 1</w:t>
      </w:r>
      <w:r>
        <w:rPr>
          <w:rFonts w:eastAsiaTheme="minorEastAsia"/>
          <w:lang w:val="en-US" w:eastAsia="zh-CN"/>
        </w:rPr>
        <w:fldChar w:fldCharType="end"/>
      </w:r>
      <w:r>
        <w:rPr>
          <w:rFonts w:eastAsiaTheme="minorEastAsia" w:hint="eastAsia"/>
          <w:lang w:val="en-US" w:eastAsia="zh-CN"/>
        </w:rPr>
        <w:t xml:space="preserve">, we can find that there is 2.5dB performance </w:t>
      </w:r>
      <w:r>
        <w:rPr>
          <w:rFonts w:eastAsiaTheme="minorEastAsia"/>
          <w:lang w:val="en-US" w:eastAsia="zh-CN"/>
        </w:rPr>
        <w:t>degradation</w:t>
      </w:r>
      <w:r>
        <w:rPr>
          <w:rFonts w:eastAsiaTheme="minorEastAsia" w:hint="eastAsia"/>
          <w:lang w:val="en-US" w:eastAsia="zh-CN"/>
        </w:rPr>
        <w:t xml:space="preserve"> for OOK-4 with M=24 </w:t>
      </w:r>
      <w:r>
        <w:rPr>
          <w:rFonts w:eastAsiaTheme="minorEastAsia"/>
          <w:lang w:val="en-US" w:eastAsia="zh-CN"/>
        </w:rPr>
        <w:t>impacted</w:t>
      </w:r>
      <w:r>
        <w:rPr>
          <w:rFonts w:eastAsiaTheme="minorEastAsia" w:hint="eastAsia"/>
          <w:lang w:val="en-US" w:eastAsia="zh-CN"/>
        </w:rPr>
        <w:t xml:space="preserve"> by the </w:t>
      </w:r>
      <w:r>
        <w:rPr>
          <w:rFonts w:eastAsiaTheme="minorEastAsia"/>
          <w:lang w:val="en-US" w:eastAsia="zh-CN"/>
        </w:rPr>
        <w:t xml:space="preserve">long </w:t>
      </w:r>
      <w:r>
        <w:rPr>
          <w:rFonts w:eastAsiaTheme="minorEastAsia" w:hint="eastAsia"/>
          <w:lang w:val="en-US" w:eastAsia="zh-CN"/>
        </w:rPr>
        <w:t xml:space="preserve">delay spread in outdoor at 10% BLER. </w:t>
      </w:r>
      <w:r>
        <w:rPr>
          <w:rFonts w:eastAsiaTheme="minorEastAsia"/>
          <w:lang w:val="en-US" w:eastAsia="zh-CN"/>
        </w:rPr>
        <w:t>T</w:t>
      </w:r>
      <w:r>
        <w:rPr>
          <w:rFonts w:eastAsiaTheme="minorEastAsia" w:hint="eastAsia"/>
          <w:lang w:val="en-US" w:eastAsia="zh-CN"/>
        </w:rPr>
        <w:t>here is error floor for both OOK-4 with M=6 and M=24, which cannot reach the 1% BLER.</w:t>
      </w:r>
    </w:p>
    <w:p w14:paraId="7F6A5550" w14:textId="77777777" w:rsidR="000836A2" w:rsidRDefault="00D250B5" w:rsidP="00DE6543">
      <w:pPr>
        <w:spacing w:before="120" w:afterLines="50" w:after="120"/>
        <w:jc w:val="both"/>
        <w:rPr>
          <w:rFonts w:eastAsiaTheme="minorEastAsia"/>
          <w:b/>
          <w:lang w:val="en-US" w:eastAsia="zh-CN"/>
        </w:rPr>
      </w:pPr>
      <w:r>
        <w:rPr>
          <w:rFonts w:eastAsiaTheme="minorEastAsia" w:hint="eastAsia"/>
          <w:b/>
          <w:lang w:val="en-US" w:eastAsia="zh-CN"/>
        </w:rPr>
        <w:t xml:space="preserve">Observation 1: For outdoor scenario, the delay spread </w:t>
      </w:r>
      <w:r>
        <w:rPr>
          <w:rFonts w:eastAsiaTheme="minorEastAsia"/>
          <w:b/>
          <w:lang w:val="en-US" w:eastAsia="zh-CN"/>
        </w:rPr>
        <w:t xml:space="preserve">of fading channel </w:t>
      </w:r>
      <w:r>
        <w:rPr>
          <w:rFonts w:eastAsiaTheme="minorEastAsia" w:hint="eastAsia"/>
          <w:b/>
          <w:lang w:val="en-US" w:eastAsia="zh-CN"/>
        </w:rPr>
        <w:t xml:space="preserve">would seriously </w:t>
      </w:r>
      <w:r>
        <w:rPr>
          <w:rFonts w:eastAsiaTheme="minorEastAsia"/>
          <w:b/>
          <w:lang w:val="en-US" w:eastAsia="zh-CN"/>
        </w:rPr>
        <w:t>impact</w:t>
      </w:r>
      <w:r>
        <w:rPr>
          <w:rFonts w:eastAsiaTheme="minorEastAsia" w:hint="eastAsia"/>
          <w:b/>
          <w:lang w:val="en-US" w:eastAsia="zh-CN"/>
        </w:rPr>
        <w:t xml:space="preserve"> the R2D signal </w:t>
      </w:r>
      <w:r>
        <w:rPr>
          <w:rFonts w:eastAsiaTheme="minorEastAsia"/>
          <w:b/>
          <w:lang w:val="en-US" w:eastAsia="zh-CN"/>
        </w:rPr>
        <w:t>decoding performance</w:t>
      </w:r>
      <w:r>
        <w:rPr>
          <w:rFonts w:eastAsiaTheme="minorEastAsia" w:hint="eastAsia"/>
          <w:b/>
          <w:lang w:val="en-US" w:eastAsia="zh-CN"/>
        </w:rPr>
        <w:t>, especially at 1% BLER.</w:t>
      </w:r>
    </w:p>
    <w:bookmarkEnd w:id="33"/>
    <w:bookmarkEnd w:id="34"/>
    <w:p w14:paraId="2D57E35D" w14:textId="77777777" w:rsidR="000836A2" w:rsidRDefault="00D250B5" w:rsidP="00FC5A3A">
      <w:pPr>
        <w:spacing w:after="120"/>
        <w:jc w:val="both"/>
        <w:rPr>
          <w:rFonts w:eastAsiaTheme="minorEastAsia"/>
          <w:b/>
          <w:u w:val="single"/>
          <w:lang w:val="en-US" w:eastAsia="zh-CN"/>
        </w:rPr>
      </w:pPr>
      <w:r>
        <w:rPr>
          <w:rFonts w:eastAsiaTheme="minorEastAsia"/>
          <w:b/>
          <w:u w:val="single"/>
          <w:lang w:val="en-US" w:eastAsia="zh-CN"/>
        </w:rPr>
        <w:t>T</w:t>
      </w:r>
      <w:r>
        <w:rPr>
          <w:rFonts w:eastAsiaTheme="minorEastAsia" w:hint="eastAsia"/>
          <w:b/>
          <w:u w:val="single"/>
          <w:lang w:val="en-US" w:eastAsia="zh-CN"/>
        </w:rPr>
        <w:t>he waveform generation procedure of R2D link in outdoor</w:t>
      </w:r>
    </w:p>
    <w:p w14:paraId="1FBA1FA8" w14:textId="3158D382" w:rsidR="000836A2" w:rsidRDefault="00D250B5" w:rsidP="00FC5A3A">
      <w:pPr>
        <w:spacing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waveform of the Rel-19 R2D signal/channel has been specified as the OFDM based OOK-4 signal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_Ref205458452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0A3ABA">
        <w:rPr>
          <w:rFonts w:eastAsiaTheme="minorEastAsia"/>
          <w:lang w:val="en-US" w:eastAsia="zh-CN"/>
        </w:rPr>
        <w:t>[6]</w:t>
      </w:r>
      <w:r>
        <w:rPr>
          <w:rFonts w:eastAsiaTheme="minorEastAsia"/>
          <w:lang w:val="en-US" w:eastAsia="zh-CN"/>
        </w:rPr>
        <w:fldChar w:fldCharType="end"/>
      </w:r>
      <w:r>
        <w:rPr>
          <w:rFonts w:eastAsiaTheme="minorEastAsia" w:hint="eastAsia"/>
          <w:lang w:val="en-US" w:eastAsia="zh-CN"/>
        </w:rPr>
        <w:t>, in order to reuse the NR OFDM-based hardware to produce the A-IoT signal and keep the orthogonality between NR DL and A-IoT DL. According to the SID</w:t>
      </w:r>
      <w:r>
        <w:rPr>
          <w:rFonts w:eastAsia="宋体"/>
          <w:lang w:eastAsia="zh-CN"/>
        </w:rPr>
        <w:t xml:space="preserve"> </w:t>
      </w:r>
      <w:r>
        <w:rPr>
          <w:rFonts w:eastAsiaTheme="minorEastAsia"/>
          <w:lang w:eastAsia="zh-CN"/>
        </w:rPr>
        <w:t xml:space="preserve">on </w:t>
      </w:r>
      <w:r>
        <w:rPr>
          <w:rFonts w:eastAsiaTheme="minorEastAsia" w:hint="eastAsia"/>
          <w:lang w:eastAsia="zh-CN"/>
        </w:rPr>
        <w:t xml:space="preserve">enhancement for </w:t>
      </w:r>
      <w:r>
        <w:rPr>
          <w:rFonts w:eastAsiaTheme="minorEastAsia"/>
          <w:lang w:eastAsia="zh-CN"/>
        </w:rPr>
        <w:t>NR A</w:t>
      </w:r>
      <w:r>
        <w:rPr>
          <w:rFonts w:eastAsiaTheme="minorEastAsia" w:hint="eastAsia"/>
          <w:lang w:eastAsia="zh-CN"/>
        </w:rPr>
        <w:t>-</w:t>
      </w:r>
      <w:proofErr w:type="spellStart"/>
      <w:r>
        <w:rPr>
          <w:rFonts w:eastAsiaTheme="minorEastAsia"/>
          <w:lang w:eastAsia="zh-CN"/>
        </w:rPr>
        <w:t>IoT</w:t>
      </w:r>
      <w:proofErr w:type="spellEnd"/>
      <w:r>
        <w:rPr>
          <w:rFonts w:eastAsiaTheme="minorEastAsia"/>
          <w:lang w:eastAsia="zh-CN"/>
        </w:rPr>
        <w:t xml:space="preserve"> in </w:t>
      </w:r>
      <w:r>
        <w:rPr>
          <w:rFonts w:eastAsiaTheme="minorEastAsia" w:hint="eastAsia"/>
          <w:lang w:eastAsia="zh-CN"/>
        </w:rPr>
        <w:t xml:space="preserve">outdoor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_Ref157435508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0A3ABA">
        <w:rPr>
          <w:rFonts w:eastAsiaTheme="minorEastAsia"/>
          <w:lang w:eastAsia="zh-CN"/>
        </w:rPr>
        <w:t>[1]</w:t>
      </w:r>
      <w:r>
        <w:rPr>
          <w:rFonts w:eastAsiaTheme="minorEastAsia"/>
          <w:lang w:eastAsia="zh-CN"/>
        </w:rPr>
        <w:fldChar w:fldCharType="end"/>
      </w:r>
      <w:r>
        <w:rPr>
          <w:rFonts w:eastAsiaTheme="minorEastAsia" w:hint="eastAsia"/>
          <w:lang w:eastAsia="zh-CN"/>
        </w:rPr>
        <w:t>, it assumes</w:t>
      </w:r>
      <w:r>
        <w:rPr>
          <w:rFonts w:eastAsiaTheme="minorEastAsia"/>
          <w:lang w:eastAsia="zh-CN"/>
        </w:rPr>
        <w:t xml:space="preserve"> that A-IoT BS readers are deployed on the same sites as existing outdoor NR macro BSs.</w:t>
      </w:r>
      <w:r>
        <w:rPr>
          <w:rFonts w:eastAsiaTheme="minorEastAsia" w:hint="eastAsia"/>
          <w:lang w:eastAsia="zh-CN"/>
        </w:rPr>
        <w:t xml:space="preserve"> </w:t>
      </w:r>
      <w:r>
        <w:rPr>
          <w:rFonts w:eastAsiaTheme="minorEastAsia"/>
          <w:lang w:eastAsia="zh-CN"/>
        </w:rPr>
        <w:t>I</w:t>
      </w:r>
      <w:r>
        <w:rPr>
          <w:rFonts w:eastAsiaTheme="minorEastAsia" w:hint="eastAsia"/>
          <w:lang w:eastAsia="zh-CN"/>
        </w:rPr>
        <w:t>n order to avoid introducing the additional interference to NR DL signal, the waveform generation procedure of the OOK-4 signal in Rel-19 should be reused for Rel-20 R2D signal/channel as baseline.</w:t>
      </w:r>
    </w:p>
    <w:p w14:paraId="425D44B3" w14:textId="77777777" w:rsidR="000836A2" w:rsidRDefault="00D250B5" w:rsidP="00FC5A3A">
      <w:pPr>
        <w:spacing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roposal 1: The waveform generation procedure for OOK-4 signal should be reused for Rel-20 R2D link in outdoor as baseline.</w:t>
      </w:r>
    </w:p>
    <w:p w14:paraId="0F216A9C" w14:textId="77777777" w:rsidR="000836A2" w:rsidRDefault="00D250B5" w:rsidP="00FC5A3A">
      <w:pPr>
        <w:spacing w:after="120"/>
        <w:jc w:val="both"/>
        <w:rPr>
          <w:rFonts w:eastAsiaTheme="minorEastAsia"/>
          <w:b/>
          <w:u w:val="single"/>
          <w:lang w:val="en-US" w:eastAsia="zh-CN"/>
        </w:rPr>
      </w:pPr>
      <w:r>
        <w:rPr>
          <w:rFonts w:eastAsiaTheme="minorEastAsia" w:hint="eastAsia"/>
          <w:b/>
          <w:u w:val="single"/>
          <w:lang w:val="en-US" w:eastAsia="zh-CN"/>
        </w:rPr>
        <w:t>The M values of OOK-4 and the minimum BW</w:t>
      </w:r>
    </w:p>
    <w:p w14:paraId="1003A583" w14:textId="77777777" w:rsidR="000836A2" w:rsidRDefault="00D250B5" w:rsidP="00FC5A3A">
      <w:pPr>
        <w:spacing w:after="120"/>
        <w:jc w:val="both"/>
        <w:rPr>
          <w:rFonts w:eastAsiaTheme="minorEastAsia"/>
          <w:lang w:val="en-US" w:eastAsia="zh-CN"/>
        </w:rPr>
      </w:pPr>
      <w:r>
        <w:rPr>
          <w:rFonts w:eastAsiaTheme="minorEastAsia"/>
          <w:lang w:val="en-US" w:eastAsia="zh-CN"/>
        </w:rPr>
        <w:t>I</w:t>
      </w:r>
      <w:r>
        <w:rPr>
          <w:rFonts w:eastAsiaTheme="minorEastAsia" w:hint="eastAsia"/>
          <w:lang w:val="en-US" w:eastAsia="zh-CN"/>
        </w:rPr>
        <w:t>n Rel-19 A-IoT, The OOK-4 signal with M chips per OFDM signal and the corresponding minimum transmission bandwidth has been specified in TS38.291 as shown in following table.</w:t>
      </w:r>
    </w:p>
    <w:p w14:paraId="76F146F6" w14:textId="0269A46C" w:rsidR="000836A2" w:rsidRDefault="00D250B5">
      <w:pPr>
        <w:pStyle w:val="TH"/>
        <w:rPr>
          <w:rFonts w:ascii="Times New Roman" w:hAnsi="Times New Roman"/>
          <w:lang w:eastAsia="zh-CN"/>
        </w:rPr>
      </w:pPr>
      <w:r>
        <w:rPr>
          <w:rFonts w:ascii="Times New Roman" w:hAnsi="Times New Roman"/>
        </w:rPr>
        <w:t xml:space="preserve">Table 4.3.3.3-1: Minimum number of PRBs </w:t>
      </w:r>
      <w:bookmarkStart w:id="36" w:name="_Hlk199493307"/>
      <w:r>
        <w:rPr>
          <w:rFonts w:ascii="Times New Roman" w:hAnsi="Times New Roman"/>
        </w:rPr>
        <w:t>for PRDCH, R-TAS CAP, R2D postamble and padding transmissions</w:t>
      </w:r>
      <w:bookmarkEnd w:id="36"/>
      <w:r>
        <w:rPr>
          <w:rFonts w:ascii="Times New Roman" w:hAnsi="Times New Roman"/>
          <w:lang w:eastAsia="zh-CN"/>
        </w:rPr>
        <w:t xml:space="preserve"> </w:t>
      </w:r>
      <w:r>
        <w:rPr>
          <w:rFonts w:ascii="Times New Roman" w:hAnsi="Times New Roman"/>
          <w:lang w:eastAsia="zh-CN"/>
        </w:rPr>
        <w:fldChar w:fldCharType="begin"/>
      </w:r>
      <w:r>
        <w:rPr>
          <w:rFonts w:ascii="Times New Roman" w:hAnsi="Times New Roman"/>
          <w:lang w:eastAsia="zh-CN"/>
        </w:rPr>
        <w:instrText xml:space="preserve"> REF _Ref205458452 \n \h  \* MERGEFORMAT </w:instrText>
      </w:r>
      <w:r>
        <w:rPr>
          <w:rFonts w:ascii="Times New Roman" w:hAnsi="Times New Roman"/>
          <w:lang w:eastAsia="zh-CN"/>
        </w:rPr>
      </w:r>
      <w:r>
        <w:rPr>
          <w:rFonts w:ascii="Times New Roman" w:hAnsi="Times New Roman"/>
          <w:lang w:eastAsia="zh-CN"/>
        </w:rPr>
        <w:fldChar w:fldCharType="separate"/>
      </w:r>
      <w:r w:rsidR="000A3ABA">
        <w:rPr>
          <w:rFonts w:ascii="Times New Roman" w:hAnsi="Times New Roman"/>
          <w:lang w:eastAsia="zh-CN"/>
        </w:rPr>
        <w:t>[6]</w:t>
      </w:r>
      <w:r>
        <w:rPr>
          <w:rFonts w:ascii="Times New Roman" w:hAnsi="Times New Roman"/>
          <w:lang w:eastAsia="zh-CN"/>
        </w:rPr>
        <w:fldChar w:fldCharType="end"/>
      </w:r>
    </w:p>
    <w:tbl>
      <w:tblPr>
        <w:tblStyle w:val="aff7"/>
        <w:tblW w:w="0" w:type="auto"/>
        <w:jc w:val="center"/>
        <w:tblLook w:val="04A0" w:firstRow="1" w:lastRow="0" w:firstColumn="1" w:lastColumn="0" w:noHBand="0" w:noVBand="1"/>
      </w:tblPr>
      <w:tblGrid>
        <w:gridCol w:w="2821"/>
        <w:gridCol w:w="2821"/>
      </w:tblGrid>
      <w:tr w:rsidR="000836A2" w14:paraId="5B3D641B" w14:textId="77777777">
        <w:trPr>
          <w:jc w:val="center"/>
        </w:trPr>
        <w:tc>
          <w:tcPr>
            <w:tcW w:w="2821" w:type="dxa"/>
          </w:tcPr>
          <w:p w14:paraId="213C4A4C" w14:textId="77777777" w:rsidR="000836A2" w:rsidRDefault="00D250B5">
            <w:pPr>
              <w:pStyle w:val="TAH"/>
              <w:rPr>
                <w:rFonts w:ascii="Times New Roman" w:hAnsi="Times New Roman"/>
              </w:rPr>
            </w:pPr>
            <w:r>
              <w:rPr>
                <w:rFonts w:ascii="Times New Roman" w:hAnsi="Times New Roman"/>
              </w:rPr>
              <w:t xml:space="preserve">Number of chips per OFDM symbol </w:t>
            </w:r>
            <m:oMath>
              <m:d>
                <m:dPr>
                  <m:ctrlPr>
                    <w:rPr>
                      <w:rFonts w:ascii="Cambria Math" w:hAnsi="Cambria Math"/>
                      <w:i/>
                    </w:rPr>
                  </m:ctrlPr>
                </m:dPr>
                <m:e>
                  <m:sSubSup>
                    <m:sSubSupPr>
                      <m:ctrlPr>
                        <w:rPr>
                          <w:rFonts w:ascii="Cambria Math" w:hAnsi="Cambria Math"/>
                          <w:i/>
                        </w:rPr>
                      </m:ctrlPr>
                    </m:sSubSupPr>
                    <m:e>
                      <m:r>
                        <m:rPr>
                          <m:sty m:val="bi"/>
                        </m:rPr>
                        <w:rPr>
                          <w:rFonts w:ascii="Cambria Math" w:hAnsi="Cambria Math"/>
                        </w:rPr>
                        <m:t>M</m:t>
                      </m:r>
                    </m:e>
                    <m:sub>
                      <m:r>
                        <m:rPr>
                          <m:nor/>
                        </m:rPr>
                        <w:rPr>
                          <w:rFonts w:ascii="Times New Roman" w:hAnsi="Times New Roman"/>
                        </w:rPr>
                        <m:t>chip</m:t>
                      </m:r>
                    </m:sub>
                    <m:sup>
                      <m:r>
                        <m:rPr>
                          <m:nor/>
                        </m:rPr>
                        <w:rPr>
                          <w:rFonts w:ascii="Times New Roman" w:hAnsi="Times New Roman"/>
                        </w:rPr>
                        <m:t>symb</m:t>
                      </m:r>
                    </m:sup>
                  </m:sSubSup>
                </m:e>
              </m:d>
            </m:oMath>
            <w:r>
              <w:rPr>
                <w:rFonts w:ascii="Times New Roman" w:hAnsi="Times New Roman"/>
              </w:rPr>
              <w:t xml:space="preserve"> </w:t>
            </w:r>
          </w:p>
        </w:tc>
        <w:tc>
          <w:tcPr>
            <w:tcW w:w="2821" w:type="dxa"/>
          </w:tcPr>
          <w:p w14:paraId="20FB1410" w14:textId="77777777" w:rsidR="000836A2" w:rsidRDefault="00491FD5">
            <w:pPr>
              <w:pStyle w:val="TAH"/>
              <w:rPr>
                <w:rFonts w:ascii="Times New Roman" w:hAnsi="Times New Roman"/>
              </w:rPr>
            </w:pPr>
            <m:oMathPara>
              <m:oMath>
                <m:sSubSup>
                  <m:sSubSupPr>
                    <m:ctrlPr>
                      <w:rPr>
                        <w:rFonts w:ascii="Cambria Math" w:hAnsi="Cambria Math"/>
                      </w:rPr>
                    </m:ctrlPr>
                  </m:sSubSupPr>
                  <m:e>
                    <m:r>
                      <m:rPr>
                        <m:sty m:val="bi"/>
                      </m:rPr>
                      <w:rPr>
                        <w:rFonts w:ascii="Cambria Math" w:hAnsi="Cambria Math"/>
                      </w:rPr>
                      <m:t>N</m:t>
                    </m:r>
                  </m:e>
                  <m:sub>
                    <m:r>
                      <m:rPr>
                        <m:nor/>
                      </m:rPr>
                      <w:rPr>
                        <w:rFonts w:ascii="Times New Roman" w:hAnsi="Times New Roman"/>
                      </w:rPr>
                      <m:t>RB</m:t>
                    </m:r>
                  </m:sub>
                  <m:sup>
                    <m:r>
                      <m:rPr>
                        <m:nor/>
                      </m:rPr>
                      <w:rPr>
                        <w:rFonts w:ascii="Times New Roman" w:hAnsi="Times New Roman"/>
                      </w:rPr>
                      <m:t>min</m:t>
                    </m:r>
                  </m:sup>
                </m:sSubSup>
              </m:oMath>
            </m:oMathPara>
          </w:p>
        </w:tc>
      </w:tr>
      <w:tr w:rsidR="000836A2" w14:paraId="17606080" w14:textId="77777777">
        <w:trPr>
          <w:jc w:val="center"/>
        </w:trPr>
        <w:tc>
          <w:tcPr>
            <w:tcW w:w="2821" w:type="dxa"/>
            <w:vAlign w:val="center"/>
          </w:tcPr>
          <w:p w14:paraId="5D3645C9" w14:textId="77777777" w:rsidR="000836A2" w:rsidRDefault="00D250B5">
            <w:pPr>
              <w:pStyle w:val="TAC"/>
              <w:spacing w:beforeLines="50" w:before="120" w:afterLines="50" w:after="120"/>
              <w:rPr>
                <w:rFonts w:ascii="Times New Roman" w:hAnsi="Times New Roman"/>
              </w:rPr>
            </w:pPr>
            <w:r>
              <w:rPr>
                <w:rFonts w:ascii="Times New Roman" w:hAnsi="Times New Roman"/>
              </w:rPr>
              <w:t>2</w:t>
            </w:r>
          </w:p>
        </w:tc>
        <w:tc>
          <w:tcPr>
            <w:tcW w:w="2821" w:type="dxa"/>
            <w:vAlign w:val="center"/>
          </w:tcPr>
          <w:p w14:paraId="06201208" w14:textId="77777777" w:rsidR="000836A2" w:rsidRDefault="00D250B5">
            <w:pPr>
              <w:pStyle w:val="TAC"/>
              <w:spacing w:beforeLines="50" w:before="120" w:afterLines="50" w:after="120"/>
              <w:rPr>
                <w:rFonts w:ascii="Times New Roman" w:hAnsi="Times New Roman"/>
              </w:rPr>
            </w:pPr>
            <w:r>
              <w:rPr>
                <w:rFonts w:ascii="Times New Roman" w:hAnsi="Times New Roman"/>
              </w:rPr>
              <w:t>1</w:t>
            </w:r>
          </w:p>
        </w:tc>
      </w:tr>
      <w:tr w:rsidR="000836A2" w14:paraId="206F9288" w14:textId="77777777">
        <w:trPr>
          <w:jc w:val="center"/>
        </w:trPr>
        <w:tc>
          <w:tcPr>
            <w:tcW w:w="2821" w:type="dxa"/>
            <w:vAlign w:val="center"/>
          </w:tcPr>
          <w:p w14:paraId="6762CCB0" w14:textId="77777777" w:rsidR="000836A2" w:rsidRDefault="00D250B5">
            <w:pPr>
              <w:pStyle w:val="TAC"/>
              <w:spacing w:beforeLines="50" w:before="120" w:afterLines="50" w:after="120"/>
              <w:rPr>
                <w:rFonts w:ascii="Times New Roman" w:hAnsi="Times New Roman"/>
              </w:rPr>
            </w:pPr>
            <w:r>
              <w:rPr>
                <w:rFonts w:ascii="Times New Roman" w:hAnsi="Times New Roman"/>
              </w:rPr>
              <w:t>6</w:t>
            </w:r>
          </w:p>
        </w:tc>
        <w:tc>
          <w:tcPr>
            <w:tcW w:w="2821" w:type="dxa"/>
            <w:vAlign w:val="center"/>
          </w:tcPr>
          <w:p w14:paraId="545372FF" w14:textId="77777777" w:rsidR="000836A2" w:rsidRDefault="00D250B5">
            <w:pPr>
              <w:pStyle w:val="TAC"/>
              <w:spacing w:beforeLines="50" w:before="120" w:afterLines="50" w:after="120"/>
              <w:rPr>
                <w:rFonts w:ascii="Times New Roman" w:hAnsi="Times New Roman"/>
              </w:rPr>
            </w:pPr>
            <w:r>
              <w:rPr>
                <w:rFonts w:ascii="Times New Roman" w:hAnsi="Times New Roman"/>
              </w:rPr>
              <w:t>1</w:t>
            </w:r>
          </w:p>
        </w:tc>
      </w:tr>
      <w:tr w:rsidR="000836A2" w14:paraId="5D488138" w14:textId="77777777">
        <w:trPr>
          <w:jc w:val="center"/>
        </w:trPr>
        <w:tc>
          <w:tcPr>
            <w:tcW w:w="2821" w:type="dxa"/>
            <w:vAlign w:val="center"/>
          </w:tcPr>
          <w:p w14:paraId="7355227A" w14:textId="77777777" w:rsidR="000836A2" w:rsidRDefault="00D250B5">
            <w:pPr>
              <w:pStyle w:val="TAC"/>
              <w:spacing w:beforeLines="50" w:before="120" w:afterLines="50" w:after="120"/>
              <w:rPr>
                <w:rFonts w:ascii="Times New Roman" w:hAnsi="Times New Roman"/>
              </w:rPr>
            </w:pPr>
            <w:r>
              <w:rPr>
                <w:rFonts w:ascii="Times New Roman" w:hAnsi="Times New Roman"/>
              </w:rPr>
              <w:t>12</w:t>
            </w:r>
          </w:p>
        </w:tc>
        <w:tc>
          <w:tcPr>
            <w:tcW w:w="2821" w:type="dxa"/>
            <w:vAlign w:val="center"/>
          </w:tcPr>
          <w:p w14:paraId="24188F91" w14:textId="77777777" w:rsidR="000836A2" w:rsidRDefault="00D250B5">
            <w:pPr>
              <w:pStyle w:val="TAC"/>
              <w:spacing w:beforeLines="50" w:before="120" w:afterLines="50" w:after="120"/>
              <w:rPr>
                <w:rFonts w:ascii="Times New Roman" w:hAnsi="Times New Roman"/>
              </w:rPr>
            </w:pPr>
            <w:r>
              <w:rPr>
                <w:rFonts w:ascii="Times New Roman" w:hAnsi="Times New Roman"/>
              </w:rPr>
              <w:t>2</w:t>
            </w:r>
          </w:p>
        </w:tc>
      </w:tr>
      <w:tr w:rsidR="000836A2" w14:paraId="1F38B026" w14:textId="77777777">
        <w:trPr>
          <w:jc w:val="center"/>
        </w:trPr>
        <w:tc>
          <w:tcPr>
            <w:tcW w:w="2821" w:type="dxa"/>
            <w:vAlign w:val="center"/>
          </w:tcPr>
          <w:p w14:paraId="41922F7D" w14:textId="77777777" w:rsidR="000836A2" w:rsidRDefault="00D250B5">
            <w:pPr>
              <w:pStyle w:val="TAC"/>
              <w:spacing w:beforeLines="50" w:before="120" w:afterLines="50" w:after="120"/>
              <w:rPr>
                <w:rFonts w:ascii="Times New Roman" w:hAnsi="Times New Roman"/>
              </w:rPr>
            </w:pPr>
            <w:r>
              <w:rPr>
                <w:rFonts w:ascii="Times New Roman" w:hAnsi="Times New Roman"/>
              </w:rPr>
              <w:t>24</w:t>
            </w:r>
          </w:p>
        </w:tc>
        <w:tc>
          <w:tcPr>
            <w:tcW w:w="2821" w:type="dxa"/>
            <w:vAlign w:val="center"/>
          </w:tcPr>
          <w:p w14:paraId="2034A8B3" w14:textId="77777777" w:rsidR="000836A2" w:rsidRDefault="00D250B5">
            <w:pPr>
              <w:pStyle w:val="TAC"/>
              <w:spacing w:beforeLines="50" w:before="120" w:afterLines="50" w:after="120"/>
              <w:rPr>
                <w:rFonts w:ascii="Times New Roman" w:hAnsi="Times New Roman"/>
              </w:rPr>
            </w:pPr>
            <w:r>
              <w:rPr>
                <w:rFonts w:ascii="Times New Roman" w:hAnsi="Times New Roman"/>
              </w:rPr>
              <w:t>3</w:t>
            </w:r>
          </w:p>
        </w:tc>
      </w:tr>
    </w:tbl>
    <w:p w14:paraId="5CCA6277" w14:textId="6D094BDD" w:rsidR="00264703" w:rsidRPr="00264703" w:rsidRDefault="00264703" w:rsidP="00BB4B6D">
      <w:pPr>
        <w:spacing w:beforeLines="50" w:before="120" w:after="120"/>
        <w:jc w:val="both"/>
        <w:rPr>
          <w:rFonts w:eastAsiaTheme="minorEastAsia"/>
          <w:lang w:val="en-US" w:eastAsia="zh-CN"/>
        </w:rPr>
      </w:pPr>
      <w:r w:rsidRPr="00264703">
        <w:rPr>
          <w:rFonts w:eastAsiaTheme="minorEastAsia" w:hint="eastAsia"/>
          <w:lang w:val="en-US" w:eastAsia="zh-CN"/>
        </w:rPr>
        <w:t>According to RAN1#122</w:t>
      </w:r>
      <w:r w:rsidR="00CB09A1">
        <w:rPr>
          <w:rFonts w:eastAsiaTheme="minorEastAsia"/>
          <w:lang w:val="en-US" w:eastAsia="zh-CN"/>
        </w:rPr>
        <w:t xml:space="preserve"> agreements</w:t>
      </w:r>
      <w:r w:rsidRPr="00264703">
        <w:rPr>
          <w:rFonts w:eastAsiaTheme="minorEastAsia" w:hint="eastAsia"/>
          <w:lang w:val="en-US" w:eastAsia="zh-CN"/>
        </w:rPr>
        <w:t xml:space="preserve"> as follow</w:t>
      </w:r>
      <w:r w:rsidR="00CB09A1">
        <w:rPr>
          <w:rFonts w:eastAsiaTheme="minorEastAsia"/>
          <w:lang w:val="en-US" w:eastAsia="zh-CN"/>
        </w:rPr>
        <w:t>s</w:t>
      </w:r>
      <w:r w:rsidRPr="00264703">
        <w:rPr>
          <w:rFonts w:eastAsiaTheme="minorEastAsia" w:hint="eastAsia"/>
          <w:lang w:val="en-US" w:eastAsia="zh-CN"/>
        </w:rPr>
        <w:t xml:space="preserve">, the additional M values were suggested to be further studied including </w:t>
      </w:r>
    </w:p>
    <w:tbl>
      <w:tblPr>
        <w:tblStyle w:val="aff7"/>
        <w:tblW w:w="5000" w:type="pct"/>
        <w:tblLook w:val="04A0" w:firstRow="1" w:lastRow="0" w:firstColumn="1" w:lastColumn="0" w:noHBand="0" w:noVBand="1"/>
      </w:tblPr>
      <w:tblGrid>
        <w:gridCol w:w="9855"/>
      </w:tblGrid>
      <w:tr w:rsidR="00264703" w:rsidRPr="00264703" w14:paraId="6D8BF775" w14:textId="77777777" w:rsidTr="001E489B">
        <w:tc>
          <w:tcPr>
            <w:tcW w:w="5000" w:type="pct"/>
          </w:tcPr>
          <w:p w14:paraId="5B306611" w14:textId="77777777" w:rsidR="00264703" w:rsidRPr="00264703" w:rsidRDefault="00264703" w:rsidP="00264703">
            <w:pPr>
              <w:spacing w:beforeLines="50" w:before="120" w:after="120"/>
              <w:jc w:val="both"/>
              <w:rPr>
                <w:rFonts w:eastAsiaTheme="minorEastAsia"/>
                <w:b/>
                <w:lang w:eastAsia="zh-CN"/>
              </w:rPr>
            </w:pPr>
            <w:r w:rsidRPr="00264703">
              <w:rPr>
                <w:rFonts w:eastAsiaTheme="minorEastAsia"/>
                <w:b/>
                <w:lang w:eastAsia="zh-CN"/>
              </w:rPr>
              <w:t>Agreement</w:t>
            </w:r>
          </w:p>
          <w:p w14:paraId="6AC87729" w14:textId="77777777" w:rsidR="00264703" w:rsidRPr="00264703" w:rsidRDefault="00264703" w:rsidP="00264703">
            <w:pPr>
              <w:spacing w:beforeLines="50" w:before="120" w:after="120"/>
              <w:jc w:val="both"/>
              <w:rPr>
                <w:rFonts w:eastAsiaTheme="minorEastAsia"/>
                <w:lang w:eastAsia="zh-CN"/>
              </w:rPr>
            </w:pPr>
            <w:r w:rsidRPr="00264703">
              <w:rPr>
                <w:rFonts w:eastAsiaTheme="minorEastAsia"/>
                <w:lang w:eastAsia="zh-CN"/>
              </w:rPr>
              <w:t xml:space="preserve">For R2D, study necessity of addition/removal of M values from Rel-19 M value set for Device 2b and for Device C for </w:t>
            </w:r>
            <w:r w:rsidRPr="00264703">
              <w:rPr>
                <w:rFonts w:eastAsiaTheme="minorEastAsia"/>
                <w:lang w:eastAsia="zh-CN"/>
              </w:rPr>
              <w:lastRenderedPageBreak/>
              <w:t>at least the following M values:</w:t>
            </w:r>
          </w:p>
          <w:p w14:paraId="279049B2" w14:textId="77777777" w:rsidR="00264703" w:rsidRPr="00264703" w:rsidRDefault="00264703" w:rsidP="00264703">
            <w:pPr>
              <w:numPr>
                <w:ilvl w:val="0"/>
                <w:numId w:val="37"/>
              </w:numPr>
              <w:spacing w:beforeLines="50" w:before="120" w:after="120"/>
              <w:jc w:val="both"/>
              <w:rPr>
                <w:rFonts w:eastAsiaTheme="minorEastAsia"/>
                <w:lang w:eastAsia="zh-CN"/>
              </w:rPr>
            </w:pPr>
            <w:r w:rsidRPr="00264703">
              <w:rPr>
                <w:rFonts w:eastAsiaTheme="minorEastAsia" w:hint="eastAsia"/>
                <w:lang w:eastAsia="zh-CN"/>
              </w:rPr>
              <w:t>A</w:t>
            </w:r>
            <w:r w:rsidRPr="00264703">
              <w:rPr>
                <w:rFonts w:eastAsiaTheme="minorEastAsia"/>
                <w:lang w:eastAsia="zh-CN"/>
              </w:rPr>
              <w:t>ddition of M=1</w:t>
            </w:r>
          </w:p>
          <w:p w14:paraId="6567F76C" w14:textId="77777777" w:rsidR="00264703" w:rsidRPr="00264703" w:rsidRDefault="00264703" w:rsidP="00264703">
            <w:pPr>
              <w:numPr>
                <w:ilvl w:val="0"/>
                <w:numId w:val="37"/>
              </w:numPr>
              <w:spacing w:beforeLines="50" w:before="120" w:after="120"/>
              <w:jc w:val="both"/>
              <w:rPr>
                <w:rFonts w:eastAsiaTheme="minorEastAsia"/>
                <w:lang w:eastAsia="zh-CN"/>
              </w:rPr>
            </w:pPr>
            <w:r w:rsidRPr="00264703">
              <w:rPr>
                <w:rFonts w:eastAsiaTheme="minorEastAsia" w:hint="eastAsia"/>
                <w:lang w:eastAsia="zh-CN"/>
              </w:rPr>
              <w:t>A</w:t>
            </w:r>
            <w:r w:rsidRPr="00264703">
              <w:rPr>
                <w:rFonts w:eastAsiaTheme="minorEastAsia"/>
                <w:lang w:eastAsia="zh-CN"/>
              </w:rPr>
              <w:t>ddition of M=32</w:t>
            </w:r>
          </w:p>
          <w:p w14:paraId="608BC831" w14:textId="77777777" w:rsidR="00264703" w:rsidRPr="00264703" w:rsidRDefault="00264703" w:rsidP="00264703">
            <w:pPr>
              <w:numPr>
                <w:ilvl w:val="0"/>
                <w:numId w:val="37"/>
              </w:numPr>
              <w:spacing w:beforeLines="50" w:before="120" w:after="120"/>
              <w:jc w:val="both"/>
              <w:rPr>
                <w:rFonts w:eastAsiaTheme="minorEastAsia"/>
                <w:lang w:eastAsia="zh-CN"/>
              </w:rPr>
            </w:pPr>
            <w:r w:rsidRPr="00264703">
              <w:rPr>
                <w:rFonts w:eastAsiaTheme="minorEastAsia" w:hint="eastAsia"/>
                <w:lang w:eastAsia="zh-CN"/>
              </w:rPr>
              <w:t>R</w:t>
            </w:r>
            <w:r w:rsidRPr="00264703">
              <w:rPr>
                <w:rFonts w:eastAsiaTheme="minorEastAsia"/>
                <w:lang w:eastAsia="zh-CN"/>
              </w:rPr>
              <w:t>emoval of M=24</w:t>
            </w:r>
          </w:p>
        </w:tc>
      </w:tr>
    </w:tbl>
    <w:p w14:paraId="2DA146C8" w14:textId="6C8606A1" w:rsidR="00264703" w:rsidRPr="00264703" w:rsidRDefault="00264703" w:rsidP="00BB4B6D">
      <w:pPr>
        <w:spacing w:beforeLines="50" w:before="120" w:after="120"/>
        <w:jc w:val="both"/>
        <w:rPr>
          <w:rFonts w:eastAsiaTheme="minorEastAsia"/>
          <w:lang w:val="en-US" w:eastAsia="zh-CN"/>
        </w:rPr>
      </w:pPr>
      <w:r w:rsidRPr="00264703">
        <w:rPr>
          <w:rFonts w:eastAsiaTheme="minorEastAsia"/>
          <w:lang w:val="en-US" w:eastAsia="zh-CN"/>
        </w:rPr>
        <w:lastRenderedPageBreak/>
        <w:t>C</w:t>
      </w:r>
      <w:r w:rsidRPr="00264703">
        <w:rPr>
          <w:rFonts w:eastAsiaTheme="minorEastAsia" w:hint="eastAsia"/>
          <w:lang w:val="en-US" w:eastAsia="zh-CN"/>
        </w:rPr>
        <w:t xml:space="preserve">onsidering that the OOK-4 </w:t>
      </w:r>
      <w:r w:rsidRPr="00264703">
        <w:rPr>
          <w:rFonts w:eastAsiaTheme="minorEastAsia"/>
          <w:lang w:val="en-US" w:eastAsia="zh-CN"/>
        </w:rPr>
        <w:t>with</w:t>
      </w:r>
      <w:r w:rsidRPr="00264703">
        <w:rPr>
          <w:rFonts w:eastAsiaTheme="minorEastAsia" w:hint="eastAsia"/>
          <w:lang w:val="en-US" w:eastAsia="zh-CN"/>
        </w:rPr>
        <w:t xml:space="preserve"> the different M values </w:t>
      </w:r>
      <w:r w:rsidR="00CB09A1">
        <w:rPr>
          <w:rFonts w:eastAsiaTheme="minorEastAsia"/>
          <w:lang w:val="en-US" w:eastAsia="zh-CN"/>
        </w:rPr>
        <w:t xml:space="preserve">from RAN1#122 agreements </w:t>
      </w:r>
      <w:r w:rsidRPr="00264703">
        <w:rPr>
          <w:rFonts w:eastAsiaTheme="minorEastAsia" w:hint="eastAsia"/>
          <w:lang w:val="en-US" w:eastAsia="zh-CN"/>
        </w:rPr>
        <w:t xml:space="preserve">and </w:t>
      </w:r>
      <w:r w:rsidRPr="00264703">
        <w:rPr>
          <w:rFonts w:eastAsiaTheme="minorEastAsia"/>
          <w:lang w:val="en-US" w:eastAsia="zh-CN"/>
        </w:rPr>
        <w:t>corresponding</w:t>
      </w:r>
      <w:r w:rsidRPr="00264703">
        <w:rPr>
          <w:rFonts w:eastAsiaTheme="minorEastAsia" w:hint="eastAsia"/>
          <w:lang w:val="en-US" w:eastAsia="zh-CN"/>
        </w:rPr>
        <w:t xml:space="preserve"> bandwidths were evaluated in </w:t>
      </w:r>
      <w:r w:rsidR="00CB09A1">
        <w:rPr>
          <w:rFonts w:eastAsiaTheme="minorEastAsia"/>
          <w:lang w:val="en-US" w:eastAsia="zh-CN"/>
        </w:rPr>
        <w:t>out</w:t>
      </w:r>
      <w:r w:rsidRPr="00264703">
        <w:rPr>
          <w:rFonts w:eastAsiaTheme="minorEastAsia" w:hint="eastAsia"/>
          <w:lang w:val="en-US" w:eastAsia="zh-CN"/>
        </w:rPr>
        <w:t>door</w:t>
      </w:r>
      <w:r w:rsidR="00CB09A1">
        <w:rPr>
          <w:rFonts w:eastAsiaTheme="minorEastAsia"/>
          <w:lang w:val="en-US" w:eastAsia="zh-CN"/>
        </w:rPr>
        <w:t xml:space="preserve"> deployment</w:t>
      </w:r>
      <w:r w:rsidRPr="00264703">
        <w:rPr>
          <w:rFonts w:eastAsiaTheme="minorEastAsia" w:hint="eastAsia"/>
          <w:lang w:val="en-US" w:eastAsia="zh-CN"/>
        </w:rPr>
        <w:t xml:space="preserve"> scenario, the BLER performance might be different </w:t>
      </w:r>
      <w:r w:rsidR="00CB09A1">
        <w:rPr>
          <w:rFonts w:eastAsiaTheme="minorEastAsia"/>
          <w:lang w:val="en-US" w:eastAsia="zh-CN"/>
        </w:rPr>
        <w:t xml:space="preserve">to that of </w:t>
      </w:r>
      <w:r w:rsidRPr="00264703">
        <w:rPr>
          <w:rFonts w:eastAsiaTheme="minorEastAsia" w:hint="eastAsia"/>
          <w:lang w:val="en-US" w:eastAsia="zh-CN"/>
        </w:rPr>
        <w:t>in outdoor</w:t>
      </w:r>
      <w:r w:rsidR="00CB09A1">
        <w:rPr>
          <w:rFonts w:eastAsiaTheme="minorEastAsia"/>
          <w:lang w:val="en-US" w:eastAsia="zh-CN"/>
        </w:rPr>
        <w:t xml:space="preserve"> deployment</w:t>
      </w:r>
      <w:r w:rsidRPr="00264703">
        <w:rPr>
          <w:rFonts w:eastAsiaTheme="minorEastAsia" w:hint="eastAsia"/>
          <w:lang w:val="en-US" w:eastAsia="zh-CN"/>
        </w:rPr>
        <w:t xml:space="preserve"> due to the larger delay spread. </w:t>
      </w:r>
      <w:r w:rsidR="00CB09A1">
        <w:rPr>
          <w:rFonts w:eastAsiaTheme="minorEastAsia"/>
          <w:lang w:val="en-US" w:eastAsia="zh-CN"/>
        </w:rPr>
        <w:t>W</w:t>
      </w:r>
      <w:r w:rsidRPr="00264703">
        <w:rPr>
          <w:rFonts w:eastAsiaTheme="minorEastAsia" w:hint="eastAsia"/>
          <w:lang w:val="en-US" w:eastAsia="zh-CN"/>
        </w:rPr>
        <w:t>e evaluate the BLER performance and coverage for the OOK-4 signal with the agreed M values</w:t>
      </w:r>
      <w:r w:rsidR="00CB09A1">
        <w:rPr>
          <w:rFonts w:eastAsiaTheme="minorEastAsia"/>
          <w:lang w:val="en-US" w:eastAsia="zh-CN"/>
        </w:rPr>
        <w:t xml:space="preserve"> of {</w:t>
      </w:r>
      <w:r w:rsidR="001E489B">
        <w:rPr>
          <w:rFonts w:eastAsiaTheme="minorEastAsia" w:hint="eastAsia"/>
          <w:lang w:val="en-US" w:eastAsia="zh-CN"/>
        </w:rPr>
        <w:t xml:space="preserve">2, 6, </w:t>
      </w:r>
      <w:r w:rsidR="0045348B">
        <w:rPr>
          <w:rFonts w:eastAsiaTheme="minorEastAsia" w:hint="eastAsia"/>
          <w:lang w:val="en-US" w:eastAsia="zh-CN"/>
        </w:rPr>
        <w:t xml:space="preserve">12, </w:t>
      </w:r>
      <w:proofErr w:type="gramStart"/>
      <w:r w:rsidR="001E489B">
        <w:rPr>
          <w:rFonts w:eastAsiaTheme="minorEastAsia" w:hint="eastAsia"/>
          <w:lang w:val="en-US" w:eastAsia="zh-CN"/>
        </w:rPr>
        <w:t>24</w:t>
      </w:r>
      <w:proofErr w:type="gramEnd"/>
      <w:r w:rsidR="00CB09A1">
        <w:rPr>
          <w:rFonts w:eastAsiaTheme="minorEastAsia"/>
          <w:lang w:val="en-US" w:eastAsia="zh-CN"/>
        </w:rPr>
        <w:t>}</w:t>
      </w:r>
      <w:r w:rsidRPr="00264703">
        <w:rPr>
          <w:rFonts w:eastAsiaTheme="minorEastAsia" w:hint="eastAsia"/>
          <w:lang w:val="en-US" w:eastAsia="zh-CN"/>
        </w:rPr>
        <w:t xml:space="preserve"> in outdoor </w:t>
      </w:r>
      <w:r w:rsidR="00CB09A1">
        <w:rPr>
          <w:rFonts w:eastAsiaTheme="minorEastAsia"/>
          <w:lang w:val="en-US" w:eastAsia="zh-CN"/>
        </w:rPr>
        <w:t xml:space="preserve">deployment scenario </w:t>
      </w:r>
      <w:r w:rsidRPr="00264703">
        <w:rPr>
          <w:rFonts w:eastAsiaTheme="minorEastAsia" w:hint="eastAsia"/>
          <w:lang w:val="en-US" w:eastAsia="zh-CN"/>
        </w:rPr>
        <w:t>as shown in</w:t>
      </w:r>
      <w:r w:rsidR="00D70DFF">
        <w:rPr>
          <w:rFonts w:eastAsiaTheme="minorEastAsia" w:hint="eastAsia"/>
          <w:lang w:val="en-US" w:eastAsia="zh-CN"/>
        </w:rPr>
        <w:t xml:space="preserve"> </w:t>
      </w:r>
      <w:r w:rsidR="001E489B" w:rsidRPr="001E489B">
        <w:rPr>
          <w:rFonts w:eastAsiaTheme="minorEastAsia"/>
          <w:lang w:val="en-US" w:eastAsia="zh-CN"/>
        </w:rPr>
        <w:fldChar w:fldCharType="begin"/>
      </w:r>
      <w:r w:rsidR="001E489B" w:rsidRPr="001E489B">
        <w:rPr>
          <w:rFonts w:eastAsiaTheme="minorEastAsia"/>
          <w:lang w:val="en-US" w:eastAsia="zh-CN"/>
        </w:rPr>
        <w:instrText xml:space="preserve"> REF _Ref210034410 \h </w:instrText>
      </w:r>
      <w:r w:rsidR="001E489B" w:rsidRPr="00FC5A3A">
        <w:rPr>
          <w:rFonts w:eastAsiaTheme="minorEastAsia"/>
          <w:lang w:val="en-US" w:eastAsia="zh-CN"/>
        </w:rPr>
        <w:instrText xml:space="preserve"> \* MERGEFORMAT </w:instrText>
      </w:r>
      <w:r w:rsidR="001E489B" w:rsidRPr="001E489B">
        <w:rPr>
          <w:rFonts w:eastAsiaTheme="minorEastAsia"/>
          <w:lang w:val="en-US" w:eastAsia="zh-CN"/>
        </w:rPr>
      </w:r>
      <w:r w:rsidR="001E489B" w:rsidRPr="001E489B">
        <w:rPr>
          <w:rFonts w:eastAsiaTheme="minorEastAsia"/>
          <w:lang w:val="en-US" w:eastAsia="zh-CN"/>
        </w:rPr>
        <w:fldChar w:fldCharType="separate"/>
      </w:r>
      <w:r w:rsidR="000A3ABA" w:rsidRPr="00FC5A3A">
        <w:t xml:space="preserve">Figure </w:t>
      </w:r>
      <w:r w:rsidR="000A3ABA" w:rsidRPr="00FC5A3A">
        <w:rPr>
          <w:noProof/>
        </w:rPr>
        <w:t>2</w:t>
      </w:r>
      <w:r w:rsidR="001E489B" w:rsidRPr="001E489B">
        <w:rPr>
          <w:rFonts w:eastAsiaTheme="minorEastAsia"/>
          <w:lang w:val="en-US" w:eastAsia="zh-CN"/>
        </w:rPr>
        <w:fldChar w:fldCharType="end"/>
      </w:r>
      <w:r w:rsidRPr="00264703">
        <w:rPr>
          <w:rFonts w:eastAsiaTheme="minorEastAsia" w:hint="eastAsia"/>
          <w:lang w:val="en-US" w:eastAsia="zh-CN"/>
        </w:rPr>
        <w:t xml:space="preserve">. </w:t>
      </w:r>
      <w:r w:rsidRPr="00264703">
        <w:rPr>
          <w:rFonts w:eastAsiaTheme="minorEastAsia"/>
          <w:lang w:val="en-US" w:eastAsia="zh-CN"/>
        </w:rPr>
        <w:t>C</w:t>
      </w:r>
      <w:r w:rsidRPr="00264703">
        <w:rPr>
          <w:rFonts w:eastAsiaTheme="minorEastAsia" w:hint="eastAsia"/>
          <w:lang w:val="en-US" w:eastAsia="zh-CN"/>
        </w:rPr>
        <w:t xml:space="preserve">onsidering </w:t>
      </w:r>
      <w:r w:rsidR="00CB09A1">
        <w:rPr>
          <w:rFonts w:eastAsiaTheme="minorEastAsia"/>
          <w:lang w:val="en-US" w:eastAsia="zh-CN"/>
        </w:rPr>
        <w:t xml:space="preserve">the </w:t>
      </w:r>
      <w:r w:rsidRPr="00264703">
        <w:rPr>
          <w:rFonts w:eastAsiaTheme="minorEastAsia" w:hint="eastAsia"/>
          <w:lang w:val="en-US" w:eastAsia="zh-CN"/>
        </w:rPr>
        <w:t xml:space="preserve">different device type, such as Device 2b and Device C, with different detection performance as shown in </w:t>
      </w:r>
      <w:r w:rsidR="001E489B">
        <w:rPr>
          <w:rFonts w:eastAsiaTheme="minorEastAsia"/>
          <w:lang w:val="en-US" w:eastAsia="zh-CN"/>
        </w:rPr>
        <w:fldChar w:fldCharType="begin"/>
      </w:r>
      <w:r w:rsidR="001E489B">
        <w:rPr>
          <w:rFonts w:eastAsiaTheme="minorEastAsia"/>
          <w:lang w:val="en-US" w:eastAsia="zh-CN"/>
        </w:rPr>
        <w:instrText xml:space="preserve"> </w:instrText>
      </w:r>
      <w:r w:rsidR="001E489B">
        <w:rPr>
          <w:rFonts w:eastAsiaTheme="minorEastAsia" w:hint="eastAsia"/>
          <w:lang w:val="en-US" w:eastAsia="zh-CN"/>
        </w:rPr>
        <w:instrText>REF _Ref205124987 \n \h</w:instrText>
      </w:r>
      <w:r w:rsidR="001E489B">
        <w:rPr>
          <w:rFonts w:eastAsiaTheme="minorEastAsia"/>
          <w:lang w:val="en-US" w:eastAsia="zh-CN"/>
        </w:rPr>
        <w:instrText xml:space="preserve"> </w:instrText>
      </w:r>
      <w:r w:rsidR="001E489B">
        <w:rPr>
          <w:rFonts w:eastAsiaTheme="minorEastAsia"/>
          <w:lang w:val="en-US" w:eastAsia="zh-CN"/>
        </w:rPr>
      </w:r>
      <w:r w:rsidR="001E489B">
        <w:rPr>
          <w:rFonts w:eastAsiaTheme="minorEastAsia"/>
          <w:lang w:val="en-US" w:eastAsia="zh-CN"/>
        </w:rPr>
        <w:fldChar w:fldCharType="separate"/>
      </w:r>
      <w:r w:rsidR="000A3ABA">
        <w:rPr>
          <w:rFonts w:eastAsiaTheme="minorEastAsia"/>
          <w:lang w:val="en-US" w:eastAsia="zh-CN"/>
        </w:rPr>
        <w:t>[12]</w:t>
      </w:r>
      <w:r w:rsidR="001E489B">
        <w:rPr>
          <w:rFonts w:eastAsiaTheme="minorEastAsia"/>
          <w:lang w:val="en-US" w:eastAsia="zh-CN"/>
        </w:rPr>
        <w:fldChar w:fldCharType="end"/>
      </w:r>
      <w:r w:rsidRPr="00264703">
        <w:rPr>
          <w:rFonts w:eastAsiaTheme="minorEastAsia" w:hint="eastAsia"/>
          <w:lang w:val="en-US" w:eastAsia="zh-CN"/>
        </w:rPr>
        <w:t xml:space="preserve">, we evaluate the BLER performance </w:t>
      </w:r>
      <w:r w:rsidR="001D7696">
        <w:rPr>
          <w:rFonts w:eastAsiaTheme="minorEastAsia"/>
          <w:lang w:val="en-US" w:eastAsia="zh-CN"/>
        </w:rPr>
        <w:t xml:space="preserve">for </w:t>
      </w:r>
      <w:r w:rsidR="005D2023">
        <w:rPr>
          <w:rFonts w:eastAsiaTheme="minorEastAsia" w:hint="eastAsia"/>
          <w:lang w:val="en-US" w:eastAsia="zh-CN"/>
        </w:rPr>
        <w:t xml:space="preserve">both </w:t>
      </w:r>
      <w:proofErr w:type="gramStart"/>
      <w:r w:rsidRPr="00264703">
        <w:rPr>
          <w:rFonts w:eastAsiaTheme="minorEastAsia" w:hint="eastAsia"/>
          <w:lang w:val="en-US" w:eastAsia="zh-CN"/>
        </w:rPr>
        <w:t>Device</w:t>
      </w:r>
      <w:proofErr w:type="gramEnd"/>
      <w:r w:rsidRPr="00264703">
        <w:rPr>
          <w:rFonts w:eastAsiaTheme="minorEastAsia" w:hint="eastAsia"/>
          <w:lang w:val="en-US" w:eastAsia="zh-CN"/>
        </w:rPr>
        <w:t xml:space="preserve"> 2b and Device C with the IF ED/ZIF receiver in </w:t>
      </w:r>
      <w:r w:rsidR="001E489B" w:rsidRPr="001E489B">
        <w:rPr>
          <w:rFonts w:eastAsiaTheme="minorEastAsia"/>
          <w:lang w:val="en-US" w:eastAsia="zh-CN"/>
        </w:rPr>
        <w:fldChar w:fldCharType="begin"/>
      </w:r>
      <w:r w:rsidR="001E489B" w:rsidRPr="001E489B">
        <w:rPr>
          <w:rFonts w:eastAsiaTheme="minorEastAsia"/>
          <w:lang w:val="en-US" w:eastAsia="zh-CN"/>
        </w:rPr>
        <w:instrText xml:space="preserve"> REF _Ref210034410 \h  \* MERGEFORMAT </w:instrText>
      </w:r>
      <w:r w:rsidR="001E489B" w:rsidRPr="001E489B">
        <w:rPr>
          <w:rFonts w:eastAsiaTheme="minorEastAsia"/>
          <w:lang w:val="en-US" w:eastAsia="zh-CN"/>
        </w:rPr>
      </w:r>
      <w:r w:rsidR="001E489B" w:rsidRPr="001E489B">
        <w:rPr>
          <w:rFonts w:eastAsiaTheme="minorEastAsia"/>
          <w:lang w:val="en-US" w:eastAsia="zh-CN"/>
        </w:rPr>
        <w:fldChar w:fldCharType="separate"/>
      </w:r>
      <w:r w:rsidR="000A3ABA" w:rsidRPr="00FC5A3A">
        <w:rPr>
          <w:rFonts w:eastAsiaTheme="minorEastAsia"/>
          <w:lang w:eastAsia="zh-CN"/>
        </w:rPr>
        <w:t>Figure 2</w:t>
      </w:r>
      <w:r w:rsidR="001E489B" w:rsidRPr="001E489B">
        <w:rPr>
          <w:rFonts w:eastAsiaTheme="minorEastAsia"/>
          <w:lang w:val="en-US" w:eastAsia="zh-CN"/>
        </w:rPr>
        <w:fldChar w:fldCharType="end"/>
      </w:r>
      <w:r w:rsidRPr="00264703">
        <w:rPr>
          <w:rFonts w:eastAsiaTheme="minorEastAsia" w:hint="eastAsia"/>
          <w:lang w:val="en-US" w:eastAsia="zh-CN"/>
        </w:rPr>
        <w:t xml:space="preserve">. </w:t>
      </w:r>
      <w:r w:rsidRPr="00264703">
        <w:rPr>
          <w:rFonts w:eastAsiaTheme="minorEastAsia"/>
          <w:lang w:val="en-US" w:eastAsia="zh-CN"/>
        </w:rPr>
        <w:t>A</w:t>
      </w:r>
      <w:r w:rsidRPr="00264703">
        <w:rPr>
          <w:rFonts w:eastAsiaTheme="minorEastAsia" w:hint="eastAsia"/>
          <w:lang w:val="en-US" w:eastAsia="zh-CN"/>
        </w:rPr>
        <w:t>s the objectives</w:t>
      </w:r>
      <w:r w:rsidR="001D7696">
        <w:rPr>
          <w:rFonts w:eastAsiaTheme="minorEastAsia"/>
          <w:lang w:val="en-US" w:eastAsia="zh-CN"/>
        </w:rPr>
        <w:t xml:space="preserve"> specified</w:t>
      </w:r>
      <w:r w:rsidRPr="00264703">
        <w:rPr>
          <w:rFonts w:eastAsiaTheme="minorEastAsia" w:hint="eastAsia"/>
          <w:lang w:val="en-US" w:eastAsia="zh-CN"/>
        </w:rPr>
        <w:t xml:space="preserve"> in SID, the target of the maximum distance between</w:t>
      </w:r>
      <w:r w:rsidR="001D7696">
        <w:rPr>
          <w:rFonts w:eastAsiaTheme="minorEastAsia"/>
          <w:lang w:val="en-US" w:eastAsia="zh-CN"/>
        </w:rPr>
        <w:t xml:space="preserve"> the</w:t>
      </w:r>
      <w:r w:rsidRPr="00264703">
        <w:rPr>
          <w:rFonts w:eastAsiaTheme="minorEastAsia" w:hint="eastAsia"/>
          <w:lang w:val="en-US" w:eastAsia="zh-CN"/>
        </w:rPr>
        <w:t xml:space="preserve"> Reader and </w:t>
      </w:r>
      <w:r w:rsidR="001D7696">
        <w:rPr>
          <w:rFonts w:eastAsiaTheme="minorEastAsia"/>
          <w:lang w:val="en-US" w:eastAsia="zh-CN"/>
        </w:rPr>
        <w:t xml:space="preserve">the </w:t>
      </w:r>
      <w:r w:rsidRPr="00264703">
        <w:rPr>
          <w:rFonts w:eastAsiaTheme="minorEastAsia" w:hint="eastAsia"/>
          <w:lang w:val="en-US" w:eastAsia="zh-CN"/>
        </w:rPr>
        <w:t xml:space="preserve">Device would be </w:t>
      </w:r>
      <w:r w:rsidR="001D7696">
        <w:rPr>
          <w:rFonts w:eastAsiaTheme="minorEastAsia"/>
          <w:lang w:val="en-US" w:eastAsia="zh-CN"/>
        </w:rPr>
        <w:t>from 50</w:t>
      </w:r>
      <w:r w:rsidRPr="00264703">
        <w:rPr>
          <w:rFonts w:eastAsiaTheme="minorEastAsia" w:hint="eastAsia"/>
          <w:lang w:val="en-US" w:eastAsia="zh-CN"/>
        </w:rPr>
        <w:t xml:space="preserve"> to 500m. Based on the BLER performance of the OOK-4 with the different M values </w:t>
      </w:r>
      <w:r w:rsidR="001D7696">
        <w:rPr>
          <w:rFonts w:eastAsiaTheme="minorEastAsia"/>
          <w:lang w:val="en-US" w:eastAsia="zh-CN"/>
        </w:rPr>
        <w:t>of</w:t>
      </w:r>
      <w:r w:rsidRPr="00264703">
        <w:rPr>
          <w:rFonts w:eastAsiaTheme="minorEastAsia" w:hint="eastAsia"/>
          <w:lang w:val="en-US" w:eastAsia="zh-CN"/>
        </w:rPr>
        <w:t xml:space="preserve"> the different type of </w:t>
      </w:r>
      <w:r w:rsidR="001E489B">
        <w:rPr>
          <w:rFonts w:eastAsiaTheme="minorEastAsia" w:hint="eastAsia"/>
          <w:lang w:val="en-US" w:eastAsia="zh-CN"/>
        </w:rPr>
        <w:t>device</w:t>
      </w:r>
      <w:r w:rsidRPr="00264703">
        <w:rPr>
          <w:rFonts w:eastAsiaTheme="minorEastAsia" w:hint="eastAsia"/>
          <w:lang w:val="en-US" w:eastAsia="zh-CN"/>
        </w:rPr>
        <w:t xml:space="preserve">, the corresponding coverage performances are listed in </w:t>
      </w:r>
      <w:r w:rsidR="001E489B">
        <w:rPr>
          <w:rFonts w:eastAsiaTheme="minorEastAsia"/>
          <w:lang w:val="en-US" w:eastAsia="zh-CN"/>
        </w:rPr>
        <w:fldChar w:fldCharType="begin"/>
      </w:r>
      <w:r w:rsidR="001E489B">
        <w:rPr>
          <w:rFonts w:eastAsiaTheme="minorEastAsia"/>
          <w:lang w:val="en-US" w:eastAsia="zh-CN"/>
        </w:rPr>
        <w:instrText xml:space="preserve"> </w:instrText>
      </w:r>
      <w:r w:rsidR="001E489B">
        <w:rPr>
          <w:rFonts w:eastAsiaTheme="minorEastAsia" w:hint="eastAsia"/>
          <w:lang w:val="en-US" w:eastAsia="zh-CN"/>
        </w:rPr>
        <w:instrText>REF _Ref210034629 \h</w:instrText>
      </w:r>
      <w:r w:rsidR="001E489B">
        <w:rPr>
          <w:rFonts w:eastAsiaTheme="minorEastAsia"/>
          <w:lang w:val="en-US" w:eastAsia="zh-CN"/>
        </w:rPr>
        <w:instrText xml:space="preserve"> </w:instrText>
      </w:r>
      <w:r w:rsidR="001E489B">
        <w:rPr>
          <w:rFonts w:eastAsiaTheme="minorEastAsia"/>
          <w:lang w:val="en-US" w:eastAsia="zh-CN"/>
        </w:rPr>
      </w:r>
      <w:r w:rsidR="001E489B">
        <w:rPr>
          <w:rFonts w:eastAsiaTheme="minorEastAsia"/>
          <w:lang w:val="en-US" w:eastAsia="zh-CN"/>
        </w:rPr>
        <w:fldChar w:fldCharType="separate"/>
      </w:r>
      <w:r w:rsidR="000A3ABA" w:rsidRPr="00264703">
        <w:rPr>
          <w:rFonts w:eastAsiaTheme="minorEastAsia"/>
          <w:bCs/>
          <w:lang w:eastAsia="zh-CN"/>
        </w:rPr>
        <w:t xml:space="preserve">Table </w:t>
      </w:r>
      <w:r w:rsidR="000A3ABA">
        <w:rPr>
          <w:rFonts w:eastAsiaTheme="minorEastAsia"/>
          <w:bCs/>
          <w:noProof/>
          <w:lang w:eastAsia="zh-CN"/>
        </w:rPr>
        <w:t>1</w:t>
      </w:r>
      <w:r w:rsidR="001E489B">
        <w:rPr>
          <w:rFonts w:eastAsiaTheme="minorEastAsia"/>
          <w:lang w:val="en-US" w:eastAsia="zh-CN"/>
        </w:rPr>
        <w:fldChar w:fldCharType="end"/>
      </w:r>
      <w:r w:rsidR="001E489B">
        <w:rPr>
          <w:rFonts w:eastAsiaTheme="minorEastAsia" w:hint="eastAsia"/>
          <w:lang w:val="en-US" w:eastAsia="zh-CN"/>
        </w:rPr>
        <w:t xml:space="preserve"> and </w:t>
      </w:r>
      <w:r w:rsidR="001E489B">
        <w:rPr>
          <w:rFonts w:eastAsiaTheme="minorEastAsia"/>
          <w:lang w:val="en-US" w:eastAsia="zh-CN"/>
        </w:rPr>
        <w:fldChar w:fldCharType="begin"/>
      </w:r>
      <w:r w:rsidR="001E489B">
        <w:rPr>
          <w:rFonts w:eastAsiaTheme="minorEastAsia"/>
          <w:lang w:val="en-US" w:eastAsia="zh-CN"/>
        </w:rPr>
        <w:instrText xml:space="preserve"> REF _Ref210034632 \h </w:instrText>
      </w:r>
      <w:r w:rsidR="001E489B">
        <w:rPr>
          <w:rFonts w:eastAsiaTheme="minorEastAsia"/>
          <w:lang w:val="en-US" w:eastAsia="zh-CN"/>
        </w:rPr>
      </w:r>
      <w:r w:rsidR="001E489B">
        <w:rPr>
          <w:rFonts w:eastAsiaTheme="minorEastAsia"/>
          <w:lang w:val="en-US" w:eastAsia="zh-CN"/>
        </w:rPr>
        <w:fldChar w:fldCharType="separate"/>
      </w:r>
      <w:r w:rsidR="000A3ABA" w:rsidRPr="00264703">
        <w:rPr>
          <w:rFonts w:eastAsiaTheme="minorEastAsia"/>
          <w:bCs/>
          <w:lang w:eastAsia="zh-CN"/>
        </w:rPr>
        <w:t xml:space="preserve">Table </w:t>
      </w:r>
      <w:r w:rsidR="000A3ABA">
        <w:rPr>
          <w:rFonts w:eastAsiaTheme="minorEastAsia"/>
          <w:bCs/>
          <w:noProof/>
          <w:lang w:eastAsia="zh-CN"/>
        </w:rPr>
        <w:t>2</w:t>
      </w:r>
      <w:r w:rsidR="001E489B">
        <w:rPr>
          <w:rFonts w:eastAsiaTheme="minorEastAsia"/>
          <w:lang w:val="en-US" w:eastAsia="zh-CN"/>
        </w:rPr>
        <w:fldChar w:fldCharType="end"/>
      </w:r>
      <w:r w:rsidR="001E489B">
        <w:rPr>
          <w:rFonts w:eastAsiaTheme="minorEastAsia" w:hint="eastAsia"/>
          <w:lang w:val="en-US" w:eastAsia="zh-CN"/>
        </w:rPr>
        <w:t>, respectively</w:t>
      </w:r>
      <w:r w:rsidRPr="00264703">
        <w:rPr>
          <w:rFonts w:eastAsiaTheme="minorEastAsia" w:hint="eastAsia"/>
          <w:lang w:val="en-US" w:eastAsia="zh-CN"/>
        </w:rPr>
        <w:t xml:space="preserve">. </w:t>
      </w:r>
      <w:r w:rsidRPr="00264703">
        <w:rPr>
          <w:rFonts w:eastAsiaTheme="minorEastAsia"/>
          <w:lang w:val="en-US" w:eastAsia="zh-CN"/>
        </w:rPr>
        <w:t>I</w:t>
      </w:r>
      <w:r w:rsidRPr="00264703">
        <w:rPr>
          <w:rFonts w:eastAsiaTheme="minorEastAsia" w:hint="eastAsia"/>
          <w:lang w:val="en-US" w:eastAsia="zh-CN"/>
        </w:rPr>
        <w:t xml:space="preserve">n </w:t>
      </w:r>
      <w:r w:rsidRPr="00264703">
        <w:rPr>
          <w:rFonts w:eastAsiaTheme="minorEastAsia"/>
          <w:lang w:val="en-US" w:eastAsia="zh-CN"/>
        </w:rPr>
        <w:t>the</w:t>
      </w:r>
      <w:r w:rsidRPr="00264703">
        <w:rPr>
          <w:rFonts w:eastAsiaTheme="minorEastAsia" w:hint="eastAsia"/>
          <w:lang w:val="en-US" w:eastAsia="zh-CN"/>
        </w:rPr>
        <w:t xml:space="preserve"> evaluations, the SFO after clock sync/calibration are considered</w:t>
      </w:r>
      <w:r w:rsidR="00D70DFF">
        <w:rPr>
          <w:rFonts w:eastAsiaTheme="minorEastAsia" w:hint="eastAsia"/>
          <w:lang w:val="en-US" w:eastAsia="zh-CN"/>
        </w:rPr>
        <w:t>, i.e.</w:t>
      </w:r>
      <w:r w:rsidRPr="00264703">
        <w:rPr>
          <w:rFonts w:eastAsiaTheme="minorEastAsia" w:hint="eastAsia"/>
          <w:lang w:val="en-US" w:eastAsia="zh-CN"/>
        </w:rPr>
        <w:t xml:space="preserve"> </w:t>
      </w:r>
      <w:r w:rsidR="00D70DFF" w:rsidRPr="00D70DFF">
        <w:rPr>
          <w:rFonts w:eastAsiaTheme="minorEastAsia" w:hint="eastAsia"/>
          <w:lang w:val="en-US" w:eastAsia="zh-CN"/>
        </w:rPr>
        <w:t xml:space="preserve">1000 ppm </w:t>
      </w:r>
      <w:r w:rsidR="00D70DFF">
        <w:rPr>
          <w:rFonts w:eastAsiaTheme="minorEastAsia" w:hint="eastAsia"/>
          <w:lang w:val="en-US" w:eastAsia="zh-CN"/>
        </w:rPr>
        <w:t xml:space="preserve">for Device 2b </w:t>
      </w:r>
      <w:r w:rsidR="00D70DFF" w:rsidRPr="00D70DFF">
        <w:rPr>
          <w:rFonts w:eastAsiaTheme="minorEastAsia" w:hint="eastAsia"/>
          <w:lang w:val="en-US" w:eastAsia="zh-CN"/>
        </w:rPr>
        <w:t xml:space="preserve">and 10 ppm SFO </w:t>
      </w:r>
      <w:r w:rsidR="00D70DFF">
        <w:rPr>
          <w:rFonts w:eastAsiaTheme="minorEastAsia" w:hint="eastAsia"/>
          <w:lang w:val="en-US" w:eastAsia="zh-CN"/>
        </w:rPr>
        <w:t xml:space="preserve">for Device C, </w:t>
      </w:r>
      <w:r w:rsidRPr="00264703">
        <w:rPr>
          <w:rFonts w:eastAsiaTheme="minorEastAsia" w:hint="eastAsia"/>
          <w:lang w:val="en-US" w:eastAsia="zh-CN"/>
        </w:rPr>
        <w:t xml:space="preserve">and other evaluation assumptions are provided in Annex. </w:t>
      </w:r>
    </w:p>
    <w:p w14:paraId="1CA38302" w14:textId="3FB0CF05" w:rsidR="001E489B" w:rsidRDefault="0045348B" w:rsidP="001E489B">
      <w:pPr>
        <w:pStyle w:val="ab"/>
        <w:jc w:val="center"/>
        <w:rPr>
          <w:rFonts w:eastAsiaTheme="minorEastAsia"/>
          <w:b w:val="0"/>
          <w:lang w:eastAsia="zh-CN"/>
        </w:rPr>
      </w:pPr>
      <w:r>
        <w:rPr>
          <w:rFonts w:eastAsiaTheme="minorEastAsia"/>
          <w:b w:val="0"/>
          <w:noProof/>
          <w:lang w:val="en-US" w:eastAsia="zh-CN"/>
        </w:rPr>
        <w:drawing>
          <wp:inline distT="0" distB="0" distL="0" distR="0" wp14:anchorId="5F0AF47B" wp14:editId="25306726">
            <wp:extent cx="4897966" cy="329134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00162" cy="3292823"/>
                    </a:xfrm>
                    <a:prstGeom prst="rect">
                      <a:avLst/>
                    </a:prstGeom>
                    <a:noFill/>
                    <a:ln>
                      <a:noFill/>
                    </a:ln>
                  </pic:spPr>
                </pic:pic>
              </a:graphicData>
            </a:graphic>
          </wp:inline>
        </w:drawing>
      </w:r>
      <w:r w:rsidRPr="0045348B">
        <w:rPr>
          <w:rFonts w:eastAsiaTheme="minorEastAsia"/>
          <w:b w:val="0"/>
          <w:noProof/>
          <w:lang w:val="en-US" w:eastAsia="zh-CN"/>
        </w:rPr>
        <w:t xml:space="preserve"> </w:t>
      </w:r>
      <w:r w:rsidR="003A7A25" w:rsidRPr="003A7A25">
        <w:rPr>
          <w:rFonts w:eastAsiaTheme="minorEastAsia"/>
          <w:b w:val="0"/>
          <w:noProof/>
          <w:lang w:val="en-US" w:eastAsia="zh-CN"/>
        </w:rPr>
        <w:t xml:space="preserve"> </w:t>
      </w:r>
      <w:r w:rsidR="00D70DFF" w:rsidRPr="00D70DFF">
        <w:rPr>
          <w:rFonts w:eastAsiaTheme="minorEastAsia" w:hint="eastAsia"/>
          <w:b w:val="0"/>
          <w:noProof/>
          <w:lang w:val="en-US" w:eastAsia="zh-CN"/>
        </w:rPr>
        <w:t xml:space="preserve"> </w:t>
      </w:r>
    </w:p>
    <w:p w14:paraId="08A0CE74" w14:textId="55CD9069" w:rsidR="00264703" w:rsidRPr="001E489B" w:rsidRDefault="001E489B" w:rsidP="001E489B">
      <w:pPr>
        <w:pStyle w:val="ab"/>
        <w:jc w:val="center"/>
        <w:rPr>
          <w:rFonts w:eastAsiaTheme="minorEastAsia"/>
          <w:b w:val="0"/>
          <w:bCs w:val="0"/>
          <w:lang w:eastAsia="zh-CN"/>
        </w:rPr>
      </w:pPr>
      <w:bookmarkStart w:id="37" w:name="_Ref210034410"/>
      <w:r w:rsidRPr="001E489B">
        <w:rPr>
          <w:b w:val="0"/>
        </w:rPr>
        <w:t xml:space="preserve">Figure </w:t>
      </w:r>
      <w:r w:rsidRPr="001E489B">
        <w:rPr>
          <w:b w:val="0"/>
        </w:rPr>
        <w:fldChar w:fldCharType="begin"/>
      </w:r>
      <w:r w:rsidRPr="001E489B">
        <w:rPr>
          <w:b w:val="0"/>
        </w:rPr>
        <w:instrText xml:space="preserve"> SEQ Figure \* ARABIC </w:instrText>
      </w:r>
      <w:r w:rsidRPr="001E489B">
        <w:rPr>
          <w:b w:val="0"/>
        </w:rPr>
        <w:fldChar w:fldCharType="separate"/>
      </w:r>
      <w:r w:rsidR="000A3ABA">
        <w:rPr>
          <w:b w:val="0"/>
          <w:noProof/>
        </w:rPr>
        <w:t>2</w:t>
      </w:r>
      <w:r w:rsidRPr="001E489B">
        <w:rPr>
          <w:b w:val="0"/>
        </w:rPr>
        <w:fldChar w:fldCharType="end"/>
      </w:r>
      <w:bookmarkEnd w:id="37"/>
      <w:r w:rsidR="00606A4C">
        <w:rPr>
          <w:b w:val="0"/>
        </w:rPr>
        <w:t>:</w:t>
      </w:r>
      <w:r w:rsidR="00606A4C">
        <w:rPr>
          <w:rFonts w:eastAsiaTheme="minorEastAsia" w:hint="eastAsia"/>
          <w:b w:val="0"/>
          <w:lang w:eastAsia="zh-CN"/>
        </w:rPr>
        <w:t xml:space="preserve"> </w:t>
      </w:r>
      <w:r w:rsidR="00264703" w:rsidRPr="001E489B">
        <w:rPr>
          <w:rFonts w:eastAsiaTheme="minorEastAsia"/>
          <w:b w:val="0"/>
          <w:lang w:eastAsia="zh-CN"/>
        </w:rPr>
        <w:t xml:space="preserve">The BLER performance of the OOK-4 with the different M values </w:t>
      </w:r>
      <w:r w:rsidR="00264703" w:rsidRPr="001E489B">
        <w:rPr>
          <w:rFonts w:eastAsiaTheme="minorEastAsia"/>
          <w:b w:val="0"/>
          <w:lang w:eastAsia="zh-CN"/>
        </w:rPr>
        <w:br/>
      </w:r>
      <w:r w:rsidR="00CB21AD" w:rsidRPr="001E489B">
        <w:rPr>
          <w:rFonts w:eastAsiaTheme="minorEastAsia"/>
          <w:b w:val="0"/>
          <w:lang w:eastAsia="zh-CN"/>
        </w:rPr>
        <w:t xml:space="preserve">for </w:t>
      </w:r>
      <w:r w:rsidR="00264703" w:rsidRPr="001E489B">
        <w:rPr>
          <w:rFonts w:eastAsiaTheme="minorEastAsia"/>
          <w:b w:val="0"/>
          <w:lang w:eastAsia="zh-CN"/>
        </w:rPr>
        <w:t xml:space="preserve">Device 2b with </w:t>
      </w:r>
      <w:r w:rsidR="00264703" w:rsidRPr="001E489B">
        <w:rPr>
          <w:rFonts w:eastAsiaTheme="minorEastAsia" w:hint="eastAsia"/>
          <w:b w:val="0"/>
          <w:lang w:eastAsia="zh-CN"/>
        </w:rPr>
        <w:t>10</w:t>
      </w:r>
      <w:r w:rsidR="00264703" w:rsidRPr="001E489B">
        <w:rPr>
          <w:rFonts w:eastAsiaTheme="minorEastAsia" w:hint="eastAsia"/>
          <w:b w:val="0"/>
          <w:vertAlign w:val="superscript"/>
          <w:lang w:eastAsia="zh-CN"/>
        </w:rPr>
        <w:t xml:space="preserve">3 </w:t>
      </w:r>
      <w:r w:rsidR="00264703" w:rsidRPr="001E489B">
        <w:rPr>
          <w:rFonts w:eastAsiaTheme="minorEastAsia" w:hint="eastAsia"/>
          <w:b w:val="0"/>
          <w:lang w:eastAsia="zh-CN"/>
        </w:rPr>
        <w:t>ppm SFO</w:t>
      </w:r>
      <w:r w:rsidRPr="001E489B">
        <w:rPr>
          <w:rFonts w:eastAsiaTheme="minorEastAsia" w:hint="eastAsia"/>
          <w:b w:val="0"/>
          <w:lang w:eastAsia="zh-CN"/>
        </w:rPr>
        <w:t xml:space="preserve"> </w:t>
      </w:r>
      <w:r w:rsidR="00264703" w:rsidRPr="001E489B">
        <w:rPr>
          <w:rFonts w:eastAsiaTheme="minorEastAsia" w:hint="eastAsia"/>
          <w:b w:val="0"/>
          <w:lang w:eastAsia="zh-CN"/>
        </w:rPr>
        <w:t>and</w:t>
      </w:r>
      <w:r w:rsidR="00CB21AD" w:rsidRPr="001E489B">
        <w:rPr>
          <w:rFonts w:eastAsiaTheme="minorEastAsia"/>
          <w:b w:val="0"/>
          <w:lang w:eastAsia="zh-CN"/>
        </w:rPr>
        <w:t xml:space="preserve"> </w:t>
      </w:r>
      <w:r w:rsidR="00264703" w:rsidRPr="001E489B">
        <w:rPr>
          <w:rFonts w:eastAsiaTheme="minorEastAsia" w:hint="eastAsia"/>
          <w:b w:val="0"/>
          <w:lang w:eastAsia="zh-CN"/>
        </w:rPr>
        <w:t>Device C</w:t>
      </w:r>
      <w:r w:rsidR="00264703" w:rsidRPr="001E489B">
        <w:rPr>
          <w:rFonts w:eastAsiaTheme="minorEastAsia"/>
          <w:b w:val="0"/>
          <w:lang w:eastAsia="zh-CN"/>
        </w:rPr>
        <w:t xml:space="preserve"> </w:t>
      </w:r>
      <w:r w:rsidR="00264703" w:rsidRPr="001E489B">
        <w:rPr>
          <w:rFonts w:eastAsiaTheme="minorEastAsia" w:hint="eastAsia"/>
          <w:b w:val="0"/>
          <w:lang w:eastAsia="zh-CN"/>
        </w:rPr>
        <w:t>with 10 ppm SFO</w:t>
      </w:r>
    </w:p>
    <w:p w14:paraId="1C1CE6AC" w14:textId="77777777" w:rsidR="00264703" w:rsidRPr="00264703" w:rsidRDefault="00264703" w:rsidP="00264703">
      <w:pPr>
        <w:spacing w:beforeLines="50" w:before="120" w:after="120"/>
        <w:jc w:val="center"/>
        <w:rPr>
          <w:rFonts w:eastAsiaTheme="minorEastAsia"/>
          <w:bCs/>
          <w:lang w:eastAsia="zh-CN"/>
        </w:rPr>
      </w:pPr>
      <w:bookmarkStart w:id="38" w:name="_Ref210034629"/>
      <w:r w:rsidRPr="00264703">
        <w:rPr>
          <w:rFonts w:eastAsiaTheme="minorEastAsia"/>
          <w:bCs/>
          <w:lang w:eastAsia="zh-CN"/>
        </w:rPr>
        <w:t xml:space="preserve">Table </w:t>
      </w:r>
      <w:r w:rsidRPr="00264703">
        <w:rPr>
          <w:rFonts w:eastAsiaTheme="minorEastAsia"/>
          <w:bCs/>
          <w:lang w:eastAsia="zh-CN"/>
        </w:rPr>
        <w:fldChar w:fldCharType="begin"/>
      </w:r>
      <w:r w:rsidRPr="00264703">
        <w:rPr>
          <w:rFonts w:eastAsiaTheme="minorEastAsia"/>
          <w:bCs/>
          <w:lang w:eastAsia="zh-CN"/>
        </w:rPr>
        <w:instrText xml:space="preserve"> SEQ Table \* ARABIC </w:instrText>
      </w:r>
      <w:r w:rsidRPr="00264703">
        <w:rPr>
          <w:rFonts w:eastAsiaTheme="minorEastAsia"/>
          <w:bCs/>
          <w:lang w:eastAsia="zh-CN"/>
        </w:rPr>
        <w:fldChar w:fldCharType="separate"/>
      </w:r>
      <w:r w:rsidR="000A3ABA">
        <w:rPr>
          <w:rFonts w:eastAsiaTheme="minorEastAsia"/>
          <w:bCs/>
          <w:noProof/>
          <w:lang w:eastAsia="zh-CN"/>
        </w:rPr>
        <w:t>1</w:t>
      </w:r>
      <w:r w:rsidRPr="00264703">
        <w:rPr>
          <w:rFonts w:eastAsiaTheme="minorEastAsia"/>
          <w:lang w:val="en-US" w:eastAsia="zh-CN"/>
        </w:rPr>
        <w:fldChar w:fldCharType="end"/>
      </w:r>
      <w:bookmarkEnd w:id="38"/>
      <w:r w:rsidRPr="00264703">
        <w:rPr>
          <w:rFonts w:eastAsiaTheme="minorEastAsia" w:hint="eastAsia"/>
          <w:bCs/>
          <w:lang w:eastAsia="zh-CN"/>
        </w:rPr>
        <w:t>: The coverage performance for the OOK-4 with the different values for Device 2b</w:t>
      </w:r>
    </w:p>
    <w:tbl>
      <w:tblPr>
        <w:tblW w:w="989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70"/>
        <w:gridCol w:w="783"/>
        <w:gridCol w:w="1903"/>
        <w:gridCol w:w="2239"/>
        <w:gridCol w:w="1943"/>
        <w:gridCol w:w="2058"/>
      </w:tblGrid>
      <w:tr w:rsidR="00264703" w:rsidRPr="00264703" w14:paraId="47030449" w14:textId="77777777" w:rsidTr="003926A5">
        <w:trPr>
          <w:trHeight w:val="319"/>
          <w:jc w:val="center"/>
        </w:trPr>
        <w:tc>
          <w:tcPr>
            <w:tcW w:w="970" w:type="dxa"/>
            <w:shd w:val="clear" w:color="auto" w:fill="C6D9F1" w:themeFill="text2" w:themeFillTint="33"/>
            <w:tcMar>
              <w:top w:w="0" w:type="dxa"/>
              <w:left w:w="108" w:type="dxa"/>
              <w:bottom w:w="0" w:type="dxa"/>
              <w:right w:w="108" w:type="dxa"/>
            </w:tcMar>
            <w:vAlign w:val="center"/>
            <w:hideMark/>
          </w:tcPr>
          <w:p w14:paraId="1BCA269C" w14:textId="77777777" w:rsidR="00264703" w:rsidRPr="00264703" w:rsidRDefault="00264703" w:rsidP="00F331CE">
            <w:pPr>
              <w:spacing w:beforeLines="50" w:before="120" w:after="120"/>
              <w:jc w:val="center"/>
              <w:rPr>
                <w:rFonts w:eastAsiaTheme="minorEastAsia"/>
                <w:b/>
                <w:lang w:eastAsia="zh-CN"/>
              </w:rPr>
            </w:pPr>
            <w:r w:rsidRPr="00264703">
              <w:rPr>
                <w:rFonts w:eastAsiaTheme="minorEastAsia"/>
                <w:b/>
                <w:lang w:eastAsia="zh-CN"/>
              </w:rPr>
              <w:t>M value for OOK-4</w:t>
            </w:r>
          </w:p>
        </w:tc>
        <w:tc>
          <w:tcPr>
            <w:tcW w:w="783" w:type="dxa"/>
            <w:shd w:val="clear" w:color="auto" w:fill="C6D9F1" w:themeFill="text2" w:themeFillTint="33"/>
            <w:tcMar>
              <w:top w:w="0" w:type="dxa"/>
              <w:left w:w="108" w:type="dxa"/>
              <w:bottom w:w="0" w:type="dxa"/>
              <w:right w:w="108" w:type="dxa"/>
            </w:tcMar>
            <w:vAlign w:val="center"/>
            <w:hideMark/>
          </w:tcPr>
          <w:p w14:paraId="3537E525" w14:textId="77777777" w:rsidR="00264703" w:rsidRPr="00264703" w:rsidRDefault="00264703" w:rsidP="00F331CE">
            <w:pPr>
              <w:spacing w:beforeLines="50" w:before="120" w:after="120"/>
              <w:jc w:val="center"/>
              <w:rPr>
                <w:rFonts w:eastAsiaTheme="minorEastAsia"/>
                <w:b/>
                <w:lang w:eastAsia="zh-CN"/>
              </w:rPr>
            </w:pPr>
            <w:r w:rsidRPr="00264703">
              <w:rPr>
                <w:rFonts w:eastAsiaTheme="minorEastAsia"/>
                <w:b/>
                <w:lang w:eastAsia="zh-CN"/>
              </w:rPr>
              <w:t>BW</w:t>
            </w:r>
          </w:p>
        </w:tc>
        <w:tc>
          <w:tcPr>
            <w:tcW w:w="1903" w:type="dxa"/>
            <w:shd w:val="clear" w:color="auto" w:fill="C6D9F1" w:themeFill="text2" w:themeFillTint="33"/>
            <w:tcMar>
              <w:top w:w="0" w:type="dxa"/>
              <w:left w:w="108" w:type="dxa"/>
              <w:bottom w:w="0" w:type="dxa"/>
              <w:right w:w="108" w:type="dxa"/>
            </w:tcMar>
            <w:vAlign w:val="center"/>
            <w:hideMark/>
          </w:tcPr>
          <w:p w14:paraId="3C5E984E" w14:textId="77777777" w:rsidR="00264703" w:rsidRPr="00264703" w:rsidRDefault="00264703" w:rsidP="00F331CE">
            <w:pPr>
              <w:spacing w:beforeLines="50" w:before="120" w:after="120"/>
              <w:jc w:val="center"/>
              <w:rPr>
                <w:rFonts w:eastAsiaTheme="minorEastAsia"/>
                <w:b/>
                <w:lang w:eastAsia="zh-CN"/>
              </w:rPr>
            </w:pPr>
            <w:r w:rsidRPr="00264703">
              <w:rPr>
                <w:rFonts w:eastAsiaTheme="minorEastAsia"/>
                <w:b/>
                <w:lang w:eastAsia="zh-CN"/>
              </w:rPr>
              <w:t>Receiver Type</w:t>
            </w:r>
          </w:p>
        </w:tc>
        <w:tc>
          <w:tcPr>
            <w:tcW w:w="2239" w:type="dxa"/>
            <w:shd w:val="clear" w:color="auto" w:fill="C6D9F1" w:themeFill="text2" w:themeFillTint="33"/>
            <w:tcMar>
              <w:top w:w="0" w:type="dxa"/>
              <w:left w:w="108" w:type="dxa"/>
              <w:bottom w:w="0" w:type="dxa"/>
              <w:right w:w="108" w:type="dxa"/>
            </w:tcMar>
            <w:vAlign w:val="center"/>
            <w:hideMark/>
          </w:tcPr>
          <w:p w14:paraId="1405B657" w14:textId="77777777" w:rsidR="00264703" w:rsidRPr="00264703" w:rsidRDefault="00264703" w:rsidP="00F331CE">
            <w:pPr>
              <w:spacing w:beforeLines="50" w:before="120" w:after="120"/>
              <w:jc w:val="center"/>
              <w:rPr>
                <w:rFonts w:eastAsiaTheme="minorEastAsia"/>
                <w:b/>
                <w:lang w:eastAsia="zh-CN"/>
              </w:rPr>
            </w:pPr>
            <w:r w:rsidRPr="00264703">
              <w:rPr>
                <w:rFonts w:eastAsiaTheme="minorEastAsia"/>
                <w:b/>
                <w:lang w:eastAsia="zh-CN"/>
              </w:rPr>
              <w:t>SNR(dB)@BLER=10%</w:t>
            </w:r>
          </w:p>
        </w:tc>
        <w:tc>
          <w:tcPr>
            <w:tcW w:w="1943" w:type="dxa"/>
            <w:shd w:val="clear" w:color="auto" w:fill="C6D9F1" w:themeFill="text2" w:themeFillTint="33"/>
            <w:vAlign w:val="center"/>
          </w:tcPr>
          <w:p w14:paraId="3A30DE74" w14:textId="77777777" w:rsidR="00264703" w:rsidRPr="00264703" w:rsidRDefault="00264703" w:rsidP="00F331CE">
            <w:pPr>
              <w:spacing w:beforeLines="50" w:before="120" w:after="120"/>
              <w:jc w:val="center"/>
              <w:rPr>
                <w:rFonts w:eastAsiaTheme="minorEastAsia"/>
                <w:b/>
                <w:lang w:eastAsia="zh-CN"/>
              </w:rPr>
            </w:pPr>
            <w:r w:rsidRPr="00264703">
              <w:rPr>
                <w:rFonts w:eastAsiaTheme="minorEastAsia"/>
                <w:b/>
                <w:lang w:eastAsia="zh-CN"/>
              </w:rPr>
              <w:t>SNR(dB)@BLER=1%</w:t>
            </w:r>
          </w:p>
        </w:tc>
        <w:tc>
          <w:tcPr>
            <w:tcW w:w="2058" w:type="dxa"/>
            <w:shd w:val="clear" w:color="auto" w:fill="C6D9F1" w:themeFill="text2" w:themeFillTint="33"/>
            <w:tcMar>
              <w:top w:w="0" w:type="dxa"/>
              <w:left w:w="108" w:type="dxa"/>
              <w:bottom w:w="0" w:type="dxa"/>
              <w:right w:w="108" w:type="dxa"/>
            </w:tcMar>
            <w:vAlign w:val="center"/>
            <w:hideMark/>
          </w:tcPr>
          <w:p w14:paraId="7FD2E07A" w14:textId="77777777" w:rsidR="00264703" w:rsidRPr="00264703" w:rsidRDefault="00264703" w:rsidP="00F331CE">
            <w:pPr>
              <w:spacing w:beforeLines="50" w:before="120" w:after="120"/>
              <w:jc w:val="center"/>
              <w:rPr>
                <w:rFonts w:eastAsiaTheme="minorEastAsia"/>
                <w:b/>
                <w:lang w:eastAsia="zh-CN"/>
              </w:rPr>
            </w:pPr>
            <w:r w:rsidRPr="00264703">
              <w:rPr>
                <w:rFonts w:eastAsiaTheme="minorEastAsia"/>
                <w:b/>
                <w:lang w:eastAsia="zh-CN"/>
              </w:rPr>
              <w:t>Coverage(m)@BLER</w:t>
            </w:r>
          </w:p>
          <w:p w14:paraId="57FAAE71" w14:textId="77777777" w:rsidR="00264703" w:rsidRPr="00264703" w:rsidRDefault="00264703" w:rsidP="00F331CE">
            <w:pPr>
              <w:spacing w:beforeLines="50" w:before="120" w:after="120"/>
              <w:jc w:val="center"/>
              <w:rPr>
                <w:rFonts w:eastAsiaTheme="minorEastAsia"/>
                <w:b/>
                <w:lang w:eastAsia="zh-CN"/>
              </w:rPr>
            </w:pPr>
            <w:r w:rsidRPr="00264703">
              <w:rPr>
                <w:rFonts w:eastAsiaTheme="minorEastAsia"/>
                <w:b/>
                <w:lang w:eastAsia="zh-CN"/>
              </w:rPr>
              <w:t>10% / 1%</w:t>
            </w:r>
          </w:p>
        </w:tc>
      </w:tr>
      <w:tr w:rsidR="00B412DB" w:rsidRPr="00264703" w14:paraId="2C401493" w14:textId="77777777" w:rsidTr="003926A5">
        <w:trPr>
          <w:trHeight w:val="319"/>
          <w:jc w:val="center"/>
        </w:trPr>
        <w:tc>
          <w:tcPr>
            <w:tcW w:w="970" w:type="dxa"/>
            <w:tcMar>
              <w:top w:w="0" w:type="dxa"/>
              <w:left w:w="108" w:type="dxa"/>
              <w:bottom w:w="0" w:type="dxa"/>
              <w:right w:w="108" w:type="dxa"/>
            </w:tcMar>
            <w:vAlign w:val="center"/>
          </w:tcPr>
          <w:p w14:paraId="59C83930" w14:textId="77777777" w:rsidR="00B412DB" w:rsidRPr="00264703" w:rsidRDefault="00B412DB" w:rsidP="00F331CE">
            <w:pPr>
              <w:spacing w:beforeLines="50" w:before="120" w:after="120"/>
              <w:jc w:val="center"/>
              <w:rPr>
                <w:rFonts w:eastAsiaTheme="minorEastAsia"/>
                <w:lang w:eastAsia="zh-CN"/>
              </w:rPr>
            </w:pPr>
            <w:r w:rsidRPr="00264703">
              <w:rPr>
                <w:rFonts w:eastAsiaTheme="minorEastAsia"/>
                <w:lang w:eastAsia="zh-CN"/>
              </w:rPr>
              <w:t>2</w:t>
            </w:r>
          </w:p>
        </w:tc>
        <w:tc>
          <w:tcPr>
            <w:tcW w:w="783" w:type="dxa"/>
            <w:tcMar>
              <w:top w:w="0" w:type="dxa"/>
              <w:left w:w="108" w:type="dxa"/>
              <w:bottom w:w="0" w:type="dxa"/>
              <w:right w:w="108" w:type="dxa"/>
            </w:tcMar>
            <w:vAlign w:val="center"/>
          </w:tcPr>
          <w:p w14:paraId="7146CA04" w14:textId="77777777" w:rsidR="00B412DB" w:rsidRPr="00264703" w:rsidRDefault="00B412DB" w:rsidP="00F331CE">
            <w:pPr>
              <w:spacing w:beforeLines="50" w:before="120" w:after="120"/>
              <w:jc w:val="center"/>
              <w:rPr>
                <w:rFonts w:eastAsiaTheme="minorEastAsia"/>
                <w:b/>
                <w:sz w:val="22"/>
                <w:lang w:eastAsia="zh-CN"/>
              </w:rPr>
            </w:pPr>
            <w:r w:rsidRPr="00264703">
              <w:rPr>
                <w:rFonts w:eastAsiaTheme="minorEastAsia"/>
                <w:lang w:eastAsia="zh-CN"/>
              </w:rPr>
              <w:t>1RB</w:t>
            </w:r>
          </w:p>
        </w:tc>
        <w:tc>
          <w:tcPr>
            <w:tcW w:w="1903" w:type="dxa"/>
            <w:tcMar>
              <w:top w:w="0" w:type="dxa"/>
              <w:left w:w="108" w:type="dxa"/>
              <w:bottom w:w="0" w:type="dxa"/>
              <w:right w:w="108" w:type="dxa"/>
            </w:tcMar>
            <w:vAlign w:val="center"/>
          </w:tcPr>
          <w:p w14:paraId="43C0E4A7" w14:textId="77777777" w:rsidR="00B412DB" w:rsidRPr="00264703" w:rsidRDefault="00B412DB" w:rsidP="00F331CE">
            <w:pPr>
              <w:spacing w:beforeLines="50" w:before="120" w:after="120"/>
              <w:jc w:val="center"/>
              <w:rPr>
                <w:rFonts w:eastAsiaTheme="minorEastAsia"/>
                <w:b/>
                <w:sz w:val="22"/>
                <w:lang w:eastAsia="zh-CN"/>
              </w:rPr>
            </w:pPr>
            <w:r w:rsidRPr="00264703">
              <w:rPr>
                <w:rFonts w:eastAsiaTheme="minorEastAsia"/>
                <w:lang w:eastAsia="zh-CN"/>
              </w:rPr>
              <w:t>IF</w:t>
            </w:r>
            <w:r w:rsidRPr="00264703">
              <w:rPr>
                <w:rFonts w:eastAsiaTheme="minorEastAsia" w:hint="eastAsia"/>
                <w:lang w:eastAsia="zh-CN"/>
              </w:rPr>
              <w:t xml:space="preserve"> ED</w:t>
            </w:r>
            <w:r w:rsidRPr="00264703">
              <w:rPr>
                <w:rFonts w:eastAsiaTheme="minorEastAsia"/>
                <w:lang w:eastAsia="zh-CN"/>
              </w:rPr>
              <w:t>/ZIF receiver</w:t>
            </w:r>
          </w:p>
        </w:tc>
        <w:tc>
          <w:tcPr>
            <w:tcW w:w="2239" w:type="dxa"/>
            <w:tcMar>
              <w:top w:w="0" w:type="dxa"/>
              <w:left w:w="108" w:type="dxa"/>
              <w:bottom w:w="0" w:type="dxa"/>
              <w:right w:w="108" w:type="dxa"/>
            </w:tcMar>
            <w:vAlign w:val="center"/>
          </w:tcPr>
          <w:p w14:paraId="5A10B568" w14:textId="117854A6" w:rsidR="00B412DB" w:rsidRPr="00264703" w:rsidRDefault="00B412DB" w:rsidP="00F331CE">
            <w:pPr>
              <w:spacing w:beforeLines="50" w:before="120" w:after="120"/>
              <w:jc w:val="center"/>
              <w:rPr>
                <w:rFonts w:eastAsiaTheme="minorEastAsia"/>
                <w:lang w:eastAsia="zh-CN"/>
              </w:rPr>
            </w:pPr>
            <w:r>
              <w:rPr>
                <w:rFonts w:eastAsiaTheme="minorEastAsia" w:hint="eastAsia"/>
                <w:lang w:eastAsia="zh-CN"/>
              </w:rPr>
              <w:t>4.5</w:t>
            </w:r>
          </w:p>
        </w:tc>
        <w:tc>
          <w:tcPr>
            <w:tcW w:w="1943" w:type="dxa"/>
            <w:vAlign w:val="center"/>
          </w:tcPr>
          <w:p w14:paraId="4E0C2F59" w14:textId="5738951C" w:rsidR="00B412DB" w:rsidRPr="00264703" w:rsidRDefault="00B412DB" w:rsidP="00D02C48">
            <w:pPr>
              <w:spacing w:beforeLines="50" w:before="120" w:after="120"/>
              <w:jc w:val="center"/>
              <w:rPr>
                <w:rFonts w:eastAsiaTheme="minorEastAsia"/>
                <w:lang w:eastAsia="zh-CN"/>
              </w:rPr>
            </w:pPr>
            <w:r>
              <w:rPr>
                <w:rFonts w:eastAsiaTheme="minorEastAsia" w:hint="eastAsia"/>
                <w:lang w:eastAsia="zh-CN"/>
              </w:rPr>
              <w:t>17</w:t>
            </w:r>
          </w:p>
        </w:tc>
        <w:tc>
          <w:tcPr>
            <w:tcW w:w="2058" w:type="dxa"/>
            <w:tcMar>
              <w:top w:w="0" w:type="dxa"/>
              <w:left w:w="108" w:type="dxa"/>
              <w:bottom w:w="0" w:type="dxa"/>
              <w:right w:w="108" w:type="dxa"/>
            </w:tcMar>
          </w:tcPr>
          <w:p w14:paraId="448137A2" w14:textId="4E5503E3" w:rsidR="00B412DB" w:rsidRPr="00264703" w:rsidRDefault="00B412DB" w:rsidP="00B412DB">
            <w:pPr>
              <w:spacing w:beforeLines="50" w:before="120" w:after="120"/>
              <w:jc w:val="center"/>
              <w:rPr>
                <w:rFonts w:eastAsiaTheme="minorEastAsia"/>
                <w:b/>
                <w:sz w:val="22"/>
                <w:lang w:eastAsia="zh-CN"/>
              </w:rPr>
            </w:pPr>
            <w:r w:rsidRPr="00393F62">
              <w:t>2306 / 1104</w:t>
            </w:r>
          </w:p>
        </w:tc>
      </w:tr>
      <w:tr w:rsidR="00B412DB" w:rsidRPr="00264703" w14:paraId="1A6FC61B" w14:textId="77777777" w:rsidTr="003926A5">
        <w:trPr>
          <w:trHeight w:val="198"/>
          <w:jc w:val="center"/>
        </w:trPr>
        <w:tc>
          <w:tcPr>
            <w:tcW w:w="970" w:type="dxa"/>
            <w:vAlign w:val="center"/>
            <w:hideMark/>
          </w:tcPr>
          <w:p w14:paraId="31621343" w14:textId="77777777" w:rsidR="00B412DB" w:rsidRPr="00264703" w:rsidRDefault="00B412DB" w:rsidP="00F331CE">
            <w:pPr>
              <w:spacing w:beforeLines="50" w:before="120" w:after="120"/>
              <w:jc w:val="center"/>
              <w:rPr>
                <w:rFonts w:eastAsiaTheme="minorEastAsia"/>
                <w:b/>
                <w:sz w:val="22"/>
                <w:lang w:eastAsia="zh-CN"/>
              </w:rPr>
            </w:pPr>
            <w:r w:rsidRPr="00264703">
              <w:rPr>
                <w:rFonts w:eastAsiaTheme="minorEastAsia"/>
                <w:lang w:eastAsia="zh-CN"/>
              </w:rPr>
              <w:t>6</w:t>
            </w:r>
          </w:p>
        </w:tc>
        <w:tc>
          <w:tcPr>
            <w:tcW w:w="783" w:type="dxa"/>
            <w:vAlign w:val="center"/>
            <w:hideMark/>
          </w:tcPr>
          <w:p w14:paraId="1A89AC3C" w14:textId="77777777" w:rsidR="00B412DB" w:rsidRPr="00264703" w:rsidRDefault="00B412DB" w:rsidP="00F331CE">
            <w:pPr>
              <w:spacing w:beforeLines="50" w:before="120" w:after="120"/>
              <w:jc w:val="center"/>
              <w:rPr>
                <w:rFonts w:eastAsiaTheme="minorEastAsia"/>
                <w:b/>
                <w:sz w:val="22"/>
                <w:lang w:eastAsia="zh-CN"/>
              </w:rPr>
            </w:pPr>
            <w:r w:rsidRPr="00264703">
              <w:rPr>
                <w:rFonts w:eastAsiaTheme="minorEastAsia"/>
                <w:lang w:eastAsia="zh-CN"/>
              </w:rPr>
              <w:t>1RB</w:t>
            </w:r>
          </w:p>
        </w:tc>
        <w:tc>
          <w:tcPr>
            <w:tcW w:w="1903" w:type="dxa"/>
            <w:tcMar>
              <w:top w:w="0" w:type="dxa"/>
              <w:left w:w="108" w:type="dxa"/>
              <w:bottom w:w="0" w:type="dxa"/>
              <w:right w:w="108" w:type="dxa"/>
            </w:tcMar>
            <w:vAlign w:val="center"/>
            <w:hideMark/>
          </w:tcPr>
          <w:p w14:paraId="2EA14ACC" w14:textId="77777777" w:rsidR="00B412DB" w:rsidRPr="00264703" w:rsidRDefault="00B412DB" w:rsidP="00F331CE">
            <w:pPr>
              <w:spacing w:beforeLines="50" w:before="120" w:after="120"/>
              <w:jc w:val="center"/>
              <w:rPr>
                <w:rFonts w:eastAsiaTheme="minorEastAsia"/>
                <w:b/>
                <w:sz w:val="22"/>
                <w:lang w:eastAsia="zh-CN"/>
              </w:rPr>
            </w:pPr>
            <w:r w:rsidRPr="00264703">
              <w:rPr>
                <w:rFonts w:eastAsiaTheme="minorEastAsia"/>
                <w:lang w:eastAsia="zh-CN"/>
              </w:rPr>
              <w:t>IF</w:t>
            </w:r>
            <w:r w:rsidRPr="00264703">
              <w:rPr>
                <w:rFonts w:eastAsiaTheme="minorEastAsia" w:hint="eastAsia"/>
                <w:lang w:eastAsia="zh-CN"/>
              </w:rPr>
              <w:t xml:space="preserve"> ED</w:t>
            </w:r>
            <w:r w:rsidRPr="00264703">
              <w:rPr>
                <w:rFonts w:eastAsiaTheme="minorEastAsia"/>
                <w:lang w:eastAsia="zh-CN"/>
              </w:rPr>
              <w:t xml:space="preserve"> /ZIF receiver</w:t>
            </w:r>
          </w:p>
        </w:tc>
        <w:tc>
          <w:tcPr>
            <w:tcW w:w="2239" w:type="dxa"/>
            <w:tcMar>
              <w:top w:w="0" w:type="dxa"/>
              <w:left w:w="108" w:type="dxa"/>
              <w:bottom w:w="0" w:type="dxa"/>
              <w:right w:w="108" w:type="dxa"/>
            </w:tcMar>
            <w:vAlign w:val="center"/>
          </w:tcPr>
          <w:p w14:paraId="7CBF3525" w14:textId="60CAD7D0" w:rsidR="00B412DB" w:rsidRPr="00264703" w:rsidRDefault="003A7A25" w:rsidP="00F331CE">
            <w:pPr>
              <w:spacing w:beforeLines="50" w:before="120" w:after="120"/>
              <w:jc w:val="center"/>
              <w:rPr>
                <w:rFonts w:eastAsiaTheme="minorEastAsia"/>
                <w:lang w:eastAsia="zh-CN"/>
              </w:rPr>
            </w:pPr>
            <w:r>
              <w:rPr>
                <w:rFonts w:eastAsiaTheme="minorEastAsia" w:hint="eastAsia"/>
                <w:lang w:eastAsia="zh-CN"/>
              </w:rPr>
              <w:t>9.8</w:t>
            </w:r>
          </w:p>
        </w:tc>
        <w:tc>
          <w:tcPr>
            <w:tcW w:w="1943" w:type="dxa"/>
            <w:vAlign w:val="center"/>
          </w:tcPr>
          <w:p w14:paraId="4E66BFC1" w14:textId="3118A4C4" w:rsidR="00B412DB" w:rsidRPr="00264703" w:rsidRDefault="00B412DB" w:rsidP="00F331CE">
            <w:pPr>
              <w:spacing w:beforeLines="50" w:before="120" w:after="120"/>
              <w:jc w:val="center"/>
              <w:rPr>
                <w:rFonts w:eastAsiaTheme="minorEastAsia"/>
                <w:lang w:eastAsia="zh-CN"/>
              </w:rPr>
            </w:pPr>
            <w:r>
              <w:rPr>
                <w:rFonts w:eastAsiaTheme="minorEastAsia" w:hint="eastAsia"/>
                <w:lang w:eastAsia="zh-CN"/>
              </w:rPr>
              <w:t>-</w:t>
            </w:r>
          </w:p>
        </w:tc>
        <w:tc>
          <w:tcPr>
            <w:tcW w:w="2058" w:type="dxa"/>
            <w:tcMar>
              <w:top w:w="0" w:type="dxa"/>
              <w:left w:w="108" w:type="dxa"/>
              <w:bottom w:w="0" w:type="dxa"/>
              <w:right w:w="108" w:type="dxa"/>
            </w:tcMar>
          </w:tcPr>
          <w:p w14:paraId="56D73DEE" w14:textId="73467D90" w:rsidR="00B412DB" w:rsidRPr="00264703" w:rsidRDefault="003A7A25" w:rsidP="00F331CE">
            <w:pPr>
              <w:spacing w:beforeLines="50" w:before="120" w:after="120"/>
              <w:jc w:val="center"/>
              <w:rPr>
                <w:rFonts w:eastAsiaTheme="minorEastAsia"/>
                <w:lang w:eastAsia="zh-CN"/>
              </w:rPr>
            </w:pPr>
            <w:r>
              <w:rPr>
                <w:rFonts w:eastAsiaTheme="minorEastAsia" w:hint="eastAsia"/>
                <w:lang w:eastAsia="zh-CN"/>
              </w:rPr>
              <w:t>1688</w:t>
            </w:r>
            <w:r w:rsidR="00B412DB" w:rsidRPr="00393F62">
              <w:t xml:space="preserve"> / -</w:t>
            </w:r>
          </w:p>
        </w:tc>
      </w:tr>
      <w:tr w:rsidR="0045348B" w:rsidRPr="00264703" w14:paraId="60928938" w14:textId="77777777" w:rsidTr="003926A5">
        <w:trPr>
          <w:trHeight w:val="198"/>
          <w:jc w:val="center"/>
        </w:trPr>
        <w:tc>
          <w:tcPr>
            <w:tcW w:w="970" w:type="dxa"/>
            <w:vAlign w:val="center"/>
          </w:tcPr>
          <w:p w14:paraId="343F434E" w14:textId="5414DE05" w:rsidR="0045348B" w:rsidRPr="00264703" w:rsidRDefault="0045348B" w:rsidP="00F331CE">
            <w:pPr>
              <w:spacing w:beforeLines="50" w:before="120" w:after="120"/>
              <w:jc w:val="center"/>
              <w:rPr>
                <w:rFonts w:eastAsiaTheme="minorEastAsia"/>
                <w:lang w:eastAsia="zh-CN"/>
              </w:rPr>
            </w:pPr>
            <w:r>
              <w:rPr>
                <w:rFonts w:eastAsiaTheme="minorEastAsia" w:hint="eastAsia"/>
                <w:lang w:eastAsia="zh-CN"/>
              </w:rPr>
              <w:t>12</w:t>
            </w:r>
          </w:p>
        </w:tc>
        <w:tc>
          <w:tcPr>
            <w:tcW w:w="783" w:type="dxa"/>
            <w:vAlign w:val="center"/>
          </w:tcPr>
          <w:p w14:paraId="7A05DE53" w14:textId="6A5E53CC" w:rsidR="0045348B" w:rsidRPr="00264703" w:rsidRDefault="0045348B" w:rsidP="00F331CE">
            <w:pPr>
              <w:spacing w:beforeLines="50" w:before="120" w:after="120"/>
              <w:jc w:val="center"/>
              <w:rPr>
                <w:rFonts w:eastAsiaTheme="minorEastAsia"/>
                <w:lang w:eastAsia="zh-CN"/>
              </w:rPr>
            </w:pPr>
            <w:r>
              <w:rPr>
                <w:rFonts w:eastAsiaTheme="minorEastAsia" w:hint="eastAsia"/>
                <w:lang w:eastAsia="zh-CN"/>
              </w:rPr>
              <w:t>2RBs</w:t>
            </w:r>
          </w:p>
        </w:tc>
        <w:tc>
          <w:tcPr>
            <w:tcW w:w="1903" w:type="dxa"/>
            <w:tcMar>
              <w:top w:w="0" w:type="dxa"/>
              <w:left w:w="108" w:type="dxa"/>
              <w:bottom w:w="0" w:type="dxa"/>
              <w:right w:w="108" w:type="dxa"/>
            </w:tcMar>
            <w:vAlign w:val="center"/>
          </w:tcPr>
          <w:p w14:paraId="4E2F11EF" w14:textId="600F78B4" w:rsidR="0045348B" w:rsidRPr="00264703" w:rsidRDefault="0045348B" w:rsidP="00F331CE">
            <w:pPr>
              <w:spacing w:beforeLines="50" w:before="120" w:after="120"/>
              <w:jc w:val="center"/>
              <w:rPr>
                <w:rFonts w:eastAsiaTheme="minorEastAsia"/>
                <w:lang w:eastAsia="zh-CN"/>
              </w:rPr>
            </w:pPr>
            <w:r w:rsidRPr="0045348B">
              <w:rPr>
                <w:rFonts w:eastAsiaTheme="minorEastAsia"/>
                <w:lang w:eastAsia="zh-CN"/>
              </w:rPr>
              <w:t>IF</w:t>
            </w:r>
            <w:r w:rsidRPr="0045348B">
              <w:rPr>
                <w:rFonts w:eastAsiaTheme="minorEastAsia" w:hint="eastAsia"/>
                <w:lang w:eastAsia="zh-CN"/>
              </w:rPr>
              <w:t xml:space="preserve"> ED</w:t>
            </w:r>
            <w:r w:rsidRPr="0045348B">
              <w:rPr>
                <w:rFonts w:eastAsiaTheme="minorEastAsia"/>
                <w:lang w:eastAsia="zh-CN"/>
              </w:rPr>
              <w:t xml:space="preserve"> /ZIF receiver</w:t>
            </w:r>
          </w:p>
        </w:tc>
        <w:tc>
          <w:tcPr>
            <w:tcW w:w="2239" w:type="dxa"/>
            <w:tcMar>
              <w:top w:w="0" w:type="dxa"/>
              <w:left w:w="108" w:type="dxa"/>
              <w:bottom w:w="0" w:type="dxa"/>
              <w:right w:w="108" w:type="dxa"/>
            </w:tcMar>
            <w:vAlign w:val="center"/>
          </w:tcPr>
          <w:p w14:paraId="7ECFDA5B" w14:textId="746F4B0F" w:rsidR="0045348B" w:rsidRDefault="0045348B" w:rsidP="00F331CE">
            <w:pPr>
              <w:spacing w:beforeLines="50" w:before="120" w:after="120"/>
              <w:jc w:val="center"/>
              <w:rPr>
                <w:rFonts w:eastAsiaTheme="minorEastAsia"/>
                <w:lang w:eastAsia="zh-CN"/>
              </w:rPr>
            </w:pPr>
            <w:r>
              <w:rPr>
                <w:rFonts w:eastAsiaTheme="minorEastAsia" w:hint="eastAsia"/>
                <w:lang w:eastAsia="zh-CN"/>
              </w:rPr>
              <w:t>13.8</w:t>
            </w:r>
          </w:p>
        </w:tc>
        <w:tc>
          <w:tcPr>
            <w:tcW w:w="1943" w:type="dxa"/>
            <w:vAlign w:val="center"/>
          </w:tcPr>
          <w:p w14:paraId="06F8E1C7" w14:textId="47F259BC" w:rsidR="0045348B" w:rsidRDefault="0045348B" w:rsidP="00F331CE">
            <w:pPr>
              <w:spacing w:beforeLines="50" w:before="120" w:after="120"/>
              <w:jc w:val="center"/>
              <w:rPr>
                <w:rFonts w:eastAsiaTheme="minorEastAsia"/>
                <w:lang w:eastAsia="zh-CN"/>
              </w:rPr>
            </w:pPr>
            <w:r>
              <w:rPr>
                <w:rFonts w:eastAsiaTheme="minorEastAsia" w:hint="eastAsia"/>
                <w:lang w:eastAsia="zh-CN"/>
              </w:rPr>
              <w:t>-</w:t>
            </w:r>
          </w:p>
        </w:tc>
        <w:tc>
          <w:tcPr>
            <w:tcW w:w="2058" w:type="dxa"/>
            <w:tcMar>
              <w:top w:w="0" w:type="dxa"/>
              <w:left w:w="108" w:type="dxa"/>
              <w:bottom w:w="0" w:type="dxa"/>
              <w:right w:w="108" w:type="dxa"/>
            </w:tcMar>
          </w:tcPr>
          <w:p w14:paraId="14FA476B" w14:textId="3DBE513C" w:rsidR="0045348B" w:rsidRDefault="0045348B" w:rsidP="00F331CE">
            <w:pPr>
              <w:spacing w:beforeLines="50" w:before="120" w:after="120"/>
              <w:jc w:val="center"/>
              <w:rPr>
                <w:rFonts w:eastAsiaTheme="minorEastAsia"/>
                <w:lang w:eastAsia="zh-CN"/>
              </w:rPr>
            </w:pPr>
            <w:r>
              <w:rPr>
                <w:rFonts w:eastAsiaTheme="minorEastAsia" w:hint="eastAsia"/>
                <w:lang w:eastAsia="zh-CN"/>
              </w:rPr>
              <w:t>1117 / -</w:t>
            </w:r>
          </w:p>
        </w:tc>
      </w:tr>
      <w:tr w:rsidR="00264703" w:rsidRPr="00264703" w14:paraId="161B66E7" w14:textId="77777777" w:rsidTr="003926A5">
        <w:trPr>
          <w:trHeight w:val="202"/>
          <w:jc w:val="center"/>
        </w:trPr>
        <w:tc>
          <w:tcPr>
            <w:tcW w:w="970" w:type="dxa"/>
            <w:vAlign w:val="center"/>
            <w:hideMark/>
          </w:tcPr>
          <w:p w14:paraId="6202B04C" w14:textId="77777777" w:rsidR="00264703" w:rsidRPr="00264703" w:rsidRDefault="00264703" w:rsidP="00F331CE">
            <w:pPr>
              <w:spacing w:beforeLines="50" w:before="120" w:after="120"/>
              <w:jc w:val="center"/>
              <w:rPr>
                <w:rFonts w:eastAsiaTheme="minorEastAsia"/>
                <w:b/>
                <w:sz w:val="22"/>
                <w:lang w:eastAsia="zh-CN"/>
              </w:rPr>
            </w:pPr>
            <w:r w:rsidRPr="00264703">
              <w:rPr>
                <w:rFonts w:eastAsiaTheme="minorEastAsia"/>
                <w:lang w:eastAsia="zh-CN"/>
              </w:rPr>
              <w:t>24</w:t>
            </w:r>
          </w:p>
        </w:tc>
        <w:tc>
          <w:tcPr>
            <w:tcW w:w="783" w:type="dxa"/>
            <w:vAlign w:val="center"/>
            <w:hideMark/>
          </w:tcPr>
          <w:p w14:paraId="1C324F8B" w14:textId="77777777" w:rsidR="00264703" w:rsidRPr="00264703" w:rsidRDefault="00264703" w:rsidP="00F331CE">
            <w:pPr>
              <w:spacing w:beforeLines="50" w:before="120" w:after="120"/>
              <w:jc w:val="center"/>
              <w:rPr>
                <w:rFonts w:eastAsiaTheme="minorEastAsia"/>
                <w:b/>
                <w:sz w:val="22"/>
                <w:lang w:eastAsia="zh-CN"/>
              </w:rPr>
            </w:pPr>
            <w:r w:rsidRPr="00264703">
              <w:rPr>
                <w:rFonts w:eastAsiaTheme="minorEastAsia"/>
                <w:lang w:eastAsia="zh-CN"/>
              </w:rPr>
              <w:t>3RB</w:t>
            </w:r>
            <w:r w:rsidRPr="00264703">
              <w:rPr>
                <w:rFonts w:eastAsiaTheme="minorEastAsia" w:hint="eastAsia"/>
                <w:lang w:eastAsia="zh-CN"/>
              </w:rPr>
              <w:t>s</w:t>
            </w:r>
          </w:p>
        </w:tc>
        <w:tc>
          <w:tcPr>
            <w:tcW w:w="1903" w:type="dxa"/>
            <w:tcMar>
              <w:top w:w="0" w:type="dxa"/>
              <w:left w:w="108" w:type="dxa"/>
              <w:bottom w:w="0" w:type="dxa"/>
              <w:right w:w="108" w:type="dxa"/>
            </w:tcMar>
            <w:vAlign w:val="center"/>
            <w:hideMark/>
          </w:tcPr>
          <w:p w14:paraId="51224B9B" w14:textId="77777777" w:rsidR="00264703" w:rsidRPr="00264703" w:rsidRDefault="00264703" w:rsidP="00F331CE">
            <w:pPr>
              <w:spacing w:beforeLines="50" w:before="120" w:after="120"/>
              <w:jc w:val="center"/>
              <w:rPr>
                <w:rFonts w:eastAsiaTheme="minorEastAsia"/>
                <w:b/>
                <w:sz w:val="22"/>
                <w:lang w:eastAsia="zh-CN"/>
              </w:rPr>
            </w:pPr>
            <w:r w:rsidRPr="00264703">
              <w:rPr>
                <w:rFonts w:eastAsiaTheme="minorEastAsia"/>
                <w:lang w:eastAsia="zh-CN"/>
              </w:rPr>
              <w:t>IF</w:t>
            </w:r>
            <w:r w:rsidRPr="00264703">
              <w:rPr>
                <w:rFonts w:eastAsiaTheme="minorEastAsia" w:hint="eastAsia"/>
                <w:lang w:eastAsia="zh-CN"/>
              </w:rPr>
              <w:t xml:space="preserve"> ED</w:t>
            </w:r>
            <w:r w:rsidRPr="00264703">
              <w:rPr>
                <w:rFonts w:eastAsiaTheme="minorEastAsia"/>
                <w:lang w:eastAsia="zh-CN"/>
              </w:rPr>
              <w:t xml:space="preserve"> /ZIF receiver</w:t>
            </w:r>
          </w:p>
        </w:tc>
        <w:tc>
          <w:tcPr>
            <w:tcW w:w="2239" w:type="dxa"/>
            <w:tcMar>
              <w:top w:w="0" w:type="dxa"/>
              <w:left w:w="108" w:type="dxa"/>
              <w:bottom w:w="0" w:type="dxa"/>
              <w:right w:w="108" w:type="dxa"/>
            </w:tcMar>
            <w:vAlign w:val="center"/>
          </w:tcPr>
          <w:p w14:paraId="2BBB576C" w14:textId="5D07E509" w:rsidR="00264703" w:rsidRPr="00264703" w:rsidRDefault="008E53A0" w:rsidP="00F331CE">
            <w:pPr>
              <w:spacing w:beforeLines="50" w:before="120" w:after="120"/>
              <w:jc w:val="center"/>
              <w:rPr>
                <w:rFonts w:eastAsiaTheme="minorEastAsia"/>
                <w:lang w:eastAsia="zh-CN"/>
              </w:rPr>
            </w:pPr>
            <w:r>
              <w:rPr>
                <w:rFonts w:eastAsiaTheme="minorEastAsia" w:hint="eastAsia"/>
                <w:lang w:eastAsia="zh-CN"/>
              </w:rPr>
              <w:t>26.5</w:t>
            </w:r>
          </w:p>
        </w:tc>
        <w:tc>
          <w:tcPr>
            <w:tcW w:w="1943" w:type="dxa"/>
            <w:vAlign w:val="center"/>
          </w:tcPr>
          <w:p w14:paraId="4D15831B" w14:textId="12EA6E60" w:rsidR="00264703" w:rsidRPr="00264703" w:rsidRDefault="008E53A0" w:rsidP="00F331CE">
            <w:pPr>
              <w:spacing w:beforeLines="50" w:before="120" w:after="120"/>
              <w:jc w:val="center"/>
              <w:rPr>
                <w:rFonts w:eastAsiaTheme="minorEastAsia"/>
                <w:lang w:eastAsia="zh-CN"/>
              </w:rPr>
            </w:pPr>
            <w:r>
              <w:rPr>
                <w:rFonts w:eastAsiaTheme="minorEastAsia" w:hint="eastAsia"/>
                <w:lang w:eastAsia="zh-CN"/>
              </w:rPr>
              <w:t>-</w:t>
            </w:r>
          </w:p>
        </w:tc>
        <w:tc>
          <w:tcPr>
            <w:tcW w:w="2058" w:type="dxa"/>
            <w:tcMar>
              <w:top w:w="0" w:type="dxa"/>
              <w:left w:w="108" w:type="dxa"/>
              <w:bottom w:w="0" w:type="dxa"/>
              <w:right w:w="108" w:type="dxa"/>
            </w:tcMar>
            <w:vAlign w:val="center"/>
          </w:tcPr>
          <w:p w14:paraId="4D53777A" w14:textId="6DC460BA" w:rsidR="00264703" w:rsidRPr="00264703" w:rsidRDefault="00B412DB" w:rsidP="00F331CE">
            <w:pPr>
              <w:spacing w:beforeLines="50" w:before="120" w:after="120"/>
              <w:jc w:val="center"/>
              <w:rPr>
                <w:rFonts w:eastAsiaTheme="minorEastAsia"/>
                <w:lang w:eastAsia="zh-CN"/>
              </w:rPr>
            </w:pPr>
            <w:r w:rsidRPr="00B412DB">
              <w:rPr>
                <w:rFonts w:eastAsiaTheme="minorEastAsia"/>
                <w:lang w:eastAsia="zh-CN"/>
              </w:rPr>
              <w:t>476/-</w:t>
            </w:r>
          </w:p>
        </w:tc>
      </w:tr>
      <w:tr w:rsidR="0025444F" w:rsidRPr="00264703" w14:paraId="51189077" w14:textId="77777777" w:rsidTr="003926A5">
        <w:trPr>
          <w:trHeight w:val="202"/>
          <w:jc w:val="center"/>
        </w:trPr>
        <w:tc>
          <w:tcPr>
            <w:tcW w:w="9896" w:type="dxa"/>
            <w:gridSpan w:val="6"/>
            <w:vAlign w:val="center"/>
          </w:tcPr>
          <w:p w14:paraId="502C5DD5" w14:textId="70CB80B3" w:rsidR="0025444F" w:rsidRPr="00B412DB" w:rsidRDefault="0025444F" w:rsidP="0025444F">
            <w:pPr>
              <w:spacing w:beforeLines="50" w:before="120" w:after="120"/>
              <w:rPr>
                <w:rFonts w:eastAsiaTheme="minorEastAsia"/>
                <w:lang w:eastAsia="zh-CN"/>
              </w:rPr>
            </w:pPr>
            <w:r>
              <w:rPr>
                <w:rFonts w:eastAsiaTheme="minorEastAsia" w:hint="eastAsia"/>
                <w:lang w:eastAsia="zh-CN"/>
              </w:rPr>
              <w:t xml:space="preserve">Note: The Tx power of reader is assumed </w:t>
            </w:r>
            <w:r w:rsidR="00477DE9">
              <w:rPr>
                <w:rFonts w:eastAsiaTheme="minorEastAsia"/>
                <w:lang w:eastAsia="zh-CN"/>
              </w:rPr>
              <w:t xml:space="preserve">to be </w:t>
            </w:r>
            <w:r>
              <w:rPr>
                <w:rFonts w:eastAsiaTheme="minorEastAsia" w:hint="eastAsia"/>
                <w:lang w:eastAsia="zh-CN"/>
              </w:rPr>
              <w:t>38 dBm.</w:t>
            </w:r>
          </w:p>
        </w:tc>
      </w:tr>
    </w:tbl>
    <w:p w14:paraId="34476EC1" w14:textId="77777777" w:rsidR="00264703" w:rsidRPr="00264703" w:rsidRDefault="00264703" w:rsidP="00264703">
      <w:pPr>
        <w:spacing w:beforeLines="50" w:before="120" w:after="120"/>
        <w:jc w:val="both"/>
        <w:rPr>
          <w:rFonts w:eastAsiaTheme="minorEastAsia"/>
          <w:bCs/>
          <w:lang w:eastAsia="zh-CN"/>
        </w:rPr>
      </w:pPr>
    </w:p>
    <w:p w14:paraId="3370BCDA" w14:textId="77777777" w:rsidR="00264703" w:rsidRPr="00264703" w:rsidRDefault="00264703" w:rsidP="000A3ABA">
      <w:pPr>
        <w:spacing w:beforeLines="50" w:before="120" w:after="120"/>
        <w:jc w:val="center"/>
        <w:rPr>
          <w:rFonts w:eastAsiaTheme="minorEastAsia"/>
          <w:bCs/>
          <w:lang w:eastAsia="zh-CN"/>
        </w:rPr>
      </w:pPr>
      <w:bookmarkStart w:id="39" w:name="_Ref210034632"/>
      <w:r w:rsidRPr="00264703">
        <w:rPr>
          <w:rFonts w:eastAsiaTheme="minorEastAsia"/>
          <w:bCs/>
          <w:lang w:eastAsia="zh-CN"/>
        </w:rPr>
        <w:t xml:space="preserve">Table </w:t>
      </w:r>
      <w:r w:rsidRPr="00264703">
        <w:rPr>
          <w:rFonts w:eastAsiaTheme="minorEastAsia"/>
          <w:bCs/>
          <w:lang w:eastAsia="zh-CN"/>
        </w:rPr>
        <w:fldChar w:fldCharType="begin"/>
      </w:r>
      <w:r w:rsidRPr="00264703">
        <w:rPr>
          <w:rFonts w:eastAsiaTheme="minorEastAsia"/>
          <w:bCs/>
          <w:lang w:eastAsia="zh-CN"/>
        </w:rPr>
        <w:instrText xml:space="preserve"> SEQ Table \* ARABIC </w:instrText>
      </w:r>
      <w:r w:rsidRPr="00264703">
        <w:rPr>
          <w:rFonts w:eastAsiaTheme="minorEastAsia"/>
          <w:bCs/>
          <w:lang w:eastAsia="zh-CN"/>
        </w:rPr>
        <w:fldChar w:fldCharType="separate"/>
      </w:r>
      <w:r w:rsidR="000A3ABA">
        <w:rPr>
          <w:rFonts w:eastAsiaTheme="minorEastAsia"/>
          <w:bCs/>
          <w:noProof/>
          <w:lang w:eastAsia="zh-CN"/>
        </w:rPr>
        <w:t>2</w:t>
      </w:r>
      <w:r w:rsidRPr="00264703">
        <w:rPr>
          <w:rFonts w:eastAsiaTheme="minorEastAsia"/>
          <w:lang w:val="en-US" w:eastAsia="zh-CN"/>
        </w:rPr>
        <w:fldChar w:fldCharType="end"/>
      </w:r>
      <w:bookmarkEnd w:id="39"/>
      <w:r w:rsidRPr="00264703">
        <w:rPr>
          <w:rFonts w:eastAsiaTheme="minorEastAsia" w:hint="eastAsia"/>
          <w:bCs/>
          <w:lang w:eastAsia="zh-CN"/>
        </w:rPr>
        <w:t>: The coverage performance for the OOK-4 with the different values for Device C</w:t>
      </w:r>
    </w:p>
    <w:tbl>
      <w:tblPr>
        <w:tblW w:w="99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70"/>
        <w:gridCol w:w="783"/>
        <w:gridCol w:w="1991"/>
        <w:gridCol w:w="2239"/>
        <w:gridCol w:w="1943"/>
        <w:gridCol w:w="2058"/>
      </w:tblGrid>
      <w:tr w:rsidR="00264703" w:rsidRPr="00264703" w14:paraId="7201EEA7" w14:textId="77777777" w:rsidTr="0045348B">
        <w:trPr>
          <w:trHeight w:val="319"/>
          <w:jc w:val="center"/>
        </w:trPr>
        <w:tc>
          <w:tcPr>
            <w:tcW w:w="970" w:type="dxa"/>
            <w:shd w:val="clear" w:color="auto" w:fill="C6D9F1" w:themeFill="text2" w:themeFillTint="33"/>
            <w:tcMar>
              <w:top w:w="0" w:type="dxa"/>
              <w:left w:w="108" w:type="dxa"/>
              <w:bottom w:w="0" w:type="dxa"/>
              <w:right w:w="108" w:type="dxa"/>
            </w:tcMar>
            <w:vAlign w:val="center"/>
            <w:hideMark/>
          </w:tcPr>
          <w:p w14:paraId="0709CFC4" w14:textId="77777777" w:rsidR="00264703" w:rsidRPr="00264703" w:rsidRDefault="00264703" w:rsidP="00F331CE">
            <w:pPr>
              <w:spacing w:beforeLines="50" w:before="120" w:after="120"/>
              <w:jc w:val="center"/>
              <w:rPr>
                <w:rFonts w:eastAsiaTheme="minorEastAsia"/>
                <w:b/>
                <w:lang w:eastAsia="zh-CN"/>
              </w:rPr>
            </w:pPr>
            <w:r w:rsidRPr="00264703">
              <w:rPr>
                <w:rFonts w:eastAsiaTheme="minorEastAsia"/>
                <w:b/>
                <w:lang w:eastAsia="zh-CN"/>
              </w:rPr>
              <w:t>M value for OOK-4</w:t>
            </w:r>
          </w:p>
        </w:tc>
        <w:tc>
          <w:tcPr>
            <w:tcW w:w="783" w:type="dxa"/>
            <w:shd w:val="clear" w:color="auto" w:fill="C6D9F1" w:themeFill="text2" w:themeFillTint="33"/>
            <w:tcMar>
              <w:top w:w="0" w:type="dxa"/>
              <w:left w:w="108" w:type="dxa"/>
              <w:bottom w:w="0" w:type="dxa"/>
              <w:right w:w="108" w:type="dxa"/>
            </w:tcMar>
            <w:vAlign w:val="center"/>
            <w:hideMark/>
          </w:tcPr>
          <w:p w14:paraId="1E743A24" w14:textId="77777777" w:rsidR="00264703" w:rsidRPr="00264703" w:rsidRDefault="00264703" w:rsidP="00F331CE">
            <w:pPr>
              <w:spacing w:beforeLines="50" w:before="120" w:after="120"/>
              <w:jc w:val="center"/>
              <w:rPr>
                <w:rFonts w:eastAsiaTheme="minorEastAsia"/>
                <w:b/>
                <w:lang w:eastAsia="zh-CN"/>
              </w:rPr>
            </w:pPr>
            <w:r w:rsidRPr="00264703">
              <w:rPr>
                <w:rFonts w:eastAsiaTheme="minorEastAsia"/>
                <w:b/>
                <w:lang w:eastAsia="zh-CN"/>
              </w:rPr>
              <w:t>BW</w:t>
            </w:r>
          </w:p>
        </w:tc>
        <w:tc>
          <w:tcPr>
            <w:tcW w:w="1991" w:type="dxa"/>
            <w:shd w:val="clear" w:color="auto" w:fill="C6D9F1" w:themeFill="text2" w:themeFillTint="33"/>
            <w:tcMar>
              <w:top w:w="0" w:type="dxa"/>
              <w:left w:w="108" w:type="dxa"/>
              <w:bottom w:w="0" w:type="dxa"/>
              <w:right w:w="108" w:type="dxa"/>
            </w:tcMar>
            <w:vAlign w:val="center"/>
            <w:hideMark/>
          </w:tcPr>
          <w:p w14:paraId="6BE749CC" w14:textId="77777777" w:rsidR="00264703" w:rsidRPr="00264703" w:rsidRDefault="00264703" w:rsidP="00F331CE">
            <w:pPr>
              <w:spacing w:beforeLines="50" w:before="120" w:after="120"/>
              <w:jc w:val="center"/>
              <w:rPr>
                <w:rFonts w:eastAsiaTheme="minorEastAsia"/>
                <w:b/>
                <w:lang w:eastAsia="zh-CN"/>
              </w:rPr>
            </w:pPr>
            <w:r w:rsidRPr="00264703">
              <w:rPr>
                <w:rFonts w:eastAsiaTheme="minorEastAsia"/>
                <w:b/>
                <w:lang w:eastAsia="zh-CN"/>
              </w:rPr>
              <w:t>Receiver Type</w:t>
            </w:r>
          </w:p>
        </w:tc>
        <w:tc>
          <w:tcPr>
            <w:tcW w:w="2239" w:type="dxa"/>
            <w:shd w:val="clear" w:color="auto" w:fill="C6D9F1" w:themeFill="text2" w:themeFillTint="33"/>
            <w:tcMar>
              <w:top w:w="0" w:type="dxa"/>
              <w:left w:w="108" w:type="dxa"/>
              <w:bottom w:w="0" w:type="dxa"/>
              <w:right w:w="108" w:type="dxa"/>
            </w:tcMar>
            <w:vAlign w:val="center"/>
            <w:hideMark/>
          </w:tcPr>
          <w:p w14:paraId="23070555" w14:textId="77777777" w:rsidR="00264703" w:rsidRPr="00264703" w:rsidRDefault="00264703" w:rsidP="00F331CE">
            <w:pPr>
              <w:spacing w:beforeLines="50" w:before="120" w:after="120"/>
              <w:jc w:val="center"/>
              <w:rPr>
                <w:rFonts w:eastAsiaTheme="minorEastAsia"/>
                <w:b/>
                <w:lang w:eastAsia="zh-CN"/>
              </w:rPr>
            </w:pPr>
            <w:r w:rsidRPr="00264703">
              <w:rPr>
                <w:rFonts w:eastAsiaTheme="minorEastAsia"/>
                <w:b/>
                <w:lang w:eastAsia="zh-CN"/>
              </w:rPr>
              <w:t>SNR(dB)@BLER=10%</w:t>
            </w:r>
          </w:p>
        </w:tc>
        <w:tc>
          <w:tcPr>
            <w:tcW w:w="1943" w:type="dxa"/>
            <w:shd w:val="clear" w:color="auto" w:fill="C6D9F1" w:themeFill="text2" w:themeFillTint="33"/>
            <w:vAlign w:val="center"/>
          </w:tcPr>
          <w:p w14:paraId="5F6448D9" w14:textId="77777777" w:rsidR="00264703" w:rsidRPr="00264703" w:rsidRDefault="00264703" w:rsidP="00F331CE">
            <w:pPr>
              <w:spacing w:beforeLines="50" w:before="120" w:after="120"/>
              <w:jc w:val="center"/>
              <w:rPr>
                <w:rFonts w:eastAsiaTheme="minorEastAsia"/>
                <w:b/>
                <w:lang w:eastAsia="zh-CN"/>
              </w:rPr>
            </w:pPr>
            <w:r w:rsidRPr="00264703">
              <w:rPr>
                <w:rFonts w:eastAsiaTheme="minorEastAsia"/>
                <w:b/>
                <w:lang w:eastAsia="zh-CN"/>
              </w:rPr>
              <w:t>SNR(dB)@BLER=1%</w:t>
            </w:r>
          </w:p>
        </w:tc>
        <w:tc>
          <w:tcPr>
            <w:tcW w:w="2058" w:type="dxa"/>
            <w:shd w:val="clear" w:color="auto" w:fill="C6D9F1" w:themeFill="text2" w:themeFillTint="33"/>
            <w:tcMar>
              <w:top w:w="0" w:type="dxa"/>
              <w:left w:w="108" w:type="dxa"/>
              <w:bottom w:w="0" w:type="dxa"/>
              <w:right w:w="108" w:type="dxa"/>
            </w:tcMar>
            <w:vAlign w:val="center"/>
            <w:hideMark/>
          </w:tcPr>
          <w:p w14:paraId="254B84CD" w14:textId="77777777" w:rsidR="00264703" w:rsidRPr="00264703" w:rsidRDefault="00264703" w:rsidP="00F331CE">
            <w:pPr>
              <w:spacing w:beforeLines="50" w:before="120" w:after="120"/>
              <w:jc w:val="center"/>
              <w:rPr>
                <w:rFonts w:eastAsiaTheme="minorEastAsia"/>
                <w:b/>
                <w:lang w:eastAsia="zh-CN"/>
              </w:rPr>
            </w:pPr>
            <w:r w:rsidRPr="00264703">
              <w:rPr>
                <w:rFonts w:eastAsiaTheme="minorEastAsia"/>
                <w:b/>
                <w:lang w:eastAsia="zh-CN"/>
              </w:rPr>
              <w:t>Coverage(m)@BLER</w:t>
            </w:r>
          </w:p>
          <w:p w14:paraId="5D326963" w14:textId="77777777" w:rsidR="00264703" w:rsidRPr="00264703" w:rsidRDefault="00264703" w:rsidP="00F331CE">
            <w:pPr>
              <w:spacing w:beforeLines="50" w:before="120" w:after="120"/>
              <w:jc w:val="center"/>
              <w:rPr>
                <w:rFonts w:eastAsiaTheme="minorEastAsia"/>
                <w:b/>
                <w:lang w:eastAsia="zh-CN"/>
              </w:rPr>
            </w:pPr>
            <w:r w:rsidRPr="00264703">
              <w:rPr>
                <w:rFonts w:eastAsiaTheme="minorEastAsia"/>
                <w:b/>
                <w:lang w:eastAsia="zh-CN"/>
              </w:rPr>
              <w:t>10% / 1%</w:t>
            </w:r>
          </w:p>
        </w:tc>
      </w:tr>
      <w:tr w:rsidR="00B412DB" w:rsidRPr="00264703" w14:paraId="088EEB93" w14:textId="77777777" w:rsidTr="0045348B">
        <w:trPr>
          <w:trHeight w:val="319"/>
          <w:jc w:val="center"/>
        </w:trPr>
        <w:tc>
          <w:tcPr>
            <w:tcW w:w="970" w:type="dxa"/>
            <w:tcMar>
              <w:top w:w="0" w:type="dxa"/>
              <w:left w:w="108" w:type="dxa"/>
              <w:bottom w:w="0" w:type="dxa"/>
              <w:right w:w="108" w:type="dxa"/>
            </w:tcMar>
            <w:vAlign w:val="center"/>
          </w:tcPr>
          <w:p w14:paraId="4F2D67E4" w14:textId="77777777" w:rsidR="00B412DB" w:rsidRPr="00264703" w:rsidRDefault="00B412DB" w:rsidP="00F331CE">
            <w:pPr>
              <w:spacing w:beforeLines="50" w:before="120" w:after="120"/>
              <w:jc w:val="center"/>
              <w:rPr>
                <w:rFonts w:eastAsiaTheme="minorEastAsia"/>
                <w:lang w:eastAsia="zh-CN"/>
              </w:rPr>
            </w:pPr>
            <w:r w:rsidRPr="00264703">
              <w:rPr>
                <w:rFonts w:eastAsiaTheme="minorEastAsia"/>
                <w:lang w:eastAsia="zh-CN"/>
              </w:rPr>
              <w:t>2</w:t>
            </w:r>
          </w:p>
        </w:tc>
        <w:tc>
          <w:tcPr>
            <w:tcW w:w="783" w:type="dxa"/>
            <w:tcMar>
              <w:top w:w="0" w:type="dxa"/>
              <w:left w:w="108" w:type="dxa"/>
              <w:bottom w:w="0" w:type="dxa"/>
              <w:right w:w="108" w:type="dxa"/>
            </w:tcMar>
            <w:vAlign w:val="center"/>
          </w:tcPr>
          <w:p w14:paraId="1BF76CF9" w14:textId="77777777" w:rsidR="00B412DB" w:rsidRPr="00264703" w:rsidRDefault="00B412DB" w:rsidP="00F331CE">
            <w:pPr>
              <w:spacing w:beforeLines="50" w:before="120" w:after="120"/>
              <w:jc w:val="center"/>
              <w:rPr>
                <w:rFonts w:eastAsiaTheme="minorEastAsia"/>
                <w:b/>
                <w:sz w:val="22"/>
                <w:lang w:eastAsia="zh-CN"/>
              </w:rPr>
            </w:pPr>
            <w:r w:rsidRPr="00264703">
              <w:rPr>
                <w:rFonts w:eastAsiaTheme="minorEastAsia"/>
                <w:lang w:eastAsia="zh-CN"/>
              </w:rPr>
              <w:t>1RB</w:t>
            </w:r>
          </w:p>
        </w:tc>
        <w:tc>
          <w:tcPr>
            <w:tcW w:w="1991" w:type="dxa"/>
            <w:tcMar>
              <w:top w:w="0" w:type="dxa"/>
              <w:left w:w="108" w:type="dxa"/>
              <w:bottom w:w="0" w:type="dxa"/>
              <w:right w:w="108" w:type="dxa"/>
            </w:tcMar>
            <w:vAlign w:val="center"/>
          </w:tcPr>
          <w:p w14:paraId="7E1C4972" w14:textId="77777777" w:rsidR="00B412DB" w:rsidRPr="00264703" w:rsidRDefault="00B412DB" w:rsidP="00F331CE">
            <w:pPr>
              <w:spacing w:beforeLines="50" w:before="120" w:after="120"/>
              <w:jc w:val="center"/>
              <w:rPr>
                <w:rFonts w:eastAsiaTheme="minorEastAsia"/>
                <w:b/>
                <w:sz w:val="22"/>
                <w:lang w:eastAsia="zh-CN"/>
              </w:rPr>
            </w:pPr>
            <w:r w:rsidRPr="00264703">
              <w:rPr>
                <w:rFonts w:eastAsiaTheme="minorEastAsia"/>
                <w:lang w:eastAsia="zh-CN"/>
              </w:rPr>
              <w:t>IF</w:t>
            </w:r>
            <w:r w:rsidRPr="00264703">
              <w:rPr>
                <w:rFonts w:eastAsiaTheme="minorEastAsia" w:hint="eastAsia"/>
                <w:lang w:eastAsia="zh-CN"/>
              </w:rPr>
              <w:t xml:space="preserve"> ED</w:t>
            </w:r>
            <w:r w:rsidRPr="00264703">
              <w:rPr>
                <w:rFonts w:eastAsiaTheme="minorEastAsia"/>
                <w:lang w:eastAsia="zh-CN"/>
              </w:rPr>
              <w:t>/ZIF receiver</w:t>
            </w:r>
          </w:p>
        </w:tc>
        <w:tc>
          <w:tcPr>
            <w:tcW w:w="2239" w:type="dxa"/>
            <w:tcMar>
              <w:top w:w="0" w:type="dxa"/>
              <w:left w:w="108" w:type="dxa"/>
              <w:bottom w:w="0" w:type="dxa"/>
              <w:right w:w="108" w:type="dxa"/>
            </w:tcMar>
            <w:vAlign w:val="center"/>
          </w:tcPr>
          <w:p w14:paraId="1E3A9513" w14:textId="77777777" w:rsidR="00B412DB" w:rsidRPr="00264703" w:rsidRDefault="00B412DB" w:rsidP="00F331CE">
            <w:pPr>
              <w:spacing w:beforeLines="50" w:before="120" w:after="120"/>
              <w:jc w:val="center"/>
              <w:rPr>
                <w:rFonts w:eastAsiaTheme="minorEastAsia"/>
                <w:b/>
                <w:sz w:val="22"/>
                <w:lang w:eastAsia="zh-CN"/>
              </w:rPr>
            </w:pPr>
            <w:r w:rsidRPr="00264703">
              <w:rPr>
                <w:rFonts w:eastAsiaTheme="minorEastAsia" w:hint="eastAsia"/>
                <w:lang w:eastAsia="zh-CN"/>
              </w:rPr>
              <w:t>4</w:t>
            </w:r>
          </w:p>
        </w:tc>
        <w:tc>
          <w:tcPr>
            <w:tcW w:w="1943" w:type="dxa"/>
            <w:vAlign w:val="center"/>
          </w:tcPr>
          <w:p w14:paraId="4875BAB7" w14:textId="77777777" w:rsidR="00B412DB" w:rsidRPr="00264703" w:rsidRDefault="00B412DB" w:rsidP="00F331CE">
            <w:pPr>
              <w:spacing w:beforeLines="50" w:before="120" w:after="120"/>
              <w:jc w:val="center"/>
              <w:rPr>
                <w:rFonts w:eastAsiaTheme="minorEastAsia"/>
                <w:b/>
                <w:sz w:val="22"/>
                <w:lang w:eastAsia="zh-CN"/>
              </w:rPr>
            </w:pPr>
            <w:r w:rsidRPr="00264703">
              <w:rPr>
                <w:rFonts w:eastAsiaTheme="minorEastAsia" w:hint="eastAsia"/>
                <w:lang w:eastAsia="zh-CN"/>
              </w:rPr>
              <w:t>16</w:t>
            </w:r>
          </w:p>
        </w:tc>
        <w:tc>
          <w:tcPr>
            <w:tcW w:w="2058" w:type="dxa"/>
            <w:tcMar>
              <w:top w:w="0" w:type="dxa"/>
              <w:left w:w="108" w:type="dxa"/>
              <w:bottom w:w="0" w:type="dxa"/>
              <w:right w:w="108" w:type="dxa"/>
            </w:tcMar>
            <w:vAlign w:val="center"/>
          </w:tcPr>
          <w:p w14:paraId="6788DCE3" w14:textId="568A1D80" w:rsidR="00B412DB" w:rsidRPr="00264703" w:rsidRDefault="00B412DB" w:rsidP="0045348B">
            <w:pPr>
              <w:spacing w:beforeLines="50" w:before="120" w:after="120"/>
              <w:jc w:val="center"/>
              <w:rPr>
                <w:rFonts w:eastAsiaTheme="minorEastAsia"/>
                <w:b/>
                <w:sz w:val="22"/>
                <w:lang w:eastAsia="zh-CN"/>
              </w:rPr>
            </w:pPr>
            <w:r w:rsidRPr="001E6E0D">
              <w:t>2595 / 1104</w:t>
            </w:r>
          </w:p>
        </w:tc>
      </w:tr>
      <w:tr w:rsidR="00B412DB" w:rsidRPr="00264703" w14:paraId="78E5992E" w14:textId="77777777" w:rsidTr="0045348B">
        <w:trPr>
          <w:trHeight w:val="198"/>
          <w:jc w:val="center"/>
        </w:trPr>
        <w:tc>
          <w:tcPr>
            <w:tcW w:w="970" w:type="dxa"/>
            <w:vAlign w:val="center"/>
            <w:hideMark/>
          </w:tcPr>
          <w:p w14:paraId="6DF02A96" w14:textId="77777777" w:rsidR="00B412DB" w:rsidRPr="00264703" w:rsidRDefault="00B412DB" w:rsidP="00F331CE">
            <w:pPr>
              <w:spacing w:beforeLines="50" w:before="120" w:after="120"/>
              <w:jc w:val="center"/>
              <w:rPr>
                <w:rFonts w:eastAsiaTheme="minorEastAsia"/>
                <w:b/>
                <w:sz w:val="22"/>
                <w:lang w:eastAsia="zh-CN"/>
              </w:rPr>
            </w:pPr>
            <w:r w:rsidRPr="00264703">
              <w:rPr>
                <w:rFonts w:eastAsiaTheme="minorEastAsia"/>
                <w:lang w:eastAsia="zh-CN"/>
              </w:rPr>
              <w:t>6</w:t>
            </w:r>
          </w:p>
        </w:tc>
        <w:tc>
          <w:tcPr>
            <w:tcW w:w="783" w:type="dxa"/>
            <w:vAlign w:val="center"/>
            <w:hideMark/>
          </w:tcPr>
          <w:p w14:paraId="319EA192" w14:textId="77777777" w:rsidR="00B412DB" w:rsidRPr="00264703" w:rsidRDefault="00B412DB" w:rsidP="00F331CE">
            <w:pPr>
              <w:spacing w:beforeLines="50" w:before="120" w:after="120"/>
              <w:jc w:val="center"/>
              <w:rPr>
                <w:rFonts w:eastAsiaTheme="minorEastAsia"/>
                <w:b/>
                <w:sz w:val="22"/>
                <w:lang w:eastAsia="zh-CN"/>
              </w:rPr>
            </w:pPr>
            <w:r w:rsidRPr="00264703">
              <w:rPr>
                <w:rFonts w:eastAsiaTheme="minorEastAsia"/>
                <w:lang w:eastAsia="zh-CN"/>
              </w:rPr>
              <w:t>1RB</w:t>
            </w:r>
          </w:p>
        </w:tc>
        <w:tc>
          <w:tcPr>
            <w:tcW w:w="1991" w:type="dxa"/>
            <w:tcMar>
              <w:top w:w="0" w:type="dxa"/>
              <w:left w:w="108" w:type="dxa"/>
              <w:bottom w:w="0" w:type="dxa"/>
              <w:right w:w="108" w:type="dxa"/>
            </w:tcMar>
            <w:vAlign w:val="center"/>
            <w:hideMark/>
          </w:tcPr>
          <w:p w14:paraId="2DA9393A" w14:textId="77777777" w:rsidR="00B412DB" w:rsidRPr="00264703" w:rsidRDefault="00B412DB" w:rsidP="00F331CE">
            <w:pPr>
              <w:spacing w:beforeLines="50" w:before="120" w:after="120"/>
              <w:jc w:val="center"/>
              <w:rPr>
                <w:rFonts w:eastAsiaTheme="minorEastAsia"/>
                <w:b/>
                <w:sz w:val="22"/>
                <w:lang w:eastAsia="zh-CN"/>
              </w:rPr>
            </w:pPr>
            <w:r w:rsidRPr="00264703">
              <w:rPr>
                <w:rFonts w:eastAsiaTheme="minorEastAsia"/>
                <w:lang w:eastAsia="zh-CN"/>
              </w:rPr>
              <w:t>IF</w:t>
            </w:r>
            <w:r w:rsidRPr="00264703">
              <w:rPr>
                <w:rFonts w:eastAsiaTheme="minorEastAsia" w:hint="eastAsia"/>
                <w:lang w:eastAsia="zh-CN"/>
              </w:rPr>
              <w:t xml:space="preserve"> ED</w:t>
            </w:r>
            <w:r w:rsidRPr="00264703">
              <w:rPr>
                <w:rFonts w:eastAsiaTheme="minorEastAsia"/>
                <w:lang w:eastAsia="zh-CN"/>
              </w:rPr>
              <w:t xml:space="preserve"> /ZIF receiver</w:t>
            </w:r>
          </w:p>
        </w:tc>
        <w:tc>
          <w:tcPr>
            <w:tcW w:w="2239" w:type="dxa"/>
            <w:tcMar>
              <w:top w:w="0" w:type="dxa"/>
              <w:left w:w="108" w:type="dxa"/>
              <w:bottom w:w="0" w:type="dxa"/>
              <w:right w:w="108" w:type="dxa"/>
            </w:tcMar>
            <w:vAlign w:val="center"/>
            <w:hideMark/>
          </w:tcPr>
          <w:p w14:paraId="50054215" w14:textId="4E9AFD48" w:rsidR="00B412DB" w:rsidRPr="00264703" w:rsidRDefault="003A7A25" w:rsidP="003A7A25">
            <w:pPr>
              <w:spacing w:beforeLines="50" w:before="120" w:after="120"/>
              <w:jc w:val="center"/>
              <w:rPr>
                <w:rFonts w:eastAsiaTheme="minorEastAsia"/>
                <w:b/>
                <w:sz w:val="22"/>
                <w:lang w:eastAsia="zh-CN"/>
              </w:rPr>
            </w:pPr>
            <w:r>
              <w:rPr>
                <w:rFonts w:eastAsiaTheme="minorEastAsia" w:hint="eastAsia"/>
                <w:lang w:eastAsia="zh-CN"/>
              </w:rPr>
              <w:t>9.6</w:t>
            </w:r>
          </w:p>
        </w:tc>
        <w:tc>
          <w:tcPr>
            <w:tcW w:w="1943" w:type="dxa"/>
            <w:vAlign w:val="center"/>
          </w:tcPr>
          <w:p w14:paraId="74C4FB90" w14:textId="316663F6" w:rsidR="00B412DB" w:rsidRPr="00264703" w:rsidRDefault="00B412DB" w:rsidP="00F331CE">
            <w:pPr>
              <w:spacing w:beforeLines="50" w:before="120" w:after="120"/>
              <w:jc w:val="center"/>
              <w:rPr>
                <w:rFonts w:eastAsiaTheme="minorEastAsia"/>
                <w:b/>
                <w:sz w:val="22"/>
                <w:lang w:eastAsia="zh-CN"/>
              </w:rPr>
            </w:pPr>
            <w:r w:rsidRPr="00264703">
              <w:rPr>
                <w:rFonts w:eastAsiaTheme="minorEastAsia" w:hint="eastAsia"/>
                <w:lang w:eastAsia="zh-CN"/>
              </w:rPr>
              <w:t>30</w:t>
            </w:r>
          </w:p>
        </w:tc>
        <w:tc>
          <w:tcPr>
            <w:tcW w:w="2058" w:type="dxa"/>
            <w:tcMar>
              <w:top w:w="0" w:type="dxa"/>
              <w:left w:w="108" w:type="dxa"/>
              <w:bottom w:w="0" w:type="dxa"/>
              <w:right w:w="108" w:type="dxa"/>
            </w:tcMar>
            <w:vAlign w:val="center"/>
          </w:tcPr>
          <w:p w14:paraId="43F3BEA5" w14:textId="6CE2B063" w:rsidR="00B412DB" w:rsidRPr="00566FBB" w:rsidRDefault="003A7A25" w:rsidP="0045348B">
            <w:pPr>
              <w:spacing w:beforeLines="50" w:before="120" w:after="120"/>
              <w:jc w:val="center"/>
              <w:rPr>
                <w:rFonts w:eastAsiaTheme="minorEastAsia"/>
                <w:b/>
                <w:sz w:val="22"/>
                <w:lang w:eastAsia="zh-CN"/>
              </w:rPr>
            </w:pPr>
            <w:r w:rsidRPr="0045348B">
              <w:rPr>
                <w:rFonts w:hint="eastAsia"/>
              </w:rPr>
              <w:t>1921</w:t>
            </w:r>
            <w:r w:rsidR="00B412DB" w:rsidRPr="001E6E0D">
              <w:t xml:space="preserve"> / </w:t>
            </w:r>
            <w:r w:rsidR="00566FBB" w:rsidRPr="0045348B">
              <w:rPr>
                <w:rFonts w:hint="eastAsia"/>
              </w:rPr>
              <w:t>578</w:t>
            </w:r>
          </w:p>
        </w:tc>
      </w:tr>
      <w:tr w:rsidR="0045348B" w:rsidRPr="00264703" w14:paraId="42E2D8E8" w14:textId="77777777" w:rsidTr="0045348B">
        <w:trPr>
          <w:trHeight w:val="198"/>
          <w:jc w:val="center"/>
        </w:trPr>
        <w:tc>
          <w:tcPr>
            <w:tcW w:w="970" w:type="dxa"/>
            <w:vAlign w:val="center"/>
          </w:tcPr>
          <w:p w14:paraId="767694C7" w14:textId="3424C878" w:rsidR="0045348B" w:rsidRPr="00264703" w:rsidRDefault="0045348B" w:rsidP="00F331CE">
            <w:pPr>
              <w:spacing w:beforeLines="50" w:before="120" w:after="120"/>
              <w:jc w:val="center"/>
              <w:rPr>
                <w:rFonts w:eastAsiaTheme="minorEastAsia"/>
                <w:lang w:eastAsia="zh-CN"/>
              </w:rPr>
            </w:pPr>
            <w:r>
              <w:rPr>
                <w:rFonts w:eastAsiaTheme="minorEastAsia" w:hint="eastAsia"/>
                <w:lang w:eastAsia="zh-CN"/>
              </w:rPr>
              <w:t>12</w:t>
            </w:r>
          </w:p>
        </w:tc>
        <w:tc>
          <w:tcPr>
            <w:tcW w:w="783" w:type="dxa"/>
            <w:vAlign w:val="center"/>
          </w:tcPr>
          <w:p w14:paraId="3E3685B6" w14:textId="022B7F16" w:rsidR="0045348B" w:rsidRPr="00264703" w:rsidRDefault="0045348B" w:rsidP="00F331CE">
            <w:pPr>
              <w:spacing w:beforeLines="50" w:before="120" w:after="120"/>
              <w:jc w:val="center"/>
              <w:rPr>
                <w:rFonts w:eastAsiaTheme="minorEastAsia"/>
                <w:lang w:eastAsia="zh-CN"/>
              </w:rPr>
            </w:pPr>
            <w:r>
              <w:rPr>
                <w:rFonts w:eastAsiaTheme="minorEastAsia" w:hint="eastAsia"/>
                <w:lang w:eastAsia="zh-CN"/>
              </w:rPr>
              <w:t>2RBs</w:t>
            </w:r>
          </w:p>
        </w:tc>
        <w:tc>
          <w:tcPr>
            <w:tcW w:w="1991" w:type="dxa"/>
            <w:tcMar>
              <w:top w:w="0" w:type="dxa"/>
              <w:left w:w="108" w:type="dxa"/>
              <w:bottom w:w="0" w:type="dxa"/>
              <w:right w:w="108" w:type="dxa"/>
            </w:tcMar>
            <w:vAlign w:val="center"/>
          </w:tcPr>
          <w:p w14:paraId="4CB474DA" w14:textId="59B71A26" w:rsidR="0045348B" w:rsidRPr="00264703" w:rsidRDefault="0045348B" w:rsidP="00F331CE">
            <w:pPr>
              <w:spacing w:beforeLines="50" w:before="120" w:after="120"/>
              <w:jc w:val="center"/>
              <w:rPr>
                <w:rFonts w:eastAsiaTheme="minorEastAsia"/>
                <w:lang w:eastAsia="zh-CN"/>
              </w:rPr>
            </w:pPr>
            <w:r w:rsidRPr="0045348B">
              <w:rPr>
                <w:rFonts w:eastAsiaTheme="minorEastAsia"/>
                <w:lang w:eastAsia="zh-CN"/>
              </w:rPr>
              <w:t>IF</w:t>
            </w:r>
            <w:r w:rsidRPr="0045348B">
              <w:rPr>
                <w:rFonts w:eastAsiaTheme="minorEastAsia" w:hint="eastAsia"/>
                <w:lang w:eastAsia="zh-CN"/>
              </w:rPr>
              <w:t xml:space="preserve"> ED</w:t>
            </w:r>
            <w:r w:rsidRPr="0045348B">
              <w:rPr>
                <w:rFonts w:eastAsiaTheme="minorEastAsia"/>
                <w:lang w:eastAsia="zh-CN"/>
              </w:rPr>
              <w:t xml:space="preserve"> /ZIF receiver</w:t>
            </w:r>
          </w:p>
        </w:tc>
        <w:tc>
          <w:tcPr>
            <w:tcW w:w="2239" w:type="dxa"/>
            <w:tcMar>
              <w:top w:w="0" w:type="dxa"/>
              <w:left w:w="108" w:type="dxa"/>
              <w:bottom w:w="0" w:type="dxa"/>
              <w:right w:w="108" w:type="dxa"/>
            </w:tcMar>
            <w:vAlign w:val="center"/>
          </w:tcPr>
          <w:p w14:paraId="41F3B1F3" w14:textId="3DA81FF8" w:rsidR="0045348B" w:rsidRDefault="0045348B" w:rsidP="0045348B">
            <w:pPr>
              <w:spacing w:beforeLines="50" w:before="120" w:after="120"/>
              <w:jc w:val="center"/>
              <w:rPr>
                <w:rFonts w:eastAsiaTheme="minorEastAsia"/>
                <w:lang w:eastAsia="zh-CN"/>
              </w:rPr>
            </w:pPr>
            <w:r>
              <w:rPr>
                <w:rFonts w:eastAsiaTheme="minorEastAsia" w:hint="eastAsia"/>
                <w:lang w:eastAsia="zh-CN"/>
              </w:rPr>
              <w:t>13</w:t>
            </w:r>
          </w:p>
        </w:tc>
        <w:tc>
          <w:tcPr>
            <w:tcW w:w="1943" w:type="dxa"/>
            <w:vAlign w:val="center"/>
          </w:tcPr>
          <w:p w14:paraId="3CFEA08D" w14:textId="3A11623C" w:rsidR="0045348B" w:rsidRPr="00264703" w:rsidRDefault="0045348B" w:rsidP="00F331CE">
            <w:pPr>
              <w:spacing w:beforeLines="50" w:before="120" w:after="120"/>
              <w:jc w:val="center"/>
              <w:rPr>
                <w:rFonts w:eastAsiaTheme="minorEastAsia"/>
                <w:lang w:eastAsia="zh-CN"/>
              </w:rPr>
            </w:pPr>
            <w:r>
              <w:rPr>
                <w:rFonts w:eastAsiaTheme="minorEastAsia" w:hint="eastAsia"/>
                <w:lang w:eastAsia="zh-CN"/>
              </w:rPr>
              <w:t>-</w:t>
            </w:r>
          </w:p>
        </w:tc>
        <w:tc>
          <w:tcPr>
            <w:tcW w:w="2058" w:type="dxa"/>
            <w:tcMar>
              <w:top w:w="0" w:type="dxa"/>
              <w:left w:w="108" w:type="dxa"/>
              <w:bottom w:w="0" w:type="dxa"/>
              <w:right w:w="108" w:type="dxa"/>
            </w:tcMar>
            <w:vAlign w:val="center"/>
          </w:tcPr>
          <w:p w14:paraId="0F6222EF" w14:textId="5BC52C68" w:rsidR="0045348B" w:rsidRPr="0045348B" w:rsidRDefault="0045348B" w:rsidP="0045348B">
            <w:pPr>
              <w:spacing w:beforeLines="50" w:before="120" w:after="120"/>
              <w:jc w:val="center"/>
              <w:rPr>
                <w:rFonts w:eastAsiaTheme="minorEastAsia"/>
                <w:lang w:eastAsia="zh-CN"/>
              </w:rPr>
            </w:pPr>
            <w:r>
              <w:rPr>
                <w:rFonts w:eastAsiaTheme="minorEastAsia" w:hint="eastAsia"/>
                <w:lang w:eastAsia="zh-CN"/>
              </w:rPr>
              <w:t>1317 / -</w:t>
            </w:r>
          </w:p>
        </w:tc>
      </w:tr>
      <w:tr w:rsidR="00264703" w:rsidRPr="00264703" w14:paraId="21FEAFF8" w14:textId="77777777" w:rsidTr="0045348B">
        <w:trPr>
          <w:trHeight w:val="202"/>
          <w:jc w:val="center"/>
        </w:trPr>
        <w:tc>
          <w:tcPr>
            <w:tcW w:w="970" w:type="dxa"/>
            <w:vAlign w:val="center"/>
            <w:hideMark/>
          </w:tcPr>
          <w:p w14:paraId="1F401BBE" w14:textId="77777777" w:rsidR="00264703" w:rsidRPr="00264703" w:rsidRDefault="00264703" w:rsidP="00F331CE">
            <w:pPr>
              <w:spacing w:beforeLines="50" w:before="120" w:after="120"/>
              <w:jc w:val="center"/>
              <w:rPr>
                <w:rFonts w:eastAsiaTheme="minorEastAsia"/>
                <w:b/>
                <w:sz w:val="22"/>
                <w:lang w:eastAsia="zh-CN"/>
              </w:rPr>
            </w:pPr>
            <w:r w:rsidRPr="00264703">
              <w:rPr>
                <w:rFonts w:eastAsiaTheme="minorEastAsia"/>
                <w:lang w:eastAsia="zh-CN"/>
              </w:rPr>
              <w:t>24</w:t>
            </w:r>
          </w:p>
        </w:tc>
        <w:tc>
          <w:tcPr>
            <w:tcW w:w="783" w:type="dxa"/>
            <w:vAlign w:val="center"/>
            <w:hideMark/>
          </w:tcPr>
          <w:p w14:paraId="79751113" w14:textId="77777777" w:rsidR="00264703" w:rsidRPr="00264703" w:rsidRDefault="00264703" w:rsidP="00F331CE">
            <w:pPr>
              <w:spacing w:beforeLines="50" w:before="120" w:after="120"/>
              <w:jc w:val="center"/>
              <w:rPr>
                <w:rFonts w:eastAsiaTheme="minorEastAsia"/>
                <w:b/>
                <w:sz w:val="22"/>
                <w:lang w:eastAsia="zh-CN"/>
              </w:rPr>
            </w:pPr>
            <w:r w:rsidRPr="00264703">
              <w:rPr>
                <w:rFonts w:eastAsiaTheme="minorEastAsia"/>
                <w:lang w:eastAsia="zh-CN"/>
              </w:rPr>
              <w:t>3RB</w:t>
            </w:r>
            <w:r w:rsidRPr="00264703">
              <w:rPr>
                <w:rFonts w:eastAsiaTheme="minorEastAsia" w:hint="eastAsia"/>
                <w:lang w:eastAsia="zh-CN"/>
              </w:rPr>
              <w:t>s</w:t>
            </w:r>
          </w:p>
        </w:tc>
        <w:tc>
          <w:tcPr>
            <w:tcW w:w="1991" w:type="dxa"/>
            <w:tcMar>
              <w:top w:w="0" w:type="dxa"/>
              <w:left w:w="108" w:type="dxa"/>
              <w:bottom w:w="0" w:type="dxa"/>
              <w:right w:w="108" w:type="dxa"/>
            </w:tcMar>
            <w:vAlign w:val="center"/>
            <w:hideMark/>
          </w:tcPr>
          <w:p w14:paraId="1B1D09EE" w14:textId="77777777" w:rsidR="00264703" w:rsidRPr="00264703" w:rsidRDefault="00264703" w:rsidP="00F331CE">
            <w:pPr>
              <w:spacing w:beforeLines="50" w:before="120" w:after="120"/>
              <w:jc w:val="center"/>
              <w:rPr>
                <w:rFonts w:eastAsiaTheme="minorEastAsia"/>
                <w:b/>
                <w:sz w:val="22"/>
                <w:lang w:eastAsia="zh-CN"/>
              </w:rPr>
            </w:pPr>
            <w:r w:rsidRPr="00264703">
              <w:rPr>
                <w:rFonts w:eastAsiaTheme="minorEastAsia"/>
                <w:lang w:eastAsia="zh-CN"/>
              </w:rPr>
              <w:t>IF</w:t>
            </w:r>
            <w:r w:rsidRPr="00264703">
              <w:rPr>
                <w:rFonts w:eastAsiaTheme="minorEastAsia" w:hint="eastAsia"/>
                <w:lang w:eastAsia="zh-CN"/>
              </w:rPr>
              <w:t xml:space="preserve"> ED</w:t>
            </w:r>
            <w:r w:rsidRPr="00264703">
              <w:rPr>
                <w:rFonts w:eastAsiaTheme="minorEastAsia"/>
                <w:lang w:eastAsia="zh-CN"/>
              </w:rPr>
              <w:t xml:space="preserve"> /ZIF receiver</w:t>
            </w:r>
          </w:p>
        </w:tc>
        <w:tc>
          <w:tcPr>
            <w:tcW w:w="2239" w:type="dxa"/>
            <w:tcMar>
              <w:top w:w="0" w:type="dxa"/>
              <w:left w:w="108" w:type="dxa"/>
              <w:bottom w:w="0" w:type="dxa"/>
              <w:right w:w="108" w:type="dxa"/>
            </w:tcMar>
            <w:vAlign w:val="center"/>
            <w:hideMark/>
          </w:tcPr>
          <w:p w14:paraId="4412A509" w14:textId="69380F91" w:rsidR="00264703" w:rsidRPr="00264703" w:rsidRDefault="008E53A0" w:rsidP="00F331CE">
            <w:pPr>
              <w:spacing w:beforeLines="50" w:before="120" w:after="120"/>
              <w:jc w:val="center"/>
              <w:rPr>
                <w:rFonts w:eastAsiaTheme="minorEastAsia"/>
                <w:b/>
                <w:sz w:val="22"/>
                <w:lang w:eastAsia="zh-CN"/>
              </w:rPr>
            </w:pPr>
            <w:r>
              <w:rPr>
                <w:rFonts w:eastAsiaTheme="minorEastAsia" w:hint="eastAsia"/>
                <w:lang w:eastAsia="zh-CN"/>
              </w:rPr>
              <w:t>20</w:t>
            </w:r>
          </w:p>
        </w:tc>
        <w:tc>
          <w:tcPr>
            <w:tcW w:w="1943" w:type="dxa"/>
            <w:vAlign w:val="center"/>
          </w:tcPr>
          <w:p w14:paraId="1A521F3E" w14:textId="77777777" w:rsidR="00264703" w:rsidRPr="00264703" w:rsidRDefault="00264703" w:rsidP="00F331CE">
            <w:pPr>
              <w:spacing w:beforeLines="50" w:before="120" w:after="120"/>
              <w:jc w:val="center"/>
              <w:rPr>
                <w:rFonts w:eastAsiaTheme="minorEastAsia"/>
                <w:b/>
                <w:sz w:val="22"/>
                <w:lang w:eastAsia="zh-CN"/>
              </w:rPr>
            </w:pPr>
            <w:r w:rsidRPr="00264703">
              <w:rPr>
                <w:rFonts w:eastAsiaTheme="minorEastAsia" w:hint="eastAsia"/>
                <w:lang w:eastAsia="zh-CN"/>
              </w:rPr>
              <w:t>-</w:t>
            </w:r>
          </w:p>
        </w:tc>
        <w:tc>
          <w:tcPr>
            <w:tcW w:w="2058" w:type="dxa"/>
            <w:tcMar>
              <w:top w:w="0" w:type="dxa"/>
              <w:left w:w="108" w:type="dxa"/>
              <w:bottom w:w="0" w:type="dxa"/>
              <w:right w:w="108" w:type="dxa"/>
            </w:tcMar>
            <w:vAlign w:val="center"/>
            <w:hideMark/>
          </w:tcPr>
          <w:p w14:paraId="5B854040" w14:textId="781638B4" w:rsidR="00264703" w:rsidRPr="00B412DB" w:rsidRDefault="003A7A25" w:rsidP="00566FBB">
            <w:pPr>
              <w:spacing w:beforeLines="50" w:before="120" w:after="120"/>
              <w:jc w:val="center"/>
            </w:pPr>
            <w:r>
              <w:rPr>
                <w:rFonts w:eastAsiaTheme="minorEastAsia" w:hint="eastAsia"/>
                <w:lang w:eastAsia="zh-CN"/>
              </w:rPr>
              <w:t xml:space="preserve">786 </w:t>
            </w:r>
            <w:r w:rsidR="00B412DB" w:rsidRPr="00B412DB">
              <w:t>/-</w:t>
            </w:r>
          </w:p>
        </w:tc>
      </w:tr>
      <w:tr w:rsidR="0025444F" w:rsidRPr="00264703" w14:paraId="76B97017" w14:textId="77777777" w:rsidTr="0045348B">
        <w:trPr>
          <w:trHeight w:val="202"/>
          <w:jc w:val="center"/>
        </w:trPr>
        <w:tc>
          <w:tcPr>
            <w:tcW w:w="9984" w:type="dxa"/>
            <w:gridSpan w:val="6"/>
            <w:vAlign w:val="center"/>
          </w:tcPr>
          <w:p w14:paraId="12B2F6F9" w14:textId="4A153E66" w:rsidR="0025444F" w:rsidRPr="00B412DB" w:rsidRDefault="0025444F" w:rsidP="0025444F">
            <w:pPr>
              <w:spacing w:beforeLines="50" w:before="120" w:after="120"/>
            </w:pPr>
            <w:r w:rsidRPr="0025444F">
              <w:rPr>
                <w:rFonts w:hint="eastAsia"/>
              </w:rPr>
              <w:t xml:space="preserve">Note: The Tx power of reader is assumed </w:t>
            </w:r>
            <w:r w:rsidR="00477DE9">
              <w:t xml:space="preserve">to be </w:t>
            </w:r>
            <w:r w:rsidRPr="0025444F">
              <w:rPr>
                <w:rFonts w:hint="eastAsia"/>
              </w:rPr>
              <w:t>38 dBm.</w:t>
            </w:r>
          </w:p>
        </w:tc>
      </w:tr>
    </w:tbl>
    <w:p w14:paraId="2C945E93" w14:textId="7F59CAD1" w:rsidR="00264703" w:rsidRPr="00264703" w:rsidRDefault="00264703" w:rsidP="007A43D5">
      <w:pPr>
        <w:spacing w:beforeLines="50" w:before="120" w:after="120"/>
        <w:jc w:val="both"/>
        <w:rPr>
          <w:rFonts w:eastAsiaTheme="minorEastAsia"/>
          <w:lang w:val="en-US" w:eastAsia="zh-CN"/>
        </w:rPr>
      </w:pPr>
      <w:r w:rsidRPr="00264703">
        <w:rPr>
          <w:rFonts w:eastAsiaTheme="minorEastAsia" w:hint="eastAsia"/>
          <w:lang w:val="en-US" w:eastAsia="zh-CN"/>
        </w:rPr>
        <w:t>According to the BLER performance</w:t>
      </w:r>
      <w:r w:rsidR="001D7696">
        <w:rPr>
          <w:rFonts w:eastAsiaTheme="minorEastAsia"/>
          <w:lang w:val="en-US" w:eastAsia="zh-CN"/>
        </w:rPr>
        <w:t xml:space="preserve"> results of </w:t>
      </w:r>
      <w:r w:rsidR="008C54A9">
        <w:rPr>
          <w:rFonts w:eastAsiaTheme="minorEastAsia" w:hint="eastAsia"/>
          <w:lang w:val="en-US" w:eastAsia="zh-CN"/>
        </w:rPr>
        <w:t xml:space="preserve">IF </w:t>
      </w:r>
      <w:r w:rsidR="001D7696">
        <w:rPr>
          <w:rFonts w:eastAsiaTheme="minorEastAsia"/>
          <w:lang w:val="en-US" w:eastAsia="zh-CN"/>
        </w:rPr>
        <w:t xml:space="preserve">ED/ZIF receivers for </w:t>
      </w:r>
      <w:r w:rsidR="008609F5">
        <w:rPr>
          <w:rFonts w:eastAsiaTheme="minorEastAsia"/>
          <w:lang w:val="en-US" w:eastAsia="zh-CN"/>
        </w:rPr>
        <w:t>Device</w:t>
      </w:r>
      <w:r w:rsidR="001D7696">
        <w:rPr>
          <w:rFonts w:eastAsiaTheme="minorEastAsia"/>
          <w:lang w:val="en-US" w:eastAsia="zh-CN"/>
        </w:rPr>
        <w:t xml:space="preserve"> 2b/C</w:t>
      </w:r>
      <w:r w:rsidRPr="00264703">
        <w:rPr>
          <w:rFonts w:eastAsiaTheme="minorEastAsia" w:hint="eastAsia"/>
          <w:lang w:val="en-US" w:eastAsia="zh-CN"/>
        </w:rPr>
        <w:t>, we can find that:</w:t>
      </w:r>
    </w:p>
    <w:p w14:paraId="529DD9AD" w14:textId="6FD1A7A8" w:rsidR="008C54A9" w:rsidRPr="00264703" w:rsidRDefault="008C54A9" w:rsidP="0045348B">
      <w:pPr>
        <w:pStyle w:val="afff1"/>
        <w:numPr>
          <w:ilvl w:val="0"/>
          <w:numId w:val="63"/>
        </w:numPr>
        <w:spacing w:after="120"/>
        <w:ind w:left="714" w:hanging="357"/>
        <w:contextualSpacing w:val="0"/>
        <w:jc w:val="both"/>
        <w:rPr>
          <w:rFonts w:eastAsiaTheme="minorEastAsia"/>
          <w:lang w:val="en-US" w:eastAsia="zh-CN"/>
        </w:rPr>
      </w:pPr>
      <w:bookmarkStart w:id="40" w:name="_Hlk209954800"/>
      <w:r w:rsidRPr="00264703">
        <w:rPr>
          <w:rFonts w:eastAsiaTheme="minorEastAsia"/>
          <w:lang w:val="en-US" w:eastAsia="zh-CN"/>
        </w:rPr>
        <w:t>F</w:t>
      </w:r>
      <w:r w:rsidRPr="00264703">
        <w:rPr>
          <w:rFonts w:eastAsiaTheme="minorEastAsia" w:hint="eastAsia"/>
          <w:lang w:val="en-US" w:eastAsia="zh-CN"/>
        </w:rPr>
        <w:t>or Device 2b, the</w:t>
      </w:r>
      <w:r w:rsidR="00072828" w:rsidRPr="00072828">
        <w:rPr>
          <w:rFonts w:eastAsiaTheme="minorEastAsia"/>
          <w:lang w:val="en-US" w:eastAsia="zh-CN"/>
        </w:rPr>
        <w:t xml:space="preserve"> BLER performance of</w:t>
      </w:r>
      <w:r w:rsidRPr="00264703">
        <w:rPr>
          <w:rFonts w:eastAsiaTheme="minorEastAsia" w:hint="eastAsia"/>
          <w:lang w:val="en-US" w:eastAsia="zh-CN"/>
        </w:rPr>
        <w:t xml:space="preserve"> OOK-4 with different M values </w:t>
      </w:r>
      <w:r w:rsidR="00072828" w:rsidRPr="00072828">
        <w:rPr>
          <w:rFonts w:eastAsiaTheme="minorEastAsia" w:hint="eastAsia"/>
          <w:lang w:val="en-US" w:eastAsia="zh-CN"/>
        </w:rPr>
        <w:t xml:space="preserve">{2, 6, </w:t>
      </w:r>
      <w:r w:rsidR="0045348B">
        <w:rPr>
          <w:rFonts w:eastAsiaTheme="minorEastAsia" w:hint="eastAsia"/>
          <w:lang w:val="en-US" w:eastAsia="zh-CN"/>
        </w:rPr>
        <w:t xml:space="preserve">12, </w:t>
      </w:r>
      <w:r w:rsidR="00072828" w:rsidRPr="00072828">
        <w:rPr>
          <w:rFonts w:eastAsiaTheme="minorEastAsia" w:hint="eastAsia"/>
          <w:lang w:val="en-US" w:eastAsia="zh-CN"/>
        </w:rPr>
        <w:t>24}</w:t>
      </w:r>
      <w:r w:rsidR="00072828">
        <w:rPr>
          <w:rFonts w:eastAsiaTheme="minorEastAsia" w:hint="eastAsia"/>
          <w:lang w:val="en-US" w:eastAsia="zh-CN"/>
        </w:rPr>
        <w:t xml:space="preserve"> </w:t>
      </w:r>
      <w:r w:rsidRPr="00264703">
        <w:rPr>
          <w:rFonts w:eastAsiaTheme="minorEastAsia" w:hint="eastAsia"/>
          <w:lang w:val="en-US" w:eastAsia="zh-CN"/>
        </w:rPr>
        <w:t>can reach BLER = 10%</w:t>
      </w:r>
      <w:r>
        <w:rPr>
          <w:rFonts w:eastAsiaTheme="minorEastAsia"/>
          <w:lang w:val="en-US" w:eastAsia="zh-CN"/>
        </w:rPr>
        <w:t>. T</w:t>
      </w:r>
      <w:r w:rsidRPr="00264703">
        <w:rPr>
          <w:rFonts w:eastAsiaTheme="minorEastAsia" w:hint="eastAsia"/>
          <w:lang w:val="en-US" w:eastAsia="zh-CN"/>
        </w:rPr>
        <w:t xml:space="preserve">he </w:t>
      </w:r>
      <w:r>
        <w:rPr>
          <w:rFonts w:eastAsiaTheme="minorEastAsia"/>
          <w:lang w:val="en-US" w:eastAsia="zh-CN"/>
        </w:rPr>
        <w:t xml:space="preserve">BLER performance of </w:t>
      </w:r>
      <w:r w:rsidRPr="00264703">
        <w:rPr>
          <w:rFonts w:eastAsiaTheme="minorEastAsia" w:hint="eastAsia"/>
          <w:lang w:val="en-US" w:eastAsia="zh-CN"/>
        </w:rPr>
        <w:t>OOK-4 with different M values cannot be detected at BLER =1%</w:t>
      </w:r>
      <w:r>
        <w:rPr>
          <w:rFonts w:eastAsiaTheme="minorEastAsia"/>
          <w:lang w:val="en-US" w:eastAsia="zh-CN"/>
        </w:rPr>
        <w:t xml:space="preserve"> expect M=2</w:t>
      </w:r>
      <w:r w:rsidRPr="00264703">
        <w:rPr>
          <w:rFonts w:eastAsiaTheme="minorEastAsia" w:hint="eastAsia"/>
          <w:lang w:val="en-US" w:eastAsia="zh-CN"/>
        </w:rPr>
        <w:t xml:space="preserve"> due to the error floor.</w:t>
      </w:r>
    </w:p>
    <w:p w14:paraId="52FCF602" w14:textId="190AD5E1" w:rsidR="00264703" w:rsidRPr="00264703" w:rsidRDefault="00264703" w:rsidP="0045348B">
      <w:pPr>
        <w:pStyle w:val="afff1"/>
        <w:numPr>
          <w:ilvl w:val="0"/>
          <w:numId w:val="63"/>
        </w:numPr>
        <w:spacing w:after="120"/>
        <w:ind w:left="714" w:hanging="357"/>
        <w:contextualSpacing w:val="0"/>
        <w:jc w:val="both"/>
        <w:rPr>
          <w:rFonts w:eastAsiaTheme="minorEastAsia"/>
          <w:lang w:val="en-US" w:eastAsia="zh-CN"/>
        </w:rPr>
      </w:pPr>
      <w:r w:rsidRPr="00264703">
        <w:rPr>
          <w:rFonts w:eastAsiaTheme="minorEastAsia"/>
          <w:lang w:val="en-US" w:eastAsia="zh-CN"/>
        </w:rPr>
        <w:t>F</w:t>
      </w:r>
      <w:r w:rsidRPr="00264703">
        <w:rPr>
          <w:rFonts w:eastAsiaTheme="minorEastAsia" w:hint="eastAsia"/>
          <w:lang w:val="en-US" w:eastAsia="zh-CN"/>
        </w:rPr>
        <w:t xml:space="preserve">or Device C, the </w:t>
      </w:r>
      <w:r w:rsidR="001D7696">
        <w:rPr>
          <w:rFonts w:eastAsiaTheme="minorEastAsia"/>
          <w:lang w:val="en-US" w:eastAsia="zh-CN"/>
        </w:rPr>
        <w:t xml:space="preserve">BLER performance of </w:t>
      </w:r>
      <w:r w:rsidRPr="00264703">
        <w:rPr>
          <w:rFonts w:eastAsiaTheme="minorEastAsia" w:hint="eastAsia"/>
          <w:lang w:val="en-US" w:eastAsia="zh-CN"/>
        </w:rPr>
        <w:t xml:space="preserve">OOK-4 with different M values </w:t>
      </w:r>
      <w:r w:rsidR="008C54A9">
        <w:rPr>
          <w:rFonts w:eastAsiaTheme="minorEastAsia" w:hint="eastAsia"/>
          <w:lang w:val="en-US" w:eastAsia="zh-CN"/>
        </w:rPr>
        <w:t xml:space="preserve">{2, 6, </w:t>
      </w:r>
      <w:r w:rsidR="0045348B">
        <w:rPr>
          <w:rFonts w:eastAsiaTheme="minorEastAsia" w:hint="eastAsia"/>
          <w:lang w:val="en-US" w:eastAsia="zh-CN"/>
        </w:rPr>
        <w:t xml:space="preserve">12, </w:t>
      </w:r>
      <w:r w:rsidR="008C54A9">
        <w:rPr>
          <w:rFonts w:eastAsiaTheme="minorEastAsia" w:hint="eastAsia"/>
          <w:lang w:val="en-US" w:eastAsia="zh-CN"/>
        </w:rPr>
        <w:t xml:space="preserve">24} </w:t>
      </w:r>
      <w:r w:rsidRPr="00264703">
        <w:rPr>
          <w:rFonts w:eastAsiaTheme="minorEastAsia" w:hint="eastAsia"/>
          <w:lang w:val="en-US" w:eastAsia="zh-CN"/>
        </w:rPr>
        <w:t>can reach BLER = 10%</w:t>
      </w:r>
      <w:r w:rsidR="001D7696">
        <w:rPr>
          <w:rFonts w:eastAsiaTheme="minorEastAsia"/>
          <w:lang w:val="en-US" w:eastAsia="zh-CN"/>
        </w:rPr>
        <w:t>. T</w:t>
      </w:r>
      <w:r w:rsidRPr="00264703">
        <w:rPr>
          <w:rFonts w:eastAsiaTheme="minorEastAsia" w:hint="eastAsia"/>
          <w:lang w:val="en-US" w:eastAsia="zh-CN"/>
        </w:rPr>
        <w:t xml:space="preserve">he </w:t>
      </w:r>
      <w:r w:rsidR="001D7696">
        <w:rPr>
          <w:rFonts w:eastAsiaTheme="minorEastAsia"/>
          <w:lang w:val="en-US" w:eastAsia="zh-CN"/>
        </w:rPr>
        <w:t xml:space="preserve">BLER performance of </w:t>
      </w:r>
      <w:r w:rsidRPr="00264703">
        <w:rPr>
          <w:rFonts w:eastAsiaTheme="minorEastAsia" w:hint="eastAsia"/>
          <w:lang w:val="en-US" w:eastAsia="zh-CN"/>
        </w:rPr>
        <w:t>OOK-4 with different M values cannot be detected at BLER =</w:t>
      </w:r>
      <w:r w:rsidR="008C54A9">
        <w:rPr>
          <w:rFonts w:eastAsiaTheme="minorEastAsia" w:hint="eastAsia"/>
          <w:lang w:val="en-US" w:eastAsia="zh-CN"/>
        </w:rPr>
        <w:t xml:space="preserve"> 1</w:t>
      </w:r>
      <w:r w:rsidRPr="00264703">
        <w:rPr>
          <w:rFonts w:eastAsiaTheme="minorEastAsia" w:hint="eastAsia"/>
          <w:lang w:val="en-US" w:eastAsia="zh-CN"/>
        </w:rPr>
        <w:t xml:space="preserve">% </w:t>
      </w:r>
      <w:r w:rsidR="001D7696">
        <w:rPr>
          <w:rFonts w:eastAsiaTheme="minorEastAsia"/>
          <w:lang w:val="en-US" w:eastAsia="zh-CN"/>
        </w:rPr>
        <w:t>except M</w:t>
      </w:r>
      <w:r w:rsidR="0099741A">
        <w:rPr>
          <w:rFonts w:eastAsiaTheme="minorEastAsia" w:hint="eastAsia"/>
          <w:lang w:val="en-US" w:eastAsia="zh-CN"/>
        </w:rPr>
        <w:t xml:space="preserve"> </w:t>
      </w:r>
      <w:r w:rsidR="001D7696">
        <w:rPr>
          <w:rFonts w:eastAsiaTheme="minorEastAsia"/>
          <w:lang w:val="en-US" w:eastAsia="zh-CN"/>
        </w:rPr>
        <w:t>=</w:t>
      </w:r>
      <w:r w:rsidR="0099741A">
        <w:rPr>
          <w:rFonts w:eastAsiaTheme="minorEastAsia" w:hint="eastAsia"/>
          <w:lang w:val="en-US" w:eastAsia="zh-CN"/>
        </w:rPr>
        <w:t xml:space="preserve"> </w:t>
      </w:r>
      <w:r w:rsidR="00630D91">
        <w:rPr>
          <w:rFonts w:eastAsiaTheme="minorEastAsia" w:hint="eastAsia"/>
          <w:lang w:val="en-US" w:eastAsia="zh-CN"/>
        </w:rPr>
        <w:t xml:space="preserve">{2, </w:t>
      </w:r>
      <w:r w:rsidR="008C54A9">
        <w:rPr>
          <w:rFonts w:eastAsiaTheme="minorEastAsia" w:hint="eastAsia"/>
          <w:lang w:val="en-US" w:eastAsia="zh-CN"/>
        </w:rPr>
        <w:t>6</w:t>
      </w:r>
      <w:r w:rsidR="00630D91">
        <w:rPr>
          <w:rFonts w:eastAsiaTheme="minorEastAsia" w:hint="eastAsia"/>
          <w:lang w:val="en-US" w:eastAsia="zh-CN"/>
        </w:rPr>
        <w:t>}</w:t>
      </w:r>
      <w:r w:rsidR="008C54A9">
        <w:rPr>
          <w:rFonts w:eastAsiaTheme="minorEastAsia"/>
          <w:lang w:val="en-US" w:eastAsia="zh-CN"/>
        </w:rPr>
        <w:t xml:space="preserve"> </w:t>
      </w:r>
      <w:r w:rsidRPr="00264703">
        <w:rPr>
          <w:rFonts w:eastAsiaTheme="minorEastAsia" w:hint="eastAsia"/>
          <w:lang w:val="en-US" w:eastAsia="zh-CN"/>
        </w:rPr>
        <w:t xml:space="preserve">due to the error floor. </w:t>
      </w:r>
    </w:p>
    <w:bookmarkEnd w:id="40"/>
    <w:p w14:paraId="4386754C" w14:textId="24AE4146" w:rsidR="00072828" w:rsidRPr="00264703" w:rsidRDefault="00072828" w:rsidP="0045348B">
      <w:pPr>
        <w:pStyle w:val="afff1"/>
        <w:numPr>
          <w:ilvl w:val="0"/>
          <w:numId w:val="63"/>
        </w:numPr>
        <w:spacing w:after="120"/>
        <w:ind w:left="714" w:hanging="357"/>
        <w:contextualSpacing w:val="0"/>
        <w:jc w:val="both"/>
        <w:rPr>
          <w:rFonts w:eastAsiaTheme="minorEastAsia"/>
          <w:lang w:val="en-US" w:eastAsia="zh-CN"/>
        </w:rPr>
      </w:pPr>
      <w:r w:rsidRPr="00264703">
        <w:rPr>
          <w:rFonts w:eastAsiaTheme="minorEastAsia" w:hint="eastAsia"/>
          <w:lang w:val="en-US" w:eastAsia="zh-CN"/>
        </w:rPr>
        <w:t>For Device 2b with IF ED/ZIF receiver, the OOK-4 can satisfy the coverage requirement of 500m at 10% BLER</w:t>
      </w:r>
      <w:r>
        <w:rPr>
          <w:rFonts w:eastAsiaTheme="minorEastAsia"/>
          <w:lang w:val="en-US" w:eastAsia="zh-CN"/>
        </w:rPr>
        <w:t xml:space="preserve"> for M values</w:t>
      </w:r>
      <w:r>
        <w:rPr>
          <w:rFonts w:eastAsiaTheme="minorEastAsia" w:hint="eastAsia"/>
          <w:lang w:val="en-US" w:eastAsia="zh-CN"/>
        </w:rPr>
        <w:t xml:space="preserve"> {2, 6</w:t>
      </w:r>
      <w:r w:rsidR="00D52402">
        <w:rPr>
          <w:rFonts w:eastAsiaTheme="minorEastAsia" w:hint="eastAsia"/>
          <w:lang w:val="en-US" w:eastAsia="zh-CN"/>
        </w:rPr>
        <w:t xml:space="preserve">, </w:t>
      </w:r>
      <w:proofErr w:type="gramStart"/>
      <w:r w:rsidR="00D52402">
        <w:rPr>
          <w:rFonts w:eastAsiaTheme="minorEastAsia" w:hint="eastAsia"/>
          <w:lang w:val="en-US" w:eastAsia="zh-CN"/>
        </w:rPr>
        <w:t>12</w:t>
      </w:r>
      <w:proofErr w:type="gramEnd"/>
      <w:r>
        <w:rPr>
          <w:rFonts w:eastAsiaTheme="minorEastAsia" w:hint="eastAsia"/>
          <w:lang w:val="en-US" w:eastAsia="zh-CN"/>
        </w:rPr>
        <w:t>}.</w:t>
      </w:r>
      <w:r w:rsidRPr="00264703">
        <w:rPr>
          <w:rFonts w:eastAsiaTheme="minorEastAsia" w:hint="eastAsia"/>
          <w:lang w:val="en-US" w:eastAsia="zh-CN"/>
        </w:rPr>
        <w:t xml:space="preserve"> </w:t>
      </w:r>
      <w:r>
        <w:rPr>
          <w:rFonts w:eastAsiaTheme="minorEastAsia"/>
          <w:lang w:val="en-US" w:eastAsia="zh-CN"/>
        </w:rPr>
        <w:t>T</w:t>
      </w:r>
      <w:r w:rsidRPr="00264703">
        <w:rPr>
          <w:rFonts w:eastAsiaTheme="minorEastAsia" w:hint="eastAsia"/>
          <w:lang w:val="en-US" w:eastAsia="zh-CN"/>
        </w:rPr>
        <w:t xml:space="preserve">he OOK-4 with M value larger than </w:t>
      </w:r>
      <w:r w:rsidR="00630D91">
        <w:rPr>
          <w:rFonts w:eastAsiaTheme="minorEastAsia" w:hint="eastAsia"/>
          <w:lang w:val="en-US" w:eastAsia="zh-CN"/>
        </w:rPr>
        <w:t>2</w:t>
      </w:r>
      <w:r w:rsidR="00630D91" w:rsidRPr="00264703">
        <w:rPr>
          <w:rFonts w:eastAsiaTheme="minorEastAsia" w:hint="eastAsia"/>
          <w:lang w:val="en-US" w:eastAsia="zh-CN"/>
        </w:rPr>
        <w:t xml:space="preserve"> </w:t>
      </w:r>
      <w:r w:rsidRPr="00264703">
        <w:rPr>
          <w:rFonts w:eastAsiaTheme="minorEastAsia" w:hint="eastAsia"/>
          <w:lang w:val="en-US" w:eastAsia="zh-CN"/>
        </w:rPr>
        <w:t>cannot reach the coverage requirement of 500m at 1% BLER</w:t>
      </w:r>
      <w:r w:rsidR="00587A3B">
        <w:rPr>
          <w:rFonts w:eastAsiaTheme="minorEastAsia" w:hint="eastAsia"/>
          <w:lang w:val="en-US" w:eastAsia="zh-CN"/>
        </w:rPr>
        <w:t xml:space="preserve"> for the error floor</w:t>
      </w:r>
      <w:r w:rsidRPr="00264703">
        <w:rPr>
          <w:rFonts w:eastAsiaTheme="minorEastAsia" w:hint="eastAsia"/>
          <w:lang w:val="en-US" w:eastAsia="zh-CN"/>
        </w:rPr>
        <w:t>.</w:t>
      </w:r>
    </w:p>
    <w:p w14:paraId="56D6DFB3" w14:textId="74FAC189" w:rsidR="00264703" w:rsidRPr="00264703" w:rsidRDefault="00264703" w:rsidP="0045348B">
      <w:pPr>
        <w:pStyle w:val="afff1"/>
        <w:numPr>
          <w:ilvl w:val="0"/>
          <w:numId w:val="63"/>
        </w:numPr>
        <w:spacing w:after="120"/>
        <w:ind w:left="714" w:hanging="357"/>
        <w:contextualSpacing w:val="0"/>
        <w:jc w:val="both"/>
        <w:rPr>
          <w:rFonts w:eastAsiaTheme="minorEastAsia"/>
          <w:lang w:val="en-US" w:eastAsia="zh-CN"/>
        </w:rPr>
      </w:pPr>
      <w:r w:rsidRPr="00264703">
        <w:rPr>
          <w:rFonts w:eastAsiaTheme="minorEastAsia" w:hint="eastAsia"/>
          <w:lang w:val="en-US" w:eastAsia="zh-CN"/>
        </w:rPr>
        <w:t>For Device C with IF ED/ZIF receiver, the OOK-4 can satisfy the coverage requirement of 500m at 10% BLER</w:t>
      </w:r>
      <w:r w:rsidR="00CB21AD">
        <w:rPr>
          <w:rFonts w:eastAsiaTheme="minorEastAsia"/>
          <w:lang w:val="en-US" w:eastAsia="zh-CN"/>
        </w:rPr>
        <w:t xml:space="preserve"> for all M values. T</w:t>
      </w:r>
      <w:r w:rsidRPr="00264703">
        <w:rPr>
          <w:rFonts w:eastAsiaTheme="minorEastAsia" w:hint="eastAsia"/>
          <w:lang w:val="en-US" w:eastAsia="zh-CN"/>
        </w:rPr>
        <w:t xml:space="preserve">he OOK-4 with M value larger than </w:t>
      </w:r>
      <w:r w:rsidR="00566FBB">
        <w:rPr>
          <w:rFonts w:eastAsiaTheme="minorEastAsia" w:hint="eastAsia"/>
          <w:lang w:val="en-US" w:eastAsia="zh-CN"/>
        </w:rPr>
        <w:t>6</w:t>
      </w:r>
      <w:r w:rsidRPr="00264703">
        <w:rPr>
          <w:rFonts w:eastAsiaTheme="minorEastAsia" w:hint="eastAsia"/>
          <w:lang w:val="en-US" w:eastAsia="zh-CN"/>
        </w:rPr>
        <w:t xml:space="preserve"> cannot reach the coverage requirement of 500m at 1% BLER</w:t>
      </w:r>
      <w:r w:rsidR="00587A3B" w:rsidRPr="00587A3B">
        <w:rPr>
          <w:rFonts w:eastAsiaTheme="minorEastAsia" w:hint="eastAsia"/>
          <w:lang w:val="en-US" w:eastAsia="zh-CN"/>
        </w:rPr>
        <w:t xml:space="preserve"> for the error floor</w:t>
      </w:r>
      <w:r w:rsidRPr="00264703">
        <w:rPr>
          <w:rFonts w:eastAsiaTheme="minorEastAsia" w:hint="eastAsia"/>
          <w:lang w:val="en-US" w:eastAsia="zh-CN"/>
        </w:rPr>
        <w:t>.</w:t>
      </w:r>
    </w:p>
    <w:p w14:paraId="110FAB73" w14:textId="22436D6C" w:rsidR="00264703" w:rsidRDefault="00264703" w:rsidP="00264703">
      <w:pPr>
        <w:spacing w:beforeLines="50" w:before="120" w:after="120"/>
        <w:jc w:val="both"/>
        <w:rPr>
          <w:rFonts w:eastAsiaTheme="minorEastAsia"/>
          <w:b/>
          <w:lang w:val="en-US" w:eastAsia="zh-CN"/>
        </w:rPr>
      </w:pPr>
      <w:r w:rsidRPr="00264703">
        <w:rPr>
          <w:rFonts w:eastAsiaTheme="minorEastAsia" w:hint="eastAsia"/>
          <w:b/>
          <w:lang w:val="en-US" w:eastAsia="zh-CN"/>
        </w:rPr>
        <w:t>Observation 2: For the Device 2b in outdoor</w:t>
      </w:r>
      <w:r w:rsidR="00967B36">
        <w:rPr>
          <w:rFonts w:eastAsiaTheme="minorEastAsia"/>
          <w:b/>
          <w:lang w:val="en-US" w:eastAsia="zh-CN"/>
        </w:rPr>
        <w:t xml:space="preserve"> deployment scenarios</w:t>
      </w:r>
      <w:r w:rsidRPr="00264703">
        <w:rPr>
          <w:rFonts w:eastAsiaTheme="minorEastAsia" w:hint="eastAsia"/>
          <w:b/>
          <w:lang w:val="en-US" w:eastAsia="zh-CN"/>
        </w:rPr>
        <w:t xml:space="preserve">, the OOK-4 with M = {2, 6, </w:t>
      </w:r>
      <w:r w:rsidR="00D52402">
        <w:rPr>
          <w:rFonts w:eastAsiaTheme="minorEastAsia" w:hint="eastAsia"/>
          <w:b/>
          <w:lang w:val="en-US" w:eastAsia="zh-CN"/>
        </w:rPr>
        <w:t xml:space="preserve">12, </w:t>
      </w:r>
      <w:r w:rsidRPr="00264703">
        <w:rPr>
          <w:rFonts w:eastAsiaTheme="minorEastAsia" w:hint="eastAsia"/>
          <w:b/>
          <w:lang w:val="en-US" w:eastAsia="zh-CN"/>
        </w:rPr>
        <w:t xml:space="preserve">24} can reach 10% BLER, while there is </w:t>
      </w:r>
      <w:r w:rsidR="00967B36">
        <w:rPr>
          <w:rFonts w:eastAsiaTheme="minorEastAsia"/>
          <w:b/>
          <w:lang w:val="en-US" w:eastAsia="zh-CN"/>
        </w:rPr>
        <w:t xml:space="preserve">an </w:t>
      </w:r>
      <w:r w:rsidRPr="00264703">
        <w:rPr>
          <w:rFonts w:eastAsiaTheme="minorEastAsia" w:hint="eastAsia"/>
          <w:b/>
          <w:lang w:val="en-US" w:eastAsia="zh-CN"/>
        </w:rPr>
        <w:t xml:space="preserve">error floor above 1% BLER for the OOK-4 </w:t>
      </w:r>
      <w:r w:rsidR="00477DE9">
        <w:rPr>
          <w:rFonts w:eastAsiaTheme="minorEastAsia"/>
          <w:b/>
          <w:lang w:val="en-US" w:eastAsia="zh-CN"/>
        </w:rPr>
        <w:t>of all</w:t>
      </w:r>
      <w:r w:rsidR="004434E6">
        <w:rPr>
          <w:rFonts w:eastAsiaTheme="minorEastAsia"/>
          <w:b/>
          <w:lang w:val="en-US" w:eastAsia="zh-CN"/>
        </w:rPr>
        <w:t xml:space="preserve"> </w:t>
      </w:r>
      <w:r w:rsidRPr="00264703">
        <w:rPr>
          <w:rFonts w:eastAsiaTheme="minorEastAsia" w:hint="eastAsia"/>
          <w:b/>
          <w:lang w:val="en-US" w:eastAsia="zh-CN"/>
        </w:rPr>
        <w:t xml:space="preserve">M values </w:t>
      </w:r>
      <w:r w:rsidR="00477DE9">
        <w:rPr>
          <w:rFonts w:eastAsiaTheme="minorEastAsia"/>
          <w:b/>
          <w:lang w:val="en-US" w:eastAsia="zh-CN"/>
        </w:rPr>
        <w:t>except</w:t>
      </w:r>
      <w:r w:rsidR="004434E6">
        <w:rPr>
          <w:rFonts w:eastAsiaTheme="minorEastAsia"/>
          <w:b/>
          <w:lang w:val="en-US" w:eastAsia="zh-CN"/>
        </w:rPr>
        <w:t xml:space="preserve"> </w:t>
      </w:r>
      <w:r w:rsidR="00967B36">
        <w:rPr>
          <w:rFonts w:eastAsiaTheme="minorEastAsia"/>
          <w:b/>
          <w:lang w:val="en-US" w:eastAsia="zh-CN"/>
        </w:rPr>
        <w:t>M=</w:t>
      </w:r>
      <w:r w:rsidRPr="00264703">
        <w:rPr>
          <w:rFonts w:eastAsiaTheme="minorEastAsia" w:hint="eastAsia"/>
          <w:b/>
          <w:lang w:val="en-US" w:eastAsia="zh-CN"/>
        </w:rPr>
        <w:t>2.</w:t>
      </w:r>
    </w:p>
    <w:p w14:paraId="557235D7" w14:textId="54B382B5" w:rsidR="00072828" w:rsidRPr="00264703" w:rsidRDefault="00072828" w:rsidP="00264703">
      <w:pPr>
        <w:spacing w:beforeLines="50" w:before="120" w:after="120"/>
        <w:jc w:val="both"/>
        <w:rPr>
          <w:rFonts w:eastAsiaTheme="minorEastAsia"/>
          <w:b/>
          <w:lang w:val="en-US" w:eastAsia="zh-CN"/>
        </w:rPr>
      </w:pPr>
      <w:r>
        <w:rPr>
          <w:rFonts w:eastAsiaTheme="minorEastAsia" w:hint="eastAsia"/>
          <w:b/>
          <w:lang w:val="en-US" w:eastAsia="zh-CN"/>
        </w:rPr>
        <w:t xml:space="preserve">Observation 3: </w:t>
      </w:r>
      <w:r w:rsidRPr="00072828">
        <w:rPr>
          <w:rFonts w:eastAsiaTheme="minorEastAsia" w:hint="eastAsia"/>
          <w:b/>
          <w:lang w:val="en-US" w:eastAsia="zh-CN"/>
        </w:rPr>
        <w:t>For the Device C in outdoor</w:t>
      </w:r>
      <w:r w:rsidRPr="00072828">
        <w:rPr>
          <w:rFonts w:eastAsiaTheme="minorEastAsia"/>
          <w:b/>
          <w:lang w:val="en-US" w:eastAsia="zh-CN"/>
        </w:rPr>
        <w:t xml:space="preserve"> deployment scenarios</w:t>
      </w:r>
      <w:r w:rsidRPr="00072828">
        <w:rPr>
          <w:rFonts w:eastAsiaTheme="minorEastAsia" w:hint="eastAsia"/>
          <w:b/>
          <w:lang w:val="en-US" w:eastAsia="zh-CN"/>
        </w:rPr>
        <w:t xml:space="preserve">, the OOK-4 with M = {2, 6, </w:t>
      </w:r>
      <w:r w:rsidR="00D52402">
        <w:rPr>
          <w:rFonts w:eastAsiaTheme="minorEastAsia" w:hint="eastAsia"/>
          <w:b/>
          <w:lang w:val="en-US" w:eastAsia="zh-CN"/>
        </w:rPr>
        <w:t xml:space="preserve">12, </w:t>
      </w:r>
      <w:r w:rsidRPr="00072828">
        <w:rPr>
          <w:rFonts w:eastAsiaTheme="minorEastAsia" w:hint="eastAsia"/>
          <w:b/>
          <w:lang w:val="en-US" w:eastAsia="zh-CN"/>
        </w:rPr>
        <w:t xml:space="preserve">24} can reach 10% BLER, while there is </w:t>
      </w:r>
      <w:r w:rsidRPr="00072828">
        <w:rPr>
          <w:rFonts w:eastAsiaTheme="minorEastAsia"/>
          <w:b/>
          <w:lang w:val="en-US" w:eastAsia="zh-CN"/>
        </w:rPr>
        <w:t xml:space="preserve">an </w:t>
      </w:r>
      <w:r w:rsidRPr="00072828">
        <w:rPr>
          <w:rFonts w:eastAsiaTheme="minorEastAsia" w:hint="eastAsia"/>
          <w:b/>
          <w:lang w:val="en-US" w:eastAsia="zh-CN"/>
        </w:rPr>
        <w:t xml:space="preserve">error floor above 1% BLER for the OOK-4 </w:t>
      </w:r>
      <w:r w:rsidR="00477DE9">
        <w:rPr>
          <w:rFonts w:eastAsiaTheme="minorEastAsia"/>
          <w:b/>
          <w:lang w:val="en-US" w:eastAsia="zh-CN"/>
        </w:rPr>
        <w:t>of</w:t>
      </w:r>
      <w:r w:rsidR="004434E6">
        <w:rPr>
          <w:rFonts w:eastAsiaTheme="minorEastAsia" w:hint="eastAsia"/>
          <w:b/>
          <w:lang w:val="en-US" w:eastAsia="zh-CN"/>
        </w:rPr>
        <w:t xml:space="preserve"> </w:t>
      </w:r>
      <w:r w:rsidRPr="00072828">
        <w:rPr>
          <w:rFonts w:eastAsiaTheme="minorEastAsia" w:hint="eastAsia"/>
          <w:b/>
          <w:lang w:val="en-US" w:eastAsia="zh-CN"/>
        </w:rPr>
        <w:t xml:space="preserve">M values </w:t>
      </w:r>
      <w:r w:rsidR="00477DE9">
        <w:rPr>
          <w:rFonts w:eastAsiaTheme="minorEastAsia"/>
          <w:b/>
          <w:lang w:val="en-US" w:eastAsia="zh-CN"/>
        </w:rPr>
        <w:t>except</w:t>
      </w:r>
      <w:r w:rsidR="004434E6">
        <w:rPr>
          <w:rFonts w:eastAsiaTheme="minorEastAsia"/>
          <w:b/>
          <w:lang w:val="en-US" w:eastAsia="zh-CN"/>
        </w:rPr>
        <w:t xml:space="preserve"> </w:t>
      </w:r>
      <w:r w:rsidRPr="00072828">
        <w:rPr>
          <w:rFonts w:eastAsiaTheme="minorEastAsia"/>
          <w:b/>
          <w:lang w:val="en-US" w:eastAsia="zh-CN"/>
        </w:rPr>
        <w:t>M</w:t>
      </w:r>
      <w:proofErr w:type="gramStart"/>
      <w:r w:rsidRPr="00072828">
        <w:rPr>
          <w:rFonts w:eastAsiaTheme="minorEastAsia"/>
          <w:b/>
          <w:lang w:val="en-US" w:eastAsia="zh-CN"/>
        </w:rPr>
        <w:t>=</w:t>
      </w:r>
      <w:r w:rsidR="00630D91">
        <w:rPr>
          <w:rFonts w:eastAsiaTheme="minorEastAsia" w:hint="eastAsia"/>
          <w:b/>
          <w:lang w:val="en-US" w:eastAsia="zh-CN"/>
        </w:rPr>
        <w:t>{</w:t>
      </w:r>
      <w:proofErr w:type="gramEnd"/>
      <w:r w:rsidR="004C16BE">
        <w:rPr>
          <w:rFonts w:eastAsiaTheme="minorEastAsia" w:hint="eastAsia"/>
          <w:b/>
          <w:lang w:val="en-US" w:eastAsia="zh-CN"/>
        </w:rPr>
        <w:t>2</w:t>
      </w:r>
      <w:r w:rsidR="00630D91">
        <w:rPr>
          <w:rFonts w:eastAsiaTheme="minorEastAsia" w:hint="eastAsia"/>
          <w:b/>
          <w:lang w:val="en-US" w:eastAsia="zh-CN"/>
        </w:rPr>
        <w:t>, 6}</w:t>
      </w:r>
      <w:r w:rsidRPr="00072828">
        <w:rPr>
          <w:rFonts w:eastAsiaTheme="minorEastAsia" w:hint="eastAsia"/>
          <w:b/>
          <w:lang w:val="en-US" w:eastAsia="zh-CN"/>
        </w:rPr>
        <w:t>.</w:t>
      </w:r>
    </w:p>
    <w:p w14:paraId="213114ED" w14:textId="0BEAC84F" w:rsidR="00264703" w:rsidRPr="00264703" w:rsidRDefault="00264703" w:rsidP="00264703">
      <w:pPr>
        <w:spacing w:beforeLines="50" w:before="120" w:after="120"/>
        <w:jc w:val="both"/>
        <w:rPr>
          <w:rFonts w:eastAsiaTheme="minorEastAsia"/>
          <w:b/>
          <w:lang w:val="en-US" w:eastAsia="zh-CN"/>
        </w:rPr>
      </w:pPr>
      <w:r w:rsidRPr="00264703">
        <w:rPr>
          <w:rFonts w:eastAsiaTheme="minorEastAsia" w:hint="eastAsia"/>
          <w:b/>
          <w:lang w:val="en-US" w:eastAsia="zh-CN"/>
        </w:rPr>
        <w:t xml:space="preserve">Observation </w:t>
      </w:r>
      <w:r w:rsidR="00072828">
        <w:rPr>
          <w:rFonts w:eastAsiaTheme="minorEastAsia" w:hint="eastAsia"/>
          <w:b/>
          <w:lang w:val="en-US" w:eastAsia="zh-CN"/>
        </w:rPr>
        <w:t>4</w:t>
      </w:r>
      <w:r w:rsidRPr="00264703">
        <w:rPr>
          <w:rFonts w:eastAsiaTheme="minorEastAsia" w:hint="eastAsia"/>
          <w:b/>
          <w:lang w:val="en-US" w:eastAsia="zh-CN"/>
        </w:rPr>
        <w:t xml:space="preserve">: </w:t>
      </w:r>
      <w:r w:rsidRPr="00264703">
        <w:rPr>
          <w:rFonts w:eastAsiaTheme="minorEastAsia"/>
          <w:b/>
          <w:lang w:val="en-US" w:eastAsia="zh-CN"/>
        </w:rPr>
        <w:t>F</w:t>
      </w:r>
      <w:r w:rsidRPr="00264703">
        <w:rPr>
          <w:rFonts w:eastAsiaTheme="minorEastAsia" w:hint="eastAsia"/>
          <w:b/>
          <w:lang w:val="en-US" w:eastAsia="zh-CN"/>
        </w:rPr>
        <w:t xml:space="preserve">or the Device 2b with </w:t>
      </w:r>
      <w:r w:rsidR="00072828" w:rsidRPr="00072828">
        <w:rPr>
          <w:rFonts w:eastAsiaTheme="minorEastAsia" w:hint="eastAsia"/>
          <w:b/>
          <w:lang w:val="en-US" w:eastAsia="zh-CN"/>
        </w:rPr>
        <w:t>IF ED/ZIF</w:t>
      </w:r>
      <w:r w:rsidRPr="00264703">
        <w:rPr>
          <w:rFonts w:eastAsiaTheme="minorEastAsia" w:hint="eastAsia"/>
          <w:b/>
          <w:lang w:val="en-US" w:eastAsia="zh-CN"/>
        </w:rPr>
        <w:t xml:space="preserve"> receiver, the OOK-4 with M value larger than </w:t>
      </w:r>
      <w:r w:rsidR="00D52402">
        <w:rPr>
          <w:rFonts w:eastAsiaTheme="minorEastAsia" w:hint="eastAsia"/>
          <w:b/>
          <w:lang w:val="en-US" w:eastAsia="zh-CN"/>
        </w:rPr>
        <w:t>12</w:t>
      </w:r>
      <w:r w:rsidRPr="00264703">
        <w:rPr>
          <w:rFonts w:eastAsiaTheme="minorEastAsia" w:hint="eastAsia"/>
          <w:b/>
          <w:lang w:val="en-US" w:eastAsia="zh-CN"/>
        </w:rPr>
        <w:t xml:space="preserve"> cannot satisfy the coverage requirement of 500m at 10% BLER, while </w:t>
      </w:r>
      <w:r w:rsidR="00072828" w:rsidRPr="00072828">
        <w:rPr>
          <w:rFonts w:eastAsiaTheme="minorEastAsia" w:hint="eastAsia"/>
          <w:b/>
          <w:lang w:val="en-US" w:eastAsia="zh-CN"/>
        </w:rPr>
        <w:t>the OOK-4 with M value larger than 2</w:t>
      </w:r>
      <w:r w:rsidR="00A551FE">
        <w:rPr>
          <w:rFonts w:eastAsiaTheme="minorEastAsia" w:hint="eastAsia"/>
          <w:b/>
          <w:lang w:val="en-US" w:eastAsia="zh-CN"/>
        </w:rPr>
        <w:t xml:space="preserve"> </w:t>
      </w:r>
      <w:r w:rsidR="00072828" w:rsidRPr="00072828">
        <w:rPr>
          <w:rFonts w:eastAsiaTheme="minorEastAsia" w:hint="eastAsia"/>
          <w:b/>
          <w:lang w:val="en-US" w:eastAsia="zh-CN"/>
        </w:rPr>
        <w:t>cannot reach the coverage requirement of 500m at 1% BLER</w:t>
      </w:r>
      <w:r w:rsidR="00A551FE" w:rsidRPr="00A551FE">
        <w:rPr>
          <w:rFonts w:eastAsiaTheme="minorEastAsia" w:hint="eastAsia"/>
          <w:lang w:val="en-US" w:eastAsia="zh-CN"/>
        </w:rPr>
        <w:t xml:space="preserve"> </w:t>
      </w:r>
      <w:r w:rsidR="00A551FE" w:rsidRPr="00A551FE">
        <w:rPr>
          <w:rFonts w:eastAsiaTheme="minorEastAsia" w:hint="eastAsia"/>
          <w:b/>
          <w:lang w:val="en-US" w:eastAsia="zh-CN"/>
        </w:rPr>
        <w:t>for the error floor</w:t>
      </w:r>
      <w:r w:rsidR="00072828">
        <w:rPr>
          <w:rFonts w:eastAsiaTheme="minorEastAsia" w:hint="eastAsia"/>
          <w:b/>
          <w:lang w:val="en-US" w:eastAsia="zh-CN"/>
        </w:rPr>
        <w:t>.</w:t>
      </w:r>
    </w:p>
    <w:p w14:paraId="72FC79C6" w14:textId="12826FCC" w:rsidR="00264703" w:rsidRPr="00264703" w:rsidRDefault="00264703" w:rsidP="00264703">
      <w:pPr>
        <w:spacing w:beforeLines="50" w:before="120" w:after="120"/>
        <w:jc w:val="both"/>
        <w:rPr>
          <w:rFonts w:eastAsiaTheme="minorEastAsia"/>
          <w:b/>
          <w:lang w:val="en-US" w:eastAsia="zh-CN"/>
        </w:rPr>
      </w:pPr>
      <w:r w:rsidRPr="00264703">
        <w:rPr>
          <w:rFonts w:eastAsiaTheme="minorEastAsia" w:hint="eastAsia"/>
          <w:b/>
          <w:lang w:val="en-US" w:eastAsia="zh-CN"/>
        </w:rPr>
        <w:t>Observation</w:t>
      </w:r>
      <w:r w:rsidR="00072828">
        <w:rPr>
          <w:rFonts w:eastAsiaTheme="minorEastAsia" w:hint="eastAsia"/>
          <w:b/>
          <w:lang w:val="en-US" w:eastAsia="zh-CN"/>
        </w:rPr>
        <w:t xml:space="preserve"> 5</w:t>
      </w:r>
      <w:r w:rsidRPr="00264703">
        <w:rPr>
          <w:rFonts w:eastAsiaTheme="minorEastAsia" w:hint="eastAsia"/>
          <w:b/>
          <w:lang w:val="en-US" w:eastAsia="zh-CN"/>
        </w:rPr>
        <w:t xml:space="preserve">: For the Device C with IF ED/ZIF receiver, the OOK-4 with </w:t>
      </w:r>
      <w:r w:rsidR="00D52402" w:rsidRPr="00D52402">
        <w:rPr>
          <w:rFonts w:eastAsiaTheme="minorEastAsia" w:hint="eastAsia"/>
          <w:b/>
          <w:lang w:val="en-US" w:eastAsia="zh-CN"/>
        </w:rPr>
        <w:t>M = {2, 6, 12, 24}</w:t>
      </w:r>
      <w:r w:rsidRPr="00264703">
        <w:rPr>
          <w:rFonts w:eastAsiaTheme="minorEastAsia" w:hint="eastAsia"/>
          <w:b/>
          <w:lang w:val="en-US" w:eastAsia="zh-CN"/>
        </w:rPr>
        <w:t xml:space="preserve"> all can satisfy the coverage requirement of 500m at 10% BLER, while the OOK-4 with M value larger than </w:t>
      </w:r>
      <w:r w:rsidR="00A551FE">
        <w:rPr>
          <w:rFonts w:eastAsiaTheme="minorEastAsia" w:hint="eastAsia"/>
          <w:b/>
          <w:lang w:val="en-US" w:eastAsia="zh-CN"/>
        </w:rPr>
        <w:t>6</w:t>
      </w:r>
      <w:r w:rsidRPr="00264703">
        <w:rPr>
          <w:rFonts w:eastAsiaTheme="minorEastAsia" w:hint="eastAsia"/>
          <w:b/>
          <w:lang w:val="en-US" w:eastAsia="zh-CN"/>
        </w:rPr>
        <w:t xml:space="preserve"> cannot reach the coverage requirement of 500m at 1% BLER</w:t>
      </w:r>
      <w:r w:rsidR="00A551FE" w:rsidRPr="00A551FE">
        <w:rPr>
          <w:rFonts w:eastAsiaTheme="minorEastAsia" w:hint="eastAsia"/>
          <w:lang w:val="en-US" w:eastAsia="zh-CN"/>
        </w:rPr>
        <w:t xml:space="preserve"> </w:t>
      </w:r>
      <w:r w:rsidR="00A551FE" w:rsidRPr="00A551FE">
        <w:rPr>
          <w:rFonts w:eastAsiaTheme="minorEastAsia" w:hint="eastAsia"/>
          <w:b/>
          <w:lang w:val="en-US" w:eastAsia="zh-CN"/>
        </w:rPr>
        <w:t>for the error floor</w:t>
      </w:r>
      <w:r w:rsidRPr="00264703">
        <w:rPr>
          <w:rFonts w:eastAsiaTheme="minorEastAsia" w:hint="eastAsia"/>
          <w:b/>
          <w:lang w:val="en-US" w:eastAsia="zh-CN"/>
        </w:rPr>
        <w:t>.</w:t>
      </w:r>
    </w:p>
    <w:p w14:paraId="5AD88B2D" w14:textId="77777777" w:rsidR="00264703" w:rsidRPr="00264703" w:rsidRDefault="00264703" w:rsidP="00264703">
      <w:pPr>
        <w:spacing w:beforeLines="50" w:before="120" w:after="120"/>
        <w:jc w:val="both"/>
        <w:rPr>
          <w:rFonts w:eastAsiaTheme="minorEastAsia"/>
          <w:lang w:val="en-US" w:eastAsia="zh-CN"/>
        </w:rPr>
      </w:pPr>
      <w:r w:rsidRPr="00264703">
        <w:rPr>
          <w:rFonts w:eastAsiaTheme="minorEastAsia"/>
          <w:lang w:val="en-US" w:eastAsia="zh-CN"/>
        </w:rPr>
        <w:t>A</w:t>
      </w:r>
      <w:r w:rsidRPr="00264703">
        <w:rPr>
          <w:rFonts w:eastAsiaTheme="minorEastAsia" w:hint="eastAsia"/>
          <w:lang w:val="en-US" w:eastAsia="zh-CN"/>
        </w:rPr>
        <w:t xml:space="preserve">bove all, the OOK-4 waveform should be enhanced to satisfy the target of the coverage requirement of 500m for outdoor scenario, especially at 1% BLER. For the M values of R2D waveform in outdoor, the </w:t>
      </w:r>
      <w:r w:rsidRPr="00264703">
        <w:rPr>
          <w:rFonts w:eastAsiaTheme="minorEastAsia"/>
          <w:lang w:val="en-US" w:eastAsia="zh-CN"/>
        </w:rPr>
        <w:t>following</w:t>
      </w:r>
      <w:r w:rsidRPr="00264703">
        <w:rPr>
          <w:rFonts w:eastAsiaTheme="minorEastAsia" w:hint="eastAsia"/>
          <w:lang w:val="en-US" w:eastAsia="zh-CN"/>
        </w:rPr>
        <w:t xml:space="preserve"> issues should be considered:</w:t>
      </w:r>
    </w:p>
    <w:p w14:paraId="40602D11" w14:textId="3107A506" w:rsidR="00264703" w:rsidRPr="00264703" w:rsidRDefault="00264703" w:rsidP="0025444F">
      <w:pPr>
        <w:pStyle w:val="afff1"/>
        <w:numPr>
          <w:ilvl w:val="0"/>
          <w:numId w:val="63"/>
        </w:numPr>
        <w:spacing w:after="120"/>
        <w:ind w:left="714" w:hanging="357"/>
        <w:jc w:val="both"/>
        <w:rPr>
          <w:rFonts w:eastAsiaTheme="minorEastAsia"/>
          <w:lang w:val="en-US" w:eastAsia="zh-CN"/>
        </w:rPr>
      </w:pPr>
      <w:r w:rsidRPr="00264703">
        <w:rPr>
          <w:rFonts w:eastAsiaTheme="minorEastAsia"/>
          <w:lang w:val="en-US" w:eastAsia="zh-CN"/>
        </w:rPr>
        <w:t>F</w:t>
      </w:r>
      <w:r w:rsidRPr="00264703">
        <w:rPr>
          <w:rFonts w:eastAsiaTheme="minorEastAsia" w:hint="eastAsia"/>
          <w:lang w:val="en-US" w:eastAsia="zh-CN"/>
        </w:rPr>
        <w:t>or M=1, the larger chip duration could reduce the DS impact and improve</w:t>
      </w:r>
      <w:r w:rsidRPr="00264703">
        <w:rPr>
          <w:rFonts w:eastAsiaTheme="minorEastAsia"/>
          <w:lang w:val="en-US" w:eastAsia="zh-CN"/>
        </w:rPr>
        <w:t xml:space="preserve"> the detection performance for Device 2b/C</w:t>
      </w:r>
      <w:r w:rsidRPr="00264703">
        <w:rPr>
          <w:rFonts w:eastAsiaTheme="minorEastAsia" w:hint="eastAsia"/>
          <w:lang w:val="en-US" w:eastAsia="zh-CN"/>
        </w:rPr>
        <w:t xml:space="preserve"> in outdoor </w:t>
      </w:r>
      <w:r w:rsidR="00967B36">
        <w:rPr>
          <w:rFonts w:eastAsiaTheme="minorEastAsia"/>
          <w:lang w:val="en-US" w:eastAsia="zh-CN"/>
        </w:rPr>
        <w:t xml:space="preserve">deployment </w:t>
      </w:r>
      <w:r w:rsidRPr="00264703">
        <w:rPr>
          <w:rFonts w:eastAsiaTheme="minorEastAsia" w:hint="eastAsia"/>
          <w:lang w:val="en-US" w:eastAsia="zh-CN"/>
        </w:rPr>
        <w:t xml:space="preserve">scenario. Thus, the OOK-4 with M = 1 </w:t>
      </w:r>
      <w:r w:rsidRPr="00264703">
        <w:rPr>
          <w:rFonts w:eastAsiaTheme="minorEastAsia"/>
          <w:lang w:val="en-US" w:eastAsia="zh-CN"/>
        </w:rPr>
        <w:t xml:space="preserve">should </w:t>
      </w:r>
      <w:r w:rsidRPr="00264703">
        <w:rPr>
          <w:rFonts w:eastAsiaTheme="minorEastAsia" w:hint="eastAsia"/>
          <w:lang w:val="en-US" w:eastAsia="zh-CN"/>
        </w:rPr>
        <w:t>be further considered in outdoor</w:t>
      </w:r>
      <w:r w:rsidRPr="00264703">
        <w:rPr>
          <w:rFonts w:eastAsiaTheme="minorEastAsia"/>
          <w:lang w:val="en-US" w:eastAsia="zh-CN"/>
        </w:rPr>
        <w:t xml:space="preserve"> deployment scenario</w:t>
      </w:r>
      <w:r w:rsidRPr="00264703">
        <w:rPr>
          <w:rFonts w:eastAsiaTheme="minorEastAsia" w:hint="eastAsia"/>
          <w:lang w:val="en-US" w:eastAsia="zh-CN"/>
        </w:rPr>
        <w:t xml:space="preserve"> to improve the coverage performance.</w:t>
      </w:r>
      <w:r w:rsidRPr="00264703">
        <w:rPr>
          <w:rFonts w:eastAsiaTheme="minorEastAsia"/>
          <w:lang w:val="en-US" w:eastAsia="zh-CN"/>
        </w:rPr>
        <w:t xml:space="preserve"> </w:t>
      </w:r>
    </w:p>
    <w:p w14:paraId="44ADB859" w14:textId="0D52AEB3" w:rsidR="00264703" w:rsidRPr="00264703" w:rsidRDefault="00264703" w:rsidP="0025444F">
      <w:pPr>
        <w:pStyle w:val="afff1"/>
        <w:numPr>
          <w:ilvl w:val="0"/>
          <w:numId w:val="63"/>
        </w:numPr>
        <w:spacing w:after="120"/>
        <w:ind w:left="714" w:hanging="357"/>
        <w:jc w:val="both"/>
        <w:rPr>
          <w:rFonts w:eastAsiaTheme="minorEastAsia"/>
          <w:lang w:val="en-US" w:eastAsia="zh-CN"/>
        </w:rPr>
      </w:pPr>
      <w:r w:rsidRPr="00264703">
        <w:rPr>
          <w:rFonts w:eastAsiaTheme="minorEastAsia"/>
          <w:lang w:val="en-US" w:eastAsia="zh-CN"/>
        </w:rPr>
        <w:t xml:space="preserve">For M=32, although the active device can apply the IF ED/ZIF receiver to improve the R2D sensitivity, the correlation detection would be challenge for the low power device in the outdoor environment, especially for Device 2b. Thus, </w:t>
      </w:r>
      <w:r w:rsidRPr="00264703">
        <w:rPr>
          <w:rFonts w:eastAsiaTheme="minorEastAsia" w:hint="eastAsia"/>
          <w:lang w:val="en-US" w:eastAsia="zh-CN"/>
        </w:rPr>
        <w:t xml:space="preserve">whether the OOK-4 with M=32 </w:t>
      </w:r>
      <w:r w:rsidR="00967B36">
        <w:rPr>
          <w:rFonts w:eastAsiaTheme="minorEastAsia"/>
          <w:lang w:val="en-US" w:eastAsia="zh-CN"/>
        </w:rPr>
        <w:t xml:space="preserve">is feasible and </w:t>
      </w:r>
      <w:r w:rsidRPr="00264703">
        <w:rPr>
          <w:rFonts w:eastAsiaTheme="minorEastAsia" w:hint="eastAsia"/>
          <w:lang w:val="en-US" w:eastAsia="zh-CN"/>
        </w:rPr>
        <w:t>can satisfy the co</w:t>
      </w:r>
      <w:r w:rsidRPr="00264703">
        <w:rPr>
          <w:rFonts w:eastAsiaTheme="minorEastAsia"/>
          <w:lang w:val="en-US" w:eastAsia="zh-CN"/>
        </w:rPr>
        <w:t>verage requirement, such as 500m</w:t>
      </w:r>
      <w:r w:rsidRPr="00264703">
        <w:rPr>
          <w:rFonts w:eastAsiaTheme="minorEastAsia" w:hint="eastAsia"/>
          <w:lang w:val="en-US" w:eastAsia="zh-CN"/>
        </w:rPr>
        <w:t>, should be further studied.</w:t>
      </w:r>
    </w:p>
    <w:p w14:paraId="5785F9A2" w14:textId="77777777" w:rsidR="00264703" w:rsidRPr="00264703" w:rsidRDefault="00264703" w:rsidP="00264703">
      <w:pPr>
        <w:spacing w:beforeLines="50" w:before="120" w:after="120"/>
        <w:jc w:val="both"/>
        <w:rPr>
          <w:rFonts w:eastAsiaTheme="minorEastAsia"/>
          <w:b/>
          <w:lang w:val="en-US" w:eastAsia="zh-CN"/>
        </w:rPr>
      </w:pPr>
      <w:r w:rsidRPr="00264703">
        <w:rPr>
          <w:rFonts w:eastAsiaTheme="minorEastAsia" w:hint="eastAsia"/>
          <w:b/>
          <w:lang w:val="en-US" w:eastAsia="zh-CN"/>
        </w:rPr>
        <w:t xml:space="preserve">Proposal 2: For the M values of R2D waveform in outdoor, the </w:t>
      </w:r>
      <w:r w:rsidRPr="00264703">
        <w:rPr>
          <w:rFonts w:eastAsiaTheme="minorEastAsia"/>
          <w:b/>
          <w:lang w:val="en-US" w:eastAsia="zh-CN"/>
        </w:rPr>
        <w:t>following</w:t>
      </w:r>
      <w:r w:rsidRPr="00264703">
        <w:rPr>
          <w:rFonts w:eastAsiaTheme="minorEastAsia" w:hint="eastAsia"/>
          <w:b/>
          <w:lang w:val="en-US" w:eastAsia="zh-CN"/>
        </w:rPr>
        <w:t xml:space="preserve"> issues should be considered:</w:t>
      </w:r>
    </w:p>
    <w:p w14:paraId="49C6AABF" w14:textId="77777777" w:rsidR="00264703" w:rsidRPr="007A43D5" w:rsidRDefault="00264703" w:rsidP="0025444F">
      <w:pPr>
        <w:pStyle w:val="afff1"/>
        <w:numPr>
          <w:ilvl w:val="0"/>
          <w:numId w:val="63"/>
        </w:numPr>
        <w:spacing w:after="120"/>
        <w:ind w:left="714" w:hanging="357"/>
        <w:jc w:val="both"/>
        <w:rPr>
          <w:rFonts w:eastAsiaTheme="minorEastAsia"/>
          <w:b/>
          <w:lang w:val="en-US" w:eastAsia="zh-CN"/>
        </w:rPr>
      </w:pPr>
      <w:r w:rsidRPr="00DE6543">
        <w:rPr>
          <w:rFonts w:eastAsiaTheme="minorEastAsia" w:hint="eastAsia"/>
          <w:b/>
          <w:lang w:val="en-US" w:eastAsia="zh-CN"/>
        </w:rPr>
        <w:t>To consider the OOK-4 with M = 1 for R2D in outdoor.</w:t>
      </w:r>
    </w:p>
    <w:p w14:paraId="659134A1" w14:textId="3804C280" w:rsidR="00264703" w:rsidRPr="00BB4B6D" w:rsidRDefault="00264703" w:rsidP="0025444F">
      <w:pPr>
        <w:pStyle w:val="afff1"/>
        <w:numPr>
          <w:ilvl w:val="0"/>
          <w:numId w:val="63"/>
        </w:numPr>
        <w:spacing w:after="120"/>
        <w:ind w:left="714" w:hanging="357"/>
        <w:jc w:val="both"/>
        <w:rPr>
          <w:rFonts w:eastAsiaTheme="minorEastAsia"/>
          <w:b/>
          <w:lang w:val="en-US" w:eastAsia="zh-CN"/>
        </w:rPr>
      </w:pPr>
      <w:r w:rsidRPr="007A43D5">
        <w:rPr>
          <w:rFonts w:eastAsiaTheme="minorEastAsia" w:hint="eastAsia"/>
          <w:b/>
          <w:lang w:val="en-US" w:eastAsia="zh-CN"/>
        </w:rPr>
        <w:t xml:space="preserve">To further study whether the OOK-4 with M =32 can </w:t>
      </w:r>
      <w:r w:rsidR="0029189E" w:rsidRPr="007A43D5">
        <w:rPr>
          <w:rFonts w:eastAsiaTheme="minorEastAsia" w:hint="eastAsia"/>
          <w:b/>
          <w:lang w:val="en-US" w:eastAsia="zh-CN"/>
        </w:rPr>
        <w:t>satisf</w:t>
      </w:r>
      <w:r w:rsidR="0029189E">
        <w:rPr>
          <w:rFonts w:eastAsiaTheme="minorEastAsia" w:hint="eastAsia"/>
          <w:b/>
          <w:lang w:val="en-US" w:eastAsia="zh-CN"/>
        </w:rPr>
        <w:t>y</w:t>
      </w:r>
      <w:r w:rsidR="0029189E" w:rsidRPr="007A43D5">
        <w:rPr>
          <w:rFonts w:eastAsiaTheme="minorEastAsia" w:hint="eastAsia"/>
          <w:b/>
          <w:lang w:val="en-US" w:eastAsia="zh-CN"/>
        </w:rPr>
        <w:t xml:space="preserve"> </w:t>
      </w:r>
      <w:r w:rsidRPr="007A43D5">
        <w:rPr>
          <w:rFonts w:eastAsiaTheme="minorEastAsia" w:hint="eastAsia"/>
          <w:b/>
          <w:lang w:val="en-US" w:eastAsia="zh-CN"/>
        </w:rPr>
        <w:t>the coverage requirement, e.g. 500m.</w:t>
      </w:r>
    </w:p>
    <w:p w14:paraId="0E9CFD20" w14:textId="2EF34D33" w:rsidR="00264703" w:rsidRPr="00264703" w:rsidRDefault="00264703" w:rsidP="00264703">
      <w:pPr>
        <w:spacing w:beforeLines="50" w:before="120" w:after="120"/>
        <w:jc w:val="both"/>
        <w:rPr>
          <w:rFonts w:eastAsiaTheme="minorEastAsia"/>
          <w:lang w:val="en-US" w:eastAsia="zh-CN"/>
        </w:rPr>
      </w:pPr>
      <w:r w:rsidRPr="00264703">
        <w:rPr>
          <w:rFonts w:eastAsiaTheme="minorEastAsia"/>
          <w:lang w:val="en-US" w:eastAsia="zh-CN"/>
        </w:rPr>
        <w:lastRenderedPageBreak/>
        <w:t>F</w:t>
      </w:r>
      <w:r w:rsidRPr="00264703">
        <w:rPr>
          <w:rFonts w:eastAsiaTheme="minorEastAsia" w:hint="eastAsia"/>
          <w:lang w:val="en-US" w:eastAsia="zh-CN"/>
        </w:rPr>
        <w:t xml:space="preserve">urthermore, considering Device 2b and Device C with the higher power consumption than </w:t>
      </w:r>
      <w:r w:rsidR="00967B36">
        <w:rPr>
          <w:rFonts w:eastAsiaTheme="minorEastAsia"/>
          <w:lang w:val="en-US" w:eastAsia="zh-CN"/>
        </w:rPr>
        <w:t xml:space="preserve">that of </w:t>
      </w:r>
      <w:r w:rsidRPr="00264703">
        <w:rPr>
          <w:rFonts w:eastAsiaTheme="minorEastAsia" w:hint="eastAsia"/>
          <w:lang w:val="en-US" w:eastAsia="zh-CN"/>
        </w:rPr>
        <w:t>Device 1</w:t>
      </w:r>
      <w:r w:rsidR="00967B36">
        <w:rPr>
          <w:rFonts w:eastAsiaTheme="minorEastAsia"/>
          <w:lang w:val="en-US" w:eastAsia="zh-CN"/>
        </w:rPr>
        <w:t xml:space="preserve"> with the capability of performing</w:t>
      </w:r>
      <w:r w:rsidRPr="00264703">
        <w:rPr>
          <w:rFonts w:eastAsiaTheme="minorEastAsia" w:hint="eastAsia"/>
          <w:lang w:val="en-US" w:eastAsia="zh-CN"/>
        </w:rPr>
        <w:t xml:space="preserve"> more complex operation, such as channel coding, to improve the R2D </w:t>
      </w:r>
      <w:r w:rsidR="00967B36">
        <w:rPr>
          <w:rFonts w:eastAsiaTheme="minorEastAsia"/>
          <w:lang w:val="en-US" w:eastAsia="zh-CN"/>
        </w:rPr>
        <w:t>detection</w:t>
      </w:r>
      <w:r w:rsidR="004434E6">
        <w:rPr>
          <w:rFonts w:eastAsiaTheme="minorEastAsia"/>
          <w:lang w:val="en-US" w:eastAsia="zh-CN"/>
        </w:rPr>
        <w:t xml:space="preserve"> </w:t>
      </w:r>
      <w:r w:rsidRPr="00264703">
        <w:rPr>
          <w:rFonts w:eastAsiaTheme="minorEastAsia"/>
          <w:lang w:val="en-US" w:eastAsia="zh-CN"/>
        </w:rPr>
        <w:t>performance</w:t>
      </w:r>
      <w:r w:rsidR="00967B36">
        <w:rPr>
          <w:rFonts w:eastAsiaTheme="minorEastAsia"/>
          <w:lang w:val="en-US" w:eastAsia="zh-CN"/>
        </w:rPr>
        <w:t xml:space="preserve"> in multi-path fading channel </w:t>
      </w:r>
      <w:r w:rsidR="0029189E">
        <w:rPr>
          <w:rFonts w:eastAsiaTheme="minorEastAsia" w:hint="eastAsia"/>
          <w:lang w:val="en-US" w:eastAsia="zh-CN"/>
        </w:rPr>
        <w:t xml:space="preserve">in </w:t>
      </w:r>
      <w:r w:rsidR="00967B36">
        <w:rPr>
          <w:rFonts w:eastAsiaTheme="minorEastAsia"/>
          <w:lang w:val="en-US" w:eastAsia="zh-CN"/>
        </w:rPr>
        <w:t xml:space="preserve">outdoor deployment scenarios, </w:t>
      </w:r>
      <w:r w:rsidRPr="00264703">
        <w:rPr>
          <w:rFonts w:eastAsiaTheme="minorEastAsia" w:hint="eastAsia"/>
          <w:lang w:val="en-US" w:eastAsia="zh-CN"/>
        </w:rPr>
        <w:t>t</w:t>
      </w:r>
      <w:r w:rsidRPr="00264703">
        <w:rPr>
          <w:rFonts w:eastAsiaTheme="minorEastAsia"/>
          <w:lang w:val="en-US" w:eastAsia="zh-CN"/>
        </w:rPr>
        <w:t xml:space="preserve">he FEC </w:t>
      </w:r>
      <w:r w:rsidR="00967B36">
        <w:rPr>
          <w:rFonts w:eastAsiaTheme="minorEastAsia"/>
          <w:lang w:val="en-US" w:eastAsia="zh-CN"/>
        </w:rPr>
        <w:t>c</w:t>
      </w:r>
      <w:r w:rsidRPr="00264703">
        <w:rPr>
          <w:rFonts w:eastAsiaTheme="minorEastAsia"/>
          <w:lang w:val="en-US" w:eastAsia="zh-CN"/>
        </w:rPr>
        <w:t xml:space="preserve">ould be considered in </w:t>
      </w:r>
      <w:r w:rsidR="00967B36">
        <w:rPr>
          <w:rFonts w:eastAsiaTheme="minorEastAsia"/>
          <w:lang w:val="en-US" w:eastAsia="zh-CN"/>
        </w:rPr>
        <w:t xml:space="preserve">the </w:t>
      </w:r>
      <w:r w:rsidRPr="00264703">
        <w:rPr>
          <w:rFonts w:eastAsiaTheme="minorEastAsia"/>
          <w:lang w:val="en-US" w:eastAsia="zh-CN"/>
        </w:rPr>
        <w:t>R2D signal/channel</w:t>
      </w:r>
      <w:r w:rsidR="00967B36">
        <w:rPr>
          <w:rFonts w:eastAsiaTheme="minorEastAsia"/>
          <w:lang w:val="en-US" w:eastAsia="zh-CN"/>
        </w:rPr>
        <w:t xml:space="preserve"> design</w:t>
      </w:r>
      <w:r w:rsidRPr="00264703">
        <w:rPr>
          <w:rFonts w:eastAsiaTheme="minorEastAsia"/>
          <w:lang w:val="en-US" w:eastAsia="zh-CN"/>
        </w:rPr>
        <w:t xml:space="preserve"> for </w:t>
      </w:r>
      <w:r w:rsidRPr="00264703">
        <w:rPr>
          <w:rFonts w:eastAsiaTheme="minorEastAsia" w:hint="eastAsia"/>
          <w:lang w:val="en-US" w:eastAsia="zh-CN"/>
        </w:rPr>
        <w:t>solving</w:t>
      </w:r>
      <w:r w:rsidRPr="00264703">
        <w:rPr>
          <w:rFonts w:eastAsiaTheme="minorEastAsia"/>
          <w:lang w:val="en-US" w:eastAsia="zh-CN"/>
        </w:rPr>
        <w:t xml:space="preserve"> the error floor</w:t>
      </w:r>
      <w:r w:rsidRPr="00264703">
        <w:rPr>
          <w:rFonts w:eastAsiaTheme="minorEastAsia" w:hint="eastAsia"/>
          <w:lang w:val="en-US" w:eastAsia="zh-CN"/>
        </w:rPr>
        <w:t xml:space="preserve"> of </w:t>
      </w:r>
      <w:r w:rsidR="00967B36">
        <w:rPr>
          <w:rFonts w:eastAsiaTheme="minorEastAsia"/>
          <w:lang w:val="en-US" w:eastAsia="zh-CN"/>
        </w:rPr>
        <w:t xml:space="preserve">BLER performance of </w:t>
      </w:r>
      <w:r w:rsidRPr="00264703">
        <w:rPr>
          <w:rFonts w:eastAsiaTheme="minorEastAsia" w:hint="eastAsia"/>
          <w:lang w:val="en-US" w:eastAsia="zh-CN"/>
        </w:rPr>
        <w:t>R2D signal/channel detection</w:t>
      </w:r>
      <w:r w:rsidR="0029189E">
        <w:rPr>
          <w:rFonts w:eastAsiaTheme="minorEastAsia" w:hint="eastAsia"/>
          <w:lang w:val="en-US" w:eastAsia="zh-CN"/>
        </w:rPr>
        <w:t>. T</w:t>
      </w:r>
      <w:r w:rsidRPr="00264703">
        <w:rPr>
          <w:rFonts w:eastAsiaTheme="minorEastAsia" w:hint="eastAsia"/>
          <w:lang w:val="en-US" w:eastAsia="zh-CN"/>
        </w:rPr>
        <w:t xml:space="preserve">he detailed discussion </w:t>
      </w:r>
      <w:r w:rsidR="0029189E">
        <w:rPr>
          <w:rFonts w:eastAsiaTheme="minorEastAsia" w:hint="eastAsia"/>
          <w:lang w:val="en-US" w:eastAsia="zh-CN"/>
        </w:rPr>
        <w:t>is</w:t>
      </w:r>
      <w:r w:rsidR="0029189E" w:rsidRPr="00264703">
        <w:rPr>
          <w:rFonts w:eastAsiaTheme="minorEastAsia" w:hint="eastAsia"/>
          <w:lang w:val="en-US" w:eastAsia="zh-CN"/>
        </w:rPr>
        <w:t xml:space="preserve"> </w:t>
      </w:r>
      <w:r w:rsidRPr="00264703">
        <w:rPr>
          <w:rFonts w:eastAsiaTheme="minorEastAsia" w:hint="eastAsia"/>
          <w:lang w:val="en-US" w:eastAsia="zh-CN"/>
        </w:rPr>
        <w:t xml:space="preserve">provided in Section </w:t>
      </w:r>
      <w:r w:rsidR="00072828">
        <w:rPr>
          <w:rFonts w:eastAsiaTheme="minorEastAsia"/>
          <w:lang w:val="en-US" w:eastAsia="zh-CN"/>
        </w:rPr>
        <w:fldChar w:fldCharType="begin"/>
      </w:r>
      <w:r w:rsidR="00072828">
        <w:rPr>
          <w:rFonts w:eastAsiaTheme="minorEastAsia"/>
          <w:lang w:val="en-US" w:eastAsia="zh-CN"/>
        </w:rPr>
        <w:instrText xml:space="preserve"> </w:instrText>
      </w:r>
      <w:r w:rsidR="00072828">
        <w:rPr>
          <w:rFonts w:eastAsiaTheme="minorEastAsia" w:hint="eastAsia"/>
          <w:lang w:val="en-US" w:eastAsia="zh-CN"/>
        </w:rPr>
        <w:instrText>REF _Ref210036561 \n \h</w:instrText>
      </w:r>
      <w:r w:rsidR="00072828">
        <w:rPr>
          <w:rFonts w:eastAsiaTheme="minorEastAsia"/>
          <w:lang w:val="en-US" w:eastAsia="zh-CN"/>
        </w:rPr>
        <w:instrText xml:space="preserve"> </w:instrText>
      </w:r>
      <w:r w:rsidR="00072828">
        <w:rPr>
          <w:rFonts w:eastAsiaTheme="minorEastAsia"/>
          <w:lang w:val="en-US" w:eastAsia="zh-CN"/>
        </w:rPr>
      </w:r>
      <w:r w:rsidR="00072828">
        <w:rPr>
          <w:rFonts w:eastAsiaTheme="minorEastAsia"/>
          <w:lang w:val="en-US" w:eastAsia="zh-CN"/>
        </w:rPr>
        <w:fldChar w:fldCharType="separate"/>
      </w:r>
      <w:r w:rsidR="000A3ABA">
        <w:rPr>
          <w:rFonts w:eastAsiaTheme="minorEastAsia"/>
          <w:lang w:val="en-US" w:eastAsia="zh-CN"/>
        </w:rPr>
        <w:t>2.2.1</w:t>
      </w:r>
      <w:r w:rsidR="00072828">
        <w:rPr>
          <w:rFonts w:eastAsiaTheme="minorEastAsia"/>
          <w:lang w:val="en-US" w:eastAsia="zh-CN"/>
        </w:rPr>
        <w:fldChar w:fldCharType="end"/>
      </w:r>
      <w:r w:rsidRPr="00264703">
        <w:rPr>
          <w:rFonts w:eastAsiaTheme="minorEastAsia" w:hint="eastAsia"/>
          <w:lang w:val="en-US" w:eastAsia="zh-CN"/>
        </w:rPr>
        <w:t>.</w:t>
      </w:r>
    </w:p>
    <w:p w14:paraId="37A77909" w14:textId="1C66C1F2" w:rsidR="00264703" w:rsidRPr="00264703" w:rsidRDefault="00264703" w:rsidP="00264703">
      <w:pPr>
        <w:spacing w:beforeLines="50" w:before="120" w:after="120"/>
        <w:jc w:val="both"/>
        <w:rPr>
          <w:rFonts w:eastAsiaTheme="minorEastAsia"/>
          <w:b/>
          <w:lang w:val="en-US" w:eastAsia="zh-CN"/>
        </w:rPr>
      </w:pPr>
      <w:r w:rsidRPr="00264703">
        <w:rPr>
          <w:rFonts w:eastAsiaTheme="minorEastAsia" w:hint="eastAsia"/>
          <w:b/>
          <w:lang w:val="en-US" w:eastAsia="zh-CN"/>
        </w:rPr>
        <w:t>Proposal 3: T</w:t>
      </w:r>
      <w:r w:rsidRPr="00264703">
        <w:rPr>
          <w:rFonts w:eastAsiaTheme="minorEastAsia"/>
          <w:b/>
          <w:lang w:val="en-US" w:eastAsia="zh-CN"/>
        </w:rPr>
        <w:t xml:space="preserve">he FEC </w:t>
      </w:r>
      <w:r w:rsidR="00967B36">
        <w:rPr>
          <w:rFonts w:eastAsiaTheme="minorEastAsia"/>
          <w:b/>
          <w:lang w:val="en-US" w:eastAsia="zh-CN"/>
        </w:rPr>
        <w:t>c</w:t>
      </w:r>
      <w:r w:rsidRPr="00264703">
        <w:rPr>
          <w:rFonts w:eastAsiaTheme="minorEastAsia"/>
          <w:b/>
          <w:lang w:val="en-US" w:eastAsia="zh-CN"/>
        </w:rPr>
        <w:t>ould be considered in</w:t>
      </w:r>
      <w:r w:rsidR="00967B36">
        <w:rPr>
          <w:rFonts w:eastAsiaTheme="minorEastAsia"/>
          <w:b/>
          <w:lang w:val="en-US" w:eastAsia="zh-CN"/>
        </w:rPr>
        <w:t xml:space="preserve"> the</w:t>
      </w:r>
      <w:r w:rsidRPr="00264703">
        <w:rPr>
          <w:rFonts w:eastAsiaTheme="minorEastAsia"/>
          <w:b/>
          <w:lang w:val="en-US" w:eastAsia="zh-CN"/>
        </w:rPr>
        <w:t xml:space="preserve"> R2D signal/channel </w:t>
      </w:r>
      <w:r w:rsidR="00967B36">
        <w:rPr>
          <w:rFonts w:eastAsiaTheme="minorEastAsia"/>
          <w:b/>
          <w:lang w:val="en-US" w:eastAsia="zh-CN"/>
        </w:rPr>
        <w:t xml:space="preserve">design </w:t>
      </w:r>
      <w:r w:rsidRPr="00264703">
        <w:rPr>
          <w:rFonts w:eastAsiaTheme="minorEastAsia"/>
          <w:b/>
          <w:lang w:val="en-US" w:eastAsia="zh-CN"/>
        </w:rPr>
        <w:t xml:space="preserve">for </w:t>
      </w:r>
      <w:r w:rsidRPr="00264703">
        <w:rPr>
          <w:rFonts w:eastAsiaTheme="minorEastAsia" w:hint="eastAsia"/>
          <w:b/>
          <w:lang w:val="en-US" w:eastAsia="zh-CN"/>
        </w:rPr>
        <w:t>solving</w:t>
      </w:r>
      <w:r w:rsidRPr="00264703">
        <w:rPr>
          <w:rFonts w:eastAsiaTheme="minorEastAsia"/>
          <w:b/>
          <w:lang w:val="en-US" w:eastAsia="zh-CN"/>
        </w:rPr>
        <w:t xml:space="preserve"> the error floor</w:t>
      </w:r>
      <w:r w:rsidRPr="00264703">
        <w:rPr>
          <w:rFonts w:eastAsiaTheme="minorEastAsia" w:hint="eastAsia"/>
          <w:b/>
          <w:lang w:val="en-US" w:eastAsia="zh-CN"/>
        </w:rPr>
        <w:t xml:space="preserve"> of </w:t>
      </w:r>
      <w:r w:rsidR="00967B36">
        <w:rPr>
          <w:rFonts w:eastAsiaTheme="minorEastAsia"/>
          <w:b/>
          <w:lang w:val="en-US" w:eastAsia="zh-CN"/>
        </w:rPr>
        <w:t xml:space="preserve">BLER performance of the </w:t>
      </w:r>
      <w:r w:rsidRPr="00264703">
        <w:rPr>
          <w:rFonts w:eastAsiaTheme="minorEastAsia" w:hint="eastAsia"/>
          <w:b/>
          <w:lang w:val="en-US" w:eastAsia="zh-CN"/>
        </w:rPr>
        <w:t>R2D signal/channel detection</w:t>
      </w:r>
    </w:p>
    <w:p w14:paraId="2EDB21E4" w14:textId="77777777" w:rsidR="000836A2" w:rsidRDefault="00D250B5">
      <w:pPr>
        <w:rPr>
          <w:rFonts w:eastAsiaTheme="minorEastAsia"/>
          <w:b/>
          <w:u w:val="single"/>
          <w:lang w:val="en-US" w:eastAsia="zh-CN"/>
        </w:rPr>
      </w:pPr>
      <w:r>
        <w:rPr>
          <w:rFonts w:eastAsiaTheme="minorEastAsia" w:hint="eastAsia"/>
          <w:b/>
          <w:u w:val="single"/>
          <w:lang w:val="en-US" w:eastAsia="zh-CN"/>
        </w:rPr>
        <w:t>CP handling for R2D preamble and PRDCH</w:t>
      </w:r>
    </w:p>
    <w:p w14:paraId="27AFF694" w14:textId="46E57CD6" w:rsidR="00264703" w:rsidRDefault="00264703" w:rsidP="003926A5">
      <w:pPr>
        <w:spacing w:after="120"/>
        <w:jc w:val="both"/>
        <w:rPr>
          <w:rFonts w:eastAsiaTheme="minorEastAsia"/>
          <w:lang w:val="en-US" w:eastAsia="zh-CN"/>
        </w:rPr>
      </w:pPr>
      <w:r w:rsidRPr="00264703">
        <w:rPr>
          <w:rFonts w:eastAsiaTheme="minorEastAsia" w:hint="eastAsia"/>
          <w:lang w:val="en-US" w:eastAsia="zh-CN"/>
        </w:rPr>
        <w:t>For Device 2b and Device C</w:t>
      </w:r>
      <w:r w:rsidR="00214C8D">
        <w:rPr>
          <w:rFonts w:eastAsiaTheme="minorEastAsia"/>
          <w:lang w:val="en-US" w:eastAsia="zh-CN"/>
        </w:rPr>
        <w:t xml:space="preserve"> with the assumption of</w:t>
      </w:r>
      <w:r w:rsidRPr="00264703">
        <w:rPr>
          <w:rFonts w:eastAsiaTheme="minorEastAsia" w:hint="eastAsia"/>
          <w:lang w:val="en-US" w:eastAsia="zh-CN"/>
        </w:rPr>
        <w:t xml:space="preserve"> the</w:t>
      </w:r>
      <w:r w:rsidRPr="00264703">
        <w:rPr>
          <w:rFonts w:eastAsiaTheme="minorEastAsia"/>
          <w:lang w:val="en-US" w:eastAsia="zh-CN"/>
        </w:rPr>
        <w:t>10</w:t>
      </w:r>
      <w:r w:rsidRPr="00264703">
        <w:rPr>
          <w:rFonts w:eastAsiaTheme="minorEastAsia"/>
          <w:vertAlign w:val="superscript"/>
          <w:lang w:val="en-US" w:eastAsia="zh-CN"/>
        </w:rPr>
        <w:t>3</w:t>
      </w:r>
      <w:r w:rsidRPr="00264703">
        <w:rPr>
          <w:rFonts w:eastAsiaTheme="minorEastAsia"/>
          <w:lang w:val="en-US" w:eastAsia="zh-CN"/>
        </w:rPr>
        <w:t xml:space="preserve"> ppm</w:t>
      </w:r>
      <w:r w:rsidRPr="00264703">
        <w:rPr>
          <w:rFonts w:eastAsiaTheme="minorEastAsia" w:hint="eastAsia"/>
          <w:lang w:val="en-US" w:eastAsia="zh-CN"/>
        </w:rPr>
        <w:t xml:space="preserve"> and </w:t>
      </w:r>
      <w:r w:rsidRPr="00264703">
        <w:rPr>
          <w:rFonts w:eastAsiaTheme="minorEastAsia"/>
          <w:lang w:val="en-US" w:eastAsia="zh-CN"/>
        </w:rPr>
        <w:t>10 ppm</w:t>
      </w:r>
      <w:r w:rsidRPr="00264703">
        <w:rPr>
          <w:rFonts w:eastAsiaTheme="minorEastAsia" w:hint="eastAsia"/>
          <w:lang w:val="en-US" w:eastAsia="zh-CN"/>
        </w:rPr>
        <w:t xml:space="preserve"> </w:t>
      </w:r>
      <w:r w:rsidRPr="00264703">
        <w:rPr>
          <w:rFonts w:eastAsiaTheme="minorEastAsia"/>
          <w:lang w:val="en-US" w:eastAsia="zh-CN"/>
        </w:rPr>
        <w:t>SFO after clock sync/calibration</w:t>
      </w:r>
      <w:r w:rsidRPr="00264703">
        <w:rPr>
          <w:rFonts w:eastAsiaTheme="minorEastAsia" w:hint="eastAsia"/>
          <w:lang w:val="en-US" w:eastAsia="zh-CN"/>
        </w:rPr>
        <w:t xml:space="preserve">, there are about 0.5 chip and 0.006 chip </w:t>
      </w:r>
      <w:r w:rsidRPr="00264703">
        <w:rPr>
          <w:rFonts w:eastAsiaTheme="minorEastAsia"/>
          <w:lang w:val="en-US" w:eastAsia="zh-CN"/>
        </w:rPr>
        <w:t>deviation</w:t>
      </w:r>
      <w:r w:rsidRPr="00264703">
        <w:rPr>
          <w:rFonts w:eastAsiaTheme="minorEastAsia" w:hint="eastAsia"/>
          <w:lang w:val="en-US" w:eastAsia="zh-CN"/>
        </w:rPr>
        <w:t xml:space="preserve"> caused by SFO for the 96bits. The </w:t>
      </w:r>
      <w:r w:rsidR="00214C8D">
        <w:rPr>
          <w:rFonts w:eastAsiaTheme="minorEastAsia"/>
          <w:lang w:val="en-US" w:eastAsia="zh-CN"/>
        </w:rPr>
        <w:t xml:space="preserve">clock calibration and improving the timing error </w:t>
      </w:r>
      <w:r w:rsidRPr="00264703">
        <w:rPr>
          <w:rFonts w:eastAsiaTheme="minorEastAsia" w:hint="eastAsia"/>
          <w:lang w:val="en-US" w:eastAsia="zh-CN"/>
        </w:rPr>
        <w:t xml:space="preserve">would improve the R2D signal reception </w:t>
      </w:r>
      <w:r w:rsidR="0029189E">
        <w:rPr>
          <w:rFonts w:eastAsiaTheme="minorEastAsia" w:hint="eastAsia"/>
          <w:lang w:val="en-US" w:eastAsia="zh-CN"/>
        </w:rPr>
        <w:t xml:space="preserve">performance </w:t>
      </w:r>
      <w:r w:rsidRPr="00264703">
        <w:rPr>
          <w:rFonts w:eastAsiaTheme="minorEastAsia" w:hint="eastAsia"/>
          <w:lang w:val="en-US" w:eastAsia="zh-CN"/>
        </w:rPr>
        <w:t xml:space="preserve">for Device 2b and Device C. </w:t>
      </w:r>
      <w:r w:rsidRPr="00264703">
        <w:rPr>
          <w:rFonts w:eastAsiaTheme="minorEastAsia"/>
          <w:lang w:val="en-US" w:eastAsia="zh-CN"/>
        </w:rPr>
        <w:t>F</w:t>
      </w:r>
      <w:r w:rsidRPr="00264703">
        <w:rPr>
          <w:rFonts w:eastAsiaTheme="minorEastAsia" w:hint="eastAsia"/>
          <w:lang w:val="en-US" w:eastAsia="zh-CN"/>
        </w:rPr>
        <w:t xml:space="preserve">or OOK-4 with M=24, the legacy CP removal could </w:t>
      </w:r>
      <w:r w:rsidR="00214C8D">
        <w:rPr>
          <w:rFonts w:eastAsiaTheme="minorEastAsia"/>
          <w:lang w:val="en-US" w:eastAsia="zh-CN"/>
        </w:rPr>
        <w:t xml:space="preserve">be </w:t>
      </w:r>
      <w:r w:rsidRPr="00264703">
        <w:rPr>
          <w:rFonts w:eastAsiaTheme="minorEastAsia" w:hint="eastAsia"/>
          <w:lang w:val="en-US" w:eastAsia="zh-CN"/>
        </w:rPr>
        <w:t>reused without introduc</w:t>
      </w:r>
      <w:r w:rsidR="00214C8D">
        <w:rPr>
          <w:rFonts w:eastAsiaTheme="minorEastAsia"/>
          <w:lang w:val="en-US" w:eastAsia="zh-CN"/>
        </w:rPr>
        <w:t>ing</w:t>
      </w:r>
      <w:r w:rsidRPr="00264703">
        <w:rPr>
          <w:rFonts w:eastAsiaTheme="minorEastAsia" w:hint="eastAsia"/>
          <w:lang w:val="en-US" w:eastAsia="zh-CN"/>
        </w:rPr>
        <w:t xml:space="preserve"> the additional chip</w:t>
      </w:r>
      <w:r w:rsidR="0029189E">
        <w:rPr>
          <w:rFonts w:eastAsiaTheme="minorEastAsia" w:hint="eastAsia"/>
          <w:lang w:val="en-US" w:eastAsia="zh-CN"/>
        </w:rPr>
        <w:t>s</w:t>
      </w:r>
      <w:r w:rsidR="00214C8D">
        <w:rPr>
          <w:rFonts w:eastAsiaTheme="minorEastAsia"/>
          <w:lang w:val="en-US" w:eastAsia="zh-CN"/>
        </w:rPr>
        <w:t xml:space="preserve"> for CP </w:t>
      </w:r>
      <w:r w:rsidR="00072828">
        <w:rPr>
          <w:rFonts w:eastAsiaTheme="minorEastAsia" w:hint="eastAsia"/>
          <w:lang w:val="en-US" w:eastAsia="zh-CN"/>
        </w:rPr>
        <w:t>handling</w:t>
      </w:r>
      <w:r w:rsidR="00214C8D">
        <w:rPr>
          <w:rFonts w:eastAsiaTheme="minorEastAsia"/>
          <w:lang w:val="en-US" w:eastAsia="zh-CN"/>
        </w:rPr>
        <w:t xml:space="preserve">. This </w:t>
      </w:r>
      <w:r w:rsidRPr="00264703">
        <w:rPr>
          <w:rFonts w:eastAsiaTheme="minorEastAsia" w:hint="eastAsia"/>
          <w:lang w:val="en-US" w:eastAsia="zh-CN"/>
        </w:rPr>
        <w:t xml:space="preserve">can improve the </w:t>
      </w:r>
      <w:r w:rsidR="00072828">
        <w:rPr>
          <w:rFonts w:eastAsiaTheme="minorEastAsia" w:hint="eastAsia"/>
          <w:lang w:val="en-US" w:eastAsia="zh-CN"/>
        </w:rPr>
        <w:t>transmission</w:t>
      </w:r>
      <w:r w:rsidR="00072828" w:rsidRPr="00264703">
        <w:rPr>
          <w:rFonts w:eastAsiaTheme="minorEastAsia" w:hint="eastAsia"/>
          <w:lang w:val="en-US" w:eastAsia="zh-CN"/>
        </w:rPr>
        <w:t xml:space="preserve"> </w:t>
      </w:r>
      <w:r w:rsidRPr="00264703">
        <w:rPr>
          <w:rFonts w:eastAsiaTheme="minorEastAsia"/>
          <w:lang w:val="en-US" w:eastAsia="zh-CN"/>
        </w:rPr>
        <w:t>efficiency</w:t>
      </w:r>
      <w:r w:rsidRPr="00264703">
        <w:rPr>
          <w:rFonts w:eastAsiaTheme="minorEastAsia" w:hint="eastAsia"/>
          <w:lang w:val="en-US" w:eastAsia="zh-CN"/>
        </w:rPr>
        <w:t>.</w:t>
      </w:r>
    </w:p>
    <w:p w14:paraId="22F544D4" w14:textId="77777777" w:rsidR="0002342B" w:rsidRPr="0002342B" w:rsidRDefault="0002342B" w:rsidP="003926A5">
      <w:pPr>
        <w:spacing w:after="120"/>
        <w:jc w:val="both"/>
        <w:rPr>
          <w:rFonts w:eastAsiaTheme="minorEastAsia"/>
          <w:b/>
          <w:lang w:val="en-US" w:eastAsia="zh-CN"/>
        </w:rPr>
      </w:pPr>
      <w:r w:rsidRPr="0002342B">
        <w:rPr>
          <w:rFonts w:eastAsiaTheme="minorEastAsia" w:hint="eastAsia"/>
          <w:b/>
          <w:lang w:val="en-US" w:eastAsia="zh-CN"/>
        </w:rPr>
        <w:t xml:space="preserve">Proposal 4: </w:t>
      </w:r>
      <w:r w:rsidRPr="0002342B">
        <w:rPr>
          <w:rFonts w:eastAsiaTheme="minorEastAsia"/>
          <w:b/>
          <w:lang w:val="en-US" w:eastAsia="zh-CN"/>
        </w:rPr>
        <w:t>T</w:t>
      </w:r>
      <w:r w:rsidRPr="0002342B">
        <w:rPr>
          <w:rFonts w:eastAsiaTheme="minorEastAsia" w:hint="eastAsia"/>
          <w:b/>
          <w:lang w:val="en-US" w:eastAsia="zh-CN"/>
        </w:rPr>
        <w:t xml:space="preserve">he legacy CP </w:t>
      </w:r>
      <w:r w:rsidRPr="0002342B">
        <w:rPr>
          <w:rFonts w:eastAsiaTheme="minorEastAsia"/>
          <w:b/>
          <w:lang w:val="en-US" w:eastAsia="zh-CN"/>
        </w:rPr>
        <w:t>removal</w:t>
      </w:r>
      <w:r w:rsidRPr="0002342B">
        <w:rPr>
          <w:rFonts w:eastAsiaTheme="minorEastAsia" w:hint="eastAsia"/>
          <w:b/>
          <w:lang w:val="en-US" w:eastAsia="zh-CN"/>
        </w:rPr>
        <w:t xml:space="preserve"> could be</w:t>
      </w:r>
      <w:r w:rsidRPr="0002342B">
        <w:rPr>
          <w:rFonts w:eastAsiaTheme="minorEastAsia"/>
          <w:b/>
          <w:lang w:val="en-US" w:eastAsia="zh-CN"/>
        </w:rPr>
        <w:t xml:space="preserve"> </w:t>
      </w:r>
      <w:r w:rsidRPr="0002342B">
        <w:rPr>
          <w:rFonts w:eastAsiaTheme="minorEastAsia" w:hint="eastAsia"/>
          <w:b/>
          <w:lang w:val="en-US" w:eastAsia="zh-CN"/>
        </w:rPr>
        <w:t>reused for R2D</w:t>
      </w:r>
      <w:r w:rsidRPr="0002342B" w:rsidDel="00264703">
        <w:rPr>
          <w:rFonts w:eastAsiaTheme="minorEastAsia"/>
          <w:b/>
          <w:lang w:val="en-US" w:eastAsia="zh-CN"/>
        </w:rPr>
        <w:t xml:space="preserve"> </w:t>
      </w:r>
      <w:r w:rsidRPr="0002342B">
        <w:rPr>
          <w:rFonts w:eastAsiaTheme="minorEastAsia" w:hint="eastAsia"/>
          <w:b/>
          <w:lang w:val="en-US" w:eastAsia="zh-CN"/>
        </w:rPr>
        <w:t>in Rel-20</w:t>
      </w:r>
      <w:r w:rsidRPr="0002342B">
        <w:rPr>
          <w:rFonts w:eastAsiaTheme="minorEastAsia"/>
          <w:b/>
          <w:lang w:val="en-US" w:eastAsia="zh-CN"/>
        </w:rPr>
        <w:t xml:space="preserve">. </w:t>
      </w:r>
    </w:p>
    <w:p w14:paraId="365E3901" w14:textId="6CF2F961" w:rsidR="0002342B" w:rsidRPr="0025444F" w:rsidRDefault="0002342B" w:rsidP="0025444F">
      <w:pPr>
        <w:pStyle w:val="afff1"/>
        <w:numPr>
          <w:ilvl w:val="0"/>
          <w:numId w:val="63"/>
        </w:numPr>
        <w:spacing w:after="120"/>
        <w:ind w:left="714" w:hanging="357"/>
        <w:jc w:val="both"/>
        <w:rPr>
          <w:rFonts w:eastAsiaTheme="minorEastAsia"/>
          <w:b/>
          <w:lang w:val="en-US" w:eastAsia="zh-CN"/>
        </w:rPr>
      </w:pPr>
      <w:r w:rsidRPr="0002342B">
        <w:rPr>
          <w:rFonts w:eastAsiaTheme="minorEastAsia"/>
          <w:b/>
          <w:lang w:val="en-US" w:eastAsia="zh-CN"/>
        </w:rPr>
        <w:t xml:space="preserve">For M=24, the additional chips in the end of each </w:t>
      </w:r>
      <w:r w:rsidRPr="0002342B">
        <w:rPr>
          <w:rFonts w:eastAsiaTheme="minorEastAsia" w:hint="eastAsia"/>
          <w:b/>
          <w:lang w:val="en-US" w:eastAsia="zh-CN"/>
        </w:rPr>
        <w:t>OFDM symbol</w:t>
      </w:r>
      <w:r w:rsidRPr="0002342B">
        <w:rPr>
          <w:rFonts w:eastAsiaTheme="minorEastAsia"/>
          <w:b/>
          <w:lang w:val="en-US" w:eastAsia="zh-CN"/>
        </w:rPr>
        <w:t xml:space="preserve"> could be removed due to the improved accuracy of the timing synchronization for </w:t>
      </w:r>
      <w:r w:rsidR="008609F5">
        <w:rPr>
          <w:rFonts w:eastAsiaTheme="minorEastAsia"/>
          <w:b/>
          <w:lang w:val="en-US" w:eastAsia="zh-CN"/>
        </w:rPr>
        <w:t>Device</w:t>
      </w:r>
      <w:r w:rsidRPr="0002342B">
        <w:rPr>
          <w:rFonts w:eastAsiaTheme="minorEastAsia"/>
          <w:b/>
          <w:lang w:val="en-US" w:eastAsia="zh-CN"/>
        </w:rPr>
        <w:t xml:space="preserve"> 2b/C.</w:t>
      </w:r>
    </w:p>
    <w:p w14:paraId="249361EF" w14:textId="28F2225A" w:rsidR="000836A2" w:rsidRDefault="00D250B5">
      <w:pPr>
        <w:jc w:val="both"/>
        <w:rPr>
          <w:rFonts w:eastAsiaTheme="minorEastAsia"/>
          <w:lang w:val="en-US" w:eastAsia="zh-CN"/>
        </w:rPr>
      </w:pPr>
      <w:r>
        <w:rPr>
          <w:rFonts w:eastAsiaTheme="minorEastAsia"/>
          <w:lang w:val="en-US" w:eastAsia="zh-CN"/>
        </w:rPr>
        <w:t>As discussed aforementioned of radio channel scattering effect in the</w:t>
      </w:r>
      <w:r>
        <w:rPr>
          <w:rFonts w:eastAsiaTheme="minorEastAsia" w:hint="eastAsia"/>
          <w:lang w:val="en-US" w:eastAsia="zh-CN"/>
        </w:rPr>
        <w:t xml:space="preserve"> outdoor scenario, the delay spread caused by the multipath propagation would introduce inter symbol interference (ISI) and the inter chip interference, which can degrade the detection performance of R2D signal/channel, as shown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_Ref205837669 \h</w:instrText>
      </w:r>
      <w:r>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A3ABA" w:rsidRPr="0025444F">
        <w:t>Figure 3</w:t>
      </w:r>
      <w:r>
        <w:rPr>
          <w:rFonts w:eastAsiaTheme="minorEastAsia"/>
          <w:lang w:val="en-US" w:eastAsia="zh-CN"/>
        </w:rPr>
        <w:fldChar w:fldCharType="end"/>
      </w:r>
      <w:r>
        <w:rPr>
          <w:rFonts w:eastAsiaTheme="minorEastAsia" w:hint="eastAsia"/>
          <w:lang w:val="en-US" w:eastAsia="zh-CN"/>
        </w:rPr>
        <w:t xml:space="preserve">. </w:t>
      </w:r>
    </w:p>
    <w:p w14:paraId="4520E351" w14:textId="77777777" w:rsidR="000836A2" w:rsidRDefault="00D250B5">
      <w:pPr>
        <w:jc w:val="center"/>
        <w:rPr>
          <w:rFonts w:eastAsiaTheme="minorEastAsia"/>
          <w:lang w:val="en-US" w:eastAsia="zh-CN"/>
        </w:rPr>
      </w:pPr>
      <w:r>
        <w:rPr>
          <w:rFonts w:eastAsiaTheme="minorEastAsia"/>
          <w:noProof/>
          <w:lang w:val="en-US" w:eastAsia="zh-CN"/>
        </w:rPr>
        <w:drawing>
          <wp:inline distT="0" distB="0" distL="0" distR="0" wp14:anchorId="7EFCF927" wp14:editId="49EF4FEB">
            <wp:extent cx="3818255" cy="2402205"/>
            <wp:effectExtent l="0" t="0" r="0" b="0"/>
            <wp:docPr id="2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820648" cy="2403512"/>
                    </a:xfrm>
                    <a:prstGeom prst="rect">
                      <a:avLst/>
                    </a:prstGeom>
                    <a:noFill/>
                    <a:ln>
                      <a:noFill/>
                    </a:ln>
                  </pic:spPr>
                </pic:pic>
              </a:graphicData>
            </a:graphic>
          </wp:inline>
        </w:drawing>
      </w:r>
    </w:p>
    <w:p w14:paraId="19BD7DEF" w14:textId="6C1CA0CC" w:rsidR="000836A2" w:rsidRDefault="00D250B5">
      <w:pPr>
        <w:pStyle w:val="ab"/>
        <w:jc w:val="center"/>
        <w:rPr>
          <w:rFonts w:eastAsiaTheme="minorEastAsia"/>
          <w:b w:val="0"/>
          <w:lang w:val="en-US" w:eastAsia="zh-CN"/>
        </w:rPr>
      </w:pPr>
      <w:bookmarkStart w:id="41" w:name="_Ref205837669"/>
      <w:r>
        <w:rPr>
          <w:b w:val="0"/>
        </w:rPr>
        <w:t xml:space="preserve">Figure </w:t>
      </w:r>
      <w:r>
        <w:rPr>
          <w:b w:val="0"/>
        </w:rPr>
        <w:fldChar w:fldCharType="begin"/>
      </w:r>
      <w:r>
        <w:rPr>
          <w:b w:val="0"/>
        </w:rPr>
        <w:instrText xml:space="preserve"> SEQ Figure \* ARABIC </w:instrText>
      </w:r>
      <w:r>
        <w:rPr>
          <w:b w:val="0"/>
        </w:rPr>
        <w:fldChar w:fldCharType="separate"/>
      </w:r>
      <w:r w:rsidR="000A3ABA">
        <w:rPr>
          <w:b w:val="0"/>
          <w:noProof/>
        </w:rPr>
        <w:t>3</w:t>
      </w:r>
      <w:r>
        <w:rPr>
          <w:b w:val="0"/>
        </w:rPr>
        <w:fldChar w:fldCharType="end"/>
      </w:r>
      <w:bookmarkEnd w:id="41"/>
      <w:r>
        <w:rPr>
          <w:rFonts w:eastAsiaTheme="minorEastAsia" w:hint="eastAsia"/>
          <w:b w:val="0"/>
          <w:lang w:eastAsia="zh-CN"/>
        </w:rPr>
        <w:t xml:space="preserve">: The </w:t>
      </w:r>
      <w:r>
        <w:rPr>
          <w:rFonts w:eastAsiaTheme="minorEastAsia" w:hint="eastAsia"/>
          <w:b w:val="0"/>
          <w:lang w:val="en-US" w:eastAsia="zh-CN"/>
        </w:rPr>
        <w:t xml:space="preserve">inter symbol interference (ISI) and </w:t>
      </w:r>
      <w:r>
        <w:rPr>
          <w:rFonts w:eastAsiaTheme="minorEastAsia"/>
          <w:b w:val="0"/>
          <w:lang w:val="en-US" w:eastAsia="zh-CN"/>
        </w:rPr>
        <w:br/>
      </w:r>
      <w:r>
        <w:rPr>
          <w:rFonts w:eastAsiaTheme="minorEastAsia" w:hint="eastAsia"/>
          <w:b w:val="0"/>
          <w:lang w:val="en-US" w:eastAsia="zh-CN"/>
        </w:rPr>
        <w:t>the inter chip interference caused by multipath propagation</w:t>
      </w:r>
    </w:p>
    <w:p w14:paraId="1594F5B2" w14:textId="77777777" w:rsidR="000836A2" w:rsidRDefault="00D250B5" w:rsidP="003926A5">
      <w:pPr>
        <w:spacing w:after="120"/>
        <w:jc w:val="both"/>
        <w:rPr>
          <w:rFonts w:eastAsiaTheme="minorEastAsia"/>
          <w:lang w:val="en-US" w:eastAsia="zh-CN"/>
        </w:rPr>
      </w:pPr>
      <w:r>
        <w:rPr>
          <w:rFonts w:eastAsiaTheme="minorEastAsia" w:hint="eastAsia"/>
          <w:lang w:val="en-US" w:eastAsia="zh-CN"/>
        </w:rPr>
        <w:t xml:space="preserve">The inter symbol interference (ISI) can be resolved by the CP removal from the OFDM symbol. However, how to reduce the impact of inter chip interference should be further studied. Thus, the CP is necessary for R2D signal in outdoor </w:t>
      </w:r>
      <w:r>
        <w:rPr>
          <w:rFonts w:eastAsiaTheme="minorEastAsia"/>
          <w:lang w:val="en-US" w:eastAsia="zh-CN"/>
        </w:rPr>
        <w:t>scenario</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 xml:space="preserve">he CP handling for R2D preamble and PRDCH in Rel-19 could be considered as baseline for R2D </w:t>
      </w:r>
      <w:r>
        <w:rPr>
          <w:rFonts w:eastAsiaTheme="minorEastAsia"/>
          <w:lang w:val="en-US" w:eastAsia="zh-CN"/>
        </w:rPr>
        <w:t>signal</w:t>
      </w:r>
      <w:r>
        <w:rPr>
          <w:rFonts w:eastAsiaTheme="minorEastAsia" w:hint="eastAsia"/>
          <w:lang w:val="en-US" w:eastAsia="zh-CN"/>
        </w:rPr>
        <w:t xml:space="preserve"> in Rel-20. </w:t>
      </w:r>
    </w:p>
    <w:p w14:paraId="0EA2662A" w14:textId="0832BABE" w:rsidR="000836A2" w:rsidRDefault="00D250B5" w:rsidP="003926A5">
      <w:pPr>
        <w:spacing w:after="120"/>
        <w:jc w:val="both"/>
        <w:rPr>
          <w:rFonts w:eastAsiaTheme="minorEastAsia"/>
          <w:b/>
          <w:lang w:val="en-US" w:eastAsia="zh-CN"/>
        </w:rPr>
      </w:pPr>
      <w:r>
        <w:rPr>
          <w:rFonts w:eastAsiaTheme="minorEastAsia" w:hint="eastAsia"/>
          <w:b/>
          <w:lang w:val="en-US" w:eastAsia="zh-CN"/>
        </w:rPr>
        <w:t xml:space="preserve">Proposal </w:t>
      </w:r>
      <w:r w:rsidR="0002342B">
        <w:rPr>
          <w:rFonts w:eastAsiaTheme="minorEastAsia" w:hint="eastAsia"/>
          <w:b/>
          <w:lang w:val="en-US" w:eastAsia="zh-CN"/>
        </w:rPr>
        <w:t>5</w:t>
      </w:r>
      <w:r>
        <w:rPr>
          <w:rFonts w:eastAsiaTheme="minorEastAsia" w:hint="eastAsia"/>
          <w:b/>
          <w:lang w:val="en-US" w:eastAsia="zh-CN"/>
        </w:rPr>
        <w:t xml:space="preserve">: </w:t>
      </w:r>
      <w:r w:rsidR="00214C8D">
        <w:rPr>
          <w:rFonts w:eastAsiaTheme="minorEastAsia"/>
          <w:b/>
          <w:lang w:val="en-US" w:eastAsia="zh-CN"/>
        </w:rPr>
        <w:t>T</w:t>
      </w:r>
      <w:r>
        <w:rPr>
          <w:rFonts w:eastAsiaTheme="minorEastAsia" w:hint="eastAsia"/>
          <w:b/>
          <w:lang w:val="en-US" w:eastAsia="zh-CN"/>
        </w:rPr>
        <w:t>he inter chip interference</w:t>
      </w:r>
      <w:r>
        <w:rPr>
          <w:rFonts w:eastAsiaTheme="minorEastAsia"/>
          <w:b/>
          <w:lang w:val="en-US" w:eastAsia="zh-CN"/>
        </w:rPr>
        <w:t xml:space="preserve"> mitigation scheme</w:t>
      </w:r>
      <w:r>
        <w:rPr>
          <w:rFonts w:eastAsiaTheme="minorEastAsia" w:hint="eastAsia"/>
          <w:b/>
          <w:lang w:val="en-US" w:eastAsia="zh-CN"/>
        </w:rPr>
        <w:t xml:space="preserve"> should be studied in Rel-20</w:t>
      </w:r>
      <w:r>
        <w:rPr>
          <w:rFonts w:eastAsiaTheme="minorEastAsia"/>
          <w:b/>
          <w:lang w:val="en-US" w:eastAsia="zh-CN"/>
        </w:rPr>
        <w:t xml:space="preserve"> outdoor deployment scenario</w:t>
      </w:r>
      <w:r>
        <w:rPr>
          <w:rFonts w:eastAsiaTheme="minorEastAsia" w:hint="eastAsia"/>
          <w:b/>
          <w:lang w:val="en-US" w:eastAsia="zh-CN"/>
        </w:rPr>
        <w:t>.</w:t>
      </w:r>
    </w:p>
    <w:p w14:paraId="07360B17" w14:textId="77777777" w:rsidR="000836A2" w:rsidRDefault="00D250B5">
      <w:pPr>
        <w:pStyle w:val="31"/>
      </w:pPr>
      <w:bookmarkStart w:id="42" w:name="_Ref210036906"/>
      <w:bookmarkStart w:id="43" w:name="OLE_LINK64"/>
      <w:bookmarkStart w:id="44" w:name="OLE_LINK150"/>
      <w:bookmarkStart w:id="45" w:name="OLE_LINK202"/>
      <w:bookmarkStart w:id="46" w:name="OLE_LINK151"/>
      <w:bookmarkStart w:id="47" w:name="OLE_LINK517"/>
      <w:r>
        <w:rPr>
          <w:rFonts w:hint="eastAsia"/>
        </w:rPr>
        <w:t>Waveform and modulation for D2R</w:t>
      </w:r>
      <w:bookmarkEnd w:id="42"/>
    </w:p>
    <w:tbl>
      <w:tblPr>
        <w:tblStyle w:val="aff7"/>
        <w:tblW w:w="0" w:type="auto"/>
        <w:tblLook w:val="04A0" w:firstRow="1" w:lastRow="0" w:firstColumn="1" w:lastColumn="0" w:noHBand="0" w:noVBand="1"/>
      </w:tblPr>
      <w:tblGrid>
        <w:gridCol w:w="9855"/>
      </w:tblGrid>
      <w:tr w:rsidR="00264703" w14:paraId="24568335" w14:textId="77777777" w:rsidTr="00126C80">
        <w:trPr>
          <w:trHeight w:val="1661"/>
        </w:trPr>
        <w:tc>
          <w:tcPr>
            <w:tcW w:w="9855" w:type="dxa"/>
          </w:tcPr>
          <w:p w14:paraId="3F541CD0" w14:textId="77777777" w:rsidR="00264703" w:rsidRPr="00C17A3B" w:rsidRDefault="00264703" w:rsidP="00126C80">
            <w:pPr>
              <w:spacing w:after="0"/>
              <w:rPr>
                <w:rFonts w:ascii="Times" w:eastAsia="Batang" w:hAnsi="Times" w:cs="Times"/>
                <w:b/>
                <w:szCs w:val="24"/>
                <w:lang w:eastAsia="ko-KR"/>
              </w:rPr>
            </w:pPr>
            <w:r w:rsidRPr="00C17A3B">
              <w:rPr>
                <w:rFonts w:ascii="Times" w:eastAsia="Batang" w:hAnsi="Times"/>
                <w:b/>
                <w:szCs w:val="24"/>
                <w:highlight w:val="green"/>
                <w:lang w:eastAsia="ko-KR"/>
              </w:rPr>
              <w:t>Agreement</w:t>
            </w:r>
          </w:p>
          <w:p w14:paraId="18E23EE4" w14:textId="77777777" w:rsidR="00264703" w:rsidRPr="00C17A3B" w:rsidRDefault="00264703" w:rsidP="00126C80">
            <w:pPr>
              <w:spacing w:after="0"/>
              <w:rPr>
                <w:rFonts w:ascii="Times" w:eastAsia="Batang" w:hAnsi="Times" w:cs="Times"/>
                <w:szCs w:val="24"/>
                <w:lang w:eastAsia="ko-KR"/>
              </w:rPr>
            </w:pPr>
            <w:r w:rsidRPr="00C17A3B">
              <w:rPr>
                <w:rFonts w:ascii="Times" w:eastAsia="Batang" w:hAnsi="Times" w:cs="Times" w:hint="eastAsia"/>
                <w:szCs w:val="24"/>
                <w:lang w:eastAsia="ko-KR"/>
              </w:rPr>
              <w:t xml:space="preserve">Study </w:t>
            </w:r>
            <w:r w:rsidRPr="00C17A3B">
              <w:rPr>
                <w:rFonts w:ascii="Times" w:eastAsia="Batang" w:hAnsi="Times" w:cs="Times"/>
                <w:szCs w:val="24"/>
                <w:lang w:eastAsia="ko-KR"/>
              </w:rPr>
              <w:t xml:space="preserve">necessity and feasibility of reuse, modifications or enhancements of existing Rel-19 </w:t>
            </w:r>
            <w:r w:rsidRPr="00C17A3B">
              <w:rPr>
                <w:rFonts w:ascii="Times" w:eastAsia="Batang" w:hAnsi="Times" w:cs="Times" w:hint="eastAsia"/>
                <w:szCs w:val="24"/>
                <w:lang w:eastAsia="ko-KR"/>
              </w:rPr>
              <w:t>D2R modulations</w:t>
            </w:r>
            <w:r w:rsidRPr="00C17A3B">
              <w:rPr>
                <w:rFonts w:ascii="Times" w:eastAsia="Batang" w:hAnsi="Times" w:cs="Times"/>
                <w:szCs w:val="24"/>
                <w:lang w:eastAsia="ko-KR"/>
              </w:rPr>
              <w:t>, and the potential introduction of new modulations schemes,</w:t>
            </w:r>
            <w:r w:rsidRPr="00C17A3B">
              <w:rPr>
                <w:rFonts w:ascii="Times" w:eastAsia="Batang" w:hAnsi="Times" w:cs="Times" w:hint="eastAsia"/>
                <w:szCs w:val="24"/>
                <w:lang w:eastAsia="ko-KR"/>
              </w:rPr>
              <w:t xml:space="preserve"> </w:t>
            </w:r>
            <w:r w:rsidRPr="00C17A3B">
              <w:rPr>
                <w:rFonts w:ascii="Times" w:eastAsia="Batang" w:hAnsi="Times" w:cs="Times"/>
                <w:szCs w:val="24"/>
                <w:lang w:eastAsia="ko-KR"/>
              </w:rPr>
              <w:t>for Device 2b and for Device C, including at least the following aspects:</w:t>
            </w:r>
          </w:p>
          <w:p w14:paraId="3A9376D0" w14:textId="77777777" w:rsidR="00264703" w:rsidRPr="00C17A3B" w:rsidRDefault="00264703" w:rsidP="00264703">
            <w:pPr>
              <w:numPr>
                <w:ilvl w:val="0"/>
                <w:numId w:val="37"/>
              </w:numPr>
              <w:overflowPunct w:val="0"/>
              <w:autoSpaceDE w:val="0"/>
              <w:autoSpaceDN w:val="0"/>
              <w:adjustRightInd w:val="0"/>
              <w:spacing w:after="0"/>
              <w:contextualSpacing/>
              <w:textAlignment w:val="baseline"/>
              <w:rPr>
                <w:rFonts w:ascii="Times" w:eastAsia="Batang" w:hAnsi="Times" w:cs="Times"/>
                <w:szCs w:val="24"/>
                <w:lang w:eastAsia="ko-KR"/>
              </w:rPr>
            </w:pPr>
            <w:r w:rsidRPr="00C17A3B">
              <w:rPr>
                <w:rFonts w:ascii="Times" w:eastAsia="Batang" w:hAnsi="Times" w:cs="Times"/>
                <w:szCs w:val="24"/>
                <w:lang w:eastAsia="ko-KR"/>
              </w:rPr>
              <w:t>introduction of new modulation schemes (e.g., MSK or DBPSK)</w:t>
            </w:r>
          </w:p>
          <w:p w14:paraId="4641D610" w14:textId="77777777" w:rsidR="00264703" w:rsidRPr="00C17A3B" w:rsidRDefault="00264703" w:rsidP="00264703">
            <w:pPr>
              <w:numPr>
                <w:ilvl w:val="0"/>
                <w:numId w:val="37"/>
              </w:numPr>
              <w:overflowPunct w:val="0"/>
              <w:autoSpaceDE w:val="0"/>
              <w:autoSpaceDN w:val="0"/>
              <w:adjustRightInd w:val="0"/>
              <w:spacing w:after="0"/>
              <w:contextualSpacing/>
              <w:textAlignment w:val="baseline"/>
              <w:rPr>
                <w:rFonts w:ascii="Times" w:eastAsia="Batang" w:hAnsi="Times" w:cs="Times"/>
                <w:szCs w:val="24"/>
                <w:lang w:eastAsia="ko-KR"/>
              </w:rPr>
            </w:pPr>
            <w:r w:rsidRPr="00C17A3B">
              <w:rPr>
                <w:rFonts w:ascii="Times" w:eastAsia="Batang" w:hAnsi="Times" w:cs="Times"/>
                <w:szCs w:val="24"/>
                <w:lang w:eastAsia="ko-KR"/>
              </w:rPr>
              <w:t>down-selection of existing modulation schemes</w:t>
            </w:r>
          </w:p>
          <w:p w14:paraId="66BE0F1C" w14:textId="77777777" w:rsidR="00264703" w:rsidRPr="00F15F65" w:rsidRDefault="00264703" w:rsidP="00264703">
            <w:pPr>
              <w:numPr>
                <w:ilvl w:val="0"/>
                <w:numId w:val="37"/>
              </w:numPr>
              <w:overflowPunct w:val="0"/>
              <w:autoSpaceDE w:val="0"/>
              <w:autoSpaceDN w:val="0"/>
              <w:adjustRightInd w:val="0"/>
              <w:spacing w:after="0"/>
              <w:contextualSpacing/>
              <w:textAlignment w:val="baseline"/>
              <w:rPr>
                <w:rFonts w:eastAsiaTheme="minorEastAsia"/>
                <w:lang w:eastAsia="zh-CN"/>
              </w:rPr>
            </w:pPr>
            <w:r w:rsidRPr="00C17A3B">
              <w:rPr>
                <w:rFonts w:ascii="Times" w:eastAsia="Batang" w:hAnsi="Times" w:cs="Times"/>
                <w:szCs w:val="24"/>
                <w:lang w:eastAsia="ko-KR"/>
              </w:rPr>
              <w:t>design considerations related to spectrum shaping and D2R signals</w:t>
            </w:r>
          </w:p>
        </w:tc>
      </w:tr>
    </w:tbl>
    <w:p w14:paraId="397FF18E" w14:textId="1D32BD87" w:rsidR="007619A2" w:rsidRDefault="00264703" w:rsidP="00FC5A3A">
      <w:pPr>
        <w:spacing w:beforeLines="50" w:before="120" w:after="120"/>
        <w:rPr>
          <w:rFonts w:eastAsiaTheme="minorEastAsia"/>
          <w:lang w:val="en-US" w:eastAsia="zh-CN"/>
        </w:rPr>
      </w:pPr>
      <w:r w:rsidRPr="00F15F65">
        <w:rPr>
          <w:rFonts w:eastAsiaTheme="minorEastAsia" w:hint="eastAsia"/>
          <w:b/>
          <w:u w:val="single"/>
          <w:lang w:val="en-US" w:eastAsia="zh-CN"/>
        </w:rPr>
        <w:t>OOK vs. BPSK modulation</w:t>
      </w:r>
    </w:p>
    <w:p w14:paraId="0DA960E4" w14:textId="6692EB81" w:rsidR="00E65182" w:rsidRDefault="007619A2" w:rsidP="003926A5">
      <w:pPr>
        <w:spacing w:after="120"/>
        <w:jc w:val="both"/>
        <w:rPr>
          <w:rFonts w:eastAsiaTheme="minorEastAsia"/>
          <w:lang w:val="en-US" w:eastAsia="zh-CN"/>
        </w:rPr>
      </w:pPr>
      <w:r>
        <w:rPr>
          <w:rFonts w:eastAsiaTheme="minorEastAsia" w:hint="eastAsia"/>
          <w:lang w:val="en-US" w:eastAsia="zh-CN"/>
        </w:rPr>
        <w:lastRenderedPageBreak/>
        <w:t>B</w:t>
      </w:r>
      <w:r w:rsidR="00A720AA">
        <w:rPr>
          <w:rFonts w:eastAsiaTheme="minorEastAsia"/>
          <w:lang w:val="en-US" w:eastAsia="zh-CN"/>
        </w:rPr>
        <w:t xml:space="preserve">oth </w:t>
      </w:r>
      <w:r w:rsidR="00264703">
        <w:rPr>
          <w:rFonts w:eastAsiaTheme="minorEastAsia" w:hint="eastAsia"/>
          <w:lang w:val="en-US" w:eastAsia="zh-CN"/>
        </w:rPr>
        <w:t xml:space="preserve">OOK </w:t>
      </w:r>
      <w:r>
        <w:rPr>
          <w:rFonts w:eastAsiaTheme="minorEastAsia" w:hint="eastAsia"/>
          <w:lang w:val="en-US" w:eastAsia="zh-CN"/>
        </w:rPr>
        <w:t>and</w:t>
      </w:r>
      <w:r w:rsidR="00264703">
        <w:rPr>
          <w:rFonts w:eastAsiaTheme="minorEastAsia" w:hint="eastAsia"/>
          <w:lang w:val="en-US" w:eastAsia="zh-CN"/>
        </w:rPr>
        <w:t xml:space="preserve"> BPSK modulation </w:t>
      </w:r>
      <w:r w:rsidR="00A720AA">
        <w:rPr>
          <w:rFonts w:eastAsiaTheme="minorEastAsia"/>
          <w:lang w:val="en-US" w:eastAsia="zh-CN"/>
        </w:rPr>
        <w:t xml:space="preserve">are specified for </w:t>
      </w:r>
      <w:r w:rsidR="00264703">
        <w:rPr>
          <w:rFonts w:eastAsiaTheme="minorEastAsia" w:hint="eastAsia"/>
          <w:lang w:val="en-US" w:eastAsia="zh-CN"/>
        </w:rPr>
        <w:t>Device 1</w:t>
      </w:r>
      <w:r w:rsidR="00A720AA">
        <w:rPr>
          <w:rFonts w:eastAsiaTheme="minorEastAsia"/>
          <w:lang w:val="en-US" w:eastAsia="zh-CN"/>
        </w:rPr>
        <w:t xml:space="preserve"> in Rel-19 </w:t>
      </w:r>
      <w:r w:rsidR="008E1BC9">
        <w:rPr>
          <w:rFonts w:eastAsiaTheme="minorEastAsia"/>
          <w:lang w:val="en-US" w:eastAsia="zh-CN"/>
        </w:rPr>
        <w:fldChar w:fldCharType="begin"/>
      </w:r>
      <w:r w:rsidR="008E1BC9">
        <w:rPr>
          <w:rFonts w:eastAsiaTheme="minorEastAsia"/>
          <w:lang w:val="en-US" w:eastAsia="zh-CN"/>
        </w:rPr>
        <w:instrText xml:space="preserve"> REF _Ref205458452 \n \h </w:instrText>
      </w:r>
      <w:r w:rsidR="008E1BC9">
        <w:rPr>
          <w:rFonts w:eastAsiaTheme="minorEastAsia"/>
          <w:lang w:val="en-US" w:eastAsia="zh-CN"/>
        </w:rPr>
      </w:r>
      <w:r w:rsidR="008E1BC9">
        <w:rPr>
          <w:rFonts w:eastAsiaTheme="minorEastAsia"/>
          <w:lang w:val="en-US" w:eastAsia="zh-CN"/>
        </w:rPr>
        <w:fldChar w:fldCharType="separate"/>
      </w:r>
      <w:r w:rsidR="000A3ABA">
        <w:rPr>
          <w:rFonts w:eastAsiaTheme="minorEastAsia"/>
          <w:lang w:val="en-US" w:eastAsia="zh-CN"/>
        </w:rPr>
        <w:t>[6]</w:t>
      </w:r>
      <w:r w:rsidR="008E1BC9">
        <w:rPr>
          <w:rFonts w:eastAsiaTheme="minorEastAsia"/>
          <w:lang w:val="en-US" w:eastAsia="zh-CN"/>
        </w:rPr>
        <w:fldChar w:fldCharType="end"/>
      </w:r>
      <w:r w:rsidR="00264703">
        <w:rPr>
          <w:rFonts w:eastAsiaTheme="minorEastAsia" w:hint="eastAsia"/>
          <w:lang w:val="en-US" w:eastAsia="zh-CN"/>
        </w:rPr>
        <w:t xml:space="preserve"> to backscatter the PDRCH</w:t>
      </w:r>
      <w:r w:rsidR="00A720AA">
        <w:rPr>
          <w:rFonts w:eastAsiaTheme="minorEastAsia"/>
          <w:lang w:val="en-US" w:eastAsia="zh-CN"/>
        </w:rPr>
        <w:t>.</w:t>
      </w:r>
      <w:r w:rsidR="004434E6">
        <w:rPr>
          <w:rFonts w:eastAsiaTheme="minorEastAsia"/>
          <w:lang w:val="en-US" w:eastAsia="zh-CN"/>
        </w:rPr>
        <w:t xml:space="preserve"> </w:t>
      </w:r>
      <w:r w:rsidR="00A720AA">
        <w:rPr>
          <w:rFonts w:eastAsiaTheme="minorEastAsia"/>
          <w:lang w:val="en-US" w:eastAsia="zh-CN"/>
        </w:rPr>
        <w:t xml:space="preserve">The modulation scheme of OOK or BPSK for Rel-19 D2R transmission would be the choice of </w:t>
      </w:r>
      <w:r w:rsidR="00264703">
        <w:rPr>
          <w:rFonts w:eastAsiaTheme="minorEastAsia" w:hint="eastAsia"/>
          <w:lang w:val="en-US" w:eastAsia="zh-CN"/>
        </w:rPr>
        <w:t xml:space="preserve">the </w:t>
      </w:r>
      <w:r w:rsidR="00A720AA">
        <w:rPr>
          <w:rFonts w:eastAsiaTheme="minorEastAsia"/>
          <w:lang w:val="en-US" w:eastAsia="zh-CN"/>
        </w:rPr>
        <w:t xml:space="preserve">A-IoT </w:t>
      </w:r>
      <w:r w:rsidR="00264703">
        <w:rPr>
          <w:rFonts w:eastAsiaTheme="minorEastAsia" w:hint="eastAsia"/>
          <w:lang w:val="en-US" w:eastAsia="zh-CN"/>
        </w:rPr>
        <w:t>device</w:t>
      </w:r>
      <w:r w:rsidR="00264703">
        <w:rPr>
          <w:rFonts w:eastAsiaTheme="minorEastAsia"/>
          <w:lang w:val="en-US" w:eastAsia="zh-CN"/>
        </w:rPr>
        <w:t>’</w:t>
      </w:r>
      <w:r w:rsidR="00264703">
        <w:rPr>
          <w:rFonts w:eastAsiaTheme="minorEastAsia" w:hint="eastAsia"/>
          <w:lang w:val="en-US" w:eastAsia="zh-CN"/>
        </w:rPr>
        <w:t xml:space="preserve">s </w:t>
      </w:r>
      <w:r w:rsidR="00264703">
        <w:rPr>
          <w:rFonts w:eastAsiaTheme="minorEastAsia"/>
          <w:lang w:val="en-US" w:eastAsia="zh-CN"/>
        </w:rPr>
        <w:t>implementation</w:t>
      </w:r>
      <w:r w:rsidR="00264703">
        <w:rPr>
          <w:rFonts w:eastAsiaTheme="minorEastAsia" w:hint="eastAsia"/>
          <w:lang w:val="en-US" w:eastAsia="zh-CN"/>
        </w:rPr>
        <w:t xml:space="preserve">. </w:t>
      </w:r>
      <w:r w:rsidR="00264703">
        <w:rPr>
          <w:rFonts w:eastAsiaTheme="minorEastAsia"/>
          <w:lang w:val="en-US" w:eastAsia="zh-CN"/>
        </w:rPr>
        <w:t>F</w:t>
      </w:r>
      <w:r w:rsidR="00264703">
        <w:rPr>
          <w:rFonts w:eastAsiaTheme="minorEastAsia" w:hint="eastAsia"/>
          <w:lang w:val="en-US" w:eastAsia="zh-CN"/>
        </w:rPr>
        <w:t>rom the reader</w:t>
      </w:r>
      <w:r w:rsidR="0029189E">
        <w:rPr>
          <w:rFonts w:eastAsiaTheme="minorEastAsia"/>
          <w:lang w:val="en-US" w:eastAsia="zh-CN"/>
        </w:rPr>
        <w:t>’</w:t>
      </w:r>
      <w:r w:rsidR="0029189E">
        <w:rPr>
          <w:rFonts w:eastAsiaTheme="minorEastAsia" w:hint="eastAsia"/>
          <w:lang w:val="en-US" w:eastAsia="zh-CN"/>
        </w:rPr>
        <w:t>s</w:t>
      </w:r>
      <w:r w:rsidR="00264703">
        <w:rPr>
          <w:rFonts w:eastAsiaTheme="minorEastAsia" w:hint="eastAsia"/>
          <w:lang w:val="en-US" w:eastAsia="zh-CN"/>
        </w:rPr>
        <w:t xml:space="preserve"> perspective, the reader needs</w:t>
      </w:r>
      <w:r w:rsidR="00A720AA">
        <w:rPr>
          <w:rFonts w:eastAsiaTheme="minorEastAsia"/>
          <w:lang w:val="en-US" w:eastAsia="zh-CN"/>
        </w:rPr>
        <w:t xml:space="preserve"> to assume the BPSK demodulation for both OOK and BPSK after DC removal</w:t>
      </w:r>
      <w:r>
        <w:rPr>
          <w:rFonts w:eastAsiaTheme="minorEastAsia" w:hint="eastAsia"/>
          <w:lang w:val="en-US" w:eastAsia="zh-CN"/>
        </w:rPr>
        <w:t>.</w:t>
      </w:r>
      <w:r w:rsidR="00264703">
        <w:rPr>
          <w:rFonts w:eastAsiaTheme="minorEastAsia" w:hint="eastAsia"/>
          <w:lang w:val="en-US" w:eastAsia="zh-CN"/>
        </w:rPr>
        <w:t xml:space="preserve"> </w:t>
      </w:r>
      <w:r w:rsidR="00A720AA">
        <w:rPr>
          <w:rFonts w:eastAsiaTheme="minorEastAsia"/>
          <w:lang w:val="en-US" w:eastAsia="zh-CN"/>
        </w:rPr>
        <w:t xml:space="preserve">For the modulation scheme of </w:t>
      </w:r>
      <w:r w:rsidR="008609F5">
        <w:rPr>
          <w:rFonts w:eastAsiaTheme="minorEastAsia"/>
          <w:lang w:val="en-US" w:eastAsia="zh-CN"/>
        </w:rPr>
        <w:t>Device</w:t>
      </w:r>
      <w:r w:rsidR="00A720AA">
        <w:rPr>
          <w:rFonts w:eastAsiaTheme="minorEastAsia"/>
          <w:lang w:val="en-US" w:eastAsia="zh-CN"/>
        </w:rPr>
        <w:t xml:space="preserve"> 2b/C, it</w:t>
      </w:r>
      <w:r>
        <w:rPr>
          <w:rFonts w:eastAsiaTheme="minorEastAsia" w:hint="eastAsia"/>
          <w:lang w:val="en-US" w:eastAsia="zh-CN"/>
        </w:rPr>
        <w:t xml:space="preserve"> </w:t>
      </w:r>
      <w:r w:rsidR="00264703">
        <w:rPr>
          <w:rFonts w:eastAsiaTheme="minorEastAsia" w:hint="eastAsia"/>
          <w:lang w:val="en-US" w:eastAsia="zh-CN"/>
        </w:rPr>
        <w:t xml:space="preserve">should be down selected in Rel-20. </w:t>
      </w:r>
    </w:p>
    <w:p w14:paraId="0E5D529A" w14:textId="2D618E9A" w:rsidR="00E65182" w:rsidRDefault="00E65182" w:rsidP="003926A5">
      <w:pPr>
        <w:spacing w:after="120"/>
        <w:jc w:val="both"/>
        <w:rPr>
          <w:rFonts w:eastAsiaTheme="minorEastAsia"/>
          <w:lang w:val="en-US" w:eastAsia="zh-CN"/>
        </w:rPr>
      </w:pPr>
      <w:r>
        <w:rPr>
          <w:rFonts w:eastAsiaTheme="minorEastAsia"/>
          <w:lang w:val="en-US" w:eastAsia="zh-CN"/>
        </w:rPr>
        <w:t xml:space="preserve">Mixer is needed for BPSK modulation in the active A-IoT </w:t>
      </w:r>
      <w:r w:rsidR="008609F5">
        <w:rPr>
          <w:rFonts w:eastAsiaTheme="minorEastAsia"/>
          <w:lang w:val="en-US" w:eastAsia="zh-CN"/>
        </w:rPr>
        <w:t>Device</w:t>
      </w:r>
      <w:r>
        <w:rPr>
          <w:rFonts w:eastAsiaTheme="minorEastAsia"/>
          <w:lang w:val="en-US" w:eastAsia="zh-CN"/>
        </w:rPr>
        <w:t>s 2b/C with the design consideration as follows,</w:t>
      </w:r>
    </w:p>
    <w:p w14:paraId="01EE590A" w14:textId="4185F66D" w:rsidR="00E65182" w:rsidRPr="00E65182" w:rsidRDefault="00E65182" w:rsidP="00FC5A3A">
      <w:pPr>
        <w:pStyle w:val="afff1"/>
        <w:numPr>
          <w:ilvl w:val="0"/>
          <w:numId w:val="63"/>
        </w:numPr>
        <w:jc w:val="both"/>
        <w:rPr>
          <w:rFonts w:eastAsiaTheme="minorEastAsia"/>
          <w:lang w:val="en-US" w:eastAsia="zh-CN"/>
        </w:rPr>
      </w:pPr>
      <w:r w:rsidRPr="00E65182">
        <w:rPr>
          <w:rFonts w:eastAsiaTheme="minorEastAsia"/>
          <w:lang w:val="en-US" w:eastAsia="zh-CN"/>
        </w:rPr>
        <w:t xml:space="preserve">BPSK involves phase shifts, so the mixer needs to accurately switch between the carrier signal's two phases based on the input data. </w:t>
      </w:r>
    </w:p>
    <w:p w14:paraId="2FDA8C3B" w14:textId="1506EA79" w:rsidR="00E65182" w:rsidRPr="00E65182" w:rsidRDefault="00E65182" w:rsidP="00FC5A3A">
      <w:pPr>
        <w:pStyle w:val="afff1"/>
        <w:numPr>
          <w:ilvl w:val="0"/>
          <w:numId w:val="63"/>
        </w:numPr>
        <w:jc w:val="both"/>
        <w:rPr>
          <w:rFonts w:eastAsiaTheme="minorEastAsia"/>
          <w:lang w:val="en-US" w:eastAsia="zh-CN"/>
        </w:rPr>
      </w:pPr>
      <w:r w:rsidRPr="00E65182">
        <w:rPr>
          <w:rFonts w:eastAsiaTheme="minorEastAsia"/>
          <w:lang w:val="en-US" w:eastAsia="zh-CN"/>
        </w:rPr>
        <w:t xml:space="preserve">Low Power Consumption: Crucial for Active </w:t>
      </w:r>
      <w:r>
        <w:rPr>
          <w:rFonts w:eastAsiaTheme="minorEastAsia"/>
          <w:lang w:val="en-US" w:eastAsia="zh-CN"/>
        </w:rPr>
        <w:t>A-</w:t>
      </w:r>
      <w:r w:rsidRPr="00E65182">
        <w:rPr>
          <w:rFonts w:eastAsiaTheme="minorEastAsia"/>
          <w:lang w:val="en-US" w:eastAsia="zh-CN"/>
        </w:rPr>
        <w:t xml:space="preserve">IoT devices, especially those without batteries. This involves choosing energy-efficient components and optimizing circuit topology. </w:t>
      </w:r>
    </w:p>
    <w:p w14:paraId="6E4284BB" w14:textId="77777777" w:rsidR="00E65182" w:rsidRPr="00E65182" w:rsidRDefault="00E65182" w:rsidP="00FC5A3A">
      <w:pPr>
        <w:pStyle w:val="afff1"/>
        <w:numPr>
          <w:ilvl w:val="0"/>
          <w:numId w:val="63"/>
        </w:numPr>
        <w:jc w:val="both"/>
        <w:rPr>
          <w:rFonts w:eastAsiaTheme="minorEastAsia"/>
          <w:lang w:val="en-US" w:eastAsia="zh-CN"/>
        </w:rPr>
      </w:pPr>
      <w:r w:rsidRPr="00E65182">
        <w:rPr>
          <w:rFonts w:eastAsiaTheme="minorEastAsia"/>
          <w:lang w:val="en-US" w:eastAsia="zh-CN"/>
        </w:rPr>
        <w:t xml:space="preserve">Integration: Designs often aim for high integration to reduce size and cost, using CMOS technology for the transceiver front-end. </w:t>
      </w:r>
    </w:p>
    <w:p w14:paraId="08EAEDDA" w14:textId="539E0F5B" w:rsidR="00E65182" w:rsidRPr="00E65182" w:rsidRDefault="00E65182" w:rsidP="00FC5A3A">
      <w:pPr>
        <w:pStyle w:val="afff1"/>
        <w:numPr>
          <w:ilvl w:val="0"/>
          <w:numId w:val="63"/>
        </w:numPr>
        <w:jc w:val="both"/>
        <w:rPr>
          <w:rFonts w:eastAsiaTheme="minorEastAsia"/>
          <w:lang w:val="en-US" w:eastAsia="zh-CN"/>
        </w:rPr>
      </w:pPr>
      <w:r w:rsidRPr="00E65182">
        <w:rPr>
          <w:rFonts w:eastAsiaTheme="minorEastAsia"/>
          <w:lang w:val="en-US" w:eastAsia="zh-CN"/>
        </w:rPr>
        <w:t xml:space="preserve">Bandwidth: The mixer must support the required modulation bandwidth, which can range from low-speed </w:t>
      </w:r>
      <w:r>
        <w:rPr>
          <w:rFonts w:eastAsiaTheme="minorEastAsia"/>
          <w:lang w:val="en-US" w:eastAsia="zh-CN"/>
        </w:rPr>
        <w:t>A-</w:t>
      </w:r>
      <w:r w:rsidRPr="00E65182">
        <w:rPr>
          <w:rFonts w:eastAsiaTheme="minorEastAsia"/>
          <w:lang w:val="en-US" w:eastAsia="zh-CN"/>
        </w:rPr>
        <w:t xml:space="preserve">IoT up to gigabit-per-second rates. </w:t>
      </w:r>
    </w:p>
    <w:p w14:paraId="347B7A9C" w14:textId="37B377AC" w:rsidR="00E65182" w:rsidRPr="00E65182" w:rsidRDefault="00E65182" w:rsidP="003926A5">
      <w:pPr>
        <w:pStyle w:val="afff1"/>
        <w:numPr>
          <w:ilvl w:val="0"/>
          <w:numId w:val="63"/>
        </w:numPr>
        <w:spacing w:after="120"/>
        <w:ind w:left="714" w:hanging="357"/>
        <w:jc w:val="both"/>
        <w:rPr>
          <w:rFonts w:eastAsiaTheme="minorEastAsia"/>
          <w:lang w:val="en-US" w:eastAsia="zh-CN"/>
        </w:rPr>
      </w:pPr>
      <w:r w:rsidRPr="00E65182">
        <w:rPr>
          <w:rFonts w:eastAsiaTheme="minorEastAsia"/>
          <w:lang w:val="en-US" w:eastAsia="zh-CN"/>
        </w:rPr>
        <w:t>Isolation: Good LO-to-RF isolation and port-to-port isolation are important to prevent signal leakage and interference, ensuring signal integrity.</w:t>
      </w:r>
    </w:p>
    <w:p w14:paraId="0656FEFC" w14:textId="52B9628C" w:rsidR="00E65182" w:rsidRDefault="00E65182" w:rsidP="003926A5">
      <w:pPr>
        <w:spacing w:after="120"/>
        <w:jc w:val="both"/>
        <w:rPr>
          <w:rFonts w:eastAsiaTheme="minorEastAsia"/>
          <w:lang w:val="en-US" w:eastAsia="zh-CN"/>
        </w:rPr>
      </w:pPr>
      <w:r>
        <w:rPr>
          <w:rFonts w:eastAsiaTheme="minorEastAsia"/>
          <w:lang w:val="en-US" w:eastAsia="zh-CN"/>
        </w:rPr>
        <w:t xml:space="preserve"> The OOK modulation in the active A-IoT </w:t>
      </w:r>
      <w:r w:rsidR="008609F5">
        <w:rPr>
          <w:rFonts w:eastAsiaTheme="minorEastAsia"/>
          <w:lang w:val="en-US" w:eastAsia="zh-CN"/>
        </w:rPr>
        <w:t>Device</w:t>
      </w:r>
      <w:r>
        <w:rPr>
          <w:rFonts w:eastAsiaTheme="minorEastAsia"/>
          <w:lang w:val="en-US" w:eastAsia="zh-CN"/>
        </w:rPr>
        <w:t>s 2b/C would be simpler with the following considerations,</w:t>
      </w:r>
    </w:p>
    <w:p w14:paraId="61B056D4" w14:textId="007DB652" w:rsidR="00E65182" w:rsidRPr="00E65182" w:rsidRDefault="00E65182" w:rsidP="00FC5A3A">
      <w:pPr>
        <w:pStyle w:val="afff1"/>
        <w:numPr>
          <w:ilvl w:val="0"/>
          <w:numId w:val="64"/>
        </w:numPr>
        <w:jc w:val="both"/>
        <w:rPr>
          <w:rFonts w:eastAsiaTheme="minorEastAsia"/>
          <w:lang w:val="en-US" w:eastAsia="zh-CN"/>
        </w:rPr>
      </w:pPr>
      <w:r>
        <w:rPr>
          <w:rFonts w:eastAsiaTheme="minorEastAsia"/>
          <w:lang w:val="en-US" w:eastAsia="zh-CN"/>
        </w:rPr>
        <w:t>Common components of</w:t>
      </w:r>
      <w:r w:rsidRPr="00E65182">
        <w:rPr>
          <w:rFonts w:eastAsiaTheme="minorEastAsia"/>
          <w:lang w:val="en-US" w:eastAsia="zh-CN"/>
        </w:rPr>
        <w:t xml:space="preserve"> </w:t>
      </w:r>
      <w:r>
        <w:rPr>
          <w:rFonts w:eastAsiaTheme="minorEastAsia"/>
          <w:lang w:val="en-US" w:eastAsia="zh-CN"/>
        </w:rPr>
        <w:t>OOK</w:t>
      </w:r>
      <w:r w:rsidRPr="00E65182">
        <w:rPr>
          <w:rFonts w:eastAsiaTheme="minorEastAsia"/>
          <w:lang w:val="en-US" w:eastAsia="zh-CN"/>
        </w:rPr>
        <w:t xml:space="preserve"> modulator</w:t>
      </w:r>
      <w:r>
        <w:rPr>
          <w:rFonts w:eastAsiaTheme="minorEastAsia"/>
          <w:lang w:val="en-US" w:eastAsia="zh-CN"/>
        </w:rPr>
        <w:t xml:space="preserve"> in the active A-IoT devices</w:t>
      </w:r>
      <w:r w:rsidRPr="00E65182">
        <w:rPr>
          <w:rFonts w:eastAsiaTheme="minorEastAsia"/>
          <w:lang w:val="en-US" w:eastAsia="zh-CN"/>
        </w:rPr>
        <w:t xml:space="preserve"> include switching oscillators, modulating switches, and switching amplifiers. </w:t>
      </w:r>
    </w:p>
    <w:p w14:paraId="44FFFA60" w14:textId="77777777" w:rsidR="00E65182" w:rsidRPr="00E65182" w:rsidRDefault="00E65182" w:rsidP="00FC5A3A">
      <w:pPr>
        <w:pStyle w:val="afff1"/>
        <w:numPr>
          <w:ilvl w:val="0"/>
          <w:numId w:val="64"/>
        </w:numPr>
        <w:jc w:val="both"/>
        <w:rPr>
          <w:rFonts w:eastAsiaTheme="minorEastAsia"/>
          <w:lang w:val="en-US" w:eastAsia="zh-CN"/>
        </w:rPr>
      </w:pPr>
      <w:r w:rsidRPr="00E65182">
        <w:rPr>
          <w:rFonts w:eastAsiaTheme="minorEastAsia"/>
          <w:lang w:val="en-US" w:eastAsia="zh-CN"/>
        </w:rPr>
        <w:t xml:space="preserve">Switching Oscillator: Offers good on-off isolation but can face challenges with oscillator start-up time at higher data rates. </w:t>
      </w:r>
    </w:p>
    <w:p w14:paraId="2B351C47" w14:textId="77777777" w:rsidR="00E65182" w:rsidRPr="00E65182" w:rsidRDefault="00E65182" w:rsidP="00FC5A3A">
      <w:pPr>
        <w:pStyle w:val="afff1"/>
        <w:numPr>
          <w:ilvl w:val="0"/>
          <w:numId w:val="64"/>
        </w:numPr>
        <w:jc w:val="both"/>
        <w:rPr>
          <w:rFonts w:eastAsiaTheme="minorEastAsia"/>
          <w:lang w:val="en-US" w:eastAsia="zh-CN"/>
        </w:rPr>
      </w:pPr>
      <w:r w:rsidRPr="00E65182">
        <w:rPr>
          <w:rFonts w:eastAsiaTheme="minorEastAsia"/>
          <w:lang w:val="en-US" w:eastAsia="zh-CN"/>
        </w:rPr>
        <w:t xml:space="preserve">Modulating Switch/Amplifier: Directly controls the power amplifier to switch the signal on and off, providing simplicity. </w:t>
      </w:r>
    </w:p>
    <w:p w14:paraId="39629531" w14:textId="78533337" w:rsidR="00E65182" w:rsidRPr="00E65182" w:rsidRDefault="00E65182" w:rsidP="003926A5">
      <w:pPr>
        <w:pStyle w:val="afff1"/>
        <w:numPr>
          <w:ilvl w:val="0"/>
          <w:numId w:val="64"/>
        </w:numPr>
        <w:spacing w:after="120"/>
        <w:jc w:val="both"/>
        <w:rPr>
          <w:rFonts w:eastAsiaTheme="minorEastAsia"/>
          <w:lang w:val="en-US" w:eastAsia="zh-CN"/>
        </w:rPr>
      </w:pPr>
      <w:r w:rsidRPr="00E65182">
        <w:rPr>
          <w:rFonts w:eastAsiaTheme="minorEastAsia"/>
          <w:lang w:val="en-US" w:eastAsia="zh-CN"/>
        </w:rPr>
        <w:t xml:space="preserve">Energy-Efficient Operation: Designs aim to minimize power consumption by reducing the active time of the RF front-end and using ultra-low-power components. </w:t>
      </w:r>
    </w:p>
    <w:p w14:paraId="2B27A71C" w14:textId="142FBC49" w:rsidR="00264703" w:rsidRDefault="00264703" w:rsidP="003926A5">
      <w:pPr>
        <w:spacing w:after="120"/>
        <w:rPr>
          <w:rFonts w:eastAsiaTheme="minorEastAsia"/>
          <w:lang w:val="en-US" w:eastAsia="zh-CN"/>
        </w:rPr>
      </w:pPr>
      <w:r>
        <w:rPr>
          <w:rFonts w:eastAsiaTheme="minorEastAsia" w:hint="eastAsia"/>
          <w:lang w:val="en-US" w:eastAsia="zh-CN"/>
        </w:rPr>
        <w:t>From the signal process complexity perspective</w:t>
      </w:r>
      <w:r w:rsidR="00841B03">
        <w:rPr>
          <w:rFonts w:eastAsiaTheme="minorEastAsia"/>
          <w:lang w:val="en-US" w:eastAsia="zh-CN"/>
        </w:rPr>
        <w:t xml:space="preserve"> in the A-IoT device implementation</w:t>
      </w:r>
      <w:r>
        <w:rPr>
          <w:rFonts w:eastAsiaTheme="minorEastAsia" w:hint="eastAsia"/>
          <w:lang w:val="en-US" w:eastAsia="zh-CN"/>
        </w:rPr>
        <w:t xml:space="preserve">, the OOK </w:t>
      </w:r>
      <w:r>
        <w:rPr>
          <w:rFonts w:eastAsiaTheme="minorEastAsia"/>
          <w:lang w:val="en-US" w:eastAsia="zh-CN"/>
        </w:rPr>
        <w:t>modulation</w:t>
      </w:r>
      <w:r>
        <w:rPr>
          <w:rFonts w:eastAsiaTheme="minorEastAsia" w:hint="eastAsia"/>
          <w:lang w:val="en-US" w:eastAsia="zh-CN"/>
        </w:rPr>
        <w:t xml:space="preserve"> could be the better choice than </w:t>
      </w:r>
      <w:r w:rsidR="00841B03">
        <w:rPr>
          <w:rFonts w:eastAsiaTheme="minorEastAsia"/>
          <w:lang w:val="en-US" w:eastAsia="zh-CN"/>
        </w:rPr>
        <w:t xml:space="preserve">that of </w:t>
      </w:r>
      <w:r>
        <w:rPr>
          <w:rFonts w:eastAsiaTheme="minorEastAsia" w:hint="eastAsia"/>
          <w:lang w:val="en-US" w:eastAsia="zh-CN"/>
        </w:rPr>
        <w:t xml:space="preserve">the BPSK modulation for its </w:t>
      </w:r>
      <w:r w:rsidRPr="004721C7">
        <w:rPr>
          <w:rFonts w:eastAsiaTheme="minorEastAsia"/>
          <w:lang w:val="en-US" w:eastAsia="zh-CN"/>
        </w:rPr>
        <w:t>lower power consumption and lower complexity</w:t>
      </w:r>
      <w:r>
        <w:rPr>
          <w:rFonts w:eastAsiaTheme="minorEastAsia" w:hint="eastAsia"/>
          <w:lang w:val="en-US" w:eastAsia="zh-CN"/>
        </w:rPr>
        <w:t>.</w:t>
      </w:r>
    </w:p>
    <w:p w14:paraId="2B429A04" w14:textId="4E5AD6DE" w:rsidR="00264703" w:rsidRPr="00F15F65" w:rsidRDefault="00264703" w:rsidP="003926A5">
      <w:pPr>
        <w:spacing w:after="120"/>
        <w:jc w:val="both"/>
        <w:rPr>
          <w:rFonts w:eastAsiaTheme="minorEastAsia"/>
          <w:b/>
          <w:lang w:val="en-US" w:eastAsia="zh-CN"/>
        </w:rPr>
      </w:pPr>
      <w:r w:rsidRPr="00F15F65">
        <w:rPr>
          <w:rFonts w:eastAsiaTheme="minorEastAsia"/>
          <w:b/>
          <w:lang w:val="en-US" w:eastAsia="zh-CN"/>
        </w:rPr>
        <w:t>P</w:t>
      </w:r>
      <w:r w:rsidRPr="00F15F65">
        <w:rPr>
          <w:rFonts w:eastAsiaTheme="minorEastAsia" w:hint="eastAsia"/>
          <w:b/>
          <w:lang w:val="en-US" w:eastAsia="zh-CN"/>
        </w:rPr>
        <w:t xml:space="preserve">roposal </w:t>
      </w:r>
      <w:r w:rsidR="007619A2">
        <w:rPr>
          <w:rFonts w:eastAsiaTheme="minorEastAsia" w:hint="eastAsia"/>
          <w:b/>
          <w:lang w:val="en-US" w:eastAsia="zh-CN"/>
        </w:rPr>
        <w:t>6</w:t>
      </w:r>
      <w:r w:rsidRPr="00F15F65">
        <w:rPr>
          <w:rFonts w:eastAsiaTheme="minorEastAsia" w:hint="eastAsia"/>
          <w:b/>
          <w:lang w:val="en-US" w:eastAsia="zh-CN"/>
        </w:rPr>
        <w:t xml:space="preserve">: For </w:t>
      </w:r>
      <w:r w:rsidRPr="00F15F65">
        <w:rPr>
          <w:rFonts w:eastAsiaTheme="minorEastAsia"/>
          <w:b/>
          <w:lang w:val="en-US" w:eastAsia="zh-CN"/>
        </w:rPr>
        <w:t>the</w:t>
      </w:r>
      <w:r w:rsidRPr="00F15F65">
        <w:rPr>
          <w:rFonts w:eastAsiaTheme="minorEastAsia" w:hint="eastAsia"/>
          <w:b/>
          <w:lang w:val="en-US" w:eastAsia="zh-CN"/>
        </w:rPr>
        <w:t xml:space="preserve"> OOK and BPSK modulation, the OOK modulation </w:t>
      </w:r>
      <w:r>
        <w:rPr>
          <w:rFonts w:eastAsiaTheme="minorEastAsia" w:hint="eastAsia"/>
          <w:b/>
          <w:lang w:val="en-US" w:eastAsia="zh-CN"/>
        </w:rPr>
        <w:t>sh</w:t>
      </w:r>
      <w:r w:rsidRPr="00F15F65">
        <w:rPr>
          <w:rFonts w:eastAsiaTheme="minorEastAsia" w:hint="eastAsia"/>
          <w:b/>
          <w:lang w:val="en-US" w:eastAsia="zh-CN"/>
        </w:rPr>
        <w:t>ould be selected</w:t>
      </w:r>
      <w:r w:rsidR="00841B03">
        <w:rPr>
          <w:rFonts w:eastAsiaTheme="minorEastAsia"/>
          <w:b/>
          <w:lang w:val="en-US" w:eastAsia="zh-CN"/>
        </w:rPr>
        <w:t xml:space="preserve"> between OOK and BPSK</w:t>
      </w:r>
      <w:r w:rsidRPr="00F15F65">
        <w:rPr>
          <w:rFonts w:eastAsiaTheme="minorEastAsia" w:hint="eastAsia"/>
          <w:b/>
          <w:lang w:val="en-US" w:eastAsia="zh-CN"/>
        </w:rPr>
        <w:t xml:space="preserve"> for its </w:t>
      </w:r>
      <w:r>
        <w:rPr>
          <w:rFonts w:eastAsiaTheme="minorEastAsia" w:hint="eastAsia"/>
          <w:b/>
          <w:lang w:val="en-US" w:eastAsia="zh-CN"/>
        </w:rPr>
        <w:t>lower power consumption and lower complexity.</w:t>
      </w:r>
    </w:p>
    <w:p w14:paraId="351B51D0" w14:textId="5A1EF67E" w:rsidR="000836A2" w:rsidRDefault="00D250B5">
      <w:pPr>
        <w:rPr>
          <w:rFonts w:eastAsiaTheme="minorEastAsia"/>
          <w:b/>
          <w:lang w:val="en-US" w:eastAsia="zh-CN"/>
        </w:rPr>
      </w:pPr>
      <w:r>
        <w:rPr>
          <w:rFonts w:eastAsiaTheme="minorEastAsia" w:hint="eastAsia"/>
          <w:b/>
          <w:u w:val="single"/>
          <w:lang w:val="en-US" w:eastAsia="zh-CN"/>
        </w:rPr>
        <w:t>MSK modulation</w:t>
      </w:r>
      <w:r w:rsidR="004434E6">
        <w:rPr>
          <w:rFonts w:eastAsiaTheme="minorEastAsia" w:hint="eastAsia"/>
          <w:b/>
          <w:u w:val="single"/>
          <w:lang w:val="en-US" w:eastAsia="zh-CN"/>
        </w:rPr>
        <w:t xml:space="preserve"> </w:t>
      </w:r>
    </w:p>
    <w:p w14:paraId="741E618A" w14:textId="70E31A5C" w:rsidR="000836A2" w:rsidRDefault="00D250B5" w:rsidP="00FC5A3A">
      <w:pPr>
        <w:spacing w:after="120"/>
        <w:jc w:val="both"/>
        <w:rPr>
          <w:rFonts w:eastAsiaTheme="minorEastAsia"/>
          <w:lang w:val="en-US" w:eastAsia="zh-CN"/>
        </w:rPr>
      </w:pPr>
      <w:r>
        <w:rPr>
          <w:rFonts w:eastAsiaTheme="minorEastAsia" w:hint="eastAsia"/>
          <w:lang w:val="en-US" w:eastAsia="zh-CN"/>
        </w:rPr>
        <w:t xml:space="preserve">According to the study in Rel-19 </w:t>
      </w:r>
      <w:r>
        <w:rPr>
          <w:rFonts w:eastAsiaTheme="minorEastAsia"/>
          <w:highlight w:val="yellow"/>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_Ref205124987 \n \h</w:instrText>
      </w:r>
      <w:r>
        <w:rPr>
          <w:rFonts w:eastAsiaTheme="minorEastAsia"/>
          <w:lang w:val="en-US" w:eastAsia="zh-CN"/>
        </w:rPr>
        <w:instrText xml:space="preserve"> </w:instrText>
      </w:r>
      <w:r>
        <w:rPr>
          <w:rFonts w:eastAsiaTheme="minorEastAsia"/>
          <w:highlight w:val="yellow"/>
          <w:lang w:val="en-US" w:eastAsia="zh-CN"/>
        </w:rPr>
      </w:r>
      <w:r>
        <w:rPr>
          <w:rFonts w:eastAsiaTheme="minorEastAsia"/>
          <w:highlight w:val="yellow"/>
          <w:lang w:val="en-US" w:eastAsia="zh-CN"/>
        </w:rPr>
        <w:fldChar w:fldCharType="separate"/>
      </w:r>
      <w:r w:rsidR="000A3ABA">
        <w:rPr>
          <w:rFonts w:eastAsiaTheme="minorEastAsia"/>
          <w:lang w:val="en-US" w:eastAsia="zh-CN"/>
        </w:rPr>
        <w:t>[12]</w:t>
      </w:r>
      <w:r>
        <w:rPr>
          <w:rFonts w:eastAsiaTheme="minorEastAsia"/>
          <w:highlight w:val="yellow"/>
          <w:lang w:val="en-US" w:eastAsia="zh-CN"/>
        </w:rPr>
        <w:fldChar w:fldCharType="end"/>
      </w:r>
      <w:r>
        <w:rPr>
          <w:rFonts w:eastAsiaTheme="minorEastAsia" w:hint="eastAsia"/>
          <w:lang w:val="en-US" w:eastAsia="zh-CN"/>
        </w:rPr>
        <w:t xml:space="preserve">, MSK (Minimum shift keying) is a class of </w:t>
      </w:r>
      <w:r>
        <w:rPr>
          <w:rFonts w:eastAsiaTheme="minorEastAsia"/>
          <w:lang w:val="en-US" w:eastAsia="zh-CN"/>
        </w:rPr>
        <w:t>orthogonal</w:t>
      </w:r>
      <w:r>
        <w:rPr>
          <w:rFonts w:eastAsiaTheme="minorEastAsia" w:hint="eastAsia"/>
          <w:lang w:val="en-US" w:eastAsia="zh-CN"/>
        </w:rPr>
        <w:t xml:space="preserve"> and continuous phase narrow band FSK modulation with fast decaying side lobes</w:t>
      </w:r>
      <w:r w:rsidR="00264703" w:rsidRPr="00264703">
        <w:rPr>
          <w:rFonts w:eastAsiaTheme="minorEastAsia" w:hint="eastAsia"/>
          <w:lang w:val="en-US" w:eastAsia="zh-CN"/>
        </w:rPr>
        <w:t>, which is with the narrower bandwidth than OOK and</w:t>
      </w:r>
      <w:r w:rsidR="004434E6">
        <w:rPr>
          <w:rFonts w:eastAsiaTheme="minorEastAsia" w:hint="eastAsia"/>
          <w:lang w:val="en-US" w:eastAsia="zh-CN"/>
        </w:rPr>
        <w:t xml:space="preserve"> </w:t>
      </w:r>
      <w:r w:rsidR="00264703" w:rsidRPr="00264703">
        <w:rPr>
          <w:rFonts w:eastAsiaTheme="minorEastAsia" w:hint="eastAsia"/>
          <w:lang w:val="en-US" w:eastAsia="zh-CN"/>
        </w:rPr>
        <w:t xml:space="preserve">same BLER performance of BPSK </w:t>
      </w:r>
      <w:r w:rsidR="00264703" w:rsidRPr="00264703">
        <w:rPr>
          <w:rFonts w:eastAsiaTheme="minorEastAsia"/>
          <w:lang w:val="en-US" w:eastAsia="zh-CN"/>
        </w:rPr>
        <w:t>modulation</w:t>
      </w:r>
      <w:r>
        <w:rPr>
          <w:rFonts w:eastAsiaTheme="minorEastAsia" w:hint="eastAsia"/>
          <w:lang w:val="en-US" w:eastAsia="zh-CN"/>
        </w:rPr>
        <w:t xml:space="preserve">. For MSK modulation, information bit 1 and bit 0 are represented by two continuous phase FSK (CPFSK) signals </w:t>
      </w:r>
      <w:proofErr w:type="gramStart"/>
      <w:r>
        <w:rPr>
          <w:rFonts w:eastAsiaTheme="minorEastAsia"/>
          <w:i/>
          <w:lang w:val="en-US" w:eastAsia="zh-CN"/>
        </w:rPr>
        <w:t>s</w:t>
      </w:r>
      <w:r>
        <w:rPr>
          <w:rFonts w:eastAsiaTheme="minorEastAsia" w:hint="eastAsia"/>
          <w:vertAlign w:val="subscript"/>
          <w:lang w:val="en-US" w:eastAsia="zh-CN"/>
        </w:rPr>
        <w:t>0</w:t>
      </w:r>
      <w:r>
        <w:rPr>
          <w:rFonts w:eastAsiaTheme="minorEastAsia" w:hint="eastAsia"/>
          <w:lang w:val="en-US" w:eastAsia="zh-CN"/>
        </w:rPr>
        <w:t>(</w:t>
      </w:r>
      <w:proofErr w:type="gramEnd"/>
      <w:r>
        <w:rPr>
          <w:rFonts w:eastAsiaTheme="minorEastAsia" w:hint="eastAsia"/>
          <w:lang w:val="en-US" w:eastAsia="zh-CN"/>
        </w:rPr>
        <w:t xml:space="preserve">t) with signal frequency </w:t>
      </w:r>
      <w:r>
        <w:rPr>
          <w:rFonts w:eastAsiaTheme="minorEastAsia"/>
          <w:i/>
          <w:lang w:val="en-US" w:eastAsia="zh-CN"/>
        </w:rPr>
        <w:t>f</w:t>
      </w:r>
      <w:r>
        <w:rPr>
          <w:rFonts w:eastAsiaTheme="minorEastAsia" w:hint="eastAsia"/>
          <w:vertAlign w:val="subscript"/>
          <w:lang w:val="en-US" w:eastAsia="zh-CN"/>
        </w:rPr>
        <w:t>0</w:t>
      </w:r>
      <w:r>
        <w:rPr>
          <w:rFonts w:eastAsiaTheme="minorEastAsia" w:hint="eastAsia"/>
          <w:lang w:val="en-US" w:eastAsia="zh-CN"/>
        </w:rPr>
        <w:t xml:space="preserve"> and </w:t>
      </w:r>
      <w:r>
        <w:rPr>
          <w:rFonts w:eastAsiaTheme="minorEastAsia"/>
          <w:i/>
          <w:lang w:val="en-US" w:eastAsia="zh-CN"/>
        </w:rPr>
        <w:t>s</w:t>
      </w:r>
      <w:r>
        <w:rPr>
          <w:rFonts w:eastAsiaTheme="minorEastAsia" w:hint="eastAsia"/>
          <w:vertAlign w:val="subscript"/>
          <w:lang w:val="en-US" w:eastAsia="zh-CN"/>
        </w:rPr>
        <w:t>1</w:t>
      </w:r>
      <w:r>
        <w:rPr>
          <w:rFonts w:eastAsiaTheme="minorEastAsia" w:hint="eastAsia"/>
          <w:lang w:val="en-US" w:eastAsia="zh-CN"/>
        </w:rPr>
        <w:t xml:space="preserve">(t) with signal frequency </w:t>
      </w:r>
      <w:r>
        <w:rPr>
          <w:rFonts w:eastAsiaTheme="minorEastAsia"/>
          <w:i/>
          <w:lang w:val="en-US" w:eastAsia="zh-CN"/>
        </w:rPr>
        <w:t>f</w:t>
      </w:r>
      <w:r>
        <w:rPr>
          <w:rFonts w:eastAsiaTheme="minorEastAsia" w:hint="eastAsia"/>
          <w:vertAlign w:val="subscript"/>
          <w:lang w:val="en-US" w:eastAsia="zh-CN"/>
        </w:rPr>
        <w:t>1</w:t>
      </w:r>
      <w:r>
        <w:rPr>
          <w:rFonts w:eastAsiaTheme="minorEastAsia" w:hint="eastAsia"/>
          <w:lang w:val="en-US" w:eastAsia="zh-CN"/>
        </w:rPr>
        <w:t>, respectively. To ensure o</w:t>
      </w:r>
      <w:r>
        <w:rPr>
          <w:rFonts w:eastAsiaTheme="minorEastAsia"/>
          <w:lang w:val="en-US" w:eastAsia="zh-CN"/>
        </w:rPr>
        <w:t>rthogonality</w:t>
      </w:r>
      <w:r>
        <w:rPr>
          <w:rFonts w:eastAsiaTheme="minorEastAsia" w:hint="eastAsia"/>
          <w:lang w:val="en-US" w:eastAsia="zh-CN"/>
        </w:rPr>
        <w:t xml:space="preserve"> of </w:t>
      </w:r>
      <w:proofErr w:type="gramStart"/>
      <w:r>
        <w:rPr>
          <w:rFonts w:eastAsiaTheme="minorEastAsia"/>
          <w:i/>
          <w:lang w:val="en-US" w:eastAsia="zh-CN"/>
        </w:rPr>
        <w:t>s</w:t>
      </w:r>
      <w:r>
        <w:rPr>
          <w:rFonts w:eastAsiaTheme="minorEastAsia" w:hint="eastAsia"/>
          <w:vertAlign w:val="subscript"/>
          <w:lang w:val="en-US" w:eastAsia="zh-CN"/>
        </w:rPr>
        <w:t>0</w:t>
      </w:r>
      <w:r>
        <w:rPr>
          <w:rFonts w:eastAsiaTheme="minorEastAsia" w:hint="eastAsia"/>
          <w:lang w:val="en-US" w:eastAsia="zh-CN"/>
        </w:rPr>
        <w:t>(</w:t>
      </w:r>
      <w:proofErr w:type="gramEnd"/>
      <w:r>
        <w:rPr>
          <w:rFonts w:eastAsiaTheme="minorEastAsia" w:hint="eastAsia"/>
          <w:lang w:val="en-US" w:eastAsia="zh-CN"/>
        </w:rPr>
        <w:t xml:space="preserve">t) and </w:t>
      </w:r>
      <w:r>
        <w:rPr>
          <w:rFonts w:eastAsiaTheme="minorEastAsia"/>
          <w:i/>
          <w:lang w:val="en-US" w:eastAsia="zh-CN"/>
        </w:rPr>
        <w:t>s</w:t>
      </w:r>
      <w:r>
        <w:rPr>
          <w:rFonts w:eastAsiaTheme="minorEastAsia" w:hint="eastAsia"/>
          <w:vertAlign w:val="subscript"/>
          <w:lang w:val="en-US" w:eastAsia="zh-CN"/>
        </w:rPr>
        <w:t>1</w:t>
      </w:r>
      <w:r>
        <w:rPr>
          <w:rFonts w:eastAsiaTheme="minorEastAsia" w:hint="eastAsia"/>
          <w:lang w:val="en-US" w:eastAsia="zh-CN"/>
        </w:rPr>
        <w:t>(t) over signal interval</w:t>
      </w:r>
      <w:r>
        <w:rPr>
          <w:rFonts w:eastAsiaTheme="minorEastAsia"/>
          <w:lang w:val="en-US" w:eastAsia="zh-CN"/>
        </w:rPr>
        <w:t xml:space="preserve">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oMath>
      <w:r>
        <w:rPr>
          <w:rFonts w:eastAsiaTheme="minorEastAsia" w:hint="eastAsia"/>
          <w:lang w:val="en-US" w:eastAsia="zh-CN"/>
        </w:rPr>
        <w:t xml:space="preserve">, the minimum </w:t>
      </w:r>
      <w:r>
        <w:rPr>
          <w:rFonts w:eastAsiaTheme="minorEastAsia"/>
          <w:lang w:val="en-US" w:eastAsia="zh-CN"/>
        </w:rPr>
        <w:t>frequency</w:t>
      </w:r>
      <w:r>
        <w:rPr>
          <w:rFonts w:eastAsiaTheme="minorEastAsia" w:hint="eastAsia"/>
          <w:lang w:val="en-US" w:eastAsia="zh-CN"/>
        </w:rPr>
        <w:t xml:space="preserve"> separation should be </w:t>
      </w:r>
      <m:oMath>
        <m:r>
          <m:rPr>
            <m:sty m:val="p"/>
          </m:rPr>
          <w:rPr>
            <w:rFonts w:ascii="Cambria Math" w:eastAsiaTheme="minorEastAsia" w:hAnsi="Cambria Math"/>
            <w:lang w:eastAsia="zh-CN"/>
          </w:rPr>
          <m:t>∆</m:t>
        </m:r>
        <m:r>
          <w:rPr>
            <w:rFonts w:ascii="Cambria Math" w:eastAsiaTheme="minorEastAsia" w:hAnsi="Cambria Math"/>
            <w:lang w:eastAsia="zh-CN"/>
          </w:rPr>
          <m:t>f</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f</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0</m:t>
            </m:r>
          </m:sub>
        </m:sSub>
        <m:r>
          <w:rPr>
            <w:rFonts w:ascii="Cambria Math" w:eastAsiaTheme="minorEastAsia" w:hAnsi="Cambria Math"/>
            <w:lang w:eastAsia="zh-CN"/>
          </w:rPr>
          <m:t>=1/(2</m:t>
        </m:r>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s</m:t>
            </m:r>
          </m:sub>
        </m:sSub>
        <m:r>
          <w:rPr>
            <w:rFonts w:ascii="Cambria Math" w:eastAsiaTheme="minorEastAsia" w:hAnsi="Cambria Math"/>
            <w:lang w:eastAsia="zh-CN"/>
          </w:rPr>
          <m:t>)</m:t>
        </m:r>
      </m:oMath>
      <w:r>
        <w:rPr>
          <w:rFonts w:eastAsiaTheme="minorEastAsia" w:hint="eastAsia"/>
          <w:lang w:val="en-US" w:eastAsia="zh-CN"/>
        </w:rPr>
        <w:t xml:space="preserve">. For Device 2b, MSK signal could be </w:t>
      </w:r>
      <w:r>
        <w:rPr>
          <w:rFonts w:eastAsiaTheme="minorEastAsia"/>
          <w:lang w:val="en-US" w:eastAsia="zh-CN"/>
        </w:rPr>
        <w:t>generated</w:t>
      </w:r>
      <w:r>
        <w:rPr>
          <w:rFonts w:eastAsiaTheme="minorEastAsia" w:hint="eastAsia"/>
          <w:lang w:val="en-US" w:eastAsia="zh-CN"/>
        </w:rPr>
        <w:t xml:space="preserve"> based on self-generated carrier </w:t>
      </w:r>
      <w:proofErr w:type="gramStart"/>
      <w:r>
        <w:rPr>
          <w:rFonts w:eastAsiaTheme="minorEastAsia" w:hint="eastAsia"/>
          <w:lang w:val="en-US" w:eastAsia="zh-CN"/>
        </w:rPr>
        <w:t>wave,</w:t>
      </w:r>
      <w:proofErr w:type="gramEnd"/>
      <w:r>
        <w:rPr>
          <w:rFonts w:eastAsiaTheme="minorEastAsia" w:hint="eastAsia"/>
          <w:lang w:val="en-US" w:eastAsia="zh-CN"/>
        </w:rPr>
        <w:t xml:space="preserve"> its bandwidth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MSK</m:t>
            </m:r>
          </m:sub>
        </m:sSub>
      </m:oMath>
      <w:r>
        <w:rPr>
          <w:rFonts w:eastAsiaTheme="minorEastAsia" w:hint="eastAsia"/>
          <w:lang w:val="en-US" w:eastAsia="zh-CN"/>
        </w:rPr>
        <w:t xml:space="preserve"> that contains 99% percent of total power is </w:t>
      </w:r>
      <m:oMath>
        <m:r>
          <m:rPr>
            <m:sty m:val="p"/>
          </m:rPr>
          <w:rPr>
            <w:rFonts w:ascii="Cambria Math" w:eastAsiaTheme="minorEastAsia" w:hAnsi="Cambria Math"/>
            <w:lang w:val="en-US" w:eastAsia="zh-CN"/>
          </w:rPr>
          <m:t>1.2/</m:t>
        </m:r>
        <m:sSub>
          <m:sSubPr>
            <m:ctrlPr>
              <w:rPr>
                <w:rFonts w:ascii="Cambria Math" w:eastAsiaTheme="minorEastAsia" w:hAnsi="Cambria Math"/>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oMath>
      <w:r>
        <w:rPr>
          <w:rFonts w:eastAsiaTheme="minorEastAsia" w:hint="eastAsia"/>
          <w:lang w:eastAsia="zh-CN"/>
        </w:rPr>
        <w:t xml:space="preserve"> </w:t>
      </w:r>
      <w:r>
        <w:rPr>
          <w:rFonts w:eastAsiaTheme="minorEastAsia"/>
          <w:lang w:val="en-US" w:eastAsia="zh-CN"/>
        </w:rPr>
        <w:fldChar w:fldCharType="begin"/>
      </w:r>
      <w:r>
        <w:rPr>
          <w:rFonts w:eastAsiaTheme="minorEastAsia"/>
          <w:lang w:eastAsia="zh-CN"/>
        </w:rPr>
        <w:instrText xml:space="preserve"> </w:instrText>
      </w:r>
      <w:r>
        <w:rPr>
          <w:rFonts w:eastAsiaTheme="minorEastAsia" w:hint="eastAsia"/>
          <w:lang w:eastAsia="zh-CN"/>
        </w:rPr>
        <w:instrText>REF _Ref205844008 \n \h</w:instrText>
      </w:r>
      <w:r>
        <w:rPr>
          <w:rFonts w:eastAsiaTheme="minorEastAsia"/>
          <w:lang w:eastAsia="zh-CN"/>
        </w:rPr>
        <w:instrText xml:space="preserve"> </w:instrText>
      </w:r>
      <w:r>
        <w:rPr>
          <w:rFonts w:eastAsiaTheme="minorEastAsia"/>
          <w:lang w:val="en-US" w:eastAsia="zh-CN"/>
        </w:rPr>
      </w:r>
      <w:r>
        <w:rPr>
          <w:rFonts w:eastAsiaTheme="minorEastAsia"/>
          <w:lang w:val="en-US" w:eastAsia="zh-CN"/>
        </w:rPr>
        <w:fldChar w:fldCharType="separate"/>
      </w:r>
      <w:r w:rsidR="000A3ABA">
        <w:rPr>
          <w:rFonts w:eastAsiaTheme="minorEastAsia"/>
          <w:lang w:eastAsia="zh-CN"/>
        </w:rPr>
        <w:t>[14]</w:t>
      </w:r>
      <w:r>
        <w:rPr>
          <w:rFonts w:eastAsiaTheme="minorEastAsia"/>
          <w:lang w:val="en-US" w:eastAsia="zh-CN"/>
        </w:rPr>
        <w:fldChar w:fldCharType="end"/>
      </w:r>
      <w:r>
        <w:rPr>
          <w:rFonts w:eastAsiaTheme="minorEastAsia" w:hint="eastAsia"/>
          <w:lang w:val="en-US" w:eastAsia="zh-CN"/>
        </w:rPr>
        <w:t xml:space="preserve">. </w:t>
      </w:r>
    </w:p>
    <w:p w14:paraId="14E2ED4A" w14:textId="753DADC8" w:rsidR="0099741A" w:rsidRDefault="00D250B5" w:rsidP="003926A5">
      <w:pPr>
        <w:spacing w:after="120"/>
        <w:jc w:val="both"/>
        <w:rPr>
          <w:rFonts w:eastAsiaTheme="minorEastAsia"/>
          <w:bCs/>
          <w:lang w:eastAsia="zh-CN"/>
        </w:rPr>
      </w:pPr>
      <w:r>
        <w:rPr>
          <w:rFonts w:eastAsiaTheme="minorEastAsia" w:hint="eastAsia"/>
          <w:lang w:val="en-US" w:eastAsia="zh-CN"/>
        </w:rPr>
        <w:t>For OO</w:t>
      </w:r>
      <w:r>
        <w:rPr>
          <w:rFonts w:eastAsiaTheme="minorEastAsia"/>
          <w:lang w:val="en-US" w:eastAsia="zh-CN"/>
        </w:rPr>
        <w:t xml:space="preserve">K, </w:t>
      </w:r>
      <w:r>
        <w:rPr>
          <w:rFonts w:eastAsiaTheme="minorEastAsia" w:hint="eastAsia"/>
          <w:lang w:val="en-US" w:eastAsia="zh-CN"/>
        </w:rPr>
        <w:t>B</w:t>
      </w:r>
      <w:r>
        <w:rPr>
          <w:rFonts w:eastAsiaTheme="minorEastAsia"/>
          <w:lang w:val="en-US" w:eastAsia="zh-CN"/>
        </w:rPr>
        <w:t xml:space="preserve">PSK and </w:t>
      </w:r>
      <w:r>
        <w:rPr>
          <w:rFonts w:eastAsiaTheme="minorEastAsia" w:hint="eastAsia"/>
          <w:lang w:val="en-US" w:eastAsia="zh-CN"/>
        </w:rPr>
        <w:t>M</w:t>
      </w:r>
      <w:r>
        <w:rPr>
          <w:rFonts w:eastAsiaTheme="minorEastAsia"/>
          <w:lang w:val="en-US" w:eastAsia="zh-CN"/>
        </w:rPr>
        <w:t>SK</w:t>
      </w:r>
      <w:r>
        <w:rPr>
          <w:rFonts w:eastAsiaTheme="minorEastAsia" w:hint="eastAsia"/>
          <w:lang w:val="en-US" w:eastAsia="zh-CN"/>
        </w:rPr>
        <w:t xml:space="preserve"> modulations,</w:t>
      </w:r>
      <w:r>
        <w:rPr>
          <w:rFonts w:eastAsiaTheme="minorEastAsia"/>
          <w:lang w:val="en-US" w:eastAsia="zh-CN"/>
        </w:rPr>
        <w:t xml:space="preserve"> </w:t>
      </w:r>
      <w:r>
        <w:rPr>
          <w:rFonts w:eastAsiaTheme="minorEastAsia" w:hint="eastAsia"/>
          <w:lang w:val="en-US" w:eastAsia="zh-CN"/>
        </w:rPr>
        <w:t xml:space="preserve">comparison of BER and </w:t>
      </w:r>
      <w:r>
        <w:rPr>
          <w:rFonts w:eastAsiaTheme="minorEastAsia"/>
          <w:lang w:val="en-US" w:eastAsia="zh-CN"/>
        </w:rPr>
        <w:t>spectral</w:t>
      </w:r>
      <w:r>
        <w:rPr>
          <w:rFonts w:eastAsiaTheme="minorEastAsia" w:hint="eastAsia"/>
          <w:lang w:val="en-US" w:eastAsia="zh-CN"/>
        </w:rPr>
        <w:t xml:space="preserve"> performance are listed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_Ref166056073 \h</w:instrText>
      </w:r>
      <w:r>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A3ABA" w:rsidRPr="00D02C48">
        <w:rPr>
          <w:rFonts w:eastAsiaTheme="minorEastAsia"/>
          <w:lang w:eastAsia="zh-CN"/>
        </w:rPr>
        <w:t xml:space="preserve">Table </w:t>
      </w:r>
      <w:r w:rsidR="000A3ABA" w:rsidRPr="00FC5A3A">
        <w:rPr>
          <w:rFonts w:eastAsiaTheme="minorEastAsia"/>
          <w:lang w:eastAsia="zh-CN"/>
        </w:rPr>
        <w:t>3</w:t>
      </w:r>
      <w:r>
        <w:rPr>
          <w:rFonts w:eastAsiaTheme="minorEastAsia"/>
          <w:lang w:eastAsia="zh-CN"/>
        </w:rPr>
        <w:fldChar w:fldCharType="end"/>
      </w:r>
      <w:r>
        <w:rPr>
          <w:rFonts w:eastAsiaTheme="minorEastAsia" w:hint="eastAsia"/>
          <w:lang w:val="en-US" w:eastAsia="zh-CN"/>
        </w:rPr>
        <w:t xml:space="preserve">. According to the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_Ref166056073 \h</w:instrText>
      </w:r>
      <w:r>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A3ABA" w:rsidRPr="00D02C48">
        <w:rPr>
          <w:rFonts w:eastAsiaTheme="minorEastAsia"/>
          <w:lang w:eastAsia="zh-CN"/>
        </w:rPr>
        <w:t xml:space="preserve">Table </w:t>
      </w:r>
      <w:r w:rsidR="000A3ABA" w:rsidRPr="00FC5A3A">
        <w:rPr>
          <w:rFonts w:eastAsiaTheme="minorEastAsia"/>
          <w:lang w:eastAsia="zh-CN"/>
        </w:rPr>
        <w:t>3</w:t>
      </w:r>
      <w:r>
        <w:rPr>
          <w:rFonts w:eastAsiaTheme="minorEastAsia"/>
          <w:lang w:val="en-US" w:eastAsia="zh-CN"/>
        </w:rPr>
        <w:fldChar w:fldCharType="end"/>
      </w:r>
      <w:r>
        <w:rPr>
          <w:rFonts w:eastAsiaTheme="minorEastAsia" w:hint="eastAsia"/>
          <w:lang w:val="en-US" w:eastAsia="zh-CN"/>
        </w:rPr>
        <w:t xml:space="preserve">, BER for MSK on AWGN channel is given </w:t>
      </w:r>
      <w:proofErr w:type="gramStart"/>
      <w:r>
        <w:rPr>
          <w:rFonts w:eastAsiaTheme="minorEastAsia" w:hint="eastAsia"/>
          <w:lang w:val="en-US" w:eastAsia="zh-CN"/>
        </w:rPr>
        <w:t xml:space="preserve">by </w:t>
      </w:r>
      <w:proofErr w:type="gramEnd"/>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P</m:t>
            </m:r>
          </m:e>
          <m:sub>
            <m:r>
              <w:rPr>
                <w:rFonts w:ascii="Cambria Math" w:eastAsiaTheme="minorEastAsia" w:hAnsi="Cambria Math"/>
                <w:lang w:val="en-US" w:eastAsia="zh-CN"/>
              </w:rPr>
              <m:t>e</m:t>
            </m:r>
          </m:sub>
        </m:sSub>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hAnsi="Cambria Math"/>
              </w:rPr>
              <m:t>1</m:t>
            </m:r>
          </m:num>
          <m:den>
            <m:r>
              <w:rPr>
                <w:rFonts w:ascii="Cambria Math" w:hAnsi="Cambria Math"/>
              </w:rPr>
              <m:t>2</m:t>
            </m:r>
          </m:den>
        </m:f>
        <m:r>
          <w:rPr>
            <w:rFonts w:ascii="Cambria Math" w:eastAsiaTheme="minorEastAsia" w:hAnsi="Cambria Math"/>
            <w:lang w:val="en-US" w:eastAsia="zh-CN"/>
          </w:rPr>
          <m:t>erfc</m:t>
        </m:r>
        <m:d>
          <m:dPr>
            <m:ctrlPr>
              <w:rPr>
                <w:rFonts w:ascii="Cambria Math" w:eastAsiaTheme="minorEastAsia" w:hAnsi="Cambria Math"/>
                <w:i/>
                <w:lang w:val="en-US" w:eastAsia="zh-CN"/>
              </w:rPr>
            </m:ctrlPr>
          </m:dPr>
          <m:e>
            <m:rad>
              <m:radPr>
                <m:degHide m:val="1"/>
                <m:ctrlPr>
                  <w:rPr>
                    <w:rFonts w:ascii="Cambria Math" w:eastAsiaTheme="minorEastAsia" w:hAnsi="Cambria Math"/>
                    <w:i/>
                    <w:lang w:val="en-US" w:eastAsia="zh-CN"/>
                  </w:rPr>
                </m:ctrlPr>
              </m:radPr>
              <m:deg/>
              <m:e>
                <m:f>
                  <m:fPr>
                    <m:ctrlPr>
                      <w:rPr>
                        <w:rFonts w:ascii="Cambria Math" w:eastAsiaTheme="minorEastAsia" w:hAnsi="Cambria Math"/>
                        <w:i/>
                        <w:lang w:val="en-US" w:eastAsia="zh-CN"/>
                      </w:rPr>
                    </m:ctrlPr>
                  </m:fPr>
                  <m:num>
                    <m:sSub>
                      <m:sSubPr>
                        <m:ctrlPr>
                          <w:rPr>
                            <w:rFonts w:ascii="Cambria Math" w:eastAsiaTheme="minorEastAsia" w:hAnsi="Cambria Math"/>
                            <w:i/>
                            <w:lang w:val="en-US" w:eastAsia="zh-CN"/>
                          </w:rPr>
                        </m:ctrlPr>
                      </m:sSubPr>
                      <m:e>
                        <m:r>
                          <w:rPr>
                            <w:rFonts w:ascii="Cambria Math" w:eastAsiaTheme="minorEastAsia" w:hAnsi="Cambria Math"/>
                            <w:lang w:val="en-US" w:eastAsia="zh-CN"/>
                          </w:rPr>
                          <m:t>E</m:t>
                        </m:r>
                      </m:e>
                      <m:sub>
                        <m:r>
                          <w:rPr>
                            <w:rFonts w:ascii="Cambria Math" w:eastAsiaTheme="minorEastAsia" w:hAnsi="Cambria Math"/>
                            <w:lang w:val="en-US" w:eastAsia="zh-CN"/>
                          </w:rPr>
                          <m:t>b</m:t>
                        </m:r>
                      </m:sub>
                    </m:sSub>
                  </m:num>
                  <m:den>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0</m:t>
                        </m:r>
                      </m:sub>
                    </m:sSub>
                  </m:den>
                </m:f>
              </m:e>
            </m:rad>
          </m:e>
        </m:d>
      </m:oMath>
      <w:r>
        <w:rPr>
          <w:rFonts w:eastAsiaTheme="minorEastAsia" w:hint="eastAsia"/>
          <w:lang w:val="en-US" w:eastAsia="zh-CN"/>
        </w:rPr>
        <w:t xml:space="preserve">, which is exactly the same as that for BPSK, however, MSK has narrower spectral occupancy than that of BPSK. </w:t>
      </w:r>
      <w:r>
        <w:rPr>
          <w:rFonts w:eastAsiaTheme="minorEastAsia"/>
          <w:lang w:val="en-US" w:eastAsia="zh-CN"/>
        </w:rPr>
        <w:t>F</w:t>
      </w:r>
      <w:r>
        <w:rPr>
          <w:rFonts w:eastAsiaTheme="minorEastAsia" w:hint="eastAsia"/>
          <w:lang w:val="en-US" w:eastAsia="zh-CN"/>
        </w:rPr>
        <w:t xml:space="preserve">rom BER, bandwidth and power efficiency perspective, MSK </w:t>
      </w:r>
      <w:r>
        <w:rPr>
          <w:rFonts w:eastAsiaTheme="minorEastAsia"/>
          <w:lang w:eastAsia="zh-CN"/>
        </w:rPr>
        <w:t xml:space="preserve">have higher priority than that of OOK </w:t>
      </w:r>
      <w:r>
        <w:rPr>
          <w:rFonts w:eastAsiaTheme="minorEastAsia"/>
          <w:lang w:val="en-US" w:eastAsia="zh-CN"/>
        </w:rPr>
        <w:t>for NR A-IoT D2R channel/signal</w:t>
      </w:r>
      <w:r>
        <w:rPr>
          <w:rFonts w:eastAsiaTheme="minorEastAsia"/>
          <w:lang w:eastAsia="zh-CN"/>
        </w:rPr>
        <w:t>.</w:t>
      </w:r>
      <w:r>
        <w:rPr>
          <w:rFonts w:eastAsiaTheme="minorEastAsia" w:hint="eastAsia"/>
          <w:lang w:eastAsia="zh-CN"/>
        </w:rPr>
        <w:t xml:space="preserve"> </w:t>
      </w:r>
      <w:r>
        <w:rPr>
          <w:rFonts w:eastAsiaTheme="minorEastAsia" w:hint="eastAsia"/>
          <w:lang w:val="en-US" w:eastAsia="zh-CN"/>
        </w:rPr>
        <w:t>Thus</w:t>
      </w:r>
      <w:r>
        <w:rPr>
          <w:rFonts w:eastAsiaTheme="minorEastAsia"/>
          <w:lang w:val="en-US" w:eastAsia="zh-CN"/>
        </w:rPr>
        <w:t xml:space="preserve">, </w:t>
      </w:r>
      <w:r>
        <w:rPr>
          <w:rFonts w:eastAsiaTheme="minorEastAsia" w:hint="eastAsia"/>
          <w:lang w:val="en-US" w:eastAsia="zh-CN"/>
        </w:rPr>
        <w:t>M</w:t>
      </w:r>
      <w:r>
        <w:rPr>
          <w:rFonts w:eastAsiaTheme="minorEastAsia"/>
          <w:lang w:val="en-US" w:eastAsia="zh-CN"/>
        </w:rPr>
        <w:t xml:space="preserve">SK should be modulation candidates for D2R transmission of </w:t>
      </w:r>
      <w:r>
        <w:rPr>
          <w:rFonts w:eastAsiaTheme="minorEastAsia" w:hint="eastAsia"/>
          <w:lang w:val="en-US" w:eastAsia="zh-CN"/>
        </w:rPr>
        <w:t>Device 2b and Device C</w:t>
      </w:r>
      <w:r>
        <w:rPr>
          <w:rFonts w:eastAsiaTheme="minorEastAsia"/>
          <w:lang w:val="en-US" w:eastAsia="zh-CN"/>
        </w:rPr>
        <w:t>.</w:t>
      </w:r>
      <w:bookmarkStart w:id="48" w:name="_Ref166056073"/>
    </w:p>
    <w:p w14:paraId="6E28596B" w14:textId="6A214DF2" w:rsidR="000836A2" w:rsidRDefault="00D250B5" w:rsidP="003926A5">
      <w:pPr>
        <w:spacing w:beforeLines="50" w:before="120" w:after="120"/>
        <w:jc w:val="center"/>
        <w:rPr>
          <w:rFonts w:eastAsiaTheme="minorEastAsia"/>
          <w:bCs/>
          <w:lang w:eastAsia="zh-CN"/>
        </w:rPr>
      </w:pPr>
      <w:r>
        <w:rPr>
          <w:rFonts w:eastAsiaTheme="minorEastAsia"/>
          <w:bCs/>
          <w:lang w:eastAsia="zh-CN"/>
        </w:rPr>
        <w:t xml:space="preserve">Table </w:t>
      </w:r>
      <w:r>
        <w:rPr>
          <w:rFonts w:eastAsiaTheme="minorEastAsia"/>
          <w:bCs/>
          <w:lang w:eastAsia="zh-CN"/>
        </w:rPr>
        <w:fldChar w:fldCharType="begin"/>
      </w:r>
      <w:r>
        <w:rPr>
          <w:rFonts w:eastAsiaTheme="minorEastAsia"/>
          <w:bCs/>
          <w:lang w:eastAsia="zh-CN"/>
        </w:rPr>
        <w:instrText xml:space="preserve"> SEQ Table \* ARABIC </w:instrText>
      </w:r>
      <w:r>
        <w:rPr>
          <w:rFonts w:eastAsiaTheme="minorEastAsia"/>
          <w:bCs/>
          <w:lang w:eastAsia="zh-CN"/>
        </w:rPr>
        <w:fldChar w:fldCharType="separate"/>
      </w:r>
      <w:r w:rsidR="000A3ABA">
        <w:rPr>
          <w:rFonts w:eastAsiaTheme="minorEastAsia"/>
          <w:bCs/>
          <w:noProof/>
          <w:lang w:eastAsia="zh-CN"/>
        </w:rPr>
        <w:t>3</w:t>
      </w:r>
      <w:r>
        <w:rPr>
          <w:rFonts w:eastAsiaTheme="minorEastAsia"/>
          <w:lang w:eastAsia="zh-CN"/>
        </w:rPr>
        <w:fldChar w:fldCharType="end"/>
      </w:r>
      <w:bookmarkEnd w:id="48"/>
      <w:r>
        <w:rPr>
          <w:rFonts w:eastAsiaTheme="minorEastAsia"/>
          <w:bCs/>
          <w:lang w:eastAsia="zh-CN"/>
        </w:rPr>
        <w:t>:</w:t>
      </w:r>
      <w:r>
        <w:rPr>
          <w:rFonts w:eastAsiaTheme="minorEastAsia"/>
          <w:bCs/>
          <w:lang w:val="en-US" w:eastAsia="zh-CN"/>
        </w:rPr>
        <w:t xml:space="preserve"> BER and spectral performance for modulation candidates</w:t>
      </w:r>
    </w:p>
    <w:tbl>
      <w:tblPr>
        <w:tblStyle w:val="aff7"/>
        <w:tblW w:w="3977" w:type="pct"/>
        <w:jc w:val="center"/>
        <w:tblLook w:val="04A0" w:firstRow="1" w:lastRow="0" w:firstColumn="1" w:lastColumn="0" w:noHBand="0" w:noVBand="1"/>
      </w:tblPr>
      <w:tblGrid>
        <w:gridCol w:w="2463"/>
        <w:gridCol w:w="2811"/>
        <w:gridCol w:w="2565"/>
      </w:tblGrid>
      <w:tr w:rsidR="000836A2" w14:paraId="1CA6D913" w14:textId="77777777">
        <w:trPr>
          <w:jc w:val="center"/>
        </w:trPr>
        <w:tc>
          <w:tcPr>
            <w:tcW w:w="1571" w:type="pct"/>
            <w:shd w:val="clear" w:color="auto" w:fill="C6D9F1" w:themeFill="text2" w:themeFillTint="33"/>
            <w:vAlign w:val="center"/>
          </w:tcPr>
          <w:p w14:paraId="1CFB51DD" w14:textId="77777777" w:rsidR="000836A2" w:rsidRDefault="00D250B5">
            <w:pPr>
              <w:spacing w:after="0" w:line="360" w:lineRule="auto"/>
              <w:jc w:val="center"/>
              <w:rPr>
                <w:rFonts w:eastAsiaTheme="minorEastAsia"/>
                <w:b/>
                <w:lang w:val="en-US" w:eastAsia="zh-CN"/>
              </w:rPr>
            </w:pPr>
            <w:r>
              <w:rPr>
                <w:rFonts w:eastAsiaTheme="minorEastAsia"/>
                <w:b/>
                <w:lang w:val="en-US" w:eastAsia="zh-CN"/>
              </w:rPr>
              <w:t>Modulation</w:t>
            </w:r>
          </w:p>
        </w:tc>
        <w:tc>
          <w:tcPr>
            <w:tcW w:w="1793" w:type="pct"/>
            <w:shd w:val="clear" w:color="auto" w:fill="C6D9F1" w:themeFill="text2" w:themeFillTint="33"/>
            <w:vAlign w:val="center"/>
          </w:tcPr>
          <w:p w14:paraId="708045A7" w14:textId="53772C6A" w:rsidR="000836A2" w:rsidRDefault="00D250B5">
            <w:pPr>
              <w:spacing w:after="0" w:line="360" w:lineRule="auto"/>
              <w:jc w:val="center"/>
              <w:rPr>
                <w:rFonts w:eastAsiaTheme="minorEastAsia"/>
                <w:b/>
                <w:lang w:val="en-US" w:eastAsia="zh-CN"/>
              </w:rPr>
            </w:pPr>
            <w:r>
              <w:rPr>
                <w:rFonts w:eastAsiaTheme="minorEastAsia"/>
                <w:b/>
                <w:lang w:val="en-US" w:eastAsia="zh-CN"/>
              </w:rPr>
              <w:t>BER</w:t>
            </w:r>
            <w:r w:rsidR="004434E6">
              <w:rPr>
                <w:rFonts w:eastAsiaTheme="minorEastAsia"/>
                <w:b/>
                <w:lang w:val="en-US" w:eastAsia="zh-CN"/>
              </w:rPr>
              <w:t xml:space="preserve"> </w:t>
            </w:r>
            <w:r>
              <w:rPr>
                <w:rFonts w:eastAsiaTheme="minorEastAsia"/>
                <w:b/>
                <w:lang w:val="en-US" w:eastAsia="zh-CN"/>
              </w:rPr>
              <w:t>gain compared to OOK</w:t>
            </w:r>
          </w:p>
        </w:tc>
        <w:tc>
          <w:tcPr>
            <w:tcW w:w="1636" w:type="pct"/>
            <w:shd w:val="clear" w:color="auto" w:fill="C6D9F1" w:themeFill="text2" w:themeFillTint="33"/>
            <w:vAlign w:val="center"/>
          </w:tcPr>
          <w:p w14:paraId="03FD049E" w14:textId="77777777" w:rsidR="000836A2" w:rsidRDefault="00D250B5">
            <w:pPr>
              <w:spacing w:after="0" w:line="360" w:lineRule="auto"/>
              <w:jc w:val="center"/>
              <w:rPr>
                <w:rFonts w:eastAsiaTheme="minorEastAsia"/>
                <w:b/>
                <w:lang w:val="en-US" w:eastAsia="zh-CN"/>
              </w:rPr>
            </w:pPr>
            <w:r>
              <w:rPr>
                <w:rFonts w:eastAsiaTheme="minorEastAsia"/>
                <w:b/>
                <w:lang w:val="en-US" w:eastAsia="zh-CN"/>
              </w:rPr>
              <w:t>Bandwidth for Device 2b</w:t>
            </w:r>
            <w:r>
              <w:rPr>
                <w:rFonts w:eastAsiaTheme="minorEastAsia" w:hint="eastAsia"/>
                <w:b/>
                <w:lang w:val="en-US" w:eastAsia="zh-CN"/>
              </w:rPr>
              <w:t>/C</w:t>
            </w:r>
          </w:p>
        </w:tc>
      </w:tr>
      <w:tr w:rsidR="000836A2" w14:paraId="235D563D" w14:textId="77777777">
        <w:trPr>
          <w:jc w:val="center"/>
        </w:trPr>
        <w:tc>
          <w:tcPr>
            <w:tcW w:w="1571" w:type="pct"/>
            <w:vAlign w:val="center"/>
          </w:tcPr>
          <w:p w14:paraId="47E25FCE" w14:textId="77777777" w:rsidR="000836A2" w:rsidRDefault="00D250B5">
            <w:pPr>
              <w:spacing w:after="0" w:line="360" w:lineRule="auto"/>
              <w:jc w:val="center"/>
              <w:rPr>
                <w:rFonts w:eastAsiaTheme="minorEastAsia"/>
                <w:lang w:val="en-US" w:eastAsia="zh-CN"/>
              </w:rPr>
            </w:pPr>
            <w:r>
              <w:rPr>
                <w:rFonts w:eastAsiaTheme="minorEastAsia" w:hint="eastAsia"/>
                <w:lang w:val="en-US" w:eastAsia="zh-CN"/>
              </w:rPr>
              <w:t>OOK</w:t>
            </w:r>
          </w:p>
        </w:tc>
        <w:tc>
          <w:tcPr>
            <w:tcW w:w="1793" w:type="pct"/>
            <w:vAlign w:val="center"/>
          </w:tcPr>
          <w:p w14:paraId="52823AA0" w14:textId="77777777" w:rsidR="000836A2" w:rsidRDefault="00D250B5">
            <w:pPr>
              <w:spacing w:after="0" w:line="360" w:lineRule="auto"/>
              <w:jc w:val="center"/>
              <w:rPr>
                <w:rFonts w:eastAsiaTheme="minorEastAsia"/>
                <w:b/>
                <w:sz w:val="22"/>
                <w:lang w:val="en-US" w:eastAsia="zh-CN"/>
              </w:rPr>
            </w:pPr>
            <w:r>
              <w:rPr>
                <w:rFonts w:eastAsiaTheme="minorEastAsia" w:hint="eastAsia"/>
                <w:lang w:val="en-US" w:eastAsia="zh-CN"/>
              </w:rPr>
              <w:t>0dB</w:t>
            </w:r>
          </w:p>
        </w:tc>
        <w:tc>
          <w:tcPr>
            <w:tcW w:w="1636" w:type="pct"/>
            <w:vAlign w:val="center"/>
          </w:tcPr>
          <w:p w14:paraId="690FEF54" w14:textId="77777777" w:rsidR="000836A2" w:rsidRDefault="00D250B5">
            <w:pPr>
              <w:spacing w:after="0" w:line="360" w:lineRule="auto"/>
              <w:jc w:val="center"/>
              <w:rPr>
                <w:rFonts w:eastAsiaTheme="minorEastAsia"/>
                <w:b/>
                <w:sz w:val="22"/>
                <w:lang w:val="en-US" w:eastAsia="zh-CN"/>
              </w:rPr>
            </w:pPr>
            <w:r>
              <w:rPr>
                <w:rFonts w:eastAsiaTheme="minorEastAsia" w:hint="eastAsia"/>
                <w:lang w:val="en-US" w:eastAsia="zh-CN"/>
              </w:rPr>
              <w:t>2/</w:t>
            </w:r>
            <w:proofErr w:type="spellStart"/>
            <w:r>
              <w:rPr>
                <w:rFonts w:eastAsiaTheme="minorEastAsia" w:hint="eastAsia"/>
                <w:lang w:val="en-US" w:eastAsia="zh-CN"/>
              </w:rPr>
              <w:t>Ts</w:t>
            </w:r>
            <w:proofErr w:type="spellEnd"/>
          </w:p>
        </w:tc>
      </w:tr>
      <w:tr w:rsidR="000836A2" w14:paraId="2CC5E9FB" w14:textId="77777777">
        <w:trPr>
          <w:jc w:val="center"/>
        </w:trPr>
        <w:tc>
          <w:tcPr>
            <w:tcW w:w="1571" w:type="pct"/>
            <w:vAlign w:val="center"/>
          </w:tcPr>
          <w:p w14:paraId="4EC22B24" w14:textId="77777777" w:rsidR="000836A2" w:rsidRDefault="00D250B5">
            <w:pPr>
              <w:spacing w:after="0" w:line="360" w:lineRule="auto"/>
              <w:jc w:val="center"/>
              <w:rPr>
                <w:rFonts w:eastAsiaTheme="minorEastAsia"/>
                <w:lang w:val="en-US" w:eastAsia="zh-CN"/>
              </w:rPr>
            </w:pPr>
            <w:r>
              <w:rPr>
                <w:rFonts w:eastAsiaTheme="minorEastAsia" w:hint="eastAsia"/>
                <w:lang w:val="en-US" w:eastAsia="zh-CN"/>
              </w:rPr>
              <w:t>BPSK</w:t>
            </w:r>
          </w:p>
        </w:tc>
        <w:tc>
          <w:tcPr>
            <w:tcW w:w="1793" w:type="pct"/>
            <w:vAlign w:val="center"/>
          </w:tcPr>
          <w:p w14:paraId="09FDDAC6" w14:textId="77777777" w:rsidR="000836A2" w:rsidRDefault="00D250B5">
            <w:pPr>
              <w:spacing w:after="0" w:line="360" w:lineRule="auto"/>
              <w:jc w:val="center"/>
              <w:rPr>
                <w:rFonts w:eastAsiaTheme="minorEastAsia"/>
                <w:b/>
                <w:sz w:val="22"/>
                <w:lang w:val="en-US" w:eastAsia="zh-CN"/>
              </w:rPr>
            </w:pPr>
            <w:r>
              <w:rPr>
                <w:rFonts w:eastAsiaTheme="minorEastAsia" w:hint="eastAsia"/>
                <w:lang w:val="en-US" w:eastAsia="zh-CN"/>
              </w:rPr>
              <w:t>6dB</w:t>
            </w:r>
          </w:p>
        </w:tc>
        <w:tc>
          <w:tcPr>
            <w:tcW w:w="1636" w:type="pct"/>
            <w:vAlign w:val="center"/>
          </w:tcPr>
          <w:p w14:paraId="6ABE9779" w14:textId="77777777" w:rsidR="000836A2" w:rsidRDefault="00D250B5">
            <w:pPr>
              <w:spacing w:after="0" w:line="360" w:lineRule="auto"/>
              <w:jc w:val="center"/>
              <w:rPr>
                <w:rFonts w:eastAsiaTheme="minorEastAsia"/>
                <w:b/>
                <w:sz w:val="22"/>
                <w:lang w:val="en-US" w:eastAsia="zh-CN"/>
              </w:rPr>
            </w:pPr>
            <w:r>
              <w:rPr>
                <w:rFonts w:eastAsiaTheme="minorEastAsia" w:hint="eastAsia"/>
                <w:lang w:val="en-US" w:eastAsia="zh-CN"/>
              </w:rPr>
              <w:t>2/</w:t>
            </w:r>
            <w:proofErr w:type="spellStart"/>
            <w:r>
              <w:rPr>
                <w:rFonts w:eastAsiaTheme="minorEastAsia" w:hint="eastAsia"/>
                <w:lang w:val="en-US" w:eastAsia="zh-CN"/>
              </w:rPr>
              <w:t>Ts</w:t>
            </w:r>
            <w:proofErr w:type="spellEnd"/>
          </w:p>
        </w:tc>
      </w:tr>
      <w:tr w:rsidR="000836A2" w14:paraId="479C1DB5" w14:textId="77777777">
        <w:trPr>
          <w:jc w:val="center"/>
        </w:trPr>
        <w:tc>
          <w:tcPr>
            <w:tcW w:w="1571" w:type="pct"/>
            <w:vAlign w:val="center"/>
          </w:tcPr>
          <w:p w14:paraId="3FAE00AD" w14:textId="77777777" w:rsidR="000836A2" w:rsidRDefault="00D250B5">
            <w:pPr>
              <w:spacing w:after="0" w:line="360" w:lineRule="auto"/>
              <w:jc w:val="center"/>
              <w:rPr>
                <w:rFonts w:eastAsiaTheme="minorEastAsia"/>
                <w:lang w:val="en-US" w:eastAsia="zh-CN"/>
              </w:rPr>
            </w:pPr>
            <w:r>
              <w:rPr>
                <w:rFonts w:eastAsiaTheme="minorEastAsia" w:hint="eastAsia"/>
                <w:lang w:val="en-US" w:eastAsia="zh-CN"/>
              </w:rPr>
              <w:t>MSK</w:t>
            </w:r>
          </w:p>
        </w:tc>
        <w:tc>
          <w:tcPr>
            <w:tcW w:w="1793" w:type="pct"/>
            <w:vAlign w:val="center"/>
          </w:tcPr>
          <w:p w14:paraId="115CB30F" w14:textId="77777777" w:rsidR="000836A2" w:rsidRDefault="00D250B5">
            <w:pPr>
              <w:spacing w:after="0" w:line="360" w:lineRule="auto"/>
              <w:jc w:val="center"/>
              <w:rPr>
                <w:rFonts w:eastAsiaTheme="minorEastAsia"/>
                <w:b/>
                <w:sz w:val="22"/>
                <w:lang w:val="en-US" w:eastAsia="zh-CN"/>
              </w:rPr>
            </w:pPr>
            <w:r>
              <w:rPr>
                <w:rFonts w:eastAsiaTheme="minorEastAsia" w:hint="eastAsia"/>
                <w:lang w:val="en-US" w:eastAsia="zh-CN"/>
              </w:rPr>
              <w:t>6dB</w:t>
            </w:r>
          </w:p>
        </w:tc>
        <w:tc>
          <w:tcPr>
            <w:tcW w:w="1636" w:type="pct"/>
            <w:vAlign w:val="center"/>
          </w:tcPr>
          <w:p w14:paraId="2C4E017F" w14:textId="77777777" w:rsidR="000836A2" w:rsidRDefault="00D250B5">
            <w:pPr>
              <w:spacing w:after="0" w:line="360" w:lineRule="auto"/>
              <w:jc w:val="center"/>
              <w:rPr>
                <w:rFonts w:eastAsiaTheme="minorEastAsia"/>
                <w:b/>
                <w:sz w:val="22"/>
                <w:lang w:val="en-US" w:eastAsia="zh-CN"/>
              </w:rPr>
            </w:pPr>
            <w:r>
              <w:rPr>
                <w:rFonts w:eastAsiaTheme="minorEastAsia" w:hint="eastAsia"/>
                <w:lang w:val="en-US" w:eastAsia="zh-CN"/>
              </w:rPr>
              <w:t>1.2/</w:t>
            </w:r>
            <w:proofErr w:type="spellStart"/>
            <w:r>
              <w:rPr>
                <w:rFonts w:eastAsiaTheme="minorEastAsia" w:hint="eastAsia"/>
                <w:lang w:val="en-US" w:eastAsia="zh-CN"/>
              </w:rPr>
              <w:t>Ts</w:t>
            </w:r>
            <w:proofErr w:type="spellEnd"/>
            <w:r>
              <w:rPr>
                <w:rFonts w:eastAsiaTheme="minorEastAsia" w:hint="eastAsia"/>
                <w:lang w:val="en-US" w:eastAsia="zh-CN"/>
              </w:rPr>
              <w:t xml:space="preserve"> ( </w:t>
            </w:r>
            <w:r>
              <w:rPr>
                <w:rFonts w:eastAsiaTheme="minorEastAsia" w:hint="eastAsia"/>
                <w:i/>
                <w:lang w:val="en-US" w:eastAsia="zh-CN"/>
              </w:rPr>
              <w:t>f</w:t>
            </w:r>
            <w:r>
              <w:rPr>
                <w:rFonts w:eastAsiaTheme="minorEastAsia" w:hint="eastAsia"/>
                <w:vertAlign w:val="subscript"/>
                <w:lang w:val="en-US" w:eastAsia="zh-CN"/>
              </w:rPr>
              <w:t>0</w:t>
            </w:r>
            <w:r>
              <w:rPr>
                <w:rFonts w:eastAsiaTheme="minorEastAsia" w:hint="eastAsia"/>
                <w:lang w:val="en-US" w:eastAsia="zh-CN"/>
              </w:rPr>
              <w:t xml:space="preserve"> and </w:t>
            </w:r>
            <w:r>
              <w:rPr>
                <w:rFonts w:eastAsiaTheme="minorEastAsia" w:hint="eastAsia"/>
                <w:i/>
                <w:lang w:val="en-US" w:eastAsia="zh-CN"/>
              </w:rPr>
              <w:t>f</w:t>
            </w:r>
            <w:r>
              <w:rPr>
                <w:rFonts w:eastAsiaTheme="minorEastAsia" w:hint="eastAsia"/>
                <w:vertAlign w:val="subscript"/>
                <w:lang w:val="en-US" w:eastAsia="zh-CN"/>
              </w:rPr>
              <w:t>1</w:t>
            </w:r>
            <w:r>
              <w:rPr>
                <w:rFonts w:eastAsiaTheme="minorEastAsia" w:hint="eastAsia"/>
                <w:lang w:val="en-US" w:eastAsia="zh-CN"/>
              </w:rPr>
              <w:t>)</w:t>
            </w:r>
          </w:p>
        </w:tc>
      </w:tr>
    </w:tbl>
    <w:p w14:paraId="2D6DF2E0" w14:textId="77777777" w:rsidR="007619A2" w:rsidRDefault="007619A2">
      <w:pPr>
        <w:jc w:val="both"/>
        <w:rPr>
          <w:rFonts w:eastAsiaTheme="minorEastAsia"/>
          <w:b/>
          <w:lang w:eastAsia="zh-CN"/>
        </w:rPr>
      </w:pPr>
    </w:p>
    <w:p w14:paraId="0666E9B6" w14:textId="37DAA333" w:rsidR="000836A2" w:rsidRDefault="00D250B5" w:rsidP="00FC5A3A">
      <w:pPr>
        <w:spacing w:after="120"/>
        <w:jc w:val="both"/>
        <w:rPr>
          <w:rFonts w:eastAsiaTheme="minorEastAsia"/>
          <w:b/>
          <w:lang w:eastAsia="zh-CN"/>
        </w:rPr>
      </w:pPr>
      <w:r>
        <w:rPr>
          <w:rFonts w:eastAsiaTheme="minorEastAsia" w:hint="eastAsia"/>
          <w:b/>
          <w:lang w:eastAsia="zh-CN"/>
        </w:rPr>
        <w:t xml:space="preserve">Observation </w:t>
      </w:r>
      <w:r w:rsidR="007619A2">
        <w:rPr>
          <w:rFonts w:eastAsiaTheme="minorEastAsia" w:hint="eastAsia"/>
          <w:b/>
          <w:lang w:eastAsia="zh-CN"/>
        </w:rPr>
        <w:t>6</w:t>
      </w:r>
      <w:r>
        <w:rPr>
          <w:rFonts w:eastAsiaTheme="minorEastAsia" w:hint="eastAsia"/>
          <w:b/>
          <w:lang w:eastAsia="zh-CN"/>
        </w:rPr>
        <w:t>: MSK modulation has the similar BER performance as BPSK</w:t>
      </w:r>
      <w:r w:rsidR="007861DB">
        <w:rPr>
          <w:rFonts w:eastAsiaTheme="minorEastAsia" w:hint="eastAsia"/>
          <w:b/>
          <w:lang w:eastAsia="zh-CN"/>
        </w:rPr>
        <w:t xml:space="preserve"> </w:t>
      </w:r>
      <w:r w:rsidR="007861DB" w:rsidRPr="00D02C48">
        <w:rPr>
          <w:rFonts w:eastAsiaTheme="minorEastAsia" w:hint="eastAsia"/>
          <w:b/>
          <w:lang w:eastAsia="zh-CN"/>
        </w:rPr>
        <w:t>modulation</w:t>
      </w:r>
      <w:r>
        <w:rPr>
          <w:rFonts w:eastAsiaTheme="minorEastAsia" w:hint="eastAsia"/>
          <w:b/>
          <w:lang w:eastAsia="zh-CN"/>
        </w:rPr>
        <w:t xml:space="preserve">, while it has </w:t>
      </w:r>
      <w:r>
        <w:rPr>
          <w:rFonts w:eastAsiaTheme="minorEastAsia"/>
          <w:b/>
          <w:lang w:eastAsia="zh-CN"/>
        </w:rPr>
        <w:t>narrow</w:t>
      </w:r>
      <w:r>
        <w:rPr>
          <w:rFonts w:eastAsiaTheme="minorEastAsia" w:hint="eastAsia"/>
          <w:b/>
          <w:lang w:eastAsia="zh-CN"/>
        </w:rPr>
        <w:t>er bandwidth than BPSK</w:t>
      </w:r>
      <w:r w:rsidR="00264703" w:rsidRPr="00264703">
        <w:rPr>
          <w:rFonts w:eastAsiaTheme="minorEastAsia" w:hint="eastAsia"/>
          <w:b/>
          <w:lang w:eastAsia="zh-CN"/>
        </w:rPr>
        <w:t xml:space="preserve"> and OOK</w:t>
      </w:r>
      <w:r w:rsidR="007861DB">
        <w:rPr>
          <w:rFonts w:eastAsiaTheme="minorEastAsia" w:hint="eastAsia"/>
          <w:b/>
          <w:lang w:eastAsia="zh-CN"/>
        </w:rPr>
        <w:t xml:space="preserve"> </w:t>
      </w:r>
      <w:r w:rsidR="007861DB" w:rsidRPr="00D02C48">
        <w:rPr>
          <w:rFonts w:eastAsiaTheme="minorEastAsia" w:hint="eastAsia"/>
          <w:b/>
          <w:lang w:eastAsia="zh-CN"/>
        </w:rPr>
        <w:t>modulation</w:t>
      </w:r>
      <w:r>
        <w:rPr>
          <w:rFonts w:eastAsiaTheme="minorEastAsia" w:hint="eastAsia"/>
          <w:b/>
          <w:lang w:eastAsia="zh-CN"/>
        </w:rPr>
        <w:t xml:space="preserve">. </w:t>
      </w:r>
    </w:p>
    <w:p w14:paraId="3520AC75" w14:textId="0A3FFC43" w:rsidR="000836A2" w:rsidRDefault="00D250B5" w:rsidP="00FC5A3A">
      <w:pPr>
        <w:spacing w:after="120"/>
        <w:jc w:val="both"/>
        <w:rPr>
          <w:rFonts w:eastAsiaTheme="minorEastAsia"/>
          <w:b/>
          <w:lang w:eastAsia="zh-CN"/>
        </w:rPr>
      </w:pPr>
      <w:r>
        <w:rPr>
          <w:rFonts w:eastAsiaTheme="minorEastAsia"/>
          <w:b/>
          <w:lang w:val="en-US" w:eastAsia="zh-CN"/>
        </w:rPr>
        <w:lastRenderedPageBreak/>
        <w:t xml:space="preserve">Proposal </w:t>
      </w:r>
      <w:r w:rsidR="007619A2">
        <w:rPr>
          <w:rFonts w:eastAsiaTheme="minorEastAsia" w:hint="eastAsia"/>
          <w:b/>
          <w:lang w:val="en-US" w:eastAsia="zh-CN"/>
        </w:rPr>
        <w:t>7</w:t>
      </w:r>
      <w:r>
        <w:rPr>
          <w:rFonts w:eastAsiaTheme="minorEastAsia"/>
          <w:b/>
          <w:lang w:val="en-US" w:eastAsia="zh-CN"/>
        </w:rPr>
        <w:t>: F</w:t>
      </w:r>
      <w:r>
        <w:rPr>
          <w:rFonts w:eastAsiaTheme="minorEastAsia" w:hint="eastAsia"/>
          <w:b/>
          <w:lang w:val="en-US" w:eastAsia="zh-CN"/>
        </w:rPr>
        <w:t>ro</w:t>
      </w:r>
      <w:r>
        <w:rPr>
          <w:rFonts w:eastAsiaTheme="minorEastAsia"/>
          <w:b/>
          <w:lang w:val="en-US" w:eastAsia="zh-CN"/>
        </w:rPr>
        <w:t>m BER, bandwidth and power efficiency perspective</w:t>
      </w:r>
      <w:r>
        <w:rPr>
          <w:rFonts w:eastAsiaTheme="minorEastAsia" w:hint="eastAsia"/>
          <w:b/>
          <w:lang w:val="en-US" w:eastAsia="zh-CN"/>
        </w:rPr>
        <w:t>s</w:t>
      </w:r>
      <w:r>
        <w:rPr>
          <w:rFonts w:eastAsiaTheme="minorEastAsia"/>
          <w:b/>
          <w:lang w:val="en-US" w:eastAsia="zh-CN"/>
        </w:rPr>
        <w:t xml:space="preserve">, MSK </w:t>
      </w:r>
      <w:r w:rsidR="007861DB" w:rsidRPr="00D02C48">
        <w:rPr>
          <w:rFonts w:eastAsiaTheme="minorEastAsia" w:hint="eastAsia"/>
          <w:b/>
          <w:lang w:eastAsia="zh-CN"/>
        </w:rPr>
        <w:t>modulation</w:t>
      </w:r>
      <w:r w:rsidR="007861DB">
        <w:rPr>
          <w:rFonts w:eastAsiaTheme="minorEastAsia"/>
          <w:b/>
          <w:lang w:val="en-US" w:eastAsia="zh-CN"/>
        </w:rPr>
        <w:t xml:space="preserve"> </w:t>
      </w:r>
      <w:r>
        <w:rPr>
          <w:rFonts w:eastAsiaTheme="minorEastAsia"/>
          <w:b/>
          <w:lang w:val="en-US" w:eastAsia="zh-CN"/>
        </w:rPr>
        <w:t xml:space="preserve">should </w:t>
      </w:r>
      <w:r>
        <w:rPr>
          <w:rFonts w:eastAsiaTheme="minorEastAsia"/>
          <w:b/>
          <w:lang w:eastAsia="zh-CN"/>
        </w:rPr>
        <w:t>have higher priority than that of OOK</w:t>
      </w:r>
      <w:r w:rsidR="007861DB">
        <w:rPr>
          <w:rFonts w:eastAsiaTheme="minorEastAsia" w:hint="eastAsia"/>
          <w:b/>
          <w:lang w:eastAsia="zh-CN"/>
        </w:rPr>
        <w:t xml:space="preserve"> </w:t>
      </w:r>
      <w:r w:rsidR="007861DB" w:rsidRPr="00D02C48">
        <w:rPr>
          <w:rFonts w:eastAsiaTheme="minorEastAsia" w:hint="eastAsia"/>
          <w:b/>
          <w:lang w:eastAsia="zh-CN"/>
        </w:rPr>
        <w:t>modulation</w:t>
      </w:r>
      <w:r>
        <w:rPr>
          <w:rFonts w:eastAsiaTheme="minorEastAsia"/>
          <w:b/>
          <w:lang w:eastAsia="zh-CN"/>
        </w:rPr>
        <w:t xml:space="preserve"> </w:t>
      </w:r>
      <w:r>
        <w:rPr>
          <w:rFonts w:eastAsiaTheme="minorEastAsia"/>
          <w:b/>
          <w:lang w:val="en-US" w:eastAsia="zh-CN"/>
        </w:rPr>
        <w:t>for NR A-IoT D2R channel/signal</w:t>
      </w:r>
      <w:r>
        <w:rPr>
          <w:rFonts w:eastAsiaTheme="minorEastAsia"/>
          <w:b/>
          <w:bCs/>
          <w:lang w:eastAsia="zh-CN"/>
        </w:rPr>
        <w:t xml:space="preserve"> for </w:t>
      </w:r>
      <w:r>
        <w:rPr>
          <w:rFonts w:eastAsiaTheme="minorEastAsia" w:hint="eastAsia"/>
          <w:b/>
          <w:bCs/>
          <w:lang w:eastAsia="zh-CN"/>
        </w:rPr>
        <w:t>Device 2b/Device C</w:t>
      </w:r>
      <w:r>
        <w:rPr>
          <w:rFonts w:eastAsiaTheme="minorEastAsia"/>
          <w:b/>
          <w:lang w:val="en-US" w:eastAsia="zh-CN"/>
        </w:rPr>
        <w:t>.</w:t>
      </w:r>
    </w:p>
    <w:p w14:paraId="4184C6F7" w14:textId="77777777" w:rsidR="000836A2" w:rsidRDefault="00D250B5" w:rsidP="00FC5A3A">
      <w:pPr>
        <w:spacing w:after="120"/>
        <w:jc w:val="both"/>
        <w:rPr>
          <w:rFonts w:eastAsiaTheme="minorEastAsia"/>
          <w:lang w:val="en-US" w:eastAsia="zh-CN"/>
        </w:rPr>
      </w:pPr>
      <w:r>
        <w:rPr>
          <w:rFonts w:eastAsiaTheme="minorEastAsia" w:hint="eastAsia"/>
          <w:lang w:val="en-US" w:eastAsia="zh-CN"/>
        </w:rPr>
        <w:t xml:space="preserve">When the MSK modulation is used for D2R FDMA transmission, the carrier wave with </w:t>
      </w:r>
      <w:r>
        <w:rPr>
          <w:rFonts w:eastAsiaTheme="minorEastAsia"/>
          <w:lang w:val="en-US" w:eastAsia="zh-CN"/>
        </w:rPr>
        <w:t>frequency</w:t>
      </w:r>
      <w:r>
        <w:rPr>
          <w:rFonts w:eastAsiaTheme="minorEastAsia" w:hint="eastAsia"/>
          <w:lang w:val="en-US" w:eastAsia="zh-CN"/>
        </w:rPr>
        <w:t xml:space="preserve">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oMath>
      <w:r>
        <w:rPr>
          <w:rFonts w:eastAsiaTheme="minorEastAsia" w:hint="eastAsia"/>
          <w:lang w:val="en-US" w:eastAsia="zh-CN"/>
        </w:rPr>
        <w:t xml:space="preserve"> is self-generated by Device 2b or Device C, which is derived by the reference frequency </w:t>
      </w:r>
      <w:r>
        <w:rPr>
          <w:rFonts w:eastAsiaTheme="minorEastAsia"/>
          <w:i/>
          <w:lang w:val="en-US" w:eastAsia="zh-CN"/>
        </w:rPr>
        <w:t>f</w:t>
      </w:r>
      <w:r>
        <w:rPr>
          <w:rFonts w:eastAsiaTheme="minorEastAsia" w:hint="eastAsia"/>
          <w:vertAlign w:val="subscript"/>
          <w:lang w:val="en-US" w:eastAsia="zh-CN"/>
        </w:rPr>
        <w:t>0</w:t>
      </w:r>
      <w:r>
        <w:rPr>
          <w:rFonts w:eastAsiaTheme="minorEastAsia" w:hint="eastAsia"/>
          <w:lang w:val="en-US" w:eastAsia="zh-CN"/>
        </w:rPr>
        <w:t xml:space="preserve"> and the frequency offset </w:t>
      </w:r>
      <m:oMath>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i</m:t>
            </m:r>
          </m:sub>
        </m:sSub>
      </m:oMath>
      <w:r>
        <w:rPr>
          <w:rFonts w:eastAsiaTheme="minorEastAsia" w:hint="eastAsia"/>
          <w:lang w:val="en-US" w:eastAsia="zh-CN"/>
        </w:rPr>
        <w:t xml:space="preserve"> for the </w:t>
      </w:r>
      <w:proofErr w:type="spellStart"/>
      <w:r>
        <w:rPr>
          <w:rFonts w:eastAsiaTheme="minorEastAsia" w:hint="eastAsia"/>
          <w:i/>
          <w:lang w:val="en-US" w:eastAsia="zh-CN"/>
        </w:rPr>
        <w:t>i</w:t>
      </w:r>
      <w:r>
        <w:rPr>
          <w:rFonts w:eastAsiaTheme="minorEastAsia" w:hint="eastAsia"/>
          <w:i/>
          <w:vertAlign w:val="superscript"/>
          <w:lang w:val="en-US" w:eastAsia="zh-CN"/>
        </w:rPr>
        <w:t>th</w:t>
      </w:r>
      <w:proofErr w:type="spellEnd"/>
      <w:r>
        <w:rPr>
          <w:rFonts w:eastAsiaTheme="minorEastAsia" w:hint="eastAsia"/>
          <w:lang w:val="en-US" w:eastAsia="zh-CN"/>
        </w:rPr>
        <w:t xml:space="preserve"> device. The </w:t>
      </w:r>
      <w:r>
        <w:rPr>
          <w:rFonts w:eastAsiaTheme="minorEastAsia"/>
          <w:lang w:val="en-US" w:eastAsia="zh-CN"/>
        </w:rPr>
        <w:t>frequency</w:t>
      </w:r>
      <w:r>
        <w:rPr>
          <w:rFonts w:eastAsiaTheme="minorEastAsia" w:hint="eastAsia"/>
          <w:lang w:val="en-US" w:eastAsia="zh-CN"/>
        </w:rPr>
        <w:t xml:space="preserve"> of the carrier wave can be derived </w:t>
      </w:r>
      <w:proofErr w:type="gramStart"/>
      <w:r>
        <w:rPr>
          <w:rFonts w:eastAsiaTheme="minorEastAsia" w:hint="eastAsia"/>
          <w:lang w:val="en-US" w:eastAsia="zh-CN"/>
        </w:rPr>
        <w:t xml:space="preserve">as </w:t>
      </w:r>
      <w:proofErr w:type="gramEnd"/>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r>
          <w:rPr>
            <w:rFonts w:ascii="Cambria Math" w:eastAsiaTheme="minorEastAsia" w:hAnsi="Cambria Math"/>
            <w:lang w:val="en-US" w:eastAsia="zh-CN"/>
          </w:rPr>
          <m:t xml:space="preserve">= </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i</m:t>
            </m:r>
          </m:sub>
        </m:sSub>
      </m:oMath>
      <w:r>
        <w:rPr>
          <w:rFonts w:eastAsiaTheme="minorEastAsia" w:hint="eastAsia"/>
          <w:lang w:val="en-US" w:eastAsia="zh-CN"/>
        </w:rPr>
        <w:t xml:space="preserve">. For the </w:t>
      </w:r>
      <w:proofErr w:type="spellStart"/>
      <w:r>
        <w:rPr>
          <w:rFonts w:eastAsiaTheme="minorEastAsia" w:hint="eastAsia"/>
          <w:i/>
          <w:lang w:val="en-US" w:eastAsia="zh-CN"/>
        </w:rPr>
        <w:t>i</w:t>
      </w:r>
      <w:r>
        <w:rPr>
          <w:rFonts w:eastAsiaTheme="minorEastAsia" w:hint="eastAsia"/>
          <w:i/>
          <w:vertAlign w:val="superscript"/>
          <w:lang w:val="en-US" w:eastAsia="zh-CN"/>
        </w:rPr>
        <w:t>th</w:t>
      </w:r>
      <w:proofErr w:type="spellEnd"/>
      <w:r>
        <w:rPr>
          <w:rFonts w:eastAsiaTheme="minorEastAsia" w:hint="eastAsia"/>
          <w:lang w:val="en-US" w:eastAsia="zh-CN"/>
        </w:rPr>
        <w:t xml:space="preserve"> device in the FDMA transmission, the information bit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a</m:t>
            </m:r>
          </m:e>
          <m:sub>
            <m:r>
              <w:rPr>
                <w:rFonts w:ascii="Cambria Math" w:eastAsiaTheme="minorEastAsia" w:hAnsi="Cambria Math"/>
                <w:lang w:val="en-US" w:eastAsia="zh-CN"/>
              </w:rPr>
              <m:t>k</m:t>
            </m:r>
          </m:sub>
        </m:sSub>
        <m:r>
          <w:rPr>
            <w:rFonts w:ascii="Cambria Math" w:eastAsiaTheme="minorEastAsia" w:hAnsi="Cambria Math"/>
            <w:lang w:val="en-US" w:eastAsia="zh-CN"/>
          </w:rPr>
          <m:t>=±1</m:t>
        </m:r>
      </m:oMath>
      <w:r>
        <w:rPr>
          <w:rFonts w:eastAsiaTheme="minorEastAsia" w:hint="eastAsia"/>
          <w:lang w:val="en-US" w:eastAsia="zh-CN"/>
        </w:rPr>
        <w:t xml:space="preserve"> is modulated as the MSK signal as following:</w:t>
      </w:r>
    </w:p>
    <w:p w14:paraId="1DD1CFFE" w14:textId="77777777" w:rsidR="000836A2" w:rsidRDefault="00491FD5" w:rsidP="00FC5A3A">
      <w:pPr>
        <w:spacing w:after="120"/>
        <w:jc w:val="center"/>
        <w:rPr>
          <w:rFonts w:eastAsiaTheme="minorEastAsia"/>
          <w:lang w:val="en-US" w:eastAsia="zh-CN"/>
        </w:rPr>
      </w:pP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S</m:t>
            </m:r>
          </m:e>
          <m:sub>
            <m:r>
              <w:rPr>
                <w:rFonts w:ascii="Cambria Math" w:eastAsiaTheme="minorEastAsia" w:hAnsi="Cambria Math"/>
                <w:lang w:val="en-US" w:eastAsia="zh-CN"/>
              </w:rPr>
              <m:t>MSK</m:t>
            </m:r>
          </m:sub>
        </m:sSub>
        <m:d>
          <m:dPr>
            <m:ctrlPr>
              <w:rPr>
                <w:rFonts w:ascii="Cambria Math" w:eastAsiaTheme="minorEastAsia" w:hAnsi="Cambria Math"/>
                <w:i/>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=cos</m:t>
        </m:r>
        <m:d>
          <m:dPr>
            <m:ctrlPr>
              <w:rPr>
                <w:rFonts w:ascii="Cambria Math" w:eastAsiaTheme="minorEastAsia" w:hAnsi="Cambria Math"/>
                <w:i/>
                <w:lang w:val="en-US" w:eastAsia="zh-CN"/>
              </w:rPr>
            </m:ctrlPr>
          </m:dPr>
          <m:e>
            <m:r>
              <w:rPr>
                <w:rFonts w:ascii="Cambria Math" w:eastAsiaTheme="minorEastAsia" w:hAnsi="Cambria Math"/>
                <w:lang w:val="en-US" w:eastAsia="zh-CN"/>
              </w:rPr>
              <m:t>2π</m:t>
            </m:r>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r>
                  <w:rPr>
                    <w:rFonts w:ascii="Cambria Math" w:eastAsiaTheme="minorEastAsia" w:hAnsi="Cambria Math"/>
                    <w:lang w:val="en-US" w:eastAsia="zh-CN"/>
                  </w:rPr>
                  <m:t>+</m:t>
                </m:r>
                <m:f>
                  <m:fPr>
                    <m:ctrlPr>
                      <w:rPr>
                        <w:rFonts w:ascii="Cambria Math" w:eastAsiaTheme="minorEastAsia" w:hAnsi="Cambria Math"/>
                        <w:i/>
                        <w:lang w:val="en-US" w:eastAsia="zh-CN"/>
                      </w:rPr>
                    </m:ctrlPr>
                  </m:fPr>
                  <m:num>
                    <m:sSub>
                      <m:sSubPr>
                        <m:ctrlPr>
                          <w:rPr>
                            <w:rFonts w:ascii="Cambria Math" w:eastAsiaTheme="minorEastAsia" w:hAnsi="Cambria Math"/>
                            <w:i/>
                            <w:lang w:val="en-US" w:eastAsia="zh-CN"/>
                          </w:rPr>
                        </m:ctrlPr>
                      </m:sSubPr>
                      <m:e>
                        <m:r>
                          <w:rPr>
                            <w:rFonts w:ascii="Cambria Math" w:eastAsiaTheme="minorEastAsia" w:hAnsi="Cambria Math"/>
                            <w:lang w:val="en-US" w:eastAsia="zh-CN"/>
                          </w:rPr>
                          <m:t>a</m:t>
                        </m:r>
                      </m:e>
                      <m:sub>
                        <m:r>
                          <w:rPr>
                            <w:rFonts w:ascii="Cambria Math" w:eastAsiaTheme="minorEastAsia" w:hAnsi="Cambria Math"/>
                            <w:lang w:val="en-US" w:eastAsia="zh-CN"/>
                          </w:rPr>
                          <m:t>k</m:t>
                        </m:r>
                      </m:sub>
                    </m:sSub>
                  </m:num>
                  <m:den>
                    <m:r>
                      <w:rPr>
                        <w:rFonts w:ascii="Cambria Math" w:eastAsiaTheme="minorEastAsia" w:hAnsi="Cambria Math"/>
                        <w:lang w:val="en-US" w:eastAsia="zh-CN"/>
                      </w:rPr>
                      <m:t>4</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den>
                </m:f>
              </m:e>
            </m:d>
            <m:r>
              <w:rPr>
                <w:rFonts w:ascii="Cambria Math" w:eastAsiaTheme="minorEastAsia" w:hAnsi="Cambria Math"/>
                <w:lang w:val="en-US" w:eastAsia="zh-CN"/>
              </w:rPr>
              <m:t>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φ</m:t>
                </m:r>
              </m:e>
              <m:sub>
                <m:r>
                  <w:rPr>
                    <w:rFonts w:ascii="Cambria Math" w:eastAsiaTheme="minorEastAsia" w:hAnsi="Cambria Math"/>
                    <w:lang w:val="en-US" w:eastAsia="zh-CN"/>
                  </w:rPr>
                  <m:t>k</m:t>
                </m:r>
              </m:sub>
            </m:sSub>
          </m:e>
        </m:d>
        <m:r>
          <w:rPr>
            <w:rFonts w:ascii="Cambria Math" w:eastAsiaTheme="minorEastAsia" w:hAnsi="Cambria Math"/>
            <w:lang w:val="en-US" w:eastAsia="zh-CN"/>
          </w:rPr>
          <m:t>,(k</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r>
          <w:rPr>
            <w:rFonts w:ascii="Cambria Math" w:eastAsiaTheme="minorEastAsia" w:hAnsi="Cambria Math"/>
            <w:lang w:val="en-US" w:eastAsia="zh-CN"/>
          </w:rPr>
          <m:t>≤t≤</m:t>
        </m:r>
        <m:d>
          <m:dPr>
            <m:ctrlPr>
              <w:rPr>
                <w:rFonts w:ascii="Cambria Math" w:eastAsiaTheme="minorEastAsia" w:hAnsi="Cambria Math"/>
                <w:i/>
                <w:lang w:val="en-US" w:eastAsia="zh-CN"/>
              </w:rPr>
            </m:ctrlPr>
          </m:dPr>
          <m:e>
            <m:r>
              <w:rPr>
                <w:rFonts w:ascii="Cambria Math" w:eastAsiaTheme="minorEastAsia" w:hAnsi="Cambria Math"/>
                <w:lang w:val="en-US" w:eastAsia="zh-CN"/>
              </w:rPr>
              <m:t>k+1</m:t>
            </m:r>
          </m:e>
        </m:d>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r>
          <w:rPr>
            <w:rFonts w:ascii="Cambria Math" w:eastAsiaTheme="minorEastAsia" w:hAnsi="Cambria Math"/>
            <w:lang w:val="en-US" w:eastAsia="zh-CN"/>
          </w:rPr>
          <m:t>)</m:t>
        </m:r>
      </m:oMath>
      <w:r w:rsidR="00D250B5">
        <w:rPr>
          <w:rFonts w:eastAsiaTheme="minorEastAsia" w:hint="eastAsia"/>
          <w:lang w:val="en-US" w:eastAsia="zh-CN"/>
        </w:rPr>
        <w:t>,</w:t>
      </w:r>
    </w:p>
    <w:p w14:paraId="15250A15" w14:textId="1DEFB50D" w:rsidR="000836A2" w:rsidRDefault="00D250B5" w:rsidP="00FC5A3A">
      <w:pPr>
        <w:spacing w:after="120"/>
        <w:jc w:val="both"/>
        <w:rPr>
          <w:rFonts w:eastAsiaTheme="minorEastAsia"/>
          <w:lang w:val="en-US" w:eastAsia="zh-CN"/>
        </w:rPr>
      </w:pPr>
      <w:proofErr w:type="gramStart"/>
      <w:r>
        <w:rPr>
          <w:rFonts w:eastAsiaTheme="minorEastAsia" w:hint="eastAsia"/>
          <w:lang w:val="en-US" w:eastAsia="zh-CN"/>
        </w:rPr>
        <w:t xml:space="preserve">where </w:t>
      </w:r>
      <w:proofErr w:type="gramEnd"/>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φ</m:t>
            </m:r>
          </m:e>
          <m:sub>
            <m:r>
              <w:rPr>
                <w:rFonts w:ascii="Cambria Math" w:eastAsiaTheme="minorEastAsia" w:hAnsi="Cambria Math"/>
                <w:lang w:val="en-US" w:eastAsia="zh-CN"/>
              </w:rPr>
              <m:t>k</m:t>
            </m:r>
          </m:sub>
        </m:sSub>
        <m:r>
          <m:rPr>
            <m:sty m:val="p"/>
          </m:rPr>
          <w:rPr>
            <w:rFonts w:ascii="Cambria Math" w:eastAsiaTheme="minorEastAsia" w:hAnsi="Cambria Math"/>
            <w:lang w:val="en-US" w:eastAsia="zh-CN"/>
          </w:rPr>
          <m:t>=0 or π</m:t>
        </m:r>
      </m:oMath>
      <w:r>
        <w:rPr>
          <w:rFonts w:eastAsiaTheme="minorEastAsia" w:hint="eastAsia"/>
          <w:lang w:val="en-US" w:eastAsia="zh-CN"/>
        </w:rPr>
        <w:t>.</w:t>
      </w:r>
      <w:r w:rsidR="004434E6">
        <w:rPr>
          <w:rFonts w:eastAsiaTheme="minorEastAsia" w:hint="eastAsia"/>
          <w:lang w:val="en-US" w:eastAsia="zh-CN"/>
        </w:rPr>
        <w:t xml:space="preserve"> </w:t>
      </w:r>
      <w:r>
        <w:rPr>
          <w:rFonts w:eastAsiaTheme="minorEastAsia" w:hint="eastAsia"/>
          <w:lang w:val="en-US" w:eastAsia="zh-CN"/>
        </w:rPr>
        <w:t xml:space="preserve">The MSK modulated signals of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a</m:t>
            </m:r>
          </m:e>
          <m:sub>
            <m:r>
              <w:rPr>
                <w:rFonts w:ascii="Cambria Math" w:eastAsiaTheme="minorEastAsia" w:hAnsi="Cambria Math"/>
                <w:lang w:val="en-US" w:eastAsia="zh-CN"/>
              </w:rPr>
              <m:t>k</m:t>
            </m:r>
          </m:sub>
        </m:sSub>
        <m:r>
          <w:rPr>
            <w:rFonts w:ascii="Cambria Math" w:eastAsiaTheme="minorEastAsia" w:hAnsi="Cambria Math"/>
            <w:lang w:val="en-US" w:eastAsia="zh-CN"/>
          </w:rPr>
          <m:t>=-1</m:t>
        </m:r>
      </m:oMath>
      <w:r>
        <w:rPr>
          <w:rFonts w:eastAsiaTheme="minorEastAsia" w:hint="eastAsia"/>
          <w:lang w:val="en-US" w:eastAsia="zh-CN"/>
        </w:rPr>
        <w:t xml:space="preserve">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a</m:t>
            </m:r>
          </m:e>
          <m:sub>
            <m:r>
              <w:rPr>
                <w:rFonts w:ascii="Cambria Math" w:eastAsiaTheme="minorEastAsia" w:hAnsi="Cambria Math"/>
                <w:lang w:val="en-US" w:eastAsia="zh-CN"/>
              </w:rPr>
              <m:t>k</m:t>
            </m:r>
          </m:sub>
        </m:sSub>
        <m:r>
          <w:rPr>
            <w:rFonts w:ascii="Cambria Math" w:eastAsiaTheme="minorEastAsia" w:hAnsi="Cambria Math"/>
            <w:lang w:val="en-US" w:eastAsia="zh-CN"/>
          </w:rPr>
          <m:t>=+1</m:t>
        </m:r>
      </m:oMath>
      <w:r>
        <w:rPr>
          <w:rFonts w:eastAsiaTheme="minorEastAsia" w:hint="eastAsia"/>
          <w:lang w:val="en-US" w:eastAsia="zh-CN"/>
        </w:rPr>
        <w:t xml:space="preserve"> are corresponding to the signal frequencies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1</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r>
              <w:rPr>
                <w:rFonts w:ascii="Cambria Math" w:eastAsiaTheme="minorEastAsia" w:hAnsi="Cambria Math"/>
                <w:lang w:val="en-US" w:eastAsia="zh-CN"/>
              </w:rPr>
              <m:t>4</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den>
        </m:f>
      </m:oMath>
      <w:r>
        <w:rPr>
          <w:rFonts w:eastAsiaTheme="minorEastAsia" w:hint="eastAsia"/>
          <w:lang w:val="en-US" w:eastAsia="zh-CN"/>
        </w:rPr>
        <w:t xml:space="preserve"> </w:t>
      </w:r>
      <w:proofErr w:type="gramStart"/>
      <w:r>
        <w:rPr>
          <w:rFonts w:eastAsiaTheme="minorEastAsia" w:hint="eastAsia"/>
          <w:lang w:val="en-US" w:eastAsia="zh-CN"/>
        </w:rPr>
        <w:t xml:space="preserve">and </w:t>
      </w:r>
      <w:proofErr w:type="gramEnd"/>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2</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r>
              <w:rPr>
                <w:rFonts w:ascii="Cambria Math" w:eastAsiaTheme="minorEastAsia" w:hAnsi="Cambria Math"/>
                <w:lang w:val="en-US" w:eastAsia="zh-CN"/>
              </w:rPr>
              <m:t>4</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den>
        </m:f>
      </m:oMath>
      <w:r>
        <w:rPr>
          <w:rFonts w:eastAsiaTheme="minorEastAsia" w:hint="eastAsia"/>
          <w:lang w:val="en-US" w:eastAsia="zh-CN"/>
        </w:rPr>
        <w:t>, respectively.</w:t>
      </w:r>
      <w:r>
        <w:rPr>
          <w:rFonts w:eastAsiaTheme="minorEastAsia"/>
          <w:lang w:val="en-US" w:eastAsia="zh-CN"/>
        </w:rPr>
        <w:t xml:space="preserve"> As reader has demodulation ability, </w:t>
      </w:r>
      <w:r>
        <w:rPr>
          <w:rFonts w:eastAsiaTheme="minorEastAsia" w:hint="eastAsia"/>
          <w:lang w:val="en-US" w:eastAsia="zh-CN"/>
        </w:rPr>
        <w:t>M</w:t>
      </w:r>
      <w:r>
        <w:rPr>
          <w:rFonts w:eastAsiaTheme="minorEastAsia"/>
          <w:lang w:val="en-US" w:eastAsia="zh-CN"/>
        </w:rPr>
        <w:t>SK modulation is perfectly suitable for FDMA without performance degradation.</w:t>
      </w:r>
    </w:p>
    <w:p w14:paraId="4900940E" w14:textId="582625BD" w:rsidR="000836A2" w:rsidRDefault="00D250B5" w:rsidP="00FC5A3A">
      <w:pPr>
        <w:spacing w:after="120"/>
        <w:jc w:val="both"/>
        <w:rPr>
          <w:rFonts w:eastAsiaTheme="minorEastAsia"/>
          <w:b/>
          <w:lang w:val="en-US" w:eastAsia="zh-CN"/>
        </w:rPr>
      </w:pPr>
      <w:r>
        <w:rPr>
          <w:rFonts w:eastAsiaTheme="minorEastAsia" w:hint="eastAsia"/>
          <w:b/>
          <w:lang w:val="en-US" w:eastAsia="zh-CN"/>
        </w:rPr>
        <w:t xml:space="preserve">Proposal </w:t>
      </w:r>
      <w:r w:rsidR="007619A2">
        <w:rPr>
          <w:rFonts w:eastAsiaTheme="minorEastAsia" w:hint="eastAsia"/>
          <w:b/>
          <w:lang w:val="en-US" w:eastAsia="zh-CN"/>
        </w:rPr>
        <w:t>8</w:t>
      </w:r>
      <w:r>
        <w:rPr>
          <w:rFonts w:eastAsiaTheme="minorEastAsia" w:hint="eastAsia"/>
          <w:b/>
          <w:lang w:val="en-US" w:eastAsia="zh-CN"/>
        </w:rPr>
        <w:t xml:space="preserve">: MSK </w:t>
      </w:r>
      <w:r w:rsidR="007861DB" w:rsidRPr="00D02C48">
        <w:rPr>
          <w:rFonts w:eastAsiaTheme="minorEastAsia" w:hint="eastAsia"/>
          <w:b/>
          <w:lang w:eastAsia="zh-CN"/>
        </w:rPr>
        <w:t>modulation</w:t>
      </w:r>
      <w:r w:rsidR="007861DB">
        <w:rPr>
          <w:rFonts w:eastAsiaTheme="minorEastAsia" w:hint="eastAsia"/>
          <w:b/>
          <w:lang w:val="en-US" w:eastAsia="zh-CN"/>
        </w:rPr>
        <w:t xml:space="preserve"> </w:t>
      </w:r>
      <w:r>
        <w:rPr>
          <w:rFonts w:eastAsiaTheme="minorEastAsia" w:hint="eastAsia"/>
          <w:b/>
          <w:lang w:val="en-US" w:eastAsia="zh-CN"/>
        </w:rPr>
        <w:t>should be considered for D2R FDMA for no</w:t>
      </w:r>
      <w:r>
        <w:rPr>
          <w:rFonts w:eastAsiaTheme="minorEastAsia"/>
          <w:b/>
          <w:lang w:val="en-US" w:eastAsia="zh-CN"/>
        </w:rPr>
        <w:t xml:space="preserve"> performance degradation caused by self-interference.</w:t>
      </w:r>
    </w:p>
    <w:p w14:paraId="28E20EA7" w14:textId="77777777" w:rsidR="000836A2" w:rsidRDefault="00D250B5" w:rsidP="00FC5A3A">
      <w:pPr>
        <w:spacing w:after="120"/>
        <w:jc w:val="both"/>
        <w:rPr>
          <w:rFonts w:eastAsiaTheme="minorEastAsia"/>
          <w:lang w:eastAsia="zh-CN"/>
        </w:rPr>
      </w:pPr>
      <w:r>
        <w:rPr>
          <w:rFonts w:eastAsiaTheme="minorEastAsia"/>
          <w:lang w:eastAsia="zh-CN"/>
        </w:rPr>
        <w:t>B</w:t>
      </w:r>
      <w:r>
        <w:rPr>
          <w:rFonts w:eastAsiaTheme="minorEastAsia" w:hint="eastAsia"/>
          <w:lang w:eastAsia="zh-CN"/>
        </w:rPr>
        <w:t xml:space="preserve">ased on the device </w:t>
      </w:r>
      <w:r>
        <w:rPr>
          <w:rFonts w:eastAsiaTheme="minorEastAsia"/>
          <w:lang w:eastAsia="zh-CN"/>
        </w:rPr>
        <w:t>architecture</w:t>
      </w:r>
      <w:r>
        <w:rPr>
          <w:rFonts w:eastAsiaTheme="minorEastAsia" w:hint="eastAsia"/>
          <w:lang w:eastAsia="zh-CN"/>
        </w:rPr>
        <w:t xml:space="preserve">, the Device 2b and Device C have </w:t>
      </w:r>
      <w:r>
        <w:rPr>
          <w:rFonts w:eastAsiaTheme="minorEastAsia"/>
          <w:lang w:eastAsia="zh-CN"/>
        </w:rPr>
        <w:t>ability</w:t>
      </w:r>
      <w:r>
        <w:rPr>
          <w:rFonts w:eastAsiaTheme="minorEastAsia" w:hint="eastAsia"/>
          <w:lang w:eastAsia="zh-CN"/>
        </w:rPr>
        <w:t xml:space="preserve"> to filter the modulated signal to obtain the SSB modulation signal. The signal bandwidth would be reduced by half to improve the </w:t>
      </w:r>
      <w:r>
        <w:rPr>
          <w:rFonts w:eastAsiaTheme="minorEastAsia"/>
          <w:lang w:eastAsia="zh-CN"/>
        </w:rPr>
        <w:t>spectral efficiency</w:t>
      </w:r>
      <w:r>
        <w:rPr>
          <w:rFonts w:eastAsiaTheme="minorEastAsia" w:hint="eastAsia"/>
          <w:lang w:eastAsia="zh-CN"/>
        </w:rPr>
        <w:t>. Thus, the SSB modulation signal should be considered for Device 2b and Device C in Rel-20.</w:t>
      </w:r>
    </w:p>
    <w:p w14:paraId="0358D29F" w14:textId="5B588B23" w:rsidR="000836A2" w:rsidRDefault="00D250B5" w:rsidP="00FC5A3A">
      <w:pPr>
        <w:spacing w:after="120"/>
        <w:jc w:val="both"/>
        <w:rPr>
          <w:rFonts w:eastAsiaTheme="minorEastAsia"/>
          <w:b/>
          <w:lang w:eastAsia="zh-CN"/>
        </w:rPr>
      </w:pPr>
      <w:r>
        <w:rPr>
          <w:rFonts w:eastAsiaTheme="minorEastAsia" w:hint="eastAsia"/>
          <w:b/>
          <w:lang w:eastAsia="zh-CN"/>
        </w:rPr>
        <w:t xml:space="preserve">Proposal </w:t>
      </w:r>
      <w:r w:rsidR="007619A2">
        <w:rPr>
          <w:rFonts w:eastAsiaTheme="minorEastAsia" w:hint="eastAsia"/>
          <w:b/>
          <w:lang w:eastAsia="zh-CN"/>
        </w:rPr>
        <w:t>9</w:t>
      </w:r>
      <w:r>
        <w:rPr>
          <w:rFonts w:eastAsiaTheme="minorEastAsia" w:hint="eastAsia"/>
          <w:b/>
          <w:lang w:eastAsia="zh-CN"/>
        </w:rPr>
        <w:t xml:space="preserve">: Based on the capability of Device 2b/C, the SSB </w:t>
      </w:r>
      <w:r>
        <w:rPr>
          <w:rFonts w:eastAsiaTheme="minorEastAsia"/>
          <w:b/>
          <w:lang w:eastAsia="zh-CN"/>
        </w:rPr>
        <w:t>modulat</w:t>
      </w:r>
      <w:r>
        <w:rPr>
          <w:rFonts w:eastAsiaTheme="minorEastAsia" w:hint="eastAsia"/>
          <w:b/>
          <w:lang w:eastAsia="zh-CN"/>
        </w:rPr>
        <w:t>ion should be considered to improve the spectrum utilization.</w:t>
      </w:r>
    </w:p>
    <w:p w14:paraId="0194C8DA" w14:textId="401E946B" w:rsidR="000836A2" w:rsidRDefault="00D250B5">
      <w:pPr>
        <w:rPr>
          <w:rFonts w:eastAsiaTheme="minorEastAsia"/>
          <w:b/>
          <w:bCs/>
          <w:lang w:val="en-US" w:eastAsia="zh-CN"/>
        </w:rPr>
      </w:pPr>
      <w:r>
        <w:rPr>
          <w:rFonts w:eastAsiaTheme="minorEastAsia" w:hint="eastAsia"/>
          <w:b/>
          <w:bCs/>
          <w:u w:val="single"/>
          <w:lang w:val="en-US" w:eastAsia="zh-CN"/>
        </w:rPr>
        <w:t>SFS for D2R signal</w:t>
      </w:r>
      <w:r w:rsidR="004434E6">
        <w:rPr>
          <w:rFonts w:eastAsiaTheme="minorEastAsia" w:hint="eastAsia"/>
          <w:b/>
          <w:bCs/>
          <w:u w:val="single"/>
          <w:lang w:val="en-US" w:eastAsia="zh-CN"/>
        </w:rPr>
        <w:t xml:space="preserve">  </w:t>
      </w:r>
    </w:p>
    <w:p w14:paraId="43E9F151" w14:textId="0620E820" w:rsidR="000836A2" w:rsidRDefault="00D250B5" w:rsidP="00FC5A3A">
      <w:pPr>
        <w:spacing w:after="120"/>
        <w:jc w:val="both"/>
        <w:rPr>
          <w:rFonts w:eastAsiaTheme="minorEastAsia"/>
          <w:bCs/>
          <w:lang w:val="en-US" w:eastAsia="zh-CN"/>
        </w:rPr>
      </w:pPr>
      <w:r>
        <w:rPr>
          <w:rFonts w:eastAsiaTheme="minorEastAsia"/>
          <w:bCs/>
          <w:lang w:val="en-US" w:eastAsia="zh-CN"/>
        </w:rPr>
        <w:t>I</w:t>
      </w:r>
      <w:r>
        <w:rPr>
          <w:rFonts w:eastAsiaTheme="minorEastAsia" w:hint="eastAsia"/>
          <w:bCs/>
          <w:lang w:val="en-US" w:eastAsia="zh-CN"/>
        </w:rPr>
        <w:t xml:space="preserve">n Rel-19 A-IoT, </w:t>
      </w:r>
      <w:r>
        <w:rPr>
          <w:rFonts w:eastAsiaTheme="minorEastAsia"/>
          <w:bCs/>
          <w:lang w:val="en-US" w:eastAsia="zh-CN"/>
        </w:rPr>
        <w:t>the</w:t>
      </w:r>
      <w:r>
        <w:rPr>
          <w:rFonts w:eastAsiaTheme="minorEastAsia" w:hint="eastAsia"/>
          <w:bCs/>
          <w:lang w:val="en-US" w:eastAsia="zh-CN"/>
        </w:rPr>
        <w:t xml:space="preserve"> small frequency shift (SFS) is used in baseband for D2R FDMA transmission, e.g. Msg1, in which the information bit is modulated by the square wave with the period </w:t>
      </w:r>
      <w:proofErr w:type="gramStart"/>
      <w:r>
        <w:rPr>
          <w:rFonts w:eastAsiaTheme="minorEastAsia" w:hint="eastAsia"/>
          <w:bCs/>
          <w:lang w:val="en-US" w:eastAsia="zh-CN"/>
        </w:rPr>
        <w:t xml:space="preserve">of </w:t>
      </w:r>
      <w:proofErr w:type="gramEnd"/>
      <m:oMath>
        <m:sSub>
          <m:sSubPr>
            <m:ctrlPr>
              <w:rPr>
                <w:rFonts w:ascii="Cambria Math" w:eastAsiaTheme="minorEastAsia" w:hAnsi="Cambria Math"/>
                <w:bCs/>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r>
          <w:rPr>
            <w:rFonts w:ascii="Cambria Math" w:eastAsiaTheme="minorEastAsia" w:hAnsi="Cambria Math"/>
            <w:lang w:val="en-US" w:eastAsia="zh-CN"/>
          </w:rPr>
          <m:t>/R</m:t>
        </m:r>
      </m:oMath>
      <w:r>
        <w:rPr>
          <w:rFonts w:eastAsiaTheme="minorEastAsia" w:hint="eastAsia"/>
          <w:bCs/>
          <w:lang w:val="en-US" w:eastAsia="zh-CN"/>
        </w:rPr>
        <w:t xml:space="preserve">. </w:t>
      </w:r>
      <w:r>
        <w:rPr>
          <w:rFonts w:eastAsiaTheme="minorEastAsia" w:hint="eastAsia"/>
          <w:bCs/>
          <w:i/>
          <w:lang w:val="en-US" w:eastAsia="zh-CN"/>
        </w:rPr>
        <w:t>R</w:t>
      </w:r>
      <w:r>
        <w:rPr>
          <w:rFonts w:eastAsiaTheme="minorEastAsia" w:hint="eastAsia"/>
          <w:bCs/>
          <w:lang w:val="en-US" w:eastAsia="zh-CN"/>
        </w:rPr>
        <w:t xml:space="preserve"> is the SFS factor and </w:t>
      </w:r>
      <m:oMath>
        <m:sSub>
          <m:sSubPr>
            <m:ctrlPr>
              <w:rPr>
                <w:rFonts w:ascii="Cambria Math" w:eastAsiaTheme="minorEastAsia" w:hAnsi="Cambria Math"/>
                <w:bCs/>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r>
        <w:rPr>
          <w:rFonts w:eastAsiaTheme="minorEastAsia" w:hint="eastAsia"/>
          <w:bCs/>
          <w:lang w:val="en-US" w:eastAsia="zh-CN"/>
        </w:rPr>
        <w:t xml:space="preserve"> is the </w:t>
      </w:r>
      <w:r>
        <w:rPr>
          <w:rFonts w:eastAsiaTheme="minorEastAsia"/>
          <w:bCs/>
          <w:lang w:val="en-US" w:eastAsia="zh-CN"/>
        </w:rPr>
        <w:t>information</w:t>
      </w:r>
      <w:r>
        <w:rPr>
          <w:rFonts w:eastAsiaTheme="minorEastAsia" w:hint="eastAsia"/>
          <w:bCs/>
          <w:lang w:val="en-US" w:eastAsia="zh-CN"/>
        </w:rPr>
        <w:t xml:space="preserve"> bit/encoding bit duration. For D2R transmission with </w:t>
      </w:r>
      <w:bookmarkStart w:id="49" w:name="OLE_LINK543"/>
      <w:r>
        <w:rPr>
          <w:rFonts w:eastAsiaTheme="minorEastAsia" w:hint="eastAsia"/>
          <w:bCs/>
          <w:lang w:val="en-US" w:eastAsia="zh-CN"/>
        </w:rPr>
        <w:t xml:space="preserve">small </w:t>
      </w:r>
      <w:r>
        <w:rPr>
          <w:rFonts w:eastAsiaTheme="minorEastAsia"/>
          <w:bCs/>
          <w:lang w:val="en-US" w:eastAsia="zh-CN"/>
        </w:rPr>
        <w:t>frequency</w:t>
      </w:r>
      <w:r>
        <w:rPr>
          <w:rFonts w:eastAsiaTheme="minorEastAsia" w:hint="eastAsia"/>
          <w:bCs/>
          <w:lang w:val="en-US" w:eastAsia="zh-CN"/>
        </w:rPr>
        <w:t xml:space="preserve"> shift size </w:t>
      </w:r>
      <w:bookmarkStart w:id="50" w:name="OLE_LINK405"/>
      <w:bookmarkStart w:id="51" w:name="OLE_LINK402"/>
      <m:oMath>
        <m:sSub>
          <m:sSubPr>
            <m:ctrlPr>
              <w:rPr>
                <w:rFonts w:ascii="Cambria Math" w:eastAsiaTheme="minorEastAsia" w:hAnsi="Cambria Math"/>
                <w:b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s</m:t>
            </m:r>
          </m:sub>
        </m:sSub>
        <m:r>
          <w:rPr>
            <w:rFonts w:ascii="Cambria Math" w:eastAsiaTheme="minorEastAsia" w:hAnsi="Cambria Math"/>
            <w:lang w:val="en-US" w:eastAsia="zh-CN"/>
          </w:rPr>
          <m:t>=R/</m:t>
        </m:r>
        <m:sSub>
          <m:sSubPr>
            <m:ctrlPr>
              <w:rPr>
                <w:rFonts w:ascii="Cambria Math" w:eastAsiaTheme="minorEastAsia" w:hAnsi="Cambria Math"/>
                <w:bCs/>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bookmarkEnd w:id="49"/>
      <w:bookmarkEnd w:id="50"/>
      <w:bookmarkEnd w:id="51"/>
      <w:r>
        <w:rPr>
          <w:rFonts w:eastAsiaTheme="minorEastAsia"/>
          <w:bCs/>
          <w:lang w:val="en-US" w:eastAsia="zh-CN"/>
        </w:rPr>
        <w:t>Hz</w:t>
      </w:r>
      <w:r>
        <w:rPr>
          <w:rFonts w:eastAsiaTheme="minorEastAsia" w:hint="eastAsia"/>
          <w:bCs/>
          <w:lang w:val="en-US" w:eastAsia="zh-CN"/>
        </w:rPr>
        <w:t xml:space="preserve">, the bandwidth of D2R with SFS factor </w:t>
      </w:r>
      <w:r>
        <w:rPr>
          <w:rFonts w:eastAsiaTheme="minorEastAsia" w:hint="eastAsia"/>
          <w:bCs/>
          <w:i/>
          <w:lang w:val="en-US" w:eastAsia="zh-CN"/>
        </w:rPr>
        <w:t>R</w:t>
      </w:r>
      <w:r>
        <w:rPr>
          <w:rFonts w:eastAsiaTheme="minorEastAsia" w:hint="eastAsia"/>
          <w:bCs/>
          <w:lang w:val="en-US" w:eastAsia="zh-CN"/>
        </w:rPr>
        <w:t xml:space="preserve"> is </w:t>
      </w:r>
      <m:oMath>
        <m:r>
          <m:rPr>
            <m:sty m:val="p"/>
          </m:rPr>
          <w:rPr>
            <w:rFonts w:ascii="Cambria Math" w:eastAsiaTheme="minorEastAsia" w:hAnsi="Cambria Math"/>
            <w:lang w:val="en-US" w:eastAsia="zh-CN"/>
          </w:rPr>
          <m:t>4/</m:t>
        </m:r>
        <m:sSub>
          <m:sSubPr>
            <m:ctrlPr>
              <w:rPr>
                <w:rFonts w:ascii="Cambria Math" w:eastAsiaTheme="minorEastAsia" w:hAnsi="Cambria Math"/>
                <w:bCs/>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r>
        <w:rPr>
          <w:rFonts w:eastAsiaTheme="minorEastAsia" w:hint="eastAsia"/>
          <w:bCs/>
          <w:lang w:val="en-US" w:eastAsia="zh-CN"/>
        </w:rPr>
        <w:t xml:space="preserve"> and its frequency band is located on both sides of carrier wave </w:t>
      </w:r>
      <m:oMath>
        <m:sSub>
          <m:sSubPr>
            <m:ctrlPr>
              <w:rPr>
                <w:rFonts w:ascii="Cambria Math" w:eastAsiaTheme="minorEastAsia" w:hAnsi="Cambria Math"/>
                <w:b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oMath>
      <w:r>
        <w:rPr>
          <w:rFonts w:eastAsiaTheme="minorEastAsia" w:hint="eastAsia"/>
          <w:bCs/>
          <w:lang w:val="en-US" w:eastAsia="zh-CN"/>
        </w:rPr>
        <w:t xml:space="preserve"> as shown in </w:t>
      </w:r>
      <w:r>
        <w:rPr>
          <w:rFonts w:eastAsiaTheme="minorEastAsia"/>
          <w:bCs/>
          <w:lang w:val="en-US" w:eastAsia="zh-CN"/>
        </w:rPr>
        <w:fldChar w:fldCharType="begin"/>
      </w:r>
      <w:r>
        <w:rPr>
          <w:rFonts w:eastAsiaTheme="minorEastAsia"/>
          <w:bCs/>
          <w:lang w:val="en-US" w:eastAsia="zh-CN"/>
        </w:rPr>
        <w:instrText xml:space="preserve"> </w:instrText>
      </w:r>
      <w:r>
        <w:rPr>
          <w:rFonts w:eastAsiaTheme="minorEastAsia" w:hint="eastAsia"/>
          <w:bCs/>
          <w:lang w:val="en-US" w:eastAsia="zh-CN"/>
        </w:rPr>
        <w:instrText>REF _Ref205885675 \h</w:instrText>
      </w:r>
      <w:r>
        <w:rPr>
          <w:rFonts w:eastAsiaTheme="minorEastAsia"/>
          <w:bCs/>
          <w:lang w:val="en-US" w:eastAsia="zh-CN"/>
        </w:rPr>
        <w:instrText xml:space="preserve">  \* MERGEFORMAT </w:instrText>
      </w:r>
      <w:r>
        <w:rPr>
          <w:rFonts w:eastAsiaTheme="minorEastAsia"/>
          <w:bCs/>
          <w:lang w:val="en-US" w:eastAsia="zh-CN"/>
        </w:rPr>
      </w:r>
      <w:r>
        <w:rPr>
          <w:rFonts w:eastAsiaTheme="minorEastAsia"/>
          <w:bCs/>
          <w:lang w:val="en-US" w:eastAsia="zh-CN"/>
        </w:rPr>
        <w:fldChar w:fldCharType="separate"/>
      </w:r>
      <w:r w:rsidR="000A3ABA" w:rsidRPr="00FC5A3A">
        <w:t>Figure 4</w:t>
      </w:r>
      <w:r>
        <w:rPr>
          <w:rFonts w:eastAsiaTheme="minorEastAsia"/>
          <w:bCs/>
          <w:lang w:val="en-US" w:eastAsia="zh-CN"/>
        </w:rPr>
        <w:fldChar w:fldCharType="end"/>
      </w:r>
      <w:r>
        <w:rPr>
          <w:rFonts w:eastAsiaTheme="minorEastAsia" w:hint="eastAsia"/>
          <w:bCs/>
          <w:lang w:val="en-US" w:eastAsia="zh-CN"/>
        </w:rPr>
        <w:t xml:space="preserve">. </w:t>
      </w:r>
      <w:r>
        <w:rPr>
          <w:rFonts w:eastAsiaTheme="minorEastAsia" w:hint="eastAsia"/>
          <w:bCs/>
          <w:lang w:eastAsia="zh-CN"/>
        </w:rPr>
        <w:t xml:space="preserve">The bandwidth would be double of the bandwidth of the baseband signal, which results in lower </w:t>
      </w:r>
      <w:r>
        <w:rPr>
          <w:rFonts w:eastAsiaTheme="minorEastAsia"/>
          <w:bCs/>
          <w:lang w:eastAsia="zh-CN"/>
        </w:rPr>
        <w:t>spectral efficiency</w:t>
      </w:r>
      <w:r>
        <w:rPr>
          <w:rFonts w:eastAsiaTheme="minorEastAsia" w:hint="eastAsia"/>
          <w:bCs/>
          <w:lang w:eastAsia="zh-CN"/>
        </w:rPr>
        <w:t>.</w:t>
      </w:r>
    </w:p>
    <w:p w14:paraId="00DB8B05" w14:textId="77777777" w:rsidR="000836A2" w:rsidRDefault="00D250B5" w:rsidP="00FC5A3A">
      <w:pPr>
        <w:spacing w:after="120"/>
        <w:jc w:val="both"/>
        <w:rPr>
          <w:rFonts w:eastAsiaTheme="minorEastAsia"/>
          <w:b/>
          <w:bCs/>
          <w:lang w:eastAsia="zh-CN"/>
        </w:rPr>
      </w:pPr>
      <w:r>
        <w:rPr>
          <w:rFonts w:eastAsiaTheme="minorEastAsia" w:hint="eastAsia"/>
          <w:bCs/>
          <w:lang w:eastAsia="zh-CN"/>
        </w:rPr>
        <w:t xml:space="preserve">For SFS for D2R transmission, it would introduce </w:t>
      </w:r>
      <w:bookmarkStart w:id="52" w:name="OLE_LINK428"/>
      <w:bookmarkStart w:id="53" w:name="OLE_LINK422"/>
      <w:r>
        <w:rPr>
          <w:rFonts w:eastAsiaTheme="minorEastAsia" w:hint="eastAsia"/>
          <w:bCs/>
          <w:lang w:eastAsia="zh-CN"/>
        </w:rPr>
        <w:t>odd harmonics interference</w:t>
      </w:r>
      <w:bookmarkEnd w:id="52"/>
      <w:bookmarkEnd w:id="53"/>
      <w:r>
        <w:rPr>
          <w:rFonts w:eastAsiaTheme="minorEastAsia" w:hint="eastAsia"/>
          <w:bCs/>
          <w:lang w:eastAsia="zh-CN"/>
        </w:rPr>
        <w:t xml:space="preserve"> such as </w:t>
      </w:r>
      <w:bookmarkStart w:id="54" w:name="OLE_LINK427"/>
      <w:r>
        <w:rPr>
          <w:rFonts w:eastAsiaTheme="minorEastAsia" w:hint="eastAsia"/>
          <w:bCs/>
          <w:lang w:eastAsia="zh-CN"/>
        </w:rPr>
        <w:t>3</w:t>
      </w:r>
      <w:r>
        <w:rPr>
          <w:rFonts w:eastAsiaTheme="minorEastAsia" w:hint="eastAsia"/>
          <w:bCs/>
          <w:vertAlign w:val="superscript"/>
          <w:lang w:eastAsia="zh-CN"/>
        </w:rPr>
        <w:t>rd</w:t>
      </w:r>
      <w:bookmarkEnd w:id="54"/>
      <w:r>
        <w:rPr>
          <w:rFonts w:eastAsiaTheme="minorEastAsia" w:hint="eastAsia"/>
          <w:bCs/>
          <w:lang w:eastAsia="zh-CN"/>
        </w:rPr>
        <w:t>, 5</w:t>
      </w:r>
      <w:r>
        <w:rPr>
          <w:rFonts w:eastAsiaTheme="minorEastAsia" w:hint="eastAsia"/>
          <w:bCs/>
          <w:vertAlign w:val="superscript"/>
          <w:lang w:eastAsia="zh-CN"/>
        </w:rPr>
        <w:t>th</w:t>
      </w:r>
      <w:r>
        <w:rPr>
          <w:rFonts w:eastAsiaTheme="minorEastAsia" w:hint="eastAsia"/>
          <w:bCs/>
          <w:lang w:eastAsia="zh-CN"/>
        </w:rPr>
        <w:t>, 7</w:t>
      </w:r>
      <w:r>
        <w:rPr>
          <w:rFonts w:eastAsiaTheme="minorEastAsia" w:hint="eastAsia"/>
          <w:bCs/>
          <w:vertAlign w:val="superscript"/>
          <w:lang w:eastAsia="zh-CN"/>
        </w:rPr>
        <w:t>th</w:t>
      </w:r>
      <w:r>
        <w:rPr>
          <w:rFonts w:eastAsiaTheme="minorEastAsia" w:hint="eastAsia"/>
          <w:bCs/>
          <w:lang w:eastAsia="zh-CN"/>
        </w:rPr>
        <w:t>,</w:t>
      </w:r>
      <w:bookmarkStart w:id="55" w:name="OLE_LINK416"/>
      <w:bookmarkStart w:id="56" w:name="OLE_LINK415"/>
      <w:r>
        <w:rPr>
          <w:rFonts w:eastAsiaTheme="minorEastAsia" w:hint="eastAsia"/>
          <w:bCs/>
          <w:lang w:eastAsia="zh-CN"/>
        </w:rPr>
        <w:t xml:space="preserve"> etc.</w:t>
      </w:r>
      <w:bookmarkEnd w:id="55"/>
      <w:bookmarkEnd w:id="56"/>
      <w:r>
        <w:rPr>
          <w:rFonts w:eastAsiaTheme="minorEastAsia" w:hint="eastAsia"/>
          <w:bCs/>
          <w:lang w:eastAsia="zh-CN"/>
        </w:rPr>
        <w:t>, to adjacent D2R channels</w:t>
      </w:r>
      <w:r>
        <w:rPr>
          <w:rFonts w:eastAsiaTheme="minorEastAsia"/>
          <w:bCs/>
          <w:lang w:eastAsia="zh-CN"/>
        </w:rPr>
        <w:t xml:space="preserve"> and require the interference cancellation to elevate the demodulation performance</w:t>
      </w:r>
      <w:r>
        <w:rPr>
          <w:rFonts w:eastAsiaTheme="minorEastAsia" w:hint="eastAsia"/>
          <w:bCs/>
          <w:lang w:eastAsia="zh-CN"/>
        </w:rPr>
        <w:t xml:space="preserve">. </w:t>
      </w:r>
      <w:r>
        <w:rPr>
          <w:rFonts w:eastAsiaTheme="minorEastAsia"/>
          <w:bCs/>
          <w:lang w:eastAsia="zh-CN"/>
        </w:rPr>
        <w:t>T</w:t>
      </w:r>
      <w:r>
        <w:rPr>
          <w:rFonts w:eastAsiaTheme="minorEastAsia" w:hint="eastAsia"/>
          <w:bCs/>
          <w:lang w:eastAsia="zh-CN"/>
        </w:rPr>
        <w:t xml:space="preserve">he </w:t>
      </w:r>
      <w:r>
        <w:rPr>
          <w:rFonts w:eastAsiaTheme="minorEastAsia"/>
          <w:bCs/>
          <w:lang w:eastAsia="zh-CN"/>
        </w:rPr>
        <w:t xml:space="preserve">frequency overlapping of D2R channels can be caused by small frequency shift, which would degrade BLER performance of D2R transmission significantly if </w:t>
      </w:r>
      <w:r>
        <w:rPr>
          <w:rFonts w:eastAsiaTheme="minorEastAsia" w:hint="eastAsia"/>
          <w:bCs/>
          <w:lang w:eastAsia="zh-CN"/>
        </w:rPr>
        <w:t>r</w:t>
      </w:r>
      <w:r>
        <w:rPr>
          <w:rFonts w:eastAsiaTheme="minorEastAsia"/>
          <w:bCs/>
          <w:lang w:eastAsia="zh-CN"/>
        </w:rPr>
        <w:t>eader does not support effective intra-channel interference cancellation.</w:t>
      </w:r>
      <w:r>
        <w:rPr>
          <w:rFonts w:eastAsiaTheme="minorEastAsia" w:hint="eastAsia"/>
          <w:b/>
          <w:bCs/>
          <w:lang w:eastAsia="zh-CN"/>
        </w:rPr>
        <w:t xml:space="preserve"> </w:t>
      </w:r>
    </w:p>
    <w:p w14:paraId="0170EE8D" w14:textId="77777777" w:rsidR="000836A2" w:rsidRDefault="00D250B5" w:rsidP="00FC5A3A">
      <w:pPr>
        <w:spacing w:after="120"/>
        <w:jc w:val="both"/>
        <w:rPr>
          <w:rFonts w:eastAsiaTheme="minorEastAsia"/>
          <w:bCs/>
          <w:lang w:eastAsia="zh-CN"/>
        </w:rPr>
      </w:pPr>
      <w:r>
        <w:rPr>
          <w:rFonts w:eastAsiaTheme="minorEastAsia" w:hint="eastAsia"/>
          <w:bCs/>
          <w:lang w:eastAsia="zh-CN"/>
        </w:rPr>
        <w:t xml:space="preserve">Thus, from the bandwidth and the harmonics interference perspective, </w:t>
      </w:r>
      <w:r>
        <w:rPr>
          <w:rFonts w:eastAsiaTheme="minorEastAsia"/>
          <w:bCs/>
          <w:lang w:eastAsia="zh-CN"/>
        </w:rPr>
        <w:t>SFS technique specified in Rel-19 should not be supported for active Device 2b/Device C.</w:t>
      </w:r>
      <w:r>
        <w:rPr>
          <w:rFonts w:eastAsiaTheme="minorEastAsia" w:hint="eastAsia"/>
          <w:bCs/>
          <w:lang w:eastAsia="zh-CN"/>
        </w:rPr>
        <w:t xml:space="preserve"> </w:t>
      </w:r>
    </w:p>
    <w:p w14:paraId="647C3F62" w14:textId="77777777" w:rsidR="000836A2" w:rsidRDefault="00D250B5">
      <w:pPr>
        <w:jc w:val="center"/>
        <w:rPr>
          <w:rFonts w:eastAsiaTheme="minorEastAsia"/>
          <w:b/>
          <w:bCs/>
          <w:lang w:eastAsia="zh-CN"/>
        </w:rPr>
      </w:pPr>
      <w:r>
        <w:rPr>
          <w:rFonts w:eastAsiaTheme="minorEastAsia"/>
          <w:b/>
          <w:bCs/>
          <w:noProof/>
          <w:lang w:val="en-US" w:eastAsia="zh-CN"/>
        </w:rPr>
        <w:drawing>
          <wp:inline distT="0" distB="0" distL="0" distR="0" wp14:anchorId="7CD9C2DC" wp14:editId="49155F9E">
            <wp:extent cx="3830955" cy="78041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834448" cy="781473"/>
                    </a:xfrm>
                    <a:prstGeom prst="rect">
                      <a:avLst/>
                    </a:prstGeom>
                    <a:noFill/>
                    <a:ln>
                      <a:noFill/>
                    </a:ln>
                  </pic:spPr>
                </pic:pic>
              </a:graphicData>
            </a:graphic>
          </wp:inline>
        </w:drawing>
      </w:r>
    </w:p>
    <w:p w14:paraId="0D9885BB" w14:textId="5E0A65FE" w:rsidR="000836A2" w:rsidRDefault="00D250B5">
      <w:pPr>
        <w:pStyle w:val="ab"/>
        <w:jc w:val="center"/>
        <w:rPr>
          <w:rFonts w:eastAsiaTheme="minorEastAsia"/>
          <w:b w:val="0"/>
          <w:bCs w:val="0"/>
          <w:lang w:eastAsia="zh-CN"/>
        </w:rPr>
      </w:pPr>
      <w:bookmarkStart w:id="57" w:name="_Ref205885675"/>
      <w:r>
        <w:rPr>
          <w:b w:val="0"/>
        </w:rPr>
        <w:t xml:space="preserve">Figure </w:t>
      </w:r>
      <w:r>
        <w:rPr>
          <w:b w:val="0"/>
        </w:rPr>
        <w:fldChar w:fldCharType="begin"/>
      </w:r>
      <w:r>
        <w:rPr>
          <w:b w:val="0"/>
        </w:rPr>
        <w:instrText xml:space="preserve"> SEQ Figure \* ARABIC </w:instrText>
      </w:r>
      <w:r>
        <w:rPr>
          <w:b w:val="0"/>
        </w:rPr>
        <w:fldChar w:fldCharType="separate"/>
      </w:r>
      <w:r w:rsidR="000A3ABA">
        <w:rPr>
          <w:b w:val="0"/>
          <w:noProof/>
        </w:rPr>
        <w:t>4</w:t>
      </w:r>
      <w:r>
        <w:rPr>
          <w:b w:val="0"/>
        </w:rPr>
        <w:fldChar w:fldCharType="end"/>
      </w:r>
      <w:bookmarkEnd w:id="57"/>
      <w:r>
        <w:rPr>
          <w:rFonts w:eastAsiaTheme="minorEastAsia" w:hint="eastAsia"/>
          <w:b w:val="0"/>
          <w:lang w:eastAsia="zh-CN"/>
        </w:rPr>
        <w:t>: The SFS for D2R transmission</w:t>
      </w:r>
    </w:p>
    <w:p w14:paraId="2F4F0A1C" w14:textId="4FF7B689" w:rsidR="000836A2" w:rsidRDefault="00D250B5" w:rsidP="00FC5A3A">
      <w:pPr>
        <w:spacing w:after="120"/>
        <w:jc w:val="both"/>
        <w:rPr>
          <w:rFonts w:eastAsiaTheme="minorEastAsia"/>
          <w:b/>
          <w:lang w:eastAsia="zh-CN"/>
        </w:rPr>
      </w:pPr>
      <w:r>
        <w:rPr>
          <w:rFonts w:eastAsiaTheme="minorEastAsia" w:hint="eastAsia"/>
          <w:b/>
          <w:lang w:eastAsia="zh-CN"/>
        </w:rPr>
        <w:t xml:space="preserve">Proposal </w:t>
      </w:r>
      <w:r w:rsidR="007619A2">
        <w:rPr>
          <w:rFonts w:eastAsiaTheme="minorEastAsia" w:hint="eastAsia"/>
          <w:b/>
          <w:lang w:eastAsia="zh-CN"/>
        </w:rPr>
        <w:t>10</w:t>
      </w:r>
      <w:r>
        <w:rPr>
          <w:rFonts w:eastAsiaTheme="minorEastAsia" w:hint="eastAsia"/>
          <w:b/>
          <w:lang w:eastAsia="zh-CN"/>
        </w:rPr>
        <w:t xml:space="preserve">: </w:t>
      </w:r>
      <w:r>
        <w:rPr>
          <w:rFonts w:eastAsiaTheme="minorEastAsia" w:hint="eastAsia"/>
          <w:b/>
          <w:bCs/>
          <w:lang w:eastAsia="zh-CN"/>
        </w:rPr>
        <w:t xml:space="preserve">From the bandwidth and the harmonics interference perspective, SFS technique specified in Rel-19 should </w:t>
      </w:r>
      <w:r>
        <w:rPr>
          <w:rFonts w:eastAsiaTheme="minorEastAsia"/>
          <w:b/>
          <w:bCs/>
          <w:lang w:eastAsia="zh-CN"/>
        </w:rPr>
        <w:t xml:space="preserve">be replaced by digital frequency shift and filter to improve the spectrum utilization </w:t>
      </w:r>
      <w:r>
        <w:rPr>
          <w:rFonts w:eastAsiaTheme="minorEastAsia" w:hint="eastAsia"/>
          <w:b/>
          <w:bCs/>
          <w:lang w:eastAsia="zh-CN"/>
        </w:rPr>
        <w:t>for active Device 2b/Device C.</w:t>
      </w:r>
    </w:p>
    <w:p w14:paraId="0643B056" w14:textId="77777777" w:rsidR="000836A2" w:rsidRDefault="00D250B5">
      <w:pPr>
        <w:pStyle w:val="31"/>
      </w:pPr>
      <w:r>
        <w:t>B</w:t>
      </w:r>
      <w:r>
        <w:rPr>
          <w:rFonts w:hint="eastAsia"/>
        </w:rPr>
        <w:t>andwidth for R2D and D2R</w:t>
      </w:r>
    </w:p>
    <w:p w14:paraId="6DD096C0" w14:textId="77777777" w:rsidR="000836A2" w:rsidRDefault="00D250B5" w:rsidP="00FC5A3A">
      <w:pPr>
        <w:spacing w:after="120"/>
        <w:jc w:val="both"/>
        <w:rPr>
          <w:rFonts w:eastAsiaTheme="minorEastAsia"/>
          <w:lang w:eastAsia="zh-CN"/>
        </w:rPr>
      </w:pPr>
      <w:r>
        <w:rPr>
          <w:rFonts w:eastAsiaTheme="minorEastAsia"/>
          <w:lang w:val="en-US" w:eastAsia="zh-CN"/>
        </w:rPr>
        <w:t>From</w:t>
      </w:r>
      <w:r>
        <w:rPr>
          <w:rFonts w:eastAsiaTheme="minorEastAsia" w:hint="eastAsia"/>
          <w:lang w:val="en-US" w:eastAsia="zh-CN"/>
        </w:rPr>
        <w:t xml:space="preserve"> the objects in SID of Rel-20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_Ref157435508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0A3ABA">
        <w:rPr>
          <w:rFonts w:eastAsiaTheme="minorEastAsia"/>
          <w:lang w:val="en-US" w:eastAsia="zh-CN"/>
        </w:rPr>
        <w:t>[1]</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t xml:space="preserve">the </w:t>
      </w:r>
      <w:r>
        <w:rPr>
          <w:rFonts w:eastAsiaTheme="minorEastAsia"/>
          <w:lang w:eastAsia="zh-CN"/>
        </w:rPr>
        <w:t xml:space="preserve">A-IoT BS readers are assumed to be deployed on the same sites as the existing outdoor NR macro </w:t>
      </w:r>
      <w:proofErr w:type="spellStart"/>
      <w:r>
        <w:rPr>
          <w:rFonts w:eastAsiaTheme="minorEastAsia"/>
          <w:lang w:eastAsia="zh-CN"/>
        </w:rPr>
        <w:t>gNBs</w:t>
      </w:r>
      <w:proofErr w:type="spellEnd"/>
      <w:r>
        <w:rPr>
          <w:rFonts w:eastAsiaTheme="minorEastAsia" w:hint="eastAsia"/>
          <w:lang w:eastAsia="zh-CN"/>
        </w:rPr>
        <w:t xml:space="preserve">, and the </w:t>
      </w:r>
      <w:r>
        <w:rPr>
          <w:rFonts w:eastAsiaTheme="minorEastAsia"/>
          <w:lang w:eastAsia="zh-CN"/>
        </w:rPr>
        <w:t>R2D</w:t>
      </w:r>
      <w:r>
        <w:rPr>
          <w:rFonts w:eastAsiaTheme="minorEastAsia" w:hint="eastAsia"/>
          <w:lang w:eastAsia="zh-CN"/>
        </w:rPr>
        <w:t xml:space="preserve"> and D2R signal/channel are transmitted</w:t>
      </w:r>
      <w:r>
        <w:rPr>
          <w:rFonts w:eastAsiaTheme="minorEastAsia"/>
          <w:lang w:eastAsia="zh-CN"/>
        </w:rPr>
        <w:t xml:space="preserve"> on</w:t>
      </w:r>
      <w:r>
        <w:rPr>
          <w:rFonts w:eastAsiaTheme="minorEastAsia" w:hint="eastAsia"/>
          <w:lang w:eastAsia="zh-CN"/>
        </w:rPr>
        <w:t xml:space="preserve"> NR</w:t>
      </w:r>
      <w:r>
        <w:rPr>
          <w:rFonts w:eastAsiaTheme="minorEastAsia"/>
          <w:lang w:eastAsia="zh-CN"/>
        </w:rPr>
        <w:t xml:space="preserve"> </w:t>
      </w:r>
      <w:r>
        <w:rPr>
          <w:rFonts w:eastAsiaTheme="minorEastAsia" w:hint="eastAsia"/>
          <w:lang w:eastAsia="zh-CN"/>
        </w:rPr>
        <w:t xml:space="preserve">FDD </w:t>
      </w:r>
      <w:r>
        <w:rPr>
          <w:rFonts w:eastAsiaTheme="minorEastAsia"/>
          <w:lang w:eastAsia="zh-CN"/>
        </w:rPr>
        <w:t xml:space="preserve">DL spectrum and </w:t>
      </w:r>
      <w:r>
        <w:rPr>
          <w:rFonts w:eastAsiaTheme="minorEastAsia" w:hint="eastAsia"/>
          <w:lang w:eastAsia="zh-CN"/>
        </w:rPr>
        <w:t xml:space="preserve">FDD </w:t>
      </w:r>
      <w:r>
        <w:rPr>
          <w:rFonts w:eastAsiaTheme="minorEastAsia"/>
          <w:lang w:eastAsia="zh-CN"/>
        </w:rPr>
        <w:t>UL spectrum</w:t>
      </w:r>
      <w:r>
        <w:rPr>
          <w:rFonts w:eastAsiaTheme="minorEastAsia" w:hint="eastAsia"/>
          <w:lang w:eastAsia="zh-CN"/>
        </w:rPr>
        <w:t xml:space="preserve">, respectively. </w:t>
      </w:r>
      <w:r>
        <w:rPr>
          <w:rFonts w:eastAsiaTheme="minorEastAsia"/>
          <w:lang w:eastAsia="zh-CN"/>
        </w:rPr>
        <w:t>F</w:t>
      </w:r>
      <w:r>
        <w:rPr>
          <w:rFonts w:eastAsiaTheme="minorEastAsia" w:hint="eastAsia"/>
          <w:lang w:eastAsia="zh-CN"/>
        </w:rPr>
        <w:t>rom the co-existing perspective, the guard band between NR and A-IoT should be considered in outdoor</w:t>
      </w:r>
      <w:r>
        <w:rPr>
          <w:rFonts w:eastAsiaTheme="minorEastAsia"/>
          <w:lang w:eastAsia="zh-CN"/>
        </w:rPr>
        <w:t xml:space="preserve"> deployment scenarios</w:t>
      </w:r>
      <w:r>
        <w:rPr>
          <w:rFonts w:eastAsiaTheme="minorEastAsia" w:hint="eastAsia"/>
          <w:lang w:eastAsia="zh-CN"/>
        </w:rPr>
        <w:t>.</w:t>
      </w:r>
    </w:p>
    <w:p w14:paraId="763436D6" w14:textId="77777777" w:rsidR="000836A2" w:rsidRDefault="00D250B5" w:rsidP="00FC5A3A">
      <w:pPr>
        <w:spacing w:after="120"/>
        <w:jc w:val="both"/>
        <w:rPr>
          <w:rFonts w:eastAsiaTheme="minorEastAsia"/>
          <w:lang w:eastAsia="zh-CN"/>
        </w:rPr>
      </w:pPr>
      <w:r>
        <w:rPr>
          <w:rFonts w:eastAsiaTheme="minorEastAsia"/>
          <w:lang w:eastAsia="zh-CN"/>
        </w:rPr>
        <w:t>F</w:t>
      </w:r>
      <w:r>
        <w:rPr>
          <w:rFonts w:eastAsiaTheme="minorEastAsia" w:hint="eastAsia"/>
          <w:lang w:eastAsia="zh-CN"/>
        </w:rPr>
        <w:t xml:space="preserve">or R2D link, although the subcarrier of R2D signal is orthogonal with that of NR DL signal/channel, the OOK waveform is quite different from the OFDM waveform in NR. Device 2b and Device C would not perform FFT operation for the received R2D signal and not filter the R2D signal in frequency domain, thus the NR DL signal in co-channel could be mixed into the received R2D signal and causes interference, if there is no guard band. </w:t>
      </w:r>
      <w:r>
        <w:rPr>
          <w:rFonts w:eastAsiaTheme="minorEastAsia"/>
          <w:lang w:eastAsia="zh-CN"/>
        </w:rPr>
        <w:t>T</w:t>
      </w:r>
      <w:r>
        <w:rPr>
          <w:rFonts w:eastAsiaTheme="minorEastAsia" w:hint="eastAsia"/>
          <w:lang w:eastAsia="zh-CN"/>
        </w:rPr>
        <w:t>hus, from the perspective of R2D signal reception by A-IoT device, the guard band between R2D and NR DL should be considered.</w:t>
      </w:r>
    </w:p>
    <w:p w14:paraId="4C28AFF2" w14:textId="77777777" w:rsidR="000836A2" w:rsidRDefault="00D250B5" w:rsidP="00FC5A3A">
      <w:pPr>
        <w:spacing w:after="120"/>
        <w:jc w:val="both"/>
        <w:rPr>
          <w:rFonts w:eastAsiaTheme="minorEastAsia"/>
          <w:bCs/>
          <w:lang w:eastAsia="zh-CN"/>
        </w:rPr>
      </w:pPr>
      <w:r>
        <w:rPr>
          <w:rFonts w:eastAsiaTheme="minorEastAsia"/>
          <w:lang w:eastAsia="zh-CN"/>
        </w:rPr>
        <w:lastRenderedPageBreak/>
        <w:t>F</w:t>
      </w:r>
      <w:r>
        <w:rPr>
          <w:rFonts w:eastAsiaTheme="minorEastAsia" w:hint="eastAsia"/>
          <w:lang w:eastAsia="zh-CN"/>
        </w:rPr>
        <w:t xml:space="preserve">or D2R link, the single tone based D2R signal is </w:t>
      </w:r>
      <w:r>
        <w:rPr>
          <w:rFonts w:eastAsiaTheme="minorEastAsia"/>
          <w:lang w:eastAsia="zh-CN"/>
        </w:rPr>
        <w:t xml:space="preserve">not an OFDM signal and </w:t>
      </w:r>
      <w:r>
        <w:rPr>
          <w:rFonts w:eastAsiaTheme="minorEastAsia" w:hint="eastAsia"/>
          <w:lang w:eastAsia="zh-CN"/>
        </w:rPr>
        <w:t xml:space="preserve">non-orthogonal </w:t>
      </w:r>
      <w:r>
        <w:rPr>
          <w:rFonts w:eastAsiaTheme="minorEastAsia"/>
          <w:lang w:eastAsia="zh-CN"/>
        </w:rPr>
        <w:t xml:space="preserve">to </w:t>
      </w:r>
      <w:r>
        <w:rPr>
          <w:rFonts w:eastAsiaTheme="minorEastAsia" w:hint="eastAsia"/>
          <w:lang w:eastAsia="zh-CN"/>
        </w:rPr>
        <w:t>the</w:t>
      </w:r>
      <w:r>
        <w:rPr>
          <w:rFonts w:eastAsiaTheme="minorEastAsia"/>
          <w:lang w:eastAsia="zh-CN"/>
        </w:rPr>
        <w:t xml:space="preserve"> neighbouring</w:t>
      </w:r>
      <w:r>
        <w:rPr>
          <w:rFonts w:eastAsiaTheme="minorEastAsia" w:hint="eastAsia"/>
          <w:lang w:eastAsia="zh-CN"/>
        </w:rPr>
        <w:t xml:space="preserve"> NR UL signal/channel. </w:t>
      </w:r>
      <w:r>
        <w:rPr>
          <w:rFonts w:eastAsiaTheme="minorEastAsia"/>
          <w:bCs/>
          <w:lang w:val="en-US" w:eastAsia="zh-CN"/>
        </w:rPr>
        <w:t>Since the receiver sensitivity of receiving A-IoT D2R signals</w:t>
      </w:r>
      <w:r>
        <w:rPr>
          <w:rFonts w:eastAsiaTheme="minorEastAsia" w:hint="eastAsia"/>
          <w:bCs/>
          <w:lang w:val="en-US" w:eastAsia="zh-CN"/>
        </w:rPr>
        <w:t xml:space="preserve"> </w:t>
      </w:r>
      <w:r>
        <w:rPr>
          <w:rFonts w:eastAsiaTheme="minorEastAsia"/>
          <w:bCs/>
          <w:lang w:val="en-US" w:eastAsia="zh-CN"/>
        </w:rPr>
        <w:t xml:space="preserve">at the reader would be very low in the range of -90 to -110 dBm comparing to that of NR UL channel/signals at -130 to </w:t>
      </w:r>
      <w:r>
        <w:rPr>
          <w:rFonts w:eastAsiaTheme="minorEastAsia" w:hint="eastAsia"/>
          <w:bCs/>
          <w:lang w:val="en-US" w:eastAsia="zh-CN"/>
        </w:rPr>
        <w:t>-</w:t>
      </w:r>
      <w:r>
        <w:rPr>
          <w:rFonts w:eastAsiaTheme="minorEastAsia"/>
          <w:bCs/>
          <w:lang w:val="en-US" w:eastAsia="zh-CN"/>
        </w:rPr>
        <w:t>160 dBm, the co-channel interference of D2R signals to the NR UL channel/signals reception is expected to be quite strong. The occupied BW of the D2R transmission would be wider covering</w:t>
      </w:r>
      <w:r w:rsidR="00264703" w:rsidRPr="00264703">
        <w:rPr>
          <w:rFonts w:eastAsiaTheme="minorEastAsia" w:hint="eastAsia"/>
          <w:bCs/>
          <w:lang w:val="en-US" w:eastAsia="zh-CN"/>
        </w:rPr>
        <w:t xml:space="preserve"> the </w:t>
      </w:r>
      <w:proofErr w:type="spellStart"/>
      <w:r w:rsidR="00264703" w:rsidRPr="00264703">
        <w:rPr>
          <w:rFonts w:eastAsiaTheme="minorEastAsia" w:hint="eastAsia"/>
          <w:bCs/>
          <w:lang w:val="en-US" w:eastAsia="zh-CN"/>
        </w:rPr>
        <w:t>FDMed</w:t>
      </w:r>
      <w:proofErr w:type="spellEnd"/>
      <w:r>
        <w:rPr>
          <w:rFonts w:eastAsiaTheme="minorEastAsia"/>
          <w:bCs/>
          <w:lang w:val="en-US" w:eastAsia="zh-CN"/>
        </w:rPr>
        <w:t xml:space="preserve"> </w:t>
      </w:r>
      <w:r>
        <w:rPr>
          <w:rFonts w:eastAsiaTheme="minorEastAsia" w:hint="eastAsia"/>
          <w:bCs/>
          <w:lang w:val="en-US" w:eastAsia="zh-CN"/>
        </w:rPr>
        <w:t>D2R</w:t>
      </w:r>
      <w:r>
        <w:rPr>
          <w:rFonts w:eastAsiaTheme="minorEastAsia"/>
          <w:bCs/>
          <w:lang w:val="en-US" w:eastAsia="zh-CN"/>
        </w:rPr>
        <w:t xml:space="preserve"> transmission BW and the required guard band.</w:t>
      </w:r>
      <w:r>
        <w:rPr>
          <w:rFonts w:eastAsiaTheme="minorEastAsia" w:hint="eastAsia"/>
          <w:bCs/>
          <w:lang w:val="en-US" w:eastAsia="zh-CN"/>
        </w:rPr>
        <w:t xml:space="preserve"> Thus, </w:t>
      </w:r>
      <w:r>
        <w:rPr>
          <w:rFonts w:eastAsiaTheme="minorEastAsia" w:hint="eastAsia"/>
          <w:bCs/>
          <w:lang w:eastAsia="zh-CN"/>
        </w:rPr>
        <w:t xml:space="preserve">the guard band between D2R and NR UL should be considered </w:t>
      </w:r>
      <w:r>
        <w:rPr>
          <w:rFonts w:eastAsiaTheme="minorEastAsia"/>
          <w:bCs/>
          <w:lang w:eastAsia="zh-CN"/>
        </w:rPr>
        <w:t>for inter-channel interference mitigation</w:t>
      </w:r>
      <w:r>
        <w:rPr>
          <w:rFonts w:eastAsiaTheme="minorEastAsia" w:hint="eastAsia"/>
          <w:bCs/>
          <w:lang w:eastAsia="zh-CN"/>
        </w:rPr>
        <w:t xml:space="preserve"> from the D2R transmission.</w:t>
      </w:r>
    </w:p>
    <w:p w14:paraId="4FF2A8A9" w14:textId="77777777" w:rsidR="000836A2" w:rsidRDefault="00D250B5" w:rsidP="00FC5A3A">
      <w:pPr>
        <w:spacing w:after="120"/>
        <w:jc w:val="both"/>
        <w:rPr>
          <w:rFonts w:eastAsiaTheme="minorEastAsia"/>
          <w:lang w:eastAsia="zh-CN"/>
        </w:rPr>
      </w:pPr>
      <w:r>
        <w:rPr>
          <w:rFonts w:eastAsiaTheme="minorEastAsia"/>
          <w:bCs/>
          <w:lang w:eastAsia="zh-CN"/>
        </w:rPr>
        <w:t>F</w:t>
      </w:r>
      <w:r>
        <w:rPr>
          <w:rFonts w:eastAsiaTheme="minorEastAsia" w:hint="eastAsia"/>
          <w:bCs/>
          <w:lang w:eastAsia="zh-CN"/>
        </w:rPr>
        <w:t xml:space="preserve">urthermore, the </w:t>
      </w:r>
      <w:r>
        <w:rPr>
          <w:rFonts w:eastAsiaTheme="minorEastAsia"/>
          <w:bCs/>
          <w:lang w:eastAsia="zh-CN"/>
        </w:rPr>
        <w:t>guard band between A-IoT and NR</w:t>
      </w:r>
      <w:r>
        <w:rPr>
          <w:rFonts w:eastAsiaTheme="minorEastAsia" w:hint="eastAsia"/>
          <w:bCs/>
          <w:lang w:eastAsia="zh-CN"/>
        </w:rPr>
        <w:t xml:space="preserve"> in both DL and UL spectrum</w:t>
      </w:r>
      <w:r>
        <w:rPr>
          <w:rFonts w:eastAsiaTheme="minorEastAsia"/>
          <w:bCs/>
          <w:lang w:eastAsia="zh-CN"/>
        </w:rPr>
        <w:t xml:space="preserve"> should be considered in outdoor, and the detailed value of the guard band would be determined by RAN4.</w:t>
      </w:r>
    </w:p>
    <w:p w14:paraId="2B3D3BC1" w14:textId="2B69A7CE" w:rsidR="000836A2" w:rsidRDefault="00D250B5" w:rsidP="00FC5A3A">
      <w:pPr>
        <w:spacing w:after="120"/>
        <w:jc w:val="both"/>
        <w:rPr>
          <w:rFonts w:eastAsiaTheme="minorEastAsia"/>
          <w:b/>
          <w:lang w:eastAsia="zh-CN"/>
        </w:rPr>
      </w:pPr>
      <w:r>
        <w:rPr>
          <w:rFonts w:eastAsiaTheme="minorEastAsia" w:hint="eastAsia"/>
          <w:b/>
          <w:lang w:eastAsia="zh-CN"/>
        </w:rPr>
        <w:t xml:space="preserve">Proposal </w:t>
      </w:r>
      <w:r w:rsidR="007619A2">
        <w:rPr>
          <w:rFonts w:eastAsiaTheme="minorEastAsia" w:hint="eastAsia"/>
          <w:b/>
          <w:lang w:eastAsia="zh-CN"/>
        </w:rPr>
        <w:t>11</w:t>
      </w:r>
      <w:r>
        <w:rPr>
          <w:rFonts w:eastAsiaTheme="minorEastAsia" w:hint="eastAsia"/>
          <w:b/>
          <w:lang w:eastAsia="zh-CN"/>
        </w:rPr>
        <w:t xml:space="preserve">: The guard band between A-IoT and NR </w:t>
      </w:r>
      <w:r>
        <w:rPr>
          <w:rFonts w:eastAsiaTheme="minorEastAsia"/>
          <w:b/>
          <w:lang w:eastAsia="zh-CN"/>
        </w:rPr>
        <w:t>in both DL and UL spectrum</w:t>
      </w:r>
      <w:r>
        <w:rPr>
          <w:rFonts w:eastAsiaTheme="minorEastAsia" w:hint="eastAsia"/>
          <w:b/>
          <w:lang w:eastAsia="zh-CN"/>
        </w:rPr>
        <w:t xml:space="preserve"> should be considered in outdoor</w:t>
      </w:r>
      <w:r w:rsidR="007861DB">
        <w:rPr>
          <w:rFonts w:eastAsiaTheme="minorEastAsia" w:hint="eastAsia"/>
          <w:b/>
          <w:lang w:eastAsia="zh-CN"/>
        </w:rPr>
        <w:t xml:space="preserve"> scenario</w:t>
      </w:r>
      <w:r>
        <w:rPr>
          <w:rFonts w:eastAsiaTheme="minorEastAsia" w:hint="eastAsia"/>
          <w:b/>
          <w:lang w:eastAsia="zh-CN"/>
        </w:rPr>
        <w:t>, and the detailed value of the guard band would be determined by RAN4.</w:t>
      </w:r>
    </w:p>
    <w:p w14:paraId="672A2537" w14:textId="611023A0" w:rsidR="00264703" w:rsidRDefault="00264703" w:rsidP="00FC5A3A">
      <w:pPr>
        <w:spacing w:after="120"/>
        <w:jc w:val="both"/>
        <w:rPr>
          <w:rFonts w:eastAsiaTheme="minorEastAsia"/>
          <w:lang w:eastAsia="zh-CN"/>
        </w:rPr>
      </w:pPr>
      <w:r>
        <w:rPr>
          <w:rFonts w:eastAsiaTheme="minorEastAsia" w:hint="eastAsia"/>
          <w:lang w:eastAsia="zh-CN"/>
        </w:rPr>
        <w:t xml:space="preserve">For </w:t>
      </w:r>
      <w:r>
        <w:rPr>
          <w:rFonts w:eastAsiaTheme="minorEastAsia"/>
          <w:lang w:eastAsia="zh-CN"/>
        </w:rPr>
        <w:t>the</w:t>
      </w:r>
      <w:r>
        <w:rPr>
          <w:rFonts w:eastAsiaTheme="minorEastAsia" w:hint="eastAsia"/>
          <w:lang w:eastAsia="zh-CN"/>
        </w:rPr>
        <w:t xml:space="preserve"> R2D transmission, there is BPF for IF and LPF for ZIF receivers</w:t>
      </w:r>
      <w:r w:rsidRPr="00746FF6">
        <w:rPr>
          <w:rFonts w:eastAsiaTheme="minorEastAsia" w:hint="eastAsia"/>
          <w:lang w:eastAsia="zh-CN"/>
        </w:rPr>
        <w:t xml:space="preserve"> </w:t>
      </w:r>
      <w:r>
        <w:rPr>
          <w:rFonts w:eastAsiaTheme="minorEastAsia" w:hint="eastAsia"/>
          <w:lang w:eastAsia="zh-CN"/>
        </w:rPr>
        <w:t>for the Device 2b and Device C</w:t>
      </w:r>
      <w:r w:rsidR="00BD40F0">
        <w:rPr>
          <w:rFonts w:eastAsiaTheme="minorEastAsia"/>
          <w:lang w:eastAsia="zh-CN"/>
        </w:rPr>
        <w:t>. T</w:t>
      </w:r>
      <w:r>
        <w:rPr>
          <w:rFonts w:eastAsiaTheme="minorEastAsia" w:hint="eastAsia"/>
          <w:lang w:eastAsia="zh-CN"/>
        </w:rPr>
        <w:t>he R2D transmission can be</w:t>
      </w:r>
      <w:r w:rsidR="00BD40F0">
        <w:rPr>
          <w:rFonts w:eastAsiaTheme="minorEastAsia"/>
          <w:lang w:eastAsia="zh-CN"/>
        </w:rPr>
        <w:t xml:space="preserve"> transmitted</w:t>
      </w:r>
      <w:r>
        <w:rPr>
          <w:rFonts w:eastAsiaTheme="minorEastAsia" w:hint="eastAsia"/>
          <w:lang w:eastAsia="zh-CN"/>
        </w:rPr>
        <w:t xml:space="preserve"> in multiple sub-channels for </w:t>
      </w:r>
      <w:proofErr w:type="spellStart"/>
      <w:r>
        <w:rPr>
          <w:rFonts w:eastAsiaTheme="minorEastAsia" w:hint="eastAsia"/>
          <w:lang w:eastAsia="zh-CN"/>
        </w:rPr>
        <w:t>FDMed</w:t>
      </w:r>
      <w:proofErr w:type="spellEnd"/>
      <w:r>
        <w:rPr>
          <w:rFonts w:eastAsiaTheme="minorEastAsia" w:hint="eastAsia"/>
          <w:lang w:eastAsia="zh-CN"/>
        </w:rPr>
        <w:t xml:space="preserve"> transmissions, such as Msg2. In order to avoid the inter-channel interference, the bandwidth of the sub-channels should consider the impacts of SFO </w:t>
      </w:r>
      <w:r>
        <w:rPr>
          <w:rFonts w:eastAsiaTheme="minorEastAsia"/>
          <w:lang w:eastAsia="zh-CN"/>
        </w:rPr>
        <w:t>and</w:t>
      </w:r>
      <w:r>
        <w:rPr>
          <w:rFonts w:eastAsiaTheme="minorEastAsia" w:hint="eastAsia"/>
          <w:lang w:eastAsia="zh-CN"/>
        </w:rPr>
        <w:t xml:space="preserve"> CFO, at least the </w:t>
      </w:r>
      <w:r w:rsidRPr="00297D07">
        <w:rPr>
          <w:rFonts w:eastAsiaTheme="minorEastAsia"/>
          <w:lang w:eastAsia="zh-CN"/>
        </w:rPr>
        <w:t xml:space="preserve">residual </w:t>
      </w:r>
      <w:r>
        <w:rPr>
          <w:rFonts w:eastAsiaTheme="minorEastAsia" w:hint="eastAsia"/>
          <w:lang w:eastAsia="zh-CN"/>
        </w:rPr>
        <w:t xml:space="preserve">SFO and CFO after </w:t>
      </w:r>
      <w:r w:rsidRPr="00BA2B47">
        <w:rPr>
          <w:rFonts w:eastAsiaTheme="minorEastAsia" w:hint="eastAsia"/>
          <w:lang w:val="en-US" w:eastAsia="zh-CN"/>
        </w:rPr>
        <w:t>after clock sync/calibration</w:t>
      </w:r>
      <w:r>
        <w:rPr>
          <w:rFonts w:eastAsiaTheme="minorEastAsia" w:hint="eastAsia"/>
          <w:lang w:eastAsia="zh-CN"/>
        </w:rPr>
        <w:t>.</w:t>
      </w:r>
    </w:p>
    <w:p w14:paraId="56E2A178" w14:textId="43339574" w:rsidR="00264703" w:rsidRDefault="00264703" w:rsidP="00FC5A3A">
      <w:pPr>
        <w:spacing w:after="120"/>
        <w:jc w:val="both"/>
        <w:rPr>
          <w:rFonts w:eastAsiaTheme="minorEastAsia"/>
          <w:b/>
          <w:lang w:eastAsia="zh-CN"/>
        </w:rPr>
      </w:pPr>
      <w:r>
        <w:rPr>
          <w:rFonts w:eastAsiaTheme="minorEastAsia" w:hint="eastAsia"/>
          <w:b/>
          <w:lang w:eastAsia="zh-CN"/>
        </w:rPr>
        <w:t xml:space="preserve">Proposal </w:t>
      </w:r>
      <w:r w:rsidR="007619A2">
        <w:rPr>
          <w:rFonts w:eastAsiaTheme="minorEastAsia" w:hint="eastAsia"/>
          <w:b/>
          <w:lang w:eastAsia="zh-CN"/>
        </w:rPr>
        <w:t>12</w:t>
      </w:r>
      <w:r>
        <w:rPr>
          <w:rFonts w:eastAsiaTheme="minorEastAsia" w:hint="eastAsia"/>
          <w:b/>
          <w:lang w:eastAsia="zh-CN"/>
        </w:rPr>
        <w:t>: The bandwidth of the R2D transmission should consider the</w:t>
      </w:r>
      <w:r w:rsidR="00BD40F0">
        <w:rPr>
          <w:rFonts w:eastAsiaTheme="minorEastAsia"/>
          <w:b/>
          <w:lang w:eastAsia="zh-CN"/>
        </w:rPr>
        <w:t xml:space="preserve"> guard band due to the</w:t>
      </w:r>
      <w:r>
        <w:rPr>
          <w:rFonts w:eastAsiaTheme="minorEastAsia" w:hint="eastAsia"/>
          <w:b/>
          <w:lang w:eastAsia="zh-CN"/>
        </w:rPr>
        <w:t xml:space="preserve"> impact of SFO and CFO in order to avoid the inter-channel interference, when the R2D transmission is </w:t>
      </w:r>
      <w:r w:rsidR="00BD40F0">
        <w:rPr>
          <w:rFonts w:eastAsiaTheme="minorEastAsia"/>
          <w:b/>
          <w:lang w:eastAsia="zh-CN"/>
        </w:rPr>
        <w:t>transmitted on multiple frequency sub-bands</w:t>
      </w:r>
    </w:p>
    <w:p w14:paraId="4F596769" w14:textId="5C1F5DE7" w:rsidR="00264703" w:rsidRPr="00BA2B47" w:rsidRDefault="00264703" w:rsidP="00FC5A3A">
      <w:pPr>
        <w:spacing w:after="120"/>
        <w:jc w:val="both"/>
        <w:rPr>
          <w:rFonts w:eastAsiaTheme="minorEastAsia"/>
          <w:bCs/>
          <w:lang w:val="en-US" w:eastAsia="zh-CN"/>
        </w:rPr>
      </w:pPr>
      <w:r>
        <w:rPr>
          <w:rFonts w:eastAsiaTheme="minorEastAsia" w:hint="eastAsia"/>
          <w:bCs/>
          <w:lang w:val="en-US" w:eastAsia="zh-CN"/>
        </w:rPr>
        <w:t xml:space="preserve">For the </w:t>
      </w:r>
      <w:proofErr w:type="spellStart"/>
      <w:r>
        <w:rPr>
          <w:rFonts w:eastAsiaTheme="minorEastAsia" w:hint="eastAsia"/>
          <w:bCs/>
          <w:lang w:val="en-US" w:eastAsia="zh-CN"/>
        </w:rPr>
        <w:t>FDMed</w:t>
      </w:r>
      <w:proofErr w:type="spellEnd"/>
      <w:r>
        <w:rPr>
          <w:rFonts w:eastAsiaTheme="minorEastAsia" w:hint="eastAsia"/>
          <w:bCs/>
          <w:lang w:val="en-US" w:eastAsia="zh-CN"/>
        </w:rPr>
        <w:t xml:space="preserve"> D2R </w:t>
      </w:r>
      <w:r>
        <w:rPr>
          <w:rFonts w:eastAsiaTheme="minorEastAsia"/>
          <w:bCs/>
          <w:lang w:val="en-US" w:eastAsia="zh-CN"/>
        </w:rPr>
        <w:t>transmission</w:t>
      </w:r>
      <w:r>
        <w:rPr>
          <w:rFonts w:eastAsiaTheme="minorEastAsia" w:hint="eastAsia"/>
          <w:bCs/>
          <w:lang w:val="en-US" w:eastAsia="zh-CN"/>
        </w:rPr>
        <w:t>, t</w:t>
      </w:r>
      <w:r w:rsidRPr="00BA2B47">
        <w:rPr>
          <w:rFonts w:eastAsiaTheme="minorEastAsia"/>
          <w:bCs/>
          <w:lang w:val="en-US" w:eastAsia="zh-CN"/>
        </w:rPr>
        <w:t>he</w:t>
      </w:r>
      <w:r>
        <w:rPr>
          <w:rFonts w:eastAsiaTheme="minorEastAsia" w:hint="eastAsia"/>
          <w:bCs/>
          <w:lang w:val="en-US" w:eastAsia="zh-CN"/>
        </w:rPr>
        <w:t xml:space="preserve"> signal BW</w:t>
      </w:r>
      <w:r w:rsidRPr="00BA2B47">
        <w:rPr>
          <w:rFonts w:eastAsiaTheme="minorEastAsia"/>
          <w:bCs/>
          <w:lang w:val="en-US" w:eastAsia="zh-CN"/>
        </w:rPr>
        <w:t xml:space="preserve"> for the D2R signal</w:t>
      </w:r>
      <w:r>
        <w:rPr>
          <w:rFonts w:eastAsiaTheme="minorEastAsia" w:hint="eastAsia"/>
          <w:bCs/>
          <w:lang w:val="en-US" w:eastAsia="zh-CN"/>
        </w:rPr>
        <w:t xml:space="preserve"> can be derived via the D2R data rate or D2R chip duration. </w:t>
      </w:r>
      <w:r>
        <w:rPr>
          <w:rFonts w:eastAsiaTheme="minorEastAsia"/>
          <w:bCs/>
          <w:lang w:val="en-US" w:eastAsia="zh-CN"/>
        </w:rPr>
        <w:t>T</w:t>
      </w:r>
      <w:r>
        <w:rPr>
          <w:rFonts w:eastAsiaTheme="minorEastAsia" w:hint="eastAsia"/>
          <w:bCs/>
          <w:lang w:val="en-US" w:eastAsia="zh-CN"/>
        </w:rPr>
        <w:t>he occupied BW of each D2R transmission should also consider the</w:t>
      </w:r>
      <w:r w:rsidR="00BD40F0">
        <w:rPr>
          <w:rFonts w:eastAsiaTheme="minorEastAsia"/>
          <w:bCs/>
          <w:lang w:val="en-US" w:eastAsia="zh-CN"/>
        </w:rPr>
        <w:t xml:space="preserve"> guard band due to the</w:t>
      </w:r>
      <w:r>
        <w:rPr>
          <w:rFonts w:eastAsiaTheme="minorEastAsia" w:hint="eastAsia"/>
          <w:bCs/>
          <w:lang w:val="en-US" w:eastAsia="zh-CN"/>
        </w:rPr>
        <w:t xml:space="preserve"> impacts of the SFO and CFO in order to reduce the </w:t>
      </w:r>
      <w:r>
        <w:rPr>
          <w:rFonts w:eastAsiaTheme="minorEastAsia"/>
          <w:bCs/>
          <w:lang w:val="en-US" w:eastAsia="zh-CN"/>
        </w:rPr>
        <w:t>interference</w:t>
      </w:r>
      <w:r>
        <w:rPr>
          <w:rFonts w:eastAsiaTheme="minorEastAsia" w:hint="eastAsia"/>
          <w:bCs/>
          <w:lang w:val="en-US" w:eastAsia="zh-CN"/>
        </w:rPr>
        <w:t xml:space="preserve"> from the adjacent D2R transmission. According to Section </w:t>
      </w:r>
      <w:r w:rsidR="007619A2">
        <w:rPr>
          <w:rFonts w:eastAsiaTheme="minorEastAsia"/>
          <w:bCs/>
          <w:lang w:val="en-US" w:eastAsia="zh-CN"/>
        </w:rPr>
        <w:fldChar w:fldCharType="begin"/>
      </w:r>
      <w:r w:rsidR="007619A2">
        <w:rPr>
          <w:rFonts w:eastAsiaTheme="minorEastAsia"/>
          <w:bCs/>
          <w:lang w:val="en-US" w:eastAsia="zh-CN"/>
        </w:rPr>
        <w:instrText xml:space="preserve"> </w:instrText>
      </w:r>
      <w:r w:rsidR="007619A2">
        <w:rPr>
          <w:rFonts w:eastAsiaTheme="minorEastAsia" w:hint="eastAsia"/>
          <w:bCs/>
          <w:lang w:val="en-US" w:eastAsia="zh-CN"/>
        </w:rPr>
        <w:instrText>REF _Ref210036906 \n \h</w:instrText>
      </w:r>
      <w:r w:rsidR="007619A2">
        <w:rPr>
          <w:rFonts w:eastAsiaTheme="minorEastAsia"/>
          <w:bCs/>
          <w:lang w:val="en-US" w:eastAsia="zh-CN"/>
        </w:rPr>
        <w:instrText xml:space="preserve"> </w:instrText>
      </w:r>
      <w:r w:rsidR="007619A2">
        <w:rPr>
          <w:rFonts w:eastAsiaTheme="minorEastAsia"/>
          <w:bCs/>
          <w:lang w:val="en-US" w:eastAsia="zh-CN"/>
        </w:rPr>
      </w:r>
      <w:r w:rsidR="007619A2">
        <w:rPr>
          <w:rFonts w:eastAsiaTheme="minorEastAsia"/>
          <w:bCs/>
          <w:lang w:val="en-US" w:eastAsia="zh-CN"/>
        </w:rPr>
        <w:fldChar w:fldCharType="separate"/>
      </w:r>
      <w:r w:rsidR="000A3ABA">
        <w:rPr>
          <w:rFonts w:eastAsiaTheme="minorEastAsia"/>
          <w:bCs/>
          <w:lang w:val="en-US" w:eastAsia="zh-CN"/>
        </w:rPr>
        <w:t>2.1.2</w:t>
      </w:r>
      <w:r w:rsidR="007619A2">
        <w:rPr>
          <w:rFonts w:eastAsiaTheme="minorEastAsia"/>
          <w:bCs/>
          <w:lang w:val="en-US" w:eastAsia="zh-CN"/>
        </w:rPr>
        <w:fldChar w:fldCharType="end"/>
      </w:r>
      <w:r>
        <w:rPr>
          <w:rFonts w:eastAsiaTheme="minorEastAsia" w:hint="eastAsia"/>
          <w:bCs/>
          <w:lang w:val="en-US" w:eastAsia="zh-CN"/>
        </w:rPr>
        <w:t xml:space="preserve">, the frequency can be </w:t>
      </w:r>
      <w:r w:rsidRPr="001F5CE7">
        <w:rPr>
          <w:rFonts w:eastAsiaTheme="minorEastAsia"/>
          <w:bCs/>
          <w:lang w:eastAsia="zh-CN"/>
        </w:rPr>
        <w:t>direct</w:t>
      </w:r>
      <w:r>
        <w:rPr>
          <w:rFonts w:eastAsiaTheme="minorEastAsia" w:hint="eastAsia"/>
          <w:bCs/>
          <w:lang w:eastAsia="zh-CN"/>
        </w:rPr>
        <w:t>ly</w:t>
      </w:r>
      <w:r w:rsidRPr="001F5CE7">
        <w:rPr>
          <w:rFonts w:eastAsiaTheme="minorEastAsia"/>
          <w:bCs/>
          <w:lang w:eastAsia="zh-CN"/>
        </w:rPr>
        <w:t xml:space="preserve"> up-conver</w:t>
      </w:r>
      <w:r>
        <w:rPr>
          <w:rFonts w:eastAsiaTheme="minorEastAsia" w:hint="eastAsia"/>
          <w:bCs/>
          <w:lang w:eastAsia="zh-CN"/>
        </w:rPr>
        <w:t>ted</w:t>
      </w:r>
      <w:r w:rsidRPr="001F5CE7">
        <w:rPr>
          <w:rFonts w:eastAsiaTheme="minorEastAsia"/>
          <w:bCs/>
          <w:lang w:eastAsia="zh-CN"/>
        </w:rPr>
        <w:t xml:space="preserve"> to device specific target frequency</w:t>
      </w:r>
      <w:r>
        <w:rPr>
          <w:rFonts w:eastAsiaTheme="minorEastAsia" w:hint="eastAsia"/>
          <w:bCs/>
          <w:lang w:eastAsia="zh-CN"/>
        </w:rPr>
        <w:t xml:space="preserve">. Thus, the occupied BW of each D2R transmission can </w:t>
      </w:r>
      <w:r w:rsidRPr="00BA2B47">
        <w:rPr>
          <w:rFonts w:eastAsiaTheme="minorEastAsia"/>
          <w:bCs/>
          <w:lang w:val="en-US" w:eastAsia="zh-CN"/>
        </w:rPr>
        <w:t xml:space="preserve">be </w:t>
      </w:r>
      <w:r>
        <w:rPr>
          <w:rFonts w:eastAsiaTheme="minorEastAsia" w:hint="eastAsia"/>
          <w:bCs/>
          <w:lang w:val="en-US" w:eastAsia="zh-CN"/>
        </w:rPr>
        <w:t>considered as (1+</w:t>
      </w:r>
      <w:r>
        <w:rPr>
          <w:rFonts w:eastAsiaTheme="minorEastAsia"/>
          <w:bCs/>
          <w:lang w:val="en-US" w:eastAsia="zh-CN"/>
        </w:rPr>
        <w:t>α</w:t>
      </w:r>
      <w:r>
        <w:rPr>
          <w:rFonts w:eastAsiaTheme="minorEastAsia" w:hint="eastAsia"/>
          <w:bCs/>
          <w:lang w:val="en-US" w:eastAsia="zh-CN"/>
        </w:rPr>
        <w:t xml:space="preserve">) * </w:t>
      </w:r>
      <w:proofErr w:type="spellStart"/>
      <w:r>
        <w:rPr>
          <w:rFonts w:eastAsiaTheme="minorEastAsia" w:hint="eastAsia"/>
          <w:bCs/>
          <w:lang w:val="en-US" w:eastAsia="zh-CN"/>
        </w:rPr>
        <w:t>BW_</w:t>
      </w:r>
      <w:r w:rsidR="007619A2">
        <w:rPr>
          <w:rFonts w:eastAsiaTheme="minorEastAsia" w:hint="eastAsia"/>
          <w:bCs/>
          <w:lang w:val="en-US" w:eastAsia="zh-CN"/>
        </w:rPr>
        <w:t>signal</w:t>
      </w:r>
      <w:proofErr w:type="spellEnd"/>
      <w:r>
        <w:rPr>
          <w:rFonts w:eastAsiaTheme="minorEastAsia" w:hint="eastAsia"/>
          <w:bCs/>
          <w:lang w:val="en-US" w:eastAsia="zh-CN"/>
        </w:rPr>
        <w:t xml:space="preserve">, </w:t>
      </w:r>
      <w:r w:rsidRPr="007D1A91">
        <w:rPr>
          <w:rFonts w:eastAsiaTheme="minorEastAsia" w:hint="eastAsia"/>
          <w:bCs/>
          <w:lang w:val="en-US" w:eastAsia="zh-CN"/>
        </w:rPr>
        <w:t>where</w:t>
      </w:r>
      <w:r>
        <w:rPr>
          <w:rFonts w:eastAsiaTheme="minorEastAsia" w:hint="eastAsia"/>
          <w:bCs/>
          <w:lang w:val="en-US" w:eastAsia="zh-CN"/>
        </w:rPr>
        <w:t xml:space="preserve"> </w:t>
      </w:r>
      <w:r w:rsidRPr="001F5CE7">
        <w:rPr>
          <w:rFonts w:eastAsiaTheme="minorEastAsia"/>
          <w:bCs/>
          <w:lang w:val="en-US" w:eastAsia="zh-CN"/>
        </w:rPr>
        <w:t>α</w:t>
      </w:r>
      <w:r>
        <w:rPr>
          <w:rFonts w:eastAsiaTheme="minorEastAsia" w:hint="eastAsia"/>
          <w:bCs/>
          <w:lang w:val="en-US" w:eastAsia="zh-CN"/>
        </w:rPr>
        <w:t xml:space="preserve"> </w:t>
      </w:r>
      <w:r w:rsidRPr="007D1A91">
        <w:rPr>
          <w:rFonts w:eastAsiaTheme="minorEastAsia" w:hint="eastAsia"/>
          <w:bCs/>
          <w:lang w:val="en-US" w:eastAsia="zh-CN"/>
        </w:rPr>
        <w:t xml:space="preserve">is the </w:t>
      </w:r>
      <w:r>
        <w:rPr>
          <w:rFonts w:eastAsiaTheme="minorEastAsia" w:hint="eastAsia"/>
          <w:bCs/>
          <w:lang w:val="en-US" w:eastAsia="zh-CN"/>
        </w:rPr>
        <w:t>effect</w:t>
      </w:r>
      <w:r w:rsidRPr="007D1A91">
        <w:rPr>
          <w:rFonts w:eastAsiaTheme="minorEastAsia" w:hint="eastAsia"/>
          <w:bCs/>
          <w:lang w:val="en-US" w:eastAsia="zh-CN"/>
        </w:rPr>
        <w:t xml:space="preserve"> factor related to the SFO and CFO</w:t>
      </w:r>
      <w:r>
        <w:rPr>
          <w:rFonts w:eastAsiaTheme="minorEastAsia" w:hint="eastAsia"/>
          <w:bCs/>
          <w:lang w:val="en-US" w:eastAsia="zh-CN"/>
        </w:rPr>
        <w:t xml:space="preserve"> and </w:t>
      </w:r>
      <w:proofErr w:type="spellStart"/>
      <w:r w:rsidRPr="0057767D">
        <w:rPr>
          <w:rFonts w:eastAsiaTheme="minorEastAsia" w:hint="eastAsia"/>
          <w:bCs/>
          <w:lang w:val="en-US" w:eastAsia="zh-CN"/>
        </w:rPr>
        <w:t>BW_</w:t>
      </w:r>
      <w:r w:rsidR="007619A2" w:rsidRPr="007619A2">
        <w:rPr>
          <w:rFonts w:eastAsiaTheme="minorEastAsia" w:hint="eastAsia"/>
          <w:bCs/>
          <w:lang w:val="en-US" w:eastAsia="zh-CN"/>
        </w:rPr>
        <w:t>signal</w:t>
      </w:r>
      <w:proofErr w:type="spellEnd"/>
      <w:r w:rsidR="007619A2">
        <w:rPr>
          <w:rFonts w:eastAsiaTheme="minorEastAsia" w:hint="eastAsia"/>
          <w:bCs/>
          <w:lang w:val="en-US" w:eastAsia="zh-CN"/>
        </w:rPr>
        <w:t xml:space="preserve"> </w:t>
      </w:r>
      <w:r>
        <w:rPr>
          <w:rFonts w:eastAsiaTheme="minorEastAsia" w:hint="eastAsia"/>
          <w:bCs/>
          <w:lang w:val="en-US" w:eastAsia="zh-CN"/>
        </w:rPr>
        <w:t xml:space="preserve">is the bandwidth of the D2R signal. For the OOK modulation, </w:t>
      </w:r>
      <w:proofErr w:type="spellStart"/>
      <w:r w:rsidRPr="0057767D">
        <w:rPr>
          <w:rFonts w:eastAsiaTheme="minorEastAsia" w:hint="eastAsia"/>
          <w:bCs/>
          <w:lang w:val="en-US" w:eastAsia="zh-CN"/>
        </w:rPr>
        <w:t>BW_</w:t>
      </w:r>
      <w:r w:rsidR="007619A2" w:rsidRPr="007619A2">
        <w:rPr>
          <w:rFonts w:eastAsiaTheme="minorEastAsia" w:hint="eastAsia"/>
          <w:bCs/>
          <w:lang w:val="en-US" w:eastAsia="zh-CN"/>
        </w:rPr>
        <w:t>signal</w:t>
      </w:r>
      <w:proofErr w:type="spellEnd"/>
      <w:r w:rsidR="007619A2">
        <w:rPr>
          <w:rFonts w:eastAsiaTheme="minorEastAsia" w:hint="eastAsia"/>
          <w:bCs/>
          <w:lang w:val="en-US" w:eastAsia="zh-CN"/>
        </w:rPr>
        <w:t xml:space="preserve"> </w:t>
      </w:r>
      <w:r>
        <w:rPr>
          <w:rFonts w:eastAsiaTheme="minorEastAsia" w:hint="eastAsia"/>
          <w:bCs/>
          <w:lang w:val="en-US" w:eastAsia="zh-CN"/>
        </w:rPr>
        <w:t xml:space="preserve">is </w:t>
      </w:r>
      <w:r w:rsidRPr="0057767D">
        <w:rPr>
          <w:rFonts w:eastAsiaTheme="minorEastAsia" w:hint="eastAsia"/>
          <w:bCs/>
          <w:lang w:val="en-US" w:eastAsia="zh-CN"/>
        </w:rPr>
        <w:t>2/</w:t>
      </w:r>
      <w:proofErr w:type="spellStart"/>
      <w:r w:rsidRPr="0057767D">
        <w:rPr>
          <w:rFonts w:eastAsiaTheme="minorEastAsia" w:hint="eastAsia"/>
          <w:bCs/>
          <w:lang w:val="en-US" w:eastAsia="zh-CN"/>
        </w:rPr>
        <w:t>Ts</w:t>
      </w:r>
      <w:proofErr w:type="spellEnd"/>
      <w:r>
        <w:rPr>
          <w:rFonts w:eastAsiaTheme="minorEastAsia" w:hint="eastAsia"/>
          <w:bCs/>
          <w:lang w:val="en-US" w:eastAsia="zh-CN"/>
        </w:rPr>
        <w:t xml:space="preserve">, while </w:t>
      </w:r>
      <w:proofErr w:type="spellStart"/>
      <w:r w:rsidRPr="0057767D">
        <w:rPr>
          <w:rFonts w:eastAsiaTheme="minorEastAsia" w:hint="eastAsia"/>
          <w:bCs/>
          <w:lang w:val="en-US" w:eastAsia="zh-CN"/>
        </w:rPr>
        <w:t>BW_</w:t>
      </w:r>
      <w:r w:rsidR="007619A2" w:rsidRPr="007619A2">
        <w:rPr>
          <w:rFonts w:eastAsiaTheme="minorEastAsia" w:hint="eastAsia"/>
          <w:bCs/>
          <w:lang w:val="en-US" w:eastAsia="zh-CN"/>
        </w:rPr>
        <w:t>signal</w:t>
      </w:r>
      <w:proofErr w:type="spellEnd"/>
      <w:r w:rsidR="007619A2">
        <w:rPr>
          <w:rFonts w:eastAsiaTheme="minorEastAsia" w:hint="eastAsia"/>
          <w:bCs/>
          <w:lang w:val="en-US" w:eastAsia="zh-CN"/>
        </w:rPr>
        <w:t xml:space="preserve"> </w:t>
      </w:r>
      <w:r w:rsidRPr="0057767D">
        <w:rPr>
          <w:rFonts w:eastAsiaTheme="minorEastAsia" w:hint="eastAsia"/>
          <w:bCs/>
          <w:lang w:val="en-US" w:eastAsia="zh-CN"/>
        </w:rPr>
        <w:t xml:space="preserve">is </w:t>
      </w:r>
      <w:r>
        <w:rPr>
          <w:rFonts w:eastAsiaTheme="minorEastAsia" w:hint="eastAsia"/>
          <w:bCs/>
          <w:lang w:val="en-US" w:eastAsia="zh-CN"/>
        </w:rPr>
        <w:t>1.</w:t>
      </w:r>
      <w:r w:rsidRPr="0057767D">
        <w:rPr>
          <w:rFonts w:eastAsiaTheme="minorEastAsia" w:hint="eastAsia"/>
          <w:bCs/>
          <w:lang w:val="en-US" w:eastAsia="zh-CN"/>
        </w:rPr>
        <w:t>2/</w:t>
      </w:r>
      <w:proofErr w:type="spellStart"/>
      <w:r w:rsidRPr="0057767D">
        <w:rPr>
          <w:rFonts w:eastAsiaTheme="minorEastAsia" w:hint="eastAsia"/>
          <w:bCs/>
          <w:lang w:val="en-US" w:eastAsia="zh-CN"/>
        </w:rPr>
        <w:t>Ts</w:t>
      </w:r>
      <w:proofErr w:type="spellEnd"/>
      <w:r>
        <w:rPr>
          <w:rFonts w:eastAsiaTheme="minorEastAsia" w:hint="eastAsia"/>
          <w:bCs/>
          <w:lang w:val="en-US" w:eastAsia="zh-CN"/>
        </w:rPr>
        <w:t xml:space="preserve"> for MSK modulation.</w:t>
      </w:r>
    </w:p>
    <w:p w14:paraId="33E119C9" w14:textId="23784678" w:rsidR="00264703" w:rsidRDefault="00264703" w:rsidP="00FC5A3A">
      <w:pPr>
        <w:spacing w:after="120"/>
        <w:jc w:val="both"/>
        <w:rPr>
          <w:rFonts w:eastAsiaTheme="minorEastAsia"/>
          <w:b/>
          <w:lang w:eastAsia="zh-CN"/>
        </w:rPr>
      </w:pPr>
      <w:r>
        <w:rPr>
          <w:rFonts w:eastAsiaTheme="minorEastAsia" w:hint="eastAsia"/>
          <w:b/>
          <w:lang w:eastAsia="zh-CN"/>
        </w:rPr>
        <w:t xml:space="preserve">Proposal </w:t>
      </w:r>
      <w:r w:rsidR="007619A2">
        <w:rPr>
          <w:rFonts w:eastAsiaTheme="minorEastAsia" w:hint="eastAsia"/>
          <w:b/>
          <w:lang w:eastAsia="zh-CN"/>
        </w:rPr>
        <w:t>13</w:t>
      </w:r>
      <w:r>
        <w:rPr>
          <w:rFonts w:eastAsiaTheme="minorEastAsia" w:hint="eastAsia"/>
          <w:b/>
          <w:lang w:eastAsia="zh-CN"/>
        </w:rPr>
        <w:t xml:space="preserve">: </w:t>
      </w:r>
      <w:r>
        <w:rPr>
          <w:rFonts w:eastAsiaTheme="minorEastAsia" w:hint="eastAsia"/>
          <w:b/>
          <w:bCs/>
          <w:lang w:eastAsia="zh-CN"/>
        </w:rPr>
        <w:t>T</w:t>
      </w:r>
      <w:r w:rsidRPr="00A56B79">
        <w:rPr>
          <w:rFonts w:eastAsiaTheme="minorEastAsia" w:hint="eastAsia"/>
          <w:b/>
          <w:bCs/>
          <w:lang w:eastAsia="zh-CN"/>
        </w:rPr>
        <w:t xml:space="preserve">he occupied BW of each D2R transmission </w:t>
      </w:r>
      <w:r w:rsidR="00BD40F0">
        <w:rPr>
          <w:rFonts w:eastAsiaTheme="minorEastAsia"/>
          <w:b/>
          <w:bCs/>
          <w:lang w:eastAsia="zh-CN"/>
        </w:rPr>
        <w:t>sh</w:t>
      </w:r>
      <w:r>
        <w:rPr>
          <w:rFonts w:eastAsiaTheme="minorEastAsia" w:hint="eastAsia"/>
          <w:b/>
          <w:bCs/>
          <w:lang w:eastAsia="zh-CN"/>
        </w:rPr>
        <w:t>ould</w:t>
      </w:r>
      <w:r w:rsidR="00BD40F0">
        <w:rPr>
          <w:rFonts w:eastAsiaTheme="minorEastAsia"/>
          <w:b/>
          <w:bCs/>
          <w:lang w:val="en-US" w:eastAsia="zh-CN"/>
        </w:rPr>
        <w:t xml:space="preserve"> </w:t>
      </w:r>
      <w:r w:rsidRPr="00A56B79">
        <w:rPr>
          <w:rFonts w:eastAsiaTheme="minorEastAsia" w:hint="eastAsia"/>
          <w:b/>
          <w:bCs/>
          <w:lang w:val="en-US" w:eastAsia="zh-CN"/>
        </w:rPr>
        <w:t>consider</w:t>
      </w:r>
      <w:r w:rsidR="00BD40F0">
        <w:rPr>
          <w:rFonts w:eastAsiaTheme="minorEastAsia"/>
          <w:b/>
          <w:bCs/>
          <w:lang w:val="en-US" w:eastAsia="zh-CN"/>
        </w:rPr>
        <w:t xml:space="preserve"> the guard band in the allocated BW </w:t>
      </w:r>
      <w:r w:rsidRPr="00A56B79">
        <w:rPr>
          <w:rFonts w:eastAsiaTheme="minorEastAsia" w:hint="eastAsia"/>
          <w:b/>
          <w:bCs/>
          <w:lang w:val="en-US" w:eastAsia="zh-CN"/>
        </w:rPr>
        <w:t>as (1+</w:t>
      </w:r>
      <w:r w:rsidRPr="00A56B79">
        <w:rPr>
          <w:rFonts w:eastAsiaTheme="minorEastAsia"/>
          <w:b/>
          <w:bCs/>
          <w:lang w:val="en-US" w:eastAsia="zh-CN"/>
        </w:rPr>
        <w:t>α</w:t>
      </w:r>
      <w:r w:rsidRPr="00A56B79">
        <w:rPr>
          <w:rFonts w:eastAsiaTheme="minorEastAsia" w:hint="eastAsia"/>
          <w:b/>
          <w:bCs/>
          <w:lang w:val="en-US" w:eastAsia="zh-CN"/>
        </w:rPr>
        <w:t xml:space="preserve">) * </w:t>
      </w:r>
      <w:proofErr w:type="spellStart"/>
      <w:r w:rsidRPr="00A56B79">
        <w:rPr>
          <w:rFonts w:eastAsiaTheme="minorEastAsia" w:hint="eastAsia"/>
          <w:b/>
          <w:bCs/>
          <w:lang w:val="en-US" w:eastAsia="zh-CN"/>
        </w:rPr>
        <w:t>BW_</w:t>
      </w:r>
      <w:r w:rsidR="007619A2" w:rsidRPr="007619A2">
        <w:rPr>
          <w:rFonts w:eastAsiaTheme="minorEastAsia" w:hint="eastAsia"/>
          <w:b/>
          <w:bCs/>
          <w:lang w:val="en-US" w:eastAsia="zh-CN"/>
        </w:rPr>
        <w:t>signal</w:t>
      </w:r>
      <w:proofErr w:type="spellEnd"/>
      <w:r w:rsidRPr="00A56B79">
        <w:rPr>
          <w:rFonts w:eastAsiaTheme="minorEastAsia" w:hint="eastAsia"/>
          <w:b/>
          <w:bCs/>
          <w:lang w:val="en-US" w:eastAsia="zh-CN"/>
        </w:rPr>
        <w:t xml:space="preserve">, where </w:t>
      </w:r>
      <w:r w:rsidRPr="00A56B79">
        <w:rPr>
          <w:rFonts w:eastAsiaTheme="minorEastAsia"/>
          <w:b/>
          <w:bCs/>
          <w:lang w:val="en-US" w:eastAsia="zh-CN"/>
        </w:rPr>
        <w:t>α</w:t>
      </w:r>
      <w:r w:rsidRPr="00A56B79">
        <w:rPr>
          <w:rFonts w:eastAsiaTheme="minorEastAsia" w:hint="eastAsia"/>
          <w:b/>
          <w:bCs/>
          <w:lang w:val="en-US" w:eastAsia="zh-CN"/>
        </w:rPr>
        <w:t xml:space="preserve"> is the effect factor related to the SFO and CFO and </w:t>
      </w:r>
      <w:proofErr w:type="spellStart"/>
      <w:r w:rsidRPr="00A56B79">
        <w:rPr>
          <w:rFonts w:eastAsiaTheme="minorEastAsia" w:hint="eastAsia"/>
          <w:b/>
          <w:bCs/>
          <w:lang w:val="en-US" w:eastAsia="zh-CN"/>
        </w:rPr>
        <w:t>BW_</w:t>
      </w:r>
      <w:r w:rsidR="007619A2" w:rsidRPr="007619A2">
        <w:rPr>
          <w:rFonts w:eastAsiaTheme="minorEastAsia" w:hint="eastAsia"/>
          <w:b/>
          <w:bCs/>
          <w:lang w:val="en-US" w:eastAsia="zh-CN"/>
        </w:rPr>
        <w:t>signal</w:t>
      </w:r>
      <w:proofErr w:type="spellEnd"/>
      <w:r w:rsidR="007619A2">
        <w:rPr>
          <w:rFonts w:eastAsiaTheme="minorEastAsia" w:hint="eastAsia"/>
          <w:b/>
          <w:bCs/>
          <w:lang w:val="en-US" w:eastAsia="zh-CN"/>
        </w:rPr>
        <w:t xml:space="preserve"> </w:t>
      </w:r>
      <w:r w:rsidRPr="00A56B79">
        <w:rPr>
          <w:rFonts w:eastAsiaTheme="minorEastAsia" w:hint="eastAsia"/>
          <w:b/>
          <w:bCs/>
          <w:lang w:val="en-US" w:eastAsia="zh-CN"/>
        </w:rPr>
        <w:t>is the bandwidth of the D2R signal.</w:t>
      </w:r>
    </w:p>
    <w:p w14:paraId="729FBDDE" w14:textId="77777777" w:rsidR="000836A2" w:rsidRPr="00235A47" w:rsidRDefault="00D250B5" w:rsidP="000925EC">
      <w:pPr>
        <w:pStyle w:val="21"/>
        <w:spacing w:before="240"/>
        <w:ind w:left="696" w:hangingChars="289" w:hanging="696"/>
        <w:rPr>
          <w:rFonts w:eastAsiaTheme="minorEastAsia"/>
          <w:b/>
          <w:sz w:val="24"/>
          <w:szCs w:val="24"/>
          <w:lang w:val="en-US" w:eastAsia="zh-CN"/>
        </w:rPr>
      </w:pPr>
      <w:bookmarkStart w:id="58" w:name="OLE_LINK589"/>
      <w:bookmarkStart w:id="59" w:name="OLE_LINK174"/>
      <w:bookmarkStart w:id="60" w:name="OLE_LINK145"/>
      <w:bookmarkStart w:id="61" w:name="OLE_LINK588"/>
      <w:bookmarkEnd w:id="29"/>
      <w:bookmarkEnd w:id="30"/>
      <w:bookmarkEnd w:id="31"/>
      <w:bookmarkEnd w:id="32"/>
      <w:bookmarkEnd w:id="43"/>
      <w:bookmarkEnd w:id="44"/>
      <w:bookmarkEnd w:id="45"/>
      <w:bookmarkEnd w:id="46"/>
      <w:bookmarkEnd w:id="47"/>
      <w:r w:rsidRPr="00235A47">
        <w:rPr>
          <w:rFonts w:eastAsiaTheme="minorEastAsia"/>
          <w:b/>
          <w:sz w:val="24"/>
          <w:szCs w:val="24"/>
          <w:lang w:val="en-US" w:eastAsia="zh-CN"/>
        </w:rPr>
        <w:t xml:space="preserve">Channel coding enhancements </w:t>
      </w:r>
    </w:p>
    <w:p w14:paraId="7543EBD3" w14:textId="3775D749" w:rsidR="000836A2" w:rsidRDefault="00D250B5" w:rsidP="00FC5A3A">
      <w:pPr>
        <w:spacing w:after="120"/>
        <w:jc w:val="both"/>
        <w:rPr>
          <w:rFonts w:eastAsiaTheme="minorEastAsia"/>
          <w:bCs/>
          <w:lang w:eastAsia="zh-CN"/>
        </w:rPr>
      </w:pPr>
      <w:r>
        <w:rPr>
          <w:rFonts w:eastAsiaTheme="minorEastAsia"/>
          <w:bCs/>
          <w:lang w:eastAsia="zh-CN"/>
        </w:rPr>
        <w:t xml:space="preserve">For Rel-20 A-IoT, the design target of </w:t>
      </w:r>
      <w:r w:rsidR="008609F5">
        <w:rPr>
          <w:rFonts w:eastAsiaTheme="minorEastAsia"/>
          <w:bCs/>
          <w:lang w:eastAsia="zh-CN"/>
        </w:rPr>
        <w:t>Device</w:t>
      </w:r>
      <w:r>
        <w:rPr>
          <w:rFonts w:eastAsiaTheme="minorEastAsia"/>
          <w:bCs/>
          <w:lang w:eastAsia="zh-CN"/>
        </w:rPr>
        <w:t xml:space="preserve"> 2b/C coverage is the maximum distance of 50-500 m for outdoor scenario </w:t>
      </w:r>
      <w:r>
        <w:rPr>
          <w:rFonts w:eastAsiaTheme="minorEastAsia"/>
          <w:bCs/>
          <w:lang w:eastAsia="zh-CN"/>
        </w:rPr>
        <w:fldChar w:fldCharType="begin"/>
      </w:r>
      <w:r>
        <w:rPr>
          <w:rFonts w:eastAsiaTheme="minorEastAsia"/>
          <w:bCs/>
          <w:lang w:eastAsia="zh-CN"/>
        </w:rPr>
        <w:instrText xml:space="preserve"> REF _Ref157435508 \r \h  \* MERGEFORMAT </w:instrText>
      </w:r>
      <w:r>
        <w:rPr>
          <w:rFonts w:eastAsiaTheme="minorEastAsia"/>
          <w:bCs/>
          <w:lang w:eastAsia="zh-CN"/>
        </w:rPr>
      </w:r>
      <w:r>
        <w:rPr>
          <w:rFonts w:eastAsiaTheme="minorEastAsia"/>
          <w:bCs/>
          <w:lang w:eastAsia="zh-CN"/>
        </w:rPr>
        <w:fldChar w:fldCharType="separate"/>
      </w:r>
      <w:r w:rsidR="000A3ABA">
        <w:rPr>
          <w:rFonts w:eastAsiaTheme="minorEastAsia"/>
          <w:bCs/>
          <w:lang w:eastAsia="zh-CN"/>
        </w:rPr>
        <w:t>[1]</w:t>
      </w:r>
      <w:r>
        <w:rPr>
          <w:rFonts w:eastAsiaTheme="minorEastAsia"/>
          <w:bCs/>
          <w:lang w:eastAsia="zh-CN"/>
        </w:rPr>
        <w:fldChar w:fldCharType="end"/>
      </w:r>
      <w:r>
        <w:rPr>
          <w:rFonts w:eastAsiaTheme="minorEastAsia"/>
          <w:bCs/>
          <w:lang w:eastAsia="zh-CN"/>
        </w:rPr>
        <w:t>. The techniques battling the multi-path fading channel, such as channel coding schemes including line coding, FEC coding and repetition coding should be studied for improving the detection performance.</w:t>
      </w:r>
      <w:r w:rsidR="004434E6">
        <w:rPr>
          <w:rFonts w:eastAsiaTheme="minorEastAsia"/>
          <w:bCs/>
          <w:lang w:eastAsia="zh-CN"/>
        </w:rPr>
        <w:t xml:space="preserve"> </w:t>
      </w:r>
    </w:p>
    <w:p w14:paraId="49BAF95C" w14:textId="77777777" w:rsidR="000836A2" w:rsidRDefault="00D250B5">
      <w:pPr>
        <w:pStyle w:val="31"/>
      </w:pPr>
      <w:bookmarkStart w:id="62" w:name="OLE_LINK8"/>
      <w:bookmarkStart w:id="63" w:name="OLE_LINK7"/>
      <w:bookmarkStart w:id="64" w:name="_Ref210036561"/>
      <w:r>
        <w:t>Channel coding</w:t>
      </w:r>
      <w:bookmarkEnd w:id="62"/>
      <w:bookmarkEnd w:id="63"/>
      <w:r>
        <w:t xml:space="preserve"> for R2D signals</w:t>
      </w:r>
      <w:bookmarkEnd w:id="64"/>
    </w:p>
    <w:p w14:paraId="24FD1411" w14:textId="6F1B6AAB" w:rsidR="000836A2" w:rsidRDefault="00D250B5" w:rsidP="00DE6543">
      <w:pPr>
        <w:spacing w:before="120" w:afterLines="50" w:after="120"/>
        <w:jc w:val="both"/>
        <w:rPr>
          <w:rFonts w:eastAsiaTheme="minorEastAsia"/>
          <w:bCs/>
          <w:lang w:eastAsia="zh-CN"/>
        </w:rPr>
      </w:pPr>
      <w:r>
        <w:rPr>
          <w:rFonts w:eastAsiaTheme="minorEastAsia"/>
          <w:lang w:val="en-US" w:eastAsia="zh-CN"/>
        </w:rPr>
        <w:t>Rel-19 A-</w:t>
      </w:r>
      <w:proofErr w:type="spellStart"/>
      <w:r>
        <w:rPr>
          <w:rFonts w:eastAsiaTheme="minorEastAsia"/>
          <w:lang w:val="en-US" w:eastAsia="zh-CN"/>
        </w:rPr>
        <w:t>IoT</w:t>
      </w:r>
      <w:proofErr w:type="spellEnd"/>
      <w:r>
        <w:rPr>
          <w:rFonts w:eastAsiaTheme="minorEastAsia"/>
          <w:lang w:val="en-US" w:eastAsia="zh-CN"/>
        </w:rPr>
        <w:t xml:space="preserve"> focuses on </w:t>
      </w:r>
      <w:r w:rsidR="008609F5">
        <w:rPr>
          <w:rFonts w:eastAsiaTheme="minorEastAsia"/>
          <w:bCs/>
          <w:lang w:eastAsia="zh-CN"/>
        </w:rPr>
        <w:t>Device</w:t>
      </w:r>
      <w:r>
        <w:rPr>
          <w:bCs/>
          <w:lang w:eastAsia="zh-CN"/>
        </w:rPr>
        <w:t xml:space="preserve"> 1</w:t>
      </w:r>
      <w:r>
        <w:rPr>
          <w:rFonts w:eastAsiaTheme="minorEastAsia"/>
          <w:bCs/>
          <w:lang w:eastAsia="zh-CN"/>
        </w:rPr>
        <w:t xml:space="preserve"> </w:t>
      </w:r>
      <w:r>
        <w:rPr>
          <w:rFonts w:eastAsia="等线"/>
          <w:lang w:eastAsia="zh-CN"/>
        </w:rPr>
        <w:t>for D1T1</w:t>
      </w:r>
      <w:r>
        <w:rPr>
          <w:rFonts w:eastAsiaTheme="minorEastAsia"/>
          <w:bCs/>
          <w:lang w:eastAsia="zh-CN"/>
        </w:rPr>
        <w:t xml:space="preserve"> scenario with </w:t>
      </w:r>
      <w:r>
        <w:rPr>
          <w:rFonts w:eastAsia="宋体"/>
          <w:lang w:val="en-US" w:eastAsia="zh-CN"/>
        </w:rPr>
        <w:t>c</w:t>
      </w:r>
      <w:r>
        <w:rPr>
          <w:rFonts w:eastAsia="宋体"/>
          <w:lang w:val="en-US" w:eastAsia="ja-JP"/>
        </w:rPr>
        <w:t>overage design target</w:t>
      </w:r>
      <w:r>
        <w:rPr>
          <w:rFonts w:eastAsia="宋体"/>
          <w:lang w:val="en-US" w:eastAsia="zh-CN"/>
        </w:rPr>
        <w:t xml:space="preserve"> </w:t>
      </w:r>
      <w:r>
        <w:rPr>
          <w:rFonts w:eastAsia="等线"/>
          <w:lang w:eastAsia="zh-CN"/>
        </w:rPr>
        <w:t>of 15m</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_Ref205282844 \r \h </w:instrText>
      </w:r>
      <w:r>
        <w:rPr>
          <w:rFonts w:eastAsiaTheme="minorEastAsia"/>
          <w:lang w:val="en-US" w:eastAsia="zh-CN"/>
        </w:rPr>
      </w:r>
      <w:r>
        <w:rPr>
          <w:rFonts w:eastAsiaTheme="minorEastAsia"/>
          <w:lang w:val="en-US" w:eastAsia="zh-CN"/>
        </w:rPr>
        <w:fldChar w:fldCharType="separate"/>
      </w:r>
      <w:r w:rsidR="000A3ABA">
        <w:rPr>
          <w:rFonts w:eastAsiaTheme="minorEastAsia"/>
          <w:lang w:val="en-US" w:eastAsia="zh-CN"/>
        </w:rPr>
        <w:t>[4]</w:t>
      </w:r>
      <w:r>
        <w:rPr>
          <w:rFonts w:eastAsiaTheme="minorEastAsia"/>
          <w:lang w:val="en-US" w:eastAsia="zh-CN"/>
        </w:rPr>
        <w:fldChar w:fldCharType="end"/>
      </w:r>
      <w:r>
        <w:rPr>
          <w:rFonts w:eastAsiaTheme="minorEastAsia"/>
          <w:lang w:val="en-US" w:eastAsia="zh-CN"/>
        </w:rPr>
        <w:t xml:space="preserve">. Due to the limitation of the power supply of passive </w:t>
      </w:r>
      <w:r w:rsidR="008609F5">
        <w:rPr>
          <w:rFonts w:eastAsiaTheme="minorEastAsia"/>
          <w:lang w:val="en-US" w:eastAsia="zh-CN"/>
        </w:rPr>
        <w:t>Device</w:t>
      </w:r>
      <w:r>
        <w:rPr>
          <w:rFonts w:eastAsiaTheme="minorEastAsia"/>
          <w:lang w:val="en-US" w:eastAsia="zh-CN"/>
        </w:rPr>
        <w:t xml:space="preserve"> 1, only </w:t>
      </w:r>
      <w:r>
        <w:rPr>
          <w:rFonts w:eastAsia="宋体"/>
          <w:lang w:val="en-US" w:eastAsia="ja-JP"/>
        </w:rPr>
        <w:t xml:space="preserve">Manchester line code </w:t>
      </w:r>
      <w:r>
        <w:rPr>
          <w:rFonts w:eastAsia="宋体"/>
          <w:lang w:val="en-US" w:eastAsia="zh-CN"/>
        </w:rPr>
        <w:t xml:space="preserve">without repetition operation </w:t>
      </w:r>
      <w:r>
        <w:rPr>
          <w:rFonts w:eastAsiaTheme="minorEastAsia"/>
          <w:lang w:val="en-US" w:eastAsia="zh-CN"/>
        </w:rPr>
        <w:t xml:space="preserve">was specified in Rel-19 A-IoT R2D signals with </w:t>
      </w:r>
      <w:r>
        <w:rPr>
          <w:rFonts w:eastAsia="等线"/>
        </w:rPr>
        <w:t>the bit-to-chip mapping</w:t>
      </w:r>
      <w:r>
        <w:rPr>
          <w:rFonts w:eastAsia="等线"/>
          <w:lang w:eastAsia="zh-CN"/>
        </w:rPr>
        <w:t xml:space="preserve"> of </w:t>
      </w:r>
      <w:r>
        <w:rPr>
          <w:rFonts w:eastAsia="等线"/>
          <w:bCs/>
          <w:lang w:eastAsia="zh-CN"/>
        </w:rPr>
        <w:t xml:space="preserve">bit 0→chips{10}, bit 1→chips{01} </w:t>
      </w:r>
      <w:r>
        <w:rPr>
          <w:rFonts w:eastAsia="等线"/>
          <w:bCs/>
          <w:lang w:eastAsia="zh-CN"/>
        </w:rPr>
        <w:fldChar w:fldCharType="begin"/>
      </w:r>
      <w:r>
        <w:rPr>
          <w:rFonts w:eastAsia="等线"/>
          <w:bCs/>
          <w:lang w:eastAsia="zh-CN"/>
        </w:rPr>
        <w:instrText xml:space="preserve"> REF _Ref205221164 \r \h </w:instrText>
      </w:r>
      <w:r>
        <w:rPr>
          <w:rFonts w:eastAsia="等线"/>
          <w:bCs/>
          <w:lang w:eastAsia="zh-CN"/>
        </w:rPr>
      </w:r>
      <w:r>
        <w:rPr>
          <w:rFonts w:eastAsia="等线"/>
          <w:bCs/>
          <w:lang w:eastAsia="zh-CN"/>
        </w:rPr>
        <w:fldChar w:fldCharType="separate"/>
      </w:r>
      <w:r w:rsidR="000A3ABA">
        <w:rPr>
          <w:rFonts w:eastAsia="等线"/>
          <w:bCs/>
          <w:lang w:eastAsia="zh-CN"/>
        </w:rPr>
        <w:t>[5]</w:t>
      </w:r>
      <w:r>
        <w:rPr>
          <w:rFonts w:eastAsia="等线"/>
          <w:bCs/>
          <w:lang w:eastAsia="zh-CN"/>
        </w:rPr>
        <w:fldChar w:fldCharType="end"/>
      </w:r>
      <w:r>
        <w:rPr>
          <w:rFonts w:eastAsiaTheme="minorEastAsia"/>
          <w:lang w:val="en-US" w:eastAsia="zh-CN"/>
        </w:rPr>
        <w:t xml:space="preserve">. </w:t>
      </w:r>
      <w:bookmarkStart w:id="65" w:name="OLE_LINK70"/>
      <w:bookmarkStart w:id="66" w:name="OLE_LINK73"/>
      <w:r>
        <w:rPr>
          <w:rFonts w:eastAsiaTheme="minorEastAsia"/>
          <w:bCs/>
          <w:lang w:eastAsia="zh-CN"/>
        </w:rPr>
        <w:t xml:space="preserve">For </w:t>
      </w:r>
      <w:r>
        <w:rPr>
          <w:rFonts w:eastAsia="等线"/>
          <w:lang w:eastAsia="zh-CN"/>
        </w:rPr>
        <w:t>outdoor</w:t>
      </w:r>
      <w:r>
        <w:rPr>
          <w:rFonts w:eastAsia="等线"/>
        </w:rPr>
        <w:t xml:space="preserve"> scenario with topology 1</w:t>
      </w:r>
      <w:r>
        <w:rPr>
          <w:rFonts w:eastAsiaTheme="minorEastAsia"/>
          <w:bCs/>
          <w:lang w:eastAsia="zh-CN"/>
        </w:rPr>
        <w:t xml:space="preserve">, multipath fading channels and inter-chip interference would degrade the detection performance of R2D signals significantly, as discussed in section 2.1 and our contribution </w:t>
      </w:r>
      <w:r>
        <w:rPr>
          <w:rFonts w:eastAsiaTheme="minorEastAsia"/>
          <w:bCs/>
          <w:lang w:eastAsia="zh-CN"/>
        </w:rPr>
        <w:fldChar w:fldCharType="begin"/>
      </w:r>
      <w:r>
        <w:rPr>
          <w:rFonts w:eastAsiaTheme="minorEastAsia"/>
          <w:bCs/>
          <w:lang w:eastAsia="zh-CN"/>
        </w:rPr>
        <w:instrText xml:space="preserve"> REF _Ref188693997 \r \h </w:instrText>
      </w:r>
      <w:r>
        <w:rPr>
          <w:rFonts w:eastAsiaTheme="minorEastAsia"/>
          <w:bCs/>
          <w:lang w:eastAsia="zh-CN"/>
        </w:rPr>
      </w:r>
      <w:r>
        <w:rPr>
          <w:rFonts w:eastAsiaTheme="minorEastAsia"/>
          <w:bCs/>
          <w:lang w:eastAsia="zh-CN"/>
        </w:rPr>
        <w:fldChar w:fldCharType="separate"/>
      </w:r>
      <w:r w:rsidR="000A3ABA">
        <w:rPr>
          <w:rFonts w:eastAsiaTheme="minorEastAsia"/>
          <w:bCs/>
          <w:lang w:eastAsia="zh-CN"/>
        </w:rPr>
        <w:t>[7]</w:t>
      </w:r>
      <w:r>
        <w:rPr>
          <w:rFonts w:eastAsiaTheme="minorEastAsia"/>
          <w:bCs/>
          <w:lang w:eastAsia="zh-CN"/>
        </w:rPr>
        <w:fldChar w:fldCharType="end"/>
      </w:r>
      <w:r>
        <w:rPr>
          <w:rFonts w:eastAsiaTheme="minorEastAsia"/>
          <w:bCs/>
          <w:lang w:eastAsia="zh-CN"/>
        </w:rPr>
        <w:t>. To support robust R2D transmission, channel coding enhancement for R2D channel should be studied.</w:t>
      </w:r>
    </w:p>
    <w:bookmarkEnd w:id="65"/>
    <w:bookmarkEnd w:id="66"/>
    <w:p w14:paraId="23A7FC46" w14:textId="77777777" w:rsidR="000836A2" w:rsidRDefault="00D250B5" w:rsidP="00E46178">
      <w:pPr>
        <w:spacing w:before="120" w:afterLines="50" w:after="120"/>
        <w:jc w:val="both"/>
        <w:rPr>
          <w:rFonts w:eastAsiaTheme="minorEastAsia"/>
          <w:b/>
          <w:bCs/>
          <w:u w:val="single"/>
          <w:lang w:eastAsia="zh-CN"/>
        </w:rPr>
      </w:pPr>
      <w:r>
        <w:rPr>
          <w:rFonts w:eastAsiaTheme="minorEastAsia"/>
          <w:b/>
          <w:bCs/>
          <w:u w:val="single"/>
          <w:lang w:eastAsia="zh-CN"/>
        </w:rPr>
        <w:t>R2D FEC code</w:t>
      </w:r>
    </w:p>
    <w:p w14:paraId="6E420435" w14:textId="6628E0B9" w:rsidR="000836A2" w:rsidRDefault="00D250B5" w:rsidP="00FC5A3A">
      <w:pPr>
        <w:spacing w:afterLines="50" w:after="120"/>
        <w:jc w:val="both"/>
        <w:rPr>
          <w:rFonts w:eastAsiaTheme="minorEastAsia"/>
          <w:lang w:val="en-US" w:eastAsia="zh-CN"/>
        </w:rPr>
      </w:pPr>
      <w:r>
        <w:rPr>
          <w:rFonts w:eastAsiaTheme="minorEastAsia"/>
          <w:lang w:val="en-US" w:eastAsia="zh-CN"/>
        </w:rPr>
        <w:t>FEC (</w:t>
      </w:r>
      <w:r>
        <w:rPr>
          <w:rFonts w:eastAsia="等线"/>
          <w:lang w:eastAsia="zh-CN"/>
        </w:rPr>
        <w:t>Forward Error Correction</w:t>
      </w:r>
      <w:r>
        <w:rPr>
          <w:rFonts w:eastAsiaTheme="minorEastAsia"/>
          <w:lang w:val="en-US" w:eastAsia="zh-CN"/>
        </w:rPr>
        <w:t>) codes are used for battling the fading radio channel and included in both data channel and control channels in NR. Detailed NR channel coding schemes for DL and UL are given in</w:t>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_Ref206139714 \h  \* MERGEFORMAT </w:instrText>
      </w:r>
      <w:r>
        <w:rPr>
          <w:rFonts w:eastAsiaTheme="minorEastAsia"/>
          <w:lang w:val="en-US" w:eastAsia="zh-CN"/>
        </w:rPr>
      </w:r>
      <w:r>
        <w:rPr>
          <w:rFonts w:eastAsiaTheme="minorEastAsia"/>
          <w:lang w:val="en-US" w:eastAsia="zh-CN"/>
        </w:rPr>
        <w:fldChar w:fldCharType="separate"/>
      </w:r>
      <w:r w:rsidR="000A3ABA" w:rsidRPr="00FC5A3A">
        <w:t>Table 4</w:t>
      </w:r>
      <w:r>
        <w:rPr>
          <w:rFonts w:eastAsiaTheme="minorEastAsia"/>
          <w:lang w:val="en-US" w:eastAsia="zh-CN"/>
        </w:rPr>
        <w:fldChar w:fldCharType="end"/>
      </w:r>
      <w:r>
        <w:rPr>
          <w:rFonts w:eastAsiaTheme="minorEastAsia" w:hint="eastAsia"/>
          <w:lang w:val="en-US" w:eastAsia="zh-CN"/>
        </w:rPr>
        <w:t>.</w:t>
      </w:r>
      <w:r>
        <w:rPr>
          <w:rFonts w:eastAsiaTheme="minorEastAsia"/>
          <w:lang w:val="en-US" w:eastAsia="zh-CN"/>
        </w:rPr>
        <w:t xml:space="preserve"> </w:t>
      </w:r>
    </w:p>
    <w:p w14:paraId="75A849E1" w14:textId="66711B8C" w:rsidR="000836A2" w:rsidRDefault="00D250B5">
      <w:pPr>
        <w:pStyle w:val="ab"/>
        <w:keepNext/>
        <w:spacing w:afterLines="50" w:after="120"/>
        <w:jc w:val="center"/>
        <w:rPr>
          <w:rFonts w:eastAsiaTheme="minorEastAsia"/>
          <w:b w:val="0"/>
          <w:lang w:eastAsia="zh-CN"/>
        </w:rPr>
      </w:pPr>
      <w:bookmarkStart w:id="67" w:name="_Ref206139714"/>
      <w:r>
        <w:rPr>
          <w:b w:val="0"/>
        </w:rPr>
        <w:t xml:space="preserve">Table </w:t>
      </w:r>
      <w:r>
        <w:fldChar w:fldCharType="begin"/>
      </w:r>
      <w:r>
        <w:rPr>
          <w:b w:val="0"/>
        </w:rPr>
        <w:instrText xml:space="preserve"> SEQ Table \* ARABIC </w:instrText>
      </w:r>
      <w:r>
        <w:fldChar w:fldCharType="separate"/>
      </w:r>
      <w:r w:rsidR="000A3ABA">
        <w:rPr>
          <w:b w:val="0"/>
          <w:noProof/>
        </w:rPr>
        <w:t>4</w:t>
      </w:r>
      <w:r>
        <w:fldChar w:fldCharType="end"/>
      </w:r>
      <w:bookmarkEnd w:id="67"/>
      <w:r>
        <w:rPr>
          <w:rFonts w:eastAsiaTheme="minorEastAsia"/>
          <w:b w:val="0"/>
          <w:lang w:eastAsia="zh-CN"/>
        </w:rPr>
        <w:t>: NR channel coding schemes</w:t>
      </w:r>
    </w:p>
    <w:tbl>
      <w:tblPr>
        <w:tblStyle w:val="aff7"/>
        <w:tblW w:w="0" w:type="auto"/>
        <w:jc w:val="center"/>
        <w:tblLook w:val="04A0" w:firstRow="1" w:lastRow="0" w:firstColumn="1" w:lastColumn="0" w:noHBand="0" w:noVBand="1"/>
      </w:tblPr>
      <w:tblGrid>
        <w:gridCol w:w="2376"/>
        <w:gridCol w:w="2977"/>
        <w:gridCol w:w="1418"/>
        <w:gridCol w:w="1418"/>
      </w:tblGrid>
      <w:tr w:rsidR="000836A2" w14:paraId="1636D60A" w14:textId="77777777">
        <w:trPr>
          <w:jc w:val="center"/>
        </w:trPr>
        <w:tc>
          <w:tcPr>
            <w:tcW w:w="237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4273AD7" w14:textId="77777777" w:rsidR="000836A2" w:rsidRDefault="00D250B5">
            <w:pPr>
              <w:spacing w:after="0" w:line="360" w:lineRule="auto"/>
              <w:jc w:val="center"/>
              <w:rPr>
                <w:rFonts w:eastAsiaTheme="minorEastAsia"/>
                <w:lang w:val="en-US" w:eastAsia="zh-CN"/>
              </w:rPr>
            </w:pPr>
            <w:r>
              <w:rPr>
                <w:rFonts w:eastAsiaTheme="minorEastAsia"/>
                <w:b/>
                <w:bCs/>
                <w:lang w:val="en-US" w:eastAsia="zh-CN"/>
              </w:rPr>
              <w:t>PDSCH/PUSCH</w:t>
            </w:r>
          </w:p>
        </w:tc>
        <w:tc>
          <w:tcPr>
            <w:tcW w:w="2977"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0093EEC" w14:textId="77777777" w:rsidR="000836A2" w:rsidRDefault="00D250B5">
            <w:pPr>
              <w:spacing w:after="0" w:line="360" w:lineRule="auto"/>
              <w:jc w:val="center"/>
              <w:rPr>
                <w:rFonts w:eastAsiaTheme="minorEastAsia"/>
                <w:lang w:val="en-US" w:eastAsia="zh-CN"/>
              </w:rPr>
            </w:pPr>
            <w:r>
              <w:rPr>
                <w:rFonts w:eastAsiaTheme="minorEastAsia"/>
                <w:b/>
                <w:bCs/>
                <w:lang w:val="en-US" w:eastAsia="zh-CN"/>
              </w:rPr>
              <w:t>UCI</w:t>
            </w:r>
          </w:p>
        </w:tc>
        <w:tc>
          <w:tcPr>
            <w:tcW w:w="141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7DBF9E06" w14:textId="77777777" w:rsidR="000836A2" w:rsidRDefault="00D250B5">
            <w:pPr>
              <w:spacing w:after="0" w:line="360" w:lineRule="auto"/>
              <w:jc w:val="center"/>
              <w:rPr>
                <w:rFonts w:eastAsiaTheme="minorEastAsia"/>
                <w:lang w:val="en-US" w:eastAsia="zh-CN"/>
              </w:rPr>
            </w:pPr>
            <w:r>
              <w:rPr>
                <w:rFonts w:eastAsiaTheme="minorEastAsia"/>
                <w:b/>
                <w:bCs/>
                <w:lang w:val="en-US" w:eastAsia="zh-CN"/>
              </w:rPr>
              <w:t>DCI</w:t>
            </w:r>
          </w:p>
        </w:tc>
        <w:tc>
          <w:tcPr>
            <w:tcW w:w="141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B1E5886" w14:textId="77777777" w:rsidR="000836A2" w:rsidRDefault="00D250B5">
            <w:pPr>
              <w:spacing w:after="0" w:line="360" w:lineRule="auto"/>
              <w:jc w:val="center"/>
              <w:rPr>
                <w:rFonts w:eastAsiaTheme="minorEastAsia"/>
                <w:b/>
                <w:bCs/>
                <w:lang w:val="en-US" w:eastAsia="zh-CN"/>
              </w:rPr>
            </w:pPr>
            <w:r>
              <w:rPr>
                <w:rFonts w:eastAsiaTheme="minorEastAsia"/>
                <w:b/>
                <w:bCs/>
                <w:lang w:val="en-US" w:eastAsia="zh-CN"/>
              </w:rPr>
              <w:t>D2R</w:t>
            </w:r>
          </w:p>
        </w:tc>
      </w:tr>
      <w:tr w:rsidR="000836A2" w14:paraId="7AFD8AB7" w14:textId="77777777">
        <w:trPr>
          <w:trHeight w:val="117"/>
          <w:jc w:val="center"/>
        </w:trPr>
        <w:tc>
          <w:tcPr>
            <w:tcW w:w="2376" w:type="dxa"/>
            <w:vMerge w:val="restart"/>
            <w:tcBorders>
              <w:top w:val="single" w:sz="4" w:space="0" w:color="auto"/>
              <w:left w:val="single" w:sz="4" w:space="0" w:color="auto"/>
              <w:bottom w:val="single" w:sz="4" w:space="0" w:color="auto"/>
              <w:right w:val="single" w:sz="4" w:space="0" w:color="auto"/>
            </w:tcBorders>
            <w:vAlign w:val="center"/>
          </w:tcPr>
          <w:p w14:paraId="50BDEA70" w14:textId="77777777" w:rsidR="000836A2" w:rsidRDefault="00D250B5">
            <w:pPr>
              <w:spacing w:after="0" w:line="360" w:lineRule="auto"/>
              <w:jc w:val="center"/>
              <w:rPr>
                <w:rFonts w:eastAsiaTheme="minorEastAsia"/>
                <w:lang w:val="en-US" w:eastAsia="zh-CN"/>
              </w:rPr>
            </w:pPr>
            <w:r>
              <w:rPr>
                <w:rFonts w:eastAsiaTheme="minorEastAsia"/>
                <w:lang w:val="en-US" w:eastAsia="zh-CN"/>
              </w:rPr>
              <w:t>BG#1 based LDPC</w:t>
            </w:r>
          </w:p>
        </w:tc>
        <w:tc>
          <w:tcPr>
            <w:tcW w:w="2977" w:type="dxa"/>
            <w:tcBorders>
              <w:top w:val="single" w:sz="4" w:space="0" w:color="auto"/>
              <w:left w:val="single" w:sz="4" w:space="0" w:color="auto"/>
              <w:bottom w:val="single" w:sz="4" w:space="0" w:color="auto"/>
              <w:right w:val="single" w:sz="4" w:space="0" w:color="auto"/>
            </w:tcBorders>
            <w:vAlign w:val="center"/>
          </w:tcPr>
          <w:p w14:paraId="20D7BC5B" w14:textId="776C0B36" w:rsidR="000836A2" w:rsidRDefault="00D250B5">
            <w:pPr>
              <w:spacing w:after="0" w:line="360" w:lineRule="auto"/>
              <w:rPr>
                <w:rFonts w:eastAsiaTheme="minorEastAsia"/>
                <w:b/>
                <w:sz w:val="22"/>
                <w:lang w:val="en-US" w:eastAsia="zh-CN"/>
              </w:rPr>
            </w:pPr>
            <w:r>
              <w:rPr>
                <w:rFonts w:eastAsiaTheme="minorEastAsia"/>
                <w:lang w:val="en-US" w:eastAsia="zh-CN"/>
              </w:rPr>
              <w:t>1bit</w:t>
            </w:r>
            <w:r w:rsidR="004434E6">
              <w:rPr>
                <w:rFonts w:eastAsiaTheme="minorEastAsia"/>
                <w:lang w:val="en-US" w:eastAsia="zh-CN"/>
              </w:rPr>
              <w:t xml:space="preserve"> </w:t>
            </w:r>
            <w:r>
              <w:rPr>
                <w:rFonts w:eastAsiaTheme="minorEastAsia"/>
                <w:lang w:val="en-US" w:eastAsia="zh-CN"/>
              </w:rPr>
              <w:t xml:space="preserve">      </w:t>
            </w:r>
            <w:r>
              <w:rPr>
                <w:rFonts w:eastAsiaTheme="minorEastAsia" w:hint="eastAsia"/>
                <w:lang w:val="en-US" w:eastAsia="zh-CN"/>
              </w:rPr>
              <w:t xml:space="preserve">     </w:t>
            </w:r>
            <w:r>
              <w:rPr>
                <w:rFonts w:eastAsiaTheme="minorEastAsia"/>
                <w:lang w:val="en-US" w:eastAsia="zh-CN"/>
              </w:rPr>
              <w:t>Repetition code</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0F61B798" w14:textId="77777777" w:rsidR="000836A2" w:rsidRDefault="00D250B5">
            <w:pPr>
              <w:spacing w:after="0" w:line="360" w:lineRule="auto"/>
              <w:jc w:val="center"/>
              <w:rPr>
                <w:rFonts w:eastAsiaTheme="minorEastAsia"/>
                <w:b/>
                <w:sz w:val="22"/>
                <w:lang w:val="en-US" w:eastAsia="zh-CN"/>
              </w:rPr>
            </w:pPr>
            <w:r>
              <w:t>Polar</w:t>
            </w:r>
            <w:r>
              <w:rPr>
                <w:rFonts w:eastAsiaTheme="minorEastAsia"/>
                <w:lang w:eastAsia="zh-CN"/>
              </w:rPr>
              <w:t xml:space="preserve"> code</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32CCEF1A" w14:textId="77777777" w:rsidR="000836A2" w:rsidRDefault="00D250B5">
            <w:pPr>
              <w:spacing w:after="0" w:line="360" w:lineRule="auto"/>
              <w:jc w:val="center"/>
              <w:rPr>
                <w:rFonts w:eastAsiaTheme="minorEastAsia"/>
                <w:b/>
                <w:sz w:val="22"/>
                <w:lang w:eastAsia="zh-CN"/>
              </w:rPr>
            </w:pPr>
            <w:r>
              <w:rPr>
                <w:rFonts w:eastAsiaTheme="minorEastAsia"/>
                <w:lang w:eastAsia="zh-CN"/>
              </w:rPr>
              <w:t>TBCC</w:t>
            </w:r>
          </w:p>
        </w:tc>
      </w:tr>
      <w:tr w:rsidR="000836A2" w14:paraId="49625321" w14:textId="77777777">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BF7940" w14:textId="77777777" w:rsidR="000836A2" w:rsidRDefault="000836A2">
            <w:pPr>
              <w:spacing w:after="0" w:line="360" w:lineRule="auto"/>
              <w:jc w:val="center"/>
              <w:rPr>
                <w:rFonts w:eastAsiaTheme="minorEastAsia"/>
                <w:lang w:val="en-US" w:eastAsia="zh-CN"/>
              </w:rPr>
            </w:pPr>
          </w:p>
        </w:tc>
        <w:tc>
          <w:tcPr>
            <w:tcW w:w="2977" w:type="dxa"/>
            <w:tcBorders>
              <w:top w:val="single" w:sz="4" w:space="0" w:color="auto"/>
              <w:left w:val="single" w:sz="4" w:space="0" w:color="auto"/>
              <w:bottom w:val="single" w:sz="4" w:space="0" w:color="auto"/>
              <w:right w:val="single" w:sz="4" w:space="0" w:color="auto"/>
            </w:tcBorders>
            <w:vAlign w:val="center"/>
          </w:tcPr>
          <w:p w14:paraId="2B9B864F" w14:textId="77777777" w:rsidR="000836A2" w:rsidRDefault="00D250B5">
            <w:pPr>
              <w:spacing w:after="0" w:line="360" w:lineRule="auto"/>
              <w:rPr>
                <w:rFonts w:eastAsiaTheme="minorEastAsia"/>
                <w:b/>
                <w:sz w:val="22"/>
                <w:lang w:val="en-US" w:eastAsia="zh-CN"/>
              </w:rPr>
            </w:pPr>
            <w:r>
              <w:rPr>
                <w:rFonts w:eastAsiaTheme="minorEastAsia"/>
                <w:lang w:val="en-US" w:eastAsia="zh-CN"/>
              </w:rPr>
              <w:t>2bits            Simplex code</w:t>
            </w:r>
          </w:p>
        </w:tc>
        <w:tc>
          <w:tcPr>
            <w:tcW w:w="0" w:type="auto"/>
            <w:vMerge/>
            <w:tcBorders>
              <w:top w:val="single" w:sz="4" w:space="0" w:color="auto"/>
              <w:left w:val="single" w:sz="4" w:space="0" w:color="auto"/>
              <w:bottom w:val="single" w:sz="4" w:space="0" w:color="auto"/>
              <w:right w:val="single" w:sz="4" w:space="0" w:color="auto"/>
            </w:tcBorders>
            <w:vAlign w:val="center"/>
          </w:tcPr>
          <w:p w14:paraId="087C5A7F" w14:textId="77777777" w:rsidR="000836A2" w:rsidRDefault="000836A2">
            <w:pPr>
              <w:spacing w:after="0" w:line="360" w:lineRule="auto"/>
              <w:jc w:val="center"/>
              <w:rPr>
                <w:rFonts w:eastAsiaTheme="minorEastAsia"/>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5A86CCA" w14:textId="77777777" w:rsidR="000836A2" w:rsidRDefault="000836A2">
            <w:pPr>
              <w:spacing w:after="0" w:line="360" w:lineRule="auto"/>
              <w:jc w:val="center"/>
              <w:rPr>
                <w:rFonts w:eastAsiaTheme="minorEastAsia"/>
                <w:lang w:eastAsia="zh-CN"/>
              </w:rPr>
            </w:pPr>
          </w:p>
        </w:tc>
      </w:tr>
      <w:tr w:rsidR="000836A2" w14:paraId="77020AE0" w14:textId="77777777">
        <w:trPr>
          <w:trHeight w:val="117"/>
          <w:jc w:val="center"/>
        </w:trPr>
        <w:tc>
          <w:tcPr>
            <w:tcW w:w="2376" w:type="dxa"/>
            <w:vMerge w:val="restart"/>
            <w:tcBorders>
              <w:top w:val="single" w:sz="4" w:space="0" w:color="auto"/>
              <w:left w:val="single" w:sz="4" w:space="0" w:color="auto"/>
              <w:bottom w:val="single" w:sz="4" w:space="0" w:color="auto"/>
              <w:right w:val="single" w:sz="4" w:space="0" w:color="auto"/>
            </w:tcBorders>
            <w:vAlign w:val="center"/>
          </w:tcPr>
          <w:p w14:paraId="5C1BF958" w14:textId="77777777" w:rsidR="000836A2" w:rsidRDefault="00D250B5">
            <w:pPr>
              <w:spacing w:after="0" w:line="360" w:lineRule="auto"/>
              <w:jc w:val="center"/>
              <w:rPr>
                <w:rFonts w:eastAsiaTheme="minorEastAsia"/>
                <w:lang w:val="en-US" w:eastAsia="zh-CN"/>
              </w:rPr>
            </w:pPr>
            <w:r>
              <w:rPr>
                <w:rFonts w:eastAsiaTheme="minorEastAsia"/>
                <w:lang w:val="en-US" w:eastAsia="zh-CN"/>
              </w:rPr>
              <w:t>BG#2 based LDPC</w:t>
            </w:r>
          </w:p>
        </w:tc>
        <w:tc>
          <w:tcPr>
            <w:tcW w:w="2977" w:type="dxa"/>
            <w:tcBorders>
              <w:top w:val="single" w:sz="4" w:space="0" w:color="auto"/>
              <w:left w:val="single" w:sz="4" w:space="0" w:color="auto"/>
              <w:bottom w:val="single" w:sz="4" w:space="0" w:color="auto"/>
              <w:right w:val="single" w:sz="4" w:space="0" w:color="auto"/>
            </w:tcBorders>
            <w:vAlign w:val="center"/>
          </w:tcPr>
          <w:p w14:paraId="38399570" w14:textId="77777777" w:rsidR="000836A2" w:rsidRDefault="00D250B5">
            <w:pPr>
              <w:spacing w:after="0" w:line="360" w:lineRule="auto"/>
              <w:rPr>
                <w:rFonts w:eastAsiaTheme="minorEastAsia"/>
                <w:b/>
                <w:sz w:val="22"/>
                <w:lang w:val="en-US" w:eastAsia="zh-CN"/>
              </w:rPr>
            </w:pPr>
            <w:r>
              <w:rPr>
                <w:rFonts w:eastAsiaTheme="minorEastAsia"/>
                <w:lang w:val="en-US" w:eastAsia="zh-CN"/>
              </w:rPr>
              <w:t>3~11bits      RM code</w:t>
            </w:r>
          </w:p>
        </w:tc>
        <w:tc>
          <w:tcPr>
            <w:tcW w:w="0" w:type="auto"/>
            <w:vMerge/>
            <w:tcBorders>
              <w:top w:val="single" w:sz="4" w:space="0" w:color="auto"/>
              <w:left w:val="single" w:sz="4" w:space="0" w:color="auto"/>
              <w:bottom w:val="single" w:sz="4" w:space="0" w:color="auto"/>
              <w:right w:val="single" w:sz="4" w:space="0" w:color="auto"/>
            </w:tcBorders>
            <w:vAlign w:val="center"/>
          </w:tcPr>
          <w:p w14:paraId="1426B5D1" w14:textId="77777777" w:rsidR="000836A2" w:rsidRDefault="000836A2">
            <w:pPr>
              <w:spacing w:after="0" w:line="360" w:lineRule="auto"/>
              <w:jc w:val="center"/>
              <w:rPr>
                <w:rFonts w:eastAsiaTheme="minorEastAsia"/>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C19DB62" w14:textId="77777777" w:rsidR="000836A2" w:rsidRDefault="000836A2">
            <w:pPr>
              <w:spacing w:after="0" w:line="360" w:lineRule="auto"/>
              <w:jc w:val="center"/>
              <w:rPr>
                <w:rFonts w:eastAsiaTheme="minorEastAsia"/>
                <w:lang w:eastAsia="zh-CN"/>
              </w:rPr>
            </w:pPr>
          </w:p>
        </w:tc>
      </w:tr>
      <w:tr w:rsidR="000836A2" w14:paraId="350C93C2" w14:textId="77777777">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4683022" w14:textId="77777777" w:rsidR="000836A2" w:rsidRDefault="000836A2">
            <w:pPr>
              <w:spacing w:after="0" w:line="360" w:lineRule="auto"/>
              <w:rPr>
                <w:rFonts w:eastAsiaTheme="minorEastAsia"/>
                <w:lang w:val="en-US" w:eastAsia="zh-CN"/>
              </w:rPr>
            </w:pPr>
          </w:p>
        </w:tc>
        <w:tc>
          <w:tcPr>
            <w:tcW w:w="2977" w:type="dxa"/>
            <w:tcBorders>
              <w:top w:val="single" w:sz="4" w:space="0" w:color="auto"/>
              <w:left w:val="single" w:sz="4" w:space="0" w:color="auto"/>
              <w:bottom w:val="single" w:sz="4" w:space="0" w:color="auto"/>
              <w:right w:val="single" w:sz="4" w:space="0" w:color="auto"/>
            </w:tcBorders>
            <w:vAlign w:val="center"/>
          </w:tcPr>
          <w:p w14:paraId="4C0B4C76" w14:textId="77777777" w:rsidR="000836A2" w:rsidRDefault="00D250B5">
            <w:pPr>
              <w:spacing w:after="0" w:line="360" w:lineRule="auto"/>
              <w:rPr>
                <w:rFonts w:eastAsiaTheme="minorEastAsia"/>
                <w:b/>
                <w:sz w:val="22"/>
                <w:lang w:val="en-US" w:eastAsia="zh-CN"/>
              </w:rPr>
            </w:pPr>
            <w:r>
              <w:rPr>
                <w:rFonts w:eastAsiaTheme="minorEastAsia"/>
                <w:lang w:val="en-US" w:eastAsia="zh-CN"/>
              </w:rPr>
              <w:t xml:space="preserve">&gt;=12bits   </w:t>
            </w:r>
            <w:r>
              <w:rPr>
                <w:rFonts w:eastAsiaTheme="minorEastAsia"/>
                <w:lang w:eastAsia="zh-CN"/>
              </w:rPr>
              <w:t xml:space="preserve">   </w:t>
            </w:r>
            <w:r>
              <w:t>Polar</w:t>
            </w:r>
            <w:r>
              <w:rPr>
                <w:rFonts w:eastAsiaTheme="minorEastAsia"/>
                <w:lang w:val="en-US" w:eastAsia="zh-CN"/>
              </w:rPr>
              <w:t xml:space="preserve"> code</w:t>
            </w:r>
          </w:p>
        </w:tc>
        <w:tc>
          <w:tcPr>
            <w:tcW w:w="0" w:type="auto"/>
            <w:vMerge/>
            <w:tcBorders>
              <w:top w:val="single" w:sz="4" w:space="0" w:color="auto"/>
              <w:left w:val="single" w:sz="4" w:space="0" w:color="auto"/>
              <w:bottom w:val="single" w:sz="4" w:space="0" w:color="auto"/>
              <w:right w:val="single" w:sz="4" w:space="0" w:color="auto"/>
            </w:tcBorders>
            <w:vAlign w:val="center"/>
          </w:tcPr>
          <w:p w14:paraId="688128FA" w14:textId="77777777" w:rsidR="000836A2" w:rsidRDefault="000836A2">
            <w:pPr>
              <w:spacing w:after="0" w:line="360" w:lineRule="auto"/>
              <w:jc w:val="center"/>
              <w:rPr>
                <w:rFonts w:eastAsiaTheme="minorEastAsia"/>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DDE0E" w14:textId="77777777" w:rsidR="000836A2" w:rsidRDefault="000836A2">
            <w:pPr>
              <w:spacing w:after="0" w:line="360" w:lineRule="auto"/>
              <w:jc w:val="center"/>
              <w:rPr>
                <w:rFonts w:eastAsiaTheme="minorEastAsia"/>
                <w:lang w:eastAsia="zh-CN"/>
              </w:rPr>
            </w:pPr>
          </w:p>
        </w:tc>
      </w:tr>
    </w:tbl>
    <w:p w14:paraId="4A780D80" w14:textId="1A696D54" w:rsidR="000836A2" w:rsidRDefault="009F2C3F" w:rsidP="00E46178">
      <w:pPr>
        <w:spacing w:before="120" w:afterLines="50" w:after="120"/>
        <w:jc w:val="both"/>
        <w:rPr>
          <w:rFonts w:eastAsiaTheme="minorEastAsia"/>
          <w:bCs/>
          <w:lang w:eastAsia="zh-CN"/>
        </w:rPr>
      </w:pPr>
      <w:bookmarkStart w:id="68" w:name="OLE_LINK67"/>
      <w:bookmarkStart w:id="69" w:name="OLE_LINK69"/>
      <w:r>
        <w:rPr>
          <w:rFonts w:eastAsiaTheme="minorEastAsia" w:hint="eastAsia"/>
          <w:bCs/>
          <w:lang w:eastAsia="zh-CN"/>
        </w:rPr>
        <w:t>For</w:t>
      </w:r>
      <w:r w:rsidR="00235A47">
        <w:rPr>
          <w:rFonts w:eastAsiaTheme="minorEastAsia" w:hint="eastAsia"/>
          <w:bCs/>
          <w:lang w:eastAsia="zh-CN"/>
        </w:rPr>
        <w:t xml:space="preserve"> </w:t>
      </w:r>
      <w:r>
        <w:rPr>
          <w:rFonts w:eastAsiaTheme="minorEastAsia" w:hint="eastAsia"/>
          <w:bCs/>
          <w:lang w:eastAsia="zh-CN"/>
        </w:rPr>
        <w:t xml:space="preserve">the </w:t>
      </w:r>
      <w:r w:rsidR="00235A47">
        <w:rPr>
          <w:rFonts w:eastAsiaTheme="minorEastAsia" w:hint="eastAsia"/>
          <w:bCs/>
          <w:lang w:eastAsia="zh-CN"/>
        </w:rPr>
        <w:t>study of</w:t>
      </w:r>
      <w:r w:rsidR="007D4A74" w:rsidRPr="007D4A74">
        <w:rPr>
          <w:rFonts w:cs="Times"/>
          <w:lang w:eastAsia="ko-KR"/>
        </w:rPr>
        <w:t xml:space="preserve"> </w:t>
      </w:r>
      <w:r w:rsidR="007D4A74">
        <w:rPr>
          <w:rFonts w:cs="Times"/>
          <w:lang w:eastAsia="ko-KR"/>
        </w:rPr>
        <w:t>necessity and feasibility</w:t>
      </w:r>
      <w:r w:rsidR="007D4A74">
        <w:rPr>
          <w:rFonts w:eastAsiaTheme="minorEastAsia" w:cs="Times" w:hint="eastAsia"/>
          <w:lang w:eastAsia="zh-CN"/>
        </w:rPr>
        <w:t xml:space="preserve"> of</w:t>
      </w:r>
      <w:r w:rsidR="00235A47">
        <w:rPr>
          <w:rFonts w:eastAsiaTheme="minorEastAsia" w:hint="eastAsia"/>
          <w:bCs/>
          <w:lang w:eastAsia="zh-CN"/>
        </w:rPr>
        <w:t xml:space="preserve"> R2D FEC, t</w:t>
      </w:r>
      <w:r w:rsidR="00D250B5">
        <w:rPr>
          <w:rFonts w:eastAsiaTheme="minorEastAsia" w:hint="eastAsia"/>
          <w:bCs/>
          <w:lang w:eastAsia="zh-CN"/>
        </w:rPr>
        <w:t xml:space="preserve">he following was agreed for </w:t>
      </w:r>
      <w:r w:rsidR="008609F5">
        <w:rPr>
          <w:rFonts w:eastAsiaTheme="minorEastAsia" w:hint="eastAsia"/>
          <w:bCs/>
          <w:lang w:eastAsia="zh-CN"/>
        </w:rPr>
        <w:t>Device</w:t>
      </w:r>
      <w:r w:rsidR="00D250B5">
        <w:rPr>
          <w:rFonts w:eastAsiaTheme="minorEastAsia" w:hint="eastAsia"/>
          <w:bCs/>
          <w:lang w:eastAsia="zh-CN"/>
        </w:rPr>
        <w:t xml:space="preserve"> 2b and </w:t>
      </w:r>
      <w:r w:rsidR="008609F5">
        <w:rPr>
          <w:rFonts w:eastAsiaTheme="minorEastAsia" w:hint="eastAsia"/>
          <w:bCs/>
          <w:lang w:eastAsia="zh-CN"/>
        </w:rPr>
        <w:t>Device</w:t>
      </w:r>
      <w:r w:rsidR="00D250B5">
        <w:rPr>
          <w:rFonts w:eastAsiaTheme="minorEastAsia" w:hint="eastAsia"/>
          <w:bCs/>
          <w:lang w:eastAsia="zh-CN"/>
        </w:rPr>
        <w:t xml:space="preserve"> C</w:t>
      </w:r>
      <w:bookmarkEnd w:id="68"/>
      <w:bookmarkEnd w:id="69"/>
      <w:r>
        <w:rPr>
          <w:rFonts w:eastAsiaTheme="minorEastAsia" w:hint="eastAsia"/>
          <w:bCs/>
          <w:lang w:eastAsia="zh-CN"/>
        </w:rPr>
        <w:t xml:space="preserve"> in RAN1#122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_Ref208237268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0A3ABA">
        <w:rPr>
          <w:rFonts w:eastAsiaTheme="minorEastAsia"/>
          <w:bCs/>
          <w:lang w:eastAsia="zh-CN"/>
        </w:rPr>
        <w:t>[2]</w:t>
      </w:r>
      <w:r>
        <w:rPr>
          <w:rFonts w:eastAsiaTheme="minorEastAsia"/>
          <w:bCs/>
          <w:lang w:eastAsia="zh-CN"/>
        </w:rPr>
        <w:fldChar w:fldCharType="end"/>
      </w:r>
      <w:r w:rsidR="00D250B5">
        <w:rPr>
          <w:rFonts w:eastAsiaTheme="minorEastAsia" w:hint="eastAsia"/>
          <w:bCs/>
          <w:lang w:eastAsia="zh-CN"/>
        </w:rPr>
        <w:t>.</w:t>
      </w:r>
    </w:p>
    <w:tbl>
      <w:tblPr>
        <w:tblStyle w:val="aff7"/>
        <w:tblW w:w="0" w:type="auto"/>
        <w:tblLook w:val="04A0" w:firstRow="1" w:lastRow="0" w:firstColumn="1" w:lastColumn="0" w:noHBand="0" w:noVBand="1"/>
      </w:tblPr>
      <w:tblGrid>
        <w:gridCol w:w="9855"/>
      </w:tblGrid>
      <w:tr w:rsidR="000836A2" w14:paraId="7C044A54" w14:textId="77777777">
        <w:tc>
          <w:tcPr>
            <w:tcW w:w="9855" w:type="dxa"/>
          </w:tcPr>
          <w:p w14:paraId="7AAAC23C" w14:textId="77777777" w:rsidR="000836A2" w:rsidRDefault="00D250B5">
            <w:pPr>
              <w:rPr>
                <w:b/>
                <w:lang w:eastAsia="ko-KR"/>
              </w:rPr>
            </w:pPr>
            <w:r>
              <w:rPr>
                <w:b/>
                <w:highlight w:val="green"/>
                <w:lang w:eastAsia="ko-KR"/>
              </w:rPr>
              <w:lastRenderedPageBreak/>
              <w:t>Agreement</w:t>
            </w:r>
          </w:p>
          <w:p w14:paraId="03EA76BB" w14:textId="77777777" w:rsidR="000836A2" w:rsidRDefault="00D250B5">
            <w:pPr>
              <w:rPr>
                <w:rFonts w:cs="Times"/>
                <w:lang w:eastAsia="ko-KR"/>
              </w:rPr>
            </w:pPr>
            <w:r>
              <w:rPr>
                <w:rFonts w:cs="Times"/>
                <w:lang w:eastAsia="ko-KR"/>
              </w:rPr>
              <w:t>Study</w:t>
            </w:r>
            <w:bookmarkStart w:id="70" w:name="OLE_LINK3"/>
            <w:r>
              <w:rPr>
                <w:rFonts w:cs="Times"/>
                <w:lang w:eastAsia="ko-KR"/>
              </w:rPr>
              <w:t xml:space="preserve"> </w:t>
            </w:r>
            <w:bookmarkStart w:id="71" w:name="OLE_LINK44"/>
            <w:bookmarkStart w:id="72" w:name="OLE_LINK45"/>
            <w:r>
              <w:rPr>
                <w:rFonts w:cs="Times"/>
                <w:lang w:eastAsia="ko-KR"/>
              </w:rPr>
              <w:t xml:space="preserve">necessity and </w:t>
            </w:r>
            <w:bookmarkStart w:id="73" w:name="OLE_LINK22"/>
            <w:bookmarkStart w:id="74" w:name="OLE_LINK24"/>
            <w:r>
              <w:rPr>
                <w:rFonts w:cs="Times"/>
                <w:lang w:eastAsia="ko-KR"/>
              </w:rPr>
              <w:t>feasibility</w:t>
            </w:r>
            <w:bookmarkEnd w:id="70"/>
            <w:bookmarkEnd w:id="71"/>
            <w:bookmarkEnd w:id="72"/>
            <w:bookmarkEnd w:id="73"/>
            <w:bookmarkEnd w:id="74"/>
            <w:r>
              <w:rPr>
                <w:rFonts w:cs="Times"/>
                <w:lang w:eastAsia="ko-KR"/>
              </w:rPr>
              <w:t xml:space="preserve"> of FEC for </w:t>
            </w:r>
            <w:r w:rsidRPr="00EC5FC9">
              <w:rPr>
                <w:rFonts w:cs="Times"/>
                <w:lang w:eastAsia="ko-KR"/>
              </w:rPr>
              <w:t>R2D</w:t>
            </w:r>
            <w:r>
              <w:rPr>
                <w:rFonts w:cs="Times"/>
                <w:lang w:eastAsia="ko-KR"/>
              </w:rPr>
              <w:t xml:space="preserve"> for </w:t>
            </w:r>
            <w:r w:rsidRPr="00EC5FC9">
              <w:rPr>
                <w:rFonts w:cs="Times"/>
                <w:lang w:eastAsia="ko-KR"/>
              </w:rPr>
              <w:t>Device 2b and for Device C</w:t>
            </w:r>
            <w:r>
              <w:rPr>
                <w:rFonts w:cs="Times"/>
                <w:lang w:eastAsia="ko-KR"/>
              </w:rPr>
              <w:t xml:space="preserve"> including the following aspects:</w:t>
            </w:r>
          </w:p>
          <w:p w14:paraId="54D98C05" w14:textId="77777777" w:rsidR="000836A2" w:rsidRDefault="00D250B5">
            <w:pPr>
              <w:pStyle w:val="afff1"/>
              <w:numPr>
                <w:ilvl w:val="0"/>
                <w:numId w:val="37"/>
              </w:numPr>
              <w:overflowPunct w:val="0"/>
              <w:autoSpaceDE w:val="0"/>
              <w:autoSpaceDN w:val="0"/>
              <w:adjustRightInd w:val="0"/>
              <w:textAlignment w:val="baseline"/>
              <w:rPr>
                <w:rFonts w:cs="Times"/>
                <w:lang w:val="en-US" w:eastAsia="ko-KR"/>
              </w:rPr>
            </w:pPr>
            <w:r>
              <w:rPr>
                <w:rFonts w:cs="Times"/>
                <w:lang w:val="en-US" w:eastAsia="ko-KR"/>
              </w:rPr>
              <w:t xml:space="preserve">Coding schemes: </w:t>
            </w:r>
            <w:bookmarkStart w:id="75" w:name="OLE_LINK52"/>
            <w:bookmarkStart w:id="76" w:name="OLE_LINK53"/>
            <w:r>
              <w:rPr>
                <w:rFonts w:cs="Times"/>
                <w:lang w:val="en-US" w:eastAsia="ko-KR"/>
              </w:rPr>
              <w:t>convolutional code</w:t>
            </w:r>
            <w:bookmarkEnd w:id="75"/>
            <w:bookmarkEnd w:id="76"/>
            <w:r>
              <w:rPr>
                <w:rFonts w:cs="Times"/>
                <w:lang w:val="en-US" w:eastAsia="ko-KR"/>
              </w:rPr>
              <w:t xml:space="preserve"> (</w:t>
            </w:r>
            <w:proofErr w:type="spellStart"/>
            <w:r>
              <w:rPr>
                <w:rFonts w:cs="Times"/>
                <w:lang w:val="en-US" w:eastAsia="ko-KR"/>
              </w:rPr>
              <w:t>e.g</w:t>
            </w:r>
            <w:proofErr w:type="spellEnd"/>
            <w:r>
              <w:rPr>
                <w:rFonts w:cs="Times"/>
                <w:lang w:val="en-US" w:eastAsia="ko-KR"/>
              </w:rPr>
              <w:t xml:space="preserve"> TBCC), RM code</w:t>
            </w:r>
          </w:p>
          <w:p w14:paraId="38DD7C7A" w14:textId="77777777" w:rsidR="000836A2" w:rsidRDefault="00D250B5">
            <w:pPr>
              <w:pStyle w:val="afff1"/>
              <w:numPr>
                <w:ilvl w:val="1"/>
                <w:numId w:val="37"/>
              </w:numPr>
              <w:overflowPunct w:val="0"/>
              <w:autoSpaceDE w:val="0"/>
              <w:autoSpaceDN w:val="0"/>
              <w:adjustRightInd w:val="0"/>
              <w:textAlignment w:val="baseline"/>
              <w:rPr>
                <w:rFonts w:cs="Times"/>
                <w:lang w:val="en-US" w:eastAsia="ko-KR"/>
              </w:rPr>
            </w:pPr>
            <w:r>
              <w:rPr>
                <w:rFonts w:cs="Times"/>
                <w:lang w:val="en-US" w:eastAsia="ko-KR"/>
              </w:rPr>
              <w:t>Note: focus on coding schemes already specified in LTE or NR</w:t>
            </w:r>
          </w:p>
          <w:p w14:paraId="23FD13F0" w14:textId="77777777" w:rsidR="000836A2" w:rsidRDefault="00D250B5">
            <w:pPr>
              <w:pStyle w:val="afff1"/>
              <w:numPr>
                <w:ilvl w:val="0"/>
                <w:numId w:val="37"/>
              </w:numPr>
              <w:overflowPunct w:val="0"/>
              <w:autoSpaceDE w:val="0"/>
              <w:autoSpaceDN w:val="0"/>
              <w:adjustRightInd w:val="0"/>
              <w:textAlignment w:val="baseline"/>
              <w:rPr>
                <w:rFonts w:cs="Times"/>
                <w:lang w:val="en-US" w:eastAsia="ko-KR"/>
              </w:rPr>
            </w:pPr>
            <w:r>
              <w:rPr>
                <w:rFonts w:cs="Times"/>
                <w:lang w:val="en-US" w:eastAsia="ko-KR"/>
              </w:rPr>
              <w:t>FEC code rates: at least 1/2, 1/3</w:t>
            </w:r>
          </w:p>
          <w:p w14:paraId="3EF299D5" w14:textId="77777777" w:rsidR="000836A2" w:rsidRPr="00EC5FC9" w:rsidRDefault="00D250B5" w:rsidP="00EC5FC9">
            <w:pPr>
              <w:pStyle w:val="afff1"/>
              <w:numPr>
                <w:ilvl w:val="0"/>
                <w:numId w:val="37"/>
              </w:numPr>
              <w:overflowPunct w:val="0"/>
              <w:autoSpaceDE w:val="0"/>
              <w:autoSpaceDN w:val="0"/>
              <w:adjustRightInd w:val="0"/>
              <w:spacing w:before="120" w:afterLines="50" w:after="120"/>
              <w:jc w:val="both"/>
              <w:textAlignment w:val="baseline"/>
              <w:rPr>
                <w:rFonts w:eastAsiaTheme="minorEastAsia" w:cs="Times"/>
                <w:b/>
                <w:bCs/>
                <w:u w:val="single"/>
                <w:lang w:eastAsia="ko-KR"/>
              </w:rPr>
            </w:pPr>
            <w:proofErr w:type="spellStart"/>
            <w:r>
              <w:rPr>
                <w:rFonts w:cs="Times"/>
                <w:lang w:eastAsia="ko-KR"/>
              </w:rPr>
              <w:t>Interleaver</w:t>
            </w:r>
            <w:proofErr w:type="spellEnd"/>
            <w:r>
              <w:rPr>
                <w:rFonts w:cs="Times"/>
                <w:lang w:eastAsia="ko-KR"/>
              </w:rPr>
              <w:t xml:space="preserve"> or LTE bit collection scheme for TBCC</w:t>
            </w:r>
          </w:p>
        </w:tc>
      </w:tr>
    </w:tbl>
    <w:p w14:paraId="4BA4836F" w14:textId="2D068315" w:rsidR="000836A2" w:rsidRPr="008101C8" w:rsidRDefault="00EC5FC9" w:rsidP="00DE6543">
      <w:pPr>
        <w:spacing w:before="120" w:afterLines="50" w:after="120"/>
        <w:jc w:val="both"/>
        <w:rPr>
          <w:rFonts w:eastAsiaTheme="minorEastAsia"/>
          <w:bCs/>
          <w:lang w:eastAsia="zh-CN"/>
        </w:rPr>
      </w:pPr>
      <w:r>
        <w:rPr>
          <w:rFonts w:eastAsiaTheme="minorEastAsia"/>
          <w:bCs/>
          <w:lang w:eastAsia="zh-CN"/>
        </w:rPr>
        <w:t xml:space="preserve">For outdoor scenario with topology 1, FEC codes are </w:t>
      </w:r>
      <w:r w:rsidRPr="00EC5FC9">
        <w:rPr>
          <w:rFonts w:eastAsiaTheme="minorEastAsia"/>
          <w:lang w:eastAsia="zh-CN"/>
        </w:rPr>
        <w:t>essential</w:t>
      </w:r>
      <w:r>
        <w:rPr>
          <w:rFonts w:eastAsiaTheme="minorEastAsia"/>
          <w:bCs/>
          <w:lang w:eastAsia="zh-CN"/>
        </w:rPr>
        <w:t xml:space="preserve"> techniques to mitigate the effect of multipath fading channel and inter-chip interference for R2D transmission. </w:t>
      </w:r>
      <w:bookmarkStart w:id="77" w:name="OLE_LINK61"/>
      <w:bookmarkStart w:id="78" w:name="OLE_LINK62"/>
      <w:bookmarkStart w:id="79" w:name="OLE_LINK63"/>
      <w:r>
        <w:rPr>
          <w:rFonts w:eastAsiaTheme="minorEastAsia"/>
          <w:bCs/>
          <w:lang w:eastAsia="zh-CN"/>
        </w:rPr>
        <w:t xml:space="preserve">The maximum message size for A-IoT is approximately 1000 bits, NR LDPC code requires tens of iterative decoding, </w:t>
      </w:r>
      <w:bookmarkEnd w:id="77"/>
      <w:bookmarkEnd w:id="78"/>
      <w:bookmarkEnd w:id="79"/>
      <w:r>
        <w:rPr>
          <w:rFonts w:eastAsiaTheme="minorEastAsia"/>
          <w:bCs/>
          <w:lang w:eastAsia="zh-CN"/>
        </w:rPr>
        <w:t xml:space="preserve">which is not a good candidate for R2D channel coding. The polar code is linear block code and complex rate matching operations are required to support flexible information block size, which is a challenge for A-IoT </w:t>
      </w:r>
      <w:r w:rsidR="008609F5">
        <w:rPr>
          <w:rFonts w:eastAsiaTheme="minorEastAsia"/>
          <w:bCs/>
          <w:lang w:eastAsia="zh-CN"/>
        </w:rPr>
        <w:t>Device</w:t>
      </w:r>
      <w:r>
        <w:rPr>
          <w:rFonts w:eastAsiaTheme="minorEastAsia"/>
          <w:bCs/>
          <w:lang w:eastAsia="zh-CN"/>
        </w:rPr>
        <w:t>s 2b/C.</w:t>
      </w:r>
      <w:r>
        <w:rPr>
          <w:rFonts w:eastAsiaTheme="minorEastAsia" w:hint="eastAsia"/>
          <w:bCs/>
          <w:lang w:eastAsia="zh-CN"/>
        </w:rPr>
        <w:t xml:space="preserve"> </w:t>
      </w:r>
      <w:r w:rsidR="00A76213">
        <w:rPr>
          <w:rFonts w:eastAsiaTheme="minorEastAsia"/>
          <w:bCs/>
          <w:lang w:eastAsia="zh-CN"/>
        </w:rPr>
        <w:t xml:space="preserve">If FEC codes were considered for R2D channel coding, </w:t>
      </w:r>
      <w:bookmarkStart w:id="80" w:name="OLE_LINK42"/>
      <w:bookmarkStart w:id="81" w:name="OLE_LINK43"/>
      <w:bookmarkStart w:id="82" w:name="OLE_LINK47"/>
      <w:r w:rsidR="00A76213">
        <w:rPr>
          <w:rFonts w:eastAsiaTheme="minorEastAsia"/>
          <w:bCs/>
          <w:lang w:eastAsia="zh-CN"/>
        </w:rPr>
        <w:t xml:space="preserve">the convolutional code </w:t>
      </w:r>
      <w:r w:rsidR="00490B61">
        <w:rPr>
          <w:rFonts w:eastAsiaTheme="minorEastAsia" w:hint="eastAsia"/>
          <w:bCs/>
          <w:lang w:eastAsia="zh-CN"/>
        </w:rPr>
        <w:t xml:space="preserve">is </w:t>
      </w:r>
      <w:bookmarkStart w:id="83" w:name="OLE_LINK48"/>
      <w:bookmarkStart w:id="84" w:name="OLE_LINK49"/>
      <w:r w:rsidR="00FE0319">
        <w:rPr>
          <w:rFonts w:eastAsiaTheme="minorEastAsia" w:hint="eastAsia"/>
          <w:bCs/>
          <w:lang w:eastAsia="zh-CN"/>
        </w:rPr>
        <w:t>feasible</w:t>
      </w:r>
      <w:r w:rsidR="00490B61">
        <w:rPr>
          <w:rFonts w:eastAsiaTheme="minorEastAsia" w:hint="eastAsia"/>
          <w:bCs/>
          <w:lang w:eastAsia="zh-CN"/>
        </w:rPr>
        <w:t xml:space="preserve"> for</w:t>
      </w:r>
      <w:bookmarkEnd w:id="83"/>
      <w:bookmarkEnd w:id="84"/>
      <w:r w:rsidR="00490B61">
        <w:rPr>
          <w:rFonts w:eastAsiaTheme="minorEastAsia" w:hint="eastAsia"/>
          <w:bCs/>
          <w:lang w:eastAsia="zh-CN"/>
        </w:rPr>
        <w:t xml:space="preserve"> </w:t>
      </w:r>
      <w:r w:rsidR="00BD40F0">
        <w:rPr>
          <w:rFonts w:eastAsiaTheme="minorEastAsia"/>
          <w:bCs/>
          <w:lang w:eastAsia="zh-CN"/>
        </w:rPr>
        <w:t xml:space="preserve">the </w:t>
      </w:r>
      <w:r w:rsidR="007D4A74">
        <w:rPr>
          <w:rFonts w:eastAsiaTheme="minorEastAsia" w:hint="eastAsia"/>
          <w:bCs/>
          <w:lang w:eastAsia="zh-CN"/>
        </w:rPr>
        <w:t xml:space="preserve">PRDCH channel coding </w:t>
      </w:r>
      <w:r w:rsidR="00A76213">
        <w:rPr>
          <w:rFonts w:eastAsiaTheme="minorEastAsia"/>
          <w:bCs/>
          <w:lang w:eastAsia="zh-CN"/>
        </w:rPr>
        <w:t>due to its support of any information block size without complex rate matching operation on device side.</w:t>
      </w:r>
      <w:bookmarkEnd w:id="80"/>
      <w:bookmarkEnd w:id="81"/>
      <w:bookmarkEnd w:id="82"/>
      <w:r w:rsidR="00A76213">
        <w:rPr>
          <w:rFonts w:eastAsiaTheme="minorEastAsia" w:hint="eastAsia"/>
          <w:bCs/>
          <w:lang w:eastAsia="zh-CN"/>
        </w:rPr>
        <w:t xml:space="preserve"> </w:t>
      </w:r>
      <w:r w:rsidR="00D250B5">
        <w:rPr>
          <w:rFonts w:eastAsiaTheme="minorEastAsia"/>
          <w:bCs/>
          <w:lang w:eastAsia="zh-CN"/>
        </w:rPr>
        <w:fldChar w:fldCharType="begin"/>
      </w:r>
      <w:r w:rsidR="00D250B5">
        <w:rPr>
          <w:rFonts w:eastAsiaTheme="minorEastAsia"/>
          <w:bCs/>
          <w:lang w:eastAsia="zh-CN"/>
        </w:rPr>
        <w:instrText xml:space="preserve"> REF _Ref206073620 \h  \* MERGEFORMAT </w:instrText>
      </w:r>
      <w:r w:rsidR="00D250B5">
        <w:rPr>
          <w:rFonts w:eastAsiaTheme="minorEastAsia"/>
          <w:bCs/>
          <w:lang w:eastAsia="zh-CN"/>
        </w:rPr>
      </w:r>
      <w:r w:rsidR="00D250B5">
        <w:rPr>
          <w:rFonts w:eastAsiaTheme="minorEastAsia"/>
          <w:bCs/>
          <w:lang w:eastAsia="zh-CN"/>
        </w:rPr>
        <w:fldChar w:fldCharType="separate"/>
      </w:r>
      <w:r w:rsidR="000A3ABA" w:rsidRPr="00FC5A3A">
        <w:t>Table 5</w:t>
      </w:r>
      <w:r w:rsidR="00D250B5">
        <w:rPr>
          <w:rFonts w:eastAsiaTheme="minorEastAsia"/>
          <w:bCs/>
          <w:lang w:eastAsia="zh-CN"/>
        </w:rPr>
        <w:fldChar w:fldCharType="end"/>
      </w:r>
      <w:r w:rsidR="00D250B5">
        <w:rPr>
          <w:rFonts w:eastAsiaTheme="minorEastAsia"/>
          <w:bCs/>
          <w:lang w:eastAsia="zh-CN"/>
        </w:rPr>
        <w:t xml:space="preserve"> provides complexity and power consumption of CC with Viterbi decoding. </w:t>
      </w:r>
      <w:bookmarkStart w:id="85" w:name="OLE_LINK46"/>
      <w:bookmarkStart w:id="86" w:name="OLE_LINK51"/>
      <w:r w:rsidR="00D250B5">
        <w:rPr>
          <w:rFonts w:eastAsiaTheme="minorEastAsia"/>
          <w:bCs/>
          <w:lang w:eastAsia="zh-CN"/>
        </w:rPr>
        <w:t xml:space="preserve">For convolutional code, a </w:t>
      </w:r>
      <w:r w:rsidR="00D250B5">
        <w:rPr>
          <w:rFonts w:ascii="NimbusRomNo9L-Regu" w:eastAsiaTheme="minorEastAsia" w:hAnsi="NimbusRomNo9L-Regu"/>
          <w:color w:val="000000"/>
          <w:lang w:eastAsia="zh-CN"/>
        </w:rPr>
        <w:t>power consumption</w:t>
      </w:r>
      <w:r w:rsidR="00D250B5">
        <w:rPr>
          <w:rFonts w:eastAsiaTheme="minorEastAsia"/>
          <w:bCs/>
          <w:lang w:eastAsia="zh-CN"/>
        </w:rPr>
        <w:t xml:space="preserve"> of about </w:t>
      </w:r>
      <w:r w:rsidR="00D250B5">
        <w:rPr>
          <w:rFonts w:eastAsiaTheme="minorEastAsia"/>
          <w:color w:val="000000"/>
          <w:lang w:eastAsia="zh-CN"/>
        </w:rPr>
        <w:t>100</w:t>
      </w:r>
      <w:r w:rsidR="00D250B5">
        <w:rPr>
          <w:rFonts w:ascii="NimbusRomNo9L-Regu" w:hAnsi="NimbusRomNo9L-Regu"/>
          <w:color w:val="000000"/>
        </w:rPr>
        <w:t>μW</w:t>
      </w:r>
      <w:r w:rsidR="00D250B5">
        <w:rPr>
          <w:rFonts w:ascii="NimbusRomNo9L-Regu" w:eastAsiaTheme="minorEastAsia" w:hAnsi="NimbusRomNo9L-Regu"/>
          <w:color w:val="000000"/>
          <w:lang w:eastAsia="zh-CN"/>
        </w:rPr>
        <w:t xml:space="preserve"> based on 150nm </w:t>
      </w:r>
      <w:r w:rsidR="00D250B5">
        <w:rPr>
          <w:color w:val="000000"/>
        </w:rPr>
        <w:t>technology</w:t>
      </w:r>
      <w:r w:rsidR="00D250B5">
        <w:rPr>
          <w:rFonts w:ascii="NimbusRomNo9L-Regu" w:eastAsiaTheme="minorEastAsia" w:hAnsi="NimbusRomNo9L-Regu"/>
          <w:color w:val="000000"/>
          <w:lang w:eastAsia="zh-CN"/>
        </w:rPr>
        <w:t xml:space="preserve"> is </w:t>
      </w:r>
      <w:r w:rsidR="00FE0319">
        <w:rPr>
          <w:rFonts w:eastAsiaTheme="minorEastAsia" w:cs="Times" w:hint="eastAsia"/>
          <w:lang w:eastAsia="zh-CN"/>
        </w:rPr>
        <w:t>workable</w:t>
      </w:r>
      <w:r w:rsidR="000F406D">
        <w:rPr>
          <w:rFonts w:eastAsiaTheme="minorEastAsia" w:cs="Times" w:hint="eastAsia"/>
          <w:lang w:eastAsia="zh-CN"/>
        </w:rPr>
        <w:t xml:space="preserve"> at least </w:t>
      </w:r>
      <w:r w:rsidR="00D250B5">
        <w:rPr>
          <w:rFonts w:ascii="NimbusRomNo9L-Regu" w:eastAsiaTheme="minorEastAsia" w:hAnsi="NimbusRomNo9L-Regu"/>
          <w:color w:val="000000"/>
          <w:lang w:eastAsia="zh-CN"/>
        </w:rPr>
        <w:t xml:space="preserve">for </w:t>
      </w:r>
      <w:r w:rsidR="008609F5">
        <w:rPr>
          <w:rFonts w:ascii="NimbusRomNo9L-Regu" w:eastAsiaTheme="minorEastAsia" w:hAnsi="NimbusRomNo9L-Regu"/>
          <w:color w:val="000000"/>
          <w:lang w:eastAsia="zh-CN"/>
        </w:rPr>
        <w:t>Device</w:t>
      </w:r>
      <w:r w:rsidR="00D250B5">
        <w:rPr>
          <w:rFonts w:ascii="NimbusRomNo9L-Regu" w:eastAsiaTheme="minorEastAsia" w:hAnsi="NimbusRomNo9L-Regu"/>
          <w:color w:val="000000"/>
          <w:lang w:eastAsia="zh-CN"/>
        </w:rPr>
        <w:t xml:space="preserve"> </w:t>
      </w:r>
      <w:r w:rsidR="000F406D">
        <w:rPr>
          <w:rFonts w:ascii="NimbusRomNo9L-Regu" w:eastAsiaTheme="minorEastAsia" w:hAnsi="NimbusRomNo9L-Regu" w:hint="eastAsia"/>
          <w:color w:val="000000"/>
          <w:lang w:eastAsia="zh-CN"/>
        </w:rPr>
        <w:t>C</w:t>
      </w:r>
      <w:r w:rsidR="00D250B5">
        <w:rPr>
          <w:rFonts w:ascii="NimbusRomNo9L-Regu" w:eastAsiaTheme="minorEastAsia" w:hAnsi="NimbusRomNo9L-Regu"/>
          <w:color w:val="000000"/>
          <w:lang w:eastAsia="zh-CN"/>
        </w:rPr>
        <w:t xml:space="preserve">. </w:t>
      </w:r>
      <w:bookmarkStart w:id="87" w:name="OLE_LINK54"/>
      <w:bookmarkStart w:id="88" w:name="OLE_LINK55"/>
      <w:bookmarkStart w:id="89" w:name="OLE_LINK56"/>
      <w:bookmarkStart w:id="90" w:name="OLE_LINK57"/>
      <w:bookmarkEnd w:id="85"/>
      <w:bookmarkEnd w:id="86"/>
    </w:p>
    <w:p w14:paraId="01530A2D" w14:textId="4C3C87B9" w:rsidR="000836A2" w:rsidRDefault="00D250B5">
      <w:pPr>
        <w:pStyle w:val="ab"/>
        <w:keepNext/>
        <w:spacing w:afterLines="50" w:after="120"/>
        <w:jc w:val="center"/>
        <w:rPr>
          <w:rFonts w:eastAsiaTheme="minorEastAsia"/>
          <w:b w:val="0"/>
          <w:lang w:eastAsia="zh-CN"/>
        </w:rPr>
      </w:pPr>
      <w:bookmarkStart w:id="91" w:name="_Ref206073620"/>
      <w:bookmarkEnd w:id="87"/>
      <w:bookmarkEnd w:id="88"/>
      <w:bookmarkEnd w:id="89"/>
      <w:bookmarkEnd w:id="90"/>
      <w:r>
        <w:rPr>
          <w:b w:val="0"/>
        </w:rPr>
        <w:t xml:space="preserve">Table </w:t>
      </w:r>
      <w:r>
        <w:fldChar w:fldCharType="begin"/>
      </w:r>
      <w:r>
        <w:rPr>
          <w:b w:val="0"/>
        </w:rPr>
        <w:instrText xml:space="preserve"> SEQ Table \* ARABIC </w:instrText>
      </w:r>
      <w:r>
        <w:fldChar w:fldCharType="separate"/>
      </w:r>
      <w:r w:rsidR="000A3ABA">
        <w:rPr>
          <w:b w:val="0"/>
          <w:noProof/>
        </w:rPr>
        <w:t>5</w:t>
      </w:r>
      <w:r>
        <w:fldChar w:fldCharType="end"/>
      </w:r>
      <w:bookmarkEnd w:id="91"/>
      <w:r>
        <w:rPr>
          <w:rFonts w:eastAsiaTheme="minorEastAsia"/>
          <w:b w:val="0"/>
          <w:lang w:eastAsia="zh-CN"/>
        </w:rPr>
        <w:t xml:space="preserve">: </w:t>
      </w:r>
      <w:r>
        <w:rPr>
          <w:rFonts w:eastAsiaTheme="minorEastAsia"/>
          <w:b w:val="0"/>
          <w:bCs w:val="0"/>
          <w:lang w:eastAsia="zh-CN"/>
        </w:rPr>
        <w:t xml:space="preserve">Complexity and </w:t>
      </w:r>
      <w:r w:rsidR="006A53C0">
        <w:rPr>
          <w:rFonts w:eastAsiaTheme="minorEastAsia" w:hint="eastAsia"/>
          <w:b w:val="0"/>
          <w:bCs w:val="0"/>
          <w:lang w:eastAsia="zh-CN"/>
        </w:rPr>
        <w:t>power consumption</w:t>
      </w:r>
      <w:r w:rsidR="006A53C0">
        <w:rPr>
          <w:b w:val="0"/>
        </w:rPr>
        <w:t xml:space="preserve"> </w:t>
      </w:r>
      <w:r>
        <w:rPr>
          <w:rFonts w:eastAsiaTheme="minorEastAsia"/>
          <w:b w:val="0"/>
          <w:lang w:eastAsia="zh-CN"/>
        </w:rPr>
        <w:t>for CC codes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0"/>
        <w:gridCol w:w="4536"/>
      </w:tblGrid>
      <w:tr w:rsidR="000836A2" w14:paraId="7B9DDE8D" w14:textId="77777777">
        <w:trPr>
          <w:trHeight w:val="446"/>
          <w:jc w:val="center"/>
        </w:trPr>
        <w:tc>
          <w:tcPr>
            <w:tcW w:w="2690"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9BA1372" w14:textId="77777777" w:rsidR="000836A2" w:rsidRDefault="00D250B5">
            <w:pPr>
              <w:spacing w:after="0" w:line="360" w:lineRule="auto"/>
              <w:jc w:val="center"/>
              <w:rPr>
                <w:rFonts w:eastAsiaTheme="minorEastAsia"/>
                <w:b/>
                <w:lang w:eastAsia="zh-CN"/>
              </w:rPr>
            </w:pPr>
            <w:r>
              <w:rPr>
                <w:rFonts w:eastAsiaTheme="minorEastAsia"/>
                <w:b/>
                <w:lang w:eastAsia="zh-CN"/>
              </w:rPr>
              <w:t>Parameter</w:t>
            </w:r>
          </w:p>
        </w:tc>
        <w:tc>
          <w:tcPr>
            <w:tcW w:w="453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288F7F9" w14:textId="77777777" w:rsidR="000836A2" w:rsidRDefault="00D250B5">
            <w:pPr>
              <w:spacing w:after="0" w:line="360" w:lineRule="auto"/>
              <w:jc w:val="center"/>
              <w:rPr>
                <w:rFonts w:eastAsiaTheme="minorEastAsia"/>
                <w:b/>
                <w:lang w:eastAsia="zh-CN"/>
              </w:rPr>
            </w:pPr>
            <w:r>
              <w:rPr>
                <w:rFonts w:eastAsiaTheme="minorEastAsia"/>
                <w:b/>
                <w:lang w:eastAsia="zh-CN"/>
              </w:rPr>
              <w:t>Value</w:t>
            </w:r>
          </w:p>
        </w:tc>
      </w:tr>
      <w:tr w:rsidR="000836A2" w14:paraId="0035E3EA" w14:textId="77777777">
        <w:trPr>
          <w:trHeight w:val="446"/>
          <w:jc w:val="center"/>
        </w:trPr>
        <w:tc>
          <w:tcPr>
            <w:tcW w:w="2690" w:type="dxa"/>
            <w:tcBorders>
              <w:top w:val="single" w:sz="4" w:space="0" w:color="auto"/>
              <w:left w:val="single" w:sz="4" w:space="0" w:color="auto"/>
              <w:bottom w:val="single" w:sz="4" w:space="0" w:color="auto"/>
              <w:right w:val="single" w:sz="4" w:space="0" w:color="auto"/>
            </w:tcBorders>
            <w:vAlign w:val="center"/>
          </w:tcPr>
          <w:p w14:paraId="726FB1EB" w14:textId="77777777" w:rsidR="000836A2" w:rsidRDefault="00D250B5">
            <w:pPr>
              <w:spacing w:after="0" w:line="360" w:lineRule="auto"/>
              <w:jc w:val="center"/>
              <w:rPr>
                <w:rFonts w:eastAsiaTheme="minorEastAsia"/>
                <w:lang w:eastAsia="zh-CN"/>
              </w:rPr>
            </w:pPr>
            <w:r>
              <w:rPr>
                <w:rFonts w:eastAsiaTheme="minorEastAsia"/>
                <w:lang w:eastAsia="zh-CN"/>
              </w:rPr>
              <w:t>Code</w:t>
            </w:r>
          </w:p>
        </w:tc>
        <w:tc>
          <w:tcPr>
            <w:tcW w:w="4536" w:type="dxa"/>
            <w:tcBorders>
              <w:top w:val="single" w:sz="4" w:space="0" w:color="auto"/>
              <w:left w:val="single" w:sz="4" w:space="0" w:color="auto"/>
              <w:bottom w:val="single" w:sz="4" w:space="0" w:color="auto"/>
              <w:right w:val="single" w:sz="4" w:space="0" w:color="auto"/>
            </w:tcBorders>
            <w:vAlign w:val="center"/>
          </w:tcPr>
          <w:p w14:paraId="42097763" w14:textId="77777777" w:rsidR="000836A2" w:rsidRDefault="00D250B5">
            <w:pPr>
              <w:spacing w:after="0" w:line="360" w:lineRule="auto"/>
              <w:jc w:val="center"/>
              <w:rPr>
                <w:rFonts w:eastAsiaTheme="minorEastAsia"/>
                <w:b/>
                <w:sz w:val="22"/>
                <w:lang w:eastAsia="zh-CN"/>
              </w:rPr>
            </w:pPr>
            <w:r>
              <w:rPr>
                <w:rFonts w:eastAsiaTheme="minorEastAsia"/>
                <w:lang w:eastAsia="zh-CN"/>
              </w:rPr>
              <w:t>CC</w:t>
            </w:r>
          </w:p>
        </w:tc>
      </w:tr>
      <w:tr w:rsidR="000836A2" w14:paraId="7708FD5A" w14:textId="77777777">
        <w:trPr>
          <w:trHeight w:val="446"/>
          <w:jc w:val="center"/>
        </w:trPr>
        <w:tc>
          <w:tcPr>
            <w:tcW w:w="2690" w:type="dxa"/>
            <w:tcBorders>
              <w:top w:val="single" w:sz="4" w:space="0" w:color="auto"/>
              <w:left w:val="single" w:sz="4" w:space="0" w:color="auto"/>
              <w:bottom w:val="single" w:sz="4" w:space="0" w:color="auto"/>
              <w:right w:val="single" w:sz="4" w:space="0" w:color="auto"/>
            </w:tcBorders>
            <w:vAlign w:val="center"/>
          </w:tcPr>
          <w:p w14:paraId="2E753E68" w14:textId="77777777" w:rsidR="000836A2" w:rsidRDefault="00D250B5">
            <w:pPr>
              <w:spacing w:after="0" w:line="360" w:lineRule="auto"/>
              <w:jc w:val="center"/>
              <w:rPr>
                <w:rFonts w:eastAsiaTheme="minorEastAsia"/>
                <w:b/>
                <w:sz w:val="22"/>
                <w:lang w:eastAsia="zh-CN"/>
              </w:rPr>
            </w:pPr>
            <w:r>
              <w:rPr>
                <w:rFonts w:eastAsiaTheme="minorEastAsia"/>
                <w:lang w:eastAsia="zh-CN"/>
              </w:rPr>
              <w:t xml:space="preserve">Decoder </w:t>
            </w:r>
          </w:p>
        </w:tc>
        <w:tc>
          <w:tcPr>
            <w:tcW w:w="4536" w:type="dxa"/>
            <w:tcBorders>
              <w:top w:val="single" w:sz="4" w:space="0" w:color="auto"/>
              <w:left w:val="single" w:sz="4" w:space="0" w:color="auto"/>
              <w:bottom w:val="single" w:sz="4" w:space="0" w:color="auto"/>
              <w:right w:val="single" w:sz="4" w:space="0" w:color="auto"/>
            </w:tcBorders>
            <w:vAlign w:val="center"/>
          </w:tcPr>
          <w:p w14:paraId="62E7F0AD" w14:textId="77777777" w:rsidR="000836A2" w:rsidRDefault="00D250B5">
            <w:pPr>
              <w:spacing w:after="0" w:line="360" w:lineRule="auto"/>
              <w:jc w:val="center"/>
              <w:rPr>
                <w:rFonts w:eastAsiaTheme="minorEastAsia"/>
                <w:b/>
                <w:sz w:val="22"/>
                <w:lang w:eastAsia="zh-CN"/>
              </w:rPr>
            </w:pPr>
            <w:r>
              <w:t>Viterbi</w:t>
            </w:r>
          </w:p>
        </w:tc>
      </w:tr>
      <w:tr w:rsidR="000836A2" w14:paraId="62AE4EF4" w14:textId="77777777">
        <w:trPr>
          <w:trHeight w:val="446"/>
          <w:jc w:val="center"/>
        </w:trPr>
        <w:tc>
          <w:tcPr>
            <w:tcW w:w="2690" w:type="dxa"/>
            <w:tcBorders>
              <w:top w:val="single" w:sz="4" w:space="0" w:color="auto"/>
              <w:left w:val="single" w:sz="4" w:space="0" w:color="auto"/>
              <w:bottom w:val="single" w:sz="4" w:space="0" w:color="auto"/>
              <w:right w:val="single" w:sz="4" w:space="0" w:color="auto"/>
            </w:tcBorders>
            <w:vAlign w:val="center"/>
          </w:tcPr>
          <w:p w14:paraId="2EEC641A" w14:textId="77777777" w:rsidR="000836A2" w:rsidRDefault="00D250B5">
            <w:pPr>
              <w:spacing w:after="0" w:line="360" w:lineRule="auto"/>
              <w:rPr>
                <w:rFonts w:eastAsiaTheme="minorEastAsia"/>
                <w:b/>
                <w:sz w:val="22"/>
                <w:lang w:eastAsia="zh-CN"/>
              </w:rPr>
            </w:pPr>
            <w:r>
              <w:rPr>
                <w:rFonts w:eastAsiaTheme="minorEastAsia"/>
                <w:lang w:eastAsia="zh-CN"/>
              </w:rPr>
              <w:t>Total</w:t>
            </w:r>
            <w:r>
              <w:rPr>
                <w:b/>
              </w:rPr>
              <w:t xml:space="preserve"> </w:t>
            </w:r>
            <w:r>
              <w:rPr>
                <w:rFonts w:eastAsiaTheme="minorEastAsia"/>
                <w:lang w:eastAsia="zh-CN"/>
              </w:rPr>
              <w:t>computation complexity</w:t>
            </w:r>
          </w:p>
        </w:tc>
        <w:tc>
          <w:tcPr>
            <w:tcW w:w="4536" w:type="dxa"/>
            <w:tcBorders>
              <w:top w:val="single" w:sz="4" w:space="0" w:color="auto"/>
              <w:left w:val="single" w:sz="4" w:space="0" w:color="auto"/>
              <w:bottom w:val="single" w:sz="4" w:space="0" w:color="auto"/>
              <w:right w:val="single" w:sz="4" w:space="0" w:color="auto"/>
            </w:tcBorders>
            <w:vAlign w:val="center"/>
          </w:tcPr>
          <w:p w14:paraId="3DC8FD68" w14:textId="77777777" w:rsidR="000836A2" w:rsidRDefault="00D250B5">
            <w:pPr>
              <w:spacing w:after="0" w:line="360" w:lineRule="auto"/>
              <w:jc w:val="center"/>
              <w:rPr>
                <w:rFonts w:eastAsiaTheme="minorEastAsia"/>
                <w:b/>
                <w:sz w:val="22"/>
                <w:lang w:eastAsia="zh-CN"/>
              </w:rPr>
            </w:pPr>
            <w:r>
              <w:rPr>
                <w:rFonts w:eastAsiaTheme="minorEastAsia"/>
                <w:lang w:eastAsia="zh-CN"/>
              </w:rPr>
              <w:t>4</w:t>
            </w:r>
            <w:r>
              <w:t>*R*N*</w:t>
            </w:r>
            <w:r>
              <w:rPr>
                <w:rFonts w:eastAsiaTheme="minorEastAsia"/>
                <w:lang w:eastAsia="zh-CN"/>
              </w:rPr>
              <w:t>S</w:t>
            </w:r>
          </w:p>
        </w:tc>
      </w:tr>
      <w:tr w:rsidR="000836A2" w14:paraId="61630D45" w14:textId="77777777">
        <w:trPr>
          <w:trHeight w:val="902"/>
          <w:jc w:val="center"/>
        </w:trPr>
        <w:tc>
          <w:tcPr>
            <w:tcW w:w="2690" w:type="dxa"/>
            <w:tcBorders>
              <w:top w:val="single" w:sz="4" w:space="0" w:color="auto"/>
              <w:left w:val="single" w:sz="4" w:space="0" w:color="auto"/>
              <w:bottom w:val="single" w:sz="4" w:space="0" w:color="auto"/>
              <w:right w:val="single" w:sz="4" w:space="0" w:color="auto"/>
            </w:tcBorders>
            <w:vAlign w:val="center"/>
          </w:tcPr>
          <w:p w14:paraId="5417CE1E" w14:textId="77777777" w:rsidR="000836A2" w:rsidRDefault="00D250B5">
            <w:pPr>
              <w:spacing w:after="0" w:line="360" w:lineRule="auto"/>
              <w:jc w:val="center"/>
              <w:rPr>
                <w:rFonts w:eastAsiaTheme="minorEastAsia"/>
                <w:b/>
                <w:sz w:val="22"/>
                <w:lang w:eastAsia="zh-CN"/>
              </w:rPr>
            </w:pPr>
            <w:r>
              <w:rPr>
                <w:rFonts w:eastAsiaTheme="minorEastAsia"/>
                <w:lang w:eastAsia="zh-CN"/>
              </w:rPr>
              <w:t xml:space="preserve">An example of Complexity with parameters </w:t>
            </w:r>
          </w:p>
          <w:p w14:paraId="304B28D2" w14:textId="77777777" w:rsidR="000836A2" w:rsidRDefault="00D250B5">
            <w:pPr>
              <w:spacing w:after="0" w:line="360" w:lineRule="auto"/>
              <w:jc w:val="center"/>
              <w:rPr>
                <w:rFonts w:eastAsiaTheme="minorEastAsia"/>
                <w:b/>
                <w:sz w:val="22"/>
                <w:lang w:eastAsia="zh-CN"/>
              </w:rPr>
            </w:pPr>
            <w:r>
              <w:rPr>
                <w:rFonts w:eastAsiaTheme="minorEastAsia"/>
                <w:lang w:eastAsia="zh-CN"/>
              </w:rPr>
              <w:t>K= 128, N=256, R=1/2</w:t>
            </w:r>
          </w:p>
        </w:tc>
        <w:tc>
          <w:tcPr>
            <w:tcW w:w="4536" w:type="dxa"/>
            <w:tcBorders>
              <w:top w:val="single" w:sz="4" w:space="0" w:color="auto"/>
              <w:left w:val="single" w:sz="4" w:space="0" w:color="auto"/>
              <w:bottom w:val="single" w:sz="4" w:space="0" w:color="auto"/>
              <w:right w:val="single" w:sz="4" w:space="0" w:color="auto"/>
            </w:tcBorders>
            <w:vAlign w:val="center"/>
          </w:tcPr>
          <w:p w14:paraId="4E69C48C" w14:textId="77777777" w:rsidR="000836A2" w:rsidRDefault="00D250B5">
            <w:pPr>
              <w:spacing w:after="0" w:line="360" w:lineRule="auto"/>
              <w:jc w:val="center"/>
              <w:rPr>
                <w:rFonts w:eastAsiaTheme="minorEastAsia"/>
                <w:b/>
                <w:sz w:val="22"/>
                <w:lang w:eastAsia="zh-CN"/>
              </w:rPr>
            </w:pPr>
            <w:r>
              <w:rPr>
                <w:rFonts w:eastAsiaTheme="minorEastAsia"/>
                <w:lang w:eastAsia="zh-CN"/>
              </w:rPr>
              <w:t xml:space="preserve">2048 for </w:t>
            </w:r>
            <w:r>
              <w:rPr>
                <w:rFonts w:eastAsiaTheme="minorEastAsia" w:hint="eastAsia"/>
                <w:lang w:eastAsia="zh-CN"/>
              </w:rPr>
              <w:t>S</w:t>
            </w:r>
            <w:r>
              <w:rPr>
                <w:rFonts w:eastAsiaTheme="minorEastAsia"/>
                <w:lang w:eastAsia="zh-CN"/>
              </w:rPr>
              <w:t>=</w:t>
            </w:r>
            <w:r>
              <w:rPr>
                <w:rFonts w:eastAsiaTheme="minorEastAsia" w:hint="eastAsia"/>
                <w:lang w:eastAsia="zh-CN"/>
              </w:rPr>
              <w:t>4</w:t>
            </w:r>
          </w:p>
          <w:p w14:paraId="4AA61AE8" w14:textId="77777777" w:rsidR="000836A2" w:rsidRDefault="00D250B5">
            <w:pPr>
              <w:spacing w:after="0" w:line="360" w:lineRule="auto"/>
              <w:jc w:val="center"/>
              <w:rPr>
                <w:rFonts w:eastAsiaTheme="minorEastAsia"/>
                <w:b/>
                <w:sz w:val="22"/>
                <w:lang w:eastAsia="zh-CN"/>
              </w:rPr>
            </w:pPr>
            <w:r>
              <w:rPr>
                <w:rFonts w:eastAsiaTheme="minorEastAsia"/>
                <w:lang w:eastAsia="zh-CN"/>
              </w:rPr>
              <w:t xml:space="preserve">8192 for </w:t>
            </w:r>
            <w:r>
              <w:rPr>
                <w:rFonts w:eastAsiaTheme="minorEastAsia" w:hint="eastAsia"/>
                <w:lang w:eastAsia="zh-CN"/>
              </w:rPr>
              <w:t>S</w:t>
            </w:r>
            <w:r>
              <w:rPr>
                <w:rFonts w:eastAsiaTheme="minorEastAsia"/>
                <w:lang w:eastAsia="zh-CN"/>
              </w:rPr>
              <w:t>=</w:t>
            </w:r>
            <w:r>
              <w:rPr>
                <w:rFonts w:eastAsiaTheme="minorEastAsia" w:hint="eastAsia"/>
                <w:lang w:eastAsia="zh-CN"/>
              </w:rPr>
              <w:t>16</w:t>
            </w:r>
          </w:p>
        </w:tc>
      </w:tr>
      <w:tr w:rsidR="000836A2" w14:paraId="61EDDC80" w14:textId="77777777">
        <w:trPr>
          <w:trHeight w:val="348"/>
          <w:jc w:val="center"/>
        </w:trPr>
        <w:tc>
          <w:tcPr>
            <w:tcW w:w="2690" w:type="dxa"/>
            <w:tcBorders>
              <w:top w:val="single" w:sz="4" w:space="0" w:color="auto"/>
              <w:left w:val="single" w:sz="4" w:space="0" w:color="auto"/>
              <w:bottom w:val="single" w:sz="4" w:space="0" w:color="auto"/>
              <w:right w:val="single" w:sz="4" w:space="0" w:color="auto"/>
            </w:tcBorders>
            <w:vAlign w:val="center"/>
          </w:tcPr>
          <w:p w14:paraId="30010BD9" w14:textId="77777777" w:rsidR="000836A2" w:rsidRDefault="00D250B5">
            <w:pPr>
              <w:spacing w:after="0" w:line="360" w:lineRule="auto"/>
              <w:jc w:val="center"/>
              <w:rPr>
                <w:rFonts w:eastAsiaTheme="minorEastAsia"/>
                <w:b/>
                <w:sz w:val="22"/>
                <w:lang w:eastAsia="zh-CN"/>
              </w:rPr>
            </w:pPr>
            <w:r>
              <w:rPr>
                <w:rFonts w:eastAsiaTheme="minorEastAsia"/>
                <w:lang w:eastAsia="zh-CN"/>
              </w:rPr>
              <w:t>Performance</w:t>
            </w:r>
          </w:p>
        </w:tc>
        <w:tc>
          <w:tcPr>
            <w:tcW w:w="4536" w:type="dxa"/>
            <w:tcBorders>
              <w:top w:val="single" w:sz="4" w:space="0" w:color="auto"/>
              <w:left w:val="single" w:sz="4" w:space="0" w:color="auto"/>
              <w:bottom w:val="single" w:sz="4" w:space="0" w:color="auto"/>
              <w:right w:val="single" w:sz="4" w:space="0" w:color="auto"/>
            </w:tcBorders>
            <w:vAlign w:val="center"/>
          </w:tcPr>
          <w:p w14:paraId="3330605F" w14:textId="77777777" w:rsidR="000836A2" w:rsidRDefault="00D250B5">
            <w:pPr>
              <w:spacing w:after="0" w:line="360" w:lineRule="auto"/>
              <w:jc w:val="center"/>
              <w:rPr>
                <w:rFonts w:eastAsiaTheme="minorEastAsia"/>
                <w:b/>
                <w:sz w:val="22"/>
                <w:lang w:eastAsia="zh-CN"/>
              </w:rPr>
            </w:pPr>
            <w:r>
              <w:t xml:space="preserve">Dependent on </w:t>
            </w:r>
            <w:r>
              <w:rPr>
                <w:rFonts w:ascii="AdvTT08640291" w:hAnsi="AdvTT08640291"/>
                <w:color w:val="231F20"/>
              </w:rPr>
              <w:t>number of states in</w:t>
            </w:r>
            <w:r>
              <w:rPr>
                <w:rFonts w:ascii="AdvTT08640291" w:eastAsiaTheme="minorEastAsia" w:hAnsi="AdvTT08640291"/>
                <w:color w:val="231F20"/>
                <w:lang w:eastAsia="zh-CN"/>
              </w:rPr>
              <w:t xml:space="preserve"> Viterbi decoding</w:t>
            </w:r>
          </w:p>
        </w:tc>
      </w:tr>
      <w:tr w:rsidR="000836A2" w14:paraId="7A9F4566" w14:textId="77777777">
        <w:trPr>
          <w:trHeight w:val="455"/>
          <w:jc w:val="center"/>
        </w:trPr>
        <w:tc>
          <w:tcPr>
            <w:tcW w:w="2690" w:type="dxa"/>
            <w:tcBorders>
              <w:top w:val="single" w:sz="4" w:space="0" w:color="auto"/>
              <w:left w:val="single" w:sz="4" w:space="0" w:color="auto"/>
              <w:bottom w:val="single" w:sz="4" w:space="0" w:color="auto"/>
              <w:right w:val="single" w:sz="4" w:space="0" w:color="auto"/>
            </w:tcBorders>
            <w:vAlign w:val="center"/>
          </w:tcPr>
          <w:p w14:paraId="7D30F8FB" w14:textId="77777777" w:rsidR="000836A2" w:rsidRDefault="00D250B5">
            <w:pPr>
              <w:spacing w:after="0" w:line="360" w:lineRule="auto"/>
              <w:jc w:val="center"/>
              <w:rPr>
                <w:rFonts w:eastAsiaTheme="minorEastAsia"/>
                <w:b/>
                <w:sz w:val="22"/>
                <w:lang w:eastAsia="zh-CN"/>
              </w:rPr>
            </w:pPr>
            <w:r>
              <w:rPr>
                <w:rFonts w:eastAsiaTheme="minorEastAsia"/>
                <w:lang w:eastAsia="zh-CN"/>
              </w:rPr>
              <w:t>Flexibility</w:t>
            </w:r>
          </w:p>
        </w:tc>
        <w:tc>
          <w:tcPr>
            <w:tcW w:w="4536" w:type="dxa"/>
            <w:tcBorders>
              <w:top w:val="single" w:sz="4" w:space="0" w:color="auto"/>
              <w:left w:val="single" w:sz="4" w:space="0" w:color="auto"/>
              <w:bottom w:val="single" w:sz="4" w:space="0" w:color="auto"/>
              <w:right w:val="single" w:sz="4" w:space="0" w:color="auto"/>
            </w:tcBorders>
            <w:vAlign w:val="center"/>
          </w:tcPr>
          <w:p w14:paraId="5ACCB742" w14:textId="77777777" w:rsidR="000836A2" w:rsidRDefault="00D250B5">
            <w:pPr>
              <w:spacing w:after="0" w:line="360" w:lineRule="auto"/>
              <w:jc w:val="center"/>
              <w:rPr>
                <w:rFonts w:eastAsiaTheme="minorEastAsia"/>
                <w:b/>
                <w:sz w:val="22"/>
                <w:lang w:eastAsia="zh-CN"/>
              </w:rPr>
            </w:pPr>
            <w:r>
              <w:rPr>
                <w:rFonts w:eastAsiaTheme="minorEastAsia"/>
                <w:lang w:eastAsia="zh-CN"/>
              </w:rPr>
              <w:t>Good</w:t>
            </w:r>
          </w:p>
        </w:tc>
      </w:tr>
      <w:tr w:rsidR="000836A2" w14:paraId="6A0A017C" w14:textId="77777777">
        <w:trPr>
          <w:trHeight w:val="651"/>
          <w:jc w:val="center"/>
        </w:trPr>
        <w:tc>
          <w:tcPr>
            <w:tcW w:w="2690" w:type="dxa"/>
            <w:tcBorders>
              <w:top w:val="single" w:sz="4" w:space="0" w:color="auto"/>
              <w:left w:val="single" w:sz="4" w:space="0" w:color="auto"/>
              <w:bottom w:val="single" w:sz="4" w:space="0" w:color="auto"/>
              <w:right w:val="single" w:sz="4" w:space="0" w:color="auto"/>
            </w:tcBorders>
            <w:vAlign w:val="center"/>
          </w:tcPr>
          <w:p w14:paraId="4B3665DF" w14:textId="77777777" w:rsidR="000836A2" w:rsidRDefault="00D250B5">
            <w:pPr>
              <w:spacing w:after="0" w:line="360" w:lineRule="auto"/>
              <w:jc w:val="center"/>
              <w:rPr>
                <w:rFonts w:eastAsiaTheme="minorEastAsia"/>
                <w:b/>
                <w:sz w:val="22"/>
                <w:lang w:eastAsia="zh-CN"/>
              </w:rPr>
            </w:pPr>
            <w:r>
              <w:rPr>
                <w:rFonts w:eastAsiaTheme="minorEastAsia"/>
                <w:lang w:eastAsia="zh-CN"/>
              </w:rPr>
              <w:t>Power consumption</w:t>
            </w:r>
          </w:p>
        </w:tc>
        <w:tc>
          <w:tcPr>
            <w:tcW w:w="4536" w:type="dxa"/>
            <w:tcBorders>
              <w:top w:val="single" w:sz="4" w:space="0" w:color="auto"/>
              <w:left w:val="single" w:sz="4" w:space="0" w:color="auto"/>
              <w:bottom w:val="single" w:sz="4" w:space="0" w:color="auto"/>
              <w:right w:val="single" w:sz="4" w:space="0" w:color="auto"/>
            </w:tcBorders>
            <w:vAlign w:val="center"/>
          </w:tcPr>
          <w:p w14:paraId="00EEF3C2" w14:textId="4A1CBB26" w:rsidR="000836A2" w:rsidRDefault="00D250B5">
            <w:pPr>
              <w:spacing w:after="0" w:line="360" w:lineRule="auto"/>
              <w:jc w:val="center"/>
              <w:rPr>
                <w:rFonts w:eastAsiaTheme="minorEastAsia"/>
                <w:b/>
                <w:sz w:val="22"/>
                <w:lang w:eastAsia="zh-CN"/>
              </w:rPr>
            </w:pPr>
            <w:r>
              <w:rPr>
                <w:rFonts w:eastAsiaTheme="minorEastAsia"/>
                <w:color w:val="000000"/>
                <w:lang w:eastAsia="zh-CN"/>
              </w:rPr>
              <w:t>Below 100</w:t>
            </w:r>
            <w:r>
              <w:rPr>
                <w:rFonts w:ascii="NimbusRomNo9L-Regu" w:hAnsi="NimbusRomNo9L-Regu"/>
                <w:i/>
                <w:color w:val="000000"/>
              </w:rPr>
              <w:t>μ</w:t>
            </w:r>
            <w:r>
              <w:rPr>
                <w:rFonts w:ascii="NimbusRomNo9L-Regu" w:hAnsi="NimbusRomNo9L-Regu"/>
                <w:color w:val="000000"/>
              </w:rPr>
              <w:t>W</w:t>
            </w:r>
            <w:r w:rsidR="004434E6">
              <w:rPr>
                <w:rFonts w:ascii="NimbusRomNo9L-Regu" w:eastAsiaTheme="minorEastAsia" w:hAnsi="NimbusRomNo9L-Regu"/>
                <w:color w:val="000000"/>
                <w:lang w:eastAsia="zh-CN"/>
              </w:rPr>
              <w:t xml:space="preserve"> </w:t>
            </w:r>
            <w:r>
              <w:rPr>
                <w:color w:val="000000"/>
              </w:rPr>
              <w:t xml:space="preserve">with </w:t>
            </w:r>
            <w:r w:rsidR="005E42BA">
              <w:rPr>
                <w:rFonts w:eastAsiaTheme="minorEastAsia" w:hint="eastAsia"/>
                <w:color w:val="000000"/>
                <w:lang w:eastAsia="zh-CN"/>
              </w:rPr>
              <w:t>150nm</w:t>
            </w:r>
            <w:r>
              <w:rPr>
                <w:color w:val="000000"/>
              </w:rPr>
              <w:t xml:space="preserve"> technology</w:t>
            </w:r>
            <w:r>
              <w:rPr>
                <w:rFonts w:eastAsiaTheme="minorEastAsia"/>
                <w:color w:val="000000"/>
                <w:lang w:eastAsia="zh-CN"/>
              </w:rPr>
              <w:t xml:space="preserve"> for 5M data rate </w:t>
            </w:r>
            <w:r>
              <w:rPr>
                <w:rFonts w:eastAsiaTheme="minorEastAsia"/>
                <w:color w:val="000000"/>
                <w:lang w:eastAsia="zh-CN"/>
              </w:rPr>
              <w:fldChar w:fldCharType="begin"/>
            </w:r>
            <w:r>
              <w:rPr>
                <w:rFonts w:eastAsiaTheme="minorEastAsia"/>
                <w:color w:val="000000"/>
                <w:lang w:eastAsia="zh-CN"/>
              </w:rPr>
              <w:instrText xml:space="preserve"> REF _Ref206080830 \r \h </w:instrText>
            </w:r>
            <w:r>
              <w:rPr>
                <w:rFonts w:eastAsiaTheme="minorEastAsia"/>
                <w:color w:val="000000"/>
                <w:lang w:eastAsia="zh-CN"/>
              </w:rPr>
            </w:r>
            <w:r>
              <w:rPr>
                <w:rFonts w:eastAsiaTheme="minorEastAsia"/>
                <w:color w:val="000000"/>
                <w:lang w:eastAsia="zh-CN"/>
              </w:rPr>
              <w:fldChar w:fldCharType="separate"/>
            </w:r>
            <w:r w:rsidR="000A3ABA">
              <w:rPr>
                <w:rFonts w:eastAsiaTheme="minorEastAsia"/>
                <w:color w:val="000000"/>
                <w:lang w:eastAsia="zh-CN"/>
              </w:rPr>
              <w:t>[9]</w:t>
            </w:r>
            <w:r>
              <w:rPr>
                <w:rFonts w:eastAsiaTheme="minorEastAsia"/>
                <w:color w:val="000000"/>
                <w:lang w:eastAsia="zh-CN"/>
              </w:rPr>
              <w:fldChar w:fldCharType="end"/>
            </w:r>
          </w:p>
        </w:tc>
      </w:tr>
      <w:tr w:rsidR="000836A2" w14:paraId="093F9EA6" w14:textId="77777777">
        <w:trPr>
          <w:trHeight w:val="651"/>
          <w:jc w:val="center"/>
        </w:trPr>
        <w:tc>
          <w:tcPr>
            <w:tcW w:w="7226" w:type="dxa"/>
            <w:gridSpan w:val="2"/>
            <w:tcBorders>
              <w:top w:val="single" w:sz="4" w:space="0" w:color="auto"/>
              <w:left w:val="single" w:sz="4" w:space="0" w:color="auto"/>
              <w:bottom w:val="single" w:sz="4" w:space="0" w:color="auto"/>
              <w:right w:val="single" w:sz="4" w:space="0" w:color="auto"/>
            </w:tcBorders>
            <w:vAlign w:val="center"/>
          </w:tcPr>
          <w:p w14:paraId="1CE7F21A" w14:textId="77777777" w:rsidR="000836A2" w:rsidRDefault="00D250B5">
            <w:pPr>
              <w:spacing w:after="0" w:line="360" w:lineRule="auto"/>
              <w:rPr>
                <w:rFonts w:eastAsiaTheme="minorEastAsia"/>
                <w:b/>
                <w:sz w:val="22"/>
                <w:lang w:eastAsia="zh-CN"/>
              </w:rPr>
            </w:pPr>
            <w:r>
              <w:rPr>
                <w:rFonts w:eastAsiaTheme="minorEastAsia"/>
                <w:lang w:eastAsia="zh-CN"/>
              </w:rPr>
              <w:t>Note: K is information block size;</w:t>
            </w:r>
            <w:r>
              <w:rPr>
                <w:rFonts w:ascii="AdvP4C4E51" w:hAnsi="AdvP4C4E51"/>
                <w:color w:val="231F20"/>
              </w:rPr>
              <w:t xml:space="preserve"> N </w:t>
            </w:r>
            <w:r>
              <w:rPr>
                <w:rFonts w:ascii="AdvTT08640291" w:hAnsi="AdvTT08640291"/>
                <w:color w:val="231F20"/>
              </w:rPr>
              <w:t xml:space="preserve">is the </w:t>
            </w:r>
            <w:r>
              <w:rPr>
                <w:rFonts w:ascii="AdvTT08640291" w:eastAsiaTheme="minorEastAsia" w:hAnsi="AdvTT08640291"/>
                <w:color w:val="231F20"/>
                <w:lang w:eastAsia="zh-CN"/>
              </w:rPr>
              <w:t>code block</w:t>
            </w:r>
            <w:r>
              <w:rPr>
                <w:rFonts w:ascii="AdvTT08640291" w:hAnsi="AdvTT08640291"/>
                <w:color w:val="231F20"/>
              </w:rPr>
              <w:t xml:space="preserve"> </w:t>
            </w:r>
            <w:r>
              <w:rPr>
                <w:rFonts w:ascii="AdvTT08640291" w:eastAsiaTheme="minorEastAsia" w:hAnsi="AdvTT08640291"/>
                <w:color w:val="231F20"/>
                <w:lang w:eastAsia="zh-CN"/>
              </w:rPr>
              <w:t xml:space="preserve">size; R is coding rate; S is </w:t>
            </w:r>
            <w:r>
              <w:rPr>
                <w:rFonts w:ascii="AdvTT08640291" w:hAnsi="AdvTT08640291"/>
                <w:color w:val="231F20"/>
              </w:rPr>
              <w:t xml:space="preserve">the number of states in Viterbi </w:t>
            </w:r>
            <w:r>
              <w:rPr>
                <w:rFonts w:ascii="AdvTT08640291" w:eastAsiaTheme="minorEastAsia" w:hAnsi="AdvTT08640291"/>
                <w:color w:val="231F20"/>
                <w:lang w:eastAsia="zh-CN"/>
              </w:rPr>
              <w:t>decoder.</w:t>
            </w:r>
          </w:p>
        </w:tc>
      </w:tr>
    </w:tbl>
    <w:p w14:paraId="68B5F98E" w14:textId="77777777" w:rsidR="000836A2" w:rsidRDefault="000836A2">
      <w:pPr>
        <w:rPr>
          <w:rFonts w:eastAsiaTheme="minorEastAsia"/>
          <w:lang w:eastAsia="zh-CN"/>
        </w:rPr>
      </w:pPr>
    </w:p>
    <w:p w14:paraId="28339FB8" w14:textId="6899FE7C" w:rsidR="007D4A74" w:rsidRDefault="007D4A74" w:rsidP="003926A5">
      <w:pPr>
        <w:spacing w:afterLines="50" w:after="120"/>
        <w:jc w:val="both"/>
        <w:rPr>
          <w:rFonts w:eastAsiaTheme="minorEastAsia"/>
          <w:b/>
          <w:bCs/>
          <w:lang w:eastAsia="zh-CN"/>
        </w:rPr>
      </w:pPr>
      <w:r w:rsidRPr="008101C8">
        <w:rPr>
          <w:rFonts w:eastAsiaTheme="minorEastAsia"/>
          <w:b/>
          <w:lang w:eastAsia="zh-CN"/>
        </w:rPr>
        <w:t xml:space="preserve">Observation </w:t>
      </w:r>
      <w:r w:rsidR="007619A2">
        <w:rPr>
          <w:rFonts w:eastAsiaTheme="minorEastAsia" w:hint="eastAsia"/>
          <w:b/>
          <w:lang w:eastAsia="zh-CN"/>
        </w:rPr>
        <w:t>7</w:t>
      </w:r>
      <w:r w:rsidRPr="008101C8">
        <w:rPr>
          <w:rFonts w:eastAsiaTheme="minorEastAsia"/>
          <w:b/>
          <w:lang w:eastAsia="zh-CN"/>
        </w:rPr>
        <w:t>:</w:t>
      </w:r>
      <w:r w:rsidRPr="008101C8">
        <w:rPr>
          <w:rFonts w:eastAsiaTheme="minorEastAsia"/>
          <w:b/>
          <w:bCs/>
          <w:lang w:eastAsia="zh-CN"/>
        </w:rPr>
        <w:t xml:space="preserve"> The convolutional code is </w:t>
      </w:r>
      <w:r w:rsidR="00E93B56" w:rsidRPr="008101C8">
        <w:rPr>
          <w:rFonts w:eastAsiaTheme="minorEastAsia"/>
          <w:b/>
          <w:bCs/>
          <w:lang w:eastAsia="zh-CN"/>
        </w:rPr>
        <w:t>feasible for</w:t>
      </w:r>
      <w:r w:rsidRPr="008101C8">
        <w:rPr>
          <w:rFonts w:eastAsiaTheme="minorEastAsia"/>
          <w:b/>
          <w:bCs/>
          <w:lang w:eastAsia="zh-CN"/>
        </w:rPr>
        <w:t xml:space="preserve"> PRDCH channel coding due to its support of any information block size without complex rate matching operation on device side.</w:t>
      </w:r>
    </w:p>
    <w:p w14:paraId="5F83153B" w14:textId="75049351" w:rsidR="00A120D9" w:rsidRDefault="00A120D9" w:rsidP="003926A5">
      <w:pPr>
        <w:spacing w:afterLines="50" w:after="120"/>
        <w:jc w:val="both"/>
        <w:rPr>
          <w:rFonts w:ascii="NimbusRomNo9L-Regu" w:eastAsiaTheme="minorEastAsia" w:hAnsi="NimbusRomNo9L-Regu" w:hint="eastAsia"/>
          <w:b/>
          <w:color w:val="000000"/>
          <w:lang w:eastAsia="zh-CN"/>
        </w:rPr>
      </w:pPr>
      <w:r>
        <w:rPr>
          <w:rFonts w:eastAsiaTheme="minorEastAsia" w:hint="eastAsia"/>
          <w:b/>
          <w:bCs/>
          <w:lang w:eastAsia="zh-CN"/>
        </w:rPr>
        <w:t xml:space="preserve">Observation </w:t>
      </w:r>
      <w:r w:rsidR="007619A2">
        <w:rPr>
          <w:rFonts w:eastAsiaTheme="minorEastAsia" w:hint="eastAsia"/>
          <w:b/>
          <w:bCs/>
          <w:lang w:eastAsia="zh-CN"/>
        </w:rPr>
        <w:t>8</w:t>
      </w:r>
      <w:r w:rsidR="00606A4C">
        <w:rPr>
          <w:rFonts w:eastAsiaTheme="minorEastAsia" w:hint="eastAsia"/>
          <w:b/>
          <w:bCs/>
          <w:lang w:eastAsia="zh-CN"/>
        </w:rPr>
        <w:t xml:space="preserve">: </w:t>
      </w:r>
      <w:r w:rsidRPr="008101C8">
        <w:rPr>
          <w:rFonts w:eastAsiaTheme="minorEastAsia"/>
          <w:b/>
          <w:bCs/>
          <w:lang w:eastAsia="zh-CN"/>
        </w:rPr>
        <w:t xml:space="preserve">For convolutional code, a </w:t>
      </w:r>
      <w:r w:rsidRPr="008101C8">
        <w:rPr>
          <w:rFonts w:ascii="NimbusRomNo9L-Regu" w:eastAsiaTheme="minorEastAsia" w:hAnsi="NimbusRomNo9L-Regu" w:hint="eastAsia"/>
          <w:b/>
          <w:color w:val="000000"/>
          <w:lang w:eastAsia="zh-CN"/>
        </w:rPr>
        <w:t>power consumption</w:t>
      </w:r>
      <w:r w:rsidRPr="008101C8">
        <w:rPr>
          <w:rFonts w:eastAsiaTheme="minorEastAsia"/>
          <w:b/>
          <w:bCs/>
          <w:lang w:eastAsia="zh-CN"/>
        </w:rPr>
        <w:t xml:space="preserve"> of about </w:t>
      </w:r>
      <w:r w:rsidRPr="008101C8">
        <w:rPr>
          <w:rFonts w:eastAsiaTheme="minorEastAsia"/>
          <w:b/>
          <w:color w:val="000000"/>
          <w:lang w:eastAsia="zh-CN"/>
        </w:rPr>
        <w:t>100</w:t>
      </w:r>
      <w:r w:rsidRPr="008101C8">
        <w:rPr>
          <w:rFonts w:ascii="NimbusRomNo9L-Regu" w:hAnsi="NimbusRomNo9L-Regu" w:hint="eastAsia"/>
          <w:b/>
          <w:color w:val="000000"/>
        </w:rPr>
        <w:t>μ</w:t>
      </w:r>
      <w:r w:rsidRPr="008101C8">
        <w:rPr>
          <w:rFonts w:ascii="NimbusRomNo9L-Regu" w:hAnsi="NimbusRomNo9L-Regu"/>
          <w:b/>
          <w:color w:val="000000"/>
        </w:rPr>
        <w:t>W</w:t>
      </w:r>
      <w:r w:rsidRPr="008101C8">
        <w:rPr>
          <w:rFonts w:ascii="NimbusRomNo9L-Regu" w:eastAsiaTheme="minorEastAsia" w:hAnsi="NimbusRomNo9L-Regu" w:hint="eastAsia"/>
          <w:b/>
          <w:color w:val="000000"/>
          <w:lang w:eastAsia="zh-CN"/>
        </w:rPr>
        <w:t xml:space="preserve"> based on 150nm </w:t>
      </w:r>
      <w:r w:rsidRPr="008101C8">
        <w:rPr>
          <w:b/>
          <w:color w:val="000000"/>
        </w:rPr>
        <w:t>technology</w:t>
      </w:r>
      <w:r w:rsidRPr="008101C8">
        <w:rPr>
          <w:rFonts w:ascii="NimbusRomNo9L-Regu" w:eastAsiaTheme="minorEastAsia" w:hAnsi="NimbusRomNo9L-Regu" w:hint="eastAsia"/>
          <w:b/>
          <w:color w:val="000000"/>
          <w:lang w:eastAsia="zh-CN"/>
        </w:rPr>
        <w:t xml:space="preserve"> is </w:t>
      </w:r>
      <w:r w:rsidRPr="008101C8">
        <w:rPr>
          <w:rFonts w:eastAsiaTheme="minorEastAsia" w:cs="Times"/>
          <w:b/>
          <w:lang w:eastAsia="zh-CN"/>
        </w:rPr>
        <w:t xml:space="preserve">workable at least </w:t>
      </w:r>
      <w:r w:rsidRPr="008101C8">
        <w:rPr>
          <w:rFonts w:ascii="NimbusRomNo9L-Regu" w:eastAsiaTheme="minorEastAsia" w:hAnsi="NimbusRomNo9L-Regu" w:hint="eastAsia"/>
          <w:b/>
          <w:color w:val="000000"/>
          <w:lang w:eastAsia="zh-CN"/>
        </w:rPr>
        <w:t xml:space="preserve">for </w:t>
      </w:r>
      <w:r w:rsidR="008609F5">
        <w:rPr>
          <w:rFonts w:ascii="NimbusRomNo9L-Regu" w:eastAsiaTheme="minorEastAsia" w:hAnsi="NimbusRomNo9L-Regu" w:hint="eastAsia"/>
          <w:b/>
          <w:color w:val="000000"/>
          <w:lang w:eastAsia="zh-CN"/>
        </w:rPr>
        <w:t>Device</w:t>
      </w:r>
      <w:r w:rsidRPr="008101C8">
        <w:rPr>
          <w:rFonts w:ascii="NimbusRomNo9L-Regu" w:eastAsiaTheme="minorEastAsia" w:hAnsi="NimbusRomNo9L-Regu" w:hint="eastAsia"/>
          <w:b/>
          <w:color w:val="000000"/>
          <w:lang w:eastAsia="zh-CN"/>
        </w:rPr>
        <w:t xml:space="preserve"> C.</w:t>
      </w:r>
    </w:p>
    <w:p w14:paraId="42D26BE6" w14:textId="6ABFB1CD" w:rsidR="00597079" w:rsidRDefault="006B0EA8" w:rsidP="00FC5A3A">
      <w:pPr>
        <w:spacing w:afterLines="50" w:after="120"/>
        <w:jc w:val="both"/>
        <w:rPr>
          <w:rFonts w:eastAsia="等线"/>
          <w:lang w:eastAsia="zh-CN"/>
        </w:rPr>
      </w:pPr>
      <w:r>
        <w:rPr>
          <w:rFonts w:eastAsiaTheme="minorEastAsia" w:hint="eastAsia"/>
          <w:lang w:eastAsia="zh-CN"/>
        </w:rPr>
        <w:t xml:space="preserve">Performance of </w:t>
      </w:r>
      <w:r w:rsidR="006627ED">
        <w:rPr>
          <w:rFonts w:eastAsiaTheme="minorEastAsia" w:hint="eastAsia"/>
          <w:lang w:eastAsia="zh-CN"/>
        </w:rPr>
        <w:t>TBCC</w:t>
      </w:r>
      <w:r>
        <w:rPr>
          <w:rFonts w:eastAsiaTheme="minorEastAsia" w:hint="eastAsia"/>
          <w:lang w:eastAsia="zh-CN"/>
        </w:rPr>
        <w:t xml:space="preserve"> codes</w:t>
      </w:r>
      <w:r w:rsidR="006627ED">
        <w:rPr>
          <w:rFonts w:eastAsiaTheme="minorEastAsia" w:hint="eastAsia"/>
          <w:lang w:eastAsia="zh-CN"/>
        </w:rPr>
        <w:t xml:space="preserve"> and</w:t>
      </w:r>
      <w:r>
        <w:rPr>
          <w:rFonts w:eastAsiaTheme="minorEastAsia" w:hint="eastAsia"/>
          <w:lang w:eastAsia="zh-CN"/>
        </w:rPr>
        <w:t xml:space="preserve"> </w:t>
      </w:r>
      <w:r w:rsidR="006627ED">
        <w:rPr>
          <w:rFonts w:eastAsiaTheme="minorEastAsia" w:hint="eastAsia"/>
          <w:lang w:eastAsia="zh-CN"/>
        </w:rPr>
        <w:t xml:space="preserve">line code </w:t>
      </w:r>
      <w:r>
        <w:rPr>
          <w:rFonts w:eastAsiaTheme="minorEastAsia" w:hint="eastAsia"/>
          <w:lang w:eastAsia="zh-CN"/>
        </w:rPr>
        <w:t>for R2D transmission is evaluated in outdoor fading channel.</w:t>
      </w:r>
      <w:r w:rsidR="00E31AC0">
        <w:rPr>
          <w:rFonts w:eastAsiaTheme="minorEastAsia" w:hint="eastAsia"/>
          <w:lang w:eastAsia="zh-CN"/>
        </w:rPr>
        <w:t xml:space="preserve"> </w:t>
      </w:r>
      <w:bookmarkStart w:id="92" w:name="OLE_LINK60"/>
      <w:bookmarkStart w:id="93" w:name="OLE_LINK81"/>
      <w:r w:rsidR="00E31AC0">
        <w:rPr>
          <w:rFonts w:eastAsiaTheme="minorEastAsia" w:hint="eastAsia"/>
          <w:lang w:eastAsia="zh-CN"/>
        </w:rPr>
        <w:t>As</w:t>
      </w:r>
      <w:r w:rsidR="004434E6">
        <w:rPr>
          <w:rFonts w:eastAsiaTheme="minorEastAsia" w:hint="eastAsia"/>
          <w:lang w:eastAsia="zh-CN"/>
        </w:rPr>
        <w:t xml:space="preserve"> </w:t>
      </w:r>
      <w:r w:rsidR="008B0E0E" w:rsidRPr="008B0E0E">
        <w:rPr>
          <w:rFonts w:eastAsiaTheme="minorEastAsia"/>
          <w:lang w:eastAsia="zh-CN"/>
        </w:rPr>
        <w:t>illustrated</w:t>
      </w:r>
      <w:r w:rsidR="00E31AC0">
        <w:rPr>
          <w:rFonts w:eastAsiaTheme="minorEastAsia" w:hint="eastAsia"/>
          <w:lang w:eastAsia="zh-CN"/>
        </w:rPr>
        <w:t xml:space="preserve"> </w:t>
      </w:r>
      <w:r w:rsidR="00AA6BB8">
        <w:rPr>
          <w:rFonts w:eastAsiaTheme="minorEastAsia" w:hint="eastAsia"/>
          <w:lang w:eastAsia="zh-CN"/>
        </w:rPr>
        <w:t xml:space="preserve">in </w:t>
      </w:r>
      <w:r w:rsidR="00AA6BB8">
        <w:rPr>
          <w:rFonts w:eastAsiaTheme="minorEastAsia"/>
          <w:lang w:eastAsia="zh-CN"/>
        </w:rPr>
        <w:fldChar w:fldCharType="begin"/>
      </w:r>
      <w:r w:rsidR="00AA6BB8">
        <w:rPr>
          <w:rFonts w:eastAsiaTheme="minorEastAsia"/>
          <w:lang w:eastAsia="zh-CN"/>
        </w:rPr>
        <w:instrText xml:space="preserve"> </w:instrText>
      </w:r>
      <w:r w:rsidR="00AA6BB8">
        <w:rPr>
          <w:rFonts w:eastAsiaTheme="minorEastAsia" w:hint="eastAsia"/>
          <w:lang w:eastAsia="zh-CN"/>
        </w:rPr>
        <w:instrText>REF _Ref209532132 \h</w:instrText>
      </w:r>
      <w:r w:rsidR="00AA6BB8">
        <w:rPr>
          <w:rFonts w:eastAsiaTheme="minorEastAsia"/>
          <w:lang w:eastAsia="zh-CN"/>
        </w:rPr>
        <w:instrText xml:space="preserve"> </w:instrText>
      </w:r>
      <w:r w:rsidR="00E276AD">
        <w:rPr>
          <w:rFonts w:eastAsiaTheme="minorEastAsia"/>
          <w:lang w:eastAsia="zh-CN"/>
        </w:rPr>
        <w:instrText xml:space="preserve"> \* MERGEFORMAT </w:instrText>
      </w:r>
      <w:r w:rsidR="00AA6BB8">
        <w:rPr>
          <w:rFonts w:eastAsiaTheme="minorEastAsia"/>
          <w:lang w:eastAsia="zh-CN"/>
        </w:rPr>
      </w:r>
      <w:r w:rsidR="00AA6BB8">
        <w:rPr>
          <w:rFonts w:eastAsiaTheme="minorEastAsia"/>
          <w:lang w:eastAsia="zh-CN"/>
        </w:rPr>
        <w:fldChar w:fldCharType="separate"/>
      </w:r>
      <w:r w:rsidR="000A3ABA" w:rsidRPr="00FC5A3A">
        <w:t xml:space="preserve">Figure </w:t>
      </w:r>
      <w:r w:rsidR="000A3ABA" w:rsidRPr="00FC5A3A">
        <w:rPr>
          <w:noProof/>
        </w:rPr>
        <w:t>5</w:t>
      </w:r>
      <w:r w:rsidR="00AA6BB8">
        <w:rPr>
          <w:rFonts w:eastAsiaTheme="minorEastAsia"/>
          <w:lang w:eastAsia="zh-CN"/>
        </w:rPr>
        <w:fldChar w:fldCharType="end"/>
      </w:r>
      <w:r w:rsidR="00295ACD">
        <w:rPr>
          <w:rFonts w:eastAsiaTheme="minorEastAsia" w:hint="eastAsia"/>
          <w:lang w:eastAsia="zh-CN"/>
        </w:rPr>
        <w:t>,</w:t>
      </w:r>
      <w:r w:rsidR="00AA6BB8">
        <w:rPr>
          <w:rFonts w:eastAsiaTheme="minorEastAsia" w:hint="eastAsia"/>
          <w:lang w:eastAsia="zh-CN"/>
        </w:rPr>
        <w:t xml:space="preserve"> </w:t>
      </w:r>
      <w:bookmarkStart w:id="94" w:name="OLE_LINK125"/>
      <w:bookmarkStart w:id="95" w:name="OLE_LINK128"/>
      <w:bookmarkStart w:id="96" w:name="OLE_LINK248"/>
      <w:bookmarkStart w:id="97" w:name="OLE_LINK249"/>
      <w:r w:rsidR="00B60B9E">
        <w:rPr>
          <w:rFonts w:eastAsiaTheme="minorEastAsia" w:hint="eastAsia"/>
          <w:lang w:eastAsia="zh-CN"/>
        </w:rPr>
        <w:t xml:space="preserve">with </w:t>
      </w:r>
      <w:r w:rsidR="00E276AD">
        <w:rPr>
          <w:rFonts w:eastAsiaTheme="minorEastAsia" w:hint="eastAsia"/>
          <w:lang w:eastAsia="zh-CN"/>
        </w:rPr>
        <w:t>coding rate 1/2 and 1/3,</w:t>
      </w:r>
      <w:bookmarkStart w:id="98" w:name="OLE_LINK84"/>
      <w:bookmarkStart w:id="99" w:name="OLE_LINK124"/>
      <w:r w:rsidR="004434E6">
        <w:rPr>
          <w:rFonts w:eastAsiaTheme="minorEastAsia" w:hint="eastAsia"/>
          <w:lang w:eastAsia="zh-CN"/>
        </w:rPr>
        <w:t xml:space="preserve"> t</w:t>
      </w:r>
      <w:r w:rsidR="004434E6">
        <w:rPr>
          <w:rFonts w:eastAsiaTheme="minorEastAsia"/>
          <w:lang w:eastAsia="zh-CN"/>
        </w:rPr>
        <w:t xml:space="preserve">he </w:t>
      </w:r>
      <w:r w:rsidR="00BD40F0">
        <w:rPr>
          <w:rFonts w:eastAsiaTheme="minorEastAsia"/>
          <w:lang w:eastAsia="zh-CN"/>
        </w:rPr>
        <w:t xml:space="preserve">decoding performance of the </w:t>
      </w:r>
      <w:r w:rsidR="006627ED">
        <w:rPr>
          <w:rFonts w:eastAsiaTheme="minorEastAsia" w:hint="eastAsia"/>
          <w:lang w:eastAsia="zh-CN"/>
        </w:rPr>
        <w:t>TBCC</w:t>
      </w:r>
      <w:r w:rsidR="00BD40F0">
        <w:rPr>
          <w:rFonts w:eastAsiaTheme="minorEastAsia"/>
          <w:lang w:eastAsia="zh-CN"/>
        </w:rPr>
        <w:t xml:space="preserve"> </w:t>
      </w:r>
      <w:r w:rsidR="006627ED">
        <w:rPr>
          <w:rFonts w:eastAsiaTheme="minorEastAsia" w:hint="eastAsia"/>
          <w:lang w:eastAsia="zh-CN"/>
        </w:rPr>
        <w:t xml:space="preserve">code </w:t>
      </w:r>
      <w:r w:rsidR="005061F6" w:rsidRPr="00E57A4C">
        <w:rPr>
          <w:rFonts w:eastAsiaTheme="minorEastAsia" w:hint="eastAsia"/>
          <w:bCs/>
          <w:lang w:eastAsia="zh-CN"/>
        </w:rPr>
        <w:t xml:space="preserve">with </w:t>
      </w:r>
      <w:r w:rsidR="005061F6" w:rsidRPr="00E57A4C">
        <w:rPr>
          <w:rFonts w:eastAsiaTheme="minorEastAsia"/>
          <w:bCs/>
          <w:lang w:eastAsia="zh-CN"/>
        </w:rPr>
        <w:t>polynomial</w:t>
      </w:r>
      <w:r w:rsidR="005061F6" w:rsidRPr="00E57A4C">
        <w:rPr>
          <w:rFonts w:eastAsiaTheme="minorEastAsia" w:hint="eastAsia"/>
          <w:bCs/>
          <w:lang w:eastAsia="zh-CN"/>
        </w:rPr>
        <w:t>s [133, 171,</w:t>
      </w:r>
      <w:r w:rsidR="00A9155D">
        <w:rPr>
          <w:rFonts w:eastAsiaTheme="minorEastAsia" w:hint="eastAsia"/>
          <w:bCs/>
          <w:lang w:eastAsia="zh-CN"/>
        </w:rPr>
        <w:t xml:space="preserve"> </w:t>
      </w:r>
      <w:r w:rsidR="005061F6" w:rsidRPr="00E57A4C">
        <w:rPr>
          <w:rFonts w:eastAsiaTheme="minorEastAsia" w:hint="eastAsia"/>
          <w:bCs/>
          <w:lang w:eastAsia="zh-CN"/>
        </w:rPr>
        <w:t xml:space="preserve">165] </w:t>
      </w:r>
      <w:r w:rsidR="006627ED">
        <w:rPr>
          <w:rFonts w:eastAsiaTheme="minorEastAsia" w:hint="eastAsia"/>
          <w:lang w:eastAsia="zh-CN"/>
        </w:rPr>
        <w:t xml:space="preserve">has </w:t>
      </w:r>
      <w:r w:rsidR="008B0E0E">
        <w:rPr>
          <w:rFonts w:eastAsiaTheme="minorEastAsia" w:hint="eastAsia"/>
          <w:lang w:eastAsia="zh-CN"/>
        </w:rPr>
        <w:t>significant larger</w:t>
      </w:r>
      <w:r w:rsidR="00A25922">
        <w:rPr>
          <w:rFonts w:eastAsiaTheme="minorEastAsia" w:hint="eastAsia"/>
          <w:lang w:eastAsia="zh-CN"/>
        </w:rPr>
        <w:t xml:space="preserve"> </w:t>
      </w:r>
      <w:r w:rsidR="006627ED">
        <w:rPr>
          <w:rFonts w:eastAsiaTheme="minorEastAsia" w:hint="eastAsia"/>
          <w:lang w:eastAsia="zh-CN"/>
        </w:rPr>
        <w:t>coding gain than that of Manchester code</w:t>
      </w:r>
      <w:r w:rsidR="00A25922">
        <w:rPr>
          <w:rFonts w:eastAsiaTheme="minorEastAsia" w:hint="eastAsia"/>
          <w:lang w:eastAsia="zh-CN"/>
        </w:rPr>
        <w:t xml:space="preserve"> </w:t>
      </w:r>
      <w:r w:rsidR="005061F6">
        <w:rPr>
          <w:rFonts w:eastAsiaTheme="minorEastAsia" w:hint="eastAsia"/>
          <w:lang w:eastAsia="zh-CN"/>
        </w:rPr>
        <w:t xml:space="preserve">in TDL-C channel with 300ns </w:t>
      </w:r>
      <w:r w:rsidR="00AE63FD">
        <w:rPr>
          <w:rFonts w:eastAsiaTheme="minorEastAsia"/>
          <w:bCs/>
          <w:iCs/>
          <w:lang w:eastAsia="zh-CN"/>
        </w:rPr>
        <w:t>delay spread</w:t>
      </w:r>
      <w:r w:rsidR="00A25922">
        <w:rPr>
          <w:rFonts w:eastAsiaTheme="minorEastAsia" w:hint="eastAsia"/>
          <w:bCs/>
          <w:iCs/>
          <w:lang w:eastAsia="zh-CN"/>
        </w:rPr>
        <w:t xml:space="preserve">, </w:t>
      </w:r>
      <w:r w:rsidR="000772C5">
        <w:rPr>
          <w:rFonts w:eastAsiaTheme="minorEastAsia" w:hint="eastAsia"/>
          <w:bCs/>
          <w:iCs/>
          <w:lang w:eastAsia="zh-CN"/>
        </w:rPr>
        <w:t xml:space="preserve">for OOK-4 with M=6, </w:t>
      </w:r>
      <w:r w:rsidR="00A25922">
        <w:rPr>
          <w:rFonts w:eastAsiaTheme="minorEastAsia" w:hint="eastAsia"/>
          <w:bCs/>
          <w:iCs/>
          <w:lang w:eastAsia="zh-CN"/>
        </w:rPr>
        <w:t xml:space="preserve">at </w:t>
      </w:r>
      <w:r w:rsidR="00A25922" w:rsidRPr="00E57A4C">
        <w:rPr>
          <w:rFonts w:eastAsiaTheme="minorEastAsia" w:hint="eastAsia"/>
          <w:bCs/>
          <w:lang w:eastAsia="zh-CN"/>
        </w:rPr>
        <w:t>BLER=10</w:t>
      </w:r>
      <w:r w:rsidR="00A25922" w:rsidRPr="00E57A4C">
        <w:rPr>
          <w:rFonts w:eastAsiaTheme="minorEastAsia" w:hint="eastAsia"/>
          <w:bCs/>
          <w:vertAlign w:val="superscript"/>
          <w:lang w:eastAsia="zh-CN"/>
        </w:rPr>
        <w:t>-2</w:t>
      </w:r>
      <w:bookmarkEnd w:id="92"/>
      <w:bookmarkEnd w:id="93"/>
      <w:r w:rsidR="00BD40F0">
        <w:rPr>
          <w:rFonts w:eastAsiaTheme="minorEastAsia"/>
          <w:bCs/>
          <w:lang w:eastAsia="zh-CN"/>
        </w:rPr>
        <w:t xml:space="preserve"> under the assumption of the same data rate</w:t>
      </w:r>
      <w:r w:rsidR="006627ED">
        <w:rPr>
          <w:rFonts w:eastAsiaTheme="minorEastAsia" w:hint="eastAsia"/>
          <w:lang w:eastAsia="zh-CN"/>
        </w:rPr>
        <w:t>.</w:t>
      </w:r>
      <w:bookmarkEnd w:id="94"/>
      <w:bookmarkEnd w:id="95"/>
      <w:bookmarkEnd w:id="96"/>
      <w:bookmarkEnd w:id="97"/>
      <w:bookmarkEnd w:id="98"/>
      <w:bookmarkEnd w:id="99"/>
      <w:r w:rsidR="004434E6">
        <w:rPr>
          <w:rFonts w:eastAsiaTheme="minorEastAsia" w:hint="eastAsia"/>
          <w:lang w:eastAsia="zh-CN"/>
        </w:rPr>
        <w:t xml:space="preserve"> </w:t>
      </w:r>
      <w:r w:rsidR="006627ED" w:rsidRPr="00096AEA">
        <w:rPr>
          <w:rFonts w:eastAsiaTheme="minorEastAsia" w:hint="eastAsia"/>
          <w:lang w:eastAsia="zh-CN"/>
        </w:rPr>
        <w:t xml:space="preserve">Based on </w:t>
      </w:r>
      <w:r w:rsidR="00BD40F0">
        <w:rPr>
          <w:rFonts w:eastAsiaTheme="minorEastAsia"/>
          <w:lang w:eastAsia="zh-CN"/>
        </w:rPr>
        <w:t>the significant</w:t>
      </w:r>
      <w:r w:rsidR="006627ED" w:rsidRPr="00096AEA">
        <w:rPr>
          <w:rFonts w:eastAsiaTheme="minorEastAsia" w:hint="eastAsia"/>
          <w:lang w:eastAsia="zh-CN"/>
        </w:rPr>
        <w:t xml:space="preserve"> coding gain and low </w:t>
      </w:r>
      <w:r w:rsidR="00F07D2A" w:rsidRPr="008101C8">
        <w:rPr>
          <w:rFonts w:eastAsiaTheme="minorEastAsia" w:hint="eastAsia"/>
          <w:lang w:eastAsia="zh-CN"/>
        </w:rPr>
        <w:t>decoding</w:t>
      </w:r>
      <w:r w:rsidR="006627ED" w:rsidRPr="008101C8">
        <w:rPr>
          <w:rFonts w:eastAsiaTheme="minorEastAsia" w:hint="eastAsia"/>
          <w:lang w:eastAsia="zh-CN"/>
        </w:rPr>
        <w:t xml:space="preserve"> complexity, </w:t>
      </w:r>
      <w:bookmarkStart w:id="100" w:name="OLE_LINK91"/>
      <w:bookmarkStart w:id="101" w:name="OLE_LINK92"/>
      <w:r w:rsidR="006627ED" w:rsidRPr="008101C8">
        <w:rPr>
          <w:rFonts w:eastAsiaTheme="minorEastAsia" w:hint="eastAsia"/>
          <w:lang w:eastAsia="zh-CN"/>
        </w:rPr>
        <w:t xml:space="preserve">the </w:t>
      </w:r>
      <w:r w:rsidR="006627ED" w:rsidRPr="008101C8">
        <w:rPr>
          <w:rFonts w:eastAsia="等线" w:hint="eastAsia"/>
          <w:lang w:eastAsia="zh-CN"/>
        </w:rPr>
        <w:t xml:space="preserve">convolutional code </w:t>
      </w:r>
      <w:r w:rsidR="00F07D2A" w:rsidRPr="008101C8">
        <w:rPr>
          <w:rFonts w:eastAsia="等线" w:hint="eastAsia"/>
          <w:lang w:eastAsia="zh-CN"/>
        </w:rPr>
        <w:t>should</w:t>
      </w:r>
      <w:r w:rsidR="006627ED" w:rsidRPr="008101C8">
        <w:rPr>
          <w:rFonts w:eastAsia="等线" w:hint="eastAsia"/>
          <w:lang w:eastAsia="zh-CN"/>
        </w:rPr>
        <w:t xml:space="preserve"> be </w:t>
      </w:r>
      <w:r w:rsidR="00F07D2A" w:rsidRPr="008101C8">
        <w:rPr>
          <w:rFonts w:eastAsia="等线" w:hint="eastAsia"/>
          <w:lang w:eastAsia="zh-CN"/>
        </w:rPr>
        <w:t>supported</w:t>
      </w:r>
      <w:r w:rsidR="006627ED" w:rsidRPr="008101C8">
        <w:rPr>
          <w:rFonts w:eastAsia="等线" w:hint="eastAsia"/>
          <w:lang w:eastAsia="zh-CN"/>
        </w:rPr>
        <w:t xml:space="preserve"> for </w:t>
      </w:r>
      <w:r w:rsidR="006627ED" w:rsidRPr="008101C8">
        <w:rPr>
          <w:rFonts w:eastAsia="等线"/>
          <w:lang w:eastAsia="zh-CN"/>
        </w:rPr>
        <w:t>Rel-</w:t>
      </w:r>
      <w:r w:rsidR="00F07D2A" w:rsidRPr="008101C8">
        <w:rPr>
          <w:rFonts w:eastAsia="等线" w:hint="eastAsia"/>
          <w:lang w:eastAsia="zh-CN"/>
        </w:rPr>
        <w:t>20</w:t>
      </w:r>
      <w:r w:rsidR="006627ED" w:rsidRPr="008101C8">
        <w:rPr>
          <w:rFonts w:eastAsia="等线"/>
          <w:lang w:eastAsia="zh-CN"/>
        </w:rPr>
        <w:t xml:space="preserve"> A-IoT transmission of </w:t>
      </w:r>
      <w:r w:rsidR="00F07D2A" w:rsidRPr="008101C8">
        <w:rPr>
          <w:rFonts w:eastAsia="等线" w:hint="eastAsia"/>
          <w:lang w:eastAsia="zh-CN"/>
        </w:rPr>
        <w:t>R2D</w:t>
      </w:r>
      <w:r w:rsidR="006627ED" w:rsidRPr="00A631B8">
        <w:rPr>
          <w:rFonts w:eastAsia="等线"/>
          <w:lang w:eastAsia="zh-CN"/>
        </w:rPr>
        <w:t xml:space="preserve"> link</w:t>
      </w:r>
      <w:r w:rsidR="006627ED" w:rsidRPr="00F4595E">
        <w:rPr>
          <w:rFonts w:eastAsia="等线"/>
          <w:lang w:eastAsia="zh-CN"/>
        </w:rPr>
        <w:t>.</w:t>
      </w:r>
      <w:r w:rsidR="00957D2C" w:rsidRPr="00957D2C">
        <w:rPr>
          <w:rFonts w:eastAsia="等线" w:hint="eastAsia"/>
          <w:lang w:eastAsia="zh-CN"/>
        </w:rPr>
        <w:t xml:space="preserve"> </w:t>
      </w:r>
    </w:p>
    <w:p w14:paraId="1D822CE0" w14:textId="2DBF4AC3" w:rsidR="001D1D90" w:rsidRDefault="000772C5" w:rsidP="00FC5A3A">
      <w:pPr>
        <w:spacing w:afterLines="50" w:after="120"/>
        <w:jc w:val="both"/>
        <w:rPr>
          <w:rFonts w:eastAsia="等线"/>
          <w:lang w:eastAsia="zh-CN"/>
        </w:rPr>
      </w:pPr>
      <w:r>
        <w:rPr>
          <w:rFonts w:eastAsia="等线" w:hint="eastAsia"/>
          <w:lang w:eastAsia="zh-CN"/>
        </w:rPr>
        <w:t xml:space="preserve">As complexity and </w:t>
      </w:r>
      <w:r>
        <w:rPr>
          <w:rFonts w:eastAsia="等线"/>
          <w:lang w:eastAsia="zh-CN"/>
        </w:rPr>
        <w:t>power</w:t>
      </w:r>
      <w:r>
        <w:rPr>
          <w:rFonts w:eastAsia="等线" w:hint="eastAsia"/>
          <w:lang w:eastAsia="zh-CN"/>
        </w:rPr>
        <w:t xml:space="preserve"> </w:t>
      </w:r>
      <w:r>
        <w:rPr>
          <w:rFonts w:eastAsia="等线"/>
          <w:lang w:eastAsia="zh-CN"/>
        </w:rPr>
        <w:t>consumption</w:t>
      </w:r>
      <w:r>
        <w:rPr>
          <w:rFonts w:eastAsia="等线" w:hint="eastAsia"/>
          <w:lang w:eastAsia="zh-CN"/>
        </w:rPr>
        <w:t xml:space="preserve"> of </w:t>
      </w:r>
      <w:r>
        <w:rPr>
          <w:rFonts w:eastAsia="等线"/>
          <w:lang w:eastAsia="zh-CN"/>
        </w:rPr>
        <w:t>Viterbi</w:t>
      </w:r>
      <w:r>
        <w:rPr>
          <w:rFonts w:eastAsia="等线" w:hint="eastAsia"/>
          <w:lang w:eastAsia="zh-CN"/>
        </w:rPr>
        <w:t xml:space="preserve"> decoder is </w:t>
      </w:r>
      <w:r w:rsidR="00BD40F0">
        <w:rPr>
          <w:rFonts w:eastAsia="等线"/>
          <w:lang w:eastAsia="zh-CN"/>
        </w:rPr>
        <w:t xml:space="preserve">in </w:t>
      </w:r>
      <w:r w:rsidRPr="007C0441">
        <w:rPr>
          <w:rFonts w:eastAsia="等线"/>
          <w:lang w:eastAsia="zh-CN"/>
        </w:rPr>
        <w:t>proportional</w:t>
      </w:r>
      <w:r w:rsidRPr="007C0441">
        <w:rPr>
          <w:rFonts w:eastAsia="等线" w:hint="eastAsia"/>
          <w:lang w:eastAsia="zh-CN"/>
        </w:rPr>
        <w:t xml:space="preserve"> </w:t>
      </w:r>
      <w:r>
        <w:rPr>
          <w:rFonts w:eastAsia="等线" w:hint="eastAsia"/>
          <w:lang w:eastAsia="zh-CN"/>
        </w:rPr>
        <w:t xml:space="preserve">to </w:t>
      </w:r>
      <w:r w:rsidR="00BD40F0">
        <w:rPr>
          <w:rFonts w:eastAsia="等线"/>
          <w:lang w:eastAsia="zh-CN"/>
        </w:rPr>
        <w:t xml:space="preserve">the </w:t>
      </w:r>
      <w:r>
        <w:rPr>
          <w:rFonts w:eastAsia="等线" w:hint="eastAsia"/>
          <w:lang w:eastAsia="zh-CN"/>
        </w:rPr>
        <w:t>number of</w:t>
      </w:r>
      <w:r w:rsidR="00BD40F0">
        <w:rPr>
          <w:rFonts w:eastAsia="等线"/>
          <w:lang w:eastAsia="zh-CN"/>
        </w:rPr>
        <w:t xml:space="preserve"> states in the</w:t>
      </w:r>
      <w:r>
        <w:rPr>
          <w:rFonts w:eastAsia="等线" w:hint="eastAsia"/>
          <w:lang w:eastAsia="zh-CN"/>
        </w:rPr>
        <w:t xml:space="preserve"> CC encoder, </w:t>
      </w:r>
      <w:bookmarkStart w:id="102" w:name="OLE_LINK116"/>
      <w:bookmarkStart w:id="103" w:name="OLE_LINK117"/>
      <w:bookmarkStart w:id="104" w:name="OLE_LINK250"/>
      <w:bookmarkStart w:id="105" w:name="OLE_LINK251"/>
      <w:r w:rsidR="00BD40F0">
        <w:rPr>
          <w:rFonts w:eastAsia="等线"/>
          <w:lang w:eastAsia="zh-CN"/>
        </w:rPr>
        <w:t xml:space="preserve">the </w:t>
      </w:r>
      <w:r>
        <w:rPr>
          <w:rFonts w:eastAsia="等线" w:hint="eastAsia"/>
          <w:lang w:eastAsia="zh-CN"/>
        </w:rPr>
        <w:t xml:space="preserve">number </w:t>
      </w:r>
      <w:r w:rsidR="00BD40F0">
        <w:rPr>
          <w:rFonts w:eastAsia="等线"/>
          <w:lang w:eastAsia="zh-CN"/>
        </w:rPr>
        <w:t xml:space="preserve">of states </w:t>
      </w:r>
      <w:r>
        <w:rPr>
          <w:rFonts w:eastAsia="等线" w:hint="eastAsia"/>
          <w:lang w:eastAsia="zh-CN"/>
        </w:rPr>
        <w:t xml:space="preserve">and corresponding generator polynomials </w:t>
      </w:r>
      <w:bookmarkEnd w:id="102"/>
      <w:bookmarkEnd w:id="103"/>
      <w:r>
        <w:rPr>
          <w:rFonts w:eastAsia="等线" w:hint="eastAsia"/>
          <w:lang w:eastAsia="zh-CN"/>
        </w:rPr>
        <w:t xml:space="preserve">of TBCC should be further studied to meet power consumption requirement of </w:t>
      </w:r>
      <w:r w:rsidR="008609F5">
        <w:rPr>
          <w:rFonts w:eastAsia="等线" w:hint="eastAsia"/>
          <w:lang w:eastAsia="zh-CN"/>
        </w:rPr>
        <w:t>Device</w:t>
      </w:r>
      <w:r>
        <w:rPr>
          <w:rFonts w:eastAsia="等线" w:hint="eastAsia"/>
          <w:lang w:eastAsia="zh-CN"/>
        </w:rPr>
        <w:t xml:space="preserve"> 2b/C. </w:t>
      </w:r>
      <w:bookmarkEnd w:id="104"/>
      <w:bookmarkEnd w:id="105"/>
      <w:r w:rsidR="00BD40F0">
        <w:rPr>
          <w:rFonts w:eastAsia="等线"/>
          <w:lang w:eastAsia="zh-CN"/>
        </w:rPr>
        <w:t xml:space="preserve">The </w:t>
      </w:r>
      <w:r>
        <w:rPr>
          <w:rFonts w:eastAsia="等线" w:hint="eastAsia"/>
          <w:lang w:eastAsia="zh-CN"/>
        </w:rPr>
        <w:t xml:space="preserve">BLER performance of TBCC with different number </w:t>
      </w:r>
      <w:r w:rsidR="00BD40F0">
        <w:rPr>
          <w:rFonts w:eastAsia="等线"/>
          <w:lang w:eastAsia="zh-CN"/>
        </w:rPr>
        <w:t xml:space="preserve">of states </w:t>
      </w:r>
      <w:r>
        <w:rPr>
          <w:rFonts w:eastAsia="等线" w:hint="eastAsia"/>
          <w:lang w:eastAsia="zh-CN"/>
        </w:rPr>
        <w:t xml:space="preserve">is </w:t>
      </w:r>
      <w:r w:rsidR="004C03D7">
        <w:rPr>
          <w:rFonts w:eastAsiaTheme="minorEastAsia" w:hint="eastAsia"/>
          <w:bCs/>
          <w:lang w:eastAsia="zh-CN"/>
        </w:rPr>
        <w:t xml:space="preserve">evaluated for OOK with M=2. </w:t>
      </w:r>
      <w:bookmarkStart w:id="106" w:name="OLE_LINK257"/>
      <w:bookmarkStart w:id="107" w:name="OLE_LINK258"/>
      <w:bookmarkStart w:id="108" w:name="OLE_LINK259"/>
      <w:r w:rsidR="004C03D7">
        <w:rPr>
          <w:rFonts w:eastAsiaTheme="minorEastAsia" w:hint="eastAsia"/>
          <w:bCs/>
          <w:lang w:eastAsia="zh-CN"/>
        </w:rPr>
        <w:t xml:space="preserve">As </w:t>
      </w:r>
      <w:r>
        <w:rPr>
          <w:rFonts w:eastAsiaTheme="minorEastAsia" w:hint="eastAsia"/>
          <w:bCs/>
          <w:lang w:eastAsia="zh-CN"/>
        </w:rPr>
        <w:t xml:space="preserve">shown in </w:t>
      </w:r>
      <w:r w:rsidRPr="00BB4B6D">
        <w:rPr>
          <w:rFonts w:eastAsiaTheme="minorEastAsia"/>
          <w:bCs/>
          <w:lang w:eastAsia="zh-CN"/>
        </w:rPr>
        <w:fldChar w:fldCharType="begin"/>
      </w:r>
      <w:r w:rsidRPr="008E1BC9">
        <w:rPr>
          <w:rFonts w:eastAsiaTheme="minorEastAsia"/>
          <w:bCs/>
          <w:lang w:eastAsia="zh-CN"/>
        </w:rPr>
        <w:instrText xml:space="preserve"> REF _Ref209703456 \h </w:instrText>
      </w:r>
      <w:r w:rsidR="008E1BC9" w:rsidRPr="00FC5A3A">
        <w:rPr>
          <w:rFonts w:eastAsiaTheme="minorEastAsia"/>
          <w:bCs/>
          <w:lang w:eastAsia="zh-CN"/>
        </w:rPr>
        <w:instrText xml:space="preserve"> \* MERGEFORMAT </w:instrText>
      </w:r>
      <w:r w:rsidRPr="00BB4B6D">
        <w:rPr>
          <w:rFonts w:eastAsiaTheme="minorEastAsia"/>
          <w:bCs/>
          <w:lang w:eastAsia="zh-CN"/>
        </w:rPr>
      </w:r>
      <w:r w:rsidRPr="00BB4B6D">
        <w:rPr>
          <w:rFonts w:eastAsiaTheme="minorEastAsia"/>
          <w:bCs/>
          <w:lang w:eastAsia="zh-CN"/>
        </w:rPr>
        <w:fldChar w:fldCharType="separate"/>
      </w:r>
      <w:r w:rsidR="000A3ABA" w:rsidRPr="00FC5A3A">
        <w:t xml:space="preserve">Figure </w:t>
      </w:r>
      <w:r w:rsidR="000A3ABA" w:rsidRPr="00FC5A3A">
        <w:rPr>
          <w:noProof/>
        </w:rPr>
        <w:t>6</w:t>
      </w:r>
      <w:r w:rsidRPr="00BB4B6D">
        <w:rPr>
          <w:rFonts w:eastAsiaTheme="minorEastAsia"/>
          <w:bCs/>
          <w:lang w:eastAsia="zh-CN"/>
        </w:rPr>
        <w:fldChar w:fldCharType="end"/>
      </w:r>
      <w:r>
        <w:rPr>
          <w:rFonts w:eastAsiaTheme="minorEastAsia" w:hint="eastAsia"/>
          <w:bCs/>
          <w:lang w:eastAsia="zh-CN"/>
        </w:rPr>
        <w:t xml:space="preserve">, </w:t>
      </w:r>
      <w:r w:rsidR="00F4595E" w:rsidRPr="00E57A4C">
        <w:rPr>
          <w:rFonts w:eastAsiaTheme="minorEastAsia" w:hint="eastAsia"/>
          <w:bCs/>
          <w:lang w:eastAsia="zh-CN"/>
        </w:rPr>
        <w:t xml:space="preserve">at </w:t>
      </w:r>
      <w:bookmarkStart w:id="109" w:name="OLE_LINK89"/>
      <w:bookmarkStart w:id="110" w:name="OLE_LINK90"/>
      <w:r w:rsidR="00F4595E" w:rsidRPr="00E57A4C">
        <w:rPr>
          <w:rFonts w:eastAsiaTheme="minorEastAsia" w:hint="eastAsia"/>
          <w:bCs/>
          <w:lang w:eastAsia="zh-CN"/>
        </w:rPr>
        <w:t>BLER=10</w:t>
      </w:r>
      <w:r w:rsidR="00F4595E" w:rsidRPr="00E57A4C">
        <w:rPr>
          <w:rFonts w:eastAsiaTheme="minorEastAsia" w:hint="eastAsia"/>
          <w:bCs/>
          <w:vertAlign w:val="superscript"/>
          <w:lang w:eastAsia="zh-CN"/>
        </w:rPr>
        <w:t>-2</w:t>
      </w:r>
      <w:bookmarkEnd w:id="109"/>
      <w:bookmarkEnd w:id="110"/>
      <w:r w:rsidR="00F4595E" w:rsidRPr="00E57A4C">
        <w:rPr>
          <w:rFonts w:eastAsiaTheme="minorEastAsia" w:hint="eastAsia"/>
          <w:bCs/>
          <w:lang w:eastAsia="zh-CN"/>
        </w:rPr>
        <w:t>,</w:t>
      </w:r>
      <w:r w:rsidR="00866B09" w:rsidRPr="003015F7">
        <w:rPr>
          <w:rFonts w:eastAsiaTheme="minorEastAsia" w:hint="eastAsia"/>
          <w:bCs/>
          <w:lang w:eastAsia="zh-CN"/>
        </w:rPr>
        <w:t xml:space="preserve"> </w:t>
      </w:r>
      <w:r w:rsidR="00866B09" w:rsidRPr="00E57A4C">
        <w:rPr>
          <w:rFonts w:eastAsiaTheme="minorEastAsia" w:hint="eastAsia"/>
          <w:bCs/>
          <w:lang w:eastAsia="zh-CN"/>
        </w:rPr>
        <w:t xml:space="preserve">64-state TBCC </w:t>
      </w:r>
      <w:r w:rsidR="009F7544">
        <w:rPr>
          <w:rFonts w:eastAsiaTheme="minorEastAsia" w:hint="eastAsia"/>
          <w:bCs/>
          <w:lang w:eastAsia="zh-CN"/>
        </w:rPr>
        <w:t xml:space="preserve">with coding rate 1/2 </w:t>
      </w:r>
      <w:r w:rsidR="00F4595E" w:rsidRPr="00F4595E">
        <w:rPr>
          <w:rFonts w:eastAsiaTheme="minorEastAsia"/>
          <w:bCs/>
          <w:lang w:eastAsia="zh-CN"/>
        </w:rPr>
        <w:t>achieves</w:t>
      </w:r>
      <w:r w:rsidR="00866B09" w:rsidRPr="00E57A4C">
        <w:rPr>
          <w:rFonts w:eastAsiaTheme="minorEastAsia" w:hint="eastAsia"/>
          <w:bCs/>
          <w:lang w:eastAsia="zh-CN"/>
        </w:rPr>
        <w:t xml:space="preserve"> about </w:t>
      </w:r>
      <w:r w:rsidR="004C03D7">
        <w:rPr>
          <w:rFonts w:eastAsiaTheme="minorEastAsia" w:hint="eastAsia"/>
          <w:bCs/>
          <w:lang w:eastAsia="zh-CN"/>
        </w:rPr>
        <w:t>0.</w:t>
      </w:r>
      <w:r w:rsidR="00441A03">
        <w:rPr>
          <w:rFonts w:eastAsiaTheme="minorEastAsia" w:hint="eastAsia"/>
          <w:bCs/>
          <w:lang w:eastAsia="zh-CN"/>
        </w:rPr>
        <w:t>8</w:t>
      </w:r>
      <w:r w:rsidR="004C03D7">
        <w:rPr>
          <w:rFonts w:eastAsiaTheme="minorEastAsia" w:hint="eastAsia"/>
          <w:bCs/>
          <w:lang w:eastAsia="zh-CN"/>
        </w:rPr>
        <w:t xml:space="preserve"> </w:t>
      </w:r>
      <w:r w:rsidR="00866B09" w:rsidRPr="00E57A4C">
        <w:rPr>
          <w:rFonts w:eastAsiaTheme="minorEastAsia" w:hint="eastAsia"/>
          <w:bCs/>
          <w:lang w:eastAsia="zh-CN"/>
        </w:rPr>
        <w:t xml:space="preserve">dB </w:t>
      </w:r>
      <w:r w:rsidR="004C03D7">
        <w:rPr>
          <w:rFonts w:eastAsiaTheme="minorEastAsia" w:hint="eastAsia"/>
          <w:bCs/>
          <w:lang w:eastAsia="zh-CN"/>
        </w:rPr>
        <w:t xml:space="preserve">and </w:t>
      </w:r>
      <w:r w:rsidR="00283A2C">
        <w:rPr>
          <w:rFonts w:eastAsiaTheme="minorEastAsia" w:hint="eastAsia"/>
          <w:bCs/>
          <w:lang w:eastAsia="zh-CN"/>
        </w:rPr>
        <w:t>1</w:t>
      </w:r>
      <w:r w:rsidR="0056344D">
        <w:rPr>
          <w:rFonts w:eastAsiaTheme="minorEastAsia" w:hint="eastAsia"/>
          <w:bCs/>
          <w:lang w:eastAsia="zh-CN"/>
        </w:rPr>
        <w:t>.</w:t>
      </w:r>
      <w:r w:rsidR="00283A2C">
        <w:rPr>
          <w:rFonts w:eastAsiaTheme="minorEastAsia" w:hint="eastAsia"/>
          <w:bCs/>
          <w:lang w:eastAsia="zh-CN"/>
        </w:rPr>
        <w:t>3</w:t>
      </w:r>
      <w:r w:rsidR="004C03D7">
        <w:rPr>
          <w:rFonts w:eastAsiaTheme="minorEastAsia" w:hint="eastAsia"/>
          <w:bCs/>
          <w:lang w:eastAsia="zh-CN"/>
        </w:rPr>
        <w:t xml:space="preserve"> dB </w:t>
      </w:r>
      <w:r w:rsidR="00866B09" w:rsidRPr="00E57A4C">
        <w:rPr>
          <w:rFonts w:eastAsiaTheme="minorEastAsia" w:hint="eastAsia"/>
          <w:bCs/>
          <w:lang w:eastAsia="zh-CN"/>
        </w:rPr>
        <w:t xml:space="preserve">coding gain over </w:t>
      </w:r>
      <w:r w:rsidR="00283A2C">
        <w:rPr>
          <w:rFonts w:eastAsiaTheme="minorEastAsia" w:hint="eastAsia"/>
          <w:bCs/>
          <w:lang w:eastAsia="zh-CN"/>
        </w:rPr>
        <w:t>16</w:t>
      </w:r>
      <w:r w:rsidR="00866B09" w:rsidRPr="00E57A4C">
        <w:rPr>
          <w:rFonts w:eastAsiaTheme="minorEastAsia" w:hint="eastAsia"/>
          <w:bCs/>
          <w:lang w:eastAsia="zh-CN"/>
        </w:rPr>
        <w:t xml:space="preserve">-state </w:t>
      </w:r>
      <w:r w:rsidR="004C03D7">
        <w:rPr>
          <w:rFonts w:eastAsiaTheme="minorEastAsia" w:hint="eastAsia"/>
          <w:bCs/>
          <w:lang w:eastAsia="zh-CN"/>
        </w:rPr>
        <w:t xml:space="preserve">and </w:t>
      </w:r>
      <w:r w:rsidR="00283A2C">
        <w:rPr>
          <w:rFonts w:eastAsiaTheme="minorEastAsia" w:hint="eastAsia"/>
          <w:bCs/>
          <w:lang w:eastAsia="zh-CN"/>
        </w:rPr>
        <w:t>8-</w:t>
      </w:r>
      <w:r w:rsidR="004C03D7">
        <w:rPr>
          <w:rFonts w:eastAsiaTheme="minorEastAsia" w:hint="eastAsia"/>
          <w:bCs/>
          <w:lang w:eastAsia="zh-CN"/>
        </w:rPr>
        <w:t xml:space="preserve">state </w:t>
      </w:r>
      <w:r w:rsidR="00866B09" w:rsidRPr="00E57A4C">
        <w:rPr>
          <w:rFonts w:eastAsiaTheme="minorEastAsia" w:hint="eastAsia"/>
          <w:bCs/>
          <w:lang w:eastAsia="zh-CN"/>
        </w:rPr>
        <w:t>TBCC</w:t>
      </w:r>
      <w:r w:rsidR="00F4595E" w:rsidRPr="00F4595E">
        <w:rPr>
          <w:rFonts w:eastAsiaTheme="minorEastAsia" w:hint="eastAsia"/>
          <w:bCs/>
          <w:lang w:eastAsia="zh-CN"/>
        </w:rPr>
        <w:t xml:space="preserve"> </w:t>
      </w:r>
      <w:r w:rsidR="00F4595E">
        <w:rPr>
          <w:rFonts w:eastAsiaTheme="minorEastAsia" w:hint="eastAsia"/>
          <w:bCs/>
          <w:lang w:eastAsia="zh-CN"/>
        </w:rPr>
        <w:t>in AWGN channel, respectively</w:t>
      </w:r>
      <w:r w:rsidR="00866B09" w:rsidRPr="00E57A4C">
        <w:rPr>
          <w:rFonts w:eastAsiaTheme="minorEastAsia" w:hint="eastAsia"/>
          <w:bCs/>
          <w:lang w:eastAsia="zh-CN"/>
        </w:rPr>
        <w:t>.</w:t>
      </w:r>
      <w:r w:rsidR="00F76CC0">
        <w:rPr>
          <w:rFonts w:eastAsia="等线" w:hint="eastAsia"/>
          <w:lang w:eastAsia="zh-CN"/>
        </w:rPr>
        <w:t xml:space="preserve"> </w:t>
      </w:r>
    </w:p>
    <w:bookmarkEnd w:id="100"/>
    <w:bookmarkEnd w:id="101"/>
    <w:bookmarkEnd w:id="106"/>
    <w:bookmarkEnd w:id="107"/>
    <w:bookmarkEnd w:id="108"/>
    <w:p w14:paraId="26004A72" w14:textId="77777777" w:rsidR="006B0EA8" w:rsidRPr="00BB4B6D" w:rsidRDefault="006B0EA8" w:rsidP="00FC5A3A">
      <w:pPr>
        <w:spacing w:afterLines="50" w:after="120"/>
        <w:jc w:val="both"/>
        <w:rPr>
          <w:rFonts w:eastAsiaTheme="minorEastAsia"/>
          <w:b/>
          <w:lang w:eastAsia="zh-CN"/>
        </w:rPr>
      </w:pPr>
    </w:p>
    <w:p w14:paraId="7434AC50" w14:textId="77777777" w:rsidR="00E31AC0" w:rsidRDefault="0016186C" w:rsidP="008101C8">
      <w:pPr>
        <w:keepNext/>
        <w:spacing w:before="120" w:afterLines="50" w:after="120"/>
        <w:ind w:firstLineChars="900" w:firstLine="1800"/>
        <w:jc w:val="both"/>
      </w:pPr>
      <w:r>
        <w:rPr>
          <w:noProof/>
          <w:lang w:val="en-US" w:eastAsia="zh-CN"/>
        </w:rPr>
        <w:lastRenderedPageBreak/>
        <w:drawing>
          <wp:inline distT="0" distB="0" distL="114300" distR="114300" wp14:anchorId="66801424" wp14:editId="5A918EC1">
            <wp:extent cx="3529012" cy="3070295"/>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6"/>
                    <a:stretch>
                      <a:fillRect/>
                    </a:stretch>
                  </pic:blipFill>
                  <pic:spPr>
                    <a:xfrm>
                      <a:off x="0" y="0"/>
                      <a:ext cx="3528375" cy="3069740"/>
                    </a:xfrm>
                    <a:prstGeom prst="rect">
                      <a:avLst/>
                    </a:prstGeom>
                    <a:noFill/>
                    <a:ln>
                      <a:noFill/>
                    </a:ln>
                  </pic:spPr>
                </pic:pic>
              </a:graphicData>
            </a:graphic>
          </wp:inline>
        </w:drawing>
      </w:r>
    </w:p>
    <w:p w14:paraId="23C35C0B" w14:textId="54CBCA90" w:rsidR="006B0EA8" w:rsidRDefault="00E31AC0" w:rsidP="008101C8">
      <w:pPr>
        <w:pStyle w:val="ab"/>
        <w:ind w:firstLineChars="1100" w:firstLine="2200"/>
        <w:jc w:val="both"/>
        <w:rPr>
          <w:rFonts w:eastAsiaTheme="minorEastAsia"/>
          <w:b w:val="0"/>
          <w:lang w:eastAsia="zh-CN"/>
        </w:rPr>
      </w:pPr>
      <w:bookmarkStart w:id="111" w:name="_Ref209532132"/>
      <w:bookmarkStart w:id="112" w:name="OLE_LINK246"/>
      <w:bookmarkStart w:id="113" w:name="OLE_LINK247"/>
      <w:bookmarkStart w:id="114" w:name="OLE_LINK169"/>
      <w:bookmarkStart w:id="115" w:name="OLE_LINK170"/>
      <w:r w:rsidRPr="008101C8">
        <w:rPr>
          <w:b w:val="0"/>
        </w:rPr>
        <w:t xml:space="preserve">Figure </w:t>
      </w:r>
      <w:r w:rsidRPr="008101C8">
        <w:rPr>
          <w:b w:val="0"/>
        </w:rPr>
        <w:fldChar w:fldCharType="begin"/>
      </w:r>
      <w:r w:rsidRPr="008101C8">
        <w:rPr>
          <w:b w:val="0"/>
        </w:rPr>
        <w:instrText xml:space="preserve"> SEQ Figure \* ARABIC </w:instrText>
      </w:r>
      <w:r w:rsidRPr="008101C8">
        <w:rPr>
          <w:b w:val="0"/>
        </w:rPr>
        <w:fldChar w:fldCharType="separate"/>
      </w:r>
      <w:r w:rsidR="000A3ABA">
        <w:rPr>
          <w:b w:val="0"/>
          <w:noProof/>
        </w:rPr>
        <w:t>5</w:t>
      </w:r>
      <w:r w:rsidRPr="008101C8">
        <w:rPr>
          <w:b w:val="0"/>
        </w:rPr>
        <w:fldChar w:fldCharType="end"/>
      </w:r>
      <w:bookmarkEnd w:id="111"/>
      <w:r w:rsidR="008E1BC9">
        <w:rPr>
          <w:rFonts w:asciiTheme="minorEastAsia" w:eastAsiaTheme="minorEastAsia" w:hAnsiTheme="minorEastAsia" w:hint="eastAsia"/>
          <w:b w:val="0"/>
          <w:lang w:eastAsia="zh-CN"/>
        </w:rPr>
        <w:t xml:space="preserve">: </w:t>
      </w:r>
      <w:r w:rsidRPr="008101C8">
        <w:rPr>
          <w:rFonts w:eastAsiaTheme="minorEastAsia"/>
          <w:b w:val="0"/>
          <w:lang w:eastAsia="zh-CN"/>
        </w:rPr>
        <w:t xml:space="preserve">Performance of </w:t>
      </w:r>
      <w:r w:rsidR="00AA6BB8">
        <w:rPr>
          <w:rFonts w:eastAsiaTheme="minorEastAsia" w:hint="eastAsia"/>
          <w:b w:val="0"/>
          <w:lang w:eastAsia="zh-CN"/>
        </w:rPr>
        <w:t>TBCC and Manchester coding</w:t>
      </w:r>
    </w:p>
    <w:p w14:paraId="483953BC" w14:textId="77777777" w:rsidR="00685EFD" w:rsidRPr="00685EFD" w:rsidRDefault="00685EFD" w:rsidP="00685EFD">
      <w:pPr>
        <w:rPr>
          <w:rFonts w:eastAsiaTheme="minorEastAsia"/>
          <w:lang w:eastAsia="zh-CN"/>
        </w:rPr>
      </w:pPr>
    </w:p>
    <w:p w14:paraId="094F85C8" w14:textId="2CCBEAA4" w:rsidR="00D47140" w:rsidRPr="00776FDF" w:rsidRDefault="0010772B" w:rsidP="00776FDF">
      <w:pPr>
        <w:ind w:firstLineChars="900" w:firstLine="1800"/>
        <w:rPr>
          <w:rFonts w:eastAsiaTheme="minorEastAsia"/>
          <w:lang w:eastAsia="zh-CN"/>
        </w:rPr>
      </w:pPr>
      <w:r>
        <w:rPr>
          <w:noProof/>
          <w:lang w:val="en-US" w:eastAsia="zh-CN"/>
        </w:rPr>
        <w:drawing>
          <wp:inline distT="0" distB="0" distL="0" distR="0" wp14:anchorId="575B4E80" wp14:editId="50440F53">
            <wp:extent cx="3589362" cy="2949694"/>
            <wp:effectExtent l="0" t="0" r="0" b="3175"/>
            <wp:docPr id="2" name="图片 2" descr="C:\Users\wangjiaqing\Documents\WXWork\1688855161277255\Cache\Image\2025-09\origi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angjiaqing\Documents\WXWork\1688855161277255\Cache\Image\2025-09\origin(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87862" cy="2948462"/>
                    </a:xfrm>
                    <a:prstGeom prst="rect">
                      <a:avLst/>
                    </a:prstGeom>
                    <a:noFill/>
                    <a:ln>
                      <a:noFill/>
                    </a:ln>
                  </pic:spPr>
                </pic:pic>
              </a:graphicData>
            </a:graphic>
          </wp:inline>
        </w:drawing>
      </w:r>
      <w:bookmarkEnd w:id="112"/>
      <w:bookmarkEnd w:id="113"/>
      <w:bookmarkEnd w:id="114"/>
      <w:bookmarkEnd w:id="115"/>
    </w:p>
    <w:p w14:paraId="4ACBF4BD" w14:textId="0E72C0B3" w:rsidR="00A1064E" w:rsidRDefault="00A1064E" w:rsidP="00A1064E">
      <w:pPr>
        <w:pStyle w:val="ab"/>
        <w:ind w:firstLineChars="1100" w:firstLine="2200"/>
        <w:jc w:val="both"/>
        <w:rPr>
          <w:rFonts w:eastAsiaTheme="minorEastAsia"/>
          <w:b w:val="0"/>
          <w:lang w:eastAsia="zh-CN"/>
        </w:rPr>
      </w:pPr>
      <w:bookmarkStart w:id="116" w:name="_Ref209703456"/>
      <w:r w:rsidRPr="00A664B7">
        <w:rPr>
          <w:b w:val="0"/>
        </w:rPr>
        <w:t xml:space="preserve">Figure </w:t>
      </w:r>
      <w:r w:rsidRPr="00A664B7">
        <w:rPr>
          <w:b w:val="0"/>
        </w:rPr>
        <w:fldChar w:fldCharType="begin"/>
      </w:r>
      <w:r w:rsidRPr="00A664B7">
        <w:rPr>
          <w:b w:val="0"/>
        </w:rPr>
        <w:instrText xml:space="preserve"> SEQ Figure \* ARABIC </w:instrText>
      </w:r>
      <w:r w:rsidRPr="00A664B7">
        <w:rPr>
          <w:b w:val="0"/>
        </w:rPr>
        <w:fldChar w:fldCharType="separate"/>
      </w:r>
      <w:r w:rsidR="000A3ABA">
        <w:rPr>
          <w:b w:val="0"/>
          <w:noProof/>
        </w:rPr>
        <w:t>6</w:t>
      </w:r>
      <w:r w:rsidRPr="00A664B7">
        <w:rPr>
          <w:b w:val="0"/>
        </w:rPr>
        <w:fldChar w:fldCharType="end"/>
      </w:r>
      <w:bookmarkEnd w:id="116"/>
      <w:r w:rsidR="008E1BC9">
        <w:rPr>
          <w:rFonts w:asciiTheme="minorEastAsia" w:eastAsiaTheme="minorEastAsia" w:hAnsiTheme="minorEastAsia" w:hint="eastAsia"/>
          <w:b w:val="0"/>
          <w:lang w:eastAsia="zh-CN"/>
        </w:rPr>
        <w:t xml:space="preserve">: </w:t>
      </w:r>
      <w:r w:rsidRPr="00A664B7">
        <w:rPr>
          <w:rFonts w:eastAsiaTheme="minorEastAsia"/>
          <w:b w:val="0"/>
          <w:lang w:eastAsia="zh-CN"/>
        </w:rPr>
        <w:t xml:space="preserve">Performance of </w:t>
      </w:r>
      <w:r>
        <w:rPr>
          <w:rFonts w:eastAsiaTheme="minorEastAsia" w:hint="eastAsia"/>
          <w:b w:val="0"/>
          <w:lang w:eastAsia="zh-CN"/>
        </w:rPr>
        <w:t>TBCC with different state number</w:t>
      </w:r>
    </w:p>
    <w:p w14:paraId="0D78E183" w14:textId="53D03F5F" w:rsidR="0056344D" w:rsidRDefault="0056344D" w:rsidP="007861DB">
      <w:pPr>
        <w:spacing w:afterLines="50" w:after="120"/>
        <w:jc w:val="both"/>
        <w:rPr>
          <w:rFonts w:eastAsiaTheme="minorEastAsia"/>
          <w:b/>
          <w:lang w:eastAsia="zh-CN"/>
        </w:rPr>
      </w:pPr>
      <w:r>
        <w:rPr>
          <w:rFonts w:eastAsiaTheme="minorEastAsia" w:hint="eastAsia"/>
          <w:b/>
          <w:lang w:eastAsia="zh-CN"/>
        </w:rPr>
        <w:t xml:space="preserve">Observation </w:t>
      </w:r>
      <w:r w:rsidR="007619A2">
        <w:rPr>
          <w:rFonts w:eastAsiaTheme="minorEastAsia" w:hint="eastAsia"/>
          <w:b/>
          <w:lang w:eastAsia="zh-CN"/>
        </w:rPr>
        <w:t>9</w:t>
      </w:r>
      <w:r>
        <w:rPr>
          <w:rFonts w:eastAsiaTheme="minorEastAsia" w:hint="eastAsia"/>
          <w:b/>
          <w:lang w:eastAsia="zh-CN"/>
        </w:rPr>
        <w:t xml:space="preserve">: </w:t>
      </w:r>
      <w:r w:rsidR="007861DB">
        <w:rPr>
          <w:rFonts w:eastAsiaTheme="minorEastAsia" w:hint="eastAsia"/>
          <w:b/>
          <w:lang w:eastAsia="zh-CN"/>
        </w:rPr>
        <w:t>W</w:t>
      </w:r>
      <w:r w:rsidR="007861DB" w:rsidRPr="008B0E0E">
        <w:rPr>
          <w:rFonts w:eastAsiaTheme="minorEastAsia"/>
          <w:b/>
          <w:lang w:eastAsia="zh-CN"/>
        </w:rPr>
        <w:t xml:space="preserve">ith </w:t>
      </w:r>
      <w:r w:rsidR="008B0E0E" w:rsidRPr="008B0E0E">
        <w:rPr>
          <w:rFonts w:eastAsiaTheme="minorEastAsia"/>
          <w:b/>
          <w:lang w:eastAsia="zh-CN"/>
        </w:rPr>
        <w:t>coding rate 1/2 and 1/3,</w:t>
      </w:r>
      <w:r w:rsidR="004434E6">
        <w:rPr>
          <w:rFonts w:eastAsiaTheme="minorEastAsia"/>
          <w:b/>
          <w:lang w:eastAsia="zh-CN"/>
        </w:rPr>
        <w:t xml:space="preserve"> </w:t>
      </w:r>
      <w:r w:rsidR="008B0E0E" w:rsidRPr="008B0E0E">
        <w:rPr>
          <w:rFonts w:eastAsiaTheme="minorEastAsia"/>
          <w:b/>
          <w:lang w:eastAsia="zh-CN"/>
        </w:rPr>
        <w:t xml:space="preserve">TBCC code </w:t>
      </w:r>
      <w:r w:rsidR="008B0E0E" w:rsidRPr="008B0E0E">
        <w:rPr>
          <w:rFonts w:eastAsiaTheme="minorEastAsia"/>
          <w:b/>
          <w:bCs/>
          <w:lang w:eastAsia="zh-CN"/>
        </w:rPr>
        <w:t>with polynomials [133, 171,</w:t>
      </w:r>
      <w:r w:rsidR="00F66F77">
        <w:rPr>
          <w:rFonts w:eastAsiaTheme="minorEastAsia" w:hint="eastAsia"/>
          <w:b/>
          <w:bCs/>
          <w:lang w:eastAsia="zh-CN"/>
        </w:rPr>
        <w:t xml:space="preserve"> </w:t>
      </w:r>
      <w:r w:rsidR="008B0E0E" w:rsidRPr="008B0E0E">
        <w:rPr>
          <w:rFonts w:eastAsiaTheme="minorEastAsia"/>
          <w:b/>
          <w:bCs/>
          <w:lang w:eastAsia="zh-CN"/>
        </w:rPr>
        <w:t xml:space="preserve">165] </w:t>
      </w:r>
      <w:r w:rsidR="008B0E0E" w:rsidRPr="008B0E0E">
        <w:rPr>
          <w:rFonts w:eastAsiaTheme="minorEastAsia"/>
          <w:b/>
          <w:lang w:eastAsia="zh-CN"/>
        </w:rPr>
        <w:t>has significant</w:t>
      </w:r>
      <w:r w:rsidR="004434E6">
        <w:rPr>
          <w:rFonts w:eastAsiaTheme="minorEastAsia"/>
          <w:b/>
          <w:lang w:eastAsia="zh-CN"/>
        </w:rPr>
        <w:t xml:space="preserve"> </w:t>
      </w:r>
      <w:r w:rsidR="008B0E0E" w:rsidRPr="008B0E0E">
        <w:rPr>
          <w:rFonts w:eastAsiaTheme="minorEastAsia"/>
          <w:b/>
          <w:lang w:eastAsia="zh-CN"/>
        </w:rPr>
        <w:t xml:space="preserve">coding gain than that of Manchester code, in TDL-C channel with 300ns </w:t>
      </w:r>
      <w:r w:rsidR="008B0E0E" w:rsidRPr="008B0E0E">
        <w:rPr>
          <w:rFonts w:eastAsiaTheme="minorEastAsia"/>
          <w:b/>
          <w:bCs/>
          <w:iCs/>
          <w:lang w:eastAsia="zh-CN"/>
        </w:rPr>
        <w:t xml:space="preserve">delay spread, for OOK-4 with M=6, at </w:t>
      </w:r>
      <w:r w:rsidR="008B0E0E" w:rsidRPr="008B0E0E">
        <w:rPr>
          <w:rFonts w:eastAsiaTheme="minorEastAsia"/>
          <w:b/>
          <w:bCs/>
          <w:lang w:eastAsia="zh-CN"/>
        </w:rPr>
        <w:t>BLER=10</w:t>
      </w:r>
      <w:r w:rsidR="008B0E0E" w:rsidRPr="008B0E0E">
        <w:rPr>
          <w:rFonts w:eastAsiaTheme="minorEastAsia"/>
          <w:b/>
          <w:bCs/>
          <w:vertAlign w:val="superscript"/>
          <w:lang w:eastAsia="zh-CN"/>
        </w:rPr>
        <w:t>-2</w:t>
      </w:r>
      <w:r w:rsidRPr="00E22105">
        <w:rPr>
          <w:rFonts w:eastAsiaTheme="minorEastAsia" w:hint="eastAsia"/>
          <w:b/>
          <w:lang w:eastAsia="zh-CN"/>
        </w:rPr>
        <w:t>.</w:t>
      </w:r>
      <w:r w:rsidR="004434E6">
        <w:rPr>
          <w:rFonts w:eastAsiaTheme="minorEastAsia" w:hint="eastAsia"/>
          <w:b/>
          <w:lang w:eastAsia="zh-CN"/>
        </w:rPr>
        <w:t xml:space="preserve"> </w:t>
      </w:r>
    </w:p>
    <w:p w14:paraId="717012D0" w14:textId="2604D6DD" w:rsidR="00F07D2A" w:rsidRDefault="00A120D9" w:rsidP="00FC5A3A">
      <w:pPr>
        <w:spacing w:afterLines="50" w:after="120"/>
        <w:rPr>
          <w:rFonts w:eastAsia="等线"/>
          <w:b/>
          <w:lang w:eastAsia="zh-CN"/>
        </w:rPr>
      </w:pPr>
      <w:r>
        <w:rPr>
          <w:rFonts w:eastAsiaTheme="minorEastAsia"/>
          <w:b/>
          <w:lang w:eastAsia="zh-CN"/>
        </w:rPr>
        <w:t>Pr</w:t>
      </w:r>
      <w:r>
        <w:rPr>
          <w:rFonts w:eastAsiaTheme="minorEastAsia" w:hint="eastAsia"/>
          <w:b/>
          <w:lang w:eastAsia="zh-CN"/>
        </w:rPr>
        <w:t>oposal</w:t>
      </w:r>
      <w:r w:rsidR="00F07D2A">
        <w:rPr>
          <w:rFonts w:eastAsiaTheme="minorEastAsia" w:hint="eastAsia"/>
          <w:b/>
          <w:lang w:eastAsia="zh-CN"/>
        </w:rPr>
        <w:t xml:space="preserve"> </w:t>
      </w:r>
      <w:r w:rsidR="007619A2">
        <w:rPr>
          <w:rFonts w:eastAsiaTheme="minorEastAsia" w:hint="eastAsia"/>
          <w:b/>
          <w:lang w:eastAsia="zh-CN"/>
        </w:rPr>
        <w:t>14</w:t>
      </w:r>
      <w:r>
        <w:rPr>
          <w:rFonts w:eastAsiaTheme="minorEastAsia" w:hint="eastAsia"/>
          <w:b/>
          <w:lang w:eastAsia="zh-CN"/>
        </w:rPr>
        <w:t>:</w:t>
      </w:r>
      <w:r w:rsidRPr="00E22105">
        <w:rPr>
          <w:rFonts w:cs="Times"/>
          <w:b/>
          <w:lang w:val="en-US" w:eastAsia="ko-KR"/>
        </w:rPr>
        <w:t xml:space="preserve"> </w:t>
      </w:r>
      <w:r w:rsidR="00F07D2A" w:rsidRPr="00E22105">
        <w:rPr>
          <w:rFonts w:eastAsiaTheme="minorEastAsia"/>
          <w:b/>
          <w:lang w:eastAsia="zh-CN"/>
        </w:rPr>
        <w:t>C</w:t>
      </w:r>
      <w:r w:rsidR="00F07D2A" w:rsidRPr="00E22105">
        <w:rPr>
          <w:rFonts w:eastAsia="等线"/>
          <w:b/>
          <w:lang w:eastAsia="zh-CN"/>
        </w:rPr>
        <w:t>onvolutional code</w:t>
      </w:r>
      <w:r w:rsidR="00851F34">
        <w:rPr>
          <w:rFonts w:eastAsia="等线" w:hint="eastAsia"/>
          <w:b/>
          <w:lang w:eastAsia="zh-CN"/>
        </w:rPr>
        <w:t xml:space="preserve"> with R=1/2 </w:t>
      </w:r>
      <w:r w:rsidR="00F07D2A" w:rsidRPr="00E22105">
        <w:rPr>
          <w:rFonts w:eastAsia="等线"/>
          <w:b/>
          <w:lang w:eastAsia="zh-CN"/>
        </w:rPr>
        <w:t xml:space="preserve">should be </w:t>
      </w:r>
      <w:r w:rsidR="00851F34">
        <w:rPr>
          <w:rFonts w:eastAsia="等线" w:hint="eastAsia"/>
          <w:b/>
          <w:lang w:eastAsia="zh-CN"/>
        </w:rPr>
        <w:t>considered</w:t>
      </w:r>
      <w:r w:rsidR="00F07D2A" w:rsidRPr="00E22105">
        <w:rPr>
          <w:rFonts w:eastAsia="等线"/>
          <w:b/>
          <w:lang w:eastAsia="zh-CN"/>
        </w:rPr>
        <w:t xml:space="preserve"> for Rel-20 A-IoT transmission of R2D link.</w:t>
      </w:r>
    </w:p>
    <w:p w14:paraId="738EA68D" w14:textId="4B446FEE" w:rsidR="0056344D" w:rsidRDefault="0056344D" w:rsidP="00FC5A3A">
      <w:pPr>
        <w:spacing w:afterLines="50" w:after="120"/>
        <w:rPr>
          <w:rFonts w:eastAsia="等线"/>
          <w:b/>
          <w:lang w:eastAsia="zh-CN"/>
        </w:rPr>
      </w:pPr>
      <w:r>
        <w:rPr>
          <w:rFonts w:eastAsia="等线" w:hint="eastAsia"/>
          <w:b/>
          <w:lang w:eastAsia="zh-CN"/>
        </w:rPr>
        <w:t xml:space="preserve">Proposal </w:t>
      </w:r>
      <w:r w:rsidR="007619A2">
        <w:rPr>
          <w:rFonts w:eastAsia="等线" w:hint="eastAsia"/>
          <w:b/>
          <w:lang w:eastAsia="zh-CN"/>
        </w:rPr>
        <w:t>15</w:t>
      </w:r>
      <w:r>
        <w:rPr>
          <w:rFonts w:eastAsia="等线" w:hint="eastAsia"/>
          <w:b/>
          <w:lang w:eastAsia="zh-CN"/>
        </w:rPr>
        <w:t xml:space="preserve">: </w:t>
      </w:r>
      <w:r w:rsidRPr="00E22105">
        <w:rPr>
          <w:rFonts w:eastAsia="等线" w:hint="eastAsia"/>
          <w:b/>
          <w:lang w:eastAsia="zh-CN"/>
        </w:rPr>
        <w:t xml:space="preserve">State number and corresponding generator polynomials of TBCC should be further studied to meet power consumption requirement of </w:t>
      </w:r>
      <w:r w:rsidR="008609F5">
        <w:rPr>
          <w:rFonts w:eastAsia="等线" w:hint="eastAsia"/>
          <w:b/>
          <w:lang w:eastAsia="zh-CN"/>
        </w:rPr>
        <w:t>Device</w:t>
      </w:r>
      <w:r w:rsidRPr="00E22105">
        <w:rPr>
          <w:rFonts w:eastAsia="等线" w:hint="eastAsia"/>
          <w:b/>
          <w:lang w:eastAsia="zh-CN"/>
        </w:rPr>
        <w:t xml:space="preserve"> 2b/C.</w:t>
      </w:r>
    </w:p>
    <w:p w14:paraId="42986C21" w14:textId="1B86D01C" w:rsidR="001D1D90" w:rsidRPr="007A7354" w:rsidRDefault="001D1D90" w:rsidP="00FC5A3A">
      <w:pPr>
        <w:spacing w:afterLines="50" w:after="120"/>
        <w:jc w:val="both"/>
        <w:rPr>
          <w:rFonts w:eastAsiaTheme="minorEastAsia"/>
          <w:lang w:eastAsia="zh-CN"/>
        </w:rPr>
      </w:pPr>
      <w:bookmarkStart w:id="117" w:name="OLE_LINK93"/>
      <w:bookmarkStart w:id="118" w:name="OLE_LINK94"/>
      <w:r>
        <w:rPr>
          <w:rFonts w:eastAsia="等线" w:hint="eastAsia"/>
          <w:lang w:eastAsia="zh-CN"/>
        </w:rPr>
        <w:t xml:space="preserve">Similar to D2R channel coding discussed in section 2.2.2, TBCC with sub-block </w:t>
      </w:r>
      <w:proofErr w:type="spellStart"/>
      <w:r>
        <w:rPr>
          <w:rFonts w:eastAsia="等线" w:hint="eastAsia"/>
          <w:lang w:eastAsia="zh-CN"/>
        </w:rPr>
        <w:t>interleavers</w:t>
      </w:r>
      <w:proofErr w:type="spellEnd"/>
      <w:r>
        <w:rPr>
          <w:rFonts w:eastAsia="等线" w:hint="eastAsia"/>
          <w:lang w:eastAsia="zh-CN"/>
        </w:rPr>
        <w:t xml:space="preserve"> could achieve significant </w:t>
      </w:r>
      <w:r>
        <w:rPr>
          <w:rFonts w:eastAsiaTheme="minorEastAsia"/>
          <w:lang w:eastAsia="zh-CN"/>
        </w:rPr>
        <w:t>time diversity gain</w:t>
      </w:r>
      <w:r w:rsidR="0037565D">
        <w:rPr>
          <w:rFonts w:eastAsiaTheme="minorEastAsia"/>
          <w:lang w:eastAsia="zh-CN"/>
        </w:rPr>
        <w:t xml:space="preserve"> to reduce the correlation in the adjacent bits </w:t>
      </w:r>
      <w:r w:rsidR="00BD40F0">
        <w:rPr>
          <w:rFonts w:eastAsiaTheme="minorEastAsia"/>
          <w:lang w:eastAsia="zh-CN"/>
        </w:rPr>
        <w:t xml:space="preserve">in the multi-path </w:t>
      </w:r>
      <w:r w:rsidR="0037565D">
        <w:rPr>
          <w:rFonts w:eastAsiaTheme="minorEastAsia"/>
          <w:lang w:eastAsia="zh-CN"/>
        </w:rPr>
        <w:t xml:space="preserve">memory </w:t>
      </w:r>
      <w:r w:rsidR="00BD40F0">
        <w:rPr>
          <w:rFonts w:eastAsiaTheme="minorEastAsia"/>
          <w:lang w:eastAsia="zh-CN"/>
        </w:rPr>
        <w:t xml:space="preserve">fading channels of the outdoor deployment scenarios </w:t>
      </w:r>
      <w:r>
        <w:rPr>
          <w:rFonts w:eastAsiaTheme="minorEastAsia"/>
          <w:lang w:eastAsia="zh-CN"/>
        </w:rPr>
        <w:t xml:space="preserve">for </w:t>
      </w:r>
      <w:r w:rsidR="008609F5">
        <w:rPr>
          <w:rFonts w:eastAsiaTheme="minorEastAsia"/>
          <w:lang w:eastAsia="zh-CN"/>
        </w:rPr>
        <w:t>Device</w:t>
      </w:r>
      <w:r>
        <w:rPr>
          <w:rFonts w:eastAsiaTheme="minorEastAsia"/>
          <w:lang w:eastAsia="zh-CN"/>
        </w:rPr>
        <w:t xml:space="preserve"> 2b/C</w:t>
      </w:r>
      <w:r>
        <w:rPr>
          <w:rFonts w:eastAsia="等线" w:hint="eastAsia"/>
          <w:lang w:eastAsia="zh-CN"/>
        </w:rPr>
        <w:t xml:space="preserve">. </w:t>
      </w:r>
      <w:bookmarkStart w:id="119" w:name="OLE_LINK103"/>
      <w:bookmarkStart w:id="120" w:name="OLE_LINK104"/>
      <w:r w:rsidRPr="007A7354">
        <w:rPr>
          <w:rFonts w:eastAsiaTheme="minorEastAsia"/>
          <w:lang w:eastAsia="zh-CN"/>
        </w:rPr>
        <w:t xml:space="preserve">If TBCC is </w:t>
      </w:r>
      <w:r>
        <w:rPr>
          <w:rFonts w:eastAsiaTheme="minorEastAsia" w:hint="eastAsia"/>
          <w:lang w:eastAsia="zh-CN"/>
        </w:rPr>
        <w:t>used</w:t>
      </w:r>
      <w:r w:rsidRPr="007A7354">
        <w:rPr>
          <w:rFonts w:eastAsiaTheme="minorEastAsia"/>
          <w:lang w:eastAsia="zh-CN"/>
        </w:rPr>
        <w:t xml:space="preserve"> for </w:t>
      </w:r>
      <w:r>
        <w:rPr>
          <w:rFonts w:eastAsiaTheme="minorEastAsia" w:hint="eastAsia"/>
          <w:lang w:eastAsia="zh-CN"/>
        </w:rPr>
        <w:t>R</w:t>
      </w:r>
      <w:r w:rsidRPr="007A7354">
        <w:rPr>
          <w:rFonts w:eastAsiaTheme="minorEastAsia"/>
          <w:lang w:eastAsia="zh-CN"/>
        </w:rPr>
        <w:t>2</w:t>
      </w:r>
      <w:r>
        <w:rPr>
          <w:rFonts w:eastAsiaTheme="minorEastAsia" w:hint="eastAsia"/>
          <w:lang w:eastAsia="zh-CN"/>
        </w:rPr>
        <w:t>D</w:t>
      </w:r>
      <w:r w:rsidRPr="007A7354">
        <w:rPr>
          <w:rFonts w:eastAsiaTheme="minorEastAsia"/>
          <w:lang w:eastAsia="zh-CN"/>
        </w:rPr>
        <w:t xml:space="preserve"> transmission in outdoor scenario, </w:t>
      </w:r>
      <w:r w:rsidRPr="007A7354">
        <w:rPr>
          <w:rFonts w:eastAsiaTheme="minorEastAsia"/>
          <w:bCs/>
          <w:lang w:eastAsia="zh-CN"/>
        </w:rPr>
        <w:t xml:space="preserve">sub-block </w:t>
      </w:r>
      <w:proofErr w:type="spellStart"/>
      <w:r w:rsidRPr="007A7354">
        <w:rPr>
          <w:rFonts w:eastAsiaTheme="minorEastAsia"/>
          <w:bCs/>
          <w:lang w:eastAsia="zh-CN"/>
        </w:rPr>
        <w:t>interleaver</w:t>
      </w:r>
      <w:r w:rsidRPr="007A7354">
        <w:rPr>
          <w:rFonts w:eastAsiaTheme="minorEastAsia"/>
          <w:lang w:eastAsia="zh-CN"/>
        </w:rPr>
        <w:t>s</w:t>
      </w:r>
      <w:proofErr w:type="spellEnd"/>
      <w:r w:rsidRPr="007A7354">
        <w:rPr>
          <w:rFonts w:eastAsiaTheme="minorEastAsia"/>
          <w:lang w:eastAsia="zh-CN"/>
        </w:rPr>
        <w:t xml:space="preserve"> should be considered to achieve time diversity gain for </w:t>
      </w:r>
      <w:r>
        <w:rPr>
          <w:rFonts w:eastAsiaTheme="minorEastAsia" w:hint="eastAsia"/>
          <w:lang w:eastAsia="zh-CN"/>
        </w:rPr>
        <w:t>active devices</w:t>
      </w:r>
      <w:r w:rsidRPr="007A7354">
        <w:rPr>
          <w:rFonts w:eastAsiaTheme="minorEastAsia"/>
          <w:lang w:eastAsia="zh-CN"/>
        </w:rPr>
        <w:t>.</w:t>
      </w:r>
      <w:bookmarkEnd w:id="119"/>
      <w:bookmarkEnd w:id="120"/>
    </w:p>
    <w:p w14:paraId="6C790008" w14:textId="0943A060" w:rsidR="009C2D6F" w:rsidRPr="00E22105" w:rsidRDefault="009C2D6F" w:rsidP="00FC5A3A">
      <w:pPr>
        <w:spacing w:afterLines="50" w:after="120"/>
        <w:jc w:val="both"/>
        <w:rPr>
          <w:rFonts w:eastAsia="等线"/>
          <w:b/>
          <w:lang w:eastAsia="zh-CN"/>
        </w:rPr>
      </w:pPr>
      <w:r>
        <w:rPr>
          <w:rFonts w:eastAsia="等线" w:hint="eastAsia"/>
          <w:b/>
          <w:lang w:eastAsia="zh-CN"/>
        </w:rPr>
        <w:lastRenderedPageBreak/>
        <w:t xml:space="preserve">Proposal </w:t>
      </w:r>
      <w:r w:rsidR="007619A2">
        <w:rPr>
          <w:rFonts w:eastAsia="等线" w:hint="eastAsia"/>
          <w:b/>
          <w:lang w:eastAsia="zh-CN"/>
        </w:rPr>
        <w:t>16</w:t>
      </w:r>
      <w:r>
        <w:rPr>
          <w:rFonts w:eastAsia="等线" w:hint="eastAsia"/>
          <w:b/>
          <w:lang w:eastAsia="zh-CN"/>
        </w:rPr>
        <w:t>:</w:t>
      </w:r>
      <w:bookmarkEnd w:id="117"/>
      <w:bookmarkEnd w:id="118"/>
      <w:r w:rsidRPr="009C2D6F">
        <w:rPr>
          <w:rFonts w:eastAsiaTheme="minorEastAsia" w:hint="eastAsia"/>
          <w:lang w:eastAsia="zh-CN"/>
        </w:rPr>
        <w:t xml:space="preserve"> </w:t>
      </w:r>
      <w:bookmarkStart w:id="121" w:name="OLE_LINK105"/>
      <w:bookmarkStart w:id="122" w:name="OLE_LINK106"/>
      <w:r w:rsidRPr="00E22105">
        <w:rPr>
          <w:rFonts w:eastAsiaTheme="minorEastAsia"/>
          <w:b/>
          <w:lang w:eastAsia="zh-CN"/>
        </w:rPr>
        <w:t xml:space="preserve">If TBCC is used for R2D transmission in outdoor scenario, </w:t>
      </w:r>
      <w:r w:rsidRPr="00E22105">
        <w:rPr>
          <w:rFonts w:eastAsiaTheme="minorEastAsia"/>
          <w:b/>
          <w:bCs/>
          <w:lang w:eastAsia="zh-CN"/>
        </w:rPr>
        <w:t xml:space="preserve">sub-block </w:t>
      </w:r>
      <w:proofErr w:type="spellStart"/>
      <w:r w:rsidRPr="00E22105">
        <w:rPr>
          <w:rFonts w:eastAsiaTheme="minorEastAsia"/>
          <w:b/>
          <w:bCs/>
          <w:lang w:eastAsia="zh-CN"/>
        </w:rPr>
        <w:t>interleaver</w:t>
      </w:r>
      <w:r w:rsidRPr="00E22105">
        <w:rPr>
          <w:rFonts w:eastAsiaTheme="minorEastAsia"/>
          <w:b/>
          <w:lang w:eastAsia="zh-CN"/>
        </w:rPr>
        <w:t>s</w:t>
      </w:r>
      <w:proofErr w:type="spellEnd"/>
      <w:r w:rsidRPr="00E22105">
        <w:rPr>
          <w:rFonts w:eastAsiaTheme="minorEastAsia"/>
          <w:b/>
          <w:lang w:eastAsia="zh-CN"/>
        </w:rPr>
        <w:t xml:space="preserve"> should be considered to achieve time diversity gain for active devices.</w:t>
      </w:r>
    </w:p>
    <w:p w14:paraId="79032F22" w14:textId="77777777" w:rsidR="000836A2" w:rsidRDefault="00E92185" w:rsidP="00FC5A3A">
      <w:pPr>
        <w:spacing w:afterLines="50" w:after="120"/>
        <w:jc w:val="both"/>
        <w:rPr>
          <w:rFonts w:eastAsiaTheme="minorEastAsia"/>
          <w:lang w:eastAsia="zh-CN"/>
        </w:rPr>
      </w:pPr>
      <w:bookmarkStart w:id="123" w:name="OLE_LINK25"/>
      <w:bookmarkStart w:id="124" w:name="OLE_LINK41"/>
      <w:bookmarkEnd w:id="121"/>
      <w:bookmarkEnd w:id="122"/>
      <w:r>
        <w:rPr>
          <w:rFonts w:eastAsiaTheme="minorEastAsia" w:hint="eastAsia"/>
          <w:lang w:eastAsia="zh-CN"/>
        </w:rPr>
        <w:t xml:space="preserve">L1 </w:t>
      </w:r>
      <w:bookmarkStart w:id="125" w:name="OLE_LINK107"/>
      <w:bookmarkStart w:id="126" w:name="OLE_LINK108"/>
      <w:r>
        <w:rPr>
          <w:rFonts w:eastAsiaTheme="minorEastAsia" w:hint="eastAsia"/>
          <w:lang w:eastAsia="zh-CN"/>
        </w:rPr>
        <w:t xml:space="preserve">R2D control </w:t>
      </w:r>
      <w:r>
        <w:rPr>
          <w:rFonts w:eastAsiaTheme="minorEastAsia"/>
          <w:lang w:eastAsia="zh-CN"/>
        </w:rPr>
        <w:t>information</w:t>
      </w:r>
      <w:bookmarkEnd w:id="125"/>
      <w:bookmarkEnd w:id="126"/>
      <w:r>
        <w:rPr>
          <w:rFonts w:eastAsiaTheme="minorEastAsia" w:hint="eastAsia"/>
          <w:lang w:eastAsia="zh-CN"/>
        </w:rPr>
        <w:t xml:space="preserve"> could </w:t>
      </w:r>
      <w:r w:rsidR="002B7BF5">
        <w:rPr>
          <w:rFonts w:eastAsiaTheme="minorEastAsia" w:hint="eastAsia"/>
          <w:lang w:eastAsia="zh-CN"/>
        </w:rPr>
        <w:t>support</w:t>
      </w:r>
      <w:r>
        <w:rPr>
          <w:rFonts w:eastAsiaTheme="minorEastAsia" w:hint="eastAsia"/>
          <w:lang w:eastAsia="zh-CN"/>
        </w:rPr>
        <w:t xml:space="preserve"> </w:t>
      </w:r>
      <w:r w:rsidR="00640494">
        <w:rPr>
          <w:rFonts w:eastAsiaTheme="minorEastAsia" w:hint="eastAsia"/>
          <w:lang w:eastAsia="zh-CN"/>
        </w:rPr>
        <w:t xml:space="preserve">flexible R2D transmission </w:t>
      </w:r>
      <w:r w:rsidR="002B7BF5">
        <w:rPr>
          <w:rFonts w:eastAsiaTheme="minorEastAsia" w:hint="eastAsia"/>
          <w:lang w:eastAsia="zh-CN"/>
        </w:rPr>
        <w:t>scheduling</w:t>
      </w:r>
      <w:r w:rsidR="00640494">
        <w:rPr>
          <w:rFonts w:eastAsiaTheme="minorEastAsia" w:hint="eastAsia"/>
          <w:lang w:eastAsia="zh-CN"/>
        </w:rPr>
        <w:t xml:space="preserve">, </w:t>
      </w:r>
      <w:r w:rsidR="00640494">
        <w:rPr>
          <w:rFonts w:eastAsiaTheme="minorEastAsia"/>
          <w:lang w:eastAsia="zh-CN"/>
        </w:rPr>
        <w:t>which</w:t>
      </w:r>
      <w:r w:rsidR="00640494">
        <w:rPr>
          <w:rFonts w:eastAsiaTheme="minorEastAsia" w:hint="eastAsia"/>
          <w:lang w:eastAsia="zh-CN"/>
        </w:rPr>
        <w:t xml:space="preserve"> </w:t>
      </w:r>
      <w:r w:rsidR="002B7BF5">
        <w:rPr>
          <w:rFonts w:eastAsiaTheme="minorEastAsia" w:hint="eastAsia"/>
          <w:lang w:eastAsia="zh-CN"/>
        </w:rPr>
        <w:t>will be</w:t>
      </w:r>
      <w:r w:rsidR="00640494">
        <w:rPr>
          <w:rFonts w:eastAsiaTheme="minorEastAsia" w:hint="eastAsia"/>
          <w:lang w:eastAsia="zh-CN"/>
        </w:rPr>
        <w:t xml:space="preserve"> discussed in section 2.3 and section 2.4.</w:t>
      </w:r>
      <w:bookmarkStart w:id="127" w:name="OLE_LINK109"/>
      <w:r w:rsidR="00640494">
        <w:rPr>
          <w:rFonts w:eastAsiaTheme="minorEastAsia" w:hint="eastAsia"/>
          <w:lang w:eastAsia="zh-CN"/>
        </w:rPr>
        <w:t xml:space="preserve"> </w:t>
      </w:r>
      <w:bookmarkStart w:id="128" w:name="OLE_LINK77"/>
      <w:bookmarkStart w:id="129" w:name="OLE_LINK78"/>
      <w:bookmarkStart w:id="130" w:name="OLE_LINK110"/>
      <w:bookmarkStart w:id="131" w:name="OLE_LINK111"/>
      <w:r>
        <w:rPr>
          <w:rFonts w:eastAsiaTheme="minorEastAsia" w:hint="eastAsia"/>
          <w:lang w:eastAsia="zh-CN"/>
        </w:rPr>
        <w:t>If</w:t>
      </w:r>
      <w:r w:rsidR="002B7BF5" w:rsidRPr="002B7BF5">
        <w:rPr>
          <w:rFonts w:eastAsiaTheme="minorEastAsia" w:hint="eastAsia"/>
          <w:lang w:eastAsia="zh-CN"/>
        </w:rPr>
        <w:t xml:space="preserve"> </w:t>
      </w:r>
      <w:r w:rsidR="002B7BF5">
        <w:rPr>
          <w:rFonts w:eastAsiaTheme="minorEastAsia" w:hint="eastAsia"/>
          <w:lang w:eastAsia="zh-CN"/>
        </w:rPr>
        <w:t>L1 R2D control information is considered,</w:t>
      </w:r>
      <w:r>
        <w:rPr>
          <w:rFonts w:eastAsiaTheme="minorEastAsia" w:hint="eastAsia"/>
          <w:lang w:eastAsia="zh-CN"/>
        </w:rPr>
        <w:t xml:space="preserve"> </w:t>
      </w:r>
      <w:bookmarkStart w:id="132" w:name="OLE_LINK254"/>
      <w:r w:rsidR="002B7BF5">
        <w:rPr>
          <w:rFonts w:eastAsiaTheme="minorEastAsia" w:hint="eastAsia"/>
          <w:lang w:eastAsia="zh-CN"/>
        </w:rPr>
        <w:t>s</w:t>
      </w:r>
      <w:r>
        <w:rPr>
          <w:rFonts w:eastAsiaTheme="minorEastAsia" w:hint="eastAsia"/>
          <w:lang w:eastAsia="zh-CN"/>
        </w:rPr>
        <w:t>eparate</w:t>
      </w:r>
      <w:bookmarkEnd w:id="132"/>
      <w:r>
        <w:rPr>
          <w:rFonts w:eastAsiaTheme="minorEastAsia" w:hint="eastAsia"/>
          <w:lang w:eastAsia="zh-CN"/>
        </w:rPr>
        <w:t xml:space="preserve"> FEC codes </w:t>
      </w:r>
      <w:r w:rsidR="002B7BF5">
        <w:rPr>
          <w:rFonts w:eastAsiaTheme="minorEastAsia" w:hint="eastAsia"/>
          <w:lang w:eastAsia="zh-CN"/>
        </w:rPr>
        <w:t>should</w:t>
      </w:r>
      <w:r>
        <w:rPr>
          <w:rFonts w:eastAsiaTheme="minorEastAsia" w:hint="eastAsia"/>
          <w:lang w:eastAsia="zh-CN"/>
        </w:rPr>
        <w:t xml:space="preserve"> be applied to </w:t>
      </w:r>
      <w:bookmarkStart w:id="133" w:name="OLE_LINK58"/>
      <w:bookmarkStart w:id="134" w:name="OLE_LINK59"/>
      <w:r>
        <w:rPr>
          <w:rFonts w:eastAsiaTheme="minorEastAsia" w:hint="eastAsia"/>
          <w:lang w:eastAsia="zh-CN"/>
        </w:rPr>
        <w:t>L1 R2D control information</w:t>
      </w:r>
      <w:bookmarkEnd w:id="133"/>
      <w:bookmarkEnd w:id="134"/>
      <w:r>
        <w:rPr>
          <w:rFonts w:eastAsiaTheme="minorEastAsia" w:hint="eastAsia"/>
          <w:lang w:eastAsia="zh-CN"/>
        </w:rPr>
        <w:t xml:space="preserve"> and high</w:t>
      </w:r>
      <w:r w:rsidR="002B7BF5">
        <w:rPr>
          <w:rFonts w:eastAsiaTheme="minorEastAsia" w:hint="eastAsia"/>
          <w:lang w:eastAsia="zh-CN"/>
        </w:rPr>
        <w:t>er-</w:t>
      </w:r>
      <w:r>
        <w:rPr>
          <w:rFonts w:eastAsiaTheme="minorEastAsia" w:hint="eastAsia"/>
          <w:lang w:eastAsia="zh-CN"/>
        </w:rPr>
        <w:t>layer information</w:t>
      </w:r>
      <w:r w:rsidR="002B7BF5">
        <w:rPr>
          <w:rFonts w:eastAsiaTheme="minorEastAsia" w:hint="eastAsia"/>
          <w:lang w:eastAsia="zh-CN"/>
        </w:rPr>
        <w:t>.</w:t>
      </w:r>
      <w:bookmarkStart w:id="135" w:name="OLE_LINK112"/>
      <w:bookmarkStart w:id="136" w:name="OLE_LINK113"/>
      <w:bookmarkEnd w:id="128"/>
      <w:bookmarkEnd w:id="129"/>
      <w:r w:rsidR="002B7BF5">
        <w:rPr>
          <w:rFonts w:eastAsiaTheme="minorEastAsia" w:hint="eastAsia"/>
          <w:lang w:eastAsia="zh-CN"/>
        </w:rPr>
        <w:t xml:space="preserve"> </w:t>
      </w:r>
      <w:bookmarkStart w:id="137" w:name="OLE_LINK85"/>
      <w:bookmarkStart w:id="138" w:name="OLE_LINK86"/>
      <w:bookmarkEnd w:id="130"/>
      <w:bookmarkEnd w:id="131"/>
      <w:r w:rsidR="00080A4E">
        <w:rPr>
          <w:rFonts w:eastAsiaTheme="minorEastAsia" w:hint="eastAsia"/>
          <w:lang w:eastAsia="zh-CN"/>
        </w:rPr>
        <w:t xml:space="preserve">If payload size of </w:t>
      </w:r>
      <w:r w:rsidR="002B7BF5">
        <w:rPr>
          <w:rFonts w:eastAsiaTheme="minorEastAsia" w:hint="eastAsia"/>
          <w:lang w:eastAsia="zh-CN"/>
        </w:rPr>
        <w:t xml:space="preserve">L1 </w:t>
      </w:r>
      <w:r w:rsidR="00080A4E">
        <w:rPr>
          <w:rFonts w:eastAsiaTheme="minorEastAsia"/>
          <w:lang w:eastAsia="zh-CN"/>
        </w:rPr>
        <w:t>R2D control information</w:t>
      </w:r>
      <w:r w:rsidR="00080A4E">
        <w:rPr>
          <w:rFonts w:eastAsiaTheme="minorEastAsia" w:hint="eastAsia"/>
          <w:lang w:eastAsia="zh-CN"/>
        </w:rPr>
        <w:t xml:space="preserve"> </w:t>
      </w:r>
      <w:r>
        <w:rPr>
          <w:rFonts w:eastAsiaTheme="minorEastAsia" w:hint="eastAsia"/>
          <w:lang w:eastAsia="zh-CN"/>
        </w:rPr>
        <w:t>ranges from</w:t>
      </w:r>
      <w:r w:rsidR="000C4F9F">
        <w:rPr>
          <w:rFonts w:eastAsiaTheme="minorEastAsia" w:hint="eastAsia"/>
          <w:lang w:eastAsia="zh-CN"/>
        </w:rPr>
        <w:t xml:space="preserve"> 3</w:t>
      </w:r>
      <w:r>
        <w:rPr>
          <w:rFonts w:eastAsiaTheme="minorEastAsia" w:hint="eastAsia"/>
          <w:lang w:eastAsia="zh-CN"/>
        </w:rPr>
        <w:t xml:space="preserve"> to</w:t>
      </w:r>
      <w:r w:rsidR="002B7BF5">
        <w:rPr>
          <w:rFonts w:eastAsiaTheme="minorEastAsia" w:hint="eastAsia"/>
          <w:lang w:eastAsia="zh-CN"/>
        </w:rPr>
        <w:t xml:space="preserve"> </w:t>
      </w:r>
      <w:r w:rsidR="000C4F9F">
        <w:rPr>
          <w:rFonts w:eastAsiaTheme="minorEastAsia" w:hint="eastAsia"/>
          <w:lang w:eastAsia="zh-CN"/>
        </w:rPr>
        <w:t>11 bits</w:t>
      </w:r>
      <w:bookmarkEnd w:id="127"/>
      <w:r w:rsidR="00080A4E">
        <w:rPr>
          <w:rFonts w:eastAsiaTheme="minorEastAsia" w:hint="eastAsia"/>
          <w:lang w:eastAsia="zh-CN"/>
        </w:rPr>
        <w:t xml:space="preserve">, </w:t>
      </w:r>
      <w:r w:rsidR="00434E29">
        <w:rPr>
          <w:rFonts w:eastAsiaTheme="minorEastAsia" w:hint="eastAsia"/>
          <w:lang w:eastAsia="zh-CN"/>
        </w:rPr>
        <w:t xml:space="preserve">RM code should be </w:t>
      </w:r>
      <w:r w:rsidR="0079782F">
        <w:rPr>
          <w:rFonts w:eastAsiaTheme="minorEastAsia" w:hint="eastAsia"/>
          <w:lang w:eastAsia="zh-CN"/>
        </w:rPr>
        <w:t>considered</w:t>
      </w:r>
      <w:r w:rsidR="00434E29">
        <w:rPr>
          <w:rFonts w:eastAsiaTheme="minorEastAsia" w:hint="eastAsia"/>
          <w:lang w:eastAsia="zh-CN"/>
        </w:rPr>
        <w:t xml:space="preserve">, otherwise </w:t>
      </w:r>
      <w:r>
        <w:rPr>
          <w:rFonts w:eastAsiaTheme="minorEastAsia" w:hint="eastAsia"/>
          <w:lang w:eastAsia="zh-CN"/>
        </w:rPr>
        <w:t xml:space="preserve">TBCC should be </w:t>
      </w:r>
      <w:r w:rsidR="002B7BF5">
        <w:rPr>
          <w:rFonts w:eastAsiaTheme="minorEastAsia" w:hint="eastAsia"/>
          <w:lang w:eastAsia="zh-CN"/>
        </w:rPr>
        <w:t>adopted</w:t>
      </w:r>
      <w:r>
        <w:rPr>
          <w:rFonts w:eastAsiaTheme="minorEastAsia" w:hint="eastAsia"/>
          <w:lang w:eastAsia="zh-CN"/>
        </w:rPr>
        <w:t>.</w:t>
      </w:r>
      <w:bookmarkEnd w:id="135"/>
      <w:bookmarkEnd w:id="136"/>
      <w:bookmarkEnd w:id="137"/>
      <w:bookmarkEnd w:id="138"/>
    </w:p>
    <w:bookmarkEnd w:id="123"/>
    <w:bookmarkEnd w:id="124"/>
    <w:p w14:paraId="0A3431DA" w14:textId="026C421E" w:rsidR="002B7BF5" w:rsidRDefault="002B7BF5" w:rsidP="00FC5A3A">
      <w:pPr>
        <w:spacing w:afterLines="50" w:after="120"/>
        <w:jc w:val="both"/>
        <w:rPr>
          <w:rFonts w:eastAsiaTheme="minorEastAsia"/>
          <w:b/>
          <w:lang w:eastAsia="zh-CN"/>
        </w:rPr>
      </w:pPr>
      <w:r>
        <w:rPr>
          <w:rFonts w:eastAsia="等线" w:hint="eastAsia"/>
          <w:b/>
          <w:lang w:eastAsia="zh-CN"/>
        </w:rPr>
        <w:t xml:space="preserve">Proposal </w:t>
      </w:r>
      <w:r w:rsidR="007619A2">
        <w:rPr>
          <w:rFonts w:eastAsia="等线" w:hint="eastAsia"/>
          <w:b/>
          <w:lang w:eastAsia="zh-CN"/>
        </w:rPr>
        <w:t>17</w:t>
      </w:r>
      <w:r>
        <w:rPr>
          <w:rFonts w:eastAsia="等线" w:hint="eastAsia"/>
          <w:b/>
          <w:lang w:eastAsia="zh-CN"/>
        </w:rPr>
        <w:t>:</w:t>
      </w:r>
      <w:r w:rsidRPr="002B7BF5">
        <w:rPr>
          <w:rFonts w:eastAsiaTheme="minorEastAsia" w:hint="eastAsia"/>
          <w:lang w:eastAsia="zh-CN"/>
        </w:rPr>
        <w:t xml:space="preserve"> </w:t>
      </w:r>
      <w:r w:rsidRPr="00E22105">
        <w:rPr>
          <w:rFonts w:eastAsiaTheme="minorEastAsia"/>
          <w:b/>
          <w:lang w:eastAsia="zh-CN"/>
        </w:rPr>
        <w:t>If L1 R2D control information is considered, separate FEC codes should be applied to L1 R2D control information and high</w:t>
      </w:r>
      <w:r>
        <w:rPr>
          <w:rFonts w:eastAsiaTheme="minorEastAsia"/>
          <w:b/>
          <w:lang w:eastAsia="zh-CN"/>
        </w:rPr>
        <w:t>er</w:t>
      </w:r>
      <w:r>
        <w:rPr>
          <w:rFonts w:eastAsiaTheme="minorEastAsia" w:hint="eastAsia"/>
          <w:b/>
          <w:lang w:eastAsia="zh-CN"/>
        </w:rPr>
        <w:t>-</w:t>
      </w:r>
      <w:r w:rsidRPr="00E22105">
        <w:rPr>
          <w:rFonts w:eastAsiaTheme="minorEastAsia"/>
          <w:b/>
          <w:lang w:eastAsia="zh-CN"/>
        </w:rPr>
        <w:t>layer information.</w:t>
      </w:r>
      <w:bookmarkStart w:id="139" w:name="OLE_LINK114"/>
      <w:bookmarkStart w:id="140" w:name="OLE_LINK115"/>
    </w:p>
    <w:p w14:paraId="2B44FAD4" w14:textId="11409C61" w:rsidR="00A120D9" w:rsidRPr="00FC5A3A" w:rsidRDefault="002B7BF5" w:rsidP="00FC5A3A">
      <w:pPr>
        <w:spacing w:afterLines="50" w:after="120"/>
        <w:jc w:val="both"/>
        <w:rPr>
          <w:rFonts w:ascii="NimbusRomNo9L-Regu" w:eastAsiaTheme="minorEastAsia" w:hAnsi="NimbusRomNo9L-Regu" w:hint="eastAsia"/>
          <w:b/>
          <w:color w:val="000000"/>
          <w:lang w:eastAsia="zh-CN"/>
        </w:rPr>
      </w:pPr>
      <w:r>
        <w:rPr>
          <w:rFonts w:eastAsiaTheme="minorEastAsia" w:hint="eastAsia"/>
          <w:b/>
          <w:lang w:eastAsia="zh-CN"/>
        </w:rPr>
        <w:t xml:space="preserve">Proposal </w:t>
      </w:r>
      <w:r w:rsidR="007619A2">
        <w:rPr>
          <w:rFonts w:eastAsiaTheme="minorEastAsia" w:hint="eastAsia"/>
          <w:b/>
          <w:lang w:eastAsia="zh-CN"/>
        </w:rPr>
        <w:t>18</w:t>
      </w:r>
      <w:r>
        <w:rPr>
          <w:rFonts w:eastAsiaTheme="minorEastAsia" w:hint="eastAsia"/>
          <w:b/>
          <w:lang w:eastAsia="zh-CN"/>
        </w:rPr>
        <w:t>:</w:t>
      </w:r>
      <w:r w:rsidRPr="00E22105">
        <w:rPr>
          <w:rFonts w:eastAsiaTheme="minorEastAsia"/>
          <w:b/>
          <w:lang w:eastAsia="zh-CN"/>
        </w:rPr>
        <w:t xml:space="preserve"> If payload size of </w:t>
      </w:r>
      <w:r>
        <w:rPr>
          <w:rFonts w:eastAsiaTheme="minorEastAsia" w:hint="eastAsia"/>
          <w:b/>
          <w:lang w:eastAsia="zh-CN"/>
        </w:rPr>
        <w:t xml:space="preserve">L1 </w:t>
      </w:r>
      <w:r w:rsidRPr="00E22105">
        <w:rPr>
          <w:rFonts w:eastAsiaTheme="minorEastAsia"/>
          <w:b/>
          <w:lang w:eastAsia="zh-CN"/>
        </w:rPr>
        <w:t>R2D control information ranges from 3 to</w:t>
      </w:r>
      <w:r>
        <w:rPr>
          <w:rFonts w:eastAsiaTheme="minorEastAsia" w:hint="eastAsia"/>
          <w:b/>
          <w:lang w:eastAsia="zh-CN"/>
        </w:rPr>
        <w:t xml:space="preserve"> </w:t>
      </w:r>
      <w:r w:rsidRPr="00E22105">
        <w:rPr>
          <w:rFonts w:eastAsiaTheme="minorEastAsia"/>
          <w:b/>
          <w:lang w:eastAsia="zh-CN"/>
        </w:rPr>
        <w:t xml:space="preserve">11 bits, RM code should be </w:t>
      </w:r>
      <w:r w:rsidR="0079782F">
        <w:rPr>
          <w:rFonts w:eastAsiaTheme="minorEastAsia" w:hint="eastAsia"/>
          <w:b/>
          <w:lang w:eastAsia="zh-CN"/>
        </w:rPr>
        <w:t>considered</w:t>
      </w:r>
      <w:r w:rsidRPr="00E22105">
        <w:rPr>
          <w:rFonts w:eastAsiaTheme="minorEastAsia"/>
          <w:b/>
          <w:lang w:eastAsia="zh-CN"/>
        </w:rPr>
        <w:t>, otherwise TBCC should be adopted.</w:t>
      </w:r>
      <w:bookmarkEnd w:id="139"/>
      <w:bookmarkEnd w:id="140"/>
    </w:p>
    <w:p w14:paraId="10575AFB" w14:textId="77777777" w:rsidR="00235A47" w:rsidRDefault="00235A47" w:rsidP="00235A47">
      <w:pPr>
        <w:spacing w:before="120" w:afterLines="50" w:after="120"/>
        <w:jc w:val="both"/>
        <w:rPr>
          <w:rFonts w:eastAsiaTheme="minorEastAsia"/>
          <w:b/>
          <w:bCs/>
          <w:u w:val="single"/>
          <w:lang w:eastAsia="zh-CN"/>
        </w:rPr>
      </w:pPr>
      <w:r>
        <w:rPr>
          <w:rFonts w:eastAsiaTheme="minorEastAsia"/>
          <w:b/>
          <w:bCs/>
          <w:u w:val="single"/>
          <w:lang w:eastAsia="zh-CN"/>
        </w:rPr>
        <w:t>R2D line code</w:t>
      </w:r>
    </w:p>
    <w:p w14:paraId="0249F8FF" w14:textId="0BDC84A4" w:rsidR="000A6E69" w:rsidRPr="004D1C28" w:rsidRDefault="00CE4D17" w:rsidP="00FC5A3A">
      <w:pPr>
        <w:spacing w:afterLines="50" w:after="120"/>
        <w:jc w:val="both"/>
        <w:rPr>
          <w:rFonts w:eastAsiaTheme="minorEastAsia"/>
          <w:lang w:eastAsia="zh-CN"/>
        </w:rPr>
      </w:pPr>
      <w:r>
        <w:rPr>
          <w:rFonts w:eastAsiaTheme="minorEastAsia"/>
          <w:color w:val="000000"/>
          <w:lang w:eastAsia="zh-CN"/>
        </w:rPr>
        <w:t>Rel-19 R2D Manchester coding is well-suited for the</w:t>
      </w:r>
      <w:r w:rsidR="0037565D">
        <w:rPr>
          <w:rFonts w:eastAsiaTheme="minorEastAsia"/>
          <w:color w:val="000000"/>
          <w:lang w:eastAsia="zh-CN"/>
        </w:rPr>
        <w:t xml:space="preserve"> RF</w:t>
      </w:r>
      <w:r>
        <w:rPr>
          <w:rFonts w:eastAsiaTheme="minorEastAsia"/>
          <w:color w:val="000000"/>
          <w:lang w:eastAsia="zh-CN"/>
        </w:rPr>
        <w:t xml:space="preserve"> </w:t>
      </w:r>
      <w:proofErr w:type="gramStart"/>
      <w:r>
        <w:rPr>
          <w:rFonts w:eastAsiaTheme="minorEastAsia"/>
          <w:color w:val="000000"/>
          <w:lang w:eastAsia="zh-CN"/>
        </w:rPr>
        <w:t>envelop</w:t>
      </w:r>
      <w:proofErr w:type="gramEnd"/>
      <w:r>
        <w:rPr>
          <w:rFonts w:eastAsiaTheme="minorEastAsia"/>
          <w:color w:val="000000"/>
          <w:lang w:eastAsia="zh-CN"/>
        </w:rPr>
        <w:t xml:space="preserve"> detection operation by A-</w:t>
      </w:r>
      <w:proofErr w:type="spellStart"/>
      <w:r>
        <w:rPr>
          <w:rFonts w:eastAsiaTheme="minorEastAsia"/>
          <w:color w:val="000000"/>
          <w:lang w:eastAsia="zh-CN"/>
        </w:rPr>
        <w:t>IoT</w:t>
      </w:r>
      <w:proofErr w:type="spellEnd"/>
      <w:r>
        <w:rPr>
          <w:rFonts w:eastAsiaTheme="minorEastAsia"/>
          <w:color w:val="000000"/>
          <w:lang w:eastAsia="zh-CN"/>
        </w:rPr>
        <w:t xml:space="preserve"> </w:t>
      </w:r>
      <w:r w:rsidR="008609F5">
        <w:rPr>
          <w:rFonts w:eastAsiaTheme="minorEastAsia"/>
          <w:color w:val="000000"/>
          <w:lang w:eastAsia="zh-CN"/>
        </w:rPr>
        <w:t>Device</w:t>
      </w:r>
      <w:r>
        <w:rPr>
          <w:rFonts w:eastAsiaTheme="minorEastAsia"/>
          <w:color w:val="000000"/>
          <w:lang w:eastAsia="zh-CN"/>
        </w:rPr>
        <w:t xml:space="preserve"> 1, at least in following aspects. </w:t>
      </w:r>
      <w:r>
        <w:rPr>
          <w:color w:val="000000"/>
        </w:rPr>
        <w:t xml:space="preserve">The </w:t>
      </w:r>
      <w:r>
        <w:rPr>
          <w:rFonts w:eastAsiaTheme="minorEastAsia"/>
          <w:lang w:eastAsia="zh-CN"/>
        </w:rPr>
        <w:t xml:space="preserve">voltage </w:t>
      </w:r>
      <w:r>
        <w:t>state transition</w:t>
      </w:r>
      <w:r>
        <w:rPr>
          <w:rFonts w:eastAsiaTheme="minorEastAsia"/>
          <w:lang w:eastAsia="zh-CN"/>
        </w:rPr>
        <w:t xml:space="preserve"> between two adjacent R2D chips within each Manchester </w:t>
      </w:r>
      <w:proofErr w:type="spellStart"/>
      <w:r>
        <w:rPr>
          <w:rFonts w:eastAsiaTheme="minorEastAsia"/>
          <w:lang w:eastAsia="zh-CN"/>
        </w:rPr>
        <w:t>codeword</w:t>
      </w:r>
      <w:proofErr w:type="spellEnd"/>
      <w:r>
        <w:rPr>
          <w:rFonts w:eastAsiaTheme="minorEastAsia"/>
          <w:lang w:eastAsia="zh-CN"/>
        </w:rPr>
        <w:t xml:space="preserve"> can be used for</w:t>
      </w:r>
      <w:r>
        <w:rPr>
          <w:rFonts w:eastAsiaTheme="minorEastAsia"/>
          <w:color w:val="000000"/>
          <w:lang w:eastAsia="zh-CN"/>
        </w:rPr>
        <w:t xml:space="preserve"> both information transmission and timing acquisition to self-synchronization to mitigate the time drifting caused by SFO.</w:t>
      </w:r>
      <w:r w:rsidR="004434E6">
        <w:rPr>
          <w:rFonts w:eastAsiaTheme="minorEastAsia"/>
          <w:color w:val="000000"/>
          <w:lang w:eastAsia="zh-CN"/>
        </w:rPr>
        <w:t xml:space="preserve"> </w:t>
      </w:r>
      <w:r>
        <w:rPr>
          <w:rFonts w:eastAsiaTheme="minorEastAsia"/>
          <w:lang w:eastAsia="zh-CN"/>
        </w:rPr>
        <w:t>Although the a</w:t>
      </w:r>
      <w:r>
        <w:t>ccuracy</w:t>
      </w:r>
      <w:r>
        <w:rPr>
          <w:rFonts w:eastAsiaTheme="minorEastAsia"/>
          <w:lang w:eastAsia="zh-CN"/>
        </w:rPr>
        <w:t xml:space="preserve"> of SFO/CFO estimation </w:t>
      </w:r>
      <w:r>
        <w:t>can be improved after clock</w:t>
      </w:r>
      <w:r>
        <w:rPr>
          <w:rFonts w:eastAsiaTheme="minorEastAsia"/>
          <w:lang w:eastAsia="zh-CN"/>
        </w:rPr>
        <w:t>/frequency</w:t>
      </w:r>
      <w:r>
        <w:t xml:space="preserve"> calibration for</w:t>
      </w:r>
      <w:r w:rsidR="008609F5">
        <w:t xml:space="preserve"> Device</w:t>
      </w:r>
      <w:r>
        <w:t xml:space="preserve"> 2b</w:t>
      </w:r>
      <w:r w:rsidR="0037565D">
        <w:t>/C</w:t>
      </w:r>
      <w:r>
        <w:rPr>
          <w:rFonts w:eastAsiaTheme="minorEastAsia"/>
          <w:lang w:eastAsia="zh-CN"/>
        </w:rPr>
        <w:t>,</w:t>
      </w:r>
      <w:r>
        <w:t xml:space="preserve"> the </w:t>
      </w:r>
      <w:r>
        <w:rPr>
          <w:rFonts w:eastAsiaTheme="minorEastAsia"/>
          <w:lang w:eastAsia="zh-CN"/>
        </w:rPr>
        <w:t>residual CFO and SFO still have significant effect on the R2D signal detection performance</w:t>
      </w:r>
      <w:r>
        <w:rPr>
          <w:rFonts w:eastAsiaTheme="minorEastAsia" w:hint="eastAsia"/>
          <w:lang w:eastAsia="zh-CN"/>
        </w:rPr>
        <w:t xml:space="preserve">. </w:t>
      </w:r>
      <w:r w:rsidR="00383A11">
        <w:rPr>
          <w:rFonts w:eastAsiaTheme="minorEastAsia" w:hint="eastAsia"/>
          <w:lang w:eastAsia="zh-CN"/>
        </w:rPr>
        <w:t xml:space="preserve">If FEC is </w:t>
      </w:r>
      <w:r w:rsidR="00B33AEC">
        <w:rPr>
          <w:rFonts w:eastAsiaTheme="minorEastAsia" w:hint="eastAsia"/>
          <w:lang w:eastAsia="zh-CN"/>
        </w:rPr>
        <w:t>adopted f</w:t>
      </w:r>
      <w:r w:rsidR="00383A11">
        <w:rPr>
          <w:rFonts w:eastAsiaTheme="minorEastAsia" w:hint="eastAsia"/>
          <w:lang w:eastAsia="zh-CN"/>
        </w:rPr>
        <w:t xml:space="preserve">or </w:t>
      </w:r>
      <w:r w:rsidR="008609F5">
        <w:rPr>
          <w:rFonts w:eastAsiaTheme="minorEastAsia" w:hint="eastAsia"/>
          <w:lang w:eastAsia="zh-CN"/>
        </w:rPr>
        <w:t>Device</w:t>
      </w:r>
      <w:r w:rsidR="00383A11">
        <w:rPr>
          <w:rFonts w:eastAsiaTheme="minorEastAsia" w:hint="eastAsia"/>
          <w:lang w:eastAsia="zh-CN"/>
        </w:rPr>
        <w:t xml:space="preserve"> 2b</w:t>
      </w:r>
      <w:r w:rsidR="0037565D">
        <w:rPr>
          <w:rFonts w:eastAsiaTheme="minorEastAsia"/>
          <w:lang w:eastAsia="zh-CN"/>
        </w:rPr>
        <w:t>/C</w:t>
      </w:r>
      <w:r w:rsidR="00383A11">
        <w:rPr>
          <w:rFonts w:eastAsiaTheme="minorEastAsia" w:hint="eastAsia"/>
          <w:lang w:eastAsia="zh-CN"/>
        </w:rPr>
        <w:t xml:space="preserve">, </w:t>
      </w:r>
      <w:r w:rsidR="00207857">
        <w:rPr>
          <w:rFonts w:eastAsiaTheme="minorEastAsia" w:hint="eastAsia"/>
          <w:lang w:eastAsia="zh-CN"/>
        </w:rPr>
        <w:t xml:space="preserve">channel estimation and SFO/CFO </w:t>
      </w:r>
      <w:r w:rsidR="00207857">
        <w:rPr>
          <w:rFonts w:eastAsiaTheme="minorEastAsia"/>
          <w:lang w:eastAsia="zh-CN"/>
        </w:rPr>
        <w:t>estimation</w:t>
      </w:r>
      <w:r w:rsidR="00207857">
        <w:rPr>
          <w:rFonts w:eastAsiaTheme="minorEastAsia" w:hint="eastAsia"/>
          <w:lang w:eastAsia="zh-CN"/>
        </w:rPr>
        <w:t xml:space="preserve"> </w:t>
      </w:r>
      <w:r w:rsidR="0037565D">
        <w:rPr>
          <w:rFonts w:eastAsiaTheme="minorEastAsia"/>
          <w:lang w:eastAsia="zh-CN"/>
        </w:rPr>
        <w:t xml:space="preserve">and timing and frequency compensation </w:t>
      </w:r>
      <w:r w:rsidR="004A029C">
        <w:rPr>
          <w:rFonts w:eastAsiaTheme="minorEastAsia" w:hint="eastAsia"/>
          <w:lang w:eastAsia="zh-CN"/>
        </w:rPr>
        <w:t>would be</w:t>
      </w:r>
      <w:r w:rsidR="00207857">
        <w:rPr>
          <w:rFonts w:eastAsiaTheme="minorEastAsia" w:hint="eastAsia"/>
          <w:lang w:eastAsia="zh-CN"/>
        </w:rPr>
        <w:t xml:space="preserve"> </w:t>
      </w:r>
      <w:r w:rsidR="0037565D">
        <w:rPr>
          <w:rFonts w:eastAsiaTheme="minorEastAsia"/>
          <w:lang w:eastAsia="zh-CN"/>
        </w:rPr>
        <w:t>performed</w:t>
      </w:r>
      <w:r w:rsidR="00207857">
        <w:rPr>
          <w:rFonts w:eastAsiaTheme="minorEastAsia" w:hint="eastAsia"/>
          <w:lang w:eastAsia="zh-CN"/>
        </w:rPr>
        <w:t xml:space="preserve"> </w:t>
      </w:r>
      <w:bookmarkStart w:id="141" w:name="OLE_LINK137"/>
      <w:r w:rsidR="004A029C">
        <w:rPr>
          <w:rFonts w:eastAsiaTheme="minorEastAsia" w:hint="eastAsia"/>
          <w:lang w:eastAsia="zh-CN"/>
        </w:rPr>
        <w:t xml:space="preserve">to achieve </w:t>
      </w:r>
      <w:r w:rsidR="00691D8B">
        <w:rPr>
          <w:rFonts w:eastAsiaTheme="minorEastAsia" w:hint="eastAsia"/>
          <w:lang w:eastAsia="zh-CN"/>
        </w:rPr>
        <w:t>large</w:t>
      </w:r>
      <w:r w:rsidR="004A029C">
        <w:rPr>
          <w:rFonts w:eastAsiaTheme="minorEastAsia" w:hint="eastAsia"/>
          <w:lang w:eastAsia="zh-CN"/>
        </w:rPr>
        <w:t xml:space="preserve"> coding gain</w:t>
      </w:r>
      <w:bookmarkEnd w:id="141"/>
      <w:r w:rsidR="0037565D">
        <w:rPr>
          <w:rFonts w:eastAsiaTheme="minorEastAsia"/>
          <w:lang w:eastAsia="zh-CN"/>
        </w:rPr>
        <w:t xml:space="preserve"> at the TBCC decoder</w:t>
      </w:r>
      <w:r w:rsidR="00B33AEC">
        <w:rPr>
          <w:rFonts w:eastAsiaTheme="minorEastAsia" w:hint="eastAsia"/>
          <w:lang w:eastAsia="zh-CN"/>
        </w:rPr>
        <w:t>, which requires additional power consumption</w:t>
      </w:r>
      <w:r w:rsidR="004A029C">
        <w:rPr>
          <w:rFonts w:eastAsiaTheme="minorEastAsia" w:hint="eastAsia"/>
          <w:lang w:eastAsia="zh-CN"/>
        </w:rPr>
        <w:t>.</w:t>
      </w:r>
      <w:bookmarkStart w:id="142" w:name="OLE_LINK149"/>
      <w:bookmarkStart w:id="143" w:name="OLE_LINK152"/>
      <w:bookmarkStart w:id="144" w:name="OLE_LINK140"/>
      <w:bookmarkStart w:id="145" w:name="OLE_LINK141"/>
      <w:bookmarkStart w:id="146" w:name="OLE_LINK144"/>
      <w:bookmarkStart w:id="147" w:name="OLE_LINK146"/>
      <w:r w:rsidR="004434E6">
        <w:rPr>
          <w:rFonts w:eastAsiaTheme="minorEastAsia" w:hint="eastAsia"/>
          <w:lang w:eastAsia="zh-CN"/>
        </w:rPr>
        <w:t xml:space="preserve"> </w:t>
      </w:r>
      <w:r w:rsidR="000A6E69" w:rsidRPr="004D1C28">
        <w:rPr>
          <w:rFonts w:eastAsiaTheme="minorEastAsia"/>
          <w:lang w:eastAsia="zh-CN"/>
        </w:rPr>
        <w:t>The combined coding scheme of Manchester code and TBCC can be studied; for instance, Manchester code can be used as the outer code of TBCC to counteract residual SFO/CFO</w:t>
      </w:r>
      <w:bookmarkEnd w:id="142"/>
      <w:bookmarkEnd w:id="143"/>
      <w:r w:rsidR="00E70E84">
        <w:rPr>
          <w:rFonts w:eastAsiaTheme="minorEastAsia" w:hint="eastAsia"/>
          <w:lang w:eastAsia="zh-CN"/>
        </w:rPr>
        <w:t xml:space="preserve">, </w:t>
      </w:r>
      <w:bookmarkStart w:id="148" w:name="OLE_LINK147"/>
      <w:bookmarkStart w:id="149" w:name="OLE_LINK148"/>
      <w:r w:rsidR="00E70E84" w:rsidRPr="00E22105">
        <w:rPr>
          <w:rFonts w:eastAsiaTheme="minorEastAsia"/>
          <w:lang w:eastAsia="zh-CN"/>
        </w:rPr>
        <w:t>thereby</w:t>
      </w:r>
      <w:bookmarkEnd w:id="148"/>
      <w:bookmarkEnd w:id="149"/>
      <w:r w:rsidR="00E70E84" w:rsidRPr="00E22105">
        <w:rPr>
          <w:rFonts w:eastAsiaTheme="minorEastAsia"/>
          <w:lang w:eastAsia="zh-CN"/>
        </w:rPr>
        <w:t xml:space="preserve"> achieving </w:t>
      </w:r>
      <w:r w:rsidR="000A6E69">
        <w:rPr>
          <w:rFonts w:eastAsiaTheme="minorEastAsia" w:hint="eastAsia"/>
          <w:lang w:eastAsia="zh-CN"/>
        </w:rPr>
        <w:t xml:space="preserve">better performance and </w:t>
      </w:r>
      <w:r w:rsidR="00E70E84" w:rsidRPr="00E22105">
        <w:rPr>
          <w:rFonts w:eastAsiaTheme="minorEastAsia"/>
          <w:lang w:eastAsia="zh-CN"/>
        </w:rPr>
        <w:t>lowering</w:t>
      </w:r>
      <w:r w:rsidR="00E70E84">
        <w:rPr>
          <w:rFonts w:eastAsiaTheme="minorEastAsia" w:hint="eastAsia"/>
          <w:lang w:eastAsia="zh-CN"/>
        </w:rPr>
        <w:t xml:space="preserve"> </w:t>
      </w:r>
      <w:r w:rsidR="000A6E69">
        <w:rPr>
          <w:rFonts w:eastAsiaTheme="minorEastAsia"/>
          <w:lang w:eastAsia="zh-CN"/>
        </w:rPr>
        <w:t>implementation</w:t>
      </w:r>
      <w:r w:rsidR="000A6E69">
        <w:rPr>
          <w:rFonts w:eastAsiaTheme="minorEastAsia" w:hint="eastAsia"/>
          <w:lang w:eastAsia="zh-CN"/>
        </w:rPr>
        <w:t xml:space="preserve"> complexity of A-IoT device</w:t>
      </w:r>
      <w:r w:rsidR="000A6E69" w:rsidRPr="004D1C28">
        <w:rPr>
          <w:rFonts w:eastAsiaTheme="minorEastAsia"/>
          <w:lang w:eastAsia="zh-CN"/>
        </w:rPr>
        <w:t>.</w:t>
      </w:r>
    </w:p>
    <w:bookmarkEnd w:id="144"/>
    <w:bookmarkEnd w:id="145"/>
    <w:bookmarkEnd w:id="146"/>
    <w:bookmarkEnd w:id="147"/>
    <w:p w14:paraId="73DB4B4F" w14:textId="20E17168" w:rsidR="000836A2" w:rsidRPr="00D02C48" w:rsidRDefault="00235A47" w:rsidP="00FC5A3A">
      <w:pPr>
        <w:spacing w:afterLines="50" w:after="120"/>
        <w:jc w:val="both"/>
        <w:rPr>
          <w:rFonts w:ascii="NimbusRomNo9L-Regu" w:eastAsiaTheme="minorEastAsia" w:hAnsi="NimbusRomNo9L-Regu" w:hint="eastAsia"/>
          <w:b/>
          <w:color w:val="000000"/>
          <w:lang w:val="en-US" w:eastAsia="zh-CN"/>
        </w:rPr>
      </w:pPr>
      <w:r>
        <w:rPr>
          <w:rFonts w:eastAsiaTheme="minorEastAsia"/>
          <w:b/>
          <w:lang w:val="en-US" w:eastAsia="zh-CN"/>
        </w:rPr>
        <w:t xml:space="preserve">Proposal </w:t>
      </w:r>
      <w:r w:rsidR="007619A2">
        <w:rPr>
          <w:rFonts w:eastAsiaTheme="minorEastAsia" w:hint="eastAsia"/>
          <w:b/>
          <w:lang w:val="en-US" w:eastAsia="zh-CN"/>
        </w:rPr>
        <w:t>19</w:t>
      </w:r>
      <w:r>
        <w:rPr>
          <w:rFonts w:eastAsiaTheme="minorEastAsia"/>
          <w:b/>
          <w:lang w:val="en-US" w:eastAsia="zh-CN"/>
        </w:rPr>
        <w:t xml:space="preserve">: </w:t>
      </w:r>
      <w:r w:rsidR="001A513E" w:rsidRPr="00E22105">
        <w:rPr>
          <w:rFonts w:eastAsiaTheme="minorEastAsia"/>
          <w:b/>
          <w:lang w:eastAsia="zh-CN"/>
        </w:rPr>
        <w:t xml:space="preserve">The combined coding scheme of Manchester code and TBCC </w:t>
      </w:r>
      <w:r w:rsidR="001A513E">
        <w:rPr>
          <w:rFonts w:eastAsiaTheme="minorEastAsia" w:hint="eastAsia"/>
          <w:b/>
          <w:lang w:eastAsia="zh-CN"/>
        </w:rPr>
        <w:t>should</w:t>
      </w:r>
      <w:r w:rsidR="001A513E" w:rsidRPr="00E22105">
        <w:rPr>
          <w:rFonts w:eastAsiaTheme="minorEastAsia"/>
          <w:b/>
          <w:lang w:eastAsia="zh-CN"/>
        </w:rPr>
        <w:t xml:space="preserve"> be studied; for instance, Manchester code can be used as the outer code of TBCC to counteract residual SFO/CFO</w:t>
      </w:r>
      <w:r w:rsidRPr="001A513E">
        <w:rPr>
          <w:rFonts w:eastAsiaTheme="minorEastAsia"/>
          <w:b/>
          <w:lang w:val="en-US" w:eastAsia="zh-CN"/>
        </w:rPr>
        <w:t>.</w:t>
      </w:r>
    </w:p>
    <w:p w14:paraId="3EE516BA" w14:textId="77777777" w:rsidR="000836A2" w:rsidRDefault="00D250B5">
      <w:pPr>
        <w:spacing w:before="120" w:afterLines="50" w:after="120"/>
        <w:jc w:val="both"/>
        <w:rPr>
          <w:rFonts w:eastAsiaTheme="minorEastAsia"/>
          <w:b/>
          <w:bCs/>
          <w:u w:val="single"/>
          <w:lang w:eastAsia="zh-CN"/>
        </w:rPr>
      </w:pPr>
      <w:r>
        <w:rPr>
          <w:rFonts w:eastAsiaTheme="minorEastAsia"/>
          <w:b/>
          <w:bCs/>
          <w:u w:val="single"/>
          <w:lang w:eastAsia="zh-CN"/>
        </w:rPr>
        <w:t xml:space="preserve">R2D repetition </w:t>
      </w:r>
    </w:p>
    <w:p w14:paraId="704396C8" w14:textId="77777777" w:rsidR="000836A2" w:rsidRDefault="00D250B5" w:rsidP="00FC5A3A">
      <w:pPr>
        <w:spacing w:afterLines="50" w:after="120"/>
        <w:jc w:val="both"/>
        <w:rPr>
          <w:rFonts w:eastAsia="等线"/>
          <w:lang w:eastAsia="zh-CN"/>
        </w:rPr>
      </w:pPr>
      <w:r>
        <w:rPr>
          <w:rFonts w:eastAsiaTheme="minorEastAsia"/>
          <w:bCs/>
          <w:lang w:eastAsia="zh-CN"/>
        </w:rPr>
        <w:t xml:space="preserve">Rel-19 A-IoT does not support R2D repetition operation, as transmitter power of R2D channel/signal is sufficient for indoor coverage of D1T1 scenario. For outdoor scenario, R2D repetition should be considered to achieve the </w:t>
      </w:r>
      <w:r>
        <w:rPr>
          <w:rFonts w:eastAsia="宋体"/>
          <w:lang w:val="en-US" w:eastAsia="ja-JP"/>
        </w:rPr>
        <w:t>target</w:t>
      </w:r>
      <w:r>
        <w:rPr>
          <w:rFonts w:eastAsia="宋体"/>
          <w:lang w:val="en-US" w:eastAsia="zh-CN"/>
        </w:rPr>
        <w:t xml:space="preserve"> </w:t>
      </w:r>
      <w:r>
        <w:rPr>
          <w:rFonts w:eastAsia="等线"/>
          <w:lang w:eastAsia="zh-CN"/>
        </w:rPr>
        <w:t xml:space="preserve">of </w:t>
      </w:r>
      <w:r>
        <w:rPr>
          <w:rFonts w:eastAsia="等线"/>
        </w:rPr>
        <w:t xml:space="preserve">the maximum distance of </w:t>
      </w:r>
      <w:r>
        <w:rPr>
          <w:rFonts w:eastAsia="等线"/>
          <w:lang w:eastAsia="zh-CN"/>
        </w:rPr>
        <w:t xml:space="preserve">e.g., </w:t>
      </w:r>
      <w:r>
        <w:rPr>
          <w:rFonts w:eastAsia="等线"/>
        </w:rPr>
        <w:t>50</w:t>
      </w:r>
      <w:r>
        <w:rPr>
          <w:rFonts w:eastAsia="等线"/>
          <w:lang w:eastAsia="zh-CN"/>
        </w:rPr>
        <w:t>0</w:t>
      </w:r>
      <w:r>
        <w:rPr>
          <w:rFonts w:eastAsia="等线"/>
        </w:rPr>
        <w:t xml:space="preserve"> m</w:t>
      </w:r>
      <w:r>
        <w:rPr>
          <w:rFonts w:eastAsia="等线"/>
          <w:lang w:eastAsia="zh-CN"/>
        </w:rPr>
        <w:t>.</w:t>
      </w:r>
    </w:p>
    <w:p w14:paraId="19BE59B6" w14:textId="725C25E3" w:rsidR="00E5388A" w:rsidRDefault="00D250B5" w:rsidP="00FC5A3A">
      <w:pPr>
        <w:spacing w:afterLines="50" w:after="120"/>
        <w:jc w:val="both"/>
        <w:rPr>
          <w:rFonts w:eastAsiaTheme="minorEastAsia"/>
          <w:lang w:eastAsia="zh-CN"/>
        </w:rPr>
      </w:pPr>
      <w:r>
        <w:rPr>
          <w:rFonts w:eastAsia="等线"/>
          <w:b/>
          <w:lang w:eastAsia="zh-CN"/>
        </w:rPr>
        <w:t xml:space="preserve">Proposal </w:t>
      </w:r>
      <w:r w:rsidR="007619A2">
        <w:rPr>
          <w:rFonts w:eastAsia="等线" w:hint="eastAsia"/>
          <w:b/>
          <w:lang w:eastAsia="zh-CN"/>
        </w:rPr>
        <w:t>20</w:t>
      </w:r>
      <w:r>
        <w:rPr>
          <w:rFonts w:eastAsia="等线"/>
          <w:b/>
          <w:lang w:eastAsia="zh-CN"/>
        </w:rPr>
        <w:t>:</w:t>
      </w:r>
      <w:r>
        <w:rPr>
          <w:rFonts w:eastAsiaTheme="minorEastAsia"/>
          <w:b/>
          <w:bCs/>
          <w:lang w:eastAsia="zh-CN"/>
        </w:rPr>
        <w:t xml:space="preserve"> For outdoor scenario, R2D repetition should be considered to achieve the </w:t>
      </w:r>
      <w:r>
        <w:rPr>
          <w:rFonts w:eastAsia="宋体"/>
          <w:b/>
          <w:lang w:val="en-US" w:eastAsia="ja-JP"/>
        </w:rPr>
        <w:t>target</w:t>
      </w:r>
      <w:r>
        <w:rPr>
          <w:rFonts w:eastAsia="宋体"/>
          <w:b/>
          <w:lang w:val="en-US" w:eastAsia="zh-CN"/>
        </w:rPr>
        <w:t xml:space="preserve"> </w:t>
      </w:r>
      <w:r>
        <w:rPr>
          <w:rFonts w:eastAsia="等线"/>
          <w:b/>
          <w:lang w:eastAsia="zh-CN"/>
        </w:rPr>
        <w:t xml:space="preserve">of </w:t>
      </w:r>
      <w:r>
        <w:rPr>
          <w:rFonts w:eastAsia="等线"/>
          <w:b/>
        </w:rPr>
        <w:t>the maximum distance</w:t>
      </w:r>
      <w:r>
        <w:rPr>
          <w:rFonts w:eastAsia="等线"/>
          <w:b/>
          <w:lang w:eastAsia="zh-CN"/>
        </w:rPr>
        <w:t>.</w:t>
      </w:r>
      <w:bookmarkStart w:id="150" w:name="OLE_LINK171"/>
      <w:bookmarkStart w:id="151" w:name="OLE_LINK172"/>
    </w:p>
    <w:tbl>
      <w:tblPr>
        <w:tblStyle w:val="aff7"/>
        <w:tblW w:w="0" w:type="auto"/>
        <w:tblLook w:val="04A0" w:firstRow="1" w:lastRow="0" w:firstColumn="1" w:lastColumn="0" w:noHBand="0" w:noVBand="1"/>
      </w:tblPr>
      <w:tblGrid>
        <w:gridCol w:w="9855"/>
      </w:tblGrid>
      <w:tr w:rsidR="00E5388A" w14:paraId="345DA8A3" w14:textId="77777777" w:rsidTr="00E5388A">
        <w:tc>
          <w:tcPr>
            <w:tcW w:w="9855" w:type="dxa"/>
          </w:tcPr>
          <w:p w14:paraId="36845DE1" w14:textId="77777777" w:rsidR="00E5388A" w:rsidRDefault="00E5388A" w:rsidP="00E5388A">
            <w:pPr>
              <w:rPr>
                <w:b/>
                <w:lang w:eastAsia="ko-KR"/>
              </w:rPr>
            </w:pPr>
            <w:r>
              <w:rPr>
                <w:b/>
                <w:highlight w:val="green"/>
                <w:lang w:eastAsia="ko-KR"/>
              </w:rPr>
              <w:t>Agreement</w:t>
            </w:r>
          </w:p>
          <w:p w14:paraId="0F125483" w14:textId="77777777" w:rsidR="00E5388A" w:rsidRDefault="00E5388A" w:rsidP="00E5388A">
            <w:pPr>
              <w:rPr>
                <w:rFonts w:cs="Times"/>
                <w:lang w:eastAsia="ko-KR"/>
              </w:rPr>
            </w:pPr>
            <w:r>
              <w:rPr>
                <w:rFonts w:cs="Times"/>
                <w:lang w:eastAsia="ko-KR"/>
              </w:rPr>
              <w:t>Study necessity and feasibility of R2D repetitions for R2D for Device 2b and for Device C considering the following repetition types:</w:t>
            </w:r>
          </w:p>
          <w:p w14:paraId="4D40DBEA" w14:textId="77777777" w:rsidR="00E5388A" w:rsidRDefault="00E5388A" w:rsidP="00E5388A">
            <w:pPr>
              <w:pStyle w:val="afff1"/>
              <w:numPr>
                <w:ilvl w:val="0"/>
                <w:numId w:val="37"/>
              </w:numPr>
              <w:overflowPunct w:val="0"/>
              <w:autoSpaceDE w:val="0"/>
              <w:autoSpaceDN w:val="0"/>
              <w:adjustRightInd w:val="0"/>
              <w:textAlignment w:val="baseline"/>
              <w:rPr>
                <w:rFonts w:cs="Times"/>
                <w:lang w:eastAsia="ko-KR"/>
              </w:rPr>
            </w:pPr>
            <w:r>
              <w:rPr>
                <w:rFonts w:cs="Times"/>
                <w:lang w:eastAsia="ko-KR"/>
              </w:rPr>
              <w:t>B</w:t>
            </w:r>
            <w:r>
              <w:rPr>
                <w:rFonts w:cs="Times" w:hint="eastAsia"/>
                <w:lang w:eastAsia="ko-KR"/>
              </w:rPr>
              <w:t>lock-level repetitions</w:t>
            </w:r>
          </w:p>
          <w:p w14:paraId="4C416DEF" w14:textId="77777777" w:rsidR="001E1618" w:rsidRPr="001E1618" w:rsidRDefault="00E5388A" w:rsidP="001E1618">
            <w:pPr>
              <w:pStyle w:val="afff1"/>
              <w:numPr>
                <w:ilvl w:val="0"/>
                <w:numId w:val="37"/>
              </w:numPr>
              <w:overflowPunct w:val="0"/>
              <w:autoSpaceDE w:val="0"/>
              <w:autoSpaceDN w:val="0"/>
              <w:adjustRightInd w:val="0"/>
              <w:textAlignment w:val="baseline"/>
              <w:rPr>
                <w:rFonts w:cs="Times"/>
                <w:lang w:eastAsia="ko-KR"/>
              </w:rPr>
            </w:pPr>
            <w:r>
              <w:rPr>
                <w:rFonts w:cs="Times"/>
                <w:lang w:eastAsia="ko-KR"/>
              </w:rPr>
              <w:t>B</w:t>
            </w:r>
            <w:r>
              <w:rPr>
                <w:rFonts w:cs="Times" w:hint="eastAsia"/>
                <w:lang w:eastAsia="ko-KR"/>
              </w:rPr>
              <w:t xml:space="preserve">it-level </w:t>
            </w:r>
            <w:r>
              <w:rPr>
                <w:rFonts w:cs="Times"/>
                <w:lang w:eastAsia="ko-KR"/>
              </w:rPr>
              <w:t xml:space="preserve">Type-2 </w:t>
            </w:r>
            <w:r>
              <w:rPr>
                <w:rFonts w:cs="Times" w:hint="eastAsia"/>
                <w:lang w:eastAsia="ko-KR"/>
              </w:rPr>
              <w:t>repetition</w:t>
            </w:r>
            <w:r>
              <w:rPr>
                <w:rFonts w:cs="Times"/>
                <w:lang w:eastAsia="ko-KR"/>
              </w:rPr>
              <w:t>s</w:t>
            </w:r>
          </w:p>
          <w:p w14:paraId="05234012" w14:textId="77777777" w:rsidR="00E5388A" w:rsidRPr="001E1618" w:rsidRDefault="00E5388A" w:rsidP="001E1618">
            <w:pPr>
              <w:pStyle w:val="afff1"/>
              <w:numPr>
                <w:ilvl w:val="0"/>
                <w:numId w:val="37"/>
              </w:numPr>
              <w:overflowPunct w:val="0"/>
              <w:autoSpaceDE w:val="0"/>
              <w:autoSpaceDN w:val="0"/>
              <w:adjustRightInd w:val="0"/>
              <w:textAlignment w:val="baseline"/>
              <w:rPr>
                <w:rFonts w:cs="Times"/>
                <w:lang w:eastAsia="ko-KR"/>
              </w:rPr>
            </w:pPr>
            <w:r w:rsidRPr="001E1618">
              <w:rPr>
                <w:rFonts w:cs="Times" w:hint="eastAsia"/>
                <w:lang w:eastAsia="ko-KR"/>
              </w:rPr>
              <w:t>C</w:t>
            </w:r>
            <w:r w:rsidRPr="001E1618">
              <w:rPr>
                <w:rFonts w:cs="Times"/>
                <w:lang w:eastAsia="ko-KR"/>
              </w:rPr>
              <w:t>hip-level repetitions (in case of M=1 with FEC if applied)</w:t>
            </w:r>
          </w:p>
        </w:tc>
      </w:tr>
    </w:tbl>
    <w:p w14:paraId="081B549A" w14:textId="77777777" w:rsidR="00E5388A" w:rsidRPr="00096AEA" w:rsidRDefault="00E5388A" w:rsidP="00842B8E">
      <w:pPr>
        <w:rPr>
          <w:rFonts w:eastAsiaTheme="minorEastAsia"/>
          <w:lang w:eastAsia="zh-CN"/>
        </w:rPr>
      </w:pPr>
    </w:p>
    <w:p w14:paraId="1B895431" w14:textId="77777777" w:rsidR="00E0117A" w:rsidRDefault="00E0117A" w:rsidP="00B86D41">
      <w:pPr>
        <w:pStyle w:val="ab"/>
        <w:ind w:firstLineChars="100" w:firstLine="201"/>
        <w:jc w:val="both"/>
        <w:rPr>
          <w:rFonts w:eastAsiaTheme="minorEastAsia"/>
          <w:b w:val="0"/>
          <w:lang w:eastAsia="zh-CN"/>
        </w:rPr>
      </w:pPr>
      <w:r>
        <w:object w:dxaOrig="10510" w:dyaOrig="2734" w14:anchorId="3E16E2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35pt;height:118.65pt" o:ole="">
            <v:imagedata r:id="rId18" o:title=""/>
          </v:shape>
          <o:OLEObject Type="Embed" ProgID="Visio.Drawing.11" ShapeID="_x0000_i1025" DrawAspect="Content" ObjectID="_1820758240" r:id="rId19"/>
        </w:object>
      </w:r>
    </w:p>
    <w:p w14:paraId="7E6F90C6" w14:textId="5EE7FC0C" w:rsidR="00E0117A" w:rsidRPr="006F6423" w:rsidRDefault="00E0117A" w:rsidP="00FC5A3A">
      <w:pPr>
        <w:pStyle w:val="ab"/>
        <w:jc w:val="center"/>
        <w:rPr>
          <w:rFonts w:eastAsiaTheme="minorEastAsia"/>
          <w:b w:val="0"/>
          <w:lang w:eastAsia="zh-CN"/>
        </w:rPr>
      </w:pPr>
      <w:bookmarkStart w:id="152" w:name="OLE_LINK208"/>
      <w:bookmarkStart w:id="153" w:name="OLE_LINK209"/>
      <w:r w:rsidRPr="007A7354">
        <w:rPr>
          <w:b w:val="0"/>
        </w:rPr>
        <w:t xml:space="preserve">Figure </w:t>
      </w:r>
      <w:r w:rsidRPr="007A7354">
        <w:rPr>
          <w:b w:val="0"/>
        </w:rPr>
        <w:fldChar w:fldCharType="begin"/>
      </w:r>
      <w:r w:rsidRPr="007A7354">
        <w:rPr>
          <w:b w:val="0"/>
        </w:rPr>
        <w:instrText xml:space="preserve"> SEQ Figure \* ARABIC </w:instrText>
      </w:r>
      <w:r w:rsidRPr="007A7354">
        <w:rPr>
          <w:b w:val="0"/>
        </w:rPr>
        <w:fldChar w:fldCharType="separate"/>
      </w:r>
      <w:r w:rsidR="000A3ABA">
        <w:rPr>
          <w:b w:val="0"/>
          <w:noProof/>
        </w:rPr>
        <w:t>7</w:t>
      </w:r>
      <w:r w:rsidRPr="007A7354">
        <w:rPr>
          <w:b w:val="0"/>
        </w:rPr>
        <w:fldChar w:fldCharType="end"/>
      </w:r>
      <w:bookmarkEnd w:id="150"/>
      <w:bookmarkEnd w:id="151"/>
      <w:bookmarkEnd w:id="152"/>
      <w:bookmarkEnd w:id="153"/>
      <w:r w:rsidR="003618B4">
        <w:rPr>
          <w:rFonts w:asciiTheme="minorEastAsia" w:eastAsiaTheme="minorEastAsia" w:hAnsiTheme="minorEastAsia" w:hint="eastAsia"/>
          <w:b w:val="0"/>
          <w:lang w:eastAsia="zh-CN"/>
        </w:rPr>
        <w:t>:</w:t>
      </w:r>
      <w:r w:rsidRPr="007A7354">
        <w:rPr>
          <w:rFonts w:eastAsiaTheme="minorEastAsia"/>
          <w:b w:val="0"/>
          <w:lang w:eastAsia="zh-CN"/>
        </w:rPr>
        <w:t xml:space="preserve"> </w:t>
      </w:r>
      <w:r>
        <w:rPr>
          <w:rFonts w:eastAsiaTheme="minorEastAsia"/>
          <w:b w:val="0"/>
          <w:lang w:eastAsia="zh-CN"/>
        </w:rPr>
        <w:t>Repetition schemes</w:t>
      </w:r>
    </w:p>
    <w:p w14:paraId="5EACBC95" w14:textId="25D94C24" w:rsidR="00AC7A42" w:rsidRDefault="00877B4E" w:rsidP="00FC5A3A">
      <w:pPr>
        <w:spacing w:afterLines="50" w:after="120"/>
        <w:jc w:val="both"/>
        <w:rPr>
          <w:rFonts w:eastAsia="等线"/>
          <w:lang w:eastAsia="zh-CN"/>
        </w:rPr>
      </w:pPr>
      <w:r>
        <w:rPr>
          <w:rFonts w:eastAsia="等线"/>
          <w:lang w:eastAsia="zh-CN"/>
        </w:rPr>
        <w:t>Block</w:t>
      </w:r>
      <w:r>
        <w:rPr>
          <w:rFonts w:eastAsia="等线" w:hint="eastAsia"/>
          <w:lang w:eastAsia="zh-CN"/>
        </w:rPr>
        <w:t>-</w:t>
      </w:r>
      <w:r>
        <w:rPr>
          <w:rFonts w:eastAsia="等线"/>
          <w:lang w:eastAsia="zh-CN"/>
        </w:rPr>
        <w:t>level repetition could be considered for R2D transmission. The A-</w:t>
      </w:r>
      <w:proofErr w:type="spellStart"/>
      <w:r>
        <w:rPr>
          <w:rFonts w:eastAsia="等线"/>
          <w:lang w:eastAsia="zh-CN"/>
        </w:rPr>
        <w:t>IoT</w:t>
      </w:r>
      <w:proofErr w:type="spellEnd"/>
      <w:r w:rsidR="008609F5">
        <w:rPr>
          <w:rFonts w:eastAsia="等线"/>
          <w:lang w:eastAsia="zh-CN"/>
        </w:rPr>
        <w:t xml:space="preserve"> Device</w:t>
      </w:r>
      <w:r>
        <w:rPr>
          <w:rFonts w:eastAsia="等线"/>
          <w:lang w:eastAsia="zh-CN"/>
        </w:rPr>
        <w:t xml:space="preserve"> 2b/C should have sufficient power in buffering R2D signals for signal processing and combining of channel repetitions. Block repetition can achieve time diversity combining gain.</w:t>
      </w:r>
      <w:r>
        <w:rPr>
          <w:rFonts w:eastAsiaTheme="minorEastAsia"/>
          <w:lang w:eastAsia="zh-CN"/>
        </w:rPr>
        <w:t xml:space="preserve"> </w:t>
      </w:r>
      <w:bookmarkStart w:id="154" w:name="OLE_LINK122"/>
      <w:bookmarkStart w:id="155" w:name="OLE_LINK123"/>
    </w:p>
    <w:p w14:paraId="23CB83C9" w14:textId="1C4ABC46" w:rsidR="00C26EEA" w:rsidRPr="00B86D41" w:rsidRDefault="00AC7A42" w:rsidP="00FC5A3A">
      <w:pPr>
        <w:spacing w:afterLines="50" w:after="120"/>
        <w:jc w:val="both"/>
        <w:rPr>
          <w:rFonts w:eastAsia="等线"/>
          <w:lang w:eastAsia="zh-CN"/>
        </w:rPr>
      </w:pPr>
      <w:bookmarkStart w:id="156" w:name="OLE_LINK138"/>
      <w:bookmarkStart w:id="157" w:name="OLE_LINK139"/>
      <w:bookmarkStart w:id="158" w:name="OLE_LINK255"/>
      <w:bookmarkStart w:id="159" w:name="OLE_LINK256"/>
      <w:bookmarkStart w:id="160" w:name="OLE_LINK186"/>
      <w:bookmarkStart w:id="161" w:name="OLE_LINK187"/>
      <w:r w:rsidRPr="00096AEA">
        <w:rPr>
          <w:rFonts w:eastAsia="等线"/>
          <w:lang w:eastAsia="zh-CN"/>
        </w:rPr>
        <w:lastRenderedPageBreak/>
        <w:t xml:space="preserve">Chip-level </w:t>
      </w:r>
      <w:bookmarkEnd w:id="156"/>
      <w:bookmarkEnd w:id="157"/>
      <w:r w:rsidRPr="00096AEA">
        <w:rPr>
          <w:rFonts w:eastAsia="等线"/>
          <w:lang w:eastAsia="zh-CN"/>
        </w:rPr>
        <w:t>repetition is highly suitable for R2D</w:t>
      </w:r>
      <w:r>
        <w:rPr>
          <w:rFonts w:eastAsia="等线" w:hint="eastAsia"/>
          <w:lang w:eastAsia="zh-CN"/>
        </w:rPr>
        <w:t xml:space="preserve"> </w:t>
      </w:r>
      <w:r w:rsidRPr="00096AEA">
        <w:rPr>
          <w:rFonts w:eastAsia="等线"/>
          <w:lang w:eastAsia="zh-CN"/>
        </w:rPr>
        <w:t>transmission in outdoor scenarios</w:t>
      </w:r>
      <w:r>
        <w:rPr>
          <w:rFonts w:eastAsia="等线" w:hint="eastAsia"/>
          <w:lang w:eastAsia="zh-CN"/>
        </w:rPr>
        <w:t>.</w:t>
      </w:r>
      <w:bookmarkEnd w:id="158"/>
      <w:bookmarkEnd w:id="159"/>
      <w:r w:rsidRPr="00096AEA">
        <w:rPr>
          <w:rFonts w:eastAsia="等线"/>
          <w:lang w:eastAsia="zh-CN"/>
        </w:rPr>
        <w:t>​</w:t>
      </w:r>
      <w:r>
        <w:rPr>
          <w:rFonts w:eastAsia="等线" w:hint="eastAsia"/>
          <w:lang w:eastAsia="zh-CN"/>
        </w:rPr>
        <w:t xml:space="preserve"> </w:t>
      </w:r>
      <w:bookmarkStart w:id="162" w:name="OLE_LINK126"/>
      <w:bookmarkStart w:id="163" w:name="OLE_LINK127"/>
      <w:bookmarkEnd w:id="160"/>
      <w:bookmarkEnd w:id="161"/>
      <w:r>
        <w:rPr>
          <w:rFonts w:eastAsia="等线" w:hint="eastAsia"/>
          <w:lang w:eastAsia="zh-CN"/>
        </w:rPr>
        <w:t xml:space="preserve">First, </w:t>
      </w:r>
      <w:bookmarkStart w:id="164" w:name="OLE_LINK190"/>
      <w:bookmarkStart w:id="165" w:name="OLE_LINK191"/>
      <w:r w:rsidR="00FB0697">
        <w:rPr>
          <w:rFonts w:eastAsia="等线" w:hint="eastAsia"/>
          <w:lang w:eastAsia="zh-CN"/>
        </w:rPr>
        <w:t>c</w:t>
      </w:r>
      <w:r w:rsidR="00FB0697" w:rsidRPr="00096AEA">
        <w:rPr>
          <w:rFonts w:eastAsia="等线"/>
          <w:lang w:eastAsia="zh-CN"/>
        </w:rPr>
        <w:t xml:space="preserve">hip-level repetition can effectively combat multipath fading and inter-chip interference </w:t>
      </w:r>
      <w:r w:rsidR="0037565D">
        <w:rPr>
          <w:rFonts w:eastAsia="等线"/>
          <w:lang w:eastAsia="zh-CN"/>
        </w:rPr>
        <w:t xml:space="preserve">by increasing the received energy of each bit at the input of the FEC decoder </w:t>
      </w:r>
      <w:r w:rsidR="00FB0697" w:rsidRPr="00096AEA">
        <w:rPr>
          <w:rFonts w:eastAsia="等线"/>
          <w:lang w:eastAsia="zh-CN"/>
        </w:rPr>
        <w:t xml:space="preserve">for R2D signals in outdoor </w:t>
      </w:r>
      <w:r w:rsidR="0037565D">
        <w:rPr>
          <w:rFonts w:eastAsia="等线"/>
          <w:lang w:eastAsia="zh-CN"/>
        </w:rPr>
        <w:t xml:space="preserve">deployment </w:t>
      </w:r>
      <w:r w:rsidR="00FB0697" w:rsidRPr="00096AEA">
        <w:rPr>
          <w:rFonts w:eastAsia="等线"/>
          <w:lang w:eastAsia="zh-CN"/>
        </w:rPr>
        <w:t>scenarios.</w:t>
      </w:r>
      <w:bookmarkEnd w:id="164"/>
      <w:bookmarkEnd w:id="165"/>
      <w:r w:rsidR="00FB0697">
        <w:rPr>
          <w:rFonts w:eastAsia="等线" w:hint="eastAsia"/>
          <w:lang w:eastAsia="zh-CN"/>
        </w:rPr>
        <w:t xml:space="preserve"> T</w:t>
      </w:r>
      <w:r>
        <w:rPr>
          <w:rFonts w:eastAsia="等线" w:hint="eastAsia"/>
          <w:lang w:eastAsia="zh-CN"/>
        </w:rPr>
        <w:t xml:space="preserve">here is no </w:t>
      </w:r>
      <w:r w:rsidRPr="00A664B7">
        <w:rPr>
          <w:rFonts w:eastAsia="等线"/>
          <w:lang w:eastAsia="zh-CN"/>
        </w:rPr>
        <w:t xml:space="preserve">chip-based </w:t>
      </w:r>
      <w:r>
        <w:rPr>
          <w:rFonts w:eastAsia="等线" w:hint="eastAsia"/>
          <w:lang w:eastAsia="zh-CN"/>
        </w:rPr>
        <w:t>CP for OOK-4 based R2D signal when M value is large</w:t>
      </w:r>
      <w:r w:rsidR="00D35E9D">
        <w:rPr>
          <w:rFonts w:eastAsia="等线" w:hint="eastAsia"/>
          <w:lang w:eastAsia="zh-CN"/>
        </w:rPr>
        <w:t>r</w:t>
      </w:r>
      <w:r>
        <w:rPr>
          <w:rFonts w:eastAsia="等线" w:hint="eastAsia"/>
          <w:lang w:eastAsia="zh-CN"/>
        </w:rPr>
        <w:t xml:space="preserve"> than 1</w:t>
      </w:r>
      <w:r w:rsidR="0037565D">
        <w:rPr>
          <w:rFonts w:eastAsia="等线"/>
          <w:lang w:eastAsia="zh-CN"/>
        </w:rPr>
        <w:t>.</w:t>
      </w:r>
      <w:r w:rsidR="004434E6">
        <w:rPr>
          <w:rFonts w:eastAsia="等线"/>
          <w:lang w:eastAsia="zh-CN"/>
        </w:rPr>
        <w:t xml:space="preserve"> </w:t>
      </w:r>
      <w:r w:rsidR="0037565D">
        <w:rPr>
          <w:rFonts w:eastAsia="等线"/>
          <w:lang w:eastAsia="zh-CN"/>
        </w:rPr>
        <w:t xml:space="preserve">The </w:t>
      </w:r>
      <w:r w:rsidRPr="00096AEA">
        <w:rPr>
          <w:rFonts w:eastAsia="等线"/>
          <w:lang w:eastAsia="zh-CN"/>
        </w:rPr>
        <w:t xml:space="preserve">performance degradation caused by multipath interference </w:t>
      </w:r>
      <w:r>
        <w:rPr>
          <w:rFonts w:eastAsia="等线" w:hint="eastAsia"/>
          <w:lang w:eastAsia="zh-CN"/>
        </w:rPr>
        <w:t>and inter-chip interference</w:t>
      </w:r>
      <w:r w:rsidR="0037565D">
        <w:rPr>
          <w:rFonts w:eastAsia="等线"/>
          <w:lang w:eastAsia="zh-CN"/>
        </w:rPr>
        <w:t xml:space="preserve"> would be shown with the FEC decoder</w:t>
      </w:r>
      <w:r>
        <w:rPr>
          <w:rFonts w:eastAsia="等线" w:hint="eastAsia"/>
          <w:lang w:eastAsia="zh-CN"/>
        </w:rPr>
        <w:t xml:space="preserve"> </w:t>
      </w:r>
      <w:r w:rsidRPr="00096AEA">
        <w:rPr>
          <w:rFonts w:eastAsia="等线"/>
          <w:lang w:eastAsia="zh-CN"/>
        </w:rPr>
        <w:t xml:space="preserve">in </w:t>
      </w:r>
      <w:r w:rsidR="0037565D">
        <w:rPr>
          <w:rFonts w:eastAsia="等线"/>
          <w:lang w:eastAsia="zh-CN"/>
        </w:rPr>
        <w:t xml:space="preserve">the </w:t>
      </w:r>
      <w:r w:rsidRPr="00096AEA">
        <w:rPr>
          <w:rFonts w:eastAsia="等线"/>
          <w:lang w:eastAsia="zh-CN"/>
        </w:rPr>
        <w:t xml:space="preserve">outdoor </w:t>
      </w:r>
      <w:r w:rsidR="0037565D">
        <w:rPr>
          <w:rFonts w:eastAsia="等线"/>
          <w:lang w:eastAsia="zh-CN"/>
        </w:rPr>
        <w:t xml:space="preserve">deployment </w:t>
      </w:r>
      <w:r w:rsidRPr="00096AEA">
        <w:rPr>
          <w:rFonts w:eastAsia="等线"/>
          <w:lang w:eastAsia="zh-CN"/>
        </w:rPr>
        <w:t>scenarios.</w:t>
      </w:r>
      <w:r w:rsidRPr="00A664B7">
        <w:rPr>
          <w:rFonts w:eastAsia="等线"/>
          <w:lang w:eastAsia="zh-CN"/>
        </w:rPr>
        <w:t xml:space="preserve"> </w:t>
      </w:r>
      <w:r>
        <w:rPr>
          <w:rFonts w:eastAsia="等线" w:hint="eastAsia"/>
          <w:lang w:eastAsia="zh-CN"/>
        </w:rPr>
        <w:t xml:space="preserve">The </w:t>
      </w:r>
      <w:r w:rsidRPr="00A664B7">
        <w:rPr>
          <w:rFonts w:eastAsia="等线"/>
          <w:lang w:eastAsia="zh-CN"/>
        </w:rPr>
        <w:t xml:space="preserve">longer chip duration provides a larger </w:t>
      </w:r>
      <w:r w:rsidR="0037565D">
        <w:rPr>
          <w:rFonts w:eastAsia="等线"/>
          <w:lang w:eastAsia="zh-CN"/>
        </w:rPr>
        <w:t>energy accumulation of the receiving signals entering the FEC decoder</w:t>
      </w:r>
      <w:r w:rsidRPr="00A664B7">
        <w:rPr>
          <w:rFonts w:eastAsia="等线"/>
          <w:lang w:eastAsia="zh-CN"/>
        </w:rPr>
        <w:t>.​</w:t>
      </w:r>
      <w:r w:rsidRPr="00AC7A42">
        <w:rPr>
          <w:rFonts w:eastAsia="等线"/>
          <w:lang w:eastAsia="zh-CN"/>
        </w:rPr>
        <w:t xml:space="preserve"> </w:t>
      </w:r>
      <w:r w:rsidRPr="00A664B7">
        <w:rPr>
          <w:rFonts w:eastAsia="等线"/>
          <w:lang w:eastAsia="zh-CN"/>
        </w:rPr>
        <w:t xml:space="preserve">Second, </w:t>
      </w:r>
      <w:bookmarkStart w:id="166" w:name="OLE_LINK192"/>
      <w:bookmarkStart w:id="167" w:name="OLE_LINK193"/>
      <w:r>
        <w:rPr>
          <w:rFonts w:eastAsia="等线" w:hint="eastAsia"/>
          <w:lang w:eastAsia="zh-CN"/>
        </w:rPr>
        <w:t>c</w:t>
      </w:r>
      <w:r>
        <w:rPr>
          <w:rFonts w:eastAsia="等线"/>
          <w:lang w:eastAsia="zh-CN"/>
        </w:rPr>
        <w:t>hip-level</w:t>
      </w:r>
      <w:r>
        <w:rPr>
          <w:rFonts w:eastAsia="等线" w:hint="eastAsia"/>
          <w:lang w:eastAsia="zh-CN"/>
        </w:rPr>
        <w:t xml:space="preserve"> repetition</w:t>
      </w:r>
      <w:r w:rsidRPr="00A664B7">
        <w:rPr>
          <w:rFonts w:eastAsia="等线"/>
          <w:lang w:eastAsia="zh-CN"/>
        </w:rPr>
        <w:t xml:space="preserve"> scheme</w:t>
      </w:r>
      <w:r w:rsidR="00FB0697">
        <w:rPr>
          <w:rFonts w:eastAsia="等线" w:hint="eastAsia"/>
          <w:lang w:eastAsia="zh-CN"/>
        </w:rPr>
        <w:t xml:space="preserve"> based on M=1</w:t>
      </w:r>
      <w:r w:rsidRPr="00A664B7">
        <w:rPr>
          <w:rFonts w:eastAsia="等线"/>
          <w:lang w:eastAsia="zh-CN"/>
        </w:rPr>
        <w:t xml:space="preserve"> is equivalent to expanding the range of the M </w:t>
      </w:r>
      <w:r>
        <w:rPr>
          <w:rFonts w:eastAsia="等线" w:hint="eastAsia"/>
          <w:lang w:eastAsia="zh-CN"/>
        </w:rPr>
        <w:t xml:space="preserve">value for OOK-4 </w:t>
      </w:r>
      <w:r w:rsidRPr="00096AEA">
        <w:rPr>
          <w:rFonts w:eastAsia="等线"/>
          <w:iCs/>
          <w:lang w:eastAsia="zh-CN"/>
        </w:rPr>
        <w:t>to</w:t>
      </w:r>
      <w:r w:rsidRPr="00096AEA">
        <w:rPr>
          <w:rFonts w:eastAsia="等线"/>
          <w:i/>
          <w:iCs/>
          <w:lang w:eastAsia="zh-CN"/>
        </w:rPr>
        <w:t xml:space="preserve"> </w:t>
      </w:r>
      <w:r w:rsidRPr="00096AEA">
        <w:rPr>
          <w:rFonts w:eastAsia="等线"/>
          <w:iCs/>
          <w:lang w:eastAsia="zh-CN"/>
        </w:rPr>
        <w:t>include fractional values</w:t>
      </w:r>
      <w:r w:rsidRPr="00096AEA">
        <w:rPr>
          <w:rFonts w:eastAsia="等线" w:hint="eastAsia"/>
          <w:iCs/>
          <w:lang w:eastAsia="zh-CN"/>
        </w:rPr>
        <w:t xml:space="preserve"> </w:t>
      </w:r>
      <w:r w:rsidRPr="00A664B7">
        <w:rPr>
          <w:rFonts w:eastAsia="等线"/>
          <w:lang w:eastAsia="zh-CN"/>
        </w:rPr>
        <w:t>such as M = 0.5, 0.25, and so on</w:t>
      </w:r>
      <w:r>
        <w:rPr>
          <w:rFonts w:eastAsia="等线" w:hint="eastAsia"/>
          <w:lang w:eastAsia="zh-CN"/>
        </w:rPr>
        <w:t xml:space="preserve">, which is </w:t>
      </w:r>
      <w:r w:rsidRPr="00A664B7">
        <w:rPr>
          <w:rFonts w:eastAsia="等线"/>
          <w:lang w:eastAsia="zh-CN"/>
        </w:rPr>
        <w:t>a natural extension of legacy OOK signals</w:t>
      </w:r>
      <w:r w:rsidR="0037565D">
        <w:rPr>
          <w:rFonts w:eastAsia="等线"/>
          <w:lang w:eastAsia="zh-CN"/>
        </w:rPr>
        <w:t xml:space="preserve"> for coverage enhancement of A-IoT device</w:t>
      </w:r>
      <w:r w:rsidR="004434E6">
        <w:rPr>
          <w:rFonts w:eastAsia="等线" w:hint="eastAsia"/>
          <w:lang w:eastAsia="zh-CN"/>
        </w:rPr>
        <w:t xml:space="preserve"> </w:t>
      </w:r>
      <w:r>
        <w:rPr>
          <w:rFonts w:eastAsia="等线" w:hint="eastAsia"/>
          <w:lang w:eastAsia="zh-CN"/>
        </w:rPr>
        <w:t xml:space="preserve">and provides more robust performance for OOK-4 transmission </w:t>
      </w:r>
      <w:r w:rsidRPr="00096AEA">
        <w:rPr>
          <w:rFonts w:eastAsia="等线"/>
          <w:iCs/>
          <w:lang w:eastAsia="zh-CN"/>
        </w:rPr>
        <w:t>in outdoor scenarios</w:t>
      </w:r>
      <w:r>
        <w:rPr>
          <w:rFonts w:eastAsia="等线" w:hint="eastAsia"/>
          <w:lang w:eastAsia="zh-CN"/>
        </w:rPr>
        <w:t>.</w:t>
      </w:r>
      <w:bookmarkEnd w:id="166"/>
      <w:bookmarkEnd w:id="167"/>
      <w:r>
        <w:rPr>
          <w:rFonts w:eastAsia="等线" w:hint="eastAsia"/>
          <w:lang w:eastAsia="zh-CN"/>
        </w:rPr>
        <w:t xml:space="preserve"> </w:t>
      </w:r>
      <w:bookmarkStart w:id="168" w:name="OLE_LINK198"/>
      <w:bookmarkStart w:id="169" w:name="OLE_LINK199"/>
      <w:bookmarkEnd w:id="162"/>
      <w:bookmarkEnd w:id="163"/>
    </w:p>
    <w:bookmarkEnd w:id="154"/>
    <w:bookmarkEnd w:id="155"/>
    <w:bookmarkEnd w:id="168"/>
    <w:bookmarkEnd w:id="169"/>
    <w:p w14:paraId="59351C36" w14:textId="6AB42F41" w:rsidR="00B62213" w:rsidRDefault="00051305" w:rsidP="00DE6543">
      <w:pPr>
        <w:adjustRightInd w:val="0"/>
        <w:snapToGrid w:val="0"/>
        <w:spacing w:afterLines="50" w:after="120"/>
        <w:jc w:val="both"/>
        <w:rPr>
          <w:rFonts w:eastAsia="等线"/>
          <w:lang w:eastAsia="zh-CN"/>
        </w:rPr>
      </w:pPr>
      <w:r>
        <w:rPr>
          <w:rFonts w:eastAsia="等线" w:hint="eastAsia"/>
          <w:b/>
          <w:lang w:eastAsia="zh-CN"/>
        </w:rPr>
        <w:t xml:space="preserve">Observation </w:t>
      </w:r>
      <w:r w:rsidR="00F66893">
        <w:rPr>
          <w:rFonts w:eastAsia="等线" w:hint="eastAsia"/>
          <w:b/>
          <w:lang w:eastAsia="zh-CN"/>
        </w:rPr>
        <w:t>10</w:t>
      </w:r>
      <w:r>
        <w:rPr>
          <w:rFonts w:eastAsia="等线" w:hint="eastAsia"/>
          <w:b/>
          <w:lang w:eastAsia="zh-CN"/>
        </w:rPr>
        <w:t>:</w:t>
      </w:r>
      <w:r w:rsidRPr="00051305">
        <w:rPr>
          <w:rFonts w:eastAsia="等线" w:hint="eastAsia"/>
          <w:lang w:eastAsia="zh-CN"/>
        </w:rPr>
        <w:t xml:space="preserve"> </w:t>
      </w:r>
      <w:r w:rsidR="00B62213" w:rsidRPr="004929D5">
        <w:rPr>
          <w:rFonts w:eastAsia="等线"/>
          <w:b/>
          <w:lang w:eastAsia="zh-CN"/>
        </w:rPr>
        <w:t xml:space="preserve">Chip-level repetition is </w:t>
      </w:r>
      <w:r w:rsidR="00A631B8" w:rsidRPr="004929D5">
        <w:rPr>
          <w:rFonts w:eastAsia="等线" w:hint="eastAsia"/>
          <w:b/>
          <w:lang w:eastAsia="zh-CN"/>
        </w:rPr>
        <w:t>feasible</w:t>
      </w:r>
      <w:r w:rsidR="00B62213" w:rsidRPr="004929D5">
        <w:rPr>
          <w:rFonts w:eastAsia="等线"/>
          <w:b/>
          <w:lang w:eastAsia="zh-CN"/>
        </w:rPr>
        <w:t xml:space="preserve"> for R2D</w:t>
      </w:r>
      <w:r w:rsidR="00B62213" w:rsidRPr="004929D5">
        <w:rPr>
          <w:rFonts w:eastAsia="等线" w:hint="eastAsia"/>
          <w:b/>
          <w:lang w:eastAsia="zh-CN"/>
        </w:rPr>
        <w:t xml:space="preserve"> </w:t>
      </w:r>
      <w:r w:rsidR="00B62213" w:rsidRPr="004929D5">
        <w:rPr>
          <w:rFonts w:eastAsia="等线"/>
          <w:b/>
          <w:lang w:eastAsia="zh-CN"/>
        </w:rPr>
        <w:t>transmission in outdoor scenarios</w:t>
      </w:r>
      <w:r w:rsidR="00B62213" w:rsidRPr="004929D5">
        <w:rPr>
          <w:rFonts w:eastAsia="等线" w:hint="eastAsia"/>
          <w:b/>
          <w:lang w:eastAsia="zh-CN"/>
        </w:rPr>
        <w:t>.</w:t>
      </w:r>
    </w:p>
    <w:p w14:paraId="65882F96" w14:textId="5C6888A5" w:rsidR="00B62213" w:rsidRDefault="00B62213" w:rsidP="00FC5A3A">
      <w:pPr>
        <w:pStyle w:val="afff1"/>
        <w:numPr>
          <w:ilvl w:val="0"/>
          <w:numId w:val="52"/>
        </w:numPr>
        <w:adjustRightInd w:val="0"/>
        <w:snapToGrid w:val="0"/>
        <w:spacing w:afterLines="50" w:after="120"/>
        <w:contextualSpacing w:val="0"/>
        <w:jc w:val="both"/>
        <w:rPr>
          <w:rFonts w:eastAsia="等线"/>
          <w:b/>
          <w:lang w:eastAsia="zh-CN"/>
        </w:rPr>
      </w:pPr>
      <w:r w:rsidRPr="00096AEA">
        <w:rPr>
          <w:rFonts w:eastAsia="等线" w:hint="eastAsia"/>
          <w:b/>
          <w:lang w:eastAsia="zh-CN"/>
        </w:rPr>
        <w:t>C</w:t>
      </w:r>
      <w:r w:rsidRPr="00096AEA">
        <w:rPr>
          <w:rFonts w:eastAsia="等线"/>
          <w:b/>
          <w:lang w:eastAsia="zh-CN"/>
        </w:rPr>
        <w:t xml:space="preserve">hip-level repetition can effectively combat multipath fading and inter-chip interference </w:t>
      </w:r>
      <w:r w:rsidR="0037565D">
        <w:rPr>
          <w:rFonts w:eastAsia="等线"/>
          <w:b/>
          <w:lang w:eastAsia="zh-CN"/>
        </w:rPr>
        <w:t>by accumulating the energy of the received signals into the FEC decoder with equivalent 3dB gain of received SINR for each</w:t>
      </w:r>
      <w:r w:rsidR="00702280">
        <w:rPr>
          <w:rFonts w:eastAsia="等线"/>
          <w:b/>
          <w:lang w:eastAsia="zh-CN"/>
        </w:rPr>
        <w:t xml:space="preserve"> repetition</w:t>
      </w:r>
      <w:r w:rsidR="004434E6">
        <w:rPr>
          <w:rFonts w:eastAsia="等线"/>
          <w:b/>
          <w:lang w:eastAsia="zh-CN"/>
        </w:rPr>
        <w:t xml:space="preserve"> </w:t>
      </w:r>
      <w:r w:rsidRPr="00096AEA">
        <w:rPr>
          <w:rFonts w:eastAsia="等线"/>
          <w:b/>
          <w:lang w:eastAsia="zh-CN"/>
        </w:rPr>
        <w:t>for R2D signals in outdoor scenarios.</w:t>
      </w:r>
    </w:p>
    <w:p w14:paraId="349683E1" w14:textId="314F182E" w:rsidR="00B62213" w:rsidRDefault="00051305" w:rsidP="00FC5A3A">
      <w:pPr>
        <w:pStyle w:val="afff1"/>
        <w:numPr>
          <w:ilvl w:val="0"/>
          <w:numId w:val="52"/>
        </w:numPr>
        <w:adjustRightInd w:val="0"/>
        <w:snapToGrid w:val="0"/>
        <w:spacing w:afterLines="50" w:after="120"/>
        <w:contextualSpacing w:val="0"/>
        <w:jc w:val="both"/>
        <w:rPr>
          <w:rFonts w:eastAsia="等线"/>
          <w:b/>
          <w:lang w:eastAsia="zh-CN"/>
        </w:rPr>
      </w:pPr>
      <w:r w:rsidRPr="00096AEA">
        <w:rPr>
          <w:rFonts w:eastAsia="等线" w:hint="eastAsia"/>
          <w:b/>
          <w:lang w:eastAsia="zh-CN"/>
        </w:rPr>
        <w:t>C</w:t>
      </w:r>
      <w:r w:rsidRPr="00096AEA">
        <w:rPr>
          <w:rFonts w:eastAsia="等线"/>
          <w:b/>
          <w:lang w:eastAsia="zh-CN"/>
        </w:rPr>
        <w:t>hip-level</w:t>
      </w:r>
      <w:r w:rsidRPr="00096AEA">
        <w:rPr>
          <w:rFonts w:eastAsia="等线" w:hint="eastAsia"/>
          <w:b/>
          <w:lang w:eastAsia="zh-CN"/>
        </w:rPr>
        <w:t xml:space="preserve"> repetition</w:t>
      </w:r>
      <w:r w:rsidRPr="00096AEA">
        <w:rPr>
          <w:rFonts w:eastAsia="等线"/>
          <w:b/>
          <w:lang w:eastAsia="zh-CN"/>
        </w:rPr>
        <w:t xml:space="preserve"> scheme</w:t>
      </w:r>
      <w:r w:rsidRPr="00096AEA">
        <w:rPr>
          <w:rFonts w:eastAsia="等线" w:hint="eastAsia"/>
          <w:b/>
          <w:lang w:eastAsia="zh-CN"/>
        </w:rPr>
        <w:t xml:space="preserve"> based on M=1</w:t>
      </w:r>
      <w:r w:rsidRPr="00096AEA">
        <w:rPr>
          <w:rFonts w:eastAsia="等线"/>
          <w:b/>
          <w:lang w:eastAsia="zh-CN"/>
        </w:rPr>
        <w:t xml:space="preserve"> is equivalent to expanding the range of the M </w:t>
      </w:r>
      <w:r w:rsidRPr="00096AEA">
        <w:rPr>
          <w:rFonts w:eastAsia="等线" w:hint="eastAsia"/>
          <w:b/>
          <w:lang w:eastAsia="zh-CN"/>
        </w:rPr>
        <w:t xml:space="preserve">value for OOK-4 </w:t>
      </w:r>
      <w:r w:rsidRPr="00096AEA">
        <w:rPr>
          <w:rFonts w:eastAsia="等线"/>
          <w:b/>
          <w:iCs/>
          <w:lang w:eastAsia="zh-CN"/>
        </w:rPr>
        <w:t>to</w:t>
      </w:r>
      <w:r w:rsidRPr="00096AEA">
        <w:rPr>
          <w:rFonts w:eastAsia="等线"/>
          <w:b/>
          <w:i/>
          <w:iCs/>
          <w:lang w:eastAsia="zh-CN"/>
        </w:rPr>
        <w:t xml:space="preserve"> </w:t>
      </w:r>
      <w:r w:rsidRPr="00096AEA">
        <w:rPr>
          <w:rFonts w:eastAsia="等线"/>
          <w:b/>
          <w:iCs/>
          <w:lang w:eastAsia="zh-CN"/>
        </w:rPr>
        <w:t>include fractional values</w:t>
      </w:r>
      <w:r w:rsidRPr="00096AEA">
        <w:rPr>
          <w:rFonts w:eastAsia="等线" w:hint="eastAsia"/>
          <w:b/>
          <w:iCs/>
          <w:lang w:eastAsia="zh-CN"/>
        </w:rPr>
        <w:t xml:space="preserve"> </w:t>
      </w:r>
      <w:r w:rsidRPr="00096AEA">
        <w:rPr>
          <w:rFonts w:eastAsia="等线"/>
          <w:b/>
          <w:lang w:eastAsia="zh-CN"/>
        </w:rPr>
        <w:t>such as M = 0.5, 0.25, and so on</w:t>
      </w:r>
      <w:r w:rsidRPr="00096AEA">
        <w:rPr>
          <w:rFonts w:eastAsia="等线" w:hint="eastAsia"/>
          <w:b/>
          <w:lang w:eastAsia="zh-CN"/>
        </w:rPr>
        <w:t xml:space="preserve">, which is </w:t>
      </w:r>
      <w:r w:rsidRPr="00096AEA">
        <w:rPr>
          <w:rFonts w:eastAsia="等线"/>
          <w:b/>
          <w:lang w:eastAsia="zh-CN"/>
        </w:rPr>
        <w:t>a natural extension of legacy OOK signals</w:t>
      </w:r>
      <w:r w:rsidR="004434E6">
        <w:rPr>
          <w:rFonts w:eastAsia="等线" w:hint="eastAsia"/>
          <w:b/>
          <w:lang w:eastAsia="zh-CN"/>
        </w:rPr>
        <w:t xml:space="preserve"> </w:t>
      </w:r>
      <w:r w:rsidRPr="00096AEA">
        <w:rPr>
          <w:rFonts w:eastAsia="等线" w:hint="eastAsia"/>
          <w:b/>
          <w:lang w:eastAsia="zh-CN"/>
        </w:rPr>
        <w:t>and provides more robust performance for OOK-4 transmission.</w:t>
      </w:r>
    </w:p>
    <w:p w14:paraId="7D3265AD" w14:textId="1D85CD99" w:rsidR="000836A2" w:rsidRDefault="00D250B5" w:rsidP="00DE6543">
      <w:pPr>
        <w:adjustRightInd w:val="0"/>
        <w:snapToGrid w:val="0"/>
        <w:spacing w:afterLines="50" w:after="120"/>
        <w:jc w:val="both"/>
        <w:rPr>
          <w:rFonts w:eastAsia="等线"/>
          <w:b/>
          <w:lang w:eastAsia="zh-CN"/>
        </w:rPr>
      </w:pPr>
      <w:r>
        <w:rPr>
          <w:rFonts w:eastAsiaTheme="minorEastAsia"/>
          <w:b/>
          <w:bCs/>
          <w:lang w:eastAsia="zh-CN"/>
        </w:rPr>
        <w:t xml:space="preserve">Proposal </w:t>
      </w:r>
      <w:r w:rsidR="007619A2">
        <w:rPr>
          <w:rFonts w:eastAsiaTheme="minorEastAsia" w:hint="eastAsia"/>
          <w:b/>
          <w:bCs/>
          <w:lang w:eastAsia="zh-CN"/>
        </w:rPr>
        <w:t>21</w:t>
      </w:r>
      <w:r>
        <w:rPr>
          <w:rFonts w:eastAsiaTheme="minorEastAsia"/>
          <w:b/>
          <w:bCs/>
          <w:lang w:eastAsia="zh-CN"/>
        </w:rPr>
        <w:t xml:space="preserve">: </w:t>
      </w:r>
      <w:r>
        <w:rPr>
          <w:rFonts w:eastAsia="等线"/>
          <w:b/>
          <w:lang w:eastAsia="zh-CN"/>
        </w:rPr>
        <w:t>Chip level repetition and block level repetition should be considered for Rel-20 A-IoT R2D repetition study.</w:t>
      </w:r>
    </w:p>
    <w:p w14:paraId="11739E0E" w14:textId="77777777" w:rsidR="000836A2" w:rsidRDefault="00D250B5">
      <w:pPr>
        <w:pStyle w:val="31"/>
      </w:pPr>
      <w:r>
        <w:t>Channel coding for D2R signals</w:t>
      </w:r>
    </w:p>
    <w:p w14:paraId="1B832A79" w14:textId="77777777" w:rsidR="000836A2" w:rsidRDefault="00D250B5">
      <w:pPr>
        <w:adjustRightInd w:val="0"/>
        <w:snapToGrid w:val="0"/>
        <w:spacing w:afterLines="50" w:after="120"/>
        <w:jc w:val="both"/>
        <w:rPr>
          <w:rFonts w:eastAsiaTheme="minorEastAsia"/>
          <w:b/>
          <w:bCs/>
          <w:u w:val="single"/>
          <w:lang w:eastAsia="zh-CN"/>
        </w:rPr>
      </w:pPr>
      <w:r>
        <w:rPr>
          <w:rFonts w:eastAsiaTheme="minorEastAsia"/>
          <w:b/>
          <w:bCs/>
          <w:u w:val="single"/>
          <w:lang w:eastAsia="zh-CN"/>
        </w:rPr>
        <w:t>FEC code</w:t>
      </w:r>
    </w:p>
    <w:p w14:paraId="12011DF4" w14:textId="22B4D537" w:rsidR="000836A2" w:rsidRDefault="00D250B5" w:rsidP="00E46178">
      <w:pPr>
        <w:adjustRightInd w:val="0"/>
        <w:snapToGrid w:val="0"/>
        <w:spacing w:afterLines="50" w:after="120"/>
        <w:jc w:val="both"/>
        <w:rPr>
          <w:rFonts w:eastAsiaTheme="minorEastAsia"/>
          <w:bCs/>
          <w:lang w:eastAsia="zh-CN"/>
        </w:rPr>
      </w:pPr>
      <w:r>
        <w:rPr>
          <w:rFonts w:eastAsiaTheme="minorEastAsia"/>
          <w:bCs/>
          <w:lang w:eastAsia="zh-CN"/>
        </w:rPr>
        <w:t>LTE-TBCC code with coding rate 1/3 has been reused to supporting D2R transmission in Rel-19 A-</w:t>
      </w:r>
      <w:proofErr w:type="spellStart"/>
      <w:r>
        <w:rPr>
          <w:rFonts w:eastAsiaTheme="minorEastAsia"/>
          <w:bCs/>
          <w:lang w:eastAsia="zh-CN"/>
        </w:rPr>
        <w:t>IoT</w:t>
      </w:r>
      <w:proofErr w:type="spellEnd"/>
      <w:r>
        <w:rPr>
          <w:rFonts w:eastAsiaTheme="minorEastAsia"/>
          <w:bCs/>
          <w:lang w:eastAsia="zh-CN"/>
        </w:rPr>
        <w:t xml:space="preserve"> </w:t>
      </w:r>
      <w:r>
        <w:rPr>
          <w:rFonts w:eastAsiaTheme="minorEastAsia"/>
          <w:bCs/>
          <w:lang w:eastAsia="zh-CN"/>
        </w:rPr>
        <w:fldChar w:fldCharType="begin"/>
      </w:r>
      <w:r>
        <w:rPr>
          <w:rFonts w:eastAsiaTheme="minorEastAsia"/>
          <w:bCs/>
          <w:lang w:eastAsia="zh-CN"/>
        </w:rPr>
        <w:instrText xml:space="preserve"> REF _Ref205458452 \r \h  \* MERGEFORMAT </w:instrText>
      </w:r>
      <w:r>
        <w:rPr>
          <w:rFonts w:eastAsiaTheme="minorEastAsia"/>
          <w:bCs/>
          <w:lang w:eastAsia="zh-CN"/>
        </w:rPr>
      </w:r>
      <w:r>
        <w:rPr>
          <w:rFonts w:eastAsiaTheme="minorEastAsia"/>
          <w:bCs/>
          <w:lang w:eastAsia="zh-CN"/>
        </w:rPr>
        <w:fldChar w:fldCharType="separate"/>
      </w:r>
      <w:r w:rsidR="000A3ABA">
        <w:rPr>
          <w:rFonts w:eastAsiaTheme="minorEastAsia"/>
          <w:bCs/>
          <w:lang w:eastAsia="zh-CN"/>
        </w:rPr>
        <w:t>[6]</w:t>
      </w:r>
      <w:r>
        <w:rPr>
          <w:rFonts w:eastAsiaTheme="minorEastAsia"/>
          <w:bCs/>
          <w:lang w:eastAsia="zh-CN"/>
        </w:rPr>
        <w:fldChar w:fldCharType="end"/>
      </w:r>
      <w:r>
        <w:rPr>
          <w:rFonts w:eastAsiaTheme="minorEastAsia"/>
          <w:bCs/>
          <w:lang w:eastAsia="zh-CN"/>
        </w:rPr>
        <w:t>. If convolutional code is adopted</w:t>
      </w:r>
      <w:r>
        <w:rPr>
          <w:rFonts w:eastAsiaTheme="minorEastAsia"/>
        </w:rPr>
        <w:t xml:space="preserve"> </w:t>
      </w:r>
      <w:r>
        <w:rPr>
          <w:rFonts w:eastAsiaTheme="minorEastAsia"/>
          <w:bCs/>
          <w:lang w:eastAsia="zh-CN"/>
        </w:rPr>
        <w:t>for Rel-20 A-IoT D2R transmission, Rel-19 TBCC with polynomials [133, 171,</w:t>
      </w:r>
      <w:r w:rsidR="00D35E9D">
        <w:rPr>
          <w:rFonts w:eastAsiaTheme="minorEastAsia" w:hint="eastAsia"/>
          <w:bCs/>
          <w:lang w:eastAsia="zh-CN"/>
        </w:rPr>
        <w:t xml:space="preserve"> </w:t>
      </w:r>
      <w:proofErr w:type="gramStart"/>
      <w:r>
        <w:rPr>
          <w:rFonts w:eastAsiaTheme="minorEastAsia"/>
          <w:bCs/>
          <w:lang w:eastAsia="zh-CN"/>
        </w:rPr>
        <w:t>165</w:t>
      </w:r>
      <w:proofErr w:type="gramEnd"/>
      <w:r>
        <w:rPr>
          <w:rFonts w:eastAsiaTheme="minorEastAsia"/>
          <w:bCs/>
          <w:lang w:eastAsia="zh-CN"/>
        </w:rPr>
        <w:t xml:space="preserve">] should be reused. </w:t>
      </w:r>
      <w:r>
        <w:rPr>
          <w:rFonts w:eastAsiaTheme="minorEastAsia" w:hint="eastAsia"/>
          <w:bCs/>
          <w:lang w:eastAsia="zh-CN"/>
        </w:rPr>
        <w:t xml:space="preserve">In terms of </w:t>
      </w:r>
      <w:r>
        <w:rPr>
          <w:lang w:eastAsia="ko-KR"/>
        </w:rPr>
        <w:t>enhancements on existing Rel-19 D2R FEC</w:t>
      </w:r>
      <w:r>
        <w:rPr>
          <w:rFonts w:eastAsiaTheme="minorEastAsia" w:hint="eastAsia"/>
          <w:lang w:eastAsia="zh-CN"/>
        </w:rPr>
        <w:t>, the following was</w:t>
      </w:r>
      <w:r>
        <w:rPr>
          <w:rFonts w:eastAsiaTheme="minorEastAsia"/>
          <w:lang w:eastAsia="zh-CN"/>
        </w:rPr>
        <w:t xml:space="preserve"> agreed in RAN1#1</w:t>
      </w:r>
      <w:r>
        <w:rPr>
          <w:rFonts w:eastAsiaTheme="minorEastAsia" w:hint="eastAsia"/>
          <w:lang w:eastAsia="zh-CN"/>
        </w:rPr>
        <w:t>22.</w:t>
      </w:r>
    </w:p>
    <w:tbl>
      <w:tblPr>
        <w:tblStyle w:val="aff7"/>
        <w:tblW w:w="0" w:type="auto"/>
        <w:tblLook w:val="04A0" w:firstRow="1" w:lastRow="0" w:firstColumn="1" w:lastColumn="0" w:noHBand="0" w:noVBand="1"/>
      </w:tblPr>
      <w:tblGrid>
        <w:gridCol w:w="9855"/>
      </w:tblGrid>
      <w:tr w:rsidR="000836A2" w14:paraId="45B0CF86" w14:textId="77777777">
        <w:tc>
          <w:tcPr>
            <w:tcW w:w="9855" w:type="dxa"/>
          </w:tcPr>
          <w:p w14:paraId="4FE6E3BE" w14:textId="77777777" w:rsidR="000836A2" w:rsidRDefault="00D250B5">
            <w:pPr>
              <w:rPr>
                <w:b/>
                <w:lang w:eastAsia="ko-KR"/>
              </w:rPr>
            </w:pPr>
            <w:r>
              <w:rPr>
                <w:b/>
                <w:highlight w:val="green"/>
                <w:lang w:eastAsia="ko-KR"/>
              </w:rPr>
              <w:t>Agreement</w:t>
            </w:r>
          </w:p>
          <w:p w14:paraId="67BBE283" w14:textId="77777777" w:rsidR="000836A2" w:rsidRDefault="00D250B5">
            <w:pPr>
              <w:rPr>
                <w:lang w:eastAsia="ko-KR"/>
              </w:rPr>
            </w:pPr>
            <w:r>
              <w:rPr>
                <w:lang w:eastAsia="ko-KR"/>
              </w:rPr>
              <w:t xml:space="preserve">Study </w:t>
            </w:r>
            <w:bookmarkStart w:id="170" w:name="OLE_LINK79"/>
            <w:bookmarkStart w:id="171" w:name="OLE_LINK80"/>
            <w:r>
              <w:rPr>
                <w:lang w:eastAsia="ko-KR"/>
              </w:rPr>
              <w:t>necessity and feasibility</w:t>
            </w:r>
            <w:bookmarkEnd w:id="170"/>
            <w:bookmarkEnd w:id="171"/>
            <w:r>
              <w:rPr>
                <w:lang w:eastAsia="ko-KR"/>
              </w:rPr>
              <w:t xml:space="preserve"> of</w:t>
            </w:r>
            <w:bookmarkStart w:id="172" w:name="OLE_LINK75"/>
            <w:bookmarkStart w:id="173" w:name="OLE_LINK76"/>
            <w:r>
              <w:rPr>
                <w:lang w:eastAsia="ko-KR"/>
              </w:rPr>
              <w:t xml:space="preserve"> enhancements on existing Rel-19 </w:t>
            </w:r>
            <w:r w:rsidRPr="00E22105">
              <w:rPr>
                <w:lang w:eastAsia="ko-KR"/>
              </w:rPr>
              <w:t>D2R FEC</w:t>
            </w:r>
            <w:bookmarkEnd w:id="172"/>
            <w:bookmarkEnd w:id="173"/>
            <w:r>
              <w:rPr>
                <w:lang w:eastAsia="ko-KR"/>
              </w:rPr>
              <w:t xml:space="preserve"> for Device 2b and for Device C including the following aspects:</w:t>
            </w:r>
          </w:p>
          <w:p w14:paraId="2DEDAA69" w14:textId="77777777" w:rsidR="000836A2" w:rsidRDefault="00D250B5">
            <w:pPr>
              <w:pStyle w:val="afff1"/>
              <w:numPr>
                <w:ilvl w:val="0"/>
                <w:numId w:val="37"/>
              </w:numPr>
              <w:overflowPunct w:val="0"/>
              <w:autoSpaceDE w:val="0"/>
              <w:autoSpaceDN w:val="0"/>
              <w:adjustRightInd w:val="0"/>
              <w:textAlignment w:val="baseline"/>
              <w:rPr>
                <w:lang w:eastAsia="ko-KR"/>
              </w:rPr>
            </w:pPr>
            <w:r>
              <w:rPr>
                <w:lang w:eastAsia="ko-KR"/>
              </w:rPr>
              <w:t>additional FEC code rate(s) (e.g., 1/2, 1/4)</w:t>
            </w:r>
          </w:p>
          <w:p w14:paraId="11AF4A6D" w14:textId="77777777" w:rsidR="000836A2" w:rsidRDefault="00D250B5">
            <w:pPr>
              <w:pStyle w:val="afff1"/>
              <w:numPr>
                <w:ilvl w:val="0"/>
                <w:numId w:val="37"/>
              </w:numPr>
              <w:overflowPunct w:val="0"/>
              <w:autoSpaceDE w:val="0"/>
              <w:autoSpaceDN w:val="0"/>
              <w:adjustRightInd w:val="0"/>
              <w:textAlignment w:val="baseline"/>
              <w:rPr>
                <w:lang w:eastAsia="ko-KR"/>
              </w:rPr>
            </w:pPr>
            <w:proofErr w:type="spellStart"/>
            <w:r>
              <w:rPr>
                <w:lang w:eastAsia="ko-KR"/>
              </w:rPr>
              <w:t>interleaver</w:t>
            </w:r>
            <w:proofErr w:type="spellEnd"/>
            <w:r>
              <w:rPr>
                <w:lang w:eastAsia="ko-KR"/>
              </w:rPr>
              <w:t xml:space="preserve">, or </w:t>
            </w:r>
            <w:r>
              <w:rPr>
                <w:rFonts w:cs="Times"/>
                <w:lang w:eastAsia="ko-KR"/>
              </w:rPr>
              <w:t>LTE bit collection scheme for TBCC</w:t>
            </w:r>
          </w:p>
          <w:p w14:paraId="0CC6E7A1" w14:textId="77777777" w:rsidR="000836A2" w:rsidRPr="00E22105" w:rsidRDefault="00D250B5" w:rsidP="00E22105">
            <w:pPr>
              <w:pStyle w:val="afff1"/>
              <w:numPr>
                <w:ilvl w:val="0"/>
                <w:numId w:val="37"/>
              </w:numPr>
              <w:overflowPunct w:val="0"/>
              <w:autoSpaceDE w:val="0"/>
              <w:autoSpaceDN w:val="0"/>
              <w:adjustRightInd w:val="0"/>
              <w:snapToGrid w:val="0"/>
              <w:spacing w:afterLines="50" w:after="120"/>
              <w:jc w:val="both"/>
              <w:textAlignment w:val="baseline"/>
              <w:rPr>
                <w:rFonts w:eastAsiaTheme="minorEastAsia"/>
                <w:bCs/>
                <w:lang w:eastAsia="ko-KR"/>
              </w:rPr>
            </w:pPr>
            <w:r>
              <w:rPr>
                <w:rFonts w:cs="Times"/>
                <w:lang w:eastAsia="ko-KR"/>
              </w:rPr>
              <w:t>Note: no change to Rel-19 TBCC polynomial</w:t>
            </w:r>
          </w:p>
        </w:tc>
      </w:tr>
    </w:tbl>
    <w:p w14:paraId="2B161ED3" w14:textId="77777777" w:rsidR="000836A2" w:rsidRDefault="000836A2" w:rsidP="00E46178">
      <w:pPr>
        <w:adjustRightInd w:val="0"/>
        <w:snapToGrid w:val="0"/>
        <w:spacing w:afterLines="50" w:after="120"/>
        <w:jc w:val="both"/>
        <w:rPr>
          <w:rFonts w:eastAsiaTheme="minorEastAsia"/>
          <w:bCs/>
          <w:lang w:eastAsia="zh-CN"/>
        </w:rPr>
      </w:pPr>
    </w:p>
    <w:p w14:paraId="5DAF83E6" w14:textId="7A258FEF" w:rsidR="00B86D41" w:rsidRDefault="00B86D41" w:rsidP="00DE6543">
      <w:pPr>
        <w:adjustRightInd w:val="0"/>
        <w:snapToGrid w:val="0"/>
        <w:spacing w:afterLines="50" w:after="120"/>
        <w:jc w:val="both"/>
        <w:rPr>
          <w:rFonts w:eastAsiaTheme="minorEastAsia"/>
          <w:bCs/>
          <w:lang w:eastAsia="zh-CN"/>
        </w:rPr>
      </w:pPr>
      <w:r w:rsidRPr="00096AEA">
        <w:rPr>
          <w:rFonts w:eastAsiaTheme="minorEastAsia" w:hint="eastAsia"/>
          <w:lang w:eastAsia="zh-CN"/>
        </w:rPr>
        <w:t xml:space="preserve">Regarding </w:t>
      </w:r>
      <w:r w:rsidR="00702280">
        <w:rPr>
          <w:rFonts w:eastAsiaTheme="minorEastAsia"/>
          <w:lang w:eastAsia="zh-CN"/>
        </w:rPr>
        <w:t xml:space="preserve">the </w:t>
      </w:r>
      <w:r w:rsidRPr="00096AEA">
        <w:rPr>
          <w:rFonts w:eastAsiaTheme="minorEastAsia" w:hint="eastAsia"/>
          <w:lang w:eastAsia="zh-CN"/>
        </w:rPr>
        <w:t>n</w:t>
      </w:r>
      <w:r w:rsidR="00D250B5">
        <w:rPr>
          <w:lang w:eastAsia="ko-KR"/>
        </w:rPr>
        <w:t>ecessity and feasibility</w:t>
      </w:r>
      <w:r w:rsidR="00D250B5" w:rsidRPr="00096AEA">
        <w:rPr>
          <w:rFonts w:eastAsiaTheme="minorEastAsia" w:hint="eastAsia"/>
          <w:bCs/>
          <w:lang w:eastAsia="zh-CN"/>
        </w:rPr>
        <w:t xml:space="preserve"> of additional TBCC</w:t>
      </w:r>
      <w:r w:rsidR="00D250B5" w:rsidRPr="00E22105">
        <w:rPr>
          <w:rFonts w:eastAsiaTheme="minorEastAsia" w:hint="eastAsia"/>
          <w:bCs/>
          <w:lang w:eastAsia="zh-CN"/>
        </w:rPr>
        <w:t xml:space="preserve"> code rate in </w:t>
      </w:r>
      <w:r w:rsidR="00D250B5" w:rsidRPr="00E22105">
        <w:rPr>
          <w:rFonts w:eastAsiaTheme="minorEastAsia"/>
          <w:bCs/>
          <w:lang w:eastAsia="zh-CN"/>
        </w:rPr>
        <w:t>addition</w:t>
      </w:r>
      <w:r w:rsidR="00D250B5" w:rsidRPr="00E22105">
        <w:rPr>
          <w:rFonts w:eastAsiaTheme="minorEastAsia" w:hint="eastAsia"/>
          <w:bCs/>
          <w:lang w:eastAsia="zh-CN"/>
        </w:rPr>
        <w:t xml:space="preserve"> to rate 1/3</w:t>
      </w:r>
      <w:r w:rsidR="008917B4" w:rsidRPr="00E22105">
        <w:rPr>
          <w:rFonts w:eastAsiaTheme="minorEastAsia" w:hint="eastAsia"/>
          <w:bCs/>
          <w:lang w:eastAsia="zh-CN"/>
        </w:rPr>
        <w:t xml:space="preserve">, </w:t>
      </w:r>
      <w:r w:rsidR="009F685C" w:rsidRPr="00E22105">
        <w:rPr>
          <w:rFonts w:eastAsiaTheme="minorEastAsia" w:hint="eastAsia"/>
          <w:bCs/>
          <w:lang w:eastAsia="zh-CN"/>
        </w:rPr>
        <w:t>as shown in</w:t>
      </w:r>
      <w:r w:rsidR="00AA0203" w:rsidRPr="00E22105">
        <w:rPr>
          <w:rFonts w:eastAsiaTheme="minorEastAsia" w:hint="eastAsia"/>
          <w:bCs/>
          <w:lang w:eastAsia="zh-CN"/>
        </w:rPr>
        <w:t xml:space="preserve"> </w:t>
      </w:r>
      <w:r w:rsidR="00AA0203" w:rsidRPr="00FC5A3A">
        <w:t xml:space="preserve">Figure </w:t>
      </w:r>
      <w:r w:rsidR="00AA0203" w:rsidRPr="00FC5A3A">
        <w:fldChar w:fldCharType="begin"/>
      </w:r>
      <w:r w:rsidR="00AA0203" w:rsidRPr="00FC5A3A">
        <w:instrText xml:space="preserve"> SEQ Figure \* ARABIC </w:instrText>
      </w:r>
      <w:r w:rsidR="00AA0203" w:rsidRPr="00FC5A3A">
        <w:fldChar w:fldCharType="separate"/>
      </w:r>
      <w:r w:rsidR="000A3ABA">
        <w:rPr>
          <w:noProof/>
        </w:rPr>
        <w:t>8</w:t>
      </w:r>
      <w:r w:rsidR="00AA0203" w:rsidRPr="00FC5A3A">
        <w:fldChar w:fldCharType="end"/>
      </w:r>
      <w:r w:rsidR="009F685C" w:rsidRPr="00F4595E">
        <w:rPr>
          <w:rFonts w:eastAsiaTheme="minorEastAsia" w:hint="eastAsia"/>
          <w:bCs/>
          <w:lang w:eastAsia="zh-CN"/>
        </w:rPr>
        <w:t xml:space="preserve">, </w:t>
      </w:r>
      <w:r w:rsidR="009F685C" w:rsidRPr="00A01CE2">
        <w:rPr>
          <w:rFonts w:eastAsiaTheme="minorEastAsia" w:hint="eastAsia"/>
          <w:bCs/>
          <w:lang w:eastAsia="zh-CN"/>
        </w:rPr>
        <w:t xml:space="preserve">we can see that </w:t>
      </w:r>
      <w:r w:rsidR="00A236D2" w:rsidRPr="001E1618">
        <w:rPr>
          <w:rFonts w:eastAsiaTheme="minorEastAsia" w:hint="eastAsia"/>
          <w:bCs/>
          <w:lang w:eastAsia="zh-CN"/>
        </w:rPr>
        <w:t>TBCC</w:t>
      </w:r>
      <w:r w:rsidR="00A236D2" w:rsidRPr="00784355">
        <w:rPr>
          <w:rFonts w:eastAsiaTheme="minorEastAsia"/>
          <w:bCs/>
          <w:lang w:eastAsia="zh-CN"/>
        </w:rPr>
        <w:t xml:space="preserve"> with </w:t>
      </w:r>
      <w:r w:rsidR="00BD39F8" w:rsidRPr="00784355">
        <w:rPr>
          <w:rFonts w:eastAsiaTheme="minorEastAsia"/>
          <w:bCs/>
          <w:lang w:eastAsia="zh-CN"/>
        </w:rPr>
        <w:t xml:space="preserve">a </w:t>
      </w:r>
      <w:r w:rsidR="00A236D2" w:rsidRPr="00283A2C">
        <w:rPr>
          <w:rFonts w:eastAsiaTheme="minorEastAsia"/>
          <w:bCs/>
          <w:lang w:eastAsia="zh-CN"/>
        </w:rPr>
        <w:t>coding rate 1/4 has significant coding gain over Rel-1</w:t>
      </w:r>
      <w:r w:rsidR="00BD39F8" w:rsidRPr="00283A2C">
        <w:rPr>
          <w:rFonts w:eastAsiaTheme="minorEastAsia"/>
          <w:bCs/>
          <w:lang w:eastAsia="zh-CN"/>
        </w:rPr>
        <w:t xml:space="preserve">9 TBCC; </w:t>
      </w:r>
      <w:r w:rsidR="00BD39F8" w:rsidRPr="007242A4">
        <w:rPr>
          <w:rFonts w:eastAsiaTheme="minorEastAsia"/>
          <w:bCs/>
          <w:lang w:eastAsia="zh-CN"/>
        </w:rPr>
        <w:t>meanwhile</w:t>
      </w:r>
      <w:r w:rsidR="00A236D2" w:rsidRPr="007242A4">
        <w:rPr>
          <w:rFonts w:eastAsiaTheme="minorEastAsia"/>
          <w:bCs/>
          <w:lang w:eastAsia="zh-CN"/>
        </w:rPr>
        <w:t xml:space="preserve">, </w:t>
      </w:r>
      <w:r w:rsidR="009F685C" w:rsidRPr="007242A4">
        <w:rPr>
          <w:rFonts w:eastAsiaTheme="minorEastAsia"/>
          <w:bCs/>
          <w:lang w:eastAsia="zh-CN"/>
        </w:rPr>
        <w:t>with same coding efficiency 1/4,</w:t>
      </w:r>
      <w:bookmarkStart w:id="174" w:name="OLE_LINK229"/>
      <w:bookmarkStart w:id="175" w:name="OLE_LINK230"/>
      <w:r w:rsidR="009F685C" w:rsidRPr="007242A4">
        <w:rPr>
          <w:rFonts w:eastAsiaTheme="minorEastAsia"/>
          <w:bCs/>
          <w:lang w:eastAsia="zh-CN"/>
        </w:rPr>
        <w:t xml:space="preserve"> TBCC with </w:t>
      </w:r>
      <w:bookmarkStart w:id="176" w:name="OLE_LINK214"/>
      <w:bookmarkStart w:id="177" w:name="OLE_LINK215"/>
      <w:r w:rsidR="00BD39F8" w:rsidRPr="006B13F1">
        <w:rPr>
          <w:rFonts w:eastAsiaTheme="minorEastAsia"/>
          <w:bCs/>
          <w:lang w:eastAsia="zh-CN"/>
        </w:rPr>
        <w:t xml:space="preserve">a </w:t>
      </w:r>
      <w:r w:rsidR="009F685C" w:rsidRPr="006B13F1">
        <w:rPr>
          <w:rFonts w:eastAsiaTheme="minorEastAsia"/>
          <w:bCs/>
          <w:lang w:eastAsia="zh-CN"/>
        </w:rPr>
        <w:t>coding rate 1/4</w:t>
      </w:r>
      <w:bookmarkEnd w:id="176"/>
      <w:bookmarkEnd w:id="177"/>
      <w:r w:rsidR="009F685C" w:rsidRPr="006B13F1">
        <w:rPr>
          <w:rFonts w:eastAsiaTheme="minorEastAsia"/>
          <w:bCs/>
          <w:lang w:eastAsia="zh-CN"/>
        </w:rPr>
        <w:t xml:space="preserve"> </w:t>
      </w:r>
      <w:r w:rsidR="00BD39F8" w:rsidRPr="006B13F1">
        <w:rPr>
          <w:rFonts w:eastAsiaTheme="minorEastAsia"/>
          <w:bCs/>
          <w:lang w:eastAsia="zh-CN"/>
        </w:rPr>
        <w:t>exhibits</w:t>
      </w:r>
      <w:r w:rsidR="009F685C" w:rsidRPr="006B13F1">
        <w:rPr>
          <w:rFonts w:eastAsiaTheme="minorEastAsia"/>
          <w:bCs/>
          <w:lang w:eastAsia="zh-CN"/>
        </w:rPr>
        <w:t xml:space="preserve"> </w:t>
      </w:r>
      <w:r w:rsidR="00BD39F8" w:rsidRPr="006B13F1">
        <w:rPr>
          <w:rFonts w:eastAsiaTheme="minorEastAsia"/>
          <w:bCs/>
          <w:lang w:eastAsia="zh-CN"/>
        </w:rPr>
        <w:t>similar BLER</w:t>
      </w:r>
      <w:r w:rsidR="009F685C" w:rsidRPr="006B13F1">
        <w:rPr>
          <w:rFonts w:eastAsiaTheme="minorEastAsia"/>
          <w:bCs/>
          <w:lang w:eastAsia="zh-CN"/>
        </w:rPr>
        <w:t xml:space="preserve"> </w:t>
      </w:r>
      <w:r w:rsidR="00BD39F8" w:rsidRPr="006B13F1">
        <w:rPr>
          <w:rFonts w:eastAsiaTheme="minorEastAsia"/>
          <w:bCs/>
          <w:lang w:eastAsia="zh-CN"/>
        </w:rPr>
        <w:t>performance to</w:t>
      </w:r>
      <w:r w:rsidR="009F685C" w:rsidRPr="006B13F1">
        <w:rPr>
          <w:rFonts w:eastAsiaTheme="minorEastAsia"/>
          <w:bCs/>
          <w:lang w:eastAsia="zh-CN"/>
        </w:rPr>
        <w:t xml:space="preserve"> repetition </w:t>
      </w:r>
      <w:r w:rsidR="00BD39F8" w:rsidRPr="006B13F1">
        <w:rPr>
          <w:rFonts w:eastAsiaTheme="minorEastAsia"/>
          <w:bCs/>
          <w:lang w:eastAsia="zh-CN"/>
        </w:rPr>
        <w:t xml:space="preserve">scheme </w:t>
      </w:r>
      <w:r w:rsidR="009F685C" w:rsidRPr="006B13F1">
        <w:rPr>
          <w:rFonts w:eastAsiaTheme="minorEastAsia"/>
          <w:bCs/>
          <w:lang w:eastAsia="zh-CN"/>
        </w:rPr>
        <w:t xml:space="preserve">of </w:t>
      </w:r>
      <w:bookmarkStart w:id="178" w:name="OLE_LINK212"/>
      <w:bookmarkStart w:id="179" w:name="OLE_LINK213"/>
      <w:r w:rsidR="009F685C" w:rsidRPr="006B13F1">
        <w:rPr>
          <w:rFonts w:eastAsiaTheme="minorEastAsia"/>
          <w:bCs/>
          <w:lang w:eastAsia="zh-CN"/>
        </w:rPr>
        <w:t>Rel-19 TBCC</w:t>
      </w:r>
      <w:bookmarkEnd w:id="178"/>
      <w:bookmarkEnd w:id="179"/>
      <w:r w:rsidR="00BD39F8" w:rsidRPr="006B13F1">
        <w:rPr>
          <w:rFonts w:eastAsiaTheme="minorEastAsia"/>
          <w:bCs/>
          <w:lang w:eastAsia="zh-CN"/>
        </w:rPr>
        <w:t xml:space="preserve"> in TDL-C channel</w:t>
      </w:r>
      <w:r w:rsidR="003665BF">
        <w:rPr>
          <w:rFonts w:eastAsiaTheme="minorEastAsia" w:hint="eastAsia"/>
          <w:bCs/>
          <w:lang w:eastAsia="zh-CN"/>
        </w:rPr>
        <w:t xml:space="preserve"> with 300ns</w:t>
      </w:r>
      <w:r w:rsidR="009F685C" w:rsidRPr="0074481C">
        <w:rPr>
          <w:rFonts w:eastAsiaTheme="minorEastAsia"/>
          <w:bCs/>
          <w:lang w:eastAsia="zh-CN"/>
        </w:rPr>
        <w:t>.</w:t>
      </w:r>
      <w:bookmarkEnd w:id="174"/>
      <w:bookmarkEnd w:id="175"/>
      <w:r w:rsidR="009F685C" w:rsidRPr="0074481C">
        <w:rPr>
          <w:rFonts w:eastAsiaTheme="minorEastAsia"/>
          <w:bCs/>
          <w:lang w:eastAsia="zh-CN"/>
        </w:rPr>
        <w:t xml:space="preserve"> With four polynomials for TBCC with coding rate 1/4, its complexity and memory of encoder is about 1/4 higher than that of LTE-TBCC.</w:t>
      </w:r>
      <w:r w:rsidR="00744196" w:rsidRPr="000B1C60">
        <w:rPr>
          <w:rFonts w:eastAsiaTheme="minorEastAsia"/>
          <w:bCs/>
          <w:lang w:eastAsia="zh-CN"/>
        </w:rPr>
        <w:t xml:space="preserve"> </w:t>
      </w:r>
      <w:r w:rsidR="00744196" w:rsidRPr="006A34CB">
        <w:rPr>
          <w:rFonts w:eastAsiaTheme="minorEastAsia"/>
          <w:bCs/>
          <w:lang w:eastAsia="zh-CN"/>
        </w:rPr>
        <w:t>As</w:t>
      </w:r>
      <w:r w:rsidR="00744196" w:rsidRPr="00A300B8">
        <w:rPr>
          <w:rFonts w:eastAsiaTheme="minorEastAsia"/>
          <w:bCs/>
          <w:lang w:eastAsia="zh-CN"/>
        </w:rPr>
        <w:t xml:space="preserve"> block </w:t>
      </w:r>
      <w:r w:rsidR="00744196" w:rsidRPr="00650B7D">
        <w:rPr>
          <w:rFonts w:eastAsiaTheme="minorEastAsia"/>
          <w:bCs/>
          <w:lang w:eastAsia="zh-CN"/>
        </w:rPr>
        <w:t xml:space="preserve">repetition could provide good BLER performance for TBCC with rate </w:t>
      </w:r>
      <w:r w:rsidR="00744196" w:rsidRPr="00952E64">
        <w:rPr>
          <w:rFonts w:eastAsiaTheme="minorEastAsia"/>
          <w:bCs/>
          <w:lang w:eastAsia="zh-CN"/>
        </w:rPr>
        <w:t>1/3</w:t>
      </w:r>
      <w:r w:rsidR="00D35E9D">
        <w:rPr>
          <w:rFonts w:eastAsiaTheme="minorEastAsia" w:hint="eastAsia"/>
          <w:bCs/>
          <w:lang w:eastAsia="zh-CN"/>
        </w:rPr>
        <w:t>,</w:t>
      </w:r>
      <w:r w:rsidR="00744196" w:rsidRPr="00F32719">
        <w:rPr>
          <w:rFonts w:eastAsiaTheme="minorEastAsia"/>
          <w:bCs/>
          <w:lang w:eastAsia="zh-CN"/>
        </w:rPr>
        <w:t xml:space="preserve"> </w:t>
      </w:r>
      <w:bookmarkStart w:id="180" w:name="OLE_LINK233"/>
      <w:bookmarkStart w:id="181" w:name="OLE_LINK234"/>
      <w:r w:rsidR="00744196" w:rsidRPr="00F32719">
        <w:rPr>
          <w:rFonts w:eastAsiaTheme="minorEastAsia"/>
          <w:bCs/>
          <w:lang w:eastAsia="zh-CN"/>
        </w:rPr>
        <w:t xml:space="preserve">TBCC with a coding rate 1/4 is unnecessary for Rel-20 A-IoT D2R transmission. </w:t>
      </w:r>
      <w:bookmarkEnd w:id="180"/>
      <w:bookmarkEnd w:id="181"/>
    </w:p>
    <w:p w14:paraId="3163E5FF" w14:textId="77777777" w:rsidR="00AA0203" w:rsidRDefault="00AA0203" w:rsidP="00E22105">
      <w:pPr>
        <w:keepNext/>
        <w:adjustRightInd w:val="0"/>
        <w:snapToGrid w:val="0"/>
        <w:spacing w:afterLines="50" w:after="120"/>
        <w:ind w:firstLineChars="600" w:firstLine="1200"/>
        <w:jc w:val="both"/>
      </w:pPr>
      <w:r w:rsidRPr="00F331CE">
        <w:rPr>
          <w:rFonts w:eastAsia="宋体"/>
          <w:noProof/>
          <w:szCs w:val="21"/>
          <w:lang w:val="en-US" w:eastAsia="zh-CN"/>
        </w:rPr>
        <w:lastRenderedPageBreak/>
        <w:drawing>
          <wp:inline distT="0" distB="0" distL="0" distR="0" wp14:anchorId="0EF1A9DC" wp14:editId="680E07C7">
            <wp:extent cx="3916592" cy="3217589"/>
            <wp:effectExtent l="0" t="0" r="8255" b="1905"/>
            <wp:docPr id="6" name="图片 6" descr="C:\Users\wangchuanliang\Documents\WXWork\1688854352778511\Cache\Image\2025-09\127906cf5f00dd4250fd90676a3cd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ngchuanliang\Documents\WXWork\1688854352778511\Cache\Image\2025-09\127906cf5f00dd4250fd90676a3cd83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18266" cy="3218964"/>
                    </a:xfrm>
                    <a:prstGeom prst="rect">
                      <a:avLst/>
                    </a:prstGeom>
                    <a:noFill/>
                    <a:ln>
                      <a:noFill/>
                    </a:ln>
                  </pic:spPr>
                </pic:pic>
              </a:graphicData>
            </a:graphic>
          </wp:inline>
        </w:drawing>
      </w:r>
    </w:p>
    <w:p w14:paraId="607B4080" w14:textId="4F5F1EF6" w:rsidR="00B86D41" w:rsidRPr="00096AEA" w:rsidRDefault="00AA0203" w:rsidP="00FC5A3A">
      <w:pPr>
        <w:pStyle w:val="ab"/>
        <w:jc w:val="center"/>
        <w:rPr>
          <w:rFonts w:eastAsiaTheme="minorEastAsia"/>
          <w:bCs w:val="0"/>
          <w:lang w:eastAsia="zh-CN"/>
        </w:rPr>
      </w:pPr>
      <w:bookmarkStart w:id="182" w:name="OLE_LINK210"/>
      <w:bookmarkStart w:id="183" w:name="OLE_LINK211"/>
      <w:r>
        <w:rPr>
          <w:b w:val="0"/>
        </w:rPr>
        <w:t xml:space="preserve">Figure </w:t>
      </w:r>
      <w:r>
        <w:rPr>
          <w:b w:val="0"/>
        </w:rPr>
        <w:fldChar w:fldCharType="begin"/>
      </w:r>
      <w:r>
        <w:rPr>
          <w:b w:val="0"/>
        </w:rPr>
        <w:instrText xml:space="preserve"> SEQ Figure \* ARABIC </w:instrText>
      </w:r>
      <w:r>
        <w:rPr>
          <w:b w:val="0"/>
        </w:rPr>
        <w:fldChar w:fldCharType="separate"/>
      </w:r>
      <w:r w:rsidR="000A3ABA">
        <w:rPr>
          <w:b w:val="0"/>
          <w:noProof/>
        </w:rPr>
        <w:t>9</w:t>
      </w:r>
      <w:r>
        <w:rPr>
          <w:b w:val="0"/>
        </w:rPr>
        <w:fldChar w:fldCharType="end"/>
      </w:r>
      <w:bookmarkEnd w:id="182"/>
      <w:bookmarkEnd w:id="183"/>
      <w:r w:rsidR="000A3ABA">
        <w:rPr>
          <w:rFonts w:asciiTheme="minorEastAsia" w:eastAsiaTheme="minorEastAsia" w:hAnsiTheme="minorEastAsia" w:hint="eastAsia"/>
          <w:b w:val="0"/>
          <w:lang w:eastAsia="zh-CN"/>
        </w:rPr>
        <w:t>:</w:t>
      </w:r>
      <w:r w:rsidRPr="00AA0203">
        <w:rPr>
          <w:rFonts w:eastAsiaTheme="minorEastAsia"/>
          <w:b w:val="0"/>
          <w:lang w:eastAsia="zh-CN"/>
        </w:rPr>
        <w:t xml:space="preserve"> </w:t>
      </w:r>
      <w:bookmarkStart w:id="184" w:name="OLE_LINK205"/>
      <w:bookmarkStart w:id="185" w:name="OLE_LINK206"/>
      <w:bookmarkStart w:id="186" w:name="OLE_LINK207"/>
      <w:r w:rsidRPr="00A77EE8">
        <w:rPr>
          <w:rFonts w:eastAsiaTheme="minorEastAsia"/>
          <w:b w:val="0"/>
          <w:lang w:eastAsia="zh-CN"/>
        </w:rPr>
        <w:t>TBCC with R=1/4</w:t>
      </w:r>
      <w:bookmarkEnd w:id="184"/>
      <w:bookmarkEnd w:id="185"/>
      <w:bookmarkEnd w:id="186"/>
    </w:p>
    <w:p w14:paraId="736658AC" w14:textId="0F33B377" w:rsidR="00B306DD" w:rsidRDefault="00B306DD" w:rsidP="00DE6543">
      <w:pPr>
        <w:adjustRightInd w:val="0"/>
        <w:snapToGrid w:val="0"/>
        <w:spacing w:afterLines="50" w:after="120"/>
        <w:jc w:val="both"/>
        <w:rPr>
          <w:rFonts w:eastAsiaTheme="minorEastAsia"/>
          <w:b/>
          <w:bCs/>
          <w:lang w:eastAsia="zh-CN"/>
        </w:rPr>
      </w:pPr>
      <w:bookmarkStart w:id="187" w:name="OLE_LINK227"/>
      <w:bookmarkStart w:id="188" w:name="OLE_LINK228"/>
      <w:r>
        <w:rPr>
          <w:rFonts w:eastAsiaTheme="minorEastAsia"/>
          <w:b/>
          <w:bCs/>
          <w:lang w:eastAsia="zh-CN"/>
        </w:rPr>
        <w:t xml:space="preserve">Proposal </w:t>
      </w:r>
      <w:r w:rsidR="007619A2">
        <w:rPr>
          <w:rFonts w:eastAsiaTheme="minorEastAsia" w:hint="eastAsia"/>
          <w:b/>
          <w:bCs/>
          <w:lang w:eastAsia="zh-CN"/>
        </w:rPr>
        <w:t>22</w:t>
      </w:r>
      <w:r>
        <w:rPr>
          <w:rFonts w:eastAsiaTheme="minorEastAsia"/>
          <w:b/>
          <w:bCs/>
          <w:lang w:eastAsia="zh-CN"/>
        </w:rPr>
        <w:t xml:space="preserve">: </w:t>
      </w:r>
      <w:bookmarkEnd w:id="187"/>
      <w:bookmarkEnd w:id="188"/>
      <w:r>
        <w:rPr>
          <w:rFonts w:eastAsiaTheme="minorEastAsia"/>
          <w:b/>
          <w:bCs/>
          <w:lang w:eastAsia="zh-CN"/>
        </w:rPr>
        <w:t>If convolutional code is reused for Rel-20 A-IoT D2R transmission, Rel-19 TBCC with polynomials [133, 171,</w:t>
      </w:r>
      <w:r w:rsidR="00D35E9D">
        <w:rPr>
          <w:rFonts w:eastAsiaTheme="minorEastAsia" w:hint="eastAsia"/>
          <w:b/>
          <w:bCs/>
          <w:lang w:eastAsia="zh-CN"/>
        </w:rPr>
        <w:t xml:space="preserve"> </w:t>
      </w:r>
      <w:proofErr w:type="gramStart"/>
      <w:r>
        <w:rPr>
          <w:rFonts w:eastAsiaTheme="minorEastAsia"/>
          <w:b/>
          <w:bCs/>
          <w:lang w:eastAsia="zh-CN"/>
        </w:rPr>
        <w:t>165</w:t>
      </w:r>
      <w:proofErr w:type="gramEnd"/>
      <w:r>
        <w:rPr>
          <w:rFonts w:eastAsiaTheme="minorEastAsia"/>
          <w:b/>
          <w:bCs/>
          <w:lang w:eastAsia="zh-CN"/>
        </w:rPr>
        <w:t>] should be reused.</w:t>
      </w:r>
    </w:p>
    <w:p w14:paraId="3864A716" w14:textId="4D788584" w:rsidR="00B306DD" w:rsidRDefault="00B306DD" w:rsidP="007A43D5">
      <w:pPr>
        <w:adjustRightInd w:val="0"/>
        <w:snapToGrid w:val="0"/>
        <w:spacing w:afterLines="50" w:after="120"/>
        <w:jc w:val="both"/>
        <w:rPr>
          <w:rFonts w:eastAsiaTheme="minorEastAsia"/>
          <w:b/>
          <w:bCs/>
          <w:lang w:eastAsia="zh-CN"/>
        </w:rPr>
      </w:pPr>
      <w:bookmarkStart w:id="189" w:name="OLE_LINK231"/>
      <w:bookmarkStart w:id="190" w:name="OLE_LINK232"/>
      <w:r>
        <w:rPr>
          <w:rFonts w:eastAsiaTheme="minorEastAsia" w:hint="eastAsia"/>
          <w:b/>
          <w:bCs/>
          <w:lang w:eastAsia="zh-CN"/>
        </w:rPr>
        <w:t xml:space="preserve">Observation </w:t>
      </w:r>
      <w:r w:rsidR="00F66893">
        <w:rPr>
          <w:rFonts w:eastAsiaTheme="minorEastAsia" w:hint="eastAsia"/>
          <w:b/>
          <w:bCs/>
          <w:lang w:eastAsia="zh-CN"/>
        </w:rPr>
        <w:t>11</w:t>
      </w:r>
      <w:r>
        <w:rPr>
          <w:rFonts w:eastAsiaTheme="minorEastAsia" w:hint="eastAsia"/>
          <w:b/>
          <w:bCs/>
          <w:lang w:eastAsia="zh-CN"/>
        </w:rPr>
        <w:t xml:space="preserve">: </w:t>
      </w:r>
      <w:r w:rsidRPr="00E22105">
        <w:rPr>
          <w:rFonts w:eastAsiaTheme="minorEastAsia" w:hint="eastAsia"/>
          <w:b/>
          <w:bCs/>
          <w:lang w:eastAsia="zh-CN"/>
        </w:rPr>
        <w:t xml:space="preserve">TBCC with a coding rate 1/4 </w:t>
      </w:r>
      <w:r w:rsidRPr="00E22105">
        <w:rPr>
          <w:rFonts w:eastAsiaTheme="minorEastAsia"/>
          <w:b/>
          <w:bCs/>
          <w:lang w:eastAsia="zh-CN"/>
        </w:rPr>
        <w:t>exhibits</w:t>
      </w:r>
      <w:r w:rsidRPr="00E22105">
        <w:rPr>
          <w:rFonts w:eastAsiaTheme="minorEastAsia" w:hint="eastAsia"/>
          <w:b/>
          <w:bCs/>
          <w:lang w:eastAsia="zh-CN"/>
        </w:rPr>
        <w:t xml:space="preserve"> similar BLER performance to </w:t>
      </w:r>
      <w:r w:rsidR="00702280">
        <w:rPr>
          <w:rFonts w:eastAsiaTheme="minorEastAsia"/>
          <w:b/>
          <w:bCs/>
          <w:lang w:eastAsia="zh-CN"/>
        </w:rPr>
        <w:t xml:space="preserve">the </w:t>
      </w:r>
      <w:r w:rsidRPr="00E22105">
        <w:rPr>
          <w:rFonts w:eastAsiaTheme="minorEastAsia" w:hint="eastAsia"/>
          <w:b/>
          <w:bCs/>
          <w:lang w:eastAsia="zh-CN"/>
        </w:rPr>
        <w:t xml:space="preserve">repetition </w:t>
      </w:r>
      <w:r w:rsidRPr="00E22105">
        <w:rPr>
          <w:rFonts w:eastAsiaTheme="minorEastAsia"/>
          <w:b/>
          <w:bCs/>
          <w:lang w:eastAsia="zh-CN"/>
        </w:rPr>
        <w:t>scheme</w:t>
      </w:r>
      <w:r w:rsidRPr="00E22105">
        <w:rPr>
          <w:rFonts w:eastAsiaTheme="minorEastAsia" w:hint="eastAsia"/>
          <w:b/>
          <w:bCs/>
          <w:lang w:eastAsia="zh-CN"/>
        </w:rPr>
        <w:t xml:space="preserve"> of Rel-19 TBCC in TDL-C channel.</w:t>
      </w:r>
      <w:bookmarkEnd w:id="189"/>
      <w:bookmarkEnd w:id="190"/>
    </w:p>
    <w:p w14:paraId="0261E982" w14:textId="0D6FF743" w:rsidR="000836A2" w:rsidRDefault="00D250B5" w:rsidP="007A43D5">
      <w:pPr>
        <w:adjustRightInd w:val="0"/>
        <w:snapToGrid w:val="0"/>
        <w:spacing w:afterLines="50" w:after="120"/>
        <w:jc w:val="both"/>
        <w:rPr>
          <w:rFonts w:eastAsiaTheme="minorEastAsia"/>
          <w:bCs/>
          <w:lang w:eastAsia="zh-CN"/>
        </w:rPr>
      </w:pPr>
      <w:r>
        <w:rPr>
          <w:rFonts w:eastAsiaTheme="minorEastAsia"/>
          <w:bCs/>
          <w:lang w:eastAsia="zh-CN"/>
        </w:rPr>
        <w:t>To reduce the implementation complexity of A-</w:t>
      </w:r>
      <w:proofErr w:type="spellStart"/>
      <w:r>
        <w:rPr>
          <w:rFonts w:eastAsiaTheme="minorEastAsia"/>
          <w:bCs/>
          <w:lang w:eastAsia="zh-CN"/>
        </w:rPr>
        <w:t>IoT</w:t>
      </w:r>
      <w:proofErr w:type="spellEnd"/>
      <w:r>
        <w:rPr>
          <w:rFonts w:eastAsiaTheme="minorEastAsia"/>
          <w:bCs/>
          <w:lang w:eastAsia="zh-CN"/>
        </w:rPr>
        <w:t xml:space="preserve"> </w:t>
      </w:r>
      <w:r w:rsidR="008609F5">
        <w:rPr>
          <w:rFonts w:eastAsiaTheme="minorEastAsia"/>
          <w:bCs/>
          <w:lang w:eastAsia="zh-CN"/>
        </w:rPr>
        <w:t>Device</w:t>
      </w:r>
      <w:r>
        <w:rPr>
          <w:rFonts w:eastAsiaTheme="minorEastAsia"/>
          <w:bCs/>
          <w:lang w:eastAsia="zh-CN"/>
        </w:rPr>
        <w:t xml:space="preserve"> 1, the sub-block </w:t>
      </w:r>
      <w:proofErr w:type="spellStart"/>
      <w:r>
        <w:rPr>
          <w:rFonts w:eastAsiaTheme="minorEastAsia"/>
          <w:bCs/>
          <w:lang w:eastAsia="zh-CN"/>
        </w:rPr>
        <w:t>interleaver</w:t>
      </w:r>
      <w:proofErr w:type="spellEnd"/>
      <w:r>
        <w:rPr>
          <w:rFonts w:eastAsiaTheme="minorEastAsia"/>
          <w:bCs/>
          <w:lang w:eastAsia="zh-CN"/>
        </w:rPr>
        <w:t xml:space="preserve"> is not supported in Rel-19 A-IoT. For outdoor, A-IoT devices typically operate in low-speed or stationary scenarios, where the BLER performance with and without sub-block </w:t>
      </w:r>
      <w:proofErr w:type="spellStart"/>
      <w:r>
        <w:rPr>
          <w:rFonts w:eastAsiaTheme="minorEastAsia"/>
          <w:bCs/>
          <w:lang w:eastAsia="zh-CN"/>
        </w:rPr>
        <w:t>interleavers</w:t>
      </w:r>
      <w:proofErr w:type="spellEnd"/>
      <w:r>
        <w:rPr>
          <w:rFonts w:eastAsiaTheme="minorEastAsia"/>
          <w:bCs/>
          <w:lang w:eastAsia="zh-CN"/>
        </w:rPr>
        <w:t xml:space="preserve"> needs to be carefully evaluated. BLER </w:t>
      </w:r>
      <w:r>
        <w:rPr>
          <w:rFonts w:eastAsiaTheme="minorEastAsia"/>
          <w:lang w:eastAsia="zh-CN"/>
        </w:rPr>
        <w:t xml:space="preserve">performances of TBCC for D2R transmission with/without </w:t>
      </w:r>
      <w:r>
        <w:rPr>
          <w:rFonts w:eastAsiaTheme="minorEastAsia"/>
          <w:bCs/>
          <w:lang w:eastAsia="zh-CN"/>
        </w:rPr>
        <w:t xml:space="preserve">sub-block </w:t>
      </w:r>
      <w:proofErr w:type="spellStart"/>
      <w:r>
        <w:rPr>
          <w:rFonts w:eastAsiaTheme="minorEastAsia"/>
          <w:bCs/>
          <w:lang w:eastAsia="zh-CN"/>
        </w:rPr>
        <w:t>interleaver</w:t>
      </w:r>
      <w:r>
        <w:rPr>
          <w:rFonts w:eastAsiaTheme="minorEastAsia"/>
          <w:lang w:eastAsia="zh-CN"/>
        </w:rPr>
        <w:t>s</w:t>
      </w:r>
      <w:proofErr w:type="spellEnd"/>
      <w:r>
        <w:rPr>
          <w:rFonts w:eastAsiaTheme="minorEastAsia"/>
          <w:lang w:eastAsia="zh-CN"/>
        </w:rPr>
        <w:t xml:space="preserve"> are</w:t>
      </w:r>
      <w:r>
        <w:rPr>
          <w:rFonts w:eastAsiaTheme="minorEastAsia"/>
          <w:bCs/>
          <w:lang w:eastAsia="zh-CN"/>
        </w:rPr>
        <w:t xml:space="preserve"> shown in </w:t>
      </w:r>
      <w:r>
        <w:rPr>
          <w:rFonts w:eastAsiaTheme="minorEastAsia"/>
          <w:bCs/>
          <w:lang w:eastAsia="zh-CN"/>
        </w:rPr>
        <w:fldChar w:fldCharType="begin"/>
      </w:r>
      <w:r>
        <w:rPr>
          <w:rFonts w:eastAsiaTheme="minorEastAsia"/>
          <w:bCs/>
          <w:lang w:eastAsia="zh-CN"/>
        </w:rPr>
        <w:instrText xml:space="preserve"> REF _Ref206139870 \h  \* MERGEFORMAT </w:instrText>
      </w:r>
      <w:r>
        <w:rPr>
          <w:rFonts w:eastAsiaTheme="minorEastAsia"/>
          <w:bCs/>
          <w:lang w:eastAsia="zh-CN"/>
        </w:rPr>
      </w:r>
      <w:r>
        <w:rPr>
          <w:rFonts w:eastAsiaTheme="minorEastAsia"/>
          <w:bCs/>
          <w:lang w:eastAsia="zh-CN"/>
        </w:rPr>
        <w:fldChar w:fldCharType="separate"/>
      </w:r>
      <w:r w:rsidR="000A3ABA" w:rsidRPr="00FC5A3A">
        <w:t>Figure 10</w:t>
      </w:r>
      <w:r>
        <w:rPr>
          <w:rFonts w:eastAsiaTheme="minorEastAsia"/>
          <w:bCs/>
          <w:lang w:eastAsia="zh-CN"/>
        </w:rPr>
        <w:fldChar w:fldCharType="end"/>
      </w:r>
      <w:r>
        <w:rPr>
          <w:rFonts w:eastAsiaTheme="minorEastAsia"/>
          <w:bCs/>
          <w:lang w:eastAsia="zh-CN"/>
        </w:rPr>
        <w:t xml:space="preserve">. We can see that TBCC with sub-block </w:t>
      </w:r>
      <w:proofErr w:type="spellStart"/>
      <w:r>
        <w:rPr>
          <w:rFonts w:eastAsiaTheme="minorEastAsia"/>
          <w:bCs/>
          <w:lang w:eastAsia="zh-CN"/>
        </w:rPr>
        <w:t>interleaver</w:t>
      </w:r>
      <w:r>
        <w:rPr>
          <w:rFonts w:eastAsiaTheme="minorEastAsia"/>
          <w:lang w:eastAsia="zh-CN"/>
        </w:rPr>
        <w:t>s</w:t>
      </w:r>
      <w:proofErr w:type="spellEnd"/>
      <w:r>
        <w:rPr>
          <w:rFonts w:eastAsiaTheme="minorEastAsia"/>
          <w:lang w:eastAsia="zh-CN"/>
        </w:rPr>
        <w:t xml:space="preserve"> has about 0.8dB performance gain over </w:t>
      </w:r>
      <w:r>
        <w:rPr>
          <w:rFonts w:eastAsiaTheme="minorEastAsia"/>
          <w:bCs/>
          <w:lang w:eastAsia="zh-CN"/>
        </w:rPr>
        <w:t xml:space="preserve">that without sub-block </w:t>
      </w:r>
      <w:proofErr w:type="spellStart"/>
      <w:r>
        <w:rPr>
          <w:rFonts w:eastAsiaTheme="minorEastAsia"/>
          <w:bCs/>
          <w:lang w:eastAsia="zh-CN"/>
        </w:rPr>
        <w:t>interleaver</w:t>
      </w:r>
      <w:r>
        <w:rPr>
          <w:rFonts w:eastAsiaTheme="minorEastAsia"/>
          <w:lang w:eastAsia="zh-CN"/>
        </w:rPr>
        <w:t>s</w:t>
      </w:r>
      <w:proofErr w:type="spellEnd"/>
      <w:r>
        <w:rPr>
          <w:rFonts w:eastAsiaTheme="minorEastAsia"/>
          <w:lang w:eastAsia="zh-CN"/>
        </w:rPr>
        <w:t xml:space="preserve"> in outdoor TDL-C channel with </w:t>
      </w:r>
      <w:r>
        <w:rPr>
          <w:rFonts w:eastAsiaTheme="minorEastAsia" w:hint="eastAsia"/>
          <w:i/>
          <w:lang w:eastAsia="zh-CN"/>
        </w:rPr>
        <w:t>v</w:t>
      </w:r>
      <w:r>
        <w:rPr>
          <w:rFonts w:eastAsiaTheme="minorEastAsia"/>
          <w:lang w:eastAsia="zh-CN"/>
        </w:rPr>
        <w:t xml:space="preserve">=10km/h. If TBCC is reused for D2R </w:t>
      </w:r>
      <w:bookmarkStart w:id="191" w:name="OLE_LINK121"/>
      <w:r>
        <w:rPr>
          <w:rFonts w:eastAsiaTheme="minorEastAsia"/>
          <w:lang w:eastAsia="zh-CN"/>
        </w:rPr>
        <w:t>transmission in outdoor scenario</w:t>
      </w:r>
      <w:bookmarkEnd w:id="191"/>
      <w:r>
        <w:rPr>
          <w:rFonts w:eastAsiaTheme="minorEastAsia"/>
          <w:lang w:eastAsia="zh-CN"/>
        </w:rPr>
        <w:t xml:space="preserve">, </w:t>
      </w:r>
      <w:r>
        <w:rPr>
          <w:rFonts w:eastAsiaTheme="minorEastAsia"/>
          <w:bCs/>
          <w:lang w:eastAsia="zh-CN"/>
        </w:rPr>
        <w:t xml:space="preserve">sub-block </w:t>
      </w:r>
      <w:proofErr w:type="spellStart"/>
      <w:r>
        <w:rPr>
          <w:rFonts w:eastAsiaTheme="minorEastAsia"/>
          <w:bCs/>
          <w:lang w:eastAsia="zh-CN"/>
        </w:rPr>
        <w:t>interleaver</w:t>
      </w:r>
      <w:r>
        <w:rPr>
          <w:rFonts w:eastAsiaTheme="minorEastAsia"/>
          <w:lang w:eastAsia="zh-CN"/>
        </w:rPr>
        <w:t>s</w:t>
      </w:r>
      <w:proofErr w:type="spellEnd"/>
      <w:r>
        <w:rPr>
          <w:rFonts w:eastAsiaTheme="minorEastAsia"/>
          <w:lang w:eastAsia="zh-CN"/>
        </w:rPr>
        <w:t xml:space="preserve"> should be considered to </w:t>
      </w:r>
      <w:bookmarkStart w:id="192" w:name="OLE_LINK99"/>
      <w:bookmarkStart w:id="193" w:name="OLE_LINK100"/>
      <w:r>
        <w:rPr>
          <w:rFonts w:eastAsiaTheme="minorEastAsia"/>
          <w:lang w:eastAsia="zh-CN"/>
        </w:rPr>
        <w:t>a</w:t>
      </w:r>
      <w:bookmarkStart w:id="194" w:name="OLE_LINK97"/>
      <w:bookmarkStart w:id="195" w:name="OLE_LINK98"/>
      <w:r>
        <w:rPr>
          <w:rFonts w:eastAsiaTheme="minorEastAsia"/>
          <w:lang w:eastAsia="zh-CN"/>
        </w:rPr>
        <w:t>chieve time diversity gain for</w:t>
      </w:r>
      <w:r w:rsidR="008609F5">
        <w:rPr>
          <w:rFonts w:eastAsiaTheme="minorEastAsia"/>
          <w:lang w:eastAsia="zh-CN"/>
        </w:rPr>
        <w:t xml:space="preserve"> Device</w:t>
      </w:r>
      <w:r>
        <w:rPr>
          <w:rFonts w:eastAsiaTheme="minorEastAsia"/>
          <w:lang w:eastAsia="zh-CN"/>
        </w:rPr>
        <w:t xml:space="preserve"> 2b/C</w:t>
      </w:r>
      <w:bookmarkEnd w:id="192"/>
      <w:bookmarkEnd w:id="193"/>
      <w:bookmarkEnd w:id="194"/>
      <w:bookmarkEnd w:id="195"/>
      <w:r>
        <w:rPr>
          <w:rFonts w:eastAsiaTheme="minorEastAsia"/>
          <w:lang w:eastAsia="zh-CN"/>
        </w:rPr>
        <w:t>.</w:t>
      </w:r>
    </w:p>
    <w:p w14:paraId="3963CB28" w14:textId="77777777" w:rsidR="000836A2" w:rsidRDefault="00D250B5">
      <w:pPr>
        <w:adjustRightInd w:val="0"/>
        <w:snapToGrid w:val="0"/>
        <w:spacing w:afterLines="50" w:after="120"/>
        <w:ind w:firstLineChars="900" w:firstLine="1800"/>
        <w:jc w:val="both"/>
        <w:rPr>
          <w:rFonts w:eastAsiaTheme="minorEastAsia"/>
          <w:bCs/>
          <w:lang w:eastAsia="zh-CN"/>
        </w:rPr>
      </w:pPr>
      <w:r>
        <w:rPr>
          <w:noProof/>
          <w:lang w:val="en-US" w:eastAsia="zh-CN"/>
        </w:rPr>
        <w:drawing>
          <wp:inline distT="0" distB="0" distL="0" distR="0" wp14:anchorId="7D4D5998" wp14:editId="1B732989">
            <wp:extent cx="4191000" cy="3143250"/>
            <wp:effectExtent l="0" t="0" r="0" b="0"/>
            <wp:docPr id="9" name="图片 9" descr="说明: 说明: C:\Users\wangjiaqing\AppData\Local\Microsoft\Windows\INetCache\Content.Word\cc-interleaver_10k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说明: 说明: C:\Users\wangjiaqing\AppData\Local\Microsoft\Windows\INetCache\Content.Word\cc-interleaver_10km.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191000" cy="3143250"/>
                    </a:xfrm>
                    <a:prstGeom prst="rect">
                      <a:avLst/>
                    </a:prstGeom>
                    <a:noFill/>
                    <a:ln>
                      <a:noFill/>
                    </a:ln>
                  </pic:spPr>
                </pic:pic>
              </a:graphicData>
            </a:graphic>
          </wp:inline>
        </w:drawing>
      </w:r>
    </w:p>
    <w:p w14:paraId="44758169" w14:textId="3771D68F" w:rsidR="000836A2" w:rsidRDefault="00D250B5">
      <w:pPr>
        <w:pStyle w:val="ab"/>
        <w:spacing w:afterLines="50" w:after="120"/>
        <w:jc w:val="center"/>
        <w:rPr>
          <w:rFonts w:eastAsiaTheme="minorEastAsia"/>
          <w:b w:val="0"/>
          <w:lang w:eastAsia="zh-CN"/>
        </w:rPr>
      </w:pPr>
      <w:bookmarkStart w:id="196" w:name="_Ref206139870"/>
      <w:r>
        <w:rPr>
          <w:b w:val="0"/>
        </w:rPr>
        <w:t xml:space="preserve">Figure </w:t>
      </w:r>
      <w:r>
        <w:fldChar w:fldCharType="begin"/>
      </w:r>
      <w:r>
        <w:rPr>
          <w:b w:val="0"/>
        </w:rPr>
        <w:instrText xml:space="preserve"> SEQ Figure \* ARABIC </w:instrText>
      </w:r>
      <w:r>
        <w:fldChar w:fldCharType="separate"/>
      </w:r>
      <w:r w:rsidR="000A3ABA">
        <w:rPr>
          <w:b w:val="0"/>
          <w:noProof/>
        </w:rPr>
        <w:t>10</w:t>
      </w:r>
      <w:r>
        <w:fldChar w:fldCharType="end"/>
      </w:r>
      <w:bookmarkEnd w:id="196"/>
      <w:r>
        <w:rPr>
          <w:rFonts w:eastAsiaTheme="minorEastAsia"/>
          <w:b w:val="0"/>
          <w:lang w:eastAsia="zh-CN"/>
        </w:rPr>
        <w:t xml:space="preserve">: Performance of TBCC for D2R transmission with/without sub-block </w:t>
      </w:r>
      <w:proofErr w:type="spellStart"/>
      <w:r>
        <w:rPr>
          <w:rFonts w:eastAsiaTheme="minorEastAsia"/>
          <w:b w:val="0"/>
          <w:lang w:eastAsia="zh-CN"/>
        </w:rPr>
        <w:t>interleavers</w:t>
      </w:r>
      <w:proofErr w:type="spellEnd"/>
    </w:p>
    <w:p w14:paraId="72969AB1" w14:textId="1B6D7FA3" w:rsidR="000836A2" w:rsidRDefault="00D250B5" w:rsidP="00DE6543">
      <w:pPr>
        <w:adjustRightInd w:val="0"/>
        <w:snapToGrid w:val="0"/>
        <w:spacing w:afterLines="50" w:after="120"/>
        <w:jc w:val="both"/>
        <w:rPr>
          <w:rFonts w:eastAsiaTheme="minorEastAsia"/>
          <w:b/>
          <w:bCs/>
          <w:lang w:eastAsia="zh-CN"/>
        </w:rPr>
      </w:pPr>
      <w:r>
        <w:rPr>
          <w:rFonts w:eastAsiaTheme="minorEastAsia"/>
          <w:b/>
          <w:bCs/>
          <w:lang w:eastAsia="zh-CN"/>
        </w:rPr>
        <w:lastRenderedPageBreak/>
        <w:t xml:space="preserve">Proposal </w:t>
      </w:r>
      <w:r w:rsidR="00264703">
        <w:rPr>
          <w:rFonts w:eastAsiaTheme="minorEastAsia" w:hint="eastAsia"/>
          <w:b/>
          <w:bCs/>
          <w:lang w:eastAsia="zh-CN"/>
        </w:rPr>
        <w:t>23</w:t>
      </w:r>
      <w:r>
        <w:rPr>
          <w:rFonts w:eastAsiaTheme="minorEastAsia"/>
          <w:lang w:eastAsia="zh-CN"/>
        </w:rPr>
        <w:t xml:space="preserve">: </w:t>
      </w:r>
      <w:bookmarkStart w:id="197" w:name="OLE_LINK101"/>
      <w:bookmarkStart w:id="198" w:name="OLE_LINK102"/>
      <w:r>
        <w:rPr>
          <w:rFonts w:eastAsiaTheme="minorEastAsia"/>
          <w:b/>
          <w:lang w:eastAsia="zh-CN"/>
        </w:rPr>
        <w:t>If TBCC is reused for D2R transmission in outdoor scenario,</w:t>
      </w:r>
      <w:bookmarkStart w:id="199" w:name="OLE_LINK95"/>
      <w:bookmarkStart w:id="200" w:name="OLE_LINK96"/>
      <w:r>
        <w:rPr>
          <w:rFonts w:eastAsiaTheme="minorEastAsia"/>
          <w:b/>
          <w:lang w:eastAsia="zh-CN"/>
        </w:rPr>
        <w:t xml:space="preserve"> </w:t>
      </w:r>
      <w:r>
        <w:rPr>
          <w:rFonts w:eastAsiaTheme="minorEastAsia"/>
          <w:b/>
          <w:bCs/>
          <w:lang w:eastAsia="zh-CN"/>
        </w:rPr>
        <w:t xml:space="preserve">sub-block </w:t>
      </w:r>
      <w:proofErr w:type="spellStart"/>
      <w:r>
        <w:rPr>
          <w:rFonts w:eastAsiaTheme="minorEastAsia"/>
          <w:b/>
          <w:bCs/>
          <w:lang w:eastAsia="zh-CN"/>
        </w:rPr>
        <w:t>interleaver</w:t>
      </w:r>
      <w:r>
        <w:rPr>
          <w:rFonts w:eastAsiaTheme="minorEastAsia"/>
          <w:b/>
          <w:lang w:eastAsia="zh-CN"/>
        </w:rPr>
        <w:t>s</w:t>
      </w:r>
      <w:bookmarkEnd w:id="199"/>
      <w:bookmarkEnd w:id="200"/>
      <w:proofErr w:type="spellEnd"/>
      <w:r>
        <w:rPr>
          <w:rFonts w:eastAsiaTheme="minorEastAsia"/>
          <w:b/>
          <w:lang w:eastAsia="zh-CN"/>
        </w:rPr>
        <w:t xml:space="preserve"> should be considered to achieve time diversity gain for </w:t>
      </w:r>
      <w:r w:rsidR="008609F5">
        <w:rPr>
          <w:rFonts w:eastAsiaTheme="minorEastAsia"/>
          <w:b/>
          <w:lang w:eastAsia="zh-CN"/>
        </w:rPr>
        <w:t>Device</w:t>
      </w:r>
      <w:r>
        <w:rPr>
          <w:rFonts w:eastAsiaTheme="minorEastAsia"/>
          <w:b/>
          <w:lang w:eastAsia="zh-CN"/>
        </w:rPr>
        <w:t xml:space="preserve"> 2b/C</w:t>
      </w:r>
      <w:bookmarkEnd w:id="197"/>
      <w:bookmarkEnd w:id="198"/>
      <w:r>
        <w:rPr>
          <w:rFonts w:eastAsiaTheme="minorEastAsia"/>
          <w:b/>
          <w:lang w:eastAsia="zh-CN"/>
        </w:rPr>
        <w:t>.</w:t>
      </w:r>
    </w:p>
    <w:p w14:paraId="504E4E1C" w14:textId="77777777" w:rsidR="000836A2" w:rsidRDefault="00D250B5" w:rsidP="00FC5A3A">
      <w:pPr>
        <w:spacing w:afterLines="50" w:after="120"/>
        <w:jc w:val="both"/>
        <w:rPr>
          <w:rFonts w:eastAsiaTheme="minorEastAsia"/>
          <w:b/>
          <w:bCs/>
          <w:u w:val="single"/>
          <w:lang w:eastAsia="zh-CN"/>
        </w:rPr>
      </w:pPr>
      <w:r>
        <w:rPr>
          <w:rFonts w:eastAsiaTheme="minorEastAsia"/>
          <w:b/>
          <w:bCs/>
          <w:u w:val="single"/>
          <w:lang w:eastAsia="zh-CN"/>
        </w:rPr>
        <w:t xml:space="preserve">D2R repetition </w:t>
      </w:r>
    </w:p>
    <w:p w14:paraId="6717581E" w14:textId="77777777" w:rsidR="000836A2" w:rsidRDefault="00D250B5" w:rsidP="00FC5A3A">
      <w:pPr>
        <w:spacing w:after="50"/>
        <w:jc w:val="both"/>
        <w:rPr>
          <w:rFonts w:eastAsia="等线"/>
          <w:lang w:eastAsia="zh-CN"/>
        </w:rPr>
      </w:pPr>
      <w:r>
        <w:rPr>
          <w:rFonts w:eastAsia="等线"/>
          <w:lang w:eastAsia="zh-CN"/>
        </w:rPr>
        <w:t>D2R</w:t>
      </w:r>
      <w:r>
        <w:rPr>
          <w:rFonts w:eastAsiaTheme="minorEastAsia"/>
          <w:bCs/>
          <w:lang w:eastAsia="zh-CN"/>
        </w:rPr>
        <w:t xml:space="preserve"> block level repetition with </w:t>
      </w:r>
      <w:r>
        <w:rPr>
          <w:rFonts w:eastAsia="等线"/>
          <w:lang w:eastAsia="zh-CN"/>
        </w:rPr>
        <w:t>repetition number {1, 2}</w:t>
      </w:r>
      <w:r>
        <w:rPr>
          <w:rFonts w:eastAsiaTheme="minorEastAsia"/>
          <w:bCs/>
          <w:lang w:eastAsia="zh-CN"/>
        </w:rPr>
        <w:t xml:space="preserve"> has been specified in Rel-19 A-IoT for </w:t>
      </w:r>
      <w:r>
        <w:rPr>
          <w:rFonts w:eastAsia="等线"/>
          <w:lang w:eastAsia="zh-CN"/>
        </w:rPr>
        <w:t xml:space="preserve">coverage enhancement purpose. For outdoor scenarios, block repetition should be reused for Rel-20 A-IoT to support the extended target coverage up to 500m. The number of block repetition should be studied to meet the target coverage requirements in outdoor deployment scenarios. </w:t>
      </w:r>
    </w:p>
    <w:p w14:paraId="059C6FD6" w14:textId="2F020840" w:rsidR="000836A2" w:rsidRDefault="00D250B5" w:rsidP="00FC5A3A">
      <w:pPr>
        <w:spacing w:after="50"/>
        <w:jc w:val="both"/>
        <w:rPr>
          <w:rFonts w:eastAsia="等线"/>
          <w:b/>
          <w:lang w:eastAsia="zh-CN"/>
        </w:rPr>
      </w:pPr>
      <w:r>
        <w:rPr>
          <w:rFonts w:eastAsia="等线"/>
          <w:b/>
          <w:lang w:eastAsia="zh-CN"/>
        </w:rPr>
        <w:t xml:space="preserve">Proposal </w:t>
      </w:r>
      <w:r w:rsidR="00264703">
        <w:rPr>
          <w:rFonts w:eastAsia="等线" w:hint="eastAsia"/>
          <w:b/>
          <w:lang w:eastAsia="zh-CN"/>
        </w:rPr>
        <w:t>24</w:t>
      </w:r>
      <w:r>
        <w:rPr>
          <w:rFonts w:eastAsia="等线"/>
          <w:b/>
          <w:lang w:eastAsia="zh-CN"/>
        </w:rPr>
        <w:t xml:space="preserve">: For outdoor scenarios, block repetition should be reused for Rel-20 A-IoT to support the target coverage distance. </w:t>
      </w:r>
    </w:p>
    <w:p w14:paraId="5D7B1EA9" w14:textId="7C03471A" w:rsidR="000836A2" w:rsidRDefault="00D250B5" w:rsidP="00DE6543">
      <w:pPr>
        <w:adjustRightInd w:val="0"/>
        <w:snapToGrid w:val="0"/>
        <w:spacing w:afterLines="50" w:after="120"/>
        <w:jc w:val="both"/>
        <w:rPr>
          <w:rFonts w:eastAsia="等线"/>
          <w:b/>
          <w:lang w:eastAsia="zh-CN"/>
        </w:rPr>
      </w:pPr>
      <w:r>
        <w:rPr>
          <w:rFonts w:eastAsia="等线"/>
          <w:b/>
          <w:lang w:eastAsia="zh-CN"/>
        </w:rPr>
        <w:t xml:space="preserve">Proposal </w:t>
      </w:r>
      <w:r w:rsidR="00264703">
        <w:rPr>
          <w:rFonts w:eastAsia="等线" w:hint="eastAsia"/>
          <w:b/>
          <w:lang w:eastAsia="zh-CN"/>
        </w:rPr>
        <w:t>25</w:t>
      </w:r>
      <w:r>
        <w:rPr>
          <w:rFonts w:eastAsia="等线"/>
          <w:b/>
          <w:lang w:eastAsia="zh-CN"/>
        </w:rPr>
        <w:t>: The number of block repetition number should be studied to meet the target coverage requirements in outdoor deployment scenarios.</w:t>
      </w:r>
    </w:p>
    <w:p w14:paraId="59D780F5" w14:textId="77777777" w:rsidR="00AD0F1C" w:rsidRDefault="00AD0F1C" w:rsidP="000925EC">
      <w:pPr>
        <w:pStyle w:val="21"/>
        <w:spacing w:before="240"/>
        <w:ind w:left="696" w:hangingChars="289" w:hanging="696"/>
        <w:rPr>
          <w:rFonts w:eastAsiaTheme="minorEastAsia" w:cs="Arial"/>
          <w:b/>
          <w:sz w:val="24"/>
          <w:szCs w:val="24"/>
          <w:lang w:val="en-US" w:eastAsia="zh-CN"/>
        </w:rPr>
      </w:pPr>
      <w:r>
        <w:rPr>
          <w:rFonts w:eastAsiaTheme="minorEastAsia" w:cs="Arial"/>
          <w:b/>
          <w:sz w:val="24"/>
          <w:szCs w:val="24"/>
          <w:lang w:val="en-US" w:eastAsia="zh-CN"/>
        </w:rPr>
        <w:t>R2D and D2R signal/channels enhancements</w:t>
      </w:r>
    </w:p>
    <w:p w14:paraId="3B7B0E39" w14:textId="77777777" w:rsidR="00AD0F1C" w:rsidRDefault="00AD0F1C" w:rsidP="00AD0F1C">
      <w:pPr>
        <w:pStyle w:val="31"/>
      </w:pPr>
      <w:r>
        <w:t>R2D</w:t>
      </w:r>
      <w:r>
        <w:rPr>
          <w:rFonts w:hint="eastAsia"/>
        </w:rPr>
        <w:t xml:space="preserve"> signal/channels enhancements</w:t>
      </w:r>
    </w:p>
    <w:p w14:paraId="7ADD64AA" w14:textId="77777777" w:rsidR="00AD0F1C" w:rsidRDefault="00AD0F1C" w:rsidP="00AD0F1C">
      <w:pPr>
        <w:jc w:val="both"/>
        <w:rPr>
          <w:rFonts w:eastAsiaTheme="minorEastAsia"/>
          <w:lang w:val="en-US" w:eastAsia="zh-CN"/>
        </w:rPr>
      </w:pPr>
      <w:r>
        <w:rPr>
          <w:rFonts w:eastAsiaTheme="minorEastAsia" w:hint="eastAsia"/>
          <w:lang w:val="en-US" w:eastAsia="zh-CN"/>
        </w:rPr>
        <w:t xml:space="preserve">In this section, potential </w:t>
      </w:r>
      <w:r>
        <w:rPr>
          <w:rFonts w:eastAsiaTheme="minorEastAsia"/>
          <w:lang w:val="en-US" w:eastAsia="zh-CN"/>
        </w:rPr>
        <w:t>enhancements</w:t>
      </w:r>
      <w:r>
        <w:rPr>
          <w:rFonts w:eastAsiaTheme="minorEastAsia" w:hint="eastAsia"/>
          <w:lang w:val="en-US" w:eastAsia="zh-CN"/>
        </w:rPr>
        <w:t xml:space="preserve"> o</w:t>
      </w:r>
      <w:r>
        <w:rPr>
          <w:rFonts w:eastAsiaTheme="minorEastAsia"/>
          <w:lang w:val="en-US" w:eastAsia="zh-CN"/>
        </w:rPr>
        <w:t>f</w:t>
      </w:r>
      <w:r>
        <w:rPr>
          <w:rFonts w:eastAsiaTheme="minorEastAsia" w:hint="eastAsia"/>
          <w:lang w:val="en-US" w:eastAsia="zh-CN"/>
        </w:rPr>
        <w:t xml:space="preserve"> </w:t>
      </w:r>
      <w:r>
        <w:rPr>
          <w:rFonts w:eastAsiaTheme="minorEastAsia"/>
          <w:lang w:val="en-US" w:eastAsia="zh-CN"/>
        </w:rPr>
        <w:t>R2D signal/channels</w:t>
      </w:r>
      <w:r>
        <w:rPr>
          <w:rFonts w:eastAsiaTheme="minorEastAsia" w:hint="eastAsia"/>
          <w:lang w:val="en-US" w:eastAsia="zh-CN"/>
        </w:rPr>
        <w:t xml:space="preserve"> are discussed, including </w:t>
      </w:r>
      <w:r>
        <w:rPr>
          <w:rFonts w:eastAsiaTheme="minorEastAsia"/>
          <w:lang w:val="en-US" w:eastAsia="zh-CN"/>
        </w:rPr>
        <w:t>R-TAS</w:t>
      </w:r>
      <w:r>
        <w:rPr>
          <w:rFonts w:eastAsiaTheme="minorEastAsia" w:hint="eastAsia"/>
          <w:lang w:val="en-US" w:eastAsia="zh-CN"/>
        </w:rPr>
        <w:t xml:space="preserve">, R2D </w:t>
      </w:r>
      <w:r>
        <w:rPr>
          <w:rFonts w:eastAsiaTheme="minorEastAsia"/>
          <w:lang w:val="en-US" w:eastAsia="zh-CN"/>
        </w:rPr>
        <w:t>CFO</w:t>
      </w:r>
      <w:r>
        <w:rPr>
          <w:rFonts w:eastAsiaTheme="minorEastAsia" w:hint="eastAsia"/>
          <w:lang w:val="en-US" w:eastAsia="zh-CN"/>
        </w:rPr>
        <w:t xml:space="preserve"> </w:t>
      </w:r>
      <w:proofErr w:type="gramStart"/>
      <w:r>
        <w:rPr>
          <w:rFonts w:eastAsiaTheme="minorEastAsia" w:hint="eastAsia"/>
          <w:lang w:val="en-US" w:eastAsia="zh-CN"/>
        </w:rPr>
        <w:t>calibration</w:t>
      </w:r>
      <w:proofErr w:type="gramEnd"/>
      <w:r>
        <w:rPr>
          <w:rFonts w:eastAsiaTheme="minorEastAsia" w:hint="eastAsia"/>
          <w:lang w:val="en-US" w:eastAsia="zh-CN"/>
        </w:rPr>
        <w:t xml:space="preserve"> signal, </w:t>
      </w:r>
      <w:r>
        <w:rPr>
          <w:rFonts w:eastAsiaTheme="minorEastAsia"/>
          <w:lang w:val="en-US" w:eastAsia="zh-CN"/>
        </w:rPr>
        <w:t>R2D synchronization signal</w:t>
      </w:r>
      <w:r>
        <w:rPr>
          <w:rFonts w:eastAsiaTheme="minorEastAsia" w:hint="eastAsia"/>
          <w:lang w:val="en-US" w:eastAsia="zh-CN"/>
        </w:rPr>
        <w:t xml:space="preserve"> and </w:t>
      </w:r>
      <w:r>
        <w:rPr>
          <w:rFonts w:hint="eastAsia"/>
          <w:szCs w:val="21"/>
        </w:rPr>
        <w:t>R2D c</w:t>
      </w:r>
      <w:r>
        <w:rPr>
          <w:szCs w:val="21"/>
        </w:rPr>
        <w:t>ontrol information</w:t>
      </w:r>
      <w:r>
        <w:rPr>
          <w:rFonts w:hint="eastAsia"/>
          <w:szCs w:val="21"/>
        </w:rPr>
        <w:t xml:space="preserve"> enhancements related to R2D signal design</w:t>
      </w:r>
      <w:r>
        <w:rPr>
          <w:rFonts w:eastAsiaTheme="minorEastAsia" w:hint="eastAsia"/>
          <w:lang w:val="en-US" w:eastAsia="zh-CN"/>
        </w:rPr>
        <w:t>.</w:t>
      </w:r>
    </w:p>
    <w:p w14:paraId="1A6BC44C" w14:textId="77777777" w:rsidR="00AD0F1C" w:rsidRDefault="00AD0F1C" w:rsidP="00AD0F1C">
      <w:pPr>
        <w:pStyle w:val="41"/>
        <w:spacing w:after="120"/>
        <w:ind w:left="142" w:hanging="142"/>
        <w:rPr>
          <w:rFonts w:cs="Arial"/>
          <w:bCs/>
          <w:sz w:val="20"/>
        </w:rPr>
      </w:pPr>
      <w:r>
        <w:rPr>
          <w:rFonts w:cs="Arial" w:hint="eastAsia"/>
          <w:bCs/>
          <w:sz w:val="20"/>
        </w:rPr>
        <w:t>R-TAS</w:t>
      </w:r>
    </w:p>
    <w:p w14:paraId="335658B9" w14:textId="77777777" w:rsidR="00AD0F1C" w:rsidRDefault="00AD0F1C" w:rsidP="00AD0F1C">
      <w:pPr>
        <w:spacing w:afterLines="50" w:after="120"/>
        <w:jc w:val="both"/>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in RAN1#1</w:t>
      </w:r>
      <w:r>
        <w:rPr>
          <w:rFonts w:eastAsiaTheme="minorEastAsia" w:hint="eastAsia"/>
          <w:lang w:eastAsia="zh-CN"/>
        </w:rPr>
        <w:t>22</w:t>
      </w:r>
      <w:r>
        <w:rPr>
          <w:lang w:eastAsia="zh-CN"/>
        </w:rPr>
        <w:t xml:space="preserve"> related to </w:t>
      </w:r>
      <w:r>
        <w:rPr>
          <w:rFonts w:cs="Times" w:hint="eastAsia"/>
          <w:lang w:eastAsia="ko-KR"/>
        </w:rPr>
        <w:t>R2D signal</w:t>
      </w:r>
      <w:r>
        <w:rPr>
          <w:rFonts w:cs="Times"/>
          <w:lang w:eastAsia="ko-KR"/>
        </w:rPr>
        <w:t>(</w:t>
      </w:r>
      <w:r>
        <w:rPr>
          <w:rFonts w:cs="Times" w:hint="eastAsia"/>
          <w:lang w:eastAsia="ko-KR"/>
        </w:rPr>
        <w:t>s</w:t>
      </w:r>
      <w:r>
        <w:rPr>
          <w:rFonts w:cs="Times"/>
          <w:lang w:eastAsia="ko-KR"/>
        </w:rPr>
        <w:t>)</w:t>
      </w:r>
      <w:r>
        <w:rPr>
          <w:rFonts w:eastAsiaTheme="minorEastAsia" w:cs="Times"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_Ref208237268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0A3ABA">
        <w:rPr>
          <w:rFonts w:eastAsiaTheme="minorEastAsia"/>
          <w:lang w:eastAsia="zh-CN"/>
        </w:rPr>
        <w:t>[2]</w:t>
      </w:r>
      <w:r>
        <w:rPr>
          <w:rFonts w:eastAsiaTheme="minorEastAsia"/>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AD0F1C" w14:paraId="40D63806" w14:textId="77777777" w:rsidTr="00126C80">
        <w:tc>
          <w:tcPr>
            <w:tcW w:w="9072" w:type="dxa"/>
          </w:tcPr>
          <w:p w14:paraId="12968521" w14:textId="77777777" w:rsidR="00AD0F1C" w:rsidRDefault="00AD0F1C" w:rsidP="00126C80">
            <w:pPr>
              <w:spacing w:after="0"/>
              <w:rPr>
                <w:rFonts w:cs="Times"/>
                <w:b/>
                <w:lang w:eastAsia="ko-KR"/>
              </w:rPr>
            </w:pPr>
            <w:r>
              <w:rPr>
                <w:rFonts w:cs="Times"/>
                <w:b/>
                <w:highlight w:val="green"/>
                <w:lang w:eastAsia="ko-KR"/>
              </w:rPr>
              <w:t>Agreement</w:t>
            </w:r>
          </w:p>
          <w:p w14:paraId="337E0740" w14:textId="77777777" w:rsidR="00AD0F1C" w:rsidRDefault="00AD0F1C" w:rsidP="00126C80">
            <w:pPr>
              <w:spacing w:after="0"/>
              <w:rPr>
                <w:rFonts w:cs="Times"/>
                <w:lang w:eastAsia="ko-KR"/>
              </w:rPr>
            </w:pPr>
            <w:r>
              <w:rPr>
                <w:rFonts w:cs="Times" w:hint="eastAsia"/>
                <w:lang w:eastAsia="ko-KR"/>
              </w:rPr>
              <w:t>For R2D signal</w:t>
            </w:r>
            <w:r>
              <w:rPr>
                <w:rFonts w:cs="Times"/>
                <w:lang w:eastAsia="ko-KR"/>
              </w:rPr>
              <w:t>(</w:t>
            </w:r>
            <w:r>
              <w:rPr>
                <w:rFonts w:cs="Times" w:hint="eastAsia"/>
                <w:lang w:eastAsia="ko-KR"/>
              </w:rPr>
              <w:t>s</w:t>
            </w:r>
            <w:r>
              <w:rPr>
                <w:rFonts w:cs="Times"/>
                <w:lang w:eastAsia="ko-KR"/>
              </w:rPr>
              <w:t>)</w:t>
            </w:r>
            <w:r>
              <w:rPr>
                <w:rFonts w:cs="Times" w:hint="eastAsia"/>
                <w:lang w:eastAsia="ko-KR"/>
              </w:rPr>
              <w:t xml:space="preserve">, study </w:t>
            </w:r>
            <w:r>
              <w:rPr>
                <w:rFonts w:cs="Times"/>
                <w:lang w:eastAsia="ko-KR"/>
              </w:rPr>
              <w:t xml:space="preserve">at least the </w:t>
            </w:r>
            <w:r>
              <w:rPr>
                <w:rFonts w:cs="Times" w:hint="eastAsia"/>
                <w:lang w:eastAsia="ko-KR"/>
              </w:rPr>
              <w:t>following functionalities</w:t>
            </w:r>
            <w:r>
              <w:rPr>
                <w:rFonts w:cs="Times"/>
                <w:lang w:eastAsia="ko-KR"/>
              </w:rPr>
              <w:t xml:space="preserve"> (if needed), and study </w:t>
            </w:r>
            <w:r>
              <w:rPr>
                <w:rFonts w:cs="Times" w:hint="eastAsia"/>
                <w:lang w:eastAsia="ko-KR"/>
              </w:rPr>
              <w:t>whether to reuse</w:t>
            </w:r>
            <w:r>
              <w:rPr>
                <w:rFonts w:cs="Times"/>
                <w:lang w:eastAsia="ko-KR"/>
              </w:rPr>
              <w:t>/enhance</w:t>
            </w:r>
            <w:r>
              <w:rPr>
                <w:rFonts w:cs="Times" w:hint="eastAsia"/>
                <w:lang w:eastAsia="ko-KR"/>
              </w:rPr>
              <w:t xml:space="preserve"> existing R2</w:t>
            </w:r>
            <w:r>
              <w:rPr>
                <w:rFonts w:cs="Times"/>
                <w:lang w:eastAsia="ko-KR"/>
              </w:rPr>
              <w:t>D signal(</w:t>
            </w:r>
            <w:r>
              <w:rPr>
                <w:rFonts w:cs="Times" w:hint="eastAsia"/>
                <w:lang w:eastAsia="ko-KR"/>
              </w:rPr>
              <w:t>s</w:t>
            </w:r>
            <w:r>
              <w:rPr>
                <w:rFonts w:cs="Times"/>
                <w:lang w:eastAsia="ko-KR"/>
              </w:rPr>
              <w:t>) or to introduce new R2D signal(</w:t>
            </w:r>
            <w:r>
              <w:rPr>
                <w:rFonts w:cs="Times" w:hint="eastAsia"/>
                <w:lang w:eastAsia="ko-KR"/>
              </w:rPr>
              <w:t>s</w:t>
            </w:r>
            <w:r>
              <w:rPr>
                <w:rFonts w:cs="Times"/>
                <w:lang w:eastAsia="ko-KR"/>
              </w:rPr>
              <w:t>) for the following functionalities (if needed):</w:t>
            </w:r>
          </w:p>
          <w:p w14:paraId="04E8E7F0"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R2D chip duration determination</w:t>
            </w:r>
          </w:p>
          <w:p w14:paraId="761692D0"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indication of the start of R2D</w:t>
            </w:r>
          </w:p>
          <w:p w14:paraId="5B0B3158"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 xml:space="preserve">indication of the </w:t>
            </w:r>
            <w:r>
              <w:rPr>
                <w:rFonts w:cs="Times" w:hint="eastAsia"/>
                <w:lang w:eastAsia="ko-KR"/>
              </w:rPr>
              <w:t>end of PRDCH</w:t>
            </w:r>
          </w:p>
          <w:p w14:paraId="5770D981"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hint="eastAsia"/>
                <w:lang w:eastAsia="ko-KR"/>
              </w:rPr>
              <w:t>frequency synchronization</w:t>
            </w:r>
            <w:r>
              <w:rPr>
                <w:rFonts w:cs="Times"/>
                <w:lang w:eastAsia="ko-KR"/>
              </w:rPr>
              <w:t xml:space="preserve"> (including frequency acquisition)</w:t>
            </w:r>
          </w:p>
          <w:p w14:paraId="1F551038"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CFO estimation / LO calibration</w:t>
            </w:r>
          </w:p>
          <w:p w14:paraId="1D5BEC78"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SFO calibration</w:t>
            </w:r>
          </w:p>
          <w:p w14:paraId="6A8B6CF1"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timing synchronization/tracking</w:t>
            </w:r>
          </w:p>
          <w:p w14:paraId="01DF3FFB"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measurement (e.g., signal strength)</w:t>
            </w:r>
          </w:p>
          <w:p w14:paraId="6CA63F45" w14:textId="77777777" w:rsidR="00AD0F1C" w:rsidRDefault="00AD0F1C" w:rsidP="00126C80">
            <w:pPr>
              <w:pStyle w:val="afff1"/>
              <w:numPr>
                <w:ilvl w:val="0"/>
                <w:numId w:val="41"/>
              </w:numPr>
              <w:overflowPunct w:val="0"/>
              <w:autoSpaceDE w:val="0"/>
              <w:autoSpaceDN w:val="0"/>
              <w:adjustRightInd w:val="0"/>
              <w:spacing w:after="0"/>
              <w:textAlignment w:val="baseline"/>
              <w:rPr>
                <w:lang w:eastAsia="zh-CN"/>
              </w:rPr>
            </w:pPr>
            <w:r>
              <w:rPr>
                <w:rFonts w:cs="Times" w:hint="eastAsia"/>
                <w:lang w:eastAsia="ko-KR"/>
              </w:rPr>
              <w:t>r</w:t>
            </w:r>
            <w:r>
              <w:rPr>
                <w:rFonts w:cs="Times"/>
                <w:lang w:eastAsia="ko-KR"/>
              </w:rPr>
              <w:t>eader identification/differentiation</w:t>
            </w:r>
          </w:p>
        </w:tc>
      </w:tr>
    </w:tbl>
    <w:p w14:paraId="7530159E" w14:textId="77777777" w:rsidR="00AD0F1C" w:rsidRDefault="00AD0F1C" w:rsidP="00DE6543">
      <w:pPr>
        <w:pStyle w:val="3GPPText"/>
        <w:spacing w:before="0" w:afterLines="50"/>
        <w:rPr>
          <w:lang w:eastAsia="zh-CN"/>
        </w:rPr>
      </w:pPr>
    </w:p>
    <w:p w14:paraId="50BA4DA0" w14:textId="77777777" w:rsidR="00AD0F1C" w:rsidRDefault="00AD0F1C" w:rsidP="00FC5A3A">
      <w:pPr>
        <w:spacing w:after="50"/>
        <w:jc w:val="both"/>
        <w:rPr>
          <w:rFonts w:cs="Times"/>
          <w:lang w:eastAsia="ko-KR"/>
        </w:rPr>
      </w:pPr>
      <w:r>
        <w:rPr>
          <w:rFonts w:cs="Times" w:hint="eastAsia"/>
          <w:lang w:eastAsia="ko-KR"/>
        </w:rPr>
        <w:t>For R2D signal</w:t>
      </w:r>
      <w:r>
        <w:rPr>
          <w:rFonts w:cs="Times"/>
          <w:lang w:eastAsia="ko-KR"/>
        </w:rPr>
        <w:t>(</w:t>
      </w:r>
      <w:r>
        <w:rPr>
          <w:rFonts w:cs="Times" w:hint="eastAsia"/>
          <w:lang w:eastAsia="ko-KR"/>
        </w:rPr>
        <w:t>s</w:t>
      </w:r>
      <w:r>
        <w:rPr>
          <w:rFonts w:cs="Times"/>
          <w:lang w:eastAsia="ko-KR"/>
        </w:rPr>
        <w:t>)</w:t>
      </w:r>
      <w:r>
        <w:rPr>
          <w:rFonts w:cs="Times" w:hint="eastAsia"/>
          <w:lang w:eastAsia="ko-KR"/>
        </w:rPr>
        <w:t xml:space="preserve">, existing </w:t>
      </w:r>
      <w:r>
        <w:rPr>
          <w:rFonts w:eastAsiaTheme="minorEastAsia" w:cs="Times" w:hint="eastAsia"/>
          <w:lang w:eastAsia="zh-CN"/>
        </w:rPr>
        <w:t xml:space="preserve">Rel-19 </w:t>
      </w:r>
      <w:r>
        <w:rPr>
          <w:rFonts w:cs="Times" w:hint="eastAsia"/>
          <w:lang w:eastAsia="ko-KR"/>
        </w:rPr>
        <w:t>R</w:t>
      </w:r>
      <w:r>
        <w:rPr>
          <w:rFonts w:eastAsiaTheme="minorEastAsia" w:cs="Times" w:hint="eastAsia"/>
          <w:lang w:eastAsia="zh-CN"/>
        </w:rPr>
        <w:t>-TAS should be reused for</w:t>
      </w:r>
      <w:r>
        <w:rPr>
          <w:rFonts w:cs="Times"/>
          <w:lang w:eastAsia="ko-KR"/>
        </w:rPr>
        <w:t xml:space="preserve"> the following functionalities:</w:t>
      </w:r>
    </w:p>
    <w:p w14:paraId="1640DD4D" w14:textId="77777777" w:rsidR="00AD0F1C" w:rsidRDefault="00AD0F1C" w:rsidP="00FC5A3A">
      <w:pPr>
        <w:pStyle w:val="afff1"/>
        <w:numPr>
          <w:ilvl w:val="0"/>
          <w:numId w:val="41"/>
        </w:numPr>
        <w:overflowPunct w:val="0"/>
        <w:autoSpaceDE w:val="0"/>
        <w:autoSpaceDN w:val="0"/>
        <w:adjustRightInd w:val="0"/>
        <w:spacing w:after="50"/>
        <w:contextualSpacing w:val="0"/>
        <w:jc w:val="both"/>
        <w:textAlignment w:val="baseline"/>
        <w:rPr>
          <w:rFonts w:cs="Times"/>
          <w:lang w:eastAsia="ko-KR"/>
        </w:rPr>
      </w:pPr>
      <w:r>
        <w:rPr>
          <w:rFonts w:cs="Times"/>
          <w:lang w:eastAsia="ko-KR"/>
        </w:rPr>
        <w:t>R2D chip duration determination</w:t>
      </w:r>
      <w:r>
        <w:rPr>
          <w:rFonts w:eastAsiaTheme="minorEastAsia" w:cs="Times" w:hint="eastAsia"/>
          <w:lang w:eastAsia="zh-CN"/>
        </w:rPr>
        <w:t>: via CAP</w:t>
      </w:r>
    </w:p>
    <w:p w14:paraId="51769535" w14:textId="77777777" w:rsidR="00AD0F1C" w:rsidRDefault="00AD0F1C" w:rsidP="00FC5A3A">
      <w:pPr>
        <w:pStyle w:val="afff1"/>
        <w:numPr>
          <w:ilvl w:val="0"/>
          <w:numId w:val="41"/>
        </w:numPr>
        <w:overflowPunct w:val="0"/>
        <w:autoSpaceDE w:val="0"/>
        <w:autoSpaceDN w:val="0"/>
        <w:adjustRightInd w:val="0"/>
        <w:spacing w:after="50"/>
        <w:contextualSpacing w:val="0"/>
        <w:jc w:val="both"/>
        <w:textAlignment w:val="baseline"/>
        <w:rPr>
          <w:rFonts w:cs="Times"/>
          <w:lang w:eastAsia="ko-KR"/>
        </w:rPr>
      </w:pPr>
      <w:r>
        <w:rPr>
          <w:rFonts w:cs="Times"/>
          <w:lang w:eastAsia="ko-KR"/>
        </w:rPr>
        <w:t>Indication of the start of R2D</w:t>
      </w:r>
      <w:r>
        <w:rPr>
          <w:rFonts w:eastAsiaTheme="minorEastAsia" w:cs="Times" w:hint="eastAsia"/>
          <w:lang w:eastAsia="zh-CN"/>
        </w:rPr>
        <w:t>: via SIP</w:t>
      </w:r>
    </w:p>
    <w:p w14:paraId="4D4701F9" w14:textId="1DB6FAB4" w:rsidR="00AD0F1C" w:rsidRDefault="00AD0F1C" w:rsidP="003926A5">
      <w:pPr>
        <w:spacing w:after="120"/>
        <w:jc w:val="both"/>
        <w:rPr>
          <w:rFonts w:eastAsiaTheme="minorEastAsia"/>
          <w:lang w:eastAsia="zh-CN"/>
        </w:rPr>
      </w:pPr>
      <w:r>
        <w:rPr>
          <w:rFonts w:eastAsia="等线"/>
        </w:rPr>
        <w:t>R2D timing acquisition signal (R-TAS)</w:t>
      </w:r>
      <w:r>
        <w:rPr>
          <w:rFonts w:eastAsiaTheme="minorEastAsia" w:hint="eastAsia"/>
          <w:lang w:eastAsia="zh-CN"/>
        </w:rPr>
        <w:t xml:space="preserve"> is introduced in </w:t>
      </w:r>
      <w:r>
        <w:rPr>
          <w:rFonts w:eastAsia="等线"/>
        </w:rPr>
        <w:t>Rel-19 A-IoT</w:t>
      </w:r>
      <w:r>
        <w:rPr>
          <w:rFonts w:eastAsiaTheme="minorEastAsia" w:hint="eastAsia"/>
          <w:lang w:eastAsia="zh-CN"/>
        </w:rPr>
        <w:t>. R-TAS</w:t>
      </w:r>
      <w:r>
        <w:rPr>
          <w:rFonts w:eastAsia="等线"/>
        </w:rPr>
        <w:t xml:space="preserve"> immediately preced</w:t>
      </w:r>
      <w:r>
        <w:rPr>
          <w:rFonts w:eastAsiaTheme="minorEastAsia" w:hint="eastAsia"/>
          <w:lang w:eastAsia="zh-CN"/>
        </w:rPr>
        <w:t>es</w:t>
      </w:r>
      <w:r>
        <w:rPr>
          <w:rFonts w:eastAsia="等线"/>
        </w:rPr>
        <w:t xml:space="preserve"> the transmission of PRDCH</w:t>
      </w:r>
      <w:r>
        <w:rPr>
          <w:rFonts w:eastAsiaTheme="minorEastAsia" w:hint="eastAsia"/>
          <w:lang w:eastAsia="zh-CN"/>
        </w:rPr>
        <w:t xml:space="preserve"> and it</w:t>
      </w:r>
      <w:r>
        <w:rPr>
          <w:rFonts w:eastAsia="等线"/>
        </w:rPr>
        <w:t xml:space="preserve"> is used at least for timing acquisition and indicating the start of R2D transmission in the time domain.</w:t>
      </w:r>
      <w:r w:rsidR="004434E6">
        <w:rPr>
          <w:rFonts w:eastAsia="等线"/>
        </w:rPr>
        <w:t xml:space="preserve"> </w:t>
      </w:r>
      <w:r>
        <w:rPr>
          <w:rFonts w:eastAsia="等线"/>
        </w:rPr>
        <w:t xml:space="preserve">R-TAS </w:t>
      </w:r>
      <w:r>
        <w:rPr>
          <w:rFonts w:eastAsiaTheme="minorEastAsia" w:hint="eastAsia"/>
          <w:lang w:eastAsia="zh-CN"/>
        </w:rPr>
        <w:t xml:space="preserve">includes </w:t>
      </w:r>
      <w:r>
        <w:rPr>
          <w:rFonts w:eastAsia="等线"/>
        </w:rPr>
        <w:t>a start-indicator part</w:t>
      </w:r>
      <w:r>
        <w:rPr>
          <w:rFonts w:eastAsia="等线" w:hint="eastAsia"/>
          <w:lang w:eastAsia="zh-CN"/>
        </w:rPr>
        <w:t xml:space="preserve"> (SIP)</w:t>
      </w:r>
      <w:r>
        <w:rPr>
          <w:rFonts w:eastAsia="等线"/>
        </w:rPr>
        <w:t xml:space="preserve"> provides the start of the R2D transmission, and immediately precedes a clock-acquisition part</w:t>
      </w:r>
      <w:r>
        <w:rPr>
          <w:rFonts w:eastAsia="等线" w:hint="eastAsia"/>
          <w:lang w:eastAsia="zh-CN"/>
        </w:rPr>
        <w:t xml:space="preserve"> (CAP)</w:t>
      </w:r>
      <w:r>
        <w:rPr>
          <w:rFonts w:eastAsia="等线"/>
        </w:rPr>
        <w:t xml:space="preserve"> which is used to determine the OOK chip duration of the subsequent PRDCH transmission. </w:t>
      </w:r>
    </w:p>
    <w:p w14:paraId="382380A1" w14:textId="77777777" w:rsidR="00AD0F1C" w:rsidRDefault="00AD0F1C" w:rsidP="00AD0F1C">
      <w:pPr>
        <w:jc w:val="both"/>
        <w:rPr>
          <w:rFonts w:eastAsiaTheme="minorEastAsia"/>
          <w:b/>
          <w:u w:val="single"/>
          <w:lang w:eastAsia="zh-CN"/>
        </w:rPr>
      </w:pPr>
      <w:r>
        <w:rPr>
          <w:rFonts w:eastAsiaTheme="minorEastAsia" w:hint="eastAsia"/>
          <w:b/>
          <w:u w:val="single"/>
          <w:lang w:eastAsia="zh-CN"/>
        </w:rPr>
        <w:t>SIP</w:t>
      </w:r>
    </w:p>
    <w:p w14:paraId="450A6BCB" w14:textId="4B34604B" w:rsidR="00AD0F1C" w:rsidRPr="008E2FB7" w:rsidRDefault="00AD0F1C" w:rsidP="00AD0F1C">
      <w:pPr>
        <w:jc w:val="both"/>
        <w:rPr>
          <w:rFonts w:eastAsiaTheme="minorEastAsia"/>
          <w:lang w:eastAsia="zh-CN"/>
        </w:rPr>
      </w:pPr>
      <w:r>
        <w:rPr>
          <w:rFonts w:eastAsiaTheme="minorEastAsia" w:hint="eastAsia"/>
          <w:lang w:eastAsia="zh-CN"/>
        </w:rPr>
        <w:t>In Rel-19 A-IoT, R-TAS SIP occupies 2 OFDM symbols fixedly and it</w:t>
      </w:r>
      <w:r>
        <w:t xml:space="preserve"> consists of </w:t>
      </w:r>
      <m:oMath>
        <m:sSub>
          <m:sSubPr>
            <m:ctrlPr>
              <w:rPr>
                <w:rFonts w:ascii="Cambria Math" w:hAnsi="Cambria Math"/>
                <w:i/>
              </w:rPr>
            </m:ctrlPr>
          </m:sSubPr>
          <m:e>
            <m:r>
              <w:rPr>
                <w:rFonts w:ascii="Cambria Math" w:hAnsi="Cambria Math"/>
              </w:rPr>
              <m:t>N</m:t>
            </m:r>
          </m:e>
          <m:sub>
            <m:r>
              <m:rPr>
                <m:nor/>
              </m:rPr>
              <w:rPr>
                <w:rFonts w:ascii="Cambria Math" w:hAnsi="Cambria Math"/>
              </w:rPr>
              <m:t>SIP</m:t>
            </m:r>
          </m:sub>
        </m:sSub>
        <m:r>
          <w:rPr>
            <w:rFonts w:ascii="Cambria Math" w:hAnsi="Cambria Math"/>
          </w:rPr>
          <m:t>=8</m:t>
        </m:r>
      </m:oMath>
      <w:r>
        <w:t xml:space="preserve"> bits denoted </w:t>
      </w:r>
      <w:proofErr w:type="gramStart"/>
      <w:r>
        <w:rPr>
          <w:rFonts w:eastAsiaTheme="minorEastAsia"/>
          <w:lang w:eastAsia="zh-CN"/>
        </w:rPr>
        <w:t>by</w:t>
      </w:r>
      <w:r>
        <w:rPr>
          <w:rFonts w:eastAsiaTheme="minorEastAsia" w:hint="eastAsia"/>
          <w:lang w:eastAsia="zh-CN"/>
        </w:rPr>
        <w:t xml:space="preserve"> </w:t>
      </w:r>
      <w:proofErr w:type="gramEnd"/>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6</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7</m:t>
            </m:r>
          </m:sub>
        </m:sSub>
        <m:r>
          <w:rPr>
            <w:rFonts w:ascii="Cambria Math" w:hAnsi="Cambria Math"/>
          </w:rPr>
          <m:t>=1, 1, 0, 0, 1, 0, 0, 0</m:t>
        </m:r>
      </m:oMath>
      <w:r>
        <w:rPr>
          <w:rFonts w:eastAsiaTheme="minorEastAsia" w:hint="eastAsia"/>
          <w:lang w:eastAsia="zh-CN"/>
        </w:rPr>
        <w:t>, as shown in the follo</w:t>
      </w:r>
      <w:r w:rsidRPr="008E2FB7">
        <w:rPr>
          <w:rFonts w:eastAsiaTheme="minorEastAsia" w:hint="eastAsia"/>
          <w:lang w:eastAsia="zh-CN"/>
        </w:rPr>
        <w:t>wing</w:t>
      </w:r>
      <w:r w:rsidR="008E2FB7" w:rsidRPr="008E2FB7">
        <w:rPr>
          <w:rFonts w:eastAsiaTheme="minorEastAsia" w:hint="eastAsia"/>
          <w:lang w:eastAsia="zh-CN"/>
        </w:rPr>
        <w:t xml:space="preserve"> </w:t>
      </w:r>
      <w:r w:rsidR="008E2FB7" w:rsidRPr="008E2FB7">
        <w:rPr>
          <w:rFonts w:eastAsiaTheme="minorEastAsia"/>
          <w:lang w:eastAsia="zh-CN"/>
        </w:rPr>
        <w:fldChar w:fldCharType="begin"/>
      </w:r>
      <w:r w:rsidR="008E2FB7" w:rsidRPr="008E2FB7">
        <w:rPr>
          <w:rFonts w:eastAsiaTheme="minorEastAsia"/>
          <w:lang w:eastAsia="zh-CN"/>
        </w:rPr>
        <w:instrText xml:space="preserve"> </w:instrText>
      </w:r>
      <w:r w:rsidR="008E2FB7" w:rsidRPr="008E2FB7">
        <w:rPr>
          <w:rFonts w:eastAsiaTheme="minorEastAsia" w:hint="eastAsia"/>
          <w:lang w:eastAsia="zh-CN"/>
        </w:rPr>
        <w:instrText>REF _Ref210029883 \h</w:instrText>
      </w:r>
      <w:r w:rsidR="008E2FB7" w:rsidRPr="008E2FB7">
        <w:rPr>
          <w:rFonts w:eastAsiaTheme="minorEastAsia"/>
          <w:lang w:eastAsia="zh-CN"/>
        </w:rPr>
        <w:instrText xml:space="preserve">  \* MERGEFORMAT </w:instrText>
      </w:r>
      <w:r w:rsidR="008E2FB7" w:rsidRPr="008E2FB7">
        <w:rPr>
          <w:rFonts w:eastAsiaTheme="minorEastAsia"/>
          <w:lang w:eastAsia="zh-CN"/>
        </w:rPr>
      </w:r>
      <w:r w:rsidR="008E2FB7" w:rsidRPr="008E2FB7">
        <w:rPr>
          <w:rFonts w:eastAsiaTheme="minorEastAsia"/>
          <w:lang w:eastAsia="zh-CN"/>
        </w:rPr>
        <w:fldChar w:fldCharType="separate"/>
      </w:r>
      <w:r w:rsidR="000A3ABA" w:rsidRPr="00FC5A3A">
        <w:rPr>
          <w:lang w:eastAsia="zh-CN"/>
        </w:rPr>
        <w:t xml:space="preserve">Figure </w:t>
      </w:r>
      <w:r w:rsidR="000A3ABA" w:rsidRPr="00FC5A3A">
        <w:rPr>
          <w:noProof/>
          <w:lang w:eastAsia="zh-CN"/>
        </w:rPr>
        <w:t>11</w:t>
      </w:r>
      <w:r w:rsidR="008E2FB7" w:rsidRPr="008E2FB7">
        <w:rPr>
          <w:rFonts w:eastAsiaTheme="minorEastAsia"/>
          <w:lang w:eastAsia="zh-CN"/>
        </w:rPr>
        <w:fldChar w:fldCharType="end"/>
      </w:r>
      <w:r w:rsidRPr="008E2FB7">
        <w:rPr>
          <w:rFonts w:eastAsiaTheme="minorEastAsia" w:hint="eastAsia"/>
          <w:lang w:eastAsia="zh-CN"/>
        </w:rPr>
        <w:t xml:space="preserve">. </w:t>
      </w:r>
    </w:p>
    <w:p w14:paraId="3BD61347" w14:textId="77777777" w:rsidR="00AD0F1C" w:rsidRDefault="00AD0F1C" w:rsidP="00AD0F1C">
      <w:pPr>
        <w:jc w:val="center"/>
        <w:rPr>
          <w:rFonts w:eastAsiaTheme="minorEastAsia"/>
          <w:lang w:eastAsia="zh-CN"/>
        </w:rPr>
      </w:pPr>
      <w:r>
        <w:rPr>
          <w:rFonts w:eastAsiaTheme="minorEastAsia"/>
          <w:noProof/>
          <w:lang w:val="en-US" w:eastAsia="zh-CN"/>
        </w:rPr>
        <w:drawing>
          <wp:inline distT="0" distB="0" distL="0" distR="0" wp14:anchorId="057E2AC5" wp14:editId="543B7B57">
            <wp:extent cx="5486400" cy="1529715"/>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2"/>
                    <a:stretch>
                      <a:fillRect/>
                    </a:stretch>
                  </pic:blipFill>
                  <pic:spPr>
                    <a:xfrm>
                      <a:off x="0" y="0"/>
                      <a:ext cx="5486400" cy="1529715"/>
                    </a:xfrm>
                    <a:prstGeom prst="rect">
                      <a:avLst/>
                    </a:prstGeom>
                  </pic:spPr>
                </pic:pic>
              </a:graphicData>
            </a:graphic>
          </wp:inline>
        </w:drawing>
      </w:r>
    </w:p>
    <w:p w14:paraId="1EAE5E0A" w14:textId="335F0BEB" w:rsidR="00AD0F1C" w:rsidRDefault="00AD0F1C" w:rsidP="00AD0F1C">
      <w:pPr>
        <w:pStyle w:val="ab"/>
        <w:jc w:val="center"/>
        <w:rPr>
          <w:rFonts w:eastAsiaTheme="minorEastAsia"/>
          <w:b w:val="0"/>
          <w:lang w:eastAsia="zh-CN"/>
        </w:rPr>
      </w:pPr>
      <w:bookmarkStart w:id="201" w:name="_Ref210029883"/>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0A3ABA">
        <w:rPr>
          <w:b w:val="0"/>
          <w:noProof/>
          <w:lang w:eastAsia="zh-CN"/>
        </w:rPr>
        <w:t>11</w:t>
      </w:r>
      <w:r>
        <w:rPr>
          <w:bCs w:val="0"/>
          <w:lang w:eastAsia="zh-CN"/>
        </w:rPr>
        <w:fldChar w:fldCharType="end"/>
      </w:r>
      <w:bookmarkEnd w:id="201"/>
      <w:r>
        <w:rPr>
          <w:b w:val="0"/>
          <w:lang w:eastAsia="zh-CN"/>
        </w:rPr>
        <w:t>: R-TAS</w:t>
      </w:r>
      <w:r>
        <w:rPr>
          <w:rFonts w:eastAsiaTheme="minorEastAsia" w:hint="eastAsia"/>
          <w:b w:val="0"/>
          <w:lang w:eastAsia="zh-CN"/>
        </w:rPr>
        <w:t xml:space="preserve"> SIP defined in Rel-19 A-IoT</w:t>
      </w:r>
    </w:p>
    <w:p w14:paraId="225A77E8" w14:textId="77777777" w:rsidR="00AD0F1C" w:rsidRDefault="00AD0F1C" w:rsidP="00FC5A3A">
      <w:pPr>
        <w:spacing w:after="120"/>
        <w:jc w:val="both"/>
        <w:rPr>
          <w:rFonts w:eastAsiaTheme="minorEastAsia"/>
          <w:lang w:eastAsia="zh-CN"/>
        </w:rPr>
      </w:pPr>
      <w:r>
        <w:rPr>
          <w:rFonts w:eastAsia="等线" w:hint="eastAsia"/>
          <w:lang w:eastAsia="zh-CN"/>
        </w:rPr>
        <w:lastRenderedPageBreak/>
        <w:t>As mentioned in Rel-20 A-</w:t>
      </w:r>
      <w:proofErr w:type="spellStart"/>
      <w:r>
        <w:rPr>
          <w:rFonts w:eastAsia="等线" w:hint="eastAsia"/>
          <w:lang w:eastAsia="zh-CN"/>
        </w:rPr>
        <w:t>IoT</w:t>
      </w:r>
      <w:proofErr w:type="spellEnd"/>
      <w:r>
        <w:rPr>
          <w:rFonts w:eastAsia="等线" w:hint="eastAsia"/>
          <w:lang w:eastAsia="zh-CN"/>
        </w:rPr>
        <w:t xml:space="preserve"> SID</w:t>
      </w:r>
      <w:r>
        <w:rPr>
          <w:rFonts w:eastAsia="等线"/>
          <w:lang w:eastAsia="zh-CN"/>
        </w:rPr>
        <w:t xml:space="preserve"> </w:t>
      </w:r>
      <w:r>
        <w:rPr>
          <w:rFonts w:eastAsia="等线"/>
          <w:lang w:eastAsia="zh-CN"/>
        </w:rPr>
        <w:fldChar w:fldCharType="begin"/>
      </w:r>
      <w:r>
        <w:rPr>
          <w:rFonts w:eastAsia="等线"/>
          <w:lang w:eastAsia="zh-CN"/>
        </w:rPr>
        <w:instrText xml:space="preserve"> REF _Ref157435508 \r \h </w:instrText>
      </w:r>
      <w:r>
        <w:rPr>
          <w:rFonts w:eastAsia="等线"/>
          <w:lang w:eastAsia="zh-CN"/>
        </w:rPr>
      </w:r>
      <w:r>
        <w:rPr>
          <w:rFonts w:eastAsia="等线"/>
          <w:lang w:eastAsia="zh-CN"/>
        </w:rPr>
        <w:fldChar w:fldCharType="separate"/>
      </w:r>
      <w:r w:rsidR="000A3ABA">
        <w:rPr>
          <w:rFonts w:eastAsia="等线"/>
          <w:lang w:eastAsia="zh-CN"/>
        </w:rPr>
        <w:t>[1]</w:t>
      </w:r>
      <w:r>
        <w:rPr>
          <w:rFonts w:eastAsia="等线"/>
          <w:lang w:eastAsia="zh-CN"/>
        </w:rPr>
        <w:fldChar w:fldCharType="end"/>
      </w:r>
      <w:r>
        <w:rPr>
          <w:rFonts w:eastAsia="等线" w:hint="eastAsia"/>
          <w:lang w:eastAsia="zh-CN"/>
        </w:rPr>
        <w:t xml:space="preserve">, </w:t>
      </w:r>
      <w:r>
        <w:rPr>
          <w:rFonts w:eastAsia="等线"/>
        </w:rPr>
        <w:t xml:space="preserve">necessary and feasible changes to the Rel-19 air interface </w:t>
      </w:r>
      <w:r>
        <w:rPr>
          <w:rFonts w:eastAsia="等线" w:hint="eastAsia"/>
          <w:lang w:eastAsia="zh-CN"/>
        </w:rPr>
        <w:t xml:space="preserve">should be studied </w:t>
      </w:r>
      <w:r>
        <w:rPr>
          <w:rFonts w:eastAsia="等线"/>
        </w:rPr>
        <w:t xml:space="preserve">to support the </w:t>
      </w:r>
      <w:r>
        <w:rPr>
          <w:rFonts w:eastAsia="等线" w:hint="eastAsia"/>
          <w:lang w:eastAsia="zh-CN"/>
        </w:rPr>
        <w:t>outdoor</w:t>
      </w:r>
      <w:r>
        <w:rPr>
          <w:rFonts w:eastAsia="等线"/>
        </w:rPr>
        <w:t xml:space="preserve"> scenarios</w:t>
      </w:r>
      <w:r>
        <w:rPr>
          <w:rFonts w:eastAsia="等线" w:hint="eastAsia"/>
          <w:lang w:eastAsia="zh-CN"/>
        </w:rPr>
        <w:t xml:space="preserve">. </w:t>
      </w:r>
      <w:r>
        <w:rPr>
          <w:rFonts w:eastAsiaTheme="minorEastAsia" w:hint="eastAsia"/>
          <w:lang w:eastAsia="zh-CN"/>
        </w:rPr>
        <w:t xml:space="preserve">In order to </w:t>
      </w:r>
      <w:r>
        <w:rPr>
          <w:rFonts w:eastAsiaTheme="minorEastAsia"/>
          <w:lang w:eastAsia="zh-CN"/>
        </w:rPr>
        <w:t>determine</w:t>
      </w:r>
      <w:r>
        <w:rPr>
          <w:rFonts w:eastAsiaTheme="minorEastAsia" w:hint="eastAsia"/>
          <w:lang w:eastAsia="zh-CN"/>
        </w:rPr>
        <w:t xml:space="preserve"> whether </w:t>
      </w:r>
      <w:r>
        <w:rPr>
          <w:rFonts w:eastAsiaTheme="minorEastAsia"/>
          <w:lang w:eastAsia="zh-CN"/>
        </w:rPr>
        <w:t>R-TAS SIP defined in Rel-19 A-IoT</w:t>
      </w:r>
      <w:r>
        <w:rPr>
          <w:rFonts w:eastAsiaTheme="minorEastAsia" w:hint="eastAsia"/>
          <w:lang w:eastAsia="zh-CN"/>
        </w:rPr>
        <w:t xml:space="preserve"> can </w:t>
      </w:r>
      <w:r>
        <w:rPr>
          <w:rFonts w:eastAsiaTheme="minorEastAsia"/>
          <w:lang w:eastAsia="zh-CN"/>
        </w:rPr>
        <w:t>fulfil</w:t>
      </w:r>
      <w:r>
        <w:rPr>
          <w:rFonts w:eastAsiaTheme="minorEastAsia" w:hint="eastAsia"/>
          <w:lang w:eastAsia="zh-CN"/>
        </w:rPr>
        <w:t xml:space="preserve"> the detection requirements in Rel-20 outdoor scenarios, the performance of R-TAS SIP is evaluated with the fixed signal pattern of</w:t>
      </w:r>
      <w:r>
        <w:t xml:space="preserve"> </w:t>
      </w:r>
      <m:oMath>
        <m:r>
          <m:rPr>
            <m:sty m:val="p"/>
          </m:rPr>
          <w:rPr>
            <w:rFonts w:ascii="Cambria Math" w:hAnsi="Cambria Math"/>
          </w:rPr>
          <m:t>{</m:t>
        </m:r>
        <m:r>
          <w:rPr>
            <w:rFonts w:ascii="Cambria Math" w:hAnsi="Cambria Math"/>
          </w:rPr>
          <m:t>1, 1, 0, 0, 1, 0, 0, 0}</m:t>
        </m:r>
      </m:oMath>
      <w:r>
        <w:rPr>
          <w:rFonts w:eastAsiaTheme="minorEastAsia" w:hint="eastAsia"/>
          <w:lang w:eastAsia="zh-CN"/>
        </w:rPr>
        <w:t xml:space="preserve"> and various signal lengths.</w:t>
      </w:r>
    </w:p>
    <w:p w14:paraId="03B6C3B2" w14:textId="76AFC23D" w:rsidR="00AD0F1C" w:rsidRDefault="00AD0F1C" w:rsidP="00FC5A3A">
      <w:pPr>
        <w:spacing w:after="120"/>
        <w:jc w:val="both"/>
        <w:rPr>
          <w:rFonts w:eastAsiaTheme="minorEastAsia"/>
          <w:lang w:eastAsia="zh-CN"/>
        </w:rPr>
      </w:pPr>
      <w:r>
        <w:rPr>
          <w:rFonts w:eastAsia="等线"/>
          <w:lang w:eastAsia="zh-CN"/>
        </w:rPr>
        <w:t xml:space="preserve">Similar to that in </w:t>
      </w:r>
      <w:r>
        <w:rPr>
          <w:rFonts w:eastAsia="等线" w:hint="eastAsia"/>
          <w:lang w:eastAsia="zh-CN"/>
        </w:rPr>
        <w:t>Rel-19 A-IoT, MDR (</w:t>
      </w:r>
      <w:r>
        <w:rPr>
          <w:rFonts w:ascii="Times" w:eastAsia="Batang" w:hAnsi="Times"/>
        </w:rPr>
        <w:t>Miss-</w:t>
      </w:r>
      <w:r>
        <w:rPr>
          <w:rFonts w:ascii="Times" w:eastAsiaTheme="minorEastAsia" w:hAnsi="Times" w:hint="eastAsia"/>
          <w:lang w:eastAsia="zh-CN"/>
        </w:rPr>
        <w:t>D</w:t>
      </w:r>
      <w:r>
        <w:rPr>
          <w:rFonts w:ascii="Times" w:eastAsia="Batang" w:hAnsi="Times"/>
        </w:rPr>
        <w:t xml:space="preserve">etection </w:t>
      </w:r>
      <w:r>
        <w:rPr>
          <w:rFonts w:ascii="Times" w:eastAsiaTheme="minorEastAsia" w:hAnsi="Times" w:hint="eastAsia"/>
          <w:lang w:eastAsia="zh-CN"/>
        </w:rPr>
        <w:t>R</w:t>
      </w:r>
      <w:r>
        <w:rPr>
          <w:rFonts w:ascii="Times" w:eastAsia="Batang" w:hAnsi="Times"/>
        </w:rPr>
        <w:t>atio</w:t>
      </w:r>
      <w:r>
        <w:rPr>
          <w:rFonts w:eastAsia="等线" w:hint="eastAsia"/>
          <w:lang w:eastAsia="zh-CN"/>
        </w:rPr>
        <w:t>) and FAR (</w:t>
      </w:r>
      <w:r>
        <w:rPr>
          <w:rFonts w:ascii="Times" w:eastAsiaTheme="minorEastAsia" w:hAnsi="Times" w:hint="eastAsia"/>
          <w:lang w:eastAsia="zh-CN"/>
        </w:rPr>
        <w:t>F</w:t>
      </w:r>
      <w:r>
        <w:rPr>
          <w:rFonts w:ascii="Times" w:eastAsia="Batang" w:hAnsi="Times"/>
        </w:rPr>
        <w:t>alse-</w:t>
      </w:r>
      <w:r>
        <w:rPr>
          <w:rFonts w:ascii="Times" w:eastAsiaTheme="minorEastAsia" w:hAnsi="Times" w:hint="eastAsia"/>
          <w:lang w:eastAsia="zh-CN"/>
        </w:rPr>
        <w:t>A</w:t>
      </w:r>
      <w:r>
        <w:rPr>
          <w:rFonts w:ascii="Times" w:eastAsia="Batang" w:hAnsi="Times"/>
        </w:rPr>
        <w:t xml:space="preserve">larm </w:t>
      </w:r>
      <w:r>
        <w:rPr>
          <w:rFonts w:ascii="Times" w:eastAsiaTheme="minorEastAsia" w:hAnsi="Times" w:hint="eastAsia"/>
          <w:lang w:eastAsia="zh-CN"/>
        </w:rPr>
        <w:t>R</w:t>
      </w:r>
      <w:r>
        <w:rPr>
          <w:rFonts w:ascii="Times" w:eastAsia="Batang" w:hAnsi="Times"/>
        </w:rPr>
        <w:t>atio</w:t>
      </w:r>
      <w:r>
        <w:rPr>
          <w:rFonts w:eastAsia="等线" w:hint="eastAsia"/>
          <w:lang w:eastAsia="zh-CN"/>
        </w:rPr>
        <w:t xml:space="preserve">) are </w:t>
      </w:r>
      <w:r>
        <w:rPr>
          <w:rFonts w:eastAsia="等线"/>
          <w:lang w:eastAsia="zh-CN"/>
        </w:rPr>
        <w:t>used</w:t>
      </w:r>
      <w:r>
        <w:rPr>
          <w:rFonts w:eastAsia="等线" w:hint="eastAsia"/>
          <w:lang w:eastAsia="zh-CN"/>
        </w:rPr>
        <w:t xml:space="preserve"> as the metrics of performance evaluation of SIP. </w:t>
      </w:r>
      <w:r>
        <w:rPr>
          <w:rFonts w:eastAsia="等线"/>
          <w:lang w:eastAsia="zh-CN"/>
        </w:rPr>
        <w:t>MDR refers to the probability that SIP is not detected when it was actually transmitted</w:t>
      </w:r>
      <w:r>
        <w:rPr>
          <w:rFonts w:eastAsia="等线" w:hint="eastAsia"/>
          <w:lang w:eastAsia="zh-CN"/>
        </w:rPr>
        <w:t xml:space="preserve">. </w:t>
      </w:r>
      <w:r>
        <w:rPr>
          <w:rFonts w:eastAsia="等线"/>
          <w:lang w:eastAsia="zh-CN"/>
        </w:rPr>
        <w:t xml:space="preserve">FAR </w:t>
      </w:r>
      <w:r>
        <w:rPr>
          <w:rFonts w:eastAsia="等线" w:hint="eastAsia"/>
          <w:lang w:eastAsia="zh-CN"/>
        </w:rPr>
        <w:t xml:space="preserve">refers to the </w:t>
      </w:r>
      <w:r>
        <w:rPr>
          <w:rFonts w:eastAsia="等线"/>
          <w:lang w:eastAsia="zh-CN"/>
        </w:rPr>
        <w:t>probability that the receiver incorrectly detects SIP when SIP was not transmitted</w:t>
      </w:r>
      <w:r>
        <w:rPr>
          <w:rFonts w:eastAsia="等线" w:hint="eastAsia"/>
          <w:lang w:eastAsia="zh-CN"/>
        </w:rPr>
        <w:t xml:space="preserve">. </w:t>
      </w:r>
      <w:r>
        <w:rPr>
          <w:rFonts w:eastAsiaTheme="minorEastAsia" w:hint="eastAsia"/>
          <w:lang w:eastAsia="zh-CN"/>
        </w:rPr>
        <w:t>According to the performance evaluation results s</w:t>
      </w:r>
      <w:r w:rsidRPr="008E2FB7">
        <w:rPr>
          <w:rFonts w:eastAsiaTheme="minorEastAsia" w:hint="eastAsia"/>
          <w:lang w:eastAsia="zh-CN"/>
        </w:rPr>
        <w:t xml:space="preserve">hown in </w:t>
      </w:r>
      <w:r w:rsidR="008E2FB7" w:rsidRPr="008E2FB7">
        <w:rPr>
          <w:rFonts w:eastAsiaTheme="minorEastAsia"/>
          <w:lang w:eastAsia="zh-CN"/>
        </w:rPr>
        <w:fldChar w:fldCharType="begin"/>
      </w:r>
      <w:r w:rsidR="008E2FB7" w:rsidRPr="008E2FB7">
        <w:rPr>
          <w:rFonts w:eastAsiaTheme="minorEastAsia"/>
          <w:lang w:eastAsia="zh-CN"/>
        </w:rPr>
        <w:instrText xml:space="preserve"> </w:instrText>
      </w:r>
      <w:r w:rsidR="008E2FB7" w:rsidRPr="008E2FB7">
        <w:rPr>
          <w:rFonts w:eastAsiaTheme="minorEastAsia" w:hint="eastAsia"/>
          <w:lang w:eastAsia="zh-CN"/>
        </w:rPr>
        <w:instrText>REF _Ref210029913 \h</w:instrText>
      </w:r>
      <w:r w:rsidR="008E2FB7" w:rsidRPr="008E2FB7">
        <w:rPr>
          <w:rFonts w:eastAsiaTheme="minorEastAsia"/>
          <w:lang w:eastAsia="zh-CN"/>
        </w:rPr>
        <w:instrText xml:space="preserve">  \* MERGEFORMAT </w:instrText>
      </w:r>
      <w:r w:rsidR="008E2FB7" w:rsidRPr="008E2FB7">
        <w:rPr>
          <w:rFonts w:eastAsiaTheme="minorEastAsia"/>
          <w:lang w:eastAsia="zh-CN"/>
        </w:rPr>
      </w:r>
      <w:r w:rsidR="008E2FB7" w:rsidRPr="008E2FB7">
        <w:rPr>
          <w:rFonts w:eastAsiaTheme="minorEastAsia"/>
          <w:lang w:eastAsia="zh-CN"/>
        </w:rPr>
        <w:fldChar w:fldCharType="separate"/>
      </w:r>
      <w:r w:rsidR="000A3ABA" w:rsidRPr="00FC5A3A">
        <w:rPr>
          <w:lang w:eastAsia="zh-CN"/>
        </w:rPr>
        <w:t xml:space="preserve">Figure </w:t>
      </w:r>
      <w:r w:rsidR="000A3ABA" w:rsidRPr="00FC5A3A">
        <w:rPr>
          <w:noProof/>
          <w:lang w:eastAsia="zh-CN"/>
        </w:rPr>
        <w:t>12</w:t>
      </w:r>
      <w:r w:rsidR="008E2FB7" w:rsidRPr="008E2FB7">
        <w:rPr>
          <w:rFonts w:eastAsiaTheme="minorEastAsia"/>
          <w:lang w:eastAsia="zh-CN"/>
        </w:rPr>
        <w:fldChar w:fldCharType="end"/>
      </w:r>
      <w:r w:rsidR="008E2FB7" w:rsidRPr="008E2FB7">
        <w:rPr>
          <w:rFonts w:eastAsiaTheme="minorEastAsia" w:hint="eastAsia"/>
          <w:lang w:eastAsia="zh-CN"/>
        </w:rPr>
        <w:t xml:space="preserve"> </w:t>
      </w:r>
      <w:r w:rsidRPr="008E2FB7">
        <w:rPr>
          <w:rFonts w:eastAsiaTheme="minorEastAsia" w:hint="eastAsia"/>
          <w:lang w:eastAsia="zh-CN"/>
        </w:rPr>
        <w:t>and</w:t>
      </w:r>
      <w:r w:rsidR="008E2FB7" w:rsidRPr="008E2FB7">
        <w:rPr>
          <w:rFonts w:eastAsiaTheme="minorEastAsia" w:hint="eastAsia"/>
          <w:lang w:eastAsia="zh-CN"/>
        </w:rPr>
        <w:t xml:space="preserve"> </w:t>
      </w:r>
      <w:r w:rsidR="008E2FB7" w:rsidRPr="008E2FB7">
        <w:rPr>
          <w:rFonts w:eastAsiaTheme="minorEastAsia"/>
          <w:lang w:eastAsia="zh-CN"/>
        </w:rPr>
        <w:fldChar w:fldCharType="begin"/>
      </w:r>
      <w:r w:rsidR="008E2FB7" w:rsidRPr="008E2FB7">
        <w:rPr>
          <w:rFonts w:eastAsiaTheme="minorEastAsia"/>
          <w:lang w:eastAsia="zh-CN"/>
        </w:rPr>
        <w:instrText xml:space="preserve"> </w:instrText>
      </w:r>
      <w:r w:rsidR="008E2FB7" w:rsidRPr="008E2FB7">
        <w:rPr>
          <w:rFonts w:eastAsiaTheme="minorEastAsia" w:hint="eastAsia"/>
          <w:lang w:eastAsia="zh-CN"/>
        </w:rPr>
        <w:instrText>REF _Ref210029927 \h</w:instrText>
      </w:r>
      <w:r w:rsidR="008E2FB7" w:rsidRPr="008E2FB7">
        <w:rPr>
          <w:rFonts w:eastAsiaTheme="minorEastAsia"/>
          <w:lang w:eastAsia="zh-CN"/>
        </w:rPr>
        <w:instrText xml:space="preserve">  \* MERGEFORMAT </w:instrText>
      </w:r>
      <w:r w:rsidR="008E2FB7" w:rsidRPr="008E2FB7">
        <w:rPr>
          <w:rFonts w:eastAsiaTheme="minorEastAsia"/>
          <w:lang w:eastAsia="zh-CN"/>
        </w:rPr>
      </w:r>
      <w:r w:rsidR="008E2FB7" w:rsidRPr="008E2FB7">
        <w:rPr>
          <w:rFonts w:eastAsiaTheme="minorEastAsia"/>
          <w:lang w:eastAsia="zh-CN"/>
        </w:rPr>
        <w:fldChar w:fldCharType="separate"/>
      </w:r>
      <w:r w:rsidR="000A3ABA" w:rsidRPr="00FC5A3A">
        <w:rPr>
          <w:lang w:eastAsia="zh-CN"/>
        </w:rPr>
        <w:t xml:space="preserve">Figure </w:t>
      </w:r>
      <w:r w:rsidR="000A3ABA" w:rsidRPr="00FC5A3A">
        <w:rPr>
          <w:noProof/>
          <w:lang w:eastAsia="zh-CN"/>
        </w:rPr>
        <w:t>13</w:t>
      </w:r>
      <w:r w:rsidR="008E2FB7" w:rsidRPr="008E2FB7">
        <w:rPr>
          <w:rFonts w:eastAsiaTheme="minorEastAsia"/>
          <w:lang w:eastAsia="zh-CN"/>
        </w:rPr>
        <w:fldChar w:fldCharType="end"/>
      </w:r>
      <w:r w:rsidRPr="008E2FB7">
        <w:rPr>
          <w:rFonts w:eastAsiaTheme="minorEastAsia" w:hint="eastAsia"/>
          <w:lang w:eastAsia="zh-CN"/>
        </w:rPr>
        <w:t>, R-T</w:t>
      </w:r>
      <w:r>
        <w:rPr>
          <w:rFonts w:eastAsiaTheme="minorEastAsia" w:hint="eastAsia"/>
          <w:lang w:eastAsia="zh-CN"/>
        </w:rPr>
        <w:t xml:space="preserve">AS SIP defined in Rel-19 A-IoT can </w:t>
      </w:r>
      <w:r>
        <w:rPr>
          <w:rFonts w:eastAsiaTheme="minorEastAsia"/>
          <w:lang w:eastAsia="zh-CN"/>
        </w:rPr>
        <w:t>satisfy the</w:t>
      </w:r>
      <w:r>
        <w:rPr>
          <w:rFonts w:eastAsiaTheme="minorEastAsia" w:hint="eastAsia"/>
          <w:lang w:eastAsia="zh-CN"/>
        </w:rPr>
        <w:t xml:space="preserve"> detection</w:t>
      </w:r>
      <w:r>
        <w:rPr>
          <w:rFonts w:eastAsiaTheme="minorEastAsia"/>
          <w:lang w:eastAsia="zh-CN"/>
        </w:rPr>
        <w:t xml:space="preserve"> performance</w:t>
      </w:r>
      <w:r>
        <w:rPr>
          <w:rFonts w:eastAsiaTheme="minorEastAsia" w:hint="eastAsia"/>
          <w:lang w:eastAsia="zh-CN"/>
        </w:rPr>
        <w:t xml:space="preserve"> requirements of </w:t>
      </w:r>
      <w:r>
        <w:rPr>
          <w:rFonts w:ascii="Times" w:eastAsia="Batang" w:hAnsi="Times"/>
          <w:szCs w:val="24"/>
          <w:lang w:eastAsia="zh-CN"/>
        </w:rPr>
        <w:t xml:space="preserve">target MDR of 10% for </w:t>
      </w:r>
      <w:r>
        <w:rPr>
          <w:rFonts w:ascii="Times" w:eastAsiaTheme="minorEastAsia" w:hAnsi="Times" w:hint="eastAsia"/>
          <w:szCs w:val="24"/>
          <w:lang w:eastAsia="zh-CN"/>
        </w:rPr>
        <w:t>the</w:t>
      </w:r>
      <w:r>
        <w:rPr>
          <w:rFonts w:ascii="Times" w:eastAsia="Batang" w:hAnsi="Times"/>
          <w:szCs w:val="24"/>
          <w:lang w:eastAsia="zh-CN"/>
        </w:rPr>
        <w:t xml:space="preserve"> FAR up to 1%</w:t>
      </w:r>
      <w:r>
        <w:rPr>
          <w:rFonts w:ascii="Times" w:eastAsiaTheme="minorEastAsia" w:hAnsi="Times" w:hint="eastAsia"/>
          <w:szCs w:val="24"/>
          <w:lang w:eastAsia="zh-CN"/>
        </w:rPr>
        <w:t xml:space="preserve"> </w:t>
      </w:r>
      <w:r>
        <w:rPr>
          <w:rFonts w:eastAsia="等线"/>
        </w:rPr>
        <w:t>in outdoor scenarios</w:t>
      </w:r>
      <w:r>
        <w:t xml:space="preserve"> </w:t>
      </w:r>
      <w:r>
        <w:rPr>
          <w:rFonts w:eastAsia="等线"/>
        </w:rPr>
        <w:t>for Rel-20 A-IoT</w:t>
      </w:r>
      <w:r>
        <w:rPr>
          <w:rFonts w:eastAsia="等线" w:hint="eastAsia"/>
          <w:lang w:eastAsia="zh-CN"/>
        </w:rPr>
        <w:t>.</w:t>
      </w:r>
      <w:r>
        <w:t xml:space="preserve"> </w:t>
      </w:r>
    </w:p>
    <w:p w14:paraId="157E30EC" w14:textId="4FBB845D" w:rsidR="00AD0F1C" w:rsidRDefault="00AD0F1C" w:rsidP="00FC5A3A">
      <w:pPr>
        <w:pStyle w:val="ab"/>
        <w:spacing w:after="120"/>
        <w:rPr>
          <w:rFonts w:eastAsia="等线"/>
          <w:lang w:eastAsia="zh-CN"/>
        </w:rPr>
      </w:pPr>
      <w:r>
        <w:t xml:space="preserve">Observation </w:t>
      </w:r>
      <w:r w:rsidR="00F66893">
        <w:rPr>
          <w:rFonts w:eastAsiaTheme="minorEastAsia" w:hint="eastAsia"/>
          <w:lang w:eastAsia="zh-CN"/>
        </w:rPr>
        <w:t>12</w:t>
      </w:r>
      <w:r>
        <w:rPr>
          <w:rFonts w:eastAsiaTheme="minorEastAsia" w:hint="eastAsia"/>
          <w:lang w:eastAsia="zh-CN"/>
        </w:rPr>
        <w:t xml:space="preserve">: R-TAS SIP defined in Rel-19 A-IoT can </w:t>
      </w:r>
      <w:r>
        <w:rPr>
          <w:rFonts w:eastAsiaTheme="minorEastAsia"/>
          <w:lang w:eastAsia="zh-CN"/>
        </w:rPr>
        <w:t>satisfy the</w:t>
      </w:r>
      <w:r>
        <w:rPr>
          <w:rFonts w:eastAsiaTheme="minorEastAsia" w:hint="eastAsia"/>
          <w:lang w:eastAsia="zh-CN"/>
        </w:rPr>
        <w:t xml:space="preserve"> detection requirements of </w:t>
      </w:r>
      <w:r>
        <w:rPr>
          <w:rFonts w:ascii="Times" w:eastAsia="Batang" w:hAnsi="Times"/>
          <w:szCs w:val="24"/>
          <w:lang w:eastAsia="zh-CN"/>
        </w:rPr>
        <w:t xml:space="preserve">target MDR of 10% for </w:t>
      </w:r>
      <w:r>
        <w:rPr>
          <w:rFonts w:ascii="Times" w:eastAsiaTheme="minorEastAsia" w:hAnsi="Times" w:hint="eastAsia"/>
          <w:szCs w:val="24"/>
          <w:lang w:eastAsia="zh-CN"/>
        </w:rPr>
        <w:t>the</w:t>
      </w:r>
      <w:r>
        <w:rPr>
          <w:rFonts w:ascii="Times" w:eastAsia="Batang" w:hAnsi="Times"/>
          <w:szCs w:val="24"/>
          <w:lang w:eastAsia="zh-CN"/>
        </w:rPr>
        <w:t xml:space="preserve"> FAR up to 1%</w:t>
      </w:r>
      <w:r>
        <w:rPr>
          <w:rFonts w:ascii="Times" w:eastAsiaTheme="minorEastAsia" w:hAnsi="Times" w:hint="eastAsia"/>
          <w:szCs w:val="24"/>
          <w:lang w:eastAsia="zh-CN"/>
        </w:rPr>
        <w:t xml:space="preserve"> </w:t>
      </w:r>
      <w:r>
        <w:rPr>
          <w:rFonts w:eastAsia="等线"/>
        </w:rPr>
        <w:t>in outdoor scenarios</w:t>
      </w:r>
      <w:r>
        <w:rPr>
          <w:rFonts w:eastAsia="等线" w:hint="eastAsia"/>
          <w:lang w:eastAsia="zh-CN"/>
        </w:rPr>
        <w:t>.</w:t>
      </w:r>
    </w:p>
    <w:p w14:paraId="25279C7C" w14:textId="77777777" w:rsidR="00AD0F1C" w:rsidRDefault="00AD0F1C" w:rsidP="00FC5A3A">
      <w:pPr>
        <w:spacing w:after="120"/>
        <w:jc w:val="both"/>
        <w:rPr>
          <w:rFonts w:eastAsiaTheme="minorEastAsia"/>
          <w:b/>
          <w:lang w:eastAsia="zh-CN"/>
        </w:rPr>
      </w:pPr>
      <w:r>
        <w:rPr>
          <w:rFonts w:eastAsiaTheme="minorEastAsia" w:hint="eastAsia"/>
          <w:b/>
          <w:lang w:eastAsia="zh-CN"/>
        </w:rPr>
        <w:t>Proposal 26: R-TAS SIP defined in Rel-19 A-IoT can be reused in outdoor scenarios for Rel-20 A-IoT.</w:t>
      </w:r>
    </w:p>
    <w:p w14:paraId="7BAB1736" w14:textId="77777777" w:rsidR="00AD0F1C" w:rsidRDefault="00AD0F1C" w:rsidP="00AD0F1C">
      <w:pPr>
        <w:ind w:firstLine="420"/>
        <w:jc w:val="center"/>
      </w:pPr>
      <w:r>
        <w:rPr>
          <w:noProof/>
          <w:lang w:val="en-US" w:eastAsia="zh-CN"/>
        </w:rPr>
        <w:drawing>
          <wp:inline distT="0" distB="0" distL="114300" distR="114300" wp14:anchorId="08F7A628" wp14:editId="1FADEF13">
            <wp:extent cx="3536950" cy="2818130"/>
            <wp:effectExtent l="0" t="0" r="6350" b="127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pic:cNvPicPr>
                      <a:picLocks noChangeAspect="1"/>
                    </pic:cNvPicPr>
                  </pic:nvPicPr>
                  <pic:blipFill>
                    <a:blip r:embed="rId23"/>
                    <a:stretch>
                      <a:fillRect/>
                    </a:stretch>
                  </pic:blipFill>
                  <pic:spPr>
                    <a:xfrm>
                      <a:off x="0" y="0"/>
                      <a:ext cx="3536386" cy="2818277"/>
                    </a:xfrm>
                    <a:prstGeom prst="rect">
                      <a:avLst/>
                    </a:prstGeom>
                    <a:noFill/>
                    <a:ln>
                      <a:noFill/>
                    </a:ln>
                  </pic:spPr>
                </pic:pic>
              </a:graphicData>
            </a:graphic>
          </wp:inline>
        </w:drawing>
      </w:r>
    </w:p>
    <w:p w14:paraId="6DA66E79" w14:textId="67D1B455" w:rsidR="00AD0F1C" w:rsidRDefault="00AD0F1C" w:rsidP="00AD0F1C">
      <w:pPr>
        <w:pStyle w:val="ab"/>
        <w:jc w:val="center"/>
        <w:rPr>
          <w:b w:val="0"/>
          <w:lang w:eastAsia="zh-CN"/>
        </w:rPr>
      </w:pPr>
      <w:bookmarkStart w:id="202" w:name="_Ref210029913"/>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0A3ABA">
        <w:rPr>
          <w:b w:val="0"/>
          <w:noProof/>
          <w:lang w:eastAsia="zh-CN"/>
        </w:rPr>
        <w:t>12</w:t>
      </w:r>
      <w:r>
        <w:rPr>
          <w:bCs w:val="0"/>
          <w:lang w:eastAsia="zh-CN"/>
        </w:rPr>
        <w:fldChar w:fldCharType="end"/>
      </w:r>
      <w:bookmarkEnd w:id="202"/>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MD</w:t>
      </w:r>
      <w:r>
        <w:rPr>
          <w:b w:val="0"/>
          <w:lang w:eastAsia="zh-CN"/>
        </w:rPr>
        <w:t>R</w:t>
      </w:r>
      <w:r>
        <w:rPr>
          <w:rFonts w:eastAsiaTheme="minorEastAsia" w:hint="eastAsia"/>
          <w:b w:val="0"/>
          <w:lang w:eastAsia="zh-CN"/>
        </w:rPr>
        <w:t xml:space="preserve"> for different SIP lengths in outdoor scenarios</w:t>
      </w:r>
    </w:p>
    <w:p w14:paraId="24E8FB8A" w14:textId="77777777" w:rsidR="00AD0F1C" w:rsidRDefault="00AD0F1C" w:rsidP="00AD0F1C">
      <w:pPr>
        <w:ind w:firstLine="420"/>
        <w:jc w:val="center"/>
      </w:pPr>
    </w:p>
    <w:p w14:paraId="1906A00C" w14:textId="77777777" w:rsidR="00AD0F1C" w:rsidRDefault="00AD0F1C" w:rsidP="00AD0F1C">
      <w:pPr>
        <w:ind w:firstLine="420"/>
        <w:jc w:val="center"/>
        <w:rPr>
          <w:rFonts w:eastAsiaTheme="minorEastAsia"/>
          <w:lang w:eastAsia="zh-CN"/>
        </w:rPr>
      </w:pPr>
      <w:r>
        <w:rPr>
          <w:noProof/>
          <w:lang w:val="en-US" w:eastAsia="zh-CN"/>
        </w:rPr>
        <w:drawing>
          <wp:inline distT="0" distB="0" distL="114300" distR="114300" wp14:anchorId="6EB97BA0" wp14:editId="5CC88D27">
            <wp:extent cx="3575050" cy="2848610"/>
            <wp:effectExtent l="0" t="0" r="6350" b="889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pic:cNvPicPr>
                      <a:picLocks noChangeAspect="1"/>
                    </pic:cNvPicPr>
                  </pic:nvPicPr>
                  <pic:blipFill>
                    <a:blip r:embed="rId24"/>
                    <a:stretch>
                      <a:fillRect/>
                    </a:stretch>
                  </pic:blipFill>
                  <pic:spPr>
                    <a:xfrm>
                      <a:off x="0" y="0"/>
                      <a:ext cx="3574480" cy="2848637"/>
                    </a:xfrm>
                    <a:prstGeom prst="rect">
                      <a:avLst/>
                    </a:prstGeom>
                    <a:noFill/>
                    <a:ln>
                      <a:noFill/>
                    </a:ln>
                  </pic:spPr>
                </pic:pic>
              </a:graphicData>
            </a:graphic>
          </wp:inline>
        </w:drawing>
      </w:r>
    </w:p>
    <w:p w14:paraId="2E36A7B4" w14:textId="730004D5" w:rsidR="00AD0F1C" w:rsidRDefault="00AD0F1C" w:rsidP="00AD0F1C">
      <w:pPr>
        <w:pStyle w:val="ab"/>
        <w:jc w:val="center"/>
        <w:rPr>
          <w:b w:val="0"/>
          <w:lang w:eastAsia="zh-CN"/>
        </w:rPr>
      </w:pPr>
      <w:bookmarkStart w:id="203" w:name="_Ref210029927"/>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0A3ABA">
        <w:rPr>
          <w:b w:val="0"/>
          <w:noProof/>
          <w:lang w:eastAsia="zh-CN"/>
        </w:rPr>
        <w:t>13</w:t>
      </w:r>
      <w:r>
        <w:rPr>
          <w:bCs w:val="0"/>
          <w:lang w:eastAsia="zh-CN"/>
        </w:rPr>
        <w:fldChar w:fldCharType="end"/>
      </w:r>
      <w:bookmarkEnd w:id="203"/>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FAR for different SIP lengths in outdoor scenarios</w:t>
      </w:r>
    </w:p>
    <w:p w14:paraId="01CC78D7" w14:textId="77777777" w:rsidR="00AD0F1C" w:rsidRDefault="00AD0F1C" w:rsidP="00AD0F1C">
      <w:pPr>
        <w:pStyle w:val="3GPPText"/>
        <w:spacing w:afterLines="50"/>
        <w:ind w:firstLine="400"/>
        <w:jc w:val="center"/>
        <w:rPr>
          <w:rFonts w:eastAsiaTheme="minorEastAsia"/>
          <w:sz w:val="20"/>
          <w:lang w:eastAsia="zh-CN"/>
        </w:rPr>
      </w:pPr>
      <w:bookmarkStart w:id="204" w:name="_Ref210030076"/>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sidR="000A3ABA">
        <w:rPr>
          <w:noProof/>
          <w:sz w:val="20"/>
          <w:lang w:eastAsia="zh-CN"/>
        </w:rPr>
        <w:t>6</w:t>
      </w:r>
      <w:r>
        <w:rPr>
          <w:sz w:val="20"/>
          <w:lang w:eastAsia="zh-CN"/>
        </w:rPr>
        <w:fldChar w:fldCharType="end"/>
      </w:r>
      <w:bookmarkEnd w:id="204"/>
      <w:r>
        <w:rPr>
          <w:rFonts w:hint="eastAsia"/>
          <w:sz w:val="20"/>
          <w:lang w:eastAsia="zh-CN"/>
        </w:rPr>
        <w:t xml:space="preserve">: </w:t>
      </w:r>
      <w:r>
        <w:rPr>
          <w:rFonts w:eastAsiaTheme="minorEastAsia"/>
          <w:sz w:val="20"/>
          <w:lang w:eastAsia="zh-CN"/>
        </w:rPr>
        <w:t xml:space="preserve">Evaluation assumption for </w:t>
      </w:r>
      <w:r>
        <w:rPr>
          <w:rFonts w:eastAsiaTheme="minorEastAsia" w:hint="eastAsia"/>
          <w:sz w:val="20"/>
          <w:lang w:eastAsia="zh-CN"/>
        </w:rPr>
        <w:t xml:space="preserve">the R-TAS </w:t>
      </w:r>
      <w:r>
        <w:rPr>
          <w:rFonts w:eastAsiaTheme="minorEastAsia"/>
          <w:sz w:val="20"/>
          <w:lang w:eastAsia="zh-CN"/>
        </w:rPr>
        <w:t>in outdoor scenarios</w:t>
      </w:r>
    </w:p>
    <w:tbl>
      <w:tblPr>
        <w:tblStyle w:val="aff7"/>
        <w:tblW w:w="0" w:type="auto"/>
        <w:jc w:val="center"/>
        <w:tblLook w:val="04A0" w:firstRow="1" w:lastRow="0" w:firstColumn="1" w:lastColumn="0" w:noHBand="0" w:noVBand="1"/>
      </w:tblPr>
      <w:tblGrid>
        <w:gridCol w:w="2127"/>
        <w:gridCol w:w="2835"/>
      </w:tblGrid>
      <w:tr w:rsidR="00AD0F1C" w14:paraId="02F45329" w14:textId="77777777" w:rsidTr="00126C80">
        <w:trPr>
          <w:jc w:val="center"/>
        </w:trPr>
        <w:tc>
          <w:tcPr>
            <w:tcW w:w="2127" w:type="dxa"/>
            <w:shd w:val="clear" w:color="auto" w:fill="C6D9F1" w:themeFill="text2" w:themeFillTint="33"/>
          </w:tcPr>
          <w:p w14:paraId="1C44786B" w14:textId="77777777" w:rsidR="00AD0F1C" w:rsidRDefault="00AD0F1C" w:rsidP="00126C80">
            <w:pPr>
              <w:spacing w:after="0" w:line="360" w:lineRule="auto"/>
              <w:jc w:val="center"/>
              <w:rPr>
                <w:rFonts w:eastAsiaTheme="minorEastAsia"/>
                <w:lang w:eastAsia="zh-CN" w:bidi="ar"/>
              </w:rPr>
            </w:pPr>
            <w:r>
              <w:rPr>
                <w:rFonts w:hint="eastAsia"/>
                <w:b/>
              </w:rPr>
              <w:lastRenderedPageBreak/>
              <w:t>Parameters</w:t>
            </w:r>
          </w:p>
        </w:tc>
        <w:tc>
          <w:tcPr>
            <w:tcW w:w="2835" w:type="dxa"/>
            <w:shd w:val="clear" w:color="auto" w:fill="C6D9F1" w:themeFill="text2" w:themeFillTint="33"/>
          </w:tcPr>
          <w:p w14:paraId="09CC7014" w14:textId="77777777" w:rsidR="00AD0F1C" w:rsidRDefault="00AD0F1C" w:rsidP="00126C80">
            <w:pPr>
              <w:spacing w:after="0" w:line="360" w:lineRule="auto"/>
              <w:jc w:val="center"/>
              <w:rPr>
                <w:rFonts w:eastAsiaTheme="minorEastAsia"/>
                <w:lang w:eastAsia="zh-CN" w:bidi="ar"/>
              </w:rPr>
            </w:pPr>
            <w:r>
              <w:rPr>
                <w:rFonts w:hint="eastAsia"/>
                <w:b/>
              </w:rPr>
              <w:t>Value</w:t>
            </w:r>
            <w:r>
              <w:rPr>
                <w:rFonts w:eastAsiaTheme="minorEastAsia" w:hint="eastAsia"/>
                <w:b/>
                <w:lang w:eastAsia="zh-CN"/>
              </w:rPr>
              <w:t>s</w:t>
            </w:r>
          </w:p>
        </w:tc>
      </w:tr>
      <w:tr w:rsidR="00AD0F1C" w14:paraId="6EB08623" w14:textId="77777777" w:rsidTr="00126C80">
        <w:trPr>
          <w:jc w:val="center"/>
        </w:trPr>
        <w:tc>
          <w:tcPr>
            <w:tcW w:w="2127" w:type="dxa"/>
          </w:tcPr>
          <w:p w14:paraId="7226FF98" w14:textId="77777777" w:rsidR="00AD0F1C" w:rsidRDefault="00AD0F1C" w:rsidP="00126C80">
            <w:pPr>
              <w:spacing w:after="0" w:line="360" w:lineRule="auto"/>
              <w:jc w:val="both"/>
              <w:rPr>
                <w:rFonts w:eastAsiaTheme="minorEastAsia"/>
                <w:lang w:eastAsia="zh-CN" w:bidi="ar"/>
              </w:rPr>
            </w:pPr>
            <w:r>
              <w:rPr>
                <w:rFonts w:eastAsiaTheme="minorEastAsia" w:hint="eastAsia"/>
                <w:lang w:eastAsia="zh-CN" w:bidi="ar"/>
              </w:rPr>
              <w:t>Carrier frequency</w:t>
            </w:r>
          </w:p>
        </w:tc>
        <w:tc>
          <w:tcPr>
            <w:tcW w:w="2835" w:type="dxa"/>
          </w:tcPr>
          <w:p w14:paraId="5D2850CC" w14:textId="77777777" w:rsidR="00AD0F1C" w:rsidRDefault="00AD0F1C" w:rsidP="00126C80">
            <w:pPr>
              <w:widowControl w:val="0"/>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bidi="ar"/>
              </w:rPr>
              <w:t>900MHz</w:t>
            </w:r>
          </w:p>
        </w:tc>
      </w:tr>
      <w:tr w:rsidR="00AD0F1C" w14:paraId="2E491AED" w14:textId="77777777" w:rsidTr="00126C80">
        <w:trPr>
          <w:jc w:val="center"/>
        </w:trPr>
        <w:tc>
          <w:tcPr>
            <w:tcW w:w="2127" w:type="dxa"/>
          </w:tcPr>
          <w:p w14:paraId="0516D95D" w14:textId="77777777" w:rsidR="00AD0F1C" w:rsidRDefault="00AD0F1C" w:rsidP="00126C80">
            <w:pPr>
              <w:spacing w:after="0" w:line="360" w:lineRule="auto"/>
              <w:jc w:val="both"/>
              <w:rPr>
                <w:b/>
                <w:sz w:val="22"/>
              </w:rPr>
            </w:pPr>
            <w:r>
              <w:rPr>
                <w:rFonts w:hint="eastAsia"/>
              </w:rPr>
              <w:t>SCS</w:t>
            </w:r>
          </w:p>
        </w:tc>
        <w:tc>
          <w:tcPr>
            <w:tcW w:w="2835" w:type="dxa"/>
          </w:tcPr>
          <w:p w14:paraId="589D86CC" w14:textId="77777777" w:rsidR="00AD0F1C" w:rsidRDefault="00AD0F1C" w:rsidP="00126C80">
            <w:pPr>
              <w:widowControl w:val="0"/>
              <w:overflowPunct w:val="0"/>
              <w:autoSpaceDE w:val="0"/>
              <w:autoSpaceDN w:val="0"/>
              <w:adjustRightInd w:val="0"/>
              <w:spacing w:after="0" w:line="360" w:lineRule="auto"/>
              <w:jc w:val="both"/>
              <w:textAlignment w:val="baseline"/>
              <w:rPr>
                <w:b/>
                <w:sz w:val="22"/>
              </w:rPr>
            </w:pPr>
            <w:r>
              <w:rPr>
                <w:rFonts w:hint="eastAsia"/>
              </w:rPr>
              <w:t>15</w:t>
            </w:r>
            <w:r>
              <w:rPr>
                <w:rFonts w:eastAsiaTheme="minorEastAsia" w:hint="eastAsia"/>
                <w:lang w:eastAsia="zh-CN"/>
              </w:rPr>
              <w:t>K</w:t>
            </w:r>
            <w:r>
              <w:rPr>
                <w:rFonts w:hint="eastAsia"/>
              </w:rPr>
              <w:t>Hz</w:t>
            </w:r>
          </w:p>
        </w:tc>
      </w:tr>
      <w:tr w:rsidR="00AD0F1C" w14:paraId="7558C2FB" w14:textId="77777777" w:rsidTr="00126C80">
        <w:trPr>
          <w:jc w:val="center"/>
        </w:trPr>
        <w:tc>
          <w:tcPr>
            <w:tcW w:w="2127" w:type="dxa"/>
          </w:tcPr>
          <w:p w14:paraId="459AAF45" w14:textId="77777777" w:rsidR="00AD0F1C" w:rsidRDefault="00AD0F1C" w:rsidP="00126C80">
            <w:pPr>
              <w:spacing w:after="0" w:line="360" w:lineRule="auto"/>
              <w:jc w:val="both"/>
              <w:rPr>
                <w:rFonts w:eastAsiaTheme="minorEastAsia"/>
                <w:b/>
                <w:sz w:val="22"/>
                <w:lang w:eastAsia="zh-CN" w:bidi="ar"/>
              </w:rPr>
            </w:pPr>
            <w:r>
              <w:rPr>
                <w:rFonts w:hint="eastAsia"/>
              </w:rPr>
              <w:t>Bandwidth</w:t>
            </w:r>
            <w:r>
              <w:rPr>
                <w:rFonts w:eastAsiaTheme="minorEastAsia" w:hint="eastAsia"/>
                <w:lang w:eastAsia="zh-CN"/>
              </w:rPr>
              <w:t xml:space="preserve"> of SIP and PRDCH</w:t>
            </w:r>
          </w:p>
        </w:tc>
        <w:tc>
          <w:tcPr>
            <w:tcW w:w="2835" w:type="dxa"/>
          </w:tcPr>
          <w:p w14:paraId="5A42B43E" w14:textId="77777777" w:rsidR="00AD0F1C" w:rsidRDefault="00AD0F1C" w:rsidP="00126C80">
            <w:pPr>
              <w:widowControl w:val="0"/>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 xml:space="preserve">M=2: </w:t>
            </w:r>
            <w:r>
              <w:rPr>
                <w:rFonts w:hint="eastAsia"/>
              </w:rPr>
              <w:t>1 RB</w:t>
            </w:r>
          </w:p>
          <w:p w14:paraId="4C09A7FB" w14:textId="77777777" w:rsidR="00AD0F1C" w:rsidRDefault="00AD0F1C" w:rsidP="00126C80">
            <w:pPr>
              <w:widowControl w:val="0"/>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 xml:space="preserve">M=6: </w:t>
            </w:r>
            <w:r>
              <w:rPr>
                <w:rFonts w:hint="eastAsia"/>
              </w:rPr>
              <w:t>1 RB</w:t>
            </w:r>
          </w:p>
          <w:p w14:paraId="297E32E2" w14:textId="77777777" w:rsidR="00AD0F1C" w:rsidRDefault="00AD0F1C" w:rsidP="00126C80">
            <w:pPr>
              <w:widowControl w:val="0"/>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M=12: 2</w:t>
            </w:r>
            <w:r>
              <w:rPr>
                <w:rFonts w:hint="eastAsia"/>
              </w:rPr>
              <w:t xml:space="preserve"> RB</w:t>
            </w:r>
            <w:r>
              <w:rPr>
                <w:rFonts w:eastAsiaTheme="minorEastAsia" w:hint="eastAsia"/>
                <w:lang w:eastAsia="zh-CN"/>
              </w:rPr>
              <w:t>s</w:t>
            </w:r>
          </w:p>
          <w:p w14:paraId="6972D4C0" w14:textId="77777777" w:rsidR="00AD0F1C" w:rsidRDefault="00AD0F1C" w:rsidP="00126C80">
            <w:pPr>
              <w:widowControl w:val="0"/>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M=24: 3 RBs</w:t>
            </w:r>
          </w:p>
        </w:tc>
      </w:tr>
      <w:tr w:rsidR="00AD0F1C" w14:paraId="30158A61" w14:textId="77777777" w:rsidTr="00126C80">
        <w:trPr>
          <w:jc w:val="center"/>
        </w:trPr>
        <w:tc>
          <w:tcPr>
            <w:tcW w:w="2127" w:type="dxa"/>
          </w:tcPr>
          <w:p w14:paraId="693D1356" w14:textId="77777777" w:rsidR="00AD0F1C" w:rsidRDefault="00AD0F1C" w:rsidP="00126C80">
            <w:pPr>
              <w:spacing w:after="0" w:line="360" w:lineRule="auto"/>
              <w:jc w:val="both"/>
              <w:rPr>
                <w:rFonts w:eastAsiaTheme="minorEastAsia"/>
                <w:b/>
                <w:sz w:val="22"/>
                <w:lang w:eastAsia="zh-CN" w:bidi="ar"/>
              </w:rPr>
            </w:pPr>
            <w:r>
              <w:rPr>
                <w:rFonts w:hint="eastAsia"/>
              </w:rPr>
              <w:t>Sampling rate</w:t>
            </w:r>
          </w:p>
        </w:tc>
        <w:tc>
          <w:tcPr>
            <w:tcW w:w="2835" w:type="dxa"/>
          </w:tcPr>
          <w:p w14:paraId="671BC9B1" w14:textId="77777777" w:rsidR="00AD0F1C" w:rsidRDefault="00AD0F1C" w:rsidP="00126C80">
            <w:pPr>
              <w:widowControl w:val="0"/>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rPr>
              <w:t>2.88MHz</w:t>
            </w:r>
          </w:p>
        </w:tc>
      </w:tr>
      <w:tr w:rsidR="00AD0F1C" w14:paraId="71700A13" w14:textId="77777777" w:rsidTr="00126C80">
        <w:trPr>
          <w:jc w:val="center"/>
        </w:trPr>
        <w:tc>
          <w:tcPr>
            <w:tcW w:w="2127" w:type="dxa"/>
          </w:tcPr>
          <w:p w14:paraId="456A877A" w14:textId="77777777" w:rsidR="00AD0F1C" w:rsidRDefault="00AD0F1C" w:rsidP="00126C80">
            <w:pPr>
              <w:spacing w:after="0" w:line="360" w:lineRule="auto"/>
              <w:jc w:val="both"/>
              <w:rPr>
                <w:rFonts w:eastAsiaTheme="minorEastAsia"/>
                <w:b/>
                <w:sz w:val="22"/>
                <w:lang w:eastAsia="zh-CN" w:bidi="ar"/>
              </w:rPr>
            </w:pPr>
            <w:r>
              <w:rPr>
                <w:rFonts w:hint="eastAsia"/>
              </w:rPr>
              <w:t>Modulation</w:t>
            </w:r>
          </w:p>
        </w:tc>
        <w:tc>
          <w:tcPr>
            <w:tcW w:w="2835" w:type="dxa"/>
          </w:tcPr>
          <w:p w14:paraId="22DC1DCD" w14:textId="77777777" w:rsidR="00AD0F1C" w:rsidRDefault="00AD0F1C" w:rsidP="00126C80">
            <w:pPr>
              <w:widowControl w:val="0"/>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rPr>
              <w:t xml:space="preserve">OFDM based </w:t>
            </w:r>
            <w:r>
              <w:rPr>
                <w:rFonts w:hint="eastAsia"/>
              </w:rPr>
              <w:t>OOK</w:t>
            </w:r>
            <w:r>
              <w:rPr>
                <w:rFonts w:eastAsiaTheme="minorEastAsia" w:hint="eastAsia"/>
                <w:lang w:eastAsia="zh-CN"/>
              </w:rPr>
              <w:t>-4</w:t>
            </w:r>
          </w:p>
        </w:tc>
      </w:tr>
      <w:tr w:rsidR="00AD0F1C" w14:paraId="6F143599" w14:textId="77777777" w:rsidTr="00126C80">
        <w:trPr>
          <w:jc w:val="center"/>
        </w:trPr>
        <w:tc>
          <w:tcPr>
            <w:tcW w:w="2127" w:type="dxa"/>
          </w:tcPr>
          <w:p w14:paraId="723F7B7A" w14:textId="77777777" w:rsidR="00AD0F1C" w:rsidRDefault="00AD0F1C" w:rsidP="00126C80">
            <w:pPr>
              <w:spacing w:after="0" w:line="360" w:lineRule="auto"/>
              <w:jc w:val="both"/>
              <w:rPr>
                <w:b/>
                <w:sz w:val="22"/>
              </w:rPr>
            </w:pPr>
            <w:r>
              <w:rPr>
                <w:rFonts w:eastAsiaTheme="minorEastAsia" w:hint="eastAsia"/>
                <w:lang w:eastAsia="zh-CN"/>
              </w:rPr>
              <w:t>Channel</w:t>
            </w:r>
          </w:p>
        </w:tc>
        <w:tc>
          <w:tcPr>
            <w:tcW w:w="2835" w:type="dxa"/>
          </w:tcPr>
          <w:p w14:paraId="0870EBD6" w14:textId="77777777" w:rsidR="00AD0F1C" w:rsidRDefault="00AD0F1C" w:rsidP="00126C80">
            <w:pPr>
              <w:widowControl w:val="0"/>
              <w:overflowPunct w:val="0"/>
              <w:autoSpaceDE w:val="0"/>
              <w:autoSpaceDN w:val="0"/>
              <w:adjustRightInd w:val="0"/>
              <w:spacing w:after="0" w:line="360" w:lineRule="auto"/>
              <w:jc w:val="both"/>
              <w:textAlignment w:val="baseline"/>
              <w:rPr>
                <w:b/>
                <w:sz w:val="22"/>
              </w:rPr>
            </w:pPr>
            <w:r>
              <w:rPr>
                <w:rFonts w:hint="eastAsia"/>
              </w:rPr>
              <w:t>TDL-C</w:t>
            </w:r>
            <w:r>
              <w:rPr>
                <w:rFonts w:eastAsiaTheme="minorEastAsia" w:hint="eastAsia"/>
                <w:lang w:eastAsia="zh-CN"/>
              </w:rPr>
              <w:t xml:space="preserve"> 30</w:t>
            </w:r>
            <w:r>
              <w:rPr>
                <w:rFonts w:hint="eastAsia"/>
              </w:rPr>
              <w:t>0ns</w:t>
            </w:r>
          </w:p>
        </w:tc>
      </w:tr>
      <w:tr w:rsidR="00AD0F1C" w14:paraId="352E5FD0" w14:textId="77777777" w:rsidTr="00126C80">
        <w:trPr>
          <w:jc w:val="center"/>
        </w:trPr>
        <w:tc>
          <w:tcPr>
            <w:tcW w:w="2127" w:type="dxa"/>
          </w:tcPr>
          <w:p w14:paraId="75592C02" w14:textId="77777777" w:rsidR="00AD0F1C" w:rsidRDefault="00AD0F1C" w:rsidP="00126C80">
            <w:pPr>
              <w:spacing w:after="0" w:line="360" w:lineRule="auto"/>
              <w:jc w:val="both"/>
              <w:rPr>
                <w:rFonts w:eastAsiaTheme="minorEastAsia"/>
                <w:b/>
                <w:sz w:val="22"/>
                <w:lang w:eastAsia="zh-CN"/>
              </w:rPr>
            </w:pPr>
            <w:r>
              <w:rPr>
                <w:rFonts w:eastAsiaTheme="minorEastAsia" w:hint="eastAsia"/>
                <w:lang w:eastAsia="zh-CN"/>
              </w:rPr>
              <w:t>SNR</w:t>
            </w:r>
          </w:p>
        </w:tc>
        <w:tc>
          <w:tcPr>
            <w:tcW w:w="2835" w:type="dxa"/>
          </w:tcPr>
          <w:p w14:paraId="78FA4B79" w14:textId="77777777" w:rsidR="00AD0F1C" w:rsidRDefault="00AD0F1C" w:rsidP="00126C80">
            <w:pPr>
              <w:widowControl w:val="0"/>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10dB</w:t>
            </w:r>
          </w:p>
        </w:tc>
      </w:tr>
    </w:tbl>
    <w:p w14:paraId="4F1E75F8" w14:textId="77777777" w:rsidR="00AD0F1C" w:rsidRDefault="00AD0F1C" w:rsidP="00AD0F1C">
      <w:pPr>
        <w:pStyle w:val="3GPPText"/>
        <w:spacing w:before="0" w:afterLines="50"/>
        <w:rPr>
          <w:lang w:eastAsia="zh-CN"/>
        </w:rPr>
      </w:pPr>
    </w:p>
    <w:p w14:paraId="5EA088E7" w14:textId="77777777" w:rsidR="00AD0F1C" w:rsidRDefault="00AD0F1C" w:rsidP="00AD0F1C">
      <w:pPr>
        <w:jc w:val="both"/>
        <w:rPr>
          <w:rFonts w:eastAsiaTheme="minorEastAsia"/>
          <w:b/>
          <w:u w:val="single"/>
          <w:lang w:eastAsia="zh-CN"/>
        </w:rPr>
      </w:pPr>
      <w:r>
        <w:rPr>
          <w:rFonts w:eastAsiaTheme="minorEastAsia" w:hint="eastAsia"/>
          <w:b/>
          <w:u w:val="single"/>
          <w:lang w:eastAsia="zh-CN"/>
        </w:rPr>
        <w:t>CAP</w:t>
      </w:r>
    </w:p>
    <w:p w14:paraId="4FB0EFA4" w14:textId="6B5416A8" w:rsidR="00AD0F1C" w:rsidRDefault="00AD0F1C" w:rsidP="003926A5">
      <w:pPr>
        <w:spacing w:afterLines="50" w:after="120"/>
        <w:jc w:val="both"/>
        <w:rPr>
          <w:rFonts w:eastAsiaTheme="minorEastAsia"/>
          <w:lang w:eastAsia="zh-CN"/>
        </w:rPr>
      </w:pPr>
      <w:r>
        <w:rPr>
          <w:rFonts w:eastAsiaTheme="minorEastAsia" w:hint="eastAsia"/>
          <w:lang w:eastAsia="zh-CN"/>
        </w:rPr>
        <w:t xml:space="preserve">In Rel-19 A-IoT, </w:t>
      </w:r>
      <w:r>
        <w:t xml:space="preserve">R-TAS CAP consists of </w:t>
      </w:r>
      <m:oMath>
        <m:sSub>
          <m:sSubPr>
            <m:ctrlPr>
              <w:rPr>
                <w:rFonts w:ascii="Cambria Math" w:hAnsi="Cambria Math"/>
                <w:i/>
              </w:rPr>
            </m:ctrlPr>
          </m:sSubPr>
          <m:e>
            <m:r>
              <w:rPr>
                <w:rFonts w:ascii="Cambria Math" w:hAnsi="Cambria Math"/>
              </w:rPr>
              <m:t>N</m:t>
            </m:r>
          </m:e>
          <m:sub>
            <m:r>
              <m:rPr>
                <m:nor/>
              </m:rPr>
              <w:rPr>
                <w:rFonts w:ascii="Cambria Math" w:hAnsi="Cambria Math"/>
              </w:rPr>
              <m:t>CAP</m:t>
            </m:r>
          </m:sub>
        </m:sSub>
        <m:r>
          <w:rPr>
            <w:rFonts w:ascii="Cambria Math" w:hAnsi="Cambria Math"/>
          </w:rPr>
          <m:t>=4</m:t>
        </m:r>
      </m:oMath>
      <w:r>
        <w:t xml:space="preserve"> bits denoted </w:t>
      </w:r>
      <w:proofErr w:type="gramStart"/>
      <w:r>
        <w:rPr>
          <w:rFonts w:eastAsiaTheme="minorEastAsia" w:hint="eastAsia"/>
          <w:lang w:eastAsia="zh-CN"/>
        </w:rPr>
        <w:t xml:space="preserve">by </w:t>
      </w:r>
      <w:proofErr w:type="gramEnd"/>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=1, 0, 1, 0</m:t>
        </m:r>
      </m:oMath>
      <w:r>
        <w:rPr>
          <w:rFonts w:eastAsiaTheme="minorEastAsia" w:hint="eastAsia"/>
          <w:lang w:eastAsia="zh-CN"/>
        </w:rPr>
        <w:t>, as shown in the following</w:t>
      </w:r>
      <w:r w:rsidR="000C7F4D">
        <w:rPr>
          <w:rFonts w:eastAsiaTheme="minorEastAsia" w:hint="eastAsia"/>
          <w:lang w:eastAsia="zh-CN"/>
        </w:rPr>
        <w:t xml:space="preserve"> </w:t>
      </w:r>
      <w:r w:rsidR="000C7F4D" w:rsidRPr="000C7F4D">
        <w:rPr>
          <w:rFonts w:eastAsiaTheme="minorEastAsia"/>
          <w:lang w:eastAsia="zh-CN"/>
        </w:rPr>
        <w:fldChar w:fldCharType="begin"/>
      </w:r>
      <w:r w:rsidR="000C7F4D" w:rsidRPr="000C7F4D">
        <w:rPr>
          <w:rFonts w:eastAsiaTheme="minorEastAsia"/>
          <w:lang w:eastAsia="zh-CN"/>
        </w:rPr>
        <w:instrText xml:space="preserve"> </w:instrText>
      </w:r>
      <w:r w:rsidR="000C7F4D" w:rsidRPr="000C7F4D">
        <w:rPr>
          <w:rFonts w:eastAsiaTheme="minorEastAsia" w:hint="eastAsia"/>
          <w:lang w:eastAsia="zh-CN"/>
        </w:rPr>
        <w:instrText>REF _Ref210029974 \h</w:instrText>
      </w:r>
      <w:r w:rsidR="000C7F4D" w:rsidRPr="000C7F4D">
        <w:rPr>
          <w:rFonts w:eastAsiaTheme="minorEastAsia"/>
          <w:lang w:eastAsia="zh-CN"/>
        </w:rPr>
        <w:instrText xml:space="preserve">  \* MERGEFORMAT </w:instrText>
      </w:r>
      <w:r w:rsidR="000C7F4D" w:rsidRPr="000C7F4D">
        <w:rPr>
          <w:rFonts w:eastAsiaTheme="minorEastAsia"/>
          <w:lang w:eastAsia="zh-CN"/>
        </w:rPr>
      </w:r>
      <w:r w:rsidR="000C7F4D" w:rsidRPr="000C7F4D">
        <w:rPr>
          <w:rFonts w:eastAsiaTheme="minorEastAsia"/>
          <w:lang w:eastAsia="zh-CN"/>
        </w:rPr>
        <w:fldChar w:fldCharType="separate"/>
      </w:r>
      <w:r w:rsidR="000A3ABA" w:rsidRPr="00FC5A3A">
        <w:rPr>
          <w:lang w:eastAsia="zh-CN"/>
        </w:rPr>
        <w:t xml:space="preserve">Figure </w:t>
      </w:r>
      <w:r w:rsidR="000A3ABA" w:rsidRPr="00FC5A3A">
        <w:rPr>
          <w:noProof/>
          <w:lang w:eastAsia="zh-CN"/>
        </w:rPr>
        <w:t>14</w:t>
      </w:r>
      <w:r w:rsidR="000C7F4D" w:rsidRPr="000C7F4D">
        <w:rPr>
          <w:rFonts w:eastAsiaTheme="minorEastAsia"/>
          <w:lang w:eastAsia="zh-CN"/>
        </w:rPr>
        <w:fldChar w:fldCharType="end"/>
      </w:r>
      <w:r w:rsidRPr="000C7F4D">
        <w:rPr>
          <w:rFonts w:eastAsiaTheme="minorEastAsia" w:hint="eastAsia"/>
          <w:lang w:eastAsia="zh-CN"/>
        </w:rPr>
        <w:t>. Th</w:t>
      </w:r>
      <w:r>
        <w:rPr>
          <w:rFonts w:eastAsiaTheme="minorEastAsia" w:hint="eastAsia"/>
          <w:lang w:eastAsia="zh-CN"/>
        </w:rPr>
        <w:t xml:space="preserve">e chip duration of CAP is the same as that of the </w:t>
      </w:r>
      <w:r>
        <w:rPr>
          <w:rFonts w:eastAsia="等线"/>
        </w:rPr>
        <w:t>subsequent PRDCH transmission</w:t>
      </w:r>
      <w:r>
        <w:rPr>
          <w:rFonts w:eastAsiaTheme="minorEastAsia" w:hint="eastAsia"/>
          <w:lang w:eastAsia="zh-CN"/>
        </w:rPr>
        <w:t xml:space="preserve">. </w:t>
      </w:r>
      <w:r>
        <w:rPr>
          <w:rFonts w:eastAsiaTheme="minorEastAsia"/>
          <w:lang w:eastAsia="zh-CN"/>
        </w:rPr>
        <w:t>For different M values of PRDCH, the duration of CAP inversely proportional to the M value.</w:t>
      </w:r>
      <w:r>
        <w:rPr>
          <w:rFonts w:eastAsiaTheme="minorEastAsia" w:hint="eastAsia"/>
          <w:lang w:eastAsia="zh-CN"/>
        </w:rPr>
        <w:t xml:space="preserve"> </w:t>
      </w:r>
      <w:r>
        <w:rPr>
          <w:rFonts w:eastAsiaTheme="minorEastAsia"/>
          <w:lang w:eastAsia="zh-CN"/>
        </w:rPr>
        <w:t>The maximum duration of CAP is 2 OFDM symbols (when M=2)</w:t>
      </w:r>
      <w:r>
        <w:rPr>
          <w:rFonts w:eastAsiaTheme="minorEastAsia" w:hint="eastAsia"/>
          <w:lang w:eastAsia="zh-CN"/>
        </w:rPr>
        <w:t>.</w:t>
      </w:r>
    </w:p>
    <w:p w14:paraId="51E64BBB" w14:textId="77777777" w:rsidR="00AD0F1C" w:rsidRDefault="00AD0F1C" w:rsidP="00AD0F1C">
      <w:pPr>
        <w:jc w:val="center"/>
        <w:rPr>
          <w:rFonts w:eastAsiaTheme="minorEastAsia"/>
          <w:lang w:eastAsia="zh-CN"/>
        </w:rPr>
      </w:pPr>
      <w:r>
        <w:rPr>
          <w:rFonts w:eastAsiaTheme="minorEastAsia"/>
          <w:noProof/>
          <w:lang w:val="en-US" w:eastAsia="zh-CN"/>
        </w:rPr>
        <w:drawing>
          <wp:inline distT="0" distB="0" distL="0" distR="0" wp14:anchorId="14DBFDE4" wp14:editId="56A7DCCF">
            <wp:extent cx="5486400" cy="1149985"/>
            <wp:effectExtent l="0" t="0" r="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5"/>
                    <a:stretch>
                      <a:fillRect/>
                    </a:stretch>
                  </pic:blipFill>
                  <pic:spPr>
                    <a:xfrm>
                      <a:off x="0" y="0"/>
                      <a:ext cx="5486400" cy="1149985"/>
                    </a:xfrm>
                    <a:prstGeom prst="rect">
                      <a:avLst/>
                    </a:prstGeom>
                  </pic:spPr>
                </pic:pic>
              </a:graphicData>
            </a:graphic>
          </wp:inline>
        </w:drawing>
      </w:r>
    </w:p>
    <w:p w14:paraId="0AF42705" w14:textId="13F60C71" w:rsidR="00AD0F1C" w:rsidRDefault="00AD0F1C" w:rsidP="00AD0F1C">
      <w:pPr>
        <w:pStyle w:val="ab"/>
        <w:jc w:val="center"/>
        <w:rPr>
          <w:b w:val="0"/>
          <w:lang w:eastAsia="zh-CN"/>
        </w:rPr>
      </w:pPr>
      <w:bookmarkStart w:id="205" w:name="_Ref210029974"/>
      <w:r>
        <w:rPr>
          <w:b w:val="0"/>
          <w:lang w:eastAsia="zh-CN"/>
        </w:rPr>
        <w:t xml:space="preserve">Figure </w:t>
      </w:r>
      <w:r>
        <w:rPr>
          <w:b w:val="0"/>
          <w:bCs w:val="0"/>
          <w:lang w:eastAsia="zh-CN"/>
        </w:rPr>
        <w:fldChar w:fldCharType="begin"/>
      </w:r>
      <w:r>
        <w:rPr>
          <w:b w:val="0"/>
          <w:lang w:eastAsia="zh-CN"/>
        </w:rPr>
        <w:instrText xml:space="preserve"> SEQ Figure \* ARABIC </w:instrText>
      </w:r>
      <w:r>
        <w:rPr>
          <w:b w:val="0"/>
          <w:bCs w:val="0"/>
          <w:lang w:eastAsia="zh-CN"/>
        </w:rPr>
        <w:fldChar w:fldCharType="separate"/>
      </w:r>
      <w:r w:rsidR="000A3ABA">
        <w:rPr>
          <w:b w:val="0"/>
          <w:noProof/>
          <w:lang w:eastAsia="zh-CN"/>
        </w:rPr>
        <w:t>14</w:t>
      </w:r>
      <w:r>
        <w:rPr>
          <w:b w:val="0"/>
          <w:bCs w:val="0"/>
          <w:lang w:eastAsia="zh-CN"/>
        </w:rPr>
        <w:fldChar w:fldCharType="end"/>
      </w:r>
      <w:bookmarkEnd w:id="205"/>
      <w:r>
        <w:rPr>
          <w:b w:val="0"/>
          <w:lang w:eastAsia="zh-CN"/>
        </w:rPr>
        <w:t>: R-TAS</w:t>
      </w:r>
      <w:r>
        <w:rPr>
          <w:rFonts w:eastAsiaTheme="minorEastAsia" w:hint="eastAsia"/>
          <w:b w:val="0"/>
          <w:lang w:eastAsia="zh-CN"/>
        </w:rPr>
        <w:t xml:space="preserve"> CAP defined in Rel-19 A-IoT</w:t>
      </w:r>
    </w:p>
    <w:p w14:paraId="53899560" w14:textId="77777777" w:rsidR="00AD0F1C" w:rsidRDefault="00AD0F1C" w:rsidP="00FC5A3A">
      <w:pPr>
        <w:spacing w:afterLines="50" w:after="120"/>
        <w:jc w:val="both"/>
        <w:rPr>
          <w:rFonts w:eastAsiaTheme="minorEastAsia"/>
          <w:lang w:eastAsia="zh-CN"/>
        </w:rPr>
      </w:pPr>
      <w:r>
        <w:rPr>
          <w:rFonts w:eastAsia="等线" w:hint="eastAsia"/>
          <w:lang w:eastAsia="zh-CN"/>
        </w:rPr>
        <w:t>As Rel-20 A-</w:t>
      </w:r>
      <w:proofErr w:type="spellStart"/>
      <w:r>
        <w:rPr>
          <w:rFonts w:eastAsia="等线" w:hint="eastAsia"/>
          <w:lang w:eastAsia="zh-CN"/>
        </w:rPr>
        <w:t>IoT</w:t>
      </w:r>
      <w:proofErr w:type="spellEnd"/>
      <w:r>
        <w:rPr>
          <w:rFonts w:eastAsia="等线" w:hint="eastAsia"/>
          <w:lang w:eastAsia="zh-CN"/>
        </w:rPr>
        <w:t xml:space="preserve"> SID</w:t>
      </w:r>
      <w:r>
        <w:rPr>
          <w:rFonts w:eastAsia="等线"/>
          <w:lang w:eastAsia="zh-CN"/>
        </w:rPr>
        <w:t xml:space="preserve"> </w:t>
      </w:r>
      <w:r>
        <w:rPr>
          <w:rFonts w:eastAsia="等线"/>
          <w:lang w:eastAsia="zh-CN"/>
        </w:rPr>
        <w:fldChar w:fldCharType="begin"/>
      </w:r>
      <w:r>
        <w:rPr>
          <w:rFonts w:eastAsia="等线"/>
          <w:lang w:eastAsia="zh-CN"/>
        </w:rPr>
        <w:instrText xml:space="preserve"> REF _Ref157435508 \r \h </w:instrText>
      </w:r>
      <w:r>
        <w:rPr>
          <w:rFonts w:eastAsia="等线"/>
          <w:lang w:eastAsia="zh-CN"/>
        </w:rPr>
      </w:r>
      <w:r>
        <w:rPr>
          <w:rFonts w:eastAsia="等线"/>
          <w:lang w:eastAsia="zh-CN"/>
        </w:rPr>
        <w:fldChar w:fldCharType="separate"/>
      </w:r>
      <w:r w:rsidR="000A3ABA">
        <w:rPr>
          <w:rFonts w:eastAsia="等线"/>
          <w:lang w:eastAsia="zh-CN"/>
        </w:rPr>
        <w:t>[1]</w:t>
      </w:r>
      <w:r>
        <w:rPr>
          <w:rFonts w:eastAsia="等线"/>
          <w:lang w:eastAsia="zh-CN"/>
        </w:rPr>
        <w:fldChar w:fldCharType="end"/>
      </w:r>
      <w:r>
        <w:rPr>
          <w:rFonts w:eastAsia="等线" w:hint="eastAsia"/>
          <w:lang w:eastAsia="zh-CN"/>
        </w:rPr>
        <w:t xml:space="preserve">, </w:t>
      </w:r>
      <w:r>
        <w:rPr>
          <w:rFonts w:eastAsia="等线"/>
        </w:rPr>
        <w:t xml:space="preserve">necessary and feasible changes to the Rel-19 air interface </w:t>
      </w:r>
      <w:r>
        <w:rPr>
          <w:rFonts w:eastAsia="等线" w:hint="eastAsia"/>
          <w:lang w:eastAsia="zh-CN"/>
        </w:rPr>
        <w:t xml:space="preserve">should be studied </w:t>
      </w:r>
      <w:r>
        <w:rPr>
          <w:rFonts w:eastAsia="等线"/>
        </w:rPr>
        <w:t xml:space="preserve">to support the </w:t>
      </w:r>
      <w:r>
        <w:rPr>
          <w:rFonts w:eastAsia="等线" w:hint="eastAsia"/>
          <w:lang w:eastAsia="zh-CN"/>
        </w:rPr>
        <w:t>outdoor</w:t>
      </w:r>
      <w:r>
        <w:rPr>
          <w:rFonts w:eastAsia="等线"/>
        </w:rPr>
        <w:t xml:space="preserve"> scenarios</w:t>
      </w:r>
      <w:r>
        <w:rPr>
          <w:rFonts w:eastAsia="等线" w:hint="eastAsia"/>
          <w:lang w:eastAsia="zh-CN"/>
        </w:rPr>
        <w:t xml:space="preserve">. </w:t>
      </w:r>
      <w:r>
        <w:rPr>
          <w:rFonts w:eastAsiaTheme="minorEastAsia" w:hint="eastAsia"/>
          <w:lang w:eastAsia="zh-CN"/>
        </w:rPr>
        <w:t xml:space="preserve">In order to </w:t>
      </w:r>
      <w:r>
        <w:rPr>
          <w:rFonts w:eastAsiaTheme="minorEastAsia"/>
          <w:lang w:eastAsia="zh-CN"/>
        </w:rPr>
        <w:t>determine</w:t>
      </w:r>
      <w:r>
        <w:rPr>
          <w:rFonts w:eastAsiaTheme="minorEastAsia" w:hint="eastAsia"/>
          <w:lang w:eastAsia="zh-CN"/>
        </w:rPr>
        <w:t xml:space="preserve"> whether </w:t>
      </w:r>
      <w:r>
        <w:rPr>
          <w:rFonts w:eastAsiaTheme="minorEastAsia"/>
          <w:lang w:eastAsia="zh-CN"/>
        </w:rPr>
        <w:t xml:space="preserve">R-TAS </w:t>
      </w:r>
      <w:r>
        <w:rPr>
          <w:rFonts w:eastAsiaTheme="minorEastAsia" w:hint="eastAsia"/>
          <w:lang w:eastAsia="zh-CN"/>
        </w:rPr>
        <w:t>CA</w:t>
      </w:r>
      <w:r>
        <w:rPr>
          <w:rFonts w:eastAsiaTheme="minorEastAsia"/>
          <w:lang w:eastAsia="zh-CN"/>
        </w:rPr>
        <w:t>P defined in Rel-19 A-IoT</w:t>
      </w:r>
      <w:r>
        <w:rPr>
          <w:rFonts w:eastAsiaTheme="minorEastAsia" w:hint="eastAsia"/>
          <w:lang w:eastAsia="zh-CN"/>
        </w:rPr>
        <w:t xml:space="preserve"> can </w:t>
      </w:r>
      <w:r>
        <w:rPr>
          <w:rFonts w:eastAsiaTheme="minorEastAsia"/>
          <w:lang w:eastAsia="zh-CN"/>
        </w:rPr>
        <w:t>fulfil</w:t>
      </w:r>
      <w:r>
        <w:rPr>
          <w:rFonts w:eastAsiaTheme="minorEastAsia" w:hint="eastAsia"/>
          <w:lang w:eastAsia="zh-CN"/>
        </w:rPr>
        <w:t xml:space="preserve"> the detection requirements </w:t>
      </w:r>
      <w:r>
        <w:rPr>
          <w:rFonts w:eastAsia="等线" w:hint="eastAsia"/>
          <w:lang w:eastAsia="zh-CN"/>
        </w:rPr>
        <w:t>of</w:t>
      </w:r>
      <w:r>
        <w:rPr>
          <w:rFonts w:eastAsia="等线"/>
        </w:rPr>
        <w:t xml:space="preserve"> the OOK chip duration </w:t>
      </w:r>
      <w:r>
        <w:rPr>
          <w:rFonts w:eastAsia="等线" w:hint="eastAsia"/>
          <w:lang w:eastAsia="zh-CN"/>
        </w:rPr>
        <w:t xml:space="preserve">in </w:t>
      </w:r>
      <w:r>
        <w:rPr>
          <w:rFonts w:eastAsiaTheme="minorEastAsia" w:hint="eastAsia"/>
          <w:lang w:eastAsia="zh-CN"/>
        </w:rPr>
        <w:t>Rel-20 outdoor scenarios, the performance of R-TAS CAP is evaluated with the pattern of</w:t>
      </w:r>
      <w:r>
        <w:t xml:space="preserve"> </w:t>
      </w:r>
      <m:oMath>
        <m:r>
          <m:rPr>
            <m:sty m:val="p"/>
          </m:rPr>
          <w:rPr>
            <w:rFonts w:ascii="Cambria Math" w:hAnsi="Cambria Math"/>
          </w:rPr>
          <m:t>{</m:t>
        </m:r>
        <m:r>
          <w:rPr>
            <w:rFonts w:ascii="Cambria Math" w:hAnsi="Cambria Math"/>
          </w:rPr>
          <m:t xml:space="preserve">1, 0, 1, 0, </m:t>
        </m:r>
        <m:r>
          <m:rPr>
            <m:sty m:val="p"/>
          </m:rPr>
          <w:rPr>
            <w:rFonts w:ascii="Cambria Math" w:eastAsia="宋体" w:hAnsi="Cambria Math" w:cs="宋体"/>
          </w:rPr>
          <m:t xml:space="preserve">…, </m:t>
        </m:r>
        <m:r>
          <w:rPr>
            <w:rFonts w:ascii="Cambria Math" w:hAnsi="Cambria Math"/>
          </w:rPr>
          <m:t>1, 0}</m:t>
        </m:r>
      </m:oMath>
      <w:r>
        <w:rPr>
          <w:rFonts w:eastAsiaTheme="minorEastAsia" w:hint="eastAsia"/>
          <w:lang w:eastAsia="zh-CN"/>
        </w:rPr>
        <w:t xml:space="preserve"> and various numbers of chips.</w:t>
      </w:r>
    </w:p>
    <w:p w14:paraId="6034644E" w14:textId="22BFC9EC" w:rsidR="00AD0F1C" w:rsidRDefault="003A03D5" w:rsidP="00DE6543">
      <w:pPr>
        <w:spacing w:afterLines="50" w:after="120"/>
        <w:jc w:val="both"/>
        <w:rPr>
          <w:rFonts w:eastAsiaTheme="minorEastAsia"/>
          <w:lang w:eastAsia="zh-CN"/>
        </w:rPr>
      </w:pPr>
      <w:r w:rsidRPr="003A03D5">
        <w:rPr>
          <w:rFonts w:eastAsiaTheme="minorEastAsia"/>
          <w:lang w:eastAsia="zh-CN"/>
        </w:rPr>
        <w:fldChar w:fldCharType="begin"/>
      </w:r>
      <w:r w:rsidRPr="003A03D5">
        <w:rPr>
          <w:rFonts w:eastAsiaTheme="minorEastAsia"/>
          <w:lang w:eastAsia="zh-CN"/>
        </w:rPr>
        <w:instrText xml:space="preserve"> REF _Ref210030001 \h  \* MERGEFORMAT </w:instrText>
      </w:r>
      <w:r w:rsidRPr="003A03D5">
        <w:rPr>
          <w:rFonts w:eastAsiaTheme="minorEastAsia"/>
          <w:lang w:eastAsia="zh-CN"/>
        </w:rPr>
      </w:r>
      <w:r w:rsidRPr="003A03D5">
        <w:rPr>
          <w:rFonts w:eastAsiaTheme="minorEastAsia"/>
          <w:lang w:eastAsia="zh-CN"/>
        </w:rPr>
        <w:fldChar w:fldCharType="separate"/>
      </w:r>
      <w:r w:rsidR="000A3ABA" w:rsidRPr="00FC5A3A">
        <w:rPr>
          <w:lang w:eastAsia="zh-CN"/>
        </w:rPr>
        <w:t xml:space="preserve">Figure </w:t>
      </w:r>
      <w:r w:rsidR="000A3ABA" w:rsidRPr="00FC5A3A">
        <w:rPr>
          <w:noProof/>
          <w:lang w:eastAsia="zh-CN"/>
        </w:rPr>
        <w:t>15</w:t>
      </w:r>
      <w:r w:rsidRPr="003A03D5">
        <w:rPr>
          <w:rFonts w:eastAsiaTheme="minorEastAsia"/>
          <w:lang w:eastAsia="zh-CN"/>
        </w:rPr>
        <w:fldChar w:fldCharType="end"/>
      </w:r>
      <w:r w:rsidRPr="003A03D5">
        <w:rPr>
          <w:rFonts w:eastAsiaTheme="minorEastAsia" w:hint="eastAsia"/>
          <w:lang w:eastAsia="zh-CN"/>
        </w:rPr>
        <w:t xml:space="preserve"> </w:t>
      </w:r>
      <w:r w:rsidR="00AD0F1C" w:rsidRPr="003A03D5">
        <w:rPr>
          <w:rFonts w:eastAsiaTheme="minorEastAsia"/>
          <w:lang w:eastAsia="zh-CN"/>
        </w:rPr>
        <w:t>shows the impact of the number of chips in CAP on the performance of SER</w:t>
      </w:r>
      <w:r w:rsidR="00AD0F1C" w:rsidRPr="003A03D5">
        <w:rPr>
          <w:rFonts w:eastAsiaTheme="minorEastAsia" w:hint="eastAsia"/>
          <w:lang w:eastAsia="zh-CN"/>
        </w:rPr>
        <w:t xml:space="preserve"> </w:t>
      </w:r>
      <w:r w:rsidR="00AD0F1C" w:rsidRPr="003A03D5">
        <w:rPr>
          <w:rFonts w:eastAsiaTheme="minorEastAsia"/>
          <w:lang w:eastAsia="zh-CN"/>
        </w:rPr>
        <w:t>(</w:t>
      </w:r>
      <w:r w:rsidR="00AD0F1C" w:rsidRPr="003A03D5">
        <w:rPr>
          <w:rFonts w:eastAsiaTheme="minorEastAsia" w:hint="eastAsia"/>
          <w:lang w:eastAsia="zh-CN"/>
        </w:rPr>
        <w:t>s</w:t>
      </w:r>
      <w:r w:rsidR="00AD0F1C" w:rsidRPr="003A03D5">
        <w:rPr>
          <w:rFonts w:eastAsiaTheme="minorEastAsia"/>
          <w:lang w:eastAsia="zh-CN"/>
        </w:rPr>
        <w:t xml:space="preserve">ampling </w:t>
      </w:r>
      <w:r w:rsidR="00AD0F1C" w:rsidRPr="003A03D5">
        <w:rPr>
          <w:rFonts w:eastAsiaTheme="minorEastAsia" w:hint="eastAsia"/>
          <w:lang w:eastAsia="zh-CN"/>
        </w:rPr>
        <w:t>e</w:t>
      </w:r>
      <w:r w:rsidR="00AD0F1C" w:rsidRPr="003A03D5">
        <w:rPr>
          <w:rFonts w:eastAsiaTheme="minorEastAsia"/>
          <w:lang w:eastAsia="zh-CN"/>
        </w:rPr>
        <w:t xml:space="preserve">rror </w:t>
      </w:r>
      <w:r w:rsidR="00AD0F1C" w:rsidRPr="003A03D5">
        <w:rPr>
          <w:rFonts w:eastAsiaTheme="minorEastAsia" w:hint="eastAsia"/>
          <w:lang w:eastAsia="zh-CN"/>
        </w:rPr>
        <w:t>r</w:t>
      </w:r>
      <w:r w:rsidR="00AD0F1C" w:rsidRPr="003A03D5">
        <w:rPr>
          <w:rFonts w:eastAsiaTheme="minorEastAsia"/>
          <w:lang w:eastAsia="zh-CN"/>
        </w:rPr>
        <w:t>ate)</w:t>
      </w:r>
      <w:r w:rsidR="00AD0F1C" w:rsidRPr="003A03D5">
        <w:rPr>
          <w:rFonts w:eastAsia="等线"/>
        </w:rPr>
        <w:t xml:space="preserve"> in outdoor</w:t>
      </w:r>
      <w:r w:rsidR="00AD0F1C">
        <w:rPr>
          <w:rFonts w:eastAsia="等线"/>
        </w:rPr>
        <w:t xml:space="preserve"> scenarios</w:t>
      </w:r>
      <w:r w:rsidR="00AD0F1C">
        <w:rPr>
          <w:rFonts w:eastAsiaTheme="minorEastAsia"/>
          <w:lang w:eastAsia="zh-CN"/>
        </w:rPr>
        <w:t>. The horizontal axis represents the duration of CAP, i.e. the number of chips contained in CAP, and the vertical axis represents SER, i.e. the number of samples which is mismatched</w:t>
      </w:r>
      <w:r w:rsidR="00AD0F1C">
        <w:rPr>
          <w:rFonts w:eastAsiaTheme="minorEastAsia" w:hint="eastAsia"/>
          <w:lang w:eastAsia="zh-CN"/>
        </w:rPr>
        <w:t xml:space="preserve"> </w:t>
      </w:r>
      <w:r w:rsidR="00AD0F1C">
        <w:rPr>
          <w:rFonts w:eastAsiaTheme="minorEastAsia"/>
          <w:lang w:eastAsia="zh-CN"/>
        </w:rPr>
        <w:t xml:space="preserve">for comparing to the total number of samples in a </w:t>
      </w:r>
      <w:r w:rsidR="00AD0F1C">
        <w:rPr>
          <w:rFonts w:eastAsiaTheme="minorEastAsia" w:hint="eastAsia"/>
          <w:lang w:eastAsia="zh-CN"/>
        </w:rPr>
        <w:t>c</w:t>
      </w:r>
      <w:r w:rsidR="00AD0F1C">
        <w:rPr>
          <w:rFonts w:eastAsiaTheme="minorEastAsia"/>
          <w:lang w:eastAsia="zh-CN"/>
        </w:rPr>
        <w:t xml:space="preserve">hip. </w:t>
      </w:r>
      <w:r w:rsidR="00AD0F1C">
        <w:rPr>
          <w:rFonts w:eastAsiaTheme="minorEastAsia" w:hint="eastAsia"/>
          <w:lang w:eastAsia="zh-CN"/>
        </w:rPr>
        <w:t>T</w:t>
      </w:r>
      <w:r w:rsidR="00AD0F1C">
        <w:rPr>
          <w:rFonts w:eastAsiaTheme="minorEastAsia"/>
          <w:lang w:eastAsia="zh-CN"/>
        </w:rPr>
        <w:t xml:space="preserve">he number of samples which is not correctly </w:t>
      </w:r>
      <w:r w:rsidR="00AD0F1C">
        <w:rPr>
          <w:rFonts w:eastAsiaTheme="minorEastAsia" w:hint="eastAsia"/>
          <w:lang w:eastAsia="zh-CN"/>
        </w:rPr>
        <w:t>count</w:t>
      </w:r>
      <w:r w:rsidR="00AD0F1C">
        <w:rPr>
          <w:rFonts w:eastAsiaTheme="minorEastAsia"/>
          <w:lang w:eastAsia="zh-CN"/>
        </w:rPr>
        <w:t>ed</w:t>
      </w:r>
      <w:r w:rsidR="00AD0F1C">
        <w:rPr>
          <w:rFonts w:eastAsiaTheme="minorEastAsia" w:hint="eastAsia"/>
          <w:lang w:eastAsia="zh-CN"/>
        </w:rPr>
        <w:t xml:space="preserve"> refers to the error between the </w:t>
      </w:r>
      <w:r w:rsidR="00AD0F1C">
        <w:rPr>
          <w:rFonts w:eastAsiaTheme="minorEastAsia"/>
          <w:lang w:eastAsia="zh-CN"/>
        </w:rPr>
        <w:t>averaged</w:t>
      </w:r>
      <w:r w:rsidR="00AD0F1C">
        <w:rPr>
          <w:rFonts w:eastAsiaTheme="minorEastAsia" w:hint="eastAsia"/>
          <w:lang w:eastAsia="zh-CN"/>
        </w:rPr>
        <w:t xml:space="preserve"> count value of samples in a chip and the </w:t>
      </w:r>
      <w:r w:rsidR="00AD0F1C">
        <w:rPr>
          <w:rFonts w:eastAsiaTheme="minorEastAsia"/>
          <w:lang w:eastAsia="zh-CN"/>
        </w:rPr>
        <w:t>actual</w:t>
      </w:r>
      <w:r w:rsidR="00AD0F1C">
        <w:rPr>
          <w:rFonts w:eastAsiaTheme="minorEastAsia" w:hint="eastAsia"/>
          <w:lang w:eastAsia="zh-CN"/>
        </w:rPr>
        <w:t xml:space="preserve"> number of</w:t>
      </w:r>
      <w:r w:rsidR="00AD0F1C">
        <w:rPr>
          <w:rFonts w:eastAsiaTheme="minorEastAsia"/>
          <w:lang w:eastAsia="zh-CN"/>
        </w:rPr>
        <w:t xml:space="preserve"> sampl</w:t>
      </w:r>
      <w:r w:rsidR="00AD0F1C">
        <w:rPr>
          <w:rFonts w:eastAsiaTheme="minorEastAsia" w:hint="eastAsia"/>
          <w:lang w:eastAsia="zh-CN"/>
        </w:rPr>
        <w:t>es</w:t>
      </w:r>
      <w:r w:rsidR="00AD0F1C">
        <w:rPr>
          <w:rFonts w:eastAsiaTheme="minorEastAsia"/>
          <w:lang w:eastAsia="zh-CN"/>
        </w:rPr>
        <w:t xml:space="preserve"> corresponding to a </w:t>
      </w:r>
      <w:r w:rsidR="00AD0F1C">
        <w:rPr>
          <w:rFonts w:eastAsiaTheme="minorEastAsia" w:hint="eastAsia"/>
          <w:lang w:eastAsia="zh-CN"/>
        </w:rPr>
        <w:t>c</w:t>
      </w:r>
      <w:r w:rsidR="00AD0F1C">
        <w:rPr>
          <w:rFonts w:eastAsiaTheme="minorEastAsia"/>
          <w:lang w:eastAsia="zh-CN"/>
        </w:rPr>
        <w:t>hip</w:t>
      </w:r>
      <w:r w:rsidR="00AD0F1C">
        <w:rPr>
          <w:rFonts w:eastAsiaTheme="minorEastAsia" w:hint="eastAsia"/>
          <w:lang w:eastAsia="zh-CN"/>
        </w:rPr>
        <w:t xml:space="preserve">. </w:t>
      </w:r>
      <w:r w:rsidR="00AD0F1C">
        <w:rPr>
          <w:rFonts w:eastAsiaTheme="minorEastAsia"/>
          <w:lang w:eastAsia="zh-CN"/>
        </w:rPr>
        <w:t xml:space="preserve">From the definition of SER, it can be </w:t>
      </w:r>
      <w:r w:rsidR="00AD0F1C">
        <w:rPr>
          <w:rFonts w:eastAsiaTheme="minorEastAsia" w:hint="eastAsia"/>
          <w:lang w:eastAsia="zh-CN"/>
        </w:rPr>
        <w:t>observed</w:t>
      </w:r>
      <w:r w:rsidR="00AD0F1C">
        <w:rPr>
          <w:rFonts w:eastAsiaTheme="minorEastAsia"/>
          <w:lang w:eastAsia="zh-CN"/>
        </w:rPr>
        <w:t xml:space="preserve"> that </w:t>
      </w:r>
      <w:r w:rsidR="00AD0F1C">
        <w:rPr>
          <w:rFonts w:eastAsiaTheme="minorEastAsia" w:hint="eastAsia"/>
          <w:lang w:eastAsia="zh-CN"/>
        </w:rPr>
        <w:t>t</w:t>
      </w:r>
      <w:r w:rsidR="00AD0F1C">
        <w:rPr>
          <w:rFonts w:eastAsiaTheme="minorEastAsia"/>
          <w:lang w:eastAsia="zh-CN"/>
        </w:rPr>
        <w:t xml:space="preserve">he SER can be regarded as the residual SFO </w:t>
      </w:r>
      <w:r w:rsidR="00AD0F1C">
        <w:rPr>
          <w:rFonts w:eastAsiaTheme="minorEastAsia" w:hint="eastAsia"/>
          <w:lang w:eastAsia="zh-CN"/>
        </w:rPr>
        <w:t>in</w:t>
      </w:r>
      <w:r w:rsidR="00AD0F1C">
        <w:rPr>
          <w:rFonts w:eastAsiaTheme="minorEastAsia"/>
          <w:lang w:eastAsia="zh-CN"/>
        </w:rPr>
        <w:t xml:space="preserve"> the device after receiving CAP for SFO estimation.</w:t>
      </w:r>
      <w:r w:rsidR="00AD0F1C">
        <w:rPr>
          <w:rFonts w:eastAsiaTheme="minorEastAsia" w:hint="eastAsia"/>
          <w:lang w:eastAsia="zh-CN"/>
        </w:rPr>
        <w:t xml:space="preserve"> </w:t>
      </w:r>
    </w:p>
    <w:p w14:paraId="54F8FBC5" w14:textId="77777777" w:rsidR="00AD0F1C" w:rsidRDefault="00AD0F1C" w:rsidP="00AD0F1C">
      <w:pPr>
        <w:jc w:val="center"/>
        <w:rPr>
          <w:rFonts w:eastAsiaTheme="minorEastAsia"/>
          <w:lang w:eastAsia="zh-CN"/>
        </w:rPr>
      </w:pPr>
      <w:r>
        <w:rPr>
          <w:noProof/>
          <w:lang w:val="en-US" w:eastAsia="zh-CN"/>
        </w:rPr>
        <w:lastRenderedPageBreak/>
        <w:drawing>
          <wp:inline distT="0" distB="0" distL="114300" distR="114300" wp14:anchorId="00CEC7E5" wp14:editId="17D755BD">
            <wp:extent cx="3769995" cy="3003550"/>
            <wp:effectExtent l="0" t="0" r="1905" b="6350"/>
            <wp:docPr id="2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1"/>
                    <pic:cNvPicPr>
                      <a:picLocks noChangeAspect="1"/>
                    </pic:cNvPicPr>
                  </pic:nvPicPr>
                  <pic:blipFill>
                    <a:blip r:embed="rId26"/>
                    <a:stretch>
                      <a:fillRect/>
                    </a:stretch>
                  </pic:blipFill>
                  <pic:spPr>
                    <a:xfrm>
                      <a:off x="0" y="0"/>
                      <a:ext cx="3776284" cy="3008462"/>
                    </a:xfrm>
                    <a:prstGeom prst="rect">
                      <a:avLst/>
                    </a:prstGeom>
                    <a:noFill/>
                    <a:ln>
                      <a:noFill/>
                    </a:ln>
                  </pic:spPr>
                </pic:pic>
              </a:graphicData>
            </a:graphic>
          </wp:inline>
        </w:drawing>
      </w:r>
    </w:p>
    <w:p w14:paraId="6EDFA2EF" w14:textId="32B23070" w:rsidR="00AD0F1C" w:rsidRDefault="00AD0F1C" w:rsidP="00AD0F1C">
      <w:pPr>
        <w:pStyle w:val="ab"/>
        <w:jc w:val="center"/>
        <w:rPr>
          <w:b w:val="0"/>
          <w:lang w:eastAsia="zh-CN"/>
        </w:rPr>
      </w:pPr>
      <w:bookmarkStart w:id="206" w:name="_Ref210030001"/>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0A3ABA">
        <w:rPr>
          <w:b w:val="0"/>
          <w:noProof/>
          <w:lang w:eastAsia="zh-CN"/>
        </w:rPr>
        <w:t>15</w:t>
      </w:r>
      <w:r>
        <w:rPr>
          <w:bCs w:val="0"/>
          <w:lang w:eastAsia="zh-CN"/>
        </w:rPr>
        <w:fldChar w:fldCharType="end"/>
      </w:r>
      <w:bookmarkEnd w:id="206"/>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 xml:space="preserve">the CAP </w:t>
      </w:r>
      <w:r>
        <w:rPr>
          <w:b w:val="0"/>
          <w:lang w:eastAsia="zh-CN"/>
        </w:rPr>
        <w:t>SER</w:t>
      </w:r>
      <w:r>
        <w:rPr>
          <w:rFonts w:eastAsiaTheme="minorEastAsia" w:hint="eastAsia"/>
          <w:b w:val="0"/>
          <w:lang w:eastAsia="zh-CN"/>
        </w:rPr>
        <w:t xml:space="preserve"> for different M values in outdoor scenarios</w:t>
      </w:r>
    </w:p>
    <w:p w14:paraId="147A9A05" w14:textId="029CA102" w:rsidR="00AD0F1C" w:rsidRDefault="00AD0F1C" w:rsidP="00FC5A3A">
      <w:pPr>
        <w:spacing w:afterLines="50" w:after="120"/>
        <w:jc w:val="both"/>
        <w:rPr>
          <w:rFonts w:eastAsiaTheme="minorEastAsia"/>
          <w:lang w:eastAsia="zh-CN"/>
        </w:rPr>
      </w:pPr>
      <w:r>
        <w:rPr>
          <w:rFonts w:eastAsiaTheme="minorEastAsia" w:hint="eastAsia"/>
          <w:lang w:eastAsia="zh-CN"/>
        </w:rPr>
        <w:t>According to the performance evaluation results sh</w:t>
      </w:r>
      <w:r w:rsidRPr="009638BC">
        <w:rPr>
          <w:rFonts w:eastAsiaTheme="minorEastAsia" w:hint="eastAsia"/>
          <w:lang w:eastAsia="zh-CN"/>
        </w:rPr>
        <w:t>own in</w:t>
      </w:r>
      <w:r w:rsidR="009638BC" w:rsidRPr="009638BC">
        <w:rPr>
          <w:rFonts w:eastAsiaTheme="minorEastAsia" w:hint="eastAsia"/>
          <w:lang w:eastAsia="zh-CN"/>
        </w:rPr>
        <w:t xml:space="preserve"> </w:t>
      </w:r>
      <w:r w:rsidR="009638BC" w:rsidRPr="009638BC">
        <w:rPr>
          <w:rFonts w:eastAsiaTheme="minorEastAsia"/>
          <w:lang w:eastAsia="zh-CN"/>
        </w:rPr>
        <w:fldChar w:fldCharType="begin"/>
      </w:r>
      <w:r w:rsidR="009638BC" w:rsidRPr="009638BC">
        <w:rPr>
          <w:rFonts w:eastAsiaTheme="minorEastAsia"/>
          <w:lang w:eastAsia="zh-CN"/>
        </w:rPr>
        <w:instrText xml:space="preserve"> </w:instrText>
      </w:r>
      <w:r w:rsidR="009638BC" w:rsidRPr="009638BC">
        <w:rPr>
          <w:rFonts w:eastAsiaTheme="minorEastAsia" w:hint="eastAsia"/>
          <w:lang w:eastAsia="zh-CN"/>
        </w:rPr>
        <w:instrText>REF _Ref210030001 \h</w:instrText>
      </w:r>
      <w:r w:rsidR="009638BC" w:rsidRPr="009638BC">
        <w:rPr>
          <w:rFonts w:eastAsiaTheme="minorEastAsia"/>
          <w:lang w:eastAsia="zh-CN"/>
        </w:rPr>
        <w:instrText xml:space="preserve">  \* MERGEFORMAT </w:instrText>
      </w:r>
      <w:r w:rsidR="009638BC" w:rsidRPr="009638BC">
        <w:rPr>
          <w:rFonts w:eastAsiaTheme="minorEastAsia"/>
          <w:lang w:eastAsia="zh-CN"/>
        </w:rPr>
      </w:r>
      <w:r w:rsidR="009638BC" w:rsidRPr="009638BC">
        <w:rPr>
          <w:rFonts w:eastAsiaTheme="minorEastAsia"/>
          <w:lang w:eastAsia="zh-CN"/>
        </w:rPr>
        <w:fldChar w:fldCharType="separate"/>
      </w:r>
      <w:r w:rsidR="000A3ABA" w:rsidRPr="00FC5A3A">
        <w:rPr>
          <w:lang w:eastAsia="zh-CN"/>
        </w:rPr>
        <w:t xml:space="preserve">Figure </w:t>
      </w:r>
      <w:r w:rsidR="000A3ABA" w:rsidRPr="00FC5A3A">
        <w:rPr>
          <w:noProof/>
          <w:lang w:eastAsia="zh-CN"/>
        </w:rPr>
        <w:t>15</w:t>
      </w:r>
      <w:r w:rsidR="009638BC" w:rsidRPr="009638BC">
        <w:rPr>
          <w:rFonts w:eastAsiaTheme="minorEastAsia"/>
          <w:lang w:eastAsia="zh-CN"/>
        </w:rPr>
        <w:fldChar w:fldCharType="end"/>
      </w:r>
      <w:r w:rsidRPr="009638BC">
        <w:rPr>
          <w:rFonts w:eastAsiaTheme="minorEastAsia" w:hint="eastAsia"/>
          <w:lang w:eastAsia="zh-CN"/>
        </w:rPr>
        <w:t>, t</w:t>
      </w:r>
      <w:r w:rsidRPr="009638BC">
        <w:rPr>
          <w:rFonts w:eastAsiaTheme="minorEastAsia"/>
          <w:lang w:eastAsia="zh-CN"/>
        </w:rPr>
        <w:t>he devi</w:t>
      </w:r>
      <w:r>
        <w:rPr>
          <w:rFonts w:eastAsiaTheme="minorEastAsia"/>
          <w:lang w:eastAsia="zh-CN"/>
        </w:rPr>
        <w:t xml:space="preserve">ce needs to detect at least </w:t>
      </w:r>
      <w:r>
        <w:rPr>
          <w:rFonts w:eastAsiaTheme="minorEastAsia" w:hint="eastAsia"/>
          <w:lang w:eastAsia="zh-CN"/>
        </w:rPr>
        <w:t>4 chips in the CAP</w:t>
      </w:r>
      <w:r>
        <w:rPr>
          <w:rFonts w:eastAsiaTheme="minorEastAsia"/>
          <w:lang w:eastAsia="zh-CN"/>
        </w:rPr>
        <w:t xml:space="preserve">, </w:t>
      </w:r>
      <w:r>
        <w:rPr>
          <w:rFonts w:eastAsiaTheme="minorEastAsia" w:hint="eastAsia"/>
          <w:lang w:eastAsia="zh-CN"/>
        </w:rPr>
        <w:t>so as to achieve SER performance</w:t>
      </w:r>
      <w:r>
        <w:rPr>
          <w:rFonts w:eastAsiaTheme="minorEastAsia"/>
          <w:lang w:eastAsia="zh-CN"/>
        </w:rPr>
        <w:t xml:space="preserve"> of no more than 10%</w:t>
      </w:r>
      <w:r>
        <w:rPr>
          <w:rFonts w:eastAsiaTheme="minorEastAsia" w:hint="eastAsia"/>
          <w:lang w:eastAsia="zh-CN"/>
        </w:rPr>
        <w:t>, which is enough for OOK chip duration determination</w:t>
      </w:r>
      <w:r>
        <w:rPr>
          <w:rFonts w:eastAsiaTheme="minorEastAsia"/>
          <w:lang w:eastAsia="zh-CN"/>
        </w:rPr>
        <w:t xml:space="preserve">. </w:t>
      </w:r>
      <w:r>
        <w:rPr>
          <w:rFonts w:eastAsiaTheme="minorEastAsia" w:hint="eastAsia"/>
          <w:lang w:eastAsia="zh-CN"/>
        </w:rPr>
        <w:t xml:space="preserve">Since R-TAS CAP defined in Rel-19 A-IoT contains 4 chips, it can </w:t>
      </w:r>
      <w:r>
        <w:rPr>
          <w:rFonts w:eastAsiaTheme="minorEastAsia"/>
          <w:lang w:eastAsia="zh-CN"/>
        </w:rPr>
        <w:t>satisfy the</w:t>
      </w:r>
      <w:r>
        <w:rPr>
          <w:rFonts w:eastAsiaTheme="minorEastAsia" w:hint="eastAsia"/>
          <w:lang w:eastAsia="zh-CN"/>
        </w:rPr>
        <w:t xml:space="preserve"> detection requirements of CAP </w:t>
      </w:r>
      <w:r>
        <w:rPr>
          <w:rFonts w:eastAsia="等线"/>
        </w:rPr>
        <w:t>in outdoor scenarios</w:t>
      </w:r>
      <w:r>
        <w:rPr>
          <w:rFonts w:eastAsia="等线" w:hint="eastAsia"/>
          <w:lang w:eastAsia="zh-CN"/>
        </w:rPr>
        <w:t>.</w:t>
      </w:r>
      <w:r>
        <w:rPr>
          <w:rFonts w:eastAsiaTheme="minorEastAsia" w:hint="eastAsia"/>
          <w:lang w:eastAsia="zh-CN"/>
        </w:rPr>
        <w:t xml:space="preserve"> Hence, </w:t>
      </w:r>
      <w:r>
        <w:rPr>
          <w:rFonts w:eastAsiaTheme="minorEastAsia"/>
          <w:lang w:eastAsia="zh-CN"/>
        </w:rPr>
        <w:t>R-TAS CAP defined in Rel-19 A-IoT can be reused in outdoor scenarios for Rel-20 A-IoT.</w:t>
      </w:r>
      <w:r>
        <w:rPr>
          <w:rFonts w:eastAsiaTheme="minorEastAsia" w:hint="eastAsia"/>
          <w:lang w:eastAsia="zh-CN"/>
        </w:rPr>
        <w:t xml:space="preserve"> The evaluation assumptions </w:t>
      </w:r>
      <w:r>
        <w:rPr>
          <w:rFonts w:eastAsiaTheme="minorEastAsia"/>
          <w:lang w:eastAsia="zh-CN"/>
        </w:rPr>
        <w:t xml:space="preserve">for </w:t>
      </w:r>
      <w:r>
        <w:rPr>
          <w:rFonts w:eastAsiaTheme="minorEastAsia" w:hint="eastAsia"/>
          <w:lang w:eastAsia="zh-CN"/>
        </w:rPr>
        <w:t>performance of the R-TAS CAP can be found in</w:t>
      </w:r>
      <w:r w:rsidR="009638BC">
        <w:rPr>
          <w:rFonts w:eastAsiaTheme="minorEastAsia" w:hint="eastAsia"/>
          <w:lang w:eastAsia="zh-CN"/>
        </w:rPr>
        <w:t xml:space="preserve"> </w:t>
      </w:r>
      <w:r w:rsidR="009638BC">
        <w:rPr>
          <w:rFonts w:eastAsiaTheme="minorEastAsia"/>
          <w:lang w:eastAsia="zh-CN"/>
        </w:rPr>
        <w:fldChar w:fldCharType="begin"/>
      </w:r>
      <w:r w:rsidR="009638BC">
        <w:rPr>
          <w:rFonts w:eastAsiaTheme="minorEastAsia"/>
          <w:lang w:eastAsia="zh-CN"/>
        </w:rPr>
        <w:instrText xml:space="preserve"> </w:instrText>
      </w:r>
      <w:r w:rsidR="009638BC">
        <w:rPr>
          <w:rFonts w:eastAsiaTheme="minorEastAsia" w:hint="eastAsia"/>
          <w:lang w:eastAsia="zh-CN"/>
        </w:rPr>
        <w:instrText>REF _Ref210030076 \h</w:instrText>
      </w:r>
      <w:r w:rsidR="009638BC">
        <w:rPr>
          <w:rFonts w:eastAsiaTheme="minorEastAsia"/>
          <w:lang w:eastAsia="zh-CN"/>
        </w:rPr>
        <w:instrText xml:space="preserve"> </w:instrText>
      </w:r>
      <w:r w:rsidR="009638BC">
        <w:rPr>
          <w:rFonts w:eastAsiaTheme="minorEastAsia"/>
          <w:lang w:eastAsia="zh-CN"/>
        </w:rPr>
      </w:r>
      <w:r w:rsidR="009638BC">
        <w:rPr>
          <w:rFonts w:eastAsiaTheme="minorEastAsia"/>
          <w:lang w:eastAsia="zh-CN"/>
        </w:rPr>
        <w:fldChar w:fldCharType="separate"/>
      </w:r>
      <w:r w:rsidR="000A3ABA">
        <w:rPr>
          <w:lang w:eastAsia="zh-CN"/>
        </w:rPr>
        <w:t xml:space="preserve">Table </w:t>
      </w:r>
      <w:r w:rsidR="000A3ABA">
        <w:rPr>
          <w:noProof/>
          <w:lang w:eastAsia="zh-CN"/>
        </w:rPr>
        <w:t>6</w:t>
      </w:r>
      <w:r w:rsidR="009638BC">
        <w:rPr>
          <w:rFonts w:eastAsiaTheme="minorEastAsia"/>
          <w:lang w:eastAsia="zh-CN"/>
        </w:rPr>
        <w:fldChar w:fldCharType="end"/>
      </w:r>
      <w:r>
        <w:rPr>
          <w:rFonts w:eastAsiaTheme="minorEastAsia" w:hint="eastAsia"/>
          <w:lang w:eastAsia="zh-CN"/>
        </w:rPr>
        <w:t>.</w:t>
      </w:r>
    </w:p>
    <w:p w14:paraId="3E737A92" w14:textId="4DD981B3" w:rsidR="00AD0F1C" w:rsidRDefault="00AD0F1C" w:rsidP="00FC5A3A">
      <w:pPr>
        <w:pStyle w:val="ab"/>
        <w:spacing w:afterLines="50" w:after="120"/>
        <w:jc w:val="both"/>
        <w:rPr>
          <w:rFonts w:eastAsiaTheme="minorEastAsia"/>
          <w:lang w:eastAsia="zh-CN"/>
        </w:rPr>
      </w:pPr>
      <w:r>
        <w:t xml:space="preserve">Observation </w:t>
      </w:r>
      <w:r w:rsidR="00F66893">
        <w:rPr>
          <w:rFonts w:eastAsiaTheme="minorEastAsia" w:hint="eastAsia"/>
          <w:lang w:eastAsia="zh-CN"/>
        </w:rPr>
        <w:t>13</w:t>
      </w:r>
      <w:r>
        <w:rPr>
          <w:rFonts w:hint="eastAsia"/>
        </w:rPr>
        <w:t xml:space="preserve">: </w:t>
      </w:r>
      <w:r>
        <w:t>The</w:t>
      </w:r>
      <w:r>
        <w:rPr>
          <w:rFonts w:eastAsiaTheme="minorEastAsia"/>
          <w:lang w:eastAsia="zh-CN"/>
        </w:rPr>
        <w:t xml:space="preserve"> device needs to detect at least </w:t>
      </w:r>
      <w:r>
        <w:rPr>
          <w:rFonts w:eastAsiaTheme="minorEastAsia" w:hint="eastAsia"/>
          <w:lang w:eastAsia="zh-CN"/>
        </w:rPr>
        <w:t>4 chips in the CAP</w:t>
      </w:r>
      <w:r>
        <w:rPr>
          <w:rFonts w:eastAsiaTheme="minorEastAsia"/>
          <w:lang w:eastAsia="zh-CN"/>
        </w:rPr>
        <w:t xml:space="preserve">, </w:t>
      </w:r>
      <w:r>
        <w:rPr>
          <w:rFonts w:eastAsiaTheme="minorEastAsia" w:hint="eastAsia"/>
          <w:lang w:eastAsia="zh-CN"/>
        </w:rPr>
        <w:t>so as to obtain about 10% SER performance</w:t>
      </w:r>
      <w:r>
        <w:rPr>
          <w:rFonts w:eastAsia="等线"/>
        </w:rPr>
        <w:t xml:space="preserve"> in outdoor scenarios</w:t>
      </w:r>
      <w:r>
        <w:rPr>
          <w:rFonts w:eastAsiaTheme="minorEastAsia"/>
          <w:lang w:eastAsia="zh-CN"/>
        </w:rPr>
        <w:t>.</w:t>
      </w:r>
      <w:r>
        <w:t xml:space="preserve"> </w:t>
      </w:r>
      <w:r>
        <w:rPr>
          <w:rFonts w:eastAsiaTheme="minorEastAsia"/>
          <w:lang w:eastAsia="zh-CN"/>
        </w:rPr>
        <w:t>SER</w:t>
      </w:r>
      <w:r>
        <w:rPr>
          <w:rFonts w:eastAsiaTheme="minorEastAsia" w:hint="eastAsia"/>
          <w:lang w:eastAsia="zh-CN"/>
        </w:rPr>
        <w:t xml:space="preserve"> refers to</w:t>
      </w:r>
      <w:r>
        <w:rPr>
          <w:rFonts w:eastAsiaTheme="minorEastAsia"/>
          <w:lang w:eastAsia="zh-CN"/>
        </w:rPr>
        <w:t xml:space="preserve"> the number of samples which is mismatched for comparing to the total number of samples in a chip</w:t>
      </w:r>
      <w:r>
        <w:rPr>
          <w:rFonts w:eastAsiaTheme="minorEastAsia" w:hint="eastAsia"/>
          <w:lang w:eastAsia="zh-CN"/>
        </w:rPr>
        <w:t>.</w:t>
      </w:r>
    </w:p>
    <w:p w14:paraId="6F321B30" w14:textId="77777777" w:rsidR="00AD0F1C" w:rsidRDefault="00AD0F1C" w:rsidP="00FC5A3A">
      <w:pPr>
        <w:spacing w:afterLines="50" w:after="120"/>
        <w:jc w:val="both"/>
        <w:rPr>
          <w:rFonts w:eastAsiaTheme="minorEastAsia"/>
          <w:b/>
          <w:lang w:eastAsia="zh-CN"/>
        </w:rPr>
      </w:pPr>
      <w:r>
        <w:rPr>
          <w:rFonts w:eastAsiaTheme="minorEastAsia" w:hint="eastAsia"/>
          <w:b/>
          <w:lang w:eastAsia="zh-CN"/>
        </w:rPr>
        <w:t>Proposal 27: R-TAS CAP defined in Rel-19 A-IoT can be reused in outdoor scenarios for Rel-20 A-IoT.</w:t>
      </w:r>
    </w:p>
    <w:p w14:paraId="7049ECB5" w14:textId="77777777" w:rsidR="00AD0F1C" w:rsidRDefault="00AD0F1C" w:rsidP="00AD0F1C">
      <w:pPr>
        <w:pStyle w:val="41"/>
        <w:spacing w:after="120"/>
        <w:ind w:left="746" w:hanging="746"/>
      </w:pPr>
      <w:r>
        <w:rPr>
          <w:rFonts w:hint="eastAsia"/>
        </w:rPr>
        <w:t xml:space="preserve">R2D </w:t>
      </w:r>
      <w:r>
        <w:t>CFO</w:t>
      </w:r>
      <w:r>
        <w:rPr>
          <w:rFonts w:hint="eastAsia"/>
        </w:rPr>
        <w:t xml:space="preserve"> </w:t>
      </w:r>
      <w:proofErr w:type="gramStart"/>
      <w:r>
        <w:rPr>
          <w:rFonts w:hint="eastAsia"/>
        </w:rPr>
        <w:t>calibration</w:t>
      </w:r>
      <w:proofErr w:type="gramEnd"/>
      <w:r>
        <w:rPr>
          <w:rFonts w:hint="eastAsia"/>
        </w:rPr>
        <w:t xml:space="preserve"> signal</w:t>
      </w:r>
    </w:p>
    <w:p w14:paraId="5F0AC7B9" w14:textId="77777777" w:rsidR="00AD0F1C" w:rsidRDefault="00AD0F1C" w:rsidP="00AD0F1C">
      <w:pPr>
        <w:spacing w:afterLines="50" w:after="120"/>
        <w:jc w:val="both"/>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in RAN1#1</w:t>
      </w:r>
      <w:r>
        <w:rPr>
          <w:rFonts w:eastAsiaTheme="minorEastAsia" w:hint="eastAsia"/>
          <w:lang w:eastAsia="zh-CN"/>
        </w:rPr>
        <w:t>22</w:t>
      </w:r>
      <w:r>
        <w:rPr>
          <w:lang w:eastAsia="zh-CN"/>
        </w:rPr>
        <w:t xml:space="preserve"> related to </w:t>
      </w:r>
      <w:r>
        <w:rPr>
          <w:rFonts w:cs="Times" w:hint="eastAsia"/>
          <w:lang w:eastAsia="ko-KR"/>
        </w:rPr>
        <w:t>R2D signal</w:t>
      </w:r>
      <w:r>
        <w:rPr>
          <w:rFonts w:cs="Times"/>
          <w:lang w:eastAsia="ko-KR"/>
        </w:rPr>
        <w:t>(</w:t>
      </w:r>
      <w:r>
        <w:rPr>
          <w:rFonts w:cs="Times" w:hint="eastAsia"/>
          <w:lang w:eastAsia="ko-KR"/>
        </w:rPr>
        <w:t>s</w:t>
      </w:r>
      <w:r>
        <w:rPr>
          <w:rFonts w:cs="Times"/>
          <w:lang w:eastAsia="ko-KR"/>
        </w:rPr>
        <w:t>)</w:t>
      </w:r>
      <w:r>
        <w:rPr>
          <w:rFonts w:eastAsiaTheme="minorEastAsia" w:cs="Times"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_Ref208237268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0A3ABA">
        <w:rPr>
          <w:rFonts w:eastAsiaTheme="minorEastAsia"/>
          <w:lang w:eastAsia="zh-CN"/>
        </w:rPr>
        <w:t>[2]</w:t>
      </w:r>
      <w:r>
        <w:rPr>
          <w:rFonts w:eastAsiaTheme="minorEastAsia"/>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AD0F1C" w14:paraId="32B7E648" w14:textId="77777777" w:rsidTr="00126C80">
        <w:tc>
          <w:tcPr>
            <w:tcW w:w="9072" w:type="dxa"/>
          </w:tcPr>
          <w:p w14:paraId="3B9CFAAB" w14:textId="77777777" w:rsidR="00AD0F1C" w:rsidRDefault="00AD0F1C" w:rsidP="00126C80">
            <w:pPr>
              <w:spacing w:after="0"/>
              <w:rPr>
                <w:rFonts w:cs="Times"/>
                <w:b/>
                <w:lang w:eastAsia="ko-KR"/>
              </w:rPr>
            </w:pPr>
            <w:r>
              <w:rPr>
                <w:rFonts w:cs="Times"/>
                <w:b/>
                <w:highlight w:val="green"/>
                <w:lang w:eastAsia="ko-KR"/>
              </w:rPr>
              <w:t>Agreement</w:t>
            </w:r>
          </w:p>
          <w:p w14:paraId="104952A2" w14:textId="77777777" w:rsidR="00AD0F1C" w:rsidRDefault="00AD0F1C" w:rsidP="00126C80">
            <w:pPr>
              <w:spacing w:after="0"/>
              <w:rPr>
                <w:rFonts w:cs="Times"/>
                <w:lang w:eastAsia="ko-KR"/>
              </w:rPr>
            </w:pPr>
            <w:r>
              <w:rPr>
                <w:rFonts w:cs="Times" w:hint="eastAsia"/>
                <w:lang w:eastAsia="ko-KR"/>
              </w:rPr>
              <w:t>For R2D signal</w:t>
            </w:r>
            <w:r>
              <w:rPr>
                <w:rFonts w:cs="Times"/>
                <w:lang w:eastAsia="ko-KR"/>
              </w:rPr>
              <w:t>(</w:t>
            </w:r>
            <w:r>
              <w:rPr>
                <w:rFonts w:cs="Times" w:hint="eastAsia"/>
                <w:lang w:eastAsia="ko-KR"/>
              </w:rPr>
              <w:t>s</w:t>
            </w:r>
            <w:r>
              <w:rPr>
                <w:rFonts w:cs="Times"/>
                <w:lang w:eastAsia="ko-KR"/>
              </w:rPr>
              <w:t>)</w:t>
            </w:r>
            <w:r>
              <w:rPr>
                <w:rFonts w:cs="Times" w:hint="eastAsia"/>
                <w:lang w:eastAsia="ko-KR"/>
              </w:rPr>
              <w:t xml:space="preserve">, study </w:t>
            </w:r>
            <w:r>
              <w:rPr>
                <w:rFonts w:cs="Times"/>
                <w:lang w:eastAsia="ko-KR"/>
              </w:rPr>
              <w:t xml:space="preserve">at least the </w:t>
            </w:r>
            <w:r>
              <w:rPr>
                <w:rFonts w:cs="Times" w:hint="eastAsia"/>
                <w:lang w:eastAsia="ko-KR"/>
              </w:rPr>
              <w:t>following functionalities</w:t>
            </w:r>
            <w:r>
              <w:rPr>
                <w:rFonts w:cs="Times"/>
                <w:lang w:eastAsia="ko-KR"/>
              </w:rPr>
              <w:t xml:space="preserve"> (if needed), and study </w:t>
            </w:r>
            <w:r>
              <w:rPr>
                <w:rFonts w:cs="Times" w:hint="eastAsia"/>
                <w:lang w:eastAsia="ko-KR"/>
              </w:rPr>
              <w:t>whether to reuse</w:t>
            </w:r>
            <w:r>
              <w:rPr>
                <w:rFonts w:cs="Times"/>
                <w:lang w:eastAsia="ko-KR"/>
              </w:rPr>
              <w:t>/enhance</w:t>
            </w:r>
            <w:r>
              <w:rPr>
                <w:rFonts w:cs="Times" w:hint="eastAsia"/>
                <w:lang w:eastAsia="ko-KR"/>
              </w:rPr>
              <w:t xml:space="preserve"> existing R2</w:t>
            </w:r>
            <w:r>
              <w:rPr>
                <w:rFonts w:cs="Times"/>
                <w:lang w:eastAsia="ko-KR"/>
              </w:rPr>
              <w:t>D signal(</w:t>
            </w:r>
            <w:r>
              <w:rPr>
                <w:rFonts w:cs="Times" w:hint="eastAsia"/>
                <w:lang w:eastAsia="ko-KR"/>
              </w:rPr>
              <w:t>s</w:t>
            </w:r>
            <w:r>
              <w:rPr>
                <w:rFonts w:cs="Times"/>
                <w:lang w:eastAsia="ko-KR"/>
              </w:rPr>
              <w:t>) or to introduce new R2D signal(</w:t>
            </w:r>
            <w:r>
              <w:rPr>
                <w:rFonts w:cs="Times" w:hint="eastAsia"/>
                <w:lang w:eastAsia="ko-KR"/>
              </w:rPr>
              <w:t>s</w:t>
            </w:r>
            <w:r>
              <w:rPr>
                <w:rFonts w:cs="Times"/>
                <w:lang w:eastAsia="ko-KR"/>
              </w:rPr>
              <w:t>) for the following functionalities (if needed):</w:t>
            </w:r>
          </w:p>
          <w:p w14:paraId="67F3C287"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R2D chip duration determination</w:t>
            </w:r>
          </w:p>
          <w:p w14:paraId="0D7A9F4B"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indication of the start of R2D</w:t>
            </w:r>
          </w:p>
          <w:p w14:paraId="343DC974"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 xml:space="preserve">indication of the </w:t>
            </w:r>
            <w:r>
              <w:rPr>
                <w:rFonts w:cs="Times" w:hint="eastAsia"/>
                <w:lang w:eastAsia="ko-KR"/>
              </w:rPr>
              <w:t>end of PRDCH</w:t>
            </w:r>
          </w:p>
          <w:p w14:paraId="41662C60"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hint="eastAsia"/>
                <w:lang w:eastAsia="ko-KR"/>
              </w:rPr>
              <w:t>frequency synchronization</w:t>
            </w:r>
            <w:r>
              <w:rPr>
                <w:rFonts w:cs="Times"/>
                <w:lang w:eastAsia="ko-KR"/>
              </w:rPr>
              <w:t xml:space="preserve"> (including frequency acquisition)</w:t>
            </w:r>
          </w:p>
          <w:p w14:paraId="07C1326C"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CFO estimation / LO calibration</w:t>
            </w:r>
          </w:p>
          <w:p w14:paraId="19B82105"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SFO calibration</w:t>
            </w:r>
          </w:p>
          <w:p w14:paraId="47D770BE"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timing synchronization/tracking</w:t>
            </w:r>
          </w:p>
          <w:p w14:paraId="2F0CFE25"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measurement (e.g., signal strength)</w:t>
            </w:r>
          </w:p>
          <w:p w14:paraId="207E921B" w14:textId="77777777" w:rsidR="00AD0F1C" w:rsidRDefault="00AD0F1C" w:rsidP="00126C80">
            <w:pPr>
              <w:pStyle w:val="afff1"/>
              <w:numPr>
                <w:ilvl w:val="0"/>
                <w:numId w:val="41"/>
              </w:numPr>
              <w:overflowPunct w:val="0"/>
              <w:autoSpaceDE w:val="0"/>
              <w:autoSpaceDN w:val="0"/>
              <w:adjustRightInd w:val="0"/>
              <w:spacing w:after="0"/>
              <w:textAlignment w:val="baseline"/>
              <w:rPr>
                <w:lang w:eastAsia="zh-CN"/>
              </w:rPr>
            </w:pPr>
            <w:r>
              <w:rPr>
                <w:rFonts w:cs="Times" w:hint="eastAsia"/>
                <w:lang w:eastAsia="ko-KR"/>
              </w:rPr>
              <w:t>r</w:t>
            </w:r>
            <w:r>
              <w:rPr>
                <w:rFonts w:cs="Times"/>
                <w:lang w:eastAsia="ko-KR"/>
              </w:rPr>
              <w:t>eader identification/differentiation</w:t>
            </w:r>
          </w:p>
        </w:tc>
      </w:tr>
    </w:tbl>
    <w:p w14:paraId="7DED51FC" w14:textId="77777777" w:rsidR="00096B6D" w:rsidRDefault="00096B6D" w:rsidP="00FC5A3A">
      <w:pPr>
        <w:spacing w:after="0" w:line="276" w:lineRule="auto"/>
        <w:contextualSpacing/>
        <w:rPr>
          <w:rFonts w:eastAsiaTheme="minorEastAsia" w:cs="Times"/>
          <w:lang w:eastAsia="zh-CN"/>
        </w:rPr>
      </w:pPr>
    </w:p>
    <w:p w14:paraId="26A58FE1" w14:textId="77777777" w:rsidR="00AD0F1C" w:rsidRDefault="00AD0F1C" w:rsidP="00FC5A3A">
      <w:pPr>
        <w:spacing w:afterLines="50" w:after="120" w:line="276" w:lineRule="auto"/>
        <w:rPr>
          <w:rFonts w:cs="Times"/>
          <w:lang w:eastAsia="ko-KR"/>
        </w:rPr>
      </w:pPr>
      <w:r>
        <w:rPr>
          <w:rFonts w:cs="Times" w:hint="eastAsia"/>
          <w:lang w:eastAsia="ko-KR"/>
        </w:rPr>
        <w:t>For R2D signal</w:t>
      </w:r>
      <w:r>
        <w:rPr>
          <w:rFonts w:cs="Times"/>
          <w:lang w:eastAsia="ko-KR"/>
        </w:rPr>
        <w:t>(</w:t>
      </w:r>
      <w:r>
        <w:rPr>
          <w:rFonts w:cs="Times" w:hint="eastAsia"/>
          <w:lang w:eastAsia="ko-KR"/>
        </w:rPr>
        <w:t>s</w:t>
      </w:r>
      <w:r>
        <w:rPr>
          <w:rFonts w:cs="Times"/>
          <w:lang w:eastAsia="ko-KR"/>
        </w:rPr>
        <w:t>)</w:t>
      </w:r>
      <w:r>
        <w:rPr>
          <w:rFonts w:cs="Times" w:hint="eastAsia"/>
          <w:lang w:eastAsia="ko-KR"/>
        </w:rPr>
        <w:t xml:space="preserve">, </w:t>
      </w:r>
      <w:r>
        <w:rPr>
          <w:rFonts w:cs="Times"/>
          <w:lang w:eastAsia="ko-KR"/>
        </w:rPr>
        <w:t xml:space="preserve">new </w:t>
      </w:r>
      <w:r>
        <w:rPr>
          <w:rFonts w:hint="eastAsia"/>
        </w:rPr>
        <w:t xml:space="preserve">R2D </w:t>
      </w:r>
      <w:r>
        <w:t>CFO</w:t>
      </w:r>
      <w:r>
        <w:rPr>
          <w:rFonts w:hint="eastAsia"/>
        </w:rPr>
        <w:t xml:space="preserve"> </w:t>
      </w:r>
      <w:proofErr w:type="gramStart"/>
      <w:r>
        <w:rPr>
          <w:rFonts w:hint="eastAsia"/>
        </w:rPr>
        <w:t>calibration</w:t>
      </w:r>
      <w:proofErr w:type="gramEnd"/>
      <w:r>
        <w:rPr>
          <w:rFonts w:hint="eastAsia"/>
        </w:rPr>
        <w:t xml:space="preserve"> signal</w:t>
      </w:r>
      <w:r>
        <w:rPr>
          <w:rFonts w:cs="Times"/>
          <w:lang w:eastAsia="ko-KR"/>
        </w:rPr>
        <w:t xml:space="preserve"> </w:t>
      </w:r>
      <w:r>
        <w:rPr>
          <w:rFonts w:cs="Times" w:hint="eastAsia"/>
          <w:lang w:eastAsia="ko-KR"/>
        </w:rPr>
        <w:t xml:space="preserve">should be </w:t>
      </w:r>
      <w:r>
        <w:rPr>
          <w:rFonts w:cs="Times"/>
          <w:lang w:eastAsia="ko-KR"/>
        </w:rPr>
        <w:t>introduce</w:t>
      </w:r>
      <w:r>
        <w:rPr>
          <w:rFonts w:cs="Times" w:hint="eastAsia"/>
          <w:lang w:eastAsia="ko-KR"/>
        </w:rPr>
        <w:t>d</w:t>
      </w:r>
      <w:r>
        <w:rPr>
          <w:rFonts w:cs="Times"/>
          <w:lang w:eastAsia="ko-KR"/>
        </w:rPr>
        <w:t xml:space="preserve"> for the following functionalities:</w:t>
      </w:r>
    </w:p>
    <w:p w14:paraId="388D707F" w14:textId="77777777" w:rsidR="00AD0F1C" w:rsidRDefault="00AD0F1C" w:rsidP="00FC5A3A">
      <w:pPr>
        <w:pStyle w:val="afff1"/>
        <w:numPr>
          <w:ilvl w:val="0"/>
          <w:numId w:val="41"/>
        </w:numPr>
        <w:overflowPunct w:val="0"/>
        <w:autoSpaceDE w:val="0"/>
        <w:autoSpaceDN w:val="0"/>
        <w:adjustRightInd w:val="0"/>
        <w:spacing w:afterLines="50" w:after="120" w:line="276" w:lineRule="auto"/>
        <w:contextualSpacing w:val="0"/>
        <w:textAlignment w:val="baseline"/>
        <w:rPr>
          <w:rFonts w:cs="Times"/>
          <w:lang w:eastAsia="ko-KR"/>
        </w:rPr>
      </w:pPr>
      <w:r>
        <w:rPr>
          <w:rFonts w:cs="Times" w:hint="eastAsia"/>
          <w:lang w:eastAsia="ko-KR"/>
        </w:rPr>
        <w:t>frequency synchronization</w:t>
      </w:r>
      <w:r>
        <w:rPr>
          <w:rFonts w:cs="Times"/>
          <w:lang w:eastAsia="ko-KR"/>
        </w:rPr>
        <w:t xml:space="preserve"> (including frequency acquisition)</w:t>
      </w:r>
    </w:p>
    <w:p w14:paraId="25219619" w14:textId="77777777" w:rsidR="00AD0F1C" w:rsidRPr="00A25BE6" w:rsidRDefault="00AD0F1C" w:rsidP="00FC5A3A">
      <w:pPr>
        <w:pStyle w:val="afff1"/>
        <w:numPr>
          <w:ilvl w:val="0"/>
          <w:numId w:val="41"/>
        </w:numPr>
        <w:overflowPunct w:val="0"/>
        <w:autoSpaceDE w:val="0"/>
        <w:autoSpaceDN w:val="0"/>
        <w:adjustRightInd w:val="0"/>
        <w:spacing w:afterLines="50" w:after="120" w:line="276" w:lineRule="auto"/>
        <w:contextualSpacing w:val="0"/>
        <w:textAlignment w:val="baseline"/>
        <w:rPr>
          <w:rFonts w:cs="Times"/>
          <w:lang w:eastAsia="ko-KR"/>
        </w:rPr>
      </w:pPr>
      <w:r>
        <w:rPr>
          <w:rFonts w:cs="Times"/>
          <w:lang w:eastAsia="ko-KR"/>
        </w:rPr>
        <w:t>CFO estimation / LO calibration</w:t>
      </w:r>
    </w:p>
    <w:p w14:paraId="429C7C26" w14:textId="52C64FD4" w:rsidR="00AD0F1C" w:rsidRDefault="00AD0F1C" w:rsidP="00FC5A3A">
      <w:pPr>
        <w:overflowPunct w:val="0"/>
        <w:autoSpaceDE w:val="0"/>
        <w:autoSpaceDN w:val="0"/>
        <w:adjustRightInd w:val="0"/>
        <w:spacing w:afterLines="50" w:after="120"/>
        <w:jc w:val="both"/>
        <w:textAlignment w:val="baseline"/>
        <w:rPr>
          <w:rFonts w:eastAsia="等线"/>
          <w:lang w:eastAsia="zh-CN"/>
        </w:rPr>
      </w:pPr>
      <w:r>
        <w:rPr>
          <w:rFonts w:eastAsia="等线" w:hint="eastAsia"/>
          <w:lang w:val="en-US" w:eastAsia="zh-CN"/>
        </w:rPr>
        <w:t>According to the R20 A-</w:t>
      </w:r>
      <w:proofErr w:type="spellStart"/>
      <w:r>
        <w:rPr>
          <w:rFonts w:eastAsia="等线" w:hint="eastAsia"/>
          <w:lang w:val="en-US" w:eastAsia="zh-CN"/>
        </w:rPr>
        <w:t>IoT</w:t>
      </w:r>
      <w:proofErr w:type="spellEnd"/>
      <w:r>
        <w:rPr>
          <w:rFonts w:eastAsia="等线" w:hint="eastAsia"/>
          <w:lang w:val="en-US" w:eastAsia="zh-CN"/>
        </w:rPr>
        <w:t xml:space="preserve"> SID </w:t>
      </w:r>
      <w:r>
        <w:rPr>
          <w:rFonts w:eastAsia="等线"/>
          <w:lang w:val="en-US" w:eastAsia="zh-CN"/>
        </w:rPr>
        <w:fldChar w:fldCharType="begin"/>
      </w:r>
      <w:r>
        <w:rPr>
          <w:rFonts w:eastAsia="等线"/>
          <w:lang w:val="en-US" w:eastAsia="zh-CN"/>
        </w:rPr>
        <w:instrText xml:space="preserve"> </w:instrText>
      </w:r>
      <w:r>
        <w:rPr>
          <w:rFonts w:eastAsia="等线" w:hint="eastAsia"/>
          <w:lang w:val="en-US" w:eastAsia="zh-CN"/>
        </w:rPr>
        <w:instrText>REF _Ref157435508 \r \h</w:instrText>
      </w:r>
      <w:r>
        <w:rPr>
          <w:rFonts w:eastAsia="等线"/>
          <w:lang w:val="en-US" w:eastAsia="zh-CN"/>
        </w:rPr>
        <w:instrText xml:space="preserve">  \* MERGEFORMAT </w:instrText>
      </w:r>
      <w:r>
        <w:rPr>
          <w:rFonts w:eastAsia="等线"/>
          <w:lang w:val="en-US" w:eastAsia="zh-CN"/>
        </w:rPr>
      </w:r>
      <w:r>
        <w:rPr>
          <w:rFonts w:eastAsia="等线"/>
          <w:lang w:val="en-US" w:eastAsia="zh-CN"/>
        </w:rPr>
        <w:fldChar w:fldCharType="separate"/>
      </w:r>
      <w:r w:rsidR="000A3ABA">
        <w:rPr>
          <w:rFonts w:eastAsia="等线"/>
          <w:lang w:val="en-US" w:eastAsia="zh-CN"/>
        </w:rPr>
        <w:t>[1]</w:t>
      </w:r>
      <w:r>
        <w:rPr>
          <w:rFonts w:eastAsia="等线"/>
          <w:lang w:val="en-US" w:eastAsia="zh-CN"/>
        </w:rPr>
        <w:fldChar w:fldCharType="end"/>
      </w:r>
      <w:r>
        <w:rPr>
          <w:rFonts w:eastAsia="等线" w:hint="eastAsia"/>
          <w:lang w:val="en-US" w:eastAsia="zh-CN"/>
        </w:rPr>
        <w:t xml:space="preserve">, RAN1 should </w:t>
      </w:r>
      <w:r>
        <w:rPr>
          <w:rFonts w:eastAsia="等线"/>
        </w:rPr>
        <w:t xml:space="preserve">study necessary and feasible changes to the Rel-19 A-IoT specifications to support Device 2b and Device C in outdoor scenarios </w:t>
      </w:r>
      <w:r>
        <w:rPr>
          <w:rFonts w:eastAsia="等线" w:hint="eastAsia"/>
          <w:lang w:eastAsia="zh-CN"/>
        </w:rPr>
        <w:t>for the t</w:t>
      </w:r>
      <w:r>
        <w:rPr>
          <w:rFonts w:eastAsia="等线"/>
        </w:rPr>
        <w:t>raffic types DO-DTT, DT, DO-A.</w:t>
      </w:r>
      <w:r>
        <w:rPr>
          <w:rFonts w:eastAsia="等线" w:hint="eastAsia"/>
          <w:lang w:eastAsia="zh-CN"/>
        </w:rPr>
        <w:t xml:space="preserve"> And RAN1 should t</w:t>
      </w:r>
      <w:r>
        <w:rPr>
          <w:rFonts w:eastAsia="等线"/>
          <w:lang w:eastAsia="zh-CN"/>
        </w:rPr>
        <w:t xml:space="preserve">ake into account the aspects in Clause 6.1.1.7 “CFO calibration signal for </w:t>
      </w:r>
      <w:r w:rsidR="008609F5">
        <w:rPr>
          <w:rFonts w:eastAsia="等线"/>
          <w:lang w:eastAsia="zh-CN"/>
        </w:rPr>
        <w:t>Device</w:t>
      </w:r>
      <w:r>
        <w:rPr>
          <w:rFonts w:eastAsia="等线"/>
          <w:lang w:eastAsia="zh-CN"/>
        </w:rPr>
        <w:t xml:space="preserve"> 2b” of TR 38.769</w:t>
      </w:r>
      <w:r>
        <w:rPr>
          <w:rFonts w:eastAsia="等线" w:hint="eastAsia"/>
          <w:lang w:eastAsia="zh-CN"/>
        </w:rPr>
        <w:t xml:space="preserve">. Hence, it should be studied how to support </w:t>
      </w:r>
      <w:r>
        <w:rPr>
          <w:rFonts w:eastAsia="等线"/>
        </w:rPr>
        <w:t>Device 2b and Device C</w:t>
      </w:r>
      <w:r>
        <w:rPr>
          <w:rFonts w:eastAsia="等线" w:hint="eastAsia"/>
          <w:lang w:eastAsia="zh-CN"/>
        </w:rPr>
        <w:t xml:space="preserve"> </w:t>
      </w:r>
      <w:r>
        <w:rPr>
          <w:rFonts w:eastAsia="等线"/>
          <w:lang w:eastAsia="zh-CN"/>
        </w:rPr>
        <w:t xml:space="preserve">in </w:t>
      </w:r>
      <w:r>
        <w:rPr>
          <w:rFonts w:eastAsia="等线" w:hint="eastAsia"/>
          <w:lang w:eastAsia="zh-CN"/>
        </w:rPr>
        <w:t>Rel-20</w:t>
      </w:r>
      <w:r>
        <w:rPr>
          <w:rFonts w:eastAsia="等线"/>
        </w:rPr>
        <w:t xml:space="preserve"> A-IoT study</w:t>
      </w:r>
      <w:r>
        <w:rPr>
          <w:rFonts w:eastAsia="等线" w:hint="eastAsia"/>
          <w:lang w:eastAsia="zh-CN"/>
        </w:rPr>
        <w:t>.</w:t>
      </w:r>
    </w:p>
    <w:p w14:paraId="0853A0A4" w14:textId="4D542725" w:rsidR="00AD0F1C" w:rsidRDefault="00AD0F1C" w:rsidP="00FC5A3A">
      <w:pPr>
        <w:overflowPunct w:val="0"/>
        <w:autoSpaceDE w:val="0"/>
        <w:autoSpaceDN w:val="0"/>
        <w:adjustRightInd w:val="0"/>
        <w:spacing w:afterLines="50" w:after="120"/>
        <w:jc w:val="both"/>
        <w:textAlignment w:val="baseline"/>
        <w:rPr>
          <w:rFonts w:eastAsiaTheme="minorEastAsia"/>
          <w:lang w:eastAsia="zh-CN"/>
        </w:rPr>
      </w:pPr>
      <w:r>
        <w:rPr>
          <w:rFonts w:eastAsia="等线"/>
        </w:rPr>
        <w:t xml:space="preserve">Rel-19 A-IoT feature only supports </w:t>
      </w:r>
      <w:r>
        <w:rPr>
          <w:rFonts w:eastAsia="等线" w:hint="eastAsia"/>
        </w:rPr>
        <w:t>passive Device 1</w:t>
      </w:r>
      <w:r>
        <w:rPr>
          <w:rFonts w:eastAsia="等线"/>
        </w:rPr>
        <w:t xml:space="preserve">. </w:t>
      </w:r>
      <w:r>
        <w:rPr>
          <w:rFonts w:eastAsia="等线" w:hint="eastAsia"/>
        </w:rPr>
        <w:t xml:space="preserve">Device 1 </w:t>
      </w:r>
      <w:r>
        <w:rPr>
          <w:rFonts w:eastAsia="等线"/>
        </w:rPr>
        <w:t xml:space="preserve">does not have the power consumption and capability </w:t>
      </w:r>
      <w:r>
        <w:rPr>
          <w:rFonts w:eastAsia="等线" w:hint="eastAsia"/>
        </w:rPr>
        <w:t>to</w:t>
      </w:r>
      <w:r>
        <w:rPr>
          <w:rFonts w:eastAsia="等线"/>
        </w:rPr>
        <w:t xml:space="preserve"> track</w:t>
      </w:r>
      <w:r>
        <w:rPr>
          <w:rFonts w:eastAsia="等线" w:hint="eastAsia"/>
        </w:rPr>
        <w:t xml:space="preserve"> </w:t>
      </w:r>
      <w:r>
        <w:rPr>
          <w:rFonts w:eastAsia="等线"/>
        </w:rPr>
        <w:t xml:space="preserve">the R2D </w:t>
      </w:r>
      <w:r>
        <w:rPr>
          <w:rFonts w:eastAsia="等线" w:hint="eastAsia"/>
        </w:rPr>
        <w:t xml:space="preserve">carrier frequency since </w:t>
      </w:r>
      <w:r>
        <w:rPr>
          <w:rFonts w:eastAsia="等线"/>
        </w:rPr>
        <w:t>the RF</w:t>
      </w:r>
      <w:r>
        <w:rPr>
          <w:rFonts w:eastAsia="等线" w:hint="eastAsia"/>
        </w:rPr>
        <w:t>-ED</w:t>
      </w:r>
      <w:r>
        <w:rPr>
          <w:rFonts w:eastAsia="等线"/>
        </w:rPr>
        <w:t xml:space="preserve"> receiver at the Device </w:t>
      </w:r>
      <w:r>
        <w:rPr>
          <w:rFonts w:eastAsia="等线" w:hint="eastAsia"/>
        </w:rPr>
        <w:t xml:space="preserve">1 </w:t>
      </w:r>
      <w:r>
        <w:rPr>
          <w:rFonts w:eastAsia="等线"/>
        </w:rPr>
        <w:t>will operate in a wideband manner.</w:t>
      </w:r>
      <w:r>
        <w:rPr>
          <w:rFonts w:eastAsia="等线" w:hint="eastAsia"/>
        </w:rPr>
        <w:t xml:space="preserve"> In </w:t>
      </w:r>
      <w:r>
        <w:rPr>
          <w:rFonts w:eastAsia="等线" w:hint="eastAsia"/>
        </w:rPr>
        <w:lastRenderedPageBreak/>
        <w:t>addition</w:t>
      </w:r>
      <w:r>
        <w:rPr>
          <w:rFonts w:eastAsia="等线"/>
        </w:rPr>
        <w:t xml:space="preserve">, </w:t>
      </w:r>
      <w:r>
        <w:rPr>
          <w:rFonts w:eastAsia="等线" w:hint="eastAsia"/>
          <w:lang w:eastAsia="zh-CN"/>
        </w:rPr>
        <w:t>as shown</w:t>
      </w:r>
      <w:r w:rsidRPr="000C63EA">
        <w:rPr>
          <w:rFonts w:eastAsia="等线" w:hint="eastAsia"/>
          <w:lang w:eastAsia="zh-CN"/>
        </w:rPr>
        <w:t xml:space="preserve"> in</w:t>
      </w:r>
      <w:r w:rsidR="000C63EA" w:rsidRPr="000C63EA">
        <w:rPr>
          <w:rFonts w:eastAsia="等线" w:hint="eastAsia"/>
          <w:lang w:eastAsia="zh-CN"/>
        </w:rPr>
        <w:t xml:space="preserve"> </w:t>
      </w:r>
      <w:r w:rsidR="000C63EA" w:rsidRPr="000C63EA">
        <w:rPr>
          <w:rFonts w:eastAsia="等线"/>
          <w:lang w:eastAsia="zh-CN"/>
        </w:rPr>
        <w:fldChar w:fldCharType="begin"/>
      </w:r>
      <w:r w:rsidR="000C63EA" w:rsidRPr="000C63EA">
        <w:rPr>
          <w:rFonts w:eastAsia="等线"/>
          <w:lang w:eastAsia="zh-CN"/>
        </w:rPr>
        <w:instrText xml:space="preserve"> </w:instrText>
      </w:r>
      <w:r w:rsidR="000C63EA" w:rsidRPr="000C63EA">
        <w:rPr>
          <w:rFonts w:eastAsia="等线" w:hint="eastAsia"/>
          <w:lang w:eastAsia="zh-CN"/>
        </w:rPr>
        <w:instrText>REF _Ref210030140 \h</w:instrText>
      </w:r>
      <w:r w:rsidR="000C63EA" w:rsidRPr="000C63EA">
        <w:rPr>
          <w:rFonts w:eastAsia="等线"/>
          <w:lang w:eastAsia="zh-CN"/>
        </w:rPr>
        <w:instrText xml:space="preserve">  \* MERGEFORMAT </w:instrText>
      </w:r>
      <w:r w:rsidR="000C63EA" w:rsidRPr="000C63EA">
        <w:rPr>
          <w:rFonts w:eastAsia="等线"/>
          <w:lang w:eastAsia="zh-CN"/>
        </w:rPr>
      </w:r>
      <w:r w:rsidR="000C63EA" w:rsidRPr="000C63EA">
        <w:rPr>
          <w:rFonts w:eastAsia="等线"/>
          <w:lang w:eastAsia="zh-CN"/>
        </w:rPr>
        <w:fldChar w:fldCharType="separate"/>
      </w:r>
      <w:r w:rsidR="000A3ABA" w:rsidRPr="00FC5A3A">
        <w:rPr>
          <w:lang w:eastAsia="zh-CN"/>
        </w:rPr>
        <w:t xml:space="preserve">Figure </w:t>
      </w:r>
      <w:r w:rsidR="000A3ABA" w:rsidRPr="00FC5A3A">
        <w:rPr>
          <w:noProof/>
          <w:lang w:eastAsia="zh-CN"/>
        </w:rPr>
        <w:t>16</w:t>
      </w:r>
      <w:r w:rsidR="000C63EA" w:rsidRPr="000C63EA">
        <w:rPr>
          <w:rFonts w:eastAsia="等线"/>
          <w:lang w:eastAsia="zh-CN"/>
        </w:rPr>
        <w:fldChar w:fldCharType="end"/>
      </w:r>
      <w:r w:rsidRPr="000C63EA">
        <w:rPr>
          <w:rFonts w:eastAsia="等线" w:hint="eastAsia"/>
          <w:lang w:eastAsia="zh-CN"/>
        </w:rPr>
        <w:t>, t</w:t>
      </w:r>
      <w:r w:rsidRPr="000C63EA">
        <w:rPr>
          <w:rFonts w:eastAsia="等线"/>
        </w:rPr>
        <w:t xml:space="preserve">he D2R </w:t>
      </w:r>
      <w:r>
        <w:rPr>
          <w:rFonts w:eastAsia="等线"/>
        </w:rPr>
        <w:t>transmission is backscattered on a carrier wave provided externally in Rel-19 A-IoT feature</w:t>
      </w:r>
      <w:r>
        <w:rPr>
          <w:rFonts w:eastAsia="等线" w:hint="eastAsia"/>
        </w:rPr>
        <w:t>.</w:t>
      </w:r>
    </w:p>
    <w:p w14:paraId="0B465719" w14:textId="70F2C9BB" w:rsidR="00AD0F1C" w:rsidRDefault="00AD0F1C" w:rsidP="00FC5A3A">
      <w:pPr>
        <w:overflowPunct w:val="0"/>
        <w:autoSpaceDE w:val="0"/>
        <w:autoSpaceDN w:val="0"/>
        <w:adjustRightInd w:val="0"/>
        <w:spacing w:afterLines="50" w:after="120"/>
        <w:jc w:val="both"/>
        <w:textAlignment w:val="baseline"/>
        <w:rPr>
          <w:rFonts w:eastAsiaTheme="minorEastAsia"/>
          <w:lang w:eastAsia="zh-CN"/>
        </w:rPr>
      </w:pPr>
      <w:r>
        <w:rPr>
          <w:rFonts w:eastAsia="等线"/>
        </w:rPr>
        <w:t>A</w:t>
      </w:r>
      <w:r>
        <w:rPr>
          <w:rFonts w:eastAsia="等线" w:hint="eastAsia"/>
        </w:rPr>
        <w:t xml:space="preserve">ctive devices, </w:t>
      </w:r>
      <w:r>
        <w:rPr>
          <w:rFonts w:eastAsia="等线"/>
        </w:rPr>
        <w:t>Device 2b</w:t>
      </w:r>
      <w:r>
        <w:rPr>
          <w:rFonts w:eastAsia="等线" w:hint="eastAsia"/>
        </w:rPr>
        <w:t xml:space="preserve"> and Device C</w:t>
      </w:r>
      <w:r>
        <w:rPr>
          <w:rFonts w:eastAsia="等线"/>
        </w:rPr>
        <w:t xml:space="preserve">, needs </w:t>
      </w:r>
      <w:r>
        <w:rPr>
          <w:rFonts w:eastAsia="等线" w:hint="eastAsia"/>
          <w:lang w:eastAsia="zh-CN"/>
        </w:rPr>
        <w:t xml:space="preserve">to do </w:t>
      </w:r>
      <w:r>
        <w:rPr>
          <w:rFonts w:eastAsia="等线"/>
        </w:rPr>
        <w:t xml:space="preserve">frequency </w:t>
      </w:r>
      <w:r>
        <w:rPr>
          <w:rFonts w:eastAsia="等线" w:hint="eastAsia"/>
        </w:rPr>
        <w:t>calibration</w:t>
      </w:r>
      <w:r>
        <w:rPr>
          <w:rFonts w:eastAsia="等线"/>
        </w:rPr>
        <w:t xml:space="preserve"> in order to provide accurate baseband or IF demodulation.</w:t>
      </w:r>
      <w:r>
        <w:rPr>
          <w:rFonts w:eastAsia="等线" w:hint="eastAsia"/>
        </w:rPr>
        <w:t xml:space="preserve"> </w:t>
      </w:r>
      <w:r>
        <w:rPr>
          <w:rFonts w:eastAsia="等线" w:hint="eastAsia"/>
          <w:lang w:eastAsia="zh-CN"/>
        </w:rPr>
        <w:t xml:space="preserve">As shown in </w:t>
      </w:r>
      <w:r w:rsidR="000C63EA" w:rsidRPr="000C63EA">
        <w:rPr>
          <w:rFonts w:eastAsia="等线"/>
          <w:lang w:eastAsia="zh-CN"/>
        </w:rPr>
        <w:fldChar w:fldCharType="begin"/>
      </w:r>
      <w:r w:rsidR="000C63EA" w:rsidRPr="000C63EA">
        <w:rPr>
          <w:rFonts w:eastAsia="等线"/>
          <w:lang w:eastAsia="zh-CN"/>
        </w:rPr>
        <w:instrText xml:space="preserve"> </w:instrText>
      </w:r>
      <w:r w:rsidR="000C63EA" w:rsidRPr="000C63EA">
        <w:rPr>
          <w:rFonts w:eastAsia="等线" w:hint="eastAsia"/>
          <w:lang w:eastAsia="zh-CN"/>
        </w:rPr>
        <w:instrText>REF _Ref210030140 \h</w:instrText>
      </w:r>
      <w:r w:rsidR="000C63EA" w:rsidRPr="000C63EA">
        <w:rPr>
          <w:rFonts w:eastAsia="等线"/>
          <w:lang w:eastAsia="zh-CN"/>
        </w:rPr>
        <w:instrText xml:space="preserve">  \* MERGEFORMAT </w:instrText>
      </w:r>
      <w:r w:rsidR="000C63EA" w:rsidRPr="000C63EA">
        <w:rPr>
          <w:rFonts w:eastAsia="等线"/>
          <w:lang w:eastAsia="zh-CN"/>
        </w:rPr>
      </w:r>
      <w:r w:rsidR="000C63EA" w:rsidRPr="000C63EA">
        <w:rPr>
          <w:rFonts w:eastAsia="等线"/>
          <w:lang w:eastAsia="zh-CN"/>
        </w:rPr>
        <w:fldChar w:fldCharType="separate"/>
      </w:r>
      <w:r w:rsidR="000A3ABA" w:rsidRPr="00FC5A3A">
        <w:rPr>
          <w:lang w:eastAsia="zh-CN"/>
        </w:rPr>
        <w:t xml:space="preserve">Figure </w:t>
      </w:r>
      <w:r w:rsidR="000A3ABA" w:rsidRPr="00FC5A3A">
        <w:rPr>
          <w:noProof/>
          <w:lang w:eastAsia="zh-CN"/>
        </w:rPr>
        <w:t>16</w:t>
      </w:r>
      <w:r w:rsidR="000C63EA" w:rsidRPr="000C63EA">
        <w:rPr>
          <w:rFonts w:eastAsia="等线"/>
          <w:lang w:eastAsia="zh-CN"/>
        </w:rPr>
        <w:fldChar w:fldCharType="end"/>
      </w:r>
      <w:r>
        <w:rPr>
          <w:rFonts w:eastAsia="等线" w:hint="eastAsia"/>
          <w:lang w:eastAsia="zh-CN"/>
        </w:rPr>
        <w:t>, t</w:t>
      </w:r>
      <w:r>
        <w:rPr>
          <w:rFonts w:eastAsia="等线"/>
        </w:rPr>
        <w:t>he active transmission</w:t>
      </w:r>
      <w:r>
        <w:rPr>
          <w:rFonts w:eastAsia="等线" w:hint="eastAsia"/>
        </w:rPr>
        <w:t xml:space="preserve"> of </w:t>
      </w:r>
      <w:r>
        <w:rPr>
          <w:rFonts w:eastAsia="等线"/>
        </w:rPr>
        <w:t>Device 2b</w:t>
      </w:r>
      <w:r>
        <w:rPr>
          <w:rFonts w:eastAsia="等线" w:hint="eastAsia"/>
        </w:rPr>
        <w:t xml:space="preserve"> and Device C</w:t>
      </w:r>
      <w:r>
        <w:rPr>
          <w:rFonts w:eastAsia="等线"/>
        </w:rPr>
        <w:t xml:space="preserve"> is based on the self-generated D2R carrier from </w:t>
      </w:r>
      <w:r>
        <w:rPr>
          <w:rFonts w:eastAsia="等线" w:hint="eastAsia"/>
        </w:rPr>
        <w:t>the device</w:t>
      </w:r>
      <w:r>
        <w:rPr>
          <w:rFonts w:eastAsia="等线"/>
        </w:rPr>
        <w:t xml:space="preserve"> internally at a desired frequency band indicated by the reader. </w:t>
      </w:r>
      <w:r>
        <w:rPr>
          <w:rFonts w:eastAsia="等线"/>
          <w:lang w:eastAsia="zh-CN"/>
        </w:rPr>
        <w:t>F</w:t>
      </w:r>
      <w:r w:rsidRPr="00FE3D75">
        <w:rPr>
          <w:rFonts w:eastAsia="等线"/>
          <w:lang w:eastAsia="zh-CN"/>
        </w:rPr>
        <w:t xml:space="preserve">rom </w:t>
      </w:r>
      <w:r w:rsidR="00FE3D75" w:rsidRPr="00FE3D75">
        <w:rPr>
          <w:rFonts w:eastAsia="等线"/>
          <w:lang w:eastAsia="zh-CN"/>
        </w:rPr>
        <w:fldChar w:fldCharType="begin"/>
      </w:r>
      <w:r w:rsidR="00FE3D75" w:rsidRPr="00FE3D75">
        <w:rPr>
          <w:rFonts w:eastAsia="等线"/>
          <w:lang w:eastAsia="zh-CN"/>
        </w:rPr>
        <w:instrText xml:space="preserve"> REF _Ref210030243 \h  \* MERGEFORMAT </w:instrText>
      </w:r>
      <w:r w:rsidR="00FE3D75" w:rsidRPr="00FE3D75">
        <w:rPr>
          <w:rFonts w:eastAsia="等线"/>
          <w:lang w:eastAsia="zh-CN"/>
        </w:rPr>
      </w:r>
      <w:r w:rsidR="00FE3D75" w:rsidRPr="00FE3D75">
        <w:rPr>
          <w:rFonts w:eastAsia="等线"/>
          <w:lang w:eastAsia="zh-CN"/>
        </w:rPr>
        <w:fldChar w:fldCharType="separate"/>
      </w:r>
      <w:r w:rsidR="000A3ABA" w:rsidRPr="00FC5A3A">
        <w:t xml:space="preserve">Table </w:t>
      </w:r>
      <w:r w:rsidR="000A3ABA" w:rsidRPr="00FC5A3A">
        <w:rPr>
          <w:noProof/>
        </w:rPr>
        <w:t>7</w:t>
      </w:r>
      <w:r w:rsidR="00FE3D75" w:rsidRPr="00FE3D75">
        <w:rPr>
          <w:rFonts w:eastAsia="等线"/>
          <w:lang w:eastAsia="zh-CN"/>
        </w:rPr>
        <w:fldChar w:fldCharType="end"/>
      </w:r>
      <w:r w:rsidR="00FE3D75" w:rsidRPr="00FE3D75">
        <w:rPr>
          <w:rFonts w:eastAsia="等线" w:hint="eastAsia"/>
          <w:lang w:eastAsia="zh-CN"/>
        </w:rPr>
        <w:t xml:space="preserve"> </w:t>
      </w:r>
      <w:r w:rsidRPr="00FE3D75">
        <w:rPr>
          <w:rFonts w:eastAsia="等线" w:hint="eastAsia"/>
          <w:lang w:eastAsia="zh-CN"/>
        </w:rPr>
        <w:t xml:space="preserve">and </w:t>
      </w:r>
      <w:r w:rsidR="00FE3D75" w:rsidRPr="00FE3D75">
        <w:rPr>
          <w:rFonts w:eastAsia="等线"/>
          <w:lang w:eastAsia="zh-CN"/>
        </w:rPr>
        <w:fldChar w:fldCharType="begin"/>
      </w:r>
      <w:r w:rsidR="00FE3D75" w:rsidRPr="00FE3D75">
        <w:rPr>
          <w:rFonts w:eastAsia="等线"/>
          <w:lang w:eastAsia="zh-CN"/>
        </w:rPr>
        <w:instrText xml:space="preserve"> </w:instrText>
      </w:r>
      <w:r w:rsidR="00FE3D75" w:rsidRPr="00FE3D75">
        <w:rPr>
          <w:rFonts w:eastAsia="等线" w:hint="eastAsia"/>
          <w:lang w:eastAsia="zh-CN"/>
        </w:rPr>
        <w:instrText>REF _Ref210030253 \h</w:instrText>
      </w:r>
      <w:r w:rsidR="00FE3D75" w:rsidRPr="00FE3D75">
        <w:rPr>
          <w:rFonts w:eastAsia="等线"/>
          <w:lang w:eastAsia="zh-CN"/>
        </w:rPr>
        <w:instrText xml:space="preserve">  \* MERGEFORMAT </w:instrText>
      </w:r>
      <w:r w:rsidR="00FE3D75" w:rsidRPr="00FE3D75">
        <w:rPr>
          <w:rFonts w:eastAsia="等线"/>
          <w:lang w:eastAsia="zh-CN"/>
        </w:rPr>
      </w:r>
      <w:r w:rsidR="00FE3D75" w:rsidRPr="00FE3D75">
        <w:rPr>
          <w:rFonts w:eastAsia="等线"/>
          <w:lang w:eastAsia="zh-CN"/>
        </w:rPr>
        <w:fldChar w:fldCharType="separate"/>
      </w:r>
      <w:r w:rsidR="000A3ABA" w:rsidRPr="00FC5A3A">
        <w:t xml:space="preserve">Table </w:t>
      </w:r>
      <w:r w:rsidR="000A3ABA" w:rsidRPr="00FC5A3A">
        <w:rPr>
          <w:noProof/>
        </w:rPr>
        <w:t>8</w:t>
      </w:r>
      <w:r w:rsidR="00FE3D75" w:rsidRPr="00FE3D75">
        <w:rPr>
          <w:rFonts w:eastAsia="等线"/>
          <w:lang w:eastAsia="zh-CN"/>
        </w:rPr>
        <w:fldChar w:fldCharType="end"/>
      </w:r>
      <w:r w:rsidR="00FE3D75" w:rsidRPr="00FE3D75">
        <w:rPr>
          <w:rFonts w:eastAsia="等线" w:hint="eastAsia"/>
          <w:lang w:eastAsia="zh-CN"/>
        </w:rPr>
        <w:t xml:space="preserve"> </w:t>
      </w:r>
      <w:r w:rsidRPr="00FE3D75">
        <w:rPr>
          <w:rFonts w:eastAsia="等线" w:hint="eastAsia"/>
          <w:lang w:eastAsia="zh-CN"/>
        </w:rPr>
        <w:t xml:space="preserve">defined in TR38.769 </w:t>
      </w:r>
      <w:r w:rsidRPr="00FE3D75">
        <w:rPr>
          <w:rFonts w:eastAsia="等线"/>
          <w:lang w:eastAsia="zh-CN"/>
        </w:rPr>
        <w:fldChar w:fldCharType="begin"/>
      </w:r>
      <w:r w:rsidRPr="00FE3D75">
        <w:rPr>
          <w:rFonts w:eastAsia="等线"/>
          <w:lang w:eastAsia="zh-CN"/>
        </w:rPr>
        <w:instrText xml:space="preserve"> </w:instrText>
      </w:r>
      <w:r w:rsidRPr="00FE3D75">
        <w:rPr>
          <w:rFonts w:eastAsia="等线" w:hint="eastAsia"/>
          <w:lang w:eastAsia="zh-CN"/>
        </w:rPr>
        <w:instrText>REF _Ref205124987 \r \h</w:instrText>
      </w:r>
      <w:r w:rsidRPr="00FE3D75">
        <w:rPr>
          <w:rFonts w:eastAsia="等线"/>
          <w:lang w:eastAsia="zh-CN"/>
        </w:rPr>
        <w:instrText xml:space="preserve"> </w:instrText>
      </w:r>
      <w:r w:rsidR="00FE3D75" w:rsidRPr="00FE3D75">
        <w:rPr>
          <w:rFonts w:eastAsia="等线"/>
          <w:lang w:eastAsia="zh-CN"/>
        </w:rPr>
        <w:instrText xml:space="preserve"> \* MERGEFORMAT </w:instrText>
      </w:r>
      <w:r w:rsidRPr="00FE3D75">
        <w:rPr>
          <w:rFonts w:eastAsia="等线"/>
          <w:lang w:eastAsia="zh-CN"/>
        </w:rPr>
      </w:r>
      <w:r w:rsidRPr="00FE3D75">
        <w:rPr>
          <w:rFonts w:eastAsia="等线"/>
          <w:lang w:eastAsia="zh-CN"/>
        </w:rPr>
        <w:fldChar w:fldCharType="separate"/>
      </w:r>
      <w:r w:rsidR="000A3ABA">
        <w:rPr>
          <w:rFonts w:eastAsia="等线"/>
          <w:lang w:eastAsia="zh-CN"/>
        </w:rPr>
        <w:t>[12]</w:t>
      </w:r>
      <w:r w:rsidRPr="00FE3D75">
        <w:rPr>
          <w:rFonts w:eastAsia="等线"/>
          <w:lang w:eastAsia="zh-CN"/>
        </w:rPr>
        <w:fldChar w:fldCharType="end"/>
      </w:r>
      <w:r w:rsidRPr="00FE3D75">
        <w:rPr>
          <w:rFonts w:eastAsia="等线" w:hint="eastAsia"/>
          <w:lang w:eastAsia="zh-CN"/>
        </w:rPr>
        <w:t xml:space="preserve">, </w:t>
      </w:r>
      <w:r w:rsidRPr="00FE3D75">
        <w:rPr>
          <w:rFonts w:eastAsia="等线"/>
          <w:lang w:eastAsia="zh-CN"/>
        </w:rPr>
        <w:t>initial CFO</w:t>
      </w:r>
      <w:r w:rsidRPr="00FE3D75">
        <w:rPr>
          <w:rFonts w:eastAsia="等线" w:hint="eastAsia"/>
          <w:lang w:eastAsia="zh-CN"/>
        </w:rPr>
        <w:t xml:space="preserve"> may be up to </w:t>
      </w:r>
      <w:r w:rsidRPr="00FE3D75">
        <w:rPr>
          <w:rFonts w:eastAsia="等线"/>
          <w:lang w:eastAsia="zh-CN"/>
        </w:rPr>
        <w:t>1000 ppm</w:t>
      </w:r>
      <w:r w:rsidRPr="00FE3D75">
        <w:rPr>
          <w:rFonts w:eastAsia="等线" w:hint="eastAsia"/>
          <w:lang w:eastAsia="zh-CN"/>
        </w:rPr>
        <w:t xml:space="preserve"> for Device 2b, </w:t>
      </w:r>
      <w:r w:rsidRPr="00FE3D75">
        <w:t>which has high frequency error of the reference signals from local oscillator. The large frequency error would have results of inter-c</w:t>
      </w:r>
      <w:r>
        <w:t xml:space="preserve">hannel interference and demand large </w:t>
      </w:r>
      <w:r>
        <w:rPr>
          <w:rFonts w:eastAsiaTheme="minorEastAsia" w:hint="eastAsia"/>
          <w:lang w:eastAsia="zh-CN"/>
        </w:rPr>
        <w:t xml:space="preserve">guard </w:t>
      </w:r>
      <w:r w:rsidR="002D5CA9">
        <w:rPr>
          <w:rFonts w:eastAsiaTheme="minorEastAsia" w:hint="eastAsia"/>
          <w:lang w:eastAsia="zh-CN"/>
        </w:rPr>
        <w:t xml:space="preserve">bandwidth </w:t>
      </w:r>
      <w:r>
        <w:rPr>
          <w:rFonts w:eastAsiaTheme="minorEastAsia" w:hint="eastAsia"/>
          <w:lang w:eastAsia="zh-CN"/>
        </w:rPr>
        <w:t xml:space="preserve">for </w:t>
      </w:r>
      <w:r>
        <w:t>D2R transmission to mitigate the inter-channel interference.</w:t>
      </w:r>
      <w:r>
        <w:rPr>
          <w:rFonts w:eastAsiaTheme="minorEastAsia" w:hint="eastAsia"/>
          <w:lang w:eastAsia="zh-CN"/>
        </w:rPr>
        <w:t xml:space="preserve"> </w:t>
      </w:r>
      <w:r>
        <w:rPr>
          <w:rFonts w:eastAsiaTheme="minorEastAsia"/>
          <w:lang w:eastAsia="zh-CN"/>
        </w:rPr>
        <w:t>For example</w:t>
      </w:r>
      <w:r>
        <w:rPr>
          <w:rFonts w:eastAsiaTheme="minorEastAsia" w:hint="eastAsia"/>
          <w:lang w:eastAsia="zh-CN"/>
        </w:rPr>
        <w:t>,</w:t>
      </w:r>
      <w:r>
        <w:rPr>
          <w:rFonts w:eastAsiaTheme="minorEastAsia"/>
          <w:lang w:eastAsia="zh-CN"/>
        </w:rPr>
        <w:t xml:space="preserve"> </w:t>
      </w:r>
      <w:r>
        <w:rPr>
          <w:rFonts w:eastAsiaTheme="minorEastAsia" w:hint="eastAsia"/>
          <w:lang w:eastAsia="zh-CN"/>
        </w:rPr>
        <w:t>a</w:t>
      </w:r>
      <w:r>
        <w:rPr>
          <w:rFonts w:eastAsiaTheme="minorEastAsia"/>
          <w:lang w:eastAsia="zh-CN"/>
        </w:rPr>
        <w:t xml:space="preserve"> CFO of 1000 ppm at a carrier frequency of 900 MHz will result in a frequency error</w:t>
      </w:r>
      <w:r>
        <w:rPr>
          <w:rFonts w:eastAsiaTheme="minorEastAsia" w:hint="eastAsia"/>
          <w:lang w:eastAsia="zh-CN"/>
        </w:rPr>
        <w:t xml:space="preserve"> </w:t>
      </w:r>
      <w:r>
        <w:rPr>
          <w:rFonts w:eastAsiaTheme="minorEastAsia"/>
          <w:lang w:eastAsia="zh-CN"/>
        </w:rPr>
        <w:t>of ±900 kHz. The D2R transmission requires a guard bandwidth of approximately 2 MHz for 180 kHz-720 KHz narrowband signals of data transmission</w:t>
      </w:r>
      <w:r>
        <w:rPr>
          <w:rFonts w:eastAsiaTheme="minorEastAsia" w:hint="eastAsia"/>
          <w:lang w:eastAsia="zh-CN"/>
        </w:rPr>
        <w:t xml:space="preserve">, which will </w:t>
      </w:r>
      <w:r>
        <w:rPr>
          <w:rFonts w:eastAsiaTheme="minorEastAsia"/>
          <w:lang w:eastAsia="zh-CN"/>
        </w:rPr>
        <w:t>seriously affect the spectral efficiency of D2R transmission.</w:t>
      </w:r>
      <w:r>
        <w:rPr>
          <w:rFonts w:eastAsiaTheme="minorEastAsia" w:hint="eastAsia"/>
          <w:lang w:eastAsia="zh-CN"/>
        </w:rPr>
        <w:t xml:space="preserve"> </w:t>
      </w:r>
      <w:r>
        <w:rPr>
          <w:rFonts w:eastAsiaTheme="minorEastAsia"/>
          <w:lang w:eastAsia="zh-CN"/>
        </w:rPr>
        <w:t>T</w:t>
      </w:r>
      <w:r>
        <w:rPr>
          <w:rFonts w:eastAsiaTheme="minorEastAsia" w:hint="eastAsia"/>
          <w:lang w:eastAsia="zh-CN"/>
        </w:rPr>
        <w:t>he above issue also exists for Device C.</w:t>
      </w:r>
    </w:p>
    <w:p w14:paraId="2488114E" w14:textId="1B33A2FD" w:rsidR="00AD0F1C" w:rsidRDefault="00AD0F1C" w:rsidP="00FC5A3A">
      <w:pPr>
        <w:pStyle w:val="ab"/>
        <w:spacing w:afterLines="50" w:after="120"/>
        <w:jc w:val="both"/>
        <w:rPr>
          <w:rFonts w:eastAsiaTheme="minorEastAsia"/>
          <w:lang w:eastAsia="zh-CN"/>
        </w:rPr>
      </w:pPr>
      <w:r>
        <w:t xml:space="preserve">Observation </w:t>
      </w:r>
      <w:r w:rsidR="00F66893">
        <w:rPr>
          <w:rFonts w:eastAsiaTheme="minorEastAsia" w:hint="eastAsia"/>
          <w:lang w:eastAsia="zh-CN"/>
        </w:rPr>
        <w:t>14</w:t>
      </w:r>
      <w:r>
        <w:rPr>
          <w:rFonts w:eastAsiaTheme="minorEastAsia" w:hint="eastAsia"/>
          <w:lang w:eastAsia="zh-CN"/>
        </w:rPr>
        <w:t xml:space="preserve">: </w:t>
      </w:r>
      <w:r>
        <w:rPr>
          <w:rFonts w:eastAsia="等线" w:hint="eastAsia"/>
          <w:lang w:eastAsia="zh-CN"/>
        </w:rPr>
        <w:t>I</w:t>
      </w:r>
      <w:r>
        <w:rPr>
          <w:rFonts w:eastAsia="等线"/>
          <w:lang w:eastAsia="zh-CN"/>
        </w:rPr>
        <w:t>nitial CFO</w:t>
      </w:r>
      <w:r>
        <w:rPr>
          <w:rFonts w:eastAsia="等线" w:hint="eastAsia"/>
          <w:lang w:eastAsia="zh-CN"/>
        </w:rPr>
        <w:t xml:space="preserve"> may be up to </w:t>
      </w:r>
      <w:r>
        <w:rPr>
          <w:rFonts w:eastAsia="等线"/>
          <w:lang w:eastAsia="zh-CN"/>
        </w:rPr>
        <w:t>1000 ppm</w:t>
      </w:r>
      <w:r>
        <w:rPr>
          <w:rFonts w:eastAsia="等线" w:hint="eastAsia"/>
          <w:lang w:eastAsia="zh-CN"/>
        </w:rPr>
        <w:t xml:space="preserve"> for Device 2b and </w:t>
      </w:r>
      <w:r>
        <w:rPr>
          <w:rFonts w:eastAsia="等线"/>
          <w:lang w:eastAsia="zh-CN"/>
        </w:rPr>
        <w:t xml:space="preserve">50 ppm for </w:t>
      </w:r>
      <w:r>
        <w:rPr>
          <w:rFonts w:eastAsia="等线" w:hint="eastAsia"/>
          <w:lang w:eastAsia="zh-CN"/>
        </w:rPr>
        <w:t xml:space="preserve">Device C, </w:t>
      </w:r>
      <w:r>
        <w:t>which causes increased</w:t>
      </w:r>
      <w:r>
        <w:rPr>
          <w:rFonts w:eastAsiaTheme="minorEastAsia" w:hint="eastAsia"/>
          <w:lang w:eastAsia="zh-CN"/>
        </w:rPr>
        <w:t xml:space="preserve"> </w:t>
      </w:r>
      <w:proofErr w:type="gramStart"/>
      <w:r>
        <w:t>frequency</w:t>
      </w:r>
      <w:proofErr w:type="gramEnd"/>
      <w:r>
        <w:t xml:space="preserve"> offset of the D2R transmission and hence demand a large bandwidth of </w:t>
      </w:r>
      <w:r>
        <w:rPr>
          <w:rFonts w:eastAsiaTheme="minorEastAsia" w:hint="eastAsia"/>
          <w:lang w:eastAsia="zh-CN"/>
        </w:rPr>
        <w:t>guard</w:t>
      </w:r>
      <w:r>
        <w:rPr>
          <w:rFonts w:eastAsiaTheme="minorEastAsia"/>
          <w:lang w:eastAsia="zh-CN"/>
        </w:rPr>
        <w:t xml:space="preserve"> band</w:t>
      </w:r>
      <w:r>
        <w:rPr>
          <w:rFonts w:eastAsiaTheme="minorEastAsia" w:hint="eastAsia"/>
          <w:lang w:eastAsia="zh-CN"/>
        </w:rPr>
        <w:t xml:space="preserve"> for </w:t>
      </w:r>
      <w:r>
        <w:t>D2R transmission.</w:t>
      </w:r>
    </w:p>
    <w:tbl>
      <w:tblPr>
        <w:tblStyle w:val="aff7"/>
        <w:tblW w:w="0" w:type="auto"/>
        <w:jc w:val="center"/>
        <w:tblLook w:val="04A0" w:firstRow="1" w:lastRow="0" w:firstColumn="1" w:lastColumn="0" w:noHBand="0" w:noVBand="1"/>
      </w:tblPr>
      <w:tblGrid>
        <w:gridCol w:w="8522"/>
      </w:tblGrid>
      <w:tr w:rsidR="00AD0F1C" w14:paraId="2CD8314B" w14:textId="77777777" w:rsidTr="00126C80">
        <w:trPr>
          <w:jc w:val="center"/>
        </w:trPr>
        <w:tc>
          <w:tcPr>
            <w:tcW w:w="8522" w:type="dxa"/>
          </w:tcPr>
          <w:p w14:paraId="130CB228" w14:textId="77777777" w:rsidR="00AD0F1C" w:rsidRDefault="00AD0F1C" w:rsidP="00126C80">
            <w:pPr>
              <w:overflowPunct w:val="0"/>
              <w:autoSpaceDE w:val="0"/>
              <w:autoSpaceDN w:val="0"/>
              <w:adjustRightInd w:val="0"/>
              <w:textAlignment w:val="baseline"/>
              <w:rPr>
                <w:rFonts w:ascii="Arial" w:hAnsi="Arial" w:cs="Arial"/>
              </w:rPr>
            </w:pPr>
            <w:r>
              <w:rPr>
                <w:rFonts w:ascii="Arial" w:eastAsia="等线" w:hAnsi="Arial" w:cs="Arial"/>
                <w:noProof/>
                <w:lang w:val="en-US" w:eastAsia="zh-CN"/>
              </w:rPr>
              <w:drawing>
                <wp:inline distT="0" distB="0" distL="0" distR="0" wp14:anchorId="3B00FA52" wp14:editId="2F8FE5C8">
                  <wp:extent cx="5224780" cy="2127250"/>
                  <wp:effectExtent l="0" t="0" r="0" b="6350"/>
                  <wp:docPr id="275" name="Picture 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4" name="Picture 1" descr="A diagram of a machine&#10;&#10;Description automatically generated"/>
                          <pic:cNvPicPr/>
                        </pic:nvPicPr>
                        <pic:blipFill>
                          <a:blip r:embed="rId27">
                            <a:extLst>
                              <a:ext uri="{28A0092B-C50C-407E-A947-70E740481C1C}">
                                <a14:useLocalDpi xmlns:a14="http://schemas.microsoft.com/office/drawing/2010/main" val="0"/>
                              </a:ext>
                            </a:extLst>
                          </a:blip>
                          <a:srcRect/>
                          <a:stretch>
                            <a:fillRect/>
                          </a:stretch>
                        </pic:blipFill>
                        <pic:spPr>
                          <a:xfrm>
                            <a:off x="0" y="0"/>
                            <a:ext cx="5226098" cy="2128320"/>
                          </a:xfrm>
                          <a:prstGeom prst="rect">
                            <a:avLst/>
                          </a:prstGeom>
                          <a:noFill/>
                        </pic:spPr>
                      </pic:pic>
                    </a:graphicData>
                  </a:graphic>
                </wp:inline>
              </w:drawing>
            </w:r>
          </w:p>
          <w:p w14:paraId="691B73AF" w14:textId="1CF15A06" w:rsidR="00AD0F1C" w:rsidRDefault="00AD0F1C" w:rsidP="00126C80">
            <w:pPr>
              <w:pStyle w:val="TF"/>
              <w:rPr>
                <w:rFonts w:eastAsia="等线" w:cs="Arial"/>
              </w:rPr>
            </w:pPr>
            <w:r>
              <w:rPr>
                <w:rFonts w:eastAsia="等线" w:cs="Arial"/>
              </w:rPr>
              <w:t xml:space="preserve">Figure 5.1-1: Architecture of </w:t>
            </w:r>
            <w:r w:rsidR="008609F5">
              <w:rPr>
                <w:rFonts w:eastAsia="等线" w:cs="Arial"/>
              </w:rPr>
              <w:t>Device</w:t>
            </w:r>
            <w:r>
              <w:rPr>
                <w:rFonts w:eastAsia="等线" w:cs="Arial"/>
              </w:rPr>
              <w:t xml:space="preserve"> 1</w:t>
            </w:r>
          </w:p>
          <w:p w14:paraId="5D31E188" w14:textId="77777777" w:rsidR="00AD0F1C" w:rsidRDefault="00AD0F1C" w:rsidP="00126C80">
            <w:pPr>
              <w:pStyle w:val="TH"/>
              <w:rPr>
                <w:rFonts w:eastAsia="等线" w:cs="Arial"/>
                <w:lang w:eastAsia="ko-KR"/>
              </w:rPr>
            </w:pPr>
            <w:r>
              <w:rPr>
                <w:rFonts w:eastAsia="等线" w:cs="Arial"/>
                <w:noProof/>
                <w:lang w:val="en-US" w:eastAsia="zh-CN"/>
              </w:rPr>
              <w:drawing>
                <wp:inline distT="0" distB="0" distL="0" distR="0" wp14:anchorId="3E6EFE8D" wp14:editId="43283958">
                  <wp:extent cx="4897755" cy="2650490"/>
                  <wp:effectExtent l="0" t="0" r="0" b="0"/>
                  <wp:docPr id="276" name="Picture 2" descr="A diagram of a power gen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diagram of a power generator&#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901313" cy="2652738"/>
                          </a:xfrm>
                          <a:prstGeom prst="rect">
                            <a:avLst/>
                          </a:prstGeom>
                          <a:noFill/>
                          <a:ln>
                            <a:noFill/>
                          </a:ln>
                        </pic:spPr>
                      </pic:pic>
                    </a:graphicData>
                  </a:graphic>
                </wp:inline>
              </w:drawing>
            </w:r>
          </w:p>
          <w:p w14:paraId="5DA5F9E4" w14:textId="72176222" w:rsidR="00AD0F1C" w:rsidRDefault="00AD0F1C" w:rsidP="00126C80">
            <w:pPr>
              <w:pStyle w:val="TF"/>
              <w:rPr>
                <w:rFonts w:eastAsia="等线" w:cs="Arial"/>
              </w:rPr>
            </w:pPr>
            <w:r>
              <w:rPr>
                <w:rFonts w:eastAsia="等线" w:cs="Arial"/>
              </w:rPr>
              <w:t xml:space="preserve">Figure 5.2.2.1-1: Architecture of </w:t>
            </w:r>
            <w:r w:rsidR="008609F5">
              <w:rPr>
                <w:rFonts w:eastAsia="等线" w:cs="Arial"/>
              </w:rPr>
              <w:t>Device</w:t>
            </w:r>
            <w:r>
              <w:rPr>
                <w:rFonts w:eastAsia="等线" w:cs="Arial"/>
              </w:rPr>
              <w:t xml:space="preserve"> 2b with IF-ED receiver</w:t>
            </w:r>
          </w:p>
          <w:p w14:paraId="437097B7" w14:textId="77777777" w:rsidR="00AD0F1C" w:rsidRDefault="00AD0F1C" w:rsidP="00126C80">
            <w:pPr>
              <w:pStyle w:val="TH"/>
              <w:rPr>
                <w:rFonts w:eastAsia="等线" w:cs="Arial"/>
              </w:rPr>
            </w:pPr>
            <w:r>
              <w:rPr>
                <w:rFonts w:eastAsia="等线" w:cs="Arial"/>
                <w:noProof/>
                <w:lang w:val="en-US" w:eastAsia="zh-CN"/>
              </w:rPr>
              <w:lastRenderedPageBreak/>
              <w:drawing>
                <wp:inline distT="0" distB="0" distL="0" distR="0" wp14:anchorId="792CC1CD" wp14:editId="4513D7B3">
                  <wp:extent cx="4942840" cy="2795270"/>
                  <wp:effectExtent l="0" t="0" r="0" b="5080"/>
                  <wp:docPr id="277" name="Picture 30"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0" name="Picture 30" descr="A diagram of a machine&#10;&#10;Description automatically generated"/>
                          <pic:cNvPicPr/>
                        </pic:nvPicPr>
                        <pic:blipFill>
                          <a:blip r:embed="rId29">
                            <a:extLst>
                              <a:ext uri="{28A0092B-C50C-407E-A947-70E740481C1C}">
                                <a14:useLocalDpi xmlns:a14="http://schemas.microsoft.com/office/drawing/2010/main" val="0"/>
                              </a:ext>
                            </a:extLst>
                          </a:blip>
                          <a:srcRect/>
                          <a:stretch>
                            <a:fillRect/>
                          </a:stretch>
                        </pic:blipFill>
                        <pic:spPr>
                          <a:xfrm>
                            <a:off x="0" y="0"/>
                            <a:ext cx="4945514" cy="2796808"/>
                          </a:xfrm>
                          <a:prstGeom prst="rect">
                            <a:avLst/>
                          </a:prstGeom>
                          <a:noFill/>
                          <a:ln>
                            <a:noFill/>
                          </a:ln>
                        </pic:spPr>
                      </pic:pic>
                    </a:graphicData>
                  </a:graphic>
                </wp:inline>
              </w:drawing>
            </w:r>
          </w:p>
          <w:p w14:paraId="517912EF" w14:textId="061C96E9" w:rsidR="00AD0F1C" w:rsidRDefault="00AD0F1C">
            <w:pPr>
              <w:pStyle w:val="TF"/>
              <w:rPr>
                <w:rFonts w:cs="Arial"/>
              </w:rPr>
            </w:pPr>
            <w:r>
              <w:rPr>
                <w:rFonts w:eastAsia="等线" w:cs="Arial"/>
              </w:rPr>
              <w:t xml:space="preserve">Figure 5.2.2.1-1: Architecture of </w:t>
            </w:r>
            <w:r w:rsidR="008609F5">
              <w:rPr>
                <w:rFonts w:eastAsia="等线" w:cs="Arial"/>
              </w:rPr>
              <w:t>Device</w:t>
            </w:r>
            <w:r>
              <w:rPr>
                <w:rFonts w:eastAsia="等线" w:cs="Arial"/>
              </w:rPr>
              <w:t xml:space="preserve"> 2b with ZIF receiver</w:t>
            </w:r>
          </w:p>
        </w:tc>
      </w:tr>
    </w:tbl>
    <w:p w14:paraId="7CE7D53F" w14:textId="27007178" w:rsidR="00AD0F1C" w:rsidRDefault="00AD0F1C" w:rsidP="00AD0F1C">
      <w:pPr>
        <w:pStyle w:val="ab"/>
        <w:jc w:val="center"/>
        <w:rPr>
          <w:b w:val="0"/>
          <w:lang w:eastAsia="zh-CN"/>
        </w:rPr>
      </w:pPr>
      <w:bookmarkStart w:id="207" w:name="_Ref210030140"/>
      <w:r>
        <w:rPr>
          <w:b w:val="0"/>
          <w:lang w:eastAsia="zh-CN"/>
        </w:rPr>
        <w:lastRenderedPageBreak/>
        <w:t xml:space="preserve">Figure </w:t>
      </w:r>
      <w:r>
        <w:rPr>
          <w:b w:val="0"/>
          <w:lang w:eastAsia="zh-CN"/>
        </w:rPr>
        <w:fldChar w:fldCharType="begin"/>
      </w:r>
      <w:r>
        <w:rPr>
          <w:b w:val="0"/>
          <w:lang w:eastAsia="zh-CN"/>
        </w:rPr>
        <w:instrText xml:space="preserve"> SEQ Figure \* ARABIC </w:instrText>
      </w:r>
      <w:r>
        <w:rPr>
          <w:b w:val="0"/>
          <w:lang w:eastAsia="zh-CN"/>
        </w:rPr>
        <w:fldChar w:fldCharType="separate"/>
      </w:r>
      <w:r w:rsidR="000A3ABA">
        <w:rPr>
          <w:b w:val="0"/>
          <w:noProof/>
          <w:lang w:eastAsia="zh-CN"/>
        </w:rPr>
        <w:t>16</w:t>
      </w:r>
      <w:r>
        <w:rPr>
          <w:b w:val="0"/>
          <w:lang w:eastAsia="zh-CN"/>
        </w:rPr>
        <w:fldChar w:fldCharType="end"/>
      </w:r>
      <w:bookmarkEnd w:id="207"/>
      <w:r>
        <w:rPr>
          <w:b w:val="0"/>
          <w:lang w:eastAsia="zh-CN"/>
        </w:rPr>
        <w:t xml:space="preserve">: Architecture of </w:t>
      </w:r>
      <w:r>
        <w:rPr>
          <w:rFonts w:hint="eastAsia"/>
          <w:b w:val="0"/>
          <w:lang w:eastAsia="zh-CN"/>
        </w:rPr>
        <w:t>D</w:t>
      </w:r>
      <w:r>
        <w:rPr>
          <w:b w:val="0"/>
          <w:lang w:eastAsia="zh-CN"/>
        </w:rPr>
        <w:t xml:space="preserve">evice </w:t>
      </w:r>
      <w:r>
        <w:rPr>
          <w:rFonts w:hint="eastAsia"/>
          <w:b w:val="0"/>
          <w:lang w:eastAsia="zh-CN"/>
        </w:rPr>
        <w:t>1 and Device 2b defined in TR 38.769</w:t>
      </w:r>
    </w:p>
    <w:p w14:paraId="64ECCB45" w14:textId="77777777" w:rsidR="00AD0F1C" w:rsidRDefault="00AD0F1C" w:rsidP="00AD0F1C">
      <w:pPr>
        <w:rPr>
          <w:rFonts w:ascii="Arial" w:hAnsi="Arial" w:cs="Arial"/>
        </w:rPr>
      </w:pPr>
    </w:p>
    <w:p w14:paraId="6B3EF9CB" w14:textId="77777777" w:rsidR="00AD0F1C" w:rsidRDefault="00AD0F1C" w:rsidP="00AD0F1C">
      <w:pPr>
        <w:pStyle w:val="ab"/>
        <w:jc w:val="center"/>
        <w:rPr>
          <w:rFonts w:ascii="Arial" w:eastAsiaTheme="minorEastAsia" w:hAnsi="Arial" w:cs="Arial"/>
          <w:b w:val="0"/>
          <w:lang w:eastAsia="zh-CN"/>
        </w:rPr>
      </w:pPr>
      <w:bookmarkStart w:id="208" w:name="_Ref210030243"/>
      <w:r>
        <w:rPr>
          <w:b w:val="0"/>
        </w:rPr>
        <w:t xml:space="preserve">Table </w:t>
      </w:r>
      <w:r>
        <w:rPr>
          <w:b w:val="0"/>
        </w:rPr>
        <w:fldChar w:fldCharType="begin"/>
      </w:r>
      <w:r>
        <w:rPr>
          <w:b w:val="0"/>
        </w:rPr>
        <w:instrText xml:space="preserve"> SEQ Table \* ARABIC </w:instrText>
      </w:r>
      <w:r>
        <w:rPr>
          <w:b w:val="0"/>
        </w:rPr>
        <w:fldChar w:fldCharType="separate"/>
      </w:r>
      <w:r w:rsidR="000A3ABA">
        <w:rPr>
          <w:b w:val="0"/>
          <w:noProof/>
        </w:rPr>
        <w:t>7</w:t>
      </w:r>
      <w:r>
        <w:rPr>
          <w:b w:val="0"/>
        </w:rPr>
        <w:fldChar w:fldCharType="end"/>
      </w:r>
      <w:bookmarkEnd w:id="208"/>
      <w:r>
        <w:rPr>
          <w:rFonts w:eastAsiaTheme="minorEastAsia" w:hint="eastAsia"/>
          <w:b w:val="0"/>
          <w:lang w:eastAsia="zh-CN"/>
        </w:rPr>
        <w:t>: SFO and CFO values defined in TR38.769</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1042"/>
        <w:gridCol w:w="6850"/>
      </w:tblGrid>
      <w:tr w:rsidR="00AD0F1C" w14:paraId="62018A21" w14:textId="77777777" w:rsidTr="00126C80">
        <w:trPr>
          <w:trHeight w:val="20"/>
          <w:jc w:val="center"/>
        </w:trPr>
        <w:tc>
          <w:tcPr>
            <w:tcW w:w="412" w:type="pct"/>
            <w:shd w:val="clear" w:color="auto" w:fill="D0CECE"/>
          </w:tcPr>
          <w:p w14:paraId="6A01D7E1" w14:textId="77777777" w:rsidR="00AD0F1C" w:rsidRDefault="00AD0F1C" w:rsidP="00126C80">
            <w:pPr>
              <w:jc w:val="center"/>
              <w:rPr>
                <w:rFonts w:ascii="Arial" w:eastAsia="宋体" w:hAnsi="Arial" w:cs="Arial"/>
                <w:b/>
                <w:bCs/>
                <w:sz w:val="18"/>
              </w:rPr>
            </w:pPr>
            <w:r>
              <w:rPr>
                <w:rFonts w:ascii="Arial" w:eastAsia="宋体" w:hAnsi="Arial" w:cs="Arial"/>
                <w:b/>
                <w:bCs/>
                <w:sz w:val="18"/>
              </w:rPr>
              <w:t>[0q]</w:t>
            </w:r>
          </w:p>
        </w:tc>
        <w:tc>
          <w:tcPr>
            <w:tcW w:w="606" w:type="pct"/>
            <w:tcMar>
              <w:top w:w="0" w:type="dxa"/>
              <w:left w:w="108" w:type="dxa"/>
              <w:bottom w:w="0" w:type="dxa"/>
              <w:right w:w="108" w:type="dxa"/>
            </w:tcMar>
          </w:tcPr>
          <w:p w14:paraId="63C3CB99" w14:textId="77777777" w:rsidR="00AD0F1C" w:rsidRDefault="00AD0F1C" w:rsidP="00126C80">
            <w:pPr>
              <w:rPr>
                <w:rFonts w:ascii="Arial" w:eastAsia="等线" w:hAnsi="Arial" w:cs="Arial"/>
                <w:sz w:val="18"/>
              </w:rPr>
            </w:pPr>
            <w:r>
              <w:rPr>
                <w:rFonts w:ascii="Arial" w:eastAsia="等线" w:hAnsi="Arial" w:cs="Arial"/>
                <w:sz w:val="18"/>
              </w:rPr>
              <w:t>Sampling frequency</w:t>
            </w:r>
          </w:p>
        </w:tc>
        <w:tc>
          <w:tcPr>
            <w:tcW w:w="3982" w:type="pct"/>
            <w:tcMar>
              <w:top w:w="0" w:type="dxa"/>
              <w:left w:w="108" w:type="dxa"/>
              <w:bottom w:w="0" w:type="dxa"/>
              <w:right w:w="108" w:type="dxa"/>
            </w:tcMar>
          </w:tcPr>
          <w:p w14:paraId="696685E5" w14:textId="77777777" w:rsidR="00AD0F1C" w:rsidRDefault="00AD0F1C" w:rsidP="00126C80">
            <w:pPr>
              <w:rPr>
                <w:rFonts w:ascii="Arial" w:eastAsia="等线" w:hAnsi="Arial" w:cs="Arial"/>
                <w:sz w:val="18"/>
              </w:rPr>
            </w:pPr>
            <w:r>
              <w:rPr>
                <w:rFonts w:ascii="Arial" w:eastAsia="等线" w:hAnsi="Arial" w:cs="Arial"/>
                <w:sz w:val="18"/>
              </w:rPr>
              <w:t>Companies to report the sampling frequency (e.g., 1.92Msps or other feasible values if any)</w:t>
            </w:r>
          </w:p>
          <w:p w14:paraId="1D2B8FD0" w14:textId="77777777" w:rsidR="00AD0F1C" w:rsidRDefault="00AD0F1C" w:rsidP="00126C80">
            <w:pPr>
              <w:rPr>
                <w:rFonts w:ascii="Arial" w:eastAsia="等线" w:hAnsi="Arial" w:cs="Arial"/>
                <w:strike/>
                <w:sz w:val="18"/>
              </w:rPr>
            </w:pPr>
            <w:r>
              <w:rPr>
                <w:rFonts w:ascii="Arial" w:eastAsia="等线" w:hAnsi="Arial" w:cs="Arial"/>
                <w:sz w:val="18"/>
              </w:rPr>
              <w:t xml:space="preserve">Initial SFO (Sampling Frequency Offset) (Fe): </w:t>
            </w:r>
          </w:p>
          <w:p w14:paraId="2B38EE70" w14:textId="77777777" w:rsidR="00AD0F1C" w:rsidRDefault="00AD0F1C" w:rsidP="00126C80">
            <w:pPr>
              <w:rPr>
                <w:rFonts w:ascii="Arial" w:eastAsia="Batang" w:hAnsi="Arial" w:cs="Arial"/>
                <w:sz w:val="18"/>
              </w:rPr>
            </w:pPr>
            <w:r>
              <w:rPr>
                <w:rFonts w:ascii="Arial" w:eastAsia="Batang" w:hAnsi="Arial" w:cs="Arial"/>
                <w:sz w:val="18"/>
              </w:rPr>
              <w:t>(M) Randomly select a value from the range of [0.1 ~ 1] *10^4 ppm for device 2,</w:t>
            </w:r>
          </w:p>
          <w:p w14:paraId="42200A4A" w14:textId="77777777" w:rsidR="00AD0F1C" w:rsidRDefault="00AD0F1C" w:rsidP="00126C80">
            <w:pPr>
              <w:rPr>
                <w:rFonts w:ascii="Arial" w:eastAsia="Batang" w:hAnsi="Arial" w:cs="Arial"/>
                <w:sz w:val="18"/>
              </w:rPr>
            </w:pPr>
            <w:r>
              <w:rPr>
                <w:rFonts w:ascii="Arial" w:eastAsia="Batang" w:hAnsi="Arial" w:cs="Arial"/>
                <w:sz w:val="18"/>
              </w:rPr>
              <w:t>(M) Randomly select a value from the range of [0.1 ~ 1] * 10^5 ppm for device 1,</w:t>
            </w:r>
          </w:p>
          <w:p w14:paraId="62379D49" w14:textId="77777777" w:rsidR="00AD0F1C" w:rsidRDefault="00AD0F1C" w:rsidP="00126C80">
            <w:pPr>
              <w:rPr>
                <w:rFonts w:ascii="Arial" w:eastAsia="Batang" w:hAnsi="Arial" w:cs="Arial"/>
                <w:sz w:val="18"/>
              </w:rPr>
            </w:pPr>
            <w:r>
              <w:rPr>
                <w:rFonts w:ascii="Arial" w:eastAsia="Batang" w:hAnsi="Arial" w:cs="Arial"/>
                <w:sz w:val="18"/>
              </w:rPr>
              <w:t>(O) Randomly select a value from the range of [0.1 ~ 1] *10^5 ppm for device 2,</w:t>
            </w:r>
          </w:p>
          <w:p w14:paraId="0A99E2A6" w14:textId="77777777" w:rsidR="00AD0F1C" w:rsidRDefault="00AD0F1C" w:rsidP="00126C80">
            <w:pPr>
              <w:rPr>
                <w:rFonts w:ascii="Arial" w:eastAsia="Batang" w:hAnsi="Arial" w:cs="Arial"/>
                <w:sz w:val="18"/>
              </w:rPr>
            </w:pPr>
            <w:r>
              <w:rPr>
                <w:rFonts w:ascii="Arial" w:eastAsia="Batang" w:hAnsi="Arial" w:cs="Arial"/>
                <w:sz w:val="18"/>
              </w:rPr>
              <w:t>Note: For random selection, the value is randomly selected per simulation drop, according to a uniform distribution</w:t>
            </w:r>
          </w:p>
          <w:p w14:paraId="4C98A7B6" w14:textId="77777777" w:rsidR="00AD0F1C" w:rsidRDefault="00AD0F1C" w:rsidP="00126C80">
            <w:pPr>
              <w:rPr>
                <w:rFonts w:ascii="Arial" w:eastAsia="Batang" w:hAnsi="Arial" w:cs="Arial"/>
                <w:sz w:val="18"/>
              </w:rPr>
            </w:pPr>
            <w:r>
              <w:rPr>
                <w:rFonts w:ascii="Arial" w:eastAsia="Batang" w:hAnsi="Arial" w:cs="Arial"/>
                <w:sz w:val="18"/>
              </w:rPr>
              <w:t>Note: Above values are only for sampling purpose.</w:t>
            </w:r>
          </w:p>
          <w:p w14:paraId="1766CDCE" w14:textId="77777777" w:rsidR="00AD0F1C" w:rsidRDefault="00AD0F1C" w:rsidP="00126C80">
            <w:pPr>
              <w:rPr>
                <w:rFonts w:ascii="Arial" w:eastAsia="Batang" w:hAnsi="Arial" w:cs="Arial"/>
                <w:sz w:val="18"/>
              </w:rPr>
            </w:pPr>
            <w:r>
              <w:rPr>
                <w:rFonts w:ascii="Arial" w:eastAsia="Batang" w:hAnsi="Arial" w:cs="Arial"/>
                <w:sz w:val="18"/>
              </w:rPr>
              <w:t>Note: Above assumptions are only for LLS evaluation purpose only for R2D and D2R.</w:t>
            </w:r>
          </w:p>
          <w:p w14:paraId="5DF225C3" w14:textId="77777777" w:rsidR="00AD0F1C" w:rsidRDefault="00AD0F1C" w:rsidP="00126C80">
            <w:pPr>
              <w:rPr>
                <w:rFonts w:ascii="Arial" w:eastAsia="等线" w:hAnsi="Arial" w:cs="Arial"/>
                <w:sz w:val="18"/>
              </w:rPr>
            </w:pPr>
            <w:r>
              <w:rPr>
                <w:rFonts w:ascii="Arial" w:eastAsia="等线" w:hAnsi="Arial" w:cs="Arial"/>
                <w:sz w:val="18"/>
              </w:rPr>
              <w:t>The timing drift ΔT over a time T is modelled as ΔT = ±Fe * T.</w:t>
            </w:r>
          </w:p>
          <w:p w14:paraId="2D9F8015" w14:textId="77777777" w:rsidR="00AD0F1C" w:rsidRDefault="00AD0F1C" w:rsidP="00126C80">
            <w:pPr>
              <w:rPr>
                <w:rFonts w:ascii="Arial" w:eastAsia="Batang" w:hAnsi="Arial" w:cs="Arial"/>
                <w:sz w:val="18"/>
              </w:rPr>
            </w:pPr>
            <w:r>
              <w:rPr>
                <w:rFonts w:ascii="Arial" w:eastAsia="Batang" w:hAnsi="Arial" w:cs="Arial"/>
                <w:sz w:val="18"/>
              </w:rPr>
              <w:t>Note: SFO after clock calibration can be applied to Fe.</w:t>
            </w:r>
          </w:p>
          <w:p w14:paraId="5B018217" w14:textId="77777777" w:rsidR="00AD0F1C" w:rsidRDefault="00AD0F1C" w:rsidP="00126C80">
            <w:pPr>
              <w:rPr>
                <w:rFonts w:ascii="Arial" w:eastAsia="等线" w:hAnsi="Arial" w:cs="Arial"/>
                <w:color w:val="FF0000"/>
                <w:sz w:val="18"/>
              </w:rPr>
            </w:pPr>
            <w:r>
              <w:rPr>
                <w:rFonts w:ascii="Arial" w:eastAsia="等线" w:hAnsi="Arial" w:cs="Arial"/>
                <w:color w:val="FF0000"/>
                <w:sz w:val="18"/>
              </w:rPr>
              <w:t>CFO for device 2b:</w:t>
            </w:r>
          </w:p>
          <w:p w14:paraId="63E88BBD" w14:textId="77777777" w:rsidR="00AD0F1C" w:rsidRDefault="00AD0F1C" w:rsidP="00126C80">
            <w:pPr>
              <w:rPr>
                <w:rFonts w:ascii="Arial" w:eastAsia="等线" w:hAnsi="Arial" w:cs="Arial"/>
                <w:color w:val="FF0000"/>
                <w:sz w:val="18"/>
              </w:rPr>
            </w:pPr>
            <w:r>
              <w:rPr>
                <w:rFonts w:ascii="Arial" w:eastAsia="等线" w:hAnsi="Arial" w:cs="Arial"/>
                <w:color w:val="FF0000"/>
                <w:sz w:val="18"/>
              </w:rPr>
              <w:tab/>
              <w:t>100 ppm (M)</w:t>
            </w:r>
          </w:p>
          <w:p w14:paraId="6B45B443" w14:textId="77777777" w:rsidR="00AD0F1C" w:rsidRDefault="00AD0F1C" w:rsidP="00126C80">
            <w:pPr>
              <w:rPr>
                <w:rFonts w:ascii="Arial" w:eastAsia="等线" w:hAnsi="Arial" w:cs="Arial"/>
                <w:color w:val="FF0000"/>
                <w:sz w:val="18"/>
              </w:rPr>
            </w:pPr>
            <w:r>
              <w:rPr>
                <w:rFonts w:ascii="Arial" w:eastAsia="等线" w:hAnsi="Arial" w:cs="Arial"/>
                <w:color w:val="FF0000"/>
                <w:sz w:val="18"/>
              </w:rPr>
              <w:tab/>
              <w:t>200 ppm (O)</w:t>
            </w:r>
          </w:p>
          <w:p w14:paraId="6C21700A" w14:textId="77777777" w:rsidR="00AD0F1C" w:rsidRDefault="00AD0F1C" w:rsidP="00126C80">
            <w:pPr>
              <w:rPr>
                <w:rFonts w:ascii="Arial" w:eastAsia="等线" w:hAnsi="Arial" w:cs="Arial"/>
                <w:color w:val="FF0000"/>
                <w:sz w:val="18"/>
              </w:rPr>
            </w:pPr>
            <w:r>
              <w:rPr>
                <w:rFonts w:ascii="Arial" w:eastAsia="等线" w:hAnsi="Arial" w:cs="Arial"/>
                <w:color w:val="FF0000"/>
                <w:sz w:val="18"/>
              </w:rPr>
              <w:tab/>
              <w:t>1000 ppm (O, only as initial CFO)</w:t>
            </w:r>
          </w:p>
          <w:p w14:paraId="59D419A8" w14:textId="77777777" w:rsidR="00AD0F1C" w:rsidRDefault="00AD0F1C" w:rsidP="00126C80">
            <w:pPr>
              <w:rPr>
                <w:rFonts w:ascii="Arial" w:eastAsia="等线" w:hAnsi="Arial" w:cs="Arial"/>
                <w:color w:val="FF0000"/>
                <w:sz w:val="18"/>
              </w:rPr>
            </w:pPr>
            <w:r>
              <w:rPr>
                <w:rFonts w:ascii="Arial" w:eastAsia="等线" w:hAnsi="Arial" w:cs="Arial"/>
                <w:color w:val="FF0000"/>
                <w:sz w:val="18"/>
              </w:rPr>
              <w:tab/>
              <w:t>Drift rate of 0.1 or 1 ppm/s. Companies to report which value they used.</w:t>
            </w:r>
          </w:p>
          <w:p w14:paraId="38E91CC5" w14:textId="77777777" w:rsidR="00AD0F1C" w:rsidRDefault="00AD0F1C" w:rsidP="00126C80">
            <w:pPr>
              <w:rPr>
                <w:rFonts w:ascii="Arial" w:eastAsia="等线" w:hAnsi="Arial" w:cs="Arial"/>
                <w:sz w:val="18"/>
              </w:rPr>
            </w:pPr>
            <w:r>
              <w:rPr>
                <w:rFonts w:ascii="Arial" w:eastAsia="等线" w:hAnsi="Arial" w:cs="Arial"/>
                <w:sz w:val="18"/>
              </w:rPr>
              <w:t>Note: Above assumptions are for LLS evaluation purpose only</w:t>
            </w:r>
          </w:p>
        </w:tc>
      </w:tr>
    </w:tbl>
    <w:p w14:paraId="701D08A6" w14:textId="77777777" w:rsidR="00AD0F1C" w:rsidRDefault="00AD0F1C" w:rsidP="00AD0F1C">
      <w:pPr>
        <w:pStyle w:val="ab"/>
        <w:jc w:val="center"/>
        <w:rPr>
          <w:rFonts w:eastAsiaTheme="minorEastAsia"/>
          <w:b w:val="0"/>
          <w:lang w:eastAsia="zh-CN"/>
        </w:rPr>
      </w:pPr>
    </w:p>
    <w:p w14:paraId="24E1C164" w14:textId="77777777" w:rsidR="00AD0F1C" w:rsidRDefault="00AD0F1C" w:rsidP="00AD0F1C">
      <w:pPr>
        <w:pStyle w:val="ab"/>
        <w:jc w:val="center"/>
        <w:rPr>
          <w:rFonts w:ascii="Arial" w:eastAsiaTheme="minorEastAsia" w:hAnsi="Arial" w:cs="Arial"/>
          <w:b w:val="0"/>
          <w:lang w:eastAsia="zh-CN"/>
        </w:rPr>
      </w:pPr>
      <w:bookmarkStart w:id="209" w:name="_Ref210030253"/>
      <w:r>
        <w:rPr>
          <w:b w:val="0"/>
        </w:rPr>
        <w:t xml:space="preserve">Table </w:t>
      </w:r>
      <w:r>
        <w:rPr>
          <w:b w:val="0"/>
        </w:rPr>
        <w:fldChar w:fldCharType="begin"/>
      </w:r>
      <w:r>
        <w:rPr>
          <w:b w:val="0"/>
        </w:rPr>
        <w:instrText xml:space="preserve"> SEQ Table \* ARABIC </w:instrText>
      </w:r>
      <w:r>
        <w:rPr>
          <w:b w:val="0"/>
        </w:rPr>
        <w:fldChar w:fldCharType="separate"/>
      </w:r>
      <w:r w:rsidR="000A3ABA">
        <w:rPr>
          <w:b w:val="0"/>
          <w:noProof/>
        </w:rPr>
        <w:t>8</w:t>
      </w:r>
      <w:r>
        <w:rPr>
          <w:b w:val="0"/>
        </w:rPr>
        <w:fldChar w:fldCharType="end"/>
      </w:r>
      <w:bookmarkEnd w:id="209"/>
      <w:r>
        <w:rPr>
          <w:rFonts w:eastAsiaTheme="minorEastAsia" w:hint="eastAsia"/>
          <w:b w:val="0"/>
          <w:lang w:eastAsia="zh-CN"/>
        </w:rPr>
        <w:t>: Descriptions of clocks and LOs defined in TR38.769</w:t>
      </w:r>
    </w:p>
    <w:tbl>
      <w:tblPr>
        <w:tblStyle w:val="aff7"/>
        <w:tblW w:w="0" w:type="auto"/>
        <w:jc w:val="center"/>
        <w:tblLook w:val="04A0" w:firstRow="1" w:lastRow="0" w:firstColumn="1" w:lastColumn="0" w:noHBand="0" w:noVBand="1"/>
      </w:tblPr>
      <w:tblGrid>
        <w:gridCol w:w="8522"/>
      </w:tblGrid>
      <w:tr w:rsidR="00AD0F1C" w14:paraId="3177C396" w14:textId="77777777" w:rsidTr="00126C80">
        <w:trPr>
          <w:jc w:val="center"/>
        </w:trPr>
        <w:tc>
          <w:tcPr>
            <w:tcW w:w="8522" w:type="dxa"/>
          </w:tcPr>
          <w:p w14:paraId="03C4E130" w14:textId="77777777" w:rsidR="00AD0F1C" w:rsidRDefault="00AD0F1C" w:rsidP="00126C80">
            <w:pPr>
              <w:pStyle w:val="TH"/>
              <w:rPr>
                <w:rFonts w:eastAsia="等线"/>
              </w:rPr>
            </w:pPr>
            <w:r>
              <w:rPr>
                <w:rFonts w:eastAsia="等线"/>
              </w:rPr>
              <w:lastRenderedPageBreak/>
              <w:t>Table 5.3-1: Descriptions of clocks/LOs</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top w:w="57" w:type="dxa"/>
                <w:left w:w="57" w:type="dxa"/>
                <w:bottom w:w="57" w:type="dxa"/>
                <w:right w:w="57" w:type="dxa"/>
              </w:tblCellMar>
              <w:tblLook w:val="04A0" w:firstRow="1" w:lastRow="0" w:firstColumn="1" w:lastColumn="0" w:noHBand="0" w:noVBand="1"/>
            </w:tblPr>
            <w:tblGrid>
              <w:gridCol w:w="999"/>
              <w:gridCol w:w="1279"/>
              <w:gridCol w:w="915"/>
              <w:gridCol w:w="1025"/>
              <w:gridCol w:w="1418"/>
              <w:gridCol w:w="1099"/>
              <w:gridCol w:w="1430"/>
            </w:tblGrid>
            <w:tr w:rsidR="00AD0F1C" w14:paraId="17B62A95" w14:textId="77777777" w:rsidTr="00126C80">
              <w:trPr>
                <w:trHeight w:val="259"/>
                <w:jc w:val="center"/>
              </w:trPr>
              <w:tc>
                <w:tcPr>
                  <w:tcW w:w="564" w:type="pct"/>
                  <w:shd w:val="clear" w:color="auto" w:fill="D0CECE"/>
                  <w:tcMar>
                    <w:top w:w="72" w:type="dxa"/>
                    <w:left w:w="144" w:type="dxa"/>
                    <w:bottom w:w="72" w:type="dxa"/>
                    <w:right w:w="144" w:type="dxa"/>
                  </w:tcMar>
                  <w:vAlign w:val="center"/>
                </w:tcPr>
                <w:p w14:paraId="32FFA955" w14:textId="77777777" w:rsidR="00AD0F1C" w:rsidRDefault="00AD0F1C" w:rsidP="00126C80">
                  <w:pPr>
                    <w:pStyle w:val="TAH"/>
                    <w:rPr>
                      <w:rFonts w:eastAsia="等线"/>
                    </w:rPr>
                  </w:pPr>
                  <w:r>
                    <w:rPr>
                      <w:rFonts w:eastAsia="等线"/>
                    </w:rPr>
                    <w:t>Clock purpose #</w:t>
                  </w:r>
                </w:p>
              </w:tc>
              <w:tc>
                <w:tcPr>
                  <w:tcW w:w="699" w:type="pct"/>
                  <w:shd w:val="clear" w:color="auto" w:fill="D0CECE"/>
                  <w:tcMar>
                    <w:top w:w="72" w:type="dxa"/>
                    <w:left w:w="144" w:type="dxa"/>
                    <w:bottom w:w="72" w:type="dxa"/>
                    <w:right w:w="144" w:type="dxa"/>
                  </w:tcMar>
                  <w:vAlign w:val="center"/>
                </w:tcPr>
                <w:p w14:paraId="150FF2E1" w14:textId="77777777" w:rsidR="00AD0F1C" w:rsidRDefault="00AD0F1C" w:rsidP="00126C80">
                  <w:pPr>
                    <w:pStyle w:val="TAH"/>
                    <w:rPr>
                      <w:rFonts w:eastAsia="等线"/>
                      <w:bCs/>
                    </w:rPr>
                  </w:pPr>
                  <w:r>
                    <w:rPr>
                      <w:rFonts w:eastAsia="等线"/>
                      <w:bCs/>
                    </w:rPr>
                    <w:t>Description</w:t>
                  </w:r>
                </w:p>
              </w:tc>
              <w:tc>
                <w:tcPr>
                  <w:tcW w:w="523" w:type="pct"/>
                  <w:shd w:val="clear" w:color="auto" w:fill="D0CECE"/>
                  <w:vAlign w:val="center"/>
                </w:tcPr>
                <w:p w14:paraId="1FE562C7" w14:textId="77777777" w:rsidR="00AD0F1C" w:rsidRDefault="00AD0F1C" w:rsidP="00126C80">
                  <w:pPr>
                    <w:pStyle w:val="TAH"/>
                    <w:rPr>
                      <w:rFonts w:eastAsia="等线"/>
                      <w:bCs/>
                    </w:rPr>
                  </w:pPr>
                  <w:r>
                    <w:rPr>
                      <w:rFonts w:eastAsia="等线"/>
                      <w:bCs/>
                    </w:rPr>
                    <w:t>Clock</w:t>
                  </w:r>
                </w:p>
                <w:p w14:paraId="3E0B393F" w14:textId="77777777" w:rsidR="00AD0F1C" w:rsidRDefault="00AD0F1C" w:rsidP="00126C80">
                  <w:pPr>
                    <w:pStyle w:val="TAH"/>
                    <w:rPr>
                      <w:rFonts w:eastAsia="等线"/>
                      <w:bCs/>
                    </w:rPr>
                  </w:pPr>
                  <w:r>
                    <w:rPr>
                      <w:rFonts w:eastAsia="等线"/>
                      <w:bCs/>
                    </w:rPr>
                    <w:t>speed</w:t>
                  </w:r>
                </w:p>
              </w:tc>
              <w:tc>
                <w:tcPr>
                  <w:tcW w:w="597" w:type="pct"/>
                  <w:shd w:val="clear" w:color="auto" w:fill="D0CECE"/>
                  <w:vAlign w:val="center"/>
                </w:tcPr>
                <w:p w14:paraId="4F9FEE44" w14:textId="77777777" w:rsidR="00AD0F1C" w:rsidRDefault="00AD0F1C" w:rsidP="00126C80">
                  <w:pPr>
                    <w:pStyle w:val="TAH"/>
                    <w:rPr>
                      <w:rFonts w:eastAsia="等线"/>
                      <w:bCs/>
                    </w:rPr>
                  </w:pPr>
                  <w:r>
                    <w:rPr>
                      <w:rFonts w:eastAsia="等线"/>
                      <w:bCs/>
                    </w:rPr>
                    <w:t>Applicable</w:t>
                  </w:r>
                </w:p>
                <w:p w14:paraId="45849260" w14:textId="77777777" w:rsidR="00AD0F1C" w:rsidRDefault="00AD0F1C" w:rsidP="00126C80">
                  <w:pPr>
                    <w:pStyle w:val="TAH"/>
                    <w:rPr>
                      <w:rFonts w:eastAsia="等线"/>
                      <w:bCs/>
                    </w:rPr>
                  </w:pPr>
                  <w:r>
                    <w:rPr>
                      <w:rFonts w:eastAsia="等线"/>
                      <w:bCs/>
                    </w:rPr>
                    <w:t>devices</w:t>
                  </w:r>
                </w:p>
              </w:tc>
              <w:tc>
                <w:tcPr>
                  <w:tcW w:w="749" w:type="pct"/>
                  <w:shd w:val="clear" w:color="auto" w:fill="D0CECE"/>
                  <w:tcMar>
                    <w:top w:w="72" w:type="dxa"/>
                    <w:left w:w="144" w:type="dxa"/>
                    <w:bottom w:w="72" w:type="dxa"/>
                    <w:right w:w="144" w:type="dxa"/>
                  </w:tcMar>
                  <w:vAlign w:val="center"/>
                </w:tcPr>
                <w:p w14:paraId="09F04764" w14:textId="77777777" w:rsidR="00AD0F1C" w:rsidRDefault="00AD0F1C" w:rsidP="00126C80">
                  <w:pPr>
                    <w:pStyle w:val="TAH"/>
                    <w:rPr>
                      <w:rFonts w:eastAsia="等线"/>
                      <w:bCs/>
                    </w:rPr>
                  </w:pPr>
                  <w:r>
                    <w:rPr>
                      <w:rFonts w:eastAsia="等线"/>
                      <w:bCs/>
                    </w:rPr>
                    <w:t xml:space="preserve">Power </w:t>
                  </w:r>
                  <w:r>
                    <w:rPr>
                      <w:rFonts w:eastAsia="等线"/>
                      <w:bCs/>
                    </w:rPr>
                    <w:br/>
                    <w:t>consumption</w:t>
                  </w:r>
                </w:p>
              </w:tc>
              <w:tc>
                <w:tcPr>
                  <w:tcW w:w="673" w:type="pct"/>
                  <w:shd w:val="clear" w:color="auto" w:fill="D0CECE"/>
                  <w:tcMar>
                    <w:top w:w="72" w:type="dxa"/>
                    <w:left w:w="144" w:type="dxa"/>
                    <w:bottom w:w="72" w:type="dxa"/>
                    <w:right w:w="144" w:type="dxa"/>
                  </w:tcMar>
                  <w:vAlign w:val="center"/>
                </w:tcPr>
                <w:p w14:paraId="61EF8AFD" w14:textId="77777777" w:rsidR="00AD0F1C" w:rsidRDefault="00AD0F1C" w:rsidP="00126C80">
                  <w:pPr>
                    <w:pStyle w:val="TAH"/>
                    <w:rPr>
                      <w:rFonts w:eastAsia="等线"/>
                      <w:bCs/>
                    </w:rPr>
                  </w:pPr>
                  <w:r>
                    <w:rPr>
                      <w:rFonts w:eastAsia="等线"/>
                      <w:bCs/>
                    </w:rPr>
                    <w:t>Initial clock</w:t>
                  </w:r>
                </w:p>
                <w:p w14:paraId="3DB3E693" w14:textId="77777777" w:rsidR="00AD0F1C" w:rsidRDefault="00AD0F1C" w:rsidP="00126C80">
                  <w:pPr>
                    <w:pStyle w:val="TAH"/>
                    <w:rPr>
                      <w:rFonts w:eastAsia="等线"/>
                      <w:bCs/>
                    </w:rPr>
                  </w:pPr>
                  <w:r>
                    <w:rPr>
                      <w:rFonts w:eastAsia="等线"/>
                      <w:bCs/>
                    </w:rPr>
                    <w:t>Accuracy [ppm]</w:t>
                  </w:r>
                </w:p>
              </w:tc>
              <w:tc>
                <w:tcPr>
                  <w:tcW w:w="1195" w:type="pct"/>
                  <w:shd w:val="clear" w:color="auto" w:fill="D0CECE"/>
                  <w:vAlign w:val="center"/>
                </w:tcPr>
                <w:p w14:paraId="39A16700" w14:textId="77777777" w:rsidR="00AD0F1C" w:rsidRDefault="00AD0F1C" w:rsidP="00126C80">
                  <w:pPr>
                    <w:pStyle w:val="TAH"/>
                    <w:rPr>
                      <w:rFonts w:eastAsia="等线"/>
                      <w:bCs/>
                    </w:rPr>
                  </w:pPr>
                  <w:r>
                    <w:rPr>
                      <w:rFonts w:eastAsia="等线"/>
                      <w:bCs/>
                    </w:rPr>
                    <w:t>Accuracy after</w:t>
                  </w:r>
                </w:p>
                <w:p w14:paraId="7FF93D6B" w14:textId="77777777" w:rsidR="00AD0F1C" w:rsidRDefault="00AD0F1C" w:rsidP="00126C80">
                  <w:pPr>
                    <w:pStyle w:val="TAH"/>
                    <w:rPr>
                      <w:rFonts w:eastAsia="等线"/>
                      <w:bCs/>
                    </w:rPr>
                  </w:pPr>
                  <w:r>
                    <w:rPr>
                      <w:rFonts w:eastAsia="等线"/>
                      <w:bCs/>
                    </w:rPr>
                    <w:t>clock sync / calibration at device side [ppm]</w:t>
                  </w:r>
                </w:p>
              </w:tc>
            </w:tr>
            <w:tr w:rsidR="00AD0F1C" w14:paraId="76621635" w14:textId="77777777" w:rsidTr="00126C80">
              <w:trPr>
                <w:trHeight w:val="367"/>
                <w:jc w:val="center"/>
              </w:trPr>
              <w:tc>
                <w:tcPr>
                  <w:tcW w:w="564" w:type="pct"/>
                  <w:vMerge w:val="restart"/>
                  <w:shd w:val="clear" w:color="auto" w:fill="D0CECE"/>
                  <w:tcMar>
                    <w:top w:w="72" w:type="dxa"/>
                    <w:left w:w="144" w:type="dxa"/>
                    <w:bottom w:w="72" w:type="dxa"/>
                    <w:right w:w="144" w:type="dxa"/>
                  </w:tcMar>
                  <w:vAlign w:val="center"/>
                </w:tcPr>
                <w:p w14:paraId="428C6195" w14:textId="77777777" w:rsidR="00AD0F1C" w:rsidRDefault="00AD0F1C" w:rsidP="00126C80">
                  <w:pPr>
                    <w:pStyle w:val="TAH"/>
                    <w:rPr>
                      <w:rFonts w:eastAsia="等线"/>
                    </w:rPr>
                  </w:pPr>
                  <w:r>
                    <w:rPr>
                      <w:rFonts w:eastAsia="等线"/>
                    </w:rPr>
                    <w:t>1</w:t>
                  </w:r>
                </w:p>
              </w:tc>
              <w:tc>
                <w:tcPr>
                  <w:tcW w:w="699" w:type="pct"/>
                  <w:vMerge w:val="restart"/>
                  <w:tcMar>
                    <w:top w:w="72" w:type="dxa"/>
                    <w:left w:w="144" w:type="dxa"/>
                    <w:bottom w:w="72" w:type="dxa"/>
                    <w:right w:w="144" w:type="dxa"/>
                  </w:tcMar>
                  <w:vAlign w:val="center"/>
                </w:tcPr>
                <w:p w14:paraId="1E886799" w14:textId="77777777" w:rsidR="00AD0F1C" w:rsidRDefault="00AD0F1C" w:rsidP="00126C80">
                  <w:pPr>
                    <w:pStyle w:val="TAL"/>
                    <w:rPr>
                      <w:rFonts w:eastAsia="等线"/>
                    </w:rPr>
                  </w:pPr>
                  <w:r>
                    <w:rPr>
                      <w:rFonts w:eastAsia="等线"/>
                    </w:rPr>
                    <w:t>Sampling</w:t>
                  </w:r>
                </w:p>
                <w:p w14:paraId="71FB2395" w14:textId="77777777" w:rsidR="00AD0F1C" w:rsidRDefault="00AD0F1C" w:rsidP="00126C80">
                  <w:pPr>
                    <w:pStyle w:val="TAL"/>
                    <w:rPr>
                      <w:rFonts w:eastAsia="等线"/>
                    </w:rPr>
                  </w:pPr>
                </w:p>
              </w:tc>
              <w:tc>
                <w:tcPr>
                  <w:tcW w:w="523" w:type="pct"/>
                  <w:vMerge w:val="restart"/>
                  <w:vAlign w:val="center"/>
                </w:tcPr>
                <w:p w14:paraId="4A910483" w14:textId="77777777" w:rsidR="00AD0F1C" w:rsidRDefault="00AD0F1C" w:rsidP="00126C80">
                  <w:pPr>
                    <w:pStyle w:val="TAC"/>
                    <w:rPr>
                      <w:rFonts w:eastAsia="等线"/>
                    </w:rPr>
                  </w:pPr>
                  <w:r>
                    <w:rPr>
                      <w:rFonts w:eastAsia="等线"/>
                    </w:rPr>
                    <w:t>A few MHz</w:t>
                  </w:r>
                </w:p>
              </w:tc>
              <w:tc>
                <w:tcPr>
                  <w:tcW w:w="597" w:type="pct"/>
                  <w:vMerge w:val="restart"/>
                  <w:vAlign w:val="center"/>
                </w:tcPr>
                <w:p w14:paraId="3866F952" w14:textId="77777777" w:rsidR="00AD0F1C" w:rsidRDefault="00AD0F1C" w:rsidP="00126C80">
                  <w:pPr>
                    <w:pStyle w:val="TAC"/>
                    <w:rPr>
                      <w:rFonts w:eastAsia="等线"/>
                    </w:rPr>
                  </w:pPr>
                  <w:r>
                    <w:rPr>
                      <w:rFonts w:eastAsia="等线"/>
                    </w:rPr>
                    <w:t>1 (Note 3)</w:t>
                  </w:r>
                </w:p>
              </w:tc>
              <w:tc>
                <w:tcPr>
                  <w:tcW w:w="749" w:type="pct"/>
                  <w:vMerge w:val="restart"/>
                  <w:tcMar>
                    <w:top w:w="72" w:type="dxa"/>
                    <w:left w:w="144" w:type="dxa"/>
                    <w:bottom w:w="72" w:type="dxa"/>
                    <w:right w:w="144" w:type="dxa"/>
                  </w:tcMar>
                  <w:vAlign w:val="center"/>
                </w:tcPr>
                <w:p w14:paraId="61778F8F" w14:textId="77777777" w:rsidR="00AD0F1C" w:rsidRDefault="00AD0F1C" w:rsidP="00126C80">
                  <w:pPr>
                    <w:pStyle w:val="TAC"/>
                    <w:rPr>
                      <w:rFonts w:eastAsia="等线"/>
                    </w:rPr>
                  </w:pPr>
                  <w:r>
                    <w:rPr>
                      <w:rFonts w:eastAsia="等线"/>
                    </w:rPr>
                    <w:t>&lt;1 µW</w:t>
                  </w:r>
                </w:p>
              </w:tc>
              <w:tc>
                <w:tcPr>
                  <w:tcW w:w="673" w:type="pct"/>
                  <w:tcMar>
                    <w:top w:w="72" w:type="dxa"/>
                    <w:left w:w="144" w:type="dxa"/>
                    <w:bottom w:w="72" w:type="dxa"/>
                    <w:right w:w="144" w:type="dxa"/>
                  </w:tcMar>
                  <w:vAlign w:val="center"/>
                </w:tcPr>
                <w:p w14:paraId="42CB59CF" w14:textId="77777777" w:rsidR="00AD0F1C" w:rsidRDefault="00AD0F1C" w:rsidP="00126C80">
                  <w:pPr>
                    <w:pStyle w:val="TAC"/>
                    <w:rPr>
                      <w:rFonts w:eastAsia="等线"/>
                    </w:rPr>
                  </w:pPr>
                </w:p>
              </w:tc>
              <w:tc>
                <w:tcPr>
                  <w:tcW w:w="1195" w:type="pct"/>
                  <w:vAlign w:val="center"/>
                </w:tcPr>
                <w:p w14:paraId="0E413384" w14:textId="77777777" w:rsidR="00AD0F1C" w:rsidRDefault="00AD0F1C" w:rsidP="00126C80">
                  <w:pPr>
                    <w:pStyle w:val="TAL"/>
                    <w:rPr>
                      <w:rFonts w:eastAsia="等线"/>
                    </w:rPr>
                  </w:pPr>
                  <w:r>
                    <w:rPr>
                      <w:rFonts w:eastAsia="等线"/>
                    </w:rPr>
                    <w:t>10</w:t>
                  </w:r>
                  <w:r>
                    <w:rPr>
                      <w:rFonts w:eastAsia="等线"/>
                      <w:vertAlign w:val="superscript"/>
                    </w:rPr>
                    <w:t>5</w:t>
                  </w:r>
                  <w:r>
                    <w:rPr>
                      <w:rFonts w:eastAsia="等线"/>
                    </w:rPr>
                    <w:t> (Note 2)</w:t>
                  </w:r>
                </w:p>
              </w:tc>
            </w:tr>
            <w:tr w:rsidR="00AD0F1C" w14:paraId="5DC6163B" w14:textId="77777777" w:rsidTr="00126C80">
              <w:trPr>
                <w:trHeight w:val="989"/>
                <w:jc w:val="center"/>
              </w:trPr>
              <w:tc>
                <w:tcPr>
                  <w:tcW w:w="564" w:type="pct"/>
                  <w:vMerge/>
                  <w:shd w:val="clear" w:color="auto" w:fill="D0CECE"/>
                  <w:tcMar>
                    <w:top w:w="72" w:type="dxa"/>
                    <w:left w:w="144" w:type="dxa"/>
                    <w:bottom w:w="72" w:type="dxa"/>
                    <w:right w:w="144" w:type="dxa"/>
                  </w:tcMar>
                  <w:vAlign w:val="center"/>
                </w:tcPr>
                <w:p w14:paraId="2BFAE57E" w14:textId="77777777" w:rsidR="00AD0F1C" w:rsidRDefault="00AD0F1C" w:rsidP="00126C80">
                  <w:pPr>
                    <w:pStyle w:val="TAH"/>
                    <w:rPr>
                      <w:rFonts w:eastAsia="等线"/>
                    </w:rPr>
                  </w:pPr>
                </w:p>
              </w:tc>
              <w:tc>
                <w:tcPr>
                  <w:tcW w:w="699" w:type="pct"/>
                  <w:vMerge/>
                  <w:tcMar>
                    <w:top w:w="72" w:type="dxa"/>
                    <w:left w:w="144" w:type="dxa"/>
                    <w:bottom w:w="72" w:type="dxa"/>
                    <w:right w:w="144" w:type="dxa"/>
                  </w:tcMar>
                  <w:vAlign w:val="center"/>
                </w:tcPr>
                <w:p w14:paraId="5342DE60" w14:textId="77777777" w:rsidR="00AD0F1C" w:rsidRDefault="00AD0F1C" w:rsidP="00126C80">
                  <w:pPr>
                    <w:pStyle w:val="TAL"/>
                    <w:rPr>
                      <w:rFonts w:eastAsia="等线"/>
                    </w:rPr>
                  </w:pPr>
                </w:p>
              </w:tc>
              <w:tc>
                <w:tcPr>
                  <w:tcW w:w="523" w:type="pct"/>
                  <w:vMerge/>
                  <w:vAlign w:val="center"/>
                </w:tcPr>
                <w:p w14:paraId="4759ED47" w14:textId="77777777" w:rsidR="00AD0F1C" w:rsidRDefault="00AD0F1C" w:rsidP="00126C80">
                  <w:pPr>
                    <w:pStyle w:val="TAC"/>
                    <w:rPr>
                      <w:rFonts w:eastAsia="等线"/>
                    </w:rPr>
                  </w:pPr>
                </w:p>
              </w:tc>
              <w:tc>
                <w:tcPr>
                  <w:tcW w:w="597" w:type="pct"/>
                  <w:vMerge/>
                  <w:vAlign w:val="center"/>
                </w:tcPr>
                <w:p w14:paraId="5FF0A5EA" w14:textId="77777777" w:rsidR="00AD0F1C" w:rsidRDefault="00AD0F1C" w:rsidP="00126C80">
                  <w:pPr>
                    <w:pStyle w:val="TAC"/>
                    <w:rPr>
                      <w:rFonts w:eastAsia="等线"/>
                    </w:rPr>
                  </w:pPr>
                </w:p>
              </w:tc>
              <w:tc>
                <w:tcPr>
                  <w:tcW w:w="749" w:type="pct"/>
                  <w:vMerge/>
                  <w:tcMar>
                    <w:top w:w="72" w:type="dxa"/>
                    <w:left w:w="144" w:type="dxa"/>
                    <w:bottom w:w="72" w:type="dxa"/>
                    <w:right w:w="144" w:type="dxa"/>
                  </w:tcMar>
                  <w:vAlign w:val="center"/>
                </w:tcPr>
                <w:p w14:paraId="2E19FC24" w14:textId="77777777" w:rsidR="00AD0F1C" w:rsidRDefault="00AD0F1C" w:rsidP="00126C80">
                  <w:pPr>
                    <w:pStyle w:val="TAC"/>
                    <w:rPr>
                      <w:rFonts w:eastAsia="等线"/>
                    </w:rPr>
                  </w:pPr>
                </w:p>
              </w:tc>
              <w:tc>
                <w:tcPr>
                  <w:tcW w:w="673" w:type="pct"/>
                  <w:tcMar>
                    <w:top w:w="72" w:type="dxa"/>
                    <w:left w:w="144" w:type="dxa"/>
                    <w:bottom w:w="72" w:type="dxa"/>
                    <w:right w:w="144" w:type="dxa"/>
                  </w:tcMar>
                  <w:vAlign w:val="center"/>
                </w:tcPr>
                <w:p w14:paraId="35EACDC4" w14:textId="77777777" w:rsidR="00AD0F1C" w:rsidRDefault="00AD0F1C" w:rsidP="00126C80">
                  <w:pPr>
                    <w:pStyle w:val="TAC"/>
                    <w:rPr>
                      <w:rFonts w:eastAsia="等线"/>
                    </w:rPr>
                  </w:pPr>
                </w:p>
              </w:tc>
              <w:tc>
                <w:tcPr>
                  <w:tcW w:w="1195" w:type="pct"/>
                  <w:vAlign w:val="center"/>
                </w:tcPr>
                <w:p w14:paraId="0BE4A622" w14:textId="77777777" w:rsidR="00AD0F1C" w:rsidRDefault="00AD0F1C" w:rsidP="00126C80">
                  <w:pPr>
                    <w:pStyle w:val="TAL"/>
                    <w:rPr>
                      <w:rFonts w:eastAsia="等线"/>
                    </w:rPr>
                  </w:pPr>
                  <w:r>
                    <w:rPr>
                      <w:rFonts w:eastAsia="等线"/>
                    </w:rPr>
                    <w:t>10</w:t>
                  </w:r>
                  <w:r>
                    <w:rPr>
                      <w:rFonts w:eastAsia="等线"/>
                      <w:vertAlign w:val="superscript"/>
                    </w:rPr>
                    <w:t>4</w:t>
                  </w:r>
                  <w:r>
                    <w:rPr>
                      <w:rFonts w:eastAsia="等线"/>
                    </w:rPr>
                    <w:t xml:space="preserve"> (Note 2) the study did not determine whether or not this accuracy can be achieved with &lt; 1 µW power consumption at least for device 1</w:t>
                  </w:r>
                </w:p>
              </w:tc>
            </w:tr>
            <w:tr w:rsidR="00AD0F1C" w14:paraId="22B7AC54" w14:textId="77777777" w:rsidTr="00126C80">
              <w:trPr>
                <w:trHeight w:val="538"/>
                <w:jc w:val="center"/>
              </w:trPr>
              <w:tc>
                <w:tcPr>
                  <w:tcW w:w="564" w:type="pct"/>
                  <w:vMerge/>
                  <w:shd w:val="clear" w:color="auto" w:fill="D0CECE"/>
                  <w:tcMar>
                    <w:top w:w="72" w:type="dxa"/>
                    <w:left w:w="144" w:type="dxa"/>
                    <w:bottom w:w="72" w:type="dxa"/>
                    <w:right w:w="144" w:type="dxa"/>
                  </w:tcMar>
                  <w:vAlign w:val="center"/>
                </w:tcPr>
                <w:p w14:paraId="134FB1E6" w14:textId="77777777" w:rsidR="00AD0F1C" w:rsidRDefault="00AD0F1C" w:rsidP="00126C80">
                  <w:pPr>
                    <w:pStyle w:val="TAH"/>
                    <w:rPr>
                      <w:rFonts w:eastAsia="等线"/>
                    </w:rPr>
                  </w:pPr>
                </w:p>
              </w:tc>
              <w:tc>
                <w:tcPr>
                  <w:tcW w:w="699" w:type="pct"/>
                  <w:vMerge/>
                  <w:tcMar>
                    <w:top w:w="72" w:type="dxa"/>
                    <w:left w:w="144" w:type="dxa"/>
                    <w:bottom w:w="72" w:type="dxa"/>
                    <w:right w:w="144" w:type="dxa"/>
                  </w:tcMar>
                  <w:vAlign w:val="center"/>
                </w:tcPr>
                <w:p w14:paraId="73687D93" w14:textId="77777777" w:rsidR="00AD0F1C" w:rsidRDefault="00AD0F1C" w:rsidP="00126C80">
                  <w:pPr>
                    <w:pStyle w:val="TAL"/>
                    <w:rPr>
                      <w:rFonts w:eastAsia="等线"/>
                    </w:rPr>
                  </w:pPr>
                </w:p>
              </w:tc>
              <w:tc>
                <w:tcPr>
                  <w:tcW w:w="523" w:type="pct"/>
                  <w:vMerge/>
                  <w:vAlign w:val="center"/>
                </w:tcPr>
                <w:p w14:paraId="0AA65303" w14:textId="77777777" w:rsidR="00AD0F1C" w:rsidRDefault="00AD0F1C" w:rsidP="00126C80">
                  <w:pPr>
                    <w:pStyle w:val="TAC"/>
                    <w:rPr>
                      <w:rFonts w:eastAsia="等线"/>
                    </w:rPr>
                  </w:pPr>
                </w:p>
              </w:tc>
              <w:tc>
                <w:tcPr>
                  <w:tcW w:w="597" w:type="pct"/>
                  <w:vAlign w:val="center"/>
                </w:tcPr>
                <w:p w14:paraId="29CB4F11" w14:textId="77777777" w:rsidR="00AD0F1C" w:rsidRDefault="00AD0F1C" w:rsidP="00126C80">
                  <w:pPr>
                    <w:pStyle w:val="TAC"/>
                    <w:rPr>
                      <w:rFonts w:eastAsia="等线"/>
                    </w:rPr>
                  </w:pPr>
                  <w:r>
                    <w:rPr>
                      <w:rFonts w:eastAsia="等线"/>
                    </w:rPr>
                    <w:t>2a, 2b</w:t>
                  </w:r>
                </w:p>
              </w:tc>
              <w:tc>
                <w:tcPr>
                  <w:tcW w:w="749" w:type="pct"/>
                  <w:tcMar>
                    <w:top w:w="72" w:type="dxa"/>
                    <w:left w:w="144" w:type="dxa"/>
                    <w:bottom w:w="72" w:type="dxa"/>
                    <w:right w:w="144" w:type="dxa"/>
                  </w:tcMar>
                  <w:vAlign w:val="center"/>
                </w:tcPr>
                <w:p w14:paraId="77A502C2" w14:textId="77777777" w:rsidR="00AD0F1C" w:rsidRDefault="00AD0F1C" w:rsidP="00126C80">
                  <w:pPr>
                    <w:pStyle w:val="TAC"/>
                    <w:rPr>
                      <w:rFonts w:eastAsia="等线"/>
                    </w:rPr>
                  </w:pPr>
                  <w:r>
                    <w:rPr>
                      <w:rFonts w:eastAsia="等线"/>
                    </w:rPr>
                    <w:t>&lt;10 µW</w:t>
                  </w:r>
                </w:p>
              </w:tc>
              <w:tc>
                <w:tcPr>
                  <w:tcW w:w="673" w:type="pct"/>
                  <w:tcMar>
                    <w:top w:w="72" w:type="dxa"/>
                    <w:left w:w="144" w:type="dxa"/>
                    <w:bottom w:w="72" w:type="dxa"/>
                    <w:right w:w="144" w:type="dxa"/>
                  </w:tcMar>
                  <w:vAlign w:val="center"/>
                </w:tcPr>
                <w:p w14:paraId="1067C68A" w14:textId="77777777" w:rsidR="00AD0F1C" w:rsidRDefault="00AD0F1C" w:rsidP="00126C80">
                  <w:pPr>
                    <w:pStyle w:val="TAC"/>
                    <w:rPr>
                      <w:rFonts w:eastAsia="等线"/>
                      <w:vertAlign w:val="superscript"/>
                    </w:rPr>
                  </w:pPr>
                  <w:r>
                    <w:rPr>
                      <w:rFonts w:eastAsia="等线"/>
                    </w:rPr>
                    <w:t>10</w:t>
                  </w:r>
                  <w:r>
                    <w:rPr>
                      <w:rFonts w:eastAsia="等线"/>
                      <w:vertAlign w:val="superscript"/>
                    </w:rPr>
                    <w:t>3</w:t>
                  </w:r>
                  <w:r>
                    <w:rPr>
                      <w:rFonts w:eastAsia="等线"/>
                    </w:rPr>
                    <w:t xml:space="preserve"> - 10</w:t>
                  </w:r>
                  <w:r>
                    <w:rPr>
                      <w:rFonts w:eastAsia="等线"/>
                      <w:vertAlign w:val="superscript"/>
                    </w:rPr>
                    <w:t>4</w:t>
                  </w:r>
                </w:p>
              </w:tc>
              <w:tc>
                <w:tcPr>
                  <w:tcW w:w="1195" w:type="pct"/>
                  <w:vAlign w:val="center"/>
                </w:tcPr>
                <w:p w14:paraId="78384B8F" w14:textId="77777777" w:rsidR="00AD0F1C" w:rsidRDefault="00AD0F1C" w:rsidP="00126C80">
                  <w:pPr>
                    <w:pStyle w:val="TAL"/>
                    <w:rPr>
                      <w:rFonts w:eastAsia="等线"/>
                    </w:rPr>
                  </w:pPr>
                  <w:r>
                    <w:rPr>
                      <w:rFonts w:eastAsia="等线"/>
                    </w:rPr>
                    <w:t>10</w:t>
                  </w:r>
                  <w:r>
                    <w:rPr>
                      <w:rFonts w:eastAsia="等线"/>
                      <w:vertAlign w:val="superscript"/>
                    </w:rPr>
                    <w:t>3</w:t>
                  </w:r>
                  <w:r>
                    <w:rPr>
                      <w:rFonts w:eastAsia="等线"/>
                    </w:rPr>
                    <w:t xml:space="preserve"> (Note 2)</w:t>
                  </w:r>
                </w:p>
              </w:tc>
            </w:tr>
            <w:tr w:rsidR="00AD0F1C" w14:paraId="0B7F1C12" w14:textId="77777777" w:rsidTr="00126C80">
              <w:trPr>
                <w:trHeight w:val="198"/>
                <w:jc w:val="center"/>
              </w:trPr>
              <w:tc>
                <w:tcPr>
                  <w:tcW w:w="564" w:type="pct"/>
                  <w:vMerge w:val="restart"/>
                  <w:shd w:val="clear" w:color="auto" w:fill="D0CECE"/>
                  <w:tcMar>
                    <w:top w:w="72" w:type="dxa"/>
                    <w:left w:w="144" w:type="dxa"/>
                    <w:bottom w:w="72" w:type="dxa"/>
                    <w:right w:w="144" w:type="dxa"/>
                  </w:tcMar>
                  <w:vAlign w:val="center"/>
                </w:tcPr>
                <w:p w14:paraId="7B5AE442" w14:textId="77777777" w:rsidR="00AD0F1C" w:rsidRDefault="00AD0F1C" w:rsidP="00126C80">
                  <w:pPr>
                    <w:pStyle w:val="TAH"/>
                    <w:rPr>
                      <w:rFonts w:eastAsia="等线"/>
                    </w:rPr>
                  </w:pPr>
                  <w:r>
                    <w:rPr>
                      <w:rFonts w:eastAsia="等线"/>
                    </w:rPr>
                    <w:t>2</w:t>
                  </w:r>
                </w:p>
              </w:tc>
              <w:tc>
                <w:tcPr>
                  <w:tcW w:w="699" w:type="pct"/>
                  <w:vMerge w:val="restart"/>
                  <w:tcMar>
                    <w:top w:w="72" w:type="dxa"/>
                    <w:left w:w="144" w:type="dxa"/>
                    <w:bottom w:w="72" w:type="dxa"/>
                    <w:right w:w="144" w:type="dxa"/>
                  </w:tcMar>
                  <w:vAlign w:val="center"/>
                </w:tcPr>
                <w:p w14:paraId="68F3BEB2" w14:textId="77777777" w:rsidR="00AD0F1C" w:rsidRDefault="00AD0F1C" w:rsidP="00126C80">
                  <w:pPr>
                    <w:pStyle w:val="TAL"/>
                    <w:rPr>
                      <w:rFonts w:eastAsia="等线"/>
                    </w:rPr>
                  </w:pPr>
                  <w:r>
                    <w:rPr>
                      <w:rFonts w:eastAsia="等线"/>
                    </w:rPr>
                    <w:t>Small frequency shift</w:t>
                  </w:r>
                </w:p>
              </w:tc>
              <w:tc>
                <w:tcPr>
                  <w:tcW w:w="523" w:type="pct"/>
                  <w:vMerge w:val="restart"/>
                  <w:vAlign w:val="center"/>
                </w:tcPr>
                <w:p w14:paraId="69E7A321" w14:textId="77777777" w:rsidR="00AD0F1C" w:rsidRDefault="00AD0F1C" w:rsidP="00126C80">
                  <w:pPr>
                    <w:pStyle w:val="TAC"/>
                    <w:rPr>
                      <w:rFonts w:eastAsia="等线"/>
                    </w:rPr>
                  </w:pPr>
                  <w:r>
                    <w:rPr>
                      <w:rFonts w:eastAsia="等线"/>
                    </w:rPr>
                    <w:t>A few MHz</w:t>
                  </w:r>
                </w:p>
              </w:tc>
              <w:tc>
                <w:tcPr>
                  <w:tcW w:w="597" w:type="pct"/>
                  <w:vMerge w:val="restart"/>
                  <w:vAlign w:val="center"/>
                </w:tcPr>
                <w:p w14:paraId="766A1B7A" w14:textId="77777777" w:rsidR="00AD0F1C" w:rsidRDefault="00AD0F1C" w:rsidP="00126C80">
                  <w:pPr>
                    <w:pStyle w:val="TAC"/>
                    <w:rPr>
                      <w:rFonts w:eastAsia="等线"/>
                    </w:rPr>
                  </w:pPr>
                  <w:r>
                    <w:rPr>
                      <w:rFonts w:eastAsia="等线"/>
                    </w:rPr>
                    <w:t>1</w:t>
                  </w:r>
                </w:p>
              </w:tc>
              <w:tc>
                <w:tcPr>
                  <w:tcW w:w="749" w:type="pct"/>
                  <w:vMerge w:val="restart"/>
                  <w:tcMar>
                    <w:top w:w="72" w:type="dxa"/>
                    <w:left w:w="144" w:type="dxa"/>
                    <w:bottom w:w="72" w:type="dxa"/>
                    <w:right w:w="144" w:type="dxa"/>
                  </w:tcMar>
                  <w:vAlign w:val="center"/>
                </w:tcPr>
                <w:p w14:paraId="5FAD0623" w14:textId="77777777" w:rsidR="00AD0F1C" w:rsidRDefault="00AD0F1C" w:rsidP="00126C80">
                  <w:pPr>
                    <w:pStyle w:val="TAC"/>
                    <w:rPr>
                      <w:rFonts w:eastAsia="等线"/>
                      <w:strike/>
                    </w:rPr>
                  </w:pPr>
                  <w:r>
                    <w:rPr>
                      <w:rFonts w:eastAsia="等线"/>
                    </w:rPr>
                    <w:t>&lt;1 µW</w:t>
                  </w:r>
                </w:p>
              </w:tc>
              <w:tc>
                <w:tcPr>
                  <w:tcW w:w="673" w:type="pct"/>
                  <w:tcMar>
                    <w:top w:w="72" w:type="dxa"/>
                    <w:left w:w="144" w:type="dxa"/>
                    <w:bottom w:w="72" w:type="dxa"/>
                    <w:right w:w="144" w:type="dxa"/>
                  </w:tcMar>
                  <w:vAlign w:val="center"/>
                </w:tcPr>
                <w:p w14:paraId="0BD15F6F" w14:textId="77777777" w:rsidR="00AD0F1C" w:rsidRDefault="00AD0F1C" w:rsidP="00126C80">
                  <w:pPr>
                    <w:pStyle w:val="TAC"/>
                    <w:rPr>
                      <w:rFonts w:eastAsia="等线"/>
                    </w:rPr>
                  </w:pPr>
                </w:p>
              </w:tc>
              <w:tc>
                <w:tcPr>
                  <w:tcW w:w="1195" w:type="pct"/>
                  <w:vAlign w:val="center"/>
                </w:tcPr>
                <w:p w14:paraId="7A46DC51" w14:textId="77777777" w:rsidR="00AD0F1C" w:rsidRDefault="00AD0F1C" w:rsidP="00126C80">
                  <w:pPr>
                    <w:pStyle w:val="TAL"/>
                    <w:rPr>
                      <w:rFonts w:eastAsia="等线"/>
                    </w:rPr>
                  </w:pPr>
                  <w:r>
                    <w:rPr>
                      <w:rFonts w:eastAsia="等线"/>
                    </w:rPr>
                    <w:t>10</w:t>
                  </w:r>
                  <w:r>
                    <w:rPr>
                      <w:rFonts w:eastAsia="等线"/>
                      <w:vertAlign w:val="superscript"/>
                    </w:rPr>
                    <w:t>5</w:t>
                  </w:r>
                  <w:r>
                    <w:rPr>
                      <w:rFonts w:eastAsia="等线"/>
                    </w:rPr>
                    <w:t> (Note 2)</w:t>
                  </w:r>
                </w:p>
              </w:tc>
            </w:tr>
            <w:tr w:rsidR="00AD0F1C" w14:paraId="6A09F768" w14:textId="77777777" w:rsidTr="00126C80">
              <w:trPr>
                <w:trHeight w:val="197"/>
                <w:jc w:val="center"/>
              </w:trPr>
              <w:tc>
                <w:tcPr>
                  <w:tcW w:w="564" w:type="pct"/>
                  <w:vMerge/>
                  <w:shd w:val="clear" w:color="auto" w:fill="D0CECE"/>
                  <w:tcMar>
                    <w:top w:w="72" w:type="dxa"/>
                    <w:left w:w="144" w:type="dxa"/>
                    <w:bottom w:w="72" w:type="dxa"/>
                    <w:right w:w="144" w:type="dxa"/>
                  </w:tcMar>
                  <w:vAlign w:val="center"/>
                </w:tcPr>
                <w:p w14:paraId="26648FC5" w14:textId="77777777" w:rsidR="00AD0F1C" w:rsidRDefault="00AD0F1C" w:rsidP="00126C80">
                  <w:pPr>
                    <w:pStyle w:val="TAH"/>
                    <w:rPr>
                      <w:rFonts w:eastAsia="等线"/>
                    </w:rPr>
                  </w:pPr>
                </w:p>
              </w:tc>
              <w:tc>
                <w:tcPr>
                  <w:tcW w:w="699" w:type="pct"/>
                  <w:vMerge/>
                  <w:tcMar>
                    <w:top w:w="72" w:type="dxa"/>
                    <w:left w:w="144" w:type="dxa"/>
                    <w:bottom w:w="72" w:type="dxa"/>
                    <w:right w:w="144" w:type="dxa"/>
                  </w:tcMar>
                  <w:vAlign w:val="center"/>
                </w:tcPr>
                <w:p w14:paraId="7AEC3900" w14:textId="77777777" w:rsidR="00AD0F1C" w:rsidRDefault="00AD0F1C" w:rsidP="00126C80">
                  <w:pPr>
                    <w:pStyle w:val="TAL"/>
                    <w:rPr>
                      <w:rFonts w:eastAsia="等线"/>
                    </w:rPr>
                  </w:pPr>
                </w:p>
              </w:tc>
              <w:tc>
                <w:tcPr>
                  <w:tcW w:w="523" w:type="pct"/>
                  <w:vMerge/>
                  <w:vAlign w:val="center"/>
                </w:tcPr>
                <w:p w14:paraId="5353BD4B" w14:textId="77777777" w:rsidR="00AD0F1C" w:rsidRDefault="00AD0F1C" w:rsidP="00126C80">
                  <w:pPr>
                    <w:pStyle w:val="TAC"/>
                    <w:rPr>
                      <w:rFonts w:eastAsia="等线"/>
                    </w:rPr>
                  </w:pPr>
                </w:p>
              </w:tc>
              <w:tc>
                <w:tcPr>
                  <w:tcW w:w="597" w:type="pct"/>
                  <w:vMerge/>
                  <w:vAlign w:val="center"/>
                </w:tcPr>
                <w:p w14:paraId="4E91CFAB" w14:textId="77777777" w:rsidR="00AD0F1C" w:rsidRDefault="00AD0F1C" w:rsidP="00126C80">
                  <w:pPr>
                    <w:pStyle w:val="TAC"/>
                    <w:rPr>
                      <w:rFonts w:eastAsia="等线"/>
                    </w:rPr>
                  </w:pPr>
                </w:p>
              </w:tc>
              <w:tc>
                <w:tcPr>
                  <w:tcW w:w="749" w:type="pct"/>
                  <w:vMerge/>
                  <w:tcMar>
                    <w:top w:w="72" w:type="dxa"/>
                    <w:left w:w="144" w:type="dxa"/>
                    <w:bottom w:w="72" w:type="dxa"/>
                    <w:right w:w="144" w:type="dxa"/>
                  </w:tcMar>
                  <w:vAlign w:val="center"/>
                </w:tcPr>
                <w:p w14:paraId="4AD8C2C4" w14:textId="77777777" w:rsidR="00AD0F1C" w:rsidRDefault="00AD0F1C" w:rsidP="00126C80">
                  <w:pPr>
                    <w:pStyle w:val="TAC"/>
                    <w:rPr>
                      <w:rFonts w:eastAsia="等线"/>
                      <w:strike/>
                    </w:rPr>
                  </w:pPr>
                </w:p>
              </w:tc>
              <w:tc>
                <w:tcPr>
                  <w:tcW w:w="673" w:type="pct"/>
                  <w:tcMar>
                    <w:top w:w="72" w:type="dxa"/>
                    <w:left w:w="144" w:type="dxa"/>
                    <w:bottom w:w="72" w:type="dxa"/>
                    <w:right w:w="144" w:type="dxa"/>
                  </w:tcMar>
                  <w:vAlign w:val="center"/>
                </w:tcPr>
                <w:p w14:paraId="78B4A567" w14:textId="77777777" w:rsidR="00AD0F1C" w:rsidRDefault="00AD0F1C" w:rsidP="00126C80">
                  <w:pPr>
                    <w:pStyle w:val="TAC"/>
                    <w:rPr>
                      <w:rFonts w:eastAsia="等线"/>
                    </w:rPr>
                  </w:pPr>
                </w:p>
              </w:tc>
              <w:tc>
                <w:tcPr>
                  <w:tcW w:w="1195" w:type="pct"/>
                  <w:vAlign w:val="center"/>
                </w:tcPr>
                <w:p w14:paraId="453A5635" w14:textId="77777777" w:rsidR="00AD0F1C" w:rsidRDefault="00AD0F1C" w:rsidP="00126C80">
                  <w:pPr>
                    <w:pStyle w:val="TAL"/>
                    <w:rPr>
                      <w:rFonts w:eastAsia="等线"/>
                    </w:rPr>
                  </w:pPr>
                  <w:r>
                    <w:rPr>
                      <w:rFonts w:eastAsia="等线"/>
                    </w:rPr>
                    <w:t>10</w:t>
                  </w:r>
                  <w:r>
                    <w:rPr>
                      <w:rFonts w:eastAsia="等线"/>
                      <w:vertAlign w:val="superscript"/>
                    </w:rPr>
                    <w:t>4</w:t>
                  </w:r>
                  <w:r>
                    <w:rPr>
                      <w:rFonts w:eastAsia="等线"/>
                    </w:rPr>
                    <w:t xml:space="preserve"> (Note 2) the study did not determine whether or not this accuracy can be achieved with &lt; 1 µW power consumption at least for device 1</w:t>
                  </w:r>
                </w:p>
              </w:tc>
            </w:tr>
            <w:tr w:rsidR="00AD0F1C" w14:paraId="5818EF16" w14:textId="77777777" w:rsidTr="00126C80">
              <w:trPr>
                <w:trHeight w:val="289"/>
                <w:jc w:val="center"/>
              </w:trPr>
              <w:tc>
                <w:tcPr>
                  <w:tcW w:w="564" w:type="pct"/>
                  <w:vMerge/>
                  <w:shd w:val="clear" w:color="auto" w:fill="D0CECE"/>
                  <w:tcMar>
                    <w:top w:w="72" w:type="dxa"/>
                    <w:left w:w="144" w:type="dxa"/>
                    <w:bottom w:w="72" w:type="dxa"/>
                    <w:right w:w="144" w:type="dxa"/>
                  </w:tcMar>
                  <w:vAlign w:val="center"/>
                </w:tcPr>
                <w:p w14:paraId="1B654DEA" w14:textId="77777777" w:rsidR="00AD0F1C" w:rsidRDefault="00AD0F1C" w:rsidP="00126C80">
                  <w:pPr>
                    <w:pStyle w:val="TAH"/>
                    <w:rPr>
                      <w:rFonts w:eastAsia="等线"/>
                    </w:rPr>
                  </w:pPr>
                </w:p>
              </w:tc>
              <w:tc>
                <w:tcPr>
                  <w:tcW w:w="699" w:type="pct"/>
                  <w:vMerge/>
                  <w:tcMar>
                    <w:top w:w="72" w:type="dxa"/>
                    <w:left w:w="144" w:type="dxa"/>
                    <w:bottom w:w="72" w:type="dxa"/>
                    <w:right w:w="144" w:type="dxa"/>
                  </w:tcMar>
                  <w:vAlign w:val="center"/>
                </w:tcPr>
                <w:p w14:paraId="186ACA86" w14:textId="77777777" w:rsidR="00AD0F1C" w:rsidRDefault="00AD0F1C" w:rsidP="00126C80">
                  <w:pPr>
                    <w:pStyle w:val="TAL"/>
                    <w:rPr>
                      <w:rFonts w:eastAsia="等线"/>
                    </w:rPr>
                  </w:pPr>
                </w:p>
              </w:tc>
              <w:tc>
                <w:tcPr>
                  <w:tcW w:w="523" w:type="pct"/>
                  <w:vMerge/>
                  <w:vAlign w:val="center"/>
                </w:tcPr>
                <w:p w14:paraId="53E83937" w14:textId="77777777" w:rsidR="00AD0F1C" w:rsidRDefault="00AD0F1C" w:rsidP="00126C80">
                  <w:pPr>
                    <w:pStyle w:val="TAC"/>
                    <w:rPr>
                      <w:rFonts w:eastAsia="等线"/>
                    </w:rPr>
                  </w:pPr>
                </w:p>
              </w:tc>
              <w:tc>
                <w:tcPr>
                  <w:tcW w:w="597" w:type="pct"/>
                  <w:vAlign w:val="center"/>
                </w:tcPr>
                <w:p w14:paraId="0EE7D836" w14:textId="77777777" w:rsidR="00AD0F1C" w:rsidRDefault="00AD0F1C" w:rsidP="00126C80">
                  <w:pPr>
                    <w:pStyle w:val="TAC"/>
                    <w:rPr>
                      <w:rFonts w:eastAsia="等线"/>
                    </w:rPr>
                  </w:pPr>
                  <w:r>
                    <w:rPr>
                      <w:rFonts w:eastAsia="等线"/>
                    </w:rPr>
                    <w:t>2a,</w:t>
                  </w:r>
                </w:p>
                <w:p w14:paraId="6F5E524D" w14:textId="77777777" w:rsidR="00AD0F1C" w:rsidRDefault="00AD0F1C" w:rsidP="00126C80">
                  <w:pPr>
                    <w:pStyle w:val="TAC"/>
                    <w:rPr>
                      <w:rFonts w:eastAsia="等线"/>
                    </w:rPr>
                  </w:pPr>
                  <w:r>
                    <w:rPr>
                      <w:rFonts w:eastAsia="等线"/>
                    </w:rPr>
                    <w:t>2b (if applicable)</w:t>
                  </w:r>
                </w:p>
              </w:tc>
              <w:tc>
                <w:tcPr>
                  <w:tcW w:w="749" w:type="pct"/>
                  <w:tcMar>
                    <w:top w:w="72" w:type="dxa"/>
                    <w:left w:w="144" w:type="dxa"/>
                    <w:bottom w:w="72" w:type="dxa"/>
                    <w:right w:w="144" w:type="dxa"/>
                  </w:tcMar>
                  <w:vAlign w:val="center"/>
                </w:tcPr>
                <w:p w14:paraId="10884724" w14:textId="77777777" w:rsidR="00AD0F1C" w:rsidRDefault="00AD0F1C" w:rsidP="00126C80">
                  <w:pPr>
                    <w:pStyle w:val="TAC"/>
                    <w:rPr>
                      <w:rFonts w:eastAsia="等线"/>
                      <w:strike/>
                    </w:rPr>
                  </w:pPr>
                  <w:r>
                    <w:rPr>
                      <w:rFonts w:eastAsia="等线"/>
                    </w:rPr>
                    <w:t>&lt;10 µW</w:t>
                  </w:r>
                </w:p>
              </w:tc>
              <w:tc>
                <w:tcPr>
                  <w:tcW w:w="673" w:type="pct"/>
                  <w:tcMar>
                    <w:top w:w="72" w:type="dxa"/>
                    <w:left w:w="144" w:type="dxa"/>
                    <w:bottom w:w="72" w:type="dxa"/>
                    <w:right w:w="144" w:type="dxa"/>
                  </w:tcMar>
                  <w:vAlign w:val="center"/>
                </w:tcPr>
                <w:p w14:paraId="571DEA99" w14:textId="77777777" w:rsidR="00AD0F1C" w:rsidRDefault="00AD0F1C" w:rsidP="00126C80">
                  <w:pPr>
                    <w:pStyle w:val="TAC"/>
                    <w:rPr>
                      <w:rFonts w:eastAsia="等线"/>
                    </w:rPr>
                  </w:pPr>
                </w:p>
              </w:tc>
              <w:tc>
                <w:tcPr>
                  <w:tcW w:w="1195" w:type="pct"/>
                  <w:vAlign w:val="center"/>
                </w:tcPr>
                <w:p w14:paraId="31BDC41A" w14:textId="77777777" w:rsidR="00AD0F1C" w:rsidRDefault="00AD0F1C" w:rsidP="00126C80">
                  <w:pPr>
                    <w:pStyle w:val="TAL"/>
                    <w:rPr>
                      <w:rFonts w:eastAsia="等线"/>
                    </w:rPr>
                  </w:pPr>
                  <w:r>
                    <w:rPr>
                      <w:rFonts w:eastAsia="等线"/>
                    </w:rPr>
                    <w:t>10</w:t>
                  </w:r>
                  <w:r>
                    <w:rPr>
                      <w:rFonts w:eastAsia="等线"/>
                      <w:vertAlign w:val="superscript"/>
                    </w:rPr>
                    <w:t>3</w:t>
                  </w:r>
                  <w:r>
                    <w:rPr>
                      <w:rFonts w:eastAsia="等线"/>
                    </w:rPr>
                    <w:t xml:space="preserve"> (Note 2)</w:t>
                  </w:r>
                </w:p>
              </w:tc>
            </w:tr>
            <w:tr w:rsidR="00AD0F1C" w14:paraId="568EBCB2" w14:textId="77777777" w:rsidTr="00126C80">
              <w:trPr>
                <w:trHeight w:val="717"/>
                <w:jc w:val="center"/>
              </w:trPr>
              <w:tc>
                <w:tcPr>
                  <w:tcW w:w="564" w:type="pct"/>
                  <w:shd w:val="clear" w:color="auto" w:fill="D0CECE"/>
                  <w:tcMar>
                    <w:top w:w="72" w:type="dxa"/>
                    <w:left w:w="144" w:type="dxa"/>
                    <w:bottom w:w="72" w:type="dxa"/>
                    <w:right w:w="144" w:type="dxa"/>
                  </w:tcMar>
                  <w:vAlign w:val="center"/>
                </w:tcPr>
                <w:p w14:paraId="4F99106F" w14:textId="77777777" w:rsidR="00AD0F1C" w:rsidRDefault="00AD0F1C" w:rsidP="00126C80">
                  <w:pPr>
                    <w:pStyle w:val="TAH"/>
                    <w:rPr>
                      <w:rFonts w:eastAsia="等线"/>
                    </w:rPr>
                  </w:pPr>
                  <w:r>
                    <w:rPr>
                      <w:rFonts w:eastAsia="等线"/>
                    </w:rPr>
                    <w:t>3</w:t>
                  </w:r>
                </w:p>
              </w:tc>
              <w:tc>
                <w:tcPr>
                  <w:tcW w:w="699" w:type="pct"/>
                  <w:tcMar>
                    <w:top w:w="72" w:type="dxa"/>
                    <w:left w:w="144" w:type="dxa"/>
                    <w:bottom w:w="72" w:type="dxa"/>
                    <w:right w:w="144" w:type="dxa"/>
                  </w:tcMar>
                  <w:vAlign w:val="center"/>
                </w:tcPr>
                <w:p w14:paraId="3E184C50" w14:textId="77777777" w:rsidR="00AD0F1C" w:rsidRDefault="00AD0F1C" w:rsidP="00126C80">
                  <w:pPr>
                    <w:pStyle w:val="TAL"/>
                    <w:rPr>
                      <w:rFonts w:eastAsia="等线"/>
                    </w:rPr>
                  </w:pPr>
                  <w:r>
                    <w:rPr>
                      <w:rFonts w:eastAsia="等线"/>
                    </w:rPr>
                    <w:t>Time counting (if supported)</w:t>
                  </w:r>
                </w:p>
              </w:tc>
              <w:tc>
                <w:tcPr>
                  <w:tcW w:w="523" w:type="pct"/>
                  <w:vAlign w:val="center"/>
                </w:tcPr>
                <w:p w14:paraId="453478AC" w14:textId="77777777" w:rsidR="00AD0F1C" w:rsidRDefault="00AD0F1C" w:rsidP="00126C80">
                  <w:pPr>
                    <w:pStyle w:val="TAC"/>
                    <w:rPr>
                      <w:rFonts w:eastAsia="等线"/>
                    </w:rPr>
                  </w:pPr>
                  <w:r>
                    <w:rPr>
                      <w:rFonts w:eastAsia="等线"/>
                    </w:rPr>
                    <w:t>e.g. tens of kHz</w:t>
                  </w:r>
                </w:p>
              </w:tc>
              <w:tc>
                <w:tcPr>
                  <w:tcW w:w="597" w:type="pct"/>
                  <w:vAlign w:val="center"/>
                </w:tcPr>
                <w:p w14:paraId="09062FA3" w14:textId="77777777" w:rsidR="00AD0F1C" w:rsidRDefault="00AD0F1C" w:rsidP="00126C80">
                  <w:pPr>
                    <w:pStyle w:val="TAC"/>
                    <w:rPr>
                      <w:rFonts w:eastAsia="等线"/>
                    </w:rPr>
                  </w:pPr>
                  <w:r>
                    <w:rPr>
                      <w:rFonts w:eastAsia="等线"/>
                    </w:rPr>
                    <w:t xml:space="preserve">1 (if applicable) </w:t>
                  </w:r>
                </w:p>
                <w:p w14:paraId="4D5E28D3" w14:textId="77777777" w:rsidR="00AD0F1C" w:rsidRDefault="00AD0F1C" w:rsidP="00126C80">
                  <w:pPr>
                    <w:pStyle w:val="TAC"/>
                    <w:rPr>
                      <w:rFonts w:eastAsia="等线"/>
                    </w:rPr>
                  </w:pPr>
                  <w:r>
                    <w:rPr>
                      <w:rFonts w:eastAsia="等线"/>
                    </w:rPr>
                    <w:t>2a, 2b</w:t>
                  </w:r>
                </w:p>
              </w:tc>
              <w:tc>
                <w:tcPr>
                  <w:tcW w:w="749" w:type="pct"/>
                  <w:tcMar>
                    <w:top w:w="72" w:type="dxa"/>
                    <w:left w:w="144" w:type="dxa"/>
                    <w:bottom w:w="72" w:type="dxa"/>
                    <w:right w:w="144" w:type="dxa"/>
                  </w:tcMar>
                  <w:vAlign w:val="center"/>
                </w:tcPr>
                <w:p w14:paraId="305111BA" w14:textId="77777777" w:rsidR="00AD0F1C" w:rsidRDefault="00AD0F1C" w:rsidP="00126C80">
                  <w:pPr>
                    <w:pStyle w:val="TAC"/>
                    <w:rPr>
                      <w:rFonts w:eastAsia="等线"/>
                    </w:rPr>
                  </w:pPr>
                  <w:r>
                    <w:rPr>
                      <w:rFonts w:eastAsia="等线"/>
                    </w:rPr>
                    <w:t xml:space="preserve">&lt;0.1 </w:t>
                  </w:r>
                  <w:proofErr w:type="spellStart"/>
                  <w:r>
                    <w:rPr>
                      <w:rFonts w:eastAsia="等线"/>
                    </w:rPr>
                    <w:t>μW</w:t>
                  </w:r>
                  <w:proofErr w:type="spellEnd"/>
                </w:p>
              </w:tc>
              <w:tc>
                <w:tcPr>
                  <w:tcW w:w="673" w:type="pct"/>
                  <w:tcMar>
                    <w:top w:w="72" w:type="dxa"/>
                    <w:left w:w="144" w:type="dxa"/>
                    <w:bottom w:w="72" w:type="dxa"/>
                    <w:right w:w="144" w:type="dxa"/>
                  </w:tcMar>
                  <w:vAlign w:val="center"/>
                </w:tcPr>
                <w:p w14:paraId="3121D5B4" w14:textId="77777777" w:rsidR="00AD0F1C" w:rsidRDefault="00AD0F1C" w:rsidP="00126C80">
                  <w:pPr>
                    <w:pStyle w:val="TAC"/>
                    <w:rPr>
                      <w:rFonts w:eastAsia="等线"/>
                    </w:rPr>
                  </w:pPr>
                  <w:r>
                    <w:rPr>
                      <w:rFonts w:eastAsia="等线"/>
                    </w:rPr>
                    <w:t>10</w:t>
                  </w:r>
                  <w:r>
                    <w:rPr>
                      <w:rFonts w:eastAsia="等线"/>
                      <w:vertAlign w:val="superscript"/>
                    </w:rPr>
                    <w:t>4</w:t>
                  </w:r>
                  <w:r>
                    <w:rPr>
                      <w:rFonts w:eastAsia="等线"/>
                    </w:rPr>
                    <w:t xml:space="preserve"> - 10</w:t>
                  </w:r>
                  <w:r>
                    <w:rPr>
                      <w:rFonts w:eastAsia="等线"/>
                      <w:vertAlign w:val="superscript"/>
                    </w:rPr>
                    <w:t>5</w:t>
                  </w:r>
                  <w:r>
                    <w:rPr>
                      <w:rFonts w:eastAsia="等线"/>
                    </w:rPr>
                    <w:t xml:space="preserve"> </w:t>
                  </w:r>
                </w:p>
              </w:tc>
              <w:tc>
                <w:tcPr>
                  <w:tcW w:w="1195" w:type="pct"/>
                  <w:vAlign w:val="center"/>
                </w:tcPr>
                <w:p w14:paraId="7A1018A7" w14:textId="77777777" w:rsidR="00AD0F1C" w:rsidRDefault="00AD0F1C" w:rsidP="00126C80">
                  <w:pPr>
                    <w:pStyle w:val="TAL"/>
                    <w:rPr>
                      <w:rFonts w:eastAsia="等线"/>
                    </w:rPr>
                  </w:pPr>
                  <w:r>
                    <w:rPr>
                      <w:rFonts w:eastAsia="等线"/>
                    </w:rPr>
                    <w:t>Calibration may not always be feasible for this clock purpose</w:t>
                  </w:r>
                </w:p>
              </w:tc>
            </w:tr>
            <w:tr w:rsidR="00AD0F1C" w14:paraId="5AB59913" w14:textId="77777777" w:rsidTr="00126C80">
              <w:trPr>
                <w:trHeight w:val="115"/>
                <w:jc w:val="center"/>
              </w:trPr>
              <w:tc>
                <w:tcPr>
                  <w:tcW w:w="564" w:type="pct"/>
                  <w:shd w:val="clear" w:color="auto" w:fill="D0CECE"/>
                  <w:tcMar>
                    <w:top w:w="72" w:type="dxa"/>
                    <w:left w:w="144" w:type="dxa"/>
                    <w:bottom w:w="72" w:type="dxa"/>
                    <w:right w:w="144" w:type="dxa"/>
                  </w:tcMar>
                  <w:vAlign w:val="center"/>
                </w:tcPr>
                <w:p w14:paraId="3CE9E66F" w14:textId="77777777" w:rsidR="00AD0F1C" w:rsidRDefault="00AD0F1C" w:rsidP="00126C80">
                  <w:pPr>
                    <w:pStyle w:val="TAH"/>
                    <w:rPr>
                      <w:rFonts w:eastAsia="等线"/>
                    </w:rPr>
                  </w:pPr>
                  <w:r>
                    <w:rPr>
                      <w:rFonts w:eastAsia="等线"/>
                    </w:rPr>
                    <w:t>4</w:t>
                  </w:r>
                </w:p>
              </w:tc>
              <w:tc>
                <w:tcPr>
                  <w:tcW w:w="699" w:type="pct"/>
                  <w:tcMar>
                    <w:top w:w="72" w:type="dxa"/>
                    <w:left w:w="144" w:type="dxa"/>
                    <w:bottom w:w="72" w:type="dxa"/>
                    <w:right w:w="144" w:type="dxa"/>
                  </w:tcMar>
                  <w:vAlign w:val="center"/>
                </w:tcPr>
                <w:p w14:paraId="743A0E22" w14:textId="77777777" w:rsidR="00AD0F1C" w:rsidRDefault="00AD0F1C" w:rsidP="00126C80">
                  <w:pPr>
                    <w:pStyle w:val="TAL"/>
                    <w:rPr>
                      <w:rFonts w:eastAsia="等线"/>
                    </w:rPr>
                  </w:pPr>
                  <w:r>
                    <w:rPr>
                      <w:rFonts w:eastAsia="等线"/>
                    </w:rPr>
                    <w:t>Large frequency shift (if supported for device 2a)</w:t>
                  </w:r>
                </w:p>
              </w:tc>
              <w:tc>
                <w:tcPr>
                  <w:tcW w:w="523" w:type="pct"/>
                  <w:vAlign w:val="center"/>
                </w:tcPr>
                <w:p w14:paraId="723D1813" w14:textId="77777777" w:rsidR="00AD0F1C" w:rsidRDefault="00AD0F1C" w:rsidP="00126C80">
                  <w:pPr>
                    <w:pStyle w:val="TAC"/>
                    <w:rPr>
                      <w:rFonts w:eastAsia="等线"/>
                    </w:rPr>
                  </w:pPr>
                  <w:r>
                    <w:rPr>
                      <w:rFonts w:eastAsia="等线"/>
                    </w:rPr>
                    <w:t>10s of MHz (e.g. 50 MHz)</w:t>
                  </w:r>
                </w:p>
              </w:tc>
              <w:tc>
                <w:tcPr>
                  <w:tcW w:w="597" w:type="pct"/>
                  <w:vAlign w:val="center"/>
                </w:tcPr>
                <w:p w14:paraId="2CD17622" w14:textId="77777777" w:rsidR="00AD0F1C" w:rsidRDefault="00AD0F1C" w:rsidP="00126C80">
                  <w:pPr>
                    <w:pStyle w:val="TAC"/>
                    <w:rPr>
                      <w:rFonts w:eastAsia="等线"/>
                    </w:rPr>
                  </w:pPr>
                  <w:r>
                    <w:rPr>
                      <w:rFonts w:eastAsia="等线"/>
                    </w:rPr>
                    <w:t>2a</w:t>
                  </w:r>
                </w:p>
              </w:tc>
              <w:tc>
                <w:tcPr>
                  <w:tcW w:w="749" w:type="pct"/>
                  <w:tcMar>
                    <w:top w:w="72" w:type="dxa"/>
                    <w:left w:w="144" w:type="dxa"/>
                    <w:bottom w:w="72" w:type="dxa"/>
                    <w:right w:w="144" w:type="dxa"/>
                  </w:tcMar>
                  <w:vAlign w:val="center"/>
                </w:tcPr>
                <w:p w14:paraId="7AADB91C" w14:textId="77777777" w:rsidR="00AD0F1C" w:rsidRDefault="00AD0F1C" w:rsidP="00126C80">
                  <w:pPr>
                    <w:pStyle w:val="TAC"/>
                    <w:rPr>
                      <w:rFonts w:eastAsia="等线"/>
                    </w:rPr>
                  </w:pPr>
                  <w:r>
                    <w:rPr>
                      <w:rFonts w:eastAsia="等线"/>
                    </w:rPr>
                    <w:t>10s of µW</w:t>
                  </w:r>
                </w:p>
              </w:tc>
              <w:tc>
                <w:tcPr>
                  <w:tcW w:w="673" w:type="pct"/>
                  <w:tcMar>
                    <w:top w:w="72" w:type="dxa"/>
                    <w:left w:w="144" w:type="dxa"/>
                    <w:bottom w:w="72" w:type="dxa"/>
                    <w:right w:w="144" w:type="dxa"/>
                  </w:tcMar>
                  <w:vAlign w:val="center"/>
                </w:tcPr>
                <w:p w14:paraId="75A3614D" w14:textId="77777777" w:rsidR="00AD0F1C" w:rsidRDefault="00AD0F1C" w:rsidP="00126C80">
                  <w:pPr>
                    <w:pStyle w:val="TAC"/>
                    <w:rPr>
                      <w:rFonts w:eastAsia="等线"/>
                    </w:rPr>
                  </w:pPr>
                  <w:r>
                    <w:rPr>
                      <w:rFonts w:eastAsia="等线"/>
                    </w:rPr>
                    <w:t>10</w:t>
                  </w:r>
                  <w:r>
                    <w:rPr>
                      <w:rFonts w:eastAsia="等线"/>
                      <w:vertAlign w:val="superscript"/>
                    </w:rPr>
                    <w:t>3</w:t>
                  </w:r>
                  <w:r>
                    <w:rPr>
                      <w:rFonts w:eastAsia="等线"/>
                    </w:rPr>
                    <w:t xml:space="preserve"> - 10</w:t>
                  </w:r>
                  <w:r>
                    <w:rPr>
                      <w:rFonts w:eastAsia="等线"/>
                      <w:vertAlign w:val="superscript"/>
                    </w:rPr>
                    <w:t>4</w:t>
                  </w:r>
                </w:p>
              </w:tc>
              <w:tc>
                <w:tcPr>
                  <w:tcW w:w="1195" w:type="pct"/>
                  <w:vAlign w:val="center"/>
                </w:tcPr>
                <w:p w14:paraId="17D8CA06" w14:textId="77777777" w:rsidR="00AD0F1C" w:rsidRDefault="00AD0F1C" w:rsidP="00126C80">
                  <w:pPr>
                    <w:pStyle w:val="TAL"/>
                    <w:rPr>
                      <w:rFonts w:eastAsia="等线"/>
                    </w:rPr>
                  </w:pPr>
                  <w:r>
                    <w:rPr>
                      <w:rFonts w:eastAsia="等线"/>
                    </w:rPr>
                    <w:t>10</w:t>
                  </w:r>
                  <w:r>
                    <w:rPr>
                      <w:rFonts w:eastAsia="等线"/>
                      <w:vertAlign w:val="superscript"/>
                    </w:rPr>
                    <w:t>3</w:t>
                  </w:r>
                  <w:r>
                    <w:rPr>
                      <w:rFonts w:eastAsia="等线"/>
                    </w:rPr>
                    <w:t xml:space="preserve"> (Note 2)</w:t>
                  </w:r>
                </w:p>
                <w:p w14:paraId="72CB162D" w14:textId="77777777" w:rsidR="00AD0F1C" w:rsidRDefault="00AD0F1C" w:rsidP="00126C80">
                  <w:pPr>
                    <w:pStyle w:val="TAL"/>
                    <w:rPr>
                      <w:rFonts w:eastAsia="等线"/>
                    </w:rPr>
                  </w:pPr>
                  <w:r>
                    <w:rPr>
                      <w:rFonts w:eastAsia="等线"/>
                    </w:rPr>
                    <w:t>Whether better accuracy can be achieved has not been determined.</w:t>
                  </w:r>
                </w:p>
                <w:p w14:paraId="741EBFEB" w14:textId="77777777" w:rsidR="00AD0F1C" w:rsidRDefault="00AD0F1C" w:rsidP="00126C80">
                  <w:pPr>
                    <w:pStyle w:val="TAL"/>
                    <w:rPr>
                      <w:rFonts w:eastAsia="等线"/>
                    </w:rPr>
                  </w:pPr>
                </w:p>
              </w:tc>
            </w:tr>
            <w:tr w:rsidR="00AD0F1C" w14:paraId="655402BE" w14:textId="77777777" w:rsidTr="00126C80">
              <w:trPr>
                <w:trHeight w:val="1077"/>
                <w:jc w:val="center"/>
              </w:trPr>
              <w:tc>
                <w:tcPr>
                  <w:tcW w:w="564" w:type="pct"/>
                  <w:shd w:val="clear" w:color="auto" w:fill="D0CECE"/>
                  <w:tcMar>
                    <w:top w:w="72" w:type="dxa"/>
                    <w:left w:w="144" w:type="dxa"/>
                    <w:bottom w:w="72" w:type="dxa"/>
                    <w:right w:w="144" w:type="dxa"/>
                  </w:tcMar>
                  <w:vAlign w:val="center"/>
                </w:tcPr>
                <w:p w14:paraId="03BE4DBD" w14:textId="77777777" w:rsidR="00AD0F1C" w:rsidRDefault="00AD0F1C" w:rsidP="00126C80">
                  <w:pPr>
                    <w:pStyle w:val="TAH"/>
                    <w:rPr>
                      <w:rFonts w:eastAsia="等线"/>
                    </w:rPr>
                  </w:pPr>
                  <w:r>
                    <w:rPr>
                      <w:rFonts w:eastAsia="等线"/>
                    </w:rPr>
                    <w:t>5</w:t>
                  </w:r>
                </w:p>
              </w:tc>
              <w:tc>
                <w:tcPr>
                  <w:tcW w:w="699" w:type="pct"/>
                  <w:tcMar>
                    <w:top w:w="72" w:type="dxa"/>
                    <w:left w:w="144" w:type="dxa"/>
                    <w:bottom w:w="72" w:type="dxa"/>
                    <w:right w:w="144" w:type="dxa"/>
                  </w:tcMar>
                  <w:vAlign w:val="center"/>
                </w:tcPr>
                <w:p w14:paraId="36B90B5A" w14:textId="77777777" w:rsidR="00AD0F1C" w:rsidRDefault="00AD0F1C" w:rsidP="00126C80">
                  <w:pPr>
                    <w:pStyle w:val="TAL"/>
                    <w:rPr>
                      <w:rFonts w:eastAsia="等线"/>
                      <w:color w:val="FF0000"/>
                    </w:rPr>
                  </w:pPr>
                  <w:r>
                    <w:rPr>
                      <w:rFonts w:eastAsia="等线"/>
                      <w:color w:val="FF0000"/>
                    </w:rPr>
                    <w:t>LO for carrier frequency (for up/down conversion)</w:t>
                  </w:r>
                </w:p>
              </w:tc>
              <w:tc>
                <w:tcPr>
                  <w:tcW w:w="523" w:type="pct"/>
                  <w:vAlign w:val="center"/>
                </w:tcPr>
                <w:p w14:paraId="73F53E4E" w14:textId="77777777" w:rsidR="00AD0F1C" w:rsidRDefault="00AD0F1C" w:rsidP="00126C80">
                  <w:pPr>
                    <w:pStyle w:val="TAC"/>
                    <w:rPr>
                      <w:rFonts w:eastAsia="等线"/>
                      <w:color w:val="FF0000"/>
                    </w:rPr>
                  </w:pPr>
                  <w:r>
                    <w:rPr>
                      <w:rFonts w:eastAsia="等线"/>
                      <w:color w:val="FF0000"/>
                    </w:rPr>
                    <w:t>According to carrier frequency e.g., 900 MHz</w:t>
                  </w:r>
                </w:p>
              </w:tc>
              <w:tc>
                <w:tcPr>
                  <w:tcW w:w="597" w:type="pct"/>
                  <w:vAlign w:val="center"/>
                </w:tcPr>
                <w:p w14:paraId="22642289" w14:textId="77777777" w:rsidR="00AD0F1C" w:rsidRDefault="00AD0F1C" w:rsidP="00126C80">
                  <w:pPr>
                    <w:pStyle w:val="TAC"/>
                    <w:rPr>
                      <w:rFonts w:eastAsia="等线"/>
                      <w:color w:val="FF0000"/>
                    </w:rPr>
                  </w:pPr>
                  <w:r>
                    <w:rPr>
                      <w:rFonts w:eastAsia="等线"/>
                      <w:color w:val="FF0000"/>
                    </w:rPr>
                    <w:t>2b</w:t>
                  </w:r>
                </w:p>
              </w:tc>
              <w:tc>
                <w:tcPr>
                  <w:tcW w:w="749" w:type="pct"/>
                  <w:tcMar>
                    <w:top w:w="72" w:type="dxa"/>
                    <w:left w:w="144" w:type="dxa"/>
                    <w:bottom w:w="72" w:type="dxa"/>
                    <w:right w:w="144" w:type="dxa"/>
                  </w:tcMar>
                  <w:vAlign w:val="center"/>
                </w:tcPr>
                <w:p w14:paraId="768DA055" w14:textId="77777777" w:rsidR="00AD0F1C" w:rsidRDefault="00AD0F1C" w:rsidP="00126C80">
                  <w:pPr>
                    <w:pStyle w:val="TAC"/>
                    <w:rPr>
                      <w:rFonts w:eastAsia="等线"/>
                      <w:color w:val="FF0000"/>
                    </w:rPr>
                  </w:pPr>
                  <w:r>
                    <w:rPr>
                      <w:rFonts w:eastAsia="等线"/>
                      <w:color w:val="FF0000"/>
                    </w:rPr>
                    <w:t>10s - 100s of µW</w:t>
                  </w:r>
                </w:p>
              </w:tc>
              <w:tc>
                <w:tcPr>
                  <w:tcW w:w="673" w:type="pct"/>
                  <w:tcMar>
                    <w:top w:w="72" w:type="dxa"/>
                    <w:left w:w="144" w:type="dxa"/>
                    <w:bottom w:w="72" w:type="dxa"/>
                    <w:right w:w="144" w:type="dxa"/>
                  </w:tcMar>
                  <w:vAlign w:val="center"/>
                </w:tcPr>
                <w:p w14:paraId="324CD06B" w14:textId="77777777" w:rsidR="00AD0F1C" w:rsidRDefault="00AD0F1C" w:rsidP="00126C80">
                  <w:pPr>
                    <w:pStyle w:val="TAC"/>
                    <w:rPr>
                      <w:rFonts w:eastAsia="等线"/>
                      <w:color w:val="FF0000"/>
                    </w:rPr>
                  </w:pPr>
                  <w:r>
                    <w:rPr>
                      <w:rFonts w:eastAsia="等线"/>
                      <w:color w:val="FF0000"/>
                    </w:rPr>
                    <w:t>10</w:t>
                  </w:r>
                  <w:r>
                    <w:rPr>
                      <w:rFonts w:eastAsia="等线"/>
                      <w:color w:val="FF0000"/>
                      <w:vertAlign w:val="superscript"/>
                    </w:rPr>
                    <w:t>3</w:t>
                  </w:r>
                  <w:r>
                    <w:rPr>
                      <w:rFonts w:eastAsia="等线"/>
                      <w:color w:val="FF0000"/>
                    </w:rPr>
                    <w:t xml:space="preserve"> - 10</w:t>
                  </w:r>
                  <w:r>
                    <w:rPr>
                      <w:rFonts w:eastAsia="等线"/>
                      <w:color w:val="FF0000"/>
                      <w:vertAlign w:val="superscript"/>
                    </w:rPr>
                    <w:t>4</w:t>
                  </w:r>
                </w:p>
              </w:tc>
              <w:tc>
                <w:tcPr>
                  <w:tcW w:w="1195" w:type="pct"/>
                  <w:vAlign w:val="center"/>
                </w:tcPr>
                <w:p w14:paraId="47E47628" w14:textId="77777777" w:rsidR="00AD0F1C" w:rsidRDefault="00AD0F1C" w:rsidP="00126C80">
                  <w:pPr>
                    <w:pStyle w:val="TAL"/>
                    <w:rPr>
                      <w:rFonts w:eastAsia="等线"/>
                      <w:color w:val="FF0000"/>
                    </w:rPr>
                  </w:pPr>
                  <w:r>
                    <w:rPr>
                      <w:rFonts w:eastAsia="等线"/>
                      <w:color w:val="FF0000"/>
                    </w:rPr>
                    <w:t>Within 10s – 200 (Note 2), there is no need to determine a single value for the study</w:t>
                  </w:r>
                </w:p>
                <w:p w14:paraId="2295BBD8" w14:textId="77777777" w:rsidR="00AD0F1C" w:rsidRDefault="00AD0F1C" w:rsidP="00126C80">
                  <w:pPr>
                    <w:pStyle w:val="TAL"/>
                    <w:rPr>
                      <w:rFonts w:eastAsia="等线"/>
                      <w:color w:val="FF0000"/>
                    </w:rPr>
                  </w:pPr>
                </w:p>
              </w:tc>
            </w:tr>
            <w:tr w:rsidR="00AD0F1C" w14:paraId="0C9EA321" w14:textId="77777777" w:rsidTr="00126C80">
              <w:trPr>
                <w:trHeight w:val="293"/>
                <w:jc w:val="center"/>
              </w:trPr>
              <w:tc>
                <w:tcPr>
                  <w:tcW w:w="5000" w:type="pct"/>
                  <w:gridSpan w:val="7"/>
                  <w:shd w:val="clear" w:color="auto" w:fill="FFFFFF"/>
                  <w:tcMar>
                    <w:top w:w="72" w:type="dxa"/>
                    <w:left w:w="144" w:type="dxa"/>
                    <w:bottom w:w="72" w:type="dxa"/>
                    <w:right w:w="144" w:type="dxa"/>
                  </w:tcMar>
                </w:tcPr>
                <w:p w14:paraId="62FA127B" w14:textId="77777777" w:rsidR="00AD0F1C" w:rsidRDefault="00AD0F1C" w:rsidP="00126C80">
                  <w:pPr>
                    <w:pStyle w:val="TAN"/>
                    <w:rPr>
                      <w:rFonts w:eastAsia="等线"/>
                    </w:rPr>
                  </w:pPr>
                  <w:r>
                    <w:rPr>
                      <w:rFonts w:eastAsia="等线"/>
                    </w:rPr>
                    <w:lastRenderedPageBreak/>
                    <w:t>Note 1:</w:t>
                  </w:r>
                  <w:r>
                    <w:rPr>
                      <w:rFonts w:eastAsia="等线"/>
                    </w:rPr>
                    <w:tab/>
                    <w:t>This table does not necessarily imply that different purposes of LOs/clocks correspond to separate discrete LOs/clocks, which is up to implementation.</w:t>
                  </w:r>
                </w:p>
                <w:p w14:paraId="2EA3E242" w14:textId="77777777" w:rsidR="00AD0F1C" w:rsidRDefault="00AD0F1C" w:rsidP="00126C80">
                  <w:pPr>
                    <w:pStyle w:val="TAN"/>
                    <w:rPr>
                      <w:rFonts w:eastAsia="等线"/>
                    </w:rPr>
                  </w:pPr>
                  <w:r>
                    <w:rPr>
                      <w:rFonts w:eastAsia="等线"/>
                    </w:rPr>
                    <w:t>Note 2:</w:t>
                  </w:r>
                  <w:r>
                    <w:rPr>
                      <w:rFonts w:eastAsia="等线"/>
                    </w:rPr>
                    <w:tab/>
                    <w:t>No drastic temperature change is assumed during calibration.</w:t>
                  </w:r>
                </w:p>
                <w:p w14:paraId="602BD531" w14:textId="77777777" w:rsidR="00AD0F1C" w:rsidRDefault="00AD0F1C" w:rsidP="00126C80">
                  <w:pPr>
                    <w:pStyle w:val="TAN"/>
                    <w:rPr>
                      <w:rFonts w:eastAsia="等线"/>
                    </w:rPr>
                  </w:pPr>
                  <w:r>
                    <w:rPr>
                      <w:rFonts w:eastAsia="等线"/>
                    </w:rPr>
                    <w:t>Note 3:</w:t>
                  </w:r>
                  <w:r>
                    <w:rPr>
                      <w:rFonts w:eastAsia="等线"/>
                    </w:rPr>
                    <w:tab/>
                    <w:t>Device 2a, 2b could also use similar implementation.</w:t>
                  </w:r>
                </w:p>
              </w:tc>
            </w:tr>
          </w:tbl>
          <w:p w14:paraId="3CE4D2CC" w14:textId="77777777" w:rsidR="00AD0F1C" w:rsidRDefault="00AD0F1C" w:rsidP="00126C80">
            <w:pPr>
              <w:pStyle w:val="af2"/>
              <w:rPr>
                <w:rFonts w:ascii="Arial" w:eastAsiaTheme="minorEastAsia" w:hAnsi="Arial" w:cs="Arial"/>
                <w:sz w:val="21"/>
                <w:szCs w:val="21"/>
                <w:lang w:eastAsia="zh-CN"/>
              </w:rPr>
            </w:pPr>
          </w:p>
        </w:tc>
      </w:tr>
    </w:tbl>
    <w:p w14:paraId="5A972569" w14:textId="77777777" w:rsidR="00AD0F1C" w:rsidRDefault="00AD0F1C" w:rsidP="00AD0F1C">
      <w:pPr>
        <w:pStyle w:val="af2"/>
        <w:ind w:firstLine="420"/>
        <w:rPr>
          <w:rFonts w:ascii="Arial" w:eastAsiaTheme="minorEastAsia" w:hAnsi="Arial" w:cs="Arial"/>
          <w:sz w:val="21"/>
          <w:szCs w:val="21"/>
          <w:lang w:eastAsia="zh-CN"/>
        </w:rPr>
      </w:pPr>
    </w:p>
    <w:p w14:paraId="738317C4" w14:textId="4778B33E" w:rsidR="00AD0F1C" w:rsidRDefault="00AD0F1C" w:rsidP="00FC5A3A">
      <w:pPr>
        <w:spacing w:afterLines="50" w:after="120"/>
        <w:jc w:val="both"/>
        <w:rPr>
          <w:rFonts w:eastAsia="等线"/>
          <w:lang w:eastAsia="zh-CN"/>
        </w:rPr>
      </w:pPr>
      <w:r>
        <w:rPr>
          <w:rFonts w:eastAsiaTheme="minorEastAsia"/>
          <w:lang w:eastAsia="zh-CN"/>
        </w:rPr>
        <w:t xml:space="preserve">From the </w:t>
      </w:r>
      <w:r>
        <w:rPr>
          <w:rFonts w:eastAsiaTheme="minorEastAsia" w:hint="eastAsia"/>
          <w:lang w:eastAsia="zh-CN"/>
        </w:rPr>
        <w:t xml:space="preserve">listed </w:t>
      </w:r>
      <w:r>
        <w:rPr>
          <w:rFonts w:eastAsiaTheme="minorEastAsia"/>
          <w:lang w:eastAsia="zh-CN"/>
        </w:rPr>
        <w:t>clock accurac</w:t>
      </w:r>
      <w:r>
        <w:rPr>
          <w:rFonts w:eastAsiaTheme="minorEastAsia" w:hint="eastAsia"/>
          <w:lang w:eastAsia="zh-CN"/>
        </w:rPr>
        <w:t>ies</w:t>
      </w:r>
      <w:r>
        <w:rPr>
          <w:rFonts w:eastAsiaTheme="minorEastAsia"/>
          <w:lang w:eastAsia="zh-CN"/>
        </w:rPr>
        <w:t xml:space="preserve"> after clock synchronization/calibration at the device side captured in Table 5.3-1</w:t>
      </w:r>
      <w:r>
        <w:rPr>
          <w:rFonts w:eastAsiaTheme="minorEastAsia" w:hint="eastAsia"/>
          <w:lang w:eastAsia="zh-CN"/>
        </w:rPr>
        <w:t xml:space="preserve"> in TR38.769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_Ref205124987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0A3ABA">
        <w:rPr>
          <w:rFonts w:eastAsiaTheme="minorEastAsia"/>
          <w:lang w:eastAsia="zh-CN"/>
        </w:rPr>
        <w:t>[12]</w:t>
      </w:r>
      <w:r>
        <w:rPr>
          <w:rFonts w:eastAsiaTheme="minorEastAsia"/>
          <w:lang w:eastAsia="zh-CN"/>
        </w:rPr>
        <w:fldChar w:fldCharType="end"/>
      </w:r>
      <w:r>
        <w:rPr>
          <w:rFonts w:eastAsiaTheme="minorEastAsia"/>
          <w:lang w:eastAsia="zh-CN"/>
        </w:rPr>
        <w:t xml:space="preserve"> </w:t>
      </w:r>
      <w:r>
        <w:rPr>
          <w:rFonts w:eastAsiaTheme="minorEastAsia" w:hint="eastAsia"/>
          <w:lang w:eastAsia="zh-CN"/>
        </w:rPr>
        <w:t>as shown in the ab</w:t>
      </w:r>
      <w:r w:rsidRPr="00E2247C">
        <w:rPr>
          <w:rFonts w:eastAsiaTheme="minorEastAsia" w:hint="eastAsia"/>
          <w:lang w:eastAsia="zh-CN"/>
        </w:rPr>
        <w:t>ove</w:t>
      </w:r>
      <w:r w:rsidR="00E2247C" w:rsidRPr="00E2247C">
        <w:rPr>
          <w:rFonts w:eastAsiaTheme="minorEastAsia" w:hint="eastAsia"/>
          <w:lang w:eastAsia="zh-CN"/>
        </w:rPr>
        <w:t xml:space="preserve"> </w:t>
      </w:r>
      <w:r w:rsidR="00E2247C" w:rsidRPr="00E2247C">
        <w:rPr>
          <w:rFonts w:eastAsiaTheme="minorEastAsia"/>
          <w:lang w:eastAsia="zh-CN"/>
        </w:rPr>
        <w:fldChar w:fldCharType="begin"/>
      </w:r>
      <w:r w:rsidR="00E2247C" w:rsidRPr="00E2247C">
        <w:rPr>
          <w:rFonts w:eastAsiaTheme="minorEastAsia"/>
          <w:lang w:eastAsia="zh-CN"/>
        </w:rPr>
        <w:instrText xml:space="preserve"> </w:instrText>
      </w:r>
      <w:r w:rsidR="00E2247C" w:rsidRPr="00E2247C">
        <w:rPr>
          <w:rFonts w:eastAsiaTheme="minorEastAsia" w:hint="eastAsia"/>
          <w:lang w:eastAsia="zh-CN"/>
        </w:rPr>
        <w:instrText>REF _Ref210030253 \h</w:instrText>
      </w:r>
      <w:r w:rsidR="00E2247C" w:rsidRPr="00E2247C">
        <w:rPr>
          <w:rFonts w:eastAsiaTheme="minorEastAsia"/>
          <w:lang w:eastAsia="zh-CN"/>
        </w:rPr>
        <w:instrText xml:space="preserve">  \* MERGEFORMAT </w:instrText>
      </w:r>
      <w:r w:rsidR="00E2247C" w:rsidRPr="00E2247C">
        <w:rPr>
          <w:rFonts w:eastAsiaTheme="minorEastAsia"/>
          <w:lang w:eastAsia="zh-CN"/>
        </w:rPr>
      </w:r>
      <w:r w:rsidR="00E2247C" w:rsidRPr="00E2247C">
        <w:rPr>
          <w:rFonts w:eastAsiaTheme="minorEastAsia"/>
          <w:lang w:eastAsia="zh-CN"/>
        </w:rPr>
        <w:fldChar w:fldCharType="separate"/>
      </w:r>
      <w:r w:rsidR="000A3ABA" w:rsidRPr="00FC5A3A">
        <w:t xml:space="preserve">Table </w:t>
      </w:r>
      <w:r w:rsidR="000A3ABA" w:rsidRPr="00FC5A3A">
        <w:rPr>
          <w:noProof/>
        </w:rPr>
        <w:t>8</w:t>
      </w:r>
      <w:r w:rsidR="00E2247C" w:rsidRPr="00E2247C">
        <w:rPr>
          <w:rFonts w:eastAsiaTheme="minorEastAsia"/>
          <w:lang w:eastAsia="zh-CN"/>
        </w:rPr>
        <w:fldChar w:fldCharType="end"/>
      </w:r>
      <w:r w:rsidRPr="00E2247C">
        <w:rPr>
          <w:rFonts w:eastAsiaTheme="minorEastAsia" w:hint="eastAsia"/>
          <w:lang w:eastAsia="zh-CN"/>
        </w:rPr>
        <w:t>, t</w:t>
      </w:r>
      <w:r w:rsidRPr="00E2247C">
        <w:rPr>
          <w:rFonts w:eastAsiaTheme="minorEastAsia"/>
          <w:lang w:eastAsia="zh-CN"/>
        </w:rPr>
        <w:t>he target</w:t>
      </w:r>
      <w:r>
        <w:rPr>
          <w:rFonts w:eastAsiaTheme="minorEastAsia"/>
          <w:lang w:eastAsia="zh-CN"/>
        </w:rPr>
        <w:t xml:space="preserve"> accuracy of the carrier frequency synchronization</w:t>
      </w:r>
      <w:r>
        <w:rPr>
          <w:rFonts w:eastAsiaTheme="minorEastAsia" w:hint="eastAsia"/>
          <w:lang w:eastAsia="zh-CN"/>
        </w:rPr>
        <w:t xml:space="preserve"> (i.e., </w:t>
      </w:r>
      <w:r>
        <w:rPr>
          <w:rFonts w:eastAsiaTheme="minorEastAsia"/>
          <w:lang w:eastAsia="zh-CN"/>
        </w:rPr>
        <w:t>10s – 200</w:t>
      </w:r>
      <w:r>
        <w:rPr>
          <w:rFonts w:eastAsiaTheme="minorEastAsia" w:hint="eastAsia"/>
          <w:lang w:eastAsia="zh-CN"/>
        </w:rPr>
        <w:t xml:space="preserve"> ppm)</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far higher than the sampling clock calibration accuracy of SFO correction</w:t>
      </w:r>
      <w:r>
        <w:rPr>
          <w:rFonts w:eastAsiaTheme="minorEastAsia" w:hint="eastAsia"/>
          <w:lang w:eastAsia="zh-CN"/>
        </w:rPr>
        <w:t xml:space="preserve"> (i.e., </w:t>
      </w:r>
      <w:r>
        <w:rPr>
          <w:rFonts w:eastAsia="等线"/>
        </w:rPr>
        <w:t>10</w:t>
      </w:r>
      <w:r>
        <w:rPr>
          <w:rFonts w:eastAsia="等线"/>
          <w:vertAlign w:val="superscript"/>
        </w:rPr>
        <w:t>3</w:t>
      </w:r>
      <w:r>
        <w:rPr>
          <w:rFonts w:eastAsia="等线" w:hint="eastAsia"/>
          <w:vertAlign w:val="superscript"/>
          <w:lang w:eastAsia="zh-CN"/>
        </w:rPr>
        <w:t xml:space="preserve"> </w:t>
      </w:r>
      <w:r>
        <w:rPr>
          <w:rFonts w:eastAsia="等线" w:hint="eastAsia"/>
          <w:lang w:eastAsia="zh-CN"/>
        </w:rPr>
        <w:t>ppm</w:t>
      </w:r>
      <w:r>
        <w:rPr>
          <w:rFonts w:eastAsiaTheme="minorEastAsia" w:hint="eastAsia"/>
          <w:lang w:eastAsia="zh-CN"/>
        </w:rPr>
        <w:t>)</w:t>
      </w:r>
      <w:r>
        <w:rPr>
          <w:rFonts w:eastAsiaTheme="minorEastAsia"/>
          <w:lang w:eastAsia="zh-CN"/>
        </w:rPr>
        <w:t xml:space="preserve">. Therefore, it is necessary to </w:t>
      </w:r>
      <w:r>
        <w:rPr>
          <w:rFonts w:eastAsiaTheme="minorEastAsia" w:hint="eastAsia"/>
          <w:lang w:eastAsia="zh-CN"/>
        </w:rPr>
        <w:t>introduce</w:t>
      </w:r>
      <w:r>
        <w:rPr>
          <w:rFonts w:eastAsiaTheme="minorEastAsia"/>
          <w:lang w:eastAsia="zh-CN"/>
        </w:rPr>
        <w:t xml:space="preserve"> a new CFO calibration signal outside the </w:t>
      </w:r>
      <w:r>
        <w:rPr>
          <w:rFonts w:eastAsiaTheme="minorEastAsia" w:hint="eastAsia"/>
          <w:lang w:eastAsia="zh-CN"/>
        </w:rPr>
        <w:t>R-TAS CAP</w:t>
      </w:r>
      <w:r>
        <w:rPr>
          <w:rFonts w:eastAsiaTheme="minorEastAsia"/>
          <w:lang w:eastAsia="zh-CN"/>
        </w:rPr>
        <w:t>.</w:t>
      </w:r>
      <w:r>
        <w:rPr>
          <w:rFonts w:eastAsiaTheme="minorEastAsia" w:hint="eastAsia"/>
          <w:lang w:eastAsia="zh-CN"/>
        </w:rPr>
        <w:t xml:space="preserve"> As mentioned in TR38.769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_Ref205124987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0A3ABA">
        <w:rPr>
          <w:rFonts w:eastAsiaTheme="minorEastAsia"/>
          <w:lang w:eastAsia="zh-CN"/>
        </w:rPr>
        <w:t>[12]</w:t>
      </w:r>
      <w:r>
        <w:rPr>
          <w:rFonts w:eastAsiaTheme="minorEastAsia"/>
          <w:lang w:eastAsia="zh-CN"/>
        </w:rPr>
        <w:fldChar w:fldCharType="end"/>
      </w:r>
      <w:r>
        <w:rPr>
          <w:rFonts w:eastAsiaTheme="minorEastAsia" w:hint="eastAsia"/>
          <w:lang w:eastAsia="zh-CN"/>
        </w:rPr>
        <w:t>, f</w:t>
      </w:r>
      <w:r>
        <w:rPr>
          <w:rFonts w:eastAsia="等线" w:hint="eastAsia"/>
          <w:lang w:eastAsia="zh-CN"/>
        </w:rPr>
        <w:t xml:space="preserve">or Device 2b and Device C, </w:t>
      </w:r>
      <w:r>
        <w:rPr>
          <w:rFonts w:eastAsiaTheme="minorEastAsia"/>
          <w:lang w:eastAsia="zh-CN"/>
        </w:rPr>
        <w:t>a signal for CFO calibration should be provided to synchronize/calibrate the device clock for LO for carrier frequency to achieve the accuracy after clock synchronization/calibration at device side captured in Table 5.3-1</w:t>
      </w:r>
      <w:r>
        <w:rPr>
          <w:rFonts w:eastAsiaTheme="minorEastAsia" w:hint="eastAsia"/>
          <w:lang w:eastAsia="zh-CN"/>
        </w:rPr>
        <w:t xml:space="preserve"> in TR38.769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_Ref205124987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0A3ABA">
        <w:rPr>
          <w:rFonts w:eastAsiaTheme="minorEastAsia"/>
          <w:lang w:eastAsia="zh-CN"/>
        </w:rPr>
        <w:t>[12]</w:t>
      </w:r>
      <w:r>
        <w:rPr>
          <w:rFonts w:eastAsiaTheme="minorEastAsia"/>
          <w:lang w:eastAsia="zh-CN"/>
        </w:rPr>
        <w:fldChar w:fldCharType="end"/>
      </w:r>
      <w:r>
        <w:rPr>
          <w:rFonts w:eastAsia="等线" w:hint="eastAsia"/>
          <w:lang w:eastAsia="zh-CN"/>
        </w:rPr>
        <w:t>.</w:t>
      </w:r>
    </w:p>
    <w:p w14:paraId="0733A641" w14:textId="7C812883" w:rsidR="00AD0F1C" w:rsidRDefault="00AD0F1C" w:rsidP="00FC5A3A">
      <w:pPr>
        <w:pStyle w:val="ab"/>
        <w:spacing w:afterLines="50" w:after="120"/>
        <w:jc w:val="both"/>
        <w:rPr>
          <w:rFonts w:eastAsiaTheme="minorEastAsia"/>
          <w:lang w:eastAsia="zh-CN"/>
        </w:rPr>
      </w:pPr>
      <w:r>
        <w:t xml:space="preserve">Observation </w:t>
      </w:r>
      <w:r w:rsidR="00F66893">
        <w:rPr>
          <w:rFonts w:eastAsiaTheme="minorEastAsia" w:hint="eastAsia"/>
          <w:lang w:eastAsia="zh-CN"/>
        </w:rPr>
        <w:t>15</w:t>
      </w:r>
      <w:r>
        <w:rPr>
          <w:rFonts w:eastAsiaTheme="minorEastAsia" w:hint="eastAsia"/>
          <w:lang w:eastAsia="zh-CN"/>
        </w:rPr>
        <w:t>: T</w:t>
      </w:r>
      <w:r>
        <w:rPr>
          <w:rFonts w:eastAsiaTheme="minorEastAsia"/>
          <w:lang w:eastAsia="zh-CN"/>
        </w:rPr>
        <w:t>he target accuracy of carrier frequency synchronization</w:t>
      </w:r>
      <w:r>
        <w:rPr>
          <w:rFonts w:eastAsiaTheme="minorEastAsia" w:hint="eastAsia"/>
          <w:lang w:eastAsia="zh-CN"/>
        </w:rPr>
        <w:t xml:space="preserve"> (i.e., </w:t>
      </w:r>
      <w:r>
        <w:rPr>
          <w:rFonts w:eastAsiaTheme="minorEastAsia"/>
          <w:lang w:eastAsia="zh-CN"/>
        </w:rPr>
        <w:t>10s – 200</w:t>
      </w:r>
      <w:r>
        <w:rPr>
          <w:rFonts w:eastAsiaTheme="minorEastAsia" w:hint="eastAsia"/>
          <w:lang w:eastAsia="zh-CN"/>
        </w:rPr>
        <w:t xml:space="preserve"> ppm)</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far higher than the sampling clock frequency calibration accuracy of SFO correction</w:t>
      </w:r>
      <w:r>
        <w:rPr>
          <w:rFonts w:eastAsiaTheme="minorEastAsia" w:hint="eastAsia"/>
          <w:lang w:eastAsia="zh-CN"/>
        </w:rPr>
        <w:t xml:space="preserve"> (i.e., </w:t>
      </w:r>
      <w:r>
        <w:rPr>
          <w:rFonts w:eastAsia="等线"/>
        </w:rPr>
        <w:t>10</w:t>
      </w:r>
      <w:r>
        <w:rPr>
          <w:rFonts w:eastAsia="等线"/>
          <w:vertAlign w:val="superscript"/>
        </w:rPr>
        <w:t>3</w:t>
      </w:r>
      <w:r>
        <w:rPr>
          <w:rFonts w:eastAsia="等线" w:hint="eastAsia"/>
          <w:vertAlign w:val="superscript"/>
          <w:lang w:eastAsia="zh-CN"/>
        </w:rPr>
        <w:t xml:space="preserve"> </w:t>
      </w:r>
      <w:r>
        <w:rPr>
          <w:rFonts w:eastAsia="等线" w:hint="eastAsia"/>
          <w:lang w:eastAsia="zh-CN"/>
        </w:rPr>
        <w:t>ppm</w:t>
      </w:r>
      <w:r>
        <w:rPr>
          <w:rFonts w:eastAsiaTheme="minorEastAsia" w:hint="eastAsia"/>
          <w:lang w:eastAsia="zh-CN"/>
        </w:rPr>
        <w:t>).</w:t>
      </w:r>
    </w:p>
    <w:p w14:paraId="637DBC3D" w14:textId="77777777" w:rsidR="00AD0F1C" w:rsidRDefault="00AD0F1C" w:rsidP="00FC5A3A">
      <w:pPr>
        <w:pStyle w:val="ab"/>
        <w:spacing w:afterLines="50" w:after="120"/>
        <w:jc w:val="both"/>
        <w:rPr>
          <w:rFonts w:eastAsiaTheme="minorEastAsia"/>
          <w:lang w:eastAsia="zh-CN"/>
        </w:rPr>
      </w:pPr>
      <w:r>
        <w:t xml:space="preserve">Proposal </w:t>
      </w:r>
      <w:r>
        <w:rPr>
          <w:rFonts w:eastAsiaTheme="minorEastAsia" w:hint="eastAsia"/>
          <w:lang w:eastAsia="zh-CN"/>
        </w:rPr>
        <w:t xml:space="preserve">28: </w:t>
      </w:r>
      <w:r>
        <w:rPr>
          <w:rFonts w:eastAsia="等线" w:hint="eastAsia"/>
          <w:lang w:eastAsia="zh-CN"/>
        </w:rPr>
        <w:t xml:space="preserve">For Device 2b and Device C, </w:t>
      </w:r>
      <w:r>
        <w:rPr>
          <w:rFonts w:eastAsiaTheme="minorEastAsia"/>
          <w:lang w:eastAsia="zh-CN"/>
        </w:rPr>
        <w:t>additional signal for CFO calibration should be provided to synchronize/calibrate the reference timing signals generated form the device local clock to achieve the accuracy after clock synchronization/calibration at device side captured in Table 5.3-1</w:t>
      </w:r>
      <w:r>
        <w:rPr>
          <w:rFonts w:eastAsiaTheme="minorEastAsia" w:hint="eastAsia"/>
          <w:lang w:eastAsia="zh-CN"/>
        </w:rPr>
        <w:t xml:space="preserve"> in TR38.769.</w:t>
      </w:r>
    </w:p>
    <w:p w14:paraId="69AB6BF1" w14:textId="2E61B25E" w:rsidR="00AD0F1C" w:rsidRDefault="00AD0F1C" w:rsidP="00FC5A3A">
      <w:pPr>
        <w:spacing w:afterLines="50" w:after="120"/>
        <w:jc w:val="both"/>
        <w:rPr>
          <w:rFonts w:eastAsiaTheme="minorEastAsia"/>
          <w:lang w:eastAsia="zh-CN"/>
        </w:rPr>
      </w:pPr>
      <w:r>
        <w:rPr>
          <w:rFonts w:eastAsia="等线"/>
          <w:lang w:eastAsia="zh-CN"/>
        </w:rPr>
        <w:t xml:space="preserve">Frequency calibration at </w:t>
      </w:r>
      <w:r>
        <w:rPr>
          <w:rFonts w:eastAsia="等线" w:hint="eastAsia"/>
          <w:lang w:eastAsia="zh-CN"/>
        </w:rPr>
        <w:t>D</w:t>
      </w:r>
      <w:r>
        <w:rPr>
          <w:rFonts w:eastAsia="等线"/>
          <w:lang w:eastAsia="zh-CN"/>
        </w:rPr>
        <w:t xml:space="preserve">evice 2b </w:t>
      </w:r>
      <w:r w:rsidR="005D2023">
        <w:rPr>
          <w:rFonts w:eastAsia="等线" w:hint="eastAsia"/>
          <w:lang w:eastAsia="zh-CN"/>
        </w:rPr>
        <w:t xml:space="preserve">and </w:t>
      </w:r>
      <w:r>
        <w:rPr>
          <w:rFonts w:eastAsia="等线" w:hint="eastAsia"/>
          <w:lang w:eastAsia="zh-CN"/>
        </w:rPr>
        <w:t xml:space="preserve">Device C </w:t>
      </w:r>
      <w:r>
        <w:rPr>
          <w:rFonts w:eastAsia="等线"/>
          <w:lang w:eastAsia="zh-CN"/>
        </w:rPr>
        <w:t>is beneficial at least to reduce the guard-bandwidth of D2R transmission.</w:t>
      </w:r>
      <w:r>
        <w:rPr>
          <w:rFonts w:eastAsia="等线" w:hint="eastAsia"/>
          <w:lang w:eastAsia="zh-CN"/>
        </w:rPr>
        <w:t xml:space="preserve"> Before D</w:t>
      </w:r>
      <w:r>
        <w:rPr>
          <w:rFonts w:eastAsia="等线"/>
          <w:lang w:eastAsia="zh-CN"/>
        </w:rPr>
        <w:t xml:space="preserve">evice 2b </w:t>
      </w:r>
      <w:r>
        <w:rPr>
          <w:rFonts w:eastAsia="等线" w:hint="eastAsia"/>
          <w:lang w:eastAsia="zh-CN"/>
        </w:rPr>
        <w:t xml:space="preserve">and Device C </w:t>
      </w:r>
      <w:r>
        <w:rPr>
          <w:rFonts w:eastAsia="等线"/>
          <w:lang w:eastAsia="zh-CN"/>
        </w:rPr>
        <w:t>need to</w:t>
      </w:r>
      <w:r>
        <w:rPr>
          <w:rFonts w:eastAsia="等线" w:hint="eastAsia"/>
          <w:lang w:eastAsia="zh-CN"/>
        </w:rPr>
        <w:t xml:space="preserve"> generate </w:t>
      </w:r>
      <w:r>
        <w:rPr>
          <w:rFonts w:eastAsia="等线"/>
        </w:rPr>
        <w:t>a D2R carrier internally</w:t>
      </w:r>
      <w:r>
        <w:rPr>
          <w:rFonts w:eastAsia="等线" w:hint="eastAsia"/>
          <w:lang w:eastAsia="zh-CN"/>
        </w:rPr>
        <w:t xml:space="preserve"> for D2R transmission, the</w:t>
      </w:r>
      <w:r>
        <w:rPr>
          <w:rFonts w:eastAsiaTheme="minorEastAsia" w:hint="eastAsia"/>
          <w:lang w:eastAsia="zh-CN"/>
        </w:rPr>
        <w:t xml:space="preserve"> device can calibrate </w:t>
      </w:r>
      <w:r>
        <w:rPr>
          <w:rFonts w:eastAsiaTheme="minorEastAsia"/>
          <w:lang w:eastAsia="zh-CN"/>
        </w:rPr>
        <w:t>the clock for LO for carrier frequency</w:t>
      </w:r>
      <w:r>
        <w:rPr>
          <w:rFonts w:eastAsiaTheme="minorEastAsia" w:hint="eastAsia"/>
          <w:lang w:eastAsia="zh-CN"/>
        </w:rPr>
        <w:t xml:space="preserve"> </w:t>
      </w:r>
      <w:r>
        <w:rPr>
          <w:rFonts w:eastAsiaTheme="minorEastAsia"/>
          <w:lang w:eastAsia="zh-CN"/>
        </w:rPr>
        <w:t xml:space="preserve">using the </w:t>
      </w:r>
      <w:r>
        <w:rPr>
          <w:rFonts w:eastAsiaTheme="minorEastAsia" w:hint="eastAsia"/>
          <w:lang w:eastAsia="zh-CN"/>
        </w:rPr>
        <w:t xml:space="preserve">R2D CFO </w:t>
      </w:r>
      <w:proofErr w:type="gramStart"/>
      <w:r>
        <w:rPr>
          <w:rFonts w:eastAsiaTheme="minorEastAsia" w:hint="eastAsia"/>
          <w:lang w:eastAsia="zh-CN"/>
        </w:rPr>
        <w:t>calibration</w:t>
      </w:r>
      <w:proofErr w:type="gramEnd"/>
      <w:r>
        <w:rPr>
          <w:rFonts w:eastAsiaTheme="minorEastAsia" w:hint="eastAsia"/>
          <w:lang w:eastAsia="zh-CN"/>
        </w:rPr>
        <w:t xml:space="preserve"> </w:t>
      </w:r>
      <w:r>
        <w:rPr>
          <w:rFonts w:eastAsiaTheme="minorEastAsia"/>
          <w:lang w:eastAsia="zh-CN"/>
        </w:rPr>
        <w:t>signal</w:t>
      </w:r>
      <w:r>
        <w:rPr>
          <w:rFonts w:eastAsiaTheme="minorEastAsia" w:hint="eastAsia"/>
          <w:lang w:eastAsia="zh-CN"/>
        </w:rPr>
        <w:t xml:space="preserve">. As shown in the </w:t>
      </w:r>
      <w:r>
        <w:rPr>
          <w:rFonts w:eastAsiaTheme="minorEastAsia"/>
          <w:lang w:eastAsia="zh-CN"/>
        </w:rPr>
        <w:t>follo</w:t>
      </w:r>
      <w:r w:rsidRPr="00E2247C">
        <w:rPr>
          <w:rFonts w:eastAsiaTheme="minorEastAsia"/>
          <w:lang w:eastAsia="zh-CN"/>
        </w:rPr>
        <w:t>wing</w:t>
      </w:r>
      <w:r w:rsidR="00E2247C" w:rsidRPr="00E2247C">
        <w:rPr>
          <w:rFonts w:eastAsiaTheme="minorEastAsia" w:hint="eastAsia"/>
          <w:lang w:eastAsia="zh-CN"/>
        </w:rPr>
        <w:t xml:space="preserve"> </w:t>
      </w:r>
      <w:r w:rsidR="00E2247C" w:rsidRPr="00E2247C">
        <w:rPr>
          <w:rFonts w:eastAsiaTheme="minorEastAsia"/>
          <w:lang w:eastAsia="zh-CN"/>
        </w:rPr>
        <w:fldChar w:fldCharType="begin"/>
      </w:r>
      <w:r w:rsidR="00E2247C" w:rsidRPr="00E2247C">
        <w:rPr>
          <w:rFonts w:eastAsiaTheme="minorEastAsia"/>
          <w:lang w:eastAsia="zh-CN"/>
        </w:rPr>
        <w:instrText xml:space="preserve"> </w:instrText>
      </w:r>
      <w:r w:rsidR="00E2247C" w:rsidRPr="00E2247C">
        <w:rPr>
          <w:rFonts w:eastAsiaTheme="minorEastAsia" w:hint="eastAsia"/>
          <w:lang w:eastAsia="zh-CN"/>
        </w:rPr>
        <w:instrText>REF _Ref210030315 \h</w:instrText>
      </w:r>
      <w:r w:rsidR="00E2247C" w:rsidRPr="00E2247C">
        <w:rPr>
          <w:rFonts w:eastAsiaTheme="minorEastAsia"/>
          <w:lang w:eastAsia="zh-CN"/>
        </w:rPr>
        <w:instrText xml:space="preserve">  \* MERGEFORMAT </w:instrText>
      </w:r>
      <w:r w:rsidR="00E2247C" w:rsidRPr="00E2247C">
        <w:rPr>
          <w:rFonts w:eastAsiaTheme="minorEastAsia"/>
          <w:lang w:eastAsia="zh-CN"/>
        </w:rPr>
      </w:r>
      <w:r w:rsidR="00E2247C" w:rsidRPr="00E2247C">
        <w:rPr>
          <w:rFonts w:eastAsiaTheme="minorEastAsia"/>
          <w:lang w:eastAsia="zh-CN"/>
        </w:rPr>
        <w:fldChar w:fldCharType="separate"/>
      </w:r>
      <w:r w:rsidR="000A3ABA" w:rsidRPr="00FC5A3A">
        <w:rPr>
          <w:lang w:eastAsia="zh-CN"/>
        </w:rPr>
        <w:t xml:space="preserve">Figure </w:t>
      </w:r>
      <w:r w:rsidR="000A3ABA" w:rsidRPr="00FC5A3A">
        <w:rPr>
          <w:noProof/>
          <w:lang w:eastAsia="zh-CN"/>
        </w:rPr>
        <w:t>17</w:t>
      </w:r>
      <w:r w:rsidR="00E2247C" w:rsidRPr="00E2247C">
        <w:rPr>
          <w:rFonts w:eastAsiaTheme="minorEastAsia"/>
          <w:lang w:eastAsia="zh-CN"/>
        </w:rPr>
        <w:fldChar w:fldCharType="end"/>
      </w:r>
      <w:r w:rsidRPr="00E2247C">
        <w:rPr>
          <w:rFonts w:eastAsiaTheme="minorEastAsia" w:hint="eastAsia"/>
          <w:lang w:eastAsia="zh-CN"/>
        </w:rPr>
        <w:t xml:space="preserve">, the base </w:t>
      </w:r>
      <w:r>
        <w:rPr>
          <w:rFonts w:eastAsiaTheme="minorEastAsia" w:hint="eastAsia"/>
          <w:lang w:eastAsia="zh-CN"/>
        </w:rPr>
        <w:t xml:space="preserve">station transmits </w:t>
      </w:r>
      <w:r>
        <w:rPr>
          <w:rFonts w:eastAsiaTheme="minorEastAsia"/>
          <w:lang w:eastAsia="zh-CN"/>
        </w:rPr>
        <w:t xml:space="preserve">R2D </w:t>
      </w:r>
      <w:r>
        <w:rPr>
          <w:rFonts w:eastAsiaTheme="minorEastAsia" w:hint="eastAsia"/>
          <w:lang w:eastAsia="zh-CN"/>
        </w:rPr>
        <w:t xml:space="preserve">CFO </w:t>
      </w:r>
      <w:proofErr w:type="gramStart"/>
      <w:r>
        <w:rPr>
          <w:rFonts w:eastAsiaTheme="minorEastAsia" w:hint="eastAsia"/>
          <w:lang w:eastAsia="zh-CN"/>
        </w:rPr>
        <w:t>calibration</w:t>
      </w:r>
      <w:proofErr w:type="gramEnd"/>
      <w:r>
        <w:rPr>
          <w:rFonts w:eastAsiaTheme="minorEastAsia" w:hint="eastAsia"/>
          <w:lang w:eastAsia="zh-CN"/>
        </w:rPr>
        <w:t xml:space="preserve"> </w:t>
      </w:r>
      <w:r>
        <w:rPr>
          <w:rFonts w:eastAsiaTheme="minorEastAsia"/>
          <w:lang w:eastAsia="zh-CN"/>
        </w:rPr>
        <w:t>signal</w:t>
      </w:r>
      <w:r>
        <w:rPr>
          <w:rFonts w:eastAsiaTheme="minorEastAsia" w:hint="eastAsia"/>
          <w:lang w:eastAsia="zh-CN"/>
        </w:rPr>
        <w:t xml:space="preserve">, the </w:t>
      </w:r>
      <w:r>
        <w:rPr>
          <w:rFonts w:eastAsia="等线" w:hint="eastAsia"/>
          <w:lang w:eastAsia="zh-CN"/>
        </w:rPr>
        <w:t>D</w:t>
      </w:r>
      <w:r>
        <w:rPr>
          <w:rFonts w:eastAsia="等线"/>
          <w:lang w:eastAsia="zh-CN"/>
        </w:rPr>
        <w:t xml:space="preserve">evice 2b </w:t>
      </w:r>
      <w:r>
        <w:rPr>
          <w:rFonts w:eastAsia="等线" w:hint="eastAsia"/>
          <w:lang w:eastAsia="zh-CN"/>
        </w:rPr>
        <w:t>and Device C</w:t>
      </w:r>
      <w:r>
        <w:rPr>
          <w:rFonts w:eastAsiaTheme="minorEastAsia" w:hint="eastAsia"/>
          <w:lang w:eastAsia="zh-CN"/>
        </w:rPr>
        <w:t xml:space="preserve"> receive the </w:t>
      </w:r>
      <w:r>
        <w:rPr>
          <w:rFonts w:eastAsiaTheme="minorEastAsia"/>
          <w:lang w:eastAsia="zh-CN"/>
        </w:rPr>
        <w:t xml:space="preserve">R2D </w:t>
      </w:r>
      <w:r>
        <w:rPr>
          <w:rFonts w:eastAsiaTheme="minorEastAsia" w:hint="eastAsia"/>
          <w:lang w:eastAsia="zh-CN"/>
        </w:rPr>
        <w:t xml:space="preserve">CFO calibration </w:t>
      </w:r>
      <w:r>
        <w:rPr>
          <w:rFonts w:eastAsiaTheme="minorEastAsia"/>
          <w:lang w:eastAsia="zh-CN"/>
        </w:rPr>
        <w:t>signal</w:t>
      </w:r>
      <w:r>
        <w:rPr>
          <w:rFonts w:eastAsiaTheme="minorEastAsia" w:hint="eastAsia"/>
          <w:lang w:eastAsia="zh-CN"/>
        </w:rPr>
        <w:t xml:space="preserve"> and calibrate </w:t>
      </w:r>
      <w:r>
        <w:rPr>
          <w:rFonts w:eastAsiaTheme="minorEastAsia"/>
          <w:lang w:eastAsia="zh-CN"/>
        </w:rPr>
        <w:t xml:space="preserve">the clock for LO </w:t>
      </w:r>
      <w:r>
        <w:rPr>
          <w:rFonts w:eastAsiaTheme="minorEastAsia" w:hint="eastAsia"/>
          <w:lang w:eastAsia="zh-CN"/>
        </w:rPr>
        <w:t xml:space="preserve">before they send the </w:t>
      </w:r>
      <w:r>
        <w:rPr>
          <w:rFonts w:eastAsiaTheme="minorEastAsia"/>
          <w:lang w:eastAsia="zh-CN"/>
        </w:rPr>
        <w:t>D2R</w:t>
      </w:r>
      <w:r>
        <w:rPr>
          <w:rFonts w:eastAsiaTheme="minorEastAsia" w:hint="eastAsia"/>
          <w:lang w:eastAsia="zh-CN"/>
        </w:rPr>
        <w:t xml:space="preserve"> data.</w:t>
      </w:r>
    </w:p>
    <w:p w14:paraId="7058D916" w14:textId="77777777" w:rsidR="00AD0F1C" w:rsidRDefault="00AD0F1C" w:rsidP="00FC5A3A">
      <w:pPr>
        <w:spacing w:afterLines="50" w:after="120"/>
        <w:jc w:val="both"/>
        <w:rPr>
          <w:rFonts w:eastAsia="等线"/>
          <w:lang w:eastAsia="zh-CN"/>
        </w:rPr>
      </w:pPr>
      <w:r>
        <w:rPr>
          <w:rFonts w:eastAsia="等线"/>
          <w:lang w:eastAsia="zh-CN"/>
        </w:rPr>
        <w:t xml:space="preserve">Frequency calibration at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 xml:space="preserve">is </w:t>
      </w:r>
      <w:r>
        <w:rPr>
          <w:rFonts w:eastAsia="等线" w:hint="eastAsia"/>
          <w:lang w:eastAsia="zh-CN"/>
        </w:rPr>
        <w:t xml:space="preserve">also </w:t>
      </w:r>
      <w:r>
        <w:rPr>
          <w:rFonts w:eastAsia="等线"/>
          <w:lang w:eastAsia="zh-CN"/>
        </w:rPr>
        <w:t>beneficial</w:t>
      </w:r>
      <w:r>
        <w:rPr>
          <w:rFonts w:eastAsia="等线" w:hint="eastAsia"/>
          <w:lang w:eastAsia="zh-CN"/>
        </w:rPr>
        <w:t xml:space="preserve"> to reduce the frequency offset of IF </w:t>
      </w:r>
      <w:r>
        <w:rPr>
          <w:rFonts w:eastAsia="等线"/>
          <w:lang w:eastAsia="zh-CN"/>
        </w:rPr>
        <w:t>signal</w:t>
      </w:r>
      <w:r>
        <w:rPr>
          <w:rFonts w:eastAsia="等线" w:hint="eastAsia"/>
          <w:lang w:eastAsia="zh-CN"/>
        </w:rPr>
        <w:t xml:space="preserve"> or baseband </w:t>
      </w:r>
      <w:r>
        <w:rPr>
          <w:rFonts w:eastAsia="等线"/>
          <w:lang w:eastAsia="zh-CN"/>
        </w:rPr>
        <w:t>signal</w:t>
      </w:r>
      <w:r>
        <w:rPr>
          <w:rFonts w:eastAsia="等线" w:hint="eastAsia"/>
          <w:lang w:eastAsia="zh-CN"/>
        </w:rPr>
        <w:t xml:space="preserve"> for R2D </w:t>
      </w:r>
      <w:r>
        <w:rPr>
          <w:rFonts w:eastAsia="等线"/>
          <w:lang w:eastAsia="zh-CN"/>
        </w:rPr>
        <w:t>reception</w:t>
      </w:r>
      <w:r>
        <w:rPr>
          <w:rFonts w:eastAsia="等线" w:hint="eastAsia"/>
          <w:lang w:eastAsia="zh-CN"/>
        </w:rPr>
        <w:t xml:space="preserve">, if </w:t>
      </w:r>
      <w:proofErr w:type="spellStart"/>
      <w:r>
        <w:rPr>
          <w:rFonts w:eastAsia="等线" w:hint="eastAsia"/>
          <w:lang w:eastAsia="zh-CN"/>
        </w:rPr>
        <w:t>IF</w:t>
      </w:r>
      <w:proofErr w:type="spellEnd"/>
      <w:r>
        <w:rPr>
          <w:rFonts w:eastAsia="等线" w:hint="eastAsia"/>
          <w:lang w:eastAsia="zh-CN"/>
        </w:rPr>
        <w:t xml:space="preserve"> receiver or ZIF receiver is used by D</w:t>
      </w:r>
      <w:r>
        <w:rPr>
          <w:rFonts w:eastAsia="等线"/>
          <w:lang w:eastAsia="zh-CN"/>
        </w:rPr>
        <w:t xml:space="preserve">evice 2b </w:t>
      </w:r>
      <w:r>
        <w:rPr>
          <w:rFonts w:eastAsia="等线" w:hint="eastAsia"/>
          <w:lang w:eastAsia="zh-CN"/>
        </w:rPr>
        <w:t>and Device C. Since D</w:t>
      </w:r>
      <w:r>
        <w:rPr>
          <w:rFonts w:eastAsia="等线"/>
          <w:lang w:eastAsia="zh-CN"/>
        </w:rPr>
        <w:t xml:space="preserve">evice 2b </w:t>
      </w:r>
      <w:r>
        <w:rPr>
          <w:rFonts w:eastAsia="等线" w:hint="eastAsia"/>
          <w:lang w:eastAsia="zh-CN"/>
        </w:rPr>
        <w:t xml:space="preserve">and Device C need to generate </w:t>
      </w:r>
      <w:r>
        <w:rPr>
          <w:rFonts w:eastAsia="等线"/>
        </w:rPr>
        <w:t>a carrier internally</w:t>
      </w:r>
      <w:r>
        <w:rPr>
          <w:rFonts w:eastAsia="等线" w:hint="eastAsia"/>
          <w:lang w:eastAsia="zh-CN"/>
        </w:rPr>
        <w:t xml:space="preserve"> </w:t>
      </w:r>
      <w:r>
        <w:rPr>
          <w:rFonts w:eastAsia="等线"/>
        </w:rPr>
        <w:t>based on a local oscillator</w:t>
      </w:r>
      <w:r>
        <w:rPr>
          <w:rFonts w:eastAsia="等线" w:hint="eastAsia"/>
          <w:lang w:eastAsia="zh-CN"/>
        </w:rPr>
        <w:t xml:space="preserve"> and mix it with R2D carrier to obtain IF </w:t>
      </w:r>
      <w:r>
        <w:rPr>
          <w:rFonts w:eastAsia="等线"/>
          <w:lang w:eastAsia="zh-CN"/>
        </w:rPr>
        <w:t>signal</w:t>
      </w:r>
      <w:r>
        <w:rPr>
          <w:rFonts w:eastAsia="等线" w:hint="eastAsia"/>
          <w:lang w:eastAsia="zh-CN"/>
        </w:rPr>
        <w:t xml:space="preserve"> or baseband </w:t>
      </w:r>
      <w:r>
        <w:rPr>
          <w:rFonts w:eastAsia="等线"/>
          <w:lang w:eastAsia="zh-CN"/>
        </w:rPr>
        <w:t>signal</w:t>
      </w:r>
      <w:r>
        <w:rPr>
          <w:rFonts w:eastAsia="等线" w:hint="eastAsia"/>
          <w:lang w:eastAsia="zh-CN"/>
        </w:rPr>
        <w:t xml:space="preserve"> during the R2D reception, if the </w:t>
      </w:r>
      <w:r>
        <w:rPr>
          <w:rFonts w:eastAsia="等线"/>
        </w:rPr>
        <w:t>local oscillator</w:t>
      </w:r>
      <w:r>
        <w:rPr>
          <w:rFonts w:eastAsia="等线" w:hint="eastAsia"/>
          <w:lang w:eastAsia="zh-CN"/>
        </w:rPr>
        <w:t xml:space="preserve"> is calibrated with a higher accuracy, the frequency offset of IF </w:t>
      </w:r>
      <w:r>
        <w:rPr>
          <w:rFonts w:eastAsia="等线"/>
          <w:lang w:eastAsia="zh-CN"/>
        </w:rPr>
        <w:t>signal</w:t>
      </w:r>
      <w:r>
        <w:rPr>
          <w:rFonts w:eastAsia="等线" w:hint="eastAsia"/>
          <w:lang w:eastAsia="zh-CN"/>
        </w:rPr>
        <w:t xml:space="preserve"> or baseband </w:t>
      </w:r>
      <w:r>
        <w:rPr>
          <w:rFonts w:eastAsia="等线"/>
          <w:lang w:eastAsia="zh-CN"/>
        </w:rPr>
        <w:t>signal</w:t>
      </w:r>
      <w:r>
        <w:rPr>
          <w:rFonts w:eastAsia="等线" w:hint="eastAsia"/>
          <w:lang w:eastAsia="zh-CN"/>
        </w:rPr>
        <w:t xml:space="preserve"> after mixer will be reduced.</w:t>
      </w:r>
    </w:p>
    <w:p w14:paraId="1B8D0759" w14:textId="4AE6D4B7" w:rsidR="00AD0F1C" w:rsidRDefault="00AD0F1C" w:rsidP="00FC5A3A">
      <w:pPr>
        <w:pStyle w:val="ab"/>
        <w:spacing w:afterLines="50" w:after="120"/>
        <w:rPr>
          <w:rFonts w:eastAsia="等线"/>
          <w:lang w:eastAsia="zh-CN"/>
        </w:rPr>
      </w:pPr>
      <w:r>
        <w:t xml:space="preserve">Observation </w:t>
      </w:r>
      <w:r w:rsidR="00F66893">
        <w:rPr>
          <w:rFonts w:eastAsiaTheme="minorEastAsia" w:hint="eastAsia"/>
          <w:lang w:eastAsia="zh-CN"/>
        </w:rPr>
        <w:t>16</w:t>
      </w:r>
      <w:r>
        <w:rPr>
          <w:rFonts w:eastAsiaTheme="minorEastAsia" w:hint="eastAsia"/>
          <w:lang w:eastAsia="zh-CN"/>
        </w:rPr>
        <w:t xml:space="preserve">: </w:t>
      </w:r>
      <w:r>
        <w:rPr>
          <w:rFonts w:eastAsia="等线"/>
          <w:lang w:eastAsia="zh-CN"/>
        </w:rPr>
        <w:t xml:space="preserve">Frequency calibration at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 xml:space="preserve">is beneficial </w:t>
      </w:r>
      <w:r>
        <w:rPr>
          <w:rFonts w:eastAsia="等线" w:hint="eastAsia"/>
          <w:lang w:eastAsia="zh-CN"/>
        </w:rPr>
        <w:t>to</w:t>
      </w:r>
      <w:r>
        <w:rPr>
          <w:rFonts w:eastAsia="等线"/>
          <w:lang w:eastAsia="zh-CN"/>
        </w:rPr>
        <w:t xml:space="preserve"> </w:t>
      </w:r>
      <w:r>
        <w:rPr>
          <w:rFonts w:eastAsia="等线" w:hint="eastAsia"/>
          <w:lang w:eastAsia="zh-CN"/>
        </w:rPr>
        <w:t xml:space="preserve">the following </w:t>
      </w:r>
      <w:r>
        <w:rPr>
          <w:rFonts w:eastAsia="等线"/>
          <w:lang w:eastAsia="zh-CN"/>
        </w:rPr>
        <w:t>aspects</w:t>
      </w:r>
      <w:r>
        <w:rPr>
          <w:rFonts w:eastAsia="等线" w:hint="eastAsia"/>
          <w:lang w:eastAsia="zh-CN"/>
        </w:rPr>
        <w:t>:</w:t>
      </w:r>
    </w:p>
    <w:p w14:paraId="0C5F9975" w14:textId="77777777" w:rsidR="00AD0F1C" w:rsidRDefault="00AD0F1C" w:rsidP="00FC5A3A">
      <w:pPr>
        <w:numPr>
          <w:ilvl w:val="0"/>
          <w:numId w:val="33"/>
        </w:numPr>
        <w:overflowPunct w:val="0"/>
        <w:autoSpaceDE w:val="0"/>
        <w:autoSpaceDN w:val="0"/>
        <w:adjustRightInd w:val="0"/>
        <w:spacing w:afterLines="50" w:after="120"/>
        <w:textAlignment w:val="baseline"/>
        <w:rPr>
          <w:rFonts w:eastAsia="等线"/>
          <w:b/>
        </w:rPr>
      </w:pPr>
      <w:r>
        <w:rPr>
          <w:rFonts w:eastAsia="等线"/>
          <w:b/>
        </w:rPr>
        <w:t>Reduc</w:t>
      </w:r>
      <w:r>
        <w:rPr>
          <w:rFonts w:eastAsia="等线" w:hint="eastAsia"/>
          <w:b/>
          <w:lang w:eastAsia="zh-CN"/>
        </w:rPr>
        <w:t>tion of</w:t>
      </w:r>
      <w:r>
        <w:rPr>
          <w:rFonts w:eastAsia="等线"/>
          <w:b/>
        </w:rPr>
        <w:t xml:space="preserve"> the guard-bandwidth of D2R transmission.</w:t>
      </w:r>
    </w:p>
    <w:p w14:paraId="4A8ED2DA" w14:textId="77777777" w:rsidR="00AD0F1C" w:rsidRDefault="00AD0F1C" w:rsidP="00FC5A3A">
      <w:pPr>
        <w:numPr>
          <w:ilvl w:val="0"/>
          <w:numId w:val="33"/>
        </w:numPr>
        <w:overflowPunct w:val="0"/>
        <w:autoSpaceDE w:val="0"/>
        <w:autoSpaceDN w:val="0"/>
        <w:adjustRightInd w:val="0"/>
        <w:spacing w:afterLines="50" w:after="120"/>
        <w:ind w:left="1077" w:hanging="357"/>
        <w:textAlignment w:val="baseline"/>
        <w:rPr>
          <w:rFonts w:eastAsia="等线"/>
          <w:b/>
        </w:rPr>
      </w:pPr>
      <w:r>
        <w:rPr>
          <w:rFonts w:eastAsia="等线" w:hint="eastAsia"/>
          <w:b/>
          <w:lang w:eastAsia="zh-CN"/>
        </w:rPr>
        <w:t xml:space="preserve">Reduction of the frequency offset of IF </w:t>
      </w:r>
      <w:r>
        <w:rPr>
          <w:rFonts w:eastAsia="等线"/>
          <w:b/>
          <w:lang w:eastAsia="zh-CN"/>
        </w:rPr>
        <w:t>signal</w:t>
      </w:r>
      <w:r>
        <w:rPr>
          <w:rFonts w:eastAsia="等线" w:hint="eastAsia"/>
          <w:b/>
          <w:lang w:eastAsia="zh-CN"/>
        </w:rPr>
        <w:t xml:space="preserve"> or baseband </w:t>
      </w:r>
      <w:r>
        <w:rPr>
          <w:rFonts w:eastAsia="等线"/>
          <w:b/>
          <w:lang w:eastAsia="zh-CN"/>
        </w:rPr>
        <w:t>signal</w:t>
      </w:r>
      <w:r>
        <w:rPr>
          <w:rFonts w:eastAsia="等线" w:hint="eastAsia"/>
          <w:b/>
          <w:lang w:eastAsia="zh-CN"/>
        </w:rPr>
        <w:t xml:space="preserve"> for R2D </w:t>
      </w:r>
      <w:r>
        <w:rPr>
          <w:rFonts w:eastAsia="等线"/>
          <w:b/>
          <w:lang w:eastAsia="zh-CN"/>
        </w:rPr>
        <w:t>reception</w:t>
      </w:r>
      <w:r>
        <w:rPr>
          <w:rFonts w:eastAsia="等线" w:hint="eastAsia"/>
          <w:b/>
          <w:lang w:eastAsia="zh-CN"/>
        </w:rPr>
        <w:t xml:space="preserve">, if </w:t>
      </w:r>
      <w:proofErr w:type="spellStart"/>
      <w:r>
        <w:rPr>
          <w:rFonts w:eastAsia="等线" w:hint="eastAsia"/>
          <w:b/>
          <w:lang w:eastAsia="zh-CN"/>
        </w:rPr>
        <w:t>IF</w:t>
      </w:r>
      <w:proofErr w:type="spellEnd"/>
      <w:r>
        <w:rPr>
          <w:rFonts w:eastAsia="等线" w:hint="eastAsia"/>
          <w:b/>
          <w:lang w:eastAsia="zh-CN"/>
        </w:rPr>
        <w:t xml:space="preserve"> receiver or ZIF receiver is used by D</w:t>
      </w:r>
      <w:r>
        <w:rPr>
          <w:rFonts w:eastAsia="等线"/>
          <w:b/>
          <w:lang w:eastAsia="zh-CN"/>
        </w:rPr>
        <w:t xml:space="preserve">evice 2b </w:t>
      </w:r>
      <w:r>
        <w:rPr>
          <w:rFonts w:eastAsia="等线" w:hint="eastAsia"/>
          <w:b/>
          <w:lang w:eastAsia="zh-CN"/>
        </w:rPr>
        <w:t>and Device C.</w:t>
      </w:r>
    </w:p>
    <w:p w14:paraId="643BDB9F" w14:textId="77777777" w:rsidR="00AD0F1C" w:rsidRDefault="00AD0F1C" w:rsidP="00AD0F1C">
      <w:pPr>
        <w:jc w:val="center"/>
        <w:rPr>
          <w:rFonts w:eastAsiaTheme="minorEastAsia"/>
          <w:b/>
          <w:lang w:eastAsia="zh-CN"/>
        </w:rPr>
      </w:pPr>
      <w:r>
        <w:rPr>
          <w:noProof/>
          <w:lang w:val="en-US" w:eastAsia="zh-CN"/>
        </w:rPr>
        <w:drawing>
          <wp:inline distT="0" distB="0" distL="0" distR="0" wp14:anchorId="2546BC08" wp14:editId="25A835C1">
            <wp:extent cx="4549140" cy="1821180"/>
            <wp:effectExtent l="0" t="0" r="3810" b="762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0"/>
                    <a:stretch>
                      <a:fillRect/>
                    </a:stretch>
                  </pic:blipFill>
                  <pic:spPr>
                    <a:xfrm>
                      <a:off x="0" y="0"/>
                      <a:ext cx="4551030" cy="1821992"/>
                    </a:xfrm>
                    <a:prstGeom prst="rect">
                      <a:avLst/>
                    </a:prstGeom>
                  </pic:spPr>
                </pic:pic>
              </a:graphicData>
            </a:graphic>
          </wp:inline>
        </w:drawing>
      </w:r>
    </w:p>
    <w:p w14:paraId="67654836" w14:textId="147B3F9C" w:rsidR="00AD0F1C" w:rsidRDefault="00AD0F1C" w:rsidP="00AD0F1C">
      <w:pPr>
        <w:pStyle w:val="ab"/>
        <w:jc w:val="center"/>
        <w:rPr>
          <w:rFonts w:eastAsiaTheme="minorEastAsia"/>
          <w:b w:val="0"/>
          <w:lang w:eastAsia="zh-CN"/>
        </w:rPr>
      </w:pPr>
      <w:bookmarkStart w:id="210" w:name="_Ref210030315"/>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0A3ABA">
        <w:rPr>
          <w:b w:val="0"/>
          <w:noProof/>
          <w:lang w:eastAsia="zh-CN"/>
        </w:rPr>
        <w:t>17</w:t>
      </w:r>
      <w:r>
        <w:rPr>
          <w:bCs w:val="0"/>
          <w:lang w:eastAsia="zh-CN"/>
        </w:rPr>
        <w:fldChar w:fldCharType="end"/>
      </w:r>
      <w:bookmarkEnd w:id="210"/>
      <w:r>
        <w:rPr>
          <w:b w:val="0"/>
          <w:lang w:eastAsia="zh-CN"/>
        </w:rPr>
        <w:t>: R2D CFO calibration signal</w:t>
      </w:r>
    </w:p>
    <w:p w14:paraId="33903D93" w14:textId="77777777" w:rsidR="00AD0F1C" w:rsidRPr="0095723A" w:rsidRDefault="00AD0F1C" w:rsidP="00AD0F1C">
      <w:pPr>
        <w:spacing w:afterLines="50" w:after="120"/>
        <w:jc w:val="both"/>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in RAN1#1</w:t>
      </w:r>
      <w:r>
        <w:rPr>
          <w:rFonts w:eastAsiaTheme="minorEastAsia" w:hint="eastAsia"/>
          <w:lang w:eastAsia="zh-CN"/>
        </w:rPr>
        <w:t>22</w:t>
      </w:r>
      <w:r>
        <w:rPr>
          <w:lang w:eastAsia="zh-CN"/>
        </w:rPr>
        <w:t xml:space="preserve"> related to SFO</w:t>
      </w:r>
      <w:r>
        <w:rPr>
          <w:rFonts w:eastAsiaTheme="minorEastAsia" w:hint="eastAsia"/>
          <w:lang w:eastAsia="zh-CN"/>
        </w:rPr>
        <w:t xml:space="preserve"> and CFO</w:t>
      </w:r>
      <w:r w:rsidRPr="0095723A">
        <w:rPr>
          <w:rFonts w:ascii="Times" w:eastAsia="宋体" w:hAnsi="Times"/>
          <w:bCs/>
          <w:iCs/>
          <w:lang w:eastAsia="zh-CN"/>
        </w:rPr>
        <w:t xml:space="preserve"> </w:t>
      </w:r>
      <w:r w:rsidRPr="001F1E38">
        <w:rPr>
          <w:rFonts w:ascii="Times" w:eastAsia="宋体" w:hAnsi="Times"/>
          <w:bCs/>
          <w:iCs/>
          <w:lang w:eastAsia="zh-CN"/>
        </w:rPr>
        <w:t>in LLS assumption for evaluation purpose</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_Ref208237268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0A3ABA">
        <w:rPr>
          <w:rFonts w:eastAsiaTheme="minorEastAsia"/>
          <w:lang w:eastAsia="zh-CN"/>
        </w:rPr>
        <w:t>[2]</w:t>
      </w:r>
      <w:r>
        <w:rPr>
          <w:rFonts w:eastAsiaTheme="minorEastAsia"/>
          <w:lang w:eastAsia="zh-CN"/>
        </w:rPr>
        <w:fldChar w:fldCharType="end"/>
      </w:r>
      <w:r>
        <w:rPr>
          <w:lang w:eastAsia="zh-CN"/>
        </w:rPr>
        <w:t>:</w:t>
      </w:r>
    </w:p>
    <w:tbl>
      <w:tblPr>
        <w:tblStyle w:val="aff7"/>
        <w:tblW w:w="0" w:type="auto"/>
        <w:tblLook w:val="04A0" w:firstRow="1" w:lastRow="0" w:firstColumn="1" w:lastColumn="0" w:noHBand="0" w:noVBand="1"/>
      </w:tblPr>
      <w:tblGrid>
        <w:gridCol w:w="9855"/>
      </w:tblGrid>
      <w:tr w:rsidR="00AD0F1C" w14:paraId="0EEB8624" w14:textId="77777777" w:rsidTr="00126C80">
        <w:tc>
          <w:tcPr>
            <w:tcW w:w="9855" w:type="dxa"/>
          </w:tcPr>
          <w:p w14:paraId="3F96F0D7" w14:textId="77777777" w:rsidR="00AD0F1C" w:rsidRPr="001F1E38" w:rsidRDefault="00AD0F1C" w:rsidP="00126C80">
            <w:pPr>
              <w:spacing w:after="0"/>
              <w:rPr>
                <w:rFonts w:ascii="Times" w:eastAsia="宋体" w:hAnsi="Times"/>
                <w:b/>
                <w:iCs/>
                <w:lang w:eastAsia="zh-CN"/>
              </w:rPr>
            </w:pPr>
            <w:r w:rsidRPr="001F1E38">
              <w:rPr>
                <w:rFonts w:ascii="Times" w:eastAsia="宋体" w:hAnsi="Times"/>
                <w:b/>
                <w:iCs/>
                <w:highlight w:val="green"/>
                <w:lang w:eastAsia="zh-CN"/>
              </w:rPr>
              <w:t>Agreement</w:t>
            </w:r>
          </w:p>
          <w:p w14:paraId="1CA24A0A" w14:textId="77777777" w:rsidR="00AD0F1C" w:rsidRPr="001F1E38" w:rsidRDefault="00AD0F1C" w:rsidP="00126C80">
            <w:pPr>
              <w:spacing w:after="0"/>
              <w:rPr>
                <w:rFonts w:ascii="Times" w:eastAsia="宋体" w:hAnsi="Times"/>
                <w:bCs/>
                <w:iCs/>
                <w:lang w:eastAsia="zh-CN"/>
              </w:rPr>
            </w:pPr>
            <w:r w:rsidRPr="001F1E38">
              <w:rPr>
                <w:rFonts w:ascii="Times" w:eastAsia="宋体" w:hAnsi="Times"/>
                <w:bCs/>
                <w:iCs/>
                <w:lang w:eastAsia="zh-CN"/>
              </w:rPr>
              <w:t>For Rel-20 study, SFO and CFO in LLS assumption for evaluation purpose is from the followings:</w:t>
            </w:r>
          </w:p>
          <w:p w14:paraId="18FF249F" w14:textId="77777777" w:rsidR="00AD0F1C" w:rsidRPr="001F1E38" w:rsidRDefault="00AD0F1C" w:rsidP="00126C80">
            <w:pPr>
              <w:widowControl w:val="0"/>
              <w:numPr>
                <w:ilvl w:val="0"/>
                <w:numId w:val="43"/>
              </w:numPr>
              <w:spacing w:after="0"/>
              <w:jc w:val="both"/>
              <w:rPr>
                <w:rFonts w:ascii="Times" w:eastAsia="宋体" w:hAnsi="Times"/>
                <w:bCs/>
                <w:iCs/>
                <w:lang w:eastAsia="zh-CN"/>
              </w:rPr>
            </w:pPr>
            <w:r w:rsidRPr="001F1E38">
              <w:rPr>
                <w:rFonts w:ascii="Times" w:eastAsia="宋体" w:hAnsi="Times"/>
                <w:bCs/>
                <w:iCs/>
                <w:lang w:eastAsia="zh-CN"/>
              </w:rPr>
              <w:t>Device C is smaller than Device 2b</w:t>
            </w:r>
          </w:p>
          <w:p w14:paraId="0F2CAA14" w14:textId="77777777" w:rsidR="00AD0F1C" w:rsidRPr="001F1E38" w:rsidRDefault="00AD0F1C" w:rsidP="00126C80">
            <w:pPr>
              <w:spacing w:after="0"/>
              <w:ind w:left="1080"/>
              <w:jc w:val="both"/>
              <w:rPr>
                <w:rFonts w:ascii="Times" w:eastAsia="宋体" w:hAnsi="Times"/>
                <w:bCs/>
                <w:iCs/>
                <w:lang w:eastAsia="zh-CN"/>
              </w:rPr>
            </w:pPr>
          </w:p>
          <w:tbl>
            <w:tblPr>
              <w:tblStyle w:val="aff7"/>
              <w:tblW w:w="0" w:type="auto"/>
              <w:tblLook w:val="04A0" w:firstRow="1" w:lastRow="0" w:firstColumn="1" w:lastColumn="0" w:noHBand="0" w:noVBand="1"/>
            </w:tblPr>
            <w:tblGrid>
              <w:gridCol w:w="3681"/>
              <w:gridCol w:w="3259"/>
              <w:gridCol w:w="2689"/>
            </w:tblGrid>
            <w:tr w:rsidR="00AD0F1C" w:rsidRPr="001F1E38" w14:paraId="54BB298F" w14:textId="77777777" w:rsidTr="00126C80">
              <w:tc>
                <w:tcPr>
                  <w:tcW w:w="3681" w:type="dxa"/>
                </w:tcPr>
                <w:p w14:paraId="3F856B3A" w14:textId="77777777" w:rsidR="00AD0F1C" w:rsidRPr="001F1E38" w:rsidRDefault="00AD0F1C" w:rsidP="00126C80">
                  <w:pPr>
                    <w:spacing w:after="0"/>
                    <w:jc w:val="both"/>
                    <w:rPr>
                      <w:rFonts w:ascii="Times" w:eastAsia="宋体" w:hAnsi="Times"/>
                      <w:b/>
                      <w:iCs/>
                      <w:lang w:eastAsia="zh-CN"/>
                    </w:rPr>
                  </w:pPr>
                </w:p>
              </w:tc>
              <w:tc>
                <w:tcPr>
                  <w:tcW w:w="3260" w:type="dxa"/>
                </w:tcPr>
                <w:p w14:paraId="7C6F5F1E" w14:textId="77777777" w:rsidR="00AD0F1C" w:rsidRPr="001F1E38" w:rsidRDefault="00AD0F1C" w:rsidP="00126C80">
                  <w:pPr>
                    <w:spacing w:after="0"/>
                    <w:jc w:val="both"/>
                    <w:rPr>
                      <w:rFonts w:ascii="Times" w:eastAsia="宋体" w:hAnsi="Times"/>
                      <w:b/>
                      <w:iCs/>
                      <w:lang w:eastAsia="zh-CN"/>
                    </w:rPr>
                  </w:pPr>
                  <w:r w:rsidRPr="001F1E38">
                    <w:rPr>
                      <w:rFonts w:ascii="Times" w:eastAsia="宋体" w:hAnsi="Times"/>
                      <w:b/>
                      <w:iCs/>
                      <w:lang w:eastAsia="zh-CN"/>
                    </w:rPr>
                    <w:t>Device 2b</w:t>
                  </w:r>
                </w:p>
              </w:tc>
              <w:tc>
                <w:tcPr>
                  <w:tcW w:w="2690" w:type="dxa"/>
                </w:tcPr>
                <w:p w14:paraId="57A0F3F0" w14:textId="77777777" w:rsidR="00AD0F1C" w:rsidRPr="001F1E38" w:rsidRDefault="00AD0F1C" w:rsidP="00126C80">
                  <w:pPr>
                    <w:spacing w:after="0"/>
                    <w:jc w:val="both"/>
                    <w:rPr>
                      <w:rFonts w:ascii="Times" w:eastAsia="宋体" w:hAnsi="Times"/>
                      <w:b/>
                      <w:iCs/>
                      <w:lang w:eastAsia="zh-CN"/>
                    </w:rPr>
                  </w:pPr>
                  <w:r w:rsidRPr="001F1E38">
                    <w:rPr>
                      <w:rFonts w:ascii="Times" w:eastAsia="宋体" w:hAnsi="Times"/>
                      <w:b/>
                      <w:iCs/>
                      <w:lang w:eastAsia="zh-CN"/>
                    </w:rPr>
                    <w:t>Device C</w:t>
                  </w:r>
                </w:p>
              </w:tc>
            </w:tr>
            <w:tr w:rsidR="00AD0F1C" w:rsidRPr="001F1E38" w14:paraId="4F2299C2" w14:textId="77777777" w:rsidTr="00126C80">
              <w:tc>
                <w:tcPr>
                  <w:tcW w:w="3681" w:type="dxa"/>
                </w:tcPr>
                <w:p w14:paraId="2B3637F4" w14:textId="77777777" w:rsidR="00AD0F1C" w:rsidRPr="001F1E38" w:rsidRDefault="00AD0F1C" w:rsidP="00126C80">
                  <w:pPr>
                    <w:spacing w:after="0"/>
                    <w:jc w:val="both"/>
                    <w:rPr>
                      <w:rFonts w:ascii="Times" w:eastAsia="宋体" w:hAnsi="Times"/>
                      <w:bCs/>
                      <w:iCs/>
                      <w:lang w:eastAsia="zh-CN"/>
                    </w:rPr>
                  </w:pPr>
                  <w:r w:rsidRPr="001F1E38">
                    <w:rPr>
                      <w:rFonts w:ascii="Times" w:eastAsia="宋体" w:hAnsi="Times"/>
                      <w:bCs/>
                      <w:iCs/>
                      <w:lang w:eastAsia="zh-CN"/>
                    </w:rPr>
                    <w:t>Initial SFO</w:t>
                  </w:r>
                </w:p>
              </w:tc>
              <w:tc>
                <w:tcPr>
                  <w:tcW w:w="3260" w:type="dxa"/>
                </w:tcPr>
                <w:p w14:paraId="5A0D5FC9" w14:textId="77777777" w:rsidR="00AD0F1C" w:rsidRPr="001F1E38" w:rsidRDefault="00AD0F1C" w:rsidP="00126C80">
                  <w:pPr>
                    <w:spacing w:after="0"/>
                    <w:jc w:val="both"/>
                    <w:rPr>
                      <w:rFonts w:ascii="Times" w:eastAsia="宋体" w:hAnsi="Times"/>
                      <w:bCs/>
                      <w:iCs/>
                      <w:lang w:eastAsia="zh-CN"/>
                    </w:rPr>
                  </w:pPr>
                  <w:r w:rsidRPr="001F1E38">
                    <w:rPr>
                      <w:rFonts w:ascii="Times" w:eastAsia="宋体" w:hAnsi="Times"/>
                      <w:bCs/>
                      <w:iCs/>
                      <w:lang w:eastAsia="zh-CN"/>
                    </w:rPr>
                    <w:t>Randomly select a value from the range of 10^3~10^4 ppm</w:t>
                  </w:r>
                </w:p>
              </w:tc>
              <w:tc>
                <w:tcPr>
                  <w:tcW w:w="2690" w:type="dxa"/>
                </w:tcPr>
                <w:p w14:paraId="4E207B2F" w14:textId="77777777" w:rsidR="00AD0F1C" w:rsidRPr="001F1E38" w:rsidRDefault="00AD0F1C" w:rsidP="00126C80">
                  <w:pPr>
                    <w:spacing w:after="0"/>
                    <w:jc w:val="both"/>
                    <w:rPr>
                      <w:rFonts w:ascii="Times" w:eastAsia="宋体" w:hAnsi="Times"/>
                      <w:bCs/>
                      <w:iCs/>
                      <w:lang w:eastAsia="zh-CN"/>
                    </w:rPr>
                  </w:pPr>
                  <w:r w:rsidRPr="001F1E38">
                    <w:rPr>
                      <w:rFonts w:ascii="Times" w:eastAsia="宋体" w:hAnsi="Times"/>
                      <w:bCs/>
                      <w:iCs/>
                      <w:lang w:eastAsia="zh-CN"/>
                    </w:rPr>
                    <w:t>[50] ppm</w:t>
                  </w:r>
                </w:p>
              </w:tc>
            </w:tr>
            <w:tr w:rsidR="00AD0F1C" w:rsidRPr="001F1E38" w14:paraId="0C56B565" w14:textId="77777777" w:rsidTr="00126C80">
              <w:tc>
                <w:tcPr>
                  <w:tcW w:w="3681" w:type="dxa"/>
                </w:tcPr>
                <w:p w14:paraId="7D717F97" w14:textId="77777777" w:rsidR="00AD0F1C" w:rsidRPr="001F1E38" w:rsidRDefault="00AD0F1C" w:rsidP="00126C80">
                  <w:pPr>
                    <w:spacing w:after="0"/>
                    <w:jc w:val="both"/>
                    <w:rPr>
                      <w:rFonts w:ascii="Times" w:eastAsia="宋体" w:hAnsi="Times"/>
                      <w:bCs/>
                      <w:iCs/>
                      <w:lang w:eastAsia="zh-CN"/>
                    </w:rPr>
                  </w:pPr>
                  <w:r w:rsidRPr="001F1E38">
                    <w:rPr>
                      <w:rFonts w:ascii="Times" w:eastAsia="宋体" w:hAnsi="Times"/>
                      <w:bCs/>
                      <w:iCs/>
                      <w:lang w:eastAsia="zh-CN"/>
                    </w:rPr>
                    <w:lastRenderedPageBreak/>
                    <w:t>SFO after clock sync/calibration</w:t>
                  </w:r>
                </w:p>
              </w:tc>
              <w:tc>
                <w:tcPr>
                  <w:tcW w:w="3260" w:type="dxa"/>
                </w:tcPr>
                <w:p w14:paraId="0638B513" w14:textId="77777777" w:rsidR="00AD0F1C" w:rsidRPr="001F1E38" w:rsidRDefault="00AD0F1C" w:rsidP="00126C80">
                  <w:pPr>
                    <w:spacing w:after="0"/>
                    <w:jc w:val="both"/>
                    <w:rPr>
                      <w:rFonts w:ascii="Times" w:eastAsia="宋体" w:hAnsi="Times"/>
                      <w:bCs/>
                      <w:iCs/>
                      <w:strike/>
                      <w:lang w:eastAsia="zh-CN"/>
                    </w:rPr>
                  </w:pPr>
                  <w:r w:rsidRPr="001F1E38">
                    <w:rPr>
                      <w:rFonts w:ascii="Times" w:eastAsia="宋体" w:hAnsi="Times"/>
                      <w:bCs/>
                      <w:iCs/>
                      <w:lang w:eastAsia="zh-CN"/>
                    </w:rPr>
                    <w:t>10^2 (O), 10^3 (M) ppm</w:t>
                  </w:r>
                </w:p>
              </w:tc>
              <w:tc>
                <w:tcPr>
                  <w:tcW w:w="2690" w:type="dxa"/>
                </w:tcPr>
                <w:p w14:paraId="48875F10" w14:textId="77777777" w:rsidR="00AD0F1C" w:rsidRPr="001F1E38" w:rsidRDefault="00AD0F1C" w:rsidP="00126C80">
                  <w:pPr>
                    <w:spacing w:after="0"/>
                    <w:jc w:val="both"/>
                    <w:rPr>
                      <w:rFonts w:ascii="Times" w:eastAsia="宋体" w:hAnsi="Times"/>
                      <w:bCs/>
                      <w:iCs/>
                      <w:lang w:eastAsia="zh-CN"/>
                    </w:rPr>
                  </w:pPr>
                  <w:r w:rsidRPr="001F1E38">
                    <w:rPr>
                      <w:rFonts w:ascii="Times" w:eastAsia="宋体" w:hAnsi="Times"/>
                      <w:bCs/>
                      <w:iCs/>
                      <w:lang w:eastAsia="zh-CN"/>
                    </w:rPr>
                    <w:t>[10] ppm</w:t>
                  </w:r>
                </w:p>
              </w:tc>
            </w:tr>
            <w:tr w:rsidR="00AD0F1C" w:rsidRPr="001F1E38" w14:paraId="56A581B9" w14:textId="77777777" w:rsidTr="00126C80">
              <w:tc>
                <w:tcPr>
                  <w:tcW w:w="3681" w:type="dxa"/>
                </w:tcPr>
                <w:p w14:paraId="7579893A" w14:textId="77777777" w:rsidR="00AD0F1C" w:rsidRPr="001F1E38" w:rsidRDefault="00AD0F1C" w:rsidP="00126C80">
                  <w:pPr>
                    <w:spacing w:after="0"/>
                    <w:jc w:val="both"/>
                    <w:rPr>
                      <w:rFonts w:ascii="Times" w:eastAsia="宋体" w:hAnsi="Times"/>
                      <w:bCs/>
                      <w:iCs/>
                      <w:lang w:eastAsia="zh-CN"/>
                    </w:rPr>
                  </w:pPr>
                  <w:r w:rsidRPr="001F1E38">
                    <w:rPr>
                      <w:rFonts w:ascii="Times" w:eastAsia="宋体" w:hAnsi="Times"/>
                      <w:bCs/>
                      <w:iCs/>
                      <w:lang w:eastAsia="zh-CN"/>
                    </w:rPr>
                    <w:t>Initial CFO</w:t>
                  </w:r>
                </w:p>
              </w:tc>
              <w:tc>
                <w:tcPr>
                  <w:tcW w:w="3260" w:type="dxa"/>
                </w:tcPr>
                <w:p w14:paraId="52927659" w14:textId="77777777" w:rsidR="00AD0F1C" w:rsidRPr="001F1E38" w:rsidRDefault="00AD0F1C" w:rsidP="00126C80">
                  <w:pPr>
                    <w:spacing w:after="0"/>
                    <w:rPr>
                      <w:rFonts w:ascii="Times" w:eastAsia="宋体" w:hAnsi="Times"/>
                      <w:bCs/>
                      <w:iCs/>
                      <w:lang w:eastAsia="zh-CN"/>
                    </w:rPr>
                  </w:pPr>
                  <w:r w:rsidRPr="001F1E38">
                    <w:rPr>
                      <w:rFonts w:ascii="Times" w:eastAsia="宋体" w:hAnsi="Times"/>
                      <w:bCs/>
                      <w:iCs/>
                      <w:lang w:eastAsia="zh-CN"/>
                    </w:rPr>
                    <w:t>Randomly select a value from the range of</w:t>
                  </w:r>
                  <w:r w:rsidRPr="001F1E38" w:rsidDel="00B670AE">
                    <w:rPr>
                      <w:rFonts w:ascii="Times" w:eastAsia="宋体" w:hAnsi="Times"/>
                      <w:bCs/>
                      <w:iCs/>
                      <w:lang w:eastAsia="zh-CN"/>
                    </w:rPr>
                    <w:t xml:space="preserve"> </w:t>
                  </w:r>
                  <w:r w:rsidRPr="001F1E38">
                    <w:rPr>
                      <w:rFonts w:ascii="Times" w:eastAsia="宋体" w:hAnsi="Times"/>
                      <w:bCs/>
                      <w:iCs/>
                      <w:lang w:eastAsia="zh-CN"/>
                    </w:rPr>
                    <w:t>10^3~10^4 ppm</w:t>
                  </w:r>
                </w:p>
              </w:tc>
              <w:tc>
                <w:tcPr>
                  <w:tcW w:w="2690" w:type="dxa"/>
                </w:tcPr>
                <w:p w14:paraId="57D30CF9" w14:textId="77777777" w:rsidR="00AD0F1C" w:rsidRPr="001F1E38" w:rsidRDefault="00AD0F1C" w:rsidP="00126C80">
                  <w:pPr>
                    <w:spacing w:after="0"/>
                    <w:jc w:val="both"/>
                    <w:rPr>
                      <w:rFonts w:ascii="Times" w:eastAsia="宋体" w:hAnsi="Times"/>
                      <w:bCs/>
                      <w:iCs/>
                      <w:lang w:eastAsia="zh-CN"/>
                    </w:rPr>
                  </w:pPr>
                  <w:r w:rsidRPr="001F1E38">
                    <w:rPr>
                      <w:rFonts w:ascii="Times" w:eastAsia="宋体" w:hAnsi="Times"/>
                      <w:bCs/>
                      <w:iCs/>
                      <w:lang w:eastAsia="zh-CN"/>
                    </w:rPr>
                    <w:t>[50] ppm</w:t>
                  </w:r>
                </w:p>
              </w:tc>
            </w:tr>
            <w:tr w:rsidR="00AD0F1C" w:rsidRPr="001F1E38" w14:paraId="71AC354F" w14:textId="77777777" w:rsidTr="00126C80">
              <w:tc>
                <w:tcPr>
                  <w:tcW w:w="3681" w:type="dxa"/>
                </w:tcPr>
                <w:p w14:paraId="266E8B2C" w14:textId="77777777" w:rsidR="00AD0F1C" w:rsidRPr="001F1E38" w:rsidRDefault="00AD0F1C" w:rsidP="00126C80">
                  <w:pPr>
                    <w:spacing w:after="0"/>
                    <w:jc w:val="both"/>
                    <w:rPr>
                      <w:rFonts w:ascii="Times" w:eastAsia="宋体" w:hAnsi="Times"/>
                      <w:bCs/>
                      <w:iCs/>
                      <w:lang w:eastAsia="zh-CN"/>
                    </w:rPr>
                  </w:pPr>
                  <w:r w:rsidRPr="001F1E38">
                    <w:rPr>
                      <w:rFonts w:ascii="Times" w:eastAsia="宋体" w:hAnsi="Times"/>
                      <w:bCs/>
                      <w:iCs/>
                      <w:lang w:eastAsia="zh-CN"/>
                    </w:rPr>
                    <w:t>CFO after clock sync/calibration</w:t>
                  </w:r>
                </w:p>
              </w:tc>
              <w:tc>
                <w:tcPr>
                  <w:tcW w:w="3260" w:type="dxa"/>
                </w:tcPr>
                <w:p w14:paraId="79DDDF36" w14:textId="77777777" w:rsidR="00AD0F1C" w:rsidRPr="001F1E38" w:rsidRDefault="00AD0F1C" w:rsidP="00126C80">
                  <w:pPr>
                    <w:spacing w:after="0"/>
                    <w:jc w:val="both"/>
                    <w:rPr>
                      <w:rFonts w:ascii="Times" w:eastAsia="宋体" w:hAnsi="Times"/>
                      <w:bCs/>
                      <w:iCs/>
                      <w:lang w:eastAsia="zh-CN"/>
                    </w:rPr>
                  </w:pPr>
                  <w:r w:rsidRPr="001F1E38">
                    <w:rPr>
                      <w:rFonts w:ascii="Times" w:eastAsia="宋体" w:hAnsi="Times"/>
                      <w:bCs/>
                      <w:iCs/>
                      <w:lang w:eastAsia="zh-CN"/>
                    </w:rPr>
                    <w:t>100 (M), 200 (O), 50 (O) ppm</w:t>
                  </w:r>
                </w:p>
              </w:tc>
              <w:tc>
                <w:tcPr>
                  <w:tcW w:w="2690" w:type="dxa"/>
                </w:tcPr>
                <w:p w14:paraId="4FC91EB7" w14:textId="77777777" w:rsidR="00AD0F1C" w:rsidRPr="001F1E38" w:rsidRDefault="00AD0F1C" w:rsidP="00126C80">
                  <w:pPr>
                    <w:spacing w:after="0"/>
                    <w:jc w:val="both"/>
                    <w:rPr>
                      <w:rFonts w:ascii="Times" w:eastAsia="宋体" w:hAnsi="Times"/>
                      <w:bCs/>
                      <w:iCs/>
                      <w:lang w:eastAsia="zh-CN"/>
                    </w:rPr>
                  </w:pPr>
                  <w:r w:rsidRPr="001F1E38">
                    <w:rPr>
                      <w:rFonts w:ascii="Times" w:eastAsia="宋体" w:hAnsi="Times"/>
                      <w:bCs/>
                      <w:iCs/>
                      <w:lang w:eastAsia="zh-CN"/>
                    </w:rPr>
                    <w:t>[10] ppm</w:t>
                  </w:r>
                </w:p>
              </w:tc>
            </w:tr>
          </w:tbl>
          <w:p w14:paraId="768607F0" w14:textId="77777777" w:rsidR="00AD0F1C" w:rsidRDefault="00AD0F1C" w:rsidP="00126C80">
            <w:pPr>
              <w:rPr>
                <w:rFonts w:eastAsiaTheme="minorEastAsia"/>
                <w:lang w:eastAsia="zh-CN"/>
              </w:rPr>
            </w:pPr>
          </w:p>
        </w:tc>
      </w:tr>
    </w:tbl>
    <w:p w14:paraId="7C85C19B" w14:textId="77777777" w:rsidR="00AD0F1C" w:rsidRDefault="00AD0F1C" w:rsidP="00AD0F1C">
      <w:pPr>
        <w:rPr>
          <w:rFonts w:eastAsiaTheme="minorEastAsia"/>
          <w:lang w:eastAsia="zh-CN"/>
        </w:rPr>
      </w:pPr>
    </w:p>
    <w:p w14:paraId="32614FCB" w14:textId="77777777" w:rsidR="00AD0F1C" w:rsidRDefault="00AD0F1C" w:rsidP="003926A5">
      <w:pPr>
        <w:jc w:val="both"/>
        <w:rPr>
          <w:rFonts w:eastAsiaTheme="minorEastAsia"/>
          <w:lang w:eastAsia="zh-CN"/>
        </w:rPr>
      </w:pPr>
      <w:r w:rsidRPr="00123A19">
        <w:rPr>
          <w:rFonts w:eastAsiaTheme="minorEastAsia"/>
          <w:lang w:eastAsia="zh-CN"/>
        </w:rPr>
        <w:t>Assuming the R2D carrier frequency is 900MHz</w:t>
      </w:r>
      <w:r>
        <w:rPr>
          <w:rFonts w:eastAsiaTheme="minorEastAsia" w:hint="eastAsia"/>
          <w:lang w:eastAsia="zh-CN"/>
        </w:rPr>
        <w:t>, according to the above agreement, the values of CFO for Device 2b and Device C are listed as follows,</w:t>
      </w:r>
    </w:p>
    <w:tbl>
      <w:tblPr>
        <w:tblStyle w:val="aff7"/>
        <w:tblW w:w="0" w:type="auto"/>
        <w:tblLook w:val="04A0" w:firstRow="1" w:lastRow="0" w:firstColumn="1" w:lastColumn="0" w:noHBand="0" w:noVBand="1"/>
      </w:tblPr>
      <w:tblGrid>
        <w:gridCol w:w="3285"/>
        <w:gridCol w:w="3285"/>
        <w:gridCol w:w="3285"/>
      </w:tblGrid>
      <w:tr w:rsidR="00AD0F1C" w14:paraId="3B2BCEA4" w14:textId="77777777" w:rsidTr="00126C80">
        <w:tc>
          <w:tcPr>
            <w:tcW w:w="3285" w:type="dxa"/>
            <w:shd w:val="clear" w:color="auto" w:fill="C6D9F1" w:themeFill="text2" w:themeFillTint="33"/>
          </w:tcPr>
          <w:p w14:paraId="5A3EFB95" w14:textId="77777777" w:rsidR="00AD0F1C" w:rsidRDefault="00AD0F1C" w:rsidP="00126C80">
            <w:pPr>
              <w:pStyle w:val="ab"/>
              <w:spacing w:after="0"/>
              <w:jc w:val="both"/>
              <w:rPr>
                <w:rFonts w:eastAsiaTheme="minorEastAsia"/>
                <w:b w:val="0"/>
                <w:lang w:val="en-US" w:eastAsia="zh-CN"/>
              </w:rPr>
            </w:pPr>
          </w:p>
        </w:tc>
        <w:tc>
          <w:tcPr>
            <w:tcW w:w="3285" w:type="dxa"/>
            <w:shd w:val="clear" w:color="auto" w:fill="C6D9F1" w:themeFill="text2" w:themeFillTint="33"/>
          </w:tcPr>
          <w:p w14:paraId="3D465EFE" w14:textId="77777777" w:rsidR="00AD0F1C" w:rsidRDefault="00AD0F1C" w:rsidP="00126C80">
            <w:pPr>
              <w:pStyle w:val="ab"/>
              <w:spacing w:after="0"/>
              <w:jc w:val="both"/>
              <w:rPr>
                <w:rFonts w:eastAsiaTheme="minorEastAsia"/>
                <w:b w:val="0"/>
                <w:lang w:val="en-US" w:eastAsia="zh-CN"/>
              </w:rPr>
            </w:pPr>
            <w:r>
              <w:rPr>
                <w:rFonts w:ascii="Times" w:eastAsia="宋体" w:hAnsi="Times"/>
                <w:b w:val="0"/>
                <w:iCs/>
                <w:lang w:eastAsia="zh-CN"/>
              </w:rPr>
              <w:t>CFO</w:t>
            </w:r>
            <w:r>
              <w:rPr>
                <w:rFonts w:ascii="Times" w:eastAsia="宋体" w:hAnsi="Times" w:hint="eastAsia"/>
                <w:b w:val="0"/>
                <w:iCs/>
                <w:lang w:eastAsia="zh-CN"/>
              </w:rPr>
              <w:t xml:space="preserve"> for </w:t>
            </w:r>
            <w:r w:rsidRPr="001F1E38">
              <w:rPr>
                <w:rFonts w:ascii="Times" w:eastAsia="宋体" w:hAnsi="Times"/>
                <w:b w:val="0"/>
                <w:iCs/>
                <w:lang w:eastAsia="zh-CN"/>
              </w:rPr>
              <w:t>Device 2b</w:t>
            </w:r>
          </w:p>
        </w:tc>
        <w:tc>
          <w:tcPr>
            <w:tcW w:w="3285" w:type="dxa"/>
            <w:shd w:val="clear" w:color="auto" w:fill="C6D9F1" w:themeFill="text2" w:themeFillTint="33"/>
          </w:tcPr>
          <w:p w14:paraId="4FB70446" w14:textId="77777777" w:rsidR="00AD0F1C" w:rsidRDefault="00AD0F1C" w:rsidP="00126C80">
            <w:pPr>
              <w:pStyle w:val="ab"/>
              <w:spacing w:after="0"/>
              <w:jc w:val="both"/>
              <w:rPr>
                <w:rFonts w:eastAsiaTheme="minorEastAsia"/>
                <w:b w:val="0"/>
                <w:lang w:val="en-US" w:eastAsia="zh-CN"/>
              </w:rPr>
            </w:pPr>
            <w:r>
              <w:rPr>
                <w:rFonts w:ascii="Times" w:eastAsia="宋体" w:hAnsi="Times" w:hint="eastAsia"/>
                <w:b w:val="0"/>
                <w:iCs/>
                <w:lang w:eastAsia="zh-CN"/>
              </w:rPr>
              <w:t xml:space="preserve">CFO for </w:t>
            </w:r>
            <w:r w:rsidRPr="001F1E38">
              <w:rPr>
                <w:rFonts w:ascii="Times" w:eastAsia="宋体" w:hAnsi="Times"/>
                <w:b w:val="0"/>
                <w:iCs/>
                <w:lang w:eastAsia="zh-CN"/>
              </w:rPr>
              <w:t>Device C</w:t>
            </w:r>
          </w:p>
        </w:tc>
      </w:tr>
      <w:tr w:rsidR="00AD0F1C" w14:paraId="3B43E0A3" w14:textId="77777777" w:rsidTr="00126C80">
        <w:tc>
          <w:tcPr>
            <w:tcW w:w="3285" w:type="dxa"/>
          </w:tcPr>
          <w:p w14:paraId="1AA341EC" w14:textId="77777777" w:rsidR="00AD0F1C" w:rsidRPr="00347684" w:rsidRDefault="00AD0F1C" w:rsidP="00126C80">
            <w:pPr>
              <w:pStyle w:val="ab"/>
              <w:spacing w:after="0"/>
              <w:jc w:val="both"/>
              <w:rPr>
                <w:rFonts w:eastAsiaTheme="minorEastAsia"/>
                <w:b w:val="0"/>
                <w:lang w:val="en-US" w:eastAsia="zh-CN"/>
              </w:rPr>
            </w:pPr>
            <w:r w:rsidRPr="006D085E">
              <w:rPr>
                <w:rFonts w:ascii="Times" w:eastAsia="宋体" w:hAnsi="Times"/>
                <w:b w:val="0"/>
                <w:bCs w:val="0"/>
                <w:iCs/>
                <w:lang w:eastAsia="zh-CN"/>
              </w:rPr>
              <w:t>Initial CFO</w:t>
            </w:r>
          </w:p>
        </w:tc>
        <w:tc>
          <w:tcPr>
            <w:tcW w:w="3285" w:type="dxa"/>
          </w:tcPr>
          <w:p w14:paraId="0424B422" w14:textId="77777777" w:rsidR="00AD0F1C" w:rsidRPr="00347684" w:rsidRDefault="00AD0F1C" w:rsidP="00126C80">
            <w:pPr>
              <w:pStyle w:val="ab"/>
              <w:spacing w:after="0"/>
              <w:jc w:val="both"/>
              <w:rPr>
                <w:rFonts w:eastAsiaTheme="minorEastAsia"/>
                <w:b w:val="0"/>
                <w:lang w:val="en-US" w:eastAsia="zh-CN"/>
              </w:rPr>
            </w:pPr>
            <w:r w:rsidRPr="006D085E">
              <w:rPr>
                <w:rFonts w:ascii="Times" w:eastAsia="宋体" w:hAnsi="Times"/>
                <w:b w:val="0"/>
                <w:bCs w:val="0"/>
                <w:iCs/>
                <w:lang w:eastAsia="zh-CN"/>
              </w:rPr>
              <w:t>10^3~10^4 ppm</w:t>
            </w:r>
            <w:r>
              <w:rPr>
                <w:rFonts w:ascii="Times" w:eastAsia="宋体" w:hAnsi="Times" w:hint="eastAsia"/>
                <w:b w:val="0"/>
                <w:bCs w:val="0"/>
                <w:iCs/>
                <w:lang w:eastAsia="zh-CN"/>
              </w:rPr>
              <w:t>: 900KHz</w:t>
            </w:r>
            <w:r w:rsidRPr="003D1E9D">
              <w:rPr>
                <w:rFonts w:ascii="Times" w:eastAsia="宋体" w:hAnsi="Times"/>
                <w:b w:val="0"/>
                <w:bCs w:val="0"/>
                <w:iCs/>
                <w:lang w:eastAsia="zh-CN"/>
              </w:rPr>
              <w:t>~</w:t>
            </w:r>
            <w:r>
              <w:rPr>
                <w:rFonts w:ascii="Times" w:eastAsia="宋体" w:hAnsi="Times" w:hint="eastAsia"/>
                <w:b w:val="0"/>
                <w:bCs w:val="0"/>
                <w:iCs/>
                <w:lang w:eastAsia="zh-CN"/>
              </w:rPr>
              <w:t>9MHz</w:t>
            </w:r>
          </w:p>
        </w:tc>
        <w:tc>
          <w:tcPr>
            <w:tcW w:w="3285" w:type="dxa"/>
          </w:tcPr>
          <w:p w14:paraId="0F1F3513" w14:textId="77777777" w:rsidR="00AD0F1C" w:rsidRPr="00347684" w:rsidRDefault="00AD0F1C" w:rsidP="00126C80">
            <w:pPr>
              <w:pStyle w:val="ab"/>
              <w:spacing w:after="0"/>
              <w:jc w:val="both"/>
              <w:rPr>
                <w:rFonts w:eastAsiaTheme="minorEastAsia"/>
                <w:b w:val="0"/>
                <w:lang w:val="en-US" w:eastAsia="zh-CN"/>
              </w:rPr>
            </w:pPr>
            <w:r w:rsidRPr="006D085E">
              <w:rPr>
                <w:rFonts w:ascii="Times" w:eastAsia="宋体" w:hAnsi="Times"/>
                <w:b w:val="0"/>
                <w:bCs w:val="0"/>
                <w:iCs/>
                <w:lang w:eastAsia="zh-CN"/>
              </w:rPr>
              <w:t>[50] ppm</w:t>
            </w:r>
            <w:r>
              <w:rPr>
                <w:rFonts w:ascii="Times" w:eastAsia="宋体" w:hAnsi="Times" w:hint="eastAsia"/>
                <w:b w:val="0"/>
                <w:bCs w:val="0"/>
                <w:iCs/>
                <w:lang w:eastAsia="zh-CN"/>
              </w:rPr>
              <w:t>: 45KHz</w:t>
            </w:r>
          </w:p>
        </w:tc>
      </w:tr>
      <w:tr w:rsidR="00AD0F1C" w14:paraId="666937B8" w14:textId="77777777" w:rsidTr="00126C80">
        <w:tc>
          <w:tcPr>
            <w:tcW w:w="3285" w:type="dxa"/>
          </w:tcPr>
          <w:p w14:paraId="360D92AD" w14:textId="77777777" w:rsidR="00AD0F1C" w:rsidRPr="00347684" w:rsidRDefault="00AD0F1C" w:rsidP="00126C80">
            <w:pPr>
              <w:pStyle w:val="ab"/>
              <w:spacing w:after="0"/>
              <w:jc w:val="both"/>
              <w:rPr>
                <w:rFonts w:eastAsiaTheme="minorEastAsia"/>
                <w:b w:val="0"/>
                <w:lang w:val="en-US" w:eastAsia="zh-CN"/>
              </w:rPr>
            </w:pPr>
            <w:r w:rsidRPr="006D085E">
              <w:rPr>
                <w:rFonts w:ascii="Times" w:eastAsia="宋体" w:hAnsi="Times"/>
                <w:b w:val="0"/>
                <w:bCs w:val="0"/>
                <w:iCs/>
                <w:lang w:eastAsia="zh-CN"/>
              </w:rPr>
              <w:t>CFO after clock sync/calibration</w:t>
            </w:r>
          </w:p>
        </w:tc>
        <w:tc>
          <w:tcPr>
            <w:tcW w:w="3285" w:type="dxa"/>
          </w:tcPr>
          <w:p w14:paraId="41C0B8EF" w14:textId="77777777" w:rsidR="00AD0F1C" w:rsidRPr="00347684" w:rsidRDefault="00AD0F1C" w:rsidP="00126C80">
            <w:pPr>
              <w:pStyle w:val="ab"/>
              <w:spacing w:after="0"/>
              <w:jc w:val="both"/>
              <w:rPr>
                <w:rFonts w:eastAsiaTheme="minorEastAsia"/>
                <w:b w:val="0"/>
                <w:lang w:val="en-US" w:eastAsia="zh-CN"/>
              </w:rPr>
            </w:pPr>
            <w:r w:rsidRPr="006D085E">
              <w:rPr>
                <w:rFonts w:ascii="Times" w:eastAsia="宋体" w:hAnsi="Times"/>
                <w:b w:val="0"/>
                <w:bCs w:val="0"/>
                <w:iCs/>
                <w:lang w:eastAsia="zh-CN"/>
              </w:rPr>
              <w:t>100 (M)</w:t>
            </w:r>
            <w:r>
              <w:rPr>
                <w:rFonts w:ascii="Times" w:eastAsia="宋体" w:hAnsi="Times" w:hint="eastAsia"/>
                <w:b w:val="0"/>
                <w:bCs w:val="0"/>
                <w:iCs/>
                <w:lang w:eastAsia="zh-CN"/>
              </w:rPr>
              <w:t>: 90KHz</w:t>
            </w:r>
          </w:p>
        </w:tc>
        <w:tc>
          <w:tcPr>
            <w:tcW w:w="3285" w:type="dxa"/>
          </w:tcPr>
          <w:p w14:paraId="19838A9C" w14:textId="77777777" w:rsidR="00AD0F1C" w:rsidRPr="00347684" w:rsidRDefault="00AD0F1C" w:rsidP="00126C80">
            <w:pPr>
              <w:pStyle w:val="ab"/>
              <w:spacing w:after="0"/>
              <w:jc w:val="both"/>
              <w:rPr>
                <w:rFonts w:eastAsiaTheme="minorEastAsia"/>
                <w:b w:val="0"/>
                <w:lang w:val="en-US" w:eastAsia="zh-CN"/>
              </w:rPr>
            </w:pPr>
            <w:r w:rsidRPr="006D085E">
              <w:rPr>
                <w:rFonts w:ascii="Times" w:eastAsia="宋体" w:hAnsi="Times"/>
                <w:b w:val="0"/>
                <w:bCs w:val="0"/>
                <w:iCs/>
                <w:lang w:eastAsia="zh-CN"/>
              </w:rPr>
              <w:t>[10] ppm</w:t>
            </w:r>
            <w:r>
              <w:rPr>
                <w:rFonts w:ascii="Times" w:eastAsia="宋体" w:hAnsi="Times" w:hint="eastAsia"/>
                <w:b w:val="0"/>
                <w:bCs w:val="0"/>
                <w:iCs/>
                <w:lang w:eastAsia="zh-CN"/>
              </w:rPr>
              <w:t>: 9KHz</w:t>
            </w:r>
          </w:p>
        </w:tc>
      </w:tr>
    </w:tbl>
    <w:p w14:paraId="6D8B7EC2" w14:textId="77777777" w:rsidR="00AD0F1C" w:rsidRDefault="00AD0F1C" w:rsidP="00AD0F1C">
      <w:pPr>
        <w:pStyle w:val="ab"/>
        <w:spacing w:after="0"/>
        <w:jc w:val="both"/>
        <w:rPr>
          <w:rFonts w:eastAsiaTheme="minorEastAsia"/>
          <w:b w:val="0"/>
          <w:lang w:val="en-US" w:eastAsia="zh-CN"/>
        </w:rPr>
      </w:pPr>
    </w:p>
    <w:p w14:paraId="1B8ACE6B" w14:textId="70B740C3" w:rsidR="00AD0F1C" w:rsidRDefault="00AD0F1C" w:rsidP="003926A5">
      <w:pPr>
        <w:pStyle w:val="ab"/>
        <w:spacing w:afterLines="50" w:after="120"/>
        <w:jc w:val="both"/>
        <w:rPr>
          <w:rFonts w:eastAsiaTheme="minorEastAsia"/>
          <w:b w:val="0"/>
          <w:lang w:eastAsia="zh-CN"/>
        </w:rPr>
      </w:pPr>
      <w:r w:rsidRPr="006D085E">
        <w:rPr>
          <w:rFonts w:eastAsiaTheme="minorEastAsia"/>
          <w:b w:val="0"/>
          <w:lang w:val="en-US" w:eastAsia="zh-CN"/>
        </w:rPr>
        <w:t xml:space="preserve">The carrier frequency offset would require the </w:t>
      </w:r>
      <w:r>
        <w:rPr>
          <w:rFonts w:eastAsiaTheme="minorEastAsia"/>
          <w:b w:val="0"/>
          <w:lang w:val="en-US" w:eastAsia="zh-CN"/>
        </w:rPr>
        <w:t xml:space="preserve">complicated frequency offset estimation algorithm or </w:t>
      </w:r>
      <w:r w:rsidRPr="006D085E">
        <w:rPr>
          <w:rFonts w:eastAsiaTheme="minorEastAsia"/>
          <w:b w:val="0"/>
          <w:lang w:val="en-US" w:eastAsia="zh-CN"/>
        </w:rPr>
        <w:t xml:space="preserve">hypothesis testing from A-IoT devices to determine the exact value of </w:t>
      </w:r>
      <w:r>
        <w:rPr>
          <w:rFonts w:eastAsiaTheme="minorEastAsia"/>
          <w:b w:val="0"/>
          <w:lang w:val="en-US" w:eastAsia="zh-CN"/>
        </w:rPr>
        <w:t xml:space="preserve">frequency offset for the </w:t>
      </w:r>
      <w:r w:rsidR="008F08AA">
        <w:rPr>
          <w:rFonts w:eastAsiaTheme="minorEastAsia"/>
          <w:b w:val="0"/>
          <w:lang w:val="en-US" w:eastAsia="zh-CN"/>
        </w:rPr>
        <w:t>compensation</w:t>
      </w:r>
      <w:r w:rsidRPr="006D085E">
        <w:rPr>
          <w:rFonts w:eastAsiaTheme="minorEastAsia"/>
          <w:b w:val="0"/>
          <w:lang w:val="en-US" w:eastAsia="zh-CN"/>
        </w:rPr>
        <w:t xml:space="preserve">. </w:t>
      </w:r>
      <w:r w:rsidRPr="00BC5D29">
        <w:rPr>
          <w:rFonts w:eastAsiaTheme="minorEastAsia"/>
          <w:b w:val="0"/>
          <w:lang w:val="en-US" w:eastAsia="zh-CN"/>
        </w:rPr>
        <w:t xml:space="preserve">For A-IoT </w:t>
      </w:r>
      <w:r>
        <w:rPr>
          <w:rFonts w:eastAsiaTheme="minorEastAsia" w:hint="eastAsia"/>
          <w:b w:val="0"/>
          <w:lang w:val="en-US" w:eastAsia="zh-CN"/>
        </w:rPr>
        <w:t>D</w:t>
      </w:r>
      <w:r w:rsidRPr="00BC5D29">
        <w:rPr>
          <w:rFonts w:eastAsiaTheme="minorEastAsia"/>
          <w:b w:val="0"/>
          <w:lang w:val="en-US" w:eastAsia="zh-CN"/>
        </w:rPr>
        <w:t xml:space="preserve">evice </w:t>
      </w:r>
      <w:r>
        <w:rPr>
          <w:rFonts w:eastAsiaTheme="minorEastAsia" w:hint="eastAsia"/>
          <w:b w:val="0"/>
          <w:lang w:val="en-US" w:eastAsia="zh-CN"/>
        </w:rPr>
        <w:t>2b and Device C</w:t>
      </w:r>
      <w:r w:rsidRPr="00BC5D29">
        <w:rPr>
          <w:rFonts w:eastAsiaTheme="minorEastAsia"/>
          <w:b w:val="0"/>
          <w:lang w:val="en-US" w:eastAsia="zh-CN"/>
        </w:rPr>
        <w:t xml:space="preserve">, </w:t>
      </w:r>
      <w:r>
        <w:rPr>
          <w:rFonts w:eastAsiaTheme="minorEastAsia" w:hint="eastAsia"/>
          <w:b w:val="0"/>
          <w:lang w:val="en-US" w:eastAsia="zh-CN"/>
        </w:rPr>
        <w:t>they</w:t>
      </w:r>
      <w:r w:rsidRPr="00BC5D29">
        <w:rPr>
          <w:rFonts w:eastAsiaTheme="minorEastAsia"/>
          <w:b w:val="0"/>
          <w:lang w:val="en-US" w:eastAsia="zh-CN"/>
        </w:rPr>
        <w:t xml:space="preserve"> don</w:t>
      </w:r>
      <w:r>
        <w:rPr>
          <w:rFonts w:eastAsiaTheme="minorEastAsia"/>
          <w:b w:val="0"/>
          <w:lang w:val="en-US" w:eastAsia="zh-CN"/>
        </w:rPr>
        <w:t>’</w:t>
      </w:r>
      <w:r w:rsidRPr="006D085E">
        <w:rPr>
          <w:rFonts w:eastAsiaTheme="minorEastAsia"/>
          <w:b w:val="0"/>
          <w:lang w:val="en-US" w:eastAsia="zh-CN"/>
        </w:rPr>
        <w:t>t have sufficient energy to process the</w:t>
      </w:r>
      <w:r>
        <w:rPr>
          <w:rFonts w:eastAsiaTheme="minorEastAsia"/>
          <w:b w:val="0"/>
          <w:lang w:val="en-US" w:eastAsia="zh-CN"/>
        </w:rPr>
        <w:t xml:space="preserve"> complicated algorithm or</w:t>
      </w:r>
      <w:r w:rsidRPr="006D085E">
        <w:rPr>
          <w:rFonts w:eastAsiaTheme="minorEastAsia"/>
          <w:b w:val="0"/>
          <w:lang w:val="en-US" w:eastAsia="zh-CN"/>
        </w:rPr>
        <w:t xml:space="preserve"> hypothesis testing</w:t>
      </w:r>
      <w:r>
        <w:rPr>
          <w:rFonts w:eastAsiaTheme="minorEastAsia"/>
          <w:b w:val="0"/>
          <w:lang w:val="en-US" w:eastAsia="zh-CN"/>
        </w:rPr>
        <w:t xml:space="preserve"> of the frequency offset estimation</w:t>
      </w:r>
      <w:r w:rsidRPr="006D085E">
        <w:rPr>
          <w:rFonts w:eastAsiaTheme="minorEastAsia"/>
          <w:b w:val="0"/>
          <w:lang w:val="en-US" w:eastAsia="zh-CN"/>
        </w:rPr>
        <w:t xml:space="preserve"> in the RF </w:t>
      </w:r>
      <w:r>
        <w:rPr>
          <w:rFonts w:eastAsiaTheme="minorEastAsia" w:hint="eastAsia"/>
          <w:b w:val="0"/>
          <w:lang w:val="en-US" w:eastAsia="zh-CN"/>
        </w:rPr>
        <w:t>domain</w:t>
      </w:r>
      <w:r w:rsidRPr="006D085E">
        <w:rPr>
          <w:rFonts w:eastAsiaTheme="minorEastAsia"/>
          <w:b w:val="0"/>
          <w:lang w:val="en-US" w:eastAsia="zh-CN"/>
        </w:rPr>
        <w:t xml:space="preserve">. </w:t>
      </w:r>
      <w:r>
        <w:rPr>
          <w:rFonts w:eastAsiaTheme="minorEastAsia"/>
          <w:b w:val="0"/>
          <w:lang w:val="en-US" w:eastAsia="zh-CN"/>
        </w:rPr>
        <w:t>A simple CFO pre-compensation method could be used to reduce the frequency offset without complicated complicate frequency offset estimation algorithm or hypothesis testing</w:t>
      </w:r>
      <w:r>
        <w:rPr>
          <w:rFonts w:eastAsiaTheme="minorEastAsia" w:hint="eastAsia"/>
          <w:b w:val="0"/>
          <w:lang w:val="en-US" w:eastAsia="zh-CN"/>
        </w:rPr>
        <w:t>.</w:t>
      </w:r>
    </w:p>
    <w:p w14:paraId="371D8E9A" w14:textId="77777777" w:rsidR="00AD0F1C" w:rsidRPr="005D0D5E" w:rsidRDefault="00AD0F1C" w:rsidP="003926A5">
      <w:pPr>
        <w:pStyle w:val="ab"/>
        <w:spacing w:afterLines="50" w:after="120"/>
        <w:jc w:val="both"/>
        <w:rPr>
          <w:rFonts w:eastAsiaTheme="minorEastAsia"/>
          <w:b w:val="0"/>
          <w:lang w:eastAsia="zh-CN"/>
        </w:rPr>
      </w:pPr>
      <w:r>
        <w:rPr>
          <w:rFonts w:eastAsiaTheme="minorEastAsia" w:hint="eastAsia"/>
          <w:b w:val="0"/>
          <w:lang w:eastAsia="zh-CN"/>
        </w:rPr>
        <w:t>Assuming the R2D carrier frequency is 900MHz, an</w:t>
      </w:r>
      <w:r w:rsidRPr="005D0D5E">
        <w:rPr>
          <w:rFonts w:eastAsiaTheme="minorEastAsia"/>
          <w:b w:val="0"/>
          <w:lang w:eastAsia="zh-CN"/>
        </w:rPr>
        <w:t xml:space="preserve"> example</w:t>
      </w:r>
      <w:r>
        <w:rPr>
          <w:rFonts w:eastAsiaTheme="minorEastAsia" w:hint="eastAsia"/>
          <w:b w:val="0"/>
          <w:lang w:eastAsia="zh-CN"/>
        </w:rPr>
        <w:t xml:space="preserve"> of </w:t>
      </w:r>
      <w:r w:rsidRPr="003D1E9D">
        <w:rPr>
          <w:rFonts w:eastAsiaTheme="minorEastAsia"/>
          <w:b w:val="0"/>
          <w:lang w:val="en-US" w:eastAsia="zh-CN"/>
        </w:rPr>
        <w:t xml:space="preserve">the </w:t>
      </w:r>
      <w:r>
        <w:rPr>
          <w:rFonts w:eastAsiaTheme="minorEastAsia"/>
          <w:b w:val="0"/>
          <w:lang w:val="en-US" w:eastAsia="zh-CN"/>
        </w:rPr>
        <w:t>CFO pre-compensation method</w:t>
      </w:r>
      <w:r>
        <w:rPr>
          <w:rFonts w:eastAsiaTheme="minorEastAsia" w:hint="eastAsia"/>
          <w:b w:val="0"/>
          <w:lang w:eastAsia="zh-CN"/>
        </w:rPr>
        <w:t xml:space="preserve"> is given as follows,</w:t>
      </w:r>
    </w:p>
    <w:p w14:paraId="03F47879" w14:textId="77777777" w:rsidR="00AD0F1C" w:rsidRDefault="00AD0F1C" w:rsidP="003926A5">
      <w:pPr>
        <w:pStyle w:val="ab"/>
        <w:numPr>
          <w:ilvl w:val="0"/>
          <w:numId w:val="56"/>
        </w:numPr>
        <w:spacing w:afterLines="50" w:after="120"/>
        <w:contextualSpacing/>
        <w:jc w:val="both"/>
        <w:rPr>
          <w:rFonts w:eastAsiaTheme="minorEastAsia"/>
          <w:b w:val="0"/>
          <w:lang w:eastAsia="zh-CN"/>
        </w:rPr>
      </w:pPr>
      <w:r>
        <w:rPr>
          <w:rFonts w:eastAsiaTheme="minorEastAsia" w:hint="eastAsia"/>
          <w:b w:val="0"/>
          <w:lang w:eastAsia="zh-CN"/>
        </w:rPr>
        <w:t xml:space="preserve">Step 1: </w:t>
      </w:r>
      <w:r>
        <w:rPr>
          <w:rFonts w:eastAsiaTheme="minorEastAsia"/>
          <w:b w:val="0"/>
          <w:lang w:eastAsia="zh-CN"/>
        </w:rPr>
        <w:t>The received signals with pre-compensated CFO ±</w:t>
      </w:r>
      <w:proofErr w:type="spellStart"/>
      <w:r w:rsidRPr="006D085E">
        <w:rPr>
          <w:rFonts w:eastAsiaTheme="minorEastAsia"/>
          <w:b w:val="0"/>
          <w:i/>
          <w:iCs/>
          <w:lang w:eastAsia="zh-CN"/>
        </w:rPr>
        <w:t>Δ</w:t>
      </w:r>
      <w:r>
        <w:rPr>
          <w:rFonts w:eastAsiaTheme="minorEastAsia"/>
          <w:b w:val="0"/>
          <w:i/>
          <w:iCs/>
          <w:lang w:eastAsia="zh-CN"/>
        </w:rPr>
        <w:t>f</w:t>
      </w:r>
      <w:proofErr w:type="spellEnd"/>
      <w:r>
        <w:rPr>
          <w:rFonts w:eastAsiaTheme="minorEastAsia"/>
          <w:b w:val="0"/>
          <w:i/>
          <w:iCs/>
          <w:lang w:eastAsia="zh-CN"/>
        </w:rPr>
        <w:t xml:space="preserve"> </w:t>
      </w:r>
      <w:r>
        <w:rPr>
          <w:rFonts w:eastAsiaTheme="minorEastAsia"/>
          <w:b w:val="0"/>
          <w:lang w:eastAsia="zh-CN"/>
        </w:rPr>
        <w:t>is added in the received R2D signals to limited the frequency offset within ±</w:t>
      </w:r>
      <w:r>
        <w:rPr>
          <w:rFonts w:eastAsiaTheme="minorEastAsia"/>
          <w:b w:val="0"/>
          <w:i/>
          <w:iCs/>
          <w:lang w:eastAsia="zh-CN"/>
        </w:rPr>
        <w:t xml:space="preserve">1/2 </w:t>
      </w:r>
      <w:proofErr w:type="spellStart"/>
      <w:r>
        <w:rPr>
          <w:rFonts w:eastAsiaTheme="minorEastAsia"/>
          <w:b w:val="0"/>
          <w:i/>
          <w:iCs/>
          <w:lang w:eastAsia="zh-CN"/>
        </w:rPr>
        <w:t>Δf</w:t>
      </w:r>
      <w:proofErr w:type="spellEnd"/>
      <w:r>
        <w:rPr>
          <w:rFonts w:eastAsiaTheme="minorEastAsia" w:hint="eastAsia"/>
          <w:b w:val="0"/>
          <w:i/>
          <w:iCs/>
          <w:lang w:eastAsia="zh-CN"/>
        </w:rPr>
        <w:t>.</w:t>
      </w:r>
    </w:p>
    <w:p w14:paraId="54BE7B38" w14:textId="5743EFF4" w:rsidR="00AD0F1C" w:rsidRDefault="00AD0F1C" w:rsidP="003926A5">
      <w:pPr>
        <w:pStyle w:val="ab"/>
        <w:numPr>
          <w:ilvl w:val="0"/>
          <w:numId w:val="56"/>
        </w:numPr>
        <w:spacing w:afterLines="50" w:after="120"/>
        <w:contextualSpacing/>
        <w:jc w:val="both"/>
        <w:rPr>
          <w:rFonts w:eastAsiaTheme="minorEastAsia"/>
          <w:b w:val="0"/>
          <w:lang w:eastAsia="zh-CN"/>
        </w:rPr>
      </w:pPr>
      <w:r>
        <w:rPr>
          <w:rFonts w:eastAsiaTheme="minorEastAsia"/>
          <w:b w:val="0"/>
          <w:lang w:eastAsia="zh-CN"/>
        </w:rPr>
        <w:t xml:space="preserve">Step 2: The correlation processing of the CFO calibration signal with the received signals, the pre-compensated received signals with additional </w:t>
      </w:r>
      <w:proofErr w:type="spellStart"/>
      <w:r>
        <w:rPr>
          <w:rFonts w:eastAsiaTheme="minorEastAsia"/>
          <w:b w:val="0"/>
          <w:lang w:eastAsia="zh-CN"/>
        </w:rPr>
        <w:t>Δ</w:t>
      </w:r>
      <w:r>
        <w:rPr>
          <w:rFonts w:eastAsiaTheme="minorEastAsia"/>
          <w:b w:val="0"/>
          <w:i/>
          <w:iCs/>
          <w:lang w:eastAsia="zh-CN"/>
        </w:rPr>
        <w:t>f</w:t>
      </w:r>
      <w:proofErr w:type="spellEnd"/>
      <w:r>
        <w:rPr>
          <w:rFonts w:eastAsiaTheme="minorEastAsia"/>
          <w:b w:val="0"/>
          <w:i/>
          <w:iCs/>
          <w:lang w:eastAsia="zh-CN"/>
        </w:rPr>
        <w:t xml:space="preserve">, </w:t>
      </w:r>
      <w:r>
        <w:rPr>
          <w:rFonts w:eastAsiaTheme="minorEastAsia"/>
          <w:b w:val="0"/>
          <w:lang w:eastAsia="zh-CN"/>
        </w:rPr>
        <w:t>and the pre-compensated received signals with additional -</w:t>
      </w:r>
      <w:proofErr w:type="spellStart"/>
      <w:r>
        <w:rPr>
          <w:rFonts w:eastAsiaTheme="minorEastAsia"/>
          <w:b w:val="0"/>
          <w:lang w:eastAsia="zh-CN"/>
        </w:rPr>
        <w:t>Δ</w:t>
      </w:r>
      <w:r>
        <w:rPr>
          <w:rFonts w:eastAsiaTheme="minorEastAsia"/>
          <w:b w:val="0"/>
          <w:i/>
          <w:iCs/>
          <w:lang w:eastAsia="zh-CN"/>
        </w:rPr>
        <w:t>f</w:t>
      </w:r>
      <w:proofErr w:type="spellEnd"/>
      <w:r>
        <w:rPr>
          <w:rFonts w:eastAsiaTheme="minorEastAsia"/>
          <w:b w:val="0"/>
          <w:lang w:eastAsia="zh-CN"/>
        </w:rPr>
        <w:t>.</w:t>
      </w:r>
    </w:p>
    <w:p w14:paraId="2A89F534" w14:textId="68B0D238" w:rsidR="00AD0F1C" w:rsidRPr="005D0D5E" w:rsidRDefault="00AD0F1C" w:rsidP="003926A5">
      <w:pPr>
        <w:pStyle w:val="ab"/>
        <w:numPr>
          <w:ilvl w:val="0"/>
          <w:numId w:val="56"/>
        </w:numPr>
        <w:spacing w:afterLines="50" w:after="120"/>
        <w:jc w:val="both"/>
        <w:rPr>
          <w:rFonts w:eastAsiaTheme="minorEastAsia"/>
          <w:b w:val="0"/>
          <w:lang w:eastAsia="zh-CN"/>
        </w:rPr>
      </w:pPr>
      <w:r>
        <w:rPr>
          <w:rFonts w:eastAsiaTheme="minorEastAsia"/>
          <w:b w:val="0"/>
          <w:lang w:eastAsia="zh-CN"/>
        </w:rPr>
        <w:t>Step 3: The</w:t>
      </w:r>
      <w:r w:rsidRPr="005D0D5E">
        <w:rPr>
          <w:rFonts w:eastAsiaTheme="minorEastAsia"/>
          <w:b w:val="0"/>
          <w:lang w:eastAsia="zh-CN"/>
        </w:rPr>
        <w:t xml:space="preserve"> </w:t>
      </w:r>
      <w:r>
        <w:rPr>
          <w:rFonts w:eastAsiaTheme="minorEastAsia"/>
          <w:b w:val="0"/>
          <w:lang w:eastAsia="zh-CN"/>
        </w:rPr>
        <w:t xml:space="preserve">peak of the </w:t>
      </w:r>
      <w:r w:rsidRPr="005D0D5E">
        <w:rPr>
          <w:rFonts w:eastAsiaTheme="minorEastAsia"/>
          <w:b w:val="0"/>
          <w:lang w:eastAsia="zh-CN"/>
        </w:rPr>
        <w:t xml:space="preserve">correlation </w:t>
      </w:r>
      <w:r>
        <w:rPr>
          <w:rFonts w:eastAsiaTheme="minorEastAsia"/>
          <w:b w:val="0"/>
          <w:lang w:eastAsia="zh-CN"/>
        </w:rPr>
        <w:t>values from the three correlation output</w:t>
      </w:r>
      <w:r w:rsidR="005A2715">
        <w:rPr>
          <w:rFonts w:eastAsiaTheme="minorEastAsia" w:hint="eastAsia"/>
          <w:b w:val="0"/>
          <w:lang w:eastAsia="zh-CN"/>
        </w:rPr>
        <w:t>s</w:t>
      </w:r>
      <w:r>
        <w:rPr>
          <w:rFonts w:eastAsiaTheme="minorEastAsia"/>
          <w:b w:val="0"/>
          <w:lang w:eastAsia="zh-CN"/>
        </w:rPr>
        <w:t xml:space="preserve"> would be selected as the received signals for the R2D signal processing</w:t>
      </w:r>
      <w:r w:rsidRPr="005D0D5E">
        <w:rPr>
          <w:rFonts w:eastAsiaTheme="minorEastAsia"/>
          <w:b w:val="0"/>
          <w:lang w:eastAsia="zh-CN"/>
        </w:rPr>
        <w:t>.</w:t>
      </w:r>
    </w:p>
    <w:p w14:paraId="099087E9" w14:textId="72460D8D" w:rsidR="00AD0F1C" w:rsidRDefault="00AD0F1C" w:rsidP="003926A5">
      <w:pPr>
        <w:pStyle w:val="ab"/>
        <w:spacing w:afterLines="50" w:after="120"/>
        <w:jc w:val="both"/>
        <w:rPr>
          <w:rFonts w:eastAsia="等线"/>
          <w:bCs w:val="0"/>
          <w:lang w:eastAsia="zh-CN"/>
        </w:rPr>
      </w:pPr>
      <w:r>
        <w:rPr>
          <w:rFonts w:eastAsiaTheme="minorEastAsia" w:hint="eastAsia"/>
          <w:lang w:eastAsia="zh-CN"/>
        </w:rPr>
        <w:t>Proposal</w:t>
      </w:r>
      <w:r w:rsidRPr="000A2571">
        <w:t xml:space="preserve"> </w:t>
      </w:r>
      <w:r>
        <w:rPr>
          <w:rFonts w:eastAsiaTheme="minorEastAsia" w:hint="eastAsia"/>
          <w:lang w:eastAsia="zh-CN"/>
        </w:rPr>
        <w:t>29</w:t>
      </w:r>
      <w:r w:rsidRPr="000A2571">
        <w:rPr>
          <w:rFonts w:eastAsiaTheme="minorEastAsia" w:hint="eastAsia"/>
          <w:lang w:eastAsia="zh-CN"/>
        </w:rPr>
        <w:t xml:space="preserve">: </w:t>
      </w:r>
      <w:r>
        <w:rPr>
          <w:rFonts w:eastAsiaTheme="minorEastAsia"/>
          <w:lang w:eastAsia="zh-CN"/>
        </w:rPr>
        <w:t xml:space="preserve">The pre-compensated CFO received signals should be used for </w:t>
      </w:r>
      <w:r>
        <w:rPr>
          <w:rFonts w:eastAsiaTheme="minorEastAsia" w:cs="Times" w:hint="eastAsia"/>
          <w:lang w:eastAsia="zh-CN"/>
        </w:rPr>
        <w:t>CFO calibration</w:t>
      </w:r>
      <w:r>
        <w:rPr>
          <w:rFonts w:eastAsiaTheme="minorEastAsia" w:cs="Times"/>
          <w:lang w:eastAsia="zh-CN"/>
        </w:rPr>
        <w:t xml:space="preserve"> </w:t>
      </w:r>
      <w:r w:rsidR="005A2715">
        <w:rPr>
          <w:rFonts w:eastAsiaTheme="minorEastAsia" w:cs="Times" w:hint="eastAsia"/>
          <w:lang w:eastAsia="zh-CN"/>
        </w:rPr>
        <w:t>to</w:t>
      </w:r>
      <w:r>
        <w:rPr>
          <w:rFonts w:eastAsiaTheme="minorEastAsia" w:cs="Times"/>
          <w:lang w:eastAsia="zh-CN"/>
        </w:rPr>
        <w:t xml:space="preserve"> reduce the </w:t>
      </w:r>
      <w:r w:rsidR="009338AA">
        <w:rPr>
          <w:rFonts w:eastAsiaTheme="minorEastAsia" w:cs="Times"/>
          <w:lang w:eastAsia="zh-CN"/>
        </w:rPr>
        <w:t xml:space="preserve">degradation </w:t>
      </w:r>
      <w:r w:rsidR="009338AA">
        <w:rPr>
          <w:rFonts w:eastAsiaTheme="minorEastAsia" w:cs="Times" w:hint="eastAsia"/>
          <w:lang w:eastAsia="zh-CN"/>
        </w:rPr>
        <w:t xml:space="preserve">of </w:t>
      </w:r>
      <w:r>
        <w:rPr>
          <w:rFonts w:eastAsiaTheme="minorEastAsia" w:cs="Times"/>
          <w:lang w:eastAsia="zh-CN"/>
        </w:rPr>
        <w:t xml:space="preserve">received signal detection and decoding performance </w:t>
      </w:r>
      <w:r w:rsidR="009338AA">
        <w:rPr>
          <w:rFonts w:eastAsiaTheme="minorEastAsia" w:cs="Times" w:hint="eastAsia"/>
          <w:lang w:eastAsia="zh-CN"/>
        </w:rPr>
        <w:t>due to</w:t>
      </w:r>
      <w:r>
        <w:rPr>
          <w:rFonts w:eastAsiaTheme="minorEastAsia" w:cs="Times"/>
          <w:lang w:eastAsia="zh-CN"/>
        </w:rPr>
        <w:t xml:space="preserve"> frequency errors</w:t>
      </w:r>
      <w:r>
        <w:rPr>
          <w:rFonts w:eastAsiaTheme="minorEastAsia" w:cs="Times" w:hint="eastAsia"/>
          <w:lang w:eastAsia="zh-CN"/>
        </w:rPr>
        <w:t xml:space="preserve"> for</w:t>
      </w:r>
      <w:r>
        <w:rPr>
          <w:rFonts w:eastAsia="等线" w:hint="eastAsia"/>
          <w:lang w:eastAsia="zh-CN"/>
        </w:rPr>
        <w:t xml:space="preserve"> Device 2b and Device C</w:t>
      </w:r>
      <w:r>
        <w:rPr>
          <w:rFonts w:eastAsia="等线" w:hint="eastAsia"/>
          <w:bCs w:val="0"/>
          <w:lang w:eastAsia="zh-CN"/>
        </w:rPr>
        <w:t>.</w:t>
      </w:r>
    </w:p>
    <w:p w14:paraId="08BABC15" w14:textId="458CA8BB" w:rsidR="00AD0F1C" w:rsidRPr="006D085E" w:rsidRDefault="00AD0F1C" w:rsidP="003926A5">
      <w:pPr>
        <w:spacing w:after="120"/>
        <w:jc w:val="both"/>
        <w:rPr>
          <w:rFonts w:eastAsiaTheme="minorEastAsia"/>
          <w:lang w:eastAsia="zh-CN"/>
        </w:rPr>
      </w:pPr>
      <w:r w:rsidRPr="006D085E">
        <w:rPr>
          <w:rFonts w:eastAsiaTheme="minorEastAsia"/>
          <w:lang w:eastAsia="zh-CN"/>
        </w:rPr>
        <w:t xml:space="preserve">As mentioned above, </w:t>
      </w:r>
      <w:r>
        <w:rPr>
          <w:rFonts w:eastAsiaTheme="minorEastAsia" w:cs="Times" w:hint="eastAsia"/>
          <w:lang w:eastAsia="zh-CN"/>
        </w:rPr>
        <w:t xml:space="preserve">CFO calibration </w:t>
      </w:r>
      <w:r>
        <w:rPr>
          <w:rFonts w:eastAsiaTheme="minorEastAsia" w:cs="Times"/>
          <w:lang w:eastAsia="zh-CN"/>
        </w:rPr>
        <w:t>should</w:t>
      </w:r>
      <w:r>
        <w:rPr>
          <w:rFonts w:eastAsiaTheme="minorEastAsia" w:cs="Times" w:hint="eastAsia"/>
          <w:lang w:eastAsia="zh-CN"/>
        </w:rPr>
        <w:t xml:space="preserve"> be done </w:t>
      </w:r>
      <w:r>
        <w:rPr>
          <w:rFonts w:eastAsia="等线" w:hint="eastAsia"/>
          <w:bCs/>
          <w:lang w:eastAsia="zh-CN"/>
        </w:rPr>
        <w:t>in baseband domain</w:t>
      </w:r>
      <w:r>
        <w:rPr>
          <w:rFonts w:eastAsiaTheme="minorEastAsia" w:hint="eastAsia"/>
          <w:lang w:eastAsia="zh-CN"/>
        </w:rPr>
        <w:t xml:space="preserve"> and </w:t>
      </w:r>
      <w:r w:rsidRPr="006D085E">
        <w:rPr>
          <w:rFonts w:eastAsiaTheme="minorEastAsia"/>
          <w:lang w:eastAsia="zh-CN"/>
        </w:rPr>
        <w:t>CFO calibration signal should be a baseband signal composed of correlation sequence.</w:t>
      </w:r>
      <w:r>
        <w:rPr>
          <w:rFonts w:eastAsiaTheme="minorEastAsia" w:hint="eastAsia"/>
          <w:lang w:eastAsia="zh-CN"/>
        </w:rPr>
        <w:t xml:space="preserve"> </w:t>
      </w:r>
      <w:r w:rsidRPr="00DA0822">
        <w:rPr>
          <w:rFonts w:eastAsiaTheme="minorEastAsia"/>
          <w:lang w:eastAsia="zh-CN"/>
        </w:rPr>
        <w:t xml:space="preserve">Since the existing </w:t>
      </w:r>
      <w:r>
        <w:rPr>
          <w:rFonts w:eastAsiaTheme="minorEastAsia" w:hint="eastAsia"/>
          <w:lang w:eastAsia="zh-CN"/>
        </w:rPr>
        <w:t xml:space="preserve">Rel-19 </w:t>
      </w:r>
      <w:r w:rsidRPr="00DA0822">
        <w:rPr>
          <w:rFonts w:eastAsiaTheme="minorEastAsia"/>
          <w:lang w:eastAsia="zh-CN"/>
        </w:rPr>
        <w:t xml:space="preserve">SIP and CAP </w:t>
      </w:r>
      <w:r>
        <w:rPr>
          <w:rFonts w:eastAsiaTheme="minorEastAsia"/>
          <w:lang w:eastAsia="zh-CN"/>
        </w:rPr>
        <w:t xml:space="preserve">is short and does </w:t>
      </w:r>
      <w:r w:rsidRPr="00DA0822">
        <w:rPr>
          <w:rFonts w:eastAsiaTheme="minorEastAsia"/>
          <w:lang w:eastAsia="zh-CN"/>
        </w:rPr>
        <w:t xml:space="preserve">not </w:t>
      </w:r>
      <w:r>
        <w:rPr>
          <w:rFonts w:eastAsiaTheme="minorEastAsia"/>
          <w:lang w:eastAsia="zh-CN"/>
        </w:rPr>
        <w:t xml:space="preserve">have the sufficient length of the sequence </w:t>
      </w:r>
      <w:r w:rsidRPr="00DA0822">
        <w:rPr>
          <w:rFonts w:eastAsiaTheme="minorEastAsia"/>
          <w:lang w:eastAsia="zh-CN"/>
        </w:rPr>
        <w:t>unsuitable for sequence correlation operations in hypothesis testing, it is ne</w:t>
      </w:r>
      <w:r>
        <w:rPr>
          <w:rFonts w:eastAsiaTheme="minorEastAsia"/>
          <w:lang w:eastAsia="zh-CN"/>
        </w:rPr>
        <w:t>cessary to introduce new signal</w:t>
      </w:r>
      <w:r w:rsidRPr="00DA0822">
        <w:rPr>
          <w:rFonts w:eastAsiaTheme="minorEastAsia"/>
          <w:lang w:eastAsia="zh-CN"/>
        </w:rPr>
        <w:t xml:space="preserve"> for CFO calibration.</w:t>
      </w:r>
      <w:r>
        <w:rPr>
          <w:rFonts w:eastAsiaTheme="minorEastAsia" w:hint="eastAsia"/>
          <w:lang w:eastAsia="zh-CN"/>
        </w:rPr>
        <w:t xml:space="preserve"> M-sequence has been adopted as </w:t>
      </w:r>
      <w:r w:rsidRPr="003D1E9D">
        <w:rPr>
          <w:rFonts w:eastAsiaTheme="minorEastAsia"/>
          <w:lang w:eastAsia="zh-CN"/>
        </w:rPr>
        <w:t>D2</w:t>
      </w:r>
      <w:r>
        <w:rPr>
          <w:rFonts w:eastAsiaTheme="minorEastAsia" w:hint="eastAsia"/>
          <w:lang w:eastAsia="zh-CN"/>
        </w:rPr>
        <w:t>R</w:t>
      </w:r>
      <w:r w:rsidRPr="00347684">
        <w:rPr>
          <w:rFonts w:eastAsiaTheme="minorEastAsia"/>
          <w:lang w:eastAsia="zh-CN"/>
        </w:rPr>
        <w:t xml:space="preserve"> </w:t>
      </w:r>
      <w:proofErr w:type="gramStart"/>
      <w:r w:rsidRPr="00347684">
        <w:rPr>
          <w:rFonts w:eastAsiaTheme="minorEastAsia"/>
          <w:lang w:eastAsia="zh-CN"/>
        </w:rPr>
        <w:t>amble</w:t>
      </w:r>
      <w:r>
        <w:rPr>
          <w:rFonts w:eastAsiaTheme="minorEastAsia" w:hint="eastAsia"/>
          <w:lang w:eastAsia="zh-CN"/>
        </w:rPr>
        <w:t>s</w:t>
      </w:r>
      <w:proofErr w:type="gramEnd"/>
      <w:r w:rsidRPr="00347684">
        <w:rPr>
          <w:rFonts w:eastAsiaTheme="minorEastAsia"/>
          <w:lang w:eastAsia="zh-CN"/>
        </w:rPr>
        <w:t xml:space="preserve"> sequences</w:t>
      </w:r>
      <w:r>
        <w:rPr>
          <w:rFonts w:eastAsiaTheme="minorEastAsia" w:hint="eastAsia"/>
          <w:lang w:eastAsia="zh-CN"/>
        </w:rPr>
        <w:t xml:space="preserve"> in Rel-19, d</w:t>
      </w:r>
      <w:r w:rsidRPr="00881832">
        <w:rPr>
          <w:rFonts w:eastAsiaTheme="minorEastAsia"/>
          <w:lang w:eastAsia="zh-CN"/>
        </w:rPr>
        <w:t>ue to the excellent correlation performance and ease of generation of m-sequences</w:t>
      </w:r>
      <w:r>
        <w:rPr>
          <w:rFonts w:eastAsiaTheme="minorEastAsia" w:hint="eastAsia"/>
          <w:lang w:eastAsia="zh-CN"/>
        </w:rPr>
        <w:t>.</w:t>
      </w:r>
      <w:r w:rsidRPr="006D085E">
        <w:rPr>
          <w:rFonts w:eastAsiaTheme="minorEastAsia"/>
          <w:lang w:eastAsia="zh-CN"/>
        </w:rPr>
        <w:t xml:space="preserve"> </w:t>
      </w:r>
      <w:r>
        <w:rPr>
          <w:rFonts w:eastAsiaTheme="minorEastAsia" w:hint="eastAsia"/>
          <w:lang w:eastAsia="zh-CN"/>
        </w:rPr>
        <w:t>Hence, m-sequence</w:t>
      </w:r>
      <w:r w:rsidRPr="006D085E">
        <w:rPr>
          <w:rFonts w:eastAsiaTheme="minorEastAsia"/>
          <w:lang w:eastAsia="zh-CN"/>
        </w:rPr>
        <w:t xml:space="preserve"> can be adopted as </w:t>
      </w:r>
      <w:r>
        <w:rPr>
          <w:rFonts w:eastAsiaTheme="minorEastAsia" w:hint="eastAsia"/>
          <w:lang w:eastAsia="zh-CN"/>
        </w:rPr>
        <w:t xml:space="preserve">the sequence of </w:t>
      </w:r>
      <w:r w:rsidRPr="006D085E">
        <w:rPr>
          <w:rFonts w:eastAsiaTheme="minorEastAsia"/>
          <w:lang w:eastAsia="zh-CN"/>
        </w:rPr>
        <w:t>CFO calibration s</w:t>
      </w:r>
      <w:r w:rsidRPr="00347684">
        <w:rPr>
          <w:rFonts w:eastAsiaTheme="minorEastAsia"/>
          <w:lang w:eastAsia="zh-CN"/>
        </w:rPr>
        <w:t>ignal</w:t>
      </w:r>
      <w:r>
        <w:rPr>
          <w:rFonts w:eastAsiaTheme="minorEastAsia" w:hint="eastAsia"/>
          <w:lang w:eastAsia="zh-CN"/>
        </w:rPr>
        <w:t>.</w:t>
      </w:r>
    </w:p>
    <w:p w14:paraId="7ECE1B36" w14:textId="77777777" w:rsidR="00AD0F1C" w:rsidRPr="00FB6B29" w:rsidRDefault="00AD0F1C" w:rsidP="003926A5">
      <w:pPr>
        <w:spacing w:after="120"/>
        <w:jc w:val="both"/>
        <w:rPr>
          <w:rFonts w:eastAsiaTheme="minorEastAsia"/>
          <w:b/>
          <w:lang w:eastAsia="zh-CN"/>
        </w:rPr>
      </w:pPr>
      <w:r w:rsidRPr="00865D69">
        <w:rPr>
          <w:rFonts w:eastAsiaTheme="minorEastAsia" w:hint="eastAsia"/>
          <w:b/>
          <w:lang w:eastAsia="zh-CN"/>
        </w:rPr>
        <w:t>Prop</w:t>
      </w:r>
      <w:r w:rsidRPr="002300C3">
        <w:rPr>
          <w:rFonts w:eastAsiaTheme="minorEastAsia" w:hint="eastAsia"/>
          <w:b/>
          <w:lang w:eastAsia="zh-CN"/>
        </w:rPr>
        <w:t>osa</w:t>
      </w:r>
      <w:r w:rsidRPr="002B7D94">
        <w:rPr>
          <w:rFonts w:eastAsiaTheme="minorEastAsia" w:hint="eastAsia"/>
          <w:b/>
          <w:bCs/>
          <w:lang w:eastAsia="zh-CN"/>
        </w:rPr>
        <w:t xml:space="preserve">l </w:t>
      </w:r>
      <w:r>
        <w:rPr>
          <w:rFonts w:eastAsiaTheme="minorEastAsia" w:hint="eastAsia"/>
          <w:b/>
          <w:bCs/>
          <w:lang w:eastAsia="zh-CN"/>
        </w:rPr>
        <w:t>30</w:t>
      </w:r>
      <w:r w:rsidRPr="002B7D94">
        <w:rPr>
          <w:rFonts w:eastAsiaTheme="minorEastAsia" w:hint="eastAsia"/>
          <w:b/>
          <w:bCs/>
          <w:lang w:eastAsia="zh-CN"/>
        </w:rPr>
        <w:t xml:space="preserve">: </w:t>
      </w:r>
      <w:r>
        <w:rPr>
          <w:rFonts w:eastAsiaTheme="minorEastAsia" w:hint="eastAsia"/>
          <w:b/>
          <w:bCs/>
          <w:lang w:eastAsia="zh-CN"/>
        </w:rPr>
        <w:t>A new CFO calibration signal should be introduced</w:t>
      </w:r>
      <w:r w:rsidRPr="00ED2A44">
        <w:rPr>
          <w:rFonts w:eastAsiaTheme="minorEastAsia"/>
          <w:b/>
          <w:bCs/>
          <w:lang w:eastAsia="zh-CN"/>
        </w:rPr>
        <w:t xml:space="preserve"> </w:t>
      </w:r>
      <w:r w:rsidRPr="003D1E9D">
        <w:rPr>
          <w:rFonts w:eastAsiaTheme="minorEastAsia" w:cs="Times" w:hint="eastAsia"/>
          <w:b/>
          <w:lang w:eastAsia="zh-CN"/>
        </w:rPr>
        <w:t>for</w:t>
      </w:r>
      <w:r w:rsidRPr="003D1E9D">
        <w:rPr>
          <w:rFonts w:eastAsia="等线" w:hint="eastAsia"/>
          <w:b/>
          <w:lang w:eastAsia="zh-CN"/>
        </w:rPr>
        <w:t xml:space="preserve"> Device 2b and Device C</w:t>
      </w:r>
      <w:r>
        <w:rPr>
          <w:rFonts w:eastAsia="等线" w:hint="eastAsia"/>
          <w:b/>
          <w:lang w:eastAsia="zh-CN"/>
        </w:rPr>
        <w:t>.</w:t>
      </w:r>
    </w:p>
    <w:p w14:paraId="43F6DF8D" w14:textId="42B09B4C" w:rsidR="00AD0F1C" w:rsidRPr="00FB6B29" w:rsidRDefault="00AD0F1C" w:rsidP="003926A5">
      <w:pPr>
        <w:spacing w:after="120"/>
        <w:jc w:val="both"/>
        <w:rPr>
          <w:rFonts w:eastAsiaTheme="minorEastAsia"/>
          <w:b/>
          <w:lang w:eastAsia="zh-CN"/>
        </w:rPr>
      </w:pPr>
      <w:r w:rsidRPr="00865D69">
        <w:rPr>
          <w:rFonts w:eastAsiaTheme="minorEastAsia" w:hint="eastAsia"/>
          <w:b/>
          <w:lang w:eastAsia="zh-CN"/>
        </w:rPr>
        <w:t>Prop</w:t>
      </w:r>
      <w:r w:rsidRPr="002300C3">
        <w:rPr>
          <w:rFonts w:eastAsiaTheme="minorEastAsia" w:hint="eastAsia"/>
          <w:b/>
          <w:lang w:eastAsia="zh-CN"/>
        </w:rPr>
        <w:t>osa</w:t>
      </w:r>
      <w:r w:rsidRPr="002B7D94">
        <w:rPr>
          <w:rFonts w:eastAsiaTheme="minorEastAsia" w:hint="eastAsia"/>
          <w:b/>
          <w:bCs/>
          <w:lang w:eastAsia="zh-CN"/>
        </w:rPr>
        <w:t xml:space="preserve">l </w:t>
      </w:r>
      <w:r w:rsidR="007619A2">
        <w:rPr>
          <w:rFonts w:eastAsiaTheme="minorEastAsia" w:hint="eastAsia"/>
          <w:b/>
          <w:bCs/>
          <w:lang w:eastAsia="zh-CN"/>
        </w:rPr>
        <w:t>31</w:t>
      </w:r>
      <w:r w:rsidRPr="002B7D94">
        <w:rPr>
          <w:rFonts w:eastAsiaTheme="minorEastAsia" w:hint="eastAsia"/>
          <w:b/>
          <w:bCs/>
          <w:lang w:eastAsia="zh-CN"/>
        </w:rPr>
        <w:t xml:space="preserve">: </w:t>
      </w:r>
      <w:r>
        <w:rPr>
          <w:rFonts w:eastAsiaTheme="minorEastAsia" w:hint="eastAsia"/>
          <w:b/>
          <w:bCs/>
          <w:lang w:eastAsia="zh-CN"/>
        </w:rPr>
        <w:t xml:space="preserve">M-sequence </w:t>
      </w:r>
      <w:r w:rsidRPr="002413A5">
        <w:rPr>
          <w:rFonts w:eastAsiaTheme="minorEastAsia"/>
          <w:b/>
          <w:bCs/>
          <w:lang w:eastAsia="zh-CN"/>
        </w:rPr>
        <w:t xml:space="preserve">can be adopted as the sequence of </w:t>
      </w:r>
      <w:r>
        <w:rPr>
          <w:rFonts w:eastAsiaTheme="minorEastAsia" w:hint="eastAsia"/>
          <w:b/>
          <w:bCs/>
          <w:lang w:eastAsia="zh-CN"/>
        </w:rPr>
        <w:t xml:space="preserve">the new </w:t>
      </w:r>
      <w:r w:rsidRPr="002413A5">
        <w:rPr>
          <w:rFonts w:eastAsiaTheme="minorEastAsia"/>
          <w:b/>
          <w:bCs/>
          <w:lang w:eastAsia="zh-CN"/>
        </w:rPr>
        <w:t>CFO calibration signal</w:t>
      </w:r>
      <w:r>
        <w:rPr>
          <w:rFonts w:eastAsia="等线" w:hint="eastAsia"/>
          <w:b/>
          <w:lang w:eastAsia="zh-CN"/>
        </w:rPr>
        <w:t>.</w:t>
      </w:r>
    </w:p>
    <w:p w14:paraId="70EB0481" w14:textId="77777777" w:rsidR="00AD0F1C" w:rsidRPr="009B52EF" w:rsidRDefault="00AD0F1C" w:rsidP="003926A5">
      <w:pPr>
        <w:pStyle w:val="3GPPText"/>
        <w:spacing w:before="0" w:afterLines="50"/>
        <w:rPr>
          <w:rFonts w:eastAsiaTheme="minorEastAsia"/>
          <w:sz w:val="20"/>
          <w:lang w:eastAsia="zh-CN"/>
        </w:rPr>
      </w:pPr>
      <w:bookmarkStart w:id="211" w:name="_Ref189828389"/>
      <w:r w:rsidRPr="009B52EF">
        <w:rPr>
          <w:rFonts w:hint="eastAsia"/>
          <w:sz w:val="20"/>
          <w:lang w:eastAsia="zh-CN"/>
        </w:rPr>
        <w:t xml:space="preserve">Regarding the </w:t>
      </w:r>
      <w:r w:rsidRPr="009B52EF">
        <w:rPr>
          <w:rFonts w:eastAsiaTheme="minorEastAsia" w:hint="eastAsia"/>
          <w:sz w:val="20"/>
          <w:lang w:eastAsia="zh-CN"/>
        </w:rPr>
        <w:t xml:space="preserve">time </w:t>
      </w:r>
      <w:r w:rsidRPr="009B52EF">
        <w:rPr>
          <w:rFonts w:eastAsiaTheme="minorEastAsia"/>
          <w:sz w:val="20"/>
          <w:lang w:eastAsia="zh-CN"/>
        </w:rPr>
        <w:t>domain</w:t>
      </w:r>
      <w:r w:rsidRPr="009B52EF">
        <w:rPr>
          <w:rFonts w:eastAsiaTheme="minorEastAsia" w:hint="eastAsia"/>
          <w:sz w:val="20"/>
          <w:lang w:eastAsia="zh-CN"/>
        </w:rPr>
        <w:t xml:space="preserve"> position of </w:t>
      </w:r>
      <w:r w:rsidRPr="009B52EF">
        <w:rPr>
          <w:rFonts w:eastAsiaTheme="minorEastAsia"/>
          <w:sz w:val="20"/>
          <w:lang w:eastAsia="zh-CN"/>
        </w:rPr>
        <w:t xml:space="preserve">R2D </w:t>
      </w:r>
      <w:r w:rsidRPr="009B52EF">
        <w:rPr>
          <w:rFonts w:eastAsiaTheme="minorEastAsia" w:hint="eastAsia"/>
          <w:sz w:val="20"/>
          <w:lang w:eastAsia="zh-CN"/>
        </w:rPr>
        <w:t xml:space="preserve">CFO </w:t>
      </w:r>
      <w:proofErr w:type="gramStart"/>
      <w:r w:rsidRPr="009B52EF">
        <w:rPr>
          <w:rFonts w:eastAsiaTheme="minorEastAsia" w:hint="eastAsia"/>
          <w:sz w:val="20"/>
          <w:lang w:eastAsia="zh-CN"/>
        </w:rPr>
        <w:t>calibration</w:t>
      </w:r>
      <w:proofErr w:type="gramEnd"/>
      <w:r w:rsidRPr="009B52EF">
        <w:rPr>
          <w:rFonts w:eastAsiaTheme="minorEastAsia"/>
          <w:sz w:val="20"/>
          <w:lang w:eastAsia="zh-CN"/>
        </w:rPr>
        <w:t xml:space="preserve"> signal</w:t>
      </w:r>
      <w:r w:rsidRPr="009B52EF">
        <w:rPr>
          <w:rFonts w:eastAsiaTheme="minorEastAsia" w:hint="eastAsia"/>
          <w:sz w:val="20"/>
          <w:lang w:eastAsia="zh-CN"/>
        </w:rPr>
        <w:t xml:space="preserve">, </w:t>
      </w:r>
      <w:r w:rsidRPr="009B52EF">
        <w:rPr>
          <w:rFonts w:eastAsiaTheme="minorEastAsia"/>
          <w:sz w:val="20"/>
          <w:lang w:eastAsia="zh-CN"/>
        </w:rPr>
        <w:t xml:space="preserve">considering its relative positions with R-TAS and </w:t>
      </w:r>
      <w:r w:rsidRPr="009B52EF">
        <w:rPr>
          <w:rFonts w:eastAsiaTheme="minorEastAsia" w:hint="eastAsia"/>
          <w:sz w:val="20"/>
          <w:lang w:eastAsia="zh-CN"/>
        </w:rPr>
        <w:t>PRDCH</w:t>
      </w:r>
      <w:r w:rsidRPr="009B52EF">
        <w:rPr>
          <w:rFonts w:eastAsiaTheme="minorEastAsia"/>
          <w:sz w:val="20"/>
          <w:lang w:eastAsia="zh-CN"/>
        </w:rPr>
        <w:t xml:space="preserve">, there are three candidate positions for R2D </w:t>
      </w:r>
      <w:r w:rsidRPr="009B52EF">
        <w:rPr>
          <w:rFonts w:eastAsiaTheme="minorEastAsia" w:hint="eastAsia"/>
          <w:sz w:val="20"/>
          <w:lang w:eastAsia="zh-CN"/>
        </w:rPr>
        <w:t>CFO calibration</w:t>
      </w:r>
      <w:r w:rsidRPr="009B52EF">
        <w:rPr>
          <w:rFonts w:eastAsiaTheme="minorEastAsia"/>
          <w:sz w:val="20"/>
          <w:lang w:eastAsia="zh-CN"/>
        </w:rPr>
        <w:t xml:space="preserve"> signal</w:t>
      </w:r>
      <w:r w:rsidRPr="009B52EF">
        <w:rPr>
          <w:rFonts w:eastAsiaTheme="minorEastAsia" w:hint="eastAsia"/>
          <w:sz w:val="20"/>
          <w:lang w:eastAsia="zh-CN"/>
        </w:rPr>
        <w:t xml:space="preserve"> as follows:</w:t>
      </w:r>
    </w:p>
    <w:p w14:paraId="0318B25E" w14:textId="77777777" w:rsidR="00AD0F1C" w:rsidRPr="009B52EF" w:rsidRDefault="00AD0F1C" w:rsidP="003926A5">
      <w:pPr>
        <w:numPr>
          <w:ilvl w:val="0"/>
          <w:numId w:val="33"/>
        </w:numPr>
        <w:overflowPunct w:val="0"/>
        <w:autoSpaceDE w:val="0"/>
        <w:autoSpaceDN w:val="0"/>
        <w:adjustRightInd w:val="0"/>
        <w:spacing w:after="50"/>
        <w:textAlignment w:val="baseline"/>
        <w:rPr>
          <w:rFonts w:eastAsia="等线"/>
        </w:rPr>
      </w:pPr>
      <w:r w:rsidRPr="009B52EF">
        <w:rPr>
          <w:rFonts w:eastAsia="等线" w:hint="eastAsia"/>
        </w:rPr>
        <w:t>Option 1:</w:t>
      </w:r>
      <w:r w:rsidRPr="009B52EF">
        <w:rPr>
          <w:rFonts w:eastAsia="等线" w:hint="eastAsia"/>
          <w:lang w:eastAsia="zh-CN"/>
        </w:rPr>
        <w:t xml:space="preserve"> R2D CFO</w:t>
      </w:r>
      <w:r w:rsidRPr="009B52EF">
        <w:rPr>
          <w:rFonts w:eastAsiaTheme="minorEastAsia" w:hint="eastAsia"/>
          <w:lang w:eastAsia="zh-CN"/>
        </w:rPr>
        <w:t xml:space="preserve"> calibration</w:t>
      </w:r>
      <w:r w:rsidRPr="009B52EF">
        <w:rPr>
          <w:rFonts w:eastAsiaTheme="minorEastAsia"/>
          <w:lang w:eastAsia="zh-CN"/>
        </w:rPr>
        <w:t xml:space="preserve"> signal</w:t>
      </w:r>
      <w:r w:rsidRPr="009B52EF">
        <w:rPr>
          <w:rFonts w:eastAsiaTheme="minorEastAsia" w:hint="eastAsia"/>
          <w:lang w:eastAsia="zh-CN"/>
        </w:rPr>
        <w:t xml:space="preserve"> is located before R-TAS SIP;</w:t>
      </w:r>
    </w:p>
    <w:p w14:paraId="657F6A08" w14:textId="77777777" w:rsidR="00AD0F1C" w:rsidRPr="009B52EF" w:rsidRDefault="00AD0F1C" w:rsidP="003926A5">
      <w:pPr>
        <w:numPr>
          <w:ilvl w:val="0"/>
          <w:numId w:val="33"/>
        </w:numPr>
        <w:overflowPunct w:val="0"/>
        <w:autoSpaceDE w:val="0"/>
        <w:autoSpaceDN w:val="0"/>
        <w:adjustRightInd w:val="0"/>
        <w:spacing w:after="50"/>
        <w:textAlignment w:val="baseline"/>
        <w:rPr>
          <w:rFonts w:eastAsia="等线"/>
          <w:lang w:eastAsia="zh-CN"/>
        </w:rPr>
      </w:pPr>
      <w:r w:rsidRPr="009B52EF">
        <w:rPr>
          <w:rFonts w:eastAsia="等线" w:hint="eastAsia"/>
        </w:rPr>
        <w:t>Option 2:</w:t>
      </w:r>
      <w:r w:rsidRPr="009B52EF">
        <w:rPr>
          <w:rFonts w:eastAsia="等线" w:hint="eastAsia"/>
          <w:lang w:eastAsia="zh-CN"/>
        </w:rPr>
        <w:t xml:space="preserve"> R2D CFO</w:t>
      </w:r>
      <w:r w:rsidRPr="009B52EF">
        <w:rPr>
          <w:rFonts w:eastAsiaTheme="minorEastAsia" w:hint="eastAsia"/>
          <w:lang w:eastAsia="zh-CN"/>
        </w:rPr>
        <w:t xml:space="preserve"> calibration</w:t>
      </w:r>
      <w:r w:rsidRPr="009B52EF">
        <w:rPr>
          <w:rFonts w:eastAsiaTheme="minorEastAsia"/>
          <w:lang w:eastAsia="zh-CN"/>
        </w:rPr>
        <w:t xml:space="preserve"> signal</w:t>
      </w:r>
      <w:r w:rsidRPr="009B52EF">
        <w:rPr>
          <w:rFonts w:eastAsiaTheme="minorEastAsia" w:hint="eastAsia"/>
          <w:lang w:eastAsia="zh-CN"/>
        </w:rPr>
        <w:t xml:space="preserve"> is located after R-TAS CAP and before PRDCH;</w:t>
      </w:r>
    </w:p>
    <w:p w14:paraId="6413A35A" w14:textId="77777777" w:rsidR="00AD0F1C" w:rsidRPr="009B52EF" w:rsidRDefault="00AD0F1C" w:rsidP="003926A5">
      <w:pPr>
        <w:numPr>
          <w:ilvl w:val="0"/>
          <w:numId w:val="33"/>
        </w:numPr>
        <w:overflowPunct w:val="0"/>
        <w:autoSpaceDE w:val="0"/>
        <w:autoSpaceDN w:val="0"/>
        <w:adjustRightInd w:val="0"/>
        <w:spacing w:after="120"/>
        <w:ind w:left="1077" w:hanging="357"/>
        <w:textAlignment w:val="baseline"/>
        <w:rPr>
          <w:rFonts w:eastAsia="等线"/>
        </w:rPr>
      </w:pPr>
      <w:r w:rsidRPr="009B52EF">
        <w:rPr>
          <w:rFonts w:eastAsia="等线" w:hint="eastAsia"/>
        </w:rPr>
        <w:t>Option 3:</w:t>
      </w:r>
      <w:r w:rsidRPr="009B52EF">
        <w:rPr>
          <w:rFonts w:eastAsia="等线" w:hint="eastAsia"/>
          <w:lang w:eastAsia="zh-CN"/>
        </w:rPr>
        <w:t xml:space="preserve"> R2D CFO</w:t>
      </w:r>
      <w:r w:rsidRPr="009B52EF">
        <w:rPr>
          <w:rFonts w:eastAsiaTheme="minorEastAsia" w:hint="eastAsia"/>
          <w:lang w:eastAsia="zh-CN"/>
        </w:rPr>
        <w:t xml:space="preserve"> calibration</w:t>
      </w:r>
      <w:r w:rsidRPr="009B52EF">
        <w:rPr>
          <w:rFonts w:eastAsiaTheme="minorEastAsia"/>
          <w:lang w:eastAsia="zh-CN"/>
        </w:rPr>
        <w:t xml:space="preserve"> signal</w:t>
      </w:r>
      <w:r w:rsidRPr="009B52EF">
        <w:rPr>
          <w:rFonts w:eastAsiaTheme="minorEastAsia" w:hint="eastAsia"/>
          <w:lang w:eastAsia="zh-CN"/>
        </w:rPr>
        <w:t xml:space="preserve"> is located after R2D postamble.</w:t>
      </w:r>
    </w:p>
    <w:p w14:paraId="606E9A7F" w14:textId="0C42942B" w:rsidR="00AD0F1C" w:rsidRPr="00C1400C" w:rsidRDefault="00AD0F1C" w:rsidP="003926A5">
      <w:pPr>
        <w:pStyle w:val="3GPPText"/>
        <w:spacing w:before="0" w:afterLines="50"/>
        <w:rPr>
          <w:rFonts w:eastAsiaTheme="minorEastAsia"/>
          <w:sz w:val="20"/>
          <w:lang w:eastAsia="zh-CN"/>
        </w:rPr>
      </w:pPr>
      <w:r w:rsidRPr="00C1400C">
        <w:rPr>
          <w:rFonts w:hint="eastAsia"/>
          <w:sz w:val="20"/>
          <w:lang w:val="en-GB" w:eastAsia="zh-CN"/>
        </w:rPr>
        <w:t xml:space="preserve">For Option 1, as </w:t>
      </w:r>
      <w:r w:rsidRPr="00C1400C">
        <w:rPr>
          <w:sz w:val="20"/>
          <w:lang w:val="en-GB" w:eastAsia="zh-CN"/>
        </w:rPr>
        <w:t>shown</w:t>
      </w:r>
      <w:r w:rsidRPr="00C1400C">
        <w:rPr>
          <w:rFonts w:hint="eastAsia"/>
          <w:sz w:val="20"/>
          <w:lang w:val="en-GB" w:eastAsia="zh-CN"/>
        </w:rPr>
        <w:t xml:space="preserve"> in </w:t>
      </w:r>
      <w:r w:rsidRPr="00C1400C">
        <w:rPr>
          <w:sz w:val="20"/>
          <w:lang w:val="en-GB" w:eastAsia="zh-CN"/>
        </w:rPr>
        <w:fldChar w:fldCharType="begin"/>
      </w:r>
      <w:r w:rsidRPr="00C1400C">
        <w:rPr>
          <w:sz w:val="20"/>
          <w:lang w:val="en-GB" w:eastAsia="zh-CN"/>
        </w:rPr>
        <w:instrText xml:space="preserve"> </w:instrText>
      </w:r>
      <w:r w:rsidRPr="00C1400C">
        <w:rPr>
          <w:rFonts w:hint="eastAsia"/>
          <w:sz w:val="20"/>
          <w:lang w:val="en-GB" w:eastAsia="zh-CN"/>
        </w:rPr>
        <w:instrText>REF _Ref205136401 \h</w:instrText>
      </w:r>
      <w:r w:rsidRPr="00C1400C">
        <w:rPr>
          <w:sz w:val="20"/>
          <w:lang w:val="en-GB" w:eastAsia="zh-CN"/>
        </w:rPr>
        <w:instrText xml:space="preserve">  \* MERGEFORMAT </w:instrText>
      </w:r>
      <w:r w:rsidRPr="00C1400C">
        <w:rPr>
          <w:sz w:val="20"/>
          <w:lang w:val="en-GB" w:eastAsia="zh-CN"/>
        </w:rPr>
      </w:r>
      <w:r w:rsidRPr="00C1400C">
        <w:rPr>
          <w:sz w:val="20"/>
          <w:lang w:val="en-GB" w:eastAsia="zh-CN"/>
        </w:rPr>
        <w:fldChar w:fldCharType="separate"/>
      </w:r>
      <w:r w:rsidR="000A3ABA" w:rsidRPr="00FC5A3A">
        <w:rPr>
          <w:sz w:val="20"/>
          <w:lang w:val="en-GB" w:eastAsia="zh-CN"/>
        </w:rPr>
        <w:t>Figure 18</w:t>
      </w:r>
      <w:r w:rsidRPr="00C1400C">
        <w:rPr>
          <w:sz w:val="20"/>
          <w:lang w:val="en-GB" w:eastAsia="zh-CN"/>
        </w:rPr>
        <w:fldChar w:fldCharType="end"/>
      </w:r>
      <w:r w:rsidRPr="00C1400C">
        <w:rPr>
          <w:rFonts w:hint="eastAsia"/>
          <w:sz w:val="20"/>
          <w:lang w:val="en-GB" w:eastAsia="zh-CN"/>
        </w:rPr>
        <w:t xml:space="preserve">, </w:t>
      </w:r>
      <w:r w:rsidRPr="00C1400C">
        <w:rPr>
          <w:rFonts w:eastAsiaTheme="minorEastAsia"/>
          <w:sz w:val="20"/>
          <w:lang w:eastAsia="zh-CN"/>
        </w:rPr>
        <w:t xml:space="preserve">R2D CFO </w:t>
      </w:r>
      <w:proofErr w:type="gramStart"/>
      <w:r w:rsidRPr="00C1400C">
        <w:rPr>
          <w:rFonts w:eastAsiaTheme="minorEastAsia"/>
          <w:sz w:val="20"/>
          <w:lang w:eastAsia="zh-CN"/>
        </w:rPr>
        <w:t>calibration</w:t>
      </w:r>
      <w:proofErr w:type="gramEnd"/>
      <w:r w:rsidRPr="00C1400C">
        <w:rPr>
          <w:rFonts w:eastAsiaTheme="minorEastAsia"/>
          <w:sz w:val="20"/>
          <w:lang w:eastAsia="zh-CN"/>
        </w:rPr>
        <w:t xml:space="preserve"> signal is located before R-TAS SIP</w:t>
      </w:r>
      <w:r w:rsidRPr="00C1400C">
        <w:rPr>
          <w:rFonts w:eastAsiaTheme="minorEastAsia" w:hint="eastAsia"/>
          <w:sz w:val="20"/>
          <w:lang w:eastAsia="zh-CN"/>
        </w:rPr>
        <w:t>, so i</w:t>
      </w:r>
      <w:r w:rsidRPr="00C1400C">
        <w:rPr>
          <w:rFonts w:eastAsiaTheme="minorEastAsia"/>
          <w:sz w:val="20"/>
          <w:lang w:eastAsia="zh-CN"/>
        </w:rPr>
        <w:t>t can be used for the calibration of the device clock for LO for carrier frequency before the reception of R-TAS and PRDCH.</w:t>
      </w:r>
      <w:r w:rsidRPr="00C1400C">
        <w:rPr>
          <w:rFonts w:eastAsiaTheme="minorEastAsia" w:hint="eastAsia"/>
          <w:sz w:val="20"/>
          <w:lang w:eastAsia="zh-CN"/>
        </w:rPr>
        <w:t xml:space="preserve"> Since </w:t>
      </w:r>
      <w:r w:rsidRPr="00C1400C">
        <w:rPr>
          <w:rFonts w:eastAsiaTheme="minorEastAsia"/>
          <w:sz w:val="20"/>
          <w:lang w:eastAsia="zh-CN"/>
        </w:rPr>
        <w:t xml:space="preserve">R2D CFO </w:t>
      </w:r>
      <w:proofErr w:type="gramStart"/>
      <w:r w:rsidRPr="00C1400C">
        <w:rPr>
          <w:rFonts w:eastAsiaTheme="minorEastAsia"/>
          <w:sz w:val="20"/>
          <w:lang w:eastAsia="zh-CN"/>
        </w:rPr>
        <w:t>calibration</w:t>
      </w:r>
      <w:proofErr w:type="gramEnd"/>
      <w:r w:rsidRPr="00C1400C">
        <w:rPr>
          <w:rFonts w:eastAsiaTheme="minorEastAsia"/>
          <w:sz w:val="20"/>
          <w:lang w:eastAsia="zh-CN"/>
        </w:rPr>
        <w:t xml:space="preserve"> signal is </w:t>
      </w:r>
      <w:r w:rsidRPr="00C1400C">
        <w:rPr>
          <w:rFonts w:eastAsiaTheme="minorEastAsia" w:hint="eastAsia"/>
          <w:sz w:val="20"/>
          <w:lang w:eastAsia="zh-CN"/>
        </w:rPr>
        <w:t>transmitted</w:t>
      </w:r>
      <w:r w:rsidRPr="00C1400C">
        <w:rPr>
          <w:rFonts w:eastAsiaTheme="minorEastAsia"/>
          <w:sz w:val="20"/>
          <w:lang w:eastAsia="zh-CN"/>
        </w:rPr>
        <w:t xml:space="preserve"> before R-TAS SIP</w:t>
      </w:r>
      <w:r w:rsidRPr="00C1400C">
        <w:rPr>
          <w:rFonts w:eastAsiaTheme="minorEastAsia" w:hint="eastAsia"/>
          <w:sz w:val="20"/>
          <w:lang w:eastAsia="zh-CN"/>
        </w:rPr>
        <w:t xml:space="preserve">, Device 1 will not try to detect </w:t>
      </w:r>
      <w:r w:rsidRPr="00C1400C">
        <w:rPr>
          <w:rFonts w:eastAsiaTheme="minorEastAsia"/>
          <w:sz w:val="20"/>
          <w:lang w:eastAsia="zh-CN"/>
        </w:rPr>
        <w:t>R2D CFO calibration signal</w:t>
      </w:r>
      <w:r w:rsidRPr="00C1400C">
        <w:rPr>
          <w:rFonts w:eastAsiaTheme="minorEastAsia" w:hint="eastAsia"/>
          <w:sz w:val="20"/>
          <w:lang w:eastAsia="zh-CN"/>
        </w:rPr>
        <w:t>.</w:t>
      </w:r>
      <w:r w:rsidRPr="00C1400C">
        <w:rPr>
          <w:rFonts w:eastAsiaTheme="minorEastAsia"/>
          <w:sz w:val="20"/>
          <w:lang w:eastAsia="zh-CN"/>
        </w:rPr>
        <w:t xml:space="preserve"> R2D CFO </w:t>
      </w:r>
      <w:proofErr w:type="gramStart"/>
      <w:r w:rsidRPr="00C1400C">
        <w:rPr>
          <w:rFonts w:eastAsiaTheme="minorEastAsia"/>
          <w:sz w:val="20"/>
          <w:lang w:eastAsia="zh-CN"/>
        </w:rPr>
        <w:t>calibration</w:t>
      </w:r>
      <w:proofErr w:type="gramEnd"/>
      <w:r w:rsidRPr="00C1400C">
        <w:rPr>
          <w:rFonts w:eastAsiaTheme="minorEastAsia"/>
          <w:sz w:val="20"/>
          <w:lang w:eastAsia="zh-CN"/>
        </w:rPr>
        <w:t xml:space="preserve"> signal will not impact the reception behavior of Device 1.</w:t>
      </w:r>
      <w:r w:rsidRPr="00C1400C">
        <w:rPr>
          <w:rFonts w:eastAsiaTheme="minorEastAsia" w:hint="eastAsia"/>
          <w:sz w:val="20"/>
          <w:lang w:eastAsia="zh-CN"/>
        </w:rPr>
        <w:t xml:space="preserve"> However, </w:t>
      </w:r>
      <w:r w:rsidRPr="00C1400C">
        <w:rPr>
          <w:rFonts w:eastAsia="等线" w:hint="eastAsia"/>
          <w:sz w:val="20"/>
          <w:lang w:eastAsia="zh-CN"/>
        </w:rPr>
        <w:t>Device 2b and Device C</w:t>
      </w:r>
      <w:r w:rsidRPr="00C1400C">
        <w:rPr>
          <w:rFonts w:eastAsiaTheme="minorEastAsia" w:hint="eastAsia"/>
          <w:sz w:val="20"/>
          <w:lang w:eastAsia="zh-CN"/>
        </w:rPr>
        <w:t xml:space="preserve"> don</w:t>
      </w:r>
      <w:r w:rsidRPr="00C1400C">
        <w:rPr>
          <w:rFonts w:eastAsiaTheme="minorEastAsia"/>
          <w:sz w:val="20"/>
          <w:lang w:eastAsia="zh-CN"/>
        </w:rPr>
        <w:t>’</w:t>
      </w:r>
      <w:r w:rsidRPr="00C1400C">
        <w:rPr>
          <w:rFonts w:eastAsiaTheme="minorEastAsia" w:hint="eastAsia"/>
          <w:sz w:val="20"/>
          <w:lang w:eastAsia="zh-CN"/>
        </w:rPr>
        <w:t xml:space="preserve">t know the start position of R2D CFO </w:t>
      </w:r>
      <w:proofErr w:type="gramStart"/>
      <w:r w:rsidRPr="00C1400C">
        <w:rPr>
          <w:rFonts w:eastAsiaTheme="minorEastAsia"/>
          <w:sz w:val="20"/>
          <w:lang w:eastAsia="zh-CN"/>
        </w:rPr>
        <w:t>calibration</w:t>
      </w:r>
      <w:proofErr w:type="gramEnd"/>
      <w:r w:rsidRPr="00C1400C">
        <w:rPr>
          <w:rFonts w:eastAsiaTheme="minorEastAsia"/>
          <w:sz w:val="20"/>
          <w:lang w:eastAsia="zh-CN"/>
        </w:rPr>
        <w:t xml:space="preserve"> signal</w:t>
      </w:r>
      <w:r>
        <w:rPr>
          <w:rFonts w:eastAsiaTheme="minorEastAsia" w:hint="eastAsia"/>
          <w:sz w:val="20"/>
          <w:lang w:eastAsia="zh-CN"/>
        </w:rPr>
        <w:t xml:space="preserve"> before they received SIP</w:t>
      </w:r>
      <w:r w:rsidRPr="00C1400C">
        <w:rPr>
          <w:rFonts w:eastAsiaTheme="minorEastAsia" w:hint="eastAsia"/>
          <w:sz w:val="20"/>
          <w:lang w:eastAsia="zh-CN"/>
        </w:rPr>
        <w:t>.</w:t>
      </w:r>
    </w:p>
    <w:p w14:paraId="0E29DC12" w14:textId="7EE754E7" w:rsidR="00AD0F1C" w:rsidRPr="00C1400C" w:rsidRDefault="00AD0F1C" w:rsidP="003926A5">
      <w:pPr>
        <w:pStyle w:val="3GPPText"/>
        <w:spacing w:before="0" w:afterLines="50"/>
        <w:rPr>
          <w:sz w:val="20"/>
          <w:lang w:val="en-GB" w:eastAsia="zh-CN"/>
        </w:rPr>
      </w:pPr>
      <w:r w:rsidRPr="00C1400C">
        <w:rPr>
          <w:rFonts w:hint="eastAsia"/>
          <w:sz w:val="20"/>
          <w:lang w:val="en-GB" w:eastAsia="zh-CN"/>
        </w:rPr>
        <w:t xml:space="preserve">For Option 2, as </w:t>
      </w:r>
      <w:r w:rsidRPr="00C1400C">
        <w:rPr>
          <w:sz w:val="20"/>
          <w:lang w:val="en-GB" w:eastAsia="zh-CN"/>
        </w:rPr>
        <w:t>shown</w:t>
      </w:r>
      <w:r w:rsidRPr="00C1400C">
        <w:rPr>
          <w:rFonts w:hint="eastAsia"/>
          <w:sz w:val="20"/>
          <w:lang w:val="en-GB" w:eastAsia="zh-CN"/>
        </w:rPr>
        <w:t xml:space="preserve"> in </w:t>
      </w:r>
      <w:r w:rsidRPr="00C1400C">
        <w:rPr>
          <w:sz w:val="20"/>
          <w:lang w:val="en-GB" w:eastAsia="zh-CN"/>
        </w:rPr>
        <w:fldChar w:fldCharType="begin"/>
      </w:r>
      <w:r w:rsidRPr="00C1400C">
        <w:rPr>
          <w:sz w:val="20"/>
          <w:lang w:val="en-GB" w:eastAsia="zh-CN"/>
        </w:rPr>
        <w:instrText xml:space="preserve"> </w:instrText>
      </w:r>
      <w:r w:rsidRPr="00C1400C">
        <w:rPr>
          <w:rFonts w:hint="eastAsia"/>
          <w:sz w:val="20"/>
          <w:lang w:val="en-GB" w:eastAsia="zh-CN"/>
        </w:rPr>
        <w:instrText>REF _Ref205144066 \h</w:instrText>
      </w:r>
      <w:r w:rsidRPr="00C1400C">
        <w:rPr>
          <w:sz w:val="20"/>
          <w:lang w:val="en-GB" w:eastAsia="zh-CN"/>
        </w:rPr>
        <w:instrText xml:space="preserve">  \* MERGEFORMAT </w:instrText>
      </w:r>
      <w:r w:rsidRPr="00C1400C">
        <w:rPr>
          <w:sz w:val="20"/>
          <w:lang w:val="en-GB" w:eastAsia="zh-CN"/>
        </w:rPr>
      </w:r>
      <w:r w:rsidRPr="00C1400C">
        <w:rPr>
          <w:sz w:val="20"/>
          <w:lang w:val="en-GB" w:eastAsia="zh-CN"/>
        </w:rPr>
        <w:fldChar w:fldCharType="separate"/>
      </w:r>
      <w:r w:rsidR="000A3ABA" w:rsidRPr="00FC5A3A">
        <w:rPr>
          <w:sz w:val="20"/>
          <w:lang w:eastAsia="zh-CN"/>
        </w:rPr>
        <w:t xml:space="preserve">Figure </w:t>
      </w:r>
      <w:r w:rsidR="000A3ABA" w:rsidRPr="00FC5A3A">
        <w:rPr>
          <w:noProof/>
          <w:sz w:val="20"/>
          <w:lang w:eastAsia="zh-CN"/>
        </w:rPr>
        <w:t>19</w:t>
      </w:r>
      <w:r w:rsidRPr="00C1400C">
        <w:rPr>
          <w:sz w:val="20"/>
          <w:lang w:val="en-GB" w:eastAsia="zh-CN"/>
        </w:rPr>
        <w:fldChar w:fldCharType="end"/>
      </w:r>
      <w:r w:rsidRPr="00C1400C">
        <w:rPr>
          <w:rFonts w:hint="eastAsia"/>
          <w:sz w:val="20"/>
          <w:lang w:val="en-GB" w:eastAsia="zh-CN"/>
        </w:rPr>
        <w:t xml:space="preserve">, </w:t>
      </w:r>
      <w:r w:rsidRPr="00C1400C">
        <w:rPr>
          <w:rFonts w:eastAsiaTheme="minorEastAsia"/>
          <w:sz w:val="20"/>
          <w:lang w:eastAsia="zh-CN"/>
        </w:rPr>
        <w:t xml:space="preserve">R2D CFO </w:t>
      </w:r>
      <w:proofErr w:type="gramStart"/>
      <w:r w:rsidRPr="00C1400C">
        <w:rPr>
          <w:rFonts w:eastAsiaTheme="minorEastAsia"/>
          <w:sz w:val="20"/>
          <w:lang w:eastAsia="zh-CN"/>
        </w:rPr>
        <w:t>calibration</w:t>
      </w:r>
      <w:proofErr w:type="gramEnd"/>
      <w:r w:rsidRPr="00C1400C">
        <w:rPr>
          <w:rFonts w:eastAsiaTheme="minorEastAsia"/>
          <w:sz w:val="20"/>
          <w:lang w:eastAsia="zh-CN"/>
        </w:rPr>
        <w:t xml:space="preserve"> signal is located </w:t>
      </w:r>
      <w:r w:rsidRPr="00C1400C">
        <w:rPr>
          <w:rFonts w:eastAsiaTheme="minorEastAsia" w:hint="eastAsia"/>
          <w:sz w:val="20"/>
          <w:lang w:eastAsia="zh-CN"/>
        </w:rPr>
        <w:t xml:space="preserve">after R-TAS CAP and before PRDCH, so </w:t>
      </w:r>
      <w:r w:rsidRPr="00C1400C">
        <w:rPr>
          <w:rFonts w:eastAsiaTheme="minorEastAsia"/>
          <w:sz w:val="20"/>
          <w:lang w:eastAsia="zh-CN"/>
        </w:rPr>
        <w:t>R-TAS SIP can indicate the start position of R2D CFO calibration signal. It can be used for the calibration of the device clock for LO for carrier frequency before the reception of PRDCH.</w:t>
      </w:r>
      <w:r w:rsidRPr="00C1400C">
        <w:rPr>
          <w:rFonts w:eastAsiaTheme="minorEastAsia" w:hint="eastAsia"/>
          <w:sz w:val="20"/>
          <w:lang w:eastAsia="zh-CN"/>
        </w:rPr>
        <w:t xml:space="preserve"> However, </w:t>
      </w:r>
      <w:r w:rsidRPr="00C1400C">
        <w:rPr>
          <w:rFonts w:eastAsiaTheme="minorEastAsia"/>
          <w:sz w:val="20"/>
          <w:lang w:eastAsia="zh-CN"/>
        </w:rPr>
        <w:t xml:space="preserve">Device 1 will try to receive R2D CFO </w:t>
      </w:r>
      <w:proofErr w:type="gramStart"/>
      <w:r w:rsidRPr="00C1400C">
        <w:rPr>
          <w:rFonts w:eastAsiaTheme="minorEastAsia"/>
          <w:sz w:val="20"/>
          <w:lang w:eastAsia="zh-CN"/>
        </w:rPr>
        <w:t>calibration</w:t>
      </w:r>
      <w:proofErr w:type="gramEnd"/>
      <w:r w:rsidRPr="00C1400C">
        <w:rPr>
          <w:rFonts w:eastAsiaTheme="minorEastAsia"/>
          <w:sz w:val="20"/>
          <w:lang w:eastAsia="zh-CN"/>
        </w:rPr>
        <w:t xml:space="preserve"> signal if the same R-TAS SIP is used for Device 2b and Device C.</w:t>
      </w:r>
    </w:p>
    <w:p w14:paraId="76EC6186" w14:textId="23C1E4AB" w:rsidR="00AD0F1C" w:rsidRPr="00D614B1" w:rsidRDefault="00AD0F1C" w:rsidP="003926A5">
      <w:pPr>
        <w:pStyle w:val="3GPPText"/>
        <w:spacing w:before="0" w:afterLines="50"/>
        <w:rPr>
          <w:rFonts w:eastAsiaTheme="minorEastAsia"/>
          <w:sz w:val="20"/>
          <w:lang w:eastAsia="zh-CN"/>
        </w:rPr>
      </w:pPr>
      <w:r w:rsidRPr="00D11A43">
        <w:rPr>
          <w:rFonts w:hint="eastAsia"/>
          <w:sz w:val="20"/>
          <w:lang w:val="en-GB" w:eastAsia="zh-CN"/>
        </w:rPr>
        <w:t xml:space="preserve">For Option 3, as </w:t>
      </w:r>
      <w:r w:rsidRPr="00D11A43">
        <w:rPr>
          <w:sz w:val="20"/>
          <w:lang w:val="en-GB" w:eastAsia="zh-CN"/>
        </w:rPr>
        <w:t>shown</w:t>
      </w:r>
      <w:r w:rsidRPr="00D11A43">
        <w:rPr>
          <w:rFonts w:hint="eastAsia"/>
          <w:sz w:val="20"/>
          <w:lang w:val="en-GB" w:eastAsia="zh-CN"/>
        </w:rPr>
        <w:t xml:space="preserve"> in </w:t>
      </w:r>
      <w:r w:rsidRPr="00D11A43">
        <w:rPr>
          <w:sz w:val="20"/>
          <w:lang w:val="en-GB" w:eastAsia="zh-CN"/>
        </w:rPr>
        <w:fldChar w:fldCharType="begin"/>
      </w:r>
      <w:r w:rsidRPr="00D11A43">
        <w:rPr>
          <w:sz w:val="20"/>
          <w:lang w:val="en-GB" w:eastAsia="zh-CN"/>
        </w:rPr>
        <w:instrText xml:space="preserve"> </w:instrText>
      </w:r>
      <w:r w:rsidRPr="00D11A43">
        <w:rPr>
          <w:rFonts w:hint="eastAsia"/>
          <w:sz w:val="20"/>
          <w:lang w:val="en-GB" w:eastAsia="zh-CN"/>
        </w:rPr>
        <w:instrText>REF _Ref205144074 \h</w:instrText>
      </w:r>
      <w:r w:rsidRPr="00D11A43">
        <w:rPr>
          <w:sz w:val="20"/>
          <w:lang w:val="en-GB" w:eastAsia="zh-CN"/>
        </w:rPr>
        <w:instrText xml:space="preserve">  \* MERGEFORMAT </w:instrText>
      </w:r>
      <w:r w:rsidRPr="00D11A43">
        <w:rPr>
          <w:sz w:val="20"/>
          <w:lang w:val="en-GB" w:eastAsia="zh-CN"/>
        </w:rPr>
      </w:r>
      <w:r w:rsidRPr="00D11A43">
        <w:rPr>
          <w:sz w:val="20"/>
          <w:lang w:val="en-GB" w:eastAsia="zh-CN"/>
        </w:rPr>
        <w:fldChar w:fldCharType="separate"/>
      </w:r>
      <w:r w:rsidR="000A3ABA" w:rsidRPr="00FC5A3A">
        <w:rPr>
          <w:sz w:val="20"/>
          <w:lang w:eastAsia="zh-CN"/>
        </w:rPr>
        <w:t xml:space="preserve">Figure </w:t>
      </w:r>
      <w:r w:rsidR="000A3ABA" w:rsidRPr="00FC5A3A">
        <w:rPr>
          <w:noProof/>
          <w:sz w:val="20"/>
          <w:lang w:eastAsia="zh-CN"/>
        </w:rPr>
        <w:t>20</w:t>
      </w:r>
      <w:r w:rsidRPr="00D11A43">
        <w:rPr>
          <w:sz w:val="20"/>
          <w:lang w:val="en-GB" w:eastAsia="zh-CN"/>
        </w:rPr>
        <w:fldChar w:fldCharType="end"/>
      </w:r>
      <w:r w:rsidRPr="00D11A43">
        <w:rPr>
          <w:rFonts w:hint="eastAsia"/>
          <w:sz w:val="20"/>
          <w:lang w:val="en-GB" w:eastAsia="zh-CN"/>
        </w:rPr>
        <w:t xml:space="preserve">, </w:t>
      </w:r>
      <w:r w:rsidRPr="00D11A43">
        <w:rPr>
          <w:rFonts w:eastAsiaTheme="minorEastAsia"/>
          <w:sz w:val="20"/>
          <w:lang w:eastAsia="zh-CN"/>
        </w:rPr>
        <w:t xml:space="preserve">R2D CFO </w:t>
      </w:r>
      <w:proofErr w:type="gramStart"/>
      <w:r w:rsidRPr="00D11A43">
        <w:rPr>
          <w:rFonts w:eastAsiaTheme="minorEastAsia"/>
          <w:sz w:val="20"/>
          <w:lang w:eastAsia="zh-CN"/>
        </w:rPr>
        <w:t>calibration</w:t>
      </w:r>
      <w:proofErr w:type="gramEnd"/>
      <w:r w:rsidRPr="00D11A43">
        <w:rPr>
          <w:rFonts w:eastAsiaTheme="minorEastAsia"/>
          <w:sz w:val="20"/>
          <w:lang w:eastAsia="zh-CN"/>
        </w:rPr>
        <w:t xml:space="preserve"> signal is located </w:t>
      </w:r>
      <w:r>
        <w:rPr>
          <w:rFonts w:eastAsiaTheme="minorEastAsia" w:hint="eastAsia"/>
          <w:sz w:val="20"/>
          <w:lang w:eastAsia="zh-CN"/>
        </w:rPr>
        <w:t>after R2D postamble</w:t>
      </w:r>
      <w:r w:rsidRPr="00D11A43">
        <w:rPr>
          <w:rFonts w:eastAsiaTheme="minorEastAsia" w:hint="eastAsia"/>
          <w:sz w:val="20"/>
          <w:lang w:eastAsia="zh-CN"/>
        </w:rPr>
        <w:t xml:space="preserve">. </w:t>
      </w:r>
      <w:r w:rsidRPr="00D11A43">
        <w:rPr>
          <w:rFonts w:eastAsiaTheme="minorEastAsia"/>
          <w:sz w:val="20"/>
          <w:lang w:eastAsia="zh-CN"/>
        </w:rPr>
        <w:t>The end of PRDCH transmission</w:t>
      </w:r>
      <w:r>
        <w:rPr>
          <w:rFonts w:eastAsiaTheme="minorEastAsia" w:hint="eastAsia"/>
          <w:sz w:val="20"/>
          <w:lang w:eastAsia="zh-CN"/>
        </w:rPr>
        <w:t>, i.e., R2D postamble,</w:t>
      </w:r>
      <w:r w:rsidRPr="00D11A43">
        <w:rPr>
          <w:rFonts w:eastAsiaTheme="minorEastAsia"/>
          <w:sz w:val="20"/>
          <w:lang w:eastAsia="zh-CN"/>
        </w:rPr>
        <w:t xml:space="preserve"> can indicate the start position of R2D CFO </w:t>
      </w:r>
      <w:proofErr w:type="gramStart"/>
      <w:r w:rsidRPr="00D11A43">
        <w:rPr>
          <w:rFonts w:eastAsiaTheme="minorEastAsia"/>
          <w:sz w:val="20"/>
          <w:lang w:eastAsia="zh-CN"/>
        </w:rPr>
        <w:t>calibration</w:t>
      </w:r>
      <w:proofErr w:type="gramEnd"/>
      <w:r w:rsidRPr="00D11A43">
        <w:rPr>
          <w:rFonts w:eastAsiaTheme="minorEastAsia"/>
          <w:sz w:val="20"/>
          <w:lang w:eastAsia="zh-CN"/>
        </w:rPr>
        <w:t xml:space="preserve"> signal.</w:t>
      </w:r>
      <w:r w:rsidRPr="00D11A43">
        <w:rPr>
          <w:rFonts w:eastAsiaTheme="minorEastAsia" w:hint="eastAsia"/>
          <w:sz w:val="20"/>
          <w:lang w:eastAsia="zh-CN"/>
        </w:rPr>
        <w:t xml:space="preserve"> And </w:t>
      </w:r>
      <w:r w:rsidRPr="00D11A43">
        <w:rPr>
          <w:rFonts w:eastAsiaTheme="minorEastAsia"/>
          <w:sz w:val="20"/>
          <w:lang w:eastAsia="zh-CN"/>
        </w:rPr>
        <w:t xml:space="preserve">R2D CFO </w:t>
      </w:r>
      <w:proofErr w:type="gramStart"/>
      <w:r w:rsidRPr="00D11A43">
        <w:rPr>
          <w:rFonts w:eastAsiaTheme="minorEastAsia"/>
          <w:sz w:val="20"/>
          <w:lang w:eastAsia="zh-CN"/>
        </w:rPr>
        <w:t>calibration</w:t>
      </w:r>
      <w:proofErr w:type="gramEnd"/>
      <w:r w:rsidRPr="00D11A43">
        <w:rPr>
          <w:rFonts w:eastAsiaTheme="minorEastAsia"/>
          <w:sz w:val="20"/>
          <w:lang w:eastAsia="zh-CN"/>
        </w:rPr>
        <w:t xml:space="preserve"> signal will not impact the reception behavior of Device 1.</w:t>
      </w:r>
      <w:r w:rsidRPr="00D11A43">
        <w:rPr>
          <w:rFonts w:eastAsiaTheme="minorEastAsia" w:hint="eastAsia"/>
          <w:sz w:val="20"/>
          <w:lang w:eastAsia="zh-CN"/>
        </w:rPr>
        <w:t xml:space="preserve"> </w:t>
      </w:r>
      <w:r w:rsidRPr="00D11A43">
        <w:rPr>
          <w:rFonts w:eastAsiaTheme="minorEastAsia"/>
          <w:sz w:val="20"/>
          <w:lang w:eastAsia="zh-CN"/>
        </w:rPr>
        <w:t>H</w:t>
      </w:r>
      <w:r w:rsidRPr="00D11A43">
        <w:rPr>
          <w:rFonts w:eastAsiaTheme="minorEastAsia" w:hint="eastAsia"/>
          <w:sz w:val="20"/>
          <w:lang w:eastAsia="zh-CN"/>
        </w:rPr>
        <w:t>owever, i</w:t>
      </w:r>
      <w:r w:rsidRPr="00D11A43">
        <w:rPr>
          <w:rFonts w:eastAsiaTheme="minorEastAsia"/>
          <w:sz w:val="20"/>
          <w:lang w:eastAsia="zh-CN"/>
        </w:rPr>
        <w:t>t can</w:t>
      </w:r>
      <w:r w:rsidRPr="00D11A43">
        <w:rPr>
          <w:rFonts w:eastAsiaTheme="minorEastAsia" w:hint="eastAsia"/>
          <w:sz w:val="20"/>
          <w:lang w:eastAsia="zh-CN"/>
        </w:rPr>
        <w:t xml:space="preserve">not </w:t>
      </w:r>
      <w:r w:rsidRPr="00D11A43">
        <w:rPr>
          <w:rFonts w:eastAsiaTheme="minorEastAsia"/>
          <w:sz w:val="20"/>
          <w:lang w:eastAsia="zh-CN"/>
        </w:rPr>
        <w:t>be used for</w:t>
      </w:r>
      <w:r w:rsidRPr="00D11A43">
        <w:rPr>
          <w:rFonts w:eastAsiaTheme="minorEastAsia" w:hint="eastAsia"/>
          <w:sz w:val="20"/>
          <w:lang w:eastAsia="zh-CN"/>
        </w:rPr>
        <w:t xml:space="preserve"> the calibration of </w:t>
      </w:r>
      <w:r w:rsidRPr="00D614B1">
        <w:rPr>
          <w:rFonts w:eastAsiaTheme="minorEastAsia" w:hint="eastAsia"/>
          <w:sz w:val="20"/>
          <w:lang w:eastAsia="zh-CN"/>
        </w:rPr>
        <w:t>t</w:t>
      </w:r>
      <w:r w:rsidRPr="00D614B1">
        <w:rPr>
          <w:rFonts w:eastAsiaTheme="minorEastAsia"/>
          <w:sz w:val="20"/>
          <w:lang w:eastAsia="zh-CN"/>
        </w:rPr>
        <w:t>he device clock for LO for carrier frequency before the reception of R-TAS and PRDCH.</w:t>
      </w:r>
    </w:p>
    <w:p w14:paraId="65663A5A" w14:textId="7FCEE946" w:rsidR="00AD0F1C" w:rsidRPr="00D614B1" w:rsidRDefault="00AD0F1C" w:rsidP="003926A5">
      <w:pPr>
        <w:pStyle w:val="3GPPText"/>
        <w:spacing w:before="0" w:afterLines="50"/>
        <w:rPr>
          <w:sz w:val="20"/>
          <w:lang w:val="en-GB" w:eastAsia="zh-CN"/>
        </w:rPr>
      </w:pPr>
      <w:r w:rsidRPr="00D614B1">
        <w:rPr>
          <w:rFonts w:hint="eastAsia"/>
          <w:sz w:val="20"/>
          <w:lang w:val="en-GB" w:eastAsia="zh-CN"/>
        </w:rPr>
        <w:lastRenderedPageBreak/>
        <w:t xml:space="preserve">The following </w:t>
      </w:r>
      <w:r w:rsidRPr="00D614B1">
        <w:rPr>
          <w:sz w:val="20"/>
          <w:lang w:val="en-GB" w:eastAsia="zh-CN"/>
        </w:rPr>
        <w:fldChar w:fldCharType="begin"/>
      </w:r>
      <w:r w:rsidRPr="00D614B1">
        <w:rPr>
          <w:sz w:val="20"/>
          <w:lang w:val="en-GB" w:eastAsia="zh-CN"/>
        </w:rPr>
        <w:instrText xml:space="preserve"> </w:instrText>
      </w:r>
      <w:r w:rsidRPr="00D614B1">
        <w:rPr>
          <w:rFonts w:hint="eastAsia"/>
          <w:sz w:val="20"/>
          <w:lang w:val="en-GB" w:eastAsia="zh-CN"/>
        </w:rPr>
        <w:instrText>REF _Ref205194364 \h</w:instrText>
      </w:r>
      <w:r w:rsidRPr="00D614B1">
        <w:rPr>
          <w:sz w:val="20"/>
          <w:lang w:val="en-GB" w:eastAsia="zh-CN"/>
        </w:rPr>
        <w:instrText xml:space="preserve">  \* MERGEFORMAT </w:instrText>
      </w:r>
      <w:r w:rsidRPr="00D614B1">
        <w:rPr>
          <w:sz w:val="20"/>
          <w:lang w:val="en-GB" w:eastAsia="zh-CN"/>
        </w:rPr>
      </w:r>
      <w:r w:rsidRPr="00D614B1">
        <w:rPr>
          <w:sz w:val="20"/>
          <w:lang w:val="en-GB" w:eastAsia="zh-CN"/>
        </w:rPr>
        <w:fldChar w:fldCharType="separate"/>
      </w:r>
      <w:r w:rsidR="000A3ABA" w:rsidRPr="00D614B1">
        <w:rPr>
          <w:sz w:val="20"/>
          <w:lang w:eastAsia="zh-CN"/>
        </w:rPr>
        <w:t xml:space="preserve">Table </w:t>
      </w:r>
      <w:r w:rsidR="000A3ABA">
        <w:rPr>
          <w:noProof/>
          <w:sz w:val="20"/>
          <w:lang w:eastAsia="zh-CN"/>
        </w:rPr>
        <w:t>9</w:t>
      </w:r>
      <w:r w:rsidRPr="00D614B1">
        <w:rPr>
          <w:sz w:val="20"/>
          <w:lang w:val="en-GB" w:eastAsia="zh-CN"/>
        </w:rPr>
        <w:fldChar w:fldCharType="end"/>
      </w:r>
      <w:r w:rsidRPr="00D614B1">
        <w:rPr>
          <w:rFonts w:hint="eastAsia"/>
          <w:sz w:val="20"/>
          <w:lang w:val="en-GB" w:eastAsia="zh-CN"/>
        </w:rPr>
        <w:t xml:space="preserve"> summarizes the p</w:t>
      </w:r>
      <w:proofErr w:type="spellStart"/>
      <w:r w:rsidRPr="00D614B1">
        <w:rPr>
          <w:rFonts w:hint="eastAsia"/>
          <w:sz w:val="20"/>
          <w:lang w:eastAsia="zh-CN"/>
        </w:rPr>
        <w:t>ros</w:t>
      </w:r>
      <w:proofErr w:type="spellEnd"/>
      <w:r w:rsidRPr="00D614B1">
        <w:rPr>
          <w:rFonts w:hint="eastAsia"/>
          <w:sz w:val="20"/>
          <w:lang w:eastAsia="zh-CN"/>
        </w:rPr>
        <w:t xml:space="preserve"> and cons for the three options of </w:t>
      </w:r>
      <w:r w:rsidRPr="00D614B1">
        <w:rPr>
          <w:rFonts w:eastAsiaTheme="minorEastAsia" w:hint="eastAsia"/>
          <w:sz w:val="20"/>
          <w:lang w:eastAsia="zh-CN"/>
        </w:rPr>
        <w:t xml:space="preserve">time </w:t>
      </w:r>
      <w:r w:rsidRPr="00D614B1">
        <w:rPr>
          <w:rFonts w:eastAsiaTheme="minorEastAsia"/>
          <w:sz w:val="20"/>
          <w:lang w:eastAsia="zh-CN"/>
        </w:rPr>
        <w:t>domain</w:t>
      </w:r>
      <w:r w:rsidRPr="00D614B1">
        <w:rPr>
          <w:rFonts w:eastAsiaTheme="minorEastAsia" w:hint="eastAsia"/>
          <w:sz w:val="20"/>
          <w:lang w:eastAsia="zh-CN"/>
        </w:rPr>
        <w:t xml:space="preserve"> position of </w:t>
      </w:r>
      <w:r w:rsidRPr="00D614B1">
        <w:rPr>
          <w:rFonts w:eastAsiaTheme="minorEastAsia"/>
          <w:sz w:val="20"/>
          <w:lang w:eastAsia="zh-CN"/>
        </w:rPr>
        <w:t xml:space="preserve">R2D </w:t>
      </w:r>
      <w:r w:rsidRPr="00D614B1">
        <w:rPr>
          <w:rFonts w:eastAsiaTheme="minorEastAsia" w:hint="eastAsia"/>
          <w:sz w:val="20"/>
          <w:lang w:eastAsia="zh-CN"/>
        </w:rPr>
        <w:t xml:space="preserve">CFO </w:t>
      </w:r>
      <w:proofErr w:type="gramStart"/>
      <w:r w:rsidRPr="00D614B1">
        <w:rPr>
          <w:rFonts w:eastAsiaTheme="minorEastAsia" w:hint="eastAsia"/>
          <w:sz w:val="20"/>
          <w:lang w:eastAsia="zh-CN"/>
        </w:rPr>
        <w:t>calibration</w:t>
      </w:r>
      <w:proofErr w:type="gramEnd"/>
      <w:r w:rsidRPr="00D614B1">
        <w:rPr>
          <w:rFonts w:eastAsiaTheme="minorEastAsia"/>
          <w:sz w:val="20"/>
          <w:lang w:eastAsia="zh-CN"/>
        </w:rPr>
        <w:t xml:space="preserve"> signal</w:t>
      </w:r>
      <w:r w:rsidRPr="00D614B1">
        <w:rPr>
          <w:rFonts w:eastAsiaTheme="minorEastAsia" w:hint="eastAsia"/>
          <w:sz w:val="20"/>
          <w:lang w:eastAsia="zh-CN"/>
        </w:rPr>
        <w:t>.</w:t>
      </w:r>
    </w:p>
    <w:p w14:paraId="1DD98576" w14:textId="77777777" w:rsidR="00AD0F1C" w:rsidRPr="00D614B1" w:rsidRDefault="00AD0F1C" w:rsidP="00AD0F1C">
      <w:pPr>
        <w:pStyle w:val="3GPPText"/>
        <w:spacing w:afterLines="50"/>
        <w:jc w:val="center"/>
        <w:rPr>
          <w:rFonts w:eastAsiaTheme="minorEastAsia"/>
          <w:sz w:val="20"/>
          <w:lang w:eastAsia="zh-CN"/>
        </w:rPr>
      </w:pPr>
      <w:bookmarkStart w:id="212" w:name="_Ref205194364"/>
      <w:r w:rsidRPr="00D614B1">
        <w:rPr>
          <w:sz w:val="20"/>
          <w:lang w:eastAsia="zh-CN"/>
        </w:rPr>
        <w:t xml:space="preserve">Table </w:t>
      </w:r>
      <w:r w:rsidRPr="00D614B1">
        <w:rPr>
          <w:sz w:val="20"/>
          <w:lang w:eastAsia="zh-CN"/>
        </w:rPr>
        <w:fldChar w:fldCharType="begin"/>
      </w:r>
      <w:r w:rsidRPr="00D614B1">
        <w:rPr>
          <w:sz w:val="20"/>
          <w:lang w:eastAsia="zh-CN"/>
        </w:rPr>
        <w:instrText xml:space="preserve"> SEQ Table \* ARABIC </w:instrText>
      </w:r>
      <w:r w:rsidRPr="00D614B1">
        <w:rPr>
          <w:sz w:val="20"/>
          <w:lang w:eastAsia="zh-CN"/>
        </w:rPr>
        <w:fldChar w:fldCharType="separate"/>
      </w:r>
      <w:r w:rsidR="000A3ABA">
        <w:rPr>
          <w:noProof/>
          <w:sz w:val="20"/>
          <w:lang w:eastAsia="zh-CN"/>
        </w:rPr>
        <w:t>9</w:t>
      </w:r>
      <w:r w:rsidRPr="00D614B1">
        <w:rPr>
          <w:sz w:val="20"/>
          <w:lang w:eastAsia="zh-CN"/>
        </w:rPr>
        <w:fldChar w:fldCharType="end"/>
      </w:r>
      <w:bookmarkEnd w:id="211"/>
      <w:bookmarkEnd w:id="212"/>
      <w:r w:rsidRPr="00D614B1">
        <w:rPr>
          <w:rFonts w:hint="eastAsia"/>
          <w:sz w:val="20"/>
          <w:lang w:eastAsia="zh-CN"/>
        </w:rPr>
        <w:t xml:space="preserve">: Pros and cons for the three options of </w:t>
      </w:r>
      <w:r w:rsidRPr="00D614B1">
        <w:rPr>
          <w:rFonts w:eastAsiaTheme="minorEastAsia" w:hint="eastAsia"/>
          <w:sz w:val="20"/>
          <w:lang w:eastAsia="zh-CN"/>
        </w:rPr>
        <w:t xml:space="preserve">time </w:t>
      </w:r>
      <w:r w:rsidRPr="00D614B1">
        <w:rPr>
          <w:rFonts w:eastAsiaTheme="minorEastAsia"/>
          <w:sz w:val="20"/>
          <w:lang w:eastAsia="zh-CN"/>
        </w:rPr>
        <w:t>domain</w:t>
      </w:r>
      <w:r w:rsidRPr="00D614B1">
        <w:rPr>
          <w:rFonts w:eastAsiaTheme="minorEastAsia" w:hint="eastAsia"/>
          <w:sz w:val="20"/>
          <w:lang w:eastAsia="zh-CN"/>
        </w:rPr>
        <w:t xml:space="preserve"> position of </w:t>
      </w:r>
      <w:r w:rsidRPr="00D614B1">
        <w:rPr>
          <w:rFonts w:eastAsiaTheme="minorEastAsia"/>
          <w:sz w:val="20"/>
          <w:lang w:eastAsia="zh-CN"/>
        </w:rPr>
        <w:t xml:space="preserve">R2D </w:t>
      </w:r>
      <w:r w:rsidRPr="00D614B1">
        <w:rPr>
          <w:rFonts w:eastAsiaTheme="minorEastAsia" w:hint="eastAsia"/>
          <w:sz w:val="20"/>
          <w:lang w:eastAsia="zh-CN"/>
        </w:rPr>
        <w:t xml:space="preserve">CFO </w:t>
      </w:r>
      <w:proofErr w:type="gramStart"/>
      <w:r w:rsidRPr="00D614B1">
        <w:rPr>
          <w:rFonts w:eastAsiaTheme="minorEastAsia" w:hint="eastAsia"/>
          <w:sz w:val="20"/>
          <w:lang w:eastAsia="zh-CN"/>
        </w:rPr>
        <w:t>calibration</w:t>
      </w:r>
      <w:proofErr w:type="gramEnd"/>
      <w:r w:rsidRPr="00D614B1">
        <w:rPr>
          <w:rFonts w:eastAsiaTheme="minorEastAsia"/>
          <w:sz w:val="20"/>
          <w:lang w:eastAsia="zh-CN"/>
        </w:rPr>
        <w:t xml:space="preserve"> signal</w:t>
      </w:r>
    </w:p>
    <w:tbl>
      <w:tblPr>
        <w:tblStyle w:val="aff7"/>
        <w:tblW w:w="0" w:type="auto"/>
        <w:jc w:val="center"/>
        <w:tblLook w:val="04A0" w:firstRow="1" w:lastRow="0" w:firstColumn="1" w:lastColumn="0" w:noHBand="0" w:noVBand="1"/>
      </w:tblPr>
      <w:tblGrid>
        <w:gridCol w:w="2127"/>
        <w:gridCol w:w="2835"/>
        <w:gridCol w:w="2835"/>
      </w:tblGrid>
      <w:tr w:rsidR="00AD0F1C" w:rsidRPr="00BA7B79" w14:paraId="240681FB" w14:textId="77777777" w:rsidTr="00126C80">
        <w:trPr>
          <w:jc w:val="center"/>
        </w:trPr>
        <w:tc>
          <w:tcPr>
            <w:tcW w:w="2127" w:type="dxa"/>
            <w:shd w:val="clear" w:color="auto" w:fill="C6D9F1" w:themeFill="text2" w:themeFillTint="33"/>
          </w:tcPr>
          <w:p w14:paraId="3CE1AF86" w14:textId="77777777" w:rsidR="00AD0F1C" w:rsidRPr="00F46353" w:rsidRDefault="00AD0F1C" w:rsidP="00126C80">
            <w:pPr>
              <w:pStyle w:val="afff1"/>
              <w:spacing w:after="0"/>
              <w:ind w:left="0"/>
              <w:jc w:val="center"/>
              <w:rPr>
                <w:rFonts w:eastAsiaTheme="minorEastAsia"/>
                <w:lang w:val="en-US" w:eastAsia="zh-CN"/>
              </w:rPr>
            </w:pPr>
            <w:r>
              <w:rPr>
                <w:rFonts w:eastAsiaTheme="minorEastAsia" w:hint="eastAsia"/>
                <w:lang w:val="en-US" w:eastAsia="zh-CN"/>
              </w:rPr>
              <w:t>Option</w:t>
            </w:r>
            <w:r w:rsidRPr="00F46353">
              <w:rPr>
                <w:rFonts w:eastAsiaTheme="minorEastAsia"/>
                <w:lang w:val="en-US" w:eastAsia="zh-CN"/>
              </w:rPr>
              <w:t>s</w:t>
            </w:r>
          </w:p>
        </w:tc>
        <w:tc>
          <w:tcPr>
            <w:tcW w:w="2835" w:type="dxa"/>
            <w:shd w:val="clear" w:color="auto" w:fill="C6D9F1" w:themeFill="text2" w:themeFillTint="33"/>
          </w:tcPr>
          <w:p w14:paraId="39176F3D" w14:textId="77777777" w:rsidR="00AD0F1C" w:rsidRPr="00F46353" w:rsidRDefault="00AD0F1C" w:rsidP="00126C80">
            <w:pPr>
              <w:pStyle w:val="afff1"/>
              <w:spacing w:after="0"/>
              <w:ind w:left="0"/>
              <w:jc w:val="center"/>
              <w:rPr>
                <w:rFonts w:eastAsiaTheme="minorEastAsia"/>
                <w:lang w:val="en-US" w:eastAsia="zh-CN"/>
              </w:rPr>
            </w:pPr>
            <w:r>
              <w:rPr>
                <w:rFonts w:eastAsiaTheme="minorEastAsia"/>
                <w:lang w:val="en-US" w:eastAsia="zh-CN"/>
              </w:rPr>
              <w:t>Pros</w:t>
            </w:r>
          </w:p>
        </w:tc>
        <w:tc>
          <w:tcPr>
            <w:tcW w:w="2835" w:type="dxa"/>
            <w:shd w:val="clear" w:color="auto" w:fill="C6D9F1" w:themeFill="text2" w:themeFillTint="33"/>
          </w:tcPr>
          <w:p w14:paraId="53133C8B" w14:textId="77777777" w:rsidR="00AD0F1C" w:rsidRPr="00F46353" w:rsidRDefault="00AD0F1C" w:rsidP="00126C80">
            <w:pPr>
              <w:pStyle w:val="afff1"/>
              <w:spacing w:after="0"/>
              <w:ind w:left="0"/>
              <w:jc w:val="center"/>
              <w:rPr>
                <w:rFonts w:eastAsiaTheme="minorEastAsia"/>
                <w:lang w:val="en-US" w:eastAsia="zh-CN"/>
              </w:rPr>
            </w:pPr>
            <w:r>
              <w:rPr>
                <w:rFonts w:eastAsiaTheme="minorEastAsia"/>
                <w:lang w:val="en-US" w:eastAsia="zh-CN"/>
              </w:rPr>
              <w:t>Cons</w:t>
            </w:r>
          </w:p>
        </w:tc>
      </w:tr>
      <w:tr w:rsidR="00AD0F1C" w:rsidRPr="00BA7B79" w14:paraId="14CD6A67" w14:textId="77777777" w:rsidTr="00126C80">
        <w:trPr>
          <w:jc w:val="center"/>
        </w:trPr>
        <w:tc>
          <w:tcPr>
            <w:tcW w:w="2127" w:type="dxa"/>
            <w:shd w:val="clear" w:color="auto" w:fill="F2F2F2" w:themeFill="background1" w:themeFillShade="F2"/>
          </w:tcPr>
          <w:p w14:paraId="28B539B9" w14:textId="77777777" w:rsidR="00AD0F1C" w:rsidRDefault="00AD0F1C" w:rsidP="00126C80">
            <w:pPr>
              <w:pStyle w:val="afff1"/>
              <w:spacing w:after="0"/>
              <w:ind w:left="0"/>
              <w:jc w:val="center"/>
              <w:rPr>
                <w:rFonts w:eastAsiaTheme="minorEastAsia"/>
                <w:lang w:val="en-US" w:eastAsia="zh-CN"/>
              </w:rPr>
            </w:pPr>
            <w:r w:rsidRPr="00C70D38">
              <w:rPr>
                <w:rFonts w:eastAsiaTheme="minorEastAsia"/>
                <w:lang w:val="en-US" w:eastAsia="zh-CN"/>
              </w:rPr>
              <w:t xml:space="preserve">Option 1: </w:t>
            </w:r>
          </w:p>
          <w:p w14:paraId="4B74493F" w14:textId="77777777" w:rsidR="00AD0F1C" w:rsidRPr="00F46353" w:rsidRDefault="00AD0F1C" w:rsidP="00126C80">
            <w:pPr>
              <w:pStyle w:val="afff1"/>
              <w:spacing w:after="0"/>
              <w:ind w:left="0"/>
              <w:jc w:val="center"/>
              <w:rPr>
                <w:rFonts w:eastAsiaTheme="minorEastAsia"/>
                <w:lang w:val="en-US" w:eastAsia="zh-CN"/>
              </w:rPr>
            </w:pPr>
            <w:r w:rsidRPr="00C70D38">
              <w:rPr>
                <w:rFonts w:eastAsiaTheme="minorEastAsia"/>
                <w:lang w:val="en-US" w:eastAsia="zh-CN"/>
              </w:rPr>
              <w:t>R2D CFO calibration signal is located before R-TAS SIP</w:t>
            </w:r>
          </w:p>
        </w:tc>
        <w:tc>
          <w:tcPr>
            <w:tcW w:w="2835" w:type="dxa"/>
          </w:tcPr>
          <w:p w14:paraId="472AC3F6" w14:textId="77777777" w:rsidR="00AD0F1C" w:rsidRDefault="00AD0F1C" w:rsidP="00126C80">
            <w:pPr>
              <w:pStyle w:val="afff1"/>
              <w:numPr>
                <w:ilvl w:val="0"/>
                <w:numId w:val="53"/>
              </w:numPr>
              <w:spacing w:after="0"/>
              <w:ind w:left="246" w:hanging="246"/>
              <w:rPr>
                <w:rFonts w:eastAsiaTheme="minorEastAsia"/>
                <w:lang w:val="en-US" w:eastAsia="zh-CN"/>
              </w:rPr>
            </w:pPr>
            <w:r>
              <w:rPr>
                <w:rFonts w:eastAsiaTheme="minorEastAsia" w:hint="eastAsia"/>
                <w:lang w:val="en-US" w:eastAsia="zh-CN"/>
              </w:rPr>
              <w:t>I</w:t>
            </w:r>
            <w:r w:rsidRPr="00784999">
              <w:rPr>
                <w:rFonts w:eastAsiaTheme="minorEastAsia"/>
                <w:lang w:val="en-US" w:eastAsia="zh-CN"/>
              </w:rPr>
              <w:t>t can be used for</w:t>
            </w:r>
            <w:r>
              <w:rPr>
                <w:rFonts w:eastAsiaTheme="minorEastAsia" w:hint="eastAsia"/>
                <w:lang w:val="en-US" w:eastAsia="zh-CN"/>
              </w:rPr>
              <w:t xml:space="preserve"> the calibration of t</w:t>
            </w:r>
            <w:r w:rsidRPr="00BF6B1C">
              <w:rPr>
                <w:rFonts w:eastAsiaTheme="minorEastAsia"/>
                <w:lang w:eastAsia="zh-CN"/>
              </w:rPr>
              <w:t>he device clock for LO for carrier frequency</w:t>
            </w:r>
            <w:r w:rsidRPr="00784999">
              <w:rPr>
                <w:rFonts w:eastAsiaTheme="minorEastAsia"/>
                <w:lang w:val="en-US" w:eastAsia="zh-CN"/>
              </w:rPr>
              <w:t xml:space="preserve"> before the reception of R-TAS and PRDCH.</w:t>
            </w:r>
          </w:p>
          <w:p w14:paraId="4EAC988C" w14:textId="77777777" w:rsidR="00AD0F1C" w:rsidRPr="00F46353" w:rsidDel="00005DF1" w:rsidRDefault="00AD0F1C" w:rsidP="00126C80">
            <w:pPr>
              <w:pStyle w:val="afff1"/>
              <w:numPr>
                <w:ilvl w:val="0"/>
                <w:numId w:val="53"/>
              </w:numPr>
              <w:spacing w:after="0"/>
              <w:ind w:left="246" w:hanging="246"/>
              <w:rPr>
                <w:rFonts w:eastAsiaTheme="minorEastAsia"/>
                <w:lang w:val="en-US" w:eastAsia="zh-CN"/>
              </w:rPr>
            </w:pPr>
            <w:r>
              <w:rPr>
                <w:rFonts w:eastAsiaTheme="minorEastAsia" w:hint="eastAsia"/>
                <w:lang w:val="en-US" w:eastAsia="zh-CN"/>
              </w:rPr>
              <w:t xml:space="preserve">R2D CFO </w:t>
            </w:r>
            <w:proofErr w:type="gramStart"/>
            <w:r w:rsidRPr="00C70D38">
              <w:rPr>
                <w:rFonts w:eastAsiaTheme="minorEastAsia"/>
                <w:lang w:val="en-US" w:eastAsia="zh-CN"/>
              </w:rPr>
              <w:t>calibration</w:t>
            </w:r>
            <w:proofErr w:type="gramEnd"/>
            <w:r w:rsidRPr="00C70D38">
              <w:rPr>
                <w:rFonts w:eastAsiaTheme="minorEastAsia"/>
                <w:lang w:val="en-US" w:eastAsia="zh-CN"/>
              </w:rPr>
              <w:t xml:space="preserve"> signal</w:t>
            </w:r>
            <w:r>
              <w:rPr>
                <w:rFonts w:eastAsiaTheme="minorEastAsia" w:hint="eastAsia"/>
                <w:lang w:val="en-US" w:eastAsia="zh-CN"/>
              </w:rPr>
              <w:t xml:space="preserve"> will not impact the reception </w:t>
            </w:r>
            <w:r>
              <w:rPr>
                <w:rFonts w:eastAsiaTheme="minorEastAsia"/>
                <w:lang w:val="en-US" w:eastAsia="zh-CN"/>
              </w:rPr>
              <w:t>behavior</w:t>
            </w:r>
            <w:r>
              <w:rPr>
                <w:rFonts w:eastAsiaTheme="minorEastAsia" w:hint="eastAsia"/>
                <w:lang w:val="en-US" w:eastAsia="zh-CN"/>
              </w:rPr>
              <w:t xml:space="preserve"> of Device 1.</w:t>
            </w:r>
          </w:p>
        </w:tc>
        <w:tc>
          <w:tcPr>
            <w:tcW w:w="2835" w:type="dxa"/>
          </w:tcPr>
          <w:p w14:paraId="4E650714" w14:textId="77777777" w:rsidR="00AD0F1C" w:rsidRPr="00F46353" w:rsidRDefault="00AD0F1C" w:rsidP="00126C80">
            <w:pPr>
              <w:pStyle w:val="afff1"/>
              <w:numPr>
                <w:ilvl w:val="0"/>
                <w:numId w:val="53"/>
              </w:numPr>
              <w:spacing w:after="0"/>
              <w:ind w:left="246" w:hanging="246"/>
              <w:rPr>
                <w:rFonts w:eastAsiaTheme="minorEastAsia"/>
                <w:lang w:val="en-US" w:eastAsia="zh-CN"/>
              </w:rPr>
            </w:pPr>
            <w:r>
              <w:rPr>
                <w:rFonts w:eastAsia="等线" w:hint="eastAsia"/>
                <w:lang w:eastAsia="zh-CN"/>
              </w:rPr>
              <w:t>Device 2b and Device C</w:t>
            </w:r>
            <w:r>
              <w:rPr>
                <w:rFonts w:eastAsiaTheme="minorEastAsia" w:hint="eastAsia"/>
                <w:lang w:val="en-US" w:eastAsia="zh-CN"/>
              </w:rPr>
              <w:t xml:space="preserve"> don</w:t>
            </w:r>
            <w:r>
              <w:rPr>
                <w:rFonts w:eastAsiaTheme="minorEastAsia"/>
                <w:lang w:val="en-US" w:eastAsia="zh-CN"/>
              </w:rPr>
              <w:t>’</w:t>
            </w:r>
            <w:r>
              <w:rPr>
                <w:rFonts w:eastAsiaTheme="minorEastAsia" w:hint="eastAsia"/>
                <w:lang w:val="en-US" w:eastAsia="zh-CN"/>
              </w:rPr>
              <w:t xml:space="preserve">t know the start position of R2D CFO </w:t>
            </w:r>
            <w:proofErr w:type="gramStart"/>
            <w:r w:rsidRPr="00C70D38">
              <w:rPr>
                <w:rFonts w:eastAsiaTheme="minorEastAsia"/>
                <w:lang w:val="en-US" w:eastAsia="zh-CN"/>
              </w:rPr>
              <w:t>calibration</w:t>
            </w:r>
            <w:proofErr w:type="gramEnd"/>
            <w:r w:rsidRPr="00C70D38">
              <w:rPr>
                <w:rFonts w:eastAsiaTheme="minorEastAsia"/>
                <w:lang w:val="en-US" w:eastAsia="zh-CN"/>
              </w:rPr>
              <w:t xml:space="preserve"> signal</w:t>
            </w:r>
            <w:r>
              <w:rPr>
                <w:rFonts w:eastAsiaTheme="minorEastAsia" w:hint="eastAsia"/>
                <w:lang w:eastAsia="zh-CN"/>
              </w:rPr>
              <w:t xml:space="preserve"> before they received SIP</w:t>
            </w:r>
            <w:r>
              <w:rPr>
                <w:rFonts w:eastAsiaTheme="minorEastAsia" w:hint="eastAsia"/>
                <w:lang w:val="en-US" w:eastAsia="zh-CN"/>
              </w:rPr>
              <w:t>.</w:t>
            </w:r>
          </w:p>
        </w:tc>
      </w:tr>
      <w:tr w:rsidR="00AD0F1C" w:rsidRPr="00BA7B79" w14:paraId="7E0DCBDA" w14:textId="77777777" w:rsidTr="00126C80">
        <w:trPr>
          <w:jc w:val="center"/>
        </w:trPr>
        <w:tc>
          <w:tcPr>
            <w:tcW w:w="2127" w:type="dxa"/>
            <w:shd w:val="clear" w:color="auto" w:fill="F2F2F2" w:themeFill="background1" w:themeFillShade="F2"/>
          </w:tcPr>
          <w:p w14:paraId="2777A69E" w14:textId="77777777" w:rsidR="00AD0F1C" w:rsidRDefault="00AD0F1C" w:rsidP="00126C80">
            <w:pPr>
              <w:pStyle w:val="afff1"/>
              <w:spacing w:after="0"/>
              <w:ind w:left="0"/>
              <w:jc w:val="center"/>
              <w:rPr>
                <w:rFonts w:eastAsiaTheme="minorEastAsia"/>
                <w:lang w:val="en-US" w:eastAsia="zh-CN"/>
              </w:rPr>
            </w:pPr>
            <w:r w:rsidRPr="00C70D38">
              <w:rPr>
                <w:rFonts w:eastAsiaTheme="minorEastAsia"/>
                <w:lang w:val="en-US" w:eastAsia="zh-CN"/>
              </w:rPr>
              <w:t xml:space="preserve">Option 2: </w:t>
            </w:r>
          </w:p>
          <w:p w14:paraId="343FD3E4" w14:textId="77777777" w:rsidR="00AD0F1C" w:rsidRPr="00F46353" w:rsidRDefault="00AD0F1C" w:rsidP="00126C80">
            <w:pPr>
              <w:pStyle w:val="afff1"/>
              <w:spacing w:after="0"/>
              <w:ind w:left="0"/>
              <w:jc w:val="center"/>
              <w:rPr>
                <w:rFonts w:eastAsiaTheme="minorEastAsia"/>
                <w:lang w:val="en-US" w:eastAsia="zh-CN"/>
              </w:rPr>
            </w:pPr>
            <w:r w:rsidRPr="00C70D38">
              <w:rPr>
                <w:rFonts w:eastAsiaTheme="minorEastAsia"/>
                <w:lang w:val="en-US" w:eastAsia="zh-CN"/>
              </w:rPr>
              <w:t>R2D CFO calibration signal is located after R-TAS CAP and before PRDCH</w:t>
            </w:r>
          </w:p>
        </w:tc>
        <w:tc>
          <w:tcPr>
            <w:tcW w:w="2835" w:type="dxa"/>
          </w:tcPr>
          <w:p w14:paraId="0FB0992A" w14:textId="77777777" w:rsidR="00AD0F1C" w:rsidRDefault="00AD0F1C" w:rsidP="00126C80">
            <w:pPr>
              <w:pStyle w:val="afff1"/>
              <w:numPr>
                <w:ilvl w:val="0"/>
                <w:numId w:val="53"/>
              </w:numPr>
              <w:spacing w:after="0"/>
              <w:ind w:left="246" w:hanging="246"/>
              <w:rPr>
                <w:rFonts w:eastAsiaTheme="minorEastAsia"/>
                <w:lang w:val="en-US" w:eastAsia="zh-CN"/>
              </w:rPr>
            </w:pPr>
            <w:r>
              <w:rPr>
                <w:rFonts w:eastAsiaTheme="minorEastAsia" w:hint="eastAsia"/>
                <w:lang w:val="en-US" w:eastAsia="zh-CN"/>
              </w:rPr>
              <w:t xml:space="preserve">R-TAS SIP can indicate the start position of R2D CFO </w:t>
            </w:r>
            <w:proofErr w:type="gramStart"/>
            <w:r w:rsidRPr="00C70D38">
              <w:rPr>
                <w:rFonts w:eastAsiaTheme="minorEastAsia"/>
                <w:lang w:val="en-US" w:eastAsia="zh-CN"/>
              </w:rPr>
              <w:t>calibration</w:t>
            </w:r>
            <w:proofErr w:type="gramEnd"/>
            <w:r w:rsidRPr="00C70D38">
              <w:rPr>
                <w:rFonts w:eastAsiaTheme="minorEastAsia"/>
                <w:lang w:val="en-US" w:eastAsia="zh-CN"/>
              </w:rPr>
              <w:t xml:space="preserve"> signal</w:t>
            </w:r>
            <w:r>
              <w:rPr>
                <w:rFonts w:eastAsiaTheme="minorEastAsia" w:hint="eastAsia"/>
                <w:lang w:val="en-US" w:eastAsia="zh-CN"/>
              </w:rPr>
              <w:t>.</w:t>
            </w:r>
          </w:p>
          <w:p w14:paraId="04F090BE" w14:textId="77777777" w:rsidR="00AD0F1C" w:rsidRPr="00E42D8A" w:rsidDel="00005DF1" w:rsidRDefault="00AD0F1C" w:rsidP="00126C80">
            <w:pPr>
              <w:pStyle w:val="afff1"/>
              <w:numPr>
                <w:ilvl w:val="0"/>
                <w:numId w:val="53"/>
              </w:numPr>
              <w:spacing w:after="0"/>
              <w:ind w:left="246" w:hanging="246"/>
              <w:rPr>
                <w:rFonts w:eastAsiaTheme="minorEastAsia"/>
                <w:lang w:val="en-US" w:eastAsia="zh-CN"/>
              </w:rPr>
            </w:pPr>
            <w:r>
              <w:rPr>
                <w:rFonts w:eastAsiaTheme="minorEastAsia" w:hint="eastAsia"/>
                <w:lang w:val="en-US" w:eastAsia="zh-CN"/>
              </w:rPr>
              <w:t>I</w:t>
            </w:r>
            <w:r w:rsidRPr="00784999">
              <w:rPr>
                <w:rFonts w:eastAsiaTheme="minorEastAsia"/>
                <w:lang w:val="en-US" w:eastAsia="zh-CN"/>
              </w:rPr>
              <w:t>t can be used for</w:t>
            </w:r>
            <w:r>
              <w:rPr>
                <w:rFonts w:eastAsiaTheme="minorEastAsia" w:hint="eastAsia"/>
                <w:lang w:val="en-US" w:eastAsia="zh-CN"/>
              </w:rPr>
              <w:t xml:space="preserve"> the calibration of t</w:t>
            </w:r>
            <w:r w:rsidRPr="00E42D8A">
              <w:rPr>
                <w:rFonts w:eastAsiaTheme="minorEastAsia"/>
                <w:lang w:val="en-US" w:eastAsia="zh-CN"/>
              </w:rPr>
              <w:t>he device clock for LO for carrier frequency</w:t>
            </w:r>
            <w:r w:rsidRPr="00784999">
              <w:rPr>
                <w:rFonts w:eastAsiaTheme="minorEastAsia"/>
                <w:lang w:val="en-US" w:eastAsia="zh-CN"/>
              </w:rPr>
              <w:t xml:space="preserve"> before the reception of PRDCH.</w:t>
            </w:r>
          </w:p>
        </w:tc>
        <w:tc>
          <w:tcPr>
            <w:tcW w:w="2835" w:type="dxa"/>
          </w:tcPr>
          <w:p w14:paraId="1BED6A25" w14:textId="77777777" w:rsidR="00AD0F1C" w:rsidRPr="00F46353" w:rsidRDefault="00AD0F1C" w:rsidP="00126C80">
            <w:pPr>
              <w:pStyle w:val="afff1"/>
              <w:numPr>
                <w:ilvl w:val="0"/>
                <w:numId w:val="53"/>
              </w:numPr>
              <w:spacing w:after="0"/>
              <w:ind w:left="246" w:hanging="246"/>
              <w:rPr>
                <w:rFonts w:eastAsiaTheme="minorEastAsia"/>
                <w:lang w:val="en-US" w:eastAsia="zh-CN"/>
              </w:rPr>
            </w:pPr>
            <w:r>
              <w:rPr>
                <w:rFonts w:eastAsiaTheme="minorEastAsia" w:hint="eastAsia"/>
                <w:lang w:val="en-US" w:eastAsia="zh-CN"/>
              </w:rPr>
              <w:t xml:space="preserve">Device 1 will try to receive </w:t>
            </w:r>
            <w:r w:rsidRPr="00C70D38">
              <w:rPr>
                <w:rFonts w:eastAsiaTheme="minorEastAsia"/>
                <w:lang w:val="en-US" w:eastAsia="zh-CN"/>
              </w:rPr>
              <w:t>R2D CFO calibration signal</w:t>
            </w:r>
            <w:r>
              <w:rPr>
                <w:rFonts w:eastAsiaTheme="minorEastAsia" w:hint="eastAsia"/>
                <w:lang w:val="en-US" w:eastAsia="zh-CN"/>
              </w:rPr>
              <w:t xml:space="preserve"> if the same R-TAS SIP is used for </w:t>
            </w:r>
            <w:r>
              <w:rPr>
                <w:rFonts w:eastAsia="等线" w:hint="eastAsia"/>
                <w:lang w:eastAsia="zh-CN"/>
              </w:rPr>
              <w:t>Device 2b and Device C.</w:t>
            </w:r>
          </w:p>
        </w:tc>
      </w:tr>
      <w:tr w:rsidR="00AD0F1C" w:rsidRPr="00BA7B79" w14:paraId="5B22B606" w14:textId="77777777" w:rsidTr="00126C80">
        <w:trPr>
          <w:jc w:val="center"/>
        </w:trPr>
        <w:tc>
          <w:tcPr>
            <w:tcW w:w="2127" w:type="dxa"/>
            <w:shd w:val="clear" w:color="auto" w:fill="F2F2F2" w:themeFill="background1" w:themeFillShade="F2"/>
          </w:tcPr>
          <w:p w14:paraId="72527629" w14:textId="77777777" w:rsidR="00AD0F1C" w:rsidRDefault="00AD0F1C" w:rsidP="00126C80">
            <w:pPr>
              <w:pStyle w:val="afff1"/>
              <w:spacing w:after="0"/>
              <w:ind w:left="0"/>
              <w:jc w:val="center"/>
              <w:rPr>
                <w:rFonts w:eastAsiaTheme="minorEastAsia"/>
                <w:lang w:val="en-US" w:eastAsia="zh-CN"/>
              </w:rPr>
            </w:pPr>
            <w:r w:rsidRPr="00C70D38">
              <w:rPr>
                <w:rFonts w:eastAsiaTheme="minorEastAsia"/>
                <w:lang w:val="en-US" w:eastAsia="zh-CN"/>
              </w:rPr>
              <w:t xml:space="preserve">Option 3: </w:t>
            </w:r>
          </w:p>
          <w:p w14:paraId="608BE86C" w14:textId="77777777" w:rsidR="00AD0F1C" w:rsidRPr="00F46353" w:rsidRDefault="00AD0F1C" w:rsidP="00126C80">
            <w:pPr>
              <w:pStyle w:val="afff1"/>
              <w:spacing w:after="0"/>
              <w:ind w:left="0"/>
              <w:jc w:val="center"/>
              <w:rPr>
                <w:rFonts w:eastAsiaTheme="minorEastAsia"/>
                <w:lang w:val="en-US" w:eastAsia="zh-CN"/>
              </w:rPr>
            </w:pPr>
            <w:r w:rsidRPr="00C70D38">
              <w:rPr>
                <w:rFonts w:eastAsiaTheme="minorEastAsia"/>
                <w:lang w:val="en-US" w:eastAsia="zh-CN"/>
              </w:rPr>
              <w:t xml:space="preserve">R2D CFO calibration signal is located </w:t>
            </w:r>
            <w:r>
              <w:rPr>
                <w:rFonts w:eastAsiaTheme="minorEastAsia"/>
                <w:lang w:val="en-US" w:eastAsia="zh-CN"/>
              </w:rPr>
              <w:t>after R2D postamble</w:t>
            </w:r>
          </w:p>
        </w:tc>
        <w:tc>
          <w:tcPr>
            <w:tcW w:w="2835" w:type="dxa"/>
          </w:tcPr>
          <w:p w14:paraId="726055DE" w14:textId="77777777" w:rsidR="00AD0F1C" w:rsidRDefault="00AD0F1C" w:rsidP="00126C80">
            <w:pPr>
              <w:pStyle w:val="afff1"/>
              <w:numPr>
                <w:ilvl w:val="0"/>
                <w:numId w:val="53"/>
              </w:numPr>
              <w:spacing w:after="0"/>
              <w:ind w:left="246" w:hanging="246"/>
              <w:rPr>
                <w:rFonts w:eastAsiaTheme="minorEastAsia"/>
                <w:lang w:val="en-US" w:eastAsia="zh-CN"/>
              </w:rPr>
            </w:pPr>
            <w:r>
              <w:rPr>
                <w:rFonts w:eastAsiaTheme="minorEastAsia" w:hint="eastAsia"/>
                <w:lang w:val="en-US" w:eastAsia="zh-CN"/>
              </w:rPr>
              <w:t xml:space="preserve">The R2D postamble can indicate the start position of R2D CFO </w:t>
            </w:r>
            <w:proofErr w:type="gramStart"/>
            <w:r w:rsidRPr="00C70D38">
              <w:rPr>
                <w:rFonts w:eastAsiaTheme="minorEastAsia"/>
                <w:lang w:val="en-US" w:eastAsia="zh-CN"/>
              </w:rPr>
              <w:t>calibration</w:t>
            </w:r>
            <w:proofErr w:type="gramEnd"/>
            <w:r w:rsidRPr="00C70D38">
              <w:rPr>
                <w:rFonts w:eastAsiaTheme="minorEastAsia"/>
                <w:lang w:val="en-US" w:eastAsia="zh-CN"/>
              </w:rPr>
              <w:t xml:space="preserve"> signal</w:t>
            </w:r>
            <w:r>
              <w:rPr>
                <w:rFonts w:eastAsiaTheme="minorEastAsia" w:hint="eastAsia"/>
                <w:lang w:val="en-US" w:eastAsia="zh-CN"/>
              </w:rPr>
              <w:t>.</w:t>
            </w:r>
          </w:p>
          <w:p w14:paraId="74CB0F4B" w14:textId="77777777" w:rsidR="00AD0F1C" w:rsidRPr="00F46353" w:rsidDel="00005DF1" w:rsidRDefault="00AD0F1C" w:rsidP="00126C80">
            <w:pPr>
              <w:pStyle w:val="afff1"/>
              <w:numPr>
                <w:ilvl w:val="0"/>
                <w:numId w:val="53"/>
              </w:numPr>
              <w:spacing w:after="0"/>
              <w:ind w:left="246" w:hanging="246"/>
              <w:rPr>
                <w:rFonts w:eastAsiaTheme="minorEastAsia"/>
                <w:lang w:val="en-US" w:eastAsia="zh-CN"/>
              </w:rPr>
            </w:pPr>
            <w:r>
              <w:rPr>
                <w:rFonts w:eastAsiaTheme="minorEastAsia" w:hint="eastAsia"/>
                <w:lang w:val="en-US" w:eastAsia="zh-CN"/>
              </w:rPr>
              <w:t xml:space="preserve">R2D CFO </w:t>
            </w:r>
            <w:proofErr w:type="gramStart"/>
            <w:r w:rsidRPr="00C70D38">
              <w:rPr>
                <w:rFonts w:eastAsiaTheme="minorEastAsia"/>
                <w:lang w:val="en-US" w:eastAsia="zh-CN"/>
              </w:rPr>
              <w:t>calibration</w:t>
            </w:r>
            <w:proofErr w:type="gramEnd"/>
            <w:r w:rsidRPr="00C70D38">
              <w:rPr>
                <w:rFonts w:eastAsiaTheme="minorEastAsia"/>
                <w:lang w:val="en-US" w:eastAsia="zh-CN"/>
              </w:rPr>
              <w:t xml:space="preserve"> signal</w:t>
            </w:r>
            <w:r>
              <w:rPr>
                <w:rFonts w:eastAsiaTheme="minorEastAsia" w:hint="eastAsia"/>
                <w:lang w:val="en-US" w:eastAsia="zh-CN"/>
              </w:rPr>
              <w:t xml:space="preserve"> will not impact the reception </w:t>
            </w:r>
            <w:r>
              <w:rPr>
                <w:rFonts w:eastAsiaTheme="minorEastAsia"/>
                <w:lang w:val="en-US" w:eastAsia="zh-CN"/>
              </w:rPr>
              <w:t>behavior</w:t>
            </w:r>
            <w:r>
              <w:rPr>
                <w:rFonts w:eastAsiaTheme="minorEastAsia" w:hint="eastAsia"/>
                <w:lang w:val="en-US" w:eastAsia="zh-CN"/>
              </w:rPr>
              <w:t xml:space="preserve"> of Device 1.</w:t>
            </w:r>
          </w:p>
        </w:tc>
        <w:tc>
          <w:tcPr>
            <w:tcW w:w="2835" w:type="dxa"/>
          </w:tcPr>
          <w:p w14:paraId="2D16B4CC" w14:textId="77777777" w:rsidR="00AD0F1C" w:rsidRDefault="00AD0F1C" w:rsidP="00126C80">
            <w:pPr>
              <w:pStyle w:val="afff1"/>
              <w:numPr>
                <w:ilvl w:val="0"/>
                <w:numId w:val="53"/>
              </w:numPr>
              <w:spacing w:after="0"/>
              <w:ind w:left="246" w:hanging="246"/>
              <w:rPr>
                <w:rFonts w:eastAsiaTheme="minorEastAsia"/>
                <w:lang w:val="en-US" w:eastAsia="zh-CN"/>
              </w:rPr>
            </w:pPr>
            <w:r>
              <w:rPr>
                <w:rFonts w:eastAsiaTheme="minorEastAsia" w:hint="eastAsia"/>
                <w:lang w:val="en-US" w:eastAsia="zh-CN"/>
              </w:rPr>
              <w:t>I</w:t>
            </w:r>
            <w:r>
              <w:rPr>
                <w:rFonts w:eastAsiaTheme="minorEastAsia"/>
                <w:lang w:val="en-US" w:eastAsia="zh-CN"/>
              </w:rPr>
              <w:t>t can</w:t>
            </w:r>
            <w:r>
              <w:rPr>
                <w:rFonts w:eastAsiaTheme="minorEastAsia" w:hint="eastAsia"/>
                <w:lang w:val="en-US" w:eastAsia="zh-CN"/>
              </w:rPr>
              <w:t xml:space="preserve">not </w:t>
            </w:r>
            <w:r w:rsidRPr="00784999">
              <w:rPr>
                <w:rFonts w:eastAsiaTheme="minorEastAsia"/>
                <w:lang w:val="en-US" w:eastAsia="zh-CN"/>
              </w:rPr>
              <w:t>be used for</w:t>
            </w:r>
            <w:r>
              <w:rPr>
                <w:rFonts w:eastAsiaTheme="minorEastAsia" w:hint="eastAsia"/>
                <w:lang w:val="en-US" w:eastAsia="zh-CN"/>
              </w:rPr>
              <w:t xml:space="preserve"> the calibration of t</w:t>
            </w:r>
            <w:r w:rsidRPr="00E42D8A">
              <w:rPr>
                <w:rFonts w:eastAsiaTheme="minorEastAsia"/>
                <w:lang w:val="en-US" w:eastAsia="zh-CN"/>
              </w:rPr>
              <w:t>he device clock for LO for carrier frequency</w:t>
            </w:r>
            <w:r w:rsidRPr="00784999">
              <w:rPr>
                <w:rFonts w:eastAsiaTheme="minorEastAsia"/>
                <w:lang w:val="en-US" w:eastAsia="zh-CN"/>
              </w:rPr>
              <w:t xml:space="preserve"> before the reception of R-TAS and PRDCH.</w:t>
            </w:r>
          </w:p>
        </w:tc>
      </w:tr>
    </w:tbl>
    <w:p w14:paraId="5DADDBB2" w14:textId="77777777" w:rsidR="00AD0F1C" w:rsidRPr="00347684" w:rsidRDefault="00AD0F1C" w:rsidP="00AD0F1C">
      <w:pPr>
        <w:jc w:val="both"/>
        <w:rPr>
          <w:rFonts w:eastAsiaTheme="minorEastAsia"/>
          <w:b/>
          <w:lang w:eastAsia="zh-CN"/>
        </w:rPr>
      </w:pPr>
    </w:p>
    <w:p w14:paraId="71D21B7F" w14:textId="3FD8131F" w:rsidR="00AD0F1C" w:rsidRPr="002300C3" w:rsidRDefault="00AD0F1C" w:rsidP="003926A5">
      <w:pPr>
        <w:spacing w:afterLines="50" w:after="120"/>
        <w:jc w:val="both"/>
        <w:rPr>
          <w:rFonts w:eastAsiaTheme="minorEastAsia"/>
          <w:b/>
          <w:lang w:eastAsia="zh-CN"/>
        </w:rPr>
      </w:pPr>
      <w:r>
        <w:rPr>
          <w:rFonts w:eastAsiaTheme="minorEastAsia" w:hint="eastAsia"/>
          <w:b/>
          <w:lang w:eastAsia="zh-CN"/>
        </w:rPr>
        <w:t>Observation</w:t>
      </w:r>
      <w:r w:rsidRPr="002300C3">
        <w:rPr>
          <w:rFonts w:eastAsiaTheme="minorEastAsia" w:hint="eastAsia"/>
          <w:b/>
          <w:lang w:eastAsia="zh-CN"/>
        </w:rPr>
        <w:t xml:space="preserve"> </w:t>
      </w:r>
      <w:r w:rsidR="00F66893">
        <w:rPr>
          <w:rFonts w:eastAsiaTheme="minorEastAsia" w:hint="eastAsia"/>
          <w:b/>
          <w:bCs/>
          <w:lang w:eastAsia="zh-CN"/>
        </w:rPr>
        <w:t>17</w:t>
      </w:r>
      <w:r w:rsidRPr="002300C3">
        <w:rPr>
          <w:rFonts w:eastAsiaTheme="minorEastAsia" w:hint="eastAsia"/>
          <w:b/>
          <w:lang w:eastAsia="zh-CN"/>
        </w:rPr>
        <w:t xml:space="preserve">: </w:t>
      </w:r>
      <w:r>
        <w:rPr>
          <w:rFonts w:eastAsiaTheme="minorEastAsia" w:hint="eastAsia"/>
          <w:b/>
          <w:lang w:eastAsia="zh-CN"/>
        </w:rPr>
        <w:t xml:space="preserve">The time </w:t>
      </w:r>
      <w:r>
        <w:rPr>
          <w:rFonts w:eastAsiaTheme="minorEastAsia"/>
          <w:b/>
          <w:lang w:eastAsia="zh-CN"/>
        </w:rPr>
        <w:t>domain</w:t>
      </w:r>
      <w:r>
        <w:rPr>
          <w:rFonts w:eastAsiaTheme="minorEastAsia" w:hint="eastAsia"/>
          <w:b/>
          <w:lang w:eastAsia="zh-CN"/>
        </w:rPr>
        <w:t xml:space="preserve"> position of </w:t>
      </w:r>
      <w:r w:rsidRPr="002300C3">
        <w:rPr>
          <w:rFonts w:eastAsiaTheme="minorEastAsia"/>
          <w:b/>
          <w:lang w:eastAsia="zh-CN"/>
        </w:rPr>
        <w:t xml:space="preserve">R2D </w:t>
      </w:r>
      <w:r w:rsidRPr="002300C3">
        <w:rPr>
          <w:rFonts w:eastAsiaTheme="minorEastAsia" w:hint="eastAsia"/>
          <w:b/>
          <w:lang w:eastAsia="zh-CN"/>
        </w:rPr>
        <w:t xml:space="preserve">CFO </w:t>
      </w:r>
      <w:proofErr w:type="gramStart"/>
      <w:r w:rsidRPr="002300C3">
        <w:rPr>
          <w:rFonts w:eastAsiaTheme="minorEastAsia" w:hint="eastAsia"/>
          <w:b/>
          <w:lang w:eastAsia="zh-CN"/>
        </w:rPr>
        <w:t>calibration</w:t>
      </w:r>
      <w:proofErr w:type="gramEnd"/>
      <w:r w:rsidRPr="002300C3">
        <w:rPr>
          <w:rFonts w:eastAsiaTheme="minorEastAsia"/>
          <w:b/>
          <w:lang w:eastAsia="zh-CN"/>
        </w:rPr>
        <w:t xml:space="preserve"> signal</w:t>
      </w:r>
      <w:r w:rsidRPr="0040346B">
        <w:rPr>
          <w:rFonts w:eastAsiaTheme="minorEastAsia"/>
          <w:b/>
          <w:lang w:eastAsia="zh-CN"/>
        </w:rPr>
        <w:t xml:space="preserve"> at least includ</w:t>
      </w:r>
      <w:r>
        <w:rPr>
          <w:rFonts w:eastAsiaTheme="minorEastAsia" w:hint="eastAsia"/>
          <w:b/>
          <w:lang w:eastAsia="zh-CN"/>
        </w:rPr>
        <w:t>es</w:t>
      </w:r>
      <w:r w:rsidRPr="0040346B">
        <w:rPr>
          <w:rFonts w:eastAsiaTheme="minorEastAsia"/>
          <w:b/>
          <w:lang w:eastAsia="zh-CN"/>
        </w:rPr>
        <w:t xml:space="preserve"> the following options:</w:t>
      </w:r>
    </w:p>
    <w:p w14:paraId="2475BD31" w14:textId="77777777" w:rsidR="00AD0F1C" w:rsidRPr="002300C3" w:rsidRDefault="00AD0F1C" w:rsidP="003926A5">
      <w:pPr>
        <w:numPr>
          <w:ilvl w:val="0"/>
          <w:numId w:val="33"/>
        </w:numPr>
        <w:overflowPunct w:val="0"/>
        <w:autoSpaceDE w:val="0"/>
        <w:autoSpaceDN w:val="0"/>
        <w:adjustRightInd w:val="0"/>
        <w:spacing w:afterLines="50" w:after="120"/>
        <w:textAlignment w:val="baseline"/>
        <w:rPr>
          <w:rFonts w:eastAsia="等线"/>
          <w:b/>
        </w:rPr>
      </w:pPr>
      <w:r w:rsidRPr="002300C3">
        <w:rPr>
          <w:rFonts w:eastAsia="等线" w:hint="eastAsia"/>
          <w:b/>
        </w:rPr>
        <w:t>Option 1:</w:t>
      </w:r>
      <w:r>
        <w:rPr>
          <w:rFonts w:eastAsia="等线" w:hint="eastAsia"/>
          <w:b/>
          <w:lang w:eastAsia="zh-CN"/>
        </w:rPr>
        <w:t xml:space="preserve"> R2D CFO</w:t>
      </w:r>
      <w:r w:rsidRPr="00722F9C">
        <w:rPr>
          <w:rFonts w:eastAsiaTheme="minorEastAsia" w:hint="eastAsia"/>
          <w:b/>
          <w:lang w:eastAsia="zh-CN"/>
        </w:rPr>
        <w:t xml:space="preserve"> </w:t>
      </w:r>
      <w:r w:rsidRPr="002300C3">
        <w:rPr>
          <w:rFonts w:eastAsiaTheme="minorEastAsia" w:hint="eastAsia"/>
          <w:b/>
          <w:lang w:eastAsia="zh-CN"/>
        </w:rPr>
        <w:t>calibration</w:t>
      </w:r>
      <w:r w:rsidRPr="002300C3">
        <w:rPr>
          <w:rFonts w:eastAsiaTheme="minorEastAsia"/>
          <w:b/>
          <w:lang w:eastAsia="zh-CN"/>
        </w:rPr>
        <w:t xml:space="preserve"> signal</w:t>
      </w:r>
      <w:r>
        <w:rPr>
          <w:rFonts w:eastAsiaTheme="minorEastAsia" w:hint="eastAsia"/>
          <w:b/>
          <w:lang w:eastAsia="zh-CN"/>
        </w:rPr>
        <w:t xml:space="preserve"> is located before R-TAS SIP;</w:t>
      </w:r>
    </w:p>
    <w:p w14:paraId="53E7C369" w14:textId="77777777" w:rsidR="00AD0F1C" w:rsidRPr="002300C3" w:rsidRDefault="00AD0F1C" w:rsidP="003926A5">
      <w:pPr>
        <w:numPr>
          <w:ilvl w:val="0"/>
          <w:numId w:val="33"/>
        </w:numPr>
        <w:overflowPunct w:val="0"/>
        <w:autoSpaceDE w:val="0"/>
        <w:autoSpaceDN w:val="0"/>
        <w:adjustRightInd w:val="0"/>
        <w:spacing w:afterLines="50" w:after="120"/>
        <w:textAlignment w:val="baseline"/>
        <w:rPr>
          <w:rFonts w:eastAsia="等线"/>
          <w:b/>
          <w:lang w:eastAsia="zh-CN"/>
        </w:rPr>
      </w:pPr>
      <w:r w:rsidRPr="002300C3">
        <w:rPr>
          <w:rFonts w:eastAsia="等线" w:hint="eastAsia"/>
          <w:b/>
        </w:rPr>
        <w:t>Option 2:</w:t>
      </w:r>
      <w:r>
        <w:rPr>
          <w:rFonts w:eastAsia="等线" w:hint="eastAsia"/>
          <w:b/>
          <w:lang w:eastAsia="zh-CN"/>
        </w:rPr>
        <w:t xml:space="preserve"> R2D CFO</w:t>
      </w:r>
      <w:r w:rsidRPr="00722F9C">
        <w:rPr>
          <w:rFonts w:eastAsiaTheme="minorEastAsia" w:hint="eastAsia"/>
          <w:b/>
          <w:lang w:eastAsia="zh-CN"/>
        </w:rPr>
        <w:t xml:space="preserve"> </w:t>
      </w:r>
      <w:r w:rsidRPr="002300C3">
        <w:rPr>
          <w:rFonts w:eastAsiaTheme="minorEastAsia" w:hint="eastAsia"/>
          <w:b/>
          <w:lang w:eastAsia="zh-CN"/>
        </w:rPr>
        <w:t>calibration</w:t>
      </w:r>
      <w:r w:rsidRPr="002300C3">
        <w:rPr>
          <w:rFonts w:eastAsiaTheme="minorEastAsia"/>
          <w:b/>
          <w:lang w:eastAsia="zh-CN"/>
        </w:rPr>
        <w:t xml:space="preserve"> signal</w:t>
      </w:r>
      <w:r>
        <w:rPr>
          <w:rFonts w:eastAsiaTheme="minorEastAsia" w:hint="eastAsia"/>
          <w:b/>
          <w:lang w:eastAsia="zh-CN"/>
        </w:rPr>
        <w:t xml:space="preserve"> is located after R-TAS CAP and before PRDCH;</w:t>
      </w:r>
    </w:p>
    <w:p w14:paraId="7D407F56" w14:textId="77777777" w:rsidR="00AD0F1C" w:rsidRPr="00A25BE6" w:rsidRDefault="00AD0F1C" w:rsidP="003926A5">
      <w:pPr>
        <w:numPr>
          <w:ilvl w:val="0"/>
          <w:numId w:val="33"/>
        </w:numPr>
        <w:overflowPunct w:val="0"/>
        <w:autoSpaceDE w:val="0"/>
        <w:autoSpaceDN w:val="0"/>
        <w:adjustRightInd w:val="0"/>
        <w:spacing w:afterLines="50" w:after="120"/>
        <w:textAlignment w:val="baseline"/>
        <w:rPr>
          <w:rFonts w:eastAsia="等线"/>
          <w:b/>
        </w:rPr>
      </w:pPr>
      <w:r w:rsidRPr="005919B9">
        <w:rPr>
          <w:rFonts w:eastAsia="等线" w:hint="eastAsia"/>
          <w:b/>
        </w:rPr>
        <w:t>Option 3:</w:t>
      </w:r>
      <w:r w:rsidRPr="005919B9">
        <w:rPr>
          <w:rFonts w:eastAsia="等线" w:hint="eastAsia"/>
          <w:b/>
          <w:lang w:eastAsia="zh-CN"/>
        </w:rPr>
        <w:t xml:space="preserve"> R2D CFO</w:t>
      </w:r>
      <w:r w:rsidRPr="005919B9">
        <w:rPr>
          <w:rFonts w:eastAsiaTheme="minorEastAsia" w:hint="eastAsia"/>
          <w:b/>
          <w:lang w:eastAsia="zh-CN"/>
        </w:rPr>
        <w:t xml:space="preserve"> calibration</w:t>
      </w:r>
      <w:r w:rsidRPr="005919B9">
        <w:rPr>
          <w:rFonts w:eastAsiaTheme="minorEastAsia"/>
          <w:b/>
          <w:lang w:eastAsia="zh-CN"/>
        </w:rPr>
        <w:t xml:space="preserve"> signal</w:t>
      </w:r>
      <w:r w:rsidRPr="005919B9">
        <w:rPr>
          <w:rFonts w:eastAsiaTheme="minorEastAsia" w:hint="eastAsia"/>
          <w:b/>
          <w:lang w:eastAsia="zh-CN"/>
        </w:rPr>
        <w:t xml:space="preserve"> is located </w:t>
      </w:r>
      <w:r>
        <w:rPr>
          <w:rFonts w:eastAsiaTheme="minorEastAsia" w:hint="eastAsia"/>
          <w:b/>
          <w:lang w:eastAsia="zh-CN"/>
        </w:rPr>
        <w:t>after R2D postamble</w:t>
      </w:r>
      <w:r w:rsidRPr="005919B9">
        <w:rPr>
          <w:rFonts w:eastAsiaTheme="minorEastAsia" w:hint="eastAsia"/>
          <w:b/>
          <w:lang w:eastAsia="zh-CN"/>
        </w:rPr>
        <w:t>.</w:t>
      </w:r>
    </w:p>
    <w:p w14:paraId="03478206" w14:textId="77777777" w:rsidR="00AD0F1C" w:rsidRPr="00A25BE6" w:rsidRDefault="00AD0F1C" w:rsidP="003926A5">
      <w:pPr>
        <w:spacing w:afterLines="50" w:after="120"/>
        <w:jc w:val="both"/>
        <w:rPr>
          <w:rFonts w:eastAsia="等线"/>
          <w:lang w:eastAsia="zh-CN"/>
        </w:rPr>
      </w:pPr>
      <w:r w:rsidRPr="00A25BE6">
        <w:rPr>
          <w:rFonts w:eastAsiaTheme="minorEastAsia"/>
          <w:lang w:eastAsia="zh-CN"/>
        </w:rPr>
        <w:t xml:space="preserve">For </w:t>
      </w:r>
      <w:r>
        <w:rPr>
          <w:rFonts w:eastAsia="等线" w:hint="eastAsia"/>
          <w:lang w:eastAsia="zh-CN"/>
        </w:rPr>
        <w:t xml:space="preserve">Device 2b and Device C, SIP should still be used to indicate the start position of R2D transmission, including R2D CFO </w:t>
      </w:r>
      <w:proofErr w:type="gramStart"/>
      <w:r>
        <w:rPr>
          <w:rFonts w:eastAsia="等线" w:hint="eastAsia"/>
          <w:lang w:eastAsia="zh-CN"/>
        </w:rPr>
        <w:t>calibration</w:t>
      </w:r>
      <w:proofErr w:type="gramEnd"/>
      <w:r>
        <w:rPr>
          <w:rFonts w:eastAsia="等线" w:hint="eastAsia"/>
          <w:lang w:eastAsia="zh-CN"/>
        </w:rPr>
        <w:t xml:space="preserve"> signal. R2D CFO </w:t>
      </w:r>
      <w:proofErr w:type="gramStart"/>
      <w:r>
        <w:rPr>
          <w:rFonts w:eastAsia="等线" w:hint="eastAsia"/>
          <w:lang w:eastAsia="zh-CN"/>
        </w:rPr>
        <w:t>calibration</w:t>
      </w:r>
      <w:proofErr w:type="gramEnd"/>
      <w:r>
        <w:rPr>
          <w:rFonts w:eastAsia="等线" w:hint="eastAsia"/>
          <w:lang w:eastAsia="zh-CN"/>
        </w:rPr>
        <w:t xml:space="preserve"> signal should be received before PRDCH for better </w:t>
      </w:r>
      <w:r>
        <w:rPr>
          <w:rFonts w:eastAsia="等线"/>
          <w:lang w:eastAsia="zh-CN"/>
        </w:rPr>
        <w:t>detection and decoding</w:t>
      </w:r>
      <w:r>
        <w:rPr>
          <w:rFonts w:eastAsia="等线" w:hint="eastAsia"/>
          <w:lang w:eastAsia="zh-CN"/>
        </w:rPr>
        <w:t xml:space="preserve"> performance of PRDCH</w:t>
      </w:r>
      <w:r>
        <w:rPr>
          <w:rFonts w:eastAsia="等线"/>
          <w:lang w:eastAsia="zh-CN"/>
        </w:rPr>
        <w:t xml:space="preserve"> signals.</w:t>
      </w:r>
      <w:r>
        <w:rPr>
          <w:rFonts w:eastAsia="等线" w:hint="eastAsia"/>
          <w:lang w:eastAsia="zh-CN"/>
        </w:rPr>
        <w:t xml:space="preserve"> </w:t>
      </w:r>
      <w:r>
        <w:rPr>
          <w:rFonts w:eastAsia="等线"/>
          <w:lang w:eastAsia="zh-CN"/>
        </w:rPr>
        <w:t>H</w:t>
      </w:r>
      <w:r>
        <w:rPr>
          <w:rFonts w:eastAsia="等线" w:hint="eastAsia"/>
          <w:lang w:eastAsia="zh-CN"/>
        </w:rPr>
        <w:t xml:space="preserve">ence, </w:t>
      </w:r>
      <w:r w:rsidRPr="00A25BE6">
        <w:rPr>
          <w:rFonts w:eastAsia="等线"/>
          <w:lang w:eastAsia="zh-CN"/>
        </w:rPr>
        <w:t xml:space="preserve">R2D CFO </w:t>
      </w:r>
      <w:proofErr w:type="gramStart"/>
      <w:r w:rsidRPr="00A25BE6">
        <w:rPr>
          <w:rFonts w:eastAsia="等线"/>
          <w:lang w:eastAsia="zh-CN"/>
        </w:rPr>
        <w:t>calibration</w:t>
      </w:r>
      <w:proofErr w:type="gramEnd"/>
      <w:r w:rsidRPr="00A25BE6">
        <w:rPr>
          <w:rFonts w:eastAsia="等线"/>
          <w:lang w:eastAsia="zh-CN"/>
        </w:rPr>
        <w:t xml:space="preserve"> signal should be placed after R-TAS CAP and before PRDCH</w:t>
      </w:r>
      <w:r w:rsidRPr="00801988">
        <w:rPr>
          <w:rFonts w:eastAsia="等线" w:hint="eastAsia"/>
          <w:lang w:eastAsia="zh-CN"/>
        </w:rPr>
        <w:t xml:space="preserve"> </w:t>
      </w:r>
      <w:r>
        <w:rPr>
          <w:rFonts w:eastAsia="等线" w:hint="eastAsia"/>
          <w:lang w:eastAsia="zh-CN"/>
        </w:rPr>
        <w:t>(i.e., Option 2).</w:t>
      </w:r>
    </w:p>
    <w:p w14:paraId="6953DE11" w14:textId="77777777" w:rsidR="00AD0F1C" w:rsidRPr="002300C3" w:rsidRDefault="00AD0F1C" w:rsidP="003926A5">
      <w:pPr>
        <w:spacing w:afterLines="50" w:after="120"/>
        <w:jc w:val="both"/>
        <w:rPr>
          <w:rFonts w:eastAsiaTheme="minorEastAsia"/>
          <w:b/>
          <w:lang w:eastAsia="zh-CN"/>
        </w:rPr>
      </w:pPr>
      <w:r w:rsidRPr="00865D69">
        <w:rPr>
          <w:rFonts w:eastAsiaTheme="minorEastAsia" w:hint="eastAsia"/>
          <w:b/>
          <w:lang w:eastAsia="zh-CN"/>
        </w:rPr>
        <w:t>Prop</w:t>
      </w:r>
      <w:r w:rsidRPr="002300C3">
        <w:rPr>
          <w:rFonts w:eastAsiaTheme="minorEastAsia" w:hint="eastAsia"/>
          <w:b/>
          <w:lang w:eastAsia="zh-CN"/>
        </w:rPr>
        <w:t xml:space="preserve">osal </w:t>
      </w:r>
      <w:r>
        <w:rPr>
          <w:rFonts w:eastAsiaTheme="minorEastAsia" w:hint="eastAsia"/>
          <w:b/>
          <w:bCs/>
          <w:lang w:eastAsia="zh-CN"/>
        </w:rPr>
        <w:t>32</w:t>
      </w:r>
      <w:r w:rsidRPr="002300C3">
        <w:rPr>
          <w:rFonts w:eastAsiaTheme="minorEastAsia" w:hint="eastAsia"/>
          <w:b/>
          <w:lang w:eastAsia="zh-CN"/>
        </w:rPr>
        <w:t xml:space="preserve">: </w:t>
      </w:r>
      <w:r w:rsidRPr="002300C3">
        <w:rPr>
          <w:rFonts w:eastAsiaTheme="minorEastAsia"/>
          <w:b/>
          <w:lang w:eastAsia="zh-CN"/>
        </w:rPr>
        <w:t xml:space="preserve">R2D </w:t>
      </w:r>
      <w:r w:rsidRPr="002300C3">
        <w:rPr>
          <w:rFonts w:eastAsiaTheme="minorEastAsia" w:hint="eastAsia"/>
          <w:b/>
          <w:lang w:eastAsia="zh-CN"/>
        </w:rPr>
        <w:t>CFO calibration</w:t>
      </w:r>
      <w:r w:rsidRPr="002300C3">
        <w:rPr>
          <w:rFonts w:eastAsiaTheme="minorEastAsia"/>
          <w:b/>
          <w:lang w:eastAsia="zh-CN"/>
        </w:rPr>
        <w:t xml:space="preserve"> signal</w:t>
      </w:r>
      <w:r w:rsidRPr="002300C3">
        <w:rPr>
          <w:rFonts w:eastAsiaTheme="minorEastAsia" w:hint="eastAsia"/>
          <w:b/>
          <w:lang w:eastAsia="zh-CN"/>
        </w:rPr>
        <w:t xml:space="preserve"> </w:t>
      </w:r>
      <w:r>
        <w:rPr>
          <w:rFonts w:eastAsiaTheme="minorEastAsia" w:hint="eastAsia"/>
          <w:b/>
          <w:lang w:eastAsia="zh-CN"/>
        </w:rPr>
        <w:t>should</w:t>
      </w:r>
      <w:r w:rsidRPr="002300C3">
        <w:rPr>
          <w:rFonts w:eastAsiaTheme="minorEastAsia" w:hint="eastAsia"/>
          <w:b/>
          <w:lang w:eastAsia="zh-CN"/>
        </w:rPr>
        <w:t xml:space="preserve"> be </w:t>
      </w:r>
      <w:r>
        <w:rPr>
          <w:rFonts w:eastAsiaTheme="minorEastAsia" w:hint="eastAsia"/>
          <w:b/>
          <w:lang w:eastAsia="zh-CN"/>
        </w:rPr>
        <w:t>placed after R-TAS CAP and before PRDCH.</w:t>
      </w:r>
    </w:p>
    <w:p w14:paraId="517B33BA" w14:textId="77777777" w:rsidR="00AD0F1C" w:rsidRDefault="00AD0F1C" w:rsidP="00AD0F1C">
      <w:pPr>
        <w:jc w:val="center"/>
        <w:rPr>
          <w:rFonts w:eastAsiaTheme="minorEastAsia"/>
          <w:b/>
          <w:lang w:eastAsia="zh-CN"/>
        </w:rPr>
      </w:pPr>
      <w:r>
        <w:rPr>
          <w:noProof/>
          <w:lang w:val="en-US" w:eastAsia="zh-CN"/>
        </w:rPr>
        <w:drawing>
          <wp:inline distT="0" distB="0" distL="0" distR="0" wp14:anchorId="41230574" wp14:editId="779512E5">
            <wp:extent cx="5486400" cy="156781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486400" cy="1567815"/>
                    </a:xfrm>
                    <a:prstGeom prst="rect">
                      <a:avLst/>
                    </a:prstGeom>
                  </pic:spPr>
                </pic:pic>
              </a:graphicData>
            </a:graphic>
          </wp:inline>
        </w:drawing>
      </w:r>
    </w:p>
    <w:p w14:paraId="7E7C5995" w14:textId="5F626D4B" w:rsidR="00AD0F1C" w:rsidRPr="00A25BE6" w:rsidRDefault="00AD0F1C" w:rsidP="00AD0F1C">
      <w:pPr>
        <w:pStyle w:val="ab"/>
        <w:jc w:val="center"/>
        <w:rPr>
          <w:rFonts w:eastAsiaTheme="minorEastAsia"/>
          <w:b w:val="0"/>
          <w:lang w:eastAsia="zh-CN"/>
        </w:rPr>
      </w:pPr>
      <w:bookmarkStart w:id="213" w:name="_Ref205136401"/>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0A3ABA">
        <w:rPr>
          <w:b w:val="0"/>
          <w:noProof/>
          <w:lang w:eastAsia="zh-CN"/>
        </w:rPr>
        <w:t>18</w:t>
      </w:r>
      <w:r w:rsidRPr="001142E7">
        <w:rPr>
          <w:bCs w:val="0"/>
          <w:lang w:eastAsia="zh-CN"/>
        </w:rPr>
        <w:fldChar w:fldCharType="end"/>
      </w:r>
      <w:bookmarkEnd w:id="213"/>
      <w:r w:rsidRPr="00463BB5">
        <w:rPr>
          <w:b w:val="0"/>
          <w:lang w:eastAsia="zh-CN"/>
        </w:rPr>
        <w:t xml:space="preserve">: </w:t>
      </w:r>
      <w:r w:rsidRPr="00693187">
        <w:rPr>
          <w:b w:val="0"/>
          <w:lang w:eastAsia="zh-CN"/>
        </w:rPr>
        <w:t>R2D CFO calibration signal is located before R-TAS SIP</w:t>
      </w:r>
      <w:r>
        <w:rPr>
          <w:rFonts w:eastAsiaTheme="minorEastAsia" w:hint="eastAsia"/>
          <w:b w:val="0"/>
          <w:lang w:eastAsia="zh-CN"/>
        </w:rPr>
        <w:t xml:space="preserve"> (Option 1)</w:t>
      </w:r>
    </w:p>
    <w:p w14:paraId="0385A25E" w14:textId="77777777" w:rsidR="00AD0F1C" w:rsidRDefault="00AD0F1C" w:rsidP="00AD0F1C">
      <w:pPr>
        <w:jc w:val="center"/>
        <w:rPr>
          <w:rFonts w:eastAsiaTheme="minorEastAsia"/>
          <w:b/>
          <w:lang w:eastAsia="zh-CN"/>
        </w:rPr>
      </w:pPr>
      <w:r>
        <w:rPr>
          <w:noProof/>
          <w:lang w:val="en-US" w:eastAsia="zh-CN"/>
        </w:rPr>
        <w:lastRenderedPageBreak/>
        <w:drawing>
          <wp:inline distT="0" distB="0" distL="0" distR="0" wp14:anchorId="2D02E0A4" wp14:editId="6270BA62">
            <wp:extent cx="5486400" cy="156781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86400" cy="1567815"/>
                    </a:xfrm>
                    <a:prstGeom prst="rect">
                      <a:avLst/>
                    </a:prstGeom>
                  </pic:spPr>
                </pic:pic>
              </a:graphicData>
            </a:graphic>
          </wp:inline>
        </w:drawing>
      </w:r>
    </w:p>
    <w:p w14:paraId="38B29F94" w14:textId="5E07B8B3" w:rsidR="00AD0F1C" w:rsidRPr="008E1327" w:rsidRDefault="00AD0F1C" w:rsidP="00AD0F1C">
      <w:pPr>
        <w:pStyle w:val="ab"/>
        <w:jc w:val="center"/>
        <w:rPr>
          <w:b w:val="0"/>
          <w:lang w:eastAsia="zh-CN"/>
        </w:rPr>
      </w:pPr>
      <w:bookmarkStart w:id="214" w:name="_Ref205144066"/>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0A3ABA">
        <w:rPr>
          <w:b w:val="0"/>
          <w:noProof/>
          <w:lang w:eastAsia="zh-CN"/>
        </w:rPr>
        <w:t>19</w:t>
      </w:r>
      <w:r w:rsidRPr="001142E7">
        <w:rPr>
          <w:bCs w:val="0"/>
          <w:lang w:eastAsia="zh-CN"/>
        </w:rPr>
        <w:fldChar w:fldCharType="end"/>
      </w:r>
      <w:bookmarkEnd w:id="214"/>
      <w:r w:rsidRPr="00463BB5">
        <w:rPr>
          <w:b w:val="0"/>
          <w:lang w:eastAsia="zh-CN"/>
        </w:rPr>
        <w:t xml:space="preserve">: </w:t>
      </w:r>
      <w:r w:rsidRPr="00693187">
        <w:rPr>
          <w:b w:val="0"/>
          <w:lang w:eastAsia="zh-CN"/>
        </w:rPr>
        <w:t>R2D CFO calibration signal is located after R-TAS CAP and before PRDCH</w:t>
      </w:r>
      <w:r>
        <w:rPr>
          <w:rFonts w:eastAsiaTheme="minorEastAsia" w:hint="eastAsia"/>
          <w:b w:val="0"/>
          <w:lang w:eastAsia="zh-CN"/>
        </w:rPr>
        <w:t xml:space="preserve"> (Option 2)</w:t>
      </w:r>
    </w:p>
    <w:p w14:paraId="37A0C9C8" w14:textId="77777777" w:rsidR="00AD0F1C" w:rsidRDefault="00AD0F1C" w:rsidP="00AD0F1C">
      <w:pPr>
        <w:jc w:val="center"/>
        <w:rPr>
          <w:rFonts w:eastAsiaTheme="minorEastAsia"/>
          <w:b/>
          <w:lang w:eastAsia="zh-CN"/>
        </w:rPr>
      </w:pPr>
      <w:r w:rsidRPr="00265433">
        <w:rPr>
          <w:noProof/>
          <w:lang w:val="en-US" w:eastAsia="zh-CN"/>
        </w:rPr>
        <w:t xml:space="preserve"> </w:t>
      </w:r>
      <w:r>
        <w:rPr>
          <w:noProof/>
          <w:lang w:val="en-US" w:eastAsia="zh-CN"/>
        </w:rPr>
        <w:drawing>
          <wp:inline distT="0" distB="0" distL="0" distR="0" wp14:anchorId="19AB3465" wp14:editId="5805C4A8">
            <wp:extent cx="5486400" cy="152781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486400" cy="1527810"/>
                    </a:xfrm>
                    <a:prstGeom prst="rect">
                      <a:avLst/>
                    </a:prstGeom>
                  </pic:spPr>
                </pic:pic>
              </a:graphicData>
            </a:graphic>
          </wp:inline>
        </w:drawing>
      </w:r>
    </w:p>
    <w:p w14:paraId="2E69CF68" w14:textId="69459ECA" w:rsidR="00AD0F1C" w:rsidRPr="008E1327" w:rsidRDefault="00AD0F1C" w:rsidP="00AD0F1C">
      <w:pPr>
        <w:pStyle w:val="ab"/>
        <w:jc w:val="center"/>
        <w:rPr>
          <w:b w:val="0"/>
          <w:lang w:eastAsia="zh-CN"/>
        </w:rPr>
      </w:pPr>
      <w:bookmarkStart w:id="215" w:name="_Ref205144074"/>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0A3ABA">
        <w:rPr>
          <w:b w:val="0"/>
          <w:noProof/>
          <w:lang w:eastAsia="zh-CN"/>
        </w:rPr>
        <w:t>20</w:t>
      </w:r>
      <w:r w:rsidRPr="001142E7">
        <w:rPr>
          <w:bCs w:val="0"/>
          <w:lang w:eastAsia="zh-CN"/>
        </w:rPr>
        <w:fldChar w:fldCharType="end"/>
      </w:r>
      <w:bookmarkEnd w:id="215"/>
      <w:r w:rsidRPr="00463BB5">
        <w:rPr>
          <w:b w:val="0"/>
          <w:lang w:eastAsia="zh-CN"/>
        </w:rPr>
        <w:t xml:space="preserve">: </w:t>
      </w:r>
      <w:r w:rsidRPr="00693187">
        <w:rPr>
          <w:b w:val="0"/>
          <w:lang w:eastAsia="zh-CN"/>
        </w:rPr>
        <w:t xml:space="preserve">R2D CFO calibration signal is located </w:t>
      </w:r>
      <w:r>
        <w:rPr>
          <w:b w:val="0"/>
          <w:lang w:eastAsia="zh-CN"/>
        </w:rPr>
        <w:t>after R2D postamble</w:t>
      </w:r>
      <w:r>
        <w:rPr>
          <w:rFonts w:eastAsiaTheme="minorEastAsia" w:hint="eastAsia"/>
          <w:b w:val="0"/>
          <w:lang w:eastAsia="zh-CN"/>
        </w:rPr>
        <w:t xml:space="preserve"> (Option 3)</w:t>
      </w:r>
    </w:p>
    <w:p w14:paraId="2C4682C7" w14:textId="77777777" w:rsidR="00AD0F1C" w:rsidRDefault="00AD0F1C" w:rsidP="00AD0F1C">
      <w:pPr>
        <w:pStyle w:val="41"/>
        <w:spacing w:after="120"/>
        <w:ind w:left="746" w:hanging="746"/>
      </w:pPr>
      <w:r>
        <w:t>R2D synchronization signal for DO-A traffic</w:t>
      </w:r>
    </w:p>
    <w:p w14:paraId="2813D666" w14:textId="77777777" w:rsidR="00AD0F1C" w:rsidRDefault="00AD0F1C" w:rsidP="00AD0F1C">
      <w:pPr>
        <w:spacing w:afterLines="50" w:after="120"/>
        <w:jc w:val="both"/>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in RAN1#1</w:t>
      </w:r>
      <w:r>
        <w:rPr>
          <w:rFonts w:eastAsiaTheme="minorEastAsia" w:hint="eastAsia"/>
          <w:lang w:eastAsia="zh-CN"/>
        </w:rPr>
        <w:t>22</w:t>
      </w:r>
      <w:r>
        <w:rPr>
          <w:lang w:eastAsia="zh-CN"/>
        </w:rPr>
        <w:t xml:space="preserve"> related to </w:t>
      </w:r>
      <w:r>
        <w:rPr>
          <w:rFonts w:cs="Times" w:hint="eastAsia"/>
          <w:lang w:eastAsia="ko-KR"/>
        </w:rPr>
        <w:t>R2D signal</w:t>
      </w:r>
      <w:r>
        <w:rPr>
          <w:rFonts w:cs="Times"/>
          <w:lang w:eastAsia="ko-KR"/>
        </w:rPr>
        <w:t>(</w:t>
      </w:r>
      <w:r>
        <w:rPr>
          <w:rFonts w:cs="Times" w:hint="eastAsia"/>
          <w:lang w:eastAsia="ko-KR"/>
        </w:rPr>
        <w:t>s</w:t>
      </w:r>
      <w:r>
        <w:rPr>
          <w:rFonts w:cs="Times"/>
          <w:lang w:eastAsia="ko-KR"/>
        </w:rPr>
        <w:t>)</w:t>
      </w:r>
      <w:r>
        <w:rPr>
          <w:rFonts w:eastAsiaTheme="minorEastAsia" w:cs="Times"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_Ref208237268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0A3ABA">
        <w:rPr>
          <w:rFonts w:eastAsiaTheme="minorEastAsia"/>
          <w:lang w:eastAsia="zh-CN"/>
        </w:rPr>
        <w:t>[2]</w:t>
      </w:r>
      <w:r>
        <w:rPr>
          <w:rFonts w:eastAsiaTheme="minorEastAsia"/>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AD0F1C" w14:paraId="07F92264" w14:textId="77777777" w:rsidTr="00126C80">
        <w:tc>
          <w:tcPr>
            <w:tcW w:w="9072" w:type="dxa"/>
          </w:tcPr>
          <w:p w14:paraId="1C14D32F" w14:textId="77777777" w:rsidR="00AD0F1C" w:rsidRDefault="00AD0F1C" w:rsidP="00126C80">
            <w:pPr>
              <w:spacing w:after="0"/>
              <w:rPr>
                <w:rFonts w:cs="Times"/>
                <w:b/>
                <w:lang w:eastAsia="ko-KR"/>
              </w:rPr>
            </w:pPr>
            <w:r>
              <w:rPr>
                <w:rFonts w:cs="Times"/>
                <w:b/>
                <w:highlight w:val="green"/>
                <w:lang w:eastAsia="ko-KR"/>
              </w:rPr>
              <w:t>Agreement</w:t>
            </w:r>
          </w:p>
          <w:p w14:paraId="65F67A87" w14:textId="77777777" w:rsidR="00AD0F1C" w:rsidRDefault="00AD0F1C" w:rsidP="00126C80">
            <w:pPr>
              <w:spacing w:after="0"/>
              <w:rPr>
                <w:rFonts w:cs="Times"/>
                <w:lang w:eastAsia="ko-KR"/>
              </w:rPr>
            </w:pPr>
            <w:r>
              <w:rPr>
                <w:rFonts w:cs="Times" w:hint="eastAsia"/>
                <w:lang w:eastAsia="ko-KR"/>
              </w:rPr>
              <w:t>For R2D signal</w:t>
            </w:r>
            <w:r>
              <w:rPr>
                <w:rFonts w:cs="Times"/>
                <w:lang w:eastAsia="ko-KR"/>
              </w:rPr>
              <w:t>(</w:t>
            </w:r>
            <w:r>
              <w:rPr>
                <w:rFonts w:cs="Times" w:hint="eastAsia"/>
                <w:lang w:eastAsia="ko-KR"/>
              </w:rPr>
              <w:t>s</w:t>
            </w:r>
            <w:r>
              <w:rPr>
                <w:rFonts w:cs="Times"/>
                <w:lang w:eastAsia="ko-KR"/>
              </w:rPr>
              <w:t>)</w:t>
            </w:r>
            <w:r>
              <w:rPr>
                <w:rFonts w:cs="Times" w:hint="eastAsia"/>
                <w:lang w:eastAsia="ko-KR"/>
              </w:rPr>
              <w:t xml:space="preserve">, study </w:t>
            </w:r>
            <w:r>
              <w:rPr>
                <w:rFonts w:cs="Times"/>
                <w:lang w:eastAsia="ko-KR"/>
              </w:rPr>
              <w:t xml:space="preserve">at least the </w:t>
            </w:r>
            <w:r>
              <w:rPr>
                <w:rFonts w:cs="Times" w:hint="eastAsia"/>
                <w:lang w:eastAsia="ko-KR"/>
              </w:rPr>
              <w:t>following functionalities</w:t>
            </w:r>
            <w:r>
              <w:rPr>
                <w:rFonts w:cs="Times"/>
                <w:lang w:eastAsia="ko-KR"/>
              </w:rPr>
              <w:t xml:space="preserve"> (if needed), and study </w:t>
            </w:r>
            <w:r>
              <w:rPr>
                <w:rFonts w:cs="Times" w:hint="eastAsia"/>
                <w:lang w:eastAsia="ko-KR"/>
              </w:rPr>
              <w:t>whether to reuse</w:t>
            </w:r>
            <w:r>
              <w:rPr>
                <w:rFonts w:cs="Times"/>
                <w:lang w:eastAsia="ko-KR"/>
              </w:rPr>
              <w:t>/enhance</w:t>
            </w:r>
            <w:r>
              <w:rPr>
                <w:rFonts w:cs="Times" w:hint="eastAsia"/>
                <w:lang w:eastAsia="ko-KR"/>
              </w:rPr>
              <w:t xml:space="preserve"> existing R2</w:t>
            </w:r>
            <w:r>
              <w:rPr>
                <w:rFonts w:cs="Times"/>
                <w:lang w:eastAsia="ko-KR"/>
              </w:rPr>
              <w:t>D signal(</w:t>
            </w:r>
            <w:r>
              <w:rPr>
                <w:rFonts w:cs="Times" w:hint="eastAsia"/>
                <w:lang w:eastAsia="ko-KR"/>
              </w:rPr>
              <w:t>s</w:t>
            </w:r>
            <w:r>
              <w:rPr>
                <w:rFonts w:cs="Times"/>
                <w:lang w:eastAsia="ko-KR"/>
              </w:rPr>
              <w:t>) or to introduce new R2D signal(</w:t>
            </w:r>
            <w:r>
              <w:rPr>
                <w:rFonts w:cs="Times" w:hint="eastAsia"/>
                <w:lang w:eastAsia="ko-KR"/>
              </w:rPr>
              <w:t>s</w:t>
            </w:r>
            <w:r>
              <w:rPr>
                <w:rFonts w:cs="Times"/>
                <w:lang w:eastAsia="ko-KR"/>
              </w:rPr>
              <w:t>) for the following functionalities (if needed):</w:t>
            </w:r>
          </w:p>
          <w:p w14:paraId="3BC77FAF"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R2D chip duration determination</w:t>
            </w:r>
          </w:p>
          <w:p w14:paraId="6F7A32F7"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indication of the start of R2D</w:t>
            </w:r>
          </w:p>
          <w:p w14:paraId="3E021821"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 xml:space="preserve">indication of the </w:t>
            </w:r>
            <w:r>
              <w:rPr>
                <w:rFonts w:cs="Times" w:hint="eastAsia"/>
                <w:lang w:eastAsia="ko-KR"/>
              </w:rPr>
              <w:t>end of PRDCH</w:t>
            </w:r>
          </w:p>
          <w:p w14:paraId="71648121"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hint="eastAsia"/>
                <w:lang w:eastAsia="ko-KR"/>
              </w:rPr>
              <w:t>frequency synchronization</w:t>
            </w:r>
            <w:r>
              <w:rPr>
                <w:rFonts w:cs="Times"/>
                <w:lang w:eastAsia="ko-KR"/>
              </w:rPr>
              <w:t xml:space="preserve"> (including frequency acquisition)</w:t>
            </w:r>
          </w:p>
          <w:p w14:paraId="37BAB258"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CFO estimation / LO calibration</w:t>
            </w:r>
          </w:p>
          <w:p w14:paraId="1058AE44"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SFO calibration</w:t>
            </w:r>
          </w:p>
          <w:p w14:paraId="35222771"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timing synchronization/tracking</w:t>
            </w:r>
          </w:p>
          <w:p w14:paraId="7A4FF17D"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measurement (e.g., signal strength)</w:t>
            </w:r>
          </w:p>
          <w:p w14:paraId="67F047A3" w14:textId="47D247EC" w:rsidR="00AD0F1C" w:rsidRDefault="00AD0F1C" w:rsidP="00126C80">
            <w:pPr>
              <w:pStyle w:val="afff1"/>
              <w:numPr>
                <w:ilvl w:val="0"/>
                <w:numId w:val="41"/>
              </w:numPr>
              <w:overflowPunct w:val="0"/>
              <w:autoSpaceDE w:val="0"/>
              <w:autoSpaceDN w:val="0"/>
              <w:adjustRightInd w:val="0"/>
              <w:spacing w:after="0"/>
              <w:textAlignment w:val="baseline"/>
              <w:rPr>
                <w:lang w:eastAsia="zh-CN"/>
              </w:rPr>
            </w:pPr>
            <w:r>
              <w:rPr>
                <w:rFonts w:cs="Times" w:hint="eastAsia"/>
                <w:lang w:eastAsia="ko-KR"/>
              </w:rPr>
              <w:t>r</w:t>
            </w:r>
            <w:r>
              <w:rPr>
                <w:rFonts w:cs="Times"/>
                <w:lang w:eastAsia="ko-KR"/>
              </w:rPr>
              <w:t>eader identification/differentia</w:t>
            </w:r>
          </w:p>
        </w:tc>
      </w:tr>
    </w:tbl>
    <w:p w14:paraId="7BA91890" w14:textId="77777777" w:rsidR="00AD0F1C" w:rsidRDefault="00AD0F1C" w:rsidP="00AD0F1C">
      <w:pPr>
        <w:pStyle w:val="3GPPText"/>
        <w:spacing w:before="0" w:afterLines="50"/>
        <w:rPr>
          <w:lang w:eastAsia="zh-CN"/>
        </w:rPr>
      </w:pPr>
    </w:p>
    <w:p w14:paraId="21203C08" w14:textId="77777777" w:rsidR="00AD0F1C" w:rsidRDefault="00AD0F1C" w:rsidP="003926A5">
      <w:pPr>
        <w:spacing w:after="0"/>
        <w:rPr>
          <w:rFonts w:cs="Times"/>
          <w:lang w:eastAsia="ko-KR"/>
        </w:rPr>
      </w:pPr>
      <w:r>
        <w:rPr>
          <w:rFonts w:cs="Times" w:hint="eastAsia"/>
          <w:lang w:eastAsia="ko-KR"/>
        </w:rPr>
        <w:t>For R2D signal</w:t>
      </w:r>
      <w:r>
        <w:rPr>
          <w:rFonts w:cs="Times"/>
          <w:lang w:eastAsia="ko-KR"/>
        </w:rPr>
        <w:t>(</w:t>
      </w:r>
      <w:r>
        <w:rPr>
          <w:rFonts w:cs="Times" w:hint="eastAsia"/>
          <w:lang w:eastAsia="ko-KR"/>
        </w:rPr>
        <w:t>s</w:t>
      </w:r>
      <w:r>
        <w:rPr>
          <w:rFonts w:cs="Times"/>
          <w:lang w:eastAsia="ko-KR"/>
        </w:rPr>
        <w:t>)</w:t>
      </w:r>
      <w:r>
        <w:rPr>
          <w:rFonts w:cs="Times" w:hint="eastAsia"/>
          <w:lang w:eastAsia="ko-KR"/>
        </w:rPr>
        <w:t xml:space="preserve">, </w:t>
      </w:r>
      <w:r>
        <w:rPr>
          <w:rFonts w:eastAsiaTheme="minorEastAsia" w:cs="Times" w:hint="eastAsia"/>
          <w:lang w:eastAsia="zh-CN"/>
        </w:rPr>
        <w:t xml:space="preserve">the </w:t>
      </w:r>
      <w:r>
        <w:rPr>
          <w:rFonts w:cs="Times"/>
          <w:lang w:eastAsia="ko-KR"/>
        </w:rPr>
        <w:t xml:space="preserve">R2D </w:t>
      </w:r>
      <w:r>
        <w:t>synchronization signal</w:t>
      </w:r>
      <w:r>
        <w:rPr>
          <w:rFonts w:cs="Times" w:hint="eastAsia"/>
          <w:lang w:eastAsia="ko-KR"/>
        </w:rPr>
        <w:t xml:space="preserve"> should be </w:t>
      </w:r>
      <w:r>
        <w:rPr>
          <w:rFonts w:eastAsiaTheme="minorEastAsia" w:cs="Times" w:hint="eastAsia"/>
          <w:lang w:eastAsia="zh-CN"/>
        </w:rPr>
        <w:t>studied</w:t>
      </w:r>
      <w:r>
        <w:rPr>
          <w:rFonts w:cs="Times"/>
          <w:lang w:eastAsia="ko-KR"/>
        </w:rPr>
        <w:t xml:space="preserve"> for the following functionalities:</w:t>
      </w:r>
    </w:p>
    <w:p w14:paraId="6CABD226" w14:textId="77777777" w:rsidR="00AD0F1C" w:rsidRDefault="00AD0F1C" w:rsidP="003926A5">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SFO calibration</w:t>
      </w:r>
    </w:p>
    <w:p w14:paraId="16A9F471" w14:textId="77777777" w:rsidR="00AD0F1C" w:rsidRDefault="00AD0F1C" w:rsidP="003926A5">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timing synchronization/tracking</w:t>
      </w:r>
    </w:p>
    <w:p w14:paraId="11135777" w14:textId="77777777" w:rsidR="00AD0F1C" w:rsidRPr="00A25BE6" w:rsidRDefault="00AD0F1C" w:rsidP="003926A5">
      <w:pPr>
        <w:pStyle w:val="afff1"/>
        <w:numPr>
          <w:ilvl w:val="0"/>
          <w:numId w:val="41"/>
        </w:numPr>
        <w:overflowPunct w:val="0"/>
        <w:autoSpaceDE w:val="0"/>
        <w:autoSpaceDN w:val="0"/>
        <w:adjustRightInd w:val="0"/>
        <w:spacing w:after="0"/>
        <w:textAlignment w:val="baseline"/>
        <w:rPr>
          <w:rFonts w:cs="Times"/>
          <w:lang w:eastAsia="ko-KR"/>
        </w:rPr>
      </w:pPr>
      <w:r>
        <w:rPr>
          <w:rFonts w:cs="Times" w:hint="eastAsia"/>
          <w:lang w:eastAsia="ko-KR"/>
        </w:rPr>
        <w:t>frequency synchronization</w:t>
      </w:r>
      <w:r>
        <w:rPr>
          <w:rFonts w:cs="Times"/>
          <w:lang w:eastAsia="ko-KR"/>
        </w:rPr>
        <w:t xml:space="preserve"> (including frequency acquisition)</w:t>
      </w:r>
    </w:p>
    <w:p w14:paraId="2E0F1D7D" w14:textId="77777777" w:rsidR="00AD0F1C" w:rsidRDefault="00AD0F1C" w:rsidP="003926A5">
      <w:pPr>
        <w:pStyle w:val="afff1"/>
        <w:numPr>
          <w:ilvl w:val="0"/>
          <w:numId w:val="41"/>
        </w:numPr>
        <w:overflowPunct w:val="0"/>
        <w:autoSpaceDE w:val="0"/>
        <w:autoSpaceDN w:val="0"/>
        <w:adjustRightInd w:val="0"/>
        <w:spacing w:afterLines="50" w:after="120"/>
        <w:ind w:left="714" w:hanging="357"/>
        <w:textAlignment w:val="baseline"/>
        <w:rPr>
          <w:rFonts w:cs="Times"/>
          <w:lang w:eastAsia="ko-KR"/>
        </w:rPr>
      </w:pPr>
      <w:r>
        <w:rPr>
          <w:rFonts w:cs="Times"/>
          <w:lang w:eastAsia="ko-KR"/>
        </w:rPr>
        <w:t>measurement (e.g., signal strength)</w:t>
      </w:r>
    </w:p>
    <w:p w14:paraId="14EB132A" w14:textId="534EE359" w:rsidR="00AD0F1C" w:rsidRDefault="00AD0F1C" w:rsidP="003926A5">
      <w:pPr>
        <w:overflowPunct w:val="0"/>
        <w:autoSpaceDE w:val="0"/>
        <w:autoSpaceDN w:val="0"/>
        <w:adjustRightInd w:val="0"/>
        <w:spacing w:afterLines="50" w:after="120"/>
        <w:jc w:val="both"/>
        <w:textAlignment w:val="baseline"/>
        <w:rPr>
          <w:rFonts w:eastAsia="等线"/>
          <w:lang w:eastAsia="zh-CN"/>
        </w:rPr>
      </w:pPr>
      <w:r>
        <w:rPr>
          <w:rFonts w:eastAsia="等线" w:hint="eastAsia"/>
          <w:lang w:val="en-US" w:eastAsia="zh-CN"/>
        </w:rPr>
        <w:t>According to the Rel-20 A-</w:t>
      </w:r>
      <w:proofErr w:type="spellStart"/>
      <w:r>
        <w:rPr>
          <w:rFonts w:eastAsia="等线" w:hint="eastAsia"/>
          <w:lang w:val="en-US" w:eastAsia="zh-CN"/>
        </w:rPr>
        <w:t>IoT</w:t>
      </w:r>
      <w:proofErr w:type="spellEnd"/>
      <w:r>
        <w:rPr>
          <w:rFonts w:eastAsia="等线" w:hint="eastAsia"/>
          <w:lang w:val="en-US" w:eastAsia="zh-CN"/>
        </w:rPr>
        <w:t xml:space="preserve"> SID </w:t>
      </w:r>
      <w:r>
        <w:rPr>
          <w:rFonts w:eastAsia="等线"/>
          <w:lang w:val="en-US" w:eastAsia="zh-CN"/>
        </w:rPr>
        <w:fldChar w:fldCharType="begin"/>
      </w:r>
      <w:r>
        <w:rPr>
          <w:rFonts w:eastAsia="等线"/>
          <w:lang w:val="en-US" w:eastAsia="zh-CN"/>
        </w:rPr>
        <w:instrText xml:space="preserve"> </w:instrText>
      </w:r>
      <w:r>
        <w:rPr>
          <w:rFonts w:eastAsia="等线" w:hint="eastAsia"/>
          <w:lang w:val="en-US" w:eastAsia="zh-CN"/>
        </w:rPr>
        <w:instrText>REF _Ref157435508 \r \h</w:instrText>
      </w:r>
      <w:r>
        <w:rPr>
          <w:rFonts w:eastAsia="等线"/>
          <w:lang w:val="en-US" w:eastAsia="zh-CN"/>
        </w:rPr>
        <w:instrText xml:space="preserve">  \* MERGEFORMAT </w:instrText>
      </w:r>
      <w:r>
        <w:rPr>
          <w:rFonts w:eastAsia="等线"/>
          <w:lang w:val="en-US" w:eastAsia="zh-CN"/>
        </w:rPr>
      </w:r>
      <w:r>
        <w:rPr>
          <w:rFonts w:eastAsia="等线"/>
          <w:lang w:val="en-US" w:eastAsia="zh-CN"/>
        </w:rPr>
        <w:fldChar w:fldCharType="separate"/>
      </w:r>
      <w:r w:rsidR="000A3ABA">
        <w:rPr>
          <w:rFonts w:eastAsia="等线"/>
          <w:lang w:val="en-US" w:eastAsia="zh-CN"/>
        </w:rPr>
        <w:t>[1]</w:t>
      </w:r>
      <w:r>
        <w:rPr>
          <w:rFonts w:eastAsia="等线"/>
          <w:lang w:val="en-US" w:eastAsia="zh-CN"/>
        </w:rPr>
        <w:fldChar w:fldCharType="end"/>
      </w:r>
      <w:r>
        <w:rPr>
          <w:rFonts w:eastAsia="等线" w:hint="eastAsia"/>
          <w:lang w:val="en-US" w:eastAsia="zh-CN"/>
        </w:rPr>
        <w:t xml:space="preserve">, RAN1 should </w:t>
      </w:r>
      <w:r w:rsidR="00350031">
        <w:rPr>
          <w:rFonts w:eastAsia="等线" w:hint="eastAsia"/>
          <w:lang w:val="en-US" w:eastAsia="zh-CN"/>
        </w:rPr>
        <w:t>study</w:t>
      </w:r>
      <w:r>
        <w:rPr>
          <w:rFonts w:eastAsia="等线"/>
        </w:rPr>
        <w:t xml:space="preserve"> necessary and feasible changes to the Rel-19 A-IoT specifications to support Device 2b and Device C in outdoor scenarios </w:t>
      </w:r>
      <w:r>
        <w:rPr>
          <w:rFonts w:eastAsia="等线" w:hint="eastAsia"/>
          <w:lang w:eastAsia="zh-CN"/>
        </w:rPr>
        <w:t>for the t</w:t>
      </w:r>
      <w:r>
        <w:rPr>
          <w:rFonts w:eastAsia="等线"/>
        </w:rPr>
        <w:t>raffic types DO-DTT, DT, DO-A.</w:t>
      </w:r>
      <w:r>
        <w:rPr>
          <w:rFonts w:eastAsia="等线" w:hint="eastAsia"/>
          <w:lang w:eastAsia="zh-CN"/>
        </w:rPr>
        <w:t xml:space="preserve"> </w:t>
      </w:r>
      <w:r>
        <w:rPr>
          <w:lang w:eastAsia="ko-KR"/>
        </w:rPr>
        <w:t>Rel-19 A-IoT only allows for DO-DTT, DT traffic types</w:t>
      </w:r>
      <w:r>
        <w:rPr>
          <w:rFonts w:eastAsiaTheme="minorEastAsia" w:hint="eastAsia"/>
          <w:lang w:eastAsia="zh-CN"/>
        </w:rPr>
        <w:t xml:space="preserve"> and does not support DO-A traffic type</w:t>
      </w:r>
      <w:r>
        <w:rPr>
          <w:rFonts w:eastAsiaTheme="minorEastAsia"/>
          <w:lang w:eastAsia="zh-CN"/>
        </w:rPr>
        <w:t xml:space="preserve">. </w:t>
      </w:r>
      <w:r>
        <w:rPr>
          <w:rFonts w:eastAsia="等线" w:hint="eastAsia"/>
          <w:lang w:eastAsia="zh-CN"/>
        </w:rPr>
        <w:t xml:space="preserve">Hence, it should be studied how to support DO-A </w:t>
      </w:r>
      <w:r>
        <w:rPr>
          <w:rFonts w:eastAsia="等线"/>
          <w:lang w:eastAsia="zh-CN"/>
        </w:rPr>
        <w:t>traffic</w:t>
      </w:r>
      <w:r>
        <w:rPr>
          <w:rFonts w:eastAsia="等线" w:hint="eastAsia"/>
          <w:lang w:eastAsia="zh-CN"/>
        </w:rPr>
        <w:t xml:space="preserve"> type for Rel-20</w:t>
      </w:r>
      <w:r>
        <w:rPr>
          <w:rFonts w:eastAsia="等线"/>
        </w:rPr>
        <w:t xml:space="preserve"> A-IoT</w:t>
      </w:r>
      <w:r>
        <w:rPr>
          <w:rFonts w:eastAsia="等线" w:hint="eastAsia"/>
          <w:lang w:eastAsia="zh-CN"/>
        </w:rPr>
        <w:t>.</w:t>
      </w:r>
    </w:p>
    <w:p w14:paraId="194AE211" w14:textId="77777777" w:rsidR="00AD0F1C" w:rsidRDefault="00AD0F1C" w:rsidP="003926A5">
      <w:pPr>
        <w:spacing w:afterLines="50" w:after="120"/>
        <w:jc w:val="both"/>
        <w:rPr>
          <w:rFonts w:eastAsiaTheme="minorEastAsia"/>
          <w:lang w:eastAsia="zh-CN"/>
        </w:rPr>
      </w:pPr>
      <w:r>
        <w:rPr>
          <w:rFonts w:eastAsiaTheme="minorEastAsia" w:hint="eastAsia"/>
          <w:lang w:eastAsia="zh-CN"/>
        </w:rPr>
        <w:t>For</w:t>
      </w:r>
      <w:r>
        <w:rPr>
          <w:rFonts w:eastAsiaTheme="minorEastAsia"/>
          <w:lang w:eastAsia="zh-CN"/>
        </w:rPr>
        <w:t xml:space="preserve"> </w:t>
      </w:r>
      <w:r>
        <w:rPr>
          <w:rFonts w:eastAsia="等线" w:hint="eastAsia"/>
          <w:lang w:eastAsia="zh-CN"/>
        </w:rPr>
        <w:t xml:space="preserve">DO-DTT </w:t>
      </w:r>
      <w:r>
        <w:rPr>
          <w:rFonts w:eastAsia="等线"/>
          <w:lang w:eastAsia="zh-CN"/>
        </w:rPr>
        <w:t>traffic</w:t>
      </w:r>
      <w:r>
        <w:rPr>
          <w:rFonts w:eastAsia="等线" w:hint="eastAsia"/>
          <w:lang w:eastAsia="zh-CN"/>
        </w:rPr>
        <w:t xml:space="preserve"> type</w:t>
      </w:r>
      <w:r>
        <w:rPr>
          <w:rFonts w:eastAsiaTheme="minorEastAsia"/>
          <w:lang w:eastAsia="zh-CN"/>
        </w:rPr>
        <w:t xml:space="preserve">, D2R transmission is triggered by the corresponding R2D transmission. Before a D2R transmission, an A-IoT device </w:t>
      </w:r>
      <w:r>
        <w:rPr>
          <w:rFonts w:eastAsiaTheme="minorEastAsia" w:hint="eastAsia"/>
          <w:lang w:eastAsia="zh-CN"/>
        </w:rPr>
        <w:t>will</w:t>
      </w:r>
      <w:r>
        <w:rPr>
          <w:rFonts w:eastAsiaTheme="minorEastAsia"/>
          <w:lang w:eastAsia="zh-CN"/>
        </w:rPr>
        <w:t xml:space="preserve"> achieve synchronization </w:t>
      </w:r>
      <w:r>
        <w:rPr>
          <w:rFonts w:eastAsiaTheme="minorEastAsia" w:hint="eastAsia"/>
          <w:lang w:eastAsia="zh-CN"/>
        </w:rPr>
        <w:t>with</w:t>
      </w:r>
      <w:r>
        <w:rPr>
          <w:rFonts w:eastAsiaTheme="minorEastAsia"/>
          <w:lang w:eastAsia="zh-CN"/>
        </w:rPr>
        <w:t xml:space="preserve"> </w:t>
      </w:r>
      <w:r>
        <w:rPr>
          <w:rFonts w:eastAsiaTheme="minorEastAsia" w:hint="eastAsia"/>
          <w:lang w:eastAsia="zh-CN"/>
        </w:rPr>
        <w:t xml:space="preserve">the reader by </w:t>
      </w:r>
      <w:r>
        <w:rPr>
          <w:rFonts w:eastAsiaTheme="minorEastAsia"/>
          <w:lang w:eastAsia="zh-CN"/>
        </w:rPr>
        <w:t>R-TAS and the transition edge</w:t>
      </w:r>
      <w:r>
        <w:rPr>
          <w:rFonts w:eastAsiaTheme="minorEastAsia" w:hint="eastAsia"/>
          <w:lang w:eastAsia="zh-CN"/>
        </w:rPr>
        <w:t>s</w:t>
      </w:r>
      <w:r>
        <w:rPr>
          <w:rFonts w:eastAsiaTheme="minorEastAsia"/>
          <w:lang w:eastAsia="zh-CN"/>
        </w:rPr>
        <w:t xml:space="preserve"> of PRDCH.</w:t>
      </w:r>
    </w:p>
    <w:p w14:paraId="68CF554E" w14:textId="77777777" w:rsidR="00AD0F1C" w:rsidRDefault="00AD0F1C" w:rsidP="003926A5">
      <w:pPr>
        <w:spacing w:afterLines="50" w:after="120"/>
        <w:jc w:val="both"/>
        <w:rPr>
          <w:rFonts w:eastAsiaTheme="minorEastAsia"/>
          <w:lang w:eastAsia="zh-CN"/>
        </w:rPr>
      </w:pPr>
      <w:r>
        <w:rPr>
          <w:rFonts w:eastAsiaTheme="minorEastAsia" w:hint="eastAsia"/>
          <w:lang w:eastAsia="zh-CN"/>
        </w:rPr>
        <w:t>For</w:t>
      </w:r>
      <w:r>
        <w:rPr>
          <w:rFonts w:eastAsiaTheme="minorEastAsia"/>
          <w:lang w:eastAsia="zh-CN"/>
        </w:rPr>
        <w:t xml:space="preserve"> the DO-A </w:t>
      </w:r>
      <w:r>
        <w:rPr>
          <w:rFonts w:eastAsiaTheme="minorEastAsia" w:hint="eastAsia"/>
          <w:lang w:eastAsia="zh-CN"/>
        </w:rPr>
        <w:t xml:space="preserve">traffic </w:t>
      </w:r>
      <w:r>
        <w:rPr>
          <w:lang w:eastAsia="ko-KR"/>
        </w:rPr>
        <w:t>type</w:t>
      </w:r>
      <w:r>
        <w:rPr>
          <w:rFonts w:eastAsiaTheme="minorEastAsia"/>
          <w:lang w:eastAsia="zh-CN"/>
        </w:rPr>
        <w:t>, D2R transmission is proactively initiated by the A-IoT device</w:t>
      </w:r>
      <w:r>
        <w:rPr>
          <w:rFonts w:eastAsiaTheme="minorEastAsia" w:hint="eastAsia"/>
          <w:lang w:eastAsia="zh-CN"/>
        </w:rPr>
        <w:t xml:space="preserve"> and there </w:t>
      </w:r>
      <w:r>
        <w:rPr>
          <w:rFonts w:eastAsiaTheme="minorEastAsia"/>
          <w:lang w:eastAsia="zh-CN"/>
        </w:rPr>
        <w:t>is no requirement of receiving R2D transmission to enable device synchronization with the reader before D2R transmission. Since the A-IoT device does not require maintaining in-sync state with the reader due to the power consumption constraint</w:t>
      </w:r>
      <w:r>
        <w:rPr>
          <w:rFonts w:eastAsiaTheme="minorEastAsia" w:hint="eastAsia"/>
          <w:lang w:eastAsia="zh-CN"/>
        </w:rPr>
        <w:t>, t</w:t>
      </w:r>
      <w:r>
        <w:rPr>
          <w:rFonts w:eastAsiaTheme="minorEastAsia"/>
          <w:lang w:eastAsia="zh-CN"/>
        </w:rPr>
        <w:t>he A-IoT device need</w:t>
      </w:r>
      <w:r>
        <w:rPr>
          <w:rFonts w:eastAsiaTheme="minorEastAsia" w:hint="eastAsia"/>
          <w:lang w:eastAsia="zh-CN"/>
        </w:rPr>
        <w:t>s</w:t>
      </w:r>
      <w:r>
        <w:rPr>
          <w:rFonts w:eastAsiaTheme="minorEastAsia"/>
          <w:lang w:eastAsia="zh-CN"/>
        </w:rPr>
        <w:t xml:space="preserve"> to synchronize with the reader before each D2R transmission for DO-A traffic</w:t>
      </w:r>
      <w:r>
        <w:rPr>
          <w:rFonts w:eastAsiaTheme="minorEastAsia" w:hint="eastAsia"/>
          <w:lang w:eastAsia="zh-CN"/>
        </w:rPr>
        <w:t xml:space="preserve"> type.</w:t>
      </w:r>
    </w:p>
    <w:p w14:paraId="750874D6" w14:textId="77777777" w:rsidR="00AD0F1C" w:rsidRDefault="00AD0F1C" w:rsidP="003926A5">
      <w:pPr>
        <w:spacing w:afterLines="50" w:after="120"/>
        <w:jc w:val="both"/>
        <w:rPr>
          <w:rFonts w:eastAsiaTheme="minorEastAsia"/>
          <w:lang w:eastAsia="zh-CN"/>
        </w:rPr>
      </w:pPr>
      <w:r>
        <w:rPr>
          <w:rFonts w:eastAsiaTheme="minorEastAsia" w:hint="eastAsia"/>
          <w:lang w:eastAsia="zh-CN"/>
        </w:rPr>
        <w:lastRenderedPageBreak/>
        <w:t xml:space="preserve">In order to support </w:t>
      </w:r>
      <w:r>
        <w:rPr>
          <w:rFonts w:eastAsiaTheme="minorEastAsia"/>
          <w:lang w:eastAsia="zh-CN"/>
        </w:rPr>
        <w:t>A-IoT device achiev</w:t>
      </w:r>
      <w:r>
        <w:rPr>
          <w:rFonts w:eastAsiaTheme="minorEastAsia" w:hint="eastAsia"/>
          <w:lang w:eastAsia="zh-CN"/>
        </w:rPr>
        <w:t>ing</w:t>
      </w:r>
      <w:r>
        <w:rPr>
          <w:rFonts w:eastAsiaTheme="minorEastAsia"/>
          <w:lang w:eastAsia="zh-CN"/>
        </w:rPr>
        <w:t xml:space="preserve"> synchronization </w:t>
      </w:r>
      <w:r>
        <w:rPr>
          <w:rFonts w:eastAsiaTheme="minorEastAsia" w:hint="eastAsia"/>
          <w:lang w:eastAsia="zh-CN"/>
        </w:rPr>
        <w:t xml:space="preserve">with the reader </w:t>
      </w:r>
      <w:r>
        <w:rPr>
          <w:rFonts w:eastAsiaTheme="minorEastAsia"/>
          <w:lang w:eastAsia="zh-CN"/>
        </w:rPr>
        <w:t xml:space="preserve">before </w:t>
      </w:r>
      <w:r>
        <w:rPr>
          <w:rFonts w:eastAsiaTheme="minorEastAsia" w:hint="eastAsia"/>
          <w:lang w:eastAsia="zh-CN"/>
        </w:rPr>
        <w:t xml:space="preserve">it sends the </w:t>
      </w:r>
      <w:r>
        <w:rPr>
          <w:rFonts w:eastAsiaTheme="minorEastAsia"/>
          <w:lang w:eastAsia="zh-CN"/>
        </w:rPr>
        <w:t xml:space="preserve">D2R </w:t>
      </w:r>
      <w:r>
        <w:rPr>
          <w:rFonts w:eastAsiaTheme="minorEastAsia" w:hint="eastAsia"/>
          <w:lang w:eastAsia="zh-CN"/>
        </w:rPr>
        <w:t xml:space="preserve">data for DO-A traffic type, </w:t>
      </w:r>
      <w:r>
        <w:rPr>
          <w:rFonts w:eastAsiaTheme="minorEastAsia"/>
          <w:lang w:eastAsia="zh-CN"/>
        </w:rPr>
        <w:t>the reader needs to provide R2D synchronization signals for the A-IoT device to synchronize before D2R transmission.</w:t>
      </w:r>
      <w:r>
        <w:rPr>
          <w:rFonts w:eastAsiaTheme="minorEastAsia" w:hint="eastAsia"/>
          <w:lang w:eastAsia="zh-CN"/>
        </w:rPr>
        <w:t xml:space="preserve"> </w:t>
      </w:r>
      <w:r>
        <w:rPr>
          <w:rFonts w:eastAsiaTheme="minorEastAsia"/>
          <w:lang w:eastAsia="zh-CN"/>
        </w:rPr>
        <w:t>For DO-A traffic</w:t>
      </w:r>
      <w:r>
        <w:rPr>
          <w:rFonts w:eastAsiaTheme="minorEastAsia" w:hint="eastAsia"/>
          <w:lang w:eastAsia="zh-CN"/>
        </w:rPr>
        <w:t xml:space="preserve"> type</w:t>
      </w:r>
      <w:r>
        <w:rPr>
          <w:rFonts w:eastAsiaTheme="minorEastAsia"/>
          <w:lang w:eastAsia="zh-CN"/>
        </w:rPr>
        <w:t>, the</w:t>
      </w:r>
      <w:r>
        <w:rPr>
          <w:rFonts w:eastAsiaTheme="minorEastAsia" w:hint="eastAsia"/>
          <w:lang w:eastAsia="zh-CN"/>
        </w:rPr>
        <w:t xml:space="preserve"> A-IoT device </w:t>
      </w:r>
      <w:r>
        <w:rPr>
          <w:lang w:eastAsia="ko-KR"/>
        </w:rPr>
        <w:t>need</w:t>
      </w:r>
      <w:r>
        <w:rPr>
          <w:rFonts w:eastAsiaTheme="minorEastAsia" w:hint="eastAsia"/>
          <w:lang w:eastAsia="zh-CN"/>
        </w:rPr>
        <w:t>s</w:t>
      </w:r>
      <w:r>
        <w:rPr>
          <w:lang w:eastAsia="ko-KR"/>
        </w:rPr>
        <w:t xml:space="preserve"> have the resource pre-allocated for the D2R transmission. </w:t>
      </w:r>
      <w:r>
        <w:rPr>
          <w:rFonts w:eastAsiaTheme="minorEastAsia"/>
          <w:lang w:eastAsia="zh-CN"/>
        </w:rPr>
        <w:t>T</w:t>
      </w:r>
      <w:r>
        <w:rPr>
          <w:rFonts w:eastAsiaTheme="minorEastAsia" w:hint="eastAsia"/>
          <w:lang w:eastAsia="zh-CN"/>
        </w:rPr>
        <w:t xml:space="preserve">he device </w:t>
      </w:r>
      <w:r>
        <w:rPr>
          <w:rFonts w:eastAsiaTheme="minorEastAsia"/>
          <w:lang w:eastAsia="zh-CN"/>
        </w:rPr>
        <w:t>needs to synchronize with the reader before D2R transmission. Thus, the R2D synchronization should</w:t>
      </w:r>
      <w:r>
        <w:t xml:space="preserve"> </w:t>
      </w:r>
      <w:r>
        <w:rPr>
          <w:rFonts w:eastAsiaTheme="minorEastAsia"/>
          <w:lang w:eastAsia="zh-CN"/>
        </w:rPr>
        <w:t>studied in Rel-20 introduced to support A-IoT device synchronization to the reader for the D2R transmission of DO-A traffic type</w:t>
      </w:r>
      <w:r>
        <w:rPr>
          <w:rFonts w:eastAsiaTheme="minorEastAsia" w:hint="eastAsia"/>
          <w:lang w:eastAsia="zh-CN"/>
        </w:rPr>
        <w:t xml:space="preserve">. </w:t>
      </w:r>
    </w:p>
    <w:p w14:paraId="60773E56" w14:textId="77777777" w:rsidR="00AD0F1C" w:rsidRPr="00F63C90" w:rsidRDefault="00AD0F1C" w:rsidP="003926A5">
      <w:pPr>
        <w:spacing w:afterLines="50" w:after="120"/>
        <w:jc w:val="both"/>
        <w:rPr>
          <w:rFonts w:eastAsiaTheme="minorEastAsia"/>
          <w:lang w:eastAsia="zh-CN"/>
        </w:rPr>
      </w:pPr>
      <w:r w:rsidRPr="00A25BE6">
        <w:rPr>
          <w:b/>
        </w:rPr>
        <w:t>Propo</w:t>
      </w:r>
      <w:r w:rsidRPr="00A25BE6">
        <w:rPr>
          <w:rFonts w:eastAsiaTheme="minorEastAsia"/>
          <w:b/>
          <w:lang w:eastAsia="zh-CN"/>
        </w:rPr>
        <w:t xml:space="preserve">sal </w:t>
      </w:r>
      <w:r>
        <w:rPr>
          <w:rFonts w:eastAsiaTheme="minorEastAsia" w:hint="eastAsia"/>
          <w:b/>
          <w:lang w:eastAsia="zh-CN"/>
        </w:rPr>
        <w:t>33</w:t>
      </w:r>
      <w:r w:rsidRPr="00A25BE6">
        <w:rPr>
          <w:rFonts w:eastAsiaTheme="minorEastAsia"/>
          <w:b/>
          <w:lang w:eastAsia="zh-CN"/>
        </w:rPr>
        <w:t>: The R2D synchronization signal should be studied in Rel-20 to support A-IoT device synchronization to the reader for the D2R transmission of DO-A traffic type.</w:t>
      </w:r>
    </w:p>
    <w:p w14:paraId="599F482D" w14:textId="77777777" w:rsidR="00AD0F1C" w:rsidRPr="00B91DE5" w:rsidRDefault="00AD0F1C" w:rsidP="003926A5">
      <w:pPr>
        <w:spacing w:afterLines="50" w:after="120"/>
        <w:jc w:val="both"/>
        <w:rPr>
          <w:rFonts w:eastAsiaTheme="minorEastAsia"/>
          <w:lang w:eastAsia="zh-CN"/>
        </w:rPr>
      </w:pPr>
      <w:r w:rsidRPr="00462663">
        <w:rPr>
          <w:rFonts w:eastAsiaTheme="minorEastAsia"/>
          <w:lang w:eastAsia="zh-CN"/>
        </w:rPr>
        <w:t>R2D synchronization signal</w:t>
      </w:r>
      <w:r>
        <w:rPr>
          <w:rFonts w:eastAsiaTheme="minorEastAsia" w:hint="eastAsia"/>
          <w:lang w:eastAsia="zh-CN"/>
        </w:rPr>
        <w:t xml:space="preserve"> </w:t>
      </w:r>
      <w:r w:rsidRPr="0036232D">
        <w:rPr>
          <w:rFonts w:eastAsiaTheme="minorEastAsia"/>
          <w:lang w:eastAsia="zh-CN"/>
        </w:rPr>
        <w:t xml:space="preserve">for timing and frequency synchronization </w:t>
      </w:r>
      <w:r>
        <w:rPr>
          <w:rFonts w:eastAsiaTheme="minorEastAsia" w:hint="eastAsia"/>
          <w:lang w:eastAsia="zh-CN"/>
        </w:rPr>
        <w:t>is</w:t>
      </w:r>
      <w:r w:rsidRPr="0036232D">
        <w:rPr>
          <w:rFonts w:eastAsiaTheme="minorEastAsia"/>
          <w:lang w:eastAsia="zh-CN"/>
        </w:rPr>
        <w:t xml:space="preserve"> </w:t>
      </w:r>
      <w:r>
        <w:rPr>
          <w:rFonts w:eastAsiaTheme="minorEastAsia"/>
          <w:lang w:eastAsia="zh-CN"/>
        </w:rPr>
        <w:t>ap</w:t>
      </w:r>
      <w:r w:rsidRPr="0036232D">
        <w:rPr>
          <w:rFonts w:eastAsiaTheme="minorEastAsia"/>
          <w:lang w:eastAsia="zh-CN"/>
        </w:rPr>
        <w:t xml:space="preserve">pended after </w:t>
      </w:r>
      <w:r>
        <w:rPr>
          <w:rFonts w:eastAsiaTheme="minorEastAsia"/>
          <w:lang w:eastAsia="zh-CN"/>
        </w:rPr>
        <w:t>R-TAS</w:t>
      </w:r>
      <w:r>
        <w:rPr>
          <w:rFonts w:eastAsiaTheme="minorEastAsia" w:hint="eastAsia"/>
          <w:lang w:eastAsia="zh-CN"/>
        </w:rPr>
        <w:t xml:space="preserve"> </w:t>
      </w:r>
      <w:r w:rsidRPr="0036232D">
        <w:rPr>
          <w:rFonts w:eastAsiaTheme="minorEastAsia"/>
          <w:lang w:eastAsia="zh-CN"/>
        </w:rPr>
        <w:t xml:space="preserve">SIP </w:t>
      </w:r>
      <w:r>
        <w:rPr>
          <w:rFonts w:eastAsiaTheme="minorEastAsia"/>
          <w:lang w:eastAsia="zh-CN"/>
        </w:rPr>
        <w:t>and</w:t>
      </w:r>
      <w:r>
        <w:rPr>
          <w:rFonts w:eastAsiaTheme="minorEastAsia" w:hint="eastAsia"/>
          <w:lang w:eastAsia="zh-CN"/>
        </w:rPr>
        <w:t xml:space="preserve"> </w:t>
      </w:r>
      <w:r w:rsidRPr="0036232D">
        <w:rPr>
          <w:rFonts w:eastAsiaTheme="minorEastAsia"/>
          <w:lang w:eastAsia="zh-CN"/>
        </w:rPr>
        <w:t>before PRDCH</w:t>
      </w:r>
      <w:r>
        <w:rPr>
          <w:rFonts w:eastAsiaTheme="minorEastAsia" w:hint="eastAsia"/>
          <w:lang w:eastAsia="zh-CN"/>
        </w:rPr>
        <w:t>.</w:t>
      </w:r>
      <w:r w:rsidRPr="0036232D">
        <w:rPr>
          <w:rFonts w:eastAsiaTheme="minorEastAsia" w:hint="eastAsia"/>
          <w:lang w:eastAsia="zh-CN"/>
        </w:rPr>
        <w:t xml:space="preserve"> </w:t>
      </w:r>
      <w:r w:rsidRPr="00462663">
        <w:rPr>
          <w:rFonts w:eastAsiaTheme="minorEastAsia"/>
          <w:lang w:eastAsia="zh-CN"/>
        </w:rPr>
        <w:t>R2D synchronization signal</w:t>
      </w:r>
      <w:r>
        <w:rPr>
          <w:rFonts w:eastAsiaTheme="minorEastAsia" w:hint="eastAsia"/>
          <w:lang w:eastAsia="zh-CN"/>
        </w:rPr>
        <w:t xml:space="preserve"> includes R-TAS </w:t>
      </w:r>
      <w:r>
        <w:rPr>
          <w:rFonts w:eastAsia="等线" w:hint="eastAsia"/>
          <w:lang w:eastAsia="zh-CN"/>
        </w:rPr>
        <w:t xml:space="preserve">CAP and the </w:t>
      </w:r>
      <w:r w:rsidRPr="009E1040">
        <w:rPr>
          <w:rFonts w:eastAsia="等线"/>
          <w:lang w:eastAsia="zh-CN"/>
        </w:rPr>
        <w:t>new CFO calibration signal</w:t>
      </w:r>
      <w:r>
        <w:rPr>
          <w:rFonts w:eastAsiaTheme="minorEastAsia" w:hint="eastAsia"/>
          <w:lang w:eastAsia="zh-CN"/>
        </w:rPr>
        <w:t>. The</w:t>
      </w:r>
      <w:r w:rsidRPr="0037088D">
        <w:rPr>
          <w:rFonts w:eastAsia="等线"/>
        </w:rPr>
        <w:t xml:space="preserve"> start-indicator part </w:t>
      </w:r>
      <w:r>
        <w:rPr>
          <w:rFonts w:eastAsia="等线" w:hint="eastAsia"/>
          <w:lang w:eastAsia="zh-CN"/>
        </w:rPr>
        <w:t>indicate</w:t>
      </w:r>
      <w:r w:rsidRPr="0037088D">
        <w:rPr>
          <w:rFonts w:eastAsia="等线"/>
        </w:rPr>
        <w:t>s the start of the</w:t>
      </w:r>
      <w:r>
        <w:rPr>
          <w:rFonts w:eastAsia="等线" w:hint="eastAsia"/>
          <w:lang w:eastAsia="zh-CN"/>
        </w:rPr>
        <w:t xml:space="preserve"> </w:t>
      </w:r>
      <w:r w:rsidRPr="00462663">
        <w:rPr>
          <w:rFonts w:eastAsiaTheme="minorEastAsia"/>
          <w:lang w:eastAsia="zh-CN"/>
        </w:rPr>
        <w:t>R2D synchronization signal</w:t>
      </w:r>
      <w:r w:rsidRPr="0037088D">
        <w:rPr>
          <w:rFonts w:eastAsia="等线"/>
        </w:rPr>
        <w:t>, and immediately precedes a clock-acquisition part which is used to determine the OOK chip duration of the subsequent</w:t>
      </w:r>
      <w:r>
        <w:rPr>
          <w:rFonts w:eastAsia="等线" w:hint="eastAsia"/>
          <w:lang w:eastAsia="zh-CN"/>
        </w:rPr>
        <w:t xml:space="preserve"> R2D transmission</w:t>
      </w:r>
      <w:r w:rsidRPr="0037088D">
        <w:rPr>
          <w:rFonts w:eastAsia="等线"/>
        </w:rPr>
        <w:t>.</w:t>
      </w:r>
      <w:r>
        <w:rPr>
          <w:rFonts w:eastAsiaTheme="minorEastAsia" w:hint="eastAsia"/>
          <w:lang w:eastAsia="zh-CN"/>
        </w:rPr>
        <w:t xml:space="preserve"> I</w:t>
      </w:r>
      <w:r w:rsidRPr="005300DF">
        <w:rPr>
          <w:rFonts w:eastAsiaTheme="minorEastAsia" w:hint="eastAsia"/>
          <w:lang w:eastAsia="zh-CN"/>
        </w:rPr>
        <w:t>n addition, as discussed above,</w:t>
      </w:r>
      <w:r>
        <w:rPr>
          <w:rFonts w:eastAsiaTheme="minorEastAsia" w:hint="eastAsia"/>
          <w:lang w:eastAsia="zh-CN"/>
        </w:rPr>
        <w:t xml:space="preserve"> the new CFO calibration </w:t>
      </w:r>
      <w:r>
        <w:rPr>
          <w:rFonts w:eastAsiaTheme="minorEastAsia"/>
          <w:lang w:eastAsia="zh-CN"/>
        </w:rPr>
        <w:t>signal</w:t>
      </w:r>
      <w:r>
        <w:rPr>
          <w:rFonts w:eastAsiaTheme="minorEastAsia" w:hint="eastAsia"/>
          <w:lang w:eastAsia="zh-CN"/>
        </w:rPr>
        <w:t xml:space="preserve"> should be one part of R2D </w:t>
      </w:r>
      <w:r>
        <w:rPr>
          <w:rFonts w:eastAsiaTheme="minorEastAsia"/>
          <w:lang w:eastAsia="zh-CN"/>
        </w:rPr>
        <w:t>synchronization</w:t>
      </w:r>
      <w:r>
        <w:rPr>
          <w:rFonts w:eastAsiaTheme="minorEastAsia" w:hint="eastAsia"/>
          <w:lang w:eastAsia="zh-CN"/>
        </w:rPr>
        <w:t xml:space="preserve"> signal for CFO estimation and calibration</w:t>
      </w:r>
      <w:r w:rsidRPr="005300DF">
        <w:rPr>
          <w:rFonts w:eastAsia="等线" w:hint="eastAsia"/>
          <w:lang w:eastAsia="zh-CN"/>
        </w:rPr>
        <w:t>.</w:t>
      </w:r>
    </w:p>
    <w:p w14:paraId="4EA0C582" w14:textId="77777777" w:rsidR="00AD0F1C" w:rsidRPr="00865D69" w:rsidRDefault="00AD0F1C" w:rsidP="003926A5">
      <w:pPr>
        <w:spacing w:afterLines="50" w:after="120"/>
        <w:jc w:val="both"/>
        <w:rPr>
          <w:rFonts w:eastAsiaTheme="minorEastAsia"/>
          <w:b/>
          <w:lang w:eastAsia="zh-CN"/>
        </w:rPr>
      </w:pPr>
      <w:r w:rsidRPr="00865D69">
        <w:rPr>
          <w:rFonts w:eastAsiaTheme="minorEastAsia" w:hint="eastAsia"/>
          <w:b/>
          <w:lang w:eastAsia="zh-CN"/>
        </w:rPr>
        <w:t>Propos</w:t>
      </w:r>
      <w:r w:rsidRPr="00B46420">
        <w:rPr>
          <w:rFonts w:eastAsiaTheme="minorEastAsia" w:hint="eastAsia"/>
          <w:b/>
          <w:lang w:eastAsia="zh-CN"/>
        </w:rPr>
        <w:t xml:space="preserve">al </w:t>
      </w:r>
      <w:r>
        <w:rPr>
          <w:rFonts w:eastAsiaTheme="minorEastAsia" w:hint="eastAsia"/>
          <w:b/>
          <w:bCs/>
          <w:lang w:eastAsia="zh-CN"/>
        </w:rPr>
        <w:t>34</w:t>
      </w:r>
      <w:r w:rsidRPr="00B46420">
        <w:rPr>
          <w:rFonts w:eastAsiaTheme="minorEastAsia" w:hint="eastAsia"/>
          <w:b/>
          <w:lang w:eastAsia="zh-CN"/>
        </w:rPr>
        <w:t xml:space="preserve">: </w:t>
      </w:r>
      <w:r w:rsidRPr="00865D69">
        <w:rPr>
          <w:rFonts w:eastAsiaTheme="minorEastAsia"/>
          <w:b/>
          <w:lang w:eastAsia="zh-CN"/>
        </w:rPr>
        <w:t>R2D synchronization signal</w:t>
      </w:r>
      <w:r>
        <w:rPr>
          <w:rFonts w:eastAsiaTheme="minorEastAsia" w:hint="eastAsia"/>
          <w:b/>
          <w:lang w:eastAsia="zh-CN"/>
        </w:rPr>
        <w:t xml:space="preserve"> should be</w:t>
      </w:r>
      <w:r w:rsidRPr="003B3D53">
        <w:rPr>
          <w:rFonts w:eastAsiaTheme="minorEastAsia"/>
          <w:b/>
          <w:lang w:eastAsia="zh-CN"/>
        </w:rPr>
        <w:t xml:space="preserve"> </w:t>
      </w:r>
      <w:r>
        <w:rPr>
          <w:rFonts w:eastAsiaTheme="minorEastAsia"/>
          <w:b/>
          <w:lang w:eastAsia="zh-CN"/>
        </w:rPr>
        <w:t>ap</w:t>
      </w:r>
      <w:r w:rsidRPr="003B3D53">
        <w:rPr>
          <w:rFonts w:eastAsiaTheme="minorEastAsia"/>
          <w:b/>
          <w:lang w:eastAsia="zh-CN"/>
        </w:rPr>
        <w:t>pended after R-TAS SIP and before PRDCH</w:t>
      </w:r>
      <w:r w:rsidRPr="00865D69">
        <w:rPr>
          <w:rFonts w:eastAsia="等线" w:hint="eastAsia"/>
          <w:b/>
          <w:lang w:eastAsia="zh-CN"/>
        </w:rPr>
        <w:t>.</w:t>
      </w:r>
    </w:p>
    <w:p w14:paraId="08C5D9EE" w14:textId="77777777" w:rsidR="00AD0F1C" w:rsidRDefault="00AD0F1C" w:rsidP="003926A5">
      <w:pPr>
        <w:spacing w:afterLines="50" w:after="120"/>
        <w:jc w:val="both"/>
        <w:rPr>
          <w:rFonts w:eastAsia="等线"/>
          <w:b/>
          <w:lang w:eastAsia="zh-CN"/>
        </w:rPr>
      </w:pPr>
      <w:r w:rsidRPr="00865D69">
        <w:rPr>
          <w:rFonts w:eastAsiaTheme="minorEastAsia" w:hint="eastAsia"/>
          <w:b/>
          <w:lang w:eastAsia="zh-CN"/>
        </w:rPr>
        <w:t>Propos</w:t>
      </w:r>
      <w:r w:rsidRPr="00B46420">
        <w:rPr>
          <w:rFonts w:eastAsiaTheme="minorEastAsia" w:hint="eastAsia"/>
          <w:b/>
          <w:lang w:eastAsia="zh-CN"/>
        </w:rPr>
        <w:t xml:space="preserve">al </w:t>
      </w:r>
      <w:r>
        <w:rPr>
          <w:rFonts w:eastAsiaTheme="minorEastAsia" w:hint="eastAsia"/>
          <w:b/>
          <w:bCs/>
          <w:lang w:eastAsia="zh-CN"/>
        </w:rPr>
        <w:t>35</w:t>
      </w:r>
      <w:r w:rsidRPr="00B46420">
        <w:rPr>
          <w:rFonts w:eastAsiaTheme="minorEastAsia" w:hint="eastAsia"/>
          <w:b/>
          <w:lang w:eastAsia="zh-CN"/>
        </w:rPr>
        <w:t xml:space="preserve">: </w:t>
      </w:r>
      <w:r w:rsidRPr="00865D69">
        <w:rPr>
          <w:rFonts w:eastAsiaTheme="minorEastAsia"/>
          <w:b/>
          <w:lang w:eastAsia="zh-CN"/>
        </w:rPr>
        <w:t>R2D synchronization signal</w:t>
      </w:r>
      <w:r>
        <w:rPr>
          <w:rFonts w:eastAsiaTheme="minorEastAsia" w:hint="eastAsia"/>
          <w:b/>
          <w:lang w:eastAsia="zh-CN"/>
        </w:rPr>
        <w:t xml:space="preserve"> </w:t>
      </w:r>
      <w:r>
        <w:rPr>
          <w:rFonts w:eastAsiaTheme="minorEastAsia"/>
          <w:b/>
          <w:lang w:eastAsia="zh-CN"/>
        </w:rPr>
        <w:t>include</w:t>
      </w:r>
      <w:r>
        <w:rPr>
          <w:rFonts w:eastAsiaTheme="minorEastAsia" w:hint="eastAsia"/>
          <w:b/>
          <w:lang w:eastAsia="zh-CN"/>
        </w:rPr>
        <w:t>s</w:t>
      </w:r>
      <w:r w:rsidRPr="00040C67">
        <w:rPr>
          <w:rFonts w:eastAsiaTheme="minorEastAsia"/>
          <w:b/>
          <w:lang w:eastAsia="zh-CN"/>
        </w:rPr>
        <w:t xml:space="preserve"> </w:t>
      </w:r>
      <w:r>
        <w:rPr>
          <w:rFonts w:eastAsiaTheme="minorEastAsia" w:hint="eastAsia"/>
          <w:b/>
          <w:lang w:eastAsia="zh-CN"/>
        </w:rPr>
        <w:t>Rel-19 R-TAS CAP and the new CFO calibration signal</w:t>
      </w:r>
      <w:r w:rsidRPr="00865D69">
        <w:rPr>
          <w:rFonts w:eastAsia="等线" w:hint="eastAsia"/>
          <w:b/>
          <w:lang w:eastAsia="zh-CN"/>
        </w:rPr>
        <w:t>.</w:t>
      </w:r>
    </w:p>
    <w:p w14:paraId="294640CD" w14:textId="77777777" w:rsidR="00AD0F1C" w:rsidRDefault="00AD0F1C" w:rsidP="00AD0F1C">
      <w:pPr>
        <w:jc w:val="center"/>
        <w:rPr>
          <w:rFonts w:eastAsiaTheme="minorEastAsia"/>
          <w:b/>
          <w:lang w:eastAsia="zh-CN"/>
        </w:rPr>
      </w:pPr>
      <w:r>
        <w:rPr>
          <w:noProof/>
          <w:lang w:val="en-US" w:eastAsia="zh-CN"/>
        </w:rPr>
        <w:drawing>
          <wp:inline distT="0" distB="0" distL="0" distR="0" wp14:anchorId="7056432F" wp14:editId="385C6054">
            <wp:extent cx="5486400" cy="1818640"/>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86400" cy="1818640"/>
                    </a:xfrm>
                    <a:prstGeom prst="rect">
                      <a:avLst/>
                    </a:prstGeom>
                  </pic:spPr>
                </pic:pic>
              </a:graphicData>
            </a:graphic>
          </wp:inline>
        </w:drawing>
      </w:r>
    </w:p>
    <w:p w14:paraId="0730BAF0" w14:textId="1474AA19" w:rsidR="00AD0F1C" w:rsidRPr="008E1327" w:rsidRDefault="00AD0F1C" w:rsidP="00AD0F1C">
      <w:pPr>
        <w:pStyle w:val="ab"/>
        <w:jc w:val="center"/>
        <w:rPr>
          <w:b w:val="0"/>
          <w:lang w:eastAsia="zh-CN"/>
        </w:rPr>
      </w:pPr>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0A3ABA">
        <w:rPr>
          <w:b w:val="0"/>
          <w:noProof/>
          <w:lang w:eastAsia="zh-CN"/>
        </w:rPr>
        <w:t>21</w:t>
      </w:r>
      <w:r w:rsidRPr="001142E7">
        <w:rPr>
          <w:bCs w:val="0"/>
          <w:lang w:eastAsia="zh-CN"/>
        </w:rPr>
        <w:fldChar w:fldCharType="end"/>
      </w:r>
      <w:r w:rsidRPr="00463BB5">
        <w:rPr>
          <w:b w:val="0"/>
          <w:lang w:eastAsia="zh-CN"/>
        </w:rPr>
        <w:t xml:space="preserve">: </w:t>
      </w:r>
      <w:r w:rsidRPr="009E3E6B">
        <w:rPr>
          <w:b w:val="0"/>
          <w:lang w:eastAsia="zh-CN"/>
        </w:rPr>
        <w:t>R2D synchronization signal</w:t>
      </w:r>
    </w:p>
    <w:p w14:paraId="1A4DAFCD" w14:textId="77777777" w:rsidR="00AD0F1C" w:rsidRDefault="00AD0F1C" w:rsidP="00AD0F1C">
      <w:pPr>
        <w:pStyle w:val="41"/>
        <w:spacing w:after="120"/>
        <w:ind w:left="746" w:hanging="746"/>
        <w:rPr>
          <w:szCs w:val="21"/>
        </w:rPr>
      </w:pPr>
      <w:bookmarkStart w:id="216" w:name="_Ref209886979"/>
      <w:r>
        <w:rPr>
          <w:rFonts w:hint="eastAsia"/>
          <w:szCs w:val="21"/>
        </w:rPr>
        <w:t>R2D c</w:t>
      </w:r>
      <w:r>
        <w:rPr>
          <w:szCs w:val="21"/>
        </w:rPr>
        <w:t>ontrol information</w:t>
      </w:r>
      <w:r>
        <w:rPr>
          <w:rFonts w:hint="eastAsia"/>
          <w:szCs w:val="21"/>
        </w:rPr>
        <w:t xml:space="preserve"> enhancements related to R2D signal design</w:t>
      </w:r>
      <w:bookmarkEnd w:id="216"/>
    </w:p>
    <w:p w14:paraId="315E17FA" w14:textId="77777777" w:rsidR="00AD0F1C" w:rsidRDefault="00AD0F1C" w:rsidP="00AD0F1C">
      <w:pPr>
        <w:spacing w:afterLines="50" w:after="120"/>
        <w:jc w:val="both"/>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in RAN1#1</w:t>
      </w:r>
      <w:r>
        <w:rPr>
          <w:rFonts w:eastAsiaTheme="minorEastAsia" w:hint="eastAsia"/>
          <w:lang w:eastAsia="zh-CN"/>
        </w:rPr>
        <w:t>22</w:t>
      </w:r>
      <w:r>
        <w:rPr>
          <w:lang w:eastAsia="zh-CN"/>
        </w:rPr>
        <w:t xml:space="preserve"> related to </w:t>
      </w:r>
      <w:r>
        <w:rPr>
          <w:rFonts w:cs="Times" w:hint="eastAsia"/>
          <w:lang w:eastAsia="ko-KR"/>
        </w:rPr>
        <w:t>R2D signal</w:t>
      </w:r>
      <w:r>
        <w:rPr>
          <w:rFonts w:cs="Times"/>
          <w:lang w:eastAsia="ko-KR"/>
        </w:rPr>
        <w:t>(</w:t>
      </w:r>
      <w:r>
        <w:rPr>
          <w:rFonts w:cs="Times" w:hint="eastAsia"/>
          <w:lang w:eastAsia="ko-KR"/>
        </w:rPr>
        <w:t>s</w:t>
      </w:r>
      <w:r>
        <w:rPr>
          <w:rFonts w:cs="Times"/>
          <w:lang w:eastAsia="ko-KR"/>
        </w:rPr>
        <w:t>)</w:t>
      </w:r>
      <w:r>
        <w:rPr>
          <w:rFonts w:eastAsiaTheme="minorEastAsia" w:cs="Times"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_Ref208237268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0A3ABA">
        <w:rPr>
          <w:rFonts w:eastAsiaTheme="minorEastAsia"/>
          <w:lang w:eastAsia="zh-CN"/>
        </w:rPr>
        <w:t>[2]</w:t>
      </w:r>
      <w:r>
        <w:rPr>
          <w:rFonts w:eastAsiaTheme="minorEastAsia"/>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AD0F1C" w14:paraId="5538D231" w14:textId="77777777" w:rsidTr="00126C80">
        <w:tc>
          <w:tcPr>
            <w:tcW w:w="9072" w:type="dxa"/>
          </w:tcPr>
          <w:p w14:paraId="01CA96C2" w14:textId="77777777" w:rsidR="00AD0F1C" w:rsidRDefault="00AD0F1C" w:rsidP="00126C80">
            <w:pPr>
              <w:spacing w:after="0"/>
              <w:rPr>
                <w:rFonts w:cs="Times"/>
                <w:b/>
                <w:lang w:eastAsia="ko-KR"/>
              </w:rPr>
            </w:pPr>
            <w:r>
              <w:rPr>
                <w:rFonts w:cs="Times"/>
                <w:b/>
                <w:highlight w:val="green"/>
                <w:lang w:eastAsia="ko-KR"/>
              </w:rPr>
              <w:t>Agreement</w:t>
            </w:r>
          </w:p>
          <w:p w14:paraId="54064826" w14:textId="77777777" w:rsidR="00AD0F1C" w:rsidRDefault="00AD0F1C" w:rsidP="00126C80">
            <w:pPr>
              <w:spacing w:after="0"/>
              <w:rPr>
                <w:rFonts w:cs="Times"/>
                <w:lang w:eastAsia="ko-KR"/>
              </w:rPr>
            </w:pPr>
            <w:r>
              <w:rPr>
                <w:rFonts w:cs="Times" w:hint="eastAsia"/>
                <w:lang w:eastAsia="ko-KR"/>
              </w:rPr>
              <w:t>For R2D signal</w:t>
            </w:r>
            <w:r>
              <w:rPr>
                <w:rFonts w:cs="Times"/>
                <w:lang w:eastAsia="ko-KR"/>
              </w:rPr>
              <w:t>(</w:t>
            </w:r>
            <w:r>
              <w:rPr>
                <w:rFonts w:cs="Times" w:hint="eastAsia"/>
                <w:lang w:eastAsia="ko-KR"/>
              </w:rPr>
              <w:t>s</w:t>
            </w:r>
            <w:r>
              <w:rPr>
                <w:rFonts w:cs="Times"/>
                <w:lang w:eastAsia="ko-KR"/>
              </w:rPr>
              <w:t>)</w:t>
            </w:r>
            <w:r>
              <w:rPr>
                <w:rFonts w:cs="Times" w:hint="eastAsia"/>
                <w:lang w:eastAsia="ko-KR"/>
              </w:rPr>
              <w:t xml:space="preserve">, study </w:t>
            </w:r>
            <w:r>
              <w:rPr>
                <w:rFonts w:cs="Times"/>
                <w:lang w:eastAsia="ko-KR"/>
              </w:rPr>
              <w:t xml:space="preserve">at least the </w:t>
            </w:r>
            <w:r>
              <w:rPr>
                <w:rFonts w:cs="Times" w:hint="eastAsia"/>
                <w:lang w:eastAsia="ko-KR"/>
              </w:rPr>
              <w:t>following functionalities</w:t>
            </w:r>
            <w:r>
              <w:rPr>
                <w:rFonts w:cs="Times"/>
                <w:lang w:eastAsia="ko-KR"/>
              </w:rPr>
              <w:t xml:space="preserve"> (if needed), and study </w:t>
            </w:r>
            <w:r>
              <w:rPr>
                <w:rFonts w:cs="Times" w:hint="eastAsia"/>
                <w:lang w:eastAsia="ko-KR"/>
              </w:rPr>
              <w:t>whether to reuse</w:t>
            </w:r>
            <w:r>
              <w:rPr>
                <w:rFonts w:cs="Times"/>
                <w:lang w:eastAsia="ko-KR"/>
              </w:rPr>
              <w:t>/enhance</w:t>
            </w:r>
            <w:r>
              <w:rPr>
                <w:rFonts w:cs="Times" w:hint="eastAsia"/>
                <w:lang w:eastAsia="ko-KR"/>
              </w:rPr>
              <w:t xml:space="preserve"> existing R2</w:t>
            </w:r>
            <w:r>
              <w:rPr>
                <w:rFonts w:cs="Times"/>
                <w:lang w:eastAsia="ko-KR"/>
              </w:rPr>
              <w:t>D signal(</w:t>
            </w:r>
            <w:r>
              <w:rPr>
                <w:rFonts w:cs="Times" w:hint="eastAsia"/>
                <w:lang w:eastAsia="ko-KR"/>
              </w:rPr>
              <w:t>s</w:t>
            </w:r>
            <w:r>
              <w:rPr>
                <w:rFonts w:cs="Times"/>
                <w:lang w:eastAsia="ko-KR"/>
              </w:rPr>
              <w:t>) or to introduce new R2D signal(</w:t>
            </w:r>
            <w:r>
              <w:rPr>
                <w:rFonts w:cs="Times" w:hint="eastAsia"/>
                <w:lang w:eastAsia="ko-KR"/>
              </w:rPr>
              <w:t>s</w:t>
            </w:r>
            <w:r>
              <w:rPr>
                <w:rFonts w:cs="Times"/>
                <w:lang w:eastAsia="ko-KR"/>
              </w:rPr>
              <w:t>) for the following functionalities (if needed):</w:t>
            </w:r>
          </w:p>
          <w:p w14:paraId="100AB213"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R2D chip duration determination</w:t>
            </w:r>
          </w:p>
          <w:p w14:paraId="055E4C56"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indication of the start of R2D</w:t>
            </w:r>
          </w:p>
          <w:p w14:paraId="0DA33305"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 xml:space="preserve">indication of the </w:t>
            </w:r>
            <w:r>
              <w:rPr>
                <w:rFonts w:cs="Times" w:hint="eastAsia"/>
                <w:lang w:eastAsia="ko-KR"/>
              </w:rPr>
              <w:t>end of PRDCH</w:t>
            </w:r>
          </w:p>
          <w:p w14:paraId="48E90E00"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hint="eastAsia"/>
                <w:lang w:eastAsia="ko-KR"/>
              </w:rPr>
              <w:t>frequency synchronization</w:t>
            </w:r>
            <w:r>
              <w:rPr>
                <w:rFonts w:cs="Times"/>
                <w:lang w:eastAsia="ko-KR"/>
              </w:rPr>
              <w:t xml:space="preserve"> (including frequency acquisition)</w:t>
            </w:r>
          </w:p>
          <w:p w14:paraId="2FCADEE8"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CFO estimation / LO calibration</w:t>
            </w:r>
          </w:p>
          <w:p w14:paraId="14D63A02"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SFO calibration</w:t>
            </w:r>
          </w:p>
          <w:p w14:paraId="797C1C64"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timing synchronization/tracking</w:t>
            </w:r>
          </w:p>
          <w:p w14:paraId="295A14FA" w14:textId="77777777" w:rsidR="00AD0F1C" w:rsidRDefault="00AD0F1C" w:rsidP="00126C80">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measurement (e.g., signal strength)</w:t>
            </w:r>
          </w:p>
          <w:p w14:paraId="7FE37CD4" w14:textId="77777777" w:rsidR="00AD0F1C" w:rsidRDefault="00AD0F1C" w:rsidP="00126C80">
            <w:pPr>
              <w:pStyle w:val="afff1"/>
              <w:numPr>
                <w:ilvl w:val="0"/>
                <w:numId w:val="41"/>
              </w:numPr>
              <w:overflowPunct w:val="0"/>
              <w:autoSpaceDE w:val="0"/>
              <w:autoSpaceDN w:val="0"/>
              <w:adjustRightInd w:val="0"/>
              <w:spacing w:after="0"/>
              <w:textAlignment w:val="baseline"/>
              <w:rPr>
                <w:lang w:eastAsia="zh-CN"/>
              </w:rPr>
            </w:pPr>
            <w:r>
              <w:rPr>
                <w:rFonts w:cs="Times" w:hint="eastAsia"/>
                <w:lang w:eastAsia="ko-KR"/>
              </w:rPr>
              <w:t>r</w:t>
            </w:r>
            <w:r>
              <w:rPr>
                <w:rFonts w:cs="Times"/>
                <w:lang w:eastAsia="ko-KR"/>
              </w:rPr>
              <w:t>eader identification/differentiation</w:t>
            </w:r>
          </w:p>
        </w:tc>
      </w:tr>
    </w:tbl>
    <w:p w14:paraId="7FE48155" w14:textId="77777777" w:rsidR="00AD0F1C" w:rsidRDefault="00AD0F1C" w:rsidP="00AD0F1C">
      <w:pPr>
        <w:pStyle w:val="3GPPText"/>
        <w:spacing w:before="0" w:afterLines="50"/>
        <w:rPr>
          <w:lang w:eastAsia="zh-CN"/>
        </w:rPr>
      </w:pPr>
    </w:p>
    <w:p w14:paraId="7C428A6B" w14:textId="77777777" w:rsidR="00AD0F1C" w:rsidRDefault="00AD0F1C" w:rsidP="003926A5">
      <w:pPr>
        <w:spacing w:after="0"/>
        <w:rPr>
          <w:rFonts w:cs="Times"/>
          <w:lang w:eastAsia="ko-KR"/>
        </w:rPr>
      </w:pPr>
      <w:r>
        <w:rPr>
          <w:rFonts w:eastAsiaTheme="minorEastAsia" w:cs="Times" w:hint="eastAsia"/>
          <w:lang w:eastAsia="zh-CN"/>
        </w:rPr>
        <w:t>T</w:t>
      </w:r>
      <w:r>
        <w:rPr>
          <w:rFonts w:cs="Times"/>
          <w:lang w:eastAsia="ko-KR"/>
        </w:rPr>
        <w:t>he following functionalities</w:t>
      </w:r>
      <w:r>
        <w:rPr>
          <w:rFonts w:eastAsiaTheme="minorEastAsia" w:cs="Times" w:hint="eastAsia"/>
          <w:lang w:eastAsia="zh-CN"/>
        </w:rPr>
        <w:t xml:space="preserve"> should be fulfilled by new R2D control information</w:t>
      </w:r>
      <w:r>
        <w:rPr>
          <w:rFonts w:cs="Times"/>
          <w:lang w:eastAsia="ko-KR"/>
        </w:rPr>
        <w:t>:</w:t>
      </w:r>
    </w:p>
    <w:p w14:paraId="1FC52455" w14:textId="77777777" w:rsidR="00AD0F1C" w:rsidRPr="00A25BE6" w:rsidRDefault="00AD0F1C" w:rsidP="003926A5">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 xml:space="preserve">PRDCH chip duration </w:t>
      </w:r>
      <w:r>
        <w:rPr>
          <w:rFonts w:eastAsiaTheme="minorEastAsia" w:cs="Times" w:hint="eastAsia"/>
          <w:lang w:eastAsia="zh-CN"/>
        </w:rPr>
        <w:t>indication: via L1 control information instead of R-TAS CAP</w:t>
      </w:r>
    </w:p>
    <w:p w14:paraId="690F9549" w14:textId="77777777" w:rsidR="00AD0F1C" w:rsidRDefault="00AD0F1C" w:rsidP="003926A5">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 xml:space="preserve">Indication of the </w:t>
      </w:r>
      <w:r>
        <w:rPr>
          <w:rFonts w:cs="Times" w:hint="eastAsia"/>
          <w:lang w:eastAsia="ko-KR"/>
        </w:rPr>
        <w:t>end of PRDCH</w:t>
      </w:r>
      <w:r>
        <w:rPr>
          <w:rFonts w:eastAsiaTheme="minorEastAsia" w:cs="Times" w:hint="eastAsia"/>
          <w:lang w:eastAsia="zh-CN"/>
        </w:rPr>
        <w:t>: via TBS instead of R2D postamble</w:t>
      </w:r>
    </w:p>
    <w:p w14:paraId="15DF0B81" w14:textId="77777777" w:rsidR="00AD0F1C" w:rsidRDefault="00AD0F1C" w:rsidP="003926A5">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Reader identification/differentiation</w:t>
      </w:r>
      <w:r>
        <w:rPr>
          <w:rFonts w:eastAsiaTheme="minorEastAsia" w:cs="Times" w:hint="eastAsia"/>
          <w:lang w:eastAsia="zh-CN"/>
        </w:rPr>
        <w:t xml:space="preserve">: via L1 control information instead of new R2D </w:t>
      </w:r>
      <w:r>
        <w:rPr>
          <w:rFonts w:eastAsiaTheme="minorEastAsia" w:cs="Times"/>
          <w:lang w:eastAsia="zh-CN"/>
        </w:rPr>
        <w:t>synchronization</w:t>
      </w:r>
      <w:r>
        <w:rPr>
          <w:rFonts w:eastAsiaTheme="minorEastAsia" w:cs="Times" w:hint="eastAsia"/>
          <w:lang w:eastAsia="zh-CN"/>
        </w:rPr>
        <w:t xml:space="preserve"> signal</w:t>
      </w:r>
    </w:p>
    <w:p w14:paraId="28C9229D" w14:textId="77777777" w:rsidR="00AD0F1C" w:rsidRPr="005F2BA6" w:rsidRDefault="00AD0F1C" w:rsidP="00AD0F1C">
      <w:pPr>
        <w:spacing w:beforeLines="100" w:before="240"/>
        <w:rPr>
          <w:rFonts w:eastAsiaTheme="minorEastAsia"/>
          <w:b/>
          <w:u w:val="single"/>
          <w:lang w:eastAsia="zh-CN"/>
        </w:rPr>
      </w:pPr>
      <w:r>
        <w:rPr>
          <w:rFonts w:eastAsiaTheme="minorEastAsia" w:hint="eastAsia"/>
          <w:b/>
          <w:u w:val="single"/>
          <w:lang w:eastAsia="zh-CN"/>
        </w:rPr>
        <w:t>L1 c</w:t>
      </w:r>
      <w:r w:rsidRPr="005F2BA6">
        <w:rPr>
          <w:rFonts w:eastAsiaTheme="minorEastAsia"/>
          <w:b/>
          <w:u w:val="single"/>
          <w:lang w:eastAsia="zh-CN"/>
        </w:rPr>
        <w:t xml:space="preserve">ontrol information for </w:t>
      </w:r>
      <w:r w:rsidRPr="00E52ECF">
        <w:rPr>
          <w:rFonts w:eastAsiaTheme="minorEastAsia"/>
          <w:b/>
          <w:u w:val="single"/>
          <w:lang w:eastAsia="zh-CN"/>
        </w:rPr>
        <w:t>indication of the end of PRDCH</w:t>
      </w:r>
    </w:p>
    <w:p w14:paraId="4741B734" w14:textId="77777777" w:rsidR="00AD0F1C" w:rsidRDefault="00AD0F1C" w:rsidP="00AD0F1C">
      <w:pPr>
        <w:spacing w:afterLines="50" w:after="120"/>
        <w:jc w:val="both"/>
        <w:rPr>
          <w:rFonts w:eastAsiaTheme="minorEastAsia"/>
          <w:lang w:eastAsia="zh-CN"/>
        </w:rPr>
      </w:pPr>
      <w:r w:rsidRPr="00A97980">
        <w:rPr>
          <w:rFonts w:eastAsiaTheme="minorEastAsia" w:hint="eastAsia"/>
          <w:lang w:eastAsia="zh-CN"/>
        </w:rPr>
        <w:t>S</w:t>
      </w:r>
      <w:r w:rsidRPr="00A977DE">
        <w:rPr>
          <w:lang w:eastAsia="zh-CN"/>
        </w:rPr>
        <w:t>ince th</w:t>
      </w:r>
      <w:r w:rsidRPr="00926943">
        <w:rPr>
          <w:lang w:eastAsia="zh-CN"/>
        </w:rPr>
        <w:t xml:space="preserve">e timing reference of </w:t>
      </w:r>
      <w:r>
        <w:rPr>
          <w:rFonts w:eastAsiaTheme="minorEastAsia" w:hint="eastAsia"/>
          <w:lang w:eastAsia="zh-CN"/>
        </w:rPr>
        <w:t>Device 2b</w:t>
      </w:r>
      <w:r w:rsidRPr="00926943">
        <w:rPr>
          <w:lang w:eastAsia="zh-CN"/>
        </w:rPr>
        <w:t xml:space="preserve"> provided in the device oscillator is highly inaccurate with frequency</w:t>
      </w:r>
      <w:r>
        <w:rPr>
          <w:lang w:eastAsia="zh-CN"/>
        </w:rPr>
        <w:t xml:space="preserve"> stability at 10</w:t>
      </w:r>
      <w:r>
        <w:rPr>
          <w:rFonts w:eastAsiaTheme="minorEastAsia" w:hint="eastAsia"/>
          <w:vertAlign w:val="superscript"/>
          <w:lang w:eastAsia="zh-CN"/>
        </w:rPr>
        <w:t>3</w:t>
      </w:r>
      <w:r w:rsidRPr="00C31217">
        <w:rPr>
          <w:vertAlign w:val="superscript"/>
          <w:lang w:eastAsia="zh-CN"/>
        </w:rPr>
        <w:t xml:space="preserve"> </w:t>
      </w:r>
      <w:r>
        <w:rPr>
          <w:lang w:eastAsia="zh-CN"/>
        </w:rPr>
        <w:t>– 10</w:t>
      </w:r>
      <w:r>
        <w:rPr>
          <w:rFonts w:eastAsiaTheme="minorEastAsia" w:hint="eastAsia"/>
          <w:vertAlign w:val="superscript"/>
          <w:lang w:eastAsia="zh-CN"/>
        </w:rPr>
        <w:t>4</w:t>
      </w:r>
      <w:r>
        <w:rPr>
          <w:lang w:eastAsia="zh-CN"/>
        </w:rPr>
        <w:t xml:space="preserve"> ppm</w:t>
      </w:r>
      <w:r w:rsidRPr="00625943">
        <w:rPr>
          <w:rFonts w:eastAsiaTheme="minorEastAsia"/>
          <w:lang w:eastAsia="zh-CN"/>
        </w:rPr>
        <w:t xml:space="preserve">, </w:t>
      </w:r>
      <w:r>
        <w:rPr>
          <w:rFonts w:eastAsiaTheme="minorEastAsia" w:hint="eastAsia"/>
          <w:lang w:eastAsia="zh-CN"/>
        </w:rPr>
        <w:t xml:space="preserve">the </w:t>
      </w:r>
      <w:r>
        <w:rPr>
          <w:rFonts w:eastAsiaTheme="minorEastAsia"/>
          <w:lang w:eastAsia="zh-CN"/>
        </w:rPr>
        <w:t>device</w:t>
      </w:r>
      <w:r w:rsidRPr="00625943">
        <w:rPr>
          <w:rFonts w:eastAsiaTheme="minorEastAsia"/>
          <w:lang w:eastAsia="zh-CN"/>
        </w:rPr>
        <w:t xml:space="preserve"> may </w:t>
      </w:r>
      <w:r>
        <w:rPr>
          <w:rFonts w:eastAsiaTheme="minorEastAsia"/>
          <w:lang w:eastAsia="zh-CN"/>
        </w:rPr>
        <w:t xml:space="preserve">degrade the detection performance, which would increase the </w:t>
      </w:r>
      <w:r w:rsidRPr="00625943">
        <w:rPr>
          <w:rFonts w:eastAsiaTheme="minorEastAsia"/>
          <w:lang w:eastAsia="zh-CN"/>
        </w:rPr>
        <w:t xml:space="preserve">false alarms and </w:t>
      </w:r>
      <w:r>
        <w:rPr>
          <w:rFonts w:eastAsiaTheme="minorEastAsia" w:hint="eastAsia"/>
          <w:lang w:eastAsia="zh-CN"/>
        </w:rPr>
        <w:t>miss-</w:t>
      </w:r>
      <w:r>
        <w:rPr>
          <w:rFonts w:eastAsiaTheme="minorEastAsia"/>
          <w:lang w:eastAsia="zh-CN"/>
        </w:rPr>
        <w:t xml:space="preserve">detections with </w:t>
      </w:r>
      <w:r>
        <w:rPr>
          <w:rFonts w:eastAsiaTheme="minorEastAsia" w:hint="eastAsia"/>
          <w:lang w:eastAsia="zh-CN"/>
        </w:rPr>
        <w:t>R2D p</w:t>
      </w:r>
      <w:r>
        <w:rPr>
          <w:rFonts w:eastAsiaTheme="minorEastAsia"/>
          <w:lang w:eastAsia="zh-CN"/>
        </w:rPr>
        <w:t>ostamble</w:t>
      </w:r>
      <w:r w:rsidRPr="00F06D2E">
        <w:rPr>
          <w:rFonts w:eastAsiaTheme="minorEastAsia"/>
          <w:lang w:eastAsia="zh-CN"/>
        </w:rPr>
        <w:t xml:space="preserve"> </w:t>
      </w:r>
      <w:r>
        <w:rPr>
          <w:rFonts w:eastAsiaTheme="minorEastAsia" w:hint="eastAsia"/>
          <w:lang w:eastAsia="zh-CN"/>
        </w:rPr>
        <w:t xml:space="preserve">due to </w:t>
      </w:r>
      <w:r w:rsidRPr="00625943">
        <w:rPr>
          <w:rFonts w:eastAsiaTheme="minorEastAsia"/>
          <w:lang w:eastAsia="zh-CN"/>
        </w:rPr>
        <w:t xml:space="preserve">the </w:t>
      </w:r>
      <w:r>
        <w:rPr>
          <w:lang w:eastAsia="zh-CN"/>
        </w:rPr>
        <w:t>large time drifting</w:t>
      </w:r>
      <w:r w:rsidRPr="00625943">
        <w:rPr>
          <w:rFonts w:eastAsiaTheme="minorEastAsia"/>
          <w:lang w:eastAsia="zh-CN"/>
        </w:rPr>
        <w:t xml:space="preserve">. </w:t>
      </w:r>
      <w:r>
        <w:rPr>
          <w:rFonts w:eastAsiaTheme="minorEastAsia"/>
          <w:lang w:eastAsia="zh-CN"/>
        </w:rPr>
        <w:t>T</w:t>
      </w:r>
      <w:r w:rsidRPr="00625943">
        <w:rPr>
          <w:rFonts w:eastAsiaTheme="minorEastAsia"/>
          <w:lang w:eastAsia="zh-CN"/>
        </w:rPr>
        <w:t xml:space="preserve">he device </w:t>
      </w:r>
      <w:r>
        <w:rPr>
          <w:rFonts w:eastAsiaTheme="minorEastAsia"/>
          <w:lang w:eastAsia="zh-CN"/>
        </w:rPr>
        <w:t>would not detect the end of the PRDCH transmission if the detection of postamble is in error</w:t>
      </w:r>
      <w:r>
        <w:rPr>
          <w:rFonts w:eastAsiaTheme="minorEastAsia" w:hint="eastAsia"/>
          <w:lang w:eastAsia="zh-CN"/>
        </w:rPr>
        <w:t>.</w:t>
      </w:r>
      <w:r w:rsidRPr="001B3F3D">
        <w:rPr>
          <w:lang w:eastAsia="ja-JP"/>
        </w:rPr>
        <w:t xml:space="preserve"> </w:t>
      </w:r>
      <w:r>
        <w:rPr>
          <w:lang w:eastAsia="ja-JP"/>
        </w:rPr>
        <w:t xml:space="preserve">Since the TBS provided by higher layer would be limited number </w:t>
      </w:r>
      <w:r>
        <w:rPr>
          <w:lang w:eastAsia="ja-JP"/>
        </w:rPr>
        <w:lastRenderedPageBreak/>
        <w:t xml:space="preserve">of sizes, </w:t>
      </w:r>
      <w:r w:rsidRPr="001B3F3D">
        <w:rPr>
          <w:lang w:eastAsia="ja-JP"/>
        </w:rPr>
        <w:t xml:space="preserve">it is simpler </w:t>
      </w:r>
      <w:r>
        <w:rPr>
          <w:rFonts w:eastAsiaTheme="minorEastAsia" w:hint="eastAsia"/>
          <w:lang w:eastAsia="zh-CN"/>
        </w:rPr>
        <w:t xml:space="preserve">and </w:t>
      </w:r>
      <w:r>
        <w:rPr>
          <w:rFonts w:eastAsiaTheme="minorEastAsia"/>
          <w:lang w:eastAsia="zh-CN"/>
        </w:rPr>
        <w:t>straightforward</w:t>
      </w:r>
      <w:r>
        <w:rPr>
          <w:rFonts w:eastAsiaTheme="minorEastAsia" w:hint="eastAsia"/>
          <w:lang w:eastAsia="zh-CN"/>
        </w:rPr>
        <w:t xml:space="preserve"> way </w:t>
      </w:r>
      <w:r w:rsidRPr="001B3F3D">
        <w:rPr>
          <w:lang w:eastAsia="ja-JP"/>
        </w:rPr>
        <w:t xml:space="preserve">to indicate </w:t>
      </w:r>
      <w:r>
        <w:rPr>
          <w:rFonts w:eastAsiaTheme="minorEastAsia" w:hint="eastAsia"/>
          <w:lang w:eastAsia="zh-CN"/>
        </w:rPr>
        <w:t xml:space="preserve">the end of </w:t>
      </w:r>
      <w:r w:rsidRPr="001B3F3D">
        <w:rPr>
          <w:lang w:eastAsia="ja-JP"/>
        </w:rPr>
        <w:t xml:space="preserve">transmission </w:t>
      </w:r>
      <w:r>
        <w:rPr>
          <w:rFonts w:eastAsiaTheme="minorEastAsia" w:hint="eastAsia"/>
          <w:lang w:eastAsia="zh-CN"/>
        </w:rPr>
        <w:t>of a PRDCH</w:t>
      </w:r>
      <w:r w:rsidRPr="001B3F3D">
        <w:rPr>
          <w:lang w:eastAsia="ja-JP"/>
        </w:rPr>
        <w:t xml:space="preserve"> </w:t>
      </w:r>
      <w:r>
        <w:rPr>
          <w:rFonts w:eastAsiaTheme="minorEastAsia" w:hint="eastAsia"/>
          <w:lang w:eastAsia="zh-CN"/>
        </w:rPr>
        <w:t xml:space="preserve">with R2D TBS information via L1 </w:t>
      </w:r>
      <w:r w:rsidRPr="0037088D">
        <w:rPr>
          <w:rFonts w:eastAsia="等线"/>
          <w:lang w:val="fr-FR"/>
        </w:rPr>
        <w:t>control information</w:t>
      </w:r>
      <w:r>
        <w:rPr>
          <w:rFonts w:eastAsia="等线" w:hint="eastAsia"/>
          <w:lang w:val="fr-FR" w:eastAsia="zh-CN"/>
        </w:rPr>
        <w:t xml:space="preserve"> instead of R2D postamble</w:t>
      </w:r>
      <w:r>
        <w:rPr>
          <w:rFonts w:eastAsiaTheme="minorEastAsia" w:hint="eastAsia"/>
          <w:lang w:eastAsia="zh-CN"/>
        </w:rPr>
        <w:t>.</w:t>
      </w:r>
    </w:p>
    <w:p w14:paraId="3F1E1B62" w14:textId="77777777" w:rsidR="00AD0F1C" w:rsidRPr="008B5807" w:rsidRDefault="00AD0F1C" w:rsidP="00AD0F1C">
      <w:pPr>
        <w:spacing w:afterLines="50" w:after="120"/>
        <w:jc w:val="both"/>
        <w:rPr>
          <w:rFonts w:eastAsiaTheme="minorEastAsia"/>
          <w:lang w:eastAsia="zh-CN"/>
        </w:rPr>
      </w:pPr>
      <w:r>
        <w:rPr>
          <w:rFonts w:eastAsiaTheme="minorEastAsia"/>
          <w:lang w:eastAsia="zh-CN"/>
        </w:rPr>
        <w:t>In</w:t>
      </w:r>
      <w:r>
        <w:rPr>
          <w:rFonts w:eastAsiaTheme="minorEastAsia" w:hint="eastAsia"/>
          <w:lang w:eastAsia="zh-CN"/>
        </w:rPr>
        <w:t xml:space="preserve"> addition, L1 control</w:t>
      </w:r>
      <w:r w:rsidRPr="00B510B2">
        <w:rPr>
          <w:rFonts w:eastAsiaTheme="minorEastAsia"/>
          <w:lang w:eastAsia="zh-CN"/>
        </w:rPr>
        <w:t xml:space="preserve"> information should </w:t>
      </w:r>
      <w:r>
        <w:rPr>
          <w:rFonts w:eastAsiaTheme="minorEastAsia"/>
          <w:lang w:eastAsia="zh-CN"/>
        </w:rPr>
        <w:t>have the self-content error protection mechanism, such as</w:t>
      </w:r>
      <w:r>
        <w:rPr>
          <w:rFonts w:eastAsiaTheme="minorEastAsia" w:hint="eastAsia"/>
          <w:lang w:eastAsia="zh-CN"/>
        </w:rPr>
        <w:t xml:space="preserve"> </w:t>
      </w:r>
      <w:r w:rsidRPr="00B510B2">
        <w:rPr>
          <w:rFonts w:eastAsiaTheme="minorEastAsia"/>
          <w:lang w:eastAsia="zh-CN"/>
        </w:rPr>
        <w:t>FEC for error protection, rather t</w:t>
      </w:r>
      <w:r>
        <w:rPr>
          <w:rFonts w:eastAsiaTheme="minorEastAsia"/>
          <w:lang w:eastAsia="zh-CN"/>
        </w:rPr>
        <w:t>han introducing independent CRC</w:t>
      </w:r>
      <w:r>
        <w:rPr>
          <w:rFonts w:eastAsiaTheme="minorEastAsia" w:hint="eastAsia"/>
          <w:lang w:eastAsia="zh-CN"/>
        </w:rPr>
        <w:t>, since CRC only can do parity-check</w:t>
      </w:r>
      <w:r>
        <w:rPr>
          <w:rFonts w:eastAsiaTheme="minorEastAsia" w:hint="eastAsia"/>
          <w:lang w:val="en-US" w:eastAsia="zh-CN"/>
        </w:rPr>
        <w:t xml:space="preserve"> operation</w:t>
      </w:r>
      <w:r>
        <w:rPr>
          <w:rFonts w:eastAsiaTheme="minorEastAsia" w:hint="eastAsia"/>
          <w:lang w:eastAsia="zh-CN"/>
        </w:rPr>
        <w:t xml:space="preserve"> and FEC can improve the decoding performance of L1 control information.</w:t>
      </w:r>
    </w:p>
    <w:p w14:paraId="010D621C" w14:textId="0ECC2D33" w:rsidR="00AD0F1C" w:rsidRPr="00197084" w:rsidRDefault="00AD0F1C" w:rsidP="00AD0F1C">
      <w:pPr>
        <w:spacing w:afterLines="50" w:after="120"/>
        <w:jc w:val="both"/>
        <w:rPr>
          <w:rFonts w:eastAsia="等线"/>
          <w:b/>
          <w:lang w:val="en-US" w:eastAsia="zh-CN"/>
        </w:rPr>
      </w:pPr>
      <w:r w:rsidRPr="00294456">
        <w:rPr>
          <w:rFonts w:eastAsia="等线"/>
          <w:b/>
          <w:lang w:val="en-US" w:eastAsia="zh-CN"/>
        </w:rPr>
        <w:t xml:space="preserve">Proposal 36: </w:t>
      </w:r>
      <w:r w:rsidR="0062291D" w:rsidRPr="00294456">
        <w:rPr>
          <w:rFonts w:eastAsia="等线"/>
          <w:b/>
          <w:lang w:val="en-US" w:eastAsia="zh-CN"/>
        </w:rPr>
        <w:t xml:space="preserve">R2D </w:t>
      </w:r>
      <w:r w:rsidRPr="00197084">
        <w:rPr>
          <w:rFonts w:eastAsia="等线"/>
          <w:b/>
          <w:lang w:val="en-US" w:eastAsia="zh-CN"/>
        </w:rPr>
        <w:t xml:space="preserve">TBS </w:t>
      </w:r>
      <w:r>
        <w:rPr>
          <w:rFonts w:eastAsia="等线" w:hint="eastAsia"/>
          <w:b/>
          <w:lang w:val="en-US" w:eastAsia="zh-CN"/>
        </w:rPr>
        <w:t>information</w:t>
      </w:r>
      <w:r w:rsidRPr="00197084">
        <w:rPr>
          <w:rFonts w:eastAsia="等线"/>
          <w:b/>
          <w:lang w:val="en-US" w:eastAsia="zh-CN"/>
        </w:rPr>
        <w:t xml:space="preserve"> should be used to indicate </w:t>
      </w:r>
      <w:r>
        <w:rPr>
          <w:rFonts w:eastAsia="等线" w:hint="eastAsia"/>
          <w:b/>
          <w:lang w:val="en-US" w:eastAsia="zh-CN"/>
        </w:rPr>
        <w:t xml:space="preserve">the end of PRDCH </w:t>
      </w:r>
      <w:r w:rsidRPr="001B5F9F">
        <w:rPr>
          <w:rFonts w:eastAsia="等线"/>
          <w:b/>
          <w:lang w:val="en-US" w:eastAsia="zh-CN"/>
        </w:rPr>
        <w:t xml:space="preserve">transmission </w:t>
      </w:r>
      <w:r w:rsidRPr="00197084">
        <w:rPr>
          <w:rFonts w:eastAsia="等线"/>
          <w:b/>
          <w:lang w:val="en-US" w:eastAsia="zh-CN"/>
        </w:rPr>
        <w:t>and could be included in</w:t>
      </w:r>
      <w:r>
        <w:rPr>
          <w:rFonts w:eastAsia="等线" w:hint="eastAsia"/>
          <w:b/>
          <w:lang w:val="en-US" w:eastAsia="zh-CN"/>
        </w:rPr>
        <w:t xml:space="preserve"> </w:t>
      </w:r>
      <w:r w:rsidRPr="00A815F7">
        <w:rPr>
          <w:rFonts w:eastAsia="等线"/>
          <w:b/>
          <w:lang w:val="en-US" w:eastAsia="zh-CN"/>
        </w:rPr>
        <w:t>L1 R2D control information</w:t>
      </w:r>
      <w:r>
        <w:rPr>
          <w:rFonts w:eastAsia="等线" w:hint="eastAsia"/>
          <w:b/>
          <w:lang w:val="en-US" w:eastAsia="zh-CN"/>
        </w:rPr>
        <w:t xml:space="preserve"> instead of R2D postamble</w:t>
      </w:r>
      <w:r w:rsidRPr="00197084">
        <w:rPr>
          <w:rFonts w:eastAsia="等线"/>
          <w:b/>
          <w:lang w:val="en-US" w:eastAsia="zh-CN"/>
        </w:rPr>
        <w:t>.</w:t>
      </w:r>
    </w:p>
    <w:p w14:paraId="79798809" w14:textId="77777777" w:rsidR="00AD0F1C" w:rsidRPr="005F2BA6" w:rsidRDefault="00AD0F1C" w:rsidP="00AD0F1C">
      <w:pPr>
        <w:spacing w:beforeLines="100" w:before="240"/>
        <w:rPr>
          <w:rFonts w:eastAsiaTheme="minorEastAsia"/>
          <w:b/>
          <w:u w:val="single"/>
          <w:lang w:eastAsia="zh-CN"/>
        </w:rPr>
      </w:pPr>
      <w:r>
        <w:rPr>
          <w:rFonts w:eastAsiaTheme="minorEastAsia" w:hint="eastAsia"/>
          <w:b/>
          <w:u w:val="single"/>
          <w:lang w:eastAsia="zh-CN"/>
        </w:rPr>
        <w:t>L1 c</w:t>
      </w:r>
      <w:r w:rsidRPr="005F2BA6">
        <w:rPr>
          <w:rFonts w:eastAsiaTheme="minorEastAsia"/>
          <w:b/>
          <w:u w:val="single"/>
          <w:lang w:eastAsia="zh-CN"/>
        </w:rPr>
        <w:t xml:space="preserve">ontrol information for </w:t>
      </w:r>
      <w:r>
        <w:rPr>
          <w:rFonts w:eastAsiaTheme="minorEastAsia" w:hint="eastAsia"/>
          <w:b/>
          <w:u w:val="single"/>
          <w:lang w:eastAsia="zh-CN"/>
        </w:rPr>
        <w:t>indication of PRDCH</w:t>
      </w:r>
      <w:r w:rsidRPr="00EC18E3">
        <w:rPr>
          <w:rFonts w:eastAsiaTheme="minorEastAsia"/>
          <w:b/>
          <w:u w:val="single"/>
          <w:lang w:eastAsia="zh-CN"/>
        </w:rPr>
        <w:t xml:space="preserve"> chip duration</w:t>
      </w:r>
    </w:p>
    <w:p w14:paraId="4664C67E" w14:textId="77777777" w:rsidR="00AD0F1C" w:rsidRDefault="00AD0F1C" w:rsidP="00AD0F1C">
      <w:pPr>
        <w:spacing w:afterLines="50" w:after="120"/>
        <w:jc w:val="both"/>
        <w:rPr>
          <w:rFonts w:eastAsiaTheme="minorEastAsia"/>
          <w:lang w:eastAsia="zh-CN"/>
        </w:rPr>
      </w:pPr>
      <w:r>
        <w:rPr>
          <w:rFonts w:eastAsiaTheme="minorEastAsia" w:hint="eastAsia"/>
          <w:lang w:eastAsia="zh-CN"/>
        </w:rPr>
        <w:t>Since L1 control information may be introduced for Device 2b and Device C, L1 control information</w:t>
      </w:r>
      <w:r>
        <w:rPr>
          <w:rFonts w:eastAsiaTheme="minorEastAsia"/>
          <w:lang w:eastAsia="zh-CN"/>
        </w:rPr>
        <w:t xml:space="preserve"> with fixed chip duration</w:t>
      </w:r>
      <w:r>
        <w:rPr>
          <w:rFonts w:eastAsiaTheme="minorEastAsia" w:hint="eastAsia"/>
          <w:lang w:eastAsia="zh-CN"/>
        </w:rPr>
        <w:t xml:space="preserve"> can </w:t>
      </w:r>
      <w:r>
        <w:rPr>
          <w:rFonts w:eastAsiaTheme="minorEastAsia"/>
          <w:lang w:eastAsia="zh-CN"/>
        </w:rPr>
        <w:t xml:space="preserve">be used to </w:t>
      </w:r>
      <w:r>
        <w:rPr>
          <w:rFonts w:eastAsiaTheme="minorEastAsia" w:hint="eastAsia"/>
          <w:lang w:eastAsia="zh-CN"/>
        </w:rPr>
        <w:t xml:space="preserve">indicate the chip duration of PRDCH after L1 control information. </w:t>
      </w:r>
      <w:r w:rsidRPr="00A11410">
        <w:rPr>
          <w:rFonts w:eastAsiaTheme="minorEastAsia"/>
          <w:lang w:eastAsia="zh-CN"/>
        </w:rPr>
        <w:t xml:space="preserve">The chip duration of L1 control information </w:t>
      </w:r>
      <w:r>
        <w:rPr>
          <w:rFonts w:eastAsiaTheme="minorEastAsia"/>
          <w:lang w:eastAsia="zh-CN"/>
        </w:rPr>
        <w:t xml:space="preserve">and the </w:t>
      </w:r>
      <w:r w:rsidRPr="00A11410">
        <w:rPr>
          <w:rFonts w:eastAsiaTheme="minorEastAsia"/>
          <w:lang w:eastAsia="zh-CN"/>
        </w:rPr>
        <w:t>R-TAS CAP</w:t>
      </w:r>
      <w:r>
        <w:rPr>
          <w:rFonts w:eastAsiaTheme="minorEastAsia"/>
          <w:lang w:eastAsia="zh-CN"/>
        </w:rPr>
        <w:t xml:space="preserve"> could be fixed to reduce the complexity. Thus, </w:t>
      </w:r>
      <w:r>
        <w:rPr>
          <w:rFonts w:eastAsiaTheme="minorEastAsia" w:hint="eastAsia"/>
          <w:lang w:eastAsia="zh-CN"/>
        </w:rPr>
        <w:t xml:space="preserve">the chip duration of L1 control information and that of PRDCH can be configured with </w:t>
      </w:r>
      <w:r>
        <w:rPr>
          <w:rFonts w:eastAsiaTheme="minorEastAsia"/>
          <w:lang w:eastAsia="zh-CN"/>
        </w:rPr>
        <w:t>different</w:t>
      </w:r>
      <w:r>
        <w:rPr>
          <w:rFonts w:eastAsiaTheme="minorEastAsia" w:hint="eastAsia"/>
          <w:lang w:eastAsia="zh-CN"/>
        </w:rPr>
        <w:t xml:space="preserve"> values and the R2D transmission flexibility can be enhanced.</w:t>
      </w:r>
    </w:p>
    <w:p w14:paraId="231FB381" w14:textId="2020CC89" w:rsidR="00AD0F1C" w:rsidRPr="00197084" w:rsidRDefault="00AD0F1C" w:rsidP="00AD0F1C">
      <w:pPr>
        <w:spacing w:afterLines="50" w:after="120"/>
        <w:jc w:val="both"/>
        <w:rPr>
          <w:rFonts w:eastAsia="等线"/>
          <w:b/>
          <w:lang w:val="en-US" w:eastAsia="zh-CN"/>
        </w:rPr>
      </w:pPr>
      <w:r w:rsidRPr="00294456">
        <w:rPr>
          <w:rFonts w:eastAsia="等线"/>
          <w:b/>
          <w:lang w:val="en-US" w:eastAsia="zh-CN"/>
        </w:rPr>
        <w:t xml:space="preserve">Proposal 37: The chip duration of L1 control </w:t>
      </w:r>
      <w:r>
        <w:rPr>
          <w:rFonts w:eastAsia="等线" w:hint="eastAsia"/>
          <w:b/>
          <w:lang w:val="en-US" w:eastAsia="zh-CN"/>
        </w:rPr>
        <w:t>information</w:t>
      </w:r>
      <w:r w:rsidRPr="00294456">
        <w:rPr>
          <w:rFonts w:eastAsia="等线"/>
          <w:b/>
          <w:lang w:val="en-US" w:eastAsia="zh-CN"/>
        </w:rPr>
        <w:t xml:space="preserve"> and R-TAS CAP could be fixed in the specification for outdoor deployment scenarios and the chip duration of PRDCH should be indicated by L1 control </w:t>
      </w:r>
      <w:r>
        <w:rPr>
          <w:rFonts w:eastAsia="等线" w:hint="eastAsia"/>
          <w:b/>
          <w:lang w:val="en-US" w:eastAsia="zh-CN"/>
        </w:rPr>
        <w:t>information</w:t>
      </w:r>
      <w:r w:rsidRPr="00197084">
        <w:rPr>
          <w:rFonts w:eastAsia="等线"/>
          <w:b/>
          <w:lang w:val="en-US" w:eastAsia="zh-CN"/>
        </w:rPr>
        <w:t>.</w:t>
      </w:r>
    </w:p>
    <w:p w14:paraId="12362CA4" w14:textId="77777777" w:rsidR="00AD0F1C" w:rsidRPr="005F2BA6" w:rsidRDefault="00AD0F1C" w:rsidP="00AD0F1C">
      <w:pPr>
        <w:spacing w:beforeLines="100" w:before="240"/>
        <w:rPr>
          <w:rFonts w:eastAsiaTheme="minorEastAsia"/>
          <w:b/>
          <w:u w:val="single"/>
          <w:lang w:eastAsia="zh-CN"/>
        </w:rPr>
      </w:pPr>
      <w:r>
        <w:rPr>
          <w:rFonts w:eastAsiaTheme="minorEastAsia" w:hint="eastAsia"/>
          <w:b/>
          <w:u w:val="single"/>
          <w:lang w:eastAsia="zh-CN"/>
        </w:rPr>
        <w:t>R2D c</w:t>
      </w:r>
      <w:r w:rsidRPr="005F2BA6">
        <w:rPr>
          <w:rFonts w:eastAsiaTheme="minorEastAsia"/>
          <w:b/>
          <w:u w:val="single"/>
          <w:lang w:eastAsia="zh-CN"/>
        </w:rPr>
        <w:t xml:space="preserve">ontrol information for </w:t>
      </w:r>
      <w:r w:rsidRPr="00A25BE6">
        <w:rPr>
          <w:rFonts w:eastAsiaTheme="minorEastAsia"/>
          <w:b/>
          <w:u w:val="single"/>
          <w:lang w:eastAsia="zh-CN"/>
        </w:rPr>
        <w:t>reader identification</w:t>
      </w:r>
    </w:p>
    <w:p w14:paraId="435B3BB6" w14:textId="77777777" w:rsidR="00AD0F1C" w:rsidRPr="00A25BE6" w:rsidRDefault="00AD0F1C" w:rsidP="00AD0F1C">
      <w:pPr>
        <w:jc w:val="both"/>
        <w:rPr>
          <w:rFonts w:eastAsiaTheme="minorEastAsia"/>
          <w:lang w:eastAsia="zh-CN"/>
        </w:rPr>
      </w:pPr>
      <w:r>
        <w:rPr>
          <w:rFonts w:eastAsiaTheme="minorEastAsia"/>
          <w:lang w:eastAsia="zh-CN"/>
        </w:rPr>
        <w:t xml:space="preserve">In outdoor scenarios, </w:t>
      </w:r>
      <w:r>
        <w:rPr>
          <w:rFonts w:eastAsiaTheme="minorEastAsia" w:hint="eastAsia"/>
          <w:lang w:eastAsia="zh-CN"/>
        </w:rPr>
        <w:t>since</w:t>
      </w:r>
      <w:r w:rsidRPr="00A25BE6">
        <w:rPr>
          <w:rFonts w:eastAsiaTheme="minorEastAsia"/>
          <w:lang w:eastAsia="zh-CN"/>
        </w:rPr>
        <w:t xml:space="preserve"> the communication distance between the device and the reader</w:t>
      </w:r>
      <w:r>
        <w:rPr>
          <w:rFonts w:eastAsiaTheme="minorEastAsia" w:hint="eastAsia"/>
          <w:lang w:eastAsia="zh-CN"/>
        </w:rPr>
        <w:t xml:space="preserve"> may be up to </w:t>
      </w:r>
      <w:r w:rsidRPr="0009455B">
        <w:rPr>
          <w:rFonts w:eastAsiaTheme="minorEastAsia"/>
          <w:lang w:eastAsia="zh-CN"/>
        </w:rPr>
        <w:t>hundreds of meters</w:t>
      </w:r>
      <w:r w:rsidRPr="00A25BE6">
        <w:rPr>
          <w:rFonts w:eastAsiaTheme="minorEastAsia"/>
          <w:lang w:eastAsia="zh-CN"/>
        </w:rPr>
        <w:t xml:space="preserve">, the device may receive </w:t>
      </w:r>
      <w:r>
        <w:rPr>
          <w:rFonts w:eastAsiaTheme="minorEastAsia" w:hint="eastAsia"/>
          <w:lang w:eastAsia="zh-CN"/>
        </w:rPr>
        <w:t xml:space="preserve">R2D </w:t>
      </w:r>
      <w:r w:rsidRPr="00A25BE6">
        <w:rPr>
          <w:rFonts w:eastAsiaTheme="minorEastAsia"/>
          <w:lang w:eastAsia="zh-CN"/>
        </w:rPr>
        <w:t>synchronization signals sent by multiple readers when performing initial reader selection. To facilitate the device in identifying readers and selecting the one with the strongest signal for access,</w:t>
      </w:r>
      <w:r w:rsidRPr="003700D8">
        <w:t xml:space="preserve"> </w:t>
      </w:r>
      <w:r>
        <w:rPr>
          <w:rFonts w:eastAsiaTheme="minorEastAsia" w:hint="eastAsia"/>
          <w:lang w:eastAsia="zh-CN"/>
        </w:rPr>
        <w:t>t</w:t>
      </w:r>
      <w:r w:rsidRPr="003700D8">
        <w:rPr>
          <w:rFonts w:eastAsiaTheme="minorEastAsia"/>
          <w:lang w:eastAsia="zh-CN"/>
        </w:rPr>
        <w:t>he reader identification information, which indicates the identity of the reader, should be carried by R2D control information.</w:t>
      </w:r>
    </w:p>
    <w:p w14:paraId="1E0E8E6F" w14:textId="77777777" w:rsidR="00AD0F1C" w:rsidRPr="00294456" w:rsidRDefault="00AD0F1C" w:rsidP="00AD0F1C">
      <w:pPr>
        <w:rPr>
          <w:rFonts w:eastAsia="等线"/>
          <w:b/>
          <w:lang w:val="en-US" w:eastAsia="zh-CN"/>
        </w:rPr>
      </w:pPr>
      <w:r w:rsidRPr="00294456">
        <w:rPr>
          <w:rFonts w:eastAsia="等线"/>
          <w:b/>
          <w:lang w:val="en-US" w:eastAsia="zh-CN"/>
        </w:rPr>
        <w:t>Proposal 38: The reader identification information, which indicates the identity of the reader, should be carried by R2D control information.</w:t>
      </w:r>
    </w:p>
    <w:p w14:paraId="2F7AFF95" w14:textId="77777777" w:rsidR="00AD0F1C" w:rsidRPr="00A25BE6" w:rsidRDefault="00AD0F1C" w:rsidP="00AD0F1C">
      <w:pPr>
        <w:jc w:val="both"/>
        <w:rPr>
          <w:u w:val="single"/>
        </w:rPr>
      </w:pPr>
      <w:r>
        <w:rPr>
          <w:rFonts w:eastAsiaTheme="minorEastAsia"/>
          <w:b/>
          <w:u w:val="single"/>
          <w:lang w:eastAsia="zh-CN"/>
        </w:rPr>
        <w:t>R2D</w:t>
      </w:r>
      <w:r>
        <w:rPr>
          <w:rFonts w:eastAsiaTheme="minorEastAsia" w:hint="eastAsia"/>
          <w:b/>
          <w:u w:val="single"/>
          <w:lang w:eastAsia="zh-CN"/>
        </w:rPr>
        <w:t xml:space="preserve"> </w:t>
      </w:r>
      <w:r w:rsidRPr="00A25BE6">
        <w:rPr>
          <w:rFonts w:eastAsiaTheme="minorEastAsia"/>
          <w:b/>
          <w:u w:val="single"/>
          <w:lang w:eastAsia="zh-CN"/>
        </w:rPr>
        <w:t>Control information for the A-IoT resource allocation of D2R transmission for the DO-</w:t>
      </w:r>
      <w:proofErr w:type="gramStart"/>
      <w:r w:rsidRPr="00A25BE6">
        <w:rPr>
          <w:rFonts w:eastAsiaTheme="minorEastAsia"/>
          <w:b/>
          <w:u w:val="single"/>
          <w:lang w:eastAsia="zh-CN"/>
        </w:rPr>
        <w:t>A traffic</w:t>
      </w:r>
      <w:proofErr w:type="gramEnd"/>
    </w:p>
    <w:p w14:paraId="1CABC701" w14:textId="77777777" w:rsidR="00AD0F1C" w:rsidRDefault="00AD0F1C" w:rsidP="003926A5">
      <w:pPr>
        <w:spacing w:afterLines="50" w:after="120"/>
        <w:jc w:val="both"/>
        <w:rPr>
          <w:rFonts w:eastAsiaTheme="minorEastAsia"/>
          <w:b/>
          <w:lang w:eastAsia="zh-CN"/>
        </w:rPr>
      </w:pPr>
      <w:r>
        <w:rPr>
          <w:rFonts w:eastAsia="等线"/>
          <w:lang w:eastAsia="en-GB"/>
        </w:rPr>
        <w:t>For DO-DTT and DT traffic types</w:t>
      </w:r>
      <w:r>
        <w:rPr>
          <w:rFonts w:eastAsia="等线" w:hint="eastAsia"/>
          <w:lang w:eastAsia="en-GB"/>
        </w:rPr>
        <w:t xml:space="preserve"> in Rel-19 A-IoT</w:t>
      </w:r>
      <w:r>
        <w:rPr>
          <w:rFonts w:eastAsia="等线"/>
          <w:lang w:eastAsia="en-GB"/>
        </w:rPr>
        <w:t>, the D2R resources for D2R transmission are indicated in</w:t>
      </w:r>
      <w:r>
        <w:rPr>
          <w:rFonts w:eastAsia="等线" w:hint="eastAsia"/>
          <w:lang w:eastAsia="zh-CN"/>
        </w:rPr>
        <w:t xml:space="preserve"> </w:t>
      </w:r>
      <w:r>
        <w:rPr>
          <w:rFonts w:eastAsia="等线"/>
          <w:lang w:eastAsia="zh-CN"/>
        </w:rPr>
        <w:t xml:space="preserve">the control information in the </w:t>
      </w:r>
      <w:r>
        <w:rPr>
          <w:rFonts w:eastAsia="等线" w:hint="eastAsia"/>
          <w:lang w:eastAsia="zh-CN"/>
        </w:rPr>
        <w:t>PRDCH, i.e., paging message and Msg2</w:t>
      </w:r>
      <w:r>
        <w:rPr>
          <w:rFonts w:eastAsia="等线"/>
          <w:lang w:eastAsia="en-GB"/>
        </w:rPr>
        <w:t>.</w:t>
      </w:r>
      <w:r>
        <w:rPr>
          <w:rFonts w:eastAsia="等线" w:hint="eastAsia"/>
          <w:lang w:eastAsia="en-GB"/>
        </w:rPr>
        <w:t xml:space="preserve"> For</w:t>
      </w:r>
      <w:r>
        <w:rPr>
          <w:rFonts w:eastAsia="等线"/>
          <w:lang w:eastAsia="en-GB"/>
        </w:rPr>
        <w:t xml:space="preserve"> the DO-A </w:t>
      </w:r>
      <w:r>
        <w:rPr>
          <w:rFonts w:eastAsia="等线" w:hint="eastAsia"/>
          <w:lang w:eastAsia="en-GB"/>
        </w:rPr>
        <w:t xml:space="preserve">traffic </w:t>
      </w:r>
      <w:r>
        <w:rPr>
          <w:rFonts w:eastAsia="等线"/>
          <w:lang w:eastAsia="en-GB"/>
        </w:rPr>
        <w:t xml:space="preserve">type, D2R transmission is autonomously triggered by the A-IoT device. The radio resource of D2R transmission is still control by the network, such as gNB reader or UE reader delegated from gNB. The radio resource for the DO-A traffic </w:t>
      </w:r>
      <w:r>
        <w:rPr>
          <w:rFonts w:eastAsia="等线" w:hint="eastAsia"/>
          <w:lang w:eastAsia="zh-CN"/>
        </w:rPr>
        <w:t>type</w:t>
      </w:r>
      <w:r>
        <w:rPr>
          <w:rFonts w:eastAsia="等线"/>
          <w:lang w:eastAsia="en-GB"/>
        </w:rPr>
        <w:t xml:space="preserve"> needs to be allocated in a way to allow the A-IoT device to transmit autonomously and the reader to detect the D2R transmission correctly.</w:t>
      </w:r>
    </w:p>
    <w:p w14:paraId="04FE3CF8" w14:textId="49EEB280" w:rsidR="00AD0F1C" w:rsidRDefault="00AD0F1C" w:rsidP="003926A5">
      <w:pPr>
        <w:spacing w:afterLines="50" w:after="120"/>
        <w:jc w:val="both"/>
        <w:rPr>
          <w:rFonts w:eastAsia="等线"/>
          <w:lang w:eastAsia="en-GB"/>
        </w:rPr>
      </w:pPr>
      <w:r>
        <w:rPr>
          <w:rFonts w:eastAsia="等线"/>
          <w:lang w:eastAsia="en-GB"/>
        </w:rPr>
        <w:t>In order for A-IoT device obtaining the D2R resource information of D2R transmission for DO-A traffic</w:t>
      </w:r>
      <w:r>
        <w:rPr>
          <w:rFonts w:eastAsia="等线" w:hint="eastAsia"/>
          <w:lang w:eastAsia="zh-CN"/>
        </w:rPr>
        <w:t xml:space="preserve"> type</w:t>
      </w:r>
      <w:r>
        <w:rPr>
          <w:rFonts w:eastAsia="等线"/>
          <w:lang w:eastAsia="en-GB"/>
        </w:rPr>
        <w:t xml:space="preserve">, the control information and mechanism of resource allocation indication of D2R resource allocation needs to be studied. The resource allocation for A-IoT could be configured to the A-IoT device in a device-specific way once with all available resources, e.g., periodic resources with duty cycle and duration. The resource allocation could be broadcasted to all A-IoT devices. However, the broadcasted resource allocation of D2R transmission for </w:t>
      </w:r>
      <w:r>
        <w:rPr>
          <w:rFonts w:eastAsiaTheme="minorEastAsia" w:hint="eastAsia"/>
          <w:lang w:eastAsia="zh-CN"/>
        </w:rPr>
        <w:t>DO-A</w:t>
      </w:r>
      <w:r>
        <w:rPr>
          <w:rFonts w:eastAsia="等线"/>
          <w:lang w:eastAsia="en-GB"/>
        </w:rPr>
        <w:t xml:space="preserve"> traffic</w:t>
      </w:r>
      <w:r>
        <w:rPr>
          <w:rFonts w:eastAsia="等线" w:hint="eastAsia"/>
          <w:lang w:eastAsia="zh-CN"/>
        </w:rPr>
        <w:t xml:space="preserve"> type</w:t>
      </w:r>
      <w:r>
        <w:rPr>
          <w:rFonts w:eastAsia="等线"/>
          <w:lang w:eastAsia="en-GB"/>
        </w:rPr>
        <w:t xml:space="preserve"> could result in contention of resource among A-IoT devices with </w:t>
      </w:r>
      <w:r>
        <w:rPr>
          <w:rFonts w:eastAsiaTheme="minorEastAsia" w:hint="eastAsia"/>
          <w:lang w:eastAsia="zh-CN"/>
        </w:rPr>
        <w:t>DO-A</w:t>
      </w:r>
      <w:r>
        <w:rPr>
          <w:rFonts w:eastAsia="等线"/>
          <w:lang w:eastAsia="en-GB"/>
        </w:rPr>
        <w:t xml:space="preserve"> traffic</w:t>
      </w:r>
      <w:r>
        <w:rPr>
          <w:rFonts w:eastAsia="等线" w:hint="eastAsia"/>
          <w:lang w:eastAsia="zh-CN"/>
        </w:rPr>
        <w:t xml:space="preserve"> type</w:t>
      </w:r>
      <w:r>
        <w:rPr>
          <w:rFonts w:eastAsia="等线"/>
          <w:lang w:eastAsia="en-GB"/>
        </w:rPr>
        <w:t xml:space="preserve"> D2R transmission. The control information for the A-IoT resource allocation of D2R transmission for </w:t>
      </w:r>
      <w:r>
        <w:rPr>
          <w:rFonts w:eastAsiaTheme="minorEastAsia" w:hint="eastAsia"/>
          <w:lang w:eastAsia="zh-CN"/>
        </w:rPr>
        <w:t>DO-A</w:t>
      </w:r>
      <w:r>
        <w:rPr>
          <w:rFonts w:eastAsia="等线"/>
          <w:lang w:eastAsia="en-GB"/>
        </w:rPr>
        <w:t xml:space="preserve"> traffic</w:t>
      </w:r>
      <w:r>
        <w:rPr>
          <w:rFonts w:eastAsia="等线" w:hint="eastAsia"/>
          <w:lang w:eastAsia="zh-CN"/>
        </w:rPr>
        <w:t xml:space="preserve"> type</w:t>
      </w:r>
      <w:r>
        <w:rPr>
          <w:rFonts w:eastAsia="等线"/>
          <w:lang w:eastAsia="en-GB"/>
        </w:rPr>
        <w:t xml:space="preserve"> should be studied in RAN1</w:t>
      </w:r>
      <w:r>
        <w:rPr>
          <w:rFonts w:eastAsia="等线" w:hint="eastAsia"/>
          <w:lang w:eastAsia="zh-CN"/>
        </w:rPr>
        <w:t>.</w:t>
      </w:r>
      <w:r w:rsidR="004434E6">
        <w:rPr>
          <w:rFonts w:eastAsia="等线"/>
          <w:lang w:eastAsia="en-GB"/>
        </w:rPr>
        <w:t xml:space="preserve"> </w:t>
      </w:r>
    </w:p>
    <w:p w14:paraId="2875B423" w14:textId="77777777" w:rsidR="00AD0F1C" w:rsidRDefault="00AD0F1C" w:rsidP="003926A5">
      <w:pPr>
        <w:spacing w:afterLines="50" w:after="120"/>
        <w:jc w:val="both"/>
        <w:rPr>
          <w:rFonts w:eastAsiaTheme="minorEastAsia"/>
          <w:b/>
          <w:lang w:eastAsia="zh-CN"/>
        </w:rPr>
      </w:pPr>
      <w:r>
        <w:rPr>
          <w:rFonts w:eastAsiaTheme="minorEastAsia" w:hint="eastAsia"/>
          <w:b/>
          <w:lang w:eastAsia="zh-CN"/>
        </w:rPr>
        <w:t xml:space="preserve">Proposal 39: </w:t>
      </w:r>
      <w:r>
        <w:rPr>
          <w:rFonts w:eastAsiaTheme="minorEastAsia"/>
          <w:b/>
          <w:lang w:eastAsia="zh-CN"/>
        </w:rPr>
        <w:t>The control information for the A-IoT resource allocation of D2R transmission for</w:t>
      </w:r>
      <w:r w:rsidRPr="00A25BE6">
        <w:rPr>
          <w:rFonts w:eastAsiaTheme="minorEastAsia"/>
          <w:b/>
          <w:lang w:eastAsia="zh-CN"/>
        </w:rPr>
        <w:t xml:space="preserve"> DO-A</w:t>
      </w:r>
      <w:r>
        <w:rPr>
          <w:rFonts w:eastAsiaTheme="minorEastAsia"/>
          <w:b/>
          <w:lang w:eastAsia="zh-CN"/>
        </w:rPr>
        <w:t xml:space="preserve"> traffic type should be studied in RAN1.</w:t>
      </w:r>
    </w:p>
    <w:p w14:paraId="468C657A" w14:textId="77777777" w:rsidR="00AD0F1C" w:rsidRDefault="00AD0F1C" w:rsidP="00AD0F1C">
      <w:pPr>
        <w:jc w:val="center"/>
        <w:rPr>
          <w:rFonts w:eastAsiaTheme="minorEastAsia"/>
          <w:b/>
          <w:lang w:eastAsia="zh-CN"/>
        </w:rPr>
      </w:pPr>
      <w:r>
        <w:rPr>
          <w:rFonts w:eastAsiaTheme="minorEastAsia"/>
          <w:b/>
          <w:noProof/>
          <w:lang w:val="en-US" w:eastAsia="zh-CN"/>
        </w:rPr>
        <w:drawing>
          <wp:inline distT="0" distB="0" distL="0" distR="0" wp14:anchorId="4AE852E7" wp14:editId="4DC14055">
            <wp:extent cx="4857750" cy="2034540"/>
            <wp:effectExtent l="0" t="0" r="0" b="381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pic:cNvPicPr>
                      <a:picLocks noChangeAspect="1"/>
                    </pic:cNvPicPr>
                  </pic:nvPicPr>
                  <pic:blipFill>
                    <a:blip r:embed="rId35"/>
                    <a:stretch>
                      <a:fillRect/>
                    </a:stretch>
                  </pic:blipFill>
                  <pic:spPr>
                    <a:xfrm>
                      <a:off x="0" y="0"/>
                      <a:ext cx="4857750" cy="2034745"/>
                    </a:xfrm>
                    <a:prstGeom prst="rect">
                      <a:avLst/>
                    </a:prstGeom>
                  </pic:spPr>
                </pic:pic>
              </a:graphicData>
            </a:graphic>
          </wp:inline>
        </w:drawing>
      </w:r>
      <w:r>
        <w:rPr>
          <w:rFonts w:eastAsiaTheme="minorEastAsia"/>
          <w:b/>
          <w:lang w:eastAsia="zh-CN"/>
        </w:rPr>
        <w:t xml:space="preserve"> </w:t>
      </w:r>
    </w:p>
    <w:p w14:paraId="131DCD18" w14:textId="5AAE2F9C" w:rsidR="00AD0F1C" w:rsidRDefault="00AD0F1C" w:rsidP="00AD0F1C">
      <w:pPr>
        <w:pStyle w:val="ab"/>
        <w:jc w:val="center"/>
        <w:rPr>
          <w:b w:val="0"/>
          <w:lang w:eastAsia="zh-CN"/>
        </w:rPr>
      </w:pPr>
      <w:r>
        <w:rPr>
          <w:b w:val="0"/>
          <w:lang w:eastAsia="zh-CN"/>
        </w:rPr>
        <w:lastRenderedPageBreak/>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0A3ABA">
        <w:rPr>
          <w:b w:val="0"/>
          <w:noProof/>
          <w:lang w:eastAsia="zh-CN"/>
        </w:rPr>
        <w:t>22</w:t>
      </w:r>
      <w:r>
        <w:rPr>
          <w:bCs w:val="0"/>
          <w:lang w:eastAsia="zh-CN"/>
        </w:rPr>
        <w:fldChar w:fldCharType="end"/>
      </w:r>
      <w:r>
        <w:rPr>
          <w:b w:val="0"/>
          <w:lang w:eastAsia="zh-CN"/>
        </w:rPr>
        <w:t xml:space="preserve">: </w:t>
      </w:r>
      <w:r>
        <w:rPr>
          <w:rFonts w:eastAsiaTheme="minorEastAsia" w:hint="eastAsia"/>
          <w:b w:val="0"/>
          <w:lang w:eastAsia="zh-CN"/>
        </w:rPr>
        <w:t>Transmission of c</w:t>
      </w:r>
      <w:r>
        <w:rPr>
          <w:rFonts w:eastAsiaTheme="minorEastAsia"/>
          <w:b w:val="0"/>
          <w:lang w:eastAsia="zh-CN"/>
        </w:rPr>
        <w:t>ontrol information for DO-A</w:t>
      </w:r>
      <w:r>
        <w:rPr>
          <w:rFonts w:eastAsiaTheme="minorEastAsia" w:hint="eastAsia"/>
          <w:b w:val="0"/>
          <w:lang w:eastAsia="zh-CN"/>
        </w:rPr>
        <w:t xml:space="preserve"> traffic type</w:t>
      </w:r>
    </w:p>
    <w:p w14:paraId="7951C80A" w14:textId="77777777" w:rsidR="00AD0F1C" w:rsidRDefault="00AD0F1C" w:rsidP="00AD0F1C">
      <w:pPr>
        <w:pStyle w:val="31"/>
      </w:pPr>
      <w:r>
        <w:t>D2R signal/channels enhancements</w:t>
      </w:r>
    </w:p>
    <w:p w14:paraId="51741BEC" w14:textId="77777777" w:rsidR="00AD0F1C" w:rsidRDefault="00AD0F1C" w:rsidP="003926A5">
      <w:pPr>
        <w:spacing w:afterLines="50" w:after="120"/>
        <w:jc w:val="both"/>
        <w:rPr>
          <w:rFonts w:eastAsiaTheme="minorEastAsia"/>
          <w:lang w:val="en-US" w:eastAsia="zh-CN"/>
        </w:rPr>
      </w:pPr>
      <w:r>
        <w:rPr>
          <w:rFonts w:eastAsiaTheme="minorEastAsia" w:hint="eastAsia"/>
          <w:lang w:val="en-US" w:eastAsia="zh-CN"/>
        </w:rPr>
        <w:t xml:space="preserve">In this section, potential </w:t>
      </w:r>
      <w:r>
        <w:rPr>
          <w:rFonts w:eastAsiaTheme="minorEastAsia"/>
          <w:lang w:val="en-US" w:eastAsia="zh-CN"/>
        </w:rPr>
        <w:t xml:space="preserve">enhancements </w:t>
      </w:r>
      <w:r>
        <w:rPr>
          <w:rFonts w:eastAsiaTheme="minorEastAsia" w:hint="eastAsia"/>
          <w:lang w:val="en-US" w:eastAsia="zh-CN"/>
        </w:rPr>
        <w:t xml:space="preserve">on </w:t>
      </w:r>
      <w:r>
        <w:rPr>
          <w:rFonts w:eastAsiaTheme="minorEastAsia"/>
          <w:lang w:val="en-US" w:eastAsia="zh-CN"/>
        </w:rPr>
        <w:t>D2R ambles</w:t>
      </w:r>
      <w:r>
        <w:rPr>
          <w:rFonts w:eastAsiaTheme="minorEastAsia" w:hint="eastAsia"/>
          <w:lang w:val="en-US" w:eastAsia="zh-CN"/>
        </w:rPr>
        <w:t xml:space="preserve"> are discussed.</w:t>
      </w:r>
    </w:p>
    <w:p w14:paraId="6E6002F9" w14:textId="77777777" w:rsidR="00AD0F1C" w:rsidRDefault="00AD0F1C" w:rsidP="00A9155D">
      <w:pPr>
        <w:spacing w:afterLines="50" w:after="120"/>
        <w:jc w:val="both"/>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in RAN1#1</w:t>
      </w:r>
      <w:r>
        <w:rPr>
          <w:rFonts w:eastAsiaTheme="minorEastAsia" w:hint="eastAsia"/>
          <w:lang w:eastAsia="zh-CN"/>
        </w:rPr>
        <w:t>22</w:t>
      </w:r>
      <w:r>
        <w:rPr>
          <w:lang w:eastAsia="zh-CN"/>
        </w:rPr>
        <w:t xml:space="preserve"> related to </w:t>
      </w:r>
      <w:r>
        <w:rPr>
          <w:rFonts w:cs="Times" w:hint="eastAsia"/>
          <w:lang w:eastAsia="ko-KR"/>
        </w:rPr>
        <w:t>D</w:t>
      </w:r>
      <w:r>
        <w:rPr>
          <w:rFonts w:eastAsiaTheme="minorEastAsia" w:cs="Times" w:hint="eastAsia"/>
          <w:lang w:eastAsia="zh-CN"/>
        </w:rPr>
        <w:t>2R</w:t>
      </w:r>
      <w:r>
        <w:rPr>
          <w:rFonts w:cs="Times" w:hint="eastAsia"/>
          <w:lang w:eastAsia="ko-KR"/>
        </w:rPr>
        <w:t xml:space="preserve"> signal</w:t>
      </w:r>
      <w:r>
        <w:rPr>
          <w:rFonts w:cs="Times"/>
          <w:lang w:eastAsia="ko-KR"/>
        </w:rPr>
        <w:t>(</w:t>
      </w:r>
      <w:r>
        <w:rPr>
          <w:rFonts w:cs="Times" w:hint="eastAsia"/>
          <w:lang w:eastAsia="ko-KR"/>
        </w:rPr>
        <w:t>s</w:t>
      </w:r>
      <w:r>
        <w:rPr>
          <w:rFonts w:cs="Times"/>
          <w:lang w:eastAsia="ko-KR"/>
        </w:rPr>
        <w:t>)</w:t>
      </w:r>
      <w:r>
        <w:rPr>
          <w:rFonts w:eastAsiaTheme="minorEastAsia" w:cs="Times"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_Ref208237268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0A3ABA">
        <w:rPr>
          <w:rFonts w:eastAsiaTheme="minorEastAsia"/>
          <w:lang w:eastAsia="zh-CN"/>
        </w:rPr>
        <w:t>[2]</w:t>
      </w:r>
      <w:r>
        <w:rPr>
          <w:rFonts w:eastAsiaTheme="minorEastAsia"/>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AD0F1C" w14:paraId="12BE7EB3" w14:textId="77777777" w:rsidTr="00126C80">
        <w:tc>
          <w:tcPr>
            <w:tcW w:w="9072" w:type="dxa"/>
          </w:tcPr>
          <w:p w14:paraId="745F0D47" w14:textId="77777777" w:rsidR="00AD0F1C" w:rsidRDefault="00AD0F1C" w:rsidP="00126C80">
            <w:pPr>
              <w:spacing w:after="0"/>
              <w:rPr>
                <w:rFonts w:cs="Times"/>
                <w:b/>
                <w:lang w:eastAsia="ko-KR"/>
              </w:rPr>
            </w:pPr>
            <w:r>
              <w:rPr>
                <w:rFonts w:cs="Times"/>
                <w:b/>
                <w:highlight w:val="green"/>
                <w:lang w:eastAsia="ko-KR"/>
              </w:rPr>
              <w:t>Agreement</w:t>
            </w:r>
          </w:p>
          <w:p w14:paraId="7D8D6289" w14:textId="77777777" w:rsidR="00AD0F1C" w:rsidRDefault="00AD0F1C" w:rsidP="00126C80">
            <w:pPr>
              <w:spacing w:after="0"/>
              <w:rPr>
                <w:rFonts w:cs="Times"/>
                <w:lang w:eastAsia="ko-KR"/>
              </w:rPr>
            </w:pPr>
            <w:r>
              <w:rPr>
                <w:rFonts w:cs="Times" w:hint="eastAsia"/>
                <w:lang w:eastAsia="ko-KR"/>
              </w:rPr>
              <w:t xml:space="preserve">For </w:t>
            </w:r>
            <w:r>
              <w:rPr>
                <w:rFonts w:cs="Times"/>
                <w:lang w:eastAsia="ko-KR"/>
              </w:rPr>
              <w:t>D2R</w:t>
            </w:r>
            <w:r>
              <w:rPr>
                <w:rFonts w:cs="Times" w:hint="eastAsia"/>
                <w:lang w:eastAsia="ko-KR"/>
              </w:rPr>
              <w:t xml:space="preserve"> signal</w:t>
            </w:r>
            <w:r>
              <w:rPr>
                <w:rFonts w:cs="Times"/>
                <w:lang w:eastAsia="ko-KR"/>
              </w:rPr>
              <w:t>(</w:t>
            </w:r>
            <w:r>
              <w:rPr>
                <w:rFonts w:cs="Times" w:hint="eastAsia"/>
                <w:lang w:eastAsia="ko-KR"/>
              </w:rPr>
              <w:t>s</w:t>
            </w:r>
            <w:r>
              <w:rPr>
                <w:rFonts w:cs="Times"/>
                <w:lang w:eastAsia="ko-KR"/>
              </w:rPr>
              <w:t>)</w:t>
            </w:r>
            <w:r>
              <w:rPr>
                <w:rFonts w:cs="Times" w:hint="eastAsia"/>
                <w:lang w:eastAsia="ko-KR"/>
              </w:rPr>
              <w:t xml:space="preserve">, study </w:t>
            </w:r>
            <w:r>
              <w:rPr>
                <w:rFonts w:cs="Times"/>
                <w:lang w:eastAsia="ko-KR"/>
              </w:rPr>
              <w:t xml:space="preserve">at least the </w:t>
            </w:r>
            <w:r>
              <w:rPr>
                <w:rFonts w:cs="Times" w:hint="eastAsia"/>
                <w:lang w:eastAsia="ko-KR"/>
              </w:rPr>
              <w:t>following functionalities</w:t>
            </w:r>
            <w:r>
              <w:rPr>
                <w:rFonts w:cs="Times"/>
                <w:lang w:eastAsia="ko-KR"/>
              </w:rPr>
              <w:t xml:space="preserve"> (if needed), and study </w:t>
            </w:r>
            <w:r>
              <w:rPr>
                <w:rFonts w:cs="Times" w:hint="eastAsia"/>
                <w:lang w:eastAsia="ko-KR"/>
              </w:rPr>
              <w:t>whether to reuse</w:t>
            </w:r>
            <w:r>
              <w:rPr>
                <w:rFonts w:cs="Times"/>
                <w:lang w:eastAsia="ko-KR"/>
              </w:rPr>
              <w:t>/enhance</w:t>
            </w:r>
            <w:r>
              <w:rPr>
                <w:rFonts w:cs="Times" w:hint="eastAsia"/>
                <w:lang w:eastAsia="ko-KR"/>
              </w:rPr>
              <w:t xml:space="preserve"> existing </w:t>
            </w:r>
            <w:r>
              <w:rPr>
                <w:rFonts w:cs="Times"/>
                <w:lang w:eastAsia="ko-KR"/>
              </w:rPr>
              <w:t>D2R signal(s) or to introduce new D2R signal(s) for the following functionalities (if needed):</w:t>
            </w:r>
          </w:p>
          <w:p w14:paraId="340A2AD0" w14:textId="77777777" w:rsidR="00AD0F1C" w:rsidRDefault="00AD0F1C" w:rsidP="00126C80">
            <w:pPr>
              <w:pStyle w:val="afff1"/>
              <w:numPr>
                <w:ilvl w:val="0"/>
                <w:numId w:val="41"/>
              </w:numPr>
              <w:overflowPunct w:val="0"/>
              <w:autoSpaceDE w:val="0"/>
              <w:autoSpaceDN w:val="0"/>
              <w:adjustRightInd w:val="0"/>
              <w:textAlignment w:val="baseline"/>
              <w:rPr>
                <w:rFonts w:cs="Times"/>
                <w:lang w:eastAsia="ko-KR"/>
              </w:rPr>
            </w:pPr>
            <w:r>
              <w:rPr>
                <w:rFonts w:cs="Times"/>
                <w:lang w:eastAsia="ko-KR"/>
              </w:rPr>
              <w:t>CFO estimation</w:t>
            </w:r>
          </w:p>
          <w:p w14:paraId="05194FF3" w14:textId="77777777" w:rsidR="00AD0F1C" w:rsidRDefault="00AD0F1C" w:rsidP="00126C80">
            <w:pPr>
              <w:pStyle w:val="afff1"/>
              <w:numPr>
                <w:ilvl w:val="0"/>
                <w:numId w:val="41"/>
              </w:numPr>
              <w:overflowPunct w:val="0"/>
              <w:autoSpaceDE w:val="0"/>
              <w:autoSpaceDN w:val="0"/>
              <w:adjustRightInd w:val="0"/>
              <w:textAlignment w:val="baseline"/>
              <w:rPr>
                <w:rFonts w:cs="Times"/>
                <w:lang w:eastAsia="ko-KR"/>
              </w:rPr>
            </w:pPr>
            <w:r>
              <w:rPr>
                <w:rFonts w:cs="Times"/>
                <w:lang w:eastAsia="ko-KR"/>
              </w:rPr>
              <w:t>SFO estimation</w:t>
            </w:r>
          </w:p>
          <w:p w14:paraId="371CBD59" w14:textId="77777777" w:rsidR="00AD0F1C" w:rsidRDefault="00AD0F1C" w:rsidP="00126C80">
            <w:pPr>
              <w:pStyle w:val="afff1"/>
              <w:numPr>
                <w:ilvl w:val="0"/>
                <w:numId w:val="41"/>
              </w:numPr>
              <w:overflowPunct w:val="0"/>
              <w:autoSpaceDE w:val="0"/>
              <w:autoSpaceDN w:val="0"/>
              <w:adjustRightInd w:val="0"/>
              <w:textAlignment w:val="baseline"/>
              <w:rPr>
                <w:rFonts w:cs="Times"/>
                <w:lang w:eastAsia="ko-KR"/>
              </w:rPr>
            </w:pPr>
            <w:r>
              <w:rPr>
                <w:rFonts w:cs="Times"/>
                <w:lang w:eastAsia="ko-KR"/>
              </w:rPr>
              <w:t>timing acquisition</w:t>
            </w:r>
          </w:p>
          <w:p w14:paraId="6498CF47" w14:textId="77777777" w:rsidR="00AD0F1C" w:rsidRDefault="00AD0F1C" w:rsidP="00126C80">
            <w:pPr>
              <w:pStyle w:val="afff1"/>
              <w:numPr>
                <w:ilvl w:val="0"/>
                <w:numId w:val="41"/>
              </w:numPr>
              <w:overflowPunct w:val="0"/>
              <w:autoSpaceDE w:val="0"/>
              <w:autoSpaceDN w:val="0"/>
              <w:adjustRightInd w:val="0"/>
              <w:textAlignment w:val="baseline"/>
              <w:rPr>
                <w:rFonts w:cs="Times"/>
                <w:lang w:eastAsia="ko-KR"/>
              </w:rPr>
            </w:pPr>
            <w:r>
              <w:rPr>
                <w:rFonts w:cs="Times"/>
                <w:lang w:eastAsia="ko-KR"/>
              </w:rPr>
              <w:t>channel estimation</w:t>
            </w:r>
          </w:p>
          <w:p w14:paraId="5554CFBA" w14:textId="77777777" w:rsidR="00AD0F1C" w:rsidRDefault="00AD0F1C" w:rsidP="00126C80">
            <w:pPr>
              <w:pStyle w:val="afff1"/>
              <w:numPr>
                <w:ilvl w:val="0"/>
                <w:numId w:val="41"/>
              </w:numPr>
              <w:overflowPunct w:val="0"/>
              <w:autoSpaceDE w:val="0"/>
              <w:autoSpaceDN w:val="0"/>
              <w:adjustRightInd w:val="0"/>
              <w:textAlignment w:val="baseline"/>
              <w:rPr>
                <w:rFonts w:cs="Times"/>
                <w:lang w:eastAsia="ko-KR"/>
              </w:rPr>
            </w:pPr>
            <w:r>
              <w:rPr>
                <w:rFonts w:cs="Times"/>
                <w:lang w:eastAsia="ko-KR"/>
              </w:rPr>
              <w:t>measurement (e.g., signal strength, interference estimation)</w:t>
            </w:r>
          </w:p>
          <w:p w14:paraId="31B1F2DB" w14:textId="77777777" w:rsidR="00AD0F1C" w:rsidRDefault="00AD0F1C" w:rsidP="00126C80">
            <w:pPr>
              <w:pStyle w:val="afff1"/>
              <w:numPr>
                <w:ilvl w:val="0"/>
                <w:numId w:val="41"/>
              </w:numPr>
              <w:overflowPunct w:val="0"/>
              <w:autoSpaceDE w:val="0"/>
              <w:autoSpaceDN w:val="0"/>
              <w:adjustRightInd w:val="0"/>
              <w:spacing w:after="0"/>
              <w:textAlignment w:val="baseline"/>
              <w:rPr>
                <w:lang w:eastAsia="zh-CN"/>
              </w:rPr>
            </w:pPr>
            <w:r>
              <w:rPr>
                <w:rFonts w:cs="Times" w:hint="eastAsia"/>
                <w:lang w:eastAsia="ko-KR"/>
              </w:rPr>
              <w:t>D</w:t>
            </w:r>
            <w:r>
              <w:rPr>
                <w:rFonts w:cs="Times"/>
                <w:lang w:eastAsia="ko-KR"/>
              </w:rPr>
              <w:t>evice differentiation e.g. for collision resolution, for interference randomization</w:t>
            </w:r>
          </w:p>
        </w:tc>
      </w:tr>
    </w:tbl>
    <w:p w14:paraId="310F42EA" w14:textId="77777777" w:rsidR="00AD0F1C" w:rsidRDefault="00AD0F1C" w:rsidP="00AD0F1C">
      <w:pPr>
        <w:pStyle w:val="3GPPText"/>
        <w:spacing w:before="0" w:afterLines="50"/>
        <w:rPr>
          <w:lang w:eastAsia="zh-CN"/>
        </w:rPr>
      </w:pPr>
    </w:p>
    <w:p w14:paraId="3186D317" w14:textId="77777777" w:rsidR="00AD0F1C" w:rsidRDefault="00AD0F1C" w:rsidP="003926A5">
      <w:pPr>
        <w:spacing w:afterLines="50" w:after="120"/>
        <w:rPr>
          <w:rFonts w:cs="Times"/>
          <w:lang w:eastAsia="ko-KR"/>
        </w:rPr>
      </w:pPr>
      <w:r>
        <w:rPr>
          <w:rFonts w:cs="Times" w:hint="eastAsia"/>
          <w:lang w:eastAsia="ko-KR"/>
        </w:rPr>
        <w:t>For D</w:t>
      </w:r>
      <w:r>
        <w:rPr>
          <w:rFonts w:eastAsiaTheme="minorEastAsia" w:cs="Times" w:hint="eastAsia"/>
          <w:lang w:eastAsia="zh-CN"/>
        </w:rPr>
        <w:t>2R</w:t>
      </w:r>
      <w:r>
        <w:rPr>
          <w:rFonts w:cs="Times" w:hint="eastAsia"/>
          <w:lang w:eastAsia="ko-KR"/>
        </w:rPr>
        <w:t xml:space="preserve"> signal</w:t>
      </w:r>
      <w:r>
        <w:rPr>
          <w:rFonts w:cs="Times"/>
          <w:lang w:eastAsia="ko-KR"/>
        </w:rPr>
        <w:t>(</w:t>
      </w:r>
      <w:r>
        <w:rPr>
          <w:rFonts w:cs="Times" w:hint="eastAsia"/>
          <w:lang w:eastAsia="ko-KR"/>
        </w:rPr>
        <w:t>s</w:t>
      </w:r>
      <w:r>
        <w:rPr>
          <w:rFonts w:cs="Times"/>
          <w:lang w:eastAsia="ko-KR"/>
        </w:rPr>
        <w:t>)</w:t>
      </w:r>
      <w:r>
        <w:rPr>
          <w:rFonts w:cs="Times" w:hint="eastAsia"/>
          <w:lang w:eastAsia="ko-KR"/>
        </w:rPr>
        <w:t xml:space="preserve">, existing </w:t>
      </w:r>
      <w:r>
        <w:rPr>
          <w:rFonts w:eastAsiaTheme="minorEastAsia" w:cs="Times" w:hint="eastAsia"/>
          <w:lang w:eastAsia="zh-CN"/>
        </w:rPr>
        <w:t>Rel-19 ambles can be reused (maybe enhancements are needed) for</w:t>
      </w:r>
      <w:r>
        <w:rPr>
          <w:rFonts w:cs="Times"/>
          <w:lang w:eastAsia="ko-KR"/>
        </w:rPr>
        <w:t xml:space="preserve"> the following functionalities:</w:t>
      </w:r>
    </w:p>
    <w:p w14:paraId="1C5CE928" w14:textId="77777777" w:rsidR="00AD0F1C" w:rsidRDefault="00AD0F1C" w:rsidP="003926A5">
      <w:pPr>
        <w:pStyle w:val="afff1"/>
        <w:numPr>
          <w:ilvl w:val="0"/>
          <w:numId w:val="41"/>
        </w:numPr>
        <w:overflowPunct w:val="0"/>
        <w:autoSpaceDE w:val="0"/>
        <w:autoSpaceDN w:val="0"/>
        <w:adjustRightInd w:val="0"/>
        <w:spacing w:afterLines="50" w:after="120"/>
        <w:contextualSpacing w:val="0"/>
        <w:textAlignment w:val="baseline"/>
        <w:rPr>
          <w:rFonts w:cs="Times"/>
          <w:lang w:eastAsia="ko-KR"/>
        </w:rPr>
      </w:pPr>
      <w:r>
        <w:rPr>
          <w:rFonts w:cs="Times"/>
          <w:lang w:eastAsia="ko-KR"/>
        </w:rPr>
        <w:t>SFO estimation</w:t>
      </w:r>
    </w:p>
    <w:p w14:paraId="3369682B" w14:textId="77777777" w:rsidR="00AD0F1C" w:rsidRDefault="00AD0F1C" w:rsidP="003926A5">
      <w:pPr>
        <w:pStyle w:val="afff1"/>
        <w:numPr>
          <w:ilvl w:val="0"/>
          <w:numId w:val="41"/>
        </w:numPr>
        <w:overflowPunct w:val="0"/>
        <w:autoSpaceDE w:val="0"/>
        <w:autoSpaceDN w:val="0"/>
        <w:adjustRightInd w:val="0"/>
        <w:spacing w:afterLines="50" w:after="120"/>
        <w:contextualSpacing w:val="0"/>
        <w:textAlignment w:val="baseline"/>
        <w:rPr>
          <w:rFonts w:cs="Times"/>
          <w:lang w:eastAsia="ko-KR"/>
        </w:rPr>
      </w:pPr>
      <w:r>
        <w:rPr>
          <w:rFonts w:cs="Times"/>
          <w:lang w:eastAsia="ko-KR"/>
        </w:rPr>
        <w:t>timing acquisition</w:t>
      </w:r>
    </w:p>
    <w:p w14:paraId="6DCDFBC8" w14:textId="77777777" w:rsidR="00AD0F1C" w:rsidRDefault="00AD0F1C" w:rsidP="003926A5">
      <w:pPr>
        <w:pStyle w:val="afff1"/>
        <w:numPr>
          <w:ilvl w:val="0"/>
          <w:numId w:val="41"/>
        </w:numPr>
        <w:overflowPunct w:val="0"/>
        <w:autoSpaceDE w:val="0"/>
        <w:autoSpaceDN w:val="0"/>
        <w:adjustRightInd w:val="0"/>
        <w:spacing w:afterLines="50" w:after="120"/>
        <w:contextualSpacing w:val="0"/>
        <w:textAlignment w:val="baseline"/>
        <w:rPr>
          <w:rFonts w:cs="Times"/>
          <w:lang w:eastAsia="ko-KR"/>
        </w:rPr>
      </w:pPr>
      <w:r>
        <w:rPr>
          <w:rFonts w:cs="Times"/>
          <w:lang w:eastAsia="ko-KR"/>
        </w:rPr>
        <w:t>channel estimation</w:t>
      </w:r>
    </w:p>
    <w:p w14:paraId="12411069" w14:textId="77777777" w:rsidR="00AD0F1C" w:rsidRDefault="00AD0F1C" w:rsidP="003926A5">
      <w:pPr>
        <w:pStyle w:val="afff1"/>
        <w:numPr>
          <w:ilvl w:val="0"/>
          <w:numId w:val="41"/>
        </w:numPr>
        <w:overflowPunct w:val="0"/>
        <w:autoSpaceDE w:val="0"/>
        <w:autoSpaceDN w:val="0"/>
        <w:adjustRightInd w:val="0"/>
        <w:spacing w:afterLines="50" w:after="120"/>
        <w:contextualSpacing w:val="0"/>
        <w:textAlignment w:val="baseline"/>
        <w:rPr>
          <w:rFonts w:cs="Times"/>
          <w:lang w:eastAsia="ko-KR"/>
        </w:rPr>
      </w:pPr>
      <w:r>
        <w:rPr>
          <w:rFonts w:cs="Times"/>
          <w:lang w:eastAsia="ko-KR"/>
        </w:rPr>
        <w:t>measurement (e.g., signal strength, interference estimation)</w:t>
      </w:r>
    </w:p>
    <w:p w14:paraId="651F3D12" w14:textId="77777777" w:rsidR="00AD0F1C" w:rsidRDefault="00AD0F1C" w:rsidP="00FC5A3A">
      <w:pPr>
        <w:spacing w:afterLines="50" w:after="120"/>
        <w:jc w:val="both"/>
        <w:rPr>
          <w:rFonts w:eastAsiaTheme="minorEastAsia"/>
          <w:lang w:eastAsia="zh-CN"/>
        </w:rPr>
      </w:pPr>
      <w:r>
        <w:rPr>
          <w:rFonts w:eastAsia="等线"/>
        </w:rPr>
        <w:t>D2R ambles</w:t>
      </w:r>
      <w:r>
        <w:rPr>
          <w:rFonts w:eastAsiaTheme="minorEastAsia" w:hint="eastAsia"/>
          <w:lang w:eastAsia="zh-CN"/>
        </w:rPr>
        <w:t xml:space="preserve"> are introduced in </w:t>
      </w:r>
      <w:r>
        <w:rPr>
          <w:rFonts w:eastAsia="等线"/>
        </w:rPr>
        <w:t>Rel-19 A-IoT</w:t>
      </w:r>
      <w:r>
        <w:rPr>
          <w:rFonts w:eastAsiaTheme="minorEastAsia" w:hint="eastAsia"/>
          <w:lang w:eastAsia="zh-CN"/>
        </w:rPr>
        <w:t>, including D2R preamble and D2R midamble. D2R preamble</w:t>
      </w:r>
      <w:r>
        <w:rPr>
          <w:rFonts w:eastAsia="等线"/>
        </w:rPr>
        <w:t xml:space="preserve">, preceding each PDRCH, </w:t>
      </w:r>
      <w:r>
        <w:rPr>
          <w:rFonts w:eastAsia="等线" w:hint="eastAsia"/>
          <w:lang w:eastAsia="zh-CN"/>
        </w:rPr>
        <w:t xml:space="preserve">is used </w:t>
      </w:r>
      <w:r>
        <w:rPr>
          <w:rFonts w:eastAsia="等线"/>
        </w:rPr>
        <w:t xml:space="preserve">for </w:t>
      </w:r>
      <w:r>
        <w:rPr>
          <w:rFonts w:eastAsia="Batang"/>
          <w:lang w:eastAsia="zh-CN"/>
        </w:rPr>
        <w:t xml:space="preserve">timing acquisition, </w:t>
      </w:r>
      <w:r>
        <w:rPr>
          <w:rFonts w:eastAsiaTheme="minorEastAsia"/>
          <w:lang w:eastAsia="zh-CN"/>
        </w:rPr>
        <w:t xml:space="preserve">SFO estimation/time tracking and channel estimation. </w:t>
      </w:r>
      <w:r>
        <w:rPr>
          <w:rFonts w:eastAsiaTheme="minorEastAsia" w:hint="eastAsia"/>
          <w:lang w:eastAsia="zh-CN"/>
        </w:rPr>
        <w:t xml:space="preserve">D2R </w:t>
      </w:r>
      <w:r>
        <w:rPr>
          <w:rFonts w:eastAsiaTheme="minorEastAsia"/>
          <w:lang w:eastAsia="zh-CN"/>
        </w:rPr>
        <w:t>midamble</w:t>
      </w:r>
      <w:r>
        <w:rPr>
          <w:rFonts w:eastAsiaTheme="minorEastAsia" w:hint="eastAsia"/>
          <w:lang w:eastAsia="zh-CN"/>
        </w:rPr>
        <w:t xml:space="preserve">, </w:t>
      </w:r>
      <w:r>
        <w:rPr>
          <w:rFonts w:eastAsiaTheme="minorEastAsia"/>
          <w:lang w:eastAsia="zh-CN"/>
        </w:rPr>
        <w:t>insert</w:t>
      </w:r>
      <w:r>
        <w:rPr>
          <w:rFonts w:eastAsiaTheme="minorEastAsia" w:hint="eastAsia"/>
          <w:lang w:eastAsia="zh-CN"/>
        </w:rPr>
        <w:t>ing</w:t>
      </w:r>
      <w:r>
        <w:rPr>
          <w:rFonts w:eastAsiaTheme="minorEastAsia"/>
          <w:lang w:eastAsia="zh-CN"/>
        </w:rPr>
        <w:t xml:space="preserve"> in the middle </w:t>
      </w:r>
      <w:r>
        <w:rPr>
          <w:rFonts w:eastAsiaTheme="minorEastAsia" w:hint="eastAsia"/>
          <w:lang w:eastAsia="zh-CN"/>
        </w:rPr>
        <w:t xml:space="preserve">or at the end </w:t>
      </w:r>
      <w:r>
        <w:rPr>
          <w:rFonts w:eastAsiaTheme="minorEastAsia"/>
          <w:lang w:eastAsia="zh-CN"/>
        </w:rPr>
        <w:t>of the PD</w:t>
      </w:r>
      <w:r>
        <w:rPr>
          <w:rFonts w:eastAsiaTheme="minorEastAsia" w:hint="eastAsia"/>
          <w:lang w:eastAsia="zh-CN"/>
        </w:rPr>
        <w:t>R</w:t>
      </w:r>
      <w:r>
        <w:rPr>
          <w:rFonts w:eastAsiaTheme="minorEastAsia"/>
          <w:lang w:eastAsia="zh-CN"/>
        </w:rPr>
        <w:t>CH</w:t>
      </w:r>
      <w:r>
        <w:rPr>
          <w:rFonts w:eastAsiaTheme="minorEastAsia" w:hint="eastAsia"/>
          <w:lang w:eastAsia="zh-CN"/>
        </w:rPr>
        <w:t>,</w:t>
      </w:r>
      <w:r>
        <w:rPr>
          <w:rFonts w:eastAsiaTheme="minorEastAsia"/>
          <w:lang w:eastAsia="zh-CN"/>
        </w:rPr>
        <w:t xml:space="preserve"> is </w:t>
      </w:r>
      <w:r>
        <w:rPr>
          <w:rFonts w:eastAsiaTheme="minorEastAsia" w:hint="eastAsia"/>
          <w:lang w:eastAsia="zh-CN"/>
        </w:rPr>
        <w:t xml:space="preserve">used </w:t>
      </w:r>
      <w:r>
        <w:rPr>
          <w:rFonts w:eastAsiaTheme="minorEastAsia"/>
          <w:lang w:eastAsia="zh-CN"/>
        </w:rPr>
        <w:t>for SFO estimation/time tracking and channel estimation.</w:t>
      </w:r>
    </w:p>
    <w:p w14:paraId="7A76CCD4" w14:textId="77777777" w:rsidR="00AD0F1C" w:rsidRDefault="00AD0F1C" w:rsidP="00FC5A3A">
      <w:pPr>
        <w:spacing w:afterLines="50" w:after="120"/>
        <w:jc w:val="both"/>
        <w:rPr>
          <w:rFonts w:eastAsiaTheme="minorEastAsia"/>
          <w:lang w:eastAsia="zh-CN"/>
        </w:rPr>
      </w:pPr>
      <w:r>
        <w:rPr>
          <w:rFonts w:eastAsiaTheme="minorEastAsia" w:hint="eastAsia"/>
          <w:lang w:eastAsia="zh-CN"/>
        </w:rPr>
        <w:t xml:space="preserve">In Rel-19 A-IoT, D2R ambles are generated with </w:t>
      </w:r>
      <w:r>
        <w:t>pseudo-random m-sequence</w:t>
      </w:r>
      <w:r>
        <w:rPr>
          <w:rFonts w:eastAsiaTheme="minorEastAsia" w:hint="eastAsia"/>
          <w:lang w:eastAsia="zh-CN"/>
        </w:rPr>
        <w:t>. The sequence lengths of the</w:t>
      </w:r>
      <w:r>
        <w:t xml:space="preserve"> short </w:t>
      </w:r>
      <w:r>
        <w:rPr>
          <w:rFonts w:eastAsiaTheme="minorEastAsia" w:hint="eastAsia"/>
          <w:lang w:eastAsia="zh-CN"/>
        </w:rPr>
        <w:t xml:space="preserve">and long </w:t>
      </w:r>
      <w:r>
        <w:t>D2R amble sequence</w:t>
      </w:r>
      <w:r>
        <w:rPr>
          <w:rFonts w:eastAsiaTheme="minorEastAsia" w:hint="eastAsia"/>
          <w:lang w:eastAsia="zh-CN"/>
        </w:rPr>
        <w:t>s are 7 and 31, respectively.</w:t>
      </w:r>
    </w:p>
    <w:p w14:paraId="3A9CD36F" w14:textId="17CBE282" w:rsidR="00AD0F1C" w:rsidRDefault="00AD0F1C" w:rsidP="00FC5A3A">
      <w:pPr>
        <w:spacing w:afterLines="50" w:after="120"/>
        <w:jc w:val="both"/>
        <w:rPr>
          <w:rFonts w:eastAsiaTheme="minorEastAsia"/>
          <w:lang w:eastAsia="zh-CN"/>
        </w:rPr>
      </w:pPr>
      <w:r>
        <w:rPr>
          <w:rFonts w:eastAsiaTheme="minorEastAsia" w:hint="eastAsia"/>
          <w:lang w:eastAsia="zh-CN"/>
        </w:rPr>
        <w:t>One of the important roles of D2R preamble is</w:t>
      </w:r>
      <w:r>
        <w:rPr>
          <w:rFonts w:eastAsiaTheme="minorEastAsia"/>
          <w:lang w:eastAsia="zh-CN"/>
        </w:rPr>
        <w:t xml:space="preserve"> to</w:t>
      </w:r>
      <w:r>
        <w:rPr>
          <w:rFonts w:eastAsiaTheme="minorEastAsia" w:hint="eastAsia"/>
          <w:lang w:eastAsia="zh-CN"/>
        </w:rPr>
        <w:t xml:space="preserve"> </w:t>
      </w:r>
      <w:r>
        <w:rPr>
          <w:rFonts w:eastAsia="等线"/>
          <w:lang w:val="en-US" w:eastAsia="zh-CN"/>
        </w:rPr>
        <w:t>facilitate</w:t>
      </w:r>
      <w:r>
        <w:rPr>
          <w:rFonts w:eastAsiaTheme="minorEastAsia" w:hint="eastAsia"/>
          <w:lang w:eastAsia="zh-CN"/>
        </w:rPr>
        <w:t xml:space="preserve"> the SFO estimation in the reader side. </w:t>
      </w:r>
      <w:r>
        <w:rPr>
          <w:rFonts w:eastAsiaTheme="minorEastAsia"/>
          <w:lang w:eastAsia="zh-CN"/>
        </w:rPr>
        <w:t xml:space="preserve">The SFO embedded in the D2R transmitted signals from the A-IoT device depends on the frequency instability of A-IoT device local oscillator, the </w:t>
      </w:r>
      <w:r>
        <w:rPr>
          <w:rFonts w:eastAsiaTheme="minorEastAsia" w:hint="eastAsia"/>
          <w:lang w:eastAsia="zh-CN"/>
        </w:rPr>
        <w:t xml:space="preserve">A-IoT </w:t>
      </w:r>
      <w:r>
        <w:rPr>
          <w:rFonts w:eastAsiaTheme="minorEastAsia"/>
          <w:lang w:eastAsia="zh-CN"/>
        </w:rPr>
        <w:t>device type and its capability in correcting the SFO</w:t>
      </w:r>
      <w:r w:rsidR="005D2023">
        <w:rPr>
          <w:rFonts w:eastAsiaTheme="minorEastAsia" w:hint="eastAsia"/>
          <w:lang w:eastAsia="zh-CN"/>
        </w:rPr>
        <w:t xml:space="preserve">. A-IoT </w:t>
      </w:r>
      <w:r>
        <w:rPr>
          <w:rFonts w:eastAsiaTheme="minorEastAsia" w:hint="eastAsia"/>
          <w:lang w:eastAsia="zh-CN"/>
        </w:rPr>
        <w:t>device</w:t>
      </w:r>
      <w:r>
        <w:rPr>
          <w:rFonts w:eastAsiaTheme="minorEastAsia"/>
          <w:lang w:eastAsia="zh-CN"/>
        </w:rPr>
        <w:t xml:space="preserve"> </w:t>
      </w:r>
      <w:r>
        <w:rPr>
          <w:rFonts w:eastAsiaTheme="minorEastAsia" w:hint="eastAsia"/>
          <w:lang w:eastAsia="zh-CN"/>
        </w:rPr>
        <w:t>c</w:t>
      </w:r>
      <w:r>
        <w:rPr>
          <w:rFonts w:eastAsiaTheme="minorEastAsia"/>
          <w:lang w:eastAsia="zh-CN"/>
        </w:rPr>
        <w:t>an perform SFO correction (clock calibration) by shifting clock samples from the received R2D signal</w:t>
      </w:r>
      <w:r>
        <w:rPr>
          <w:rFonts w:eastAsiaTheme="minorEastAsia" w:hint="eastAsia"/>
          <w:lang w:eastAsia="zh-CN"/>
        </w:rPr>
        <w:t>.</w:t>
      </w:r>
    </w:p>
    <w:p w14:paraId="2D680AE3" w14:textId="77777777" w:rsidR="00AD0F1C" w:rsidRDefault="00AD0F1C" w:rsidP="00FC5A3A">
      <w:pPr>
        <w:spacing w:afterLines="50" w:after="120"/>
        <w:jc w:val="both"/>
        <w:rPr>
          <w:rFonts w:eastAsiaTheme="minorEastAsia"/>
          <w:lang w:eastAsia="zh-CN"/>
        </w:rPr>
      </w:pPr>
      <w:r>
        <w:rPr>
          <w:rFonts w:eastAsiaTheme="minorEastAsia" w:hint="eastAsia"/>
          <w:lang w:eastAsia="zh-CN"/>
        </w:rPr>
        <w:t>Based on the above analysis</w:t>
      </w:r>
      <w:r>
        <w:rPr>
          <w:rFonts w:eastAsiaTheme="minorEastAsia"/>
          <w:lang w:eastAsia="zh-CN"/>
        </w:rPr>
        <w:t>, for the D2R transmission of A-IoT devices, at least R2D signal can be used to assist A-IoT devices in adjusting the starting time of the D2R transmission from the reference clock timing of A-IoT local oscillator with the initial SFO and reducing the residual SFO.</w:t>
      </w:r>
    </w:p>
    <w:p w14:paraId="0B767DD6" w14:textId="67656C28" w:rsidR="00AD0F1C" w:rsidRDefault="00AD0F1C" w:rsidP="003926A5">
      <w:pPr>
        <w:jc w:val="both"/>
        <w:rPr>
          <w:rFonts w:eastAsiaTheme="minorEastAsia"/>
          <w:b/>
          <w:lang w:eastAsia="zh-CN"/>
        </w:rPr>
      </w:pPr>
      <w:r>
        <w:rPr>
          <w:rFonts w:eastAsiaTheme="minorEastAsia" w:hint="eastAsia"/>
          <w:b/>
          <w:lang w:eastAsia="zh-CN"/>
        </w:rPr>
        <w:t xml:space="preserve">Observation </w:t>
      </w:r>
      <w:r w:rsidR="00F66893">
        <w:rPr>
          <w:rFonts w:eastAsiaTheme="minorEastAsia" w:hint="eastAsia"/>
          <w:b/>
          <w:lang w:eastAsia="zh-CN"/>
        </w:rPr>
        <w:t>18</w:t>
      </w:r>
      <w:r>
        <w:rPr>
          <w:rFonts w:eastAsiaTheme="minorEastAsia" w:hint="eastAsia"/>
          <w:b/>
          <w:lang w:eastAsia="zh-CN"/>
        </w:rPr>
        <w:t>:</w:t>
      </w:r>
      <w:r>
        <w:rPr>
          <w:rFonts w:eastAsiaTheme="minorEastAsia"/>
          <w:b/>
          <w:lang w:eastAsia="zh-CN"/>
        </w:rPr>
        <w:t xml:space="preserve"> For A-IoT devices, at least R2D signal can be used to assist A-IoT devices in calibrating the timing reference signals from local oscillator</w:t>
      </w:r>
      <w:r>
        <w:rPr>
          <w:rFonts w:eastAsiaTheme="minorEastAsia" w:hint="eastAsia"/>
          <w:b/>
          <w:lang w:eastAsia="zh-CN"/>
        </w:rPr>
        <w:t xml:space="preserve"> </w:t>
      </w:r>
      <w:r>
        <w:rPr>
          <w:rFonts w:eastAsiaTheme="minorEastAsia"/>
          <w:b/>
          <w:lang w:eastAsia="zh-CN"/>
        </w:rPr>
        <w:t>and adjusting the transmission timing of PDRCH to battle the initial SFO from local oscillator and reducing the residual SFO of A-IoT devices.</w:t>
      </w:r>
    </w:p>
    <w:p w14:paraId="5BC62646" w14:textId="691E0C63" w:rsidR="00AD0F1C" w:rsidRDefault="00AD0F1C" w:rsidP="003926A5">
      <w:pPr>
        <w:spacing w:afterLines="50" w:after="120"/>
        <w:jc w:val="both"/>
        <w:rPr>
          <w:rFonts w:eastAsiaTheme="minorEastAsia"/>
          <w:lang w:eastAsia="zh-CN"/>
        </w:rPr>
      </w:pPr>
      <w:r>
        <w:rPr>
          <w:rFonts w:eastAsiaTheme="minorEastAsia" w:cs="Times" w:hint="eastAsia"/>
          <w:lang w:eastAsia="zh-CN"/>
        </w:rPr>
        <w:t>Regarding the d</w:t>
      </w:r>
      <w:r>
        <w:rPr>
          <w:rFonts w:cs="Times"/>
          <w:lang w:eastAsia="ko-KR"/>
        </w:rPr>
        <w:t>evice differentiation e.g. for collision resolution</w:t>
      </w:r>
      <w:r>
        <w:rPr>
          <w:rFonts w:eastAsiaTheme="minorEastAsia" w:cs="Times" w:hint="eastAsia"/>
          <w:lang w:eastAsia="zh-CN"/>
        </w:rPr>
        <w:t xml:space="preserve"> or</w:t>
      </w:r>
      <w:r>
        <w:rPr>
          <w:rFonts w:cs="Times"/>
          <w:lang w:eastAsia="ko-KR"/>
        </w:rPr>
        <w:t xml:space="preserve"> interference randomization</w:t>
      </w:r>
      <w:r>
        <w:rPr>
          <w:rFonts w:eastAsiaTheme="minorEastAsia" w:cs="Times" w:hint="eastAsia"/>
          <w:lang w:eastAsia="zh-CN"/>
        </w:rPr>
        <w:t xml:space="preserve">, </w:t>
      </w:r>
      <w:r>
        <w:rPr>
          <w:rFonts w:ascii="Times" w:eastAsiaTheme="minorEastAsia" w:hAnsi="Times" w:hint="eastAsia"/>
          <w:szCs w:val="24"/>
          <w:lang w:eastAsia="zh-CN"/>
        </w:rPr>
        <w:t xml:space="preserve">D2R </w:t>
      </w:r>
      <w:r>
        <w:rPr>
          <w:rFonts w:ascii="Times" w:eastAsiaTheme="minorEastAsia" w:hAnsi="Times"/>
          <w:szCs w:val="24"/>
          <w:lang w:eastAsia="zh-CN"/>
        </w:rPr>
        <w:t>preamble</w:t>
      </w:r>
      <w:r>
        <w:rPr>
          <w:rFonts w:ascii="Times" w:eastAsiaTheme="minorEastAsia" w:hAnsi="Times" w:hint="eastAsia"/>
          <w:szCs w:val="24"/>
          <w:lang w:eastAsia="zh-CN"/>
        </w:rPr>
        <w:t xml:space="preserve"> </w:t>
      </w:r>
      <w:r>
        <w:rPr>
          <w:rFonts w:eastAsiaTheme="minorEastAsia"/>
          <w:lang w:eastAsia="zh-CN"/>
        </w:rPr>
        <w:t>can carry some additional information, such as device IDs or device group IDs, different D2R</w:t>
      </w:r>
      <w:r>
        <w:rPr>
          <w:rFonts w:eastAsiaTheme="minorEastAsia" w:hint="eastAsia"/>
          <w:lang w:eastAsia="zh-CN"/>
        </w:rPr>
        <w:t xml:space="preserve"> preamble</w:t>
      </w:r>
      <w:r>
        <w:rPr>
          <w:rFonts w:eastAsiaTheme="minorEastAsia"/>
          <w:lang w:eastAsia="zh-CN"/>
        </w:rPr>
        <w:t xml:space="preserve"> sequences correspond to different devices or device groups, so that the reader can obtain device IDs or device group IDs by detecting </w:t>
      </w:r>
      <w:r>
        <w:rPr>
          <w:rFonts w:eastAsiaTheme="minorEastAsia" w:hint="eastAsia"/>
          <w:lang w:eastAsia="zh-CN"/>
        </w:rPr>
        <w:t>D2R preamble</w:t>
      </w:r>
      <w:r>
        <w:rPr>
          <w:rFonts w:eastAsiaTheme="minorEastAsia"/>
          <w:lang w:eastAsia="zh-CN"/>
        </w:rPr>
        <w:t xml:space="preserve"> sequences.</w:t>
      </w:r>
      <w:r w:rsidRPr="0094684E">
        <w:t xml:space="preserve"> </w:t>
      </w:r>
      <w:r>
        <w:t xml:space="preserve">The </w:t>
      </w:r>
      <w:r w:rsidRPr="0094684E">
        <w:rPr>
          <w:rFonts w:eastAsiaTheme="minorEastAsia"/>
          <w:lang w:eastAsia="zh-CN"/>
        </w:rPr>
        <w:t xml:space="preserve">CDMA mechanism </w:t>
      </w:r>
      <w:r>
        <w:rPr>
          <w:rFonts w:eastAsiaTheme="minorEastAsia"/>
          <w:lang w:eastAsia="zh-CN"/>
        </w:rPr>
        <w:t xml:space="preserve">could apply to the </w:t>
      </w:r>
      <w:r w:rsidRPr="0094684E">
        <w:rPr>
          <w:rFonts w:eastAsiaTheme="minorEastAsia"/>
          <w:lang w:eastAsia="zh-CN"/>
        </w:rPr>
        <w:t xml:space="preserve">D2R preamble </w:t>
      </w:r>
      <w:r>
        <w:rPr>
          <w:rFonts w:eastAsiaTheme="minorEastAsia"/>
          <w:lang w:eastAsia="zh-CN"/>
        </w:rPr>
        <w:t xml:space="preserve">only to </w:t>
      </w:r>
      <w:r w:rsidRPr="0094684E">
        <w:rPr>
          <w:rFonts w:eastAsiaTheme="minorEastAsia"/>
          <w:lang w:eastAsia="zh-CN"/>
        </w:rPr>
        <w:t>facilitate collision resolution and interference randomization.</w:t>
      </w:r>
      <w:r w:rsidRPr="0094684E">
        <w:t xml:space="preserve"> </w:t>
      </w:r>
      <w:r>
        <w:rPr>
          <w:rFonts w:eastAsiaTheme="minorEastAsia" w:hint="eastAsia"/>
          <w:lang w:eastAsia="zh-CN"/>
        </w:rPr>
        <w:t>Hence, i</w:t>
      </w:r>
      <w:r w:rsidRPr="0094684E">
        <w:rPr>
          <w:rFonts w:eastAsiaTheme="minorEastAsia"/>
          <w:lang w:eastAsia="zh-CN"/>
        </w:rPr>
        <w:t>n addition to FDMA/TDMA, CDMA mechanism for D2R preamble should be studied in RAN1.</w:t>
      </w:r>
    </w:p>
    <w:p w14:paraId="5BB739B9" w14:textId="38F3175E" w:rsidR="00AD0F1C" w:rsidRDefault="00AD0F1C" w:rsidP="003926A5">
      <w:pPr>
        <w:spacing w:afterLines="50" w:after="120"/>
        <w:jc w:val="both"/>
        <w:rPr>
          <w:rFonts w:eastAsiaTheme="minorEastAsia"/>
          <w:b/>
          <w:lang w:eastAsia="zh-CN"/>
        </w:rPr>
      </w:pPr>
      <w:r>
        <w:rPr>
          <w:rFonts w:eastAsiaTheme="minorEastAsia" w:hint="eastAsia"/>
          <w:b/>
          <w:lang w:eastAsia="zh-CN"/>
        </w:rPr>
        <w:t xml:space="preserve">Observation </w:t>
      </w:r>
      <w:r w:rsidR="00F66893">
        <w:rPr>
          <w:rFonts w:eastAsiaTheme="minorEastAsia" w:hint="eastAsia"/>
          <w:b/>
          <w:bCs/>
          <w:lang w:eastAsia="zh-CN"/>
        </w:rPr>
        <w:t>19</w:t>
      </w:r>
      <w:r>
        <w:rPr>
          <w:rFonts w:eastAsiaTheme="minorEastAsia" w:hint="eastAsia"/>
          <w:b/>
          <w:lang w:eastAsia="zh-CN"/>
        </w:rPr>
        <w:t xml:space="preserve">: CDMA mechanism </w:t>
      </w:r>
      <w:r>
        <w:rPr>
          <w:rFonts w:eastAsiaTheme="minorEastAsia"/>
          <w:b/>
          <w:lang w:eastAsia="zh-CN"/>
        </w:rPr>
        <w:t xml:space="preserve">for </w:t>
      </w:r>
      <w:r>
        <w:rPr>
          <w:rFonts w:eastAsiaTheme="minorEastAsia" w:hint="eastAsia"/>
          <w:b/>
          <w:lang w:eastAsia="zh-CN"/>
        </w:rPr>
        <w:t>D2R preamble</w:t>
      </w:r>
      <w:r w:rsidRPr="00C84F64">
        <w:rPr>
          <w:rFonts w:eastAsiaTheme="minorEastAsia"/>
          <w:b/>
          <w:lang w:eastAsia="zh-CN"/>
        </w:rPr>
        <w:t xml:space="preserve"> </w:t>
      </w:r>
      <w:r>
        <w:rPr>
          <w:rFonts w:eastAsiaTheme="minorEastAsia" w:hint="eastAsia"/>
          <w:b/>
          <w:lang w:eastAsia="zh-CN"/>
        </w:rPr>
        <w:t xml:space="preserve">can </w:t>
      </w:r>
      <w:r w:rsidRPr="00D2767E">
        <w:rPr>
          <w:rFonts w:eastAsiaTheme="minorEastAsia"/>
          <w:b/>
          <w:lang w:eastAsia="zh-CN"/>
        </w:rPr>
        <w:t>facilitate</w:t>
      </w:r>
      <w:r>
        <w:rPr>
          <w:rFonts w:eastAsiaTheme="minorEastAsia" w:hint="eastAsia"/>
          <w:b/>
          <w:lang w:eastAsia="zh-CN"/>
        </w:rPr>
        <w:t xml:space="preserve"> </w:t>
      </w:r>
      <w:r w:rsidRPr="00C84F64">
        <w:rPr>
          <w:rFonts w:eastAsiaTheme="minorEastAsia"/>
          <w:b/>
          <w:lang w:eastAsia="zh-CN"/>
        </w:rPr>
        <w:t>collision res</w:t>
      </w:r>
      <w:r>
        <w:rPr>
          <w:rFonts w:eastAsiaTheme="minorEastAsia"/>
          <w:b/>
          <w:lang w:eastAsia="zh-CN"/>
        </w:rPr>
        <w:t xml:space="preserve">olution </w:t>
      </w:r>
      <w:r>
        <w:rPr>
          <w:rFonts w:eastAsiaTheme="minorEastAsia" w:hint="eastAsia"/>
          <w:b/>
          <w:lang w:eastAsia="zh-CN"/>
        </w:rPr>
        <w:t>and</w:t>
      </w:r>
      <w:r w:rsidRPr="00C84F64">
        <w:rPr>
          <w:rFonts w:eastAsiaTheme="minorEastAsia"/>
          <w:b/>
          <w:lang w:eastAsia="zh-CN"/>
        </w:rPr>
        <w:t xml:space="preserve"> interference randomization</w:t>
      </w:r>
      <w:r>
        <w:rPr>
          <w:rFonts w:eastAsiaTheme="minorEastAsia"/>
          <w:b/>
          <w:lang w:eastAsia="zh-CN"/>
        </w:rPr>
        <w:t>.</w:t>
      </w:r>
    </w:p>
    <w:p w14:paraId="1F2E566F" w14:textId="77777777" w:rsidR="00AD0F1C" w:rsidRDefault="00AD0F1C" w:rsidP="003926A5">
      <w:pPr>
        <w:spacing w:afterLines="50" w:after="120"/>
        <w:jc w:val="both"/>
        <w:rPr>
          <w:rFonts w:eastAsiaTheme="minorEastAsia"/>
          <w:b/>
          <w:lang w:eastAsia="zh-CN"/>
        </w:rPr>
      </w:pPr>
      <w:r>
        <w:rPr>
          <w:rFonts w:eastAsiaTheme="minorEastAsia" w:hint="eastAsia"/>
          <w:b/>
          <w:lang w:eastAsia="zh-CN"/>
        </w:rPr>
        <w:t xml:space="preserve">Proposal </w:t>
      </w:r>
      <w:r>
        <w:rPr>
          <w:rFonts w:eastAsiaTheme="minorEastAsia" w:hint="eastAsia"/>
          <w:b/>
          <w:bCs/>
          <w:lang w:eastAsia="zh-CN"/>
        </w:rPr>
        <w:t>40</w:t>
      </w:r>
      <w:r>
        <w:rPr>
          <w:rFonts w:eastAsiaTheme="minorEastAsia" w:hint="eastAsia"/>
          <w:b/>
          <w:lang w:eastAsia="zh-CN"/>
        </w:rPr>
        <w:t xml:space="preserve">: In </w:t>
      </w:r>
      <w:r>
        <w:rPr>
          <w:rFonts w:eastAsiaTheme="minorEastAsia"/>
          <w:b/>
          <w:lang w:eastAsia="zh-CN"/>
        </w:rPr>
        <w:t>addition</w:t>
      </w:r>
      <w:r>
        <w:rPr>
          <w:rFonts w:eastAsiaTheme="minorEastAsia" w:hint="eastAsia"/>
          <w:b/>
          <w:lang w:eastAsia="zh-CN"/>
        </w:rPr>
        <w:t xml:space="preserve"> to FDMA/TDMA, CDMA mechanism </w:t>
      </w:r>
      <w:r>
        <w:rPr>
          <w:rFonts w:eastAsiaTheme="minorEastAsia"/>
          <w:b/>
          <w:lang w:eastAsia="zh-CN"/>
        </w:rPr>
        <w:t xml:space="preserve">for </w:t>
      </w:r>
      <w:r>
        <w:rPr>
          <w:rFonts w:eastAsiaTheme="minorEastAsia" w:hint="eastAsia"/>
          <w:b/>
          <w:lang w:eastAsia="zh-CN"/>
        </w:rPr>
        <w:t xml:space="preserve">D2R preamble </w:t>
      </w:r>
      <w:r>
        <w:rPr>
          <w:rFonts w:eastAsiaTheme="minorEastAsia"/>
          <w:b/>
          <w:lang w:eastAsia="zh-CN"/>
        </w:rPr>
        <w:t>only should be studied in RAN1.</w:t>
      </w:r>
    </w:p>
    <w:p w14:paraId="4FB6AD33" w14:textId="77777777" w:rsidR="00AD0F1C" w:rsidRPr="00914996" w:rsidRDefault="00AD0F1C" w:rsidP="003926A5">
      <w:pPr>
        <w:spacing w:afterLines="50" w:after="120"/>
        <w:jc w:val="both"/>
        <w:rPr>
          <w:rFonts w:eastAsiaTheme="minorEastAsia"/>
          <w:lang w:eastAsia="zh-CN"/>
        </w:rPr>
      </w:pPr>
      <w:r w:rsidRPr="00914996">
        <w:rPr>
          <w:rFonts w:eastAsiaTheme="minorEastAsia"/>
          <w:lang w:eastAsia="zh-CN"/>
        </w:rPr>
        <w:t>Since the initial SFO of Device 2b/C is muc</w:t>
      </w:r>
      <w:r>
        <w:rPr>
          <w:rFonts w:eastAsiaTheme="minorEastAsia"/>
          <w:lang w:eastAsia="zh-CN"/>
        </w:rPr>
        <w:t>h smaller than that of Device 1</w:t>
      </w:r>
      <w:r>
        <w:rPr>
          <w:rFonts w:eastAsiaTheme="minorEastAsia" w:hint="eastAsia"/>
          <w:lang w:eastAsia="zh-CN"/>
        </w:rPr>
        <w:t xml:space="preserve"> </w:t>
      </w:r>
      <w:r w:rsidRPr="00914996">
        <w:rPr>
          <w:rFonts w:eastAsiaTheme="minorEastAsia"/>
          <w:lang w:eastAsia="zh-CN"/>
        </w:rPr>
        <w:t xml:space="preserve">by </w:t>
      </w:r>
      <w:r>
        <w:rPr>
          <w:rFonts w:eastAsiaTheme="minorEastAsia"/>
          <w:lang w:eastAsia="zh-CN"/>
        </w:rPr>
        <w:t>at least one order of magnitude</w:t>
      </w:r>
      <w:r>
        <w:rPr>
          <w:rFonts w:eastAsiaTheme="minorEastAsia" w:hint="eastAsia"/>
          <w:lang w:eastAsia="zh-CN"/>
        </w:rPr>
        <w:t xml:space="preserve">, </w:t>
      </w:r>
      <w:r>
        <w:rPr>
          <w:rFonts w:eastAsiaTheme="minorEastAsia"/>
          <w:lang w:eastAsia="zh-CN"/>
        </w:rPr>
        <w:t>the</w:t>
      </w:r>
      <w:r w:rsidRPr="00914996">
        <w:rPr>
          <w:rFonts w:eastAsiaTheme="minorEastAsia"/>
          <w:lang w:eastAsia="zh-CN"/>
        </w:rPr>
        <w:t xml:space="preserve"> performance of</w:t>
      </w:r>
      <w:r>
        <w:rPr>
          <w:rFonts w:eastAsiaTheme="minorEastAsia" w:hint="eastAsia"/>
          <w:lang w:eastAsia="zh-CN"/>
        </w:rPr>
        <w:t xml:space="preserve"> SFO </w:t>
      </w:r>
      <w:r>
        <w:rPr>
          <w:rFonts w:eastAsiaTheme="minorEastAsia"/>
          <w:lang w:eastAsia="zh-CN"/>
        </w:rPr>
        <w:t>estimation</w:t>
      </w:r>
      <w:r>
        <w:rPr>
          <w:rFonts w:eastAsiaTheme="minorEastAsia" w:hint="eastAsia"/>
          <w:lang w:eastAsia="zh-CN"/>
        </w:rPr>
        <w:t xml:space="preserve"> and </w:t>
      </w:r>
      <w:r w:rsidRPr="00914996">
        <w:rPr>
          <w:rFonts w:eastAsiaTheme="minorEastAsia"/>
          <w:lang w:eastAsia="zh-CN"/>
        </w:rPr>
        <w:t xml:space="preserve">PDRCH </w:t>
      </w:r>
      <w:r>
        <w:rPr>
          <w:rFonts w:eastAsiaTheme="minorEastAsia" w:hint="eastAsia"/>
          <w:lang w:eastAsia="zh-CN"/>
        </w:rPr>
        <w:t xml:space="preserve">decoding </w:t>
      </w:r>
      <w:r w:rsidRPr="00914996">
        <w:rPr>
          <w:rFonts w:eastAsiaTheme="minorEastAsia"/>
          <w:lang w:eastAsia="zh-CN"/>
        </w:rPr>
        <w:t xml:space="preserve">will also be far better than that of Device 1. Therefore, the existing </w:t>
      </w:r>
      <w:r>
        <w:rPr>
          <w:rFonts w:eastAsiaTheme="minorEastAsia"/>
          <w:lang w:eastAsia="zh-CN"/>
        </w:rPr>
        <w:t>Rel</w:t>
      </w:r>
      <w:r>
        <w:rPr>
          <w:rFonts w:eastAsiaTheme="minorEastAsia" w:hint="eastAsia"/>
          <w:lang w:eastAsia="zh-CN"/>
        </w:rPr>
        <w:t xml:space="preserve">-19 </w:t>
      </w:r>
      <w:r w:rsidRPr="00914996">
        <w:rPr>
          <w:rFonts w:eastAsiaTheme="minorEastAsia"/>
          <w:lang w:eastAsia="zh-CN"/>
        </w:rPr>
        <w:t>D2R amb</w:t>
      </w:r>
      <w:r>
        <w:rPr>
          <w:rFonts w:eastAsiaTheme="minorEastAsia"/>
          <w:lang w:eastAsia="zh-CN"/>
        </w:rPr>
        <w:t xml:space="preserve">les should be sufficient for </w:t>
      </w:r>
      <w:r>
        <w:rPr>
          <w:rFonts w:eastAsiaTheme="minorEastAsia" w:hint="eastAsia"/>
          <w:lang w:eastAsia="zh-CN"/>
        </w:rPr>
        <w:t xml:space="preserve">SFO </w:t>
      </w:r>
      <w:r>
        <w:rPr>
          <w:rFonts w:eastAsiaTheme="minorEastAsia"/>
          <w:lang w:eastAsia="zh-CN"/>
        </w:rPr>
        <w:t>estimation</w:t>
      </w:r>
      <w:r>
        <w:rPr>
          <w:rFonts w:eastAsiaTheme="minorEastAsia" w:hint="eastAsia"/>
          <w:lang w:eastAsia="zh-CN"/>
        </w:rPr>
        <w:t xml:space="preserve"> and </w:t>
      </w:r>
      <w:r w:rsidRPr="00914996">
        <w:rPr>
          <w:rFonts w:eastAsiaTheme="minorEastAsia"/>
          <w:lang w:eastAsia="zh-CN"/>
        </w:rPr>
        <w:t xml:space="preserve">PDRCH </w:t>
      </w:r>
      <w:r>
        <w:rPr>
          <w:rFonts w:eastAsiaTheme="minorEastAsia" w:hint="eastAsia"/>
          <w:lang w:eastAsia="zh-CN"/>
        </w:rPr>
        <w:t>decoding</w:t>
      </w:r>
      <w:r w:rsidRPr="00914996">
        <w:rPr>
          <w:rFonts w:eastAsiaTheme="minorEastAsia"/>
          <w:lang w:eastAsia="zh-CN"/>
        </w:rPr>
        <w:t xml:space="preserve"> and </w:t>
      </w:r>
      <w:r>
        <w:rPr>
          <w:rFonts w:eastAsiaTheme="minorEastAsia" w:hint="eastAsia"/>
          <w:lang w:eastAsia="zh-CN"/>
        </w:rPr>
        <w:t>the</w:t>
      </w:r>
      <w:r w:rsidRPr="00914996">
        <w:rPr>
          <w:rFonts w:eastAsiaTheme="minorEastAsia"/>
          <w:lang w:eastAsia="zh-CN"/>
        </w:rPr>
        <w:t xml:space="preserve"> enhancement</w:t>
      </w:r>
      <w:r>
        <w:rPr>
          <w:rFonts w:eastAsiaTheme="minorEastAsia" w:hint="eastAsia"/>
          <w:lang w:eastAsia="zh-CN"/>
        </w:rPr>
        <w:t>s of D2R ambles may not be necessary</w:t>
      </w:r>
      <w:r w:rsidRPr="00914996">
        <w:rPr>
          <w:rFonts w:eastAsiaTheme="minorEastAsia"/>
          <w:lang w:eastAsia="zh-CN"/>
        </w:rPr>
        <w:t>.</w:t>
      </w:r>
      <w:r w:rsidRPr="00914996">
        <w:rPr>
          <w:rFonts w:eastAsiaTheme="minorEastAsia" w:hint="eastAsia"/>
          <w:lang w:eastAsia="zh-CN"/>
        </w:rPr>
        <w:t xml:space="preserve"> </w:t>
      </w:r>
    </w:p>
    <w:p w14:paraId="49FFEA08" w14:textId="4B9B3A17" w:rsidR="006B13F1" w:rsidRDefault="00AD0F1C" w:rsidP="003926A5">
      <w:pPr>
        <w:spacing w:afterLines="50" w:after="120"/>
        <w:jc w:val="both"/>
        <w:rPr>
          <w:rFonts w:eastAsiaTheme="minorEastAsia"/>
          <w:b/>
          <w:lang w:eastAsia="zh-CN"/>
        </w:rPr>
      </w:pPr>
      <w:r w:rsidRPr="00F43D90">
        <w:rPr>
          <w:rFonts w:eastAsiaTheme="minorEastAsia" w:hint="eastAsia"/>
          <w:b/>
          <w:lang w:eastAsia="zh-CN"/>
        </w:rPr>
        <w:t xml:space="preserve">Observation </w:t>
      </w:r>
      <w:r w:rsidR="00F66893">
        <w:rPr>
          <w:rFonts w:eastAsiaTheme="minorEastAsia" w:hint="eastAsia"/>
          <w:b/>
          <w:bCs/>
          <w:lang w:eastAsia="zh-CN"/>
        </w:rPr>
        <w:t>20</w:t>
      </w:r>
      <w:r w:rsidRPr="00F43D90">
        <w:rPr>
          <w:rFonts w:eastAsiaTheme="minorEastAsia" w:hint="eastAsia"/>
          <w:b/>
          <w:lang w:eastAsia="zh-CN"/>
        </w:rPr>
        <w:t>:</w:t>
      </w:r>
      <w:r w:rsidRPr="001B5B8B">
        <w:rPr>
          <w:rFonts w:eastAsiaTheme="minorEastAsia"/>
          <w:b/>
          <w:lang w:eastAsia="zh-CN"/>
        </w:rPr>
        <w:t xml:space="preserve"> Since the initial SFO of Device 2b/C is much smaller than that of Device 1</w:t>
      </w:r>
      <w:r w:rsidRPr="001B5B8B">
        <w:rPr>
          <w:rFonts w:eastAsiaTheme="minorEastAsia" w:hint="eastAsia"/>
          <w:b/>
          <w:lang w:eastAsia="zh-CN"/>
        </w:rPr>
        <w:t>,</w:t>
      </w:r>
      <w:r w:rsidRPr="001B5B8B">
        <w:rPr>
          <w:rFonts w:eastAsiaTheme="minorEastAsia"/>
          <w:b/>
          <w:lang w:eastAsia="zh-CN"/>
        </w:rPr>
        <w:t xml:space="preserve"> the existing Rel</w:t>
      </w:r>
      <w:r w:rsidRPr="001B5B8B">
        <w:rPr>
          <w:rFonts w:eastAsiaTheme="minorEastAsia" w:hint="eastAsia"/>
          <w:b/>
          <w:lang w:eastAsia="zh-CN"/>
        </w:rPr>
        <w:t xml:space="preserve">-19 </w:t>
      </w:r>
      <w:r w:rsidRPr="001B5B8B">
        <w:rPr>
          <w:rFonts w:eastAsiaTheme="minorEastAsia"/>
          <w:b/>
          <w:lang w:eastAsia="zh-CN"/>
        </w:rPr>
        <w:t xml:space="preserve">D2R ambles should be sufficient for </w:t>
      </w:r>
      <w:r w:rsidRPr="001B5B8B">
        <w:rPr>
          <w:rFonts w:eastAsiaTheme="minorEastAsia" w:hint="eastAsia"/>
          <w:b/>
          <w:lang w:eastAsia="zh-CN"/>
        </w:rPr>
        <w:t xml:space="preserve">SFO </w:t>
      </w:r>
      <w:r w:rsidRPr="001B5B8B">
        <w:rPr>
          <w:rFonts w:eastAsiaTheme="minorEastAsia"/>
          <w:b/>
          <w:lang w:eastAsia="zh-CN"/>
        </w:rPr>
        <w:t>estimation</w:t>
      </w:r>
      <w:r w:rsidRPr="001B5B8B">
        <w:rPr>
          <w:rFonts w:eastAsiaTheme="minorEastAsia" w:hint="eastAsia"/>
          <w:b/>
          <w:lang w:eastAsia="zh-CN"/>
        </w:rPr>
        <w:t xml:space="preserve"> and </w:t>
      </w:r>
      <w:r w:rsidRPr="001B5B8B">
        <w:rPr>
          <w:rFonts w:eastAsiaTheme="minorEastAsia"/>
          <w:b/>
          <w:lang w:eastAsia="zh-CN"/>
        </w:rPr>
        <w:t xml:space="preserve">PDRCH </w:t>
      </w:r>
      <w:r w:rsidRPr="001B5B8B">
        <w:rPr>
          <w:rFonts w:eastAsiaTheme="minorEastAsia" w:hint="eastAsia"/>
          <w:b/>
          <w:lang w:eastAsia="zh-CN"/>
        </w:rPr>
        <w:t>decoding.</w:t>
      </w:r>
    </w:p>
    <w:p w14:paraId="79C1FE8F" w14:textId="1D106192" w:rsidR="000836A2" w:rsidRDefault="00D250B5" w:rsidP="000925EC">
      <w:pPr>
        <w:pStyle w:val="21"/>
        <w:spacing w:before="240"/>
        <w:ind w:left="696" w:hangingChars="289" w:hanging="696"/>
        <w:rPr>
          <w:rFonts w:eastAsiaTheme="minorEastAsia"/>
          <w:b/>
          <w:sz w:val="24"/>
          <w:szCs w:val="24"/>
          <w:lang w:val="en-US" w:eastAsia="zh-CN"/>
        </w:rPr>
      </w:pPr>
      <w:bookmarkStart w:id="217" w:name="OLE_LINK19"/>
      <w:bookmarkStart w:id="218" w:name="OLE_LINK20"/>
      <w:bookmarkEnd w:id="58"/>
      <w:bookmarkEnd w:id="59"/>
      <w:bookmarkEnd w:id="60"/>
      <w:bookmarkEnd w:id="61"/>
      <w:r>
        <w:rPr>
          <w:rFonts w:eastAsiaTheme="minorEastAsia"/>
          <w:b/>
          <w:sz w:val="24"/>
          <w:szCs w:val="24"/>
          <w:lang w:val="en-US" w:eastAsia="zh-CN"/>
        </w:rPr>
        <w:lastRenderedPageBreak/>
        <w:t>Multiplexing/m</w:t>
      </w:r>
      <w:bookmarkEnd w:id="217"/>
      <w:bookmarkEnd w:id="218"/>
      <w:r>
        <w:rPr>
          <w:rFonts w:eastAsiaTheme="minorEastAsia"/>
          <w:b/>
          <w:sz w:val="24"/>
          <w:szCs w:val="24"/>
          <w:lang w:val="en-US" w:eastAsia="zh-CN"/>
        </w:rPr>
        <w:t>ultiple access</w:t>
      </w:r>
      <w:r w:rsidR="00A93C80">
        <w:rPr>
          <w:rFonts w:eastAsiaTheme="minorEastAsia" w:hint="eastAsia"/>
          <w:b/>
          <w:sz w:val="24"/>
          <w:szCs w:val="24"/>
          <w:lang w:val="en-US" w:eastAsia="zh-CN"/>
        </w:rPr>
        <w:t>,</w:t>
      </w:r>
      <w:r>
        <w:rPr>
          <w:rFonts w:eastAsiaTheme="minorEastAsia" w:hint="eastAsia"/>
          <w:b/>
          <w:sz w:val="24"/>
          <w:szCs w:val="24"/>
          <w:lang w:val="en-US" w:eastAsia="zh-CN"/>
        </w:rPr>
        <w:t xml:space="preserve"> scheduling enhancements</w:t>
      </w:r>
      <w:r w:rsidR="00A93C80">
        <w:rPr>
          <w:rFonts w:eastAsiaTheme="minorEastAsia" w:hint="eastAsia"/>
          <w:b/>
          <w:sz w:val="24"/>
          <w:szCs w:val="24"/>
          <w:lang w:val="en-US" w:eastAsia="zh-CN"/>
        </w:rPr>
        <w:t xml:space="preserve"> and </w:t>
      </w:r>
      <w:r w:rsidR="00D02C48">
        <w:rPr>
          <w:rFonts w:eastAsiaTheme="minorEastAsia" w:hint="eastAsia"/>
          <w:b/>
          <w:sz w:val="24"/>
          <w:szCs w:val="24"/>
          <w:lang w:val="en-US" w:eastAsia="zh-CN"/>
        </w:rPr>
        <w:t>DO-A</w:t>
      </w:r>
      <w:r w:rsidR="00A93C80">
        <w:rPr>
          <w:rFonts w:eastAsiaTheme="minorEastAsia" w:hint="eastAsia"/>
          <w:b/>
          <w:sz w:val="24"/>
          <w:szCs w:val="24"/>
          <w:lang w:val="en-US" w:eastAsia="zh-CN"/>
        </w:rPr>
        <w:t xml:space="preserve"> transmission</w:t>
      </w:r>
    </w:p>
    <w:p w14:paraId="224FA2FF" w14:textId="6542C272" w:rsidR="00A72BA7" w:rsidRDefault="00A72BA7" w:rsidP="00FC5A3A">
      <w:pPr>
        <w:widowControl w:val="0"/>
        <w:autoSpaceDE w:val="0"/>
        <w:autoSpaceDN w:val="0"/>
        <w:adjustRightInd w:val="0"/>
        <w:spacing w:afterLines="50" w:after="120"/>
        <w:contextualSpacing/>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Pr>
          <w:rFonts w:eastAsiaTheme="minorEastAsia"/>
          <w:lang w:val="en-US" w:eastAsia="zh-CN"/>
        </w:rPr>
        <w:t xml:space="preserve">A-IoT </w:t>
      </w:r>
      <w:r>
        <w:rPr>
          <w:rFonts w:eastAsiaTheme="minorEastAsia" w:hint="eastAsia"/>
          <w:lang w:val="en-US" w:eastAsia="zh-CN"/>
        </w:rPr>
        <w:t xml:space="preserve">device </w:t>
      </w:r>
      <w:r>
        <w:rPr>
          <w:rFonts w:eastAsiaTheme="minorEastAsia"/>
          <w:lang w:val="en-US" w:eastAsia="zh-CN"/>
        </w:rPr>
        <w:t>in Rel-20 A-IoT study in outdoor scenarios needs to study the enhancement of the</w:t>
      </w:r>
      <w:r>
        <w:rPr>
          <w:rFonts w:eastAsiaTheme="minorEastAsia" w:hint="eastAsia"/>
          <w:lang w:val="en-US" w:eastAsia="zh-CN"/>
        </w:rPr>
        <w:t xml:space="preserve"> A-IoT </w:t>
      </w:r>
      <w:r>
        <w:rPr>
          <w:rFonts w:eastAsiaTheme="minorEastAsia"/>
          <w:lang w:val="en-US" w:eastAsia="zh-CN"/>
        </w:rPr>
        <w:t>multiple access and multiplexing</w:t>
      </w:r>
      <w:r w:rsidR="004434E6">
        <w:rPr>
          <w:rFonts w:eastAsiaTheme="minorEastAsia"/>
          <w:lang w:val="en-US" w:eastAsia="zh-CN"/>
        </w:rPr>
        <w:t xml:space="preserve"> </w:t>
      </w:r>
      <w:r>
        <w:rPr>
          <w:rFonts w:eastAsiaTheme="minorEastAsia"/>
          <w:lang w:val="en-US" w:eastAsia="zh-CN"/>
        </w:rPr>
        <w:t xml:space="preserve">procedures for uses cases rUC5 (outdoor inventory), rUC6 (outdoor sensor), and rUC8 (outdoor command). </w:t>
      </w:r>
    </w:p>
    <w:p w14:paraId="642CCB9A" w14:textId="77777777" w:rsidR="00A72BA7" w:rsidRDefault="00A72BA7" w:rsidP="00FC5A3A">
      <w:pPr>
        <w:pStyle w:val="afff1"/>
        <w:widowControl w:val="0"/>
        <w:numPr>
          <w:ilvl w:val="0"/>
          <w:numId w:val="42"/>
        </w:numPr>
        <w:autoSpaceDE w:val="0"/>
        <w:autoSpaceDN w:val="0"/>
        <w:adjustRightInd w:val="0"/>
        <w:spacing w:afterLines="50" w:after="120"/>
        <w:jc w:val="both"/>
        <w:rPr>
          <w:rFonts w:eastAsiaTheme="minorEastAsia"/>
          <w:lang w:val="en-US" w:eastAsia="zh-CN"/>
        </w:rPr>
      </w:pPr>
      <w:r>
        <w:rPr>
          <w:rFonts w:eastAsiaTheme="minorEastAsia" w:hint="eastAsia"/>
          <w:lang w:eastAsia="zh-CN"/>
        </w:rPr>
        <w:t>L</w:t>
      </w:r>
      <w:r>
        <w:t>arge number of A-IoT devices</w:t>
      </w:r>
      <w:r>
        <w:rPr>
          <w:rFonts w:eastAsiaTheme="minorEastAsia" w:hint="eastAsia"/>
          <w:lang w:eastAsia="zh-CN"/>
        </w:rPr>
        <w:t xml:space="preserve"> for outdoor </w:t>
      </w:r>
      <w:r>
        <w:rPr>
          <w:rFonts w:eastAsiaTheme="minorEastAsia"/>
          <w:lang w:eastAsia="zh-CN"/>
        </w:rPr>
        <w:t xml:space="preserve">inventory </w:t>
      </w:r>
    </w:p>
    <w:p w14:paraId="258BD147" w14:textId="77777777" w:rsidR="00A72BA7" w:rsidRDefault="00A72BA7" w:rsidP="00FC5A3A">
      <w:pPr>
        <w:spacing w:afterLines="50" w:after="120"/>
        <w:contextualSpacing/>
        <w:jc w:val="both"/>
        <w:rPr>
          <w:rFonts w:eastAsiaTheme="minorEastAsia"/>
          <w:lang w:eastAsia="zh-CN"/>
        </w:rPr>
      </w:pPr>
      <w:r>
        <w:rPr>
          <w:rFonts w:eastAsiaTheme="minorEastAsia"/>
          <w:lang w:val="en-US" w:eastAsia="zh-CN"/>
        </w:rPr>
        <w:t xml:space="preserve">The number of the A-IoT devices for the outdoor inventory or outdoor sensor is expected to be large with coverage of outdoor </w:t>
      </w:r>
      <w:r>
        <w:rPr>
          <w:rFonts w:eastAsiaTheme="minorEastAsia" w:hint="eastAsia"/>
          <w:lang w:val="en-US" w:eastAsia="zh-CN"/>
        </w:rPr>
        <w:t>scenario</w:t>
      </w:r>
      <w:r>
        <w:rPr>
          <w:rFonts w:eastAsiaTheme="minorEastAsia"/>
          <w:lang w:val="en-US" w:eastAsia="zh-CN"/>
        </w:rPr>
        <w:t xml:space="preserve"> D4T1 </w:t>
      </w:r>
      <w:r>
        <w:rPr>
          <w:rFonts w:eastAsiaTheme="minorEastAsia" w:hint="eastAsia"/>
          <w:lang w:val="en-US" w:eastAsia="zh-CN"/>
        </w:rPr>
        <w:t xml:space="preserve">up to </w:t>
      </w:r>
      <w:r>
        <w:rPr>
          <w:rFonts w:eastAsiaTheme="minorEastAsia"/>
          <w:lang w:val="en-US" w:eastAsia="zh-CN"/>
        </w:rPr>
        <w:t>500 meters.</w:t>
      </w:r>
      <w:r>
        <w:rPr>
          <w:rFonts w:eastAsiaTheme="minorEastAsia" w:hint="eastAsia"/>
          <w:lang w:val="en-US" w:eastAsia="zh-CN"/>
        </w:rPr>
        <w:t xml:space="preserve"> </w:t>
      </w:r>
      <w:r>
        <w:rPr>
          <w:rFonts w:eastAsiaTheme="minorEastAsia"/>
          <w:lang w:val="en-US" w:eastAsia="zh-CN"/>
        </w:rPr>
        <w:t>The large outdoor</w:t>
      </w:r>
      <w:r>
        <w:rPr>
          <w:rFonts w:eastAsiaTheme="minorEastAsia" w:hint="eastAsia"/>
          <w:lang w:val="en-US" w:eastAsia="zh-CN"/>
        </w:rPr>
        <w:t xml:space="preserve"> scenario</w:t>
      </w:r>
      <w:r>
        <w:rPr>
          <w:rFonts w:eastAsiaTheme="minorEastAsia"/>
          <w:lang w:val="en-US" w:eastAsia="zh-CN"/>
        </w:rPr>
        <w:t xml:space="preserve"> of A-IoT devices would require enhancement of multiple access scheme</w:t>
      </w:r>
      <w:r>
        <w:rPr>
          <w:rFonts w:eastAsiaTheme="minorEastAsia" w:hint="eastAsia"/>
          <w:lang w:val="en-US" w:eastAsia="zh-CN"/>
        </w:rPr>
        <w:t>.</w:t>
      </w:r>
    </w:p>
    <w:p w14:paraId="7FE84DB5" w14:textId="77777777" w:rsidR="00A72BA7" w:rsidRDefault="00A72BA7" w:rsidP="00FC5A3A">
      <w:pPr>
        <w:pStyle w:val="afff1"/>
        <w:widowControl w:val="0"/>
        <w:numPr>
          <w:ilvl w:val="0"/>
          <w:numId w:val="42"/>
        </w:numPr>
        <w:autoSpaceDE w:val="0"/>
        <w:autoSpaceDN w:val="0"/>
        <w:adjustRightInd w:val="0"/>
        <w:spacing w:afterLines="50" w:after="120"/>
        <w:jc w:val="both"/>
        <w:rPr>
          <w:rFonts w:eastAsiaTheme="minorEastAsia"/>
          <w:lang w:val="en-US" w:eastAsia="zh-CN"/>
        </w:rPr>
      </w:pPr>
      <w:r>
        <w:rPr>
          <w:rFonts w:eastAsiaTheme="minorEastAsia" w:hint="eastAsia"/>
          <w:lang w:eastAsia="zh-CN"/>
        </w:rPr>
        <w:t>FDM of multiple R2D transmissions</w:t>
      </w:r>
      <w:r>
        <w:rPr>
          <w:rFonts w:eastAsiaTheme="minorEastAsia"/>
          <w:lang w:eastAsia="zh-CN"/>
        </w:rPr>
        <w:t xml:space="preserve"> </w:t>
      </w:r>
    </w:p>
    <w:p w14:paraId="0DFA0C72" w14:textId="628B5143" w:rsidR="00A72BA7" w:rsidRDefault="00F743F6" w:rsidP="00FC5A3A">
      <w:pPr>
        <w:widowControl w:val="0"/>
        <w:autoSpaceDE w:val="0"/>
        <w:autoSpaceDN w:val="0"/>
        <w:adjustRightInd w:val="0"/>
        <w:spacing w:afterLines="50" w:after="120"/>
        <w:contextualSpacing/>
        <w:jc w:val="both"/>
        <w:rPr>
          <w:rFonts w:eastAsiaTheme="minorEastAsia"/>
          <w:lang w:eastAsia="zh-CN"/>
        </w:rPr>
      </w:pPr>
      <w:r>
        <w:rPr>
          <w:rFonts w:eastAsiaTheme="minorEastAsia" w:hint="eastAsia"/>
          <w:lang w:eastAsia="zh-CN"/>
        </w:rPr>
        <w:t xml:space="preserve">The A-IoT </w:t>
      </w:r>
      <w:r w:rsidR="008609F5">
        <w:rPr>
          <w:rFonts w:eastAsiaTheme="minorEastAsia" w:hint="eastAsia"/>
          <w:lang w:eastAsia="zh-CN"/>
        </w:rPr>
        <w:t>Device</w:t>
      </w:r>
      <w:r w:rsidR="00A72BA7">
        <w:rPr>
          <w:rFonts w:eastAsiaTheme="minorEastAsia"/>
          <w:lang w:eastAsia="zh-CN"/>
        </w:rPr>
        <w:t>s</w:t>
      </w:r>
      <w:r w:rsidR="00A72BA7">
        <w:rPr>
          <w:rFonts w:eastAsiaTheme="minorEastAsia" w:hint="eastAsia"/>
          <w:lang w:eastAsia="zh-CN"/>
        </w:rPr>
        <w:t xml:space="preserve"> 2b/C</w:t>
      </w:r>
      <w:r w:rsidR="00A72BA7">
        <w:rPr>
          <w:rFonts w:eastAsiaTheme="minorEastAsia"/>
          <w:lang w:eastAsia="zh-CN"/>
        </w:rPr>
        <w:t xml:space="preserve"> is active devices with capability of signal processing component with higher energy consumption, e.g.</w:t>
      </w:r>
      <w:r w:rsidR="00A72BA7">
        <w:rPr>
          <w:rFonts w:eastAsiaTheme="minorEastAsia" w:hint="eastAsia"/>
          <w:lang w:eastAsia="zh-CN"/>
        </w:rPr>
        <w:t xml:space="preserve"> </w:t>
      </w:r>
      <w:r w:rsidR="00A72BA7">
        <w:rPr>
          <w:rFonts w:eastAsiaTheme="minorEastAsia"/>
          <w:lang w:eastAsia="zh-CN"/>
        </w:rPr>
        <w:t>PA,</w:t>
      </w:r>
      <w:r w:rsidR="00A72BA7">
        <w:rPr>
          <w:rFonts w:eastAsiaTheme="minorEastAsia" w:hint="eastAsia"/>
          <w:lang w:eastAsia="zh-CN"/>
        </w:rPr>
        <w:t xml:space="preserve"> </w:t>
      </w:r>
      <w:r w:rsidR="00A72BA7">
        <w:rPr>
          <w:rFonts w:eastAsiaTheme="minorEastAsia"/>
          <w:lang w:eastAsia="zh-CN"/>
        </w:rPr>
        <w:t xml:space="preserve">bandpass </w:t>
      </w:r>
      <w:r w:rsidR="00A72BA7">
        <w:rPr>
          <w:rFonts w:eastAsiaTheme="minorEastAsia" w:hint="eastAsia"/>
          <w:lang w:eastAsia="zh-CN"/>
        </w:rPr>
        <w:t>f</w:t>
      </w:r>
      <w:r w:rsidR="00A72BA7">
        <w:rPr>
          <w:rFonts w:eastAsiaTheme="minorEastAsia"/>
          <w:lang w:eastAsia="zh-CN"/>
        </w:rPr>
        <w:t xml:space="preserve">ilter, </w:t>
      </w:r>
      <w:r w:rsidR="00A72BA7">
        <w:rPr>
          <w:rFonts w:eastAsiaTheme="minorEastAsia" w:hint="eastAsia"/>
          <w:lang w:eastAsia="zh-CN"/>
        </w:rPr>
        <w:t>up</w:t>
      </w:r>
      <w:r w:rsidR="00A72BA7">
        <w:rPr>
          <w:rFonts w:eastAsiaTheme="minorEastAsia"/>
          <w:lang w:eastAsia="zh-CN"/>
        </w:rPr>
        <w:t>/down frequency converter</w:t>
      </w:r>
      <w:r w:rsidR="00A72BA7">
        <w:rPr>
          <w:rFonts w:eastAsiaTheme="minorEastAsia" w:hint="eastAsia"/>
          <w:lang w:eastAsia="zh-CN"/>
        </w:rPr>
        <w:t xml:space="preserve">. </w:t>
      </w:r>
      <w:r w:rsidR="00A72BA7">
        <w:rPr>
          <w:rFonts w:eastAsiaTheme="minorEastAsia"/>
          <w:lang w:eastAsia="zh-CN"/>
        </w:rPr>
        <w:t xml:space="preserve">In order to support FDM of multiple R2D transmissions, the A-IoT device needs to support bandpass filter and multiple decoding </w:t>
      </w:r>
      <w:r w:rsidR="00C64A1A">
        <w:rPr>
          <w:rFonts w:eastAsiaTheme="minorEastAsia"/>
          <w:lang w:eastAsia="zh-CN"/>
        </w:rPr>
        <w:t>capabilities</w:t>
      </w:r>
      <w:r w:rsidR="00A72BA7">
        <w:rPr>
          <w:rFonts w:eastAsiaTheme="minorEastAsia"/>
          <w:lang w:eastAsia="zh-CN"/>
        </w:rPr>
        <w:t xml:space="preserve"> of R2D signal receptions.</w:t>
      </w:r>
    </w:p>
    <w:p w14:paraId="4CBC3646" w14:textId="77777777" w:rsidR="00A72BA7" w:rsidRDefault="00A72BA7" w:rsidP="00FC5A3A">
      <w:pPr>
        <w:pStyle w:val="afff1"/>
        <w:widowControl w:val="0"/>
        <w:numPr>
          <w:ilvl w:val="0"/>
          <w:numId w:val="42"/>
        </w:numPr>
        <w:autoSpaceDE w:val="0"/>
        <w:autoSpaceDN w:val="0"/>
        <w:adjustRightInd w:val="0"/>
        <w:spacing w:afterLines="50" w:after="120"/>
        <w:jc w:val="both"/>
        <w:rPr>
          <w:rFonts w:eastAsiaTheme="minorEastAsia"/>
          <w:lang w:val="en-US" w:eastAsia="zh-CN"/>
        </w:rPr>
      </w:pPr>
      <w:r>
        <w:rPr>
          <w:rFonts w:eastAsiaTheme="minorEastAsia"/>
          <w:lang w:eastAsia="zh-CN"/>
        </w:rPr>
        <w:t>E</w:t>
      </w:r>
      <w:r>
        <w:rPr>
          <w:rFonts w:eastAsiaTheme="minorEastAsia" w:hint="eastAsia"/>
          <w:lang w:eastAsia="zh-CN"/>
        </w:rPr>
        <w:t>fficient transmission procedure for DO-A traffic</w:t>
      </w:r>
    </w:p>
    <w:p w14:paraId="6B7AF27E" w14:textId="77777777" w:rsidR="00A72BA7" w:rsidRDefault="00A72BA7" w:rsidP="00FC5A3A">
      <w:pPr>
        <w:widowControl w:val="0"/>
        <w:autoSpaceDE w:val="0"/>
        <w:autoSpaceDN w:val="0"/>
        <w:adjustRightInd w:val="0"/>
        <w:spacing w:afterLines="50" w:after="120"/>
        <w:contextualSpacing/>
        <w:jc w:val="both"/>
        <w:rPr>
          <w:rFonts w:eastAsiaTheme="minorEastAsia"/>
          <w:lang w:eastAsia="zh-CN"/>
        </w:rPr>
      </w:pPr>
      <w:r>
        <w:rPr>
          <w:rFonts w:eastAsiaTheme="minorEastAsia"/>
          <w:lang w:eastAsia="zh-CN"/>
        </w:rPr>
        <w:t>The DO-A traffic is characterized by the autonomous transmission from the A-IoT device to the reader when the DO-A traffic arrived.</w:t>
      </w:r>
      <w:r>
        <w:rPr>
          <w:rFonts w:eastAsiaTheme="minorEastAsia" w:hint="eastAsia"/>
          <w:lang w:eastAsia="zh-CN"/>
        </w:rPr>
        <w:t xml:space="preserve"> </w:t>
      </w:r>
      <w:r>
        <w:rPr>
          <w:rFonts w:eastAsiaTheme="minorEastAsia"/>
          <w:lang w:eastAsia="zh-CN"/>
        </w:rPr>
        <w:t>For A-IoT operation in license spectrum, the resource of PDRCH carrying the DO-</w:t>
      </w:r>
      <w:proofErr w:type="gramStart"/>
      <w:r>
        <w:rPr>
          <w:rFonts w:eastAsiaTheme="minorEastAsia"/>
          <w:lang w:eastAsia="zh-CN"/>
        </w:rPr>
        <w:t>A traffic</w:t>
      </w:r>
      <w:proofErr w:type="gramEnd"/>
      <w:r>
        <w:rPr>
          <w:rFonts w:eastAsiaTheme="minorEastAsia"/>
          <w:lang w:eastAsia="zh-CN"/>
        </w:rPr>
        <w:t xml:space="preserve"> needs to be allocated in advance as the DO-A transmission occasions to allow the DO-A traffic transmission autonomously. The multiple access procedure needs to be enhanced to support the DO-A traffic transmission on PDRCH</w:t>
      </w:r>
      <w:r>
        <w:rPr>
          <w:rFonts w:eastAsiaTheme="minorEastAsia" w:hint="eastAsia"/>
          <w:lang w:eastAsia="zh-CN"/>
        </w:rPr>
        <w:t>.</w:t>
      </w:r>
    </w:p>
    <w:p w14:paraId="67C0C32B" w14:textId="1F0ABAF7" w:rsidR="00A72BA7" w:rsidRDefault="00A72BA7" w:rsidP="00877CB0">
      <w:pPr>
        <w:pStyle w:val="31"/>
      </w:pPr>
      <w:bookmarkStart w:id="219" w:name="OLE_LINK34"/>
      <w:bookmarkStart w:id="220" w:name="OLE_LINK35"/>
      <w:bookmarkStart w:id="221" w:name="OLE_LINK6"/>
      <w:bookmarkStart w:id="222" w:name="OLE_LINK5"/>
      <w:r>
        <w:rPr>
          <w:rFonts w:hint="eastAsia"/>
        </w:rPr>
        <w:t>M</w:t>
      </w:r>
      <w:r w:rsidRPr="00D93C87">
        <w:t>ultiplexing/multiple access</w:t>
      </w:r>
    </w:p>
    <w:bookmarkEnd w:id="219"/>
    <w:bookmarkEnd w:id="220"/>
    <w:p w14:paraId="690C3650" w14:textId="77777777" w:rsidR="00A72BA7" w:rsidRDefault="00A72BA7">
      <w:pPr>
        <w:widowControl w:val="0"/>
        <w:autoSpaceDE w:val="0"/>
        <w:autoSpaceDN w:val="0"/>
        <w:adjustRightInd w:val="0"/>
        <w:spacing w:after="120"/>
        <w:jc w:val="both"/>
        <w:rPr>
          <w:rFonts w:eastAsiaTheme="minorEastAsia"/>
          <w:b/>
          <w:u w:val="single"/>
          <w:lang w:eastAsia="zh-CN"/>
        </w:rPr>
      </w:pPr>
      <w:r>
        <w:rPr>
          <w:rFonts w:eastAsiaTheme="minorEastAsia" w:hint="eastAsia"/>
          <w:b/>
          <w:u w:val="single"/>
          <w:lang w:eastAsia="zh-CN"/>
        </w:rPr>
        <w:t xml:space="preserve">Msg1 </w:t>
      </w:r>
      <w:bookmarkStart w:id="223" w:name="OLE_LINK32"/>
      <w:r>
        <w:rPr>
          <w:rFonts w:eastAsiaTheme="minorEastAsia" w:hint="eastAsia"/>
          <w:b/>
          <w:u w:val="single"/>
          <w:lang w:eastAsia="zh-CN"/>
        </w:rPr>
        <w:t>multiplexing/multiple access</w:t>
      </w:r>
      <w:bookmarkEnd w:id="223"/>
    </w:p>
    <w:p w14:paraId="3D5EFD19" w14:textId="7B26A063" w:rsidR="009E42E0" w:rsidRDefault="00A72BA7" w:rsidP="009E42E0">
      <w:pPr>
        <w:pStyle w:val="afff1"/>
        <w:widowControl w:val="0"/>
        <w:numPr>
          <w:ilvl w:val="0"/>
          <w:numId w:val="42"/>
        </w:numPr>
        <w:autoSpaceDE w:val="0"/>
        <w:autoSpaceDN w:val="0"/>
        <w:adjustRightInd w:val="0"/>
        <w:spacing w:after="120"/>
        <w:jc w:val="both"/>
        <w:rPr>
          <w:rFonts w:eastAsiaTheme="minorEastAsia"/>
          <w:lang w:eastAsia="zh-CN"/>
        </w:rPr>
      </w:pPr>
      <w:r>
        <w:rPr>
          <w:rFonts w:eastAsiaTheme="minorEastAsia"/>
          <w:lang w:eastAsia="zh-CN"/>
        </w:rPr>
        <w:t>T</w:t>
      </w:r>
      <w:r>
        <w:rPr>
          <w:rFonts w:eastAsiaTheme="minorEastAsia" w:hint="eastAsia"/>
          <w:lang w:eastAsia="zh-CN"/>
        </w:rPr>
        <w:t xml:space="preserve">he maximum number X of access </w:t>
      </w:r>
      <w:r>
        <w:rPr>
          <w:rFonts w:eastAsiaTheme="minorEastAsia"/>
          <w:lang w:eastAsia="zh-CN"/>
        </w:rPr>
        <w:t>occasion</w:t>
      </w:r>
      <w:r>
        <w:rPr>
          <w:rFonts w:eastAsiaTheme="minorEastAsia" w:hint="eastAsia"/>
          <w:lang w:eastAsia="zh-CN"/>
        </w:rPr>
        <w:t>s in TDM for Msg1</w:t>
      </w:r>
    </w:p>
    <w:p w14:paraId="345602CA" w14:textId="718F1CB0" w:rsidR="009E42E0" w:rsidRPr="009E42E0" w:rsidRDefault="009E42E0" w:rsidP="00F331CE">
      <w:pPr>
        <w:widowControl w:val="0"/>
        <w:autoSpaceDE w:val="0"/>
        <w:autoSpaceDN w:val="0"/>
        <w:adjustRightInd w:val="0"/>
        <w:spacing w:after="120"/>
        <w:jc w:val="both"/>
        <w:rPr>
          <w:rFonts w:eastAsiaTheme="minorEastAsia"/>
          <w:lang w:eastAsia="zh-CN"/>
        </w:rPr>
      </w:pPr>
      <w:r>
        <w:rPr>
          <w:rFonts w:eastAsiaTheme="minorEastAsia" w:hint="eastAsia"/>
          <w:lang w:eastAsia="zh-CN"/>
        </w:rPr>
        <w:t xml:space="preserve">The maximum number X of time domain </w:t>
      </w:r>
      <w:r>
        <w:rPr>
          <w:rFonts w:eastAsiaTheme="minorEastAsia"/>
          <w:lang w:eastAsia="zh-CN"/>
        </w:rPr>
        <w:t>resources</w:t>
      </w:r>
      <w:r>
        <w:rPr>
          <w:rFonts w:eastAsiaTheme="minorEastAsia" w:hint="eastAsia"/>
          <w:lang w:eastAsia="zh-CN"/>
        </w:rPr>
        <w:t xml:space="preserve"> for Msg1 transmission and Msg3 transmission was discussed in RAN1#122</w:t>
      </w:r>
      <w:r w:rsidR="00FA4912">
        <w:rPr>
          <w:rFonts w:eastAsiaTheme="minorEastAsia"/>
          <w:lang w:eastAsia="zh-CN"/>
        </w:rPr>
        <w:fldChar w:fldCharType="begin"/>
      </w:r>
      <w:r w:rsidR="00FA4912">
        <w:rPr>
          <w:rFonts w:eastAsiaTheme="minorEastAsia"/>
          <w:lang w:eastAsia="zh-CN"/>
        </w:rPr>
        <w:instrText xml:space="preserve"> </w:instrText>
      </w:r>
      <w:r w:rsidR="00FA4912">
        <w:rPr>
          <w:rFonts w:eastAsiaTheme="minorEastAsia" w:hint="eastAsia"/>
          <w:lang w:eastAsia="zh-CN"/>
        </w:rPr>
        <w:instrText>REF _Ref208237268 \n \h</w:instrText>
      </w:r>
      <w:r w:rsidR="00FA4912">
        <w:rPr>
          <w:rFonts w:eastAsiaTheme="minorEastAsia"/>
          <w:lang w:eastAsia="zh-CN"/>
        </w:rPr>
        <w:instrText xml:space="preserve"> </w:instrText>
      </w:r>
      <w:r w:rsidR="00FA4912">
        <w:rPr>
          <w:rFonts w:eastAsiaTheme="minorEastAsia"/>
          <w:lang w:eastAsia="zh-CN"/>
        </w:rPr>
      </w:r>
      <w:r w:rsidR="00FA4912">
        <w:rPr>
          <w:rFonts w:eastAsiaTheme="minorEastAsia"/>
          <w:lang w:eastAsia="zh-CN"/>
        </w:rPr>
        <w:fldChar w:fldCharType="separate"/>
      </w:r>
      <w:r w:rsidR="000A3ABA">
        <w:rPr>
          <w:rFonts w:eastAsiaTheme="minorEastAsia"/>
          <w:lang w:eastAsia="zh-CN"/>
        </w:rPr>
        <w:t>[2]</w:t>
      </w:r>
      <w:r w:rsidR="00FA4912">
        <w:rPr>
          <w:rFonts w:eastAsiaTheme="minorEastAsia"/>
          <w:lang w:eastAsia="zh-CN"/>
        </w:rPr>
        <w:fldChar w:fldCharType="end"/>
      </w:r>
      <w:r>
        <w:rPr>
          <w:rFonts w:eastAsiaTheme="minorEastAsia" w:hint="eastAsia"/>
          <w:lang w:eastAsia="zh-CN"/>
        </w:rPr>
        <w:t xml:space="preserve"> and have the following </w:t>
      </w:r>
      <w:r w:rsidR="00121E65">
        <w:rPr>
          <w:rFonts w:eastAsiaTheme="minorEastAsia"/>
          <w:lang w:eastAsia="zh-CN"/>
        </w:rPr>
        <w:t>agreements</w:t>
      </w:r>
      <w:r>
        <w:rPr>
          <w:rFonts w:eastAsiaTheme="minorEastAsia" w:hint="eastAsia"/>
          <w:lang w:eastAsia="zh-CN"/>
        </w:rPr>
        <w:t>.</w:t>
      </w:r>
    </w:p>
    <w:tbl>
      <w:tblPr>
        <w:tblStyle w:val="aff7"/>
        <w:tblW w:w="0" w:type="auto"/>
        <w:tblLook w:val="04A0" w:firstRow="1" w:lastRow="0" w:firstColumn="1" w:lastColumn="0" w:noHBand="0" w:noVBand="1"/>
      </w:tblPr>
      <w:tblGrid>
        <w:gridCol w:w="9855"/>
      </w:tblGrid>
      <w:tr w:rsidR="00A72BA7" w14:paraId="10119898" w14:textId="77777777" w:rsidTr="009B644E">
        <w:tc>
          <w:tcPr>
            <w:tcW w:w="9855" w:type="dxa"/>
          </w:tcPr>
          <w:p w14:paraId="35FF3D33" w14:textId="77777777" w:rsidR="003946D6" w:rsidRPr="00C23956" w:rsidRDefault="003946D6" w:rsidP="003946D6">
            <w:pPr>
              <w:rPr>
                <w:lang w:eastAsia="ko-KR"/>
              </w:rPr>
            </w:pPr>
            <w:r w:rsidRPr="00C23956">
              <w:rPr>
                <w:highlight w:val="green"/>
                <w:lang w:eastAsia="ko-KR"/>
              </w:rPr>
              <w:t>Agreement</w:t>
            </w:r>
          </w:p>
          <w:p w14:paraId="1BDBA9C4" w14:textId="77777777" w:rsidR="003946D6" w:rsidRPr="00C23956" w:rsidRDefault="003946D6" w:rsidP="003946D6">
            <w:pPr>
              <w:rPr>
                <w:lang w:eastAsia="ko-KR"/>
              </w:rPr>
            </w:pPr>
            <w:r w:rsidRPr="00C23956">
              <w:rPr>
                <w:lang w:eastAsia="ko-KR"/>
              </w:rPr>
              <w:t>At least for CBRA for DT and DO-DTT, study necessity and feasibility of enhancements of D2R TDM(A) for Device 2b and for Device C based on the following:</w:t>
            </w:r>
          </w:p>
          <w:p w14:paraId="550C8EAE" w14:textId="77777777" w:rsidR="003946D6" w:rsidRPr="00C23956" w:rsidRDefault="003946D6" w:rsidP="003946D6">
            <w:pPr>
              <w:pStyle w:val="afff1"/>
              <w:numPr>
                <w:ilvl w:val="0"/>
                <w:numId w:val="65"/>
              </w:numPr>
              <w:overflowPunct w:val="0"/>
              <w:autoSpaceDE w:val="0"/>
              <w:autoSpaceDN w:val="0"/>
              <w:adjustRightInd w:val="0"/>
              <w:textAlignment w:val="baseline"/>
              <w:rPr>
                <w:lang w:val="de-DE" w:eastAsia="ko-KR"/>
              </w:rPr>
            </w:pPr>
            <w:r w:rsidRPr="00C23956">
              <w:rPr>
                <w:lang w:val="de-DE" w:eastAsia="ko-KR"/>
              </w:rPr>
              <w:t>X1 &gt; 2 for Msg1 (X1: number of time domain resources for Msg1 transmission indicated by the corresponding R2D message)</w:t>
            </w:r>
          </w:p>
          <w:p w14:paraId="5AF8A653" w14:textId="12B8F0DF" w:rsidR="00A72BA7" w:rsidRPr="00F331CE" w:rsidRDefault="003946D6" w:rsidP="009E42E0">
            <w:pPr>
              <w:pStyle w:val="afff1"/>
              <w:numPr>
                <w:ilvl w:val="0"/>
                <w:numId w:val="65"/>
              </w:numPr>
              <w:overflowPunct w:val="0"/>
              <w:autoSpaceDE w:val="0"/>
              <w:autoSpaceDN w:val="0"/>
              <w:adjustRightInd w:val="0"/>
              <w:textAlignment w:val="baseline"/>
              <w:rPr>
                <w:lang w:val="de-DE" w:eastAsia="ko-KR"/>
              </w:rPr>
            </w:pPr>
            <w:r w:rsidRPr="00C23956">
              <w:rPr>
                <w:lang w:val="de-DE" w:eastAsia="ko-KR"/>
              </w:rPr>
              <w:t>X3 &gt; 1 for Msg3 (X3: number of time domain resources for Msg3 transmission indicated by the corresponding R2D message)</w:t>
            </w:r>
          </w:p>
        </w:tc>
      </w:tr>
    </w:tbl>
    <w:p w14:paraId="2E00252F" w14:textId="30F920AE" w:rsidR="00A95C32" w:rsidRDefault="00A95C32" w:rsidP="00FC5A3A">
      <w:pPr>
        <w:widowControl w:val="0"/>
        <w:autoSpaceDE w:val="0"/>
        <w:autoSpaceDN w:val="0"/>
        <w:adjustRightInd w:val="0"/>
        <w:spacing w:afterLines="50" w:after="120"/>
        <w:jc w:val="both"/>
        <w:rPr>
          <w:rFonts w:eastAsiaTheme="minorEastAsia"/>
          <w:lang w:eastAsia="zh-CN"/>
        </w:rPr>
      </w:pPr>
      <w:r>
        <w:rPr>
          <w:rFonts w:eastAsiaTheme="minorEastAsia" w:hint="eastAsia"/>
          <w:lang w:eastAsia="zh-CN"/>
        </w:rPr>
        <w:t xml:space="preserve">The maximum number X of time domain </w:t>
      </w:r>
      <w:r>
        <w:rPr>
          <w:rFonts w:eastAsiaTheme="minorEastAsia"/>
          <w:lang w:eastAsia="zh-CN"/>
        </w:rPr>
        <w:t>resources</w:t>
      </w:r>
      <w:r>
        <w:rPr>
          <w:rFonts w:eastAsiaTheme="minorEastAsia" w:hint="eastAsia"/>
          <w:lang w:eastAsia="zh-CN"/>
        </w:rPr>
        <w:t xml:space="preserve"> for Msg1 transmission is dependent on SFO value</w:t>
      </w:r>
      <w:r w:rsidR="001545E7">
        <w:rPr>
          <w:rFonts w:eastAsiaTheme="minorEastAsia" w:hint="eastAsia"/>
          <w:lang w:eastAsia="zh-CN"/>
        </w:rPr>
        <w:t xml:space="preserve"> </w:t>
      </w:r>
      <w:r w:rsidR="001545E7">
        <w:rPr>
          <w:rFonts w:eastAsiaTheme="minorEastAsia"/>
          <w:lang w:eastAsia="zh-CN"/>
        </w:rPr>
        <w:fldChar w:fldCharType="begin"/>
      </w:r>
      <w:r w:rsidR="001545E7">
        <w:rPr>
          <w:rFonts w:eastAsiaTheme="minorEastAsia"/>
          <w:lang w:eastAsia="zh-CN"/>
        </w:rPr>
        <w:instrText xml:space="preserve"> </w:instrText>
      </w:r>
      <w:r w:rsidR="001545E7">
        <w:rPr>
          <w:rFonts w:eastAsiaTheme="minorEastAsia" w:hint="eastAsia"/>
          <w:lang w:eastAsia="zh-CN"/>
        </w:rPr>
        <w:instrText>REF _Ref205458452 \n \h</w:instrText>
      </w:r>
      <w:r w:rsidR="001545E7">
        <w:rPr>
          <w:rFonts w:eastAsiaTheme="minorEastAsia"/>
          <w:lang w:eastAsia="zh-CN"/>
        </w:rPr>
        <w:instrText xml:space="preserve"> </w:instrText>
      </w:r>
      <w:r w:rsidR="000A3ABA">
        <w:rPr>
          <w:rFonts w:eastAsiaTheme="minorEastAsia"/>
          <w:lang w:eastAsia="zh-CN"/>
        </w:rPr>
        <w:instrText xml:space="preserve"> \* MERGEFORMAT </w:instrText>
      </w:r>
      <w:r w:rsidR="001545E7">
        <w:rPr>
          <w:rFonts w:eastAsiaTheme="minorEastAsia"/>
          <w:lang w:eastAsia="zh-CN"/>
        </w:rPr>
      </w:r>
      <w:r w:rsidR="001545E7">
        <w:rPr>
          <w:rFonts w:eastAsiaTheme="minorEastAsia"/>
          <w:lang w:eastAsia="zh-CN"/>
        </w:rPr>
        <w:fldChar w:fldCharType="separate"/>
      </w:r>
      <w:r w:rsidR="000A3ABA">
        <w:rPr>
          <w:rFonts w:eastAsiaTheme="minorEastAsia"/>
          <w:lang w:eastAsia="zh-CN"/>
        </w:rPr>
        <w:t>[6]</w:t>
      </w:r>
      <w:r w:rsidR="001545E7">
        <w:rPr>
          <w:rFonts w:eastAsiaTheme="minorEastAsia"/>
          <w:lang w:eastAsia="zh-CN"/>
        </w:rPr>
        <w:fldChar w:fldCharType="end"/>
      </w:r>
      <w:r>
        <w:rPr>
          <w:rFonts w:eastAsiaTheme="minorEastAsia" w:hint="eastAsia"/>
          <w:lang w:eastAsia="zh-CN"/>
        </w:rPr>
        <w:t xml:space="preserve">. </w:t>
      </w:r>
      <w:r w:rsidRPr="00556BBA">
        <w:rPr>
          <w:rFonts w:eastAsiaTheme="minorEastAsia"/>
          <w:lang w:eastAsia="zh-CN"/>
        </w:rPr>
        <w:t xml:space="preserve">First, the additional </w:t>
      </w:r>
      <w:r>
        <w:rPr>
          <w:rFonts w:eastAsiaTheme="minorEastAsia" w:hint="eastAsia"/>
          <w:lang w:eastAsia="zh-CN"/>
        </w:rPr>
        <w:t>guard</w:t>
      </w:r>
      <w:r w:rsidRPr="00556BBA">
        <w:rPr>
          <w:rFonts w:eastAsiaTheme="minorEastAsia"/>
          <w:lang w:eastAsia="zh-CN"/>
        </w:rPr>
        <w:t xml:space="preserve"> time</w:t>
      </w:r>
      <w:r>
        <w:rPr>
          <w:rFonts w:eastAsiaTheme="minorEastAsia" w:hint="eastAsia"/>
          <w:lang w:eastAsia="zh-CN"/>
        </w:rPr>
        <w:t xml:space="preserve"> </w:t>
      </w:r>
      <w:r>
        <w:rPr>
          <w:rFonts w:eastAsiaTheme="minorEastAsia"/>
          <w:lang w:eastAsia="zh-CN"/>
        </w:rPr>
        <w:t>between two adjacent Msg</w:t>
      </w:r>
      <w:r>
        <w:rPr>
          <w:rFonts w:eastAsiaTheme="minorEastAsia" w:hint="eastAsia"/>
          <w:lang w:eastAsia="zh-CN"/>
        </w:rPr>
        <w:t>1</w:t>
      </w:r>
      <w:r w:rsidRPr="00556BBA">
        <w:rPr>
          <w:rFonts w:eastAsiaTheme="minorEastAsia"/>
          <w:lang w:eastAsia="zh-CN"/>
        </w:rPr>
        <w:t>s</w:t>
      </w:r>
      <w:r>
        <w:rPr>
          <w:rFonts w:eastAsiaTheme="minorEastAsia" w:hint="eastAsia"/>
          <w:lang w:eastAsia="zh-CN"/>
        </w:rPr>
        <w:t xml:space="preserve"> is</w:t>
      </w:r>
      <w:r w:rsidRPr="00556BBA">
        <w:rPr>
          <w:rFonts w:eastAsiaTheme="minorEastAsia"/>
          <w:lang w:eastAsia="zh-CN"/>
        </w:rPr>
        <w:t xml:space="preserve"> need</w:t>
      </w:r>
      <w:r>
        <w:rPr>
          <w:rFonts w:eastAsiaTheme="minorEastAsia" w:hint="eastAsia"/>
          <w:lang w:eastAsia="zh-CN"/>
        </w:rPr>
        <w:t>ed</w:t>
      </w:r>
      <w:r w:rsidRPr="00556BBA">
        <w:rPr>
          <w:rFonts w:eastAsiaTheme="minorEastAsia"/>
          <w:lang w:eastAsia="zh-CN"/>
        </w:rPr>
        <w:t xml:space="preserve"> to be</w:t>
      </w:r>
      <w:r>
        <w:rPr>
          <w:rFonts w:eastAsiaTheme="minorEastAsia"/>
          <w:lang w:eastAsia="zh-CN"/>
        </w:rPr>
        <w:t xml:space="preserve"> added</w:t>
      </w:r>
      <w:r>
        <w:rPr>
          <w:rFonts w:eastAsiaTheme="minorEastAsia" w:hint="eastAsia"/>
          <w:lang w:eastAsia="zh-CN"/>
        </w:rPr>
        <w:t xml:space="preserve"> to overcome the SFO</w:t>
      </w:r>
      <w:r w:rsidRPr="00556BBA">
        <w:rPr>
          <w:rFonts w:eastAsiaTheme="minorEastAsia"/>
          <w:lang w:eastAsia="zh-CN"/>
        </w:rPr>
        <w:t xml:space="preserve"> </w:t>
      </w:r>
      <w:r>
        <w:rPr>
          <w:rFonts w:eastAsiaTheme="minorEastAsia" w:hint="eastAsia"/>
          <w:lang w:eastAsia="zh-CN"/>
        </w:rPr>
        <w:t>impact. The overhead of guard</w:t>
      </w:r>
      <w:r w:rsidRPr="00556BBA">
        <w:rPr>
          <w:rFonts w:eastAsiaTheme="minorEastAsia"/>
          <w:lang w:eastAsia="zh-CN"/>
        </w:rPr>
        <w:t xml:space="preserve"> </w:t>
      </w:r>
      <w:r>
        <w:rPr>
          <w:rFonts w:eastAsiaTheme="minorEastAsia" w:hint="eastAsia"/>
          <w:lang w:eastAsia="zh-CN"/>
        </w:rPr>
        <w:t>time is not expected too much</w:t>
      </w:r>
      <w:r w:rsidR="007E1435">
        <w:rPr>
          <w:rFonts w:eastAsiaTheme="minorEastAsia"/>
          <w:lang w:eastAsia="zh-CN"/>
        </w:rPr>
        <w:t xml:space="preserve"> due to less SFO error from </w:t>
      </w:r>
      <w:r w:rsidR="008609F5">
        <w:rPr>
          <w:rFonts w:eastAsiaTheme="minorEastAsia"/>
          <w:lang w:eastAsia="zh-CN"/>
        </w:rPr>
        <w:t>Device</w:t>
      </w:r>
      <w:r w:rsidR="007E1435">
        <w:rPr>
          <w:rFonts w:eastAsiaTheme="minorEastAsia"/>
          <w:lang w:eastAsia="zh-CN"/>
        </w:rPr>
        <w:t>s 2b/C</w:t>
      </w:r>
      <w:r>
        <w:rPr>
          <w:rFonts w:eastAsiaTheme="minorEastAsia" w:hint="eastAsia"/>
          <w:lang w:eastAsia="zh-CN"/>
        </w:rPr>
        <w:t>.</w:t>
      </w:r>
      <w:r w:rsidRPr="00DA0442">
        <w:t xml:space="preserve"> </w:t>
      </w:r>
      <w:r w:rsidRPr="00DA0442">
        <w:rPr>
          <w:rFonts w:eastAsiaTheme="minorEastAsia"/>
          <w:lang w:eastAsia="zh-CN"/>
        </w:rPr>
        <w:t>Second</w:t>
      </w:r>
      <w:r w:rsidR="007E1435">
        <w:rPr>
          <w:rFonts w:eastAsiaTheme="minorEastAsia"/>
          <w:lang w:eastAsia="zh-CN"/>
        </w:rPr>
        <w:t>ly</w:t>
      </w:r>
      <w:r w:rsidRPr="00DA0442">
        <w:rPr>
          <w:rFonts w:eastAsiaTheme="minorEastAsia"/>
          <w:lang w:eastAsia="zh-CN"/>
        </w:rPr>
        <w:t xml:space="preserve">, the additional </w:t>
      </w:r>
      <w:r>
        <w:rPr>
          <w:rFonts w:eastAsiaTheme="minorEastAsia" w:hint="eastAsia"/>
          <w:lang w:eastAsia="zh-CN"/>
        </w:rPr>
        <w:t>guard time</w:t>
      </w:r>
      <w:r w:rsidRPr="00DA0442">
        <w:rPr>
          <w:rFonts w:eastAsiaTheme="minorEastAsia"/>
          <w:lang w:eastAsia="zh-CN"/>
        </w:rPr>
        <w:t xml:space="preserve"> between two adjacent Msg1s is not </w:t>
      </w:r>
      <w:r>
        <w:rPr>
          <w:rFonts w:eastAsiaTheme="minorEastAsia"/>
          <w:lang w:eastAsia="zh-CN"/>
        </w:rPr>
        <w:t>expected</w:t>
      </w:r>
      <w:r>
        <w:rPr>
          <w:rFonts w:eastAsiaTheme="minorEastAsia" w:hint="eastAsia"/>
          <w:lang w:eastAsia="zh-CN"/>
        </w:rPr>
        <w:t xml:space="preserve"> to be </w:t>
      </w:r>
      <w:r w:rsidRPr="00DA0442">
        <w:rPr>
          <w:rFonts w:eastAsiaTheme="minorEastAsia"/>
          <w:lang w:eastAsia="zh-CN"/>
        </w:rPr>
        <w:t xml:space="preserve">greater than the transmission time of the Access </w:t>
      </w:r>
      <w:r>
        <w:rPr>
          <w:rFonts w:eastAsiaTheme="minorEastAsia" w:hint="eastAsia"/>
          <w:lang w:eastAsia="zh-CN"/>
        </w:rPr>
        <w:t>T</w:t>
      </w:r>
      <w:r w:rsidRPr="00DA0442">
        <w:rPr>
          <w:rFonts w:eastAsiaTheme="minorEastAsia"/>
          <w:lang w:eastAsia="zh-CN"/>
        </w:rPr>
        <w:t>rigger message.</w:t>
      </w:r>
    </w:p>
    <w:p w14:paraId="569F5204" w14:textId="60677452" w:rsidR="00A95C32" w:rsidRDefault="00A95C32" w:rsidP="00FC5A3A">
      <w:pPr>
        <w:widowControl w:val="0"/>
        <w:autoSpaceDE w:val="0"/>
        <w:autoSpaceDN w:val="0"/>
        <w:adjustRightInd w:val="0"/>
        <w:spacing w:afterLines="50" w:after="120"/>
        <w:jc w:val="both"/>
        <w:rPr>
          <w:rFonts w:eastAsia="宋体"/>
          <w:lang w:eastAsia="zh-CN"/>
        </w:rPr>
      </w:pPr>
      <w:r>
        <w:rPr>
          <w:rFonts w:eastAsiaTheme="minorEastAsia"/>
          <w:lang w:eastAsia="zh-CN"/>
        </w:rPr>
        <w:t>F</w:t>
      </w:r>
      <w:r>
        <w:rPr>
          <w:rFonts w:eastAsiaTheme="minorEastAsia" w:hint="eastAsia"/>
          <w:lang w:eastAsia="zh-CN"/>
        </w:rPr>
        <w:t xml:space="preserve">or the guard time </w:t>
      </w:r>
      <w:r>
        <w:rPr>
          <w:rFonts w:eastAsiaTheme="minorEastAsia"/>
          <w:lang w:eastAsia="zh-CN"/>
        </w:rPr>
        <w:t>between two adjacent Msg</w:t>
      </w:r>
      <w:r>
        <w:rPr>
          <w:rFonts w:eastAsiaTheme="minorEastAsia" w:hint="eastAsia"/>
          <w:lang w:eastAsia="zh-CN"/>
        </w:rPr>
        <w:t>1</w:t>
      </w:r>
      <w:r w:rsidRPr="00556BBA">
        <w:rPr>
          <w:rFonts w:eastAsiaTheme="minorEastAsia"/>
          <w:lang w:eastAsia="zh-CN"/>
        </w:rPr>
        <w:t>s</w:t>
      </w:r>
      <w:r>
        <w:rPr>
          <w:rFonts w:eastAsiaTheme="minorEastAsia" w:hint="eastAsia"/>
          <w:lang w:eastAsia="zh-CN"/>
        </w:rPr>
        <w:t>, SFO</w:t>
      </w:r>
      <w:r w:rsidR="0066450F">
        <w:rPr>
          <w:rFonts w:eastAsiaTheme="minorEastAsia" w:hint="eastAsia"/>
          <w:lang w:eastAsia="zh-CN"/>
        </w:rPr>
        <w:t xml:space="preserve"> was</w:t>
      </w:r>
      <w:r>
        <w:rPr>
          <w:rFonts w:eastAsiaTheme="minorEastAsia" w:hint="eastAsia"/>
          <w:lang w:eastAsia="zh-CN"/>
        </w:rPr>
        <w:t xml:space="preserve"> assumed as </w:t>
      </w:r>
      <w:r w:rsidRPr="00652DCB">
        <w:rPr>
          <w:rFonts w:eastAsia="宋体" w:hint="eastAsia"/>
          <w:lang w:eastAsia="zh-CN"/>
        </w:rPr>
        <w:t>10</w:t>
      </w:r>
      <w:r w:rsidRPr="00652DCB">
        <w:rPr>
          <w:rFonts w:eastAsia="宋体" w:hint="eastAsia"/>
          <w:vertAlign w:val="superscript"/>
          <w:lang w:eastAsia="zh-CN"/>
        </w:rPr>
        <w:t>5</w:t>
      </w:r>
      <w:r w:rsidRPr="00652DCB">
        <w:rPr>
          <w:rFonts w:eastAsia="宋体" w:hint="eastAsia"/>
          <w:lang w:eastAsia="zh-CN"/>
        </w:rPr>
        <w:t>ppm</w:t>
      </w:r>
      <w:r>
        <w:rPr>
          <w:rFonts w:eastAsia="宋体" w:hint="eastAsia"/>
          <w:lang w:eastAsia="zh-CN"/>
        </w:rPr>
        <w:t xml:space="preserve"> for </w:t>
      </w:r>
      <w:r w:rsidR="008609F5">
        <w:rPr>
          <w:rFonts w:eastAsia="宋体" w:hint="eastAsia"/>
          <w:lang w:eastAsia="zh-CN"/>
        </w:rPr>
        <w:t>Device</w:t>
      </w:r>
      <w:r>
        <w:rPr>
          <w:rFonts w:eastAsia="宋体" w:hint="eastAsia"/>
          <w:lang w:eastAsia="zh-CN"/>
        </w:rPr>
        <w:t xml:space="preserve"> 1 in Rel-19. When the maximum number of time domain resources for Msg1 </w:t>
      </w:r>
      <w:r>
        <w:rPr>
          <w:rFonts w:eastAsia="宋体"/>
          <w:lang w:eastAsia="zh-CN"/>
        </w:rPr>
        <w:t>transmission</w:t>
      </w:r>
      <w:r>
        <w:rPr>
          <w:rFonts w:eastAsia="宋体" w:hint="eastAsia"/>
          <w:lang w:eastAsia="zh-CN"/>
        </w:rPr>
        <w:t xml:space="preserve"> is configured as 2, the </w:t>
      </w:r>
      <w:r>
        <w:rPr>
          <w:rFonts w:eastAsia="宋体"/>
          <w:lang w:eastAsia="zh-CN"/>
        </w:rPr>
        <w:t>overhead</w:t>
      </w:r>
      <w:r>
        <w:rPr>
          <w:rFonts w:eastAsia="宋体" w:hint="eastAsia"/>
          <w:lang w:eastAsia="zh-CN"/>
        </w:rPr>
        <w:t xml:space="preserve"> of guard time is about 20%. </w:t>
      </w:r>
      <w:r>
        <w:rPr>
          <w:rFonts w:eastAsia="宋体"/>
          <w:lang w:eastAsia="zh-CN"/>
        </w:rPr>
        <w:t>Similarly</w:t>
      </w:r>
      <w:r>
        <w:rPr>
          <w:rFonts w:eastAsia="宋体" w:hint="eastAsia"/>
          <w:lang w:eastAsia="zh-CN"/>
        </w:rPr>
        <w:t xml:space="preserve">, </w:t>
      </w:r>
      <w:r>
        <w:rPr>
          <w:rFonts w:eastAsiaTheme="minorEastAsia" w:hint="eastAsia"/>
          <w:lang w:eastAsia="zh-CN"/>
        </w:rPr>
        <w:t xml:space="preserve">SFO is assumed as </w:t>
      </w:r>
      <w:r w:rsidRPr="00652DCB">
        <w:rPr>
          <w:rFonts w:eastAsia="宋体" w:hint="eastAsia"/>
          <w:lang w:eastAsia="zh-CN"/>
        </w:rPr>
        <w:t>10</w:t>
      </w:r>
      <w:r>
        <w:rPr>
          <w:rFonts w:eastAsia="宋体" w:hint="eastAsia"/>
          <w:vertAlign w:val="superscript"/>
          <w:lang w:eastAsia="zh-CN"/>
        </w:rPr>
        <w:t>4</w:t>
      </w:r>
      <w:r w:rsidRPr="00652DCB">
        <w:rPr>
          <w:rFonts w:eastAsia="宋体" w:hint="eastAsia"/>
          <w:lang w:eastAsia="zh-CN"/>
        </w:rPr>
        <w:t>ppm</w:t>
      </w:r>
      <w:r>
        <w:rPr>
          <w:rFonts w:eastAsia="宋体" w:hint="eastAsia"/>
          <w:lang w:eastAsia="zh-CN"/>
        </w:rPr>
        <w:t xml:space="preserve"> for </w:t>
      </w:r>
      <w:r w:rsidR="008609F5">
        <w:rPr>
          <w:rFonts w:eastAsia="宋体" w:hint="eastAsia"/>
          <w:lang w:eastAsia="zh-CN"/>
        </w:rPr>
        <w:t>Device</w:t>
      </w:r>
      <w:r>
        <w:rPr>
          <w:rFonts w:eastAsia="宋体" w:hint="eastAsia"/>
          <w:lang w:eastAsia="zh-CN"/>
        </w:rPr>
        <w:t xml:space="preserve"> 2b/C in Rel-20. </w:t>
      </w:r>
      <w:r>
        <w:rPr>
          <w:rFonts w:eastAsia="宋体"/>
          <w:lang w:eastAsia="zh-CN"/>
        </w:rPr>
        <w:t>W</w:t>
      </w:r>
      <w:r>
        <w:rPr>
          <w:rFonts w:eastAsia="宋体" w:hint="eastAsia"/>
          <w:lang w:eastAsia="zh-CN"/>
        </w:rPr>
        <w:t xml:space="preserve">hen the </w:t>
      </w:r>
      <w:r>
        <w:rPr>
          <w:rFonts w:eastAsia="宋体"/>
          <w:lang w:eastAsia="zh-CN"/>
        </w:rPr>
        <w:t>maximum</w:t>
      </w:r>
      <w:r>
        <w:rPr>
          <w:rFonts w:eastAsia="宋体" w:hint="eastAsia"/>
          <w:lang w:eastAsia="zh-CN"/>
        </w:rPr>
        <w:t xml:space="preserve"> number of time domain resources for Msg1 </w:t>
      </w:r>
      <w:r>
        <w:rPr>
          <w:rFonts w:eastAsia="宋体"/>
          <w:lang w:eastAsia="zh-CN"/>
        </w:rPr>
        <w:t>transmission</w:t>
      </w:r>
      <w:r>
        <w:rPr>
          <w:rFonts w:eastAsia="宋体" w:hint="eastAsia"/>
          <w:lang w:eastAsia="zh-CN"/>
        </w:rPr>
        <w:t xml:space="preserve"> is not larger than 11</w:t>
      </w:r>
      <w:r w:rsidR="001545E7">
        <w:rPr>
          <w:rFonts w:eastAsia="宋体" w:hint="eastAsia"/>
          <w:lang w:eastAsia="zh-CN"/>
        </w:rPr>
        <w:t xml:space="preserve"> based on the </w:t>
      </w:r>
      <w:r w:rsidR="001545E7">
        <w:rPr>
          <w:rFonts w:eastAsia="宋体"/>
          <w:lang w:eastAsia="zh-CN"/>
        </w:rPr>
        <w:t>simulation</w:t>
      </w:r>
      <w:r w:rsidR="001545E7">
        <w:rPr>
          <w:rFonts w:eastAsia="宋体" w:hint="eastAsia"/>
          <w:lang w:eastAsia="zh-CN"/>
        </w:rPr>
        <w:t xml:space="preserve"> assumption in Annex</w:t>
      </w:r>
      <w:r>
        <w:rPr>
          <w:rFonts w:eastAsia="宋体" w:hint="eastAsia"/>
          <w:lang w:eastAsia="zh-CN"/>
        </w:rPr>
        <w:t>, the overhead of guard time is not much 20%.</w:t>
      </w:r>
    </w:p>
    <w:p w14:paraId="391A4A68" w14:textId="51336529" w:rsidR="00A95C32" w:rsidRDefault="00A95C32" w:rsidP="00FC5A3A">
      <w:pPr>
        <w:widowControl w:val="0"/>
        <w:autoSpaceDE w:val="0"/>
        <w:autoSpaceDN w:val="0"/>
        <w:adjustRightInd w:val="0"/>
        <w:spacing w:afterLines="50" w:after="120"/>
        <w:jc w:val="both"/>
        <w:rPr>
          <w:rFonts w:eastAsia="宋体"/>
          <w:lang w:eastAsia="zh-CN"/>
        </w:rPr>
      </w:pPr>
      <w:r>
        <w:rPr>
          <w:rFonts w:eastAsia="宋体"/>
          <w:lang w:eastAsia="zh-CN"/>
        </w:rPr>
        <w:t>F</w:t>
      </w:r>
      <w:r>
        <w:rPr>
          <w:rFonts w:eastAsia="宋体" w:hint="eastAsia"/>
          <w:lang w:eastAsia="zh-CN"/>
        </w:rPr>
        <w:t>or the Access T</w:t>
      </w:r>
      <w:r>
        <w:rPr>
          <w:rFonts w:eastAsia="宋体"/>
          <w:lang w:eastAsia="zh-CN"/>
        </w:rPr>
        <w:t>rigger</w:t>
      </w:r>
      <w:r>
        <w:rPr>
          <w:rFonts w:eastAsia="宋体" w:hint="eastAsia"/>
          <w:lang w:eastAsia="zh-CN"/>
        </w:rPr>
        <w:t xml:space="preserve"> message, it used to trigger the subsequence time domain resource for Msg1 transmission in Rel-19.</w:t>
      </w:r>
      <w:r w:rsidRPr="00344FA0">
        <w:rPr>
          <w:rFonts w:eastAsia="宋体"/>
          <w:lang w:eastAsia="zh-CN"/>
        </w:rPr>
        <w:t xml:space="preserve"> TDMA </w:t>
      </w:r>
      <w:r>
        <w:rPr>
          <w:rFonts w:eastAsia="宋体" w:hint="eastAsia"/>
          <w:lang w:eastAsia="zh-CN"/>
        </w:rPr>
        <w:t xml:space="preserve">for Msg1s transmission </w:t>
      </w:r>
      <w:r w:rsidRPr="00344FA0">
        <w:rPr>
          <w:rFonts w:eastAsia="宋体"/>
          <w:lang w:eastAsia="zh-CN"/>
        </w:rPr>
        <w:t xml:space="preserve">can reduce the transmission delay of Msg1 only when the guard time is less than the </w:t>
      </w:r>
      <w:r>
        <w:rPr>
          <w:rFonts w:eastAsia="宋体" w:hint="eastAsia"/>
          <w:lang w:eastAsia="zh-CN"/>
        </w:rPr>
        <w:t xml:space="preserve">Access Trigger message </w:t>
      </w:r>
      <w:r>
        <w:rPr>
          <w:rFonts w:eastAsia="宋体"/>
          <w:lang w:eastAsia="zh-CN"/>
        </w:rPr>
        <w:t>transmission</w:t>
      </w:r>
      <w:r w:rsidRPr="00344FA0">
        <w:rPr>
          <w:rFonts w:eastAsia="宋体"/>
          <w:lang w:eastAsia="zh-CN"/>
        </w:rPr>
        <w:t xml:space="preserve"> time. </w:t>
      </w:r>
      <w:r>
        <w:rPr>
          <w:rFonts w:eastAsia="宋体" w:hint="eastAsia"/>
          <w:lang w:eastAsia="zh-CN"/>
        </w:rPr>
        <w:t>F</w:t>
      </w:r>
      <w:r w:rsidRPr="00344FA0">
        <w:rPr>
          <w:rFonts w:eastAsia="宋体"/>
          <w:lang w:eastAsia="zh-CN"/>
        </w:rPr>
        <w:t xml:space="preserve">or </w:t>
      </w:r>
      <w:r w:rsidR="008609F5">
        <w:rPr>
          <w:rFonts w:eastAsia="宋体"/>
          <w:lang w:eastAsia="zh-CN"/>
        </w:rPr>
        <w:t>Device</w:t>
      </w:r>
      <w:r w:rsidRPr="00344FA0">
        <w:rPr>
          <w:rFonts w:eastAsia="宋体"/>
          <w:lang w:eastAsia="zh-CN"/>
        </w:rPr>
        <w:t xml:space="preserve"> 2b and </w:t>
      </w:r>
      <w:r w:rsidR="008609F5">
        <w:rPr>
          <w:rFonts w:eastAsia="宋体"/>
          <w:lang w:eastAsia="zh-CN"/>
        </w:rPr>
        <w:t>Device</w:t>
      </w:r>
      <w:r w:rsidRPr="00344FA0">
        <w:rPr>
          <w:rFonts w:eastAsia="宋体"/>
          <w:lang w:eastAsia="zh-CN"/>
        </w:rPr>
        <w:t xml:space="preserve"> C, SFO is assumed to </w:t>
      </w:r>
      <w:r w:rsidR="00E37234" w:rsidRPr="00344FA0">
        <w:rPr>
          <w:rFonts w:eastAsia="宋体"/>
          <w:lang w:eastAsia="zh-CN"/>
        </w:rPr>
        <w:t xml:space="preserve">be </w:t>
      </w:r>
      <w:r w:rsidR="00E37234">
        <w:rPr>
          <w:rFonts w:eastAsia="宋体"/>
          <w:lang w:eastAsia="zh-CN"/>
        </w:rPr>
        <w:t>much</w:t>
      </w:r>
      <w:r w:rsidR="00CC3702">
        <w:rPr>
          <w:rFonts w:eastAsia="宋体"/>
          <w:lang w:eastAsia="zh-CN"/>
        </w:rPr>
        <w:t xml:space="preserve"> less than </w:t>
      </w:r>
      <w:r w:rsidRPr="00652DCB">
        <w:rPr>
          <w:rFonts w:eastAsia="宋体" w:hint="eastAsia"/>
          <w:lang w:eastAsia="zh-CN"/>
        </w:rPr>
        <w:t>10</w:t>
      </w:r>
      <w:r>
        <w:rPr>
          <w:rFonts w:eastAsia="宋体" w:hint="eastAsia"/>
          <w:vertAlign w:val="superscript"/>
          <w:lang w:eastAsia="zh-CN"/>
        </w:rPr>
        <w:t>4</w:t>
      </w:r>
      <w:r w:rsidRPr="00344FA0">
        <w:rPr>
          <w:rFonts w:eastAsia="宋体"/>
          <w:lang w:eastAsia="zh-CN"/>
        </w:rPr>
        <w:t xml:space="preserve">ppm. </w:t>
      </w:r>
      <w:r>
        <w:rPr>
          <w:rFonts w:eastAsia="宋体" w:hint="eastAsia"/>
          <w:lang w:eastAsia="zh-CN"/>
        </w:rPr>
        <w:t>According to</w:t>
      </w:r>
      <w:r w:rsidRPr="00344FA0">
        <w:rPr>
          <w:rFonts w:eastAsia="宋体"/>
          <w:lang w:eastAsia="zh-CN"/>
        </w:rPr>
        <w:t xml:space="preserve"> the parameter assumptions of typical R2D signals and channels</w:t>
      </w:r>
      <w:r>
        <w:rPr>
          <w:rFonts w:eastAsia="宋体" w:hint="eastAsia"/>
          <w:lang w:eastAsia="zh-CN"/>
        </w:rPr>
        <w:t xml:space="preserve"> in Annex</w:t>
      </w:r>
      <w:r w:rsidRPr="00344FA0">
        <w:rPr>
          <w:rFonts w:eastAsia="宋体"/>
          <w:lang w:eastAsia="zh-CN"/>
        </w:rPr>
        <w:t xml:space="preserve">, </w:t>
      </w:r>
      <w:r>
        <w:rPr>
          <w:rFonts w:eastAsia="宋体" w:hint="eastAsia"/>
          <w:lang w:eastAsia="zh-CN"/>
        </w:rPr>
        <w:t>w</w:t>
      </w:r>
      <w:r w:rsidRPr="00344FA0">
        <w:rPr>
          <w:rFonts w:eastAsia="宋体"/>
          <w:lang w:eastAsia="zh-CN"/>
        </w:rPr>
        <w:t>hen the maximum value X is equal to 132</w:t>
      </w:r>
      <w:r w:rsidR="00CC1454">
        <w:rPr>
          <w:rFonts w:eastAsia="宋体" w:hint="eastAsia"/>
          <w:lang w:eastAsia="zh-CN"/>
        </w:rPr>
        <w:t xml:space="preserve"> based on the </w:t>
      </w:r>
      <w:r w:rsidR="00CC1454">
        <w:rPr>
          <w:rFonts w:eastAsia="宋体"/>
          <w:lang w:eastAsia="zh-CN"/>
        </w:rPr>
        <w:t>simulation</w:t>
      </w:r>
      <w:r w:rsidR="00CC1454">
        <w:rPr>
          <w:rFonts w:eastAsia="宋体" w:hint="eastAsia"/>
          <w:lang w:eastAsia="zh-CN"/>
        </w:rPr>
        <w:t xml:space="preserve"> assumption in Annex</w:t>
      </w:r>
      <w:r w:rsidRPr="00344FA0">
        <w:rPr>
          <w:rFonts w:eastAsia="宋体"/>
          <w:lang w:eastAsia="zh-CN"/>
        </w:rPr>
        <w:t xml:space="preserve">, the maximum </w:t>
      </w:r>
      <w:r>
        <w:rPr>
          <w:rFonts w:eastAsia="宋体" w:hint="eastAsia"/>
          <w:lang w:eastAsia="zh-CN"/>
        </w:rPr>
        <w:t>guard</w:t>
      </w:r>
      <w:r w:rsidRPr="00344FA0">
        <w:rPr>
          <w:rFonts w:eastAsia="宋体"/>
          <w:lang w:eastAsia="zh-CN"/>
        </w:rPr>
        <w:t xml:space="preserve"> time introduced between two adjacent Msg1 due to SFO is not greater than the transmission time of R2D Access Trigger message.</w:t>
      </w:r>
    </w:p>
    <w:p w14:paraId="40A54149" w14:textId="77777777" w:rsidR="00A95C32" w:rsidRPr="00D34300" w:rsidRDefault="00A95C32" w:rsidP="003926A5">
      <w:pPr>
        <w:tabs>
          <w:tab w:val="left" w:pos="0"/>
        </w:tabs>
        <w:spacing w:afterLines="50" w:after="120"/>
        <w:jc w:val="both"/>
        <w:rPr>
          <w:rFonts w:eastAsia="宋体"/>
          <w:lang w:eastAsia="zh-CN"/>
        </w:rPr>
      </w:pPr>
      <w:r>
        <w:rPr>
          <w:rFonts w:eastAsia="宋体"/>
          <w:lang w:eastAsia="zh-CN"/>
        </w:rPr>
        <w:t>B</w:t>
      </w:r>
      <w:r>
        <w:rPr>
          <w:rFonts w:eastAsia="宋体" w:hint="eastAsia"/>
          <w:lang w:eastAsia="zh-CN"/>
        </w:rPr>
        <w:t xml:space="preserve">ased on the above analysis, </w:t>
      </w:r>
      <w:r>
        <w:rPr>
          <w:rFonts w:eastAsiaTheme="minorEastAsia" w:hint="eastAsia"/>
          <w:lang w:eastAsia="zh-CN"/>
        </w:rPr>
        <w:t xml:space="preserve">the maximum number </w:t>
      </w:r>
      <w:r w:rsidRPr="00B40D85">
        <w:rPr>
          <w:rFonts w:eastAsia="宋体"/>
          <w:lang w:eastAsia="zh-CN"/>
        </w:rPr>
        <w:t>X</w:t>
      </w:r>
      <w:r>
        <w:rPr>
          <w:rFonts w:eastAsiaTheme="minorEastAsia" w:hint="eastAsia"/>
          <w:lang w:eastAsia="zh-CN"/>
        </w:rPr>
        <w:t xml:space="preserve"> of time domain </w:t>
      </w:r>
      <w:r>
        <w:rPr>
          <w:rFonts w:eastAsiaTheme="minorEastAsia"/>
          <w:lang w:eastAsia="zh-CN"/>
        </w:rPr>
        <w:t>resources</w:t>
      </w:r>
      <w:r>
        <w:rPr>
          <w:rFonts w:eastAsiaTheme="minorEastAsia" w:hint="eastAsia"/>
          <w:lang w:eastAsia="zh-CN"/>
        </w:rPr>
        <w:t xml:space="preserve"> for Msg1 transmission</w:t>
      </w:r>
      <w:r>
        <w:rPr>
          <w:rFonts w:eastAsia="宋体" w:hint="eastAsia"/>
          <w:lang w:eastAsia="zh-CN"/>
        </w:rPr>
        <w:t xml:space="preserve"> should not be larger than 11.</w:t>
      </w:r>
    </w:p>
    <w:p w14:paraId="1EC66EA1" w14:textId="60E80936" w:rsidR="00A95C32" w:rsidRPr="009157C3" w:rsidRDefault="00A95C32" w:rsidP="003926A5">
      <w:pPr>
        <w:tabs>
          <w:tab w:val="left" w:pos="0"/>
        </w:tabs>
        <w:spacing w:afterLines="50" w:after="120"/>
        <w:jc w:val="both"/>
        <w:rPr>
          <w:rFonts w:eastAsiaTheme="minorEastAsia"/>
          <w:b/>
          <w:lang w:eastAsia="zh-CN"/>
        </w:rPr>
      </w:pPr>
      <w:r w:rsidRPr="009157C3">
        <w:rPr>
          <w:rFonts w:eastAsiaTheme="minorEastAsia" w:hint="eastAsia"/>
          <w:b/>
          <w:lang w:eastAsia="zh-CN"/>
        </w:rPr>
        <w:t xml:space="preserve">Proposal </w:t>
      </w:r>
      <w:r w:rsidR="00311653">
        <w:rPr>
          <w:rFonts w:eastAsiaTheme="minorEastAsia" w:hint="eastAsia"/>
          <w:b/>
          <w:lang w:eastAsia="zh-CN"/>
        </w:rPr>
        <w:t>41</w:t>
      </w:r>
      <w:r w:rsidRPr="009157C3">
        <w:rPr>
          <w:rFonts w:eastAsiaTheme="minorEastAsia" w:hint="eastAsia"/>
          <w:b/>
          <w:lang w:eastAsia="zh-CN"/>
        </w:rPr>
        <w:t xml:space="preserve">: The maximum number of time domain </w:t>
      </w:r>
      <w:r w:rsidRPr="009157C3">
        <w:rPr>
          <w:rFonts w:eastAsiaTheme="minorEastAsia"/>
          <w:b/>
          <w:lang w:eastAsia="zh-CN"/>
        </w:rPr>
        <w:t>resources</w:t>
      </w:r>
      <w:r w:rsidRPr="009157C3">
        <w:rPr>
          <w:rFonts w:eastAsiaTheme="minorEastAsia" w:hint="eastAsia"/>
          <w:b/>
          <w:lang w:eastAsia="zh-CN"/>
        </w:rPr>
        <w:t xml:space="preserve"> for Msg1 transmission</w:t>
      </w:r>
      <w:r w:rsidRPr="009157C3">
        <w:rPr>
          <w:rFonts w:eastAsia="宋体"/>
          <w:b/>
          <w:lang w:eastAsia="zh-CN"/>
        </w:rPr>
        <w:t xml:space="preserve"> </w:t>
      </w:r>
      <w:r w:rsidRPr="009157C3">
        <w:rPr>
          <w:rFonts w:eastAsia="宋体" w:hint="eastAsia"/>
          <w:b/>
          <w:lang w:eastAsia="zh-CN"/>
        </w:rPr>
        <w:t xml:space="preserve">should not be larger than 11 for </w:t>
      </w:r>
      <w:r w:rsidR="00A77604">
        <w:rPr>
          <w:rFonts w:eastAsia="宋体" w:hint="eastAsia"/>
          <w:b/>
          <w:lang w:eastAsia="zh-CN"/>
        </w:rPr>
        <w:t>D</w:t>
      </w:r>
      <w:r w:rsidR="00A77604" w:rsidRPr="009157C3">
        <w:rPr>
          <w:rFonts w:eastAsia="宋体"/>
          <w:b/>
          <w:lang w:eastAsia="zh-CN"/>
        </w:rPr>
        <w:t>evice</w:t>
      </w:r>
      <w:r w:rsidR="00A77604" w:rsidRPr="009157C3">
        <w:rPr>
          <w:rFonts w:eastAsia="宋体" w:hint="eastAsia"/>
          <w:b/>
          <w:lang w:eastAsia="zh-CN"/>
        </w:rPr>
        <w:t xml:space="preserve"> </w:t>
      </w:r>
      <w:r w:rsidRPr="009157C3">
        <w:rPr>
          <w:rFonts w:eastAsia="宋体" w:hint="eastAsia"/>
          <w:b/>
          <w:lang w:eastAsia="zh-CN"/>
        </w:rPr>
        <w:t>2b/C.</w:t>
      </w:r>
    </w:p>
    <w:p w14:paraId="2C3CBF81" w14:textId="695B2B0A" w:rsidR="00A72BA7" w:rsidRDefault="00A72BA7" w:rsidP="00FC5A3A">
      <w:pPr>
        <w:pStyle w:val="afff1"/>
        <w:widowControl w:val="0"/>
        <w:numPr>
          <w:ilvl w:val="0"/>
          <w:numId w:val="42"/>
        </w:numPr>
        <w:autoSpaceDE w:val="0"/>
        <w:autoSpaceDN w:val="0"/>
        <w:adjustRightInd w:val="0"/>
        <w:spacing w:afterLines="50" w:after="120"/>
        <w:jc w:val="both"/>
        <w:rPr>
          <w:rFonts w:eastAsiaTheme="minorEastAsia"/>
          <w:lang w:eastAsia="zh-CN"/>
        </w:rPr>
      </w:pPr>
      <w:r>
        <w:rPr>
          <w:rFonts w:eastAsiaTheme="minorEastAsia"/>
          <w:lang w:eastAsia="zh-CN"/>
        </w:rPr>
        <w:lastRenderedPageBreak/>
        <w:t>T</w:t>
      </w:r>
      <w:r>
        <w:rPr>
          <w:rFonts w:eastAsiaTheme="minorEastAsia" w:hint="eastAsia"/>
          <w:lang w:eastAsia="zh-CN"/>
        </w:rPr>
        <w:t xml:space="preserve">he </w:t>
      </w:r>
      <w:r>
        <w:rPr>
          <w:rFonts w:eastAsiaTheme="minorEastAsia"/>
          <w:lang w:eastAsia="zh-CN"/>
        </w:rPr>
        <w:t>enhancement of contention avoidance for contention-based</w:t>
      </w:r>
      <w:r w:rsidR="004434E6">
        <w:rPr>
          <w:rFonts w:eastAsiaTheme="minorEastAsia"/>
          <w:lang w:eastAsia="zh-CN"/>
        </w:rPr>
        <w:t xml:space="preserve"> </w:t>
      </w:r>
      <w:r>
        <w:rPr>
          <w:rFonts w:eastAsiaTheme="minorEastAsia" w:hint="eastAsia"/>
          <w:lang w:eastAsia="zh-CN"/>
        </w:rPr>
        <w:t>for Msg1</w:t>
      </w:r>
    </w:p>
    <w:p w14:paraId="318B8411" w14:textId="0482C779" w:rsidR="00A72BA7" w:rsidRDefault="00A72BA7" w:rsidP="00FC5A3A">
      <w:pPr>
        <w:widowControl w:val="0"/>
        <w:autoSpaceDE w:val="0"/>
        <w:autoSpaceDN w:val="0"/>
        <w:adjustRightInd w:val="0"/>
        <w:spacing w:afterLines="50" w:after="120"/>
        <w:jc w:val="both"/>
        <w:rPr>
          <w:rFonts w:eastAsiaTheme="minorEastAsia"/>
          <w:lang w:eastAsia="zh-CN"/>
        </w:rPr>
      </w:pPr>
      <w:r>
        <w:rPr>
          <w:rFonts w:eastAsiaTheme="minorEastAsia"/>
          <w:lang w:eastAsia="zh-CN"/>
        </w:rPr>
        <w:t>The large number of A-IoT devices in outdoor deployment scenarios expects to increase the collision probability of contention-based random access procedure.</w:t>
      </w:r>
      <w:r>
        <w:rPr>
          <w:rFonts w:eastAsiaTheme="minorEastAsia" w:hint="eastAsia"/>
          <w:lang w:eastAsia="zh-CN"/>
        </w:rPr>
        <w:t xml:space="preserve"> </w:t>
      </w:r>
      <w:r>
        <w:rPr>
          <w:rFonts w:eastAsiaTheme="minorEastAsia"/>
          <w:lang w:eastAsia="zh-CN"/>
        </w:rPr>
        <w:t>The contention avoidance and collision detection are critical for heavily contention based random access procedure.</w:t>
      </w:r>
      <w:r>
        <w:rPr>
          <w:rFonts w:eastAsiaTheme="minorEastAsia" w:hint="eastAsia"/>
          <w:lang w:eastAsia="zh-CN"/>
        </w:rPr>
        <w:t xml:space="preserve"> </w:t>
      </w:r>
      <w:r>
        <w:rPr>
          <w:rFonts w:eastAsiaTheme="minorEastAsia"/>
          <w:lang w:eastAsia="zh-CN"/>
        </w:rPr>
        <w:t xml:space="preserve">It is critical to </w:t>
      </w:r>
      <w:r>
        <w:rPr>
          <w:rFonts w:eastAsiaTheme="minorEastAsia" w:hint="eastAsia"/>
          <w:lang w:eastAsia="zh-CN"/>
        </w:rPr>
        <w:t xml:space="preserve">further </w:t>
      </w:r>
      <w:r>
        <w:rPr>
          <w:rFonts w:eastAsiaTheme="minorEastAsia"/>
          <w:lang w:eastAsia="zh-CN"/>
        </w:rPr>
        <w:t>consider</w:t>
      </w:r>
      <w:r>
        <w:rPr>
          <w:rFonts w:eastAsiaTheme="minorEastAsia" w:hint="eastAsia"/>
          <w:lang w:eastAsia="zh-CN"/>
        </w:rPr>
        <w:t xml:space="preserve"> </w:t>
      </w:r>
      <w:r>
        <w:rPr>
          <w:rFonts w:eastAsiaTheme="minorEastAsia"/>
          <w:lang w:eastAsia="zh-CN"/>
        </w:rPr>
        <w:t>supporting</w:t>
      </w:r>
      <w:r>
        <w:rPr>
          <w:rFonts w:eastAsiaTheme="minorEastAsia" w:hint="eastAsia"/>
          <w:lang w:eastAsia="zh-CN"/>
        </w:rPr>
        <w:t xml:space="preserve"> the CDM for Msg1 transmission in random access to further reduce the </w:t>
      </w:r>
      <w:r>
        <w:rPr>
          <w:rFonts w:eastAsiaTheme="minorEastAsia"/>
          <w:lang w:eastAsia="zh-CN"/>
        </w:rPr>
        <w:t>collision</w:t>
      </w:r>
      <w:r>
        <w:rPr>
          <w:rFonts w:eastAsiaTheme="minorEastAsia" w:hint="eastAsia"/>
          <w:lang w:eastAsia="zh-CN"/>
        </w:rPr>
        <w:t xml:space="preserve"> and </w:t>
      </w:r>
      <w:r>
        <w:rPr>
          <w:rFonts w:eastAsiaTheme="minorEastAsia"/>
          <w:lang w:eastAsia="zh-CN"/>
        </w:rPr>
        <w:t>improve</w:t>
      </w:r>
      <w:r>
        <w:rPr>
          <w:rFonts w:eastAsiaTheme="minorEastAsia" w:hint="eastAsia"/>
          <w:lang w:eastAsia="zh-CN"/>
        </w:rPr>
        <w:t xml:space="preserve"> the random access </w:t>
      </w:r>
      <w:r>
        <w:rPr>
          <w:rFonts w:eastAsiaTheme="minorEastAsia"/>
          <w:lang w:eastAsia="zh-CN"/>
        </w:rPr>
        <w:t>efficiency</w:t>
      </w:r>
      <w:r>
        <w:rPr>
          <w:rFonts w:eastAsiaTheme="minorEastAsia" w:hint="eastAsia"/>
          <w:lang w:eastAsia="zh-CN"/>
        </w:rPr>
        <w:t>.</w:t>
      </w:r>
    </w:p>
    <w:p w14:paraId="50564F99" w14:textId="57A4044A" w:rsidR="00A72BA7" w:rsidRDefault="00A72BA7" w:rsidP="00DE6543">
      <w:pPr>
        <w:widowControl w:val="0"/>
        <w:autoSpaceDE w:val="0"/>
        <w:autoSpaceDN w:val="0"/>
        <w:adjustRightInd w:val="0"/>
        <w:spacing w:after="120"/>
        <w:jc w:val="both"/>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sidR="00311653">
        <w:rPr>
          <w:rFonts w:eastAsiaTheme="minorEastAsia" w:hint="eastAsia"/>
          <w:b/>
          <w:lang w:eastAsia="zh-CN"/>
        </w:rPr>
        <w:t>42</w:t>
      </w:r>
      <w:r>
        <w:rPr>
          <w:rFonts w:eastAsiaTheme="minorEastAsia" w:hint="eastAsia"/>
          <w:b/>
          <w:lang w:eastAsia="zh-CN"/>
        </w:rPr>
        <w:t xml:space="preserve">: It is </w:t>
      </w:r>
      <w:r>
        <w:rPr>
          <w:rFonts w:eastAsiaTheme="minorEastAsia"/>
          <w:b/>
          <w:lang w:eastAsia="zh-CN"/>
        </w:rPr>
        <w:t>critical to</w:t>
      </w:r>
      <w:r>
        <w:rPr>
          <w:rFonts w:eastAsiaTheme="minorEastAsia" w:hint="eastAsia"/>
          <w:b/>
          <w:lang w:eastAsia="zh-CN"/>
        </w:rPr>
        <w:t xml:space="preserve"> study the CDM </w:t>
      </w:r>
      <w:r>
        <w:rPr>
          <w:rFonts w:eastAsiaTheme="minorEastAsia"/>
          <w:b/>
          <w:lang w:eastAsia="zh-CN"/>
        </w:rPr>
        <w:t>scheme</w:t>
      </w:r>
      <w:r>
        <w:rPr>
          <w:rFonts w:eastAsiaTheme="minorEastAsia" w:hint="eastAsia"/>
          <w:b/>
          <w:lang w:eastAsia="zh-CN"/>
        </w:rPr>
        <w:t xml:space="preserve"> for D2R preamble transmission to further reduce the random access </w:t>
      </w:r>
      <w:r>
        <w:rPr>
          <w:rFonts w:eastAsiaTheme="minorEastAsia"/>
          <w:b/>
          <w:lang w:eastAsia="zh-CN"/>
        </w:rPr>
        <w:t>collision</w:t>
      </w:r>
      <w:r>
        <w:rPr>
          <w:rFonts w:eastAsiaTheme="minorEastAsia" w:hint="eastAsia"/>
          <w:b/>
          <w:lang w:eastAsia="zh-CN"/>
        </w:rPr>
        <w:t xml:space="preserve"> and </w:t>
      </w:r>
      <w:r>
        <w:rPr>
          <w:rFonts w:eastAsiaTheme="minorEastAsia"/>
          <w:b/>
          <w:lang w:eastAsia="zh-CN"/>
        </w:rPr>
        <w:t>improve</w:t>
      </w:r>
      <w:r>
        <w:rPr>
          <w:rFonts w:eastAsiaTheme="minorEastAsia" w:hint="eastAsia"/>
          <w:b/>
          <w:lang w:eastAsia="zh-CN"/>
        </w:rPr>
        <w:t xml:space="preserve"> random access </w:t>
      </w:r>
      <w:r>
        <w:rPr>
          <w:rFonts w:eastAsiaTheme="minorEastAsia"/>
          <w:b/>
          <w:lang w:eastAsia="zh-CN"/>
        </w:rPr>
        <w:t>efficiency</w:t>
      </w:r>
      <w:r>
        <w:rPr>
          <w:rFonts w:eastAsiaTheme="minorEastAsia" w:hint="eastAsia"/>
          <w:b/>
          <w:lang w:eastAsia="zh-CN"/>
        </w:rPr>
        <w:t xml:space="preserve"> in Rel-20.</w:t>
      </w:r>
    </w:p>
    <w:p w14:paraId="1A388F1B" w14:textId="77777777" w:rsidR="00A72BA7" w:rsidRDefault="00A72BA7" w:rsidP="007A43D5">
      <w:pPr>
        <w:widowControl w:val="0"/>
        <w:autoSpaceDE w:val="0"/>
        <w:autoSpaceDN w:val="0"/>
        <w:adjustRightInd w:val="0"/>
        <w:spacing w:after="120"/>
        <w:jc w:val="both"/>
        <w:rPr>
          <w:rFonts w:eastAsiaTheme="minorEastAsia"/>
          <w:lang w:eastAsia="zh-CN"/>
        </w:rPr>
      </w:pPr>
      <w:r>
        <w:rPr>
          <w:rFonts w:eastAsiaTheme="minorEastAsia"/>
          <w:lang w:eastAsia="zh-CN"/>
        </w:rPr>
        <w:t xml:space="preserve">Furthermore, </w:t>
      </w:r>
      <w:r>
        <w:rPr>
          <w:rFonts w:eastAsiaTheme="minorEastAsia" w:hint="eastAsia"/>
          <w:lang w:eastAsia="zh-CN"/>
        </w:rPr>
        <w:t xml:space="preserve">D2R </w:t>
      </w:r>
      <w:r>
        <w:rPr>
          <w:rFonts w:eastAsiaTheme="minorEastAsia"/>
          <w:lang w:eastAsia="zh-CN"/>
        </w:rPr>
        <w:t>preamble</w:t>
      </w:r>
      <w:r>
        <w:rPr>
          <w:rFonts w:eastAsiaTheme="minorEastAsia" w:hint="eastAsia"/>
          <w:lang w:eastAsia="zh-CN"/>
        </w:rPr>
        <w:t xml:space="preserve"> sequence could </w:t>
      </w:r>
      <w:r>
        <w:rPr>
          <w:rFonts w:eastAsiaTheme="minorEastAsia"/>
          <w:lang w:eastAsia="zh-CN"/>
        </w:rPr>
        <w:t>consider</w:t>
      </w:r>
      <w:r>
        <w:rPr>
          <w:rFonts w:eastAsiaTheme="minorEastAsia" w:hint="eastAsia"/>
          <w:lang w:eastAsia="zh-CN"/>
        </w:rPr>
        <w:t xml:space="preserve"> single carrier time-domain sequence to align the D2R transmission with single carrier. C</w:t>
      </w:r>
      <w:r>
        <w:rPr>
          <w:rFonts w:eastAsiaTheme="minorEastAsia"/>
          <w:lang w:eastAsia="zh-CN"/>
        </w:rPr>
        <w:t xml:space="preserve">onsidering the sequence </w:t>
      </w:r>
      <w:r>
        <w:rPr>
          <w:rFonts w:eastAsiaTheme="minorEastAsia" w:hint="eastAsia"/>
          <w:lang w:eastAsia="zh-CN"/>
        </w:rPr>
        <w:t xml:space="preserve">type </w:t>
      </w:r>
      <w:r>
        <w:rPr>
          <w:rFonts w:eastAsiaTheme="minorEastAsia"/>
          <w:lang w:eastAsia="zh-CN"/>
        </w:rPr>
        <w:t>for D2R pr</w:t>
      </w:r>
      <w:r>
        <w:rPr>
          <w:rFonts w:eastAsiaTheme="minorEastAsia" w:hint="eastAsia"/>
          <w:lang w:eastAsia="zh-CN"/>
        </w:rPr>
        <w:t>ea</w:t>
      </w:r>
      <w:r>
        <w:rPr>
          <w:rFonts w:eastAsiaTheme="minorEastAsia"/>
          <w:lang w:eastAsia="zh-CN"/>
        </w:rPr>
        <w:t>mble transmission, the orthogonally of orthogonal sequence will be destroyed due to the existence of SFO</w:t>
      </w:r>
      <w:r>
        <w:rPr>
          <w:rFonts w:eastAsiaTheme="minorEastAsia" w:hint="eastAsia"/>
          <w:lang w:eastAsia="zh-CN"/>
        </w:rPr>
        <w:t xml:space="preserve">. </w:t>
      </w:r>
      <w:r>
        <w:rPr>
          <w:rFonts w:eastAsiaTheme="minorEastAsia"/>
          <w:lang w:eastAsia="zh-CN"/>
        </w:rPr>
        <w:t>Therefore</w:t>
      </w:r>
      <w:r>
        <w:rPr>
          <w:rFonts w:eastAsiaTheme="minorEastAsia" w:hint="eastAsia"/>
          <w:lang w:eastAsia="zh-CN"/>
        </w:rPr>
        <w:t>, the</w:t>
      </w:r>
      <w:r>
        <w:rPr>
          <w:rFonts w:eastAsiaTheme="minorEastAsia"/>
          <w:lang w:eastAsia="zh-CN"/>
        </w:rPr>
        <w:t xml:space="preserve"> orthogonal sequence</w:t>
      </w:r>
      <w:r>
        <w:rPr>
          <w:rFonts w:eastAsiaTheme="minorEastAsia" w:hint="eastAsia"/>
          <w:lang w:eastAsia="zh-CN"/>
        </w:rPr>
        <w:t xml:space="preserve"> is not recommended</w:t>
      </w:r>
      <w:r>
        <w:rPr>
          <w:rFonts w:eastAsiaTheme="minorEastAsia"/>
          <w:lang w:eastAsia="zh-CN"/>
        </w:rPr>
        <w:t xml:space="preserve">. </w:t>
      </w:r>
      <w:r>
        <w:rPr>
          <w:rFonts w:eastAsiaTheme="minorEastAsia" w:hint="eastAsia"/>
          <w:lang w:eastAsia="zh-CN"/>
        </w:rPr>
        <w:t>N</w:t>
      </w:r>
      <w:r>
        <w:rPr>
          <w:rFonts w:eastAsiaTheme="minorEastAsia"/>
          <w:lang w:eastAsia="zh-CN"/>
        </w:rPr>
        <w:t>on</w:t>
      </w:r>
      <w:r>
        <w:rPr>
          <w:rFonts w:eastAsiaTheme="minorEastAsia" w:hint="eastAsia"/>
          <w:lang w:eastAsia="zh-CN"/>
        </w:rPr>
        <w:t>-</w:t>
      </w:r>
      <w:r>
        <w:rPr>
          <w:rFonts w:eastAsiaTheme="minorEastAsia"/>
          <w:lang w:eastAsia="zh-CN"/>
        </w:rPr>
        <w:t>orthogonal sequences</w:t>
      </w:r>
      <w:r>
        <w:rPr>
          <w:rFonts w:eastAsiaTheme="minorEastAsia" w:hint="eastAsia"/>
          <w:lang w:eastAsia="zh-CN"/>
        </w:rPr>
        <w:t xml:space="preserve"> could be studied for D2R </w:t>
      </w:r>
      <w:r>
        <w:rPr>
          <w:rFonts w:eastAsiaTheme="minorEastAsia"/>
          <w:lang w:eastAsia="zh-CN"/>
        </w:rPr>
        <w:t>preamble</w:t>
      </w:r>
      <w:r>
        <w:rPr>
          <w:rFonts w:eastAsiaTheme="minorEastAsia" w:hint="eastAsia"/>
          <w:lang w:eastAsia="zh-CN"/>
        </w:rPr>
        <w:t xml:space="preserve"> transmission</w:t>
      </w:r>
      <w:r>
        <w:rPr>
          <w:rFonts w:eastAsiaTheme="minorEastAsia"/>
          <w:lang w:eastAsia="zh-CN"/>
        </w:rPr>
        <w:t xml:space="preserve">, </w:t>
      </w:r>
      <w:r>
        <w:rPr>
          <w:rFonts w:eastAsiaTheme="minorEastAsia" w:hint="eastAsia"/>
          <w:lang w:eastAsia="zh-CN"/>
        </w:rPr>
        <w:t>e.g.,</w:t>
      </w:r>
      <w:r>
        <w:rPr>
          <w:rFonts w:eastAsiaTheme="minorEastAsia"/>
          <w:lang w:eastAsia="zh-CN"/>
        </w:rPr>
        <w:t xml:space="preserve"> M sequences</w:t>
      </w:r>
      <w:r>
        <w:rPr>
          <w:rFonts w:eastAsiaTheme="minorEastAsia" w:hint="eastAsia"/>
          <w:lang w:eastAsia="zh-CN"/>
        </w:rPr>
        <w:t>, Gold sequence, etc</w:t>
      </w:r>
      <w:r>
        <w:rPr>
          <w:rFonts w:eastAsiaTheme="minorEastAsia"/>
          <w:lang w:eastAsia="zh-CN"/>
        </w:rPr>
        <w:t>.</w:t>
      </w:r>
    </w:p>
    <w:p w14:paraId="06D6AF37" w14:textId="4A457821" w:rsidR="00A72BA7" w:rsidRDefault="00A72BA7" w:rsidP="007A43D5">
      <w:pPr>
        <w:widowControl w:val="0"/>
        <w:autoSpaceDE w:val="0"/>
        <w:autoSpaceDN w:val="0"/>
        <w:adjustRightInd w:val="0"/>
        <w:spacing w:after="120"/>
        <w:jc w:val="both"/>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sidR="00311653">
        <w:rPr>
          <w:rFonts w:eastAsiaTheme="minorEastAsia" w:hint="eastAsia"/>
          <w:b/>
          <w:lang w:eastAsia="zh-CN"/>
        </w:rPr>
        <w:t>43</w:t>
      </w:r>
      <w:r>
        <w:rPr>
          <w:rFonts w:eastAsiaTheme="minorEastAsia" w:hint="eastAsia"/>
          <w:b/>
          <w:lang w:eastAsia="zh-CN"/>
        </w:rPr>
        <w:t>: O</w:t>
      </w:r>
      <w:r>
        <w:rPr>
          <w:rFonts w:eastAsiaTheme="minorEastAsia"/>
          <w:b/>
          <w:lang w:eastAsia="zh-CN"/>
        </w:rPr>
        <w:t>rthogonal sequence</w:t>
      </w:r>
      <w:r>
        <w:rPr>
          <w:rFonts w:eastAsiaTheme="minorEastAsia" w:hint="eastAsia"/>
          <w:b/>
          <w:lang w:eastAsia="zh-CN"/>
        </w:rPr>
        <w:t xml:space="preserve"> is </w:t>
      </w:r>
      <w:r>
        <w:rPr>
          <w:rFonts w:eastAsiaTheme="minorEastAsia"/>
          <w:b/>
          <w:lang w:eastAsia="zh-CN"/>
        </w:rPr>
        <w:t xml:space="preserve">not recommended </w:t>
      </w:r>
      <w:r>
        <w:rPr>
          <w:rFonts w:eastAsiaTheme="minorEastAsia" w:hint="eastAsia"/>
          <w:b/>
          <w:lang w:eastAsia="zh-CN"/>
        </w:rPr>
        <w:t xml:space="preserve">for CDM scheme of D2R </w:t>
      </w:r>
      <w:r>
        <w:rPr>
          <w:rFonts w:eastAsiaTheme="minorEastAsia"/>
          <w:b/>
          <w:lang w:eastAsia="zh-CN"/>
        </w:rPr>
        <w:t>preamble</w:t>
      </w:r>
      <w:r>
        <w:rPr>
          <w:rFonts w:eastAsiaTheme="minorEastAsia" w:hint="eastAsia"/>
          <w:b/>
          <w:lang w:eastAsia="zh-CN"/>
        </w:rPr>
        <w:t xml:space="preserve"> </w:t>
      </w:r>
      <w:r>
        <w:rPr>
          <w:rFonts w:eastAsiaTheme="minorEastAsia"/>
          <w:b/>
          <w:lang w:eastAsia="zh-CN"/>
        </w:rPr>
        <w:t>transmission</w:t>
      </w:r>
      <w:r>
        <w:rPr>
          <w:rFonts w:eastAsiaTheme="minorEastAsia" w:hint="eastAsia"/>
          <w:lang w:eastAsia="zh-CN"/>
        </w:rPr>
        <w:t>.</w:t>
      </w:r>
    </w:p>
    <w:p w14:paraId="750C917E" w14:textId="661E5D62" w:rsidR="00A72BA7" w:rsidRDefault="00A72BA7">
      <w:pPr>
        <w:widowControl w:val="0"/>
        <w:autoSpaceDE w:val="0"/>
        <w:autoSpaceDN w:val="0"/>
        <w:adjustRightInd w:val="0"/>
        <w:spacing w:after="120"/>
        <w:jc w:val="both"/>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sidR="00311653">
        <w:rPr>
          <w:rFonts w:eastAsiaTheme="minorEastAsia" w:hint="eastAsia"/>
          <w:b/>
          <w:lang w:eastAsia="zh-CN"/>
        </w:rPr>
        <w:t>44</w:t>
      </w:r>
      <w:r>
        <w:rPr>
          <w:rFonts w:eastAsiaTheme="minorEastAsia" w:hint="eastAsia"/>
          <w:b/>
          <w:lang w:eastAsia="zh-CN"/>
        </w:rPr>
        <w:t xml:space="preserve">: It </w:t>
      </w:r>
      <w:r>
        <w:rPr>
          <w:rFonts w:eastAsiaTheme="minorEastAsia"/>
          <w:b/>
          <w:lang w:eastAsia="zh-CN"/>
        </w:rPr>
        <w:t>suggests</w:t>
      </w:r>
      <w:r>
        <w:rPr>
          <w:rFonts w:eastAsiaTheme="minorEastAsia" w:hint="eastAsia"/>
          <w:b/>
          <w:lang w:eastAsia="zh-CN"/>
        </w:rPr>
        <w:t xml:space="preserve"> </w:t>
      </w:r>
      <w:r>
        <w:rPr>
          <w:rFonts w:eastAsiaTheme="minorEastAsia"/>
          <w:b/>
          <w:lang w:eastAsia="zh-CN"/>
        </w:rPr>
        <w:t>that</w:t>
      </w:r>
      <w:r>
        <w:rPr>
          <w:rFonts w:eastAsiaTheme="minorEastAsia" w:hint="eastAsia"/>
          <w:b/>
          <w:lang w:eastAsia="zh-CN"/>
        </w:rPr>
        <w:t xml:space="preserve"> no</w:t>
      </w:r>
      <w:r>
        <w:rPr>
          <w:rFonts w:eastAsiaTheme="minorEastAsia"/>
          <w:b/>
          <w:lang w:eastAsia="zh-CN"/>
        </w:rPr>
        <w:t>n</w:t>
      </w:r>
      <w:r>
        <w:rPr>
          <w:rFonts w:eastAsiaTheme="minorEastAsia" w:hint="eastAsia"/>
          <w:b/>
          <w:lang w:eastAsia="zh-CN"/>
        </w:rPr>
        <w:t>-</w:t>
      </w:r>
      <w:r>
        <w:rPr>
          <w:rFonts w:eastAsiaTheme="minorEastAsia"/>
          <w:b/>
          <w:lang w:eastAsia="zh-CN"/>
        </w:rPr>
        <w:t>orthogonal sequences</w:t>
      </w:r>
      <w:r>
        <w:rPr>
          <w:rFonts w:eastAsiaTheme="minorEastAsia" w:hint="eastAsia"/>
          <w:b/>
          <w:lang w:eastAsia="zh-CN"/>
        </w:rPr>
        <w:t xml:space="preserve"> could be studied for D2R </w:t>
      </w:r>
      <w:r>
        <w:rPr>
          <w:rFonts w:eastAsiaTheme="minorEastAsia"/>
          <w:b/>
          <w:lang w:eastAsia="zh-CN"/>
        </w:rPr>
        <w:t>preamble</w:t>
      </w:r>
      <w:r>
        <w:rPr>
          <w:rFonts w:eastAsiaTheme="minorEastAsia" w:hint="eastAsia"/>
          <w:b/>
          <w:lang w:eastAsia="zh-CN"/>
        </w:rPr>
        <w:t xml:space="preserve"> </w:t>
      </w:r>
      <w:r>
        <w:rPr>
          <w:rFonts w:eastAsiaTheme="minorEastAsia"/>
          <w:b/>
          <w:lang w:eastAsia="zh-CN"/>
        </w:rPr>
        <w:t xml:space="preserve">transmission, e.g. </w:t>
      </w:r>
      <w:r>
        <w:rPr>
          <w:rFonts w:eastAsiaTheme="minorEastAsia" w:hint="eastAsia"/>
          <w:b/>
          <w:lang w:eastAsia="zh-CN"/>
        </w:rPr>
        <w:t xml:space="preserve">M </w:t>
      </w:r>
      <w:r>
        <w:rPr>
          <w:rFonts w:eastAsiaTheme="minorEastAsia"/>
          <w:b/>
          <w:lang w:eastAsia="zh-CN"/>
        </w:rPr>
        <w:t>sequences</w:t>
      </w:r>
      <w:r>
        <w:rPr>
          <w:rFonts w:eastAsiaTheme="minorEastAsia" w:hint="eastAsia"/>
          <w:b/>
          <w:lang w:eastAsia="zh-CN"/>
        </w:rPr>
        <w:t>, Gold sequence, etc</w:t>
      </w:r>
      <w:r>
        <w:rPr>
          <w:rFonts w:eastAsiaTheme="minorEastAsia" w:hint="eastAsia"/>
          <w:lang w:eastAsia="zh-CN"/>
        </w:rPr>
        <w:t>.</w:t>
      </w:r>
    </w:p>
    <w:p w14:paraId="7E3677AB" w14:textId="77777777" w:rsidR="00A72BA7" w:rsidRDefault="00A72BA7" w:rsidP="00FC5A3A">
      <w:pPr>
        <w:widowControl w:val="0"/>
        <w:autoSpaceDE w:val="0"/>
        <w:autoSpaceDN w:val="0"/>
        <w:adjustRightInd w:val="0"/>
        <w:spacing w:after="120" w:line="276" w:lineRule="auto"/>
        <w:jc w:val="both"/>
        <w:rPr>
          <w:rFonts w:eastAsiaTheme="minorEastAsia"/>
          <w:b/>
          <w:u w:val="single"/>
          <w:lang w:eastAsia="zh-CN"/>
        </w:rPr>
      </w:pPr>
      <w:r>
        <w:rPr>
          <w:rFonts w:eastAsiaTheme="minorEastAsia" w:hint="eastAsia"/>
          <w:b/>
          <w:u w:val="single"/>
          <w:lang w:eastAsia="zh-CN"/>
        </w:rPr>
        <w:t>FDM for Msg2 transmission</w:t>
      </w:r>
    </w:p>
    <w:p w14:paraId="0A99E6B7" w14:textId="3BBCC204" w:rsidR="00A72BA7" w:rsidRDefault="00A72BA7" w:rsidP="00DE6543">
      <w:pPr>
        <w:widowControl w:val="0"/>
        <w:autoSpaceDE w:val="0"/>
        <w:autoSpaceDN w:val="0"/>
        <w:adjustRightInd w:val="0"/>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n Rel-19, TDM for Msg2 transmission is supported to response multiple Msg1 transmissions </w:t>
      </w:r>
      <w:r>
        <w:rPr>
          <w:rFonts w:eastAsiaTheme="minorEastAsia"/>
          <w:lang w:eastAsia="zh-CN"/>
        </w:rPr>
        <w:t xml:space="preserve">at a time </w:t>
      </w:r>
      <w:r>
        <w:rPr>
          <w:rFonts w:eastAsiaTheme="minorEastAsia" w:hint="eastAsia"/>
          <w:lang w:eastAsia="zh-CN"/>
        </w:rPr>
        <w:t xml:space="preserve">to improve the access </w:t>
      </w:r>
      <w:r>
        <w:rPr>
          <w:rFonts w:eastAsiaTheme="minorEastAsia"/>
          <w:lang w:eastAsia="zh-CN"/>
        </w:rPr>
        <w:t>efficiency</w:t>
      </w:r>
      <w:r>
        <w:rPr>
          <w:rFonts w:eastAsiaTheme="minorEastAsia" w:hint="eastAsia"/>
          <w:lang w:eastAsia="zh-CN"/>
        </w:rPr>
        <w:t xml:space="preserve"> of multiple A-IoT devices. </w:t>
      </w:r>
      <w:r>
        <w:rPr>
          <w:rFonts w:eastAsiaTheme="minorEastAsia"/>
          <w:lang w:eastAsia="zh-CN"/>
        </w:rPr>
        <w:t xml:space="preserve">In order to support </w:t>
      </w:r>
      <w:r>
        <w:rPr>
          <w:rFonts w:eastAsiaTheme="minorEastAsia" w:hint="eastAsia"/>
          <w:lang w:eastAsia="zh-CN"/>
        </w:rPr>
        <w:t xml:space="preserve">larger </w:t>
      </w:r>
      <w:r>
        <w:rPr>
          <w:rFonts w:eastAsiaTheme="minorEastAsia"/>
          <w:lang w:eastAsia="zh-CN"/>
        </w:rPr>
        <w:t>number</w:t>
      </w:r>
      <w:r>
        <w:rPr>
          <w:rFonts w:eastAsiaTheme="minorEastAsia" w:hint="eastAsia"/>
          <w:lang w:eastAsia="zh-CN"/>
        </w:rPr>
        <w:t xml:space="preserve"> </w:t>
      </w:r>
      <w:r>
        <w:rPr>
          <w:rFonts w:eastAsiaTheme="minorEastAsia"/>
          <w:lang w:eastAsia="zh-CN"/>
        </w:rPr>
        <w:t>of A-I</w:t>
      </w:r>
      <w:r>
        <w:rPr>
          <w:rFonts w:eastAsiaTheme="minorEastAsia" w:hint="eastAsia"/>
          <w:lang w:eastAsia="zh-CN"/>
        </w:rPr>
        <w:t>o</w:t>
      </w:r>
      <w:r>
        <w:rPr>
          <w:rFonts w:eastAsiaTheme="minorEastAsia"/>
          <w:lang w:eastAsia="zh-CN"/>
        </w:rPr>
        <w:t xml:space="preserve">T devices and more effective access </w:t>
      </w:r>
      <w:r>
        <w:rPr>
          <w:rFonts w:eastAsiaTheme="minorEastAsia" w:hint="eastAsia"/>
          <w:lang w:eastAsia="zh-CN"/>
        </w:rPr>
        <w:t>procedure</w:t>
      </w:r>
      <w:r>
        <w:rPr>
          <w:rFonts w:eastAsiaTheme="minorEastAsia"/>
          <w:lang w:eastAsia="zh-CN"/>
        </w:rPr>
        <w:t>, multiple Msg2</w:t>
      </w:r>
      <w:r>
        <w:rPr>
          <w:rFonts w:eastAsiaTheme="minorEastAsia" w:hint="eastAsia"/>
          <w:lang w:eastAsia="zh-CN"/>
        </w:rPr>
        <w:t>s</w:t>
      </w:r>
      <w:r>
        <w:rPr>
          <w:rFonts w:eastAsiaTheme="minorEastAsia"/>
          <w:lang w:eastAsia="zh-CN"/>
        </w:rPr>
        <w:t xml:space="preserve"> on different frequency channels in </w:t>
      </w:r>
      <w:r>
        <w:rPr>
          <w:rFonts w:eastAsiaTheme="minorEastAsia" w:hint="eastAsia"/>
          <w:lang w:eastAsia="zh-CN"/>
        </w:rPr>
        <w:t>FDM</w:t>
      </w:r>
      <w:r>
        <w:rPr>
          <w:rFonts w:eastAsiaTheme="minorEastAsia"/>
          <w:lang w:eastAsia="zh-CN"/>
        </w:rPr>
        <w:t xml:space="preserve"> </w:t>
      </w:r>
      <w:r>
        <w:rPr>
          <w:rFonts w:eastAsiaTheme="minorEastAsia" w:hint="eastAsia"/>
          <w:lang w:eastAsia="zh-CN"/>
        </w:rPr>
        <w:t xml:space="preserve">manner for </w:t>
      </w:r>
      <w:r w:rsidR="008609F5">
        <w:rPr>
          <w:rFonts w:eastAsiaTheme="minorEastAsia" w:hint="eastAsia"/>
          <w:lang w:eastAsia="zh-CN"/>
        </w:rPr>
        <w:t>Device</w:t>
      </w:r>
      <w:r>
        <w:rPr>
          <w:rFonts w:eastAsiaTheme="minorEastAsia" w:hint="eastAsia"/>
          <w:lang w:eastAsia="zh-CN"/>
        </w:rPr>
        <w:t xml:space="preserve"> 2b/C equipped with</w:t>
      </w:r>
      <w:r>
        <w:rPr>
          <w:rFonts w:eastAsiaTheme="minorEastAsia"/>
          <w:lang w:eastAsia="zh-CN"/>
        </w:rPr>
        <w:t xml:space="preserve"> Z</w:t>
      </w:r>
      <w:r>
        <w:rPr>
          <w:rFonts w:eastAsiaTheme="minorEastAsia" w:hint="eastAsia"/>
          <w:lang w:eastAsia="zh-CN"/>
        </w:rPr>
        <w:t>-</w:t>
      </w:r>
      <w:r>
        <w:rPr>
          <w:rFonts w:eastAsiaTheme="minorEastAsia"/>
          <w:lang w:eastAsia="zh-CN"/>
        </w:rPr>
        <w:t>IF receiver</w:t>
      </w:r>
      <w:r>
        <w:rPr>
          <w:rFonts w:eastAsiaTheme="minorEastAsia" w:hint="eastAsia"/>
          <w:lang w:eastAsia="zh-CN"/>
        </w:rPr>
        <w:t xml:space="preserve"> in Rel-20</w:t>
      </w:r>
      <w:r>
        <w:rPr>
          <w:rFonts w:eastAsiaTheme="minorEastAsia"/>
          <w:lang w:eastAsia="zh-CN"/>
        </w:rPr>
        <w:t xml:space="preserve"> should be studied.</w:t>
      </w:r>
    </w:p>
    <w:p w14:paraId="4D34BD3E" w14:textId="282B19FE" w:rsidR="00A72BA7" w:rsidRDefault="00A72BA7" w:rsidP="007A43D5">
      <w:pPr>
        <w:widowControl w:val="0"/>
        <w:autoSpaceDE w:val="0"/>
        <w:autoSpaceDN w:val="0"/>
        <w:adjustRightInd w:val="0"/>
        <w:spacing w:after="120"/>
        <w:jc w:val="both"/>
        <w:rPr>
          <w:rFonts w:eastAsiaTheme="minorEastAsia"/>
          <w:b/>
          <w:lang w:eastAsia="zh-CN"/>
        </w:rPr>
      </w:pPr>
      <w:r>
        <w:rPr>
          <w:rFonts w:eastAsiaTheme="minorEastAsia"/>
          <w:b/>
          <w:lang w:eastAsia="zh-CN"/>
        </w:rPr>
        <w:t xml:space="preserve">Proposal </w:t>
      </w:r>
      <w:r w:rsidR="00311653">
        <w:rPr>
          <w:rFonts w:eastAsiaTheme="minorEastAsia" w:hint="eastAsia"/>
          <w:b/>
          <w:lang w:eastAsia="zh-CN"/>
        </w:rPr>
        <w:t>45</w:t>
      </w:r>
      <w:r>
        <w:rPr>
          <w:rFonts w:eastAsiaTheme="minorEastAsia"/>
          <w:b/>
          <w:lang w:eastAsia="zh-CN"/>
        </w:rPr>
        <w:t xml:space="preserve">: At least for </w:t>
      </w:r>
      <w:r w:rsidR="008609F5">
        <w:rPr>
          <w:rFonts w:eastAsiaTheme="minorEastAsia"/>
          <w:b/>
          <w:lang w:eastAsia="zh-CN"/>
        </w:rPr>
        <w:t>Device</w:t>
      </w:r>
      <w:r>
        <w:rPr>
          <w:rFonts w:eastAsiaTheme="minorEastAsia" w:hint="eastAsia"/>
          <w:b/>
          <w:lang w:eastAsia="zh-CN"/>
        </w:rPr>
        <w:t xml:space="preserve"> 2b/C</w:t>
      </w:r>
      <w:r>
        <w:rPr>
          <w:rFonts w:eastAsiaTheme="minorEastAsia"/>
          <w:b/>
          <w:lang w:eastAsia="zh-CN"/>
        </w:rPr>
        <w:t xml:space="preserve"> equipped with Z</w:t>
      </w:r>
      <w:r>
        <w:rPr>
          <w:rFonts w:eastAsiaTheme="minorEastAsia" w:hint="eastAsia"/>
          <w:b/>
          <w:lang w:eastAsia="zh-CN"/>
        </w:rPr>
        <w:t>-</w:t>
      </w:r>
      <w:r>
        <w:rPr>
          <w:rFonts w:eastAsiaTheme="minorEastAsia"/>
          <w:b/>
          <w:lang w:eastAsia="zh-CN"/>
        </w:rPr>
        <w:t xml:space="preserve">IF receiver, </w:t>
      </w:r>
      <w:r>
        <w:rPr>
          <w:rFonts w:eastAsiaTheme="minorEastAsia" w:hint="eastAsia"/>
          <w:b/>
          <w:lang w:eastAsia="zh-CN"/>
        </w:rPr>
        <w:t xml:space="preserve">Msg2 transmission with </w:t>
      </w:r>
      <w:r>
        <w:rPr>
          <w:rFonts w:eastAsiaTheme="minorEastAsia"/>
          <w:b/>
          <w:lang w:eastAsia="zh-CN"/>
        </w:rPr>
        <w:t xml:space="preserve">FDM can be </w:t>
      </w:r>
      <w:r>
        <w:rPr>
          <w:rFonts w:eastAsiaTheme="minorEastAsia" w:hint="eastAsia"/>
          <w:b/>
          <w:lang w:eastAsia="zh-CN"/>
        </w:rPr>
        <w:t>studied in Rel-20</w:t>
      </w:r>
      <w:r>
        <w:rPr>
          <w:rFonts w:eastAsiaTheme="minorEastAsia"/>
          <w:b/>
          <w:lang w:eastAsia="zh-CN"/>
        </w:rPr>
        <w:t>.</w:t>
      </w:r>
    </w:p>
    <w:p w14:paraId="7B4CC74A" w14:textId="77777777" w:rsidR="00A72BA7" w:rsidRDefault="00A72BA7">
      <w:pPr>
        <w:spacing w:afterLines="50" w:after="120"/>
        <w:jc w:val="both"/>
        <w:rPr>
          <w:rFonts w:eastAsia="宋体"/>
          <w:b/>
          <w:u w:val="single"/>
          <w:lang w:val="en-US"/>
        </w:rPr>
      </w:pPr>
      <w:r>
        <w:rPr>
          <w:rFonts w:eastAsia="宋体" w:hint="eastAsia"/>
          <w:b/>
          <w:u w:val="single"/>
          <w:lang w:val="en-US"/>
        </w:rPr>
        <w:t>TDMA for Msg3</w:t>
      </w:r>
    </w:p>
    <w:p w14:paraId="4B8664EF" w14:textId="698FD5B1" w:rsidR="00A72BA7" w:rsidRDefault="00A72BA7" w:rsidP="00E46178">
      <w:pPr>
        <w:spacing w:afterLines="50" w:after="120"/>
        <w:jc w:val="both"/>
        <w:rPr>
          <w:rFonts w:eastAsia="宋体"/>
          <w:lang w:val="en-US" w:eastAsia="zh-CN"/>
        </w:rPr>
      </w:pPr>
      <w:r>
        <w:rPr>
          <w:rFonts w:eastAsia="宋体" w:hint="eastAsia"/>
          <w:lang w:val="en-US" w:eastAsia="zh-CN"/>
        </w:rPr>
        <w:t>In RAN1#122, the following agreements on the TDMA for Msg3 and SFO/CFO assumptions were made</w:t>
      </w:r>
      <w:r w:rsidR="00AA4B65">
        <w:rPr>
          <w:rFonts w:eastAsia="宋体" w:hint="eastAsia"/>
          <w:lang w:val="en-US" w:eastAsia="zh-CN"/>
        </w:rPr>
        <w:t xml:space="preserve"> </w:t>
      </w:r>
      <w:r w:rsidR="00AA4B65">
        <w:rPr>
          <w:rFonts w:eastAsia="宋体"/>
          <w:lang w:val="en-US" w:eastAsia="zh-CN"/>
        </w:rPr>
        <w:fldChar w:fldCharType="begin"/>
      </w:r>
      <w:r w:rsidR="00AA4B65">
        <w:rPr>
          <w:rFonts w:eastAsia="宋体"/>
          <w:lang w:val="en-US" w:eastAsia="zh-CN"/>
        </w:rPr>
        <w:instrText xml:space="preserve"> </w:instrText>
      </w:r>
      <w:r w:rsidR="00AA4B65">
        <w:rPr>
          <w:rFonts w:eastAsia="宋体" w:hint="eastAsia"/>
          <w:lang w:val="en-US" w:eastAsia="zh-CN"/>
        </w:rPr>
        <w:instrText>REF _Ref208237268 \n \h</w:instrText>
      </w:r>
      <w:r w:rsidR="00AA4B65">
        <w:rPr>
          <w:rFonts w:eastAsia="宋体"/>
          <w:lang w:val="en-US" w:eastAsia="zh-CN"/>
        </w:rPr>
        <w:instrText xml:space="preserve"> </w:instrText>
      </w:r>
      <w:r w:rsidR="00AA4B65">
        <w:rPr>
          <w:rFonts w:eastAsia="宋体"/>
          <w:lang w:val="en-US" w:eastAsia="zh-CN"/>
        </w:rPr>
      </w:r>
      <w:r w:rsidR="00AA4B65">
        <w:rPr>
          <w:rFonts w:eastAsia="宋体"/>
          <w:lang w:val="en-US" w:eastAsia="zh-CN"/>
        </w:rPr>
        <w:fldChar w:fldCharType="separate"/>
      </w:r>
      <w:r w:rsidR="000A3ABA">
        <w:rPr>
          <w:rFonts w:eastAsia="宋体"/>
          <w:lang w:val="en-US" w:eastAsia="zh-CN"/>
        </w:rPr>
        <w:t>[2]</w:t>
      </w:r>
      <w:r w:rsidR="00AA4B65">
        <w:rPr>
          <w:rFonts w:eastAsia="宋体"/>
          <w:lang w:val="en-US" w:eastAsia="zh-CN"/>
        </w:rPr>
        <w:fldChar w:fldCharType="end"/>
      </w:r>
      <w:r>
        <w:rPr>
          <w:rFonts w:eastAsia="宋体" w:hint="eastAsia"/>
          <w:lang w:val="en-US" w:eastAsia="zh-CN"/>
        </w:rPr>
        <w:t>:</w:t>
      </w:r>
    </w:p>
    <w:tbl>
      <w:tblPr>
        <w:tblStyle w:val="aff7"/>
        <w:tblW w:w="0" w:type="auto"/>
        <w:tblLook w:val="04A0" w:firstRow="1" w:lastRow="0" w:firstColumn="1" w:lastColumn="0" w:noHBand="0" w:noVBand="1"/>
      </w:tblPr>
      <w:tblGrid>
        <w:gridCol w:w="9855"/>
      </w:tblGrid>
      <w:tr w:rsidR="00A72BA7" w14:paraId="2CEC48F3" w14:textId="77777777">
        <w:tc>
          <w:tcPr>
            <w:tcW w:w="9855" w:type="dxa"/>
          </w:tcPr>
          <w:p w14:paraId="7DDAF2D2" w14:textId="77777777" w:rsidR="00A72BA7" w:rsidRDefault="00A72BA7" w:rsidP="00C87EC1">
            <w:pPr>
              <w:numPr>
                <w:ilvl w:val="255"/>
                <w:numId w:val="0"/>
              </w:numPr>
              <w:overflowPunct w:val="0"/>
              <w:autoSpaceDE w:val="0"/>
              <w:autoSpaceDN w:val="0"/>
              <w:adjustRightInd w:val="0"/>
              <w:contextualSpacing/>
              <w:textAlignment w:val="baseline"/>
              <w:rPr>
                <w:b/>
                <w:lang w:eastAsia="ko-KR"/>
              </w:rPr>
            </w:pPr>
            <w:r>
              <w:rPr>
                <w:b/>
                <w:highlight w:val="green"/>
                <w:lang w:eastAsia="ko-KR"/>
              </w:rPr>
              <w:t>Agreement</w:t>
            </w:r>
          </w:p>
          <w:p w14:paraId="53A265DD" w14:textId="77777777" w:rsidR="00A72BA7" w:rsidRDefault="00A72BA7" w:rsidP="00C87EC1">
            <w:pPr>
              <w:numPr>
                <w:ilvl w:val="255"/>
                <w:numId w:val="0"/>
              </w:numPr>
              <w:overflowPunct w:val="0"/>
              <w:autoSpaceDE w:val="0"/>
              <w:autoSpaceDN w:val="0"/>
              <w:adjustRightInd w:val="0"/>
              <w:contextualSpacing/>
              <w:textAlignment w:val="baseline"/>
              <w:rPr>
                <w:lang w:eastAsia="ko-KR"/>
              </w:rPr>
            </w:pPr>
            <w:r>
              <w:rPr>
                <w:lang w:eastAsia="ko-KR"/>
              </w:rPr>
              <w:t>At least for CBRA for DT and DO-DTT, study necessity and feasibility of enhancements of D2R TDM(A) for Device 2b and for Device C based on the following:</w:t>
            </w:r>
          </w:p>
          <w:p w14:paraId="182AA7A1" w14:textId="77777777" w:rsidR="00A72BA7" w:rsidRDefault="00A72BA7">
            <w:pPr>
              <w:numPr>
                <w:ilvl w:val="0"/>
                <w:numId w:val="37"/>
              </w:numPr>
              <w:overflowPunct w:val="0"/>
              <w:autoSpaceDE w:val="0"/>
              <w:autoSpaceDN w:val="0"/>
              <w:adjustRightInd w:val="0"/>
              <w:contextualSpacing/>
              <w:textAlignment w:val="baseline"/>
              <w:rPr>
                <w:lang w:val="de-DE" w:eastAsia="ko-KR"/>
              </w:rPr>
            </w:pPr>
            <w:r>
              <w:rPr>
                <w:lang w:val="de-DE" w:eastAsia="ko-KR"/>
              </w:rPr>
              <w:t>X1 &gt; 2 for Msg1 (X1: number of time domain resources for Msg1 transmission indicated by the corresponding R2D message)</w:t>
            </w:r>
          </w:p>
          <w:p w14:paraId="376D84E2" w14:textId="77777777" w:rsidR="00A72BA7" w:rsidRDefault="00A72BA7" w:rsidP="00C87EC1">
            <w:pPr>
              <w:numPr>
                <w:ilvl w:val="0"/>
                <w:numId w:val="37"/>
              </w:numPr>
              <w:tabs>
                <w:tab w:val="left" w:pos="3600"/>
              </w:tabs>
              <w:overflowPunct w:val="0"/>
              <w:autoSpaceDE w:val="0"/>
              <w:autoSpaceDN w:val="0"/>
              <w:adjustRightInd w:val="0"/>
              <w:spacing w:after="156"/>
              <w:contextualSpacing/>
              <w:textAlignment w:val="baseline"/>
              <w:rPr>
                <w:rFonts w:eastAsia="宋体"/>
                <w:lang w:val="en-US" w:eastAsia="zh-CN"/>
              </w:rPr>
            </w:pPr>
            <w:r>
              <w:rPr>
                <w:lang w:val="de-DE" w:eastAsia="ko-KR"/>
              </w:rPr>
              <w:t>X3 &gt; 1 for Msg3 (X3: number of time domain resources for Msg3 transmission indicated by the corresponding R2D message)</w:t>
            </w:r>
          </w:p>
          <w:p w14:paraId="7F8FB12F" w14:textId="77777777" w:rsidR="00A72BA7" w:rsidRDefault="00A72BA7" w:rsidP="00C87EC1">
            <w:pPr>
              <w:spacing w:beforeLines="50" w:before="120" w:after="0"/>
              <w:rPr>
                <w:rFonts w:eastAsiaTheme="minorEastAsia"/>
                <w:b/>
                <w:iCs/>
                <w:highlight w:val="green"/>
                <w:lang w:eastAsia="zh-CN"/>
              </w:rPr>
            </w:pPr>
          </w:p>
          <w:p w14:paraId="468D452B" w14:textId="77777777" w:rsidR="00A72BA7" w:rsidRDefault="00A72BA7" w:rsidP="00C87EC1">
            <w:pPr>
              <w:spacing w:beforeLines="50" w:before="120" w:after="0"/>
              <w:rPr>
                <w:rFonts w:eastAsiaTheme="minorEastAsia"/>
                <w:b/>
                <w:iCs/>
                <w:lang w:eastAsia="zh-CN"/>
              </w:rPr>
            </w:pPr>
            <w:r>
              <w:rPr>
                <w:rFonts w:eastAsiaTheme="minorEastAsia"/>
                <w:b/>
                <w:iCs/>
                <w:highlight w:val="green"/>
                <w:lang w:eastAsia="zh-CN"/>
              </w:rPr>
              <w:t>Agreement</w:t>
            </w:r>
          </w:p>
          <w:p w14:paraId="34A36E72" w14:textId="77777777" w:rsidR="00A72BA7" w:rsidRDefault="00A72BA7" w:rsidP="00C87EC1">
            <w:pPr>
              <w:spacing w:after="0"/>
              <w:rPr>
                <w:rFonts w:eastAsiaTheme="minorEastAsia"/>
                <w:bCs/>
                <w:iCs/>
                <w:lang w:eastAsia="zh-CN"/>
              </w:rPr>
            </w:pPr>
            <w:r>
              <w:rPr>
                <w:rFonts w:eastAsiaTheme="minorEastAsia"/>
                <w:bCs/>
                <w:iCs/>
                <w:lang w:eastAsia="zh-CN"/>
              </w:rPr>
              <w:t>For Rel-20 study, SFO and CFO in LLS assumption for evaluation purpose is from the followings:</w:t>
            </w:r>
          </w:p>
          <w:p w14:paraId="7CD0CD7F" w14:textId="77777777" w:rsidR="00A72BA7" w:rsidRDefault="00A72BA7" w:rsidP="00C87EC1">
            <w:pPr>
              <w:numPr>
                <w:ilvl w:val="0"/>
                <w:numId w:val="43"/>
              </w:numPr>
              <w:spacing w:afterLines="50" w:after="120"/>
              <w:ind w:left="1083" w:hanging="363"/>
              <w:jc w:val="both"/>
              <w:rPr>
                <w:rFonts w:eastAsiaTheme="minorEastAsia"/>
                <w:bCs/>
                <w:iCs/>
                <w:lang w:eastAsia="zh-CN"/>
              </w:rPr>
            </w:pPr>
            <w:r>
              <w:rPr>
                <w:rFonts w:eastAsiaTheme="minorEastAsia"/>
                <w:bCs/>
                <w:iCs/>
                <w:lang w:eastAsia="zh-CN"/>
              </w:rPr>
              <w:t>Device C is smaller than Device 2b</w:t>
            </w:r>
          </w:p>
          <w:tbl>
            <w:tblPr>
              <w:tblStyle w:val="aff7"/>
              <w:tblW w:w="0" w:type="auto"/>
              <w:tblLook w:val="04A0" w:firstRow="1" w:lastRow="0" w:firstColumn="1" w:lastColumn="0" w:noHBand="0" w:noVBand="1"/>
            </w:tblPr>
            <w:tblGrid>
              <w:gridCol w:w="3681"/>
              <w:gridCol w:w="3259"/>
              <w:gridCol w:w="2689"/>
            </w:tblGrid>
            <w:tr w:rsidR="00A72BA7" w14:paraId="2CDB398E" w14:textId="77777777">
              <w:tc>
                <w:tcPr>
                  <w:tcW w:w="3681" w:type="dxa"/>
                </w:tcPr>
                <w:p w14:paraId="71688947" w14:textId="77777777" w:rsidR="00A72BA7" w:rsidRDefault="00A72BA7">
                  <w:pPr>
                    <w:jc w:val="both"/>
                    <w:rPr>
                      <w:rFonts w:eastAsiaTheme="minorEastAsia"/>
                      <w:b/>
                      <w:iCs/>
                      <w:lang w:eastAsia="zh-CN"/>
                    </w:rPr>
                  </w:pPr>
                </w:p>
              </w:tc>
              <w:tc>
                <w:tcPr>
                  <w:tcW w:w="3260" w:type="dxa"/>
                </w:tcPr>
                <w:p w14:paraId="52676AA5" w14:textId="77777777" w:rsidR="00A72BA7" w:rsidRDefault="00A72BA7">
                  <w:pPr>
                    <w:jc w:val="both"/>
                    <w:rPr>
                      <w:rFonts w:eastAsiaTheme="minorEastAsia"/>
                      <w:b/>
                      <w:iCs/>
                      <w:lang w:eastAsia="zh-CN"/>
                    </w:rPr>
                  </w:pPr>
                  <w:r>
                    <w:rPr>
                      <w:rFonts w:eastAsiaTheme="minorEastAsia"/>
                      <w:b/>
                      <w:iCs/>
                      <w:lang w:eastAsia="zh-CN"/>
                    </w:rPr>
                    <w:t>Device 2b</w:t>
                  </w:r>
                </w:p>
              </w:tc>
              <w:tc>
                <w:tcPr>
                  <w:tcW w:w="2690" w:type="dxa"/>
                </w:tcPr>
                <w:p w14:paraId="64730D89" w14:textId="77777777" w:rsidR="00A72BA7" w:rsidRDefault="00A72BA7">
                  <w:pPr>
                    <w:jc w:val="both"/>
                    <w:rPr>
                      <w:rFonts w:eastAsiaTheme="minorEastAsia"/>
                      <w:b/>
                      <w:iCs/>
                      <w:lang w:eastAsia="zh-CN"/>
                    </w:rPr>
                  </w:pPr>
                  <w:r>
                    <w:rPr>
                      <w:rFonts w:eastAsiaTheme="minorEastAsia"/>
                      <w:b/>
                      <w:iCs/>
                      <w:lang w:eastAsia="zh-CN"/>
                    </w:rPr>
                    <w:t>Device C</w:t>
                  </w:r>
                </w:p>
              </w:tc>
            </w:tr>
            <w:tr w:rsidR="00A72BA7" w14:paraId="59EAFF31" w14:textId="77777777">
              <w:tc>
                <w:tcPr>
                  <w:tcW w:w="3681" w:type="dxa"/>
                </w:tcPr>
                <w:p w14:paraId="713BCEEE" w14:textId="77777777" w:rsidR="00A72BA7" w:rsidRDefault="00A72BA7">
                  <w:pPr>
                    <w:jc w:val="both"/>
                    <w:rPr>
                      <w:rFonts w:eastAsiaTheme="minorEastAsia"/>
                      <w:bCs/>
                      <w:iCs/>
                      <w:lang w:eastAsia="zh-CN"/>
                    </w:rPr>
                  </w:pPr>
                  <w:r>
                    <w:rPr>
                      <w:rFonts w:eastAsiaTheme="minorEastAsia"/>
                      <w:bCs/>
                      <w:iCs/>
                      <w:lang w:eastAsia="zh-CN"/>
                    </w:rPr>
                    <w:t>Initial SFO</w:t>
                  </w:r>
                </w:p>
              </w:tc>
              <w:tc>
                <w:tcPr>
                  <w:tcW w:w="3260" w:type="dxa"/>
                </w:tcPr>
                <w:p w14:paraId="1E7E7234" w14:textId="77777777" w:rsidR="00A72BA7" w:rsidRDefault="00A72BA7">
                  <w:pPr>
                    <w:jc w:val="both"/>
                    <w:rPr>
                      <w:rFonts w:eastAsiaTheme="minorEastAsia"/>
                      <w:bCs/>
                      <w:iCs/>
                      <w:lang w:eastAsia="zh-CN"/>
                    </w:rPr>
                  </w:pPr>
                  <w:r>
                    <w:rPr>
                      <w:rFonts w:eastAsiaTheme="minorEastAsia"/>
                      <w:bCs/>
                      <w:iCs/>
                      <w:lang w:eastAsia="zh-CN"/>
                    </w:rPr>
                    <w:t>Randomly select a value from the range of 10^3~10^4 ppm</w:t>
                  </w:r>
                </w:p>
              </w:tc>
              <w:tc>
                <w:tcPr>
                  <w:tcW w:w="2690" w:type="dxa"/>
                </w:tcPr>
                <w:p w14:paraId="73F00489" w14:textId="77777777" w:rsidR="00A72BA7" w:rsidRDefault="00A72BA7">
                  <w:pPr>
                    <w:jc w:val="both"/>
                    <w:rPr>
                      <w:rFonts w:eastAsiaTheme="minorEastAsia"/>
                      <w:bCs/>
                      <w:iCs/>
                      <w:lang w:eastAsia="zh-CN"/>
                    </w:rPr>
                  </w:pPr>
                  <w:r>
                    <w:rPr>
                      <w:rFonts w:eastAsiaTheme="minorEastAsia"/>
                      <w:bCs/>
                      <w:iCs/>
                      <w:lang w:eastAsia="zh-CN"/>
                    </w:rPr>
                    <w:t>[50] ppm</w:t>
                  </w:r>
                </w:p>
              </w:tc>
            </w:tr>
            <w:tr w:rsidR="00A72BA7" w14:paraId="0BCA0142" w14:textId="77777777">
              <w:tc>
                <w:tcPr>
                  <w:tcW w:w="3681" w:type="dxa"/>
                </w:tcPr>
                <w:p w14:paraId="274CEBB8" w14:textId="77777777" w:rsidR="00A72BA7" w:rsidRDefault="00A72BA7">
                  <w:pPr>
                    <w:jc w:val="both"/>
                    <w:rPr>
                      <w:rFonts w:eastAsiaTheme="minorEastAsia"/>
                      <w:bCs/>
                      <w:iCs/>
                      <w:lang w:eastAsia="zh-CN"/>
                    </w:rPr>
                  </w:pPr>
                  <w:r>
                    <w:rPr>
                      <w:rFonts w:eastAsiaTheme="minorEastAsia"/>
                      <w:bCs/>
                      <w:iCs/>
                      <w:lang w:eastAsia="zh-CN"/>
                    </w:rPr>
                    <w:t>SFO after clock sync/calibration</w:t>
                  </w:r>
                </w:p>
              </w:tc>
              <w:tc>
                <w:tcPr>
                  <w:tcW w:w="3260" w:type="dxa"/>
                </w:tcPr>
                <w:p w14:paraId="4CFBC16B" w14:textId="77777777" w:rsidR="00A72BA7" w:rsidRDefault="00A72BA7">
                  <w:pPr>
                    <w:jc w:val="both"/>
                    <w:rPr>
                      <w:rFonts w:eastAsiaTheme="minorEastAsia"/>
                      <w:bCs/>
                      <w:iCs/>
                      <w:strike/>
                      <w:lang w:eastAsia="zh-CN"/>
                    </w:rPr>
                  </w:pPr>
                  <w:r>
                    <w:rPr>
                      <w:rFonts w:eastAsiaTheme="minorEastAsia"/>
                      <w:bCs/>
                      <w:iCs/>
                      <w:lang w:eastAsia="zh-CN"/>
                    </w:rPr>
                    <w:t>10^2 (O), 10^3 (M) ppm</w:t>
                  </w:r>
                </w:p>
              </w:tc>
              <w:tc>
                <w:tcPr>
                  <w:tcW w:w="2690" w:type="dxa"/>
                </w:tcPr>
                <w:p w14:paraId="7137FBF6" w14:textId="77777777" w:rsidR="00A72BA7" w:rsidRDefault="00A72BA7">
                  <w:pPr>
                    <w:jc w:val="both"/>
                    <w:rPr>
                      <w:rFonts w:eastAsiaTheme="minorEastAsia"/>
                      <w:bCs/>
                      <w:iCs/>
                      <w:lang w:eastAsia="zh-CN"/>
                    </w:rPr>
                  </w:pPr>
                  <w:r>
                    <w:rPr>
                      <w:rFonts w:eastAsiaTheme="minorEastAsia"/>
                      <w:bCs/>
                      <w:iCs/>
                      <w:lang w:eastAsia="zh-CN"/>
                    </w:rPr>
                    <w:t>[10] ppm</w:t>
                  </w:r>
                </w:p>
              </w:tc>
            </w:tr>
            <w:tr w:rsidR="00A72BA7" w14:paraId="2DB84740" w14:textId="77777777">
              <w:tc>
                <w:tcPr>
                  <w:tcW w:w="3681" w:type="dxa"/>
                </w:tcPr>
                <w:p w14:paraId="5F9F023D" w14:textId="77777777" w:rsidR="00A72BA7" w:rsidRDefault="00A72BA7">
                  <w:pPr>
                    <w:jc w:val="both"/>
                    <w:rPr>
                      <w:rFonts w:eastAsiaTheme="minorEastAsia"/>
                      <w:bCs/>
                      <w:iCs/>
                      <w:lang w:eastAsia="zh-CN"/>
                    </w:rPr>
                  </w:pPr>
                  <w:r>
                    <w:rPr>
                      <w:rFonts w:eastAsiaTheme="minorEastAsia"/>
                      <w:bCs/>
                      <w:iCs/>
                      <w:lang w:eastAsia="zh-CN"/>
                    </w:rPr>
                    <w:t>Initial CFO</w:t>
                  </w:r>
                </w:p>
              </w:tc>
              <w:tc>
                <w:tcPr>
                  <w:tcW w:w="3260" w:type="dxa"/>
                </w:tcPr>
                <w:p w14:paraId="7225C004" w14:textId="77777777" w:rsidR="00A72BA7" w:rsidRDefault="00A72BA7">
                  <w:pPr>
                    <w:rPr>
                      <w:rFonts w:eastAsiaTheme="minorEastAsia"/>
                      <w:bCs/>
                      <w:iCs/>
                      <w:lang w:eastAsia="zh-CN"/>
                    </w:rPr>
                  </w:pPr>
                  <w:r>
                    <w:rPr>
                      <w:rFonts w:eastAsiaTheme="minorEastAsia"/>
                      <w:bCs/>
                      <w:iCs/>
                      <w:lang w:eastAsia="zh-CN"/>
                    </w:rPr>
                    <w:t>Randomly select a value from the range of 10^3~10^4 ppm</w:t>
                  </w:r>
                </w:p>
              </w:tc>
              <w:tc>
                <w:tcPr>
                  <w:tcW w:w="2690" w:type="dxa"/>
                </w:tcPr>
                <w:p w14:paraId="2D443BD6" w14:textId="77777777" w:rsidR="00A72BA7" w:rsidRDefault="00A72BA7">
                  <w:pPr>
                    <w:jc w:val="both"/>
                    <w:rPr>
                      <w:rFonts w:eastAsiaTheme="minorEastAsia"/>
                      <w:bCs/>
                      <w:iCs/>
                      <w:lang w:eastAsia="zh-CN"/>
                    </w:rPr>
                  </w:pPr>
                  <w:r>
                    <w:rPr>
                      <w:rFonts w:eastAsiaTheme="minorEastAsia"/>
                      <w:bCs/>
                      <w:iCs/>
                      <w:lang w:eastAsia="zh-CN"/>
                    </w:rPr>
                    <w:t>[50] ppm</w:t>
                  </w:r>
                </w:p>
              </w:tc>
            </w:tr>
            <w:tr w:rsidR="00A72BA7" w14:paraId="074F2825" w14:textId="77777777">
              <w:tc>
                <w:tcPr>
                  <w:tcW w:w="3681" w:type="dxa"/>
                </w:tcPr>
                <w:p w14:paraId="1192392C" w14:textId="77777777" w:rsidR="00A72BA7" w:rsidRDefault="00A72BA7">
                  <w:pPr>
                    <w:jc w:val="both"/>
                    <w:rPr>
                      <w:rFonts w:eastAsiaTheme="minorEastAsia"/>
                      <w:bCs/>
                      <w:iCs/>
                      <w:lang w:eastAsia="zh-CN"/>
                    </w:rPr>
                  </w:pPr>
                  <w:r>
                    <w:rPr>
                      <w:rFonts w:eastAsiaTheme="minorEastAsia"/>
                      <w:bCs/>
                      <w:iCs/>
                      <w:lang w:eastAsia="zh-CN"/>
                    </w:rPr>
                    <w:t>CFO after clock sync/calibration</w:t>
                  </w:r>
                </w:p>
              </w:tc>
              <w:tc>
                <w:tcPr>
                  <w:tcW w:w="3260" w:type="dxa"/>
                </w:tcPr>
                <w:p w14:paraId="31A7F512" w14:textId="77777777" w:rsidR="00A72BA7" w:rsidRDefault="00A72BA7">
                  <w:pPr>
                    <w:jc w:val="both"/>
                    <w:rPr>
                      <w:rFonts w:eastAsiaTheme="minorEastAsia"/>
                      <w:bCs/>
                      <w:iCs/>
                      <w:lang w:eastAsia="zh-CN"/>
                    </w:rPr>
                  </w:pPr>
                  <w:r>
                    <w:rPr>
                      <w:rFonts w:eastAsiaTheme="minorEastAsia"/>
                      <w:bCs/>
                      <w:iCs/>
                      <w:lang w:eastAsia="zh-CN"/>
                    </w:rPr>
                    <w:t>100 (M), 200 (O), 50 (O) ppm</w:t>
                  </w:r>
                </w:p>
              </w:tc>
              <w:tc>
                <w:tcPr>
                  <w:tcW w:w="2690" w:type="dxa"/>
                </w:tcPr>
                <w:p w14:paraId="13719433" w14:textId="77777777" w:rsidR="00A72BA7" w:rsidRDefault="00A72BA7">
                  <w:pPr>
                    <w:jc w:val="both"/>
                    <w:rPr>
                      <w:rFonts w:eastAsiaTheme="minorEastAsia"/>
                      <w:bCs/>
                      <w:iCs/>
                      <w:lang w:eastAsia="zh-CN"/>
                    </w:rPr>
                  </w:pPr>
                  <w:r>
                    <w:rPr>
                      <w:rFonts w:eastAsiaTheme="minorEastAsia"/>
                      <w:bCs/>
                      <w:iCs/>
                      <w:lang w:eastAsia="zh-CN"/>
                    </w:rPr>
                    <w:t>[10] ppm</w:t>
                  </w:r>
                </w:p>
              </w:tc>
            </w:tr>
          </w:tbl>
          <w:p w14:paraId="02C3CF17" w14:textId="77777777" w:rsidR="00A72BA7" w:rsidRDefault="00A72BA7" w:rsidP="00C87EC1">
            <w:pPr>
              <w:numPr>
                <w:ilvl w:val="255"/>
                <w:numId w:val="0"/>
              </w:numPr>
              <w:tabs>
                <w:tab w:val="left" w:pos="3600"/>
              </w:tabs>
              <w:overflowPunct w:val="0"/>
              <w:autoSpaceDE w:val="0"/>
              <w:autoSpaceDN w:val="0"/>
              <w:adjustRightInd w:val="0"/>
              <w:spacing w:after="156"/>
              <w:contextualSpacing/>
              <w:textAlignment w:val="baseline"/>
              <w:rPr>
                <w:rFonts w:eastAsia="宋体"/>
                <w:lang w:val="en-US" w:eastAsia="zh-CN"/>
              </w:rPr>
            </w:pPr>
          </w:p>
        </w:tc>
      </w:tr>
    </w:tbl>
    <w:p w14:paraId="45B5D0AA" w14:textId="77777777" w:rsidR="00D02C48" w:rsidRDefault="00D02C48" w:rsidP="00FC5A3A">
      <w:pPr>
        <w:spacing w:beforeLines="50" w:before="120" w:afterLines="50" w:after="120" w:line="276" w:lineRule="auto"/>
        <w:contextualSpacing/>
        <w:jc w:val="both"/>
        <w:rPr>
          <w:rFonts w:eastAsia="宋体"/>
          <w:lang w:val="en-US" w:eastAsia="zh-CN"/>
        </w:rPr>
      </w:pPr>
    </w:p>
    <w:p w14:paraId="7FB75077" w14:textId="77777777" w:rsidR="00A72BA7" w:rsidRDefault="00A72BA7" w:rsidP="00FC5A3A">
      <w:pPr>
        <w:spacing w:afterLines="50" w:after="120"/>
        <w:jc w:val="both"/>
        <w:rPr>
          <w:rFonts w:eastAsia="宋体"/>
          <w:lang w:val="en-US" w:eastAsia="zh-CN"/>
        </w:rPr>
      </w:pPr>
      <w:r>
        <w:rPr>
          <w:rFonts w:eastAsia="宋体" w:hint="eastAsia"/>
          <w:lang w:val="en-US" w:eastAsia="zh-CN"/>
        </w:rPr>
        <w:t>In Rel-19, TDMA for Msg3 is not supported due to the increase of latency. The difference between the latency with or without TDMA mainly includes the following components:</w:t>
      </w:r>
    </w:p>
    <w:p w14:paraId="3696F34C" w14:textId="77777777" w:rsidR="00A72BA7" w:rsidRDefault="00A72BA7" w:rsidP="00DE6543">
      <w:pPr>
        <w:numPr>
          <w:ilvl w:val="0"/>
          <w:numId w:val="44"/>
        </w:numPr>
        <w:spacing w:afterLines="50" w:after="120"/>
        <w:jc w:val="both"/>
        <w:rPr>
          <w:rFonts w:ascii="Times" w:eastAsia="宋体" w:hAnsi="Times"/>
          <w:szCs w:val="24"/>
          <w:lang w:eastAsia="zh-CN"/>
        </w:rPr>
      </w:pPr>
      <w:r>
        <w:rPr>
          <w:rFonts w:ascii="Times" w:eastAsia="宋体" w:hAnsi="Times" w:hint="eastAsia"/>
          <w:szCs w:val="24"/>
          <w:lang w:eastAsia="zh-CN"/>
        </w:rPr>
        <w:t>Duration</w:t>
      </w:r>
      <w:r>
        <w:rPr>
          <w:rFonts w:ascii="Times" w:eastAsia="宋体" w:hAnsi="Times"/>
          <w:szCs w:val="24"/>
          <w:lang w:eastAsia="zh-CN"/>
        </w:rPr>
        <w:t xml:space="preserve"> of Msg2</w:t>
      </w:r>
      <w:r>
        <w:rPr>
          <w:rFonts w:ascii="Times" w:eastAsia="宋体" w:hAnsi="Times" w:hint="eastAsia"/>
          <w:szCs w:val="24"/>
          <w:lang w:eastAsia="zh-CN"/>
        </w:rPr>
        <w:t>: The number and payload size of Msg2 vary with the TDMA number. For a fixed number of A-IoT devices, the larger the TDMA number, the greater the Msg2 payload size and the smaller the number of Msg2 transmissions.</w:t>
      </w:r>
    </w:p>
    <w:p w14:paraId="58006D12" w14:textId="77777777" w:rsidR="00A72BA7" w:rsidRDefault="00A72BA7" w:rsidP="007A43D5">
      <w:pPr>
        <w:numPr>
          <w:ilvl w:val="0"/>
          <w:numId w:val="44"/>
        </w:numPr>
        <w:spacing w:afterLines="50" w:after="120"/>
        <w:jc w:val="both"/>
        <w:rPr>
          <w:rFonts w:ascii="Times" w:eastAsia="宋体" w:hAnsi="Times"/>
          <w:szCs w:val="24"/>
          <w:lang w:eastAsia="zh-CN"/>
        </w:rPr>
      </w:pPr>
      <w:r>
        <w:rPr>
          <w:rFonts w:ascii="Times" w:eastAsia="宋体" w:hAnsi="Times"/>
          <w:szCs w:val="24"/>
          <w:lang w:eastAsia="zh-CN"/>
        </w:rPr>
        <w:lastRenderedPageBreak/>
        <w:t>G</w:t>
      </w:r>
      <w:r>
        <w:rPr>
          <w:rFonts w:ascii="Times" w:eastAsia="宋体" w:hAnsi="Times" w:hint="eastAsia"/>
          <w:szCs w:val="24"/>
          <w:lang w:eastAsia="zh-CN"/>
        </w:rPr>
        <w:t>uard time: The guard time is related to D2R chip duration and SFO. When the D2R chip duration is longer and the SFO is larger, more serious timing error will be accumulated in the duration of Msg3 transmission and longer guard time will be needed to prevent the collision between adjacent Msg3 transmissions.</w:t>
      </w:r>
    </w:p>
    <w:p w14:paraId="236529CD" w14:textId="1890DF1F" w:rsidR="00A72BA7" w:rsidRDefault="00A72BA7" w:rsidP="007A43D5">
      <w:pPr>
        <w:spacing w:afterLines="50" w:after="120"/>
        <w:jc w:val="both"/>
        <w:rPr>
          <w:rFonts w:eastAsia="宋体"/>
          <w:lang w:val="en-US" w:eastAsia="zh-CN"/>
        </w:rPr>
      </w:pPr>
      <w:r>
        <w:rPr>
          <w:rFonts w:eastAsia="宋体"/>
          <w:lang w:val="en-US" w:eastAsia="zh-CN"/>
        </w:rPr>
        <w:t xml:space="preserve">For </w:t>
      </w:r>
      <w:r w:rsidR="008609F5">
        <w:rPr>
          <w:rFonts w:eastAsia="宋体"/>
          <w:lang w:val="en-US" w:eastAsia="zh-CN"/>
        </w:rPr>
        <w:t>Device</w:t>
      </w:r>
      <w:r>
        <w:rPr>
          <w:rFonts w:eastAsia="宋体"/>
          <w:lang w:val="en-US" w:eastAsia="zh-CN"/>
        </w:rPr>
        <w:t xml:space="preserve"> 2b/C with much accurate clock and sufficient power for signal processing, the counting and buffering are possible to allow the A-IoT device to transmit at the scheduled time for D2R transmission</w:t>
      </w:r>
      <w:r>
        <w:rPr>
          <w:rFonts w:eastAsia="宋体" w:hint="eastAsia"/>
          <w:lang w:val="en-US" w:eastAsia="zh-CN"/>
        </w:rPr>
        <w:t xml:space="preserve">. </w:t>
      </w:r>
      <w:r>
        <w:rPr>
          <w:rFonts w:eastAsia="宋体"/>
          <w:lang w:val="en-US" w:eastAsia="zh-CN"/>
        </w:rPr>
        <w:t>T</w:t>
      </w:r>
      <w:r>
        <w:rPr>
          <w:rFonts w:eastAsia="宋体" w:hint="eastAsia"/>
          <w:lang w:val="en-US" w:eastAsia="zh-CN"/>
        </w:rPr>
        <w:t>he effect of TDMA for Msg3 on the transmission latency</w:t>
      </w:r>
      <w:r>
        <w:rPr>
          <w:rFonts w:eastAsia="宋体"/>
          <w:lang w:val="en-US" w:eastAsia="zh-CN"/>
        </w:rPr>
        <w:t xml:space="preserve"> could be evaluated</w:t>
      </w:r>
      <w:r>
        <w:rPr>
          <w:rFonts w:eastAsia="宋体" w:hint="eastAsia"/>
          <w:lang w:val="en-US" w:eastAsia="zh-CN"/>
        </w:rPr>
        <w:t xml:space="preserve">. Based on the assumptions in </w:t>
      </w:r>
      <w:r>
        <w:rPr>
          <w:rFonts w:eastAsia="宋体"/>
          <w:lang w:val="en-US" w:eastAsia="zh-CN"/>
        </w:rPr>
        <w:fldChar w:fldCharType="begin"/>
      </w:r>
      <w:r>
        <w:rPr>
          <w:rFonts w:eastAsia="宋体"/>
          <w:lang w:val="en-US" w:eastAsia="zh-CN"/>
        </w:rPr>
        <w:instrText xml:space="preserve"> </w:instrText>
      </w:r>
      <w:r>
        <w:rPr>
          <w:rFonts w:eastAsia="宋体" w:hint="eastAsia"/>
          <w:lang w:val="en-US" w:eastAsia="zh-CN"/>
        </w:rPr>
        <w:instrText>REF _Ref205841565 \h</w:instrText>
      </w:r>
      <w:r>
        <w:rPr>
          <w:rFonts w:eastAsia="宋体"/>
          <w:lang w:val="en-US" w:eastAsia="zh-CN"/>
        </w:rPr>
        <w:instrText xml:space="preserve"> </w:instrText>
      </w:r>
      <w:r w:rsidR="000A3ABA">
        <w:rPr>
          <w:rFonts w:eastAsia="宋体"/>
          <w:lang w:val="en-US" w:eastAsia="zh-CN"/>
        </w:rPr>
        <w:instrText xml:space="preserve"> \* MERGEFORMAT </w:instrText>
      </w:r>
      <w:r>
        <w:rPr>
          <w:rFonts w:eastAsia="宋体"/>
          <w:lang w:val="en-US" w:eastAsia="zh-CN"/>
        </w:rPr>
      </w:r>
      <w:r>
        <w:rPr>
          <w:rFonts w:eastAsia="宋体"/>
          <w:lang w:val="en-US" w:eastAsia="zh-CN"/>
        </w:rPr>
        <w:fldChar w:fldCharType="separate"/>
      </w:r>
      <w:r w:rsidR="000A3ABA">
        <w:rPr>
          <w:rFonts w:eastAsia="黑体"/>
          <w:lang w:val="en-US"/>
        </w:rPr>
        <w:t xml:space="preserve">Table </w:t>
      </w:r>
      <w:r w:rsidR="000A3ABA">
        <w:rPr>
          <w:rFonts w:eastAsia="黑体"/>
          <w:noProof/>
          <w:lang w:val="en-US"/>
        </w:rPr>
        <w:t>10</w:t>
      </w:r>
      <w:r>
        <w:rPr>
          <w:rFonts w:eastAsia="宋体"/>
          <w:lang w:val="en-US" w:eastAsia="zh-CN"/>
        </w:rPr>
        <w:fldChar w:fldCharType="end"/>
      </w:r>
      <w:r>
        <w:rPr>
          <w:rFonts w:eastAsia="宋体" w:hint="eastAsia"/>
          <w:lang w:val="en-US" w:eastAsia="zh-CN"/>
        </w:rPr>
        <w:t xml:space="preserve">, the total latency for Msg2 and Msg3 transmissions is calculated, as shown in </w:t>
      </w:r>
      <w:r>
        <w:rPr>
          <w:rFonts w:eastAsia="宋体"/>
          <w:lang w:val="en-US" w:eastAsia="zh-CN"/>
        </w:rPr>
        <w:fldChar w:fldCharType="begin"/>
      </w:r>
      <w:r>
        <w:rPr>
          <w:rFonts w:eastAsia="宋体"/>
          <w:lang w:val="en-US" w:eastAsia="zh-CN"/>
        </w:rPr>
        <w:instrText xml:space="preserve"> </w:instrText>
      </w:r>
      <w:r>
        <w:rPr>
          <w:rFonts w:eastAsia="宋体" w:hint="eastAsia"/>
          <w:lang w:val="en-US" w:eastAsia="zh-CN"/>
        </w:rPr>
        <w:instrText>REF _Ref205841703 \h</w:instrText>
      </w:r>
      <w:r>
        <w:rPr>
          <w:rFonts w:eastAsia="宋体"/>
          <w:lang w:val="en-US" w:eastAsia="zh-CN"/>
        </w:rPr>
        <w:instrText xml:space="preserve"> </w:instrText>
      </w:r>
      <w:r w:rsidR="000A3ABA">
        <w:rPr>
          <w:rFonts w:eastAsia="宋体"/>
          <w:lang w:val="en-US" w:eastAsia="zh-CN"/>
        </w:rPr>
        <w:instrText xml:space="preserve"> \* MERGEFORMAT </w:instrText>
      </w:r>
      <w:r>
        <w:rPr>
          <w:rFonts w:eastAsia="宋体"/>
          <w:lang w:val="en-US" w:eastAsia="zh-CN"/>
        </w:rPr>
      </w:r>
      <w:r>
        <w:rPr>
          <w:rFonts w:eastAsia="宋体"/>
          <w:lang w:val="en-US" w:eastAsia="zh-CN"/>
        </w:rPr>
        <w:fldChar w:fldCharType="separate"/>
      </w:r>
      <w:r w:rsidR="000A3ABA">
        <w:rPr>
          <w:rFonts w:eastAsia="黑体"/>
          <w:lang w:val="en-US"/>
        </w:rPr>
        <w:t xml:space="preserve">Table </w:t>
      </w:r>
      <w:r w:rsidR="000A3ABA">
        <w:rPr>
          <w:rFonts w:eastAsia="黑体"/>
          <w:noProof/>
          <w:lang w:val="en-US"/>
        </w:rPr>
        <w:t>11</w:t>
      </w:r>
      <w:r>
        <w:rPr>
          <w:rFonts w:eastAsia="宋体"/>
          <w:lang w:val="en-US" w:eastAsia="zh-CN"/>
        </w:rPr>
        <w:fldChar w:fldCharType="end"/>
      </w:r>
      <w:r>
        <w:rPr>
          <w:rFonts w:eastAsia="宋体" w:hint="eastAsia"/>
          <w:lang w:val="en-US" w:eastAsia="zh-CN"/>
        </w:rPr>
        <w:t xml:space="preserve"> and </w:t>
      </w:r>
      <w:r>
        <w:rPr>
          <w:rFonts w:eastAsia="宋体"/>
          <w:lang w:val="en-US" w:eastAsia="zh-CN"/>
        </w:rPr>
        <w:fldChar w:fldCharType="begin"/>
      </w:r>
      <w:r>
        <w:rPr>
          <w:rFonts w:eastAsia="宋体"/>
          <w:lang w:val="en-US" w:eastAsia="zh-CN"/>
        </w:rPr>
        <w:instrText xml:space="preserve"> REF _Ref205841705 \h </w:instrText>
      </w:r>
      <w:r w:rsidR="000A3ABA">
        <w:rPr>
          <w:rFonts w:eastAsia="宋体"/>
          <w:lang w:val="en-US" w:eastAsia="zh-CN"/>
        </w:rPr>
        <w:instrText xml:space="preserve"> \* MERGEFORMAT </w:instrText>
      </w:r>
      <w:r>
        <w:rPr>
          <w:rFonts w:eastAsia="宋体"/>
          <w:lang w:val="en-US" w:eastAsia="zh-CN"/>
        </w:rPr>
      </w:r>
      <w:r>
        <w:rPr>
          <w:rFonts w:eastAsia="宋体"/>
          <w:lang w:val="en-US" w:eastAsia="zh-CN"/>
        </w:rPr>
        <w:fldChar w:fldCharType="separate"/>
      </w:r>
      <w:r w:rsidR="000A3ABA">
        <w:rPr>
          <w:rFonts w:eastAsia="黑体"/>
          <w:lang w:val="en-US"/>
        </w:rPr>
        <w:t xml:space="preserve">Table </w:t>
      </w:r>
      <w:r w:rsidR="000A3ABA">
        <w:rPr>
          <w:rFonts w:eastAsia="黑体"/>
          <w:noProof/>
          <w:lang w:val="en-US"/>
        </w:rPr>
        <w:t>12</w:t>
      </w:r>
      <w:r>
        <w:rPr>
          <w:rFonts w:eastAsia="宋体"/>
          <w:lang w:val="en-US" w:eastAsia="zh-CN"/>
        </w:rPr>
        <w:fldChar w:fldCharType="end"/>
      </w:r>
      <w:r>
        <w:rPr>
          <w:rFonts w:eastAsia="宋体" w:hint="eastAsia"/>
          <w:lang w:val="en-US" w:eastAsia="zh-CN"/>
        </w:rPr>
        <w:t xml:space="preserve">. </w:t>
      </w:r>
    </w:p>
    <w:p w14:paraId="7B016447" w14:textId="7CE13A23" w:rsidR="00A72BA7" w:rsidRDefault="00A72BA7">
      <w:pPr>
        <w:keepNext/>
        <w:spacing w:afterLines="50" w:after="120"/>
        <w:jc w:val="center"/>
        <w:rPr>
          <w:rFonts w:eastAsia="黑体"/>
          <w:lang w:val="en-US" w:eastAsia="zh-CN"/>
        </w:rPr>
      </w:pPr>
      <w:bookmarkStart w:id="224" w:name="_Ref205841565"/>
      <w:r>
        <w:rPr>
          <w:rFonts w:eastAsia="黑体"/>
          <w:lang w:val="en-US"/>
        </w:rPr>
        <w:t xml:space="preserve">Table </w:t>
      </w:r>
      <w:r>
        <w:rPr>
          <w:rFonts w:eastAsia="黑体"/>
          <w:lang w:val="en-US"/>
        </w:rPr>
        <w:fldChar w:fldCharType="begin"/>
      </w:r>
      <w:r>
        <w:rPr>
          <w:rFonts w:eastAsia="黑体"/>
          <w:lang w:val="en-US"/>
        </w:rPr>
        <w:instrText xml:space="preserve"> SEQ Table \* ARABIC </w:instrText>
      </w:r>
      <w:r>
        <w:rPr>
          <w:rFonts w:eastAsia="黑体"/>
          <w:lang w:val="en-US"/>
        </w:rPr>
        <w:fldChar w:fldCharType="separate"/>
      </w:r>
      <w:r w:rsidR="000A3ABA">
        <w:rPr>
          <w:rFonts w:eastAsia="黑体"/>
          <w:noProof/>
          <w:lang w:val="en-US"/>
        </w:rPr>
        <w:t>10</w:t>
      </w:r>
      <w:r>
        <w:rPr>
          <w:rFonts w:eastAsia="黑体"/>
          <w:lang w:val="en-US"/>
        </w:rPr>
        <w:fldChar w:fldCharType="end"/>
      </w:r>
      <w:bookmarkEnd w:id="224"/>
      <w:r>
        <w:rPr>
          <w:rFonts w:eastAsia="黑体" w:hint="eastAsia"/>
          <w:lang w:val="en-US" w:eastAsia="zh-CN"/>
        </w:rPr>
        <w:t>: Assumptions for latency evaluation</w:t>
      </w:r>
    </w:p>
    <w:tbl>
      <w:tblPr>
        <w:tblStyle w:val="TableGrid1"/>
        <w:tblW w:w="0" w:type="auto"/>
        <w:jc w:val="center"/>
        <w:tblLook w:val="04A0" w:firstRow="1" w:lastRow="0" w:firstColumn="1" w:lastColumn="0" w:noHBand="0" w:noVBand="1"/>
      </w:tblPr>
      <w:tblGrid>
        <w:gridCol w:w="3025"/>
        <w:gridCol w:w="3034"/>
      </w:tblGrid>
      <w:tr w:rsidR="00A72BA7" w:rsidRPr="00447144" w14:paraId="33A37CBC" w14:textId="77777777" w:rsidTr="00F331CE">
        <w:trPr>
          <w:jc w:val="center"/>
        </w:trPr>
        <w:tc>
          <w:tcPr>
            <w:tcW w:w="3025" w:type="dxa"/>
            <w:shd w:val="clear" w:color="auto" w:fill="C6D9F1" w:themeFill="text2" w:themeFillTint="33"/>
            <w:vAlign w:val="center"/>
          </w:tcPr>
          <w:p w14:paraId="7F70EA94" w14:textId="77777777" w:rsidR="00A72BA7" w:rsidRPr="00447144" w:rsidRDefault="00A72BA7" w:rsidP="00F331CE">
            <w:pPr>
              <w:spacing w:after="0"/>
              <w:jc w:val="center"/>
              <w:rPr>
                <w:rFonts w:ascii="Times New Roman" w:hAnsi="Times New Roman" w:cs="Times New Roman"/>
                <w:b/>
                <w:lang w:val="en-US"/>
              </w:rPr>
            </w:pPr>
            <w:r w:rsidRPr="00447144">
              <w:rPr>
                <w:rFonts w:ascii="Times New Roman" w:hAnsi="Times New Roman" w:cs="Times New Roman"/>
                <w:b/>
                <w:lang w:val="en-US"/>
              </w:rPr>
              <w:t>Parameter</w:t>
            </w:r>
          </w:p>
        </w:tc>
        <w:tc>
          <w:tcPr>
            <w:tcW w:w="3034" w:type="dxa"/>
            <w:shd w:val="clear" w:color="auto" w:fill="C6D9F1" w:themeFill="text2" w:themeFillTint="33"/>
            <w:vAlign w:val="center"/>
          </w:tcPr>
          <w:p w14:paraId="29E43A76" w14:textId="77777777" w:rsidR="00A72BA7" w:rsidRPr="00447144" w:rsidRDefault="00A72BA7" w:rsidP="00F331CE">
            <w:pPr>
              <w:spacing w:after="0"/>
              <w:jc w:val="center"/>
              <w:rPr>
                <w:rFonts w:ascii="Times New Roman" w:hAnsi="Times New Roman" w:cs="Times New Roman"/>
                <w:b/>
                <w:lang w:val="en-US"/>
              </w:rPr>
            </w:pPr>
            <w:r w:rsidRPr="00447144">
              <w:rPr>
                <w:rFonts w:ascii="Times New Roman" w:hAnsi="Times New Roman" w:cs="Times New Roman"/>
                <w:b/>
                <w:lang w:val="en-US"/>
              </w:rPr>
              <w:t>Value</w:t>
            </w:r>
          </w:p>
        </w:tc>
      </w:tr>
      <w:tr w:rsidR="00A72BA7" w:rsidRPr="00447144" w14:paraId="012E5808" w14:textId="77777777" w:rsidTr="00F331CE">
        <w:trPr>
          <w:jc w:val="center"/>
        </w:trPr>
        <w:tc>
          <w:tcPr>
            <w:tcW w:w="3025" w:type="dxa"/>
            <w:vAlign w:val="center"/>
          </w:tcPr>
          <w:p w14:paraId="21F51729" w14:textId="77777777" w:rsidR="00A72BA7" w:rsidRPr="00447144" w:rsidRDefault="00A72BA7" w:rsidP="00F331CE">
            <w:pPr>
              <w:spacing w:after="0"/>
              <w:jc w:val="both"/>
              <w:rPr>
                <w:rFonts w:ascii="Times New Roman" w:hAnsi="Times New Roman" w:cs="Times New Roman"/>
                <w:lang w:val="en-US"/>
              </w:rPr>
            </w:pPr>
            <w:r w:rsidRPr="00447144">
              <w:rPr>
                <w:rFonts w:ascii="Times New Roman" w:hAnsi="Times New Roman" w:cs="Times New Roman"/>
                <w:lang w:val="en-US"/>
              </w:rPr>
              <w:t>D2R bit duration</w:t>
            </w:r>
          </w:p>
        </w:tc>
        <w:tc>
          <w:tcPr>
            <w:tcW w:w="3034" w:type="dxa"/>
            <w:vAlign w:val="center"/>
          </w:tcPr>
          <w:p w14:paraId="528631B9" w14:textId="77777777" w:rsidR="00A72BA7" w:rsidRPr="00447144" w:rsidRDefault="00A72BA7" w:rsidP="00447144">
            <w:pPr>
              <w:keepNext/>
              <w:keepLines/>
              <w:widowControl w:val="0"/>
              <w:tabs>
                <w:tab w:val="right" w:leader="dot" w:pos="9639"/>
              </w:tabs>
              <w:spacing w:after="0"/>
              <w:ind w:left="1418" w:right="425" w:hangingChars="709" w:hanging="1418"/>
              <w:jc w:val="both"/>
              <w:rPr>
                <w:rFonts w:ascii="Times New Roman" w:hAnsi="Times New Roman" w:cs="Times New Roman"/>
                <w:b/>
                <w:sz w:val="22"/>
                <w:lang w:val="en-US"/>
              </w:rPr>
            </w:pPr>
            <w:r w:rsidRPr="00447144">
              <w:rPr>
                <w:rFonts w:ascii="Times New Roman" w:hAnsi="Times New Roman" w:cs="Times New Roman"/>
                <w:lang w:val="en-US"/>
              </w:rPr>
              <w:t>1.39μs</w:t>
            </w:r>
          </w:p>
        </w:tc>
      </w:tr>
      <w:tr w:rsidR="00A72BA7" w:rsidRPr="00447144" w14:paraId="701D019A" w14:textId="77777777" w:rsidTr="00F331CE">
        <w:trPr>
          <w:jc w:val="center"/>
        </w:trPr>
        <w:tc>
          <w:tcPr>
            <w:tcW w:w="3025" w:type="dxa"/>
            <w:vAlign w:val="center"/>
          </w:tcPr>
          <w:p w14:paraId="69F3EBDE" w14:textId="77777777" w:rsidR="00A72BA7" w:rsidRPr="00447144" w:rsidRDefault="00A72BA7" w:rsidP="00A25BE6">
            <w:pPr>
              <w:spacing w:after="0"/>
              <w:jc w:val="both"/>
              <w:rPr>
                <w:rFonts w:ascii="Times New Roman" w:eastAsia="宋体" w:hAnsi="Times New Roman" w:cs="Times New Roman"/>
                <w:b/>
                <w:sz w:val="22"/>
                <w:lang w:val="en-US" w:eastAsia="zh-CN"/>
              </w:rPr>
            </w:pPr>
            <w:r w:rsidRPr="00447144">
              <w:rPr>
                <w:rFonts w:ascii="Times New Roman" w:hAnsi="Times New Roman" w:cs="Times New Roman"/>
                <w:lang w:val="en-US"/>
              </w:rPr>
              <w:t>M for R2D OOK-4</w:t>
            </w:r>
          </w:p>
        </w:tc>
        <w:tc>
          <w:tcPr>
            <w:tcW w:w="3034" w:type="dxa"/>
            <w:vAlign w:val="center"/>
          </w:tcPr>
          <w:p w14:paraId="4DAC8FFF" w14:textId="77777777" w:rsidR="00A72BA7" w:rsidRPr="00447144" w:rsidRDefault="00A72BA7" w:rsidP="00447144">
            <w:pPr>
              <w:keepNext/>
              <w:keepLines/>
              <w:widowControl w:val="0"/>
              <w:tabs>
                <w:tab w:val="right" w:leader="dot" w:pos="9639"/>
              </w:tabs>
              <w:spacing w:after="0"/>
              <w:ind w:left="1418" w:right="425" w:hangingChars="709" w:hanging="1418"/>
              <w:jc w:val="both"/>
              <w:rPr>
                <w:rFonts w:ascii="Times New Roman" w:hAnsi="Times New Roman" w:cs="Times New Roman"/>
                <w:b/>
                <w:sz w:val="22"/>
                <w:lang w:val="en-US"/>
              </w:rPr>
            </w:pPr>
            <w:r w:rsidRPr="00447144">
              <w:rPr>
                <w:rFonts w:ascii="Times New Roman" w:hAnsi="Times New Roman" w:cs="Times New Roman"/>
                <w:lang w:val="en-US"/>
              </w:rPr>
              <w:t>24</w:t>
            </w:r>
          </w:p>
        </w:tc>
      </w:tr>
      <w:tr w:rsidR="00A72BA7" w:rsidRPr="00447144" w14:paraId="393B9CF7" w14:textId="77777777" w:rsidTr="00F331CE">
        <w:trPr>
          <w:jc w:val="center"/>
        </w:trPr>
        <w:tc>
          <w:tcPr>
            <w:tcW w:w="3025" w:type="dxa"/>
            <w:vAlign w:val="center"/>
          </w:tcPr>
          <w:p w14:paraId="23D3543A" w14:textId="77777777" w:rsidR="00A72BA7" w:rsidRPr="00447144" w:rsidRDefault="00A72BA7" w:rsidP="00F331CE">
            <w:pPr>
              <w:spacing w:after="0"/>
              <w:jc w:val="both"/>
              <w:rPr>
                <w:rFonts w:ascii="Times New Roman" w:hAnsi="Times New Roman" w:cs="Times New Roman"/>
                <w:lang w:val="en-US"/>
              </w:rPr>
            </w:pPr>
            <w:r w:rsidRPr="00447144">
              <w:rPr>
                <w:rFonts w:ascii="Times New Roman" w:hAnsi="Times New Roman" w:cs="Times New Roman"/>
                <w:lang w:val="en-US"/>
              </w:rPr>
              <w:t>Payload size</w:t>
            </w:r>
          </w:p>
        </w:tc>
        <w:tc>
          <w:tcPr>
            <w:tcW w:w="3034" w:type="dxa"/>
            <w:vAlign w:val="center"/>
          </w:tcPr>
          <w:p w14:paraId="7D530278" w14:textId="6780424E" w:rsidR="00A72BA7" w:rsidRPr="00447144" w:rsidRDefault="00A72BA7" w:rsidP="00F331CE">
            <w:pPr>
              <w:keepNext/>
              <w:keepLines/>
              <w:widowControl w:val="0"/>
              <w:numPr>
                <w:ilvl w:val="0"/>
                <w:numId w:val="45"/>
              </w:numPr>
              <w:tabs>
                <w:tab w:val="right" w:leader="dot" w:pos="9639"/>
              </w:tabs>
              <w:spacing w:after="0"/>
              <w:ind w:right="425"/>
              <w:jc w:val="both"/>
              <w:rPr>
                <w:rFonts w:ascii="Times New Roman" w:eastAsia="宋体" w:hAnsi="Times New Roman" w:cs="Times New Roman"/>
                <w:b/>
                <w:sz w:val="22"/>
                <w:szCs w:val="24"/>
                <w:lang w:eastAsia="zh-CN"/>
              </w:rPr>
            </w:pPr>
            <w:r w:rsidRPr="00447144">
              <w:rPr>
                <w:rFonts w:ascii="Times New Roman" w:eastAsia="宋体" w:hAnsi="Times New Roman" w:cs="Times New Roman"/>
                <w:szCs w:val="24"/>
                <w:lang w:eastAsia="zh-CN"/>
              </w:rPr>
              <w:t>Msg2:</w:t>
            </w:r>
            <w:r w:rsidR="008F6531" w:rsidRPr="00447144">
              <w:rPr>
                <w:rFonts w:ascii="Times New Roman" w:eastAsia="宋体" w:hAnsi="Times New Roman" w:cs="Times New Roman"/>
                <w:szCs w:val="24"/>
                <w:lang w:eastAsia="zh-CN"/>
              </w:rPr>
              <w:t xml:space="preserve"> </w:t>
            </w:r>
            <w:r w:rsidRPr="00447144">
              <w:rPr>
                <w:rFonts w:ascii="Times New Roman" w:eastAsia="宋体" w:hAnsi="Times New Roman" w:cs="Times New Roman"/>
                <w:szCs w:val="24"/>
                <w:lang w:eastAsia="zh-CN"/>
              </w:rPr>
              <w:t>(28+X</w:t>
            </w:r>
            <w:r w:rsidRPr="00447144">
              <w:rPr>
                <w:rFonts w:ascii="Times New Roman" w:eastAsia="宋体" w:hAnsi="Times New Roman" w:cs="Times New Roman"/>
                <w:szCs w:val="24"/>
                <w:lang w:val="en-US" w:eastAsia="zh-CN"/>
              </w:rPr>
              <w:t>3</w:t>
            </w:r>
            <w:r w:rsidRPr="00447144">
              <w:rPr>
                <w:rFonts w:ascii="Times New Roman" w:eastAsia="宋体" w:hAnsi="Times New Roman" w:cs="Times New Roman"/>
                <w:szCs w:val="24"/>
                <w:lang w:eastAsia="zh-CN"/>
              </w:rPr>
              <w:t>*17)bits</w:t>
            </w:r>
          </w:p>
          <w:p w14:paraId="7492A7C8" w14:textId="77777777" w:rsidR="00A72BA7" w:rsidRPr="00447144" w:rsidRDefault="00A72BA7" w:rsidP="00F331CE">
            <w:pPr>
              <w:numPr>
                <w:ilvl w:val="0"/>
                <w:numId w:val="45"/>
              </w:numPr>
              <w:spacing w:after="0"/>
              <w:jc w:val="both"/>
              <w:rPr>
                <w:rFonts w:ascii="Times New Roman" w:eastAsia="宋体" w:hAnsi="Times New Roman" w:cs="Times New Roman"/>
                <w:b/>
                <w:sz w:val="22"/>
                <w:szCs w:val="24"/>
                <w:lang w:eastAsia="zh-CN"/>
              </w:rPr>
            </w:pPr>
            <w:r w:rsidRPr="00447144">
              <w:rPr>
                <w:rFonts w:ascii="Times New Roman" w:eastAsia="宋体" w:hAnsi="Times New Roman" w:cs="Times New Roman"/>
                <w:szCs w:val="24"/>
                <w:lang w:eastAsia="zh-CN"/>
              </w:rPr>
              <w:t xml:space="preserve">Msg3: </w:t>
            </w:r>
            <w:r w:rsidRPr="00447144">
              <w:rPr>
                <w:rFonts w:ascii="Times New Roman" w:eastAsia="Batang" w:hAnsi="Times New Roman" w:cs="Times New Roman"/>
                <w:szCs w:val="24"/>
                <w:lang w:eastAsia="zh-CN"/>
              </w:rPr>
              <w:t>104bits</w:t>
            </w:r>
          </w:p>
        </w:tc>
      </w:tr>
      <w:tr w:rsidR="00A72BA7" w:rsidRPr="00447144" w14:paraId="03F18391" w14:textId="77777777" w:rsidTr="00F331CE">
        <w:trPr>
          <w:jc w:val="center"/>
        </w:trPr>
        <w:tc>
          <w:tcPr>
            <w:tcW w:w="3025" w:type="dxa"/>
            <w:vAlign w:val="center"/>
          </w:tcPr>
          <w:p w14:paraId="3F018C91" w14:textId="77777777" w:rsidR="00A72BA7" w:rsidRPr="00447144" w:rsidRDefault="00A72BA7" w:rsidP="00F331CE">
            <w:pPr>
              <w:spacing w:after="0"/>
              <w:jc w:val="both"/>
              <w:rPr>
                <w:rFonts w:ascii="Times New Roman" w:hAnsi="Times New Roman" w:cs="Times New Roman"/>
                <w:lang w:val="en-US"/>
              </w:rPr>
            </w:pPr>
            <w:r w:rsidRPr="00447144">
              <w:rPr>
                <w:rFonts w:ascii="Times New Roman" w:hAnsi="Times New Roman" w:cs="Times New Roman"/>
                <w:lang w:val="en-US"/>
              </w:rPr>
              <w:t>Code rate</w:t>
            </w:r>
          </w:p>
        </w:tc>
        <w:tc>
          <w:tcPr>
            <w:tcW w:w="3034" w:type="dxa"/>
            <w:vAlign w:val="center"/>
          </w:tcPr>
          <w:p w14:paraId="397A728A" w14:textId="77777777" w:rsidR="00A72BA7" w:rsidRPr="00447144" w:rsidRDefault="00A72BA7" w:rsidP="00F331CE">
            <w:pPr>
              <w:keepNext/>
              <w:keepLines/>
              <w:widowControl w:val="0"/>
              <w:numPr>
                <w:ilvl w:val="0"/>
                <w:numId w:val="46"/>
              </w:numPr>
              <w:tabs>
                <w:tab w:val="right" w:leader="dot" w:pos="9639"/>
              </w:tabs>
              <w:spacing w:after="0"/>
              <w:ind w:right="425"/>
              <w:jc w:val="both"/>
              <w:rPr>
                <w:rFonts w:ascii="Times New Roman" w:eastAsia="Batang" w:hAnsi="Times New Roman" w:cs="Times New Roman"/>
                <w:b/>
                <w:sz w:val="22"/>
                <w:szCs w:val="24"/>
                <w:lang w:eastAsia="zh-CN"/>
              </w:rPr>
            </w:pPr>
            <w:r w:rsidRPr="00447144">
              <w:rPr>
                <w:rFonts w:ascii="Times New Roman" w:eastAsia="宋体" w:hAnsi="Times New Roman" w:cs="Times New Roman"/>
                <w:szCs w:val="24"/>
                <w:lang w:eastAsia="zh-CN"/>
              </w:rPr>
              <w:t>Msg2: 1/2</w:t>
            </w:r>
          </w:p>
          <w:p w14:paraId="2988E623" w14:textId="77777777" w:rsidR="00A72BA7" w:rsidRPr="00447144" w:rsidRDefault="00A72BA7" w:rsidP="00F331CE">
            <w:pPr>
              <w:numPr>
                <w:ilvl w:val="0"/>
                <w:numId w:val="46"/>
              </w:numPr>
              <w:spacing w:after="0"/>
              <w:jc w:val="both"/>
              <w:rPr>
                <w:rFonts w:ascii="Times New Roman" w:eastAsia="Batang" w:hAnsi="Times New Roman" w:cs="Times New Roman"/>
                <w:b/>
                <w:sz w:val="22"/>
                <w:szCs w:val="24"/>
                <w:lang w:eastAsia="zh-CN"/>
              </w:rPr>
            </w:pPr>
            <w:r w:rsidRPr="00447144">
              <w:rPr>
                <w:rFonts w:ascii="Times New Roman" w:eastAsia="宋体" w:hAnsi="Times New Roman" w:cs="Times New Roman"/>
                <w:szCs w:val="24"/>
                <w:lang w:eastAsia="zh-CN"/>
              </w:rPr>
              <w:t>Msg3: 1/3</w:t>
            </w:r>
          </w:p>
        </w:tc>
      </w:tr>
      <w:tr w:rsidR="00A72BA7" w:rsidRPr="00447144" w14:paraId="1ED81DAF" w14:textId="77777777" w:rsidTr="00F331CE">
        <w:trPr>
          <w:jc w:val="center"/>
        </w:trPr>
        <w:tc>
          <w:tcPr>
            <w:tcW w:w="3025" w:type="dxa"/>
            <w:vAlign w:val="center"/>
          </w:tcPr>
          <w:p w14:paraId="635103A7" w14:textId="4C03EBB5" w:rsidR="00A72BA7" w:rsidRPr="00447144" w:rsidRDefault="00A72BA7" w:rsidP="00F331CE">
            <w:pPr>
              <w:spacing w:after="0"/>
              <w:jc w:val="both"/>
              <w:rPr>
                <w:rFonts w:ascii="Times New Roman" w:hAnsi="Times New Roman" w:cs="Times New Roman"/>
                <w:lang w:val="en-US"/>
              </w:rPr>
            </w:pPr>
            <w:r w:rsidRPr="00447144">
              <w:rPr>
                <w:rFonts w:ascii="Times New Roman" w:hAnsi="Times New Roman" w:cs="Times New Roman"/>
                <w:lang w:val="en-US"/>
              </w:rPr>
              <w:t>T</w:t>
            </w:r>
            <w:r w:rsidRPr="00447144">
              <w:rPr>
                <w:rFonts w:ascii="Times New Roman" w:hAnsi="Times New Roman" w:cs="Times New Roman"/>
                <w:vertAlign w:val="subscript"/>
                <w:lang w:val="en-US"/>
              </w:rPr>
              <w:t>R2D</w:t>
            </w:r>
            <w:r w:rsidRPr="00447144">
              <w:rPr>
                <w:rFonts w:ascii="Times New Roman" w:hAnsi="Times New Roman" w:cs="Times New Roman"/>
                <w:lang w:val="en-US"/>
              </w:rPr>
              <w:t xml:space="preserve"> (from the end of Msg2 to the start of the 1</w:t>
            </w:r>
            <w:r w:rsidR="008F6531" w:rsidRPr="00447144">
              <w:rPr>
                <w:rFonts w:ascii="Times New Roman" w:eastAsiaTheme="minorEastAsia" w:hAnsi="Times New Roman" w:cs="Times New Roman"/>
                <w:vertAlign w:val="superscript"/>
                <w:lang w:val="en-US" w:eastAsia="zh-CN"/>
              </w:rPr>
              <w:t>st</w:t>
            </w:r>
            <w:r w:rsidR="008F6531" w:rsidRPr="00447144">
              <w:rPr>
                <w:rFonts w:ascii="Times New Roman" w:eastAsiaTheme="minorEastAsia" w:hAnsi="Times New Roman" w:cs="Times New Roman"/>
                <w:lang w:val="en-US" w:eastAsia="zh-CN"/>
              </w:rPr>
              <w:t xml:space="preserve"> </w:t>
            </w:r>
            <w:r w:rsidRPr="00447144">
              <w:rPr>
                <w:rFonts w:ascii="Times New Roman" w:hAnsi="Times New Roman" w:cs="Times New Roman"/>
                <w:lang w:val="en-US"/>
              </w:rPr>
              <w:t>Msg3)</w:t>
            </w:r>
          </w:p>
        </w:tc>
        <w:tc>
          <w:tcPr>
            <w:tcW w:w="3034" w:type="dxa"/>
            <w:vAlign w:val="center"/>
          </w:tcPr>
          <w:p w14:paraId="3605FD6D" w14:textId="77777777" w:rsidR="00A72BA7" w:rsidRPr="00447144" w:rsidRDefault="00A72BA7" w:rsidP="00F331CE">
            <w:pPr>
              <w:keepNext/>
              <w:keepLines/>
              <w:widowControl w:val="0"/>
              <w:tabs>
                <w:tab w:val="right" w:leader="dot" w:pos="9639"/>
              </w:tabs>
              <w:spacing w:after="0"/>
              <w:ind w:left="1418" w:right="425" w:hanging="1418"/>
              <w:jc w:val="both"/>
              <w:rPr>
                <w:rFonts w:ascii="Times New Roman" w:hAnsi="Times New Roman" w:cs="Times New Roman"/>
                <w:b/>
                <w:sz w:val="22"/>
                <w:lang w:val="en-US"/>
              </w:rPr>
            </w:pPr>
            <w:r w:rsidRPr="00447144">
              <w:rPr>
                <w:rFonts w:ascii="Times New Roman" w:hAnsi="Times New Roman" w:cs="Times New Roman"/>
                <w:lang w:val="en-US"/>
              </w:rPr>
              <w:t>166.6μs</w:t>
            </w:r>
          </w:p>
        </w:tc>
      </w:tr>
      <w:tr w:rsidR="00A72BA7" w:rsidRPr="00447144" w14:paraId="0EAB23FC" w14:textId="77777777" w:rsidTr="00F331CE">
        <w:trPr>
          <w:jc w:val="center"/>
        </w:trPr>
        <w:tc>
          <w:tcPr>
            <w:tcW w:w="3025" w:type="dxa"/>
            <w:vAlign w:val="center"/>
          </w:tcPr>
          <w:p w14:paraId="63F7894E" w14:textId="77777777" w:rsidR="00A72BA7" w:rsidRPr="00447144" w:rsidRDefault="00A72BA7" w:rsidP="00F331CE">
            <w:pPr>
              <w:spacing w:after="0"/>
              <w:jc w:val="both"/>
              <w:rPr>
                <w:rFonts w:ascii="Times New Roman" w:hAnsi="Times New Roman" w:cs="Times New Roman"/>
                <w:lang w:val="en-US"/>
              </w:rPr>
            </w:pPr>
            <w:r w:rsidRPr="00447144">
              <w:rPr>
                <w:rFonts w:ascii="Times New Roman" w:hAnsi="Times New Roman" w:cs="Times New Roman"/>
                <w:lang w:val="en-US"/>
              </w:rPr>
              <w:t>T</w:t>
            </w:r>
            <w:r w:rsidRPr="00447144">
              <w:rPr>
                <w:rFonts w:ascii="Times New Roman" w:hAnsi="Times New Roman" w:cs="Times New Roman"/>
                <w:vertAlign w:val="subscript"/>
                <w:lang w:val="en-US"/>
              </w:rPr>
              <w:t>D2R</w:t>
            </w:r>
          </w:p>
        </w:tc>
        <w:tc>
          <w:tcPr>
            <w:tcW w:w="3034" w:type="dxa"/>
            <w:vAlign w:val="center"/>
          </w:tcPr>
          <w:p w14:paraId="2A5B6129" w14:textId="77777777" w:rsidR="00A72BA7" w:rsidRPr="00447144" w:rsidRDefault="00A72BA7" w:rsidP="00F331CE">
            <w:pPr>
              <w:keepNext/>
              <w:keepLines/>
              <w:widowControl w:val="0"/>
              <w:tabs>
                <w:tab w:val="right" w:leader="dot" w:pos="9639"/>
              </w:tabs>
              <w:spacing w:after="0"/>
              <w:ind w:left="1418" w:right="425" w:hanging="1418"/>
              <w:jc w:val="both"/>
              <w:rPr>
                <w:rFonts w:ascii="Times New Roman" w:hAnsi="Times New Roman" w:cs="Times New Roman"/>
                <w:b/>
                <w:sz w:val="22"/>
                <w:lang w:val="en-US"/>
              </w:rPr>
            </w:pPr>
            <w:r w:rsidRPr="00447144">
              <w:rPr>
                <w:rFonts w:ascii="Times New Roman" w:hAnsi="Times New Roman" w:cs="Times New Roman"/>
                <w:lang w:val="en-US"/>
              </w:rPr>
              <w:t>133.3μs</w:t>
            </w:r>
          </w:p>
        </w:tc>
      </w:tr>
      <w:tr w:rsidR="00A72BA7" w:rsidRPr="00447144" w14:paraId="5CA4F5FE" w14:textId="77777777" w:rsidTr="00F331CE">
        <w:trPr>
          <w:jc w:val="center"/>
        </w:trPr>
        <w:tc>
          <w:tcPr>
            <w:tcW w:w="3025" w:type="dxa"/>
            <w:vAlign w:val="center"/>
          </w:tcPr>
          <w:p w14:paraId="569035F7" w14:textId="77777777" w:rsidR="00A72BA7" w:rsidRPr="00447144" w:rsidRDefault="00A72BA7" w:rsidP="00F331CE">
            <w:pPr>
              <w:spacing w:after="0"/>
              <w:jc w:val="both"/>
              <w:rPr>
                <w:rFonts w:ascii="Times New Roman" w:hAnsi="Times New Roman" w:cs="Times New Roman"/>
                <w:lang w:val="en-US"/>
              </w:rPr>
            </w:pPr>
            <w:r w:rsidRPr="00447144">
              <w:rPr>
                <w:rFonts w:ascii="Times New Roman" w:hAnsi="Times New Roman" w:cs="Times New Roman"/>
                <w:lang w:val="en-US"/>
              </w:rPr>
              <w:t>Length of the ambles for Msg3</w:t>
            </w:r>
          </w:p>
        </w:tc>
        <w:tc>
          <w:tcPr>
            <w:tcW w:w="3034" w:type="dxa"/>
            <w:vAlign w:val="center"/>
          </w:tcPr>
          <w:p w14:paraId="75732024" w14:textId="77777777" w:rsidR="00A72BA7" w:rsidRPr="00447144" w:rsidRDefault="00A72BA7" w:rsidP="00F331CE">
            <w:pPr>
              <w:keepNext/>
              <w:keepLines/>
              <w:widowControl w:val="0"/>
              <w:tabs>
                <w:tab w:val="right" w:leader="dot" w:pos="9639"/>
              </w:tabs>
              <w:spacing w:after="0"/>
              <w:ind w:left="1418" w:right="425" w:hanging="1418"/>
              <w:jc w:val="both"/>
              <w:rPr>
                <w:rFonts w:ascii="Times New Roman" w:eastAsia="宋体" w:hAnsi="Times New Roman" w:cs="Times New Roman"/>
                <w:b/>
                <w:sz w:val="22"/>
                <w:lang w:val="en-US" w:eastAsia="zh-CN"/>
              </w:rPr>
            </w:pPr>
            <w:r w:rsidRPr="00447144">
              <w:rPr>
                <w:rFonts w:ascii="Times New Roman" w:eastAsia="宋体" w:hAnsi="Times New Roman" w:cs="Times New Roman"/>
                <w:lang w:val="en-US" w:eastAsia="zh-CN"/>
              </w:rPr>
              <w:t>7 bits</w:t>
            </w:r>
          </w:p>
        </w:tc>
      </w:tr>
      <w:tr w:rsidR="00A72BA7" w:rsidRPr="00447144" w14:paraId="19551689" w14:textId="77777777" w:rsidTr="00F331CE">
        <w:trPr>
          <w:jc w:val="center"/>
        </w:trPr>
        <w:tc>
          <w:tcPr>
            <w:tcW w:w="3025" w:type="dxa"/>
            <w:vAlign w:val="center"/>
          </w:tcPr>
          <w:p w14:paraId="3F7E0749" w14:textId="77777777" w:rsidR="00A72BA7" w:rsidRPr="00447144" w:rsidRDefault="00A72BA7" w:rsidP="00F331CE">
            <w:pPr>
              <w:spacing w:after="0"/>
              <w:jc w:val="both"/>
              <w:rPr>
                <w:rFonts w:ascii="Times New Roman" w:hAnsi="Times New Roman" w:cs="Times New Roman"/>
                <w:lang w:val="en-US"/>
              </w:rPr>
            </w:pPr>
            <w:r w:rsidRPr="00447144">
              <w:rPr>
                <w:rFonts w:ascii="Times New Roman" w:hAnsi="Times New Roman" w:cs="Times New Roman"/>
                <w:lang w:val="en-US"/>
              </w:rPr>
              <w:t>Device number</w:t>
            </w:r>
          </w:p>
        </w:tc>
        <w:tc>
          <w:tcPr>
            <w:tcW w:w="3034" w:type="dxa"/>
            <w:vAlign w:val="center"/>
          </w:tcPr>
          <w:p w14:paraId="60EA5894" w14:textId="77777777" w:rsidR="00A72BA7" w:rsidRPr="00447144" w:rsidRDefault="00A72BA7" w:rsidP="00F331CE">
            <w:pPr>
              <w:keepNext/>
              <w:keepLines/>
              <w:widowControl w:val="0"/>
              <w:tabs>
                <w:tab w:val="right" w:leader="dot" w:pos="9639"/>
              </w:tabs>
              <w:spacing w:after="0"/>
              <w:ind w:left="1418" w:right="425" w:hanging="1418"/>
              <w:jc w:val="both"/>
              <w:rPr>
                <w:rFonts w:ascii="Times New Roman" w:hAnsi="Times New Roman" w:cs="Times New Roman"/>
                <w:b/>
                <w:sz w:val="22"/>
                <w:lang w:val="en-US"/>
              </w:rPr>
            </w:pPr>
            <w:r w:rsidRPr="00447144">
              <w:rPr>
                <w:rFonts w:ascii="Times New Roman" w:hAnsi="Times New Roman" w:cs="Times New Roman"/>
                <w:lang w:val="en-US"/>
              </w:rPr>
              <w:t>16</w:t>
            </w:r>
          </w:p>
        </w:tc>
      </w:tr>
      <w:tr w:rsidR="00A72BA7" w:rsidRPr="00447144" w14:paraId="1E802FC0" w14:textId="77777777" w:rsidTr="00F331CE">
        <w:trPr>
          <w:jc w:val="center"/>
        </w:trPr>
        <w:tc>
          <w:tcPr>
            <w:tcW w:w="3025" w:type="dxa"/>
            <w:vAlign w:val="center"/>
          </w:tcPr>
          <w:p w14:paraId="704E4767" w14:textId="77777777" w:rsidR="00A72BA7" w:rsidRPr="00447144" w:rsidRDefault="00A72BA7" w:rsidP="00F331CE">
            <w:pPr>
              <w:spacing w:after="0"/>
              <w:jc w:val="both"/>
              <w:rPr>
                <w:rFonts w:ascii="Times New Roman" w:hAnsi="Times New Roman" w:cs="Times New Roman"/>
                <w:lang w:val="en-US"/>
              </w:rPr>
            </w:pPr>
            <w:r w:rsidRPr="00447144">
              <w:rPr>
                <w:rFonts w:ascii="Times New Roman" w:hAnsi="Times New Roman" w:cs="Times New Roman"/>
                <w:lang w:val="en-US"/>
              </w:rPr>
              <w:t>Residual SFO</w:t>
            </w:r>
          </w:p>
        </w:tc>
        <w:tc>
          <w:tcPr>
            <w:tcW w:w="3034" w:type="dxa"/>
            <w:vAlign w:val="center"/>
          </w:tcPr>
          <w:p w14:paraId="06163F1F" w14:textId="16628114" w:rsidR="00A72BA7" w:rsidRPr="00447144" w:rsidRDefault="00A72BA7" w:rsidP="00F331CE">
            <w:pPr>
              <w:keepNext/>
              <w:keepLines/>
              <w:widowControl w:val="0"/>
              <w:tabs>
                <w:tab w:val="right" w:leader="dot" w:pos="9639"/>
              </w:tabs>
              <w:spacing w:after="0"/>
              <w:ind w:left="1418" w:right="425" w:hanging="1418"/>
              <w:jc w:val="both"/>
              <w:rPr>
                <w:rFonts w:ascii="Times New Roman" w:hAnsi="Times New Roman" w:cs="Times New Roman"/>
                <w:b/>
                <w:sz w:val="22"/>
                <w:lang w:val="en-US"/>
              </w:rPr>
            </w:pPr>
            <w:r w:rsidRPr="00447144">
              <w:rPr>
                <w:rFonts w:ascii="Times New Roman" w:eastAsia="宋体" w:hAnsi="Times New Roman" w:cs="Times New Roman"/>
                <w:lang w:val="en-US" w:eastAsia="zh-CN"/>
              </w:rPr>
              <w:t xml:space="preserve">10ppm, </w:t>
            </w:r>
            <w:r w:rsidRPr="00447144">
              <w:rPr>
                <w:rFonts w:ascii="Times New Roman" w:hAnsi="Times New Roman" w:cs="Times New Roman"/>
                <w:lang w:val="en-US"/>
              </w:rPr>
              <w:t>10</w:t>
            </w:r>
            <w:r w:rsidRPr="00447144">
              <w:rPr>
                <w:rFonts w:ascii="Times New Roman" w:hAnsi="Times New Roman" w:cs="Times New Roman"/>
                <w:vertAlign w:val="superscript"/>
                <w:lang w:val="en-US"/>
              </w:rPr>
              <w:t>3</w:t>
            </w:r>
            <w:r w:rsidRPr="00447144">
              <w:rPr>
                <w:rFonts w:ascii="Times New Roman" w:hAnsi="Times New Roman" w:cs="Times New Roman"/>
                <w:lang w:val="en-US"/>
              </w:rPr>
              <w:t>ppm</w:t>
            </w:r>
          </w:p>
        </w:tc>
      </w:tr>
    </w:tbl>
    <w:p w14:paraId="36B4A806" w14:textId="51F3E5A4" w:rsidR="00A72BA7" w:rsidRDefault="00A72BA7">
      <w:pPr>
        <w:keepNext/>
        <w:spacing w:beforeLines="100" w:before="240" w:afterLines="50" w:after="120"/>
        <w:jc w:val="center"/>
        <w:rPr>
          <w:rFonts w:eastAsia="黑体"/>
          <w:lang w:val="en-US" w:eastAsia="zh-CN"/>
        </w:rPr>
      </w:pPr>
      <w:bookmarkStart w:id="225" w:name="_Ref205841703"/>
      <w:r>
        <w:rPr>
          <w:rFonts w:eastAsia="黑体"/>
          <w:lang w:val="en-US"/>
        </w:rPr>
        <w:t xml:space="preserve">Table </w:t>
      </w:r>
      <w:r>
        <w:rPr>
          <w:rFonts w:eastAsia="黑体"/>
          <w:lang w:val="en-US"/>
        </w:rPr>
        <w:fldChar w:fldCharType="begin"/>
      </w:r>
      <w:r>
        <w:rPr>
          <w:rFonts w:eastAsia="黑体"/>
          <w:lang w:val="en-US"/>
        </w:rPr>
        <w:instrText xml:space="preserve"> SEQ Table \* ARABIC </w:instrText>
      </w:r>
      <w:r>
        <w:rPr>
          <w:rFonts w:eastAsia="黑体"/>
          <w:lang w:val="en-US"/>
        </w:rPr>
        <w:fldChar w:fldCharType="separate"/>
      </w:r>
      <w:r w:rsidR="000A3ABA">
        <w:rPr>
          <w:rFonts w:eastAsia="黑体"/>
          <w:noProof/>
          <w:lang w:val="en-US"/>
        </w:rPr>
        <w:t>11</w:t>
      </w:r>
      <w:r>
        <w:rPr>
          <w:rFonts w:eastAsia="黑体"/>
          <w:lang w:val="en-US"/>
        </w:rPr>
        <w:fldChar w:fldCharType="end"/>
      </w:r>
      <w:bookmarkEnd w:id="225"/>
      <w:r>
        <w:rPr>
          <w:rFonts w:eastAsia="黑体" w:hint="eastAsia"/>
          <w:lang w:val="en-US" w:eastAsia="zh-CN"/>
        </w:rPr>
        <w:t xml:space="preserve">: </w:t>
      </w:r>
      <w:r>
        <w:rPr>
          <w:rFonts w:eastAsia="黑体"/>
          <w:lang w:val="en-US" w:eastAsia="zh-CN"/>
        </w:rPr>
        <w:t>Total latency of Msg2 and Msg3 transmission</w:t>
      </w:r>
      <w:r>
        <w:rPr>
          <w:rFonts w:eastAsia="黑体" w:hint="eastAsia"/>
          <w:lang w:val="en-US" w:eastAsia="zh-CN"/>
        </w:rPr>
        <w:t xml:space="preserve"> whe</w:t>
      </w:r>
      <w:r>
        <w:rPr>
          <w:rFonts w:eastAsia="黑体"/>
          <w:lang w:val="en-US" w:eastAsia="zh-CN"/>
        </w:rPr>
        <w:t xml:space="preserve">n </w:t>
      </w:r>
      <w:r>
        <w:rPr>
          <w:rFonts w:eastAsia="黑体"/>
          <w:lang w:val="en-US"/>
        </w:rPr>
        <w:t>SFO=10ppm</w:t>
      </w:r>
    </w:p>
    <w:tbl>
      <w:tblPr>
        <w:tblStyle w:val="TableGrid1"/>
        <w:tblW w:w="0" w:type="auto"/>
        <w:jc w:val="center"/>
        <w:tblLook w:val="04A0" w:firstRow="1" w:lastRow="0" w:firstColumn="1" w:lastColumn="0" w:noHBand="0" w:noVBand="1"/>
      </w:tblPr>
      <w:tblGrid>
        <w:gridCol w:w="2835"/>
        <w:gridCol w:w="2835"/>
      </w:tblGrid>
      <w:tr w:rsidR="00A72BA7" w:rsidRPr="00447144" w14:paraId="08A783F7" w14:textId="77777777" w:rsidTr="00A25BE6">
        <w:trPr>
          <w:jc w:val="center"/>
        </w:trPr>
        <w:tc>
          <w:tcPr>
            <w:tcW w:w="2835" w:type="dxa"/>
            <w:shd w:val="clear" w:color="auto" w:fill="C6D9F1" w:themeFill="text2" w:themeFillTint="33"/>
            <w:vAlign w:val="center"/>
          </w:tcPr>
          <w:p w14:paraId="4B9ECEC3" w14:textId="77777777" w:rsidR="00A72BA7" w:rsidRPr="00447144" w:rsidRDefault="00A72BA7" w:rsidP="00A25BE6">
            <w:pPr>
              <w:spacing w:after="0"/>
              <w:jc w:val="center"/>
              <w:rPr>
                <w:rFonts w:ascii="Times New Roman" w:hAnsi="Times New Roman" w:cs="Times New Roman"/>
                <w:b/>
                <w:lang w:val="en-US"/>
              </w:rPr>
            </w:pPr>
            <w:r w:rsidRPr="00447144">
              <w:rPr>
                <w:rFonts w:ascii="Times New Roman" w:hAnsi="Times New Roman" w:cs="Times New Roman"/>
                <w:b/>
                <w:lang w:val="en-US"/>
              </w:rPr>
              <w:t>TDM</w:t>
            </w:r>
            <w:r w:rsidRPr="00447144">
              <w:rPr>
                <w:rFonts w:ascii="Times New Roman" w:eastAsia="宋体" w:hAnsi="Times New Roman" w:cs="Times New Roman"/>
                <w:b/>
                <w:lang w:val="en-US" w:eastAsia="zh-CN"/>
              </w:rPr>
              <w:t>A</w:t>
            </w:r>
            <w:r w:rsidRPr="00447144">
              <w:rPr>
                <w:rFonts w:ascii="Times New Roman" w:hAnsi="Times New Roman" w:cs="Times New Roman"/>
                <w:b/>
                <w:lang w:val="en-US"/>
              </w:rPr>
              <w:t xml:space="preserve"> number</w:t>
            </w:r>
          </w:p>
        </w:tc>
        <w:tc>
          <w:tcPr>
            <w:tcW w:w="2835" w:type="dxa"/>
            <w:shd w:val="clear" w:color="auto" w:fill="C6D9F1" w:themeFill="text2" w:themeFillTint="33"/>
            <w:vAlign w:val="center"/>
          </w:tcPr>
          <w:p w14:paraId="266EEDDA" w14:textId="77777777" w:rsidR="00A72BA7" w:rsidRPr="00447144" w:rsidRDefault="00A72BA7" w:rsidP="00A25BE6">
            <w:pPr>
              <w:spacing w:after="0"/>
              <w:jc w:val="center"/>
              <w:rPr>
                <w:rFonts w:ascii="Times New Roman" w:hAnsi="Times New Roman" w:cs="Times New Roman"/>
                <w:b/>
                <w:lang w:val="en-US"/>
              </w:rPr>
            </w:pPr>
            <w:r w:rsidRPr="00447144">
              <w:rPr>
                <w:rFonts w:ascii="Times New Roman" w:hAnsi="Times New Roman" w:cs="Times New Roman"/>
                <w:b/>
                <w:lang w:val="en-US"/>
              </w:rPr>
              <w:t>Latency(ms)</w:t>
            </w:r>
          </w:p>
        </w:tc>
      </w:tr>
      <w:tr w:rsidR="00A72BA7" w:rsidRPr="00447144" w14:paraId="26985337" w14:textId="77777777" w:rsidTr="00A25BE6">
        <w:trPr>
          <w:jc w:val="center"/>
        </w:trPr>
        <w:tc>
          <w:tcPr>
            <w:tcW w:w="2835" w:type="dxa"/>
            <w:vAlign w:val="center"/>
          </w:tcPr>
          <w:p w14:paraId="1D7E3DF3" w14:textId="77777777" w:rsidR="00A72BA7" w:rsidRPr="00447144" w:rsidRDefault="00A72BA7" w:rsidP="00A25BE6">
            <w:pPr>
              <w:spacing w:after="0"/>
              <w:jc w:val="center"/>
              <w:rPr>
                <w:rFonts w:ascii="Times New Roman" w:hAnsi="Times New Roman" w:cs="Times New Roman"/>
                <w:lang w:val="en-US"/>
              </w:rPr>
            </w:pPr>
            <w:r w:rsidRPr="00447144">
              <w:rPr>
                <w:rFonts w:ascii="Times New Roman" w:hAnsi="Times New Roman" w:cs="Times New Roman"/>
                <w:lang w:val="en-US"/>
              </w:rPr>
              <w:t>1</w:t>
            </w:r>
          </w:p>
        </w:tc>
        <w:tc>
          <w:tcPr>
            <w:tcW w:w="2835" w:type="dxa"/>
            <w:vAlign w:val="center"/>
          </w:tcPr>
          <w:p w14:paraId="0F1B54FE" w14:textId="77777777" w:rsidR="00A72BA7" w:rsidRPr="00447144" w:rsidRDefault="00A72BA7" w:rsidP="00447144">
            <w:pPr>
              <w:spacing w:after="0"/>
              <w:jc w:val="center"/>
              <w:rPr>
                <w:rFonts w:ascii="Times New Roman" w:hAnsi="Times New Roman" w:cs="Times New Roman"/>
                <w:lang w:val="en-US"/>
              </w:rPr>
            </w:pPr>
            <w:r w:rsidRPr="00447144">
              <w:rPr>
                <w:rFonts w:ascii="Times New Roman" w:hAnsi="Times New Roman" w:cs="Times New Roman"/>
                <w:lang w:val="en-US"/>
              </w:rPr>
              <w:t>21.7</w:t>
            </w:r>
          </w:p>
        </w:tc>
      </w:tr>
      <w:tr w:rsidR="00A72BA7" w:rsidRPr="00447144" w14:paraId="2B109160" w14:textId="77777777" w:rsidTr="00A25BE6">
        <w:trPr>
          <w:jc w:val="center"/>
        </w:trPr>
        <w:tc>
          <w:tcPr>
            <w:tcW w:w="2835" w:type="dxa"/>
            <w:vAlign w:val="center"/>
          </w:tcPr>
          <w:p w14:paraId="3CBD2EA3" w14:textId="77777777" w:rsidR="00A72BA7" w:rsidRPr="00447144" w:rsidRDefault="00A72BA7" w:rsidP="00447144">
            <w:pPr>
              <w:spacing w:after="0"/>
              <w:jc w:val="center"/>
              <w:rPr>
                <w:rFonts w:ascii="Times New Roman" w:hAnsi="Times New Roman" w:cs="Times New Roman"/>
                <w:lang w:val="en-US"/>
              </w:rPr>
            </w:pPr>
            <w:r w:rsidRPr="00447144">
              <w:rPr>
                <w:rFonts w:ascii="Times New Roman" w:hAnsi="Times New Roman" w:cs="Times New Roman"/>
                <w:lang w:val="en-US"/>
              </w:rPr>
              <w:t>2</w:t>
            </w:r>
          </w:p>
        </w:tc>
        <w:tc>
          <w:tcPr>
            <w:tcW w:w="2835" w:type="dxa"/>
            <w:vAlign w:val="center"/>
          </w:tcPr>
          <w:p w14:paraId="40B2EBE5" w14:textId="14BD9EB8" w:rsidR="00A72BA7" w:rsidRPr="00447144" w:rsidRDefault="00A72BA7" w:rsidP="00447144">
            <w:pPr>
              <w:spacing w:after="0"/>
              <w:ind w:left="1418" w:hanging="1418"/>
              <w:jc w:val="center"/>
              <w:rPr>
                <w:rFonts w:ascii="Times New Roman" w:hAnsi="Times New Roman" w:cs="Times New Roman"/>
                <w:lang w:val="en-US"/>
              </w:rPr>
            </w:pPr>
            <w:r w:rsidRPr="00447144">
              <w:rPr>
                <w:rFonts w:ascii="Times New Roman" w:hAnsi="Times New Roman" w:cs="Times New Roman"/>
                <w:lang w:val="en-US"/>
              </w:rPr>
              <w:t>15.7</w:t>
            </w:r>
          </w:p>
        </w:tc>
      </w:tr>
      <w:tr w:rsidR="00A72BA7" w:rsidRPr="00447144" w14:paraId="0124E1A2" w14:textId="77777777" w:rsidTr="00A25BE6">
        <w:trPr>
          <w:jc w:val="center"/>
        </w:trPr>
        <w:tc>
          <w:tcPr>
            <w:tcW w:w="2835" w:type="dxa"/>
            <w:vAlign w:val="center"/>
          </w:tcPr>
          <w:p w14:paraId="35A5D9E8" w14:textId="77777777" w:rsidR="00A72BA7" w:rsidRPr="00447144" w:rsidRDefault="00A72BA7" w:rsidP="00447144">
            <w:pPr>
              <w:spacing w:after="0"/>
              <w:jc w:val="center"/>
              <w:rPr>
                <w:rFonts w:ascii="Times New Roman" w:hAnsi="Times New Roman" w:cs="Times New Roman"/>
                <w:lang w:val="en-US"/>
              </w:rPr>
            </w:pPr>
            <w:r w:rsidRPr="00447144">
              <w:rPr>
                <w:rFonts w:ascii="Times New Roman" w:hAnsi="Times New Roman" w:cs="Times New Roman"/>
                <w:lang w:val="en-US"/>
              </w:rPr>
              <w:t>4</w:t>
            </w:r>
          </w:p>
        </w:tc>
        <w:tc>
          <w:tcPr>
            <w:tcW w:w="2835" w:type="dxa"/>
            <w:vAlign w:val="center"/>
          </w:tcPr>
          <w:p w14:paraId="36A55E71" w14:textId="497EC006" w:rsidR="00A72BA7" w:rsidRPr="00447144" w:rsidRDefault="00A72BA7" w:rsidP="00447144">
            <w:pPr>
              <w:spacing w:after="0"/>
              <w:jc w:val="center"/>
              <w:rPr>
                <w:rFonts w:ascii="Times New Roman" w:hAnsi="Times New Roman" w:cs="Times New Roman"/>
                <w:lang w:val="en-US"/>
              </w:rPr>
            </w:pPr>
            <w:r w:rsidRPr="00447144">
              <w:rPr>
                <w:rFonts w:ascii="Times New Roman" w:hAnsi="Times New Roman" w:cs="Times New Roman"/>
                <w:lang w:val="en-US"/>
              </w:rPr>
              <w:t>12.7</w:t>
            </w:r>
          </w:p>
        </w:tc>
      </w:tr>
      <w:tr w:rsidR="00A72BA7" w:rsidRPr="00447144" w14:paraId="04B09DB5" w14:textId="77777777" w:rsidTr="00A25BE6">
        <w:trPr>
          <w:jc w:val="center"/>
        </w:trPr>
        <w:tc>
          <w:tcPr>
            <w:tcW w:w="2835" w:type="dxa"/>
            <w:vAlign w:val="center"/>
          </w:tcPr>
          <w:p w14:paraId="7EF0A963" w14:textId="77777777" w:rsidR="00A72BA7" w:rsidRPr="00447144" w:rsidRDefault="00A72BA7" w:rsidP="00447144">
            <w:pPr>
              <w:spacing w:after="0"/>
              <w:jc w:val="center"/>
              <w:rPr>
                <w:rFonts w:ascii="Times New Roman" w:hAnsi="Times New Roman" w:cs="Times New Roman"/>
                <w:lang w:val="en-US"/>
              </w:rPr>
            </w:pPr>
            <w:r w:rsidRPr="00447144">
              <w:rPr>
                <w:rFonts w:ascii="Times New Roman" w:hAnsi="Times New Roman" w:cs="Times New Roman"/>
                <w:lang w:val="en-US"/>
              </w:rPr>
              <w:t>8</w:t>
            </w:r>
          </w:p>
        </w:tc>
        <w:tc>
          <w:tcPr>
            <w:tcW w:w="2835" w:type="dxa"/>
            <w:vAlign w:val="center"/>
          </w:tcPr>
          <w:p w14:paraId="719F3B3E" w14:textId="1E999573" w:rsidR="00A72BA7" w:rsidRPr="00447144" w:rsidRDefault="00A72BA7" w:rsidP="00447144">
            <w:pPr>
              <w:spacing w:after="0"/>
              <w:jc w:val="center"/>
              <w:rPr>
                <w:rFonts w:ascii="Times New Roman" w:hAnsi="Times New Roman" w:cs="Times New Roman"/>
                <w:lang w:val="en-US"/>
              </w:rPr>
            </w:pPr>
            <w:r w:rsidRPr="00447144">
              <w:rPr>
                <w:rFonts w:ascii="Times New Roman" w:hAnsi="Times New Roman" w:cs="Times New Roman"/>
                <w:lang w:val="en-US"/>
              </w:rPr>
              <w:t>11.3</w:t>
            </w:r>
          </w:p>
        </w:tc>
      </w:tr>
    </w:tbl>
    <w:p w14:paraId="069ED6B0" w14:textId="05072C81" w:rsidR="00A72BA7" w:rsidRDefault="00A72BA7">
      <w:pPr>
        <w:keepNext/>
        <w:spacing w:beforeLines="100" w:before="240" w:afterLines="50" w:after="120"/>
        <w:jc w:val="center"/>
        <w:rPr>
          <w:rFonts w:eastAsia="黑体"/>
          <w:lang w:val="en-US"/>
        </w:rPr>
      </w:pPr>
      <w:bookmarkStart w:id="226" w:name="_Ref205841705"/>
      <w:r>
        <w:rPr>
          <w:rFonts w:eastAsia="黑体"/>
          <w:lang w:val="en-US"/>
        </w:rPr>
        <w:t xml:space="preserve">Table </w:t>
      </w:r>
      <w:r>
        <w:rPr>
          <w:rFonts w:eastAsia="黑体"/>
          <w:lang w:val="en-US"/>
        </w:rPr>
        <w:fldChar w:fldCharType="begin"/>
      </w:r>
      <w:r>
        <w:rPr>
          <w:rFonts w:eastAsia="黑体"/>
          <w:lang w:val="en-US"/>
        </w:rPr>
        <w:instrText xml:space="preserve"> SEQ Table \* ARABIC </w:instrText>
      </w:r>
      <w:r>
        <w:rPr>
          <w:rFonts w:eastAsia="黑体"/>
          <w:lang w:val="en-US"/>
        </w:rPr>
        <w:fldChar w:fldCharType="separate"/>
      </w:r>
      <w:r w:rsidR="000A3ABA">
        <w:rPr>
          <w:rFonts w:eastAsia="黑体"/>
          <w:noProof/>
          <w:lang w:val="en-US"/>
        </w:rPr>
        <w:t>12</w:t>
      </w:r>
      <w:r>
        <w:rPr>
          <w:rFonts w:eastAsia="黑体"/>
          <w:lang w:val="en-US"/>
        </w:rPr>
        <w:fldChar w:fldCharType="end"/>
      </w:r>
      <w:bookmarkEnd w:id="226"/>
      <w:r>
        <w:rPr>
          <w:rFonts w:eastAsia="黑体" w:hint="eastAsia"/>
          <w:lang w:val="en-US"/>
        </w:rPr>
        <w:t xml:space="preserve">: </w:t>
      </w:r>
      <w:r>
        <w:rPr>
          <w:rFonts w:eastAsia="黑体"/>
          <w:lang w:val="en-US"/>
        </w:rPr>
        <w:t>Total latency of Msg2 and Msg3 transmission</w:t>
      </w:r>
      <w:r>
        <w:rPr>
          <w:rFonts w:eastAsia="黑体" w:hint="eastAsia"/>
          <w:lang w:val="en-US"/>
        </w:rPr>
        <w:t xml:space="preserve"> whe</w:t>
      </w:r>
      <w:r>
        <w:rPr>
          <w:rFonts w:eastAsia="黑体"/>
          <w:lang w:val="en-US"/>
        </w:rPr>
        <w:t>n SFO=10</w:t>
      </w:r>
      <w:r>
        <w:rPr>
          <w:rFonts w:eastAsia="黑体" w:hint="eastAsia"/>
          <w:vertAlign w:val="superscript"/>
          <w:lang w:val="en-US"/>
        </w:rPr>
        <w:t>3</w:t>
      </w:r>
      <w:r>
        <w:rPr>
          <w:rFonts w:eastAsia="黑体"/>
          <w:lang w:val="en-US"/>
        </w:rPr>
        <w:t>ppm</w:t>
      </w:r>
    </w:p>
    <w:tbl>
      <w:tblPr>
        <w:tblStyle w:val="TableGrid1"/>
        <w:tblW w:w="0" w:type="auto"/>
        <w:jc w:val="center"/>
        <w:tblLook w:val="04A0" w:firstRow="1" w:lastRow="0" w:firstColumn="1" w:lastColumn="0" w:noHBand="0" w:noVBand="1"/>
      </w:tblPr>
      <w:tblGrid>
        <w:gridCol w:w="2835"/>
        <w:gridCol w:w="2835"/>
      </w:tblGrid>
      <w:tr w:rsidR="00A72BA7" w:rsidRPr="00447144" w14:paraId="67E771BF" w14:textId="77777777">
        <w:trPr>
          <w:jc w:val="center"/>
        </w:trPr>
        <w:tc>
          <w:tcPr>
            <w:tcW w:w="2835" w:type="dxa"/>
            <w:shd w:val="clear" w:color="auto" w:fill="C6D9F1" w:themeFill="text2" w:themeFillTint="33"/>
          </w:tcPr>
          <w:p w14:paraId="169EDEAE" w14:textId="77777777" w:rsidR="00A72BA7" w:rsidRPr="00447144" w:rsidRDefault="00A72BA7" w:rsidP="00A25BE6">
            <w:pPr>
              <w:spacing w:after="0"/>
              <w:jc w:val="center"/>
              <w:rPr>
                <w:rFonts w:ascii="Times New Roman" w:hAnsi="Times New Roman" w:cs="Times New Roman"/>
                <w:b/>
                <w:lang w:val="en-US"/>
              </w:rPr>
            </w:pPr>
            <w:r w:rsidRPr="00447144">
              <w:rPr>
                <w:rFonts w:ascii="Times New Roman" w:hAnsi="Times New Roman" w:cs="Times New Roman"/>
                <w:b/>
                <w:lang w:val="en-US"/>
              </w:rPr>
              <w:t>TDM</w:t>
            </w:r>
            <w:r w:rsidRPr="00447144">
              <w:rPr>
                <w:rFonts w:ascii="Times New Roman" w:eastAsia="宋体" w:hAnsi="Times New Roman" w:cs="Times New Roman"/>
                <w:b/>
                <w:lang w:val="en-US" w:eastAsia="zh-CN"/>
              </w:rPr>
              <w:t>A</w:t>
            </w:r>
            <w:r w:rsidRPr="00447144">
              <w:rPr>
                <w:rFonts w:ascii="Times New Roman" w:hAnsi="Times New Roman" w:cs="Times New Roman"/>
                <w:b/>
                <w:lang w:val="en-US"/>
              </w:rPr>
              <w:t xml:space="preserve"> number</w:t>
            </w:r>
          </w:p>
        </w:tc>
        <w:tc>
          <w:tcPr>
            <w:tcW w:w="2835" w:type="dxa"/>
            <w:shd w:val="clear" w:color="auto" w:fill="C6D9F1" w:themeFill="text2" w:themeFillTint="33"/>
          </w:tcPr>
          <w:p w14:paraId="67D16A49" w14:textId="77777777" w:rsidR="00A72BA7" w:rsidRPr="00447144" w:rsidRDefault="00A72BA7" w:rsidP="00A25BE6">
            <w:pPr>
              <w:spacing w:after="0"/>
              <w:jc w:val="center"/>
              <w:rPr>
                <w:rFonts w:ascii="Times New Roman" w:hAnsi="Times New Roman" w:cs="Times New Roman"/>
                <w:b/>
                <w:lang w:val="en-US"/>
              </w:rPr>
            </w:pPr>
            <w:r w:rsidRPr="00447144">
              <w:rPr>
                <w:rFonts w:ascii="Times New Roman" w:hAnsi="Times New Roman" w:cs="Times New Roman"/>
                <w:b/>
                <w:lang w:val="en-US"/>
              </w:rPr>
              <w:t>Latency(ms)</w:t>
            </w:r>
          </w:p>
        </w:tc>
      </w:tr>
      <w:tr w:rsidR="00A72BA7" w:rsidRPr="00447144" w14:paraId="3EEDEE94" w14:textId="77777777" w:rsidTr="00A25BE6">
        <w:trPr>
          <w:jc w:val="center"/>
        </w:trPr>
        <w:tc>
          <w:tcPr>
            <w:tcW w:w="2835" w:type="dxa"/>
            <w:vAlign w:val="center"/>
          </w:tcPr>
          <w:p w14:paraId="35039690" w14:textId="77777777" w:rsidR="00A72BA7" w:rsidRPr="00447144" w:rsidRDefault="00A72BA7" w:rsidP="00A25BE6">
            <w:pPr>
              <w:spacing w:after="0"/>
              <w:jc w:val="center"/>
              <w:rPr>
                <w:rFonts w:ascii="Times New Roman" w:hAnsi="Times New Roman" w:cs="Times New Roman"/>
                <w:lang w:val="en-US"/>
              </w:rPr>
            </w:pPr>
            <w:r w:rsidRPr="00447144">
              <w:rPr>
                <w:rFonts w:ascii="Times New Roman" w:hAnsi="Times New Roman" w:cs="Times New Roman"/>
                <w:lang w:val="en-US"/>
              </w:rPr>
              <w:t>1</w:t>
            </w:r>
          </w:p>
        </w:tc>
        <w:tc>
          <w:tcPr>
            <w:tcW w:w="2835" w:type="dxa"/>
          </w:tcPr>
          <w:p w14:paraId="65B3D48C" w14:textId="77777777" w:rsidR="00A72BA7" w:rsidRPr="00447144" w:rsidRDefault="00A72BA7" w:rsidP="00447144">
            <w:pPr>
              <w:spacing w:after="0"/>
              <w:jc w:val="center"/>
              <w:rPr>
                <w:rFonts w:ascii="Times New Roman" w:hAnsi="Times New Roman" w:cs="Times New Roman"/>
                <w:b/>
                <w:sz w:val="22"/>
                <w:lang w:val="en-US"/>
              </w:rPr>
            </w:pPr>
            <w:r w:rsidRPr="00447144">
              <w:rPr>
                <w:rFonts w:ascii="Times New Roman" w:hAnsi="Times New Roman" w:cs="Times New Roman"/>
                <w:lang w:val="en-US"/>
              </w:rPr>
              <w:t>21.7</w:t>
            </w:r>
          </w:p>
        </w:tc>
      </w:tr>
      <w:tr w:rsidR="00A72BA7" w:rsidRPr="00447144" w14:paraId="24B2CA4E" w14:textId="77777777">
        <w:trPr>
          <w:jc w:val="center"/>
        </w:trPr>
        <w:tc>
          <w:tcPr>
            <w:tcW w:w="2835" w:type="dxa"/>
          </w:tcPr>
          <w:p w14:paraId="48E676F0" w14:textId="77777777" w:rsidR="00A72BA7" w:rsidRPr="00447144" w:rsidRDefault="00A72BA7" w:rsidP="00447144">
            <w:pPr>
              <w:spacing w:after="0"/>
              <w:jc w:val="center"/>
              <w:rPr>
                <w:rFonts w:ascii="Times New Roman" w:hAnsi="Times New Roman" w:cs="Times New Roman"/>
                <w:lang w:val="en-US"/>
              </w:rPr>
            </w:pPr>
            <w:r w:rsidRPr="00447144">
              <w:rPr>
                <w:rFonts w:ascii="Times New Roman" w:hAnsi="Times New Roman" w:cs="Times New Roman"/>
                <w:lang w:val="en-US"/>
              </w:rPr>
              <w:t>2</w:t>
            </w:r>
          </w:p>
        </w:tc>
        <w:tc>
          <w:tcPr>
            <w:tcW w:w="2835" w:type="dxa"/>
          </w:tcPr>
          <w:p w14:paraId="4C6DA07D" w14:textId="77777777" w:rsidR="00A72BA7" w:rsidRPr="00447144" w:rsidRDefault="00A72BA7" w:rsidP="00447144">
            <w:pPr>
              <w:spacing w:after="0"/>
              <w:jc w:val="center"/>
              <w:rPr>
                <w:rFonts w:ascii="Times New Roman" w:hAnsi="Times New Roman" w:cs="Times New Roman"/>
                <w:lang w:val="en-US"/>
              </w:rPr>
            </w:pPr>
            <w:r w:rsidRPr="00447144">
              <w:rPr>
                <w:rFonts w:ascii="Times New Roman" w:hAnsi="Times New Roman" w:cs="Times New Roman"/>
                <w:lang w:val="en-US"/>
              </w:rPr>
              <w:t>15.7</w:t>
            </w:r>
          </w:p>
        </w:tc>
      </w:tr>
      <w:tr w:rsidR="00A72BA7" w:rsidRPr="00447144" w14:paraId="2DC8CEFB" w14:textId="77777777">
        <w:trPr>
          <w:jc w:val="center"/>
        </w:trPr>
        <w:tc>
          <w:tcPr>
            <w:tcW w:w="2835" w:type="dxa"/>
          </w:tcPr>
          <w:p w14:paraId="7A07E594" w14:textId="77777777" w:rsidR="00A72BA7" w:rsidRPr="00447144" w:rsidRDefault="00A72BA7" w:rsidP="00447144">
            <w:pPr>
              <w:spacing w:after="0"/>
              <w:jc w:val="center"/>
              <w:rPr>
                <w:rFonts w:ascii="Times New Roman" w:hAnsi="Times New Roman" w:cs="Times New Roman"/>
                <w:lang w:val="en-US"/>
              </w:rPr>
            </w:pPr>
            <w:r w:rsidRPr="00447144">
              <w:rPr>
                <w:rFonts w:ascii="Times New Roman" w:hAnsi="Times New Roman" w:cs="Times New Roman"/>
                <w:lang w:val="en-US"/>
              </w:rPr>
              <w:t>4</w:t>
            </w:r>
          </w:p>
        </w:tc>
        <w:tc>
          <w:tcPr>
            <w:tcW w:w="2835" w:type="dxa"/>
          </w:tcPr>
          <w:p w14:paraId="1BFF5767" w14:textId="77777777" w:rsidR="00A72BA7" w:rsidRPr="00447144" w:rsidRDefault="00A72BA7" w:rsidP="00447144">
            <w:pPr>
              <w:spacing w:after="0"/>
              <w:jc w:val="center"/>
              <w:rPr>
                <w:rFonts w:ascii="Times New Roman" w:hAnsi="Times New Roman" w:cs="Times New Roman"/>
                <w:lang w:val="en-US"/>
              </w:rPr>
            </w:pPr>
            <w:r w:rsidRPr="00447144">
              <w:rPr>
                <w:rFonts w:ascii="Times New Roman" w:hAnsi="Times New Roman" w:cs="Times New Roman"/>
                <w:lang w:val="en-US"/>
              </w:rPr>
              <w:t>12.7</w:t>
            </w:r>
          </w:p>
        </w:tc>
      </w:tr>
      <w:tr w:rsidR="00A72BA7" w:rsidRPr="00447144" w14:paraId="3F2A474E" w14:textId="77777777">
        <w:trPr>
          <w:jc w:val="center"/>
        </w:trPr>
        <w:tc>
          <w:tcPr>
            <w:tcW w:w="2835" w:type="dxa"/>
          </w:tcPr>
          <w:p w14:paraId="0BB92E61" w14:textId="77777777" w:rsidR="00A72BA7" w:rsidRPr="00447144" w:rsidRDefault="00A72BA7" w:rsidP="00447144">
            <w:pPr>
              <w:spacing w:after="0"/>
              <w:jc w:val="center"/>
              <w:rPr>
                <w:rFonts w:ascii="Times New Roman" w:hAnsi="Times New Roman" w:cs="Times New Roman"/>
                <w:lang w:val="en-US"/>
              </w:rPr>
            </w:pPr>
            <w:r w:rsidRPr="00447144">
              <w:rPr>
                <w:rFonts w:ascii="Times New Roman" w:hAnsi="Times New Roman" w:cs="Times New Roman"/>
                <w:lang w:val="en-US"/>
              </w:rPr>
              <w:t>8</w:t>
            </w:r>
          </w:p>
        </w:tc>
        <w:tc>
          <w:tcPr>
            <w:tcW w:w="2835" w:type="dxa"/>
          </w:tcPr>
          <w:p w14:paraId="5A3505BF" w14:textId="77777777" w:rsidR="00A72BA7" w:rsidRPr="00447144" w:rsidRDefault="00A72BA7" w:rsidP="00447144">
            <w:pPr>
              <w:spacing w:after="0"/>
              <w:jc w:val="center"/>
              <w:rPr>
                <w:rFonts w:ascii="Times New Roman" w:hAnsi="Times New Roman" w:cs="Times New Roman"/>
                <w:lang w:val="en-US"/>
              </w:rPr>
            </w:pPr>
            <w:r w:rsidRPr="00447144">
              <w:rPr>
                <w:rFonts w:ascii="Times New Roman" w:hAnsi="Times New Roman" w:cs="Times New Roman"/>
                <w:lang w:val="en-US"/>
              </w:rPr>
              <w:t>11.4</w:t>
            </w:r>
          </w:p>
        </w:tc>
      </w:tr>
    </w:tbl>
    <w:p w14:paraId="53FE49C9" w14:textId="7F430E87" w:rsidR="00A72BA7" w:rsidRDefault="00A72BA7" w:rsidP="003926A5">
      <w:pPr>
        <w:spacing w:beforeLines="50" w:before="120" w:afterLines="50" w:after="120"/>
        <w:jc w:val="both"/>
        <w:rPr>
          <w:rFonts w:eastAsia="宋体"/>
          <w:lang w:val="en-US" w:eastAsia="zh-CN"/>
        </w:rPr>
      </w:pPr>
      <w:r>
        <w:rPr>
          <w:rFonts w:eastAsia="宋体" w:hint="eastAsia"/>
          <w:lang w:val="en-US" w:eastAsia="zh-CN"/>
        </w:rPr>
        <w:t xml:space="preserve">According to the evaluation results, it </w:t>
      </w:r>
      <w:r>
        <w:rPr>
          <w:rFonts w:eastAsia="宋体"/>
          <w:lang w:val="en-US" w:eastAsia="zh-CN"/>
        </w:rPr>
        <w:t>can</w:t>
      </w:r>
      <w:r>
        <w:rPr>
          <w:rFonts w:eastAsia="宋体" w:hint="eastAsia"/>
          <w:lang w:val="en-US" w:eastAsia="zh-CN"/>
        </w:rPr>
        <w:t xml:space="preserve"> be seen that TDMA for Msg3 can reduce the latency when SFO=</w:t>
      </w:r>
      <w:r>
        <w:rPr>
          <w:lang w:val="en-US"/>
        </w:rPr>
        <w:t>10</w:t>
      </w:r>
      <w:r>
        <w:rPr>
          <w:rFonts w:hint="eastAsia"/>
          <w:vertAlign w:val="superscript"/>
          <w:lang w:val="en-US" w:eastAsia="zh-CN"/>
        </w:rPr>
        <w:t>3</w:t>
      </w:r>
      <w:r>
        <w:rPr>
          <w:lang w:val="en-US"/>
        </w:rPr>
        <w:t>ppm</w:t>
      </w:r>
      <w:r>
        <w:rPr>
          <w:rFonts w:eastAsia="宋体" w:hint="eastAsia"/>
          <w:lang w:val="en-US" w:eastAsia="zh-CN"/>
        </w:rPr>
        <w:t xml:space="preserve"> or </w:t>
      </w:r>
      <w:r>
        <w:rPr>
          <w:lang w:val="en-US"/>
        </w:rPr>
        <w:t>10ppm</w:t>
      </w:r>
      <w:r>
        <w:rPr>
          <w:rFonts w:eastAsia="宋体" w:hint="eastAsia"/>
          <w:lang w:val="en-US" w:eastAsia="zh-CN"/>
        </w:rPr>
        <w:t xml:space="preserve">. Compared to passive devices with </w:t>
      </w:r>
      <w:r>
        <w:rPr>
          <w:lang w:val="en-US"/>
        </w:rPr>
        <w:t>10</w:t>
      </w:r>
      <w:r>
        <w:rPr>
          <w:rFonts w:eastAsia="宋体" w:hint="eastAsia"/>
          <w:vertAlign w:val="superscript"/>
          <w:lang w:val="en-US" w:eastAsia="zh-CN"/>
        </w:rPr>
        <w:t>5</w:t>
      </w:r>
      <w:r>
        <w:rPr>
          <w:lang w:val="en-US"/>
        </w:rPr>
        <w:t>ppm</w:t>
      </w:r>
      <w:r>
        <w:rPr>
          <w:rFonts w:eastAsia="宋体" w:hint="eastAsia"/>
          <w:lang w:val="en-US" w:eastAsia="zh-CN"/>
        </w:rPr>
        <w:t xml:space="preserve"> SFO, the guard time needed by active devices is shorter. TDMA for Msg3 can lower the overhead of R-TAS by reducing the number of Msg2. The combination of the two factors shortens the latency. Considering the speed of the reduction in latency becomes slower as the TDMA number increases, at least X3=2 </w:t>
      </w:r>
      <w:r>
        <w:rPr>
          <w:rFonts w:eastAsia="宋体"/>
          <w:lang w:val="en-US" w:eastAsia="zh-CN"/>
        </w:rPr>
        <w:t>can be supported for the TDMA of Msg3</w:t>
      </w:r>
      <w:r>
        <w:rPr>
          <w:rFonts w:eastAsia="宋体" w:hint="eastAsia"/>
          <w:lang w:val="en-US" w:eastAsia="zh-CN"/>
        </w:rPr>
        <w:t>.</w:t>
      </w:r>
    </w:p>
    <w:p w14:paraId="5D6184AD" w14:textId="40B63BB4" w:rsidR="00A72BA7" w:rsidRDefault="00A72BA7" w:rsidP="00DE6543">
      <w:pPr>
        <w:spacing w:afterLines="50" w:after="120"/>
        <w:rPr>
          <w:rFonts w:eastAsia="宋体"/>
          <w:b/>
          <w:lang w:val="en-US" w:eastAsia="zh-CN"/>
        </w:rPr>
      </w:pPr>
      <w:r>
        <w:rPr>
          <w:rFonts w:eastAsia="宋体"/>
          <w:b/>
          <w:lang w:val="en-US" w:eastAsia="zh-CN"/>
        </w:rPr>
        <w:t>O</w:t>
      </w:r>
      <w:r>
        <w:rPr>
          <w:rFonts w:eastAsia="宋体" w:hint="eastAsia"/>
          <w:b/>
          <w:lang w:val="en-US" w:eastAsia="zh-CN"/>
        </w:rPr>
        <w:t xml:space="preserve">bservation </w:t>
      </w:r>
      <w:r w:rsidR="00F66893">
        <w:rPr>
          <w:rFonts w:eastAsia="宋体" w:hint="eastAsia"/>
          <w:b/>
          <w:lang w:val="en-US" w:eastAsia="zh-CN"/>
        </w:rPr>
        <w:t>21</w:t>
      </w:r>
      <w:r>
        <w:rPr>
          <w:rFonts w:eastAsia="宋体" w:hint="eastAsia"/>
          <w:b/>
          <w:lang w:val="en-US" w:eastAsia="zh-CN"/>
        </w:rPr>
        <w:t>: The transmission latency can be reduced by supporting TDMA for Msg3.</w:t>
      </w:r>
    </w:p>
    <w:p w14:paraId="012BC6D4" w14:textId="2A1D2F20" w:rsidR="00A72BA7" w:rsidRDefault="00A72BA7" w:rsidP="007A43D5">
      <w:pPr>
        <w:spacing w:afterLines="50" w:after="120"/>
        <w:rPr>
          <w:rFonts w:eastAsia="宋体"/>
          <w:b/>
          <w:lang w:val="en-US" w:eastAsia="zh-CN"/>
        </w:rPr>
      </w:pPr>
      <w:r>
        <w:rPr>
          <w:rFonts w:eastAsia="宋体"/>
          <w:b/>
          <w:lang w:val="en-US" w:eastAsia="zh-CN"/>
        </w:rPr>
        <w:t>O</w:t>
      </w:r>
      <w:r>
        <w:rPr>
          <w:rFonts w:eastAsia="宋体" w:hint="eastAsia"/>
          <w:b/>
          <w:lang w:val="en-US" w:eastAsia="zh-CN"/>
        </w:rPr>
        <w:t xml:space="preserve">bservation </w:t>
      </w:r>
      <w:r w:rsidR="00F66893">
        <w:rPr>
          <w:rFonts w:eastAsia="宋体" w:hint="eastAsia"/>
          <w:b/>
          <w:lang w:val="en-US" w:eastAsia="zh-CN"/>
        </w:rPr>
        <w:t>22</w:t>
      </w:r>
      <w:r>
        <w:rPr>
          <w:rFonts w:eastAsia="宋体" w:hint="eastAsia"/>
          <w:b/>
          <w:lang w:val="en-US" w:eastAsia="zh-CN"/>
        </w:rPr>
        <w:t xml:space="preserve">: </w:t>
      </w:r>
      <w:bookmarkStart w:id="227" w:name="OLE_LINK18"/>
      <w:bookmarkStart w:id="228" w:name="OLE_LINK21"/>
      <w:r>
        <w:rPr>
          <w:rFonts w:eastAsia="宋体" w:hint="eastAsia"/>
          <w:b/>
          <w:lang w:val="en-US" w:eastAsia="zh-CN"/>
        </w:rPr>
        <w:t>The larger the TDMA number, the slower the reduction in latency.</w:t>
      </w:r>
    </w:p>
    <w:p w14:paraId="07776EAA" w14:textId="3D45CF6B" w:rsidR="00A72BA7" w:rsidRDefault="00A72BA7" w:rsidP="007A43D5">
      <w:pPr>
        <w:spacing w:afterLines="50" w:after="120"/>
        <w:rPr>
          <w:rFonts w:eastAsia="宋体"/>
          <w:b/>
          <w:lang w:val="en-US" w:eastAsia="zh-CN"/>
        </w:rPr>
      </w:pPr>
      <w:bookmarkStart w:id="229" w:name="OLE_LINK118"/>
      <w:bookmarkStart w:id="230" w:name="OLE_LINK119"/>
      <w:bookmarkEnd w:id="227"/>
      <w:bookmarkEnd w:id="228"/>
      <w:r>
        <w:rPr>
          <w:rFonts w:eastAsia="宋体"/>
          <w:b/>
          <w:lang w:val="en-US" w:eastAsia="zh-CN"/>
        </w:rPr>
        <w:t>P</w:t>
      </w:r>
      <w:r>
        <w:rPr>
          <w:rFonts w:eastAsia="宋体" w:hint="eastAsia"/>
          <w:b/>
          <w:lang w:val="en-US" w:eastAsia="zh-CN"/>
        </w:rPr>
        <w:t xml:space="preserve">roposal </w:t>
      </w:r>
      <w:r w:rsidR="00311653">
        <w:rPr>
          <w:rFonts w:eastAsia="宋体" w:hint="eastAsia"/>
          <w:b/>
          <w:lang w:val="en-US" w:eastAsia="zh-CN"/>
        </w:rPr>
        <w:t>46</w:t>
      </w:r>
      <w:r>
        <w:rPr>
          <w:rFonts w:eastAsia="宋体" w:hint="eastAsia"/>
          <w:b/>
          <w:lang w:val="en-US" w:eastAsia="zh-CN"/>
        </w:rPr>
        <w:t xml:space="preserve">: </w:t>
      </w:r>
      <w:r>
        <w:rPr>
          <w:rFonts w:eastAsia="宋体"/>
          <w:b/>
          <w:lang w:val="en-US" w:eastAsia="zh-CN"/>
        </w:rPr>
        <w:t>At least X</w:t>
      </w:r>
      <w:r>
        <w:rPr>
          <w:rFonts w:eastAsia="宋体" w:hint="eastAsia"/>
          <w:b/>
          <w:lang w:val="en-US" w:eastAsia="zh-CN"/>
        </w:rPr>
        <w:t>3</w:t>
      </w:r>
      <w:r>
        <w:rPr>
          <w:rFonts w:eastAsia="宋体"/>
          <w:b/>
          <w:lang w:val="en-US" w:eastAsia="zh-CN"/>
        </w:rPr>
        <w:t>=2 can be</w:t>
      </w:r>
      <w:r>
        <w:rPr>
          <w:rFonts w:eastAsia="宋体" w:hint="eastAsia"/>
          <w:b/>
          <w:lang w:val="en-US" w:eastAsia="zh-CN"/>
        </w:rPr>
        <w:t xml:space="preserve"> supported for the TDMA of Msg3</w:t>
      </w:r>
      <w:r w:rsidR="00B624BE">
        <w:rPr>
          <w:rFonts w:eastAsia="宋体" w:hint="eastAsia"/>
          <w:b/>
          <w:lang w:val="en-US" w:eastAsia="zh-CN"/>
        </w:rPr>
        <w:t xml:space="preserve"> </w:t>
      </w:r>
      <w:r w:rsidR="00266F1B" w:rsidRPr="00266F1B">
        <w:rPr>
          <w:rFonts w:eastAsia="宋体"/>
          <w:b/>
          <w:lang w:val="en-US" w:eastAsia="zh-CN"/>
        </w:rPr>
        <w:t>(X3: number of time domain resources for Msg3 transmission indicated by the corresponding R2D message)</w:t>
      </w:r>
      <w:r>
        <w:rPr>
          <w:rFonts w:eastAsia="宋体" w:hint="eastAsia"/>
          <w:b/>
          <w:lang w:val="en-US" w:eastAsia="zh-CN"/>
        </w:rPr>
        <w:t>.</w:t>
      </w:r>
      <w:bookmarkEnd w:id="229"/>
      <w:bookmarkEnd w:id="230"/>
      <w:r>
        <w:rPr>
          <w:rFonts w:eastAsia="宋体" w:hint="eastAsia"/>
          <w:b/>
          <w:lang w:val="en-US" w:eastAsia="zh-CN"/>
        </w:rPr>
        <w:t xml:space="preserve"> </w:t>
      </w:r>
    </w:p>
    <w:bookmarkEnd w:id="221"/>
    <w:bookmarkEnd w:id="222"/>
    <w:p w14:paraId="2B9C6384" w14:textId="77777777" w:rsidR="000836A2" w:rsidRPr="00D94864" w:rsidRDefault="00D250B5" w:rsidP="00E11DF1">
      <w:pPr>
        <w:pStyle w:val="31"/>
      </w:pPr>
      <w:r w:rsidRPr="00D94864">
        <w:t>T</w:t>
      </w:r>
      <w:r w:rsidRPr="00D94864">
        <w:rPr>
          <w:rFonts w:hint="eastAsia"/>
        </w:rPr>
        <w:t>he timing for D2R transmission and R2D transmission</w:t>
      </w:r>
    </w:p>
    <w:p w14:paraId="29A29379" w14:textId="31DDD485" w:rsidR="00D30CFE" w:rsidRPr="009157C3" w:rsidRDefault="00D30CFE" w:rsidP="00D30CFE">
      <w:pPr>
        <w:widowControl w:val="0"/>
        <w:autoSpaceDE w:val="0"/>
        <w:autoSpaceDN w:val="0"/>
        <w:adjustRightInd w:val="0"/>
        <w:spacing w:after="120"/>
        <w:jc w:val="both"/>
        <w:rPr>
          <w:rFonts w:eastAsiaTheme="minorEastAsia"/>
          <w:lang w:eastAsia="zh-CN"/>
        </w:rPr>
      </w:pPr>
      <w:bookmarkStart w:id="231" w:name="_Hlk206031292"/>
      <w:bookmarkStart w:id="232" w:name="OLE_LINK40"/>
      <w:r>
        <w:rPr>
          <w:rFonts w:eastAsiaTheme="minorEastAsia" w:hint="eastAsia"/>
          <w:lang w:eastAsia="zh-CN"/>
        </w:rPr>
        <w:t xml:space="preserve">The </w:t>
      </w:r>
      <w:r w:rsidRPr="00012FD5">
        <w:rPr>
          <w:lang w:eastAsia="ko-KR"/>
        </w:rPr>
        <w:t xml:space="preserve">timing offsets for </w:t>
      </w:r>
      <w:r w:rsidR="008609F5">
        <w:rPr>
          <w:rFonts w:eastAsiaTheme="minorEastAsia" w:hint="eastAsia"/>
          <w:lang w:eastAsia="zh-CN"/>
        </w:rPr>
        <w:t>Device</w:t>
      </w:r>
      <w:r w:rsidRPr="00012FD5">
        <w:rPr>
          <w:lang w:eastAsia="ko-KR"/>
        </w:rPr>
        <w:t xml:space="preserve"> 2b and for </w:t>
      </w:r>
      <w:r w:rsidR="008609F5">
        <w:rPr>
          <w:rFonts w:eastAsiaTheme="minorEastAsia" w:hint="eastAsia"/>
          <w:lang w:eastAsia="zh-CN"/>
        </w:rPr>
        <w:t>Device</w:t>
      </w:r>
      <w:r w:rsidRPr="00012FD5">
        <w:rPr>
          <w:lang w:eastAsia="ko-KR"/>
        </w:rPr>
        <w:t xml:space="preserve"> C</w:t>
      </w:r>
      <w:r>
        <w:rPr>
          <w:rFonts w:eastAsiaTheme="minorEastAsia" w:hint="eastAsia"/>
          <w:lang w:eastAsia="zh-CN"/>
        </w:rPr>
        <w:t xml:space="preserve"> </w:t>
      </w:r>
      <w:r w:rsidR="008247CA">
        <w:rPr>
          <w:rFonts w:eastAsiaTheme="minorEastAsia" w:hint="eastAsia"/>
          <w:lang w:eastAsia="zh-CN"/>
        </w:rPr>
        <w:t>were</w:t>
      </w:r>
      <w:r>
        <w:rPr>
          <w:rFonts w:eastAsiaTheme="minorEastAsia" w:hint="eastAsia"/>
          <w:lang w:eastAsia="zh-CN"/>
        </w:rPr>
        <w:t xml:space="preserve"> discussed in RAN1#122 and have the following </w:t>
      </w:r>
      <w:r>
        <w:rPr>
          <w:rFonts w:eastAsiaTheme="minorEastAsia"/>
          <w:lang w:eastAsia="zh-CN"/>
        </w:rPr>
        <w:t>agreements</w:t>
      </w:r>
      <w:r w:rsidR="00AA4B65">
        <w:rPr>
          <w:rFonts w:eastAsiaTheme="minorEastAsia" w:hint="eastAsia"/>
          <w:lang w:eastAsia="zh-CN"/>
        </w:rPr>
        <w:t xml:space="preserve"> </w:t>
      </w:r>
      <w:r w:rsidR="00AA4B65">
        <w:rPr>
          <w:rFonts w:eastAsiaTheme="minorEastAsia"/>
          <w:lang w:eastAsia="zh-CN"/>
        </w:rPr>
        <w:fldChar w:fldCharType="begin"/>
      </w:r>
      <w:r w:rsidR="00AA4B65">
        <w:rPr>
          <w:rFonts w:eastAsiaTheme="minorEastAsia"/>
          <w:lang w:eastAsia="zh-CN"/>
        </w:rPr>
        <w:instrText xml:space="preserve"> </w:instrText>
      </w:r>
      <w:r w:rsidR="00AA4B65">
        <w:rPr>
          <w:rFonts w:eastAsiaTheme="minorEastAsia" w:hint="eastAsia"/>
          <w:lang w:eastAsia="zh-CN"/>
        </w:rPr>
        <w:instrText>REF _Ref208237268 \n \h</w:instrText>
      </w:r>
      <w:r w:rsidR="00AA4B65">
        <w:rPr>
          <w:rFonts w:eastAsiaTheme="minorEastAsia"/>
          <w:lang w:eastAsia="zh-CN"/>
        </w:rPr>
        <w:instrText xml:space="preserve"> </w:instrText>
      </w:r>
      <w:r w:rsidR="00AA4B65">
        <w:rPr>
          <w:rFonts w:eastAsiaTheme="minorEastAsia"/>
          <w:lang w:eastAsia="zh-CN"/>
        </w:rPr>
      </w:r>
      <w:r w:rsidR="00AA4B65">
        <w:rPr>
          <w:rFonts w:eastAsiaTheme="minorEastAsia"/>
          <w:lang w:eastAsia="zh-CN"/>
        </w:rPr>
        <w:fldChar w:fldCharType="separate"/>
      </w:r>
      <w:r w:rsidR="000A3ABA">
        <w:rPr>
          <w:rFonts w:eastAsiaTheme="minorEastAsia"/>
          <w:lang w:eastAsia="zh-CN"/>
        </w:rPr>
        <w:t>[2]</w:t>
      </w:r>
      <w:r w:rsidR="00AA4B65">
        <w:rPr>
          <w:rFonts w:eastAsiaTheme="minorEastAsia"/>
          <w:lang w:eastAsia="zh-CN"/>
        </w:rPr>
        <w:fldChar w:fldCharType="end"/>
      </w:r>
      <w:r>
        <w:rPr>
          <w:rFonts w:eastAsiaTheme="minorEastAsia" w:hint="eastAsia"/>
          <w:lang w:eastAsia="zh-CN"/>
        </w:rPr>
        <w:t>.</w:t>
      </w:r>
    </w:p>
    <w:tbl>
      <w:tblPr>
        <w:tblStyle w:val="aff7"/>
        <w:tblW w:w="0" w:type="auto"/>
        <w:tblLook w:val="04A0" w:firstRow="1" w:lastRow="0" w:firstColumn="1" w:lastColumn="0" w:noHBand="0" w:noVBand="1"/>
      </w:tblPr>
      <w:tblGrid>
        <w:gridCol w:w="9855"/>
      </w:tblGrid>
      <w:tr w:rsidR="00D30CFE" w14:paraId="38BBB7D1" w14:textId="77777777" w:rsidTr="00ED1B68">
        <w:tc>
          <w:tcPr>
            <w:tcW w:w="9855" w:type="dxa"/>
          </w:tcPr>
          <w:p w14:paraId="5D005E99" w14:textId="77777777" w:rsidR="00D30CFE" w:rsidRPr="00012FD5" w:rsidRDefault="00D30CFE" w:rsidP="00ED1B68">
            <w:pPr>
              <w:rPr>
                <w:lang w:eastAsia="ko-KR"/>
              </w:rPr>
            </w:pPr>
            <w:r w:rsidRPr="00012FD5">
              <w:rPr>
                <w:highlight w:val="green"/>
                <w:lang w:eastAsia="ko-KR"/>
              </w:rPr>
              <w:t>Agreement</w:t>
            </w:r>
          </w:p>
          <w:p w14:paraId="723A0505" w14:textId="77777777" w:rsidR="00D30CFE" w:rsidRPr="00012FD5" w:rsidRDefault="00D30CFE" w:rsidP="00ED1B68">
            <w:pPr>
              <w:rPr>
                <w:strike/>
                <w:lang w:eastAsia="ko-KR"/>
              </w:rPr>
            </w:pPr>
            <w:r w:rsidRPr="00012FD5">
              <w:rPr>
                <w:lang w:eastAsia="ko-KR"/>
              </w:rPr>
              <w:t>At least for DT and DO-DTT, s</w:t>
            </w:r>
            <w:r w:rsidRPr="00012FD5">
              <w:rPr>
                <w:rFonts w:hint="eastAsia"/>
                <w:lang w:eastAsia="ko-KR"/>
              </w:rPr>
              <w:t xml:space="preserve">tudy </w:t>
            </w:r>
            <w:r w:rsidRPr="00012FD5">
              <w:rPr>
                <w:lang w:eastAsia="ko-KR"/>
              </w:rPr>
              <w:t xml:space="preserve">necessity and feasibility of changes to existing timing offsets for Device 2b and for Device C, e.g., </w:t>
            </w:r>
          </w:p>
          <w:p w14:paraId="36DF912B" w14:textId="77777777" w:rsidR="00D30CFE" w:rsidRPr="00012FD5" w:rsidRDefault="00D30CFE" w:rsidP="00ED1B68">
            <w:pPr>
              <w:numPr>
                <w:ilvl w:val="0"/>
                <w:numId w:val="57"/>
              </w:numPr>
              <w:overflowPunct w:val="0"/>
              <w:autoSpaceDE w:val="0"/>
              <w:autoSpaceDN w:val="0"/>
              <w:adjustRightInd w:val="0"/>
              <w:contextualSpacing/>
              <w:textAlignment w:val="baseline"/>
              <w:rPr>
                <w:lang w:eastAsia="ko-KR"/>
              </w:rPr>
            </w:pPr>
            <w:r w:rsidRPr="00012FD5">
              <w:rPr>
                <w:rFonts w:hint="eastAsia"/>
                <w:lang w:eastAsia="ko-KR"/>
              </w:rPr>
              <w:t xml:space="preserve">timing </w:t>
            </w:r>
            <w:r w:rsidRPr="00012FD5">
              <w:rPr>
                <w:lang w:eastAsia="ko-KR"/>
              </w:rPr>
              <w:t>offset value between R2D and corresponding subsequent D2R (e.g., Toffset1/2/3/4)</w:t>
            </w:r>
          </w:p>
          <w:p w14:paraId="39D0FE4E" w14:textId="77777777" w:rsidR="00D30CFE" w:rsidRPr="00012FD5" w:rsidRDefault="00D30CFE" w:rsidP="00ED1B68">
            <w:pPr>
              <w:numPr>
                <w:ilvl w:val="0"/>
                <w:numId w:val="57"/>
              </w:numPr>
              <w:overflowPunct w:val="0"/>
              <w:autoSpaceDE w:val="0"/>
              <w:autoSpaceDN w:val="0"/>
              <w:adjustRightInd w:val="0"/>
              <w:contextualSpacing/>
              <w:textAlignment w:val="baseline"/>
              <w:rPr>
                <w:lang w:eastAsia="ko-KR"/>
              </w:rPr>
            </w:pPr>
            <w:r w:rsidRPr="00012FD5">
              <w:rPr>
                <w:rFonts w:hint="eastAsia"/>
                <w:lang w:eastAsia="ko-KR"/>
              </w:rPr>
              <w:t xml:space="preserve">timing </w:t>
            </w:r>
            <w:r w:rsidRPr="00012FD5">
              <w:rPr>
                <w:lang w:eastAsia="ko-KR"/>
              </w:rPr>
              <w:t>offset value between D2R and corresponding subsequent R2D (e.g., T_D2R_min)</w:t>
            </w:r>
          </w:p>
          <w:p w14:paraId="21B8CE74" w14:textId="77777777" w:rsidR="00D30CFE" w:rsidRPr="00012FD5" w:rsidRDefault="00D30CFE" w:rsidP="00ED1B68">
            <w:pPr>
              <w:numPr>
                <w:ilvl w:val="1"/>
                <w:numId w:val="57"/>
              </w:numPr>
              <w:overflowPunct w:val="0"/>
              <w:autoSpaceDE w:val="0"/>
              <w:autoSpaceDN w:val="0"/>
              <w:adjustRightInd w:val="0"/>
              <w:contextualSpacing/>
              <w:textAlignment w:val="baseline"/>
              <w:rPr>
                <w:lang w:eastAsia="ko-KR"/>
              </w:rPr>
            </w:pPr>
            <w:r w:rsidRPr="00012FD5">
              <w:rPr>
                <w:rFonts w:hint="eastAsia"/>
                <w:lang w:eastAsia="ko-KR"/>
              </w:rPr>
              <w:lastRenderedPageBreak/>
              <w:t>N</w:t>
            </w:r>
            <w:r w:rsidRPr="00012FD5">
              <w:rPr>
                <w:lang w:eastAsia="ko-KR"/>
              </w:rPr>
              <w:t>ote: RAN1 only discusses potential reasons that may impact the value of T_D2R_min, and if any provides those reasons to RAN4</w:t>
            </w:r>
          </w:p>
          <w:p w14:paraId="49D502FE" w14:textId="77777777" w:rsidR="00D30CFE" w:rsidRPr="00012FD5" w:rsidRDefault="00D30CFE" w:rsidP="00ED1B68">
            <w:pPr>
              <w:numPr>
                <w:ilvl w:val="0"/>
                <w:numId w:val="57"/>
              </w:numPr>
              <w:overflowPunct w:val="0"/>
              <w:autoSpaceDE w:val="0"/>
              <w:autoSpaceDN w:val="0"/>
              <w:adjustRightInd w:val="0"/>
              <w:contextualSpacing/>
              <w:textAlignment w:val="baseline"/>
              <w:rPr>
                <w:lang w:eastAsia="ko-KR"/>
              </w:rPr>
            </w:pPr>
            <w:r w:rsidRPr="00012FD5">
              <w:rPr>
                <w:rFonts w:hint="eastAsia"/>
                <w:lang w:eastAsia="ko-KR"/>
              </w:rPr>
              <w:t xml:space="preserve">timing </w:t>
            </w:r>
            <w:r w:rsidRPr="00012FD5">
              <w:rPr>
                <w:lang w:eastAsia="ko-KR"/>
              </w:rPr>
              <w:t>offset between R2D and corresponding subsequent D2R provided by a reader</w:t>
            </w:r>
          </w:p>
          <w:p w14:paraId="0BE0B5B9" w14:textId="77777777" w:rsidR="00D30CFE" w:rsidRPr="00012FD5" w:rsidRDefault="00D30CFE" w:rsidP="00ED1B68">
            <w:pPr>
              <w:numPr>
                <w:ilvl w:val="0"/>
                <w:numId w:val="57"/>
              </w:numPr>
              <w:overflowPunct w:val="0"/>
              <w:autoSpaceDE w:val="0"/>
              <w:autoSpaceDN w:val="0"/>
              <w:adjustRightInd w:val="0"/>
              <w:contextualSpacing/>
              <w:textAlignment w:val="baseline"/>
              <w:rPr>
                <w:lang w:eastAsia="ko-KR"/>
              </w:rPr>
            </w:pPr>
            <w:proofErr w:type="gramStart"/>
            <w:r w:rsidRPr="00012FD5">
              <w:rPr>
                <w:rFonts w:hint="eastAsia"/>
                <w:lang w:eastAsia="ko-KR"/>
              </w:rPr>
              <w:t>timing</w:t>
            </w:r>
            <w:proofErr w:type="gramEnd"/>
            <w:r w:rsidRPr="00012FD5">
              <w:rPr>
                <w:rFonts w:hint="eastAsia"/>
                <w:lang w:eastAsia="ko-KR"/>
              </w:rPr>
              <w:t xml:space="preserve"> </w:t>
            </w:r>
            <w:r w:rsidRPr="00012FD5">
              <w:rPr>
                <w:lang w:eastAsia="ko-KR"/>
              </w:rPr>
              <w:t>offset between D2R and corresponding subsequent R2D provided by a reader</w:t>
            </w:r>
            <w:r>
              <w:rPr>
                <w:lang w:eastAsia="ko-KR"/>
              </w:rPr>
              <w:t>.</w:t>
            </w:r>
          </w:p>
          <w:p w14:paraId="46A83FD1" w14:textId="77777777" w:rsidR="00D30CFE" w:rsidRPr="00012FD5" w:rsidRDefault="00D30CFE" w:rsidP="00ED1B68">
            <w:pPr>
              <w:rPr>
                <w:strike/>
                <w:lang w:eastAsia="ko-KR"/>
              </w:rPr>
            </w:pPr>
            <w:r w:rsidRPr="00012FD5">
              <w:rPr>
                <w:lang w:eastAsia="ko-KR"/>
              </w:rPr>
              <w:t>At least for DT and DO-DTT, s</w:t>
            </w:r>
            <w:r w:rsidRPr="00012FD5">
              <w:rPr>
                <w:rFonts w:hint="eastAsia"/>
                <w:lang w:eastAsia="ko-KR"/>
              </w:rPr>
              <w:t xml:space="preserve">tudy </w:t>
            </w:r>
            <w:r w:rsidRPr="00012FD5">
              <w:rPr>
                <w:lang w:eastAsia="ko-KR"/>
              </w:rPr>
              <w:t>necessity and feasibility of introduction of new timing offsets for Device 2b and for Device C, e.g.,</w:t>
            </w:r>
          </w:p>
          <w:p w14:paraId="3FA504F3" w14:textId="77777777" w:rsidR="00D30CFE" w:rsidRPr="00E11DF1" w:rsidRDefault="00D30CFE" w:rsidP="00ED1B68">
            <w:pPr>
              <w:numPr>
                <w:ilvl w:val="0"/>
                <w:numId w:val="58"/>
              </w:numPr>
              <w:overflowPunct w:val="0"/>
              <w:autoSpaceDE w:val="0"/>
              <w:autoSpaceDN w:val="0"/>
              <w:adjustRightInd w:val="0"/>
              <w:contextualSpacing/>
              <w:textAlignment w:val="baseline"/>
              <w:rPr>
                <w:lang w:eastAsia="ko-KR"/>
              </w:rPr>
            </w:pPr>
            <w:proofErr w:type="gramStart"/>
            <w:r w:rsidRPr="00012FD5">
              <w:rPr>
                <w:rFonts w:hint="eastAsia"/>
                <w:lang w:eastAsia="ko-KR"/>
              </w:rPr>
              <w:t>timing</w:t>
            </w:r>
            <w:proofErr w:type="gramEnd"/>
            <w:r w:rsidRPr="00012FD5">
              <w:rPr>
                <w:rFonts w:hint="eastAsia"/>
                <w:lang w:eastAsia="ko-KR"/>
              </w:rPr>
              <w:t xml:space="preserve"> offset </w:t>
            </w:r>
            <w:r w:rsidRPr="00012FD5">
              <w:rPr>
                <w:lang w:eastAsia="ko-KR"/>
              </w:rPr>
              <w:t>between</w:t>
            </w:r>
            <w:r w:rsidRPr="00012FD5">
              <w:rPr>
                <w:rFonts w:hint="eastAsia"/>
                <w:lang w:eastAsia="ko-KR"/>
              </w:rPr>
              <w:t xml:space="preserve"> two consecutive R2D or D2R transmissions</w:t>
            </w:r>
            <w:r w:rsidRPr="00012FD5">
              <w:rPr>
                <w:lang w:eastAsia="ko-KR"/>
              </w:rPr>
              <w:t xml:space="preserve"> for the same Device, if such scenario exists</w:t>
            </w:r>
            <w:r>
              <w:rPr>
                <w:lang w:eastAsia="ko-KR"/>
              </w:rPr>
              <w:t>.</w:t>
            </w:r>
          </w:p>
        </w:tc>
      </w:tr>
    </w:tbl>
    <w:p w14:paraId="1487A917" w14:textId="77777777" w:rsidR="00D30CFE" w:rsidRDefault="00D30CFE" w:rsidP="00D30CFE">
      <w:pPr>
        <w:widowControl w:val="0"/>
        <w:autoSpaceDE w:val="0"/>
        <w:autoSpaceDN w:val="0"/>
        <w:adjustRightInd w:val="0"/>
        <w:spacing w:after="120"/>
        <w:jc w:val="both"/>
        <w:rPr>
          <w:rFonts w:eastAsiaTheme="minorEastAsia"/>
          <w:lang w:eastAsia="zh-CN"/>
        </w:rPr>
      </w:pPr>
    </w:p>
    <w:p w14:paraId="336E9ADE" w14:textId="4430D04D" w:rsidR="00D30CFE" w:rsidRPr="00705867" w:rsidRDefault="00D30CFE" w:rsidP="00DE6543">
      <w:pPr>
        <w:widowControl w:val="0"/>
        <w:autoSpaceDE w:val="0"/>
        <w:autoSpaceDN w:val="0"/>
        <w:adjustRightInd w:val="0"/>
        <w:spacing w:after="120"/>
        <w:jc w:val="both"/>
        <w:rPr>
          <w:rFonts w:eastAsiaTheme="minorEastAsia"/>
          <w:lang w:eastAsia="zh-CN"/>
        </w:rPr>
      </w:pPr>
      <w:r w:rsidRPr="00705867">
        <w:rPr>
          <w:rFonts w:eastAsiaTheme="minorEastAsia"/>
          <w:lang w:eastAsia="zh-CN"/>
        </w:rPr>
        <w:t>Compared</w:t>
      </w:r>
      <w:r w:rsidR="00CC3702">
        <w:rPr>
          <w:rFonts w:eastAsiaTheme="minorEastAsia"/>
          <w:lang w:eastAsia="zh-CN"/>
        </w:rPr>
        <w:t xml:space="preserve"> to</w:t>
      </w:r>
      <w:r w:rsidRPr="00705867">
        <w:rPr>
          <w:rFonts w:eastAsiaTheme="minorEastAsia"/>
          <w:lang w:eastAsia="zh-CN"/>
        </w:rPr>
        <w:t xml:space="preserve"> Rel-19, the following features of Rel-20 affect the configuration of timing offset. Including:</w:t>
      </w:r>
    </w:p>
    <w:p w14:paraId="35380360" w14:textId="2C38F6FF" w:rsidR="00D30CFE" w:rsidRDefault="00D30CFE" w:rsidP="00FC5A3A">
      <w:pPr>
        <w:pStyle w:val="afff1"/>
        <w:widowControl w:val="0"/>
        <w:numPr>
          <w:ilvl w:val="0"/>
          <w:numId w:val="50"/>
        </w:numPr>
        <w:autoSpaceDE w:val="0"/>
        <w:autoSpaceDN w:val="0"/>
        <w:adjustRightInd w:val="0"/>
        <w:spacing w:after="120"/>
        <w:contextualSpacing w:val="0"/>
        <w:jc w:val="both"/>
        <w:rPr>
          <w:rFonts w:eastAsiaTheme="minorEastAsia"/>
          <w:lang w:eastAsia="zh-CN"/>
        </w:rPr>
      </w:pPr>
      <w:r>
        <w:rPr>
          <w:rFonts w:eastAsiaTheme="minorEastAsia" w:hint="eastAsia"/>
          <w:lang w:eastAsia="zh-CN"/>
        </w:rPr>
        <w:t xml:space="preserve">The change of maximum number X of time domain </w:t>
      </w:r>
      <w:r>
        <w:rPr>
          <w:rFonts w:eastAsiaTheme="minorEastAsia"/>
          <w:lang w:eastAsia="zh-CN"/>
        </w:rPr>
        <w:t>resources</w:t>
      </w:r>
      <w:r>
        <w:rPr>
          <w:rFonts w:eastAsiaTheme="minorEastAsia" w:hint="eastAsia"/>
          <w:lang w:eastAsia="zh-CN"/>
        </w:rPr>
        <w:t xml:space="preserve"> for Msg1 transmission</w:t>
      </w:r>
      <w:r w:rsidRPr="00705867">
        <w:rPr>
          <w:rFonts w:eastAsiaTheme="minorEastAsia"/>
          <w:lang w:eastAsia="zh-CN"/>
        </w:rPr>
        <w:t xml:space="preserve"> and Msg3</w:t>
      </w:r>
      <w:r>
        <w:rPr>
          <w:rFonts w:eastAsiaTheme="minorEastAsia" w:hint="eastAsia"/>
          <w:lang w:eastAsia="zh-CN"/>
        </w:rPr>
        <w:t xml:space="preserve"> transmission would impact on the timing offsets </w:t>
      </w:r>
      <w:r>
        <w:rPr>
          <w:rFonts w:eastAsiaTheme="minorEastAsia"/>
          <w:lang w:eastAsia="zh-CN"/>
        </w:rPr>
        <w:t>configuration</w:t>
      </w:r>
      <w:r>
        <w:rPr>
          <w:rFonts w:eastAsiaTheme="minorEastAsia" w:hint="eastAsia"/>
          <w:lang w:eastAsia="zh-CN"/>
        </w:rPr>
        <w:t xml:space="preserve"> for Rel-20 A-IoT.</w:t>
      </w:r>
      <w:r w:rsidRPr="00705867">
        <w:rPr>
          <w:rFonts w:eastAsiaTheme="minorEastAsia"/>
          <w:lang w:eastAsia="zh-CN"/>
        </w:rPr>
        <w:t xml:space="preserve"> </w:t>
      </w:r>
      <w:r>
        <w:rPr>
          <w:rFonts w:eastAsiaTheme="minorEastAsia" w:hint="eastAsia"/>
          <w:lang w:eastAsia="zh-CN"/>
        </w:rPr>
        <w:t>T</w:t>
      </w:r>
      <w:r w:rsidRPr="00705867">
        <w:rPr>
          <w:rFonts w:eastAsiaTheme="minorEastAsia"/>
          <w:lang w:eastAsia="zh-CN"/>
        </w:rPr>
        <w:t xml:space="preserve">he </w:t>
      </w:r>
      <w:r>
        <w:rPr>
          <w:rFonts w:eastAsiaTheme="minorEastAsia" w:hint="eastAsia"/>
          <w:lang w:eastAsia="zh-CN"/>
        </w:rPr>
        <w:t xml:space="preserve">maximum number X of time domain </w:t>
      </w:r>
      <w:r>
        <w:rPr>
          <w:rFonts w:eastAsiaTheme="minorEastAsia"/>
          <w:lang w:eastAsia="zh-CN"/>
        </w:rPr>
        <w:t>resources</w:t>
      </w:r>
      <w:r>
        <w:rPr>
          <w:rFonts w:eastAsiaTheme="minorEastAsia" w:hint="eastAsia"/>
          <w:lang w:eastAsia="zh-CN"/>
        </w:rPr>
        <w:t xml:space="preserve"> for Msg1 transmission</w:t>
      </w:r>
      <w:r w:rsidRPr="00705867">
        <w:rPr>
          <w:rFonts w:eastAsiaTheme="minorEastAsia"/>
          <w:lang w:eastAsia="zh-CN"/>
        </w:rPr>
        <w:t xml:space="preserve"> </w:t>
      </w:r>
      <w:r>
        <w:rPr>
          <w:rFonts w:eastAsiaTheme="minorEastAsia"/>
          <w:lang w:eastAsia="zh-CN"/>
        </w:rPr>
        <w:t>is</w:t>
      </w:r>
      <w:r>
        <w:rPr>
          <w:rFonts w:eastAsiaTheme="minorEastAsia" w:hint="eastAsia"/>
          <w:lang w:eastAsia="zh-CN"/>
        </w:rPr>
        <w:t xml:space="preserve"> </w:t>
      </w:r>
      <w:r>
        <w:rPr>
          <w:rFonts w:eastAsiaTheme="minorEastAsia"/>
          <w:lang w:eastAsia="zh-CN"/>
        </w:rPr>
        <w:t>configured</w:t>
      </w:r>
      <w:r>
        <w:rPr>
          <w:rFonts w:eastAsiaTheme="minorEastAsia" w:hint="eastAsia"/>
          <w:lang w:eastAsia="zh-CN"/>
        </w:rPr>
        <w:t xml:space="preserve"> as 2 </w:t>
      </w:r>
      <w:r w:rsidRPr="00705867">
        <w:rPr>
          <w:rFonts w:eastAsiaTheme="minorEastAsia"/>
          <w:lang w:eastAsia="zh-CN"/>
        </w:rPr>
        <w:t>in</w:t>
      </w:r>
      <w:r>
        <w:rPr>
          <w:rFonts w:eastAsiaTheme="minorEastAsia"/>
          <w:lang w:eastAsia="zh-CN"/>
        </w:rPr>
        <w:t xml:space="preserve"> Rel-19</w:t>
      </w:r>
      <w:r w:rsidRPr="00705867">
        <w:rPr>
          <w:rFonts w:eastAsiaTheme="minorEastAsia"/>
          <w:lang w:eastAsia="zh-CN"/>
        </w:rPr>
        <w:t>. If</w:t>
      </w:r>
      <w:r>
        <w:rPr>
          <w:rFonts w:eastAsiaTheme="minorEastAsia" w:hint="eastAsia"/>
          <w:lang w:eastAsia="zh-CN"/>
        </w:rPr>
        <w:t xml:space="preserve"> the maximum number X of time domain </w:t>
      </w:r>
      <w:r>
        <w:rPr>
          <w:rFonts w:eastAsiaTheme="minorEastAsia"/>
          <w:lang w:eastAsia="zh-CN"/>
        </w:rPr>
        <w:t>resources</w:t>
      </w:r>
      <w:r>
        <w:rPr>
          <w:rFonts w:eastAsiaTheme="minorEastAsia" w:hint="eastAsia"/>
          <w:lang w:eastAsia="zh-CN"/>
        </w:rPr>
        <w:t xml:space="preserve"> for Msg1 transmission is</w:t>
      </w:r>
      <w:r w:rsidRPr="00705867">
        <w:rPr>
          <w:rFonts w:eastAsiaTheme="minorEastAsia"/>
          <w:lang w:eastAsia="zh-CN"/>
        </w:rPr>
        <w:t xml:space="preserve"> </w:t>
      </w:r>
      <w:r>
        <w:rPr>
          <w:rFonts w:eastAsiaTheme="minorEastAsia"/>
          <w:lang w:eastAsia="zh-CN"/>
        </w:rPr>
        <w:t>greater than 2, the starting</w:t>
      </w:r>
      <w:r w:rsidRPr="00705867">
        <w:rPr>
          <w:rFonts w:eastAsiaTheme="minorEastAsia"/>
          <w:lang w:eastAsia="zh-CN"/>
        </w:rPr>
        <w:t xml:space="preserve"> </w:t>
      </w:r>
      <w:r>
        <w:rPr>
          <w:rFonts w:eastAsiaTheme="minorEastAsia" w:hint="eastAsia"/>
          <w:lang w:eastAsia="zh-CN"/>
        </w:rPr>
        <w:t xml:space="preserve">time for another Msg1 </w:t>
      </w:r>
      <w:r>
        <w:rPr>
          <w:rFonts w:eastAsiaTheme="minorEastAsia"/>
          <w:lang w:eastAsia="zh-CN"/>
        </w:rPr>
        <w:t>transmissions</w:t>
      </w:r>
      <w:r w:rsidRPr="00705867">
        <w:rPr>
          <w:rFonts w:eastAsiaTheme="minorEastAsia"/>
          <w:lang w:eastAsia="zh-CN"/>
        </w:rPr>
        <w:t xml:space="preserve"> greater than 2 needs to be </w:t>
      </w:r>
      <w:r w:rsidR="00CC3702">
        <w:rPr>
          <w:rFonts w:eastAsiaTheme="minorEastAsia"/>
          <w:lang w:eastAsia="zh-CN"/>
        </w:rPr>
        <w:t>investigated</w:t>
      </w:r>
      <w:r w:rsidRPr="00705867">
        <w:rPr>
          <w:rFonts w:eastAsiaTheme="minorEastAsia"/>
          <w:lang w:eastAsia="zh-CN"/>
        </w:rPr>
        <w:t>.</w:t>
      </w:r>
    </w:p>
    <w:p w14:paraId="40E653B7" w14:textId="08CC646F" w:rsidR="00D30CFE" w:rsidRDefault="00D30CFE" w:rsidP="00FC5A3A">
      <w:pPr>
        <w:pStyle w:val="afff1"/>
        <w:widowControl w:val="0"/>
        <w:numPr>
          <w:ilvl w:val="0"/>
          <w:numId w:val="50"/>
        </w:numPr>
        <w:autoSpaceDE w:val="0"/>
        <w:autoSpaceDN w:val="0"/>
        <w:adjustRightInd w:val="0"/>
        <w:spacing w:after="120"/>
        <w:contextualSpacing w:val="0"/>
        <w:jc w:val="both"/>
        <w:rPr>
          <w:rFonts w:eastAsiaTheme="minorEastAsia"/>
          <w:lang w:eastAsia="zh-CN"/>
        </w:rPr>
      </w:pPr>
      <w:r w:rsidRPr="002240FE">
        <w:rPr>
          <w:rFonts w:eastAsiaTheme="minorEastAsia"/>
          <w:lang w:eastAsia="zh-CN"/>
        </w:rPr>
        <w:t xml:space="preserve">The </w:t>
      </w:r>
      <w:r>
        <w:rPr>
          <w:rFonts w:eastAsiaTheme="minorEastAsia" w:hint="eastAsia"/>
          <w:lang w:eastAsia="zh-CN"/>
        </w:rPr>
        <w:t xml:space="preserve">more accurate </w:t>
      </w:r>
      <w:r w:rsidRPr="002240FE">
        <w:rPr>
          <w:rFonts w:eastAsiaTheme="minorEastAsia"/>
          <w:lang w:eastAsia="zh-CN"/>
        </w:rPr>
        <w:t xml:space="preserve">SFO timing accuracy </w:t>
      </w:r>
      <w:r>
        <w:rPr>
          <w:rFonts w:eastAsiaTheme="minorEastAsia"/>
          <w:lang w:eastAsia="zh-CN"/>
        </w:rPr>
        <w:t>wou</w:t>
      </w:r>
      <w:r>
        <w:rPr>
          <w:rFonts w:eastAsiaTheme="minorEastAsia" w:hint="eastAsia"/>
          <w:lang w:eastAsia="zh-CN"/>
        </w:rPr>
        <w:t xml:space="preserve">ld impact </w:t>
      </w:r>
      <w:r w:rsidRPr="002240FE">
        <w:rPr>
          <w:rFonts w:eastAsiaTheme="minorEastAsia"/>
          <w:lang w:eastAsia="zh-CN"/>
        </w:rPr>
        <w:t>on</w:t>
      </w:r>
      <w:r w:rsidR="00CC3702">
        <w:rPr>
          <w:rFonts w:eastAsiaTheme="minorEastAsia"/>
          <w:lang w:eastAsia="zh-CN"/>
        </w:rPr>
        <w:t xml:space="preserve"> the values of the</w:t>
      </w:r>
      <w:r w:rsidRPr="002240FE">
        <w:rPr>
          <w:rFonts w:eastAsiaTheme="minorEastAsia"/>
          <w:lang w:eastAsia="zh-CN"/>
        </w:rPr>
        <w:t xml:space="preserve"> timing offset</w:t>
      </w:r>
      <w:r>
        <w:rPr>
          <w:rFonts w:eastAsiaTheme="minorEastAsia" w:hint="eastAsia"/>
          <w:lang w:eastAsia="zh-CN"/>
        </w:rPr>
        <w:t xml:space="preserve"> </w:t>
      </w:r>
      <w:r>
        <w:rPr>
          <w:rFonts w:eastAsiaTheme="minorEastAsia"/>
          <w:lang w:eastAsia="zh-CN"/>
        </w:rPr>
        <w:t>configuration</w:t>
      </w:r>
      <w:r w:rsidR="00CC3702">
        <w:rPr>
          <w:rFonts w:eastAsiaTheme="minorEastAsia"/>
          <w:lang w:eastAsia="zh-CN"/>
        </w:rPr>
        <w:t xml:space="preserve"> set</w:t>
      </w:r>
      <w:r>
        <w:rPr>
          <w:rFonts w:eastAsiaTheme="minorEastAsia" w:hint="eastAsia"/>
          <w:lang w:eastAsia="zh-CN"/>
        </w:rPr>
        <w:t xml:space="preserve"> for Rel-20 A-IoT study.</w:t>
      </w:r>
      <w:r w:rsidRPr="002240FE">
        <w:rPr>
          <w:rFonts w:eastAsiaTheme="minorEastAsia"/>
          <w:lang w:eastAsia="zh-CN"/>
        </w:rPr>
        <w:t xml:space="preserve"> The energy consumption of the </w:t>
      </w:r>
      <w:r w:rsidR="008609F5">
        <w:rPr>
          <w:rFonts w:eastAsiaTheme="minorEastAsia"/>
          <w:lang w:eastAsia="zh-CN"/>
        </w:rPr>
        <w:t>Device</w:t>
      </w:r>
      <w:r w:rsidRPr="002240FE">
        <w:rPr>
          <w:rFonts w:eastAsiaTheme="minorEastAsia"/>
          <w:lang w:eastAsia="zh-CN"/>
        </w:rPr>
        <w:t xml:space="preserve"> 2b and </w:t>
      </w:r>
      <w:r w:rsidR="008609F5">
        <w:rPr>
          <w:rFonts w:eastAsiaTheme="minorEastAsia"/>
          <w:lang w:eastAsia="zh-CN"/>
        </w:rPr>
        <w:t>Device</w:t>
      </w:r>
      <w:r w:rsidRPr="002240FE">
        <w:rPr>
          <w:rFonts w:eastAsiaTheme="minorEastAsia"/>
          <w:lang w:eastAsia="zh-CN"/>
        </w:rPr>
        <w:t xml:space="preserve"> C is higher than that of </w:t>
      </w:r>
      <w:r w:rsidR="008609F5">
        <w:rPr>
          <w:rFonts w:eastAsiaTheme="minorEastAsia"/>
          <w:lang w:eastAsia="zh-CN"/>
        </w:rPr>
        <w:t>Device</w:t>
      </w:r>
      <w:r>
        <w:rPr>
          <w:rFonts w:eastAsiaTheme="minorEastAsia" w:hint="eastAsia"/>
          <w:lang w:eastAsia="zh-CN"/>
        </w:rPr>
        <w:t xml:space="preserve"> </w:t>
      </w:r>
      <w:r w:rsidRPr="002240FE">
        <w:rPr>
          <w:rFonts w:eastAsiaTheme="minorEastAsia"/>
          <w:lang w:eastAsia="zh-CN"/>
        </w:rPr>
        <w:t>1</w:t>
      </w:r>
      <w:r w:rsidR="00CC3702">
        <w:rPr>
          <w:rFonts w:eastAsiaTheme="minorEastAsia"/>
          <w:lang w:eastAsia="zh-CN"/>
        </w:rPr>
        <w:t xml:space="preserve"> with the</w:t>
      </w:r>
      <w:r w:rsidR="004434E6">
        <w:rPr>
          <w:rFonts w:eastAsiaTheme="minorEastAsia"/>
          <w:lang w:eastAsia="zh-CN"/>
        </w:rPr>
        <w:t xml:space="preserve"> </w:t>
      </w:r>
      <w:r w:rsidRPr="002240FE">
        <w:rPr>
          <w:rFonts w:eastAsiaTheme="minorEastAsia"/>
          <w:lang w:eastAsia="zh-CN"/>
        </w:rPr>
        <w:t xml:space="preserve">higher clock </w:t>
      </w:r>
      <w:r>
        <w:rPr>
          <w:rFonts w:eastAsiaTheme="minorEastAsia" w:hint="eastAsia"/>
          <w:lang w:eastAsia="zh-CN"/>
        </w:rPr>
        <w:t xml:space="preserve">accuracy. </w:t>
      </w:r>
      <w:r w:rsidRPr="002240FE">
        <w:rPr>
          <w:rFonts w:eastAsiaTheme="minorEastAsia"/>
          <w:lang w:eastAsia="zh-CN"/>
        </w:rPr>
        <w:t xml:space="preserve">The SFO </w:t>
      </w:r>
      <w:r>
        <w:rPr>
          <w:rFonts w:eastAsiaTheme="minorEastAsia" w:hint="eastAsia"/>
          <w:lang w:eastAsia="zh-CN"/>
        </w:rPr>
        <w:t xml:space="preserve">accuracy </w:t>
      </w:r>
      <w:r w:rsidRPr="002240FE">
        <w:rPr>
          <w:rFonts w:eastAsiaTheme="minorEastAsia"/>
          <w:lang w:eastAsia="zh-CN"/>
        </w:rPr>
        <w:t xml:space="preserve">of the </w:t>
      </w:r>
      <w:r w:rsidR="008609F5">
        <w:rPr>
          <w:rFonts w:eastAsiaTheme="minorEastAsia"/>
          <w:lang w:eastAsia="zh-CN"/>
        </w:rPr>
        <w:t>Device</w:t>
      </w:r>
      <w:r w:rsidRPr="002240FE">
        <w:rPr>
          <w:rFonts w:eastAsiaTheme="minorEastAsia"/>
          <w:lang w:eastAsia="zh-CN"/>
        </w:rPr>
        <w:t xml:space="preserve"> 2b is 10</w:t>
      </w:r>
      <w:r w:rsidRPr="009157C3">
        <w:rPr>
          <w:rFonts w:eastAsiaTheme="minorEastAsia"/>
          <w:vertAlign w:val="superscript"/>
          <w:lang w:eastAsia="zh-CN"/>
        </w:rPr>
        <w:t>3</w:t>
      </w:r>
      <w:r w:rsidRPr="002240FE">
        <w:rPr>
          <w:rFonts w:eastAsiaTheme="minorEastAsia"/>
          <w:lang w:eastAsia="zh-CN"/>
        </w:rPr>
        <w:t>ppm~10</w:t>
      </w:r>
      <w:r w:rsidRPr="009157C3">
        <w:rPr>
          <w:rFonts w:eastAsiaTheme="minorEastAsia"/>
          <w:vertAlign w:val="superscript"/>
          <w:lang w:eastAsia="zh-CN"/>
        </w:rPr>
        <w:t>4</w:t>
      </w:r>
      <w:r w:rsidRPr="002240FE">
        <w:rPr>
          <w:rFonts w:eastAsiaTheme="minorEastAsia"/>
          <w:lang w:eastAsia="zh-CN"/>
        </w:rPr>
        <w:t>ppm</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hile the timing offset </w:t>
      </w:r>
      <w:r>
        <w:rPr>
          <w:rFonts w:eastAsiaTheme="minorEastAsia"/>
          <w:lang w:eastAsia="zh-CN"/>
        </w:rPr>
        <w:t>configuration</w:t>
      </w:r>
      <w:r>
        <w:rPr>
          <w:rFonts w:eastAsiaTheme="minorEastAsia" w:hint="eastAsia"/>
          <w:lang w:eastAsia="zh-CN"/>
        </w:rPr>
        <w:t xml:space="preserve"> is based on assumption of 10</w:t>
      </w:r>
      <w:r w:rsidRPr="009157C3">
        <w:rPr>
          <w:rFonts w:eastAsiaTheme="minorEastAsia" w:hint="eastAsia"/>
          <w:vertAlign w:val="superscript"/>
          <w:lang w:eastAsia="zh-CN"/>
        </w:rPr>
        <w:t>5</w:t>
      </w:r>
      <w:r>
        <w:rPr>
          <w:rFonts w:eastAsiaTheme="minorEastAsia" w:hint="eastAsia"/>
          <w:lang w:eastAsia="zh-CN"/>
        </w:rPr>
        <w:t xml:space="preserve">ppm SFO for </w:t>
      </w:r>
      <w:r w:rsidR="008609F5">
        <w:rPr>
          <w:rFonts w:eastAsiaTheme="minorEastAsia" w:hint="eastAsia"/>
          <w:lang w:eastAsia="zh-CN"/>
        </w:rPr>
        <w:t>Device</w:t>
      </w:r>
      <w:r>
        <w:rPr>
          <w:rFonts w:eastAsiaTheme="minorEastAsia" w:hint="eastAsia"/>
          <w:lang w:eastAsia="zh-CN"/>
        </w:rPr>
        <w:t xml:space="preserve"> 1 in Rel-19</w:t>
      </w:r>
      <w:r w:rsidRPr="002240FE">
        <w:rPr>
          <w:rFonts w:eastAsiaTheme="minorEastAsia"/>
          <w:lang w:eastAsia="zh-CN"/>
        </w:rPr>
        <w:t xml:space="preserve">. Therefore, </w:t>
      </w:r>
      <w:r>
        <w:rPr>
          <w:rFonts w:eastAsiaTheme="minorEastAsia" w:hint="eastAsia"/>
          <w:lang w:eastAsia="zh-CN"/>
        </w:rPr>
        <w:t>it</w:t>
      </w:r>
      <w:r w:rsidRPr="002240FE">
        <w:rPr>
          <w:rFonts w:eastAsiaTheme="minorEastAsia"/>
          <w:lang w:eastAsia="zh-CN"/>
        </w:rPr>
        <w:t xml:space="preserve"> needs to consider t</w:t>
      </w:r>
      <w:r>
        <w:rPr>
          <w:rFonts w:eastAsiaTheme="minorEastAsia" w:hint="eastAsia"/>
          <w:lang w:eastAsia="zh-CN"/>
        </w:rPr>
        <w:t xml:space="preserve">he </w:t>
      </w:r>
      <w:r>
        <w:rPr>
          <w:rFonts w:eastAsiaTheme="minorEastAsia"/>
          <w:lang w:eastAsia="zh-CN"/>
        </w:rPr>
        <w:t>impact</w:t>
      </w:r>
      <w:r>
        <w:rPr>
          <w:rFonts w:eastAsiaTheme="minorEastAsia" w:hint="eastAsia"/>
          <w:lang w:eastAsia="zh-CN"/>
        </w:rPr>
        <w:t xml:space="preserve"> of </w:t>
      </w:r>
      <w:r w:rsidR="00EF7253">
        <w:rPr>
          <w:rFonts w:eastAsiaTheme="minorEastAsia" w:hint="eastAsia"/>
          <w:lang w:eastAsia="zh-CN"/>
        </w:rPr>
        <w:t>higher</w:t>
      </w:r>
      <w:r>
        <w:rPr>
          <w:rFonts w:eastAsiaTheme="minorEastAsia" w:hint="eastAsia"/>
          <w:lang w:eastAsia="zh-CN"/>
        </w:rPr>
        <w:t xml:space="preserve"> </w:t>
      </w:r>
      <w:r w:rsidRPr="002240FE">
        <w:rPr>
          <w:rFonts w:eastAsiaTheme="minorEastAsia"/>
          <w:lang w:eastAsia="zh-CN"/>
        </w:rPr>
        <w:t xml:space="preserve">SFO </w:t>
      </w:r>
      <w:r>
        <w:rPr>
          <w:rFonts w:eastAsiaTheme="minorEastAsia"/>
          <w:lang w:eastAsia="zh-CN"/>
        </w:rPr>
        <w:t>timi</w:t>
      </w:r>
      <w:r>
        <w:rPr>
          <w:rFonts w:eastAsiaTheme="minorEastAsia" w:hint="eastAsia"/>
          <w:lang w:eastAsia="zh-CN"/>
        </w:rPr>
        <w:t xml:space="preserve">ng </w:t>
      </w:r>
      <w:r>
        <w:rPr>
          <w:rFonts w:eastAsiaTheme="minorEastAsia"/>
          <w:lang w:eastAsia="zh-CN"/>
        </w:rPr>
        <w:t>accuracy</w:t>
      </w:r>
      <w:r>
        <w:rPr>
          <w:rFonts w:eastAsiaTheme="minorEastAsia" w:hint="eastAsia"/>
          <w:lang w:eastAsia="zh-CN"/>
        </w:rPr>
        <w:t xml:space="preserve"> </w:t>
      </w:r>
      <w:r w:rsidRPr="002240FE">
        <w:rPr>
          <w:rFonts w:eastAsiaTheme="minorEastAsia"/>
          <w:lang w:eastAsia="zh-CN"/>
        </w:rPr>
        <w:t>on timing offset</w:t>
      </w:r>
      <w:r>
        <w:rPr>
          <w:rFonts w:eastAsiaTheme="minorEastAsia" w:hint="eastAsia"/>
          <w:lang w:eastAsia="zh-CN"/>
        </w:rPr>
        <w:t xml:space="preserve"> in Rel-20</w:t>
      </w:r>
      <w:r w:rsidRPr="002240FE">
        <w:rPr>
          <w:rFonts w:eastAsiaTheme="minorEastAsia"/>
          <w:lang w:eastAsia="zh-CN"/>
        </w:rPr>
        <w:t>.</w:t>
      </w:r>
    </w:p>
    <w:p w14:paraId="5F266527" w14:textId="77777777" w:rsidR="00D30CFE" w:rsidRPr="00BE3100" w:rsidRDefault="00D30CFE" w:rsidP="00FC5A3A">
      <w:pPr>
        <w:pStyle w:val="afff1"/>
        <w:widowControl w:val="0"/>
        <w:numPr>
          <w:ilvl w:val="0"/>
          <w:numId w:val="50"/>
        </w:numPr>
        <w:autoSpaceDE w:val="0"/>
        <w:autoSpaceDN w:val="0"/>
        <w:adjustRightInd w:val="0"/>
        <w:spacing w:after="120"/>
        <w:contextualSpacing w:val="0"/>
        <w:jc w:val="both"/>
        <w:rPr>
          <w:rFonts w:eastAsiaTheme="minorEastAsia"/>
          <w:lang w:eastAsia="zh-CN"/>
        </w:rPr>
      </w:pPr>
      <w:r w:rsidRPr="00BE3100">
        <w:rPr>
          <w:rFonts w:eastAsiaTheme="minorEastAsia"/>
          <w:lang w:eastAsia="zh-CN"/>
        </w:rPr>
        <w:t xml:space="preserve">The FEC </w:t>
      </w:r>
      <w:r>
        <w:rPr>
          <w:rFonts w:eastAsiaTheme="minorEastAsia" w:hint="eastAsia"/>
          <w:lang w:eastAsia="zh-CN"/>
        </w:rPr>
        <w:t xml:space="preserve">scheme for R2D transmission </w:t>
      </w:r>
      <w:r>
        <w:rPr>
          <w:rFonts w:eastAsiaTheme="minorEastAsia"/>
          <w:lang w:eastAsia="zh-CN"/>
        </w:rPr>
        <w:t>wo</w:t>
      </w:r>
      <w:r>
        <w:rPr>
          <w:rFonts w:eastAsiaTheme="minorEastAsia" w:hint="eastAsia"/>
          <w:lang w:eastAsia="zh-CN"/>
        </w:rPr>
        <w:t xml:space="preserve">uld impact </w:t>
      </w:r>
      <w:r w:rsidRPr="00BE3100">
        <w:rPr>
          <w:rFonts w:eastAsiaTheme="minorEastAsia"/>
          <w:lang w:eastAsia="zh-CN"/>
        </w:rPr>
        <w:t>on the timing offset</w:t>
      </w:r>
      <w:r>
        <w:rPr>
          <w:rFonts w:eastAsiaTheme="minorEastAsia" w:hint="eastAsia"/>
          <w:lang w:eastAsia="zh-CN"/>
        </w:rPr>
        <w:t xml:space="preserve"> </w:t>
      </w:r>
      <w:r>
        <w:rPr>
          <w:rFonts w:eastAsiaTheme="minorEastAsia"/>
          <w:lang w:eastAsia="zh-CN"/>
        </w:rPr>
        <w:t>configuration</w:t>
      </w:r>
      <w:r>
        <w:rPr>
          <w:rFonts w:eastAsiaTheme="minorEastAsia" w:hint="eastAsia"/>
          <w:lang w:eastAsia="zh-CN"/>
        </w:rPr>
        <w:t xml:space="preserve"> for Rel-20 A-IoT study</w:t>
      </w:r>
      <w:r w:rsidRPr="00BE3100">
        <w:rPr>
          <w:rFonts w:eastAsiaTheme="minorEastAsia"/>
          <w:lang w:eastAsia="zh-CN"/>
        </w:rPr>
        <w:t>.</w:t>
      </w:r>
      <w:r>
        <w:rPr>
          <w:rFonts w:eastAsiaTheme="minorEastAsia" w:hint="eastAsia"/>
          <w:lang w:eastAsia="zh-CN"/>
        </w:rPr>
        <w:t xml:space="preserve"> FEC scheme for R2D </w:t>
      </w:r>
      <w:r>
        <w:rPr>
          <w:rFonts w:eastAsiaTheme="minorEastAsia"/>
          <w:lang w:eastAsia="zh-CN"/>
        </w:rPr>
        <w:t>transmission</w:t>
      </w:r>
      <w:r>
        <w:rPr>
          <w:rFonts w:eastAsiaTheme="minorEastAsia" w:hint="eastAsia"/>
          <w:lang w:eastAsia="zh-CN"/>
        </w:rPr>
        <w:t xml:space="preserve"> in</w:t>
      </w:r>
      <w:r>
        <w:rPr>
          <w:rFonts w:eastAsiaTheme="minorEastAsia"/>
          <w:lang w:eastAsia="zh-CN"/>
        </w:rPr>
        <w:t xml:space="preserve"> Rel-20 </w:t>
      </w:r>
      <w:r>
        <w:rPr>
          <w:rFonts w:eastAsiaTheme="minorEastAsia" w:hint="eastAsia"/>
          <w:lang w:eastAsia="zh-CN"/>
        </w:rPr>
        <w:t xml:space="preserve">could improve the coverage performance for outdoor </w:t>
      </w:r>
      <w:r>
        <w:rPr>
          <w:rFonts w:eastAsiaTheme="minorEastAsia"/>
          <w:lang w:eastAsia="zh-CN"/>
        </w:rPr>
        <w:t>scenario</w:t>
      </w:r>
      <w:r w:rsidRPr="00BE3100">
        <w:rPr>
          <w:rFonts w:eastAsiaTheme="minorEastAsia"/>
          <w:lang w:eastAsia="zh-CN"/>
        </w:rPr>
        <w:t>. If FEC</w:t>
      </w:r>
      <w:r>
        <w:rPr>
          <w:rFonts w:eastAsiaTheme="minorEastAsia" w:hint="eastAsia"/>
          <w:lang w:eastAsia="zh-CN"/>
        </w:rPr>
        <w:t xml:space="preserve"> scheme is introduced</w:t>
      </w:r>
      <w:r w:rsidRPr="00BE3100">
        <w:rPr>
          <w:rFonts w:eastAsiaTheme="minorEastAsia"/>
          <w:lang w:eastAsia="zh-CN"/>
        </w:rPr>
        <w:t xml:space="preserve"> for R2D transmission</w:t>
      </w:r>
      <w:r>
        <w:rPr>
          <w:rFonts w:eastAsiaTheme="minorEastAsia" w:hint="eastAsia"/>
          <w:lang w:eastAsia="zh-CN"/>
        </w:rPr>
        <w:t xml:space="preserve"> in Rel-20</w:t>
      </w:r>
      <w:r w:rsidRPr="00BE3100">
        <w:rPr>
          <w:rFonts w:eastAsiaTheme="minorEastAsia"/>
          <w:lang w:eastAsia="zh-CN"/>
        </w:rPr>
        <w:t xml:space="preserve">, the </w:t>
      </w:r>
      <w:r>
        <w:rPr>
          <w:rFonts w:eastAsiaTheme="minorEastAsia" w:hint="eastAsia"/>
          <w:lang w:eastAsia="zh-CN"/>
        </w:rPr>
        <w:t>impact</w:t>
      </w:r>
      <w:r w:rsidRPr="00BE3100">
        <w:rPr>
          <w:rFonts w:eastAsiaTheme="minorEastAsia"/>
          <w:lang w:eastAsia="zh-CN"/>
        </w:rPr>
        <w:t xml:space="preserve"> of R2D FEC </w:t>
      </w:r>
      <w:r>
        <w:rPr>
          <w:rFonts w:eastAsiaTheme="minorEastAsia" w:hint="eastAsia"/>
          <w:lang w:eastAsia="zh-CN"/>
        </w:rPr>
        <w:t xml:space="preserve">scheme </w:t>
      </w:r>
      <w:r w:rsidRPr="00BE3100">
        <w:rPr>
          <w:rFonts w:eastAsiaTheme="minorEastAsia"/>
          <w:lang w:eastAsia="zh-CN"/>
        </w:rPr>
        <w:t xml:space="preserve">on related timing offset </w:t>
      </w:r>
      <w:r>
        <w:rPr>
          <w:rFonts w:eastAsiaTheme="minorEastAsia" w:hint="eastAsia"/>
          <w:lang w:eastAsia="zh-CN"/>
        </w:rPr>
        <w:t xml:space="preserve">also </w:t>
      </w:r>
      <w:r w:rsidRPr="00BE3100">
        <w:rPr>
          <w:rFonts w:eastAsiaTheme="minorEastAsia"/>
          <w:lang w:eastAsia="zh-CN"/>
        </w:rPr>
        <w:t>needs to be considered, for example, Msg3 related timing offset 3</w:t>
      </w:r>
      <w:r>
        <w:rPr>
          <w:rFonts w:eastAsiaTheme="minorEastAsia" w:hint="eastAsia"/>
          <w:lang w:eastAsia="zh-CN"/>
        </w:rPr>
        <w:t>.</w:t>
      </w:r>
    </w:p>
    <w:p w14:paraId="5F03628E" w14:textId="1BF44458" w:rsidR="00D30CFE" w:rsidRPr="009157C3" w:rsidRDefault="00D30CFE" w:rsidP="00DE6543">
      <w:pPr>
        <w:widowControl w:val="0"/>
        <w:autoSpaceDE w:val="0"/>
        <w:autoSpaceDN w:val="0"/>
        <w:adjustRightInd w:val="0"/>
        <w:spacing w:after="120"/>
        <w:jc w:val="both"/>
        <w:rPr>
          <w:rFonts w:eastAsiaTheme="minorEastAsia"/>
          <w:b/>
          <w:lang w:eastAsia="zh-CN"/>
        </w:rPr>
      </w:pPr>
      <w:r w:rsidRPr="009157C3">
        <w:rPr>
          <w:rFonts w:eastAsiaTheme="minorEastAsia" w:hint="eastAsia"/>
          <w:b/>
          <w:lang w:eastAsia="zh-CN"/>
        </w:rPr>
        <w:t xml:space="preserve">Proposal </w:t>
      </w:r>
      <w:r w:rsidR="00311653">
        <w:rPr>
          <w:rFonts w:eastAsiaTheme="minorEastAsia" w:hint="eastAsia"/>
          <w:b/>
          <w:lang w:eastAsia="zh-CN"/>
        </w:rPr>
        <w:t>4</w:t>
      </w:r>
      <w:r w:rsidR="00F65FB3">
        <w:rPr>
          <w:rFonts w:eastAsiaTheme="minorEastAsia" w:hint="eastAsia"/>
          <w:b/>
          <w:lang w:eastAsia="zh-CN"/>
        </w:rPr>
        <w:t>7</w:t>
      </w:r>
      <w:r w:rsidRPr="009157C3">
        <w:rPr>
          <w:rFonts w:eastAsiaTheme="minorEastAsia" w:hint="eastAsia"/>
          <w:b/>
          <w:lang w:eastAsia="zh-CN"/>
        </w:rPr>
        <w:t xml:space="preserve">: The timing offset </w:t>
      </w:r>
      <w:r w:rsidRPr="009157C3">
        <w:rPr>
          <w:rFonts w:eastAsiaTheme="minorEastAsia"/>
          <w:b/>
          <w:lang w:eastAsia="zh-CN"/>
        </w:rPr>
        <w:t>configuration</w:t>
      </w:r>
      <w:r w:rsidRPr="009157C3">
        <w:rPr>
          <w:rFonts w:eastAsiaTheme="minorEastAsia" w:hint="eastAsia"/>
          <w:b/>
          <w:lang w:eastAsia="zh-CN"/>
        </w:rPr>
        <w:t xml:space="preserve"> should be updated in Rel-20 and </w:t>
      </w:r>
      <w:r w:rsidRPr="009157C3">
        <w:rPr>
          <w:rFonts w:eastAsiaTheme="minorEastAsia"/>
          <w:b/>
          <w:lang w:eastAsia="zh-CN"/>
        </w:rPr>
        <w:t>consider</w:t>
      </w:r>
      <w:r w:rsidRPr="009157C3">
        <w:rPr>
          <w:rFonts w:eastAsiaTheme="minorEastAsia" w:hint="eastAsia"/>
          <w:b/>
          <w:lang w:eastAsia="zh-CN"/>
        </w:rPr>
        <w:t xml:space="preserve"> the following </w:t>
      </w:r>
      <w:r w:rsidRPr="009157C3">
        <w:rPr>
          <w:rFonts w:eastAsiaTheme="minorEastAsia"/>
          <w:b/>
          <w:lang w:eastAsia="zh-CN"/>
        </w:rPr>
        <w:t>impact</w:t>
      </w:r>
      <w:r w:rsidRPr="009157C3">
        <w:rPr>
          <w:rFonts w:eastAsiaTheme="minorEastAsia" w:hint="eastAsia"/>
          <w:b/>
          <w:lang w:eastAsia="zh-CN"/>
        </w:rPr>
        <w:t>:</w:t>
      </w:r>
    </w:p>
    <w:p w14:paraId="1FE8D62D" w14:textId="77777777" w:rsidR="00D30CFE" w:rsidRPr="009157C3" w:rsidRDefault="00D30CFE" w:rsidP="00FC5A3A">
      <w:pPr>
        <w:pStyle w:val="afff1"/>
        <w:widowControl w:val="0"/>
        <w:numPr>
          <w:ilvl w:val="0"/>
          <w:numId w:val="59"/>
        </w:numPr>
        <w:autoSpaceDE w:val="0"/>
        <w:autoSpaceDN w:val="0"/>
        <w:adjustRightInd w:val="0"/>
        <w:spacing w:after="120"/>
        <w:contextualSpacing w:val="0"/>
        <w:jc w:val="both"/>
        <w:rPr>
          <w:rFonts w:eastAsiaTheme="minorEastAsia"/>
          <w:b/>
          <w:lang w:eastAsia="zh-CN"/>
        </w:rPr>
      </w:pPr>
      <w:r w:rsidRPr="009157C3">
        <w:rPr>
          <w:rFonts w:eastAsiaTheme="minorEastAsia" w:hint="eastAsia"/>
          <w:b/>
          <w:lang w:eastAsia="zh-CN"/>
        </w:rPr>
        <w:t xml:space="preserve">The change of maximum number X of time domain </w:t>
      </w:r>
      <w:r w:rsidRPr="009157C3">
        <w:rPr>
          <w:rFonts w:eastAsiaTheme="minorEastAsia"/>
          <w:b/>
          <w:lang w:eastAsia="zh-CN"/>
        </w:rPr>
        <w:t>resources</w:t>
      </w:r>
      <w:r w:rsidRPr="009157C3">
        <w:rPr>
          <w:rFonts w:eastAsiaTheme="minorEastAsia" w:hint="eastAsia"/>
          <w:b/>
          <w:lang w:eastAsia="zh-CN"/>
        </w:rPr>
        <w:t xml:space="preserve"> for Msg1 transmission</w:t>
      </w:r>
      <w:r w:rsidRPr="009157C3">
        <w:rPr>
          <w:rFonts w:eastAsiaTheme="minorEastAsia"/>
          <w:b/>
          <w:lang w:eastAsia="zh-CN"/>
        </w:rPr>
        <w:t xml:space="preserve"> and Msg3</w:t>
      </w:r>
      <w:r w:rsidRPr="009157C3">
        <w:rPr>
          <w:rFonts w:eastAsiaTheme="minorEastAsia" w:hint="eastAsia"/>
          <w:b/>
          <w:lang w:eastAsia="zh-CN"/>
        </w:rPr>
        <w:t xml:space="preserve"> transmission;</w:t>
      </w:r>
    </w:p>
    <w:p w14:paraId="426D481A" w14:textId="330A1AE0" w:rsidR="00D30CFE" w:rsidRPr="009157C3" w:rsidRDefault="00D30CFE" w:rsidP="00FC5A3A">
      <w:pPr>
        <w:pStyle w:val="afff1"/>
        <w:widowControl w:val="0"/>
        <w:numPr>
          <w:ilvl w:val="0"/>
          <w:numId w:val="59"/>
        </w:numPr>
        <w:autoSpaceDE w:val="0"/>
        <w:autoSpaceDN w:val="0"/>
        <w:adjustRightInd w:val="0"/>
        <w:spacing w:after="120"/>
        <w:contextualSpacing w:val="0"/>
        <w:jc w:val="both"/>
        <w:rPr>
          <w:rFonts w:eastAsiaTheme="minorEastAsia"/>
          <w:b/>
          <w:lang w:eastAsia="zh-CN"/>
        </w:rPr>
      </w:pPr>
      <w:r w:rsidRPr="009157C3">
        <w:rPr>
          <w:rFonts w:eastAsiaTheme="minorEastAsia"/>
          <w:b/>
          <w:lang w:eastAsia="zh-CN"/>
        </w:rPr>
        <w:t xml:space="preserve">The </w:t>
      </w:r>
      <w:r w:rsidRPr="009157C3">
        <w:rPr>
          <w:rFonts w:eastAsiaTheme="minorEastAsia" w:hint="eastAsia"/>
          <w:b/>
          <w:lang w:eastAsia="zh-CN"/>
        </w:rPr>
        <w:t xml:space="preserve">more accurate </w:t>
      </w:r>
      <w:r w:rsidRPr="009157C3">
        <w:rPr>
          <w:rFonts w:eastAsiaTheme="minorEastAsia"/>
          <w:b/>
          <w:lang w:eastAsia="zh-CN"/>
        </w:rPr>
        <w:t>SFO timing accuracy</w:t>
      </w:r>
      <w:r w:rsidRPr="009157C3">
        <w:rPr>
          <w:rFonts w:eastAsiaTheme="minorEastAsia" w:hint="eastAsia"/>
          <w:b/>
          <w:lang w:eastAsia="zh-CN"/>
        </w:rPr>
        <w:t xml:space="preserve"> of </w:t>
      </w:r>
      <w:r w:rsidR="008609F5">
        <w:rPr>
          <w:rFonts w:eastAsiaTheme="minorEastAsia"/>
          <w:b/>
          <w:lang w:eastAsia="zh-CN"/>
        </w:rPr>
        <w:t>Device</w:t>
      </w:r>
      <w:r w:rsidRPr="009157C3">
        <w:rPr>
          <w:rFonts w:eastAsiaTheme="minorEastAsia" w:hint="eastAsia"/>
          <w:b/>
          <w:lang w:eastAsia="zh-CN"/>
        </w:rPr>
        <w:t xml:space="preserve"> 2b and </w:t>
      </w:r>
      <w:r w:rsidR="008609F5">
        <w:rPr>
          <w:rFonts w:eastAsiaTheme="minorEastAsia"/>
          <w:b/>
          <w:lang w:eastAsia="zh-CN"/>
        </w:rPr>
        <w:t>Device</w:t>
      </w:r>
      <w:r w:rsidRPr="009157C3">
        <w:rPr>
          <w:rFonts w:eastAsiaTheme="minorEastAsia" w:hint="eastAsia"/>
          <w:b/>
          <w:lang w:eastAsia="zh-CN"/>
        </w:rPr>
        <w:t xml:space="preserve"> C;</w:t>
      </w:r>
    </w:p>
    <w:p w14:paraId="7573D96B" w14:textId="77777777" w:rsidR="00D30CFE" w:rsidRPr="009157C3" w:rsidRDefault="00D30CFE" w:rsidP="00FC5A3A">
      <w:pPr>
        <w:pStyle w:val="afff1"/>
        <w:widowControl w:val="0"/>
        <w:numPr>
          <w:ilvl w:val="0"/>
          <w:numId w:val="59"/>
        </w:numPr>
        <w:autoSpaceDE w:val="0"/>
        <w:autoSpaceDN w:val="0"/>
        <w:adjustRightInd w:val="0"/>
        <w:spacing w:after="120"/>
        <w:contextualSpacing w:val="0"/>
        <w:jc w:val="both"/>
        <w:rPr>
          <w:rFonts w:eastAsiaTheme="minorEastAsia"/>
          <w:b/>
          <w:lang w:eastAsia="zh-CN"/>
        </w:rPr>
      </w:pPr>
      <w:r w:rsidRPr="009157C3">
        <w:rPr>
          <w:rFonts w:eastAsiaTheme="minorEastAsia"/>
          <w:b/>
          <w:lang w:eastAsia="zh-CN"/>
        </w:rPr>
        <w:t xml:space="preserve">The FEC </w:t>
      </w:r>
      <w:r w:rsidRPr="009157C3">
        <w:rPr>
          <w:rFonts w:eastAsiaTheme="minorEastAsia" w:hint="eastAsia"/>
          <w:b/>
          <w:lang w:eastAsia="zh-CN"/>
        </w:rPr>
        <w:t>scheme for R2D transmission</w:t>
      </w:r>
      <w:r>
        <w:rPr>
          <w:rFonts w:eastAsiaTheme="minorEastAsia" w:hint="eastAsia"/>
          <w:b/>
          <w:lang w:eastAsia="zh-CN"/>
        </w:rPr>
        <w:t>.</w:t>
      </w:r>
    </w:p>
    <w:p w14:paraId="7868E51D" w14:textId="77777777" w:rsidR="00D30CFE" w:rsidRDefault="00D30CFE" w:rsidP="00DE6543">
      <w:pPr>
        <w:widowControl w:val="0"/>
        <w:autoSpaceDE w:val="0"/>
        <w:autoSpaceDN w:val="0"/>
        <w:adjustRightInd w:val="0"/>
        <w:spacing w:after="120"/>
        <w:jc w:val="both"/>
        <w:rPr>
          <w:rFonts w:eastAsiaTheme="minorEastAsia"/>
          <w:lang w:eastAsia="zh-CN"/>
        </w:rPr>
      </w:pPr>
      <w:r w:rsidRPr="00705867">
        <w:rPr>
          <w:rFonts w:eastAsiaTheme="minorEastAsia"/>
          <w:lang w:eastAsia="zh-CN"/>
        </w:rPr>
        <w:t xml:space="preserve">Based on the above analysis, it can be seen that although the timing offset needs to be further updated </w:t>
      </w:r>
      <w:r>
        <w:rPr>
          <w:rFonts w:eastAsiaTheme="minorEastAsia" w:hint="eastAsia"/>
          <w:lang w:eastAsia="zh-CN"/>
        </w:rPr>
        <w:t>for</w:t>
      </w:r>
      <w:r w:rsidRPr="00705867">
        <w:rPr>
          <w:rFonts w:eastAsiaTheme="minorEastAsia"/>
          <w:lang w:eastAsia="zh-CN"/>
        </w:rPr>
        <w:t xml:space="preserve"> the Rel-</w:t>
      </w:r>
      <w:r>
        <w:rPr>
          <w:rFonts w:eastAsiaTheme="minorEastAsia" w:hint="eastAsia"/>
          <w:lang w:eastAsia="zh-CN"/>
        </w:rPr>
        <w:t>20</w:t>
      </w:r>
      <w:r w:rsidRPr="00705867">
        <w:rPr>
          <w:rFonts w:eastAsiaTheme="minorEastAsia"/>
          <w:lang w:eastAsia="zh-CN"/>
        </w:rPr>
        <w:t xml:space="preserve">, the timing offset configuration is semi static for the same service </w:t>
      </w:r>
      <w:r>
        <w:rPr>
          <w:rFonts w:eastAsiaTheme="minorEastAsia" w:hint="eastAsia"/>
          <w:lang w:eastAsia="zh-CN"/>
        </w:rPr>
        <w:t>or</w:t>
      </w:r>
      <w:r>
        <w:rPr>
          <w:rFonts w:eastAsiaTheme="minorEastAsia"/>
          <w:lang w:eastAsia="zh-CN"/>
        </w:rPr>
        <w:t xml:space="preserve"> the same device typ</w:t>
      </w:r>
      <w:r>
        <w:rPr>
          <w:rFonts w:eastAsiaTheme="minorEastAsia" w:hint="eastAsia"/>
          <w:lang w:eastAsia="zh-CN"/>
        </w:rPr>
        <w:t>e. I</w:t>
      </w:r>
      <w:r w:rsidRPr="00705867">
        <w:rPr>
          <w:rFonts w:eastAsiaTheme="minorEastAsia"/>
          <w:lang w:eastAsia="zh-CN"/>
        </w:rPr>
        <w:t xml:space="preserve">t does not need to consider dynamic signalling </w:t>
      </w:r>
      <w:r>
        <w:rPr>
          <w:rFonts w:eastAsiaTheme="minorEastAsia" w:hint="eastAsia"/>
          <w:lang w:eastAsia="zh-CN"/>
        </w:rPr>
        <w:t xml:space="preserve">to indicate the timing offset for R2D and D2R </w:t>
      </w:r>
      <w:r>
        <w:rPr>
          <w:rFonts w:eastAsiaTheme="minorEastAsia"/>
          <w:lang w:eastAsia="zh-CN"/>
        </w:rPr>
        <w:t>transmission</w:t>
      </w:r>
      <w:r>
        <w:rPr>
          <w:rFonts w:eastAsiaTheme="minorEastAsia" w:hint="eastAsia"/>
          <w:lang w:eastAsia="zh-CN"/>
        </w:rPr>
        <w:t xml:space="preserve"> in Rel-20</w:t>
      </w:r>
      <w:r w:rsidRPr="00705867">
        <w:rPr>
          <w:rFonts w:eastAsiaTheme="minorEastAsia"/>
          <w:lang w:eastAsia="zh-CN"/>
        </w:rPr>
        <w:t>.</w:t>
      </w:r>
    </w:p>
    <w:p w14:paraId="6B2A847D" w14:textId="04EE99D9" w:rsidR="00D30CFE" w:rsidRDefault="00D30CFE" w:rsidP="007A43D5">
      <w:pPr>
        <w:widowControl w:val="0"/>
        <w:autoSpaceDE w:val="0"/>
        <w:autoSpaceDN w:val="0"/>
        <w:adjustRightInd w:val="0"/>
        <w:spacing w:after="120"/>
        <w:jc w:val="both"/>
        <w:rPr>
          <w:rFonts w:eastAsiaTheme="minorEastAsia"/>
          <w:lang w:eastAsia="zh-CN"/>
        </w:rPr>
      </w:pPr>
      <w:r w:rsidRPr="009157C3">
        <w:rPr>
          <w:rFonts w:eastAsiaTheme="minorEastAsia" w:hint="eastAsia"/>
          <w:b/>
          <w:lang w:eastAsia="zh-CN"/>
        </w:rPr>
        <w:t xml:space="preserve">Proposal </w:t>
      </w:r>
      <w:r w:rsidR="00311653">
        <w:rPr>
          <w:rFonts w:eastAsiaTheme="minorEastAsia" w:hint="eastAsia"/>
          <w:b/>
          <w:lang w:eastAsia="zh-CN"/>
        </w:rPr>
        <w:t>4</w:t>
      </w:r>
      <w:r w:rsidR="00F65FB3">
        <w:rPr>
          <w:rFonts w:eastAsiaTheme="minorEastAsia" w:hint="eastAsia"/>
          <w:b/>
          <w:lang w:eastAsia="zh-CN"/>
        </w:rPr>
        <w:t>8</w:t>
      </w:r>
      <w:r w:rsidRPr="009157C3">
        <w:rPr>
          <w:rFonts w:eastAsiaTheme="minorEastAsia" w:hint="eastAsia"/>
          <w:b/>
          <w:lang w:eastAsia="zh-CN"/>
        </w:rPr>
        <w:t xml:space="preserve">: </w:t>
      </w:r>
      <w:r>
        <w:rPr>
          <w:rFonts w:eastAsiaTheme="minorEastAsia" w:hint="eastAsia"/>
          <w:b/>
          <w:lang w:eastAsia="zh-CN"/>
        </w:rPr>
        <w:t xml:space="preserve">It is not </w:t>
      </w:r>
      <w:r w:rsidRPr="00C869C8">
        <w:rPr>
          <w:rFonts w:eastAsiaTheme="minorEastAsia" w:hint="eastAsia"/>
          <w:b/>
          <w:lang w:eastAsia="zh-CN"/>
        </w:rPr>
        <w:t xml:space="preserve">necessary to consider the </w:t>
      </w:r>
      <w:r w:rsidRPr="00C869C8">
        <w:rPr>
          <w:rFonts w:eastAsiaTheme="minorEastAsia"/>
          <w:b/>
          <w:lang w:eastAsia="zh-CN"/>
        </w:rPr>
        <w:t>dynamic</w:t>
      </w:r>
      <w:r w:rsidRPr="00C869C8">
        <w:rPr>
          <w:rFonts w:eastAsiaTheme="minorEastAsia" w:hint="eastAsia"/>
          <w:b/>
          <w:lang w:eastAsia="zh-CN"/>
        </w:rPr>
        <w:t xml:space="preserve"> </w:t>
      </w:r>
      <w:r w:rsidRPr="00C869C8">
        <w:rPr>
          <w:rFonts w:eastAsiaTheme="minorEastAsia"/>
          <w:b/>
          <w:lang w:eastAsia="zh-CN"/>
        </w:rPr>
        <w:t>signalling</w:t>
      </w:r>
      <w:r w:rsidRPr="00C869C8">
        <w:rPr>
          <w:rFonts w:eastAsiaTheme="minorEastAsia" w:hint="eastAsia"/>
          <w:b/>
          <w:lang w:eastAsia="zh-CN"/>
        </w:rPr>
        <w:t xml:space="preserve"> to indicate the timing </w:t>
      </w:r>
      <w:r w:rsidRPr="00C869C8">
        <w:rPr>
          <w:rFonts w:eastAsiaTheme="minorEastAsia"/>
          <w:b/>
          <w:lang w:eastAsia="zh-CN"/>
        </w:rPr>
        <w:t>offset</w:t>
      </w:r>
      <w:r w:rsidRPr="00C869C8">
        <w:rPr>
          <w:rFonts w:eastAsiaTheme="minorEastAsia" w:hint="eastAsia"/>
          <w:b/>
          <w:lang w:eastAsia="zh-CN"/>
        </w:rPr>
        <w:t xml:space="preserve"> for </w:t>
      </w:r>
      <w:r w:rsidRPr="009157C3">
        <w:rPr>
          <w:rFonts w:eastAsiaTheme="minorEastAsia" w:hint="eastAsia"/>
          <w:b/>
          <w:lang w:eastAsia="zh-CN"/>
        </w:rPr>
        <w:t xml:space="preserve">R2D and D2R </w:t>
      </w:r>
      <w:r w:rsidRPr="009157C3">
        <w:rPr>
          <w:rFonts w:eastAsiaTheme="minorEastAsia"/>
          <w:b/>
          <w:lang w:eastAsia="zh-CN"/>
        </w:rPr>
        <w:t>transmission</w:t>
      </w:r>
      <w:r w:rsidRPr="009157C3">
        <w:rPr>
          <w:rFonts w:eastAsiaTheme="minorEastAsia" w:hint="eastAsia"/>
          <w:b/>
          <w:lang w:eastAsia="zh-CN"/>
        </w:rPr>
        <w:t xml:space="preserve"> in Rel-20</w:t>
      </w:r>
      <w:r w:rsidRPr="009157C3">
        <w:rPr>
          <w:rFonts w:eastAsiaTheme="minorEastAsia"/>
          <w:b/>
          <w:lang w:eastAsia="zh-CN"/>
        </w:rPr>
        <w:t>.</w:t>
      </w:r>
    </w:p>
    <w:p w14:paraId="2FB026DE" w14:textId="1BBA8A78" w:rsidR="000836A2" w:rsidRDefault="00D250B5" w:rsidP="007F4807">
      <w:pPr>
        <w:pStyle w:val="31"/>
        <w:rPr>
          <w:rFonts w:ascii="Times New Roman" w:hAnsi="Times New Roman" w:cs="Times New Roman"/>
        </w:rPr>
      </w:pPr>
      <w:bookmarkStart w:id="233" w:name="OLE_LINK36"/>
      <w:bookmarkStart w:id="234" w:name="OLE_LINK37"/>
      <w:bookmarkEnd w:id="231"/>
      <w:r>
        <w:t xml:space="preserve">D2R transmission for </w:t>
      </w:r>
      <w:r w:rsidR="00D02C48">
        <w:t>DO-A</w:t>
      </w:r>
      <w:r>
        <w:t xml:space="preserve"> traffic</w:t>
      </w:r>
      <w:bookmarkEnd w:id="233"/>
      <w:bookmarkEnd w:id="234"/>
      <w:r w:rsidR="004434E6">
        <w:t xml:space="preserve"> </w:t>
      </w:r>
    </w:p>
    <w:p w14:paraId="13CFEFDD" w14:textId="2435A455" w:rsidR="00EB1218" w:rsidRPr="000A2A81" w:rsidRDefault="00D250B5" w:rsidP="00DE6543">
      <w:pPr>
        <w:widowControl w:val="0"/>
        <w:autoSpaceDE w:val="0"/>
        <w:autoSpaceDN w:val="0"/>
        <w:adjustRightInd w:val="0"/>
        <w:spacing w:after="120"/>
        <w:jc w:val="both"/>
        <w:rPr>
          <w:rFonts w:eastAsiaTheme="minorEastAsia"/>
          <w:lang w:eastAsia="zh-CN"/>
        </w:rPr>
      </w:pPr>
      <w:r>
        <w:rPr>
          <w:rFonts w:eastAsiaTheme="minorEastAsia" w:hint="eastAsia"/>
          <w:lang w:eastAsia="zh-CN"/>
        </w:rPr>
        <w:t>T</w:t>
      </w:r>
      <w:r>
        <w:rPr>
          <w:rFonts w:eastAsiaTheme="minorEastAsia"/>
          <w:lang w:eastAsia="zh-CN"/>
        </w:rPr>
        <w:t xml:space="preserve">he main </w:t>
      </w:r>
      <w:r>
        <w:rPr>
          <w:rFonts w:eastAsiaTheme="minorEastAsia" w:hint="eastAsia"/>
          <w:lang w:eastAsia="zh-CN"/>
        </w:rPr>
        <w:t>difference between</w:t>
      </w:r>
      <w:r>
        <w:rPr>
          <w:rFonts w:eastAsiaTheme="minorEastAsia"/>
          <w:lang w:eastAsia="zh-CN"/>
        </w:rPr>
        <w:t xml:space="preserve"> DO-</w:t>
      </w:r>
      <w:r>
        <w:rPr>
          <w:rFonts w:eastAsiaTheme="minorEastAsia" w:hint="eastAsia"/>
          <w:lang w:eastAsia="zh-CN"/>
        </w:rPr>
        <w:t xml:space="preserve">A </w:t>
      </w:r>
      <w:r>
        <w:rPr>
          <w:rFonts w:eastAsiaTheme="minorEastAsia"/>
          <w:lang w:eastAsia="zh-CN"/>
        </w:rPr>
        <w:t>traffic</w:t>
      </w:r>
      <w:r>
        <w:rPr>
          <w:rFonts w:eastAsiaTheme="minorEastAsia" w:hint="eastAsia"/>
          <w:lang w:eastAsia="zh-CN"/>
        </w:rPr>
        <w:t xml:space="preserve"> and DO-DTT/DT traffic</w:t>
      </w:r>
      <w:r>
        <w:rPr>
          <w:rFonts w:eastAsiaTheme="minorEastAsia"/>
          <w:lang w:eastAsia="zh-CN"/>
        </w:rPr>
        <w:t xml:space="preserve"> is that the A-IoT </w:t>
      </w:r>
      <w:r w:rsidR="008609F5">
        <w:rPr>
          <w:rFonts w:eastAsiaTheme="minorEastAsia"/>
          <w:lang w:eastAsia="zh-CN"/>
        </w:rPr>
        <w:t>Device</w:t>
      </w:r>
      <w:r>
        <w:rPr>
          <w:rFonts w:eastAsiaTheme="minorEastAsia"/>
          <w:lang w:eastAsia="zh-CN"/>
        </w:rPr>
        <w:t xml:space="preserve"> </w:t>
      </w:r>
      <w:r>
        <w:rPr>
          <w:rFonts w:eastAsiaTheme="minorEastAsia" w:hint="eastAsia"/>
          <w:lang w:eastAsia="zh-CN"/>
        </w:rPr>
        <w:t xml:space="preserve">2b/C </w:t>
      </w:r>
      <w:r>
        <w:rPr>
          <w:rFonts w:eastAsiaTheme="minorEastAsia"/>
          <w:lang w:eastAsia="zh-CN"/>
        </w:rPr>
        <w:t xml:space="preserve">can autonomously </w:t>
      </w:r>
      <w:r>
        <w:rPr>
          <w:rFonts w:eastAsiaTheme="minorEastAsia" w:hint="eastAsia"/>
          <w:lang w:eastAsia="zh-CN"/>
        </w:rPr>
        <w:t>transmit</w:t>
      </w:r>
      <w:r>
        <w:rPr>
          <w:rFonts w:eastAsiaTheme="minorEastAsia"/>
          <w:lang w:eastAsia="zh-CN"/>
        </w:rPr>
        <w:t xml:space="preserve"> </w:t>
      </w:r>
      <w:r>
        <w:rPr>
          <w:rFonts w:eastAsiaTheme="minorEastAsia" w:hint="eastAsia"/>
          <w:lang w:eastAsia="zh-CN"/>
        </w:rPr>
        <w:t>D2R signal</w:t>
      </w:r>
      <w:r>
        <w:rPr>
          <w:rFonts w:eastAsiaTheme="minorEastAsia"/>
          <w:lang w:eastAsia="zh-CN"/>
        </w:rPr>
        <w:t xml:space="preserve"> to the reade</w:t>
      </w:r>
      <w:r>
        <w:rPr>
          <w:rFonts w:eastAsiaTheme="minorEastAsia" w:hint="eastAsia"/>
          <w:lang w:eastAsia="zh-CN"/>
        </w:rPr>
        <w:t xml:space="preserve">r </w:t>
      </w:r>
      <w:r>
        <w:rPr>
          <w:rFonts w:eastAsia="等线"/>
        </w:rPr>
        <w:t xml:space="preserve">without the </w:t>
      </w:r>
      <w:bookmarkEnd w:id="232"/>
      <w:r>
        <w:rPr>
          <w:rFonts w:eastAsia="等线"/>
        </w:rPr>
        <w:t>resource allocation indication from the R2D control signalling immediately before D2R transmission</w:t>
      </w:r>
      <w:r>
        <w:rPr>
          <w:rFonts w:eastAsia="等线" w:hint="eastAsia"/>
          <w:lang w:eastAsia="zh-CN"/>
        </w:rPr>
        <w:t xml:space="preserve">. </w:t>
      </w:r>
      <w:r>
        <w:rPr>
          <w:rFonts w:eastAsiaTheme="minorEastAsia"/>
          <w:lang w:eastAsia="zh-CN"/>
        </w:rPr>
        <w:t>Typical application scenario</w:t>
      </w:r>
      <w:r>
        <w:rPr>
          <w:rFonts w:eastAsiaTheme="minorEastAsia" w:hint="eastAsia"/>
          <w:lang w:eastAsia="zh-CN"/>
        </w:rPr>
        <w:t xml:space="preserve"> of DO-</w:t>
      </w:r>
      <w:proofErr w:type="gramStart"/>
      <w:r>
        <w:rPr>
          <w:rFonts w:eastAsiaTheme="minorEastAsia" w:hint="eastAsia"/>
          <w:lang w:eastAsia="zh-CN"/>
        </w:rPr>
        <w:t>A traffic</w:t>
      </w:r>
      <w:proofErr w:type="gramEnd"/>
      <w:r>
        <w:rPr>
          <w:rFonts w:eastAsiaTheme="minorEastAsia" w:hint="eastAsia"/>
          <w:lang w:eastAsia="zh-CN"/>
        </w:rPr>
        <w:t xml:space="preserve"> for </w:t>
      </w:r>
      <w:r w:rsidR="008609F5">
        <w:rPr>
          <w:rFonts w:eastAsiaTheme="minorEastAsia" w:hint="eastAsia"/>
          <w:lang w:eastAsia="zh-CN"/>
        </w:rPr>
        <w:t>Device</w:t>
      </w:r>
      <w:r>
        <w:rPr>
          <w:rFonts w:eastAsiaTheme="minorEastAsia" w:hint="eastAsia"/>
          <w:lang w:eastAsia="zh-CN"/>
        </w:rPr>
        <w:t xml:space="preserve"> 2b/C is the use case of sensor. T</w:t>
      </w:r>
      <w:r>
        <w:rPr>
          <w:rFonts w:eastAsiaTheme="minorEastAsia"/>
          <w:lang w:eastAsia="zh-CN"/>
        </w:rPr>
        <w:t xml:space="preserve">he sensor </w:t>
      </w:r>
      <w:r>
        <w:rPr>
          <w:rFonts w:eastAsiaTheme="minorEastAsia" w:hint="eastAsia"/>
          <w:lang w:eastAsia="zh-CN"/>
        </w:rPr>
        <w:t>can actively transmit</w:t>
      </w:r>
      <w:r>
        <w:rPr>
          <w:rFonts w:eastAsiaTheme="minorEastAsia"/>
          <w:lang w:eastAsia="zh-CN"/>
        </w:rPr>
        <w:t xml:space="preserve"> the data </w:t>
      </w:r>
      <w:r>
        <w:rPr>
          <w:rFonts w:eastAsiaTheme="minorEastAsia" w:hint="eastAsia"/>
          <w:lang w:eastAsia="zh-CN"/>
        </w:rPr>
        <w:t>collected</w:t>
      </w:r>
      <w:r>
        <w:rPr>
          <w:rFonts w:eastAsiaTheme="minorEastAsia"/>
          <w:lang w:eastAsia="zh-CN"/>
        </w:rPr>
        <w:t xml:space="preserve"> </w:t>
      </w:r>
      <w:r>
        <w:rPr>
          <w:rFonts w:eastAsiaTheme="minorEastAsia" w:hint="eastAsia"/>
          <w:lang w:eastAsia="zh-CN"/>
        </w:rPr>
        <w:t xml:space="preserve">from </w:t>
      </w:r>
      <w:r>
        <w:rPr>
          <w:rFonts w:eastAsiaTheme="minorEastAsia"/>
          <w:lang w:eastAsia="zh-CN"/>
        </w:rPr>
        <w:t>environment</w:t>
      </w:r>
      <w:r>
        <w:rPr>
          <w:rFonts w:eastAsiaTheme="minorEastAsia" w:hint="eastAsia"/>
          <w:lang w:eastAsia="zh-CN"/>
        </w:rPr>
        <w:t xml:space="preserve"> </w:t>
      </w:r>
      <w:r>
        <w:rPr>
          <w:rFonts w:eastAsiaTheme="minorEastAsia"/>
          <w:lang w:eastAsia="zh-CN"/>
        </w:rPr>
        <w:t>to the reader. In order to support A-</w:t>
      </w:r>
      <w:proofErr w:type="spellStart"/>
      <w:r>
        <w:rPr>
          <w:rFonts w:eastAsiaTheme="minorEastAsia"/>
          <w:lang w:eastAsia="zh-CN"/>
        </w:rPr>
        <w:t>IoT</w:t>
      </w:r>
      <w:proofErr w:type="spellEnd"/>
      <w:r>
        <w:rPr>
          <w:rFonts w:eastAsiaTheme="minorEastAsia"/>
          <w:lang w:eastAsia="zh-CN"/>
        </w:rPr>
        <w:t xml:space="preserve"> </w:t>
      </w:r>
      <w:r w:rsidR="008609F5">
        <w:rPr>
          <w:rFonts w:eastAsiaTheme="minorEastAsia"/>
          <w:lang w:eastAsia="zh-CN"/>
        </w:rPr>
        <w:t>Device</w:t>
      </w:r>
      <w:r>
        <w:rPr>
          <w:rFonts w:eastAsiaTheme="minorEastAsia"/>
          <w:lang w:eastAsia="zh-CN"/>
        </w:rPr>
        <w:t xml:space="preserve">s </w:t>
      </w:r>
      <w:r>
        <w:rPr>
          <w:rFonts w:eastAsiaTheme="minorEastAsia" w:hint="eastAsia"/>
          <w:lang w:eastAsia="zh-CN"/>
        </w:rPr>
        <w:t xml:space="preserve">2b/C </w:t>
      </w:r>
      <w:r>
        <w:rPr>
          <w:rFonts w:eastAsiaTheme="minorEastAsia"/>
          <w:lang w:eastAsia="zh-CN"/>
        </w:rPr>
        <w:t xml:space="preserve">to actively </w:t>
      </w:r>
      <w:r>
        <w:rPr>
          <w:rFonts w:eastAsiaTheme="minorEastAsia" w:hint="eastAsia"/>
          <w:lang w:eastAsia="zh-CN"/>
        </w:rPr>
        <w:t>transmit</w:t>
      </w:r>
      <w:r>
        <w:rPr>
          <w:rFonts w:eastAsiaTheme="minorEastAsia"/>
          <w:lang w:eastAsia="zh-CN"/>
        </w:rPr>
        <w:t xml:space="preserve"> DO-</w:t>
      </w:r>
      <w:proofErr w:type="gramStart"/>
      <w:r>
        <w:rPr>
          <w:rFonts w:eastAsiaTheme="minorEastAsia"/>
          <w:lang w:eastAsia="zh-CN"/>
        </w:rPr>
        <w:t>A traffic</w:t>
      </w:r>
      <w:proofErr w:type="gramEnd"/>
      <w:r>
        <w:rPr>
          <w:rFonts w:eastAsiaTheme="minorEastAsia"/>
          <w:lang w:eastAsia="zh-CN"/>
        </w:rPr>
        <w:t>, A-IoT device need</w:t>
      </w:r>
      <w:r>
        <w:rPr>
          <w:rFonts w:eastAsiaTheme="minorEastAsia" w:hint="eastAsia"/>
          <w:lang w:eastAsia="zh-CN"/>
        </w:rPr>
        <w:t>s</w:t>
      </w:r>
      <w:r>
        <w:rPr>
          <w:rFonts w:eastAsiaTheme="minorEastAsia"/>
          <w:lang w:eastAsia="zh-CN"/>
        </w:rPr>
        <w:t xml:space="preserve"> to obtain some necessary information before </w:t>
      </w:r>
      <w:r>
        <w:rPr>
          <w:rFonts w:eastAsiaTheme="minorEastAsia" w:hint="eastAsia"/>
          <w:lang w:eastAsia="zh-CN"/>
        </w:rPr>
        <w:t>transmission</w:t>
      </w:r>
      <w:r>
        <w:rPr>
          <w:rFonts w:eastAsiaTheme="minorEastAsia"/>
          <w:lang w:eastAsia="zh-CN"/>
        </w:rPr>
        <w:t xml:space="preserve"> </w:t>
      </w:r>
      <w:r>
        <w:rPr>
          <w:rFonts w:eastAsiaTheme="minorEastAsia" w:hint="eastAsia"/>
          <w:lang w:eastAsia="zh-CN"/>
        </w:rPr>
        <w:t xml:space="preserve">of </w:t>
      </w:r>
      <w:r>
        <w:rPr>
          <w:rFonts w:eastAsiaTheme="minorEastAsia"/>
          <w:lang w:eastAsia="zh-CN"/>
        </w:rPr>
        <w:t>DO-A traffic,</w:t>
      </w:r>
      <w:r>
        <w:rPr>
          <w:rFonts w:eastAsiaTheme="minorEastAsia" w:hint="eastAsia"/>
          <w:lang w:eastAsia="zh-CN"/>
        </w:rPr>
        <w:t xml:space="preserve"> e.g.,</w:t>
      </w:r>
      <w:r>
        <w:rPr>
          <w:rFonts w:eastAsiaTheme="minorEastAsia"/>
          <w:lang w:eastAsia="zh-CN"/>
        </w:rPr>
        <w:t xml:space="preserve"> synchronization information, resource configuration information </w:t>
      </w:r>
      <w:r>
        <w:rPr>
          <w:rFonts w:eastAsiaTheme="minorEastAsia" w:hint="eastAsia"/>
          <w:lang w:eastAsia="zh-CN"/>
        </w:rPr>
        <w:t>of D2R transmission</w:t>
      </w:r>
      <w:r>
        <w:rPr>
          <w:rFonts w:eastAsiaTheme="minorEastAsia"/>
          <w:lang w:eastAsia="zh-CN"/>
        </w:rPr>
        <w:t xml:space="preserve">. </w:t>
      </w:r>
      <w:r>
        <w:rPr>
          <w:rFonts w:eastAsiaTheme="minorEastAsia" w:hint="eastAsia"/>
          <w:lang w:eastAsia="zh-CN"/>
        </w:rPr>
        <w:t xml:space="preserve">Therefore, </w:t>
      </w:r>
      <w:r>
        <w:rPr>
          <w:rFonts w:eastAsiaTheme="minorEastAsia"/>
          <w:lang w:eastAsia="zh-CN"/>
        </w:rPr>
        <w:t>Rel-20 A-IoT needs to further consider and solve the following problems</w:t>
      </w:r>
      <w:r>
        <w:rPr>
          <w:rFonts w:eastAsiaTheme="minorEastAsia" w:hint="eastAsia"/>
          <w:lang w:eastAsia="zh-CN"/>
        </w:rPr>
        <w:t>.</w:t>
      </w:r>
      <w:r w:rsidR="006A34CB" w:rsidRPr="006A34CB">
        <w:rPr>
          <w:rFonts w:eastAsiaTheme="minorEastAsia" w:hint="eastAsia"/>
          <w:lang w:eastAsia="zh-CN"/>
        </w:rPr>
        <w:t xml:space="preserve"> </w:t>
      </w:r>
      <w:r w:rsidR="00EB1218">
        <w:rPr>
          <w:rFonts w:eastAsiaTheme="minorEastAsia" w:hint="eastAsia"/>
          <w:lang w:eastAsia="zh-CN"/>
        </w:rPr>
        <w:t xml:space="preserve">The D2R </w:t>
      </w:r>
      <w:r w:rsidR="00EB1218">
        <w:rPr>
          <w:rFonts w:eastAsiaTheme="minorEastAsia"/>
          <w:lang w:eastAsia="zh-CN"/>
        </w:rPr>
        <w:t>transmission</w:t>
      </w:r>
      <w:r w:rsidR="00EB1218">
        <w:rPr>
          <w:rFonts w:eastAsiaTheme="minorEastAsia" w:hint="eastAsia"/>
          <w:lang w:eastAsia="zh-CN"/>
        </w:rPr>
        <w:t xml:space="preserve"> for </w:t>
      </w:r>
      <w:r w:rsidR="00D02C48">
        <w:rPr>
          <w:rFonts w:eastAsiaTheme="minorEastAsia" w:hint="eastAsia"/>
          <w:lang w:eastAsia="zh-CN"/>
        </w:rPr>
        <w:t>DO-</w:t>
      </w:r>
      <w:proofErr w:type="gramStart"/>
      <w:r w:rsidR="00D02C48">
        <w:rPr>
          <w:rFonts w:eastAsiaTheme="minorEastAsia" w:hint="eastAsia"/>
          <w:lang w:eastAsia="zh-CN"/>
        </w:rPr>
        <w:t>A</w:t>
      </w:r>
      <w:r w:rsidR="00EB1218">
        <w:rPr>
          <w:rFonts w:eastAsiaTheme="minorEastAsia" w:hint="eastAsia"/>
          <w:lang w:eastAsia="zh-CN"/>
        </w:rPr>
        <w:t xml:space="preserve"> traffic</w:t>
      </w:r>
      <w:proofErr w:type="gramEnd"/>
      <w:r w:rsidR="00EB1218" w:rsidRPr="00012FD5">
        <w:rPr>
          <w:lang w:eastAsia="ko-KR"/>
        </w:rPr>
        <w:t xml:space="preserve"> for </w:t>
      </w:r>
      <w:r w:rsidR="008609F5">
        <w:rPr>
          <w:rFonts w:eastAsiaTheme="minorEastAsia" w:hint="eastAsia"/>
          <w:lang w:eastAsia="zh-CN"/>
        </w:rPr>
        <w:t>Device</w:t>
      </w:r>
      <w:r w:rsidR="00EB1218" w:rsidRPr="00012FD5">
        <w:rPr>
          <w:lang w:eastAsia="ko-KR"/>
        </w:rPr>
        <w:t xml:space="preserve"> 2b and </w:t>
      </w:r>
      <w:r w:rsidR="008609F5">
        <w:rPr>
          <w:rFonts w:eastAsiaTheme="minorEastAsia" w:hint="eastAsia"/>
          <w:lang w:eastAsia="zh-CN"/>
        </w:rPr>
        <w:t>Device</w:t>
      </w:r>
      <w:r w:rsidR="00EB1218" w:rsidRPr="00012FD5">
        <w:rPr>
          <w:lang w:eastAsia="ko-KR"/>
        </w:rPr>
        <w:t xml:space="preserve"> C</w:t>
      </w:r>
      <w:r w:rsidR="00EB1218">
        <w:rPr>
          <w:rFonts w:eastAsiaTheme="minorEastAsia" w:hint="eastAsia"/>
          <w:lang w:eastAsia="zh-CN"/>
        </w:rPr>
        <w:t xml:space="preserve"> is discussed in RAN1#122 and have the following </w:t>
      </w:r>
      <w:r w:rsidR="00EB1218">
        <w:rPr>
          <w:rFonts w:eastAsiaTheme="minorEastAsia"/>
          <w:lang w:eastAsia="zh-CN"/>
        </w:rPr>
        <w:t>agreements</w:t>
      </w:r>
      <w:r w:rsidR="0018521D">
        <w:rPr>
          <w:rFonts w:eastAsiaTheme="minorEastAsia" w:hint="eastAsia"/>
          <w:lang w:eastAsia="zh-CN"/>
        </w:rPr>
        <w:t xml:space="preserve"> </w:t>
      </w:r>
      <w:r w:rsidR="0018521D">
        <w:rPr>
          <w:rFonts w:eastAsiaTheme="minorEastAsia"/>
          <w:lang w:eastAsia="zh-CN"/>
        </w:rPr>
        <w:fldChar w:fldCharType="begin"/>
      </w:r>
      <w:r w:rsidR="0018521D">
        <w:rPr>
          <w:rFonts w:eastAsiaTheme="minorEastAsia"/>
          <w:lang w:eastAsia="zh-CN"/>
        </w:rPr>
        <w:instrText xml:space="preserve"> </w:instrText>
      </w:r>
      <w:r w:rsidR="0018521D">
        <w:rPr>
          <w:rFonts w:eastAsiaTheme="minorEastAsia" w:hint="eastAsia"/>
          <w:lang w:eastAsia="zh-CN"/>
        </w:rPr>
        <w:instrText>REF _Ref208237268 \n \h</w:instrText>
      </w:r>
      <w:r w:rsidR="0018521D">
        <w:rPr>
          <w:rFonts w:eastAsiaTheme="minorEastAsia"/>
          <w:lang w:eastAsia="zh-CN"/>
        </w:rPr>
        <w:instrText xml:space="preserve"> </w:instrText>
      </w:r>
      <w:r w:rsidR="000A3ABA">
        <w:rPr>
          <w:rFonts w:eastAsiaTheme="minorEastAsia"/>
          <w:lang w:eastAsia="zh-CN"/>
        </w:rPr>
        <w:instrText xml:space="preserve"> \* MERGEFORMAT </w:instrText>
      </w:r>
      <w:r w:rsidR="0018521D">
        <w:rPr>
          <w:rFonts w:eastAsiaTheme="minorEastAsia"/>
          <w:lang w:eastAsia="zh-CN"/>
        </w:rPr>
      </w:r>
      <w:r w:rsidR="0018521D">
        <w:rPr>
          <w:rFonts w:eastAsiaTheme="minorEastAsia"/>
          <w:lang w:eastAsia="zh-CN"/>
        </w:rPr>
        <w:fldChar w:fldCharType="separate"/>
      </w:r>
      <w:r w:rsidR="000A3ABA">
        <w:rPr>
          <w:rFonts w:eastAsiaTheme="minorEastAsia"/>
          <w:lang w:eastAsia="zh-CN"/>
        </w:rPr>
        <w:t>[2]</w:t>
      </w:r>
      <w:r w:rsidR="0018521D">
        <w:rPr>
          <w:rFonts w:eastAsiaTheme="minorEastAsia"/>
          <w:lang w:eastAsia="zh-CN"/>
        </w:rPr>
        <w:fldChar w:fldCharType="end"/>
      </w:r>
      <w:r w:rsidR="00EB1218">
        <w:rPr>
          <w:rFonts w:eastAsiaTheme="minorEastAsia" w:hint="eastAsia"/>
          <w:lang w:eastAsia="zh-CN"/>
        </w:rPr>
        <w:t>.</w:t>
      </w:r>
    </w:p>
    <w:tbl>
      <w:tblPr>
        <w:tblStyle w:val="aff7"/>
        <w:tblW w:w="0" w:type="auto"/>
        <w:tblLook w:val="04A0" w:firstRow="1" w:lastRow="0" w:firstColumn="1" w:lastColumn="0" w:noHBand="0" w:noVBand="1"/>
      </w:tblPr>
      <w:tblGrid>
        <w:gridCol w:w="9855"/>
      </w:tblGrid>
      <w:tr w:rsidR="00EB1218" w14:paraId="26DD7768" w14:textId="77777777" w:rsidTr="00ED1B68">
        <w:tc>
          <w:tcPr>
            <w:tcW w:w="9855" w:type="dxa"/>
          </w:tcPr>
          <w:p w14:paraId="2B31A344" w14:textId="77777777" w:rsidR="00EB1218" w:rsidRPr="00C23956" w:rsidRDefault="00EB1218" w:rsidP="00ED1B68">
            <w:pPr>
              <w:rPr>
                <w:rFonts w:eastAsiaTheme="minorEastAsia"/>
                <w:lang w:val="en-US" w:eastAsia="ko-KR"/>
              </w:rPr>
            </w:pPr>
            <w:r w:rsidRPr="00C23956">
              <w:rPr>
                <w:rFonts w:eastAsiaTheme="minorEastAsia"/>
                <w:highlight w:val="green"/>
                <w:lang w:val="en-US" w:eastAsia="ko-KR"/>
              </w:rPr>
              <w:t>Agreement</w:t>
            </w:r>
          </w:p>
          <w:p w14:paraId="2A51211A" w14:textId="77777777" w:rsidR="00EB1218" w:rsidRPr="00C23956" w:rsidRDefault="00EB1218" w:rsidP="00ED1B68">
            <w:pPr>
              <w:rPr>
                <w:rFonts w:eastAsiaTheme="minorEastAsia"/>
                <w:lang w:val="en-US" w:eastAsia="ko-KR"/>
              </w:rPr>
            </w:pPr>
            <w:r w:rsidRPr="00C23956">
              <w:rPr>
                <w:rFonts w:eastAsiaTheme="minorEastAsia"/>
                <w:lang w:val="en-US" w:eastAsia="ko-KR"/>
              </w:rPr>
              <w:t>Study the following aspects to support DO-</w:t>
            </w:r>
            <w:proofErr w:type="gramStart"/>
            <w:r w:rsidRPr="00C23956">
              <w:rPr>
                <w:rFonts w:eastAsiaTheme="minorEastAsia"/>
                <w:lang w:val="en-US" w:eastAsia="ko-KR"/>
              </w:rPr>
              <w:t>A traffic</w:t>
            </w:r>
            <w:proofErr w:type="gramEnd"/>
            <w:r w:rsidRPr="00C23956">
              <w:rPr>
                <w:rFonts w:eastAsiaTheme="minorEastAsia"/>
                <w:lang w:val="en-US" w:eastAsia="ko-KR"/>
              </w:rPr>
              <w:t xml:space="preserve"> </w:t>
            </w:r>
            <w:r w:rsidRPr="00C23956">
              <w:rPr>
                <w:lang w:eastAsia="ko-KR"/>
              </w:rPr>
              <w:t>(periodic and event-triggered)</w:t>
            </w:r>
            <w:r w:rsidRPr="00C23956">
              <w:rPr>
                <w:rFonts w:eastAsiaTheme="minorEastAsia"/>
                <w:lang w:val="en-US" w:eastAsia="ko-KR"/>
              </w:rPr>
              <w:t xml:space="preserve"> for Device 2b and for Device C in Rel-20.</w:t>
            </w:r>
          </w:p>
          <w:p w14:paraId="056F9B2C" w14:textId="77777777" w:rsidR="00EB1218" w:rsidRPr="00C23956" w:rsidRDefault="00EB1218" w:rsidP="00ED1B68">
            <w:pPr>
              <w:pStyle w:val="afff1"/>
              <w:numPr>
                <w:ilvl w:val="0"/>
                <w:numId w:val="60"/>
              </w:numPr>
              <w:overflowPunct w:val="0"/>
              <w:autoSpaceDE w:val="0"/>
              <w:autoSpaceDN w:val="0"/>
              <w:adjustRightInd w:val="0"/>
              <w:textAlignment w:val="baseline"/>
              <w:rPr>
                <w:lang w:eastAsia="ko-KR"/>
              </w:rPr>
            </w:pPr>
            <w:r w:rsidRPr="00C23956">
              <w:rPr>
                <w:lang w:eastAsia="ko-KR"/>
              </w:rPr>
              <w:t>Timing and frequency synchronization for DO-A transmission</w:t>
            </w:r>
          </w:p>
          <w:p w14:paraId="25A0875B" w14:textId="77777777" w:rsidR="00EB1218" w:rsidRPr="00C23956" w:rsidRDefault="00EB1218" w:rsidP="00ED1B68">
            <w:pPr>
              <w:pStyle w:val="afff1"/>
              <w:numPr>
                <w:ilvl w:val="0"/>
                <w:numId w:val="60"/>
              </w:numPr>
              <w:overflowPunct w:val="0"/>
              <w:autoSpaceDE w:val="0"/>
              <w:autoSpaceDN w:val="0"/>
              <w:adjustRightInd w:val="0"/>
              <w:textAlignment w:val="baseline"/>
              <w:rPr>
                <w:lang w:eastAsia="ko-KR"/>
              </w:rPr>
            </w:pPr>
            <w:r w:rsidRPr="00C23956">
              <w:rPr>
                <w:lang w:eastAsia="ko-KR"/>
              </w:rPr>
              <w:t>Resource allocation/determination method for DO-A transmission</w:t>
            </w:r>
          </w:p>
          <w:p w14:paraId="1A757385" w14:textId="77777777" w:rsidR="00EB1218" w:rsidRPr="009157C3" w:rsidRDefault="00EB1218" w:rsidP="00ED1B68">
            <w:pPr>
              <w:pStyle w:val="afff1"/>
              <w:numPr>
                <w:ilvl w:val="0"/>
                <w:numId w:val="60"/>
              </w:numPr>
              <w:overflowPunct w:val="0"/>
              <w:autoSpaceDE w:val="0"/>
              <w:autoSpaceDN w:val="0"/>
              <w:adjustRightInd w:val="0"/>
              <w:textAlignment w:val="baseline"/>
              <w:rPr>
                <w:lang w:eastAsia="ko-KR"/>
              </w:rPr>
            </w:pPr>
            <w:r w:rsidRPr="00C23956">
              <w:rPr>
                <w:lang w:eastAsia="ko-KR"/>
              </w:rPr>
              <w:t>Configuration/</w:t>
            </w:r>
            <w:proofErr w:type="spellStart"/>
            <w:r w:rsidRPr="00C23956">
              <w:rPr>
                <w:lang w:eastAsia="ko-KR"/>
              </w:rPr>
              <w:t>signaling</w:t>
            </w:r>
            <w:proofErr w:type="spellEnd"/>
            <w:r w:rsidRPr="00C23956">
              <w:rPr>
                <w:lang w:eastAsia="ko-KR"/>
              </w:rPr>
              <w:t xml:space="preserve"> of necessary information</w:t>
            </w:r>
          </w:p>
        </w:tc>
      </w:tr>
    </w:tbl>
    <w:p w14:paraId="193A8C34" w14:textId="77777777" w:rsidR="00EB1218" w:rsidRDefault="00EB1218" w:rsidP="00EB1218">
      <w:pPr>
        <w:widowControl w:val="0"/>
        <w:autoSpaceDE w:val="0"/>
        <w:autoSpaceDN w:val="0"/>
        <w:adjustRightInd w:val="0"/>
        <w:spacing w:after="120"/>
        <w:jc w:val="both"/>
        <w:rPr>
          <w:rFonts w:eastAsiaTheme="minorEastAsia"/>
          <w:lang w:val="en-US" w:eastAsia="zh-CN"/>
        </w:rPr>
      </w:pPr>
    </w:p>
    <w:p w14:paraId="76215BF0" w14:textId="7A56C64D" w:rsidR="00EB1218" w:rsidRDefault="00EB1218" w:rsidP="00FC5A3A">
      <w:pPr>
        <w:spacing w:after="120"/>
        <w:jc w:val="both"/>
        <w:rPr>
          <w:rFonts w:eastAsiaTheme="minorEastAsia"/>
          <w:lang w:eastAsia="zh-CN"/>
        </w:rPr>
      </w:pPr>
      <w:r>
        <w:rPr>
          <w:rFonts w:eastAsiaTheme="minorEastAsia" w:hint="eastAsia"/>
          <w:lang w:eastAsia="zh-CN"/>
        </w:rPr>
        <w:lastRenderedPageBreak/>
        <w:t xml:space="preserve">For </w:t>
      </w:r>
      <w:r w:rsidR="008609F5">
        <w:rPr>
          <w:rFonts w:eastAsiaTheme="minorEastAsia" w:hint="eastAsia"/>
          <w:lang w:eastAsia="zh-CN"/>
        </w:rPr>
        <w:t>Device</w:t>
      </w:r>
      <w:r>
        <w:rPr>
          <w:rFonts w:eastAsiaTheme="minorEastAsia" w:hint="eastAsia"/>
          <w:lang w:eastAsia="zh-CN"/>
        </w:rPr>
        <w:t xml:space="preserve"> 2b and </w:t>
      </w:r>
      <w:r w:rsidR="008609F5">
        <w:rPr>
          <w:rFonts w:eastAsiaTheme="minorEastAsia" w:hint="eastAsia"/>
          <w:lang w:eastAsia="zh-CN"/>
        </w:rPr>
        <w:t>Device</w:t>
      </w:r>
      <w:r>
        <w:rPr>
          <w:rFonts w:eastAsiaTheme="minorEastAsia" w:hint="eastAsia"/>
          <w:lang w:eastAsia="zh-CN"/>
        </w:rPr>
        <w:t xml:space="preserve"> C, t</w:t>
      </w:r>
      <w:r w:rsidRPr="009157C3">
        <w:rPr>
          <w:rFonts w:eastAsiaTheme="minorEastAsia"/>
          <w:lang w:eastAsia="zh-CN"/>
        </w:rPr>
        <w:t xml:space="preserve">he A-IoT device needs to be configured with the UL resource for </w:t>
      </w:r>
      <w:r w:rsidR="001C2494">
        <w:rPr>
          <w:rFonts w:eastAsiaTheme="minorEastAsia"/>
          <w:lang w:eastAsia="zh-CN"/>
        </w:rPr>
        <w:t>DO</w:t>
      </w:r>
      <w:r>
        <w:rPr>
          <w:rFonts w:eastAsiaTheme="minorEastAsia" w:hint="eastAsia"/>
          <w:lang w:eastAsia="zh-CN"/>
        </w:rPr>
        <w:t>-</w:t>
      </w:r>
      <w:r w:rsidRPr="007D3663">
        <w:rPr>
          <w:rFonts w:eastAsiaTheme="minorEastAsia"/>
          <w:lang w:eastAsia="zh-CN"/>
        </w:rPr>
        <w:t>A traffic transmission.</w:t>
      </w:r>
      <w:r>
        <w:rPr>
          <w:rFonts w:eastAsiaTheme="minorEastAsia" w:hint="eastAsia"/>
          <w:lang w:eastAsia="zh-CN"/>
        </w:rPr>
        <w:t xml:space="preserve"> Before the A-IoT device receives the resource </w:t>
      </w:r>
      <w:r w:rsidR="00A6505D">
        <w:rPr>
          <w:rFonts w:eastAsiaTheme="minorEastAsia"/>
          <w:lang w:eastAsia="zh-CN"/>
        </w:rPr>
        <w:t>allocation</w:t>
      </w:r>
      <w:r>
        <w:rPr>
          <w:rFonts w:eastAsiaTheme="minorEastAsia" w:hint="eastAsia"/>
          <w:lang w:eastAsia="zh-CN"/>
        </w:rPr>
        <w:t xml:space="preserve"> </w:t>
      </w:r>
      <w:r>
        <w:rPr>
          <w:rFonts w:eastAsiaTheme="minorEastAsia"/>
          <w:lang w:eastAsia="zh-CN"/>
        </w:rPr>
        <w:t>carrie</w:t>
      </w:r>
      <w:r>
        <w:rPr>
          <w:rFonts w:eastAsiaTheme="minorEastAsia" w:hint="eastAsia"/>
          <w:lang w:eastAsia="zh-CN"/>
        </w:rPr>
        <w:t>d in R2D signal/channel for DO-A transmission, t</w:t>
      </w:r>
      <w:r w:rsidRPr="009157C3">
        <w:rPr>
          <w:rFonts w:eastAsiaTheme="minorEastAsia"/>
          <w:lang w:eastAsia="zh-CN"/>
        </w:rPr>
        <w:t>he A-IoT device</w:t>
      </w:r>
      <w:r>
        <w:rPr>
          <w:rFonts w:eastAsiaTheme="minorEastAsia" w:hint="eastAsia"/>
          <w:lang w:eastAsia="zh-CN"/>
        </w:rPr>
        <w:t xml:space="preserve"> also</w:t>
      </w:r>
      <w:r w:rsidRPr="009157C3">
        <w:rPr>
          <w:rFonts w:eastAsiaTheme="minorEastAsia"/>
          <w:lang w:eastAsia="zh-CN"/>
        </w:rPr>
        <w:t xml:space="preserve"> needs to </w:t>
      </w:r>
      <w:r w:rsidR="00A6505D">
        <w:rPr>
          <w:rFonts w:eastAsiaTheme="minorEastAsia"/>
          <w:lang w:eastAsia="zh-CN"/>
        </w:rPr>
        <w:t xml:space="preserve">have correct timing for R2D synchronization in decoding the R2D signals, in particular if FEC is considered. The correct timing and R2D synchronization need </w:t>
      </w:r>
      <w:r w:rsidRPr="009157C3">
        <w:rPr>
          <w:rFonts w:eastAsiaTheme="minorEastAsia"/>
          <w:lang w:eastAsia="zh-CN"/>
        </w:rPr>
        <w:t>the additional preamble signals for synchronization. The timing drift of A-IoT device local oscillator ex</w:t>
      </w:r>
      <w:r w:rsidRPr="00B03521">
        <w:rPr>
          <w:rFonts w:eastAsiaTheme="minorEastAsia"/>
          <w:lang w:eastAsia="zh-CN"/>
        </w:rPr>
        <w:t xml:space="preserve">pects to be large, such as </w:t>
      </w:r>
      <w:r w:rsidRPr="00652DCB">
        <w:rPr>
          <w:rFonts w:eastAsia="宋体" w:hint="eastAsia"/>
          <w:lang w:eastAsia="zh-CN"/>
        </w:rPr>
        <w:t>10</w:t>
      </w:r>
      <w:r>
        <w:rPr>
          <w:rFonts w:eastAsia="宋体" w:hint="eastAsia"/>
          <w:vertAlign w:val="superscript"/>
          <w:lang w:eastAsia="zh-CN"/>
        </w:rPr>
        <w:t>3</w:t>
      </w:r>
      <w:r w:rsidRPr="009157C3">
        <w:rPr>
          <w:rFonts w:eastAsiaTheme="minorEastAsia"/>
          <w:lang w:eastAsia="zh-CN"/>
        </w:rPr>
        <w:t>-</w:t>
      </w:r>
      <w:r w:rsidRPr="00652DCB">
        <w:rPr>
          <w:rFonts w:eastAsia="宋体" w:hint="eastAsia"/>
          <w:lang w:eastAsia="zh-CN"/>
        </w:rPr>
        <w:t>10</w:t>
      </w:r>
      <w:r>
        <w:rPr>
          <w:rFonts w:eastAsia="宋体" w:hint="eastAsia"/>
          <w:vertAlign w:val="superscript"/>
          <w:lang w:eastAsia="zh-CN"/>
        </w:rPr>
        <w:t>4</w:t>
      </w:r>
      <w:r w:rsidRPr="009157C3">
        <w:rPr>
          <w:rFonts w:eastAsiaTheme="minorEastAsia"/>
          <w:lang w:eastAsia="zh-CN"/>
        </w:rPr>
        <w:t>ppm for device 2b (</w:t>
      </w:r>
      <w:r>
        <w:rPr>
          <w:rFonts w:eastAsiaTheme="minorEastAsia" w:hint="eastAsia"/>
          <w:lang w:eastAsia="zh-CN"/>
        </w:rPr>
        <w:t xml:space="preserve">i.e., </w:t>
      </w:r>
      <w:r w:rsidRPr="009157C3">
        <w:rPr>
          <w:rFonts w:eastAsiaTheme="minorEastAsia"/>
          <w:lang w:eastAsia="zh-CN"/>
        </w:rPr>
        <w:t>1ms</w:t>
      </w:r>
      <w:r>
        <w:rPr>
          <w:rFonts w:eastAsiaTheme="minorEastAsia" w:hint="eastAsia"/>
          <w:lang w:eastAsia="zh-CN"/>
        </w:rPr>
        <w:t>-</w:t>
      </w:r>
      <w:r w:rsidRPr="009157C3">
        <w:rPr>
          <w:rFonts w:eastAsiaTheme="minorEastAsia"/>
          <w:lang w:eastAsia="zh-CN"/>
        </w:rPr>
        <w:t xml:space="preserve">10ms </w:t>
      </w:r>
      <w:r>
        <w:rPr>
          <w:rFonts w:eastAsiaTheme="minorEastAsia" w:hint="eastAsia"/>
          <w:lang w:eastAsia="zh-CN"/>
        </w:rPr>
        <w:t xml:space="preserve">time </w:t>
      </w:r>
      <w:r w:rsidRPr="009157C3">
        <w:rPr>
          <w:rFonts w:eastAsiaTheme="minorEastAsia"/>
          <w:lang w:eastAsia="zh-CN"/>
        </w:rPr>
        <w:t xml:space="preserve">drift each second) and 50 ppm for </w:t>
      </w:r>
      <w:r w:rsidR="008609F5">
        <w:rPr>
          <w:rFonts w:eastAsiaTheme="minorEastAsia"/>
          <w:lang w:eastAsia="zh-CN"/>
        </w:rPr>
        <w:t>Device</w:t>
      </w:r>
      <w:r w:rsidRPr="009157C3">
        <w:rPr>
          <w:rFonts w:eastAsiaTheme="minorEastAsia"/>
          <w:lang w:eastAsia="zh-CN"/>
        </w:rPr>
        <w:t xml:space="preserve"> C (</w:t>
      </w:r>
      <w:r>
        <w:rPr>
          <w:rFonts w:eastAsiaTheme="minorEastAsia" w:hint="eastAsia"/>
          <w:lang w:eastAsia="zh-CN"/>
        </w:rPr>
        <w:t>i.e.</w:t>
      </w:r>
      <w:r>
        <w:rPr>
          <w:rFonts w:eastAsiaTheme="minorEastAsia"/>
          <w:lang w:eastAsia="zh-CN"/>
        </w:rPr>
        <w:t>,</w:t>
      </w:r>
      <w:r w:rsidRPr="009D3361">
        <w:rPr>
          <w:rFonts w:eastAsiaTheme="minorEastAsia"/>
          <w:lang w:eastAsia="zh-CN"/>
        </w:rPr>
        <w:t xml:space="preserve"> 50</w:t>
      </w:r>
      <w:r w:rsidRPr="009157C3">
        <w:rPr>
          <w:rFonts w:eastAsiaTheme="minorEastAsia"/>
          <w:lang w:eastAsia="zh-CN"/>
        </w:rPr>
        <w:t xml:space="preserve"> us </w:t>
      </w:r>
      <w:r>
        <w:rPr>
          <w:rFonts w:eastAsiaTheme="minorEastAsia" w:hint="eastAsia"/>
          <w:lang w:eastAsia="zh-CN"/>
        </w:rPr>
        <w:t xml:space="preserve">time </w:t>
      </w:r>
      <w:r w:rsidRPr="009157C3">
        <w:rPr>
          <w:rFonts w:eastAsiaTheme="minorEastAsia"/>
          <w:lang w:eastAsia="zh-CN"/>
        </w:rPr>
        <w:t>drift each second)</w:t>
      </w:r>
      <w:r w:rsidR="00A6505D">
        <w:rPr>
          <w:rFonts w:eastAsiaTheme="minorEastAsia"/>
          <w:lang w:eastAsia="zh-CN"/>
        </w:rPr>
        <w:t xml:space="preserve"> before </w:t>
      </w:r>
      <w:r w:rsidR="00D02C48">
        <w:rPr>
          <w:rFonts w:eastAsiaTheme="minorEastAsia"/>
          <w:lang w:eastAsia="zh-CN"/>
        </w:rPr>
        <w:t>calibration</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f the periodic </w:t>
      </w:r>
      <w:r>
        <w:rPr>
          <w:rFonts w:eastAsiaTheme="minorEastAsia"/>
          <w:lang w:eastAsia="zh-CN"/>
        </w:rPr>
        <w:t>synchronization</w:t>
      </w:r>
      <w:r>
        <w:rPr>
          <w:rFonts w:eastAsiaTheme="minorEastAsia" w:hint="eastAsia"/>
          <w:lang w:eastAsia="zh-CN"/>
        </w:rPr>
        <w:t xml:space="preserve"> signal/channel is configured as </w:t>
      </w:r>
      <w:r>
        <w:rPr>
          <w:rFonts w:eastAsiaTheme="minorEastAsia"/>
          <w:lang w:eastAsia="zh-CN"/>
        </w:rPr>
        <w:t xml:space="preserve">discussion </w:t>
      </w:r>
      <w:r>
        <w:rPr>
          <w:rFonts w:eastAsiaTheme="minorEastAsia" w:hint="eastAsia"/>
          <w:lang w:eastAsia="zh-CN"/>
        </w:rPr>
        <w:t>in</w:t>
      </w:r>
      <w:r w:rsidR="00604821">
        <w:rPr>
          <w:rFonts w:eastAsiaTheme="minorEastAsia" w:hint="eastAsia"/>
          <w:lang w:eastAsia="zh-CN"/>
        </w:rPr>
        <w:t xml:space="preserve"> </w:t>
      </w:r>
      <w:r w:rsidR="00604821">
        <w:rPr>
          <w:rFonts w:eastAsiaTheme="minorEastAsia"/>
          <w:lang w:eastAsia="zh-CN"/>
        </w:rPr>
        <w:fldChar w:fldCharType="begin"/>
      </w:r>
      <w:r w:rsidR="00604821">
        <w:rPr>
          <w:rFonts w:eastAsiaTheme="minorEastAsia"/>
          <w:lang w:eastAsia="zh-CN"/>
        </w:rPr>
        <w:instrText xml:space="preserve"> </w:instrText>
      </w:r>
      <w:r w:rsidR="00604821">
        <w:rPr>
          <w:rFonts w:eastAsiaTheme="minorEastAsia" w:hint="eastAsia"/>
          <w:lang w:eastAsia="zh-CN"/>
        </w:rPr>
        <w:instrText>REF _Ref209971713 \n \h</w:instrText>
      </w:r>
      <w:r w:rsidR="00604821">
        <w:rPr>
          <w:rFonts w:eastAsiaTheme="minorEastAsia"/>
          <w:lang w:eastAsia="zh-CN"/>
        </w:rPr>
        <w:instrText xml:space="preserve"> </w:instrText>
      </w:r>
      <w:r w:rsidR="000A3ABA">
        <w:rPr>
          <w:rFonts w:eastAsiaTheme="minorEastAsia"/>
          <w:lang w:eastAsia="zh-CN"/>
        </w:rPr>
        <w:instrText xml:space="preserve"> \* MERGEFORMAT </w:instrText>
      </w:r>
      <w:r w:rsidR="00604821">
        <w:rPr>
          <w:rFonts w:eastAsiaTheme="minorEastAsia"/>
          <w:lang w:eastAsia="zh-CN"/>
        </w:rPr>
      </w:r>
      <w:r w:rsidR="00604821">
        <w:rPr>
          <w:rFonts w:eastAsiaTheme="minorEastAsia"/>
          <w:lang w:eastAsia="zh-CN"/>
        </w:rPr>
        <w:fldChar w:fldCharType="separate"/>
      </w:r>
      <w:r w:rsidR="000A3ABA">
        <w:rPr>
          <w:rFonts w:eastAsiaTheme="minorEastAsia"/>
          <w:lang w:eastAsia="zh-CN"/>
        </w:rPr>
        <w:t>[15]</w:t>
      </w:r>
      <w:r w:rsidR="00604821">
        <w:rPr>
          <w:rFonts w:eastAsiaTheme="minorEastAsia"/>
          <w:lang w:eastAsia="zh-CN"/>
        </w:rPr>
        <w:fldChar w:fldCharType="end"/>
      </w:r>
      <w:r>
        <w:rPr>
          <w:rFonts w:eastAsiaTheme="minorEastAsia" w:hint="eastAsia"/>
          <w:lang w:eastAsia="zh-CN"/>
        </w:rPr>
        <w:t>, t</w:t>
      </w:r>
      <w:r w:rsidRPr="009157C3">
        <w:rPr>
          <w:rFonts w:eastAsiaTheme="minorEastAsia"/>
          <w:lang w:eastAsia="zh-CN"/>
        </w:rPr>
        <w:t>he preamble for A-IoT timing synchronization needs to transmit with short duty cyc</w:t>
      </w:r>
      <w:r w:rsidRPr="009D3361">
        <w:rPr>
          <w:rFonts w:eastAsiaTheme="minorEastAsia"/>
          <w:lang w:eastAsia="zh-CN"/>
        </w:rPr>
        <w:t xml:space="preserve">le </w:t>
      </w:r>
      <w:r w:rsidR="00A6505D">
        <w:rPr>
          <w:rFonts w:eastAsiaTheme="minorEastAsia"/>
          <w:lang w:eastAsia="zh-CN"/>
        </w:rPr>
        <w:t xml:space="preserve">for the device </w:t>
      </w:r>
      <w:r w:rsidRPr="009D3361">
        <w:rPr>
          <w:rFonts w:eastAsiaTheme="minorEastAsia"/>
          <w:lang w:eastAsia="zh-CN"/>
        </w:rPr>
        <w:t>to</w:t>
      </w:r>
      <w:r w:rsidR="00A6505D">
        <w:rPr>
          <w:rFonts w:eastAsiaTheme="minorEastAsia"/>
          <w:lang w:eastAsia="zh-CN"/>
        </w:rPr>
        <w:t xml:space="preserve"> perform synchronization and to</w:t>
      </w:r>
      <w:r w:rsidRPr="009D3361">
        <w:rPr>
          <w:rFonts w:eastAsiaTheme="minorEastAsia"/>
          <w:lang w:eastAsia="zh-CN"/>
        </w:rPr>
        <w:t xml:space="preserve"> correct the time drifting</w:t>
      </w:r>
      <w:r>
        <w:rPr>
          <w:rFonts w:eastAsiaTheme="minorEastAsia" w:hint="eastAsia"/>
          <w:lang w:eastAsia="zh-CN"/>
        </w:rPr>
        <w:t xml:space="preserve">, </w:t>
      </w:r>
      <w:r w:rsidRPr="009D3361">
        <w:rPr>
          <w:rFonts w:eastAsiaTheme="minorEastAsia"/>
          <w:lang w:eastAsia="zh-CN"/>
        </w:rPr>
        <w:t>e.g., every 20</w:t>
      </w:r>
      <w:r w:rsidRPr="009157C3">
        <w:rPr>
          <w:rFonts w:eastAsiaTheme="minorEastAsia"/>
          <w:lang w:eastAsia="zh-CN"/>
        </w:rPr>
        <w:t xml:space="preserve">ms with residue timing drift of 20-200 us for </w:t>
      </w:r>
      <w:r w:rsidR="008609F5">
        <w:rPr>
          <w:rFonts w:eastAsiaTheme="minorEastAsia"/>
          <w:lang w:eastAsia="zh-CN"/>
        </w:rPr>
        <w:t>Device</w:t>
      </w:r>
      <w:r w:rsidRPr="009157C3">
        <w:rPr>
          <w:rFonts w:eastAsiaTheme="minorEastAsia"/>
          <w:lang w:eastAsia="zh-CN"/>
        </w:rPr>
        <w:t xml:space="preserve"> 2</w:t>
      </w:r>
      <w:r>
        <w:rPr>
          <w:rFonts w:eastAsiaTheme="minorEastAsia" w:hint="eastAsia"/>
          <w:lang w:eastAsia="zh-CN"/>
        </w:rPr>
        <w:t>b</w:t>
      </w:r>
      <w:r w:rsidRPr="009157C3">
        <w:rPr>
          <w:rFonts w:eastAsiaTheme="minorEastAsia"/>
          <w:lang w:eastAsia="zh-CN"/>
        </w:rPr>
        <w:t>.</w:t>
      </w:r>
      <w:r>
        <w:rPr>
          <w:rFonts w:eastAsiaTheme="minorEastAsia" w:hint="eastAsia"/>
          <w:lang w:eastAsia="zh-CN"/>
        </w:rPr>
        <w:t xml:space="preserve"> </w:t>
      </w:r>
      <w:r w:rsidRPr="009157C3">
        <w:rPr>
          <w:rFonts w:eastAsiaTheme="minorEastAsia"/>
          <w:lang w:eastAsia="zh-CN"/>
        </w:rPr>
        <w:t xml:space="preserve">The A-IoT device will consume all the energy to perform the synchronization and run out of energy </w:t>
      </w:r>
      <w:r>
        <w:rPr>
          <w:rFonts w:eastAsiaTheme="minorEastAsia" w:hint="eastAsia"/>
          <w:lang w:eastAsia="zh-CN"/>
        </w:rPr>
        <w:t xml:space="preserve">before </w:t>
      </w:r>
      <w:r w:rsidRPr="009157C3">
        <w:rPr>
          <w:rFonts w:eastAsiaTheme="minorEastAsia"/>
          <w:lang w:eastAsia="zh-CN"/>
        </w:rPr>
        <w:t xml:space="preserve">they transmit the </w:t>
      </w:r>
      <w:r w:rsidR="00D02C48">
        <w:rPr>
          <w:rFonts w:eastAsiaTheme="minorEastAsia"/>
          <w:lang w:eastAsia="zh-CN"/>
        </w:rPr>
        <w:t>DO-A</w:t>
      </w:r>
      <w:r w:rsidRPr="009157C3">
        <w:rPr>
          <w:rFonts w:eastAsiaTheme="minorEastAsia"/>
          <w:lang w:eastAsia="zh-CN"/>
        </w:rPr>
        <w:t xml:space="preserve"> data.</w:t>
      </w:r>
    </w:p>
    <w:p w14:paraId="78D0F71A" w14:textId="1ECCA030" w:rsidR="00EB1218" w:rsidRPr="009157C3" w:rsidRDefault="00EB1218" w:rsidP="00FC5A3A">
      <w:pPr>
        <w:spacing w:after="120"/>
        <w:jc w:val="both"/>
        <w:rPr>
          <w:rFonts w:eastAsiaTheme="minorEastAsia"/>
          <w:b/>
          <w:lang w:eastAsia="zh-CN"/>
        </w:rPr>
      </w:pPr>
      <w:r w:rsidRPr="009157C3">
        <w:rPr>
          <w:rFonts w:eastAsiaTheme="minorEastAsia"/>
          <w:b/>
          <w:lang w:eastAsia="zh-CN"/>
        </w:rPr>
        <w:t>O</w:t>
      </w:r>
      <w:r w:rsidRPr="009157C3">
        <w:rPr>
          <w:rFonts w:eastAsiaTheme="minorEastAsia" w:hint="eastAsia"/>
          <w:b/>
          <w:lang w:eastAsia="zh-CN"/>
        </w:rPr>
        <w:t xml:space="preserve">bservation </w:t>
      </w:r>
      <w:r w:rsidR="00F66893">
        <w:rPr>
          <w:rFonts w:eastAsiaTheme="minorEastAsia" w:hint="eastAsia"/>
          <w:b/>
          <w:lang w:eastAsia="zh-CN"/>
        </w:rPr>
        <w:t>23</w:t>
      </w:r>
      <w:r w:rsidRPr="009157C3">
        <w:rPr>
          <w:rFonts w:eastAsiaTheme="minorEastAsia" w:hint="eastAsia"/>
          <w:b/>
          <w:lang w:eastAsia="zh-CN"/>
        </w:rPr>
        <w:t xml:space="preserve">: </w:t>
      </w:r>
      <w:r>
        <w:rPr>
          <w:rFonts w:eastAsiaTheme="minorEastAsia" w:hint="eastAsia"/>
          <w:b/>
          <w:lang w:eastAsia="zh-CN"/>
        </w:rPr>
        <w:t>F</w:t>
      </w:r>
      <w:r w:rsidRPr="009157C3">
        <w:rPr>
          <w:rFonts w:eastAsiaTheme="minorEastAsia" w:hint="eastAsia"/>
          <w:b/>
          <w:lang w:eastAsia="zh-CN"/>
        </w:rPr>
        <w:t xml:space="preserve">or A-IoT device, the </w:t>
      </w:r>
      <w:r w:rsidRPr="009157C3">
        <w:rPr>
          <w:rFonts w:eastAsiaTheme="minorEastAsia"/>
          <w:b/>
          <w:lang w:eastAsia="zh-CN"/>
        </w:rPr>
        <w:t>periodic</w:t>
      </w:r>
      <w:r w:rsidRPr="009157C3">
        <w:rPr>
          <w:rFonts w:eastAsiaTheme="minorEastAsia" w:hint="eastAsia"/>
          <w:b/>
          <w:lang w:eastAsia="zh-CN"/>
        </w:rPr>
        <w:t xml:space="preserve"> </w:t>
      </w:r>
      <w:r w:rsidRPr="009157C3">
        <w:rPr>
          <w:rFonts w:eastAsiaTheme="minorEastAsia"/>
          <w:b/>
          <w:lang w:eastAsia="zh-CN"/>
        </w:rPr>
        <w:t>synchronization</w:t>
      </w:r>
      <w:r w:rsidRPr="009157C3">
        <w:rPr>
          <w:rFonts w:eastAsiaTheme="minorEastAsia" w:hint="eastAsia"/>
          <w:b/>
          <w:lang w:eastAsia="zh-CN"/>
        </w:rPr>
        <w:t xml:space="preserve"> </w:t>
      </w:r>
      <w:r w:rsidRPr="009157C3">
        <w:rPr>
          <w:rFonts w:eastAsiaTheme="minorEastAsia"/>
          <w:b/>
          <w:lang w:eastAsia="zh-CN"/>
        </w:rPr>
        <w:t>signal</w:t>
      </w:r>
      <w:r w:rsidRPr="009157C3">
        <w:rPr>
          <w:rFonts w:eastAsiaTheme="minorEastAsia" w:hint="eastAsia"/>
          <w:b/>
          <w:lang w:eastAsia="zh-CN"/>
        </w:rPr>
        <w:t xml:space="preserve">/channel would consume more energy to </w:t>
      </w:r>
      <w:r w:rsidRPr="009157C3">
        <w:rPr>
          <w:rFonts w:eastAsiaTheme="minorEastAsia"/>
          <w:b/>
          <w:lang w:eastAsia="zh-CN"/>
        </w:rPr>
        <w:t>perfor</w:t>
      </w:r>
      <w:r w:rsidRPr="009157C3">
        <w:rPr>
          <w:rFonts w:eastAsiaTheme="minorEastAsia" w:hint="eastAsia"/>
          <w:b/>
          <w:lang w:eastAsia="zh-CN"/>
        </w:rPr>
        <w:t xml:space="preserve">m </w:t>
      </w:r>
      <w:r w:rsidRPr="009157C3">
        <w:rPr>
          <w:rFonts w:eastAsiaTheme="minorEastAsia"/>
          <w:b/>
          <w:lang w:eastAsia="zh-CN"/>
        </w:rPr>
        <w:t>synchronization</w:t>
      </w:r>
      <w:r w:rsidR="007861DB" w:rsidRPr="007861DB">
        <w:rPr>
          <w:rFonts w:eastAsiaTheme="minorEastAsia"/>
          <w:b/>
          <w:lang w:eastAsia="zh-CN"/>
        </w:rPr>
        <w:t xml:space="preserve"> </w:t>
      </w:r>
      <w:r w:rsidR="007861DB">
        <w:rPr>
          <w:rFonts w:eastAsiaTheme="minorEastAsia"/>
          <w:b/>
          <w:lang w:eastAsia="zh-CN"/>
        </w:rPr>
        <w:t>which</w:t>
      </w:r>
      <w:r w:rsidR="007861DB">
        <w:rPr>
          <w:rFonts w:eastAsiaTheme="minorEastAsia" w:hint="eastAsia"/>
          <w:b/>
          <w:lang w:eastAsia="zh-CN"/>
        </w:rPr>
        <w:t xml:space="preserve"> has</w:t>
      </w:r>
      <w:r w:rsidRPr="009157C3">
        <w:rPr>
          <w:rFonts w:eastAsiaTheme="minorEastAsia" w:hint="eastAsia"/>
          <w:b/>
          <w:lang w:eastAsia="zh-CN"/>
        </w:rPr>
        <w:t xml:space="preserve"> impact on DO-A </w:t>
      </w:r>
      <w:r w:rsidRPr="009157C3">
        <w:rPr>
          <w:rFonts w:eastAsiaTheme="minorEastAsia"/>
          <w:b/>
          <w:lang w:eastAsia="zh-CN"/>
        </w:rPr>
        <w:t>transmission</w:t>
      </w:r>
      <w:r w:rsidRPr="009157C3">
        <w:rPr>
          <w:rFonts w:eastAsiaTheme="minorEastAsia" w:hint="eastAsia"/>
          <w:b/>
          <w:lang w:eastAsia="zh-CN"/>
        </w:rPr>
        <w:t xml:space="preserve">, especially for </w:t>
      </w:r>
      <w:r w:rsidR="00A77604">
        <w:rPr>
          <w:rFonts w:eastAsiaTheme="minorEastAsia" w:hint="eastAsia"/>
          <w:b/>
          <w:lang w:eastAsia="zh-CN"/>
        </w:rPr>
        <w:t>D</w:t>
      </w:r>
      <w:r w:rsidR="00A77604" w:rsidRPr="009157C3">
        <w:rPr>
          <w:rFonts w:eastAsiaTheme="minorEastAsia"/>
          <w:b/>
          <w:lang w:eastAsia="zh-CN"/>
        </w:rPr>
        <w:t>evice</w:t>
      </w:r>
      <w:r w:rsidR="00A77604" w:rsidRPr="009157C3">
        <w:rPr>
          <w:rFonts w:eastAsiaTheme="minorEastAsia" w:hint="eastAsia"/>
          <w:b/>
          <w:lang w:eastAsia="zh-CN"/>
        </w:rPr>
        <w:t xml:space="preserve"> </w:t>
      </w:r>
      <w:r w:rsidRPr="009157C3">
        <w:rPr>
          <w:rFonts w:eastAsiaTheme="minorEastAsia" w:hint="eastAsia"/>
          <w:b/>
          <w:lang w:eastAsia="zh-CN"/>
        </w:rPr>
        <w:t>2b.</w:t>
      </w:r>
    </w:p>
    <w:p w14:paraId="03A49676" w14:textId="3A5B4C31" w:rsidR="00EB1218" w:rsidRDefault="00EB1218" w:rsidP="00FC5A3A">
      <w:pPr>
        <w:spacing w:after="120"/>
        <w:jc w:val="both"/>
        <w:rPr>
          <w:rFonts w:eastAsiaTheme="minorEastAsia"/>
          <w:lang w:eastAsia="zh-CN"/>
        </w:rPr>
      </w:pPr>
      <w:r w:rsidRPr="00CE459E">
        <w:rPr>
          <w:rFonts w:eastAsiaTheme="minorEastAsia"/>
          <w:lang w:eastAsia="zh-CN"/>
        </w:rPr>
        <w:t xml:space="preserve">After the A-IoT device completes </w:t>
      </w:r>
      <w:r>
        <w:rPr>
          <w:rFonts w:eastAsiaTheme="minorEastAsia" w:hint="eastAsia"/>
          <w:lang w:eastAsia="zh-CN"/>
        </w:rPr>
        <w:t xml:space="preserve">DL </w:t>
      </w:r>
      <w:r w:rsidRPr="00CE459E">
        <w:rPr>
          <w:rFonts w:eastAsiaTheme="minorEastAsia"/>
          <w:lang w:eastAsia="zh-CN"/>
        </w:rPr>
        <w:t xml:space="preserve">synchronization, it </w:t>
      </w:r>
      <w:r>
        <w:rPr>
          <w:rFonts w:eastAsiaTheme="minorEastAsia" w:hint="eastAsia"/>
          <w:lang w:eastAsia="zh-CN"/>
        </w:rPr>
        <w:t>could</w:t>
      </w:r>
      <w:r w:rsidRPr="00CE459E">
        <w:rPr>
          <w:rFonts w:eastAsiaTheme="minorEastAsia"/>
          <w:lang w:eastAsia="zh-CN"/>
        </w:rPr>
        <w:t xml:space="preserve"> further obtain the resource allocation information </w:t>
      </w:r>
      <w:r>
        <w:rPr>
          <w:rFonts w:eastAsiaTheme="minorEastAsia" w:hint="eastAsia"/>
          <w:lang w:eastAsia="zh-CN"/>
        </w:rPr>
        <w:t xml:space="preserve">for </w:t>
      </w:r>
      <w:r w:rsidRPr="00CE459E">
        <w:rPr>
          <w:rFonts w:eastAsiaTheme="minorEastAsia"/>
          <w:lang w:eastAsia="zh-CN"/>
        </w:rPr>
        <w:t xml:space="preserve">DO-A transmission. The periodic resource allocation </w:t>
      </w:r>
      <w:r>
        <w:rPr>
          <w:rFonts w:eastAsiaTheme="minorEastAsia"/>
          <w:lang w:eastAsia="zh-CN"/>
        </w:rPr>
        <w:t>mechanism</w:t>
      </w:r>
      <w:r>
        <w:rPr>
          <w:rFonts w:eastAsiaTheme="minorEastAsia" w:hint="eastAsia"/>
          <w:lang w:eastAsia="zh-CN"/>
        </w:rPr>
        <w:t xml:space="preserve"> </w:t>
      </w:r>
      <w:r w:rsidRPr="00CE459E">
        <w:rPr>
          <w:rFonts w:eastAsiaTheme="minorEastAsia"/>
          <w:lang w:eastAsia="zh-CN"/>
        </w:rPr>
        <w:t>for UL DO-A transmission</w:t>
      </w:r>
      <w:r>
        <w:rPr>
          <w:rFonts w:eastAsiaTheme="minorEastAsia" w:hint="eastAsia"/>
          <w:lang w:eastAsia="zh-CN"/>
        </w:rPr>
        <w:t xml:space="preserve"> of A-IoT device</w:t>
      </w:r>
      <w:r>
        <w:rPr>
          <w:rFonts w:eastAsiaTheme="minorEastAsia"/>
          <w:lang w:eastAsia="zh-CN"/>
        </w:rPr>
        <w:t xml:space="preserve"> is discussed in </w:t>
      </w:r>
      <w:r w:rsidR="00692188">
        <w:rPr>
          <w:rFonts w:eastAsiaTheme="minorEastAsia"/>
          <w:lang w:eastAsia="zh-CN"/>
        </w:rPr>
        <w:fldChar w:fldCharType="begin"/>
      </w:r>
      <w:r w:rsidR="00692188">
        <w:rPr>
          <w:rFonts w:eastAsiaTheme="minorEastAsia"/>
          <w:lang w:eastAsia="zh-CN"/>
        </w:rPr>
        <w:instrText xml:space="preserve"> </w:instrText>
      </w:r>
      <w:r w:rsidR="00692188">
        <w:rPr>
          <w:rFonts w:eastAsiaTheme="minorEastAsia" w:hint="eastAsia"/>
          <w:lang w:eastAsia="zh-CN"/>
        </w:rPr>
        <w:instrText>REF _Ref209971713 \n \h</w:instrText>
      </w:r>
      <w:r w:rsidR="00692188">
        <w:rPr>
          <w:rFonts w:eastAsiaTheme="minorEastAsia"/>
          <w:lang w:eastAsia="zh-CN"/>
        </w:rPr>
        <w:instrText xml:space="preserve"> </w:instrText>
      </w:r>
      <w:r w:rsidR="000A3ABA">
        <w:rPr>
          <w:rFonts w:eastAsiaTheme="minorEastAsia"/>
          <w:lang w:eastAsia="zh-CN"/>
        </w:rPr>
        <w:instrText xml:space="preserve"> \* MERGEFORMAT </w:instrText>
      </w:r>
      <w:r w:rsidR="00692188">
        <w:rPr>
          <w:rFonts w:eastAsiaTheme="minorEastAsia"/>
          <w:lang w:eastAsia="zh-CN"/>
        </w:rPr>
      </w:r>
      <w:r w:rsidR="00692188">
        <w:rPr>
          <w:rFonts w:eastAsiaTheme="minorEastAsia"/>
          <w:lang w:eastAsia="zh-CN"/>
        </w:rPr>
        <w:fldChar w:fldCharType="separate"/>
      </w:r>
      <w:r w:rsidR="000A3ABA">
        <w:rPr>
          <w:rFonts w:eastAsiaTheme="minorEastAsia"/>
          <w:lang w:eastAsia="zh-CN"/>
        </w:rPr>
        <w:t>[15]</w:t>
      </w:r>
      <w:r w:rsidR="00692188">
        <w:rPr>
          <w:rFonts w:eastAsiaTheme="minorEastAsia"/>
          <w:lang w:eastAsia="zh-CN"/>
        </w:rPr>
        <w:fldChar w:fldCharType="end"/>
      </w:r>
      <w:r w:rsidR="00692188">
        <w:rPr>
          <w:rFonts w:eastAsiaTheme="minorEastAsia" w:hint="eastAsia"/>
          <w:lang w:eastAsia="zh-CN"/>
        </w:rPr>
        <w:t xml:space="preserve">. </w:t>
      </w:r>
      <w:r w:rsidRPr="00CE459E">
        <w:rPr>
          <w:rFonts w:eastAsiaTheme="minorEastAsia"/>
          <w:lang w:eastAsia="zh-CN"/>
        </w:rPr>
        <w:t>First, periodic DO-A resource allocation requires periodic synchronization signals/channels</w:t>
      </w:r>
      <w:r>
        <w:rPr>
          <w:rFonts w:eastAsiaTheme="minorEastAsia" w:hint="eastAsia"/>
          <w:lang w:eastAsia="zh-CN"/>
        </w:rPr>
        <w:t xml:space="preserve"> transmission</w:t>
      </w:r>
      <w:r w:rsidRPr="00CE459E">
        <w:rPr>
          <w:rFonts w:eastAsiaTheme="minorEastAsia"/>
          <w:lang w:eastAsia="zh-CN"/>
        </w:rPr>
        <w:t xml:space="preserve">. As </w:t>
      </w:r>
      <w:r>
        <w:rPr>
          <w:rFonts w:eastAsiaTheme="minorEastAsia"/>
          <w:lang w:eastAsia="zh-CN"/>
        </w:rPr>
        <w:t>analy</w:t>
      </w:r>
      <w:r>
        <w:rPr>
          <w:rFonts w:eastAsiaTheme="minorEastAsia" w:hint="eastAsia"/>
          <w:lang w:eastAsia="zh-CN"/>
        </w:rPr>
        <w:t>sis</w:t>
      </w:r>
      <w:r w:rsidRPr="00CE459E">
        <w:rPr>
          <w:rFonts w:eastAsiaTheme="minorEastAsia"/>
          <w:lang w:eastAsia="zh-CN"/>
        </w:rPr>
        <w:t xml:space="preserve"> above, periodic synchronization signal/channel </w:t>
      </w:r>
      <w:r>
        <w:rPr>
          <w:rFonts w:eastAsiaTheme="minorEastAsia" w:hint="eastAsia"/>
          <w:lang w:eastAsia="zh-CN"/>
        </w:rPr>
        <w:t>would</w:t>
      </w:r>
      <w:r w:rsidRPr="00CE459E">
        <w:rPr>
          <w:rFonts w:eastAsiaTheme="minorEastAsia"/>
          <w:lang w:eastAsia="zh-CN"/>
        </w:rPr>
        <w:t xml:space="preserve"> bring large energy consumption to A-IoT </w:t>
      </w:r>
      <w:r>
        <w:rPr>
          <w:rFonts w:eastAsiaTheme="minorEastAsia" w:hint="eastAsia"/>
          <w:lang w:eastAsia="zh-CN"/>
        </w:rPr>
        <w:t>device</w:t>
      </w:r>
      <w:r w:rsidRPr="00CE459E">
        <w:rPr>
          <w:rFonts w:eastAsiaTheme="minorEastAsia"/>
          <w:lang w:eastAsia="zh-CN"/>
        </w:rPr>
        <w:t xml:space="preserve">. Secondly, periodic resource allocation will bring fixed and large resource overhead </w:t>
      </w:r>
      <w:r w:rsidR="00A6505D">
        <w:rPr>
          <w:rFonts w:eastAsiaTheme="minorEastAsia"/>
          <w:lang w:eastAsia="zh-CN"/>
        </w:rPr>
        <w:t>from the spectrum used for A-IoT operation</w:t>
      </w:r>
      <w:r>
        <w:rPr>
          <w:rFonts w:eastAsiaTheme="minorEastAsia" w:hint="eastAsia"/>
          <w:lang w:eastAsia="zh-CN"/>
        </w:rPr>
        <w:t>, e</w:t>
      </w:r>
      <w:r w:rsidR="00692188">
        <w:rPr>
          <w:rFonts w:eastAsiaTheme="minorEastAsia"/>
          <w:lang w:eastAsia="zh-CN"/>
        </w:rPr>
        <w:t>specially for DO-</w:t>
      </w:r>
      <w:proofErr w:type="gramStart"/>
      <w:r w:rsidR="00692188">
        <w:rPr>
          <w:rFonts w:eastAsiaTheme="minorEastAsia"/>
          <w:lang w:eastAsia="zh-CN"/>
        </w:rPr>
        <w:t>A</w:t>
      </w:r>
      <w:r w:rsidR="00692188">
        <w:rPr>
          <w:rFonts w:eastAsiaTheme="minorEastAsia" w:hint="eastAsia"/>
          <w:lang w:eastAsia="zh-CN"/>
        </w:rPr>
        <w:t xml:space="preserve"> </w:t>
      </w:r>
      <w:r>
        <w:rPr>
          <w:rFonts w:eastAsiaTheme="minorEastAsia" w:hint="eastAsia"/>
          <w:lang w:eastAsia="zh-CN"/>
        </w:rPr>
        <w:t>traffic</w:t>
      </w:r>
      <w:proofErr w:type="gramEnd"/>
      <w:r w:rsidRPr="00CE459E">
        <w:rPr>
          <w:rFonts w:eastAsiaTheme="minorEastAsia"/>
          <w:lang w:eastAsia="zh-CN"/>
        </w:rPr>
        <w:t xml:space="preserve"> with a long </w:t>
      </w:r>
      <w:r>
        <w:rPr>
          <w:rFonts w:eastAsiaTheme="minorEastAsia" w:hint="eastAsia"/>
          <w:lang w:eastAsia="zh-CN"/>
        </w:rPr>
        <w:t>period</w:t>
      </w:r>
      <w:r w:rsidR="00A6505D">
        <w:rPr>
          <w:rFonts w:eastAsiaTheme="minorEastAsia"/>
          <w:lang w:eastAsia="zh-CN"/>
        </w:rPr>
        <w:t>icity</w:t>
      </w:r>
      <w:r>
        <w:rPr>
          <w:rFonts w:eastAsiaTheme="minorEastAsia" w:hint="eastAsia"/>
          <w:lang w:eastAsia="zh-CN"/>
        </w:rPr>
        <w:t xml:space="preserve"> or </w:t>
      </w:r>
      <w:r w:rsidRPr="00CE459E">
        <w:rPr>
          <w:rFonts w:eastAsiaTheme="minorEastAsia"/>
          <w:lang w:eastAsia="zh-CN"/>
        </w:rPr>
        <w:t>on demand</w:t>
      </w:r>
      <w:r>
        <w:rPr>
          <w:rFonts w:eastAsiaTheme="minorEastAsia" w:hint="eastAsia"/>
          <w:lang w:eastAsia="zh-CN"/>
        </w:rPr>
        <w:t xml:space="preserve"> </w:t>
      </w:r>
      <w:r>
        <w:rPr>
          <w:rFonts w:eastAsiaTheme="minorEastAsia"/>
          <w:lang w:eastAsia="zh-CN"/>
        </w:rPr>
        <w:t>transmission</w:t>
      </w:r>
      <w:r w:rsidRPr="00CE459E">
        <w:rPr>
          <w:rFonts w:eastAsiaTheme="minorEastAsia"/>
          <w:lang w:eastAsia="zh-CN"/>
        </w:rPr>
        <w:t xml:space="preserve">. Finally, for </w:t>
      </w:r>
      <w:r>
        <w:rPr>
          <w:rFonts w:eastAsiaTheme="minorEastAsia" w:hint="eastAsia"/>
          <w:lang w:eastAsia="zh-CN"/>
        </w:rPr>
        <w:t>periodic</w:t>
      </w:r>
      <w:r w:rsidRPr="00CE459E">
        <w:rPr>
          <w:rFonts w:eastAsiaTheme="minorEastAsia"/>
          <w:lang w:eastAsia="zh-CN"/>
        </w:rPr>
        <w:t xml:space="preserve"> resource allocation, the A-IoT device needs additional energy consumption to</w:t>
      </w:r>
      <w:r>
        <w:rPr>
          <w:rFonts w:eastAsiaTheme="minorEastAsia" w:hint="eastAsia"/>
          <w:lang w:eastAsia="zh-CN"/>
        </w:rPr>
        <w:t xml:space="preserve"> </w:t>
      </w:r>
      <w:r w:rsidRPr="00CE459E">
        <w:rPr>
          <w:rFonts w:eastAsiaTheme="minorEastAsia"/>
          <w:lang w:eastAsia="zh-CN"/>
        </w:rPr>
        <w:t xml:space="preserve">maintain </w:t>
      </w:r>
      <w:r>
        <w:rPr>
          <w:rFonts w:eastAsiaTheme="minorEastAsia" w:hint="eastAsia"/>
          <w:lang w:eastAsia="zh-CN"/>
        </w:rPr>
        <w:t xml:space="preserve">a </w:t>
      </w:r>
      <w:r w:rsidRPr="00CE459E">
        <w:rPr>
          <w:rFonts w:eastAsiaTheme="minorEastAsia"/>
          <w:lang w:eastAsia="zh-CN"/>
        </w:rPr>
        <w:t>counter</w:t>
      </w:r>
      <w:r>
        <w:rPr>
          <w:rFonts w:eastAsiaTheme="minorEastAsia" w:hint="eastAsia"/>
          <w:lang w:eastAsia="zh-CN"/>
        </w:rPr>
        <w:t xml:space="preserve"> to</w:t>
      </w:r>
      <w:r w:rsidRPr="002C5C20">
        <w:rPr>
          <w:rFonts w:eastAsiaTheme="minorEastAsia"/>
          <w:lang w:val="en-US" w:eastAsia="zh-CN"/>
        </w:rPr>
        <w:t xml:space="preserve"> counting of time </w:t>
      </w:r>
      <w:r>
        <w:rPr>
          <w:rFonts w:eastAsiaTheme="minorEastAsia" w:hint="eastAsia"/>
          <w:lang w:val="en-US" w:eastAsia="zh-CN"/>
        </w:rPr>
        <w:t xml:space="preserve">to </w:t>
      </w:r>
      <w:r w:rsidRPr="00CE459E">
        <w:rPr>
          <w:rFonts w:eastAsiaTheme="minorEastAsia"/>
          <w:lang w:eastAsia="zh-CN"/>
        </w:rPr>
        <w:t xml:space="preserve">obtain the start point of the </w:t>
      </w:r>
      <w:r>
        <w:rPr>
          <w:rFonts w:eastAsiaTheme="minorEastAsia" w:hint="eastAsia"/>
          <w:lang w:eastAsia="zh-CN"/>
        </w:rPr>
        <w:t>period timing</w:t>
      </w:r>
      <w:r w:rsidRPr="00CE459E">
        <w:rPr>
          <w:rFonts w:eastAsiaTheme="minorEastAsia"/>
          <w:lang w:eastAsia="zh-CN"/>
        </w:rPr>
        <w:t xml:space="preserve">. Therefore, </w:t>
      </w:r>
      <w:r>
        <w:rPr>
          <w:rFonts w:eastAsiaTheme="minorEastAsia"/>
          <w:lang w:eastAsia="zh-CN"/>
        </w:rPr>
        <w:t>it</w:t>
      </w:r>
      <w:r>
        <w:rPr>
          <w:rFonts w:eastAsiaTheme="minorEastAsia" w:hint="eastAsia"/>
          <w:lang w:eastAsia="zh-CN"/>
        </w:rPr>
        <w:t xml:space="preserve"> is </w:t>
      </w:r>
      <w:r w:rsidRPr="00CE459E">
        <w:rPr>
          <w:rFonts w:eastAsiaTheme="minorEastAsia"/>
          <w:lang w:eastAsia="zh-CN"/>
        </w:rPr>
        <w:t xml:space="preserve">not recommended </w:t>
      </w:r>
      <w:r>
        <w:rPr>
          <w:rFonts w:eastAsiaTheme="minorEastAsia" w:hint="eastAsia"/>
          <w:lang w:eastAsia="zh-CN"/>
        </w:rPr>
        <w:t xml:space="preserve">periodic </w:t>
      </w:r>
      <w:r w:rsidRPr="00CE459E">
        <w:rPr>
          <w:rFonts w:eastAsiaTheme="minorEastAsia"/>
          <w:lang w:eastAsia="zh-CN"/>
        </w:rPr>
        <w:t>resource confi</w:t>
      </w:r>
      <w:r>
        <w:rPr>
          <w:rFonts w:eastAsiaTheme="minorEastAsia"/>
          <w:lang w:eastAsia="zh-CN"/>
        </w:rPr>
        <w:t>guratio</w:t>
      </w:r>
      <w:r>
        <w:rPr>
          <w:rFonts w:eastAsiaTheme="minorEastAsia" w:hint="eastAsia"/>
          <w:lang w:eastAsia="zh-CN"/>
        </w:rPr>
        <w:t>n for DO-A transmission</w:t>
      </w:r>
      <w:r w:rsidRPr="00CE459E">
        <w:rPr>
          <w:rFonts w:eastAsiaTheme="minorEastAsia"/>
          <w:lang w:eastAsia="zh-CN"/>
        </w:rPr>
        <w:t>.</w:t>
      </w:r>
    </w:p>
    <w:p w14:paraId="5C2CE3A3" w14:textId="5C63CD78" w:rsidR="00EB1218" w:rsidRPr="009157C3" w:rsidRDefault="00EB1218" w:rsidP="00FC5A3A">
      <w:pPr>
        <w:spacing w:after="120"/>
        <w:jc w:val="both"/>
        <w:rPr>
          <w:rFonts w:eastAsiaTheme="minorEastAsia"/>
          <w:b/>
          <w:lang w:eastAsia="zh-CN"/>
        </w:rPr>
      </w:pPr>
      <w:r w:rsidRPr="009157C3">
        <w:rPr>
          <w:rFonts w:eastAsiaTheme="minorEastAsia"/>
          <w:b/>
          <w:lang w:eastAsia="zh-CN"/>
        </w:rPr>
        <w:t>O</w:t>
      </w:r>
      <w:r w:rsidRPr="009157C3">
        <w:rPr>
          <w:rFonts w:eastAsiaTheme="minorEastAsia" w:hint="eastAsia"/>
          <w:b/>
          <w:lang w:eastAsia="zh-CN"/>
        </w:rPr>
        <w:t xml:space="preserve">bservation </w:t>
      </w:r>
      <w:r w:rsidR="00F66893">
        <w:rPr>
          <w:rFonts w:eastAsiaTheme="minorEastAsia" w:hint="eastAsia"/>
          <w:b/>
          <w:lang w:eastAsia="zh-CN"/>
        </w:rPr>
        <w:t>24</w:t>
      </w:r>
      <w:r w:rsidRPr="009157C3">
        <w:rPr>
          <w:rFonts w:eastAsiaTheme="minorEastAsia" w:hint="eastAsia"/>
          <w:b/>
          <w:lang w:eastAsia="zh-CN"/>
        </w:rPr>
        <w:t xml:space="preserve">: </w:t>
      </w:r>
      <w:r>
        <w:rPr>
          <w:rFonts w:eastAsiaTheme="minorEastAsia" w:hint="eastAsia"/>
          <w:b/>
          <w:lang w:eastAsia="zh-CN"/>
        </w:rPr>
        <w:t>T</w:t>
      </w:r>
      <w:r w:rsidRPr="009157C3">
        <w:rPr>
          <w:rFonts w:eastAsiaTheme="minorEastAsia" w:hint="eastAsia"/>
          <w:b/>
          <w:lang w:eastAsia="zh-CN"/>
        </w:rPr>
        <w:t xml:space="preserve">he periodic resource </w:t>
      </w:r>
      <w:r w:rsidRPr="009157C3">
        <w:rPr>
          <w:rFonts w:eastAsiaTheme="minorEastAsia"/>
          <w:b/>
          <w:lang w:eastAsia="zh-CN"/>
        </w:rPr>
        <w:t>allocation</w:t>
      </w:r>
      <w:r w:rsidRPr="009157C3">
        <w:rPr>
          <w:rFonts w:eastAsiaTheme="minorEastAsia" w:hint="eastAsia"/>
          <w:b/>
          <w:lang w:eastAsia="zh-CN"/>
        </w:rPr>
        <w:t xml:space="preserve"> for UL DO-A transmission would bring the high </w:t>
      </w:r>
      <w:r w:rsidRPr="009157C3">
        <w:rPr>
          <w:rFonts w:eastAsiaTheme="minorEastAsia"/>
          <w:b/>
          <w:lang w:eastAsia="zh-CN"/>
        </w:rPr>
        <w:t>energy</w:t>
      </w:r>
      <w:r w:rsidRPr="009157C3">
        <w:rPr>
          <w:rFonts w:eastAsiaTheme="minorEastAsia" w:hint="eastAsia"/>
          <w:b/>
          <w:lang w:eastAsia="zh-CN"/>
        </w:rPr>
        <w:t xml:space="preserve"> consumption for A-IoT device and large resource </w:t>
      </w:r>
      <w:r w:rsidRPr="009157C3">
        <w:rPr>
          <w:rFonts w:eastAsiaTheme="minorEastAsia"/>
          <w:b/>
          <w:lang w:eastAsia="zh-CN"/>
        </w:rPr>
        <w:t>overhead</w:t>
      </w:r>
      <w:r w:rsidRPr="009157C3">
        <w:rPr>
          <w:rFonts w:eastAsiaTheme="minorEastAsia" w:hint="eastAsia"/>
          <w:b/>
          <w:lang w:eastAsia="zh-CN"/>
        </w:rPr>
        <w:t xml:space="preserve"> for reader.</w:t>
      </w:r>
    </w:p>
    <w:p w14:paraId="4125DBF3" w14:textId="704A8232" w:rsidR="00EB1218" w:rsidRDefault="00EB1218" w:rsidP="00FC5A3A">
      <w:pPr>
        <w:spacing w:after="120"/>
        <w:jc w:val="both"/>
        <w:rPr>
          <w:rFonts w:eastAsiaTheme="minorEastAsia"/>
          <w:lang w:eastAsia="zh-CN"/>
        </w:rPr>
      </w:pPr>
      <w:r>
        <w:rPr>
          <w:rFonts w:eastAsiaTheme="minorEastAsia"/>
          <w:lang w:eastAsia="zh-CN"/>
        </w:rPr>
        <w:t>B</w:t>
      </w:r>
      <w:r>
        <w:rPr>
          <w:rFonts w:eastAsiaTheme="minorEastAsia" w:hint="eastAsia"/>
          <w:lang w:eastAsia="zh-CN"/>
        </w:rPr>
        <w:t xml:space="preserve">ased on the above </w:t>
      </w:r>
      <w:r>
        <w:rPr>
          <w:rFonts w:eastAsiaTheme="minorEastAsia"/>
          <w:lang w:eastAsia="zh-CN"/>
        </w:rPr>
        <w:t>analysis</w:t>
      </w:r>
      <w:r>
        <w:rPr>
          <w:rFonts w:eastAsiaTheme="minorEastAsia" w:hint="eastAsia"/>
          <w:lang w:eastAsia="zh-CN"/>
        </w:rPr>
        <w:t>, t</w:t>
      </w:r>
      <w:r w:rsidRPr="009157C3">
        <w:rPr>
          <w:rFonts w:eastAsiaTheme="minorEastAsia"/>
          <w:lang w:eastAsia="zh-CN"/>
        </w:rPr>
        <w:t xml:space="preserve">he </w:t>
      </w:r>
      <w:r>
        <w:rPr>
          <w:rFonts w:eastAsiaTheme="minorEastAsia" w:hint="eastAsia"/>
          <w:lang w:eastAsia="zh-CN"/>
        </w:rPr>
        <w:t>p</w:t>
      </w:r>
      <w:r w:rsidRPr="009157C3">
        <w:rPr>
          <w:rFonts w:eastAsiaTheme="minorEastAsia"/>
          <w:lang w:eastAsia="zh-CN"/>
        </w:rPr>
        <w:t xml:space="preserve">olling mechanism </w:t>
      </w:r>
      <w:r>
        <w:rPr>
          <w:rFonts w:eastAsiaTheme="minorEastAsia" w:hint="eastAsia"/>
          <w:lang w:eastAsia="zh-CN"/>
        </w:rPr>
        <w:t xml:space="preserve">could be considered for DO-A transmission for </w:t>
      </w:r>
      <w:r w:rsidR="008609F5">
        <w:rPr>
          <w:rFonts w:eastAsiaTheme="minorEastAsia"/>
          <w:lang w:eastAsia="zh-CN"/>
        </w:rPr>
        <w:t>Device</w:t>
      </w:r>
      <w:r>
        <w:rPr>
          <w:rFonts w:eastAsiaTheme="minorEastAsia" w:hint="eastAsia"/>
          <w:lang w:eastAsia="zh-CN"/>
        </w:rPr>
        <w:t xml:space="preserve"> 2b and </w:t>
      </w:r>
      <w:r w:rsidR="008609F5">
        <w:rPr>
          <w:rFonts w:eastAsiaTheme="minorEastAsia" w:hint="eastAsia"/>
          <w:lang w:eastAsia="zh-CN"/>
        </w:rPr>
        <w:t>Device</w:t>
      </w:r>
      <w:r>
        <w:rPr>
          <w:rFonts w:eastAsiaTheme="minorEastAsia" w:hint="eastAsia"/>
          <w:lang w:eastAsia="zh-CN"/>
        </w:rPr>
        <w:t xml:space="preserve"> C. The polling mechanism </w:t>
      </w:r>
      <w:r w:rsidRPr="009157C3">
        <w:rPr>
          <w:rFonts w:eastAsiaTheme="minorEastAsia"/>
          <w:lang w:eastAsia="zh-CN"/>
        </w:rPr>
        <w:t xml:space="preserve">is for the reader to send out the Polling message, which is similar to </w:t>
      </w:r>
      <w:r>
        <w:rPr>
          <w:rFonts w:eastAsiaTheme="minorEastAsia" w:hint="eastAsia"/>
          <w:lang w:eastAsia="zh-CN"/>
        </w:rPr>
        <w:t>p</w:t>
      </w:r>
      <w:r w:rsidRPr="009157C3">
        <w:rPr>
          <w:rFonts w:eastAsiaTheme="minorEastAsia"/>
          <w:lang w:eastAsia="zh-CN"/>
        </w:rPr>
        <w:t>aging message, to ask th</w:t>
      </w:r>
      <w:r>
        <w:rPr>
          <w:rFonts w:eastAsiaTheme="minorEastAsia"/>
          <w:lang w:eastAsia="zh-CN"/>
        </w:rPr>
        <w:t>e A-IoT whether they have the D</w:t>
      </w:r>
      <w:r>
        <w:rPr>
          <w:rFonts w:eastAsiaTheme="minorEastAsia" w:hint="eastAsia"/>
          <w:lang w:eastAsia="zh-CN"/>
        </w:rPr>
        <w:t>O-</w:t>
      </w:r>
      <w:proofErr w:type="gramStart"/>
      <w:r w:rsidRPr="009157C3">
        <w:rPr>
          <w:rFonts w:eastAsiaTheme="minorEastAsia"/>
          <w:lang w:eastAsia="zh-CN"/>
        </w:rPr>
        <w:t>A</w:t>
      </w:r>
      <w:r>
        <w:rPr>
          <w:rFonts w:eastAsiaTheme="minorEastAsia" w:hint="eastAsia"/>
          <w:lang w:eastAsia="zh-CN"/>
        </w:rPr>
        <w:t xml:space="preserve"> traffic</w:t>
      </w:r>
      <w:proofErr w:type="gramEnd"/>
      <w:r>
        <w:rPr>
          <w:rFonts w:eastAsiaTheme="minorEastAsia" w:hint="eastAsia"/>
          <w:lang w:eastAsia="zh-CN"/>
        </w:rPr>
        <w:t xml:space="preserve"> </w:t>
      </w:r>
      <w:r w:rsidRPr="009157C3">
        <w:rPr>
          <w:rFonts w:eastAsiaTheme="minorEastAsia"/>
          <w:lang w:eastAsia="zh-CN"/>
        </w:rPr>
        <w:t>to</w:t>
      </w:r>
      <w:r>
        <w:rPr>
          <w:rFonts w:eastAsiaTheme="minorEastAsia" w:hint="eastAsia"/>
          <w:lang w:eastAsia="zh-CN"/>
        </w:rPr>
        <w:t xml:space="preserve"> </w:t>
      </w:r>
      <w:r w:rsidRPr="009157C3">
        <w:rPr>
          <w:rFonts w:eastAsiaTheme="minorEastAsia"/>
          <w:lang w:eastAsia="zh-CN"/>
        </w:rPr>
        <w:t>transmit.</w:t>
      </w:r>
      <w:r>
        <w:rPr>
          <w:rFonts w:eastAsiaTheme="minorEastAsia" w:hint="eastAsia"/>
          <w:lang w:eastAsia="zh-CN"/>
        </w:rPr>
        <w:t xml:space="preserve"> </w:t>
      </w:r>
      <w:r w:rsidRPr="009157C3">
        <w:rPr>
          <w:rFonts w:eastAsiaTheme="minorEastAsia"/>
          <w:lang w:eastAsia="zh-CN"/>
        </w:rPr>
        <w:t xml:space="preserve">The </w:t>
      </w:r>
      <w:r>
        <w:rPr>
          <w:rFonts w:eastAsiaTheme="minorEastAsia" w:hint="eastAsia"/>
          <w:lang w:eastAsia="zh-CN"/>
        </w:rPr>
        <w:t>s</w:t>
      </w:r>
      <w:r w:rsidRPr="009157C3">
        <w:rPr>
          <w:rFonts w:eastAsiaTheme="minorEastAsia"/>
          <w:lang w:eastAsia="zh-CN"/>
        </w:rPr>
        <w:t xml:space="preserve">tart indicator and preamble </w:t>
      </w:r>
      <w:r w:rsidR="00A6505D">
        <w:rPr>
          <w:rFonts w:eastAsiaTheme="minorEastAsia"/>
          <w:lang w:eastAsia="zh-CN"/>
        </w:rPr>
        <w:t xml:space="preserve">(R-TAS and newly CFO calibration signals) </w:t>
      </w:r>
      <w:r w:rsidRPr="009157C3">
        <w:rPr>
          <w:rFonts w:eastAsiaTheme="minorEastAsia"/>
          <w:lang w:eastAsia="zh-CN"/>
        </w:rPr>
        <w:t xml:space="preserve">for timing synchronization would be prepended before the Polling message for </w:t>
      </w:r>
      <w:r>
        <w:rPr>
          <w:rFonts w:eastAsiaTheme="minorEastAsia" w:hint="eastAsia"/>
          <w:lang w:eastAsia="zh-CN"/>
        </w:rPr>
        <w:t xml:space="preserve">A-IoT </w:t>
      </w:r>
      <w:r>
        <w:rPr>
          <w:rFonts w:eastAsiaTheme="minorEastAsia"/>
          <w:lang w:eastAsia="zh-CN"/>
        </w:rPr>
        <w:t>device</w:t>
      </w:r>
      <w:r w:rsidRPr="009157C3">
        <w:rPr>
          <w:rFonts w:eastAsiaTheme="minorEastAsia"/>
          <w:lang w:eastAsia="zh-CN"/>
        </w:rPr>
        <w:t xml:space="preserve"> to detect the start of the DL R2D messages and timing synchronization.</w:t>
      </w:r>
      <w:r w:rsidR="004434E6">
        <w:rPr>
          <w:rFonts w:eastAsiaTheme="minorEastAsia"/>
          <w:lang w:eastAsia="zh-CN"/>
        </w:rPr>
        <w:t xml:space="preserve"> </w:t>
      </w:r>
      <w:r w:rsidRPr="009157C3">
        <w:rPr>
          <w:rFonts w:eastAsiaTheme="minorEastAsia"/>
          <w:lang w:eastAsia="zh-CN"/>
        </w:rPr>
        <w:t xml:space="preserve">The A-IoT device with </w:t>
      </w:r>
      <w:r>
        <w:rPr>
          <w:rFonts w:eastAsiaTheme="minorEastAsia" w:hint="eastAsia"/>
          <w:lang w:eastAsia="zh-CN"/>
        </w:rPr>
        <w:t>DO-A traffic</w:t>
      </w:r>
      <w:r w:rsidRPr="009157C3">
        <w:rPr>
          <w:rFonts w:eastAsiaTheme="minorEastAsia"/>
          <w:lang w:eastAsia="zh-CN"/>
        </w:rPr>
        <w:t xml:space="preserve"> to transmit would send the response message (</w:t>
      </w:r>
      <w:r>
        <w:rPr>
          <w:rFonts w:eastAsiaTheme="minorEastAsia" w:hint="eastAsia"/>
          <w:lang w:eastAsia="zh-CN"/>
        </w:rPr>
        <w:t xml:space="preserve">i.e., </w:t>
      </w:r>
      <w:r w:rsidRPr="009157C3">
        <w:rPr>
          <w:rFonts w:eastAsiaTheme="minorEastAsia"/>
          <w:lang w:eastAsia="zh-CN"/>
        </w:rPr>
        <w:t>similar to Msg1</w:t>
      </w:r>
      <w:r>
        <w:rPr>
          <w:rFonts w:eastAsiaTheme="minorEastAsia" w:hint="eastAsia"/>
          <w:lang w:eastAsia="zh-CN"/>
        </w:rPr>
        <w:t xml:space="preserve"> in Rel-19 inventory procedure</w:t>
      </w:r>
      <w:r w:rsidRPr="009157C3">
        <w:rPr>
          <w:rFonts w:eastAsiaTheme="minorEastAsia"/>
          <w:lang w:eastAsia="zh-CN"/>
        </w:rPr>
        <w:t>) to indicate the need of the</w:t>
      </w:r>
      <w:r>
        <w:rPr>
          <w:rFonts w:eastAsiaTheme="minorEastAsia" w:hint="eastAsia"/>
          <w:lang w:eastAsia="zh-CN"/>
        </w:rPr>
        <w:t xml:space="preserve"> UL D2R</w:t>
      </w:r>
      <w:r w:rsidRPr="009157C3">
        <w:rPr>
          <w:rFonts w:eastAsiaTheme="minorEastAsia"/>
          <w:lang w:eastAsia="zh-CN"/>
        </w:rPr>
        <w:t xml:space="preserve"> resource for D</w:t>
      </w:r>
      <w:r>
        <w:rPr>
          <w:rFonts w:eastAsiaTheme="minorEastAsia" w:hint="eastAsia"/>
          <w:lang w:eastAsia="zh-CN"/>
        </w:rPr>
        <w:t>O-</w:t>
      </w:r>
      <w:r w:rsidRPr="009157C3">
        <w:rPr>
          <w:rFonts w:eastAsiaTheme="minorEastAsia"/>
          <w:lang w:eastAsia="zh-CN"/>
        </w:rPr>
        <w:t xml:space="preserve">A </w:t>
      </w:r>
      <w:r>
        <w:rPr>
          <w:rFonts w:eastAsiaTheme="minorEastAsia" w:hint="eastAsia"/>
          <w:lang w:eastAsia="zh-CN"/>
        </w:rPr>
        <w:t>transmission</w:t>
      </w:r>
      <w:r w:rsidRPr="009157C3">
        <w:rPr>
          <w:rFonts w:eastAsiaTheme="minorEastAsia"/>
          <w:lang w:eastAsia="zh-CN"/>
        </w:rPr>
        <w:t>.</w:t>
      </w:r>
      <w:r w:rsidR="004434E6">
        <w:rPr>
          <w:rFonts w:eastAsiaTheme="minorEastAsia"/>
          <w:lang w:eastAsia="zh-CN"/>
        </w:rPr>
        <w:t xml:space="preserve"> </w:t>
      </w:r>
      <w:r w:rsidRPr="009157C3">
        <w:rPr>
          <w:rFonts w:eastAsiaTheme="minorEastAsia"/>
          <w:lang w:eastAsia="zh-CN"/>
        </w:rPr>
        <w:t>Reader would send the resource allocation message (</w:t>
      </w:r>
      <w:r>
        <w:rPr>
          <w:rFonts w:eastAsiaTheme="minorEastAsia" w:hint="eastAsia"/>
          <w:lang w:eastAsia="zh-CN"/>
        </w:rPr>
        <w:t xml:space="preserve">i.e., </w:t>
      </w:r>
      <w:r w:rsidRPr="009157C3">
        <w:rPr>
          <w:rFonts w:eastAsiaTheme="minorEastAsia"/>
          <w:lang w:eastAsia="zh-CN"/>
        </w:rPr>
        <w:t>similar to Msg2</w:t>
      </w:r>
      <w:r>
        <w:rPr>
          <w:rFonts w:eastAsiaTheme="minorEastAsia" w:hint="eastAsia"/>
          <w:lang w:eastAsia="zh-CN"/>
        </w:rPr>
        <w:t xml:space="preserve"> in Rel-19 </w:t>
      </w:r>
      <w:r>
        <w:rPr>
          <w:rFonts w:eastAsiaTheme="minorEastAsia"/>
          <w:lang w:eastAsia="zh-CN"/>
        </w:rPr>
        <w:t>inventory</w:t>
      </w:r>
      <w:r>
        <w:rPr>
          <w:rFonts w:eastAsiaTheme="minorEastAsia" w:hint="eastAsia"/>
          <w:lang w:eastAsia="zh-CN"/>
        </w:rPr>
        <w:t xml:space="preserve"> procedure</w:t>
      </w:r>
      <w:r w:rsidRPr="009157C3">
        <w:rPr>
          <w:rFonts w:eastAsiaTheme="minorEastAsia"/>
          <w:lang w:eastAsia="zh-CN"/>
        </w:rPr>
        <w:t>) to the target A-IoT device for its D</w:t>
      </w:r>
      <w:r>
        <w:rPr>
          <w:rFonts w:eastAsiaTheme="minorEastAsia" w:hint="eastAsia"/>
          <w:lang w:eastAsia="zh-CN"/>
        </w:rPr>
        <w:t>O-</w:t>
      </w:r>
      <w:r w:rsidRPr="009157C3">
        <w:rPr>
          <w:rFonts w:eastAsiaTheme="minorEastAsia"/>
          <w:lang w:eastAsia="zh-CN"/>
        </w:rPr>
        <w:t>A data.</w:t>
      </w:r>
      <w:r w:rsidR="004434E6">
        <w:rPr>
          <w:rFonts w:eastAsiaTheme="minorEastAsia"/>
          <w:lang w:eastAsia="zh-CN"/>
        </w:rPr>
        <w:t xml:space="preserve"> </w:t>
      </w:r>
      <w:r w:rsidRPr="009157C3">
        <w:rPr>
          <w:rFonts w:eastAsiaTheme="minorEastAsia"/>
          <w:lang w:eastAsia="zh-CN"/>
        </w:rPr>
        <w:t>A-IoT device would t</w:t>
      </w:r>
      <w:r w:rsidRPr="00582767">
        <w:rPr>
          <w:rFonts w:eastAsiaTheme="minorEastAsia"/>
          <w:lang w:eastAsia="zh-CN"/>
        </w:rPr>
        <w:t>ransmit the DO-A data on the allocated D2R resource.</w:t>
      </w:r>
      <w:r w:rsidR="004434E6">
        <w:rPr>
          <w:rFonts w:eastAsiaTheme="minorEastAsia"/>
          <w:lang w:eastAsia="zh-CN"/>
        </w:rPr>
        <w:t xml:space="preserve"> </w:t>
      </w:r>
      <w:r w:rsidRPr="00582767">
        <w:rPr>
          <w:rFonts w:eastAsiaTheme="minorEastAsia"/>
          <w:lang w:eastAsia="zh-CN"/>
        </w:rPr>
        <w:t>The procedure of polling mechanism is illustrated as</w:t>
      </w:r>
      <w:r w:rsidR="00582767" w:rsidRPr="00582767">
        <w:rPr>
          <w:rFonts w:eastAsiaTheme="minorEastAsia"/>
          <w:lang w:eastAsia="zh-CN"/>
        </w:rPr>
        <w:t xml:space="preserve"> </w:t>
      </w:r>
      <w:r w:rsidR="00582767" w:rsidRPr="00F331CE">
        <w:rPr>
          <w:rFonts w:eastAsiaTheme="minorEastAsia"/>
          <w:lang w:eastAsia="zh-CN"/>
        </w:rPr>
        <w:fldChar w:fldCharType="begin"/>
      </w:r>
      <w:r w:rsidR="00582767" w:rsidRPr="00582767">
        <w:rPr>
          <w:rFonts w:eastAsiaTheme="minorEastAsia"/>
          <w:lang w:eastAsia="zh-CN"/>
        </w:rPr>
        <w:instrText xml:space="preserve"> REF _Ref209971788 \h </w:instrText>
      </w:r>
      <w:r w:rsidR="00582767" w:rsidRPr="00F331CE">
        <w:rPr>
          <w:rFonts w:eastAsiaTheme="minorEastAsia"/>
          <w:lang w:eastAsia="zh-CN"/>
        </w:rPr>
        <w:instrText xml:space="preserve"> \* MERGEFORMAT </w:instrText>
      </w:r>
      <w:r w:rsidR="00582767" w:rsidRPr="00F331CE">
        <w:rPr>
          <w:rFonts w:eastAsiaTheme="minorEastAsia"/>
          <w:lang w:eastAsia="zh-CN"/>
        </w:rPr>
      </w:r>
      <w:r w:rsidR="00582767" w:rsidRPr="00F331CE">
        <w:rPr>
          <w:rFonts w:eastAsiaTheme="minorEastAsia"/>
          <w:lang w:eastAsia="zh-CN"/>
        </w:rPr>
        <w:fldChar w:fldCharType="separate"/>
      </w:r>
      <w:r w:rsidR="000A3ABA" w:rsidRPr="00FC5A3A">
        <w:rPr>
          <w:lang w:eastAsia="zh-CN"/>
        </w:rPr>
        <w:t xml:space="preserve">Figure </w:t>
      </w:r>
      <w:r w:rsidR="000A3ABA" w:rsidRPr="00FC5A3A">
        <w:rPr>
          <w:noProof/>
          <w:lang w:eastAsia="zh-CN"/>
        </w:rPr>
        <w:t>23</w:t>
      </w:r>
      <w:r w:rsidR="00582767" w:rsidRPr="00F331CE">
        <w:rPr>
          <w:rFonts w:eastAsiaTheme="minorEastAsia"/>
          <w:lang w:eastAsia="zh-CN"/>
        </w:rPr>
        <w:fldChar w:fldCharType="end"/>
      </w:r>
      <w:r>
        <w:rPr>
          <w:rFonts w:eastAsiaTheme="minorEastAsia" w:hint="eastAsia"/>
          <w:lang w:eastAsia="zh-CN"/>
        </w:rPr>
        <w:t>.</w:t>
      </w:r>
    </w:p>
    <w:p w14:paraId="6473DD28" w14:textId="77777777" w:rsidR="00EB1218" w:rsidRDefault="00EB1218" w:rsidP="00EB1218">
      <w:pPr>
        <w:jc w:val="center"/>
        <w:rPr>
          <w:rFonts w:eastAsiaTheme="minorEastAsia"/>
          <w:lang w:eastAsia="zh-CN"/>
        </w:rPr>
      </w:pPr>
      <w:r w:rsidRPr="00F331CE">
        <w:rPr>
          <w:rFonts w:eastAsiaTheme="minorEastAsia"/>
          <w:noProof/>
          <w:lang w:val="en-US" w:eastAsia="zh-CN"/>
        </w:rPr>
        <w:drawing>
          <wp:inline distT="0" distB="0" distL="0" distR="0" wp14:anchorId="7D821192" wp14:editId="01E904A8">
            <wp:extent cx="3852918" cy="184526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52311" cy="1844972"/>
                    </a:xfrm>
                    <a:prstGeom prst="rect">
                      <a:avLst/>
                    </a:prstGeom>
                    <a:noFill/>
                    <a:ln>
                      <a:noFill/>
                    </a:ln>
                  </pic:spPr>
                </pic:pic>
              </a:graphicData>
            </a:graphic>
          </wp:inline>
        </w:drawing>
      </w:r>
    </w:p>
    <w:p w14:paraId="4BF8263D" w14:textId="59068973" w:rsidR="00EB1218" w:rsidRDefault="00EB1218" w:rsidP="00EB1218">
      <w:pPr>
        <w:pStyle w:val="ab"/>
        <w:jc w:val="center"/>
        <w:rPr>
          <w:b w:val="0"/>
          <w:lang w:eastAsia="zh-CN"/>
        </w:rPr>
      </w:pPr>
      <w:bookmarkStart w:id="235" w:name="_Ref209971788"/>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0A3ABA">
        <w:rPr>
          <w:b w:val="0"/>
          <w:noProof/>
          <w:lang w:eastAsia="zh-CN"/>
        </w:rPr>
        <w:t>23</w:t>
      </w:r>
      <w:r>
        <w:rPr>
          <w:bCs w:val="0"/>
          <w:lang w:eastAsia="zh-CN"/>
        </w:rPr>
        <w:fldChar w:fldCharType="end"/>
      </w:r>
      <w:bookmarkEnd w:id="235"/>
      <w:r>
        <w:rPr>
          <w:b w:val="0"/>
          <w:lang w:eastAsia="zh-CN"/>
        </w:rPr>
        <w:t>:</w:t>
      </w:r>
      <w:r w:rsidR="004434E6">
        <w:rPr>
          <w:b w:val="0"/>
          <w:lang w:eastAsia="zh-CN"/>
        </w:rPr>
        <w:t xml:space="preserve"> </w:t>
      </w:r>
      <w:r>
        <w:rPr>
          <w:rFonts w:eastAsiaTheme="minorEastAsia"/>
          <w:b w:val="0"/>
          <w:lang w:eastAsia="zh-CN"/>
        </w:rPr>
        <w:t>Illustration</w:t>
      </w:r>
      <w:r>
        <w:rPr>
          <w:rFonts w:eastAsiaTheme="minorEastAsia" w:hint="eastAsia"/>
          <w:b w:val="0"/>
          <w:lang w:eastAsia="zh-CN"/>
        </w:rPr>
        <w:t xml:space="preserve"> of polling </w:t>
      </w:r>
      <w:r>
        <w:rPr>
          <w:rFonts w:eastAsiaTheme="minorEastAsia"/>
          <w:b w:val="0"/>
          <w:lang w:eastAsia="zh-CN"/>
        </w:rPr>
        <w:t>mechanism</w:t>
      </w:r>
      <w:r>
        <w:rPr>
          <w:rFonts w:eastAsiaTheme="minorEastAsia" w:hint="eastAsia"/>
          <w:b w:val="0"/>
          <w:lang w:eastAsia="zh-CN"/>
        </w:rPr>
        <w:t xml:space="preserve"> for </w:t>
      </w:r>
      <w:r>
        <w:rPr>
          <w:rFonts w:eastAsiaTheme="minorEastAsia"/>
          <w:b w:val="0"/>
          <w:lang w:eastAsia="zh-CN"/>
        </w:rPr>
        <w:t>D</w:t>
      </w:r>
      <w:r>
        <w:rPr>
          <w:rFonts w:eastAsiaTheme="minorEastAsia" w:hint="eastAsia"/>
          <w:b w:val="0"/>
          <w:lang w:eastAsia="zh-CN"/>
        </w:rPr>
        <w:t>O-</w:t>
      </w:r>
      <w:r>
        <w:rPr>
          <w:rFonts w:eastAsiaTheme="minorEastAsia"/>
          <w:b w:val="0"/>
          <w:lang w:eastAsia="zh-CN"/>
        </w:rPr>
        <w:t>A</w:t>
      </w:r>
      <w:r>
        <w:rPr>
          <w:rFonts w:eastAsiaTheme="minorEastAsia" w:hint="eastAsia"/>
          <w:b w:val="0"/>
          <w:lang w:eastAsia="zh-CN"/>
        </w:rPr>
        <w:t xml:space="preserve"> </w:t>
      </w:r>
      <w:r>
        <w:rPr>
          <w:rFonts w:eastAsiaTheme="minorEastAsia"/>
          <w:b w:val="0"/>
          <w:lang w:eastAsia="zh-CN"/>
        </w:rPr>
        <w:t>transmission</w:t>
      </w:r>
    </w:p>
    <w:p w14:paraId="09DFE2C8" w14:textId="6AD3E76D" w:rsidR="00EB1218" w:rsidRPr="009157C3" w:rsidRDefault="00EB1218" w:rsidP="00FC5A3A">
      <w:pPr>
        <w:spacing w:afterLines="50" w:after="120"/>
        <w:jc w:val="both"/>
        <w:rPr>
          <w:rFonts w:eastAsiaTheme="minorEastAsia"/>
          <w:b/>
          <w:lang w:val="en-US" w:eastAsia="zh-CN"/>
        </w:rPr>
      </w:pPr>
      <w:r w:rsidRPr="009157C3">
        <w:rPr>
          <w:rFonts w:eastAsiaTheme="minorEastAsia" w:hint="eastAsia"/>
          <w:b/>
          <w:lang w:val="en-US" w:eastAsia="zh-CN"/>
        </w:rPr>
        <w:t xml:space="preserve">Proposal </w:t>
      </w:r>
      <w:r w:rsidR="00F65FB3">
        <w:rPr>
          <w:rFonts w:eastAsiaTheme="minorEastAsia" w:hint="eastAsia"/>
          <w:b/>
          <w:lang w:val="en-US" w:eastAsia="zh-CN"/>
        </w:rPr>
        <w:t>49</w:t>
      </w:r>
      <w:r w:rsidRPr="009157C3">
        <w:rPr>
          <w:rFonts w:eastAsiaTheme="minorEastAsia" w:hint="eastAsia"/>
          <w:b/>
          <w:lang w:val="en-US" w:eastAsia="zh-CN"/>
        </w:rPr>
        <w:t xml:space="preserve">: </w:t>
      </w:r>
      <w:r>
        <w:rPr>
          <w:rFonts w:eastAsiaTheme="minorEastAsia" w:hint="eastAsia"/>
          <w:b/>
          <w:lang w:val="en-US" w:eastAsia="zh-CN"/>
        </w:rPr>
        <w:t>I</w:t>
      </w:r>
      <w:r w:rsidRPr="009157C3">
        <w:rPr>
          <w:rFonts w:eastAsiaTheme="minorEastAsia" w:hint="eastAsia"/>
          <w:b/>
          <w:lang w:val="en-US" w:eastAsia="zh-CN"/>
        </w:rPr>
        <w:t>t suggest</w:t>
      </w:r>
      <w:r w:rsidR="007861DB">
        <w:rPr>
          <w:rFonts w:eastAsiaTheme="minorEastAsia" w:hint="eastAsia"/>
          <w:b/>
          <w:lang w:val="en-US" w:eastAsia="zh-CN"/>
        </w:rPr>
        <w:t>s</w:t>
      </w:r>
      <w:r w:rsidRPr="009157C3">
        <w:rPr>
          <w:rFonts w:eastAsiaTheme="minorEastAsia" w:hint="eastAsia"/>
          <w:b/>
          <w:lang w:val="en-US" w:eastAsia="zh-CN"/>
        </w:rPr>
        <w:t xml:space="preserve"> </w:t>
      </w:r>
      <w:r w:rsidRPr="008A14EA">
        <w:rPr>
          <w:rFonts w:eastAsiaTheme="minorEastAsia"/>
          <w:b/>
          <w:lang w:val="en-US" w:eastAsia="zh-CN"/>
        </w:rPr>
        <w:t>studying</w:t>
      </w:r>
      <w:r w:rsidRPr="009157C3">
        <w:rPr>
          <w:rFonts w:eastAsiaTheme="minorEastAsia" w:hint="eastAsia"/>
          <w:b/>
          <w:lang w:val="en-US" w:eastAsia="zh-CN"/>
        </w:rPr>
        <w:t xml:space="preserve"> the polling </w:t>
      </w:r>
      <w:r w:rsidRPr="009157C3">
        <w:rPr>
          <w:rFonts w:eastAsiaTheme="minorEastAsia"/>
          <w:b/>
          <w:lang w:val="en-US" w:eastAsia="zh-CN"/>
        </w:rPr>
        <w:t>mechanism</w:t>
      </w:r>
      <w:r w:rsidRPr="009157C3">
        <w:rPr>
          <w:rFonts w:eastAsiaTheme="minorEastAsia" w:hint="eastAsia"/>
          <w:b/>
          <w:lang w:val="en-US" w:eastAsia="zh-CN"/>
        </w:rPr>
        <w:t xml:space="preserve"> </w:t>
      </w:r>
      <w:r w:rsidRPr="009157C3">
        <w:rPr>
          <w:rFonts w:eastAsiaTheme="minorEastAsia"/>
          <w:b/>
          <w:lang w:val="en-US" w:eastAsia="zh-CN"/>
        </w:rPr>
        <w:t>similar</w:t>
      </w:r>
      <w:r w:rsidRPr="009157C3">
        <w:rPr>
          <w:rFonts w:eastAsiaTheme="minorEastAsia" w:hint="eastAsia"/>
          <w:b/>
          <w:lang w:val="en-US" w:eastAsia="zh-CN"/>
        </w:rPr>
        <w:t xml:space="preserve"> to Rel-19 inventory procedure for DO-A transmission.</w:t>
      </w:r>
    </w:p>
    <w:p w14:paraId="6D0BC65B" w14:textId="77777777" w:rsidR="00EB1218" w:rsidRPr="00A206BB" w:rsidRDefault="00EB1218" w:rsidP="00FC5A3A">
      <w:pPr>
        <w:spacing w:afterLines="50" w:after="120" w:line="276" w:lineRule="auto"/>
        <w:jc w:val="both"/>
        <w:rPr>
          <w:rFonts w:eastAsiaTheme="minorEastAsia"/>
          <w:lang w:eastAsia="zh-CN"/>
        </w:rPr>
      </w:pPr>
      <w:r w:rsidRPr="002C5C20">
        <w:rPr>
          <w:rFonts w:eastAsiaTheme="minorEastAsia"/>
          <w:lang w:val="en-US" w:eastAsia="zh-CN"/>
        </w:rPr>
        <w:t xml:space="preserve">The general procedure of </w:t>
      </w:r>
      <w:r>
        <w:rPr>
          <w:rFonts w:eastAsiaTheme="minorEastAsia" w:hint="eastAsia"/>
          <w:lang w:val="en-US" w:eastAsia="zh-CN"/>
        </w:rPr>
        <w:t>p</w:t>
      </w:r>
      <w:r w:rsidRPr="002C5C20">
        <w:rPr>
          <w:rFonts w:eastAsiaTheme="minorEastAsia"/>
          <w:lang w:val="en-US" w:eastAsia="zh-CN"/>
        </w:rPr>
        <w:t>olling</w:t>
      </w:r>
      <w:r>
        <w:rPr>
          <w:rFonts w:eastAsiaTheme="minorEastAsia" w:hint="eastAsia"/>
          <w:lang w:val="en-US" w:eastAsia="zh-CN"/>
        </w:rPr>
        <w:t xml:space="preserve"> mechanism and resource allocation</w:t>
      </w:r>
      <w:r w:rsidRPr="002C5C20">
        <w:rPr>
          <w:rFonts w:eastAsiaTheme="minorEastAsia"/>
          <w:lang w:val="en-US" w:eastAsia="zh-CN"/>
        </w:rPr>
        <w:t xml:space="preserve"> for DO</w:t>
      </w:r>
      <w:r>
        <w:rPr>
          <w:rFonts w:eastAsiaTheme="minorEastAsia" w:hint="eastAsia"/>
          <w:lang w:val="en-US" w:eastAsia="zh-CN"/>
        </w:rPr>
        <w:t>-</w:t>
      </w:r>
      <w:r w:rsidRPr="002C5C20">
        <w:rPr>
          <w:rFonts w:eastAsiaTheme="minorEastAsia"/>
          <w:lang w:val="en-US" w:eastAsia="zh-CN"/>
        </w:rPr>
        <w:t xml:space="preserve">A </w:t>
      </w:r>
      <w:r>
        <w:rPr>
          <w:rFonts w:eastAsiaTheme="minorEastAsia" w:hint="eastAsia"/>
          <w:lang w:val="en-US" w:eastAsia="zh-CN"/>
        </w:rPr>
        <w:t xml:space="preserve">transmission </w:t>
      </w:r>
      <w:r w:rsidRPr="002C5C20">
        <w:rPr>
          <w:rFonts w:eastAsiaTheme="minorEastAsia"/>
          <w:lang w:val="en-US" w:eastAsia="zh-CN"/>
        </w:rPr>
        <w:t>is as follows</w:t>
      </w:r>
      <w:r>
        <w:rPr>
          <w:rFonts w:eastAsiaTheme="minorEastAsia" w:hint="eastAsia"/>
          <w:lang w:val="en-US" w:eastAsia="zh-CN"/>
        </w:rPr>
        <w:t>:</w:t>
      </w:r>
    </w:p>
    <w:p w14:paraId="77C577A2" w14:textId="77777777" w:rsidR="00EB1218" w:rsidRPr="009157C3" w:rsidRDefault="00EB1218" w:rsidP="00FC5A3A">
      <w:pPr>
        <w:pStyle w:val="afff1"/>
        <w:numPr>
          <w:ilvl w:val="0"/>
          <w:numId w:val="50"/>
        </w:numPr>
        <w:spacing w:afterLines="50" w:after="120" w:line="276" w:lineRule="auto"/>
        <w:contextualSpacing w:val="0"/>
        <w:jc w:val="both"/>
        <w:rPr>
          <w:rFonts w:eastAsiaTheme="minorEastAsia"/>
          <w:lang w:eastAsia="zh-CN"/>
        </w:rPr>
      </w:pPr>
      <w:r>
        <w:rPr>
          <w:rFonts w:eastAsiaTheme="minorEastAsia"/>
          <w:lang w:eastAsia="zh-CN"/>
        </w:rPr>
        <w:t>Step</w:t>
      </w:r>
      <w:r>
        <w:rPr>
          <w:rFonts w:eastAsiaTheme="minorEastAsia" w:hint="eastAsia"/>
          <w:lang w:eastAsia="zh-CN"/>
        </w:rPr>
        <w:t>1</w:t>
      </w:r>
      <w:r>
        <w:rPr>
          <w:rFonts w:eastAsiaTheme="minorEastAsia"/>
          <w:lang w:eastAsia="zh-CN"/>
        </w:rPr>
        <w:t>:</w:t>
      </w:r>
      <w:r w:rsidRPr="00A43ED4">
        <w:rPr>
          <w:rFonts w:eastAsiaTheme="minorEastAsia"/>
          <w:lang w:eastAsia="zh-CN"/>
        </w:rPr>
        <w:t xml:space="preserve"> </w:t>
      </w:r>
      <w:r>
        <w:rPr>
          <w:rFonts w:eastAsiaTheme="minorEastAsia" w:hint="eastAsia"/>
          <w:lang w:eastAsia="zh-CN"/>
        </w:rPr>
        <w:t>T</w:t>
      </w:r>
      <w:r w:rsidRPr="00A43ED4">
        <w:rPr>
          <w:rFonts w:eastAsiaTheme="minorEastAsia"/>
          <w:lang w:eastAsia="zh-CN"/>
        </w:rPr>
        <w:t>he</w:t>
      </w:r>
      <w:r w:rsidRPr="00A43ED4">
        <w:rPr>
          <w:rFonts w:eastAsiaTheme="minorEastAsia" w:hint="eastAsia"/>
          <w:lang w:eastAsia="zh-CN"/>
        </w:rPr>
        <w:t xml:space="preserve"> </w:t>
      </w:r>
      <w:r w:rsidRPr="00A43ED4">
        <w:rPr>
          <w:rFonts w:eastAsiaTheme="minorEastAsia"/>
          <w:lang w:val="en-US" w:eastAsia="zh-CN"/>
        </w:rPr>
        <w:t xml:space="preserve">reader sends out the </w:t>
      </w:r>
      <w:r w:rsidRPr="00A43ED4">
        <w:rPr>
          <w:rFonts w:eastAsiaTheme="minorEastAsia" w:hint="eastAsia"/>
          <w:lang w:val="en-US" w:eastAsia="zh-CN"/>
        </w:rPr>
        <w:t>p</w:t>
      </w:r>
      <w:r w:rsidRPr="00A43ED4">
        <w:rPr>
          <w:rFonts w:eastAsiaTheme="minorEastAsia"/>
          <w:lang w:val="en-US" w:eastAsia="zh-CN"/>
        </w:rPr>
        <w:t>olling message on PRDCH periodically or on-demand to the A-IoT device</w:t>
      </w:r>
      <w:r w:rsidRPr="00A43ED4">
        <w:rPr>
          <w:rFonts w:eastAsiaTheme="minorEastAsia" w:hint="eastAsia"/>
          <w:lang w:val="en-US" w:eastAsia="zh-CN"/>
        </w:rPr>
        <w:t xml:space="preserve">. </w:t>
      </w:r>
      <w:r w:rsidRPr="00A43ED4">
        <w:rPr>
          <w:rFonts w:eastAsiaTheme="minorEastAsia"/>
          <w:lang w:val="en-US" w:eastAsia="zh-CN"/>
        </w:rPr>
        <w:t>Similar</w:t>
      </w:r>
      <w:r w:rsidRPr="00A43ED4">
        <w:rPr>
          <w:rFonts w:eastAsiaTheme="minorEastAsia" w:hint="eastAsia"/>
          <w:lang w:val="en-US" w:eastAsia="zh-CN"/>
        </w:rPr>
        <w:t xml:space="preserve"> Rel-19, a SIP could be used as indication of polling message for both </w:t>
      </w:r>
      <w:r w:rsidRPr="00A43ED4">
        <w:rPr>
          <w:rFonts w:eastAsiaTheme="minorEastAsia"/>
          <w:lang w:val="en-US" w:eastAsia="zh-CN"/>
        </w:rPr>
        <w:t>periodically</w:t>
      </w:r>
      <w:r w:rsidRPr="00A43ED4">
        <w:rPr>
          <w:rFonts w:eastAsiaTheme="minorEastAsia" w:hint="eastAsia"/>
          <w:lang w:val="en-US" w:eastAsia="zh-CN"/>
        </w:rPr>
        <w:t xml:space="preserve"> and on-demand case to avoid the counting of time at the A-IoT device.</w:t>
      </w:r>
    </w:p>
    <w:p w14:paraId="6D8B7550" w14:textId="77777777" w:rsidR="00EB1218" w:rsidRPr="009157C3" w:rsidRDefault="00EB1218" w:rsidP="00FC5A3A">
      <w:pPr>
        <w:pStyle w:val="afff1"/>
        <w:numPr>
          <w:ilvl w:val="1"/>
          <w:numId w:val="50"/>
        </w:numPr>
        <w:spacing w:afterLines="50" w:after="120" w:line="276" w:lineRule="auto"/>
        <w:contextualSpacing w:val="0"/>
        <w:jc w:val="both"/>
        <w:rPr>
          <w:rFonts w:eastAsiaTheme="minorEastAsia"/>
          <w:lang w:eastAsia="zh-CN"/>
        </w:rPr>
      </w:pPr>
      <w:r w:rsidRPr="002C5C20">
        <w:rPr>
          <w:rFonts w:eastAsiaTheme="minorEastAsia"/>
          <w:lang w:val="en-US" w:eastAsia="zh-CN"/>
        </w:rPr>
        <w:t>Additional synchronization signals for timing and frequency synchronization are prepended after SIP before PRDCH</w:t>
      </w:r>
      <w:r>
        <w:rPr>
          <w:rFonts w:eastAsiaTheme="minorEastAsia" w:hint="eastAsia"/>
          <w:lang w:val="en-US" w:eastAsia="zh-CN"/>
        </w:rPr>
        <w:t>.</w:t>
      </w:r>
    </w:p>
    <w:p w14:paraId="1A207AD2" w14:textId="77777777" w:rsidR="00EB1218" w:rsidRPr="009157C3" w:rsidRDefault="00EB1218" w:rsidP="00FC5A3A">
      <w:pPr>
        <w:pStyle w:val="afff1"/>
        <w:numPr>
          <w:ilvl w:val="1"/>
          <w:numId w:val="50"/>
        </w:numPr>
        <w:spacing w:afterLines="50" w:after="120" w:line="276" w:lineRule="auto"/>
        <w:contextualSpacing w:val="0"/>
        <w:jc w:val="both"/>
        <w:rPr>
          <w:rFonts w:eastAsiaTheme="minorEastAsia"/>
          <w:lang w:eastAsia="zh-CN"/>
        </w:rPr>
      </w:pPr>
      <w:r w:rsidRPr="002C5C20">
        <w:rPr>
          <w:rFonts w:eastAsiaTheme="minorEastAsia"/>
          <w:lang w:val="en-US" w:eastAsia="zh-CN"/>
        </w:rPr>
        <w:lastRenderedPageBreak/>
        <w:t xml:space="preserve">The </w:t>
      </w:r>
      <w:r>
        <w:rPr>
          <w:rFonts w:eastAsiaTheme="minorEastAsia" w:hint="eastAsia"/>
          <w:lang w:val="en-US" w:eastAsia="zh-CN"/>
        </w:rPr>
        <w:t>p</w:t>
      </w:r>
      <w:r w:rsidRPr="002C5C20">
        <w:rPr>
          <w:rFonts w:eastAsiaTheme="minorEastAsia"/>
          <w:lang w:val="en-US" w:eastAsia="zh-CN"/>
        </w:rPr>
        <w:t>olling message of PRDCH contains</w:t>
      </w:r>
      <w:r>
        <w:rPr>
          <w:rFonts w:eastAsiaTheme="minorEastAsia" w:hint="eastAsia"/>
          <w:lang w:val="en-US" w:eastAsia="zh-CN"/>
        </w:rPr>
        <w:t xml:space="preserve"> resource allocation for </w:t>
      </w:r>
      <w:r>
        <w:rPr>
          <w:rFonts w:eastAsiaTheme="minorEastAsia"/>
          <w:lang w:val="en-US" w:eastAsia="zh-CN"/>
        </w:rPr>
        <w:t>scheduling</w:t>
      </w:r>
      <w:r>
        <w:rPr>
          <w:rFonts w:eastAsiaTheme="minorEastAsia" w:hint="eastAsia"/>
          <w:lang w:val="en-US" w:eastAsia="zh-CN"/>
        </w:rPr>
        <w:t xml:space="preserve"> request for any A-IoT </w:t>
      </w:r>
      <w:r>
        <w:rPr>
          <w:rFonts w:eastAsiaTheme="minorEastAsia"/>
          <w:lang w:val="en-US" w:eastAsia="zh-CN"/>
        </w:rPr>
        <w:t>devices</w:t>
      </w:r>
      <w:r>
        <w:rPr>
          <w:rFonts w:eastAsiaTheme="minorEastAsia" w:hint="eastAsia"/>
          <w:lang w:val="en-US" w:eastAsia="zh-CN"/>
        </w:rPr>
        <w:t xml:space="preserve"> with DO-</w:t>
      </w:r>
      <w:proofErr w:type="gramStart"/>
      <w:r>
        <w:rPr>
          <w:rFonts w:eastAsiaTheme="minorEastAsia" w:hint="eastAsia"/>
          <w:lang w:val="en-US" w:eastAsia="zh-CN"/>
        </w:rPr>
        <w:t>A traffic</w:t>
      </w:r>
      <w:proofErr w:type="gramEnd"/>
      <w:r>
        <w:rPr>
          <w:rFonts w:eastAsiaTheme="minorEastAsia" w:hint="eastAsia"/>
          <w:lang w:val="en-US" w:eastAsia="zh-CN"/>
        </w:rPr>
        <w:t>.</w:t>
      </w:r>
      <w:r w:rsidRPr="00705FCA">
        <w:rPr>
          <w:rFonts w:eastAsiaTheme="minorEastAsia"/>
          <w:lang w:val="en-US" w:eastAsia="zh-CN"/>
        </w:rPr>
        <w:t xml:space="preserve"> </w:t>
      </w:r>
      <w:r w:rsidRPr="002C5C20">
        <w:rPr>
          <w:rFonts w:eastAsiaTheme="minorEastAsia"/>
          <w:lang w:val="en-US" w:eastAsia="zh-CN"/>
        </w:rPr>
        <w:t>Resource allocation similar to the paging message Msg0 for Msg1 resource allocation of random access procedure in Rel-19</w:t>
      </w:r>
      <w:r>
        <w:rPr>
          <w:rFonts w:eastAsiaTheme="minorEastAsia" w:hint="eastAsia"/>
          <w:lang w:val="en-US" w:eastAsia="zh-CN"/>
        </w:rPr>
        <w:t>.</w:t>
      </w:r>
    </w:p>
    <w:p w14:paraId="6B148E66" w14:textId="516833A0" w:rsidR="00EB1218" w:rsidRPr="009157C3" w:rsidRDefault="00EB1218" w:rsidP="00FC5A3A">
      <w:pPr>
        <w:pStyle w:val="afff1"/>
        <w:numPr>
          <w:ilvl w:val="0"/>
          <w:numId w:val="50"/>
        </w:numPr>
        <w:spacing w:afterLines="50" w:after="120" w:line="276" w:lineRule="auto"/>
        <w:contextualSpacing w:val="0"/>
        <w:jc w:val="both"/>
        <w:rPr>
          <w:rFonts w:eastAsiaTheme="minorEastAsia"/>
          <w:lang w:eastAsia="zh-CN"/>
        </w:rPr>
      </w:pPr>
      <w:r>
        <w:rPr>
          <w:rFonts w:eastAsiaTheme="minorEastAsia"/>
          <w:lang w:val="en-US" w:eastAsia="zh-CN"/>
        </w:rPr>
        <w:t>S</w:t>
      </w:r>
      <w:r>
        <w:rPr>
          <w:rFonts w:eastAsiaTheme="minorEastAsia" w:hint="eastAsia"/>
          <w:lang w:val="en-US" w:eastAsia="zh-CN"/>
        </w:rPr>
        <w:t>tep2: F</w:t>
      </w:r>
      <w:r w:rsidRPr="002C5C20">
        <w:rPr>
          <w:rFonts w:eastAsiaTheme="minorEastAsia"/>
          <w:lang w:val="en-US" w:eastAsia="zh-CN"/>
        </w:rPr>
        <w:t xml:space="preserve">or A-IoT device with </w:t>
      </w:r>
      <w:r w:rsidR="00D02C48">
        <w:rPr>
          <w:rFonts w:eastAsiaTheme="minorEastAsia"/>
          <w:lang w:val="en-US" w:eastAsia="zh-CN"/>
        </w:rPr>
        <w:t>DO-</w:t>
      </w:r>
      <w:proofErr w:type="gramStart"/>
      <w:r w:rsidR="00D02C48">
        <w:rPr>
          <w:rFonts w:eastAsiaTheme="minorEastAsia"/>
          <w:lang w:val="en-US" w:eastAsia="zh-CN"/>
        </w:rPr>
        <w:t>A</w:t>
      </w:r>
      <w:r w:rsidRPr="002C5C20">
        <w:rPr>
          <w:rFonts w:eastAsiaTheme="minorEastAsia"/>
          <w:lang w:val="en-US" w:eastAsia="zh-CN"/>
        </w:rPr>
        <w:t xml:space="preserve"> traffic</w:t>
      </w:r>
      <w:proofErr w:type="gramEnd"/>
      <w:r w:rsidRPr="002C5C20">
        <w:rPr>
          <w:rFonts w:eastAsiaTheme="minorEastAsia"/>
          <w:lang w:val="en-US" w:eastAsia="zh-CN"/>
        </w:rPr>
        <w:t>, A-IoT select one of the allocated resources</w:t>
      </w:r>
      <w:r>
        <w:rPr>
          <w:rFonts w:eastAsiaTheme="minorEastAsia" w:hint="eastAsia"/>
          <w:lang w:val="en-US" w:eastAsia="zh-CN"/>
        </w:rPr>
        <w:t xml:space="preserve"> </w:t>
      </w:r>
      <w:r w:rsidRPr="002C5C20">
        <w:rPr>
          <w:rFonts w:eastAsiaTheme="minorEastAsia"/>
          <w:lang w:val="en-US" w:eastAsia="zh-CN"/>
        </w:rPr>
        <w:t xml:space="preserve">to transmit the PDRCH, which contains the scheduling request for </w:t>
      </w:r>
      <w:r w:rsidR="00D02C48">
        <w:rPr>
          <w:rFonts w:eastAsiaTheme="minorEastAsia"/>
          <w:lang w:val="en-US" w:eastAsia="zh-CN"/>
        </w:rPr>
        <w:t>DO-A</w:t>
      </w:r>
      <w:r w:rsidRPr="002C5C20">
        <w:rPr>
          <w:rFonts w:eastAsiaTheme="minorEastAsia"/>
          <w:lang w:val="en-US" w:eastAsia="zh-CN"/>
        </w:rPr>
        <w:t xml:space="preserve"> traffic </w:t>
      </w:r>
      <w:r>
        <w:rPr>
          <w:rFonts w:eastAsiaTheme="minorEastAsia" w:hint="eastAsia"/>
          <w:lang w:val="en-US" w:eastAsia="zh-CN"/>
        </w:rPr>
        <w:t>which is s</w:t>
      </w:r>
      <w:r w:rsidRPr="002C5C20">
        <w:rPr>
          <w:rFonts w:eastAsiaTheme="minorEastAsia"/>
          <w:lang w:val="en-US" w:eastAsia="zh-CN"/>
        </w:rPr>
        <w:t>imilar to Msg1 in Rel-19</w:t>
      </w:r>
      <w:r>
        <w:rPr>
          <w:rFonts w:eastAsiaTheme="minorEastAsia" w:hint="eastAsia"/>
          <w:lang w:val="en-US" w:eastAsia="zh-CN"/>
        </w:rPr>
        <w:t>.</w:t>
      </w:r>
    </w:p>
    <w:p w14:paraId="0EA7BD2B" w14:textId="327361DA" w:rsidR="00EB1218" w:rsidRPr="009157C3" w:rsidRDefault="00EB1218" w:rsidP="00FC5A3A">
      <w:pPr>
        <w:pStyle w:val="afff1"/>
        <w:numPr>
          <w:ilvl w:val="0"/>
          <w:numId w:val="50"/>
        </w:numPr>
        <w:spacing w:afterLines="50" w:after="120" w:line="276" w:lineRule="auto"/>
        <w:contextualSpacing w:val="0"/>
        <w:jc w:val="both"/>
        <w:rPr>
          <w:rFonts w:eastAsiaTheme="minorEastAsia"/>
          <w:lang w:eastAsia="zh-CN"/>
        </w:rPr>
      </w:pPr>
      <w:r>
        <w:rPr>
          <w:rFonts w:eastAsiaTheme="minorEastAsia"/>
          <w:lang w:val="en-US" w:eastAsia="zh-CN"/>
        </w:rPr>
        <w:t>S</w:t>
      </w:r>
      <w:r>
        <w:rPr>
          <w:rFonts w:eastAsiaTheme="minorEastAsia" w:hint="eastAsia"/>
          <w:lang w:val="en-US" w:eastAsia="zh-CN"/>
        </w:rPr>
        <w:t>tep3: T</w:t>
      </w:r>
      <w:r w:rsidRPr="002C5C20">
        <w:rPr>
          <w:rFonts w:eastAsiaTheme="minorEastAsia"/>
          <w:lang w:val="en-US" w:eastAsia="zh-CN"/>
        </w:rPr>
        <w:t>he reader will respond to the detected PDRCH and s</w:t>
      </w:r>
      <w:r>
        <w:rPr>
          <w:rFonts w:eastAsiaTheme="minorEastAsia"/>
          <w:lang w:val="en-US" w:eastAsia="zh-CN"/>
        </w:rPr>
        <w:t>end out the resource allocation</w:t>
      </w:r>
      <w:r w:rsidRPr="002C5C20">
        <w:rPr>
          <w:rFonts w:eastAsiaTheme="minorEastAsia"/>
          <w:lang w:val="en-US" w:eastAsia="zh-CN"/>
        </w:rPr>
        <w:t xml:space="preserve"> on PRDCH for DO</w:t>
      </w:r>
      <w:r w:rsidR="00D02C48">
        <w:rPr>
          <w:rFonts w:eastAsiaTheme="minorEastAsia" w:hint="eastAsia"/>
          <w:lang w:val="en-US" w:eastAsia="zh-CN"/>
        </w:rPr>
        <w:t>-</w:t>
      </w:r>
      <w:r w:rsidRPr="002C5C20">
        <w:rPr>
          <w:rFonts w:eastAsiaTheme="minorEastAsia"/>
          <w:lang w:val="en-US" w:eastAsia="zh-CN"/>
        </w:rPr>
        <w:t>A traffic transmission</w:t>
      </w:r>
      <w:r>
        <w:rPr>
          <w:rFonts w:eastAsiaTheme="minorEastAsia" w:hint="eastAsia"/>
          <w:lang w:val="en-US" w:eastAsia="zh-CN"/>
        </w:rPr>
        <w:t>.</w:t>
      </w:r>
    </w:p>
    <w:p w14:paraId="5410D37E" w14:textId="77777777" w:rsidR="00EB1218" w:rsidRPr="00A43ED4" w:rsidRDefault="00EB1218" w:rsidP="00FC5A3A">
      <w:pPr>
        <w:pStyle w:val="afff1"/>
        <w:numPr>
          <w:ilvl w:val="0"/>
          <w:numId w:val="50"/>
        </w:numPr>
        <w:spacing w:afterLines="50" w:after="120" w:line="276" w:lineRule="auto"/>
        <w:contextualSpacing w:val="0"/>
        <w:jc w:val="both"/>
        <w:rPr>
          <w:rFonts w:eastAsiaTheme="minorEastAsia"/>
          <w:lang w:eastAsia="zh-CN"/>
        </w:rPr>
      </w:pPr>
      <w:r>
        <w:rPr>
          <w:rFonts w:eastAsiaTheme="minorEastAsia"/>
          <w:lang w:val="en-US" w:eastAsia="zh-CN"/>
        </w:rPr>
        <w:t>S</w:t>
      </w:r>
      <w:r>
        <w:rPr>
          <w:rFonts w:eastAsiaTheme="minorEastAsia" w:hint="eastAsia"/>
          <w:lang w:val="en-US" w:eastAsia="zh-CN"/>
        </w:rPr>
        <w:t>tep4: T</w:t>
      </w:r>
      <w:r>
        <w:rPr>
          <w:rFonts w:eastAsiaTheme="minorEastAsia"/>
          <w:lang w:val="en-US" w:eastAsia="zh-CN"/>
        </w:rPr>
        <w:t>he A-IoT device transmits</w:t>
      </w:r>
      <w:r>
        <w:rPr>
          <w:rFonts w:eastAsiaTheme="minorEastAsia" w:hint="eastAsia"/>
          <w:lang w:val="en-US" w:eastAsia="zh-CN"/>
        </w:rPr>
        <w:t xml:space="preserve"> the DO-</w:t>
      </w:r>
      <w:proofErr w:type="gramStart"/>
      <w:r>
        <w:rPr>
          <w:rFonts w:eastAsiaTheme="minorEastAsia" w:hint="eastAsia"/>
          <w:lang w:val="en-US" w:eastAsia="zh-CN"/>
        </w:rPr>
        <w:t>A traffic</w:t>
      </w:r>
      <w:proofErr w:type="gramEnd"/>
      <w:r>
        <w:rPr>
          <w:rFonts w:eastAsiaTheme="minorEastAsia" w:hint="eastAsia"/>
          <w:lang w:val="en-US" w:eastAsia="zh-CN"/>
        </w:rPr>
        <w:t xml:space="preserve"> according to the resource </w:t>
      </w:r>
      <w:r>
        <w:rPr>
          <w:rFonts w:eastAsiaTheme="minorEastAsia"/>
          <w:lang w:val="en-US" w:eastAsia="zh-CN"/>
        </w:rPr>
        <w:t>allocation</w:t>
      </w:r>
      <w:r>
        <w:rPr>
          <w:rFonts w:eastAsiaTheme="minorEastAsia" w:hint="eastAsia"/>
          <w:lang w:val="en-US" w:eastAsia="zh-CN"/>
        </w:rPr>
        <w:t xml:space="preserve"> from reader.</w:t>
      </w:r>
    </w:p>
    <w:p w14:paraId="248E5D72" w14:textId="581EECA6" w:rsidR="00EB1218" w:rsidRPr="009157C3" w:rsidRDefault="00EB1218" w:rsidP="00FC5A3A">
      <w:pPr>
        <w:widowControl w:val="0"/>
        <w:autoSpaceDE w:val="0"/>
        <w:autoSpaceDN w:val="0"/>
        <w:adjustRightInd w:val="0"/>
        <w:spacing w:afterLines="50" w:after="120"/>
        <w:jc w:val="both"/>
        <w:rPr>
          <w:rFonts w:eastAsiaTheme="minorEastAsia"/>
          <w:b/>
          <w:lang w:val="en-US" w:eastAsia="zh-CN"/>
        </w:rPr>
      </w:pPr>
      <w:r w:rsidRPr="009157C3">
        <w:rPr>
          <w:rFonts w:eastAsiaTheme="minorEastAsia" w:hint="eastAsia"/>
          <w:b/>
          <w:lang w:val="en-US" w:eastAsia="zh-CN"/>
        </w:rPr>
        <w:t xml:space="preserve">Proposal </w:t>
      </w:r>
      <w:r w:rsidR="00311653">
        <w:rPr>
          <w:rFonts w:eastAsiaTheme="minorEastAsia" w:hint="eastAsia"/>
          <w:b/>
          <w:lang w:val="en-US" w:eastAsia="zh-CN"/>
        </w:rPr>
        <w:t>5</w:t>
      </w:r>
      <w:r w:rsidR="00F65FB3">
        <w:rPr>
          <w:rFonts w:eastAsiaTheme="minorEastAsia" w:hint="eastAsia"/>
          <w:b/>
          <w:lang w:val="en-US" w:eastAsia="zh-CN"/>
        </w:rPr>
        <w:t>0</w:t>
      </w:r>
      <w:r w:rsidRPr="009157C3">
        <w:rPr>
          <w:rFonts w:eastAsiaTheme="minorEastAsia" w:hint="eastAsia"/>
          <w:b/>
          <w:lang w:val="en-US" w:eastAsia="zh-CN"/>
        </w:rPr>
        <w:t>:</w:t>
      </w:r>
      <w:r>
        <w:rPr>
          <w:rFonts w:eastAsiaTheme="minorEastAsia" w:hint="eastAsia"/>
          <w:b/>
          <w:lang w:val="en-US" w:eastAsia="zh-CN"/>
        </w:rPr>
        <w:t xml:space="preserve"> It suggests studying t</w:t>
      </w:r>
      <w:r w:rsidRPr="009157C3">
        <w:rPr>
          <w:rFonts w:eastAsiaTheme="minorEastAsia" w:hint="eastAsia"/>
          <w:b/>
          <w:lang w:val="en-US" w:eastAsia="zh-CN"/>
        </w:rPr>
        <w:t xml:space="preserve">he </w:t>
      </w:r>
      <w:r>
        <w:rPr>
          <w:rFonts w:eastAsiaTheme="minorEastAsia" w:hint="eastAsia"/>
          <w:b/>
          <w:lang w:val="en-US" w:eastAsia="zh-CN"/>
        </w:rPr>
        <w:t xml:space="preserve">resource </w:t>
      </w:r>
      <w:r>
        <w:rPr>
          <w:rFonts w:eastAsiaTheme="minorEastAsia"/>
          <w:b/>
          <w:lang w:val="en-US" w:eastAsia="zh-CN"/>
        </w:rPr>
        <w:t>allocation</w:t>
      </w:r>
      <w:r>
        <w:rPr>
          <w:rFonts w:eastAsiaTheme="minorEastAsia" w:hint="eastAsia"/>
          <w:b/>
          <w:lang w:val="en-US" w:eastAsia="zh-CN"/>
        </w:rPr>
        <w:t xml:space="preserve"> and selection for </w:t>
      </w:r>
      <w:r w:rsidRPr="00D65E6C">
        <w:rPr>
          <w:rFonts w:eastAsiaTheme="minorEastAsia" w:hint="eastAsia"/>
          <w:b/>
          <w:lang w:val="en-US" w:eastAsia="zh-CN"/>
        </w:rPr>
        <w:t>DO-A transmission</w:t>
      </w:r>
      <w:r>
        <w:rPr>
          <w:rFonts w:eastAsiaTheme="minorEastAsia" w:hint="eastAsia"/>
          <w:b/>
          <w:lang w:val="en-US" w:eastAsia="zh-CN"/>
        </w:rPr>
        <w:t xml:space="preserve"> based on polling mechanism</w:t>
      </w:r>
      <w:r w:rsidRPr="009601F4">
        <w:rPr>
          <w:rFonts w:eastAsiaTheme="minorEastAsia"/>
          <w:lang w:val="en-US" w:eastAsia="zh-CN"/>
        </w:rPr>
        <w:t xml:space="preserve"> </w:t>
      </w:r>
      <w:r w:rsidRPr="009157C3">
        <w:rPr>
          <w:rFonts w:eastAsiaTheme="minorEastAsia"/>
          <w:b/>
          <w:lang w:val="en-US" w:eastAsia="zh-CN"/>
        </w:rPr>
        <w:t>similar to the</w:t>
      </w:r>
      <w:r w:rsidRPr="009157C3">
        <w:rPr>
          <w:rFonts w:eastAsiaTheme="minorEastAsia" w:hint="eastAsia"/>
          <w:b/>
          <w:lang w:val="en-US" w:eastAsia="zh-CN"/>
        </w:rPr>
        <w:t xml:space="preserve"> random access procedure in Rel-19</w:t>
      </w:r>
      <w:r>
        <w:rPr>
          <w:rFonts w:eastAsiaTheme="minorEastAsia" w:hint="eastAsia"/>
          <w:b/>
          <w:lang w:val="en-US" w:eastAsia="zh-CN"/>
        </w:rPr>
        <w:t>.</w:t>
      </w:r>
    </w:p>
    <w:p w14:paraId="18D36EEC" w14:textId="56BFCBDB" w:rsidR="00A72BA7" w:rsidRDefault="00A72BA7" w:rsidP="00E46178">
      <w:pPr>
        <w:pStyle w:val="31"/>
        <w:rPr>
          <w:rFonts w:ascii="Times New Roman" w:hAnsi="Times New Roman" w:cs="Times New Roman"/>
        </w:rPr>
      </w:pPr>
      <w:r>
        <w:rPr>
          <w:rFonts w:hint="eastAsia"/>
        </w:rPr>
        <w:t>Scheduling information</w:t>
      </w:r>
    </w:p>
    <w:p w14:paraId="02531B98" w14:textId="1715D5CE" w:rsidR="00A72BA7" w:rsidRDefault="00717725" w:rsidP="0006164B">
      <w:pPr>
        <w:widowControl w:val="0"/>
        <w:autoSpaceDE w:val="0"/>
        <w:autoSpaceDN w:val="0"/>
        <w:adjustRightInd w:val="0"/>
        <w:spacing w:after="120"/>
        <w:jc w:val="both"/>
        <w:rPr>
          <w:rFonts w:eastAsiaTheme="minorEastAsia"/>
          <w:lang w:val="en-US" w:eastAsia="zh-CN"/>
        </w:rPr>
      </w:pPr>
      <w:r>
        <w:rPr>
          <w:rFonts w:eastAsiaTheme="minorEastAsia" w:hint="eastAsia"/>
          <w:lang w:eastAsia="zh-CN"/>
        </w:rPr>
        <w:t xml:space="preserve">According to the discussion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_Ref209886979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0A3ABA">
        <w:rPr>
          <w:rFonts w:eastAsiaTheme="minorEastAsia"/>
          <w:lang w:eastAsia="zh-CN"/>
        </w:rPr>
        <w:t>2.3.1.4</w:t>
      </w:r>
      <w:r>
        <w:rPr>
          <w:rFonts w:eastAsiaTheme="minorEastAsia"/>
          <w:lang w:eastAsia="zh-CN"/>
        </w:rPr>
        <w:fldChar w:fldCharType="end"/>
      </w:r>
      <w:r>
        <w:rPr>
          <w:rFonts w:eastAsiaTheme="minorEastAsia" w:hint="eastAsia"/>
          <w:lang w:eastAsia="zh-CN"/>
        </w:rPr>
        <w:t xml:space="preserve">, the TBS indication </w:t>
      </w:r>
      <w:r w:rsidR="00650B7D">
        <w:rPr>
          <w:rFonts w:eastAsiaTheme="minorEastAsia" w:hint="eastAsia"/>
          <w:lang w:eastAsia="zh-CN"/>
        </w:rPr>
        <w:t>would</w:t>
      </w:r>
      <w:r>
        <w:rPr>
          <w:rFonts w:eastAsiaTheme="minorEastAsia" w:hint="eastAsia"/>
          <w:lang w:eastAsia="zh-CN"/>
        </w:rPr>
        <w:t xml:space="preserve"> be used for the length ind</w:t>
      </w:r>
      <w:r w:rsidR="00650B7D">
        <w:rPr>
          <w:rFonts w:eastAsiaTheme="minorEastAsia" w:hint="eastAsia"/>
          <w:lang w:eastAsia="zh-CN"/>
        </w:rPr>
        <w:t xml:space="preserve">ication of PRDCH for Device 2b and Device C. </w:t>
      </w:r>
      <w:r w:rsidR="00650B7D">
        <w:rPr>
          <w:rFonts w:eastAsiaTheme="minorEastAsia"/>
          <w:lang w:eastAsia="zh-CN"/>
        </w:rPr>
        <w:t>T</w:t>
      </w:r>
      <w:r w:rsidR="00650B7D">
        <w:rPr>
          <w:rFonts w:eastAsiaTheme="minorEastAsia" w:hint="eastAsia"/>
          <w:lang w:eastAsia="zh-CN"/>
        </w:rPr>
        <w:t xml:space="preserve">hus, </w:t>
      </w:r>
      <w:r w:rsidR="00E72E51">
        <w:rPr>
          <w:rFonts w:eastAsiaTheme="minorEastAsia" w:hint="eastAsia"/>
          <w:lang w:eastAsia="zh-CN"/>
        </w:rPr>
        <w:t xml:space="preserve">the TBS and other </w:t>
      </w:r>
      <w:r w:rsidR="0006164B">
        <w:rPr>
          <w:rFonts w:eastAsiaTheme="minorEastAsia" w:hint="eastAsia"/>
          <w:lang w:eastAsia="zh-CN"/>
        </w:rPr>
        <w:t xml:space="preserve">PRDCH transmission related information should be carried in a </w:t>
      </w:r>
      <w:r w:rsidR="0006164B">
        <w:rPr>
          <w:rFonts w:eastAsiaTheme="minorEastAsia"/>
          <w:lang w:eastAsia="zh-CN"/>
        </w:rPr>
        <w:t>separate</w:t>
      </w:r>
      <w:r w:rsidR="0006164B">
        <w:rPr>
          <w:rFonts w:eastAsiaTheme="minorEastAsia" w:hint="eastAsia"/>
          <w:lang w:eastAsia="zh-CN"/>
        </w:rPr>
        <w:t xml:space="preserve"> information field</w:t>
      </w:r>
      <w:r w:rsidR="0099741A">
        <w:rPr>
          <w:rFonts w:eastAsiaTheme="minorEastAsia" w:hint="eastAsia"/>
          <w:lang w:eastAsia="zh-CN"/>
        </w:rPr>
        <w:t>, i.e. L1 control information,</w:t>
      </w:r>
      <w:r w:rsidR="00A6505D">
        <w:rPr>
          <w:rFonts w:eastAsiaTheme="minorEastAsia"/>
          <w:lang w:eastAsia="zh-CN"/>
        </w:rPr>
        <w:t xml:space="preserve"> with fixed chip duration</w:t>
      </w:r>
      <w:r w:rsidR="0006164B">
        <w:rPr>
          <w:rFonts w:eastAsiaTheme="minorEastAsia" w:hint="eastAsia"/>
          <w:lang w:eastAsia="zh-CN"/>
        </w:rPr>
        <w:t xml:space="preserve">, which can provide the prior indication for the PRDCH transmission. </w:t>
      </w:r>
      <w:r w:rsidR="00650B7D">
        <w:rPr>
          <w:rFonts w:eastAsiaTheme="minorEastAsia"/>
          <w:lang w:eastAsia="zh-CN"/>
        </w:rPr>
        <w:t>T</w:t>
      </w:r>
      <w:r w:rsidR="00650B7D">
        <w:rPr>
          <w:rFonts w:eastAsiaTheme="minorEastAsia" w:hint="eastAsia"/>
          <w:lang w:eastAsia="zh-CN"/>
        </w:rPr>
        <w:t>he detailed signalling structure of PRDCH for Device 2b and Device C is</w:t>
      </w:r>
      <w:r w:rsidR="0006164B">
        <w:rPr>
          <w:rFonts w:eastAsiaTheme="minorEastAsia" w:hint="eastAsia"/>
          <w:lang w:eastAsia="zh-CN"/>
        </w:rPr>
        <w:t xml:space="preserve"> </w:t>
      </w:r>
      <w:r w:rsidR="00650B7D">
        <w:rPr>
          <w:rFonts w:eastAsiaTheme="minorEastAsia" w:hint="eastAsia"/>
          <w:lang w:eastAsia="zh-CN"/>
        </w:rPr>
        <w:t xml:space="preserve">shown in </w:t>
      </w:r>
      <w:r w:rsidR="00650B7D" w:rsidRPr="00650B7D">
        <w:rPr>
          <w:rFonts w:eastAsiaTheme="minorEastAsia"/>
          <w:lang w:eastAsia="zh-CN"/>
        </w:rPr>
        <w:fldChar w:fldCharType="begin"/>
      </w:r>
      <w:r w:rsidR="00650B7D" w:rsidRPr="00ED1B68">
        <w:rPr>
          <w:rFonts w:eastAsiaTheme="minorEastAsia"/>
          <w:lang w:eastAsia="zh-CN"/>
        </w:rPr>
        <w:instrText xml:space="preserve"> </w:instrText>
      </w:r>
      <w:r w:rsidR="00650B7D" w:rsidRPr="00ED1B68">
        <w:rPr>
          <w:rFonts w:eastAsiaTheme="minorEastAsia" w:hint="eastAsia"/>
          <w:lang w:eastAsia="zh-CN"/>
        </w:rPr>
        <w:instrText>REF _Ref209890504 \h</w:instrText>
      </w:r>
      <w:r w:rsidR="00650B7D" w:rsidRPr="00ED1B68">
        <w:rPr>
          <w:rFonts w:eastAsiaTheme="minorEastAsia"/>
          <w:lang w:eastAsia="zh-CN"/>
        </w:rPr>
        <w:instrText xml:space="preserve">  \* MERGEFORMAT </w:instrText>
      </w:r>
      <w:r w:rsidR="00650B7D" w:rsidRPr="00650B7D">
        <w:rPr>
          <w:rFonts w:eastAsiaTheme="minorEastAsia"/>
          <w:lang w:eastAsia="zh-CN"/>
        </w:rPr>
      </w:r>
      <w:r w:rsidR="00650B7D" w:rsidRPr="00650B7D">
        <w:rPr>
          <w:rFonts w:eastAsiaTheme="minorEastAsia"/>
          <w:lang w:eastAsia="zh-CN"/>
        </w:rPr>
        <w:fldChar w:fldCharType="separate"/>
      </w:r>
      <w:r w:rsidR="000A3ABA" w:rsidRPr="00FC5A3A">
        <w:rPr>
          <w:rFonts w:eastAsiaTheme="minorEastAsia"/>
          <w:bCs/>
          <w:lang w:eastAsia="zh-CN"/>
        </w:rPr>
        <w:t>Figure 24</w:t>
      </w:r>
      <w:r w:rsidR="00650B7D" w:rsidRPr="00650B7D">
        <w:rPr>
          <w:rFonts w:eastAsiaTheme="minorEastAsia"/>
          <w:lang w:eastAsia="zh-CN"/>
        </w:rPr>
        <w:fldChar w:fldCharType="end"/>
      </w:r>
      <w:r w:rsidR="00650B7D">
        <w:rPr>
          <w:rFonts w:eastAsiaTheme="minorEastAsia" w:hint="eastAsia"/>
          <w:lang w:eastAsia="zh-CN"/>
        </w:rPr>
        <w:t>.</w:t>
      </w:r>
    </w:p>
    <w:p w14:paraId="0F72968A" w14:textId="78DA8072" w:rsidR="00650B7D" w:rsidRPr="00650B7D" w:rsidRDefault="0099741A" w:rsidP="00650B7D">
      <w:pPr>
        <w:widowControl w:val="0"/>
        <w:autoSpaceDE w:val="0"/>
        <w:autoSpaceDN w:val="0"/>
        <w:adjustRightInd w:val="0"/>
        <w:spacing w:after="120"/>
        <w:jc w:val="center"/>
        <w:rPr>
          <w:rFonts w:eastAsiaTheme="minorEastAsia"/>
          <w:lang w:eastAsia="zh-CN"/>
        </w:rPr>
      </w:pPr>
      <w:r w:rsidRPr="0099741A">
        <w:rPr>
          <w:rFonts w:eastAsiaTheme="minorEastAsia"/>
          <w:noProof/>
          <w:lang w:val="en-US" w:eastAsia="zh-CN"/>
        </w:rPr>
        <w:drawing>
          <wp:inline distT="0" distB="0" distL="0" distR="0" wp14:anchorId="3B7FE48A" wp14:editId="5E59A86C">
            <wp:extent cx="4182745" cy="1493520"/>
            <wp:effectExtent l="0" t="0" r="825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82745" cy="1493520"/>
                    </a:xfrm>
                    <a:prstGeom prst="rect">
                      <a:avLst/>
                    </a:prstGeom>
                    <a:noFill/>
                    <a:ln>
                      <a:noFill/>
                    </a:ln>
                  </pic:spPr>
                </pic:pic>
              </a:graphicData>
            </a:graphic>
          </wp:inline>
        </w:drawing>
      </w:r>
    </w:p>
    <w:p w14:paraId="3A05DDD0" w14:textId="6D28B59C" w:rsidR="00650B7D" w:rsidRPr="00650B7D" w:rsidRDefault="00650B7D" w:rsidP="00650B7D">
      <w:pPr>
        <w:widowControl w:val="0"/>
        <w:autoSpaceDE w:val="0"/>
        <w:autoSpaceDN w:val="0"/>
        <w:adjustRightInd w:val="0"/>
        <w:spacing w:after="120"/>
        <w:jc w:val="center"/>
        <w:rPr>
          <w:rFonts w:eastAsiaTheme="minorEastAsia"/>
          <w:b/>
          <w:bCs/>
          <w:lang w:eastAsia="zh-CN"/>
        </w:rPr>
      </w:pPr>
      <w:bookmarkStart w:id="236" w:name="_Ref209890504"/>
      <w:r w:rsidRPr="00650B7D">
        <w:rPr>
          <w:rFonts w:eastAsiaTheme="minorEastAsia"/>
          <w:b/>
          <w:bCs/>
          <w:lang w:eastAsia="zh-CN"/>
        </w:rPr>
        <w:t xml:space="preserve">Figure </w:t>
      </w:r>
      <w:r w:rsidRPr="00650B7D">
        <w:rPr>
          <w:rFonts w:eastAsiaTheme="minorEastAsia"/>
          <w:b/>
          <w:bCs/>
          <w:lang w:eastAsia="zh-CN"/>
        </w:rPr>
        <w:fldChar w:fldCharType="begin"/>
      </w:r>
      <w:r w:rsidRPr="00650B7D">
        <w:rPr>
          <w:rFonts w:eastAsiaTheme="minorEastAsia"/>
          <w:b/>
          <w:bCs/>
          <w:lang w:eastAsia="zh-CN"/>
        </w:rPr>
        <w:instrText xml:space="preserve"> SEQ Figure \* ARABIC </w:instrText>
      </w:r>
      <w:r w:rsidRPr="00650B7D">
        <w:rPr>
          <w:rFonts w:eastAsiaTheme="minorEastAsia"/>
          <w:b/>
          <w:bCs/>
          <w:lang w:eastAsia="zh-CN"/>
        </w:rPr>
        <w:fldChar w:fldCharType="separate"/>
      </w:r>
      <w:r w:rsidR="000A3ABA">
        <w:rPr>
          <w:rFonts w:eastAsiaTheme="minorEastAsia"/>
          <w:b/>
          <w:bCs/>
          <w:noProof/>
          <w:lang w:eastAsia="zh-CN"/>
        </w:rPr>
        <w:t>24</w:t>
      </w:r>
      <w:r w:rsidRPr="00650B7D">
        <w:rPr>
          <w:rFonts w:eastAsiaTheme="minorEastAsia"/>
          <w:lang w:val="en-US" w:eastAsia="zh-CN"/>
        </w:rPr>
        <w:fldChar w:fldCharType="end"/>
      </w:r>
      <w:bookmarkEnd w:id="236"/>
      <w:r w:rsidRPr="00650B7D">
        <w:rPr>
          <w:rFonts w:eastAsiaTheme="minorEastAsia" w:hint="eastAsia"/>
          <w:b/>
          <w:bCs/>
          <w:lang w:eastAsia="zh-CN"/>
        </w:rPr>
        <w:t>: The</w:t>
      </w:r>
      <w:r w:rsidR="00E25331">
        <w:rPr>
          <w:rFonts w:eastAsiaTheme="minorEastAsia" w:hint="eastAsia"/>
          <w:b/>
          <w:bCs/>
          <w:lang w:eastAsia="zh-CN"/>
        </w:rPr>
        <w:t xml:space="preserve"> example of the</w:t>
      </w:r>
      <w:r w:rsidRPr="00650B7D">
        <w:rPr>
          <w:rFonts w:eastAsiaTheme="minorEastAsia" w:hint="eastAsia"/>
          <w:b/>
          <w:bCs/>
          <w:lang w:eastAsia="zh-CN"/>
        </w:rPr>
        <w:t xml:space="preserve"> structure of PRDCH in Rel-20</w:t>
      </w:r>
    </w:p>
    <w:p w14:paraId="0E1B3873" w14:textId="77777777" w:rsidR="00B52357" w:rsidRDefault="00E25331" w:rsidP="00FC5A3A">
      <w:pPr>
        <w:widowControl w:val="0"/>
        <w:autoSpaceDE w:val="0"/>
        <w:autoSpaceDN w:val="0"/>
        <w:adjustRightInd w:val="0"/>
        <w:spacing w:after="120"/>
        <w:jc w:val="both"/>
        <w:rPr>
          <w:rFonts w:eastAsiaTheme="minorEastAsia"/>
          <w:lang w:eastAsia="zh-CN"/>
        </w:rPr>
      </w:pPr>
      <w:r>
        <w:rPr>
          <w:rFonts w:eastAsiaTheme="minorEastAsia"/>
          <w:lang w:eastAsia="zh-CN"/>
        </w:rPr>
        <w:t>F</w:t>
      </w:r>
      <w:r>
        <w:rPr>
          <w:rFonts w:eastAsiaTheme="minorEastAsia" w:hint="eastAsia"/>
          <w:lang w:eastAsia="zh-CN"/>
        </w:rPr>
        <w:t>or t</w:t>
      </w:r>
      <w:r w:rsidR="00952E64">
        <w:rPr>
          <w:rFonts w:eastAsiaTheme="minorEastAsia" w:hint="eastAsia"/>
          <w:lang w:eastAsia="zh-CN"/>
        </w:rPr>
        <w:t xml:space="preserve">he L1 control information </w:t>
      </w:r>
      <w:r>
        <w:rPr>
          <w:rFonts w:eastAsiaTheme="minorEastAsia" w:hint="eastAsia"/>
          <w:lang w:eastAsia="zh-CN"/>
        </w:rPr>
        <w:t>as the prior information of PRDCH</w:t>
      </w:r>
      <w:r w:rsidR="00952E64">
        <w:rPr>
          <w:rFonts w:eastAsiaTheme="minorEastAsia" w:hint="eastAsia"/>
          <w:lang w:eastAsia="zh-CN"/>
        </w:rPr>
        <w:t xml:space="preserve">, </w:t>
      </w:r>
      <w:r w:rsidR="003E68B4">
        <w:rPr>
          <w:rFonts w:eastAsiaTheme="minorEastAsia" w:hint="eastAsia"/>
          <w:lang w:eastAsia="zh-CN"/>
        </w:rPr>
        <w:t xml:space="preserve">its reliability </w:t>
      </w:r>
      <w:r>
        <w:rPr>
          <w:rFonts w:eastAsiaTheme="minorEastAsia" w:hint="eastAsia"/>
          <w:lang w:eastAsia="zh-CN"/>
        </w:rPr>
        <w:t xml:space="preserve">should be further </w:t>
      </w:r>
      <w:r w:rsidR="00D67D82">
        <w:rPr>
          <w:rFonts w:eastAsiaTheme="minorEastAsia" w:hint="eastAsia"/>
          <w:lang w:eastAsia="zh-CN"/>
        </w:rPr>
        <w:t>studied</w:t>
      </w:r>
      <w:r>
        <w:rPr>
          <w:rFonts w:eastAsiaTheme="minorEastAsia" w:hint="eastAsia"/>
          <w:lang w:eastAsia="zh-CN"/>
        </w:rPr>
        <w:t xml:space="preserve">, i.e. its BLER performance </w:t>
      </w:r>
      <w:r w:rsidR="0043731B">
        <w:rPr>
          <w:rFonts w:eastAsiaTheme="minorEastAsia" w:hint="eastAsia"/>
          <w:lang w:eastAsia="zh-CN"/>
        </w:rPr>
        <w:t>should</w:t>
      </w:r>
      <w:r>
        <w:rPr>
          <w:rFonts w:eastAsiaTheme="minorEastAsia" w:hint="eastAsia"/>
          <w:lang w:eastAsia="zh-CN"/>
        </w:rPr>
        <w:t xml:space="preserve"> not</w:t>
      </w:r>
      <w:r w:rsidR="0043731B">
        <w:rPr>
          <w:rFonts w:eastAsiaTheme="minorEastAsia" w:hint="eastAsia"/>
          <w:lang w:eastAsia="zh-CN"/>
        </w:rPr>
        <w:t xml:space="preserve"> be</w:t>
      </w:r>
      <w:r>
        <w:rPr>
          <w:rFonts w:eastAsiaTheme="minorEastAsia" w:hint="eastAsia"/>
          <w:lang w:eastAsia="zh-CN"/>
        </w:rPr>
        <w:t xml:space="preserve"> worse than that of the PRDCH. </w:t>
      </w:r>
      <w:r w:rsidR="00B52357">
        <w:rPr>
          <w:rFonts w:eastAsiaTheme="minorEastAsia"/>
          <w:lang w:eastAsia="zh-CN"/>
        </w:rPr>
        <w:t>T</w:t>
      </w:r>
      <w:r w:rsidR="00B52357">
        <w:rPr>
          <w:rFonts w:eastAsiaTheme="minorEastAsia" w:hint="eastAsia"/>
          <w:lang w:eastAsia="zh-CN"/>
        </w:rPr>
        <w:t>he following designs should be consider</w:t>
      </w:r>
      <w:r w:rsidR="00950401">
        <w:rPr>
          <w:rFonts w:eastAsiaTheme="minorEastAsia" w:hint="eastAsia"/>
          <w:lang w:eastAsia="zh-CN"/>
        </w:rPr>
        <w:t>:</w:t>
      </w:r>
    </w:p>
    <w:p w14:paraId="45515CFB" w14:textId="77777777" w:rsidR="00950401" w:rsidRDefault="00950401" w:rsidP="00FC5A3A">
      <w:pPr>
        <w:pStyle w:val="afff1"/>
        <w:widowControl w:val="0"/>
        <w:numPr>
          <w:ilvl w:val="0"/>
          <w:numId w:val="67"/>
        </w:numPr>
        <w:autoSpaceDE w:val="0"/>
        <w:autoSpaceDN w:val="0"/>
        <w:adjustRightInd w:val="0"/>
        <w:spacing w:after="120"/>
        <w:contextualSpacing w:val="0"/>
        <w:jc w:val="both"/>
        <w:rPr>
          <w:rFonts w:eastAsiaTheme="minorEastAsia"/>
          <w:lang w:eastAsia="zh-CN"/>
        </w:rPr>
      </w:pPr>
      <w:r>
        <w:rPr>
          <w:rFonts w:eastAsiaTheme="minorEastAsia" w:hint="eastAsia"/>
          <w:lang w:eastAsia="zh-CN"/>
        </w:rPr>
        <w:t>T</w:t>
      </w:r>
      <w:r w:rsidR="00E25331" w:rsidRPr="00950401">
        <w:rPr>
          <w:rFonts w:eastAsiaTheme="minorEastAsia" w:hint="eastAsia"/>
          <w:lang w:eastAsia="zh-CN"/>
        </w:rPr>
        <w:t xml:space="preserve">he chip </w:t>
      </w:r>
      <w:r w:rsidR="00E25331" w:rsidRPr="00950401">
        <w:rPr>
          <w:rFonts w:eastAsiaTheme="minorEastAsia"/>
          <w:lang w:eastAsia="zh-CN"/>
        </w:rPr>
        <w:t>duration</w:t>
      </w:r>
      <w:r w:rsidR="00E25331" w:rsidRPr="00950401">
        <w:rPr>
          <w:rFonts w:eastAsiaTheme="minorEastAsia" w:hint="eastAsia"/>
          <w:lang w:eastAsia="zh-CN"/>
        </w:rPr>
        <w:t xml:space="preserve"> of L1 control information could be larger than that of PRDCH, which can obtain the better BLER performance. </w:t>
      </w:r>
      <w:r>
        <w:rPr>
          <w:rFonts w:eastAsiaTheme="minorEastAsia" w:hint="eastAsia"/>
          <w:lang w:eastAsia="zh-CN"/>
        </w:rPr>
        <w:t xml:space="preserve">The chip duration of L1 control information can be obtained via the R-TAS for the </w:t>
      </w:r>
      <w:r w:rsidR="00D134C4">
        <w:rPr>
          <w:rFonts w:eastAsiaTheme="minorEastAsia"/>
          <w:lang w:eastAsia="zh-CN"/>
        </w:rPr>
        <w:t>reliability</w:t>
      </w:r>
      <w:r>
        <w:rPr>
          <w:rFonts w:eastAsiaTheme="minorEastAsia" w:hint="eastAsia"/>
          <w:lang w:eastAsia="zh-CN"/>
        </w:rPr>
        <w:t xml:space="preserve">, and the chip </w:t>
      </w:r>
      <w:r>
        <w:rPr>
          <w:rFonts w:eastAsiaTheme="minorEastAsia"/>
          <w:lang w:eastAsia="zh-CN"/>
        </w:rPr>
        <w:t>duration</w:t>
      </w:r>
      <w:r>
        <w:rPr>
          <w:rFonts w:eastAsiaTheme="minorEastAsia" w:hint="eastAsia"/>
          <w:lang w:eastAsia="zh-CN"/>
        </w:rPr>
        <w:t xml:space="preserve"> of the PRDCH can be indicated in </w:t>
      </w:r>
      <w:r w:rsidRPr="00950401">
        <w:rPr>
          <w:rFonts w:eastAsiaTheme="minorEastAsia" w:hint="eastAsia"/>
          <w:lang w:eastAsia="zh-CN"/>
        </w:rPr>
        <w:t>L1 control information</w:t>
      </w:r>
      <w:r>
        <w:rPr>
          <w:rFonts w:eastAsiaTheme="minorEastAsia" w:hint="eastAsia"/>
          <w:lang w:eastAsia="zh-CN"/>
        </w:rPr>
        <w:t xml:space="preserve"> for flexibility.</w:t>
      </w:r>
    </w:p>
    <w:p w14:paraId="5D68F4C7" w14:textId="5377BC6E" w:rsidR="00950401" w:rsidRDefault="00950401" w:rsidP="00FC5A3A">
      <w:pPr>
        <w:pStyle w:val="afff1"/>
        <w:widowControl w:val="0"/>
        <w:numPr>
          <w:ilvl w:val="0"/>
          <w:numId w:val="67"/>
        </w:numPr>
        <w:autoSpaceDE w:val="0"/>
        <w:autoSpaceDN w:val="0"/>
        <w:adjustRightInd w:val="0"/>
        <w:spacing w:after="120"/>
        <w:contextualSpacing w:val="0"/>
        <w:jc w:val="both"/>
        <w:rPr>
          <w:rFonts w:eastAsiaTheme="minorEastAsia"/>
          <w:lang w:eastAsia="zh-CN"/>
        </w:rPr>
      </w:pPr>
      <w:r>
        <w:rPr>
          <w:rFonts w:eastAsiaTheme="minorEastAsia" w:hint="eastAsia"/>
          <w:lang w:eastAsia="zh-CN"/>
        </w:rPr>
        <w:t>T</w:t>
      </w:r>
      <w:r w:rsidR="00E25331" w:rsidRPr="00950401">
        <w:rPr>
          <w:rFonts w:eastAsiaTheme="minorEastAsia" w:hint="eastAsia"/>
          <w:lang w:eastAsia="zh-CN"/>
        </w:rPr>
        <w:t>he FEC could be applied</w:t>
      </w:r>
      <w:r w:rsidR="00A546E7">
        <w:rPr>
          <w:rFonts w:eastAsiaTheme="minorEastAsia" w:hint="eastAsia"/>
          <w:lang w:eastAsia="zh-CN"/>
        </w:rPr>
        <w:t xml:space="preserve"> in L1 control information</w:t>
      </w:r>
      <w:r w:rsidR="00E25331" w:rsidRPr="00950401">
        <w:rPr>
          <w:rFonts w:eastAsiaTheme="minorEastAsia" w:hint="eastAsia"/>
          <w:lang w:eastAsia="zh-CN"/>
        </w:rPr>
        <w:t xml:space="preserve"> </w:t>
      </w:r>
      <w:r w:rsidR="003E68B4" w:rsidRPr="00950401">
        <w:rPr>
          <w:rFonts w:eastAsiaTheme="minorEastAsia" w:hint="eastAsia"/>
          <w:lang w:eastAsia="zh-CN"/>
        </w:rPr>
        <w:t>for error protection to against the</w:t>
      </w:r>
      <w:r w:rsidR="00723700">
        <w:rPr>
          <w:rFonts w:eastAsiaTheme="minorEastAsia"/>
          <w:lang w:eastAsia="zh-CN"/>
        </w:rPr>
        <w:t xml:space="preserve"> multi-path</w:t>
      </w:r>
      <w:r w:rsidR="003E68B4" w:rsidRPr="00950401">
        <w:rPr>
          <w:rFonts w:eastAsiaTheme="minorEastAsia" w:hint="eastAsia"/>
          <w:lang w:eastAsia="zh-CN"/>
        </w:rPr>
        <w:t xml:space="preserve"> fading channel in outdoor</w:t>
      </w:r>
      <w:r w:rsidR="00723700">
        <w:rPr>
          <w:rFonts w:eastAsiaTheme="minorEastAsia"/>
          <w:lang w:eastAsia="zh-CN"/>
        </w:rPr>
        <w:t xml:space="preserve"> deployment scenarios</w:t>
      </w:r>
      <w:r w:rsidR="00D134C4">
        <w:rPr>
          <w:rFonts w:eastAsiaTheme="minorEastAsia" w:hint="eastAsia"/>
          <w:lang w:eastAsia="zh-CN"/>
        </w:rPr>
        <w:t>, which might be different from that in PRDCH</w:t>
      </w:r>
      <w:r w:rsidR="00723700">
        <w:rPr>
          <w:rFonts w:eastAsiaTheme="minorEastAsia"/>
          <w:lang w:eastAsia="zh-CN"/>
        </w:rPr>
        <w:t xml:space="preserve"> in indoor deployment scenarios in Rel-19</w:t>
      </w:r>
      <w:r w:rsidR="003E68B4" w:rsidRPr="00950401">
        <w:rPr>
          <w:rFonts w:eastAsiaTheme="minorEastAsia" w:hint="eastAsia"/>
          <w:lang w:eastAsia="zh-CN"/>
        </w:rPr>
        <w:t>.</w:t>
      </w:r>
      <w:r w:rsidR="00890248" w:rsidRPr="00950401">
        <w:rPr>
          <w:rFonts w:eastAsiaTheme="minorEastAsia" w:hint="eastAsia"/>
          <w:lang w:eastAsia="zh-CN"/>
        </w:rPr>
        <w:t xml:space="preserve"> </w:t>
      </w:r>
    </w:p>
    <w:p w14:paraId="1E837034" w14:textId="77777777" w:rsidR="00952E64" w:rsidRDefault="00D134C4" w:rsidP="00FC5A3A">
      <w:pPr>
        <w:pStyle w:val="afff1"/>
        <w:widowControl w:val="0"/>
        <w:numPr>
          <w:ilvl w:val="0"/>
          <w:numId w:val="67"/>
        </w:numPr>
        <w:autoSpaceDE w:val="0"/>
        <w:autoSpaceDN w:val="0"/>
        <w:adjustRightInd w:val="0"/>
        <w:spacing w:after="120"/>
        <w:contextualSpacing w:val="0"/>
        <w:jc w:val="both"/>
        <w:rPr>
          <w:rFonts w:eastAsiaTheme="minorEastAsia"/>
          <w:lang w:eastAsia="zh-CN"/>
        </w:rPr>
      </w:pPr>
      <w:r>
        <w:rPr>
          <w:rFonts w:eastAsiaTheme="minorEastAsia" w:hint="eastAsia"/>
          <w:lang w:eastAsia="zh-CN"/>
        </w:rPr>
        <w:t>S</w:t>
      </w:r>
      <w:r w:rsidR="00E72E51" w:rsidRPr="00950401">
        <w:rPr>
          <w:rFonts w:eastAsiaTheme="minorEastAsia" w:hint="eastAsia"/>
          <w:lang w:eastAsia="zh-CN"/>
        </w:rPr>
        <w:t xml:space="preserve">ince the CRC </w:t>
      </w:r>
      <w:r>
        <w:rPr>
          <w:rFonts w:eastAsiaTheme="minorEastAsia" w:hint="eastAsia"/>
          <w:lang w:eastAsia="zh-CN"/>
        </w:rPr>
        <w:t xml:space="preserve">can be </w:t>
      </w:r>
      <w:r w:rsidR="00230478">
        <w:rPr>
          <w:rFonts w:eastAsiaTheme="minorEastAsia" w:hint="eastAsia"/>
          <w:lang w:eastAsia="zh-CN"/>
        </w:rPr>
        <w:t xml:space="preserve">only </w:t>
      </w:r>
      <w:r>
        <w:rPr>
          <w:rFonts w:eastAsiaTheme="minorEastAsia" w:hint="eastAsia"/>
          <w:lang w:eastAsia="zh-CN"/>
        </w:rPr>
        <w:t xml:space="preserve">used for </w:t>
      </w:r>
      <w:r w:rsidRPr="00D134C4">
        <w:rPr>
          <w:rFonts w:eastAsiaTheme="minorEastAsia"/>
          <w:lang w:eastAsia="zh-CN"/>
        </w:rPr>
        <w:t>verify</w:t>
      </w:r>
      <w:r>
        <w:rPr>
          <w:rFonts w:eastAsiaTheme="minorEastAsia" w:hint="eastAsia"/>
          <w:lang w:eastAsia="zh-CN"/>
        </w:rPr>
        <w:t>ing</w:t>
      </w:r>
      <w:r w:rsidRPr="00D134C4">
        <w:rPr>
          <w:rFonts w:eastAsiaTheme="minorEastAsia"/>
          <w:lang w:eastAsia="zh-CN"/>
        </w:rPr>
        <w:t xml:space="preserve"> data integrity but</w:t>
      </w:r>
      <w:r w:rsidR="00230478">
        <w:rPr>
          <w:rFonts w:eastAsiaTheme="minorEastAsia" w:hint="eastAsia"/>
          <w:lang w:eastAsia="zh-CN"/>
        </w:rPr>
        <w:t xml:space="preserve"> not</w:t>
      </w:r>
      <w:r w:rsidRPr="00D134C4">
        <w:rPr>
          <w:rFonts w:eastAsiaTheme="minorEastAsia"/>
          <w:lang w:eastAsia="zh-CN"/>
        </w:rPr>
        <w:t xml:space="preserve"> directly correct errors</w:t>
      </w:r>
      <w:r>
        <w:rPr>
          <w:rFonts w:eastAsiaTheme="minorEastAsia" w:hint="eastAsia"/>
          <w:lang w:eastAsia="zh-CN"/>
        </w:rPr>
        <w:t>, the</w:t>
      </w:r>
      <w:r w:rsidRPr="00950401">
        <w:rPr>
          <w:rFonts w:eastAsiaTheme="minorEastAsia"/>
          <w:lang w:eastAsia="zh-CN"/>
        </w:rPr>
        <w:t xml:space="preserve"> s</w:t>
      </w:r>
      <w:r w:rsidRPr="00950401">
        <w:rPr>
          <w:rFonts w:eastAsiaTheme="minorEastAsia" w:hint="eastAsia"/>
          <w:lang w:eastAsia="zh-CN"/>
        </w:rPr>
        <w:t>eparate CRC attached to the L1 control information would not be needed</w:t>
      </w:r>
      <w:r w:rsidRPr="00D134C4">
        <w:rPr>
          <w:rFonts w:eastAsiaTheme="minorEastAsia"/>
          <w:lang w:eastAsia="zh-CN"/>
        </w:rPr>
        <w:t>.</w:t>
      </w:r>
    </w:p>
    <w:p w14:paraId="337442AC" w14:textId="77777777" w:rsidR="00950401" w:rsidRPr="00950401" w:rsidRDefault="00230478" w:rsidP="00FC5A3A">
      <w:pPr>
        <w:pStyle w:val="afff1"/>
        <w:widowControl w:val="0"/>
        <w:numPr>
          <w:ilvl w:val="0"/>
          <w:numId w:val="67"/>
        </w:numPr>
        <w:autoSpaceDE w:val="0"/>
        <w:autoSpaceDN w:val="0"/>
        <w:adjustRightInd w:val="0"/>
        <w:spacing w:after="120"/>
        <w:contextualSpacing w:val="0"/>
        <w:jc w:val="both"/>
        <w:rPr>
          <w:rFonts w:eastAsiaTheme="minorEastAsia"/>
          <w:lang w:eastAsia="zh-CN"/>
        </w:rPr>
      </w:pPr>
      <w:r>
        <w:rPr>
          <w:rFonts w:eastAsiaTheme="minorEastAsia" w:hint="eastAsia"/>
          <w:lang w:eastAsia="zh-CN"/>
        </w:rPr>
        <w:t xml:space="preserve">The information carried in </w:t>
      </w:r>
      <w:r w:rsidRPr="00230478">
        <w:rPr>
          <w:rFonts w:eastAsiaTheme="minorEastAsia" w:hint="eastAsia"/>
          <w:lang w:eastAsia="zh-CN"/>
        </w:rPr>
        <w:t>L1 control information</w:t>
      </w:r>
      <w:r>
        <w:rPr>
          <w:rFonts w:eastAsiaTheme="minorEastAsia" w:hint="eastAsia"/>
          <w:lang w:eastAsia="zh-CN"/>
        </w:rPr>
        <w:t xml:space="preserve"> can be </w:t>
      </w:r>
      <w:r w:rsidRPr="00230478">
        <w:rPr>
          <w:rFonts w:eastAsiaTheme="minorEastAsia"/>
          <w:lang w:eastAsia="zh-CN"/>
        </w:rPr>
        <w:t>concise</w:t>
      </w:r>
      <w:r>
        <w:rPr>
          <w:rFonts w:eastAsiaTheme="minorEastAsia" w:hint="eastAsia"/>
          <w:lang w:eastAsia="zh-CN"/>
        </w:rPr>
        <w:t>, such as shorter TBS indication.</w:t>
      </w:r>
    </w:p>
    <w:p w14:paraId="0E2E9AC7" w14:textId="77777777" w:rsidR="00650B7D" w:rsidRPr="00650B7D" w:rsidRDefault="00F32719" w:rsidP="00DE6543">
      <w:pPr>
        <w:widowControl w:val="0"/>
        <w:autoSpaceDE w:val="0"/>
        <w:autoSpaceDN w:val="0"/>
        <w:adjustRightInd w:val="0"/>
        <w:spacing w:after="120"/>
        <w:jc w:val="both"/>
        <w:rPr>
          <w:rFonts w:eastAsiaTheme="minorEastAsia"/>
          <w:lang w:eastAsia="zh-CN"/>
        </w:rPr>
      </w:pPr>
      <w:r>
        <w:rPr>
          <w:rFonts w:eastAsiaTheme="minorEastAsia" w:hint="eastAsia"/>
          <w:lang w:eastAsia="zh-CN"/>
        </w:rPr>
        <w:t xml:space="preserve">The basic PRDCH </w:t>
      </w:r>
      <w:r w:rsidR="00391799">
        <w:rPr>
          <w:rFonts w:eastAsiaTheme="minorEastAsia" w:hint="eastAsia"/>
          <w:lang w:eastAsia="zh-CN"/>
        </w:rPr>
        <w:t>reception</w:t>
      </w:r>
      <w:r>
        <w:rPr>
          <w:rFonts w:eastAsiaTheme="minorEastAsia" w:hint="eastAsia"/>
          <w:lang w:eastAsia="zh-CN"/>
        </w:rPr>
        <w:t xml:space="preserve"> information should be carried in </w:t>
      </w:r>
      <w:r w:rsidR="00650B7D" w:rsidRPr="00650B7D">
        <w:rPr>
          <w:rFonts w:eastAsiaTheme="minorEastAsia" w:hint="eastAsia"/>
          <w:lang w:eastAsia="zh-CN"/>
        </w:rPr>
        <w:t>L1 control information</w:t>
      </w:r>
      <w:r>
        <w:rPr>
          <w:rFonts w:eastAsiaTheme="minorEastAsia" w:hint="eastAsia"/>
          <w:lang w:eastAsia="zh-CN"/>
        </w:rPr>
        <w:t>, which</w:t>
      </w:r>
      <w:r w:rsidR="00650B7D" w:rsidRPr="00650B7D">
        <w:rPr>
          <w:rFonts w:eastAsiaTheme="minorEastAsia" w:hint="eastAsia"/>
          <w:lang w:eastAsia="zh-CN"/>
        </w:rPr>
        <w:t xml:space="preserve"> </w:t>
      </w:r>
      <w:r>
        <w:rPr>
          <w:rFonts w:eastAsiaTheme="minorEastAsia" w:hint="eastAsia"/>
          <w:lang w:eastAsia="zh-CN"/>
        </w:rPr>
        <w:t xml:space="preserve">at least </w:t>
      </w:r>
      <w:r w:rsidR="00650B7D" w:rsidRPr="00650B7D">
        <w:rPr>
          <w:rFonts w:eastAsiaTheme="minorEastAsia" w:hint="eastAsia"/>
          <w:lang w:eastAsia="zh-CN"/>
        </w:rPr>
        <w:t>contain</w:t>
      </w:r>
      <w:r>
        <w:rPr>
          <w:rFonts w:eastAsiaTheme="minorEastAsia" w:hint="eastAsia"/>
          <w:lang w:eastAsia="zh-CN"/>
        </w:rPr>
        <w:t>s</w:t>
      </w:r>
      <w:r w:rsidR="00650B7D" w:rsidRPr="00650B7D">
        <w:rPr>
          <w:rFonts w:eastAsiaTheme="minorEastAsia" w:hint="eastAsia"/>
          <w:lang w:eastAsia="zh-CN"/>
        </w:rPr>
        <w:t xml:space="preserve"> the following </w:t>
      </w:r>
      <w:r w:rsidR="00650B7D" w:rsidRPr="00650B7D">
        <w:rPr>
          <w:rFonts w:eastAsiaTheme="minorEastAsia"/>
          <w:lang w:eastAsia="zh-CN"/>
        </w:rPr>
        <w:t>information</w:t>
      </w:r>
      <w:r w:rsidR="00650B7D" w:rsidRPr="00650B7D">
        <w:rPr>
          <w:rFonts w:eastAsiaTheme="minorEastAsia" w:hint="eastAsia"/>
          <w:lang w:eastAsia="zh-CN"/>
        </w:rPr>
        <w:t>:</w:t>
      </w:r>
    </w:p>
    <w:p w14:paraId="2CF4730D" w14:textId="77777777" w:rsidR="00650B7D" w:rsidRPr="00F32719" w:rsidRDefault="00650B7D" w:rsidP="00FC5A3A">
      <w:pPr>
        <w:pStyle w:val="afff1"/>
        <w:widowControl w:val="0"/>
        <w:numPr>
          <w:ilvl w:val="0"/>
          <w:numId w:val="68"/>
        </w:numPr>
        <w:autoSpaceDE w:val="0"/>
        <w:autoSpaceDN w:val="0"/>
        <w:adjustRightInd w:val="0"/>
        <w:spacing w:after="120"/>
        <w:contextualSpacing w:val="0"/>
        <w:jc w:val="both"/>
        <w:rPr>
          <w:rFonts w:eastAsiaTheme="minorEastAsia"/>
          <w:lang w:eastAsia="zh-CN"/>
        </w:rPr>
      </w:pPr>
      <w:r w:rsidRPr="00F32719">
        <w:rPr>
          <w:rFonts w:eastAsiaTheme="minorEastAsia"/>
          <w:lang w:eastAsia="zh-CN"/>
        </w:rPr>
        <w:t>TBS for PRDCH</w:t>
      </w:r>
      <w:r w:rsidR="00F32719" w:rsidRPr="00F32719">
        <w:rPr>
          <w:rFonts w:eastAsiaTheme="minorEastAsia" w:hint="eastAsia"/>
          <w:lang w:eastAsia="zh-CN"/>
        </w:rPr>
        <w:t xml:space="preserve"> </w:t>
      </w:r>
    </w:p>
    <w:p w14:paraId="38EE7A63" w14:textId="77777777" w:rsidR="00650B7D" w:rsidRPr="00F32719" w:rsidRDefault="00650B7D" w:rsidP="00FC5A3A">
      <w:pPr>
        <w:pStyle w:val="afff1"/>
        <w:widowControl w:val="0"/>
        <w:numPr>
          <w:ilvl w:val="0"/>
          <w:numId w:val="68"/>
        </w:numPr>
        <w:autoSpaceDE w:val="0"/>
        <w:autoSpaceDN w:val="0"/>
        <w:adjustRightInd w:val="0"/>
        <w:spacing w:after="120"/>
        <w:contextualSpacing w:val="0"/>
        <w:jc w:val="both"/>
        <w:rPr>
          <w:rFonts w:eastAsiaTheme="minorEastAsia"/>
          <w:lang w:eastAsia="zh-CN"/>
        </w:rPr>
      </w:pPr>
      <w:r w:rsidRPr="00F32719">
        <w:rPr>
          <w:rFonts w:eastAsiaTheme="minorEastAsia"/>
          <w:lang w:eastAsia="zh-CN"/>
        </w:rPr>
        <w:t>Repeti</w:t>
      </w:r>
      <w:r w:rsidR="00F32719">
        <w:rPr>
          <w:rFonts w:eastAsiaTheme="minorEastAsia"/>
          <w:lang w:eastAsia="zh-CN"/>
        </w:rPr>
        <w:t>tion for PRDCH</w:t>
      </w:r>
    </w:p>
    <w:p w14:paraId="2FD9F870" w14:textId="77777777" w:rsidR="00650B7D" w:rsidRPr="00F32719" w:rsidRDefault="00F32719" w:rsidP="00FC5A3A">
      <w:pPr>
        <w:pStyle w:val="afff1"/>
        <w:widowControl w:val="0"/>
        <w:numPr>
          <w:ilvl w:val="0"/>
          <w:numId w:val="68"/>
        </w:numPr>
        <w:autoSpaceDE w:val="0"/>
        <w:autoSpaceDN w:val="0"/>
        <w:adjustRightInd w:val="0"/>
        <w:spacing w:after="120"/>
        <w:contextualSpacing w:val="0"/>
        <w:jc w:val="both"/>
        <w:rPr>
          <w:rFonts w:eastAsiaTheme="minorEastAsia"/>
          <w:lang w:eastAsia="zh-CN"/>
        </w:rPr>
      </w:pPr>
      <w:r>
        <w:rPr>
          <w:rFonts w:eastAsiaTheme="minorEastAsia"/>
          <w:lang w:eastAsia="zh-CN"/>
        </w:rPr>
        <w:t>FEC for PRDCH</w:t>
      </w:r>
    </w:p>
    <w:p w14:paraId="581CBDAC" w14:textId="77777777" w:rsidR="00650B7D" w:rsidRPr="00650B7D" w:rsidRDefault="00650B7D" w:rsidP="00FC5A3A">
      <w:pPr>
        <w:pStyle w:val="afff1"/>
        <w:widowControl w:val="0"/>
        <w:numPr>
          <w:ilvl w:val="0"/>
          <w:numId w:val="68"/>
        </w:numPr>
        <w:autoSpaceDE w:val="0"/>
        <w:autoSpaceDN w:val="0"/>
        <w:adjustRightInd w:val="0"/>
        <w:spacing w:after="120"/>
        <w:contextualSpacing w:val="0"/>
        <w:jc w:val="both"/>
        <w:rPr>
          <w:rFonts w:eastAsiaTheme="minorEastAsia"/>
          <w:lang w:eastAsia="zh-CN"/>
        </w:rPr>
      </w:pPr>
      <w:r w:rsidRPr="00F32719">
        <w:rPr>
          <w:rFonts w:eastAsiaTheme="minorEastAsia"/>
          <w:lang w:eastAsia="zh-CN"/>
        </w:rPr>
        <w:t>Chip duration</w:t>
      </w:r>
      <w:r w:rsidR="00F32719">
        <w:rPr>
          <w:rFonts w:eastAsiaTheme="minorEastAsia"/>
          <w:lang w:eastAsia="zh-CN"/>
        </w:rPr>
        <w:t xml:space="preserve"> for PRDCH</w:t>
      </w:r>
    </w:p>
    <w:p w14:paraId="61A55948" w14:textId="77777777" w:rsidR="00A72BA7" w:rsidRDefault="00F32719" w:rsidP="00FC5A3A">
      <w:pPr>
        <w:widowControl w:val="0"/>
        <w:autoSpaceDE w:val="0"/>
        <w:autoSpaceDN w:val="0"/>
        <w:adjustRightInd w:val="0"/>
        <w:spacing w:after="120"/>
        <w:jc w:val="both"/>
        <w:rPr>
          <w:rFonts w:eastAsiaTheme="minorEastAsia"/>
          <w:lang w:eastAsia="zh-CN"/>
        </w:rPr>
      </w:pPr>
      <w:r>
        <w:rPr>
          <w:rFonts w:eastAsiaTheme="minorEastAsia" w:hint="eastAsia"/>
          <w:lang w:eastAsia="zh-CN"/>
        </w:rPr>
        <w:t xml:space="preserve">Furthermore, the detailed information including the remaining </w:t>
      </w:r>
      <w:r w:rsidRPr="00F32719">
        <w:rPr>
          <w:rFonts w:eastAsiaTheme="minorEastAsia"/>
          <w:lang w:eastAsia="zh-CN"/>
        </w:rPr>
        <w:t>R2D transmission</w:t>
      </w:r>
      <w:r>
        <w:rPr>
          <w:rFonts w:eastAsiaTheme="minorEastAsia"/>
          <w:lang w:eastAsia="zh-CN"/>
        </w:rPr>
        <w:t xml:space="preserve"> parameters for PRDCH reception</w:t>
      </w:r>
      <w:r>
        <w:rPr>
          <w:rFonts w:eastAsiaTheme="minorEastAsia" w:hint="eastAsia"/>
          <w:lang w:eastAsia="zh-CN"/>
        </w:rPr>
        <w:t xml:space="preserve"> and</w:t>
      </w:r>
      <w:r w:rsidRPr="00F32719">
        <w:rPr>
          <w:rFonts w:eastAsiaTheme="minorEastAsia"/>
          <w:lang w:eastAsia="zh-CN"/>
        </w:rPr>
        <w:t xml:space="preserve"> R2D scheduling info</w:t>
      </w:r>
      <w:r>
        <w:rPr>
          <w:rFonts w:eastAsiaTheme="minorEastAsia" w:hint="eastAsia"/>
          <w:lang w:eastAsia="zh-CN"/>
        </w:rPr>
        <w:t xml:space="preserve"> could be carried in the PRDCH data field.</w:t>
      </w:r>
    </w:p>
    <w:p w14:paraId="1F5F0B48" w14:textId="77777777" w:rsidR="00F32719" w:rsidRDefault="00F32719" w:rsidP="00DE6543">
      <w:pPr>
        <w:widowControl w:val="0"/>
        <w:autoSpaceDE w:val="0"/>
        <w:autoSpaceDN w:val="0"/>
        <w:adjustRightInd w:val="0"/>
        <w:spacing w:after="120"/>
        <w:jc w:val="both"/>
        <w:rPr>
          <w:rFonts w:eastAsiaTheme="minorEastAsia"/>
          <w:b/>
          <w:lang w:eastAsia="zh-CN"/>
        </w:rPr>
      </w:pPr>
      <w:r w:rsidRPr="00391799">
        <w:rPr>
          <w:rFonts w:eastAsiaTheme="minorEastAsia" w:hint="eastAsia"/>
          <w:b/>
          <w:lang w:eastAsia="zh-CN"/>
        </w:rPr>
        <w:t xml:space="preserve">Proposal </w:t>
      </w:r>
      <w:r w:rsidR="00311653">
        <w:rPr>
          <w:rFonts w:eastAsiaTheme="minorEastAsia" w:hint="eastAsia"/>
          <w:b/>
          <w:lang w:eastAsia="zh-CN"/>
        </w:rPr>
        <w:t>5</w:t>
      </w:r>
      <w:r w:rsidR="00F65FB3">
        <w:rPr>
          <w:rFonts w:eastAsiaTheme="minorEastAsia" w:hint="eastAsia"/>
          <w:b/>
          <w:lang w:eastAsia="zh-CN"/>
        </w:rPr>
        <w:t>1</w:t>
      </w:r>
      <w:r w:rsidRPr="00391799">
        <w:rPr>
          <w:rFonts w:eastAsiaTheme="minorEastAsia" w:hint="eastAsia"/>
          <w:b/>
          <w:lang w:eastAsia="zh-CN"/>
        </w:rPr>
        <w:t xml:space="preserve">: </w:t>
      </w:r>
      <w:r w:rsidR="00391799" w:rsidRPr="00391799">
        <w:rPr>
          <w:rFonts w:eastAsiaTheme="minorEastAsia" w:hint="eastAsia"/>
          <w:b/>
          <w:lang w:eastAsia="zh-CN"/>
        </w:rPr>
        <w:t xml:space="preserve">The L1 control information carrying basic PRDCH reception information should be considered for Device 2b </w:t>
      </w:r>
      <w:r w:rsidR="00391799" w:rsidRPr="00391799">
        <w:rPr>
          <w:rFonts w:eastAsiaTheme="minorEastAsia"/>
          <w:b/>
          <w:lang w:eastAsia="zh-CN"/>
        </w:rPr>
        <w:t>and</w:t>
      </w:r>
      <w:r w:rsidR="00391799" w:rsidRPr="00391799">
        <w:rPr>
          <w:rFonts w:eastAsiaTheme="minorEastAsia" w:hint="eastAsia"/>
          <w:b/>
          <w:lang w:eastAsia="zh-CN"/>
        </w:rPr>
        <w:t xml:space="preserve"> Device C in Rel-20.</w:t>
      </w:r>
    </w:p>
    <w:p w14:paraId="71983D68" w14:textId="77777777" w:rsidR="000836A2" w:rsidRDefault="00D250B5">
      <w:pPr>
        <w:pStyle w:val="1"/>
        <w:spacing w:before="360" w:afterLines="50" w:after="120"/>
        <w:ind w:left="431" w:hanging="431"/>
        <w:rPr>
          <w:rFonts w:eastAsia="宋体"/>
          <w:b/>
          <w:sz w:val="28"/>
          <w:szCs w:val="28"/>
          <w:lang w:val="en-US"/>
        </w:rPr>
      </w:pPr>
      <w:r>
        <w:rPr>
          <w:rFonts w:eastAsia="宋体"/>
          <w:b/>
          <w:sz w:val="28"/>
          <w:szCs w:val="28"/>
          <w:lang w:val="en-US"/>
        </w:rPr>
        <w:lastRenderedPageBreak/>
        <w:t>Conclusion</w:t>
      </w:r>
    </w:p>
    <w:p w14:paraId="7878C20D" w14:textId="3BB80020" w:rsidR="000836A2" w:rsidRDefault="00D250B5">
      <w:pPr>
        <w:spacing w:afterLines="50" w:after="120"/>
        <w:jc w:val="both"/>
        <w:rPr>
          <w:rFonts w:eastAsiaTheme="minorEastAsia"/>
          <w:lang w:val="en-US" w:eastAsia="zh-CN"/>
        </w:rPr>
      </w:pPr>
      <w:r>
        <w:rPr>
          <w:rFonts w:eastAsia="宋体"/>
          <w:szCs w:val="22"/>
          <w:lang w:val="en-US" w:eastAsia="zh-CN"/>
        </w:rPr>
        <w:t>In this contribution,</w:t>
      </w:r>
      <w:r>
        <w:rPr>
          <w:rFonts w:eastAsia="宋体"/>
          <w:lang w:val="en-US" w:eastAsia="zh-CN"/>
        </w:rPr>
        <w:t xml:space="preserve"> </w:t>
      </w:r>
      <w:r>
        <w:rPr>
          <w:rFonts w:eastAsiaTheme="minorEastAsia"/>
          <w:lang w:eastAsia="zh-CN"/>
        </w:rPr>
        <w:t xml:space="preserve">NR </w:t>
      </w:r>
      <w:r>
        <w:t>A-</w:t>
      </w:r>
      <w:proofErr w:type="spellStart"/>
      <w:r>
        <w:t>IoT</w:t>
      </w:r>
      <w:proofErr w:type="spellEnd"/>
      <w:r>
        <w:t xml:space="preserve"> enhancement for </w:t>
      </w:r>
      <w:r w:rsidR="008609F5">
        <w:t>Device</w:t>
      </w:r>
      <w:r>
        <w:t xml:space="preserve"> 2b/C</w:t>
      </w:r>
      <w:r>
        <w:rPr>
          <w:rFonts w:eastAsiaTheme="minorEastAsia"/>
          <w:lang w:eastAsia="zh-CN"/>
        </w:rPr>
        <w:t xml:space="preserve"> in outdoor scenario</w:t>
      </w:r>
      <w:r>
        <w:rPr>
          <w:rFonts w:eastAsiaTheme="minorEastAsia" w:hint="eastAsia"/>
          <w:lang w:eastAsia="zh-CN"/>
        </w:rPr>
        <w:t xml:space="preserve"> was discussed</w:t>
      </w:r>
      <w:r>
        <w:rPr>
          <w:lang w:val="en-US" w:eastAsia="ko-KR"/>
        </w:rPr>
        <w:t>.</w:t>
      </w:r>
      <w:r>
        <w:rPr>
          <w:rFonts w:eastAsiaTheme="minorEastAsia" w:hint="eastAsia"/>
          <w:lang w:val="en-US" w:eastAsia="zh-CN"/>
        </w:rPr>
        <w:t xml:space="preserve"> </w:t>
      </w:r>
      <w:r>
        <w:rPr>
          <w:lang w:val="en-US" w:eastAsia="ko-KR"/>
        </w:rPr>
        <w:t xml:space="preserve">We have the following </w:t>
      </w:r>
      <w:r>
        <w:rPr>
          <w:rFonts w:eastAsiaTheme="minorEastAsia" w:hint="eastAsia"/>
          <w:lang w:val="en-US" w:eastAsia="zh-CN"/>
        </w:rPr>
        <w:t xml:space="preserve">observations and </w:t>
      </w:r>
      <w:r>
        <w:rPr>
          <w:lang w:val="en-US" w:eastAsia="ko-KR"/>
        </w:rPr>
        <w:t>proposals</w:t>
      </w:r>
      <w:r>
        <w:rPr>
          <w:rFonts w:eastAsiaTheme="minorEastAsia"/>
          <w:lang w:val="en-US" w:eastAsia="zh-CN"/>
        </w:rPr>
        <w:t>:</w:t>
      </w:r>
    </w:p>
    <w:p w14:paraId="7B9B2C79" w14:textId="77777777" w:rsidR="00D02C48" w:rsidRPr="00D02C48" w:rsidRDefault="00D02C48" w:rsidP="00D02C48">
      <w:pPr>
        <w:spacing w:afterLines="50" w:after="120"/>
        <w:jc w:val="both"/>
        <w:rPr>
          <w:rFonts w:eastAsiaTheme="minorEastAsia"/>
          <w:b/>
          <w:lang w:val="en-US" w:eastAsia="zh-CN"/>
        </w:rPr>
      </w:pPr>
      <w:bookmarkStart w:id="237" w:name="OLE_LINK38"/>
      <w:bookmarkStart w:id="238" w:name="OLE_LINK39"/>
      <w:r w:rsidRPr="00D02C48">
        <w:rPr>
          <w:rFonts w:eastAsiaTheme="minorEastAsia" w:hint="eastAsia"/>
          <w:b/>
          <w:lang w:val="en-US" w:eastAsia="zh-CN"/>
        </w:rPr>
        <w:t xml:space="preserve">Observation 1: For outdoor scenario, the delay spread </w:t>
      </w:r>
      <w:r w:rsidRPr="00D02C48">
        <w:rPr>
          <w:rFonts w:eastAsiaTheme="minorEastAsia"/>
          <w:b/>
          <w:lang w:val="en-US" w:eastAsia="zh-CN"/>
        </w:rPr>
        <w:t xml:space="preserve">of fading channel </w:t>
      </w:r>
      <w:r w:rsidRPr="00D02C48">
        <w:rPr>
          <w:rFonts w:eastAsiaTheme="minorEastAsia" w:hint="eastAsia"/>
          <w:b/>
          <w:lang w:val="en-US" w:eastAsia="zh-CN"/>
        </w:rPr>
        <w:t xml:space="preserve">would seriously </w:t>
      </w:r>
      <w:r w:rsidRPr="00D02C48">
        <w:rPr>
          <w:rFonts w:eastAsiaTheme="minorEastAsia"/>
          <w:b/>
          <w:lang w:val="en-US" w:eastAsia="zh-CN"/>
        </w:rPr>
        <w:t>impact</w:t>
      </w:r>
      <w:r w:rsidRPr="00D02C48">
        <w:rPr>
          <w:rFonts w:eastAsiaTheme="minorEastAsia" w:hint="eastAsia"/>
          <w:b/>
          <w:lang w:val="en-US" w:eastAsia="zh-CN"/>
        </w:rPr>
        <w:t xml:space="preserve"> the R2D signal </w:t>
      </w:r>
      <w:r w:rsidRPr="00D02C48">
        <w:rPr>
          <w:rFonts w:eastAsiaTheme="minorEastAsia"/>
          <w:b/>
          <w:lang w:val="en-US" w:eastAsia="zh-CN"/>
        </w:rPr>
        <w:t>decoding performance</w:t>
      </w:r>
      <w:r w:rsidRPr="00D02C48">
        <w:rPr>
          <w:rFonts w:eastAsiaTheme="minorEastAsia" w:hint="eastAsia"/>
          <w:b/>
          <w:lang w:val="en-US" w:eastAsia="zh-CN"/>
        </w:rPr>
        <w:t>, especially at 1% BLER.</w:t>
      </w:r>
    </w:p>
    <w:bookmarkEnd w:id="237"/>
    <w:bookmarkEnd w:id="238"/>
    <w:p w14:paraId="62A75383" w14:textId="77777777" w:rsidR="00D02C48" w:rsidRPr="00D02C48" w:rsidRDefault="00D02C48" w:rsidP="00D02C48">
      <w:pPr>
        <w:spacing w:afterLines="50" w:after="120"/>
        <w:jc w:val="both"/>
        <w:rPr>
          <w:rFonts w:eastAsiaTheme="minorEastAsia"/>
          <w:b/>
          <w:lang w:val="en-US" w:eastAsia="zh-CN"/>
        </w:rPr>
      </w:pPr>
      <w:r w:rsidRPr="00D02C48">
        <w:rPr>
          <w:rFonts w:eastAsiaTheme="minorEastAsia"/>
          <w:b/>
          <w:lang w:val="en-US" w:eastAsia="zh-CN"/>
        </w:rPr>
        <w:t>P</w:t>
      </w:r>
      <w:r w:rsidRPr="00D02C48">
        <w:rPr>
          <w:rFonts w:eastAsiaTheme="minorEastAsia" w:hint="eastAsia"/>
          <w:b/>
          <w:lang w:val="en-US" w:eastAsia="zh-CN"/>
        </w:rPr>
        <w:t>roposal 1: The waveform generation procedure for OOK-4 signal should be reused for Rel-20 R2D link in outdoor as baseline.</w:t>
      </w:r>
    </w:p>
    <w:p w14:paraId="7A4D5BE3" w14:textId="77777777" w:rsidR="002F2191" w:rsidRPr="002F2191" w:rsidRDefault="002F2191" w:rsidP="002F2191">
      <w:pPr>
        <w:spacing w:afterLines="50" w:after="120"/>
        <w:jc w:val="both"/>
        <w:rPr>
          <w:rFonts w:eastAsiaTheme="minorEastAsia"/>
          <w:b/>
          <w:lang w:val="en-US" w:eastAsia="zh-CN"/>
        </w:rPr>
      </w:pPr>
      <w:r w:rsidRPr="002F2191">
        <w:rPr>
          <w:rFonts w:eastAsiaTheme="minorEastAsia" w:hint="eastAsia"/>
          <w:b/>
          <w:lang w:val="en-US" w:eastAsia="zh-CN"/>
        </w:rPr>
        <w:t>Observation 2: For the Device 2b in outdoor</w:t>
      </w:r>
      <w:r w:rsidRPr="002F2191">
        <w:rPr>
          <w:rFonts w:eastAsiaTheme="minorEastAsia"/>
          <w:b/>
          <w:lang w:val="en-US" w:eastAsia="zh-CN"/>
        </w:rPr>
        <w:t xml:space="preserve"> deployment scenarios</w:t>
      </w:r>
      <w:r w:rsidRPr="002F2191">
        <w:rPr>
          <w:rFonts w:eastAsiaTheme="minorEastAsia" w:hint="eastAsia"/>
          <w:b/>
          <w:lang w:val="en-US" w:eastAsia="zh-CN"/>
        </w:rPr>
        <w:t xml:space="preserve">, the OOK-4 with M = {2, 6, 12, 24} can reach 10% BLER, while there is </w:t>
      </w:r>
      <w:r w:rsidRPr="002F2191">
        <w:rPr>
          <w:rFonts w:eastAsiaTheme="minorEastAsia"/>
          <w:b/>
          <w:lang w:val="en-US" w:eastAsia="zh-CN"/>
        </w:rPr>
        <w:t xml:space="preserve">an </w:t>
      </w:r>
      <w:r w:rsidRPr="002F2191">
        <w:rPr>
          <w:rFonts w:eastAsiaTheme="minorEastAsia" w:hint="eastAsia"/>
          <w:b/>
          <w:lang w:val="en-US" w:eastAsia="zh-CN"/>
        </w:rPr>
        <w:t xml:space="preserve">error floor above 1% BLER for the OOK-4 </w:t>
      </w:r>
      <w:r w:rsidRPr="002F2191">
        <w:rPr>
          <w:rFonts w:eastAsiaTheme="minorEastAsia"/>
          <w:b/>
          <w:lang w:val="en-US" w:eastAsia="zh-CN"/>
        </w:rPr>
        <w:t xml:space="preserve">of all </w:t>
      </w:r>
      <w:r w:rsidRPr="002F2191">
        <w:rPr>
          <w:rFonts w:eastAsiaTheme="minorEastAsia" w:hint="eastAsia"/>
          <w:b/>
          <w:lang w:val="en-US" w:eastAsia="zh-CN"/>
        </w:rPr>
        <w:t xml:space="preserve">M values </w:t>
      </w:r>
      <w:r w:rsidRPr="002F2191">
        <w:rPr>
          <w:rFonts w:eastAsiaTheme="minorEastAsia"/>
          <w:b/>
          <w:lang w:val="en-US" w:eastAsia="zh-CN"/>
        </w:rPr>
        <w:t>except M=</w:t>
      </w:r>
      <w:r w:rsidRPr="002F2191">
        <w:rPr>
          <w:rFonts w:eastAsiaTheme="minorEastAsia" w:hint="eastAsia"/>
          <w:b/>
          <w:lang w:val="en-US" w:eastAsia="zh-CN"/>
        </w:rPr>
        <w:t>2.</w:t>
      </w:r>
    </w:p>
    <w:p w14:paraId="04CB0835" w14:textId="663676CA" w:rsidR="002F2191" w:rsidRPr="002F2191" w:rsidRDefault="002F2191" w:rsidP="002F2191">
      <w:pPr>
        <w:spacing w:afterLines="50" w:after="120"/>
        <w:jc w:val="both"/>
        <w:rPr>
          <w:rFonts w:eastAsiaTheme="minorEastAsia"/>
          <w:b/>
          <w:lang w:val="en-US" w:eastAsia="zh-CN"/>
        </w:rPr>
      </w:pPr>
      <w:r w:rsidRPr="002F2191">
        <w:rPr>
          <w:rFonts w:eastAsiaTheme="minorEastAsia" w:hint="eastAsia"/>
          <w:b/>
          <w:lang w:val="en-US" w:eastAsia="zh-CN"/>
        </w:rPr>
        <w:t>Observation 3: For the Device C in outdoor</w:t>
      </w:r>
      <w:r w:rsidRPr="002F2191">
        <w:rPr>
          <w:rFonts w:eastAsiaTheme="minorEastAsia"/>
          <w:b/>
          <w:lang w:val="en-US" w:eastAsia="zh-CN"/>
        </w:rPr>
        <w:t xml:space="preserve"> deployment scenarios</w:t>
      </w:r>
      <w:r w:rsidRPr="002F2191">
        <w:rPr>
          <w:rFonts w:eastAsiaTheme="minorEastAsia" w:hint="eastAsia"/>
          <w:b/>
          <w:lang w:val="en-US" w:eastAsia="zh-CN"/>
        </w:rPr>
        <w:t xml:space="preserve">, the OOK-4 with M = {2, 6, 12, 24} can reach 10% BLER, while there is </w:t>
      </w:r>
      <w:r w:rsidRPr="002F2191">
        <w:rPr>
          <w:rFonts w:eastAsiaTheme="minorEastAsia"/>
          <w:b/>
          <w:lang w:val="en-US" w:eastAsia="zh-CN"/>
        </w:rPr>
        <w:t xml:space="preserve">an </w:t>
      </w:r>
      <w:r w:rsidRPr="002F2191">
        <w:rPr>
          <w:rFonts w:eastAsiaTheme="minorEastAsia" w:hint="eastAsia"/>
          <w:b/>
          <w:lang w:val="en-US" w:eastAsia="zh-CN"/>
        </w:rPr>
        <w:t xml:space="preserve">error floor above 1% BLER for the OOK-4 </w:t>
      </w:r>
      <w:r w:rsidRPr="002F2191">
        <w:rPr>
          <w:rFonts w:eastAsiaTheme="minorEastAsia"/>
          <w:b/>
          <w:lang w:val="en-US" w:eastAsia="zh-CN"/>
        </w:rPr>
        <w:t>of</w:t>
      </w:r>
      <w:r w:rsidRPr="002F2191">
        <w:rPr>
          <w:rFonts w:eastAsiaTheme="minorEastAsia" w:hint="eastAsia"/>
          <w:b/>
          <w:lang w:val="en-US" w:eastAsia="zh-CN"/>
        </w:rPr>
        <w:t xml:space="preserve"> M values </w:t>
      </w:r>
      <w:r w:rsidRPr="002F2191">
        <w:rPr>
          <w:rFonts w:eastAsiaTheme="minorEastAsia"/>
          <w:b/>
          <w:lang w:val="en-US" w:eastAsia="zh-CN"/>
        </w:rPr>
        <w:t>except M</w:t>
      </w:r>
      <w:r w:rsidR="0099741A">
        <w:rPr>
          <w:rFonts w:eastAsiaTheme="minorEastAsia" w:hint="eastAsia"/>
          <w:b/>
          <w:lang w:val="en-US" w:eastAsia="zh-CN"/>
        </w:rPr>
        <w:t xml:space="preserve"> </w:t>
      </w:r>
      <w:r w:rsidRPr="002F2191">
        <w:rPr>
          <w:rFonts w:eastAsiaTheme="minorEastAsia"/>
          <w:b/>
          <w:lang w:val="en-US" w:eastAsia="zh-CN"/>
        </w:rPr>
        <w:t>=</w:t>
      </w:r>
      <w:r w:rsidR="0099741A">
        <w:rPr>
          <w:rFonts w:eastAsiaTheme="minorEastAsia" w:hint="eastAsia"/>
          <w:b/>
          <w:lang w:val="en-US" w:eastAsia="zh-CN"/>
        </w:rPr>
        <w:t xml:space="preserve"> </w:t>
      </w:r>
      <w:r w:rsidRPr="002F2191">
        <w:rPr>
          <w:rFonts w:eastAsiaTheme="minorEastAsia" w:hint="eastAsia"/>
          <w:b/>
          <w:lang w:val="en-US" w:eastAsia="zh-CN"/>
        </w:rPr>
        <w:t>{2, 6}.</w:t>
      </w:r>
    </w:p>
    <w:p w14:paraId="7C068C94" w14:textId="49A0820B" w:rsidR="002F2191" w:rsidRPr="002F2191" w:rsidRDefault="002F2191" w:rsidP="002F2191">
      <w:pPr>
        <w:spacing w:afterLines="50" w:after="120"/>
        <w:jc w:val="both"/>
        <w:rPr>
          <w:rFonts w:eastAsiaTheme="minorEastAsia"/>
          <w:b/>
          <w:lang w:val="en-US" w:eastAsia="zh-CN"/>
        </w:rPr>
      </w:pPr>
      <w:r w:rsidRPr="002F2191">
        <w:rPr>
          <w:rFonts w:eastAsiaTheme="minorEastAsia" w:hint="eastAsia"/>
          <w:b/>
          <w:lang w:val="en-US" w:eastAsia="zh-CN"/>
        </w:rPr>
        <w:t xml:space="preserve">Observation 4: </w:t>
      </w:r>
      <w:r w:rsidRPr="002F2191">
        <w:rPr>
          <w:rFonts w:eastAsiaTheme="minorEastAsia"/>
          <w:b/>
          <w:lang w:val="en-US" w:eastAsia="zh-CN"/>
        </w:rPr>
        <w:t>F</w:t>
      </w:r>
      <w:r w:rsidRPr="002F2191">
        <w:rPr>
          <w:rFonts w:eastAsiaTheme="minorEastAsia" w:hint="eastAsia"/>
          <w:b/>
          <w:lang w:val="en-US" w:eastAsia="zh-CN"/>
        </w:rPr>
        <w:t>or the Device 2b with IF ED/ZIF receiver, the OOK-4 with M value larger than 12 cannot satisfy the coverage requirement of 500m at 10% BLER, while the OOK-4 with M value larger than 2 cannot reach the coverage requirement of 500m at 1% BLER for the error floor.</w:t>
      </w:r>
    </w:p>
    <w:p w14:paraId="224BF3DE" w14:textId="77777777" w:rsidR="002F2191" w:rsidRPr="002F2191" w:rsidRDefault="002F2191" w:rsidP="002F2191">
      <w:pPr>
        <w:spacing w:afterLines="50" w:after="120"/>
        <w:jc w:val="both"/>
        <w:rPr>
          <w:rFonts w:eastAsiaTheme="minorEastAsia"/>
          <w:b/>
          <w:lang w:val="en-US" w:eastAsia="zh-CN"/>
        </w:rPr>
      </w:pPr>
      <w:r w:rsidRPr="002F2191">
        <w:rPr>
          <w:rFonts w:eastAsiaTheme="minorEastAsia" w:hint="eastAsia"/>
          <w:b/>
          <w:lang w:val="en-US" w:eastAsia="zh-CN"/>
        </w:rPr>
        <w:t>Observation 5: For the Device C with IF ED/ZIF receiver, the OOK-4 with M = {2, 6, 12, 24} all can satisfy the coverage requirement of 500m at 10% BLER, while the OOK-4 with M value larger than 6 cannot reach the coverage requirement of 500m at 1% BLER for the error floor.</w:t>
      </w:r>
    </w:p>
    <w:p w14:paraId="2E6B4CCE" w14:textId="3EEC54F8" w:rsidR="009555DE" w:rsidRPr="009555DE" w:rsidRDefault="009555DE" w:rsidP="009555DE">
      <w:pPr>
        <w:spacing w:afterLines="50" w:after="120"/>
        <w:jc w:val="both"/>
        <w:rPr>
          <w:rFonts w:eastAsiaTheme="minorEastAsia"/>
          <w:b/>
          <w:lang w:val="en-US" w:eastAsia="zh-CN"/>
        </w:rPr>
      </w:pPr>
      <w:r w:rsidRPr="009555DE">
        <w:rPr>
          <w:rFonts w:eastAsiaTheme="minorEastAsia" w:hint="eastAsia"/>
          <w:b/>
          <w:lang w:val="en-US" w:eastAsia="zh-CN"/>
        </w:rPr>
        <w:t>Proposal 2: For the M values of R2D waveform in outdoor</w:t>
      </w:r>
      <w:r w:rsidR="00F47833">
        <w:rPr>
          <w:rFonts w:eastAsiaTheme="minorEastAsia" w:hint="eastAsia"/>
          <w:b/>
          <w:lang w:val="en-US" w:eastAsia="zh-CN"/>
        </w:rPr>
        <w:t xml:space="preserve"> scenario</w:t>
      </w:r>
      <w:r w:rsidRPr="009555DE">
        <w:rPr>
          <w:rFonts w:eastAsiaTheme="minorEastAsia" w:hint="eastAsia"/>
          <w:b/>
          <w:lang w:val="en-US" w:eastAsia="zh-CN"/>
        </w:rPr>
        <w:t xml:space="preserve">, the </w:t>
      </w:r>
      <w:r w:rsidRPr="009555DE">
        <w:rPr>
          <w:rFonts w:eastAsiaTheme="minorEastAsia"/>
          <w:b/>
          <w:lang w:val="en-US" w:eastAsia="zh-CN"/>
        </w:rPr>
        <w:t>following</w:t>
      </w:r>
      <w:r w:rsidRPr="009555DE">
        <w:rPr>
          <w:rFonts w:eastAsiaTheme="minorEastAsia" w:hint="eastAsia"/>
          <w:b/>
          <w:lang w:val="en-US" w:eastAsia="zh-CN"/>
        </w:rPr>
        <w:t xml:space="preserve"> issues should be considered:</w:t>
      </w:r>
    </w:p>
    <w:p w14:paraId="656E5220" w14:textId="666D0FFE" w:rsidR="009555DE" w:rsidRPr="009555DE" w:rsidRDefault="009555DE" w:rsidP="009555DE">
      <w:pPr>
        <w:numPr>
          <w:ilvl w:val="0"/>
          <w:numId w:val="63"/>
        </w:numPr>
        <w:spacing w:afterLines="50" w:after="120"/>
        <w:jc w:val="both"/>
        <w:rPr>
          <w:rFonts w:eastAsiaTheme="minorEastAsia"/>
          <w:b/>
          <w:lang w:val="en-US" w:eastAsia="zh-CN"/>
        </w:rPr>
      </w:pPr>
      <w:r w:rsidRPr="009555DE">
        <w:rPr>
          <w:rFonts w:eastAsiaTheme="minorEastAsia" w:hint="eastAsia"/>
          <w:b/>
          <w:lang w:val="en-US" w:eastAsia="zh-CN"/>
        </w:rPr>
        <w:t>To consider the OOK-4 with M = 1 for R2D in outdoor</w:t>
      </w:r>
      <w:r w:rsidR="00F47833">
        <w:rPr>
          <w:rFonts w:eastAsiaTheme="minorEastAsia" w:hint="eastAsia"/>
          <w:b/>
          <w:lang w:val="en-US" w:eastAsia="zh-CN"/>
        </w:rPr>
        <w:t xml:space="preserve"> scenario</w:t>
      </w:r>
      <w:r w:rsidRPr="009555DE">
        <w:rPr>
          <w:rFonts w:eastAsiaTheme="minorEastAsia" w:hint="eastAsia"/>
          <w:b/>
          <w:lang w:val="en-US" w:eastAsia="zh-CN"/>
        </w:rPr>
        <w:t>.</w:t>
      </w:r>
    </w:p>
    <w:p w14:paraId="545194BD" w14:textId="77777777" w:rsidR="009555DE" w:rsidRPr="009555DE" w:rsidRDefault="009555DE" w:rsidP="009555DE">
      <w:pPr>
        <w:numPr>
          <w:ilvl w:val="0"/>
          <w:numId w:val="63"/>
        </w:numPr>
        <w:spacing w:afterLines="50" w:after="120"/>
        <w:jc w:val="both"/>
        <w:rPr>
          <w:rFonts w:eastAsiaTheme="minorEastAsia"/>
          <w:b/>
          <w:lang w:val="en-US" w:eastAsia="zh-CN"/>
        </w:rPr>
      </w:pPr>
      <w:r w:rsidRPr="009555DE">
        <w:rPr>
          <w:rFonts w:eastAsiaTheme="minorEastAsia" w:hint="eastAsia"/>
          <w:b/>
          <w:lang w:val="en-US" w:eastAsia="zh-CN"/>
        </w:rPr>
        <w:t>To further study whether the OOK-4 with M =32 can satisfied the coverage requirement, e.g. 500m.</w:t>
      </w:r>
    </w:p>
    <w:p w14:paraId="634ED1F7" w14:textId="00013472" w:rsidR="00D02C48" w:rsidRPr="00264703" w:rsidRDefault="00D02C48" w:rsidP="00D02C48">
      <w:pPr>
        <w:spacing w:beforeLines="50" w:before="120" w:after="120"/>
        <w:jc w:val="both"/>
        <w:rPr>
          <w:rFonts w:eastAsiaTheme="minorEastAsia"/>
          <w:b/>
          <w:lang w:val="en-US" w:eastAsia="zh-CN"/>
        </w:rPr>
      </w:pPr>
      <w:r w:rsidRPr="00264703">
        <w:rPr>
          <w:rFonts w:eastAsiaTheme="minorEastAsia" w:hint="eastAsia"/>
          <w:b/>
          <w:lang w:val="en-US" w:eastAsia="zh-CN"/>
        </w:rPr>
        <w:t>Proposal 3: T</w:t>
      </w:r>
      <w:r w:rsidRPr="00264703">
        <w:rPr>
          <w:rFonts w:eastAsiaTheme="minorEastAsia"/>
          <w:b/>
          <w:lang w:val="en-US" w:eastAsia="zh-CN"/>
        </w:rPr>
        <w:t xml:space="preserve">he FEC </w:t>
      </w:r>
      <w:r>
        <w:rPr>
          <w:rFonts w:eastAsiaTheme="minorEastAsia"/>
          <w:b/>
          <w:lang w:val="en-US" w:eastAsia="zh-CN"/>
        </w:rPr>
        <w:t>c</w:t>
      </w:r>
      <w:r w:rsidRPr="00264703">
        <w:rPr>
          <w:rFonts w:eastAsiaTheme="minorEastAsia"/>
          <w:b/>
          <w:lang w:val="en-US" w:eastAsia="zh-CN"/>
        </w:rPr>
        <w:t>ould be considered in</w:t>
      </w:r>
      <w:r>
        <w:rPr>
          <w:rFonts w:eastAsiaTheme="minorEastAsia"/>
          <w:b/>
          <w:lang w:val="en-US" w:eastAsia="zh-CN"/>
        </w:rPr>
        <w:t xml:space="preserve"> the</w:t>
      </w:r>
      <w:r w:rsidRPr="00264703">
        <w:rPr>
          <w:rFonts w:eastAsiaTheme="minorEastAsia"/>
          <w:b/>
          <w:lang w:val="en-US" w:eastAsia="zh-CN"/>
        </w:rPr>
        <w:t xml:space="preserve"> R2D signal/channel </w:t>
      </w:r>
      <w:r>
        <w:rPr>
          <w:rFonts w:eastAsiaTheme="minorEastAsia"/>
          <w:b/>
          <w:lang w:val="en-US" w:eastAsia="zh-CN"/>
        </w:rPr>
        <w:t xml:space="preserve">design </w:t>
      </w:r>
      <w:r w:rsidRPr="00264703">
        <w:rPr>
          <w:rFonts w:eastAsiaTheme="minorEastAsia"/>
          <w:b/>
          <w:lang w:val="en-US" w:eastAsia="zh-CN"/>
        </w:rPr>
        <w:t xml:space="preserve">for </w:t>
      </w:r>
      <w:r w:rsidRPr="00264703">
        <w:rPr>
          <w:rFonts w:eastAsiaTheme="minorEastAsia" w:hint="eastAsia"/>
          <w:b/>
          <w:lang w:val="en-US" w:eastAsia="zh-CN"/>
        </w:rPr>
        <w:t>solving</w:t>
      </w:r>
      <w:r w:rsidRPr="00264703">
        <w:rPr>
          <w:rFonts w:eastAsiaTheme="minorEastAsia"/>
          <w:b/>
          <w:lang w:val="en-US" w:eastAsia="zh-CN"/>
        </w:rPr>
        <w:t xml:space="preserve"> the error floor</w:t>
      </w:r>
      <w:r w:rsidRPr="00264703">
        <w:rPr>
          <w:rFonts w:eastAsiaTheme="minorEastAsia" w:hint="eastAsia"/>
          <w:b/>
          <w:lang w:val="en-US" w:eastAsia="zh-CN"/>
        </w:rPr>
        <w:t xml:space="preserve"> of </w:t>
      </w:r>
      <w:r>
        <w:rPr>
          <w:rFonts w:eastAsiaTheme="minorEastAsia"/>
          <w:b/>
          <w:lang w:val="en-US" w:eastAsia="zh-CN"/>
        </w:rPr>
        <w:t xml:space="preserve">BLER performance of the </w:t>
      </w:r>
      <w:r w:rsidRPr="00264703">
        <w:rPr>
          <w:rFonts w:eastAsiaTheme="minorEastAsia" w:hint="eastAsia"/>
          <w:b/>
          <w:lang w:val="en-US" w:eastAsia="zh-CN"/>
        </w:rPr>
        <w:t>R2D signal/channel detection</w:t>
      </w:r>
      <w:r w:rsidR="00DE0590">
        <w:rPr>
          <w:rFonts w:eastAsiaTheme="minorEastAsia" w:hint="eastAsia"/>
          <w:b/>
          <w:lang w:val="en-US" w:eastAsia="zh-CN"/>
        </w:rPr>
        <w:t>.</w:t>
      </w:r>
    </w:p>
    <w:p w14:paraId="1DA26728" w14:textId="77777777" w:rsidR="009555DE" w:rsidRPr="009555DE" w:rsidRDefault="009555DE" w:rsidP="009555DE">
      <w:pPr>
        <w:spacing w:beforeLines="50" w:before="120" w:after="120"/>
        <w:jc w:val="both"/>
        <w:rPr>
          <w:rFonts w:eastAsiaTheme="minorEastAsia"/>
          <w:b/>
          <w:lang w:val="en-US" w:eastAsia="zh-CN"/>
        </w:rPr>
      </w:pPr>
      <w:r w:rsidRPr="009555DE">
        <w:rPr>
          <w:rFonts w:eastAsiaTheme="minorEastAsia" w:hint="eastAsia"/>
          <w:b/>
          <w:lang w:val="en-US" w:eastAsia="zh-CN"/>
        </w:rPr>
        <w:t xml:space="preserve">Proposal 4: </w:t>
      </w:r>
      <w:r w:rsidRPr="009555DE">
        <w:rPr>
          <w:rFonts w:eastAsiaTheme="minorEastAsia"/>
          <w:b/>
          <w:lang w:val="en-US" w:eastAsia="zh-CN"/>
        </w:rPr>
        <w:t>T</w:t>
      </w:r>
      <w:r w:rsidRPr="009555DE">
        <w:rPr>
          <w:rFonts w:eastAsiaTheme="minorEastAsia" w:hint="eastAsia"/>
          <w:b/>
          <w:lang w:val="en-US" w:eastAsia="zh-CN"/>
        </w:rPr>
        <w:t xml:space="preserve">he legacy CP </w:t>
      </w:r>
      <w:r w:rsidRPr="009555DE">
        <w:rPr>
          <w:rFonts w:eastAsiaTheme="minorEastAsia"/>
          <w:b/>
          <w:lang w:val="en-US" w:eastAsia="zh-CN"/>
        </w:rPr>
        <w:t>removal</w:t>
      </w:r>
      <w:r w:rsidRPr="009555DE">
        <w:rPr>
          <w:rFonts w:eastAsiaTheme="minorEastAsia" w:hint="eastAsia"/>
          <w:b/>
          <w:lang w:val="en-US" w:eastAsia="zh-CN"/>
        </w:rPr>
        <w:t xml:space="preserve"> could be</w:t>
      </w:r>
      <w:r w:rsidRPr="009555DE">
        <w:rPr>
          <w:rFonts w:eastAsiaTheme="minorEastAsia"/>
          <w:b/>
          <w:lang w:val="en-US" w:eastAsia="zh-CN"/>
        </w:rPr>
        <w:t xml:space="preserve"> </w:t>
      </w:r>
      <w:r w:rsidRPr="009555DE">
        <w:rPr>
          <w:rFonts w:eastAsiaTheme="minorEastAsia" w:hint="eastAsia"/>
          <w:b/>
          <w:lang w:val="en-US" w:eastAsia="zh-CN"/>
        </w:rPr>
        <w:t>reused for R2D</w:t>
      </w:r>
      <w:r w:rsidRPr="009555DE" w:rsidDel="00264703">
        <w:rPr>
          <w:rFonts w:eastAsiaTheme="minorEastAsia"/>
          <w:b/>
          <w:lang w:val="en-US" w:eastAsia="zh-CN"/>
        </w:rPr>
        <w:t xml:space="preserve"> </w:t>
      </w:r>
      <w:r w:rsidRPr="009555DE">
        <w:rPr>
          <w:rFonts w:eastAsiaTheme="minorEastAsia" w:hint="eastAsia"/>
          <w:b/>
          <w:lang w:val="en-US" w:eastAsia="zh-CN"/>
        </w:rPr>
        <w:t>in Rel-20</w:t>
      </w:r>
      <w:r w:rsidRPr="009555DE">
        <w:rPr>
          <w:rFonts w:eastAsiaTheme="minorEastAsia"/>
          <w:b/>
          <w:lang w:val="en-US" w:eastAsia="zh-CN"/>
        </w:rPr>
        <w:t xml:space="preserve">. </w:t>
      </w:r>
    </w:p>
    <w:p w14:paraId="7A5C343B" w14:textId="7571BE5C" w:rsidR="009555DE" w:rsidRPr="009555DE" w:rsidRDefault="009555DE" w:rsidP="009555DE">
      <w:pPr>
        <w:numPr>
          <w:ilvl w:val="0"/>
          <w:numId w:val="63"/>
        </w:numPr>
        <w:spacing w:beforeLines="50" w:before="120" w:after="120"/>
        <w:jc w:val="both"/>
        <w:rPr>
          <w:rFonts w:eastAsiaTheme="minorEastAsia"/>
          <w:b/>
          <w:lang w:val="en-US" w:eastAsia="zh-CN"/>
        </w:rPr>
      </w:pPr>
      <w:r w:rsidRPr="009555DE">
        <w:rPr>
          <w:rFonts w:eastAsiaTheme="minorEastAsia"/>
          <w:b/>
          <w:lang w:val="en-US" w:eastAsia="zh-CN"/>
        </w:rPr>
        <w:t xml:space="preserve">For M=24, the additional chips in the end of each </w:t>
      </w:r>
      <w:r w:rsidRPr="009555DE">
        <w:rPr>
          <w:rFonts w:eastAsiaTheme="minorEastAsia" w:hint="eastAsia"/>
          <w:b/>
          <w:lang w:val="en-US" w:eastAsia="zh-CN"/>
        </w:rPr>
        <w:t>OFDM symbol</w:t>
      </w:r>
      <w:r w:rsidRPr="009555DE">
        <w:rPr>
          <w:rFonts w:eastAsiaTheme="minorEastAsia"/>
          <w:b/>
          <w:lang w:val="en-US" w:eastAsia="zh-CN"/>
        </w:rPr>
        <w:t xml:space="preserve"> could be removed due to the improved accuracy of the timing synchronization for </w:t>
      </w:r>
      <w:r w:rsidR="008609F5">
        <w:rPr>
          <w:rFonts w:eastAsiaTheme="minorEastAsia"/>
          <w:b/>
          <w:lang w:val="en-US" w:eastAsia="zh-CN"/>
        </w:rPr>
        <w:t>Device</w:t>
      </w:r>
      <w:r w:rsidRPr="009555DE">
        <w:rPr>
          <w:rFonts w:eastAsiaTheme="minorEastAsia"/>
          <w:b/>
          <w:lang w:val="en-US" w:eastAsia="zh-CN"/>
        </w:rPr>
        <w:t xml:space="preserve"> 2b/C.</w:t>
      </w:r>
    </w:p>
    <w:p w14:paraId="16A0B0A4" w14:textId="77777777" w:rsidR="00D02C48" w:rsidRDefault="00D02C48" w:rsidP="00D02C48">
      <w:pPr>
        <w:jc w:val="both"/>
        <w:rPr>
          <w:rFonts w:eastAsiaTheme="minorEastAsia"/>
          <w:b/>
          <w:lang w:val="en-US" w:eastAsia="zh-CN"/>
        </w:rPr>
      </w:pPr>
      <w:r>
        <w:rPr>
          <w:rFonts w:eastAsiaTheme="minorEastAsia" w:hint="eastAsia"/>
          <w:b/>
          <w:lang w:val="en-US" w:eastAsia="zh-CN"/>
        </w:rPr>
        <w:t xml:space="preserve">Proposal 5: </w:t>
      </w:r>
      <w:r>
        <w:rPr>
          <w:rFonts w:eastAsiaTheme="minorEastAsia"/>
          <w:b/>
          <w:lang w:val="en-US" w:eastAsia="zh-CN"/>
        </w:rPr>
        <w:t>T</w:t>
      </w:r>
      <w:r>
        <w:rPr>
          <w:rFonts w:eastAsiaTheme="minorEastAsia" w:hint="eastAsia"/>
          <w:b/>
          <w:lang w:val="en-US" w:eastAsia="zh-CN"/>
        </w:rPr>
        <w:t>he inter chip interference</w:t>
      </w:r>
      <w:r>
        <w:rPr>
          <w:rFonts w:eastAsiaTheme="minorEastAsia"/>
          <w:b/>
          <w:lang w:val="en-US" w:eastAsia="zh-CN"/>
        </w:rPr>
        <w:t xml:space="preserve"> mitigation scheme</w:t>
      </w:r>
      <w:r>
        <w:rPr>
          <w:rFonts w:eastAsiaTheme="minorEastAsia" w:hint="eastAsia"/>
          <w:b/>
          <w:lang w:val="en-US" w:eastAsia="zh-CN"/>
        </w:rPr>
        <w:t xml:space="preserve"> should be studied in Rel-20</w:t>
      </w:r>
      <w:r>
        <w:rPr>
          <w:rFonts w:eastAsiaTheme="minorEastAsia"/>
          <w:b/>
          <w:lang w:val="en-US" w:eastAsia="zh-CN"/>
        </w:rPr>
        <w:t xml:space="preserve"> outdoor deployment scenario</w:t>
      </w:r>
      <w:r>
        <w:rPr>
          <w:rFonts w:eastAsiaTheme="minorEastAsia" w:hint="eastAsia"/>
          <w:b/>
          <w:lang w:val="en-US" w:eastAsia="zh-CN"/>
        </w:rPr>
        <w:t>.</w:t>
      </w:r>
    </w:p>
    <w:p w14:paraId="65E77A25" w14:textId="77777777" w:rsidR="00D02C48" w:rsidRPr="00D02C48" w:rsidRDefault="00D02C48" w:rsidP="00D02C48">
      <w:pPr>
        <w:jc w:val="both"/>
        <w:rPr>
          <w:rFonts w:eastAsiaTheme="minorEastAsia"/>
          <w:b/>
          <w:lang w:val="en-US" w:eastAsia="zh-CN"/>
        </w:rPr>
      </w:pPr>
      <w:r w:rsidRPr="00D02C48">
        <w:rPr>
          <w:rFonts w:eastAsiaTheme="minorEastAsia"/>
          <w:b/>
          <w:lang w:val="en-US" w:eastAsia="zh-CN"/>
        </w:rPr>
        <w:t>P</w:t>
      </w:r>
      <w:r w:rsidRPr="00D02C48">
        <w:rPr>
          <w:rFonts w:eastAsiaTheme="minorEastAsia" w:hint="eastAsia"/>
          <w:b/>
          <w:lang w:val="en-US" w:eastAsia="zh-CN"/>
        </w:rPr>
        <w:t xml:space="preserve">roposal 6: For </w:t>
      </w:r>
      <w:r w:rsidRPr="00D02C48">
        <w:rPr>
          <w:rFonts w:eastAsiaTheme="minorEastAsia"/>
          <w:b/>
          <w:lang w:val="en-US" w:eastAsia="zh-CN"/>
        </w:rPr>
        <w:t>the</w:t>
      </w:r>
      <w:r w:rsidRPr="00D02C48">
        <w:rPr>
          <w:rFonts w:eastAsiaTheme="minorEastAsia" w:hint="eastAsia"/>
          <w:b/>
          <w:lang w:val="en-US" w:eastAsia="zh-CN"/>
        </w:rPr>
        <w:t xml:space="preserve"> OOK and BPSK modulation, the OOK modulation should be selected</w:t>
      </w:r>
      <w:r w:rsidRPr="00D02C48">
        <w:rPr>
          <w:rFonts w:eastAsiaTheme="minorEastAsia"/>
          <w:b/>
          <w:lang w:val="en-US" w:eastAsia="zh-CN"/>
        </w:rPr>
        <w:t xml:space="preserve"> between OOK and BPSK</w:t>
      </w:r>
      <w:r w:rsidRPr="00D02C48">
        <w:rPr>
          <w:rFonts w:eastAsiaTheme="minorEastAsia" w:hint="eastAsia"/>
          <w:b/>
          <w:lang w:val="en-US" w:eastAsia="zh-CN"/>
        </w:rPr>
        <w:t xml:space="preserve"> for its lower power consumption and lower complexity.</w:t>
      </w:r>
    </w:p>
    <w:p w14:paraId="040C2C2E" w14:textId="46EC5FED" w:rsidR="00D02C48" w:rsidRPr="00D02C48" w:rsidRDefault="00D02C48" w:rsidP="00D02C48">
      <w:pPr>
        <w:jc w:val="both"/>
        <w:rPr>
          <w:rFonts w:eastAsiaTheme="minorEastAsia"/>
          <w:b/>
          <w:lang w:eastAsia="zh-CN"/>
        </w:rPr>
      </w:pPr>
      <w:r w:rsidRPr="00D02C48">
        <w:rPr>
          <w:rFonts w:eastAsiaTheme="minorEastAsia" w:hint="eastAsia"/>
          <w:b/>
          <w:lang w:eastAsia="zh-CN"/>
        </w:rPr>
        <w:t>Observation 6: MSK modulation has the similar BER performance as BPSK</w:t>
      </w:r>
      <w:r w:rsidR="00DE0590">
        <w:rPr>
          <w:rFonts w:eastAsiaTheme="minorEastAsia" w:hint="eastAsia"/>
          <w:b/>
          <w:lang w:eastAsia="zh-CN"/>
        </w:rPr>
        <w:t xml:space="preserve"> </w:t>
      </w:r>
      <w:r w:rsidR="00DE0590" w:rsidRPr="00D02C48">
        <w:rPr>
          <w:rFonts w:eastAsiaTheme="minorEastAsia" w:hint="eastAsia"/>
          <w:b/>
          <w:lang w:eastAsia="zh-CN"/>
        </w:rPr>
        <w:t>modulation</w:t>
      </w:r>
      <w:r w:rsidRPr="00D02C48">
        <w:rPr>
          <w:rFonts w:eastAsiaTheme="minorEastAsia" w:hint="eastAsia"/>
          <w:b/>
          <w:lang w:eastAsia="zh-CN"/>
        </w:rPr>
        <w:t xml:space="preserve">, while it has </w:t>
      </w:r>
      <w:r w:rsidRPr="00D02C48">
        <w:rPr>
          <w:rFonts w:eastAsiaTheme="minorEastAsia"/>
          <w:b/>
          <w:lang w:eastAsia="zh-CN"/>
        </w:rPr>
        <w:t>narrow</w:t>
      </w:r>
      <w:r w:rsidRPr="00D02C48">
        <w:rPr>
          <w:rFonts w:eastAsiaTheme="minorEastAsia" w:hint="eastAsia"/>
          <w:b/>
          <w:lang w:eastAsia="zh-CN"/>
        </w:rPr>
        <w:t>er bandwidth than BPSK</w:t>
      </w:r>
      <w:r w:rsidR="007861DB">
        <w:rPr>
          <w:rFonts w:eastAsiaTheme="minorEastAsia" w:hint="eastAsia"/>
          <w:b/>
          <w:lang w:eastAsia="zh-CN"/>
        </w:rPr>
        <w:t xml:space="preserve"> </w:t>
      </w:r>
      <w:r w:rsidRPr="00D02C48">
        <w:rPr>
          <w:rFonts w:eastAsiaTheme="minorEastAsia" w:hint="eastAsia"/>
          <w:b/>
          <w:lang w:eastAsia="zh-CN"/>
        </w:rPr>
        <w:t>and OOK</w:t>
      </w:r>
      <w:r w:rsidR="00DE0590">
        <w:rPr>
          <w:rFonts w:eastAsiaTheme="minorEastAsia" w:hint="eastAsia"/>
          <w:b/>
          <w:lang w:eastAsia="zh-CN"/>
        </w:rPr>
        <w:t xml:space="preserve"> </w:t>
      </w:r>
      <w:r w:rsidR="00DE0590" w:rsidRPr="00D02C48">
        <w:rPr>
          <w:rFonts w:eastAsiaTheme="minorEastAsia" w:hint="eastAsia"/>
          <w:b/>
          <w:lang w:eastAsia="zh-CN"/>
        </w:rPr>
        <w:t>modulation</w:t>
      </w:r>
      <w:r w:rsidRPr="00D02C48">
        <w:rPr>
          <w:rFonts w:eastAsiaTheme="minorEastAsia" w:hint="eastAsia"/>
          <w:b/>
          <w:lang w:eastAsia="zh-CN"/>
        </w:rPr>
        <w:t xml:space="preserve">. </w:t>
      </w:r>
    </w:p>
    <w:p w14:paraId="62079C47" w14:textId="38F239E4" w:rsidR="00D02C48" w:rsidRPr="00D02C48" w:rsidRDefault="00D02C48" w:rsidP="00D02C48">
      <w:pPr>
        <w:jc w:val="both"/>
        <w:rPr>
          <w:rFonts w:eastAsiaTheme="minorEastAsia"/>
          <w:b/>
          <w:lang w:eastAsia="zh-CN"/>
        </w:rPr>
      </w:pPr>
      <w:r w:rsidRPr="00D02C48">
        <w:rPr>
          <w:rFonts w:eastAsiaTheme="minorEastAsia"/>
          <w:b/>
          <w:lang w:val="en-US" w:eastAsia="zh-CN"/>
        </w:rPr>
        <w:t xml:space="preserve">Proposal </w:t>
      </w:r>
      <w:r w:rsidRPr="00D02C48">
        <w:rPr>
          <w:rFonts w:eastAsiaTheme="minorEastAsia" w:hint="eastAsia"/>
          <w:b/>
          <w:lang w:val="en-US" w:eastAsia="zh-CN"/>
        </w:rPr>
        <w:t>7</w:t>
      </w:r>
      <w:r w:rsidRPr="00D02C48">
        <w:rPr>
          <w:rFonts w:eastAsiaTheme="minorEastAsia"/>
          <w:b/>
          <w:lang w:val="en-US" w:eastAsia="zh-CN"/>
        </w:rPr>
        <w:t>: F</w:t>
      </w:r>
      <w:r w:rsidRPr="00D02C48">
        <w:rPr>
          <w:rFonts w:eastAsiaTheme="minorEastAsia" w:hint="eastAsia"/>
          <w:b/>
          <w:lang w:val="en-US" w:eastAsia="zh-CN"/>
        </w:rPr>
        <w:t>ro</w:t>
      </w:r>
      <w:r w:rsidRPr="00D02C48">
        <w:rPr>
          <w:rFonts w:eastAsiaTheme="minorEastAsia"/>
          <w:b/>
          <w:lang w:val="en-US" w:eastAsia="zh-CN"/>
        </w:rPr>
        <w:t>m BER, bandwidth and power efficiency perspective</w:t>
      </w:r>
      <w:r w:rsidRPr="00D02C48">
        <w:rPr>
          <w:rFonts w:eastAsiaTheme="minorEastAsia" w:hint="eastAsia"/>
          <w:b/>
          <w:lang w:val="en-US" w:eastAsia="zh-CN"/>
        </w:rPr>
        <w:t>s</w:t>
      </w:r>
      <w:r w:rsidRPr="00D02C48">
        <w:rPr>
          <w:rFonts w:eastAsiaTheme="minorEastAsia"/>
          <w:b/>
          <w:lang w:val="en-US" w:eastAsia="zh-CN"/>
        </w:rPr>
        <w:t xml:space="preserve">, MSK </w:t>
      </w:r>
      <w:r w:rsidR="00DE0590" w:rsidRPr="00D02C48">
        <w:rPr>
          <w:rFonts w:eastAsiaTheme="minorEastAsia" w:hint="eastAsia"/>
          <w:b/>
          <w:lang w:eastAsia="zh-CN"/>
        </w:rPr>
        <w:t xml:space="preserve">modulation </w:t>
      </w:r>
      <w:r w:rsidRPr="00D02C48">
        <w:rPr>
          <w:rFonts w:eastAsiaTheme="minorEastAsia"/>
          <w:b/>
          <w:lang w:val="en-US" w:eastAsia="zh-CN"/>
        </w:rPr>
        <w:t xml:space="preserve">should </w:t>
      </w:r>
      <w:r w:rsidRPr="00D02C48">
        <w:rPr>
          <w:rFonts w:eastAsiaTheme="minorEastAsia"/>
          <w:b/>
          <w:lang w:eastAsia="zh-CN"/>
        </w:rPr>
        <w:t xml:space="preserve">have higher priority than that of OOK </w:t>
      </w:r>
      <w:r w:rsidR="00DE0590" w:rsidRPr="00D02C48">
        <w:rPr>
          <w:rFonts w:eastAsiaTheme="minorEastAsia" w:hint="eastAsia"/>
          <w:b/>
          <w:lang w:eastAsia="zh-CN"/>
        </w:rPr>
        <w:t xml:space="preserve">modulation </w:t>
      </w:r>
      <w:r w:rsidRPr="00D02C48">
        <w:rPr>
          <w:rFonts w:eastAsiaTheme="minorEastAsia"/>
          <w:b/>
          <w:lang w:val="en-US" w:eastAsia="zh-CN"/>
        </w:rPr>
        <w:t>for NR A-IoT D2R channel/signal</w:t>
      </w:r>
      <w:r w:rsidRPr="00D02C48">
        <w:rPr>
          <w:rFonts w:eastAsiaTheme="minorEastAsia"/>
          <w:b/>
          <w:bCs/>
          <w:lang w:eastAsia="zh-CN"/>
        </w:rPr>
        <w:t xml:space="preserve"> for </w:t>
      </w:r>
      <w:r w:rsidRPr="00D02C48">
        <w:rPr>
          <w:rFonts w:eastAsiaTheme="minorEastAsia" w:hint="eastAsia"/>
          <w:b/>
          <w:bCs/>
          <w:lang w:eastAsia="zh-CN"/>
        </w:rPr>
        <w:t>Device 2b/Device C</w:t>
      </w:r>
      <w:r w:rsidRPr="00D02C48">
        <w:rPr>
          <w:rFonts w:eastAsiaTheme="minorEastAsia"/>
          <w:b/>
          <w:lang w:val="en-US" w:eastAsia="zh-CN"/>
        </w:rPr>
        <w:t>.</w:t>
      </w:r>
    </w:p>
    <w:p w14:paraId="1904B8FC" w14:textId="2A750B9F" w:rsidR="00D02C48" w:rsidRPr="00D02C48" w:rsidRDefault="00D02C48" w:rsidP="00D02C48">
      <w:pPr>
        <w:jc w:val="both"/>
        <w:rPr>
          <w:rFonts w:eastAsiaTheme="minorEastAsia"/>
          <w:b/>
          <w:lang w:val="en-US" w:eastAsia="zh-CN"/>
        </w:rPr>
      </w:pPr>
      <w:r w:rsidRPr="00D02C48">
        <w:rPr>
          <w:rFonts w:eastAsiaTheme="minorEastAsia" w:hint="eastAsia"/>
          <w:b/>
          <w:lang w:val="en-US" w:eastAsia="zh-CN"/>
        </w:rPr>
        <w:t xml:space="preserve">Proposal 8: MSK </w:t>
      </w:r>
      <w:r w:rsidR="00DE0590" w:rsidRPr="00D02C48">
        <w:rPr>
          <w:rFonts w:eastAsiaTheme="minorEastAsia" w:hint="eastAsia"/>
          <w:b/>
          <w:lang w:eastAsia="zh-CN"/>
        </w:rPr>
        <w:t xml:space="preserve">modulation </w:t>
      </w:r>
      <w:r w:rsidRPr="00D02C48">
        <w:rPr>
          <w:rFonts w:eastAsiaTheme="minorEastAsia" w:hint="eastAsia"/>
          <w:b/>
          <w:lang w:val="en-US" w:eastAsia="zh-CN"/>
        </w:rPr>
        <w:t>should be considered for D2R FDMA for no</w:t>
      </w:r>
      <w:r w:rsidRPr="00D02C48">
        <w:rPr>
          <w:rFonts w:eastAsiaTheme="minorEastAsia"/>
          <w:b/>
          <w:lang w:val="en-US" w:eastAsia="zh-CN"/>
        </w:rPr>
        <w:t xml:space="preserve"> performance degradation caused by self-interference.</w:t>
      </w:r>
    </w:p>
    <w:p w14:paraId="08349730"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 xml:space="preserve">Proposal 9: Based on the capability of Device 2b/C, the SSB </w:t>
      </w:r>
      <w:r w:rsidRPr="00D02C48">
        <w:rPr>
          <w:rFonts w:eastAsiaTheme="minorEastAsia"/>
          <w:b/>
          <w:lang w:eastAsia="zh-CN"/>
        </w:rPr>
        <w:t>modulat</w:t>
      </w:r>
      <w:r w:rsidRPr="00D02C48">
        <w:rPr>
          <w:rFonts w:eastAsiaTheme="minorEastAsia" w:hint="eastAsia"/>
          <w:b/>
          <w:lang w:eastAsia="zh-CN"/>
        </w:rPr>
        <w:t>ion should be considered to improve the spectrum utilization.</w:t>
      </w:r>
    </w:p>
    <w:p w14:paraId="102A83A8"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lastRenderedPageBreak/>
        <w:t xml:space="preserve">Proposal 10: </w:t>
      </w:r>
      <w:r w:rsidRPr="00D02C48">
        <w:rPr>
          <w:rFonts w:eastAsiaTheme="minorEastAsia" w:hint="eastAsia"/>
          <w:b/>
          <w:bCs/>
          <w:lang w:eastAsia="zh-CN"/>
        </w:rPr>
        <w:t xml:space="preserve">From the bandwidth and the harmonics interference perspective, SFS technique specified in Rel-19 should </w:t>
      </w:r>
      <w:r w:rsidRPr="00D02C48">
        <w:rPr>
          <w:rFonts w:eastAsiaTheme="minorEastAsia"/>
          <w:b/>
          <w:bCs/>
          <w:lang w:eastAsia="zh-CN"/>
        </w:rPr>
        <w:t xml:space="preserve">be replaced by digital frequency shift and filter to improve the spectrum utilization </w:t>
      </w:r>
      <w:r w:rsidRPr="00D02C48">
        <w:rPr>
          <w:rFonts w:eastAsiaTheme="minorEastAsia" w:hint="eastAsia"/>
          <w:b/>
          <w:bCs/>
          <w:lang w:eastAsia="zh-CN"/>
        </w:rPr>
        <w:t>for active Device 2b/Device C.</w:t>
      </w:r>
    </w:p>
    <w:p w14:paraId="294DE4EF" w14:textId="729E865D" w:rsidR="00D02C48" w:rsidRPr="00D02C48" w:rsidRDefault="00D02C48" w:rsidP="00D02C48">
      <w:pPr>
        <w:jc w:val="both"/>
        <w:rPr>
          <w:rFonts w:eastAsiaTheme="minorEastAsia"/>
          <w:b/>
          <w:lang w:eastAsia="zh-CN"/>
        </w:rPr>
      </w:pPr>
      <w:r w:rsidRPr="00D02C48">
        <w:rPr>
          <w:rFonts w:eastAsiaTheme="minorEastAsia" w:hint="eastAsia"/>
          <w:b/>
          <w:lang w:eastAsia="zh-CN"/>
        </w:rPr>
        <w:t xml:space="preserve">Proposal 11: The guard band between A-IoT and NR </w:t>
      </w:r>
      <w:r w:rsidRPr="00D02C48">
        <w:rPr>
          <w:rFonts w:eastAsiaTheme="minorEastAsia"/>
          <w:b/>
          <w:lang w:eastAsia="zh-CN"/>
        </w:rPr>
        <w:t>in both DL and UL spectrum</w:t>
      </w:r>
      <w:r w:rsidRPr="00D02C48">
        <w:rPr>
          <w:rFonts w:eastAsiaTheme="minorEastAsia" w:hint="eastAsia"/>
          <w:b/>
          <w:lang w:eastAsia="zh-CN"/>
        </w:rPr>
        <w:t xml:space="preserve"> should be considered in outdoor</w:t>
      </w:r>
      <w:r w:rsidR="00DE0590">
        <w:rPr>
          <w:rFonts w:eastAsiaTheme="minorEastAsia" w:hint="eastAsia"/>
          <w:b/>
          <w:lang w:eastAsia="zh-CN"/>
        </w:rPr>
        <w:t xml:space="preserve"> scenario</w:t>
      </w:r>
      <w:r w:rsidRPr="00D02C48">
        <w:rPr>
          <w:rFonts w:eastAsiaTheme="minorEastAsia" w:hint="eastAsia"/>
          <w:b/>
          <w:lang w:eastAsia="zh-CN"/>
        </w:rPr>
        <w:t>, and the detailed value of the guard band would be determined by RAN4.</w:t>
      </w:r>
    </w:p>
    <w:p w14:paraId="184A9545"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Proposal 12: The bandwidth of the R2D transmission should consider the</w:t>
      </w:r>
      <w:r w:rsidRPr="00D02C48">
        <w:rPr>
          <w:rFonts w:eastAsiaTheme="minorEastAsia"/>
          <w:b/>
          <w:lang w:eastAsia="zh-CN"/>
        </w:rPr>
        <w:t xml:space="preserve"> guard band due to the</w:t>
      </w:r>
      <w:r w:rsidRPr="00D02C48">
        <w:rPr>
          <w:rFonts w:eastAsiaTheme="minorEastAsia" w:hint="eastAsia"/>
          <w:b/>
          <w:lang w:eastAsia="zh-CN"/>
        </w:rPr>
        <w:t xml:space="preserve"> impact of SFO and CFO in order to avoid the inter-channel interference, when the R2D transmission is </w:t>
      </w:r>
      <w:r w:rsidRPr="00D02C48">
        <w:rPr>
          <w:rFonts w:eastAsiaTheme="minorEastAsia"/>
          <w:b/>
          <w:lang w:eastAsia="zh-CN"/>
        </w:rPr>
        <w:t>transmitted on multiple frequency sub-bands</w:t>
      </w:r>
    </w:p>
    <w:p w14:paraId="6340AF63"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 xml:space="preserve">Proposal 13: </w:t>
      </w:r>
      <w:r w:rsidRPr="00D02C48">
        <w:rPr>
          <w:rFonts w:eastAsiaTheme="minorEastAsia" w:hint="eastAsia"/>
          <w:b/>
          <w:bCs/>
          <w:lang w:eastAsia="zh-CN"/>
        </w:rPr>
        <w:t xml:space="preserve">The occupied BW of each D2R transmission </w:t>
      </w:r>
      <w:r w:rsidRPr="00D02C48">
        <w:rPr>
          <w:rFonts w:eastAsiaTheme="minorEastAsia"/>
          <w:b/>
          <w:bCs/>
          <w:lang w:eastAsia="zh-CN"/>
        </w:rPr>
        <w:t>sh</w:t>
      </w:r>
      <w:r w:rsidRPr="00D02C48">
        <w:rPr>
          <w:rFonts w:eastAsiaTheme="minorEastAsia" w:hint="eastAsia"/>
          <w:b/>
          <w:bCs/>
          <w:lang w:eastAsia="zh-CN"/>
        </w:rPr>
        <w:t>ould</w:t>
      </w:r>
      <w:r w:rsidRPr="00D02C48">
        <w:rPr>
          <w:rFonts w:eastAsiaTheme="minorEastAsia"/>
          <w:b/>
          <w:bCs/>
          <w:lang w:val="en-US" w:eastAsia="zh-CN"/>
        </w:rPr>
        <w:t xml:space="preserve"> </w:t>
      </w:r>
      <w:r w:rsidRPr="00D02C48">
        <w:rPr>
          <w:rFonts w:eastAsiaTheme="minorEastAsia" w:hint="eastAsia"/>
          <w:b/>
          <w:bCs/>
          <w:lang w:val="en-US" w:eastAsia="zh-CN"/>
        </w:rPr>
        <w:t>consider</w:t>
      </w:r>
      <w:r w:rsidRPr="00D02C48">
        <w:rPr>
          <w:rFonts w:eastAsiaTheme="minorEastAsia"/>
          <w:b/>
          <w:bCs/>
          <w:lang w:val="en-US" w:eastAsia="zh-CN"/>
        </w:rPr>
        <w:t xml:space="preserve"> the guard band in the allocated BW </w:t>
      </w:r>
      <w:r w:rsidRPr="00D02C48">
        <w:rPr>
          <w:rFonts w:eastAsiaTheme="minorEastAsia" w:hint="eastAsia"/>
          <w:b/>
          <w:bCs/>
          <w:lang w:val="en-US" w:eastAsia="zh-CN"/>
        </w:rPr>
        <w:t>as (1+</w:t>
      </w:r>
      <w:r w:rsidRPr="00D02C48">
        <w:rPr>
          <w:rFonts w:eastAsiaTheme="minorEastAsia"/>
          <w:b/>
          <w:bCs/>
          <w:lang w:val="en-US" w:eastAsia="zh-CN"/>
        </w:rPr>
        <w:t>α</w:t>
      </w:r>
      <w:r w:rsidRPr="00D02C48">
        <w:rPr>
          <w:rFonts w:eastAsiaTheme="minorEastAsia" w:hint="eastAsia"/>
          <w:b/>
          <w:bCs/>
          <w:lang w:val="en-US" w:eastAsia="zh-CN"/>
        </w:rPr>
        <w:t xml:space="preserve">) * </w:t>
      </w:r>
      <w:proofErr w:type="spellStart"/>
      <w:r w:rsidRPr="00D02C48">
        <w:rPr>
          <w:rFonts w:eastAsiaTheme="minorEastAsia" w:hint="eastAsia"/>
          <w:b/>
          <w:bCs/>
          <w:lang w:val="en-US" w:eastAsia="zh-CN"/>
        </w:rPr>
        <w:t>BW_signal</w:t>
      </w:r>
      <w:proofErr w:type="spellEnd"/>
      <w:r w:rsidRPr="00D02C48">
        <w:rPr>
          <w:rFonts w:eastAsiaTheme="minorEastAsia" w:hint="eastAsia"/>
          <w:b/>
          <w:bCs/>
          <w:lang w:val="en-US" w:eastAsia="zh-CN"/>
        </w:rPr>
        <w:t xml:space="preserve">, where </w:t>
      </w:r>
      <w:r w:rsidRPr="00D02C48">
        <w:rPr>
          <w:rFonts w:eastAsiaTheme="minorEastAsia"/>
          <w:b/>
          <w:bCs/>
          <w:lang w:val="en-US" w:eastAsia="zh-CN"/>
        </w:rPr>
        <w:t>α</w:t>
      </w:r>
      <w:r w:rsidRPr="00D02C48">
        <w:rPr>
          <w:rFonts w:eastAsiaTheme="minorEastAsia" w:hint="eastAsia"/>
          <w:b/>
          <w:bCs/>
          <w:lang w:val="en-US" w:eastAsia="zh-CN"/>
        </w:rPr>
        <w:t xml:space="preserve"> is the effect factor related to the SFO and CFO and </w:t>
      </w:r>
      <w:proofErr w:type="spellStart"/>
      <w:r w:rsidRPr="00D02C48">
        <w:rPr>
          <w:rFonts w:eastAsiaTheme="minorEastAsia" w:hint="eastAsia"/>
          <w:b/>
          <w:bCs/>
          <w:lang w:val="en-US" w:eastAsia="zh-CN"/>
        </w:rPr>
        <w:t>BW_signal</w:t>
      </w:r>
      <w:proofErr w:type="spellEnd"/>
      <w:r w:rsidRPr="00D02C48">
        <w:rPr>
          <w:rFonts w:eastAsiaTheme="minorEastAsia" w:hint="eastAsia"/>
          <w:b/>
          <w:bCs/>
          <w:lang w:val="en-US" w:eastAsia="zh-CN"/>
        </w:rPr>
        <w:t xml:space="preserve"> is the bandwidth of the D2R signal.</w:t>
      </w:r>
    </w:p>
    <w:p w14:paraId="4E0AB1F4" w14:textId="77777777" w:rsidR="00D02C48" w:rsidRPr="00D02C48" w:rsidRDefault="00D02C48" w:rsidP="00D02C48">
      <w:pPr>
        <w:jc w:val="both"/>
        <w:rPr>
          <w:rFonts w:eastAsiaTheme="minorEastAsia"/>
          <w:b/>
          <w:bCs/>
          <w:lang w:eastAsia="zh-CN"/>
        </w:rPr>
      </w:pPr>
      <w:r w:rsidRPr="00D02C48">
        <w:rPr>
          <w:rFonts w:eastAsiaTheme="minorEastAsia"/>
          <w:b/>
          <w:lang w:eastAsia="zh-CN"/>
        </w:rPr>
        <w:t xml:space="preserve">Observation </w:t>
      </w:r>
      <w:r w:rsidRPr="00D02C48">
        <w:rPr>
          <w:rFonts w:eastAsiaTheme="minorEastAsia" w:hint="eastAsia"/>
          <w:b/>
          <w:lang w:eastAsia="zh-CN"/>
        </w:rPr>
        <w:t>7</w:t>
      </w:r>
      <w:r w:rsidRPr="00D02C48">
        <w:rPr>
          <w:rFonts w:eastAsiaTheme="minorEastAsia"/>
          <w:b/>
          <w:lang w:eastAsia="zh-CN"/>
        </w:rPr>
        <w:t>:</w:t>
      </w:r>
      <w:r w:rsidRPr="00D02C48">
        <w:rPr>
          <w:rFonts w:eastAsiaTheme="minorEastAsia"/>
          <w:b/>
          <w:bCs/>
          <w:lang w:eastAsia="zh-CN"/>
        </w:rPr>
        <w:t xml:space="preserve"> The convolutional code is feasible for PRDCH channel coding due to its support of any information block size without complex rate matching operation on device side.</w:t>
      </w:r>
    </w:p>
    <w:p w14:paraId="0B59CB90" w14:textId="00139010" w:rsidR="00D02C48" w:rsidRPr="00D02C48" w:rsidRDefault="00D02C48" w:rsidP="00D02C48">
      <w:pPr>
        <w:jc w:val="both"/>
        <w:rPr>
          <w:rFonts w:eastAsiaTheme="minorEastAsia"/>
          <w:b/>
          <w:lang w:eastAsia="zh-CN"/>
        </w:rPr>
      </w:pPr>
      <w:r w:rsidRPr="00D02C48">
        <w:rPr>
          <w:rFonts w:eastAsiaTheme="minorEastAsia" w:hint="eastAsia"/>
          <w:b/>
          <w:bCs/>
          <w:lang w:eastAsia="zh-CN"/>
        </w:rPr>
        <w:t>Observation 8</w:t>
      </w:r>
      <w:r w:rsidR="00606A4C">
        <w:rPr>
          <w:rFonts w:eastAsiaTheme="minorEastAsia" w:hint="eastAsia"/>
          <w:b/>
          <w:bCs/>
          <w:lang w:eastAsia="zh-CN"/>
        </w:rPr>
        <w:t>:</w:t>
      </w:r>
      <w:r w:rsidRPr="00D02C48">
        <w:rPr>
          <w:rFonts w:eastAsiaTheme="minorEastAsia"/>
          <w:b/>
          <w:bCs/>
          <w:lang w:eastAsia="zh-CN"/>
        </w:rPr>
        <w:t xml:space="preserve">For convolutional code, a </w:t>
      </w:r>
      <w:r w:rsidRPr="00D02C48">
        <w:rPr>
          <w:rFonts w:eastAsiaTheme="minorEastAsia" w:hint="eastAsia"/>
          <w:b/>
          <w:lang w:eastAsia="zh-CN"/>
        </w:rPr>
        <w:t>power consumption</w:t>
      </w:r>
      <w:r w:rsidRPr="00D02C48">
        <w:rPr>
          <w:rFonts w:eastAsiaTheme="minorEastAsia"/>
          <w:b/>
          <w:bCs/>
          <w:lang w:eastAsia="zh-CN"/>
        </w:rPr>
        <w:t xml:space="preserve"> of about </w:t>
      </w:r>
      <w:r w:rsidRPr="00D02C48">
        <w:rPr>
          <w:rFonts w:eastAsiaTheme="minorEastAsia"/>
          <w:b/>
          <w:lang w:eastAsia="zh-CN"/>
        </w:rPr>
        <w:t>100</w:t>
      </w:r>
      <w:r w:rsidRPr="00D02C48">
        <w:rPr>
          <w:rFonts w:eastAsiaTheme="minorEastAsia" w:hint="eastAsia"/>
          <w:b/>
          <w:lang w:eastAsia="zh-CN"/>
        </w:rPr>
        <w:t>μ</w:t>
      </w:r>
      <w:r w:rsidRPr="00D02C48">
        <w:rPr>
          <w:rFonts w:eastAsiaTheme="minorEastAsia"/>
          <w:b/>
          <w:lang w:eastAsia="zh-CN"/>
        </w:rPr>
        <w:t>W</w:t>
      </w:r>
      <w:r w:rsidRPr="00D02C48">
        <w:rPr>
          <w:rFonts w:eastAsiaTheme="minorEastAsia" w:hint="eastAsia"/>
          <w:b/>
          <w:lang w:eastAsia="zh-CN"/>
        </w:rPr>
        <w:t xml:space="preserve"> based on 150nm </w:t>
      </w:r>
      <w:r w:rsidRPr="00D02C48">
        <w:rPr>
          <w:rFonts w:eastAsiaTheme="minorEastAsia"/>
          <w:b/>
          <w:lang w:eastAsia="zh-CN"/>
        </w:rPr>
        <w:t>technology</w:t>
      </w:r>
      <w:r w:rsidRPr="00D02C48">
        <w:rPr>
          <w:rFonts w:eastAsiaTheme="minorEastAsia" w:hint="eastAsia"/>
          <w:b/>
          <w:lang w:eastAsia="zh-CN"/>
        </w:rPr>
        <w:t xml:space="preserve"> is </w:t>
      </w:r>
      <w:r w:rsidRPr="00D02C48">
        <w:rPr>
          <w:rFonts w:eastAsiaTheme="minorEastAsia"/>
          <w:b/>
          <w:lang w:eastAsia="zh-CN"/>
        </w:rPr>
        <w:t xml:space="preserve">workable at least </w:t>
      </w:r>
      <w:r w:rsidRPr="00D02C48">
        <w:rPr>
          <w:rFonts w:eastAsiaTheme="minorEastAsia" w:hint="eastAsia"/>
          <w:b/>
          <w:lang w:eastAsia="zh-CN"/>
        </w:rPr>
        <w:t xml:space="preserve">for </w:t>
      </w:r>
      <w:r w:rsidR="008609F5">
        <w:rPr>
          <w:rFonts w:eastAsiaTheme="minorEastAsia" w:hint="eastAsia"/>
          <w:b/>
          <w:lang w:eastAsia="zh-CN"/>
        </w:rPr>
        <w:t>Device</w:t>
      </w:r>
      <w:r w:rsidRPr="00D02C48">
        <w:rPr>
          <w:rFonts w:eastAsiaTheme="minorEastAsia" w:hint="eastAsia"/>
          <w:b/>
          <w:lang w:eastAsia="zh-CN"/>
        </w:rPr>
        <w:t xml:space="preserve"> C.</w:t>
      </w:r>
    </w:p>
    <w:p w14:paraId="0750580E" w14:textId="7BD016E5" w:rsidR="00D02C48" w:rsidRPr="00D02C48" w:rsidRDefault="00D02C48" w:rsidP="00D02C48">
      <w:pPr>
        <w:jc w:val="both"/>
        <w:rPr>
          <w:rFonts w:eastAsiaTheme="minorEastAsia"/>
          <w:b/>
          <w:lang w:eastAsia="zh-CN"/>
        </w:rPr>
      </w:pPr>
      <w:r w:rsidRPr="00D02C48">
        <w:rPr>
          <w:rFonts w:eastAsiaTheme="minorEastAsia" w:hint="eastAsia"/>
          <w:b/>
          <w:lang w:eastAsia="zh-CN"/>
        </w:rPr>
        <w:t xml:space="preserve">Observation 9: </w:t>
      </w:r>
      <w:r w:rsidR="00DE0590">
        <w:rPr>
          <w:rFonts w:eastAsiaTheme="minorEastAsia" w:hint="eastAsia"/>
          <w:b/>
          <w:lang w:eastAsia="zh-CN"/>
        </w:rPr>
        <w:t>W</w:t>
      </w:r>
      <w:r w:rsidR="00DE0590" w:rsidRPr="00D02C48">
        <w:rPr>
          <w:rFonts w:eastAsiaTheme="minorEastAsia"/>
          <w:b/>
          <w:lang w:eastAsia="zh-CN"/>
        </w:rPr>
        <w:t xml:space="preserve">ith </w:t>
      </w:r>
      <w:r w:rsidRPr="00D02C48">
        <w:rPr>
          <w:rFonts w:eastAsiaTheme="minorEastAsia"/>
          <w:b/>
          <w:lang w:eastAsia="zh-CN"/>
        </w:rPr>
        <w:t>coding rate 1/2 and 1/3,</w:t>
      </w:r>
      <w:r w:rsidR="004434E6">
        <w:rPr>
          <w:rFonts w:eastAsiaTheme="minorEastAsia"/>
          <w:b/>
          <w:lang w:eastAsia="zh-CN"/>
        </w:rPr>
        <w:t xml:space="preserve"> </w:t>
      </w:r>
      <w:r w:rsidRPr="00D02C48">
        <w:rPr>
          <w:rFonts w:eastAsiaTheme="minorEastAsia"/>
          <w:b/>
          <w:lang w:eastAsia="zh-CN"/>
        </w:rPr>
        <w:t xml:space="preserve">TBCC code </w:t>
      </w:r>
      <w:r w:rsidRPr="00D02C48">
        <w:rPr>
          <w:rFonts w:eastAsiaTheme="minorEastAsia"/>
          <w:b/>
          <w:bCs/>
          <w:lang w:eastAsia="zh-CN"/>
        </w:rPr>
        <w:t xml:space="preserve">with polynomials [133, 171,165] </w:t>
      </w:r>
      <w:r w:rsidRPr="00D02C48">
        <w:rPr>
          <w:rFonts w:eastAsiaTheme="minorEastAsia"/>
          <w:b/>
          <w:lang w:eastAsia="zh-CN"/>
        </w:rPr>
        <w:t>has significant</w:t>
      </w:r>
      <w:r w:rsidR="004434E6">
        <w:rPr>
          <w:rFonts w:eastAsiaTheme="minorEastAsia"/>
          <w:b/>
          <w:lang w:eastAsia="zh-CN"/>
        </w:rPr>
        <w:t xml:space="preserve"> </w:t>
      </w:r>
      <w:r w:rsidRPr="00D02C48">
        <w:rPr>
          <w:rFonts w:eastAsiaTheme="minorEastAsia"/>
          <w:b/>
          <w:lang w:eastAsia="zh-CN"/>
        </w:rPr>
        <w:t xml:space="preserve">coding gain than that of Manchester code, in TDL-C channel with 300ns </w:t>
      </w:r>
      <w:r w:rsidRPr="00D02C48">
        <w:rPr>
          <w:rFonts w:eastAsiaTheme="minorEastAsia"/>
          <w:b/>
          <w:bCs/>
          <w:iCs/>
          <w:lang w:eastAsia="zh-CN"/>
        </w:rPr>
        <w:t xml:space="preserve">delay spread, for OOK-4 with M=6, at </w:t>
      </w:r>
      <w:r w:rsidRPr="00D02C48">
        <w:rPr>
          <w:rFonts w:eastAsiaTheme="minorEastAsia"/>
          <w:b/>
          <w:bCs/>
          <w:lang w:eastAsia="zh-CN"/>
        </w:rPr>
        <w:t>BLER=10</w:t>
      </w:r>
      <w:r w:rsidRPr="00D02C48">
        <w:rPr>
          <w:rFonts w:eastAsiaTheme="minorEastAsia"/>
          <w:b/>
          <w:bCs/>
          <w:vertAlign w:val="superscript"/>
          <w:lang w:eastAsia="zh-CN"/>
        </w:rPr>
        <w:t>-2</w:t>
      </w:r>
      <w:r w:rsidRPr="00D02C48">
        <w:rPr>
          <w:rFonts w:eastAsiaTheme="minorEastAsia" w:hint="eastAsia"/>
          <w:b/>
          <w:lang w:eastAsia="zh-CN"/>
        </w:rPr>
        <w:t>.</w:t>
      </w:r>
      <w:r w:rsidR="004434E6">
        <w:rPr>
          <w:rFonts w:eastAsiaTheme="minorEastAsia" w:hint="eastAsia"/>
          <w:b/>
          <w:lang w:eastAsia="zh-CN"/>
        </w:rPr>
        <w:t xml:space="preserve"> </w:t>
      </w:r>
    </w:p>
    <w:p w14:paraId="304EB521" w14:textId="77777777" w:rsidR="00D02C48" w:rsidRPr="00D02C48" w:rsidRDefault="00D02C48" w:rsidP="00D02C48">
      <w:pPr>
        <w:jc w:val="both"/>
        <w:rPr>
          <w:rFonts w:eastAsiaTheme="minorEastAsia"/>
          <w:b/>
          <w:lang w:eastAsia="zh-CN"/>
        </w:rPr>
      </w:pPr>
      <w:r w:rsidRPr="00D02C48">
        <w:rPr>
          <w:rFonts w:eastAsiaTheme="minorEastAsia"/>
          <w:b/>
          <w:lang w:eastAsia="zh-CN"/>
        </w:rPr>
        <w:t>Pr</w:t>
      </w:r>
      <w:r w:rsidRPr="00D02C48">
        <w:rPr>
          <w:rFonts w:eastAsiaTheme="minorEastAsia" w:hint="eastAsia"/>
          <w:b/>
          <w:lang w:eastAsia="zh-CN"/>
        </w:rPr>
        <w:t>oposal 14:</w:t>
      </w:r>
      <w:r w:rsidRPr="00D02C48">
        <w:rPr>
          <w:rFonts w:eastAsiaTheme="minorEastAsia"/>
          <w:b/>
          <w:lang w:val="en-US" w:eastAsia="zh-CN"/>
        </w:rPr>
        <w:t xml:space="preserve"> </w:t>
      </w:r>
      <w:r w:rsidRPr="00D02C48">
        <w:rPr>
          <w:rFonts w:eastAsiaTheme="minorEastAsia"/>
          <w:b/>
          <w:lang w:eastAsia="zh-CN"/>
        </w:rPr>
        <w:t>Convolutional code</w:t>
      </w:r>
      <w:r w:rsidRPr="00D02C48">
        <w:rPr>
          <w:rFonts w:eastAsiaTheme="minorEastAsia" w:hint="eastAsia"/>
          <w:b/>
          <w:lang w:eastAsia="zh-CN"/>
        </w:rPr>
        <w:t xml:space="preserve"> with R=1/2 </w:t>
      </w:r>
      <w:r w:rsidRPr="00D02C48">
        <w:rPr>
          <w:rFonts w:eastAsiaTheme="minorEastAsia"/>
          <w:b/>
          <w:lang w:eastAsia="zh-CN"/>
        </w:rPr>
        <w:t xml:space="preserve">should be </w:t>
      </w:r>
      <w:r w:rsidRPr="00D02C48">
        <w:rPr>
          <w:rFonts w:eastAsiaTheme="minorEastAsia" w:hint="eastAsia"/>
          <w:b/>
          <w:lang w:eastAsia="zh-CN"/>
        </w:rPr>
        <w:t>considered</w:t>
      </w:r>
      <w:r w:rsidRPr="00D02C48">
        <w:rPr>
          <w:rFonts w:eastAsiaTheme="minorEastAsia"/>
          <w:b/>
          <w:lang w:eastAsia="zh-CN"/>
        </w:rPr>
        <w:t xml:space="preserve"> for Rel-20 A-IoT transmission of R2D link.</w:t>
      </w:r>
    </w:p>
    <w:p w14:paraId="568774A0" w14:textId="40EC9740" w:rsidR="00D02C48" w:rsidRPr="00D02C48" w:rsidRDefault="00D02C48" w:rsidP="00D02C48">
      <w:pPr>
        <w:jc w:val="both"/>
        <w:rPr>
          <w:rFonts w:eastAsiaTheme="minorEastAsia"/>
          <w:b/>
          <w:lang w:eastAsia="zh-CN"/>
        </w:rPr>
      </w:pPr>
      <w:r w:rsidRPr="00D02C48">
        <w:rPr>
          <w:rFonts w:eastAsiaTheme="minorEastAsia" w:hint="eastAsia"/>
          <w:b/>
          <w:lang w:eastAsia="zh-CN"/>
        </w:rPr>
        <w:t xml:space="preserve">Proposal 15: State number and corresponding generator polynomials of TBCC should be further studied to meet power consumption requirement of </w:t>
      </w:r>
      <w:r w:rsidR="008609F5">
        <w:rPr>
          <w:rFonts w:eastAsiaTheme="minorEastAsia" w:hint="eastAsia"/>
          <w:b/>
          <w:lang w:eastAsia="zh-CN"/>
        </w:rPr>
        <w:t>Device</w:t>
      </w:r>
      <w:r w:rsidRPr="00D02C48">
        <w:rPr>
          <w:rFonts w:eastAsiaTheme="minorEastAsia" w:hint="eastAsia"/>
          <w:b/>
          <w:lang w:eastAsia="zh-CN"/>
        </w:rPr>
        <w:t xml:space="preserve"> 2b/C.</w:t>
      </w:r>
    </w:p>
    <w:p w14:paraId="34179CD5"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 xml:space="preserve">Proposal 16: </w:t>
      </w:r>
      <w:r w:rsidRPr="00D02C48">
        <w:rPr>
          <w:rFonts w:eastAsiaTheme="minorEastAsia"/>
          <w:b/>
          <w:lang w:eastAsia="zh-CN"/>
        </w:rPr>
        <w:t xml:space="preserve">If TBCC is used for R2D transmission in outdoor scenario, </w:t>
      </w:r>
      <w:r w:rsidRPr="00D02C48">
        <w:rPr>
          <w:rFonts w:eastAsiaTheme="minorEastAsia"/>
          <w:b/>
          <w:bCs/>
          <w:lang w:eastAsia="zh-CN"/>
        </w:rPr>
        <w:t xml:space="preserve">sub-block </w:t>
      </w:r>
      <w:proofErr w:type="spellStart"/>
      <w:r w:rsidRPr="00D02C48">
        <w:rPr>
          <w:rFonts w:eastAsiaTheme="minorEastAsia"/>
          <w:b/>
          <w:bCs/>
          <w:lang w:eastAsia="zh-CN"/>
        </w:rPr>
        <w:t>interleaver</w:t>
      </w:r>
      <w:r w:rsidRPr="00D02C48">
        <w:rPr>
          <w:rFonts w:eastAsiaTheme="minorEastAsia"/>
          <w:b/>
          <w:lang w:eastAsia="zh-CN"/>
        </w:rPr>
        <w:t>s</w:t>
      </w:r>
      <w:proofErr w:type="spellEnd"/>
      <w:r w:rsidRPr="00D02C48">
        <w:rPr>
          <w:rFonts w:eastAsiaTheme="minorEastAsia"/>
          <w:b/>
          <w:lang w:eastAsia="zh-CN"/>
        </w:rPr>
        <w:t xml:space="preserve"> should be considered to achieve time diversity gain for active devices.</w:t>
      </w:r>
    </w:p>
    <w:p w14:paraId="158E88BB"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 xml:space="preserve">Proposal 17: </w:t>
      </w:r>
      <w:r w:rsidRPr="00D02C48">
        <w:rPr>
          <w:rFonts w:eastAsiaTheme="minorEastAsia"/>
          <w:b/>
          <w:lang w:eastAsia="zh-CN"/>
        </w:rPr>
        <w:t>If L1 R2D control information is considered, separate FEC codes should be applied to L1 R2D control information and higher</w:t>
      </w:r>
      <w:r w:rsidRPr="00D02C48">
        <w:rPr>
          <w:rFonts w:eastAsiaTheme="minorEastAsia" w:hint="eastAsia"/>
          <w:b/>
          <w:lang w:eastAsia="zh-CN"/>
        </w:rPr>
        <w:t>-</w:t>
      </w:r>
      <w:r w:rsidRPr="00D02C48">
        <w:rPr>
          <w:rFonts w:eastAsiaTheme="minorEastAsia"/>
          <w:b/>
          <w:lang w:eastAsia="zh-CN"/>
        </w:rPr>
        <w:t>layer information.</w:t>
      </w:r>
    </w:p>
    <w:p w14:paraId="18202F6C"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Proposal 18:</w:t>
      </w:r>
      <w:r w:rsidRPr="00D02C48">
        <w:rPr>
          <w:rFonts w:eastAsiaTheme="minorEastAsia"/>
          <w:b/>
          <w:lang w:eastAsia="zh-CN"/>
        </w:rPr>
        <w:t xml:space="preserve"> If payload size of </w:t>
      </w:r>
      <w:r w:rsidRPr="00D02C48">
        <w:rPr>
          <w:rFonts w:eastAsiaTheme="minorEastAsia" w:hint="eastAsia"/>
          <w:b/>
          <w:lang w:eastAsia="zh-CN"/>
        </w:rPr>
        <w:t xml:space="preserve">L1 </w:t>
      </w:r>
      <w:r w:rsidRPr="00D02C48">
        <w:rPr>
          <w:rFonts w:eastAsiaTheme="minorEastAsia"/>
          <w:b/>
          <w:lang w:eastAsia="zh-CN"/>
        </w:rPr>
        <w:t>R2D control information ranges from 3 to</w:t>
      </w:r>
      <w:r w:rsidRPr="00D02C48">
        <w:rPr>
          <w:rFonts w:eastAsiaTheme="minorEastAsia" w:hint="eastAsia"/>
          <w:b/>
          <w:lang w:eastAsia="zh-CN"/>
        </w:rPr>
        <w:t xml:space="preserve"> </w:t>
      </w:r>
      <w:r w:rsidRPr="00D02C48">
        <w:rPr>
          <w:rFonts w:eastAsiaTheme="minorEastAsia"/>
          <w:b/>
          <w:lang w:eastAsia="zh-CN"/>
        </w:rPr>
        <w:t xml:space="preserve">11 bits, RM code should be </w:t>
      </w:r>
      <w:r w:rsidRPr="00D02C48">
        <w:rPr>
          <w:rFonts w:eastAsiaTheme="minorEastAsia" w:hint="eastAsia"/>
          <w:b/>
          <w:lang w:eastAsia="zh-CN"/>
        </w:rPr>
        <w:t>considered</w:t>
      </w:r>
      <w:r w:rsidRPr="00D02C48">
        <w:rPr>
          <w:rFonts w:eastAsiaTheme="minorEastAsia"/>
          <w:b/>
          <w:lang w:eastAsia="zh-CN"/>
        </w:rPr>
        <w:t>, otherwise TBCC should be adopted.</w:t>
      </w:r>
    </w:p>
    <w:p w14:paraId="774DDDF7" w14:textId="435F08DB" w:rsidR="00D02C48" w:rsidRPr="00FC5A3A" w:rsidRDefault="00D02C48">
      <w:pPr>
        <w:jc w:val="both"/>
        <w:rPr>
          <w:rFonts w:eastAsiaTheme="minorEastAsia"/>
          <w:b/>
          <w:lang w:eastAsia="zh-CN"/>
        </w:rPr>
      </w:pPr>
      <w:r w:rsidRPr="00D02C48">
        <w:rPr>
          <w:rFonts w:eastAsiaTheme="minorEastAsia"/>
          <w:b/>
          <w:lang w:val="en-US" w:eastAsia="zh-CN"/>
        </w:rPr>
        <w:t xml:space="preserve">Proposal </w:t>
      </w:r>
      <w:r w:rsidRPr="00D02C48">
        <w:rPr>
          <w:rFonts w:eastAsiaTheme="minorEastAsia" w:hint="eastAsia"/>
          <w:b/>
          <w:lang w:val="en-US" w:eastAsia="zh-CN"/>
        </w:rPr>
        <w:t>19</w:t>
      </w:r>
      <w:r w:rsidRPr="00D02C48">
        <w:rPr>
          <w:rFonts w:eastAsiaTheme="minorEastAsia"/>
          <w:b/>
          <w:lang w:val="en-US" w:eastAsia="zh-CN"/>
        </w:rPr>
        <w:t xml:space="preserve">: </w:t>
      </w:r>
      <w:r w:rsidRPr="00D02C48">
        <w:rPr>
          <w:rFonts w:eastAsiaTheme="minorEastAsia"/>
          <w:b/>
          <w:lang w:eastAsia="zh-CN"/>
        </w:rPr>
        <w:t xml:space="preserve">The combined coding scheme of Manchester code and TBCC </w:t>
      </w:r>
      <w:r w:rsidRPr="00D02C48">
        <w:rPr>
          <w:rFonts w:eastAsiaTheme="minorEastAsia" w:hint="eastAsia"/>
          <w:b/>
          <w:lang w:eastAsia="zh-CN"/>
        </w:rPr>
        <w:t>should</w:t>
      </w:r>
      <w:r w:rsidRPr="00D02C48">
        <w:rPr>
          <w:rFonts w:eastAsiaTheme="minorEastAsia"/>
          <w:b/>
          <w:lang w:eastAsia="zh-CN"/>
        </w:rPr>
        <w:t xml:space="preserve"> be studied; for instance, Manchester code can be used as the outer code of TBCC to counteract residual SFO/CFO</w:t>
      </w:r>
      <w:r w:rsidRPr="00D02C48">
        <w:rPr>
          <w:rFonts w:eastAsiaTheme="minorEastAsia"/>
          <w:b/>
          <w:lang w:val="en-US" w:eastAsia="zh-CN"/>
        </w:rPr>
        <w:t>.</w:t>
      </w:r>
    </w:p>
    <w:p w14:paraId="19A8802C" w14:textId="77777777" w:rsidR="00D02C48" w:rsidRDefault="00D02C48">
      <w:pPr>
        <w:jc w:val="both"/>
        <w:rPr>
          <w:rFonts w:eastAsiaTheme="minorEastAsia"/>
          <w:b/>
          <w:lang w:eastAsia="zh-CN"/>
        </w:rPr>
      </w:pPr>
      <w:r w:rsidRPr="00D02C48">
        <w:rPr>
          <w:rFonts w:eastAsiaTheme="minorEastAsia"/>
          <w:b/>
          <w:lang w:eastAsia="zh-CN"/>
        </w:rPr>
        <w:t xml:space="preserve">Proposal </w:t>
      </w:r>
      <w:r w:rsidRPr="00D02C48">
        <w:rPr>
          <w:rFonts w:eastAsiaTheme="minorEastAsia" w:hint="eastAsia"/>
          <w:b/>
          <w:lang w:eastAsia="zh-CN"/>
        </w:rPr>
        <w:t>20</w:t>
      </w:r>
      <w:r w:rsidRPr="00D02C48">
        <w:rPr>
          <w:rFonts w:eastAsiaTheme="minorEastAsia"/>
          <w:b/>
          <w:lang w:eastAsia="zh-CN"/>
        </w:rPr>
        <w:t>:</w:t>
      </w:r>
      <w:r w:rsidRPr="00D02C48">
        <w:rPr>
          <w:rFonts w:eastAsiaTheme="minorEastAsia"/>
          <w:b/>
          <w:bCs/>
          <w:lang w:eastAsia="zh-CN"/>
        </w:rPr>
        <w:t xml:space="preserve"> For outdoor scenario, R2D repetition should be considered to achieve the </w:t>
      </w:r>
      <w:r w:rsidRPr="00D02C48">
        <w:rPr>
          <w:rFonts w:eastAsiaTheme="minorEastAsia"/>
          <w:b/>
          <w:lang w:val="en-US" w:eastAsia="zh-CN"/>
        </w:rPr>
        <w:t xml:space="preserve">target </w:t>
      </w:r>
      <w:r w:rsidRPr="00D02C48">
        <w:rPr>
          <w:rFonts w:eastAsiaTheme="minorEastAsia"/>
          <w:b/>
          <w:lang w:eastAsia="zh-CN"/>
        </w:rPr>
        <w:t>of the maximum distance.</w:t>
      </w:r>
    </w:p>
    <w:p w14:paraId="76C9D25E"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 xml:space="preserve">Observation 10: </w:t>
      </w:r>
      <w:r w:rsidRPr="00D02C48">
        <w:rPr>
          <w:rFonts w:eastAsiaTheme="minorEastAsia"/>
          <w:b/>
          <w:lang w:eastAsia="zh-CN"/>
        </w:rPr>
        <w:t xml:space="preserve">Chip-level repetition is </w:t>
      </w:r>
      <w:r w:rsidRPr="00D02C48">
        <w:rPr>
          <w:rFonts w:eastAsiaTheme="minorEastAsia" w:hint="eastAsia"/>
          <w:b/>
          <w:lang w:eastAsia="zh-CN"/>
        </w:rPr>
        <w:t>feasible</w:t>
      </w:r>
      <w:r w:rsidRPr="00D02C48">
        <w:rPr>
          <w:rFonts w:eastAsiaTheme="minorEastAsia"/>
          <w:b/>
          <w:lang w:eastAsia="zh-CN"/>
        </w:rPr>
        <w:t xml:space="preserve"> for R2D</w:t>
      </w:r>
      <w:r w:rsidRPr="00D02C48">
        <w:rPr>
          <w:rFonts w:eastAsiaTheme="minorEastAsia" w:hint="eastAsia"/>
          <w:b/>
          <w:lang w:eastAsia="zh-CN"/>
        </w:rPr>
        <w:t xml:space="preserve"> </w:t>
      </w:r>
      <w:r w:rsidRPr="00D02C48">
        <w:rPr>
          <w:rFonts w:eastAsiaTheme="minorEastAsia"/>
          <w:b/>
          <w:lang w:eastAsia="zh-CN"/>
        </w:rPr>
        <w:t>transmission in outdoor scenarios</w:t>
      </w:r>
      <w:r w:rsidRPr="00D02C48">
        <w:rPr>
          <w:rFonts w:eastAsiaTheme="minorEastAsia" w:hint="eastAsia"/>
          <w:b/>
          <w:lang w:eastAsia="zh-CN"/>
        </w:rPr>
        <w:t>.</w:t>
      </w:r>
    </w:p>
    <w:p w14:paraId="37985FFA" w14:textId="40B295B8" w:rsidR="00D02C48" w:rsidRPr="00D02C48" w:rsidRDefault="00D02C48" w:rsidP="00D02C48">
      <w:pPr>
        <w:numPr>
          <w:ilvl w:val="0"/>
          <w:numId w:val="52"/>
        </w:numPr>
        <w:jc w:val="both"/>
        <w:rPr>
          <w:rFonts w:eastAsiaTheme="minorEastAsia"/>
          <w:b/>
          <w:lang w:eastAsia="zh-CN"/>
        </w:rPr>
      </w:pPr>
      <w:r w:rsidRPr="00D02C48">
        <w:rPr>
          <w:rFonts w:eastAsiaTheme="minorEastAsia" w:hint="eastAsia"/>
          <w:b/>
          <w:lang w:eastAsia="zh-CN"/>
        </w:rPr>
        <w:t>C</w:t>
      </w:r>
      <w:r w:rsidRPr="00D02C48">
        <w:rPr>
          <w:rFonts w:eastAsiaTheme="minorEastAsia"/>
          <w:b/>
          <w:lang w:eastAsia="zh-CN"/>
        </w:rPr>
        <w:t>hip-level repetition can effectively combat multipath fading and inter-chip interference by accumulating the energy of the received signals into the FEC decoder with equivalent 3dB gain of received SINR for each repetition</w:t>
      </w:r>
      <w:r w:rsidR="004434E6">
        <w:rPr>
          <w:rFonts w:eastAsiaTheme="minorEastAsia"/>
          <w:b/>
          <w:lang w:eastAsia="zh-CN"/>
        </w:rPr>
        <w:t xml:space="preserve"> </w:t>
      </w:r>
      <w:r w:rsidRPr="00D02C48">
        <w:rPr>
          <w:rFonts w:eastAsiaTheme="minorEastAsia"/>
          <w:b/>
          <w:lang w:eastAsia="zh-CN"/>
        </w:rPr>
        <w:t>for R2D signals in outdoor scenarios.</w:t>
      </w:r>
    </w:p>
    <w:p w14:paraId="6BA6CF03" w14:textId="252ACB17" w:rsidR="00D02C48" w:rsidRPr="00D02C48" w:rsidRDefault="00D02C48" w:rsidP="00D02C48">
      <w:pPr>
        <w:numPr>
          <w:ilvl w:val="0"/>
          <w:numId w:val="52"/>
        </w:numPr>
        <w:jc w:val="both"/>
        <w:rPr>
          <w:rFonts w:eastAsiaTheme="minorEastAsia"/>
          <w:b/>
          <w:lang w:eastAsia="zh-CN"/>
        </w:rPr>
      </w:pPr>
      <w:r w:rsidRPr="00D02C48">
        <w:rPr>
          <w:rFonts w:eastAsiaTheme="minorEastAsia" w:hint="eastAsia"/>
          <w:b/>
          <w:lang w:eastAsia="zh-CN"/>
        </w:rPr>
        <w:t>C</w:t>
      </w:r>
      <w:r w:rsidRPr="00D02C48">
        <w:rPr>
          <w:rFonts w:eastAsiaTheme="minorEastAsia"/>
          <w:b/>
          <w:lang w:eastAsia="zh-CN"/>
        </w:rPr>
        <w:t>hip-level</w:t>
      </w:r>
      <w:r w:rsidRPr="00D02C48">
        <w:rPr>
          <w:rFonts w:eastAsiaTheme="minorEastAsia" w:hint="eastAsia"/>
          <w:b/>
          <w:lang w:eastAsia="zh-CN"/>
        </w:rPr>
        <w:t xml:space="preserve"> repetition</w:t>
      </w:r>
      <w:r w:rsidRPr="00D02C48">
        <w:rPr>
          <w:rFonts w:eastAsiaTheme="minorEastAsia"/>
          <w:b/>
          <w:lang w:eastAsia="zh-CN"/>
        </w:rPr>
        <w:t xml:space="preserve"> scheme</w:t>
      </w:r>
      <w:r w:rsidRPr="00D02C48">
        <w:rPr>
          <w:rFonts w:eastAsiaTheme="minorEastAsia" w:hint="eastAsia"/>
          <w:b/>
          <w:lang w:eastAsia="zh-CN"/>
        </w:rPr>
        <w:t xml:space="preserve"> based on M=1</w:t>
      </w:r>
      <w:r w:rsidRPr="00D02C48">
        <w:rPr>
          <w:rFonts w:eastAsiaTheme="minorEastAsia"/>
          <w:b/>
          <w:lang w:eastAsia="zh-CN"/>
        </w:rPr>
        <w:t xml:space="preserve"> is equivalent to expanding the range of the M </w:t>
      </w:r>
      <w:r w:rsidRPr="00D02C48">
        <w:rPr>
          <w:rFonts w:eastAsiaTheme="minorEastAsia" w:hint="eastAsia"/>
          <w:b/>
          <w:lang w:eastAsia="zh-CN"/>
        </w:rPr>
        <w:t xml:space="preserve">value for OOK-4 </w:t>
      </w:r>
      <w:r w:rsidRPr="00D02C48">
        <w:rPr>
          <w:rFonts w:eastAsiaTheme="minorEastAsia"/>
          <w:b/>
          <w:iCs/>
          <w:lang w:eastAsia="zh-CN"/>
        </w:rPr>
        <w:t>to</w:t>
      </w:r>
      <w:r w:rsidRPr="00D02C48">
        <w:rPr>
          <w:rFonts w:eastAsiaTheme="minorEastAsia"/>
          <w:b/>
          <w:i/>
          <w:iCs/>
          <w:lang w:eastAsia="zh-CN"/>
        </w:rPr>
        <w:t xml:space="preserve"> </w:t>
      </w:r>
      <w:r w:rsidRPr="00D02C48">
        <w:rPr>
          <w:rFonts w:eastAsiaTheme="minorEastAsia"/>
          <w:b/>
          <w:iCs/>
          <w:lang w:eastAsia="zh-CN"/>
        </w:rPr>
        <w:t>include fractional values</w:t>
      </w:r>
      <w:r w:rsidRPr="00D02C48">
        <w:rPr>
          <w:rFonts w:eastAsiaTheme="minorEastAsia" w:hint="eastAsia"/>
          <w:b/>
          <w:iCs/>
          <w:lang w:eastAsia="zh-CN"/>
        </w:rPr>
        <w:t xml:space="preserve"> </w:t>
      </w:r>
      <w:r w:rsidRPr="00D02C48">
        <w:rPr>
          <w:rFonts w:eastAsiaTheme="minorEastAsia"/>
          <w:b/>
          <w:lang w:eastAsia="zh-CN"/>
        </w:rPr>
        <w:t>such as M=0.5, 0.25, and so on</w:t>
      </w:r>
      <w:r w:rsidRPr="00D02C48">
        <w:rPr>
          <w:rFonts w:eastAsiaTheme="minorEastAsia" w:hint="eastAsia"/>
          <w:b/>
          <w:lang w:eastAsia="zh-CN"/>
        </w:rPr>
        <w:t xml:space="preserve">, which is </w:t>
      </w:r>
      <w:r w:rsidRPr="00D02C48">
        <w:rPr>
          <w:rFonts w:eastAsiaTheme="minorEastAsia"/>
          <w:b/>
          <w:lang w:eastAsia="zh-CN"/>
        </w:rPr>
        <w:t>a natural extension of legacy OOK signals</w:t>
      </w:r>
      <w:r w:rsidR="004434E6">
        <w:rPr>
          <w:rFonts w:eastAsiaTheme="minorEastAsia" w:hint="eastAsia"/>
          <w:b/>
          <w:lang w:eastAsia="zh-CN"/>
        </w:rPr>
        <w:t xml:space="preserve"> </w:t>
      </w:r>
      <w:r w:rsidRPr="00D02C48">
        <w:rPr>
          <w:rFonts w:eastAsiaTheme="minorEastAsia" w:hint="eastAsia"/>
          <w:b/>
          <w:lang w:eastAsia="zh-CN"/>
        </w:rPr>
        <w:t>and provides more robust performance for OOK-4 transmission.</w:t>
      </w:r>
    </w:p>
    <w:p w14:paraId="79609415" w14:textId="77777777" w:rsidR="00D02C48" w:rsidRPr="00D02C48" w:rsidRDefault="00D02C48" w:rsidP="00D02C48">
      <w:pPr>
        <w:jc w:val="both"/>
        <w:rPr>
          <w:rFonts w:eastAsiaTheme="minorEastAsia"/>
          <w:b/>
          <w:lang w:eastAsia="zh-CN"/>
        </w:rPr>
      </w:pPr>
      <w:r w:rsidRPr="00D02C48">
        <w:rPr>
          <w:rFonts w:eastAsiaTheme="minorEastAsia"/>
          <w:b/>
          <w:bCs/>
          <w:lang w:eastAsia="zh-CN"/>
        </w:rPr>
        <w:t xml:space="preserve">Proposal </w:t>
      </w:r>
      <w:r w:rsidRPr="00D02C48">
        <w:rPr>
          <w:rFonts w:eastAsiaTheme="minorEastAsia" w:hint="eastAsia"/>
          <w:b/>
          <w:bCs/>
          <w:lang w:eastAsia="zh-CN"/>
        </w:rPr>
        <w:t>21</w:t>
      </w:r>
      <w:r w:rsidRPr="00D02C48">
        <w:rPr>
          <w:rFonts w:eastAsiaTheme="minorEastAsia"/>
          <w:b/>
          <w:bCs/>
          <w:lang w:eastAsia="zh-CN"/>
        </w:rPr>
        <w:t xml:space="preserve">: </w:t>
      </w:r>
      <w:r w:rsidRPr="00D02C48">
        <w:rPr>
          <w:rFonts w:eastAsiaTheme="minorEastAsia"/>
          <w:b/>
          <w:lang w:eastAsia="zh-CN"/>
        </w:rPr>
        <w:t>Chip level repetition and block level repetition should be considered for Rel-20 A-IoT R2D repetition study.</w:t>
      </w:r>
    </w:p>
    <w:p w14:paraId="20751E11" w14:textId="1AFCAE84" w:rsidR="00D02C48" w:rsidRPr="00D02C48" w:rsidRDefault="00D02C48" w:rsidP="00D02C48">
      <w:pPr>
        <w:jc w:val="both"/>
        <w:rPr>
          <w:rFonts w:eastAsiaTheme="minorEastAsia"/>
          <w:b/>
          <w:bCs/>
          <w:lang w:eastAsia="zh-CN"/>
        </w:rPr>
      </w:pPr>
      <w:r w:rsidRPr="00D02C48">
        <w:rPr>
          <w:rFonts w:eastAsiaTheme="minorEastAsia"/>
          <w:b/>
          <w:bCs/>
          <w:lang w:eastAsia="zh-CN"/>
        </w:rPr>
        <w:t xml:space="preserve">Proposal </w:t>
      </w:r>
      <w:r w:rsidRPr="00D02C48">
        <w:rPr>
          <w:rFonts w:eastAsiaTheme="minorEastAsia" w:hint="eastAsia"/>
          <w:b/>
          <w:bCs/>
          <w:lang w:eastAsia="zh-CN"/>
        </w:rPr>
        <w:t>22</w:t>
      </w:r>
      <w:r w:rsidRPr="00D02C48">
        <w:rPr>
          <w:rFonts w:eastAsiaTheme="minorEastAsia"/>
          <w:b/>
          <w:bCs/>
          <w:lang w:eastAsia="zh-CN"/>
        </w:rPr>
        <w:t>: If convolutional code is reused for Rel-20 A-IoT D2R transmission, Rel-19 TBCC with polynomials [133, 171,</w:t>
      </w:r>
      <w:r w:rsidR="00A9155D">
        <w:rPr>
          <w:rFonts w:eastAsiaTheme="minorEastAsia" w:hint="eastAsia"/>
          <w:b/>
          <w:bCs/>
          <w:lang w:eastAsia="zh-CN"/>
        </w:rPr>
        <w:t xml:space="preserve"> </w:t>
      </w:r>
      <w:proofErr w:type="gramStart"/>
      <w:r w:rsidRPr="00D02C48">
        <w:rPr>
          <w:rFonts w:eastAsiaTheme="minorEastAsia"/>
          <w:b/>
          <w:bCs/>
          <w:lang w:eastAsia="zh-CN"/>
        </w:rPr>
        <w:t>165</w:t>
      </w:r>
      <w:proofErr w:type="gramEnd"/>
      <w:r w:rsidRPr="00D02C48">
        <w:rPr>
          <w:rFonts w:eastAsiaTheme="minorEastAsia"/>
          <w:b/>
          <w:bCs/>
          <w:lang w:eastAsia="zh-CN"/>
        </w:rPr>
        <w:t>] should be reused.</w:t>
      </w:r>
    </w:p>
    <w:p w14:paraId="480F232E" w14:textId="77777777" w:rsidR="00D02C48" w:rsidRPr="00D02C48" w:rsidRDefault="00D02C48" w:rsidP="00D02C48">
      <w:pPr>
        <w:jc w:val="both"/>
        <w:rPr>
          <w:rFonts w:eastAsiaTheme="minorEastAsia"/>
          <w:b/>
          <w:bCs/>
          <w:lang w:eastAsia="zh-CN"/>
        </w:rPr>
      </w:pPr>
      <w:r w:rsidRPr="00D02C48">
        <w:rPr>
          <w:rFonts w:eastAsiaTheme="minorEastAsia" w:hint="eastAsia"/>
          <w:b/>
          <w:bCs/>
          <w:lang w:eastAsia="zh-CN"/>
        </w:rPr>
        <w:t xml:space="preserve">Observation 11: TBCC with a coding rate 1/4 </w:t>
      </w:r>
      <w:r w:rsidRPr="00D02C48">
        <w:rPr>
          <w:rFonts w:eastAsiaTheme="minorEastAsia"/>
          <w:b/>
          <w:bCs/>
          <w:lang w:eastAsia="zh-CN"/>
        </w:rPr>
        <w:t>exhibits</w:t>
      </w:r>
      <w:r w:rsidRPr="00D02C48">
        <w:rPr>
          <w:rFonts w:eastAsiaTheme="minorEastAsia" w:hint="eastAsia"/>
          <w:b/>
          <w:bCs/>
          <w:lang w:eastAsia="zh-CN"/>
        </w:rPr>
        <w:t xml:space="preserve"> similar BLER performance to </w:t>
      </w:r>
      <w:r w:rsidRPr="00D02C48">
        <w:rPr>
          <w:rFonts w:eastAsiaTheme="minorEastAsia"/>
          <w:b/>
          <w:bCs/>
          <w:lang w:eastAsia="zh-CN"/>
        </w:rPr>
        <w:t xml:space="preserve">the </w:t>
      </w:r>
      <w:r w:rsidRPr="00D02C48">
        <w:rPr>
          <w:rFonts w:eastAsiaTheme="minorEastAsia" w:hint="eastAsia"/>
          <w:b/>
          <w:bCs/>
          <w:lang w:eastAsia="zh-CN"/>
        </w:rPr>
        <w:t xml:space="preserve">repetition </w:t>
      </w:r>
      <w:r w:rsidRPr="00D02C48">
        <w:rPr>
          <w:rFonts w:eastAsiaTheme="minorEastAsia"/>
          <w:b/>
          <w:bCs/>
          <w:lang w:eastAsia="zh-CN"/>
        </w:rPr>
        <w:t>scheme</w:t>
      </w:r>
      <w:r w:rsidRPr="00D02C48">
        <w:rPr>
          <w:rFonts w:eastAsiaTheme="minorEastAsia" w:hint="eastAsia"/>
          <w:b/>
          <w:bCs/>
          <w:lang w:eastAsia="zh-CN"/>
        </w:rPr>
        <w:t xml:space="preserve"> of Rel-19 TBCC in TDL-C channel.</w:t>
      </w:r>
    </w:p>
    <w:p w14:paraId="336BBB20" w14:textId="27A0B58D" w:rsidR="00D02C48" w:rsidRPr="00D02C48" w:rsidRDefault="00D02C48" w:rsidP="00D02C48">
      <w:pPr>
        <w:jc w:val="both"/>
        <w:rPr>
          <w:rFonts w:eastAsiaTheme="minorEastAsia"/>
          <w:b/>
          <w:bCs/>
          <w:lang w:eastAsia="zh-CN"/>
        </w:rPr>
      </w:pPr>
      <w:r w:rsidRPr="00D02C48">
        <w:rPr>
          <w:rFonts w:eastAsiaTheme="minorEastAsia"/>
          <w:b/>
          <w:bCs/>
          <w:lang w:eastAsia="zh-CN"/>
        </w:rPr>
        <w:t xml:space="preserve">Proposal </w:t>
      </w:r>
      <w:r w:rsidRPr="00D02C48">
        <w:rPr>
          <w:rFonts w:eastAsiaTheme="minorEastAsia" w:hint="eastAsia"/>
          <w:b/>
          <w:bCs/>
          <w:lang w:eastAsia="zh-CN"/>
        </w:rPr>
        <w:t>23</w:t>
      </w:r>
      <w:r w:rsidRPr="00D02C48">
        <w:rPr>
          <w:rFonts w:eastAsiaTheme="minorEastAsia"/>
          <w:b/>
          <w:lang w:eastAsia="zh-CN"/>
        </w:rPr>
        <w:t xml:space="preserve">: If TBCC is reused for D2R transmission in outdoor scenario, </w:t>
      </w:r>
      <w:r w:rsidRPr="00D02C48">
        <w:rPr>
          <w:rFonts w:eastAsiaTheme="minorEastAsia"/>
          <w:b/>
          <w:bCs/>
          <w:lang w:eastAsia="zh-CN"/>
        </w:rPr>
        <w:t xml:space="preserve">sub-block </w:t>
      </w:r>
      <w:proofErr w:type="spellStart"/>
      <w:r w:rsidRPr="00D02C48">
        <w:rPr>
          <w:rFonts w:eastAsiaTheme="minorEastAsia"/>
          <w:b/>
          <w:bCs/>
          <w:lang w:eastAsia="zh-CN"/>
        </w:rPr>
        <w:t>interleaver</w:t>
      </w:r>
      <w:r w:rsidRPr="00D02C48">
        <w:rPr>
          <w:rFonts w:eastAsiaTheme="minorEastAsia"/>
          <w:b/>
          <w:lang w:eastAsia="zh-CN"/>
        </w:rPr>
        <w:t>s</w:t>
      </w:r>
      <w:proofErr w:type="spellEnd"/>
      <w:r w:rsidRPr="00D02C48">
        <w:rPr>
          <w:rFonts w:eastAsiaTheme="minorEastAsia"/>
          <w:b/>
          <w:lang w:eastAsia="zh-CN"/>
        </w:rPr>
        <w:t xml:space="preserve"> should be considered to achieve time diversity gain for </w:t>
      </w:r>
      <w:r w:rsidR="008609F5">
        <w:rPr>
          <w:rFonts w:eastAsiaTheme="minorEastAsia"/>
          <w:b/>
          <w:lang w:eastAsia="zh-CN"/>
        </w:rPr>
        <w:t>Device</w:t>
      </w:r>
      <w:r w:rsidRPr="00D02C48">
        <w:rPr>
          <w:rFonts w:eastAsiaTheme="minorEastAsia"/>
          <w:b/>
          <w:lang w:eastAsia="zh-CN"/>
        </w:rPr>
        <w:t xml:space="preserve"> 2b/C.</w:t>
      </w:r>
    </w:p>
    <w:p w14:paraId="6924EFDC" w14:textId="77777777" w:rsidR="00D02C48" w:rsidRPr="00D02C48" w:rsidRDefault="00D02C48" w:rsidP="00D02C48">
      <w:pPr>
        <w:jc w:val="both"/>
        <w:rPr>
          <w:rFonts w:eastAsiaTheme="minorEastAsia"/>
          <w:b/>
          <w:lang w:eastAsia="zh-CN"/>
        </w:rPr>
      </w:pPr>
      <w:r w:rsidRPr="00D02C48">
        <w:rPr>
          <w:rFonts w:eastAsiaTheme="minorEastAsia"/>
          <w:b/>
          <w:lang w:eastAsia="zh-CN"/>
        </w:rPr>
        <w:lastRenderedPageBreak/>
        <w:t xml:space="preserve">Proposal </w:t>
      </w:r>
      <w:r w:rsidRPr="00D02C48">
        <w:rPr>
          <w:rFonts w:eastAsiaTheme="minorEastAsia" w:hint="eastAsia"/>
          <w:b/>
          <w:lang w:eastAsia="zh-CN"/>
        </w:rPr>
        <w:t>24</w:t>
      </w:r>
      <w:r w:rsidRPr="00D02C48">
        <w:rPr>
          <w:rFonts w:eastAsiaTheme="minorEastAsia"/>
          <w:b/>
          <w:lang w:eastAsia="zh-CN"/>
        </w:rPr>
        <w:t xml:space="preserve">: For outdoor scenarios, block repetition should be reused for Rel-20 A-IoT to support the target coverage distance. </w:t>
      </w:r>
    </w:p>
    <w:p w14:paraId="4912B77E" w14:textId="77777777" w:rsidR="00D02C48" w:rsidRPr="00D02C48" w:rsidRDefault="00D02C48" w:rsidP="00D02C48">
      <w:pPr>
        <w:jc w:val="both"/>
        <w:rPr>
          <w:rFonts w:eastAsiaTheme="minorEastAsia"/>
          <w:b/>
          <w:lang w:eastAsia="zh-CN"/>
        </w:rPr>
      </w:pPr>
      <w:r w:rsidRPr="00D02C48">
        <w:rPr>
          <w:rFonts w:eastAsiaTheme="minorEastAsia"/>
          <w:b/>
          <w:lang w:eastAsia="zh-CN"/>
        </w:rPr>
        <w:t xml:space="preserve">Proposal </w:t>
      </w:r>
      <w:r w:rsidRPr="00D02C48">
        <w:rPr>
          <w:rFonts w:eastAsiaTheme="minorEastAsia" w:hint="eastAsia"/>
          <w:b/>
          <w:lang w:eastAsia="zh-CN"/>
        </w:rPr>
        <w:t>25</w:t>
      </w:r>
      <w:r w:rsidRPr="00D02C48">
        <w:rPr>
          <w:rFonts w:eastAsiaTheme="minorEastAsia"/>
          <w:b/>
          <w:lang w:eastAsia="zh-CN"/>
        </w:rPr>
        <w:t>: The number of block repetition number should be studied to meet the target coverage requirements in outdoor deployment scenarios.</w:t>
      </w:r>
    </w:p>
    <w:p w14:paraId="516DBBA6" w14:textId="77777777" w:rsidR="00D02C48" w:rsidRPr="00D02C48" w:rsidRDefault="00D02C48" w:rsidP="00D02C48">
      <w:pPr>
        <w:jc w:val="both"/>
        <w:rPr>
          <w:rFonts w:eastAsiaTheme="minorEastAsia"/>
          <w:b/>
          <w:bCs/>
          <w:lang w:eastAsia="zh-CN"/>
        </w:rPr>
      </w:pPr>
      <w:r w:rsidRPr="00D02C48">
        <w:rPr>
          <w:rFonts w:eastAsiaTheme="minorEastAsia"/>
          <w:b/>
          <w:bCs/>
          <w:lang w:eastAsia="zh-CN"/>
        </w:rPr>
        <w:t xml:space="preserve">Observation </w:t>
      </w:r>
      <w:r w:rsidRPr="00D02C48">
        <w:rPr>
          <w:rFonts w:eastAsiaTheme="minorEastAsia" w:hint="eastAsia"/>
          <w:b/>
          <w:bCs/>
          <w:lang w:eastAsia="zh-CN"/>
        </w:rPr>
        <w:t xml:space="preserve">12: R-TAS SIP defined in Rel-19 A-IoT can </w:t>
      </w:r>
      <w:r w:rsidRPr="00D02C48">
        <w:rPr>
          <w:rFonts w:eastAsiaTheme="minorEastAsia"/>
          <w:b/>
          <w:bCs/>
          <w:lang w:eastAsia="zh-CN"/>
        </w:rPr>
        <w:t>satisfy the</w:t>
      </w:r>
      <w:r w:rsidRPr="00D02C48">
        <w:rPr>
          <w:rFonts w:eastAsiaTheme="minorEastAsia" w:hint="eastAsia"/>
          <w:b/>
          <w:bCs/>
          <w:lang w:eastAsia="zh-CN"/>
        </w:rPr>
        <w:t xml:space="preserve"> detection requirements of </w:t>
      </w:r>
      <w:r w:rsidRPr="00D02C48">
        <w:rPr>
          <w:rFonts w:eastAsiaTheme="minorEastAsia"/>
          <w:b/>
          <w:bCs/>
          <w:lang w:eastAsia="zh-CN"/>
        </w:rPr>
        <w:t xml:space="preserve">target MDR of 10% for </w:t>
      </w:r>
      <w:r w:rsidRPr="00D02C48">
        <w:rPr>
          <w:rFonts w:eastAsiaTheme="minorEastAsia" w:hint="eastAsia"/>
          <w:b/>
          <w:bCs/>
          <w:lang w:eastAsia="zh-CN"/>
        </w:rPr>
        <w:t>the</w:t>
      </w:r>
      <w:r w:rsidRPr="00D02C48">
        <w:rPr>
          <w:rFonts w:eastAsiaTheme="minorEastAsia"/>
          <w:b/>
          <w:bCs/>
          <w:lang w:eastAsia="zh-CN"/>
        </w:rPr>
        <w:t xml:space="preserve"> FAR up to 1%</w:t>
      </w:r>
      <w:r w:rsidRPr="00D02C48">
        <w:rPr>
          <w:rFonts w:eastAsiaTheme="minorEastAsia" w:hint="eastAsia"/>
          <w:b/>
          <w:bCs/>
          <w:lang w:eastAsia="zh-CN"/>
        </w:rPr>
        <w:t xml:space="preserve"> </w:t>
      </w:r>
      <w:r w:rsidRPr="00D02C48">
        <w:rPr>
          <w:rFonts w:eastAsiaTheme="minorEastAsia"/>
          <w:b/>
          <w:bCs/>
          <w:lang w:eastAsia="zh-CN"/>
        </w:rPr>
        <w:t>in outdoor scenarios</w:t>
      </w:r>
      <w:r w:rsidRPr="00D02C48">
        <w:rPr>
          <w:rFonts w:eastAsiaTheme="minorEastAsia" w:hint="eastAsia"/>
          <w:b/>
          <w:bCs/>
          <w:lang w:eastAsia="zh-CN"/>
        </w:rPr>
        <w:t>.</w:t>
      </w:r>
    </w:p>
    <w:p w14:paraId="79C4B08F"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Proposal 26: R-TAS SIP defined in Rel-19 A-IoT can be reused in outdoor scenarios for Rel-20 A-IoT.</w:t>
      </w:r>
    </w:p>
    <w:p w14:paraId="4E27B3A8" w14:textId="77777777" w:rsidR="00D02C48" w:rsidRPr="00D02C48" w:rsidRDefault="00D02C48" w:rsidP="00D02C48">
      <w:pPr>
        <w:jc w:val="both"/>
        <w:rPr>
          <w:rFonts w:eastAsiaTheme="minorEastAsia"/>
          <w:b/>
          <w:bCs/>
          <w:lang w:eastAsia="zh-CN"/>
        </w:rPr>
      </w:pPr>
      <w:r w:rsidRPr="00D02C48">
        <w:rPr>
          <w:rFonts w:eastAsiaTheme="minorEastAsia"/>
          <w:b/>
          <w:bCs/>
          <w:lang w:eastAsia="zh-CN"/>
        </w:rPr>
        <w:t xml:space="preserve">Observation </w:t>
      </w:r>
      <w:r w:rsidRPr="00D02C48">
        <w:rPr>
          <w:rFonts w:eastAsiaTheme="minorEastAsia" w:hint="eastAsia"/>
          <w:b/>
          <w:bCs/>
          <w:lang w:eastAsia="zh-CN"/>
        </w:rPr>
        <w:t xml:space="preserve">13: </w:t>
      </w:r>
      <w:r w:rsidRPr="00D02C48">
        <w:rPr>
          <w:rFonts w:eastAsiaTheme="minorEastAsia"/>
          <w:b/>
          <w:bCs/>
          <w:lang w:eastAsia="zh-CN"/>
        </w:rPr>
        <w:t xml:space="preserve">The device needs to detect at least </w:t>
      </w:r>
      <w:r w:rsidRPr="00D02C48">
        <w:rPr>
          <w:rFonts w:eastAsiaTheme="minorEastAsia" w:hint="eastAsia"/>
          <w:b/>
          <w:bCs/>
          <w:lang w:eastAsia="zh-CN"/>
        </w:rPr>
        <w:t>4 chips in the CAP</w:t>
      </w:r>
      <w:r w:rsidRPr="00D02C48">
        <w:rPr>
          <w:rFonts w:eastAsiaTheme="minorEastAsia"/>
          <w:b/>
          <w:bCs/>
          <w:lang w:eastAsia="zh-CN"/>
        </w:rPr>
        <w:t xml:space="preserve">, </w:t>
      </w:r>
      <w:r w:rsidRPr="00D02C48">
        <w:rPr>
          <w:rFonts w:eastAsiaTheme="minorEastAsia" w:hint="eastAsia"/>
          <w:b/>
          <w:bCs/>
          <w:lang w:eastAsia="zh-CN"/>
        </w:rPr>
        <w:t>so as to obtain about 10% SER performance</w:t>
      </w:r>
      <w:r w:rsidRPr="00D02C48">
        <w:rPr>
          <w:rFonts w:eastAsiaTheme="minorEastAsia"/>
          <w:b/>
          <w:bCs/>
          <w:lang w:eastAsia="zh-CN"/>
        </w:rPr>
        <w:t xml:space="preserve"> in outdoor scenarios. SER</w:t>
      </w:r>
      <w:r w:rsidRPr="00D02C48">
        <w:rPr>
          <w:rFonts w:eastAsiaTheme="minorEastAsia" w:hint="eastAsia"/>
          <w:b/>
          <w:bCs/>
          <w:lang w:eastAsia="zh-CN"/>
        </w:rPr>
        <w:t xml:space="preserve"> refers to</w:t>
      </w:r>
      <w:r w:rsidRPr="00D02C48">
        <w:rPr>
          <w:rFonts w:eastAsiaTheme="minorEastAsia"/>
          <w:b/>
          <w:bCs/>
          <w:lang w:eastAsia="zh-CN"/>
        </w:rPr>
        <w:t xml:space="preserve"> the number of samples which is mismatched for comparing to the total number of samples in a chip</w:t>
      </w:r>
      <w:r w:rsidRPr="00D02C48">
        <w:rPr>
          <w:rFonts w:eastAsiaTheme="minorEastAsia" w:hint="eastAsia"/>
          <w:b/>
          <w:bCs/>
          <w:lang w:eastAsia="zh-CN"/>
        </w:rPr>
        <w:t>.</w:t>
      </w:r>
    </w:p>
    <w:p w14:paraId="6424216D"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Proposal 27: R-TAS CAP defined in Rel-19 A-IoT can be reused in outdoor scenarios for Rel-20 A-IoT.</w:t>
      </w:r>
    </w:p>
    <w:p w14:paraId="31E1FAA5" w14:textId="128A5F56" w:rsidR="00D02C48" w:rsidRPr="00D02C48" w:rsidRDefault="00D02C48" w:rsidP="00D02C48">
      <w:pPr>
        <w:jc w:val="both"/>
        <w:rPr>
          <w:rFonts w:eastAsiaTheme="minorEastAsia"/>
          <w:b/>
          <w:bCs/>
          <w:lang w:eastAsia="zh-CN"/>
        </w:rPr>
      </w:pPr>
      <w:r w:rsidRPr="00D02C48">
        <w:rPr>
          <w:rFonts w:eastAsiaTheme="minorEastAsia"/>
          <w:b/>
          <w:bCs/>
          <w:lang w:eastAsia="zh-CN"/>
        </w:rPr>
        <w:t xml:space="preserve">Observation </w:t>
      </w:r>
      <w:r w:rsidRPr="00D02C48">
        <w:rPr>
          <w:rFonts w:eastAsiaTheme="minorEastAsia" w:hint="eastAsia"/>
          <w:b/>
          <w:bCs/>
          <w:lang w:eastAsia="zh-CN"/>
        </w:rPr>
        <w:t>14: I</w:t>
      </w:r>
      <w:r w:rsidRPr="00D02C48">
        <w:rPr>
          <w:rFonts w:eastAsiaTheme="minorEastAsia"/>
          <w:b/>
          <w:bCs/>
          <w:lang w:eastAsia="zh-CN"/>
        </w:rPr>
        <w:t>nitial CFO</w:t>
      </w:r>
      <w:r w:rsidRPr="00D02C48">
        <w:rPr>
          <w:rFonts w:eastAsiaTheme="minorEastAsia" w:hint="eastAsia"/>
          <w:b/>
          <w:bCs/>
          <w:lang w:eastAsia="zh-CN"/>
        </w:rPr>
        <w:t xml:space="preserve"> may be up to </w:t>
      </w:r>
      <w:r w:rsidRPr="00D02C48">
        <w:rPr>
          <w:rFonts w:eastAsiaTheme="minorEastAsia"/>
          <w:b/>
          <w:bCs/>
          <w:lang w:eastAsia="zh-CN"/>
        </w:rPr>
        <w:t>1000 ppm</w:t>
      </w:r>
      <w:r w:rsidRPr="00D02C48">
        <w:rPr>
          <w:rFonts w:eastAsiaTheme="minorEastAsia" w:hint="eastAsia"/>
          <w:b/>
          <w:bCs/>
          <w:lang w:eastAsia="zh-CN"/>
        </w:rPr>
        <w:t xml:space="preserve"> for Device 2b and </w:t>
      </w:r>
      <w:r w:rsidRPr="00D02C48">
        <w:rPr>
          <w:rFonts w:eastAsiaTheme="minorEastAsia"/>
          <w:b/>
          <w:bCs/>
          <w:lang w:eastAsia="zh-CN"/>
        </w:rPr>
        <w:t xml:space="preserve">50ppm for </w:t>
      </w:r>
      <w:r w:rsidRPr="00D02C48">
        <w:rPr>
          <w:rFonts w:eastAsiaTheme="minorEastAsia" w:hint="eastAsia"/>
          <w:b/>
          <w:bCs/>
          <w:lang w:eastAsia="zh-CN"/>
        </w:rPr>
        <w:t xml:space="preserve">Device C, </w:t>
      </w:r>
      <w:r w:rsidRPr="00D02C48">
        <w:rPr>
          <w:rFonts w:eastAsiaTheme="minorEastAsia"/>
          <w:b/>
          <w:bCs/>
          <w:lang w:eastAsia="zh-CN"/>
        </w:rPr>
        <w:t>which causes increased</w:t>
      </w:r>
      <w:r w:rsidRPr="00D02C48">
        <w:rPr>
          <w:rFonts w:eastAsiaTheme="minorEastAsia" w:hint="eastAsia"/>
          <w:b/>
          <w:bCs/>
          <w:lang w:eastAsia="zh-CN"/>
        </w:rPr>
        <w:t xml:space="preserve"> </w:t>
      </w:r>
      <w:r w:rsidRPr="00D02C48">
        <w:rPr>
          <w:rFonts w:eastAsiaTheme="minorEastAsia"/>
          <w:b/>
          <w:bCs/>
          <w:lang w:eastAsia="zh-CN"/>
        </w:rPr>
        <w:t xml:space="preserve">frequency offset of the D2R transmission and hence demand a large bandwidth of </w:t>
      </w:r>
      <w:r w:rsidRPr="00D02C48">
        <w:rPr>
          <w:rFonts w:eastAsiaTheme="minorEastAsia" w:hint="eastAsia"/>
          <w:b/>
          <w:bCs/>
          <w:lang w:eastAsia="zh-CN"/>
        </w:rPr>
        <w:t>guard</w:t>
      </w:r>
      <w:r w:rsidRPr="00D02C48">
        <w:rPr>
          <w:rFonts w:eastAsiaTheme="minorEastAsia"/>
          <w:b/>
          <w:bCs/>
          <w:lang w:eastAsia="zh-CN"/>
        </w:rPr>
        <w:t xml:space="preserve"> band</w:t>
      </w:r>
      <w:r w:rsidRPr="00D02C48">
        <w:rPr>
          <w:rFonts w:eastAsiaTheme="minorEastAsia" w:hint="eastAsia"/>
          <w:b/>
          <w:bCs/>
          <w:lang w:eastAsia="zh-CN"/>
        </w:rPr>
        <w:t xml:space="preserve"> for </w:t>
      </w:r>
      <w:r w:rsidRPr="00D02C48">
        <w:rPr>
          <w:rFonts w:eastAsiaTheme="minorEastAsia"/>
          <w:b/>
          <w:bCs/>
          <w:lang w:eastAsia="zh-CN"/>
        </w:rPr>
        <w:t>D2R transmission.</w:t>
      </w:r>
    </w:p>
    <w:p w14:paraId="63AA66EF" w14:textId="77777777" w:rsidR="00D02C48" w:rsidRPr="00D02C48" w:rsidRDefault="00D02C48" w:rsidP="00D02C48">
      <w:pPr>
        <w:jc w:val="both"/>
        <w:rPr>
          <w:rFonts w:eastAsiaTheme="minorEastAsia"/>
          <w:b/>
          <w:bCs/>
          <w:lang w:eastAsia="zh-CN"/>
        </w:rPr>
      </w:pPr>
      <w:r w:rsidRPr="00D02C48">
        <w:rPr>
          <w:rFonts w:eastAsiaTheme="minorEastAsia"/>
          <w:b/>
          <w:bCs/>
          <w:lang w:eastAsia="zh-CN"/>
        </w:rPr>
        <w:t xml:space="preserve">Observation </w:t>
      </w:r>
      <w:r w:rsidRPr="00D02C48">
        <w:rPr>
          <w:rFonts w:eastAsiaTheme="minorEastAsia" w:hint="eastAsia"/>
          <w:b/>
          <w:bCs/>
          <w:lang w:eastAsia="zh-CN"/>
        </w:rPr>
        <w:t>15: T</w:t>
      </w:r>
      <w:r w:rsidRPr="00D02C48">
        <w:rPr>
          <w:rFonts w:eastAsiaTheme="minorEastAsia"/>
          <w:b/>
          <w:bCs/>
          <w:lang w:eastAsia="zh-CN"/>
        </w:rPr>
        <w:t>he target accuracy of carrier frequency synchronization</w:t>
      </w:r>
      <w:r w:rsidRPr="00D02C48">
        <w:rPr>
          <w:rFonts w:eastAsiaTheme="minorEastAsia" w:hint="eastAsia"/>
          <w:b/>
          <w:bCs/>
          <w:lang w:eastAsia="zh-CN"/>
        </w:rPr>
        <w:t xml:space="preserve"> (i.e., </w:t>
      </w:r>
      <w:r w:rsidRPr="00D02C48">
        <w:rPr>
          <w:rFonts w:eastAsiaTheme="minorEastAsia"/>
          <w:b/>
          <w:bCs/>
          <w:lang w:eastAsia="zh-CN"/>
        </w:rPr>
        <w:t>10s – 200</w:t>
      </w:r>
      <w:r w:rsidRPr="00D02C48">
        <w:rPr>
          <w:rFonts w:eastAsiaTheme="minorEastAsia" w:hint="eastAsia"/>
          <w:b/>
          <w:bCs/>
          <w:lang w:eastAsia="zh-CN"/>
        </w:rPr>
        <w:t xml:space="preserve"> ppm)</w:t>
      </w:r>
      <w:r w:rsidRPr="00D02C48">
        <w:rPr>
          <w:rFonts w:eastAsiaTheme="minorEastAsia"/>
          <w:b/>
          <w:bCs/>
          <w:lang w:eastAsia="zh-CN"/>
        </w:rPr>
        <w:t xml:space="preserve"> </w:t>
      </w:r>
      <w:r w:rsidRPr="00D02C48">
        <w:rPr>
          <w:rFonts w:eastAsiaTheme="minorEastAsia" w:hint="eastAsia"/>
          <w:b/>
          <w:bCs/>
          <w:lang w:eastAsia="zh-CN"/>
        </w:rPr>
        <w:t>is</w:t>
      </w:r>
      <w:r w:rsidRPr="00D02C48">
        <w:rPr>
          <w:rFonts w:eastAsiaTheme="minorEastAsia"/>
          <w:b/>
          <w:bCs/>
          <w:lang w:eastAsia="zh-CN"/>
        </w:rPr>
        <w:t xml:space="preserve"> far higher than the sampling clock frequency calibration accuracy of SFO correction</w:t>
      </w:r>
      <w:r w:rsidRPr="00D02C48">
        <w:rPr>
          <w:rFonts w:eastAsiaTheme="minorEastAsia" w:hint="eastAsia"/>
          <w:b/>
          <w:bCs/>
          <w:lang w:eastAsia="zh-CN"/>
        </w:rPr>
        <w:t xml:space="preserve"> (i.e., </w:t>
      </w:r>
      <w:r w:rsidRPr="00D02C48">
        <w:rPr>
          <w:rFonts w:eastAsiaTheme="minorEastAsia"/>
          <w:b/>
          <w:bCs/>
          <w:lang w:eastAsia="zh-CN"/>
        </w:rPr>
        <w:t>10</w:t>
      </w:r>
      <w:r w:rsidRPr="00D02C48">
        <w:rPr>
          <w:rFonts w:eastAsiaTheme="minorEastAsia"/>
          <w:b/>
          <w:bCs/>
          <w:vertAlign w:val="superscript"/>
          <w:lang w:eastAsia="zh-CN"/>
        </w:rPr>
        <w:t>3</w:t>
      </w:r>
      <w:r w:rsidRPr="00D02C48">
        <w:rPr>
          <w:rFonts w:eastAsiaTheme="minorEastAsia" w:hint="eastAsia"/>
          <w:b/>
          <w:bCs/>
          <w:vertAlign w:val="superscript"/>
          <w:lang w:eastAsia="zh-CN"/>
        </w:rPr>
        <w:t xml:space="preserve"> </w:t>
      </w:r>
      <w:r w:rsidRPr="00D02C48">
        <w:rPr>
          <w:rFonts w:eastAsiaTheme="minorEastAsia" w:hint="eastAsia"/>
          <w:b/>
          <w:bCs/>
          <w:lang w:eastAsia="zh-CN"/>
        </w:rPr>
        <w:t>ppm).</w:t>
      </w:r>
    </w:p>
    <w:p w14:paraId="1B3BB871" w14:textId="77777777" w:rsidR="00D02C48" w:rsidRPr="00D02C48" w:rsidRDefault="00D02C48" w:rsidP="00D02C48">
      <w:pPr>
        <w:jc w:val="both"/>
        <w:rPr>
          <w:rFonts w:eastAsiaTheme="minorEastAsia"/>
          <w:b/>
          <w:bCs/>
          <w:lang w:eastAsia="zh-CN"/>
        </w:rPr>
      </w:pPr>
      <w:r w:rsidRPr="00D02C48">
        <w:rPr>
          <w:rFonts w:eastAsiaTheme="minorEastAsia"/>
          <w:b/>
          <w:bCs/>
          <w:lang w:eastAsia="zh-CN"/>
        </w:rPr>
        <w:t xml:space="preserve">Proposal </w:t>
      </w:r>
      <w:r w:rsidRPr="00D02C48">
        <w:rPr>
          <w:rFonts w:eastAsiaTheme="minorEastAsia" w:hint="eastAsia"/>
          <w:b/>
          <w:bCs/>
          <w:lang w:eastAsia="zh-CN"/>
        </w:rPr>
        <w:t xml:space="preserve">28: For Device 2b and Device C, </w:t>
      </w:r>
      <w:r w:rsidRPr="00D02C48">
        <w:rPr>
          <w:rFonts w:eastAsiaTheme="minorEastAsia"/>
          <w:b/>
          <w:bCs/>
          <w:lang w:eastAsia="zh-CN"/>
        </w:rPr>
        <w:t>additional signal for CFO calibration should be provided to synchronize/calibrate the reference timing signals generated form the device local clock to achieve the accuracy after clock synchronization/calibration at device side captured in Table 5.3-1</w:t>
      </w:r>
      <w:r w:rsidRPr="00D02C48">
        <w:rPr>
          <w:rFonts w:eastAsiaTheme="minorEastAsia" w:hint="eastAsia"/>
          <w:b/>
          <w:bCs/>
          <w:lang w:eastAsia="zh-CN"/>
        </w:rPr>
        <w:t xml:space="preserve"> in TR38.769.</w:t>
      </w:r>
    </w:p>
    <w:p w14:paraId="1A60D754" w14:textId="77777777" w:rsidR="00D02C48" w:rsidRPr="00D02C48" w:rsidRDefault="00D02C48" w:rsidP="00D02C48">
      <w:pPr>
        <w:jc w:val="both"/>
        <w:rPr>
          <w:rFonts w:eastAsiaTheme="minorEastAsia"/>
          <w:b/>
          <w:bCs/>
          <w:lang w:eastAsia="zh-CN"/>
        </w:rPr>
      </w:pPr>
      <w:r w:rsidRPr="00D02C48">
        <w:rPr>
          <w:rFonts w:eastAsiaTheme="minorEastAsia"/>
          <w:b/>
          <w:bCs/>
          <w:lang w:eastAsia="zh-CN"/>
        </w:rPr>
        <w:t xml:space="preserve">Observation </w:t>
      </w:r>
      <w:r w:rsidRPr="00D02C48">
        <w:rPr>
          <w:rFonts w:eastAsiaTheme="minorEastAsia" w:hint="eastAsia"/>
          <w:b/>
          <w:bCs/>
          <w:lang w:eastAsia="zh-CN"/>
        </w:rPr>
        <w:t xml:space="preserve">16: </w:t>
      </w:r>
      <w:r w:rsidRPr="00D02C48">
        <w:rPr>
          <w:rFonts w:eastAsiaTheme="minorEastAsia"/>
          <w:b/>
          <w:bCs/>
          <w:lang w:eastAsia="zh-CN"/>
        </w:rPr>
        <w:t xml:space="preserve">Frequency calibration at </w:t>
      </w:r>
      <w:r w:rsidRPr="00D02C48">
        <w:rPr>
          <w:rFonts w:eastAsiaTheme="minorEastAsia" w:hint="eastAsia"/>
          <w:b/>
          <w:bCs/>
          <w:lang w:eastAsia="zh-CN"/>
        </w:rPr>
        <w:t>D</w:t>
      </w:r>
      <w:r w:rsidRPr="00D02C48">
        <w:rPr>
          <w:rFonts w:eastAsiaTheme="minorEastAsia"/>
          <w:b/>
          <w:bCs/>
          <w:lang w:eastAsia="zh-CN"/>
        </w:rPr>
        <w:t xml:space="preserve">evice 2b </w:t>
      </w:r>
      <w:r w:rsidRPr="00D02C48">
        <w:rPr>
          <w:rFonts w:eastAsiaTheme="minorEastAsia" w:hint="eastAsia"/>
          <w:b/>
          <w:bCs/>
          <w:lang w:eastAsia="zh-CN"/>
        </w:rPr>
        <w:t xml:space="preserve">and Device C </w:t>
      </w:r>
      <w:r w:rsidRPr="00D02C48">
        <w:rPr>
          <w:rFonts w:eastAsiaTheme="minorEastAsia"/>
          <w:b/>
          <w:bCs/>
          <w:lang w:eastAsia="zh-CN"/>
        </w:rPr>
        <w:t xml:space="preserve">is beneficial </w:t>
      </w:r>
      <w:r w:rsidRPr="00D02C48">
        <w:rPr>
          <w:rFonts w:eastAsiaTheme="minorEastAsia" w:hint="eastAsia"/>
          <w:b/>
          <w:bCs/>
          <w:lang w:eastAsia="zh-CN"/>
        </w:rPr>
        <w:t>to</w:t>
      </w:r>
      <w:r w:rsidRPr="00D02C48">
        <w:rPr>
          <w:rFonts w:eastAsiaTheme="minorEastAsia"/>
          <w:b/>
          <w:bCs/>
          <w:lang w:eastAsia="zh-CN"/>
        </w:rPr>
        <w:t xml:space="preserve"> </w:t>
      </w:r>
      <w:r w:rsidRPr="00D02C48">
        <w:rPr>
          <w:rFonts w:eastAsiaTheme="minorEastAsia" w:hint="eastAsia"/>
          <w:b/>
          <w:bCs/>
          <w:lang w:eastAsia="zh-CN"/>
        </w:rPr>
        <w:t xml:space="preserve">the following </w:t>
      </w:r>
      <w:r w:rsidRPr="00D02C48">
        <w:rPr>
          <w:rFonts w:eastAsiaTheme="minorEastAsia"/>
          <w:b/>
          <w:bCs/>
          <w:lang w:eastAsia="zh-CN"/>
        </w:rPr>
        <w:t>aspects</w:t>
      </w:r>
      <w:r w:rsidRPr="00D02C48">
        <w:rPr>
          <w:rFonts w:eastAsiaTheme="minorEastAsia" w:hint="eastAsia"/>
          <w:b/>
          <w:bCs/>
          <w:lang w:eastAsia="zh-CN"/>
        </w:rPr>
        <w:t>:</w:t>
      </w:r>
    </w:p>
    <w:p w14:paraId="103182AB" w14:textId="77777777" w:rsidR="00D02C48" w:rsidRPr="00D02C48" w:rsidRDefault="00D02C48" w:rsidP="00D02C48">
      <w:pPr>
        <w:numPr>
          <w:ilvl w:val="0"/>
          <w:numId w:val="33"/>
        </w:numPr>
        <w:jc w:val="both"/>
        <w:rPr>
          <w:rFonts w:eastAsiaTheme="minorEastAsia"/>
          <w:b/>
          <w:lang w:eastAsia="zh-CN"/>
        </w:rPr>
      </w:pPr>
      <w:r w:rsidRPr="00D02C48">
        <w:rPr>
          <w:rFonts w:eastAsiaTheme="minorEastAsia"/>
          <w:b/>
          <w:lang w:eastAsia="zh-CN"/>
        </w:rPr>
        <w:t>Reduc</w:t>
      </w:r>
      <w:r w:rsidRPr="00D02C48">
        <w:rPr>
          <w:rFonts w:eastAsiaTheme="minorEastAsia" w:hint="eastAsia"/>
          <w:b/>
          <w:lang w:eastAsia="zh-CN"/>
        </w:rPr>
        <w:t>tion of</w:t>
      </w:r>
      <w:r w:rsidRPr="00D02C48">
        <w:rPr>
          <w:rFonts w:eastAsiaTheme="minorEastAsia"/>
          <w:b/>
          <w:lang w:eastAsia="zh-CN"/>
        </w:rPr>
        <w:t xml:space="preserve"> the guard-bandwidth of D2R transmission.</w:t>
      </w:r>
    </w:p>
    <w:p w14:paraId="566E82BB" w14:textId="77777777" w:rsidR="00D02C48" w:rsidRPr="00D02C48" w:rsidRDefault="00D02C48" w:rsidP="00D02C48">
      <w:pPr>
        <w:numPr>
          <w:ilvl w:val="0"/>
          <w:numId w:val="33"/>
        </w:numPr>
        <w:jc w:val="both"/>
        <w:rPr>
          <w:rFonts w:eastAsiaTheme="minorEastAsia"/>
          <w:b/>
          <w:lang w:eastAsia="zh-CN"/>
        </w:rPr>
      </w:pPr>
      <w:r w:rsidRPr="00D02C48">
        <w:rPr>
          <w:rFonts w:eastAsiaTheme="minorEastAsia" w:hint="eastAsia"/>
          <w:b/>
          <w:lang w:eastAsia="zh-CN"/>
        </w:rPr>
        <w:t xml:space="preserve">Reduction of the frequency offset of IF </w:t>
      </w:r>
      <w:r w:rsidRPr="00D02C48">
        <w:rPr>
          <w:rFonts w:eastAsiaTheme="minorEastAsia"/>
          <w:b/>
          <w:lang w:eastAsia="zh-CN"/>
        </w:rPr>
        <w:t>signal</w:t>
      </w:r>
      <w:r w:rsidRPr="00D02C48">
        <w:rPr>
          <w:rFonts w:eastAsiaTheme="minorEastAsia" w:hint="eastAsia"/>
          <w:b/>
          <w:lang w:eastAsia="zh-CN"/>
        </w:rPr>
        <w:t xml:space="preserve"> or baseband </w:t>
      </w:r>
      <w:r w:rsidRPr="00D02C48">
        <w:rPr>
          <w:rFonts w:eastAsiaTheme="minorEastAsia"/>
          <w:b/>
          <w:lang w:eastAsia="zh-CN"/>
        </w:rPr>
        <w:t>signal</w:t>
      </w:r>
      <w:r w:rsidRPr="00D02C48">
        <w:rPr>
          <w:rFonts w:eastAsiaTheme="minorEastAsia" w:hint="eastAsia"/>
          <w:b/>
          <w:lang w:eastAsia="zh-CN"/>
        </w:rPr>
        <w:t xml:space="preserve"> for R2D </w:t>
      </w:r>
      <w:r w:rsidRPr="00D02C48">
        <w:rPr>
          <w:rFonts w:eastAsiaTheme="minorEastAsia"/>
          <w:b/>
          <w:lang w:eastAsia="zh-CN"/>
        </w:rPr>
        <w:t>reception</w:t>
      </w:r>
      <w:r w:rsidRPr="00D02C48">
        <w:rPr>
          <w:rFonts w:eastAsiaTheme="minorEastAsia" w:hint="eastAsia"/>
          <w:b/>
          <w:lang w:eastAsia="zh-CN"/>
        </w:rPr>
        <w:t xml:space="preserve">, if </w:t>
      </w:r>
      <w:proofErr w:type="spellStart"/>
      <w:r w:rsidRPr="00D02C48">
        <w:rPr>
          <w:rFonts w:eastAsiaTheme="minorEastAsia" w:hint="eastAsia"/>
          <w:b/>
          <w:lang w:eastAsia="zh-CN"/>
        </w:rPr>
        <w:t>IF</w:t>
      </w:r>
      <w:proofErr w:type="spellEnd"/>
      <w:r w:rsidRPr="00D02C48">
        <w:rPr>
          <w:rFonts w:eastAsiaTheme="minorEastAsia" w:hint="eastAsia"/>
          <w:b/>
          <w:lang w:eastAsia="zh-CN"/>
        </w:rPr>
        <w:t xml:space="preserve"> receiver or ZIF receiver is used by D</w:t>
      </w:r>
      <w:r w:rsidRPr="00D02C48">
        <w:rPr>
          <w:rFonts w:eastAsiaTheme="minorEastAsia"/>
          <w:b/>
          <w:lang w:eastAsia="zh-CN"/>
        </w:rPr>
        <w:t xml:space="preserve">evice 2b </w:t>
      </w:r>
      <w:r w:rsidRPr="00D02C48">
        <w:rPr>
          <w:rFonts w:eastAsiaTheme="minorEastAsia" w:hint="eastAsia"/>
          <w:b/>
          <w:lang w:eastAsia="zh-CN"/>
        </w:rPr>
        <w:t>and Device C.</w:t>
      </w:r>
    </w:p>
    <w:p w14:paraId="5866C25B" w14:textId="16ADAF59" w:rsidR="00D02C48" w:rsidRDefault="00D02C48" w:rsidP="00D02C48">
      <w:pPr>
        <w:pStyle w:val="ab"/>
        <w:spacing w:beforeLines="50" w:before="120" w:afterLines="50" w:after="120"/>
        <w:rPr>
          <w:rFonts w:eastAsia="等线"/>
          <w:bCs w:val="0"/>
          <w:lang w:eastAsia="zh-CN"/>
        </w:rPr>
      </w:pPr>
      <w:r>
        <w:rPr>
          <w:rFonts w:eastAsiaTheme="minorEastAsia" w:hint="eastAsia"/>
          <w:lang w:eastAsia="zh-CN"/>
        </w:rPr>
        <w:t>Proposal</w:t>
      </w:r>
      <w:r w:rsidRPr="000A2571">
        <w:t xml:space="preserve"> </w:t>
      </w:r>
      <w:r>
        <w:rPr>
          <w:rFonts w:eastAsiaTheme="minorEastAsia" w:hint="eastAsia"/>
          <w:lang w:eastAsia="zh-CN"/>
        </w:rPr>
        <w:t>29</w:t>
      </w:r>
      <w:r w:rsidRPr="000A2571">
        <w:rPr>
          <w:rFonts w:eastAsiaTheme="minorEastAsia" w:hint="eastAsia"/>
          <w:lang w:eastAsia="zh-CN"/>
        </w:rPr>
        <w:t xml:space="preserve">: </w:t>
      </w:r>
      <w:r>
        <w:rPr>
          <w:rFonts w:eastAsiaTheme="minorEastAsia"/>
          <w:lang w:eastAsia="zh-CN"/>
        </w:rPr>
        <w:t xml:space="preserve">The pre-compensated CFO received signals should be used for </w:t>
      </w:r>
      <w:r>
        <w:rPr>
          <w:rFonts w:eastAsiaTheme="minorEastAsia" w:cs="Times" w:hint="eastAsia"/>
          <w:lang w:eastAsia="zh-CN"/>
        </w:rPr>
        <w:t>CFO calibration</w:t>
      </w:r>
      <w:r>
        <w:rPr>
          <w:rFonts w:eastAsiaTheme="minorEastAsia" w:cs="Times"/>
          <w:lang w:eastAsia="zh-CN"/>
        </w:rPr>
        <w:t xml:space="preserve"> </w:t>
      </w:r>
      <w:r w:rsidR="001D1F36">
        <w:rPr>
          <w:rFonts w:eastAsiaTheme="minorEastAsia" w:cs="Times" w:hint="eastAsia"/>
          <w:lang w:eastAsia="zh-CN"/>
        </w:rPr>
        <w:t>to</w:t>
      </w:r>
      <w:r>
        <w:rPr>
          <w:rFonts w:eastAsiaTheme="minorEastAsia" w:cs="Times"/>
          <w:lang w:eastAsia="zh-CN"/>
        </w:rPr>
        <w:t xml:space="preserve"> reduce the </w:t>
      </w:r>
      <w:r w:rsidR="008776B1">
        <w:rPr>
          <w:rFonts w:eastAsiaTheme="minorEastAsia" w:cs="Times"/>
          <w:lang w:eastAsia="zh-CN"/>
        </w:rPr>
        <w:t xml:space="preserve">degradation </w:t>
      </w:r>
      <w:r w:rsidR="008776B1">
        <w:rPr>
          <w:rFonts w:eastAsiaTheme="minorEastAsia" w:cs="Times" w:hint="eastAsia"/>
          <w:lang w:eastAsia="zh-CN"/>
        </w:rPr>
        <w:t xml:space="preserve">of </w:t>
      </w:r>
      <w:r>
        <w:rPr>
          <w:rFonts w:eastAsiaTheme="minorEastAsia" w:cs="Times"/>
          <w:lang w:eastAsia="zh-CN"/>
        </w:rPr>
        <w:t xml:space="preserve">received signal detection and decoding performance </w:t>
      </w:r>
      <w:r w:rsidR="008776B1">
        <w:rPr>
          <w:rFonts w:eastAsiaTheme="minorEastAsia" w:cs="Times" w:hint="eastAsia"/>
          <w:lang w:eastAsia="zh-CN"/>
        </w:rPr>
        <w:t>due to</w:t>
      </w:r>
      <w:r>
        <w:rPr>
          <w:rFonts w:eastAsiaTheme="minorEastAsia" w:cs="Times"/>
          <w:lang w:eastAsia="zh-CN"/>
        </w:rPr>
        <w:t xml:space="preserve"> frequency errors</w:t>
      </w:r>
      <w:r>
        <w:rPr>
          <w:rFonts w:eastAsiaTheme="minorEastAsia" w:cs="Times" w:hint="eastAsia"/>
          <w:lang w:eastAsia="zh-CN"/>
        </w:rPr>
        <w:t xml:space="preserve"> for</w:t>
      </w:r>
      <w:r>
        <w:rPr>
          <w:rFonts w:eastAsia="等线" w:hint="eastAsia"/>
          <w:lang w:eastAsia="zh-CN"/>
        </w:rPr>
        <w:t xml:space="preserve"> Device 2b and Device C</w:t>
      </w:r>
      <w:r>
        <w:rPr>
          <w:rFonts w:eastAsia="等线" w:hint="eastAsia"/>
          <w:bCs w:val="0"/>
          <w:lang w:eastAsia="zh-CN"/>
        </w:rPr>
        <w:t>.</w:t>
      </w:r>
    </w:p>
    <w:p w14:paraId="362E5E4B"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Proposa</w:t>
      </w:r>
      <w:r w:rsidRPr="00D02C48">
        <w:rPr>
          <w:rFonts w:eastAsiaTheme="minorEastAsia" w:hint="eastAsia"/>
          <w:b/>
          <w:bCs/>
          <w:lang w:eastAsia="zh-CN"/>
        </w:rPr>
        <w:t>l 30: A new CFO calibration signal should be introduced</w:t>
      </w:r>
      <w:r w:rsidRPr="00D02C48">
        <w:rPr>
          <w:rFonts w:eastAsiaTheme="minorEastAsia"/>
          <w:b/>
          <w:bCs/>
          <w:lang w:eastAsia="zh-CN"/>
        </w:rPr>
        <w:t xml:space="preserve"> </w:t>
      </w:r>
      <w:r w:rsidRPr="00D02C48">
        <w:rPr>
          <w:rFonts w:eastAsiaTheme="minorEastAsia" w:hint="eastAsia"/>
          <w:b/>
          <w:lang w:eastAsia="zh-CN"/>
        </w:rPr>
        <w:t>for Device 2b and Device C.</w:t>
      </w:r>
    </w:p>
    <w:p w14:paraId="2BE43299"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Proposa</w:t>
      </w:r>
      <w:r w:rsidRPr="00D02C48">
        <w:rPr>
          <w:rFonts w:eastAsiaTheme="minorEastAsia" w:hint="eastAsia"/>
          <w:b/>
          <w:bCs/>
          <w:lang w:eastAsia="zh-CN"/>
        </w:rPr>
        <w:t xml:space="preserve">l 31: M-sequence </w:t>
      </w:r>
      <w:r w:rsidRPr="00D02C48">
        <w:rPr>
          <w:rFonts w:eastAsiaTheme="minorEastAsia"/>
          <w:b/>
          <w:bCs/>
          <w:lang w:eastAsia="zh-CN"/>
        </w:rPr>
        <w:t xml:space="preserve">can be adopted as the sequence of </w:t>
      </w:r>
      <w:r w:rsidRPr="00D02C48">
        <w:rPr>
          <w:rFonts w:eastAsiaTheme="minorEastAsia" w:hint="eastAsia"/>
          <w:b/>
          <w:bCs/>
          <w:lang w:eastAsia="zh-CN"/>
        </w:rPr>
        <w:t xml:space="preserve">the new </w:t>
      </w:r>
      <w:r w:rsidRPr="00D02C48">
        <w:rPr>
          <w:rFonts w:eastAsiaTheme="minorEastAsia"/>
          <w:b/>
          <w:bCs/>
          <w:lang w:eastAsia="zh-CN"/>
        </w:rPr>
        <w:t>CFO calibration signal</w:t>
      </w:r>
      <w:r w:rsidRPr="00D02C48">
        <w:rPr>
          <w:rFonts w:eastAsiaTheme="minorEastAsia" w:hint="eastAsia"/>
          <w:b/>
          <w:lang w:eastAsia="zh-CN"/>
        </w:rPr>
        <w:t>.</w:t>
      </w:r>
    </w:p>
    <w:p w14:paraId="28BB0EAB"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 xml:space="preserve">Observation </w:t>
      </w:r>
      <w:r w:rsidRPr="00D02C48">
        <w:rPr>
          <w:rFonts w:eastAsiaTheme="minorEastAsia" w:hint="eastAsia"/>
          <w:b/>
          <w:bCs/>
          <w:lang w:eastAsia="zh-CN"/>
        </w:rPr>
        <w:t>17</w:t>
      </w:r>
      <w:r w:rsidRPr="00D02C48">
        <w:rPr>
          <w:rFonts w:eastAsiaTheme="minorEastAsia" w:hint="eastAsia"/>
          <w:b/>
          <w:lang w:eastAsia="zh-CN"/>
        </w:rPr>
        <w:t xml:space="preserve">: The time </w:t>
      </w:r>
      <w:r w:rsidRPr="00D02C48">
        <w:rPr>
          <w:rFonts w:eastAsiaTheme="minorEastAsia"/>
          <w:b/>
          <w:lang w:eastAsia="zh-CN"/>
        </w:rPr>
        <w:t>domain</w:t>
      </w:r>
      <w:r w:rsidRPr="00D02C48">
        <w:rPr>
          <w:rFonts w:eastAsiaTheme="minorEastAsia" w:hint="eastAsia"/>
          <w:b/>
          <w:lang w:eastAsia="zh-CN"/>
        </w:rPr>
        <w:t xml:space="preserve"> position of </w:t>
      </w:r>
      <w:r w:rsidRPr="00D02C48">
        <w:rPr>
          <w:rFonts w:eastAsiaTheme="minorEastAsia"/>
          <w:b/>
          <w:lang w:eastAsia="zh-CN"/>
        </w:rPr>
        <w:t xml:space="preserve">R2D </w:t>
      </w:r>
      <w:r w:rsidRPr="00D02C48">
        <w:rPr>
          <w:rFonts w:eastAsiaTheme="minorEastAsia" w:hint="eastAsia"/>
          <w:b/>
          <w:lang w:eastAsia="zh-CN"/>
        </w:rPr>
        <w:t>CFO calibration</w:t>
      </w:r>
      <w:r w:rsidRPr="00D02C48">
        <w:rPr>
          <w:rFonts w:eastAsiaTheme="minorEastAsia"/>
          <w:b/>
          <w:lang w:eastAsia="zh-CN"/>
        </w:rPr>
        <w:t xml:space="preserve"> signal at least includ</w:t>
      </w:r>
      <w:r w:rsidRPr="00D02C48">
        <w:rPr>
          <w:rFonts w:eastAsiaTheme="minorEastAsia" w:hint="eastAsia"/>
          <w:b/>
          <w:lang w:eastAsia="zh-CN"/>
        </w:rPr>
        <w:t>es</w:t>
      </w:r>
      <w:r w:rsidRPr="00D02C48">
        <w:rPr>
          <w:rFonts w:eastAsiaTheme="minorEastAsia"/>
          <w:b/>
          <w:lang w:eastAsia="zh-CN"/>
        </w:rPr>
        <w:t xml:space="preserve"> the following options:</w:t>
      </w:r>
    </w:p>
    <w:p w14:paraId="2B2E8014" w14:textId="77777777" w:rsidR="00D02C48" w:rsidRPr="00D02C48" w:rsidRDefault="00D02C48" w:rsidP="00D02C48">
      <w:pPr>
        <w:numPr>
          <w:ilvl w:val="0"/>
          <w:numId w:val="33"/>
        </w:numPr>
        <w:jc w:val="both"/>
        <w:rPr>
          <w:rFonts w:eastAsiaTheme="minorEastAsia"/>
          <w:b/>
          <w:lang w:eastAsia="zh-CN"/>
        </w:rPr>
      </w:pPr>
      <w:r w:rsidRPr="00D02C48">
        <w:rPr>
          <w:rFonts w:eastAsiaTheme="minorEastAsia" w:hint="eastAsia"/>
          <w:b/>
          <w:lang w:eastAsia="zh-CN"/>
        </w:rPr>
        <w:t>Option 1: R2D CFO calibration</w:t>
      </w:r>
      <w:r w:rsidRPr="00D02C48">
        <w:rPr>
          <w:rFonts w:eastAsiaTheme="minorEastAsia"/>
          <w:b/>
          <w:lang w:eastAsia="zh-CN"/>
        </w:rPr>
        <w:t xml:space="preserve"> signal</w:t>
      </w:r>
      <w:r w:rsidRPr="00D02C48">
        <w:rPr>
          <w:rFonts w:eastAsiaTheme="minorEastAsia" w:hint="eastAsia"/>
          <w:b/>
          <w:lang w:eastAsia="zh-CN"/>
        </w:rPr>
        <w:t xml:space="preserve"> is located before R-TAS SIP;</w:t>
      </w:r>
    </w:p>
    <w:p w14:paraId="31F43D75" w14:textId="77777777" w:rsidR="00D02C48" w:rsidRPr="00D02C48" w:rsidRDefault="00D02C48" w:rsidP="00D02C48">
      <w:pPr>
        <w:numPr>
          <w:ilvl w:val="0"/>
          <w:numId w:val="33"/>
        </w:numPr>
        <w:jc w:val="both"/>
        <w:rPr>
          <w:rFonts w:eastAsiaTheme="minorEastAsia"/>
          <w:b/>
          <w:lang w:eastAsia="zh-CN"/>
        </w:rPr>
      </w:pPr>
      <w:r w:rsidRPr="00D02C48">
        <w:rPr>
          <w:rFonts w:eastAsiaTheme="minorEastAsia" w:hint="eastAsia"/>
          <w:b/>
          <w:lang w:eastAsia="zh-CN"/>
        </w:rPr>
        <w:t>Option 2: R2D CFO calibration</w:t>
      </w:r>
      <w:r w:rsidRPr="00D02C48">
        <w:rPr>
          <w:rFonts w:eastAsiaTheme="minorEastAsia"/>
          <w:b/>
          <w:lang w:eastAsia="zh-CN"/>
        </w:rPr>
        <w:t xml:space="preserve"> signal</w:t>
      </w:r>
      <w:r w:rsidRPr="00D02C48">
        <w:rPr>
          <w:rFonts w:eastAsiaTheme="minorEastAsia" w:hint="eastAsia"/>
          <w:b/>
          <w:lang w:eastAsia="zh-CN"/>
        </w:rPr>
        <w:t xml:space="preserve"> is located after R-TAS CAP and before PRDCH;</w:t>
      </w:r>
    </w:p>
    <w:p w14:paraId="01E68235" w14:textId="77777777" w:rsidR="00D02C48" w:rsidRPr="00D02C48" w:rsidRDefault="00D02C48" w:rsidP="00D02C48">
      <w:pPr>
        <w:numPr>
          <w:ilvl w:val="0"/>
          <w:numId w:val="33"/>
        </w:numPr>
        <w:jc w:val="both"/>
        <w:rPr>
          <w:rFonts w:eastAsiaTheme="minorEastAsia"/>
          <w:b/>
          <w:lang w:eastAsia="zh-CN"/>
        </w:rPr>
      </w:pPr>
      <w:r w:rsidRPr="00D02C48">
        <w:rPr>
          <w:rFonts w:eastAsiaTheme="minorEastAsia" w:hint="eastAsia"/>
          <w:b/>
          <w:lang w:eastAsia="zh-CN"/>
        </w:rPr>
        <w:t>Option 3: R2D CFO calibration</w:t>
      </w:r>
      <w:r w:rsidRPr="00D02C48">
        <w:rPr>
          <w:rFonts w:eastAsiaTheme="minorEastAsia"/>
          <w:b/>
          <w:lang w:eastAsia="zh-CN"/>
        </w:rPr>
        <w:t xml:space="preserve"> signal</w:t>
      </w:r>
      <w:r w:rsidRPr="00D02C48">
        <w:rPr>
          <w:rFonts w:eastAsiaTheme="minorEastAsia" w:hint="eastAsia"/>
          <w:b/>
          <w:lang w:eastAsia="zh-CN"/>
        </w:rPr>
        <w:t xml:space="preserve"> is located after R2D postamble.</w:t>
      </w:r>
    </w:p>
    <w:p w14:paraId="7F740E8C" w14:textId="77777777" w:rsidR="00D02C48" w:rsidRPr="002300C3" w:rsidRDefault="00D02C48" w:rsidP="00D02C48">
      <w:pPr>
        <w:jc w:val="both"/>
        <w:rPr>
          <w:rFonts w:eastAsiaTheme="minorEastAsia"/>
          <w:b/>
          <w:lang w:eastAsia="zh-CN"/>
        </w:rPr>
      </w:pPr>
      <w:r w:rsidRPr="00865D69">
        <w:rPr>
          <w:rFonts w:eastAsiaTheme="minorEastAsia" w:hint="eastAsia"/>
          <w:b/>
          <w:lang w:eastAsia="zh-CN"/>
        </w:rPr>
        <w:t>Prop</w:t>
      </w:r>
      <w:r w:rsidRPr="002300C3">
        <w:rPr>
          <w:rFonts w:eastAsiaTheme="minorEastAsia" w:hint="eastAsia"/>
          <w:b/>
          <w:lang w:eastAsia="zh-CN"/>
        </w:rPr>
        <w:t xml:space="preserve">osal </w:t>
      </w:r>
      <w:r>
        <w:rPr>
          <w:rFonts w:eastAsiaTheme="minorEastAsia" w:hint="eastAsia"/>
          <w:b/>
          <w:bCs/>
          <w:lang w:eastAsia="zh-CN"/>
        </w:rPr>
        <w:t>32</w:t>
      </w:r>
      <w:r w:rsidRPr="002300C3">
        <w:rPr>
          <w:rFonts w:eastAsiaTheme="minorEastAsia" w:hint="eastAsia"/>
          <w:b/>
          <w:lang w:eastAsia="zh-CN"/>
        </w:rPr>
        <w:t xml:space="preserve">: </w:t>
      </w:r>
      <w:r w:rsidRPr="002300C3">
        <w:rPr>
          <w:rFonts w:eastAsiaTheme="minorEastAsia"/>
          <w:b/>
          <w:lang w:eastAsia="zh-CN"/>
        </w:rPr>
        <w:t xml:space="preserve">R2D </w:t>
      </w:r>
      <w:r w:rsidRPr="002300C3">
        <w:rPr>
          <w:rFonts w:eastAsiaTheme="minorEastAsia" w:hint="eastAsia"/>
          <w:b/>
          <w:lang w:eastAsia="zh-CN"/>
        </w:rPr>
        <w:t>CFO calibration</w:t>
      </w:r>
      <w:r w:rsidRPr="002300C3">
        <w:rPr>
          <w:rFonts w:eastAsiaTheme="minorEastAsia"/>
          <w:b/>
          <w:lang w:eastAsia="zh-CN"/>
        </w:rPr>
        <w:t xml:space="preserve"> signal</w:t>
      </w:r>
      <w:r w:rsidRPr="002300C3">
        <w:rPr>
          <w:rFonts w:eastAsiaTheme="minorEastAsia" w:hint="eastAsia"/>
          <w:b/>
          <w:lang w:eastAsia="zh-CN"/>
        </w:rPr>
        <w:t xml:space="preserve"> </w:t>
      </w:r>
      <w:r>
        <w:rPr>
          <w:rFonts w:eastAsiaTheme="minorEastAsia" w:hint="eastAsia"/>
          <w:b/>
          <w:lang w:eastAsia="zh-CN"/>
        </w:rPr>
        <w:t>should</w:t>
      </w:r>
      <w:r w:rsidRPr="002300C3">
        <w:rPr>
          <w:rFonts w:eastAsiaTheme="minorEastAsia" w:hint="eastAsia"/>
          <w:b/>
          <w:lang w:eastAsia="zh-CN"/>
        </w:rPr>
        <w:t xml:space="preserve"> be </w:t>
      </w:r>
      <w:r>
        <w:rPr>
          <w:rFonts w:eastAsiaTheme="minorEastAsia" w:hint="eastAsia"/>
          <w:b/>
          <w:lang w:eastAsia="zh-CN"/>
        </w:rPr>
        <w:t>placed after R-TAS CAP and before PRDCH.</w:t>
      </w:r>
    </w:p>
    <w:p w14:paraId="5913CEE2" w14:textId="77777777" w:rsidR="00D02C48" w:rsidRPr="00D02C48" w:rsidRDefault="00D02C48" w:rsidP="00D02C48">
      <w:pPr>
        <w:jc w:val="both"/>
        <w:rPr>
          <w:rFonts w:eastAsiaTheme="minorEastAsia"/>
          <w:b/>
          <w:lang w:eastAsia="zh-CN"/>
        </w:rPr>
      </w:pPr>
      <w:r w:rsidRPr="00D02C48">
        <w:rPr>
          <w:rFonts w:eastAsiaTheme="minorEastAsia"/>
          <w:b/>
          <w:lang w:eastAsia="zh-CN"/>
        </w:rPr>
        <w:t xml:space="preserve">Proposal </w:t>
      </w:r>
      <w:r w:rsidRPr="00D02C48">
        <w:rPr>
          <w:rFonts w:eastAsiaTheme="minorEastAsia" w:hint="eastAsia"/>
          <w:b/>
          <w:lang w:eastAsia="zh-CN"/>
        </w:rPr>
        <w:t>33</w:t>
      </w:r>
      <w:r w:rsidRPr="00D02C48">
        <w:rPr>
          <w:rFonts w:eastAsiaTheme="minorEastAsia"/>
          <w:b/>
          <w:lang w:eastAsia="zh-CN"/>
        </w:rPr>
        <w:t>: The R2D synchronization signal should be studied in Rel-20 to support A-IoT device synchronization to the reader for the D2R transmission of DO-A traffic type.</w:t>
      </w:r>
    </w:p>
    <w:p w14:paraId="28AB8A88"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 xml:space="preserve">Proposal </w:t>
      </w:r>
      <w:r w:rsidRPr="00D02C48">
        <w:rPr>
          <w:rFonts w:eastAsiaTheme="minorEastAsia" w:hint="eastAsia"/>
          <w:b/>
          <w:bCs/>
          <w:lang w:eastAsia="zh-CN"/>
        </w:rPr>
        <w:t>34</w:t>
      </w:r>
      <w:r w:rsidRPr="00D02C48">
        <w:rPr>
          <w:rFonts w:eastAsiaTheme="minorEastAsia" w:hint="eastAsia"/>
          <w:b/>
          <w:lang w:eastAsia="zh-CN"/>
        </w:rPr>
        <w:t xml:space="preserve">: </w:t>
      </w:r>
      <w:r w:rsidRPr="00D02C48">
        <w:rPr>
          <w:rFonts w:eastAsiaTheme="minorEastAsia"/>
          <w:b/>
          <w:lang w:eastAsia="zh-CN"/>
        </w:rPr>
        <w:t>R2D synchronization signal</w:t>
      </w:r>
      <w:r w:rsidRPr="00D02C48">
        <w:rPr>
          <w:rFonts w:eastAsiaTheme="minorEastAsia" w:hint="eastAsia"/>
          <w:b/>
          <w:lang w:eastAsia="zh-CN"/>
        </w:rPr>
        <w:t xml:space="preserve"> should be</w:t>
      </w:r>
      <w:r w:rsidRPr="00D02C48">
        <w:rPr>
          <w:rFonts w:eastAsiaTheme="minorEastAsia"/>
          <w:b/>
          <w:lang w:eastAsia="zh-CN"/>
        </w:rPr>
        <w:t xml:space="preserve"> appended after R-TAS SIP and before PRDCH</w:t>
      </w:r>
      <w:r w:rsidRPr="00D02C48">
        <w:rPr>
          <w:rFonts w:eastAsiaTheme="minorEastAsia" w:hint="eastAsia"/>
          <w:b/>
          <w:lang w:eastAsia="zh-CN"/>
        </w:rPr>
        <w:t>.</w:t>
      </w:r>
    </w:p>
    <w:p w14:paraId="57EE3EAC"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 xml:space="preserve">Proposal </w:t>
      </w:r>
      <w:r w:rsidRPr="00D02C48">
        <w:rPr>
          <w:rFonts w:eastAsiaTheme="minorEastAsia" w:hint="eastAsia"/>
          <w:b/>
          <w:bCs/>
          <w:lang w:eastAsia="zh-CN"/>
        </w:rPr>
        <w:t>35</w:t>
      </w:r>
      <w:r w:rsidRPr="00D02C48">
        <w:rPr>
          <w:rFonts w:eastAsiaTheme="minorEastAsia" w:hint="eastAsia"/>
          <w:b/>
          <w:lang w:eastAsia="zh-CN"/>
        </w:rPr>
        <w:t xml:space="preserve">: </w:t>
      </w:r>
      <w:r w:rsidRPr="00D02C48">
        <w:rPr>
          <w:rFonts w:eastAsiaTheme="minorEastAsia"/>
          <w:b/>
          <w:lang w:eastAsia="zh-CN"/>
        </w:rPr>
        <w:t>R2D synchronization signal</w:t>
      </w:r>
      <w:r w:rsidRPr="00D02C48">
        <w:rPr>
          <w:rFonts w:eastAsiaTheme="minorEastAsia" w:hint="eastAsia"/>
          <w:b/>
          <w:lang w:eastAsia="zh-CN"/>
        </w:rPr>
        <w:t xml:space="preserve"> </w:t>
      </w:r>
      <w:r w:rsidRPr="00D02C48">
        <w:rPr>
          <w:rFonts w:eastAsiaTheme="minorEastAsia"/>
          <w:b/>
          <w:lang w:eastAsia="zh-CN"/>
        </w:rPr>
        <w:t>include</w:t>
      </w:r>
      <w:r w:rsidRPr="00D02C48">
        <w:rPr>
          <w:rFonts w:eastAsiaTheme="minorEastAsia" w:hint="eastAsia"/>
          <w:b/>
          <w:lang w:eastAsia="zh-CN"/>
        </w:rPr>
        <w:t>s</w:t>
      </w:r>
      <w:r w:rsidRPr="00D02C48">
        <w:rPr>
          <w:rFonts w:eastAsiaTheme="minorEastAsia"/>
          <w:b/>
          <w:lang w:eastAsia="zh-CN"/>
        </w:rPr>
        <w:t xml:space="preserve"> </w:t>
      </w:r>
      <w:r w:rsidRPr="00D02C48">
        <w:rPr>
          <w:rFonts w:eastAsiaTheme="minorEastAsia" w:hint="eastAsia"/>
          <w:b/>
          <w:lang w:eastAsia="zh-CN"/>
        </w:rPr>
        <w:t>Rel-19 R-TAS CAP and the new CFO calibration signal.</w:t>
      </w:r>
    </w:p>
    <w:p w14:paraId="11795389" w14:textId="77777777" w:rsidR="00D02C48" w:rsidRPr="00D02C48" w:rsidRDefault="00D02C48" w:rsidP="00D02C48">
      <w:pPr>
        <w:jc w:val="both"/>
        <w:rPr>
          <w:rFonts w:eastAsiaTheme="minorEastAsia"/>
          <w:b/>
          <w:lang w:val="en-US" w:eastAsia="zh-CN"/>
        </w:rPr>
      </w:pPr>
      <w:r w:rsidRPr="00D02C48">
        <w:rPr>
          <w:rFonts w:eastAsiaTheme="minorEastAsia"/>
          <w:b/>
          <w:lang w:eastAsia="zh-CN"/>
        </w:rPr>
        <w:t xml:space="preserve">Proposal </w:t>
      </w:r>
      <w:r w:rsidRPr="00D02C48">
        <w:rPr>
          <w:rFonts w:eastAsiaTheme="minorEastAsia" w:hint="eastAsia"/>
          <w:b/>
          <w:bCs/>
          <w:lang w:eastAsia="zh-CN"/>
        </w:rPr>
        <w:t>36</w:t>
      </w:r>
      <w:r w:rsidRPr="00D02C48">
        <w:rPr>
          <w:rFonts w:eastAsiaTheme="minorEastAsia"/>
          <w:b/>
          <w:lang w:eastAsia="zh-CN"/>
        </w:rPr>
        <w:t>: R2D</w:t>
      </w:r>
      <w:r w:rsidRPr="00D02C48">
        <w:rPr>
          <w:rFonts w:eastAsiaTheme="minorEastAsia" w:hint="eastAsia"/>
          <w:b/>
          <w:lang w:eastAsia="zh-CN"/>
        </w:rPr>
        <w:t xml:space="preserve"> </w:t>
      </w:r>
      <w:r w:rsidRPr="00D02C48">
        <w:rPr>
          <w:rFonts w:eastAsiaTheme="minorEastAsia"/>
          <w:b/>
          <w:lang w:val="en-US" w:eastAsia="zh-CN"/>
        </w:rPr>
        <w:t xml:space="preserve">TBS </w:t>
      </w:r>
      <w:r w:rsidRPr="00D02C48">
        <w:rPr>
          <w:rFonts w:eastAsiaTheme="minorEastAsia" w:hint="eastAsia"/>
          <w:b/>
          <w:lang w:val="en-US" w:eastAsia="zh-CN"/>
        </w:rPr>
        <w:t>information</w:t>
      </w:r>
      <w:r w:rsidRPr="00D02C48">
        <w:rPr>
          <w:rFonts w:eastAsiaTheme="minorEastAsia"/>
          <w:b/>
          <w:lang w:val="en-US" w:eastAsia="zh-CN"/>
        </w:rPr>
        <w:t xml:space="preserve"> should be used to indicate </w:t>
      </w:r>
      <w:r w:rsidRPr="00D02C48">
        <w:rPr>
          <w:rFonts w:eastAsiaTheme="minorEastAsia" w:hint="eastAsia"/>
          <w:b/>
          <w:lang w:val="en-US" w:eastAsia="zh-CN"/>
        </w:rPr>
        <w:t xml:space="preserve">the end of PRDCH </w:t>
      </w:r>
      <w:r w:rsidRPr="00D02C48">
        <w:rPr>
          <w:rFonts w:eastAsiaTheme="minorEastAsia"/>
          <w:b/>
          <w:lang w:val="en-US" w:eastAsia="zh-CN"/>
        </w:rPr>
        <w:t>transmission and could be included in</w:t>
      </w:r>
      <w:r w:rsidRPr="00D02C48">
        <w:rPr>
          <w:rFonts w:eastAsiaTheme="minorEastAsia" w:hint="eastAsia"/>
          <w:b/>
          <w:lang w:val="en-US" w:eastAsia="zh-CN"/>
        </w:rPr>
        <w:t xml:space="preserve"> </w:t>
      </w:r>
      <w:r w:rsidRPr="00D02C48">
        <w:rPr>
          <w:rFonts w:eastAsiaTheme="minorEastAsia"/>
          <w:b/>
          <w:lang w:val="en-US" w:eastAsia="zh-CN"/>
        </w:rPr>
        <w:t>L1 R2D control information</w:t>
      </w:r>
      <w:r w:rsidRPr="00D02C48">
        <w:rPr>
          <w:rFonts w:eastAsiaTheme="minorEastAsia" w:hint="eastAsia"/>
          <w:b/>
          <w:lang w:val="en-US" w:eastAsia="zh-CN"/>
        </w:rPr>
        <w:t xml:space="preserve"> instead of R2D postamble</w:t>
      </w:r>
      <w:r w:rsidRPr="00D02C48">
        <w:rPr>
          <w:rFonts w:eastAsiaTheme="minorEastAsia"/>
          <w:b/>
          <w:lang w:val="en-US" w:eastAsia="zh-CN"/>
        </w:rPr>
        <w:t>.</w:t>
      </w:r>
    </w:p>
    <w:p w14:paraId="255FE83B" w14:textId="77777777" w:rsidR="00D02C48" w:rsidRPr="00D02C48" w:rsidRDefault="00D02C48" w:rsidP="00D02C48">
      <w:pPr>
        <w:jc w:val="both"/>
        <w:rPr>
          <w:rFonts w:eastAsiaTheme="minorEastAsia"/>
          <w:b/>
          <w:lang w:val="en-US" w:eastAsia="zh-CN"/>
        </w:rPr>
      </w:pPr>
      <w:r w:rsidRPr="00D02C48">
        <w:rPr>
          <w:rFonts w:eastAsiaTheme="minorEastAsia"/>
          <w:b/>
          <w:lang w:eastAsia="zh-CN"/>
        </w:rPr>
        <w:t xml:space="preserve">Proposal </w:t>
      </w:r>
      <w:r w:rsidRPr="00D02C48">
        <w:rPr>
          <w:rFonts w:eastAsiaTheme="minorEastAsia" w:hint="eastAsia"/>
          <w:b/>
          <w:bCs/>
          <w:lang w:eastAsia="zh-CN"/>
        </w:rPr>
        <w:t>37</w:t>
      </w:r>
      <w:r w:rsidRPr="00D02C48">
        <w:rPr>
          <w:rFonts w:eastAsiaTheme="minorEastAsia"/>
          <w:b/>
          <w:lang w:eastAsia="zh-CN"/>
        </w:rPr>
        <w:t xml:space="preserve">: </w:t>
      </w:r>
      <w:r w:rsidRPr="00D02C48">
        <w:rPr>
          <w:rFonts w:eastAsiaTheme="minorEastAsia" w:hint="eastAsia"/>
          <w:b/>
          <w:lang w:eastAsia="zh-CN"/>
        </w:rPr>
        <w:t xml:space="preserve">The chip duration of L1 control </w:t>
      </w:r>
      <w:r w:rsidRPr="00D02C48">
        <w:rPr>
          <w:rFonts w:eastAsiaTheme="minorEastAsia" w:hint="eastAsia"/>
          <w:b/>
          <w:lang w:val="en-US" w:eastAsia="zh-CN"/>
        </w:rPr>
        <w:t>information</w:t>
      </w:r>
      <w:r w:rsidRPr="00D02C48">
        <w:rPr>
          <w:rFonts w:eastAsiaTheme="minorEastAsia" w:hint="eastAsia"/>
          <w:b/>
          <w:lang w:eastAsia="zh-CN"/>
        </w:rPr>
        <w:t xml:space="preserve"> </w:t>
      </w:r>
      <w:r w:rsidRPr="00D02C48">
        <w:rPr>
          <w:rFonts w:eastAsiaTheme="minorEastAsia"/>
          <w:b/>
          <w:lang w:eastAsia="zh-CN"/>
        </w:rPr>
        <w:t xml:space="preserve">and </w:t>
      </w:r>
      <w:r w:rsidRPr="00D02C48">
        <w:rPr>
          <w:rFonts w:eastAsiaTheme="minorEastAsia" w:hint="eastAsia"/>
          <w:b/>
          <w:lang w:eastAsia="zh-CN"/>
        </w:rPr>
        <w:t>R-TAS CAP</w:t>
      </w:r>
      <w:r w:rsidRPr="00D02C48">
        <w:rPr>
          <w:rFonts w:eastAsiaTheme="minorEastAsia"/>
          <w:b/>
          <w:lang w:eastAsia="zh-CN"/>
        </w:rPr>
        <w:t xml:space="preserve"> could be fixed in the specification for outdoor deployment scenarios</w:t>
      </w:r>
      <w:r w:rsidRPr="00D02C48">
        <w:rPr>
          <w:rFonts w:eastAsiaTheme="minorEastAsia" w:hint="eastAsia"/>
          <w:b/>
          <w:lang w:eastAsia="zh-CN"/>
        </w:rPr>
        <w:t xml:space="preserve"> and the chip duration of PRDCH should be indicated by L1 control </w:t>
      </w:r>
      <w:r w:rsidRPr="00D02C48">
        <w:rPr>
          <w:rFonts w:eastAsiaTheme="minorEastAsia" w:hint="eastAsia"/>
          <w:b/>
          <w:lang w:val="en-US" w:eastAsia="zh-CN"/>
        </w:rPr>
        <w:t>information</w:t>
      </w:r>
      <w:r w:rsidRPr="00D02C48">
        <w:rPr>
          <w:rFonts w:eastAsiaTheme="minorEastAsia"/>
          <w:b/>
          <w:lang w:val="en-US" w:eastAsia="zh-CN"/>
        </w:rPr>
        <w:t>.</w:t>
      </w:r>
    </w:p>
    <w:p w14:paraId="0741B328" w14:textId="77777777" w:rsidR="00D02C48" w:rsidRPr="00D02C48" w:rsidRDefault="00D02C48" w:rsidP="00D02C48">
      <w:pPr>
        <w:jc w:val="both"/>
        <w:rPr>
          <w:rFonts w:eastAsiaTheme="minorEastAsia"/>
          <w:b/>
          <w:lang w:eastAsia="zh-CN"/>
        </w:rPr>
      </w:pPr>
      <w:r w:rsidRPr="00D02C48">
        <w:rPr>
          <w:rFonts w:eastAsiaTheme="minorEastAsia"/>
          <w:b/>
          <w:lang w:eastAsia="zh-CN"/>
        </w:rPr>
        <w:lastRenderedPageBreak/>
        <w:t xml:space="preserve">Proposal </w:t>
      </w:r>
      <w:r w:rsidRPr="00D02C48">
        <w:rPr>
          <w:rFonts w:eastAsiaTheme="minorEastAsia" w:hint="eastAsia"/>
          <w:b/>
          <w:bCs/>
          <w:lang w:eastAsia="zh-CN"/>
        </w:rPr>
        <w:t>38</w:t>
      </w:r>
      <w:r w:rsidRPr="00D02C48">
        <w:rPr>
          <w:rFonts w:eastAsiaTheme="minorEastAsia"/>
          <w:b/>
          <w:lang w:eastAsia="zh-CN"/>
        </w:rPr>
        <w:t>: The reader identification information</w:t>
      </w:r>
      <w:r w:rsidRPr="00D02C48">
        <w:rPr>
          <w:rFonts w:eastAsiaTheme="minorEastAsia" w:hint="eastAsia"/>
          <w:b/>
          <w:lang w:eastAsia="zh-CN"/>
        </w:rPr>
        <w:t>,</w:t>
      </w:r>
      <w:r w:rsidRPr="00D02C48">
        <w:rPr>
          <w:rFonts w:eastAsiaTheme="minorEastAsia"/>
          <w:b/>
          <w:lang w:eastAsia="zh-CN"/>
        </w:rPr>
        <w:t xml:space="preserve"> which indicate</w:t>
      </w:r>
      <w:r w:rsidRPr="00D02C48">
        <w:rPr>
          <w:rFonts w:eastAsiaTheme="minorEastAsia" w:hint="eastAsia"/>
          <w:b/>
          <w:lang w:eastAsia="zh-CN"/>
        </w:rPr>
        <w:t>s</w:t>
      </w:r>
      <w:r w:rsidRPr="00D02C48">
        <w:rPr>
          <w:rFonts w:eastAsiaTheme="minorEastAsia"/>
          <w:b/>
          <w:lang w:eastAsia="zh-CN"/>
        </w:rPr>
        <w:t xml:space="preserve"> </w:t>
      </w:r>
      <w:r w:rsidRPr="00D02C48">
        <w:rPr>
          <w:rFonts w:eastAsiaTheme="minorEastAsia" w:hint="eastAsia"/>
          <w:b/>
          <w:lang w:eastAsia="zh-CN"/>
        </w:rPr>
        <w:t>the identity of the reader</w:t>
      </w:r>
      <w:r w:rsidRPr="00D02C48">
        <w:rPr>
          <w:rFonts w:eastAsiaTheme="minorEastAsia"/>
          <w:b/>
          <w:lang w:eastAsia="zh-CN"/>
        </w:rPr>
        <w:t>, should be carried by R2D control information.</w:t>
      </w:r>
    </w:p>
    <w:p w14:paraId="4E08EAC0"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 xml:space="preserve">Proposal 39: </w:t>
      </w:r>
      <w:r w:rsidRPr="00D02C48">
        <w:rPr>
          <w:rFonts w:eastAsiaTheme="minorEastAsia"/>
          <w:b/>
          <w:lang w:eastAsia="zh-CN"/>
        </w:rPr>
        <w:t>The control information for the A-IoT resource allocation of D2R transmission for DO-A traffic type should be studied in RAN1.</w:t>
      </w:r>
    </w:p>
    <w:p w14:paraId="61E6EB7E"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Observation 18:</w:t>
      </w:r>
      <w:r w:rsidRPr="00D02C48">
        <w:rPr>
          <w:rFonts w:eastAsiaTheme="minorEastAsia"/>
          <w:b/>
          <w:lang w:eastAsia="zh-CN"/>
        </w:rPr>
        <w:t xml:space="preserve"> For A-IoT devices, at least R2D signal can be used to assist A-IoT devices in calibrating the timing reference signals from local oscillator</w:t>
      </w:r>
      <w:r w:rsidRPr="00D02C48">
        <w:rPr>
          <w:rFonts w:eastAsiaTheme="minorEastAsia" w:hint="eastAsia"/>
          <w:b/>
          <w:lang w:eastAsia="zh-CN"/>
        </w:rPr>
        <w:t xml:space="preserve"> </w:t>
      </w:r>
      <w:r w:rsidRPr="00D02C48">
        <w:rPr>
          <w:rFonts w:eastAsiaTheme="minorEastAsia"/>
          <w:b/>
          <w:lang w:eastAsia="zh-CN"/>
        </w:rPr>
        <w:t>and adjusting the transmission timing of PDRCH to battle the initial SFO from local oscillator and reducing the residual SFO of A-IoT devices.</w:t>
      </w:r>
    </w:p>
    <w:p w14:paraId="4158174E"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 xml:space="preserve">Observation </w:t>
      </w:r>
      <w:r w:rsidRPr="00D02C48">
        <w:rPr>
          <w:rFonts w:eastAsiaTheme="minorEastAsia" w:hint="eastAsia"/>
          <w:b/>
          <w:bCs/>
          <w:lang w:eastAsia="zh-CN"/>
        </w:rPr>
        <w:t>19</w:t>
      </w:r>
      <w:r w:rsidRPr="00D02C48">
        <w:rPr>
          <w:rFonts w:eastAsiaTheme="minorEastAsia" w:hint="eastAsia"/>
          <w:b/>
          <w:lang w:eastAsia="zh-CN"/>
        </w:rPr>
        <w:t xml:space="preserve">: CDMA mechanism </w:t>
      </w:r>
      <w:r w:rsidRPr="00D02C48">
        <w:rPr>
          <w:rFonts w:eastAsiaTheme="minorEastAsia"/>
          <w:b/>
          <w:lang w:eastAsia="zh-CN"/>
        </w:rPr>
        <w:t xml:space="preserve">for </w:t>
      </w:r>
      <w:r w:rsidRPr="00D02C48">
        <w:rPr>
          <w:rFonts w:eastAsiaTheme="minorEastAsia" w:hint="eastAsia"/>
          <w:b/>
          <w:lang w:eastAsia="zh-CN"/>
        </w:rPr>
        <w:t>D2R preamble</w:t>
      </w:r>
      <w:r w:rsidRPr="00D02C48">
        <w:rPr>
          <w:rFonts w:eastAsiaTheme="minorEastAsia"/>
          <w:b/>
          <w:lang w:eastAsia="zh-CN"/>
        </w:rPr>
        <w:t xml:space="preserve"> </w:t>
      </w:r>
      <w:r w:rsidRPr="00D02C48">
        <w:rPr>
          <w:rFonts w:eastAsiaTheme="minorEastAsia" w:hint="eastAsia"/>
          <w:b/>
          <w:lang w:eastAsia="zh-CN"/>
        </w:rPr>
        <w:t xml:space="preserve">can </w:t>
      </w:r>
      <w:r w:rsidRPr="00D02C48">
        <w:rPr>
          <w:rFonts w:eastAsiaTheme="minorEastAsia"/>
          <w:b/>
          <w:lang w:eastAsia="zh-CN"/>
        </w:rPr>
        <w:t>facilitate</w:t>
      </w:r>
      <w:r w:rsidRPr="00D02C48">
        <w:rPr>
          <w:rFonts w:eastAsiaTheme="minorEastAsia" w:hint="eastAsia"/>
          <w:b/>
          <w:lang w:eastAsia="zh-CN"/>
        </w:rPr>
        <w:t xml:space="preserve"> </w:t>
      </w:r>
      <w:r w:rsidRPr="00D02C48">
        <w:rPr>
          <w:rFonts w:eastAsiaTheme="minorEastAsia"/>
          <w:b/>
          <w:lang w:eastAsia="zh-CN"/>
        </w:rPr>
        <w:t xml:space="preserve">collision resolution </w:t>
      </w:r>
      <w:r w:rsidRPr="00D02C48">
        <w:rPr>
          <w:rFonts w:eastAsiaTheme="minorEastAsia" w:hint="eastAsia"/>
          <w:b/>
          <w:lang w:eastAsia="zh-CN"/>
        </w:rPr>
        <w:t>and</w:t>
      </w:r>
      <w:r w:rsidRPr="00D02C48">
        <w:rPr>
          <w:rFonts w:eastAsiaTheme="minorEastAsia"/>
          <w:b/>
          <w:lang w:eastAsia="zh-CN"/>
        </w:rPr>
        <w:t xml:space="preserve"> interference randomization.</w:t>
      </w:r>
    </w:p>
    <w:p w14:paraId="6B82D67D" w14:textId="77777777" w:rsidR="00D02C48" w:rsidRPr="00D02C48" w:rsidRDefault="00D02C48" w:rsidP="00D02C48">
      <w:pPr>
        <w:jc w:val="both"/>
        <w:rPr>
          <w:rFonts w:eastAsiaTheme="minorEastAsia"/>
          <w:b/>
          <w:lang w:eastAsia="zh-CN"/>
        </w:rPr>
      </w:pPr>
      <w:r w:rsidRPr="00D02C48">
        <w:rPr>
          <w:rFonts w:eastAsiaTheme="minorEastAsia" w:hint="eastAsia"/>
          <w:b/>
          <w:lang w:eastAsia="zh-CN"/>
        </w:rPr>
        <w:t xml:space="preserve">Proposal </w:t>
      </w:r>
      <w:r w:rsidRPr="00D02C48">
        <w:rPr>
          <w:rFonts w:eastAsiaTheme="minorEastAsia" w:hint="eastAsia"/>
          <w:b/>
          <w:bCs/>
          <w:lang w:eastAsia="zh-CN"/>
        </w:rPr>
        <w:t>40</w:t>
      </w:r>
      <w:r w:rsidRPr="00D02C48">
        <w:rPr>
          <w:rFonts w:eastAsiaTheme="minorEastAsia" w:hint="eastAsia"/>
          <w:b/>
          <w:lang w:eastAsia="zh-CN"/>
        </w:rPr>
        <w:t xml:space="preserve">: In </w:t>
      </w:r>
      <w:r w:rsidRPr="00D02C48">
        <w:rPr>
          <w:rFonts w:eastAsiaTheme="minorEastAsia"/>
          <w:b/>
          <w:lang w:eastAsia="zh-CN"/>
        </w:rPr>
        <w:t>addition</w:t>
      </w:r>
      <w:r w:rsidRPr="00D02C48">
        <w:rPr>
          <w:rFonts w:eastAsiaTheme="minorEastAsia" w:hint="eastAsia"/>
          <w:b/>
          <w:lang w:eastAsia="zh-CN"/>
        </w:rPr>
        <w:t xml:space="preserve"> to FDMA/TDMA, CDMA mechanism </w:t>
      </w:r>
      <w:r w:rsidRPr="00D02C48">
        <w:rPr>
          <w:rFonts w:eastAsiaTheme="minorEastAsia"/>
          <w:b/>
          <w:lang w:eastAsia="zh-CN"/>
        </w:rPr>
        <w:t xml:space="preserve">for </w:t>
      </w:r>
      <w:r w:rsidRPr="00D02C48">
        <w:rPr>
          <w:rFonts w:eastAsiaTheme="minorEastAsia" w:hint="eastAsia"/>
          <w:b/>
          <w:lang w:eastAsia="zh-CN"/>
        </w:rPr>
        <w:t xml:space="preserve">D2R preamble </w:t>
      </w:r>
      <w:r w:rsidRPr="00D02C48">
        <w:rPr>
          <w:rFonts w:eastAsiaTheme="minorEastAsia"/>
          <w:b/>
          <w:lang w:eastAsia="zh-CN"/>
        </w:rPr>
        <w:t>only should be studied in RAN1.</w:t>
      </w:r>
    </w:p>
    <w:p w14:paraId="5EBB09BD" w14:textId="3FBC37AC" w:rsidR="00D02C48" w:rsidRDefault="00D02C48">
      <w:pPr>
        <w:jc w:val="both"/>
        <w:rPr>
          <w:rFonts w:eastAsiaTheme="minorEastAsia"/>
          <w:b/>
          <w:lang w:eastAsia="zh-CN"/>
        </w:rPr>
      </w:pPr>
      <w:r w:rsidRPr="00D02C48">
        <w:rPr>
          <w:rFonts w:eastAsiaTheme="minorEastAsia" w:hint="eastAsia"/>
          <w:b/>
          <w:lang w:eastAsia="zh-CN"/>
        </w:rPr>
        <w:t xml:space="preserve">Observation </w:t>
      </w:r>
      <w:r w:rsidRPr="00D02C48">
        <w:rPr>
          <w:rFonts w:eastAsiaTheme="minorEastAsia" w:hint="eastAsia"/>
          <w:b/>
          <w:bCs/>
          <w:lang w:eastAsia="zh-CN"/>
        </w:rPr>
        <w:t>20</w:t>
      </w:r>
      <w:r w:rsidRPr="00D02C48">
        <w:rPr>
          <w:rFonts w:eastAsiaTheme="minorEastAsia" w:hint="eastAsia"/>
          <w:b/>
          <w:lang w:eastAsia="zh-CN"/>
        </w:rPr>
        <w:t>:</w:t>
      </w:r>
      <w:r w:rsidRPr="00D02C48">
        <w:rPr>
          <w:rFonts w:eastAsiaTheme="minorEastAsia"/>
          <w:b/>
          <w:lang w:eastAsia="zh-CN"/>
        </w:rPr>
        <w:t xml:space="preserve"> Since the initial SFO of Device 2b/C is much smaller than that of Device 1</w:t>
      </w:r>
      <w:r w:rsidRPr="00D02C48">
        <w:rPr>
          <w:rFonts w:eastAsiaTheme="minorEastAsia" w:hint="eastAsia"/>
          <w:b/>
          <w:lang w:eastAsia="zh-CN"/>
        </w:rPr>
        <w:t>,</w:t>
      </w:r>
      <w:r w:rsidRPr="00D02C48">
        <w:rPr>
          <w:rFonts w:eastAsiaTheme="minorEastAsia"/>
          <w:b/>
          <w:lang w:eastAsia="zh-CN"/>
        </w:rPr>
        <w:t xml:space="preserve"> the existing Rel</w:t>
      </w:r>
      <w:r w:rsidRPr="00D02C48">
        <w:rPr>
          <w:rFonts w:eastAsiaTheme="minorEastAsia" w:hint="eastAsia"/>
          <w:b/>
          <w:lang w:eastAsia="zh-CN"/>
        </w:rPr>
        <w:t xml:space="preserve">-19 </w:t>
      </w:r>
      <w:r w:rsidRPr="00D02C48">
        <w:rPr>
          <w:rFonts w:eastAsiaTheme="minorEastAsia"/>
          <w:b/>
          <w:lang w:eastAsia="zh-CN"/>
        </w:rPr>
        <w:t xml:space="preserve">D2R ambles should be sufficient for </w:t>
      </w:r>
      <w:r w:rsidRPr="00D02C48">
        <w:rPr>
          <w:rFonts w:eastAsiaTheme="minorEastAsia" w:hint="eastAsia"/>
          <w:b/>
          <w:lang w:eastAsia="zh-CN"/>
        </w:rPr>
        <w:t xml:space="preserve">SFO </w:t>
      </w:r>
      <w:r w:rsidRPr="00D02C48">
        <w:rPr>
          <w:rFonts w:eastAsiaTheme="minorEastAsia"/>
          <w:b/>
          <w:lang w:eastAsia="zh-CN"/>
        </w:rPr>
        <w:t>estimation</w:t>
      </w:r>
      <w:r w:rsidRPr="00D02C48">
        <w:rPr>
          <w:rFonts w:eastAsiaTheme="minorEastAsia" w:hint="eastAsia"/>
          <w:b/>
          <w:lang w:eastAsia="zh-CN"/>
        </w:rPr>
        <w:t xml:space="preserve"> and </w:t>
      </w:r>
      <w:r w:rsidRPr="00D02C48">
        <w:rPr>
          <w:rFonts w:eastAsiaTheme="minorEastAsia"/>
          <w:b/>
          <w:lang w:eastAsia="zh-CN"/>
        </w:rPr>
        <w:t xml:space="preserve">PDRCH </w:t>
      </w:r>
      <w:r w:rsidRPr="00D02C48">
        <w:rPr>
          <w:rFonts w:eastAsiaTheme="minorEastAsia" w:hint="eastAsia"/>
          <w:b/>
          <w:lang w:eastAsia="zh-CN"/>
        </w:rPr>
        <w:t>decoding.</w:t>
      </w:r>
    </w:p>
    <w:p w14:paraId="46BEA9FA" w14:textId="2130A57E" w:rsidR="00D02C48" w:rsidRPr="00D02C48" w:rsidRDefault="00D02C48" w:rsidP="00D02C48">
      <w:pPr>
        <w:jc w:val="both"/>
        <w:rPr>
          <w:rFonts w:eastAsiaTheme="minorEastAsia"/>
          <w:b/>
          <w:lang w:eastAsia="zh-CN"/>
        </w:rPr>
      </w:pPr>
      <w:r w:rsidRPr="00D02C48">
        <w:rPr>
          <w:rFonts w:eastAsiaTheme="minorEastAsia" w:hint="eastAsia"/>
          <w:b/>
          <w:lang w:eastAsia="zh-CN"/>
        </w:rPr>
        <w:t xml:space="preserve">Proposal 41: The maximum number of time domain </w:t>
      </w:r>
      <w:r w:rsidRPr="00D02C48">
        <w:rPr>
          <w:rFonts w:eastAsiaTheme="minorEastAsia"/>
          <w:b/>
          <w:lang w:eastAsia="zh-CN"/>
        </w:rPr>
        <w:t>resources</w:t>
      </w:r>
      <w:r w:rsidRPr="00D02C48">
        <w:rPr>
          <w:rFonts w:eastAsiaTheme="minorEastAsia" w:hint="eastAsia"/>
          <w:b/>
          <w:lang w:eastAsia="zh-CN"/>
        </w:rPr>
        <w:t xml:space="preserve"> for Msg1 transmission</w:t>
      </w:r>
      <w:r w:rsidRPr="00D02C48">
        <w:rPr>
          <w:rFonts w:eastAsiaTheme="minorEastAsia"/>
          <w:b/>
          <w:lang w:eastAsia="zh-CN"/>
        </w:rPr>
        <w:t xml:space="preserve"> </w:t>
      </w:r>
      <w:r w:rsidRPr="00D02C48">
        <w:rPr>
          <w:rFonts w:eastAsiaTheme="minorEastAsia" w:hint="eastAsia"/>
          <w:b/>
          <w:lang w:eastAsia="zh-CN"/>
        </w:rPr>
        <w:t xml:space="preserve">should not be larger than 11 for </w:t>
      </w:r>
      <w:r w:rsidR="00A77604">
        <w:rPr>
          <w:rFonts w:eastAsiaTheme="minorEastAsia" w:hint="eastAsia"/>
          <w:b/>
          <w:lang w:eastAsia="zh-CN"/>
        </w:rPr>
        <w:t>D</w:t>
      </w:r>
      <w:r w:rsidRPr="00D02C48">
        <w:rPr>
          <w:rFonts w:eastAsiaTheme="minorEastAsia"/>
          <w:b/>
          <w:lang w:eastAsia="zh-CN"/>
        </w:rPr>
        <w:t>evice</w:t>
      </w:r>
      <w:r w:rsidRPr="00D02C48">
        <w:rPr>
          <w:rFonts w:eastAsiaTheme="minorEastAsia" w:hint="eastAsia"/>
          <w:b/>
          <w:lang w:eastAsia="zh-CN"/>
        </w:rPr>
        <w:t xml:space="preserve"> 2b/C.</w:t>
      </w:r>
    </w:p>
    <w:p w14:paraId="68ACA0F4" w14:textId="77777777" w:rsidR="00A77604" w:rsidRPr="00A77604" w:rsidRDefault="00A77604" w:rsidP="00A77604">
      <w:pPr>
        <w:jc w:val="both"/>
        <w:rPr>
          <w:rFonts w:eastAsiaTheme="minorEastAsia"/>
          <w:b/>
          <w:lang w:eastAsia="zh-CN"/>
        </w:rPr>
      </w:pPr>
      <w:r w:rsidRPr="00A77604">
        <w:rPr>
          <w:rFonts w:eastAsiaTheme="minorEastAsia"/>
          <w:b/>
          <w:lang w:eastAsia="zh-CN"/>
        </w:rPr>
        <w:t>P</w:t>
      </w:r>
      <w:r w:rsidRPr="00A77604">
        <w:rPr>
          <w:rFonts w:eastAsiaTheme="minorEastAsia" w:hint="eastAsia"/>
          <w:b/>
          <w:lang w:eastAsia="zh-CN"/>
        </w:rPr>
        <w:t xml:space="preserve">roposal 42: It is </w:t>
      </w:r>
      <w:r w:rsidRPr="00A77604">
        <w:rPr>
          <w:rFonts w:eastAsiaTheme="minorEastAsia"/>
          <w:b/>
          <w:lang w:eastAsia="zh-CN"/>
        </w:rPr>
        <w:t>critical to</w:t>
      </w:r>
      <w:r w:rsidRPr="00A77604">
        <w:rPr>
          <w:rFonts w:eastAsiaTheme="minorEastAsia" w:hint="eastAsia"/>
          <w:b/>
          <w:lang w:eastAsia="zh-CN"/>
        </w:rPr>
        <w:t xml:space="preserve"> study the CDM </w:t>
      </w:r>
      <w:r w:rsidRPr="00A77604">
        <w:rPr>
          <w:rFonts w:eastAsiaTheme="minorEastAsia"/>
          <w:b/>
          <w:lang w:eastAsia="zh-CN"/>
        </w:rPr>
        <w:t>scheme</w:t>
      </w:r>
      <w:r w:rsidRPr="00A77604">
        <w:rPr>
          <w:rFonts w:eastAsiaTheme="minorEastAsia" w:hint="eastAsia"/>
          <w:b/>
          <w:lang w:eastAsia="zh-CN"/>
        </w:rPr>
        <w:t xml:space="preserve"> for D2R preamble transmission to further reduce the random access </w:t>
      </w:r>
      <w:r w:rsidRPr="00A77604">
        <w:rPr>
          <w:rFonts w:eastAsiaTheme="minorEastAsia"/>
          <w:b/>
          <w:lang w:eastAsia="zh-CN"/>
        </w:rPr>
        <w:t>collision</w:t>
      </w:r>
      <w:r w:rsidRPr="00A77604">
        <w:rPr>
          <w:rFonts w:eastAsiaTheme="minorEastAsia" w:hint="eastAsia"/>
          <w:b/>
          <w:lang w:eastAsia="zh-CN"/>
        </w:rPr>
        <w:t xml:space="preserve"> and </w:t>
      </w:r>
      <w:r w:rsidRPr="00A77604">
        <w:rPr>
          <w:rFonts w:eastAsiaTheme="minorEastAsia"/>
          <w:b/>
          <w:lang w:eastAsia="zh-CN"/>
        </w:rPr>
        <w:t>improve</w:t>
      </w:r>
      <w:r w:rsidRPr="00A77604">
        <w:rPr>
          <w:rFonts w:eastAsiaTheme="minorEastAsia" w:hint="eastAsia"/>
          <w:b/>
          <w:lang w:eastAsia="zh-CN"/>
        </w:rPr>
        <w:t xml:space="preserve"> random access </w:t>
      </w:r>
      <w:r w:rsidRPr="00A77604">
        <w:rPr>
          <w:rFonts w:eastAsiaTheme="minorEastAsia"/>
          <w:b/>
          <w:lang w:eastAsia="zh-CN"/>
        </w:rPr>
        <w:t>efficiency</w:t>
      </w:r>
      <w:r w:rsidRPr="00A77604">
        <w:rPr>
          <w:rFonts w:eastAsiaTheme="minorEastAsia" w:hint="eastAsia"/>
          <w:b/>
          <w:lang w:eastAsia="zh-CN"/>
        </w:rPr>
        <w:t xml:space="preserve"> in Rel-20.</w:t>
      </w:r>
    </w:p>
    <w:p w14:paraId="7AA7F547" w14:textId="77777777" w:rsidR="00A77604" w:rsidRPr="00A77604" w:rsidRDefault="00A77604" w:rsidP="00A77604">
      <w:pPr>
        <w:jc w:val="both"/>
        <w:rPr>
          <w:rFonts w:eastAsiaTheme="minorEastAsia"/>
          <w:b/>
          <w:lang w:eastAsia="zh-CN"/>
        </w:rPr>
      </w:pPr>
      <w:r w:rsidRPr="00A77604">
        <w:rPr>
          <w:rFonts w:eastAsiaTheme="minorEastAsia"/>
          <w:b/>
          <w:lang w:eastAsia="zh-CN"/>
        </w:rPr>
        <w:t>P</w:t>
      </w:r>
      <w:r w:rsidRPr="00A77604">
        <w:rPr>
          <w:rFonts w:eastAsiaTheme="minorEastAsia" w:hint="eastAsia"/>
          <w:b/>
          <w:lang w:eastAsia="zh-CN"/>
        </w:rPr>
        <w:t>roposal 43: O</w:t>
      </w:r>
      <w:r w:rsidRPr="00A77604">
        <w:rPr>
          <w:rFonts w:eastAsiaTheme="minorEastAsia"/>
          <w:b/>
          <w:lang w:eastAsia="zh-CN"/>
        </w:rPr>
        <w:t>rthogonal sequence</w:t>
      </w:r>
      <w:r w:rsidRPr="00A77604">
        <w:rPr>
          <w:rFonts w:eastAsiaTheme="minorEastAsia" w:hint="eastAsia"/>
          <w:b/>
          <w:lang w:eastAsia="zh-CN"/>
        </w:rPr>
        <w:t xml:space="preserve"> is </w:t>
      </w:r>
      <w:r w:rsidRPr="00A77604">
        <w:rPr>
          <w:rFonts w:eastAsiaTheme="minorEastAsia"/>
          <w:b/>
          <w:lang w:eastAsia="zh-CN"/>
        </w:rPr>
        <w:t xml:space="preserve">not recommended </w:t>
      </w:r>
      <w:r w:rsidRPr="00A77604">
        <w:rPr>
          <w:rFonts w:eastAsiaTheme="minorEastAsia" w:hint="eastAsia"/>
          <w:b/>
          <w:lang w:eastAsia="zh-CN"/>
        </w:rPr>
        <w:t xml:space="preserve">for CDM scheme of D2R </w:t>
      </w:r>
      <w:r w:rsidRPr="00A77604">
        <w:rPr>
          <w:rFonts w:eastAsiaTheme="minorEastAsia"/>
          <w:b/>
          <w:lang w:eastAsia="zh-CN"/>
        </w:rPr>
        <w:t>preamble</w:t>
      </w:r>
      <w:r w:rsidRPr="00A77604">
        <w:rPr>
          <w:rFonts w:eastAsiaTheme="minorEastAsia" w:hint="eastAsia"/>
          <w:b/>
          <w:lang w:eastAsia="zh-CN"/>
        </w:rPr>
        <w:t xml:space="preserve"> </w:t>
      </w:r>
      <w:r w:rsidRPr="00A77604">
        <w:rPr>
          <w:rFonts w:eastAsiaTheme="minorEastAsia"/>
          <w:b/>
          <w:lang w:eastAsia="zh-CN"/>
        </w:rPr>
        <w:t>transmission</w:t>
      </w:r>
      <w:r w:rsidRPr="00A77604">
        <w:rPr>
          <w:rFonts w:eastAsiaTheme="minorEastAsia" w:hint="eastAsia"/>
          <w:b/>
          <w:lang w:eastAsia="zh-CN"/>
        </w:rPr>
        <w:t>.</w:t>
      </w:r>
    </w:p>
    <w:p w14:paraId="1879939D" w14:textId="77777777" w:rsidR="00A77604" w:rsidRPr="00A77604" w:rsidRDefault="00A77604" w:rsidP="00A77604">
      <w:pPr>
        <w:jc w:val="both"/>
        <w:rPr>
          <w:rFonts w:eastAsiaTheme="minorEastAsia"/>
          <w:b/>
          <w:lang w:eastAsia="zh-CN"/>
        </w:rPr>
      </w:pPr>
      <w:r w:rsidRPr="00A77604">
        <w:rPr>
          <w:rFonts w:eastAsiaTheme="minorEastAsia"/>
          <w:b/>
          <w:lang w:eastAsia="zh-CN"/>
        </w:rPr>
        <w:t>P</w:t>
      </w:r>
      <w:r w:rsidRPr="00A77604">
        <w:rPr>
          <w:rFonts w:eastAsiaTheme="minorEastAsia" w:hint="eastAsia"/>
          <w:b/>
          <w:lang w:eastAsia="zh-CN"/>
        </w:rPr>
        <w:t xml:space="preserve">roposal 44: It </w:t>
      </w:r>
      <w:r w:rsidRPr="00A77604">
        <w:rPr>
          <w:rFonts w:eastAsiaTheme="minorEastAsia"/>
          <w:b/>
          <w:lang w:eastAsia="zh-CN"/>
        </w:rPr>
        <w:t>suggests</w:t>
      </w:r>
      <w:r w:rsidRPr="00A77604">
        <w:rPr>
          <w:rFonts w:eastAsiaTheme="minorEastAsia" w:hint="eastAsia"/>
          <w:b/>
          <w:lang w:eastAsia="zh-CN"/>
        </w:rPr>
        <w:t xml:space="preserve"> </w:t>
      </w:r>
      <w:r w:rsidRPr="00A77604">
        <w:rPr>
          <w:rFonts w:eastAsiaTheme="minorEastAsia"/>
          <w:b/>
          <w:lang w:eastAsia="zh-CN"/>
        </w:rPr>
        <w:t>that</w:t>
      </w:r>
      <w:r w:rsidRPr="00A77604">
        <w:rPr>
          <w:rFonts w:eastAsiaTheme="minorEastAsia" w:hint="eastAsia"/>
          <w:b/>
          <w:lang w:eastAsia="zh-CN"/>
        </w:rPr>
        <w:t xml:space="preserve"> no</w:t>
      </w:r>
      <w:r w:rsidRPr="00A77604">
        <w:rPr>
          <w:rFonts w:eastAsiaTheme="minorEastAsia"/>
          <w:b/>
          <w:lang w:eastAsia="zh-CN"/>
        </w:rPr>
        <w:t>n</w:t>
      </w:r>
      <w:r w:rsidRPr="00A77604">
        <w:rPr>
          <w:rFonts w:eastAsiaTheme="minorEastAsia" w:hint="eastAsia"/>
          <w:b/>
          <w:lang w:eastAsia="zh-CN"/>
        </w:rPr>
        <w:t>-</w:t>
      </w:r>
      <w:r w:rsidRPr="00A77604">
        <w:rPr>
          <w:rFonts w:eastAsiaTheme="minorEastAsia"/>
          <w:b/>
          <w:lang w:eastAsia="zh-CN"/>
        </w:rPr>
        <w:t>orthogonal sequences</w:t>
      </w:r>
      <w:r w:rsidRPr="00A77604">
        <w:rPr>
          <w:rFonts w:eastAsiaTheme="minorEastAsia" w:hint="eastAsia"/>
          <w:b/>
          <w:lang w:eastAsia="zh-CN"/>
        </w:rPr>
        <w:t xml:space="preserve"> could be studied for D2R </w:t>
      </w:r>
      <w:r w:rsidRPr="00A77604">
        <w:rPr>
          <w:rFonts w:eastAsiaTheme="minorEastAsia"/>
          <w:b/>
          <w:lang w:eastAsia="zh-CN"/>
        </w:rPr>
        <w:t>preamble</w:t>
      </w:r>
      <w:r w:rsidRPr="00A77604">
        <w:rPr>
          <w:rFonts w:eastAsiaTheme="minorEastAsia" w:hint="eastAsia"/>
          <w:b/>
          <w:lang w:eastAsia="zh-CN"/>
        </w:rPr>
        <w:t xml:space="preserve"> </w:t>
      </w:r>
      <w:r w:rsidRPr="00A77604">
        <w:rPr>
          <w:rFonts w:eastAsiaTheme="minorEastAsia"/>
          <w:b/>
          <w:lang w:eastAsia="zh-CN"/>
        </w:rPr>
        <w:t xml:space="preserve">transmission, e.g. </w:t>
      </w:r>
      <w:r w:rsidRPr="00A77604">
        <w:rPr>
          <w:rFonts w:eastAsiaTheme="minorEastAsia" w:hint="eastAsia"/>
          <w:b/>
          <w:lang w:eastAsia="zh-CN"/>
        </w:rPr>
        <w:t xml:space="preserve">M </w:t>
      </w:r>
      <w:r w:rsidRPr="00A77604">
        <w:rPr>
          <w:rFonts w:eastAsiaTheme="minorEastAsia"/>
          <w:b/>
          <w:lang w:eastAsia="zh-CN"/>
        </w:rPr>
        <w:t>sequences</w:t>
      </w:r>
      <w:r w:rsidRPr="00A77604">
        <w:rPr>
          <w:rFonts w:eastAsiaTheme="minorEastAsia" w:hint="eastAsia"/>
          <w:b/>
          <w:lang w:eastAsia="zh-CN"/>
        </w:rPr>
        <w:t>, Gold sequence, etc.</w:t>
      </w:r>
    </w:p>
    <w:p w14:paraId="62E50BA5" w14:textId="202CA1D5" w:rsidR="00A77604" w:rsidRPr="00A77604" w:rsidRDefault="00A77604" w:rsidP="00A77604">
      <w:pPr>
        <w:jc w:val="both"/>
        <w:rPr>
          <w:rFonts w:eastAsiaTheme="minorEastAsia"/>
          <w:b/>
          <w:lang w:eastAsia="zh-CN"/>
        </w:rPr>
      </w:pPr>
      <w:r w:rsidRPr="00A77604">
        <w:rPr>
          <w:rFonts w:eastAsiaTheme="minorEastAsia"/>
          <w:b/>
          <w:lang w:eastAsia="zh-CN"/>
        </w:rPr>
        <w:t xml:space="preserve">Proposal </w:t>
      </w:r>
      <w:r w:rsidRPr="00A77604">
        <w:rPr>
          <w:rFonts w:eastAsiaTheme="minorEastAsia" w:hint="eastAsia"/>
          <w:b/>
          <w:lang w:eastAsia="zh-CN"/>
        </w:rPr>
        <w:t>45</w:t>
      </w:r>
      <w:r w:rsidRPr="00A77604">
        <w:rPr>
          <w:rFonts w:eastAsiaTheme="minorEastAsia"/>
          <w:b/>
          <w:lang w:eastAsia="zh-CN"/>
        </w:rPr>
        <w:t xml:space="preserve">: At least for </w:t>
      </w:r>
      <w:r w:rsidR="008609F5">
        <w:rPr>
          <w:rFonts w:eastAsiaTheme="minorEastAsia"/>
          <w:b/>
          <w:lang w:eastAsia="zh-CN"/>
        </w:rPr>
        <w:t>Device</w:t>
      </w:r>
      <w:r w:rsidRPr="00A77604">
        <w:rPr>
          <w:rFonts w:eastAsiaTheme="minorEastAsia" w:hint="eastAsia"/>
          <w:b/>
          <w:lang w:eastAsia="zh-CN"/>
        </w:rPr>
        <w:t xml:space="preserve"> 2b/C</w:t>
      </w:r>
      <w:r w:rsidRPr="00A77604">
        <w:rPr>
          <w:rFonts w:eastAsiaTheme="minorEastAsia"/>
          <w:b/>
          <w:lang w:eastAsia="zh-CN"/>
        </w:rPr>
        <w:t xml:space="preserve"> equipped with Z</w:t>
      </w:r>
      <w:r w:rsidRPr="00A77604">
        <w:rPr>
          <w:rFonts w:eastAsiaTheme="minorEastAsia" w:hint="eastAsia"/>
          <w:b/>
          <w:lang w:eastAsia="zh-CN"/>
        </w:rPr>
        <w:t>-</w:t>
      </w:r>
      <w:r w:rsidRPr="00A77604">
        <w:rPr>
          <w:rFonts w:eastAsiaTheme="minorEastAsia"/>
          <w:b/>
          <w:lang w:eastAsia="zh-CN"/>
        </w:rPr>
        <w:t xml:space="preserve">IF receiver, </w:t>
      </w:r>
      <w:r w:rsidRPr="00A77604">
        <w:rPr>
          <w:rFonts w:eastAsiaTheme="minorEastAsia" w:hint="eastAsia"/>
          <w:b/>
          <w:lang w:eastAsia="zh-CN"/>
        </w:rPr>
        <w:t xml:space="preserve">Msg2 transmission with </w:t>
      </w:r>
      <w:r w:rsidRPr="00A77604">
        <w:rPr>
          <w:rFonts w:eastAsiaTheme="minorEastAsia"/>
          <w:b/>
          <w:lang w:eastAsia="zh-CN"/>
        </w:rPr>
        <w:t xml:space="preserve">FDM can be </w:t>
      </w:r>
      <w:r w:rsidRPr="00A77604">
        <w:rPr>
          <w:rFonts w:eastAsiaTheme="minorEastAsia" w:hint="eastAsia"/>
          <w:b/>
          <w:lang w:eastAsia="zh-CN"/>
        </w:rPr>
        <w:t>studied in Rel-20</w:t>
      </w:r>
      <w:r w:rsidRPr="00A77604">
        <w:rPr>
          <w:rFonts w:eastAsiaTheme="minorEastAsia"/>
          <w:b/>
          <w:lang w:eastAsia="zh-CN"/>
        </w:rPr>
        <w:t>.</w:t>
      </w:r>
    </w:p>
    <w:p w14:paraId="5288DDFA" w14:textId="77777777" w:rsidR="00A77604" w:rsidRPr="00A77604" w:rsidRDefault="00A77604" w:rsidP="00A77604">
      <w:pPr>
        <w:jc w:val="both"/>
        <w:rPr>
          <w:rFonts w:eastAsiaTheme="minorEastAsia"/>
          <w:b/>
          <w:lang w:val="en-US" w:eastAsia="zh-CN"/>
        </w:rPr>
      </w:pPr>
      <w:r w:rsidRPr="00A77604">
        <w:rPr>
          <w:rFonts w:eastAsiaTheme="minorEastAsia"/>
          <w:b/>
          <w:lang w:val="en-US" w:eastAsia="zh-CN"/>
        </w:rPr>
        <w:t>O</w:t>
      </w:r>
      <w:r w:rsidRPr="00A77604">
        <w:rPr>
          <w:rFonts w:eastAsiaTheme="minorEastAsia" w:hint="eastAsia"/>
          <w:b/>
          <w:lang w:val="en-US" w:eastAsia="zh-CN"/>
        </w:rPr>
        <w:t>bservation 21: The transmission latency can be reduced by supporting TDMA for Msg3.</w:t>
      </w:r>
    </w:p>
    <w:p w14:paraId="67B8B2AF" w14:textId="77777777" w:rsidR="00A77604" w:rsidRPr="00A77604" w:rsidRDefault="00A77604" w:rsidP="00A77604">
      <w:pPr>
        <w:jc w:val="both"/>
        <w:rPr>
          <w:rFonts w:eastAsiaTheme="minorEastAsia"/>
          <w:b/>
          <w:lang w:val="en-US" w:eastAsia="zh-CN"/>
        </w:rPr>
      </w:pPr>
      <w:r w:rsidRPr="00A77604">
        <w:rPr>
          <w:rFonts w:eastAsiaTheme="minorEastAsia"/>
          <w:b/>
          <w:lang w:val="en-US" w:eastAsia="zh-CN"/>
        </w:rPr>
        <w:t>O</w:t>
      </w:r>
      <w:r w:rsidRPr="00A77604">
        <w:rPr>
          <w:rFonts w:eastAsiaTheme="minorEastAsia" w:hint="eastAsia"/>
          <w:b/>
          <w:lang w:val="en-US" w:eastAsia="zh-CN"/>
        </w:rPr>
        <w:t>bservation 22: The larger the TDMA number, the slower the reduction in latency.</w:t>
      </w:r>
    </w:p>
    <w:p w14:paraId="33ABCEDF" w14:textId="1C0BDCD7" w:rsidR="00A77604" w:rsidRPr="00A77604" w:rsidRDefault="00041CC4" w:rsidP="00A77604">
      <w:pPr>
        <w:jc w:val="both"/>
        <w:rPr>
          <w:rFonts w:eastAsiaTheme="minorEastAsia"/>
          <w:b/>
          <w:lang w:val="en-US" w:eastAsia="zh-CN"/>
        </w:rPr>
      </w:pPr>
      <w:r>
        <w:rPr>
          <w:rFonts w:eastAsia="宋体"/>
          <w:b/>
          <w:lang w:val="en-US" w:eastAsia="zh-CN"/>
        </w:rPr>
        <w:t>Proposal 46: At least X3=2 can be supported for the TDMA of Msg3 (X3: number of time domain resources for Msg3 transmission indicated by the corresponding R2D message).</w:t>
      </w:r>
      <w:r w:rsidR="00A77604" w:rsidRPr="00A77604">
        <w:rPr>
          <w:rFonts w:eastAsiaTheme="minorEastAsia" w:hint="eastAsia"/>
          <w:b/>
          <w:lang w:val="en-US" w:eastAsia="zh-CN"/>
        </w:rPr>
        <w:t xml:space="preserve"> </w:t>
      </w:r>
    </w:p>
    <w:p w14:paraId="5F8A42B0" w14:textId="7BD77D2F" w:rsidR="00A77604" w:rsidRPr="00A77604" w:rsidRDefault="00A77604" w:rsidP="00A77604">
      <w:pPr>
        <w:jc w:val="both"/>
        <w:rPr>
          <w:rFonts w:eastAsiaTheme="minorEastAsia"/>
          <w:b/>
          <w:lang w:eastAsia="zh-CN"/>
        </w:rPr>
      </w:pPr>
      <w:r w:rsidRPr="00A77604">
        <w:rPr>
          <w:rFonts w:eastAsiaTheme="minorEastAsia" w:hint="eastAsia"/>
          <w:b/>
          <w:lang w:eastAsia="zh-CN"/>
        </w:rPr>
        <w:t xml:space="preserve">Proposal 47: The timing offset </w:t>
      </w:r>
      <w:r w:rsidRPr="00A77604">
        <w:rPr>
          <w:rFonts w:eastAsiaTheme="minorEastAsia"/>
          <w:b/>
          <w:lang w:eastAsia="zh-CN"/>
        </w:rPr>
        <w:t>configuration</w:t>
      </w:r>
      <w:r w:rsidRPr="00A77604">
        <w:rPr>
          <w:rFonts w:eastAsiaTheme="minorEastAsia" w:hint="eastAsia"/>
          <w:b/>
          <w:lang w:eastAsia="zh-CN"/>
        </w:rPr>
        <w:t xml:space="preserve"> should be updated in Rel-20 and </w:t>
      </w:r>
      <w:r w:rsidRPr="00A77604">
        <w:rPr>
          <w:rFonts w:eastAsiaTheme="minorEastAsia"/>
          <w:b/>
          <w:lang w:eastAsia="zh-CN"/>
        </w:rPr>
        <w:t>consider</w:t>
      </w:r>
      <w:r w:rsidRPr="00A77604">
        <w:rPr>
          <w:rFonts w:eastAsiaTheme="minorEastAsia" w:hint="eastAsia"/>
          <w:b/>
          <w:lang w:eastAsia="zh-CN"/>
        </w:rPr>
        <w:t xml:space="preserve"> the following </w:t>
      </w:r>
      <w:r w:rsidRPr="00A77604">
        <w:rPr>
          <w:rFonts w:eastAsiaTheme="minorEastAsia"/>
          <w:b/>
          <w:lang w:eastAsia="zh-CN"/>
        </w:rPr>
        <w:t>impact</w:t>
      </w:r>
      <w:r w:rsidR="00CC534A">
        <w:rPr>
          <w:rFonts w:eastAsiaTheme="minorEastAsia" w:hint="eastAsia"/>
          <w:b/>
          <w:lang w:eastAsia="zh-CN"/>
        </w:rPr>
        <w:t>s</w:t>
      </w:r>
      <w:r w:rsidRPr="00A77604">
        <w:rPr>
          <w:rFonts w:eastAsiaTheme="minorEastAsia" w:hint="eastAsia"/>
          <w:b/>
          <w:lang w:eastAsia="zh-CN"/>
        </w:rPr>
        <w:t>:</w:t>
      </w:r>
    </w:p>
    <w:p w14:paraId="562D4A1B" w14:textId="77777777" w:rsidR="00A77604" w:rsidRPr="00A77604" w:rsidRDefault="00A77604" w:rsidP="00A77604">
      <w:pPr>
        <w:numPr>
          <w:ilvl w:val="0"/>
          <w:numId w:val="59"/>
        </w:numPr>
        <w:jc w:val="both"/>
        <w:rPr>
          <w:rFonts w:eastAsiaTheme="minorEastAsia"/>
          <w:b/>
          <w:lang w:eastAsia="zh-CN"/>
        </w:rPr>
      </w:pPr>
      <w:r w:rsidRPr="00A77604">
        <w:rPr>
          <w:rFonts w:eastAsiaTheme="minorEastAsia" w:hint="eastAsia"/>
          <w:b/>
          <w:lang w:eastAsia="zh-CN"/>
        </w:rPr>
        <w:t xml:space="preserve">The change of maximum number X of time domain </w:t>
      </w:r>
      <w:r w:rsidRPr="00A77604">
        <w:rPr>
          <w:rFonts w:eastAsiaTheme="minorEastAsia"/>
          <w:b/>
          <w:lang w:eastAsia="zh-CN"/>
        </w:rPr>
        <w:t>resources</w:t>
      </w:r>
      <w:r w:rsidRPr="00A77604">
        <w:rPr>
          <w:rFonts w:eastAsiaTheme="minorEastAsia" w:hint="eastAsia"/>
          <w:b/>
          <w:lang w:eastAsia="zh-CN"/>
        </w:rPr>
        <w:t xml:space="preserve"> for Msg1 transmission</w:t>
      </w:r>
      <w:r w:rsidRPr="00A77604">
        <w:rPr>
          <w:rFonts w:eastAsiaTheme="minorEastAsia"/>
          <w:b/>
          <w:lang w:eastAsia="zh-CN"/>
        </w:rPr>
        <w:t xml:space="preserve"> and Msg3</w:t>
      </w:r>
      <w:r w:rsidRPr="00A77604">
        <w:rPr>
          <w:rFonts w:eastAsiaTheme="minorEastAsia" w:hint="eastAsia"/>
          <w:b/>
          <w:lang w:eastAsia="zh-CN"/>
        </w:rPr>
        <w:t xml:space="preserve"> transmission;</w:t>
      </w:r>
    </w:p>
    <w:p w14:paraId="2280C46E" w14:textId="124906EA" w:rsidR="00A77604" w:rsidRPr="00A77604" w:rsidRDefault="00A77604" w:rsidP="00A77604">
      <w:pPr>
        <w:numPr>
          <w:ilvl w:val="0"/>
          <w:numId w:val="59"/>
        </w:numPr>
        <w:jc w:val="both"/>
        <w:rPr>
          <w:rFonts w:eastAsiaTheme="minorEastAsia"/>
          <w:b/>
          <w:lang w:eastAsia="zh-CN"/>
        </w:rPr>
      </w:pPr>
      <w:r w:rsidRPr="00A77604">
        <w:rPr>
          <w:rFonts w:eastAsiaTheme="minorEastAsia"/>
          <w:b/>
          <w:lang w:eastAsia="zh-CN"/>
        </w:rPr>
        <w:t xml:space="preserve">The </w:t>
      </w:r>
      <w:r w:rsidRPr="00A77604">
        <w:rPr>
          <w:rFonts w:eastAsiaTheme="minorEastAsia" w:hint="eastAsia"/>
          <w:b/>
          <w:lang w:eastAsia="zh-CN"/>
        </w:rPr>
        <w:t xml:space="preserve">more accurate </w:t>
      </w:r>
      <w:r w:rsidRPr="00A77604">
        <w:rPr>
          <w:rFonts w:eastAsiaTheme="minorEastAsia"/>
          <w:b/>
          <w:lang w:eastAsia="zh-CN"/>
        </w:rPr>
        <w:t>SFO timing accuracy</w:t>
      </w:r>
      <w:r w:rsidRPr="00A77604">
        <w:rPr>
          <w:rFonts w:eastAsiaTheme="minorEastAsia" w:hint="eastAsia"/>
          <w:b/>
          <w:lang w:eastAsia="zh-CN"/>
        </w:rPr>
        <w:t xml:space="preserve"> of </w:t>
      </w:r>
      <w:r w:rsidR="008609F5">
        <w:rPr>
          <w:rFonts w:eastAsiaTheme="minorEastAsia"/>
          <w:b/>
          <w:lang w:eastAsia="zh-CN"/>
        </w:rPr>
        <w:t>Device</w:t>
      </w:r>
      <w:r w:rsidRPr="00A77604">
        <w:rPr>
          <w:rFonts w:eastAsiaTheme="minorEastAsia" w:hint="eastAsia"/>
          <w:b/>
          <w:lang w:eastAsia="zh-CN"/>
        </w:rPr>
        <w:t xml:space="preserve"> 2b and </w:t>
      </w:r>
      <w:r w:rsidR="008609F5">
        <w:rPr>
          <w:rFonts w:eastAsiaTheme="minorEastAsia"/>
          <w:b/>
          <w:lang w:eastAsia="zh-CN"/>
        </w:rPr>
        <w:t>Device</w:t>
      </w:r>
      <w:r w:rsidRPr="00A77604">
        <w:rPr>
          <w:rFonts w:eastAsiaTheme="minorEastAsia" w:hint="eastAsia"/>
          <w:b/>
          <w:lang w:eastAsia="zh-CN"/>
        </w:rPr>
        <w:t xml:space="preserve"> C;</w:t>
      </w:r>
    </w:p>
    <w:p w14:paraId="40FC628A" w14:textId="77777777" w:rsidR="00A77604" w:rsidRPr="00A77604" w:rsidRDefault="00A77604" w:rsidP="00A77604">
      <w:pPr>
        <w:numPr>
          <w:ilvl w:val="0"/>
          <w:numId w:val="59"/>
        </w:numPr>
        <w:jc w:val="both"/>
        <w:rPr>
          <w:rFonts w:eastAsiaTheme="minorEastAsia"/>
          <w:b/>
          <w:lang w:eastAsia="zh-CN"/>
        </w:rPr>
      </w:pPr>
      <w:r w:rsidRPr="00A77604">
        <w:rPr>
          <w:rFonts w:eastAsiaTheme="minorEastAsia"/>
          <w:b/>
          <w:lang w:eastAsia="zh-CN"/>
        </w:rPr>
        <w:t xml:space="preserve">The FEC </w:t>
      </w:r>
      <w:r w:rsidRPr="00A77604">
        <w:rPr>
          <w:rFonts w:eastAsiaTheme="minorEastAsia" w:hint="eastAsia"/>
          <w:b/>
          <w:lang w:eastAsia="zh-CN"/>
        </w:rPr>
        <w:t>scheme for R2D transmission.</w:t>
      </w:r>
    </w:p>
    <w:p w14:paraId="61FC02AD" w14:textId="77777777" w:rsidR="00A77604" w:rsidRDefault="00A77604" w:rsidP="00A77604">
      <w:pPr>
        <w:widowControl w:val="0"/>
        <w:autoSpaceDE w:val="0"/>
        <w:autoSpaceDN w:val="0"/>
        <w:adjustRightInd w:val="0"/>
        <w:spacing w:after="120" w:line="276" w:lineRule="auto"/>
        <w:jc w:val="both"/>
        <w:rPr>
          <w:rFonts w:eastAsiaTheme="minorEastAsia"/>
          <w:lang w:eastAsia="zh-CN"/>
        </w:rPr>
      </w:pPr>
      <w:r w:rsidRPr="009157C3">
        <w:rPr>
          <w:rFonts w:eastAsiaTheme="minorEastAsia" w:hint="eastAsia"/>
          <w:b/>
          <w:lang w:eastAsia="zh-CN"/>
        </w:rPr>
        <w:t xml:space="preserve">Proposal </w:t>
      </w:r>
      <w:r>
        <w:rPr>
          <w:rFonts w:eastAsiaTheme="minorEastAsia" w:hint="eastAsia"/>
          <w:b/>
          <w:lang w:eastAsia="zh-CN"/>
        </w:rPr>
        <w:t>48</w:t>
      </w:r>
      <w:r w:rsidRPr="009157C3">
        <w:rPr>
          <w:rFonts w:eastAsiaTheme="minorEastAsia" w:hint="eastAsia"/>
          <w:b/>
          <w:lang w:eastAsia="zh-CN"/>
        </w:rPr>
        <w:t xml:space="preserve">: </w:t>
      </w:r>
      <w:r>
        <w:rPr>
          <w:rFonts w:eastAsiaTheme="minorEastAsia" w:hint="eastAsia"/>
          <w:b/>
          <w:lang w:eastAsia="zh-CN"/>
        </w:rPr>
        <w:t xml:space="preserve">It is not </w:t>
      </w:r>
      <w:r w:rsidRPr="00C869C8">
        <w:rPr>
          <w:rFonts w:eastAsiaTheme="minorEastAsia" w:hint="eastAsia"/>
          <w:b/>
          <w:lang w:eastAsia="zh-CN"/>
        </w:rPr>
        <w:t xml:space="preserve">necessary to consider the </w:t>
      </w:r>
      <w:r w:rsidRPr="00C869C8">
        <w:rPr>
          <w:rFonts w:eastAsiaTheme="minorEastAsia"/>
          <w:b/>
          <w:lang w:eastAsia="zh-CN"/>
        </w:rPr>
        <w:t>dynamic</w:t>
      </w:r>
      <w:r w:rsidRPr="00C869C8">
        <w:rPr>
          <w:rFonts w:eastAsiaTheme="minorEastAsia" w:hint="eastAsia"/>
          <w:b/>
          <w:lang w:eastAsia="zh-CN"/>
        </w:rPr>
        <w:t xml:space="preserve"> </w:t>
      </w:r>
      <w:r w:rsidRPr="00C869C8">
        <w:rPr>
          <w:rFonts w:eastAsiaTheme="minorEastAsia"/>
          <w:b/>
          <w:lang w:eastAsia="zh-CN"/>
        </w:rPr>
        <w:t>signalling</w:t>
      </w:r>
      <w:r w:rsidRPr="00C869C8">
        <w:rPr>
          <w:rFonts w:eastAsiaTheme="minorEastAsia" w:hint="eastAsia"/>
          <w:b/>
          <w:lang w:eastAsia="zh-CN"/>
        </w:rPr>
        <w:t xml:space="preserve"> to indicate the timing </w:t>
      </w:r>
      <w:r w:rsidRPr="00C869C8">
        <w:rPr>
          <w:rFonts w:eastAsiaTheme="minorEastAsia"/>
          <w:b/>
          <w:lang w:eastAsia="zh-CN"/>
        </w:rPr>
        <w:t>offset</w:t>
      </w:r>
      <w:r w:rsidRPr="00C869C8">
        <w:rPr>
          <w:rFonts w:eastAsiaTheme="minorEastAsia" w:hint="eastAsia"/>
          <w:b/>
          <w:lang w:eastAsia="zh-CN"/>
        </w:rPr>
        <w:t xml:space="preserve"> for </w:t>
      </w:r>
      <w:r w:rsidRPr="009157C3">
        <w:rPr>
          <w:rFonts w:eastAsiaTheme="minorEastAsia" w:hint="eastAsia"/>
          <w:b/>
          <w:lang w:eastAsia="zh-CN"/>
        </w:rPr>
        <w:t xml:space="preserve">R2D and D2R </w:t>
      </w:r>
      <w:r w:rsidRPr="009157C3">
        <w:rPr>
          <w:rFonts w:eastAsiaTheme="minorEastAsia"/>
          <w:b/>
          <w:lang w:eastAsia="zh-CN"/>
        </w:rPr>
        <w:t>transmission</w:t>
      </w:r>
      <w:r w:rsidRPr="009157C3">
        <w:rPr>
          <w:rFonts w:eastAsiaTheme="minorEastAsia" w:hint="eastAsia"/>
          <w:b/>
          <w:lang w:eastAsia="zh-CN"/>
        </w:rPr>
        <w:t xml:space="preserve"> in Rel-20</w:t>
      </w:r>
      <w:r w:rsidRPr="009157C3">
        <w:rPr>
          <w:rFonts w:eastAsiaTheme="minorEastAsia"/>
          <w:b/>
          <w:lang w:eastAsia="zh-CN"/>
        </w:rPr>
        <w:t>.</w:t>
      </w:r>
    </w:p>
    <w:p w14:paraId="0ED79E2B" w14:textId="076F5C0A" w:rsidR="00A77604" w:rsidRPr="00A77604" w:rsidRDefault="00A77604" w:rsidP="00A77604">
      <w:pPr>
        <w:jc w:val="both"/>
        <w:rPr>
          <w:rFonts w:eastAsiaTheme="minorEastAsia"/>
          <w:b/>
          <w:lang w:eastAsia="zh-CN"/>
        </w:rPr>
      </w:pPr>
      <w:r w:rsidRPr="00A77604">
        <w:rPr>
          <w:rFonts w:eastAsiaTheme="minorEastAsia"/>
          <w:b/>
          <w:lang w:eastAsia="zh-CN"/>
        </w:rPr>
        <w:t>O</w:t>
      </w:r>
      <w:r w:rsidRPr="00A77604">
        <w:rPr>
          <w:rFonts w:eastAsiaTheme="minorEastAsia" w:hint="eastAsia"/>
          <w:b/>
          <w:lang w:eastAsia="zh-CN"/>
        </w:rPr>
        <w:t xml:space="preserve">bservation 23: For A-IoT device, the </w:t>
      </w:r>
      <w:r w:rsidRPr="00A77604">
        <w:rPr>
          <w:rFonts w:eastAsiaTheme="minorEastAsia"/>
          <w:b/>
          <w:lang w:eastAsia="zh-CN"/>
        </w:rPr>
        <w:t>periodic</w:t>
      </w:r>
      <w:r w:rsidRPr="00A77604">
        <w:rPr>
          <w:rFonts w:eastAsiaTheme="minorEastAsia" w:hint="eastAsia"/>
          <w:b/>
          <w:lang w:eastAsia="zh-CN"/>
        </w:rPr>
        <w:t xml:space="preserve"> </w:t>
      </w:r>
      <w:r w:rsidRPr="00A77604">
        <w:rPr>
          <w:rFonts w:eastAsiaTheme="minorEastAsia"/>
          <w:b/>
          <w:lang w:eastAsia="zh-CN"/>
        </w:rPr>
        <w:t>synchronization</w:t>
      </w:r>
      <w:r w:rsidRPr="00A77604">
        <w:rPr>
          <w:rFonts w:eastAsiaTheme="minorEastAsia" w:hint="eastAsia"/>
          <w:b/>
          <w:lang w:eastAsia="zh-CN"/>
        </w:rPr>
        <w:t xml:space="preserve"> </w:t>
      </w:r>
      <w:r w:rsidRPr="00A77604">
        <w:rPr>
          <w:rFonts w:eastAsiaTheme="minorEastAsia"/>
          <w:b/>
          <w:lang w:eastAsia="zh-CN"/>
        </w:rPr>
        <w:t>signal</w:t>
      </w:r>
      <w:r w:rsidRPr="00A77604">
        <w:rPr>
          <w:rFonts w:eastAsiaTheme="minorEastAsia" w:hint="eastAsia"/>
          <w:b/>
          <w:lang w:eastAsia="zh-CN"/>
        </w:rPr>
        <w:t xml:space="preserve">/channel would consume more energy to </w:t>
      </w:r>
      <w:r w:rsidRPr="00A77604">
        <w:rPr>
          <w:rFonts w:eastAsiaTheme="minorEastAsia"/>
          <w:b/>
          <w:lang w:eastAsia="zh-CN"/>
        </w:rPr>
        <w:t>perfor</w:t>
      </w:r>
      <w:r w:rsidRPr="00A77604">
        <w:rPr>
          <w:rFonts w:eastAsiaTheme="minorEastAsia" w:hint="eastAsia"/>
          <w:b/>
          <w:lang w:eastAsia="zh-CN"/>
        </w:rPr>
        <w:t xml:space="preserve">m </w:t>
      </w:r>
      <w:r w:rsidR="00654D9B" w:rsidRPr="00A77604">
        <w:rPr>
          <w:rFonts w:eastAsiaTheme="minorEastAsia"/>
          <w:b/>
          <w:lang w:eastAsia="zh-CN"/>
        </w:rPr>
        <w:t>synchronization</w:t>
      </w:r>
      <w:r w:rsidR="00654D9B">
        <w:rPr>
          <w:rFonts w:eastAsiaTheme="minorEastAsia"/>
          <w:b/>
          <w:lang w:eastAsia="zh-CN"/>
        </w:rPr>
        <w:t xml:space="preserve"> which</w:t>
      </w:r>
      <w:r w:rsidR="00CC534A">
        <w:rPr>
          <w:rFonts w:eastAsiaTheme="minorEastAsia" w:hint="eastAsia"/>
          <w:b/>
          <w:lang w:eastAsia="zh-CN"/>
        </w:rPr>
        <w:t xml:space="preserve"> has </w:t>
      </w:r>
      <w:r w:rsidRPr="00A77604">
        <w:rPr>
          <w:rFonts w:eastAsiaTheme="minorEastAsia" w:hint="eastAsia"/>
          <w:b/>
          <w:lang w:eastAsia="zh-CN"/>
        </w:rPr>
        <w:t xml:space="preserve">impact on DO-A </w:t>
      </w:r>
      <w:r w:rsidRPr="00A77604">
        <w:rPr>
          <w:rFonts w:eastAsiaTheme="minorEastAsia"/>
          <w:b/>
          <w:lang w:eastAsia="zh-CN"/>
        </w:rPr>
        <w:t>transmission</w:t>
      </w:r>
      <w:r w:rsidRPr="00A77604">
        <w:rPr>
          <w:rFonts w:eastAsiaTheme="minorEastAsia" w:hint="eastAsia"/>
          <w:b/>
          <w:lang w:eastAsia="zh-CN"/>
        </w:rPr>
        <w:t xml:space="preserve">, especially for </w:t>
      </w:r>
      <w:r>
        <w:rPr>
          <w:rFonts w:eastAsiaTheme="minorEastAsia" w:hint="eastAsia"/>
          <w:b/>
          <w:lang w:eastAsia="zh-CN"/>
        </w:rPr>
        <w:t>D</w:t>
      </w:r>
      <w:r w:rsidRPr="00A77604">
        <w:rPr>
          <w:rFonts w:eastAsiaTheme="minorEastAsia"/>
          <w:b/>
          <w:lang w:eastAsia="zh-CN"/>
        </w:rPr>
        <w:t>evice</w:t>
      </w:r>
      <w:r w:rsidRPr="00A77604">
        <w:rPr>
          <w:rFonts w:eastAsiaTheme="minorEastAsia" w:hint="eastAsia"/>
          <w:b/>
          <w:lang w:eastAsia="zh-CN"/>
        </w:rPr>
        <w:t xml:space="preserve"> 2b.</w:t>
      </w:r>
    </w:p>
    <w:p w14:paraId="53F521D7" w14:textId="77777777" w:rsidR="00A77604" w:rsidRPr="00A77604" w:rsidRDefault="00A77604" w:rsidP="00A77604">
      <w:pPr>
        <w:jc w:val="both"/>
        <w:rPr>
          <w:rFonts w:eastAsiaTheme="minorEastAsia"/>
          <w:b/>
          <w:lang w:eastAsia="zh-CN"/>
        </w:rPr>
      </w:pPr>
      <w:r w:rsidRPr="00A77604">
        <w:rPr>
          <w:rFonts w:eastAsiaTheme="minorEastAsia"/>
          <w:b/>
          <w:lang w:eastAsia="zh-CN"/>
        </w:rPr>
        <w:t>O</w:t>
      </w:r>
      <w:r w:rsidRPr="00A77604">
        <w:rPr>
          <w:rFonts w:eastAsiaTheme="minorEastAsia" w:hint="eastAsia"/>
          <w:b/>
          <w:lang w:eastAsia="zh-CN"/>
        </w:rPr>
        <w:t xml:space="preserve">bservation 24: The periodic resource </w:t>
      </w:r>
      <w:r w:rsidRPr="00A77604">
        <w:rPr>
          <w:rFonts w:eastAsiaTheme="minorEastAsia"/>
          <w:b/>
          <w:lang w:eastAsia="zh-CN"/>
        </w:rPr>
        <w:t>allocation</w:t>
      </w:r>
      <w:r w:rsidRPr="00A77604">
        <w:rPr>
          <w:rFonts w:eastAsiaTheme="minorEastAsia" w:hint="eastAsia"/>
          <w:b/>
          <w:lang w:eastAsia="zh-CN"/>
        </w:rPr>
        <w:t xml:space="preserve"> for UL DO-A transmission would bring the high </w:t>
      </w:r>
      <w:r w:rsidRPr="00A77604">
        <w:rPr>
          <w:rFonts w:eastAsiaTheme="minorEastAsia"/>
          <w:b/>
          <w:lang w:eastAsia="zh-CN"/>
        </w:rPr>
        <w:t>energy</w:t>
      </w:r>
      <w:r w:rsidRPr="00A77604">
        <w:rPr>
          <w:rFonts w:eastAsiaTheme="minorEastAsia" w:hint="eastAsia"/>
          <w:b/>
          <w:lang w:eastAsia="zh-CN"/>
        </w:rPr>
        <w:t xml:space="preserve"> consumption for A-IoT device and large resource </w:t>
      </w:r>
      <w:r w:rsidRPr="00A77604">
        <w:rPr>
          <w:rFonts w:eastAsiaTheme="minorEastAsia"/>
          <w:b/>
          <w:lang w:eastAsia="zh-CN"/>
        </w:rPr>
        <w:t>overhead</w:t>
      </w:r>
      <w:r w:rsidRPr="00A77604">
        <w:rPr>
          <w:rFonts w:eastAsiaTheme="minorEastAsia" w:hint="eastAsia"/>
          <w:b/>
          <w:lang w:eastAsia="zh-CN"/>
        </w:rPr>
        <w:t xml:space="preserve"> for reader.</w:t>
      </w:r>
    </w:p>
    <w:p w14:paraId="45594489" w14:textId="562AA999" w:rsidR="00A77604" w:rsidRPr="00A77604" w:rsidRDefault="00A77604" w:rsidP="00A77604">
      <w:pPr>
        <w:jc w:val="both"/>
        <w:rPr>
          <w:rFonts w:eastAsiaTheme="minorEastAsia"/>
          <w:b/>
          <w:lang w:val="en-US" w:eastAsia="zh-CN"/>
        </w:rPr>
      </w:pPr>
      <w:r w:rsidRPr="00A77604">
        <w:rPr>
          <w:rFonts w:eastAsiaTheme="minorEastAsia" w:hint="eastAsia"/>
          <w:b/>
          <w:lang w:val="en-US" w:eastAsia="zh-CN"/>
        </w:rPr>
        <w:t xml:space="preserve">Proposal 49: It </w:t>
      </w:r>
      <w:r w:rsidR="0097536C" w:rsidRPr="00A77604">
        <w:rPr>
          <w:rFonts w:eastAsiaTheme="minorEastAsia" w:hint="eastAsia"/>
          <w:b/>
          <w:lang w:val="en-US" w:eastAsia="zh-CN"/>
        </w:rPr>
        <w:t>suggest</w:t>
      </w:r>
      <w:r w:rsidR="0097536C">
        <w:rPr>
          <w:rFonts w:eastAsiaTheme="minorEastAsia" w:hint="eastAsia"/>
          <w:b/>
          <w:lang w:val="en-US" w:eastAsia="zh-CN"/>
        </w:rPr>
        <w:t>s</w:t>
      </w:r>
      <w:r w:rsidR="0097536C" w:rsidRPr="00A77604">
        <w:rPr>
          <w:rFonts w:eastAsiaTheme="minorEastAsia" w:hint="eastAsia"/>
          <w:b/>
          <w:lang w:val="en-US" w:eastAsia="zh-CN"/>
        </w:rPr>
        <w:t xml:space="preserve"> </w:t>
      </w:r>
      <w:r w:rsidRPr="00A77604">
        <w:rPr>
          <w:rFonts w:eastAsiaTheme="minorEastAsia"/>
          <w:b/>
          <w:lang w:val="en-US" w:eastAsia="zh-CN"/>
        </w:rPr>
        <w:t>studying</w:t>
      </w:r>
      <w:r w:rsidRPr="00A77604">
        <w:rPr>
          <w:rFonts w:eastAsiaTheme="minorEastAsia" w:hint="eastAsia"/>
          <w:b/>
          <w:lang w:val="en-US" w:eastAsia="zh-CN"/>
        </w:rPr>
        <w:t xml:space="preserve"> the polling </w:t>
      </w:r>
      <w:r w:rsidRPr="00A77604">
        <w:rPr>
          <w:rFonts w:eastAsiaTheme="minorEastAsia"/>
          <w:b/>
          <w:lang w:val="en-US" w:eastAsia="zh-CN"/>
        </w:rPr>
        <w:t>mechanism</w:t>
      </w:r>
      <w:r w:rsidRPr="00A77604">
        <w:rPr>
          <w:rFonts w:eastAsiaTheme="minorEastAsia" w:hint="eastAsia"/>
          <w:b/>
          <w:lang w:val="en-US" w:eastAsia="zh-CN"/>
        </w:rPr>
        <w:t xml:space="preserve"> </w:t>
      </w:r>
      <w:r w:rsidRPr="00A77604">
        <w:rPr>
          <w:rFonts w:eastAsiaTheme="minorEastAsia"/>
          <w:b/>
          <w:lang w:val="en-US" w:eastAsia="zh-CN"/>
        </w:rPr>
        <w:t>similar</w:t>
      </w:r>
      <w:r w:rsidRPr="00A77604">
        <w:rPr>
          <w:rFonts w:eastAsiaTheme="minorEastAsia" w:hint="eastAsia"/>
          <w:b/>
          <w:lang w:val="en-US" w:eastAsia="zh-CN"/>
        </w:rPr>
        <w:t xml:space="preserve"> to Rel-19 inventory procedure for DO-A transmission.</w:t>
      </w:r>
    </w:p>
    <w:p w14:paraId="68FE7951" w14:textId="77777777" w:rsidR="00A77604" w:rsidRPr="00A77604" w:rsidRDefault="00A77604" w:rsidP="00A77604">
      <w:pPr>
        <w:jc w:val="both"/>
        <w:rPr>
          <w:rFonts w:eastAsiaTheme="minorEastAsia"/>
          <w:b/>
          <w:lang w:val="en-US" w:eastAsia="zh-CN"/>
        </w:rPr>
      </w:pPr>
      <w:r w:rsidRPr="00A77604">
        <w:rPr>
          <w:rFonts w:eastAsiaTheme="minorEastAsia" w:hint="eastAsia"/>
          <w:b/>
          <w:lang w:val="en-US" w:eastAsia="zh-CN"/>
        </w:rPr>
        <w:t xml:space="preserve">Proposal 50: It suggests studying the resource </w:t>
      </w:r>
      <w:r w:rsidRPr="00A77604">
        <w:rPr>
          <w:rFonts w:eastAsiaTheme="minorEastAsia"/>
          <w:b/>
          <w:lang w:val="en-US" w:eastAsia="zh-CN"/>
        </w:rPr>
        <w:t>allocation</w:t>
      </w:r>
      <w:r w:rsidRPr="00A77604">
        <w:rPr>
          <w:rFonts w:eastAsiaTheme="minorEastAsia" w:hint="eastAsia"/>
          <w:b/>
          <w:lang w:val="en-US" w:eastAsia="zh-CN"/>
        </w:rPr>
        <w:t xml:space="preserve"> and selection for DO-A transmission based on polling mechanism</w:t>
      </w:r>
      <w:r w:rsidRPr="00A77604">
        <w:rPr>
          <w:rFonts w:eastAsiaTheme="minorEastAsia"/>
          <w:b/>
          <w:lang w:val="en-US" w:eastAsia="zh-CN"/>
        </w:rPr>
        <w:t xml:space="preserve"> similar to the</w:t>
      </w:r>
      <w:r w:rsidRPr="00A77604">
        <w:rPr>
          <w:rFonts w:eastAsiaTheme="minorEastAsia" w:hint="eastAsia"/>
          <w:b/>
          <w:lang w:val="en-US" w:eastAsia="zh-CN"/>
        </w:rPr>
        <w:t xml:space="preserve"> random access procedure in Rel-19.</w:t>
      </w:r>
    </w:p>
    <w:p w14:paraId="2FB08BC3" w14:textId="77777777" w:rsidR="00A77604" w:rsidRPr="00A77604" w:rsidRDefault="00A77604" w:rsidP="00A77604">
      <w:pPr>
        <w:jc w:val="both"/>
        <w:rPr>
          <w:rFonts w:eastAsiaTheme="minorEastAsia"/>
          <w:b/>
          <w:lang w:eastAsia="zh-CN"/>
        </w:rPr>
      </w:pPr>
      <w:r w:rsidRPr="00A77604">
        <w:rPr>
          <w:rFonts w:eastAsiaTheme="minorEastAsia" w:hint="eastAsia"/>
          <w:b/>
          <w:lang w:eastAsia="zh-CN"/>
        </w:rPr>
        <w:t xml:space="preserve">Proposal 51: The L1 control information carrying basic PRDCH reception information should be considered for Device 2b </w:t>
      </w:r>
      <w:r w:rsidRPr="00A77604">
        <w:rPr>
          <w:rFonts w:eastAsiaTheme="minorEastAsia"/>
          <w:b/>
          <w:lang w:eastAsia="zh-CN"/>
        </w:rPr>
        <w:t>and</w:t>
      </w:r>
      <w:r w:rsidRPr="00A77604">
        <w:rPr>
          <w:rFonts w:eastAsiaTheme="minorEastAsia" w:hint="eastAsia"/>
          <w:b/>
          <w:lang w:eastAsia="zh-CN"/>
        </w:rPr>
        <w:t xml:space="preserve"> Device C in Rel-20.</w:t>
      </w:r>
    </w:p>
    <w:p w14:paraId="047469F0" w14:textId="77777777" w:rsidR="00D02C48" w:rsidRPr="00BB4B6D" w:rsidRDefault="00D02C48">
      <w:pPr>
        <w:jc w:val="both"/>
        <w:rPr>
          <w:rFonts w:eastAsiaTheme="minorEastAsia"/>
          <w:b/>
          <w:lang w:eastAsia="zh-CN"/>
        </w:rPr>
      </w:pPr>
    </w:p>
    <w:p w14:paraId="6F1C1862" w14:textId="77777777" w:rsidR="000836A2" w:rsidRDefault="00D250B5">
      <w:pPr>
        <w:pStyle w:val="1"/>
        <w:spacing w:before="360" w:afterLines="50" w:after="120"/>
        <w:ind w:left="431" w:hanging="431"/>
        <w:rPr>
          <w:rFonts w:eastAsia="宋体"/>
          <w:b/>
          <w:sz w:val="28"/>
          <w:szCs w:val="28"/>
          <w:lang w:val="en-US" w:eastAsia="zh-CN"/>
        </w:rPr>
      </w:pPr>
      <w:r>
        <w:rPr>
          <w:rFonts w:eastAsia="宋体"/>
          <w:b/>
          <w:sz w:val="28"/>
          <w:szCs w:val="28"/>
          <w:lang w:val="en-US" w:eastAsia="zh-CN"/>
        </w:rPr>
        <w:t>References</w:t>
      </w:r>
    </w:p>
    <w:p w14:paraId="23E06C14" w14:textId="77777777" w:rsidR="000836A2" w:rsidRDefault="00D250B5" w:rsidP="00E46178">
      <w:pPr>
        <w:pStyle w:val="TdocHeader2"/>
        <w:numPr>
          <w:ilvl w:val="0"/>
          <w:numId w:val="47"/>
        </w:numPr>
        <w:spacing w:afterLines="50" w:after="120"/>
        <w:rPr>
          <w:rFonts w:ascii="Times New Roman" w:eastAsia="宋体" w:hAnsi="Times New Roman"/>
          <w:b w:val="0"/>
          <w:sz w:val="20"/>
          <w:szCs w:val="22"/>
          <w:lang w:val="en-US" w:eastAsia="zh-CN"/>
        </w:rPr>
      </w:pPr>
      <w:bookmarkStart w:id="239" w:name="_Ref157435508"/>
      <w:bookmarkStart w:id="240" w:name="_Ref101701390"/>
      <w:bookmarkStart w:id="241" w:name="_Ref146384705"/>
      <w:r>
        <w:rPr>
          <w:rFonts w:ascii="Times New Roman" w:eastAsia="宋体" w:hAnsi="Times New Roman"/>
          <w:b w:val="0"/>
          <w:sz w:val="20"/>
          <w:szCs w:val="22"/>
          <w:lang w:val="en-US" w:eastAsia="zh-CN"/>
        </w:rPr>
        <w:t>RP-25</w:t>
      </w:r>
      <w:r>
        <w:rPr>
          <w:rFonts w:ascii="Times New Roman" w:eastAsia="宋体" w:hAnsi="Times New Roman" w:hint="eastAsia"/>
          <w:b w:val="0"/>
          <w:sz w:val="20"/>
          <w:szCs w:val="22"/>
          <w:lang w:val="en-US" w:eastAsia="zh-CN"/>
        </w:rPr>
        <w:t>1884</w:t>
      </w:r>
      <w:r>
        <w:rPr>
          <w:rFonts w:ascii="Times New Roman" w:eastAsia="宋体" w:hAnsi="Times New Roman"/>
          <w:b w:val="0"/>
          <w:sz w:val="20"/>
          <w:szCs w:val="22"/>
          <w:lang w:val="en-US" w:eastAsia="zh-CN"/>
        </w:rPr>
        <w:t xml:space="preserve">, New </w:t>
      </w:r>
      <w:r>
        <w:rPr>
          <w:rFonts w:ascii="Times New Roman" w:eastAsia="宋体" w:hAnsi="Times New Roman" w:hint="eastAsia"/>
          <w:b w:val="0"/>
          <w:sz w:val="20"/>
          <w:szCs w:val="22"/>
          <w:lang w:val="en-US" w:eastAsia="zh-CN"/>
        </w:rPr>
        <w:t>SID</w:t>
      </w:r>
      <w:r>
        <w:rPr>
          <w:rFonts w:ascii="Times New Roman" w:eastAsia="宋体" w:hAnsi="Times New Roman"/>
          <w:b w:val="0"/>
          <w:sz w:val="20"/>
          <w:szCs w:val="22"/>
          <w:lang w:val="en-US" w:eastAsia="zh-CN"/>
        </w:rPr>
        <w:t xml:space="preserve"> on enhancements for solutions for Ambient IoT (Internet of Things) in NR outdoor for active devices, RAN#10</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June</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9</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3</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39"/>
      <w:r>
        <w:rPr>
          <w:rFonts w:ascii="Times New Roman" w:eastAsia="宋体" w:hAnsi="Times New Roman" w:hint="eastAsia"/>
          <w:b w:val="0"/>
          <w:sz w:val="20"/>
          <w:szCs w:val="22"/>
          <w:lang w:val="en-US" w:eastAsia="zh-CN"/>
        </w:rPr>
        <w:t xml:space="preserve"> </w:t>
      </w:r>
    </w:p>
    <w:p w14:paraId="739EF422" w14:textId="77777777" w:rsidR="000836A2" w:rsidRDefault="00D250B5" w:rsidP="00E46178">
      <w:pPr>
        <w:pStyle w:val="TdocHeader2"/>
        <w:numPr>
          <w:ilvl w:val="0"/>
          <w:numId w:val="47"/>
        </w:numPr>
        <w:spacing w:afterLines="50" w:after="120"/>
        <w:rPr>
          <w:rFonts w:ascii="Times New Roman" w:eastAsia="宋体" w:hAnsi="Times New Roman"/>
          <w:b w:val="0"/>
          <w:sz w:val="20"/>
          <w:szCs w:val="22"/>
          <w:lang w:val="en-US" w:eastAsia="zh-CN"/>
        </w:rPr>
      </w:pPr>
      <w:bookmarkStart w:id="242" w:name="_Ref208237268"/>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22</w:t>
      </w:r>
      <w:r>
        <w:rPr>
          <w:rFonts w:ascii="Times New Roman" w:eastAsia="宋体" w:hAnsi="Times New Roman"/>
          <w:b w:val="0"/>
          <w:sz w:val="20"/>
          <w:szCs w:val="22"/>
          <w:lang w:val="en-US" w:eastAsia="zh-CN"/>
        </w:rPr>
        <w:t xml:space="preserve"> Chairman’s Notes, August </w:t>
      </w:r>
      <w:r>
        <w:rPr>
          <w:rFonts w:ascii="Times New Roman" w:eastAsia="宋体" w:hAnsi="Times New Roman" w:hint="eastAsia"/>
          <w:b w:val="0"/>
          <w:sz w:val="20"/>
          <w:szCs w:val="22"/>
          <w:lang w:val="en-US" w:eastAsia="zh-CN"/>
        </w:rPr>
        <w:t>25</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xml:space="preserve"> – 2</w:t>
      </w:r>
      <w:r>
        <w:rPr>
          <w:rFonts w:ascii="Times New Roman" w:eastAsia="宋体" w:hAnsi="Times New Roman" w:hint="eastAsia"/>
          <w:b w:val="0"/>
          <w:sz w:val="20"/>
          <w:szCs w:val="22"/>
          <w:lang w:val="en-US" w:eastAsia="zh-CN"/>
        </w:rPr>
        <w:t>9</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42"/>
    </w:p>
    <w:p w14:paraId="3408B763" w14:textId="77777777" w:rsidR="000836A2" w:rsidRDefault="00D250B5">
      <w:pPr>
        <w:pStyle w:val="TdocHeader2"/>
        <w:numPr>
          <w:ilvl w:val="0"/>
          <w:numId w:val="47"/>
        </w:numPr>
        <w:spacing w:afterLines="50" w:after="120"/>
        <w:rPr>
          <w:rFonts w:ascii="Times New Roman" w:eastAsia="宋体" w:hAnsi="Times New Roman"/>
          <w:b w:val="0"/>
          <w:sz w:val="20"/>
          <w:szCs w:val="22"/>
          <w:lang w:val="en-US" w:eastAsia="zh-CN"/>
        </w:rPr>
      </w:pPr>
      <w:bookmarkStart w:id="243" w:name="_Ref205301684"/>
      <w:r>
        <w:rPr>
          <w:rFonts w:ascii="Times New Roman" w:eastAsia="宋体" w:hAnsi="Times New Roman"/>
          <w:b w:val="0"/>
          <w:sz w:val="20"/>
          <w:szCs w:val="22"/>
          <w:lang w:val="en-US" w:eastAsia="zh-CN"/>
        </w:rPr>
        <w:t>3GPP TSG RAN WG1 Meeting RAN1#11</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 xml:space="preserve"> Chairman’s Notes, August 19</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xml:space="preserve"> – 23</w:t>
      </w:r>
      <w:r>
        <w:rPr>
          <w:rFonts w:ascii="Times New Roman" w:eastAsia="宋体" w:hAnsi="Times New Roman"/>
          <w:b w:val="0"/>
          <w:sz w:val="20"/>
          <w:szCs w:val="22"/>
          <w:vertAlign w:val="superscript"/>
          <w:lang w:val="en-US" w:eastAsia="zh-CN"/>
        </w:rPr>
        <w:t>rd</w:t>
      </w:r>
      <w:r>
        <w:rPr>
          <w:rFonts w:ascii="Times New Roman" w:eastAsia="宋体" w:hAnsi="Times New Roman"/>
          <w:b w:val="0"/>
          <w:sz w:val="20"/>
          <w:szCs w:val="22"/>
          <w:lang w:val="en-US" w:eastAsia="zh-CN"/>
        </w:rPr>
        <w:t>, 2024, 2024.</w:t>
      </w:r>
      <w:bookmarkEnd w:id="243"/>
    </w:p>
    <w:p w14:paraId="4D700E55" w14:textId="77777777" w:rsidR="000836A2" w:rsidRDefault="00D250B5">
      <w:pPr>
        <w:pStyle w:val="TdocHeader2"/>
        <w:numPr>
          <w:ilvl w:val="0"/>
          <w:numId w:val="47"/>
        </w:numPr>
        <w:spacing w:afterLines="50" w:after="120"/>
        <w:rPr>
          <w:rFonts w:ascii="Times New Roman" w:eastAsia="宋体" w:hAnsi="Times New Roman"/>
          <w:b w:val="0"/>
          <w:sz w:val="20"/>
          <w:szCs w:val="22"/>
          <w:lang w:val="en-US" w:eastAsia="zh-CN"/>
        </w:rPr>
      </w:pPr>
      <w:bookmarkStart w:id="244" w:name="_Ref205282844"/>
      <w:r>
        <w:rPr>
          <w:rFonts w:ascii="Times New Roman" w:eastAsia="宋体" w:hAnsi="Times New Roman"/>
          <w:b w:val="0"/>
          <w:sz w:val="20"/>
          <w:szCs w:val="22"/>
          <w:lang w:val="en-US" w:eastAsia="zh-CN"/>
        </w:rPr>
        <w:t>3GPP TSG RAN WG1 Meeting RAN1#11</w:t>
      </w:r>
      <w:r>
        <w:rPr>
          <w:rFonts w:ascii="Times New Roman" w:eastAsia="宋体" w:hAnsi="Times New Roman" w:hint="eastAsia"/>
          <w:b w:val="0"/>
          <w:sz w:val="20"/>
          <w:szCs w:val="22"/>
          <w:lang w:val="en-US" w:eastAsia="zh-CN"/>
        </w:rPr>
        <w:t>9</w:t>
      </w:r>
      <w:r>
        <w:rPr>
          <w:rFonts w:ascii="Times New Roman" w:eastAsia="宋体" w:hAnsi="Times New Roman"/>
          <w:b w:val="0"/>
          <w:sz w:val="20"/>
          <w:szCs w:val="22"/>
          <w:lang w:val="en-US" w:eastAsia="zh-CN"/>
        </w:rPr>
        <w:t xml:space="preserve"> Chairman’s Notes, November 18</w:t>
      </w:r>
      <w:r>
        <w:rPr>
          <w:rFonts w:ascii="Times New Roman" w:eastAsia="宋体" w:hAnsi="Times New Roman" w:hint="eastAsia"/>
          <w:b w:val="0"/>
          <w:sz w:val="20"/>
          <w:szCs w:val="22"/>
          <w:vertAlign w:val="superscript"/>
          <w:lang w:val="en-US" w:eastAsia="zh-CN"/>
        </w:rPr>
        <w:t>t</w:t>
      </w:r>
      <w:r>
        <w:rPr>
          <w:rFonts w:ascii="Times New Roman" w:eastAsia="宋体" w:hAnsi="Times New Roman"/>
          <w:b w:val="0"/>
          <w:sz w:val="20"/>
          <w:szCs w:val="22"/>
          <w:vertAlign w:val="superscript"/>
          <w:lang w:val="en-US" w:eastAsia="zh-CN"/>
        </w:rPr>
        <w:t>h</w:t>
      </w:r>
      <w:r>
        <w:rPr>
          <w:rFonts w:ascii="Times New Roman" w:eastAsia="宋体" w:hAnsi="Times New Roman"/>
          <w:b w:val="0"/>
          <w:sz w:val="20"/>
          <w:szCs w:val="22"/>
          <w:lang w:val="en-US" w:eastAsia="zh-CN"/>
        </w:rPr>
        <w:t xml:space="preserve"> – 22</w:t>
      </w:r>
      <w:r>
        <w:rPr>
          <w:rFonts w:ascii="Times New Roman" w:eastAsia="宋体" w:hAnsi="Times New Roman" w:hint="eastAsia"/>
          <w:b w:val="0"/>
          <w:sz w:val="20"/>
          <w:szCs w:val="22"/>
          <w:vertAlign w:val="superscript"/>
          <w:lang w:val="en-US" w:eastAsia="zh-CN"/>
        </w:rPr>
        <w:t>n</w:t>
      </w:r>
      <w:r>
        <w:rPr>
          <w:rFonts w:ascii="Times New Roman" w:eastAsia="宋体" w:hAnsi="Times New Roman"/>
          <w:b w:val="0"/>
          <w:sz w:val="20"/>
          <w:szCs w:val="22"/>
          <w:vertAlign w:val="superscript"/>
          <w:lang w:val="en-US" w:eastAsia="zh-CN"/>
        </w:rPr>
        <w:t>d</w:t>
      </w:r>
      <w:r>
        <w:rPr>
          <w:rFonts w:ascii="Times New Roman" w:eastAsia="宋体" w:hAnsi="Times New Roman"/>
          <w:b w:val="0"/>
          <w:sz w:val="20"/>
          <w:szCs w:val="22"/>
          <w:lang w:val="en-US" w:eastAsia="zh-CN"/>
        </w:rPr>
        <w:t>, 2024.</w:t>
      </w:r>
      <w:bookmarkEnd w:id="244"/>
    </w:p>
    <w:p w14:paraId="5EE2A3A6" w14:textId="77777777" w:rsidR="000836A2" w:rsidRDefault="00D250B5">
      <w:pPr>
        <w:pStyle w:val="TdocHeader2"/>
        <w:numPr>
          <w:ilvl w:val="0"/>
          <w:numId w:val="47"/>
        </w:numPr>
        <w:spacing w:afterLines="50" w:after="120"/>
        <w:rPr>
          <w:rFonts w:ascii="Times New Roman" w:eastAsia="宋体" w:hAnsi="Times New Roman"/>
          <w:b w:val="0"/>
          <w:sz w:val="20"/>
          <w:szCs w:val="22"/>
          <w:lang w:val="en-US" w:eastAsia="zh-CN"/>
        </w:rPr>
      </w:pPr>
      <w:bookmarkStart w:id="245" w:name="_Ref205221164"/>
      <w:bookmarkStart w:id="246" w:name="_Ref196214305"/>
      <w:bookmarkStart w:id="247" w:name="OLE_LINK340"/>
      <w:bookmarkStart w:id="248" w:name="_Ref187679602"/>
      <w:bookmarkStart w:id="249" w:name="_Ref192147359"/>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20</w:t>
      </w:r>
      <w:r>
        <w:rPr>
          <w:rFonts w:ascii="Times New Roman" w:eastAsia="宋体" w:hAnsi="Times New Roman"/>
          <w:b w:val="0"/>
          <w:sz w:val="20"/>
          <w:szCs w:val="22"/>
          <w:lang w:val="en-US" w:eastAsia="zh-CN"/>
        </w:rPr>
        <w:t xml:space="preserve"> Chairman’s Notes, February 17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21</w:t>
      </w:r>
      <w:r>
        <w:rPr>
          <w:rFonts w:ascii="Times New Roman" w:eastAsia="宋体" w:hAnsi="Times New Roman"/>
          <w:b w:val="0"/>
          <w:sz w:val="20"/>
          <w:szCs w:val="22"/>
          <w:vertAlign w:val="superscript"/>
          <w:lang w:val="en-US" w:eastAsia="zh-CN"/>
        </w:rPr>
        <w:t>st</w:t>
      </w:r>
      <w:r>
        <w:rPr>
          <w:rFonts w:ascii="Times New Roman" w:eastAsia="宋体" w:hAnsi="Times New Roman"/>
          <w:b w:val="0"/>
          <w:sz w:val="20"/>
          <w:szCs w:val="22"/>
          <w:lang w:val="en-US" w:eastAsia="zh-CN"/>
        </w:rPr>
        <w:t>, 2025.</w:t>
      </w:r>
      <w:bookmarkEnd w:id="245"/>
    </w:p>
    <w:p w14:paraId="37AD102A" w14:textId="77777777" w:rsidR="000836A2" w:rsidRDefault="00D250B5">
      <w:pPr>
        <w:pStyle w:val="TdocHeader2"/>
        <w:numPr>
          <w:ilvl w:val="0"/>
          <w:numId w:val="47"/>
        </w:numPr>
        <w:spacing w:afterLines="50" w:after="120"/>
        <w:rPr>
          <w:rFonts w:ascii="Times New Roman" w:eastAsia="宋体" w:hAnsi="Times New Roman"/>
          <w:b w:val="0"/>
          <w:sz w:val="20"/>
          <w:szCs w:val="22"/>
          <w:lang w:val="en-US" w:eastAsia="zh-CN"/>
        </w:rPr>
      </w:pPr>
      <w:bookmarkStart w:id="250" w:name="_Ref205458452"/>
      <w:bookmarkEnd w:id="246"/>
      <w:bookmarkEnd w:id="247"/>
      <w:bookmarkEnd w:id="248"/>
      <w:bookmarkEnd w:id="249"/>
      <w:r>
        <w:rPr>
          <w:rFonts w:ascii="Times New Roman" w:eastAsia="宋体" w:hAnsi="Times New Roman"/>
          <w:b w:val="0"/>
          <w:sz w:val="20"/>
          <w:szCs w:val="22"/>
          <w:lang w:val="en-US" w:eastAsia="zh-CN"/>
        </w:rPr>
        <w:t>TS</w:t>
      </w:r>
      <w:bookmarkStart w:id="251" w:name="OLE_LINK88"/>
      <w:bookmarkStart w:id="252" w:name="OLE_LINK87"/>
      <w:r>
        <w:rPr>
          <w:rFonts w:ascii="Times New Roman" w:eastAsia="宋体" w:hAnsi="Times New Roman"/>
          <w:b w:val="0"/>
          <w:sz w:val="20"/>
          <w:szCs w:val="22"/>
          <w:lang w:val="en-US" w:eastAsia="zh-CN"/>
        </w:rPr>
        <w:t>3</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.2</w:t>
      </w:r>
      <w:r>
        <w:rPr>
          <w:rFonts w:ascii="Times New Roman" w:eastAsia="宋体" w:hAnsi="Times New Roman" w:hint="eastAsia"/>
          <w:b w:val="0"/>
          <w:sz w:val="20"/>
          <w:szCs w:val="22"/>
          <w:lang w:val="en-US" w:eastAsia="zh-CN"/>
        </w:rPr>
        <w:t>91</w:t>
      </w:r>
      <w:bookmarkEnd w:id="251"/>
      <w:bookmarkEnd w:id="252"/>
      <w:r>
        <w:rPr>
          <w:rFonts w:ascii="Times New Roman" w:eastAsia="宋体" w:hAnsi="Times New Roman"/>
          <w:b w:val="0"/>
          <w:sz w:val="20"/>
          <w:szCs w:val="22"/>
          <w:lang w:val="en-US" w:eastAsia="zh-CN"/>
        </w:rPr>
        <w:t xml:space="preserve">, </w:t>
      </w:r>
      <w:r>
        <w:rPr>
          <w:rFonts w:ascii="Times New Roman" w:eastAsia="宋体" w:hAnsi="Times New Roman"/>
          <w:b w:val="0"/>
          <w:sz w:val="20"/>
          <w:lang w:val="en-US" w:eastAsia="zh-CN"/>
        </w:rPr>
        <w:t>Ambient IoT Physical layer</w:t>
      </w:r>
      <w:r>
        <w:rPr>
          <w:rFonts w:ascii="Times New Roman" w:eastAsia="宋体" w:hAnsi="Times New Roman"/>
          <w:b w:val="0"/>
          <w:sz w:val="20"/>
          <w:szCs w:val="22"/>
          <w:lang w:val="en-US" w:eastAsia="zh-CN"/>
        </w:rPr>
        <w:t>, V</w:t>
      </w:r>
      <w:r>
        <w:rPr>
          <w:rFonts w:ascii="Times New Roman" w:eastAsia="宋体" w:hAnsi="Times New Roman" w:hint="eastAsia"/>
          <w:b w:val="0"/>
          <w:sz w:val="20"/>
          <w:szCs w:val="22"/>
          <w:lang w:val="en-US" w:eastAsia="zh-CN"/>
        </w:rPr>
        <w:t>1</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0</w:t>
      </w:r>
      <w:r>
        <w:rPr>
          <w:rFonts w:ascii="Times New Roman" w:eastAsia="宋体" w:hAnsi="Times New Roman"/>
          <w:b w:val="0"/>
          <w:sz w:val="20"/>
          <w:szCs w:val="22"/>
          <w:lang w:val="en-US" w:eastAsia="zh-CN"/>
        </w:rPr>
        <w:t>.0.</w:t>
      </w:r>
      <w:bookmarkEnd w:id="250"/>
    </w:p>
    <w:p w14:paraId="0551F494" w14:textId="77777777" w:rsidR="000836A2" w:rsidRDefault="00D250B5">
      <w:pPr>
        <w:widowControl w:val="0"/>
        <w:numPr>
          <w:ilvl w:val="0"/>
          <w:numId w:val="47"/>
        </w:numPr>
        <w:spacing w:after="0" w:line="360" w:lineRule="auto"/>
        <w:jc w:val="both"/>
        <w:rPr>
          <w:rFonts w:eastAsia="宋体"/>
          <w:lang w:val="en-US" w:eastAsia="zh-CN"/>
        </w:rPr>
      </w:pPr>
      <w:bookmarkStart w:id="253" w:name="_Ref188693997"/>
      <w:r>
        <w:rPr>
          <w:rFonts w:eastAsia="宋体" w:cs="Arial"/>
          <w:lang w:val="en-US" w:eastAsia="zh-CN"/>
        </w:rPr>
        <w:t>R1-2505304</w:t>
      </w:r>
      <w:r>
        <w:rPr>
          <w:rFonts w:eastAsia="宋体" w:cs="Arial" w:hint="eastAsia"/>
          <w:lang w:val="en-US" w:eastAsia="zh-CN"/>
        </w:rPr>
        <w:t xml:space="preserve">, </w:t>
      </w:r>
      <w:r>
        <w:rPr>
          <w:rFonts w:eastAsia="宋体" w:cs="Arial"/>
          <w:lang w:val="en-US" w:eastAsia="zh-CN"/>
        </w:rPr>
        <w:t xml:space="preserve">Discussion on the evaluation methodology for A-IoT outdoor deployment scenarios, </w:t>
      </w:r>
      <w:bookmarkStart w:id="254" w:name="OLE_LINK74"/>
      <w:r>
        <w:rPr>
          <w:rFonts w:eastAsia="宋体" w:cs="Arial"/>
          <w:lang w:val="en-US" w:eastAsia="zh-CN"/>
        </w:rPr>
        <w:t>CATT, RAN1#12</w:t>
      </w:r>
      <w:r>
        <w:rPr>
          <w:rFonts w:eastAsia="宋体" w:cs="Arial" w:hint="eastAsia"/>
          <w:lang w:val="en-US" w:eastAsia="zh-CN"/>
        </w:rPr>
        <w:t>2</w:t>
      </w:r>
      <w:r>
        <w:rPr>
          <w:rFonts w:eastAsia="宋体" w:cs="Arial"/>
          <w:lang w:val="en-US" w:eastAsia="zh-CN"/>
        </w:rPr>
        <w:t xml:space="preserve">, </w:t>
      </w:r>
      <w:bookmarkStart w:id="255" w:name="OLE_LINK223"/>
      <w:bookmarkStart w:id="256" w:name="OLE_LINK222"/>
      <w:r>
        <w:rPr>
          <w:rFonts w:eastAsia="宋体" w:cs="Arial"/>
          <w:lang w:val="en-US" w:eastAsia="zh-CN"/>
        </w:rPr>
        <w:t>Aug 25</w:t>
      </w:r>
      <w:r>
        <w:rPr>
          <w:rFonts w:eastAsia="宋体" w:cs="Arial" w:hint="eastAsia"/>
          <w:vertAlign w:val="superscript"/>
          <w:lang w:val="en-US" w:eastAsia="zh-CN"/>
        </w:rPr>
        <w:t>th</w:t>
      </w:r>
      <w:r>
        <w:rPr>
          <w:rFonts w:eastAsia="宋体" w:cs="Arial"/>
          <w:lang w:val="en-US" w:eastAsia="zh-CN"/>
        </w:rPr>
        <w:t xml:space="preserve"> – 29</w:t>
      </w:r>
      <w:r>
        <w:rPr>
          <w:rFonts w:eastAsia="宋体" w:cs="Arial"/>
          <w:vertAlign w:val="superscript"/>
          <w:lang w:val="en-US" w:eastAsia="zh-CN"/>
        </w:rPr>
        <w:t>th</w:t>
      </w:r>
      <w:r>
        <w:rPr>
          <w:rFonts w:eastAsia="宋体" w:cs="Arial"/>
          <w:lang w:val="en-US" w:eastAsia="zh-CN"/>
        </w:rPr>
        <w:t>, 2025</w:t>
      </w:r>
      <w:bookmarkEnd w:id="255"/>
      <w:bookmarkEnd w:id="256"/>
      <w:r>
        <w:rPr>
          <w:rFonts w:eastAsia="宋体" w:cs="Arial"/>
          <w:lang w:val="en-US" w:eastAsia="zh-CN"/>
        </w:rPr>
        <w:t>.</w:t>
      </w:r>
      <w:bookmarkEnd w:id="253"/>
      <w:bookmarkEnd w:id="254"/>
    </w:p>
    <w:p w14:paraId="342072A9" w14:textId="77777777" w:rsidR="000836A2" w:rsidRDefault="00D250B5">
      <w:pPr>
        <w:pStyle w:val="TdocHeader2"/>
        <w:numPr>
          <w:ilvl w:val="0"/>
          <w:numId w:val="47"/>
        </w:numPr>
        <w:spacing w:afterLines="50" w:after="120"/>
        <w:rPr>
          <w:rFonts w:ascii="Times New Roman" w:eastAsia="宋体" w:hAnsi="Times New Roman"/>
          <w:b w:val="0"/>
          <w:sz w:val="20"/>
          <w:szCs w:val="22"/>
          <w:lang w:val="en-US" w:eastAsia="zh-CN"/>
        </w:rPr>
      </w:pPr>
      <w:bookmarkStart w:id="257" w:name="_Ref171781228"/>
      <w:r>
        <w:rPr>
          <w:rFonts w:ascii="Times New Roman" w:eastAsia="宋体" w:hAnsi="Times New Roman"/>
          <w:b w:val="0"/>
          <w:sz w:val="20"/>
          <w:szCs w:val="22"/>
          <w:lang w:val="en-US" w:eastAsia="zh-CN"/>
        </w:rPr>
        <w:t>3GPP TSG RAN WG1 Meeting RAN1#117, May 20</w:t>
      </w:r>
      <w:r>
        <w:rPr>
          <w:rFonts w:ascii="Times New Roman" w:eastAsia="宋体" w:hAnsi="Times New Roman"/>
          <w:b w:val="0"/>
          <w:sz w:val="20"/>
          <w:szCs w:val="22"/>
          <w:vertAlign w:val="superscript"/>
          <w:lang w:val="en-US" w:eastAsia="zh-CN"/>
        </w:rPr>
        <w:t xml:space="preserve">th </w:t>
      </w:r>
      <w:r>
        <w:rPr>
          <w:rFonts w:ascii="Times New Roman" w:eastAsia="宋体" w:hAnsi="Times New Roman"/>
          <w:b w:val="0"/>
          <w:sz w:val="20"/>
          <w:szCs w:val="22"/>
          <w:lang w:val="en-US" w:eastAsia="zh-CN"/>
        </w:rPr>
        <w:t>– 24</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2024.</w:t>
      </w:r>
      <w:bookmarkEnd w:id="257"/>
    </w:p>
    <w:p w14:paraId="5BDB8D44" w14:textId="77777777" w:rsidR="000836A2" w:rsidRDefault="00D250B5">
      <w:pPr>
        <w:pStyle w:val="TdocHeader2"/>
        <w:numPr>
          <w:ilvl w:val="0"/>
          <w:numId w:val="47"/>
        </w:numPr>
        <w:spacing w:afterLines="50" w:after="120"/>
        <w:rPr>
          <w:rFonts w:ascii="Times New Roman" w:eastAsia="宋体" w:hAnsi="Times New Roman"/>
          <w:b w:val="0"/>
          <w:sz w:val="20"/>
          <w:szCs w:val="22"/>
          <w:lang w:val="en-US" w:eastAsia="zh-CN"/>
        </w:rPr>
      </w:pPr>
      <w:bookmarkStart w:id="258" w:name="_Ref206080830"/>
      <w:r>
        <w:rPr>
          <w:rFonts w:ascii="Times New Roman" w:eastAsia="宋体" w:hAnsi="Times New Roman"/>
          <w:b w:val="0"/>
          <w:sz w:val="20"/>
          <w:szCs w:val="22"/>
          <w:lang w:val="en-US" w:eastAsia="zh-CN"/>
        </w:rPr>
        <w:t xml:space="preserve">S. L. </w:t>
      </w:r>
      <w:proofErr w:type="spellStart"/>
      <w:r>
        <w:rPr>
          <w:rFonts w:ascii="Times New Roman" w:eastAsia="宋体" w:hAnsi="Times New Roman"/>
          <w:b w:val="0"/>
          <w:sz w:val="20"/>
          <w:szCs w:val="22"/>
          <w:lang w:val="en-US" w:eastAsia="zh-CN"/>
        </w:rPr>
        <w:t>Haridas</w:t>
      </w:r>
      <w:proofErr w:type="spellEnd"/>
      <w:r>
        <w:rPr>
          <w:rFonts w:ascii="Times New Roman" w:eastAsia="宋体" w:hAnsi="Times New Roman"/>
          <w:b w:val="0"/>
          <w:sz w:val="20"/>
          <w:szCs w:val="22"/>
          <w:lang w:val="en-US" w:eastAsia="zh-CN"/>
        </w:rPr>
        <w:t xml:space="preserve">, N. K. </w:t>
      </w:r>
      <w:proofErr w:type="spellStart"/>
      <w:r>
        <w:rPr>
          <w:rFonts w:ascii="Times New Roman" w:eastAsia="宋体" w:hAnsi="Times New Roman"/>
          <w:b w:val="0"/>
          <w:sz w:val="20"/>
          <w:szCs w:val="22"/>
          <w:lang w:val="en-US" w:eastAsia="zh-CN"/>
        </w:rPr>
        <w:t>Choudhari</w:t>
      </w:r>
      <w:proofErr w:type="spellEnd"/>
      <w:r>
        <w:rPr>
          <w:rFonts w:ascii="Times New Roman" w:eastAsia="宋体" w:hAnsi="Times New Roman"/>
          <w:b w:val="0"/>
          <w:sz w:val="20"/>
          <w:szCs w:val="22"/>
          <w:lang w:val="en-US" w:eastAsia="zh-CN"/>
        </w:rPr>
        <w:t xml:space="preserve">. Very low power Viterbi decoder employing minimum transition and </w:t>
      </w:r>
      <w:proofErr w:type="spellStart"/>
      <w:r>
        <w:rPr>
          <w:rFonts w:ascii="Times New Roman" w:eastAsia="宋体" w:hAnsi="Times New Roman"/>
          <w:b w:val="0"/>
          <w:sz w:val="20"/>
          <w:szCs w:val="22"/>
          <w:lang w:val="en-US" w:eastAsia="zh-CN"/>
        </w:rPr>
        <w:t>exchangeless</w:t>
      </w:r>
      <w:proofErr w:type="spellEnd"/>
      <w:r>
        <w:rPr>
          <w:rFonts w:ascii="Times New Roman" w:eastAsia="宋体" w:hAnsi="Times New Roman"/>
          <w:b w:val="0"/>
          <w:sz w:val="20"/>
          <w:szCs w:val="22"/>
          <w:lang w:val="en-US" w:eastAsia="zh-CN"/>
        </w:rPr>
        <w:t xml:space="preserve"> algorithms for multimedia mobile communication. International Journal of Advanced Computer Science and Applications, 2011, 4(12):33-36.</w:t>
      </w:r>
      <w:bookmarkEnd w:id="258"/>
      <w:r>
        <w:rPr>
          <w:rFonts w:ascii="Times New Roman" w:eastAsia="宋体" w:hAnsi="Times New Roman"/>
          <w:b w:val="0"/>
          <w:sz w:val="20"/>
          <w:szCs w:val="22"/>
          <w:lang w:val="en-US" w:eastAsia="zh-CN"/>
        </w:rPr>
        <w:t xml:space="preserve"> </w:t>
      </w:r>
    </w:p>
    <w:p w14:paraId="10C75BAC" w14:textId="77777777" w:rsidR="000836A2" w:rsidRDefault="00D250B5">
      <w:pPr>
        <w:pStyle w:val="TdocHeader2"/>
        <w:numPr>
          <w:ilvl w:val="0"/>
          <w:numId w:val="47"/>
        </w:numPr>
        <w:spacing w:afterLines="50" w:after="120"/>
        <w:rPr>
          <w:rFonts w:ascii="Times New Roman" w:eastAsia="宋体" w:hAnsi="Times New Roman"/>
          <w:b w:val="0"/>
          <w:sz w:val="20"/>
          <w:lang w:val="en-US" w:eastAsia="zh-CN"/>
        </w:rPr>
      </w:pPr>
      <w:bookmarkStart w:id="259" w:name="_Ref206139919"/>
      <w:r>
        <w:rPr>
          <w:rFonts w:ascii="Times New Roman" w:eastAsia="宋体" w:hAnsi="Times New Roman"/>
          <w:b w:val="0"/>
          <w:sz w:val="20"/>
          <w:lang w:val="en-US" w:eastAsia="zh-CN"/>
        </w:rPr>
        <w:t>R1-2404403, Discussion on general aspects of physical layer design, CATT, RAN1#117, May 20</w:t>
      </w:r>
      <w:r>
        <w:rPr>
          <w:rFonts w:ascii="Times New Roman" w:eastAsia="宋体" w:hAnsi="Times New Roman"/>
          <w:b w:val="0"/>
          <w:sz w:val="20"/>
          <w:vertAlign w:val="superscript"/>
          <w:lang w:val="en-US" w:eastAsia="zh-CN"/>
        </w:rPr>
        <w:t>th</w:t>
      </w:r>
      <w:r>
        <w:rPr>
          <w:rFonts w:ascii="Times New Roman" w:eastAsia="宋体" w:hAnsi="Times New Roman"/>
          <w:b w:val="0"/>
          <w:sz w:val="20"/>
          <w:lang w:val="en-US" w:eastAsia="zh-CN"/>
        </w:rPr>
        <w:t xml:space="preserve"> – 24</w:t>
      </w:r>
      <w:r>
        <w:rPr>
          <w:rFonts w:ascii="Times New Roman" w:eastAsia="宋体" w:hAnsi="Times New Roman"/>
          <w:b w:val="0"/>
          <w:sz w:val="20"/>
          <w:vertAlign w:val="superscript"/>
          <w:lang w:val="en-US" w:eastAsia="zh-CN"/>
        </w:rPr>
        <w:t>th</w:t>
      </w:r>
      <w:r>
        <w:rPr>
          <w:rFonts w:ascii="Times New Roman" w:eastAsia="宋体" w:hAnsi="Times New Roman"/>
          <w:b w:val="0"/>
          <w:sz w:val="20"/>
          <w:lang w:val="en-US" w:eastAsia="zh-CN"/>
        </w:rPr>
        <w:t>, 2024.</w:t>
      </w:r>
      <w:bookmarkEnd w:id="259"/>
    </w:p>
    <w:p w14:paraId="4B149386" w14:textId="77777777" w:rsidR="000836A2" w:rsidRDefault="00D250B5">
      <w:pPr>
        <w:pStyle w:val="TdocHeader2"/>
        <w:numPr>
          <w:ilvl w:val="0"/>
          <w:numId w:val="47"/>
        </w:numPr>
        <w:spacing w:afterLines="50" w:after="120"/>
        <w:rPr>
          <w:rFonts w:ascii="Times New Roman" w:eastAsia="宋体" w:hAnsi="Times New Roman"/>
          <w:b w:val="0"/>
          <w:sz w:val="20"/>
          <w:szCs w:val="22"/>
          <w:lang w:val="en-US" w:eastAsia="zh-CN"/>
        </w:rPr>
      </w:pPr>
      <w:bookmarkStart w:id="260" w:name="_Ref205048534"/>
      <w:r>
        <w:rPr>
          <w:rFonts w:ascii="Times New Roman" w:eastAsia="宋体" w:hAnsi="Times New Roman"/>
          <w:b w:val="0"/>
          <w:sz w:val="20"/>
          <w:szCs w:val="22"/>
          <w:lang w:val="en-US" w:eastAsia="zh-CN"/>
        </w:rPr>
        <w:t>TS3</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391</w:t>
      </w:r>
      <w:r>
        <w:rPr>
          <w:rFonts w:ascii="Times New Roman" w:eastAsia="宋体" w:hAnsi="Times New Roman"/>
          <w:b w:val="0"/>
          <w:sz w:val="20"/>
          <w:szCs w:val="22"/>
          <w:lang w:val="en-US" w:eastAsia="zh-CN"/>
        </w:rPr>
        <w:t xml:space="preserve">, </w:t>
      </w:r>
      <w:r>
        <w:rPr>
          <w:rFonts w:ascii="Times New Roman" w:eastAsia="宋体" w:hAnsi="Times New Roman"/>
          <w:b w:val="0"/>
          <w:sz w:val="20"/>
          <w:lang w:val="en-US" w:eastAsia="zh-CN"/>
        </w:rPr>
        <w:t>Ambient IoT Medium Access Control (MAC) protocol</w:t>
      </w:r>
      <w:r>
        <w:rPr>
          <w:rFonts w:ascii="Times New Roman" w:eastAsia="宋体" w:hAnsi="Times New Roman"/>
          <w:b w:val="0"/>
          <w:sz w:val="20"/>
          <w:szCs w:val="22"/>
          <w:lang w:val="en-US" w:eastAsia="zh-CN"/>
        </w:rPr>
        <w:t>.</w:t>
      </w:r>
      <w:bookmarkEnd w:id="260"/>
    </w:p>
    <w:p w14:paraId="6F6C64CD" w14:textId="77777777" w:rsidR="000836A2" w:rsidRDefault="00D250B5">
      <w:pPr>
        <w:pStyle w:val="TdocHeader2"/>
        <w:numPr>
          <w:ilvl w:val="0"/>
          <w:numId w:val="47"/>
        </w:numPr>
        <w:spacing w:afterLines="50" w:after="120"/>
        <w:rPr>
          <w:rFonts w:ascii="Times New Roman" w:eastAsia="宋体" w:hAnsi="Times New Roman"/>
          <w:b w:val="0"/>
          <w:sz w:val="20"/>
          <w:szCs w:val="22"/>
          <w:lang w:val="en-US" w:eastAsia="zh-CN"/>
        </w:rPr>
      </w:pPr>
      <w:bookmarkStart w:id="261" w:name="_Ref205124987"/>
      <w:r>
        <w:rPr>
          <w:rFonts w:ascii="Times New Roman" w:eastAsia="宋体" w:hAnsi="Times New Roman" w:hint="eastAsia"/>
          <w:b w:val="0"/>
          <w:sz w:val="20"/>
          <w:szCs w:val="22"/>
          <w:lang w:val="en-US" w:eastAsia="zh-CN"/>
        </w:rPr>
        <w:t xml:space="preserve">TR38.769, </w:t>
      </w:r>
      <w:r>
        <w:rPr>
          <w:rFonts w:ascii="Times New Roman" w:eastAsia="宋体" w:hAnsi="Times New Roman"/>
          <w:b w:val="0"/>
          <w:sz w:val="20"/>
          <w:szCs w:val="22"/>
          <w:lang w:val="en-US" w:eastAsia="zh-CN"/>
        </w:rPr>
        <w:t>Study on solutions for Ambient IoT (Internet of Things) in NR</w:t>
      </w:r>
      <w:r>
        <w:rPr>
          <w:rFonts w:ascii="Times New Roman" w:eastAsia="宋体" w:hAnsi="Times New Roman" w:hint="eastAsia"/>
          <w:b w:val="0"/>
          <w:sz w:val="20"/>
          <w:szCs w:val="22"/>
          <w:lang w:val="en-US" w:eastAsia="zh-CN"/>
        </w:rPr>
        <w:t>, V19.0.0.</w:t>
      </w:r>
      <w:bookmarkEnd w:id="261"/>
    </w:p>
    <w:p w14:paraId="2C64069B" w14:textId="77777777" w:rsidR="000836A2" w:rsidRDefault="00D250B5">
      <w:pPr>
        <w:pStyle w:val="TdocHeader2"/>
        <w:numPr>
          <w:ilvl w:val="0"/>
          <w:numId w:val="47"/>
        </w:numPr>
        <w:spacing w:afterLines="50" w:after="120"/>
        <w:rPr>
          <w:rFonts w:ascii="Times New Roman" w:eastAsia="宋体" w:hAnsi="Times New Roman"/>
          <w:b w:val="0"/>
          <w:sz w:val="20"/>
          <w:szCs w:val="22"/>
          <w:lang w:val="en-US" w:eastAsia="zh-CN"/>
        </w:rPr>
      </w:pPr>
      <w:bookmarkStart w:id="262" w:name="_Ref193893522"/>
      <w:r>
        <w:rPr>
          <w:rFonts w:ascii="Times New Roman" w:hAnsi="Times New Roman"/>
          <w:b w:val="0"/>
          <w:sz w:val="20"/>
        </w:rPr>
        <w:t>R</w:t>
      </w:r>
      <w:r>
        <w:rPr>
          <w:rFonts w:ascii="Times New Roman" w:eastAsiaTheme="minorEastAsia" w:hAnsi="Times New Roman"/>
          <w:b w:val="0"/>
          <w:sz w:val="20"/>
          <w:lang w:eastAsia="zh-CN"/>
        </w:rPr>
        <w:t>1</w:t>
      </w:r>
      <w:r>
        <w:rPr>
          <w:rFonts w:ascii="Times New Roman" w:hAnsi="Times New Roman"/>
          <w:b w:val="0"/>
          <w:sz w:val="20"/>
        </w:rPr>
        <w:t>-2</w:t>
      </w:r>
      <w:r>
        <w:rPr>
          <w:rFonts w:ascii="Times New Roman" w:eastAsiaTheme="minorEastAsia" w:hAnsi="Times New Roman"/>
          <w:b w:val="0"/>
          <w:sz w:val="20"/>
          <w:lang w:eastAsia="zh-CN"/>
        </w:rPr>
        <w:t>501993</w:t>
      </w:r>
      <w:r>
        <w:rPr>
          <w:rFonts w:ascii="Times New Roman" w:hAnsi="Times New Roman"/>
          <w:b w:val="0"/>
          <w:sz w:val="20"/>
        </w:rPr>
        <w:t xml:space="preserve">, </w:t>
      </w:r>
      <w:r>
        <w:rPr>
          <w:rFonts w:ascii="Times New Roman" w:eastAsia="宋体" w:hAnsi="Times New Roman"/>
          <w:b w:val="0"/>
          <w:sz w:val="20"/>
          <w:lang w:val="en-US" w:eastAsia="zh-CN"/>
        </w:rPr>
        <w:t>Ambient IoT channel coding and small frequency shift</w:t>
      </w:r>
      <w:r>
        <w:rPr>
          <w:rFonts w:ascii="Times New Roman" w:hAnsi="Times New Roman"/>
          <w:b w:val="0"/>
          <w:sz w:val="20"/>
        </w:rPr>
        <w:t xml:space="preserve">, </w:t>
      </w:r>
      <w:r>
        <w:rPr>
          <w:rFonts w:ascii="Times New Roman" w:eastAsiaTheme="minorEastAsia" w:hAnsi="Times New Roman"/>
          <w:b w:val="0"/>
          <w:bCs/>
          <w:sz w:val="20"/>
          <w:lang w:eastAsia="zh-CN"/>
        </w:rPr>
        <w:t xml:space="preserve">CATT, </w:t>
      </w:r>
      <w:r>
        <w:rPr>
          <w:rFonts w:ascii="Times New Roman" w:eastAsia="宋体" w:hAnsi="Times New Roman"/>
          <w:b w:val="0"/>
          <w:sz w:val="20"/>
        </w:rPr>
        <w:t>3GPP TSG RAN WG1 Meeting</w:t>
      </w:r>
      <w:r>
        <w:rPr>
          <w:rFonts w:ascii="Times New Roman" w:hAnsi="Times New Roman"/>
          <w:b w:val="0"/>
          <w:sz w:val="20"/>
        </w:rPr>
        <w:t xml:space="preserve"> </w:t>
      </w:r>
      <w:r>
        <w:rPr>
          <w:rFonts w:ascii="Times New Roman" w:eastAsia="宋体" w:hAnsi="Times New Roman"/>
          <w:b w:val="0"/>
          <w:sz w:val="20"/>
          <w:szCs w:val="22"/>
          <w:lang w:val="en-US" w:eastAsia="zh-CN"/>
        </w:rPr>
        <w:t>RAN1</w:t>
      </w:r>
      <w:r>
        <w:rPr>
          <w:rFonts w:ascii="Times New Roman" w:hAnsi="Times New Roman"/>
          <w:b w:val="0"/>
          <w:sz w:val="20"/>
        </w:rPr>
        <w:t>#1</w:t>
      </w:r>
      <w:r>
        <w:rPr>
          <w:rFonts w:ascii="Times New Roman" w:eastAsiaTheme="minorEastAsia" w:hAnsi="Times New Roman"/>
          <w:b w:val="0"/>
          <w:sz w:val="20"/>
          <w:lang w:eastAsia="zh-CN"/>
        </w:rPr>
        <w:t>20bis,</w:t>
      </w:r>
      <w:r>
        <w:rPr>
          <w:rFonts w:ascii="Times New Roman" w:eastAsia="宋体" w:hAnsi="Times New Roman"/>
          <w:b w:val="0"/>
          <w:sz w:val="20"/>
          <w:lang w:val="en-US" w:eastAsia="zh-CN"/>
        </w:rPr>
        <w:t xml:space="preserve"> </w:t>
      </w:r>
      <w:r>
        <w:rPr>
          <w:rFonts w:ascii="Times New Roman" w:eastAsia="MS Mincho" w:hAnsi="Times New Roman"/>
          <w:b w:val="0"/>
          <w:bCs/>
          <w:sz w:val="20"/>
          <w:lang w:eastAsia="ja-JP"/>
        </w:rPr>
        <w:t>November 18</w:t>
      </w:r>
      <w:r>
        <w:rPr>
          <w:rFonts w:ascii="Times New Roman" w:eastAsia="MS Mincho" w:hAnsi="Times New Roman"/>
          <w:b w:val="0"/>
          <w:bCs/>
          <w:sz w:val="20"/>
          <w:vertAlign w:val="superscript"/>
          <w:lang w:eastAsia="ja-JP"/>
        </w:rPr>
        <w:t>th</w:t>
      </w:r>
      <w:r>
        <w:rPr>
          <w:rFonts w:ascii="Times New Roman" w:eastAsia="MS Mincho" w:hAnsi="Times New Roman"/>
          <w:b w:val="0"/>
          <w:bCs/>
          <w:sz w:val="20"/>
          <w:lang w:eastAsia="ja-JP"/>
        </w:rPr>
        <w:t xml:space="preserve"> – 22</w:t>
      </w:r>
      <w:r>
        <w:rPr>
          <w:rFonts w:ascii="Times New Roman" w:eastAsia="MS Mincho" w:hAnsi="Times New Roman"/>
          <w:b w:val="0"/>
          <w:bCs/>
          <w:sz w:val="20"/>
          <w:vertAlign w:val="superscript"/>
          <w:lang w:eastAsia="ja-JP"/>
        </w:rPr>
        <w:t>nd</w:t>
      </w:r>
      <w:r>
        <w:rPr>
          <w:rFonts w:ascii="Times New Roman" w:eastAsia="MS Mincho" w:hAnsi="Times New Roman"/>
          <w:b w:val="0"/>
          <w:bCs/>
          <w:sz w:val="20"/>
          <w:lang w:eastAsia="ja-JP"/>
        </w:rPr>
        <w:t>, 2024</w:t>
      </w:r>
      <w:r>
        <w:rPr>
          <w:rFonts w:ascii="Times New Roman" w:hAnsi="Times New Roman"/>
          <w:b w:val="0"/>
          <w:sz w:val="20"/>
        </w:rPr>
        <w:t>.</w:t>
      </w:r>
      <w:bookmarkEnd w:id="262"/>
    </w:p>
    <w:p w14:paraId="145E4526" w14:textId="77777777" w:rsidR="000836A2" w:rsidRPr="00F331CE" w:rsidRDefault="00D250B5">
      <w:pPr>
        <w:pStyle w:val="TdocHeader2"/>
        <w:numPr>
          <w:ilvl w:val="0"/>
          <w:numId w:val="47"/>
        </w:numPr>
        <w:spacing w:afterLines="50" w:after="120"/>
        <w:rPr>
          <w:rFonts w:ascii="Times New Roman" w:eastAsia="宋体" w:hAnsi="Times New Roman"/>
          <w:b w:val="0"/>
          <w:sz w:val="20"/>
          <w:szCs w:val="22"/>
          <w:lang w:val="en-US" w:eastAsia="zh-CN"/>
        </w:rPr>
      </w:pPr>
      <w:bookmarkStart w:id="263" w:name="_Ref166052408"/>
      <w:bookmarkStart w:id="264" w:name="_Ref205844008"/>
      <w:r>
        <w:rPr>
          <w:rFonts w:ascii="Times New Roman" w:eastAsia="宋体" w:hAnsi="Times New Roman"/>
          <w:b w:val="0"/>
          <w:sz w:val="20"/>
          <w:lang w:val="en-US" w:eastAsia="zh-CN"/>
        </w:rPr>
        <w:t xml:space="preserve">John G. </w:t>
      </w:r>
      <w:proofErr w:type="spellStart"/>
      <w:r>
        <w:rPr>
          <w:rFonts w:ascii="Times New Roman" w:eastAsia="宋体" w:hAnsi="Times New Roman"/>
          <w:b w:val="0"/>
          <w:sz w:val="20"/>
          <w:lang w:val="en-US" w:eastAsia="zh-CN"/>
        </w:rPr>
        <w:t>Proakis</w:t>
      </w:r>
      <w:proofErr w:type="spellEnd"/>
      <w:r>
        <w:rPr>
          <w:rFonts w:ascii="Times New Roman" w:eastAsia="宋体" w:hAnsi="Times New Roman"/>
          <w:b w:val="0"/>
          <w:sz w:val="20"/>
          <w:lang w:val="en-US" w:eastAsia="zh-CN"/>
        </w:rPr>
        <w:t xml:space="preserve">, </w:t>
      </w:r>
      <w:proofErr w:type="spellStart"/>
      <w:r>
        <w:rPr>
          <w:rFonts w:ascii="Times New Roman" w:eastAsia="宋体" w:hAnsi="Times New Roman"/>
          <w:b w:val="0"/>
          <w:sz w:val="20"/>
          <w:lang w:val="en-US" w:eastAsia="zh-CN"/>
        </w:rPr>
        <w:t>Masoud</w:t>
      </w:r>
      <w:proofErr w:type="spellEnd"/>
      <w:r>
        <w:rPr>
          <w:rFonts w:ascii="Times New Roman" w:eastAsia="宋体" w:hAnsi="Times New Roman"/>
          <w:b w:val="0"/>
          <w:sz w:val="20"/>
          <w:lang w:val="en-US" w:eastAsia="zh-CN"/>
        </w:rPr>
        <w:t xml:space="preserve"> </w:t>
      </w:r>
      <w:proofErr w:type="spellStart"/>
      <w:r>
        <w:rPr>
          <w:rFonts w:ascii="Times New Roman" w:eastAsia="宋体" w:hAnsi="Times New Roman"/>
          <w:b w:val="0"/>
          <w:sz w:val="20"/>
          <w:lang w:val="en-US" w:eastAsia="zh-CN"/>
        </w:rPr>
        <w:t>Salehi</w:t>
      </w:r>
      <w:proofErr w:type="spellEnd"/>
      <w:r>
        <w:rPr>
          <w:rFonts w:ascii="Times New Roman" w:eastAsia="宋体" w:hAnsi="Times New Roman"/>
          <w:b w:val="0"/>
          <w:sz w:val="20"/>
          <w:lang w:val="en-US" w:eastAsia="zh-CN"/>
        </w:rPr>
        <w:t>. Digital communications, 5</w:t>
      </w:r>
      <w:r>
        <w:rPr>
          <w:rFonts w:ascii="Times New Roman" w:eastAsia="宋体" w:hAnsi="Times New Roman"/>
          <w:b w:val="0"/>
          <w:sz w:val="20"/>
          <w:vertAlign w:val="superscript"/>
          <w:lang w:val="en-US" w:eastAsia="zh-CN"/>
        </w:rPr>
        <w:t>th</w:t>
      </w:r>
      <w:r>
        <w:rPr>
          <w:rFonts w:ascii="Times New Roman" w:eastAsia="宋体" w:hAnsi="Times New Roman"/>
          <w:b w:val="0"/>
          <w:sz w:val="20"/>
          <w:lang w:val="en-US" w:eastAsia="zh-CN"/>
        </w:rPr>
        <w:t xml:space="preserve"> Edition [M].</w:t>
      </w:r>
      <w:bookmarkEnd w:id="263"/>
      <w:r>
        <w:rPr>
          <w:rFonts w:eastAsia="MS Mincho"/>
          <w:sz w:val="24"/>
          <w:szCs w:val="24"/>
          <w:lang w:val="en-US" w:eastAsia="zh-CN"/>
        </w:rPr>
        <w:t xml:space="preserve"> </w:t>
      </w:r>
      <w:r>
        <w:rPr>
          <w:rFonts w:ascii="Times New Roman" w:eastAsia="宋体" w:hAnsi="Times New Roman"/>
          <w:b w:val="0"/>
          <w:sz w:val="20"/>
          <w:lang w:val="en-US" w:eastAsia="zh-CN"/>
        </w:rPr>
        <w:t>New York, McGraw-Hill, 2019.</w:t>
      </w:r>
      <w:bookmarkEnd w:id="264"/>
    </w:p>
    <w:p w14:paraId="017361D5" w14:textId="05740E7C" w:rsidR="0018521D" w:rsidRDefault="0018521D" w:rsidP="0018521D">
      <w:pPr>
        <w:pStyle w:val="TdocHeader2"/>
        <w:numPr>
          <w:ilvl w:val="0"/>
          <w:numId w:val="47"/>
        </w:numPr>
        <w:spacing w:afterLines="50" w:after="120"/>
        <w:rPr>
          <w:rFonts w:ascii="Times New Roman" w:eastAsia="宋体" w:hAnsi="Times New Roman"/>
          <w:b w:val="0"/>
          <w:sz w:val="20"/>
          <w:szCs w:val="22"/>
          <w:lang w:val="en-US" w:eastAsia="zh-CN"/>
        </w:rPr>
      </w:pPr>
      <w:bookmarkStart w:id="265" w:name="_Ref209971713"/>
      <w:r>
        <w:rPr>
          <w:rFonts w:ascii="Times New Roman" w:eastAsia="宋体" w:hAnsi="Times New Roman" w:hint="eastAsia"/>
          <w:b w:val="0"/>
          <w:sz w:val="20"/>
          <w:lang w:val="en-US" w:eastAsia="zh-CN"/>
        </w:rPr>
        <w:t xml:space="preserve">R1-2506594, </w:t>
      </w:r>
      <w:r w:rsidRPr="0018521D">
        <w:rPr>
          <w:rFonts w:ascii="Times New Roman" w:eastAsia="宋体" w:hAnsi="Times New Roman"/>
          <w:b w:val="0"/>
          <w:sz w:val="20"/>
          <w:lang w:val="en-US" w:eastAsia="zh-CN"/>
        </w:rPr>
        <w:t>FL summary #7 for 10.3.2 “Study of air interface for Device 2b/C</w:t>
      </w:r>
      <w:r>
        <w:rPr>
          <w:rFonts w:ascii="Times New Roman" w:eastAsia="宋体" w:hAnsi="Times New Roman"/>
          <w:b w:val="0"/>
          <w:sz w:val="20"/>
          <w:lang w:val="en-US" w:eastAsia="zh-CN"/>
        </w:rPr>
        <w:t>”</w:t>
      </w:r>
      <w:r>
        <w:rPr>
          <w:rFonts w:ascii="Times New Roman" w:eastAsia="宋体" w:hAnsi="Times New Roman" w:hint="eastAsia"/>
          <w:b w:val="0"/>
          <w:sz w:val="20"/>
          <w:lang w:val="en-US" w:eastAsia="zh-CN"/>
        </w:rPr>
        <w:t xml:space="preserve">, </w:t>
      </w:r>
      <w:r w:rsidRPr="0018521D">
        <w:rPr>
          <w:rFonts w:ascii="Times New Roman" w:eastAsia="宋体" w:hAnsi="Times New Roman"/>
          <w:b w:val="0"/>
          <w:sz w:val="20"/>
          <w:lang w:val="en-US" w:eastAsia="zh-CN"/>
        </w:rPr>
        <w:t>Moderator (LG Electronics)</w:t>
      </w:r>
      <w:r>
        <w:rPr>
          <w:rFonts w:ascii="Times New Roman" w:eastAsia="宋体" w:hAnsi="Times New Roman" w:hint="eastAsia"/>
          <w:b w:val="0"/>
          <w:sz w:val="20"/>
          <w:lang w:val="en-US" w:eastAsia="zh-CN"/>
        </w:rPr>
        <w:t xml:space="preserve">, RAN1#122, </w:t>
      </w:r>
      <w:r w:rsidRPr="0018521D">
        <w:rPr>
          <w:rFonts w:ascii="Times New Roman" w:eastAsia="宋体" w:hAnsi="Times New Roman"/>
          <w:b w:val="0"/>
          <w:sz w:val="20"/>
          <w:lang w:val="en-US" w:eastAsia="zh-CN"/>
        </w:rPr>
        <w:t>Aug 25</w:t>
      </w:r>
      <w:r w:rsidRPr="00AA57B2">
        <w:rPr>
          <w:rFonts w:ascii="Times New Roman" w:eastAsia="宋体" w:hAnsi="Times New Roman"/>
          <w:b w:val="0"/>
          <w:sz w:val="20"/>
          <w:vertAlign w:val="superscript"/>
          <w:lang w:val="en-US" w:eastAsia="zh-CN"/>
        </w:rPr>
        <w:t xml:space="preserve">th </w:t>
      </w:r>
      <w:r w:rsidRPr="0018521D">
        <w:rPr>
          <w:rFonts w:ascii="Times New Roman" w:eastAsia="宋体" w:hAnsi="Times New Roman"/>
          <w:b w:val="0"/>
          <w:sz w:val="20"/>
          <w:lang w:val="en-US" w:eastAsia="zh-CN"/>
        </w:rPr>
        <w:t>– 29</w:t>
      </w:r>
      <w:r w:rsidRPr="00AA57B2">
        <w:rPr>
          <w:rFonts w:ascii="Times New Roman" w:eastAsia="宋体" w:hAnsi="Times New Roman"/>
          <w:b w:val="0"/>
          <w:sz w:val="20"/>
          <w:vertAlign w:val="superscript"/>
          <w:lang w:val="en-US" w:eastAsia="zh-CN"/>
        </w:rPr>
        <w:t>th</w:t>
      </w:r>
      <w:r w:rsidRPr="0018521D">
        <w:rPr>
          <w:rFonts w:ascii="Times New Roman" w:eastAsia="宋体" w:hAnsi="Times New Roman"/>
          <w:b w:val="0"/>
          <w:sz w:val="20"/>
          <w:lang w:val="en-US" w:eastAsia="zh-CN"/>
        </w:rPr>
        <w:t>, 2025</w:t>
      </w:r>
      <w:r>
        <w:rPr>
          <w:rFonts w:ascii="Times New Roman" w:eastAsia="宋体" w:hAnsi="Times New Roman" w:hint="eastAsia"/>
          <w:b w:val="0"/>
          <w:sz w:val="20"/>
          <w:lang w:val="en-US" w:eastAsia="zh-CN"/>
        </w:rPr>
        <w:t>.</w:t>
      </w:r>
      <w:bookmarkEnd w:id="265"/>
    </w:p>
    <w:bookmarkEnd w:id="240"/>
    <w:bookmarkEnd w:id="241"/>
    <w:p w14:paraId="7F8F784D" w14:textId="77777777" w:rsidR="000836A2" w:rsidRDefault="00D250B5">
      <w:pPr>
        <w:pStyle w:val="1"/>
        <w:spacing w:before="360" w:afterLines="50" w:after="120"/>
        <w:ind w:left="431" w:hanging="431"/>
        <w:rPr>
          <w:rFonts w:eastAsia="宋体"/>
          <w:b/>
          <w:sz w:val="28"/>
          <w:szCs w:val="28"/>
          <w:lang w:val="en-US" w:eastAsia="zh-CN"/>
        </w:rPr>
      </w:pPr>
      <w:r>
        <w:rPr>
          <w:rFonts w:eastAsia="宋体" w:hint="eastAsia"/>
          <w:b/>
          <w:sz w:val="28"/>
          <w:szCs w:val="28"/>
          <w:lang w:val="en-US" w:eastAsia="zh-CN"/>
        </w:rPr>
        <w:t>Annex</w:t>
      </w:r>
    </w:p>
    <w:p w14:paraId="3E071656" w14:textId="56B336FB" w:rsidR="000836A2" w:rsidRDefault="00D250B5">
      <w:pPr>
        <w:pStyle w:val="ab"/>
        <w:jc w:val="center"/>
        <w:rPr>
          <w:rFonts w:eastAsiaTheme="minorEastAsia"/>
          <w:b w:val="0"/>
          <w:lang w:eastAsia="zh-CN"/>
        </w:rPr>
      </w:pPr>
      <w:r>
        <w:rPr>
          <w:b w:val="0"/>
        </w:rPr>
        <w:t xml:space="preserve">Table </w:t>
      </w:r>
      <w:r>
        <w:rPr>
          <w:b w:val="0"/>
        </w:rPr>
        <w:fldChar w:fldCharType="begin"/>
      </w:r>
      <w:r>
        <w:rPr>
          <w:b w:val="0"/>
        </w:rPr>
        <w:instrText xml:space="preserve"> SEQ Table \* ARABIC </w:instrText>
      </w:r>
      <w:r>
        <w:rPr>
          <w:b w:val="0"/>
        </w:rPr>
        <w:fldChar w:fldCharType="separate"/>
      </w:r>
      <w:r w:rsidR="000A3ABA">
        <w:rPr>
          <w:b w:val="0"/>
          <w:noProof/>
        </w:rPr>
        <w:t>13</w:t>
      </w:r>
      <w:r>
        <w:rPr>
          <w:b w:val="0"/>
        </w:rPr>
        <w:fldChar w:fldCharType="end"/>
      </w:r>
      <w:r>
        <w:rPr>
          <w:rFonts w:eastAsiaTheme="minorEastAsia" w:hint="eastAsia"/>
          <w:b w:val="0"/>
          <w:lang w:eastAsia="zh-CN"/>
        </w:rPr>
        <w:t xml:space="preserve">: The </w:t>
      </w:r>
      <w:r>
        <w:rPr>
          <w:rFonts w:eastAsiaTheme="minorEastAsia"/>
          <w:b w:val="0"/>
          <w:lang w:eastAsia="zh-CN"/>
        </w:rPr>
        <w:t>evaluation</w:t>
      </w:r>
      <w:r>
        <w:rPr>
          <w:rFonts w:eastAsiaTheme="minorEastAsia" w:hint="eastAsia"/>
          <w:b w:val="0"/>
          <w:lang w:eastAsia="zh-CN"/>
        </w:rPr>
        <w:t xml:space="preserve"> assumptions of the BLER performance for R2D</w:t>
      </w:r>
    </w:p>
    <w:tbl>
      <w:tblPr>
        <w:tblStyle w:val="aff7"/>
        <w:tblpPr w:leftFromText="180" w:rightFromText="180" w:vertAnchor="text" w:tblpXSpec="center" w:tblpY="1"/>
        <w:tblOverlap w:val="never"/>
        <w:tblW w:w="0" w:type="auto"/>
        <w:tblLook w:val="04A0" w:firstRow="1" w:lastRow="0" w:firstColumn="1" w:lastColumn="0" w:noHBand="0" w:noVBand="1"/>
      </w:tblPr>
      <w:tblGrid>
        <w:gridCol w:w="2262"/>
        <w:gridCol w:w="3763"/>
      </w:tblGrid>
      <w:tr w:rsidR="000836A2" w14:paraId="4B47F855" w14:textId="77777777" w:rsidTr="00FC5A3A">
        <w:tc>
          <w:tcPr>
            <w:tcW w:w="2262"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30F0BE87" w14:textId="77777777" w:rsidR="000836A2" w:rsidRDefault="00D250B5">
            <w:pPr>
              <w:widowControl w:val="0"/>
              <w:spacing w:after="0" w:line="360" w:lineRule="auto"/>
              <w:jc w:val="center"/>
              <w:rPr>
                <w:rFonts w:eastAsia="宋体"/>
                <w:b/>
                <w:lang w:eastAsia="zh-CN"/>
              </w:rPr>
            </w:pPr>
            <w:r>
              <w:rPr>
                <w:rFonts w:eastAsia="宋体" w:hint="eastAsia"/>
                <w:b/>
                <w:lang w:eastAsia="zh-CN"/>
              </w:rPr>
              <w:t>Parameter</w:t>
            </w:r>
          </w:p>
        </w:tc>
        <w:tc>
          <w:tcPr>
            <w:tcW w:w="3763"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1ECA205B" w14:textId="77777777" w:rsidR="000836A2" w:rsidRDefault="00D250B5">
            <w:pPr>
              <w:widowControl w:val="0"/>
              <w:spacing w:after="0" w:line="360" w:lineRule="auto"/>
              <w:jc w:val="center"/>
              <w:rPr>
                <w:rFonts w:eastAsia="宋体"/>
                <w:b/>
                <w:lang w:eastAsia="zh-CN"/>
              </w:rPr>
            </w:pPr>
            <w:r>
              <w:rPr>
                <w:rFonts w:eastAsia="宋体" w:hint="eastAsia"/>
                <w:b/>
                <w:lang w:eastAsia="zh-CN"/>
              </w:rPr>
              <w:t>Value</w:t>
            </w:r>
          </w:p>
        </w:tc>
      </w:tr>
      <w:tr w:rsidR="000836A2" w14:paraId="75429924" w14:textId="77777777" w:rsidTr="00FC5A3A">
        <w:tc>
          <w:tcPr>
            <w:tcW w:w="2262" w:type="dxa"/>
            <w:tcBorders>
              <w:top w:val="single" w:sz="4" w:space="0" w:color="auto"/>
              <w:left w:val="single" w:sz="4" w:space="0" w:color="auto"/>
              <w:bottom w:val="single" w:sz="4" w:space="0" w:color="auto"/>
              <w:right w:val="single" w:sz="4" w:space="0" w:color="auto"/>
            </w:tcBorders>
          </w:tcPr>
          <w:p w14:paraId="230EB457" w14:textId="77777777" w:rsidR="000836A2" w:rsidRDefault="00D250B5">
            <w:pPr>
              <w:widowControl w:val="0"/>
              <w:spacing w:after="0" w:line="360" w:lineRule="auto"/>
              <w:jc w:val="both"/>
              <w:rPr>
                <w:rFonts w:eastAsia="宋体"/>
                <w:lang w:eastAsia="zh-CN"/>
              </w:rPr>
            </w:pPr>
            <w:r>
              <w:rPr>
                <w:rFonts w:eastAsia="宋体"/>
                <w:lang w:eastAsia="zh-CN"/>
              </w:rPr>
              <w:t>C</w:t>
            </w:r>
            <w:r>
              <w:rPr>
                <w:rFonts w:eastAsia="宋体" w:hint="eastAsia"/>
                <w:lang w:eastAsia="zh-CN"/>
              </w:rPr>
              <w:t>arrier frequency</w:t>
            </w:r>
          </w:p>
        </w:tc>
        <w:tc>
          <w:tcPr>
            <w:tcW w:w="3763" w:type="dxa"/>
            <w:tcBorders>
              <w:top w:val="single" w:sz="4" w:space="0" w:color="auto"/>
              <w:left w:val="single" w:sz="4" w:space="0" w:color="auto"/>
              <w:bottom w:val="single" w:sz="4" w:space="0" w:color="auto"/>
              <w:right w:val="single" w:sz="4" w:space="0" w:color="auto"/>
            </w:tcBorders>
          </w:tcPr>
          <w:p w14:paraId="062930D2" w14:textId="77777777" w:rsidR="000836A2" w:rsidRDefault="00D250B5">
            <w:pPr>
              <w:widowControl w:val="0"/>
              <w:spacing w:after="0" w:line="360" w:lineRule="auto"/>
              <w:jc w:val="both"/>
              <w:rPr>
                <w:rFonts w:eastAsia="宋体"/>
                <w:lang w:eastAsia="zh-CN"/>
              </w:rPr>
            </w:pPr>
            <w:r>
              <w:rPr>
                <w:rFonts w:eastAsia="宋体" w:hint="eastAsia"/>
                <w:lang w:eastAsia="zh-CN"/>
              </w:rPr>
              <w:t>900MHz</w:t>
            </w:r>
          </w:p>
        </w:tc>
      </w:tr>
      <w:tr w:rsidR="000836A2" w14:paraId="494B4F34" w14:textId="77777777" w:rsidTr="00FC5A3A">
        <w:tc>
          <w:tcPr>
            <w:tcW w:w="2262" w:type="dxa"/>
            <w:tcBorders>
              <w:top w:val="single" w:sz="4" w:space="0" w:color="auto"/>
              <w:left w:val="single" w:sz="4" w:space="0" w:color="auto"/>
              <w:bottom w:val="single" w:sz="4" w:space="0" w:color="auto"/>
              <w:right w:val="single" w:sz="4" w:space="0" w:color="auto"/>
            </w:tcBorders>
          </w:tcPr>
          <w:p w14:paraId="16F9E467" w14:textId="77777777" w:rsidR="000836A2" w:rsidRDefault="00D250B5">
            <w:pPr>
              <w:widowControl w:val="0"/>
              <w:spacing w:after="0" w:line="360" w:lineRule="auto"/>
              <w:jc w:val="both"/>
              <w:rPr>
                <w:rFonts w:eastAsia="宋体"/>
                <w:lang w:eastAsia="zh-CN"/>
              </w:rPr>
            </w:pPr>
            <w:r>
              <w:rPr>
                <w:rFonts w:eastAsia="宋体" w:hint="eastAsia"/>
                <w:lang w:eastAsia="zh-CN"/>
              </w:rPr>
              <w:t>SCS</w:t>
            </w:r>
          </w:p>
        </w:tc>
        <w:tc>
          <w:tcPr>
            <w:tcW w:w="3763" w:type="dxa"/>
            <w:tcBorders>
              <w:top w:val="single" w:sz="4" w:space="0" w:color="auto"/>
              <w:left w:val="single" w:sz="4" w:space="0" w:color="auto"/>
              <w:bottom w:val="single" w:sz="4" w:space="0" w:color="auto"/>
              <w:right w:val="single" w:sz="4" w:space="0" w:color="auto"/>
            </w:tcBorders>
          </w:tcPr>
          <w:p w14:paraId="0BBC13AB" w14:textId="77777777" w:rsidR="000836A2" w:rsidRDefault="00D250B5">
            <w:pPr>
              <w:widowControl w:val="0"/>
              <w:spacing w:after="0" w:line="360" w:lineRule="auto"/>
              <w:jc w:val="both"/>
              <w:rPr>
                <w:rFonts w:eastAsia="宋体"/>
                <w:lang w:eastAsia="zh-CN"/>
              </w:rPr>
            </w:pPr>
            <w:r>
              <w:rPr>
                <w:rFonts w:eastAsia="宋体" w:hint="eastAsia"/>
                <w:lang w:eastAsia="zh-CN"/>
              </w:rPr>
              <w:t>15kHz</w:t>
            </w:r>
          </w:p>
        </w:tc>
      </w:tr>
      <w:tr w:rsidR="000836A2" w14:paraId="51BA0F15" w14:textId="77777777" w:rsidTr="00FC5A3A">
        <w:tc>
          <w:tcPr>
            <w:tcW w:w="2262" w:type="dxa"/>
            <w:tcBorders>
              <w:top w:val="single" w:sz="4" w:space="0" w:color="auto"/>
              <w:left w:val="single" w:sz="4" w:space="0" w:color="auto"/>
              <w:bottom w:val="single" w:sz="4" w:space="0" w:color="auto"/>
              <w:right w:val="single" w:sz="4" w:space="0" w:color="auto"/>
            </w:tcBorders>
          </w:tcPr>
          <w:p w14:paraId="692A4DB0" w14:textId="77777777" w:rsidR="000836A2" w:rsidRDefault="00D250B5">
            <w:pPr>
              <w:widowControl w:val="0"/>
              <w:spacing w:after="0" w:line="360" w:lineRule="auto"/>
              <w:jc w:val="both"/>
              <w:rPr>
                <w:rFonts w:eastAsia="宋体"/>
                <w:lang w:eastAsia="zh-CN"/>
              </w:rPr>
            </w:pPr>
            <w:r>
              <w:rPr>
                <w:rFonts w:eastAsia="宋体"/>
                <w:lang w:eastAsia="zh-CN"/>
              </w:rPr>
              <w:t>C</w:t>
            </w:r>
            <w:r>
              <w:rPr>
                <w:rFonts w:eastAsia="宋体" w:hint="eastAsia"/>
                <w:lang w:eastAsia="zh-CN"/>
              </w:rPr>
              <w:t>hannel model</w:t>
            </w:r>
          </w:p>
        </w:tc>
        <w:tc>
          <w:tcPr>
            <w:tcW w:w="3763" w:type="dxa"/>
            <w:tcBorders>
              <w:top w:val="single" w:sz="4" w:space="0" w:color="auto"/>
              <w:left w:val="single" w:sz="4" w:space="0" w:color="auto"/>
              <w:bottom w:val="single" w:sz="4" w:space="0" w:color="auto"/>
              <w:right w:val="single" w:sz="4" w:space="0" w:color="auto"/>
            </w:tcBorders>
          </w:tcPr>
          <w:p w14:paraId="16F343F0" w14:textId="77777777" w:rsidR="000836A2" w:rsidRDefault="00D250B5">
            <w:pPr>
              <w:widowControl w:val="0"/>
              <w:numPr>
                <w:ilvl w:val="0"/>
                <w:numId w:val="48"/>
              </w:numPr>
              <w:spacing w:after="0" w:line="360" w:lineRule="auto"/>
              <w:jc w:val="both"/>
              <w:rPr>
                <w:rFonts w:eastAsia="宋体"/>
                <w:lang w:eastAsia="zh-CN"/>
              </w:rPr>
            </w:pPr>
            <w:r>
              <w:rPr>
                <w:rFonts w:eastAsia="宋体" w:hint="eastAsia"/>
                <w:lang w:eastAsia="zh-CN"/>
              </w:rPr>
              <w:t>TDL-A for indoor scenario</w:t>
            </w:r>
          </w:p>
          <w:p w14:paraId="0D82105A" w14:textId="77777777" w:rsidR="000836A2" w:rsidRDefault="00D250B5">
            <w:pPr>
              <w:widowControl w:val="0"/>
              <w:numPr>
                <w:ilvl w:val="0"/>
                <w:numId w:val="48"/>
              </w:numPr>
              <w:spacing w:after="0" w:line="360" w:lineRule="auto"/>
              <w:jc w:val="both"/>
              <w:rPr>
                <w:rFonts w:eastAsia="宋体"/>
                <w:lang w:eastAsia="zh-CN"/>
              </w:rPr>
            </w:pPr>
            <w:r>
              <w:rPr>
                <w:rFonts w:eastAsia="宋体" w:hint="eastAsia"/>
                <w:lang w:eastAsia="zh-CN"/>
              </w:rPr>
              <w:t>TDL-C for outdoor scenario</w:t>
            </w:r>
          </w:p>
        </w:tc>
      </w:tr>
      <w:tr w:rsidR="000836A2" w14:paraId="0387F4D0" w14:textId="77777777" w:rsidTr="00FC5A3A">
        <w:tc>
          <w:tcPr>
            <w:tcW w:w="2262" w:type="dxa"/>
            <w:tcBorders>
              <w:top w:val="single" w:sz="4" w:space="0" w:color="auto"/>
              <w:left w:val="single" w:sz="4" w:space="0" w:color="auto"/>
              <w:bottom w:val="single" w:sz="4" w:space="0" w:color="auto"/>
              <w:right w:val="single" w:sz="4" w:space="0" w:color="auto"/>
            </w:tcBorders>
          </w:tcPr>
          <w:p w14:paraId="69E16FEB" w14:textId="77777777" w:rsidR="000836A2" w:rsidRDefault="00D250B5">
            <w:pPr>
              <w:widowControl w:val="0"/>
              <w:spacing w:after="0" w:line="360" w:lineRule="auto"/>
              <w:jc w:val="both"/>
              <w:rPr>
                <w:rFonts w:eastAsia="宋体"/>
                <w:lang w:eastAsia="zh-CN"/>
              </w:rPr>
            </w:pPr>
            <w:r>
              <w:rPr>
                <w:rFonts w:eastAsia="宋体" w:hint="eastAsia"/>
                <w:lang w:eastAsia="zh-CN"/>
              </w:rPr>
              <w:t>Device velocity</w:t>
            </w:r>
          </w:p>
        </w:tc>
        <w:tc>
          <w:tcPr>
            <w:tcW w:w="3763" w:type="dxa"/>
            <w:tcBorders>
              <w:top w:val="single" w:sz="4" w:space="0" w:color="auto"/>
              <w:left w:val="single" w:sz="4" w:space="0" w:color="auto"/>
              <w:bottom w:val="single" w:sz="4" w:space="0" w:color="auto"/>
              <w:right w:val="single" w:sz="4" w:space="0" w:color="auto"/>
            </w:tcBorders>
          </w:tcPr>
          <w:p w14:paraId="088F7BAB" w14:textId="77777777" w:rsidR="000836A2" w:rsidRDefault="00D250B5">
            <w:pPr>
              <w:widowControl w:val="0"/>
              <w:spacing w:after="0" w:line="360" w:lineRule="auto"/>
              <w:jc w:val="both"/>
              <w:rPr>
                <w:rFonts w:eastAsia="宋体"/>
                <w:lang w:eastAsia="zh-CN"/>
              </w:rPr>
            </w:pPr>
            <w:r>
              <w:rPr>
                <w:rFonts w:eastAsia="宋体" w:hint="eastAsia"/>
                <w:lang w:eastAsia="zh-CN"/>
              </w:rPr>
              <w:t>3km/h</w:t>
            </w:r>
          </w:p>
        </w:tc>
      </w:tr>
      <w:tr w:rsidR="000836A2" w14:paraId="1B1E2B48" w14:textId="77777777" w:rsidTr="00FC5A3A">
        <w:tc>
          <w:tcPr>
            <w:tcW w:w="2262" w:type="dxa"/>
            <w:tcBorders>
              <w:top w:val="single" w:sz="4" w:space="0" w:color="auto"/>
              <w:left w:val="single" w:sz="4" w:space="0" w:color="auto"/>
              <w:bottom w:val="single" w:sz="4" w:space="0" w:color="auto"/>
              <w:right w:val="single" w:sz="4" w:space="0" w:color="auto"/>
            </w:tcBorders>
          </w:tcPr>
          <w:p w14:paraId="11C7910E" w14:textId="77777777" w:rsidR="000836A2" w:rsidRDefault="00D250B5">
            <w:pPr>
              <w:widowControl w:val="0"/>
              <w:spacing w:after="0" w:line="360" w:lineRule="auto"/>
              <w:jc w:val="both"/>
              <w:rPr>
                <w:rFonts w:eastAsia="宋体"/>
                <w:lang w:eastAsia="zh-CN"/>
              </w:rPr>
            </w:pPr>
            <w:r>
              <w:rPr>
                <w:rFonts w:eastAsia="宋体" w:hint="eastAsia"/>
                <w:lang w:eastAsia="zh-CN"/>
              </w:rPr>
              <w:t>Delay spread</w:t>
            </w:r>
          </w:p>
        </w:tc>
        <w:tc>
          <w:tcPr>
            <w:tcW w:w="3763" w:type="dxa"/>
            <w:tcBorders>
              <w:top w:val="single" w:sz="4" w:space="0" w:color="auto"/>
              <w:left w:val="single" w:sz="4" w:space="0" w:color="auto"/>
              <w:bottom w:val="single" w:sz="4" w:space="0" w:color="auto"/>
              <w:right w:val="single" w:sz="4" w:space="0" w:color="auto"/>
            </w:tcBorders>
          </w:tcPr>
          <w:p w14:paraId="3014701F" w14:textId="77777777" w:rsidR="000836A2" w:rsidRDefault="00D250B5">
            <w:pPr>
              <w:widowControl w:val="0"/>
              <w:spacing w:after="0" w:line="360" w:lineRule="auto"/>
              <w:jc w:val="both"/>
              <w:rPr>
                <w:rFonts w:eastAsia="宋体"/>
                <w:lang w:eastAsia="zh-CN"/>
              </w:rPr>
            </w:pPr>
            <w:r>
              <w:rPr>
                <w:rFonts w:eastAsia="宋体" w:hint="eastAsia"/>
                <w:lang w:eastAsia="zh-CN"/>
              </w:rPr>
              <w:t>30ns for TDL-A, 300ns for TDL-C</w:t>
            </w:r>
          </w:p>
        </w:tc>
      </w:tr>
      <w:tr w:rsidR="000836A2" w14:paraId="54CA7CEA" w14:textId="77777777" w:rsidTr="00FC5A3A">
        <w:tc>
          <w:tcPr>
            <w:tcW w:w="2262" w:type="dxa"/>
            <w:tcBorders>
              <w:top w:val="single" w:sz="4" w:space="0" w:color="auto"/>
              <w:left w:val="single" w:sz="4" w:space="0" w:color="auto"/>
              <w:bottom w:val="single" w:sz="4" w:space="0" w:color="auto"/>
              <w:right w:val="single" w:sz="4" w:space="0" w:color="auto"/>
            </w:tcBorders>
          </w:tcPr>
          <w:p w14:paraId="6F6F30B6" w14:textId="77777777" w:rsidR="000836A2" w:rsidRDefault="00D250B5">
            <w:pPr>
              <w:widowControl w:val="0"/>
              <w:spacing w:after="0" w:line="360" w:lineRule="auto"/>
              <w:jc w:val="both"/>
              <w:rPr>
                <w:rFonts w:eastAsia="宋体"/>
                <w:lang w:eastAsia="zh-CN"/>
              </w:rPr>
            </w:pPr>
            <w:r>
              <w:rPr>
                <w:rFonts w:eastAsia="宋体"/>
                <w:lang w:eastAsia="zh-CN"/>
              </w:rPr>
              <w:t>M</w:t>
            </w:r>
            <w:r>
              <w:rPr>
                <w:rFonts w:eastAsia="宋体" w:hint="eastAsia"/>
                <w:lang w:eastAsia="zh-CN"/>
              </w:rPr>
              <w:t>essage size</w:t>
            </w:r>
          </w:p>
        </w:tc>
        <w:tc>
          <w:tcPr>
            <w:tcW w:w="3763" w:type="dxa"/>
            <w:tcBorders>
              <w:top w:val="single" w:sz="4" w:space="0" w:color="auto"/>
              <w:left w:val="single" w:sz="4" w:space="0" w:color="auto"/>
              <w:bottom w:val="single" w:sz="4" w:space="0" w:color="auto"/>
              <w:right w:val="single" w:sz="4" w:space="0" w:color="auto"/>
            </w:tcBorders>
          </w:tcPr>
          <w:p w14:paraId="17ACA1DE" w14:textId="77777777" w:rsidR="000836A2" w:rsidRDefault="00D250B5">
            <w:pPr>
              <w:widowControl w:val="0"/>
              <w:spacing w:after="0" w:line="360" w:lineRule="auto"/>
              <w:jc w:val="both"/>
              <w:rPr>
                <w:rFonts w:eastAsia="宋体"/>
                <w:lang w:eastAsia="zh-CN"/>
              </w:rPr>
            </w:pPr>
            <w:r>
              <w:rPr>
                <w:rFonts w:eastAsia="宋体" w:hint="eastAsia"/>
                <w:lang w:eastAsia="zh-CN"/>
              </w:rPr>
              <w:t>96bits</w:t>
            </w:r>
          </w:p>
        </w:tc>
      </w:tr>
      <w:tr w:rsidR="000836A2" w14:paraId="0A031A64" w14:textId="77777777" w:rsidTr="00FC5A3A">
        <w:tc>
          <w:tcPr>
            <w:tcW w:w="2262" w:type="dxa"/>
            <w:tcBorders>
              <w:top w:val="single" w:sz="4" w:space="0" w:color="auto"/>
              <w:left w:val="single" w:sz="4" w:space="0" w:color="auto"/>
              <w:bottom w:val="single" w:sz="4" w:space="0" w:color="auto"/>
              <w:right w:val="single" w:sz="4" w:space="0" w:color="auto"/>
            </w:tcBorders>
          </w:tcPr>
          <w:p w14:paraId="772710D8" w14:textId="77777777" w:rsidR="000836A2" w:rsidRDefault="00D250B5">
            <w:pPr>
              <w:widowControl w:val="0"/>
              <w:spacing w:after="0" w:line="360" w:lineRule="auto"/>
              <w:jc w:val="both"/>
              <w:rPr>
                <w:rFonts w:eastAsia="宋体"/>
                <w:lang w:eastAsia="zh-CN"/>
              </w:rPr>
            </w:pPr>
            <w:r>
              <w:rPr>
                <w:rFonts w:eastAsia="宋体" w:hint="eastAsia"/>
                <w:lang w:eastAsia="zh-CN"/>
              </w:rPr>
              <w:t xml:space="preserve">R2D </w:t>
            </w:r>
            <w:r>
              <w:rPr>
                <w:rFonts w:eastAsia="宋体"/>
                <w:lang w:eastAsia="zh-CN"/>
              </w:rPr>
              <w:t>W</w:t>
            </w:r>
            <w:r>
              <w:rPr>
                <w:rFonts w:eastAsia="宋体" w:hint="eastAsia"/>
                <w:lang w:eastAsia="zh-CN"/>
              </w:rPr>
              <w:t>aveform</w:t>
            </w:r>
          </w:p>
        </w:tc>
        <w:tc>
          <w:tcPr>
            <w:tcW w:w="3763" w:type="dxa"/>
            <w:tcBorders>
              <w:top w:val="single" w:sz="4" w:space="0" w:color="auto"/>
              <w:left w:val="single" w:sz="4" w:space="0" w:color="auto"/>
              <w:bottom w:val="single" w:sz="4" w:space="0" w:color="auto"/>
              <w:right w:val="single" w:sz="4" w:space="0" w:color="auto"/>
            </w:tcBorders>
          </w:tcPr>
          <w:p w14:paraId="30BE27A1" w14:textId="014AD063" w:rsidR="000836A2" w:rsidRDefault="00D250B5">
            <w:pPr>
              <w:widowControl w:val="0"/>
              <w:spacing w:after="0" w:line="360" w:lineRule="auto"/>
              <w:jc w:val="both"/>
              <w:rPr>
                <w:rFonts w:eastAsia="宋体"/>
                <w:lang w:eastAsia="zh-CN"/>
              </w:rPr>
            </w:pPr>
            <w:r>
              <w:rPr>
                <w:rFonts w:eastAsia="宋体" w:hint="eastAsia"/>
                <w:lang w:eastAsia="zh-CN"/>
              </w:rPr>
              <w:t xml:space="preserve">OOK-4, M=2, 6, </w:t>
            </w:r>
            <w:r w:rsidR="00D52402">
              <w:rPr>
                <w:rFonts w:eastAsia="宋体" w:hint="eastAsia"/>
                <w:lang w:eastAsia="zh-CN"/>
              </w:rPr>
              <w:t xml:space="preserve">12, </w:t>
            </w:r>
            <w:r>
              <w:rPr>
                <w:rFonts w:eastAsia="宋体" w:hint="eastAsia"/>
                <w:lang w:eastAsia="zh-CN"/>
              </w:rPr>
              <w:t xml:space="preserve">24 </w:t>
            </w:r>
          </w:p>
        </w:tc>
      </w:tr>
      <w:tr w:rsidR="000836A2" w14:paraId="501CD8A3" w14:textId="77777777" w:rsidTr="00FC5A3A">
        <w:tc>
          <w:tcPr>
            <w:tcW w:w="2262" w:type="dxa"/>
            <w:tcBorders>
              <w:top w:val="single" w:sz="4" w:space="0" w:color="auto"/>
              <w:left w:val="single" w:sz="4" w:space="0" w:color="auto"/>
              <w:bottom w:val="single" w:sz="4" w:space="0" w:color="auto"/>
              <w:right w:val="single" w:sz="4" w:space="0" w:color="auto"/>
            </w:tcBorders>
          </w:tcPr>
          <w:p w14:paraId="34182C12" w14:textId="77777777" w:rsidR="000836A2" w:rsidRDefault="00D250B5">
            <w:pPr>
              <w:widowControl w:val="0"/>
              <w:spacing w:after="0" w:line="360" w:lineRule="auto"/>
              <w:jc w:val="both"/>
              <w:rPr>
                <w:rFonts w:eastAsia="宋体"/>
                <w:lang w:eastAsia="zh-CN"/>
              </w:rPr>
            </w:pPr>
            <w:r>
              <w:rPr>
                <w:rFonts w:eastAsia="宋体" w:hint="eastAsia"/>
                <w:lang w:eastAsia="zh-CN"/>
              </w:rPr>
              <w:t>Line code</w:t>
            </w:r>
          </w:p>
        </w:tc>
        <w:tc>
          <w:tcPr>
            <w:tcW w:w="3763" w:type="dxa"/>
            <w:tcBorders>
              <w:top w:val="single" w:sz="4" w:space="0" w:color="auto"/>
              <w:left w:val="single" w:sz="4" w:space="0" w:color="auto"/>
              <w:bottom w:val="single" w:sz="4" w:space="0" w:color="auto"/>
              <w:right w:val="single" w:sz="4" w:space="0" w:color="auto"/>
            </w:tcBorders>
          </w:tcPr>
          <w:p w14:paraId="1E5F7BCB" w14:textId="77777777" w:rsidR="000836A2" w:rsidRDefault="00D250B5">
            <w:pPr>
              <w:widowControl w:val="0"/>
              <w:spacing w:after="0" w:line="360" w:lineRule="auto"/>
              <w:jc w:val="both"/>
              <w:rPr>
                <w:rFonts w:eastAsia="宋体"/>
                <w:lang w:eastAsia="zh-CN"/>
              </w:rPr>
            </w:pPr>
            <w:r>
              <w:rPr>
                <w:rFonts w:eastAsia="宋体" w:hint="eastAsia"/>
                <w:lang w:eastAsia="zh-CN"/>
              </w:rPr>
              <w:t>Manchester code</w:t>
            </w:r>
          </w:p>
        </w:tc>
      </w:tr>
      <w:tr w:rsidR="000836A2" w14:paraId="73C68A85" w14:textId="77777777" w:rsidTr="00FC5A3A">
        <w:tc>
          <w:tcPr>
            <w:tcW w:w="2262" w:type="dxa"/>
            <w:tcBorders>
              <w:top w:val="single" w:sz="4" w:space="0" w:color="auto"/>
              <w:left w:val="single" w:sz="4" w:space="0" w:color="auto"/>
              <w:bottom w:val="single" w:sz="4" w:space="0" w:color="auto"/>
              <w:right w:val="single" w:sz="4" w:space="0" w:color="auto"/>
            </w:tcBorders>
          </w:tcPr>
          <w:p w14:paraId="7DAFC066" w14:textId="77777777" w:rsidR="000836A2" w:rsidRDefault="00D250B5">
            <w:pPr>
              <w:widowControl w:val="0"/>
              <w:spacing w:after="0" w:line="360" w:lineRule="auto"/>
              <w:jc w:val="both"/>
              <w:rPr>
                <w:rFonts w:eastAsia="宋体"/>
                <w:lang w:eastAsia="zh-CN"/>
              </w:rPr>
            </w:pPr>
            <w:r>
              <w:rPr>
                <w:rFonts w:eastAsia="宋体"/>
                <w:lang w:eastAsia="zh-CN"/>
              </w:rPr>
              <w:t>B</w:t>
            </w:r>
            <w:r>
              <w:rPr>
                <w:rFonts w:eastAsia="宋体" w:hint="eastAsia"/>
                <w:lang w:eastAsia="zh-CN"/>
              </w:rPr>
              <w:t>andwidth</w:t>
            </w:r>
          </w:p>
        </w:tc>
        <w:tc>
          <w:tcPr>
            <w:tcW w:w="3763" w:type="dxa"/>
            <w:tcBorders>
              <w:top w:val="single" w:sz="4" w:space="0" w:color="auto"/>
              <w:left w:val="single" w:sz="4" w:space="0" w:color="auto"/>
              <w:bottom w:val="single" w:sz="4" w:space="0" w:color="auto"/>
              <w:right w:val="single" w:sz="4" w:space="0" w:color="auto"/>
            </w:tcBorders>
          </w:tcPr>
          <w:p w14:paraId="5A750B6E" w14:textId="341BB5D4" w:rsidR="000836A2" w:rsidRDefault="00D250B5">
            <w:pPr>
              <w:widowControl w:val="0"/>
              <w:spacing w:after="0" w:line="360" w:lineRule="auto"/>
              <w:jc w:val="both"/>
              <w:rPr>
                <w:rFonts w:eastAsia="宋体"/>
                <w:lang w:eastAsia="zh-CN"/>
              </w:rPr>
            </w:pPr>
            <w:r>
              <w:rPr>
                <w:rFonts w:eastAsia="宋体" w:hint="eastAsia"/>
                <w:lang w:eastAsia="zh-CN"/>
              </w:rPr>
              <w:t>X= 1,</w:t>
            </w:r>
            <w:r w:rsidR="00500256" w:rsidDel="00500256">
              <w:rPr>
                <w:rFonts w:eastAsia="宋体" w:hint="eastAsia"/>
                <w:lang w:eastAsia="zh-CN"/>
              </w:rPr>
              <w:t xml:space="preserve"> </w:t>
            </w:r>
            <w:r w:rsidR="00D52402">
              <w:rPr>
                <w:rFonts w:eastAsia="宋体" w:hint="eastAsia"/>
                <w:lang w:eastAsia="zh-CN"/>
              </w:rPr>
              <w:t xml:space="preserve">2, </w:t>
            </w:r>
            <w:r>
              <w:rPr>
                <w:rFonts w:eastAsia="宋体" w:hint="eastAsia"/>
                <w:lang w:eastAsia="zh-CN"/>
              </w:rPr>
              <w:t>3 RBs</w:t>
            </w:r>
            <w:r>
              <w:rPr>
                <w:rFonts w:eastAsia="宋体"/>
                <w:lang w:eastAsia="zh-CN"/>
              </w:rPr>
              <w:t xml:space="preserve"> </w:t>
            </w:r>
          </w:p>
          <w:p w14:paraId="574456E6" w14:textId="77777777" w:rsidR="000836A2" w:rsidRDefault="00D250B5">
            <w:pPr>
              <w:widowControl w:val="0"/>
              <w:spacing w:after="0" w:line="360" w:lineRule="auto"/>
              <w:jc w:val="both"/>
              <w:rPr>
                <w:rFonts w:eastAsia="宋体"/>
                <w:lang w:eastAsia="zh-CN"/>
              </w:rPr>
            </w:pPr>
            <w:r>
              <w:rPr>
                <w:rFonts w:eastAsia="宋体"/>
                <w:lang w:eastAsia="zh-CN"/>
              </w:rPr>
              <w:t>C</w:t>
            </w:r>
            <w:r>
              <w:rPr>
                <w:rFonts w:eastAsia="宋体" w:hint="eastAsia"/>
                <w:lang w:eastAsia="zh-CN"/>
              </w:rPr>
              <w:t>hoosing the continuous and power centralized 12*X DFT points to map to the 12*X subcarriers</w:t>
            </w:r>
          </w:p>
        </w:tc>
      </w:tr>
      <w:tr w:rsidR="000836A2" w14:paraId="4EF67343" w14:textId="77777777" w:rsidTr="00FC5A3A">
        <w:tc>
          <w:tcPr>
            <w:tcW w:w="2262" w:type="dxa"/>
            <w:tcBorders>
              <w:top w:val="single" w:sz="4" w:space="0" w:color="auto"/>
              <w:left w:val="single" w:sz="4" w:space="0" w:color="auto"/>
              <w:bottom w:val="single" w:sz="4" w:space="0" w:color="auto"/>
              <w:right w:val="single" w:sz="4" w:space="0" w:color="auto"/>
            </w:tcBorders>
          </w:tcPr>
          <w:p w14:paraId="22BD0FC6" w14:textId="77777777" w:rsidR="000836A2" w:rsidRDefault="00D250B5">
            <w:pPr>
              <w:widowControl w:val="0"/>
              <w:spacing w:after="0" w:line="360" w:lineRule="auto"/>
              <w:jc w:val="both"/>
              <w:rPr>
                <w:rFonts w:eastAsia="宋体"/>
                <w:lang w:eastAsia="zh-CN"/>
              </w:rPr>
            </w:pPr>
            <w:r>
              <w:rPr>
                <w:rFonts w:eastAsia="宋体"/>
                <w:lang w:eastAsia="zh-CN"/>
              </w:rPr>
              <w:t>S</w:t>
            </w:r>
            <w:r>
              <w:rPr>
                <w:rFonts w:eastAsia="宋体" w:hint="eastAsia"/>
                <w:lang w:eastAsia="zh-CN"/>
              </w:rPr>
              <w:t>ampling rate</w:t>
            </w:r>
          </w:p>
        </w:tc>
        <w:tc>
          <w:tcPr>
            <w:tcW w:w="3763" w:type="dxa"/>
            <w:tcBorders>
              <w:top w:val="single" w:sz="4" w:space="0" w:color="auto"/>
              <w:left w:val="single" w:sz="4" w:space="0" w:color="auto"/>
              <w:bottom w:val="single" w:sz="4" w:space="0" w:color="auto"/>
              <w:right w:val="single" w:sz="4" w:space="0" w:color="auto"/>
            </w:tcBorders>
          </w:tcPr>
          <w:p w14:paraId="4A12D15B" w14:textId="77777777" w:rsidR="000836A2" w:rsidRDefault="00D250B5">
            <w:pPr>
              <w:widowControl w:val="0"/>
              <w:spacing w:after="0" w:line="360" w:lineRule="auto"/>
              <w:jc w:val="both"/>
              <w:rPr>
                <w:rFonts w:eastAsia="宋体"/>
                <w:lang w:eastAsia="zh-CN"/>
              </w:rPr>
            </w:pPr>
            <w:r>
              <w:rPr>
                <w:rFonts w:eastAsia="宋体" w:hint="eastAsia"/>
                <w:lang w:eastAsia="zh-CN"/>
              </w:rPr>
              <w:t>2.88MHz</w:t>
            </w:r>
          </w:p>
        </w:tc>
      </w:tr>
      <w:tr w:rsidR="000836A2" w14:paraId="108E2671" w14:textId="77777777" w:rsidTr="00FC5A3A">
        <w:tc>
          <w:tcPr>
            <w:tcW w:w="2262" w:type="dxa"/>
            <w:tcBorders>
              <w:top w:val="single" w:sz="4" w:space="0" w:color="auto"/>
              <w:left w:val="single" w:sz="4" w:space="0" w:color="auto"/>
              <w:bottom w:val="single" w:sz="4" w:space="0" w:color="auto"/>
              <w:right w:val="single" w:sz="4" w:space="0" w:color="auto"/>
            </w:tcBorders>
          </w:tcPr>
          <w:p w14:paraId="5FB0BE0F" w14:textId="77777777" w:rsidR="000836A2" w:rsidRDefault="00D250B5">
            <w:pPr>
              <w:widowControl w:val="0"/>
              <w:spacing w:after="0" w:line="360" w:lineRule="auto"/>
              <w:jc w:val="both"/>
              <w:rPr>
                <w:rFonts w:eastAsia="宋体"/>
                <w:lang w:eastAsia="zh-CN"/>
              </w:rPr>
            </w:pPr>
            <w:r>
              <w:rPr>
                <w:rFonts w:eastAsia="宋体"/>
                <w:lang w:eastAsia="zh-CN"/>
              </w:rPr>
              <w:lastRenderedPageBreak/>
              <w:t>CP</w:t>
            </w:r>
            <w:r>
              <w:rPr>
                <w:rFonts w:eastAsia="宋体" w:hint="eastAsia"/>
                <w:lang w:eastAsia="zh-CN"/>
              </w:rPr>
              <w:t xml:space="preserve"> handling</w:t>
            </w:r>
          </w:p>
        </w:tc>
        <w:tc>
          <w:tcPr>
            <w:tcW w:w="3763" w:type="dxa"/>
            <w:tcBorders>
              <w:top w:val="single" w:sz="4" w:space="0" w:color="auto"/>
              <w:left w:val="single" w:sz="4" w:space="0" w:color="auto"/>
              <w:bottom w:val="single" w:sz="4" w:space="0" w:color="auto"/>
              <w:right w:val="single" w:sz="4" w:space="0" w:color="auto"/>
            </w:tcBorders>
          </w:tcPr>
          <w:p w14:paraId="1A7834CC" w14:textId="77777777" w:rsidR="000836A2" w:rsidRDefault="00D250B5">
            <w:pPr>
              <w:widowControl w:val="0"/>
              <w:spacing w:after="0" w:line="360" w:lineRule="auto"/>
              <w:jc w:val="both"/>
              <w:rPr>
                <w:rFonts w:eastAsia="宋体"/>
                <w:lang w:eastAsia="zh-CN"/>
              </w:rPr>
            </w:pPr>
            <w:r>
              <w:rPr>
                <w:rFonts w:eastAsia="宋体"/>
                <w:lang w:eastAsia="zh-CN"/>
              </w:rPr>
              <w:t>N</w:t>
            </w:r>
            <w:r>
              <w:rPr>
                <w:rFonts w:eastAsia="宋体" w:hint="eastAsia"/>
                <w:lang w:eastAsia="zh-CN"/>
              </w:rPr>
              <w:t>ot considered</w:t>
            </w:r>
          </w:p>
        </w:tc>
      </w:tr>
      <w:tr w:rsidR="001E489B" w14:paraId="093B826F" w14:textId="77777777" w:rsidTr="00FC5A3A">
        <w:tc>
          <w:tcPr>
            <w:tcW w:w="2262" w:type="dxa"/>
            <w:tcBorders>
              <w:top w:val="single" w:sz="4" w:space="0" w:color="auto"/>
              <w:left w:val="single" w:sz="4" w:space="0" w:color="auto"/>
              <w:bottom w:val="single" w:sz="4" w:space="0" w:color="auto"/>
              <w:right w:val="single" w:sz="4" w:space="0" w:color="auto"/>
            </w:tcBorders>
          </w:tcPr>
          <w:p w14:paraId="41742AD2" w14:textId="410A7E13" w:rsidR="001E489B" w:rsidRDefault="001E489B">
            <w:pPr>
              <w:widowControl w:val="0"/>
              <w:spacing w:after="0" w:line="360" w:lineRule="auto"/>
              <w:jc w:val="both"/>
              <w:rPr>
                <w:rFonts w:eastAsia="宋体"/>
                <w:lang w:eastAsia="zh-CN"/>
              </w:rPr>
            </w:pPr>
            <w:r>
              <w:rPr>
                <w:rFonts w:eastAsia="宋体" w:hint="eastAsia"/>
                <w:lang w:eastAsia="zh-CN"/>
              </w:rPr>
              <w:t>SFO</w:t>
            </w:r>
          </w:p>
        </w:tc>
        <w:tc>
          <w:tcPr>
            <w:tcW w:w="3763" w:type="dxa"/>
            <w:tcBorders>
              <w:top w:val="single" w:sz="4" w:space="0" w:color="auto"/>
              <w:left w:val="single" w:sz="4" w:space="0" w:color="auto"/>
              <w:bottom w:val="single" w:sz="4" w:space="0" w:color="auto"/>
              <w:right w:val="single" w:sz="4" w:space="0" w:color="auto"/>
            </w:tcBorders>
          </w:tcPr>
          <w:p w14:paraId="53F18302" w14:textId="77777777" w:rsidR="001E489B" w:rsidRDefault="001E489B">
            <w:pPr>
              <w:widowControl w:val="0"/>
              <w:spacing w:after="0" w:line="360" w:lineRule="auto"/>
              <w:jc w:val="both"/>
              <w:rPr>
                <w:rFonts w:eastAsia="宋体"/>
                <w:lang w:eastAsia="zh-CN"/>
              </w:rPr>
            </w:pPr>
            <w:r>
              <w:rPr>
                <w:rFonts w:eastAsia="宋体" w:hint="eastAsia"/>
                <w:lang w:eastAsia="zh-CN"/>
              </w:rPr>
              <w:t xml:space="preserve">1000 ppm for Device 2b, </w:t>
            </w:r>
          </w:p>
          <w:p w14:paraId="209B849F" w14:textId="228B2858" w:rsidR="001E489B" w:rsidRDefault="001E489B">
            <w:pPr>
              <w:widowControl w:val="0"/>
              <w:spacing w:after="0" w:line="360" w:lineRule="auto"/>
              <w:jc w:val="both"/>
              <w:rPr>
                <w:rFonts w:eastAsia="宋体"/>
                <w:lang w:eastAsia="zh-CN"/>
              </w:rPr>
            </w:pPr>
            <w:r>
              <w:rPr>
                <w:rFonts w:eastAsia="宋体" w:hint="eastAsia"/>
                <w:lang w:eastAsia="zh-CN"/>
              </w:rPr>
              <w:t>10 ppm for Device C</w:t>
            </w:r>
          </w:p>
        </w:tc>
      </w:tr>
      <w:tr w:rsidR="000836A2" w14:paraId="7D8E1303" w14:textId="77777777" w:rsidTr="00FC5A3A">
        <w:tc>
          <w:tcPr>
            <w:tcW w:w="2262" w:type="dxa"/>
            <w:tcBorders>
              <w:top w:val="single" w:sz="4" w:space="0" w:color="auto"/>
              <w:left w:val="single" w:sz="4" w:space="0" w:color="auto"/>
              <w:bottom w:val="single" w:sz="4" w:space="0" w:color="auto"/>
              <w:right w:val="single" w:sz="4" w:space="0" w:color="auto"/>
            </w:tcBorders>
          </w:tcPr>
          <w:p w14:paraId="38657699" w14:textId="3E0F6CBE" w:rsidR="000836A2" w:rsidRDefault="00D250B5">
            <w:pPr>
              <w:widowControl w:val="0"/>
              <w:spacing w:after="0" w:line="360" w:lineRule="auto"/>
              <w:jc w:val="both"/>
              <w:rPr>
                <w:rFonts w:eastAsia="宋体"/>
                <w:lang w:eastAsia="zh-CN"/>
              </w:rPr>
            </w:pPr>
            <w:r>
              <w:rPr>
                <w:rFonts w:eastAsia="宋体" w:hint="eastAsia"/>
                <w:lang w:eastAsia="zh-CN"/>
              </w:rPr>
              <w:t>CFO</w:t>
            </w:r>
          </w:p>
        </w:tc>
        <w:tc>
          <w:tcPr>
            <w:tcW w:w="3763" w:type="dxa"/>
            <w:tcBorders>
              <w:top w:val="single" w:sz="4" w:space="0" w:color="auto"/>
              <w:left w:val="single" w:sz="4" w:space="0" w:color="auto"/>
              <w:bottom w:val="single" w:sz="4" w:space="0" w:color="auto"/>
              <w:right w:val="single" w:sz="4" w:space="0" w:color="auto"/>
            </w:tcBorders>
          </w:tcPr>
          <w:p w14:paraId="2783923E" w14:textId="77777777" w:rsidR="000836A2" w:rsidRDefault="00D250B5">
            <w:pPr>
              <w:widowControl w:val="0"/>
              <w:spacing w:after="0" w:line="360" w:lineRule="auto"/>
              <w:jc w:val="both"/>
              <w:rPr>
                <w:rFonts w:eastAsia="宋体"/>
                <w:lang w:eastAsia="zh-CN"/>
              </w:rPr>
            </w:pPr>
            <w:r>
              <w:rPr>
                <w:rFonts w:eastAsia="宋体" w:hint="eastAsia"/>
                <w:lang w:eastAsia="zh-CN"/>
              </w:rPr>
              <w:t>Ideal</w:t>
            </w:r>
          </w:p>
        </w:tc>
      </w:tr>
    </w:tbl>
    <w:p w14:paraId="3314F7F7" w14:textId="05443699" w:rsidR="00725D29" w:rsidRPr="00F331CE" w:rsidRDefault="00B412DB" w:rsidP="00F331CE">
      <w:pPr>
        <w:pStyle w:val="ab"/>
        <w:rPr>
          <w:rFonts w:eastAsiaTheme="minorEastAsia"/>
        </w:rPr>
      </w:pPr>
      <w:r>
        <w:rPr>
          <w:rFonts w:eastAsiaTheme="minorEastAsia"/>
        </w:rPr>
        <w:br w:type="textWrapping" w:clear="all"/>
      </w:r>
    </w:p>
    <w:p w14:paraId="2AF8BEEB" w14:textId="2E114BAB" w:rsidR="00431F47" w:rsidRDefault="001545E7">
      <w:pPr>
        <w:pStyle w:val="ab"/>
        <w:keepNext/>
        <w:spacing w:before="60"/>
        <w:jc w:val="center"/>
        <w:rPr>
          <w:rFonts w:eastAsia="宋体"/>
          <w:b w:val="0"/>
          <w:sz w:val="21"/>
          <w:lang w:eastAsia="zh-CN"/>
        </w:rPr>
      </w:pPr>
      <w:r>
        <w:rPr>
          <w:b w:val="0"/>
        </w:rPr>
        <w:t xml:space="preserve">Table </w:t>
      </w:r>
      <w:r>
        <w:rPr>
          <w:b w:val="0"/>
        </w:rPr>
        <w:fldChar w:fldCharType="begin"/>
      </w:r>
      <w:r>
        <w:rPr>
          <w:b w:val="0"/>
        </w:rPr>
        <w:instrText xml:space="preserve"> SEQ Table \* ARABIC </w:instrText>
      </w:r>
      <w:r>
        <w:rPr>
          <w:b w:val="0"/>
        </w:rPr>
        <w:fldChar w:fldCharType="separate"/>
      </w:r>
      <w:r w:rsidR="000A3ABA">
        <w:rPr>
          <w:b w:val="0"/>
          <w:noProof/>
        </w:rPr>
        <w:t>14</w:t>
      </w:r>
      <w:r>
        <w:rPr>
          <w:b w:val="0"/>
        </w:rPr>
        <w:fldChar w:fldCharType="end"/>
      </w:r>
      <w:r>
        <w:rPr>
          <w:rFonts w:eastAsiaTheme="minorEastAsia" w:hint="eastAsia"/>
          <w:b w:val="0"/>
          <w:lang w:eastAsia="zh-CN"/>
        </w:rPr>
        <w:t xml:space="preserve">: </w:t>
      </w:r>
      <w:r>
        <w:rPr>
          <w:rFonts w:eastAsia="宋体" w:hint="eastAsia"/>
          <w:b w:val="0"/>
          <w:sz w:val="21"/>
          <w:lang w:eastAsia="zh-CN"/>
        </w:rPr>
        <w:t xml:space="preserve">The assumption of R2D Access Trigger </w:t>
      </w:r>
      <w:r>
        <w:rPr>
          <w:rFonts w:eastAsia="宋体"/>
          <w:b w:val="0"/>
          <w:sz w:val="21"/>
          <w:lang w:eastAsia="zh-CN"/>
        </w:rPr>
        <w:t>message</w:t>
      </w:r>
      <w:r>
        <w:rPr>
          <w:rFonts w:eastAsia="宋体" w:hint="eastAsia"/>
          <w:b w:val="0"/>
          <w:sz w:val="21"/>
          <w:lang w:eastAsia="zh-CN"/>
        </w:rPr>
        <w:t xml:space="preserve"> </w:t>
      </w:r>
      <w:r>
        <w:rPr>
          <w:rFonts w:eastAsia="宋体"/>
          <w:b w:val="0"/>
          <w:sz w:val="21"/>
          <w:lang w:eastAsia="zh-CN"/>
        </w:rPr>
        <w:t>transmission</w:t>
      </w:r>
    </w:p>
    <w:tbl>
      <w:tblPr>
        <w:tblStyle w:val="aff7"/>
        <w:tblW w:w="0" w:type="auto"/>
        <w:jc w:val="center"/>
        <w:tblLook w:val="04A0" w:firstRow="1" w:lastRow="0" w:firstColumn="1" w:lastColumn="0" w:noHBand="0" w:noVBand="1"/>
      </w:tblPr>
      <w:tblGrid>
        <w:gridCol w:w="2313"/>
        <w:gridCol w:w="2835"/>
      </w:tblGrid>
      <w:tr w:rsidR="00431F47" w14:paraId="532AC087" w14:textId="77777777" w:rsidTr="00F331CE">
        <w:trPr>
          <w:jc w:val="center"/>
        </w:trPr>
        <w:tc>
          <w:tcPr>
            <w:tcW w:w="2313" w:type="dxa"/>
            <w:shd w:val="clear" w:color="auto" w:fill="B8CCE4" w:themeFill="accent1" w:themeFillTint="66"/>
          </w:tcPr>
          <w:p w14:paraId="2A5F4476" w14:textId="5F347817" w:rsidR="00431F47" w:rsidRPr="00F331CE" w:rsidRDefault="00431F47" w:rsidP="00126C80">
            <w:pPr>
              <w:jc w:val="center"/>
              <w:rPr>
                <w:b/>
              </w:rPr>
            </w:pPr>
            <w:r>
              <w:rPr>
                <w:rFonts w:eastAsia="宋体" w:hint="eastAsia"/>
                <w:b/>
                <w:lang w:eastAsia="zh-CN"/>
              </w:rPr>
              <w:t>Parameter</w:t>
            </w:r>
          </w:p>
        </w:tc>
        <w:tc>
          <w:tcPr>
            <w:tcW w:w="2835" w:type="dxa"/>
            <w:shd w:val="clear" w:color="auto" w:fill="B8CCE4" w:themeFill="accent1" w:themeFillTint="66"/>
          </w:tcPr>
          <w:p w14:paraId="23D23AE9" w14:textId="5DC62464" w:rsidR="00431F47" w:rsidRPr="00F331CE" w:rsidRDefault="00431F47" w:rsidP="00126C80">
            <w:pPr>
              <w:jc w:val="center"/>
              <w:rPr>
                <w:b/>
              </w:rPr>
            </w:pPr>
            <w:r>
              <w:rPr>
                <w:rFonts w:eastAsia="宋体" w:hint="eastAsia"/>
                <w:b/>
                <w:lang w:eastAsia="zh-CN"/>
              </w:rPr>
              <w:t>Value</w:t>
            </w:r>
          </w:p>
        </w:tc>
      </w:tr>
      <w:tr w:rsidR="001545E7" w14:paraId="3F70809D" w14:textId="77777777" w:rsidTr="00126C80">
        <w:trPr>
          <w:jc w:val="center"/>
        </w:trPr>
        <w:tc>
          <w:tcPr>
            <w:tcW w:w="2313" w:type="dxa"/>
          </w:tcPr>
          <w:p w14:paraId="2A28EA9D" w14:textId="77777777" w:rsidR="001545E7" w:rsidRDefault="001545E7" w:rsidP="00126C80">
            <w:r>
              <w:rPr>
                <w:rFonts w:hint="eastAsia"/>
              </w:rPr>
              <w:t>R2D preamble(SIP+CAP)</w:t>
            </w:r>
          </w:p>
        </w:tc>
        <w:tc>
          <w:tcPr>
            <w:tcW w:w="2835" w:type="dxa"/>
          </w:tcPr>
          <w:p w14:paraId="7EBD4E44" w14:textId="1E13066E" w:rsidR="001545E7" w:rsidRPr="00054400" w:rsidRDefault="001545E7" w:rsidP="00F331CE">
            <w:pPr>
              <w:rPr>
                <w:rFonts w:eastAsiaTheme="minorEastAsia"/>
                <w:b/>
                <w:sz w:val="22"/>
                <w:lang w:eastAsia="zh-CN"/>
              </w:rPr>
            </w:pPr>
            <w:r>
              <w:rPr>
                <w:rFonts w:eastAsiaTheme="minorEastAsia" w:hint="eastAsia"/>
                <w:lang w:eastAsia="zh-CN"/>
              </w:rPr>
              <w:t>2</w:t>
            </w:r>
            <w:r>
              <w:rPr>
                <w:rFonts w:hint="eastAsia"/>
              </w:rPr>
              <w:t>OS</w:t>
            </w:r>
          </w:p>
        </w:tc>
      </w:tr>
      <w:tr w:rsidR="001545E7" w14:paraId="673936FD" w14:textId="77777777" w:rsidTr="00126C80">
        <w:trPr>
          <w:jc w:val="center"/>
        </w:trPr>
        <w:tc>
          <w:tcPr>
            <w:tcW w:w="2313" w:type="dxa"/>
          </w:tcPr>
          <w:p w14:paraId="5A02CEE4" w14:textId="77777777" w:rsidR="001545E7" w:rsidRDefault="001545E7" w:rsidP="00126C80">
            <w:r>
              <w:rPr>
                <w:rFonts w:hint="eastAsia"/>
              </w:rPr>
              <w:t>R2D data rate</w:t>
            </w:r>
          </w:p>
        </w:tc>
        <w:tc>
          <w:tcPr>
            <w:tcW w:w="2835" w:type="dxa"/>
          </w:tcPr>
          <w:p w14:paraId="38C7E216" w14:textId="4302FCBB" w:rsidR="001545E7" w:rsidRPr="00054400" w:rsidRDefault="001545E7" w:rsidP="00F331CE">
            <w:pPr>
              <w:rPr>
                <w:rFonts w:eastAsiaTheme="minorEastAsia"/>
                <w:b/>
                <w:sz w:val="22"/>
                <w:lang w:eastAsia="zh-CN"/>
              </w:rPr>
            </w:pPr>
            <w:r>
              <w:rPr>
                <w:rFonts w:hint="eastAsia"/>
              </w:rPr>
              <w:t>M=</w:t>
            </w:r>
            <w:r>
              <w:rPr>
                <w:rFonts w:eastAsiaTheme="minorEastAsia" w:hint="eastAsia"/>
                <w:lang w:eastAsia="zh-CN"/>
              </w:rPr>
              <w:t>2</w:t>
            </w:r>
          </w:p>
        </w:tc>
      </w:tr>
      <w:tr w:rsidR="001545E7" w14:paraId="278BEAD6" w14:textId="77777777" w:rsidTr="00126C80">
        <w:trPr>
          <w:jc w:val="center"/>
        </w:trPr>
        <w:tc>
          <w:tcPr>
            <w:tcW w:w="2313" w:type="dxa"/>
          </w:tcPr>
          <w:p w14:paraId="18FF6F50" w14:textId="77777777" w:rsidR="001545E7" w:rsidRDefault="001545E7" w:rsidP="00126C80">
            <w:r>
              <w:rPr>
                <w:rFonts w:hint="eastAsia"/>
              </w:rPr>
              <w:t>R2D payload size</w:t>
            </w:r>
          </w:p>
        </w:tc>
        <w:tc>
          <w:tcPr>
            <w:tcW w:w="2835" w:type="dxa"/>
          </w:tcPr>
          <w:p w14:paraId="1A5E1D04" w14:textId="5AEA5A10" w:rsidR="001545E7" w:rsidRPr="00060801" w:rsidRDefault="001545E7" w:rsidP="00F331CE">
            <w:pPr>
              <w:rPr>
                <w:rFonts w:eastAsiaTheme="minorEastAsia"/>
                <w:b/>
                <w:sz w:val="22"/>
                <w:lang w:eastAsia="zh-CN"/>
              </w:rPr>
            </w:pPr>
            <w:r>
              <w:rPr>
                <w:rFonts w:eastAsiaTheme="minorEastAsia" w:hint="eastAsia"/>
                <w:lang w:eastAsia="zh-CN"/>
              </w:rPr>
              <w:t>1bytes + 6bit CRC</w:t>
            </w:r>
          </w:p>
        </w:tc>
      </w:tr>
      <w:tr w:rsidR="001545E7" w14:paraId="6E5FC1D1" w14:textId="77777777" w:rsidTr="00126C80">
        <w:trPr>
          <w:jc w:val="center"/>
        </w:trPr>
        <w:tc>
          <w:tcPr>
            <w:tcW w:w="2313" w:type="dxa"/>
          </w:tcPr>
          <w:p w14:paraId="3DBCD90D" w14:textId="77777777" w:rsidR="001545E7" w:rsidRDefault="001545E7" w:rsidP="00126C80">
            <w:r>
              <w:rPr>
                <w:rFonts w:hint="eastAsia"/>
              </w:rPr>
              <w:t>R2D coding rate</w:t>
            </w:r>
          </w:p>
        </w:tc>
        <w:tc>
          <w:tcPr>
            <w:tcW w:w="2835" w:type="dxa"/>
          </w:tcPr>
          <w:p w14:paraId="10DFA23D" w14:textId="77777777" w:rsidR="001545E7" w:rsidRDefault="001545E7" w:rsidP="00126C80">
            <w:r>
              <w:rPr>
                <w:rFonts w:hint="eastAsia"/>
              </w:rPr>
              <w:t>1/2</w:t>
            </w:r>
          </w:p>
        </w:tc>
      </w:tr>
    </w:tbl>
    <w:p w14:paraId="6A9B6FF3" w14:textId="77777777" w:rsidR="001545E7" w:rsidRDefault="001545E7" w:rsidP="001545E7">
      <w:pPr>
        <w:pStyle w:val="TdocHeader2"/>
        <w:spacing w:afterLines="50" w:after="120"/>
        <w:ind w:left="0" w:firstLine="0"/>
        <w:rPr>
          <w:rFonts w:ascii="Times New Roman" w:eastAsia="宋体" w:hAnsi="Times New Roman"/>
          <w:b w:val="0"/>
          <w:sz w:val="20"/>
          <w:szCs w:val="22"/>
          <w:lang w:val="en-US" w:eastAsia="zh-CN"/>
        </w:rPr>
      </w:pPr>
    </w:p>
    <w:p w14:paraId="6822B53C" w14:textId="7FE73F7D" w:rsidR="001545E7" w:rsidRPr="003A2EB2" w:rsidRDefault="001545E7" w:rsidP="001545E7">
      <w:pPr>
        <w:pStyle w:val="ab"/>
        <w:keepNext/>
        <w:spacing w:before="60"/>
        <w:jc w:val="center"/>
        <w:rPr>
          <w:rFonts w:eastAsiaTheme="minorEastAsia"/>
          <w:b w:val="0"/>
          <w:sz w:val="21"/>
          <w:lang w:eastAsia="zh-CN"/>
        </w:rPr>
      </w:pPr>
      <w:r>
        <w:rPr>
          <w:b w:val="0"/>
        </w:rPr>
        <w:t xml:space="preserve">Table </w:t>
      </w:r>
      <w:r>
        <w:rPr>
          <w:b w:val="0"/>
        </w:rPr>
        <w:fldChar w:fldCharType="begin"/>
      </w:r>
      <w:r>
        <w:rPr>
          <w:b w:val="0"/>
        </w:rPr>
        <w:instrText xml:space="preserve"> SEQ Table \* ARABIC </w:instrText>
      </w:r>
      <w:r>
        <w:rPr>
          <w:b w:val="0"/>
        </w:rPr>
        <w:fldChar w:fldCharType="separate"/>
      </w:r>
      <w:r w:rsidR="000A3ABA">
        <w:rPr>
          <w:b w:val="0"/>
          <w:noProof/>
        </w:rPr>
        <w:t>15</w:t>
      </w:r>
      <w:r>
        <w:rPr>
          <w:b w:val="0"/>
        </w:rPr>
        <w:fldChar w:fldCharType="end"/>
      </w:r>
      <w:r>
        <w:rPr>
          <w:rFonts w:eastAsiaTheme="minorEastAsia" w:hint="eastAsia"/>
          <w:b w:val="0"/>
          <w:lang w:eastAsia="zh-CN"/>
        </w:rPr>
        <w:t xml:space="preserve">: </w:t>
      </w:r>
      <w:r>
        <w:rPr>
          <w:rFonts w:eastAsia="宋体" w:hint="eastAsia"/>
          <w:b w:val="0"/>
          <w:sz w:val="21"/>
          <w:lang w:eastAsia="zh-CN"/>
        </w:rPr>
        <w:t>The assumption of D2R transmission</w:t>
      </w:r>
    </w:p>
    <w:tbl>
      <w:tblPr>
        <w:tblStyle w:val="aff7"/>
        <w:tblW w:w="0" w:type="auto"/>
        <w:jc w:val="center"/>
        <w:tblLook w:val="04A0" w:firstRow="1" w:lastRow="0" w:firstColumn="1" w:lastColumn="0" w:noHBand="0" w:noVBand="1"/>
      </w:tblPr>
      <w:tblGrid>
        <w:gridCol w:w="2313"/>
        <w:gridCol w:w="2835"/>
      </w:tblGrid>
      <w:tr w:rsidR="001545E7" w14:paraId="087990B4" w14:textId="77777777" w:rsidTr="00F331CE">
        <w:trPr>
          <w:jc w:val="center"/>
        </w:trPr>
        <w:tc>
          <w:tcPr>
            <w:tcW w:w="2313" w:type="dxa"/>
            <w:shd w:val="clear" w:color="auto" w:fill="B8CCE4" w:themeFill="accent1" w:themeFillTint="66"/>
          </w:tcPr>
          <w:p w14:paraId="168FB796" w14:textId="77777777" w:rsidR="001545E7" w:rsidRPr="00F331CE" w:rsidRDefault="001545E7" w:rsidP="00126C80">
            <w:pPr>
              <w:jc w:val="center"/>
              <w:rPr>
                <w:b/>
              </w:rPr>
            </w:pPr>
            <w:r w:rsidRPr="00F331CE">
              <w:rPr>
                <w:b/>
              </w:rPr>
              <w:t>Parameters</w:t>
            </w:r>
          </w:p>
        </w:tc>
        <w:tc>
          <w:tcPr>
            <w:tcW w:w="2835" w:type="dxa"/>
            <w:shd w:val="clear" w:color="auto" w:fill="B8CCE4" w:themeFill="accent1" w:themeFillTint="66"/>
          </w:tcPr>
          <w:p w14:paraId="2282A17A" w14:textId="77777777" w:rsidR="001545E7" w:rsidRPr="00F331CE" w:rsidRDefault="001545E7" w:rsidP="00126C80">
            <w:pPr>
              <w:jc w:val="center"/>
              <w:rPr>
                <w:b/>
              </w:rPr>
            </w:pPr>
            <w:r w:rsidRPr="00F331CE">
              <w:rPr>
                <w:b/>
              </w:rPr>
              <w:t>Values</w:t>
            </w:r>
          </w:p>
        </w:tc>
      </w:tr>
      <w:tr w:rsidR="001545E7" w14:paraId="2327E845" w14:textId="77777777" w:rsidTr="00126C80">
        <w:trPr>
          <w:jc w:val="center"/>
        </w:trPr>
        <w:tc>
          <w:tcPr>
            <w:tcW w:w="2313" w:type="dxa"/>
          </w:tcPr>
          <w:p w14:paraId="3AB0F287" w14:textId="77777777" w:rsidR="001545E7" w:rsidRDefault="001545E7" w:rsidP="00126C80">
            <w:r>
              <w:rPr>
                <w:rFonts w:hint="eastAsia"/>
              </w:rPr>
              <w:t>D</w:t>
            </w:r>
            <w:r>
              <w:rPr>
                <w:rFonts w:eastAsiaTheme="minorEastAsia" w:hint="eastAsia"/>
                <w:lang w:eastAsia="zh-CN"/>
              </w:rPr>
              <w:t>2R</w:t>
            </w:r>
            <w:r>
              <w:rPr>
                <w:rFonts w:hint="eastAsia"/>
              </w:rPr>
              <w:t xml:space="preserve"> preamble</w:t>
            </w:r>
          </w:p>
        </w:tc>
        <w:tc>
          <w:tcPr>
            <w:tcW w:w="2835" w:type="dxa"/>
          </w:tcPr>
          <w:p w14:paraId="3154F42B" w14:textId="69EEFE3B" w:rsidR="001545E7" w:rsidRPr="00636659" w:rsidRDefault="001545E7" w:rsidP="00F331CE">
            <w:pPr>
              <w:rPr>
                <w:rFonts w:eastAsiaTheme="minorEastAsia"/>
                <w:b/>
                <w:sz w:val="22"/>
                <w:lang w:eastAsia="zh-CN"/>
              </w:rPr>
            </w:pPr>
            <w:r>
              <w:rPr>
                <w:rFonts w:eastAsiaTheme="minorEastAsia" w:hint="eastAsia"/>
                <w:lang w:eastAsia="zh-CN"/>
              </w:rPr>
              <w:t>31bit</w:t>
            </w:r>
          </w:p>
        </w:tc>
      </w:tr>
      <w:tr w:rsidR="001545E7" w14:paraId="62AD0570" w14:textId="77777777" w:rsidTr="00126C80">
        <w:trPr>
          <w:jc w:val="center"/>
        </w:trPr>
        <w:tc>
          <w:tcPr>
            <w:tcW w:w="2313" w:type="dxa"/>
          </w:tcPr>
          <w:p w14:paraId="4D065FF4" w14:textId="77777777" w:rsidR="001545E7" w:rsidRPr="00BF4237" w:rsidRDefault="001545E7" w:rsidP="00126C80">
            <w:pPr>
              <w:rPr>
                <w:rFonts w:eastAsiaTheme="minorEastAsia"/>
                <w:lang w:eastAsia="zh-CN"/>
              </w:rPr>
            </w:pPr>
            <w:r>
              <w:rPr>
                <w:rFonts w:hint="eastAsia"/>
              </w:rPr>
              <w:t>D</w:t>
            </w:r>
            <w:r>
              <w:rPr>
                <w:rFonts w:eastAsiaTheme="minorEastAsia" w:hint="eastAsia"/>
                <w:lang w:eastAsia="zh-CN"/>
              </w:rPr>
              <w:t>2R</w:t>
            </w:r>
            <w:r>
              <w:rPr>
                <w:rFonts w:hint="eastAsia"/>
              </w:rPr>
              <w:t xml:space="preserve"> </w:t>
            </w:r>
            <w:r>
              <w:rPr>
                <w:rFonts w:eastAsiaTheme="minorEastAsia" w:hint="eastAsia"/>
                <w:lang w:eastAsia="zh-CN"/>
              </w:rPr>
              <w:t>Tb</w:t>
            </w:r>
            <w:r>
              <w:rPr>
                <w:rFonts w:eastAsiaTheme="minorEastAsia" w:hint="eastAsia"/>
                <w:lang w:eastAsia="zh-CN"/>
              </w:rPr>
              <w:t>（</w:t>
            </w:r>
            <w:r>
              <w:rPr>
                <w:rFonts w:eastAsiaTheme="minorEastAsia" w:hint="eastAsia"/>
                <w:lang w:eastAsia="zh-CN"/>
              </w:rPr>
              <w:t>us</w:t>
            </w:r>
            <w:r>
              <w:rPr>
                <w:rFonts w:eastAsiaTheme="minorEastAsia" w:hint="eastAsia"/>
                <w:lang w:eastAsia="zh-CN"/>
              </w:rPr>
              <w:t>）</w:t>
            </w:r>
          </w:p>
        </w:tc>
        <w:tc>
          <w:tcPr>
            <w:tcW w:w="2835" w:type="dxa"/>
          </w:tcPr>
          <w:p w14:paraId="089BF906" w14:textId="77777777" w:rsidR="001545E7" w:rsidRPr="00BF4237" w:rsidRDefault="001545E7" w:rsidP="00126C80">
            <w:pPr>
              <w:rPr>
                <w:rFonts w:eastAsiaTheme="minorEastAsia"/>
                <w:lang w:eastAsia="zh-CN"/>
              </w:rPr>
            </w:pPr>
            <w:r>
              <w:rPr>
                <w:rFonts w:eastAsiaTheme="minorEastAsia" w:hint="eastAsia"/>
                <w:lang w:eastAsia="zh-CN"/>
              </w:rPr>
              <w:t>4.17</w:t>
            </w:r>
          </w:p>
        </w:tc>
      </w:tr>
      <w:tr w:rsidR="001545E7" w14:paraId="55CF3BF1" w14:textId="77777777" w:rsidTr="00126C80">
        <w:trPr>
          <w:jc w:val="center"/>
        </w:trPr>
        <w:tc>
          <w:tcPr>
            <w:tcW w:w="2313" w:type="dxa"/>
          </w:tcPr>
          <w:p w14:paraId="22B6849D" w14:textId="77777777" w:rsidR="001545E7" w:rsidRDefault="001545E7" w:rsidP="00126C80">
            <w:r>
              <w:rPr>
                <w:rFonts w:hint="eastAsia"/>
              </w:rPr>
              <w:t>D</w:t>
            </w:r>
            <w:r>
              <w:rPr>
                <w:rFonts w:eastAsiaTheme="minorEastAsia" w:hint="eastAsia"/>
                <w:lang w:eastAsia="zh-CN"/>
              </w:rPr>
              <w:t>2R</w:t>
            </w:r>
            <w:r>
              <w:rPr>
                <w:rFonts w:hint="eastAsia"/>
              </w:rPr>
              <w:t xml:space="preserve"> payload size</w:t>
            </w:r>
          </w:p>
        </w:tc>
        <w:tc>
          <w:tcPr>
            <w:tcW w:w="2835" w:type="dxa"/>
          </w:tcPr>
          <w:p w14:paraId="4F0A363A" w14:textId="77777777" w:rsidR="001545E7" w:rsidRPr="00060801" w:rsidRDefault="001545E7" w:rsidP="00126C80">
            <w:pPr>
              <w:rPr>
                <w:rFonts w:eastAsiaTheme="minorEastAsia"/>
                <w:lang w:eastAsia="zh-CN"/>
              </w:rPr>
            </w:pPr>
            <w:r>
              <w:rPr>
                <w:rFonts w:eastAsiaTheme="minorEastAsia" w:hint="eastAsia"/>
                <w:lang w:eastAsia="zh-CN"/>
              </w:rPr>
              <w:t>16</w:t>
            </w:r>
            <w:r>
              <w:rPr>
                <w:rFonts w:hint="eastAsia"/>
              </w:rPr>
              <w:t xml:space="preserve"> bits</w:t>
            </w:r>
            <w:r>
              <w:rPr>
                <w:rFonts w:eastAsiaTheme="minorEastAsia" w:hint="eastAsia"/>
                <w:lang w:eastAsia="zh-CN"/>
              </w:rPr>
              <w:t xml:space="preserve"> + 6bit CRC</w:t>
            </w:r>
          </w:p>
        </w:tc>
      </w:tr>
      <w:tr w:rsidR="001545E7" w14:paraId="44F1A3A7" w14:textId="77777777" w:rsidTr="00126C80">
        <w:trPr>
          <w:jc w:val="center"/>
        </w:trPr>
        <w:tc>
          <w:tcPr>
            <w:tcW w:w="2313" w:type="dxa"/>
          </w:tcPr>
          <w:p w14:paraId="0A3B6379" w14:textId="77777777" w:rsidR="001545E7" w:rsidRDefault="001545E7" w:rsidP="00126C80">
            <w:r>
              <w:rPr>
                <w:rFonts w:hint="eastAsia"/>
              </w:rPr>
              <w:t>D</w:t>
            </w:r>
            <w:r>
              <w:rPr>
                <w:rFonts w:eastAsiaTheme="minorEastAsia" w:hint="eastAsia"/>
                <w:lang w:eastAsia="zh-CN"/>
              </w:rPr>
              <w:t>2R FEC</w:t>
            </w:r>
          </w:p>
        </w:tc>
        <w:tc>
          <w:tcPr>
            <w:tcW w:w="2835" w:type="dxa"/>
          </w:tcPr>
          <w:p w14:paraId="2363C10C" w14:textId="77777777" w:rsidR="001545E7" w:rsidRPr="008F79F4" w:rsidRDefault="001545E7" w:rsidP="00126C80">
            <w:pPr>
              <w:rPr>
                <w:rFonts w:eastAsiaTheme="minorEastAsia"/>
                <w:lang w:eastAsia="zh-CN"/>
              </w:rPr>
            </w:pPr>
            <w:r>
              <w:rPr>
                <w:rFonts w:hint="eastAsia"/>
              </w:rPr>
              <w:t>1/</w:t>
            </w:r>
            <w:r>
              <w:rPr>
                <w:rFonts w:eastAsiaTheme="minorEastAsia" w:hint="eastAsia"/>
                <w:lang w:eastAsia="zh-CN"/>
              </w:rPr>
              <w:t>3 TBCC</w:t>
            </w:r>
          </w:p>
        </w:tc>
      </w:tr>
    </w:tbl>
    <w:p w14:paraId="4E7C46A9" w14:textId="77777777" w:rsidR="000836A2" w:rsidRDefault="000836A2">
      <w:pPr>
        <w:pStyle w:val="TdocHeader2"/>
        <w:spacing w:afterLines="50" w:after="120"/>
        <w:ind w:left="0" w:firstLine="0"/>
        <w:rPr>
          <w:rFonts w:ascii="Times New Roman" w:eastAsia="宋体" w:hAnsi="Times New Roman"/>
          <w:b w:val="0"/>
          <w:sz w:val="20"/>
          <w:szCs w:val="22"/>
          <w:lang w:val="en-US" w:eastAsia="zh-CN"/>
        </w:rPr>
      </w:pPr>
    </w:p>
    <w:sectPr w:rsidR="000836A2">
      <w:footnotePr>
        <w:numRestart w:val="eachSect"/>
      </w:footnotePr>
      <w:pgSz w:w="11907" w:h="16840"/>
      <w:pgMar w:top="1134" w:right="1134" w:bottom="1418" w:left="1134"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DBE4A0" w14:textId="77777777" w:rsidR="00491FD5" w:rsidRDefault="00491FD5">
      <w:pPr>
        <w:spacing w:after="0"/>
      </w:pPr>
      <w:r>
        <w:separator/>
      </w:r>
    </w:p>
  </w:endnote>
  <w:endnote w:type="continuationSeparator" w:id="0">
    <w:p w14:paraId="62889B4D" w14:textId="77777777" w:rsidR="00491FD5" w:rsidRDefault="00491FD5">
      <w:pPr>
        <w:spacing w:after="0"/>
      </w:pPr>
      <w:r>
        <w:continuationSeparator/>
      </w:r>
    </w:p>
  </w:endnote>
  <w:endnote w:type="continuationNotice" w:id="1">
    <w:p w14:paraId="7053513F" w14:textId="77777777" w:rsidR="00491FD5" w:rsidRDefault="00491FD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altName w:val="Wingdings"/>
    <w:charset w:val="02"/>
    <w:family w:val="decorative"/>
    <w:pitch w:val="default"/>
    <w:sig w:usb0="00000000" w:usb1="0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default"/>
  </w:font>
  <w:font w:name="TimesNewRoman">
    <w:altName w:val="Times New Roman"/>
    <w:panose1 w:val="00000000000000000000"/>
    <w:charset w:val="00"/>
    <w:family w:val="roman"/>
    <w:notTrueType/>
    <w:pitch w:val="default"/>
  </w:font>
  <w:font w:name="AdvP4C4E51">
    <w:altName w:val="Times New Roman"/>
    <w:panose1 w:val="00000000000000000000"/>
    <w:charset w:val="00"/>
    <w:family w:val="roman"/>
    <w:notTrueType/>
    <w:pitch w:val="default"/>
  </w:font>
  <w:font w:name="AdvP4C4E59">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NimbusRomNo9L-Regu">
    <w:altName w:val="Times New Roman"/>
    <w:charset w:val="00"/>
    <w:family w:val="auto"/>
    <w:pitch w:val="default"/>
  </w:font>
  <w:font w:name="AdvTT08640291">
    <w:altName w:val="Times New Roman"/>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8E37D6F" w14:textId="77777777" w:rsidR="00491FD5" w:rsidRDefault="00491FD5">
      <w:pPr>
        <w:spacing w:after="0"/>
      </w:pPr>
      <w:r>
        <w:separator/>
      </w:r>
    </w:p>
  </w:footnote>
  <w:footnote w:type="continuationSeparator" w:id="0">
    <w:p w14:paraId="7D3B7BC0" w14:textId="77777777" w:rsidR="00491FD5" w:rsidRDefault="00491FD5">
      <w:pPr>
        <w:spacing w:after="0"/>
      </w:pPr>
      <w:r>
        <w:continuationSeparator/>
      </w:r>
    </w:p>
  </w:footnote>
  <w:footnote w:type="continuationNotice" w:id="1">
    <w:p w14:paraId="2E413046" w14:textId="77777777" w:rsidR="00491FD5" w:rsidRDefault="00491FD5">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nsid w:val="FFFFFF7E"/>
    <w:multiLevelType w:val="singleLevel"/>
    <w:tmpl w:val="FFFFFF7E"/>
    <w:lvl w:ilvl="0">
      <w:start w:val="1"/>
      <w:numFmt w:val="decimal"/>
      <w:pStyle w:val="3"/>
      <w:lvlText w:val="%1."/>
      <w:lvlJc w:val="left"/>
      <w:pPr>
        <w:tabs>
          <w:tab w:val="left" w:pos="926"/>
        </w:tabs>
        <w:ind w:left="926" w:hanging="360"/>
      </w:pPr>
    </w:lvl>
  </w:abstractNum>
  <w:abstractNum w:abstractNumId="4">
    <w:nsid w:val="FFFFFF7F"/>
    <w:multiLevelType w:val="singleLevel"/>
    <w:tmpl w:val="FFFFFF7F"/>
    <w:lvl w:ilvl="0">
      <w:start w:val="1"/>
      <w:numFmt w:val="decimal"/>
      <w:pStyle w:val="2"/>
      <w:lvlText w:val="%1."/>
      <w:lvlJc w:val="left"/>
      <w:pPr>
        <w:tabs>
          <w:tab w:val="left" w:pos="643"/>
        </w:tabs>
        <w:ind w:left="643" w:hanging="360"/>
      </w:pPr>
    </w:lvl>
  </w:abstractNum>
  <w:abstractNum w:abstractNumId="5">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nsid w:val="02D56404"/>
    <w:multiLevelType w:val="multilevel"/>
    <w:tmpl w:val="02D5640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3">
    <w:nsid w:val="066E6A88"/>
    <w:multiLevelType w:val="hybridMultilevel"/>
    <w:tmpl w:val="4C248F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070C141F"/>
    <w:multiLevelType w:val="multilevel"/>
    <w:tmpl w:val="070C141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104F5ABA"/>
    <w:multiLevelType w:val="hybridMultilevel"/>
    <w:tmpl w:val="A12A5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94A5178"/>
    <w:multiLevelType w:val="hybridMultilevel"/>
    <w:tmpl w:val="7480E0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9">
    <w:nsid w:val="236D47AC"/>
    <w:multiLevelType w:val="hybridMultilevel"/>
    <w:tmpl w:val="696E0AC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245B674F"/>
    <w:multiLevelType w:val="multilevel"/>
    <w:tmpl w:val="245B674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24AF0B63"/>
    <w:multiLevelType w:val="hybridMultilevel"/>
    <w:tmpl w:val="01B25A7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256377AC"/>
    <w:multiLevelType w:val="hybridMultilevel"/>
    <w:tmpl w:val="94448C1A"/>
    <w:lvl w:ilvl="0" w:tplc="3468F094">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4">
    <w:nsid w:val="2A0B150D"/>
    <w:multiLevelType w:val="hybridMultilevel"/>
    <w:tmpl w:val="BAFAA3C2"/>
    <w:lvl w:ilvl="0" w:tplc="210E9C18">
      <w:start w:val="1"/>
      <w:numFmt w:val="decimal"/>
      <w:lvlText w:val="%1)"/>
      <w:lvlJc w:val="left"/>
      <w:pPr>
        <w:ind w:left="405" w:hanging="360"/>
      </w:pPr>
      <w:rPr>
        <w:rFonts w:eastAsia="宋体" w:hint="default"/>
      </w:rPr>
    </w:lvl>
    <w:lvl w:ilvl="1" w:tplc="04090019" w:tentative="1">
      <w:start w:val="1"/>
      <w:numFmt w:val="lowerLetter"/>
      <w:lvlText w:val="%2)"/>
      <w:lvlJc w:val="left"/>
      <w:pPr>
        <w:ind w:left="885" w:hanging="420"/>
      </w:pPr>
    </w:lvl>
    <w:lvl w:ilvl="2" w:tplc="0409001B" w:tentative="1">
      <w:start w:val="1"/>
      <w:numFmt w:val="lowerRoman"/>
      <w:lvlText w:val="%3."/>
      <w:lvlJc w:val="right"/>
      <w:pPr>
        <w:ind w:left="1305" w:hanging="420"/>
      </w:pPr>
    </w:lvl>
    <w:lvl w:ilvl="3" w:tplc="0409000F" w:tentative="1">
      <w:start w:val="1"/>
      <w:numFmt w:val="decimal"/>
      <w:lvlText w:val="%4."/>
      <w:lvlJc w:val="left"/>
      <w:pPr>
        <w:ind w:left="1725" w:hanging="420"/>
      </w:pPr>
    </w:lvl>
    <w:lvl w:ilvl="4" w:tplc="04090019" w:tentative="1">
      <w:start w:val="1"/>
      <w:numFmt w:val="lowerLetter"/>
      <w:lvlText w:val="%5)"/>
      <w:lvlJc w:val="left"/>
      <w:pPr>
        <w:ind w:left="2145" w:hanging="420"/>
      </w:pPr>
    </w:lvl>
    <w:lvl w:ilvl="5" w:tplc="0409001B" w:tentative="1">
      <w:start w:val="1"/>
      <w:numFmt w:val="lowerRoman"/>
      <w:lvlText w:val="%6."/>
      <w:lvlJc w:val="right"/>
      <w:pPr>
        <w:ind w:left="2565" w:hanging="420"/>
      </w:pPr>
    </w:lvl>
    <w:lvl w:ilvl="6" w:tplc="0409000F" w:tentative="1">
      <w:start w:val="1"/>
      <w:numFmt w:val="decimal"/>
      <w:lvlText w:val="%7."/>
      <w:lvlJc w:val="left"/>
      <w:pPr>
        <w:ind w:left="2985" w:hanging="420"/>
      </w:pPr>
    </w:lvl>
    <w:lvl w:ilvl="7" w:tplc="04090019" w:tentative="1">
      <w:start w:val="1"/>
      <w:numFmt w:val="lowerLetter"/>
      <w:lvlText w:val="%8)"/>
      <w:lvlJc w:val="left"/>
      <w:pPr>
        <w:ind w:left="3405" w:hanging="420"/>
      </w:pPr>
    </w:lvl>
    <w:lvl w:ilvl="8" w:tplc="0409001B" w:tentative="1">
      <w:start w:val="1"/>
      <w:numFmt w:val="lowerRoman"/>
      <w:lvlText w:val="%9."/>
      <w:lvlJc w:val="right"/>
      <w:pPr>
        <w:ind w:left="3825" w:hanging="420"/>
      </w:pPr>
    </w:lvl>
  </w:abstractNum>
  <w:abstractNum w:abstractNumId="25">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6">
    <w:nsid w:val="2FD966A7"/>
    <w:multiLevelType w:val="multilevel"/>
    <w:tmpl w:val="2FD966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nsid w:val="32702C28"/>
    <w:multiLevelType w:val="multilevel"/>
    <w:tmpl w:val="32702C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9">
    <w:nsid w:val="38CB03F8"/>
    <w:multiLevelType w:val="hybridMultilevel"/>
    <w:tmpl w:val="03A634C8"/>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1">
    <w:nsid w:val="43AD0887"/>
    <w:multiLevelType w:val="hybridMultilevel"/>
    <w:tmpl w:val="C95C4C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45504BA7"/>
    <w:multiLevelType w:val="hybridMultilevel"/>
    <w:tmpl w:val="16E48A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45F20F1E"/>
    <w:multiLevelType w:val="multilevel"/>
    <w:tmpl w:val="45F20F1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5">
    <w:nsid w:val="478D25EB"/>
    <w:multiLevelType w:val="hybridMultilevel"/>
    <w:tmpl w:val="E280F1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7">
    <w:nsid w:val="4AC82728"/>
    <w:multiLevelType w:val="hybridMultilevel"/>
    <w:tmpl w:val="A7001FC6"/>
    <w:lvl w:ilvl="0" w:tplc="098CAB4A">
      <w:start w:val="1827"/>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9">
    <w:nsid w:val="4C43736A"/>
    <w:multiLevelType w:val="multilevel"/>
    <w:tmpl w:val="4C43736A"/>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nsid w:val="4EE56869"/>
    <w:multiLevelType w:val="multilevel"/>
    <w:tmpl w:val="4EE56869"/>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nsid w:val="4F9C5EFE"/>
    <w:multiLevelType w:val="multilevel"/>
    <w:tmpl w:val="4F9C5EF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2">
    <w:nsid w:val="4FA95D08"/>
    <w:multiLevelType w:val="hybridMultilevel"/>
    <w:tmpl w:val="AA2E452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4">
    <w:nsid w:val="5295748C"/>
    <w:multiLevelType w:val="hybridMultilevel"/>
    <w:tmpl w:val="FD4E3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7">
    <w:nsid w:val="536C2917"/>
    <w:multiLevelType w:val="multilevel"/>
    <w:tmpl w:val="536C29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nsid w:val="57273A6B"/>
    <w:multiLevelType w:val="hybridMultilevel"/>
    <w:tmpl w:val="92BA60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580925B8"/>
    <w:multiLevelType w:val="hybridMultilevel"/>
    <w:tmpl w:val="CA16598C"/>
    <w:lvl w:ilvl="0" w:tplc="08090001">
      <w:start w:val="1"/>
      <w:numFmt w:val="bullet"/>
      <w:lvlText w:val=""/>
      <w:lvlJc w:val="left"/>
      <w:pPr>
        <w:ind w:left="760" w:hanging="360"/>
      </w:pPr>
      <w:rPr>
        <w:rFonts w:ascii="Symbol" w:hAnsi="Symbol" w:hint="default"/>
      </w:rPr>
    </w:lvl>
    <w:lvl w:ilvl="1" w:tplc="FFFFFFFF">
      <w:start w:val="1"/>
      <w:numFmt w:val="bullet"/>
      <w:lvlText w:val="o"/>
      <w:lvlJc w:val="left"/>
      <w:pPr>
        <w:ind w:left="1200" w:hanging="400"/>
      </w:pPr>
      <w:rPr>
        <w:rFonts w:ascii="Courier New" w:hAnsi="Courier New" w:cs="Courier New"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50">
    <w:nsid w:val="5AA93DA3"/>
    <w:multiLevelType w:val="multilevel"/>
    <w:tmpl w:val="5AA93DA3"/>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51">
    <w:nsid w:val="5BB31DA4"/>
    <w:multiLevelType w:val="multilevel"/>
    <w:tmpl w:val="5BB31DA4"/>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nsid w:val="66017AC6"/>
    <w:multiLevelType w:val="multilevel"/>
    <w:tmpl w:val="66017AC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6">
    <w:nsid w:val="6CFB32D6"/>
    <w:multiLevelType w:val="hybridMultilevel"/>
    <w:tmpl w:val="135E64E8"/>
    <w:lvl w:ilvl="0" w:tplc="098CAB4A">
      <w:start w:val="1827"/>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58">
    <w:nsid w:val="70CE4E68"/>
    <w:multiLevelType w:val="hybridMultilevel"/>
    <w:tmpl w:val="5B3442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nsid w:val="72D34AC9"/>
    <w:multiLevelType w:val="hybridMultilevel"/>
    <w:tmpl w:val="B2C0D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73240699"/>
    <w:multiLevelType w:val="multilevel"/>
    <w:tmpl w:val="73240699"/>
    <w:lvl w:ilvl="0">
      <w:start w:val="1"/>
      <w:numFmt w:val="lowerLetter"/>
      <w:lvlText w:val="(%1)"/>
      <w:lvlJc w:val="left"/>
      <w:pPr>
        <w:ind w:left="3240" w:hanging="360"/>
      </w:pPr>
      <w:rPr>
        <w:rFonts w:hint="default"/>
      </w:rPr>
    </w:lvl>
    <w:lvl w:ilvl="1">
      <w:start w:val="1"/>
      <w:numFmt w:val="lowerLetter"/>
      <w:lvlText w:val="%2)"/>
      <w:lvlJc w:val="left"/>
      <w:pPr>
        <w:ind w:left="3720" w:hanging="420"/>
      </w:pPr>
    </w:lvl>
    <w:lvl w:ilvl="2">
      <w:start w:val="1"/>
      <w:numFmt w:val="lowerRoman"/>
      <w:lvlText w:val="%3."/>
      <w:lvlJc w:val="right"/>
      <w:pPr>
        <w:ind w:left="4140" w:hanging="420"/>
      </w:pPr>
    </w:lvl>
    <w:lvl w:ilvl="3">
      <w:start w:val="1"/>
      <w:numFmt w:val="decimal"/>
      <w:lvlText w:val="%4."/>
      <w:lvlJc w:val="left"/>
      <w:pPr>
        <w:ind w:left="4560" w:hanging="420"/>
      </w:pPr>
    </w:lvl>
    <w:lvl w:ilvl="4">
      <w:start w:val="1"/>
      <w:numFmt w:val="lowerLetter"/>
      <w:lvlText w:val="%5)"/>
      <w:lvlJc w:val="left"/>
      <w:pPr>
        <w:ind w:left="4980" w:hanging="420"/>
      </w:pPr>
    </w:lvl>
    <w:lvl w:ilvl="5">
      <w:start w:val="1"/>
      <w:numFmt w:val="lowerRoman"/>
      <w:lvlText w:val="%6."/>
      <w:lvlJc w:val="right"/>
      <w:pPr>
        <w:ind w:left="5400" w:hanging="420"/>
      </w:pPr>
    </w:lvl>
    <w:lvl w:ilvl="6">
      <w:start w:val="1"/>
      <w:numFmt w:val="decimal"/>
      <w:lvlText w:val="%7."/>
      <w:lvlJc w:val="left"/>
      <w:pPr>
        <w:ind w:left="5820" w:hanging="420"/>
      </w:pPr>
    </w:lvl>
    <w:lvl w:ilvl="7">
      <w:start w:val="1"/>
      <w:numFmt w:val="lowerLetter"/>
      <w:lvlText w:val="%8)"/>
      <w:lvlJc w:val="left"/>
      <w:pPr>
        <w:ind w:left="6240" w:hanging="420"/>
      </w:pPr>
    </w:lvl>
    <w:lvl w:ilvl="8">
      <w:start w:val="1"/>
      <w:numFmt w:val="lowerRoman"/>
      <w:lvlText w:val="%9."/>
      <w:lvlJc w:val="right"/>
      <w:pPr>
        <w:ind w:left="6660" w:hanging="420"/>
      </w:pPr>
    </w:lvl>
  </w:abstractNum>
  <w:abstractNum w:abstractNumId="62">
    <w:nsid w:val="74565F57"/>
    <w:multiLevelType w:val="multilevel"/>
    <w:tmpl w:val="74565F57"/>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4">
    <w:nsid w:val="763822E0"/>
    <w:multiLevelType w:val="hybridMultilevel"/>
    <w:tmpl w:val="5CDE1950"/>
    <w:lvl w:ilvl="0" w:tplc="098CAB4A">
      <w:start w:val="1827"/>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nsid w:val="7B2A5559"/>
    <w:multiLevelType w:val="multilevel"/>
    <w:tmpl w:val="7B2A5559"/>
    <w:lvl w:ilvl="0">
      <w:start w:val="2466"/>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7">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0"/>
  </w:num>
  <w:num w:numId="2">
    <w:abstractNumId w:val="4"/>
  </w:num>
  <w:num w:numId="3">
    <w:abstractNumId w:val="6"/>
  </w:num>
  <w:num w:numId="4">
    <w:abstractNumId w:val="9"/>
  </w:num>
  <w:num w:numId="5">
    <w:abstractNumId w:val="10"/>
  </w:num>
  <w:num w:numId="6">
    <w:abstractNumId w:val="7"/>
  </w:num>
  <w:num w:numId="7">
    <w:abstractNumId w:val="3"/>
  </w:num>
  <w:num w:numId="8">
    <w:abstractNumId w:val="8"/>
  </w:num>
  <w:num w:numId="9">
    <w:abstractNumId w:val="5"/>
  </w:num>
  <w:num w:numId="10">
    <w:abstractNumId w:val="2"/>
  </w:num>
  <w:num w:numId="11">
    <w:abstractNumId w:val="1"/>
  </w:num>
  <w:num w:numId="12">
    <w:abstractNumId w:val="43"/>
  </w:num>
  <w:num w:numId="13">
    <w:abstractNumId w:val="36"/>
  </w:num>
  <w:num w:numId="14">
    <w:abstractNumId w:val="66"/>
  </w:num>
  <w:num w:numId="15">
    <w:abstractNumId w:val="12"/>
  </w:num>
  <w:num w:numId="16">
    <w:abstractNumId w:val="18"/>
  </w:num>
  <w:num w:numId="17">
    <w:abstractNumId w:val="46"/>
  </w:num>
  <w:num w:numId="18">
    <w:abstractNumId w:val="34"/>
  </w:num>
  <w:num w:numId="19">
    <w:abstractNumId w:val="38"/>
  </w:num>
  <w:num w:numId="20">
    <w:abstractNumId w:val="30"/>
  </w:num>
  <w:num w:numId="21">
    <w:abstractNumId w:val="57"/>
  </w:num>
  <w:num w:numId="22">
    <w:abstractNumId w:val="67"/>
  </w:num>
  <w:num w:numId="23">
    <w:abstractNumId w:val="59"/>
  </w:num>
  <w:num w:numId="2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5"/>
  </w:num>
  <w:num w:numId="26">
    <w:abstractNumId w:val="63"/>
  </w:num>
  <w:num w:numId="27">
    <w:abstractNumId w:val="20"/>
  </w:num>
  <w:num w:numId="28">
    <w:abstractNumId w:val="17"/>
  </w:num>
  <w:num w:numId="29">
    <w:abstractNumId w:val="52"/>
  </w:num>
  <w:num w:numId="30">
    <w:abstractNumId w:val="0"/>
  </w:num>
  <w:num w:numId="31">
    <w:abstractNumId w:val="47"/>
  </w:num>
  <w:num w:numId="32">
    <w:abstractNumId w:val="11"/>
  </w:num>
  <w:num w:numId="33">
    <w:abstractNumId w:val="41"/>
  </w:num>
  <w:num w:numId="34">
    <w:abstractNumId w:val="61"/>
  </w:num>
  <w:num w:numId="35">
    <w:abstractNumId w:val="33"/>
  </w:num>
  <w:num w:numId="36">
    <w:abstractNumId w:val="14"/>
  </w:num>
  <w:num w:numId="37">
    <w:abstractNumId w:val="55"/>
  </w:num>
  <w:num w:numId="38">
    <w:abstractNumId w:val="39"/>
  </w:num>
  <w:num w:numId="39">
    <w:abstractNumId w:val="27"/>
  </w:num>
  <w:num w:numId="40">
    <w:abstractNumId w:val="21"/>
  </w:num>
  <w:num w:numId="41">
    <w:abstractNumId w:val="62"/>
  </w:num>
  <w:num w:numId="42">
    <w:abstractNumId w:val="65"/>
  </w:num>
  <w:num w:numId="43">
    <w:abstractNumId w:val="28"/>
  </w:num>
  <w:num w:numId="44">
    <w:abstractNumId w:val="26"/>
  </w:num>
  <w:num w:numId="45">
    <w:abstractNumId w:val="40"/>
  </w:num>
  <w:num w:numId="46">
    <w:abstractNumId w:val="51"/>
  </w:num>
  <w:num w:numId="47">
    <w:abstractNumId w:val="45"/>
  </w:num>
  <w:num w:numId="48">
    <w:abstractNumId w:val="54"/>
  </w:num>
  <w:num w:numId="49">
    <w:abstractNumId w:val="16"/>
  </w:num>
  <w:num w:numId="50">
    <w:abstractNumId w:val="60"/>
  </w:num>
  <w:num w:numId="51">
    <w:abstractNumId w:val="24"/>
  </w:num>
  <w:num w:numId="52">
    <w:abstractNumId w:val="48"/>
  </w:num>
  <w:num w:numId="53">
    <w:abstractNumId w:val="19"/>
  </w:num>
  <w:num w:numId="54">
    <w:abstractNumId w:val="29"/>
  </w:num>
  <w:num w:numId="55">
    <w:abstractNumId w:val="23"/>
  </w:num>
  <w:num w:numId="56">
    <w:abstractNumId w:val="37"/>
  </w:num>
  <w:num w:numId="57">
    <w:abstractNumId w:val="13"/>
  </w:num>
  <w:num w:numId="58">
    <w:abstractNumId w:val="49"/>
  </w:num>
  <w:num w:numId="59">
    <w:abstractNumId w:val="22"/>
  </w:num>
  <w:num w:numId="60">
    <w:abstractNumId w:val="58"/>
  </w:num>
  <w:num w:numId="61">
    <w:abstractNumId w:val="42"/>
  </w:num>
  <w:num w:numId="62">
    <w:abstractNumId w:val="31"/>
  </w:num>
  <w:num w:numId="63">
    <w:abstractNumId w:val="44"/>
  </w:num>
  <w:num w:numId="64">
    <w:abstractNumId w:val="15"/>
  </w:num>
  <w:num w:numId="65">
    <w:abstractNumId w:val="35"/>
  </w:num>
  <w:num w:numId="66">
    <w:abstractNumId w:val="32"/>
  </w:num>
  <w:num w:numId="67">
    <w:abstractNumId w:val="64"/>
  </w:num>
  <w:num w:numId="68">
    <w:abstractNumId w:val="5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trackRevisions/>
  <w:defaultTabStop w:val="720"/>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C6D"/>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3"/>
    <w:rsid w:val="00001DB5"/>
    <w:rsid w:val="00001E82"/>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7B"/>
    <w:rsid w:val="000045A9"/>
    <w:rsid w:val="00004612"/>
    <w:rsid w:val="0000484C"/>
    <w:rsid w:val="00004904"/>
    <w:rsid w:val="000049E8"/>
    <w:rsid w:val="00004C5D"/>
    <w:rsid w:val="00004CDB"/>
    <w:rsid w:val="00004FCE"/>
    <w:rsid w:val="00004FE8"/>
    <w:rsid w:val="000050C9"/>
    <w:rsid w:val="00005227"/>
    <w:rsid w:val="000052B4"/>
    <w:rsid w:val="00005338"/>
    <w:rsid w:val="000053C5"/>
    <w:rsid w:val="000053C6"/>
    <w:rsid w:val="000055E0"/>
    <w:rsid w:val="000056C6"/>
    <w:rsid w:val="00005996"/>
    <w:rsid w:val="00005B15"/>
    <w:rsid w:val="00005B85"/>
    <w:rsid w:val="00005C75"/>
    <w:rsid w:val="00005DF1"/>
    <w:rsid w:val="00005E14"/>
    <w:rsid w:val="00005E98"/>
    <w:rsid w:val="00005FF1"/>
    <w:rsid w:val="0000600A"/>
    <w:rsid w:val="00006044"/>
    <w:rsid w:val="00006286"/>
    <w:rsid w:val="0000652B"/>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684"/>
    <w:rsid w:val="00007701"/>
    <w:rsid w:val="00007986"/>
    <w:rsid w:val="00007B08"/>
    <w:rsid w:val="00007B54"/>
    <w:rsid w:val="00007C29"/>
    <w:rsid w:val="00007C88"/>
    <w:rsid w:val="00007C97"/>
    <w:rsid w:val="00007D75"/>
    <w:rsid w:val="00007DE1"/>
    <w:rsid w:val="00007EF2"/>
    <w:rsid w:val="00007F8D"/>
    <w:rsid w:val="00010096"/>
    <w:rsid w:val="000101A7"/>
    <w:rsid w:val="00010607"/>
    <w:rsid w:val="0001062A"/>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509"/>
    <w:rsid w:val="000126FE"/>
    <w:rsid w:val="00012946"/>
    <w:rsid w:val="00012C2F"/>
    <w:rsid w:val="00012C8B"/>
    <w:rsid w:val="00012E71"/>
    <w:rsid w:val="00012F08"/>
    <w:rsid w:val="0001326E"/>
    <w:rsid w:val="000132C2"/>
    <w:rsid w:val="000134CC"/>
    <w:rsid w:val="00013758"/>
    <w:rsid w:val="0001379E"/>
    <w:rsid w:val="000137C7"/>
    <w:rsid w:val="00013835"/>
    <w:rsid w:val="00013B22"/>
    <w:rsid w:val="00013B71"/>
    <w:rsid w:val="00013CA5"/>
    <w:rsid w:val="00013E54"/>
    <w:rsid w:val="00014016"/>
    <w:rsid w:val="0001414F"/>
    <w:rsid w:val="000141B0"/>
    <w:rsid w:val="0001420C"/>
    <w:rsid w:val="000143D3"/>
    <w:rsid w:val="000144D0"/>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674"/>
    <w:rsid w:val="00020749"/>
    <w:rsid w:val="00020772"/>
    <w:rsid w:val="00020B16"/>
    <w:rsid w:val="00020D4B"/>
    <w:rsid w:val="00020D74"/>
    <w:rsid w:val="00020E18"/>
    <w:rsid w:val="00020E19"/>
    <w:rsid w:val="000210B9"/>
    <w:rsid w:val="00021159"/>
    <w:rsid w:val="000211D7"/>
    <w:rsid w:val="0002125C"/>
    <w:rsid w:val="00021338"/>
    <w:rsid w:val="00021467"/>
    <w:rsid w:val="000214F6"/>
    <w:rsid w:val="0002155E"/>
    <w:rsid w:val="0002174B"/>
    <w:rsid w:val="00021A40"/>
    <w:rsid w:val="00021AD6"/>
    <w:rsid w:val="00021B30"/>
    <w:rsid w:val="00021CC9"/>
    <w:rsid w:val="00021D02"/>
    <w:rsid w:val="00021DE9"/>
    <w:rsid w:val="00021F29"/>
    <w:rsid w:val="00021F6D"/>
    <w:rsid w:val="0002206B"/>
    <w:rsid w:val="00022578"/>
    <w:rsid w:val="000226AB"/>
    <w:rsid w:val="0002297F"/>
    <w:rsid w:val="000229CD"/>
    <w:rsid w:val="00022C63"/>
    <w:rsid w:val="00022DAE"/>
    <w:rsid w:val="0002309A"/>
    <w:rsid w:val="000230C9"/>
    <w:rsid w:val="00023141"/>
    <w:rsid w:val="000231A3"/>
    <w:rsid w:val="00023319"/>
    <w:rsid w:val="0002342B"/>
    <w:rsid w:val="00023476"/>
    <w:rsid w:val="00023661"/>
    <w:rsid w:val="00023711"/>
    <w:rsid w:val="00023717"/>
    <w:rsid w:val="0002373F"/>
    <w:rsid w:val="00023A04"/>
    <w:rsid w:val="00023AF3"/>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9C"/>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77"/>
    <w:rsid w:val="00032DB1"/>
    <w:rsid w:val="00032EB5"/>
    <w:rsid w:val="00032F2E"/>
    <w:rsid w:val="0003302C"/>
    <w:rsid w:val="00033327"/>
    <w:rsid w:val="000334D2"/>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FD"/>
    <w:rsid w:val="00035CF2"/>
    <w:rsid w:val="00035D72"/>
    <w:rsid w:val="000362BF"/>
    <w:rsid w:val="0003643E"/>
    <w:rsid w:val="000365D1"/>
    <w:rsid w:val="00036620"/>
    <w:rsid w:val="00036664"/>
    <w:rsid w:val="000367DF"/>
    <w:rsid w:val="0003692F"/>
    <w:rsid w:val="0003694A"/>
    <w:rsid w:val="00036A14"/>
    <w:rsid w:val="00036AFE"/>
    <w:rsid w:val="00036B60"/>
    <w:rsid w:val="00036D12"/>
    <w:rsid w:val="00036E31"/>
    <w:rsid w:val="00036E90"/>
    <w:rsid w:val="000372F0"/>
    <w:rsid w:val="000372F2"/>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CC4"/>
    <w:rsid w:val="00041E67"/>
    <w:rsid w:val="00041EA0"/>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3025"/>
    <w:rsid w:val="0004313E"/>
    <w:rsid w:val="000431C5"/>
    <w:rsid w:val="00043317"/>
    <w:rsid w:val="00043418"/>
    <w:rsid w:val="000434B3"/>
    <w:rsid w:val="000435C2"/>
    <w:rsid w:val="00043643"/>
    <w:rsid w:val="00043A40"/>
    <w:rsid w:val="00043CE4"/>
    <w:rsid w:val="00043D85"/>
    <w:rsid w:val="00043E03"/>
    <w:rsid w:val="000441AE"/>
    <w:rsid w:val="000443C4"/>
    <w:rsid w:val="000445E4"/>
    <w:rsid w:val="00044673"/>
    <w:rsid w:val="00044690"/>
    <w:rsid w:val="00044710"/>
    <w:rsid w:val="000448DA"/>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C99"/>
    <w:rsid w:val="00045F6E"/>
    <w:rsid w:val="00046115"/>
    <w:rsid w:val="00046510"/>
    <w:rsid w:val="00046576"/>
    <w:rsid w:val="000466D0"/>
    <w:rsid w:val="0004673E"/>
    <w:rsid w:val="000467C0"/>
    <w:rsid w:val="0004681A"/>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5F4"/>
    <w:rsid w:val="00050761"/>
    <w:rsid w:val="00050B8D"/>
    <w:rsid w:val="00050CEC"/>
    <w:rsid w:val="00050E9E"/>
    <w:rsid w:val="00050F3C"/>
    <w:rsid w:val="0005108D"/>
    <w:rsid w:val="00051234"/>
    <w:rsid w:val="00051305"/>
    <w:rsid w:val="000515B7"/>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3179"/>
    <w:rsid w:val="0005324D"/>
    <w:rsid w:val="00053548"/>
    <w:rsid w:val="000535A3"/>
    <w:rsid w:val="00053638"/>
    <w:rsid w:val="000536D1"/>
    <w:rsid w:val="00053805"/>
    <w:rsid w:val="000539A1"/>
    <w:rsid w:val="00053ABB"/>
    <w:rsid w:val="00053C4D"/>
    <w:rsid w:val="00053C8D"/>
    <w:rsid w:val="00053DDE"/>
    <w:rsid w:val="00053EED"/>
    <w:rsid w:val="00053F8B"/>
    <w:rsid w:val="00054004"/>
    <w:rsid w:val="00054268"/>
    <w:rsid w:val="000543E7"/>
    <w:rsid w:val="0005441B"/>
    <w:rsid w:val="000544F0"/>
    <w:rsid w:val="0005457C"/>
    <w:rsid w:val="00054590"/>
    <w:rsid w:val="00054755"/>
    <w:rsid w:val="000548B8"/>
    <w:rsid w:val="000548F8"/>
    <w:rsid w:val="00054918"/>
    <w:rsid w:val="000549BC"/>
    <w:rsid w:val="000549C5"/>
    <w:rsid w:val="00054A19"/>
    <w:rsid w:val="00054A2F"/>
    <w:rsid w:val="00054A30"/>
    <w:rsid w:val="00054C9C"/>
    <w:rsid w:val="00054E38"/>
    <w:rsid w:val="00054E6D"/>
    <w:rsid w:val="00054ED4"/>
    <w:rsid w:val="00054F8C"/>
    <w:rsid w:val="00054FE2"/>
    <w:rsid w:val="000550E3"/>
    <w:rsid w:val="00055169"/>
    <w:rsid w:val="00055187"/>
    <w:rsid w:val="000551A3"/>
    <w:rsid w:val="00055477"/>
    <w:rsid w:val="000556C6"/>
    <w:rsid w:val="000556D2"/>
    <w:rsid w:val="0005580F"/>
    <w:rsid w:val="00055823"/>
    <w:rsid w:val="00055914"/>
    <w:rsid w:val="00055D02"/>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855"/>
    <w:rsid w:val="00060A0A"/>
    <w:rsid w:val="00060A48"/>
    <w:rsid w:val="00060B3A"/>
    <w:rsid w:val="00060B61"/>
    <w:rsid w:val="00060C7C"/>
    <w:rsid w:val="00060CB1"/>
    <w:rsid w:val="00060CF0"/>
    <w:rsid w:val="00060D31"/>
    <w:rsid w:val="00060EE5"/>
    <w:rsid w:val="0006137C"/>
    <w:rsid w:val="000615F5"/>
    <w:rsid w:val="0006160A"/>
    <w:rsid w:val="0006164B"/>
    <w:rsid w:val="00061745"/>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2CA8"/>
    <w:rsid w:val="00062F87"/>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58"/>
    <w:rsid w:val="000646C0"/>
    <w:rsid w:val="0006473A"/>
    <w:rsid w:val="00064841"/>
    <w:rsid w:val="000648FE"/>
    <w:rsid w:val="00064A0D"/>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745"/>
    <w:rsid w:val="000707D3"/>
    <w:rsid w:val="00070897"/>
    <w:rsid w:val="00070907"/>
    <w:rsid w:val="00070959"/>
    <w:rsid w:val="00070AF7"/>
    <w:rsid w:val="00070B4B"/>
    <w:rsid w:val="00070B6F"/>
    <w:rsid w:val="00070D09"/>
    <w:rsid w:val="00070FB4"/>
    <w:rsid w:val="0007115B"/>
    <w:rsid w:val="00071276"/>
    <w:rsid w:val="000712C2"/>
    <w:rsid w:val="0007134F"/>
    <w:rsid w:val="00071356"/>
    <w:rsid w:val="000714CE"/>
    <w:rsid w:val="000715D8"/>
    <w:rsid w:val="0007163F"/>
    <w:rsid w:val="0007167F"/>
    <w:rsid w:val="000718EB"/>
    <w:rsid w:val="000719E6"/>
    <w:rsid w:val="000719F3"/>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828"/>
    <w:rsid w:val="00072A26"/>
    <w:rsid w:val="00072B11"/>
    <w:rsid w:val="00072B6A"/>
    <w:rsid w:val="00072C80"/>
    <w:rsid w:val="00072C96"/>
    <w:rsid w:val="00072EB9"/>
    <w:rsid w:val="00072FE1"/>
    <w:rsid w:val="000732A5"/>
    <w:rsid w:val="0007352C"/>
    <w:rsid w:val="00073A3A"/>
    <w:rsid w:val="00073BF6"/>
    <w:rsid w:val="00073D47"/>
    <w:rsid w:val="00073E37"/>
    <w:rsid w:val="00073E5F"/>
    <w:rsid w:val="00073EC6"/>
    <w:rsid w:val="00073ED1"/>
    <w:rsid w:val="00073F6D"/>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0FC"/>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17A"/>
    <w:rsid w:val="000772C5"/>
    <w:rsid w:val="000773C5"/>
    <w:rsid w:val="0007744A"/>
    <w:rsid w:val="0007749B"/>
    <w:rsid w:val="000776F2"/>
    <w:rsid w:val="0007770C"/>
    <w:rsid w:val="000777C5"/>
    <w:rsid w:val="00077813"/>
    <w:rsid w:val="00077829"/>
    <w:rsid w:val="0007786A"/>
    <w:rsid w:val="00077A63"/>
    <w:rsid w:val="00077A84"/>
    <w:rsid w:val="00077AAB"/>
    <w:rsid w:val="00077D4F"/>
    <w:rsid w:val="00077E72"/>
    <w:rsid w:val="00077F9F"/>
    <w:rsid w:val="00080196"/>
    <w:rsid w:val="000802C0"/>
    <w:rsid w:val="000805D0"/>
    <w:rsid w:val="000807A1"/>
    <w:rsid w:val="0008092E"/>
    <w:rsid w:val="00080A4E"/>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CD5"/>
    <w:rsid w:val="00082D2C"/>
    <w:rsid w:val="000833A2"/>
    <w:rsid w:val="000834D1"/>
    <w:rsid w:val="000836A2"/>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261"/>
    <w:rsid w:val="0008538F"/>
    <w:rsid w:val="00085394"/>
    <w:rsid w:val="000853C5"/>
    <w:rsid w:val="00085415"/>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07"/>
    <w:rsid w:val="00086E21"/>
    <w:rsid w:val="00086E47"/>
    <w:rsid w:val="00086E6E"/>
    <w:rsid w:val="0008701C"/>
    <w:rsid w:val="000870DE"/>
    <w:rsid w:val="000871AC"/>
    <w:rsid w:val="00087216"/>
    <w:rsid w:val="00087380"/>
    <w:rsid w:val="000873E0"/>
    <w:rsid w:val="0008742C"/>
    <w:rsid w:val="000874C9"/>
    <w:rsid w:val="000875A9"/>
    <w:rsid w:val="000875CE"/>
    <w:rsid w:val="000876BE"/>
    <w:rsid w:val="0008793D"/>
    <w:rsid w:val="00087ABF"/>
    <w:rsid w:val="00087C0A"/>
    <w:rsid w:val="00087CE1"/>
    <w:rsid w:val="00087D39"/>
    <w:rsid w:val="00087E0C"/>
    <w:rsid w:val="00087E74"/>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2107"/>
    <w:rsid w:val="000921EC"/>
    <w:rsid w:val="00092312"/>
    <w:rsid w:val="0009231C"/>
    <w:rsid w:val="0009243F"/>
    <w:rsid w:val="0009251B"/>
    <w:rsid w:val="000925EC"/>
    <w:rsid w:val="0009261E"/>
    <w:rsid w:val="00092727"/>
    <w:rsid w:val="0009275D"/>
    <w:rsid w:val="0009278D"/>
    <w:rsid w:val="000928AC"/>
    <w:rsid w:val="000929E8"/>
    <w:rsid w:val="00092C29"/>
    <w:rsid w:val="00092E7C"/>
    <w:rsid w:val="00092EE1"/>
    <w:rsid w:val="00092F0F"/>
    <w:rsid w:val="00093186"/>
    <w:rsid w:val="000931DA"/>
    <w:rsid w:val="0009320B"/>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8C0"/>
    <w:rsid w:val="000949D3"/>
    <w:rsid w:val="00094B94"/>
    <w:rsid w:val="00094F80"/>
    <w:rsid w:val="0009506B"/>
    <w:rsid w:val="00095224"/>
    <w:rsid w:val="0009532F"/>
    <w:rsid w:val="00095370"/>
    <w:rsid w:val="00095504"/>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2B6"/>
    <w:rsid w:val="00096375"/>
    <w:rsid w:val="000963E8"/>
    <w:rsid w:val="000963EA"/>
    <w:rsid w:val="0009659A"/>
    <w:rsid w:val="00096770"/>
    <w:rsid w:val="000967CA"/>
    <w:rsid w:val="00096845"/>
    <w:rsid w:val="00096A5D"/>
    <w:rsid w:val="00096AB2"/>
    <w:rsid w:val="00096AEA"/>
    <w:rsid w:val="00096B6D"/>
    <w:rsid w:val="00096C43"/>
    <w:rsid w:val="00096C49"/>
    <w:rsid w:val="00096CBA"/>
    <w:rsid w:val="00096CC9"/>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E1D"/>
    <w:rsid w:val="000A1F5A"/>
    <w:rsid w:val="000A1FAD"/>
    <w:rsid w:val="000A20CA"/>
    <w:rsid w:val="000A2148"/>
    <w:rsid w:val="000A2314"/>
    <w:rsid w:val="000A2532"/>
    <w:rsid w:val="000A2580"/>
    <w:rsid w:val="000A264A"/>
    <w:rsid w:val="000A2783"/>
    <w:rsid w:val="000A27AF"/>
    <w:rsid w:val="000A281B"/>
    <w:rsid w:val="000A28A0"/>
    <w:rsid w:val="000A28B5"/>
    <w:rsid w:val="000A2960"/>
    <w:rsid w:val="000A299C"/>
    <w:rsid w:val="000A2A26"/>
    <w:rsid w:val="000A2A44"/>
    <w:rsid w:val="000A2B03"/>
    <w:rsid w:val="000A2B68"/>
    <w:rsid w:val="000A2CD2"/>
    <w:rsid w:val="000A2DE3"/>
    <w:rsid w:val="000A2E6D"/>
    <w:rsid w:val="000A2E96"/>
    <w:rsid w:val="000A30A5"/>
    <w:rsid w:val="000A3720"/>
    <w:rsid w:val="000A3832"/>
    <w:rsid w:val="000A396C"/>
    <w:rsid w:val="000A3A07"/>
    <w:rsid w:val="000A3ABA"/>
    <w:rsid w:val="000A3ADA"/>
    <w:rsid w:val="000A3C18"/>
    <w:rsid w:val="000A3CD5"/>
    <w:rsid w:val="000A3CDA"/>
    <w:rsid w:val="000A3E14"/>
    <w:rsid w:val="000A3EF1"/>
    <w:rsid w:val="000A3EFE"/>
    <w:rsid w:val="000A3F28"/>
    <w:rsid w:val="000A3F48"/>
    <w:rsid w:val="000A41CF"/>
    <w:rsid w:val="000A42EE"/>
    <w:rsid w:val="000A4366"/>
    <w:rsid w:val="000A4440"/>
    <w:rsid w:val="000A448F"/>
    <w:rsid w:val="000A4A6F"/>
    <w:rsid w:val="000A4B80"/>
    <w:rsid w:val="000A4CF3"/>
    <w:rsid w:val="000A4DF4"/>
    <w:rsid w:val="000A508A"/>
    <w:rsid w:val="000A5165"/>
    <w:rsid w:val="000A517F"/>
    <w:rsid w:val="000A51CC"/>
    <w:rsid w:val="000A5206"/>
    <w:rsid w:val="000A5313"/>
    <w:rsid w:val="000A5379"/>
    <w:rsid w:val="000A53E6"/>
    <w:rsid w:val="000A54E1"/>
    <w:rsid w:val="000A5673"/>
    <w:rsid w:val="000A571E"/>
    <w:rsid w:val="000A575A"/>
    <w:rsid w:val="000A578F"/>
    <w:rsid w:val="000A5816"/>
    <w:rsid w:val="000A5886"/>
    <w:rsid w:val="000A58D6"/>
    <w:rsid w:val="000A5A71"/>
    <w:rsid w:val="000A5B8F"/>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E7"/>
    <w:rsid w:val="000A6DC9"/>
    <w:rsid w:val="000A6E69"/>
    <w:rsid w:val="000A70A6"/>
    <w:rsid w:val="000A741E"/>
    <w:rsid w:val="000A7463"/>
    <w:rsid w:val="000A75E4"/>
    <w:rsid w:val="000A7601"/>
    <w:rsid w:val="000A7632"/>
    <w:rsid w:val="000A7666"/>
    <w:rsid w:val="000A76B8"/>
    <w:rsid w:val="000A76F7"/>
    <w:rsid w:val="000A7817"/>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60"/>
    <w:rsid w:val="000B1C92"/>
    <w:rsid w:val="000B1E68"/>
    <w:rsid w:val="000B203E"/>
    <w:rsid w:val="000B216E"/>
    <w:rsid w:val="000B2258"/>
    <w:rsid w:val="000B25A1"/>
    <w:rsid w:val="000B25BB"/>
    <w:rsid w:val="000B25F9"/>
    <w:rsid w:val="000B25FB"/>
    <w:rsid w:val="000B26DF"/>
    <w:rsid w:val="000B27A4"/>
    <w:rsid w:val="000B29CE"/>
    <w:rsid w:val="000B29EB"/>
    <w:rsid w:val="000B29ED"/>
    <w:rsid w:val="000B2C6D"/>
    <w:rsid w:val="000B2CEB"/>
    <w:rsid w:val="000B2D14"/>
    <w:rsid w:val="000B2D1D"/>
    <w:rsid w:val="000B2D64"/>
    <w:rsid w:val="000B2F7E"/>
    <w:rsid w:val="000B2FAC"/>
    <w:rsid w:val="000B3070"/>
    <w:rsid w:val="000B30A0"/>
    <w:rsid w:val="000B3134"/>
    <w:rsid w:val="000B335C"/>
    <w:rsid w:val="000B346C"/>
    <w:rsid w:val="000B35A9"/>
    <w:rsid w:val="000B3635"/>
    <w:rsid w:val="000B379E"/>
    <w:rsid w:val="000B39C9"/>
    <w:rsid w:val="000B3C78"/>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BDB"/>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504"/>
    <w:rsid w:val="000C2853"/>
    <w:rsid w:val="000C2B7B"/>
    <w:rsid w:val="000C2BF7"/>
    <w:rsid w:val="000C2D32"/>
    <w:rsid w:val="000C2E02"/>
    <w:rsid w:val="000C2E80"/>
    <w:rsid w:val="000C2F72"/>
    <w:rsid w:val="000C3244"/>
    <w:rsid w:val="000C3313"/>
    <w:rsid w:val="000C342B"/>
    <w:rsid w:val="000C348B"/>
    <w:rsid w:val="000C35A9"/>
    <w:rsid w:val="000C3760"/>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9F"/>
    <w:rsid w:val="000C4FE3"/>
    <w:rsid w:val="000C534B"/>
    <w:rsid w:val="000C53BA"/>
    <w:rsid w:val="000C54BC"/>
    <w:rsid w:val="000C55C2"/>
    <w:rsid w:val="000C57F5"/>
    <w:rsid w:val="000C5800"/>
    <w:rsid w:val="000C589F"/>
    <w:rsid w:val="000C5A06"/>
    <w:rsid w:val="000C5B27"/>
    <w:rsid w:val="000C5C65"/>
    <w:rsid w:val="000C5D38"/>
    <w:rsid w:val="000C5ECE"/>
    <w:rsid w:val="000C606A"/>
    <w:rsid w:val="000C60F6"/>
    <w:rsid w:val="000C614A"/>
    <w:rsid w:val="000C6156"/>
    <w:rsid w:val="000C616B"/>
    <w:rsid w:val="000C6185"/>
    <w:rsid w:val="000C629E"/>
    <w:rsid w:val="000C6318"/>
    <w:rsid w:val="000C63D2"/>
    <w:rsid w:val="000C63EA"/>
    <w:rsid w:val="000C6412"/>
    <w:rsid w:val="000C6663"/>
    <w:rsid w:val="000C6773"/>
    <w:rsid w:val="000C67DB"/>
    <w:rsid w:val="000C6811"/>
    <w:rsid w:val="000C6888"/>
    <w:rsid w:val="000C6991"/>
    <w:rsid w:val="000C6A0F"/>
    <w:rsid w:val="000C6C91"/>
    <w:rsid w:val="000C6C94"/>
    <w:rsid w:val="000C6D05"/>
    <w:rsid w:val="000C6DAB"/>
    <w:rsid w:val="000C7072"/>
    <w:rsid w:val="000C7103"/>
    <w:rsid w:val="000C71BD"/>
    <w:rsid w:val="000C7220"/>
    <w:rsid w:val="000C7381"/>
    <w:rsid w:val="000C764B"/>
    <w:rsid w:val="000C7682"/>
    <w:rsid w:val="000C76D6"/>
    <w:rsid w:val="000C7793"/>
    <w:rsid w:val="000C790F"/>
    <w:rsid w:val="000C7AC6"/>
    <w:rsid w:val="000C7C54"/>
    <w:rsid w:val="000C7EA7"/>
    <w:rsid w:val="000C7F4D"/>
    <w:rsid w:val="000D0138"/>
    <w:rsid w:val="000D044E"/>
    <w:rsid w:val="000D0644"/>
    <w:rsid w:val="000D0692"/>
    <w:rsid w:val="000D06D3"/>
    <w:rsid w:val="000D0732"/>
    <w:rsid w:val="000D083B"/>
    <w:rsid w:val="000D0875"/>
    <w:rsid w:val="000D09C7"/>
    <w:rsid w:val="000D0B28"/>
    <w:rsid w:val="000D0CD7"/>
    <w:rsid w:val="000D0DFC"/>
    <w:rsid w:val="000D1092"/>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6D"/>
    <w:rsid w:val="000D2AEF"/>
    <w:rsid w:val="000D2B0B"/>
    <w:rsid w:val="000D2BB2"/>
    <w:rsid w:val="000D2C3C"/>
    <w:rsid w:val="000D2D02"/>
    <w:rsid w:val="000D2D4E"/>
    <w:rsid w:val="000D2EA1"/>
    <w:rsid w:val="000D335C"/>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4FDA"/>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44D"/>
    <w:rsid w:val="000D64BA"/>
    <w:rsid w:val="000D6529"/>
    <w:rsid w:val="000D6578"/>
    <w:rsid w:val="000D6849"/>
    <w:rsid w:val="000D685D"/>
    <w:rsid w:val="000D6BD1"/>
    <w:rsid w:val="000D6C7E"/>
    <w:rsid w:val="000D6C87"/>
    <w:rsid w:val="000D705E"/>
    <w:rsid w:val="000D7084"/>
    <w:rsid w:val="000D721B"/>
    <w:rsid w:val="000D72C7"/>
    <w:rsid w:val="000D732D"/>
    <w:rsid w:val="000D749A"/>
    <w:rsid w:val="000D7596"/>
    <w:rsid w:val="000D75DA"/>
    <w:rsid w:val="000D7715"/>
    <w:rsid w:val="000D7781"/>
    <w:rsid w:val="000D78FE"/>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F4B"/>
    <w:rsid w:val="000E3F54"/>
    <w:rsid w:val="000E42C4"/>
    <w:rsid w:val="000E431F"/>
    <w:rsid w:val="000E450C"/>
    <w:rsid w:val="000E4578"/>
    <w:rsid w:val="000E46B3"/>
    <w:rsid w:val="000E46B4"/>
    <w:rsid w:val="000E4920"/>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4EF"/>
    <w:rsid w:val="000E6534"/>
    <w:rsid w:val="000E655F"/>
    <w:rsid w:val="000E668C"/>
    <w:rsid w:val="000E676B"/>
    <w:rsid w:val="000E6937"/>
    <w:rsid w:val="000E69BD"/>
    <w:rsid w:val="000E69E2"/>
    <w:rsid w:val="000E6AC2"/>
    <w:rsid w:val="000E6DE9"/>
    <w:rsid w:val="000E6F5E"/>
    <w:rsid w:val="000E70A4"/>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A0B"/>
    <w:rsid w:val="000F0A42"/>
    <w:rsid w:val="000F0BF5"/>
    <w:rsid w:val="000F0CC4"/>
    <w:rsid w:val="000F0DEC"/>
    <w:rsid w:val="000F0E44"/>
    <w:rsid w:val="000F0E59"/>
    <w:rsid w:val="000F0F77"/>
    <w:rsid w:val="000F101C"/>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2E"/>
    <w:rsid w:val="000F1AD2"/>
    <w:rsid w:val="000F1C57"/>
    <w:rsid w:val="000F1CA5"/>
    <w:rsid w:val="000F1EBA"/>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5D"/>
    <w:rsid w:val="000F406D"/>
    <w:rsid w:val="000F40D5"/>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57"/>
    <w:rsid w:val="000F5470"/>
    <w:rsid w:val="000F55CF"/>
    <w:rsid w:val="000F56BB"/>
    <w:rsid w:val="000F56F4"/>
    <w:rsid w:val="000F5A3D"/>
    <w:rsid w:val="000F5AA0"/>
    <w:rsid w:val="000F5AC7"/>
    <w:rsid w:val="000F5AF3"/>
    <w:rsid w:val="000F5B75"/>
    <w:rsid w:val="000F5C2B"/>
    <w:rsid w:val="000F5C40"/>
    <w:rsid w:val="000F62AA"/>
    <w:rsid w:val="000F63BE"/>
    <w:rsid w:val="000F64FB"/>
    <w:rsid w:val="000F658B"/>
    <w:rsid w:val="000F660C"/>
    <w:rsid w:val="000F6657"/>
    <w:rsid w:val="000F6739"/>
    <w:rsid w:val="000F6AF9"/>
    <w:rsid w:val="000F6B2C"/>
    <w:rsid w:val="000F6BAD"/>
    <w:rsid w:val="000F6BE7"/>
    <w:rsid w:val="000F6CB5"/>
    <w:rsid w:val="000F6CB6"/>
    <w:rsid w:val="000F6DD5"/>
    <w:rsid w:val="000F6F5E"/>
    <w:rsid w:val="000F7216"/>
    <w:rsid w:val="000F72AE"/>
    <w:rsid w:val="000F7305"/>
    <w:rsid w:val="000F7571"/>
    <w:rsid w:val="000F75CC"/>
    <w:rsid w:val="000F78C4"/>
    <w:rsid w:val="000F7AB8"/>
    <w:rsid w:val="000F7F01"/>
    <w:rsid w:val="000F7F1B"/>
    <w:rsid w:val="000F7F27"/>
    <w:rsid w:val="00100006"/>
    <w:rsid w:val="001000EA"/>
    <w:rsid w:val="001001F6"/>
    <w:rsid w:val="00100327"/>
    <w:rsid w:val="00100537"/>
    <w:rsid w:val="00100605"/>
    <w:rsid w:val="0010069D"/>
    <w:rsid w:val="00100772"/>
    <w:rsid w:val="001007A1"/>
    <w:rsid w:val="001007F4"/>
    <w:rsid w:val="0010080F"/>
    <w:rsid w:val="001009B9"/>
    <w:rsid w:val="00100C81"/>
    <w:rsid w:val="00100CF0"/>
    <w:rsid w:val="00100D24"/>
    <w:rsid w:val="00100D95"/>
    <w:rsid w:val="00100DCF"/>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DE6"/>
    <w:rsid w:val="00101E37"/>
    <w:rsid w:val="00101E7B"/>
    <w:rsid w:val="00101E89"/>
    <w:rsid w:val="00101F7E"/>
    <w:rsid w:val="00102171"/>
    <w:rsid w:val="001021BE"/>
    <w:rsid w:val="00102968"/>
    <w:rsid w:val="001029FD"/>
    <w:rsid w:val="00102B24"/>
    <w:rsid w:val="00102C1E"/>
    <w:rsid w:val="00102E08"/>
    <w:rsid w:val="00103329"/>
    <w:rsid w:val="00103500"/>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E65"/>
    <w:rsid w:val="00106F85"/>
    <w:rsid w:val="00106FC3"/>
    <w:rsid w:val="001071C1"/>
    <w:rsid w:val="0010729B"/>
    <w:rsid w:val="001072DF"/>
    <w:rsid w:val="00107347"/>
    <w:rsid w:val="00107384"/>
    <w:rsid w:val="001073ED"/>
    <w:rsid w:val="001074A2"/>
    <w:rsid w:val="001074ED"/>
    <w:rsid w:val="001074FC"/>
    <w:rsid w:val="00107724"/>
    <w:rsid w:val="0010772B"/>
    <w:rsid w:val="0010772C"/>
    <w:rsid w:val="00107910"/>
    <w:rsid w:val="0010799C"/>
    <w:rsid w:val="00107A58"/>
    <w:rsid w:val="00107DD3"/>
    <w:rsid w:val="00107ED8"/>
    <w:rsid w:val="00107FA2"/>
    <w:rsid w:val="001100E7"/>
    <w:rsid w:val="0011010F"/>
    <w:rsid w:val="001102F4"/>
    <w:rsid w:val="00110384"/>
    <w:rsid w:val="0011039D"/>
    <w:rsid w:val="001103D1"/>
    <w:rsid w:val="001105C4"/>
    <w:rsid w:val="0011073D"/>
    <w:rsid w:val="00110A53"/>
    <w:rsid w:val="00110B37"/>
    <w:rsid w:val="00110BFB"/>
    <w:rsid w:val="00110C63"/>
    <w:rsid w:val="00110C70"/>
    <w:rsid w:val="00110F65"/>
    <w:rsid w:val="00110FF7"/>
    <w:rsid w:val="001112BF"/>
    <w:rsid w:val="00111351"/>
    <w:rsid w:val="00111713"/>
    <w:rsid w:val="001117FB"/>
    <w:rsid w:val="00111840"/>
    <w:rsid w:val="00111864"/>
    <w:rsid w:val="00111874"/>
    <w:rsid w:val="001118BB"/>
    <w:rsid w:val="001119D7"/>
    <w:rsid w:val="00111B9B"/>
    <w:rsid w:val="00111E48"/>
    <w:rsid w:val="001120AA"/>
    <w:rsid w:val="001120E0"/>
    <w:rsid w:val="00112284"/>
    <w:rsid w:val="00112285"/>
    <w:rsid w:val="001122DB"/>
    <w:rsid w:val="00112422"/>
    <w:rsid w:val="0011275F"/>
    <w:rsid w:val="001127B3"/>
    <w:rsid w:val="00112845"/>
    <w:rsid w:val="001129B0"/>
    <w:rsid w:val="001129F0"/>
    <w:rsid w:val="00112AD8"/>
    <w:rsid w:val="00112D84"/>
    <w:rsid w:val="00112F91"/>
    <w:rsid w:val="00113004"/>
    <w:rsid w:val="00113083"/>
    <w:rsid w:val="0011313C"/>
    <w:rsid w:val="001132CE"/>
    <w:rsid w:val="00113555"/>
    <w:rsid w:val="001135AA"/>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A90"/>
    <w:rsid w:val="00114B9B"/>
    <w:rsid w:val="00114CBF"/>
    <w:rsid w:val="00114EE8"/>
    <w:rsid w:val="001151BE"/>
    <w:rsid w:val="00115205"/>
    <w:rsid w:val="0011524D"/>
    <w:rsid w:val="00115254"/>
    <w:rsid w:val="0011532B"/>
    <w:rsid w:val="001155FA"/>
    <w:rsid w:val="00115680"/>
    <w:rsid w:val="00115769"/>
    <w:rsid w:val="00115987"/>
    <w:rsid w:val="001159AE"/>
    <w:rsid w:val="00115C52"/>
    <w:rsid w:val="00115C7A"/>
    <w:rsid w:val="00115D65"/>
    <w:rsid w:val="00115DC3"/>
    <w:rsid w:val="00116273"/>
    <w:rsid w:val="00116486"/>
    <w:rsid w:val="001166A8"/>
    <w:rsid w:val="001166EE"/>
    <w:rsid w:val="0011670F"/>
    <w:rsid w:val="00116F6A"/>
    <w:rsid w:val="00116FB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1E65"/>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C8E"/>
    <w:rsid w:val="00123E7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F95"/>
    <w:rsid w:val="00125081"/>
    <w:rsid w:val="00125114"/>
    <w:rsid w:val="0012515C"/>
    <w:rsid w:val="001253A2"/>
    <w:rsid w:val="00125420"/>
    <w:rsid w:val="00125604"/>
    <w:rsid w:val="00125790"/>
    <w:rsid w:val="00125943"/>
    <w:rsid w:val="00125A5C"/>
    <w:rsid w:val="00125C1B"/>
    <w:rsid w:val="00125EEB"/>
    <w:rsid w:val="001260C2"/>
    <w:rsid w:val="0012619A"/>
    <w:rsid w:val="00126417"/>
    <w:rsid w:val="0012645A"/>
    <w:rsid w:val="00126713"/>
    <w:rsid w:val="001269A0"/>
    <w:rsid w:val="00126A38"/>
    <w:rsid w:val="00126C80"/>
    <w:rsid w:val="00126D52"/>
    <w:rsid w:val="00126D93"/>
    <w:rsid w:val="00126E7B"/>
    <w:rsid w:val="0012715C"/>
    <w:rsid w:val="001272D8"/>
    <w:rsid w:val="00127480"/>
    <w:rsid w:val="00127485"/>
    <w:rsid w:val="001274A7"/>
    <w:rsid w:val="001277B9"/>
    <w:rsid w:val="00127946"/>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82"/>
    <w:rsid w:val="00130A9E"/>
    <w:rsid w:val="00130C7E"/>
    <w:rsid w:val="00130F01"/>
    <w:rsid w:val="00131026"/>
    <w:rsid w:val="0013108D"/>
    <w:rsid w:val="00131102"/>
    <w:rsid w:val="001311DB"/>
    <w:rsid w:val="00131233"/>
    <w:rsid w:val="0013132E"/>
    <w:rsid w:val="00131482"/>
    <w:rsid w:val="001315BF"/>
    <w:rsid w:val="001316AC"/>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452"/>
    <w:rsid w:val="0014454D"/>
    <w:rsid w:val="001445CC"/>
    <w:rsid w:val="0014473C"/>
    <w:rsid w:val="00144758"/>
    <w:rsid w:val="001449A1"/>
    <w:rsid w:val="00144A31"/>
    <w:rsid w:val="00144A46"/>
    <w:rsid w:val="00144B6E"/>
    <w:rsid w:val="00144B98"/>
    <w:rsid w:val="00144CBA"/>
    <w:rsid w:val="00144D71"/>
    <w:rsid w:val="0014532C"/>
    <w:rsid w:val="0014539E"/>
    <w:rsid w:val="00145606"/>
    <w:rsid w:val="001457CD"/>
    <w:rsid w:val="0014584A"/>
    <w:rsid w:val="001458E8"/>
    <w:rsid w:val="00145958"/>
    <w:rsid w:val="00145A3E"/>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50"/>
    <w:rsid w:val="00150F7D"/>
    <w:rsid w:val="0015125B"/>
    <w:rsid w:val="001513AA"/>
    <w:rsid w:val="00151408"/>
    <w:rsid w:val="0015153F"/>
    <w:rsid w:val="0015174C"/>
    <w:rsid w:val="001518D7"/>
    <w:rsid w:val="00151945"/>
    <w:rsid w:val="001519A1"/>
    <w:rsid w:val="001519CE"/>
    <w:rsid w:val="00151B87"/>
    <w:rsid w:val="00151BAD"/>
    <w:rsid w:val="00151CAB"/>
    <w:rsid w:val="00151E0B"/>
    <w:rsid w:val="00152148"/>
    <w:rsid w:val="0015215B"/>
    <w:rsid w:val="0015223B"/>
    <w:rsid w:val="0015227C"/>
    <w:rsid w:val="001522A0"/>
    <w:rsid w:val="00152338"/>
    <w:rsid w:val="001524D9"/>
    <w:rsid w:val="00152995"/>
    <w:rsid w:val="00152A2A"/>
    <w:rsid w:val="00152B0F"/>
    <w:rsid w:val="00152B5A"/>
    <w:rsid w:val="00152BAA"/>
    <w:rsid w:val="00152DE6"/>
    <w:rsid w:val="00152FAE"/>
    <w:rsid w:val="00153027"/>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552"/>
    <w:rsid w:val="001545E7"/>
    <w:rsid w:val="00154630"/>
    <w:rsid w:val="00154684"/>
    <w:rsid w:val="00154696"/>
    <w:rsid w:val="0015491C"/>
    <w:rsid w:val="00154982"/>
    <w:rsid w:val="00154A9F"/>
    <w:rsid w:val="00154D23"/>
    <w:rsid w:val="00154DB3"/>
    <w:rsid w:val="00154F6D"/>
    <w:rsid w:val="001554B7"/>
    <w:rsid w:val="001557F0"/>
    <w:rsid w:val="001558EE"/>
    <w:rsid w:val="0015591F"/>
    <w:rsid w:val="00155990"/>
    <w:rsid w:val="00155AE9"/>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EB"/>
    <w:rsid w:val="00157142"/>
    <w:rsid w:val="00157252"/>
    <w:rsid w:val="00157449"/>
    <w:rsid w:val="001574E2"/>
    <w:rsid w:val="00157549"/>
    <w:rsid w:val="001575F2"/>
    <w:rsid w:val="001576A3"/>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F4"/>
    <w:rsid w:val="00160D5A"/>
    <w:rsid w:val="00161098"/>
    <w:rsid w:val="00161155"/>
    <w:rsid w:val="00161255"/>
    <w:rsid w:val="0016171E"/>
    <w:rsid w:val="00161747"/>
    <w:rsid w:val="001617AF"/>
    <w:rsid w:val="001617F3"/>
    <w:rsid w:val="00161861"/>
    <w:rsid w:val="00161867"/>
    <w:rsid w:val="0016186C"/>
    <w:rsid w:val="0016188F"/>
    <w:rsid w:val="00161C0E"/>
    <w:rsid w:val="00161C61"/>
    <w:rsid w:val="00161DAE"/>
    <w:rsid w:val="00161E26"/>
    <w:rsid w:val="00161F7D"/>
    <w:rsid w:val="001621B3"/>
    <w:rsid w:val="0016252C"/>
    <w:rsid w:val="0016281F"/>
    <w:rsid w:val="0016285A"/>
    <w:rsid w:val="0016285D"/>
    <w:rsid w:val="00162C23"/>
    <w:rsid w:val="00162C93"/>
    <w:rsid w:val="00162ECC"/>
    <w:rsid w:val="00163032"/>
    <w:rsid w:val="00163089"/>
    <w:rsid w:val="00163301"/>
    <w:rsid w:val="0016331B"/>
    <w:rsid w:val="0016347B"/>
    <w:rsid w:val="00163508"/>
    <w:rsid w:val="001636E2"/>
    <w:rsid w:val="00163879"/>
    <w:rsid w:val="001638E1"/>
    <w:rsid w:val="0016398B"/>
    <w:rsid w:val="001639DE"/>
    <w:rsid w:val="00163B18"/>
    <w:rsid w:val="00163B41"/>
    <w:rsid w:val="00163B84"/>
    <w:rsid w:val="00163C2E"/>
    <w:rsid w:val="00163E16"/>
    <w:rsid w:val="00163F37"/>
    <w:rsid w:val="00163FE8"/>
    <w:rsid w:val="0016412C"/>
    <w:rsid w:val="0016427B"/>
    <w:rsid w:val="001643B7"/>
    <w:rsid w:val="001643BC"/>
    <w:rsid w:val="00164564"/>
    <w:rsid w:val="00164673"/>
    <w:rsid w:val="001648F3"/>
    <w:rsid w:val="00164910"/>
    <w:rsid w:val="00164964"/>
    <w:rsid w:val="001649D9"/>
    <w:rsid w:val="00164B15"/>
    <w:rsid w:val="00164CC7"/>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7275"/>
    <w:rsid w:val="00167358"/>
    <w:rsid w:val="00167394"/>
    <w:rsid w:val="0016788C"/>
    <w:rsid w:val="0016798A"/>
    <w:rsid w:val="00167A7D"/>
    <w:rsid w:val="00167AAF"/>
    <w:rsid w:val="00167BED"/>
    <w:rsid w:val="00167C1D"/>
    <w:rsid w:val="00167E48"/>
    <w:rsid w:val="00167F11"/>
    <w:rsid w:val="00167FB4"/>
    <w:rsid w:val="00170259"/>
    <w:rsid w:val="001702FF"/>
    <w:rsid w:val="00170372"/>
    <w:rsid w:val="00170373"/>
    <w:rsid w:val="001705A6"/>
    <w:rsid w:val="00170617"/>
    <w:rsid w:val="0017064D"/>
    <w:rsid w:val="00170846"/>
    <w:rsid w:val="001708A3"/>
    <w:rsid w:val="001708BD"/>
    <w:rsid w:val="00170911"/>
    <w:rsid w:val="00170B57"/>
    <w:rsid w:val="00170B84"/>
    <w:rsid w:val="00170C56"/>
    <w:rsid w:val="00170CA1"/>
    <w:rsid w:val="00170EB6"/>
    <w:rsid w:val="00170EF4"/>
    <w:rsid w:val="00170F3D"/>
    <w:rsid w:val="00170FAB"/>
    <w:rsid w:val="001710C7"/>
    <w:rsid w:val="00171159"/>
    <w:rsid w:val="001712CB"/>
    <w:rsid w:val="00171526"/>
    <w:rsid w:val="001716DE"/>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AA"/>
    <w:rsid w:val="00172CD0"/>
    <w:rsid w:val="00172D70"/>
    <w:rsid w:val="00172E5C"/>
    <w:rsid w:val="00173055"/>
    <w:rsid w:val="001730B8"/>
    <w:rsid w:val="0017312E"/>
    <w:rsid w:val="001731E1"/>
    <w:rsid w:val="0017322A"/>
    <w:rsid w:val="0017339E"/>
    <w:rsid w:val="00173404"/>
    <w:rsid w:val="00173538"/>
    <w:rsid w:val="0017398A"/>
    <w:rsid w:val="00173A00"/>
    <w:rsid w:val="00173DF2"/>
    <w:rsid w:val="00173E24"/>
    <w:rsid w:val="00173FBB"/>
    <w:rsid w:val="001740A4"/>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CBF"/>
    <w:rsid w:val="00177DC5"/>
    <w:rsid w:val="00177EB7"/>
    <w:rsid w:val="00177FF2"/>
    <w:rsid w:val="0018003E"/>
    <w:rsid w:val="001801D0"/>
    <w:rsid w:val="00180267"/>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89"/>
    <w:rsid w:val="00184C02"/>
    <w:rsid w:val="00184C72"/>
    <w:rsid w:val="00184F44"/>
    <w:rsid w:val="00184F67"/>
    <w:rsid w:val="00185173"/>
    <w:rsid w:val="00185199"/>
    <w:rsid w:val="001851A4"/>
    <w:rsid w:val="0018521D"/>
    <w:rsid w:val="00185408"/>
    <w:rsid w:val="001859E3"/>
    <w:rsid w:val="00185A92"/>
    <w:rsid w:val="00185BA8"/>
    <w:rsid w:val="00185C45"/>
    <w:rsid w:val="00185CA7"/>
    <w:rsid w:val="00185CCE"/>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6C04"/>
    <w:rsid w:val="00186E3D"/>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2AE"/>
    <w:rsid w:val="00192462"/>
    <w:rsid w:val="001924D0"/>
    <w:rsid w:val="001925C1"/>
    <w:rsid w:val="001926C7"/>
    <w:rsid w:val="001927EC"/>
    <w:rsid w:val="001928B0"/>
    <w:rsid w:val="001929B9"/>
    <w:rsid w:val="00192A45"/>
    <w:rsid w:val="00192C9E"/>
    <w:rsid w:val="00192CE0"/>
    <w:rsid w:val="00192DB2"/>
    <w:rsid w:val="00192E82"/>
    <w:rsid w:val="00192EEE"/>
    <w:rsid w:val="00192F36"/>
    <w:rsid w:val="0019311A"/>
    <w:rsid w:val="00193222"/>
    <w:rsid w:val="001932E0"/>
    <w:rsid w:val="001933A0"/>
    <w:rsid w:val="00193A2E"/>
    <w:rsid w:val="00193CA6"/>
    <w:rsid w:val="00193E79"/>
    <w:rsid w:val="00193FB7"/>
    <w:rsid w:val="00193FF6"/>
    <w:rsid w:val="00194308"/>
    <w:rsid w:val="00194342"/>
    <w:rsid w:val="00194367"/>
    <w:rsid w:val="00194456"/>
    <w:rsid w:val="00194475"/>
    <w:rsid w:val="001944D7"/>
    <w:rsid w:val="00194556"/>
    <w:rsid w:val="0019458D"/>
    <w:rsid w:val="001945D9"/>
    <w:rsid w:val="00194841"/>
    <w:rsid w:val="001948D5"/>
    <w:rsid w:val="00194B81"/>
    <w:rsid w:val="00194C31"/>
    <w:rsid w:val="00194CF7"/>
    <w:rsid w:val="00194D0D"/>
    <w:rsid w:val="00194F3A"/>
    <w:rsid w:val="0019506A"/>
    <w:rsid w:val="001950BB"/>
    <w:rsid w:val="001950C1"/>
    <w:rsid w:val="001951A2"/>
    <w:rsid w:val="001951AE"/>
    <w:rsid w:val="001951FC"/>
    <w:rsid w:val="00195235"/>
    <w:rsid w:val="001952DF"/>
    <w:rsid w:val="00195398"/>
    <w:rsid w:val="00195669"/>
    <w:rsid w:val="0019585C"/>
    <w:rsid w:val="00195AB1"/>
    <w:rsid w:val="00195BEF"/>
    <w:rsid w:val="00195F28"/>
    <w:rsid w:val="00195F30"/>
    <w:rsid w:val="00195FC9"/>
    <w:rsid w:val="00196012"/>
    <w:rsid w:val="00196375"/>
    <w:rsid w:val="001963A2"/>
    <w:rsid w:val="00196473"/>
    <w:rsid w:val="00196634"/>
    <w:rsid w:val="00196691"/>
    <w:rsid w:val="0019675D"/>
    <w:rsid w:val="001968EB"/>
    <w:rsid w:val="001969DD"/>
    <w:rsid w:val="00196AE0"/>
    <w:rsid w:val="00196B42"/>
    <w:rsid w:val="00196CDF"/>
    <w:rsid w:val="00196D33"/>
    <w:rsid w:val="00196E27"/>
    <w:rsid w:val="0019706C"/>
    <w:rsid w:val="001974F1"/>
    <w:rsid w:val="00197593"/>
    <w:rsid w:val="00197643"/>
    <w:rsid w:val="001976E4"/>
    <w:rsid w:val="0019771E"/>
    <w:rsid w:val="001978CD"/>
    <w:rsid w:val="001978F0"/>
    <w:rsid w:val="00197995"/>
    <w:rsid w:val="00197A36"/>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B"/>
    <w:rsid w:val="001A26A8"/>
    <w:rsid w:val="001A277E"/>
    <w:rsid w:val="001A27EC"/>
    <w:rsid w:val="001A2A3B"/>
    <w:rsid w:val="001A2A5C"/>
    <w:rsid w:val="001A2ED2"/>
    <w:rsid w:val="001A3001"/>
    <w:rsid w:val="001A329D"/>
    <w:rsid w:val="001A340E"/>
    <w:rsid w:val="001A3520"/>
    <w:rsid w:val="001A3604"/>
    <w:rsid w:val="001A367F"/>
    <w:rsid w:val="001A36D8"/>
    <w:rsid w:val="001A3A47"/>
    <w:rsid w:val="001A3AA3"/>
    <w:rsid w:val="001A3AAE"/>
    <w:rsid w:val="001A3B28"/>
    <w:rsid w:val="001A3B97"/>
    <w:rsid w:val="001A3FD1"/>
    <w:rsid w:val="001A40F0"/>
    <w:rsid w:val="001A45BE"/>
    <w:rsid w:val="001A46FD"/>
    <w:rsid w:val="001A4771"/>
    <w:rsid w:val="001A485E"/>
    <w:rsid w:val="001A492B"/>
    <w:rsid w:val="001A4C40"/>
    <w:rsid w:val="001A4DE0"/>
    <w:rsid w:val="001A4F75"/>
    <w:rsid w:val="001A5044"/>
    <w:rsid w:val="001A50D3"/>
    <w:rsid w:val="001A513E"/>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1D9"/>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759"/>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6F"/>
    <w:rsid w:val="001B2D1A"/>
    <w:rsid w:val="001B2F43"/>
    <w:rsid w:val="001B2FA3"/>
    <w:rsid w:val="001B3078"/>
    <w:rsid w:val="001B309D"/>
    <w:rsid w:val="001B3310"/>
    <w:rsid w:val="001B33B8"/>
    <w:rsid w:val="001B3454"/>
    <w:rsid w:val="001B351C"/>
    <w:rsid w:val="001B3576"/>
    <w:rsid w:val="001B35A2"/>
    <w:rsid w:val="001B3723"/>
    <w:rsid w:val="001B380F"/>
    <w:rsid w:val="001B385F"/>
    <w:rsid w:val="001B3C6A"/>
    <w:rsid w:val="001B3D30"/>
    <w:rsid w:val="001B3EBD"/>
    <w:rsid w:val="001B3ECA"/>
    <w:rsid w:val="001B3FEC"/>
    <w:rsid w:val="001B4033"/>
    <w:rsid w:val="001B411E"/>
    <w:rsid w:val="001B42E5"/>
    <w:rsid w:val="001B4374"/>
    <w:rsid w:val="001B43E7"/>
    <w:rsid w:val="001B45E2"/>
    <w:rsid w:val="001B46D8"/>
    <w:rsid w:val="001B478A"/>
    <w:rsid w:val="001B47A5"/>
    <w:rsid w:val="001B48AF"/>
    <w:rsid w:val="001B4937"/>
    <w:rsid w:val="001B4B46"/>
    <w:rsid w:val="001B4C30"/>
    <w:rsid w:val="001B4DE5"/>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74"/>
    <w:rsid w:val="001B69EA"/>
    <w:rsid w:val="001B6E30"/>
    <w:rsid w:val="001B6E8D"/>
    <w:rsid w:val="001B6EA5"/>
    <w:rsid w:val="001B6EB6"/>
    <w:rsid w:val="001B705C"/>
    <w:rsid w:val="001B70DC"/>
    <w:rsid w:val="001B70DE"/>
    <w:rsid w:val="001B71C8"/>
    <w:rsid w:val="001B72F8"/>
    <w:rsid w:val="001B7453"/>
    <w:rsid w:val="001B7749"/>
    <w:rsid w:val="001B775A"/>
    <w:rsid w:val="001B7800"/>
    <w:rsid w:val="001B7807"/>
    <w:rsid w:val="001B7B78"/>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7A"/>
    <w:rsid w:val="001C1990"/>
    <w:rsid w:val="001C1BE2"/>
    <w:rsid w:val="001C1BF5"/>
    <w:rsid w:val="001C1E30"/>
    <w:rsid w:val="001C20F5"/>
    <w:rsid w:val="001C2100"/>
    <w:rsid w:val="001C22DF"/>
    <w:rsid w:val="001C22FC"/>
    <w:rsid w:val="001C2494"/>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847"/>
    <w:rsid w:val="001C3967"/>
    <w:rsid w:val="001C3B59"/>
    <w:rsid w:val="001C3BDC"/>
    <w:rsid w:val="001C3C3B"/>
    <w:rsid w:val="001C3CEE"/>
    <w:rsid w:val="001C3E40"/>
    <w:rsid w:val="001C4047"/>
    <w:rsid w:val="001C41FC"/>
    <w:rsid w:val="001C434E"/>
    <w:rsid w:val="001C44BD"/>
    <w:rsid w:val="001C4603"/>
    <w:rsid w:val="001C4656"/>
    <w:rsid w:val="001C4A1A"/>
    <w:rsid w:val="001C4A8F"/>
    <w:rsid w:val="001C4D02"/>
    <w:rsid w:val="001C4F23"/>
    <w:rsid w:val="001C4F38"/>
    <w:rsid w:val="001C5161"/>
    <w:rsid w:val="001C58BC"/>
    <w:rsid w:val="001C58BE"/>
    <w:rsid w:val="001C58C3"/>
    <w:rsid w:val="001C5B1C"/>
    <w:rsid w:val="001C5C14"/>
    <w:rsid w:val="001C6004"/>
    <w:rsid w:val="001C6316"/>
    <w:rsid w:val="001C6325"/>
    <w:rsid w:val="001C6395"/>
    <w:rsid w:val="001C6415"/>
    <w:rsid w:val="001C6659"/>
    <w:rsid w:val="001C67F4"/>
    <w:rsid w:val="001C6965"/>
    <w:rsid w:val="001C6ACA"/>
    <w:rsid w:val="001C6BD0"/>
    <w:rsid w:val="001C6CEE"/>
    <w:rsid w:val="001C6EA8"/>
    <w:rsid w:val="001C703C"/>
    <w:rsid w:val="001C7052"/>
    <w:rsid w:val="001C7107"/>
    <w:rsid w:val="001C71D9"/>
    <w:rsid w:val="001C72C5"/>
    <w:rsid w:val="001C733D"/>
    <w:rsid w:val="001C74C3"/>
    <w:rsid w:val="001C7572"/>
    <w:rsid w:val="001C758D"/>
    <w:rsid w:val="001C77AC"/>
    <w:rsid w:val="001C792E"/>
    <w:rsid w:val="001C7B9B"/>
    <w:rsid w:val="001C7C4A"/>
    <w:rsid w:val="001C7D6F"/>
    <w:rsid w:val="001C7D7B"/>
    <w:rsid w:val="001C7EE3"/>
    <w:rsid w:val="001C7F22"/>
    <w:rsid w:val="001C7F68"/>
    <w:rsid w:val="001D007D"/>
    <w:rsid w:val="001D00BB"/>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17"/>
    <w:rsid w:val="001D1965"/>
    <w:rsid w:val="001D1A76"/>
    <w:rsid w:val="001D1B4C"/>
    <w:rsid w:val="001D1BBD"/>
    <w:rsid w:val="001D1CFE"/>
    <w:rsid w:val="001D1D90"/>
    <w:rsid w:val="001D1E73"/>
    <w:rsid w:val="001D1F06"/>
    <w:rsid w:val="001D1F36"/>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C8D"/>
    <w:rsid w:val="001D5CF2"/>
    <w:rsid w:val="001D5D60"/>
    <w:rsid w:val="001D5DDE"/>
    <w:rsid w:val="001D5E9D"/>
    <w:rsid w:val="001D5F2B"/>
    <w:rsid w:val="001D60F2"/>
    <w:rsid w:val="001D6115"/>
    <w:rsid w:val="001D6148"/>
    <w:rsid w:val="001D6173"/>
    <w:rsid w:val="001D632D"/>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696"/>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E0"/>
    <w:rsid w:val="001E1209"/>
    <w:rsid w:val="001E1224"/>
    <w:rsid w:val="001E1252"/>
    <w:rsid w:val="001E1394"/>
    <w:rsid w:val="001E13BE"/>
    <w:rsid w:val="001E1618"/>
    <w:rsid w:val="001E1674"/>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FDF"/>
    <w:rsid w:val="001E3123"/>
    <w:rsid w:val="001E3253"/>
    <w:rsid w:val="001E32D8"/>
    <w:rsid w:val="001E331B"/>
    <w:rsid w:val="001E336C"/>
    <w:rsid w:val="001E3562"/>
    <w:rsid w:val="001E3609"/>
    <w:rsid w:val="001E36B4"/>
    <w:rsid w:val="001E37BC"/>
    <w:rsid w:val="001E386F"/>
    <w:rsid w:val="001E3887"/>
    <w:rsid w:val="001E391D"/>
    <w:rsid w:val="001E3D9A"/>
    <w:rsid w:val="001E3DF3"/>
    <w:rsid w:val="001E3F28"/>
    <w:rsid w:val="001E47CA"/>
    <w:rsid w:val="001E4849"/>
    <w:rsid w:val="001E489B"/>
    <w:rsid w:val="001E48A4"/>
    <w:rsid w:val="001E4917"/>
    <w:rsid w:val="001E4D6B"/>
    <w:rsid w:val="001E4DC3"/>
    <w:rsid w:val="001E4E2D"/>
    <w:rsid w:val="001E4E38"/>
    <w:rsid w:val="001E4E80"/>
    <w:rsid w:val="001E4FEE"/>
    <w:rsid w:val="001E5210"/>
    <w:rsid w:val="001E5222"/>
    <w:rsid w:val="001E52A9"/>
    <w:rsid w:val="001E535F"/>
    <w:rsid w:val="001E5368"/>
    <w:rsid w:val="001E54D7"/>
    <w:rsid w:val="001E565F"/>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FA0"/>
    <w:rsid w:val="001E7051"/>
    <w:rsid w:val="001E70B5"/>
    <w:rsid w:val="001E7447"/>
    <w:rsid w:val="001E7465"/>
    <w:rsid w:val="001E747B"/>
    <w:rsid w:val="001E7578"/>
    <w:rsid w:val="001E76F3"/>
    <w:rsid w:val="001E7804"/>
    <w:rsid w:val="001E7A71"/>
    <w:rsid w:val="001E7C1F"/>
    <w:rsid w:val="001E7D0C"/>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335"/>
    <w:rsid w:val="001F24B7"/>
    <w:rsid w:val="001F24E5"/>
    <w:rsid w:val="001F2509"/>
    <w:rsid w:val="001F290C"/>
    <w:rsid w:val="001F2D47"/>
    <w:rsid w:val="001F2F05"/>
    <w:rsid w:val="001F30B2"/>
    <w:rsid w:val="001F30E3"/>
    <w:rsid w:val="001F32A7"/>
    <w:rsid w:val="001F32C0"/>
    <w:rsid w:val="001F3410"/>
    <w:rsid w:val="001F356B"/>
    <w:rsid w:val="001F3933"/>
    <w:rsid w:val="001F39E3"/>
    <w:rsid w:val="001F3A4D"/>
    <w:rsid w:val="001F3C35"/>
    <w:rsid w:val="001F3CFA"/>
    <w:rsid w:val="001F3F1F"/>
    <w:rsid w:val="001F41ED"/>
    <w:rsid w:val="001F41EE"/>
    <w:rsid w:val="001F4214"/>
    <w:rsid w:val="001F4234"/>
    <w:rsid w:val="001F4330"/>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FD"/>
    <w:rsid w:val="001F584F"/>
    <w:rsid w:val="001F58F1"/>
    <w:rsid w:val="001F5920"/>
    <w:rsid w:val="001F5AB0"/>
    <w:rsid w:val="001F5B7E"/>
    <w:rsid w:val="001F5C62"/>
    <w:rsid w:val="001F5DEE"/>
    <w:rsid w:val="001F5F91"/>
    <w:rsid w:val="001F6412"/>
    <w:rsid w:val="001F6620"/>
    <w:rsid w:val="001F662E"/>
    <w:rsid w:val="001F686C"/>
    <w:rsid w:val="001F68D0"/>
    <w:rsid w:val="001F6959"/>
    <w:rsid w:val="001F6BAA"/>
    <w:rsid w:val="001F6E63"/>
    <w:rsid w:val="001F6EEE"/>
    <w:rsid w:val="001F733D"/>
    <w:rsid w:val="001F7364"/>
    <w:rsid w:val="001F742B"/>
    <w:rsid w:val="001F7480"/>
    <w:rsid w:val="001F754A"/>
    <w:rsid w:val="001F7590"/>
    <w:rsid w:val="001F7634"/>
    <w:rsid w:val="001F7685"/>
    <w:rsid w:val="001F76BF"/>
    <w:rsid w:val="001F7716"/>
    <w:rsid w:val="001F779C"/>
    <w:rsid w:val="001F77AB"/>
    <w:rsid w:val="001F7930"/>
    <w:rsid w:val="001F7C03"/>
    <w:rsid w:val="001F7C78"/>
    <w:rsid w:val="001F7CCD"/>
    <w:rsid w:val="001F7D39"/>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555"/>
    <w:rsid w:val="0020280B"/>
    <w:rsid w:val="00202830"/>
    <w:rsid w:val="002028E3"/>
    <w:rsid w:val="00202B6B"/>
    <w:rsid w:val="00202BDF"/>
    <w:rsid w:val="00202C4C"/>
    <w:rsid w:val="00202C96"/>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860"/>
    <w:rsid w:val="002039F5"/>
    <w:rsid w:val="00203EA3"/>
    <w:rsid w:val="00203F09"/>
    <w:rsid w:val="00203F1F"/>
    <w:rsid w:val="00203F44"/>
    <w:rsid w:val="00204107"/>
    <w:rsid w:val="0020440E"/>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365"/>
    <w:rsid w:val="00205493"/>
    <w:rsid w:val="002054E2"/>
    <w:rsid w:val="0020550C"/>
    <w:rsid w:val="00205675"/>
    <w:rsid w:val="002056CE"/>
    <w:rsid w:val="00205794"/>
    <w:rsid w:val="00205979"/>
    <w:rsid w:val="00205993"/>
    <w:rsid w:val="00205B2C"/>
    <w:rsid w:val="00205B6A"/>
    <w:rsid w:val="00205F2E"/>
    <w:rsid w:val="0020621E"/>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18E"/>
    <w:rsid w:val="00207301"/>
    <w:rsid w:val="0020730B"/>
    <w:rsid w:val="0020733F"/>
    <w:rsid w:val="002075E8"/>
    <w:rsid w:val="0020762E"/>
    <w:rsid w:val="00207698"/>
    <w:rsid w:val="00207857"/>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6B"/>
    <w:rsid w:val="00212725"/>
    <w:rsid w:val="00212819"/>
    <w:rsid w:val="0021288D"/>
    <w:rsid w:val="00212897"/>
    <w:rsid w:val="00212B67"/>
    <w:rsid w:val="00212CD4"/>
    <w:rsid w:val="00212E94"/>
    <w:rsid w:val="00212E9A"/>
    <w:rsid w:val="00213078"/>
    <w:rsid w:val="00213200"/>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C8D"/>
    <w:rsid w:val="00214D99"/>
    <w:rsid w:val="00214EDF"/>
    <w:rsid w:val="00215194"/>
    <w:rsid w:val="002151B8"/>
    <w:rsid w:val="00215234"/>
    <w:rsid w:val="00215264"/>
    <w:rsid w:val="002152B1"/>
    <w:rsid w:val="002153EC"/>
    <w:rsid w:val="0021540B"/>
    <w:rsid w:val="0021580C"/>
    <w:rsid w:val="0021588B"/>
    <w:rsid w:val="00215894"/>
    <w:rsid w:val="002159F6"/>
    <w:rsid w:val="00215C5D"/>
    <w:rsid w:val="00215F5A"/>
    <w:rsid w:val="00215FDA"/>
    <w:rsid w:val="00216014"/>
    <w:rsid w:val="002161AD"/>
    <w:rsid w:val="002162DD"/>
    <w:rsid w:val="002165B5"/>
    <w:rsid w:val="00216649"/>
    <w:rsid w:val="002167E9"/>
    <w:rsid w:val="00216902"/>
    <w:rsid w:val="00216A20"/>
    <w:rsid w:val="00216CFF"/>
    <w:rsid w:val="00216DA0"/>
    <w:rsid w:val="00216EEA"/>
    <w:rsid w:val="00217065"/>
    <w:rsid w:val="00217089"/>
    <w:rsid w:val="002171A6"/>
    <w:rsid w:val="002172A3"/>
    <w:rsid w:val="002173DC"/>
    <w:rsid w:val="002173E3"/>
    <w:rsid w:val="0021771E"/>
    <w:rsid w:val="00217774"/>
    <w:rsid w:val="0021777E"/>
    <w:rsid w:val="002177EB"/>
    <w:rsid w:val="00217819"/>
    <w:rsid w:val="00217A36"/>
    <w:rsid w:val="00217AB3"/>
    <w:rsid w:val="00217B48"/>
    <w:rsid w:val="00217BA1"/>
    <w:rsid w:val="00217DFC"/>
    <w:rsid w:val="00217E2A"/>
    <w:rsid w:val="00217E99"/>
    <w:rsid w:val="00217FAF"/>
    <w:rsid w:val="0022016D"/>
    <w:rsid w:val="00220306"/>
    <w:rsid w:val="0022039E"/>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63"/>
    <w:rsid w:val="00222D93"/>
    <w:rsid w:val="00222DC5"/>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87E"/>
    <w:rsid w:val="002248E8"/>
    <w:rsid w:val="00224A25"/>
    <w:rsid w:val="00224BFB"/>
    <w:rsid w:val="00224C49"/>
    <w:rsid w:val="00224CF2"/>
    <w:rsid w:val="00224DC7"/>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5B4"/>
    <w:rsid w:val="00227737"/>
    <w:rsid w:val="002277F1"/>
    <w:rsid w:val="002278BB"/>
    <w:rsid w:val="002279CF"/>
    <w:rsid w:val="00227A0B"/>
    <w:rsid w:val="00227C70"/>
    <w:rsid w:val="00227E53"/>
    <w:rsid w:val="00227F17"/>
    <w:rsid w:val="00227FDA"/>
    <w:rsid w:val="00230084"/>
    <w:rsid w:val="0023009D"/>
    <w:rsid w:val="002303C5"/>
    <w:rsid w:val="00230478"/>
    <w:rsid w:val="0023048C"/>
    <w:rsid w:val="00230587"/>
    <w:rsid w:val="00230812"/>
    <w:rsid w:val="00230886"/>
    <w:rsid w:val="00230952"/>
    <w:rsid w:val="00230A3C"/>
    <w:rsid w:val="00230D91"/>
    <w:rsid w:val="00230E04"/>
    <w:rsid w:val="00230EFD"/>
    <w:rsid w:val="00230F91"/>
    <w:rsid w:val="00231103"/>
    <w:rsid w:val="00231208"/>
    <w:rsid w:val="002314B2"/>
    <w:rsid w:val="0023157F"/>
    <w:rsid w:val="0023193A"/>
    <w:rsid w:val="00231A35"/>
    <w:rsid w:val="00231F64"/>
    <w:rsid w:val="00232009"/>
    <w:rsid w:val="002320FB"/>
    <w:rsid w:val="00232231"/>
    <w:rsid w:val="0023234D"/>
    <w:rsid w:val="0023234F"/>
    <w:rsid w:val="00232475"/>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9F6"/>
    <w:rsid w:val="00234A0D"/>
    <w:rsid w:val="00234B71"/>
    <w:rsid w:val="00234B8B"/>
    <w:rsid w:val="00234BDC"/>
    <w:rsid w:val="00234C13"/>
    <w:rsid w:val="00234C5B"/>
    <w:rsid w:val="00234CA5"/>
    <w:rsid w:val="00234CE7"/>
    <w:rsid w:val="00234FB9"/>
    <w:rsid w:val="002350E8"/>
    <w:rsid w:val="00235509"/>
    <w:rsid w:val="002355D1"/>
    <w:rsid w:val="002356D2"/>
    <w:rsid w:val="00235A47"/>
    <w:rsid w:val="00235CCE"/>
    <w:rsid w:val="00235D14"/>
    <w:rsid w:val="00235E0B"/>
    <w:rsid w:val="00235E24"/>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925"/>
    <w:rsid w:val="002409C6"/>
    <w:rsid w:val="00240B3B"/>
    <w:rsid w:val="00240C11"/>
    <w:rsid w:val="00240D29"/>
    <w:rsid w:val="00240FE3"/>
    <w:rsid w:val="002412C7"/>
    <w:rsid w:val="0024137F"/>
    <w:rsid w:val="002413B7"/>
    <w:rsid w:val="00241467"/>
    <w:rsid w:val="002416AD"/>
    <w:rsid w:val="002416E9"/>
    <w:rsid w:val="002417B5"/>
    <w:rsid w:val="0024189E"/>
    <w:rsid w:val="002418AB"/>
    <w:rsid w:val="002418C2"/>
    <w:rsid w:val="002418CF"/>
    <w:rsid w:val="00241B3D"/>
    <w:rsid w:val="00241C72"/>
    <w:rsid w:val="00241C86"/>
    <w:rsid w:val="0024205F"/>
    <w:rsid w:val="00242085"/>
    <w:rsid w:val="002422FD"/>
    <w:rsid w:val="00242431"/>
    <w:rsid w:val="00242441"/>
    <w:rsid w:val="00242477"/>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555"/>
    <w:rsid w:val="00244641"/>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525"/>
    <w:rsid w:val="002455C6"/>
    <w:rsid w:val="002456B4"/>
    <w:rsid w:val="002456D8"/>
    <w:rsid w:val="002457ED"/>
    <w:rsid w:val="00245889"/>
    <w:rsid w:val="002459E0"/>
    <w:rsid w:val="00245BE0"/>
    <w:rsid w:val="00245CDA"/>
    <w:rsid w:val="00245CFF"/>
    <w:rsid w:val="00245E44"/>
    <w:rsid w:val="00245F28"/>
    <w:rsid w:val="00245F80"/>
    <w:rsid w:val="00245FB8"/>
    <w:rsid w:val="0024624D"/>
    <w:rsid w:val="002462F2"/>
    <w:rsid w:val="00246720"/>
    <w:rsid w:val="002467A4"/>
    <w:rsid w:val="002468D6"/>
    <w:rsid w:val="0024695D"/>
    <w:rsid w:val="002469F4"/>
    <w:rsid w:val="00246C50"/>
    <w:rsid w:val="00246D1F"/>
    <w:rsid w:val="00246FAA"/>
    <w:rsid w:val="002470A8"/>
    <w:rsid w:val="002471EB"/>
    <w:rsid w:val="002471EE"/>
    <w:rsid w:val="002472CD"/>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7F4"/>
    <w:rsid w:val="00250C00"/>
    <w:rsid w:val="00250C16"/>
    <w:rsid w:val="00250C33"/>
    <w:rsid w:val="00250C84"/>
    <w:rsid w:val="00250DE4"/>
    <w:rsid w:val="00250F67"/>
    <w:rsid w:val="00250F99"/>
    <w:rsid w:val="0025112A"/>
    <w:rsid w:val="002511E4"/>
    <w:rsid w:val="00251277"/>
    <w:rsid w:val="002512D1"/>
    <w:rsid w:val="002513FC"/>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4F"/>
    <w:rsid w:val="00254455"/>
    <w:rsid w:val="002544AE"/>
    <w:rsid w:val="00254627"/>
    <w:rsid w:val="00254718"/>
    <w:rsid w:val="00254899"/>
    <w:rsid w:val="00254AED"/>
    <w:rsid w:val="00254C3F"/>
    <w:rsid w:val="00254D09"/>
    <w:rsid w:val="00254F6D"/>
    <w:rsid w:val="00255015"/>
    <w:rsid w:val="00255102"/>
    <w:rsid w:val="0025519A"/>
    <w:rsid w:val="0025521B"/>
    <w:rsid w:val="0025526B"/>
    <w:rsid w:val="00255333"/>
    <w:rsid w:val="0025557C"/>
    <w:rsid w:val="00255620"/>
    <w:rsid w:val="002556D9"/>
    <w:rsid w:val="00255746"/>
    <w:rsid w:val="002557D1"/>
    <w:rsid w:val="0025586B"/>
    <w:rsid w:val="0025586C"/>
    <w:rsid w:val="00255873"/>
    <w:rsid w:val="00255A16"/>
    <w:rsid w:val="00255C59"/>
    <w:rsid w:val="00255C70"/>
    <w:rsid w:val="00255CC3"/>
    <w:rsid w:val="00255DC3"/>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BF0"/>
    <w:rsid w:val="00257C6E"/>
    <w:rsid w:val="00257C77"/>
    <w:rsid w:val="00257C8A"/>
    <w:rsid w:val="00257CA2"/>
    <w:rsid w:val="00257D58"/>
    <w:rsid w:val="00257D6D"/>
    <w:rsid w:val="00257D8D"/>
    <w:rsid w:val="00257E3D"/>
    <w:rsid w:val="00257E65"/>
    <w:rsid w:val="00257E8F"/>
    <w:rsid w:val="00257F11"/>
    <w:rsid w:val="00257F78"/>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1013"/>
    <w:rsid w:val="002610C1"/>
    <w:rsid w:val="00261153"/>
    <w:rsid w:val="002611F4"/>
    <w:rsid w:val="00261299"/>
    <w:rsid w:val="0026140F"/>
    <w:rsid w:val="002615DC"/>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B87"/>
    <w:rsid w:val="00263C3D"/>
    <w:rsid w:val="00263C5A"/>
    <w:rsid w:val="00264011"/>
    <w:rsid w:val="00264189"/>
    <w:rsid w:val="00264414"/>
    <w:rsid w:val="00264497"/>
    <w:rsid w:val="0026461C"/>
    <w:rsid w:val="00264703"/>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1B"/>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06C"/>
    <w:rsid w:val="00273244"/>
    <w:rsid w:val="0027328A"/>
    <w:rsid w:val="00273432"/>
    <w:rsid w:val="00273494"/>
    <w:rsid w:val="00273548"/>
    <w:rsid w:val="00273680"/>
    <w:rsid w:val="002736AE"/>
    <w:rsid w:val="00273720"/>
    <w:rsid w:val="0027388F"/>
    <w:rsid w:val="00273B3B"/>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4C"/>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A3F"/>
    <w:rsid w:val="00276C46"/>
    <w:rsid w:val="00276DB5"/>
    <w:rsid w:val="00276E18"/>
    <w:rsid w:val="00276E38"/>
    <w:rsid w:val="00276F68"/>
    <w:rsid w:val="00277377"/>
    <w:rsid w:val="002773C9"/>
    <w:rsid w:val="002775B0"/>
    <w:rsid w:val="00277926"/>
    <w:rsid w:val="00277B69"/>
    <w:rsid w:val="00277CBB"/>
    <w:rsid w:val="00277D1D"/>
    <w:rsid w:val="00277D73"/>
    <w:rsid w:val="00277DCB"/>
    <w:rsid w:val="00277F60"/>
    <w:rsid w:val="00280206"/>
    <w:rsid w:val="002802EA"/>
    <w:rsid w:val="00280340"/>
    <w:rsid w:val="00280423"/>
    <w:rsid w:val="0028068B"/>
    <w:rsid w:val="0028076D"/>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61"/>
    <w:rsid w:val="00281FD9"/>
    <w:rsid w:val="0028203B"/>
    <w:rsid w:val="00282084"/>
    <w:rsid w:val="002821AD"/>
    <w:rsid w:val="002823B5"/>
    <w:rsid w:val="0028247D"/>
    <w:rsid w:val="0028270C"/>
    <w:rsid w:val="0028286C"/>
    <w:rsid w:val="00282AE1"/>
    <w:rsid w:val="00282B1B"/>
    <w:rsid w:val="00282BFD"/>
    <w:rsid w:val="00282F36"/>
    <w:rsid w:val="00283319"/>
    <w:rsid w:val="0028331F"/>
    <w:rsid w:val="0028359D"/>
    <w:rsid w:val="002838A0"/>
    <w:rsid w:val="0028399D"/>
    <w:rsid w:val="00283A2C"/>
    <w:rsid w:val="00283BF2"/>
    <w:rsid w:val="00283D06"/>
    <w:rsid w:val="00283F0E"/>
    <w:rsid w:val="00283FCA"/>
    <w:rsid w:val="002840D9"/>
    <w:rsid w:val="002842B7"/>
    <w:rsid w:val="00284316"/>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282"/>
    <w:rsid w:val="00286393"/>
    <w:rsid w:val="0028648F"/>
    <w:rsid w:val="00286493"/>
    <w:rsid w:val="00286624"/>
    <w:rsid w:val="0028677F"/>
    <w:rsid w:val="00286784"/>
    <w:rsid w:val="00286864"/>
    <w:rsid w:val="002869EC"/>
    <w:rsid w:val="00286AE8"/>
    <w:rsid w:val="00286C34"/>
    <w:rsid w:val="00286C7A"/>
    <w:rsid w:val="00286D19"/>
    <w:rsid w:val="00286D1B"/>
    <w:rsid w:val="00286D2B"/>
    <w:rsid w:val="00286E3E"/>
    <w:rsid w:val="00286F5C"/>
    <w:rsid w:val="00287207"/>
    <w:rsid w:val="00287295"/>
    <w:rsid w:val="00287402"/>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A71"/>
    <w:rsid w:val="00290BA2"/>
    <w:rsid w:val="00290C08"/>
    <w:rsid w:val="00290CFB"/>
    <w:rsid w:val="00290EBC"/>
    <w:rsid w:val="00290F5D"/>
    <w:rsid w:val="00291026"/>
    <w:rsid w:val="002910DF"/>
    <w:rsid w:val="0029124E"/>
    <w:rsid w:val="00291261"/>
    <w:rsid w:val="002914C5"/>
    <w:rsid w:val="00291630"/>
    <w:rsid w:val="0029189E"/>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56"/>
    <w:rsid w:val="002944C1"/>
    <w:rsid w:val="0029498A"/>
    <w:rsid w:val="00294A73"/>
    <w:rsid w:val="00294B4F"/>
    <w:rsid w:val="00294BBA"/>
    <w:rsid w:val="00294C4D"/>
    <w:rsid w:val="00294D33"/>
    <w:rsid w:val="00294E7C"/>
    <w:rsid w:val="00294E9B"/>
    <w:rsid w:val="00294F60"/>
    <w:rsid w:val="00295370"/>
    <w:rsid w:val="002953B3"/>
    <w:rsid w:val="002953B4"/>
    <w:rsid w:val="0029543F"/>
    <w:rsid w:val="002957BC"/>
    <w:rsid w:val="00295905"/>
    <w:rsid w:val="00295909"/>
    <w:rsid w:val="002959B8"/>
    <w:rsid w:val="002959BE"/>
    <w:rsid w:val="002959C1"/>
    <w:rsid w:val="00295ACD"/>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A8B"/>
    <w:rsid w:val="00297BA8"/>
    <w:rsid w:val="00297C20"/>
    <w:rsid w:val="00297D21"/>
    <w:rsid w:val="00297D3D"/>
    <w:rsid w:val="00297EF9"/>
    <w:rsid w:val="002A0001"/>
    <w:rsid w:val="002A0376"/>
    <w:rsid w:val="002A042D"/>
    <w:rsid w:val="002A05C6"/>
    <w:rsid w:val="002A06F6"/>
    <w:rsid w:val="002A096C"/>
    <w:rsid w:val="002A0A68"/>
    <w:rsid w:val="002A0B43"/>
    <w:rsid w:val="002A0D0E"/>
    <w:rsid w:val="002A0D72"/>
    <w:rsid w:val="002A1024"/>
    <w:rsid w:val="002A107A"/>
    <w:rsid w:val="002A119C"/>
    <w:rsid w:val="002A11BC"/>
    <w:rsid w:val="002A11F3"/>
    <w:rsid w:val="002A1329"/>
    <w:rsid w:val="002A154C"/>
    <w:rsid w:val="002A16AD"/>
    <w:rsid w:val="002A1724"/>
    <w:rsid w:val="002A17F8"/>
    <w:rsid w:val="002A1889"/>
    <w:rsid w:val="002A19F7"/>
    <w:rsid w:val="002A1A04"/>
    <w:rsid w:val="002A1D28"/>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477"/>
    <w:rsid w:val="002A366D"/>
    <w:rsid w:val="002A36DF"/>
    <w:rsid w:val="002A3EC8"/>
    <w:rsid w:val="002A3F34"/>
    <w:rsid w:val="002A3F78"/>
    <w:rsid w:val="002A40FD"/>
    <w:rsid w:val="002A410E"/>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B7"/>
    <w:rsid w:val="002A5F14"/>
    <w:rsid w:val="002A5F52"/>
    <w:rsid w:val="002A6180"/>
    <w:rsid w:val="002A6217"/>
    <w:rsid w:val="002A652B"/>
    <w:rsid w:val="002A670B"/>
    <w:rsid w:val="002A691C"/>
    <w:rsid w:val="002A6A33"/>
    <w:rsid w:val="002A6B16"/>
    <w:rsid w:val="002A6D30"/>
    <w:rsid w:val="002A6DB1"/>
    <w:rsid w:val="002A6E20"/>
    <w:rsid w:val="002A6E71"/>
    <w:rsid w:val="002A6E88"/>
    <w:rsid w:val="002A6EA7"/>
    <w:rsid w:val="002A7078"/>
    <w:rsid w:val="002A7104"/>
    <w:rsid w:val="002A717F"/>
    <w:rsid w:val="002A7187"/>
    <w:rsid w:val="002A71A0"/>
    <w:rsid w:val="002A7249"/>
    <w:rsid w:val="002A729A"/>
    <w:rsid w:val="002A73D9"/>
    <w:rsid w:val="002A747A"/>
    <w:rsid w:val="002A74BA"/>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A24"/>
    <w:rsid w:val="002B0A79"/>
    <w:rsid w:val="002B0BCD"/>
    <w:rsid w:val="002B0D02"/>
    <w:rsid w:val="002B0D9C"/>
    <w:rsid w:val="002B0DDF"/>
    <w:rsid w:val="002B0E14"/>
    <w:rsid w:val="002B0F60"/>
    <w:rsid w:val="002B0F8C"/>
    <w:rsid w:val="002B11CD"/>
    <w:rsid w:val="002B1265"/>
    <w:rsid w:val="002B1335"/>
    <w:rsid w:val="002B1594"/>
    <w:rsid w:val="002B15D6"/>
    <w:rsid w:val="002B1768"/>
    <w:rsid w:val="002B1839"/>
    <w:rsid w:val="002B1871"/>
    <w:rsid w:val="002B1E60"/>
    <w:rsid w:val="002B1F67"/>
    <w:rsid w:val="002B1FF5"/>
    <w:rsid w:val="002B2012"/>
    <w:rsid w:val="002B207B"/>
    <w:rsid w:val="002B2084"/>
    <w:rsid w:val="002B211B"/>
    <w:rsid w:val="002B2487"/>
    <w:rsid w:val="002B272C"/>
    <w:rsid w:val="002B2A2D"/>
    <w:rsid w:val="002B2B05"/>
    <w:rsid w:val="002B2C24"/>
    <w:rsid w:val="002B2D75"/>
    <w:rsid w:val="002B2E07"/>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4009"/>
    <w:rsid w:val="002B40F2"/>
    <w:rsid w:val="002B4179"/>
    <w:rsid w:val="002B4305"/>
    <w:rsid w:val="002B43F0"/>
    <w:rsid w:val="002B45D1"/>
    <w:rsid w:val="002B4651"/>
    <w:rsid w:val="002B4817"/>
    <w:rsid w:val="002B4968"/>
    <w:rsid w:val="002B4A60"/>
    <w:rsid w:val="002B4EBC"/>
    <w:rsid w:val="002B4F6A"/>
    <w:rsid w:val="002B52E3"/>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C37"/>
    <w:rsid w:val="002B5CA3"/>
    <w:rsid w:val="002B5CF7"/>
    <w:rsid w:val="002B5DD2"/>
    <w:rsid w:val="002B5EE6"/>
    <w:rsid w:val="002B5F52"/>
    <w:rsid w:val="002B607E"/>
    <w:rsid w:val="002B60E9"/>
    <w:rsid w:val="002B6130"/>
    <w:rsid w:val="002B641E"/>
    <w:rsid w:val="002B6515"/>
    <w:rsid w:val="002B655A"/>
    <w:rsid w:val="002B6715"/>
    <w:rsid w:val="002B6790"/>
    <w:rsid w:val="002B688D"/>
    <w:rsid w:val="002B68E4"/>
    <w:rsid w:val="002B6DA1"/>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95B"/>
    <w:rsid w:val="002B7A56"/>
    <w:rsid w:val="002B7B88"/>
    <w:rsid w:val="002B7BF5"/>
    <w:rsid w:val="002B7F75"/>
    <w:rsid w:val="002C0045"/>
    <w:rsid w:val="002C00D8"/>
    <w:rsid w:val="002C0310"/>
    <w:rsid w:val="002C048F"/>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AF8"/>
    <w:rsid w:val="002C1B35"/>
    <w:rsid w:val="002C1B49"/>
    <w:rsid w:val="002C1BC3"/>
    <w:rsid w:val="002C1F54"/>
    <w:rsid w:val="002C1F9E"/>
    <w:rsid w:val="002C20FD"/>
    <w:rsid w:val="002C21F1"/>
    <w:rsid w:val="002C21F3"/>
    <w:rsid w:val="002C22FD"/>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583"/>
    <w:rsid w:val="002C35E9"/>
    <w:rsid w:val="002C3737"/>
    <w:rsid w:val="002C381F"/>
    <w:rsid w:val="002C3D58"/>
    <w:rsid w:val="002C3D8B"/>
    <w:rsid w:val="002C3F82"/>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A79"/>
    <w:rsid w:val="002C5B21"/>
    <w:rsid w:val="002C5B4D"/>
    <w:rsid w:val="002C5BDB"/>
    <w:rsid w:val="002C5DEC"/>
    <w:rsid w:val="002C5F26"/>
    <w:rsid w:val="002C5F99"/>
    <w:rsid w:val="002C6059"/>
    <w:rsid w:val="002C60F2"/>
    <w:rsid w:val="002C64F4"/>
    <w:rsid w:val="002C656C"/>
    <w:rsid w:val="002C666A"/>
    <w:rsid w:val="002C68A4"/>
    <w:rsid w:val="002C6AC7"/>
    <w:rsid w:val="002C6B55"/>
    <w:rsid w:val="002C6DEA"/>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1B8"/>
    <w:rsid w:val="002D2305"/>
    <w:rsid w:val="002D24A6"/>
    <w:rsid w:val="002D250F"/>
    <w:rsid w:val="002D2525"/>
    <w:rsid w:val="002D261E"/>
    <w:rsid w:val="002D26C0"/>
    <w:rsid w:val="002D2722"/>
    <w:rsid w:val="002D2771"/>
    <w:rsid w:val="002D2969"/>
    <w:rsid w:val="002D2BE2"/>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70"/>
    <w:rsid w:val="002D43C3"/>
    <w:rsid w:val="002D4429"/>
    <w:rsid w:val="002D44BF"/>
    <w:rsid w:val="002D452C"/>
    <w:rsid w:val="002D46DE"/>
    <w:rsid w:val="002D4705"/>
    <w:rsid w:val="002D4785"/>
    <w:rsid w:val="002D4ADD"/>
    <w:rsid w:val="002D4B15"/>
    <w:rsid w:val="002D4F0E"/>
    <w:rsid w:val="002D55F6"/>
    <w:rsid w:val="002D581B"/>
    <w:rsid w:val="002D5A54"/>
    <w:rsid w:val="002D5A8E"/>
    <w:rsid w:val="002D5C8D"/>
    <w:rsid w:val="002D5CA9"/>
    <w:rsid w:val="002D5DBF"/>
    <w:rsid w:val="002D5DD1"/>
    <w:rsid w:val="002D5F05"/>
    <w:rsid w:val="002D6129"/>
    <w:rsid w:val="002D6171"/>
    <w:rsid w:val="002D61DC"/>
    <w:rsid w:val="002D623C"/>
    <w:rsid w:val="002D62E9"/>
    <w:rsid w:val="002D6463"/>
    <w:rsid w:val="002D6601"/>
    <w:rsid w:val="002D6887"/>
    <w:rsid w:val="002D6A4C"/>
    <w:rsid w:val="002D6B05"/>
    <w:rsid w:val="002D6B24"/>
    <w:rsid w:val="002D6BE0"/>
    <w:rsid w:val="002D6C54"/>
    <w:rsid w:val="002D6CB5"/>
    <w:rsid w:val="002D6CE0"/>
    <w:rsid w:val="002D6D81"/>
    <w:rsid w:val="002D6EEC"/>
    <w:rsid w:val="002D6FBB"/>
    <w:rsid w:val="002D703D"/>
    <w:rsid w:val="002D70AE"/>
    <w:rsid w:val="002D7135"/>
    <w:rsid w:val="002D7169"/>
    <w:rsid w:val="002D71E7"/>
    <w:rsid w:val="002D72CA"/>
    <w:rsid w:val="002D73A4"/>
    <w:rsid w:val="002D7436"/>
    <w:rsid w:val="002D751C"/>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186"/>
    <w:rsid w:val="002E327E"/>
    <w:rsid w:val="002E32DE"/>
    <w:rsid w:val="002E33CB"/>
    <w:rsid w:val="002E376A"/>
    <w:rsid w:val="002E3A07"/>
    <w:rsid w:val="002E3A1E"/>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DBA"/>
    <w:rsid w:val="002E6DC3"/>
    <w:rsid w:val="002E6DCD"/>
    <w:rsid w:val="002E6DF3"/>
    <w:rsid w:val="002E6EE4"/>
    <w:rsid w:val="002E6F98"/>
    <w:rsid w:val="002E6FAA"/>
    <w:rsid w:val="002E7077"/>
    <w:rsid w:val="002E7090"/>
    <w:rsid w:val="002E714D"/>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CF"/>
    <w:rsid w:val="002F0518"/>
    <w:rsid w:val="002F06C1"/>
    <w:rsid w:val="002F0719"/>
    <w:rsid w:val="002F0857"/>
    <w:rsid w:val="002F0968"/>
    <w:rsid w:val="002F0A07"/>
    <w:rsid w:val="002F0B47"/>
    <w:rsid w:val="002F0CF0"/>
    <w:rsid w:val="002F0D6C"/>
    <w:rsid w:val="002F0D84"/>
    <w:rsid w:val="002F0E72"/>
    <w:rsid w:val="002F0F29"/>
    <w:rsid w:val="002F1081"/>
    <w:rsid w:val="002F11FB"/>
    <w:rsid w:val="002F11FC"/>
    <w:rsid w:val="002F1422"/>
    <w:rsid w:val="002F16E7"/>
    <w:rsid w:val="002F182D"/>
    <w:rsid w:val="002F18A0"/>
    <w:rsid w:val="002F19C8"/>
    <w:rsid w:val="002F1CE9"/>
    <w:rsid w:val="002F1EB4"/>
    <w:rsid w:val="002F1F54"/>
    <w:rsid w:val="002F216E"/>
    <w:rsid w:val="002F2177"/>
    <w:rsid w:val="002F2191"/>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62"/>
    <w:rsid w:val="002F34D9"/>
    <w:rsid w:val="002F37B4"/>
    <w:rsid w:val="002F3893"/>
    <w:rsid w:val="002F38AD"/>
    <w:rsid w:val="002F413D"/>
    <w:rsid w:val="002F415B"/>
    <w:rsid w:val="002F4343"/>
    <w:rsid w:val="002F4425"/>
    <w:rsid w:val="002F45AB"/>
    <w:rsid w:val="002F48D4"/>
    <w:rsid w:val="002F4995"/>
    <w:rsid w:val="002F49CC"/>
    <w:rsid w:val="002F4A0E"/>
    <w:rsid w:val="002F4B44"/>
    <w:rsid w:val="002F4BE3"/>
    <w:rsid w:val="002F4C04"/>
    <w:rsid w:val="002F513B"/>
    <w:rsid w:val="002F51E0"/>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49"/>
    <w:rsid w:val="00300195"/>
    <w:rsid w:val="00300218"/>
    <w:rsid w:val="003002D2"/>
    <w:rsid w:val="003003B4"/>
    <w:rsid w:val="00300472"/>
    <w:rsid w:val="00300750"/>
    <w:rsid w:val="003007A8"/>
    <w:rsid w:val="00300A04"/>
    <w:rsid w:val="00300B45"/>
    <w:rsid w:val="00300DE4"/>
    <w:rsid w:val="00300EDD"/>
    <w:rsid w:val="00300F0B"/>
    <w:rsid w:val="00301067"/>
    <w:rsid w:val="00301467"/>
    <w:rsid w:val="003014EA"/>
    <w:rsid w:val="0030158F"/>
    <w:rsid w:val="003015F7"/>
    <w:rsid w:val="00301A08"/>
    <w:rsid w:val="00301B4D"/>
    <w:rsid w:val="00301F59"/>
    <w:rsid w:val="00302094"/>
    <w:rsid w:val="0030212A"/>
    <w:rsid w:val="0030217A"/>
    <w:rsid w:val="003023B9"/>
    <w:rsid w:val="00302625"/>
    <w:rsid w:val="003029BF"/>
    <w:rsid w:val="00302BC6"/>
    <w:rsid w:val="00302BE7"/>
    <w:rsid w:val="00302E47"/>
    <w:rsid w:val="00302ED6"/>
    <w:rsid w:val="00302FB0"/>
    <w:rsid w:val="0030307F"/>
    <w:rsid w:val="00303356"/>
    <w:rsid w:val="0030338B"/>
    <w:rsid w:val="003033F0"/>
    <w:rsid w:val="003034F9"/>
    <w:rsid w:val="00303559"/>
    <w:rsid w:val="00303765"/>
    <w:rsid w:val="0030381F"/>
    <w:rsid w:val="00303ABB"/>
    <w:rsid w:val="00303E71"/>
    <w:rsid w:val="0030400D"/>
    <w:rsid w:val="0030409E"/>
    <w:rsid w:val="003040C0"/>
    <w:rsid w:val="003040F1"/>
    <w:rsid w:val="00304502"/>
    <w:rsid w:val="0030471F"/>
    <w:rsid w:val="00304737"/>
    <w:rsid w:val="00304962"/>
    <w:rsid w:val="00304B46"/>
    <w:rsid w:val="00304B5C"/>
    <w:rsid w:val="00304B7F"/>
    <w:rsid w:val="00304BA9"/>
    <w:rsid w:val="00304C28"/>
    <w:rsid w:val="00304C78"/>
    <w:rsid w:val="00304D47"/>
    <w:rsid w:val="00304E2E"/>
    <w:rsid w:val="0030502E"/>
    <w:rsid w:val="0030515A"/>
    <w:rsid w:val="003051C5"/>
    <w:rsid w:val="003051D3"/>
    <w:rsid w:val="003053BA"/>
    <w:rsid w:val="00305570"/>
    <w:rsid w:val="003055BA"/>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F2"/>
    <w:rsid w:val="003065EF"/>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1D7"/>
    <w:rsid w:val="0031161F"/>
    <w:rsid w:val="00311653"/>
    <w:rsid w:val="00311774"/>
    <w:rsid w:val="00311779"/>
    <w:rsid w:val="00311970"/>
    <w:rsid w:val="00311995"/>
    <w:rsid w:val="00311B03"/>
    <w:rsid w:val="00311B6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104"/>
    <w:rsid w:val="00314218"/>
    <w:rsid w:val="00314275"/>
    <w:rsid w:val="00314289"/>
    <w:rsid w:val="00314483"/>
    <w:rsid w:val="003145DB"/>
    <w:rsid w:val="0031465A"/>
    <w:rsid w:val="00314802"/>
    <w:rsid w:val="00314A27"/>
    <w:rsid w:val="00314DC5"/>
    <w:rsid w:val="00314DC8"/>
    <w:rsid w:val="00314F15"/>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46C"/>
    <w:rsid w:val="003165D0"/>
    <w:rsid w:val="003165E0"/>
    <w:rsid w:val="00316609"/>
    <w:rsid w:val="003168AF"/>
    <w:rsid w:val="0031698A"/>
    <w:rsid w:val="00316A33"/>
    <w:rsid w:val="00316B92"/>
    <w:rsid w:val="00316C85"/>
    <w:rsid w:val="00316DB4"/>
    <w:rsid w:val="00316EFE"/>
    <w:rsid w:val="003171E5"/>
    <w:rsid w:val="00317224"/>
    <w:rsid w:val="003172A7"/>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53"/>
    <w:rsid w:val="00320D8A"/>
    <w:rsid w:val="00320F82"/>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DED"/>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53"/>
    <w:rsid w:val="00323999"/>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A3"/>
    <w:rsid w:val="00331A30"/>
    <w:rsid w:val="00331B71"/>
    <w:rsid w:val="00331C4D"/>
    <w:rsid w:val="00331CFD"/>
    <w:rsid w:val="00331DB9"/>
    <w:rsid w:val="00331DC9"/>
    <w:rsid w:val="00331E63"/>
    <w:rsid w:val="00331E86"/>
    <w:rsid w:val="0033224F"/>
    <w:rsid w:val="00332354"/>
    <w:rsid w:val="003326D1"/>
    <w:rsid w:val="00332853"/>
    <w:rsid w:val="003329B9"/>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875"/>
    <w:rsid w:val="00333B07"/>
    <w:rsid w:val="00333B0A"/>
    <w:rsid w:val="00333B30"/>
    <w:rsid w:val="00333C75"/>
    <w:rsid w:val="00333CAA"/>
    <w:rsid w:val="00333F3E"/>
    <w:rsid w:val="00333FE3"/>
    <w:rsid w:val="0033405B"/>
    <w:rsid w:val="003340C5"/>
    <w:rsid w:val="003340CF"/>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712B"/>
    <w:rsid w:val="0033712C"/>
    <w:rsid w:val="00337351"/>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8D"/>
    <w:rsid w:val="00342B0C"/>
    <w:rsid w:val="00342B6C"/>
    <w:rsid w:val="00342D61"/>
    <w:rsid w:val="00343291"/>
    <w:rsid w:val="00343388"/>
    <w:rsid w:val="00343406"/>
    <w:rsid w:val="003435DB"/>
    <w:rsid w:val="00343617"/>
    <w:rsid w:val="0034367E"/>
    <w:rsid w:val="00343731"/>
    <w:rsid w:val="0034374D"/>
    <w:rsid w:val="00343A29"/>
    <w:rsid w:val="00343A51"/>
    <w:rsid w:val="00343B74"/>
    <w:rsid w:val="00343E51"/>
    <w:rsid w:val="0034404E"/>
    <w:rsid w:val="003442D1"/>
    <w:rsid w:val="003442DA"/>
    <w:rsid w:val="003444A6"/>
    <w:rsid w:val="00344601"/>
    <w:rsid w:val="003447DD"/>
    <w:rsid w:val="00344984"/>
    <w:rsid w:val="00344A13"/>
    <w:rsid w:val="00344AF8"/>
    <w:rsid w:val="00344B1C"/>
    <w:rsid w:val="00344C41"/>
    <w:rsid w:val="00344D61"/>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D2A"/>
    <w:rsid w:val="00345F73"/>
    <w:rsid w:val="00346133"/>
    <w:rsid w:val="00346162"/>
    <w:rsid w:val="0034636E"/>
    <w:rsid w:val="003464CD"/>
    <w:rsid w:val="003464D9"/>
    <w:rsid w:val="0034670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31"/>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551"/>
    <w:rsid w:val="003516DA"/>
    <w:rsid w:val="00351739"/>
    <w:rsid w:val="00351936"/>
    <w:rsid w:val="0035195C"/>
    <w:rsid w:val="00351A8E"/>
    <w:rsid w:val="00351AA6"/>
    <w:rsid w:val="00351B4E"/>
    <w:rsid w:val="00351C66"/>
    <w:rsid w:val="00352179"/>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4FF"/>
    <w:rsid w:val="00353705"/>
    <w:rsid w:val="00353768"/>
    <w:rsid w:val="003539F6"/>
    <w:rsid w:val="00353D1B"/>
    <w:rsid w:val="00353DBE"/>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79"/>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F9"/>
    <w:rsid w:val="0035717F"/>
    <w:rsid w:val="00357282"/>
    <w:rsid w:val="00357562"/>
    <w:rsid w:val="003575FA"/>
    <w:rsid w:val="00357661"/>
    <w:rsid w:val="003577B9"/>
    <w:rsid w:val="00357987"/>
    <w:rsid w:val="00357A34"/>
    <w:rsid w:val="00357ADA"/>
    <w:rsid w:val="00357CB5"/>
    <w:rsid w:val="0036019D"/>
    <w:rsid w:val="00360341"/>
    <w:rsid w:val="0036047F"/>
    <w:rsid w:val="003604CE"/>
    <w:rsid w:val="00360587"/>
    <w:rsid w:val="00360905"/>
    <w:rsid w:val="0036090D"/>
    <w:rsid w:val="00360C86"/>
    <w:rsid w:val="00360CF2"/>
    <w:rsid w:val="00360DAF"/>
    <w:rsid w:val="00360DC5"/>
    <w:rsid w:val="00360E82"/>
    <w:rsid w:val="00360F3E"/>
    <w:rsid w:val="00360F85"/>
    <w:rsid w:val="00360FAA"/>
    <w:rsid w:val="00361041"/>
    <w:rsid w:val="0036105A"/>
    <w:rsid w:val="0036137C"/>
    <w:rsid w:val="003617D0"/>
    <w:rsid w:val="003618B4"/>
    <w:rsid w:val="0036197F"/>
    <w:rsid w:val="003619D9"/>
    <w:rsid w:val="003619FC"/>
    <w:rsid w:val="00361A3C"/>
    <w:rsid w:val="00361ACA"/>
    <w:rsid w:val="00361C81"/>
    <w:rsid w:val="00361E22"/>
    <w:rsid w:val="00361E44"/>
    <w:rsid w:val="0036209E"/>
    <w:rsid w:val="003620E6"/>
    <w:rsid w:val="003622C6"/>
    <w:rsid w:val="0036244B"/>
    <w:rsid w:val="0036245F"/>
    <w:rsid w:val="00362494"/>
    <w:rsid w:val="00362650"/>
    <w:rsid w:val="003627A1"/>
    <w:rsid w:val="003627E6"/>
    <w:rsid w:val="00362827"/>
    <w:rsid w:val="003628AA"/>
    <w:rsid w:val="003629D5"/>
    <w:rsid w:val="00362A0D"/>
    <w:rsid w:val="00362B40"/>
    <w:rsid w:val="00362BD1"/>
    <w:rsid w:val="00362C6E"/>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0A"/>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C9"/>
    <w:rsid w:val="003657F7"/>
    <w:rsid w:val="0036584A"/>
    <w:rsid w:val="00365972"/>
    <w:rsid w:val="00365B90"/>
    <w:rsid w:val="00365C29"/>
    <w:rsid w:val="00365D43"/>
    <w:rsid w:val="00365D8B"/>
    <w:rsid w:val="00365DDE"/>
    <w:rsid w:val="00365E7B"/>
    <w:rsid w:val="00365ECB"/>
    <w:rsid w:val="00366018"/>
    <w:rsid w:val="003662A6"/>
    <w:rsid w:val="003662B1"/>
    <w:rsid w:val="003662ED"/>
    <w:rsid w:val="00366309"/>
    <w:rsid w:val="0036642A"/>
    <w:rsid w:val="00366439"/>
    <w:rsid w:val="00366487"/>
    <w:rsid w:val="00366567"/>
    <w:rsid w:val="003665BF"/>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7CB"/>
    <w:rsid w:val="00370942"/>
    <w:rsid w:val="00370AEF"/>
    <w:rsid w:val="00370BDB"/>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5E"/>
    <w:rsid w:val="0037399E"/>
    <w:rsid w:val="00373AAD"/>
    <w:rsid w:val="00373ACF"/>
    <w:rsid w:val="00373C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15E"/>
    <w:rsid w:val="0037548E"/>
    <w:rsid w:val="003754A9"/>
    <w:rsid w:val="00375514"/>
    <w:rsid w:val="00375643"/>
    <w:rsid w:val="0037565D"/>
    <w:rsid w:val="003757AB"/>
    <w:rsid w:val="003759BA"/>
    <w:rsid w:val="00375B0B"/>
    <w:rsid w:val="00375B16"/>
    <w:rsid w:val="00375D2E"/>
    <w:rsid w:val="0037631F"/>
    <w:rsid w:val="003764A0"/>
    <w:rsid w:val="0037664D"/>
    <w:rsid w:val="00376666"/>
    <w:rsid w:val="00376B01"/>
    <w:rsid w:val="00376D1A"/>
    <w:rsid w:val="00376D94"/>
    <w:rsid w:val="003772AD"/>
    <w:rsid w:val="00377357"/>
    <w:rsid w:val="0037743A"/>
    <w:rsid w:val="0037744D"/>
    <w:rsid w:val="0037749A"/>
    <w:rsid w:val="00377584"/>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787"/>
    <w:rsid w:val="003817E4"/>
    <w:rsid w:val="00381961"/>
    <w:rsid w:val="00381A68"/>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A11"/>
    <w:rsid w:val="00383A95"/>
    <w:rsid w:val="00383B4A"/>
    <w:rsid w:val="00384037"/>
    <w:rsid w:val="00384121"/>
    <w:rsid w:val="00384128"/>
    <w:rsid w:val="003841E9"/>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0"/>
    <w:rsid w:val="00385A26"/>
    <w:rsid w:val="00385BB3"/>
    <w:rsid w:val="00385C7B"/>
    <w:rsid w:val="00386006"/>
    <w:rsid w:val="00386114"/>
    <w:rsid w:val="0038617F"/>
    <w:rsid w:val="0038634A"/>
    <w:rsid w:val="00386536"/>
    <w:rsid w:val="003865CC"/>
    <w:rsid w:val="00386634"/>
    <w:rsid w:val="00386639"/>
    <w:rsid w:val="00386778"/>
    <w:rsid w:val="00386B5F"/>
    <w:rsid w:val="00386D8F"/>
    <w:rsid w:val="00386E1F"/>
    <w:rsid w:val="00386E3E"/>
    <w:rsid w:val="00386ED4"/>
    <w:rsid w:val="00386EE3"/>
    <w:rsid w:val="00386EFC"/>
    <w:rsid w:val="00386F63"/>
    <w:rsid w:val="00387165"/>
    <w:rsid w:val="003872B7"/>
    <w:rsid w:val="003873B7"/>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920"/>
    <w:rsid w:val="003909CA"/>
    <w:rsid w:val="003909F4"/>
    <w:rsid w:val="00390A9E"/>
    <w:rsid w:val="00390B83"/>
    <w:rsid w:val="00390CA3"/>
    <w:rsid w:val="00390CFD"/>
    <w:rsid w:val="00390D90"/>
    <w:rsid w:val="00390D9D"/>
    <w:rsid w:val="00390E51"/>
    <w:rsid w:val="00390F38"/>
    <w:rsid w:val="003912F1"/>
    <w:rsid w:val="00391344"/>
    <w:rsid w:val="003913BF"/>
    <w:rsid w:val="003913FA"/>
    <w:rsid w:val="003916BA"/>
    <w:rsid w:val="00391729"/>
    <w:rsid w:val="0039174B"/>
    <w:rsid w:val="00391799"/>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6A5"/>
    <w:rsid w:val="00392797"/>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6D6"/>
    <w:rsid w:val="00394737"/>
    <w:rsid w:val="003947B2"/>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B27"/>
    <w:rsid w:val="00395F79"/>
    <w:rsid w:val="00395F7E"/>
    <w:rsid w:val="003962F5"/>
    <w:rsid w:val="00396628"/>
    <w:rsid w:val="003966DA"/>
    <w:rsid w:val="00396C90"/>
    <w:rsid w:val="00396D13"/>
    <w:rsid w:val="0039700D"/>
    <w:rsid w:val="00397036"/>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3D5"/>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1D"/>
    <w:rsid w:val="003A3529"/>
    <w:rsid w:val="003A35A8"/>
    <w:rsid w:val="003A3706"/>
    <w:rsid w:val="003A37A7"/>
    <w:rsid w:val="003A3878"/>
    <w:rsid w:val="003A395E"/>
    <w:rsid w:val="003A3A32"/>
    <w:rsid w:val="003A3C0F"/>
    <w:rsid w:val="003A3C4A"/>
    <w:rsid w:val="003A3CE9"/>
    <w:rsid w:val="003A41BA"/>
    <w:rsid w:val="003A41DD"/>
    <w:rsid w:val="003A4237"/>
    <w:rsid w:val="003A428A"/>
    <w:rsid w:val="003A4426"/>
    <w:rsid w:val="003A45F3"/>
    <w:rsid w:val="003A45F8"/>
    <w:rsid w:val="003A46CB"/>
    <w:rsid w:val="003A4718"/>
    <w:rsid w:val="003A47C7"/>
    <w:rsid w:val="003A48AB"/>
    <w:rsid w:val="003A499D"/>
    <w:rsid w:val="003A4A46"/>
    <w:rsid w:val="003A4ACA"/>
    <w:rsid w:val="003A4B02"/>
    <w:rsid w:val="003A4D91"/>
    <w:rsid w:val="003A4E68"/>
    <w:rsid w:val="003A4EB2"/>
    <w:rsid w:val="003A5186"/>
    <w:rsid w:val="003A5256"/>
    <w:rsid w:val="003A5308"/>
    <w:rsid w:val="003A54E4"/>
    <w:rsid w:val="003A54FC"/>
    <w:rsid w:val="003A561C"/>
    <w:rsid w:val="003A5664"/>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A8"/>
    <w:rsid w:val="003A67E0"/>
    <w:rsid w:val="003A689F"/>
    <w:rsid w:val="003A68A5"/>
    <w:rsid w:val="003A69D2"/>
    <w:rsid w:val="003A69DE"/>
    <w:rsid w:val="003A6A9F"/>
    <w:rsid w:val="003A6C92"/>
    <w:rsid w:val="003A6C96"/>
    <w:rsid w:val="003A6CF3"/>
    <w:rsid w:val="003A6DED"/>
    <w:rsid w:val="003A6EB3"/>
    <w:rsid w:val="003A7009"/>
    <w:rsid w:val="003A701B"/>
    <w:rsid w:val="003A7153"/>
    <w:rsid w:val="003A7322"/>
    <w:rsid w:val="003A7402"/>
    <w:rsid w:val="003A7419"/>
    <w:rsid w:val="003A7464"/>
    <w:rsid w:val="003A746B"/>
    <w:rsid w:val="003A74DA"/>
    <w:rsid w:val="003A75CE"/>
    <w:rsid w:val="003A76AF"/>
    <w:rsid w:val="003A76FC"/>
    <w:rsid w:val="003A7924"/>
    <w:rsid w:val="003A7974"/>
    <w:rsid w:val="003A7A25"/>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C7"/>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DBA"/>
    <w:rsid w:val="003B3EBE"/>
    <w:rsid w:val="003B4269"/>
    <w:rsid w:val="003B4328"/>
    <w:rsid w:val="003B4412"/>
    <w:rsid w:val="003B44EF"/>
    <w:rsid w:val="003B45C2"/>
    <w:rsid w:val="003B4612"/>
    <w:rsid w:val="003B4723"/>
    <w:rsid w:val="003B49D6"/>
    <w:rsid w:val="003B4BA3"/>
    <w:rsid w:val="003B4BE9"/>
    <w:rsid w:val="003B4C45"/>
    <w:rsid w:val="003B4E05"/>
    <w:rsid w:val="003B4F15"/>
    <w:rsid w:val="003B5131"/>
    <w:rsid w:val="003B51A3"/>
    <w:rsid w:val="003B520D"/>
    <w:rsid w:val="003B5361"/>
    <w:rsid w:val="003B5403"/>
    <w:rsid w:val="003B5628"/>
    <w:rsid w:val="003B564D"/>
    <w:rsid w:val="003B5755"/>
    <w:rsid w:val="003B5B0B"/>
    <w:rsid w:val="003B5D4B"/>
    <w:rsid w:val="003B5F18"/>
    <w:rsid w:val="003B5FFD"/>
    <w:rsid w:val="003B6108"/>
    <w:rsid w:val="003B6350"/>
    <w:rsid w:val="003B657F"/>
    <w:rsid w:val="003B6B4D"/>
    <w:rsid w:val="003B6BF3"/>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270"/>
    <w:rsid w:val="003C14B0"/>
    <w:rsid w:val="003C1A2A"/>
    <w:rsid w:val="003C1CF4"/>
    <w:rsid w:val="003C1FDE"/>
    <w:rsid w:val="003C211D"/>
    <w:rsid w:val="003C2186"/>
    <w:rsid w:val="003C21AA"/>
    <w:rsid w:val="003C21BD"/>
    <w:rsid w:val="003C2435"/>
    <w:rsid w:val="003C2539"/>
    <w:rsid w:val="003C27E1"/>
    <w:rsid w:val="003C2807"/>
    <w:rsid w:val="003C28B0"/>
    <w:rsid w:val="003C2ACA"/>
    <w:rsid w:val="003C2E23"/>
    <w:rsid w:val="003C2E84"/>
    <w:rsid w:val="003C3444"/>
    <w:rsid w:val="003C346C"/>
    <w:rsid w:val="003C357D"/>
    <w:rsid w:val="003C3597"/>
    <w:rsid w:val="003C3635"/>
    <w:rsid w:val="003C375F"/>
    <w:rsid w:val="003C395A"/>
    <w:rsid w:val="003C3A6A"/>
    <w:rsid w:val="003C3B32"/>
    <w:rsid w:val="003C3B41"/>
    <w:rsid w:val="003C3BE2"/>
    <w:rsid w:val="003C3C29"/>
    <w:rsid w:val="003C3D1B"/>
    <w:rsid w:val="003C3D8F"/>
    <w:rsid w:val="003C3DE3"/>
    <w:rsid w:val="003C3E8A"/>
    <w:rsid w:val="003C3ED0"/>
    <w:rsid w:val="003C402F"/>
    <w:rsid w:val="003C4035"/>
    <w:rsid w:val="003C4425"/>
    <w:rsid w:val="003C446F"/>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B9"/>
    <w:rsid w:val="003C7C51"/>
    <w:rsid w:val="003C7EBA"/>
    <w:rsid w:val="003C7F73"/>
    <w:rsid w:val="003C7FDF"/>
    <w:rsid w:val="003D0007"/>
    <w:rsid w:val="003D00D0"/>
    <w:rsid w:val="003D03F8"/>
    <w:rsid w:val="003D0469"/>
    <w:rsid w:val="003D05CA"/>
    <w:rsid w:val="003D0913"/>
    <w:rsid w:val="003D0B35"/>
    <w:rsid w:val="003D0B99"/>
    <w:rsid w:val="003D0BA0"/>
    <w:rsid w:val="003D0CEB"/>
    <w:rsid w:val="003D0E24"/>
    <w:rsid w:val="003D0EAF"/>
    <w:rsid w:val="003D0F57"/>
    <w:rsid w:val="003D1190"/>
    <w:rsid w:val="003D12E7"/>
    <w:rsid w:val="003D1341"/>
    <w:rsid w:val="003D13D3"/>
    <w:rsid w:val="003D1680"/>
    <w:rsid w:val="003D1ACB"/>
    <w:rsid w:val="003D1AED"/>
    <w:rsid w:val="003D1B58"/>
    <w:rsid w:val="003D1C4D"/>
    <w:rsid w:val="003D1CE6"/>
    <w:rsid w:val="003D1F8B"/>
    <w:rsid w:val="003D1FCC"/>
    <w:rsid w:val="003D1FEB"/>
    <w:rsid w:val="003D1FF8"/>
    <w:rsid w:val="003D20A0"/>
    <w:rsid w:val="003D22E6"/>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5064"/>
    <w:rsid w:val="003D52AD"/>
    <w:rsid w:val="003D53CB"/>
    <w:rsid w:val="003D5615"/>
    <w:rsid w:val="003D564B"/>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CF"/>
    <w:rsid w:val="003E00B9"/>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F5F"/>
    <w:rsid w:val="003E1FE5"/>
    <w:rsid w:val="003E2003"/>
    <w:rsid w:val="003E200D"/>
    <w:rsid w:val="003E21C2"/>
    <w:rsid w:val="003E23A2"/>
    <w:rsid w:val="003E2614"/>
    <w:rsid w:val="003E273E"/>
    <w:rsid w:val="003E2EDF"/>
    <w:rsid w:val="003E2F0C"/>
    <w:rsid w:val="003E2F4D"/>
    <w:rsid w:val="003E2FD2"/>
    <w:rsid w:val="003E30B8"/>
    <w:rsid w:val="003E3255"/>
    <w:rsid w:val="003E3433"/>
    <w:rsid w:val="003E3472"/>
    <w:rsid w:val="003E348A"/>
    <w:rsid w:val="003E3530"/>
    <w:rsid w:val="003E37BF"/>
    <w:rsid w:val="003E387E"/>
    <w:rsid w:val="003E38B1"/>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3C"/>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8B4"/>
    <w:rsid w:val="003E6C74"/>
    <w:rsid w:val="003E6CA0"/>
    <w:rsid w:val="003E6D8F"/>
    <w:rsid w:val="003E6FE4"/>
    <w:rsid w:val="003E700A"/>
    <w:rsid w:val="003E70D4"/>
    <w:rsid w:val="003E72C6"/>
    <w:rsid w:val="003E7344"/>
    <w:rsid w:val="003E74F7"/>
    <w:rsid w:val="003E767E"/>
    <w:rsid w:val="003E76C0"/>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887"/>
    <w:rsid w:val="003F0889"/>
    <w:rsid w:val="003F0AE6"/>
    <w:rsid w:val="003F0B7A"/>
    <w:rsid w:val="003F0BDC"/>
    <w:rsid w:val="003F0D5A"/>
    <w:rsid w:val="003F0D6E"/>
    <w:rsid w:val="003F1182"/>
    <w:rsid w:val="003F1320"/>
    <w:rsid w:val="003F139E"/>
    <w:rsid w:val="003F1615"/>
    <w:rsid w:val="003F18D1"/>
    <w:rsid w:val="003F1A66"/>
    <w:rsid w:val="003F1CFC"/>
    <w:rsid w:val="003F1D3A"/>
    <w:rsid w:val="003F1F2C"/>
    <w:rsid w:val="003F1F9D"/>
    <w:rsid w:val="003F20A1"/>
    <w:rsid w:val="003F20C5"/>
    <w:rsid w:val="003F2328"/>
    <w:rsid w:val="003F23F4"/>
    <w:rsid w:val="003F246A"/>
    <w:rsid w:val="003F24E0"/>
    <w:rsid w:val="003F27EE"/>
    <w:rsid w:val="003F27F3"/>
    <w:rsid w:val="003F28A2"/>
    <w:rsid w:val="003F2B01"/>
    <w:rsid w:val="003F2D2F"/>
    <w:rsid w:val="003F2E27"/>
    <w:rsid w:val="003F2F9A"/>
    <w:rsid w:val="003F307E"/>
    <w:rsid w:val="003F31C4"/>
    <w:rsid w:val="003F333E"/>
    <w:rsid w:val="003F3383"/>
    <w:rsid w:val="003F33AE"/>
    <w:rsid w:val="003F3410"/>
    <w:rsid w:val="003F3556"/>
    <w:rsid w:val="003F3798"/>
    <w:rsid w:val="003F3D02"/>
    <w:rsid w:val="003F3E13"/>
    <w:rsid w:val="003F3EED"/>
    <w:rsid w:val="003F3F19"/>
    <w:rsid w:val="003F403D"/>
    <w:rsid w:val="003F40A5"/>
    <w:rsid w:val="003F416B"/>
    <w:rsid w:val="003F420A"/>
    <w:rsid w:val="003F4259"/>
    <w:rsid w:val="003F42C6"/>
    <w:rsid w:val="003F443B"/>
    <w:rsid w:val="003F47C3"/>
    <w:rsid w:val="003F480A"/>
    <w:rsid w:val="003F48D4"/>
    <w:rsid w:val="003F49F6"/>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D72"/>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6D4"/>
    <w:rsid w:val="004008F8"/>
    <w:rsid w:val="00400924"/>
    <w:rsid w:val="0040096A"/>
    <w:rsid w:val="00400E8B"/>
    <w:rsid w:val="00400ED4"/>
    <w:rsid w:val="00400F6B"/>
    <w:rsid w:val="004011FA"/>
    <w:rsid w:val="00401270"/>
    <w:rsid w:val="00401274"/>
    <w:rsid w:val="00401497"/>
    <w:rsid w:val="00401581"/>
    <w:rsid w:val="004016ED"/>
    <w:rsid w:val="00401851"/>
    <w:rsid w:val="0040186B"/>
    <w:rsid w:val="00401928"/>
    <w:rsid w:val="004019B6"/>
    <w:rsid w:val="00401A71"/>
    <w:rsid w:val="00401D16"/>
    <w:rsid w:val="00401EF4"/>
    <w:rsid w:val="00401F02"/>
    <w:rsid w:val="00401FC8"/>
    <w:rsid w:val="00402242"/>
    <w:rsid w:val="0040233D"/>
    <w:rsid w:val="0040238A"/>
    <w:rsid w:val="00402437"/>
    <w:rsid w:val="004025C2"/>
    <w:rsid w:val="0040266A"/>
    <w:rsid w:val="004026D6"/>
    <w:rsid w:val="00402847"/>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D14"/>
    <w:rsid w:val="00403D8E"/>
    <w:rsid w:val="00403E06"/>
    <w:rsid w:val="00403F28"/>
    <w:rsid w:val="00403FDC"/>
    <w:rsid w:val="00404163"/>
    <w:rsid w:val="004041C8"/>
    <w:rsid w:val="0040424D"/>
    <w:rsid w:val="00404314"/>
    <w:rsid w:val="004043B7"/>
    <w:rsid w:val="00404448"/>
    <w:rsid w:val="004047C0"/>
    <w:rsid w:val="004047C5"/>
    <w:rsid w:val="004047CF"/>
    <w:rsid w:val="00404865"/>
    <w:rsid w:val="004048B1"/>
    <w:rsid w:val="004049C7"/>
    <w:rsid w:val="00404A15"/>
    <w:rsid w:val="00404C6B"/>
    <w:rsid w:val="00404E5D"/>
    <w:rsid w:val="00404FC1"/>
    <w:rsid w:val="004050A6"/>
    <w:rsid w:val="00405177"/>
    <w:rsid w:val="00405219"/>
    <w:rsid w:val="00405224"/>
    <w:rsid w:val="00405235"/>
    <w:rsid w:val="0040526B"/>
    <w:rsid w:val="00405432"/>
    <w:rsid w:val="004054E7"/>
    <w:rsid w:val="00405706"/>
    <w:rsid w:val="00405774"/>
    <w:rsid w:val="0040580C"/>
    <w:rsid w:val="00405887"/>
    <w:rsid w:val="00405E7B"/>
    <w:rsid w:val="00405FFC"/>
    <w:rsid w:val="00406007"/>
    <w:rsid w:val="0040609E"/>
    <w:rsid w:val="004060B1"/>
    <w:rsid w:val="0040632E"/>
    <w:rsid w:val="004064F3"/>
    <w:rsid w:val="0040652E"/>
    <w:rsid w:val="00406723"/>
    <w:rsid w:val="004067A2"/>
    <w:rsid w:val="004068EF"/>
    <w:rsid w:val="00406986"/>
    <w:rsid w:val="00406B01"/>
    <w:rsid w:val="00406B03"/>
    <w:rsid w:val="00406F15"/>
    <w:rsid w:val="00406F2B"/>
    <w:rsid w:val="004070ED"/>
    <w:rsid w:val="0040728C"/>
    <w:rsid w:val="004073AC"/>
    <w:rsid w:val="004073FF"/>
    <w:rsid w:val="004074F9"/>
    <w:rsid w:val="00407736"/>
    <w:rsid w:val="00407792"/>
    <w:rsid w:val="00407909"/>
    <w:rsid w:val="00407AE9"/>
    <w:rsid w:val="00407AFB"/>
    <w:rsid w:val="00407C43"/>
    <w:rsid w:val="00407C6E"/>
    <w:rsid w:val="00407E01"/>
    <w:rsid w:val="004101F3"/>
    <w:rsid w:val="00410240"/>
    <w:rsid w:val="00410297"/>
    <w:rsid w:val="004103B6"/>
    <w:rsid w:val="0041045D"/>
    <w:rsid w:val="0041055E"/>
    <w:rsid w:val="00410562"/>
    <w:rsid w:val="004105AA"/>
    <w:rsid w:val="004105BB"/>
    <w:rsid w:val="004106BC"/>
    <w:rsid w:val="00410879"/>
    <w:rsid w:val="004108AA"/>
    <w:rsid w:val="004109E4"/>
    <w:rsid w:val="00410B14"/>
    <w:rsid w:val="00410EB9"/>
    <w:rsid w:val="00410F70"/>
    <w:rsid w:val="004111DE"/>
    <w:rsid w:val="004113DA"/>
    <w:rsid w:val="00411463"/>
    <w:rsid w:val="00411534"/>
    <w:rsid w:val="004115CC"/>
    <w:rsid w:val="00411694"/>
    <w:rsid w:val="0041183B"/>
    <w:rsid w:val="004118EA"/>
    <w:rsid w:val="004119BB"/>
    <w:rsid w:val="00411ABE"/>
    <w:rsid w:val="00411CFD"/>
    <w:rsid w:val="0041219E"/>
    <w:rsid w:val="00412688"/>
    <w:rsid w:val="00412744"/>
    <w:rsid w:val="00412771"/>
    <w:rsid w:val="004127C9"/>
    <w:rsid w:val="00412926"/>
    <w:rsid w:val="00412944"/>
    <w:rsid w:val="00412AE0"/>
    <w:rsid w:val="00412B15"/>
    <w:rsid w:val="00412FBA"/>
    <w:rsid w:val="00413027"/>
    <w:rsid w:val="004130EB"/>
    <w:rsid w:val="00413200"/>
    <w:rsid w:val="0041324A"/>
    <w:rsid w:val="00413339"/>
    <w:rsid w:val="00413387"/>
    <w:rsid w:val="0041355C"/>
    <w:rsid w:val="00413562"/>
    <w:rsid w:val="00413695"/>
    <w:rsid w:val="004137F0"/>
    <w:rsid w:val="00413BF9"/>
    <w:rsid w:val="00413C76"/>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B8A"/>
    <w:rsid w:val="00414C1F"/>
    <w:rsid w:val="00414E0E"/>
    <w:rsid w:val="004150DE"/>
    <w:rsid w:val="00415183"/>
    <w:rsid w:val="004155C6"/>
    <w:rsid w:val="004155DF"/>
    <w:rsid w:val="00415605"/>
    <w:rsid w:val="00415779"/>
    <w:rsid w:val="0041588B"/>
    <w:rsid w:val="00415C6D"/>
    <w:rsid w:val="00415DE1"/>
    <w:rsid w:val="00415DF7"/>
    <w:rsid w:val="00415EA7"/>
    <w:rsid w:val="00415FA4"/>
    <w:rsid w:val="0041610E"/>
    <w:rsid w:val="0041617D"/>
    <w:rsid w:val="004161F3"/>
    <w:rsid w:val="00416309"/>
    <w:rsid w:val="00416325"/>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A"/>
    <w:rsid w:val="00421353"/>
    <w:rsid w:val="004213DA"/>
    <w:rsid w:val="004214D7"/>
    <w:rsid w:val="00421735"/>
    <w:rsid w:val="004217C4"/>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AB"/>
    <w:rsid w:val="004242AB"/>
    <w:rsid w:val="004242AC"/>
    <w:rsid w:val="004242B4"/>
    <w:rsid w:val="004242B7"/>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D3A"/>
    <w:rsid w:val="00425D77"/>
    <w:rsid w:val="00425EDD"/>
    <w:rsid w:val="00425FCF"/>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83"/>
    <w:rsid w:val="004273C1"/>
    <w:rsid w:val="00427468"/>
    <w:rsid w:val="00427558"/>
    <w:rsid w:val="004276B8"/>
    <w:rsid w:val="004278D5"/>
    <w:rsid w:val="004278DD"/>
    <w:rsid w:val="00427A25"/>
    <w:rsid w:val="00427A6A"/>
    <w:rsid w:val="00427D27"/>
    <w:rsid w:val="00427E35"/>
    <w:rsid w:val="00430114"/>
    <w:rsid w:val="004303EB"/>
    <w:rsid w:val="00430545"/>
    <w:rsid w:val="0043073C"/>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6B7"/>
    <w:rsid w:val="00431769"/>
    <w:rsid w:val="00431BFD"/>
    <w:rsid w:val="00431C83"/>
    <w:rsid w:val="00431D3C"/>
    <w:rsid w:val="00431D5A"/>
    <w:rsid w:val="00431F47"/>
    <w:rsid w:val="00432008"/>
    <w:rsid w:val="0043214D"/>
    <w:rsid w:val="00432153"/>
    <w:rsid w:val="004321A3"/>
    <w:rsid w:val="004322D9"/>
    <w:rsid w:val="004322ED"/>
    <w:rsid w:val="004322F4"/>
    <w:rsid w:val="00432338"/>
    <w:rsid w:val="00432489"/>
    <w:rsid w:val="004324A5"/>
    <w:rsid w:val="004325D3"/>
    <w:rsid w:val="004325D8"/>
    <w:rsid w:val="00432669"/>
    <w:rsid w:val="00432837"/>
    <w:rsid w:val="00432847"/>
    <w:rsid w:val="004328AD"/>
    <w:rsid w:val="00432FD9"/>
    <w:rsid w:val="00433082"/>
    <w:rsid w:val="00433275"/>
    <w:rsid w:val="00433299"/>
    <w:rsid w:val="004333BB"/>
    <w:rsid w:val="00433496"/>
    <w:rsid w:val="0043354C"/>
    <w:rsid w:val="00433989"/>
    <w:rsid w:val="00433A1B"/>
    <w:rsid w:val="00433AF0"/>
    <w:rsid w:val="00433B42"/>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9"/>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5F90"/>
    <w:rsid w:val="004360E9"/>
    <w:rsid w:val="004360F2"/>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1B"/>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424"/>
    <w:rsid w:val="00441515"/>
    <w:rsid w:val="00441630"/>
    <w:rsid w:val="0044165D"/>
    <w:rsid w:val="00441691"/>
    <w:rsid w:val="004416BF"/>
    <w:rsid w:val="00441738"/>
    <w:rsid w:val="00441751"/>
    <w:rsid w:val="00441A03"/>
    <w:rsid w:val="00441B94"/>
    <w:rsid w:val="00441D04"/>
    <w:rsid w:val="00441E0A"/>
    <w:rsid w:val="00441EA6"/>
    <w:rsid w:val="00441F07"/>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4E6"/>
    <w:rsid w:val="00443563"/>
    <w:rsid w:val="00443641"/>
    <w:rsid w:val="0044366A"/>
    <w:rsid w:val="00443674"/>
    <w:rsid w:val="00443934"/>
    <w:rsid w:val="00443B39"/>
    <w:rsid w:val="00443C26"/>
    <w:rsid w:val="00443CC7"/>
    <w:rsid w:val="00443DB8"/>
    <w:rsid w:val="00443DF1"/>
    <w:rsid w:val="00443DFC"/>
    <w:rsid w:val="00443E08"/>
    <w:rsid w:val="00443EB5"/>
    <w:rsid w:val="00443ECD"/>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C71"/>
    <w:rsid w:val="00444E00"/>
    <w:rsid w:val="004450D1"/>
    <w:rsid w:val="004451C9"/>
    <w:rsid w:val="00445316"/>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F65"/>
    <w:rsid w:val="00446F7E"/>
    <w:rsid w:val="00446FF0"/>
    <w:rsid w:val="004470A0"/>
    <w:rsid w:val="00447144"/>
    <w:rsid w:val="004471EA"/>
    <w:rsid w:val="0044722C"/>
    <w:rsid w:val="00447439"/>
    <w:rsid w:val="004474E9"/>
    <w:rsid w:val="0044769B"/>
    <w:rsid w:val="0044788E"/>
    <w:rsid w:val="004478F6"/>
    <w:rsid w:val="00447ACA"/>
    <w:rsid w:val="00447BC0"/>
    <w:rsid w:val="00447C4A"/>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3F"/>
    <w:rsid w:val="004510A1"/>
    <w:rsid w:val="0045110E"/>
    <w:rsid w:val="004512D1"/>
    <w:rsid w:val="004512F6"/>
    <w:rsid w:val="00451303"/>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B28"/>
    <w:rsid w:val="00452E05"/>
    <w:rsid w:val="00453075"/>
    <w:rsid w:val="0045348B"/>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C0B"/>
    <w:rsid w:val="00454D02"/>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622"/>
    <w:rsid w:val="00457691"/>
    <w:rsid w:val="0045769E"/>
    <w:rsid w:val="00457818"/>
    <w:rsid w:val="00457A45"/>
    <w:rsid w:val="00457A96"/>
    <w:rsid w:val="00457D0A"/>
    <w:rsid w:val="00457D9D"/>
    <w:rsid w:val="00457FDF"/>
    <w:rsid w:val="00457FE6"/>
    <w:rsid w:val="004600D8"/>
    <w:rsid w:val="004600E6"/>
    <w:rsid w:val="004601F8"/>
    <w:rsid w:val="00460207"/>
    <w:rsid w:val="00460247"/>
    <w:rsid w:val="00460262"/>
    <w:rsid w:val="004604DB"/>
    <w:rsid w:val="00460509"/>
    <w:rsid w:val="004606B7"/>
    <w:rsid w:val="004606ED"/>
    <w:rsid w:val="00460CDB"/>
    <w:rsid w:val="00461004"/>
    <w:rsid w:val="00461187"/>
    <w:rsid w:val="0046124E"/>
    <w:rsid w:val="00461351"/>
    <w:rsid w:val="004614FF"/>
    <w:rsid w:val="00461831"/>
    <w:rsid w:val="004618C9"/>
    <w:rsid w:val="004619E9"/>
    <w:rsid w:val="00461A79"/>
    <w:rsid w:val="00461D1B"/>
    <w:rsid w:val="00461E2B"/>
    <w:rsid w:val="00461E3B"/>
    <w:rsid w:val="004622F1"/>
    <w:rsid w:val="0046239A"/>
    <w:rsid w:val="004623F5"/>
    <w:rsid w:val="004623FD"/>
    <w:rsid w:val="00462422"/>
    <w:rsid w:val="00462455"/>
    <w:rsid w:val="0046298D"/>
    <w:rsid w:val="004629F4"/>
    <w:rsid w:val="00462AE8"/>
    <w:rsid w:val="00462B38"/>
    <w:rsid w:val="00462C5C"/>
    <w:rsid w:val="00462D2B"/>
    <w:rsid w:val="00462D5C"/>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A28"/>
    <w:rsid w:val="00464A69"/>
    <w:rsid w:val="00464B86"/>
    <w:rsid w:val="00464BAA"/>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A5"/>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7010A"/>
    <w:rsid w:val="00470232"/>
    <w:rsid w:val="004702B5"/>
    <w:rsid w:val="00470478"/>
    <w:rsid w:val="004706BC"/>
    <w:rsid w:val="004706CB"/>
    <w:rsid w:val="00470752"/>
    <w:rsid w:val="004708A5"/>
    <w:rsid w:val="004708CB"/>
    <w:rsid w:val="0047095B"/>
    <w:rsid w:val="00470F5F"/>
    <w:rsid w:val="0047100A"/>
    <w:rsid w:val="00471031"/>
    <w:rsid w:val="004711E0"/>
    <w:rsid w:val="00471236"/>
    <w:rsid w:val="0047136B"/>
    <w:rsid w:val="004713B1"/>
    <w:rsid w:val="0047156B"/>
    <w:rsid w:val="004715DE"/>
    <w:rsid w:val="00471604"/>
    <w:rsid w:val="004716D7"/>
    <w:rsid w:val="004716F7"/>
    <w:rsid w:val="00471758"/>
    <w:rsid w:val="00471961"/>
    <w:rsid w:val="00471D9B"/>
    <w:rsid w:val="00472141"/>
    <w:rsid w:val="004721B2"/>
    <w:rsid w:val="004721ED"/>
    <w:rsid w:val="00472221"/>
    <w:rsid w:val="0047230A"/>
    <w:rsid w:val="0047258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C51"/>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19"/>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D30"/>
    <w:rsid w:val="00475F86"/>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735"/>
    <w:rsid w:val="00477A7E"/>
    <w:rsid w:val="00477AF9"/>
    <w:rsid w:val="00477B63"/>
    <w:rsid w:val="00477CB0"/>
    <w:rsid w:val="00477D35"/>
    <w:rsid w:val="00477DE9"/>
    <w:rsid w:val="00477F2D"/>
    <w:rsid w:val="00477F43"/>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A82"/>
    <w:rsid w:val="00482067"/>
    <w:rsid w:val="0048220E"/>
    <w:rsid w:val="00482434"/>
    <w:rsid w:val="00482982"/>
    <w:rsid w:val="00482ACC"/>
    <w:rsid w:val="00482ADB"/>
    <w:rsid w:val="00482CEB"/>
    <w:rsid w:val="00483079"/>
    <w:rsid w:val="004830E3"/>
    <w:rsid w:val="00483238"/>
    <w:rsid w:val="00483270"/>
    <w:rsid w:val="00483306"/>
    <w:rsid w:val="00483674"/>
    <w:rsid w:val="00483767"/>
    <w:rsid w:val="004839B5"/>
    <w:rsid w:val="00483A4A"/>
    <w:rsid w:val="00483BF7"/>
    <w:rsid w:val="00483C08"/>
    <w:rsid w:val="00483CC3"/>
    <w:rsid w:val="00483DA3"/>
    <w:rsid w:val="00483FB6"/>
    <w:rsid w:val="00484287"/>
    <w:rsid w:val="004845E5"/>
    <w:rsid w:val="0048487D"/>
    <w:rsid w:val="0048490A"/>
    <w:rsid w:val="00484BBA"/>
    <w:rsid w:val="00484BEA"/>
    <w:rsid w:val="00484C1E"/>
    <w:rsid w:val="00484DBB"/>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077"/>
    <w:rsid w:val="00486157"/>
    <w:rsid w:val="00486174"/>
    <w:rsid w:val="0048624E"/>
    <w:rsid w:val="0048627F"/>
    <w:rsid w:val="0048646E"/>
    <w:rsid w:val="00486577"/>
    <w:rsid w:val="004866AD"/>
    <w:rsid w:val="00486777"/>
    <w:rsid w:val="004867AC"/>
    <w:rsid w:val="004869E8"/>
    <w:rsid w:val="00486A80"/>
    <w:rsid w:val="00486C21"/>
    <w:rsid w:val="00486C6A"/>
    <w:rsid w:val="00486E2A"/>
    <w:rsid w:val="00486E5B"/>
    <w:rsid w:val="00486E87"/>
    <w:rsid w:val="00486EF9"/>
    <w:rsid w:val="00487315"/>
    <w:rsid w:val="004873E9"/>
    <w:rsid w:val="0048741A"/>
    <w:rsid w:val="004874EE"/>
    <w:rsid w:val="0048750D"/>
    <w:rsid w:val="00487681"/>
    <w:rsid w:val="004876CD"/>
    <w:rsid w:val="00487959"/>
    <w:rsid w:val="00487C3A"/>
    <w:rsid w:val="00487C48"/>
    <w:rsid w:val="00487C68"/>
    <w:rsid w:val="00487CE4"/>
    <w:rsid w:val="00487E7D"/>
    <w:rsid w:val="00487F39"/>
    <w:rsid w:val="00487FC7"/>
    <w:rsid w:val="004901B4"/>
    <w:rsid w:val="00490267"/>
    <w:rsid w:val="004902DC"/>
    <w:rsid w:val="004903A9"/>
    <w:rsid w:val="00490488"/>
    <w:rsid w:val="004904BA"/>
    <w:rsid w:val="004905D2"/>
    <w:rsid w:val="004905EB"/>
    <w:rsid w:val="00490916"/>
    <w:rsid w:val="00490994"/>
    <w:rsid w:val="00490AD5"/>
    <w:rsid w:val="00490B61"/>
    <w:rsid w:val="00490D30"/>
    <w:rsid w:val="00490D59"/>
    <w:rsid w:val="00490DC1"/>
    <w:rsid w:val="00490E16"/>
    <w:rsid w:val="00490EF9"/>
    <w:rsid w:val="0049106E"/>
    <w:rsid w:val="0049108B"/>
    <w:rsid w:val="004913EA"/>
    <w:rsid w:val="0049160F"/>
    <w:rsid w:val="0049181F"/>
    <w:rsid w:val="004918AF"/>
    <w:rsid w:val="00491996"/>
    <w:rsid w:val="004919F8"/>
    <w:rsid w:val="00491C03"/>
    <w:rsid w:val="00491C26"/>
    <w:rsid w:val="00491C6C"/>
    <w:rsid w:val="00491D83"/>
    <w:rsid w:val="00491FB2"/>
    <w:rsid w:val="00491FD5"/>
    <w:rsid w:val="0049205F"/>
    <w:rsid w:val="0049215F"/>
    <w:rsid w:val="0049282F"/>
    <w:rsid w:val="004928C9"/>
    <w:rsid w:val="0049292A"/>
    <w:rsid w:val="004929D5"/>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BE7"/>
    <w:rsid w:val="00493D08"/>
    <w:rsid w:val="00493E3E"/>
    <w:rsid w:val="00493F09"/>
    <w:rsid w:val="00493F57"/>
    <w:rsid w:val="0049407C"/>
    <w:rsid w:val="0049417D"/>
    <w:rsid w:val="004942A4"/>
    <w:rsid w:val="0049442F"/>
    <w:rsid w:val="00494604"/>
    <w:rsid w:val="00494801"/>
    <w:rsid w:val="00494825"/>
    <w:rsid w:val="00494886"/>
    <w:rsid w:val="004948E0"/>
    <w:rsid w:val="0049493A"/>
    <w:rsid w:val="00495053"/>
    <w:rsid w:val="0049529F"/>
    <w:rsid w:val="004952A9"/>
    <w:rsid w:val="00495459"/>
    <w:rsid w:val="0049548B"/>
    <w:rsid w:val="0049555A"/>
    <w:rsid w:val="004955FC"/>
    <w:rsid w:val="004959B0"/>
    <w:rsid w:val="00495A08"/>
    <w:rsid w:val="00495B3A"/>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A0E"/>
    <w:rsid w:val="00497B29"/>
    <w:rsid w:val="00497B32"/>
    <w:rsid w:val="00497B86"/>
    <w:rsid w:val="00497D2A"/>
    <w:rsid w:val="00497EAE"/>
    <w:rsid w:val="004A0097"/>
    <w:rsid w:val="004A020A"/>
    <w:rsid w:val="004A021D"/>
    <w:rsid w:val="004A029C"/>
    <w:rsid w:val="004A02BA"/>
    <w:rsid w:val="004A0385"/>
    <w:rsid w:val="004A0422"/>
    <w:rsid w:val="004A04EB"/>
    <w:rsid w:val="004A0545"/>
    <w:rsid w:val="004A0577"/>
    <w:rsid w:val="004A05E0"/>
    <w:rsid w:val="004A06BF"/>
    <w:rsid w:val="004A08CB"/>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6E3"/>
    <w:rsid w:val="004A39F6"/>
    <w:rsid w:val="004A3A4B"/>
    <w:rsid w:val="004A3D25"/>
    <w:rsid w:val="004A3E3F"/>
    <w:rsid w:val="004A3F72"/>
    <w:rsid w:val="004A405A"/>
    <w:rsid w:val="004A4319"/>
    <w:rsid w:val="004A4813"/>
    <w:rsid w:val="004A4B0A"/>
    <w:rsid w:val="004A4C30"/>
    <w:rsid w:val="004A4C7B"/>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5A"/>
    <w:rsid w:val="004A5F60"/>
    <w:rsid w:val="004A60B5"/>
    <w:rsid w:val="004A64A5"/>
    <w:rsid w:val="004A6647"/>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D12"/>
    <w:rsid w:val="004A7E2F"/>
    <w:rsid w:val="004A7E39"/>
    <w:rsid w:val="004A7E54"/>
    <w:rsid w:val="004A7F30"/>
    <w:rsid w:val="004A7F95"/>
    <w:rsid w:val="004B01D0"/>
    <w:rsid w:val="004B01E6"/>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E75"/>
    <w:rsid w:val="004B0F67"/>
    <w:rsid w:val="004B0F9A"/>
    <w:rsid w:val="004B10AD"/>
    <w:rsid w:val="004B1112"/>
    <w:rsid w:val="004B119A"/>
    <w:rsid w:val="004B13A6"/>
    <w:rsid w:val="004B15AA"/>
    <w:rsid w:val="004B164F"/>
    <w:rsid w:val="004B1692"/>
    <w:rsid w:val="004B17AB"/>
    <w:rsid w:val="004B18C1"/>
    <w:rsid w:val="004B19B3"/>
    <w:rsid w:val="004B1A11"/>
    <w:rsid w:val="004B1AE2"/>
    <w:rsid w:val="004B1B59"/>
    <w:rsid w:val="004B1BDA"/>
    <w:rsid w:val="004B1D96"/>
    <w:rsid w:val="004B1E08"/>
    <w:rsid w:val="004B1F6F"/>
    <w:rsid w:val="004B2089"/>
    <w:rsid w:val="004B2102"/>
    <w:rsid w:val="004B215A"/>
    <w:rsid w:val="004B21F6"/>
    <w:rsid w:val="004B2369"/>
    <w:rsid w:val="004B2380"/>
    <w:rsid w:val="004B2410"/>
    <w:rsid w:val="004B24AC"/>
    <w:rsid w:val="004B25B8"/>
    <w:rsid w:val="004B265D"/>
    <w:rsid w:val="004B290B"/>
    <w:rsid w:val="004B2A14"/>
    <w:rsid w:val="004B2A68"/>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6D"/>
    <w:rsid w:val="004B38BC"/>
    <w:rsid w:val="004B38D4"/>
    <w:rsid w:val="004B3A44"/>
    <w:rsid w:val="004B3A8B"/>
    <w:rsid w:val="004B3AAB"/>
    <w:rsid w:val="004B3D25"/>
    <w:rsid w:val="004B3D7B"/>
    <w:rsid w:val="004B3DC3"/>
    <w:rsid w:val="004B3E87"/>
    <w:rsid w:val="004B3FDF"/>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E04"/>
    <w:rsid w:val="004B5F6E"/>
    <w:rsid w:val="004B5FCA"/>
    <w:rsid w:val="004B6031"/>
    <w:rsid w:val="004B60FA"/>
    <w:rsid w:val="004B614A"/>
    <w:rsid w:val="004B61AA"/>
    <w:rsid w:val="004B6270"/>
    <w:rsid w:val="004B67B9"/>
    <w:rsid w:val="004B6828"/>
    <w:rsid w:val="004B690E"/>
    <w:rsid w:val="004B69DD"/>
    <w:rsid w:val="004B6A36"/>
    <w:rsid w:val="004B6BA5"/>
    <w:rsid w:val="004B6E40"/>
    <w:rsid w:val="004B6EEB"/>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C6F"/>
    <w:rsid w:val="004B7E35"/>
    <w:rsid w:val="004B7F01"/>
    <w:rsid w:val="004C02BD"/>
    <w:rsid w:val="004C0357"/>
    <w:rsid w:val="004C03D3"/>
    <w:rsid w:val="004C03D7"/>
    <w:rsid w:val="004C0567"/>
    <w:rsid w:val="004C061B"/>
    <w:rsid w:val="004C0650"/>
    <w:rsid w:val="004C06A8"/>
    <w:rsid w:val="004C074A"/>
    <w:rsid w:val="004C079B"/>
    <w:rsid w:val="004C07F6"/>
    <w:rsid w:val="004C080F"/>
    <w:rsid w:val="004C08B5"/>
    <w:rsid w:val="004C0B71"/>
    <w:rsid w:val="004C0C15"/>
    <w:rsid w:val="004C0D7C"/>
    <w:rsid w:val="004C10AA"/>
    <w:rsid w:val="004C10AD"/>
    <w:rsid w:val="004C1110"/>
    <w:rsid w:val="004C1256"/>
    <w:rsid w:val="004C12E2"/>
    <w:rsid w:val="004C12E5"/>
    <w:rsid w:val="004C1337"/>
    <w:rsid w:val="004C13D4"/>
    <w:rsid w:val="004C1401"/>
    <w:rsid w:val="004C143E"/>
    <w:rsid w:val="004C14B1"/>
    <w:rsid w:val="004C1566"/>
    <w:rsid w:val="004C16BE"/>
    <w:rsid w:val="004C18C5"/>
    <w:rsid w:val="004C1B29"/>
    <w:rsid w:val="004C1BE4"/>
    <w:rsid w:val="004C1CBC"/>
    <w:rsid w:val="004C1D1C"/>
    <w:rsid w:val="004C1E49"/>
    <w:rsid w:val="004C1E4C"/>
    <w:rsid w:val="004C1F7D"/>
    <w:rsid w:val="004C2096"/>
    <w:rsid w:val="004C20C5"/>
    <w:rsid w:val="004C2149"/>
    <w:rsid w:val="004C24A8"/>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765"/>
    <w:rsid w:val="004C3817"/>
    <w:rsid w:val="004C385A"/>
    <w:rsid w:val="004C3A32"/>
    <w:rsid w:val="004C3B20"/>
    <w:rsid w:val="004C3B70"/>
    <w:rsid w:val="004C3CC1"/>
    <w:rsid w:val="004C3D50"/>
    <w:rsid w:val="004C3D82"/>
    <w:rsid w:val="004C3E09"/>
    <w:rsid w:val="004C3E19"/>
    <w:rsid w:val="004C3F37"/>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61DB"/>
    <w:rsid w:val="004C622E"/>
    <w:rsid w:val="004C6392"/>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611"/>
    <w:rsid w:val="004C77D6"/>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DF2"/>
    <w:rsid w:val="004D0E1E"/>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9C"/>
    <w:rsid w:val="004D369C"/>
    <w:rsid w:val="004D3810"/>
    <w:rsid w:val="004D38B2"/>
    <w:rsid w:val="004D3D95"/>
    <w:rsid w:val="004D3DD4"/>
    <w:rsid w:val="004D3E56"/>
    <w:rsid w:val="004D3E60"/>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CB0"/>
    <w:rsid w:val="004D4D63"/>
    <w:rsid w:val="004D4DE9"/>
    <w:rsid w:val="004D5006"/>
    <w:rsid w:val="004D5100"/>
    <w:rsid w:val="004D533C"/>
    <w:rsid w:val="004D5408"/>
    <w:rsid w:val="004D54A5"/>
    <w:rsid w:val="004D5529"/>
    <w:rsid w:val="004D55FD"/>
    <w:rsid w:val="004D5675"/>
    <w:rsid w:val="004D5746"/>
    <w:rsid w:val="004D5759"/>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76B"/>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0A"/>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A3"/>
    <w:rsid w:val="004E30CD"/>
    <w:rsid w:val="004E3152"/>
    <w:rsid w:val="004E32AD"/>
    <w:rsid w:val="004E3345"/>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ED6"/>
    <w:rsid w:val="004E4FE7"/>
    <w:rsid w:val="004E51C6"/>
    <w:rsid w:val="004E526E"/>
    <w:rsid w:val="004E528D"/>
    <w:rsid w:val="004E53D7"/>
    <w:rsid w:val="004E5556"/>
    <w:rsid w:val="004E559C"/>
    <w:rsid w:val="004E573B"/>
    <w:rsid w:val="004E585D"/>
    <w:rsid w:val="004E589A"/>
    <w:rsid w:val="004E5C32"/>
    <w:rsid w:val="004E60C6"/>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32"/>
    <w:rsid w:val="004F075A"/>
    <w:rsid w:val="004F0970"/>
    <w:rsid w:val="004F0A60"/>
    <w:rsid w:val="004F0C4E"/>
    <w:rsid w:val="004F0C5D"/>
    <w:rsid w:val="004F0CB1"/>
    <w:rsid w:val="004F0D19"/>
    <w:rsid w:val="004F0E8B"/>
    <w:rsid w:val="004F1008"/>
    <w:rsid w:val="004F1180"/>
    <w:rsid w:val="004F134C"/>
    <w:rsid w:val="004F14A8"/>
    <w:rsid w:val="004F171E"/>
    <w:rsid w:val="004F1880"/>
    <w:rsid w:val="004F19EB"/>
    <w:rsid w:val="004F1EA7"/>
    <w:rsid w:val="004F2392"/>
    <w:rsid w:val="004F2423"/>
    <w:rsid w:val="004F2502"/>
    <w:rsid w:val="004F2732"/>
    <w:rsid w:val="004F28AC"/>
    <w:rsid w:val="004F29E5"/>
    <w:rsid w:val="004F2C1C"/>
    <w:rsid w:val="004F2DE0"/>
    <w:rsid w:val="004F2DFF"/>
    <w:rsid w:val="004F3020"/>
    <w:rsid w:val="004F30E1"/>
    <w:rsid w:val="004F327F"/>
    <w:rsid w:val="004F3291"/>
    <w:rsid w:val="004F3292"/>
    <w:rsid w:val="004F33AB"/>
    <w:rsid w:val="004F39B4"/>
    <w:rsid w:val="004F39E6"/>
    <w:rsid w:val="004F3A7C"/>
    <w:rsid w:val="004F3B34"/>
    <w:rsid w:val="004F3D03"/>
    <w:rsid w:val="004F3D0D"/>
    <w:rsid w:val="004F3E4D"/>
    <w:rsid w:val="004F3F7C"/>
    <w:rsid w:val="004F4024"/>
    <w:rsid w:val="004F4048"/>
    <w:rsid w:val="004F4072"/>
    <w:rsid w:val="004F413B"/>
    <w:rsid w:val="004F4154"/>
    <w:rsid w:val="004F4340"/>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CEF"/>
    <w:rsid w:val="004F6D2E"/>
    <w:rsid w:val="004F6DFC"/>
    <w:rsid w:val="004F6E7D"/>
    <w:rsid w:val="004F7037"/>
    <w:rsid w:val="004F7342"/>
    <w:rsid w:val="004F7346"/>
    <w:rsid w:val="004F7468"/>
    <w:rsid w:val="004F77D6"/>
    <w:rsid w:val="004F78D4"/>
    <w:rsid w:val="004F7A3C"/>
    <w:rsid w:val="004F7B33"/>
    <w:rsid w:val="004F7C19"/>
    <w:rsid w:val="004F7C4B"/>
    <w:rsid w:val="004F7C67"/>
    <w:rsid w:val="004F7E0D"/>
    <w:rsid w:val="004F7E73"/>
    <w:rsid w:val="004F7EAD"/>
    <w:rsid w:val="004F7ED6"/>
    <w:rsid w:val="004F7F6B"/>
    <w:rsid w:val="00500065"/>
    <w:rsid w:val="0050007B"/>
    <w:rsid w:val="005000C2"/>
    <w:rsid w:val="00500256"/>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A7"/>
    <w:rsid w:val="00501CBB"/>
    <w:rsid w:val="00501D07"/>
    <w:rsid w:val="00501D08"/>
    <w:rsid w:val="005021AD"/>
    <w:rsid w:val="005021BD"/>
    <w:rsid w:val="00502356"/>
    <w:rsid w:val="00502405"/>
    <w:rsid w:val="005024C8"/>
    <w:rsid w:val="00502809"/>
    <w:rsid w:val="00502B2B"/>
    <w:rsid w:val="00502C51"/>
    <w:rsid w:val="00502CFD"/>
    <w:rsid w:val="00502F45"/>
    <w:rsid w:val="00502FE3"/>
    <w:rsid w:val="005031B2"/>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51C5"/>
    <w:rsid w:val="00505261"/>
    <w:rsid w:val="005052C6"/>
    <w:rsid w:val="0050531F"/>
    <w:rsid w:val="005053FC"/>
    <w:rsid w:val="0050543A"/>
    <w:rsid w:val="005055DA"/>
    <w:rsid w:val="0050568E"/>
    <w:rsid w:val="005058FB"/>
    <w:rsid w:val="00505A6D"/>
    <w:rsid w:val="00505BDF"/>
    <w:rsid w:val="00505FB5"/>
    <w:rsid w:val="00505FC8"/>
    <w:rsid w:val="005061F6"/>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E2"/>
    <w:rsid w:val="005073A7"/>
    <w:rsid w:val="005074B1"/>
    <w:rsid w:val="005074BE"/>
    <w:rsid w:val="0050757E"/>
    <w:rsid w:val="00507592"/>
    <w:rsid w:val="005076A9"/>
    <w:rsid w:val="00507722"/>
    <w:rsid w:val="00507744"/>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0F2A"/>
    <w:rsid w:val="00511085"/>
    <w:rsid w:val="0051113A"/>
    <w:rsid w:val="0051126E"/>
    <w:rsid w:val="00511371"/>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4D"/>
    <w:rsid w:val="00515398"/>
    <w:rsid w:val="005153A8"/>
    <w:rsid w:val="0051542F"/>
    <w:rsid w:val="00515476"/>
    <w:rsid w:val="0051551D"/>
    <w:rsid w:val="00515566"/>
    <w:rsid w:val="00515680"/>
    <w:rsid w:val="0051596B"/>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895"/>
    <w:rsid w:val="005178AE"/>
    <w:rsid w:val="005178B8"/>
    <w:rsid w:val="005178EF"/>
    <w:rsid w:val="00517AEA"/>
    <w:rsid w:val="00517CDB"/>
    <w:rsid w:val="00517E78"/>
    <w:rsid w:val="00517EE3"/>
    <w:rsid w:val="00520086"/>
    <w:rsid w:val="005202A4"/>
    <w:rsid w:val="0052068C"/>
    <w:rsid w:val="0052082F"/>
    <w:rsid w:val="005208C5"/>
    <w:rsid w:val="00520918"/>
    <w:rsid w:val="00520AF8"/>
    <w:rsid w:val="00520C94"/>
    <w:rsid w:val="00520D9D"/>
    <w:rsid w:val="00520DBA"/>
    <w:rsid w:val="00520DC0"/>
    <w:rsid w:val="00520E5B"/>
    <w:rsid w:val="00520E68"/>
    <w:rsid w:val="00521176"/>
    <w:rsid w:val="00521639"/>
    <w:rsid w:val="005216B7"/>
    <w:rsid w:val="00521736"/>
    <w:rsid w:val="005217E2"/>
    <w:rsid w:val="005218C7"/>
    <w:rsid w:val="00521939"/>
    <w:rsid w:val="00521BAA"/>
    <w:rsid w:val="00521CF4"/>
    <w:rsid w:val="00521EE8"/>
    <w:rsid w:val="00521F3C"/>
    <w:rsid w:val="00522067"/>
    <w:rsid w:val="00522243"/>
    <w:rsid w:val="0052228A"/>
    <w:rsid w:val="005223C1"/>
    <w:rsid w:val="005225A4"/>
    <w:rsid w:val="005225D7"/>
    <w:rsid w:val="00522622"/>
    <w:rsid w:val="005227D6"/>
    <w:rsid w:val="00522E1C"/>
    <w:rsid w:val="00522EF4"/>
    <w:rsid w:val="00523004"/>
    <w:rsid w:val="0052308B"/>
    <w:rsid w:val="005230A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D11"/>
    <w:rsid w:val="00524D14"/>
    <w:rsid w:val="00524E4F"/>
    <w:rsid w:val="00524EFC"/>
    <w:rsid w:val="00524F0E"/>
    <w:rsid w:val="00524F1B"/>
    <w:rsid w:val="00525153"/>
    <w:rsid w:val="005252F4"/>
    <w:rsid w:val="005253DF"/>
    <w:rsid w:val="0052557D"/>
    <w:rsid w:val="00525585"/>
    <w:rsid w:val="00525940"/>
    <w:rsid w:val="00525BB6"/>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670"/>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AAD"/>
    <w:rsid w:val="00533AB0"/>
    <w:rsid w:val="00533AC6"/>
    <w:rsid w:val="00533BCE"/>
    <w:rsid w:val="00533C17"/>
    <w:rsid w:val="00533D3C"/>
    <w:rsid w:val="00533E37"/>
    <w:rsid w:val="00533EB0"/>
    <w:rsid w:val="00533F30"/>
    <w:rsid w:val="00534141"/>
    <w:rsid w:val="0053422A"/>
    <w:rsid w:val="00534318"/>
    <w:rsid w:val="0053456F"/>
    <w:rsid w:val="00534610"/>
    <w:rsid w:val="00534A5F"/>
    <w:rsid w:val="00534AFD"/>
    <w:rsid w:val="00534C32"/>
    <w:rsid w:val="00534D4D"/>
    <w:rsid w:val="00534E2D"/>
    <w:rsid w:val="00534E3B"/>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3C6"/>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253"/>
    <w:rsid w:val="00540422"/>
    <w:rsid w:val="00540460"/>
    <w:rsid w:val="0054067D"/>
    <w:rsid w:val="005406D2"/>
    <w:rsid w:val="00540711"/>
    <w:rsid w:val="00540801"/>
    <w:rsid w:val="0054091B"/>
    <w:rsid w:val="00540920"/>
    <w:rsid w:val="00540929"/>
    <w:rsid w:val="005409D2"/>
    <w:rsid w:val="00540BB1"/>
    <w:rsid w:val="00540D07"/>
    <w:rsid w:val="00540F2B"/>
    <w:rsid w:val="00540F3D"/>
    <w:rsid w:val="00540F78"/>
    <w:rsid w:val="005411DB"/>
    <w:rsid w:val="0054120F"/>
    <w:rsid w:val="0054122D"/>
    <w:rsid w:val="005413FB"/>
    <w:rsid w:val="0054151E"/>
    <w:rsid w:val="00541538"/>
    <w:rsid w:val="005417BF"/>
    <w:rsid w:val="00541884"/>
    <w:rsid w:val="005418E0"/>
    <w:rsid w:val="00541CCF"/>
    <w:rsid w:val="00541DCE"/>
    <w:rsid w:val="00541E46"/>
    <w:rsid w:val="00541EB6"/>
    <w:rsid w:val="00541F76"/>
    <w:rsid w:val="00542061"/>
    <w:rsid w:val="005421F9"/>
    <w:rsid w:val="00542209"/>
    <w:rsid w:val="005425AE"/>
    <w:rsid w:val="005426F4"/>
    <w:rsid w:val="005427C2"/>
    <w:rsid w:val="00542891"/>
    <w:rsid w:val="005428E0"/>
    <w:rsid w:val="00542A70"/>
    <w:rsid w:val="00542A8D"/>
    <w:rsid w:val="00542A91"/>
    <w:rsid w:val="00542DE2"/>
    <w:rsid w:val="00542DF7"/>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DE"/>
    <w:rsid w:val="005448BD"/>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60D2"/>
    <w:rsid w:val="005461D4"/>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A5E"/>
    <w:rsid w:val="00547BB3"/>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8C4"/>
    <w:rsid w:val="005509D9"/>
    <w:rsid w:val="00550C0F"/>
    <w:rsid w:val="00550DCB"/>
    <w:rsid w:val="00550F89"/>
    <w:rsid w:val="00551004"/>
    <w:rsid w:val="005512BE"/>
    <w:rsid w:val="0055135B"/>
    <w:rsid w:val="0055142C"/>
    <w:rsid w:val="00551439"/>
    <w:rsid w:val="00551469"/>
    <w:rsid w:val="0055158E"/>
    <w:rsid w:val="005517B2"/>
    <w:rsid w:val="00551885"/>
    <w:rsid w:val="00551A26"/>
    <w:rsid w:val="00551C6B"/>
    <w:rsid w:val="00551E48"/>
    <w:rsid w:val="0055229C"/>
    <w:rsid w:val="005523E6"/>
    <w:rsid w:val="005525E8"/>
    <w:rsid w:val="005527C0"/>
    <w:rsid w:val="005527F4"/>
    <w:rsid w:val="005527F7"/>
    <w:rsid w:val="0055280B"/>
    <w:rsid w:val="0055288F"/>
    <w:rsid w:val="00552892"/>
    <w:rsid w:val="00552A7F"/>
    <w:rsid w:val="00552B00"/>
    <w:rsid w:val="00552FA6"/>
    <w:rsid w:val="00553257"/>
    <w:rsid w:val="0055327D"/>
    <w:rsid w:val="005532CE"/>
    <w:rsid w:val="00553526"/>
    <w:rsid w:val="0055353A"/>
    <w:rsid w:val="0055357E"/>
    <w:rsid w:val="0055381F"/>
    <w:rsid w:val="005538A9"/>
    <w:rsid w:val="005538C5"/>
    <w:rsid w:val="00553A09"/>
    <w:rsid w:val="00553BFF"/>
    <w:rsid w:val="00553D79"/>
    <w:rsid w:val="00553DC6"/>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453"/>
    <w:rsid w:val="005568B8"/>
    <w:rsid w:val="00556BDA"/>
    <w:rsid w:val="00557180"/>
    <w:rsid w:val="0055726E"/>
    <w:rsid w:val="005572B8"/>
    <w:rsid w:val="005572E1"/>
    <w:rsid w:val="005573A8"/>
    <w:rsid w:val="005576B3"/>
    <w:rsid w:val="005576FF"/>
    <w:rsid w:val="005577AF"/>
    <w:rsid w:val="005578CF"/>
    <w:rsid w:val="00557949"/>
    <w:rsid w:val="005579F1"/>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F1"/>
    <w:rsid w:val="0056344D"/>
    <w:rsid w:val="0056351E"/>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6FBB"/>
    <w:rsid w:val="005671A6"/>
    <w:rsid w:val="0056746D"/>
    <w:rsid w:val="0056751A"/>
    <w:rsid w:val="0056757C"/>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D77"/>
    <w:rsid w:val="0057109C"/>
    <w:rsid w:val="005710B0"/>
    <w:rsid w:val="00571119"/>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8AB"/>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551"/>
    <w:rsid w:val="005735D3"/>
    <w:rsid w:val="005735EC"/>
    <w:rsid w:val="00573894"/>
    <w:rsid w:val="00573895"/>
    <w:rsid w:val="005738AC"/>
    <w:rsid w:val="00573A4B"/>
    <w:rsid w:val="00573A88"/>
    <w:rsid w:val="00573B96"/>
    <w:rsid w:val="00573CD3"/>
    <w:rsid w:val="00573DB3"/>
    <w:rsid w:val="00573E65"/>
    <w:rsid w:val="005742B3"/>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E22"/>
    <w:rsid w:val="00581E2A"/>
    <w:rsid w:val="00582003"/>
    <w:rsid w:val="0058201B"/>
    <w:rsid w:val="00582027"/>
    <w:rsid w:val="00582099"/>
    <w:rsid w:val="00582235"/>
    <w:rsid w:val="00582281"/>
    <w:rsid w:val="0058229B"/>
    <w:rsid w:val="00582475"/>
    <w:rsid w:val="005825F3"/>
    <w:rsid w:val="00582699"/>
    <w:rsid w:val="00582767"/>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8FF"/>
    <w:rsid w:val="0058397F"/>
    <w:rsid w:val="00583A3F"/>
    <w:rsid w:val="00583C04"/>
    <w:rsid w:val="00583C1D"/>
    <w:rsid w:val="00583CBB"/>
    <w:rsid w:val="00583CC0"/>
    <w:rsid w:val="00583D14"/>
    <w:rsid w:val="00583D6F"/>
    <w:rsid w:val="00584007"/>
    <w:rsid w:val="0058439D"/>
    <w:rsid w:val="00584421"/>
    <w:rsid w:val="005844D8"/>
    <w:rsid w:val="00584573"/>
    <w:rsid w:val="00584574"/>
    <w:rsid w:val="005846B2"/>
    <w:rsid w:val="00584804"/>
    <w:rsid w:val="00584880"/>
    <w:rsid w:val="00584B32"/>
    <w:rsid w:val="00584BAE"/>
    <w:rsid w:val="00584D05"/>
    <w:rsid w:val="00584D36"/>
    <w:rsid w:val="00584DC0"/>
    <w:rsid w:val="00584E20"/>
    <w:rsid w:val="00585171"/>
    <w:rsid w:val="00585495"/>
    <w:rsid w:val="0058583E"/>
    <w:rsid w:val="00585882"/>
    <w:rsid w:val="00585A3D"/>
    <w:rsid w:val="00585B0A"/>
    <w:rsid w:val="00585C7C"/>
    <w:rsid w:val="00585D1D"/>
    <w:rsid w:val="00585D3E"/>
    <w:rsid w:val="00585D4A"/>
    <w:rsid w:val="0058602B"/>
    <w:rsid w:val="00586160"/>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A3B"/>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29C"/>
    <w:rsid w:val="0059159D"/>
    <w:rsid w:val="005915D3"/>
    <w:rsid w:val="00591690"/>
    <w:rsid w:val="0059179A"/>
    <w:rsid w:val="0059196E"/>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B5F"/>
    <w:rsid w:val="00594DA4"/>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583"/>
    <w:rsid w:val="00596757"/>
    <w:rsid w:val="0059675D"/>
    <w:rsid w:val="00596BD2"/>
    <w:rsid w:val="00596BF2"/>
    <w:rsid w:val="00596C92"/>
    <w:rsid w:val="00596D1F"/>
    <w:rsid w:val="00596F5D"/>
    <w:rsid w:val="00597079"/>
    <w:rsid w:val="005973A5"/>
    <w:rsid w:val="005974C3"/>
    <w:rsid w:val="00597791"/>
    <w:rsid w:val="0059787D"/>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F2"/>
    <w:rsid w:val="005A2144"/>
    <w:rsid w:val="005A2146"/>
    <w:rsid w:val="005A21F3"/>
    <w:rsid w:val="005A22A8"/>
    <w:rsid w:val="005A22DC"/>
    <w:rsid w:val="005A2467"/>
    <w:rsid w:val="005A254E"/>
    <w:rsid w:val="005A25DC"/>
    <w:rsid w:val="005A2685"/>
    <w:rsid w:val="005A26C0"/>
    <w:rsid w:val="005A2715"/>
    <w:rsid w:val="005A2760"/>
    <w:rsid w:val="005A2979"/>
    <w:rsid w:val="005A2A2B"/>
    <w:rsid w:val="005A2A4D"/>
    <w:rsid w:val="005A2B24"/>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CF"/>
    <w:rsid w:val="005A50EA"/>
    <w:rsid w:val="005A53D6"/>
    <w:rsid w:val="005A58C2"/>
    <w:rsid w:val="005A5B1D"/>
    <w:rsid w:val="005A5E59"/>
    <w:rsid w:val="005A60C2"/>
    <w:rsid w:val="005A60CB"/>
    <w:rsid w:val="005A611F"/>
    <w:rsid w:val="005A6188"/>
    <w:rsid w:val="005A6273"/>
    <w:rsid w:val="005A62B4"/>
    <w:rsid w:val="005A6327"/>
    <w:rsid w:val="005A6437"/>
    <w:rsid w:val="005A665B"/>
    <w:rsid w:val="005A67BB"/>
    <w:rsid w:val="005A6862"/>
    <w:rsid w:val="005A6871"/>
    <w:rsid w:val="005A689A"/>
    <w:rsid w:val="005A6B14"/>
    <w:rsid w:val="005A6CB7"/>
    <w:rsid w:val="005A6CBF"/>
    <w:rsid w:val="005A6D4E"/>
    <w:rsid w:val="005A6D9C"/>
    <w:rsid w:val="005A6E70"/>
    <w:rsid w:val="005A6E8D"/>
    <w:rsid w:val="005A71AD"/>
    <w:rsid w:val="005A74E2"/>
    <w:rsid w:val="005A7518"/>
    <w:rsid w:val="005A7613"/>
    <w:rsid w:val="005A76A3"/>
    <w:rsid w:val="005A76D7"/>
    <w:rsid w:val="005A7829"/>
    <w:rsid w:val="005A790D"/>
    <w:rsid w:val="005A7917"/>
    <w:rsid w:val="005A7943"/>
    <w:rsid w:val="005A7B6D"/>
    <w:rsid w:val="005A7C52"/>
    <w:rsid w:val="005A7DC7"/>
    <w:rsid w:val="005A7E84"/>
    <w:rsid w:val="005B00B8"/>
    <w:rsid w:val="005B0297"/>
    <w:rsid w:val="005B04DE"/>
    <w:rsid w:val="005B0540"/>
    <w:rsid w:val="005B0703"/>
    <w:rsid w:val="005B0724"/>
    <w:rsid w:val="005B07BC"/>
    <w:rsid w:val="005B0B09"/>
    <w:rsid w:val="005B0CE9"/>
    <w:rsid w:val="005B0D5F"/>
    <w:rsid w:val="005B111D"/>
    <w:rsid w:val="005B12D9"/>
    <w:rsid w:val="005B14A5"/>
    <w:rsid w:val="005B15C4"/>
    <w:rsid w:val="005B1A79"/>
    <w:rsid w:val="005B1A99"/>
    <w:rsid w:val="005B1FAF"/>
    <w:rsid w:val="005B2007"/>
    <w:rsid w:val="005B21D4"/>
    <w:rsid w:val="005B23A6"/>
    <w:rsid w:val="005B27F5"/>
    <w:rsid w:val="005B2878"/>
    <w:rsid w:val="005B2933"/>
    <w:rsid w:val="005B29CE"/>
    <w:rsid w:val="005B2B0D"/>
    <w:rsid w:val="005B2B37"/>
    <w:rsid w:val="005B2B85"/>
    <w:rsid w:val="005B2C3D"/>
    <w:rsid w:val="005B2D9E"/>
    <w:rsid w:val="005B2DB9"/>
    <w:rsid w:val="005B30B7"/>
    <w:rsid w:val="005B310C"/>
    <w:rsid w:val="005B3195"/>
    <w:rsid w:val="005B35DD"/>
    <w:rsid w:val="005B3621"/>
    <w:rsid w:val="005B3657"/>
    <w:rsid w:val="005B38D8"/>
    <w:rsid w:val="005B390F"/>
    <w:rsid w:val="005B3AF4"/>
    <w:rsid w:val="005B3B3D"/>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40B"/>
    <w:rsid w:val="005B5440"/>
    <w:rsid w:val="005B5578"/>
    <w:rsid w:val="005B5621"/>
    <w:rsid w:val="005B5757"/>
    <w:rsid w:val="005B586D"/>
    <w:rsid w:val="005B5B0A"/>
    <w:rsid w:val="005B5E5D"/>
    <w:rsid w:val="005B6015"/>
    <w:rsid w:val="005B6051"/>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2D5"/>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37A"/>
    <w:rsid w:val="005C04A9"/>
    <w:rsid w:val="005C057E"/>
    <w:rsid w:val="005C05E4"/>
    <w:rsid w:val="005C0672"/>
    <w:rsid w:val="005C0770"/>
    <w:rsid w:val="005C086A"/>
    <w:rsid w:val="005C0D84"/>
    <w:rsid w:val="005C0E9B"/>
    <w:rsid w:val="005C125F"/>
    <w:rsid w:val="005C12D5"/>
    <w:rsid w:val="005C140D"/>
    <w:rsid w:val="005C1535"/>
    <w:rsid w:val="005C16E7"/>
    <w:rsid w:val="005C18C1"/>
    <w:rsid w:val="005C194B"/>
    <w:rsid w:val="005C1AD6"/>
    <w:rsid w:val="005C1E56"/>
    <w:rsid w:val="005C1E7D"/>
    <w:rsid w:val="005C208D"/>
    <w:rsid w:val="005C23DF"/>
    <w:rsid w:val="005C2407"/>
    <w:rsid w:val="005C256F"/>
    <w:rsid w:val="005C2771"/>
    <w:rsid w:val="005C2BEB"/>
    <w:rsid w:val="005C2C4B"/>
    <w:rsid w:val="005C2C84"/>
    <w:rsid w:val="005C2DDF"/>
    <w:rsid w:val="005C2E38"/>
    <w:rsid w:val="005C2F0B"/>
    <w:rsid w:val="005C2FBB"/>
    <w:rsid w:val="005C30D2"/>
    <w:rsid w:val="005C30EE"/>
    <w:rsid w:val="005C33D7"/>
    <w:rsid w:val="005C3425"/>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36B"/>
    <w:rsid w:val="005C44F1"/>
    <w:rsid w:val="005C4517"/>
    <w:rsid w:val="005C4867"/>
    <w:rsid w:val="005C48A2"/>
    <w:rsid w:val="005C496B"/>
    <w:rsid w:val="005C4B2C"/>
    <w:rsid w:val="005C4D9B"/>
    <w:rsid w:val="005C4E0D"/>
    <w:rsid w:val="005C4E0F"/>
    <w:rsid w:val="005C4F31"/>
    <w:rsid w:val="005C4F91"/>
    <w:rsid w:val="005C5085"/>
    <w:rsid w:val="005C5314"/>
    <w:rsid w:val="005C531E"/>
    <w:rsid w:val="005C53A6"/>
    <w:rsid w:val="005C53F1"/>
    <w:rsid w:val="005C543D"/>
    <w:rsid w:val="005C54DB"/>
    <w:rsid w:val="005C57B1"/>
    <w:rsid w:val="005C57CE"/>
    <w:rsid w:val="005C5883"/>
    <w:rsid w:val="005C58AC"/>
    <w:rsid w:val="005C5AF3"/>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6E4"/>
    <w:rsid w:val="005D0C45"/>
    <w:rsid w:val="005D0CA1"/>
    <w:rsid w:val="005D0CEF"/>
    <w:rsid w:val="005D0D25"/>
    <w:rsid w:val="005D0E15"/>
    <w:rsid w:val="005D0EBC"/>
    <w:rsid w:val="005D0FA8"/>
    <w:rsid w:val="005D1105"/>
    <w:rsid w:val="005D1765"/>
    <w:rsid w:val="005D17B0"/>
    <w:rsid w:val="005D1B8A"/>
    <w:rsid w:val="005D1DC5"/>
    <w:rsid w:val="005D2023"/>
    <w:rsid w:val="005D2083"/>
    <w:rsid w:val="005D2157"/>
    <w:rsid w:val="005D2234"/>
    <w:rsid w:val="005D2291"/>
    <w:rsid w:val="005D22D9"/>
    <w:rsid w:val="005D24E7"/>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3ED"/>
    <w:rsid w:val="005D34CB"/>
    <w:rsid w:val="005D37A2"/>
    <w:rsid w:val="005D3ACB"/>
    <w:rsid w:val="005D3B8D"/>
    <w:rsid w:val="005D3D6E"/>
    <w:rsid w:val="005D3E82"/>
    <w:rsid w:val="005D3FCA"/>
    <w:rsid w:val="005D4042"/>
    <w:rsid w:val="005D40A1"/>
    <w:rsid w:val="005D4105"/>
    <w:rsid w:val="005D41C3"/>
    <w:rsid w:val="005D42CD"/>
    <w:rsid w:val="005D438E"/>
    <w:rsid w:val="005D4517"/>
    <w:rsid w:val="005D453D"/>
    <w:rsid w:val="005D46FD"/>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5A0"/>
    <w:rsid w:val="005D671F"/>
    <w:rsid w:val="005D6938"/>
    <w:rsid w:val="005D6A53"/>
    <w:rsid w:val="005D6A5A"/>
    <w:rsid w:val="005D6B8E"/>
    <w:rsid w:val="005D6C81"/>
    <w:rsid w:val="005D6FDA"/>
    <w:rsid w:val="005D7100"/>
    <w:rsid w:val="005D716A"/>
    <w:rsid w:val="005D75DF"/>
    <w:rsid w:val="005D75FF"/>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C40"/>
    <w:rsid w:val="005E0DAD"/>
    <w:rsid w:val="005E0DCD"/>
    <w:rsid w:val="005E0F79"/>
    <w:rsid w:val="005E106C"/>
    <w:rsid w:val="005E10E1"/>
    <w:rsid w:val="005E1390"/>
    <w:rsid w:val="005E15C1"/>
    <w:rsid w:val="005E19EC"/>
    <w:rsid w:val="005E1B32"/>
    <w:rsid w:val="005E1BE1"/>
    <w:rsid w:val="005E1E1C"/>
    <w:rsid w:val="005E209A"/>
    <w:rsid w:val="005E21A0"/>
    <w:rsid w:val="005E21A3"/>
    <w:rsid w:val="005E21F2"/>
    <w:rsid w:val="005E21F5"/>
    <w:rsid w:val="005E21FA"/>
    <w:rsid w:val="005E2226"/>
    <w:rsid w:val="005E227F"/>
    <w:rsid w:val="005E22FB"/>
    <w:rsid w:val="005E245B"/>
    <w:rsid w:val="005E2603"/>
    <w:rsid w:val="005E2725"/>
    <w:rsid w:val="005E27EF"/>
    <w:rsid w:val="005E291B"/>
    <w:rsid w:val="005E29A3"/>
    <w:rsid w:val="005E2AEF"/>
    <w:rsid w:val="005E2FF1"/>
    <w:rsid w:val="005E3011"/>
    <w:rsid w:val="005E30F5"/>
    <w:rsid w:val="005E322D"/>
    <w:rsid w:val="005E3342"/>
    <w:rsid w:val="005E344C"/>
    <w:rsid w:val="005E3471"/>
    <w:rsid w:val="005E3495"/>
    <w:rsid w:val="005E3583"/>
    <w:rsid w:val="005E35E9"/>
    <w:rsid w:val="005E385C"/>
    <w:rsid w:val="005E3D55"/>
    <w:rsid w:val="005E3E16"/>
    <w:rsid w:val="005E3E8F"/>
    <w:rsid w:val="005E3F1A"/>
    <w:rsid w:val="005E42BA"/>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A32"/>
    <w:rsid w:val="005E6C9E"/>
    <w:rsid w:val="005E6CD3"/>
    <w:rsid w:val="005E6D9F"/>
    <w:rsid w:val="005E6DFF"/>
    <w:rsid w:val="005E6FA3"/>
    <w:rsid w:val="005E6FEB"/>
    <w:rsid w:val="005E7027"/>
    <w:rsid w:val="005E706C"/>
    <w:rsid w:val="005E7177"/>
    <w:rsid w:val="005E7180"/>
    <w:rsid w:val="005E7197"/>
    <w:rsid w:val="005E7207"/>
    <w:rsid w:val="005E727B"/>
    <w:rsid w:val="005E7342"/>
    <w:rsid w:val="005E73BE"/>
    <w:rsid w:val="005E74E5"/>
    <w:rsid w:val="005E75A6"/>
    <w:rsid w:val="005E75E6"/>
    <w:rsid w:val="005E77F0"/>
    <w:rsid w:val="005E7846"/>
    <w:rsid w:val="005E7CAE"/>
    <w:rsid w:val="005E7D33"/>
    <w:rsid w:val="005E7D99"/>
    <w:rsid w:val="005E7DCC"/>
    <w:rsid w:val="005E7DF0"/>
    <w:rsid w:val="005F00F6"/>
    <w:rsid w:val="005F016C"/>
    <w:rsid w:val="005F01C2"/>
    <w:rsid w:val="005F0396"/>
    <w:rsid w:val="005F050B"/>
    <w:rsid w:val="005F06A6"/>
    <w:rsid w:val="005F0993"/>
    <w:rsid w:val="005F0A17"/>
    <w:rsid w:val="005F0BC5"/>
    <w:rsid w:val="005F0C6F"/>
    <w:rsid w:val="005F0D21"/>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79F"/>
    <w:rsid w:val="005F28D4"/>
    <w:rsid w:val="005F2D2F"/>
    <w:rsid w:val="005F2D3A"/>
    <w:rsid w:val="005F2DAC"/>
    <w:rsid w:val="005F2F71"/>
    <w:rsid w:val="005F2FCE"/>
    <w:rsid w:val="005F3057"/>
    <w:rsid w:val="005F3132"/>
    <w:rsid w:val="005F32F2"/>
    <w:rsid w:val="005F33A7"/>
    <w:rsid w:val="005F34EF"/>
    <w:rsid w:val="005F363F"/>
    <w:rsid w:val="005F36E6"/>
    <w:rsid w:val="005F377E"/>
    <w:rsid w:val="005F382F"/>
    <w:rsid w:val="005F3997"/>
    <w:rsid w:val="005F3A2C"/>
    <w:rsid w:val="005F3A9A"/>
    <w:rsid w:val="005F3B33"/>
    <w:rsid w:val="005F3D54"/>
    <w:rsid w:val="005F3DB4"/>
    <w:rsid w:val="005F3DFE"/>
    <w:rsid w:val="005F3F20"/>
    <w:rsid w:val="005F415F"/>
    <w:rsid w:val="005F43B6"/>
    <w:rsid w:val="005F453A"/>
    <w:rsid w:val="005F4677"/>
    <w:rsid w:val="005F46BA"/>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A3B"/>
    <w:rsid w:val="005F6A8F"/>
    <w:rsid w:val="005F6A9D"/>
    <w:rsid w:val="005F6EAC"/>
    <w:rsid w:val="005F6F90"/>
    <w:rsid w:val="005F7324"/>
    <w:rsid w:val="005F7404"/>
    <w:rsid w:val="005F75B2"/>
    <w:rsid w:val="005F76FB"/>
    <w:rsid w:val="005F778E"/>
    <w:rsid w:val="005F77B5"/>
    <w:rsid w:val="005F7851"/>
    <w:rsid w:val="005F785F"/>
    <w:rsid w:val="005F78FD"/>
    <w:rsid w:val="005F79A0"/>
    <w:rsid w:val="005F79B2"/>
    <w:rsid w:val="005F7AB2"/>
    <w:rsid w:val="005F7CBE"/>
    <w:rsid w:val="005F7D52"/>
    <w:rsid w:val="005F7E2B"/>
    <w:rsid w:val="005F7FD7"/>
    <w:rsid w:val="0060006C"/>
    <w:rsid w:val="00600452"/>
    <w:rsid w:val="006004C1"/>
    <w:rsid w:val="006004E1"/>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6B"/>
    <w:rsid w:val="0060227D"/>
    <w:rsid w:val="006022AE"/>
    <w:rsid w:val="00602327"/>
    <w:rsid w:val="0060233C"/>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17E"/>
    <w:rsid w:val="0060428D"/>
    <w:rsid w:val="0060447D"/>
    <w:rsid w:val="00604672"/>
    <w:rsid w:val="006047CD"/>
    <w:rsid w:val="00604821"/>
    <w:rsid w:val="00604979"/>
    <w:rsid w:val="00604ABB"/>
    <w:rsid w:val="00604BE1"/>
    <w:rsid w:val="00604C9D"/>
    <w:rsid w:val="00604D02"/>
    <w:rsid w:val="006050D4"/>
    <w:rsid w:val="00605267"/>
    <w:rsid w:val="00605279"/>
    <w:rsid w:val="006053FD"/>
    <w:rsid w:val="0060546F"/>
    <w:rsid w:val="00605538"/>
    <w:rsid w:val="00605716"/>
    <w:rsid w:val="00605846"/>
    <w:rsid w:val="0060591D"/>
    <w:rsid w:val="00605964"/>
    <w:rsid w:val="00605A14"/>
    <w:rsid w:val="00605A1D"/>
    <w:rsid w:val="00605AAA"/>
    <w:rsid w:val="00605C31"/>
    <w:rsid w:val="00605CAC"/>
    <w:rsid w:val="00605CDF"/>
    <w:rsid w:val="00605D21"/>
    <w:rsid w:val="00605D3C"/>
    <w:rsid w:val="00605DAC"/>
    <w:rsid w:val="00605FB7"/>
    <w:rsid w:val="00606139"/>
    <w:rsid w:val="006063D3"/>
    <w:rsid w:val="006063DF"/>
    <w:rsid w:val="00606842"/>
    <w:rsid w:val="00606853"/>
    <w:rsid w:val="00606A22"/>
    <w:rsid w:val="00606A4C"/>
    <w:rsid w:val="00606BA3"/>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E4"/>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7"/>
    <w:rsid w:val="00613E8A"/>
    <w:rsid w:val="00614061"/>
    <w:rsid w:val="0061406A"/>
    <w:rsid w:val="0061416D"/>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C7"/>
    <w:rsid w:val="00620761"/>
    <w:rsid w:val="00620A96"/>
    <w:rsid w:val="00620ABB"/>
    <w:rsid w:val="00620B03"/>
    <w:rsid w:val="00620BAA"/>
    <w:rsid w:val="00620CF1"/>
    <w:rsid w:val="00620D15"/>
    <w:rsid w:val="00620D19"/>
    <w:rsid w:val="00620DD0"/>
    <w:rsid w:val="00620EA6"/>
    <w:rsid w:val="00620F23"/>
    <w:rsid w:val="00620FD9"/>
    <w:rsid w:val="00621091"/>
    <w:rsid w:val="00621134"/>
    <w:rsid w:val="00621209"/>
    <w:rsid w:val="006213EA"/>
    <w:rsid w:val="00621456"/>
    <w:rsid w:val="006217D0"/>
    <w:rsid w:val="006217DB"/>
    <w:rsid w:val="00621A10"/>
    <w:rsid w:val="00621ABF"/>
    <w:rsid w:val="00621D46"/>
    <w:rsid w:val="00621E74"/>
    <w:rsid w:val="00621FB8"/>
    <w:rsid w:val="00622312"/>
    <w:rsid w:val="00622372"/>
    <w:rsid w:val="00622423"/>
    <w:rsid w:val="0062249A"/>
    <w:rsid w:val="0062291D"/>
    <w:rsid w:val="00622AA8"/>
    <w:rsid w:val="00622AC8"/>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1B2"/>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7A"/>
    <w:rsid w:val="0063047D"/>
    <w:rsid w:val="006304C6"/>
    <w:rsid w:val="006304EF"/>
    <w:rsid w:val="006304FC"/>
    <w:rsid w:val="00630557"/>
    <w:rsid w:val="0063071A"/>
    <w:rsid w:val="006308C1"/>
    <w:rsid w:val="006308FD"/>
    <w:rsid w:val="00630A73"/>
    <w:rsid w:val="00630AD8"/>
    <w:rsid w:val="00630C16"/>
    <w:rsid w:val="00630C47"/>
    <w:rsid w:val="00630CC7"/>
    <w:rsid w:val="00630D91"/>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A32"/>
    <w:rsid w:val="00632AD8"/>
    <w:rsid w:val="00632E7B"/>
    <w:rsid w:val="006331D1"/>
    <w:rsid w:val="00633241"/>
    <w:rsid w:val="00633324"/>
    <w:rsid w:val="00633379"/>
    <w:rsid w:val="0063348E"/>
    <w:rsid w:val="0063350A"/>
    <w:rsid w:val="00633746"/>
    <w:rsid w:val="006337C9"/>
    <w:rsid w:val="00633873"/>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17F"/>
    <w:rsid w:val="0063537E"/>
    <w:rsid w:val="006355B7"/>
    <w:rsid w:val="006356C0"/>
    <w:rsid w:val="00635724"/>
    <w:rsid w:val="006359C0"/>
    <w:rsid w:val="00635AC3"/>
    <w:rsid w:val="00635DBF"/>
    <w:rsid w:val="00635DFE"/>
    <w:rsid w:val="00636008"/>
    <w:rsid w:val="006360F4"/>
    <w:rsid w:val="0063625D"/>
    <w:rsid w:val="0063640D"/>
    <w:rsid w:val="00636430"/>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95"/>
    <w:rsid w:val="00637EEC"/>
    <w:rsid w:val="00637EFF"/>
    <w:rsid w:val="00637F74"/>
    <w:rsid w:val="00637F7D"/>
    <w:rsid w:val="00640024"/>
    <w:rsid w:val="006400CF"/>
    <w:rsid w:val="0064015C"/>
    <w:rsid w:val="00640215"/>
    <w:rsid w:val="00640411"/>
    <w:rsid w:val="00640494"/>
    <w:rsid w:val="0064072C"/>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75"/>
    <w:rsid w:val="00643AA7"/>
    <w:rsid w:val="00643B18"/>
    <w:rsid w:val="00643C89"/>
    <w:rsid w:val="00643D12"/>
    <w:rsid w:val="00643D52"/>
    <w:rsid w:val="00643E23"/>
    <w:rsid w:val="00643E55"/>
    <w:rsid w:val="00643E8C"/>
    <w:rsid w:val="006440FA"/>
    <w:rsid w:val="0064442A"/>
    <w:rsid w:val="00644564"/>
    <w:rsid w:val="0064474B"/>
    <w:rsid w:val="006448E8"/>
    <w:rsid w:val="00644924"/>
    <w:rsid w:val="00644960"/>
    <w:rsid w:val="00644B33"/>
    <w:rsid w:val="00644D30"/>
    <w:rsid w:val="00644D60"/>
    <w:rsid w:val="00644DA7"/>
    <w:rsid w:val="00644E29"/>
    <w:rsid w:val="006450B7"/>
    <w:rsid w:val="006451A9"/>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6DE0"/>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83F"/>
    <w:rsid w:val="006508C6"/>
    <w:rsid w:val="006509E8"/>
    <w:rsid w:val="00650B7D"/>
    <w:rsid w:val="00650DDE"/>
    <w:rsid w:val="00651010"/>
    <w:rsid w:val="00651062"/>
    <w:rsid w:val="0065107A"/>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4D9B"/>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9C2"/>
    <w:rsid w:val="00657BEA"/>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7ED"/>
    <w:rsid w:val="006627F0"/>
    <w:rsid w:val="00662836"/>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0F"/>
    <w:rsid w:val="006645CB"/>
    <w:rsid w:val="00664751"/>
    <w:rsid w:val="00664800"/>
    <w:rsid w:val="00664834"/>
    <w:rsid w:val="00664883"/>
    <w:rsid w:val="006648B9"/>
    <w:rsid w:val="0066492E"/>
    <w:rsid w:val="00664A5D"/>
    <w:rsid w:val="00664BE1"/>
    <w:rsid w:val="00664C15"/>
    <w:rsid w:val="00664E5B"/>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EFB"/>
    <w:rsid w:val="00667148"/>
    <w:rsid w:val="0066728C"/>
    <w:rsid w:val="00667382"/>
    <w:rsid w:val="006674A6"/>
    <w:rsid w:val="006676BD"/>
    <w:rsid w:val="00667800"/>
    <w:rsid w:val="00667845"/>
    <w:rsid w:val="00667A6D"/>
    <w:rsid w:val="00667A84"/>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B2"/>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91"/>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28"/>
    <w:rsid w:val="006735EA"/>
    <w:rsid w:val="00673715"/>
    <w:rsid w:val="006737EC"/>
    <w:rsid w:val="0067392E"/>
    <w:rsid w:val="00673985"/>
    <w:rsid w:val="0067398E"/>
    <w:rsid w:val="006739F0"/>
    <w:rsid w:val="00673A36"/>
    <w:rsid w:val="00673B45"/>
    <w:rsid w:val="00673B93"/>
    <w:rsid w:val="00673CAC"/>
    <w:rsid w:val="00673E95"/>
    <w:rsid w:val="00673ED3"/>
    <w:rsid w:val="00673F8F"/>
    <w:rsid w:val="00674310"/>
    <w:rsid w:val="006743A0"/>
    <w:rsid w:val="006743AD"/>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56F"/>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7C5"/>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925"/>
    <w:rsid w:val="00682932"/>
    <w:rsid w:val="00682953"/>
    <w:rsid w:val="006829C9"/>
    <w:rsid w:val="00682AA8"/>
    <w:rsid w:val="00682DC6"/>
    <w:rsid w:val="00682DFA"/>
    <w:rsid w:val="00682E31"/>
    <w:rsid w:val="00682E4D"/>
    <w:rsid w:val="00682EA7"/>
    <w:rsid w:val="00682ED2"/>
    <w:rsid w:val="00682FF5"/>
    <w:rsid w:val="00682FF6"/>
    <w:rsid w:val="00683128"/>
    <w:rsid w:val="006833E0"/>
    <w:rsid w:val="00683458"/>
    <w:rsid w:val="006834DC"/>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EEE"/>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5EFD"/>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B5D"/>
    <w:rsid w:val="00691D12"/>
    <w:rsid w:val="00691D2F"/>
    <w:rsid w:val="00691D69"/>
    <w:rsid w:val="00691D8B"/>
    <w:rsid w:val="0069211A"/>
    <w:rsid w:val="00692188"/>
    <w:rsid w:val="006922FD"/>
    <w:rsid w:val="00692316"/>
    <w:rsid w:val="0069241B"/>
    <w:rsid w:val="00692697"/>
    <w:rsid w:val="006927F1"/>
    <w:rsid w:val="006928F3"/>
    <w:rsid w:val="0069290B"/>
    <w:rsid w:val="006929E1"/>
    <w:rsid w:val="00692C31"/>
    <w:rsid w:val="00692D07"/>
    <w:rsid w:val="00692D85"/>
    <w:rsid w:val="00692F36"/>
    <w:rsid w:val="00692F4A"/>
    <w:rsid w:val="0069333C"/>
    <w:rsid w:val="006933D8"/>
    <w:rsid w:val="0069347E"/>
    <w:rsid w:val="00693545"/>
    <w:rsid w:val="0069388B"/>
    <w:rsid w:val="00693995"/>
    <w:rsid w:val="00693A96"/>
    <w:rsid w:val="00693CE9"/>
    <w:rsid w:val="00693DA0"/>
    <w:rsid w:val="00693EA4"/>
    <w:rsid w:val="00693EFE"/>
    <w:rsid w:val="00693F48"/>
    <w:rsid w:val="00694125"/>
    <w:rsid w:val="006941A5"/>
    <w:rsid w:val="006941F0"/>
    <w:rsid w:val="00694205"/>
    <w:rsid w:val="006942AB"/>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B4"/>
    <w:rsid w:val="006968B2"/>
    <w:rsid w:val="00696911"/>
    <w:rsid w:val="0069692E"/>
    <w:rsid w:val="00696979"/>
    <w:rsid w:val="00696B8F"/>
    <w:rsid w:val="0069700D"/>
    <w:rsid w:val="006970A6"/>
    <w:rsid w:val="00697409"/>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75F"/>
    <w:rsid w:val="006A089B"/>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25D"/>
    <w:rsid w:val="006A241F"/>
    <w:rsid w:val="006A27AB"/>
    <w:rsid w:val="006A280D"/>
    <w:rsid w:val="006A28A1"/>
    <w:rsid w:val="006A2961"/>
    <w:rsid w:val="006A2AA1"/>
    <w:rsid w:val="006A2CC8"/>
    <w:rsid w:val="006A2CF1"/>
    <w:rsid w:val="006A2D44"/>
    <w:rsid w:val="006A2E4A"/>
    <w:rsid w:val="006A2F0A"/>
    <w:rsid w:val="006A2F69"/>
    <w:rsid w:val="006A3167"/>
    <w:rsid w:val="006A3208"/>
    <w:rsid w:val="006A349F"/>
    <w:rsid w:val="006A34CB"/>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487"/>
    <w:rsid w:val="006A4586"/>
    <w:rsid w:val="006A4688"/>
    <w:rsid w:val="006A46EC"/>
    <w:rsid w:val="006A4879"/>
    <w:rsid w:val="006A4903"/>
    <w:rsid w:val="006A499C"/>
    <w:rsid w:val="006A4BF5"/>
    <w:rsid w:val="006A4D79"/>
    <w:rsid w:val="006A4F5A"/>
    <w:rsid w:val="006A4FD0"/>
    <w:rsid w:val="006A527E"/>
    <w:rsid w:val="006A53C0"/>
    <w:rsid w:val="006A53E9"/>
    <w:rsid w:val="006A541F"/>
    <w:rsid w:val="006A548E"/>
    <w:rsid w:val="006A557B"/>
    <w:rsid w:val="006A55DC"/>
    <w:rsid w:val="006A5859"/>
    <w:rsid w:val="006A598F"/>
    <w:rsid w:val="006A5C60"/>
    <w:rsid w:val="006A5C94"/>
    <w:rsid w:val="006A5E1C"/>
    <w:rsid w:val="006A5F64"/>
    <w:rsid w:val="006A608E"/>
    <w:rsid w:val="006A6173"/>
    <w:rsid w:val="006A620C"/>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C18"/>
    <w:rsid w:val="006B0C4B"/>
    <w:rsid w:val="006B0D7B"/>
    <w:rsid w:val="006B0DD9"/>
    <w:rsid w:val="006B0EA8"/>
    <w:rsid w:val="006B0F2C"/>
    <w:rsid w:val="006B0FAC"/>
    <w:rsid w:val="006B0FF3"/>
    <w:rsid w:val="006B1066"/>
    <w:rsid w:val="006B1101"/>
    <w:rsid w:val="006B1339"/>
    <w:rsid w:val="006B13F1"/>
    <w:rsid w:val="006B14C1"/>
    <w:rsid w:val="006B14DC"/>
    <w:rsid w:val="006B1504"/>
    <w:rsid w:val="006B158F"/>
    <w:rsid w:val="006B16BB"/>
    <w:rsid w:val="006B17D0"/>
    <w:rsid w:val="006B1832"/>
    <w:rsid w:val="006B1881"/>
    <w:rsid w:val="006B1A05"/>
    <w:rsid w:val="006B1A84"/>
    <w:rsid w:val="006B1A95"/>
    <w:rsid w:val="006B1ACA"/>
    <w:rsid w:val="006B1C9C"/>
    <w:rsid w:val="006B1E11"/>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D14"/>
    <w:rsid w:val="006B2F7E"/>
    <w:rsid w:val="006B300D"/>
    <w:rsid w:val="006B30B4"/>
    <w:rsid w:val="006B3110"/>
    <w:rsid w:val="006B317E"/>
    <w:rsid w:val="006B3242"/>
    <w:rsid w:val="006B342A"/>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C03"/>
    <w:rsid w:val="006B5DBF"/>
    <w:rsid w:val="006B5DF1"/>
    <w:rsid w:val="006B5E39"/>
    <w:rsid w:val="006B5FA0"/>
    <w:rsid w:val="006B60B1"/>
    <w:rsid w:val="006B62A0"/>
    <w:rsid w:val="006B6366"/>
    <w:rsid w:val="006B65F2"/>
    <w:rsid w:val="006B6746"/>
    <w:rsid w:val="006B67D2"/>
    <w:rsid w:val="006B6846"/>
    <w:rsid w:val="006B68FF"/>
    <w:rsid w:val="006B6C1F"/>
    <w:rsid w:val="006B6CF8"/>
    <w:rsid w:val="006B6D25"/>
    <w:rsid w:val="006B6DAF"/>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A58"/>
    <w:rsid w:val="006B7B8C"/>
    <w:rsid w:val="006B7CAD"/>
    <w:rsid w:val="006B7CFD"/>
    <w:rsid w:val="006B7E68"/>
    <w:rsid w:val="006C0049"/>
    <w:rsid w:val="006C016E"/>
    <w:rsid w:val="006C043F"/>
    <w:rsid w:val="006C04D1"/>
    <w:rsid w:val="006C0752"/>
    <w:rsid w:val="006C0966"/>
    <w:rsid w:val="006C0BA2"/>
    <w:rsid w:val="006C0C10"/>
    <w:rsid w:val="006C0CA4"/>
    <w:rsid w:val="006C0D59"/>
    <w:rsid w:val="006C0D68"/>
    <w:rsid w:val="006C0E2F"/>
    <w:rsid w:val="006C0E8C"/>
    <w:rsid w:val="006C0EE4"/>
    <w:rsid w:val="006C0EFB"/>
    <w:rsid w:val="006C0FB0"/>
    <w:rsid w:val="006C1094"/>
    <w:rsid w:val="006C111F"/>
    <w:rsid w:val="006C11AD"/>
    <w:rsid w:val="006C12E6"/>
    <w:rsid w:val="006C135A"/>
    <w:rsid w:val="006C139C"/>
    <w:rsid w:val="006C141C"/>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3041"/>
    <w:rsid w:val="006C3178"/>
    <w:rsid w:val="006C32BC"/>
    <w:rsid w:val="006C3328"/>
    <w:rsid w:val="006C339B"/>
    <w:rsid w:val="006C349F"/>
    <w:rsid w:val="006C36BF"/>
    <w:rsid w:val="006C3B4E"/>
    <w:rsid w:val="006C3BE3"/>
    <w:rsid w:val="006C3CA3"/>
    <w:rsid w:val="006C3CB0"/>
    <w:rsid w:val="006C4126"/>
    <w:rsid w:val="006C4427"/>
    <w:rsid w:val="006C4509"/>
    <w:rsid w:val="006C450B"/>
    <w:rsid w:val="006C450E"/>
    <w:rsid w:val="006C4677"/>
    <w:rsid w:val="006C4767"/>
    <w:rsid w:val="006C4B61"/>
    <w:rsid w:val="006C4D32"/>
    <w:rsid w:val="006C5248"/>
    <w:rsid w:val="006C5265"/>
    <w:rsid w:val="006C534F"/>
    <w:rsid w:val="006C5671"/>
    <w:rsid w:val="006C5679"/>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9E1"/>
    <w:rsid w:val="006C6AB7"/>
    <w:rsid w:val="006C6B64"/>
    <w:rsid w:val="006C6CB7"/>
    <w:rsid w:val="006C6DF9"/>
    <w:rsid w:val="006C6E64"/>
    <w:rsid w:val="006C6EB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974"/>
    <w:rsid w:val="006D0B7E"/>
    <w:rsid w:val="006D0B84"/>
    <w:rsid w:val="006D0CA1"/>
    <w:rsid w:val="006D0E51"/>
    <w:rsid w:val="006D0E78"/>
    <w:rsid w:val="006D0ED3"/>
    <w:rsid w:val="006D10D9"/>
    <w:rsid w:val="006D12A3"/>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D5B"/>
    <w:rsid w:val="006D1E56"/>
    <w:rsid w:val="006D1F3C"/>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67A"/>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C2E"/>
    <w:rsid w:val="006D4CB1"/>
    <w:rsid w:val="006D4CF1"/>
    <w:rsid w:val="006D4D79"/>
    <w:rsid w:val="006D4DEE"/>
    <w:rsid w:val="006D4FAC"/>
    <w:rsid w:val="006D50E4"/>
    <w:rsid w:val="006D5281"/>
    <w:rsid w:val="006D543C"/>
    <w:rsid w:val="006D547D"/>
    <w:rsid w:val="006D5680"/>
    <w:rsid w:val="006D56F6"/>
    <w:rsid w:val="006D5738"/>
    <w:rsid w:val="006D57C6"/>
    <w:rsid w:val="006D594B"/>
    <w:rsid w:val="006D59C1"/>
    <w:rsid w:val="006D5AB3"/>
    <w:rsid w:val="006D5AFC"/>
    <w:rsid w:val="006D5C90"/>
    <w:rsid w:val="006D5CB7"/>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92"/>
    <w:rsid w:val="006D7672"/>
    <w:rsid w:val="006D79C2"/>
    <w:rsid w:val="006D79C5"/>
    <w:rsid w:val="006D7BDF"/>
    <w:rsid w:val="006D7C48"/>
    <w:rsid w:val="006D7D1B"/>
    <w:rsid w:val="006E0327"/>
    <w:rsid w:val="006E03D7"/>
    <w:rsid w:val="006E0600"/>
    <w:rsid w:val="006E0632"/>
    <w:rsid w:val="006E0719"/>
    <w:rsid w:val="006E0A52"/>
    <w:rsid w:val="006E0B6A"/>
    <w:rsid w:val="006E0B83"/>
    <w:rsid w:val="006E0BAE"/>
    <w:rsid w:val="006E0C35"/>
    <w:rsid w:val="006E0C6D"/>
    <w:rsid w:val="006E0CB6"/>
    <w:rsid w:val="006E0D33"/>
    <w:rsid w:val="006E0E3F"/>
    <w:rsid w:val="006E0E40"/>
    <w:rsid w:val="006E0EC6"/>
    <w:rsid w:val="006E0EF7"/>
    <w:rsid w:val="006E100F"/>
    <w:rsid w:val="006E102E"/>
    <w:rsid w:val="006E111D"/>
    <w:rsid w:val="006E11AC"/>
    <w:rsid w:val="006E128F"/>
    <w:rsid w:val="006E1675"/>
    <w:rsid w:val="006E18AF"/>
    <w:rsid w:val="006E1918"/>
    <w:rsid w:val="006E1AEC"/>
    <w:rsid w:val="006E1B44"/>
    <w:rsid w:val="006E1BE7"/>
    <w:rsid w:val="006E1C3A"/>
    <w:rsid w:val="006E1CD6"/>
    <w:rsid w:val="006E1D3C"/>
    <w:rsid w:val="006E1E4E"/>
    <w:rsid w:val="006E1FC9"/>
    <w:rsid w:val="006E2102"/>
    <w:rsid w:val="006E2258"/>
    <w:rsid w:val="006E22D2"/>
    <w:rsid w:val="006E2491"/>
    <w:rsid w:val="006E24A8"/>
    <w:rsid w:val="006E24E9"/>
    <w:rsid w:val="006E2652"/>
    <w:rsid w:val="006E26E2"/>
    <w:rsid w:val="006E2B54"/>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6B"/>
    <w:rsid w:val="006E44D7"/>
    <w:rsid w:val="006E453B"/>
    <w:rsid w:val="006E4596"/>
    <w:rsid w:val="006E4603"/>
    <w:rsid w:val="006E4D0F"/>
    <w:rsid w:val="006E4E2E"/>
    <w:rsid w:val="006E4FC9"/>
    <w:rsid w:val="006E5028"/>
    <w:rsid w:val="006E50A0"/>
    <w:rsid w:val="006E50E9"/>
    <w:rsid w:val="006E510C"/>
    <w:rsid w:val="006E55BD"/>
    <w:rsid w:val="006E5609"/>
    <w:rsid w:val="006E568C"/>
    <w:rsid w:val="006E5A12"/>
    <w:rsid w:val="006E5D23"/>
    <w:rsid w:val="006E6131"/>
    <w:rsid w:val="006E63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B7D"/>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D6"/>
    <w:rsid w:val="006F4D54"/>
    <w:rsid w:val="006F4FFB"/>
    <w:rsid w:val="006F522C"/>
    <w:rsid w:val="006F5435"/>
    <w:rsid w:val="006F58F9"/>
    <w:rsid w:val="006F5943"/>
    <w:rsid w:val="006F5A0E"/>
    <w:rsid w:val="006F5BC4"/>
    <w:rsid w:val="006F5C1A"/>
    <w:rsid w:val="006F5EA4"/>
    <w:rsid w:val="006F5F33"/>
    <w:rsid w:val="006F5F9B"/>
    <w:rsid w:val="006F629F"/>
    <w:rsid w:val="006F62C6"/>
    <w:rsid w:val="006F6423"/>
    <w:rsid w:val="006F6539"/>
    <w:rsid w:val="006F6837"/>
    <w:rsid w:val="006F686B"/>
    <w:rsid w:val="006F68A8"/>
    <w:rsid w:val="006F690C"/>
    <w:rsid w:val="006F69B9"/>
    <w:rsid w:val="006F69ED"/>
    <w:rsid w:val="006F6D0A"/>
    <w:rsid w:val="006F6E16"/>
    <w:rsid w:val="006F6E1E"/>
    <w:rsid w:val="006F705F"/>
    <w:rsid w:val="006F70EF"/>
    <w:rsid w:val="006F7437"/>
    <w:rsid w:val="006F75B3"/>
    <w:rsid w:val="006F76D8"/>
    <w:rsid w:val="006F791E"/>
    <w:rsid w:val="006F7A2D"/>
    <w:rsid w:val="006F7AAC"/>
    <w:rsid w:val="006F7AB6"/>
    <w:rsid w:val="006F7BB7"/>
    <w:rsid w:val="006F7BF1"/>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E1F"/>
    <w:rsid w:val="00701074"/>
    <w:rsid w:val="007010E8"/>
    <w:rsid w:val="007010F2"/>
    <w:rsid w:val="0070116E"/>
    <w:rsid w:val="00701397"/>
    <w:rsid w:val="007013DF"/>
    <w:rsid w:val="0070149E"/>
    <w:rsid w:val="007014A0"/>
    <w:rsid w:val="00701525"/>
    <w:rsid w:val="0070178E"/>
    <w:rsid w:val="007018AD"/>
    <w:rsid w:val="00701975"/>
    <w:rsid w:val="007019F9"/>
    <w:rsid w:val="00701AAF"/>
    <w:rsid w:val="00701B7B"/>
    <w:rsid w:val="00701CC8"/>
    <w:rsid w:val="00701DA8"/>
    <w:rsid w:val="00701FFB"/>
    <w:rsid w:val="0070203E"/>
    <w:rsid w:val="007020E1"/>
    <w:rsid w:val="007021F3"/>
    <w:rsid w:val="00702280"/>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9B"/>
    <w:rsid w:val="007031E3"/>
    <w:rsid w:val="007033E9"/>
    <w:rsid w:val="007033ED"/>
    <w:rsid w:val="00703538"/>
    <w:rsid w:val="00703635"/>
    <w:rsid w:val="0070364B"/>
    <w:rsid w:val="007038DA"/>
    <w:rsid w:val="00703A39"/>
    <w:rsid w:val="00703A97"/>
    <w:rsid w:val="00703AA6"/>
    <w:rsid w:val="00703D78"/>
    <w:rsid w:val="00703F19"/>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376"/>
    <w:rsid w:val="007053CD"/>
    <w:rsid w:val="007054DF"/>
    <w:rsid w:val="00705519"/>
    <w:rsid w:val="00705751"/>
    <w:rsid w:val="0070578C"/>
    <w:rsid w:val="0070585F"/>
    <w:rsid w:val="00705950"/>
    <w:rsid w:val="00705B50"/>
    <w:rsid w:val="00705BEF"/>
    <w:rsid w:val="00705C52"/>
    <w:rsid w:val="00705C5A"/>
    <w:rsid w:val="00705C72"/>
    <w:rsid w:val="00705D95"/>
    <w:rsid w:val="00705E6E"/>
    <w:rsid w:val="00705E8D"/>
    <w:rsid w:val="00705F9A"/>
    <w:rsid w:val="00706022"/>
    <w:rsid w:val="007060A0"/>
    <w:rsid w:val="00706138"/>
    <w:rsid w:val="007061F3"/>
    <w:rsid w:val="0070633C"/>
    <w:rsid w:val="00706408"/>
    <w:rsid w:val="00706414"/>
    <w:rsid w:val="0070646E"/>
    <w:rsid w:val="007065A7"/>
    <w:rsid w:val="007067B1"/>
    <w:rsid w:val="00706814"/>
    <w:rsid w:val="0070693E"/>
    <w:rsid w:val="007069BB"/>
    <w:rsid w:val="007069CA"/>
    <w:rsid w:val="00706AF6"/>
    <w:rsid w:val="00706B22"/>
    <w:rsid w:val="00706B36"/>
    <w:rsid w:val="00706BCA"/>
    <w:rsid w:val="00706CE8"/>
    <w:rsid w:val="00706D23"/>
    <w:rsid w:val="007070A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07F99"/>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D12"/>
    <w:rsid w:val="00710E11"/>
    <w:rsid w:val="00710FB7"/>
    <w:rsid w:val="00711324"/>
    <w:rsid w:val="00711447"/>
    <w:rsid w:val="0071164D"/>
    <w:rsid w:val="007117DE"/>
    <w:rsid w:val="007118F3"/>
    <w:rsid w:val="00711923"/>
    <w:rsid w:val="0071194A"/>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5"/>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26"/>
    <w:rsid w:val="007205DC"/>
    <w:rsid w:val="00720650"/>
    <w:rsid w:val="007207C0"/>
    <w:rsid w:val="0072088B"/>
    <w:rsid w:val="00720A93"/>
    <w:rsid w:val="00720AA1"/>
    <w:rsid w:val="00720AF3"/>
    <w:rsid w:val="00720D9A"/>
    <w:rsid w:val="00721013"/>
    <w:rsid w:val="0072107A"/>
    <w:rsid w:val="00721189"/>
    <w:rsid w:val="0072156C"/>
    <w:rsid w:val="00721606"/>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700"/>
    <w:rsid w:val="00723851"/>
    <w:rsid w:val="00723A9A"/>
    <w:rsid w:val="00723B9B"/>
    <w:rsid w:val="00723F52"/>
    <w:rsid w:val="00724028"/>
    <w:rsid w:val="00724042"/>
    <w:rsid w:val="0072425B"/>
    <w:rsid w:val="007242A4"/>
    <w:rsid w:val="007242B0"/>
    <w:rsid w:val="00724303"/>
    <w:rsid w:val="0072440A"/>
    <w:rsid w:val="007245A3"/>
    <w:rsid w:val="00724735"/>
    <w:rsid w:val="007247B2"/>
    <w:rsid w:val="00724830"/>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C19"/>
    <w:rsid w:val="00725C3A"/>
    <w:rsid w:val="00725C3B"/>
    <w:rsid w:val="00725D29"/>
    <w:rsid w:val="00725E97"/>
    <w:rsid w:val="00725E9A"/>
    <w:rsid w:val="00725F2A"/>
    <w:rsid w:val="00725FA6"/>
    <w:rsid w:val="00726089"/>
    <w:rsid w:val="007262A9"/>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6F39"/>
    <w:rsid w:val="0072701E"/>
    <w:rsid w:val="007270D7"/>
    <w:rsid w:val="007270D9"/>
    <w:rsid w:val="007273B0"/>
    <w:rsid w:val="0072741C"/>
    <w:rsid w:val="00727706"/>
    <w:rsid w:val="0072779D"/>
    <w:rsid w:val="007278D3"/>
    <w:rsid w:val="00727926"/>
    <w:rsid w:val="00727C48"/>
    <w:rsid w:val="00730154"/>
    <w:rsid w:val="0073027D"/>
    <w:rsid w:val="007303D4"/>
    <w:rsid w:val="0073068C"/>
    <w:rsid w:val="00730732"/>
    <w:rsid w:val="007308E7"/>
    <w:rsid w:val="00730A27"/>
    <w:rsid w:val="00730A69"/>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EB6"/>
    <w:rsid w:val="00732ED1"/>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F0"/>
    <w:rsid w:val="0073458B"/>
    <w:rsid w:val="00734634"/>
    <w:rsid w:val="007346A1"/>
    <w:rsid w:val="00734783"/>
    <w:rsid w:val="00734DCC"/>
    <w:rsid w:val="00734ECF"/>
    <w:rsid w:val="007350D1"/>
    <w:rsid w:val="0073516B"/>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63A"/>
    <w:rsid w:val="007368DD"/>
    <w:rsid w:val="00736998"/>
    <w:rsid w:val="00736BEC"/>
    <w:rsid w:val="00736BF9"/>
    <w:rsid w:val="00736C37"/>
    <w:rsid w:val="00736CF9"/>
    <w:rsid w:val="00736DF3"/>
    <w:rsid w:val="00737079"/>
    <w:rsid w:val="007374AD"/>
    <w:rsid w:val="00737A1E"/>
    <w:rsid w:val="00737BF6"/>
    <w:rsid w:val="0074012D"/>
    <w:rsid w:val="00740132"/>
    <w:rsid w:val="0074018C"/>
    <w:rsid w:val="007402A2"/>
    <w:rsid w:val="007402AC"/>
    <w:rsid w:val="007402F2"/>
    <w:rsid w:val="0074044D"/>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626"/>
    <w:rsid w:val="007439F7"/>
    <w:rsid w:val="00743A18"/>
    <w:rsid w:val="00743B44"/>
    <w:rsid w:val="00743C28"/>
    <w:rsid w:val="00743EA6"/>
    <w:rsid w:val="00743FAB"/>
    <w:rsid w:val="00743FEF"/>
    <w:rsid w:val="00744056"/>
    <w:rsid w:val="00744196"/>
    <w:rsid w:val="00744218"/>
    <w:rsid w:val="00744324"/>
    <w:rsid w:val="0074437D"/>
    <w:rsid w:val="0074475B"/>
    <w:rsid w:val="0074481C"/>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6"/>
    <w:rsid w:val="007512C6"/>
    <w:rsid w:val="00751425"/>
    <w:rsid w:val="0075145A"/>
    <w:rsid w:val="00751470"/>
    <w:rsid w:val="0075163D"/>
    <w:rsid w:val="00751693"/>
    <w:rsid w:val="007517E8"/>
    <w:rsid w:val="0075191F"/>
    <w:rsid w:val="00751A15"/>
    <w:rsid w:val="00751B4F"/>
    <w:rsid w:val="00751B62"/>
    <w:rsid w:val="00751C28"/>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A9"/>
    <w:rsid w:val="00753E2A"/>
    <w:rsid w:val="0075416E"/>
    <w:rsid w:val="00754287"/>
    <w:rsid w:val="00754303"/>
    <w:rsid w:val="007544C6"/>
    <w:rsid w:val="007546E1"/>
    <w:rsid w:val="007547BC"/>
    <w:rsid w:val="00754AB9"/>
    <w:rsid w:val="00754B6A"/>
    <w:rsid w:val="00754F7F"/>
    <w:rsid w:val="00754F99"/>
    <w:rsid w:val="007550B7"/>
    <w:rsid w:val="007550CE"/>
    <w:rsid w:val="00755254"/>
    <w:rsid w:val="007553B5"/>
    <w:rsid w:val="00755451"/>
    <w:rsid w:val="0075554E"/>
    <w:rsid w:val="00755595"/>
    <w:rsid w:val="0075566B"/>
    <w:rsid w:val="00755716"/>
    <w:rsid w:val="00755ABE"/>
    <w:rsid w:val="00755B03"/>
    <w:rsid w:val="00755CA4"/>
    <w:rsid w:val="00755DEC"/>
    <w:rsid w:val="00755DFB"/>
    <w:rsid w:val="00755FB4"/>
    <w:rsid w:val="00756003"/>
    <w:rsid w:val="0075615E"/>
    <w:rsid w:val="00756163"/>
    <w:rsid w:val="0075631B"/>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919"/>
    <w:rsid w:val="00761937"/>
    <w:rsid w:val="00761985"/>
    <w:rsid w:val="007619A2"/>
    <w:rsid w:val="00761A0A"/>
    <w:rsid w:val="00761BE8"/>
    <w:rsid w:val="00761F46"/>
    <w:rsid w:val="0076200C"/>
    <w:rsid w:val="007620B3"/>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53A"/>
    <w:rsid w:val="007645FF"/>
    <w:rsid w:val="00764765"/>
    <w:rsid w:val="007648ED"/>
    <w:rsid w:val="007649BA"/>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A65"/>
    <w:rsid w:val="00770BA4"/>
    <w:rsid w:val="00770CA3"/>
    <w:rsid w:val="00770D62"/>
    <w:rsid w:val="00770DE3"/>
    <w:rsid w:val="00770E9C"/>
    <w:rsid w:val="00770EE7"/>
    <w:rsid w:val="007710C1"/>
    <w:rsid w:val="007710F7"/>
    <w:rsid w:val="0077118E"/>
    <w:rsid w:val="007711FA"/>
    <w:rsid w:val="00771286"/>
    <w:rsid w:val="00771698"/>
    <w:rsid w:val="0077177C"/>
    <w:rsid w:val="007717F0"/>
    <w:rsid w:val="00771C85"/>
    <w:rsid w:val="00771D39"/>
    <w:rsid w:val="00771E97"/>
    <w:rsid w:val="00771FD5"/>
    <w:rsid w:val="00772004"/>
    <w:rsid w:val="00772182"/>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BDA"/>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6FDF"/>
    <w:rsid w:val="007773E7"/>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10FE"/>
    <w:rsid w:val="0078117F"/>
    <w:rsid w:val="0078121C"/>
    <w:rsid w:val="0078129F"/>
    <w:rsid w:val="0078141A"/>
    <w:rsid w:val="00781587"/>
    <w:rsid w:val="007815FB"/>
    <w:rsid w:val="00781771"/>
    <w:rsid w:val="007817E3"/>
    <w:rsid w:val="0078185C"/>
    <w:rsid w:val="00781879"/>
    <w:rsid w:val="00781953"/>
    <w:rsid w:val="00781A37"/>
    <w:rsid w:val="00781A56"/>
    <w:rsid w:val="00781D22"/>
    <w:rsid w:val="00781DCC"/>
    <w:rsid w:val="00781F6F"/>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71"/>
    <w:rsid w:val="00783272"/>
    <w:rsid w:val="0078382A"/>
    <w:rsid w:val="007838DF"/>
    <w:rsid w:val="007838FA"/>
    <w:rsid w:val="00783A6C"/>
    <w:rsid w:val="00783A6F"/>
    <w:rsid w:val="00783A89"/>
    <w:rsid w:val="00783AA8"/>
    <w:rsid w:val="00783E54"/>
    <w:rsid w:val="0078409B"/>
    <w:rsid w:val="00784355"/>
    <w:rsid w:val="007844C5"/>
    <w:rsid w:val="007846DF"/>
    <w:rsid w:val="007848A8"/>
    <w:rsid w:val="007848B1"/>
    <w:rsid w:val="007849CD"/>
    <w:rsid w:val="007849F9"/>
    <w:rsid w:val="00784A5F"/>
    <w:rsid w:val="00784A8D"/>
    <w:rsid w:val="00784AE1"/>
    <w:rsid w:val="00784AF0"/>
    <w:rsid w:val="00784B23"/>
    <w:rsid w:val="00784DC2"/>
    <w:rsid w:val="00784E6A"/>
    <w:rsid w:val="007850BB"/>
    <w:rsid w:val="00785145"/>
    <w:rsid w:val="0078519E"/>
    <w:rsid w:val="00785223"/>
    <w:rsid w:val="007852B9"/>
    <w:rsid w:val="007853F3"/>
    <w:rsid w:val="0078541A"/>
    <w:rsid w:val="007855C8"/>
    <w:rsid w:val="0078583E"/>
    <w:rsid w:val="00785868"/>
    <w:rsid w:val="007859CD"/>
    <w:rsid w:val="00785A9E"/>
    <w:rsid w:val="00785B60"/>
    <w:rsid w:val="00785B8B"/>
    <w:rsid w:val="00785B9B"/>
    <w:rsid w:val="00785FA9"/>
    <w:rsid w:val="00785FAB"/>
    <w:rsid w:val="007861B9"/>
    <w:rsid w:val="007861D1"/>
    <w:rsid w:val="007861DB"/>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F07"/>
    <w:rsid w:val="00791100"/>
    <w:rsid w:val="00791174"/>
    <w:rsid w:val="007912FE"/>
    <w:rsid w:val="00791361"/>
    <w:rsid w:val="00791464"/>
    <w:rsid w:val="007914E6"/>
    <w:rsid w:val="007916D4"/>
    <w:rsid w:val="007917C7"/>
    <w:rsid w:val="00791823"/>
    <w:rsid w:val="00791AE4"/>
    <w:rsid w:val="00791B4C"/>
    <w:rsid w:val="00791C75"/>
    <w:rsid w:val="00791D40"/>
    <w:rsid w:val="00791D9F"/>
    <w:rsid w:val="00791E7E"/>
    <w:rsid w:val="00791EA3"/>
    <w:rsid w:val="00791F9B"/>
    <w:rsid w:val="0079208D"/>
    <w:rsid w:val="007920DC"/>
    <w:rsid w:val="007923FF"/>
    <w:rsid w:val="007924BD"/>
    <w:rsid w:val="007928AA"/>
    <w:rsid w:val="007928B1"/>
    <w:rsid w:val="007928CE"/>
    <w:rsid w:val="00792A4E"/>
    <w:rsid w:val="00792CD3"/>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3FF9"/>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D45"/>
    <w:rsid w:val="00794E3E"/>
    <w:rsid w:val="00794E61"/>
    <w:rsid w:val="00795063"/>
    <w:rsid w:val="00795333"/>
    <w:rsid w:val="007954CE"/>
    <w:rsid w:val="0079554E"/>
    <w:rsid w:val="00795567"/>
    <w:rsid w:val="00795581"/>
    <w:rsid w:val="0079564B"/>
    <w:rsid w:val="007956C2"/>
    <w:rsid w:val="007958A7"/>
    <w:rsid w:val="00795975"/>
    <w:rsid w:val="00795ADF"/>
    <w:rsid w:val="00795C15"/>
    <w:rsid w:val="00795CF7"/>
    <w:rsid w:val="0079635B"/>
    <w:rsid w:val="007964AB"/>
    <w:rsid w:val="007964F1"/>
    <w:rsid w:val="007964F9"/>
    <w:rsid w:val="00796859"/>
    <w:rsid w:val="00796860"/>
    <w:rsid w:val="0079686C"/>
    <w:rsid w:val="00796907"/>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F1"/>
    <w:rsid w:val="00797806"/>
    <w:rsid w:val="0079782F"/>
    <w:rsid w:val="00797872"/>
    <w:rsid w:val="00797A92"/>
    <w:rsid w:val="00797B1D"/>
    <w:rsid w:val="00797CD4"/>
    <w:rsid w:val="00797D43"/>
    <w:rsid w:val="00797DB9"/>
    <w:rsid w:val="00797E06"/>
    <w:rsid w:val="00797E26"/>
    <w:rsid w:val="00797F8A"/>
    <w:rsid w:val="00797FA7"/>
    <w:rsid w:val="007A0046"/>
    <w:rsid w:val="007A0080"/>
    <w:rsid w:val="007A01B8"/>
    <w:rsid w:val="007A0347"/>
    <w:rsid w:val="007A03BF"/>
    <w:rsid w:val="007A03D2"/>
    <w:rsid w:val="007A069A"/>
    <w:rsid w:val="007A07F1"/>
    <w:rsid w:val="007A0823"/>
    <w:rsid w:val="007A0933"/>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4DC"/>
    <w:rsid w:val="007A37BD"/>
    <w:rsid w:val="007A37EB"/>
    <w:rsid w:val="007A395D"/>
    <w:rsid w:val="007A3CB6"/>
    <w:rsid w:val="007A3CF8"/>
    <w:rsid w:val="007A3F4B"/>
    <w:rsid w:val="007A4104"/>
    <w:rsid w:val="007A4230"/>
    <w:rsid w:val="007A4352"/>
    <w:rsid w:val="007A43D5"/>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9D2"/>
    <w:rsid w:val="007A7A4E"/>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8F6"/>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0AD"/>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C9"/>
    <w:rsid w:val="007B2ED9"/>
    <w:rsid w:val="007B2F6B"/>
    <w:rsid w:val="007B30C5"/>
    <w:rsid w:val="007B318F"/>
    <w:rsid w:val="007B31A3"/>
    <w:rsid w:val="007B32BA"/>
    <w:rsid w:val="007B3570"/>
    <w:rsid w:val="007B35CB"/>
    <w:rsid w:val="007B3814"/>
    <w:rsid w:val="007B3879"/>
    <w:rsid w:val="007B38FD"/>
    <w:rsid w:val="007B3AC3"/>
    <w:rsid w:val="007B3D71"/>
    <w:rsid w:val="007B3DA3"/>
    <w:rsid w:val="007B3DF6"/>
    <w:rsid w:val="007B402A"/>
    <w:rsid w:val="007B411A"/>
    <w:rsid w:val="007B41F7"/>
    <w:rsid w:val="007B4351"/>
    <w:rsid w:val="007B44CB"/>
    <w:rsid w:val="007B451F"/>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4AD"/>
    <w:rsid w:val="007B55D9"/>
    <w:rsid w:val="007B5753"/>
    <w:rsid w:val="007B5A16"/>
    <w:rsid w:val="007B5AC3"/>
    <w:rsid w:val="007B5B52"/>
    <w:rsid w:val="007B5C5D"/>
    <w:rsid w:val="007B5CFB"/>
    <w:rsid w:val="007B5EF9"/>
    <w:rsid w:val="007B62A2"/>
    <w:rsid w:val="007B6566"/>
    <w:rsid w:val="007B6856"/>
    <w:rsid w:val="007B693C"/>
    <w:rsid w:val="007B6966"/>
    <w:rsid w:val="007B69BD"/>
    <w:rsid w:val="007B6B4A"/>
    <w:rsid w:val="007B6C5A"/>
    <w:rsid w:val="007B6E87"/>
    <w:rsid w:val="007B6EE2"/>
    <w:rsid w:val="007B6F97"/>
    <w:rsid w:val="007B7007"/>
    <w:rsid w:val="007B71A8"/>
    <w:rsid w:val="007B71B0"/>
    <w:rsid w:val="007B71F7"/>
    <w:rsid w:val="007B72F4"/>
    <w:rsid w:val="007B74CB"/>
    <w:rsid w:val="007B785F"/>
    <w:rsid w:val="007B7B52"/>
    <w:rsid w:val="007B7BD8"/>
    <w:rsid w:val="007B7CD4"/>
    <w:rsid w:val="007B7F8A"/>
    <w:rsid w:val="007C001F"/>
    <w:rsid w:val="007C0042"/>
    <w:rsid w:val="007C00CB"/>
    <w:rsid w:val="007C01B1"/>
    <w:rsid w:val="007C01D2"/>
    <w:rsid w:val="007C0312"/>
    <w:rsid w:val="007C0344"/>
    <w:rsid w:val="007C0441"/>
    <w:rsid w:val="007C04A4"/>
    <w:rsid w:val="007C04C8"/>
    <w:rsid w:val="007C058A"/>
    <w:rsid w:val="007C0808"/>
    <w:rsid w:val="007C0A98"/>
    <w:rsid w:val="007C0AD8"/>
    <w:rsid w:val="007C0D27"/>
    <w:rsid w:val="007C0D2F"/>
    <w:rsid w:val="007C0E3A"/>
    <w:rsid w:val="007C0F49"/>
    <w:rsid w:val="007C0FD3"/>
    <w:rsid w:val="007C14EA"/>
    <w:rsid w:val="007C15BE"/>
    <w:rsid w:val="007C1743"/>
    <w:rsid w:val="007C1882"/>
    <w:rsid w:val="007C18BE"/>
    <w:rsid w:val="007C190A"/>
    <w:rsid w:val="007C1AA9"/>
    <w:rsid w:val="007C1AAC"/>
    <w:rsid w:val="007C1C3E"/>
    <w:rsid w:val="007C1DB8"/>
    <w:rsid w:val="007C1EA5"/>
    <w:rsid w:val="007C1F9A"/>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9E8"/>
    <w:rsid w:val="007C4A61"/>
    <w:rsid w:val="007C4AED"/>
    <w:rsid w:val="007C4C8B"/>
    <w:rsid w:val="007C4D62"/>
    <w:rsid w:val="007C4E68"/>
    <w:rsid w:val="007C4F2B"/>
    <w:rsid w:val="007C4F46"/>
    <w:rsid w:val="007C4FE5"/>
    <w:rsid w:val="007C5243"/>
    <w:rsid w:val="007C5302"/>
    <w:rsid w:val="007C5345"/>
    <w:rsid w:val="007C5461"/>
    <w:rsid w:val="007C5519"/>
    <w:rsid w:val="007C5636"/>
    <w:rsid w:val="007C5890"/>
    <w:rsid w:val="007C5AB5"/>
    <w:rsid w:val="007C5B2C"/>
    <w:rsid w:val="007C5C42"/>
    <w:rsid w:val="007C5CEA"/>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BC2"/>
    <w:rsid w:val="007C7C3B"/>
    <w:rsid w:val="007C7CB8"/>
    <w:rsid w:val="007C7CDB"/>
    <w:rsid w:val="007C7CE4"/>
    <w:rsid w:val="007C7D93"/>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AC"/>
    <w:rsid w:val="007D3379"/>
    <w:rsid w:val="007D35E2"/>
    <w:rsid w:val="007D3781"/>
    <w:rsid w:val="007D37B2"/>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74"/>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35"/>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6EB"/>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35"/>
    <w:rsid w:val="007E14FD"/>
    <w:rsid w:val="007E1BB1"/>
    <w:rsid w:val="007E1EDA"/>
    <w:rsid w:val="007E1F34"/>
    <w:rsid w:val="007E1FD5"/>
    <w:rsid w:val="007E21A4"/>
    <w:rsid w:val="007E21E3"/>
    <w:rsid w:val="007E21F6"/>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790"/>
    <w:rsid w:val="007E394D"/>
    <w:rsid w:val="007E3956"/>
    <w:rsid w:val="007E39D6"/>
    <w:rsid w:val="007E39FE"/>
    <w:rsid w:val="007E3AC3"/>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9D4"/>
    <w:rsid w:val="007E4BCB"/>
    <w:rsid w:val="007E4CCA"/>
    <w:rsid w:val="007E4DD8"/>
    <w:rsid w:val="007E52AD"/>
    <w:rsid w:val="007E538A"/>
    <w:rsid w:val="007E5416"/>
    <w:rsid w:val="007E5728"/>
    <w:rsid w:val="007E593E"/>
    <w:rsid w:val="007E5A7F"/>
    <w:rsid w:val="007E5B6F"/>
    <w:rsid w:val="007E5C45"/>
    <w:rsid w:val="007E5CAA"/>
    <w:rsid w:val="007E5D02"/>
    <w:rsid w:val="007E5DCF"/>
    <w:rsid w:val="007E60C0"/>
    <w:rsid w:val="007E6173"/>
    <w:rsid w:val="007E620B"/>
    <w:rsid w:val="007E6437"/>
    <w:rsid w:val="007E661D"/>
    <w:rsid w:val="007E67E5"/>
    <w:rsid w:val="007E68A0"/>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A91"/>
    <w:rsid w:val="007F0C27"/>
    <w:rsid w:val="007F0CE3"/>
    <w:rsid w:val="007F0DAC"/>
    <w:rsid w:val="007F0DB3"/>
    <w:rsid w:val="007F0F13"/>
    <w:rsid w:val="007F102D"/>
    <w:rsid w:val="007F1049"/>
    <w:rsid w:val="007F105B"/>
    <w:rsid w:val="007F127B"/>
    <w:rsid w:val="007F12B2"/>
    <w:rsid w:val="007F14B4"/>
    <w:rsid w:val="007F1672"/>
    <w:rsid w:val="007F174E"/>
    <w:rsid w:val="007F17F2"/>
    <w:rsid w:val="007F1812"/>
    <w:rsid w:val="007F18A3"/>
    <w:rsid w:val="007F1975"/>
    <w:rsid w:val="007F1A07"/>
    <w:rsid w:val="007F1A0D"/>
    <w:rsid w:val="007F1A24"/>
    <w:rsid w:val="007F1A3B"/>
    <w:rsid w:val="007F1AA1"/>
    <w:rsid w:val="007F1DB4"/>
    <w:rsid w:val="007F1FF5"/>
    <w:rsid w:val="007F20FE"/>
    <w:rsid w:val="007F2165"/>
    <w:rsid w:val="007F2240"/>
    <w:rsid w:val="007F2292"/>
    <w:rsid w:val="007F22D4"/>
    <w:rsid w:val="007F27CA"/>
    <w:rsid w:val="007F2804"/>
    <w:rsid w:val="007F288B"/>
    <w:rsid w:val="007F29DA"/>
    <w:rsid w:val="007F2A28"/>
    <w:rsid w:val="007F2A84"/>
    <w:rsid w:val="007F2BD8"/>
    <w:rsid w:val="007F2BDB"/>
    <w:rsid w:val="007F2C94"/>
    <w:rsid w:val="007F2E83"/>
    <w:rsid w:val="007F2F92"/>
    <w:rsid w:val="007F305D"/>
    <w:rsid w:val="007F307F"/>
    <w:rsid w:val="007F3185"/>
    <w:rsid w:val="007F318A"/>
    <w:rsid w:val="007F3587"/>
    <w:rsid w:val="007F35D8"/>
    <w:rsid w:val="007F3609"/>
    <w:rsid w:val="007F3616"/>
    <w:rsid w:val="007F37CD"/>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525"/>
    <w:rsid w:val="007F459D"/>
    <w:rsid w:val="007F4635"/>
    <w:rsid w:val="007F4807"/>
    <w:rsid w:val="007F49AC"/>
    <w:rsid w:val="007F49B8"/>
    <w:rsid w:val="007F4A7F"/>
    <w:rsid w:val="007F4BED"/>
    <w:rsid w:val="007F4CCD"/>
    <w:rsid w:val="007F4CF8"/>
    <w:rsid w:val="007F4D90"/>
    <w:rsid w:val="007F4EBC"/>
    <w:rsid w:val="007F4FC6"/>
    <w:rsid w:val="007F50AB"/>
    <w:rsid w:val="007F50B3"/>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6E34"/>
    <w:rsid w:val="007F706D"/>
    <w:rsid w:val="007F70BD"/>
    <w:rsid w:val="007F7185"/>
    <w:rsid w:val="007F73DB"/>
    <w:rsid w:val="007F7529"/>
    <w:rsid w:val="007F7555"/>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9E4"/>
    <w:rsid w:val="00800AAC"/>
    <w:rsid w:val="00800AC0"/>
    <w:rsid w:val="00800CBA"/>
    <w:rsid w:val="00800FCB"/>
    <w:rsid w:val="00801055"/>
    <w:rsid w:val="008011D2"/>
    <w:rsid w:val="008014EA"/>
    <w:rsid w:val="008015B7"/>
    <w:rsid w:val="008015DF"/>
    <w:rsid w:val="008016CD"/>
    <w:rsid w:val="00801706"/>
    <w:rsid w:val="00801763"/>
    <w:rsid w:val="008017DB"/>
    <w:rsid w:val="008018F8"/>
    <w:rsid w:val="00801975"/>
    <w:rsid w:val="0080198D"/>
    <w:rsid w:val="0080198E"/>
    <w:rsid w:val="0080199B"/>
    <w:rsid w:val="008019D4"/>
    <w:rsid w:val="00801FC0"/>
    <w:rsid w:val="00802489"/>
    <w:rsid w:val="00802518"/>
    <w:rsid w:val="0080258A"/>
    <w:rsid w:val="008026A5"/>
    <w:rsid w:val="008027DB"/>
    <w:rsid w:val="008027FF"/>
    <w:rsid w:val="008028CE"/>
    <w:rsid w:val="008029D6"/>
    <w:rsid w:val="00802CE7"/>
    <w:rsid w:val="00802EDB"/>
    <w:rsid w:val="00802F03"/>
    <w:rsid w:val="00802F4D"/>
    <w:rsid w:val="00802FE2"/>
    <w:rsid w:val="00803032"/>
    <w:rsid w:val="00803069"/>
    <w:rsid w:val="008030CC"/>
    <w:rsid w:val="0080326A"/>
    <w:rsid w:val="00803690"/>
    <w:rsid w:val="0080384F"/>
    <w:rsid w:val="008038C2"/>
    <w:rsid w:val="0080391A"/>
    <w:rsid w:val="00803B25"/>
    <w:rsid w:val="00803D0D"/>
    <w:rsid w:val="00803D3F"/>
    <w:rsid w:val="00803DDA"/>
    <w:rsid w:val="00803F0A"/>
    <w:rsid w:val="00803FFA"/>
    <w:rsid w:val="00804478"/>
    <w:rsid w:val="0080457C"/>
    <w:rsid w:val="008045FB"/>
    <w:rsid w:val="00804765"/>
    <w:rsid w:val="00804787"/>
    <w:rsid w:val="008047EE"/>
    <w:rsid w:val="00804930"/>
    <w:rsid w:val="008049E6"/>
    <w:rsid w:val="00804A1B"/>
    <w:rsid w:val="00804AFE"/>
    <w:rsid w:val="00804B59"/>
    <w:rsid w:val="00804BE5"/>
    <w:rsid w:val="00804C47"/>
    <w:rsid w:val="00804C53"/>
    <w:rsid w:val="00804CAF"/>
    <w:rsid w:val="00804E13"/>
    <w:rsid w:val="00804F4F"/>
    <w:rsid w:val="00804FFC"/>
    <w:rsid w:val="008050EB"/>
    <w:rsid w:val="0080515E"/>
    <w:rsid w:val="008052BF"/>
    <w:rsid w:val="008052D5"/>
    <w:rsid w:val="0080543E"/>
    <w:rsid w:val="008055F0"/>
    <w:rsid w:val="00805B31"/>
    <w:rsid w:val="00805C4B"/>
    <w:rsid w:val="00805C96"/>
    <w:rsid w:val="00805E3E"/>
    <w:rsid w:val="00805E86"/>
    <w:rsid w:val="00805F4F"/>
    <w:rsid w:val="00806053"/>
    <w:rsid w:val="0080616D"/>
    <w:rsid w:val="00806289"/>
    <w:rsid w:val="00806326"/>
    <w:rsid w:val="0080642D"/>
    <w:rsid w:val="008064A5"/>
    <w:rsid w:val="0080668F"/>
    <w:rsid w:val="008068B1"/>
    <w:rsid w:val="00806A94"/>
    <w:rsid w:val="00806D88"/>
    <w:rsid w:val="00806DB2"/>
    <w:rsid w:val="00807035"/>
    <w:rsid w:val="00807107"/>
    <w:rsid w:val="008072BB"/>
    <w:rsid w:val="00807350"/>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021"/>
    <w:rsid w:val="00810128"/>
    <w:rsid w:val="008101C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40E0"/>
    <w:rsid w:val="0081417B"/>
    <w:rsid w:val="00814190"/>
    <w:rsid w:val="008141C9"/>
    <w:rsid w:val="00814437"/>
    <w:rsid w:val="008145C2"/>
    <w:rsid w:val="008145F3"/>
    <w:rsid w:val="008147F5"/>
    <w:rsid w:val="00814830"/>
    <w:rsid w:val="00814868"/>
    <w:rsid w:val="008149AF"/>
    <w:rsid w:val="00814A4C"/>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88"/>
    <w:rsid w:val="008165B2"/>
    <w:rsid w:val="0081676F"/>
    <w:rsid w:val="008168B2"/>
    <w:rsid w:val="0081694D"/>
    <w:rsid w:val="00816989"/>
    <w:rsid w:val="00816B82"/>
    <w:rsid w:val="00816BEA"/>
    <w:rsid w:val="00816C4C"/>
    <w:rsid w:val="00816CEA"/>
    <w:rsid w:val="00816DCF"/>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4D8"/>
    <w:rsid w:val="0082057B"/>
    <w:rsid w:val="0082058B"/>
    <w:rsid w:val="008206E0"/>
    <w:rsid w:val="00820A35"/>
    <w:rsid w:val="00820B60"/>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64"/>
    <w:rsid w:val="008220E7"/>
    <w:rsid w:val="0082212A"/>
    <w:rsid w:val="008221AA"/>
    <w:rsid w:val="00822435"/>
    <w:rsid w:val="00822443"/>
    <w:rsid w:val="00822463"/>
    <w:rsid w:val="00822709"/>
    <w:rsid w:val="00822774"/>
    <w:rsid w:val="008227DC"/>
    <w:rsid w:val="00822C2D"/>
    <w:rsid w:val="00822DAD"/>
    <w:rsid w:val="0082356A"/>
    <w:rsid w:val="008235E4"/>
    <w:rsid w:val="00823673"/>
    <w:rsid w:val="00823AA5"/>
    <w:rsid w:val="00823BC1"/>
    <w:rsid w:val="00823E96"/>
    <w:rsid w:val="00823ECE"/>
    <w:rsid w:val="008241AF"/>
    <w:rsid w:val="008241E3"/>
    <w:rsid w:val="008242AB"/>
    <w:rsid w:val="00824599"/>
    <w:rsid w:val="008245E2"/>
    <w:rsid w:val="008246FA"/>
    <w:rsid w:val="008247CA"/>
    <w:rsid w:val="008249AF"/>
    <w:rsid w:val="00824A31"/>
    <w:rsid w:val="00824B11"/>
    <w:rsid w:val="00824BBE"/>
    <w:rsid w:val="00824C21"/>
    <w:rsid w:val="00824CD2"/>
    <w:rsid w:val="00824D0A"/>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38"/>
    <w:rsid w:val="008271E6"/>
    <w:rsid w:val="008271EA"/>
    <w:rsid w:val="008272C4"/>
    <w:rsid w:val="00827305"/>
    <w:rsid w:val="008273C5"/>
    <w:rsid w:val="0082763E"/>
    <w:rsid w:val="0082768F"/>
    <w:rsid w:val="00827761"/>
    <w:rsid w:val="0082782D"/>
    <w:rsid w:val="00827B0D"/>
    <w:rsid w:val="00827D84"/>
    <w:rsid w:val="00827E2A"/>
    <w:rsid w:val="00827F18"/>
    <w:rsid w:val="0083045B"/>
    <w:rsid w:val="008308D0"/>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AE"/>
    <w:rsid w:val="008365FB"/>
    <w:rsid w:val="008367AD"/>
    <w:rsid w:val="0083682D"/>
    <w:rsid w:val="0083688F"/>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DDA"/>
    <w:rsid w:val="00841046"/>
    <w:rsid w:val="008410C2"/>
    <w:rsid w:val="008411DA"/>
    <w:rsid w:val="008411FE"/>
    <w:rsid w:val="00841227"/>
    <w:rsid w:val="00841232"/>
    <w:rsid w:val="00841265"/>
    <w:rsid w:val="00841577"/>
    <w:rsid w:val="008415A1"/>
    <w:rsid w:val="008415E3"/>
    <w:rsid w:val="008416E1"/>
    <w:rsid w:val="00841A22"/>
    <w:rsid w:val="00841B03"/>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961"/>
    <w:rsid w:val="00842A79"/>
    <w:rsid w:val="00842AD2"/>
    <w:rsid w:val="00842ADD"/>
    <w:rsid w:val="00842B8E"/>
    <w:rsid w:val="00842C74"/>
    <w:rsid w:val="00842CC9"/>
    <w:rsid w:val="00842CD1"/>
    <w:rsid w:val="00842DC7"/>
    <w:rsid w:val="00842DEF"/>
    <w:rsid w:val="00842E8D"/>
    <w:rsid w:val="00842F6E"/>
    <w:rsid w:val="00843134"/>
    <w:rsid w:val="008431EF"/>
    <w:rsid w:val="008432B7"/>
    <w:rsid w:val="008432C6"/>
    <w:rsid w:val="008432EA"/>
    <w:rsid w:val="008432F6"/>
    <w:rsid w:val="0084335A"/>
    <w:rsid w:val="008434C6"/>
    <w:rsid w:val="008434D0"/>
    <w:rsid w:val="008434ED"/>
    <w:rsid w:val="0084373E"/>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1A8"/>
    <w:rsid w:val="008454A6"/>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F6"/>
    <w:rsid w:val="00846994"/>
    <w:rsid w:val="00846A62"/>
    <w:rsid w:val="00846AE9"/>
    <w:rsid w:val="00846B51"/>
    <w:rsid w:val="00846DF5"/>
    <w:rsid w:val="008474DD"/>
    <w:rsid w:val="008475DD"/>
    <w:rsid w:val="00847A3B"/>
    <w:rsid w:val="00847B0A"/>
    <w:rsid w:val="00847B35"/>
    <w:rsid w:val="00847D5A"/>
    <w:rsid w:val="00847D90"/>
    <w:rsid w:val="00847DA9"/>
    <w:rsid w:val="00847EC1"/>
    <w:rsid w:val="00847EF9"/>
    <w:rsid w:val="00847EFE"/>
    <w:rsid w:val="00847F8D"/>
    <w:rsid w:val="0085003A"/>
    <w:rsid w:val="008500E2"/>
    <w:rsid w:val="008503B2"/>
    <w:rsid w:val="0085047F"/>
    <w:rsid w:val="00850534"/>
    <w:rsid w:val="00850691"/>
    <w:rsid w:val="00850B54"/>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1F34"/>
    <w:rsid w:val="00852079"/>
    <w:rsid w:val="00852097"/>
    <w:rsid w:val="008521D5"/>
    <w:rsid w:val="008523E6"/>
    <w:rsid w:val="00852576"/>
    <w:rsid w:val="008528AB"/>
    <w:rsid w:val="00852A92"/>
    <w:rsid w:val="00852AD5"/>
    <w:rsid w:val="00852DBA"/>
    <w:rsid w:val="00852E88"/>
    <w:rsid w:val="00853024"/>
    <w:rsid w:val="00853409"/>
    <w:rsid w:val="00853467"/>
    <w:rsid w:val="0085353A"/>
    <w:rsid w:val="008536BB"/>
    <w:rsid w:val="008536EF"/>
    <w:rsid w:val="008537C9"/>
    <w:rsid w:val="008537CF"/>
    <w:rsid w:val="0085398F"/>
    <w:rsid w:val="00853BA0"/>
    <w:rsid w:val="00853C86"/>
    <w:rsid w:val="00853C9E"/>
    <w:rsid w:val="00853D83"/>
    <w:rsid w:val="0085454A"/>
    <w:rsid w:val="0085459D"/>
    <w:rsid w:val="008546CF"/>
    <w:rsid w:val="008546D8"/>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30"/>
    <w:rsid w:val="00857146"/>
    <w:rsid w:val="00857273"/>
    <w:rsid w:val="008572C0"/>
    <w:rsid w:val="00857555"/>
    <w:rsid w:val="0085756A"/>
    <w:rsid w:val="008575FE"/>
    <w:rsid w:val="00857649"/>
    <w:rsid w:val="00857661"/>
    <w:rsid w:val="00857692"/>
    <w:rsid w:val="008577C2"/>
    <w:rsid w:val="00857C54"/>
    <w:rsid w:val="00857CE1"/>
    <w:rsid w:val="00857E56"/>
    <w:rsid w:val="00857E68"/>
    <w:rsid w:val="00860288"/>
    <w:rsid w:val="00860301"/>
    <w:rsid w:val="00860371"/>
    <w:rsid w:val="008603C8"/>
    <w:rsid w:val="0086043F"/>
    <w:rsid w:val="0086066D"/>
    <w:rsid w:val="008606A6"/>
    <w:rsid w:val="008606BD"/>
    <w:rsid w:val="00860722"/>
    <w:rsid w:val="00860796"/>
    <w:rsid w:val="00860839"/>
    <w:rsid w:val="008609F5"/>
    <w:rsid w:val="00860A9A"/>
    <w:rsid w:val="00860AA2"/>
    <w:rsid w:val="00860B27"/>
    <w:rsid w:val="00860BC1"/>
    <w:rsid w:val="00860C9F"/>
    <w:rsid w:val="00860D45"/>
    <w:rsid w:val="00860DAB"/>
    <w:rsid w:val="00860DC9"/>
    <w:rsid w:val="00860EF8"/>
    <w:rsid w:val="00860F25"/>
    <w:rsid w:val="008611F9"/>
    <w:rsid w:val="008611FE"/>
    <w:rsid w:val="00861386"/>
    <w:rsid w:val="00861420"/>
    <w:rsid w:val="0086162A"/>
    <w:rsid w:val="008619A2"/>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967"/>
    <w:rsid w:val="008629D4"/>
    <w:rsid w:val="00862A56"/>
    <w:rsid w:val="00862CB3"/>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C14"/>
    <w:rsid w:val="00863D2E"/>
    <w:rsid w:val="00863D70"/>
    <w:rsid w:val="00863F7E"/>
    <w:rsid w:val="00864051"/>
    <w:rsid w:val="0086408C"/>
    <w:rsid w:val="008641DA"/>
    <w:rsid w:val="0086423C"/>
    <w:rsid w:val="00864349"/>
    <w:rsid w:val="0086461E"/>
    <w:rsid w:val="00864691"/>
    <w:rsid w:val="008647D6"/>
    <w:rsid w:val="00864902"/>
    <w:rsid w:val="008649EA"/>
    <w:rsid w:val="00864AC8"/>
    <w:rsid w:val="00864B6B"/>
    <w:rsid w:val="00864CB4"/>
    <w:rsid w:val="00864CCF"/>
    <w:rsid w:val="00864D1B"/>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74D"/>
    <w:rsid w:val="00866782"/>
    <w:rsid w:val="00866B09"/>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9E"/>
    <w:rsid w:val="00867EB4"/>
    <w:rsid w:val="00870100"/>
    <w:rsid w:val="00870145"/>
    <w:rsid w:val="00870284"/>
    <w:rsid w:val="0087038F"/>
    <w:rsid w:val="00870638"/>
    <w:rsid w:val="00870690"/>
    <w:rsid w:val="008706FD"/>
    <w:rsid w:val="00870A5D"/>
    <w:rsid w:val="00870B16"/>
    <w:rsid w:val="00870BE9"/>
    <w:rsid w:val="008710FE"/>
    <w:rsid w:val="00871298"/>
    <w:rsid w:val="008712B3"/>
    <w:rsid w:val="00871302"/>
    <w:rsid w:val="008713A9"/>
    <w:rsid w:val="00871473"/>
    <w:rsid w:val="008714A5"/>
    <w:rsid w:val="00871520"/>
    <w:rsid w:val="008715C2"/>
    <w:rsid w:val="008717D1"/>
    <w:rsid w:val="008718C2"/>
    <w:rsid w:val="00871A7A"/>
    <w:rsid w:val="00871B69"/>
    <w:rsid w:val="00871FA5"/>
    <w:rsid w:val="00872014"/>
    <w:rsid w:val="00872045"/>
    <w:rsid w:val="00872510"/>
    <w:rsid w:val="0087259B"/>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213"/>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205"/>
    <w:rsid w:val="00875335"/>
    <w:rsid w:val="00875629"/>
    <w:rsid w:val="00875765"/>
    <w:rsid w:val="0087583A"/>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68"/>
    <w:rsid w:val="008767D2"/>
    <w:rsid w:val="008768CB"/>
    <w:rsid w:val="00876A62"/>
    <w:rsid w:val="00876A7A"/>
    <w:rsid w:val="00876ACD"/>
    <w:rsid w:val="00876B4B"/>
    <w:rsid w:val="00876B78"/>
    <w:rsid w:val="00876BDD"/>
    <w:rsid w:val="00876BEE"/>
    <w:rsid w:val="00876CAE"/>
    <w:rsid w:val="00876D47"/>
    <w:rsid w:val="00876D6A"/>
    <w:rsid w:val="00876DFA"/>
    <w:rsid w:val="00876F12"/>
    <w:rsid w:val="00876FB8"/>
    <w:rsid w:val="0087703A"/>
    <w:rsid w:val="00877101"/>
    <w:rsid w:val="00877206"/>
    <w:rsid w:val="008772E5"/>
    <w:rsid w:val="008772FA"/>
    <w:rsid w:val="0087731F"/>
    <w:rsid w:val="008774A2"/>
    <w:rsid w:val="00877693"/>
    <w:rsid w:val="008776A3"/>
    <w:rsid w:val="008776B1"/>
    <w:rsid w:val="0087777C"/>
    <w:rsid w:val="0087779B"/>
    <w:rsid w:val="008778E6"/>
    <w:rsid w:val="00877923"/>
    <w:rsid w:val="00877962"/>
    <w:rsid w:val="00877A0D"/>
    <w:rsid w:val="00877AC2"/>
    <w:rsid w:val="00877B4E"/>
    <w:rsid w:val="00877CB0"/>
    <w:rsid w:val="008801C0"/>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72"/>
    <w:rsid w:val="00881FAA"/>
    <w:rsid w:val="008820BA"/>
    <w:rsid w:val="00882160"/>
    <w:rsid w:val="0088254A"/>
    <w:rsid w:val="00882597"/>
    <w:rsid w:val="008825E5"/>
    <w:rsid w:val="0088272C"/>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3F8B"/>
    <w:rsid w:val="00884093"/>
    <w:rsid w:val="008840B2"/>
    <w:rsid w:val="008840E2"/>
    <w:rsid w:val="008840EF"/>
    <w:rsid w:val="008841CF"/>
    <w:rsid w:val="008842F7"/>
    <w:rsid w:val="008843F4"/>
    <w:rsid w:val="008844EE"/>
    <w:rsid w:val="008845AD"/>
    <w:rsid w:val="00884602"/>
    <w:rsid w:val="00884622"/>
    <w:rsid w:val="008847CE"/>
    <w:rsid w:val="00884844"/>
    <w:rsid w:val="0088489B"/>
    <w:rsid w:val="00884B1A"/>
    <w:rsid w:val="00884C9A"/>
    <w:rsid w:val="00884E24"/>
    <w:rsid w:val="00884EF8"/>
    <w:rsid w:val="00884F97"/>
    <w:rsid w:val="00884FF8"/>
    <w:rsid w:val="00885049"/>
    <w:rsid w:val="008850FC"/>
    <w:rsid w:val="00885116"/>
    <w:rsid w:val="0088513A"/>
    <w:rsid w:val="008856DF"/>
    <w:rsid w:val="0088576E"/>
    <w:rsid w:val="008857DE"/>
    <w:rsid w:val="008857FA"/>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217"/>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48"/>
    <w:rsid w:val="0089027F"/>
    <w:rsid w:val="008902C3"/>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3F2"/>
    <w:rsid w:val="00891779"/>
    <w:rsid w:val="008917B4"/>
    <w:rsid w:val="0089180B"/>
    <w:rsid w:val="00891814"/>
    <w:rsid w:val="008918CA"/>
    <w:rsid w:val="00891ABE"/>
    <w:rsid w:val="00891B77"/>
    <w:rsid w:val="00891CC1"/>
    <w:rsid w:val="00891CD0"/>
    <w:rsid w:val="00891E98"/>
    <w:rsid w:val="00891E99"/>
    <w:rsid w:val="00892046"/>
    <w:rsid w:val="008921B4"/>
    <w:rsid w:val="008921E8"/>
    <w:rsid w:val="00892202"/>
    <w:rsid w:val="0089225D"/>
    <w:rsid w:val="008922A3"/>
    <w:rsid w:val="0089234D"/>
    <w:rsid w:val="00892411"/>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CC"/>
    <w:rsid w:val="008946BE"/>
    <w:rsid w:val="008946ED"/>
    <w:rsid w:val="00894AD1"/>
    <w:rsid w:val="00894D9F"/>
    <w:rsid w:val="00894F3F"/>
    <w:rsid w:val="00895040"/>
    <w:rsid w:val="00895072"/>
    <w:rsid w:val="008950AF"/>
    <w:rsid w:val="008955C1"/>
    <w:rsid w:val="008955D8"/>
    <w:rsid w:val="00895677"/>
    <w:rsid w:val="00895772"/>
    <w:rsid w:val="0089578C"/>
    <w:rsid w:val="008958CB"/>
    <w:rsid w:val="00895B6A"/>
    <w:rsid w:val="00895EA7"/>
    <w:rsid w:val="00896086"/>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2F3"/>
    <w:rsid w:val="00897314"/>
    <w:rsid w:val="0089738B"/>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A4"/>
    <w:rsid w:val="008A27F4"/>
    <w:rsid w:val="008A2901"/>
    <w:rsid w:val="008A291C"/>
    <w:rsid w:val="008A2C7E"/>
    <w:rsid w:val="008A2D35"/>
    <w:rsid w:val="008A2EAF"/>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CF0"/>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4D"/>
    <w:rsid w:val="008A6F51"/>
    <w:rsid w:val="008A7035"/>
    <w:rsid w:val="008A7264"/>
    <w:rsid w:val="008A748C"/>
    <w:rsid w:val="008A74EA"/>
    <w:rsid w:val="008A753D"/>
    <w:rsid w:val="008A75DF"/>
    <w:rsid w:val="008A75FB"/>
    <w:rsid w:val="008A77DB"/>
    <w:rsid w:val="008A781C"/>
    <w:rsid w:val="008A7886"/>
    <w:rsid w:val="008A794A"/>
    <w:rsid w:val="008A795E"/>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0E"/>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C96"/>
    <w:rsid w:val="008B1DA7"/>
    <w:rsid w:val="008B1E5F"/>
    <w:rsid w:val="008B1FE4"/>
    <w:rsid w:val="008B2516"/>
    <w:rsid w:val="008B25CC"/>
    <w:rsid w:val="008B2717"/>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151"/>
    <w:rsid w:val="008B5313"/>
    <w:rsid w:val="008B561D"/>
    <w:rsid w:val="008B5884"/>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AB9"/>
    <w:rsid w:val="008C1B4D"/>
    <w:rsid w:val="008C1B51"/>
    <w:rsid w:val="008C1D6F"/>
    <w:rsid w:val="008C1DC8"/>
    <w:rsid w:val="008C1DCD"/>
    <w:rsid w:val="008C1E90"/>
    <w:rsid w:val="008C1EF0"/>
    <w:rsid w:val="008C20D3"/>
    <w:rsid w:val="008C2266"/>
    <w:rsid w:val="008C232D"/>
    <w:rsid w:val="008C275A"/>
    <w:rsid w:val="008C278D"/>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CDB"/>
    <w:rsid w:val="008C3F9C"/>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4A9"/>
    <w:rsid w:val="008C5576"/>
    <w:rsid w:val="008C5690"/>
    <w:rsid w:val="008C5793"/>
    <w:rsid w:val="008C5ADB"/>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C41"/>
    <w:rsid w:val="008C6F0F"/>
    <w:rsid w:val="008C6FA9"/>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F2B"/>
    <w:rsid w:val="008D0130"/>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048"/>
    <w:rsid w:val="008D10E8"/>
    <w:rsid w:val="008D1116"/>
    <w:rsid w:val="008D154D"/>
    <w:rsid w:val="008D16B1"/>
    <w:rsid w:val="008D16CB"/>
    <w:rsid w:val="008D18A4"/>
    <w:rsid w:val="008D192D"/>
    <w:rsid w:val="008D1C45"/>
    <w:rsid w:val="008D1D04"/>
    <w:rsid w:val="008D1D3F"/>
    <w:rsid w:val="008D1D4C"/>
    <w:rsid w:val="008D1ED4"/>
    <w:rsid w:val="008D1EDD"/>
    <w:rsid w:val="008D2025"/>
    <w:rsid w:val="008D2113"/>
    <w:rsid w:val="008D2150"/>
    <w:rsid w:val="008D215C"/>
    <w:rsid w:val="008D21B8"/>
    <w:rsid w:val="008D267C"/>
    <w:rsid w:val="008D26B8"/>
    <w:rsid w:val="008D27AA"/>
    <w:rsid w:val="008D2867"/>
    <w:rsid w:val="008D2904"/>
    <w:rsid w:val="008D2986"/>
    <w:rsid w:val="008D2B4C"/>
    <w:rsid w:val="008D2CAE"/>
    <w:rsid w:val="008D2CC9"/>
    <w:rsid w:val="008D2D54"/>
    <w:rsid w:val="008D2EF0"/>
    <w:rsid w:val="008D2F9F"/>
    <w:rsid w:val="008D3136"/>
    <w:rsid w:val="008D3164"/>
    <w:rsid w:val="008D3433"/>
    <w:rsid w:val="008D378C"/>
    <w:rsid w:val="008D3876"/>
    <w:rsid w:val="008D3D5D"/>
    <w:rsid w:val="008D3DDB"/>
    <w:rsid w:val="008D3FDC"/>
    <w:rsid w:val="008D3FF3"/>
    <w:rsid w:val="008D4024"/>
    <w:rsid w:val="008D40E7"/>
    <w:rsid w:val="008D4263"/>
    <w:rsid w:val="008D442D"/>
    <w:rsid w:val="008D4441"/>
    <w:rsid w:val="008D46A2"/>
    <w:rsid w:val="008D46D3"/>
    <w:rsid w:val="008D4839"/>
    <w:rsid w:val="008D49DB"/>
    <w:rsid w:val="008D4A69"/>
    <w:rsid w:val="008D4AB7"/>
    <w:rsid w:val="008D4AEC"/>
    <w:rsid w:val="008D4B95"/>
    <w:rsid w:val="008D4C72"/>
    <w:rsid w:val="008D4E48"/>
    <w:rsid w:val="008D4F03"/>
    <w:rsid w:val="008D4F97"/>
    <w:rsid w:val="008D4FA4"/>
    <w:rsid w:val="008D5078"/>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BC9"/>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2EF2"/>
    <w:rsid w:val="008E2FB7"/>
    <w:rsid w:val="008E3058"/>
    <w:rsid w:val="008E31CE"/>
    <w:rsid w:val="008E3258"/>
    <w:rsid w:val="008E3354"/>
    <w:rsid w:val="008E35E1"/>
    <w:rsid w:val="008E366A"/>
    <w:rsid w:val="008E3844"/>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1B6"/>
    <w:rsid w:val="008E53A0"/>
    <w:rsid w:val="008E5402"/>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998"/>
    <w:rsid w:val="008E6A50"/>
    <w:rsid w:val="008E6BC8"/>
    <w:rsid w:val="008E6DA2"/>
    <w:rsid w:val="008E76F7"/>
    <w:rsid w:val="008E7889"/>
    <w:rsid w:val="008E78C4"/>
    <w:rsid w:val="008E793C"/>
    <w:rsid w:val="008E7940"/>
    <w:rsid w:val="008E7976"/>
    <w:rsid w:val="008E7A97"/>
    <w:rsid w:val="008E7DD9"/>
    <w:rsid w:val="008F02D1"/>
    <w:rsid w:val="008F0457"/>
    <w:rsid w:val="008F0472"/>
    <w:rsid w:val="008F05D6"/>
    <w:rsid w:val="008F064A"/>
    <w:rsid w:val="008F075E"/>
    <w:rsid w:val="008F07CA"/>
    <w:rsid w:val="008F08AA"/>
    <w:rsid w:val="008F0A6A"/>
    <w:rsid w:val="008F0BD9"/>
    <w:rsid w:val="008F0CFD"/>
    <w:rsid w:val="008F0E84"/>
    <w:rsid w:val="008F0FBD"/>
    <w:rsid w:val="008F1098"/>
    <w:rsid w:val="008F135F"/>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5E"/>
    <w:rsid w:val="008F2ADE"/>
    <w:rsid w:val="008F2B8D"/>
    <w:rsid w:val="008F2DAB"/>
    <w:rsid w:val="008F2DEA"/>
    <w:rsid w:val="008F2E20"/>
    <w:rsid w:val="008F337F"/>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74"/>
    <w:rsid w:val="008F5AEB"/>
    <w:rsid w:val="008F5C68"/>
    <w:rsid w:val="008F5CA3"/>
    <w:rsid w:val="008F5F9E"/>
    <w:rsid w:val="008F62BC"/>
    <w:rsid w:val="008F6349"/>
    <w:rsid w:val="008F635D"/>
    <w:rsid w:val="008F652B"/>
    <w:rsid w:val="008F6531"/>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1C2"/>
    <w:rsid w:val="008F7394"/>
    <w:rsid w:val="008F7421"/>
    <w:rsid w:val="008F764A"/>
    <w:rsid w:val="008F7871"/>
    <w:rsid w:val="008F7910"/>
    <w:rsid w:val="008F7920"/>
    <w:rsid w:val="008F7984"/>
    <w:rsid w:val="008F79DD"/>
    <w:rsid w:val="008F7E8B"/>
    <w:rsid w:val="008F7E92"/>
    <w:rsid w:val="008F7F48"/>
    <w:rsid w:val="0090007C"/>
    <w:rsid w:val="00900081"/>
    <w:rsid w:val="00900175"/>
    <w:rsid w:val="0090024C"/>
    <w:rsid w:val="009004B1"/>
    <w:rsid w:val="00900585"/>
    <w:rsid w:val="00900665"/>
    <w:rsid w:val="00900690"/>
    <w:rsid w:val="00900770"/>
    <w:rsid w:val="00900AE0"/>
    <w:rsid w:val="00900BC0"/>
    <w:rsid w:val="00900C1E"/>
    <w:rsid w:val="00900D25"/>
    <w:rsid w:val="00900DBB"/>
    <w:rsid w:val="00900E10"/>
    <w:rsid w:val="00900E25"/>
    <w:rsid w:val="00900E57"/>
    <w:rsid w:val="00900EC6"/>
    <w:rsid w:val="00900F63"/>
    <w:rsid w:val="00900FD2"/>
    <w:rsid w:val="009013D9"/>
    <w:rsid w:val="0090159B"/>
    <w:rsid w:val="009016C2"/>
    <w:rsid w:val="00901726"/>
    <w:rsid w:val="009017AC"/>
    <w:rsid w:val="00901865"/>
    <w:rsid w:val="0090186E"/>
    <w:rsid w:val="00901995"/>
    <w:rsid w:val="00901AAA"/>
    <w:rsid w:val="00901B87"/>
    <w:rsid w:val="00901D78"/>
    <w:rsid w:val="00901DCD"/>
    <w:rsid w:val="00901FB7"/>
    <w:rsid w:val="00902291"/>
    <w:rsid w:val="009022C5"/>
    <w:rsid w:val="00902466"/>
    <w:rsid w:val="00902730"/>
    <w:rsid w:val="00902771"/>
    <w:rsid w:val="0090283D"/>
    <w:rsid w:val="00902C7A"/>
    <w:rsid w:val="00902D00"/>
    <w:rsid w:val="00902E95"/>
    <w:rsid w:val="00902ECD"/>
    <w:rsid w:val="00902F7E"/>
    <w:rsid w:val="00903067"/>
    <w:rsid w:val="00903207"/>
    <w:rsid w:val="009033CD"/>
    <w:rsid w:val="0090348E"/>
    <w:rsid w:val="009034E3"/>
    <w:rsid w:val="00903503"/>
    <w:rsid w:val="0090357F"/>
    <w:rsid w:val="009035B3"/>
    <w:rsid w:val="009037E8"/>
    <w:rsid w:val="009037EF"/>
    <w:rsid w:val="00903BF0"/>
    <w:rsid w:val="00903D31"/>
    <w:rsid w:val="00903DA6"/>
    <w:rsid w:val="00903DE6"/>
    <w:rsid w:val="00903E7E"/>
    <w:rsid w:val="0090408E"/>
    <w:rsid w:val="00904160"/>
    <w:rsid w:val="00904236"/>
    <w:rsid w:val="00904287"/>
    <w:rsid w:val="009042F1"/>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437"/>
    <w:rsid w:val="00905474"/>
    <w:rsid w:val="009054FA"/>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F7"/>
    <w:rsid w:val="00911084"/>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11D"/>
    <w:rsid w:val="009125BE"/>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84C"/>
    <w:rsid w:val="009158F5"/>
    <w:rsid w:val="00915956"/>
    <w:rsid w:val="00915AE2"/>
    <w:rsid w:val="00915B6D"/>
    <w:rsid w:val="00915BA1"/>
    <w:rsid w:val="00915BB6"/>
    <w:rsid w:val="00915BF4"/>
    <w:rsid w:val="00915CAB"/>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0"/>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9E"/>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DB3"/>
    <w:rsid w:val="00923E8D"/>
    <w:rsid w:val="00923F55"/>
    <w:rsid w:val="00923F95"/>
    <w:rsid w:val="00923FEC"/>
    <w:rsid w:val="0092410C"/>
    <w:rsid w:val="00924159"/>
    <w:rsid w:val="00924230"/>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6E2"/>
    <w:rsid w:val="0092678C"/>
    <w:rsid w:val="0092687D"/>
    <w:rsid w:val="009268CA"/>
    <w:rsid w:val="00926906"/>
    <w:rsid w:val="0092691A"/>
    <w:rsid w:val="00926963"/>
    <w:rsid w:val="00926D74"/>
    <w:rsid w:val="00926DA7"/>
    <w:rsid w:val="00926F8A"/>
    <w:rsid w:val="0092700E"/>
    <w:rsid w:val="00927044"/>
    <w:rsid w:val="00927285"/>
    <w:rsid w:val="00927362"/>
    <w:rsid w:val="009273DF"/>
    <w:rsid w:val="0092741C"/>
    <w:rsid w:val="0092743A"/>
    <w:rsid w:val="009274FC"/>
    <w:rsid w:val="0092762A"/>
    <w:rsid w:val="0092769E"/>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A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B0"/>
    <w:rsid w:val="009330F5"/>
    <w:rsid w:val="00933103"/>
    <w:rsid w:val="009332F8"/>
    <w:rsid w:val="00933713"/>
    <w:rsid w:val="0093384C"/>
    <w:rsid w:val="009338AA"/>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BC5"/>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91D"/>
    <w:rsid w:val="00941C08"/>
    <w:rsid w:val="00941D63"/>
    <w:rsid w:val="0094202D"/>
    <w:rsid w:val="0094208E"/>
    <w:rsid w:val="009420C9"/>
    <w:rsid w:val="009421B6"/>
    <w:rsid w:val="00942275"/>
    <w:rsid w:val="00942390"/>
    <w:rsid w:val="009425EE"/>
    <w:rsid w:val="00942619"/>
    <w:rsid w:val="00942799"/>
    <w:rsid w:val="009427E2"/>
    <w:rsid w:val="00942824"/>
    <w:rsid w:val="0094282E"/>
    <w:rsid w:val="00942838"/>
    <w:rsid w:val="009428AA"/>
    <w:rsid w:val="0094292F"/>
    <w:rsid w:val="009429CE"/>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3FB8"/>
    <w:rsid w:val="00944007"/>
    <w:rsid w:val="009442F6"/>
    <w:rsid w:val="009443DF"/>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01"/>
    <w:rsid w:val="009504F9"/>
    <w:rsid w:val="00950544"/>
    <w:rsid w:val="00950551"/>
    <w:rsid w:val="00950565"/>
    <w:rsid w:val="009507F6"/>
    <w:rsid w:val="00950885"/>
    <w:rsid w:val="00950B7A"/>
    <w:rsid w:val="00950BEF"/>
    <w:rsid w:val="00950CE9"/>
    <w:rsid w:val="00950DC9"/>
    <w:rsid w:val="009510DF"/>
    <w:rsid w:val="00951152"/>
    <w:rsid w:val="00951181"/>
    <w:rsid w:val="009511BE"/>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E64"/>
    <w:rsid w:val="00952F56"/>
    <w:rsid w:val="0095309F"/>
    <w:rsid w:val="009531BD"/>
    <w:rsid w:val="00953224"/>
    <w:rsid w:val="009532F1"/>
    <w:rsid w:val="0095343E"/>
    <w:rsid w:val="00953504"/>
    <w:rsid w:val="00953623"/>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78"/>
    <w:rsid w:val="00954AA2"/>
    <w:rsid w:val="00954B17"/>
    <w:rsid w:val="00954E38"/>
    <w:rsid w:val="00954E78"/>
    <w:rsid w:val="00955010"/>
    <w:rsid w:val="00955068"/>
    <w:rsid w:val="00955069"/>
    <w:rsid w:val="00955106"/>
    <w:rsid w:val="00955391"/>
    <w:rsid w:val="009555DE"/>
    <w:rsid w:val="00955620"/>
    <w:rsid w:val="0095562E"/>
    <w:rsid w:val="00955646"/>
    <w:rsid w:val="00955800"/>
    <w:rsid w:val="0095597C"/>
    <w:rsid w:val="009559B9"/>
    <w:rsid w:val="00955A03"/>
    <w:rsid w:val="00955B8C"/>
    <w:rsid w:val="00955C4D"/>
    <w:rsid w:val="009560CF"/>
    <w:rsid w:val="0095632B"/>
    <w:rsid w:val="009564A9"/>
    <w:rsid w:val="0095651B"/>
    <w:rsid w:val="00956570"/>
    <w:rsid w:val="009565A2"/>
    <w:rsid w:val="0095679A"/>
    <w:rsid w:val="00956961"/>
    <w:rsid w:val="0095699F"/>
    <w:rsid w:val="00956B8C"/>
    <w:rsid w:val="00956CD9"/>
    <w:rsid w:val="00956DA8"/>
    <w:rsid w:val="00956DC0"/>
    <w:rsid w:val="00956E82"/>
    <w:rsid w:val="00956F63"/>
    <w:rsid w:val="00956F71"/>
    <w:rsid w:val="009570E9"/>
    <w:rsid w:val="00957235"/>
    <w:rsid w:val="00957384"/>
    <w:rsid w:val="00957647"/>
    <w:rsid w:val="0095770B"/>
    <w:rsid w:val="0095776D"/>
    <w:rsid w:val="00957950"/>
    <w:rsid w:val="00957989"/>
    <w:rsid w:val="009579B8"/>
    <w:rsid w:val="00957A4E"/>
    <w:rsid w:val="00957AD8"/>
    <w:rsid w:val="00957AF5"/>
    <w:rsid w:val="00957CFD"/>
    <w:rsid w:val="00957D2C"/>
    <w:rsid w:val="00957FAD"/>
    <w:rsid w:val="00957FCC"/>
    <w:rsid w:val="0096018E"/>
    <w:rsid w:val="00960198"/>
    <w:rsid w:val="0096038D"/>
    <w:rsid w:val="0096043E"/>
    <w:rsid w:val="009604AB"/>
    <w:rsid w:val="00960588"/>
    <w:rsid w:val="00960633"/>
    <w:rsid w:val="009606D7"/>
    <w:rsid w:val="0096070A"/>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E34"/>
    <w:rsid w:val="00961F86"/>
    <w:rsid w:val="00962258"/>
    <w:rsid w:val="0096225D"/>
    <w:rsid w:val="00962350"/>
    <w:rsid w:val="00962460"/>
    <w:rsid w:val="009624C4"/>
    <w:rsid w:val="009625A3"/>
    <w:rsid w:val="0096270D"/>
    <w:rsid w:val="00962720"/>
    <w:rsid w:val="00962B05"/>
    <w:rsid w:val="00962C38"/>
    <w:rsid w:val="00962EAE"/>
    <w:rsid w:val="00962F56"/>
    <w:rsid w:val="00963268"/>
    <w:rsid w:val="00963459"/>
    <w:rsid w:val="009634C5"/>
    <w:rsid w:val="009634D7"/>
    <w:rsid w:val="00963869"/>
    <w:rsid w:val="009638BC"/>
    <w:rsid w:val="009638F0"/>
    <w:rsid w:val="009639C8"/>
    <w:rsid w:val="00963A14"/>
    <w:rsid w:val="00963D3D"/>
    <w:rsid w:val="009641CD"/>
    <w:rsid w:val="0096422A"/>
    <w:rsid w:val="009642CC"/>
    <w:rsid w:val="009644BE"/>
    <w:rsid w:val="009644D5"/>
    <w:rsid w:val="00964529"/>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36"/>
    <w:rsid w:val="00967B8C"/>
    <w:rsid w:val="00967CA6"/>
    <w:rsid w:val="00967DCC"/>
    <w:rsid w:val="00967E8A"/>
    <w:rsid w:val="00967E95"/>
    <w:rsid w:val="009702BD"/>
    <w:rsid w:val="009705EC"/>
    <w:rsid w:val="00970618"/>
    <w:rsid w:val="00970768"/>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20"/>
    <w:rsid w:val="009748B5"/>
    <w:rsid w:val="009748E1"/>
    <w:rsid w:val="009749F7"/>
    <w:rsid w:val="00974A16"/>
    <w:rsid w:val="00974B78"/>
    <w:rsid w:val="00974B87"/>
    <w:rsid w:val="00974C38"/>
    <w:rsid w:val="00974C64"/>
    <w:rsid w:val="00974DAB"/>
    <w:rsid w:val="00974E01"/>
    <w:rsid w:val="00974F08"/>
    <w:rsid w:val="00975082"/>
    <w:rsid w:val="009750AB"/>
    <w:rsid w:val="009750B4"/>
    <w:rsid w:val="0097536C"/>
    <w:rsid w:val="009754EA"/>
    <w:rsid w:val="00975540"/>
    <w:rsid w:val="00975697"/>
    <w:rsid w:val="009756F6"/>
    <w:rsid w:val="00975A9A"/>
    <w:rsid w:val="00975AB4"/>
    <w:rsid w:val="00975B46"/>
    <w:rsid w:val="00975CB6"/>
    <w:rsid w:val="00975D8A"/>
    <w:rsid w:val="00975F7D"/>
    <w:rsid w:val="00976159"/>
    <w:rsid w:val="009762E3"/>
    <w:rsid w:val="009763C4"/>
    <w:rsid w:val="00976596"/>
    <w:rsid w:val="00976852"/>
    <w:rsid w:val="0097685C"/>
    <w:rsid w:val="00976EA7"/>
    <w:rsid w:val="00976F38"/>
    <w:rsid w:val="00976FAB"/>
    <w:rsid w:val="00976FFB"/>
    <w:rsid w:val="00977056"/>
    <w:rsid w:val="00977136"/>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0F20"/>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B06"/>
    <w:rsid w:val="00985BC1"/>
    <w:rsid w:val="00985EDA"/>
    <w:rsid w:val="00985F24"/>
    <w:rsid w:val="00985F70"/>
    <w:rsid w:val="00985FE4"/>
    <w:rsid w:val="009860D9"/>
    <w:rsid w:val="0098613F"/>
    <w:rsid w:val="009862B0"/>
    <w:rsid w:val="00986334"/>
    <w:rsid w:val="00986367"/>
    <w:rsid w:val="009863DD"/>
    <w:rsid w:val="009863E0"/>
    <w:rsid w:val="009863E9"/>
    <w:rsid w:val="00986502"/>
    <w:rsid w:val="00986599"/>
    <w:rsid w:val="00986730"/>
    <w:rsid w:val="009867ED"/>
    <w:rsid w:val="00986B4A"/>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DED"/>
    <w:rsid w:val="00991FFE"/>
    <w:rsid w:val="00992230"/>
    <w:rsid w:val="009922C1"/>
    <w:rsid w:val="00992435"/>
    <w:rsid w:val="009925F0"/>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5222"/>
    <w:rsid w:val="00995298"/>
    <w:rsid w:val="00995366"/>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41A"/>
    <w:rsid w:val="0099759D"/>
    <w:rsid w:val="00997872"/>
    <w:rsid w:val="009978C9"/>
    <w:rsid w:val="00997A40"/>
    <w:rsid w:val="00997A4D"/>
    <w:rsid w:val="00997B44"/>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D72"/>
    <w:rsid w:val="009A2E50"/>
    <w:rsid w:val="009A2ED3"/>
    <w:rsid w:val="009A2F28"/>
    <w:rsid w:val="009A3090"/>
    <w:rsid w:val="009A30AA"/>
    <w:rsid w:val="009A3141"/>
    <w:rsid w:val="009A347F"/>
    <w:rsid w:val="009A3673"/>
    <w:rsid w:val="009A3898"/>
    <w:rsid w:val="009A38CC"/>
    <w:rsid w:val="009A3AC9"/>
    <w:rsid w:val="009A3B7C"/>
    <w:rsid w:val="009A3C5C"/>
    <w:rsid w:val="009A3D47"/>
    <w:rsid w:val="009A3D69"/>
    <w:rsid w:val="009A3DB2"/>
    <w:rsid w:val="009A3E80"/>
    <w:rsid w:val="009A3E82"/>
    <w:rsid w:val="009A3E87"/>
    <w:rsid w:val="009A3F33"/>
    <w:rsid w:val="009A3FDC"/>
    <w:rsid w:val="009A40F9"/>
    <w:rsid w:val="009A4268"/>
    <w:rsid w:val="009A42B2"/>
    <w:rsid w:val="009A430E"/>
    <w:rsid w:val="009A432E"/>
    <w:rsid w:val="009A4580"/>
    <w:rsid w:val="009A4808"/>
    <w:rsid w:val="009A4993"/>
    <w:rsid w:val="009A4A44"/>
    <w:rsid w:val="009A4C57"/>
    <w:rsid w:val="009A4C63"/>
    <w:rsid w:val="009A4EED"/>
    <w:rsid w:val="009A4F27"/>
    <w:rsid w:val="009A4F7F"/>
    <w:rsid w:val="009A503E"/>
    <w:rsid w:val="009A51B7"/>
    <w:rsid w:val="009A52AB"/>
    <w:rsid w:val="009A540A"/>
    <w:rsid w:val="009A5465"/>
    <w:rsid w:val="009A54D6"/>
    <w:rsid w:val="009A59D2"/>
    <w:rsid w:val="009A5C7A"/>
    <w:rsid w:val="009A5E73"/>
    <w:rsid w:val="009A6098"/>
    <w:rsid w:val="009A611E"/>
    <w:rsid w:val="009A622E"/>
    <w:rsid w:val="009A6352"/>
    <w:rsid w:val="009A63D0"/>
    <w:rsid w:val="009A64E5"/>
    <w:rsid w:val="009A65A0"/>
    <w:rsid w:val="009A6637"/>
    <w:rsid w:val="009A6722"/>
    <w:rsid w:val="009A69A8"/>
    <w:rsid w:val="009A69E2"/>
    <w:rsid w:val="009A6B34"/>
    <w:rsid w:val="009A6B54"/>
    <w:rsid w:val="009A6B93"/>
    <w:rsid w:val="009A6CAB"/>
    <w:rsid w:val="009A6D2B"/>
    <w:rsid w:val="009A6E3F"/>
    <w:rsid w:val="009A6E6D"/>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4FE"/>
    <w:rsid w:val="009B0520"/>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F7D"/>
    <w:rsid w:val="009B1FB9"/>
    <w:rsid w:val="009B201F"/>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65"/>
    <w:rsid w:val="009B4448"/>
    <w:rsid w:val="009B4498"/>
    <w:rsid w:val="009B4826"/>
    <w:rsid w:val="009B498B"/>
    <w:rsid w:val="009B4AF4"/>
    <w:rsid w:val="009B4B77"/>
    <w:rsid w:val="009B4C5C"/>
    <w:rsid w:val="009B4EE7"/>
    <w:rsid w:val="009B4F27"/>
    <w:rsid w:val="009B503C"/>
    <w:rsid w:val="009B52A4"/>
    <w:rsid w:val="009B536F"/>
    <w:rsid w:val="009B53CC"/>
    <w:rsid w:val="009B55CB"/>
    <w:rsid w:val="009B5604"/>
    <w:rsid w:val="009B5785"/>
    <w:rsid w:val="009B57AB"/>
    <w:rsid w:val="009B57B5"/>
    <w:rsid w:val="009B580C"/>
    <w:rsid w:val="009B5838"/>
    <w:rsid w:val="009B5946"/>
    <w:rsid w:val="009B598C"/>
    <w:rsid w:val="009B59EE"/>
    <w:rsid w:val="009B5A93"/>
    <w:rsid w:val="009B5ED3"/>
    <w:rsid w:val="009B5F1D"/>
    <w:rsid w:val="009B5F68"/>
    <w:rsid w:val="009B5FF1"/>
    <w:rsid w:val="009B601D"/>
    <w:rsid w:val="009B60AE"/>
    <w:rsid w:val="009B60E0"/>
    <w:rsid w:val="009B6105"/>
    <w:rsid w:val="009B63DD"/>
    <w:rsid w:val="009B644E"/>
    <w:rsid w:val="009B6805"/>
    <w:rsid w:val="009B69B8"/>
    <w:rsid w:val="009B6A62"/>
    <w:rsid w:val="009B6B4C"/>
    <w:rsid w:val="009B6BDD"/>
    <w:rsid w:val="009B6CF4"/>
    <w:rsid w:val="009B6DB6"/>
    <w:rsid w:val="009B6E6D"/>
    <w:rsid w:val="009B6EC8"/>
    <w:rsid w:val="009B70F0"/>
    <w:rsid w:val="009B70FE"/>
    <w:rsid w:val="009B7150"/>
    <w:rsid w:val="009B7213"/>
    <w:rsid w:val="009B7356"/>
    <w:rsid w:val="009B735C"/>
    <w:rsid w:val="009B7448"/>
    <w:rsid w:val="009B7722"/>
    <w:rsid w:val="009B7870"/>
    <w:rsid w:val="009B78F4"/>
    <w:rsid w:val="009B7AA9"/>
    <w:rsid w:val="009B7AB6"/>
    <w:rsid w:val="009B7C80"/>
    <w:rsid w:val="009B7D7D"/>
    <w:rsid w:val="009B7F41"/>
    <w:rsid w:val="009B7FC2"/>
    <w:rsid w:val="009C0298"/>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93F"/>
    <w:rsid w:val="009C1A44"/>
    <w:rsid w:val="009C1C26"/>
    <w:rsid w:val="009C1CF3"/>
    <w:rsid w:val="009C1DF7"/>
    <w:rsid w:val="009C1EC4"/>
    <w:rsid w:val="009C1EFF"/>
    <w:rsid w:val="009C1F1C"/>
    <w:rsid w:val="009C1F3A"/>
    <w:rsid w:val="009C23A2"/>
    <w:rsid w:val="009C23AB"/>
    <w:rsid w:val="009C23B5"/>
    <w:rsid w:val="009C2439"/>
    <w:rsid w:val="009C24CD"/>
    <w:rsid w:val="009C2577"/>
    <w:rsid w:val="009C278C"/>
    <w:rsid w:val="009C293F"/>
    <w:rsid w:val="009C2A0F"/>
    <w:rsid w:val="009C2D6F"/>
    <w:rsid w:val="009C339C"/>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A21"/>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64"/>
    <w:rsid w:val="009C656C"/>
    <w:rsid w:val="009C6611"/>
    <w:rsid w:val="009C66A5"/>
    <w:rsid w:val="009C68A6"/>
    <w:rsid w:val="009C6A69"/>
    <w:rsid w:val="009C6B6F"/>
    <w:rsid w:val="009C6ECF"/>
    <w:rsid w:val="009C7126"/>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87"/>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89A"/>
    <w:rsid w:val="009E1AB2"/>
    <w:rsid w:val="009E1B58"/>
    <w:rsid w:val="009E1C46"/>
    <w:rsid w:val="009E1C56"/>
    <w:rsid w:val="009E1CE4"/>
    <w:rsid w:val="009E1DA4"/>
    <w:rsid w:val="009E1DCA"/>
    <w:rsid w:val="009E1ED0"/>
    <w:rsid w:val="009E1ED3"/>
    <w:rsid w:val="009E20BE"/>
    <w:rsid w:val="009E21EB"/>
    <w:rsid w:val="009E2218"/>
    <w:rsid w:val="009E2527"/>
    <w:rsid w:val="009E25FF"/>
    <w:rsid w:val="009E2914"/>
    <w:rsid w:val="009E2B48"/>
    <w:rsid w:val="009E2B7E"/>
    <w:rsid w:val="009E2B99"/>
    <w:rsid w:val="009E2C22"/>
    <w:rsid w:val="009E2C3B"/>
    <w:rsid w:val="009E2C85"/>
    <w:rsid w:val="009E2CDA"/>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2E0"/>
    <w:rsid w:val="009E4333"/>
    <w:rsid w:val="009E43F7"/>
    <w:rsid w:val="009E4408"/>
    <w:rsid w:val="009E444A"/>
    <w:rsid w:val="009E4863"/>
    <w:rsid w:val="009E49DB"/>
    <w:rsid w:val="009E4D11"/>
    <w:rsid w:val="009E4D5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09"/>
    <w:rsid w:val="009E621C"/>
    <w:rsid w:val="009E629A"/>
    <w:rsid w:val="009E6374"/>
    <w:rsid w:val="009E67CB"/>
    <w:rsid w:val="009E67FD"/>
    <w:rsid w:val="009E696D"/>
    <w:rsid w:val="009E6EF9"/>
    <w:rsid w:val="009E6F44"/>
    <w:rsid w:val="009E6F5A"/>
    <w:rsid w:val="009E6FEF"/>
    <w:rsid w:val="009E7095"/>
    <w:rsid w:val="009E73EE"/>
    <w:rsid w:val="009E74AF"/>
    <w:rsid w:val="009E753C"/>
    <w:rsid w:val="009E75B5"/>
    <w:rsid w:val="009E761F"/>
    <w:rsid w:val="009E7762"/>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8AA"/>
    <w:rsid w:val="009F1A3A"/>
    <w:rsid w:val="009F1A53"/>
    <w:rsid w:val="009F1A90"/>
    <w:rsid w:val="009F1B25"/>
    <w:rsid w:val="009F1B9F"/>
    <w:rsid w:val="009F1D2A"/>
    <w:rsid w:val="009F212F"/>
    <w:rsid w:val="009F2153"/>
    <w:rsid w:val="009F223F"/>
    <w:rsid w:val="009F2398"/>
    <w:rsid w:val="009F23C6"/>
    <w:rsid w:val="009F23CB"/>
    <w:rsid w:val="009F28C2"/>
    <w:rsid w:val="009F28DE"/>
    <w:rsid w:val="009F28E6"/>
    <w:rsid w:val="009F28F9"/>
    <w:rsid w:val="009F2968"/>
    <w:rsid w:val="009F2C3F"/>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84"/>
    <w:rsid w:val="009F53E7"/>
    <w:rsid w:val="009F53FE"/>
    <w:rsid w:val="009F54E4"/>
    <w:rsid w:val="009F54EB"/>
    <w:rsid w:val="009F5501"/>
    <w:rsid w:val="009F5532"/>
    <w:rsid w:val="009F55AD"/>
    <w:rsid w:val="009F564F"/>
    <w:rsid w:val="009F56B2"/>
    <w:rsid w:val="009F58D1"/>
    <w:rsid w:val="009F5B27"/>
    <w:rsid w:val="009F5B50"/>
    <w:rsid w:val="009F5D94"/>
    <w:rsid w:val="009F5E0A"/>
    <w:rsid w:val="009F5F12"/>
    <w:rsid w:val="009F607E"/>
    <w:rsid w:val="009F6254"/>
    <w:rsid w:val="009F63BB"/>
    <w:rsid w:val="009F63DE"/>
    <w:rsid w:val="009F679C"/>
    <w:rsid w:val="009F685C"/>
    <w:rsid w:val="009F6A7A"/>
    <w:rsid w:val="009F6AE0"/>
    <w:rsid w:val="009F6D1D"/>
    <w:rsid w:val="009F71C3"/>
    <w:rsid w:val="009F7333"/>
    <w:rsid w:val="009F7353"/>
    <w:rsid w:val="009F7422"/>
    <w:rsid w:val="009F7544"/>
    <w:rsid w:val="009F7590"/>
    <w:rsid w:val="009F7594"/>
    <w:rsid w:val="009F79CB"/>
    <w:rsid w:val="009F7B57"/>
    <w:rsid w:val="009F7BA0"/>
    <w:rsid w:val="009F7D03"/>
    <w:rsid w:val="009F7D86"/>
    <w:rsid w:val="009F7E57"/>
    <w:rsid w:val="009F7E93"/>
    <w:rsid w:val="009F7EEF"/>
    <w:rsid w:val="00A0036F"/>
    <w:rsid w:val="00A0048D"/>
    <w:rsid w:val="00A00537"/>
    <w:rsid w:val="00A0092E"/>
    <w:rsid w:val="00A00B59"/>
    <w:rsid w:val="00A00C5B"/>
    <w:rsid w:val="00A00C76"/>
    <w:rsid w:val="00A00CD8"/>
    <w:rsid w:val="00A00F51"/>
    <w:rsid w:val="00A01078"/>
    <w:rsid w:val="00A010BA"/>
    <w:rsid w:val="00A012AE"/>
    <w:rsid w:val="00A01710"/>
    <w:rsid w:val="00A01B81"/>
    <w:rsid w:val="00A01CE2"/>
    <w:rsid w:val="00A01DD9"/>
    <w:rsid w:val="00A01DE4"/>
    <w:rsid w:val="00A01E3E"/>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3B6"/>
    <w:rsid w:val="00A0440D"/>
    <w:rsid w:val="00A0444E"/>
    <w:rsid w:val="00A04730"/>
    <w:rsid w:val="00A04809"/>
    <w:rsid w:val="00A04A2C"/>
    <w:rsid w:val="00A04A53"/>
    <w:rsid w:val="00A04BAB"/>
    <w:rsid w:val="00A04C57"/>
    <w:rsid w:val="00A04D2A"/>
    <w:rsid w:val="00A04E03"/>
    <w:rsid w:val="00A04FA2"/>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B9C"/>
    <w:rsid w:val="00A06DD0"/>
    <w:rsid w:val="00A06E8C"/>
    <w:rsid w:val="00A07412"/>
    <w:rsid w:val="00A074AE"/>
    <w:rsid w:val="00A07570"/>
    <w:rsid w:val="00A077DC"/>
    <w:rsid w:val="00A0780D"/>
    <w:rsid w:val="00A0792D"/>
    <w:rsid w:val="00A07E7A"/>
    <w:rsid w:val="00A07ED1"/>
    <w:rsid w:val="00A100F2"/>
    <w:rsid w:val="00A1036B"/>
    <w:rsid w:val="00A1037C"/>
    <w:rsid w:val="00A104EE"/>
    <w:rsid w:val="00A10558"/>
    <w:rsid w:val="00A1064E"/>
    <w:rsid w:val="00A1073F"/>
    <w:rsid w:val="00A1079C"/>
    <w:rsid w:val="00A10939"/>
    <w:rsid w:val="00A10ACD"/>
    <w:rsid w:val="00A10AF7"/>
    <w:rsid w:val="00A10B27"/>
    <w:rsid w:val="00A10B2D"/>
    <w:rsid w:val="00A10C85"/>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20D9"/>
    <w:rsid w:val="00A12149"/>
    <w:rsid w:val="00A12156"/>
    <w:rsid w:val="00A12218"/>
    <w:rsid w:val="00A1236D"/>
    <w:rsid w:val="00A123B6"/>
    <w:rsid w:val="00A12527"/>
    <w:rsid w:val="00A1262D"/>
    <w:rsid w:val="00A12784"/>
    <w:rsid w:val="00A1284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E48"/>
    <w:rsid w:val="00A13F4E"/>
    <w:rsid w:val="00A13F66"/>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F9"/>
    <w:rsid w:val="00A15F40"/>
    <w:rsid w:val="00A160C1"/>
    <w:rsid w:val="00A16100"/>
    <w:rsid w:val="00A16110"/>
    <w:rsid w:val="00A161BB"/>
    <w:rsid w:val="00A161E3"/>
    <w:rsid w:val="00A162B8"/>
    <w:rsid w:val="00A164D6"/>
    <w:rsid w:val="00A16623"/>
    <w:rsid w:val="00A16717"/>
    <w:rsid w:val="00A167DA"/>
    <w:rsid w:val="00A1682C"/>
    <w:rsid w:val="00A1687F"/>
    <w:rsid w:val="00A16974"/>
    <w:rsid w:val="00A16BC0"/>
    <w:rsid w:val="00A16D02"/>
    <w:rsid w:val="00A16D40"/>
    <w:rsid w:val="00A16F5E"/>
    <w:rsid w:val="00A16F97"/>
    <w:rsid w:val="00A17046"/>
    <w:rsid w:val="00A17047"/>
    <w:rsid w:val="00A1708E"/>
    <w:rsid w:val="00A170B1"/>
    <w:rsid w:val="00A1718C"/>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5F"/>
    <w:rsid w:val="00A20C69"/>
    <w:rsid w:val="00A2111E"/>
    <w:rsid w:val="00A2132B"/>
    <w:rsid w:val="00A21358"/>
    <w:rsid w:val="00A21445"/>
    <w:rsid w:val="00A21509"/>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6C0"/>
    <w:rsid w:val="00A236D2"/>
    <w:rsid w:val="00A2372D"/>
    <w:rsid w:val="00A23787"/>
    <w:rsid w:val="00A23952"/>
    <w:rsid w:val="00A23A52"/>
    <w:rsid w:val="00A23B38"/>
    <w:rsid w:val="00A23CB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8FE"/>
    <w:rsid w:val="00A25922"/>
    <w:rsid w:val="00A25A32"/>
    <w:rsid w:val="00A25B2A"/>
    <w:rsid w:val="00A25B5D"/>
    <w:rsid w:val="00A25BE6"/>
    <w:rsid w:val="00A25D3A"/>
    <w:rsid w:val="00A25DF9"/>
    <w:rsid w:val="00A25E10"/>
    <w:rsid w:val="00A25F08"/>
    <w:rsid w:val="00A26111"/>
    <w:rsid w:val="00A2613F"/>
    <w:rsid w:val="00A2621C"/>
    <w:rsid w:val="00A26269"/>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DA5"/>
    <w:rsid w:val="00A27F26"/>
    <w:rsid w:val="00A27FDE"/>
    <w:rsid w:val="00A30072"/>
    <w:rsid w:val="00A300B8"/>
    <w:rsid w:val="00A302A2"/>
    <w:rsid w:val="00A303B7"/>
    <w:rsid w:val="00A3047E"/>
    <w:rsid w:val="00A306CD"/>
    <w:rsid w:val="00A307B3"/>
    <w:rsid w:val="00A30812"/>
    <w:rsid w:val="00A3085A"/>
    <w:rsid w:val="00A30A23"/>
    <w:rsid w:val="00A30B6A"/>
    <w:rsid w:val="00A30BB2"/>
    <w:rsid w:val="00A30D5C"/>
    <w:rsid w:val="00A30F8C"/>
    <w:rsid w:val="00A31016"/>
    <w:rsid w:val="00A3106E"/>
    <w:rsid w:val="00A3137B"/>
    <w:rsid w:val="00A3137F"/>
    <w:rsid w:val="00A313B9"/>
    <w:rsid w:val="00A316AA"/>
    <w:rsid w:val="00A316C4"/>
    <w:rsid w:val="00A31884"/>
    <w:rsid w:val="00A31961"/>
    <w:rsid w:val="00A31AF5"/>
    <w:rsid w:val="00A31AF9"/>
    <w:rsid w:val="00A31B47"/>
    <w:rsid w:val="00A31C16"/>
    <w:rsid w:val="00A31C58"/>
    <w:rsid w:val="00A31CD0"/>
    <w:rsid w:val="00A31CF8"/>
    <w:rsid w:val="00A31D2D"/>
    <w:rsid w:val="00A31D74"/>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07"/>
    <w:rsid w:val="00A32F7B"/>
    <w:rsid w:val="00A3302B"/>
    <w:rsid w:val="00A3315A"/>
    <w:rsid w:val="00A3330A"/>
    <w:rsid w:val="00A33579"/>
    <w:rsid w:val="00A33624"/>
    <w:rsid w:val="00A338DE"/>
    <w:rsid w:val="00A33970"/>
    <w:rsid w:val="00A339A7"/>
    <w:rsid w:val="00A33A62"/>
    <w:rsid w:val="00A33A8C"/>
    <w:rsid w:val="00A33BE8"/>
    <w:rsid w:val="00A33D16"/>
    <w:rsid w:val="00A33D1B"/>
    <w:rsid w:val="00A33E82"/>
    <w:rsid w:val="00A33EB9"/>
    <w:rsid w:val="00A34757"/>
    <w:rsid w:val="00A34807"/>
    <w:rsid w:val="00A34842"/>
    <w:rsid w:val="00A34849"/>
    <w:rsid w:val="00A349CC"/>
    <w:rsid w:val="00A34BDE"/>
    <w:rsid w:val="00A34D2C"/>
    <w:rsid w:val="00A34F23"/>
    <w:rsid w:val="00A353E6"/>
    <w:rsid w:val="00A354B5"/>
    <w:rsid w:val="00A358F4"/>
    <w:rsid w:val="00A359DD"/>
    <w:rsid w:val="00A35B61"/>
    <w:rsid w:val="00A35E86"/>
    <w:rsid w:val="00A35F99"/>
    <w:rsid w:val="00A361FA"/>
    <w:rsid w:val="00A361FB"/>
    <w:rsid w:val="00A365ED"/>
    <w:rsid w:val="00A365F1"/>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87"/>
    <w:rsid w:val="00A376CF"/>
    <w:rsid w:val="00A376DF"/>
    <w:rsid w:val="00A3770E"/>
    <w:rsid w:val="00A377DE"/>
    <w:rsid w:val="00A378A9"/>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93C"/>
    <w:rsid w:val="00A42B13"/>
    <w:rsid w:val="00A42E83"/>
    <w:rsid w:val="00A42F29"/>
    <w:rsid w:val="00A42F8A"/>
    <w:rsid w:val="00A42FBA"/>
    <w:rsid w:val="00A4300D"/>
    <w:rsid w:val="00A4308A"/>
    <w:rsid w:val="00A43144"/>
    <w:rsid w:val="00A432C1"/>
    <w:rsid w:val="00A433CF"/>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2A8"/>
    <w:rsid w:val="00A45309"/>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8F9"/>
    <w:rsid w:val="00A47962"/>
    <w:rsid w:val="00A47B5D"/>
    <w:rsid w:val="00A47CD6"/>
    <w:rsid w:val="00A47CE2"/>
    <w:rsid w:val="00A47D63"/>
    <w:rsid w:val="00A47DB2"/>
    <w:rsid w:val="00A47E3C"/>
    <w:rsid w:val="00A47F06"/>
    <w:rsid w:val="00A47FB8"/>
    <w:rsid w:val="00A50108"/>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6C9"/>
    <w:rsid w:val="00A51822"/>
    <w:rsid w:val="00A51C69"/>
    <w:rsid w:val="00A51EC9"/>
    <w:rsid w:val="00A51F62"/>
    <w:rsid w:val="00A52071"/>
    <w:rsid w:val="00A52170"/>
    <w:rsid w:val="00A52248"/>
    <w:rsid w:val="00A5242B"/>
    <w:rsid w:val="00A5244A"/>
    <w:rsid w:val="00A5244F"/>
    <w:rsid w:val="00A5250B"/>
    <w:rsid w:val="00A52539"/>
    <w:rsid w:val="00A52BC7"/>
    <w:rsid w:val="00A52C80"/>
    <w:rsid w:val="00A52E10"/>
    <w:rsid w:val="00A52EEA"/>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D4"/>
    <w:rsid w:val="00A53E28"/>
    <w:rsid w:val="00A541C2"/>
    <w:rsid w:val="00A54242"/>
    <w:rsid w:val="00A542A8"/>
    <w:rsid w:val="00A5430C"/>
    <w:rsid w:val="00A54375"/>
    <w:rsid w:val="00A543C0"/>
    <w:rsid w:val="00A54416"/>
    <w:rsid w:val="00A5447F"/>
    <w:rsid w:val="00A545B4"/>
    <w:rsid w:val="00A546E7"/>
    <w:rsid w:val="00A546F6"/>
    <w:rsid w:val="00A54AC5"/>
    <w:rsid w:val="00A54AE6"/>
    <w:rsid w:val="00A54BB8"/>
    <w:rsid w:val="00A54CB6"/>
    <w:rsid w:val="00A54DBF"/>
    <w:rsid w:val="00A54E9A"/>
    <w:rsid w:val="00A54EAF"/>
    <w:rsid w:val="00A54F71"/>
    <w:rsid w:val="00A54F89"/>
    <w:rsid w:val="00A5500D"/>
    <w:rsid w:val="00A5511F"/>
    <w:rsid w:val="00A55197"/>
    <w:rsid w:val="00A551FE"/>
    <w:rsid w:val="00A552E0"/>
    <w:rsid w:val="00A55517"/>
    <w:rsid w:val="00A5554F"/>
    <w:rsid w:val="00A555B3"/>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86"/>
    <w:rsid w:val="00A56CA2"/>
    <w:rsid w:val="00A56D61"/>
    <w:rsid w:val="00A57087"/>
    <w:rsid w:val="00A5712F"/>
    <w:rsid w:val="00A57198"/>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8DC"/>
    <w:rsid w:val="00A6090A"/>
    <w:rsid w:val="00A60914"/>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27"/>
    <w:rsid w:val="00A62284"/>
    <w:rsid w:val="00A6248B"/>
    <w:rsid w:val="00A6255F"/>
    <w:rsid w:val="00A628F0"/>
    <w:rsid w:val="00A62946"/>
    <w:rsid w:val="00A629AE"/>
    <w:rsid w:val="00A629F2"/>
    <w:rsid w:val="00A62BC4"/>
    <w:rsid w:val="00A62D49"/>
    <w:rsid w:val="00A62D8D"/>
    <w:rsid w:val="00A62EE1"/>
    <w:rsid w:val="00A62FF9"/>
    <w:rsid w:val="00A630A4"/>
    <w:rsid w:val="00A6315F"/>
    <w:rsid w:val="00A631B8"/>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FFB"/>
    <w:rsid w:val="00A65048"/>
    <w:rsid w:val="00A6505D"/>
    <w:rsid w:val="00A650D0"/>
    <w:rsid w:val="00A650D1"/>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993"/>
    <w:rsid w:val="00A66A6E"/>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CC0"/>
    <w:rsid w:val="00A67FAD"/>
    <w:rsid w:val="00A67FF0"/>
    <w:rsid w:val="00A700D8"/>
    <w:rsid w:val="00A70574"/>
    <w:rsid w:val="00A7070C"/>
    <w:rsid w:val="00A70737"/>
    <w:rsid w:val="00A707E8"/>
    <w:rsid w:val="00A708C1"/>
    <w:rsid w:val="00A70A45"/>
    <w:rsid w:val="00A70B15"/>
    <w:rsid w:val="00A70B80"/>
    <w:rsid w:val="00A70D72"/>
    <w:rsid w:val="00A70F83"/>
    <w:rsid w:val="00A70F93"/>
    <w:rsid w:val="00A710A6"/>
    <w:rsid w:val="00A712B6"/>
    <w:rsid w:val="00A712DA"/>
    <w:rsid w:val="00A7158D"/>
    <w:rsid w:val="00A71684"/>
    <w:rsid w:val="00A716E2"/>
    <w:rsid w:val="00A716E9"/>
    <w:rsid w:val="00A7171A"/>
    <w:rsid w:val="00A71816"/>
    <w:rsid w:val="00A71B53"/>
    <w:rsid w:val="00A71D84"/>
    <w:rsid w:val="00A71EC4"/>
    <w:rsid w:val="00A71ECE"/>
    <w:rsid w:val="00A71F3B"/>
    <w:rsid w:val="00A71FD6"/>
    <w:rsid w:val="00A720AA"/>
    <w:rsid w:val="00A7210E"/>
    <w:rsid w:val="00A721EE"/>
    <w:rsid w:val="00A7230C"/>
    <w:rsid w:val="00A723DE"/>
    <w:rsid w:val="00A723FB"/>
    <w:rsid w:val="00A72512"/>
    <w:rsid w:val="00A7257D"/>
    <w:rsid w:val="00A725C8"/>
    <w:rsid w:val="00A725FD"/>
    <w:rsid w:val="00A726CB"/>
    <w:rsid w:val="00A72758"/>
    <w:rsid w:val="00A72827"/>
    <w:rsid w:val="00A72A4F"/>
    <w:rsid w:val="00A72BA7"/>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B5D"/>
    <w:rsid w:val="00A73BAF"/>
    <w:rsid w:val="00A73D3A"/>
    <w:rsid w:val="00A73D46"/>
    <w:rsid w:val="00A73DEB"/>
    <w:rsid w:val="00A73E17"/>
    <w:rsid w:val="00A7406A"/>
    <w:rsid w:val="00A740F5"/>
    <w:rsid w:val="00A74255"/>
    <w:rsid w:val="00A7428F"/>
    <w:rsid w:val="00A744D1"/>
    <w:rsid w:val="00A7468D"/>
    <w:rsid w:val="00A746E3"/>
    <w:rsid w:val="00A74854"/>
    <w:rsid w:val="00A74A5D"/>
    <w:rsid w:val="00A74AEF"/>
    <w:rsid w:val="00A74AF0"/>
    <w:rsid w:val="00A74B8A"/>
    <w:rsid w:val="00A74BC0"/>
    <w:rsid w:val="00A74C47"/>
    <w:rsid w:val="00A74E98"/>
    <w:rsid w:val="00A750FD"/>
    <w:rsid w:val="00A75139"/>
    <w:rsid w:val="00A75196"/>
    <w:rsid w:val="00A7543C"/>
    <w:rsid w:val="00A75587"/>
    <w:rsid w:val="00A756CA"/>
    <w:rsid w:val="00A756E6"/>
    <w:rsid w:val="00A7582D"/>
    <w:rsid w:val="00A75909"/>
    <w:rsid w:val="00A759C0"/>
    <w:rsid w:val="00A75A17"/>
    <w:rsid w:val="00A75CD8"/>
    <w:rsid w:val="00A75F3E"/>
    <w:rsid w:val="00A76082"/>
    <w:rsid w:val="00A760CB"/>
    <w:rsid w:val="00A7610C"/>
    <w:rsid w:val="00A76213"/>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F4"/>
    <w:rsid w:val="00A7752C"/>
    <w:rsid w:val="00A77604"/>
    <w:rsid w:val="00A77630"/>
    <w:rsid w:val="00A7785A"/>
    <w:rsid w:val="00A778B5"/>
    <w:rsid w:val="00A77994"/>
    <w:rsid w:val="00A779EE"/>
    <w:rsid w:val="00A77A3D"/>
    <w:rsid w:val="00A77C6A"/>
    <w:rsid w:val="00A77D48"/>
    <w:rsid w:val="00A77D7B"/>
    <w:rsid w:val="00A77DB4"/>
    <w:rsid w:val="00A77E4E"/>
    <w:rsid w:val="00A77EB2"/>
    <w:rsid w:val="00A77EE8"/>
    <w:rsid w:val="00A80081"/>
    <w:rsid w:val="00A80160"/>
    <w:rsid w:val="00A80421"/>
    <w:rsid w:val="00A8046B"/>
    <w:rsid w:val="00A80543"/>
    <w:rsid w:val="00A80605"/>
    <w:rsid w:val="00A80720"/>
    <w:rsid w:val="00A80965"/>
    <w:rsid w:val="00A80A57"/>
    <w:rsid w:val="00A80BE3"/>
    <w:rsid w:val="00A80FFF"/>
    <w:rsid w:val="00A8102E"/>
    <w:rsid w:val="00A81097"/>
    <w:rsid w:val="00A811E9"/>
    <w:rsid w:val="00A8164D"/>
    <w:rsid w:val="00A81840"/>
    <w:rsid w:val="00A8186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8CB"/>
    <w:rsid w:val="00A83A5B"/>
    <w:rsid w:val="00A83B18"/>
    <w:rsid w:val="00A83DBF"/>
    <w:rsid w:val="00A83E28"/>
    <w:rsid w:val="00A83E4E"/>
    <w:rsid w:val="00A83EC5"/>
    <w:rsid w:val="00A83EF6"/>
    <w:rsid w:val="00A840DF"/>
    <w:rsid w:val="00A8411E"/>
    <w:rsid w:val="00A841B8"/>
    <w:rsid w:val="00A8464B"/>
    <w:rsid w:val="00A8467E"/>
    <w:rsid w:val="00A846BC"/>
    <w:rsid w:val="00A84750"/>
    <w:rsid w:val="00A847B1"/>
    <w:rsid w:val="00A847EA"/>
    <w:rsid w:val="00A848CC"/>
    <w:rsid w:val="00A849F1"/>
    <w:rsid w:val="00A84AF5"/>
    <w:rsid w:val="00A84C71"/>
    <w:rsid w:val="00A84C85"/>
    <w:rsid w:val="00A84DB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7AD"/>
    <w:rsid w:val="00A86954"/>
    <w:rsid w:val="00A8696F"/>
    <w:rsid w:val="00A869E6"/>
    <w:rsid w:val="00A86A6E"/>
    <w:rsid w:val="00A86B10"/>
    <w:rsid w:val="00A86C41"/>
    <w:rsid w:val="00A86D94"/>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B7A"/>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55D"/>
    <w:rsid w:val="00A9178F"/>
    <w:rsid w:val="00A919C9"/>
    <w:rsid w:val="00A91C90"/>
    <w:rsid w:val="00A91E05"/>
    <w:rsid w:val="00A91FEF"/>
    <w:rsid w:val="00A92127"/>
    <w:rsid w:val="00A92173"/>
    <w:rsid w:val="00A92220"/>
    <w:rsid w:val="00A923EF"/>
    <w:rsid w:val="00A92499"/>
    <w:rsid w:val="00A92562"/>
    <w:rsid w:val="00A92695"/>
    <w:rsid w:val="00A9292C"/>
    <w:rsid w:val="00A92B94"/>
    <w:rsid w:val="00A92B9F"/>
    <w:rsid w:val="00A92BF8"/>
    <w:rsid w:val="00A92CEE"/>
    <w:rsid w:val="00A92F32"/>
    <w:rsid w:val="00A92F76"/>
    <w:rsid w:val="00A92FCA"/>
    <w:rsid w:val="00A93262"/>
    <w:rsid w:val="00A9332D"/>
    <w:rsid w:val="00A935AC"/>
    <w:rsid w:val="00A93774"/>
    <w:rsid w:val="00A93B66"/>
    <w:rsid w:val="00A93BBA"/>
    <w:rsid w:val="00A93C80"/>
    <w:rsid w:val="00A93E43"/>
    <w:rsid w:val="00A93EF4"/>
    <w:rsid w:val="00A93FD7"/>
    <w:rsid w:val="00A94085"/>
    <w:rsid w:val="00A94187"/>
    <w:rsid w:val="00A9427A"/>
    <w:rsid w:val="00A942CC"/>
    <w:rsid w:val="00A946D1"/>
    <w:rsid w:val="00A94862"/>
    <w:rsid w:val="00A94878"/>
    <w:rsid w:val="00A94CD4"/>
    <w:rsid w:val="00A94D47"/>
    <w:rsid w:val="00A94D98"/>
    <w:rsid w:val="00A94DDF"/>
    <w:rsid w:val="00A95242"/>
    <w:rsid w:val="00A95287"/>
    <w:rsid w:val="00A95289"/>
    <w:rsid w:val="00A954A5"/>
    <w:rsid w:val="00A954C8"/>
    <w:rsid w:val="00A956BE"/>
    <w:rsid w:val="00A95B1E"/>
    <w:rsid w:val="00A95C32"/>
    <w:rsid w:val="00A95C59"/>
    <w:rsid w:val="00A95FAD"/>
    <w:rsid w:val="00A95FB2"/>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03"/>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561"/>
    <w:rsid w:val="00AA16DF"/>
    <w:rsid w:val="00AA172E"/>
    <w:rsid w:val="00AA1898"/>
    <w:rsid w:val="00AA1955"/>
    <w:rsid w:val="00AA1A0D"/>
    <w:rsid w:val="00AA1A88"/>
    <w:rsid w:val="00AA1B66"/>
    <w:rsid w:val="00AA1BB0"/>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BB6"/>
    <w:rsid w:val="00AA2C3E"/>
    <w:rsid w:val="00AA2D9F"/>
    <w:rsid w:val="00AA2E33"/>
    <w:rsid w:val="00AA31A2"/>
    <w:rsid w:val="00AA3223"/>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EE"/>
    <w:rsid w:val="00AA47F9"/>
    <w:rsid w:val="00AA4817"/>
    <w:rsid w:val="00AA4874"/>
    <w:rsid w:val="00AA4A7A"/>
    <w:rsid w:val="00AA4ADB"/>
    <w:rsid w:val="00AA4B26"/>
    <w:rsid w:val="00AA4B65"/>
    <w:rsid w:val="00AA4B78"/>
    <w:rsid w:val="00AA4CF1"/>
    <w:rsid w:val="00AA4D0C"/>
    <w:rsid w:val="00AA5167"/>
    <w:rsid w:val="00AA51CE"/>
    <w:rsid w:val="00AA522E"/>
    <w:rsid w:val="00AA5313"/>
    <w:rsid w:val="00AA54E0"/>
    <w:rsid w:val="00AA54E6"/>
    <w:rsid w:val="00AA558E"/>
    <w:rsid w:val="00AA5655"/>
    <w:rsid w:val="00AA57B2"/>
    <w:rsid w:val="00AA57ED"/>
    <w:rsid w:val="00AA588B"/>
    <w:rsid w:val="00AA58A9"/>
    <w:rsid w:val="00AA58E0"/>
    <w:rsid w:val="00AA59DB"/>
    <w:rsid w:val="00AA5A38"/>
    <w:rsid w:val="00AA5AD6"/>
    <w:rsid w:val="00AA5B9F"/>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BB8"/>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0EF4"/>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793"/>
    <w:rsid w:val="00AB2848"/>
    <w:rsid w:val="00AB285C"/>
    <w:rsid w:val="00AB2880"/>
    <w:rsid w:val="00AB2CC3"/>
    <w:rsid w:val="00AB2CCD"/>
    <w:rsid w:val="00AB2EAC"/>
    <w:rsid w:val="00AB2F28"/>
    <w:rsid w:val="00AB3189"/>
    <w:rsid w:val="00AB3373"/>
    <w:rsid w:val="00AB33D0"/>
    <w:rsid w:val="00AB3593"/>
    <w:rsid w:val="00AB35A8"/>
    <w:rsid w:val="00AB36CB"/>
    <w:rsid w:val="00AB372E"/>
    <w:rsid w:val="00AB381B"/>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85E"/>
    <w:rsid w:val="00AB49AD"/>
    <w:rsid w:val="00AB4CF5"/>
    <w:rsid w:val="00AB4FFA"/>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598"/>
    <w:rsid w:val="00AC05F6"/>
    <w:rsid w:val="00AC0656"/>
    <w:rsid w:val="00AC06C8"/>
    <w:rsid w:val="00AC0722"/>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90F"/>
    <w:rsid w:val="00AC398A"/>
    <w:rsid w:val="00AC3BC2"/>
    <w:rsid w:val="00AC3C67"/>
    <w:rsid w:val="00AC3D41"/>
    <w:rsid w:val="00AC3D6C"/>
    <w:rsid w:val="00AC3DC1"/>
    <w:rsid w:val="00AC3F13"/>
    <w:rsid w:val="00AC40AC"/>
    <w:rsid w:val="00AC4120"/>
    <w:rsid w:val="00AC433A"/>
    <w:rsid w:val="00AC4600"/>
    <w:rsid w:val="00AC478E"/>
    <w:rsid w:val="00AC47EF"/>
    <w:rsid w:val="00AC4927"/>
    <w:rsid w:val="00AC4A4B"/>
    <w:rsid w:val="00AC4D2F"/>
    <w:rsid w:val="00AC4F88"/>
    <w:rsid w:val="00AC512E"/>
    <w:rsid w:val="00AC51B4"/>
    <w:rsid w:val="00AC527D"/>
    <w:rsid w:val="00AC53E0"/>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09"/>
    <w:rsid w:val="00AC7A42"/>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869"/>
    <w:rsid w:val="00AD087C"/>
    <w:rsid w:val="00AD08B0"/>
    <w:rsid w:val="00AD09DB"/>
    <w:rsid w:val="00AD0CA2"/>
    <w:rsid w:val="00AD0E5D"/>
    <w:rsid w:val="00AD0F1C"/>
    <w:rsid w:val="00AD0F84"/>
    <w:rsid w:val="00AD0FBD"/>
    <w:rsid w:val="00AD11BC"/>
    <w:rsid w:val="00AD124C"/>
    <w:rsid w:val="00AD13BE"/>
    <w:rsid w:val="00AD17E5"/>
    <w:rsid w:val="00AD1893"/>
    <w:rsid w:val="00AD1ACD"/>
    <w:rsid w:val="00AD1D1D"/>
    <w:rsid w:val="00AD1D48"/>
    <w:rsid w:val="00AD1F75"/>
    <w:rsid w:val="00AD20CE"/>
    <w:rsid w:val="00AD20DF"/>
    <w:rsid w:val="00AD24A4"/>
    <w:rsid w:val="00AD2514"/>
    <w:rsid w:val="00AD252A"/>
    <w:rsid w:val="00AD257D"/>
    <w:rsid w:val="00AD25BD"/>
    <w:rsid w:val="00AD280C"/>
    <w:rsid w:val="00AD285B"/>
    <w:rsid w:val="00AD2B73"/>
    <w:rsid w:val="00AD305E"/>
    <w:rsid w:val="00AD3071"/>
    <w:rsid w:val="00AD3463"/>
    <w:rsid w:val="00AD346E"/>
    <w:rsid w:val="00AD3812"/>
    <w:rsid w:val="00AD3AF4"/>
    <w:rsid w:val="00AD3B7B"/>
    <w:rsid w:val="00AD3C6D"/>
    <w:rsid w:val="00AD3D05"/>
    <w:rsid w:val="00AD3DFA"/>
    <w:rsid w:val="00AD3E63"/>
    <w:rsid w:val="00AD3EA0"/>
    <w:rsid w:val="00AD3EA3"/>
    <w:rsid w:val="00AD40FE"/>
    <w:rsid w:val="00AD427D"/>
    <w:rsid w:val="00AD4378"/>
    <w:rsid w:val="00AD4571"/>
    <w:rsid w:val="00AD4691"/>
    <w:rsid w:val="00AD46BB"/>
    <w:rsid w:val="00AD496D"/>
    <w:rsid w:val="00AD4A73"/>
    <w:rsid w:val="00AD4B90"/>
    <w:rsid w:val="00AD4DF9"/>
    <w:rsid w:val="00AD4FC1"/>
    <w:rsid w:val="00AD5002"/>
    <w:rsid w:val="00AD502F"/>
    <w:rsid w:val="00AD548B"/>
    <w:rsid w:val="00AD5542"/>
    <w:rsid w:val="00AD5547"/>
    <w:rsid w:val="00AD55B7"/>
    <w:rsid w:val="00AD571B"/>
    <w:rsid w:val="00AD57F0"/>
    <w:rsid w:val="00AD590F"/>
    <w:rsid w:val="00AD5984"/>
    <w:rsid w:val="00AD5AB1"/>
    <w:rsid w:val="00AD5B34"/>
    <w:rsid w:val="00AD5B83"/>
    <w:rsid w:val="00AD5D01"/>
    <w:rsid w:val="00AD5DB9"/>
    <w:rsid w:val="00AD5DF3"/>
    <w:rsid w:val="00AD5ECE"/>
    <w:rsid w:val="00AD61EF"/>
    <w:rsid w:val="00AD6440"/>
    <w:rsid w:val="00AD653D"/>
    <w:rsid w:val="00AD668D"/>
    <w:rsid w:val="00AD66D3"/>
    <w:rsid w:val="00AD67F8"/>
    <w:rsid w:val="00AD681F"/>
    <w:rsid w:val="00AD68A2"/>
    <w:rsid w:val="00AD68B5"/>
    <w:rsid w:val="00AD6D4E"/>
    <w:rsid w:val="00AD6E98"/>
    <w:rsid w:val="00AD6FA8"/>
    <w:rsid w:val="00AD6FEC"/>
    <w:rsid w:val="00AD713D"/>
    <w:rsid w:val="00AD7141"/>
    <w:rsid w:val="00AD71CC"/>
    <w:rsid w:val="00AD7281"/>
    <w:rsid w:val="00AD72EC"/>
    <w:rsid w:val="00AD7321"/>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1457"/>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4200"/>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4F43"/>
    <w:rsid w:val="00AE503C"/>
    <w:rsid w:val="00AE5145"/>
    <w:rsid w:val="00AE5154"/>
    <w:rsid w:val="00AE5288"/>
    <w:rsid w:val="00AE52D7"/>
    <w:rsid w:val="00AE52EC"/>
    <w:rsid w:val="00AE5862"/>
    <w:rsid w:val="00AE587F"/>
    <w:rsid w:val="00AE5891"/>
    <w:rsid w:val="00AE58BE"/>
    <w:rsid w:val="00AE5A7C"/>
    <w:rsid w:val="00AE5C55"/>
    <w:rsid w:val="00AE5D27"/>
    <w:rsid w:val="00AE5DF0"/>
    <w:rsid w:val="00AE5FB3"/>
    <w:rsid w:val="00AE60C1"/>
    <w:rsid w:val="00AE6174"/>
    <w:rsid w:val="00AE628B"/>
    <w:rsid w:val="00AE62FD"/>
    <w:rsid w:val="00AE6323"/>
    <w:rsid w:val="00AE6383"/>
    <w:rsid w:val="00AE63FD"/>
    <w:rsid w:val="00AE6411"/>
    <w:rsid w:val="00AE6472"/>
    <w:rsid w:val="00AE64EB"/>
    <w:rsid w:val="00AE6510"/>
    <w:rsid w:val="00AE6559"/>
    <w:rsid w:val="00AE6595"/>
    <w:rsid w:val="00AE686D"/>
    <w:rsid w:val="00AE69B7"/>
    <w:rsid w:val="00AE6A02"/>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7B6"/>
    <w:rsid w:val="00AF0974"/>
    <w:rsid w:val="00AF0C29"/>
    <w:rsid w:val="00AF0D0E"/>
    <w:rsid w:val="00AF0DC8"/>
    <w:rsid w:val="00AF0E94"/>
    <w:rsid w:val="00AF10F6"/>
    <w:rsid w:val="00AF161A"/>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C8"/>
    <w:rsid w:val="00AF5142"/>
    <w:rsid w:val="00AF5233"/>
    <w:rsid w:val="00AF536E"/>
    <w:rsid w:val="00AF547D"/>
    <w:rsid w:val="00AF54A4"/>
    <w:rsid w:val="00AF5504"/>
    <w:rsid w:val="00AF56B5"/>
    <w:rsid w:val="00AF5770"/>
    <w:rsid w:val="00AF57DE"/>
    <w:rsid w:val="00AF58A0"/>
    <w:rsid w:val="00AF59B0"/>
    <w:rsid w:val="00AF5A11"/>
    <w:rsid w:val="00AF5C09"/>
    <w:rsid w:val="00AF5CA0"/>
    <w:rsid w:val="00AF5EED"/>
    <w:rsid w:val="00AF6024"/>
    <w:rsid w:val="00AF6078"/>
    <w:rsid w:val="00AF621C"/>
    <w:rsid w:val="00AF622E"/>
    <w:rsid w:val="00AF6232"/>
    <w:rsid w:val="00AF63D0"/>
    <w:rsid w:val="00AF64ED"/>
    <w:rsid w:val="00AF6542"/>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C8E"/>
    <w:rsid w:val="00B00E7A"/>
    <w:rsid w:val="00B00FE3"/>
    <w:rsid w:val="00B01138"/>
    <w:rsid w:val="00B01141"/>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3A8"/>
    <w:rsid w:val="00B023D8"/>
    <w:rsid w:val="00B02437"/>
    <w:rsid w:val="00B02474"/>
    <w:rsid w:val="00B0248F"/>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590"/>
    <w:rsid w:val="00B056C8"/>
    <w:rsid w:val="00B057C4"/>
    <w:rsid w:val="00B057CF"/>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604"/>
    <w:rsid w:val="00B06609"/>
    <w:rsid w:val="00B06790"/>
    <w:rsid w:val="00B06826"/>
    <w:rsid w:val="00B06847"/>
    <w:rsid w:val="00B06A09"/>
    <w:rsid w:val="00B06BF0"/>
    <w:rsid w:val="00B06C63"/>
    <w:rsid w:val="00B06C84"/>
    <w:rsid w:val="00B06D51"/>
    <w:rsid w:val="00B06F91"/>
    <w:rsid w:val="00B06FC1"/>
    <w:rsid w:val="00B0705F"/>
    <w:rsid w:val="00B0712A"/>
    <w:rsid w:val="00B071B6"/>
    <w:rsid w:val="00B071DA"/>
    <w:rsid w:val="00B07266"/>
    <w:rsid w:val="00B07280"/>
    <w:rsid w:val="00B073B7"/>
    <w:rsid w:val="00B0763B"/>
    <w:rsid w:val="00B077F3"/>
    <w:rsid w:val="00B07B54"/>
    <w:rsid w:val="00B07D8A"/>
    <w:rsid w:val="00B07E4D"/>
    <w:rsid w:val="00B07EED"/>
    <w:rsid w:val="00B07FEA"/>
    <w:rsid w:val="00B10090"/>
    <w:rsid w:val="00B10281"/>
    <w:rsid w:val="00B102B3"/>
    <w:rsid w:val="00B103DA"/>
    <w:rsid w:val="00B1042D"/>
    <w:rsid w:val="00B10478"/>
    <w:rsid w:val="00B104B6"/>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7B6"/>
    <w:rsid w:val="00B117DA"/>
    <w:rsid w:val="00B1197E"/>
    <w:rsid w:val="00B11984"/>
    <w:rsid w:val="00B11D96"/>
    <w:rsid w:val="00B11E1D"/>
    <w:rsid w:val="00B11EBA"/>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3F1"/>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202"/>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34E"/>
    <w:rsid w:val="00B1640E"/>
    <w:rsid w:val="00B164B4"/>
    <w:rsid w:val="00B165E0"/>
    <w:rsid w:val="00B166B6"/>
    <w:rsid w:val="00B166CA"/>
    <w:rsid w:val="00B166F6"/>
    <w:rsid w:val="00B16736"/>
    <w:rsid w:val="00B16962"/>
    <w:rsid w:val="00B16A78"/>
    <w:rsid w:val="00B16AC2"/>
    <w:rsid w:val="00B16CF9"/>
    <w:rsid w:val="00B172B0"/>
    <w:rsid w:val="00B17387"/>
    <w:rsid w:val="00B17578"/>
    <w:rsid w:val="00B17608"/>
    <w:rsid w:val="00B17676"/>
    <w:rsid w:val="00B176B0"/>
    <w:rsid w:val="00B176BE"/>
    <w:rsid w:val="00B177C5"/>
    <w:rsid w:val="00B1788D"/>
    <w:rsid w:val="00B17A15"/>
    <w:rsid w:val="00B17A53"/>
    <w:rsid w:val="00B17A5D"/>
    <w:rsid w:val="00B17A89"/>
    <w:rsid w:val="00B17B91"/>
    <w:rsid w:val="00B17BCD"/>
    <w:rsid w:val="00B17CC3"/>
    <w:rsid w:val="00B17D5E"/>
    <w:rsid w:val="00B17E27"/>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87"/>
    <w:rsid w:val="00B231C6"/>
    <w:rsid w:val="00B233A2"/>
    <w:rsid w:val="00B233C0"/>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2C"/>
    <w:rsid w:val="00B25BCE"/>
    <w:rsid w:val="00B25C29"/>
    <w:rsid w:val="00B25C71"/>
    <w:rsid w:val="00B25F56"/>
    <w:rsid w:val="00B26080"/>
    <w:rsid w:val="00B26127"/>
    <w:rsid w:val="00B26225"/>
    <w:rsid w:val="00B2634E"/>
    <w:rsid w:val="00B2634F"/>
    <w:rsid w:val="00B26359"/>
    <w:rsid w:val="00B26577"/>
    <w:rsid w:val="00B26A4F"/>
    <w:rsid w:val="00B26C18"/>
    <w:rsid w:val="00B26CA4"/>
    <w:rsid w:val="00B26D28"/>
    <w:rsid w:val="00B26EA2"/>
    <w:rsid w:val="00B26ED3"/>
    <w:rsid w:val="00B26EF7"/>
    <w:rsid w:val="00B26F4E"/>
    <w:rsid w:val="00B2765F"/>
    <w:rsid w:val="00B277DC"/>
    <w:rsid w:val="00B278B9"/>
    <w:rsid w:val="00B2791F"/>
    <w:rsid w:val="00B27D63"/>
    <w:rsid w:val="00B27D77"/>
    <w:rsid w:val="00B27DD0"/>
    <w:rsid w:val="00B303FA"/>
    <w:rsid w:val="00B3061E"/>
    <w:rsid w:val="00B306DD"/>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3094"/>
    <w:rsid w:val="00B331F8"/>
    <w:rsid w:val="00B332D0"/>
    <w:rsid w:val="00B333C8"/>
    <w:rsid w:val="00B333CA"/>
    <w:rsid w:val="00B333EB"/>
    <w:rsid w:val="00B3342F"/>
    <w:rsid w:val="00B33600"/>
    <w:rsid w:val="00B336DF"/>
    <w:rsid w:val="00B338E2"/>
    <w:rsid w:val="00B33AEC"/>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F8B"/>
    <w:rsid w:val="00B360BF"/>
    <w:rsid w:val="00B360EF"/>
    <w:rsid w:val="00B361DA"/>
    <w:rsid w:val="00B36489"/>
    <w:rsid w:val="00B364D0"/>
    <w:rsid w:val="00B365B7"/>
    <w:rsid w:val="00B3688D"/>
    <w:rsid w:val="00B36985"/>
    <w:rsid w:val="00B36BAF"/>
    <w:rsid w:val="00B36C4F"/>
    <w:rsid w:val="00B36C90"/>
    <w:rsid w:val="00B36C98"/>
    <w:rsid w:val="00B36D05"/>
    <w:rsid w:val="00B36E62"/>
    <w:rsid w:val="00B36F3D"/>
    <w:rsid w:val="00B37132"/>
    <w:rsid w:val="00B37349"/>
    <w:rsid w:val="00B373EF"/>
    <w:rsid w:val="00B3755E"/>
    <w:rsid w:val="00B37577"/>
    <w:rsid w:val="00B37695"/>
    <w:rsid w:val="00B376BB"/>
    <w:rsid w:val="00B37848"/>
    <w:rsid w:val="00B378AC"/>
    <w:rsid w:val="00B378F8"/>
    <w:rsid w:val="00B37AC8"/>
    <w:rsid w:val="00B37ADB"/>
    <w:rsid w:val="00B37AE0"/>
    <w:rsid w:val="00B37EA6"/>
    <w:rsid w:val="00B37EAF"/>
    <w:rsid w:val="00B4005D"/>
    <w:rsid w:val="00B40067"/>
    <w:rsid w:val="00B4054D"/>
    <w:rsid w:val="00B405B5"/>
    <w:rsid w:val="00B40995"/>
    <w:rsid w:val="00B40AF7"/>
    <w:rsid w:val="00B40D8E"/>
    <w:rsid w:val="00B40DA7"/>
    <w:rsid w:val="00B40E2D"/>
    <w:rsid w:val="00B40EFB"/>
    <w:rsid w:val="00B4100E"/>
    <w:rsid w:val="00B41103"/>
    <w:rsid w:val="00B412DB"/>
    <w:rsid w:val="00B41392"/>
    <w:rsid w:val="00B41707"/>
    <w:rsid w:val="00B4170C"/>
    <w:rsid w:val="00B417CB"/>
    <w:rsid w:val="00B41845"/>
    <w:rsid w:val="00B41A2A"/>
    <w:rsid w:val="00B41DCF"/>
    <w:rsid w:val="00B41E27"/>
    <w:rsid w:val="00B41F7E"/>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9AE"/>
    <w:rsid w:val="00B43B49"/>
    <w:rsid w:val="00B43D32"/>
    <w:rsid w:val="00B43FA2"/>
    <w:rsid w:val="00B44196"/>
    <w:rsid w:val="00B4423C"/>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C9"/>
    <w:rsid w:val="00B45C18"/>
    <w:rsid w:val="00B45D02"/>
    <w:rsid w:val="00B45F28"/>
    <w:rsid w:val="00B45FA6"/>
    <w:rsid w:val="00B46148"/>
    <w:rsid w:val="00B4629A"/>
    <w:rsid w:val="00B46408"/>
    <w:rsid w:val="00B4672A"/>
    <w:rsid w:val="00B469CC"/>
    <w:rsid w:val="00B46F16"/>
    <w:rsid w:val="00B47191"/>
    <w:rsid w:val="00B47257"/>
    <w:rsid w:val="00B47264"/>
    <w:rsid w:val="00B474D3"/>
    <w:rsid w:val="00B474E7"/>
    <w:rsid w:val="00B4750F"/>
    <w:rsid w:val="00B47548"/>
    <w:rsid w:val="00B4764C"/>
    <w:rsid w:val="00B47740"/>
    <w:rsid w:val="00B47803"/>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11AD"/>
    <w:rsid w:val="00B5120F"/>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2C8"/>
    <w:rsid w:val="00B52345"/>
    <w:rsid w:val="00B52357"/>
    <w:rsid w:val="00B525BB"/>
    <w:rsid w:val="00B52607"/>
    <w:rsid w:val="00B52680"/>
    <w:rsid w:val="00B52835"/>
    <w:rsid w:val="00B52CE0"/>
    <w:rsid w:val="00B52E13"/>
    <w:rsid w:val="00B52E57"/>
    <w:rsid w:val="00B52EF2"/>
    <w:rsid w:val="00B5314B"/>
    <w:rsid w:val="00B532B1"/>
    <w:rsid w:val="00B53375"/>
    <w:rsid w:val="00B5342B"/>
    <w:rsid w:val="00B535DA"/>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429"/>
    <w:rsid w:val="00B5753B"/>
    <w:rsid w:val="00B575D7"/>
    <w:rsid w:val="00B57734"/>
    <w:rsid w:val="00B577F0"/>
    <w:rsid w:val="00B57817"/>
    <w:rsid w:val="00B57904"/>
    <w:rsid w:val="00B5791C"/>
    <w:rsid w:val="00B57C21"/>
    <w:rsid w:val="00B57C33"/>
    <w:rsid w:val="00B57CEF"/>
    <w:rsid w:val="00B57F84"/>
    <w:rsid w:val="00B60331"/>
    <w:rsid w:val="00B60368"/>
    <w:rsid w:val="00B603D4"/>
    <w:rsid w:val="00B6049C"/>
    <w:rsid w:val="00B604A6"/>
    <w:rsid w:val="00B60669"/>
    <w:rsid w:val="00B60762"/>
    <w:rsid w:val="00B6089E"/>
    <w:rsid w:val="00B60A3A"/>
    <w:rsid w:val="00B60B7F"/>
    <w:rsid w:val="00B60B9E"/>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13"/>
    <w:rsid w:val="00B62256"/>
    <w:rsid w:val="00B62384"/>
    <w:rsid w:val="00B623B6"/>
    <w:rsid w:val="00B624BE"/>
    <w:rsid w:val="00B6261E"/>
    <w:rsid w:val="00B6266E"/>
    <w:rsid w:val="00B626E1"/>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5C"/>
    <w:rsid w:val="00B63A6C"/>
    <w:rsid w:val="00B63AFD"/>
    <w:rsid w:val="00B63B81"/>
    <w:rsid w:val="00B63D50"/>
    <w:rsid w:val="00B63ED0"/>
    <w:rsid w:val="00B63F43"/>
    <w:rsid w:val="00B63F45"/>
    <w:rsid w:val="00B63F48"/>
    <w:rsid w:val="00B63FB5"/>
    <w:rsid w:val="00B641B1"/>
    <w:rsid w:val="00B641DA"/>
    <w:rsid w:val="00B646CC"/>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A27"/>
    <w:rsid w:val="00B66C29"/>
    <w:rsid w:val="00B66CC6"/>
    <w:rsid w:val="00B66CE2"/>
    <w:rsid w:val="00B66CE3"/>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95"/>
    <w:rsid w:val="00B707A6"/>
    <w:rsid w:val="00B707D5"/>
    <w:rsid w:val="00B70852"/>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1F6E"/>
    <w:rsid w:val="00B72131"/>
    <w:rsid w:val="00B7223F"/>
    <w:rsid w:val="00B72336"/>
    <w:rsid w:val="00B723E9"/>
    <w:rsid w:val="00B72684"/>
    <w:rsid w:val="00B726FC"/>
    <w:rsid w:val="00B72CEA"/>
    <w:rsid w:val="00B72CF3"/>
    <w:rsid w:val="00B72DCC"/>
    <w:rsid w:val="00B72ED6"/>
    <w:rsid w:val="00B72FBD"/>
    <w:rsid w:val="00B730CB"/>
    <w:rsid w:val="00B73105"/>
    <w:rsid w:val="00B73262"/>
    <w:rsid w:val="00B732BB"/>
    <w:rsid w:val="00B73615"/>
    <w:rsid w:val="00B73796"/>
    <w:rsid w:val="00B739E7"/>
    <w:rsid w:val="00B73A0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A26"/>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6F9B"/>
    <w:rsid w:val="00B7706D"/>
    <w:rsid w:val="00B7713F"/>
    <w:rsid w:val="00B771D8"/>
    <w:rsid w:val="00B77573"/>
    <w:rsid w:val="00B775CC"/>
    <w:rsid w:val="00B7779A"/>
    <w:rsid w:val="00B77884"/>
    <w:rsid w:val="00B77917"/>
    <w:rsid w:val="00B779AB"/>
    <w:rsid w:val="00B77A3A"/>
    <w:rsid w:val="00B77B1E"/>
    <w:rsid w:val="00B77C7B"/>
    <w:rsid w:val="00B77EC9"/>
    <w:rsid w:val="00B77F7D"/>
    <w:rsid w:val="00B8004B"/>
    <w:rsid w:val="00B80089"/>
    <w:rsid w:val="00B80280"/>
    <w:rsid w:val="00B802CD"/>
    <w:rsid w:val="00B803F1"/>
    <w:rsid w:val="00B804B8"/>
    <w:rsid w:val="00B804E2"/>
    <w:rsid w:val="00B805FC"/>
    <w:rsid w:val="00B808FE"/>
    <w:rsid w:val="00B8094A"/>
    <w:rsid w:val="00B80988"/>
    <w:rsid w:val="00B80AD5"/>
    <w:rsid w:val="00B80D0B"/>
    <w:rsid w:val="00B80DB9"/>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9D1"/>
    <w:rsid w:val="00B83A2E"/>
    <w:rsid w:val="00B83CF9"/>
    <w:rsid w:val="00B83F43"/>
    <w:rsid w:val="00B84006"/>
    <w:rsid w:val="00B8400B"/>
    <w:rsid w:val="00B8427E"/>
    <w:rsid w:val="00B8437C"/>
    <w:rsid w:val="00B84427"/>
    <w:rsid w:val="00B8444C"/>
    <w:rsid w:val="00B845F6"/>
    <w:rsid w:val="00B8475D"/>
    <w:rsid w:val="00B84762"/>
    <w:rsid w:val="00B84B5B"/>
    <w:rsid w:val="00B84CC3"/>
    <w:rsid w:val="00B84E9A"/>
    <w:rsid w:val="00B84F17"/>
    <w:rsid w:val="00B85062"/>
    <w:rsid w:val="00B850D1"/>
    <w:rsid w:val="00B8516E"/>
    <w:rsid w:val="00B851DE"/>
    <w:rsid w:val="00B85216"/>
    <w:rsid w:val="00B85407"/>
    <w:rsid w:val="00B85525"/>
    <w:rsid w:val="00B858AE"/>
    <w:rsid w:val="00B859CF"/>
    <w:rsid w:val="00B85B1A"/>
    <w:rsid w:val="00B85B57"/>
    <w:rsid w:val="00B85E3E"/>
    <w:rsid w:val="00B861C4"/>
    <w:rsid w:val="00B86353"/>
    <w:rsid w:val="00B86369"/>
    <w:rsid w:val="00B8639C"/>
    <w:rsid w:val="00B863CF"/>
    <w:rsid w:val="00B86934"/>
    <w:rsid w:val="00B86A4F"/>
    <w:rsid w:val="00B86A61"/>
    <w:rsid w:val="00B86A94"/>
    <w:rsid w:val="00B86BE3"/>
    <w:rsid w:val="00B86C72"/>
    <w:rsid w:val="00B86CBA"/>
    <w:rsid w:val="00B86D07"/>
    <w:rsid w:val="00B86D41"/>
    <w:rsid w:val="00B86DBC"/>
    <w:rsid w:val="00B86E29"/>
    <w:rsid w:val="00B86F27"/>
    <w:rsid w:val="00B873A1"/>
    <w:rsid w:val="00B875E6"/>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B2D"/>
    <w:rsid w:val="00B90B85"/>
    <w:rsid w:val="00B90D8B"/>
    <w:rsid w:val="00B90FC7"/>
    <w:rsid w:val="00B90FF5"/>
    <w:rsid w:val="00B91025"/>
    <w:rsid w:val="00B9106A"/>
    <w:rsid w:val="00B9106E"/>
    <w:rsid w:val="00B910F3"/>
    <w:rsid w:val="00B9123C"/>
    <w:rsid w:val="00B914F3"/>
    <w:rsid w:val="00B91544"/>
    <w:rsid w:val="00B9164E"/>
    <w:rsid w:val="00B91733"/>
    <w:rsid w:val="00B9177D"/>
    <w:rsid w:val="00B9179C"/>
    <w:rsid w:val="00B9188F"/>
    <w:rsid w:val="00B918D4"/>
    <w:rsid w:val="00B919A9"/>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53"/>
    <w:rsid w:val="00B92A23"/>
    <w:rsid w:val="00B92A2C"/>
    <w:rsid w:val="00B92C44"/>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D8E"/>
    <w:rsid w:val="00B93E9C"/>
    <w:rsid w:val="00B93F3C"/>
    <w:rsid w:val="00B93FFC"/>
    <w:rsid w:val="00B941C5"/>
    <w:rsid w:val="00B9420B"/>
    <w:rsid w:val="00B94221"/>
    <w:rsid w:val="00B94283"/>
    <w:rsid w:val="00B94289"/>
    <w:rsid w:val="00B942EF"/>
    <w:rsid w:val="00B944E2"/>
    <w:rsid w:val="00B94981"/>
    <w:rsid w:val="00B94B9F"/>
    <w:rsid w:val="00B94DFA"/>
    <w:rsid w:val="00B94F6B"/>
    <w:rsid w:val="00B94F98"/>
    <w:rsid w:val="00B94FCB"/>
    <w:rsid w:val="00B9505E"/>
    <w:rsid w:val="00B95093"/>
    <w:rsid w:val="00B950A1"/>
    <w:rsid w:val="00B950AE"/>
    <w:rsid w:val="00B95157"/>
    <w:rsid w:val="00B952A8"/>
    <w:rsid w:val="00B95311"/>
    <w:rsid w:val="00B9533C"/>
    <w:rsid w:val="00B95470"/>
    <w:rsid w:val="00B95473"/>
    <w:rsid w:val="00B9552D"/>
    <w:rsid w:val="00B95701"/>
    <w:rsid w:val="00B9593E"/>
    <w:rsid w:val="00B95A23"/>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A02E8"/>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A61"/>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2F94"/>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5E5"/>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63D"/>
    <w:rsid w:val="00BB06B2"/>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A6"/>
    <w:rsid w:val="00BB10D2"/>
    <w:rsid w:val="00BB14A3"/>
    <w:rsid w:val="00BB1753"/>
    <w:rsid w:val="00BB17E7"/>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CF1"/>
    <w:rsid w:val="00BB2EA2"/>
    <w:rsid w:val="00BB30B2"/>
    <w:rsid w:val="00BB3465"/>
    <w:rsid w:val="00BB34FC"/>
    <w:rsid w:val="00BB3B0E"/>
    <w:rsid w:val="00BB3B31"/>
    <w:rsid w:val="00BB3B50"/>
    <w:rsid w:val="00BB3D0A"/>
    <w:rsid w:val="00BB4072"/>
    <w:rsid w:val="00BB41C6"/>
    <w:rsid w:val="00BB4204"/>
    <w:rsid w:val="00BB4220"/>
    <w:rsid w:val="00BB424A"/>
    <w:rsid w:val="00BB4375"/>
    <w:rsid w:val="00BB43F2"/>
    <w:rsid w:val="00BB4726"/>
    <w:rsid w:val="00BB4A5E"/>
    <w:rsid w:val="00BB4A63"/>
    <w:rsid w:val="00BB4A74"/>
    <w:rsid w:val="00BB4AC5"/>
    <w:rsid w:val="00BB4B3E"/>
    <w:rsid w:val="00BB4B6D"/>
    <w:rsid w:val="00BB50A4"/>
    <w:rsid w:val="00BB54A0"/>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AD7"/>
    <w:rsid w:val="00BB6B3C"/>
    <w:rsid w:val="00BB6BD7"/>
    <w:rsid w:val="00BB6C55"/>
    <w:rsid w:val="00BB6CCF"/>
    <w:rsid w:val="00BB6FA6"/>
    <w:rsid w:val="00BB7184"/>
    <w:rsid w:val="00BB736F"/>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E27"/>
    <w:rsid w:val="00BC0E6D"/>
    <w:rsid w:val="00BC11C7"/>
    <w:rsid w:val="00BC11EF"/>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98"/>
    <w:rsid w:val="00BC2529"/>
    <w:rsid w:val="00BC267B"/>
    <w:rsid w:val="00BC293A"/>
    <w:rsid w:val="00BC2A17"/>
    <w:rsid w:val="00BC2B9B"/>
    <w:rsid w:val="00BC2BAE"/>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669"/>
    <w:rsid w:val="00BC473A"/>
    <w:rsid w:val="00BC4755"/>
    <w:rsid w:val="00BC48F0"/>
    <w:rsid w:val="00BC48F9"/>
    <w:rsid w:val="00BC4A99"/>
    <w:rsid w:val="00BC4BE2"/>
    <w:rsid w:val="00BC4E27"/>
    <w:rsid w:val="00BC4EE6"/>
    <w:rsid w:val="00BC5031"/>
    <w:rsid w:val="00BC50C8"/>
    <w:rsid w:val="00BC5192"/>
    <w:rsid w:val="00BC526B"/>
    <w:rsid w:val="00BC527E"/>
    <w:rsid w:val="00BC53AE"/>
    <w:rsid w:val="00BC5566"/>
    <w:rsid w:val="00BC5629"/>
    <w:rsid w:val="00BC5844"/>
    <w:rsid w:val="00BC593F"/>
    <w:rsid w:val="00BC59C3"/>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C13"/>
    <w:rsid w:val="00BC7D5E"/>
    <w:rsid w:val="00BC7E69"/>
    <w:rsid w:val="00BC7E84"/>
    <w:rsid w:val="00BC7F48"/>
    <w:rsid w:val="00BC7FE5"/>
    <w:rsid w:val="00BD0056"/>
    <w:rsid w:val="00BD00AB"/>
    <w:rsid w:val="00BD031F"/>
    <w:rsid w:val="00BD0354"/>
    <w:rsid w:val="00BD0387"/>
    <w:rsid w:val="00BD04AC"/>
    <w:rsid w:val="00BD04B0"/>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1A9"/>
    <w:rsid w:val="00BD1397"/>
    <w:rsid w:val="00BD1488"/>
    <w:rsid w:val="00BD1492"/>
    <w:rsid w:val="00BD1706"/>
    <w:rsid w:val="00BD1801"/>
    <w:rsid w:val="00BD1955"/>
    <w:rsid w:val="00BD1A4F"/>
    <w:rsid w:val="00BD1B0F"/>
    <w:rsid w:val="00BD1D30"/>
    <w:rsid w:val="00BD1DA0"/>
    <w:rsid w:val="00BD1E18"/>
    <w:rsid w:val="00BD20BD"/>
    <w:rsid w:val="00BD2479"/>
    <w:rsid w:val="00BD24E3"/>
    <w:rsid w:val="00BD25EA"/>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E9"/>
    <w:rsid w:val="00BD366E"/>
    <w:rsid w:val="00BD3692"/>
    <w:rsid w:val="00BD36E9"/>
    <w:rsid w:val="00BD37B2"/>
    <w:rsid w:val="00BD380E"/>
    <w:rsid w:val="00BD3824"/>
    <w:rsid w:val="00BD39B9"/>
    <w:rsid w:val="00BD39F8"/>
    <w:rsid w:val="00BD3B37"/>
    <w:rsid w:val="00BD3B73"/>
    <w:rsid w:val="00BD407B"/>
    <w:rsid w:val="00BD40F0"/>
    <w:rsid w:val="00BD4335"/>
    <w:rsid w:val="00BD439F"/>
    <w:rsid w:val="00BD43D3"/>
    <w:rsid w:val="00BD4584"/>
    <w:rsid w:val="00BD4AD8"/>
    <w:rsid w:val="00BD4D24"/>
    <w:rsid w:val="00BD4E12"/>
    <w:rsid w:val="00BD51C6"/>
    <w:rsid w:val="00BD540C"/>
    <w:rsid w:val="00BD545E"/>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F05"/>
    <w:rsid w:val="00BD7FF5"/>
    <w:rsid w:val="00BE0276"/>
    <w:rsid w:val="00BE03FC"/>
    <w:rsid w:val="00BE04E4"/>
    <w:rsid w:val="00BE06BC"/>
    <w:rsid w:val="00BE070F"/>
    <w:rsid w:val="00BE0793"/>
    <w:rsid w:val="00BE0B22"/>
    <w:rsid w:val="00BE0CE5"/>
    <w:rsid w:val="00BE1248"/>
    <w:rsid w:val="00BE134E"/>
    <w:rsid w:val="00BE152E"/>
    <w:rsid w:val="00BE1574"/>
    <w:rsid w:val="00BE1716"/>
    <w:rsid w:val="00BE180C"/>
    <w:rsid w:val="00BE1885"/>
    <w:rsid w:val="00BE18AD"/>
    <w:rsid w:val="00BE1AC4"/>
    <w:rsid w:val="00BE1D5B"/>
    <w:rsid w:val="00BE203C"/>
    <w:rsid w:val="00BE210D"/>
    <w:rsid w:val="00BE21A2"/>
    <w:rsid w:val="00BE21FA"/>
    <w:rsid w:val="00BE2283"/>
    <w:rsid w:val="00BE2285"/>
    <w:rsid w:val="00BE23CA"/>
    <w:rsid w:val="00BE2457"/>
    <w:rsid w:val="00BE250F"/>
    <w:rsid w:val="00BE271C"/>
    <w:rsid w:val="00BE27C4"/>
    <w:rsid w:val="00BE2AB2"/>
    <w:rsid w:val="00BE2D34"/>
    <w:rsid w:val="00BE2E53"/>
    <w:rsid w:val="00BE2EAB"/>
    <w:rsid w:val="00BE2F6A"/>
    <w:rsid w:val="00BE2FB5"/>
    <w:rsid w:val="00BE3050"/>
    <w:rsid w:val="00BE30A2"/>
    <w:rsid w:val="00BE370A"/>
    <w:rsid w:val="00BE38ED"/>
    <w:rsid w:val="00BE39CE"/>
    <w:rsid w:val="00BE3A65"/>
    <w:rsid w:val="00BE3AAF"/>
    <w:rsid w:val="00BE3B25"/>
    <w:rsid w:val="00BE3E8C"/>
    <w:rsid w:val="00BE3F8D"/>
    <w:rsid w:val="00BE4046"/>
    <w:rsid w:val="00BE4086"/>
    <w:rsid w:val="00BE409E"/>
    <w:rsid w:val="00BE416C"/>
    <w:rsid w:val="00BE41A3"/>
    <w:rsid w:val="00BE422D"/>
    <w:rsid w:val="00BE424D"/>
    <w:rsid w:val="00BE4284"/>
    <w:rsid w:val="00BE453A"/>
    <w:rsid w:val="00BE46D1"/>
    <w:rsid w:val="00BE47F8"/>
    <w:rsid w:val="00BE485E"/>
    <w:rsid w:val="00BE4A08"/>
    <w:rsid w:val="00BE4C3E"/>
    <w:rsid w:val="00BE4CCC"/>
    <w:rsid w:val="00BE4CF7"/>
    <w:rsid w:val="00BE4E63"/>
    <w:rsid w:val="00BE515E"/>
    <w:rsid w:val="00BE5166"/>
    <w:rsid w:val="00BE51AF"/>
    <w:rsid w:val="00BE5226"/>
    <w:rsid w:val="00BE5242"/>
    <w:rsid w:val="00BE527E"/>
    <w:rsid w:val="00BE538F"/>
    <w:rsid w:val="00BE563E"/>
    <w:rsid w:val="00BE5B26"/>
    <w:rsid w:val="00BE5B7E"/>
    <w:rsid w:val="00BE5C56"/>
    <w:rsid w:val="00BE5C98"/>
    <w:rsid w:val="00BE5CD5"/>
    <w:rsid w:val="00BE5D18"/>
    <w:rsid w:val="00BE5DE7"/>
    <w:rsid w:val="00BE5E07"/>
    <w:rsid w:val="00BE5ED6"/>
    <w:rsid w:val="00BE5FBB"/>
    <w:rsid w:val="00BE60F1"/>
    <w:rsid w:val="00BE633B"/>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C83"/>
    <w:rsid w:val="00BF0E49"/>
    <w:rsid w:val="00BF1161"/>
    <w:rsid w:val="00BF1417"/>
    <w:rsid w:val="00BF1450"/>
    <w:rsid w:val="00BF1466"/>
    <w:rsid w:val="00BF163A"/>
    <w:rsid w:val="00BF179F"/>
    <w:rsid w:val="00BF1896"/>
    <w:rsid w:val="00BF18EE"/>
    <w:rsid w:val="00BF19F9"/>
    <w:rsid w:val="00BF1AF1"/>
    <w:rsid w:val="00BF1B17"/>
    <w:rsid w:val="00BF1E21"/>
    <w:rsid w:val="00BF1E75"/>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8E4"/>
    <w:rsid w:val="00BF39E1"/>
    <w:rsid w:val="00BF3A82"/>
    <w:rsid w:val="00BF3C02"/>
    <w:rsid w:val="00BF3FE3"/>
    <w:rsid w:val="00BF4083"/>
    <w:rsid w:val="00BF4092"/>
    <w:rsid w:val="00BF409C"/>
    <w:rsid w:val="00BF412E"/>
    <w:rsid w:val="00BF416E"/>
    <w:rsid w:val="00BF417F"/>
    <w:rsid w:val="00BF437C"/>
    <w:rsid w:val="00BF4828"/>
    <w:rsid w:val="00BF497F"/>
    <w:rsid w:val="00BF4A77"/>
    <w:rsid w:val="00BF4BF3"/>
    <w:rsid w:val="00BF4C53"/>
    <w:rsid w:val="00BF4C5C"/>
    <w:rsid w:val="00BF4C69"/>
    <w:rsid w:val="00BF4C76"/>
    <w:rsid w:val="00BF4CFA"/>
    <w:rsid w:val="00BF4E2A"/>
    <w:rsid w:val="00BF4EA5"/>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9B0"/>
    <w:rsid w:val="00C01AD4"/>
    <w:rsid w:val="00C01C1B"/>
    <w:rsid w:val="00C01F8F"/>
    <w:rsid w:val="00C0204E"/>
    <w:rsid w:val="00C0219E"/>
    <w:rsid w:val="00C02362"/>
    <w:rsid w:val="00C02658"/>
    <w:rsid w:val="00C029DF"/>
    <w:rsid w:val="00C02A2F"/>
    <w:rsid w:val="00C02A6F"/>
    <w:rsid w:val="00C02B6F"/>
    <w:rsid w:val="00C02E14"/>
    <w:rsid w:val="00C02E75"/>
    <w:rsid w:val="00C02F45"/>
    <w:rsid w:val="00C02F6A"/>
    <w:rsid w:val="00C032FD"/>
    <w:rsid w:val="00C0336B"/>
    <w:rsid w:val="00C03699"/>
    <w:rsid w:val="00C03737"/>
    <w:rsid w:val="00C038FE"/>
    <w:rsid w:val="00C03916"/>
    <w:rsid w:val="00C0393E"/>
    <w:rsid w:val="00C03BD3"/>
    <w:rsid w:val="00C03C15"/>
    <w:rsid w:val="00C03CB6"/>
    <w:rsid w:val="00C03D53"/>
    <w:rsid w:val="00C04042"/>
    <w:rsid w:val="00C040FB"/>
    <w:rsid w:val="00C04200"/>
    <w:rsid w:val="00C0449E"/>
    <w:rsid w:val="00C045A5"/>
    <w:rsid w:val="00C046D2"/>
    <w:rsid w:val="00C0474F"/>
    <w:rsid w:val="00C04893"/>
    <w:rsid w:val="00C048B0"/>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783"/>
    <w:rsid w:val="00C06AFA"/>
    <w:rsid w:val="00C06AFB"/>
    <w:rsid w:val="00C06C0C"/>
    <w:rsid w:val="00C07466"/>
    <w:rsid w:val="00C074ED"/>
    <w:rsid w:val="00C07544"/>
    <w:rsid w:val="00C076DE"/>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A8E"/>
    <w:rsid w:val="00C10BE3"/>
    <w:rsid w:val="00C10C94"/>
    <w:rsid w:val="00C10CBD"/>
    <w:rsid w:val="00C10DE8"/>
    <w:rsid w:val="00C11046"/>
    <w:rsid w:val="00C11241"/>
    <w:rsid w:val="00C1124E"/>
    <w:rsid w:val="00C112CD"/>
    <w:rsid w:val="00C11354"/>
    <w:rsid w:val="00C113C9"/>
    <w:rsid w:val="00C113F3"/>
    <w:rsid w:val="00C11571"/>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26"/>
    <w:rsid w:val="00C1224D"/>
    <w:rsid w:val="00C1233E"/>
    <w:rsid w:val="00C1240B"/>
    <w:rsid w:val="00C12539"/>
    <w:rsid w:val="00C1289F"/>
    <w:rsid w:val="00C128C1"/>
    <w:rsid w:val="00C129D0"/>
    <w:rsid w:val="00C129D3"/>
    <w:rsid w:val="00C12B92"/>
    <w:rsid w:val="00C12BFD"/>
    <w:rsid w:val="00C12DC4"/>
    <w:rsid w:val="00C12ECE"/>
    <w:rsid w:val="00C12F6F"/>
    <w:rsid w:val="00C1323E"/>
    <w:rsid w:val="00C135AF"/>
    <w:rsid w:val="00C135DF"/>
    <w:rsid w:val="00C13606"/>
    <w:rsid w:val="00C137DB"/>
    <w:rsid w:val="00C13890"/>
    <w:rsid w:val="00C13968"/>
    <w:rsid w:val="00C13A2D"/>
    <w:rsid w:val="00C13D0A"/>
    <w:rsid w:val="00C13D16"/>
    <w:rsid w:val="00C14095"/>
    <w:rsid w:val="00C142B8"/>
    <w:rsid w:val="00C1432F"/>
    <w:rsid w:val="00C14511"/>
    <w:rsid w:val="00C1464D"/>
    <w:rsid w:val="00C14697"/>
    <w:rsid w:val="00C14738"/>
    <w:rsid w:val="00C147AC"/>
    <w:rsid w:val="00C147B3"/>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F7F"/>
    <w:rsid w:val="00C160CE"/>
    <w:rsid w:val="00C161D0"/>
    <w:rsid w:val="00C1625F"/>
    <w:rsid w:val="00C1629D"/>
    <w:rsid w:val="00C16301"/>
    <w:rsid w:val="00C16313"/>
    <w:rsid w:val="00C163DB"/>
    <w:rsid w:val="00C1659A"/>
    <w:rsid w:val="00C16745"/>
    <w:rsid w:val="00C1677F"/>
    <w:rsid w:val="00C16866"/>
    <w:rsid w:val="00C16BBD"/>
    <w:rsid w:val="00C16C62"/>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4BC"/>
    <w:rsid w:val="00C20524"/>
    <w:rsid w:val="00C205DE"/>
    <w:rsid w:val="00C205F7"/>
    <w:rsid w:val="00C208AB"/>
    <w:rsid w:val="00C20970"/>
    <w:rsid w:val="00C209BB"/>
    <w:rsid w:val="00C20A5C"/>
    <w:rsid w:val="00C20C43"/>
    <w:rsid w:val="00C20C73"/>
    <w:rsid w:val="00C20C9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31"/>
    <w:rsid w:val="00C22198"/>
    <w:rsid w:val="00C2247E"/>
    <w:rsid w:val="00C225F2"/>
    <w:rsid w:val="00C22A45"/>
    <w:rsid w:val="00C22CBA"/>
    <w:rsid w:val="00C22CFF"/>
    <w:rsid w:val="00C22DC6"/>
    <w:rsid w:val="00C22E45"/>
    <w:rsid w:val="00C22F1B"/>
    <w:rsid w:val="00C22FF1"/>
    <w:rsid w:val="00C23193"/>
    <w:rsid w:val="00C2345A"/>
    <w:rsid w:val="00C23486"/>
    <w:rsid w:val="00C234A9"/>
    <w:rsid w:val="00C234D8"/>
    <w:rsid w:val="00C236F2"/>
    <w:rsid w:val="00C2373F"/>
    <w:rsid w:val="00C2385C"/>
    <w:rsid w:val="00C239C8"/>
    <w:rsid w:val="00C23A30"/>
    <w:rsid w:val="00C23BF7"/>
    <w:rsid w:val="00C23C63"/>
    <w:rsid w:val="00C23CF5"/>
    <w:rsid w:val="00C23FFA"/>
    <w:rsid w:val="00C24022"/>
    <w:rsid w:val="00C240AE"/>
    <w:rsid w:val="00C24288"/>
    <w:rsid w:val="00C24399"/>
    <w:rsid w:val="00C24423"/>
    <w:rsid w:val="00C244E0"/>
    <w:rsid w:val="00C24598"/>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641"/>
    <w:rsid w:val="00C25774"/>
    <w:rsid w:val="00C2581C"/>
    <w:rsid w:val="00C25B05"/>
    <w:rsid w:val="00C25BBB"/>
    <w:rsid w:val="00C25E58"/>
    <w:rsid w:val="00C25F0E"/>
    <w:rsid w:val="00C25F9A"/>
    <w:rsid w:val="00C2601D"/>
    <w:rsid w:val="00C26060"/>
    <w:rsid w:val="00C2609A"/>
    <w:rsid w:val="00C2613E"/>
    <w:rsid w:val="00C261D1"/>
    <w:rsid w:val="00C2628B"/>
    <w:rsid w:val="00C265A2"/>
    <w:rsid w:val="00C26616"/>
    <w:rsid w:val="00C267D8"/>
    <w:rsid w:val="00C269A8"/>
    <w:rsid w:val="00C26C18"/>
    <w:rsid w:val="00C26C6D"/>
    <w:rsid w:val="00C26EEA"/>
    <w:rsid w:val="00C2736C"/>
    <w:rsid w:val="00C27419"/>
    <w:rsid w:val="00C27618"/>
    <w:rsid w:val="00C27670"/>
    <w:rsid w:val="00C279B1"/>
    <w:rsid w:val="00C27A89"/>
    <w:rsid w:val="00C27BE4"/>
    <w:rsid w:val="00C27D3E"/>
    <w:rsid w:val="00C27D8C"/>
    <w:rsid w:val="00C27E0A"/>
    <w:rsid w:val="00C27E47"/>
    <w:rsid w:val="00C27E54"/>
    <w:rsid w:val="00C27EBF"/>
    <w:rsid w:val="00C27FFD"/>
    <w:rsid w:val="00C300D5"/>
    <w:rsid w:val="00C3043A"/>
    <w:rsid w:val="00C304F0"/>
    <w:rsid w:val="00C307C5"/>
    <w:rsid w:val="00C30898"/>
    <w:rsid w:val="00C308F4"/>
    <w:rsid w:val="00C30987"/>
    <w:rsid w:val="00C30A23"/>
    <w:rsid w:val="00C30A3A"/>
    <w:rsid w:val="00C30AC1"/>
    <w:rsid w:val="00C30CEB"/>
    <w:rsid w:val="00C30EBF"/>
    <w:rsid w:val="00C30F84"/>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C6B"/>
    <w:rsid w:val="00C31CA4"/>
    <w:rsid w:val="00C31D75"/>
    <w:rsid w:val="00C31DC1"/>
    <w:rsid w:val="00C3204B"/>
    <w:rsid w:val="00C32082"/>
    <w:rsid w:val="00C320A9"/>
    <w:rsid w:val="00C320E3"/>
    <w:rsid w:val="00C32144"/>
    <w:rsid w:val="00C3219E"/>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A2"/>
    <w:rsid w:val="00C340F8"/>
    <w:rsid w:val="00C34297"/>
    <w:rsid w:val="00C345EC"/>
    <w:rsid w:val="00C34642"/>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987"/>
    <w:rsid w:val="00C35B23"/>
    <w:rsid w:val="00C35BFB"/>
    <w:rsid w:val="00C35C84"/>
    <w:rsid w:val="00C35D7C"/>
    <w:rsid w:val="00C35E52"/>
    <w:rsid w:val="00C35EB4"/>
    <w:rsid w:val="00C35F8D"/>
    <w:rsid w:val="00C36091"/>
    <w:rsid w:val="00C36121"/>
    <w:rsid w:val="00C361A8"/>
    <w:rsid w:val="00C3622F"/>
    <w:rsid w:val="00C36295"/>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9A"/>
    <w:rsid w:val="00C407FF"/>
    <w:rsid w:val="00C40A08"/>
    <w:rsid w:val="00C40A3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FB2"/>
    <w:rsid w:val="00C45196"/>
    <w:rsid w:val="00C4545F"/>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467"/>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BF5"/>
    <w:rsid w:val="00C47C4C"/>
    <w:rsid w:val="00C47C95"/>
    <w:rsid w:val="00C47E5E"/>
    <w:rsid w:val="00C47EA0"/>
    <w:rsid w:val="00C47F72"/>
    <w:rsid w:val="00C5000D"/>
    <w:rsid w:val="00C50103"/>
    <w:rsid w:val="00C501CF"/>
    <w:rsid w:val="00C5034A"/>
    <w:rsid w:val="00C505D6"/>
    <w:rsid w:val="00C50B73"/>
    <w:rsid w:val="00C50C9D"/>
    <w:rsid w:val="00C50DC1"/>
    <w:rsid w:val="00C50E85"/>
    <w:rsid w:val="00C510B6"/>
    <w:rsid w:val="00C513E7"/>
    <w:rsid w:val="00C5141B"/>
    <w:rsid w:val="00C51496"/>
    <w:rsid w:val="00C514AC"/>
    <w:rsid w:val="00C514FF"/>
    <w:rsid w:val="00C5155C"/>
    <w:rsid w:val="00C515EE"/>
    <w:rsid w:val="00C519BE"/>
    <w:rsid w:val="00C51BEB"/>
    <w:rsid w:val="00C51CF3"/>
    <w:rsid w:val="00C51D4B"/>
    <w:rsid w:val="00C51EF0"/>
    <w:rsid w:val="00C52174"/>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92C"/>
    <w:rsid w:val="00C539E8"/>
    <w:rsid w:val="00C53BDC"/>
    <w:rsid w:val="00C53BE6"/>
    <w:rsid w:val="00C53D17"/>
    <w:rsid w:val="00C53E05"/>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96"/>
    <w:rsid w:val="00C56EC8"/>
    <w:rsid w:val="00C56EEB"/>
    <w:rsid w:val="00C56F01"/>
    <w:rsid w:val="00C56F63"/>
    <w:rsid w:val="00C57128"/>
    <w:rsid w:val="00C57200"/>
    <w:rsid w:val="00C57282"/>
    <w:rsid w:val="00C57315"/>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105D"/>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497"/>
    <w:rsid w:val="00C6274C"/>
    <w:rsid w:val="00C627E9"/>
    <w:rsid w:val="00C62976"/>
    <w:rsid w:val="00C62A99"/>
    <w:rsid w:val="00C62B4E"/>
    <w:rsid w:val="00C62C82"/>
    <w:rsid w:val="00C62CD1"/>
    <w:rsid w:val="00C62E82"/>
    <w:rsid w:val="00C630DC"/>
    <w:rsid w:val="00C633A0"/>
    <w:rsid w:val="00C633D9"/>
    <w:rsid w:val="00C6351B"/>
    <w:rsid w:val="00C63542"/>
    <w:rsid w:val="00C635F8"/>
    <w:rsid w:val="00C63658"/>
    <w:rsid w:val="00C636F3"/>
    <w:rsid w:val="00C63724"/>
    <w:rsid w:val="00C63773"/>
    <w:rsid w:val="00C637A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4D"/>
    <w:rsid w:val="00C6468D"/>
    <w:rsid w:val="00C64790"/>
    <w:rsid w:val="00C64921"/>
    <w:rsid w:val="00C649A3"/>
    <w:rsid w:val="00C64A1A"/>
    <w:rsid w:val="00C64B89"/>
    <w:rsid w:val="00C64DA2"/>
    <w:rsid w:val="00C64DB8"/>
    <w:rsid w:val="00C64DD8"/>
    <w:rsid w:val="00C64EDF"/>
    <w:rsid w:val="00C65029"/>
    <w:rsid w:val="00C65098"/>
    <w:rsid w:val="00C654CC"/>
    <w:rsid w:val="00C65550"/>
    <w:rsid w:val="00C6575A"/>
    <w:rsid w:val="00C65A7C"/>
    <w:rsid w:val="00C65B97"/>
    <w:rsid w:val="00C65CD1"/>
    <w:rsid w:val="00C65D22"/>
    <w:rsid w:val="00C65F3E"/>
    <w:rsid w:val="00C6605E"/>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40A"/>
    <w:rsid w:val="00C70481"/>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4E"/>
    <w:rsid w:val="00C71EF1"/>
    <w:rsid w:val="00C71F84"/>
    <w:rsid w:val="00C72061"/>
    <w:rsid w:val="00C7238A"/>
    <w:rsid w:val="00C7247E"/>
    <w:rsid w:val="00C72844"/>
    <w:rsid w:val="00C72AE5"/>
    <w:rsid w:val="00C72CAD"/>
    <w:rsid w:val="00C72CE6"/>
    <w:rsid w:val="00C72CFB"/>
    <w:rsid w:val="00C72D23"/>
    <w:rsid w:val="00C72F46"/>
    <w:rsid w:val="00C7300D"/>
    <w:rsid w:val="00C7307D"/>
    <w:rsid w:val="00C7318C"/>
    <w:rsid w:val="00C7325B"/>
    <w:rsid w:val="00C7325F"/>
    <w:rsid w:val="00C732BF"/>
    <w:rsid w:val="00C732C1"/>
    <w:rsid w:val="00C733A3"/>
    <w:rsid w:val="00C734AE"/>
    <w:rsid w:val="00C73529"/>
    <w:rsid w:val="00C735EE"/>
    <w:rsid w:val="00C73735"/>
    <w:rsid w:val="00C737F4"/>
    <w:rsid w:val="00C73938"/>
    <w:rsid w:val="00C73BF7"/>
    <w:rsid w:val="00C73D09"/>
    <w:rsid w:val="00C73D38"/>
    <w:rsid w:val="00C73D6A"/>
    <w:rsid w:val="00C73DF2"/>
    <w:rsid w:val="00C74012"/>
    <w:rsid w:val="00C740A2"/>
    <w:rsid w:val="00C741E3"/>
    <w:rsid w:val="00C74471"/>
    <w:rsid w:val="00C74590"/>
    <w:rsid w:val="00C745A4"/>
    <w:rsid w:val="00C74659"/>
    <w:rsid w:val="00C7472F"/>
    <w:rsid w:val="00C74744"/>
    <w:rsid w:val="00C748DB"/>
    <w:rsid w:val="00C749B9"/>
    <w:rsid w:val="00C74B9D"/>
    <w:rsid w:val="00C74DA0"/>
    <w:rsid w:val="00C74E82"/>
    <w:rsid w:val="00C74F2C"/>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CE3"/>
    <w:rsid w:val="00C76E05"/>
    <w:rsid w:val="00C76EB4"/>
    <w:rsid w:val="00C76F16"/>
    <w:rsid w:val="00C7700D"/>
    <w:rsid w:val="00C77030"/>
    <w:rsid w:val="00C77075"/>
    <w:rsid w:val="00C770D1"/>
    <w:rsid w:val="00C77209"/>
    <w:rsid w:val="00C774D9"/>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3FE"/>
    <w:rsid w:val="00C80443"/>
    <w:rsid w:val="00C80585"/>
    <w:rsid w:val="00C80903"/>
    <w:rsid w:val="00C80961"/>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1B6"/>
    <w:rsid w:val="00C86414"/>
    <w:rsid w:val="00C8644C"/>
    <w:rsid w:val="00C86637"/>
    <w:rsid w:val="00C8667A"/>
    <w:rsid w:val="00C86701"/>
    <w:rsid w:val="00C868AF"/>
    <w:rsid w:val="00C86AD5"/>
    <w:rsid w:val="00C86BF7"/>
    <w:rsid w:val="00C86D1F"/>
    <w:rsid w:val="00C86D71"/>
    <w:rsid w:val="00C86E2E"/>
    <w:rsid w:val="00C86EDF"/>
    <w:rsid w:val="00C86FA8"/>
    <w:rsid w:val="00C870B1"/>
    <w:rsid w:val="00C87258"/>
    <w:rsid w:val="00C87312"/>
    <w:rsid w:val="00C87463"/>
    <w:rsid w:val="00C875FA"/>
    <w:rsid w:val="00C87A92"/>
    <w:rsid w:val="00C87CB5"/>
    <w:rsid w:val="00C87D47"/>
    <w:rsid w:val="00C87D89"/>
    <w:rsid w:val="00C87DA2"/>
    <w:rsid w:val="00C87EC1"/>
    <w:rsid w:val="00C87EE1"/>
    <w:rsid w:val="00C90004"/>
    <w:rsid w:val="00C905CB"/>
    <w:rsid w:val="00C9066B"/>
    <w:rsid w:val="00C90815"/>
    <w:rsid w:val="00C908FF"/>
    <w:rsid w:val="00C9094A"/>
    <w:rsid w:val="00C90B11"/>
    <w:rsid w:val="00C90BAB"/>
    <w:rsid w:val="00C90C1A"/>
    <w:rsid w:val="00C90CA0"/>
    <w:rsid w:val="00C90D2C"/>
    <w:rsid w:val="00C90E55"/>
    <w:rsid w:val="00C90EBE"/>
    <w:rsid w:val="00C90EF7"/>
    <w:rsid w:val="00C90FD3"/>
    <w:rsid w:val="00C91119"/>
    <w:rsid w:val="00C914C7"/>
    <w:rsid w:val="00C9157E"/>
    <w:rsid w:val="00C915E6"/>
    <w:rsid w:val="00C9166E"/>
    <w:rsid w:val="00C9192E"/>
    <w:rsid w:val="00C91B26"/>
    <w:rsid w:val="00C91B4C"/>
    <w:rsid w:val="00C91CAF"/>
    <w:rsid w:val="00C91D5D"/>
    <w:rsid w:val="00C91E0E"/>
    <w:rsid w:val="00C91F82"/>
    <w:rsid w:val="00C91FC3"/>
    <w:rsid w:val="00C923A9"/>
    <w:rsid w:val="00C923D9"/>
    <w:rsid w:val="00C924CC"/>
    <w:rsid w:val="00C9257F"/>
    <w:rsid w:val="00C92588"/>
    <w:rsid w:val="00C92652"/>
    <w:rsid w:val="00C9268E"/>
    <w:rsid w:val="00C92BD0"/>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53E"/>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E04"/>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E7"/>
    <w:rsid w:val="00CA147D"/>
    <w:rsid w:val="00CA14EB"/>
    <w:rsid w:val="00CA1600"/>
    <w:rsid w:val="00CA1640"/>
    <w:rsid w:val="00CA16C6"/>
    <w:rsid w:val="00CA17AA"/>
    <w:rsid w:val="00CA1831"/>
    <w:rsid w:val="00CA1934"/>
    <w:rsid w:val="00CA19BB"/>
    <w:rsid w:val="00CA19E8"/>
    <w:rsid w:val="00CA1D5B"/>
    <w:rsid w:val="00CA1EEB"/>
    <w:rsid w:val="00CA1FCF"/>
    <w:rsid w:val="00CA2136"/>
    <w:rsid w:val="00CA2191"/>
    <w:rsid w:val="00CA22A3"/>
    <w:rsid w:val="00CA22B5"/>
    <w:rsid w:val="00CA231C"/>
    <w:rsid w:val="00CA2349"/>
    <w:rsid w:val="00CA23AA"/>
    <w:rsid w:val="00CA254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819"/>
    <w:rsid w:val="00CA3890"/>
    <w:rsid w:val="00CA3967"/>
    <w:rsid w:val="00CA39CE"/>
    <w:rsid w:val="00CA3A97"/>
    <w:rsid w:val="00CA3B41"/>
    <w:rsid w:val="00CA3C14"/>
    <w:rsid w:val="00CA3C97"/>
    <w:rsid w:val="00CA3F66"/>
    <w:rsid w:val="00CA4091"/>
    <w:rsid w:val="00CA4207"/>
    <w:rsid w:val="00CA427A"/>
    <w:rsid w:val="00CA43A4"/>
    <w:rsid w:val="00CA44E6"/>
    <w:rsid w:val="00CA45EA"/>
    <w:rsid w:val="00CA47C0"/>
    <w:rsid w:val="00CA48D4"/>
    <w:rsid w:val="00CA4B36"/>
    <w:rsid w:val="00CA4CE7"/>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CA8"/>
    <w:rsid w:val="00CA6DC2"/>
    <w:rsid w:val="00CA6DC8"/>
    <w:rsid w:val="00CA6FB9"/>
    <w:rsid w:val="00CA70E7"/>
    <w:rsid w:val="00CA7105"/>
    <w:rsid w:val="00CA727D"/>
    <w:rsid w:val="00CA72B4"/>
    <w:rsid w:val="00CA7361"/>
    <w:rsid w:val="00CA7362"/>
    <w:rsid w:val="00CA7379"/>
    <w:rsid w:val="00CA7432"/>
    <w:rsid w:val="00CA76F6"/>
    <w:rsid w:val="00CA77E3"/>
    <w:rsid w:val="00CA7926"/>
    <w:rsid w:val="00CA7F12"/>
    <w:rsid w:val="00CB0008"/>
    <w:rsid w:val="00CB00F9"/>
    <w:rsid w:val="00CB0113"/>
    <w:rsid w:val="00CB024C"/>
    <w:rsid w:val="00CB0292"/>
    <w:rsid w:val="00CB0397"/>
    <w:rsid w:val="00CB03E0"/>
    <w:rsid w:val="00CB0549"/>
    <w:rsid w:val="00CB05F6"/>
    <w:rsid w:val="00CB07A8"/>
    <w:rsid w:val="00CB09A1"/>
    <w:rsid w:val="00CB0A5D"/>
    <w:rsid w:val="00CB0A6A"/>
    <w:rsid w:val="00CB0A7A"/>
    <w:rsid w:val="00CB0ADF"/>
    <w:rsid w:val="00CB0B90"/>
    <w:rsid w:val="00CB1175"/>
    <w:rsid w:val="00CB11F0"/>
    <w:rsid w:val="00CB12D6"/>
    <w:rsid w:val="00CB1334"/>
    <w:rsid w:val="00CB1414"/>
    <w:rsid w:val="00CB14C0"/>
    <w:rsid w:val="00CB156F"/>
    <w:rsid w:val="00CB1592"/>
    <w:rsid w:val="00CB15CF"/>
    <w:rsid w:val="00CB15D1"/>
    <w:rsid w:val="00CB18FF"/>
    <w:rsid w:val="00CB19AD"/>
    <w:rsid w:val="00CB1B09"/>
    <w:rsid w:val="00CB1BCB"/>
    <w:rsid w:val="00CB1CE9"/>
    <w:rsid w:val="00CB1E75"/>
    <w:rsid w:val="00CB1FA3"/>
    <w:rsid w:val="00CB202C"/>
    <w:rsid w:val="00CB21A0"/>
    <w:rsid w:val="00CB21A6"/>
    <w:rsid w:val="00CB21AD"/>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6C"/>
    <w:rsid w:val="00CB3481"/>
    <w:rsid w:val="00CB34FF"/>
    <w:rsid w:val="00CB3754"/>
    <w:rsid w:val="00CB3755"/>
    <w:rsid w:val="00CB3857"/>
    <w:rsid w:val="00CB38FD"/>
    <w:rsid w:val="00CB396B"/>
    <w:rsid w:val="00CB3B52"/>
    <w:rsid w:val="00CB3BAF"/>
    <w:rsid w:val="00CB3D1D"/>
    <w:rsid w:val="00CB4038"/>
    <w:rsid w:val="00CB424B"/>
    <w:rsid w:val="00CB4385"/>
    <w:rsid w:val="00CB45FB"/>
    <w:rsid w:val="00CB469C"/>
    <w:rsid w:val="00CB46A3"/>
    <w:rsid w:val="00CB474D"/>
    <w:rsid w:val="00CB477C"/>
    <w:rsid w:val="00CB48EA"/>
    <w:rsid w:val="00CB4BFD"/>
    <w:rsid w:val="00CB4C8A"/>
    <w:rsid w:val="00CB4CBF"/>
    <w:rsid w:val="00CB4D3E"/>
    <w:rsid w:val="00CB4F80"/>
    <w:rsid w:val="00CB503C"/>
    <w:rsid w:val="00CB52E1"/>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B7E05"/>
    <w:rsid w:val="00CB7F0C"/>
    <w:rsid w:val="00CC00C6"/>
    <w:rsid w:val="00CC00D7"/>
    <w:rsid w:val="00CC00FD"/>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2E3"/>
    <w:rsid w:val="00CC1454"/>
    <w:rsid w:val="00CC14AB"/>
    <w:rsid w:val="00CC1599"/>
    <w:rsid w:val="00CC1630"/>
    <w:rsid w:val="00CC17BC"/>
    <w:rsid w:val="00CC187E"/>
    <w:rsid w:val="00CC18C8"/>
    <w:rsid w:val="00CC1A4A"/>
    <w:rsid w:val="00CC1B70"/>
    <w:rsid w:val="00CC1D61"/>
    <w:rsid w:val="00CC1DD4"/>
    <w:rsid w:val="00CC1EBF"/>
    <w:rsid w:val="00CC1F68"/>
    <w:rsid w:val="00CC2027"/>
    <w:rsid w:val="00CC214A"/>
    <w:rsid w:val="00CC21E6"/>
    <w:rsid w:val="00CC2459"/>
    <w:rsid w:val="00CC263C"/>
    <w:rsid w:val="00CC265A"/>
    <w:rsid w:val="00CC2677"/>
    <w:rsid w:val="00CC2721"/>
    <w:rsid w:val="00CC276C"/>
    <w:rsid w:val="00CC2838"/>
    <w:rsid w:val="00CC29F1"/>
    <w:rsid w:val="00CC2A20"/>
    <w:rsid w:val="00CC2B7B"/>
    <w:rsid w:val="00CC2BF2"/>
    <w:rsid w:val="00CC2C1B"/>
    <w:rsid w:val="00CC2C46"/>
    <w:rsid w:val="00CC32BF"/>
    <w:rsid w:val="00CC3428"/>
    <w:rsid w:val="00CC3598"/>
    <w:rsid w:val="00CC3702"/>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34A"/>
    <w:rsid w:val="00CC547C"/>
    <w:rsid w:val="00CC54F1"/>
    <w:rsid w:val="00CC5571"/>
    <w:rsid w:val="00CC55FA"/>
    <w:rsid w:val="00CC5666"/>
    <w:rsid w:val="00CC56B0"/>
    <w:rsid w:val="00CC575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6EFC"/>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2C"/>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F8"/>
    <w:rsid w:val="00CD1E6D"/>
    <w:rsid w:val="00CD212F"/>
    <w:rsid w:val="00CD265F"/>
    <w:rsid w:val="00CD2737"/>
    <w:rsid w:val="00CD27C5"/>
    <w:rsid w:val="00CD2802"/>
    <w:rsid w:val="00CD287C"/>
    <w:rsid w:val="00CD2ABC"/>
    <w:rsid w:val="00CD2C3A"/>
    <w:rsid w:val="00CD2DE5"/>
    <w:rsid w:val="00CD2F68"/>
    <w:rsid w:val="00CD3001"/>
    <w:rsid w:val="00CD315A"/>
    <w:rsid w:val="00CD32DE"/>
    <w:rsid w:val="00CD338D"/>
    <w:rsid w:val="00CD3876"/>
    <w:rsid w:val="00CD39B6"/>
    <w:rsid w:val="00CD39E1"/>
    <w:rsid w:val="00CD3A8B"/>
    <w:rsid w:val="00CD3AE8"/>
    <w:rsid w:val="00CD3CF6"/>
    <w:rsid w:val="00CD3DF7"/>
    <w:rsid w:val="00CD3E4D"/>
    <w:rsid w:val="00CD3FDC"/>
    <w:rsid w:val="00CD40BB"/>
    <w:rsid w:val="00CD4143"/>
    <w:rsid w:val="00CD41AB"/>
    <w:rsid w:val="00CD42D6"/>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4D0"/>
    <w:rsid w:val="00CD555B"/>
    <w:rsid w:val="00CD559A"/>
    <w:rsid w:val="00CD5615"/>
    <w:rsid w:val="00CD5788"/>
    <w:rsid w:val="00CD57AA"/>
    <w:rsid w:val="00CD584E"/>
    <w:rsid w:val="00CD5850"/>
    <w:rsid w:val="00CD58EA"/>
    <w:rsid w:val="00CD5963"/>
    <w:rsid w:val="00CD59FA"/>
    <w:rsid w:val="00CD5B27"/>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4B"/>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12"/>
    <w:rsid w:val="00CE0938"/>
    <w:rsid w:val="00CE0A19"/>
    <w:rsid w:val="00CE0C1B"/>
    <w:rsid w:val="00CE0E2A"/>
    <w:rsid w:val="00CE0F9F"/>
    <w:rsid w:val="00CE10F7"/>
    <w:rsid w:val="00CE11C0"/>
    <w:rsid w:val="00CE1227"/>
    <w:rsid w:val="00CE124A"/>
    <w:rsid w:val="00CE14BC"/>
    <w:rsid w:val="00CE1683"/>
    <w:rsid w:val="00CE1719"/>
    <w:rsid w:val="00CE175E"/>
    <w:rsid w:val="00CE1845"/>
    <w:rsid w:val="00CE189E"/>
    <w:rsid w:val="00CE1A65"/>
    <w:rsid w:val="00CE1BB7"/>
    <w:rsid w:val="00CE1BC3"/>
    <w:rsid w:val="00CE1BF5"/>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B4"/>
    <w:rsid w:val="00CE2ECC"/>
    <w:rsid w:val="00CE2F1D"/>
    <w:rsid w:val="00CE2F44"/>
    <w:rsid w:val="00CE2F89"/>
    <w:rsid w:val="00CE2F97"/>
    <w:rsid w:val="00CE31ED"/>
    <w:rsid w:val="00CE322A"/>
    <w:rsid w:val="00CE32AA"/>
    <w:rsid w:val="00CE33F2"/>
    <w:rsid w:val="00CE3477"/>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D17"/>
    <w:rsid w:val="00CE4E2D"/>
    <w:rsid w:val="00CE4E75"/>
    <w:rsid w:val="00CE4F99"/>
    <w:rsid w:val="00CE4FB2"/>
    <w:rsid w:val="00CE50AC"/>
    <w:rsid w:val="00CE5342"/>
    <w:rsid w:val="00CE5350"/>
    <w:rsid w:val="00CE563B"/>
    <w:rsid w:val="00CE56BD"/>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DB"/>
    <w:rsid w:val="00CE64C0"/>
    <w:rsid w:val="00CE6566"/>
    <w:rsid w:val="00CE6580"/>
    <w:rsid w:val="00CE66C2"/>
    <w:rsid w:val="00CE6756"/>
    <w:rsid w:val="00CE677D"/>
    <w:rsid w:val="00CE6795"/>
    <w:rsid w:val="00CE67FD"/>
    <w:rsid w:val="00CE68E0"/>
    <w:rsid w:val="00CE6B50"/>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55"/>
    <w:rsid w:val="00CF1ADF"/>
    <w:rsid w:val="00CF1E0A"/>
    <w:rsid w:val="00CF1F7A"/>
    <w:rsid w:val="00CF2025"/>
    <w:rsid w:val="00CF20DD"/>
    <w:rsid w:val="00CF21D6"/>
    <w:rsid w:val="00CF220C"/>
    <w:rsid w:val="00CF2219"/>
    <w:rsid w:val="00CF23C8"/>
    <w:rsid w:val="00CF241C"/>
    <w:rsid w:val="00CF2938"/>
    <w:rsid w:val="00CF29FD"/>
    <w:rsid w:val="00CF2A9E"/>
    <w:rsid w:val="00CF2E81"/>
    <w:rsid w:val="00CF2FC1"/>
    <w:rsid w:val="00CF31F7"/>
    <w:rsid w:val="00CF32A1"/>
    <w:rsid w:val="00CF336D"/>
    <w:rsid w:val="00CF3486"/>
    <w:rsid w:val="00CF34C8"/>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29"/>
    <w:rsid w:val="00CF417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D59"/>
    <w:rsid w:val="00CF6D7D"/>
    <w:rsid w:val="00CF6E4F"/>
    <w:rsid w:val="00CF6EDD"/>
    <w:rsid w:val="00CF6F97"/>
    <w:rsid w:val="00CF7694"/>
    <w:rsid w:val="00CF7802"/>
    <w:rsid w:val="00CF7882"/>
    <w:rsid w:val="00CF792A"/>
    <w:rsid w:val="00CF7A1B"/>
    <w:rsid w:val="00CF7B28"/>
    <w:rsid w:val="00CF7C89"/>
    <w:rsid w:val="00CF7CF7"/>
    <w:rsid w:val="00CF7DFC"/>
    <w:rsid w:val="00CF7FE9"/>
    <w:rsid w:val="00D001C4"/>
    <w:rsid w:val="00D001F4"/>
    <w:rsid w:val="00D002BA"/>
    <w:rsid w:val="00D002D7"/>
    <w:rsid w:val="00D0047B"/>
    <w:rsid w:val="00D004B3"/>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48F"/>
    <w:rsid w:val="00D015BE"/>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48"/>
    <w:rsid w:val="00D02C58"/>
    <w:rsid w:val="00D02CA2"/>
    <w:rsid w:val="00D0303D"/>
    <w:rsid w:val="00D03084"/>
    <w:rsid w:val="00D03152"/>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F4C"/>
    <w:rsid w:val="00D04011"/>
    <w:rsid w:val="00D0405F"/>
    <w:rsid w:val="00D04245"/>
    <w:rsid w:val="00D04430"/>
    <w:rsid w:val="00D04472"/>
    <w:rsid w:val="00D044F0"/>
    <w:rsid w:val="00D04544"/>
    <w:rsid w:val="00D04592"/>
    <w:rsid w:val="00D0461D"/>
    <w:rsid w:val="00D046E6"/>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E6D"/>
    <w:rsid w:val="00D0712E"/>
    <w:rsid w:val="00D071F0"/>
    <w:rsid w:val="00D07228"/>
    <w:rsid w:val="00D07497"/>
    <w:rsid w:val="00D07866"/>
    <w:rsid w:val="00D07D38"/>
    <w:rsid w:val="00D07D9F"/>
    <w:rsid w:val="00D07FE2"/>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366"/>
    <w:rsid w:val="00D114B0"/>
    <w:rsid w:val="00D11547"/>
    <w:rsid w:val="00D1154D"/>
    <w:rsid w:val="00D1155E"/>
    <w:rsid w:val="00D11565"/>
    <w:rsid w:val="00D11587"/>
    <w:rsid w:val="00D11592"/>
    <w:rsid w:val="00D1162C"/>
    <w:rsid w:val="00D11670"/>
    <w:rsid w:val="00D1178D"/>
    <w:rsid w:val="00D1181E"/>
    <w:rsid w:val="00D11894"/>
    <w:rsid w:val="00D11951"/>
    <w:rsid w:val="00D11A21"/>
    <w:rsid w:val="00D11AE4"/>
    <w:rsid w:val="00D11B02"/>
    <w:rsid w:val="00D11E06"/>
    <w:rsid w:val="00D1201B"/>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4A"/>
    <w:rsid w:val="00D134C4"/>
    <w:rsid w:val="00D1353F"/>
    <w:rsid w:val="00D135E1"/>
    <w:rsid w:val="00D13804"/>
    <w:rsid w:val="00D13BB9"/>
    <w:rsid w:val="00D13D78"/>
    <w:rsid w:val="00D13E20"/>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85A"/>
    <w:rsid w:val="00D158B3"/>
    <w:rsid w:val="00D15927"/>
    <w:rsid w:val="00D1594E"/>
    <w:rsid w:val="00D15C62"/>
    <w:rsid w:val="00D15CF1"/>
    <w:rsid w:val="00D15DF1"/>
    <w:rsid w:val="00D15EE3"/>
    <w:rsid w:val="00D16135"/>
    <w:rsid w:val="00D16340"/>
    <w:rsid w:val="00D16455"/>
    <w:rsid w:val="00D164B6"/>
    <w:rsid w:val="00D16517"/>
    <w:rsid w:val="00D1654B"/>
    <w:rsid w:val="00D16746"/>
    <w:rsid w:val="00D1686A"/>
    <w:rsid w:val="00D1691F"/>
    <w:rsid w:val="00D16A53"/>
    <w:rsid w:val="00D16DBA"/>
    <w:rsid w:val="00D17173"/>
    <w:rsid w:val="00D171CE"/>
    <w:rsid w:val="00D1721C"/>
    <w:rsid w:val="00D17250"/>
    <w:rsid w:val="00D172B6"/>
    <w:rsid w:val="00D173C3"/>
    <w:rsid w:val="00D175EB"/>
    <w:rsid w:val="00D17801"/>
    <w:rsid w:val="00D17ACE"/>
    <w:rsid w:val="00D17BDB"/>
    <w:rsid w:val="00D17BDD"/>
    <w:rsid w:val="00D17BDF"/>
    <w:rsid w:val="00D17BFA"/>
    <w:rsid w:val="00D2027E"/>
    <w:rsid w:val="00D20438"/>
    <w:rsid w:val="00D20510"/>
    <w:rsid w:val="00D2054B"/>
    <w:rsid w:val="00D20B07"/>
    <w:rsid w:val="00D20C40"/>
    <w:rsid w:val="00D20E0D"/>
    <w:rsid w:val="00D20F12"/>
    <w:rsid w:val="00D211E2"/>
    <w:rsid w:val="00D21499"/>
    <w:rsid w:val="00D2162F"/>
    <w:rsid w:val="00D21667"/>
    <w:rsid w:val="00D219DA"/>
    <w:rsid w:val="00D21C7F"/>
    <w:rsid w:val="00D21CB9"/>
    <w:rsid w:val="00D21CC7"/>
    <w:rsid w:val="00D21DC0"/>
    <w:rsid w:val="00D21DFB"/>
    <w:rsid w:val="00D21E74"/>
    <w:rsid w:val="00D21F23"/>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2"/>
    <w:rsid w:val="00D2344A"/>
    <w:rsid w:val="00D23450"/>
    <w:rsid w:val="00D235BC"/>
    <w:rsid w:val="00D235C1"/>
    <w:rsid w:val="00D236C4"/>
    <w:rsid w:val="00D2376A"/>
    <w:rsid w:val="00D237E3"/>
    <w:rsid w:val="00D23D0E"/>
    <w:rsid w:val="00D23DB5"/>
    <w:rsid w:val="00D23F58"/>
    <w:rsid w:val="00D24370"/>
    <w:rsid w:val="00D245DE"/>
    <w:rsid w:val="00D24688"/>
    <w:rsid w:val="00D24AA7"/>
    <w:rsid w:val="00D24C68"/>
    <w:rsid w:val="00D24CF6"/>
    <w:rsid w:val="00D24EB2"/>
    <w:rsid w:val="00D250B5"/>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253"/>
    <w:rsid w:val="00D26281"/>
    <w:rsid w:val="00D262F0"/>
    <w:rsid w:val="00D26378"/>
    <w:rsid w:val="00D263F3"/>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CFE"/>
    <w:rsid w:val="00D30D78"/>
    <w:rsid w:val="00D30DE8"/>
    <w:rsid w:val="00D30E0D"/>
    <w:rsid w:val="00D30F1F"/>
    <w:rsid w:val="00D30FDF"/>
    <w:rsid w:val="00D31250"/>
    <w:rsid w:val="00D31420"/>
    <w:rsid w:val="00D31449"/>
    <w:rsid w:val="00D314BD"/>
    <w:rsid w:val="00D314F0"/>
    <w:rsid w:val="00D31682"/>
    <w:rsid w:val="00D3185A"/>
    <w:rsid w:val="00D3195E"/>
    <w:rsid w:val="00D31999"/>
    <w:rsid w:val="00D319E5"/>
    <w:rsid w:val="00D31A8F"/>
    <w:rsid w:val="00D31B9C"/>
    <w:rsid w:val="00D3219D"/>
    <w:rsid w:val="00D322BD"/>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1D1"/>
    <w:rsid w:val="00D34251"/>
    <w:rsid w:val="00D343A1"/>
    <w:rsid w:val="00D344F7"/>
    <w:rsid w:val="00D34680"/>
    <w:rsid w:val="00D347EB"/>
    <w:rsid w:val="00D34861"/>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9D"/>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42"/>
    <w:rsid w:val="00D3748E"/>
    <w:rsid w:val="00D3764E"/>
    <w:rsid w:val="00D37684"/>
    <w:rsid w:val="00D3785C"/>
    <w:rsid w:val="00D37E6C"/>
    <w:rsid w:val="00D37ED2"/>
    <w:rsid w:val="00D37F4C"/>
    <w:rsid w:val="00D40154"/>
    <w:rsid w:val="00D4019E"/>
    <w:rsid w:val="00D4028F"/>
    <w:rsid w:val="00D40601"/>
    <w:rsid w:val="00D40738"/>
    <w:rsid w:val="00D4074C"/>
    <w:rsid w:val="00D407D6"/>
    <w:rsid w:val="00D407E9"/>
    <w:rsid w:val="00D40806"/>
    <w:rsid w:val="00D40810"/>
    <w:rsid w:val="00D40A95"/>
    <w:rsid w:val="00D40C4E"/>
    <w:rsid w:val="00D40E29"/>
    <w:rsid w:val="00D41094"/>
    <w:rsid w:val="00D41217"/>
    <w:rsid w:val="00D41407"/>
    <w:rsid w:val="00D414DD"/>
    <w:rsid w:val="00D41515"/>
    <w:rsid w:val="00D41566"/>
    <w:rsid w:val="00D41683"/>
    <w:rsid w:val="00D41816"/>
    <w:rsid w:val="00D41974"/>
    <w:rsid w:val="00D41C6E"/>
    <w:rsid w:val="00D41CD5"/>
    <w:rsid w:val="00D41DAC"/>
    <w:rsid w:val="00D41ED4"/>
    <w:rsid w:val="00D41F56"/>
    <w:rsid w:val="00D4217E"/>
    <w:rsid w:val="00D4219C"/>
    <w:rsid w:val="00D4226F"/>
    <w:rsid w:val="00D4229B"/>
    <w:rsid w:val="00D42325"/>
    <w:rsid w:val="00D4244B"/>
    <w:rsid w:val="00D42508"/>
    <w:rsid w:val="00D42540"/>
    <w:rsid w:val="00D427A8"/>
    <w:rsid w:val="00D42876"/>
    <w:rsid w:val="00D428A1"/>
    <w:rsid w:val="00D428A4"/>
    <w:rsid w:val="00D4299C"/>
    <w:rsid w:val="00D429D1"/>
    <w:rsid w:val="00D42A19"/>
    <w:rsid w:val="00D42BD3"/>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49"/>
    <w:rsid w:val="00D43E95"/>
    <w:rsid w:val="00D44156"/>
    <w:rsid w:val="00D44314"/>
    <w:rsid w:val="00D443BF"/>
    <w:rsid w:val="00D4443D"/>
    <w:rsid w:val="00D4457A"/>
    <w:rsid w:val="00D44634"/>
    <w:rsid w:val="00D447BA"/>
    <w:rsid w:val="00D44D50"/>
    <w:rsid w:val="00D44EDC"/>
    <w:rsid w:val="00D44FAE"/>
    <w:rsid w:val="00D45271"/>
    <w:rsid w:val="00D4527B"/>
    <w:rsid w:val="00D4539C"/>
    <w:rsid w:val="00D454B3"/>
    <w:rsid w:val="00D4560A"/>
    <w:rsid w:val="00D45960"/>
    <w:rsid w:val="00D45969"/>
    <w:rsid w:val="00D45A71"/>
    <w:rsid w:val="00D45AA8"/>
    <w:rsid w:val="00D45ADB"/>
    <w:rsid w:val="00D45C66"/>
    <w:rsid w:val="00D45D47"/>
    <w:rsid w:val="00D45D8A"/>
    <w:rsid w:val="00D46049"/>
    <w:rsid w:val="00D46081"/>
    <w:rsid w:val="00D460D7"/>
    <w:rsid w:val="00D462F9"/>
    <w:rsid w:val="00D464CD"/>
    <w:rsid w:val="00D46736"/>
    <w:rsid w:val="00D4687B"/>
    <w:rsid w:val="00D46B24"/>
    <w:rsid w:val="00D46DBB"/>
    <w:rsid w:val="00D46E47"/>
    <w:rsid w:val="00D4700B"/>
    <w:rsid w:val="00D47132"/>
    <w:rsid w:val="00D47140"/>
    <w:rsid w:val="00D471F5"/>
    <w:rsid w:val="00D47203"/>
    <w:rsid w:val="00D473D3"/>
    <w:rsid w:val="00D47416"/>
    <w:rsid w:val="00D4741A"/>
    <w:rsid w:val="00D4741F"/>
    <w:rsid w:val="00D475D1"/>
    <w:rsid w:val="00D476A1"/>
    <w:rsid w:val="00D477CD"/>
    <w:rsid w:val="00D478A7"/>
    <w:rsid w:val="00D47B88"/>
    <w:rsid w:val="00D47BB6"/>
    <w:rsid w:val="00D47C0C"/>
    <w:rsid w:val="00D47D67"/>
    <w:rsid w:val="00D47EC5"/>
    <w:rsid w:val="00D47F87"/>
    <w:rsid w:val="00D50046"/>
    <w:rsid w:val="00D50079"/>
    <w:rsid w:val="00D50080"/>
    <w:rsid w:val="00D50156"/>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71"/>
    <w:rsid w:val="00D51BE5"/>
    <w:rsid w:val="00D51CF9"/>
    <w:rsid w:val="00D51D8B"/>
    <w:rsid w:val="00D51DA0"/>
    <w:rsid w:val="00D51DB2"/>
    <w:rsid w:val="00D52048"/>
    <w:rsid w:val="00D522BD"/>
    <w:rsid w:val="00D52402"/>
    <w:rsid w:val="00D525B9"/>
    <w:rsid w:val="00D5260E"/>
    <w:rsid w:val="00D52655"/>
    <w:rsid w:val="00D529C7"/>
    <w:rsid w:val="00D529D3"/>
    <w:rsid w:val="00D52D2B"/>
    <w:rsid w:val="00D52E44"/>
    <w:rsid w:val="00D52E62"/>
    <w:rsid w:val="00D52F9B"/>
    <w:rsid w:val="00D531C5"/>
    <w:rsid w:val="00D53217"/>
    <w:rsid w:val="00D53576"/>
    <w:rsid w:val="00D535C5"/>
    <w:rsid w:val="00D53742"/>
    <w:rsid w:val="00D539F0"/>
    <w:rsid w:val="00D53B5E"/>
    <w:rsid w:val="00D53BA4"/>
    <w:rsid w:val="00D53D69"/>
    <w:rsid w:val="00D53E0F"/>
    <w:rsid w:val="00D53F90"/>
    <w:rsid w:val="00D54053"/>
    <w:rsid w:val="00D5414D"/>
    <w:rsid w:val="00D541BE"/>
    <w:rsid w:val="00D541DE"/>
    <w:rsid w:val="00D542DE"/>
    <w:rsid w:val="00D54568"/>
    <w:rsid w:val="00D54672"/>
    <w:rsid w:val="00D5493D"/>
    <w:rsid w:val="00D54A14"/>
    <w:rsid w:val="00D54AE0"/>
    <w:rsid w:val="00D54B70"/>
    <w:rsid w:val="00D54CC4"/>
    <w:rsid w:val="00D550FE"/>
    <w:rsid w:val="00D551E5"/>
    <w:rsid w:val="00D555DD"/>
    <w:rsid w:val="00D5563B"/>
    <w:rsid w:val="00D55649"/>
    <w:rsid w:val="00D55828"/>
    <w:rsid w:val="00D55947"/>
    <w:rsid w:val="00D559DA"/>
    <w:rsid w:val="00D55B74"/>
    <w:rsid w:val="00D55C7F"/>
    <w:rsid w:val="00D55CA1"/>
    <w:rsid w:val="00D55E73"/>
    <w:rsid w:val="00D56240"/>
    <w:rsid w:val="00D56287"/>
    <w:rsid w:val="00D564E5"/>
    <w:rsid w:val="00D5650E"/>
    <w:rsid w:val="00D565C1"/>
    <w:rsid w:val="00D566D8"/>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73D"/>
    <w:rsid w:val="00D57990"/>
    <w:rsid w:val="00D57BB3"/>
    <w:rsid w:val="00D57C2B"/>
    <w:rsid w:val="00D57E9D"/>
    <w:rsid w:val="00D57F4E"/>
    <w:rsid w:val="00D57F67"/>
    <w:rsid w:val="00D600C3"/>
    <w:rsid w:val="00D60140"/>
    <w:rsid w:val="00D601CC"/>
    <w:rsid w:val="00D60215"/>
    <w:rsid w:val="00D60307"/>
    <w:rsid w:val="00D6034E"/>
    <w:rsid w:val="00D604AA"/>
    <w:rsid w:val="00D60554"/>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A0B"/>
    <w:rsid w:val="00D63B5D"/>
    <w:rsid w:val="00D63B9E"/>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91"/>
    <w:rsid w:val="00D6570C"/>
    <w:rsid w:val="00D65773"/>
    <w:rsid w:val="00D657F3"/>
    <w:rsid w:val="00D6581C"/>
    <w:rsid w:val="00D65865"/>
    <w:rsid w:val="00D65949"/>
    <w:rsid w:val="00D65C3A"/>
    <w:rsid w:val="00D65CF5"/>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82"/>
    <w:rsid w:val="00D67DA3"/>
    <w:rsid w:val="00D67DF7"/>
    <w:rsid w:val="00D67EBD"/>
    <w:rsid w:val="00D67EF9"/>
    <w:rsid w:val="00D7010F"/>
    <w:rsid w:val="00D70125"/>
    <w:rsid w:val="00D704B8"/>
    <w:rsid w:val="00D704FD"/>
    <w:rsid w:val="00D70A3B"/>
    <w:rsid w:val="00D70AC4"/>
    <w:rsid w:val="00D70B20"/>
    <w:rsid w:val="00D70B57"/>
    <w:rsid w:val="00D70B72"/>
    <w:rsid w:val="00D70DFF"/>
    <w:rsid w:val="00D70E75"/>
    <w:rsid w:val="00D70E9C"/>
    <w:rsid w:val="00D70EE5"/>
    <w:rsid w:val="00D712EF"/>
    <w:rsid w:val="00D7138D"/>
    <w:rsid w:val="00D71961"/>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E27"/>
    <w:rsid w:val="00D72FC2"/>
    <w:rsid w:val="00D7307C"/>
    <w:rsid w:val="00D731CC"/>
    <w:rsid w:val="00D732BB"/>
    <w:rsid w:val="00D734DD"/>
    <w:rsid w:val="00D73853"/>
    <w:rsid w:val="00D73871"/>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5F6"/>
    <w:rsid w:val="00D7566B"/>
    <w:rsid w:val="00D75677"/>
    <w:rsid w:val="00D759AC"/>
    <w:rsid w:val="00D75B06"/>
    <w:rsid w:val="00D75BF9"/>
    <w:rsid w:val="00D75CC9"/>
    <w:rsid w:val="00D75DC5"/>
    <w:rsid w:val="00D75DE8"/>
    <w:rsid w:val="00D75F98"/>
    <w:rsid w:val="00D760A4"/>
    <w:rsid w:val="00D761E9"/>
    <w:rsid w:val="00D762D5"/>
    <w:rsid w:val="00D765F6"/>
    <w:rsid w:val="00D7660D"/>
    <w:rsid w:val="00D76683"/>
    <w:rsid w:val="00D767C0"/>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988"/>
    <w:rsid w:val="00D779A7"/>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EC0"/>
    <w:rsid w:val="00D82FBF"/>
    <w:rsid w:val="00D8314E"/>
    <w:rsid w:val="00D831FD"/>
    <w:rsid w:val="00D83300"/>
    <w:rsid w:val="00D83321"/>
    <w:rsid w:val="00D833DD"/>
    <w:rsid w:val="00D8346B"/>
    <w:rsid w:val="00D8352C"/>
    <w:rsid w:val="00D8354A"/>
    <w:rsid w:val="00D83593"/>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9C5"/>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88C"/>
    <w:rsid w:val="00D85B1A"/>
    <w:rsid w:val="00D85CCD"/>
    <w:rsid w:val="00D85CE5"/>
    <w:rsid w:val="00D85D91"/>
    <w:rsid w:val="00D85D96"/>
    <w:rsid w:val="00D864AF"/>
    <w:rsid w:val="00D864CE"/>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82B"/>
    <w:rsid w:val="00D87858"/>
    <w:rsid w:val="00D8787E"/>
    <w:rsid w:val="00D87AB1"/>
    <w:rsid w:val="00D87E5C"/>
    <w:rsid w:val="00D87E77"/>
    <w:rsid w:val="00D900F3"/>
    <w:rsid w:val="00D901A1"/>
    <w:rsid w:val="00D902CE"/>
    <w:rsid w:val="00D904BB"/>
    <w:rsid w:val="00D90644"/>
    <w:rsid w:val="00D907C9"/>
    <w:rsid w:val="00D9099D"/>
    <w:rsid w:val="00D90B6F"/>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1AF"/>
    <w:rsid w:val="00D93318"/>
    <w:rsid w:val="00D93420"/>
    <w:rsid w:val="00D9346A"/>
    <w:rsid w:val="00D935DF"/>
    <w:rsid w:val="00D939D7"/>
    <w:rsid w:val="00D93A7E"/>
    <w:rsid w:val="00D93B44"/>
    <w:rsid w:val="00D93C02"/>
    <w:rsid w:val="00D93C87"/>
    <w:rsid w:val="00D93CF4"/>
    <w:rsid w:val="00D93DAE"/>
    <w:rsid w:val="00D93DF0"/>
    <w:rsid w:val="00D93DF4"/>
    <w:rsid w:val="00D93E5F"/>
    <w:rsid w:val="00D941D1"/>
    <w:rsid w:val="00D94217"/>
    <w:rsid w:val="00D942D3"/>
    <w:rsid w:val="00D942FC"/>
    <w:rsid w:val="00D943CB"/>
    <w:rsid w:val="00D946F3"/>
    <w:rsid w:val="00D947E0"/>
    <w:rsid w:val="00D94864"/>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D4C"/>
    <w:rsid w:val="00D95DF5"/>
    <w:rsid w:val="00D95EE0"/>
    <w:rsid w:val="00D95EE2"/>
    <w:rsid w:val="00D9606B"/>
    <w:rsid w:val="00D96292"/>
    <w:rsid w:val="00D96439"/>
    <w:rsid w:val="00D96625"/>
    <w:rsid w:val="00D966D3"/>
    <w:rsid w:val="00D96705"/>
    <w:rsid w:val="00D96718"/>
    <w:rsid w:val="00D96804"/>
    <w:rsid w:val="00D9689C"/>
    <w:rsid w:val="00D96CCB"/>
    <w:rsid w:val="00D96ED9"/>
    <w:rsid w:val="00D96FAC"/>
    <w:rsid w:val="00D97084"/>
    <w:rsid w:val="00D971A1"/>
    <w:rsid w:val="00D971AB"/>
    <w:rsid w:val="00D971F5"/>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BD"/>
    <w:rsid w:val="00DA0ABE"/>
    <w:rsid w:val="00DA0ADE"/>
    <w:rsid w:val="00DA0B34"/>
    <w:rsid w:val="00DA0C2E"/>
    <w:rsid w:val="00DA0D02"/>
    <w:rsid w:val="00DA0DC8"/>
    <w:rsid w:val="00DA0DCC"/>
    <w:rsid w:val="00DA0DF0"/>
    <w:rsid w:val="00DA0EE5"/>
    <w:rsid w:val="00DA1082"/>
    <w:rsid w:val="00DA10EC"/>
    <w:rsid w:val="00DA122B"/>
    <w:rsid w:val="00DA126F"/>
    <w:rsid w:val="00DA1742"/>
    <w:rsid w:val="00DA1973"/>
    <w:rsid w:val="00DA1ADE"/>
    <w:rsid w:val="00DA1C81"/>
    <w:rsid w:val="00DA1D0F"/>
    <w:rsid w:val="00DA1DA5"/>
    <w:rsid w:val="00DA1E0E"/>
    <w:rsid w:val="00DA2048"/>
    <w:rsid w:val="00DA2074"/>
    <w:rsid w:val="00DA2172"/>
    <w:rsid w:val="00DA227F"/>
    <w:rsid w:val="00DA22D0"/>
    <w:rsid w:val="00DA2323"/>
    <w:rsid w:val="00DA240A"/>
    <w:rsid w:val="00DA2687"/>
    <w:rsid w:val="00DA2CAD"/>
    <w:rsid w:val="00DA2CDF"/>
    <w:rsid w:val="00DA2D1F"/>
    <w:rsid w:val="00DA3255"/>
    <w:rsid w:val="00DA3393"/>
    <w:rsid w:val="00DA33E4"/>
    <w:rsid w:val="00DA34D2"/>
    <w:rsid w:val="00DA34DA"/>
    <w:rsid w:val="00DA3640"/>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95"/>
    <w:rsid w:val="00DA76C7"/>
    <w:rsid w:val="00DA7758"/>
    <w:rsid w:val="00DA7836"/>
    <w:rsid w:val="00DA78E2"/>
    <w:rsid w:val="00DA7939"/>
    <w:rsid w:val="00DA7B63"/>
    <w:rsid w:val="00DA7BAD"/>
    <w:rsid w:val="00DB00E3"/>
    <w:rsid w:val="00DB0202"/>
    <w:rsid w:val="00DB0249"/>
    <w:rsid w:val="00DB057E"/>
    <w:rsid w:val="00DB066B"/>
    <w:rsid w:val="00DB07BA"/>
    <w:rsid w:val="00DB081D"/>
    <w:rsid w:val="00DB084F"/>
    <w:rsid w:val="00DB0AAE"/>
    <w:rsid w:val="00DB0F29"/>
    <w:rsid w:val="00DB113B"/>
    <w:rsid w:val="00DB116B"/>
    <w:rsid w:val="00DB12A0"/>
    <w:rsid w:val="00DB12C3"/>
    <w:rsid w:val="00DB130A"/>
    <w:rsid w:val="00DB13CE"/>
    <w:rsid w:val="00DB1416"/>
    <w:rsid w:val="00DB179C"/>
    <w:rsid w:val="00DB1959"/>
    <w:rsid w:val="00DB1A48"/>
    <w:rsid w:val="00DB1DA1"/>
    <w:rsid w:val="00DB1DAB"/>
    <w:rsid w:val="00DB1E2D"/>
    <w:rsid w:val="00DB1E37"/>
    <w:rsid w:val="00DB1F64"/>
    <w:rsid w:val="00DB24AC"/>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8D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924"/>
    <w:rsid w:val="00DB7B69"/>
    <w:rsid w:val="00DB7CBF"/>
    <w:rsid w:val="00DB7F50"/>
    <w:rsid w:val="00DB7F64"/>
    <w:rsid w:val="00DC0330"/>
    <w:rsid w:val="00DC0333"/>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58B"/>
    <w:rsid w:val="00DC1649"/>
    <w:rsid w:val="00DC1706"/>
    <w:rsid w:val="00DC1767"/>
    <w:rsid w:val="00DC1923"/>
    <w:rsid w:val="00DC1A9A"/>
    <w:rsid w:val="00DC1B15"/>
    <w:rsid w:val="00DC1F56"/>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C00"/>
    <w:rsid w:val="00DC2D0A"/>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26"/>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A1"/>
    <w:rsid w:val="00DC64BB"/>
    <w:rsid w:val="00DC6501"/>
    <w:rsid w:val="00DC6545"/>
    <w:rsid w:val="00DC6562"/>
    <w:rsid w:val="00DC66CF"/>
    <w:rsid w:val="00DC67DF"/>
    <w:rsid w:val="00DC6925"/>
    <w:rsid w:val="00DC694B"/>
    <w:rsid w:val="00DC6CE9"/>
    <w:rsid w:val="00DC6D79"/>
    <w:rsid w:val="00DC6E06"/>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C6"/>
    <w:rsid w:val="00DD11E7"/>
    <w:rsid w:val="00DD13C8"/>
    <w:rsid w:val="00DD1426"/>
    <w:rsid w:val="00DD14E7"/>
    <w:rsid w:val="00DD1518"/>
    <w:rsid w:val="00DD1556"/>
    <w:rsid w:val="00DD155B"/>
    <w:rsid w:val="00DD15EF"/>
    <w:rsid w:val="00DD1698"/>
    <w:rsid w:val="00DD16D2"/>
    <w:rsid w:val="00DD16E2"/>
    <w:rsid w:val="00DD186B"/>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8F3"/>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4B5"/>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343"/>
    <w:rsid w:val="00DE0369"/>
    <w:rsid w:val="00DE03F9"/>
    <w:rsid w:val="00DE0457"/>
    <w:rsid w:val="00DE0590"/>
    <w:rsid w:val="00DE05F8"/>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88"/>
    <w:rsid w:val="00DE2F2D"/>
    <w:rsid w:val="00DE2FB3"/>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FCD"/>
    <w:rsid w:val="00DE6098"/>
    <w:rsid w:val="00DE61F8"/>
    <w:rsid w:val="00DE6296"/>
    <w:rsid w:val="00DE6365"/>
    <w:rsid w:val="00DE6464"/>
    <w:rsid w:val="00DE6501"/>
    <w:rsid w:val="00DE6531"/>
    <w:rsid w:val="00DE6543"/>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F0249"/>
    <w:rsid w:val="00DF0278"/>
    <w:rsid w:val="00DF0595"/>
    <w:rsid w:val="00DF05D3"/>
    <w:rsid w:val="00DF06A3"/>
    <w:rsid w:val="00DF078B"/>
    <w:rsid w:val="00DF07CD"/>
    <w:rsid w:val="00DF0965"/>
    <w:rsid w:val="00DF0986"/>
    <w:rsid w:val="00DF0A65"/>
    <w:rsid w:val="00DF0AAA"/>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37E"/>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73"/>
    <w:rsid w:val="00DF4B90"/>
    <w:rsid w:val="00DF4D87"/>
    <w:rsid w:val="00DF4DA3"/>
    <w:rsid w:val="00DF4FF1"/>
    <w:rsid w:val="00DF5040"/>
    <w:rsid w:val="00DF50AD"/>
    <w:rsid w:val="00DF5102"/>
    <w:rsid w:val="00DF54A1"/>
    <w:rsid w:val="00DF55E8"/>
    <w:rsid w:val="00DF55F0"/>
    <w:rsid w:val="00DF5613"/>
    <w:rsid w:val="00DF57FD"/>
    <w:rsid w:val="00DF5A86"/>
    <w:rsid w:val="00DF5B63"/>
    <w:rsid w:val="00DF5C8B"/>
    <w:rsid w:val="00DF5F52"/>
    <w:rsid w:val="00DF5FEE"/>
    <w:rsid w:val="00DF636A"/>
    <w:rsid w:val="00DF6571"/>
    <w:rsid w:val="00DF6635"/>
    <w:rsid w:val="00DF6656"/>
    <w:rsid w:val="00DF6802"/>
    <w:rsid w:val="00DF6894"/>
    <w:rsid w:val="00DF68C2"/>
    <w:rsid w:val="00DF6A9C"/>
    <w:rsid w:val="00DF6AC0"/>
    <w:rsid w:val="00DF6AC2"/>
    <w:rsid w:val="00DF6CB4"/>
    <w:rsid w:val="00DF6F8F"/>
    <w:rsid w:val="00DF7036"/>
    <w:rsid w:val="00DF725B"/>
    <w:rsid w:val="00DF7264"/>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D9"/>
    <w:rsid w:val="00E00419"/>
    <w:rsid w:val="00E0041A"/>
    <w:rsid w:val="00E007FB"/>
    <w:rsid w:val="00E00987"/>
    <w:rsid w:val="00E00ABC"/>
    <w:rsid w:val="00E00BE9"/>
    <w:rsid w:val="00E00C71"/>
    <w:rsid w:val="00E00D41"/>
    <w:rsid w:val="00E00EF8"/>
    <w:rsid w:val="00E00F8E"/>
    <w:rsid w:val="00E00FB4"/>
    <w:rsid w:val="00E00FE2"/>
    <w:rsid w:val="00E0117A"/>
    <w:rsid w:val="00E01210"/>
    <w:rsid w:val="00E0132C"/>
    <w:rsid w:val="00E01564"/>
    <w:rsid w:val="00E0165F"/>
    <w:rsid w:val="00E017D3"/>
    <w:rsid w:val="00E019D2"/>
    <w:rsid w:val="00E01A36"/>
    <w:rsid w:val="00E01B3C"/>
    <w:rsid w:val="00E01B5F"/>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7C"/>
    <w:rsid w:val="00E054DC"/>
    <w:rsid w:val="00E05592"/>
    <w:rsid w:val="00E05594"/>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E8A"/>
    <w:rsid w:val="00E06FAE"/>
    <w:rsid w:val="00E07127"/>
    <w:rsid w:val="00E0718E"/>
    <w:rsid w:val="00E071C0"/>
    <w:rsid w:val="00E072FE"/>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615"/>
    <w:rsid w:val="00E10A8B"/>
    <w:rsid w:val="00E10F90"/>
    <w:rsid w:val="00E11182"/>
    <w:rsid w:val="00E111F9"/>
    <w:rsid w:val="00E116D8"/>
    <w:rsid w:val="00E116E7"/>
    <w:rsid w:val="00E11A65"/>
    <w:rsid w:val="00E11B93"/>
    <w:rsid w:val="00E11D95"/>
    <w:rsid w:val="00E11DD1"/>
    <w:rsid w:val="00E11DF1"/>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1C0"/>
    <w:rsid w:val="00E13280"/>
    <w:rsid w:val="00E134A4"/>
    <w:rsid w:val="00E134EC"/>
    <w:rsid w:val="00E13598"/>
    <w:rsid w:val="00E135E2"/>
    <w:rsid w:val="00E1362D"/>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C6D"/>
    <w:rsid w:val="00E16D10"/>
    <w:rsid w:val="00E16D2C"/>
    <w:rsid w:val="00E16D53"/>
    <w:rsid w:val="00E16E70"/>
    <w:rsid w:val="00E16E83"/>
    <w:rsid w:val="00E16EE0"/>
    <w:rsid w:val="00E16FF0"/>
    <w:rsid w:val="00E170C8"/>
    <w:rsid w:val="00E17444"/>
    <w:rsid w:val="00E17484"/>
    <w:rsid w:val="00E174CB"/>
    <w:rsid w:val="00E175C8"/>
    <w:rsid w:val="00E1760D"/>
    <w:rsid w:val="00E17661"/>
    <w:rsid w:val="00E178F5"/>
    <w:rsid w:val="00E17A45"/>
    <w:rsid w:val="00E17A6E"/>
    <w:rsid w:val="00E17E3E"/>
    <w:rsid w:val="00E17E4B"/>
    <w:rsid w:val="00E2007B"/>
    <w:rsid w:val="00E20358"/>
    <w:rsid w:val="00E20363"/>
    <w:rsid w:val="00E204A0"/>
    <w:rsid w:val="00E20582"/>
    <w:rsid w:val="00E2063A"/>
    <w:rsid w:val="00E207F8"/>
    <w:rsid w:val="00E20815"/>
    <w:rsid w:val="00E20885"/>
    <w:rsid w:val="00E208A9"/>
    <w:rsid w:val="00E20923"/>
    <w:rsid w:val="00E20A62"/>
    <w:rsid w:val="00E20B6D"/>
    <w:rsid w:val="00E20B9F"/>
    <w:rsid w:val="00E20CC9"/>
    <w:rsid w:val="00E20F87"/>
    <w:rsid w:val="00E2147C"/>
    <w:rsid w:val="00E2165D"/>
    <w:rsid w:val="00E216B6"/>
    <w:rsid w:val="00E21810"/>
    <w:rsid w:val="00E219A4"/>
    <w:rsid w:val="00E21A64"/>
    <w:rsid w:val="00E21AB6"/>
    <w:rsid w:val="00E21D45"/>
    <w:rsid w:val="00E21D51"/>
    <w:rsid w:val="00E21F73"/>
    <w:rsid w:val="00E22105"/>
    <w:rsid w:val="00E22188"/>
    <w:rsid w:val="00E221C1"/>
    <w:rsid w:val="00E222D1"/>
    <w:rsid w:val="00E22359"/>
    <w:rsid w:val="00E2240D"/>
    <w:rsid w:val="00E22423"/>
    <w:rsid w:val="00E2247C"/>
    <w:rsid w:val="00E2260E"/>
    <w:rsid w:val="00E229CA"/>
    <w:rsid w:val="00E22AC6"/>
    <w:rsid w:val="00E22B7C"/>
    <w:rsid w:val="00E22BBB"/>
    <w:rsid w:val="00E22D63"/>
    <w:rsid w:val="00E22EB7"/>
    <w:rsid w:val="00E22EFC"/>
    <w:rsid w:val="00E2317C"/>
    <w:rsid w:val="00E231DA"/>
    <w:rsid w:val="00E2342A"/>
    <w:rsid w:val="00E23716"/>
    <w:rsid w:val="00E2374A"/>
    <w:rsid w:val="00E237D9"/>
    <w:rsid w:val="00E238DB"/>
    <w:rsid w:val="00E2391F"/>
    <w:rsid w:val="00E23928"/>
    <w:rsid w:val="00E23B5B"/>
    <w:rsid w:val="00E23C52"/>
    <w:rsid w:val="00E23D0E"/>
    <w:rsid w:val="00E23D6C"/>
    <w:rsid w:val="00E23E6A"/>
    <w:rsid w:val="00E23FB8"/>
    <w:rsid w:val="00E24533"/>
    <w:rsid w:val="00E245A6"/>
    <w:rsid w:val="00E245EE"/>
    <w:rsid w:val="00E24630"/>
    <w:rsid w:val="00E2490C"/>
    <w:rsid w:val="00E24A37"/>
    <w:rsid w:val="00E24AC9"/>
    <w:rsid w:val="00E24B7C"/>
    <w:rsid w:val="00E24C05"/>
    <w:rsid w:val="00E24DFF"/>
    <w:rsid w:val="00E24E23"/>
    <w:rsid w:val="00E24E7D"/>
    <w:rsid w:val="00E24F54"/>
    <w:rsid w:val="00E24F88"/>
    <w:rsid w:val="00E251AA"/>
    <w:rsid w:val="00E25234"/>
    <w:rsid w:val="00E25257"/>
    <w:rsid w:val="00E25331"/>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6125"/>
    <w:rsid w:val="00E2614B"/>
    <w:rsid w:val="00E2629F"/>
    <w:rsid w:val="00E265EA"/>
    <w:rsid w:val="00E267CA"/>
    <w:rsid w:val="00E26916"/>
    <w:rsid w:val="00E26A36"/>
    <w:rsid w:val="00E26BE9"/>
    <w:rsid w:val="00E26C14"/>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449"/>
    <w:rsid w:val="00E2748E"/>
    <w:rsid w:val="00E27680"/>
    <w:rsid w:val="00E276AD"/>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1086"/>
    <w:rsid w:val="00E31117"/>
    <w:rsid w:val="00E31150"/>
    <w:rsid w:val="00E31197"/>
    <w:rsid w:val="00E313F8"/>
    <w:rsid w:val="00E3144E"/>
    <w:rsid w:val="00E315A9"/>
    <w:rsid w:val="00E316F0"/>
    <w:rsid w:val="00E317DE"/>
    <w:rsid w:val="00E3187E"/>
    <w:rsid w:val="00E3188A"/>
    <w:rsid w:val="00E319CE"/>
    <w:rsid w:val="00E31AC0"/>
    <w:rsid w:val="00E31B5F"/>
    <w:rsid w:val="00E31E5D"/>
    <w:rsid w:val="00E31F1E"/>
    <w:rsid w:val="00E31F57"/>
    <w:rsid w:val="00E32033"/>
    <w:rsid w:val="00E3203B"/>
    <w:rsid w:val="00E32085"/>
    <w:rsid w:val="00E32101"/>
    <w:rsid w:val="00E32329"/>
    <w:rsid w:val="00E32365"/>
    <w:rsid w:val="00E326A9"/>
    <w:rsid w:val="00E327C9"/>
    <w:rsid w:val="00E32A18"/>
    <w:rsid w:val="00E32C28"/>
    <w:rsid w:val="00E32CEE"/>
    <w:rsid w:val="00E32CF0"/>
    <w:rsid w:val="00E32DB3"/>
    <w:rsid w:val="00E330A6"/>
    <w:rsid w:val="00E331F5"/>
    <w:rsid w:val="00E332DB"/>
    <w:rsid w:val="00E332E0"/>
    <w:rsid w:val="00E33374"/>
    <w:rsid w:val="00E334C0"/>
    <w:rsid w:val="00E336A6"/>
    <w:rsid w:val="00E337E7"/>
    <w:rsid w:val="00E33A4A"/>
    <w:rsid w:val="00E33CF0"/>
    <w:rsid w:val="00E33E0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DCC"/>
    <w:rsid w:val="00E35F50"/>
    <w:rsid w:val="00E360D5"/>
    <w:rsid w:val="00E363AC"/>
    <w:rsid w:val="00E36406"/>
    <w:rsid w:val="00E36756"/>
    <w:rsid w:val="00E3695B"/>
    <w:rsid w:val="00E36A1E"/>
    <w:rsid w:val="00E36A43"/>
    <w:rsid w:val="00E36B35"/>
    <w:rsid w:val="00E36BE2"/>
    <w:rsid w:val="00E36C9B"/>
    <w:rsid w:val="00E36CC4"/>
    <w:rsid w:val="00E36FC6"/>
    <w:rsid w:val="00E36FEA"/>
    <w:rsid w:val="00E36FFF"/>
    <w:rsid w:val="00E37048"/>
    <w:rsid w:val="00E37081"/>
    <w:rsid w:val="00E370F9"/>
    <w:rsid w:val="00E37157"/>
    <w:rsid w:val="00E371B2"/>
    <w:rsid w:val="00E371C6"/>
    <w:rsid w:val="00E37234"/>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17"/>
    <w:rsid w:val="00E411E0"/>
    <w:rsid w:val="00E4125E"/>
    <w:rsid w:val="00E41402"/>
    <w:rsid w:val="00E414CD"/>
    <w:rsid w:val="00E4199F"/>
    <w:rsid w:val="00E419EC"/>
    <w:rsid w:val="00E41A75"/>
    <w:rsid w:val="00E41C25"/>
    <w:rsid w:val="00E41D9E"/>
    <w:rsid w:val="00E41E27"/>
    <w:rsid w:val="00E41FCF"/>
    <w:rsid w:val="00E42010"/>
    <w:rsid w:val="00E4203C"/>
    <w:rsid w:val="00E4214D"/>
    <w:rsid w:val="00E42315"/>
    <w:rsid w:val="00E423D1"/>
    <w:rsid w:val="00E4252A"/>
    <w:rsid w:val="00E42539"/>
    <w:rsid w:val="00E42634"/>
    <w:rsid w:val="00E4263F"/>
    <w:rsid w:val="00E42904"/>
    <w:rsid w:val="00E42A63"/>
    <w:rsid w:val="00E42C12"/>
    <w:rsid w:val="00E42CF8"/>
    <w:rsid w:val="00E42D45"/>
    <w:rsid w:val="00E42F30"/>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178"/>
    <w:rsid w:val="00E463BE"/>
    <w:rsid w:val="00E466BC"/>
    <w:rsid w:val="00E466C4"/>
    <w:rsid w:val="00E466FA"/>
    <w:rsid w:val="00E4671A"/>
    <w:rsid w:val="00E4688D"/>
    <w:rsid w:val="00E46941"/>
    <w:rsid w:val="00E46B3E"/>
    <w:rsid w:val="00E46CD5"/>
    <w:rsid w:val="00E46D6A"/>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DB5"/>
    <w:rsid w:val="00E47E1F"/>
    <w:rsid w:val="00E47F01"/>
    <w:rsid w:val="00E47F4F"/>
    <w:rsid w:val="00E47F64"/>
    <w:rsid w:val="00E50338"/>
    <w:rsid w:val="00E50341"/>
    <w:rsid w:val="00E50422"/>
    <w:rsid w:val="00E50595"/>
    <w:rsid w:val="00E506D8"/>
    <w:rsid w:val="00E50786"/>
    <w:rsid w:val="00E50A96"/>
    <w:rsid w:val="00E50B34"/>
    <w:rsid w:val="00E50C17"/>
    <w:rsid w:val="00E50C9C"/>
    <w:rsid w:val="00E50CA9"/>
    <w:rsid w:val="00E50E1B"/>
    <w:rsid w:val="00E50F1D"/>
    <w:rsid w:val="00E50F32"/>
    <w:rsid w:val="00E51065"/>
    <w:rsid w:val="00E510E6"/>
    <w:rsid w:val="00E5121C"/>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A"/>
    <w:rsid w:val="00E52ABE"/>
    <w:rsid w:val="00E52AEC"/>
    <w:rsid w:val="00E52BB8"/>
    <w:rsid w:val="00E52C21"/>
    <w:rsid w:val="00E52F54"/>
    <w:rsid w:val="00E530A2"/>
    <w:rsid w:val="00E530BB"/>
    <w:rsid w:val="00E5313A"/>
    <w:rsid w:val="00E53160"/>
    <w:rsid w:val="00E5317F"/>
    <w:rsid w:val="00E53224"/>
    <w:rsid w:val="00E533F4"/>
    <w:rsid w:val="00E53493"/>
    <w:rsid w:val="00E536AC"/>
    <w:rsid w:val="00E536D1"/>
    <w:rsid w:val="00E5388A"/>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FA"/>
    <w:rsid w:val="00E54DD0"/>
    <w:rsid w:val="00E54DEB"/>
    <w:rsid w:val="00E54FAF"/>
    <w:rsid w:val="00E5511A"/>
    <w:rsid w:val="00E5517E"/>
    <w:rsid w:val="00E551CF"/>
    <w:rsid w:val="00E552A7"/>
    <w:rsid w:val="00E55455"/>
    <w:rsid w:val="00E555E6"/>
    <w:rsid w:val="00E557A3"/>
    <w:rsid w:val="00E55885"/>
    <w:rsid w:val="00E55AB9"/>
    <w:rsid w:val="00E55AE2"/>
    <w:rsid w:val="00E55AF0"/>
    <w:rsid w:val="00E55B02"/>
    <w:rsid w:val="00E55B60"/>
    <w:rsid w:val="00E55CC7"/>
    <w:rsid w:val="00E55DA0"/>
    <w:rsid w:val="00E5602A"/>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20"/>
    <w:rsid w:val="00E57BA3"/>
    <w:rsid w:val="00E57D1C"/>
    <w:rsid w:val="00E57F09"/>
    <w:rsid w:val="00E57F6E"/>
    <w:rsid w:val="00E57FEE"/>
    <w:rsid w:val="00E600E6"/>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9D5"/>
    <w:rsid w:val="00E63B7F"/>
    <w:rsid w:val="00E63B83"/>
    <w:rsid w:val="00E63BBB"/>
    <w:rsid w:val="00E63E3E"/>
    <w:rsid w:val="00E63F38"/>
    <w:rsid w:val="00E640C9"/>
    <w:rsid w:val="00E6417A"/>
    <w:rsid w:val="00E64234"/>
    <w:rsid w:val="00E642CC"/>
    <w:rsid w:val="00E6455F"/>
    <w:rsid w:val="00E645C6"/>
    <w:rsid w:val="00E64655"/>
    <w:rsid w:val="00E646BA"/>
    <w:rsid w:val="00E64A84"/>
    <w:rsid w:val="00E64AC6"/>
    <w:rsid w:val="00E64C1B"/>
    <w:rsid w:val="00E64CC5"/>
    <w:rsid w:val="00E64D28"/>
    <w:rsid w:val="00E64F54"/>
    <w:rsid w:val="00E64F79"/>
    <w:rsid w:val="00E65070"/>
    <w:rsid w:val="00E65138"/>
    <w:rsid w:val="00E65182"/>
    <w:rsid w:val="00E65427"/>
    <w:rsid w:val="00E656B8"/>
    <w:rsid w:val="00E657D6"/>
    <w:rsid w:val="00E65A1D"/>
    <w:rsid w:val="00E65CC1"/>
    <w:rsid w:val="00E65CE3"/>
    <w:rsid w:val="00E65EA1"/>
    <w:rsid w:val="00E65F41"/>
    <w:rsid w:val="00E65FF3"/>
    <w:rsid w:val="00E66391"/>
    <w:rsid w:val="00E664A6"/>
    <w:rsid w:val="00E665DC"/>
    <w:rsid w:val="00E666CB"/>
    <w:rsid w:val="00E6691A"/>
    <w:rsid w:val="00E66A0B"/>
    <w:rsid w:val="00E66D8B"/>
    <w:rsid w:val="00E66DCD"/>
    <w:rsid w:val="00E66E8F"/>
    <w:rsid w:val="00E66F5E"/>
    <w:rsid w:val="00E66F7F"/>
    <w:rsid w:val="00E67322"/>
    <w:rsid w:val="00E67488"/>
    <w:rsid w:val="00E675FC"/>
    <w:rsid w:val="00E67733"/>
    <w:rsid w:val="00E67854"/>
    <w:rsid w:val="00E67944"/>
    <w:rsid w:val="00E6796C"/>
    <w:rsid w:val="00E679D4"/>
    <w:rsid w:val="00E67A9B"/>
    <w:rsid w:val="00E67AC9"/>
    <w:rsid w:val="00E67B1B"/>
    <w:rsid w:val="00E67C8D"/>
    <w:rsid w:val="00E67E00"/>
    <w:rsid w:val="00E67E06"/>
    <w:rsid w:val="00E67E49"/>
    <w:rsid w:val="00E70180"/>
    <w:rsid w:val="00E706A1"/>
    <w:rsid w:val="00E706F5"/>
    <w:rsid w:val="00E70947"/>
    <w:rsid w:val="00E70AAB"/>
    <w:rsid w:val="00E70B2F"/>
    <w:rsid w:val="00E70BAA"/>
    <w:rsid w:val="00E70BAB"/>
    <w:rsid w:val="00E70CB3"/>
    <w:rsid w:val="00E70DD9"/>
    <w:rsid w:val="00E70E84"/>
    <w:rsid w:val="00E70EA2"/>
    <w:rsid w:val="00E70FF4"/>
    <w:rsid w:val="00E71088"/>
    <w:rsid w:val="00E710E2"/>
    <w:rsid w:val="00E7110C"/>
    <w:rsid w:val="00E71137"/>
    <w:rsid w:val="00E7121B"/>
    <w:rsid w:val="00E7124A"/>
    <w:rsid w:val="00E71284"/>
    <w:rsid w:val="00E713DB"/>
    <w:rsid w:val="00E71447"/>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E51"/>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D70"/>
    <w:rsid w:val="00E74E7C"/>
    <w:rsid w:val="00E74FFD"/>
    <w:rsid w:val="00E750E6"/>
    <w:rsid w:val="00E7513B"/>
    <w:rsid w:val="00E751BB"/>
    <w:rsid w:val="00E75369"/>
    <w:rsid w:val="00E75480"/>
    <w:rsid w:val="00E754C8"/>
    <w:rsid w:val="00E754D8"/>
    <w:rsid w:val="00E755D1"/>
    <w:rsid w:val="00E756D1"/>
    <w:rsid w:val="00E757FB"/>
    <w:rsid w:val="00E7590E"/>
    <w:rsid w:val="00E75939"/>
    <w:rsid w:val="00E7594C"/>
    <w:rsid w:val="00E759C7"/>
    <w:rsid w:val="00E75A04"/>
    <w:rsid w:val="00E75A78"/>
    <w:rsid w:val="00E75B67"/>
    <w:rsid w:val="00E75C20"/>
    <w:rsid w:val="00E75C3B"/>
    <w:rsid w:val="00E75CE4"/>
    <w:rsid w:val="00E75D84"/>
    <w:rsid w:val="00E75E25"/>
    <w:rsid w:val="00E76039"/>
    <w:rsid w:val="00E7604D"/>
    <w:rsid w:val="00E76099"/>
    <w:rsid w:val="00E7636C"/>
    <w:rsid w:val="00E7639A"/>
    <w:rsid w:val="00E767B0"/>
    <w:rsid w:val="00E7687A"/>
    <w:rsid w:val="00E768A7"/>
    <w:rsid w:val="00E768D1"/>
    <w:rsid w:val="00E769D9"/>
    <w:rsid w:val="00E76C21"/>
    <w:rsid w:val="00E76E59"/>
    <w:rsid w:val="00E76E73"/>
    <w:rsid w:val="00E76E9C"/>
    <w:rsid w:val="00E77013"/>
    <w:rsid w:val="00E770B2"/>
    <w:rsid w:val="00E7745E"/>
    <w:rsid w:val="00E77684"/>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0A8"/>
    <w:rsid w:val="00E82265"/>
    <w:rsid w:val="00E8226C"/>
    <w:rsid w:val="00E8226E"/>
    <w:rsid w:val="00E82311"/>
    <w:rsid w:val="00E82381"/>
    <w:rsid w:val="00E823CC"/>
    <w:rsid w:val="00E82725"/>
    <w:rsid w:val="00E82763"/>
    <w:rsid w:val="00E82799"/>
    <w:rsid w:val="00E82956"/>
    <w:rsid w:val="00E829D2"/>
    <w:rsid w:val="00E82CB3"/>
    <w:rsid w:val="00E82CC7"/>
    <w:rsid w:val="00E82E47"/>
    <w:rsid w:val="00E82F46"/>
    <w:rsid w:val="00E8323C"/>
    <w:rsid w:val="00E832A5"/>
    <w:rsid w:val="00E832F1"/>
    <w:rsid w:val="00E833E7"/>
    <w:rsid w:val="00E83436"/>
    <w:rsid w:val="00E8360A"/>
    <w:rsid w:val="00E8376C"/>
    <w:rsid w:val="00E837F6"/>
    <w:rsid w:val="00E83A71"/>
    <w:rsid w:val="00E83C26"/>
    <w:rsid w:val="00E84539"/>
    <w:rsid w:val="00E84558"/>
    <w:rsid w:val="00E845E7"/>
    <w:rsid w:val="00E84872"/>
    <w:rsid w:val="00E84964"/>
    <w:rsid w:val="00E84B4C"/>
    <w:rsid w:val="00E84B59"/>
    <w:rsid w:val="00E84B6C"/>
    <w:rsid w:val="00E84C3B"/>
    <w:rsid w:val="00E84CB6"/>
    <w:rsid w:val="00E84DEE"/>
    <w:rsid w:val="00E850AB"/>
    <w:rsid w:val="00E85240"/>
    <w:rsid w:val="00E85362"/>
    <w:rsid w:val="00E8543D"/>
    <w:rsid w:val="00E8550F"/>
    <w:rsid w:val="00E85585"/>
    <w:rsid w:val="00E8564A"/>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7"/>
    <w:rsid w:val="00E87E8A"/>
    <w:rsid w:val="00E90034"/>
    <w:rsid w:val="00E900ED"/>
    <w:rsid w:val="00E90105"/>
    <w:rsid w:val="00E905E1"/>
    <w:rsid w:val="00E906B0"/>
    <w:rsid w:val="00E907D3"/>
    <w:rsid w:val="00E907F1"/>
    <w:rsid w:val="00E9085C"/>
    <w:rsid w:val="00E90899"/>
    <w:rsid w:val="00E90961"/>
    <w:rsid w:val="00E90A1B"/>
    <w:rsid w:val="00E90A53"/>
    <w:rsid w:val="00E90A6C"/>
    <w:rsid w:val="00E90B34"/>
    <w:rsid w:val="00E90BD0"/>
    <w:rsid w:val="00E90F19"/>
    <w:rsid w:val="00E90F8E"/>
    <w:rsid w:val="00E912C2"/>
    <w:rsid w:val="00E9157A"/>
    <w:rsid w:val="00E916FE"/>
    <w:rsid w:val="00E91783"/>
    <w:rsid w:val="00E917FC"/>
    <w:rsid w:val="00E91888"/>
    <w:rsid w:val="00E918A2"/>
    <w:rsid w:val="00E918CE"/>
    <w:rsid w:val="00E9193A"/>
    <w:rsid w:val="00E91AC2"/>
    <w:rsid w:val="00E91B08"/>
    <w:rsid w:val="00E91C85"/>
    <w:rsid w:val="00E91CDB"/>
    <w:rsid w:val="00E91D79"/>
    <w:rsid w:val="00E91EB7"/>
    <w:rsid w:val="00E91F45"/>
    <w:rsid w:val="00E91F96"/>
    <w:rsid w:val="00E91FE5"/>
    <w:rsid w:val="00E91FEA"/>
    <w:rsid w:val="00E92088"/>
    <w:rsid w:val="00E92185"/>
    <w:rsid w:val="00E923BF"/>
    <w:rsid w:val="00E925F0"/>
    <w:rsid w:val="00E926A0"/>
    <w:rsid w:val="00E92839"/>
    <w:rsid w:val="00E928DF"/>
    <w:rsid w:val="00E92AD7"/>
    <w:rsid w:val="00E92E00"/>
    <w:rsid w:val="00E934FC"/>
    <w:rsid w:val="00E93519"/>
    <w:rsid w:val="00E9352F"/>
    <w:rsid w:val="00E936C9"/>
    <w:rsid w:val="00E93858"/>
    <w:rsid w:val="00E938F9"/>
    <w:rsid w:val="00E93ABD"/>
    <w:rsid w:val="00E93B56"/>
    <w:rsid w:val="00E93CB7"/>
    <w:rsid w:val="00E94225"/>
    <w:rsid w:val="00E94685"/>
    <w:rsid w:val="00E9471B"/>
    <w:rsid w:val="00E947FC"/>
    <w:rsid w:val="00E94879"/>
    <w:rsid w:val="00E94D33"/>
    <w:rsid w:val="00E94EB4"/>
    <w:rsid w:val="00E95057"/>
    <w:rsid w:val="00E95069"/>
    <w:rsid w:val="00E95486"/>
    <w:rsid w:val="00E9552E"/>
    <w:rsid w:val="00E955B1"/>
    <w:rsid w:val="00E959E1"/>
    <w:rsid w:val="00E95A15"/>
    <w:rsid w:val="00E95ABC"/>
    <w:rsid w:val="00E95BAB"/>
    <w:rsid w:val="00E95FEC"/>
    <w:rsid w:val="00E9601B"/>
    <w:rsid w:val="00E966EB"/>
    <w:rsid w:val="00E966F7"/>
    <w:rsid w:val="00E96750"/>
    <w:rsid w:val="00E96B6B"/>
    <w:rsid w:val="00E96BA2"/>
    <w:rsid w:val="00E97075"/>
    <w:rsid w:val="00E970AF"/>
    <w:rsid w:val="00E97176"/>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5B"/>
    <w:rsid w:val="00EA02A6"/>
    <w:rsid w:val="00EA03BD"/>
    <w:rsid w:val="00EA03D3"/>
    <w:rsid w:val="00EA050C"/>
    <w:rsid w:val="00EA050E"/>
    <w:rsid w:val="00EA0670"/>
    <w:rsid w:val="00EA06CF"/>
    <w:rsid w:val="00EA07A1"/>
    <w:rsid w:val="00EA0901"/>
    <w:rsid w:val="00EA0919"/>
    <w:rsid w:val="00EA0957"/>
    <w:rsid w:val="00EA0A04"/>
    <w:rsid w:val="00EA0B62"/>
    <w:rsid w:val="00EA0BA9"/>
    <w:rsid w:val="00EA0CCB"/>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591"/>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C0A"/>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18"/>
    <w:rsid w:val="00EB1272"/>
    <w:rsid w:val="00EB1409"/>
    <w:rsid w:val="00EB14D7"/>
    <w:rsid w:val="00EB1690"/>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C9"/>
    <w:rsid w:val="00EB29EA"/>
    <w:rsid w:val="00EB2D39"/>
    <w:rsid w:val="00EB3008"/>
    <w:rsid w:val="00EB30D0"/>
    <w:rsid w:val="00EB30F5"/>
    <w:rsid w:val="00EB3338"/>
    <w:rsid w:val="00EB33AE"/>
    <w:rsid w:val="00EB34D1"/>
    <w:rsid w:val="00EB35CB"/>
    <w:rsid w:val="00EB369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3F"/>
    <w:rsid w:val="00EB4C89"/>
    <w:rsid w:val="00EB4D21"/>
    <w:rsid w:val="00EB4D5A"/>
    <w:rsid w:val="00EB4FF6"/>
    <w:rsid w:val="00EB505F"/>
    <w:rsid w:val="00EB506D"/>
    <w:rsid w:val="00EB5093"/>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3F2"/>
    <w:rsid w:val="00EB64FE"/>
    <w:rsid w:val="00EB6581"/>
    <w:rsid w:val="00EB6625"/>
    <w:rsid w:val="00EB66BD"/>
    <w:rsid w:val="00EB6749"/>
    <w:rsid w:val="00EB68FA"/>
    <w:rsid w:val="00EB69A6"/>
    <w:rsid w:val="00EB6A40"/>
    <w:rsid w:val="00EB6ADA"/>
    <w:rsid w:val="00EB6BC9"/>
    <w:rsid w:val="00EB6CF4"/>
    <w:rsid w:val="00EB7013"/>
    <w:rsid w:val="00EB7107"/>
    <w:rsid w:val="00EB71BA"/>
    <w:rsid w:val="00EB71CD"/>
    <w:rsid w:val="00EB71D3"/>
    <w:rsid w:val="00EB7395"/>
    <w:rsid w:val="00EB74A1"/>
    <w:rsid w:val="00EB75C5"/>
    <w:rsid w:val="00EB7851"/>
    <w:rsid w:val="00EB78F3"/>
    <w:rsid w:val="00EB7D1D"/>
    <w:rsid w:val="00EB7DFF"/>
    <w:rsid w:val="00EB7F24"/>
    <w:rsid w:val="00EC0270"/>
    <w:rsid w:val="00EC02DD"/>
    <w:rsid w:val="00EC0337"/>
    <w:rsid w:val="00EC05F6"/>
    <w:rsid w:val="00EC0602"/>
    <w:rsid w:val="00EC06F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5E7"/>
    <w:rsid w:val="00EC1922"/>
    <w:rsid w:val="00EC1A09"/>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C7F"/>
    <w:rsid w:val="00EC2CC7"/>
    <w:rsid w:val="00EC307A"/>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5CF"/>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5FC9"/>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74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1"/>
    <w:rsid w:val="00EC7B9D"/>
    <w:rsid w:val="00EC7C24"/>
    <w:rsid w:val="00EC7D2F"/>
    <w:rsid w:val="00EC7D40"/>
    <w:rsid w:val="00EC7D9F"/>
    <w:rsid w:val="00EC7FFD"/>
    <w:rsid w:val="00ED0114"/>
    <w:rsid w:val="00ED019B"/>
    <w:rsid w:val="00ED01DA"/>
    <w:rsid w:val="00ED0499"/>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0"/>
    <w:rsid w:val="00ED172C"/>
    <w:rsid w:val="00ED17DB"/>
    <w:rsid w:val="00ED1B68"/>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C46"/>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971"/>
    <w:rsid w:val="00ED4A4D"/>
    <w:rsid w:val="00ED4C00"/>
    <w:rsid w:val="00ED4D7B"/>
    <w:rsid w:val="00ED4FB4"/>
    <w:rsid w:val="00ED5011"/>
    <w:rsid w:val="00ED50EA"/>
    <w:rsid w:val="00ED5454"/>
    <w:rsid w:val="00ED54A1"/>
    <w:rsid w:val="00ED554D"/>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6FD"/>
    <w:rsid w:val="00ED6748"/>
    <w:rsid w:val="00ED6894"/>
    <w:rsid w:val="00ED68EA"/>
    <w:rsid w:val="00ED6913"/>
    <w:rsid w:val="00ED6981"/>
    <w:rsid w:val="00ED69EE"/>
    <w:rsid w:val="00ED6C4D"/>
    <w:rsid w:val="00ED6C56"/>
    <w:rsid w:val="00ED6EA5"/>
    <w:rsid w:val="00ED6EEB"/>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FC3"/>
    <w:rsid w:val="00EE00B5"/>
    <w:rsid w:val="00EE02DB"/>
    <w:rsid w:val="00EE034C"/>
    <w:rsid w:val="00EE03CF"/>
    <w:rsid w:val="00EE0596"/>
    <w:rsid w:val="00EE05DA"/>
    <w:rsid w:val="00EE05F9"/>
    <w:rsid w:val="00EE06F9"/>
    <w:rsid w:val="00EE07B1"/>
    <w:rsid w:val="00EE090E"/>
    <w:rsid w:val="00EE0952"/>
    <w:rsid w:val="00EE0A33"/>
    <w:rsid w:val="00EE0D8D"/>
    <w:rsid w:val="00EE0EDB"/>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9B"/>
    <w:rsid w:val="00EE25B2"/>
    <w:rsid w:val="00EE261E"/>
    <w:rsid w:val="00EE2790"/>
    <w:rsid w:val="00EE295B"/>
    <w:rsid w:val="00EE2A22"/>
    <w:rsid w:val="00EE2A67"/>
    <w:rsid w:val="00EE2D75"/>
    <w:rsid w:val="00EE2F45"/>
    <w:rsid w:val="00EE2FF9"/>
    <w:rsid w:val="00EE3173"/>
    <w:rsid w:val="00EE31F8"/>
    <w:rsid w:val="00EE3380"/>
    <w:rsid w:val="00EE33BE"/>
    <w:rsid w:val="00EE33DB"/>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5E"/>
    <w:rsid w:val="00EE490A"/>
    <w:rsid w:val="00EE492A"/>
    <w:rsid w:val="00EE4984"/>
    <w:rsid w:val="00EE49B3"/>
    <w:rsid w:val="00EE4A1A"/>
    <w:rsid w:val="00EE4BBB"/>
    <w:rsid w:val="00EE5043"/>
    <w:rsid w:val="00EE51F1"/>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31"/>
    <w:rsid w:val="00EE6A49"/>
    <w:rsid w:val="00EE6C4A"/>
    <w:rsid w:val="00EE6EA5"/>
    <w:rsid w:val="00EE6EED"/>
    <w:rsid w:val="00EE6F1E"/>
    <w:rsid w:val="00EE6F34"/>
    <w:rsid w:val="00EE7111"/>
    <w:rsid w:val="00EE7346"/>
    <w:rsid w:val="00EE74A1"/>
    <w:rsid w:val="00EE74AD"/>
    <w:rsid w:val="00EE75E2"/>
    <w:rsid w:val="00EE76E1"/>
    <w:rsid w:val="00EE7744"/>
    <w:rsid w:val="00EE799E"/>
    <w:rsid w:val="00EE79F1"/>
    <w:rsid w:val="00EE7A23"/>
    <w:rsid w:val="00EE7B18"/>
    <w:rsid w:val="00EE7C15"/>
    <w:rsid w:val="00EF0033"/>
    <w:rsid w:val="00EF0079"/>
    <w:rsid w:val="00EF0147"/>
    <w:rsid w:val="00EF05F3"/>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88D"/>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B94"/>
    <w:rsid w:val="00EF3C26"/>
    <w:rsid w:val="00EF3D3E"/>
    <w:rsid w:val="00EF3DAE"/>
    <w:rsid w:val="00EF406B"/>
    <w:rsid w:val="00EF40CE"/>
    <w:rsid w:val="00EF417B"/>
    <w:rsid w:val="00EF4259"/>
    <w:rsid w:val="00EF42B3"/>
    <w:rsid w:val="00EF43B1"/>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C6"/>
    <w:rsid w:val="00EF7253"/>
    <w:rsid w:val="00EF72F3"/>
    <w:rsid w:val="00EF7476"/>
    <w:rsid w:val="00EF7562"/>
    <w:rsid w:val="00EF75DE"/>
    <w:rsid w:val="00EF763A"/>
    <w:rsid w:val="00EF765E"/>
    <w:rsid w:val="00EF778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C48"/>
    <w:rsid w:val="00F01C64"/>
    <w:rsid w:val="00F01D31"/>
    <w:rsid w:val="00F01E79"/>
    <w:rsid w:val="00F01EFF"/>
    <w:rsid w:val="00F01F24"/>
    <w:rsid w:val="00F01FC5"/>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F0"/>
    <w:rsid w:val="00F050FB"/>
    <w:rsid w:val="00F05115"/>
    <w:rsid w:val="00F0515F"/>
    <w:rsid w:val="00F051B3"/>
    <w:rsid w:val="00F051D5"/>
    <w:rsid w:val="00F05708"/>
    <w:rsid w:val="00F05956"/>
    <w:rsid w:val="00F0597A"/>
    <w:rsid w:val="00F05B7D"/>
    <w:rsid w:val="00F0600B"/>
    <w:rsid w:val="00F0602D"/>
    <w:rsid w:val="00F0605F"/>
    <w:rsid w:val="00F06087"/>
    <w:rsid w:val="00F06148"/>
    <w:rsid w:val="00F06170"/>
    <w:rsid w:val="00F0626B"/>
    <w:rsid w:val="00F0627C"/>
    <w:rsid w:val="00F0628A"/>
    <w:rsid w:val="00F06457"/>
    <w:rsid w:val="00F065E7"/>
    <w:rsid w:val="00F066DA"/>
    <w:rsid w:val="00F06787"/>
    <w:rsid w:val="00F06A46"/>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8C"/>
    <w:rsid w:val="00F07AA2"/>
    <w:rsid w:val="00F07B2A"/>
    <w:rsid w:val="00F07D2A"/>
    <w:rsid w:val="00F07E32"/>
    <w:rsid w:val="00F1008F"/>
    <w:rsid w:val="00F10233"/>
    <w:rsid w:val="00F1030D"/>
    <w:rsid w:val="00F10BD3"/>
    <w:rsid w:val="00F10BFA"/>
    <w:rsid w:val="00F10C0A"/>
    <w:rsid w:val="00F10CB1"/>
    <w:rsid w:val="00F10E21"/>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64"/>
    <w:rsid w:val="00F12565"/>
    <w:rsid w:val="00F127F7"/>
    <w:rsid w:val="00F12AB2"/>
    <w:rsid w:val="00F12BDF"/>
    <w:rsid w:val="00F12C3A"/>
    <w:rsid w:val="00F12D8E"/>
    <w:rsid w:val="00F12DC0"/>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BA"/>
    <w:rsid w:val="00F13F5F"/>
    <w:rsid w:val="00F14101"/>
    <w:rsid w:val="00F141E1"/>
    <w:rsid w:val="00F14256"/>
    <w:rsid w:val="00F143C6"/>
    <w:rsid w:val="00F143DB"/>
    <w:rsid w:val="00F14459"/>
    <w:rsid w:val="00F1453F"/>
    <w:rsid w:val="00F14881"/>
    <w:rsid w:val="00F14995"/>
    <w:rsid w:val="00F14B49"/>
    <w:rsid w:val="00F14C09"/>
    <w:rsid w:val="00F14C89"/>
    <w:rsid w:val="00F14DF4"/>
    <w:rsid w:val="00F14EC6"/>
    <w:rsid w:val="00F14FE4"/>
    <w:rsid w:val="00F1502C"/>
    <w:rsid w:val="00F1522F"/>
    <w:rsid w:val="00F152B7"/>
    <w:rsid w:val="00F152B8"/>
    <w:rsid w:val="00F152E9"/>
    <w:rsid w:val="00F156D0"/>
    <w:rsid w:val="00F15776"/>
    <w:rsid w:val="00F15796"/>
    <w:rsid w:val="00F157ED"/>
    <w:rsid w:val="00F159CA"/>
    <w:rsid w:val="00F159E4"/>
    <w:rsid w:val="00F15A80"/>
    <w:rsid w:val="00F15A8B"/>
    <w:rsid w:val="00F15ABB"/>
    <w:rsid w:val="00F15E3A"/>
    <w:rsid w:val="00F15EE4"/>
    <w:rsid w:val="00F15EF9"/>
    <w:rsid w:val="00F15F50"/>
    <w:rsid w:val="00F15F60"/>
    <w:rsid w:val="00F16185"/>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C7D"/>
    <w:rsid w:val="00F17D0B"/>
    <w:rsid w:val="00F17F3D"/>
    <w:rsid w:val="00F200EB"/>
    <w:rsid w:val="00F2018E"/>
    <w:rsid w:val="00F20311"/>
    <w:rsid w:val="00F2042B"/>
    <w:rsid w:val="00F2047D"/>
    <w:rsid w:val="00F204A6"/>
    <w:rsid w:val="00F2073E"/>
    <w:rsid w:val="00F207AE"/>
    <w:rsid w:val="00F2084B"/>
    <w:rsid w:val="00F20941"/>
    <w:rsid w:val="00F20A36"/>
    <w:rsid w:val="00F20C33"/>
    <w:rsid w:val="00F21440"/>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F2C"/>
    <w:rsid w:val="00F22FD9"/>
    <w:rsid w:val="00F230B0"/>
    <w:rsid w:val="00F232D0"/>
    <w:rsid w:val="00F232DA"/>
    <w:rsid w:val="00F234CF"/>
    <w:rsid w:val="00F234D5"/>
    <w:rsid w:val="00F23DD7"/>
    <w:rsid w:val="00F23E2E"/>
    <w:rsid w:val="00F24071"/>
    <w:rsid w:val="00F2427E"/>
    <w:rsid w:val="00F243AE"/>
    <w:rsid w:val="00F2442C"/>
    <w:rsid w:val="00F244AA"/>
    <w:rsid w:val="00F24514"/>
    <w:rsid w:val="00F245CB"/>
    <w:rsid w:val="00F245DD"/>
    <w:rsid w:val="00F247A8"/>
    <w:rsid w:val="00F24CB5"/>
    <w:rsid w:val="00F24D02"/>
    <w:rsid w:val="00F24DD3"/>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6080"/>
    <w:rsid w:val="00F260D8"/>
    <w:rsid w:val="00F260EF"/>
    <w:rsid w:val="00F2619F"/>
    <w:rsid w:val="00F261BA"/>
    <w:rsid w:val="00F2624F"/>
    <w:rsid w:val="00F26275"/>
    <w:rsid w:val="00F262B2"/>
    <w:rsid w:val="00F26408"/>
    <w:rsid w:val="00F26487"/>
    <w:rsid w:val="00F2666F"/>
    <w:rsid w:val="00F266DF"/>
    <w:rsid w:val="00F2673B"/>
    <w:rsid w:val="00F26A17"/>
    <w:rsid w:val="00F26A9A"/>
    <w:rsid w:val="00F26B9B"/>
    <w:rsid w:val="00F26EDC"/>
    <w:rsid w:val="00F26F01"/>
    <w:rsid w:val="00F26FB8"/>
    <w:rsid w:val="00F270D9"/>
    <w:rsid w:val="00F27149"/>
    <w:rsid w:val="00F27150"/>
    <w:rsid w:val="00F27209"/>
    <w:rsid w:val="00F2737E"/>
    <w:rsid w:val="00F27740"/>
    <w:rsid w:val="00F2785B"/>
    <w:rsid w:val="00F279EE"/>
    <w:rsid w:val="00F27A56"/>
    <w:rsid w:val="00F27ADF"/>
    <w:rsid w:val="00F27B3D"/>
    <w:rsid w:val="00F27BB6"/>
    <w:rsid w:val="00F27DA4"/>
    <w:rsid w:val="00F27DBB"/>
    <w:rsid w:val="00F27DE7"/>
    <w:rsid w:val="00F27E8E"/>
    <w:rsid w:val="00F27F1A"/>
    <w:rsid w:val="00F27F23"/>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25"/>
    <w:rsid w:val="00F322AC"/>
    <w:rsid w:val="00F323E7"/>
    <w:rsid w:val="00F32497"/>
    <w:rsid w:val="00F324AB"/>
    <w:rsid w:val="00F32719"/>
    <w:rsid w:val="00F32825"/>
    <w:rsid w:val="00F32840"/>
    <w:rsid w:val="00F32897"/>
    <w:rsid w:val="00F32AEF"/>
    <w:rsid w:val="00F32AFC"/>
    <w:rsid w:val="00F32C11"/>
    <w:rsid w:val="00F32F63"/>
    <w:rsid w:val="00F33066"/>
    <w:rsid w:val="00F330B5"/>
    <w:rsid w:val="00F331CE"/>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62"/>
    <w:rsid w:val="00F34CDC"/>
    <w:rsid w:val="00F34DB2"/>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B1"/>
    <w:rsid w:val="00F36023"/>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DC"/>
    <w:rsid w:val="00F370E8"/>
    <w:rsid w:val="00F37350"/>
    <w:rsid w:val="00F375EC"/>
    <w:rsid w:val="00F3763B"/>
    <w:rsid w:val="00F376C8"/>
    <w:rsid w:val="00F3773F"/>
    <w:rsid w:val="00F379C1"/>
    <w:rsid w:val="00F379F0"/>
    <w:rsid w:val="00F37AE5"/>
    <w:rsid w:val="00F37B3F"/>
    <w:rsid w:val="00F37D21"/>
    <w:rsid w:val="00F37D6B"/>
    <w:rsid w:val="00F37F74"/>
    <w:rsid w:val="00F400AC"/>
    <w:rsid w:val="00F401F9"/>
    <w:rsid w:val="00F403FF"/>
    <w:rsid w:val="00F4042C"/>
    <w:rsid w:val="00F4054A"/>
    <w:rsid w:val="00F405B1"/>
    <w:rsid w:val="00F4063B"/>
    <w:rsid w:val="00F406AD"/>
    <w:rsid w:val="00F40852"/>
    <w:rsid w:val="00F408E5"/>
    <w:rsid w:val="00F408EC"/>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BEF"/>
    <w:rsid w:val="00F41C54"/>
    <w:rsid w:val="00F41D18"/>
    <w:rsid w:val="00F41E52"/>
    <w:rsid w:val="00F422DD"/>
    <w:rsid w:val="00F422DF"/>
    <w:rsid w:val="00F423D2"/>
    <w:rsid w:val="00F42444"/>
    <w:rsid w:val="00F424C9"/>
    <w:rsid w:val="00F425A5"/>
    <w:rsid w:val="00F42644"/>
    <w:rsid w:val="00F426A0"/>
    <w:rsid w:val="00F4272E"/>
    <w:rsid w:val="00F42751"/>
    <w:rsid w:val="00F427D9"/>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19"/>
    <w:rsid w:val="00F437D4"/>
    <w:rsid w:val="00F43886"/>
    <w:rsid w:val="00F438A0"/>
    <w:rsid w:val="00F43930"/>
    <w:rsid w:val="00F43958"/>
    <w:rsid w:val="00F43998"/>
    <w:rsid w:val="00F439F5"/>
    <w:rsid w:val="00F43A08"/>
    <w:rsid w:val="00F43BAD"/>
    <w:rsid w:val="00F43CC5"/>
    <w:rsid w:val="00F43D87"/>
    <w:rsid w:val="00F43F69"/>
    <w:rsid w:val="00F43F9F"/>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84D"/>
    <w:rsid w:val="00F4595E"/>
    <w:rsid w:val="00F45A86"/>
    <w:rsid w:val="00F45C91"/>
    <w:rsid w:val="00F4614A"/>
    <w:rsid w:val="00F4616E"/>
    <w:rsid w:val="00F4633C"/>
    <w:rsid w:val="00F4657C"/>
    <w:rsid w:val="00F46605"/>
    <w:rsid w:val="00F468C7"/>
    <w:rsid w:val="00F46A4D"/>
    <w:rsid w:val="00F46C7A"/>
    <w:rsid w:val="00F46D85"/>
    <w:rsid w:val="00F46DBA"/>
    <w:rsid w:val="00F46EC9"/>
    <w:rsid w:val="00F46F19"/>
    <w:rsid w:val="00F46F3A"/>
    <w:rsid w:val="00F46FA6"/>
    <w:rsid w:val="00F4715C"/>
    <w:rsid w:val="00F47268"/>
    <w:rsid w:val="00F473AD"/>
    <w:rsid w:val="00F474BE"/>
    <w:rsid w:val="00F47575"/>
    <w:rsid w:val="00F4763B"/>
    <w:rsid w:val="00F47833"/>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E42"/>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B15"/>
    <w:rsid w:val="00F53C51"/>
    <w:rsid w:val="00F53E71"/>
    <w:rsid w:val="00F53F81"/>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4FF"/>
    <w:rsid w:val="00F5579C"/>
    <w:rsid w:val="00F55885"/>
    <w:rsid w:val="00F5593A"/>
    <w:rsid w:val="00F559FB"/>
    <w:rsid w:val="00F55C3D"/>
    <w:rsid w:val="00F55D8B"/>
    <w:rsid w:val="00F55E16"/>
    <w:rsid w:val="00F56085"/>
    <w:rsid w:val="00F562E6"/>
    <w:rsid w:val="00F56371"/>
    <w:rsid w:val="00F56398"/>
    <w:rsid w:val="00F564A9"/>
    <w:rsid w:val="00F564C6"/>
    <w:rsid w:val="00F564CE"/>
    <w:rsid w:val="00F56500"/>
    <w:rsid w:val="00F56617"/>
    <w:rsid w:val="00F5672A"/>
    <w:rsid w:val="00F56801"/>
    <w:rsid w:val="00F56891"/>
    <w:rsid w:val="00F5692B"/>
    <w:rsid w:val="00F56A3A"/>
    <w:rsid w:val="00F56AC1"/>
    <w:rsid w:val="00F56BC1"/>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3443"/>
    <w:rsid w:val="00F63463"/>
    <w:rsid w:val="00F63636"/>
    <w:rsid w:val="00F6365B"/>
    <w:rsid w:val="00F638F0"/>
    <w:rsid w:val="00F63929"/>
    <w:rsid w:val="00F63C90"/>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EE"/>
    <w:rsid w:val="00F65180"/>
    <w:rsid w:val="00F65205"/>
    <w:rsid w:val="00F6533A"/>
    <w:rsid w:val="00F654A4"/>
    <w:rsid w:val="00F654FB"/>
    <w:rsid w:val="00F65554"/>
    <w:rsid w:val="00F65631"/>
    <w:rsid w:val="00F656DF"/>
    <w:rsid w:val="00F6570D"/>
    <w:rsid w:val="00F65738"/>
    <w:rsid w:val="00F657D4"/>
    <w:rsid w:val="00F65885"/>
    <w:rsid w:val="00F65A50"/>
    <w:rsid w:val="00F65A80"/>
    <w:rsid w:val="00F65EFC"/>
    <w:rsid w:val="00F65F36"/>
    <w:rsid w:val="00F65FB3"/>
    <w:rsid w:val="00F6612E"/>
    <w:rsid w:val="00F6629E"/>
    <w:rsid w:val="00F66392"/>
    <w:rsid w:val="00F663AA"/>
    <w:rsid w:val="00F6643B"/>
    <w:rsid w:val="00F66475"/>
    <w:rsid w:val="00F66795"/>
    <w:rsid w:val="00F66862"/>
    <w:rsid w:val="00F66893"/>
    <w:rsid w:val="00F66927"/>
    <w:rsid w:val="00F66A59"/>
    <w:rsid w:val="00F66BF0"/>
    <w:rsid w:val="00F66C2B"/>
    <w:rsid w:val="00F66C69"/>
    <w:rsid w:val="00F66C8F"/>
    <w:rsid w:val="00F66CD4"/>
    <w:rsid w:val="00F66E8A"/>
    <w:rsid w:val="00F66F77"/>
    <w:rsid w:val="00F66FB0"/>
    <w:rsid w:val="00F66FEB"/>
    <w:rsid w:val="00F67002"/>
    <w:rsid w:val="00F671C6"/>
    <w:rsid w:val="00F673B4"/>
    <w:rsid w:val="00F673CB"/>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6A"/>
    <w:rsid w:val="00F70F77"/>
    <w:rsid w:val="00F70FB6"/>
    <w:rsid w:val="00F71025"/>
    <w:rsid w:val="00F710FB"/>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384"/>
    <w:rsid w:val="00F743F6"/>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4B7"/>
    <w:rsid w:val="00F75562"/>
    <w:rsid w:val="00F755DF"/>
    <w:rsid w:val="00F7579E"/>
    <w:rsid w:val="00F759BF"/>
    <w:rsid w:val="00F75A04"/>
    <w:rsid w:val="00F75A5F"/>
    <w:rsid w:val="00F75D26"/>
    <w:rsid w:val="00F75DE1"/>
    <w:rsid w:val="00F75FA0"/>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CC0"/>
    <w:rsid w:val="00F76D3A"/>
    <w:rsid w:val="00F76D8C"/>
    <w:rsid w:val="00F76DD9"/>
    <w:rsid w:val="00F76DDF"/>
    <w:rsid w:val="00F76E74"/>
    <w:rsid w:val="00F76ED7"/>
    <w:rsid w:val="00F77039"/>
    <w:rsid w:val="00F770C7"/>
    <w:rsid w:val="00F772C5"/>
    <w:rsid w:val="00F7732E"/>
    <w:rsid w:val="00F77441"/>
    <w:rsid w:val="00F7763B"/>
    <w:rsid w:val="00F778D5"/>
    <w:rsid w:val="00F77A04"/>
    <w:rsid w:val="00F77A8C"/>
    <w:rsid w:val="00F77B2A"/>
    <w:rsid w:val="00F77BA9"/>
    <w:rsid w:val="00F77DE4"/>
    <w:rsid w:val="00F77DE9"/>
    <w:rsid w:val="00F77E07"/>
    <w:rsid w:val="00F77E7B"/>
    <w:rsid w:val="00F77FB1"/>
    <w:rsid w:val="00F80260"/>
    <w:rsid w:val="00F806E3"/>
    <w:rsid w:val="00F80799"/>
    <w:rsid w:val="00F808C3"/>
    <w:rsid w:val="00F80B84"/>
    <w:rsid w:val="00F80C12"/>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1B9"/>
    <w:rsid w:val="00F822CC"/>
    <w:rsid w:val="00F822D3"/>
    <w:rsid w:val="00F82330"/>
    <w:rsid w:val="00F823F4"/>
    <w:rsid w:val="00F8244F"/>
    <w:rsid w:val="00F824DD"/>
    <w:rsid w:val="00F82538"/>
    <w:rsid w:val="00F82765"/>
    <w:rsid w:val="00F82816"/>
    <w:rsid w:val="00F8281A"/>
    <w:rsid w:val="00F82BAF"/>
    <w:rsid w:val="00F83005"/>
    <w:rsid w:val="00F8346E"/>
    <w:rsid w:val="00F8379D"/>
    <w:rsid w:val="00F8379E"/>
    <w:rsid w:val="00F83851"/>
    <w:rsid w:val="00F8390A"/>
    <w:rsid w:val="00F83965"/>
    <w:rsid w:val="00F84016"/>
    <w:rsid w:val="00F84304"/>
    <w:rsid w:val="00F8435B"/>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ACE"/>
    <w:rsid w:val="00F87BB8"/>
    <w:rsid w:val="00F87BC3"/>
    <w:rsid w:val="00F87CFA"/>
    <w:rsid w:val="00F87E4C"/>
    <w:rsid w:val="00F902BE"/>
    <w:rsid w:val="00F9036B"/>
    <w:rsid w:val="00F9038D"/>
    <w:rsid w:val="00F903D0"/>
    <w:rsid w:val="00F903D7"/>
    <w:rsid w:val="00F904AF"/>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BE"/>
    <w:rsid w:val="00F915C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2F50"/>
    <w:rsid w:val="00F93099"/>
    <w:rsid w:val="00F9323D"/>
    <w:rsid w:val="00F9328E"/>
    <w:rsid w:val="00F9332A"/>
    <w:rsid w:val="00F93621"/>
    <w:rsid w:val="00F936DD"/>
    <w:rsid w:val="00F937F2"/>
    <w:rsid w:val="00F939AA"/>
    <w:rsid w:val="00F93AC1"/>
    <w:rsid w:val="00F93AD5"/>
    <w:rsid w:val="00F93D39"/>
    <w:rsid w:val="00F93DB9"/>
    <w:rsid w:val="00F93EB3"/>
    <w:rsid w:val="00F94211"/>
    <w:rsid w:val="00F9430C"/>
    <w:rsid w:val="00F944D9"/>
    <w:rsid w:val="00F94566"/>
    <w:rsid w:val="00F94582"/>
    <w:rsid w:val="00F946F0"/>
    <w:rsid w:val="00F948FA"/>
    <w:rsid w:val="00F9494D"/>
    <w:rsid w:val="00F94982"/>
    <w:rsid w:val="00F949C4"/>
    <w:rsid w:val="00F94B21"/>
    <w:rsid w:val="00F94D21"/>
    <w:rsid w:val="00F94E26"/>
    <w:rsid w:val="00F94E51"/>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97F7F"/>
    <w:rsid w:val="00FA0029"/>
    <w:rsid w:val="00FA00B8"/>
    <w:rsid w:val="00FA00D3"/>
    <w:rsid w:val="00FA0287"/>
    <w:rsid w:val="00FA06D4"/>
    <w:rsid w:val="00FA07D8"/>
    <w:rsid w:val="00FA087C"/>
    <w:rsid w:val="00FA092C"/>
    <w:rsid w:val="00FA0CA7"/>
    <w:rsid w:val="00FA0E6B"/>
    <w:rsid w:val="00FA0E89"/>
    <w:rsid w:val="00FA10D7"/>
    <w:rsid w:val="00FA120C"/>
    <w:rsid w:val="00FA13D3"/>
    <w:rsid w:val="00FA15D9"/>
    <w:rsid w:val="00FA176E"/>
    <w:rsid w:val="00FA176F"/>
    <w:rsid w:val="00FA17D7"/>
    <w:rsid w:val="00FA197E"/>
    <w:rsid w:val="00FA19E4"/>
    <w:rsid w:val="00FA1B73"/>
    <w:rsid w:val="00FA1DA2"/>
    <w:rsid w:val="00FA1E42"/>
    <w:rsid w:val="00FA1EDE"/>
    <w:rsid w:val="00FA1FB6"/>
    <w:rsid w:val="00FA1FD9"/>
    <w:rsid w:val="00FA2111"/>
    <w:rsid w:val="00FA2203"/>
    <w:rsid w:val="00FA24D0"/>
    <w:rsid w:val="00FA2B39"/>
    <w:rsid w:val="00FA2BCE"/>
    <w:rsid w:val="00FA2E1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42D"/>
    <w:rsid w:val="00FA4824"/>
    <w:rsid w:val="00FA48AB"/>
    <w:rsid w:val="00FA48EF"/>
    <w:rsid w:val="00FA4912"/>
    <w:rsid w:val="00FA49F5"/>
    <w:rsid w:val="00FA4ACC"/>
    <w:rsid w:val="00FA4B13"/>
    <w:rsid w:val="00FA4B81"/>
    <w:rsid w:val="00FA4BBF"/>
    <w:rsid w:val="00FA4C63"/>
    <w:rsid w:val="00FA4D82"/>
    <w:rsid w:val="00FA4D9D"/>
    <w:rsid w:val="00FA4F80"/>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7"/>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8A7"/>
    <w:rsid w:val="00FB1953"/>
    <w:rsid w:val="00FB19B4"/>
    <w:rsid w:val="00FB19D0"/>
    <w:rsid w:val="00FB1A75"/>
    <w:rsid w:val="00FB1EEF"/>
    <w:rsid w:val="00FB2090"/>
    <w:rsid w:val="00FB216A"/>
    <w:rsid w:val="00FB21EF"/>
    <w:rsid w:val="00FB232E"/>
    <w:rsid w:val="00FB23F3"/>
    <w:rsid w:val="00FB2651"/>
    <w:rsid w:val="00FB2894"/>
    <w:rsid w:val="00FB28F8"/>
    <w:rsid w:val="00FB29A9"/>
    <w:rsid w:val="00FB2B23"/>
    <w:rsid w:val="00FB2C9F"/>
    <w:rsid w:val="00FB2CC4"/>
    <w:rsid w:val="00FB2FE3"/>
    <w:rsid w:val="00FB3137"/>
    <w:rsid w:val="00FB321C"/>
    <w:rsid w:val="00FB3334"/>
    <w:rsid w:val="00FB3459"/>
    <w:rsid w:val="00FB35C7"/>
    <w:rsid w:val="00FB35D6"/>
    <w:rsid w:val="00FB35EA"/>
    <w:rsid w:val="00FB37CF"/>
    <w:rsid w:val="00FB38B6"/>
    <w:rsid w:val="00FB3A43"/>
    <w:rsid w:val="00FB3A61"/>
    <w:rsid w:val="00FB3B90"/>
    <w:rsid w:val="00FB3C7F"/>
    <w:rsid w:val="00FB3D65"/>
    <w:rsid w:val="00FB3D85"/>
    <w:rsid w:val="00FB3E1F"/>
    <w:rsid w:val="00FB4094"/>
    <w:rsid w:val="00FB4289"/>
    <w:rsid w:val="00FB42D6"/>
    <w:rsid w:val="00FB4456"/>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1D"/>
    <w:rsid w:val="00FB617F"/>
    <w:rsid w:val="00FB6284"/>
    <w:rsid w:val="00FB6322"/>
    <w:rsid w:val="00FB6340"/>
    <w:rsid w:val="00FB63E1"/>
    <w:rsid w:val="00FB641B"/>
    <w:rsid w:val="00FB6849"/>
    <w:rsid w:val="00FB68D9"/>
    <w:rsid w:val="00FB696B"/>
    <w:rsid w:val="00FB6B81"/>
    <w:rsid w:val="00FB6BD1"/>
    <w:rsid w:val="00FB6DE9"/>
    <w:rsid w:val="00FB6F4E"/>
    <w:rsid w:val="00FB6FA3"/>
    <w:rsid w:val="00FB70EB"/>
    <w:rsid w:val="00FB710E"/>
    <w:rsid w:val="00FB71BA"/>
    <w:rsid w:val="00FB7219"/>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60"/>
    <w:rsid w:val="00FC3FBB"/>
    <w:rsid w:val="00FC3FCD"/>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A3A"/>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6D9"/>
    <w:rsid w:val="00FD0CA5"/>
    <w:rsid w:val="00FD0D3C"/>
    <w:rsid w:val="00FD0DBF"/>
    <w:rsid w:val="00FD0FC3"/>
    <w:rsid w:val="00FD106B"/>
    <w:rsid w:val="00FD1091"/>
    <w:rsid w:val="00FD1118"/>
    <w:rsid w:val="00FD1365"/>
    <w:rsid w:val="00FD13FF"/>
    <w:rsid w:val="00FD1532"/>
    <w:rsid w:val="00FD15BF"/>
    <w:rsid w:val="00FD15FF"/>
    <w:rsid w:val="00FD1693"/>
    <w:rsid w:val="00FD16CC"/>
    <w:rsid w:val="00FD16F6"/>
    <w:rsid w:val="00FD17E2"/>
    <w:rsid w:val="00FD1A51"/>
    <w:rsid w:val="00FD1B07"/>
    <w:rsid w:val="00FD1EF7"/>
    <w:rsid w:val="00FD20D8"/>
    <w:rsid w:val="00FD21CE"/>
    <w:rsid w:val="00FD21D1"/>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826"/>
    <w:rsid w:val="00FD4A35"/>
    <w:rsid w:val="00FD4B81"/>
    <w:rsid w:val="00FD4B9A"/>
    <w:rsid w:val="00FD4BDB"/>
    <w:rsid w:val="00FD4BEB"/>
    <w:rsid w:val="00FD4D88"/>
    <w:rsid w:val="00FD4EA5"/>
    <w:rsid w:val="00FD4F7F"/>
    <w:rsid w:val="00FD5022"/>
    <w:rsid w:val="00FD5107"/>
    <w:rsid w:val="00FD5223"/>
    <w:rsid w:val="00FD54A8"/>
    <w:rsid w:val="00FD5517"/>
    <w:rsid w:val="00FD563E"/>
    <w:rsid w:val="00FD5678"/>
    <w:rsid w:val="00FD56D8"/>
    <w:rsid w:val="00FD56FE"/>
    <w:rsid w:val="00FD5877"/>
    <w:rsid w:val="00FD588E"/>
    <w:rsid w:val="00FD5892"/>
    <w:rsid w:val="00FD5914"/>
    <w:rsid w:val="00FD59B5"/>
    <w:rsid w:val="00FD5AE9"/>
    <w:rsid w:val="00FD5BFE"/>
    <w:rsid w:val="00FD5D9D"/>
    <w:rsid w:val="00FD5DA8"/>
    <w:rsid w:val="00FD5DE8"/>
    <w:rsid w:val="00FD5E3B"/>
    <w:rsid w:val="00FD5EF8"/>
    <w:rsid w:val="00FD5FA4"/>
    <w:rsid w:val="00FD6085"/>
    <w:rsid w:val="00FD6204"/>
    <w:rsid w:val="00FD62BA"/>
    <w:rsid w:val="00FD62EB"/>
    <w:rsid w:val="00FD64F7"/>
    <w:rsid w:val="00FD66A2"/>
    <w:rsid w:val="00FD68AD"/>
    <w:rsid w:val="00FD6981"/>
    <w:rsid w:val="00FD6989"/>
    <w:rsid w:val="00FD6A9E"/>
    <w:rsid w:val="00FD6B4F"/>
    <w:rsid w:val="00FD6B94"/>
    <w:rsid w:val="00FD6BD2"/>
    <w:rsid w:val="00FD6BDC"/>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0D6"/>
    <w:rsid w:val="00FE0319"/>
    <w:rsid w:val="00FE034A"/>
    <w:rsid w:val="00FE03BD"/>
    <w:rsid w:val="00FE03CA"/>
    <w:rsid w:val="00FE03F7"/>
    <w:rsid w:val="00FE0489"/>
    <w:rsid w:val="00FE0574"/>
    <w:rsid w:val="00FE0686"/>
    <w:rsid w:val="00FE0736"/>
    <w:rsid w:val="00FE0832"/>
    <w:rsid w:val="00FE08D1"/>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3109"/>
    <w:rsid w:val="00FE31C0"/>
    <w:rsid w:val="00FE324A"/>
    <w:rsid w:val="00FE3336"/>
    <w:rsid w:val="00FE36BC"/>
    <w:rsid w:val="00FE36F6"/>
    <w:rsid w:val="00FE371F"/>
    <w:rsid w:val="00FE3815"/>
    <w:rsid w:val="00FE3976"/>
    <w:rsid w:val="00FE3B2D"/>
    <w:rsid w:val="00FE3B9A"/>
    <w:rsid w:val="00FE3BC6"/>
    <w:rsid w:val="00FE3D75"/>
    <w:rsid w:val="00FE3DFB"/>
    <w:rsid w:val="00FE3DFC"/>
    <w:rsid w:val="00FE4062"/>
    <w:rsid w:val="00FE4223"/>
    <w:rsid w:val="00FE4225"/>
    <w:rsid w:val="00FE4283"/>
    <w:rsid w:val="00FE42EE"/>
    <w:rsid w:val="00FE43F7"/>
    <w:rsid w:val="00FE44DD"/>
    <w:rsid w:val="00FE4521"/>
    <w:rsid w:val="00FE4591"/>
    <w:rsid w:val="00FE4705"/>
    <w:rsid w:val="00FE4798"/>
    <w:rsid w:val="00FE4903"/>
    <w:rsid w:val="00FE4C0E"/>
    <w:rsid w:val="00FE4C48"/>
    <w:rsid w:val="00FE4C6B"/>
    <w:rsid w:val="00FE4D9E"/>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57"/>
    <w:rsid w:val="00FE7F77"/>
    <w:rsid w:val="00FE7F99"/>
    <w:rsid w:val="00FF0146"/>
    <w:rsid w:val="00FF031E"/>
    <w:rsid w:val="00FF032D"/>
    <w:rsid w:val="00FF03B0"/>
    <w:rsid w:val="00FF042C"/>
    <w:rsid w:val="00FF05C1"/>
    <w:rsid w:val="00FF07DE"/>
    <w:rsid w:val="00FF083B"/>
    <w:rsid w:val="00FF086B"/>
    <w:rsid w:val="00FF0A2A"/>
    <w:rsid w:val="00FF0A5D"/>
    <w:rsid w:val="00FF0A7C"/>
    <w:rsid w:val="00FF0B14"/>
    <w:rsid w:val="00FF0C1B"/>
    <w:rsid w:val="00FF0DA6"/>
    <w:rsid w:val="00FF1154"/>
    <w:rsid w:val="00FF115B"/>
    <w:rsid w:val="00FF11FE"/>
    <w:rsid w:val="00FF1200"/>
    <w:rsid w:val="00FF1270"/>
    <w:rsid w:val="00FF1553"/>
    <w:rsid w:val="00FF160D"/>
    <w:rsid w:val="00FF16E1"/>
    <w:rsid w:val="00FF17F7"/>
    <w:rsid w:val="00FF1C09"/>
    <w:rsid w:val="00FF1DCE"/>
    <w:rsid w:val="00FF2176"/>
    <w:rsid w:val="00FF21AF"/>
    <w:rsid w:val="00FF21D9"/>
    <w:rsid w:val="00FF224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7E"/>
    <w:rsid w:val="00FF4C8D"/>
    <w:rsid w:val="00FF4D12"/>
    <w:rsid w:val="00FF4ED4"/>
    <w:rsid w:val="00FF4F3D"/>
    <w:rsid w:val="00FF50D0"/>
    <w:rsid w:val="00FF5101"/>
    <w:rsid w:val="00FF5113"/>
    <w:rsid w:val="00FF5160"/>
    <w:rsid w:val="00FF52A2"/>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8BC"/>
    <w:rsid w:val="00FF78D7"/>
    <w:rsid w:val="00FF7B02"/>
    <w:rsid w:val="00FF7BDC"/>
    <w:rsid w:val="00FF7C9D"/>
    <w:rsid w:val="00FF7E21"/>
    <w:rsid w:val="00FF7E87"/>
    <w:rsid w:val="00FF7F76"/>
    <w:rsid w:val="00FF7F81"/>
    <w:rsid w:val="07E83859"/>
    <w:rsid w:val="0C5B1ED5"/>
    <w:rsid w:val="22EE13BE"/>
    <w:rsid w:val="562E6171"/>
    <w:rsid w:val="5DCC54AB"/>
    <w:rsid w:val="5E75459A"/>
    <w:rsid w:val="71EE28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34A7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rFonts w:eastAsia="Times New Roman"/>
      <w:lang w:val="en-GB"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Lines="50" w:after="120"/>
      <w:ind w:left="720"/>
      <w:outlineLvl w:val="2"/>
    </w:pPr>
    <w:rPr>
      <w:rFonts w:ascii="Arial" w:eastAsiaTheme="minorEastAsia" w:hAnsi="Arial" w:cs="Arial"/>
      <w:b/>
      <w:bCs/>
      <w:sz w:val="21"/>
      <w:szCs w:val="26"/>
      <w:lang w:val="en-US" w:eastAsia="zh-CN"/>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中等深浅网格 1 - 着色 21,¥ê¥¹¥È¶ÎÂä,¥¡¡¡¡ì¬º¥¹¥È¶ÎÂä,ÁÐ³ö¶ÎÂä,列表段落1,—ño’i—Ž,1st level - Bullet List Paragraph,Lettre d'introduction,Paragrafo elenco,Normal bullet 2,Bullet list,목록단락,列表段落11,列表段落,列,列表段,목록 단락"/>
    <w:basedOn w:val="a2"/>
    <w:link w:val="Charf8"/>
    <w:uiPriority w:val="99"/>
    <w:qFormat/>
    <w:pPr>
      <w:ind w:left="720"/>
      <w:contextualSpacing/>
    </w:pPr>
  </w:style>
  <w:style w:type="character" w:customStyle="1" w:styleId="4Char">
    <w:name w:val="标题 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中等深浅网格 1 - 着色 21 Char,¥ê¥¹¥È¶ÎÂä Char,¥¡¡¡¡ì¬º¥¹¥È¶ÎÂä Char,ÁÐ³ö¶ÎÂä Char,列表段落1 Char,—ño’i—Ž Char,1st level - Bullet List Paragraph Char,Lettre d'introduction Char,列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aliases w:val="- Bullets Char2,?? ?? Char2,????? Char2,???? Char2,Lista1 Char2,中等深浅网格 1 - 着色 21 Char1,列表段落 Char,¥¡¡¡¡ì¬º¥¹¥È¶ÎÂä Char1,ÁÐ³ö¶ÎÂä Char1,¥ê¥¹¥È¶ÎÂä Char1,列表段落1 Char1,Paragrafo elenco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link w:val="15"/>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qFormat/>
    <w:rPr>
      <w:rFonts w:ascii="Arial" w:eastAsia="Batang" w:hAnsi="Arial"/>
      <w:lang w:val="en-GB" w:eastAsia="en-US"/>
    </w:rPr>
  </w:style>
  <w:style w:type="character" w:customStyle="1" w:styleId="7Char">
    <w:name w:val="标题 7 Char"/>
    <w:link w:val="7"/>
    <w:qFormat/>
    <w:rPr>
      <w:rFonts w:ascii="Arial" w:eastAsia="Batang" w:hAnsi="Arial"/>
      <w:lang w:val="en-GB" w:eastAsia="en-US"/>
    </w:rPr>
  </w:style>
  <w:style w:type="character" w:customStyle="1" w:styleId="8Char">
    <w:name w:val="标题 8 Char"/>
    <w:link w:val="8"/>
    <w:qFormat/>
    <w:rPr>
      <w:rFonts w:ascii="Arial" w:eastAsia="Batang" w:hAnsi="Arial"/>
      <w:sz w:val="36"/>
      <w:lang w:val="en-GB" w:eastAsia="en-US"/>
    </w:rPr>
  </w:style>
  <w:style w:type="character" w:customStyle="1" w:styleId="9Char">
    <w:name w:val="标题 9 Char"/>
    <w:link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5">
    <w:name w:val="列出段落1"/>
    <w:basedOn w:val="a2"/>
    <w:link w:val="afff4"/>
    <w:uiPriority w:val="34"/>
    <w:qFormat/>
    <w:rsid w:val="004D3E60"/>
    <w:pPr>
      <w:spacing w:after="0"/>
      <w:ind w:leftChars="400" w:left="840"/>
    </w:pPr>
    <w:rPr>
      <w:rFonts w:ascii="Times" w:eastAsia="MS Mincho" w:hAnsi="Times"/>
      <w:szCs w:val="24"/>
      <w:lang w:eastAsia="zh-CN"/>
    </w:rPr>
  </w:style>
  <w:style w:type="paragraph" w:styleId="afffb">
    <w:name w:val="Revision"/>
    <w:hidden/>
    <w:uiPriority w:val="99"/>
    <w:unhideWhenUsed/>
    <w:rsid w:val="00D94864"/>
    <w:rPr>
      <w:rFonts w:eastAsia="Times New Roman"/>
      <w:lang w:val="en-GB" w:eastAsia="en-US"/>
    </w:rPr>
  </w:style>
  <w:style w:type="character" w:customStyle="1" w:styleId="lb">
    <w:name w:val="lb"/>
    <w:basedOn w:val="a3"/>
    <w:rsid w:val="00AC7A4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rFonts w:eastAsia="Times New Roman"/>
      <w:lang w:val="en-GB"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Lines="50" w:after="120"/>
      <w:ind w:left="720"/>
      <w:outlineLvl w:val="2"/>
    </w:pPr>
    <w:rPr>
      <w:rFonts w:ascii="Arial" w:eastAsiaTheme="minorEastAsia" w:hAnsi="Arial" w:cs="Arial"/>
      <w:b/>
      <w:bCs/>
      <w:sz w:val="21"/>
      <w:szCs w:val="26"/>
      <w:lang w:val="en-US" w:eastAsia="zh-CN"/>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中等深浅网格 1 - 着色 21,¥ê¥¹¥È¶ÎÂä,¥¡¡¡¡ì¬º¥¹¥È¶ÎÂä,ÁÐ³ö¶ÎÂä,列表段落1,—ño’i—Ž,1st level - Bullet List Paragraph,Lettre d'introduction,Paragrafo elenco,Normal bullet 2,Bullet list,목록단락,列表段落11,列表段落,列,列表段,목록 단락"/>
    <w:basedOn w:val="a2"/>
    <w:link w:val="Charf8"/>
    <w:uiPriority w:val="99"/>
    <w:qFormat/>
    <w:pPr>
      <w:ind w:left="720"/>
      <w:contextualSpacing/>
    </w:pPr>
  </w:style>
  <w:style w:type="character" w:customStyle="1" w:styleId="4Char">
    <w:name w:val="标题 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中等深浅网格 1 - 着色 21 Char,¥ê¥¹¥È¶ÎÂä Char,¥¡¡¡¡ì¬º¥¹¥È¶ÎÂä Char,ÁÐ³ö¶ÎÂä Char,列表段落1 Char,—ño’i—Ž Char,1st level - Bullet List Paragraph Char,Lettre d'introduction Char,列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aliases w:val="- Bullets Char2,?? ?? Char2,????? Char2,???? Char2,Lista1 Char2,中等深浅网格 1 - 着色 21 Char1,列表段落 Char,¥¡¡¡¡ì¬º¥¹¥È¶ÎÂä Char1,ÁÐ³ö¶ÎÂä Char1,¥ê¥¹¥È¶ÎÂä Char1,列表段落1 Char1,Paragrafo elenco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link w:val="15"/>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qFormat/>
    <w:rPr>
      <w:rFonts w:ascii="Arial" w:eastAsia="Batang" w:hAnsi="Arial"/>
      <w:lang w:val="en-GB" w:eastAsia="en-US"/>
    </w:rPr>
  </w:style>
  <w:style w:type="character" w:customStyle="1" w:styleId="7Char">
    <w:name w:val="标题 7 Char"/>
    <w:link w:val="7"/>
    <w:qFormat/>
    <w:rPr>
      <w:rFonts w:ascii="Arial" w:eastAsia="Batang" w:hAnsi="Arial"/>
      <w:lang w:val="en-GB" w:eastAsia="en-US"/>
    </w:rPr>
  </w:style>
  <w:style w:type="character" w:customStyle="1" w:styleId="8Char">
    <w:name w:val="标题 8 Char"/>
    <w:link w:val="8"/>
    <w:qFormat/>
    <w:rPr>
      <w:rFonts w:ascii="Arial" w:eastAsia="Batang" w:hAnsi="Arial"/>
      <w:sz w:val="36"/>
      <w:lang w:val="en-GB" w:eastAsia="en-US"/>
    </w:rPr>
  </w:style>
  <w:style w:type="character" w:customStyle="1" w:styleId="9Char">
    <w:name w:val="标题 9 Char"/>
    <w:link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5">
    <w:name w:val="列出段落1"/>
    <w:basedOn w:val="a2"/>
    <w:link w:val="afff4"/>
    <w:uiPriority w:val="34"/>
    <w:qFormat/>
    <w:rsid w:val="004D3E60"/>
    <w:pPr>
      <w:spacing w:after="0"/>
      <w:ind w:leftChars="400" w:left="840"/>
    </w:pPr>
    <w:rPr>
      <w:rFonts w:ascii="Times" w:eastAsia="MS Mincho" w:hAnsi="Times"/>
      <w:szCs w:val="24"/>
      <w:lang w:eastAsia="zh-CN"/>
    </w:rPr>
  </w:style>
  <w:style w:type="paragraph" w:styleId="afffb">
    <w:name w:val="Revision"/>
    <w:hidden/>
    <w:uiPriority w:val="99"/>
    <w:unhideWhenUsed/>
    <w:rsid w:val="00D94864"/>
    <w:rPr>
      <w:rFonts w:eastAsia="Times New Roman"/>
      <w:lang w:val="en-GB" w:eastAsia="en-US"/>
    </w:rPr>
  </w:style>
  <w:style w:type="character" w:customStyle="1" w:styleId="lb">
    <w:name w:val="lb"/>
    <w:basedOn w:val="a3"/>
    <w:rsid w:val="00AC7A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02866">
      <w:bodyDiv w:val="1"/>
      <w:marLeft w:val="0"/>
      <w:marRight w:val="0"/>
      <w:marTop w:val="0"/>
      <w:marBottom w:val="0"/>
      <w:divBdr>
        <w:top w:val="none" w:sz="0" w:space="0" w:color="auto"/>
        <w:left w:val="none" w:sz="0" w:space="0" w:color="auto"/>
        <w:bottom w:val="none" w:sz="0" w:space="0" w:color="auto"/>
        <w:right w:val="none" w:sz="0" w:space="0" w:color="auto"/>
      </w:divBdr>
    </w:div>
    <w:div w:id="75594299">
      <w:bodyDiv w:val="1"/>
      <w:marLeft w:val="0"/>
      <w:marRight w:val="0"/>
      <w:marTop w:val="0"/>
      <w:marBottom w:val="0"/>
      <w:divBdr>
        <w:top w:val="none" w:sz="0" w:space="0" w:color="auto"/>
        <w:left w:val="none" w:sz="0" w:space="0" w:color="auto"/>
        <w:bottom w:val="none" w:sz="0" w:space="0" w:color="auto"/>
        <w:right w:val="none" w:sz="0" w:space="0" w:color="auto"/>
      </w:divBdr>
    </w:div>
    <w:div w:id="374626979">
      <w:bodyDiv w:val="1"/>
      <w:marLeft w:val="0"/>
      <w:marRight w:val="0"/>
      <w:marTop w:val="0"/>
      <w:marBottom w:val="0"/>
      <w:divBdr>
        <w:top w:val="none" w:sz="0" w:space="0" w:color="auto"/>
        <w:left w:val="none" w:sz="0" w:space="0" w:color="auto"/>
        <w:bottom w:val="none" w:sz="0" w:space="0" w:color="auto"/>
        <w:right w:val="none" w:sz="0" w:space="0" w:color="auto"/>
      </w:divBdr>
    </w:div>
    <w:div w:id="648289723">
      <w:bodyDiv w:val="1"/>
      <w:marLeft w:val="0"/>
      <w:marRight w:val="0"/>
      <w:marTop w:val="0"/>
      <w:marBottom w:val="0"/>
      <w:divBdr>
        <w:top w:val="none" w:sz="0" w:space="0" w:color="auto"/>
        <w:left w:val="none" w:sz="0" w:space="0" w:color="auto"/>
        <w:bottom w:val="none" w:sz="0" w:space="0" w:color="auto"/>
        <w:right w:val="none" w:sz="0" w:space="0" w:color="auto"/>
      </w:divBdr>
    </w:div>
    <w:div w:id="890575618">
      <w:bodyDiv w:val="1"/>
      <w:marLeft w:val="0"/>
      <w:marRight w:val="0"/>
      <w:marTop w:val="0"/>
      <w:marBottom w:val="0"/>
      <w:divBdr>
        <w:top w:val="none" w:sz="0" w:space="0" w:color="auto"/>
        <w:left w:val="none" w:sz="0" w:space="0" w:color="auto"/>
        <w:bottom w:val="none" w:sz="0" w:space="0" w:color="auto"/>
        <w:right w:val="none" w:sz="0" w:space="0" w:color="auto"/>
      </w:divBdr>
    </w:div>
    <w:div w:id="918751243">
      <w:bodyDiv w:val="1"/>
      <w:marLeft w:val="0"/>
      <w:marRight w:val="0"/>
      <w:marTop w:val="0"/>
      <w:marBottom w:val="0"/>
      <w:divBdr>
        <w:top w:val="none" w:sz="0" w:space="0" w:color="auto"/>
        <w:left w:val="none" w:sz="0" w:space="0" w:color="auto"/>
        <w:bottom w:val="none" w:sz="0" w:space="0" w:color="auto"/>
        <w:right w:val="none" w:sz="0" w:space="0" w:color="auto"/>
      </w:divBdr>
    </w:div>
    <w:div w:id="985740257">
      <w:bodyDiv w:val="1"/>
      <w:marLeft w:val="0"/>
      <w:marRight w:val="0"/>
      <w:marTop w:val="0"/>
      <w:marBottom w:val="0"/>
      <w:divBdr>
        <w:top w:val="none" w:sz="0" w:space="0" w:color="auto"/>
        <w:left w:val="none" w:sz="0" w:space="0" w:color="auto"/>
        <w:bottom w:val="none" w:sz="0" w:space="0" w:color="auto"/>
        <w:right w:val="none" w:sz="0" w:space="0" w:color="auto"/>
      </w:divBdr>
    </w:div>
    <w:div w:id="1092552853">
      <w:bodyDiv w:val="1"/>
      <w:marLeft w:val="0"/>
      <w:marRight w:val="0"/>
      <w:marTop w:val="0"/>
      <w:marBottom w:val="0"/>
      <w:divBdr>
        <w:top w:val="none" w:sz="0" w:space="0" w:color="auto"/>
        <w:left w:val="none" w:sz="0" w:space="0" w:color="auto"/>
        <w:bottom w:val="none" w:sz="0" w:space="0" w:color="auto"/>
        <w:right w:val="none" w:sz="0" w:space="0" w:color="auto"/>
      </w:divBdr>
    </w:div>
    <w:div w:id="1150512607">
      <w:bodyDiv w:val="1"/>
      <w:marLeft w:val="0"/>
      <w:marRight w:val="0"/>
      <w:marTop w:val="0"/>
      <w:marBottom w:val="0"/>
      <w:divBdr>
        <w:top w:val="none" w:sz="0" w:space="0" w:color="auto"/>
        <w:left w:val="none" w:sz="0" w:space="0" w:color="auto"/>
        <w:bottom w:val="none" w:sz="0" w:space="0" w:color="auto"/>
        <w:right w:val="none" w:sz="0" w:space="0" w:color="auto"/>
      </w:divBdr>
    </w:div>
    <w:div w:id="1647540892">
      <w:bodyDiv w:val="1"/>
      <w:marLeft w:val="0"/>
      <w:marRight w:val="0"/>
      <w:marTop w:val="0"/>
      <w:marBottom w:val="0"/>
      <w:divBdr>
        <w:top w:val="none" w:sz="0" w:space="0" w:color="auto"/>
        <w:left w:val="none" w:sz="0" w:space="0" w:color="auto"/>
        <w:bottom w:val="none" w:sz="0" w:space="0" w:color="auto"/>
        <w:right w:val="none" w:sz="0" w:space="0" w:color="auto"/>
      </w:divBdr>
      <w:divsChild>
        <w:div w:id="1826163962">
          <w:marLeft w:val="0"/>
          <w:marRight w:val="0"/>
          <w:marTop w:val="0"/>
          <w:marBottom w:val="120"/>
          <w:divBdr>
            <w:top w:val="single" w:sz="2" w:space="0" w:color="auto"/>
            <w:left w:val="single" w:sz="2" w:space="0" w:color="auto"/>
            <w:bottom w:val="single" w:sz="2" w:space="0" w:color="auto"/>
            <w:right w:val="single" w:sz="2" w:space="0" w:color="auto"/>
          </w:divBdr>
        </w:div>
        <w:div w:id="1456025691">
          <w:marLeft w:val="0"/>
          <w:marRight w:val="0"/>
          <w:marTop w:val="120"/>
          <w:marBottom w:val="120"/>
          <w:divBdr>
            <w:top w:val="single" w:sz="2" w:space="0" w:color="auto"/>
            <w:left w:val="single" w:sz="2" w:space="0" w:color="auto"/>
            <w:bottom w:val="single" w:sz="2" w:space="0" w:color="auto"/>
            <w:right w:val="single" w:sz="2" w:space="0" w:color="auto"/>
          </w:divBdr>
        </w:div>
        <w:div w:id="749693675">
          <w:marLeft w:val="0"/>
          <w:marRight w:val="0"/>
          <w:marTop w:val="120"/>
          <w:marBottom w:val="120"/>
          <w:divBdr>
            <w:top w:val="single" w:sz="2" w:space="0" w:color="auto"/>
            <w:left w:val="single" w:sz="2" w:space="0" w:color="auto"/>
            <w:bottom w:val="single" w:sz="2" w:space="0" w:color="auto"/>
            <w:right w:val="single" w:sz="2" w:space="0" w:color="auto"/>
          </w:divBdr>
        </w:div>
        <w:div w:id="1685470773">
          <w:marLeft w:val="0"/>
          <w:marRight w:val="0"/>
          <w:marTop w:val="120"/>
          <w:marBottom w:val="120"/>
          <w:divBdr>
            <w:top w:val="single" w:sz="2" w:space="0" w:color="auto"/>
            <w:left w:val="single" w:sz="2" w:space="0" w:color="auto"/>
            <w:bottom w:val="single" w:sz="2" w:space="0" w:color="auto"/>
            <w:right w:val="single" w:sz="2" w:space="0" w:color="auto"/>
          </w:divBdr>
        </w:div>
        <w:div w:id="290137389">
          <w:marLeft w:val="0"/>
          <w:marRight w:val="0"/>
          <w:marTop w:val="120"/>
          <w:marBottom w:val="120"/>
          <w:divBdr>
            <w:top w:val="single" w:sz="2" w:space="0" w:color="auto"/>
            <w:left w:val="single" w:sz="2" w:space="0" w:color="auto"/>
            <w:bottom w:val="single" w:sz="2" w:space="0" w:color="auto"/>
            <w:right w:val="single" w:sz="2" w:space="0" w:color="auto"/>
          </w:divBdr>
        </w:div>
        <w:div w:id="1303802316">
          <w:marLeft w:val="0"/>
          <w:marRight w:val="0"/>
          <w:marTop w:val="120"/>
          <w:marBottom w:val="120"/>
          <w:divBdr>
            <w:top w:val="single" w:sz="2" w:space="0" w:color="auto"/>
            <w:left w:val="single" w:sz="2" w:space="0" w:color="auto"/>
            <w:bottom w:val="single" w:sz="2" w:space="0" w:color="auto"/>
            <w:right w:val="single" w:sz="2" w:space="0" w:color="auto"/>
          </w:divBdr>
        </w:div>
        <w:div w:id="1317297044">
          <w:marLeft w:val="0"/>
          <w:marRight w:val="0"/>
          <w:marTop w:val="120"/>
          <w:marBottom w:val="120"/>
          <w:divBdr>
            <w:top w:val="single" w:sz="2" w:space="0" w:color="auto"/>
            <w:left w:val="single" w:sz="2" w:space="0" w:color="auto"/>
            <w:bottom w:val="single" w:sz="2" w:space="0" w:color="auto"/>
            <w:right w:val="single" w:sz="2"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4.emf"/><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jpeg"/><Relationship Id="rId34" Type="http://schemas.openxmlformats.org/officeDocument/2006/relationships/image" Target="media/image22.png"/><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image" Target="media/image6.jpe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8.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emf"/><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emf"/><Relationship Id="rId10" Type="http://schemas.openxmlformats.org/officeDocument/2006/relationships/footnotes" Target="footnotes.xml"/><Relationship Id="rId19" Type="http://schemas.openxmlformats.org/officeDocument/2006/relationships/oleObject" Target="embeddings/oleObject1.bin"/><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54836E-5A3F-4DBD-A964-214C535F04C2}">
  <ds:schemaRefs>
    <ds:schemaRef ds:uri="http://schemas.openxmlformats.org/officeDocument/2006/bibliography"/>
  </ds:schemaRefs>
</ds:datastoreItem>
</file>

<file path=customXml/itemProps2.xml><?xml version="1.0" encoding="utf-8"?>
<ds:datastoreItem xmlns:ds="http://schemas.openxmlformats.org/officeDocument/2006/customXml" ds:itemID="{BE607D2A-3507-44B4-8DD0-3F2D75779C39}">
  <ds:schemaRefs>
    <ds:schemaRef ds:uri="http://schemas.openxmlformats.org/officeDocument/2006/bibliography"/>
  </ds:schemaRefs>
</ds:datastoreItem>
</file>

<file path=customXml/itemProps3.xml><?xml version="1.0" encoding="utf-8"?>
<ds:datastoreItem xmlns:ds="http://schemas.openxmlformats.org/officeDocument/2006/customXml" ds:itemID="{3E84F916-EDAC-49D7-9734-DB68B16CE235}">
  <ds:schemaRefs>
    <ds:schemaRef ds:uri="http://schemas.openxmlformats.org/officeDocument/2006/bibliography"/>
  </ds:schemaRefs>
</ds:datastoreItem>
</file>

<file path=customXml/itemProps4.xml><?xml version="1.0" encoding="utf-8"?>
<ds:datastoreItem xmlns:ds="http://schemas.openxmlformats.org/officeDocument/2006/customXml" ds:itemID="{12F16B1B-5581-40E5-9CBB-8ABAA931A7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17219</Words>
  <Characters>98153</Characters>
  <Application>Microsoft Office Word</Application>
  <DocSecurity>0</DocSecurity>
  <Lines>817</Lines>
  <Paragraphs>230</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115142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马鑫钰1</cp:lastModifiedBy>
  <cp:revision>2</cp:revision>
  <cp:lastPrinted>2007-12-29T21:50:00Z</cp:lastPrinted>
  <dcterms:created xsi:type="dcterms:W3CDTF">2025-09-30T09:20:00Z</dcterms:created>
  <dcterms:modified xsi:type="dcterms:W3CDTF">2025-09-30T09:20:00Z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eyJoZGlkIjoiMTBiYTU0NWMxZjljMDM0NWQ5NTVjZTUzZDQzZTg0MDkiLCJ1c2VySWQiOiI1NzA1NjE5MjcifQ==</vt:lpwstr>
  </property>
  <property fmtid="{D5CDD505-2E9C-101B-9397-08002B2CF9AE}" pid="3" name="KSOProductBuildVer">
    <vt:lpwstr>2052-12.1.0.22529</vt:lpwstr>
  </property>
  <property fmtid="{D5CDD505-2E9C-101B-9397-08002B2CF9AE}" pid="4" name="ICV">
    <vt:lpwstr>0B0F4243BA65487792F62C9D9E344991_13</vt:lpwstr>
  </property>
</Properties>
</file>