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16CABF6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7508352">
            <w:pPr>
              <w:pStyle w:val="116"/>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26</w:t>
            </w:r>
            <w:r>
              <w:rPr>
                <w:sz w:val="64"/>
              </w:rPr>
              <w:t>.</w:t>
            </w:r>
            <w:bookmarkEnd w:id="2"/>
            <w:r>
              <w:rPr>
                <w:rFonts w:hint="eastAsia" w:eastAsia="宋体"/>
                <w:sz w:val="64"/>
                <w:lang w:val="en-US" w:eastAsia="zh-CN"/>
              </w:rPr>
              <w:t>940</w:t>
            </w:r>
            <w:r>
              <w:rPr>
                <w:sz w:val="64"/>
              </w:rPr>
              <w:t xml:space="preserve"> </w:t>
            </w:r>
            <w:r>
              <w:t>V</w:t>
            </w:r>
            <w:bookmarkStart w:id="3" w:name="specVersion"/>
            <w:r>
              <w:rPr>
                <w:rFonts w:hint="eastAsia" w:eastAsia="宋体"/>
                <w:lang w:val="en-US" w:eastAsia="zh-CN"/>
              </w:rPr>
              <w:t>0</w:t>
            </w:r>
            <w:r>
              <w:t>.</w:t>
            </w:r>
            <w:r>
              <w:rPr>
                <w:rFonts w:hint="eastAsia" w:eastAsia="宋体"/>
                <w:lang w:val="en-US" w:eastAsia="zh-CN"/>
              </w:rPr>
              <w:t>6</w:t>
            </w:r>
            <w:r>
              <w:t>.</w:t>
            </w:r>
            <w:bookmarkEnd w:id="3"/>
            <w:r>
              <w:rPr>
                <w:rFonts w:hint="eastAsia" w:eastAsia="宋体"/>
                <w:lang w:val="en-US" w:eastAsia="zh-CN"/>
              </w:rPr>
              <w:t>0</w:t>
            </w:r>
            <w:r>
              <w:t xml:space="preserve"> </w:t>
            </w:r>
            <w:r>
              <w:rPr>
                <w:sz w:val="32"/>
              </w:rPr>
              <w:t>(</w:t>
            </w:r>
            <w:bookmarkStart w:id="4" w:name="issueDate"/>
            <w:r>
              <w:rPr>
                <w:rFonts w:hint="eastAsia" w:eastAsia="宋体"/>
                <w:sz w:val="32"/>
                <w:lang w:val="en-US" w:eastAsia="zh-CN"/>
              </w:rPr>
              <w:t>202</w:t>
            </w:r>
            <w:r>
              <w:rPr>
                <w:rFonts w:hint="default" w:eastAsia="宋体"/>
                <w:sz w:val="32"/>
                <w:lang w:val="en-US" w:eastAsia="zh-CN"/>
              </w:rPr>
              <w:t>6</w:t>
            </w:r>
            <w:r>
              <w:rPr>
                <w:sz w:val="32"/>
              </w:rPr>
              <w:t>-</w:t>
            </w:r>
            <w:bookmarkEnd w:id="4"/>
            <w:r>
              <w:rPr>
                <w:rFonts w:hint="default" w:eastAsia="宋体"/>
                <w:sz w:val="32"/>
                <w:lang w:val="en-US" w:eastAsia="zh-CN"/>
              </w:rPr>
              <w:t>02</w:t>
            </w:r>
            <w:r>
              <w:rPr>
                <w:sz w:val="32"/>
              </w:rPr>
              <w:t>)</w:t>
            </w:r>
          </w:p>
        </w:tc>
      </w:tr>
      <w:tr w14:paraId="5BB7B5C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7B1E7BE1">
            <w:pPr>
              <w:pStyle w:val="117"/>
              <w:framePr w:w="0" w:hRule="auto" w:wrap="auto" w:vAnchor="margin" w:hAnchor="text" w:yAlign="inline"/>
            </w:pPr>
            <w:r>
              <w:t xml:space="preserve">Technical </w:t>
            </w:r>
            <w:bookmarkStart w:id="5" w:name="spectype2"/>
            <w:r>
              <w:t>Report</w:t>
            </w:r>
            <w:bookmarkEnd w:id="5"/>
          </w:p>
          <w:p w14:paraId="5B836B49">
            <w:pPr>
              <w:pStyle w:val="131"/>
            </w:pPr>
            <w:r>
              <w:br w:type="textWrapping"/>
            </w:r>
            <w:r>
              <w:br w:type="textWrapping"/>
            </w:r>
          </w:p>
        </w:tc>
      </w:tr>
      <w:tr w14:paraId="119AB1A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31C62AA0">
            <w:pPr>
              <w:pStyle w:val="118"/>
              <w:framePr w:wrap="auto" w:vAnchor="margin" w:hAnchor="text" w:yAlign="inline"/>
            </w:pPr>
            <w:r>
              <w:t>3rd Generation Partnership Project;</w:t>
            </w:r>
          </w:p>
          <w:p w14:paraId="1A5E1BF6">
            <w:pPr>
              <w:pStyle w:val="118"/>
              <w:framePr w:wrap="auto" w:vAnchor="margin" w:hAnchor="text" w:yAlign="inline"/>
              <w:rPr>
                <w:highlight w:val="yellow"/>
              </w:rPr>
            </w:pPr>
            <w:r>
              <w:t xml:space="preserve">Technical Specification Group </w:t>
            </w:r>
            <w:bookmarkStart w:id="6" w:name="specTitle"/>
            <w:r>
              <w:t>Services and System Aspects;</w:t>
            </w:r>
          </w:p>
          <w:p w14:paraId="27636C0F">
            <w:pPr>
              <w:pStyle w:val="118"/>
              <w:framePr w:wrap="auto" w:vAnchor="margin" w:hAnchor="text" w:yAlign="inline"/>
            </w:pPr>
            <w:r>
              <w:rPr>
                <w:rFonts w:hint="eastAsia"/>
              </w:rPr>
              <w:t>Study on Ultra Low Bit</w:t>
            </w:r>
            <w:r>
              <w:rPr>
                <w:rFonts w:hint="eastAsia" w:eastAsia="宋体"/>
                <w:lang w:val="en-US" w:eastAsia="zh-CN"/>
              </w:rPr>
              <w:t xml:space="preserve"> </w:t>
            </w:r>
            <w:r>
              <w:rPr>
                <w:rFonts w:hint="eastAsia"/>
              </w:rPr>
              <w:t>rate Speech Codecs</w:t>
            </w:r>
            <w:bookmarkEnd w:id="6"/>
          </w:p>
          <w:p w14:paraId="2C353E10">
            <w:pPr>
              <w:pStyle w:val="118"/>
              <w:framePr w:wrap="auto" w:vAnchor="margin" w:hAnchor="text" w:yAlign="inline"/>
              <w:rPr>
                <w:i/>
                <w:sz w:val="28"/>
              </w:rPr>
            </w:pPr>
            <w:r>
              <w:t>(</w:t>
            </w:r>
            <w:r>
              <w:rPr>
                <w:rStyle w:val="100"/>
              </w:rPr>
              <w:t xml:space="preserve">Release </w:t>
            </w:r>
            <w:bookmarkStart w:id="7" w:name="specRelease"/>
            <w:r>
              <w:rPr>
                <w:rStyle w:val="100"/>
              </w:rPr>
              <w:t>20</w:t>
            </w:r>
            <w:bookmarkEnd w:id="7"/>
            <w:r>
              <w:t>)</w:t>
            </w:r>
          </w:p>
        </w:tc>
      </w:tr>
      <w:tr w14:paraId="236E973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769DEBDE">
            <w:pPr>
              <w:pStyle w:val="119"/>
              <w:framePr w:w="0" w:wrap="auto" w:vAnchor="margin" w:hAnchor="text" w:yAlign="inline"/>
              <w:tabs>
                <w:tab w:val="right" w:pos="10206"/>
              </w:tabs>
              <w:jc w:val="left"/>
              <w:rPr>
                <w:color w:val="0000FF"/>
              </w:rPr>
            </w:pPr>
            <w:r>
              <w:rPr>
                <w:color w:val="0000FF"/>
              </w:rPr>
              <w:tab/>
            </w:r>
          </w:p>
        </w:tc>
      </w:tr>
      <w:tr w14:paraId="0EA5CC9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64AAE9B9">
            <w:pPr>
              <w:pStyle w:val="106"/>
            </w:pPr>
            <w:r>
              <w:object>
                <v:shape id="_x0000_i1025" o:spt="75" type="#_x0000_t75" style="height:65pt;width:101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0BD53D85">
            <w:pPr>
              <w:pStyle w:val="105"/>
            </w:pPr>
            <w:r>
              <w:object>
                <v:shape id="_x0000_i1026" o:spt="75" type="#_x0000_t75" style="height:72pt;width:129.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57C792A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09A69C51">
            <w:pPr>
              <w:pStyle w:val="106"/>
            </w:pPr>
            <w:bookmarkStart w:id="8" w:name="_MON_1710316271"/>
            <w:bookmarkEnd w:id="8"/>
          </w:p>
        </w:tc>
      </w:tr>
      <w:tr w14:paraId="303ABC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E514E6F">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71E2FE14">
      <w:pPr>
        <w:sectPr>
          <w:footnotePr>
            <w:numRestart w:val="eachSect"/>
          </w:footnotePr>
          <w:pgSz w:w="11907" w:h="16840"/>
          <w:pgMar w:top="1134" w:right="851" w:bottom="397" w:left="851" w:header="0" w:footer="0" w:gutter="0"/>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2916AB37">
        <w:tblPrEx>
          <w:tblCellMar>
            <w:top w:w="0" w:type="dxa"/>
            <w:left w:w="108" w:type="dxa"/>
            <w:bottom w:w="0" w:type="dxa"/>
            <w:right w:w="108" w:type="dxa"/>
          </w:tblCellMar>
        </w:tblPrEx>
        <w:trPr>
          <w:trHeight w:val="5670" w:hRule="exact"/>
        </w:trPr>
        <w:tc>
          <w:tcPr>
            <w:tcW w:w="10423" w:type="dxa"/>
          </w:tcPr>
          <w:p w14:paraId="7831C9C6">
            <w:pPr>
              <w:pStyle w:val="131"/>
            </w:pPr>
            <w:bookmarkStart w:id="10" w:name="page2"/>
          </w:p>
        </w:tc>
      </w:tr>
      <w:tr w14:paraId="4119FB33">
        <w:tblPrEx>
          <w:tblCellMar>
            <w:top w:w="0" w:type="dxa"/>
            <w:left w:w="108" w:type="dxa"/>
            <w:bottom w:w="0" w:type="dxa"/>
            <w:right w:w="108" w:type="dxa"/>
          </w:tblCellMar>
        </w:tblPrEx>
        <w:trPr>
          <w:trHeight w:val="5387" w:hRule="exact"/>
        </w:trPr>
        <w:tc>
          <w:tcPr>
            <w:tcW w:w="10423" w:type="dxa"/>
          </w:tcPr>
          <w:p w14:paraId="65B3213D">
            <w:pPr>
              <w:pStyle w:val="111"/>
              <w:spacing w:after="240"/>
              <w:ind w:left="2835" w:right="2835"/>
              <w:jc w:val="center"/>
              <w:rPr>
                <w:rFonts w:ascii="Arial" w:hAnsi="Arial"/>
                <w:b/>
                <w:i/>
              </w:rPr>
            </w:pPr>
            <w:bookmarkStart w:id="11" w:name="coords3gpp"/>
            <w:r>
              <w:rPr>
                <w:rFonts w:ascii="Arial" w:hAnsi="Arial"/>
                <w:b/>
                <w:i/>
              </w:rPr>
              <w:t>3GPP</w:t>
            </w:r>
          </w:p>
          <w:p w14:paraId="240F0D35">
            <w:pPr>
              <w:pStyle w:val="111"/>
              <w:pBdr>
                <w:bottom w:val="single" w:color="auto" w:sz="6" w:space="1"/>
              </w:pBdr>
              <w:ind w:left="2835" w:right="2835"/>
              <w:jc w:val="center"/>
            </w:pPr>
            <w:r>
              <w:t>Postal address</w:t>
            </w:r>
          </w:p>
          <w:p w14:paraId="707A813E">
            <w:pPr>
              <w:pStyle w:val="111"/>
              <w:ind w:left="2835" w:right="2835"/>
              <w:jc w:val="center"/>
              <w:rPr>
                <w:rFonts w:ascii="Arial" w:hAnsi="Arial"/>
                <w:sz w:val="18"/>
              </w:rPr>
            </w:pPr>
          </w:p>
          <w:p w14:paraId="26BD234F">
            <w:pPr>
              <w:pStyle w:val="111"/>
              <w:pBdr>
                <w:bottom w:val="single" w:color="auto" w:sz="6" w:space="1"/>
              </w:pBdr>
              <w:spacing w:before="240"/>
              <w:ind w:left="2835" w:right="2835"/>
              <w:jc w:val="center"/>
            </w:pPr>
            <w:r>
              <w:t>3GPP support office address</w:t>
            </w:r>
          </w:p>
          <w:p w14:paraId="410043DF">
            <w:pPr>
              <w:pStyle w:val="111"/>
              <w:ind w:left="2835" w:right="2835"/>
              <w:jc w:val="center"/>
              <w:rPr>
                <w:rFonts w:ascii="Arial" w:hAnsi="Arial"/>
                <w:sz w:val="18"/>
                <w:lang w:val="fr-FR"/>
              </w:rPr>
            </w:pPr>
            <w:r>
              <w:rPr>
                <w:rFonts w:ascii="Arial" w:hAnsi="Arial"/>
                <w:sz w:val="18"/>
                <w:lang w:val="fr-FR"/>
              </w:rPr>
              <w:t>650 Route des Lucioles - Sophia Antipolis</w:t>
            </w:r>
          </w:p>
          <w:p w14:paraId="4238A85D">
            <w:pPr>
              <w:pStyle w:val="111"/>
              <w:ind w:left="2835" w:right="2835"/>
              <w:jc w:val="center"/>
              <w:rPr>
                <w:rFonts w:ascii="Arial" w:hAnsi="Arial"/>
                <w:sz w:val="18"/>
                <w:lang w:val="fr-FR"/>
              </w:rPr>
            </w:pPr>
            <w:r>
              <w:rPr>
                <w:rFonts w:ascii="Arial" w:hAnsi="Arial"/>
                <w:sz w:val="18"/>
                <w:lang w:val="fr-FR"/>
              </w:rPr>
              <w:t>Valbonne - FRANCE</w:t>
            </w:r>
          </w:p>
          <w:p w14:paraId="129FD646">
            <w:pPr>
              <w:pStyle w:val="111"/>
              <w:spacing w:after="20"/>
              <w:ind w:left="2835" w:right="2835"/>
              <w:jc w:val="center"/>
              <w:rPr>
                <w:rFonts w:ascii="Arial" w:hAnsi="Arial"/>
                <w:sz w:val="18"/>
              </w:rPr>
            </w:pPr>
            <w:r>
              <w:rPr>
                <w:rFonts w:ascii="Arial" w:hAnsi="Arial"/>
                <w:sz w:val="18"/>
              </w:rPr>
              <w:t>Tel.: +33 4 92 94 42 00 Fax: +33 4 93 65 47 16</w:t>
            </w:r>
          </w:p>
          <w:p w14:paraId="18EBF0C8">
            <w:pPr>
              <w:pStyle w:val="111"/>
              <w:pBdr>
                <w:bottom w:val="single" w:color="auto" w:sz="6" w:space="1"/>
              </w:pBdr>
              <w:spacing w:before="240"/>
              <w:ind w:left="2835" w:right="2835"/>
              <w:jc w:val="center"/>
            </w:pPr>
            <w:r>
              <w:t>Internet</w:t>
            </w:r>
          </w:p>
          <w:p w14:paraId="2E80E8B9">
            <w:pPr>
              <w:pStyle w:val="111"/>
              <w:ind w:left="2835" w:right="2835"/>
              <w:jc w:val="center"/>
              <w:rPr>
                <w:rFonts w:ascii="Arial" w:hAnsi="Arial"/>
                <w:sz w:val="18"/>
              </w:rPr>
            </w:pPr>
            <w:r>
              <w:rPr>
                <w:rFonts w:ascii="Arial" w:hAnsi="Arial"/>
                <w:sz w:val="18"/>
              </w:rPr>
              <w:t>https://www.3gpp.org</w:t>
            </w:r>
            <w:bookmarkEnd w:id="11"/>
          </w:p>
          <w:p w14:paraId="226CC04C"/>
        </w:tc>
      </w:tr>
      <w:tr w14:paraId="6033C674">
        <w:tblPrEx>
          <w:tblCellMar>
            <w:top w:w="0" w:type="dxa"/>
            <w:left w:w="108" w:type="dxa"/>
            <w:bottom w:w="0" w:type="dxa"/>
            <w:right w:w="108" w:type="dxa"/>
          </w:tblCellMar>
        </w:tblPrEx>
        <w:tc>
          <w:tcPr>
            <w:tcW w:w="10423" w:type="dxa"/>
            <w:vAlign w:val="bottom"/>
          </w:tcPr>
          <w:p w14:paraId="1CC6BA55">
            <w:pPr>
              <w:pStyle w:val="11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0EE70A73">
            <w:pPr>
              <w:pStyle w:val="111"/>
              <w:jc w:val="center"/>
            </w:pPr>
            <w:r>
              <w:t>No part may be reproduced except as authorized by written permission.</w:t>
            </w:r>
            <w:r>
              <w:br w:type="textWrapping"/>
            </w:r>
            <w:r>
              <w:t>The copyright and the foregoing restriction extend to reproduction in all media.</w:t>
            </w:r>
          </w:p>
          <w:p w14:paraId="5088A0C3">
            <w:pPr>
              <w:pStyle w:val="111"/>
              <w:jc w:val="center"/>
            </w:pPr>
          </w:p>
          <w:p w14:paraId="248C4184">
            <w:pPr>
              <w:pStyle w:val="111"/>
              <w:jc w:val="center"/>
              <w:rPr>
                <w:sz w:val="18"/>
              </w:rPr>
            </w:pPr>
            <w:r>
              <w:rPr>
                <w:sz w:val="18"/>
              </w:rPr>
              <w:t xml:space="preserve">© </w:t>
            </w:r>
            <w:bookmarkStart w:id="13" w:name="copyrightDate"/>
            <w:r>
              <w:rPr>
                <w:sz w:val="18"/>
                <w:highlight w:val="yellow"/>
              </w:rPr>
              <w:t>202</w:t>
            </w:r>
            <w:bookmarkEnd w:id="13"/>
            <w:r>
              <w:rPr>
                <w:rFonts w:hint="eastAsia" w:eastAsia="宋体"/>
                <w:sz w:val="18"/>
                <w:highlight w:val="yellow"/>
                <w:lang w:val="en-US" w:eastAsia="zh-CN"/>
              </w:rPr>
              <w:t>5</w:t>
            </w:r>
            <w:r>
              <w:rPr>
                <w:sz w:val="18"/>
              </w:rPr>
              <w:t>, 3GPP Organizational Partners (ARIB, ATIS, CCSA, ETSI, TSDSI, TTA, TTC).</w:t>
            </w:r>
            <w:bookmarkStart w:id="14" w:name="copyrightaddon"/>
            <w:bookmarkEnd w:id="14"/>
          </w:p>
          <w:p w14:paraId="33BA3547">
            <w:pPr>
              <w:pStyle w:val="111"/>
              <w:jc w:val="center"/>
              <w:rPr>
                <w:sz w:val="18"/>
              </w:rPr>
            </w:pPr>
            <w:r>
              <w:rPr>
                <w:sz w:val="18"/>
              </w:rPr>
              <w:t>All rights reserved.</w:t>
            </w:r>
          </w:p>
          <w:p w14:paraId="099AB3D9">
            <w:pPr>
              <w:pStyle w:val="111"/>
              <w:rPr>
                <w:sz w:val="18"/>
              </w:rPr>
            </w:pPr>
          </w:p>
          <w:p w14:paraId="0EF23126">
            <w:pPr>
              <w:pStyle w:val="111"/>
              <w:rPr>
                <w:sz w:val="18"/>
              </w:rPr>
            </w:pPr>
            <w:r>
              <w:rPr>
                <w:sz w:val="18"/>
              </w:rPr>
              <w:t>UMTS™ is a Trade Mark of ETSI registered for the benefit of its members</w:t>
            </w:r>
          </w:p>
          <w:p w14:paraId="7C5443CF">
            <w:pPr>
              <w:pStyle w:val="11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47BA6791">
            <w:pPr>
              <w:pStyle w:val="111"/>
              <w:rPr>
                <w:sz w:val="18"/>
              </w:rPr>
            </w:pPr>
            <w:r>
              <w:rPr>
                <w:sz w:val="18"/>
              </w:rPr>
              <w:t>GSM® and the GSM logo are registered and owned by the GSM Association</w:t>
            </w:r>
            <w:bookmarkEnd w:id="12"/>
          </w:p>
          <w:p w14:paraId="5523F9D2"/>
        </w:tc>
      </w:tr>
      <w:bookmarkEnd w:id="10"/>
    </w:tbl>
    <w:p w14:paraId="3D512FD3">
      <w:pPr>
        <w:pStyle w:val="102"/>
      </w:pPr>
      <w:r>
        <w:br w:type="page"/>
      </w:r>
      <w:bookmarkStart w:id="15" w:name="tableOfContents"/>
      <w:bookmarkEnd w:id="15"/>
      <w:r>
        <w:t>Contents</w:t>
      </w:r>
    </w:p>
    <w:p w14:paraId="3AC3BC36">
      <w:pPr>
        <w:pStyle w:val="22"/>
        <w:tabs>
          <w:tab w:val="left" w:leader="dot" w:pos="9866"/>
          <w:tab w:val="clear" w:pos="9639"/>
        </w:tabs>
        <w:rPr>
          <w:rFonts w:ascii="Times New Roman" w:hAnsi="Times New Roman" w:cs="Times New Roman"/>
        </w:rPr>
      </w:pPr>
      <w:r>
        <w:fldChar w:fldCharType="begin"/>
      </w:r>
      <w:r>
        <w:instrText xml:space="preserve"> TOC \o "1-9" </w:instrText>
      </w:r>
      <w:r>
        <w:fldChar w:fldCharType="separate"/>
      </w:r>
      <w:r>
        <w:rPr>
          <w:rFonts w:ascii="Times New Roman" w:hAnsi="Times New Roman" w:cs="Times New Roman"/>
        </w:rPr>
        <w:t>Foreword</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_Toc30678 \h </w:instrText>
      </w:r>
      <w:r>
        <w:rPr>
          <w:rFonts w:ascii="Times New Roman" w:hAnsi="Times New Roman" w:cs="Times New Roman"/>
        </w:rPr>
        <w:fldChar w:fldCharType="separate"/>
      </w:r>
      <w:r>
        <w:rPr>
          <w:rFonts w:ascii="Times New Roman" w:hAnsi="Times New Roman" w:cs="Times New Roman"/>
        </w:rPr>
        <w:t>6</w:t>
      </w:r>
      <w:r>
        <w:rPr>
          <w:rFonts w:ascii="Times New Roman" w:hAnsi="Times New Roman" w:cs="Times New Roman"/>
        </w:rPr>
        <w:fldChar w:fldCharType="end"/>
      </w:r>
    </w:p>
    <w:p w14:paraId="638B5E70">
      <w:pPr>
        <w:pStyle w:val="22"/>
        <w:tabs>
          <w:tab w:val="left" w:leader="dot" w:pos="9866"/>
          <w:tab w:val="clear" w:pos="9639"/>
        </w:tabs>
        <w:rPr>
          <w:rFonts w:ascii="Times New Roman" w:hAnsi="Times New Roman" w:cs="Times New Roman"/>
        </w:rPr>
      </w:pPr>
      <w:r>
        <w:rPr>
          <w:rFonts w:ascii="Times New Roman" w:hAnsi="Times New Roman" w:cs="Times New Roman"/>
        </w:rPr>
        <w:t>Introduction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_Toc30518 \h </w:instrText>
      </w:r>
      <w:r>
        <w:rPr>
          <w:rFonts w:ascii="Times New Roman" w:hAnsi="Times New Roman" w:cs="Times New Roman"/>
        </w:rPr>
        <w:fldChar w:fldCharType="separate"/>
      </w:r>
      <w:r>
        <w:rPr>
          <w:rFonts w:ascii="Times New Roman" w:hAnsi="Times New Roman" w:cs="Times New Roman"/>
        </w:rPr>
        <w:t>7</w:t>
      </w:r>
      <w:r>
        <w:rPr>
          <w:rFonts w:ascii="Times New Roman" w:hAnsi="Times New Roman" w:cs="Times New Roman"/>
        </w:rPr>
        <w:fldChar w:fldCharType="end"/>
      </w:r>
    </w:p>
    <w:p w14:paraId="0DC6A6D2">
      <w:pPr>
        <w:pStyle w:val="22"/>
        <w:tabs>
          <w:tab w:val="left" w:leader="dot" w:pos="9866"/>
          <w:tab w:val="clear" w:pos="9639"/>
        </w:tabs>
        <w:rPr>
          <w:rFonts w:ascii="Times New Roman" w:hAnsi="Times New Roman" w:cs="Times New Roman"/>
        </w:rPr>
      </w:pPr>
      <w:r>
        <w:rPr>
          <w:rFonts w:ascii="Times New Roman" w:hAnsi="Times New Roman" w:cs="Times New Roman"/>
        </w:rPr>
        <w:t>1</w:t>
      </w:r>
      <w:r>
        <w:rPr>
          <w:rFonts w:ascii="Times New Roman" w:hAnsi="Times New Roman" w:cs="Times New Roman"/>
        </w:rPr>
        <w:tab/>
      </w:r>
      <w:r>
        <w:rPr>
          <w:rFonts w:ascii="Times New Roman" w:hAnsi="Times New Roman" w:cs="Times New Roman"/>
        </w:rPr>
        <w:t>Scope</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_Toc15218 \h </w:instrText>
      </w:r>
      <w:r>
        <w:rPr>
          <w:rFonts w:ascii="Times New Roman" w:hAnsi="Times New Roman" w:cs="Times New Roman"/>
        </w:rPr>
        <w:fldChar w:fldCharType="separate"/>
      </w:r>
      <w:r>
        <w:rPr>
          <w:rFonts w:ascii="Times New Roman" w:hAnsi="Times New Roman" w:cs="Times New Roman"/>
        </w:rPr>
        <w:t>8</w:t>
      </w:r>
      <w:r>
        <w:rPr>
          <w:rFonts w:ascii="Times New Roman" w:hAnsi="Times New Roman" w:cs="Times New Roman"/>
        </w:rPr>
        <w:fldChar w:fldCharType="end"/>
      </w:r>
    </w:p>
    <w:p w14:paraId="26A084A0">
      <w:pPr>
        <w:pStyle w:val="22"/>
        <w:tabs>
          <w:tab w:val="left" w:leader="dot" w:pos="9866"/>
          <w:tab w:val="clear" w:pos="9639"/>
        </w:tabs>
        <w:rPr>
          <w:rFonts w:ascii="Times New Roman" w:hAnsi="Times New Roman" w:cs="Times New Roman"/>
        </w:rPr>
      </w:pPr>
      <w:r>
        <w:rPr>
          <w:rFonts w:ascii="Times New Roman" w:hAnsi="Times New Roman" w:cs="Times New Roman"/>
        </w:rPr>
        <w:t>2</w:t>
      </w:r>
      <w:r>
        <w:rPr>
          <w:rFonts w:ascii="Times New Roman" w:hAnsi="Times New Roman" w:cs="Times New Roman"/>
        </w:rPr>
        <w:tab/>
      </w:r>
      <w:r>
        <w:rPr>
          <w:rFonts w:ascii="Times New Roman" w:hAnsi="Times New Roman" w:cs="Times New Roman"/>
        </w:rPr>
        <w:t>References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_Toc22804 \h </w:instrText>
      </w:r>
      <w:r>
        <w:rPr>
          <w:rFonts w:ascii="Times New Roman" w:hAnsi="Times New Roman" w:cs="Times New Roman"/>
        </w:rPr>
        <w:fldChar w:fldCharType="separate"/>
      </w:r>
      <w:r>
        <w:rPr>
          <w:rFonts w:ascii="Times New Roman" w:hAnsi="Times New Roman" w:cs="Times New Roman"/>
        </w:rPr>
        <w:t>9</w:t>
      </w:r>
      <w:r>
        <w:rPr>
          <w:rFonts w:ascii="Times New Roman" w:hAnsi="Times New Roman" w:cs="Times New Roman"/>
        </w:rPr>
        <w:fldChar w:fldCharType="end"/>
      </w:r>
    </w:p>
    <w:p w14:paraId="1CC818F7">
      <w:pPr>
        <w:pStyle w:val="22"/>
        <w:tabs>
          <w:tab w:val="left" w:leader="dot" w:pos="9866"/>
          <w:tab w:val="clear" w:pos="9639"/>
        </w:tabs>
        <w:rPr>
          <w:rFonts w:ascii="Times New Roman" w:hAnsi="Times New Roman" w:cs="Times New Roman"/>
        </w:rPr>
      </w:pPr>
      <w:r>
        <w:rPr>
          <w:rFonts w:ascii="Times New Roman" w:hAnsi="Times New Roman" w:cs="Times New Roman"/>
        </w:rPr>
        <w:t>3</w:t>
      </w:r>
      <w:r>
        <w:rPr>
          <w:rFonts w:ascii="Times New Roman" w:hAnsi="Times New Roman" w:cs="Times New Roman"/>
        </w:rPr>
        <w:tab/>
      </w:r>
      <w:r>
        <w:rPr>
          <w:rFonts w:ascii="Times New Roman" w:hAnsi="Times New Roman" w:cs="Times New Roman"/>
        </w:rPr>
        <w:t>Definitions of terms, symbols and abbreviations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_Toc27865 \h </w:instrText>
      </w:r>
      <w:r>
        <w:rPr>
          <w:rFonts w:ascii="Times New Roman" w:hAnsi="Times New Roman" w:cs="Times New Roman"/>
        </w:rPr>
        <w:fldChar w:fldCharType="separate"/>
      </w:r>
      <w:r>
        <w:rPr>
          <w:rFonts w:ascii="Times New Roman" w:hAnsi="Times New Roman" w:cs="Times New Roman"/>
        </w:rPr>
        <w:t>12</w:t>
      </w:r>
      <w:r>
        <w:rPr>
          <w:rFonts w:ascii="Times New Roman" w:hAnsi="Times New Roman" w:cs="Times New Roman"/>
        </w:rPr>
        <w:fldChar w:fldCharType="end"/>
      </w:r>
    </w:p>
    <w:p w14:paraId="1BA28211">
      <w:pPr>
        <w:pStyle w:val="21"/>
        <w:tabs>
          <w:tab w:val="left" w:leader="dot" w:pos="9866"/>
          <w:tab w:val="clear" w:pos="9639"/>
        </w:tabs>
        <w:rPr>
          <w:rFonts w:ascii="Times New Roman" w:hAnsi="Times New Roman" w:cs="Times New Roman"/>
        </w:rPr>
      </w:pPr>
      <w:r>
        <w:rPr>
          <w:rFonts w:ascii="Times New Roman" w:hAnsi="Times New Roman" w:cs="Times New Roman"/>
        </w:rPr>
        <w:t>3.1</w:t>
      </w:r>
      <w:r>
        <w:rPr>
          <w:rFonts w:ascii="Times New Roman" w:hAnsi="Times New Roman" w:cs="Times New Roman"/>
        </w:rPr>
        <w:tab/>
      </w:r>
      <w:r>
        <w:rPr>
          <w:rFonts w:ascii="Times New Roman" w:hAnsi="Times New Roman" w:cs="Times New Roman"/>
        </w:rPr>
        <w:t>Terms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_Toc10363 \h </w:instrText>
      </w:r>
      <w:r>
        <w:rPr>
          <w:rFonts w:ascii="Times New Roman" w:hAnsi="Times New Roman" w:cs="Times New Roman"/>
        </w:rPr>
        <w:fldChar w:fldCharType="separate"/>
      </w:r>
      <w:r>
        <w:rPr>
          <w:rFonts w:ascii="Times New Roman" w:hAnsi="Times New Roman" w:cs="Times New Roman"/>
        </w:rPr>
        <w:t>12</w:t>
      </w:r>
      <w:r>
        <w:rPr>
          <w:rFonts w:ascii="Times New Roman" w:hAnsi="Times New Roman" w:cs="Times New Roman"/>
        </w:rPr>
        <w:fldChar w:fldCharType="end"/>
      </w:r>
    </w:p>
    <w:p w14:paraId="4E5DC67C">
      <w:pPr>
        <w:pStyle w:val="21"/>
        <w:tabs>
          <w:tab w:val="left" w:leader="dot" w:pos="9866"/>
          <w:tab w:val="clear" w:pos="9639"/>
        </w:tabs>
        <w:rPr>
          <w:rFonts w:ascii="Times New Roman" w:hAnsi="Times New Roman" w:cs="Times New Roman"/>
        </w:rPr>
      </w:pPr>
      <w:r>
        <w:rPr>
          <w:rFonts w:ascii="Times New Roman" w:hAnsi="Times New Roman" w:cs="Times New Roman"/>
        </w:rPr>
        <w:t>3.2</w:t>
      </w:r>
      <w:r>
        <w:rPr>
          <w:rFonts w:ascii="Times New Roman" w:hAnsi="Times New Roman" w:cs="Times New Roman"/>
        </w:rPr>
        <w:tab/>
      </w:r>
      <w:r>
        <w:rPr>
          <w:rFonts w:ascii="Times New Roman" w:hAnsi="Times New Roman" w:cs="Times New Roman"/>
        </w:rPr>
        <w:t>Symbols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_Toc6645 \h </w:instrText>
      </w:r>
      <w:r>
        <w:rPr>
          <w:rFonts w:ascii="Times New Roman" w:hAnsi="Times New Roman" w:cs="Times New Roman"/>
        </w:rPr>
        <w:fldChar w:fldCharType="separate"/>
      </w:r>
      <w:r>
        <w:rPr>
          <w:rFonts w:ascii="Times New Roman" w:hAnsi="Times New Roman" w:cs="Times New Roman"/>
        </w:rPr>
        <w:t>12</w:t>
      </w:r>
      <w:r>
        <w:rPr>
          <w:rFonts w:ascii="Times New Roman" w:hAnsi="Times New Roman" w:cs="Times New Roman"/>
        </w:rPr>
        <w:fldChar w:fldCharType="end"/>
      </w:r>
    </w:p>
    <w:p w14:paraId="117DEE3C">
      <w:pPr>
        <w:pStyle w:val="21"/>
        <w:tabs>
          <w:tab w:val="left" w:leader="dot" w:pos="9866"/>
          <w:tab w:val="clear" w:pos="9639"/>
        </w:tabs>
        <w:rPr>
          <w:rFonts w:ascii="Times New Roman" w:hAnsi="Times New Roman" w:cs="Times New Roman"/>
        </w:rPr>
      </w:pPr>
      <w:r>
        <w:rPr>
          <w:rFonts w:ascii="Times New Roman" w:hAnsi="Times New Roman" w:cs="Times New Roman"/>
        </w:rPr>
        <w:t>3.3</w:t>
      </w:r>
      <w:r>
        <w:rPr>
          <w:rFonts w:ascii="Times New Roman" w:hAnsi="Times New Roman" w:cs="Times New Roman"/>
        </w:rPr>
        <w:tab/>
      </w:r>
      <w:r>
        <w:rPr>
          <w:rFonts w:ascii="Times New Roman" w:hAnsi="Times New Roman" w:cs="Times New Roman"/>
        </w:rPr>
        <w:t>Abbreviations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_Toc31963 \h </w:instrText>
      </w:r>
      <w:r>
        <w:rPr>
          <w:rFonts w:ascii="Times New Roman" w:hAnsi="Times New Roman" w:cs="Times New Roman"/>
        </w:rPr>
        <w:fldChar w:fldCharType="separate"/>
      </w:r>
      <w:r>
        <w:rPr>
          <w:rFonts w:ascii="Times New Roman" w:hAnsi="Times New Roman" w:cs="Times New Roman"/>
        </w:rPr>
        <w:t>12</w:t>
      </w:r>
      <w:r>
        <w:rPr>
          <w:rFonts w:ascii="Times New Roman" w:hAnsi="Times New Roman" w:cs="Times New Roman"/>
        </w:rPr>
        <w:fldChar w:fldCharType="end"/>
      </w:r>
    </w:p>
    <w:p w14:paraId="5EA24E2D">
      <w:pPr>
        <w:pStyle w:val="22"/>
        <w:tabs>
          <w:tab w:val="left" w:leader="dot" w:pos="9866"/>
          <w:tab w:val="clear" w:pos="9639"/>
        </w:tabs>
        <w:rPr>
          <w:rFonts w:ascii="Times New Roman" w:hAnsi="Times New Roman" w:cs="Times New Roman"/>
        </w:rPr>
      </w:pPr>
      <w:r>
        <w:rPr>
          <w:rFonts w:ascii="Times New Roman" w:hAnsi="Times New Roman" w:cs="Times New Roman"/>
        </w:rPr>
        <w:t>4</w:t>
      </w:r>
      <w:r>
        <w:rPr>
          <w:rFonts w:ascii="Times New Roman" w:hAnsi="Times New Roman" w:cs="Times New Roman"/>
        </w:rPr>
        <w:tab/>
      </w:r>
      <w:r>
        <w:rPr>
          <w:rFonts w:ascii="Times New Roman" w:hAnsi="Times New Roman" w:cs="Times New Roman"/>
        </w:rPr>
        <w:t>Application scenarios for ultra-low bit rate communication services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_Toc217 \h </w:instrText>
      </w:r>
      <w:r>
        <w:rPr>
          <w:rFonts w:ascii="Times New Roman" w:hAnsi="Times New Roman" w:cs="Times New Roman"/>
        </w:rPr>
        <w:fldChar w:fldCharType="separate"/>
      </w:r>
      <w:r>
        <w:rPr>
          <w:rFonts w:ascii="Times New Roman" w:hAnsi="Times New Roman" w:cs="Times New Roman"/>
        </w:rPr>
        <w:t>12</w:t>
      </w:r>
      <w:r>
        <w:rPr>
          <w:rFonts w:ascii="Times New Roman" w:hAnsi="Times New Roman" w:cs="Times New Roman"/>
        </w:rPr>
        <w:fldChar w:fldCharType="end"/>
      </w:r>
    </w:p>
    <w:p w14:paraId="4B53BAF2">
      <w:pPr>
        <w:pStyle w:val="21"/>
        <w:tabs>
          <w:tab w:val="left" w:leader="dot" w:pos="9866"/>
          <w:tab w:val="clear" w:pos="9639"/>
        </w:tabs>
        <w:rPr>
          <w:rFonts w:ascii="Times New Roman" w:hAnsi="Times New Roman" w:cs="Times New Roman"/>
        </w:rPr>
      </w:pPr>
      <w:r>
        <w:rPr>
          <w:rFonts w:ascii="Times New Roman" w:hAnsi="Times New Roman" w:cs="Times New Roman"/>
        </w:rPr>
        <w:t>4.1</w:t>
      </w:r>
      <w:r>
        <w:rPr>
          <w:rFonts w:ascii="Times New Roman" w:hAnsi="Times New Roman" w:cs="Times New Roman"/>
        </w:rPr>
        <w:tab/>
      </w:r>
      <w:r>
        <w:rPr>
          <w:rFonts w:ascii="Times New Roman" w:hAnsi="Times New Roman" w:cs="Times New Roman"/>
        </w:rPr>
        <w:t>Introduction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_Toc14013 \h </w:instrText>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p>
    <w:p w14:paraId="77A70DAC">
      <w:pPr>
        <w:pStyle w:val="21"/>
        <w:tabs>
          <w:tab w:val="left" w:leader="dot" w:pos="9866"/>
          <w:tab w:val="clear" w:pos="9639"/>
        </w:tabs>
        <w:rPr>
          <w:rFonts w:ascii="Times New Roman" w:hAnsi="Times New Roman" w:cs="Times New Roman"/>
        </w:rPr>
      </w:pPr>
      <w:r>
        <w:rPr>
          <w:rFonts w:ascii="Times New Roman" w:hAnsi="Times New Roman" w:cs="Times New Roman"/>
        </w:rPr>
        <w:t>4.2</w:t>
      </w:r>
      <w:r>
        <w:rPr>
          <w:rFonts w:ascii="Times New Roman" w:hAnsi="Times New Roman" w:cs="Times New Roman"/>
        </w:rPr>
        <w:tab/>
      </w:r>
      <w:r>
        <w:rPr>
          <w:rFonts w:ascii="Times New Roman" w:hAnsi="Times New Roman" w:cs="Times New Roman"/>
        </w:rPr>
        <w:t>Scenario</w:t>
      </w:r>
      <w:r>
        <w:rPr>
          <w:rFonts w:hint="default" w:ascii="Times New Roman" w:hAnsi="Times New Roman" w:cs="Times New Roman"/>
          <w:lang w:eastAsia="zh-CN"/>
        </w:rPr>
        <w:t xml:space="preserve"> 1:</w:t>
      </w:r>
      <w:r>
        <w:rPr>
          <w:rFonts w:ascii="Times New Roman" w:hAnsi="Times New Roman" w:cs="Times New Roman"/>
        </w:rPr>
        <w:t xml:space="preserve"> IMS Voice Call over GEO</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_Toc14251 \h </w:instrText>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p>
    <w:p w14:paraId="0703EE5C">
      <w:pPr>
        <w:pStyle w:val="20"/>
        <w:tabs>
          <w:tab w:val="left" w:leader="dot" w:pos="9866"/>
          <w:tab w:val="clear" w:pos="9639"/>
        </w:tabs>
        <w:rPr>
          <w:rFonts w:ascii="Times New Roman" w:hAnsi="Times New Roman" w:cs="Times New Roman"/>
        </w:rPr>
      </w:pPr>
      <w:r>
        <w:rPr>
          <w:rFonts w:hint="default" w:ascii="Times New Roman" w:hAnsi="Times New Roman" w:cs="Times New Roman"/>
          <w:lang w:eastAsia="zh-CN"/>
        </w:rPr>
        <w:t>4.</w:t>
      </w:r>
      <w:r>
        <w:rPr>
          <w:rFonts w:hint="default" w:ascii="Times New Roman" w:hAnsi="Times New Roman" w:cs="Times New Roman"/>
          <w:lang w:val="en-US" w:eastAsia="zh-CN"/>
        </w:rPr>
        <w:t>2.0</w:t>
      </w:r>
      <w:r>
        <w:rPr>
          <w:rFonts w:hint="default" w:ascii="Times New Roman" w:hAnsi="Times New Roman" w:cs="Times New Roman"/>
          <w:lang w:val="en-US" w:eastAsia="zh-CN"/>
        </w:rPr>
        <w:tab/>
      </w:r>
      <w:r>
        <w:rPr>
          <w:rFonts w:ascii="Times New Roman" w:hAnsi="Times New Roman" w:cs="Times New Roman"/>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_Toc21631 \h </w:instrText>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p>
    <w:p w14:paraId="02F7732C">
      <w:pPr>
        <w:pStyle w:val="20"/>
        <w:tabs>
          <w:tab w:val="left" w:leader="dot" w:pos="9866"/>
          <w:tab w:val="clear" w:pos="9639"/>
        </w:tabs>
        <w:rPr>
          <w:rFonts w:ascii="Times New Roman" w:hAnsi="Times New Roman" w:cs="Times New Roman"/>
        </w:rPr>
      </w:pPr>
      <w:r>
        <w:rPr>
          <w:rFonts w:ascii="Times New Roman" w:hAnsi="Times New Roman" w:cs="Times New Roman"/>
        </w:rPr>
        <w:t>4.2.1</w:t>
      </w:r>
      <w:r>
        <w:rPr>
          <w:rFonts w:hint="default" w:ascii="Times New Roman" w:hAnsi="Times New Roman" w:eastAsia="宋体" w:cs="Times New Roman"/>
          <w:lang w:val="en-US" w:eastAsia="zh-CN"/>
        </w:rPr>
        <w:tab/>
      </w:r>
      <w:r>
        <w:rPr>
          <w:rFonts w:ascii="Times New Roman" w:hAnsi="Times New Roman" w:cs="Times New Roman"/>
        </w:rPr>
        <w:t>Background</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_Toc18647 \h </w:instrText>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p>
    <w:p w14:paraId="5137653B">
      <w:pPr>
        <w:pStyle w:val="20"/>
        <w:tabs>
          <w:tab w:val="left" w:leader="dot" w:pos="9866"/>
          <w:tab w:val="clear" w:pos="9639"/>
        </w:tabs>
        <w:rPr>
          <w:rFonts w:ascii="Times New Roman" w:hAnsi="Times New Roman" w:cs="Times New Roman"/>
        </w:rPr>
      </w:pPr>
      <w:r>
        <w:rPr>
          <w:rFonts w:ascii="Times New Roman" w:hAnsi="Times New Roman" w:cs="Times New Roman"/>
        </w:rPr>
        <w:t>4.2.2</w:t>
      </w:r>
      <w:r>
        <w:rPr>
          <w:rFonts w:hint="default" w:ascii="Times New Roman" w:hAnsi="Times New Roman" w:eastAsia="宋体" w:cs="Times New Roman"/>
          <w:lang w:val="en-US" w:eastAsia="zh-CN"/>
        </w:rPr>
        <w:tab/>
      </w:r>
      <w:r>
        <w:rPr>
          <w:rFonts w:ascii="Times New Roman" w:hAnsi="Times New Roman" w:cs="Times New Roman"/>
        </w:rPr>
        <w:t>Scenario Description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_Toc20037 \h </w:instrText>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p>
    <w:p w14:paraId="3C855BC1">
      <w:pPr>
        <w:pStyle w:val="19"/>
        <w:tabs>
          <w:tab w:val="left" w:leader="dot" w:pos="9866"/>
          <w:tab w:val="clear" w:pos="9639"/>
        </w:tabs>
        <w:rPr>
          <w:rFonts w:ascii="Times New Roman" w:hAnsi="Times New Roman" w:cs="Times New Roman"/>
        </w:rPr>
      </w:pPr>
      <w:r>
        <w:rPr>
          <w:rFonts w:ascii="Times New Roman" w:hAnsi="Times New Roman" w:cs="Times New Roman"/>
        </w:rPr>
        <w:t>4.2.2.1</w:t>
      </w:r>
      <w:r>
        <w:rPr>
          <w:rFonts w:hint="default" w:ascii="Times New Roman" w:hAnsi="Times New Roman" w:eastAsia="宋体" w:cs="Times New Roman"/>
          <w:lang w:val="en-US" w:eastAsia="zh-CN"/>
        </w:rPr>
        <w:tab/>
      </w:r>
      <w:r>
        <w:rPr>
          <w:rFonts w:ascii="Times New Roman" w:hAnsi="Times New Roman" w:cs="Times New Roman"/>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_Toc3533 \h </w:instrText>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p>
    <w:p w14:paraId="14B84F31">
      <w:pPr>
        <w:pStyle w:val="19"/>
        <w:tabs>
          <w:tab w:val="left" w:leader="dot" w:pos="9866"/>
          <w:tab w:val="clear" w:pos="9639"/>
        </w:tabs>
        <w:rPr>
          <w:rFonts w:ascii="Times New Roman" w:hAnsi="Times New Roman" w:cs="Times New Roman"/>
        </w:rPr>
      </w:pPr>
      <w:r>
        <w:rPr>
          <w:rFonts w:ascii="Times New Roman" w:hAnsi="Times New Roman" w:cs="Times New Roman"/>
          <w:lang w:val="en-US"/>
        </w:rPr>
        <w:t>4.2.2.2</w:t>
      </w:r>
      <w:r>
        <w:rPr>
          <w:rFonts w:hint="default" w:ascii="Times New Roman" w:hAnsi="Times New Roman" w:eastAsia="宋体" w:cs="Times New Roman"/>
          <w:lang w:val="en-US" w:eastAsia="zh-CN"/>
        </w:rPr>
        <w:tab/>
      </w:r>
      <w:r>
        <w:rPr>
          <w:rFonts w:ascii="Times New Roman" w:hAnsi="Times New Roman" w:cs="Times New Roman"/>
          <w:lang w:val="en-US"/>
        </w:rPr>
        <w:t xml:space="preserve">[Main] Scenario: One UE </w:t>
      </w:r>
      <w:r>
        <w:rPr>
          <w:rFonts w:hint="default" w:ascii="Times New Roman" w:hAnsi="Times New Roman" w:cs="Times New Roman"/>
          <w:lang w:val="en-US" w:eastAsia="zh-CN"/>
        </w:rPr>
        <w:t xml:space="preserve">connects via </w:t>
      </w:r>
      <w:r>
        <w:rPr>
          <w:rFonts w:ascii="Times New Roman" w:hAnsi="Times New Roman" w:cs="Times New Roman"/>
          <w:lang w:val="en-US"/>
        </w:rPr>
        <w:t xml:space="preserve">GEO-satellite </w:t>
      </w:r>
      <w:r>
        <w:rPr>
          <w:rFonts w:hint="default" w:ascii="Times New Roman" w:hAnsi="Times New Roman" w:cs="Times New Roman"/>
          <w:lang w:val="en-US" w:eastAsia="zh-CN"/>
        </w:rPr>
        <w:t xml:space="preserve">access </w:t>
      </w:r>
      <w:r>
        <w:rPr>
          <w:rFonts w:ascii="Times New Roman" w:hAnsi="Times New Roman" w:cs="Times New Roman"/>
          <w:lang w:val="en-US"/>
        </w:rPr>
        <w:t>only</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_Toc14891 \h </w:instrText>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p>
    <w:p w14:paraId="08376252">
      <w:pPr>
        <w:pStyle w:val="19"/>
        <w:tabs>
          <w:tab w:val="left" w:leader="dot" w:pos="9866"/>
          <w:tab w:val="clear" w:pos="9639"/>
        </w:tabs>
        <w:rPr>
          <w:rFonts w:ascii="Times New Roman" w:hAnsi="Times New Roman" w:cs="Times New Roman"/>
        </w:rPr>
      </w:pPr>
      <w:r>
        <w:rPr>
          <w:rFonts w:ascii="Times New Roman" w:hAnsi="Times New Roman" w:cs="Times New Roman"/>
        </w:rPr>
        <w:t>4.2.2.3</w:t>
      </w:r>
      <w:r>
        <w:rPr>
          <w:rFonts w:hint="default" w:ascii="Times New Roman" w:hAnsi="Times New Roman" w:eastAsia="宋体" w:cs="Times New Roman"/>
          <w:lang w:val="en-US" w:eastAsia="zh-CN"/>
        </w:rPr>
        <w:tab/>
      </w:r>
      <w:r>
        <w:rPr>
          <w:rFonts w:ascii="Times New Roman" w:hAnsi="Times New Roman" w:cs="Times New Roman"/>
        </w:rPr>
        <w:t xml:space="preserve">[Sub-] </w:t>
      </w:r>
      <w:r>
        <w:rPr>
          <w:rFonts w:ascii="Times New Roman" w:hAnsi="Times New Roman" w:cs="Times New Roman"/>
          <w:lang w:val="en-US"/>
        </w:rPr>
        <w:t xml:space="preserve">Scenario: Both UEs </w:t>
      </w:r>
      <w:r>
        <w:rPr>
          <w:rFonts w:hint="default" w:ascii="Times New Roman" w:hAnsi="Times New Roman" w:cs="Times New Roman"/>
          <w:lang w:val="en-US" w:eastAsia="zh-CN"/>
        </w:rPr>
        <w:t xml:space="preserve">connect via </w:t>
      </w:r>
      <w:r>
        <w:rPr>
          <w:rFonts w:ascii="Times New Roman" w:hAnsi="Times New Roman" w:cs="Times New Roman"/>
          <w:lang w:val="en-US"/>
        </w:rPr>
        <w:t xml:space="preserve">GEO-satellite </w:t>
      </w:r>
      <w:r>
        <w:rPr>
          <w:rFonts w:hint="default" w:ascii="Times New Roman" w:hAnsi="Times New Roman" w:cs="Times New Roman"/>
          <w:lang w:val="en-US" w:eastAsia="zh-CN"/>
        </w:rPr>
        <w:t>access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_Toc9444 \h </w:instrText>
      </w:r>
      <w:r>
        <w:rPr>
          <w:rFonts w:ascii="Times New Roman" w:hAnsi="Times New Roman" w:cs="Times New Roman"/>
        </w:rPr>
        <w:fldChar w:fldCharType="separate"/>
      </w:r>
      <w:r>
        <w:rPr>
          <w:rFonts w:ascii="Times New Roman" w:hAnsi="Times New Roman" w:cs="Times New Roman"/>
        </w:rPr>
        <w:t>14</w:t>
      </w:r>
      <w:r>
        <w:rPr>
          <w:rFonts w:ascii="Times New Roman" w:hAnsi="Times New Roman" w:cs="Times New Roman"/>
        </w:rPr>
        <w:fldChar w:fldCharType="end"/>
      </w:r>
    </w:p>
    <w:p w14:paraId="4C24E116">
      <w:pPr>
        <w:pStyle w:val="20"/>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cs="Times New Roman"/>
          <w:lang w:eastAsia="zh-CN"/>
        </w:rPr>
        <w:t>2</w:t>
      </w:r>
      <w:r>
        <w:rPr>
          <w:rFonts w:ascii="Times New Roman" w:hAnsi="Times New Roman" w:cs="Times New Roman"/>
        </w:rPr>
        <w:t>.</w:t>
      </w:r>
      <w:r>
        <w:rPr>
          <w:rFonts w:hint="default" w:ascii="Times New Roman" w:hAnsi="Times New Roman" w:cs="Times New Roman"/>
          <w:lang w:eastAsia="zh-CN"/>
        </w:rPr>
        <w:t>3</w:t>
      </w:r>
      <w:r>
        <w:rPr>
          <w:rFonts w:ascii="Times New Roman" w:hAnsi="Times New Roman" w:cs="Times New Roman"/>
        </w:rPr>
        <w:tab/>
      </w:r>
      <w:r>
        <w:rPr>
          <w:rFonts w:ascii="Times New Roman" w:hAnsi="Times New Roman" w:cs="Times New Roman"/>
        </w:rPr>
        <w:t>Derived high-level prerequisites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_Toc17201 \h </w:instrText>
      </w:r>
      <w:r>
        <w:rPr>
          <w:rFonts w:ascii="Times New Roman" w:hAnsi="Times New Roman" w:cs="Times New Roman"/>
        </w:rPr>
        <w:fldChar w:fldCharType="separate"/>
      </w:r>
      <w:r>
        <w:rPr>
          <w:rFonts w:ascii="Times New Roman" w:hAnsi="Times New Roman" w:cs="Times New Roman"/>
        </w:rPr>
        <w:t>14</w:t>
      </w:r>
      <w:r>
        <w:rPr>
          <w:rFonts w:ascii="Times New Roman" w:hAnsi="Times New Roman" w:cs="Times New Roman"/>
        </w:rPr>
        <w:fldChar w:fldCharType="end"/>
      </w:r>
    </w:p>
    <w:p w14:paraId="234E7EA9">
      <w:pPr>
        <w:pStyle w:val="19"/>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cs="Times New Roman"/>
          <w:lang w:eastAsia="zh-CN"/>
        </w:rPr>
        <w:t>2.3</w:t>
      </w:r>
      <w:r>
        <w:rPr>
          <w:rFonts w:ascii="Times New Roman" w:hAnsi="Times New Roman" w:cs="Times New Roman"/>
        </w:rPr>
        <w:t>.1</w:t>
      </w:r>
      <w:r>
        <w:rPr>
          <w:rFonts w:ascii="Times New Roman" w:hAnsi="Times New Roman" w:cs="Times New Roman"/>
        </w:rPr>
        <w:tab/>
      </w:r>
      <w:r>
        <w:rPr>
          <w:rFonts w:ascii="Times New Roman" w:hAnsi="Times New Roman" w:cs="Times New Roman"/>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_Toc785 \h </w:instrText>
      </w:r>
      <w:r>
        <w:rPr>
          <w:rFonts w:ascii="Times New Roman" w:hAnsi="Times New Roman" w:cs="Times New Roman"/>
        </w:rPr>
        <w:fldChar w:fldCharType="separate"/>
      </w:r>
      <w:r>
        <w:rPr>
          <w:rFonts w:ascii="Times New Roman" w:hAnsi="Times New Roman" w:cs="Times New Roman"/>
        </w:rPr>
        <w:t>14</w:t>
      </w:r>
      <w:r>
        <w:rPr>
          <w:rFonts w:ascii="Times New Roman" w:hAnsi="Times New Roman" w:cs="Times New Roman"/>
        </w:rPr>
        <w:fldChar w:fldCharType="end"/>
      </w:r>
    </w:p>
    <w:p w14:paraId="739ABE5D">
      <w:pPr>
        <w:pStyle w:val="21"/>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cs="Times New Roman"/>
          <w:lang w:val="en-US" w:eastAsia="zh-CN"/>
        </w:rPr>
        <w:t>3</w:t>
      </w:r>
      <w:r>
        <w:rPr>
          <w:rFonts w:ascii="Times New Roman" w:hAnsi="Times New Roman" w:cs="Times New Roman"/>
        </w:rPr>
        <w:tab/>
      </w:r>
      <w:r>
        <w:rPr>
          <w:rFonts w:ascii="Times New Roman" w:hAnsi="Times New Roman" w:cs="Times New Roman"/>
        </w:rPr>
        <w:t>Scenario</w:t>
      </w:r>
      <w:r>
        <w:rPr>
          <w:rFonts w:hint="default" w:ascii="Times New Roman" w:hAnsi="Times New Roman" w:cs="Times New Roman"/>
          <w:lang w:eastAsia="zh-CN"/>
        </w:rPr>
        <w:t xml:space="preserve"> </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ascii="Times New Roman" w:hAnsi="Times New Roman" w:cs="Times New Roman"/>
        </w:rPr>
        <w:t xml:space="preserve"> </w:t>
      </w:r>
      <w:r>
        <w:rPr>
          <w:rFonts w:hint="default" w:ascii="Times New Roman" w:hAnsi="Times New Roman" w:cs="Times New Roman"/>
        </w:rPr>
        <w:t>Multi-Party Voice Communication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_Toc4231 \h </w:instrText>
      </w:r>
      <w:r>
        <w:rPr>
          <w:rFonts w:ascii="Times New Roman" w:hAnsi="Times New Roman" w:cs="Times New Roman"/>
        </w:rPr>
        <w:fldChar w:fldCharType="separate"/>
      </w:r>
      <w:r>
        <w:rPr>
          <w:rFonts w:ascii="Times New Roman" w:hAnsi="Times New Roman" w:cs="Times New Roman"/>
        </w:rPr>
        <w:t>15</w:t>
      </w:r>
      <w:r>
        <w:rPr>
          <w:rFonts w:ascii="Times New Roman" w:hAnsi="Times New Roman" w:cs="Times New Roman"/>
        </w:rPr>
        <w:fldChar w:fldCharType="end"/>
      </w:r>
    </w:p>
    <w:p w14:paraId="0C6D397F">
      <w:pPr>
        <w:pStyle w:val="20"/>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eastAsia="宋体" w:cs="Times New Roman"/>
          <w:lang w:val="en-US" w:eastAsia="zh-CN"/>
        </w:rPr>
        <w:t>3</w:t>
      </w:r>
      <w:r>
        <w:rPr>
          <w:rFonts w:ascii="Times New Roman" w:hAnsi="Times New Roman" w:cs="Times New Roman"/>
        </w:rPr>
        <w:t>.0</w:t>
      </w:r>
      <w:r>
        <w:rPr>
          <w:rFonts w:ascii="Times New Roman" w:hAnsi="Times New Roman" w:cs="Times New Roman"/>
        </w:rPr>
        <w:tab/>
      </w:r>
      <w:r>
        <w:rPr>
          <w:rFonts w:ascii="Times New Roman" w:hAnsi="Times New Roman" w:cs="Times New Roman"/>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_Toc26771 \h </w:instrText>
      </w:r>
      <w:r>
        <w:rPr>
          <w:rFonts w:ascii="Times New Roman" w:hAnsi="Times New Roman" w:cs="Times New Roman"/>
        </w:rPr>
        <w:fldChar w:fldCharType="separate"/>
      </w:r>
      <w:r>
        <w:rPr>
          <w:rFonts w:ascii="Times New Roman" w:hAnsi="Times New Roman" w:cs="Times New Roman"/>
        </w:rPr>
        <w:t>15</w:t>
      </w:r>
      <w:r>
        <w:rPr>
          <w:rFonts w:ascii="Times New Roman" w:hAnsi="Times New Roman" w:cs="Times New Roman"/>
        </w:rPr>
        <w:fldChar w:fldCharType="end"/>
      </w:r>
    </w:p>
    <w:p w14:paraId="46427872">
      <w:pPr>
        <w:pStyle w:val="20"/>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eastAsia="宋体" w:cs="Times New Roman"/>
          <w:lang w:val="en-US" w:eastAsia="zh-CN"/>
        </w:rPr>
        <w:t>3</w:t>
      </w:r>
      <w:r>
        <w:rPr>
          <w:rFonts w:ascii="Times New Roman" w:hAnsi="Times New Roman" w:cs="Times New Roman"/>
        </w:rPr>
        <w:t>.1</w:t>
      </w:r>
      <w:r>
        <w:rPr>
          <w:rFonts w:hint="default" w:ascii="Times New Roman" w:hAnsi="Times New Roman" w:eastAsia="宋体" w:cs="Times New Roman"/>
          <w:lang w:val="en-US" w:eastAsia="zh-CN"/>
        </w:rPr>
        <w:tab/>
      </w:r>
      <w:r>
        <w:rPr>
          <w:rFonts w:ascii="Times New Roman" w:hAnsi="Times New Roman" w:cs="Times New Roman"/>
        </w:rPr>
        <w:t>Background</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_Toc26647 \h </w:instrText>
      </w:r>
      <w:r>
        <w:rPr>
          <w:rFonts w:ascii="Times New Roman" w:hAnsi="Times New Roman" w:cs="Times New Roman"/>
        </w:rPr>
        <w:fldChar w:fldCharType="separate"/>
      </w:r>
      <w:r>
        <w:rPr>
          <w:rFonts w:ascii="Times New Roman" w:hAnsi="Times New Roman" w:cs="Times New Roman"/>
        </w:rPr>
        <w:t>15</w:t>
      </w:r>
      <w:r>
        <w:rPr>
          <w:rFonts w:ascii="Times New Roman" w:hAnsi="Times New Roman" w:cs="Times New Roman"/>
        </w:rPr>
        <w:fldChar w:fldCharType="end"/>
      </w:r>
    </w:p>
    <w:p w14:paraId="2DB372B7">
      <w:pPr>
        <w:pStyle w:val="20"/>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eastAsia="宋体" w:cs="Times New Roman"/>
          <w:lang w:val="en-US" w:eastAsia="zh-CN"/>
        </w:rPr>
        <w:t>3</w:t>
      </w:r>
      <w:r>
        <w:rPr>
          <w:rFonts w:ascii="Times New Roman" w:hAnsi="Times New Roman" w:cs="Times New Roman"/>
        </w:rPr>
        <w:t>.2</w:t>
      </w:r>
      <w:r>
        <w:rPr>
          <w:rFonts w:hint="default" w:ascii="Times New Roman" w:hAnsi="Times New Roman" w:eastAsia="宋体" w:cs="Times New Roman"/>
          <w:lang w:val="en-US" w:eastAsia="zh-CN"/>
        </w:rPr>
        <w:tab/>
      </w:r>
      <w:r>
        <w:rPr>
          <w:rFonts w:ascii="Times New Roman" w:hAnsi="Times New Roman" w:cs="Times New Roman"/>
        </w:rPr>
        <w:t>Scenario Description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_Toc30660 \h </w:instrText>
      </w:r>
      <w:r>
        <w:rPr>
          <w:rFonts w:ascii="Times New Roman" w:hAnsi="Times New Roman" w:cs="Times New Roman"/>
        </w:rPr>
        <w:fldChar w:fldCharType="separate"/>
      </w:r>
      <w:r>
        <w:rPr>
          <w:rFonts w:ascii="Times New Roman" w:hAnsi="Times New Roman" w:cs="Times New Roman"/>
        </w:rPr>
        <w:t>15</w:t>
      </w:r>
      <w:r>
        <w:rPr>
          <w:rFonts w:ascii="Times New Roman" w:hAnsi="Times New Roman" w:cs="Times New Roman"/>
        </w:rPr>
        <w:fldChar w:fldCharType="end"/>
      </w:r>
    </w:p>
    <w:p w14:paraId="2369F4FD">
      <w:pPr>
        <w:pStyle w:val="19"/>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eastAsia="宋体" w:cs="Times New Roman"/>
          <w:lang w:val="en-US" w:eastAsia="zh-CN"/>
        </w:rPr>
        <w:t>3</w:t>
      </w:r>
      <w:r>
        <w:rPr>
          <w:rFonts w:ascii="Times New Roman" w:hAnsi="Times New Roman" w:cs="Times New Roman"/>
        </w:rPr>
        <w:t>.2.1</w:t>
      </w:r>
      <w:r>
        <w:rPr>
          <w:rFonts w:hint="default" w:ascii="Times New Roman" w:hAnsi="Times New Roman" w:eastAsia="宋体" w:cs="Times New Roman"/>
          <w:lang w:val="en-US" w:eastAsia="zh-CN"/>
        </w:rPr>
        <w:tab/>
      </w:r>
      <w:r>
        <w:rPr>
          <w:rFonts w:ascii="Times New Roman" w:hAnsi="Times New Roman" w:cs="Times New Roman"/>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_Toc28289 \h </w:instrText>
      </w:r>
      <w:r>
        <w:rPr>
          <w:rFonts w:ascii="Times New Roman" w:hAnsi="Times New Roman" w:cs="Times New Roman"/>
        </w:rPr>
        <w:fldChar w:fldCharType="separate"/>
      </w:r>
      <w:r>
        <w:rPr>
          <w:rFonts w:ascii="Times New Roman" w:hAnsi="Times New Roman" w:cs="Times New Roman"/>
        </w:rPr>
        <w:t>15</w:t>
      </w:r>
      <w:r>
        <w:rPr>
          <w:rFonts w:ascii="Times New Roman" w:hAnsi="Times New Roman" w:cs="Times New Roman"/>
        </w:rPr>
        <w:fldChar w:fldCharType="end"/>
      </w:r>
    </w:p>
    <w:p w14:paraId="7A73FBC3">
      <w:pPr>
        <w:pStyle w:val="20"/>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cs="Times New Roman"/>
          <w:lang w:val="en-US" w:eastAsia="zh-CN"/>
        </w:rPr>
        <w:t>3</w:t>
      </w:r>
      <w:r>
        <w:rPr>
          <w:rFonts w:ascii="Times New Roman" w:hAnsi="Times New Roman" w:cs="Times New Roman"/>
        </w:rPr>
        <w:t>.</w:t>
      </w:r>
      <w:r>
        <w:rPr>
          <w:rFonts w:hint="default" w:ascii="Times New Roman" w:hAnsi="Times New Roman" w:cs="Times New Roman"/>
          <w:lang w:eastAsia="zh-CN"/>
        </w:rPr>
        <w:t>3</w:t>
      </w:r>
      <w:r>
        <w:rPr>
          <w:rFonts w:ascii="Times New Roman" w:hAnsi="Times New Roman" w:cs="Times New Roman"/>
        </w:rPr>
        <w:tab/>
      </w:r>
      <w:r>
        <w:rPr>
          <w:rFonts w:ascii="Times New Roman" w:hAnsi="Times New Roman" w:cs="Times New Roman"/>
        </w:rPr>
        <w:t>Derived high-level prerequisites</w:t>
      </w:r>
      <w:r>
        <w:rPr>
          <w:rFonts w:hint="default" w:ascii="Times New Roman" w:hAnsi="Times New Roman" w:cs="Times New Roman"/>
          <w:lang w:val="en-US" w:eastAsia="zh-CN"/>
        </w:rPr>
        <w:t xml:space="preserve"> from SA4</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_Toc26542 \h </w:instrText>
      </w:r>
      <w:r>
        <w:rPr>
          <w:rFonts w:ascii="Times New Roman" w:hAnsi="Times New Roman" w:cs="Times New Roman"/>
        </w:rPr>
        <w:fldChar w:fldCharType="separate"/>
      </w:r>
      <w:r>
        <w:rPr>
          <w:rFonts w:ascii="Times New Roman" w:hAnsi="Times New Roman" w:cs="Times New Roman"/>
        </w:rPr>
        <w:t>15</w:t>
      </w:r>
      <w:r>
        <w:rPr>
          <w:rFonts w:ascii="Times New Roman" w:hAnsi="Times New Roman" w:cs="Times New Roman"/>
        </w:rPr>
        <w:fldChar w:fldCharType="end"/>
      </w:r>
    </w:p>
    <w:p w14:paraId="421863B0">
      <w:pPr>
        <w:pStyle w:val="19"/>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cs="Times New Roman"/>
          <w:lang w:val="en-US" w:eastAsia="zh-CN"/>
        </w:rPr>
        <w:t>3</w:t>
      </w:r>
      <w:r>
        <w:rPr>
          <w:rFonts w:hint="default" w:ascii="Times New Roman" w:hAnsi="Times New Roman" w:cs="Times New Roman"/>
          <w:lang w:eastAsia="zh-CN"/>
        </w:rPr>
        <w:t>.3</w:t>
      </w:r>
      <w:r>
        <w:rPr>
          <w:rFonts w:ascii="Times New Roman" w:hAnsi="Times New Roman" w:cs="Times New Roman"/>
        </w:rPr>
        <w:t>.1</w:t>
      </w:r>
      <w:r>
        <w:rPr>
          <w:rFonts w:hint="default" w:ascii="Times New Roman" w:hAnsi="Times New Roman" w:eastAsia="宋体" w:cs="Times New Roman"/>
          <w:lang w:val="en-US" w:eastAsia="zh-CN"/>
        </w:rPr>
        <w:tab/>
      </w:r>
      <w:r>
        <w:rPr>
          <w:rFonts w:ascii="Times New Roman" w:hAnsi="Times New Roman" w:cs="Times New Roman"/>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_Toc14315 \h </w:instrText>
      </w:r>
      <w:r>
        <w:rPr>
          <w:rFonts w:ascii="Times New Roman" w:hAnsi="Times New Roman" w:cs="Times New Roman"/>
        </w:rPr>
        <w:fldChar w:fldCharType="separate"/>
      </w:r>
      <w:r>
        <w:rPr>
          <w:rFonts w:ascii="Times New Roman" w:hAnsi="Times New Roman" w:cs="Times New Roman"/>
        </w:rPr>
        <w:t>15</w:t>
      </w:r>
      <w:r>
        <w:rPr>
          <w:rFonts w:ascii="Times New Roman" w:hAnsi="Times New Roman" w:cs="Times New Roman"/>
        </w:rPr>
        <w:fldChar w:fldCharType="end"/>
      </w:r>
    </w:p>
    <w:p w14:paraId="44F66DAA">
      <w:pPr>
        <w:pStyle w:val="21"/>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eastAsia="宋体" w:cs="Times New Roman"/>
          <w:lang w:val="en-US" w:eastAsia="zh-CN"/>
        </w:rPr>
        <w:t>4</w:t>
      </w:r>
      <w:r>
        <w:rPr>
          <w:rFonts w:hint="default" w:ascii="Times New Roman" w:hAnsi="Times New Roman" w:eastAsia="宋体" w:cs="Times New Roman"/>
          <w:lang w:val="en-US" w:eastAsia="zh-CN"/>
        </w:rPr>
        <w:tab/>
      </w:r>
      <w:r>
        <w:rPr>
          <w:rFonts w:ascii="Times New Roman" w:hAnsi="Times New Roman" w:cs="Times New Roman"/>
        </w:rPr>
        <w:t xml:space="preserve">Scenario </w:t>
      </w:r>
      <w:r>
        <w:rPr>
          <w:rFonts w:hint="default" w:ascii="Times New Roman" w:hAnsi="Times New Roman" w:eastAsia="宋体" w:cs="Times New Roman"/>
          <w:lang w:val="en-US" w:eastAsia="zh-CN"/>
        </w:rPr>
        <w:t>3</w:t>
      </w:r>
      <w:r>
        <w:rPr>
          <w:rFonts w:ascii="Times New Roman" w:hAnsi="Times New Roman" w:cs="Times New Roman"/>
        </w:rPr>
        <w:t>: IMS Voice Call with ULBC over other access types than GEO</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_Toc22553 \h </w:instrText>
      </w:r>
      <w:r>
        <w:rPr>
          <w:rFonts w:ascii="Times New Roman" w:hAnsi="Times New Roman" w:cs="Times New Roman"/>
        </w:rPr>
        <w:fldChar w:fldCharType="separate"/>
      </w:r>
      <w:r>
        <w:rPr>
          <w:rFonts w:ascii="Times New Roman" w:hAnsi="Times New Roman" w:cs="Times New Roman"/>
        </w:rPr>
        <w:t>15</w:t>
      </w:r>
      <w:r>
        <w:rPr>
          <w:rFonts w:ascii="Times New Roman" w:hAnsi="Times New Roman" w:cs="Times New Roman"/>
        </w:rPr>
        <w:fldChar w:fldCharType="end"/>
      </w:r>
    </w:p>
    <w:p w14:paraId="15519D27">
      <w:pPr>
        <w:pStyle w:val="20"/>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eastAsia="宋体" w:cs="Times New Roman"/>
          <w:lang w:val="en-US" w:eastAsia="zh-CN"/>
        </w:rPr>
        <w:t>4</w:t>
      </w:r>
      <w:r>
        <w:rPr>
          <w:rFonts w:ascii="Times New Roman" w:hAnsi="Times New Roman" w:cs="Times New Roman"/>
        </w:rPr>
        <w:t>.0</w:t>
      </w:r>
      <w:r>
        <w:rPr>
          <w:rFonts w:hint="default" w:ascii="Times New Roman" w:hAnsi="Times New Roman" w:eastAsia="宋体" w:cs="Times New Roman"/>
          <w:lang w:val="en-US" w:eastAsia="zh-CN"/>
        </w:rPr>
        <w:tab/>
      </w:r>
      <w:r>
        <w:rPr>
          <w:rFonts w:ascii="Times New Roman" w:hAnsi="Times New Roman" w:cs="Times New Roman"/>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_Toc14413 \h </w:instrText>
      </w:r>
      <w:r>
        <w:rPr>
          <w:rFonts w:ascii="Times New Roman" w:hAnsi="Times New Roman" w:cs="Times New Roman"/>
        </w:rPr>
        <w:fldChar w:fldCharType="separate"/>
      </w:r>
      <w:r>
        <w:rPr>
          <w:rFonts w:ascii="Times New Roman" w:hAnsi="Times New Roman" w:cs="Times New Roman"/>
        </w:rPr>
        <w:t>15</w:t>
      </w:r>
      <w:r>
        <w:rPr>
          <w:rFonts w:ascii="Times New Roman" w:hAnsi="Times New Roman" w:cs="Times New Roman"/>
        </w:rPr>
        <w:fldChar w:fldCharType="end"/>
      </w:r>
    </w:p>
    <w:p w14:paraId="47987434">
      <w:pPr>
        <w:pStyle w:val="20"/>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eastAsia="宋体" w:cs="Times New Roman"/>
          <w:lang w:val="en-US" w:eastAsia="zh-CN"/>
        </w:rPr>
        <w:t>4</w:t>
      </w:r>
      <w:r>
        <w:rPr>
          <w:rFonts w:ascii="Times New Roman" w:hAnsi="Times New Roman" w:cs="Times New Roman"/>
        </w:rPr>
        <w:t>.1</w:t>
      </w:r>
      <w:r>
        <w:rPr>
          <w:rFonts w:hint="default" w:ascii="Times New Roman" w:hAnsi="Times New Roman" w:eastAsia="宋体" w:cs="Times New Roman"/>
          <w:lang w:val="en-US" w:eastAsia="zh-CN"/>
        </w:rPr>
        <w:tab/>
      </w:r>
      <w:r>
        <w:rPr>
          <w:rFonts w:ascii="Times New Roman" w:hAnsi="Times New Roman" w:cs="Times New Roman"/>
        </w:rPr>
        <w:t>Scenario Description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_Toc15144 \h </w:instrText>
      </w:r>
      <w:r>
        <w:rPr>
          <w:rFonts w:ascii="Times New Roman" w:hAnsi="Times New Roman" w:cs="Times New Roman"/>
        </w:rPr>
        <w:fldChar w:fldCharType="separate"/>
      </w:r>
      <w:r>
        <w:rPr>
          <w:rFonts w:ascii="Times New Roman" w:hAnsi="Times New Roman" w:cs="Times New Roman"/>
        </w:rPr>
        <w:t>16</w:t>
      </w:r>
      <w:r>
        <w:rPr>
          <w:rFonts w:ascii="Times New Roman" w:hAnsi="Times New Roman" w:cs="Times New Roman"/>
        </w:rPr>
        <w:fldChar w:fldCharType="end"/>
      </w:r>
    </w:p>
    <w:p w14:paraId="62A19961">
      <w:pPr>
        <w:pStyle w:val="19"/>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eastAsia="宋体" w:cs="Times New Roman"/>
          <w:lang w:val="en-US" w:eastAsia="zh-CN"/>
        </w:rPr>
        <w:t>4</w:t>
      </w:r>
      <w:r>
        <w:rPr>
          <w:rFonts w:ascii="Times New Roman" w:hAnsi="Times New Roman" w:cs="Times New Roman"/>
        </w:rPr>
        <w:t>.1.1</w:t>
      </w:r>
      <w:r>
        <w:rPr>
          <w:rFonts w:hint="default" w:ascii="Times New Roman" w:hAnsi="Times New Roman" w:eastAsia="宋体" w:cs="Times New Roman"/>
          <w:lang w:val="en-US" w:eastAsia="zh-CN"/>
        </w:rPr>
        <w:tab/>
      </w:r>
      <w:r>
        <w:rPr>
          <w:rFonts w:ascii="Times New Roman" w:hAnsi="Times New Roman" w:cs="Times New Roman"/>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_Toc22307 \h </w:instrText>
      </w:r>
      <w:r>
        <w:rPr>
          <w:rFonts w:ascii="Times New Roman" w:hAnsi="Times New Roman" w:cs="Times New Roman"/>
        </w:rPr>
        <w:fldChar w:fldCharType="separate"/>
      </w:r>
      <w:r>
        <w:rPr>
          <w:rFonts w:ascii="Times New Roman" w:hAnsi="Times New Roman" w:cs="Times New Roman"/>
        </w:rPr>
        <w:t>16</w:t>
      </w:r>
      <w:r>
        <w:rPr>
          <w:rFonts w:ascii="Times New Roman" w:hAnsi="Times New Roman" w:cs="Times New Roman"/>
        </w:rPr>
        <w:fldChar w:fldCharType="end"/>
      </w:r>
    </w:p>
    <w:p w14:paraId="677AE3D6">
      <w:pPr>
        <w:pStyle w:val="19"/>
        <w:tabs>
          <w:tab w:val="left" w:leader="dot" w:pos="9866"/>
          <w:tab w:val="clear" w:pos="9639"/>
        </w:tabs>
        <w:rPr>
          <w:rFonts w:ascii="Times New Roman" w:hAnsi="Times New Roman" w:cs="Times New Roman"/>
        </w:rPr>
      </w:pPr>
      <w:r>
        <w:rPr>
          <w:rFonts w:ascii="Times New Roman" w:hAnsi="Times New Roman" w:cs="Times New Roman"/>
          <w:lang w:val="en-US"/>
        </w:rPr>
        <w:t>4.</w:t>
      </w:r>
      <w:r>
        <w:rPr>
          <w:rFonts w:hint="default" w:ascii="Times New Roman" w:hAnsi="Times New Roman" w:eastAsia="宋体" w:cs="Times New Roman"/>
          <w:lang w:val="en-US" w:eastAsia="zh-CN"/>
        </w:rPr>
        <w:t>4</w:t>
      </w:r>
      <w:r>
        <w:rPr>
          <w:rFonts w:ascii="Times New Roman" w:hAnsi="Times New Roman" w:cs="Times New Roman"/>
          <w:lang w:val="en-US"/>
        </w:rPr>
        <w:t>.1.2</w:t>
      </w:r>
      <w:r>
        <w:rPr>
          <w:rFonts w:hint="default" w:ascii="Times New Roman" w:hAnsi="Times New Roman" w:eastAsia="宋体" w:cs="Times New Roman"/>
          <w:lang w:val="en-US" w:eastAsia="zh-CN"/>
        </w:rPr>
        <w:tab/>
      </w:r>
      <w:r>
        <w:rPr>
          <w:rFonts w:ascii="Times New Roman" w:hAnsi="Times New Roman" w:cs="Times New Roman"/>
          <w:lang w:val="en-US"/>
        </w:rPr>
        <w:t xml:space="preserve">Scenario </w:t>
      </w:r>
      <w:r>
        <w:rPr>
          <w:rFonts w:hint="default" w:ascii="Times New Roman" w:hAnsi="Times New Roman" w:eastAsia="宋体" w:cs="Times New Roman"/>
          <w:lang w:val="en-US" w:eastAsia="zh-CN"/>
        </w:rPr>
        <w:t>3</w:t>
      </w:r>
      <w:r>
        <w:rPr>
          <w:rFonts w:ascii="Times New Roman" w:hAnsi="Times New Roman" w:cs="Times New Roman"/>
          <w:lang w:val="en-US"/>
        </w:rPr>
        <w:t xml:space="preserve">: Both UEs support ULBC and </w:t>
      </w:r>
      <w:r>
        <w:rPr>
          <w:rFonts w:hint="default" w:ascii="Times New Roman" w:hAnsi="Times New Roman" w:cs="Times New Roman"/>
          <w:lang w:val="en-US" w:eastAsia="zh-CN"/>
        </w:rPr>
        <w:t>connect</w:t>
      </w:r>
      <w:r>
        <w:rPr>
          <w:rFonts w:ascii="Times New Roman" w:hAnsi="Times New Roman" w:cs="Times New Roman"/>
          <w:lang w:val="en-US" w:eastAsia="zh-CN"/>
        </w:rPr>
        <w:t xml:space="preserve"> </w:t>
      </w:r>
      <w:r>
        <w:rPr>
          <w:rFonts w:hint="default" w:ascii="Times New Roman" w:hAnsi="Times New Roman" w:cs="Times New Roman"/>
          <w:lang w:val="en-US" w:eastAsia="zh-CN"/>
        </w:rPr>
        <w:t xml:space="preserve">via </w:t>
      </w:r>
      <w:r>
        <w:rPr>
          <w:rFonts w:ascii="Times New Roman" w:hAnsi="Times New Roman" w:cs="Times New Roman"/>
          <w:lang w:val="en-US"/>
        </w:rPr>
        <w:t xml:space="preserve">a 3GPP </w:t>
      </w:r>
      <w:r>
        <w:rPr>
          <w:rFonts w:hint="default" w:ascii="Times New Roman" w:hAnsi="Times New Roman" w:cs="Times New Roman"/>
          <w:lang w:val="en-US" w:eastAsia="zh-CN"/>
        </w:rPr>
        <w:t xml:space="preserve">access </w:t>
      </w:r>
      <w:r>
        <w:rPr>
          <w:rFonts w:ascii="Times New Roman" w:hAnsi="Times New Roman" w:cs="Times New Roman"/>
          <w:lang w:val="en-US"/>
        </w:rPr>
        <w:t>other than GEO satellite access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_Toc10433 \h </w:instrText>
      </w:r>
      <w:r>
        <w:rPr>
          <w:rFonts w:ascii="Times New Roman" w:hAnsi="Times New Roman" w:cs="Times New Roman"/>
        </w:rPr>
        <w:fldChar w:fldCharType="separate"/>
      </w:r>
      <w:r>
        <w:rPr>
          <w:rFonts w:ascii="Times New Roman" w:hAnsi="Times New Roman" w:cs="Times New Roman"/>
        </w:rPr>
        <w:t>16</w:t>
      </w:r>
      <w:r>
        <w:rPr>
          <w:rFonts w:ascii="Times New Roman" w:hAnsi="Times New Roman" w:cs="Times New Roman"/>
        </w:rPr>
        <w:fldChar w:fldCharType="end"/>
      </w:r>
    </w:p>
    <w:p w14:paraId="5B1BE53A">
      <w:pPr>
        <w:pStyle w:val="20"/>
        <w:tabs>
          <w:tab w:val="left" w:leader="dot" w:pos="9866"/>
          <w:tab w:val="clear" w:pos="9639"/>
        </w:tabs>
        <w:rPr>
          <w:rFonts w:ascii="Times New Roman" w:hAnsi="Times New Roman" w:cs="Times New Roman"/>
        </w:rPr>
      </w:pPr>
      <w:r>
        <w:rPr>
          <w:rFonts w:ascii="Times New Roman" w:hAnsi="Times New Roman" w:cs="Times New Roman"/>
        </w:rPr>
        <w:t>4.</w:t>
      </w:r>
      <w:r>
        <w:rPr>
          <w:rFonts w:hint="default" w:ascii="Times New Roman" w:hAnsi="Times New Roman" w:cs="Times New Roman"/>
          <w:lang w:val="en-US" w:eastAsia="zh-CN"/>
        </w:rPr>
        <w:t>4</w:t>
      </w:r>
      <w:r>
        <w:rPr>
          <w:rFonts w:ascii="Times New Roman" w:hAnsi="Times New Roman" w:cs="Times New Roman"/>
        </w:rPr>
        <w:t>.</w:t>
      </w:r>
      <w:r>
        <w:rPr>
          <w:rFonts w:ascii="Times New Roman" w:hAnsi="Times New Roman" w:cs="Times New Roman"/>
          <w:lang w:eastAsia="zh-CN"/>
        </w:rPr>
        <w:t>2</w:t>
      </w:r>
      <w:r>
        <w:rPr>
          <w:rFonts w:hint="default" w:ascii="Times New Roman" w:hAnsi="Times New Roman" w:cs="Times New Roman"/>
          <w:lang w:val="en-US" w:eastAsia="zh-CN"/>
        </w:rPr>
        <w:tab/>
      </w:r>
      <w:r>
        <w:rPr>
          <w:rFonts w:ascii="Times New Roman" w:hAnsi="Times New Roman" w:cs="Times New Roman"/>
        </w:rPr>
        <w:t>Derived high-level prerequisites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_Toc18858 \h </w:instrText>
      </w:r>
      <w:r>
        <w:rPr>
          <w:rFonts w:ascii="Times New Roman" w:hAnsi="Times New Roman" w:cs="Times New Roman"/>
        </w:rPr>
        <w:fldChar w:fldCharType="separate"/>
      </w:r>
      <w:r>
        <w:rPr>
          <w:rFonts w:ascii="Times New Roman" w:hAnsi="Times New Roman" w:cs="Times New Roman"/>
        </w:rPr>
        <w:t>16</w:t>
      </w:r>
      <w:r>
        <w:rPr>
          <w:rFonts w:ascii="Times New Roman" w:hAnsi="Times New Roman" w:cs="Times New Roman"/>
        </w:rPr>
        <w:fldChar w:fldCharType="end"/>
      </w:r>
    </w:p>
    <w:p w14:paraId="4226D918">
      <w:pPr>
        <w:pStyle w:val="19"/>
        <w:tabs>
          <w:tab w:val="left" w:leader="dot" w:pos="9866"/>
          <w:tab w:val="clear" w:pos="9639"/>
        </w:tabs>
        <w:rPr>
          <w:rFonts w:ascii="Times New Roman" w:hAnsi="Times New Roman" w:cs="Times New Roman"/>
        </w:rPr>
      </w:pPr>
      <w:r>
        <w:rPr>
          <w:rFonts w:ascii="Times New Roman" w:hAnsi="Times New Roman" w:cs="Times New Roman"/>
        </w:rPr>
        <w:t>4.</w:t>
      </w:r>
      <w:r>
        <w:rPr>
          <w:rFonts w:ascii="Times New Roman" w:hAnsi="Times New Roman" w:cs="Times New Roman"/>
          <w:lang w:eastAsia="zh-CN"/>
        </w:rPr>
        <w:t>4</w:t>
      </w:r>
      <w:r>
        <w:rPr>
          <w:rFonts w:hint="default" w:ascii="Times New Roman" w:hAnsi="Times New Roman" w:cs="Times New Roman"/>
          <w:lang w:eastAsia="zh-CN"/>
        </w:rPr>
        <w:t>.</w:t>
      </w:r>
      <w:r>
        <w:rPr>
          <w:rFonts w:ascii="Times New Roman" w:hAnsi="Times New Roman" w:cs="Times New Roman"/>
          <w:lang w:eastAsia="zh-CN"/>
        </w:rPr>
        <w:t>2</w:t>
      </w:r>
      <w:r>
        <w:rPr>
          <w:rFonts w:ascii="Times New Roman" w:hAnsi="Times New Roman" w:cs="Times New Roman"/>
        </w:rPr>
        <w:t>.1</w:t>
      </w:r>
      <w:r>
        <w:rPr>
          <w:rFonts w:ascii="Times New Roman" w:hAnsi="Times New Roman" w:cs="Times New Roman"/>
        </w:rPr>
        <w:tab/>
      </w:r>
      <w:r>
        <w:rPr>
          <w:rFonts w:ascii="Times New Roman" w:hAnsi="Times New Roman" w:cs="Times New Roman"/>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_Toc21075 \h </w:instrText>
      </w:r>
      <w:r>
        <w:rPr>
          <w:rFonts w:ascii="Times New Roman" w:hAnsi="Times New Roman" w:cs="Times New Roman"/>
        </w:rPr>
        <w:fldChar w:fldCharType="separate"/>
      </w:r>
      <w:r>
        <w:rPr>
          <w:rFonts w:ascii="Times New Roman" w:hAnsi="Times New Roman" w:cs="Times New Roman"/>
        </w:rPr>
        <w:t>16</w:t>
      </w:r>
      <w:r>
        <w:rPr>
          <w:rFonts w:ascii="Times New Roman" w:hAnsi="Times New Roman" w:cs="Times New Roman"/>
        </w:rPr>
        <w:fldChar w:fldCharType="end"/>
      </w:r>
    </w:p>
    <w:p w14:paraId="3171A638">
      <w:pPr>
        <w:pStyle w:val="21"/>
        <w:tabs>
          <w:tab w:val="left" w:leader="dot" w:pos="9866"/>
          <w:tab w:val="clear" w:pos="9639"/>
        </w:tabs>
        <w:rPr>
          <w:rFonts w:ascii="Times New Roman" w:hAnsi="Times New Roman" w:cs="Times New Roman"/>
        </w:rPr>
      </w:pPr>
      <w:r>
        <w:rPr>
          <w:rFonts w:ascii="Times New Roman" w:hAnsi="Times New Roman" w:eastAsia="Times New Roman" w:cs="Times New Roman"/>
          <w:bCs w:val="0"/>
          <w:szCs w:val="20"/>
          <w:lang w:val="en-GB"/>
        </w:rPr>
        <w:t>4.</w:t>
      </w:r>
      <w:r>
        <w:rPr>
          <w:rFonts w:hint="default" w:ascii="Times New Roman" w:hAnsi="Times New Roman" w:eastAsia="Times New Roman" w:cs="Times New Roman"/>
          <w:bCs w:val="0"/>
          <w:szCs w:val="20"/>
          <w:lang w:val="en-GB"/>
        </w:rPr>
        <w:t>5</w:t>
      </w:r>
      <w:r>
        <w:rPr>
          <w:rFonts w:ascii="Times New Roman" w:hAnsi="Times New Roman" w:eastAsia="Times New Roman" w:cs="Times New Roman"/>
          <w:bCs w:val="0"/>
          <w:szCs w:val="20"/>
          <w:lang w:val="en-GB"/>
        </w:rPr>
        <w:tab/>
      </w:r>
      <w:r>
        <w:rPr>
          <w:rFonts w:ascii="Times New Roman" w:hAnsi="Times New Roman" w:eastAsia="Times New Roman" w:cs="Times New Roman"/>
          <w:bCs w:val="0"/>
          <w:szCs w:val="20"/>
          <w:lang w:val="en-GB"/>
        </w:rPr>
        <w:t>Scenario</w:t>
      </w:r>
      <w:r>
        <w:rPr>
          <w:rFonts w:hint="default" w:ascii="Times New Roman" w:hAnsi="Times New Roman" w:eastAsia="Times New Roman" w:cs="Times New Roman"/>
          <w:bCs w:val="0"/>
          <w:szCs w:val="20"/>
          <w:lang w:val="en-GB"/>
        </w:rPr>
        <w:t xml:space="preserve"> </w:t>
      </w:r>
      <w:r>
        <w:rPr>
          <w:rFonts w:ascii="Times New Roman" w:hAnsi="Times New Roman" w:eastAsia="Times New Roman" w:cs="Times New Roman"/>
          <w:bCs w:val="0"/>
          <w:szCs w:val="20"/>
          <w:lang w:val="en-GB"/>
        </w:rPr>
        <w:t>4</w:t>
      </w:r>
      <w:r>
        <w:rPr>
          <w:rFonts w:hint="default" w:ascii="Times New Roman" w:hAnsi="Times New Roman" w:eastAsia="Times New Roman" w:cs="Times New Roman"/>
          <w:bCs w:val="0"/>
          <w:szCs w:val="20"/>
          <w:lang w:val="en-GB"/>
        </w:rPr>
        <w:t>:</w:t>
      </w:r>
      <w:r>
        <w:rPr>
          <w:rFonts w:ascii="Times New Roman" w:hAnsi="Times New Roman" w:eastAsia="Times New Roman" w:cs="Times New Roman"/>
          <w:bCs w:val="0"/>
          <w:szCs w:val="20"/>
          <w:lang w:val="en-GB"/>
        </w:rPr>
        <w:t xml:space="preserve"> </w:t>
      </w:r>
      <w:r>
        <w:rPr>
          <w:rFonts w:hint="default" w:ascii="Times New Roman" w:hAnsi="Times New Roman" w:cs="Times New Roman" w:eastAsiaTheme="minorEastAsia"/>
          <w:bCs w:val="0"/>
          <w:szCs w:val="20"/>
          <w:lang w:val="en-GB" w:eastAsia="zh-CN"/>
        </w:rPr>
        <w:t>V</w:t>
      </w:r>
      <w:r>
        <w:rPr>
          <w:rFonts w:ascii="Times New Roman" w:hAnsi="Times New Roman" w:eastAsia="Times New Roman" w:cs="Times New Roman"/>
          <w:bCs w:val="0"/>
          <w:szCs w:val="20"/>
          <w:lang w:val="en-GB"/>
        </w:rPr>
        <w:t xml:space="preserve">ehicle </w:t>
      </w:r>
      <w:r>
        <w:rPr>
          <w:rFonts w:hint="default" w:ascii="Times New Roman" w:hAnsi="Times New Roman" w:cs="Times New Roman" w:eastAsiaTheme="minorEastAsia"/>
          <w:bCs w:val="0"/>
          <w:szCs w:val="20"/>
          <w:lang w:val="en-GB" w:eastAsia="zh-CN"/>
        </w:rPr>
        <w:t>E</w:t>
      </w:r>
      <w:r>
        <w:rPr>
          <w:rFonts w:ascii="Times New Roman" w:hAnsi="Times New Roman" w:eastAsia="Times New Roman" w:cs="Times New Roman"/>
          <w:bCs w:val="0"/>
          <w:szCs w:val="20"/>
          <w:lang w:val="en-GB"/>
        </w:rPr>
        <w:t xml:space="preserve">mergency </w:t>
      </w:r>
      <w:r>
        <w:rPr>
          <w:rFonts w:hint="default" w:ascii="Times New Roman" w:hAnsi="Times New Roman" w:cs="Times New Roman" w:eastAsiaTheme="minorEastAsia"/>
          <w:bCs w:val="0"/>
          <w:szCs w:val="20"/>
          <w:lang w:val="en-GB" w:eastAsia="zh-CN"/>
        </w:rPr>
        <w:t>C</w:t>
      </w:r>
      <w:r>
        <w:rPr>
          <w:rFonts w:ascii="Times New Roman" w:hAnsi="Times New Roman" w:eastAsia="Times New Roman" w:cs="Times New Roman"/>
          <w:bCs w:val="0"/>
          <w:szCs w:val="20"/>
          <w:lang w:val="en-GB"/>
        </w:rPr>
        <w:t>all</w:t>
      </w:r>
      <w:r>
        <w:rPr>
          <w:rFonts w:hint="default" w:ascii="Times New Roman" w:hAnsi="Times New Roman" w:eastAsia="Times New Roman" w:cs="Times New Roman"/>
          <w:bCs w:val="0"/>
          <w:szCs w:val="20"/>
          <w:lang w:val="en-GB"/>
        </w:rPr>
        <w:t xml:space="preserve"> Communication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_Toc12312 \h </w:instrText>
      </w:r>
      <w:r>
        <w:rPr>
          <w:rFonts w:ascii="Times New Roman" w:hAnsi="Times New Roman" w:cs="Times New Roman"/>
        </w:rPr>
        <w:fldChar w:fldCharType="separate"/>
      </w:r>
      <w:r>
        <w:rPr>
          <w:rFonts w:ascii="Times New Roman" w:hAnsi="Times New Roman" w:cs="Times New Roman"/>
        </w:rPr>
        <w:t>16</w:t>
      </w:r>
      <w:r>
        <w:rPr>
          <w:rFonts w:ascii="Times New Roman" w:hAnsi="Times New Roman" w:cs="Times New Roman"/>
        </w:rPr>
        <w:fldChar w:fldCharType="end"/>
      </w:r>
    </w:p>
    <w:p w14:paraId="2C93BD27">
      <w:pPr>
        <w:pStyle w:val="20"/>
        <w:tabs>
          <w:tab w:val="left" w:leader="dot" w:pos="9866"/>
          <w:tab w:val="clear" w:pos="9639"/>
        </w:tabs>
        <w:rPr>
          <w:rFonts w:ascii="Times New Roman" w:hAnsi="Times New Roman" w:cs="Times New Roman"/>
        </w:rPr>
      </w:pPr>
      <w:r>
        <w:rPr>
          <w:rFonts w:ascii="Times New Roman" w:hAnsi="Times New Roman" w:eastAsia="Times New Roman" w:cs="Times New Roman"/>
          <w:szCs w:val="20"/>
          <w:lang w:val="en-GB"/>
        </w:rPr>
        <w:t>4.5.</w:t>
      </w:r>
      <w:r>
        <w:rPr>
          <w:rFonts w:hint="default" w:ascii="Times New Roman" w:hAnsi="Times New Roman" w:eastAsia="宋体" w:cs="Times New Roman"/>
          <w:szCs w:val="20"/>
          <w:lang w:val="en-US" w:eastAsia="zh-CN"/>
        </w:rPr>
        <w:t>0</w:t>
      </w:r>
      <w:r>
        <w:rPr>
          <w:rFonts w:hint="default" w:ascii="Times New Roman" w:hAnsi="Times New Roman" w:eastAsia="Times New Roman" w:cs="Times New Roman"/>
          <w:szCs w:val="20"/>
          <w:lang w:val="en-GB"/>
        </w:rPr>
        <w:tab/>
      </w:r>
      <w:r>
        <w:rPr>
          <w:rFonts w:ascii="Times New Roman" w:hAnsi="Times New Roman" w:eastAsia="Times New Roman" w:cs="Times New Roman"/>
          <w:szCs w:val="20"/>
          <w:lang w:val="en-GB"/>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_Toc16827 \h </w:instrText>
      </w:r>
      <w:r>
        <w:rPr>
          <w:rFonts w:ascii="Times New Roman" w:hAnsi="Times New Roman" w:cs="Times New Roman"/>
        </w:rPr>
        <w:fldChar w:fldCharType="separate"/>
      </w:r>
      <w:r>
        <w:rPr>
          <w:rFonts w:ascii="Times New Roman" w:hAnsi="Times New Roman" w:cs="Times New Roman"/>
        </w:rPr>
        <w:t>16</w:t>
      </w:r>
      <w:r>
        <w:rPr>
          <w:rFonts w:ascii="Times New Roman" w:hAnsi="Times New Roman" w:cs="Times New Roman"/>
        </w:rPr>
        <w:fldChar w:fldCharType="end"/>
      </w:r>
    </w:p>
    <w:p w14:paraId="7B7B3755">
      <w:pPr>
        <w:pStyle w:val="20"/>
        <w:tabs>
          <w:tab w:val="left" w:leader="dot" w:pos="9866"/>
          <w:tab w:val="clear" w:pos="9639"/>
        </w:tabs>
        <w:rPr>
          <w:rFonts w:ascii="Times New Roman" w:hAnsi="Times New Roman" w:cs="Times New Roman"/>
        </w:rPr>
      </w:pPr>
      <w:r>
        <w:rPr>
          <w:rFonts w:ascii="Times New Roman" w:hAnsi="Times New Roman" w:eastAsia="Times New Roman" w:cs="Times New Roman"/>
          <w:szCs w:val="20"/>
          <w:lang w:val="en-GB"/>
        </w:rPr>
        <w:t>4.5.1</w:t>
      </w:r>
      <w:r>
        <w:rPr>
          <w:rFonts w:hint="default" w:ascii="Times New Roman" w:hAnsi="Times New Roman" w:eastAsia="Times New Roman" w:cs="Times New Roman"/>
          <w:szCs w:val="20"/>
          <w:lang w:val="en-GB"/>
        </w:rPr>
        <w:tab/>
      </w:r>
      <w:r>
        <w:rPr>
          <w:rFonts w:ascii="Times New Roman" w:hAnsi="Times New Roman" w:eastAsia="Times New Roman" w:cs="Times New Roman"/>
          <w:szCs w:val="20"/>
          <w:lang w:val="en-GB"/>
        </w:rPr>
        <w:t>Background</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_Toc5480 \h </w:instrText>
      </w:r>
      <w:r>
        <w:rPr>
          <w:rFonts w:ascii="Times New Roman" w:hAnsi="Times New Roman" w:cs="Times New Roman"/>
        </w:rPr>
        <w:fldChar w:fldCharType="separate"/>
      </w:r>
      <w:r>
        <w:rPr>
          <w:rFonts w:ascii="Times New Roman" w:hAnsi="Times New Roman" w:cs="Times New Roman"/>
        </w:rPr>
        <w:t>16</w:t>
      </w:r>
      <w:r>
        <w:rPr>
          <w:rFonts w:ascii="Times New Roman" w:hAnsi="Times New Roman" w:cs="Times New Roman"/>
        </w:rPr>
        <w:fldChar w:fldCharType="end"/>
      </w:r>
    </w:p>
    <w:p w14:paraId="07CB32E0">
      <w:pPr>
        <w:pStyle w:val="20"/>
        <w:tabs>
          <w:tab w:val="left" w:leader="dot" w:pos="9866"/>
          <w:tab w:val="clear" w:pos="9639"/>
        </w:tabs>
        <w:rPr>
          <w:rFonts w:ascii="Times New Roman" w:hAnsi="Times New Roman" w:cs="Times New Roman"/>
        </w:rPr>
      </w:pPr>
      <w:r>
        <w:rPr>
          <w:rFonts w:ascii="Times New Roman" w:hAnsi="Times New Roman" w:eastAsia="Times New Roman" w:cs="Times New Roman"/>
          <w:szCs w:val="20"/>
          <w:lang w:val="en-GB"/>
        </w:rPr>
        <w:t>4.5.2</w:t>
      </w:r>
      <w:r>
        <w:rPr>
          <w:rFonts w:hint="default" w:ascii="Times New Roman" w:hAnsi="Times New Roman" w:eastAsia="Times New Roman" w:cs="Times New Roman"/>
          <w:szCs w:val="20"/>
          <w:lang w:val="en-GB"/>
        </w:rPr>
        <w:tab/>
      </w:r>
      <w:r>
        <w:rPr>
          <w:rFonts w:ascii="Times New Roman" w:hAnsi="Times New Roman" w:eastAsia="Times New Roman" w:cs="Times New Roman"/>
          <w:szCs w:val="20"/>
          <w:lang w:val="en-GB"/>
        </w:rPr>
        <w:t>Scenario Description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_Toc9299 \h </w:instrText>
      </w:r>
      <w:r>
        <w:rPr>
          <w:rFonts w:ascii="Times New Roman" w:hAnsi="Times New Roman" w:cs="Times New Roman"/>
        </w:rPr>
        <w:fldChar w:fldCharType="separate"/>
      </w:r>
      <w:r>
        <w:rPr>
          <w:rFonts w:ascii="Times New Roman" w:hAnsi="Times New Roman" w:cs="Times New Roman"/>
        </w:rPr>
        <w:t>17</w:t>
      </w:r>
      <w:r>
        <w:rPr>
          <w:rFonts w:ascii="Times New Roman" w:hAnsi="Times New Roman" w:cs="Times New Roman"/>
        </w:rPr>
        <w:fldChar w:fldCharType="end"/>
      </w:r>
    </w:p>
    <w:p w14:paraId="4F3459F8">
      <w:pPr>
        <w:pStyle w:val="19"/>
        <w:tabs>
          <w:tab w:val="left" w:leader="dot" w:pos="9866"/>
          <w:tab w:val="clear" w:pos="9639"/>
        </w:tabs>
        <w:rPr>
          <w:rFonts w:ascii="Times New Roman" w:hAnsi="Times New Roman" w:cs="Times New Roman"/>
        </w:rPr>
      </w:pPr>
      <w:r>
        <w:rPr>
          <w:rFonts w:ascii="Times New Roman" w:hAnsi="Times New Roman" w:eastAsia="Times New Roman" w:cs="Times New Roman"/>
          <w:bCs w:val="0"/>
          <w:szCs w:val="20"/>
          <w:lang w:val="en-GB"/>
        </w:rPr>
        <w:t>4.5.2.1</w:t>
      </w:r>
      <w:r>
        <w:rPr>
          <w:rFonts w:hint="default" w:ascii="Times New Roman" w:hAnsi="Times New Roman" w:eastAsia="Times New Roman" w:cs="Times New Roman"/>
          <w:bCs w:val="0"/>
          <w:szCs w:val="20"/>
          <w:lang w:val="en-GB"/>
        </w:rPr>
        <w:tab/>
      </w:r>
      <w:r>
        <w:rPr>
          <w:rFonts w:ascii="Times New Roman" w:hAnsi="Times New Roman" w:eastAsia="Times New Roman" w:cs="Times New Roman"/>
          <w:bCs w:val="0"/>
          <w:szCs w:val="20"/>
          <w:lang w:val="en-GB"/>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_Toc11952 \h </w:instrText>
      </w:r>
      <w:r>
        <w:rPr>
          <w:rFonts w:ascii="Times New Roman" w:hAnsi="Times New Roman" w:cs="Times New Roman"/>
        </w:rPr>
        <w:fldChar w:fldCharType="separate"/>
      </w:r>
      <w:r>
        <w:rPr>
          <w:rFonts w:ascii="Times New Roman" w:hAnsi="Times New Roman" w:cs="Times New Roman"/>
        </w:rPr>
        <w:t>17</w:t>
      </w:r>
      <w:r>
        <w:rPr>
          <w:rFonts w:ascii="Times New Roman" w:hAnsi="Times New Roman" w:cs="Times New Roman"/>
        </w:rPr>
        <w:fldChar w:fldCharType="end"/>
      </w:r>
    </w:p>
    <w:p w14:paraId="2A5EDA9E">
      <w:pPr>
        <w:pStyle w:val="20"/>
        <w:tabs>
          <w:tab w:val="left" w:leader="dot" w:pos="9866"/>
          <w:tab w:val="clear" w:pos="9639"/>
        </w:tabs>
        <w:rPr>
          <w:rFonts w:ascii="Times New Roman" w:hAnsi="Times New Roman" w:cs="Times New Roman"/>
        </w:rPr>
      </w:pPr>
      <w:r>
        <w:rPr>
          <w:rFonts w:ascii="Times New Roman" w:hAnsi="Times New Roman" w:eastAsia="Times New Roman" w:cs="Times New Roman"/>
          <w:szCs w:val="20"/>
          <w:lang w:val="en-GB"/>
        </w:rPr>
        <w:t>4.5.</w:t>
      </w:r>
      <w:r>
        <w:rPr>
          <w:rFonts w:hint="default" w:ascii="Times New Roman" w:hAnsi="Times New Roman" w:eastAsia="Times New Roman" w:cs="Times New Roman"/>
          <w:szCs w:val="20"/>
          <w:lang w:val="en-GB"/>
        </w:rPr>
        <w:t>3</w:t>
      </w:r>
      <w:r>
        <w:rPr>
          <w:rFonts w:ascii="Times New Roman" w:hAnsi="Times New Roman" w:eastAsia="Times New Roman" w:cs="Times New Roman"/>
          <w:szCs w:val="20"/>
          <w:lang w:val="en-GB"/>
        </w:rPr>
        <w:tab/>
      </w:r>
      <w:r>
        <w:rPr>
          <w:rFonts w:ascii="Times New Roman" w:hAnsi="Times New Roman" w:eastAsia="Times New Roman" w:cs="Times New Roman"/>
          <w:szCs w:val="20"/>
          <w:lang w:val="en-GB"/>
        </w:rPr>
        <w:t>Derived high-level prerequisites</w:t>
      </w:r>
      <w:r>
        <w:rPr>
          <w:rFonts w:hint="default" w:ascii="Times New Roman" w:hAnsi="Times New Roman" w:eastAsia="Times New Roman" w:cs="Times New Roman"/>
          <w:szCs w:val="20"/>
          <w:lang w:val="en-GB"/>
        </w:rPr>
        <w:t xml:space="preserve"> from SA4</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_Toc11118 \h </w:instrText>
      </w:r>
      <w:r>
        <w:rPr>
          <w:rFonts w:ascii="Times New Roman" w:hAnsi="Times New Roman" w:cs="Times New Roman"/>
        </w:rPr>
        <w:fldChar w:fldCharType="separate"/>
      </w:r>
      <w:r>
        <w:rPr>
          <w:rFonts w:ascii="Times New Roman" w:hAnsi="Times New Roman" w:cs="Times New Roman"/>
        </w:rPr>
        <w:t>17</w:t>
      </w:r>
      <w:r>
        <w:rPr>
          <w:rFonts w:ascii="Times New Roman" w:hAnsi="Times New Roman" w:cs="Times New Roman"/>
        </w:rPr>
        <w:fldChar w:fldCharType="end"/>
      </w:r>
    </w:p>
    <w:p w14:paraId="0903EA8B">
      <w:pPr>
        <w:pStyle w:val="19"/>
        <w:tabs>
          <w:tab w:val="left" w:leader="dot" w:pos="9866"/>
          <w:tab w:val="clear" w:pos="9639"/>
        </w:tabs>
        <w:rPr>
          <w:rFonts w:ascii="Times New Roman" w:hAnsi="Times New Roman" w:cs="Times New Roman"/>
        </w:rPr>
      </w:pPr>
      <w:r>
        <w:rPr>
          <w:rFonts w:ascii="Times New Roman" w:hAnsi="Times New Roman" w:eastAsia="Times New Roman" w:cs="Times New Roman"/>
          <w:bCs w:val="0"/>
          <w:szCs w:val="20"/>
          <w:lang w:val="en-GB"/>
        </w:rPr>
        <w:t>4.5</w:t>
      </w:r>
      <w:r>
        <w:rPr>
          <w:rFonts w:hint="default" w:ascii="Times New Roman" w:hAnsi="Times New Roman" w:eastAsia="Times New Roman" w:cs="Times New Roman"/>
          <w:bCs w:val="0"/>
          <w:szCs w:val="20"/>
          <w:lang w:val="en-GB"/>
        </w:rPr>
        <w:t>.3</w:t>
      </w:r>
      <w:r>
        <w:rPr>
          <w:rFonts w:ascii="Times New Roman" w:hAnsi="Times New Roman" w:eastAsia="Times New Roman" w:cs="Times New Roman"/>
          <w:bCs w:val="0"/>
          <w:szCs w:val="20"/>
          <w:lang w:val="en-GB"/>
        </w:rPr>
        <w:t>.1</w:t>
      </w:r>
      <w:r>
        <w:rPr>
          <w:rFonts w:hint="default" w:ascii="Times New Roman" w:hAnsi="Times New Roman" w:eastAsia="Times New Roman" w:cs="Times New Roman"/>
          <w:bCs w:val="0"/>
          <w:szCs w:val="20"/>
          <w:lang w:val="en-GB"/>
        </w:rPr>
        <w:tab/>
      </w:r>
      <w:r>
        <w:rPr>
          <w:rFonts w:ascii="Times New Roman" w:hAnsi="Times New Roman" w:eastAsia="Times New Roman" w:cs="Times New Roman"/>
          <w:bCs w:val="0"/>
          <w:szCs w:val="20"/>
          <w:lang w:val="en-GB"/>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_Toc24103 \h </w:instrText>
      </w:r>
      <w:r>
        <w:rPr>
          <w:rFonts w:ascii="Times New Roman" w:hAnsi="Times New Roman" w:cs="Times New Roman"/>
        </w:rPr>
        <w:fldChar w:fldCharType="separate"/>
      </w:r>
      <w:r>
        <w:rPr>
          <w:rFonts w:ascii="Times New Roman" w:hAnsi="Times New Roman" w:cs="Times New Roman"/>
        </w:rPr>
        <w:t>17</w:t>
      </w:r>
      <w:r>
        <w:rPr>
          <w:rFonts w:ascii="Times New Roman" w:hAnsi="Times New Roman" w:cs="Times New Roman"/>
        </w:rPr>
        <w:fldChar w:fldCharType="end"/>
      </w:r>
    </w:p>
    <w:p w14:paraId="3D62F083">
      <w:pPr>
        <w:pStyle w:val="22"/>
        <w:tabs>
          <w:tab w:val="left" w:leader="dot" w:pos="9866"/>
          <w:tab w:val="clear" w:pos="9639"/>
        </w:tabs>
        <w:rPr>
          <w:rFonts w:ascii="Times New Roman" w:hAnsi="Times New Roman" w:cs="Times New Roman"/>
        </w:rPr>
      </w:pPr>
      <w:r>
        <w:rPr>
          <w:rFonts w:ascii="Times New Roman" w:hAnsi="Times New Roman" w:cs="Times New Roman"/>
        </w:rPr>
        <w:t>5</w:t>
      </w:r>
      <w:r>
        <w:rPr>
          <w:rFonts w:ascii="Times New Roman" w:hAnsi="Times New Roman" w:cs="Times New Roman"/>
        </w:rPr>
        <w:tab/>
      </w:r>
      <w:r>
        <w:rPr>
          <w:rFonts w:hint="default" w:ascii="Times New Roman" w:hAnsi="Times New Roman" w:eastAsia="宋体" w:cs="Times New Roman"/>
          <w:lang w:val="en-US" w:eastAsia="zh-CN"/>
        </w:rPr>
        <w:t>C</w:t>
      </w:r>
      <w:r>
        <w:rPr>
          <w:rFonts w:ascii="Times New Roman" w:hAnsi="Times New Roman" w:cs="Times New Roman"/>
        </w:rPr>
        <w:t>hannel characteristics</w:t>
      </w:r>
      <w:r>
        <w:rPr>
          <w:rFonts w:hint="default" w:ascii="Times New Roman" w:hAnsi="Times New Roman" w:eastAsia="宋体" w:cs="Times New Roman"/>
          <w:lang w:val="en-US" w:eastAsia="zh-CN"/>
        </w:rPr>
        <w:t xml:space="preserve"> and service-related dependencies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_Toc5587 \h </w:instrText>
      </w:r>
      <w:r>
        <w:rPr>
          <w:rFonts w:ascii="Times New Roman" w:hAnsi="Times New Roman" w:cs="Times New Roman"/>
        </w:rPr>
        <w:fldChar w:fldCharType="separate"/>
      </w:r>
      <w:r>
        <w:rPr>
          <w:rFonts w:ascii="Times New Roman" w:hAnsi="Times New Roman" w:cs="Times New Roman"/>
        </w:rPr>
        <w:t>17</w:t>
      </w:r>
      <w:r>
        <w:rPr>
          <w:rFonts w:ascii="Times New Roman" w:hAnsi="Times New Roman" w:cs="Times New Roman"/>
        </w:rPr>
        <w:fldChar w:fldCharType="end"/>
      </w:r>
    </w:p>
    <w:p w14:paraId="03D39B84">
      <w:pPr>
        <w:pStyle w:val="21"/>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5.1</w:t>
      </w:r>
      <w:r>
        <w:rPr>
          <w:rFonts w:hint="default" w:ascii="Times New Roman" w:hAnsi="Times New Roman" w:cs="Times New Roman"/>
          <w:lang w:val="en-US" w:eastAsia="zh-CN"/>
        </w:rPr>
        <w:tab/>
      </w:r>
      <w:r>
        <w:rPr>
          <w:rFonts w:ascii="Times New Roman" w:hAnsi="Times New Roman" w:cs="Times New Roman"/>
        </w:rPr>
        <w:t>Estimation of mouth to ear delay for GEO scenarios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_Toc24378 \h </w:instrText>
      </w:r>
      <w:r>
        <w:rPr>
          <w:rFonts w:ascii="Times New Roman" w:hAnsi="Times New Roman" w:cs="Times New Roman"/>
        </w:rPr>
        <w:fldChar w:fldCharType="separate"/>
      </w:r>
      <w:r>
        <w:rPr>
          <w:rFonts w:ascii="Times New Roman" w:hAnsi="Times New Roman" w:cs="Times New Roman"/>
        </w:rPr>
        <w:t>18</w:t>
      </w:r>
      <w:r>
        <w:rPr>
          <w:rFonts w:ascii="Times New Roman" w:hAnsi="Times New Roman" w:cs="Times New Roman"/>
        </w:rPr>
        <w:fldChar w:fldCharType="end"/>
      </w:r>
    </w:p>
    <w:p w14:paraId="72A21B0C">
      <w:pPr>
        <w:pStyle w:val="20"/>
        <w:tabs>
          <w:tab w:val="left" w:leader="dot" w:pos="9866"/>
          <w:tab w:val="clear" w:pos="9639"/>
        </w:tabs>
        <w:rPr>
          <w:rFonts w:ascii="Times New Roman" w:hAnsi="Times New Roman" w:cs="Times New Roman"/>
        </w:rPr>
      </w:pPr>
      <w:r>
        <w:rPr>
          <w:rFonts w:hint="default" w:ascii="Times New Roman" w:hAnsi="Times New Roman" w:eastAsia="宋体" w:cs="Times New Roman"/>
          <w:lang w:val="en-US" w:eastAsia="zh-CN"/>
        </w:rPr>
        <w:t>5.1</w:t>
      </w:r>
      <w:r>
        <w:rPr>
          <w:rFonts w:ascii="Times New Roman" w:hAnsi="Times New Roman" w:cs="Times New Roman"/>
        </w:rPr>
        <w:t>.1</w:t>
      </w:r>
      <w:r>
        <w:rPr>
          <w:rFonts w:hint="default" w:ascii="Times New Roman" w:hAnsi="Times New Roman" w:eastAsia="宋体" w:cs="Times New Roman"/>
          <w:lang w:val="en-US" w:eastAsia="zh-CN"/>
        </w:rPr>
        <w:tab/>
      </w:r>
      <w:r>
        <w:rPr>
          <w:rFonts w:ascii="Times New Roman" w:hAnsi="Times New Roman" w:cs="Times New Roman"/>
        </w:rPr>
        <w:t>Overview</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_Toc20981 \h </w:instrText>
      </w:r>
      <w:r>
        <w:rPr>
          <w:rFonts w:ascii="Times New Roman" w:hAnsi="Times New Roman" w:cs="Times New Roman"/>
        </w:rPr>
        <w:fldChar w:fldCharType="separate"/>
      </w:r>
      <w:r>
        <w:rPr>
          <w:rFonts w:ascii="Times New Roman" w:hAnsi="Times New Roman" w:cs="Times New Roman"/>
        </w:rPr>
        <w:t>18</w:t>
      </w:r>
      <w:r>
        <w:rPr>
          <w:rFonts w:ascii="Times New Roman" w:hAnsi="Times New Roman" w:cs="Times New Roman"/>
        </w:rPr>
        <w:fldChar w:fldCharType="end"/>
      </w:r>
    </w:p>
    <w:p w14:paraId="69BF85C8">
      <w:pPr>
        <w:pStyle w:val="20"/>
        <w:tabs>
          <w:tab w:val="left" w:leader="dot" w:pos="9866"/>
          <w:tab w:val="clear" w:pos="9639"/>
        </w:tabs>
        <w:rPr>
          <w:rFonts w:ascii="Times New Roman" w:hAnsi="Times New Roman" w:cs="Times New Roman"/>
        </w:rPr>
      </w:pPr>
      <w:r>
        <w:rPr>
          <w:rFonts w:hint="default" w:ascii="Times New Roman" w:hAnsi="Times New Roman" w:eastAsia="宋体" w:cs="Times New Roman"/>
          <w:lang w:val="en-US" w:eastAsia="zh-CN"/>
        </w:rPr>
        <w:t>5.1</w:t>
      </w:r>
      <w:r>
        <w:rPr>
          <w:rFonts w:ascii="Times New Roman" w:hAnsi="Times New Roman" w:cs="Times New Roman"/>
        </w:rPr>
        <w:t>.2</w:t>
      </w:r>
      <w:r>
        <w:rPr>
          <w:rFonts w:ascii="Times New Roman" w:hAnsi="Times New Roman" w:cs="Times New Roman"/>
        </w:rPr>
        <w:tab/>
      </w:r>
      <w:r>
        <w:rPr>
          <w:rFonts w:ascii="Times New Roman" w:hAnsi="Times New Roman" w:cs="Times New Roman"/>
        </w:rPr>
        <w:t>Delay components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_Toc27745 \h </w:instrText>
      </w:r>
      <w:r>
        <w:rPr>
          <w:rFonts w:ascii="Times New Roman" w:hAnsi="Times New Roman" w:cs="Times New Roman"/>
        </w:rPr>
        <w:fldChar w:fldCharType="separate"/>
      </w:r>
      <w:r>
        <w:rPr>
          <w:rFonts w:ascii="Times New Roman" w:hAnsi="Times New Roman" w:cs="Times New Roman"/>
        </w:rPr>
        <w:t>18</w:t>
      </w:r>
      <w:r>
        <w:rPr>
          <w:rFonts w:ascii="Times New Roman" w:hAnsi="Times New Roman" w:cs="Times New Roman"/>
        </w:rPr>
        <w:fldChar w:fldCharType="end"/>
      </w:r>
    </w:p>
    <w:p w14:paraId="431C751E">
      <w:pPr>
        <w:pStyle w:val="19"/>
        <w:tabs>
          <w:tab w:val="left" w:leader="dot" w:pos="9866"/>
          <w:tab w:val="clear" w:pos="9639"/>
        </w:tabs>
        <w:rPr>
          <w:rFonts w:ascii="Times New Roman" w:hAnsi="Times New Roman" w:cs="Times New Roman"/>
        </w:rPr>
      </w:pPr>
      <w:r>
        <w:rPr>
          <w:rFonts w:hint="default" w:ascii="Times New Roman" w:hAnsi="Times New Roman" w:eastAsia="宋体" w:cs="Times New Roman"/>
          <w:lang w:val="en-US" w:eastAsia="zh-CN"/>
        </w:rPr>
        <w:t>5</w:t>
      </w:r>
      <w:r>
        <w:rPr>
          <w:rFonts w:ascii="Times New Roman" w:hAnsi="Times New Roman" w:cs="Times New Roman"/>
        </w:rPr>
        <w:t>.</w:t>
      </w:r>
      <w:r>
        <w:rPr>
          <w:rFonts w:hint="default" w:ascii="Times New Roman" w:hAnsi="Times New Roman" w:eastAsia="宋体" w:cs="Times New Roman"/>
          <w:lang w:val="en-US" w:eastAsia="zh-CN"/>
        </w:rPr>
        <w:t>1</w:t>
      </w:r>
      <w:r>
        <w:rPr>
          <w:rFonts w:ascii="Times New Roman" w:hAnsi="Times New Roman" w:cs="Times New Roman"/>
        </w:rPr>
        <w:t>.</w:t>
      </w:r>
      <w:r>
        <w:rPr>
          <w:rFonts w:hint="default" w:ascii="Times New Roman" w:hAnsi="Times New Roman" w:eastAsia="宋体" w:cs="Times New Roman"/>
          <w:lang w:val="en-US" w:eastAsia="zh-CN"/>
        </w:rPr>
        <w:t>2.</w:t>
      </w:r>
      <w:r>
        <w:rPr>
          <w:rFonts w:ascii="Times New Roman" w:hAnsi="Times New Roman" w:cs="Times New Roman"/>
        </w:rPr>
        <w:t>1</w:t>
      </w:r>
      <w:r>
        <w:rPr>
          <w:rFonts w:ascii="Times New Roman" w:hAnsi="Times New Roman" w:cs="Times New Roman"/>
        </w:rPr>
        <w:tab/>
      </w:r>
      <w:r>
        <w:rPr>
          <w:rFonts w:ascii="Times New Roman" w:hAnsi="Times New Roman" w:cs="Times New Roman"/>
        </w:rPr>
        <w:t>Overview</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_Toc26358 \h </w:instrText>
      </w:r>
      <w:r>
        <w:rPr>
          <w:rFonts w:ascii="Times New Roman" w:hAnsi="Times New Roman" w:cs="Times New Roman"/>
        </w:rPr>
        <w:fldChar w:fldCharType="separate"/>
      </w:r>
      <w:r>
        <w:rPr>
          <w:rFonts w:ascii="Times New Roman" w:hAnsi="Times New Roman" w:cs="Times New Roman"/>
        </w:rPr>
        <w:t>18</w:t>
      </w:r>
      <w:r>
        <w:rPr>
          <w:rFonts w:ascii="Times New Roman" w:hAnsi="Times New Roman" w:cs="Times New Roman"/>
        </w:rPr>
        <w:fldChar w:fldCharType="end"/>
      </w:r>
    </w:p>
    <w:p w14:paraId="56597D90">
      <w:pPr>
        <w:pStyle w:val="19"/>
        <w:tabs>
          <w:tab w:val="left" w:leader="dot" w:pos="9866"/>
          <w:tab w:val="clear" w:pos="9639"/>
        </w:tabs>
        <w:rPr>
          <w:rFonts w:ascii="Times New Roman" w:hAnsi="Times New Roman" w:cs="Times New Roman"/>
        </w:rPr>
      </w:pPr>
      <w:r>
        <w:rPr>
          <w:rFonts w:hint="default" w:ascii="Times New Roman" w:hAnsi="Times New Roman" w:eastAsia="宋体" w:cs="Times New Roman"/>
          <w:lang w:val="en-US" w:eastAsia="zh-CN"/>
        </w:rPr>
        <w:t>5.1</w:t>
      </w:r>
      <w:r>
        <w:rPr>
          <w:rFonts w:ascii="Times New Roman" w:hAnsi="Times New Roman" w:cs="Times New Roman"/>
        </w:rPr>
        <w:t>.2.2</w:t>
      </w:r>
      <w:r>
        <w:rPr>
          <w:rFonts w:ascii="Times New Roman" w:hAnsi="Times New Roman" w:cs="Times New Roman"/>
        </w:rPr>
        <w:tab/>
      </w:r>
      <w:r>
        <w:rPr>
          <w:rFonts w:ascii="Times New Roman" w:hAnsi="Times New Roman" w:cs="Times New Roman"/>
        </w:rPr>
        <w:t>UE Delay considering IMS codecs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_Toc29849 \h </w:instrText>
      </w:r>
      <w:r>
        <w:rPr>
          <w:rFonts w:ascii="Times New Roman" w:hAnsi="Times New Roman" w:cs="Times New Roman"/>
        </w:rPr>
        <w:fldChar w:fldCharType="separate"/>
      </w:r>
      <w:r>
        <w:rPr>
          <w:rFonts w:ascii="Times New Roman" w:hAnsi="Times New Roman" w:cs="Times New Roman"/>
        </w:rPr>
        <w:t>18</w:t>
      </w:r>
      <w:r>
        <w:rPr>
          <w:rFonts w:ascii="Times New Roman" w:hAnsi="Times New Roman" w:cs="Times New Roman"/>
        </w:rPr>
        <w:fldChar w:fldCharType="end"/>
      </w:r>
    </w:p>
    <w:p w14:paraId="14D0F467">
      <w:pPr>
        <w:pStyle w:val="19"/>
        <w:tabs>
          <w:tab w:val="left" w:leader="dot" w:pos="9866"/>
          <w:tab w:val="clear" w:pos="9639"/>
        </w:tabs>
        <w:rPr>
          <w:rFonts w:ascii="Times New Roman" w:hAnsi="Times New Roman" w:cs="Times New Roman"/>
        </w:rPr>
      </w:pPr>
      <w:r>
        <w:rPr>
          <w:rFonts w:hint="default" w:ascii="Times New Roman" w:hAnsi="Times New Roman" w:eastAsia="宋体" w:cs="Times New Roman"/>
          <w:lang w:val="en-US" w:eastAsia="zh-CN"/>
        </w:rPr>
        <w:t>5</w:t>
      </w:r>
      <w:r>
        <w:rPr>
          <w:rFonts w:ascii="Times New Roman" w:hAnsi="Times New Roman" w:cs="Times New Roman"/>
        </w:rPr>
        <w:t>.</w:t>
      </w:r>
      <w:r>
        <w:rPr>
          <w:rFonts w:hint="default" w:ascii="Times New Roman" w:hAnsi="Times New Roman" w:eastAsia="宋体" w:cs="Times New Roman"/>
          <w:lang w:val="en-US" w:eastAsia="zh-CN"/>
        </w:rPr>
        <w:t>1</w:t>
      </w:r>
      <w:r>
        <w:rPr>
          <w:rFonts w:ascii="Times New Roman" w:hAnsi="Times New Roman" w:cs="Times New Roman"/>
        </w:rPr>
        <w:t>.</w:t>
      </w:r>
      <w:r>
        <w:rPr>
          <w:rFonts w:hint="default" w:ascii="Times New Roman" w:hAnsi="Times New Roman" w:eastAsia="宋体" w:cs="Times New Roman"/>
          <w:lang w:val="en-US" w:eastAsia="zh-CN"/>
        </w:rPr>
        <w:t>2.3</w:t>
      </w:r>
      <w:r>
        <w:rPr>
          <w:rFonts w:ascii="Times New Roman" w:hAnsi="Times New Roman" w:cs="Times New Roman"/>
        </w:rPr>
        <w:tab/>
      </w:r>
      <w:r>
        <w:rPr>
          <w:rFonts w:ascii="Times New Roman" w:hAnsi="Times New Roman" w:cs="Times New Roman"/>
        </w:rPr>
        <w:t>Core network delay</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_Toc698 \h </w:instrText>
      </w:r>
      <w:r>
        <w:rPr>
          <w:rFonts w:ascii="Times New Roman" w:hAnsi="Times New Roman" w:cs="Times New Roman"/>
        </w:rPr>
        <w:fldChar w:fldCharType="separate"/>
      </w:r>
      <w:r>
        <w:rPr>
          <w:rFonts w:ascii="Times New Roman" w:hAnsi="Times New Roman" w:cs="Times New Roman"/>
        </w:rPr>
        <w:t>19</w:t>
      </w:r>
      <w:r>
        <w:rPr>
          <w:rFonts w:ascii="Times New Roman" w:hAnsi="Times New Roman" w:cs="Times New Roman"/>
        </w:rPr>
        <w:fldChar w:fldCharType="end"/>
      </w:r>
    </w:p>
    <w:p w14:paraId="2E39E641">
      <w:pPr>
        <w:pStyle w:val="19"/>
        <w:tabs>
          <w:tab w:val="left" w:leader="dot" w:pos="9866"/>
          <w:tab w:val="clear" w:pos="9639"/>
        </w:tabs>
        <w:rPr>
          <w:rFonts w:ascii="Times New Roman" w:hAnsi="Times New Roman" w:cs="Times New Roman"/>
        </w:rPr>
      </w:pPr>
      <w:r>
        <w:rPr>
          <w:rFonts w:hint="default" w:ascii="Times New Roman" w:hAnsi="Times New Roman" w:eastAsia="宋体" w:cs="Times New Roman"/>
          <w:lang w:val="en-US" w:eastAsia="zh-CN"/>
        </w:rPr>
        <w:t>5.</w:t>
      </w:r>
      <w:r>
        <w:rPr>
          <w:rFonts w:ascii="Times New Roman" w:hAnsi="Times New Roman" w:eastAsia="宋体" w:cs="Times New Roman"/>
          <w:lang w:val="en-US" w:eastAsia="zh-CN"/>
        </w:rPr>
        <w:t>1</w:t>
      </w:r>
      <w:r>
        <w:rPr>
          <w:rFonts w:ascii="Times New Roman" w:hAnsi="Times New Roman" w:cs="Times New Roman"/>
        </w:rPr>
        <w:t>.2.4</w:t>
      </w:r>
      <w:r>
        <w:rPr>
          <w:rFonts w:ascii="Times New Roman" w:hAnsi="Times New Roman" w:cs="Times New Roman"/>
        </w:rPr>
        <w:tab/>
      </w:r>
      <w:r>
        <w:rPr>
          <w:rFonts w:ascii="Times New Roman" w:hAnsi="Times New Roman" w:eastAsia="Times New Roman" w:cs="Times New Roman"/>
          <w:szCs w:val="20"/>
          <w:lang w:val="en-GB"/>
        </w:rPr>
        <w:t xml:space="preserve">Propagation </w:t>
      </w:r>
      <w:r>
        <w:rPr>
          <w:rFonts w:ascii="Times New Roman" w:hAnsi="Times New Roman" w:cs="Times New Roman"/>
        </w:rPr>
        <w:t>delay UE – GEO - Ground station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_Toc26027 \h </w:instrText>
      </w:r>
      <w:r>
        <w:rPr>
          <w:rFonts w:ascii="Times New Roman" w:hAnsi="Times New Roman" w:cs="Times New Roman"/>
        </w:rPr>
        <w:fldChar w:fldCharType="separate"/>
      </w:r>
      <w:r>
        <w:rPr>
          <w:rFonts w:ascii="Times New Roman" w:hAnsi="Times New Roman" w:cs="Times New Roman"/>
        </w:rPr>
        <w:t>20</w:t>
      </w:r>
      <w:r>
        <w:rPr>
          <w:rFonts w:ascii="Times New Roman" w:hAnsi="Times New Roman" w:cs="Times New Roman"/>
        </w:rPr>
        <w:fldChar w:fldCharType="end"/>
      </w:r>
    </w:p>
    <w:p w14:paraId="2EA30A02">
      <w:pPr>
        <w:pStyle w:val="19"/>
        <w:tabs>
          <w:tab w:val="left" w:leader="dot" w:pos="9866"/>
          <w:tab w:val="clear" w:pos="9639"/>
        </w:tabs>
        <w:rPr>
          <w:rFonts w:ascii="Times New Roman" w:hAnsi="Times New Roman" w:cs="Times New Roman"/>
        </w:rPr>
      </w:pPr>
      <w:r>
        <w:rPr>
          <w:rFonts w:hint="default" w:ascii="Times New Roman" w:hAnsi="Times New Roman" w:eastAsia="宋体" w:cs="Times New Roman"/>
          <w:lang w:val="en-US" w:eastAsia="zh-CN"/>
        </w:rPr>
        <w:t>5.</w:t>
      </w:r>
      <w:r>
        <w:rPr>
          <w:rFonts w:ascii="Times New Roman" w:hAnsi="Times New Roman" w:eastAsia="宋体" w:cs="Times New Roman"/>
          <w:lang w:val="en-US" w:eastAsia="zh-CN"/>
        </w:rPr>
        <w:t>1</w:t>
      </w:r>
      <w:r>
        <w:rPr>
          <w:rFonts w:ascii="Times New Roman" w:hAnsi="Times New Roman" w:cs="Times New Roman"/>
        </w:rPr>
        <w:t>.2.5</w:t>
      </w:r>
      <w:r>
        <w:rPr>
          <w:rFonts w:ascii="Times New Roman" w:hAnsi="Times New Roman" w:cs="Times New Roman"/>
        </w:rPr>
        <w:tab/>
      </w:r>
      <w:r>
        <w:rPr>
          <w:rFonts w:ascii="Times New Roman" w:hAnsi="Times New Roman" w:cs="Times New Roman"/>
        </w:rPr>
        <w:t>ULBC Delay components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_Toc15760 \h </w:instrText>
      </w:r>
      <w:r>
        <w:rPr>
          <w:rFonts w:ascii="Times New Roman" w:hAnsi="Times New Roman" w:cs="Times New Roman"/>
        </w:rPr>
        <w:fldChar w:fldCharType="separate"/>
      </w:r>
      <w:r>
        <w:rPr>
          <w:rFonts w:ascii="Times New Roman" w:hAnsi="Times New Roman" w:cs="Times New Roman"/>
        </w:rPr>
        <w:t>20</w:t>
      </w:r>
      <w:r>
        <w:rPr>
          <w:rFonts w:ascii="Times New Roman" w:hAnsi="Times New Roman" w:cs="Times New Roman"/>
        </w:rPr>
        <w:fldChar w:fldCharType="end"/>
      </w:r>
    </w:p>
    <w:p w14:paraId="377B2ED9">
      <w:pPr>
        <w:pStyle w:val="20"/>
        <w:tabs>
          <w:tab w:val="left" w:leader="dot" w:pos="9866"/>
          <w:tab w:val="clear" w:pos="9639"/>
        </w:tabs>
        <w:rPr>
          <w:rFonts w:ascii="Times New Roman" w:hAnsi="Times New Roman" w:cs="Times New Roman"/>
        </w:rPr>
      </w:pPr>
      <w:r>
        <w:rPr>
          <w:rFonts w:hint="default" w:ascii="Times New Roman" w:hAnsi="Times New Roman" w:eastAsia="宋体" w:cs="Times New Roman"/>
          <w:lang w:val="en-US" w:eastAsia="zh-CN"/>
        </w:rPr>
        <w:t>5.1</w:t>
      </w:r>
      <w:r>
        <w:rPr>
          <w:rFonts w:ascii="Times New Roman" w:hAnsi="Times New Roman" w:cs="Times New Roman"/>
        </w:rPr>
        <w:t>.3</w:t>
      </w:r>
      <w:r>
        <w:rPr>
          <w:rFonts w:hint="default" w:ascii="Times New Roman" w:hAnsi="Times New Roman" w:eastAsia="宋体" w:cs="Times New Roman"/>
          <w:lang w:val="en-US" w:eastAsia="zh-CN"/>
        </w:rPr>
        <w:tab/>
      </w:r>
      <w:r>
        <w:rPr>
          <w:rFonts w:ascii="Times New Roman" w:hAnsi="Times New Roman" w:cs="Times New Roman"/>
        </w:rPr>
        <w:t>Estimation of Mouth-to-ear delay</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_Toc31141 \h </w:instrText>
      </w:r>
      <w:r>
        <w:rPr>
          <w:rFonts w:ascii="Times New Roman" w:hAnsi="Times New Roman" w:cs="Times New Roman"/>
        </w:rPr>
        <w:fldChar w:fldCharType="separate"/>
      </w:r>
      <w:r>
        <w:rPr>
          <w:rFonts w:ascii="Times New Roman" w:hAnsi="Times New Roman" w:cs="Times New Roman"/>
        </w:rPr>
        <w:t>20</w:t>
      </w:r>
      <w:r>
        <w:rPr>
          <w:rFonts w:ascii="Times New Roman" w:hAnsi="Times New Roman" w:cs="Times New Roman"/>
        </w:rPr>
        <w:fldChar w:fldCharType="end"/>
      </w:r>
    </w:p>
    <w:p w14:paraId="34C93556">
      <w:pPr>
        <w:pStyle w:val="21"/>
        <w:tabs>
          <w:tab w:val="left" w:leader="dot" w:pos="9866"/>
          <w:tab w:val="clear" w:pos="9639"/>
        </w:tabs>
        <w:rPr>
          <w:rFonts w:ascii="Times New Roman" w:hAnsi="Times New Roman" w:cs="Times New Roman"/>
        </w:rPr>
      </w:pPr>
      <w:r>
        <w:rPr>
          <w:rFonts w:hint="default" w:ascii="Times New Roman" w:hAnsi="Times New Roman" w:cs="Times New Roman"/>
        </w:rPr>
        <w:t>5.</w:t>
      </w:r>
      <w:r>
        <w:rPr>
          <w:rFonts w:hint="default" w:ascii="Times New Roman" w:hAnsi="Times New Roman" w:eastAsia="宋体" w:cs="Times New Roman"/>
          <w:lang w:val="en-US" w:eastAsia="zh-CN"/>
        </w:rPr>
        <w:t>2</w:t>
      </w:r>
      <w:r>
        <w:rPr>
          <w:rFonts w:hint="default" w:ascii="Times New Roman" w:hAnsi="Times New Roman" w:cs="Times New Roman"/>
          <w:lang w:val="en-US" w:eastAsia="zh-CN"/>
        </w:rPr>
        <w:tab/>
      </w:r>
      <w:r>
        <w:rPr>
          <w:rFonts w:hint="default" w:ascii="Times New Roman" w:hAnsi="Times New Roman" w:cs="Times New Roman"/>
        </w:rPr>
        <w:t>NB-IoT NTN system in 3GPP and design parameters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_Toc26694 \h </w:instrText>
      </w:r>
      <w:r>
        <w:rPr>
          <w:rFonts w:ascii="Times New Roman" w:hAnsi="Times New Roman" w:cs="Times New Roman"/>
        </w:rPr>
        <w:fldChar w:fldCharType="separate"/>
      </w:r>
      <w:r>
        <w:rPr>
          <w:rFonts w:ascii="Times New Roman" w:hAnsi="Times New Roman" w:cs="Times New Roman"/>
        </w:rPr>
        <w:t>21</w:t>
      </w:r>
      <w:r>
        <w:rPr>
          <w:rFonts w:ascii="Times New Roman" w:hAnsi="Times New Roman" w:cs="Times New Roman"/>
        </w:rPr>
        <w:fldChar w:fldCharType="end"/>
      </w:r>
    </w:p>
    <w:p w14:paraId="55EFC868">
      <w:pPr>
        <w:pStyle w:val="20"/>
        <w:tabs>
          <w:tab w:val="left" w:leader="dot" w:pos="9866"/>
          <w:tab w:val="clear" w:pos="9639"/>
        </w:tabs>
        <w:rPr>
          <w:rFonts w:ascii="Times New Roman" w:hAnsi="Times New Roman" w:cs="Times New Roman"/>
        </w:rPr>
      </w:pPr>
      <w:r>
        <w:rPr>
          <w:rFonts w:hint="default" w:ascii="Times New Roman" w:hAnsi="Times New Roman" w:cs="Times New Roman"/>
        </w:rPr>
        <w:t>5.</w:t>
      </w:r>
      <w:r>
        <w:rPr>
          <w:rFonts w:hint="default" w:ascii="Times New Roman" w:hAnsi="Times New Roman" w:eastAsia="宋体" w:cs="Times New Roman"/>
          <w:lang w:val="en-US" w:eastAsia="zh-CN"/>
        </w:rPr>
        <w:t>2</w:t>
      </w:r>
      <w:r>
        <w:rPr>
          <w:rFonts w:hint="default" w:ascii="Times New Roman" w:hAnsi="Times New Roman" w:cs="Times New Roman"/>
        </w:rPr>
        <w:t>.1</w:t>
      </w:r>
      <w:r>
        <w:rPr>
          <w:rFonts w:hint="default" w:ascii="Times New Roman" w:hAnsi="Times New Roman" w:cs="Times New Roman"/>
          <w:lang w:val="en-US" w:eastAsia="zh-CN"/>
        </w:rPr>
        <w:tab/>
      </w:r>
      <w:r>
        <w:rPr>
          <w:rFonts w:hint="default" w:ascii="Times New Roman" w:hAnsi="Times New Roman" w:cs="Times New Roman"/>
        </w:rPr>
        <w:t>System architecture</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_Toc10551 \h </w:instrText>
      </w:r>
      <w:r>
        <w:rPr>
          <w:rFonts w:ascii="Times New Roman" w:hAnsi="Times New Roman" w:cs="Times New Roman"/>
        </w:rPr>
        <w:fldChar w:fldCharType="separate"/>
      </w:r>
      <w:r>
        <w:rPr>
          <w:rFonts w:ascii="Times New Roman" w:hAnsi="Times New Roman" w:cs="Times New Roman"/>
        </w:rPr>
        <w:t>21</w:t>
      </w:r>
      <w:r>
        <w:rPr>
          <w:rFonts w:ascii="Times New Roman" w:hAnsi="Times New Roman" w:cs="Times New Roman"/>
        </w:rPr>
        <w:fldChar w:fldCharType="end"/>
      </w:r>
    </w:p>
    <w:p w14:paraId="12EC89B1">
      <w:pPr>
        <w:pStyle w:val="20"/>
        <w:tabs>
          <w:tab w:val="left" w:leader="dot" w:pos="9866"/>
          <w:tab w:val="clear" w:pos="9639"/>
        </w:tabs>
        <w:rPr>
          <w:rFonts w:ascii="Times New Roman" w:hAnsi="Times New Roman" w:cs="Times New Roman"/>
        </w:rPr>
      </w:pPr>
      <w:r>
        <w:rPr>
          <w:rFonts w:hint="default" w:ascii="Times New Roman" w:hAnsi="Times New Roman" w:cs="Times New Roman"/>
        </w:rPr>
        <w:t>5.</w:t>
      </w:r>
      <w:r>
        <w:rPr>
          <w:rFonts w:hint="default" w:ascii="Times New Roman" w:hAnsi="Times New Roman" w:eastAsia="宋体" w:cs="Times New Roman"/>
          <w:lang w:val="en-US" w:eastAsia="zh-CN"/>
        </w:rPr>
        <w:t>2</w:t>
      </w:r>
      <w:r>
        <w:rPr>
          <w:rFonts w:hint="default" w:ascii="Times New Roman" w:hAnsi="Times New Roman" w:cs="Times New Roman"/>
        </w:rPr>
        <w:t>.2</w:t>
      </w:r>
      <w:r>
        <w:rPr>
          <w:rFonts w:hint="default" w:ascii="Times New Roman" w:hAnsi="Times New Roman" w:cs="Times New Roman"/>
          <w:lang w:val="en-US" w:eastAsia="zh-CN"/>
        </w:rPr>
        <w:tab/>
      </w:r>
      <w:r>
        <w:rPr>
          <w:rFonts w:hint="default" w:ascii="Times New Roman" w:hAnsi="Times New Roman" w:cs="Times New Roman"/>
        </w:rPr>
        <w:t>RAN parameters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_Toc8087 \h </w:instrText>
      </w:r>
      <w:r>
        <w:rPr>
          <w:rFonts w:ascii="Times New Roman" w:hAnsi="Times New Roman" w:cs="Times New Roman"/>
        </w:rPr>
        <w:fldChar w:fldCharType="separate"/>
      </w:r>
      <w:r>
        <w:rPr>
          <w:rFonts w:ascii="Times New Roman" w:hAnsi="Times New Roman" w:cs="Times New Roman"/>
        </w:rPr>
        <w:t>22</w:t>
      </w:r>
      <w:r>
        <w:rPr>
          <w:rFonts w:ascii="Times New Roman" w:hAnsi="Times New Roman" w:cs="Times New Roman"/>
        </w:rPr>
        <w:fldChar w:fldCharType="end"/>
      </w:r>
    </w:p>
    <w:p w14:paraId="08EB3CA5">
      <w:pPr>
        <w:pStyle w:val="20"/>
        <w:tabs>
          <w:tab w:val="left" w:leader="dot" w:pos="9866"/>
          <w:tab w:val="clear" w:pos="9639"/>
        </w:tabs>
        <w:rPr>
          <w:rFonts w:ascii="Times New Roman" w:hAnsi="Times New Roman" w:cs="Times New Roman"/>
        </w:rPr>
      </w:pPr>
      <w:r>
        <w:rPr>
          <w:rFonts w:ascii="Times New Roman" w:hAnsi="Times New Roman" w:cs="Times New Roman"/>
        </w:rPr>
        <w:t>5.</w:t>
      </w:r>
      <w:r>
        <w:rPr>
          <w:rFonts w:hint="default" w:ascii="Times New Roman" w:hAnsi="Times New Roman" w:eastAsia="宋体" w:cs="Times New Roman"/>
          <w:lang w:val="en-US" w:eastAsia="zh-CN"/>
        </w:rPr>
        <w:t>2</w:t>
      </w:r>
      <w:r>
        <w:rPr>
          <w:rFonts w:ascii="Times New Roman" w:hAnsi="Times New Roman" w:cs="Times New Roman"/>
        </w:rPr>
        <w:t>.3</w:t>
      </w:r>
      <w:r>
        <w:rPr>
          <w:rFonts w:ascii="Times New Roman" w:hAnsi="Times New Roman" w:cs="Times New Roman"/>
        </w:rPr>
        <w:tab/>
      </w:r>
      <w:r>
        <w:rPr>
          <w:rFonts w:ascii="Times New Roman" w:hAnsi="Times New Roman" w:cs="Times New Roman"/>
        </w:rPr>
        <w:t>QoS characteristics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_Toc12750 \h </w:instrText>
      </w:r>
      <w:r>
        <w:rPr>
          <w:rFonts w:ascii="Times New Roman" w:hAnsi="Times New Roman" w:cs="Times New Roman"/>
        </w:rPr>
        <w:fldChar w:fldCharType="separate"/>
      </w:r>
      <w:r>
        <w:rPr>
          <w:rFonts w:ascii="Times New Roman" w:hAnsi="Times New Roman" w:cs="Times New Roman"/>
        </w:rPr>
        <w:t>23</w:t>
      </w:r>
      <w:r>
        <w:rPr>
          <w:rFonts w:ascii="Times New Roman" w:hAnsi="Times New Roman" w:cs="Times New Roman"/>
        </w:rPr>
        <w:fldChar w:fldCharType="end"/>
      </w:r>
    </w:p>
    <w:p w14:paraId="1D8B78A4">
      <w:pPr>
        <w:pStyle w:val="20"/>
        <w:tabs>
          <w:tab w:val="left" w:leader="dot" w:pos="9866"/>
          <w:tab w:val="clear" w:pos="9639"/>
        </w:tabs>
        <w:rPr>
          <w:rFonts w:ascii="Times New Roman" w:hAnsi="Times New Roman" w:cs="Times New Roman"/>
        </w:rPr>
      </w:pPr>
      <w:r>
        <w:rPr>
          <w:rFonts w:ascii="Times New Roman" w:hAnsi="Times New Roman" w:cs="Times New Roman"/>
        </w:rPr>
        <w:t>5.2.4</w:t>
      </w:r>
      <w:r>
        <w:rPr>
          <w:rFonts w:ascii="Times New Roman" w:hAnsi="Times New Roman" w:cs="Times New Roman"/>
        </w:rPr>
        <w:tab/>
      </w:r>
      <w:r>
        <w:rPr>
          <w:rFonts w:ascii="Times New Roman" w:hAnsi="Times New Roman" w:cs="Times New Roman"/>
        </w:rPr>
        <w:t>UE radio capabilities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_Toc30807 \h </w:instrText>
      </w:r>
      <w:r>
        <w:rPr>
          <w:rFonts w:ascii="Times New Roman" w:hAnsi="Times New Roman" w:cs="Times New Roman"/>
        </w:rPr>
        <w:fldChar w:fldCharType="separate"/>
      </w:r>
      <w:r>
        <w:rPr>
          <w:rFonts w:ascii="Times New Roman" w:hAnsi="Times New Roman" w:cs="Times New Roman"/>
        </w:rPr>
        <w:t>23</w:t>
      </w:r>
      <w:r>
        <w:rPr>
          <w:rFonts w:ascii="Times New Roman" w:hAnsi="Times New Roman" w:cs="Times New Roman"/>
        </w:rPr>
        <w:fldChar w:fldCharType="end"/>
      </w:r>
    </w:p>
    <w:p w14:paraId="3E7CDFD5">
      <w:pPr>
        <w:pStyle w:val="20"/>
        <w:tabs>
          <w:tab w:val="left" w:leader="dot" w:pos="9866"/>
          <w:tab w:val="clear" w:pos="9639"/>
        </w:tabs>
        <w:rPr>
          <w:rFonts w:ascii="Times New Roman" w:hAnsi="Times New Roman" w:cs="Times New Roman"/>
        </w:rPr>
      </w:pPr>
      <w:r>
        <w:rPr>
          <w:rFonts w:ascii="Times New Roman" w:hAnsi="Times New Roman" w:cs="Times New Roman"/>
        </w:rPr>
        <w:t>5.2.5</w:t>
      </w:r>
      <w:r>
        <w:rPr>
          <w:rFonts w:ascii="Times New Roman" w:hAnsi="Times New Roman" w:cs="Times New Roman"/>
        </w:rPr>
        <w:tab/>
      </w:r>
      <w:r>
        <w:rPr>
          <w:rFonts w:ascii="Times New Roman" w:hAnsi="Times New Roman" w:cs="Times New Roman"/>
        </w:rPr>
        <w:t>Multi-user consideration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_Toc21918 \h </w:instrText>
      </w:r>
      <w:r>
        <w:rPr>
          <w:rFonts w:ascii="Times New Roman" w:hAnsi="Times New Roman" w:cs="Times New Roman"/>
        </w:rPr>
        <w:fldChar w:fldCharType="separate"/>
      </w:r>
      <w:r>
        <w:rPr>
          <w:rFonts w:ascii="Times New Roman" w:hAnsi="Times New Roman" w:cs="Times New Roman"/>
        </w:rPr>
        <w:t>24</w:t>
      </w:r>
      <w:r>
        <w:rPr>
          <w:rFonts w:ascii="Times New Roman" w:hAnsi="Times New Roman" w:cs="Times New Roman"/>
        </w:rPr>
        <w:fldChar w:fldCharType="end"/>
      </w:r>
    </w:p>
    <w:p w14:paraId="4BA93DEA">
      <w:pPr>
        <w:pStyle w:val="22"/>
        <w:tabs>
          <w:tab w:val="left" w:leader="dot" w:pos="9866"/>
          <w:tab w:val="clear" w:pos="9639"/>
        </w:tabs>
        <w:rPr>
          <w:rFonts w:ascii="Times New Roman" w:hAnsi="Times New Roman" w:cs="Times New Roman"/>
        </w:rPr>
      </w:pPr>
      <w:r>
        <w:rPr>
          <w:rFonts w:ascii="Times New Roman" w:hAnsi="Times New Roman" w:cs="Times New Roman"/>
        </w:rPr>
        <w:t>6</w:t>
      </w:r>
      <w:r>
        <w:rPr>
          <w:rFonts w:ascii="Times New Roman" w:hAnsi="Times New Roman" w:cs="Times New Roman"/>
        </w:rPr>
        <w:tab/>
      </w:r>
      <w:r>
        <w:rPr>
          <w:rFonts w:ascii="Times New Roman" w:hAnsi="Times New Roman" w:cs="Times New Roman"/>
        </w:rPr>
        <w:t>Design constraints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_Toc29140 \h </w:instrText>
      </w:r>
      <w:r>
        <w:rPr>
          <w:rFonts w:ascii="Times New Roman" w:hAnsi="Times New Roman" w:cs="Times New Roman"/>
        </w:rPr>
        <w:fldChar w:fldCharType="separate"/>
      </w:r>
      <w:r>
        <w:rPr>
          <w:rFonts w:ascii="Times New Roman" w:hAnsi="Times New Roman" w:cs="Times New Roman"/>
        </w:rPr>
        <w:t>25</w:t>
      </w:r>
      <w:r>
        <w:rPr>
          <w:rFonts w:ascii="Times New Roman" w:hAnsi="Times New Roman" w:cs="Times New Roman"/>
        </w:rPr>
        <w:fldChar w:fldCharType="end"/>
      </w:r>
    </w:p>
    <w:p w14:paraId="196A538D">
      <w:pPr>
        <w:pStyle w:val="21"/>
        <w:tabs>
          <w:tab w:val="left" w:leader="dot" w:pos="9866"/>
          <w:tab w:val="clear" w:pos="9639"/>
        </w:tabs>
        <w:rPr>
          <w:rFonts w:ascii="Times New Roman" w:hAnsi="Times New Roman" w:cs="Times New Roman"/>
        </w:rPr>
      </w:pPr>
      <w:r>
        <w:rPr>
          <w:rFonts w:ascii="Times New Roman" w:hAnsi="Times New Roman" w:cs="Times New Roman"/>
          <w:lang w:val="en-US"/>
        </w:rPr>
        <w:t>6.1</w:t>
      </w:r>
      <w:r>
        <w:rPr>
          <w:rFonts w:ascii="Times New Roman" w:hAnsi="Times New Roman" w:cs="Times New Roman"/>
          <w:lang w:val="en-US"/>
        </w:rPr>
        <w:tab/>
      </w:r>
      <w:r>
        <w:rPr>
          <w:rFonts w:ascii="Times New Roman" w:hAnsi="Times New Roman" w:cs="Times New Roman"/>
          <w:lang w:val="en-US"/>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_Toc27907 \h </w:instrText>
      </w:r>
      <w:r>
        <w:rPr>
          <w:rFonts w:ascii="Times New Roman" w:hAnsi="Times New Roman" w:cs="Times New Roman"/>
        </w:rPr>
        <w:fldChar w:fldCharType="separate"/>
      </w:r>
      <w:r>
        <w:rPr>
          <w:rFonts w:ascii="Times New Roman" w:hAnsi="Times New Roman" w:cs="Times New Roman"/>
        </w:rPr>
        <w:t>25</w:t>
      </w:r>
      <w:r>
        <w:rPr>
          <w:rFonts w:ascii="Times New Roman" w:hAnsi="Times New Roman" w:cs="Times New Roman"/>
        </w:rPr>
        <w:fldChar w:fldCharType="end"/>
      </w:r>
    </w:p>
    <w:p w14:paraId="06DE1CBD">
      <w:pPr>
        <w:pStyle w:val="21"/>
        <w:tabs>
          <w:tab w:val="left" w:leader="dot" w:pos="9866"/>
          <w:tab w:val="clear" w:pos="9639"/>
        </w:tabs>
        <w:rPr>
          <w:rFonts w:ascii="Times New Roman" w:hAnsi="Times New Roman" w:cs="Times New Roman"/>
        </w:rPr>
      </w:pPr>
      <w:r>
        <w:rPr>
          <w:rFonts w:ascii="Times New Roman" w:hAnsi="Times New Roman" w:cs="Times New Roman"/>
          <w:lang w:val="en-US"/>
        </w:rPr>
        <w:t>6.2</w:t>
      </w:r>
      <w:r>
        <w:rPr>
          <w:rFonts w:ascii="Times New Roman" w:hAnsi="Times New Roman" w:cs="Times New Roman"/>
          <w:lang w:val="en-US"/>
        </w:rPr>
        <w:tab/>
      </w:r>
      <w:r>
        <w:rPr>
          <w:rFonts w:ascii="Times New Roman" w:hAnsi="Times New Roman" w:cs="Times New Roman"/>
          <w:lang w:val="en-US"/>
        </w:rPr>
        <w:t>Design Constraint Parameter</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_Toc2099 \h </w:instrText>
      </w:r>
      <w:r>
        <w:rPr>
          <w:rFonts w:ascii="Times New Roman" w:hAnsi="Times New Roman" w:cs="Times New Roman"/>
        </w:rPr>
        <w:fldChar w:fldCharType="separate"/>
      </w:r>
      <w:r>
        <w:rPr>
          <w:rFonts w:ascii="Times New Roman" w:hAnsi="Times New Roman" w:cs="Times New Roman"/>
        </w:rPr>
        <w:t>26</w:t>
      </w:r>
      <w:r>
        <w:rPr>
          <w:rFonts w:ascii="Times New Roman" w:hAnsi="Times New Roman" w:cs="Times New Roman"/>
        </w:rPr>
        <w:fldChar w:fldCharType="end"/>
      </w:r>
    </w:p>
    <w:p w14:paraId="31C0F353">
      <w:pPr>
        <w:pStyle w:val="20"/>
        <w:tabs>
          <w:tab w:val="left" w:leader="dot" w:pos="9866"/>
          <w:tab w:val="clear" w:pos="9639"/>
        </w:tabs>
        <w:rPr>
          <w:rFonts w:ascii="Times New Roman" w:hAnsi="Times New Roman" w:cs="Times New Roman"/>
        </w:rPr>
      </w:pPr>
      <w:r>
        <w:rPr>
          <w:rFonts w:ascii="Times New Roman" w:hAnsi="Times New Roman" w:cs="Times New Roman"/>
          <w:lang w:val="en-US"/>
        </w:rPr>
        <w:t>6</w:t>
      </w:r>
      <w:r>
        <w:rPr>
          <w:rFonts w:hint="default" w:ascii="Times New Roman" w:hAnsi="Times New Roman" w:cs="Times New Roman"/>
          <w:lang w:val="en-US" w:eastAsia="zh-CN"/>
        </w:rPr>
        <w:t>.2.1</w:t>
      </w:r>
      <w:r>
        <w:rPr>
          <w:rFonts w:hint="default" w:ascii="Times New Roman" w:hAnsi="Times New Roman" w:cs="Times New Roman"/>
          <w:lang w:val="en-US" w:eastAsia="zh-CN"/>
        </w:rPr>
        <w:tab/>
      </w:r>
      <w:r>
        <w:rPr>
          <w:rFonts w:hint="default" w:ascii="Times New Roman" w:hAnsi="Times New Roman" w:cs="Times New Roman"/>
          <w:lang w:val="en-US"/>
        </w:rPr>
        <w:t>Considerations</w:t>
      </w:r>
      <w:r>
        <w:rPr>
          <w:rFonts w:hint="default" w:ascii="Times New Roman" w:hAnsi="Times New Roman" w:cs="Times New Roman"/>
          <w:lang w:val="en-US" w:eastAsia="zh-CN"/>
        </w:rPr>
        <w:t xml:space="preserve"> on DC: </w:t>
      </w:r>
      <w:r>
        <w:rPr>
          <w:rFonts w:ascii="Times New Roman" w:hAnsi="Times New Roman" w:cs="Times New Roman"/>
          <w:lang w:val="en-US"/>
        </w:rPr>
        <w:t>Complexity and Memory</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_Toc23516 \h </w:instrText>
      </w:r>
      <w:r>
        <w:rPr>
          <w:rFonts w:ascii="Times New Roman" w:hAnsi="Times New Roman" w:cs="Times New Roman"/>
        </w:rPr>
        <w:fldChar w:fldCharType="separate"/>
      </w:r>
      <w:r>
        <w:rPr>
          <w:rFonts w:ascii="Times New Roman" w:hAnsi="Times New Roman" w:cs="Times New Roman"/>
        </w:rPr>
        <w:t>26</w:t>
      </w:r>
      <w:r>
        <w:rPr>
          <w:rFonts w:ascii="Times New Roman" w:hAnsi="Times New Roman" w:cs="Times New Roman"/>
        </w:rPr>
        <w:fldChar w:fldCharType="end"/>
      </w:r>
    </w:p>
    <w:p w14:paraId="1247E913">
      <w:pPr>
        <w:pStyle w:val="19"/>
        <w:tabs>
          <w:tab w:val="left" w:leader="dot" w:pos="9866"/>
          <w:tab w:val="clear" w:pos="9639"/>
        </w:tabs>
        <w:rPr>
          <w:rFonts w:ascii="Times New Roman" w:hAnsi="Times New Roman" w:cs="Times New Roman"/>
        </w:rPr>
      </w:pPr>
      <w:r>
        <w:rPr>
          <w:rFonts w:ascii="Times New Roman" w:hAnsi="Times New Roman" w:cs="Times New Roman"/>
          <w:lang w:val="en-US"/>
        </w:rPr>
        <w:t>6.</w:t>
      </w:r>
      <w:r>
        <w:rPr>
          <w:rFonts w:hint="default" w:ascii="Times New Roman" w:hAnsi="Times New Roman" w:cs="Times New Roman"/>
          <w:lang w:val="en-US" w:eastAsia="zh-CN"/>
        </w:rPr>
        <w:t>2</w:t>
      </w:r>
      <w:r>
        <w:rPr>
          <w:rFonts w:ascii="Times New Roman" w:hAnsi="Times New Roman" w:cs="Times New Roman"/>
          <w:lang w:val="en-US"/>
        </w:rPr>
        <w:t>.1</w:t>
      </w:r>
      <w:r>
        <w:rPr>
          <w:rFonts w:hint="default" w:ascii="Times New Roman" w:hAnsi="Times New Roman" w:cs="Times New Roman"/>
          <w:lang w:val="en-US" w:eastAsia="zh-CN"/>
        </w:rPr>
        <w:t>.1</w:t>
      </w:r>
      <w:r>
        <w:rPr>
          <w:rFonts w:hint="default" w:ascii="Times New Roman" w:hAnsi="Times New Roman" w:cs="Times New Roman"/>
          <w:lang w:val="en-US" w:eastAsia="zh-CN"/>
        </w:rPr>
        <w:tab/>
      </w:r>
      <w:r>
        <w:rPr>
          <w:rFonts w:ascii="Times New Roman" w:hAnsi="Times New Roman" w:cs="Times New Roman"/>
          <w:lang w:val="en-US"/>
        </w:rPr>
        <w:t>Current Evaluation Analysis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_Toc20190 \h </w:instrText>
      </w:r>
      <w:r>
        <w:rPr>
          <w:rFonts w:ascii="Times New Roman" w:hAnsi="Times New Roman" w:cs="Times New Roman"/>
        </w:rPr>
        <w:fldChar w:fldCharType="separate"/>
      </w:r>
      <w:r>
        <w:rPr>
          <w:rFonts w:ascii="Times New Roman" w:hAnsi="Times New Roman" w:cs="Times New Roman"/>
        </w:rPr>
        <w:t>26</w:t>
      </w:r>
      <w:r>
        <w:rPr>
          <w:rFonts w:ascii="Times New Roman" w:hAnsi="Times New Roman" w:cs="Times New Roman"/>
        </w:rPr>
        <w:fldChar w:fldCharType="end"/>
      </w:r>
    </w:p>
    <w:p w14:paraId="4B22D19F">
      <w:pPr>
        <w:pStyle w:val="19"/>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6.2.1.2</w:t>
      </w:r>
      <w:r>
        <w:rPr>
          <w:rFonts w:hint="default" w:ascii="Times New Roman" w:hAnsi="Times New Roman" w:cs="Times New Roman"/>
          <w:lang w:val="en-US" w:eastAsia="zh-CN"/>
        </w:rPr>
        <w:tab/>
      </w:r>
      <w:r>
        <w:rPr>
          <w:rFonts w:ascii="Times New Roman" w:hAnsi="Times New Roman" w:cs="Times New Roman"/>
          <w:lang w:val="en-US"/>
        </w:rPr>
        <w:t>Memory and Power Considerations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_Toc21202 \h </w:instrText>
      </w:r>
      <w:r>
        <w:rPr>
          <w:rFonts w:ascii="Times New Roman" w:hAnsi="Times New Roman" w:cs="Times New Roman"/>
        </w:rPr>
        <w:fldChar w:fldCharType="separate"/>
      </w:r>
      <w:r>
        <w:rPr>
          <w:rFonts w:ascii="Times New Roman" w:hAnsi="Times New Roman" w:cs="Times New Roman"/>
        </w:rPr>
        <w:t>26</w:t>
      </w:r>
      <w:r>
        <w:rPr>
          <w:rFonts w:ascii="Times New Roman" w:hAnsi="Times New Roman" w:cs="Times New Roman"/>
        </w:rPr>
        <w:fldChar w:fldCharType="end"/>
      </w:r>
    </w:p>
    <w:p w14:paraId="4E012AA2">
      <w:pPr>
        <w:pStyle w:val="19"/>
        <w:tabs>
          <w:tab w:val="left" w:leader="dot" w:pos="9866"/>
          <w:tab w:val="clear" w:pos="9639"/>
        </w:tabs>
        <w:rPr>
          <w:rFonts w:ascii="Times New Roman" w:hAnsi="Times New Roman" w:cs="Times New Roman"/>
        </w:rPr>
      </w:pPr>
      <w:r>
        <w:rPr>
          <w:rFonts w:ascii="Times New Roman" w:hAnsi="Times New Roman" w:cs="Times New Roman"/>
          <w:lang w:val="en-US"/>
        </w:rPr>
        <w:t>6.</w:t>
      </w:r>
      <w:r>
        <w:rPr>
          <w:rFonts w:hint="default" w:ascii="Times New Roman" w:hAnsi="Times New Roman" w:cs="Times New Roman"/>
          <w:lang w:val="en-US" w:eastAsia="zh-CN"/>
        </w:rPr>
        <w:t>2.1</w:t>
      </w:r>
      <w:r>
        <w:rPr>
          <w:rFonts w:ascii="Times New Roman" w:hAnsi="Times New Roman" w:cs="Times New Roman"/>
          <w:lang w:val="en-US"/>
        </w:rPr>
        <w:t>.3</w:t>
      </w:r>
      <w:r>
        <w:rPr>
          <w:rFonts w:hint="default" w:ascii="Times New Roman" w:hAnsi="Times New Roman" w:eastAsia="宋体" w:cs="Times New Roman"/>
          <w:lang w:val="en-US" w:eastAsia="zh-CN"/>
        </w:rPr>
        <w:tab/>
      </w:r>
      <w:r>
        <w:rPr>
          <w:rFonts w:ascii="Times New Roman" w:hAnsi="Times New Roman" w:cs="Times New Roman"/>
          <w:lang w:val="en-US"/>
        </w:rPr>
        <w:t>Codec Deliverables and Performance Metrics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_Toc31549 \h </w:instrText>
      </w:r>
      <w:r>
        <w:rPr>
          <w:rFonts w:ascii="Times New Roman" w:hAnsi="Times New Roman" w:cs="Times New Roman"/>
        </w:rPr>
        <w:fldChar w:fldCharType="separate"/>
      </w:r>
      <w:r>
        <w:rPr>
          <w:rFonts w:ascii="Times New Roman" w:hAnsi="Times New Roman" w:cs="Times New Roman"/>
        </w:rPr>
        <w:t>27</w:t>
      </w:r>
      <w:r>
        <w:rPr>
          <w:rFonts w:ascii="Times New Roman" w:hAnsi="Times New Roman" w:cs="Times New Roman"/>
        </w:rPr>
        <w:fldChar w:fldCharType="end"/>
      </w:r>
    </w:p>
    <w:p w14:paraId="3AB98C06">
      <w:pPr>
        <w:pStyle w:val="19"/>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6.</w:t>
      </w:r>
      <w:r>
        <w:rPr>
          <w:rFonts w:ascii="Times New Roman" w:hAnsi="Times New Roman" w:cs="Times New Roman"/>
          <w:lang w:val="en-US"/>
        </w:rPr>
        <w:t>2.</w:t>
      </w:r>
      <w:r>
        <w:rPr>
          <w:rFonts w:hint="default" w:ascii="Times New Roman" w:hAnsi="Times New Roman" w:eastAsia="宋体" w:cs="Times New Roman"/>
          <w:lang w:val="en-US" w:eastAsia="zh-CN"/>
        </w:rPr>
        <w:t>1</w:t>
      </w:r>
      <w:r>
        <w:rPr>
          <w:rFonts w:ascii="Times New Roman" w:hAnsi="Times New Roman" w:cs="Times New Roman"/>
          <w:lang w:val="en-US"/>
        </w:rPr>
        <w:t>.</w:t>
      </w:r>
      <w:r>
        <w:rPr>
          <w:rFonts w:hint="default" w:ascii="Times New Roman" w:hAnsi="Times New Roman" w:eastAsia="等线" w:cs="Times New Roman"/>
          <w:lang w:val="en-US" w:eastAsia="zh-CN"/>
        </w:rPr>
        <w:t>4</w:t>
      </w:r>
      <w:r>
        <w:rPr>
          <w:rFonts w:hint="default" w:ascii="Times New Roman" w:hAnsi="Times New Roman" w:cs="Times New Roman"/>
          <w:lang w:val="en-US" w:eastAsia="zh-CN"/>
        </w:rPr>
        <w:tab/>
      </w:r>
      <w:r>
        <w:rPr>
          <w:rFonts w:ascii="Times New Roman" w:hAnsi="Times New Roman" w:cs="Times New Roman"/>
          <w:lang w:val="en-US"/>
        </w:rPr>
        <w:t>Complexity metric for AI based codecs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_Toc17308 \h </w:instrText>
      </w:r>
      <w:r>
        <w:rPr>
          <w:rFonts w:ascii="Times New Roman" w:hAnsi="Times New Roman" w:cs="Times New Roman"/>
        </w:rPr>
        <w:fldChar w:fldCharType="separate"/>
      </w:r>
      <w:r>
        <w:rPr>
          <w:rFonts w:ascii="Times New Roman" w:hAnsi="Times New Roman" w:cs="Times New Roman"/>
        </w:rPr>
        <w:t>27</w:t>
      </w:r>
      <w:r>
        <w:rPr>
          <w:rFonts w:ascii="Times New Roman" w:hAnsi="Times New Roman" w:cs="Times New Roman"/>
        </w:rPr>
        <w:fldChar w:fldCharType="end"/>
      </w:r>
    </w:p>
    <w:p w14:paraId="39CBA647">
      <w:pPr>
        <w:pStyle w:val="19"/>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6.2.</w:t>
      </w:r>
      <w:r>
        <w:rPr>
          <w:rFonts w:hint="default" w:ascii="Times New Roman" w:hAnsi="Times New Roman" w:eastAsia="等线" w:cs="Times New Roman"/>
          <w:lang w:val="en-US" w:eastAsia="zh-CN"/>
        </w:rPr>
        <w:t>1</w:t>
      </w:r>
      <w:r>
        <w:rPr>
          <w:rFonts w:ascii="Times New Roman" w:hAnsi="Times New Roman" w:cs="Times New Roman"/>
          <w:lang w:val="en-US"/>
        </w:rPr>
        <w:t>.</w:t>
      </w:r>
      <w:r>
        <w:rPr>
          <w:rFonts w:hint="default" w:ascii="Times New Roman" w:hAnsi="Times New Roman" w:eastAsia="等线" w:cs="Times New Roman"/>
          <w:lang w:val="en-US" w:eastAsia="zh-CN"/>
        </w:rPr>
        <w:t>5</w:t>
      </w:r>
      <w:r>
        <w:rPr>
          <w:rFonts w:hint="default" w:ascii="Times New Roman" w:hAnsi="Times New Roman" w:cs="Times New Roman"/>
          <w:lang w:val="en-US" w:eastAsia="zh-CN"/>
        </w:rPr>
        <w:tab/>
      </w:r>
      <w:r>
        <w:rPr>
          <w:rFonts w:ascii="Times New Roman" w:hAnsi="Times New Roman" w:cs="Times New Roman"/>
          <w:lang w:val="en-US"/>
        </w:rPr>
        <w:t>Complexity target estimation for AI based codecs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_Toc19017 \h </w:instrText>
      </w:r>
      <w:r>
        <w:rPr>
          <w:rFonts w:ascii="Times New Roman" w:hAnsi="Times New Roman" w:cs="Times New Roman"/>
        </w:rPr>
        <w:fldChar w:fldCharType="separate"/>
      </w:r>
      <w:r>
        <w:rPr>
          <w:rFonts w:ascii="Times New Roman" w:hAnsi="Times New Roman" w:cs="Times New Roman"/>
        </w:rPr>
        <w:t>27</w:t>
      </w:r>
      <w:r>
        <w:rPr>
          <w:rFonts w:ascii="Times New Roman" w:hAnsi="Times New Roman" w:cs="Times New Roman"/>
        </w:rPr>
        <w:fldChar w:fldCharType="end"/>
      </w:r>
    </w:p>
    <w:p w14:paraId="01872998">
      <w:pPr>
        <w:pStyle w:val="18"/>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6.</w:t>
      </w:r>
      <w:r>
        <w:rPr>
          <w:rFonts w:ascii="Times New Roman" w:hAnsi="Times New Roman" w:cs="Times New Roman"/>
          <w:lang w:val="en-US"/>
        </w:rPr>
        <w:t>2.</w:t>
      </w:r>
      <w:r>
        <w:rPr>
          <w:rFonts w:hint="default" w:ascii="Times New Roman" w:hAnsi="Times New Roman" w:eastAsia="等线" w:cs="Times New Roman"/>
          <w:lang w:val="en-US" w:eastAsia="zh-CN"/>
        </w:rPr>
        <w:t>1</w:t>
      </w:r>
      <w:r>
        <w:rPr>
          <w:rFonts w:ascii="Times New Roman" w:hAnsi="Times New Roman" w:cs="Times New Roman"/>
          <w:lang w:val="en-US"/>
        </w:rPr>
        <w:t>.</w:t>
      </w:r>
      <w:r>
        <w:rPr>
          <w:rFonts w:hint="default" w:ascii="Times New Roman" w:hAnsi="Times New Roman" w:eastAsia="等线" w:cs="Times New Roman"/>
          <w:lang w:val="en-US" w:eastAsia="zh-CN"/>
        </w:rPr>
        <w:t>5</w:t>
      </w:r>
      <w:r>
        <w:rPr>
          <w:rFonts w:hint="default" w:ascii="Times New Roman" w:hAnsi="Times New Roman" w:cs="Times New Roman"/>
          <w:lang w:val="en-US" w:eastAsia="zh-CN"/>
        </w:rPr>
        <w:t>.1</w:t>
      </w:r>
      <w:r>
        <w:rPr>
          <w:rFonts w:hint="default" w:ascii="Times New Roman" w:hAnsi="Times New Roman" w:cs="Times New Roman"/>
          <w:lang w:val="en-US" w:eastAsia="zh-CN"/>
        </w:rPr>
        <w:tab/>
      </w:r>
      <w:r>
        <w:rPr>
          <w:rFonts w:ascii="Times New Roman" w:hAnsi="Times New Roman" w:cs="Times New Roman"/>
          <w:lang w:val="en-US"/>
        </w:rPr>
        <w:t>Target devices for ULBC</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_Toc26832 \h </w:instrText>
      </w:r>
      <w:r>
        <w:rPr>
          <w:rFonts w:ascii="Times New Roman" w:hAnsi="Times New Roman" w:cs="Times New Roman"/>
        </w:rPr>
        <w:fldChar w:fldCharType="separate"/>
      </w:r>
      <w:r>
        <w:rPr>
          <w:rFonts w:ascii="Times New Roman" w:hAnsi="Times New Roman" w:cs="Times New Roman"/>
        </w:rPr>
        <w:t>28</w:t>
      </w:r>
      <w:r>
        <w:rPr>
          <w:rFonts w:ascii="Times New Roman" w:hAnsi="Times New Roman" w:cs="Times New Roman"/>
        </w:rPr>
        <w:fldChar w:fldCharType="end"/>
      </w:r>
    </w:p>
    <w:p w14:paraId="5EFC08DA">
      <w:pPr>
        <w:pStyle w:val="18"/>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6.</w:t>
      </w:r>
      <w:r>
        <w:rPr>
          <w:rFonts w:ascii="Times New Roman" w:hAnsi="Times New Roman" w:cs="Times New Roman"/>
          <w:lang w:val="en-US"/>
        </w:rPr>
        <w:t>2.</w:t>
      </w:r>
      <w:r>
        <w:rPr>
          <w:rFonts w:hint="default" w:ascii="Times New Roman" w:hAnsi="Times New Roman" w:eastAsia="等线" w:cs="Times New Roman"/>
          <w:lang w:val="en-US" w:eastAsia="zh-CN"/>
        </w:rPr>
        <w:t>1</w:t>
      </w:r>
      <w:r>
        <w:rPr>
          <w:rFonts w:ascii="Times New Roman" w:hAnsi="Times New Roman" w:cs="Times New Roman"/>
          <w:lang w:val="en-US"/>
        </w:rPr>
        <w:t>.</w:t>
      </w:r>
      <w:r>
        <w:rPr>
          <w:rFonts w:hint="default" w:ascii="Times New Roman" w:hAnsi="Times New Roman" w:eastAsia="等线" w:cs="Times New Roman"/>
          <w:lang w:val="en-US" w:eastAsia="zh-CN"/>
        </w:rPr>
        <w:t>5</w:t>
      </w:r>
      <w:r>
        <w:rPr>
          <w:rFonts w:hint="default" w:ascii="Times New Roman" w:hAnsi="Times New Roman" w:cs="Times New Roman"/>
          <w:lang w:val="en-US" w:eastAsia="zh-CN"/>
        </w:rPr>
        <w:t>.</w:t>
      </w:r>
      <w:r>
        <w:rPr>
          <w:rFonts w:ascii="Times New Roman" w:hAnsi="Times New Roman" w:cs="Times New Roman"/>
          <w:lang w:val="en-US"/>
        </w:rPr>
        <w:t>2</w:t>
      </w:r>
      <w:r>
        <w:rPr>
          <w:rFonts w:hint="default" w:ascii="Times New Roman" w:hAnsi="Times New Roman" w:eastAsia="宋体" w:cs="Times New Roman"/>
          <w:lang w:val="en-US" w:eastAsia="zh-CN"/>
        </w:rPr>
        <w:tab/>
      </w:r>
      <w:r>
        <w:rPr>
          <w:rFonts w:ascii="Times New Roman" w:hAnsi="Times New Roman" w:cs="Times New Roman"/>
          <w:lang w:val="en-US"/>
        </w:rPr>
        <w:t>Computational complexity and power consumption limits for ULBC</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_Toc16326 \h </w:instrText>
      </w:r>
      <w:r>
        <w:rPr>
          <w:rFonts w:ascii="Times New Roman" w:hAnsi="Times New Roman" w:cs="Times New Roman"/>
        </w:rPr>
        <w:fldChar w:fldCharType="separate"/>
      </w:r>
      <w:r>
        <w:rPr>
          <w:rFonts w:ascii="Times New Roman" w:hAnsi="Times New Roman" w:cs="Times New Roman"/>
        </w:rPr>
        <w:t>28</w:t>
      </w:r>
      <w:r>
        <w:rPr>
          <w:rFonts w:ascii="Times New Roman" w:hAnsi="Times New Roman" w:cs="Times New Roman"/>
        </w:rPr>
        <w:fldChar w:fldCharType="end"/>
      </w:r>
    </w:p>
    <w:p w14:paraId="789D4592">
      <w:pPr>
        <w:pStyle w:val="19"/>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6.2.</w:t>
      </w:r>
      <w:r>
        <w:rPr>
          <w:rFonts w:hint="default" w:ascii="Times New Roman" w:hAnsi="Times New Roman" w:eastAsia="等线" w:cs="Times New Roman"/>
          <w:lang w:val="en-US" w:eastAsia="zh-CN"/>
        </w:rPr>
        <w:t>1.6</w:t>
      </w:r>
      <w:r>
        <w:rPr>
          <w:rFonts w:hint="default" w:ascii="Times New Roman" w:hAnsi="Times New Roman" w:cs="Times New Roman"/>
          <w:lang w:val="en-US" w:eastAsia="zh-CN"/>
        </w:rPr>
        <w:tab/>
      </w:r>
      <w:r>
        <w:rPr>
          <w:rFonts w:ascii="Times New Roman" w:hAnsi="Times New Roman" w:cs="Times New Roman"/>
          <w:lang w:val="en-US"/>
        </w:rPr>
        <w:t>Observations and conclusions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_Toc1207 \h </w:instrText>
      </w:r>
      <w:r>
        <w:rPr>
          <w:rFonts w:ascii="Times New Roman" w:hAnsi="Times New Roman" w:cs="Times New Roman"/>
        </w:rPr>
        <w:fldChar w:fldCharType="separate"/>
      </w:r>
      <w:r>
        <w:rPr>
          <w:rFonts w:ascii="Times New Roman" w:hAnsi="Times New Roman" w:cs="Times New Roman"/>
        </w:rPr>
        <w:t>28</w:t>
      </w:r>
      <w:r>
        <w:rPr>
          <w:rFonts w:ascii="Times New Roman" w:hAnsi="Times New Roman" w:cs="Times New Roman"/>
        </w:rPr>
        <w:fldChar w:fldCharType="end"/>
      </w:r>
    </w:p>
    <w:p w14:paraId="51306EE2">
      <w:pPr>
        <w:pStyle w:val="21"/>
        <w:tabs>
          <w:tab w:val="left" w:leader="dot" w:pos="9866"/>
          <w:tab w:val="clear" w:pos="9639"/>
        </w:tabs>
        <w:rPr>
          <w:rFonts w:ascii="Times New Roman" w:hAnsi="Times New Roman" w:cs="Times New Roman"/>
        </w:rPr>
      </w:pPr>
      <w:r>
        <w:rPr>
          <w:rFonts w:ascii="Times New Roman" w:hAnsi="Times New Roman" w:cs="Times New Roman"/>
          <w:lang w:val="en-US"/>
        </w:rPr>
        <w:t>6.</w:t>
      </w:r>
      <w:r>
        <w:rPr>
          <w:rFonts w:hint="default" w:ascii="Times New Roman" w:hAnsi="Times New Roman" w:eastAsia="宋体" w:cs="Times New Roman"/>
          <w:lang w:val="en-US" w:eastAsia="zh-CN"/>
        </w:rPr>
        <w:t>3</w:t>
      </w:r>
      <w:r>
        <w:rPr>
          <w:rFonts w:ascii="Times New Roman" w:hAnsi="Times New Roman" w:cs="Times New Roman"/>
          <w:lang w:val="en-US"/>
        </w:rPr>
        <w:tab/>
      </w:r>
      <w:r>
        <w:rPr>
          <w:rFonts w:ascii="Times New Roman" w:hAnsi="Times New Roman" w:cs="Times New Roman"/>
          <w:lang w:val="en-US"/>
        </w:rPr>
        <w:t>Design Constraint Verification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_Toc29723 \h </w:instrText>
      </w:r>
      <w:r>
        <w:rPr>
          <w:rFonts w:ascii="Times New Roman" w:hAnsi="Times New Roman" w:cs="Times New Roman"/>
        </w:rPr>
        <w:fldChar w:fldCharType="separate"/>
      </w:r>
      <w:r>
        <w:rPr>
          <w:rFonts w:ascii="Times New Roman" w:hAnsi="Times New Roman" w:cs="Times New Roman"/>
        </w:rPr>
        <w:t>29</w:t>
      </w:r>
      <w:r>
        <w:rPr>
          <w:rFonts w:ascii="Times New Roman" w:hAnsi="Times New Roman" w:cs="Times New Roman"/>
        </w:rPr>
        <w:fldChar w:fldCharType="end"/>
      </w:r>
    </w:p>
    <w:p w14:paraId="3FDAC6C6">
      <w:pPr>
        <w:pStyle w:val="21"/>
        <w:tabs>
          <w:tab w:val="left" w:leader="dot" w:pos="9866"/>
          <w:tab w:val="clear" w:pos="9639"/>
        </w:tabs>
        <w:rPr>
          <w:rFonts w:ascii="Times New Roman" w:hAnsi="Times New Roman" w:cs="Times New Roman"/>
        </w:rPr>
      </w:pPr>
      <w:r>
        <w:rPr>
          <w:rFonts w:ascii="Times New Roman" w:hAnsi="Times New Roman" w:cs="Times New Roman"/>
          <w:lang w:val="en-US"/>
        </w:rPr>
        <w:t>6.</w:t>
      </w:r>
      <w:r>
        <w:rPr>
          <w:rFonts w:hint="default" w:ascii="Times New Roman" w:hAnsi="Times New Roman" w:eastAsia="宋体" w:cs="Times New Roman"/>
          <w:lang w:val="en-US" w:eastAsia="zh-CN"/>
        </w:rPr>
        <w:t>4</w:t>
      </w:r>
      <w:r>
        <w:rPr>
          <w:rFonts w:ascii="Times New Roman" w:hAnsi="Times New Roman" w:cs="Times New Roman"/>
          <w:lang w:val="en-US"/>
        </w:rPr>
        <w:tab/>
      </w:r>
      <w:r>
        <w:rPr>
          <w:rFonts w:ascii="Times New Roman" w:hAnsi="Times New Roman" w:cs="Times New Roman"/>
          <w:lang w:val="en-US"/>
        </w:rPr>
        <w:t>Additional Design Con</w:t>
      </w:r>
      <w:r>
        <w:rPr>
          <w:rFonts w:hint="default" w:ascii="Times New Roman" w:hAnsi="Times New Roman" w:eastAsia="宋体" w:cs="Times New Roman"/>
          <w:lang w:val="en-US" w:eastAsia="zh-CN"/>
        </w:rPr>
        <w:t>s</w:t>
      </w:r>
      <w:r>
        <w:rPr>
          <w:rFonts w:ascii="Times New Roman" w:hAnsi="Times New Roman" w:cs="Times New Roman"/>
          <w:lang w:val="en-US"/>
        </w:rPr>
        <w:t>iderations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_Toc22587 \h </w:instrText>
      </w:r>
      <w:r>
        <w:rPr>
          <w:rFonts w:ascii="Times New Roman" w:hAnsi="Times New Roman" w:cs="Times New Roman"/>
        </w:rPr>
        <w:fldChar w:fldCharType="separate"/>
      </w:r>
      <w:r>
        <w:rPr>
          <w:rFonts w:ascii="Times New Roman" w:hAnsi="Times New Roman" w:cs="Times New Roman"/>
        </w:rPr>
        <w:t>29</w:t>
      </w:r>
      <w:r>
        <w:rPr>
          <w:rFonts w:ascii="Times New Roman" w:hAnsi="Times New Roman" w:cs="Times New Roman"/>
        </w:rPr>
        <w:fldChar w:fldCharType="end"/>
      </w:r>
    </w:p>
    <w:p w14:paraId="6466AD0F">
      <w:pPr>
        <w:pStyle w:val="20"/>
        <w:tabs>
          <w:tab w:val="left" w:leader="dot" w:pos="9866"/>
          <w:tab w:val="clear" w:pos="9639"/>
        </w:tabs>
        <w:rPr>
          <w:rFonts w:ascii="Times New Roman" w:hAnsi="Times New Roman" w:cs="Times New Roman"/>
        </w:rPr>
      </w:pPr>
      <w:r>
        <w:rPr>
          <w:rFonts w:ascii="Times New Roman" w:hAnsi="Times New Roman" w:cs="Times New Roman"/>
          <w:lang w:val="en-US"/>
        </w:rPr>
        <w:t>6.</w:t>
      </w:r>
      <w:r>
        <w:rPr>
          <w:rFonts w:hint="default" w:ascii="Times New Roman" w:hAnsi="Times New Roman" w:eastAsia="宋体" w:cs="Times New Roman"/>
          <w:lang w:val="en-US" w:eastAsia="zh-CN"/>
        </w:rPr>
        <w:t>4</w:t>
      </w:r>
      <w:r>
        <w:rPr>
          <w:rFonts w:ascii="Times New Roman" w:hAnsi="Times New Roman" w:cs="Times New Roman"/>
          <w:lang w:val="en-US"/>
        </w:rPr>
        <w:t>.1</w:t>
      </w:r>
      <w:r>
        <w:rPr>
          <w:rFonts w:ascii="Times New Roman" w:hAnsi="Times New Roman" w:cs="Times New Roman"/>
          <w:lang w:val="en-US"/>
        </w:rPr>
        <w:tab/>
      </w:r>
      <w:r>
        <w:rPr>
          <w:rFonts w:ascii="Times New Roman" w:hAnsi="Times New Roman" w:cs="Times New Roman"/>
          <w:lang w:val="en-US"/>
        </w:rPr>
        <w:t>Codec Parameters and Configuration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_Toc3621 \h </w:instrText>
      </w:r>
      <w:r>
        <w:rPr>
          <w:rFonts w:ascii="Times New Roman" w:hAnsi="Times New Roman" w:cs="Times New Roman"/>
        </w:rPr>
        <w:fldChar w:fldCharType="separate"/>
      </w:r>
      <w:r>
        <w:rPr>
          <w:rFonts w:ascii="Times New Roman" w:hAnsi="Times New Roman" w:cs="Times New Roman"/>
        </w:rPr>
        <w:t>29</w:t>
      </w:r>
      <w:r>
        <w:rPr>
          <w:rFonts w:ascii="Times New Roman" w:hAnsi="Times New Roman" w:cs="Times New Roman"/>
        </w:rPr>
        <w:fldChar w:fldCharType="end"/>
      </w:r>
    </w:p>
    <w:p w14:paraId="7338E24D">
      <w:pPr>
        <w:pStyle w:val="22"/>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cs="Times New Roman"/>
        </w:rPr>
        <w:tab/>
      </w:r>
      <w:r>
        <w:rPr>
          <w:rFonts w:ascii="Times New Roman" w:hAnsi="Times New Roman" w:cs="Times New Roman"/>
        </w:rPr>
        <w:t>Existing technologies</w:t>
      </w:r>
      <w:r>
        <w:rPr>
          <w:rFonts w:hint="default" w:ascii="Times New Roman" w:hAnsi="Times New Roman" w:eastAsia="宋体" w:cs="Times New Roman"/>
          <w:lang w:val="en-US" w:eastAsia="zh-CN"/>
        </w:rPr>
        <w:t xml:space="preserve"> </w:t>
      </w:r>
      <w:r>
        <w:rPr>
          <w:rFonts w:ascii="Times New Roman" w:hAnsi="Times New Roman" w:eastAsia="宋体" w:cs="Times New Roman"/>
          <w:lang w:val="en-US" w:eastAsia="zh-CN"/>
        </w:rPr>
        <w:t>and feasibility e</w:t>
      </w:r>
      <w:r>
        <w:rPr>
          <w:rFonts w:hint="default" w:ascii="Times New Roman" w:hAnsi="Times New Roman" w:eastAsia="宋体" w:cs="Times New Roman"/>
          <w:lang w:val="en-US" w:eastAsia="zh-CN"/>
        </w:rPr>
        <w:t>vidence</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_Toc6647 \h </w:instrText>
      </w:r>
      <w:r>
        <w:rPr>
          <w:rFonts w:ascii="Times New Roman" w:hAnsi="Times New Roman" w:cs="Times New Roman"/>
        </w:rPr>
        <w:fldChar w:fldCharType="separate"/>
      </w:r>
      <w:r>
        <w:rPr>
          <w:rFonts w:ascii="Times New Roman" w:hAnsi="Times New Roman" w:cs="Times New Roman"/>
        </w:rPr>
        <w:t>29</w:t>
      </w:r>
      <w:r>
        <w:rPr>
          <w:rFonts w:ascii="Times New Roman" w:hAnsi="Times New Roman" w:cs="Times New Roman"/>
        </w:rPr>
        <w:fldChar w:fldCharType="end"/>
      </w:r>
    </w:p>
    <w:p w14:paraId="18DCF61A">
      <w:pPr>
        <w:pStyle w:val="21"/>
        <w:tabs>
          <w:tab w:val="left" w:leader="dot" w:pos="9866"/>
          <w:tab w:val="clear" w:pos="9639"/>
        </w:tabs>
        <w:rPr>
          <w:rFonts w:ascii="Times New Roman" w:hAnsi="Times New Roman" w:cs="Times New Roman"/>
        </w:rPr>
      </w:pPr>
      <w:r>
        <w:rPr>
          <w:rFonts w:hint="default" w:ascii="Times New Roman" w:hAnsi="Times New Roman" w:eastAsia="宋体" w:cs="Times New Roman"/>
          <w:lang w:val="en-US" w:eastAsia="zh-CN"/>
        </w:rPr>
        <w:t>[</w:t>
      </w:r>
      <w:r>
        <w:rPr>
          <w:rFonts w:ascii="Times New Roman" w:hAnsi="Times New Roman" w:cs="Times New Roman"/>
        </w:rPr>
        <w:t>7.1</w:t>
      </w:r>
      <w:r>
        <w:rPr>
          <w:rFonts w:ascii="Times New Roman" w:hAnsi="Times New Roman" w:cs="Times New Roman"/>
        </w:rPr>
        <w:tab/>
      </w:r>
      <w:r>
        <w:rPr>
          <w:rFonts w:ascii="Times New Roman" w:hAnsi="Times New Roman" w:cs="Times New Roman"/>
        </w:rPr>
        <w:t>Existing codec technologies for GEO scenarios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_Toc12415 \h </w:instrText>
      </w:r>
      <w:r>
        <w:rPr>
          <w:rFonts w:ascii="Times New Roman" w:hAnsi="Times New Roman" w:cs="Times New Roman"/>
        </w:rPr>
        <w:fldChar w:fldCharType="separate"/>
      </w:r>
      <w:r>
        <w:rPr>
          <w:rFonts w:ascii="Times New Roman" w:hAnsi="Times New Roman" w:cs="Times New Roman"/>
        </w:rPr>
        <w:t>29</w:t>
      </w:r>
      <w:r>
        <w:rPr>
          <w:rFonts w:ascii="Times New Roman" w:hAnsi="Times New Roman" w:cs="Times New Roman"/>
        </w:rPr>
        <w:fldChar w:fldCharType="end"/>
      </w:r>
    </w:p>
    <w:p w14:paraId="74760725">
      <w:pPr>
        <w:pStyle w:val="20"/>
        <w:tabs>
          <w:tab w:val="left" w:leader="dot" w:pos="9866"/>
          <w:tab w:val="clear" w:pos="9639"/>
        </w:tabs>
        <w:rPr>
          <w:rFonts w:ascii="Times New Roman" w:hAnsi="Times New Roman" w:cs="Times New Roman"/>
        </w:rPr>
      </w:pPr>
      <w:r>
        <w:rPr>
          <w:rFonts w:ascii="Times New Roman" w:hAnsi="Times New Roman" w:cs="Times New Roman"/>
        </w:rPr>
        <w:t>7.1.1</w:t>
      </w:r>
      <w:r>
        <w:rPr>
          <w:rFonts w:ascii="Times New Roman" w:hAnsi="Times New Roman" w:cs="Times New Roman"/>
        </w:rPr>
        <w:tab/>
      </w:r>
      <w:r>
        <w:rPr>
          <w:rFonts w:ascii="Times New Roman" w:hAnsi="Times New Roman" w:cs="Times New Roman"/>
        </w:rPr>
        <w:t>Overview</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_Toc14046 \h </w:instrText>
      </w:r>
      <w:r>
        <w:rPr>
          <w:rFonts w:ascii="Times New Roman" w:hAnsi="Times New Roman" w:cs="Times New Roman"/>
        </w:rPr>
        <w:fldChar w:fldCharType="separate"/>
      </w:r>
      <w:r>
        <w:rPr>
          <w:rFonts w:ascii="Times New Roman" w:hAnsi="Times New Roman" w:cs="Times New Roman"/>
        </w:rPr>
        <w:t>29</w:t>
      </w:r>
      <w:r>
        <w:rPr>
          <w:rFonts w:ascii="Times New Roman" w:hAnsi="Times New Roman" w:cs="Times New Roman"/>
        </w:rPr>
        <w:fldChar w:fldCharType="end"/>
      </w:r>
    </w:p>
    <w:p w14:paraId="71AC9DC7">
      <w:pPr>
        <w:pStyle w:val="20"/>
        <w:tabs>
          <w:tab w:val="left" w:leader="dot" w:pos="9866"/>
          <w:tab w:val="clear" w:pos="9639"/>
        </w:tabs>
        <w:rPr>
          <w:rFonts w:ascii="Times New Roman" w:hAnsi="Times New Roman" w:cs="Times New Roman"/>
        </w:rPr>
      </w:pPr>
      <w:r>
        <w:rPr>
          <w:rFonts w:ascii="Times New Roman" w:hAnsi="Times New Roman" w:cs="Times New Roman"/>
        </w:rPr>
        <w:t>7.1.2</w:t>
      </w:r>
      <w:r>
        <w:rPr>
          <w:rFonts w:ascii="Times New Roman" w:hAnsi="Times New Roman" w:cs="Times New Roman"/>
        </w:rPr>
        <w:tab/>
      </w:r>
      <w:r>
        <w:rPr>
          <w:rFonts w:ascii="Times New Roman" w:hAnsi="Times New Roman" w:cs="Times New Roman"/>
        </w:rPr>
        <w:t>Observations regarding codec parameter</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_Toc7690 \h </w:instrText>
      </w:r>
      <w:r>
        <w:rPr>
          <w:rFonts w:ascii="Times New Roman" w:hAnsi="Times New Roman" w:cs="Times New Roman"/>
        </w:rPr>
        <w:fldChar w:fldCharType="separate"/>
      </w:r>
      <w:r>
        <w:rPr>
          <w:rFonts w:ascii="Times New Roman" w:hAnsi="Times New Roman" w:cs="Times New Roman"/>
        </w:rPr>
        <w:t>32</w:t>
      </w:r>
      <w:r>
        <w:rPr>
          <w:rFonts w:ascii="Times New Roman" w:hAnsi="Times New Roman" w:cs="Times New Roman"/>
        </w:rPr>
        <w:fldChar w:fldCharType="end"/>
      </w:r>
    </w:p>
    <w:p w14:paraId="57E93DE3">
      <w:pPr>
        <w:pStyle w:val="20"/>
        <w:tabs>
          <w:tab w:val="left" w:leader="dot" w:pos="9866"/>
          <w:tab w:val="clear" w:pos="9639"/>
        </w:tabs>
        <w:rPr>
          <w:rFonts w:ascii="Times New Roman" w:hAnsi="Times New Roman" w:cs="Times New Roman"/>
        </w:rPr>
      </w:pPr>
      <w:r>
        <w:rPr>
          <w:rFonts w:ascii="Times New Roman" w:hAnsi="Times New Roman" w:cs="Times New Roman"/>
        </w:rPr>
        <w:t>7.1.3</w:t>
      </w:r>
      <w:r>
        <w:rPr>
          <w:rFonts w:ascii="Times New Roman" w:hAnsi="Times New Roman" w:cs="Times New Roman"/>
        </w:rPr>
        <w:tab/>
      </w:r>
      <w:r>
        <w:rPr>
          <w:rFonts w:ascii="Times New Roman" w:hAnsi="Times New Roman" w:cs="Times New Roman"/>
        </w:rPr>
        <w:t>Complexity Considerations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_Toc12576 \h </w:instrText>
      </w:r>
      <w:r>
        <w:rPr>
          <w:rFonts w:ascii="Times New Roman" w:hAnsi="Times New Roman" w:cs="Times New Roman"/>
        </w:rPr>
        <w:fldChar w:fldCharType="separate"/>
      </w:r>
      <w:r>
        <w:rPr>
          <w:rFonts w:ascii="Times New Roman" w:hAnsi="Times New Roman" w:cs="Times New Roman"/>
        </w:rPr>
        <w:t>32</w:t>
      </w:r>
      <w:r>
        <w:rPr>
          <w:rFonts w:ascii="Times New Roman" w:hAnsi="Times New Roman" w:cs="Times New Roman"/>
        </w:rPr>
        <w:fldChar w:fldCharType="end"/>
      </w:r>
    </w:p>
    <w:p w14:paraId="5309BC18">
      <w:pPr>
        <w:pStyle w:val="20"/>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7</w:t>
      </w:r>
      <w:r>
        <w:rPr>
          <w:rFonts w:ascii="Times New Roman" w:hAnsi="Times New Roman" w:cs="Times New Roman"/>
        </w:rPr>
        <w:t>.1.4</w:t>
      </w:r>
      <w:r>
        <w:rPr>
          <w:rFonts w:hint="default" w:ascii="Times New Roman" w:hAnsi="Times New Roman" w:cs="Times New Roman"/>
          <w:lang w:val="en-US" w:eastAsia="zh-CN"/>
        </w:rPr>
        <w:tab/>
      </w:r>
      <w:r>
        <w:rPr>
          <w:rFonts w:ascii="Times New Roman" w:hAnsi="Times New Roman" w:cs="Times New Roman"/>
        </w:rPr>
        <w:t>Performance Evaluation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_Toc14270 \h </w:instrText>
      </w:r>
      <w:r>
        <w:rPr>
          <w:rFonts w:ascii="Times New Roman" w:hAnsi="Times New Roman" w:cs="Times New Roman"/>
        </w:rPr>
        <w:fldChar w:fldCharType="separate"/>
      </w:r>
      <w:r>
        <w:rPr>
          <w:rFonts w:ascii="Times New Roman" w:hAnsi="Times New Roman" w:cs="Times New Roman"/>
        </w:rPr>
        <w:t>33</w:t>
      </w:r>
      <w:r>
        <w:rPr>
          <w:rFonts w:ascii="Times New Roman" w:hAnsi="Times New Roman" w:cs="Times New Roman"/>
        </w:rPr>
        <w:fldChar w:fldCharType="end"/>
      </w:r>
    </w:p>
    <w:p w14:paraId="413B2BD6">
      <w:pPr>
        <w:pStyle w:val="20"/>
        <w:tabs>
          <w:tab w:val="left" w:leader="dot" w:pos="9866"/>
          <w:tab w:val="clear" w:pos="9639"/>
        </w:tabs>
        <w:rPr>
          <w:rFonts w:ascii="Times New Roman" w:hAnsi="Times New Roman" w:cs="Times New Roman"/>
        </w:rPr>
      </w:pPr>
      <w:r>
        <w:rPr>
          <w:rFonts w:ascii="Times New Roman" w:hAnsi="Times New Roman" w:cs="Times New Roman"/>
        </w:rPr>
        <w:t>7.1.5</w:t>
      </w:r>
      <w:r>
        <w:rPr>
          <w:rFonts w:hint="default" w:ascii="Times New Roman" w:hAnsi="Times New Roman" w:eastAsia="宋体" w:cs="Times New Roman"/>
          <w:lang w:val="en-US" w:eastAsia="zh-CN"/>
        </w:rPr>
        <w:tab/>
      </w:r>
      <w:r>
        <w:rPr>
          <w:rFonts w:hint="default" w:ascii="Times New Roman" w:hAnsi="Times New Roman" w:cs="Times New Roman"/>
        </w:rPr>
        <w:t>PLC with existing technology</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_Toc22325 \h </w:instrText>
      </w:r>
      <w:r>
        <w:rPr>
          <w:rFonts w:ascii="Times New Roman" w:hAnsi="Times New Roman" w:cs="Times New Roman"/>
        </w:rPr>
        <w:fldChar w:fldCharType="separate"/>
      </w:r>
      <w:r>
        <w:rPr>
          <w:rFonts w:ascii="Times New Roman" w:hAnsi="Times New Roman" w:cs="Times New Roman"/>
        </w:rPr>
        <w:t>35</w:t>
      </w:r>
      <w:r>
        <w:rPr>
          <w:rFonts w:ascii="Times New Roman" w:hAnsi="Times New Roman" w:cs="Times New Roman"/>
        </w:rPr>
        <w:fldChar w:fldCharType="end"/>
      </w:r>
    </w:p>
    <w:p w14:paraId="3646E1C9">
      <w:pPr>
        <w:pStyle w:val="19"/>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7.</w:t>
      </w:r>
      <w:r>
        <w:rPr>
          <w:rFonts w:ascii="Times New Roman" w:hAnsi="Times New Roman" w:cs="Times New Roman"/>
          <w:lang w:val="en-US" w:eastAsia="zh-CN"/>
        </w:rPr>
        <w:t>1</w:t>
      </w:r>
      <w:r>
        <w:rPr>
          <w:rFonts w:hint="default" w:ascii="Times New Roman" w:hAnsi="Times New Roman" w:cs="Times New Roman"/>
          <w:lang w:val="en-US" w:eastAsia="zh-CN"/>
        </w:rPr>
        <w:t>.</w:t>
      </w:r>
      <w:r>
        <w:rPr>
          <w:rFonts w:ascii="Times New Roman" w:hAnsi="Times New Roman" w:cs="Times New Roman"/>
          <w:lang w:val="en-US" w:eastAsia="zh-CN"/>
        </w:rPr>
        <w:t>5.1</w:t>
      </w:r>
      <w:r>
        <w:rPr>
          <w:rFonts w:hint="default" w:ascii="Times New Roman" w:hAnsi="Times New Roman" w:cs="Times New Roman"/>
          <w:lang w:val="en-US" w:eastAsia="zh-CN"/>
        </w:rPr>
        <w:tab/>
      </w:r>
      <w:r>
        <w:rPr>
          <w:rFonts w:ascii="Times New Roman" w:hAnsi="Times New Roman" w:cs="Times New Roman"/>
        </w:rPr>
        <w:t>PLC experiment with DAC</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_Toc17935 \h </w:instrText>
      </w:r>
      <w:r>
        <w:rPr>
          <w:rFonts w:ascii="Times New Roman" w:hAnsi="Times New Roman" w:cs="Times New Roman"/>
        </w:rPr>
        <w:fldChar w:fldCharType="separate"/>
      </w:r>
      <w:r>
        <w:rPr>
          <w:rFonts w:ascii="Times New Roman" w:hAnsi="Times New Roman" w:cs="Times New Roman"/>
        </w:rPr>
        <w:t>35</w:t>
      </w:r>
      <w:r>
        <w:rPr>
          <w:rFonts w:ascii="Times New Roman" w:hAnsi="Times New Roman" w:cs="Times New Roman"/>
        </w:rPr>
        <w:fldChar w:fldCharType="end"/>
      </w:r>
    </w:p>
    <w:p w14:paraId="48E4ADE5">
      <w:pPr>
        <w:pStyle w:val="18"/>
        <w:tabs>
          <w:tab w:val="left" w:leader="dot" w:pos="9866"/>
          <w:tab w:val="clear" w:pos="9639"/>
        </w:tabs>
        <w:rPr>
          <w:rFonts w:ascii="Times New Roman" w:hAnsi="Times New Roman" w:cs="Times New Roman"/>
        </w:rPr>
      </w:pPr>
      <w:r>
        <w:rPr>
          <w:rFonts w:hint="default" w:ascii="Times New Roman" w:hAnsi="Times New Roman" w:cs="Times New Roman"/>
        </w:rPr>
        <w:t>7.</w:t>
      </w:r>
      <w:r>
        <w:rPr>
          <w:rFonts w:ascii="Times New Roman" w:hAnsi="Times New Roman" w:cs="Times New Roman"/>
        </w:rPr>
        <w:t>1</w:t>
      </w:r>
      <w:r>
        <w:rPr>
          <w:rFonts w:hint="default" w:ascii="Times New Roman" w:hAnsi="Times New Roman" w:cs="Times New Roman"/>
        </w:rPr>
        <w:t>.</w:t>
      </w:r>
      <w:r>
        <w:rPr>
          <w:rFonts w:ascii="Times New Roman" w:hAnsi="Times New Roman" w:cs="Times New Roman"/>
        </w:rPr>
        <w:t>5</w:t>
      </w:r>
      <w:r>
        <w:rPr>
          <w:rFonts w:hint="default" w:ascii="Times New Roman" w:hAnsi="Times New Roman" w:cs="Times New Roman"/>
        </w:rPr>
        <w:t>.</w:t>
      </w:r>
      <w:r>
        <w:rPr>
          <w:rFonts w:ascii="Times New Roman" w:hAnsi="Times New Roman" w:cs="Times New Roman"/>
        </w:rPr>
        <w:t>1.1</w:t>
      </w:r>
      <w:r>
        <w:rPr>
          <w:rFonts w:hint="default" w:ascii="Times New Roman" w:hAnsi="Times New Roman" w:eastAsia="宋体" w:cs="Times New Roman"/>
          <w:lang w:val="en-US" w:eastAsia="zh-CN"/>
        </w:rPr>
        <w:tab/>
      </w:r>
      <w:r>
        <w:rPr>
          <w:rFonts w:ascii="Times New Roman" w:hAnsi="Times New Roman" w:cs="Times New Roman"/>
        </w:rPr>
        <w:t>Introduction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_Toc7217 \h </w:instrText>
      </w:r>
      <w:r>
        <w:rPr>
          <w:rFonts w:ascii="Times New Roman" w:hAnsi="Times New Roman" w:cs="Times New Roman"/>
        </w:rPr>
        <w:fldChar w:fldCharType="separate"/>
      </w:r>
      <w:r>
        <w:rPr>
          <w:rFonts w:ascii="Times New Roman" w:hAnsi="Times New Roman" w:cs="Times New Roman"/>
        </w:rPr>
        <w:t>35</w:t>
      </w:r>
      <w:r>
        <w:rPr>
          <w:rFonts w:ascii="Times New Roman" w:hAnsi="Times New Roman" w:cs="Times New Roman"/>
        </w:rPr>
        <w:fldChar w:fldCharType="end"/>
      </w:r>
    </w:p>
    <w:p w14:paraId="4532461A">
      <w:pPr>
        <w:pStyle w:val="18"/>
        <w:tabs>
          <w:tab w:val="left" w:leader="dot" w:pos="9866"/>
          <w:tab w:val="clear" w:pos="9639"/>
        </w:tabs>
        <w:rPr>
          <w:rFonts w:ascii="Times New Roman" w:hAnsi="Times New Roman" w:cs="Times New Roman"/>
        </w:rPr>
      </w:pPr>
      <w:r>
        <w:rPr>
          <w:rFonts w:hint="default" w:ascii="Times New Roman" w:hAnsi="Times New Roman" w:cs="Times New Roman"/>
        </w:rPr>
        <w:t>7.</w:t>
      </w:r>
      <w:r>
        <w:rPr>
          <w:rFonts w:ascii="Times New Roman" w:hAnsi="Times New Roman" w:cs="Times New Roman"/>
        </w:rPr>
        <w:t>1</w:t>
      </w:r>
      <w:r>
        <w:rPr>
          <w:rFonts w:hint="default" w:ascii="Times New Roman" w:hAnsi="Times New Roman" w:cs="Times New Roman"/>
        </w:rPr>
        <w:t>.</w:t>
      </w:r>
      <w:r>
        <w:rPr>
          <w:rFonts w:ascii="Times New Roman" w:hAnsi="Times New Roman" w:cs="Times New Roman"/>
        </w:rPr>
        <w:t>5</w:t>
      </w:r>
      <w:r>
        <w:rPr>
          <w:rFonts w:hint="default" w:ascii="Times New Roman" w:hAnsi="Times New Roman" w:cs="Times New Roman"/>
        </w:rPr>
        <w:t>.1</w:t>
      </w:r>
      <w:r>
        <w:rPr>
          <w:rFonts w:ascii="Times New Roman" w:hAnsi="Times New Roman" w:cs="Times New Roman"/>
        </w:rPr>
        <w:t>.2</w:t>
      </w:r>
      <w:r>
        <w:rPr>
          <w:rFonts w:hint="default" w:ascii="Times New Roman" w:hAnsi="Times New Roman" w:eastAsia="宋体" w:cs="Times New Roman"/>
          <w:lang w:val="en-US" w:eastAsia="zh-CN"/>
        </w:rPr>
        <w:tab/>
      </w:r>
      <w:r>
        <w:rPr>
          <w:rFonts w:hint="default" w:ascii="Times New Roman" w:hAnsi="Times New Roman" w:cs="Times New Roman"/>
        </w:rPr>
        <w:t>Introducing loss in quantized blocks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_Toc21098 \h </w:instrText>
      </w:r>
      <w:r>
        <w:rPr>
          <w:rFonts w:ascii="Times New Roman" w:hAnsi="Times New Roman" w:cs="Times New Roman"/>
        </w:rPr>
        <w:fldChar w:fldCharType="separate"/>
      </w:r>
      <w:r>
        <w:rPr>
          <w:rFonts w:ascii="Times New Roman" w:hAnsi="Times New Roman" w:cs="Times New Roman"/>
        </w:rPr>
        <w:t>35</w:t>
      </w:r>
      <w:r>
        <w:rPr>
          <w:rFonts w:ascii="Times New Roman" w:hAnsi="Times New Roman" w:cs="Times New Roman"/>
        </w:rPr>
        <w:fldChar w:fldCharType="end"/>
      </w:r>
    </w:p>
    <w:p w14:paraId="04BE34D7">
      <w:pPr>
        <w:pStyle w:val="18"/>
        <w:tabs>
          <w:tab w:val="left" w:leader="dot" w:pos="9866"/>
          <w:tab w:val="clear" w:pos="9639"/>
        </w:tabs>
        <w:rPr>
          <w:rFonts w:ascii="Times New Roman" w:hAnsi="Times New Roman" w:cs="Times New Roman"/>
        </w:rPr>
      </w:pPr>
      <w:r>
        <w:rPr>
          <w:rFonts w:ascii="Times New Roman" w:hAnsi="Times New Roman" w:cs="Times New Roman"/>
        </w:rPr>
        <w:t>7.1.5.1.3</w:t>
      </w:r>
      <w:r>
        <w:rPr>
          <w:rFonts w:ascii="Times New Roman" w:hAnsi="Times New Roman" w:cs="Times New Roman"/>
        </w:rPr>
        <w:tab/>
      </w:r>
      <w:r>
        <w:rPr>
          <w:rFonts w:ascii="Times New Roman" w:hAnsi="Times New Roman" w:cs="Times New Roman"/>
        </w:rPr>
        <w:t>Consecutive 4 blocks drop and repeat</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_Toc25554 \h </w:instrText>
      </w:r>
      <w:r>
        <w:rPr>
          <w:rFonts w:ascii="Times New Roman" w:hAnsi="Times New Roman" w:cs="Times New Roman"/>
        </w:rPr>
        <w:fldChar w:fldCharType="separate"/>
      </w:r>
      <w:r>
        <w:rPr>
          <w:rFonts w:ascii="Times New Roman" w:hAnsi="Times New Roman" w:cs="Times New Roman"/>
        </w:rPr>
        <w:t>35</w:t>
      </w:r>
      <w:r>
        <w:rPr>
          <w:rFonts w:ascii="Times New Roman" w:hAnsi="Times New Roman" w:cs="Times New Roman"/>
        </w:rPr>
        <w:fldChar w:fldCharType="end"/>
      </w:r>
    </w:p>
    <w:p w14:paraId="05D0689F">
      <w:pPr>
        <w:pStyle w:val="18"/>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7.</w:t>
      </w:r>
      <w:r>
        <w:rPr>
          <w:rFonts w:ascii="Times New Roman" w:hAnsi="Times New Roman" w:cs="Times New Roman"/>
          <w:lang w:val="en-US" w:eastAsia="zh-CN"/>
        </w:rPr>
        <w:t>1</w:t>
      </w:r>
      <w:r>
        <w:rPr>
          <w:rFonts w:hint="default" w:ascii="Times New Roman" w:hAnsi="Times New Roman" w:cs="Times New Roman"/>
          <w:lang w:val="en-US" w:eastAsia="zh-CN"/>
        </w:rPr>
        <w:t>.</w:t>
      </w:r>
      <w:r>
        <w:rPr>
          <w:rFonts w:ascii="Times New Roman" w:hAnsi="Times New Roman" w:cs="Times New Roman"/>
          <w:lang w:val="en-US" w:eastAsia="zh-CN"/>
        </w:rPr>
        <w:t>5</w:t>
      </w:r>
      <w:r>
        <w:rPr>
          <w:rFonts w:hint="default" w:ascii="Times New Roman" w:hAnsi="Times New Roman" w:cs="Times New Roman"/>
          <w:lang w:val="en-US" w:eastAsia="zh-CN"/>
        </w:rPr>
        <w:t>.1.</w:t>
      </w:r>
      <w:r>
        <w:rPr>
          <w:rFonts w:ascii="Times New Roman" w:hAnsi="Times New Roman" w:cs="Times New Roman"/>
          <w:lang w:val="en-US" w:eastAsia="zh-CN"/>
        </w:rPr>
        <w:t>4</w:t>
      </w:r>
      <w:r>
        <w:rPr>
          <w:rFonts w:hint="default" w:ascii="Times New Roman" w:hAnsi="Times New Roman" w:cs="Times New Roman"/>
          <w:lang w:val="en-US" w:eastAsia="zh-CN"/>
        </w:rPr>
        <w:tab/>
      </w:r>
      <w:r>
        <w:rPr>
          <w:rFonts w:hint="default" w:ascii="Times New Roman" w:hAnsi="Times New Roman" w:cs="Times New Roman"/>
        </w:rPr>
        <w:t>Interleaved drop and repeat</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_Toc14736 \h </w:instrText>
      </w:r>
      <w:r>
        <w:rPr>
          <w:rFonts w:ascii="Times New Roman" w:hAnsi="Times New Roman" w:cs="Times New Roman"/>
        </w:rPr>
        <w:fldChar w:fldCharType="separate"/>
      </w:r>
      <w:r>
        <w:rPr>
          <w:rFonts w:ascii="Times New Roman" w:hAnsi="Times New Roman" w:cs="Times New Roman"/>
        </w:rPr>
        <w:t>35</w:t>
      </w:r>
      <w:r>
        <w:rPr>
          <w:rFonts w:ascii="Times New Roman" w:hAnsi="Times New Roman" w:cs="Times New Roman"/>
        </w:rPr>
        <w:fldChar w:fldCharType="end"/>
      </w:r>
    </w:p>
    <w:p w14:paraId="2EEC799E">
      <w:pPr>
        <w:pStyle w:val="18"/>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7.</w:t>
      </w:r>
      <w:r>
        <w:rPr>
          <w:rFonts w:ascii="Times New Roman" w:hAnsi="Times New Roman" w:cs="Times New Roman"/>
          <w:lang w:val="en-US" w:eastAsia="zh-CN"/>
        </w:rPr>
        <w:t>1.5</w:t>
      </w:r>
      <w:r>
        <w:rPr>
          <w:rFonts w:hint="default" w:ascii="Times New Roman" w:hAnsi="Times New Roman" w:cs="Times New Roman"/>
          <w:lang w:val="en-US" w:eastAsia="zh-CN"/>
        </w:rPr>
        <w:t>.1.</w:t>
      </w:r>
      <w:r>
        <w:rPr>
          <w:rFonts w:ascii="Times New Roman" w:hAnsi="Times New Roman" w:cs="Times New Roman"/>
          <w:lang w:val="en-US" w:eastAsia="zh-CN"/>
        </w:rPr>
        <w:t>5</w:t>
      </w:r>
      <w:r>
        <w:rPr>
          <w:rFonts w:hint="default" w:ascii="Times New Roman" w:hAnsi="Times New Roman" w:cs="Times New Roman"/>
          <w:lang w:val="en-US" w:eastAsia="zh-CN"/>
        </w:rPr>
        <w:tab/>
      </w:r>
      <w:r>
        <w:rPr>
          <w:rFonts w:hint="default" w:ascii="Times New Roman" w:hAnsi="Times New Roman" w:cs="Times New Roman"/>
        </w:rPr>
        <w:t>Results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_Toc26599 \h </w:instrText>
      </w:r>
      <w:r>
        <w:rPr>
          <w:rFonts w:ascii="Times New Roman" w:hAnsi="Times New Roman" w:cs="Times New Roman"/>
        </w:rPr>
        <w:fldChar w:fldCharType="separate"/>
      </w:r>
      <w:r>
        <w:rPr>
          <w:rFonts w:ascii="Times New Roman" w:hAnsi="Times New Roman" w:cs="Times New Roman"/>
        </w:rPr>
        <w:t>36</w:t>
      </w:r>
      <w:r>
        <w:rPr>
          <w:rFonts w:ascii="Times New Roman" w:hAnsi="Times New Roman" w:cs="Times New Roman"/>
        </w:rPr>
        <w:fldChar w:fldCharType="end"/>
      </w:r>
    </w:p>
    <w:p w14:paraId="49C5695D">
      <w:pPr>
        <w:pStyle w:val="18"/>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7.</w:t>
      </w:r>
      <w:r>
        <w:rPr>
          <w:rFonts w:ascii="Times New Roman" w:hAnsi="Times New Roman" w:cs="Times New Roman"/>
          <w:lang w:val="en-US" w:eastAsia="zh-CN"/>
        </w:rPr>
        <w:t>1.5</w:t>
      </w:r>
      <w:r>
        <w:rPr>
          <w:rFonts w:hint="default" w:ascii="Times New Roman" w:hAnsi="Times New Roman" w:cs="Times New Roman"/>
          <w:lang w:val="en-US" w:eastAsia="zh-CN"/>
        </w:rPr>
        <w:t>.1.</w:t>
      </w:r>
      <w:r>
        <w:rPr>
          <w:rFonts w:ascii="Times New Roman" w:hAnsi="Times New Roman" w:cs="Times New Roman"/>
          <w:lang w:val="en-US" w:eastAsia="zh-CN"/>
        </w:rPr>
        <w:t>6</w:t>
      </w:r>
      <w:r>
        <w:rPr>
          <w:rFonts w:hint="default" w:ascii="Times New Roman" w:hAnsi="Times New Roman" w:eastAsia="宋体" w:cs="Times New Roman"/>
          <w:lang w:val="en-US" w:eastAsia="zh-CN"/>
        </w:rPr>
        <w:tab/>
      </w:r>
      <w:r>
        <w:rPr>
          <w:rFonts w:hint="default" w:ascii="Times New Roman" w:hAnsi="Times New Roman" w:cs="Times New Roman"/>
        </w:rPr>
        <w:t>Observations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_Toc9693 \h </w:instrText>
      </w:r>
      <w:r>
        <w:rPr>
          <w:rFonts w:ascii="Times New Roman" w:hAnsi="Times New Roman" w:cs="Times New Roman"/>
        </w:rPr>
        <w:fldChar w:fldCharType="separate"/>
      </w:r>
      <w:r>
        <w:rPr>
          <w:rFonts w:ascii="Times New Roman" w:hAnsi="Times New Roman" w:cs="Times New Roman"/>
        </w:rPr>
        <w:t>37</w:t>
      </w:r>
      <w:r>
        <w:rPr>
          <w:rFonts w:ascii="Times New Roman" w:hAnsi="Times New Roman" w:cs="Times New Roman"/>
        </w:rPr>
        <w:fldChar w:fldCharType="end"/>
      </w:r>
    </w:p>
    <w:p w14:paraId="752358BB">
      <w:pPr>
        <w:pStyle w:val="19"/>
        <w:tabs>
          <w:tab w:val="left" w:leader="dot" w:pos="9866"/>
          <w:tab w:val="clear" w:pos="9639"/>
        </w:tabs>
        <w:rPr>
          <w:rFonts w:ascii="Times New Roman" w:hAnsi="Times New Roman" w:cs="Times New Roman"/>
        </w:rPr>
      </w:pPr>
      <w:r>
        <w:rPr>
          <w:rFonts w:ascii="Times New Roman" w:hAnsi="Times New Roman" w:cs="Times New Roman"/>
          <w:lang w:val="en-US" w:eastAsia="zh-CN"/>
        </w:rPr>
        <w:t>7.1.5.2</w:t>
      </w:r>
      <w:r>
        <w:rPr>
          <w:rFonts w:ascii="Times New Roman" w:hAnsi="Times New Roman" w:cs="Times New Roman"/>
        </w:rPr>
        <w:tab/>
      </w:r>
      <w:r>
        <w:rPr>
          <w:rFonts w:ascii="Times New Roman" w:hAnsi="Times New Roman" w:cs="Times New Roman"/>
        </w:rPr>
        <w:t>PLC experiment with DAC and DAC-IBM</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_Toc18943 \h </w:instrText>
      </w:r>
      <w:r>
        <w:rPr>
          <w:rFonts w:ascii="Times New Roman" w:hAnsi="Times New Roman" w:cs="Times New Roman"/>
        </w:rPr>
        <w:fldChar w:fldCharType="separate"/>
      </w:r>
      <w:r>
        <w:rPr>
          <w:rFonts w:ascii="Times New Roman" w:hAnsi="Times New Roman" w:cs="Times New Roman"/>
        </w:rPr>
        <w:t>37</w:t>
      </w:r>
      <w:r>
        <w:rPr>
          <w:rFonts w:ascii="Times New Roman" w:hAnsi="Times New Roman" w:cs="Times New Roman"/>
        </w:rPr>
        <w:fldChar w:fldCharType="end"/>
      </w:r>
    </w:p>
    <w:p w14:paraId="09144407">
      <w:pPr>
        <w:pStyle w:val="18"/>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7.1.5.2.</w:t>
      </w:r>
      <w:r>
        <w:rPr>
          <w:rFonts w:ascii="Times New Roman" w:hAnsi="Times New Roman" w:cs="Times New Roman"/>
          <w:lang w:val="en-US" w:eastAsia="zh-CN"/>
        </w:rPr>
        <w:t>2</w:t>
      </w:r>
      <w:r>
        <w:rPr>
          <w:rFonts w:hint="default" w:ascii="Times New Roman" w:hAnsi="Times New Roman" w:cs="Times New Roman"/>
          <w:lang w:val="en-US" w:eastAsia="zh-CN"/>
        </w:rPr>
        <w:tab/>
      </w:r>
      <w:r>
        <w:rPr>
          <w:rFonts w:ascii="Times New Roman" w:hAnsi="Times New Roman" w:cs="Times New Roman"/>
        </w:rPr>
        <w:t>Packet loss simulation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_Toc22717 \h </w:instrText>
      </w:r>
      <w:r>
        <w:rPr>
          <w:rFonts w:ascii="Times New Roman" w:hAnsi="Times New Roman" w:cs="Times New Roman"/>
        </w:rPr>
        <w:fldChar w:fldCharType="separate"/>
      </w:r>
      <w:r>
        <w:rPr>
          <w:rFonts w:ascii="Times New Roman" w:hAnsi="Times New Roman" w:cs="Times New Roman"/>
        </w:rPr>
        <w:t>38</w:t>
      </w:r>
      <w:r>
        <w:rPr>
          <w:rFonts w:ascii="Times New Roman" w:hAnsi="Times New Roman" w:cs="Times New Roman"/>
        </w:rPr>
        <w:fldChar w:fldCharType="end"/>
      </w:r>
    </w:p>
    <w:p w14:paraId="740C26F2">
      <w:pPr>
        <w:pStyle w:val="18"/>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7.1.5.2.</w:t>
      </w:r>
      <w:r>
        <w:rPr>
          <w:rFonts w:ascii="Times New Roman" w:hAnsi="Times New Roman" w:cs="Times New Roman"/>
          <w:lang w:val="en-US" w:eastAsia="zh-CN"/>
        </w:rPr>
        <w:t>3</w:t>
      </w:r>
      <w:r>
        <w:rPr>
          <w:rFonts w:hint="default" w:ascii="Times New Roman" w:hAnsi="Times New Roman" w:cs="Times New Roman"/>
          <w:lang w:val="en-US" w:eastAsia="zh-CN"/>
        </w:rPr>
        <w:tab/>
      </w:r>
      <w:r>
        <w:rPr>
          <w:rFonts w:ascii="Times New Roman" w:hAnsi="Times New Roman" w:cs="Times New Roman"/>
        </w:rPr>
        <w:t>Results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_Toc15235 \h </w:instrText>
      </w:r>
      <w:r>
        <w:rPr>
          <w:rFonts w:ascii="Times New Roman" w:hAnsi="Times New Roman" w:cs="Times New Roman"/>
        </w:rPr>
        <w:fldChar w:fldCharType="separate"/>
      </w:r>
      <w:r>
        <w:rPr>
          <w:rFonts w:ascii="Times New Roman" w:hAnsi="Times New Roman" w:cs="Times New Roman"/>
        </w:rPr>
        <w:t>38</w:t>
      </w:r>
      <w:r>
        <w:rPr>
          <w:rFonts w:ascii="Times New Roman" w:hAnsi="Times New Roman" w:cs="Times New Roman"/>
        </w:rPr>
        <w:fldChar w:fldCharType="end"/>
      </w:r>
    </w:p>
    <w:p w14:paraId="12E98D07">
      <w:pPr>
        <w:pStyle w:val="20"/>
        <w:tabs>
          <w:tab w:val="left" w:leader="dot" w:pos="9866"/>
          <w:tab w:val="clear" w:pos="9639"/>
        </w:tabs>
        <w:rPr>
          <w:rFonts w:ascii="Times New Roman" w:hAnsi="Times New Roman" w:cs="Times New Roman"/>
        </w:rPr>
      </w:pPr>
      <w:r>
        <w:rPr>
          <w:rFonts w:ascii="Times New Roman" w:hAnsi="Times New Roman" w:cs="Times New Roman"/>
        </w:rPr>
        <w:t>7.1.6</w:t>
      </w:r>
      <w:r>
        <w:rPr>
          <w:rFonts w:ascii="Times New Roman" w:hAnsi="Times New Roman" w:cs="Times New Roman"/>
        </w:rPr>
        <w:tab/>
      </w:r>
      <w:r>
        <w:rPr>
          <w:rFonts w:ascii="Times New Roman" w:hAnsi="Times New Roman" w:cs="Times New Roman"/>
        </w:rPr>
        <w:t>Conclusion on existing technology</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_Toc9442 \h </w:instrText>
      </w:r>
      <w:r>
        <w:rPr>
          <w:rFonts w:ascii="Times New Roman" w:hAnsi="Times New Roman" w:cs="Times New Roman"/>
        </w:rPr>
        <w:fldChar w:fldCharType="separate"/>
      </w:r>
      <w:r>
        <w:rPr>
          <w:rFonts w:ascii="Times New Roman" w:hAnsi="Times New Roman" w:cs="Times New Roman"/>
        </w:rPr>
        <w:t>39</w:t>
      </w:r>
      <w:r>
        <w:rPr>
          <w:rFonts w:ascii="Times New Roman" w:hAnsi="Times New Roman" w:cs="Times New Roman"/>
        </w:rPr>
        <w:fldChar w:fldCharType="end"/>
      </w:r>
    </w:p>
    <w:p w14:paraId="6927FAC8">
      <w:pPr>
        <w:pStyle w:val="21"/>
        <w:tabs>
          <w:tab w:val="left" w:leader="dot" w:pos="9866"/>
          <w:tab w:val="clear" w:pos="9639"/>
        </w:tabs>
        <w:rPr>
          <w:rFonts w:ascii="Times New Roman" w:hAnsi="Times New Roman" w:cs="Times New Roman"/>
        </w:rPr>
      </w:pPr>
      <w:r>
        <w:rPr>
          <w:rFonts w:hint="default" w:ascii="Times New Roman" w:hAnsi="Times New Roman" w:eastAsia="宋体" w:cs="Times New Roman"/>
          <w:lang w:val="en-US" w:eastAsia="zh-CN"/>
        </w:rPr>
        <w:t>[</w:t>
      </w:r>
      <w:r>
        <w:rPr>
          <w:rFonts w:ascii="Times New Roman" w:hAnsi="Times New Roman" w:cs="Times New Roman"/>
        </w:rPr>
        <w:t>7.2</w:t>
      </w:r>
      <w:r>
        <w:rPr>
          <w:rFonts w:hint="default" w:ascii="Times New Roman" w:hAnsi="Times New Roman" w:eastAsia="宋体" w:cs="Times New Roman"/>
          <w:lang w:val="en-US" w:eastAsia="zh-CN"/>
        </w:rPr>
        <w:tab/>
      </w:r>
      <w:r>
        <w:rPr>
          <w:rFonts w:hint="default" w:ascii="Times New Roman" w:hAnsi="Times New Roman" w:cs="Times New Roman"/>
        </w:rPr>
        <w:t>Very low bitrate listening test results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_Toc14245 \h </w:instrText>
      </w:r>
      <w:r>
        <w:rPr>
          <w:rFonts w:ascii="Times New Roman" w:hAnsi="Times New Roman" w:cs="Times New Roman"/>
        </w:rPr>
        <w:fldChar w:fldCharType="separate"/>
      </w:r>
      <w:r>
        <w:rPr>
          <w:rFonts w:ascii="Times New Roman" w:hAnsi="Times New Roman" w:cs="Times New Roman"/>
        </w:rPr>
        <w:t>39</w:t>
      </w:r>
      <w:r>
        <w:rPr>
          <w:rFonts w:ascii="Times New Roman" w:hAnsi="Times New Roman" w:cs="Times New Roman"/>
        </w:rPr>
        <w:fldChar w:fldCharType="end"/>
      </w:r>
    </w:p>
    <w:p w14:paraId="4E5332D7">
      <w:pPr>
        <w:pStyle w:val="20"/>
        <w:tabs>
          <w:tab w:val="left" w:leader="dot" w:pos="9866"/>
          <w:tab w:val="clear" w:pos="9639"/>
        </w:tabs>
        <w:rPr>
          <w:rFonts w:ascii="Times New Roman" w:hAnsi="Times New Roman" w:cs="Times New Roman"/>
        </w:rPr>
      </w:pPr>
      <w:r>
        <w:rPr>
          <w:rFonts w:ascii="Times New Roman" w:hAnsi="Times New Roman" w:cs="Times New Roman"/>
        </w:rPr>
        <w:t>7.2.1</w:t>
      </w:r>
      <w:r>
        <w:rPr>
          <w:rFonts w:ascii="Times New Roman" w:hAnsi="Times New Roman" w:cs="Times New Roman"/>
        </w:rPr>
        <w:tab/>
      </w:r>
      <w:r>
        <w:rPr>
          <w:rFonts w:ascii="Times New Roman" w:hAnsi="Times New Roman" w:cs="Times New Roman"/>
        </w:rPr>
        <w:t>Overview</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_Toc18157 \h </w:instrText>
      </w:r>
      <w:r>
        <w:rPr>
          <w:rFonts w:ascii="Times New Roman" w:hAnsi="Times New Roman" w:cs="Times New Roman"/>
        </w:rPr>
        <w:fldChar w:fldCharType="separate"/>
      </w:r>
      <w:r>
        <w:rPr>
          <w:rFonts w:ascii="Times New Roman" w:hAnsi="Times New Roman" w:cs="Times New Roman"/>
        </w:rPr>
        <w:t>39</w:t>
      </w:r>
      <w:r>
        <w:rPr>
          <w:rFonts w:ascii="Times New Roman" w:hAnsi="Times New Roman" w:cs="Times New Roman"/>
        </w:rPr>
        <w:fldChar w:fldCharType="end"/>
      </w:r>
    </w:p>
    <w:p w14:paraId="69DD6FA1">
      <w:pPr>
        <w:pStyle w:val="20"/>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7</w:t>
      </w:r>
      <w:r>
        <w:rPr>
          <w:rFonts w:ascii="Times New Roman" w:hAnsi="Times New Roman" w:cs="Times New Roman"/>
        </w:rPr>
        <w:t>.</w:t>
      </w:r>
      <w:r>
        <w:rPr>
          <w:rFonts w:ascii="Times New Roman" w:hAnsi="Times New Roman" w:cs="Times New Roman"/>
          <w:lang w:val="en-US" w:eastAsia="zh-CN"/>
        </w:rPr>
        <w:t>2</w:t>
      </w:r>
      <w:r>
        <w:rPr>
          <w:rFonts w:hint="default" w:ascii="Times New Roman" w:hAnsi="Times New Roman" w:cs="Times New Roman"/>
          <w:lang w:val="en-US" w:eastAsia="zh-CN"/>
        </w:rPr>
        <w:t>.2</w:t>
      </w:r>
      <w:r>
        <w:rPr>
          <w:rFonts w:hint="default" w:ascii="Times New Roman" w:hAnsi="Times New Roman" w:cs="Times New Roman"/>
          <w:lang w:val="en-US" w:eastAsia="zh-CN"/>
        </w:rPr>
        <w:tab/>
      </w:r>
      <w:r>
        <w:rPr>
          <w:rFonts w:ascii="Times New Roman" w:hAnsi="Times New Roman" w:cs="Times New Roman"/>
        </w:rPr>
        <w:t>Listening test results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_Toc26061 \h </w:instrText>
      </w:r>
      <w:r>
        <w:rPr>
          <w:rFonts w:ascii="Times New Roman" w:hAnsi="Times New Roman" w:cs="Times New Roman"/>
        </w:rPr>
        <w:fldChar w:fldCharType="separate"/>
      </w:r>
      <w:r>
        <w:rPr>
          <w:rFonts w:ascii="Times New Roman" w:hAnsi="Times New Roman" w:cs="Times New Roman"/>
        </w:rPr>
        <w:t>40</w:t>
      </w:r>
      <w:r>
        <w:rPr>
          <w:rFonts w:ascii="Times New Roman" w:hAnsi="Times New Roman" w:cs="Times New Roman"/>
        </w:rPr>
        <w:fldChar w:fldCharType="end"/>
      </w:r>
    </w:p>
    <w:p w14:paraId="453B3FB1">
      <w:pPr>
        <w:pStyle w:val="20"/>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7.</w:t>
      </w:r>
      <w:r>
        <w:rPr>
          <w:rFonts w:ascii="Times New Roman" w:hAnsi="Times New Roman" w:cs="Times New Roman"/>
          <w:lang w:val="en-US" w:eastAsia="zh-CN"/>
        </w:rPr>
        <w:t>2</w:t>
      </w:r>
      <w:r>
        <w:rPr>
          <w:rFonts w:hint="default" w:ascii="Times New Roman" w:hAnsi="Times New Roman" w:cs="Times New Roman"/>
          <w:lang w:val="en-US" w:eastAsia="zh-CN"/>
        </w:rPr>
        <w:t>.3</w:t>
      </w:r>
      <w:r>
        <w:rPr>
          <w:rFonts w:hint="default" w:ascii="Times New Roman" w:hAnsi="Times New Roman" w:cs="Times New Roman"/>
          <w:lang w:val="en-US" w:eastAsia="zh-CN"/>
        </w:rPr>
        <w:tab/>
      </w:r>
      <w:r>
        <w:rPr>
          <w:rFonts w:ascii="Times New Roman" w:hAnsi="Times New Roman" w:cs="Times New Roman"/>
        </w:rPr>
        <w:t>Extended ACR5 listening test results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_Toc30897 \h </w:instrText>
      </w:r>
      <w:r>
        <w:rPr>
          <w:rFonts w:ascii="Times New Roman" w:hAnsi="Times New Roman" w:cs="Times New Roman"/>
        </w:rPr>
        <w:fldChar w:fldCharType="separate"/>
      </w:r>
      <w:r>
        <w:rPr>
          <w:rFonts w:ascii="Times New Roman" w:hAnsi="Times New Roman" w:cs="Times New Roman"/>
        </w:rPr>
        <w:t>41</w:t>
      </w:r>
      <w:r>
        <w:rPr>
          <w:rFonts w:ascii="Times New Roman" w:hAnsi="Times New Roman" w:cs="Times New Roman"/>
        </w:rPr>
        <w:fldChar w:fldCharType="end"/>
      </w:r>
    </w:p>
    <w:p w14:paraId="0CEB6FC3">
      <w:pPr>
        <w:pStyle w:val="20"/>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7.</w:t>
      </w:r>
      <w:r>
        <w:rPr>
          <w:rFonts w:ascii="Times New Roman" w:hAnsi="Times New Roman" w:cs="Times New Roman"/>
          <w:lang w:val="en-US" w:eastAsia="zh-CN"/>
        </w:rPr>
        <w:t>2</w:t>
      </w:r>
      <w:r>
        <w:rPr>
          <w:rFonts w:hint="default" w:ascii="Times New Roman" w:hAnsi="Times New Roman" w:cs="Times New Roman"/>
          <w:lang w:val="en-US" w:eastAsia="zh-CN"/>
        </w:rPr>
        <w:t>.4</w:t>
      </w:r>
      <w:r>
        <w:rPr>
          <w:rFonts w:hint="default" w:ascii="Times New Roman" w:hAnsi="Times New Roman" w:cs="Times New Roman"/>
          <w:lang w:val="en-US" w:eastAsia="zh-CN"/>
        </w:rPr>
        <w:tab/>
      </w:r>
      <w:r>
        <w:rPr>
          <w:rFonts w:hint="default" w:ascii="Times New Roman" w:hAnsi="Times New Roman" w:cs="Times New Roman"/>
          <w:lang w:val="en-US" w:eastAsia="zh-CN"/>
        </w:rPr>
        <w:t>D</w:t>
      </w:r>
      <w:r>
        <w:rPr>
          <w:rFonts w:ascii="Times New Roman" w:hAnsi="Times New Roman" w:cs="Times New Roman"/>
        </w:rPr>
        <w:t>CR listening test results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_Toc12396 \h </w:instrText>
      </w:r>
      <w:r>
        <w:rPr>
          <w:rFonts w:ascii="Times New Roman" w:hAnsi="Times New Roman" w:cs="Times New Roman"/>
        </w:rPr>
        <w:fldChar w:fldCharType="separate"/>
      </w:r>
      <w:r>
        <w:rPr>
          <w:rFonts w:ascii="Times New Roman" w:hAnsi="Times New Roman" w:cs="Times New Roman"/>
        </w:rPr>
        <w:t>42</w:t>
      </w:r>
      <w:r>
        <w:rPr>
          <w:rFonts w:ascii="Times New Roman" w:hAnsi="Times New Roman" w:cs="Times New Roman"/>
        </w:rPr>
        <w:fldChar w:fldCharType="end"/>
      </w:r>
    </w:p>
    <w:p w14:paraId="34132C71">
      <w:pPr>
        <w:pStyle w:val="21"/>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w:t>
      </w:r>
      <w:r>
        <w:rPr>
          <w:rFonts w:ascii="Times New Roman" w:hAnsi="Times New Roman" w:cs="Times New Roman"/>
        </w:rPr>
        <w:t>7.</w:t>
      </w:r>
      <w:r>
        <w:rPr>
          <w:rFonts w:ascii="Times New Roman" w:hAnsi="Times New Roman" w:cs="Times New Roman"/>
          <w:lang w:val="en-US" w:eastAsia="zh-CN"/>
        </w:rPr>
        <w:t>3</w:t>
      </w:r>
      <w:r>
        <w:rPr>
          <w:rFonts w:hint="default" w:ascii="Times New Roman" w:hAnsi="Times New Roman" w:cs="Times New Roman"/>
          <w:lang w:val="en-US" w:eastAsia="zh-CN"/>
        </w:rPr>
        <w:tab/>
      </w:r>
      <w:r>
        <w:rPr>
          <w:rFonts w:ascii="Times New Roman" w:hAnsi="Times New Roman" w:cs="Times New Roman"/>
        </w:rPr>
        <w:t>Test results on clean speech and music/mixed content</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_Toc15158 \h </w:instrText>
      </w:r>
      <w:r>
        <w:rPr>
          <w:rFonts w:ascii="Times New Roman" w:hAnsi="Times New Roman" w:cs="Times New Roman"/>
        </w:rPr>
        <w:fldChar w:fldCharType="separate"/>
      </w:r>
      <w:r>
        <w:rPr>
          <w:rFonts w:ascii="Times New Roman" w:hAnsi="Times New Roman" w:cs="Times New Roman"/>
        </w:rPr>
        <w:t>43</w:t>
      </w:r>
      <w:r>
        <w:rPr>
          <w:rFonts w:ascii="Times New Roman" w:hAnsi="Times New Roman" w:cs="Times New Roman"/>
        </w:rPr>
        <w:fldChar w:fldCharType="end"/>
      </w:r>
    </w:p>
    <w:p w14:paraId="273737D6">
      <w:pPr>
        <w:pStyle w:val="20"/>
        <w:tabs>
          <w:tab w:val="left" w:leader="dot" w:pos="9866"/>
          <w:tab w:val="clear" w:pos="9639"/>
        </w:tabs>
        <w:rPr>
          <w:rFonts w:ascii="Times New Roman" w:hAnsi="Times New Roman" w:cs="Times New Roman"/>
        </w:rPr>
      </w:pPr>
      <w:r>
        <w:rPr>
          <w:rFonts w:ascii="Times New Roman" w:hAnsi="Times New Roman" w:cs="Times New Roman"/>
        </w:rPr>
        <w:t>7.3.1</w:t>
      </w:r>
      <w:r>
        <w:rPr>
          <w:rFonts w:ascii="Times New Roman" w:hAnsi="Times New Roman" w:cs="Times New Roman"/>
        </w:rPr>
        <w:tab/>
      </w:r>
      <w:r>
        <w:rPr>
          <w:rFonts w:ascii="Times New Roman" w:hAnsi="Times New Roman" w:cs="Times New Roman"/>
        </w:rPr>
        <w:t>Overview</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_Toc30241 \h </w:instrText>
      </w:r>
      <w:r>
        <w:rPr>
          <w:rFonts w:ascii="Times New Roman" w:hAnsi="Times New Roman" w:cs="Times New Roman"/>
        </w:rPr>
        <w:fldChar w:fldCharType="separate"/>
      </w:r>
      <w:r>
        <w:rPr>
          <w:rFonts w:ascii="Times New Roman" w:hAnsi="Times New Roman" w:cs="Times New Roman"/>
        </w:rPr>
        <w:t>43</w:t>
      </w:r>
      <w:r>
        <w:rPr>
          <w:rFonts w:ascii="Times New Roman" w:hAnsi="Times New Roman" w:cs="Times New Roman"/>
        </w:rPr>
        <w:fldChar w:fldCharType="end"/>
      </w:r>
    </w:p>
    <w:p w14:paraId="48580DFF">
      <w:pPr>
        <w:pStyle w:val="20"/>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3</w:t>
      </w:r>
      <w:r>
        <w:rPr>
          <w:rFonts w:ascii="Times New Roman" w:hAnsi="Times New Roman" w:cs="Times New Roman"/>
        </w:rPr>
        <w:t>.2</w:t>
      </w:r>
      <w:r>
        <w:rPr>
          <w:rFonts w:ascii="Times New Roman" w:hAnsi="Times New Roman" w:cs="Times New Roman"/>
        </w:rPr>
        <w:tab/>
      </w:r>
      <w:r>
        <w:rPr>
          <w:rFonts w:ascii="Times New Roman" w:hAnsi="Times New Roman" w:cs="Times New Roman"/>
        </w:rPr>
        <w:t>DCR test results on clean speech</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_Toc32292 \h </w:instrText>
      </w:r>
      <w:r>
        <w:rPr>
          <w:rFonts w:ascii="Times New Roman" w:hAnsi="Times New Roman" w:cs="Times New Roman"/>
        </w:rPr>
        <w:fldChar w:fldCharType="separate"/>
      </w:r>
      <w:r>
        <w:rPr>
          <w:rFonts w:ascii="Times New Roman" w:hAnsi="Times New Roman" w:cs="Times New Roman"/>
        </w:rPr>
        <w:t>43</w:t>
      </w:r>
      <w:r>
        <w:rPr>
          <w:rFonts w:ascii="Times New Roman" w:hAnsi="Times New Roman" w:cs="Times New Roman"/>
        </w:rPr>
        <w:fldChar w:fldCharType="end"/>
      </w:r>
    </w:p>
    <w:p w14:paraId="3EBCD754">
      <w:pPr>
        <w:pStyle w:val="20"/>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cs="Times New Roman"/>
          <w:lang w:val="en-US" w:eastAsia="zh-CN"/>
        </w:rPr>
        <w:t>3</w:t>
      </w:r>
      <w:r>
        <w:rPr>
          <w:rFonts w:ascii="Times New Roman" w:hAnsi="Times New Roman" w:cs="Times New Roman"/>
        </w:rPr>
        <w:t>.3</w:t>
      </w:r>
      <w:r>
        <w:rPr>
          <w:rFonts w:ascii="Times New Roman" w:hAnsi="Times New Roman" w:cs="Times New Roman"/>
        </w:rPr>
        <w:tab/>
      </w:r>
      <w:r>
        <w:rPr>
          <w:rFonts w:ascii="Times New Roman" w:hAnsi="Times New Roman" w:cs="Times New Roman"/>
        </w:rPr>
        <w:t>ACR test results on clean speech</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_Toc16186 \h </w:instrText>
      </w:r>
      <w:r>
        <w:rPr>
          <w:rFonts w:ascii="Times New Roman" w:hAnsi="Times New Roman" w:cs="Times New Roman"/>
        </w:rPr>
        <w:fldChar w:fldCharType="separate"/>
      </w:r>
      <w:r>
        <w:rPr>
          <w:rFonts w:ascii="Times New Roman" w:hAnsi="Times New Roman" w:cs="Times New Roman"/>
        </w:rPr>
        <w:t>44</w:t>
      </w:r>
      <w:r>
        <w:rPr>
          <w:rFonts w:ascii="Times New Roman" w:hAnsi="Times New Roman" w:cs="Times New Roman"/>
        </w:rPr>
        <w:fldChar w:fldCharType="end"/>
      </w:r>
    </w:p>
    <w:p w14:paraId="7F2B283B">
      <w:pPr>
        <w:pStyle w:val="20"/>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3</w:t>
      </w:r>
      <w:r>
        <w:rPr>
          <w:rFonts w:ascii="Times New Roman" w:hAnsi="Times New Roman" w:cs="Times New Roman"/>
        </w:rPr>
        <w:t>.4</w:t>
      </w:r>
      <w:r>
        <w:rPr>
          <w:rFonts w:ascii="Times New Roman" w:hAnsi="Times New Roman" w:cs="Times New Roman"/>
        </w:rPr>
        <w:tab/>
      </w:r>
      <w:r>
        <w:rPr>
          <w:rFonts w:ascii="Times New Roman" w:hAnsi="Times New Roman" w:cs="Times New Roman"/>
        </w:rPr>
        <w:t>DCR test results on music and mixed content</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_Toc10761 \h </w:instrText>
      </w:r>
      <w:r>
        <w:rPr>
          <w:rFonts w:ascii="Times New Roman" w:hAnsi="Times New Roman" w:cs="Times New Roman"/>
        </w:rPr>
        <w:fldChar w:fldCharType="separate"/>
      </w:r>
      <w:r>
        <w:rPr>
          <w:rFonts w:ascii="Times New Roman" w:hAnsi="Times New Roman" w:cs="Times New Roman"/>
        </w:rPr>
        <w:t>44</w:t>
      </w:r>
      <w:r>
        <w:rPr>
          <w:rFonts w:ascii="Times New Roman" w:hAnsi="Times New Roman" w:cs="Times New Roman"/>
        </w:rPr>
        <w:fldChar w:fldCharType="end"/>
      </w:r>
    </w:p>
    <w:p w14:paraId="535F6127">
      <w:pPr>
        <w:pStyle w:val="21"/>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4</w:t>
      </w:r>
      <w:r>
        <w:rPr>
          <w:rFonts w:ascii="Times New Roman" w:hAnsi="Times New Roman" w:cs="Times New Roman"/>
        </w:rPr>
        <w:tab/>
      </w:r>
      <w:r>
        <w:rPr>
          <w:rFonts w:ascii="Times New Roman" w:hAnsi="Times New Roman" w:cs="Times New Roman"/>
        </w:rPr>
        <w:t>Impact of noise suppression on AI based codecs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_Toc29465 \h </w:instrText>
      </w:r>
      <w:r>
        <w:rPr>
          <w:rFonts w:ascii="Times New Roman" w:hAnsi="Times New Roman" w:cs="Times New Roman"/>
        </w:rPr>
        <w:fldChar w:fldCharType="separate"/>
      </w:r>
      <w:r>
        <w:rPr>
          <w:rFonts w:ascii="Times New Roman" w:hAnsi="Times New Roman" w:cs="Times New Roman"/>
        </w:rPr>
        <w:t>45</w:t>
      </w:r>
      <w:r>
        <w:rPr>
          <w:rFonts w:ascii="Times New Roman" w:hAnsi="Times New Roman" w:cs="Times New Roman"/>
        </w:rPr>
        <w:fldChar w:fldCharType="end"/>
      </w:r>
    </w:p>
    <w:p w14:paraId="2BC66DB0">
      <w:pPr>
        <w:pStyle w:val="20"/>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4</w:t>
      </w:r>
      <w:r>
        <w:rPr>
          <w:rFonts w:ascii="Times New Roman" w:hAnsi="Times New Roman" w:cs="Times New Roman"/>
        </w:rPr>
        <w:t>.1</w:t>
      </w:r>
      <w:r>
        <w:rPr>
          <w:rFonts w:ascii="Times New Roman" w:hAnsi="Times New Roman" w:cs="Times New Roman"/>
        </w:rPr>
        <w:tab/>
      </w:r>
      <w:r>
        <w:rPr>
          <w:rFonts w:ascii="Times New Roman" w:hAnsi="Times New Roman" w:cs="Times New Roman"/>
        </w:rPr>
        <w:t>Existing systems using noise suppression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_Toc100 \h </w:instrText>
      </w:r>
      <w:r>
        <w:rPr>
          <w:rFonts w:ascii="Times New Roman" w:hAnsi="Times New Roman" w:cs="Times New Roman"/>
        </w:rPr>
        <w:fldChar w:fldCharType="separate"/>
      </w:r>
      <w:r>
        <w:rPr>
          <w:rFonts w:ascii="Times New Roman" w:hAnsi="Times New Roman" w:cs="Times New Roman"/>
        </w:rPr>
        <w:t>45</w:t>
      </w:r>
      <w:r>
        <w:rPr>
          <w:rFonts w:ascii="Times New Roman" w:hAnsi="Times New Roman" w:cs="Times New Roman"/>
        </w:rPr>
        <w:fldChar w:fldCharType="end"/>
      </w:r>
    </w:p>
    <w:p w14:paraId="3D1432AD">
      <w:pPr>
        <w:pStyle w:val="19"/>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4</w:t>
      </w:r>
      <w:r>
        <w:rPr>
          <w:rFonts w:ascii="Times New Roman" w:hAnsi="Times New Roman" w:cs="Times New Roman"/>
        </w:rPr>
        <w:t>.1.1</w:t>
      </w:r>
      <w:r>
        <w:rPr>
          <w:rFonts w:ascii="Times New Roman" w:hAnsi="Times New Roman" w:cs="Times New Roman"/>
        </w:rPr>
        <w:tab/>
      </w:r>
      <w:r>
        <w:rPr>
          <w:rFonts w:ascii="Times New Roman" w:hAnsi="Times New Roman" w:cs="Times New Roman"/>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_Toc20547 \h </w:instrText>
      </w:r>
      <w:r>
        <w:rPr>
          <w:rFonts w:ascii="Times New Roman" w:hAnsi="Times New Roman" w:cs="Times New Roman"/>
        </w:rPr>
        <w:fldChar w:fldCharType="separate"/>
      </w:r>
      <w:r>
        <w:rPr>
          <w:rFonts w:ascii="Times New Roman" w:hAnsi="Times New Roman" w:cs="Times New Roman"/>
        </w:rPr>
        <w:t>45</w:t>
      </w:r>
      <w:r>
        <w:rPr>
          <w:rFonts w:ascii="Times New Roman" w:hAnsi="Times New Roman" w:cs="Times New Roman"/>
        </w:rPr>
        <w:fldChar w:fldCharType="end"/>
      </w:r>
    </w:p>
    <w:p w14:paraId="4D8C3C1C">
      <w:pPr>
        <w:pStyle w:val="19"/>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4</w:t>
      </w:r>
      <w:r>
        <w:rPr>
          <w:rFonts w:ascii="Times New Roman" w:hAnsi="Times New Roman" w:cs="Times New Roman"/>
        </w:rPr>
        <w:t>.1.2</w:t>
      </w:r>
      <w:r>
        <w:rPr>
          <w:rFonts w:hint="default" w:ascii="Times New Roman" w:hAnsi="Times New Roman" w:eastAsia="宋体" w:cs="Times New Roman"/>
          <w:lang w:val="en-US" w:eastAsia="zh-CN"/>
        </w:rPr>
        <w:tab/>
      </w:r>
      <w:r>
        <w:rPr>
          <w:rFonts w:ascii="Times New Roman" w:hAnsi="Times New Roman" w:cs="Times New Roman"/>
        </w:rPr>
        <w:t>Classical speech coding</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_Toc9683 \h </w:instrText>
      </w:r>
      <w:r>
        <w:rPr>
          <w:rFonts w:ascii="Times New Roman" w:hAnsi="Times New Roman" w:cs="Times New Roman"/>
        </w:rPr>
        <w:fldChar w:fldCharType="separate"/>
      </w:r>
      <w:r>
        <w:rPr>
          <w:rFonts w:ascii="Times New Roman" w:hAnsi="Times New Roman" w:cs="Times New Roman"/>
        </w:rPr>
        <w:t>45</w:t>
      </w:r>
      <w:r>
        <w:rPr>
          <w:rFonts w:ascii="Times New Roman" w:hAnsi="Times New Roman" w:cs="Times New Roman"/>
        </w:rPr>
        <w:fldChar w:fldCharType="end"/>
      </w:r>
    </w:p>
    <w:p w14:paraId="7D37266F">
      <w:pPr>
        <w:pStyle w:val="19"/>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4</w:t>
      </w:r>
      <w:r>
        <w:rPr>
          <w:rFonts w:ascii="Times New Roman" w:hAnsi="Times New Roman" w:cs="Times New Roman"/>
        </w:rPr>
        <w:t>.1.3</w:t>
      </w:r>
      <w:r>
        <w:rPr>
          <w:rFonts w:hint="default" w:ascii="Times New Roman" w:hAnsi="Times New Roman" w:eastAsia="宋体" w:cs="Times New Roman"/>
          <w:lang w:val="en-US" w:eastAsia="zh-CN"/>
        </w:rPr>
        <w:tab/>
      </w:r>
      <w:r>
        <w:rPr>
          <w:rFonts w:ascii="Times New Roman" w:hAnsi="Times New Roman" w:cs="Times New Roman"/>
        </w:rPr>
        <w:t>Neural speech coding</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_Toc4167 \h </w:instrText>
      </w:r>
      <w:r>
        <w:rPr>
          <w:rFonts w:ascii="Times New Roman" w:hAnsi="Times New Roman" w:cs="Times New Roman"/>
        </w:rPr>
        <w:fldChar w:fldCharType="separate"/>
      </w:r>
      <w:r>
        <w:rPr>
          <w:rFonts w:ascii="Times New Roman" w:hAnsi="Times New Roman" w:cs="Times New Roman"/>
        </w:rPr>
        <w:t>45</w:t>
      </w:r>
      <w:r>
        <w:rPr>
          <w:rFonts w:ascii="Times New Roman" w:hAnsi="Times New Roman" w:cs="Times New Roman"/>
        </w:rPr>
        <w:fldChar w:fldCharType="end"/>
      </w:r>
    </w:p>
    <w:p w14:paraId="51F23566">
      <w:pPr>
        <w:pStyle w:val="20"/>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4</w:t>
      </w:r>
      <w:r>
        <w:rPr>
          <w:rFonts w:ascii="Times New Roman" w:hAnsi="Times New Roman" w:cs="Times New Roman"/>
        </w:rPr>
        <w:t>.2</w:t>
      </w:r>
      <w:r>
        <w:rPr>
          <w:rFonts w:hint="default" w:ascii="Times New Roman" w:hAnsi="Times New Roman" w:eastAsia="宋体" w:cs="Times New Roman"/>
          <w:lang w:val="en-US" w:eastAsia="zh-CN"/>
        </w:rPr>
        <w:tab/>
      </w:r>
      <w:r>
        <w:rPr>
          <w:rFonts w:ascii="Times New Roman" w:hAnsi="Times New Roman" w:cs="Times New Roman"/>
        </w:rPr>
        <w:t>Impact of noise suppression on AI based coded speech</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_Toc8048 \h </w:instrText>
      </w:r>
      <w:r>
        <w:rPr>
          <w:rFonts w:ascii="Times New Roman" w:hAnsi="Times New Roman" w:cs="Times New Roman"/>
        </w:rPr>
        <w:fldChar w:fldCharType="separate"/>
      </w:r>
      <w:r>
        <w:rPr>
          <w:rFonts w:ascii="Times New Roman" w:hAnsi="Times New Roman" w:cs="Times New Roman"/>
        </w:rPr>
        <w:t>46</w:t>
      </w:r>
      <w:r>
        <w:rPr>
          <w:rFonts w:ascii="Times New Roman" w:hAnsi="Times New Roman" w:cs="Times New Roman"/>
        </w:rPr>
        <w:fldChar w:fldCharType="end"/>
      </w:r>
    </w:p>
    <w:p w14:paraId="076EB90E">
      <w:pPr>
        <w:pStyle w:val="19"/>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4</w:t>
      </w:r>
      <w:r>
        <w:rPr>
          <w:rFonts w:ascii="Times New Roman" w:hAnsi="Times New Roman" w:cs="Times New Roman"/>
        </w:rPr>
        <w:t>.2.1</w:t>
      </w:r>
      <w:r>
        <w:rPr>
          <w:rFonts w:ascii="Times New Roman" w:hAnsi="Times New Roman" w:cs="Times New Roman"/>
        </w:rPr>
        <w:tab/>
      </w:r>
      <w:r>
        <w:rPr>
          <w:rFonts w:ascii="Times New Roman" w:hAnsi="Times New Roman" w:cs="Times New Roman"/>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_Toc5779 \h </w:instrText>
      </w:r>
      <w:r>
        <w:rPr>
          <w:rFonts w:ascii="Times New Roman" w:hAnsi="Times New Roman" w:cs="Times New Roman"/>
        </w:rPr>
        <w:fldChar w:fldCharType="separate"/>
      </w:r>
      <w:r>
        <w:rPr>
          <w:rFonts w:ascii="Times New Roman" w:hAnsi="Times New Roman" w:cs="Times New Roman"/>
        </w:rPr>
        <w:t>46</w:t>
      </w:r>
      <w:r>
        <w:rPr>
          <w:rFonts w:ascii="Times New Roman" w:hAnsi="Times New Roman" w:cs="Times New Roman"/>
        </w:rPr>
        <w:fldChar w:fldCharType="end"/>
      </w:r>
    </w:p>
    <w:p w14:paraId="5BDDF593">
      <w:pPr>
        <w:pStyle w:val="19"/>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4</w:t>
      </w:r>
      <w:r>
        <w:rPr>
          <w:rFonts w:ascii="Times New Roman" w:hAnsi="Times New Roman" w:cs="Times New Roman"/>
        </w:rPr>
        <w:t>.2.2</w:t>
      </w:r>
      <w:r>
        <w:rPr>
          <w:rFonts w:hint="default" w:ascii="Times New Roman" w:hAnsi="Times New Roman" w:eastAsia="宋体" w:cs="Times New Roman"/>
          <w:lang w:val="en-US" w:eastAsia="zh-CN"/>
        </w:rPr>
        <w:tab/>
      </w:r>
      <w:r>
        <w:rPr>
          <w:rFonts w:ascii="Times New Roman" w:hAnsi="Times New Roman" w:cs="Times New Roman"/>
        </w:rPr>
        <w:t>Test design and mixing procedure</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_Toc21188 \h </w:instrText>
      </w:r>
      <w:r>
        <w:rPr>
          <w:rFonts w:ascii="Times New Roman" w:hAnsi="Times New Roman" w:cs="Times New Roman"/>
        </w:rPr>
        <w:fldChar w:fldCharType="separate"/>
      </w:r>
      <w:r>
        <w:rPr>
          <w:rFonts w:ascii="Times New Roman" w:hAnsi="Times New Roman" w:cs="Times New Roman"/>
        </w:rPr>
        <w:t>46</w:t>
      </w:r>
      <w:r>
        <w:rPr>
          <w:rFonts w:ascii="Times New Roman" w:hAnsi="Times New Roman" w:cs="Times New Roman"/>
        </w:rPr>
        <w:fldChar w:fldCharType="end"/>
      </w:r>
    </w:p>
    <w:p w14:paraId="09AA071C">
      <w:pPr>
        <w:pStyle w:val="19"/>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4</w:t>
      </w:r>
      <w:r>
        <w:rPr>
          <w:rFonts w:ascii="Times New Roman" w:hAnsi="Times New Roman" w:cs="Times New Roman"/>
        </w:rPr>
        <w:t>.2.3</w:t>
      </w:r>
      <w:r>
        <w:rPr>
          <w:rFonts w:ascii="Times New Roman" w:hAnsi="Times New Roman" w:cs="Times New Roman"/>
        </w:rPr>
        <w:tab/>
      </w:r>
      <w:r>
        <w:rPr>
          <w:rFonts w:ascii="Times New Roman" w:hAnsi="Times New Roman" w:cs="Times New Roman"/>
        </w:rPr>
        <w:t>Conditions under test</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_Toc19221 \h </w:instrText>
      </w:r>
      <w:r>
        <w:rPr>
          <w:rFonts w:ascii="Times New Roman" w:hAnsi="Times New Roman" w:cs="Times New Roman"/>
        </w:rPr>
        <w:fldChar w:fldCharType="separate"/>
      </w:r>
      <w:r>
        <w:rPr>
          <w:rFonts w:ascii="Times New Roman" w:hAnsi="Times New Roman" w:cs="Times New Roman"/>
        </w:rPr>
        <w:t>46</w:t>
      </w:r>
      <w:r>
        <w:rPr>
          <w:rFonts w:ascii="Times New Roman" w:hAnsi="Times New Roman" w:cs="Times New Roman"/>
        </w:rPr>
        <w:fldChar w:fldCharType="end"/>
      </w:r>
    </w:p>
    <w:p w14:paraId="2E6CF9B9">
      <w:pPr>
        <w:pStyle w:val="19"/>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4</w:t>
      </w:r>
      <w:r>
        <w:rPr>
          <w:rFonts w:ascii="Times New Roman" w:hAnsi="Times New Roman" w:cs="Times New Roman"/>
        </w:rPr>
        <w:t>.2.4</w:t>
      </w:r>
      <w:r>
        <w:rPr>
          <w:rFonts w:ascii="Times New Roman" w:hAnsi="Times New Roman" w:cs="Times New Roman"/>
        </w:rPr>
        <w:tab/>
      </w:r>
      <w:r>
        <w:rPr>
          <w:rFonts w:ascii="Times New Roman" w:hAnsi="Times New Roman" w:cs="Times New Roman"/>
        </w:rPr>
        <w:t>High SNR test results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_Toc26208 \h </w:instrText>
      </w:r>
      <w:r>
        <w:rPr>
          <w:rFonts w:ascii="Times New Roman" w:hAnsi="Times New Roman" w:cs="Times New Roman"/>
        </w:rPr>
        <w:fldChar w:fldCharType="separate"/>
      </w:r>
      <w:r>
        <w:rPr>
          <w:rFonts w:ascii="Times New Roman" w:hAnsi="Times New Roman" w:cs="Times New Roman"/>
        </w:rPr>
        <w:t>46</w:t>
      </w:r>
      <w:r>
        <w:rPr>
          <w:rFonts w:ascii="Times New Roman" w:hAnsi="Times New Roman" w:cs="Times New Roman"/>
        </w:rPr>
        <w:fldChar w:fldCharType="end"/>
      </w:r>
    </w:p>
    <w:p w14:paraId="03EC9FEC">
      <w:pPr>
        <w:pStyle w:val="19"/>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4</w:t>
      </w:r>
      <w:r>
        <w:rPr>
          <w:rFonts w:ascii="Times New Roman" w:hAnsi="Times New Roman" w:cs="Times New Roman"/>
        </w:rPr>
        <w:t>.2.5</w:t>
      </w:r>
      <w:r>
        <w:rPr>
          <w:rFonts w:ascii="Times New Roman" w:hAnsi="Times New Roman" w:cs="Times New Roman"/>
        </w:rPr>
        <w:tab/>
      </w:r>
      <w:r>
        <w:rPr>
          <w:rFonts w:ascii="Times New Roman" w:hAnsi="Times New Roman" w:cs="Times New Roman"/>
        </w:rPr>
        <w:t>Low SNR test results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_Toc9973 \h </w:instrText>
      </w:r>
      <w:r>
        <w:rPr>
          <w:rFonts w:ascii="Times New Roman" w:hAnsi="Times New Roman" w:cs="Times New Roman"/>
        </w:rPr>
        <w:fldChar w:fldCharType="separate"/>
      </w:r>
      <w:r>
        <w:rPr>
          <w:rFonts w:ascii="Times New Roman" w:hAnsi="Times New Roman" w:cs="Times New Roman"/>
        </w:rPr>
        <w:t>48</w:t>
      </w:r>
      <w:r>
        <w:rPr>
          <w:rFonts w:ascii="Times New Roman" w:hAnsi="Times New Roman" w:cs="Times New Roman"/>
        </w:rPr>
        <w:fldChar w:fldCharType="end"/>
      </w:r>
    </w:p>
    <w:p w14:paraId="4C00517B">
      <w:pPr>
        <w:pStyle w:val="20"/>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4</w:t>
      </w:r>
      <w:r>
        <w:rPr>
          <w:rFonts w:ascii="Times New Roman" w:hAnsi="Times New Roman" w:cs="Times New Roman"/>
        </w:rPr>
        <w:t>.3</w:t>
      </w:r>
      <w:r>
        <w:rPr>
          <w:rFonts w:hint="default" w:ascii="Times New Roman" w:hAnsi="Times New Roman" w:eastAsia="宋体" w:cs="Times New Roman"/>
          <w:lang w:val="en-US" w:eastAsia="zh-CN"/>
        </w:rPr>
        <w:tab/>
      </w:r>
      <w:r>
        <w:rPr>
          <w:rFonts w:ascii="Times New Roman" w:hAnsi="Times New Roman" w:cs="Times New Roman"/>
        </w:rPr>
        <w:t>Conclusions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_Toc4165 \h </w:instrText>
      </w:r>
      <w:r>
        <w:rPr>
          <w:rFonts w:ascii="Times New Roman" w:hAnsi="Times New Roman" w:cs="Times New Roman"/>
        </w:rPr>
        <w:fldChar w:fldCharType="separate"/>
      </w:r>
      <w:r>
        <w:rPr>
          <w:rFonts w:ascii="Times New Roman" w:hAnsi="Times New Roman" w:cs="Times New Roman"/>
        </w:rPr>
        <w:t>50</w:t>
      </w:r>
      <w:r>
        <w:rPr>
          <w:rFonts w:ascii="Times New Roman" w:hAnsi="Times New Roman" w:cs="Times New Roman"/>
        </w:rPr>
        <w:fldChar w:fldCharType="end"/>
      </w:r>
    </w:p>
    <w:p w14:paraId="26FAC20F">
      <w:pPr>
        <w:pStyle w:val="21"/>
        <w:tabs>
          <w:tab w:val="left" w:leader="dot" w:pos="9866"/>
          <w:tab w:val="clear" w:pos="9639"/>
        </w:tabs>
        <w:rPr>
          <w:rFonts w:ascii="Times New Roman" w:hAnsi="Times New Roman" w:cs="Times New Roman"/>
        </w:rPr>
      </w:pPr>
      <w:r>
        <w:rPr>
          <w:rFonts w:ascii="Times New Roman" w:hAnsi="Times New Roman" w:cs="Times New Roman"/>
          <w:lang w:val="en-US" w:eastAsia="zh-CN"/>
        </w:rPr>
        <w:t>7.5</w:t>
      </w:r>
      <w:r>
        <w:rPr>
          <w:rFonts w:hint="default" w:ascii="Times New Roman" w:hAnsi="Times New Roman" w:cs="Times New Roman"/>
          <w:lang w:val="en-US" w:eastAsia="zh-CN"/>
        </w:rPr>
        <w:tab/>
      </w:r>
      <w:r>
        <w:rPr>
          <w:rFonts w:ascii="Times New Roman" w:hAnsi="Times New Roman" w:cs="Times New Roman"/>
          <w:lang w:val="en-US" w:eastAsia="zh-CN"/>
        </w:rPr>
        <w:t>Analysis of an existing AI codec: Lyra V2</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_Toc27609 \h </w:instrText>
      </w:r>
      <w:r>
        <w:rPr>
          <w:rFonts w:ascii="Times New Roman" w:hAnsi="Times New Roman" w:cs="Times New Roman"/>
        </w:rPr>
        <w:fldChar w:fldCharType="separate"/>
      </w:r>
      <w:r>
        <w:rPr>
          <w:rFonts w:ascii="Times New Roman" w:hAnsi="Times New Roman" w:cs="Times New Roman"/>
        </w:rPr>
        <w:t>50</w:t>
      </w:r>
      <w:r>
        <w:rPr>
          <w:rFonts w:ascii="Times New Roman" w:hAnsi="Times New Roman" w:cs="Times New Roman"/>
        </w:rPr>
        <w:fldChar w:fldCharType="end"/>
      </w:r>
    </w:p>
    <w:p w14:paraId="051F8261">
      <w:pPr>
        <w:pStyle w:val="20"/>
        <w:tabs>
          <w:tab w:val="left" w:leader="dot" w:pos="9866"/>
          <w:tab w:val="clear" w:pos="9639"/>
        </w:tabs>
        <w:rPr>
          <w:rFonts w:ascii="Times New Roman" w:hAnsi="Times New Roman" w:cs="Times New Roman"/>
        </w:rPr>
      </w:pPr>
      <w:r>
        <w:rPr>
          <w:rFonts w:ascii="Times New Roman" w:hAnsi="Times New Roman" w:cs="Times New Roman"/>
          <w:lang w:val="en-US" w:eastAsia="zh-CN"/>
        </w:rPr>
        <w:t>7.5.1</w:t>
      </w:r>
      <w:r>
        <w:rPr>
          <w:rFonts w:hint="default" w:ascii="Times New Roman" w:hAnsi="Times New Roman" w:cs="Times New Roman"/>
          <w:lang w:val="en-US" w:eastAsia="zh-CN"/>
        </w:rPr>
        <w:tab/>
      </w:r>
      <w:r>
        <w:rPr>
          <w:rFonts w:ascii="Times New Roman" w:hAnsi="Times New Roman" w:cs="Times New Roman"/>
          <w:lang w:val="en-US" w:eastAsia="zh-CN"/>
        </w:rPr>
        <w:t>Code-Level analysis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_Toc2175 \h </w:instrText>
      </w:r>
      <w:r>
        <w:rPr>
          <w:rFonts w:ascii="Times New Roman" w:hAnsi="Times New Roman" w:cs="Times New Roman"/>
        </w:rPr>
        <w:fldChar w:fldCharType="separate"/>
      </w:r>
      <w:r>
        <w:rPr>
          <w:rFonts w:ascii="Times New Roman" w:hAnsi="Times New Roman" w:cs="Times New Roman"/>
        </w:rPr>
        <w:t>50</w:t>
      </w:r>
      <w:r>
        <w:rPr>
          <w:rFonts w:ascii="Times New Roman" w:hAnsi="Times New Roman" w:cs="Times New Roman"/>
        </w:rPr>
        <w:fldChar w:fldCharType="end"/>
      </w:r>
    </w:p>
    <w:p w14:paraId="544F3E17">
      <w:pPr>
        <w:pStyle w:val="20"/>
        <w:tabs>
          <w:tab w:val="left" w:leader="dot" w:pos="9866"/>
          <w:tab w:val="clear" w:pos="9639"/>
        </w:tabs>
        <w:rPr>
          <w:rFonts w:ascii="Times New Roman" w:hAnsi="Times New Roman" w:cs="Times New Roman"/>
        </w:rPr>
      </w:pPr>
      <w:r>
        <w:rPr>
          <w:rFonts w:ascii="Times New Roman" w:hAnsi="Times New Roman" w:cs="Times New Roman"/>
          <w:lang w:val="en-US" w:eastAsia="zh-CN"/>
        </w:rPr>
        <w:t>7.5.2</w:t>
      </w:r>
      <w:r>
        <w:rPr>
          <w:rFonts w:hint="default" w:ascii="Times New Roman" w:hAnsi="Times New Roman" w:cs="Times New Roman"/>
          <w:lang w:val="en-US" w:eastAsia="zh-CN"/>
        </w:rPr>
        <w:tab/>
      </w:r>
      <w:r>
        <w:rPr>
          <w:rFonts w:ascii="Times New Roman" w:hAnsi="Times New Roman" w:cs="Times New Roman"/>
          <w:lang w:val="en-US" w:eastAsia="zh-CN"/>
        </w:rPr>
        <w:t>Conclusion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_Toc664 \h </w:instrText>
      </w:r>
      <w:r>
        <w:rPr>
          <w:rFonts w:ascii="Times New Roman" w:hAnsi="Times New Roman" w:cs="Times New Roman"/>
        </w:rPr>
        <w:fldChar w:fldCharType="separate"/>
      </w:r>
      <w:r>
        <w:rPr>
          <w:rFonts w:ascii="Times New Roman" w:hAnsi="Times New Roman" w:cs="Times New Roman"/>
        </w:rPr>
        <w:t>51</w:t>
      </w:r>
      <w:r>
        <w:rPr>
          <w:rFonts w:ascii="Times New Roman" w:hAnsi="Times New Roman" w:cs="Times New Roman"/>
        </w:rPr>
        <w:fldChar w:fldCharType="end"/>
      </w:r>
    </w:p>
    <w:p w14:paraId="09346421">
      <w:pPr>
        <w:pStyle w:val="21"/>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6</w:t>
      </w:r>
      <w:r>
        <w:rPr>
          <w:rFonts w:hint="default" w:ascii="Times New Roman" w:hAnsi="Times New Roman" w:eastAsia="宋体" w:cs="Times New Roman"/>
          <w:lang w:val="en-US" w:eastAsia="zh-CN"/>
        </w:rPr>
        <w:tab/>
      </w:r>
      <w:r>
        <w:rPr>
          <w:rFonts w:ascii="Times New Roman" w:hAnsi="Times New Roman" w:cs="Times New Roman"/>
        </w:rPr>
        <w:t>Complexity Analysis of an existing AI Codec: DAC</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_Toc18846 \h </w:instrText>
      </w:r>
      <w:r>
        <w:rPr>
          <w:rFonts w:ascii="Times New Roman" w:hAnsi="Times New Roman" w:cs="Times New Roman"/>
        </w:rPr>
        <w:fldChar w:fldCharType="separate"/>
      </w:r>
      <w:r>
        <w:rPr>
          <w:rFonts w:ascii="Times New Roman" w:hAnsi="Times New Roman" w:cs="Times New Roman"/>
        </w:rPr>
        <w:t>51</w:t>
      </w:r>
      <w:r>
        <w:rPr>
          <w:rFonts w:ascii="Times New Roman" w:hAnsi="Times New Roman" w:cs="Times New Roman"/>
        </w:rPr>
        <w:fldChar w:fldCharType="end"/>
      </w:r>
    </w:p>
    <w:p w14:paraId="5E31FAC7">
      <w:pPr>
        <w:pStyle w:val="20"/>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6</w:t>
      </w:r>
      <w:r>
        <w:rPr>
          <w:rFonts w:ascii="Times New Roman" w:hAnsi="Times New Roman" w:cs="Times New Roman"/>
        </w:rPr>
        <w:t>.1</w:t>
      </w:r>
      <w:r>
        <w:rPr>
          <w:rFonts w:hint="default" w:ascii="Times New Roman" w:hAnsi="Times New Roman" w:eastAsia="宋体" w:cs="Times New Roman"/>
          <w:lang w:val="en-US" w:eastAsia="zh-CN"/>
        </w:rPr>
        <w:tab/>
      </w:r>
      <w:r>
        <w:rPr>
          <w:rFonts w:ascii="Times New Roman" w:hAnsi="Times New Roman" w:cs="Times New Roman"/>
        </w:rPr>
        <w:t>Methodology for Complexity Analysis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_Toc9292 \h </w:instrText>
      </w:r>
      <w:r>
        <w:rPr>
          <w:rFonts w:ascii="Times New Roman" w:hAnsi="Times New Roman" w:cs="Times New Roman"/>
        </w:rPr>
        <w:fldChar w:fldCharType="separate"/>
      </w:r>
      <w:r>
        <w:rPr>
          <w:rFonts w:ascii="Times New Roman" w:hAnsi="Times New Roman" w:cs="Times New Roman"/>
        </w:rPr>
        <w:t>51</w:t>
      </w:r>
      <w:r>
        <w:rPr>
          <w:rFonts w:ascii="Times New Roman" w:hAnsi="Times New Roman" w:cs="Times New Roman"/>
        </w:rPr>
        <w:fldChar w:fldCharType="end"/>
      </w:r>
    </w:p>
    <w:p w14:paraId="608C8D3D">
      <w:pPr>
        <w:pStyle w:val="20"/>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6</w:t>
      </w:r>
      <w:r>
        <w:rPr>
          <w:rFonts w:ascii="Times New Roman" w:hAnsi="Times New Roman" w:cs="Times New Roman"/>
        </w:rPr>
        <w:t>.2</w:t>
      </w:r>
      <w:r>
        <w:rPr>
          <w:rFonts w:hint="default" w:ascii="Times New Roman" w:hAnsi="Times New Roman" w:eastAsia="宋体" w:cs="Times New Roman"/>
          <w:lang w:val="en-US" w:eastAsia="zh-CN"/>
        </w:rPr>
        <w:tab/>
      </w:r>
      <w:r>
        <w:rPr>
          <w:rFonts w:ascii="Times New Roman" w:hAnsi="Times New Roman" w:cs="Times New Roman"/>
        </w:rPr>
        <w:t>Theoretical Complexity Analysis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_Toc22002 \h </w:instrText>
      </w:r>
      <w:r>
        <w:rPr>
          <w:rFonts w:ascii="Times New Roman" w:hAnsi="Times New Roman" w:cs="Times New Roman"/>
        </w:rPr>
        <w:fldChar w:fldCharType="separate"/>
      </w:r>
      <w:r>
        <w:rPr>
          <w:rFonts w:ascii="Times New Roman" w:hAnsi="Times New Roman" w:cs="Times New Roman"/>
        </w:rPr>
        <w:t>51</w:t>
      </w:r>
      <w:r>
        <w:rPr>
          <w:rFonts w:ascii="Times New Roman" w:hAnsi="Times New Roman" w:cs="Times New Roman"/>
        </w:rPr>
        <w:fldChar w:fldCharType="end"/>
      </w:r>
    </w:p>
    <w:p w14:paraId="2E77AFA3">
      <w:pPr>
        <w:pStyle w:val="20"/>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eastAsia="宋体" w:cs="Times New Roman"/>
          <w:lang w:val="en-US" w:eastAsia="zh-CN"/>
        </w:rPr>
        <w:t>6</w:t>
      </w:r>
      <w:r>
        <w:rPr>
          <w:rFonts w:ascii="Times New Roman" w:hAnsi="Times New Roman" w:cs="Times New Roman"/>
        </w:rPr>
        <w:t>.3</w:t>
      </w:r>
      <w:r>
        <w:rPr>
          <w:rFonts w:hint="default" w:ascii="Times New Roman" w:hAnsi="Times New Roman" w:eastAsia="宋体" w:cs="Times New Roman"/>
          <w:lang w:val="en-US" w:eastAsia="zh-CN"/>
        </w:rPr>
        <w:tab/>
      </w:r>
      <w:r>
        <w:rPr>
          <w:rFonts w:ascii="Times New Roman" w:hAnsi="Times New Roman" w:cs="Times New Roman"/>
        </w:rPr>
        <w:t>Real-World Inference Performance Analysis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_Toc18717 \h </w:instrText>
      </w:r>
      <w:r>
        <w:rPr>
          <w:rFonts w:ascii="Times New Roman" w:hAnsi="Times New Roman" w:cs="Times New Roman"/>
        </w:rPr>
        <w:fldChar w:fldCharType="separate"/>
      </w:r>
      <w:r>
        <w:rPr>
          <w:rFonts w:ascii="Times New Roman" w:hAnsi="Times New Roman" w:cs="Times New Roman"/>
        </w:rPr>
        <w:t>52</w:t>
      </w:r>
      <w:r>
        <w:rPr>
          <w:rFonts w:ascii="Times New Roman" w:hAnsi="Times New Roman" w:cs="Times New Roman"/>
        </w:rPr>
        <w:fldChar w:fldCharType="end"/>
      </w:r>
    </w:p>
    <w:p w14:paraId="7B8224C2">
      <w:pPr>
        <w:pStyle w:val="20"/>
        <w:tabs>
          <w:tab w:val="left" w:leader="dot" w:pos="9866"/>
          <w:tab w:val="clear" w:pos="9639"/>
        </w:tabs>
        <w:rPr>
          <w:rFonts w:ascii="Times New Roman" w:hAnsi="Times New Roman" w:cs="Times New Roman"/>
        </w:rPr>
      </w:pPr>
      <w:r>
        <w:rPr>
          <w:rFonts w:ascii="Times New Roman" w:hAnsi="Times New Roman" w:cs="Times New Roman"/>
        </w:rPr>
        <w:t>7.</w:t>
      </w:r>
      <w:r>
        <w:rPr>
          <w:rFonts w:ascii="Times New Roman" w:hAnsi="Times New Roman" w:cs="Times New Roman"/>
          <w:lang w:val="en-US" w:eastAsia="zh-CN"/>
        </w:rPr>
        <w:t>6</w:t>
      </w:r>
      <w:r>
        <w:rPr>
          <w:rFonts w:ascii="Times New Roman" w:hAnsi="Times New Roman" w:cs="Times New Roman"/>
        </w:rPr>
        <w:t>.4</w:t>
      </w:r>
      <w:r>
        <w:rPr>
          <w:rFonts w:hint="default" w:ascii="Times New Roman" w:hAnsi="Times New Roman" w:eastAsia="宋体" w:cs="Times New Roman"/>
          <w:lang w:val="en-US" w:eastAsia="zh-CN"/>
        </w:rPr>
        <w:tab/>
      </w:r>
      <w:r>
        <w:rPr>
          <w:rFonts w:ascii="Times New Roman" w:hAnsi="Times New Roman" w:cs="Times New Roman"/>
        </w:rPr>
        <w:t>Key Findings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_Toc12216 \h </w:instrText>
      </w:r>
      <w:r>
        <w:rPr>
          <w:rFonts w:ascii="Times New Roman" w:hAnsi="Times New Roman" w:cs="Times New Roman"/>
        </w:rPr>
        <w:fldChar w:fldCharType="separate"/>
      </w:r>
      <w:r>
        <w:rPr>
          <w:rFonts w:ascii="Times New Roman" w:hAnsi="Times New Roman" w:cs="Times New Roman"/>
        </w:rPr>
        <w:t>52</w:t>
      </w:r>
      <w:r>
        <w:rPr>
          <w:rFonts w:ascii="Times New Roman" w:hAnsi="Times New Roman" w:cs="Times New Roman"/>
        </w:rPr>
        <w:fldChar w:fldCharType="end"/>
      </w:r>
    </w:p>
    <w:p w14:paraId="2D990B65">
      <w:pPr>
        <w:pStyle w:val="22"/>
        <w:tabs>
          <w:tab w:val="left" w:leader="dot" w:pos="9866"/>
          <w:tab w:val="clear" w:pos="9639"/>
        </w:tabs>
        <w:rPr>
          <w:rFonts w:ascii="Times New Roman" w:hAnsi="Times New Roman" w:cs="Times New Roman"/>
        </w:rPr>
      </w:pPr>
      <w:r>
        <w:rPr>
          <w:rFonts w:ascii="Times New Roman" w:hAnsi="Times New Roman" w:cs="Times New Roman"/>
        </w:rPr>
        <w:t>8</w:t>
      </w:r>
      <w:r>
        <w:rPr>
          <w:rFonts w:ascii="Times New Roman" w:hAnsi="Times New Roman" w:cs="Times New Roman"/>
        </w:rPr>
        <w:tab/>
      </w:r>
      <w:r>
        <w:rPr>
          <w:rFonts w:ascii="Times New Roman" w:hAnsi="Times New Roman" w:cs="Times New Roman"/>
        </w:rPr>
        <w:t>Performance requirements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_Toc29246 \h </w:instrText>
      </w:r>
      <w:r>
        <w:rPr>
          <w:rFonts w:ascii="Times New Roman" w:hAnsi="Times New Roman" w:cs="Times New Roman"/>
        </w:rPr>
        <w:fldChar w:fldCharType="separate"/>
      </w:r>
      <w:r>
        <w:rPr>
          <w:rFonts w:ascii="Times New Roman" w:hAnsi="Times New Roman" w:cs="Times New Roman"/>
        </w:rPr>
        <w:t>55</w:t>
      </w:r>
      <w:r>
        <w:rPr>
          <w:rFonts w:ascii="Times New Roman" w:hAnsi="Times New Roman" w:cs="Times New Roman"/>
        </w:rPr>
        <w:fldChar w:fldCharType="end"/>
      </w:r>
    </w:p>
    <w:p w14:paraId="7F9D56C1">
      <w:pPr>
        <w:pStyle w:val="21"/>
        <w:tabs>
          <w:tab w:val="left" w:leader="dot" w:pos="9866"/>
          <w:tab w:val="clear" w:pos="9639"/>
        </w:tabs>
        <w:rPr>
          <w:rFonts w:ascii="Times New Roman" w:hAnsi="Times New Roman" w:cs="Times New Roman"/>
        </w:rPr>
      </w:pPr>
      <w:r>
        <w:rPr>
          <w:rFonts w:hint="default" w:ascii="Times New Roman" w:hAnsi="Times New Roman" w:cs="Times New Roman"/>
        </w:rPr>
        <w:t>8.1</w:t>
      </w:r>
      <w:r>
        <w:rPr>
          <w:rFonts w:hint="default" w:ascii="Times New Roman" w:hAnsi="Times New Roman" w:eastAsia="宋体" w:cs="Times New Roman"/>
          <w:lang w:val="en-US" w:eastAsia="zh-CN"/>
        </w:rPr>
        <w:tab/>
      </w:r>
      <w:r>
        <w:rPr>
          <w:rFonts w:hint="default" w:ascii="Times New Roman" w:hAnsi="Times New Roman" w:cs="Times New Roman"/>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_Toc25498 \h </w:instrText>
      </w:r>
      <w:r>
        <w:rPr>
          <w:rFonts w:ascii="Times New Roman" w:hAnsi="Times New Roman" w:cs="Times New Roman"/>
        </w:rPr>
        <w:fldChar w:fldCharType="separate"/>
      </w:r>
      <w:r>
        <w:rPr>
          <w:rFonts w:ascii="Times New Roman" w:hAnsi="Times New Roman" w:cs="Times New Roman"/>
        </w:rPr>
        <w:t>55</w:t>
      </w:r>
      <w:r>
        <w:rPr>
          <w:rFonts w:ascii="Times New Roman" w:hAnsi="Times New Roman" w:cs="Times New Roman"/>
        </w:rPr>
        <w:fldChar w:fldCharType="end"/>
      </w:r>
    </w:p>
    <w:p w14:paraId="048286EA">
      <w:pPr>
        <w:pStyle w:val="20"/>
        <w:tabs>
          <w:tab w:val="left" w:leader="dot" w:pos="9866"/>
          <w:tab w:val="clear" w:pos="9639"/>
        </w:tabs>
        <w:rPr>
          <w:rFonts w:ascii="Times New Roman" w:hAnsi="Times New Roman" w:cs="Times New Roman"/>
        </w:rPr>
      </w:pPr>
      <w:r>
        <w:rPr>
          <w:rFonts w:hint="default" w:ascii="Times New Roman" w:hAnsi="Times New Roman" w:cs="Times New Roman"/>
        </w:rPr>
        <w:t>8.1.1</w:t>
      </w:r>
      <w:r>
        <w:rPr>
          <w:rFonts w:hint="default" w:ascii="Times New Roman" w:hAnsi="Times New Roman" w:eastAsia="宋体" w:cs="Times New Roman"/>
          <w:lang w:val="en-US" w:eastAsia="zh-CN"/>
        </w:rPr>
        <w:tab/>
      </w:r>
      <w:r>
        <w:rPr>
          <w:rFonts w:hint="default" w:ascii="Times New Roman" w:hAnsi="Times New Roman" w:cs="Times New Roman"/>
        </w:rPr>
        <w:t>A List of Reference Codecs and Operating Points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_Toc20719 \h </w:instrText>
      </w:r>
      <w:r>
        <w:rPr>
          <w:rFonts w:ascii="Times New Roman" w:hAnsi="Times New Roman" w:cs="Times New Roman"/>
        </w:rPr>
        <w:fldChar w:fldCharType="separate"/>
      </w:r>
      <w:r>
        <w:rPr>
          <w:rFonts w:ascii="Times New Roman" w:hAnsi="Times New Roman" w:cs="Times New Roman"/>
        </w:rPr>
        <w:t>56</w:t>
      </w:r>
      <w:r>
        <w:rPr>
          <w:rFonts w:ascii="Times New Roman" w:hAnsi="Times New Roman" w:cs="Times New Roman"/>
        </w:rPr>
        <w:fldChar w:fldCharType="end"/>
      </w:r>
    </w:p>
    <w:p w14:paraId="3E57811B">
      <w:pPr>
        <w:pStyle w:val="22"/>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9</w:t>
      </w:r>
      <w:r>
        <w:rPr>
          <w:rFonts w:hint="default" w:ascii="Times New Roman" w:hAnsi="Times New Roman" w:cs="Times New Roman"/>
          <w:lang w:val="en-US" w:eastAsia="zh-CN"/>
        </w:rPr>
        <w:tab/>
      </w:r>
      <w:r>
        <w:rPr>
          <w:rFonts w:ascii="Times New Roman" w:hAnsi="Times New Roman" w:cs="Times New Roman"/>
          <w:lang w:val="en-US" w:eastAsia="zh-CN"/>
        </w:rPr>
        <w:t>T</w:t>
      </w:r>
      <w:r>
        <w:rPr>
          <w:rFonts w:hint="default" w:ascii="Times New Roman" w:hAnsi="Times New Roman" w:cs="Times New Roman"/>
          <w:lang w:val="en-US" w:eastAsia="zh-CN"/>
        </w:rPr>
        <w:t>est methodologies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_Toc16423 \h </w:instrText>
      </w:r>
      <w:r>
        <w:rPr>
          <w:rFonts w:ascii="Times New Roman" w:hAnsi="Times New Roman" w:cs="Times New Roman"/>
        </w:rPr>
        <w:fldChar w:fldCharType="separate"/>
      </w:r>
      <w:r>
        <w:rPr>
          <w:rFonts w:ascii="Times New Roman" w:hAnsi="Times New Roman" w:cs="Times New Roman"/>
        </w:rPr>
        <w:t>56</w:t>
      </w:r>
      <w:r>
        <w:rPr>
          <w:rFonts w:ascii="Times New Roman" w:hAnsi="Times New Roman" w:cs="Times New Roman"/>
        </w:rPr>
        <w:fldChar w:fldCharType="end"/>
      </w:r>
    </w:p>
    <w:p w14:paraId="018941BD">
      <w:pPr>
        <w:pStyle w:val="21"/>
        <w:tabs>
          <w:tab w:val="left" w:leader="dot" w:pos="9866"/>
          <w:tab w:val="clear" w:pos="9639"/>
        </w:tabs>
        <w:rPr>
          <w:rFonts w:ascii="Times New Roman" w:hAnsi="Times New Roman" w:cs="Times New Roman"/>
        </w:rPr>
      </w:pPr>
      <w:r>
        <w:rPr>
          <w:rFonts w:hint="default" w:ascii="Times New Roman" w:hAnsi="Times New Roman" w:eastAsia="宋体" w:cs="Times New Roman"/>
          <w:lang w:val="en-US" w:eastAsia="zh-CN"/>
        </w:rPr>
        <w:t>9.1</w:t>
      </w:r>
      <w:r>
        <w:rPr>
          <w:rFonts w:hint="default" w:ascii="Times New Roman" w:hAnsi="Times New Roman" w:eastAsia="宋体" w:cs="Times New Roman"/>
          <w:lang w:val="en-US" w:eastAsia="zh-CN"/>
        </w:rPr>
        <w:tab/>
      </w:r>
      <w:r>
        <w:rPr>
          <w:rFonts w:ascii="Times New Roman" w:hAnsi="Times New Roman" w:cs="Times New Roman"/>
        </w:rPr>
        <w:t>General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_Toc6792 \h </w:instrText>
      </w:r>
      <w:r>
        <w:rPr>
          <w:rFonts w:ascii="Times New Roman" w:hAnsi="Times New Roman" w:cs="Times New Roman"/>
        </w:rPr>
        <w:fldChar w:fldCharType="separate"/>
      </w:r>
      <w:r>
        <w:rPr>
          <w:rFonts w:ascii="Times New Roman" w:hAnsi="Times New Roman" w:cs="Times New Roman"/>
        </w:rPr>
        <w:t>56</w:t>
      </w:r>
      <w:r>
        <w:rPr>
          <w:rFonts w:ascii="Times New Roman" w:hAnsi="Times New Roman" w:cs="Times New Roman"/>
        </w:rPr>
        <w:fldChar w:fldCharType="end"/>
      </w:r>
    </w:p>
    <w:p w14:paraId="1EB036A3">
      <w:pPr>
        <w:pStyle w:val="20"/>
        <w:tabs>
          <w:tab w:val="left" w:leader="dot" w:pos="9866"/>
          <w:tab w:val="clear" w:pos="9639"/>
        </w:tabs>
        <w:rPr>
          <w:rFonts w:ascii="Times New Roman" w:hAnsi="Times New Roman" w:cs="Times New Roman"/>
        </w:rPr>
      </w:pPr>
      <w:r>
        <w:rPr>
          <w:rFonts w:ascii="Times New Roman" w:hAnsi="Times New Roman" w:cs="Times New Roman"/>
        </w:rPr>
        <w:t>9.1.1</w:t>
      </w:r>
      <w:r>
        <w:rPr>
          <w:rFonts w:hint="default" w:ascii="Times New Roman" w:hAnsi="Times New Roman" w:eastAsia="宋体" w:cs="Times New Roman"/>
          <w:lang w:val="en-US" w:eastAsia="zh-CN"/>
        </w:rPr>
        <w:tab/>
      </w:r>
      <w:r>
        <w:rPr>
          <w:rFonts w:ascii="Times New Roman" w:hAnsi="Times New Roman" w:cs="Times New Roman"/>
        </w:rPr>
        <w:t>Typical quality impairments of ultra-low bit rate speech coding</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_Toc27195 \h </w:instrText>
      </w:r>
      <w:r>
        <w:rPr>
          <w:rFonts w:ascii="Times New Roman" w:hAnsi="Times New Roman" w:cs="Times New Roman"/>
        </w:rPr>
        <w:fldChar w:fldCharType="separate"/>
      </w:r>
      <w:r>
        <w:rPr>
          <w:rFonts w:ascii="Times New Roman" w:hAnsi="Times New Roman" w:cs="Times New Roman"/>
        </w:rPr>
        <w:t>56</w:t>
      </w:r>
      <w:r>
        <w:rPr>
          <w:rFonts w:ascii="Times New Roman" w:hAnsi="Times New Roman" w:cs="Times New Roman"/>
        </w:rPr>
        <w:fldChar w:fldCharType="end"/>
      </w:r>
    </w:p>
    <w:p w14:paraId="0BC1517C">
      <w:pPr>
        <w:pStyle w:val="20"/>
        <w:tabs>
          <w:tab w:val="left" w:leader="dot" w:pos="9866"/>
          <w:tab w:val="clear" w:pos="9639"/>
        </w:tabs>
        <w:rPr>
          <w:rFonts w:ascii="Times New Roman" w:hAnsi="Times New Roman" w:cs="Times New Roman"/>
        </w:rPr>
      </w:pPr>
      <w:r>
        <w:rPr>
          <w:rFonts w:ascii="Times New Roman" w:hAnsi="Times New Roman" w:cs="Times New Roman"/>
        </w:rPr>
        <w:t>9.1.2</w:t>
      </w:r>
      <w:r>
        <w:rPr>
          <w:rFonts w:hint="default" w:ascii="Times New Roman" w:hAnsi="Times New Roman" w:eastAsia="宋体" w:cs="Times New Roman"/>
          <w:lang w:val="en-US" w:eastAsia="zh-CN"/>
        </w:rPr>
        <w:tab/>
      </w:r>
      <w:r>
        <w:rPr>
          <w:rFonts w:ascii="Times New Roman" w:hAnsi="Times New Roman" w:cs="Times New Roman"/>
        </w:rPr>
        <w:t>Challenges of quality assessment of ultra-low bit rate speech codecs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_Toc6611 \h </w:instrText>
      </w:r>
      <w:r>
        <w:rPr>
          <w:rFonts w:ascii="Times New Roman" w:hAnsi="Times New Roman" w:cs="Times New Roman"/>
        </w:rPr>
        <w:fldChar w:fldCharType="separate"/>
      </w:r>
      <w:r>
        <w:rPr>
          <w:rFonts w:ascii="Times New Roman" w:hAnsi="Times New Roman" w:cs="Times New Roman"/>
        </w:rPr>
        <w:t>56</w:t>
      </w:r>
      <w:r>
        <w:rPr>
          <w:rFonts w:ascii="Times New Roman" w:hAnsi="Times New Roman" w:cs="Times New Roman"/>
        </w:rPr>
        <w:fldChar w:fldCharType="end"/>
      </w:r>
    </w:p>
    <w:p w14:paraId="52115FA5">
      <w:pPr>
        <w:pStyle w:val="20"/>
        <w:tabs>
          <w:tab w:val="left" w:leader="dot" w:pos="9866"/>
          <w:tab w:val="clear" w:pos="9639"/>
        </w:tabs>
        <w:rPr>
          <w:rFonts w:ascii="Times New Roman" w:hAnsi="Times New Roman" w:cs="Times New Roman"/>
        </w:rPr>
      </w:pPr>
      <w:r>
        <w:rPr>
          <w:rFonts w:ascii="Times New Roman" w:hAnsi="Times New Roman" w:cs="Times New Roman"/>
          <w:lang w:val="en-US"/>
        </w:rPr>
        <w:t>9.1.3</w:t>
      </w:r>
      <w:r>
        <w:rPr>
          <w:rFonts w:hint="default" w:ascii="Times New Roman" w:hAnsi="Times New Roman" w:eastAsia="宋体" w:cs="Times New Roman"/>
          <w:lang w:val="en-US" w:eastAsia="zh-CN"/>
        </w:rPr>
        <w:tab/>
      </w:r>
      <w:r>
        <w:rPr>
          <w:rFonts w:ascii="Times New Roman" w:hAnsi="Times New Roman" w:cs="Times New Roman"/>
          <w:lang w:val="en-US"/>
        </w:rPr>
        <w:t>Subjective Testing Considerations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_Toc15719 \h </w:instrText>
      </w:r>
      <w:r>
        <w:rPr>
          <w:rFonts w:ascii="Times New Roman" w:hAnsi="Times New Roman" w:cs="Times New Roman"/>
        </w:rPr>
        <w:fldChar w:fldCharType="separate"/>
      </w:r>
      <w:r>
        <w:rPr>
          <w:rFonts w:ascii="Times New Roman" w:hAnsi="Times New Roman" w:cs="Times New Roman"/>
        </w:rPr>
        <w:t>57</w:t>
      </w:r>
      <w:r>
        <w:rPr>
          <w:rFonts w:ascii="Times New Roman" w:hAnsi="Times New Roman" w:cs="Times New Roman"/>
        </w:rPr>
        <w:fldChar w:fldCharType="end"/>
      </w:r>
    </w:p>
    <w:p w14:paraId="19AF9D1F">
      <w:pPr>
        <w:pStyle w:val="19"/>
        <w:tabs>
          <w:tab w:val="left" w:leader="dot" w:pos="9866"/>
          <w:tab w:val="clear" w:pos="9639"/>
        </w:tabs>
        <w:rPr>
          <w:rFonts w:ascii="Times New Roman" w:hAnsi="Times New Roman" w:cs="Times New Roman"/>
        </w:rPr>
      </w:pPr>
      <w:r>
        <w:rPr>
          <w:rFonts w:ascii="Times New Roman" w:hAnsi="Times New Roman" w:cs="Times New Roman"/>
        </w:rPr>
        <w:t>9.1.3.1</w:t>
      </w:r>
      <w:r>
        <w:rPr>
          <w:rFonts w:hint="default" w:ascii="Times New Roman" w:hAnsi="Times New Roman" w:eastAsia="宋体" w:cs="Times New Roman"/>
          <w:lang w:val="en-US" w:eastAsia="zh-CN"/>
        </w:rPr>
        <w:tab/>
      </w:r>
      <w:r>
        <w:rPr>
          <w:rFonts w:ascii="Times New Roman" w:hAnsi="Times New Roman" w:cs="Times New Roman"/>
        </w:rPr>
        <w:t>Robustness related to source material</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_Toc20545 \h </w:instrText>
      </w:r>
      <w:r>
        <w:rPr>
          <w:rFonts w:ascii="Times New Roman" w:hAnsi="Times New Roman" w:cs="Times New Roman"/>
        </w:rPr>
        <w:fldChar w:fldCharType="separate"/>
      </w:r>
      <w:r>
        <w:rPr>
          <w:rFonts w:ascii="Times New Roman" w:hAnsi="Times New Roman" w:cs="Times New Roman"/>
        </w:rPr>
        <w:t>57</w:t>
      </w:r>
      <w:r>
        <w:rPr>
          <w:rFonts w:ascii="Times New Roman" w:hAnsi="Times New Roman" w:cs="Times New Roman"/>
        </w:rPr>
        <w:fldChar w:fldCharType="end"/>
      </w:r>
    </w:p>
    <w:p w14:paraId="53ABDB64">
      <w:pPr>
        <w:pStyle w:val="19"/>
        <w:tabs>
          <w:tab w:val="left" w:leader="dot" w:pos="9866"/>
          <w:tab w:val="clear" w:pos="9639"/>
        </w:tabs>
        <w:rPr>
          <w:rFonts w:ascii="Times New Roman" w:hAnsi="Times New Roman" w:cs="Times New Roman"/>
        </w:rPr>
      </w:pPr>
      <w:r>
        <w:rPr>
          <w:rFonts w:ascii="Times New Roman" w:hAnsi="Times New Roman" w:cs="Times New Roman"/>
        </w:rPr>
        <w:t>9.1.3.2</w:t>
      </w:r>
      <w:r>
        <w:rPr>
          <w:rFonts w:hint="default" w:ascii="Times New Roman" w:hAnsi="Times New Roman" w:eastAsia="宋体" w:cs="Times New Roman"/>
          <w:lang w:val="en-US" w:eastAsia="zh-CN"/>
        </w:rPr>
        <w:tab/>
      </w:r>
      <w:r>
        <w:rPr>
          <w:rFonts w:ascii="Times New Roman" w:hAnsi="Times New Roman" w:cs="Times New Roman"/>
        </w:rPr>
        <w:t>Simulation of Real-world Acoustic Conditions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_Toc8413 \h </w:instrText>
      </w:r>
      <w:r>
        <w:rPr>
          <w:rFonts w:ascii="Times New Roman" w:hAnsi="Times New Roman" w:cs="Times New Roman"/>
        </w:rPr>
        <w:fldChar w:fldCharType="separate"/>
      </w:r>
      <w:r>
        <w:rPr>
          <w:rFonts w:ascii="Times New Roman" w:hAnsi="Times New Roman" w:cs="Times New Roman"/>
        </w:rPr>
        <w:t>57</w:t>
      </w:r>
      <w:r>
        <w:rPr>
          <w:rFonts w:ascii="Times New Roman" w:hAnsi="Times New Roman" w:cs="Times New Roman"/>
        </w:rPr>
        <w:fldChar w:fldCharType="end"/>
      </w:r>
    </w:p>
    <w:p w14:paraId="415ECAB6">
      <w:pPr>
        <w:pStyle w:val="19"/>
        <w:tabs>
          <w:tab w:val="left" w:leader="dot" w:pos="9866"/>
          <w:tab w:val="clear" w:pos="9639"/>
        </w:tabs>
        <w:rPr>
          <w:rFonts w:ascii="Times New Roman" w:hAnsi="Times New Roman" w:cs="Times New Roman"/>
        </w:rPr>
      </w:pPr>
      <w:r>
        <w:rPr>
          <w:rFonts w:ascii="Times New Roman" w:hAnsi="Times New Roman" w:cs="Times New Roman"/>
        </w:rPr>
        <w:t>9.1.3.3</w:t>
      </w:r>
      <w:r>
        <w:rPr>
          <w:rFonts w:hint="default" w:ascii="Times New Roman" w:hAnsi="Times New Roman" w:eastAsia="宋体" w:cs="Times New Roman"/>
          <w:lang w:val="en-US" w:eastAsia="zh-CN"/>
        </w:rPr>
        <w:tab/>
      </w:r>
      <w:r>
        <w:rPr>
          <w:rFonts w:ascii="Times New Roman" w:hAnsi="Times New Roman" w:cs="Times New Roman"/>
        </w:rPr>
        <w:t>Tandeming and Compatibility Testing</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_Toc19904 \h </w:instrText>
      </w:r>
      <w:r>
        <w:rPr>
          <w:rFonts w:ascii="Times New Roman" w:hAnsi="Times New Roman" w:cs="Times New Roman"/>
        </w:rPr>
        <w:fldChar w:fldCharType="separate"/>
      </w:r>
      <w:r>
        <w:rPr>
          <w:rFonts w:ascii="Times New Roman" w:hAnsi="Times New Roman" w:cs="Times New Roman"/>
        </w:rPr>
        <w:t>57</w:t>
      </w:r>
      <w:r>
        <w:rPr>
          <w:rFonts w:ascii="Times New Roman" w:hAnsi="Times New Roman" w:cs="Times New Roman"/>
        </w:rPr>
        <w:fldChar w:fldCharType="end"/>
      </w:r>
    </w:p>
    <w:p w14:paraId="4D6555FB">
      <w:pPr>
        <w:pStyle w:val="19"/>
        <w:tabs>
          <w:tab w:val="left" w:leader="dot" w:pos="9866"/>
          <w:tab w:val="clear" w:pos="9639"/>
        </w:tabs>
        <w:rPr>
          <w:rFonts w:ascii="Times New Roman" w:hAnsi="Times New Roman" w:cs="Times New Roman"/>
        </w:rPr>
      </w:pPr>
      <w:r>
        <w:rPr>
          <w:rFonts w:ascii="Times New Roman" w:hAnsi="Times New Roman" w:cs="Times New Roman"/>
        </w:rPr>
        <w:t>9.1.3.4</w:t>
      </w:r>
      <w:r>
        <w:rPr>
          <w:rFonts w:hint="default" w:ascii="Times New Roman" w:hAnsi="Times New Roman" w:eastAsia="宋体" w:cs="Times New Roman"/>
          <w:lang w:val="en-US" w:eastAsia="zh-CN"/>
        </w:rPr>
        <w:tab/>
      </w:r>
      <w:r>
        <w:rPr>
          <w:rFonts w:ascii="Times New Roman" w:hAnsi="Times New Roman" w:cs="Times New Roman"/>
        </w:rPr>
        <w:t>Conclusion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_Toc31846 \h </w:instrText>
      </w:r>
      <w:r>
        <w:rPr>
          <w:rFonts w:ascii="Times New Roman" w:hAnsi="Times New Roman" w:cs="Times New Roman"/>
        </w:rPr>
        <w:fldChar w:fldCharType="separate"/>
      </w:r>
      <w:r>
        <w:rPr>
          <w:rFonts w:ascii="Times New Roman" w:hAnsi="Times New Roman" w:cs="Times New Roman"/>
        </w:rPr>
        <w:t>58</w:t>
      </w:r>
      <w:r>
        <w:rPr>
          <w:rFonts w:ascii="Times New Roman" w:hAnsi="Times New Roman" w:cs="Times New Roman"/>
        </w:rPr>
        <w:fldChar w:fldCharType="end"/>
      </w:r>
    </w:p>
    <w:p w14:paraId="058CBDB9">
      <w:pPr>
        <w:pStyle w:val="20"/>
        <w:tabs>
          <w:tab w:val="left" w:leader="dot" w:pos="9866"/>
          <w:tab w:val="clear" w:pos="9639"/>
        </w:tabs>
        <w:rPr>
          <w:rFonts w:ascii="Times New Roman" w:hAnsi="Times New Roman" w:cs="Times New Roman"/>
        </w:rPr>
      </w:pPr>
      <w:r>
        <w:rPr>
          <w:rFonts w:hint="default" w:ascii="Times New Roman" w:hAnsi="Times New Roman" w:cs="Times New Roman"/>
          <w:lang w:eastAsia="zh-CN"/>
        </w:rPr>
        <w:t>9.1.4</w:t>
      </w:r>
      <w:r>
        <w:rPr>
          <w:rFonts w:hint="default" w:ascii="Times New Roman" w:hAnsi="Times New Roman" w:cs="Times New Roman"/>
          <w:lang w:eastAsia="zh-CN"/>
        </w:rPr>
        <w:tab/>
      </w:r>
      <w:r>
        <w:rPr>
          <w:rFonts w:hint="default" w:ascii="Times New Roman" w:hAnsi="Times New Roman" w:cs="Times New Roman"/>
          <w:lang w:eastAsia="zh-CN"/>
        </w:rPr>
        <w:t>Objective Testing Considerations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_Toc23605 \h </w:instrText>
      </w:r>
      <w:r>
        <w:rPr>
          <w:rFonts w:ascii="Times New Roman" w:hAnsi="Times New Roman" w:cs="Times New Roman"/>
        </w:rPr>
        <w:fldChar w:fldCharType="separate"/>
      </w:r>
      <w:r>
        <w:rPr>
          <w:rFonts w:ascii="Times New Roman" w:hAnsi="Times New Roman" w:cs="Times New Roman"/>
        </w:rPr>
        <w:t>58</w:t>
      </w:r>
      <w:r>
        <w:rPr>
          <w:rFonts w:ascii="Times New Roman" w:hAnsi="Times New Roman" w:cs="Times New Roman"/>
        </w:rPr>
        <w:fldChar w:fldCharType="end"/>
      </w:r>
    </w:p>
    <w:p w14:paraId="70260A10">
      <w:pPr>
        <w:pStyle w:val="19"/>
        <w:tabs>
          <w:tab w:val="left" w:leader="dot" w:pos="9866"/>
          <w:tab w:val="clear" w:pos="9639"/>
        </w:tabs>
        <w:rPr>
          <w:rFonts w:ascii="Times New Roman" w:hAnsi="Times New Roman" w:cs="Times New Roman"/>
        </w:rPr>
      </w:pPr>
      <w:r>
        <w:rPr>
          <w:rFonts w:hint="default" w:ascii="Times New Roman" w:hAnsi="Times New Roman" w:cs="Times New Roman"/>
          <w:lang w:eastAsia="zh-CN"/>
        </w:rPr>
        <w:t>9.1.4.1</w:t>
      </w:r>
      <w:r>
        <w:rPr>
          <w:rFonts w:hint="default" w:ascii="Times New Roman" w:hAnsi="Times New Roman" w:cs="Times New Roman"/>
          <w:lang w:val="en-US" w:eastAsia="zh-CN"/>
        </w:rPr>
        <w:tab/>
      </w:r>
      <w:r>
        <w:rPr>
          <w:rFonts w:hint="default" w:ascii="Times New Roman" w:hAnsi="Times New Roman" w:cs="Times New Roman"/>
          <w:lang w:eastAsia="zh-CN"/>
        </w:rPr>
        <w:t>Correlation analysis results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_Toc5746 \h </w:instrText>
      </w:r>
      <w:r>
        <w:rPr>
          <w:rFonts w:ascii="Times New Roman" w:hAnsi="Times New Roman" w:cs="Times New Roman"/>
        </w:rPr>
        <w:fldChar w:fldCharType="separate"/>
      </w:r>
      <w:r>
        <w:rPr>
          <w:rFonts w:ascii="Times New Roman" w:hAnsi="Times New Roman" w:cs="Times New Roman"/>
        </w:rPr>
        <w:t>58</w:t>
      </w:r>
      <w:r>
        <w:rPr>
          <w:rFonts w:ascii="Times New Roman" w:hAnsi="Times New Roman" w:cs="Times New Roman"/>
        </w:rPr>
        <w:fldChar w:fldCharType="end"/>
      </w:r>
    </w:p>
    <w:p w14:paraId="668FB172">
      <w:pPr>
        <w:pStyle w:val="19"/>
        <w:tabs>
          <w:tab w:val="left" w:leader="dot" w:pos="9866"/>
          <w:tab w:val="clear" w:pos="9639"/>
        </w:tabs>
        <w:rPr>
          <w:rFonts w:ascii="Times New Roman" w:hAnsi="Times New Roman" w:cs="Times New Roman"/>
        </w:rPr>
      </w:pPr>
      <w:r>
        <w:rPr>
          <w:rFonts w:hint="default" w:ascii="Times New Roman" w:hAnsi="Times New Roman" w:cs="Times New Roman"/>
        </w:rPr>
        <w:t>9.1.4.2</w:t>
      </w:r>
      <w:r>
        <w:rPr>
          <w:rFonts w:hint="default" w:ascii="Times New Roman" w:hAnsi="Times New Roman" w:cs="Times New Roman"/>
        </w:rPr>
        <w:tab/>
      </w:r>
      <w:r>
        <w:rPr>
          <w:rFonts w:hint="default" w:ascii="Times New Roman" w:hAnsi="Times New Roman" w:cs="Times New Roman"/>
        </w:rPr>
        <w:t>Discussion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_Toc17392 \h </w:instrText>
      </w:r>
      <w:r>
        <w:rPr>
          <w:rFonts w:ascii="Times New Roman" w:hAnsi="Times New Roman" w:cs="Times New Roman"/>
        </w:rPr>
        <w:fldChar w:fldCharType="separate"/>
      </w:r>
      <w:r>
        <w:rPr>
          <w:rFonts w:ascii="Times New Roman" w:hAnsi="Times New Roman" w:cs="Times New Roman"/>
        </w:rPr>
        <w:t>59</w:t>
      </w:r>
      <w:r>
        <w:rPr>
          <w:rFonts w:ascii="Times New Roman" w:hAnsi="Times New Roman" w:cs="Times New Roman"/>
        </w:rPr>
        <w:fldChar w:fldCharType="end"/>
      </w:r>
    </w:p>
    <w:p w14:paraId="6779D8E9">
      <w:pPr>
        <w:pStyle w:val="19"/>
        <w:tabs>
          <w:tab w:val="left" w:leader="dot" w:pos="9866"/>
          <w:tab w:val="clear" w:pos="9639"/>
        </w:tabs>
        <w:rPr>
          <w:rFonts w:ascii="Times New Roman" w:hAnsi="Times New Roman" w:cs="Times New Roman"/>
        </w:rPr>
      </w:pPr>
      <w:r>
        <w:rPr>
          <w:rFonts w:hint="default" w:ascii="Times New Roman" w:hAnsi="Times New Roman" w:cs="Times New Roman"/>
        </w:rPr>
        <w:t>9.1.4.3</w:t>
      </w:r>
      <w:r>
        <w:rPr>
          <w:rFonts w:hint="default" w:ascii="Times New Roman" w:hAnsi="Times New Roman" w:cs="Times New Roman"/>
        </w:rPr>
        <w:tab/>
      </w:r>
      <w:r>
        <w:rPr>
          <w:rFonts w:hint="default" w:ascii="Times New Roman" w:hAnsi="Times New Roman" w:cs="Times New Roman"/>
        </w:rPr>
        <w:t>Conclusion</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_Toc11075 \h </w:instrText>
      </w:r>
      <w:r>
        <w:rPr>
          <w:rFonts w:ascii="Times New Roman" w:hAnsi="Times New Roman" w:cs="Times New Roman"/>
        </w:rPr>
        <w:fldChar w:fldCharType="separate"/>
      </w:r>
      <w:r>
        <w:rPr>
          <w:rFonts w:ascii="Times New Roman" w:hAnsi="Times New Roman" w:cs="Times New Roman"/>
        </w:rPr>
        <w:t>59</w:t>
      </w:r>
      <w:r>
        <w:rPr>
          <w:rFonts w:ascii="Times New Roman" w:hAnsi="Times New Roman" w:cs="Times New Roman"/>
        </w:rPr>
        <w:fldChar w:fldCharType="end"/>
      </w:r>
    </w:p>
    <w:p w14:paraId="3204898B">
      <w:pPr>
        <w:pStyle w:val="20"/>
        <w:tabs>
          <w:tab w:val="left" w:leader="dot" w:pos="9866"/>
          <w:tab w:val="clear" w:pos="9639"/>
        </w:tabs>
        <w:rPr>
          <w:rFonts w:ascii="Times New Roman" w:hAnsi="Times New Roman" w:cs="Times New Roman"/>
        </w:rPr>
      </w:pPr>
      <w:r>
        <w:rPr>
          <w:rFonts w:hint="default" w:ascii="Times New Roman" w:hAnsi="Times New Roman" w:cs="Times New Roman"/>
          <w:lang w:val="en-US"/>
        </w:rPr>
        <w:t>9.1.5</w:t>
      </w:r>
      <w:r>
        <w:rPr>
          <w:rFonts w:hint="default" w:ascii="Times New Roman" w:hAnsi="Times New Roman" w:eastAsia="宋体" w:cs="Times New Roman"/>
          <w:lang w:val="en-US" w:eastAsia="zh-CN"/>
        </w:rPr>
        <w:tab/>
      </w:r>
      <w:r>
        <w:rPr>
          <w:rFonts w:hint="default" w:ascii="Times New Roman" w:hAnsi="Times New Roman" w:cs="Times New Roman"/>
          <w:lang w:val="en-US"/>
        </w:rPr>
        <w:t>ULBC Codec Testing Considerations in Noise</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_Toc22674 \h </w:instrText>
      </w:r>
      <w:r>
        <w:rPr>
          <w:rFonts w:ascii="Times New Roman" w:hAnsi="Times New Roman" w:cs="Times New Roman"/>
        </w:rPr>
        <w:fldChar w:fldCharType="separate"/>
      </w:r>
      <w:r>
        <w:rPr>
          <w:rFonts w:ascii="Times New Roman" w:hAnsi="Times New Roman" w:cs="Times New Roman"/>
        </w:rPr>
        <w:t>59</w:t>
      </w:r>
      <w:r>
        <w:rPr>
          <w:rFonts w:ascii="Times New Roman" w:hAnsi="Times New Roman" w:cs="Times New Roman"/>
        </w:rPr>
        <w:fldChar w:fldCharType="end"/>
      </w:r>
    </w:p>
    <w:p w14:paraId="17335C72">
      <w:pPr>
        <w:pStyle w:val="19"/>
        <w:tabs>
          <w:tab w:val="left" w:leader="dot" w:pos="9866"/>
          <w:tab w:val="clear" w:pos="9639"/>
        </w:tabs>
        <w:rPr>
          <w:rFonts w:ascii="Times New Roman" w:hAnsi="Times New Roman" w:cs="Times New Roman"/>
        </w:rPr>
      </w:pPr>
      <w:r>
        <w:rPr>
          <w:rFonts w:hint="default" w:ascii="Times New Roman" w:hAnsi="Times New Roman" w:cs="Times New Roman"/>
          <w:lang w:val="en-US"/>
        </w:rPr>
        <w:t>9.1.</w:t>
      </w:r>
      <w:r>
        <w:rPr>
          <w:rFonts w:hint="default" w:ascii="Times New Roman" w:hAnsi="Times New Roman" w:cs="Times New Roman"/>
          <w:lang w:val="en-US" w:eastAsia="zh-CN"/>
        </w:rPr>
        <w:t>5</w:t>
      </w:r>
      <w:r>
        <w:rPr>
          <w:rFonts w:hint="default" w:ascii="Times New Roman" w:hAnsi="Times New Roman" w:cs="Times New Roman"/>
          <w:lang w:val="en-US"/>
        </w:rPr>
        <w:t>.1</w:t>
      </w:r>
      <w:r>
        <w:rPr>
          <w:rFonts w:hint="default" w:ascii="Times New Roman" w:hAnsi="Times New Roman" w:eastAsia="宋体" w:cs="Times New Roman"/>
          <w:lang w:val="en-US" w:eastAsia="zh-CN"/>
        </w:rPr>
        <w:tab/>
      </w:r>
      <w:r>
        <w:rPr>
          <w:rFonts w:hint="default" w:ascii="Times New Roman" w:hAnsi="Times New Roman" w:cs="Times New Roman"/>
          <w:lang w:val="en-US"/>
        </w:rPr>
        <w:t>Background</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_Toc20154 \h </w:instrText>
      </w:r>
      <w:r>
        <w:rPr>
          <w:rFonts w:ascii="Times New Roman" w:hAnsi="Times New Roman" w:cs="Times New Roman"/>
        </w:rPr>
        <w:fldChar w:fldCharType="separate"/>
      </w:r>
      <w:r>
        <w:rPr>
          <w:rFonts w:ascii="Times New Roman" w:hAnsi="Times New Roman" w:cs="Times New Roman"/>
        </w:rPr>
        <w:t>59</w:t>
      </w:r>
      <w:r>
        <w:rPr>
          <w:rFonts w:ascii="Times New Roman" w:hAnsi="Times New Roman" w:cs="Times New Roman"/>
        </w:rPr>
        <w:fldChar w:fldCharType="end"/>
      </w:r>
    </w:p>
    <w:p w14:paraId="025F647B">
      <w:pPr>
        <w:pStyle w:val="19"/>
        <w:tabs>
          <w:tab w:val="left" w:leader="dot" w:pos="9866"/>
          <w:tab w:val="clear" w:pos="9639"/>
        </w:tabs>
        <w:rPr>
          <w:rFonts w:ascii="Times New Roman" w:hAnsi="Times New Roman" w:cs="Times New Roman"/>
        </w:rPr>
      </w:pPr>
      <w:r>
        <w:rPr>
          <w:rFonts w:hint="default" w:ascii="Times New Roman" w:hAnsi="Times New Roman" w:cs="Times New Roman"/>
          <w:lang w:val="en-US"/>
        </w:rPr>
        <w:t>9.1.</w:t>
      </w:r>
      <w:r>
        <w:rPr>
          <w:rFonts w:hint="default" w:ascii="Times New Roman" w:hAnsi="Times New Roman" w:eastAsia="宋体" w:cs="Times New Roman"/>
          <w:lang w:val="en-US" w:eastAsia="zh-CN"/>
        </w:rPr>
        <w:t>5</w:t>
      </w:r>
      <w:r>
        <w:rPr>
          <w:rFonts w:hint="default" w:ascii="Times New Roman" w:hAnsi="Times New Roman" w:cs="Times New Roman"/>
          <w:lang w:val="en-US"/>
        </w:rPr>
        <w:t>.2</w:t>
      </w:r>
      <w:r>
        <w:rPr>
          <w:rFonts w:hint="default" w:ascii="Times New Roman" w:hAnsi="Times New Roman" w:eastAsia="宋体" w:cs="Times New Roman"/>
          <w:lang w:val="en-US" w:eastAsia="zh-CN"/>
        </w:rPr>
        <w:tab/>
      </w:r>
      <w:r>
        <w:rPr>
          <w:rFonts w:hint="default" w:ascii="Times New Roman" w:hAnsi="Times New Roman" w:cs="Times New Roman"/>
          <w:lang w:val="en-US"/>
        </w:rPr>
        <w:t>Recommendations for ULBC Codec Testing</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_Toc14903 \h </w:instrText>
      </w:r>
      <w:r>
        <w:rPr>
          <w:rFonts w:ascii="Times New Roman" w:hAnsi="Times New Roman" w:cs="Times New Roman"/>
        </w:rPr>
        <w:fldChar w:fldCharType="separate"/>
      </w:r>
      <w:r>
        <w:rPr>
          <w:rFonts w:ascii="Times New Roman" w:hAnsi="Times New Roman" w:cs="Times New Roman"/>
        </w:rPr>
        <w:t>60</w:t>
      </w:r>
      <w:r>
        <w:rPr>
          <w:rFonts w:ascii="Times New Roman" w:hAnsi="Times New Roman" w:cs="Times New Roman"/>
        </w:rPr>
        <w:fldChar w:fldCharType="end"/>
      </w:r>
    </w:p>
    <w:p w14:paraId="7CBC386A">
      <w:pPr>
        <w:pStyle w:val="22"/>
        <w:tabs>
          <w:tab w:val="left" w:leader="dot" w:pos="9866"/>
          <w:tab w:val="clear" w:pos="9639"/>
        </w:tabs>
        <w:rPr>
          <w:rFonts w:ascii="Times New Roman" w:hAnsi="Times New Roman" w:cs="Times New Roman"/>
        </w:rPr>
      </w:pPr>
      <w:r>
        <w:rPr>
          <w:rFonts w:hint="default" w:ascii="Times New Roman" w:hAnsi="Times New Roman" w:cs="Times New Roman"/>
          <w:lang w:val="en-US" w:eastAsia="zh-CN"/>
        </w:rPr>
        <w:t>10</w:t>
      </w:r>
      <w:r>
        <w:rPr>
          <w:rFonts w:hint="default" w:ascii="Times New Roman" w:hAnsi="Times New Roman" w:cs="Times New Roman"/>
          <w:lang w:val="en-US" w:eastAsia="zh-CN"/>
        </w:rPr>
        <w:tab/>
      </w:r>
      <w:r>
        <w:rPr>
          <w:rFonts w:hint="default" w:ascii="Times New Roman" w:hAnsi="Times New Roman" w:cs="Times New Roman"/>
          <w:lang w:val="en-US" w:eastAsia="zh-CN"/>
        </w:rPr>
        <w:t>Considered work plan for potential normative work</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_Toc30038 \h </w:instrText>
      </w:r>
      <w:r>
        <w:rPr>
          <w:rFonts w:ascii="Times New Roman" w:hAnsi="Times New Roman" w:cs="Times New Roman"/>
        </w:rPr>
        <w:fldChar w:fldCharType="separate"/>
      </w:r>
      <w:r>
        <w:rPr>
          <w:rFonts w:ascii="Times New Roman" w:hAnsi="Times New Roman" w:cs="Times New Roman"/>
        </w:rPr>
        <w:t>60</w:t>
      </w:r>
      <w:r>
        <w:rPr>
          <w:rFonts w:ascii="Times New Roman" w:hAnsi="Times New Roman" w:cs="Times New Roman"/>
        </w:rPr>
        <w:fldChar w:fldCharType="end"/>
      </w:r>
    </w:p>
    <w:p w14:paraId="4C13EE03">
      <w:pPr>
        <w:pStyle w:val="22"/>
        <w:tabs>
          <w:tab w:val="left" w:leader="dot" w:pos="9866"/>
          <w:tab w:val="clear" w:pos="9639"/>
        </w:tabs>
        <w:rPr>
          <w:rFonts w:ascii="Times New Roman" w:hAnsi="Times New Roman" w:cs="Times New Roman"/>
        </w:rPr>
      </w:pPr>
      <w:r>
        <w:rPr>
          <w:rFonts w:hint="default" w:ascii="Times New Roman" w:hAnsi="Times New Roman" w:eastAsia="宋体" w:cs="Times New Roman"/>
          <w:lang w:val="en-US" w:eastAsia="zh-CN"/>
        </w:rPr>
        <w:t>11</w:t>
      </w:r>
      <w:r>
        <w:rPr>
          <w:rFonts w:ascii="Times New Roman" w:hAnsi="Times New Roman" w:cs="Times New Roman"/>
        </w:rPr>
        <w:tab/>
      </w:r>
      <w:r>
        <w:rPr>
          <w:rFonts w:ascii="Times New Roman" w:hAnsi="Times New Roman" w:cs="Times New Roman"/>
        </w:rPr>
        <w:t>Conclusion</w:t>
      </w:r>
      <w:r>
        <w:rPr>
          <w:rFonts w:hint="default" w:ascii="Times New Roman" w:hAnsi="Times New Roman" w:eastAsia="宋体" w:cs="Times New Roman"/>
          <w:lang w:val="en-US" w:eastAsia="zh-CN"/>
        </w:rPr>
        <w:t>s and recommendations</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_Toc21733 \h </w:instrText>
      </w:r>
      <w:r>
        <w:rPr>
          <w:rFonts w:ascii="Times New Roman" w:hAnsi="Times New Roman" w:cs="Times New Roman"/>
        </w:rPr>
        <w:fldChar w:fldCharType="separate"/>
      </w:r>
      <w:r>
        <w:rPr>
          <w:rFonts w:ascii="Times New Roman" w:hAnsi="Times New Roman" w:cs="Times New Roman"/>
        </w:rPr>
        <w:t>60</w:t>
      </w:r>
      <w:r>
        <w:rPr>
          <w:rFonts w:ascii="Times New Roman" w:hAnsi="Times New Roman" w:cs="Times New Roman"/>
        </w:rPr>
        <w:fldChar w:fldCharType="end"/>
      </w:r>
    </w:p>
    <w:p w14:paraId="2373C8DC">
      <w:pPr>
        <w:pStyle w:val="54"/>
        <w:tabs>
          <w:tab w:val="left" w:leader="dot" w:pos="9866"/>
          <w:tab w:val="clear" w:pos="9639"/>
        </w:tabs>
        <w:rPr>
          <w:rFonts w:ascii="Times New Roman" w:hAnsi="Times New Roman" w:cs="Times New Roman"/>
        </w:rPr>
      </w:pPr>
      <w:r>
        <w:rPr>
          <w:rFonts w:ascii="Times New Roman" w:hAnsi="Times New Roman" w:cs="Times New Roman"/>
        </w:rPr>
        <w:t>Annex A (informative): Change history</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_Toc9828 \h </w:instrText>
      </w:r>
      <w:r>
        <w:rPr>
          <w:rFonts w:ascii="Times New Roman" w:hAnsi="Times New Roman" w:cs="Times New Roman"/>
        </w:rPr>
        <w:fldChar w:fldCharType="separate"/>
      </w:r>
      <w:r>
        <w:rPr>
          <w:rFonts w:ascii="Times New Roman" w:hAnsi="Times New Roman" w:cs="Times New Roman"/>
        </w:rPr>
        <w:t>61</w:t>
      </w:r>
      <w:r>
        <w:rPr>
          <w:rFonts w:ascii="Times New Roman" w:hAnsi="Times New Roman" w:cs="Times New Roman"/>
        </w:rPr>
        <w:fldChar w:fldCharType="end"/>
      </w:r>
    </w:p>
    <w:p w14:paraId="21AAE22E">
      <w:pPr>
        <w:tabs>
          <w:tab w:val="right" w:leader="dot" w:pos="9641"/>
        </w:tabs>
      </w:pPr>
      <w:r>
        <w:fldChar w:fldCharType="end"/>
      </w:r>
    </w:p>
    <w:p w14:paraId="33B3C12C">
      <w:pPr>
        <w:pStyle w:val="131"/>
      </w:pPr>
      <w:r>
        <w:br w:type="page"/>
      </w:r>
      <w:r>
        <w:t xml:space="preserve">For definitive guidance on drafting 3GPP TSs and TRs, see </w:t>
      </w:r>
      <w:r>
        <w:fldChar w:fldCharType="begin"/>
      </w:r>
      <w:r>
        <w:instrText xml:space="preserve"> HYPERLINK "https://www.3gpp.org/DynaReport/21801.htm" </w:instrText>
      </w:r>
      <w:r>
        <w:fldChar w:fldCharType="separate"/>
      </w:r>
      <w:r>
        <w:rPr>
          <w:rStyle w:val="95"/>
        </w:rPr>
        <w:t>3GPP TS 21.801</w:t>
      </w:r>
      <w:r>
        <w:rPr>
          <w:rStyle w:val="95"/>
        </w:rPr>
        <w:fldChar w:fldCharType="end"/>
      </w:r>
      <w:r>
        <w:t>.</w:t>
      </w:r>
    </w:p>
    <w:p w14:paraId="1206933F">
      <w:pPr>
        <w:pStyle w:val="131"/>
      </w:pPr>
      <w:r>
        <w:t>Ensure all blue guidance text is removed before submitting the TS/TR to the TSG for approval.</w:t>
      </w:r>
    </w:p>
    <w:p w14:paraId="214B9EB2">
      <w:pPr>
        <w:pStyle w:val="3"/>
      </w:pPr>
      <w:bookmarkStart w:id="16" w:name="foreword"/>
      <w:bookmarkEnd w:id="16"/>
      <w:bookmarkStart w:id="17" w:name="_Toc24204"/>
      <w:bookmarkStart w:id="18" w:name="_Toc8888"/>
      <w:bookmarkStart w:id="19" w:name="_Toc214653487"/>
      <w:bookmarkStart w:id="20" w:name="_Toc12049"/>
      <w:bookmarkStart w:id="21" w:name="_Toc191892932"/>
      <w:bookmarkStart w:id="22" w:name="_Toc1117546513"/>
      <w:bookmarkStart w:id="23" w:name="_Toc30678"/>
      <w:bookmarkStart w:id="24" w:name="_Toc30132"/>
      <w:r>
        <w:t>Foreword</w:t>
      </w:r>
      <w:bookmarkEnd w:id="17"/>
      <w:bookmarkEnd w:id="18"/>
      <w:bookmarkEnd w:id="19"/>
      <w:bookmarkEnd w:id="20"/>
      <w:bookmarkEnd w:id="21"/>
      <w:bookmarkEnd w:id="22"/>
      <w:bookmarkEnd w:id="23"/>
      <w:bookmarkEnd w:id="24"/>
    </w:p>
    <w:p w14:paraId="6D13DF17">
      <w:pPr>
        <w:pStyle w:val="131"/>
      </w:pPr>
      <w:bookmarkStart w:id="25" w:name="introduction"/>
      <w:bookmarkEnd w:id="25"/>
      <w:bookmarkStart w:id="26" w:name="_Toc11235"/>
      <w:bookmarkStart w:id="27" w:name="_Toc6442"/>
      <w:bookmarkStart w:id="28" w:name="_Toc191892933"/>
      <w:bookmarkStart w:id="29" w:name="_Toc9663"/>
      <w:bookmarkStart w:id="30" w:name="_Toc1662"/>
      <w:r>
        <w:t xml:space="preserve">This clause is mandatory; do not alter the text in any way other than to choose between "Specification" and "Report". </w:t>
      </w:r>
    </w:p>
    <w:p w14:paraId="2E6259B0">
      <w:r>
        <w:t xml:space="preserve">This Technical </w:t>
      </w:r>
      <w:bookmarkStart w:id="31" w:name="spectype3"/>
      <w:r>
        <w:rPr>
          <w:highlight w:val="yellow"/>
        </w:rPr>
        <w:t>Report</w:t>
      </w:r>
      <w:bookmarkEnd w:id="31"/>
      <w:r>
        <w:t xml:space="preserve"> has been produced by the 3rd Generation Partnership Project (3GPP).</w:t>
      </w:r>
    </w:p>
    <w:p w14:paraId="0E1770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4F6DB2">
      <w:pPr>
        <w:pStyle w:val="114"/>
      </w:pPr>
      <w:r>
        <w:t>Version x.y.z</w:t>
      </w:r>
    </w:p>
    <w:p w14:paraId="66301DDA">
      <w:pPr>
        <w:pStyle w:val="114"/>
      </w:pPr>
      <w:r>
        <w:t>where:</w:t>
      </w:r>
    </w:p>
    <w:p w14:paraId="5EF62C61">
      <w:pPr>
        <w:pStyle w:val="124"/>
      </w:pPr>
      <w:r>
        <w:t>x</w:t>
      </w:r>
      <w:r>
        <w:tab/>
      </w:r>
      <w:r>
        <w:t>the first digit:</w:t>
      </w:r>
    </w:p>
    <w:p w14:paraId="25116C91">
      <w:pPr>
        <w:pStyle w:val="125"/>
      </w:pPr>
      <w:r>
        <w:t>1</w:t>
      </w:r>
      <w:r>
        <w:tab/>
      </w:r>
      <w:r>
        <w:t>presented to TSG for information;</w:t>
      </w:r>
    </w:p>
    <w:p w14:paraId="287EBCA9">
      <w:pPr>
        <w:pStyle w:val="125"/>
      </w:pPr>
      <w:r>
        <w:t>2</w:t>
      </w:r>
      <w:r>
        <w:tab/>
      </w:r>
      <w:r>
        <w:t>presented to TSG for approval;</w:t>
      </w:r>
    </w:p>
    <w:p w14:paraId="21186BE6">
      <w:pPr>
        <w:pStyle w:val="125"/>
      </w:pPr>
      <w:r>
        <w:t>3</w:t>
      </w:r>
      <w:r>
        <w:tab/>
      </w:r>
      <w:r>
        <w:t>or greater indicates TSG approved document under change control.</w:t>
      </w:r>
    </w:p>
    <w:p w14:paraId="40F01B7D">
      <w:pPr>
        <w:pStyle w:val="124"/>
      </w:pPr>
      <w:r>
        <w:t>y</w:t>
      </w:r>
      <w:r>
        <w:tab/>
      </w:r>
      <w:r>
        <w:t>the second digit is incremented for all changes of substance, i.e. technical enhancements, corrections, updates, etc.</w:t>
      </w:r>
    </w:p>
    <w:p w14:paraId="565B6872">
      <w:pPr>
        <w:pStyle w:val="124"/>
      </w:pPr>
      <w:r>
        <w:t>z</w:t>
      </w:r>
      <w:r>
        <w:tab/>
      </w:r>
      <w:r>
        <w:t>the third digit is incremented when editorial only changes have been incorporated in the document.</w:t>
      </w:r>
    </w:p>
    <w:p w14:paraId="0BC2B5AF">
      <w:pPr>
        <w:pStyle w:val="131"/>
      </w:pPr>
      <w:r>
        <w:t>In drafting the TS/TR, pay particular attention to the use of modal auxiliary verbs! TRs shall not contain any normative provisions.</w:t>
      </w:r>
    </w:p>
    <w:p w14:paraId="47C0AD00">
      <w:r>
        <w:t>In the present document, modal verbs have the following meanings:</w:t>
      </w:r>
    </w:p>
    <w:p w14:paraId="45B9BC34">
      <w:pPr>
        <w:pStyle w:val="110"/>
      </w:pPr>
      <w:r>
        <w:rPr>
          <w:b/>
        </w:rPr>
        <w:t>shall</w:t>
      </w:r>
      <w:r>
        <w:tab/>
      </w:r>
      <w:r>
        <w:t>indicates a mandatory requirement to do something</w:t>
      </w:r>
    </w:p>
    <w:p w14:paraId="0176039E">
      <w:pPr>
        <w:pStyle w:val="110"/>
      </w:pPr>
      <w:r>
        <w:rPr>
          <w:b/>
        </w:rPr>
        <w:t>shall not</w:t>
      </w:r>
      <w:r>
        <w:tab/>
      </w:r>
      <w:r>
        <w:t>indicates an interdiction (prohibition) to do something</w:t>
      </w:r>
    </w:p>
    <w:p w14:paraId="27756704">
      <w:r>
        <w:t>The constructions "shall" and "shall not" are confined to the context of normative provisions, and do not appear in Technical Reports.</w:t>
      </w:r>
    </w:p>
    <w:p w14:paraId="5DFDDB2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ECD05D9">
      <w:pPr>
        <w:pStyle w:val="110"/>
      </w:pPr>
      <w:r>
        <w:rPr>
          <w:b/>
        </w:rPr>
        <w:t>should</w:t>
      </w:r>
      <w:r>
        <w:tab/>
      </w:r>
      <w:r>
        <w:t>indicates a recommendation to do something</w:t>
      </w:r>
    </w:p>
    <w:p w14:paraId="4A66518A">
      <w:pPr>
        <w:pStyle w:val="110"/>
      </w:pPr>
      <w:r>
        <w:rPr>
          <w:b/>
        </w:rPr>
        <w:t>should not</w:t>
      </w:r>
      <w:r>
        <w:tab/>
      </w:r>
      <w:r>
        <w:t>indicates a recommendation not to do something</w:t>
      </w:r>
    </w:p>
    <w:p w14:paraId="5252F0C6">
      <w:pPr>
        <w:pStyle w:val="110"/>
      </w:pPr>
      <w:r>
        <w:rPr>
          <w:b/>
        </w:rPr>
        <w:t>may</w:t>
      </w:r>
      <w:r>
        <w:tab/>
      </w:r>
      <w:r>
        <w:t>indicates permission to do something</w:t>
      </w:r>
    </w:p>
    <w:p w14:paraId="52EBCD5F">
      <w:pPr>
        <w:pStyle w:val="110"/>
      </w:pPr>
      <w:r>
        <w:rPr>
          <w:b/>
        </w:rPr>
        <w:t>need not</w:t>
      </w:r>
      <w:r>
        <w:tab/>
      </w:r>
      <w:r>
        <w:t>indicates permission not to do something</w:t>
      </w:r>
    </w:p>
    <w:p w14:paraId="3B328F80">
      <w:r>
        <w:t>The construction "may not" is ambiguous and is not used in normative elements. The unambiguous constructions "might not" or "shall not" are used instead, depending upon the meaning intended.</w:t>
      </w:r>
    </w:p>
    <w:p w14:paraId="1DB8011C">
      <w:pPr>
        <w:pStyle w:val="110"/>
      </w:pPr>
      <w:r>
        <w:rPr>
          <w:b/>
        </w:rPr>
        <w:t>can</w:t>
      </w:r>
      <w:r>
        <w:tab/>
      </w:r>
      <w:r>
        <w:t>indicates that something is possible</w:t>
      </w:r>
    </w:p>
    <w:p w14:paraId="370F6052">
      <w:pPr>
        <w:pStyle w:val="110"/>
      </w:pPr>
      <w:r>
        <w:rPr>
          <w:b/>
        </w:rPr>
        <w:t>cannot</w:t>
      </w:r>
      <w:r>
        <w:tab/>
      </w:r>
      <w:r>
        <w:t>indicates that something is impossible</w:t>
      </w:r>
    </w:p>
    <w:p w14:paraId="63EEF8C3">
      <w:r>
        <w:t>The constructions "can" and "cannot" are not substitutes for "may" and "need not".</w:t>
      </w:r>
    </w:p>
    <w:p w14:paraId="61CA3BE9">
      <w:pPr>
        <w:pStyle w:val="110"/>
      </w:pPr>
      <w:r>
        <w:rPr>
          <w:b/>
        </w:rPr>
        <w:t>will</w:t>
      </w:r>
      <w:r>
        <w:tab/>
      </w:r>
      <w:r>
        <w:t>indicates that something is certain or expected to happen as a result of action taken by an agency the behaviour of which is outside the scope of the present document</w:t>
      </w:r>
    </w:p>
    <w:p w14:paraId="26694924">
      <w:pPr>
        <w:pStyle w:val="110"/>
      </w:pPr>
      <w:r>
        <w:rPr>
          <w:b/>
        </w:rPr>
        <w:t>will not</w:t>
      </w:r>
      <w:r>
        <w:tab/>
      </w:r>
      <w:r>
        <w:t>indicates that something is certain or expected not to happen as a result of action taken by an agency the behaviour of which is outside the scope of the present document</w:t>
      </w:r>
    </w:p>
    <w:p w14:paraId="3027A858">
      <w:pPr>
        <w:pStyle w:val="110"/>
      </w:pPr>
      <w:r>
        <w:rPr>
          <w:b/>
        </w:rPr>
        <w:t>might</w:t>
      </w:r>
      <w:r>
        <w:tab/>
      </w:r>
      <w:r>
        <w:t>indicates a likelihood that something will happen as a result of action taken by some agency the behaviour of which is outside the scope of the present document</w:t>
      </w:r>
    </w:p>
    <w:p w14:paraId="7C720FA2">
      <w:pPr>
        <w:pStyle w:val="110"/>
      </w:pPr>
      <w:r>
        <w:rPr>
          <w:b/>
        </w:rPr>
        <w:t>might not</w:t>
      </w:r>
      <w:r>
        <w:tab/>
      </w:r>
      <w:r>
        <w:t>indicates a likelihood that something will not happen as a result of action taken by some agency the behaviour of which is outside the scope of the present document</w:t>
      </w:r>
    </w:p>
    <w:p w14:paraId="3ECEA79F">
      <w:r>
        <w:t>In addition:</w:t>
      </w:r>
    </w:p>
    <w:p w14:paraId="19015CA6">
      <w:pPr>
        <w:pStyle w:val="110"/>
      </w:pPr>
      <w:r>
        <w:rPr>
          <w:b/>
        </w:rPr>
        <w:t>is</w:t>
      </w:r>
      <w:r>
        <w:tab/>
      </w:r>
      <w:r>
        <w:t>(or any other verb in the indicative mood) indicates a statement of fact</w:t>
      </w:r>
    </w:p>
    <w:p w14:paraId="644C16A2">
      <w:pPr>
        <w:pStyle w:val="110"/>
      </w:pPr>
      <w:r>
        <w:rPr>
          <w:b/>
        </w:rPr>
        <w:t>is not</w:t>
      </w:r>
      <w:r>
        <w:tab/>
      </w:r>
      <w:r>
        <w:t>(or any other negative verb in the indicative mood) indicates a statement of fact</w:t>
      </w:r>
    </w:p>
    <w:p w14:paraId="560D25E2">
      <w:r>
        <w:t>The constructions "is" and "is not" do not indicate requirements.</w:t>
      </w:r>
    </w:p>
    <w:p w14:paraId="5173318E">
      <w:pPr>
        <w:pStyle w:val="3"/>
      </w:pPr>
      <w:bookmarkStart w:id="32" w:name="_Toc30518"/>
      <w:bookmarkStart w:id="33" w:name="_Toc712267329"/>
      <w:bookmarkStart w:id="34" w:name="_Toc214653488"/>
      <w:r>
        <w:t>Introduction</w:t>
      </w:r>
      <w:bookmarkEnd w:id="26"/>
      <w:bookmarkEnd w:id="27"/>
      <w:bookmarkEnd w:id="28"/>
      <w:bookmarkEnd w:id="29"/>
      <w:bookmarkEnd w:id="30"/>
      <w:bookmarkEnd w:id="32"/>
      <w:bookmarkEnd w:id="33"/>
      <w:bookmarkEnd w:id="34"/>
    </w:p>
    <w:p w14:paraId="4B41085A">
      <w:pPr>
        <w:pStyle w:val="131"/>
      </w:pPr>
      <w:r>
        <w:t>This clause is optional. If it exists, it shall be the second unnumbered clause.</w:t>
      </w:r>
    </w:p>
    <w:p w14:paraId="18EA3087">
      <w:pPr>
        <w:pStyle w:val="3"/>
      </w:pPr>
      <w:r>
        <w:br w:type="page"/>
      </w:r>
      <w:bookmarkStart w:id="35" w:name="scope"/>
      <w:bookmarkEnd w:id="35"/>
      <w:bookmarkStart w:id="36" w:name="_Toc20979"/>
      <w:bookmarkStart w:id="37" w:name="_Toc9167"/>
      <w:bookmarkStart w:id="38" w:name="_Toc2760"/>
      <w:bookmarkStart w:id="39" w:name="_Toc1003150125"/>
      <w:bookmarkStart w:id="40" w:name="_Toc2410"/>
      <w:bookmarkStart w:id="41" w:name="_Toc15218"/>
      <w:bookmarkStart w:id="42" w:name="_Toc191892934"/>
      <w:bookmarkStart w:id="43" w:name="_Toc214653489"/>
      <w:r>
        <w:t>1</w:t>
      </w:r>
      <w:r>
        <w:tab/>
      </w:r>
      <w:r>
        <w:t>Scope</w:t>
      </w:r>
      <w:bookmarkEnd w:id="36"/>
      <w:bookmarkEnd w:id="37"/>
      <w:bookmarkEnd w:id="38"/>
      <w:bookmarkEnd w:id="39"/>
      <w:bookmarkEnd w:id="40"/>
      <w:bookmarkEnd w:id="41"/>
      <w:bookmarkEnd w:id="42"/>
      <w:bookmarkEnd w:id="43"/>
    </w:p>
    <w:p w14:paraId="6B54579F">
      <w:pPr>
        <w:pStyle w:val="131"/>
      </w:pPr>
      <w:r>
        <w:t>This clause shall start on a new page.</w:t>
      </w:r>
    </w:p>
    <w:p w14:paraId="1DB271E3">
      <w:pPr>
        <w:rPr>
          <w:rFonts w:eastAsia="宋体"/>
          <w:lang w:val="en-US" w:eastAsia="zh-CN"/>
        </w:rPr>
      </w:pPr>
      <w:r>
        <w:rPr>
          <w:rFonts w:hint="eastAsia" w:eastAsia="宋体"/>
          <w:lang w:val="en-US" w:eastAsia="zh-CN"/>
        </w:rPr>
        <w:t>[</w:t>
      </w:r>
      <w:r>
        <w:t xml:space="preserve">The present document develops recommendations for potential normative work on an ultra-low bit rate codec for </w:t>
      </w:r>
      <w:r>
        <w:rPr>
          <w:rFonts w:hint="eastAsia" w:eastAsia="宋体"/>
          <w:lang w:val="en-US" w:eastAsia="zh-CN"/>
        </w:rPr>
        <w:t xml:space="preserve">the use case of IMS </w:t>
      </w:r>
      <w:r>
        <w:t>voice</w:t>
      </w:r>
      <w:r>
        <w:rPr>
          <w:rFonts w:hint="eastAsia" w:eastAsia="宋体"/>
          <w:lang w:val="en-US" w:eastAsia="zh-CN"/>
        </w:rPr>
        <w:t xml:space="preserve"> services</w:t>
      </w:r>
      <w:r>
        <w:t xml:space="preserve"> over Geostationary Orbit (GEO) access.</w:t>
      </w:r>
      <w:r>
        <w:rPr>
          <w:rFonts w:hint="eastAsia" w:eastAsia="宋体"/>
          <w:lang w:val="en-US" w:eastAsia="zh-CN"/>
        </w:rPr>
        <w:t>]</w:t>
      </w:r>
    </w:p>
    <w:p w14:paraId="61C7E65B"/>
    <w:p w14:paraId="4CDD298B">
      <w:pPr>
        <w:pStyle w:val="97"/>
      </w:pPr>
      <w:r>
        <w:t>Editor’s Note:</w:t>
      </w:r>
    </w:p>
    <w:p w14:paraId="5B8F9655">
      <w:pPr>
        <w:pStyle w:val="97"/>
        <w:rPr>
          <w:lang w:eastAsia="zh-CN"/>
        </w:rPr>
      </w:pPr>
      <w:r>
        <w:rPr>
          <w:rFonts w:hint="eastAsia"/>
        </w:rPr>
        <w:t xml:space="preserve">3GPP SA1 has studied the </w:t>
      </w:r>
      <w:r>
        <w:t xml:space="preserve">use case </w:t>
      </w:r>
      <w:r>
        <w:rPr>
          <w:rFonts w:hint="eastAsia"/>
        </w:rPr>
        <w:t xml:space="preserve">IMS </w:t>
      </w:r>
      <w:r>
        <w:t>Voice C</w:t>
      </w:r>
      <w:r>
        <w:rPr>
          <w:rFonts w:hint="eastAsia"/>
        </w:rPr>
        <w:t xml:space="preserve">all </w:t>
      </w:r>
      <w:r>
        <w:t>U</w:t>
      </w:r>
      <w:r>
        <w:rPr>
          <w:rFonts w:hint="eastAsia"/>
        </w:rPr>
        <w:t xml:space="preserve">sing GEO </w:t>
      </w:r>
      <w:r>
        <w:t>A</w:t>
      </w:r>
      <w:r>
        <w:rPr>
          <w:rFonts w:hint="eastAsia"/>
        </w:rPr>
        <w:t>ccess</w:t>
      </w:r>
      <w:r>
        <w:t>, and the results are documented</w:t>
      </w:r>
      <w:r>
        <w:rPr>
          <w:lang w:val="en-US"/>
        </w:rPr>
        <w:t xml:space="preserve"> </w:t>
      </w:r>
      <w:r>
        <w:rPr>
          <w:lang w:val="en-US" w:eastAsia="zh-CN"/>
        </w:rPr>
        <w:t>in T</w:t>
      </w:r>
      <w:r>
        <w:rPr>
          <w:rFonts w:hint="eastAsia"/>
          <w:lang w:val="en-US" w:eastAsia="zh-CN"/>
        </w:rPr>
        <w:t xml:space="preserve">R </w:t>
      </w:r>
      <w:r>
        <w:rPr>
          <w:lang w:val="en-US" w:eastAsia="zh-CN"/>
        </w:rPr>
        <w:t>22.887. Normative service requirements and KPIs on IMS voice call using GEO satellite access will be introduced in TS 22.261</w:t>
      </w:r>
      <w:r>
        <w:rPr>
          <w:rFonts w:hint="eastAsia"/>
          <w:lang w:val="en-US" w:eastAsia="zh-CN"/>
        </w:rPr>
        <w:t xml:space="preserve"> at </w:t>
      </w:r>
      <w:r>
        <w:rPr>
          <w:lang w:val="en-US" w:eastAsia="zh-CN"/>
        </w:rPr>
        <w:t>TSG#107</w:t>
      </w:r>
      <w:r>
        <w:rPr>
          <w:rFonts w:hint="eastAsia"/>
          <w:lang w:val="en-US" w:eastAsia="zh-CN"/>
        </w:rPr>
        <w:t xml:space="preserve">. </w:t>
      </w:r>
      <w:r>
        <w:rPr>
          <w:lang w:val="en-US" w:eastAsia="zh-CN"/>
        </w:rPr>
        <w:t xml:space="preserve">GEO satellites are on a </w:t>
      </w:r>
      <w:r>
        <w:rPr>
          <w:lang w:eastAsia="zh-CN"/>
        </w:rPr>
        <w:t>35,786 km</w:t>
      </w:r>
      <w:r>
        <w:rPr>
          <w:rFonts w:hint="eastAsia"/>
          <w:lang w:eastAsia="zh-CN"/>
        </w:rPr>
        <w:t xml:space="preserve"> distance from the earth</w:t>
      </w:r>
      <w:r>
        <w:rPr>
          <w:lang w:eastAsia="zh-CN"/>
        </w:rPr>
        <w:t xml:space="preserve">, which noticeably impacts signal </w:t>
      </w:r>
      <w:r>
        <w:rPr>
          <w:rFonts w:hint="eastAsia"/>
          <w:lang w:eastAsia="zh-CN"/>
        </w:rPr>
        <w:t xml:space="preserve">propagation </w:t>
      </w:r>
      <w:r>
        <w:rPr>
          <w:lang w:eastAsia="zh-CN"/>
        </w:rPr>
        <w:t>delay (one way approx.</w:t>
      </w:r>
      <w:r>
        <w:rPr>
          <w:rFonts w:hint="eastAsia"/>
          <w:lang w:eastAsia="zh-CN"/>
        </w:rPr>
        <w:t xml:space="preserve"> 285ms</w:t>
      </w:r>
      <w:r>
        <w:rPr>
          <w:lang w:eastAsia="zh-CN"/>
        </w:rPr>
        <w:t xml:space="preserve">), data rate, and channel conditions due to </w:t>
      </w:r>
      <w:r>
        <w:rPr>
          <w:rFonts w:hint="eastAsia"/>
          <w:lang w:val="en-US" w:eastAsia="zh-CN"/>
        </w:rPr>
        <w:t>e.</w:t>
      </w:r>
      <w:r>
        <w:rPr>
          <w:lang w:val="en-US" w:eastAsia="zh-CN"/>
        </w:rPr>
        <w:t>g.</w:t>
      </w:r>
      <w:r>
        <w:rPr>
          <w:lang w:eastAsia="zh-CN"/>
        </w:rPr>
        <w:t xml:space="preserve"> atmospheric attenuation. Compared to terrestrial links, this poses significant new challenges for the voice codecs and services:</w:t>
      </w:r>
    </w:p>
    <w:p w14:paraId="2E8716BE">
      <w:pPr>
        <w:pStyle w:val="97"/>
        <w:rPr>
          <w:lang w:val="en-US"/>
        </w:rPr>
      </w:pPr>
      <w:r>
        <w:rPr>
          <w:lang w:val="en-US"/>
        </w:rPr>
        <w:t>The overall transmission data rate assumed for GEO satellite systems is very</w:t>
      </w:r>
      <w:r>
        <w:rPr>
          <w:rFonts w:hint="eastAsia"/>
          <w:lang w:val="en-US"/>
        </w:rPr>
        <w:t xml:space="preserve"> </w:t>
      </w:r>
      <w:r>
        <w:rPr>
          <w:lang w:val="en-US"/>
        </w:rPr>
        <w:t>constrained due to e.g. high path loss, atmospheric attenuation, energy constraints for terminals etc.. In TR 22.887, a total transmission data rate of [1-3] kbit/s is assumed. This transmission data rate are lower than what current 3GPP protocol stacks and codecs can supports</w:t>
      </w:r>
      <w:r>
        <w:rPr>
          <w:rFonts w:hint="eastAsia"/>
          <w:lang w:val="en-US"/>
        </w:rPr>
        <w:t>.</w:t>
      </w:r>
    </w:p>
    <w:p w14:paraId="0F804507">
      <w:pPr>
        <w:pStyle w:val="97"/>
      </w:pPr>
      <w:r>
        <w:rPr>
          <w:lang w:val="en-US"/>
        </w:rPr>
        <w:t>For</w:t>
      </w:r>
      <w:r>
        <w:t xml:space="preserve"> GEO satellite access, the propagation delay (28</w:t>
      </w:r>
      <w:r>
        <w:rPr>
          <w:rFonts w:hint="eastAsia"/>
        </w:rPr>
        <w:t>5</w:t>
      </w:r>
      <w:r>
        <w:t>ms</w:t>
      </w:r>
      <w:r>
        <w:rPr>
          <w:rFonts w:hint="eastAsia"/>
        </w:rPr>
        <w:t>)</w:t>
      </w:r>
      <w:r>
        <w:t xml:space="preserve"> is much longer than for commonly used terrestrial links.</w:t>
      </w:r>
    </w:p>
    <w:p w14:paraId="46E4D464">
      <w:pPr>
        <w:pStyle w:val="97"/>
        <w:rPr>
          <w:lang w:val="en-US"/>
        </w:rPr>
      </w:pPr>
      <w:r>
        <w:t>The GEO satellite link imposes different channel characteristics, e.g., due to atmospheric attenuation.</w:t>
      </w:r>
    </w:p>
    <w:p w14:paraId="53B4D8AB">
      <w:pPr>
        <w:pStyle w:val="97"/>
        <w:rPr>
          <w:lang w:val="en-US" w:eastAsia="zh-CN"/>
        </w:rPr>
      </w:pPr>
      <w:r>
        <w:rPr>
          <w:lang w:val="en-US" w:eastAsia="zh-CN"/>
        </w:rPr>
        <w:t>Currently, no 3GPP voice codec seems to support all the expected requirements for this use case. Considering bitrate alone, the lowest supported bitrate of any 3GPP codec is 4.75 kbit/s as provided by the narrow band AMR codec (TS 26.071). This makes it necessary to have a new feasibility study relating to ultra-low bitrate codecs suitable for voice using GEO access.</w:t>
      </w:r>
    </w:p>
    <w:p w14:paraId="5BE8F7E1">
      <w:pPr>
        <w:pStyle w:val="97"/>
        <w:rPr>
          <w:lang w:val="en-US" w:eastAsia="zh-CN"/>
        </w:rPr>
      </w:pPr>
      <w:r>
        <w:t xml:space="preserve">The primary focus of this </w:t>
      </w:r>
      <w:r>
        <w:rPr>
          <w:rFonts w:hint="eastAsia"/>
          <w:lang w:val="en-US" w:eastAsia="zh-CN"/>
        </w:rPr>
        <w:t>study</w:t>
      </w:r>
      <w:r>
        <w:t xml:space="preserve"> is to </w:t>
      </w:r>
      <w:r>
        <w:rPr>
          <w:lang w:val="en-US" w:eastAsia="zh-CN"/>
        </w:rPr>
        <w:t>develop</w:t>
      </w:r>
      <w:r>
        <w:t xml:space="preserve"> </w:t>
      </w:r>
      <w:r>
        <w:rPr>
          <w:lang w:val="en-US"/>
        </w:rPr>
        <w:t>design constraints and performance requirements</w:t>
      </w:r>
      <w:r>
        <w:t xml:space="preserve"> for a codec supporting</w:t>
      </w:r>
      <w:r>
        <w:rPr>
          <w:lang w:val="en-US" w:eastAsia="zh-CN"/>
        </w:rPr>
        <w:t xml:space="preserve"> use case</w:t>
      </w:r>
      <w:r>
        <w:rPr>
          <w:rFonts w:hint="eastAsia"/>
          <w:lang w:val="en-US" w:eastAsia="zh-CN"/>
        </w:rPr>
        <w:t xml:space="preserve">s like </w:t>
      </w:r>
      <w:r>
        <w:t xml:space="preserve">IMS Voice Call </w:t>
      </w:r>
      <w:r>
        <w:rPr>
          <w:rFonts w:hint="eastAsia"/>
          <w:lang w:val="en-US" w:eastAsia="zh-CN"/>
        </w:rPr>
        <w:t xml:space="preserve">over </w:t>
      </w:r>
      <w:r>
        <w:t xml:space="preserve">GEO </w:t>
      </w:r>
      <w:r>
        <w:rPr>
          <w:lang w:val="en-US" w:eastAsia="zh-CN"/>
        </w:rPr>
        <w:t>and the resulting transmission parameters</w:t>
      </w:r>
      <w:r>
        <w:t>.</w:t>
      </w:r>
      <w:r>
        <w:rPr>
          <w:rFonts w:hint="eastAsia"/>
          <w:lang w:val="en-US" w:eastAsia="zh-CN"/>
        </w:rPr>
        <w:t xml:space="preserve"> The r</w:t>
      </w:r>
      <w:r>
        <w:rPr>
          <w:lang w:val="en-US"/>
        </w:rPr>
        <w:t>equirements</w:t>
      </w:r>
      <w:r>
        <w:rPr>
          <w:lang w:val="en-US" w:eastAsia="zh-CN"/>
        </w:rPr>
        <w:t xml:space="preserve"> can provide guidance on the evaluation of the candidate codecs during potential normative work.</w:t>
      </w:r>
    </w:p>
    <w:p w14:paraId="137A51D3">
      <w:pPr>
        <w:pStyle w:val="97"/>
        <w:rPr>
          <w:b/>
          <w:bCs/>
        </w:rPr>
      </w:pPr>
      <w:r>
        <w:rPr>
          <w:b/>
          <w:bCs/>
        </w:rPr>
        <w:t>1.</w:t>
      </w:r>
      <w:r>
        <w:rPr>
          <w:b/>
          <w:bCs/>
        </w:rPr>
        <w:tab/>
      </w:r>
      <w:r>
        <w:rPr>
          <w:b/>
          <w:bCs/>
        </w:rPr>
        <w:t>General considerations</w:t>
      </w:r>
    </w:p>
    <w:p w14:paraId="56A1D262">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B</w:t>
      </w:r>
      <w:r>
        <w:rPr>
          <w:rFonts w:hint="eastAsia" w:eastAsia="宋体"/>
          <w:b/>
          <w:bCs/>
          <w:lang w:eastAsia="zh-CN"/>
        </w:rPr>
        <w:t>itrate</w:t>
      </w:r>
      <w:r>
        <w:rPr>
          <w:b/>
          <w:bCs/>
        </w:rPr>
        <w:t xml:space="preserve">: </w:t>
      </w:r>
      <w:r>
        <w:rPr>
          <w:rFonts w:hint="eastAsia"/>
        </w:rPr>
        <w:t>TR 22.887 concludes that the transmission rates are lower than what current 3GPP protocol stacks and codecs can supports. Detailed analysis on available bitrate requires more study</w:t>
      </w:r>
      <w:r>
        <w:rPr>
          <w:rFonts w:hint="eastAsia" w:eastAsia="宋体"/>
          <w:lang w:eastAsia="zh-CN"/>
        </w:rPr>
        <w:t>.</w:t>
      </w:r>
      <w:r>
        <w:rPr>
          <w:rFonts w:hint="eastAsia"/>
        </w:rPr>
        <w:t>.</w:t>
      </w:r>
    </w:p>
    <w:p w14:paraId="1910E56D">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Quality:</w:t>
      </w:r>
      <w:r>
        <w:rPr>
          <w:rFonts w:eastAsia="宋体"/>
          <w:lang w:eastAsia="zh-CN"/>
        </w:rPr>
        <w:t xml:space="preserve"> Despite of the low bit rate, a good audio quality of the codec is of importance, to ensure a reasonable Qo</w:t>
      </w:r>
      <w:r>
        <w:rPr>
          <w:rFonts w:hint="eastAsia" w:eastAsia="宋体"/>
          <w:lang w:eastAsia="zh-CN"/>
        </w:rPr>
        <w:t>E</w:t>
      </w:r>
      <w:r>
        <w:rPr>
          <w:rFonts w:eastAsia="宋体"/>
          <w:lang w:eastAsia="zh-CN"/>
        </w:rPr>
        <w:t xml:space="preserve">. </w:t>
      </w:r>
      <w:r>
        <w:t>Detailed QoE requirements for such services are for study.</w:t>
      </w:r>
      <w:r>
        <w:rPr>
          <w:rFonts w:eastAsia="宋体"/>
          <w:lang w:eastAsia="zh-CN"/>
        </w:rPr>
        <w:t>.</w:t>
      </w:r>
    </w:p>
    <w:p w14:paraId="383E48AF">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Complexity and memory demands</w:t>
      </w:r>
      <w:r>
        <w:rPr>
          <w:rFonts w:hint="eastAsia" w:eastAsia="宋体"/>
          <w:b/>
          <w:bCs/>
          <w:lang w:eastAsia="zh-CN"/>
        </w:rPr>
        <w:t xml:space="preserve">: </w:t>
      </w:r>
      <w:r>
        <w:rPr>
          <w:rFonts w:eastAsia="宋体"/>
          <w:lang w:eastAsia="zh-CN"/>
        </w:rPr>
        <w:t>Modern low bitrate codecs exhibit a large scale of complexity and memory demands. The codec is expected to be deployable on the processing capabilities as can be found in today’s smartphones.</w:t>
      </w:r>
      <w:r>
        <w:rPr>
          <w:rFonts w:hint="eastAsia" w:eastAsia="宋体"/>
          <w:lang w:eastAsia="zh-CN"/>
        </w:rPr>
        <w:t xml:space="preserve"> Exact </w:t>
      </w:r>
      <w:r>
        <w:rPr>
          <w:rFonts w:hint="eastAsia"/>
          <w:lang w:eastAsia="zh-CN"/>
        </w:rPr>
        <w:t>c</w:t>
      </w:r>
      <w:r>
        <w:rPr>
          <w:rFonts w:eastAsia="Malgun Gothic"/>
          <w:lang w:eastAsia="zh-CN"/>
        </w:rPr>
        <w:t xml:space="preserve">omplexity </w:t>
      </w:r>
      <w:r>
        <w:t>requirements</w:t>
      </w:r>
      <w:r>
        <w:rPr>
          <w:rFonts w:hint="eastAsia" w:eastAsia="宋体"/>
          <w:lang w:eastAsia="zh-CN"/>
        </w:rPr>
        <w:t xml:space="preserve"> </w:t>
      </w:r>
      <w:r>
        <w:rPr>
          <w:lang w:val="en-US"/>
        </w:rPr>
        <w:t>are for study</w:t>
      </w:r>
      <w:r>
        <w:rPr>
          <w:rFonts w:hint="eastAsia" w:eastAsia="宋体"/>
          <w:lang w:eastAsia="zh-CN"/>
        </w:rPr>
        <w:t>.</w:t>
      </w:r>
    </w:p>
    <w:p w14:paraId="4877435B">
      <w:pPr>
        <w:pStyle w:val="97"/>
        <w:rPr>
          <w:rFonts w:eastAsia="宋体"/>
          <w:lang w:eastAsia="zh-CN"/>
        </w:rPr>
      </w:pPr>
      <w:r>
        <w:rPr>
          <w:rFonts w:eastAsia="宋体"/>
          <w:b/>
          <w:bCs/>
          <w:lang w:eastAsia="zh-CN"/>
        </w:rPr>
        <w:t>-</w:t>
      </w:r>
      <w:r>
        <w:rPr>
          <w:rFonts w:eastAsia="宋体"/>
          <w:b/>
          <w:bCs/>
          <w:lang w:eastAsia="zh-CN"/>
        </w:rPr>
        <w:tab/>
      </w:r>
      <w:r>
        <w:rPr>
          <w:b/>
          <w:bCs/>
        </w:rPr>
        <w:t>Robustness to network conditions</w:t>
      </w:r>
      <w:r>
        <w:t xml:space="preserve">: the codec is expected to operate in typical network conditions (delay, loss, jitter, etc.). Details are for further study. </w:t>
      </w:r>
    </w:p>
    <w:p w14:paraId="225FD579">
      <w:pPr>
        <w:pStyle w:val="97"/>
        <w:rPr>
          <w:b/>
          <w:bCs/>
        </w:rPr>
      </w:pPr>
      <w:r>
        <w:rPr>
          <w:b/>
          <w:bCs/>
        </w:rPr>
        <w:t>2.</w:t>
      </w:r>
      <w:r>
        <w:rPr>
          <w:b/>
          <w:bCs/>
        </w:rPr>
        <w:tab/>
      </w:r>
      <w:r>
        <w:rPr>
          <w:rFonts w:hint="eastAsia"/>
          <w:b/>
          <w:bCs/>
        </w:rPr>
        <w:t>Function</w:t>
      </w:r>
      <w:r>
        <w:rPr>
          <w:b/>
          <w:bCs/>
        </w:rPr>
        <w:t>al</w:t>
      </w:r>
      <w:r>
        <w:rPr>
          <w:rFonts w:hint="eastAsia"/>
          <w:b/>
          <w:bCs/>
        </w:rPr>
        <w:t xml:space="preserve"> requirements</w:t>
      </w:r>
    </w:p>
    <w:p w14:paraId="518D4D83">
      <w:pPr>
        <w:pStyle w:val="97"/>
        <w:rPr>
          <w:rFonts w:eastAsia="宋体"/>
          <w:lang w:eastAsia="zh-CN"/>
        </w:rPr>
      </w:pPr>
      <w:r>
        <w:rPr>
          <w:rFonts w:eastAsia="宋体"/>
          <w:lang w:eastAsia="zh-CN"/>
        </w:rPr>
        <w:t>-</w:t>
      </w:r>
      <w:r>
        <w:rPr>
          <w:rFonts w:eastAsia="宋体"/>
          <w:lang w:eastAsia="zh-CN"/>
        </w:rPr>
        <w:tab/>
      </w:r>
      <w:r>
        <w:rPr>
          <w:rFonts w:eastAsia="宋体"/>
          <w:b/>
          <w:bCs/>
          <w:lang w:eastAsia="zh-CN"/>
        </w:rPr>
        <w:t xml:space="preserve">Speech </w:t>
      </w:r>
      <w:r>
        <w:rPr>
          <w:rFonts w:hint="eastAsia" w:eastAsia="宋体"/>
          <w:b/>
          <w:bCs/>
          <w:lang w:eastAsia="zh-CN"/>
        </w:rPr>
        <w:t>t</w:t>
      </w:r>
      <w:r>
        <w:rPr>
          <w:rFonts w:eastAsia="宋体"/>
          <w:b/>
          <w:bCs/>
          <w:lang w:eastAsia="zh-CN"/>
        </w:rPr>
        <w:t xml:space="preserve">ranscoding </w:t>
      </w:r>
      <w:r>
        <w:rPr>
          <w:rFonts w:hint="eastAsia" w:eastAsia="宋体"/>
          <w:b/>
          <w:bCs/>
          <w:lang w:eastAsia="zh-CN"/>
        </w:rPr>
        <w:t>f</w:t>
      </w:r>
      <w:r>
        <w:rPr>
          <w:rFonts w:eastAsia="宋体"/>
          <w:b/>
          <w:bCs/>
          <w:lang w:eastAsia="zh-CN"/>
        </w:rPr>
        <w:t>unctions</w:t>
      </w:r>
      <w:r>
        <w:rPr>
          <w:rFonts w:hint="eastAsia" w:eastAsia="宋体"/>
          <w:lang w:eastAsia="zh-CN"/>
        </w:rPr>
        <w:t xml:space="preserve">: To achieve integration with the terrestrial voice communication system (4G/5G IMS architecture), it is necessary to </w:t>
      </w:r>
      <w:r>
        <w:rPr>
          <w:rFonts w:eastAsia="宋体"/>
          <w:lang w:eastAsia="zh-CN"/>
        </w:rPr>
        <w:t>consider</w:t>
      </w:r>
      <w:r>
        <w:rPr>
          <w:rFonts w:hint="eastAsia" w:eastAsia="宋体"/>
          <w:lang w:eastAsia="zh-CN"/>
        </w:rPr>
        <w:t xml:space="preserve"> </w:t>
      </w:r>
      <w:r>
        <w:rPr>
          <w:rFonts w:eastAsia="宋体"/>
          <w:lang w:eastAsia="zh-CN"/>
        </w:rPr>
        <w:t>tandeming with</w:t>
      </w:r>
      <w:r>
        <w:rPr>
          <w:rFonts w:hint="eastAsia" w:eastAsia="宋体"/>
          <w:lang w:eastAsia="zh-CN"/>
        </w:rPr>
        <w:t xml:space="preserve"> existing</w:t>
      </w:r>
      <w:r>
        <w:rPr>
          <w:rFonts w:eastAsia="宋体"/>
          <w:lang w:eastAsia="zh-CN"/>
        </w:rPr>
        <w:t xml:space="preserve"> IMS voice</w:t>
      </w:r>
      <w:r>
        <w:rPr>
          <w:rFonts w:hint="eastAsia" w:eastAsia="宋体"/>
          <w:lang w:eastAsia="zh-CN"/>
        </w:rPr>
        <w:t xml:space="preserve"> codecs.</w:t>
      </w:r>
    </w:p>
    <w:p w14:paraId="34E36A2A">
      <w:pPr>
        <w:pStyle w:val="97"/>
        <w:ind w:left="1734" w:leftChars="300"/>
        <w:rPr>
          <w:rFonts w:eastAsia="宋体"/>
          <w:lang w:val="en-US" w:eastAsia="zh-CN"/>
        </w:rPr>
      </w:pPr>
      <w:r>
        <w:t>NOTE:</w:t>
      </w:r>
      <w:r>
        <w:tab/>
      </w:r>
      <w:r>
        <w:rPr>
          <w:rFonts w:hint="eastAsia"/>
        </w:rPr>
        <w:t xml:space="preserve">Additional study areas or use cases, such as assessing the market potential and potential market-readiness of a new ULBC codec should be added with lower priority if time permits and once the exact requirements can be given. </w:t>
      </w:r>
    </w:p>
    <w:p w14:paraId="136CA35A">
      <w:pPr>
        <w:pStyle w:val="97"/>
        <w:ind w:left="1734" w:leftChars="300"/>
      </w:pPr>
      <w:r>
        <w:t xml:space="preserve">It is expected that coordination with other working groups, e.g. SA2, CT1, RAN2 is needed in order to substantiate the design constraints of such a codec. However, it is not expected that this work creates any dependency for studies and normative in other working groups.  </w:t>
      </w:r>
    </w:p>
    <w:p w14:paraId="49C38238"/>
    <w:p w14:paraId="6C6785F8">
      <w:pPr>
        <w:pStyle w:val="3"/>
      </w:pPr>
      <w:bookmarkStart w:id="44" w:name="references"/>
      <w:bookmarkEnd w:id="44"/>
      <w:bookmarkStart w:id="45" w:name="_Toc23863"/>
      <w:bookmarkStart w:id="46" w:name="_Toc22804"/>
      <w:bookmarkStart w:id="47" w:name="_Toc14813"/>
      <w:bookmarkStart w:id="48" w:name="_Toc191892935"/>
      <w:bookmarkStart w:id="49" w:name="_Toc214653490"/>
      <w:bookmarkStart w:id="50" w:name="_Toc50038278"/>
      <w:bookmarkStart w:id="51" w:name="_Toc1473"/>
      <w:bookmarkStart w:id="52" w:name="_Toc11541"/>
      <w:r>
        <w:t>2</w:t>
      </w:r>
      <w:r>
        <w:tab/>
      </w:r>
      <w:r>
        <w:t>References</w:t>
      </w:r>
      <w:bookmarkEnd w:id="45"/>
      <w:bookmarkEnd w:id="46"/>
      <w:bookmarkEnd w:id="47"/>
      <w:bookmarkEnd w:id="48"/>
      <w:bookmarkEnd w:id="49"/>
      <w:bookmarkEnd w:id="50"/>
      <w:bookmarkEnd w:id="51"/>
      <w:bookmarkEnd w:id="52"/>
    </w:p>
    <w:p w14:paraId="5A8B5CF3">
      <w:r>
        <w:t>The following documents contain provisions which, through reference in this text, constitute provisions of the present document.</w:t>
      </w:r>
    </w:p>
    <w:p w14:paraId="2F79B8A9">
      <w:pPr>
        <w:pStyle w:val="114"/>
      </w:pPr>
      <w:r>
        <w:t>-</w:t>
      </w:r>
      <w:r>
        <w:tab/>
      </w:r>
      <w:r>
        <w:t>References are either specific (identified by date of publication, edition number, version number, etc.) or non</w:t>
      </w:r>
      <w:r>
        <w:noBreakHyphen/>
      </w:r>
      <w:r>
        <w:t>specific.</w:t>
      </w:r>
    </w:p>
    <w:p w14:paraId="6BADF1D3">
      <w:pPr>
        <w:pStyle w:val="114"/>
      </w:pPr>
      <w:r>
        <w:t>-</w:t>
      </w:r>
      <w:r>
        <w:tab/>
      </w:r>
      <w:r>
        <w:t>For a specific reference, subsequent revisions do not apply.</w:t>
      </w:r>
    </w:p>
    <w:p w14:paraId="0B2321F8">
      <w:pPr>
        <w:pStyle w:val="11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DDAD360">
      <w:pPr>
        <w:pStyle w:val="110"/>
      </w:pPr>
      <w:r>
        <w:t>[1]</w:t>
      </w:r>
      <w:r>
        <w:tab/>
      </w:r>
      <w:r>
        <w:t>3GPP TR 21.905: "Vocabulary for 3GPP Specifications".</w:t>
      </w:r>
    </w:p>
    <w:p w14:paraId="2EEBF121">
      <w:pPr>
        <w:pStyle w:val="110"/>
      </w:pPr>
      <w:r>
        <w:t>[22261]</w:t>
      </w:r>
      <w:r>
        <w:tab/>
      </w:r>
      <w:r>
        <w:t>3GPP TS 22.261: "Service requirements for the 5G system".</w:t>
      </w:r>
    </w:p>
    <w:p w14:paraId="2C8E3E01">
      <w:pPr>
        <w:pStyle w:val="110"/>
      </w:pPr>
      <w:r>
        <w:t>[22887]</w:t>
      </w:r>
      <w:r>
        <w:tab/>
      </w:r>
      <w:r>
        <w:t>3GPP TR 22.887: "Feasibility Study on satellite access - Phase 4".</w:t>
      </w:r>
    </w:p>
    <w:p w14:paraId="67ED7CFC">
      <w:pPr>
        <w:pStyle w:val="110"/>
      </w:pPr>
      <w:r>
        <w:t>[26071]</w:t>
      </w:r>
      <w:r>
        <w:tab/>
      </w:r>
      <w:r>
        <w:t>3GPP TS 26.071: "Mandatory speech CODEC speech processing functions; AMR speech Codec; General description".</w:t>
      </w:r>
    </w:p>
    <w:p w14:paraId="1CE0BA79">
      <w:pPr>
        <w:pStyle w:val="110"/>
      </w:pPr>
      <w:r>
        <w:t>[36300]</w:t>
      </w:r>
      <w:r>
        <w:tab/>
      </w:r>
      <w:r>
        <w:t xml:space="preserve">TS 36.300, “Evolved Universal Terrestrial Radio Access (E-UTRA) and Evolved Universal Terrestrial Radio Access Network (E-UTRAN); Overall description” </w:t>
      </w:r>
    </w:p>
    <w:p w14:paraId="745E6F26">
      <w:pPr>
        <w:pStyle w:val="110"/>
      </w:pPr>
      <w:r>
        <w:t>[36211]</w:t>
      </w:r>
      <w:r>
        <w:tab/>
      </w:r>
      <w:r>
        <w:t>TS 36.211, “</w:t>
      </w:r>
      <w:r>
        <w:rPr>
          <w:lang w:val="en-US"/>
        </w:rPr>
        <w:t>Evolved Universal Terrestrial Radio Access (E-UTRA); Physical channels and modulation</w:t>
      </w:r>
      <w:r>
        <w:t xml:space="preserve">” </w:t>
      </w:r>
    </w:p>
    <w:p w14:paraId="65DAF1AC">
      <w:pPr>
        <w:pStyle w:val="110"/>
      </w:pPr>
      <w:r>
        <w:t>[36212]</w:t>
      </w:r>
      <w:r>
        <w:tab/>
      </w:r>
      <w:r>
        <w:t>TS 36.212, “</w:t>
      </w:r>
      <w:r>
        <w:rPr>
          <w:lang w:val="en-US"/>
        </w:rPr>
        <w:t>Evolved Universal Terrestrial Radio Access (E-UTRA); Multiplexing and channel coding</w:t>
      </w:r>
      <w:r>
        <w:t>”</w:t>
      </w:r>
    </w:p>
    <w:p w14:paraId="1B7650D8">
      <w:pPr>
        <w:pStyle w:val="110"/>
      </w:pPr>
      <w:r>
        <w:t>[36213]</w:t>
      </w:r>
      <w:r>
        <w:tab/>
      </w:r>
      <w:r>
        <w:t>TS 36.213, “</w:t>
      </w:r>
      <w:r>
        <w:rPr>
          <w:lang w:val="en-US"/>
        </w:rPr>
        <w:t>Evolved Universal Terrestrial Radio Access (E-UTRA); Physical layer procedures</w:t>
      </w:r>
      <w:r>
        <w:t>”</w:t>
      </w:r>
    </w:p>
    <w:p w14:paraId="25081D87">
      <w:pPr>
        <w:pStyle w:val="110"/>
        <w:rPr>
          <w:rFonts w:eastAsia="Malgun Gothic"/>
          <w:lang w:eastAsia="ko-KR"/>
        </w:rPr>
      </w:pPr>
      <w:r>
        <w:rPr>
          <w:rFonts w:eastAsia="Malgun Gothic"/>
          <w:lang w:eastAsia="ko-KR"/>
        </w:rPr>
        <w:t>[23203]</w:t>
      </w:r>
      <w:r>
        <w:rPr>
          <w:rFonts w:eastAsia="Malgun Gothic"/>
          <w:lang w:eastAsia="ko-KR"/>
        </w:rPr>
        <w:tab/>
      </w:r>
      <w:r>
        <w:rPr>
          <w:rFonts w:eastAsia="Malgun Gothic"/>
          <w:lang w:eastAsia="ko-KR"/>
        </w:rPr>
        <w:t xml:space="preserve">3GPP TS 23.203, “Policy and charging control architecture.” </w:t>
      </w:r>
    </w:p>
    <w:p w14:paraId="0D9A7656">
      <w:pPr>
        <w:keepLines/>
        <w:ind w:left="1702" w:hanging="1418"/>
      </w:pPr>
      <w:r>
        <w:t>[</w:t>
      </w:r>
      <w:r>
        <w:rPr>
          <w:rFonts w:hint="eastAsia" w:eastAsia="宋体"/>
          <w:lang w:val="en-US" w:eastAsia="zh-CN"/>
        </w:rPr>
        <w:t>AS</w:t>
      </w:r>
      <w:r>
        <w:rPr>
          <w:rFonts w:hint="eastAsia"/>
          <w:lang w:val="en-US" w:eastAsia="zh-CN"/>
        </w:rPr>
        <w:t>-1</w:t>
      </w:r>
      <w:r>
        <w:t xml:space="preserve">] </w:t>
      </w:r>
      <w:r>
        <w:rPr>
          <w:rFonts w:hint="eastAsia"/>
          <w:lang w:val="en-US" w:eastAsia="zh-CN"/>
        </w:rPr>
        <w:tab/>
      </w:r>
      <w:r>
        <w:rPr>
          <w:rFonts w:hint="eastAsia"/>
          <w:lang w:val="en-US"/>
        </w:rPr>
        <w:t>VoIP Bandwidth</w:t>
      </w:r>
      <w:r>
        <w:rPr>
          <w:rFonts w:hint="eastAsia"/>
          <w:lang w:val="en-US" w:eastAsia="zh-CN"/>
        </w:rPr>
        <w:t xml:space="preserve">: </w:t>
      </w:r>
      <w:r>
        <w:fldChar w:fldCharType="begin"/>
      </w:r>
      <w:r>
        <w:instrText xml:space="preserve"> HYPERLINK "https://www.vonage.com/resources/articles/voip-bandwidth/" </w:instrText>
      </w:r>
      <w:r>
        <w:fldChar w:fldCharType="separate"/>
      </w:r>
      <w:r>
        <w:rPr>
          <w:rStyle w:val="95"/>
          <w:rFonts w:hint="eastAsia"/>
        </w:rPr>
        <w:t>https://www.vonage.com/resources/articles/voip-bandwidth/</w:t>
      </w:r>
      <w:r>
        <w:rPr>
          <w:rStyle w:val="95"/>
          <w:rFonts w:hint="eastAsia"/>
        </w:rPr>
        <w:fldChar w:fldCharType="end"/>
      </w:r>
      <w:r>
        <w:t xml:space="preserve">, </w:t>
      </w:r>
    </w:p>
    <w:p w14:paraId="79BA795C">
      <w:pPr>
        <w:ind w:left="1702" w:hanging="1418"/>
      </w:pPr>
      <w:r>
        <w:t>[</w:t>
      </w:r>
      <w:r>
        <w:rPr>
          <w:rFonts w:hint="eastAsia"/>
          <w:lang w:val="en-US" w:eastAsia="zh-CN"/>
        </w:rPr>
        <w:t>AS-2</w:t>
      </w:r>
      <w:r>
        <w:t xml:space="preserve">] </w:t>
      </w:r>
      <w:r>
        <w:rPr>
          <w:rFonts w:hint="eastAsia"/>
          <w:lang w:val="en-US" w:eastAsia="zh-CN"/>
        </w:rPr>
        <w:tab/>
      </w:r>
      <w:r>
        <w:rPr>
          <w:rFonts w:hint="eastAsia"/>
          <w:lang w:val="en-US" w:eastAsia="zh-CN"/>
        </w:rPr>
        <w:t xml:space="preserve">How Zoom Audio and Video Codecs Affect Bandwidth Usage: </w:t>
      </w:r>
      <w:r>
        <w:fldChar w:fldCharType="begin"/>
      </w:r>
      <w:r>
        <w:instrText xml:space="preserve"> HYPERLINK "https://library.zoom.com/admin-corner/network-management/quality-of-service-and-network-best-practices-explainer/how-zoom-audio-and-video-codecs-affect-bandwidth-usag" </w:instrText>
      </w:r>
      <w:r>
        <w:fldChar w:fldCharType="separate"/>
      </w:r>
      <w:r>
        <w:rPr>
          <w:rStyle w:val="95"/>
          <w:rFonts w:hint="eastAsia"/>
        </w:rPr>
        <w:t>https://library.zoom.com/admin-corner/network-management/quality-of-service-and-network-best-practices-explainer/how-zoom-audio-and-video-codecs-affect-bandwidth-usag</w:t>
      </w:r>
      <w:r>
        <w:rPr>
          <w:rStyle w:val="95"/>
          <w:rFonts w:hint="eastAsia"/>
        </w:rPr>
        <w:fldChar w:fldCharType="end"/>
      </w:r>
    </w:p>
    <w:p w14:paraId="01CEC080">
      <w:pPr>
        <w:ind w:left="1702" w:hanging="1418"/>
        <w:rPr>
          <w:lang w:val="en-US" w:eastAsia="zh-CN"/>
        </w:rPr>
      </w:pPr>
      <w:r>
        <w:t>[</w:t>
      </w:r>
      <w:r>
        <w:rPr>
          <w:rFonts w:hint="eastAsia"/>
          <w:lang w:val="en-US" w:eastAsia="zh-CN"/>
        </w:rPr>
        <w:t>AS-3</w:t>
      </w:r>
      <w:r>
        <w:t xml:space="preserve">] </w:t>
      </w:r>
      <w:r>
        <w:rPr>
          <w:rFonts w:hint="eastAsia"/>
          <w:lang w:val="en-US" w:eastAsia="zh-CN"/>
        </w:rPr>
        <w:tab/>
      </w:r>
      <w:r>
        <w:rPr>
          <w:rFonts w:hint="eastAsia"/>
          <w:lang w:val="en-US" w:eastAsia="zh-CN"/>
        </w:rPr>
        <w:t xml:space="preserve">Zoom Video and Audio Performance Report 2024: </w:t>
      </w:r>
      <w:r>
        <w:fldChar w:fldCharType="begin"/>
      </w:r>
      <w:r>
        <w:instrText xml:space="preserve"> HYPERLINK "https://www.zoom.com/en/resources/video-audio-quality-report/?lang=zh-CN" </w:instrText>
      </w:r>
      <w:r>
        <w:fldChar w:fldCharType="separate"/>
      </w:r>
      <w:r>
        <w:rPr>
          <w:rStyle w:val="95"/>
          <w:rFonts w:hint="eastAsia"/>
          <w:lang w:val="en-US" w:eastAsia="zh-CN"/>
        </w:rPr>
        <w:t>https://www.zoom.com/en/resources/video-audio-quality-report/?lang=zh-CN</w:t>
      </w:r>
      <w:r>
        <w:rPr>
          <w:rStyle w:val="95"/>
          <w:rFonts w:hint="eastAsia"/>
          <w:lang w:val="en-US" w:eastAsia="zh-CN"/>
        </w:rPr>
        <w:fldChar w:fldCharType="end"/>
      </w:r>
    </w:p>
    <w:p w14:paraId="73BBAE90">
      <w:pPr>
        <w:pStyle w:val="110"/>
      </w:pPr>
      <w:r>
        <w:t>[D</w:t>
      </w:r>
      <w:r>
        <w:rPr>
          <w:rFonts w:hint="eastAsia" w:eastAsia="宋体"/>
          <w:lang w:val="en-US" w:eastAsia="zh-CN"/>
        </w:rPr>
        <w:t>-</w:t>
      </w:r>
      <w:r>
        <w:t xml:space="preserve">1]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"https://portal.3gpp.org/desktopmodules/Specifications/SpecificationDetails.aspx?specificationId=1408" </w:instrText>
      </w:r>
      <w:r>
        <w:fldChar w:fldCharType="separate"/>
      </w:r>
      <w:r>
        <w:rPr>
          <w:rStyle w:val="95"/>
        </w:rPr>
        <w:t>TS 26.131</w:t>
      </w:r>
      <w:r>
        <w:rPr>
          <w:rStyle w:val="95"/>
        </w:rPr>
        <w:fldChar w:fldCharType="end"/>
      </w:r>
      <w:r>
        <w:t>, „</w:t>
      </w:r>
      <w:r>
        <w:rPr>
          <w:color w:val="000000"/>
        </w:rPr>
        <w:t>Terminal acoustic characteristics for telephony; Requirements</w:t>
      </w:r>
      <w:r>
        <w:t>“</w:t>
      </w:r>
    </w:p>
    <w:p w14:paraId="0224AFC6">
      <w:pPr>
        <w:pStyle w:val="110"/>
      </w:pPr>
      <w:r>
        <w:t>[D</w:t>
      </w:r>
      <w:r>
        <w:rPr>
          <w:rFonts w:hint="eastAsia" w:eastAsia="宋体"/>
          <w:lang w:val="en-US" w:eastAsia="zh-CN"/>
        </w:rPr>
        <w:t>-</w:t>
      </w:r>
      <w:r>
        <w:t xml:space="preserve">2]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"https://portal.3gpp.org/desktopmodules/Specifications/SpecificationDetails.aspx?specificationId=3107" </w:instrText>
      </w:r>
      <w:r>
        <w:fldChar w:fldCharType="separate"/>
      </w:r>
      <w:r>
        <w:rPr>
          <w:rStyle w:val="95"/>
        </w:rPr>
        <w:t>TS 22.261</w:t>
      </w:r>
      <w:r>
        <w:rPr>
          <w:rStyle w:val="95"/>
        </w:rPr>
        <w:fldChar w:fldCharType="end"/>
      </w:r>
      <w:r>
        <w:t>, “Service requirements for the 5G system”</w:t>
      </w:r>
    </w:p>
    <w:p w14:paraId="5477E0B9">
      <w:pPr>
        <w:pStyle w:val="110"/>
        <w:rPr>
          <w:lang w:val="en-US" w:eastAsia="zh-CN"/>
        </w:rPr>
      </w:pPr>
      <w:r>
        <w:t>[D</w:t>
      </w:r>
      <w:r>
        <w:rPr>
          <w:rFonts w:hint="eastAsia" w:eastAsia="宋体"/>
          <w:lang w:val="en-US" w:eastAsia="zh-CN"/>
        </w:rPr>
        <w:t>-</w:t>
      </w:r>
      <w:r>
        <w:t xml:space="preserve">3] </w:t>
      </w:r>
      <w:r>
        <w:rPr>
          <w:rFonts w:hint="eastAsia" w:eastAsia="宋体"/>
          <w:lang w:val="en-US" w:eastAsia="zh-CN"/>
        </w:rPr>
        <w:tab/>
      </w:r>
      <w:r>
        <w:t>3GPP TS.36.763, “Study on Narrow-Band Internet of Things (NB-IoT) / enhanced Machine Type Communication (eMTC) support for Non-Terrestrial Networks (NTN)”</w:t>
      </w:r>
    </w:p>
    <w:p w14:paraId="15F4EFFB">
      <w:pPr>
        <w:ind w:left="1702" w:hanging="1418"/>
      </w:pPr>
      <w:r>
        <w:rPr>
          <w:rFonts w:hint="eastAsia"/>
          <w:lang w:val="en-US" w:eastAsia="zh-CN"/>
        </w:rPr>
        <w:t>[CM-1]</w:t>
      </w:r>
      <w:r>
        <w:rPr>
          <w:rFonts w:hint="eastAsia"/>
          <w:lang w:val="en-US" w:eastAsia="zh-CN"/>
        </w:rPr>
        <w:tab/>
      </w:r>
      <w:r>
        <w:t xml:space="preserve">Kyuho J. Lee, Chapter Seven - Architecture of neural processing unit for deep neural networks, Editor(s): Shiho Kim, Ganesh Chandra Deka, Advances in Computers, Elsevier, Volume 122, 2021, Pages 217-245, ISSN 0065-2458, ISBN 9780128231234, </w:t>
      </w:r>
      <w:r>
        <w:fldChar w:fldCharType="begin"/>
      </w:r>
      <w:r>
        <w:instrText xml:space="preserve"> HYPERLINK "https://doi.org/10.1016/bs.adcom.2020.11.001" </w:instrText>
      </w:r>
      <w:r>
        <w:fldChar w:fldCharType="separate"/>
      </w:r>
      <w:r>
        <w:rPr>
          <w:rStyle w:val="95"/>
        </w:rPr>
        <w:t>https://doi.org/10.1016/bs.adcom.2020.11.001</w:t>
      </w:r>
      <w:r>
        <w:rPr>
          <w:rStyle w:val="95"/>
        </w:rPr>
        <w:fldChar w:fldCharType="end"/>
      </w:r>
      <w:r>
        <w:t>.</w:t>
      </w:r>
    </w:p>
    <w:p w14:paraId="70A72155">
      <w:pPr>
        <w:ind w:left="1702" w:hanging="1418"/>
        <w:rPr>
          <w:lang w:val="en-US" w:eastAsia="zh-CN"/>
        </w:rPr>
      </w:pPr>
      <w:r>
        <w:rPr>
          <w:rFonts w:hint="eastAsia"/>
          <w:lang w:val="en-US" w:eastAsia="zh-CN"/>
        </w:rPr>
        <w:t>[CM-2]</w:t>
      </w:r>
      <w:r>
        <w:rPr>
          <w:rFonts w:hint="eastAsia"/>
          <w:lang w:val="en-US" w:eastAsia="zh-CN"/>
        </w:rPr>
        <w:tab/>
      </w:r>
      <w:r>
        <w:rPr>
          <w:rFonts w:hint="eastAsia"/>
          <w:lang w:val="en-US" w:eastAsia="zh-CN"/>
        </w:rPr>
        <w:t xml:space="preserve">Tensor Processing Units (TPUs). Google Cloud. </w:t>
      </w:r>
      <w:r>
        <w:fldChar w:fldCharType="begin"/>
      </w:r>
      <w:r>
        <w:instrText xml:space="preserve"> HYPERLINK "https://cloud.google.com/tpu." </w:instrText>
      </w:r>
      <w:r>
        <w:fldChar w:fldCharType="separate"/>
      </w:r>
      <w:r>
        <w:rPr>
          <w:rStyle w:val="95"/>
          <w:rFonts w:hint="eastAsia"/>
          <w:lang w:val="en-US" w:eastAsia="zh-CN"/>
        </w:rPr>
        <w:t>https://cloud.google.com/tpu.</w:t>
      </w:r>
      <w:r>
        <w:rPr>
          <w:rStyle w:val="95"/>
          <w:rFonts w:hint="eastAsia"/>
          <w:lang w:val="en-US" w:eastAsia="zh-CN"/>
        </w:rPr>
        <w:fldChar w:fldCharType="end"/>
      </w:r>
    </w:p>
    <w:p w14:paraId="56B6C013">
      <w:pPr>
        <w:ind w:left="1702" w:hanging="1418"/>
        <w:rPr>
          <w:lang w:val="en-US" w:eastAsia="zh-CN"/>
        </w:rPr>
      </w:pPr>
      <w:r>
        <w:rPr>
          <w:rFonts w:hint="eastAsia"/>
          <w:lang w:val="en-US" w:eastAsia="zh-CN"/>
        </w:rPr>
        <w:t>[CM-3]</w:t>
      </w:r>
      <w:r>
        <w:rPr>
          <w:rFonts w:hint="eastAsia"/>
          <w:lang w:val="en-US" w:eastAsia="zh-CN"/>
        </w:rPr>
        <w:tab/>
      </w:r>
      <w:r>
        <w:rPr>
          <w:rFonts w:hint="eastAsia"/>
          <w:lang w:val="en-US" w:eastAsia="zh-CN"/>
        </w:rPr>
        <w:t xml:space="preserve">Dipert, B. A guide to AI TOPS and NPU Performance Metrics. Edge AI and Vision Alliance. </w:t>
      </w:r>
      <w:r>
        <w:fldChar w:fldCharType="begin"/>
      </w:r>
      <w:r>
        <w:instrText xml:space="preserve"> HYPERLINK "https://www.edge-ai-vision.com/2024/06/a-guide-to-ai-tops-and-npu-performance-metrics/" \l ":~:text=Today%2C%20one%20of%20the%20leading%20ways%20of%20measuring,processor%2C%20such%20as%20the%20Neural%20Processing%20Unit%20%28NPU%29." </w:instrText>
      </w:r>
      <w:r>
        <w:fldChar w:fldCharType="separate"/>
      </w:r>
      <w:r>
        <w:rPr>
          <w:rStyle w:val="95"/>
          <w:rFonts w:hint="eastAsia"/>
          <w:lang w:val="en-US" w:eastAsia="zh-CN"/>
        </w:rPr>
        <w:t>https://www.edge-ai-vision.com/2024/06/a-guide-to-ai-tops-and-npu-performance-metrics/#:~:text=Today%2C%20one%20of%20the%20leading%20ways%20of%20measuring,processor%2C%20such%20as%20the%20Neural%20Processing%20Unit%20%28NPU%29.</w:t>
      </w:r>
      <w:r>
        <w:rPr>
          <w:rStyle w:val="95"/>
          <w:rFonts w:hint="eastAsia"/>
          <w:lang w:val="en-US" w:eastAsia="zh-CN"/>
        </w:rPr>
        <w:fldChar w:fldCharType="end"/>
      </w:r>
    </w:p>
    <w:p w14:paraId="3BF37F08">
      <w:pPr>
        <w:ind w:left="1702" w:hanging="1418"/>
        <w:rPr>
          <w:lang w:val="en-US" w:eastAsia="zh-CN"/>
        </w:rPr>
      </w:pPr>
      <w:r>
        <w:rPr>
          <w:rFonts w:hint="eastAsia"/>
          <w:lang w:val="en-US" w:eastAsia="zh-CN"/>
        </w:rPr>
        <w:t>[CM-4]</w:t>
      </w:r>
      <w:r>
        <w:rPr>
          <w:rFonts w:hint="eastAsia"/>
          <w:lang w:val="en-US" w:eastAsia="zh-CN"/>
        </w:rPr>
        <w:tab/>
      </w:r>
      <w:r>
        <w:rPr>
          <w:rFonts w:hint="eastAsia"/>
          <w:lang w:val="en-US" w:eastAsia="zh-CN"/>
        </w:rPr>
        <w:t xml:space="preserve">A guide to AI TOPS and NPU performance metrics. Qualcomm. </w:t>
      </w:r>
      <w:r>
        <w:fldChar w:fldCharType="begin"/>
      </w:r>
      <w:r>
        <w:instrText xml:space="preserve"> HYPERLINK "https://www.qualcomm.com/news/onq/2024/04/a-guide-to-ai-tops-and-npu-performance-metrics." </w:instrText>
      </w:r>
      <w:r>
        <w:fldChar w:fldCharType="separate"/>
      </w:r>
      <w:r>
        <w:rPr>
          <w:rStyle w:val="95"/>
          <w:rFonts w:hint="eastAsia"/>
          <w:lang w:val="en-US" w:eastAsia="zh-CN"/>
        </w:rPr>
        <w:t>https://www.qualcomm.com/news/onq/2024/04/a-guide-to-ai-tops-and-npu-performance-metrics.</w:t>
      </w:r>
      <w:r>
        <w:rPr>
          <w:rStyle w:val="95"/>
          <w:rFonts w:hint="eastAsia"/>
          <w:lang w:val="en-US" w:eastAsia="zh-CN"/>
        </w:rPr>
        <w:fldChar w:fldCharType="end"/>
      </w:r>
    </w:p>
    <w:p w14:paraId="075D1F7D">
      <w:pPr>
        <w:ind w:left="1702" w:hanging="1418"/>
        <w:rPr>
          <w:lang w:val="en-US"/>
        </w:rPr>
      </w:pPr>
      <w:r>
        <w:rPr>
          <w:rFonts w:hint="eastAsia"/>
          <w:lang w:val="en-US" w:eastAsia="zh-CN"/>
        </w:rPr>
        <w:t>[CM-5]</w:t>
      </w:r>
      <w:r>
        <w:rPr>
          <w:rFonts w:hint="eastAsia"/>
          <w:lang w:val="en-US" w:eastAsia="zh-CN"/>
        </w:rPr>
        <w:tab/>
      </w:r>
      <w:r>
        <w:rPr>
          <w:lang w:val="en-US"/>
        </w:rPr>
        <w:t xml:space="preserve"> J. -W. Jang et al., "Sparsity-Aware and Re-configurable NPU Architecture for Samsung Flagship Mobile SoC," 2021 ACM/IEEE 48th Annual International Symposium on Computer Architecture (ISCA), Valencia, Spain, 2021, pp. 15-28, doi: 10.1109/ISCA52012.2021.00011</w:t>
      </w:r>
    </w:p>
    <w:p w14:paraId="1A8DC020">
      <w:pPr>
        <w:ind w:left="1702" w:hanging="1418"/>
        <w:rPr>
          <w:rFonts w:eastAsia="宋体"/>
          <w:lang w:val="en-US" w:eastAsia="zh-CN"/>
        </w:rPr>
      </w:pPr>
      <w:r>
        <w:rPr>
          <w:rFonts w:eastAsia="宋体"/>
          <w:lang w:val="fr-FR" w:eastAsia="zh-CN"/>
        </w:rPr>
        <w:t>[CM-6]</w:t>
      </w:r>
      <w:r>
        <w:rPr>
          <w:rFonts w:eastAsia="宋体"/>
          <w:lang w:val="fr-FR" w:eastAsia="zh-CN"/>
        </w:rPr>
        <w:tab/>
      </w:r>
      <w:r>
        <w:rPr>
          <w:rFonts w:eastAsia="宋体"/>
          <w:lang w:val="fr-FR" w:eastAsia="zh-CN"/>
        </w:rPr>
        <w:t xml:space="preserve">Van Belle, Jean Louis. </w:t>
      </w:r>
      <w:r>
        <w:rPr>
          <w:rFonts w:hint="eastAsia" w:eastAsia="宋体"/>
          <w:lang w:val="en-US" w:eastAsia="zh-CN"/>
        </w:rPr>
        <w:t>(2024). Why neural processing units (NPUs) are the next Big Thing in AI. 10.13140/RG.2.2.35619.87845.</w:t>
      </w:r>
    </w:p>
    <w:p w14:paraId="4B104A90">
      <w:pPr>
        <w:ind w:left="1702" w:hanging="1418"/>
        <w:rPr>
          <w:rFonts w:eastAsia="宋体"/>
          <w:lang w:val="en-US" w:eastAsia="zh-CN"/>
        </w:rPr>
      </w:pPr>
      <w:r>
        <w:rPr>
          <w:rFonts w:hint="eastAsia" w:eastAsia="宋体"/>
          <w:lang w:val="en-US" w:eastAsia="zh-CN"/>
        </w:rPr>
        <w:t>[CM-7]</w:t>
      </w:r>
      <w:r>
        <w:rPr>
          <w:rFonts w:hint="eastAsia" w:eastAsia="宋体"/>
          <w:lang w:val="en-US" w:eastAsia="zh-CN"/>
        </w:rPr>
        <w:tab/>
      </w:r>
      <w:r>
        <w:rPr>
          <w:rFonts w:hint="eastAsia" w:eastAsia="宋体"/>
          <w:lang w:val="en-US" w:eastAsia="zh-CN"/>
        </w:rPr>
        <w:t xml:space="preserve">JPEG AI: </w:t>
      </w:r>
      <w:r>
        <w:fldChar w:fldCharType="begin"/>
      </w:r>
      <w:r>
        <w:instrText xml:space="preserve"> HYPERLINK "https://ds.jpeg.org/documents/jpegai/wg1n101029-105-COM-JPEG_AI_Overview_Slides.zip" </w:instrText>
      </w:r>
      <w:r>
        <w:fldChar w:fldCharType="separate"/>
      </w:r>
      <w:r>
        <w:rPr>
          <w:rStyle w:val="95"/>
          <w:rFonts w:hint="eastAsia" w:eastAsia="宋体"/>
          <w:lang w:val="en-US" w:eastAsia="zh-CN"/>
        </w:rPr>
        <w:t>https://ds.jpeg.org/documents/jpegai/wg1n101029-105-COM-JPEG_AI_Overview_Slides.zip</w:t>
      </w:r>
      <w:r>
        <w:rPr>
          <w:rStyle w:val="95"/>
          <w:rFonts w:hint="eastAsia" w:eastAsia="宋体"/>
          <w:lang w:val="en-US" w:eastAsia="zh-CN"/>
        </w:rPr>
        <w:fldChar w:fldCharType="end"/>
      </w:r>
    </w:p>
    <w:p w14:paraId="4B096654">
      <w:pPr>
        <w:ind w:left="1702" w:hanging="1418"/>
        <w:rPr>
          <w:rFonts w:eastAsia="宋体"/>
          <w:lang w:val="en-US" w:eastAsia="zh-CN"/>
        </w:rPr>
      </w:pPr>
      <w:r>
        <w:rPr>
          <w:rFonts w:hint="eastAsia" w:eastAsia="宋体"/>
          <w:lang w:val="en-US" w:eastAsia="zh-CN"/>
        </w:rPr>
        <w:t>[CM-8]</w:t>
      </w:r>
      <w:r>
        <w:rPr>
          <w:rFonts w:hint="eastAsia" w:eastAsia="宋体"/>
          <w:lang w:val="en-US" w:eastAsia="zh-CN"/>
        </w:rPr>
        <w:tab/>
      </w:r>
      <w:r>
        <w:rPr>
          <w:rFonts w:hint="eastAsia" w:eastAsia="宋体"/>
          <w:lang w:val="en-US" w:eastAsia="zh-CN"/>
        </w:rPr>
        <w:t xml:space="preserve">Client challenge. </w:t>
      </w:r>
      <w:r>
        <w:fldChar w:fldCharType="begin"/>
      </w:r>
      <w:r>
        <w:instrText xml:space="preserve"> HYPERLINK "https://pypi.org/project/ptflops/." </w:instrText>
      </w:r>
      <w:r>
        <w:fldChar w:fldCharType="separate"/>
      </w:r>
      <w:r>
        <w:rPr>
          <w:rStyle w:val="95"/>
          <w:rFonts w:hint="eastAsia" w:eastAsia="宋体"/>
          <w:lang w:val="en-US" w:eastAsia="zh-CN"/>
        </w:rPr>
        <w:t>https://pypi.org/project/ptflops/.</w:t>
      </w:r>
      <w:r>
        <w:rPr>
          <w:rStyle w:val="95"/>
          <w:rFonts w:hint="eastAsia" w:eastAsia="宋体"/>
          <w:lang w:val="en-US" w:eastAsia="zh-CN"/>
        </w:rPr>
        <w:fldChar w:fldCharType="end"/>
      </w:r>
    </w:p>
    <w:p w14:paraId="42A7938F">
      <w:pPr>
        <w:ind w:left="1702" w:hanging="1418"/>
        <w:rPr>
          <w:rFonts w:eastAsia="宋体"/>
          <w:lang w:val="en-US" w:eastAsia="zh-CN"/>
        </w:rPr>
      </w:pPr>
      <w:r>
        <w:rPr>
          <w:rFonts w:hint="eastAsia" w:eastAsia="宋体"/>
          <w:lang w:val="en-US" w:eastAsia="zh-CN"/>
        </w:rPr>
        <w:t>[CM-9]</w:t>
      </w:r>
      <w:r>
        <w:rPr>
          <w:rFonts w:hint="eastAsia" w:eastAsia="宋体"/>
          <w:lang w:val="en-US" w:eastAsia="zh-CN"/>
        </w:rPr>
        <w:tab/>
      </w:r>
      <w:r>
        <w:rPr>
          <w:rFonts w:hint="eastAsia" w:eastAsia="宋体"/>
          <w:lang w:val="en-US" w:eastAsia="zh-CN"/>
        </w:rPr>
        <w:t>ITU-T Software Tool Library 2024 User</w:t>
      </w:r>
      <w:r>
        <w:rPr>
          <w:rFonts w:eastAsia="宋体"/>
          <w:lang w:val="en-US" w:eastAsia="zh-CN"/>
        </w:rPr>
        <w:t>’</w:t>
      </w:r>
      <w:r>
        <w:rPr>
          <w:rFonts w:hint="eastAsia" w:eastAsia="宋体"/>
          <w:lang w:val="en-US" w:eastAsia="zh-CN"/>
        </w:rPr>
        <w:t>s Manual</w:t>
      </w:r>
    </w:p>
    <w:p w14:paraId="31D4B622">
      <w:pPr>
        <w:ind w:left="1702" w:hanging="1418"/>
        <w:rPr>
          <w:rFonts w:eastAsia="宋体"/>
          <w:lang w:val="en-US" w:eastAsia="zh-CN"/>
        </w:rPr>
      </w:pPr>
      <w:r>
        <w:rPr>
          <w:rFonts w:hint="eastAsia" w:eastAsia="宋体"/>
          <w:lang w:val="en-US" w:eastAsia="zh-CN"/>
        </w:rPr>
        <w:t>[CM-10]</w:t>
      </w:r>
      <w:r>
        <w:rPr>
          <w:rFonts w:hint="eastAsia" w:eastAsia="宋体"/>
          <w:lang w:val="en-US" w:eastAsia="zh-CN"/>
        </w:rPr>
        <w:tab/>
      </w:r>
      <w:r>
        <w:rPr>
          <w:rFonts w:hint="eastAsia" w:eastAsia="宋体"/>
          <w:lang w:val="en-US" w:eastAsia="zh-CN"/>
        </w:rPr>
        <w:t xml:space="preserve">Exynos 2500 | Mobile Processor | Samsung Semiconductor Global. Samsung Semiconductor Global. </w:t>
      </w:r>
      <w:r>
        <w:fldChar w:fldCharType="begin"/>
      </w:r>
      <w:r>
        <w:instrText xml:space="preserve"> HYPERLINK "https://semiconductor.samsung.com/processor/mobile-processor/exynos-2500/." </w:instrText>
      </w:r>
      <w:r>
        <w:fldChar w:fldCharType="separate"/>
      </w:r>
      <w:r>
        <w:rPr>
          <w:rStyle w:val="95"/>
          <w:rFonts w:hint="eastAsia" w:eastAsia="宋体"/>
          <w:lang w:val="en-US" w:eastAsia="zh-CN"/>
        </w:rPr>
        <w:t>https://semiconductor.samsung.com/processor/mobile-processor/exynos-2500/.</w:t>
      </w:r>
      <w:r>
        <w:rPr>
          <w:rStyle w:val="95"/>
          <w:rFonts w:hint="eastAsia" w:eastAsia="宋体"/>
          <w:lang w:val="en-US" w:eastAsia="zh-CN"/>
        </w:rPr>
        <w:fldChar w:fldCharType="end"/>
      </w:r>
    </w:p>
    <w:p w14:paraId="485C0061">
      <w:pPr>
        <w:ind w:left="1702" w:hanging="1418"/>
        <w:rPr>
          <w:rStyle w:val="95"/>
          <w:rFonts w:eastAsia="宋体"/>
          <w:lang w:val="en-US" w:eastAsia="zh-CN"/>
        </w:rPr>
      </w:pPr>
      <w:r>
        <w:rPr>
          <w:rFonts w:hint="eastAsia" w:eastAsia="宋体"/>
          <w:lang w:val="en-US" w:eastAsia="zh-CN"/>
        </w:rPr>
        <w:t>[CM-11]</w:t>
      </w:r>
      <w:r>
        <w:rPr>
          <w:rFonts w:hint="eastAsia" w:eastAsia="宋体"/>
          <w:lang w:val="en-US" w:eastAsia="zh-CN"/>
        </w:rPr>
        <w:tab/>
      </w:r>
      <w:r>
        <w:t xml:space="preserve">Huawei Da Vinci </w:t>
      </w:r>
      <w:r>
        <w:fldChar w:fldCharType="begin"/>
      </w:r>
      <w:r>
        <w:instrText xml:space="preserve"> HYPERLINK "https://www.cmc.ca/wp-content/uploads/2020/03/Zhan-Xu-Huawei.pdf" </w:instrText>
      </w:r>
      <w:r>
        <w:fldChar w:fldCharType="separate"/>
      </w:r>
      <w:r>
        <w:rPr>
          <w:rStyle w:val="93"/>
        </w:rPr>
        <w:t>PowerPoint Presentation</w:t>
      </w:r>
      <w:r>
        <w:rPr>
          <w:rStyle w:val="93"/>
        </w:rPr>
        <w:fldChar w:fldCharType="end"/>
      </w:r>
      <w:r>
        <w:rPr>
          <w:rStyle w:val="95"/>
          <w:rFonts w:hint="eastAsia" w:eastAsia="宋体"/>
          <w:lang w:val="en-US" w:eastAsia="zh-CN"/>
        </w:rPr>
        <w:t>, https://www.cmc.ca/wp-content/uploads/2020/03/Zhan-Xu-Huawei.pdf</w:t>
      </w:r>
    </w:p>
    <w:p w14:paraId="0C8774C4">
      <w:pPr>
        <w:ind w:left="1702" w:hanging="1418"/>
      </w:pPr>
      <w:r>
        <w:rPr>
          <w:rFonts w:hint="eastAsia" w:eastAsia="宋体"/>
          <w:lang w:val="en-US" w:eastAsia="zh-CN"/>
        </w:rPr>
        <w:t>[CM-12]</w:t>
      </w:r>
      <w:r>
        <w:rPr>
          <w:rFonts w:hint="eastAsia" w:eastAsia="宋体"/>
          <w:lang w:val="en-US" w:eastAsia="zh-CN"/>
        </w:rPr>
        <w:tab/>
      </w:r>
      <w: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4397296B">
      <w:pPr>
        <w:ind w:left="1702" w:hanging="1418"/>
        <w:rPr>
          <w:rFonts w:eastAsia="宋体"/>
          <w:lang w:val="en-US" w:eastAsia="zh-CN"/>
        </w:rPr>
      </w:pPr>
      <w:r>
        <w:rPr>
          <w:rFonts w:hint="eastAsia" w:eastAsia="宋体"/>
          <w:lang w:val="en-US" w:eastAsia="zh-CN"/>
        </w:rPr>
        <w:t>[CM-13]</w:t>
      </w:r>
      <w:r>
        <w:rPr>
          <w:rFonts w:hint="eastAsia" w:eastAsia="宋体"/>
          <w:lang w:val="en-US" w:eastAsia="zh-CN"/>
        </w:rPr>
        <w:tab/>
      </w:r>
      <w:r>
        <w:rPr>
          <w:rFonts w:hint="eastAsia" w:eastAsia="宋体"/>
          <w:lang w:val="en-US" w:eastAsia="zh-CN"/>
        </w:rPr>
        <w:t xml:space="preserve"> J. Song,, “An 11.5TOPS/W 1024-MAC Butterfly Structure Dual-Core Sparsity-Aware Neural Processing Unit in 8nm Flagship Mobile SoC,” ISSCC, pp. 130–131, Feb. 2019.</w:t>
      </w:r>
    </w:p>
    <w:p w14:paraId="191CB9C7">
      <w:pPr>
        <w:ind w:left="1702" w:hanging="1418"/>
        <w:rPr>
          <w:rFonts w:eastAsia="宋体"/>
          <w:lang w:val="en-US" w:eastAsia="zh-CN"/>
        </w:rPr>
      </w:pPr>
      <w:r>
        <w:rPr>
          <w:rFonts w:hint="eastAsia" w:eastAsia="宋体"/>
          <w:lang w:val="en-US" w:eastAsia="zh-CN"/>
        </w:rPr>
        <w:t>[CM-14]</w:t>
      </w:r>
      <w:r>
        <w:rPr>
          <w:rFonts w:hint="eastAsia" w:eastAsia="宋体"/>
          <w:lang w:val="en-US" w:eastAsia="zh-CN"/>
        </w:rPr>
        <w:tab/>
      </w:r>
      <w:r>
        <w:rPr>
          <w:rFonts w:hint="eastAsia" w:eastAsia="宋体"/>
          <w:lang w:val="en-US" w:eastAsia="zh-CN"/>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7E0FBAD7">
      <w:pPr>
        <w:ind w:left="1702" w:hanging="1418"/>
        <w:rPr>
          <w:rFonts w:eastAsia="宋体"/>
          <w:lang w:val="en-US" w:eastAsia="zh-CN"/>
        </w:rPr>
      </w:pPr>
      <w:r>
        <w:rPr>
          <w:rFonts w:hint="eastAsia" w:eastAsia="宋体"/>
          <w:lang w:val="en-US" w:eastAsia="zh-CN"/>
        </w:rPr>
        <w:t>[CM-15]</w:t>
      </w:r>
      <w:r>
        <w:rPr>
          <w:rFonts w:hint="eastAsia" w:eastAsia="宋体"/>
          <w:lang w:val="en-US" w:eastAsia="zh-CN"/>
        </w:rPr>
        <w:tab/>
      </w:r>
      <w:r>
        <w:t>V. Sze, Y. -H. Chen, T. -J. Yang and J. S. Emer, "How to Evaluate Deep Neural Network Processors: TOPS/W (Alone) Considered Harmful," in IEEE Solid-State Circuits Magazine, vol. 12, no. 3, pp. 28-41, Summer 2020, doi: 10.1109/MSSC.2020.3002140.</w:t>
      </w:r>
    </w:p>
    <w:p w14:paraId="3C7FC91C">
      <w:pPr>
        <w:ind w:left="1702" w:hanging="1418"/>
      </w:pPr>
      <w:r>
        <w:t>[</w:t>
      </w:r>
      <w:r>
        <w:rPr>
          <w:rFonts w:hint="eastAsia"/>
          <w:lang w:val="en-US" w:eastAsia="zh-CN"/>
        </w:rPr>
        <w:t>7-1</w:t>
      </w:r>
      <w:r>
        <w:t xml:space="preserve">] </w:t>
      </w:r>
      <w:r>
        <w:rPr>
          <w:rFonts w:hint="eastAsia"/>
          <w:lang w:val="en-US" w:eastAsia="zh-CN"/>
        </w:rPr>
        <w:tab/>
      </w:r>
      <w:r>
        <w:t>T. Muller et al., “Speech quality evaluation of neural audio codecs”, Proc. Interspeech 2024, https://www.isca-archive.org/interspeech_2024/muller24c_interspeech.pdf</w:t>
      </w:r>
      <w:r>
        <w:rPr>
          <w:rFonts w:hint="eastAsia" w:eastAsia="宋体"/>
          <w:lang w:val="en-US" w:eastAsia="zh-CN"/>
        </w:rPr>
        <w:t>ers</w:t>
      </w:r>
      <w:r>
        <w:t>[</w:t>
      </w:r>
      <w:r>
        <w:rPr>
          <w:rFonts w:hint="eastAsia" w:eastAsia="宋体"/>
          <w:lang w:val="en-US" w:eastAsia="zh-CN"/>
        </w:rPr>
        <w:t>7-</w:t>
      </w:r>
      <w:r>
        <w:t>2]</w:t>
      </w:r>
      <w:r>
        <w:tab/>
      </w:r>
      <w:r>
        <w:t>Tdoc S4-250565, “Analysis of existing technologies for ULBC”</w:t>
      </w:r>
    </w:p>
    <w:p w14:paraId="0D530C85">
      <w:pPr>
        <w:pStyle w:val="110"/>
      </w:pPr>
      <w:r>
        <w:t>[</w:t>
      </w:r>
      <w:r>
        <w:rPr>
          <w:rFonts w:hint="eastAsia" w:eastAsia="宋体"/>
          <w:lang w:val="en-US" w:eastAsia="zh-CN"/>
        </w:rPr>
        <w:t>7-</w:t>
      </w:r>
      <w:r>
        <w:t xml:space="preserve">3] </w:t>
      </w:r>
      <w:r>
        <w:tab/>
      </w:r>
      <w:r>
        <w:rPr>
          <w:rFonts w:hint="eastAsia"/>
        </w:rPr>
        <w:t xml:space="preserve">Drowe. GitHub - drowe67/codec2: Open source speech codec designed for communications quality speech between 700 and 3200 bit/s. The main application is low bandwidth HF/VHF digital radio. GitHub. </w:t>
      </w:r>
      <w:r>
        <w:fldChar w:fldCharType="begin"/>
      </w:r>
      <w:r>
        <w:instrText xml:space="preserve"> HYPERLINK "https://github.com/drowe67/codec2." </w:instrText>
      </w:r>
      <w:r>
        <w:fldChar w:fldCharType="separate"/>
      </w:r>
      <w:r>
        <w:rPr>
          <w:rStyle w:val="95"/>
          <w:rFonts w:hint="eastAsia"/>
        </w:rPr>
        <w:t>https://github.com/drowe67/codec2.</w:t>
      </w:r>
      <w:r>
        <w:rPr>
          <w:rStyle w:val="95"/>
          <w:rFonts w:hint="eastAsia"/>
        </w:rPr>
        <w:fldChar w:fldCharType="end"/>
      </w:r>
    </w:p>
    <w:p w14:paraId="4613F985">
      <w:pPr>
        <w:pStyle w:val="110"/>
      </w:pPr>
      <w:r>
        <w:t>[</w:t>
      </w:r>
      <w:r>
        <w:rPr>
          <w:rFonts w:hint="eastAsia" w:eastAsia="宋体"/>
          <w:lang w:val="en-US" w:eastAsia="zh-CN"/>
        </w:rPr>
        <w:t>7-</w:t>
      </w:r>
      <w:r>
        <w:t>4]</w:t>
      </w:r>
      <w:r>
        <w:tab/>
      </w:r>
      <w:r>
        <w:rPr>
          <w:rFonts w:hint="eastAsia"/>
        </w:rPr>
        <w:t xml:space="preserve">FFMPeG. </w:t>
      </w:r>
      <w:r>
        <w:fldChar w:fldCharType="begin"/>
      </w:r>
      <w:r>
        <w:instrText xml:space="preserve"> HYPERLINK "https://ffmpeg.org/." </w:instrText>
      </w:r>
      <w:r>
        <w:fldChar w:fldCharType="separate"/>
      </w:r>
      <w:r>
        <w:rPr>
          <w:rStyle w:val="95"/>
          <w:rFonts w:hint="eastAsia"/>
        </w:rPr>
        <w:t>https://ffmpeg.org/.</w:t>
      </w:r>
      <w:r>
        <w:rPr>
          <w:rStyle w:val="95"/>
          <w:rFonts w:hint="eastAsia"/>
        </w:rPr>
        <w:fldChar w:fldCharType="end"/>
      </w:r>
    </w:p>
    <w:p w14:paraId="07584DCB">
      <w:pPr>
        <w:pStyle w:val="110"/>
      </w:pPr>
      <w:r>
        <w:t>[</w:t>
      </w:r>
      <w:r>
        <w:rPr>
          <w:rFonts w:hint="eastAsia" w:eastAsia="宋体"/>
          <w:lang w:val="en-US" w:eastAsia="zh-CN"/>
        </w:rPr>
        <w:t>7-</w:t>
      </w:r>
      <w:r>
        <w:t>5]</w:t>
      </w:r>
      <w:r>
        <w:tab/>
      </w:r>
      <w:r>
        <w:rPr>
          <w:rFonts w:hint="eastAsia"/>
        </w:rPr>
        <w:t xml:space="preserve">MELP.org. About MELP and MELPE - MELP Vocoder. MELP Vocoder. </w:t>
      </w:r>
      <w:r>
        <w:fldChar w:fldCharType="begin"/>
      </w:r>
      <w:r>
        <w:instrText xml:space="preserve"> HYPERLINK "https://melp.org/." </w:instrText>
      </w:r>
      <w:r>
        <w:fldChar w:fldCharType="separate"/>
      </w:r>
      <w:r>
        <w:rPr>
          <w:rStyle w:val="95"/>
          <w:rFonts w:hint="eastAsia"/>
        </w:rPr>
        <w:t>https://melp.org/.</w:t>
      </w:r>
      <w:r>
        <w:rPr>
          <w:rStyle w:val="95"/>
          <w:rFonts w:hint="eastAsia"/>
        </w:rPr>
        <w:fldChar w:fldCharType="end"/>
      </w:r>
    </w:p>
    <w:p w14:paraId="61AD1C7E">
      <w:pPr>
        <w:pStyle w:val="110"/>
      </w:pPr>
      <w:r>
        <w:t>[</w:t>
      </w:r>
      <w:r>
        <w:rPr>
          <w:rFonts w:hint="eastAsia" w:eastAsia="宋体"/>
          <w:lang w:val="en-US" w:eastAsia="zh-CN"/>
        </w:rPr>
        <w:t>7-</w:t>
      </w:r>
      <w:r>
        <w:t>6]</w:t>
      </w:r>
      <w:r>
        <w:tab/>
      </w:r>
      <w:r>
        <w:rPr>
          <w:rFonts w:hint="eastAsia"/>
        </w:rPr>
        <w:t xml:space="preserve">Wikipedia contributors. Harmonic Vector Excitation Coding. Wikipedia. </w:t>
      </w:r>
      <w:r>
        <w:fldChar w:fldCharType="begin"/>
      </w:r>
      <w:r>
        <w:instrText xml:space="preserve"> HYPERLINK "https://en.wikipedia.org/wiki/Harmonic_Vector_Excitation_Coding." </w:instrText>
      </w:r>
      <w:r>
        <w:fldChar w:fldCharType="separate"/>
      </w:r>
      <w:r>
        <w:rPr>
          <w:rStyle w:val="95"/>
          <w:rFonts w:hint="eastAsia"/>
        </w:rPr>
        <w:t>https://en.wikipedia.org/wiki/Harmonic_Vector_Excitation_Coding.</w:t>
      </w:r>
      <w:r>
        <w:rPr>
          <w:rStyle w:val="95"/>
          <w:rFonts w:hint="eastAsia"/>
        </w:rPr>
        <w:fldChar w:fldCharType="end"/>
      </w:r>
    </w:p>
    <w:p w14:paraId="492AED02">
      <w:pPr>
        <w:pStyle w:val="110"/>
      </w:pPr>
      <w:r>
        <w:t>[7</w:t>
      </w:r>
      <w:r>
        <w:rPr>
          <w:rFonts w:hint="eastAsia" w:eastAsia="宋体"/>
          <w:lang w:val="en-US" w:eastAsia="zh-CN"/>
        </w:rPr>
        <w:t>-7</w:t>
      </w:r>
      <w:r>
        <w:t>]</w:t>
      </w:r>
      <w:r>
        <w:tab/>
      </w:r>
      <w:r>
        <w:rPr>
          <w:rFonts w:hint="eastAsia"/>
        </w:rPr>
        <w:t xml:space="preserve">Descriptinc. GitHub - descriptinc/descript-audio-codec: State-of-the-art audio codec with 90x compression factor. Supports 44.1kHz, 24kHz, and 16kHz mono/stereo audio. GitHub. </w:t>
      </w:r>
      <w:r>
        <w:fldChar w:fldCharType="begin"/>
      </w:r>
      <w:r>
        <w:instrText xml:space="preserve"> HYPERLINK "https://github.com/descriptinc/descript-audio-codec." </w:instrText>
      </w:r>
      <w:r>
        <w:fldChar w:fldCharType="separate"/>
      </w:r>
      <w:r>
        <w:rPr>
          <w:rStyle w:val="95"/>
          <w:rFonts w:hint="eastAsia"/>
        </w:rPr>
        <w:t>https://github.com/descriptinc/descript-audio-codec.</w:t>
      </w:r>
      <w:r>
        <w:rPr>
          <w:rStyle w:val="95"/>
          <w:rFonts w:hint="eastAsia"/>
        </w:rPr>
        <w:fldChar w:fldCharType="end"/>
      </w:r>
    </w:p>
    <w:p w14:paraId="0ED33A66">
      <w:pPr>
        <w:pStyle w:val="110"/>
      </w:pPr>
      <w:r>
        <w:t>[</w:t>
      </w:r>
      <w:r>
        <w:rPr>
          <w:rFonts w:hint="eastAsia" w:eastAsia="宋体"/>
          <w:lang w:val="en-US" w:eastAsia="zh-CN"/>
        </w:rPr>
        <w:t>7-</w:t>
      </w:r>
      <w:r>
        <w:t>8]</w:t>
      </w:r>
      <w:r>
        <w:tab/>
      </w:r>
      <w:r>
        <w:rPr>
          <w:rFonts w:hint="eastAsia"/>
        </w:rPr>
        <w:t xml:space="preserve">TSAC: Very Low Bitrate Audio Compression. </w:t>
      </w:r>
      <w:r>
        <w:fldChar w:fldCharType="begin"/>
      </w:r>
      <w:r>
        <w:instrText xml:space="preserve"> HYPERLINK "https://bellard.org/tsac/." </w:instrText>
      </w:r>
      <w:r>
        <w:fldChar w:fldCharType="separate"/>
      </w:r>
      <w:r>
        <w:rPr>
          <w:rStyle w:val="95"/>
          <w:rFonts w:hint="eastAsia"/>
        </w:rPr>
        <w:t>https://bellard.org/tsac/.</w:t>
      </w:r>
      <w:r>
        <w:rPr>
          <w:rStyle w:val="95"/>
          <w:rFonts w:hint="eastAsia"/>
        </w:rPr>
        <w:fldChar w:fldCharType="end"/>
      </w:r>
    </w:p>
    <w:p w14:paraId="58741845">
      <w:pPr>
        <w:pStyle w:val="110"/>
        <w:rPr>
          <w:rFonts w:eastAsia="宋体"/>
          <w:highlight w:val="yellow"/>
          <w:lang w:val="en-US" w:eastAsia="zh-CN"/>
        </w:rPr>
      </w:pPr>
      <w:r>
        <w:t>[</w:t>
      </w:r>
      <w:r>
        <w:rPr>
          <w:rFonts w:hint="eastAsia" w:eastAsia="宋体"/>
          <w:lang w:val="en-US" w:eastAsia="zh-CN"/>
        </w:rPr>
        <w:t>7-9</w:t>
      </w:r>
      <w:r>
        <w:t>]</w:t>
      </w:r>
      <w:r>
        <w:rPr>
          <w:rFonts w:hint="eastAsia" w:eastAsia="宋体"/>
          <w:lang w:val="en-US" w:eastAsia="zh-CN"/>
        </w:rPr>
        <w:tab/>
      </w:r>
      <w:r>
        <w:rPr>
          <w:rFonts w:eastAsia="宋体"/>
          <w:highlight w:val="yellow"/>
          <w:lang w:val="en-US" w:eastAsia="zh-CN"/>
        </w:rPr>
        <w:t>Tdoc S4-251332,</w:t>
      </w:r>
      <w:r>
        <w:rPr>
          <w:rFonts w:hint="eastAsia" w:eastAsia="宋体"/>
          <w:highlight w:val="yellow"/>
          <w:lang w:val="en-US" w:eastAsia="zh-CN"/>
        </w:rPr>
        <w:t>“</w:t>
      </w:r>
      <w:r>
        <w:rPr>
          <w:rFonts w:eastAsia="宋体"/>
          <w:highlight w:val="yellow"/>
          <w:lang w:val="en-US" w:eastAsia="zh-CN"/>
        </w:rPr>
        <w:t>[FS_ULBC] Updates on end-to-end simulation for error trace generation</w:t>
      </w:r>
      <w:r>
        <w:rPr>
          <w:rFonts w:hint="eastAsia" w:eastAsia="宋体"/>
          <w:highlight w:val="yellow"/>
          <w:lang w:val="en-US" w:eastAsia="zh-CN"/>
        </w:rPr>
        <w:t>”</w:t>
      </w:r>
    </w:p>
    <w:p w14:paraId="78D3F843">
      <w:pPr>
        <w:pStyle w:val="110"/>
        <w:rPr>
          <w:rFonts w:eastAsia="宋体"/>
          <w:lang w:val="en-US" w:eastAsia="zh-CN"/>
        </w:rPr>
      </w:pPr>
      <w:r>
        <w:rPr>
          <w:rFonts w:eastAsia="宋体"/>
          <w:highlight w:val="yellow"/>
          <w:lang w:val="en-US" w:eastAsia="zh-CN"/>
        </w:rPr>
        <w:t>[7-10]</w:t>
      </w:r>
      <w:r>
        <w:rPr>
          <w:rFonts w:eastAsia="宋体"/>
          <w:highlight w:val="yellow"/>
          <w:lang w:val="en-US" w:eastAsia="zh-CN"/>
        </w:rPr>
        <w:tab/>
      </w:r>
      <w:r>
        <w:rPr>
          <w:rFonts w:eastAsia="宋体"/>
          <w:highlight w:val="yellow"/>
          <w:lang w:val="en-US" w:eastAsia="zh-CN"/>
        </w:rPr>
        <w:t xml:space="preserve">Tdoc S4aA250232, </w:t>
      </w:r>
      <w:r>
        <w:rPr>
          <w:rFonts w:hint="eastAsia" w:eastAsia="宋体"/>
          <w:highlight w:val="yellow"/>
          <w:lang w:val="en-US" w:eastAsia="zh-CN"/>
        </w:rPr>
        <w:t>“</w:t>
      </w:r>
      <w:r>
        <w:rPr>
          <w:rFonts w:eastAsia="宋体"/>
          <w:highlight w:val="yellow"/>
          <w:lang w:val="en-US" w:eastAsia="zh-CN"/>
        </w:rPr>
        <w:t>On assumptions for link budget analysis</w:t>
      </w:r>
      <w:r>
        <w:rPr>
          <w:rFonts w:hint="eastAsia" w:eastAsia="宋体"/>
          <w:highlight w:val="yellow"/>
          <w:lang w:val="en-US" w:eastAsia="zh-CN"/>
        </w:rPr>
        <w:t>”</w:t>
      </w:r>
    </w:p>
    <w:p w14:paraId="76E82370">
      <w:pPr>
        <w:keepLines/>
        <w:ind w:left="1702" w:hanging="1418"/>
      </w:pPr>
      <w:r>
        <w:t>[</w:t>
      </w:r>
      <w:r>
        <w:rPr>
          <w:rFonts w:hint="eastAsia"/>
          <w:lang w:val="en-US" w:eastAsia="zh-CN"/>
        </w:rPr>
        <w:t>7-1</w:t>
      </w:r>
      <w:r>
        <w:rPr>
          <w:lang w:val="en-US" w:eastAsia="zh-CN"/>
        </w:rPr>
        <w:t>1</w:t>
      </w:r>
      <w:r>
        <w:t xml:space="preserve">] </w:t>
      </w:r>
      <w:r>
        <w:rPr>
          <w:rFonts w:hint="eastAsia"/>
          <w:lang w:val="en-US" w:eastAsia="zh-CN"/>
        </w:rPr>
        <w:tab/>
      </w:r>
      <w:r>
        <w:t xml:space="preserve">T. Muller et al., “Evaluation of Objective Quality Models on Neural Audio Codecs,” Proc. IWAENC, 2024 </w:t>
      </w:r>
    </w:p>
    <w:p w14:paraId="42A47EB1">
      <w:pPr>
        <w:keepLines/>
        <w:ind w:left="1702" w:hanging="1418"/>
      </w:pPr>
      <w:r>
        <w:t>[7-</w:t>
      </w:r>
      <w:r>
        <w:rPr>
          <w:rFonts w:hint="eastAsia" w:eastAsia="宋体"/>
          <w:lang w:val="en-US" w:eastAsia="zh-CN"/>
        </w:rPr>
        <w:t>12</w:t>
      </w:r>
      <w:r>
        <w:t>]</w:t>
      </w:r>
      <w:r>
        <w:tab/>
      </w:r>
      <w:r>
        <w:t>T. Muller et al., “Comparative Quality Study of Neural Audio Codecs - focus on music and mixed content,” Proc. GRETSI, 2025 (in French)</w:t>
      </w:r>
    </w:p>
    <w:p w14:paraId="3B9D21A5">
      <w:pPr>
        <w:keepLines/>
        <w:tabs>
          <w:tab w:val="left" w:pos="2286"/>
        </w:tabs>
        <w:ind w:left="1702" w:hanging="1418"/>
        <w:rPr>
          <w:rFonts w:eastAsia="宋体"/>
          <w:lang w:val="en-US" w:eastAsia="zh-CN"/>
        </w:rPr>
      </w:pPr>
      <w:r>
        <w:rPr>
          <w:rFonts w:eastAsia="宋体"/>
          <w:lang w:val="fr-FR" w:eastAsia="zh-CN"/>
        </w:rPr>
        <w:t>[7-13]</w:t>
      </w:r>
      <w:r>
        <w:rPr>
          <w:rFonts w:eastAsia="宋体"/>
          <w:lang w:val="fr-FR" w:eastAsia="zh-CN"/>
        </w:rPr>
        <w:tab/>
      </w:r>
      <w:r>
        <w:rPr>
          <w:rFonts w:eastAsia="宋体"/>
          <w:lang w:val="fr-FR" w:eastAsia="zh-CN"/>
        </w:rPr>
        <w:t>Martin, R., Malah, D., Cox, R.V. et al. </w:t>
      </w:r>
      <w:r>
        <w:rPr>
          <w:rFonts w:hint="eastAsia" w:eastAsia="宋体"/>
          <w:lang w:val="en-US" w:eastAsia="zh-CN"/>
        </w:rPr>
        <w:t xml:space="preserve">A Noise Reduction Preprocessor for Mobile Voice Communication. EURASIP J. Adv. Signal Process. 2004, 147306 (2004). </w:t>
      </w:r>
      <w:r>
        <w:fldChar w:fldCharType="begin"/>
      </w:r>
      <w:r>
        <w:instrText xml:space="preserve"> HYPERLINK "https://doi.org/10.1155/S1110865704312138" </w:instrText>
      </w:r>
      <w:r>
        <w:fldChar w:fldCharType="separate"/>
      </w:r>
      <w:r>
        <w:rPr>
          <w:rStyle w:val="95"/>
          <w:rFonts w:hint="eastAsia" w:eastAsia="宋体"/>
          <w:lang w:val="en-US" w:eastAsia="zh-CN"/>
        </w:rPr>
        <w:t>https://doi.org/10.1155/S1110865704312138</w:t>
      </w:r>
      <w:r>
        <w:rPr>
          <w:rStyle w:val="95"/>
          <w:rFonts w:hint="eastAsia" w:eastAsia="宋体"/>
          <w:lang w:val="en-US" w:eastAsia="zh-CN"/>
        </w:rPr>
        <w:fldChar w:fldCharType="end"/>
      </w:r>
    </w:p>
    <w:p w14:paraId="16208C83">
      <w:pPr>
        <w:keepLines/>
        <w:tabs>
          <w:tab w:val="left" w:pos="2286"/>
        </w:tabs>
        <w:ind w:left="1702" w:hanging="1418"/>
        <w:rPr>
          <w:rFonts w:eastAsia="宋体"/>
          <w:lang w:val="en-US" w:eastAsia="zh-CN"/>
        </w:rPr>
      </w:pPr>
      <w:r>
        <w:rPr>
          <w:rFonts w:hint="eastAsia" w:eastAsia="宋体"/>
          <w:lang w:val="en-US" w:eastAsia="zh-CN"/>
        </w:rPr>
        <w:t>[7-14]</w:t>
      </w:r>
      <w:r>
        <w:rPr>
          <w:rFonts w:hint="eastAsia" w:eastAsia="宋体"/>
          <w:lang w:val="en-US" w:eastAsia="zh-CN"/>
        </w:rPr>
        <w:tab/>
      </w:r>
      <w:r>
        <w:rPr>
          <w:rFonts w:hint="eastAsia" w:eastAsia="宋体"/>
          <w:lang w:val="en-US" w:eastAsia="zh-CN"/>
        </w:rPr>
        <w:t>D. Virette, P. Scalart and C. Lamblin, "Analysis of background noise reduction techniques for robust speech coding," 2002 11th European Signal Processing Conference, Toulouse, France, 2002, pp. 1-4</w:t>
      </w:r>
    </w:p>
    <w:p w14:paraId="79BB41B2">
      <w:pPr>
        <w:keepLines/>
        <w:tabs>
          <w:tab w:val="left" w:pos="2286"/>
        </w:tabs>
        <w:ind w:left="1702" w:hanging="1418"/>
        <w:rPr>
          <w:rFonts w:eastAsia="宋体"/>
          <w:lang w:val="en-US" w:eastAsia="zh-CN"/>
        </w:rPr>
      </w:pPr>
      <w:r>
        <w:rPr>
          <w:rFonts w:hint="eastAsia" w:eastAsia="宋体"/>
          <w:lang w:val="en-US" w:eastAsia="zh-CN"/>
        </w:rPr>
        <w:t>[7-15]</w:t>
      </w:r>
      <w:r>
        <w:rPr>
          <w:rFonts w:hint="eastAsia" w:eastAsia="宋体"/>
          <w:lang w:val="en-US" w:eastAsia="zh-CN"/>
        </w:rPr>
        <w:tab/>
      </w:r>
      <w:r>
        <w:rPr>
          <w:rFonts w:hint="eastAsia" w:eastAsia="宋体"/>
          <w:lang w:val="en-US" w:eastAsia="zh-CN"/>
        </w:rPr>
        <w:t>3GPP2 C.S00I4-0 "Enhanced Variable Rate Codec (EVRC) Service Option for Wideband Spread Spectrum Communication Systems", 3GPP2 Technical Specification, Dec. 1999.</w:t>
      </w:r>
    </w:p>
    <w:p w14:paraId="1FD44E24">
      <w:pPr>
        <w:keepLines/>
        <w:tabs>
          <w:tab w:val="left" w:pos="2286"/>
        </w:tabs>
        <w:ind w:left="1702" w:hanging="1418"/>
        <w:rPr>
          <w:rFonts w:eastAsia="宋体"/>
          <w:lang w:val="en-US" w:eastAsia="zh-CN"/>
        </w:rPr>
      </w:pPr>
      <w:r>
        <w:rPr>
          <w:rFonts w:hint="eastAsia" w:eastAsia="宋体"/>
          <w:lang w:val="en-US" w:eastAsia="zh-CN"/>
        </w:rPr>
        <w:t>[7-16]</w:t>
      </w:r>
      <w:r>
        <w:rPr>
          <w:rFonts w:hint="eastAsia" w:eastAsia="宋体"/>
          <w:lang w:val="en-US" w:eastAsia="zh-CN"/>
        </w:rPr>
        <w:tab/>
      </w:r>
      <w:r>
        <w:rPr>
          <w:rFonts w:hint="eastAsia" w:eastAsia="宋体"/>
          <w:lang w:val="en-US" w:eastAsia="zh-CN"/>
        </w:rPr>
        <w:t>M. Jelinek and R. Salami, "Noise reduction method for wideband speech coding," 2004 12th European Signal Processing Conference, Vienna, Austria, 2004, pp. 1959-1962.</w:t>
      </w:r>
    </w:p>
    <w:p w14:paraId="2EC673F3">
      <w:pPr>
        <w:keepLines/>
        <w:tabs>
          <w:tab w:val="left" w:pos="2028"/>
        </w:tabs>
        <w:ind w:left="1702" w:hanging="1418"/>
        <w:rPr>
          <w:rFonts w:eastAsia="宋体"/>
          <w:lang w:val="en-US" w:eastAsia="zh-CN"/>
        </w:rPr>
      </w:pPr>
      <w:r>
        <w:rPr>
          <w:rFonts w:hint="eastAsia" w:eastAsia="宋体"/>
          <w:lang w:val="en-US" w:eastAsia="zh-CN"/>
        </w:rPr>
        <w:t>[7-17]</w:t>
      </w:r>
      <w:r>
        <w:rPr>
          <w:rFonts w:hint="eastAsia" w:eastAsia="宋体"/>
          <w:lang w:val="en-US" w:eastAsia="zh-CN"/>
        </w:rPr>
        <w:tab/>
      </w:r>
      <w:r>
        <w:rPr>
          <w:rFonts w:hint="eastAsia" w:eastAsia="宋体"/>
          <w:lang w:val="en-US" w:eastAsia="zh-CN"/>
        </w:rPr>
        <w:t>Tseng, W.-C., Harwath, D. (2025) Probing the Robustness Properties of Neural Speech Codecs. Proc. Interspeech 2025, 5013-5017, doi: 10.21437/Interspeech.2025-355</w:t>
      </w:r>
    </w:p>
    <w:p w14:paraId="0E5B05F3">
      <w:pPr>
        <w:keepLines/>
        <w:tabs>
          <w:tab w:val="left" w:pos="2028"/>
        </w:tabs>
        <w:ind w:left="1702" w:hanging="1418"/>
      </w:pPr>
      <w:r>
        <w:rPr>
          <w:rFonts w:hint="eastAsia" w:eastAsia="宋体"/>
          <w:lang w:val="en-US" w:eastAsia="zh-CN"/>
        </w:rPr>
        <w:t>[7-18]</w:t>
      </w:r>
      <w:r>
        <w:rPr>
          <w:rFonts w:hint="eastAsia" w:eastAsia="宋体"/>
          <w:lang w:val="en-US" w:eastAsia="zh-CN"/>
        </w:rPr>
        <w:tab/>
      </w:r>
      <w:r>
        <w:t>Recommendation ITU-T P.808 (06/2021) “Subjective evaluation of speech quality with a crowdsourcing approach”, International Telecommunication Union</w:t>
      </w:r>
    </w:p>
    <w:p w14:paraId="54FFF87E">
      <w:pPr>
        <w:keepLines/>
        <w:tabs>
          <w:tab w:val="left" w:pos="2028"/>
        </w:tabs>
        <w:ind w:left="1702" w:hanging="1418"/>
      </w:pPr>
      <w:r>
        <w:rPr>
          <w:rFonts w:hint="eastAsia" w:eastAsia="宋体"/>
          <w:lang w:val="en-US" w:eastAsia="zh-CN"/>
        </w:rPr>
        <w:t>[7-19]</w:t>
      </w:r>
      <w:r>
        <w:rPr>
          <w:rFonts w:hint="eastAsia" w:eastAsia="宋体"/>
          <w:lang w:val="en-US" w:eastAsia="zh-CN"/>
        </w:rPr>
        <w:tab/>
      </w:r>
      <w:r>
        <w:t>Recommendation ITU-T P.501 (04/2025) “Test signals for use in telephony and other speech-based applications”, International Telecommunication Union</w:t>
      </w:r>
    </w:p>
    <w:p w14:paraId="7AECE2F8">
      <w:pPr>
        <w:keepLines/>
        <w:tabs>
          <w:tab w:val="left" w:pos="2028"/>
        </w:tabs>
        <w:ind w:left="1702" w:hanging="1418"/>
        <w:rPr>
          <w:rFonts w:eastAsia="宋体"/>
          <w:lang w:val="en-US" w:eastAsia="zh-CN"/>
        </w:rPr>
      </w:pPr>
      <w:r>
        <w:rPr>
          <w:rFonts w:hint="eastAsia" w:eastAsia="宋体"/>
          <w:lang w:val="en-US" w:eastAsia="zh-CN"/>
        </w:rPr>
        <w:t>[7-20]</w:t>
      </w:r>
      <w:r>
        <w:rPr>
          <w:rFonts w:hint="eastAsia" w:eastAsia="宋体"/>
          <w:lang w:val="en-US" w:eastAsia="zh-CN"/>
        </w:rPr>
        <w:tab/>
      </w:r>
      <w:r>
        <w:rPr>
          <w:rFonts w:hint="eastAsia" w:eastAsia="宋体"/>
          <w:lang w:val="en-US" w:eastAsia="zh-CN"/>
        </w:rPr>
        <w:t>Recommendation ITU-T G.191 (05/2024) “Software tools for speech and audio coding standardization”, International Telecommunication Union</w:t>
      </w:r>
    </w:p>
    <w:p w14:paraId="6CCC4531">
      <w:pPr>
        <w:keepLines/>
        <w:tabs>
          <w:tab w:val="left" w:pos="2028"/>
        </w:tabs>
        <w:ind w:left="1702" w:hanging="1418"/>
        <w:rPr>
          <w:rFonts w:eastAsia="宋体"/>
          <w:lang w:val="en-US" w:eastAsia="zh-CN"/>
        </w:rPr>
      </w:pPr>
      <w:r>
        <w:rPr>
          <w:rFonts w:hint="eastAsia" w:eastAsia="宋体"/>
          <w:lang w:val="en-US" w:eastAsia="zh-CN"/>
        </w:rPr>
        <w:t>[7-21]</w:t>
      </w:r>
      <w:r>
        <w:rPr>
          <w:rFonts w:hint="eastAsia" w:eastAsia="宋体"/>
          <w:lang w:val="en-US" w:eastAsia="zh-CN"/>
        </w:rPr>
        <w:tab/>
      </w:r>
      <w:r>
        <w:rPr>
          <w:rFonts w:hint="eastAsia" w:eastAsia="宋体"/>
          <w:lang w:val="en-US" w:eastAsia="zh-CN"/>
        </w:rPr>
        <w:t xml:space="preserve">Yuguochencuc. GitHub - yuguochencuc/DeepFilterNet2: Noise supression using deep filtering. GitHub. </w:t>
      </w:r>
      <w:r>
        <w:fldChar w:fldCharType="begin"/>
      </w:r>
      <w:r>
        <w:instrText xml:space="preserve"> HYPERLINK "https://github.com/yuguochencuc/DeepFilterNet2." </w:instrText>
      </w:r>
      <w:r>
        <w:fldChar w:fldCharType="separate"/>
      </w:r>
      <w:r>
        <w:rPr>
          <w:rStyle w:val="95"/>
          <w:rFonts w:hint="eastAsia" w:eastAsia="宋体"/>
          <w:lang w:val="en-US" w:eastAsia="zh-CN"/>
        </w:rPr>
        <w:t>https://github.com/yuguochencuc/DeepFilterNet2.</w:t>
      </w:r>
      <w:r>
        <w:rPr>
          <w:rStyle w:val="95"/>
          <w:rFonts w:hint="eastAsia" w:eastAsia="宋体"/>
          <w:lang w:val="en-US" w:eastAsia="zh-CN"/>
        </w:rPr>
        <w:fldChar w:fldCharType="end"/>
      </w:r>
    </w:p>
    <w:p w14:paraId="738767CD">
      <w:pPr>
        <w:keepLines/>
        <w:tabs>
          <w:tab w:val="left" w:pos="2028"/>
        </w:tabs>
        <w:ind w:left="1702" w:hanging="1418"/>
        <w:rPr>
          <w:rFonts w:eastAsia="宋体"/>
          <w:lang w:val="en-US" w:eastAsia="zh-CN"/>
        </w:rPr>
      </w:pPr>
      <w:r>
        <w:rPr>
          <w:rFonts w:hint="eastAsia" w:eastAsia="宋体"/>
          <w:lang w:val="en-US" w:eastAsia="zh-CN"/>
        </w:rPr>
        <w:t>[7-22]</w:t>
      </w:r>
      <w:r>
        <w:rPr>
          <w:rFonts w:hint="eastAsia" w:eastAsia="宋体"/>
          <w:lang w:val="en-US" w:eastAsia="zh-CN"/>
        </w:rPr>
        <w:tab/>
      </w:r>
      <w:r>
        <w:rPr>
          <w:rFonts w:hint="eastAsia" w:eastAsia="宋体"/>
          <w:lang w:val="en-US" w:eastAsia="zh-CN"/>
        </w:rPr>
        <w:t xml:space="preserve">Hubertsiuzdak. GitHub - hubertsiuzdak/snac: Multi-Scale Neural Audio Codec (SNAC) compresses audio into discrete codes at a low bitrate. GitHub. </w:t>
      </w:r>
      <w:r>
        <w:fldChar w:fldCharType="begin"/>
      </w:r>
      <w:r>
        <w:instrText xml:space="preserve"> HYPERLINK "https://github.com/hubertsiuzdak/snac." </w:instrText>
      </w:r>
      <w:r>
        <w:fldChar w:fldCharType="separate"/>
      </w:r>
      <w:r>
        <w:rPr>
          <w:rStyle w:val="95"/>
          <w:rFonts w:hint="eastAsia" w:eastAsia="宋体"/>
          <w:lang w:val="en-US" w:eastAsia="zh-CN"/>
        </w:rPr>
        <w:t>https://github.com/hubertsiuzdak/snac.</w:t>
      </w:r>
      <w:r>
        <w:rPr>
          <w:rStyle w:val="95"/>
          <w:rFonts w:hint="eastAsia" w:eastAsia="宋体"/>
          <w:lang w:val="en-US" w:eastAsia="zh-CN"/>
        </w:rPr>
        <w:fldChar w:fldCharType="end"/>
      </w:r>
    </w:p>
    <w:p w14:paraId="2CA61F2E">
      <w:pPr>
        <w:keepLines/>
        <w:tabs>
          <w:tab w:val="left" w:pos="2028"/>
        </w:tabs>
        <w:ind w:left="1702" w:hanging="1418"/>
        <w:rPr>
          <w:rFonts w:eastAsia="宋体"/>
          <w:lang w:val="en-US" w:eastAsia="zh-CN"/>
        </w:rPr>
      </w:pPr>
      <w:r>
        <w:rPr>
          <w:rFonts w:hint="eastAsia" w:eastAsia="宋体"/>
          <w:lang w:val="en-US" w:eastAsia="zh-CN"/>
        </w:rPr>
        <w:t>[7-23]</w:t>
      </w:r>
      <w:r>
        <w:rPr>
          <w:rFonts w:hint="eastAsia" w:eastAsia="宋体"/>
          <w:lang w:val="en-US" w:eastAsia="zh-CN"/>
        </w:rPr>
        <w:tab/>
      </w:r>
      <w:r>
        <w:rPr>
          <w:rFonts w:hint="eastAsia" w:eastAsia="宋体"/>
          <w:lang w:val="en-US" w:eastAsia="zh-CN"/>
        </w:rPr>
        <w:t xml:space="preserve">kyutai/mimi, Hugging Face. </w:t>
      </w:r>
      <w:r>
        <w:fldChar w:fldCharType="begin"/>
      </w:r>
      <w:r>
        <w:instrText xml:space="preserve"> HYPERLINK "https://huggingface.co/kyutai/mimi." </w:instrText>
      </w:r>
      <w:r>
        <w:fldChar w:fldCharType="separate"/>
      </w:r>
      <w:r>
        <w:rPr>
          <w:rStyle w:val="95"/>
          <w:rFonts w:hint="eastAsia" w:eastAsia="宋体"/>
          <w:lang w:val="en-US" w:eastAsia="zh-CN"/>
        </w:rPr>
        <w:t>https://huggingface.co/kyutai/mimi.</w:t>
      </w:r>
      <w:r>
        <w:rPr>
          <w:rStyle w:val="95"/>
          <w:rFonts w:hint="eastAsia" w:eastAsia="宋体"/>
          <w:lang w:val="en-US" w:eastAsia="zh-CN"/>
        </w:rPr>
        <w:fldChar w:fldCharType="end"/>
      </w:r>
    </w:p>
    <w:p w14:paraId="7C06FD5A">
      <w:pPr>
        <w:keepLines/>
        <w:tabs>
          <w:tab w:val="left" w:pos="2028"/>
        </w:tabs>
        <w:ind w:left="1702" w:hanging="1418"/>
        <w:rPr>
          <w:rFonts w:eastAsia="宋体"/>
          <w:lang w:val="en-US" w:eastAsia="zh-CN"/>
        </w:rPr>
      </w:pPr>
      <w:r>
        <w:rPr>
          <w:rFonts w:hint="eastAsia" w:eastAsia="宋体"/>
          <w:lang w:val="en-US" w:eastAsia="zh-CN"/>
        </w:rPr>
        <w:t>[7-24]</w:t>
      </w:r>
      <w:r>
        <w:rPr>
          <w:rFonts w:hint="eastAsia" w:eastAsia="宋体"/>
          <w:lang w:val="en-US" w:eastAsia="zh-CN"/>
        </w:rPr>
        <w:tab/>
      </w:r>
      <w:r>
        <w:rPr>
          <w:rFonts w:hint="eastAsia" w:eastAsia="宋体"/>
          <w:lang w:val="en-US" w:eastAsia="zh-CN"/>
        </w:rPr>
        <w:t xml:space="preserve">ibm-research/DAC.speech.v1.0,Hugging Face. </w:t>
      </w:r>
      <w:r>
        <w:fldChar w:fldCharType="begin"/>
      </w:r>
      <w:r>
        <w:instrText xml:space="preserve"> HYPERLINK "https://huggingface.co/ibm-research/DAC.speech.v1.0." </w:instrText>
      </w:r>
      <w:r>
        <w:fldChar w:fldCharType="separate"/>
      </w:r>
      <w:r>
        <w:rPr>
          <w:rStyle w:val="95"/>
          <w:rFonts w:hint="eastAsia" w:eastAsia="宋体"/>
          <w:lang w:val="en-US" w:eastAsia="zh-CN"/>
        </w:rPr>
        <w:t>https://huggingface.co/ibm-research/DAC.speech.v1.0.</w:t>
      </w:r>
      <w:r>
        <w:rPr>
          <w:rStyle w:val="95"/>
          <w:rFonts w:hint="eastAsia" w:eastAsia="宋体"/>
          <w:lang w:val="en-US" w:eastAsia="zh-CN"/>
        </w:rPr>
        <w:fldChar w:fldCharType="end"/>
      </w:r>
    </w:p>
    <w:p w14:paraId="33325723">
      <w:pPr>
        <w:keepLines/>
        <w:tabs>
          <w:tab w:val="left" w:pos="2028"/>
        </w:tabs>
        <w:ind w:left="1702" w:hanging="1418"/>
        <w:rPr>
          <w:rFonts w:eastAsia="宋体"/>
          <w:lang w:val="en-US" w:eastAsia="zh-CN"/>
        </w:rPr>
      </w:pPr>
      <w:r>
        <w:rPr>
          <w:rFonts w:hint="eastAsia" w:eastAsia="宋体"/>
          <w:lang w:val="en-US" w:eastAsia="zh-CN"/>
        </w:rPr>
        <w:t>[7-25]</w:t>
      </w:r>
      <w:r>
        <w:rPr>
          <w:rFonts w:hint="eastAsia" w:eastAsia="宋体"/>
          <w:lang w:val="en-US" w:eastAsia="zh-CN"/>
        </w:rPr>
        <w:tab/>
      </w:r>
      <w:r>
        <w:rPr>
          <w:rFonts w:hint="eastAsia" w:eastAsia="宋体"/>
          <w:lang w:val="en-US" w:eastAsia="zh-CN"/>
        </w:rPr>
        <w:t xml:space="preserve">google. Release Lyra 1.3.2, google/lyra. GitHub. </w:t>
      </w:r>
      <w:r>
        <w:fldChar w:fldCharType="begin"/>
      </w:r>
      <w:r>
        <w:instrText xml:space="preserve"> HYPERLINK "https://github.com/google/lyra/releases/tag/v1.3.2." </w:instrText>
      </w:r>
      <w:r>
        <w:fldChar w:fldCharType="separate"/>
      </w:r>
      <w:r>
        <w:rPr>
          <w:rStyle w:val="95"/>
          <w:rFonts w:hint="eastAsia" w:eastAsia="宋体"/>
          <w:lang w:val="en-US" w:eastAsia="zh-CN"/>
        </w:rPr>
        <w:t>https://github.com/google/lyra/releases/tag/v1.3.2.</w:t>
      </w:r>
      <w:r>
        <w:rPr>
          <w:rStyle w:val="95"/>
          <w:rFonts w:hint="eastAsia" w:eastAsia="宋体"/>
          <w:lang w:val="en-US" w:eastAsia="zh-CN"/>
        </w:rPr>
        <w:fldChar w:fldCharType="end"/>
      </w:r>
    </w:p>
    <w:p w14:paraId="2D45B3B5">
      <w:pPr>
        <w:keepLines/>
        <w:tabs>
          <w:tab w:val="left" w:pos="2028"/>
        </w:tabs>
        <w:ind w:left="1702" w:hanging="1418"/>
        <w:rPr>
          <w:rStyle w:val="95"/>
        </w:rPr>
      </w:pPr>
      <w:r>
        <w:rPr>
          <w:rFonts w:hint="eastAsia" w:eastAsia="宋体"/>
          <w:lang w:val="en-US" w:eastAsia="zh-CN"/>
        </w:rPr>
        <w:t>[7-26]</w:t>
      </w:r>
      <w:r>
        <w:rPr>
          <w:rFonts w:hint="eastAsia" w:eastAsia="宋体"/>
          <w:lang w:val="en-US" w:eastAsia="zh-CN"/>
        </w:rPr>
        <w:tab/>
      </w:r>
      <w:r>
        <w:t xml:space="preserve">Google. Lyra: A generative low bitrate speech codec [Internet]. GitHub; [cited 2025 Aug 15]. Available from: </w:t>
      </w:r>
      <w:r>
        <w:fldChar w:fldCharType="begin"/>
      </w:r>
      <w:r>
        <w:instrText xml:space="preserve"> HYPERLINK "https://github.com/google/lyra/blob/main/README.md" \l "building-for-android" </w:instrText>
      </w:r>
      <w:r>
        <w:fldChar w:fldCharType="separate"/>
      </w:r>
      <w:r>
        <w:rPr>
          <w:rStyle w:val="95"/>
        </w:rPr>
        <w:t>https://github.com/google/lyra/blob/main/README.md#building-for-android</w:t>
      </w:r>
      <w:r>
        <w:rPr>
          <w:rStyle w:val="95"/>
        </w:rPr>
        <w:fldChar w:fldCharType="end"/>
      </w:r>
    </w:p>
    <w:p w14:paraId="660BDFFF">
      <w:pPr>
        <w:keepLines/>
        <w:tabs>
          <w:tab w:val="left" w:pos="2028"/>
        </w:tabs>
        <w:ind w:left="1702" w:hanging="1418"/>
        <w:rPr>
          <w:rStyle w:val="95"/>
        </w:rPr>
      </w:pPr>
      <w:r>
        <w:rPr>
          <w:rFonts w:hint="eastAsia" w:eastAsia="宋体"/>
          <w:lang w:val="en-US" w:eastAsia="zh-CN"/>
        </w:rPr>
        <w:t>[7-27]</w:t>
      </w:r>
      <w:r>
        <w:rPr>
          <w:rFonts w:hint="eastAsia" w:eastAsia="宋体"/>
          <w:lang w:val="en-US" w:eastAsia="zh-CN"/>
        </w:rPr>
        <w:tab/>
      </w:r>
      <w:r>
        <w:t xml:space="preserve">Apache License, Version 2.0 [Internet]. Apache Software Foundation; 2004 Jan [cited 2025 Aug 15]. Available from: </w:t>
      </w:r>
      <w:r>
        <w:fldChar w:fldCharType="begin"/>
      </w:r>
      <w:r>
        <w:instrText xml:space="preserve"> HYPERLINK "https://github.com/google/lyra?tab=Apache-2.0-1-ov-file" </w:instrText>
      </w:r>
      <w:r>
        <w:fldChar w:fldCharType="separate"/>
      </w:r>
      <w:r>
        <w:rPr>
          <w:rStyle w:val="95"/>
        </w:rPr>
        <w:t>https://github.com/google/lyra?tab=Apache-2.0-1-ov-file</w:t>
      </w:r>
      <w:r>
        <w:rPr>
          <w:rStyle w:val="95"/>
        </w:rPr>
        <w:fldChar w:fldCharType="end"/>
      </w:r>
    </w:p>
    <w:p w14:paraId="709D3125">
      <w:pPr>
        <w:keepLines/>
        <w:tabs>
          <w:tab w:val="left" w:pos="2028"/>
        </w:tabs>
        <w:ind w:left="1702" w:hanging="1418"/>
        <w:rPr>
          <w:rFonts w:eastAsia="宋体"/>
          <w:lang w:val="en-US" w:eastAsia="zh-CN"/>
        </w:rPr>
      </w:pPr>
      <w:r>
        <w:rPr>
          <w:rFonts w:hint="eastAsia" w:eastAsia="宋体"/>
          <w:lang w:val="en-US" w:eastAsia="zh-CN"/>
        </w:rPr>
        <w:t>[7-28]</w:t>
      </w:r>
      <w:r>
        <w:rPr>
          <w:rFonts w:hint="eastAsia" w:eastAsia="宋体"/>
          <w:lang w:val="en-US" w:eastAsia="zh-CN"/>
        </w:rPr>
        <w:tab/>
      </w:r>
      <w:r>
        <w:rPr>
          <w:rFonts w:hint="eastAsia" w:eastAsia="宋体"/>
          <w:lang w:val="en-US" w:eastAsia="zh-CN"/>
        </w:rPr>
        <w:t xml:space="preserve">Google, lyra_gan_model.cc, Lyra repository, commit 47698da, viewed 15 August 2025, </w:t>
      </w:r>
      <w:r>
        <w:fldChar w:fldCharType="begin"/>
      </w:r>
      <w:r>
        <w:instrText xml:space="preserve"> HYPERLINK "https://github.com/google/lyra/blob/47698dadf0010abff6a848e02642f55f806d4842/lyra/lyra_gan_model.cc" \l "L36" </w:instrText>
      </w:r>
      <w:r>
        <w:fldChar w:fldCharType="separate"/>
      </w:r>
      <w:r>
        <w:rPr>
          <w:rStyle w:val="95"/>
          <w:rFonts w:hint="eastAsia" w:eastAsia="宋体"/>
          <w:lang w:val="en-US" w:eastAsia="zh-CN"/>
        </w:rPr>
        <w:t>https://github.com/google/lyra/blob/47698dadf0010abff6a848e02642f55f806d4842/lyra/lyra_gan_model.cc#L36</w:t>
      </w:r>
      <w:r>
        <w:rPr>
          <w:rStyle w:val="95"/>
          <w:rFonts w:hint="eastAsia" w:eastAsia="宋体"/>
          <w:lang w:val="en-US" w:eastAsia="zh-CN"/>
        </w:rPr>
        <w:fldChar w:fldCharType="end"/>
      </w:r>
    </w:p>
    <w:p w14:paraId="59734DC7">
      <w:pPr>
        <w:keepLines/>
        <w:tabs>
          <w:tab w:val="left" w:pos="2028"/>
        </w:tabs>
        <w:ind w:left="1702" w:hanging="1418"/>
        <w:rPr>
          <w:rStyle w:val="95"/>
        </w:rPr>
      </w:pPr>
      <w:r>
        <w:rPr>
          <w:rFonts w:hint="eastAsia" w:eastAsia="宋体"/>
          <w:lang w:val="en-US" w:eastAsia="zh-CN"/>
        </w:rPr>
        <w:t>[7-29]</w:t>
      </w:r>
      <w:r>
        <w:rPr>
          <w:rFonts w:hint="eastAsia" w:eastAsia="宋体"/>
          <w:lang w:val="en-US" w:eastAsia="zh-CN"/>
        </w:rPr>
        <w:tab/>
      </w:r>
      <w:r>
        <w:t xml:space="preserve">Google, </w:t>
      </w:r>
      <w:r>
        <w:rPr>
          <w:rStyle w:val="94"/>
        </w:rPr>
        <w:t>soundstream_encoder.cc</w:t>
      </w:r>
      <w:r>
        <w:t xml:space="preserve">, Lyra repository, commit 47698da, viewed 15 August 2025, </w:t>
      </w:r>
      <w:r>
        <w:fldChar w:fldCharType="begin"/>
      </w:r>
      <w:r>
        <w:instrText xml:space="preserve"> HYPERLINK "https://github.com/google/lyra/blob/47698dadf0010abff6a848e02642f55f806d4842/lyra/soundstream_encoder.cc" \l "L36" </w:instrText>
      </w:r>
      <w:r>
        <w:fldChar w:fldCharType="separate"/>
      </w:r>
      <w:r>
        <w:rPr>
          <w:rStyle w:val="95"/>
        </w:rPr>
        <w:t>https://github.com/google/lyra/blob/47698dadf0010abff6a848e02642f55f806d4842/lyra/soundstream_encoder.cc#L36</w:t>
      </w:r>
      <w:r>
        <w:rPr>
          <w:rStyle w:val="95"/>
        </w:rPr>
        <w:fldChar w:fldCharType="end"/>
      </w:r>
    </w:p>
    <w:p w14:paraId="377BB65E">
      <w:pPr>
        <w:keepLines/>
        <w:tabs>
          <w:tab w:val="left" w:pos="2028"/>
        </w:tabs>
        <w:ind w:left="1702" w:hanging="1418"/>
        <w:rPr>
          <w:rStyle w:val="95"/>
        </w:rPr>
      </w:pPr>
      <w:r>
        <w:rPr>
          <w:rFonts w:hint="eastAsia" w:eastAsia="宋体"/>
          <w:lang w:val="en-US" w:eastAsia="zh-CN"/>
        </w:rPr>
        <w:t>[7-30]</w:t>
      </w:r>
      <w:r>
        <w:rPr>
          <w:rStyle w:val="95"/>
          <w:rFonts w:hint="eastAsia"/>
          <w:lang w:val="en-US" w:eastAsia="zh-CN"/>
        </w:rPr>
        <w:tab/>
      </w:r>
      <w:r>
        <w:t xml:space="preserve">Google AI for Developers. LiteRT overview [Internet]. Google AI Edge; [updated 2025 May 19; cited 2025 Aug 15]. Available from: </w:t>
      </w:r>
      <w:r>
        <w:fldChar w:fldCharType="begin"/>
      </w:r>
      <w:r>
        <w:instrText xml:space="preserve"> HYPERLINK "https://ai.google.dev/edge/litert" </w:instrText>
      </w:r>
      <w:r>
        <w:fldChar w:fldCharType="separate"/>
      </w:r>
      <w:r>
        <w:rPr>
          <w:rStyle w:val="95"/>
        </w:rPr>
        <w:t>https://ai.google.dev/edge/litert</w:t>
      </w:r>
      <w:r>
        <w:rPr>
          <w:rStyle w:val="95"/>
        </w:rPr>
        <w:fldChar w:fldCharType="end"/>
      </w:r>
    </w:p>
    <w:p w14:paraId="200FFD48">
      <w:pPr>
        <w:keepLines/>
        <w:tabs>
          <w:tab w:val="left" w:pos="2028"/>
        </w:tabs>
        <w:ind w:left="1702" w:hanging="1418"/>
        <w:rPr>
          <w:rStyle w:val="95"/>
          <w:lang w:val="en-US" w:eastAsia="zh-CN"/>
        </w:rPr>
      </w:pPr>
      <w:r>
        <w:rPr>
          <w:rFonts w:hint="eastAsia" w:eastAsia="宋体"/>
          <w:lang w:val="en-US" w:eastAsia="zh-CN"/>
        </w:rPr>
        <w:t>[7-31]</w:t>
      </w:r>
      <w:r>
        <w:rPr>
          <w:rStyle w:val="95"/>
          <w:rFonts w:hint="eastAsia"/>
          <w:lang w:val="en-US" w:eastAsia="zh-CN"/>
        </w:rPr>
        <w:tab/>
      </w:r>
      <w:r>
        <w:t xml:space="preserve">Google. XNNPACK: High-efficiency floating-point neural network inference operators for mobile, server, and Web [Internet]. GitHub; [cited 2025 Aug 15]. Available from: </w:t>
      </w:r>
      <w:r>
        <w:fldChar w:fldCharType="begin"/>
      </w:r>
      <w:r>
        <w:instrText xml:space="preserve"> HYPERLINK "https://github.com/google/XNNPACK" </w:instrText>
      </w:r>
      <w:r>
        <w:fldChar w:fldCharType="separate"/>
      </w:r>
      <w:r>
        <w:rPr>
          <w:rStyle w:val="95"/>
        </w:rPr>
        <w:t>https://github.com/google/XNNPACK</w:t>
      </w:r>
      <w:r>
        <w:rPr>
          <w:rStyle w:val="95"/>
        </w:rPr>
        <w:fldChar w:fldCharType="end"/>
      </w:r>
    </w:p>
    <w:p w14:paraId="2074716D">
      <w:pPr>
        <w:keepLines/>
        <w:tabs>
          <w:tab w:val="left" w:pos="2028"/>
        </w:tabs>
        <w:ind w:left="1702" w:hanging="1418"/>
        <w:rPr>
          <w:rStyle w:val="95"/>
          <w:rFonts w:eastAsia="宋体"/>
          <w:lang w:val="en-US" w:eastAsia="zh-CN"/>
        </w:rPr>
      </w:pPr>
      <w:r>
        <w:rPr>
          <w:rFonts w:hint="eastAsia" w:eastAsia="宋体"/>
          <w:lang w:val="en-US" w:eastAsia="zh-CN"/>
        </w:rPr>
        <w:t>[7-32]</w:t>
      </w:r>
      <w:r>
        <w:rPr>
          <w:rStyle w:val="95"/>
          <w:rFonts w:hint="eastAsia" w:eastAsia="宋体"/>
          <w:lang w:val="en-US" w:eastAsia="zh-CN"/>
        </w:rPr>
        <w:tab/>
      </w:r>
      <w:r>
        <w:t xml:space="preserve"> ONNX Runtime. "NNAPI Execution Provider." ONNX Runtime Documentation. [Online]. Available: </w:t>
      </w:r>
      <w:r>
        <w:fldChar w:fldCharType="begin"/>
      </w:r>
      <w:r>
        <w:instrText xml:space="preserve"> HYPERLINK "https://onnxruntime.ai/docs/execution-providers/NNAPI-ExecutionProvider.html" </w:instrText>
      </w:r>
      <w:r>
        <w:fldChar w:fldCharType="separate"/>
      </w:r>
      <w:r>
        <w:rPr>
          <w:rStyle w:val="95"/>
        </w:rPr>
        <w:t>https://onnxruntime.ai/docs/execution-providers/NNAPI-ExecutionProvider.html</w:t>
      </w:r>
      <w:r>
        <w:rPr>
          <w:rStyle w:val="95"/>
        </w:rPr>
        <w:fldChar w:fldCharType="end"/>
      </w:r>
    </w:p>
    <w:p w14:paraId="2E3013E7">
      <w:pPr>
        <w:keepLines/>
        <w:tabs>
          <w:tab w:val="left" w:pos="2028"/>
        </w:tabs>
        <w:ind w:left="1702" w:hanging="1418"/>
      </w:pPr>
      <w:r>
        <w:rPr>
          <w:rFonts w:hint="eastAsia" w:eastAsia="宋体"/>
          <w:lang w:val="en-US" w:eastAsia="zh-CN"/>
        </w:rPr>
        <w:t>[7-33]</w:t>
      </w:r>
      <w:r>
        <w:rPr>
          <w:rFonts w:hint="eastAsia" w:eastAsia="宋体"/>
          <w:lang w:val="en-US" w:eastAsia="zh-CN"/>
        </w:rPr>
        <w:tab/>
      </w:r>
      <w:r>
        <w:rPr>
          <w:rFonts w:hint="eastAsia"/>
        </w:rPr>
        <w:t xml:space="preserve">Qualcomm, "QNN," in AI Engine Direct SDK, Jul. 07, 2025. [Online]. Available: </w:t>
      </w:r>
      <w:r>
        <w:fldChar w:fldCharType="begin"/>
      </w:r>
      <w:r>
        <w:instrText xml:space="preserve"> HYPERLINK "https://docs.qualcomm.com/bundle/publicresource/topics/80-63442-50/introduction.html" </w:instrText>
      </w:r>
      <w:r>
        <w:fldChar w:fldCharType="separate"/>
      </w:r>
      <w:r>
        <w:rPr>
          <w:rStyle w:val="95"/>
          <w:rFonts w:hint="eastAsia"/>
        </w:rPr>
        <w:t>https://docs.qualcomm.com/bundle/publicresource/topics/80-63442-50/introduction.html</w:t>
      </w:r>
      <w:r>
        <w:rPr>
          <w:rStyle w:val="95"/>
          <w:rFonts w:hint="eastAsia"/>
        </w:rPr>
        <w:fldChar w:fldCharType="end"/>
      </w:r>
    </w:p>
    <w:p w14:paraId="05784C54">
      <w:pPr>
        <w:keepLines/>
        <w:tabs>
          <w:tab w:val="left" w:pos="2028"/>
        </w:tabs>
        <w:ind w:left="1702" w:hanging="1418"/>
        <w:rPr>
          <w:rStyle w:val="95"/>
          <w:lang w:val="fr-FR"/>
        </w:rPr>
      </w:pPr>
      <w:r>
        <w:rPr>
          <w:rFonts w:hint="eastAsia"/>
          <w:lang w:val="en-US" w:eastAsia="zh-CN"/>
        </w:rPr>
        <w:t>[7-34]</w:t>
      </w:r>
      <w:r>
        <w:rPr>
          <w:rFonts w:hint="eastAsia"/>
          <w:lang w:val="en-US" w:eastAsia="zh-CN"/>
        </w:rPr>
        <w:tab/>
      </w:r>
      <w:r>
        <w:t xml:space="preserve">"Apple's Neural Engine (ANE)" Apple Wiki, Fandom. </w:t>
      </w:r>
      <w:r>
        <w:rPr>
          <w:lang w:val="fr-FR"/>
        </w:rPr>
        <w:t xml:space="preserve">[Online]. Available: </w:t>
      </w:r>
      <w:r>
        <w:fldChar w:fldCharType="begin"/>
      </w:r>
      <w:r>
        <w:instrText xml:space="preserve"> HYPERLINK "https://apple.fandom.com/wiki/Neural_Engine" </w:instrText>
      </w:r>
      <w:r>
        <w:fldChar w:fldCharType="separate"/>
      </w:r>
      <w:r>
        <w:rPr>
          <w:rStyle w:val="95"/>
          <w:lang w:val="fr-FR"/>
        </w:rPr>
        <w:t>https://apple.fandom.com/wiki/Neural_Engine</w:t>
      </w:r>
      <w:r>
        <w:rPr>
          <w:rStyle w:val="95"/>
          <w:lang w:val="fr-FR"/>
        </w:rPr>
        <w:fldChar w:fldCharType="end"/>
      </w:r>
    </w:p>
    <w:p w14:paraId="7314E9F6">
      <w:pPr>
        <w:keepLines/>
        <w:tabs>
          <w:tab w:val="left" w:pos="2028"/>
        </w:tabs>
        <w:ind w:left="1702" w:hanging="1418"/>
        <w:rPr>
          <w:rStyle w:val="95"/>
        </w:rPr>
      </w:pPr>
      <w:r>
        <w:rPr>
          <w:lang w:val="fr-FR" w:eastAsia="zh-CN"/>
        </w:rPr>
        <w:t>[7-35]</w:t>
      </w:r>
      <w:r>
        <w:rPr>
          <w:lang w:val="fr-FR" w:eastAsia="zh-CN"/>
        </w:rPr>
        <w:tab/>
      </w:r>
      <w:r>
        <w:rPr>
          <w:lang w:val="fr-FR"/>
        </w:rPr>
        <w:t xml:space="preserve">Google Cloud. </w:t>
      </w:r>
      <w:r>
        <w:t xml:space="preserve">Introduction to Cloud TPU [Internet]. Google Cloud Documentation; [updated 2025 Aug 11; cited 2025 Aug 15]. Available from: </w:t>
      </w:r>
      <w:r>
        <w:fldChar w:fldCharType="begin"/>
      </w:r>
      <w:r>
        <w:instrText xml:space="preserve"> HYPERLINK "https://cloud.google.com/tpu/docs/intro-to-tpu" </w:instrText>
      </w:r>
      <w:r>
        <w:fldChar w:fldCharType="separate"/>
      </w:r>
      <w:r>
        <w:rPr>
          <w:rStyle w:val="95"/>
        </w:rPr>
        <w:t>https://cloud.google.com/tpu/docs/intro-to-tpu</w:t>
      </w:r>
      <w:r>
        <w:rPr>
          <w:rStyle w:val="95"/>
        </w:rPr>
        <w:fldChar w:fldCharType="end"/>
      </w:r>
    </w:p>
    <w:p w14:paraId="04606C18">
      <w:pPr>
        <w:keepLines/>
        <w:tabs>
          <w:tab w:val="left" w:pos="2028"/>
        </w:tabs>
        <w:ind w:left="1702" w:hanging="1418"/>
        <w:rPr>
          <w:lang w:val="en-US" w:eastAsia="zh-CN"/>
        </w:rPr>
      </w:pPr>
      <w:r>
        <w:rPr>
          <w:rFonts w:hint="eastAsia"/>
          <w:lang w:val="en-US" w:eastAsia="zh-CN"/>
        </w:rPr>
        <w:t>[7-36]</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021F9396">
      <w:pPr>
        <w:keepLines/>
        <w:tabs>
          <w:tab w:val="left" w:pos="2028"/>
        </w:tabs>
        <w:ind w:left="1702" w:hanging="1418"/>
        <w:rPr>
          <w:lang w:val="en-US" w:eastAsia="zh-CN"/>
        </w:rPr>
      </w:pPr>
      <w:r>
        <w:rPr>
          <w:rFonts w:hint="eastAsia"/>
          <w:lang w:val="en-US" w:eastAsia="zh-CN"/>
        </w:rPr>
        <w:t>[7-37]</w:t>
      </w:r>
      <w:r>
        <w:rPr>
          <w:rFonts w:hint="eastAsia"/>
          <w:lang w:val="en-US" w:eastAsia="zh-CN"/>
        </w:rPr>
        <w:tab/>
      </w:r>
      <w:r>
        <w:rPr>
          <w:rFonts w:hint="eastAsia"/>
          <w:lang w:val="en-US" w:eastAsia="zh-CN"/>
        </w:rPr>
        <w:t>E. Alshina, J. Ascenso and T. Ebrahimi, "JPEG AI: The First International Standard for Image Coding Based on an End-to-End Learning-Based Approach," in IEEE MultiMedia, vol. 31, no. 4, pp. 60-69, Oct.-Dec. 2024, doi: 10.1109/MMUL.2024.3485255.</w:t>
      </w:r>
    </w:p>
    <w:p w14:paraId="106DA42E">
      <w:pPr>
        <w:keepLines/>
        <w:tabs>
          <w:tab w:val="left" w:pos="2028"/>
        </w:tabs>
        <w:ind w:left="1702" w:hanging="1418"/>
        <w:rPr>
          <w:lang w:val="en-US" w:eastAsia="zh-CN"/>
        </w:rPr>
      </w:pPr>
      <w:r>
        <w:rPr>
          <w:rFonts w:hint="eastAsia"/>
          <w:lang w:val="en-US" w:eastAsia="zh-CN"/>
        </w:rPr>
        <w:t>[7-38]</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59404583">
      <w:pPr>
        <w:keepLines/>
        <w:tabs>
          <w:tab w:val="left" w:pos="2028"/>
        </w:tabs>
        <w:ind w:left="1702" w:hanging="1418"/>
        <w:rPr>
          <w:lang w:val="en-US" w:eastAsia="zh-CN"/>
        </w:rPr>
      </w:pPr>
      <w:r>
        <w:rPr>
          <w:rFonts w:hint="eastAsia"/>
          <w:lang w:val="en-US" w:eastAsia="zh-CN"/>
        </w:rPr>
        <w:t>[7-39]</w:t>
      </w:r>
      <w:r>
        <w:rPr>
          <w:rFonts w:hint="eastAsia"/>
          <w:lang w:val="en-US" w:eastAsia="zh-CN"/>
        </w:rPr>
        <w:tab/>
      </w:r>
      <w:r>
        <w:rPr>
          <w:rFonts w:hint="eastAsia"/>
          <w:lang w:val="en-US" w:eastAsia="zh-CN"/>
        </w:rPr>
        <w:t xml:space="preserve">Lyken, "pytorch-OpCounter." GitHub, 2018. [Online]. Available: </w:t>
      </w:r>
      <w:r>
        <w:fldChar w:fldCharType="begin"/>
      </w:r>
      <w:r>
        <w:instrText xml:space="preserve"> HYPERLINK "https://github.com/Lyken17/pytorch-OpCounter." </w:instrText>
      </w:r>
      <w:r>
        <w:fldChar w:fldCharType="separate"/>
      </w:r>
      <w:r>
        <w:rPr>
          <w:rStyle w:val="95"/>
          <w:rFonts w:hint="eastAsia"/>
          <w:lang w:val="en-US" w:eastAsia="zh-CN"/>
        </w:rPr>
        <w:t>https://github.com/Lyken17/pytorch-OpCounter.</w:t>
      </w:r>
      <w:r>
        <w:rPr>
          <w:rStyle w:val="95"/>
          <w:rFonts w:hint="eastAsia"/>
          <w:lang w:val="en-US" w:eastAsia="zh-CN"/>
        </w:rPr>
        <w:fldChar w:fldCharType="end"/>
      </w:r>
    </w:p>
    <w:p w14:paraId="11B7AA67">
      <w:pPr>
        <w:pStyle w:val="110"/>
        <w:rPr>
          <w:lang w:val="en-US"/>
        </w:rPr>
      </w:pPr>
      <w:r>
        <w:rPr>
          <w:rFonts w:hint="eastAsia"/>
          <w:lang w:val="en-US" w:eastAsia="zh-CN"/>
        </w:rPr>
        <w:t>[7-40]</w:t>
      </w:r>
      <w:r>
        <w:rPr>
          <w:rFonts w:hint="eastAsia"/>
          <w:lang w:val="en-US" w:eastAsia="zh-CN"/>
        </w:rPr>
        <w:tab/>
      </w:r>
      <w:r>
        <w:rPr>
          <w:rFonts w:hint="eastAsia"/>
          <w:lang w:val="en-US" w:eastAsia="zh-CN"/>
        </w:rPr>
        <w:t xml:space="preserve">Descript, Inc., "Descript Audio Codec (DAC) Pretrained Model," Version 0.0.1, Feb. 2023. [Online]. </w:t>
      </w:r>
      <w:r>
        <w:rPr>
          <w:lang w:val="en-US" w:eastAsia="zh-CN"/>
        </w:rPr>
        <w:t>Available: https://github.com/descriptinc/descript-audio-codec/releases/tag/0.0.1</w:t>
      </w:r>
    </w:p>
    <w:p w14:paraId="22603ADB">
      <w:pPr>
        <w:pStyle w:val="3"/>
      </w:pPr>
      <w:bookmarkStart w:id="53" w:name="definitions"/>
      <w:bookmarkEnd w:id="53"/>
      <w:bookmarkStart w:id="54" w:name="_Toc214653491"/>
      <w:bookmarkStart w:id="55" w:name="_Toc1327232369"/>
      <w:bookmarkStart w:id="56" w:name="_Toc191892936"/>
      <w:bookmarkStart w:id="57" w:name="_Toc1078"/>
      <w:bookmarkStart w:id="58" w:name="_Toc27865"/>
      <w:bookmarkStart w:id="59" w:name="_Toc22329"/>
      <w:bookmarkStart w:id="60" w:name="_Toc3318"/>
      <w:bookmarkStart w:id="61" w:name="_Toc6141"/>
      <w:r>
        <w:t>3</w:t>
      </w:r>
      <w:r>
        <w:tab/>
      </w:r>
      <w:r>
        <w:t>Definitions of terms, symbols and abbreviations</w:t>
      </w:r>
      <w:bookmarkEnd w:id="54"/>
      <w:bookmarkEnd w:id="55"/>
      <w:bookmarkEnd w:id="56"/>
      <w:bookmarkEnd w:id="57"/>
      <w:bookmarkEnd w:id="58"/>
      <w:bookmarkEnd w:id="59"/>
      <w:bookmarkEnd w:id="60"/>
      <w:bookmarkEnd w:id="61"/>
    </w:p>
    <w:p w14:paraId="60BEBA19">
      <w:pPr>
        <w:pStyle w:val="131"/>
      </w:pPr>
      <w:r>
        <w:t>This clause and its three (sub) clauses are mandatory. The contents shall be shown as "void" if the TS/TR does not define any terms, symbols, or abbreviations.</w:t>
      </w:r>
    </w:p>
    <w:p w14:paraId="0FF6496C">
      <w:pPr>
        <w:pStyle w:val="4"/>
      </w:pPr>
      <w:bookmarkStart w:id="62" w:name="_Toc31175"/>
      <w:bookmarkStart w:id="63" w:name="_Toc881784394"/>
      <w:bookmarkStart w:id="64" w:name="_Toc3956"/>
      <w:bookmarkStart w:id="65" w:name="_Toc24104"/>
      <w:bookmarkStart w:id="66" w:name="_Toc10363"/>
      <w:bookmarkStart w:id="67" w:name="_Toc214653492"/>
      <w:bookmarkStart w:id="68" w:name="_Toc191892937"/>
      <w:bookmarkStart w:id="69" w:name="_Toc21969"/>
      <w:r>
        <w:t>3.1</w:t>
      </w:r>
      <w:r>
        <w:tab/>
      </w:r>
      <w:r>
        <w:t>Terms</w:t>
      </w:r>
      <w:bookmarkEnd w:id="62"/>
      <w:bookmarkEnd w:id="63"/>
      <w:bookmarkEnd w:id="64"/>
      <w:bookmarkEnd w:id="65"/>
      <w:bookmarkEnd w:id="66"/>
      <w:bookmarkEnd w:id="67"/>
      <w:bookmarkEnd w:id="68"/>
      <w:bookmarkEnd w:id="69"/>
    </w:p>
    <w:p w14:paraId="766B5CC5">
      <w:r>
        <w:t>For the purposes of the present document, the terms given in TR 21.905 [1] and the following apply. A term defined in the present document takes precedence over the definition of the same term, if any, in TR 21.905 [1].</w:t>
      </w:r>
    </w:p>
    <w:p w14:paraId="0FD2D5AD">
      <w:pPr>
        <w:pStyle w:val="131"/>
      </w:pPr>
      <w:r>
        <w:t>Definition format (Normal)</w:t>
      </w:r>
    </w:p>
    <w:p w14:paraId="265BF4BD">
      <w:pPr>
        <w:pStyle w:val="131"/>
      </w:pPr>
      <w:r>
        <w:rPr>
          <w:b/>
        </w:rPr>
        <w:t>&lt;defined term&gt;:</w:t>
      </w:r>
      <w:r>
        <w:t xml:space="preserve"> &lt;definition&gt;.</w:t>
      </w:r>
    </w:p>
    <w:p w14:paraId="30C8B48D">
      <w:r>
        <w:rPr>
          <w:b/>
        </w:rPr>
        <w:t>example:</w:t>
      </w:r>
      <w:r>
        <w:t xml:space="preserve"> text used to clarify abstract rules by applying them literally.</w:t>
      </w:r>
    </w:p>
    <w:p w14:paraId="1EC3606A">
      <w:pPr>
        <w:pStyle w:val="4"/>
      </w:pPr>
      <w:bookmarkStart w:id="70" w:name="_Toc6645"/>
      <w:bookmarkStart w:id="71" w:name="_Toc28080"/>
      <w:bookmarkStart w:id="72" w:name="_Toc365662011"/>
      <w:bookmarkStart w:id="73" w:name="_Toc11155"/>
      <w:bookmarkStart w:id="74" w:name="_Toc14652"/>
      <w:bookmarkStart w:id="75" w:name="_Toc18899"/>
      <w:bookmarkStart w:id="76" w:name="_Toc191892938"/>
      <w:bookmarkStart w:id="77" w:name="_Toc214653493"/>
      <w:r>
        <w:t>3.2</w:t>
      </w:r>
      <w:r>
        <w:tab/>
      </w:r>
      <w:r>
        <w:t>Symbols</w:t>
      </w:r>
      <w:bookmarkEnd w:id="70"/>
      <w:bookmarkEnd w:id="71"/>
      <w:bookmarkEnd w:id="72"/>
      <w:bookmarkEnd w:id="73"/>
      <w:bookmarkEnd w:id="74"/>
      <w:bookmarkEnd w:id="75"/>
      <w:bookmarkEnd w:id="76"/>
      <w:bookmarkEnd w:id="77"/>
    </w:p>
    <w:p w14:paraId="48567828">
      <w:pPr>
        <w:keepNext/>
      </w:pPr>
      <w:r>
        <w:t>For the purposes of the present document, the following symbols apply:</w:t>
      </w:r>
    </w:p>
    <w:p w14:paraId="384C7278">
      <w:pPr>
        <w:pStyle w:val="131"/>
      </w:pPr>
      <w:r>
        <w:t>Symbol format (EW)</w:t>
      </w:r>
    </w:p>
    <w:p w14:paraId="67D03A8F">
      <w:pPr>
        <w:pStyle w:val="113"/>
      </w:pPr>
      <w:r>
        <w:t>&lt;symbol&gt;</w:t>
      </w:r>
      <w:r>
        <w:tab/>
      </w:r>
      <w:r>
        <w:t>&lt;Explanation&gt;</w:t>
      </w:r>
    </w:p>
    <w:p w14:paraId="3A637F67">
      <w:pPr>
        <w:pStyle w:val="113"/>
      </w:pPr>
    </w:p>
    <w:p w14:paraId="161B6B23">
      <w:pPr>
        <w:pStyle w:val="4"/>
      </w:pPr>
      <w:bookmarkStart w:id="78" w:name="_Toc31305"/>
      <w:bookmarkStart w:id="79" w:name="_Toc31963"/>
      <w:bookmarkStart w:id="80" w:name="_Toc2828"/>
      <w:bookmarkStart w:id="81" w:name="_Toc10277"/>
      <w:bookmarkStart w:id="82" w:name="_Toc1730704810"/>
      <w:bookmarkStart w:id="83" w:name="_Toc191892939"/>
      <w:bookmarkStart w:id="84" w:name="_Toc28159"/>
      <w:bookmarkStart w:id="85" w:name="_Toc214653494"/>
      <w:r>
        <w:t>3.3</w:t>
      </w:r>
      <w:r>
        <w:tab/>
      </w:r>
      <w:r>
        <w:t>Abbreviations</w:t>
      </w:r>
      <w:bookmarkEnd w:id="78"/>
      <w:bookmarkEnd w:id="79"/>
      <w:bookmarkEnd w:id="80"/>
      <w:bookmarkEnd w:id="81"/>
      <w:bookmarkEnd w:id="82"/>
      <w:bookmarkEnd w:id="83"/>
      <w:bookmarkEnd w:id="84"/>
      <w:bookmarkEnd w:id="85"/>
    </w:p>
    <w:p w14:paraId="34E9D397">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9671256">
      <w:pPr>
        <w:pStyle w:val="113"/>
      </w:pPr>
      <w:r>
        <w:t>GEO</w:t>
      </w:r>
      <w:r>
        <w:tab/>
      </w:r>
      <w:r>
        <w:t>G</w:t>
      </w:r>
      <w:r>
        <w:rPr>
          <w:rFonts w:hint="eastAsia" w:eastAsia="宋体"/>
          <w:lang w:val="en-US" w:eastAsia="zh-CN"/>
        </w:rPr>
        <w:t>e</w:t>
      </w:r>
      <w:r>
        <w:t xml:space="preserve">ostationary Orbit </w:t>
      </w:r>
    </w:p>
    <w:p w14:paraId="523735D9">
      <w:pPr>
        <w:pStyle w:val="113"/>
      </w:pPr>
    </w:p>
    <w:p w14:paraId="2B19A00C">
      <w:pPr>
        <w:pStyle w:val="3"/>
      </w:pPr>
      <w:bookmarkStart w:id="86" w:name="clause4"/>
      <w:bookmarkEnd w:id="86"/>
      <w:bookmarkStart w:id="87" w:name="_Toc4323"/>
      <w:bookmarkStart w:id="88" w:name="_Toc191892940"/>
      <w:bookmarkStart w:id="89" w:name="_Toc217"/>
      <w:bookmarkStart w:id="90" w:name="_Toc214653495"/>
      <w:bookmarkStart w:id="91" w:name="_Toc19589"/>
      <w:bookmarkStart w:id="92" w:name="_Toc25658"/>
      <w:bookmarkStart w:id="93" w:name="_Toc28456"/>
      <w:bookmarkStart w:id="94" w:name="_Toc289743055"/>
      <w:r>
        <w:t>4</w:t>
      </w:r>
      <w:r>
        <w:tab/>
      </w:r>
      <w:r>
        <w:t>Application scenarios</w:t>
      </w:r>
      <w:bookmarkEnd w:id="87"/>
      <w:bookmarkEnd w:id="88"/>
      <w:r>
        <w:t xml:space="preserve"> for ultra-low bit rate communication services</w:t>
      </w:r>
      <w:bookmarkEnd w:id="89"/>
      <w:bookmarkEnd w:id="90"/>
      <w:bookmarkEnd w:id="91"/>
      <w:bookmarkEnd w:id="92"/>
      <w:bookmarkEnd w:id="93"/>
      <w:bookmarkEnd w:id="94"/>
    </w:p>
    <w:p w14:paraId="111DBA83">
      <w:pPr>
        <w:pStyle w:val="97"/>
      </w:pPr>
      <w:r>
        <w:rPr>
          <w:rFonts w:hint="eastAsia"/>
        </w:rPr>
        <w:t>Editor</w:t>
      </w:r>
      <w:r>
        <w:t>’</w:t>
      </w:r>
      <w:r>
        <w:rPr>
          <w:rFonts w:hint="eastAsia"/>
        </w:rPr>
        <w:t>s Note:</w:t>
      </w:r>
      <w:r>
        <w:rPr>
          <w:rFonts w:hint="eastAsia"/>
        </w:rPr>
        <w:tab/>
      </w:r>
    </w:p>
    <w:p w14:paraId="3C88F860">
      <w:pPr>
        <w:pStyle w:val="97"/>
      </w:pPr>
      <w:r>
        <w:t xml:space="preserve">From the WID: </w:t>
      </w:r>
    </w:p>
    <w:p w14:paraId="6DAD4AF9">
      <w:pPr>
        <w:pStyle w:val="97"/>
        <w:rPr>
          <w:rFonts w:eastAsia="宋体"/>
        </w:rPr>
      </w:pPr>
      <w:r>
        <w:t>- Document the application scenarios for ultra-low bit rate communication services taking into account the use cases and potential requirements documented in TR 22.887 related to IMS Voice Call Using GEO Access</w:t>
      </w:r>
      <w:r>
        <w:rPr>
          <w:rFonts w:hint="eastAsia" w:eastAsia="宋体"/>
        </w:rPr>
        <w:t>.</w:t>
      </w:r>
    </w:p>
    <w:p w14:paraId="2C2212F7">
      <w:pPr>
        <w:pStyle w:val="97"/>
        <w:rPr>
          <w:rFonts w:eastAsia="宋体"/>
        </w:rPr>
      </w:pPr>
      <w:r>
        <w:rPr>
          <w:rFonts w:eastAsia="宋体"/>
        </w:rPr>
        <w:t>- Additional study areas or use cases, such as assessing the market potential and potential market-readiness of a new ULBC codec should be added with lower priority if time permits and once the exact requirements can be given.</w:t>
      </w:r>
    </w:p>
    <w:p w14:paraId="323E65C6">
      <w:pPr>
        <w:pStyle w:val="97"/>
        <w:rPr>
          <w:rFonts w:eastAsia="宋体"/>
        </w:rPr>
      </w:pPr>
      <w:r>
        <w:rPr>
          <w:rFonts w:eastAsia="宋体"/>
        </w:rPr>
        <w:t>Input on further application scenarios is invited.</w:t>
      </w:r>
    </w:p>
    <w:p w14:paraId="1ED320D1">
      <w:pPr>
        <w:pStyle w:val="4"/>
      </w:pPr>
      <w:bookmarkStart w:id="95" w:name="_Toc214653496"/>
      <w:bookmarkStart w:id="96" w:name="_Toc14013"/>
      <w:bookmarkStart w:id="97" w:name="_Toc1366097636"/>
      <w:bookmarkStart w:id="98" w:name="_Toc257814378"/>
      <w:r>
        <w:t>4.1</w:t>
      </w:r>
      <w:r>
        <w:tab/>
      </w:r>
      <w:r>
        <w:t>Introduction</w:t>
      </w:r>
      <w:bookmarkEnd w:id="95"/>
      <w:bookmarkEnd w:id="96"/>
      <w:bookmarkEnd w:id="97"/>
    </w:p>
    <w:p w14:paraId="249EBB22">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787DCC95">
      <w:pPr>
        <w:pStyle w:val="4"/>
      </w:pPr>
      <w:bookmarkStart w:id="99" w:name="_Toc214653497"/>
      <w:bookmarkStart w:id="100" w:name="_Toc1255298175"/>
      <w:bookmarkStart w:id="101" w:name="_Toc14251"/>
      <w:r>
        <w:t>4.2</w:t>
      </w:r>
      <w:r>
        <w:tab/>
      </w:r>
      <w:r>
        <w:t>Scenario</w:t>
      </w:r>
      <w:r>
        <w:rPr>
          <w:rFonts w:hint="eastAsia"/>
          <w:lang w:eastAsia="zh-CN"/>
        </w:rPr>
        <w:t xml:space="preserve"> 1:</w:t>
      </w:r>
      <w:r>
        <w:t xml:space="preserve"> IMS Voice Call over GEO</w:t>
      </w:r>
      <w:bookmarkEnd w:id="99"/>
      <w:bookmarkEnd w:id="100"/>
      <w:bookmarkEnd w:id="101"/>
    </w:p>
    <w:p w14:paraId="0D1E6A0A">
      <w:pPr>
        <w:pStyle w:val="5"/>
        <w:rPr>
          <w:lang w:eastAsia="zh-CN"/>
        </w:rPr>
      </w:pPr>
      <w:bookmarkStart w:id="102" w:name="_Toc19338"/>
      <w:bookmarkStart w:id="103" w:name="_Toc29940"/>
      <w:bookmarkStart w:id="104" w:name="_Toc15193"/>
      <w:bookmarkStart w:id="105" w:name="_Toc10645"/>
      <w:bookmarkStart w:id="106" w:name="_Toc16496"/>
      <w:bookmarkStart w:id="107" w:name="_Toc175338106"/>
      <w:bookmarkStart w:id="108" w:name="_Toc15049"/>
      <w:bookmarkStart w:id="109" w:name="_Toc27678"/>
      <w:bookmarkStart w:id="110" w:name="_Toc26256"/>
      <w:bookmarkStart w:id="111" w:name="_Toc19150"/>
      <w:bookmarkStart w:id="112" w:name="_Toc17880"/>
      <w:bookmarkStart w:id="113" w:name="_Toc21631"/>
      <w:bookmarkStart w:id="114" w:name="_Toc214653498"/>
      <w:bookmarkStart w:id="115" w:name="_Toc917079097"/>
      <w:r>
        <w:rPr>
          <w:rFonts w:hint="eastAsia"/>
          <w:lang w:eastAsia="zh-CN"/>
        </w:rPr>
        <w:t>4.</w:t>
      </w:r>
      <w:r>
        <w:rPr>
          <w:rFonts w:hint="eastAsia"/>
          <w:lang w:val="en-US" w:eastAsia="zh-CN"/>
        </w:rPr>
        <w:t>2.0</w:t>
      </w:r>
      <w:bookmarkEnd w:id="102"/>
      <w:bookmarkEnd w:id="103"/>
      <w:bookmarkEnd w:id="104"/>
      <w:bookmarkEnd w:id="105"/>
      <w:bookmarkEnd w:id="106"/>
      <w:bookmarkEnd w:id="107"/>
      <w:bookmarkEnd w:id="108"/>
      <w:bookmarkEnd w:id="109"/>
      <w:bookmarkEnd w:id="110"/>
      <w:bookmarkEnd w:id="111"/>
      <w:bookmarkEnd w:id="112"/>
      <w:r>
        <w:rPr>
          <w:rFonts w:hint="eastAsia"/>
          <w:lang w:val="en-US" w:eastAsia="zh-CN"/>
        </w:rPr>
        <w:tab/>
      </w:r>
      <w:r>
        <w:t>General</w:t>
      </w:r>
      <w:bookmarkEnd w:id="113"/>
      <w:bookmarkEnd w:id="114"/>
      <w:bookmarkEnd w:id="115"/>
    </w:p>
    <w:p w14:paraId="62D6C97D">
      <w:r>
        <w:t>This is the primary application scenario in the context of voice communication via Geostationary Earth Orbit (GEO) satellites</w:t>
      </w:r>
      <w:r>
        <w:rPr>
          <w:rFonts w:hint="eastAsia"/>
          <w:lang w:eastAsia="zh-CN"/>
        </w:rPr>
        <w:t>.</w:t>
      </w:r>
    </w:p>
    <w:p w14:paraId="64FCA1AA">
      <w:pPr>
        <w:pStyle w:val="5"/>
      </w:pPr>
      <w:bookmarkStart w:id="116" w:name="_Toc214653499"/>
      <w:bookmarkStart w:id="117" w:name="_Toc858248760"/>
      <w:bookmarkStart w:id="118" w:name="_Toc18647"/>
      <w:r>
        <w:t>4.2.1</w:t>
      </w:r>
      <w:r>
        <w:rPr>
          <w:rFonts w:hint="eastAsia" w:eastAsia="宋体"/>
          <w:lang w:val="en-US" w:eastAsia="zh-CN"/>
        </w:rPr>
        <w:tab/>
      </w:r>
      <w:r>
        <w:t>Background</w:t>
      </w:r>
      <w:bookmarkEnd w:id="116"/>
      <w:bookmarkEnd w:id="117"/>
      <w:bookmarkEnd w:id="118"/>
    </w:p>
    <w:p w14:paraId="4AD2EE1E">
      <w:r>
        <w:t xml:space="preserve">Satellite communication plays an important role in extending terrestrial network coverage, ensuring seamless connectivity for users This technology unlocks new opportunities across various sectors, including smartphones and IoT. </w:t>
      </w:r>
    </w:p>
    <w:p w14:paraId="1905DC4D">
      <w:r>
        <w:t>Conversational two-party communication is foreseen as the most common and essential use case for IMS voice over GEO satellite access. This use case is documented in clause 5.1 of TR 22.887</w:t>
      </w:r>
      <w:r>
        <w:rPr>
          <w:highlight w:val="yellow"/>
        </w:rPr>
        <w:t xml:space="preserve"> [</w:t>
      </w:r>
      <w:r>
        <w:rPr>
          <w:rFonts w:hint="eastAsia"/>
          <w:highlight w:val="yellow"/>
          <w:lang w:eastAsia="zh-CN"/>
        </w:rPr>
        <w:t>2</w:t>
      </w:r>
      <w:r>
        <w:rPr>
          <w:highlight w:val="yellow"/>
          <w:lang w:eastAsia="zh-CN"/>
        </w:rPr>
        <w:t>2887</w:t>
      </w:r>
      <w:r>
        <w:rPr>
          <w:highlight w:val="yellow"/>
        </w:rPr>
        <w:t>]</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w:t>
      </w:r>
      <w:r>
        <w:rPr>
          <w:highlight w:val="yellow"/>
        </w:rPr>
        <w:t xml:space="preserve"> [</w:t>
      </w:r>
      <w:r>
        <w:rPr>
          <w:highlight w:val="yellow"/>
          <w:lang w:eastAsia="zh-CN"/>
        </w:rPr>
        <w:t>22261</w:t>
      </w:r>
      <w:r>
        <w:rPr>
          <w:highlight w:val="yellow"/>
        </w:rPr>
        <w:t>],</w:t>
      </w:r>
      <w:r>
        <w:t xml:space="preserve"> an ultra-low bit rate codec is required. Users may rely on this service when they are beyond terrestrial network coverage but within satellite range, ensuring essential connectivity.</w:t>
      </w:r>
    </w:p>
    <w:p w14:paraId="10E142ED">
      <w:pPr>
        <w:pStyle w:val="98"/>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2CD1467B">
      <w:pPr>
        <w:pStyle w:val="5"/>
      </w:pPr>
      <w:bookmarkStart w:id="119" w:name="_Toc214653500"/>
      <w:bookmarkStart w:id="120" w:name="_Toc20037"/>
      <w:bookmarkStart w:id="121" w:name="_Toc2086736068"/>
      <w:r>
        <w:t>4.2.2</w:t>
      </w:r>
      <w:r>
        <w:rPr>
          <w:rFonts w:hint="eastAsia" w:eastAsia="宋体"/>
          <w:lang w:val="en-US" w:eastAsia="zh-CN"/>
        </w:rPr>
        <w:tab/>
      </w:r>
      <w:r>
        <w:t>Scenario Description</w:t>
      </w:r>
      <w:bookmarkEnd w:id="119"/>
      <w:bookmarkEnd w:id="120"/>
      <w:bookmarkEnd w:id="121"/>
    </w:p>
    <w:p w14:paraId="7389A1FD">
      <w:pPr>
        <w:pStyle w:val="6"/>
      </w:pPr>
      <w:bookmarkStart w:id="122" w:name="_Toc3533"/>
      <w:bookmarkStart w:id="123" w:name="_Toc1217655719"/>
      <w:bookmarkStart w:id="124" w:name="_Toc214653501"/>
      <w:r>
        <w:t>4.2.2.1</w:t>
      </w:r>
      <w:r>
        <w:rPr>
          <w:rFonts w:hint="eastAsia" w:eastAsia="宋体"/>
          <w:lang w:val="en-US" w:eastAsia="zh-CN"/>
        </w:rPr>
        <w:tab/>
      </w:r>
      <w:r>
        <w:t>General</w:t>
      </w:r>
      <w:bookmarkEnd w:id="122"/>
      <w:bookmarkEnd w:id="123"/>
      <w:bookmarkEnd w:id="124"/>
    </w:p>
    <w:bookmarkEnd w:id="98"/>
    <w:p w14:paraId="021867CA">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w:t>
      </w:r>
      <w:r>
        <w:rPr>
          <w:rFonts w:hint="eastAsia"/>
          <w:highlight w:val="yellow"/>
          <w:lang w:eastAsia="zh-CN"/>
        </w:rPr>
        <w:t xml:space="preserve"> [</w:t>
      </w:r>
      <w:r>
        <w:rPr>
          <w:highlight w:val="yellow"/>
          <w:lang w:eastAsia="zh-CN"/>
        </w:rPr>
        <w:t>22261</w:t>
      </w:r>
      <w:r>
        <w:rPr>
          <w:rFonts w:hint="eastAsia"/>
          <w:highlight w:val="yellow"/>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7D52740A">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highlight w:val="yellow"/>
          <w:lang w:eastAsia="zh-CN"/>
        </w:rPr>
        <w:t>[</w:t>
      </w:r>
      <w:r>
        <w:rPr>
          <w:highlight w:val="yellow"/>
          <w:lang w:eastAsia="zh-CN"/>
        </w:rPr>
        <w:t>22261</w:t>
      </w:r>
      <w:r>
        <w:rPr>
          <w:rFonts w:hint="eastAsia"/>
          <w:highlight w:val="yellow"/>
          <w:lang w:eastAsia="zh-CN"/>
        </w:rPr>
        <w:t>]</w:t>
      </w:r>
      <w:r>
        <w:rPr>
          <w:rFonts w:hint="eastAsia"/>
          <w:lang w:eastAsia="zh-CN"/>
        </w:rPr>
        <w:t xml:space="preserve">. </w:t>
      </w:r>
      <w:r>
        <w:rPr>
          <w:lang w:eastAsia="zh-CN"/>
        </w:rPr>
        <w:t>S</w:t>
      </w:r>
      <w:r>
        <w:rPr>
          <w:rFonts w:hint="eastAsia"/>
          <w:lang w:eastAsia="zh-CN"/>
        </w:rPr>
        <w:t>uch service can be provided as:</w:t>
      </w:r>
    </w:p>
    <w:p w14:paraId="5F3AA4A9">
      <w:pPr>
        <w:pStyle w:val="114"/>
        <w:rPr>
          <w:lang w:eastAsia="zh-CN"/>
        </w:rPr>
      </w:pPr>
      <w:r>
        <w:rPr>
          <w:lang w:eastAsia="zh-CN"/>
        </w:rPr>
        <w:t>-</w:t>
      </w:r>
      <w:r>
        <w:rPr>
          <w:lang w:eastAsia="zh-CN"/>
        </w:rPr>
        <w:tab/>
      </w:r>
      <w:r>
        <w:rPr>
          <w:lang w:eastAsia="zh-CN"/>
        </w:rPr>
        <w:t>Supplementary regular IMS voice service provided by the terrestrial operators, especially in areas without terrestrial coverage.</w:t>
      </w:r>
    </w:p>
    <w:p w14:paraId="67CBCFEB">
      <w:pPr>
        <w:pStyle w:val="114"/>
        <w:rPr>
          <w:lang w:eastAsia="zh-CN"/>
        </w:rPr>
      </w:pPr>
      <w:r>
        <w:rPr>
          <w:lang w:eastAsia="zh-CN"/>
        </w:rPr>
        <w:t>-</w:t>
      </w:r>
      <w:r>
        <w:rPr>
          <w:lang w:eastAsia="zh-CN"/>
        </w:rPr>
        <w:tab/>
      </w:r>
      <w:r>
        <w:rPr>
          <w:lang w:eastAsia="zh-CN"/>
        </w:rPr>
        <w:t>Main regular IMS voice service provided by the satellite operators.</w:t>
      </w:r>
    </w:p>
    <w:p w14:paraId="10F45320">
      <w:pPr>
        <w:pStyle w:val="114"/>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0825A38F">
      <w:pPr>
        <w:rPr>
          <w:lang w:eastAsia="zh-CN"/>
        </w:rPr>
      </w:pPr>
      <w:r>
        <w:rPr>
          <w:lang w:eastAsia="zh-CN"/>
        </w:rPr>
        <w:t xml:space="preserve">Besides handheld devices, other types of UEs that support </w:t>
      </w:r>
      <w:r>
        <w:rPr>
          <w:rFonts w:hint="eastAsia"/>
          <w:lang w:eastAsia="zh-CN"/>
        </w:rPr>
        <w:t>IMS Voice Call over GEO</w:t>
      </w:r>
      <w:r>
        <w:rPr>
          <w:lang w:eastAsia="zh-CN"/>
        </w:rPr>
        <w:t xml:space="preserve"> satellite access — such as vehicles — are also considered.</w:t>
      </w:r>
    </w:p>
    <w:p w14:paraId="27004984">
      <w:pPr>
        <w:pStyle w:val="97"/>
        <w:rPr>
          <w:highlight w:val="yellow"/>
          <w:lang w:eastAsia="zh-CN"/>
        </w:rPr>
      </w:pPr>
      <w:r>
        <w:t>Editor’s note:</w:t>
      </w:r>
      <w:r>
        <w:rPr>
          <w:rFonts w:hint="eastAsia"/>
          <w:lang w:eastAsia="zh-CN"/>
        </w:rPr>
        <w:t xml:space="preserve"> </w:t>
      </w:r>
      <w:r>
        <w:rPr>
          <w:rFonts w:hint="eastAsia"/>
          <w:lang w:val="en-US" w:eastAsia="zh-CN"/>
        </w:rPr>
        <w:tab/>
      </w:r>
      <w:r>
        <w:rPr>
          <w:rFonts w:hint="eastAsia"/>
          <w:lang w:val="en-US" w:eastAsia="zh-CN"/>
        </w:rPr>
        <w:tab/>
      </w:r>
      <w:r>
        <w:rPr>
          <w:rFonts w:hint="eastAsia"/>
          <w:lang w:eastAsia="zh-CN"/>
        </w:rPr>
        <w:t>The working assumption is that vehicles don</w:t>
      </w:r>
      <w:r>
        <w:rPr>
          <w:lang w:eastAsia="zh-CN"/>
        </w:rPr>
        <w:t>’</w:t>
      </w:r>
      <w:r>
        <w:rPr>
          <w:rFonts w:hint="eastAsia"/>
          <w:lang w:eastAsia="zh-CN"/>
        </w:rPr>
        <w:t>t impact the simulation tasks, TBC.</w:t>
      </w:r>
    </w:p>
    <w:p w14:paraId="51111901">
      <w:r>
        <w:t>In the following, different scenarios establishing an end-to-end voice service are considered.</w:t>
      </w:r>
    </w:p>
    <w:p w14:paraId="17F92337">
      <w:pPr>
        <w:pStyle w:val="6"/>
        <w:rPr>
          <w:lang w:val="en-US"/>
        </w:rPr>
      </w:pPr>
      <w:bookmarkStart w:id="125" w:name="_Toc1767996970"/>
      <w:bookmarkStart w:id="126" w:name="_Toc214653502"/>
      <w:bookmarkStart w:id="127" w:name="_Toc14891"/>
      <w:r>
        <w:rPr>
          <w:lang w:val="en-US"/>
        </w:rPr>
        <w:t>4.2.2.2</w:t>
      </w:r>
      <w:r>
        <w:rPr>
          <w:rFonts w:hint="eastAsia" w:eastAsia="宋体"/>
          <w:lang w:val="en-US" w:eastAsia="zh-CN"/>
        </w:rPr>
        <w:tab/>
      </w:r>
      <w:r>
        <w:rPr>
          <w:lang w:val="en-US"/>
        </w:rPr>
        <w:t xml:space="preserve">[Main] Scenario: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125"/>
      <w:bookmarkEnd w:id="126"/>
      <w:bookmarkEnd w:id="127"/>
    </w:p>
    <w:p w14:paraId="4BC8C561">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7048F041">
      <w:pPr>
        <w:pStyle w:val="122"/>
      </w:pPr>
      <w: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3935DB89">
      <w:pPr>
        <w:pStyle w:val="122"/>
      </w:pPr>
      <w:r>
        <w:t xml:space="preserve">Figure 4.2.2.2-1: Bi-directional voice data flow for </w:t>
      </w:r>
      <w:r>
        <w:rPr>
          <w:rFonts w:hint="eastAsia"/>
          <w:lang w:eastAsia="zh-CN"/>
        </w:rPr>
        <w:t xml:space="preserve">main </w:t>
      </w:r>
      <w:r>
        <w:t>scenario</w:t>
      </w:r>
    </w:p>
    <w:p w14:paraId="6233DC3A">
      <w:pPr>
        <w:pStyle w:val="98"/>
      </w:pPr>
      <w:r>
        <w:t xml:space="preserve">NOTE: </w:t>
      </w:r>
      <w:r>
        <w:tab/>
      </w:r>
      <w:r>
        <w:rPr>
          <w:rFonts w:hint="eastAsia"/>
          <w:lang w:eastAsia="zh-CN"/>
        </w:rPr>
        <w:t>Core network typically stands for 3GPP core network and IMS core network</w:t>
      </w:r>
      <w:r>
        <w:t>.</w:t>
      </w:r>
    </w:p>
    <w:p w14:paraId="7A948584">
      <w:pPr>
        <w:contextualSpacing/>
      </w:pPr>
      <w:r>
        <w:rPr>
          <w:lang w:val="en-US"/>
        </w:rPr>
        <w:t xml:space="preserve">In this scenario, UE1 is a phone supporting </w:t>
      </w:r>
      <w:r>
        <w:t>IMS voice call service over GEO satellite access. One may distinguish two cases depending on UE2:</w:t>
      </w:r>
    </w:p>
    <w:p w14:paraId="2ED32119">
      <w:pPr>
        <w:pStyle w:val="114"/>
      </w:pPr>
      <w:r>
        <w:rPr>
          <w:rFonts w:hint="eastAsia" w:eastAsia="宋体"/>
          <w:lang w:val="en-US" w:eastAsia="zh-CN"/>
        </w:rPr>
        <w:t>-</w:t>
      </w:r>
      <w:r>
        <w:rPr>
          <w:rFonts w:hint="eastAsia" w:eastAsia="宋体"/>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74A99791">
      <w:pPr>
        <w:pStyle w:val="114"/>
      </w:pPr>
      <w:r>
        <w:rPr>
          <w:rFonts w:hint="eastAsia" w:eastAsia="宋体"/>
          <w:lang w:val="en-US" w:eastAsia="zh-CN"/>
        </w:rPr>
        <w:t>-</w:t>
      </w:r>
      <w:r>
        <w:rPr>
          <w:rFonts w:hint="eastAsia" w:eastAsia="宋体"/>
          <w:lang w:val="en-US" w:eastAsia="zh-CN"/>
        </w:rPr>
        <w:tab/>
      </w:r>
      <w:r>
        <w:t>UE2 is an "upgraded" phone supporting IMS voice call service with ULBC, but using another access than satellite access (e.g., LTE, NR or WLAN). In this case UE2 may be able to communicate with UE1 using  ULBC in a transcoder-free operation.</w:t>
      </w:r>
    </w:p>
    <w:p w14:paraId="29288D90">
      <w:pPr>
        <w:spacing w:after="0"/>
        <w:contextualSpacing/>
        <w:rPr>
          <w:lang w:val="en-US"/>
        </w:rPr>
      </w:pPr>
    </w:p>
    <w:p w14:paraId="13CB98C5">
      <w:pPr>
        <w:pStyle w:val="6"/>
        <w:rPr>
          <w:b/>
          <w:bCs/>
          <w:lang w:val="en-US"/>
        </w:rPr>
      </w:pPr>
      <w:bookmarkStart w:id="128" w:name="_Toc2141334898"/>
      <w:bookmarkStart w:id="129" w:name="_Toc214653503"/>
      <w:bookmarkStart w:id="130" w:name="_Toc9444"/>
      <w:r>
        <w:t>4.2.2.3</w:t>
      </w:r>
      <w:r>
        <w:rPr>
          <w:rFonts w:hint="eastAsia" w:eastAsia="宋体"/>
          <w:lang w:val="en-US" w:eastAsia="zh-CN"/>
        </w:rPr>
        <w:tab/>
      </w:r>
      <w:r>
        <w:t xml:space="preserve">[Sub-] </w:t>
      </w:r>
      <w:r>
        <w:rPr>
          <w:lang w:val="en-US"/>
        </w:rPr>
        <w:t xml:space="preserve">Scenario: Both UEs </w:t>
      </w:r>
      <w:r>
        <w:rPr>
          <w:rFonts w:hint="eastAsia"/>
          <w:lang w:val="en-US" w:eastAsia="zh-CN"/>
        </w:rPr>
        <w:t xml:space="preserve">connect via </w:t>
      </w:r>
      <w:r>
        <w:rPr>
          <w:lang w:val="en-US"/>
        </w:rPr>
        <w:t xml:space="preserve">GEO-satellite </w:t>
      </w:r>
      <w:r>
        <w:rPr>
          <w:rFonts w:hint="eastAsia"/>
          <w:lang w:val="en-US" w:eastAsia="zh-CN"/>
        </w:rPr>
        <w:t>access</w:t>
      </w:r>
      <w:bookmarkEnd w:id="128"/>
      <w:bookmarkEnd w:id="129"/>
      <w:bookmarkEnd w:id="130"/>
    </w:p>
    <w:p w14:paraId="04B06DAD">
      <w:pPr>
        <w:spacing w:after="0"/>
        <w:contextualSpacing/>
        <w:rPr>
          <w:lang w:val="en-US"/>
        </w:rPr>
      </w:pPr>
      <w:r>
        <w:rPr>
          <w:lang w:val="en-US"/>
        </w:rPr>
        <w:t xml:space="preserve">In a less common scenario, both parties in the conversation are connected to a GEO satellite as outlined in Figure 4.2.2.3-1 using IMS-based communication services. </w:t>
      </w:r>
      <w:r>
        <w:rPr>
          <w:highlight w:val="yellow"/>
          <w:lang w:val="en-US"/>
        </w:rPr>
        <w:t>This scenario may be less frequent than the [main] scenario but become relevant to support multiple contexts including disaster or cyberattack with potentially no terrestrial PLMN available which will be leading to the UEs communicating through NTN.</w:t>
      </w:r>
    </w:p>
    <w:p w14:paraId="7F6C2A7C">
      <w:pPr>
        <w:spacing w:after="0"/>
        <w:contextualSpacing/>
        <w:rPr>
          <w:lang w:val="en-US"/>
        </w:rPr>
      </w:pPr>
    </w:p>
    <w:p w14:paraId="73A6D06E">
      <w:pPr>
        <w:spacing w:after="0"/>
        <w:contextualSpacing/>
        <w:jc w:val="center"/>
        <w:rPr>
          <w:lang w:val="en-US"/>
        </w:rPr>
      </w:pPr>
      <w:r>
        <w:rPr>
          <w:lang w:val="en-US"/>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6196EFB0">
      <w:pPr>
        <w:pStyle w:val="122"/>
      </w:pPr>
      <w:r>
        <w:t xml:space="preserve">Figure 4.2.2.3-1: Bi-directional voice data flow for </w:t>
      </w:r>
      <w:r>
        <w:rPr>
          <w:rFonts w:hint="eastAsia"/>
          <w:lang w:eastAsia="zh-CN"/>
        </w:rPr>
        <w:t>sub-</w:t>
      </w:r>
      <w:r>
        <w:t>scenario</w:t>
      </w:r>
    </w:p>
    <w:p w14:paraId="76762A25">
      <w:pPr>
        <w:pStyle w:val="98"/>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2E3BCD45">
      <w:pPr>
        <w:contextualSpacing/>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473EA542">
      <w:pPr>
        <w:pStyle w:val="5"/>
      </w:pPr>
      <w:bookmarkStart w:id="131" w:name="_Toc214653504"/>
      <w:bookmarkStart w:id="132" w:name="_Toc1884674260"/>
      <w:bookmarkStart w:id="133" w:name="_Toc17201"/>
      <w:r>
        <w:t>4.</w:t>
      </w:r>
      <w:r>
        <w:rPr>
          <w:rFonts w:hint="eastAsia"/>
          <w:lang w:eastAsia="zh-CN"/>
        </w:rPr>
        <w:t>2</w:t>
      </w:r>
      <w:r>
        <w:t>.</w:t>
      </w:r>
      <w:r>
        <w:rPr>
          <w:rFonts w:hint="eastAsia"/>
          <w:lang w:eastAsia="zh-CN"/>
        </w:rPr>
        <w:t>3</w:t>
      </w:r>
      <w:r>
        <w:tab/>
      </w:r>
      <w:r>
        <w:t>Derived high-level prerequisites</w:t>
      </w:r>
      <w:bookmarkEnd w:id="131"/>
      <w:bookmarkEnd w:id="132"/>
      <w:bookmarkEnd w:id="133"/>
    </w:p>
    <w:p w14:paraId="4956C2F9">
      <w:pPr>
        <w:pStyle w:val="6"/>
      </w:pPr>
      <w:bookmarkStart w:id="134" w:name="_Toc214653505"/>
      <w:bookmarkStart w:id="135" w:name="_Toc336494570"/>
      <w:bookmarkStart w:id="136" w:name="_Toc785"/>
      <w:r>
        <w:t>4.</w:t>
      </w:r>
      <w:r>
        <w:rPr>
          <w:rFonts w:hint="eastAsia"/>
          <w:lang w:eastAsia="zh-CN"/>
        </w:rPr>
        <w:t>2.3</w:t>
      </w:r>
      <w:r>
        <w:t>.1</w:t>
      </w:r>
      <w:r>
        <w:tab/>
      </w:r>
      <w:r>
        <w:t>General</w:t>
      </w:r>
      <w:bookmarkEnd w:id="134"/>
      <w:bookmarkEnd w:id="135"/>
      <w:bookmarkEnd w:id="136"/>
    </w:p>
    <w:p w14:paraId="208296D0">
      <w:r>
        <w:t>The following general prerequisites for the ULBC apply based on application scenario 1.</w:t>
      </w:r>
    </w:p>
    <w:p w14:paraId="4CE0608F">
      <w:pPr>
        <w:pStyle w:val="97"/>
        <w:rPr>
          <w:lang w:eastAsia="zh-CN"/>
        </w:rPr>
      </w:pPr>
      <w:r>
        <w:t>Editor’s note:</w:t>
      </w:r>
      <w:r>
        <w:tab/>
      </w:r>
      <w:r>
        <w:t>Some high-level prerequisites could be added such as</w:t>
      </w:r>
      <w:r>
        <w:rPr>
          <w:lang w:eastAsia="zh-CN"/>
        </w:rPr>
        <w:t xml:space="preserve">: </w:t>
      </w:r>
    </w:p>
    <w:p w14:paraId="56E5343A">
      <w:pPr>
        <w:pStyle w:val="97"/>
        <w:rPr>
          <w:lang w:val="en-US"/>
        </w:rPr>
      </w:pPr>
      <w:r>
        <w:t>"</w:t>
      </w:r>
      <w:r>
        <w:rPr>
          <w:lang w:val="en-US"/>
        </w:rPr>
        <w:t>To serve application scenario 1, the ULBC codec is expected to meet the following high-level prerequisites:</w:t>
      </w:r>
    </w:p>
    <w:p w14:paraId="32116C96">
      <w:pPr>
        <w:pStyle w:val="97"/>
      </w:pPr>
      <w:r>
        <w:rPr>
          <w:lang w:val="en-US"/>
        </w:rPr>
        <w:t>-</w:t>
      </w:r>
      <w:r>
        <w:rPr>
          <w:lang w:val="en-US" w:eastAsia="zh-CN"/>
        </w:rPr>
        <w:t xml:space="preserve"> </w:t>
      </w:r>
      <w:r>
        <w:rPr>
          <w:lang w:val="en-US"/>
        </w:rPr>
        <w:t>Very low bitrate support</w:t>
      </w:r>
    </w:p>
    <w:p w14:paraId="617F9653">
      <w:pPr>
        <w:pStyle w:val="97"/>
        <w:rPr>
          <w:lang w:val="en-US"/>
        </w:rPr>
      </w:pPr>
      <w:r>
        <w:rPr>
          <w:lang w:val="en-US"/>
        </w:rPr>
        <w:t>-</w:t>
      </w:r>
      <w:r>
        <w:rPr>
          <w:lang w:val="en-US" w:eastAsia="zh-CN"/>
        </w:rPr>
        <w:t xml:space="preserve"> </w:t>
      </w:r>
      <w:r>
        <w:rPr>
          <w:lang w:val="en-US"/>
        </w:rPr>
        <w:t>DTX support [to be confirmed]</w:t>
      </w:r>
    </w:p>
    <w:p w14:paraId="76B6D434">
      <w:pPr>
        <w:pStyle w:val="97"/>
        <w:rPr>
          <w:lang w:val="en-US" w:eastAsia="zh-CN"/>
        </w:rPr>
      </w:pPr>
      <w:r>
        <w:rPr>
          <w:lang w:val="en-US"/>
        </w:rPr>
        <w:t>-</w:t>
      </w:r>
      <w:r>
        <w:rPr>
          <w:lang w:val="en-US" w:eastAsia="zh-CN"/>
        </w:rPr>
        <w:t xml:space="preserve"> </w:t>
      </w:r>
      <w:r>
        <w:rPr>
          <w:lang w:val="en-US"/>
        </w:rPr>
        <w:t>Error concealment</w:t>
      </w:r>
      <w:r>
        <w:rPr>
          <w:lang w:val="en-US" w:eastAsia="zh-CN"/>
        </w:rPr>
        <w:t xml:space="preserve"> </w:t>
      </w:r>
    </w:p>
    <w:p w14:paraId="5EF7B7DD">
      <w:pPr>
        <w:pStyle w:val="97"/>
        <w:rPr>
          <w:lang w:val="en-US"/>
        </w:rPr>
      </w:pPr>
      <w:r>
        <w:rPr>
          <w:lang w:val="en-US"/>
        </w:rPr>
        <w:t>-</w:t>
      </w:r>
      <w:r>
        <w:rPr>
          <w:lang w:val="en-US" w:eastAsia="zh-CN"/>
        </w:rPr>
        <w:t xml:space="preserve"> </w:t>
      </w:r>
      <w:r>
        <w:rPr>
          <w:lang w:val="en-US"/>
        </w:rPr>
        <w:t>Implementable in real-time (encoding and decoding) on at least a selective set of smartphones</w:t>
      </w:r>
    </w:p>
    <w:p w14:paraId="6055858E">
      <w:pPr>
        <w:pStyle w:val="97"/>
        <w:rPr>
          <w:lang w:val="en-US"/>
        </w:rPr>
      </w:pPr>
      <w:r>
        <w:rPr>
          <w:lang w:val="en-US"/>
        </w:rPr>
        <w:t>-</w:t>
      </w:r>
      <w:r>
        <w:rPr>
          <w:lang w:val="en-US" w:eastAsia="zh-CN"/>
        </w:rPr>
        <w:t xml:space="preserve"> </w:t>
      </w:r>
      <w:r>
        <w:rPr>
          <w:lang w:val="en-US"/>
        </w:rPr>
        <w:t>Good audio quality to ensure a reasonable QoE (Detailed QoE requirements for such services are for study).</w:t>
      </w:r>
    </w:p>
    <w:p w14:paraId="4BF1847B">
      <w:pPr>
        <w:pStyle w:val="97"/>
        <w:rPr>
          <w:lang w:eastAsia="zh-CN"/>
        </w:rPr>
      </w:pPr>
      <w:r>
        <w:t>Considerations on whether existing audio quality tests (TS 26.131 and TS 26.132) may be considered."</w:t>
      </w:r>
    </w:p>
    <w:p w14:paraId="0B74521B">
      <w:pPr>
        <w:pStyle w:val="4"/>
      </w:pPr>
      <w:bookmarkStart w:id="137" w:name="_Toc4231"/>
      <w:bookmarkStart w:id="138" w:name="_Toc1139795439"/>
      <w:bookmarkStart w:id="139" w:name="_Toc214653506"/>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bookmarkEnd w:id="137"/>
      <w:bookmarkEnd w:id="138"/>
      <w:bookmarkEnd w:id="139"/>
    </w:p>
    <w:p w14:paraId="087E8D1C">
      <w:pPr>
        <w:pStyle w:val="5"/>
      </w:pPr>
      <w:bookmarkStart w:id="140" w:name="_Toc26771"/>
      <w:bookmarkStart w:id="141" w:name="_Toc987812033"/>
      <w:bookmarkStart w:id="142" w:name="_Toc214653507"/>
      <w:r>
        <w:t>4.</w:t>
      </w:r>
      <w:r>
        <w:rPr>
          <w:rFonts w:hint="eastAsia" w:eastAsia="宋体"/>
          <w:lang w:val="en-US" w:eastAsia="zh-CN"/>
        </w:rPr>
        <w:t>3</w:t>
      </w:r>
      <w:r>
        <w:t>.0</w:t>
      </w:r>
      <w:r>
        <w:tab/>
      </w:r>
      <w:r>
        <w:t>General</w:t>
      </w:r>
      <w:bookmarkEnd w:id="140"/>
      <w:bookmarkEnd w:id="141"/>
      <w:bookmarkEnd w:id="142"/>
    </w:p>
    <w:p w14:paraId="79F82098">
      <w:pPr>
        <w:rPr>
          <w:lang w:val="en-US" w:eastAsia="zh-CN"/>
        </w:rPr>
      </w:pPr>
      <w:r>
        <w:t xml:space="preserve">This is </w:t>
      </w:r>
      <w:r>
        <w:rPr>
          <w:rFonts w:hint="eastAsia"/>
          <w:lang w:val="en-US" w:eastAsia="zh-CN"/>
        </w:rPr>
        <w:t xml:space="preserve">an addition </w:t>
      </w:r>
      <w:r>
        <w:t xml:space="preserve">application scenario </w:t>
      </w:r>
      <w:r>
        <w:rPr>
          <w:rFonts w:hint="eastAsia"/>
          <w:lang w:val="en-US" w:eastAsia="zh-CN"/>
        </w:rPr>
        <w:t xml:space="preserve">for ULBC to be used in </w:t>
      </w:r>
      <w:r>
        <w:rPr>
          <w:rFonts w:hint="eastAsia"/>
        </w:rPr>
        <w:t>Multi-</w:t>
      </w:r>
      <w:r>
        <w:rPr>
          <w:rFonts w:hint="eastAsia"/>
          <w:lang w:val="en-US" w:eastAsia="zh-CN"/>
        </w:rPr>
        <w:t xml:space="preserve">Party </w:t>
      </w:r>
      <w:r>
        <w:rPr>
          <w:rFonts w:hint="eastAsia"/>
        </w:rPr>
        <w:t>Voice Communication</w:t>
      </w:r>
      <w:r>
        <w:t>, for instance</w:t>
      </w:r>
      <w:r>
        <w:rPr>
          <w:rFonts w:hint="eastAsia"/>
          <w:lang w:val="en-US" w:eastAsia="zh-CN"/>
        </w:rPr>
        <w:t xml:space="preserve"> under poor network conditions</w:t>
      </w:r>
      <w:r>
        <w:rPr>
          <w:lang w:val="en-US" w:eastAsia="zh-CN"/>
        </w:rPr>
        <w:t xml:space="preserve"> in WLAN access</w:t>
      </w:r>
      <w:r>
        <w:rPr>
          <w:rFonts w:hint="eastAsia"/>
          <w:lang w:val="en-US" w:eastAsia="zh-CN"/>
        </w:rPr>
        <w:t>.</w:t>
      </w:r>
    </w:p>
    <w:p w14:paraId="3F07549D">
      <w:pPr>
        <w:pStyle w:val="5"/>
      </w:pPr>
      <w:bookmarkStart w:id="143" w:name="_Toc214653508"/>
      <w:bookmarkStart w:id="144" w:name="_Toc26647"/>
      <w:bookmarkStart w:id="145" w:name="_Toc2108247321"/>
      <w:r>
        <w:t>4.</w:t>
      </w:r>
      <w:r>
        <w:rPr>
          <w:rFonts w:hint="eastAsia" w:eastAsia="宋体"/>
          <w:lang w:val="en-US" w:eastAsia="zh-CN"/>
        </w:rPr>
        <w:t>3</w:t>
      </w:r>
      <w:r>
        <w:t>.1</w:t>
      </w:r>
      <w:r>
        <w:rPr>
          <w:rFonts w:hint="eastAsia" w:eastAsia="宋体"/>
          <w:lang w:val="en-US" w:eastAsia="zh-CN"/>
        </w:rPr>
        <w:tab/>
      </w:r>
      <w:r>
        <w:t>Background</w:t>
      </w:r>
      <w:bookmarkEnd w:id="143"/>
      <w:bookmarkEnd w:id="144"/>
      <w:bookmarkEnd w:id="145"/>
    </w:p>
    <w:p w14:paraId="1745EC5F">
      <w:r>
        <w:t xml:space="preserve">During </w:t>
      </w:r>
      <w:r>
        <w:rPr>
          <w:rFonts w:hint="eastAsia"/>
        </w:rPr>
        <w:t>Multi-</w:t>
      </w:r>
      <w:r>
        <w:rPr>
          <w:rFonts w:hint="eastAsia"/>
          <w:lang w:val="en-US" w:eastAsia="zh-CN"/>
        </w:rPr>
        <w:t xml:space="preserve">Party </w:t>
      </w:r>
      <w:r>
        <w:t xml:space="preserve">voice communication, users may </w:t>
      </w:r>
      <w:r>
        <w:rPr>
          <w:rFonts w:hint="eastAsia"/>
          <w:lang w:val="en-US" w:eastAsia="zh-CN"/>
        </w:rPr>
        <w:t>experience po</w:t>
      </w:r>
      <w:r>
        <w:t>or unstable networks. In some cases, this is due to network infrastructure</w:t>
      </w:r>
      <w:r>
        <w:rPr>
          <w:rFonts w:hint="eastAsia"/>
          <w:lang w:val="en-US" w:eastAsia="zh-CN"/>
        </w:rPr>
        <w:t xml:space="preserve">, </w:t>
      </w:r>
      <w:r>
        <w:t xml:space="preserve">for example, in elevators or </w:t>
      </w:r>
      <w:r>
        <w:rPr>
          <w:rFonts w:hint="eastAsia"/>
        </w:rPr>
        <w:t xml:space="preserve">basements, </w:t>
      </w:r>
      <w:r>
        <w:rPr>
          <w:rFonts w:hint="eastAsia"/>
          <w:lang w:val="en-US" w:eastAsia="zh-CN"/>
        </w:rPr>
        <w:t xml:space="preserve">and </w:t>
      </w:r>
      <w:r>
        <w:rPr>
          <w:rFonts w:hint="eastAsia"/>
        </w:rPr>
        <w:t>remote locations</w:t>
      </w:r>
      <w:r>
        <w:t xml:space="preserve">. In other cases, even in regions with robust infrastructure, temporary congestion can occur during peak usage (e.g., </w:t>
      </w:r>
      <w:r>
        <w:rPr>
          <w:rFonts w:hint="eastAsia"/>
        </w:rPr>
        <w:t>large online meetings</w:t>
      </w:r>
      <w:r>
        <w:t xml:space="preserve">), which reduces the bandwidth available to each user. </w:t>
      </w:r>
      <w:r>
        <w:rPr>
          <w:rFonts w:hint="eastAsia"/>
        </w:rPr>
        <w:t xml:space="preserve">One of </w:t>
      </w:r>
      <w:r>
        <w:rPr>
          <w:rFonts w:hint="eastAsia"/>
          <w:lang w:val="en-US" w:eastAsia="zh-CN"/>
        </w:rPr>
        <w:t xml:space="preserve">the </w:t>
      </w:r>
      <w:r>
        <w:rPr>
          <w:rFonts w:hint="eastAsia"/>
        </w:rPr>
        <w:t xml:space="preserve">effective solutions for optimizing performance in poor network conditions is selecting the right </w:t>
      </w:r>
      <w:r>
        <w:rPr>
          <w:rFonts w:hint="eastAsia"/>
          <w:lang w:val="en-US" w:eastAsia="zh-CN"/>
        </w:rPr>
        <w:t xml:space="preserve">speech </w:t>
      </w:r>
      <w:r>
        <w:rPr>
          <w:rFonts w:hint="eastAsia"/>
        </w:rPr>
        <w:t xml:space="preserve">and video codecs, which can maintain voice quality under </w:t>
      </w:r>
      <w:r>
        <w:rPr>
          <w:rFonts w:hint="eastAsia"/>
          <w:lang w:val="en-US" w:eastAsia="zh-CN"/>
        </w:rPr>
        <w:t>limited</w:t>
      </w:r>
      <w:r>
        <w:rPr>
          <w:rFonts w:hint="eastAsia"/>
        </w:rPr>
        <w:t>-bandwidth constraints</w:t>
      </w:r>
      <w:r>
        <w:rPr>
          <w:rFonts w:hint="eastAsia" w:eastAsia="宋体"/>
          <w:lang w:val="en-US" w:eastAsia="zh-CN"/>
        </w:rPr>
        <w:t xml:space="preserve"> </w:t>
      </w:r>
      <w:r>
        <w:rPr>
          <w:highlight w:val="yellow"/>
          <w:lang w:val="en-US" w:eastAsia="zh-CN"/>
        </w:rPr>
        <w:t>[</w:t>
      </w:r>
      <w:r>
        <w:rPr>
          <w:rFonts w:hint="eastAsia"/>
          <w:highlight w:val="yellow"/>
          <w:lang w:val="en-US" w:eastAsia="zh-CN"/>
        </w:rPr>
        <w:t>AS-1</w:t>
      </w:r>
      <w:r>
        <w:rPr>
          <w:highlight w:val="yellow"/>
          <w:lang w:val="en-US" w:eastAsia="zh-CN"/>
        </w:rPr>
        <w:t>]</w:t>
      </w:r>
      <w:r>
        <w:rPr>
          <w:rFonts w:hint="eastAsia"/>
        </w:rPr>
        <w:t>.</w:t>
      </w:r>
      <w:r>
        <w:rPr>
          <w:rFonts w:hint="eastAsia"/>
          <w:lang w:val="en-US" w:eastAsia="zh-CN"/>
        </w:rPr>
        <w:t xml:space="preserve"> </w:t>
      </w:r>
      <w:r>
        <w:rPr>
          <w:rFonts w:hint="eastAsia"/>
        </w:rPr>
        <w:t xml:space="preserve">For instance, Zoom-enabled devices and products employ proprietary </w:t>
      </w:r>
      <w:r>
        <w:rPr>
          <w:rFonts w:hint="eastAsia"/>
          <w:lang w:val="en-US" w:eastAsia="zh-CN"/>
        </w:rPr>
        <w:t xml:space="preserve">speech </w:t>
      </w:r>
      <w:r>
        <w:rPr>
          <w:rFonts w:hint="eastAsia"/>
        </w:rPr>
        <w:t>codec that adapt to varying network conditions and CPU usage</w:t>
      </w:r>
      <w:r>
        <w:rPr>
          <w:rFonts w:hint="eastAsia" w:eastAsia="宋体"/>
          <w:lang w:val="en-US" w:eastAsia="zh-CN"/>
        </w:rPr>
        <w:t xml:space="preserve"> </w:t>
      </w:r>
      <w:r>
        <w:rPr>
          <w:highlight w:val="yellow"/>
          <w:lang w:val="en-US" w:eastAsia="zh-CN"/>
        </w:rPr>
        <w:t>[</w:t>
      </w:r>
      <w:r>
        <w:rPr>
          <w:rFonts w:hint="eastAsia"/>
          <w:highlight w:val="yellow"/>
          <w:lang w:val="en-US" w:eastAsia="zh-CN"/>
        </w:rPr>
        <w:t>AS-2</w:t>
      </w:r>
      <w:r>
        <w:rPr>
          <w:highlight w:val="yellow"/>
          <w:lang w:val="en-US" w:eastAsia="zh-CN"/>
        </w:rPr>
        <w:t>]</w:t>
      </w:r>
      <w:r>
        <w:rPr>
          <w:rFonts w:hint="eastAsia"/>
        </w:rPr>
        <w:t>, which has proven effective according to their reports</w:t>
      </w:r>
      <w:r>
        <w:rPr>
          <w:rFonts w:hint="eastAsia" w:eastAsia="宋体"/>
          <w:lang w:val="en-US" w:eastAsia="zh-CN"/>
        </w:rPr>
        <w:t xml:space="preserve"> </w:t>
      </w:r>
      <w:r>
        <w:rPr>
          <w:highlight w:val="yellow"/>
          <w:lang w:val="en-US" w:eastAsia="zh-CN"/>
        </w:rPr>
        <w:t>[</w:t>
      </w:r>
      <w:r>
        <w:rPr>
          <w:rFonts w:hint="eastAsia"/>
          <w:highlight w:val="yellow"/>
          <w:lang w:val="en-US" w:eastAsia="zh-CN"/>
        </w:rPr>
        <w:t>AS-3</w:t>
      </w:r>
      <w:r>
        <w:rPr>
          <w:highlight w:val="yellow"/>
          <w:lang w:val="en-US" w:eastAsia="zh-CN"/>
        </w:rPr>
        <w:t>]</w:t>
      </w:r>
      <w:r>
        <w:rPr>
          <w:rFonts w:hint="eastAsia"/>
        </w:rPr>
        <w:t>.</w:t>
      </w:r>
    </w:p>
    <w:p w14:paraId="7089AA1D">
      <w:pPr>
        <w:pStyle w:val="5"/>
      </w:pPr>
      <w:bookmarkStart w:id="146" w:name="_Toc1980032194"/>
      <w:bookmarkStart w:id="147" w:name="_Toc30660"/>
      <w:bookmarkStart w:id="148" w:name="_Toc214653509"/>
      <w:r>
        <w:t>4.</w:t>
      </w:r>
      <w:r>
        <w:rPr>
          <w:rFonts w:hint="eastAsia" w:eastAsia="宋体"/>
          <w:lang w:val="en-US" w:eastAsia="zh-CN"/>
        </w:rPr>
        <w:t>3</w:t>
      </w:r>
      <w:r>
        <w:t>.2</w:t>
      </w:r>
      <w:r>
        <w:rPr>
          <w:rFonts w:hint="eastAsia" w:eastAsia="宋体"/>
          <w:lang w:val="en-US" w:eastAsia="zh-CN"/>
        </w:rPr>
        <w:tab/>
      </w:r>
      <w:r>
        <w:t>Scenario Description</w:t>
      </w:r>
      <w:bookmarkEnd w:id="146"/>
      <w:bookmarkEnd w:id="147"/>
      <w:bookmarkEnd w:id="148"/>
    </w:p>
    <w:p w14:paraId="6C4FFDD0">
      <w:pPr>
        <w:pStyle w:val="6"/>
      </w:pPr>
      <w:bookmarkStart w:id="149" w:name="_Toc28289"/>
      <w:bookmarkStart w:id="150" w:name="_Toc214653510"/>
      <w:bookmarkStart w:id="151" w:name="_Toc994490646"/>
      <w:r>
        <w:t>4.</w:t>
      </w:r>
      <w:r>
        <w:rPr>
          <w:rFonts w:hint="eastAsia" w:eastAsia="宋体"/>
          <w:lang w:val="en-US" w:eastAsia="zh-CN"/>
        </w:rPr>
        <w:t>3</w:t>
      </w:r>
      <w:r>
        <w:t>.2.1</w:t>
      </w:r>
      <w:r>
        <w:rPr>
          <w:rFonts w:hint="eastAsia" w:eastAsia="宋体"/>
          <w:lang w:val="en-US" w:eastAsia="zh-CN"/>
        </w:rPr>
        <w:tab/>
      </w:r>
      <w:r>
        <w:t>General</w:t>
      </w:r>
      <w:bookmarkEnd w:id="149"/>
      <w:bookmarkEnd w:id="150"/>
      <w:bookmarkEnd w:id="151"/>
    </w:p>
    <w:p w14:paraId="53C90853">
      <w:pPr>
        <w:rPr>
          <w:lang w:val="en-US" w:eastAsia="zh-CN"/>
        </w:rPr>
      </w:pPr>
      <w:r>
        <w:rPr>
          <w:rFonts w:hint="eastAsia"/>
        </w:rPr>
        <w:t>The typical UE in this scenario includes smartphones, tablets, and laptops with integrated microphones and speakers. The service is provided by network operators or OTT service providers</w:t>
      </w:r>
      <w:r>
        <w:rPr>
          <w:rFonts w:hint="eastAsia"/>
          <w:lang w:val="en-US" w:eastAsia="zh-CN"/>
        </w:rPr>
        <w:t>.</w:t>
      </w:r>
    </w:p>
    <w:p w14:paraId="62514A6B">
      <w:pPr>
        <w:rPr>
          <w:lang w:eastAsia="zh-CN"/>
        </w:rPr>
      </w:pPr>
      <w:r>
        <w:rPr>
          <w:lang w:val="en-US"/>
        </w:rPr>
        <w:t>In a common scenario,</w:t>
      </w:r>
      <w:r>
        <w:rPr>
          <w:rFonts w:hint="eastAsia"/>
          <w:lang w:val="en-US" w:eastAsia="zh-CN"/>
        </w:rPr>
        <w:t xml:space="preserve"> </w:t>
      </w:r>
      <w:r>
        <w:rPr>
          <w:rFonts w:hint="eastAsia"/>
          <w:lang w:eastAsia="zh-CN"/>
        </w:rPr>
        <w:t>one participant (UE1) is on an unstable network and uses an ULBC, while the other participant (UE2) is on a stable network using a conventional codec. In this case, a transcod</w:t>
      </w:r>
      <w:r>
        <w:rPr>
          <w:rFonts w:hint="eastAsia"/>
          <w:lang w:val="en-US" w:eastAsia="zh-CN"/>
        </w:rPr>
        <w:t>ing</w:t>
      </w:r>
      <w:r>
        <w:rPr>
          <w:rFonts w:hint="eastAsia"/>
          <w:lang w:eastAsia="zh-CN"/>
        </w:rPr>
        <w:t xml:space="preserve"> in the core network is required to convert the low-bitrate stream from UE1 for UE2. </w:t>
      </w:r>
    </w:p>
    <w:p w14:paraId="63A0C4C8">
      <w:pPr>
        <w:rPr>
          <w:lang w:val="en-US" w:eastAsia="zh-CN"/>
        </w:rPr>
      </w:pPr>
      <w:r>
        <w:rPr>
          <w:rFonts w:hint="eastAsia"/>
          <w:lang w:val="en-US" w:eastAsia="zh-CN"/>
        </w:rPr>
        <w:t xml:space="preserve">Another scenario is </w:t>
      </w:r>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29AA2BA9">
      <w:pPr>
        <w:pStyle w:val="5"/>
        <w:rPr>
          <w:lang w:val="en-US" w:eastAsia="zh-CN"/>
        </w:rPr>
      </w:pPr>
      <w:bookmarkStart w:id="152" w:name="_Toc214653511"/>
      <w:bookmarkStart w:id="153" w:name="_Toc26542"/>
      <w:bookmarkStart w:id="154" w:name="_Toc539062721"/>
      <w:r>
        <w:t>4.</w:t>
      </w:r>
      <w:r>
        <w:rPr>
          <w:rFonts w:hint="eastAsia"/>
          <w:lang w:val="en-US" w:eastAsia="zh-CN"/>
        </w:rPr>
        <w:t>3</w:t>
      </w:r>
      <w:r>
        <w:t>.</w:t>
      </w:r>
      <w:r>
        <w:rPr>
          <w:rFonts w:hint="eastAsia"/>
          <w:lang w:eastAsia="zh-CN"/>
        </w:rPr>
        <w:t>3</w:t>
      </w:r>
      <w:r>
        <w:tab/>
      </w:r>
      <w:r>
        <w:t>Derived high-level prerequisites</w:t>
      </w:r>
      <w:r>
        <w:rPr>
          <w:rFonts w:hint="eastAsia"/>
          <w:lang w:val="en-US" w:eastAsia="zh-CN"/>
        </w:rPr>
        <w:t xml:space="preserve"> from SA4</w:t>
      </w:r>
      <w:bookmarkEnd w:id="152"/>
      <w:bookmarkEnd w:id="153"/>
      <w:bookmarkEnd w:id="154"/>
    </w:p>
    <w:p w14:paraId="0059C7AB">
      <w:pPr>
        <w:pStyle w:val="6"/>
      </w:pPr>
      <w:bookmarkStart w:id="155" w:name="_Toc1941128801"/>
      <w:bookmarkStart w:id="156" w:name="_Toc214653512"/>
      <w:bookmarkStart w:id="157" w:name="_Toc14315"/>
      <w:r>
        <w:t>4.</w:t>
      </w:r>
      <w:r>
        <w:rPr>
          <w:rFonts w:hint="eastAsia"/>
          <w:lang w:val="en-US" w:eastAsia="zh-CN"/>
        </w:rPr>
        <w:t>3</w:t>
      </w:r>
      <w:r>
        <w:rPr>
          <w:rFonts w:hint="eastAsia"/>
          <w:lang w:eastAsia="zh-CN"/>
        </w:rPr>
        <w:t>.3</w:t>
      </w:r>
      <w:r>
        <w:t>.1</w:t>
      </w:r>
      <w:r>
        <w:rPr>
          <w:rFonts w:hint="eastAsia" w:eastAsia="宋体"/>
          <w:lang w:val="en-US" w:eastAsia="zh-CN"/>
        </w:rPr>
        <w:tab/>
      </w:r>
      <w:r>
        <w:t>General</w:t>
      </w:r>
      <w:bookmarkEnd w:id="155"/>
      <w:bookmarkEnd w:id="156"/>
      <w:bookmarkEnd w:id="157"/>
    </w:p>
    <w:p w14:paraId="0F4D935C">
      <w:pPr>
        <w:rPr>
          <w:lang w:val="en-US" w:eastAsia="zh-CN"/>
        </w:rPr>
      </w:pPr>
      <w:r>
        <w:t xml:space="preserve">The following general prerequisites for the ULBC apply based on </w:t>
      </w:r>
      <w:r>
        <w:rPr>
          <w:rFonts w:hint="eastAsia"/>
          <w:lang w:val="en-US" w:eastAsia="zh-CN"/>
        </w:rPr>
        <w:t xml:space="preserve">the </w:t>
      </w:r>
      <w:r>
        <w:t>application scenario</w:t>
      </w:r>
      <w:r>
        <w:rPr>
          <w:rFonts w:hint="eastAsia"/>
          <w:lang w:val="en-US" w:eastAsia="zh-CN"/>
        </w:rPr>
        <w:t xml:space="preserve"> described above:</w:t>
      </w:r>
    </w:p>
    <w:p w14:paraId="2E1AF8A8">
      <w:pPr>
        <w:pStyle w:val="97"/>
        <w:rPr>
          <w:lang w:val="en-US" w:eastAsia="zh-CN"/>
        </w:rPr>
      </w:pPr>
      <w:r>
        <w:rPr>
          <w:rFonts w:hint="eastAsia"/>
          <w:lang w:val="en-US" w:eastAsia="zh-CN"/>
        </w:rPr>
        <w:t>Editor</w:t>
      </w:r>
      <w:r>
        <w:rPr>
          <w:lang w:val="en-US" w:eastAsia="zh-CN"/>
        </w:rPr>
        <w:t>’</w:t>
      </w:r>
      <w:r>
        <w:rPr>
          <w:rFonts w:hint="eastAsia"/>
          <w:lang w:val="en-US" w:eastAsia="zh-CN"/>
        </w:rPr>
        <w:t>s Note:</w:t>
      </w:r>
    </w:p>
    <w:p w14:paraId="5BC20AC5">
      <w:pPr>
        <w:pStyle w:val="97"/>
        <w:rPr>
          <w:lang w:val="en-US" w:eastAsia="zh-CN"/>
        </w:rPr>
      </w:pPr>
      <w:r>
        <w:rPr>
          <w:rFonts w:hint="eastAsia"/>
          <w:lang w:val="en-US" w:eastAsia="zh-CN"/>
        </w:rPr>
        <w:t>-</w:t>
      </w:r>
      <w:r>
        <w:rPr>
          <w:rFonts w:hint="eastAsia"/>
          <w:lang w:val="en-US" w:eastAsia="zh-CN"/>
        </w:rPr>
        <w:tab/>
      </w:r>
      <w:r>
        <w:rPr>
          <w:rFonts w:hint="eastAsia"/>
        </w:rPr>
        <w:t xml:space="preserve">The codec </w:t>
      </w:r>
      <w:r>
        <w:rPr>
          <w:rFonts w:hint="eastAsia"/>
          <w:lang w:val="en-US" w:eastAsia="zh-CN"/>
        </w:rPr>
        <w:t>is</w:t>
      </w:r>
      <w:r>
        <w:rPr>
          <w:rFonts w:hint="eastAsia"/>
        </w:rPr>
        <w:t xml:space="preserve"> capable of operating at </w:t>
      </w:r>
      <w:r>
        <w:t>ultra-</w:t>
      </w:r>
      <w:r>
        <w:rPr>
          <w:rFonts w:hint="eastAsia"/>
        </w:rPr>
        <w:t>low bitrates</w:t>
      </w:r>
      <w:r>
        <w:t>.</w:t>
      </w:r>
      <w:r>
        <w:rPr>
          <w:rFonts w:hint="eastAsia"/>
        </w:rPr>
        <w:t>.</w:t>
      </w:r>
    </w:p>
    <w:p w14:paraId="3E240D65">
      <w:pPr>
        <w:pStyle w:val="97"/>
        <w:rPr>
          <w:lang w:val="en-US" w:eastAsia="zh-CN"/>
        </w:rPr>
      </w:pPr>
      <w:r>
        <w:rPr>
          <w:rFonts w:hint="eastAsia"/>
          <w:lang w:val="en-US" w:eastAsia="zh-CN"/>
        </w:rPr>
        <w:t>-</w:t>
      </w:r>
      <w:r>
        <w:rPr>
          <w:rFonts w:hint="eastAsia"/>
          <w:lang w:val="en-US" w:eastAsia="zh-CN"/>
        </w:rPr>
        <w:tab/>
      </w:r>
      <w:r>
        <w:rPr>
          <w:rFonts w:hint="eastAsia"/>
        </w:rPr>
        <w:t xml:space="preserve">The </w:t>
      </w:r>
      <w:r>
        <w:rPr>
          <w:rFonts w:hint="eastAsia"/>
          <w:lang w:val="en-US" w:eastAsia="zh-CN"/>
        </w:rPr>
        <w:t>codec is able to</w:t>
      </w:r>
      <w:r>
        <w:rPr>
          <w:rFonts w:hint="eastAsia"/>
        </w:rPr>
        <w:t xml:space="preserve"> run in real-time on a range of consumer devices (e.g., smartphones, laptops)</w:t>
      </w:r>
      <w:r>
        <w:rPr>
          <w:rFonts w:hint="eastAsia"/>
          <w:lang w:val="en-US" w:eastAsia="zh-CN"/>
        </w:rPr>
        <w:t>.</w:t>
      </w:r>
    </w:p>
    <w:p w14:paraId="0822AFC4">
      <w:pPr>
        <w:pStyle w:val="97"/>
        <w:rPr>
          <w:lang w:val="en-US"/>
        </w:rPr>
      </w:pPr>
      <w:r>
        <w:rPr>
          <w:rFonts w:hint="eastAsia"/>
          <w:lang w:val="en-US" w:eastAsia="zh-CN"/>
        </w:rPr>
        <w:t>-</w:t>
      </w:r>
      <w:r>
        <w:rPr>
          <w:rFonts w:hint="eastAsia"/>
          <w:lang w:val="en-US" w:eastAsia="zh-CN"/>
        </w:rPr>
        <w:tab/>
      </w:r>
      <w:r>
        <w:rPr>
          <w:rFonts w:hint="eastAsia"/>
          <w:lang w:val="en-US" w:eastAsia="zh-CN"/>
        </w:rPr>
        <w:t>T</w:t>
      </w:r>
      <w:r>
        <w:rPr>
          <w:rFonts w:hint="eastAsia"/>
        </w:rPr>
        <w:t>he codec should deliver audio quality</w:t>
      </w:r>
      <w:r>
        <w:rPr>
          <w:rFonts w:hint="eastAsia"/>
          <w:lang w:val="en-US"/>
        </w:rPr>
        <w:t xml:space="preserve"> that matches or exceeds existing voice services.</w:t>
      </w:r>
    </w:p>
    <w:p w14:paraId="35BD9E0A">
      <w:pPr>
        <w:pStyle w:val="4"/>
      </w:pPr>
      <w:bookmarkStart w:id="158" w:name="_Toc214653513"/>
      <w:bookmarkStart w:id="159" w:name="_Toc2127676830"/>
      <w:bookmarkStart w:id="160" w:name="_Toc22553"/>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bookmarkEnd w:id="158"/>
      <w:bookmarkEnd w:id="159"/>
      <w:bookmarkEnd w:id="160"/>
    </w:p>
    <w:p w14:paraId="4664A313">
      <w:pPr>
        <w:pStyle w:val="5"/>
      </w:pPr>
      <w:bookmarkStart w:id="161" w:name="_Toc14413"/>
      <w:bookmarkStart w:id="162" w:name="_Toc214653514"/>
      <w:bookmarkStart w:id="163" w:name="_Toc2114275613"/>
      <w:r>
        <w:t>4.</w:t>
      </w:r>
      <w:r>
        <w:rPr>
          <w:rFonts w:hint="eastAsia" w:eastAsia="宋体"/>
          <w:lang w:val="en-US" w:eastAsia="zh-CN"/>
        </w:rPr>
        <w:t>4</w:t>
      </w:r>
      <w:r>
        <w:t>.0</w:t>
      </w:r>
      <w:r>
        <w:rPr>
          <w:rFonts w:hint="eastAsia" w:eastAsia="宋体"/>
          <w:lang w:val="en-US" w:eastAsia="zh-CN"/>
        </w:rPr>
        <w:tab/>
      </w:r>
      <w:r>
        <w:t>General</w:t>
      </w:r>
      <w:bookmarkEnd w:id="161"/>
      <w:bookmarkEnd w:id="162"/>
      <w:bookmarkEnd w:id="163"/>
    </w:p>
    <w:p w14:paraId="1DD0E7A5">
      <w:pPr>
        <w:rPr>
          <w:lang w:eastAsia="zh-CN"/>
        </w:rPr>
      </w:pPr>
      <w:r>
        <w:t>By introducing a new codec (ULBC) for voice communication via Geostationary Earth Orbit (GEO) satellites as discussed in clause 4.2, IMS voice calls over other access may be impacted</w:t>
      </w:r>
      <w:r>
        <w:rPr>
          <w:rFonts w:hint="eastAsia"/>
          <w:lang w:eastAsia="zh-CN"/>
        </w:rPr>
        <w:t>.</w:t>
      </w:r>
    </w:p>
    <w:p w14:paraId="72537350">
      <w:pPr>
        <w:pStyle w:val="5"/>
      </w:pPr>
      <w:bookmarkStart w:id="164" w:name="_Toc214653515"/>
      <w:bookmarkStart w:id="165" w:name="_Toc15144"/>
      <w:bookmarkStart w:id="166" w:name="_Toc218320782"/>
      <w:r>
        <w:t>4.</w:t>
      </w:r>
      <w:r>
        <w:rPr>
          <w:rFonts w:hint="eastAsia" w:eastAsia="宋体"/>
          <w:lang w:val="en-US" w:eastAsia="zh-CN"/>
        </w:rPr>
        <w:t>4</w:t>
      </w:r>
      <w:r>
        <w:t>.1</w:t>
      </w:r>
      <w:r>
        <w:rPr>
          <w:rFonts w:hint="eastAsia" w:eastAsia="宋体"/>
          <w:lang w:val="en-US" w:eastAsia="zh-CN"/>
        </w:rPr>
        <w:tab/>
      </w:r>
      <w:r>
        <w:t>Scenario Description</w:t>
      </w:r>
      <w:bookmarkEnd w:id="164"/>
      <w:bookmarkEnd w:id="165"/>
      <w:bookmarkEnd w:id="166"/>
    </w:p>
    <w:p w14:paraId="067BC41E">
      <w:pPr>
        <w:pStyle w:val="6"/>
      </w:pPr>
      <w:bookmarkStart w:id="167" w:name="_Toc22307"/>
      <w:bookmarkStart w:id="168" w:name="_Toc214653516"/>
      <w:bookmarkStart w:id="169" w:name="_Toc1415313998"/>
      <w:r>
        <w:t>4.</w:t>
      </w:r>
      <w:r>
        <w:rPr>
          <w:rFonts w:hint="eastAsia" w:eastAsia="宋体"/>
          <w:lang w:val="en-US" w:eastAsia="zh-CN"/>
        </w:rPr>
        <w:t>4</w:t>
      </w:r>
      <w:r>
        <w:t>.1.1</w:t>
      </w:r>
      <w:r>
        <w:rPr>
          <w:rFonts w:hint="eastAsia" w:eastAsia="宋体"/>
          <w:lang w:val="en-US" w:eastAsia="zh-CN"/>
        </w:rPr>
        <w:tab/>
      </w:r>
      <w:r>
        <w:t>General</w:t>
      </w:r>
      <w:bookmarkEnd w:id="167"/>
      <w:bookmarkEnd w:id="168"/>
      <w:bookmarkEnd w:id="169"/>
    </w:p>
    <w:p w14:paraId="551F76B5">
      <w:r>
        <w:t xml:space="preserve">This scenario deals with </w:t>
      </w:r>
      <w:r>
        <w:rPr>
          <w:color w:val="FF0000"/>
        </w:rPr>
        <w:t xml:space="preserve">the handling of ULBC codec in an IMS call between two UEs, UE1 and UE2, supporting ULBC but connected with no GEO access. </w:t>
      </w:r>
      <w:r>
        <w:t xml:space="preserve">The IMS voice call service is considered here between UEs using an access other than GEO satellite access (e.g., LTE, NR, WLAN). </w:t>
      </w:r>
    </w:p>
    <w:p w14:paraId="3319E65B">
      <w:r>
        <w:t>Motivations for considering ULBC in other access type than GEO include:</w:t>
      </w:r>
    </w:p>
    <w:p w14:paraId="03A6FA6B">
      <w:pPr>
        <w:pStyle w:val="114"/>
      </w:pPr>
      <w:r>
        <w:t xml:space="preserve">- </w:t>
      </w:r>
      <w:r>
        <w:rPr>
          <w:rFonts w:hint="eastAsia" w:eastAsia="宋体"/>
          <w:lang w:val="en-US" w:eastAsia="zh-CN"/>
        </w:rPr>
        <w:tab/>
      </w:r>
      <w:r>
        <w:t>The ULBC codec may support enhanced robustness against poor network conditions compared with existing codecs, due to enhancements for GEO satellite access, and services in other access types than GEO may also benefit from such enhancements.</w:t>
      </w:r>
    </w:p>
    <w:p w14:paraId="37E187AE">
      <w:pPr>
        <w:pStyle w:val="114"/>
      </w:pPr>
      <w:r>
        <w:t xml:space="preserve">- </w:t>
      </w:r>
      <w:r>
        <w:rPr>
          <w:rFonts w:hint="eastAsia" w:eastAsia="宋体"/>
          <w:lang w:val="en-US" w:eastAsia="zh-CN"/>
        </w:rPr>
        <w:tab/>
      </w:r>
      <w:r>
        <w:t>The ULBC codec is expected to operate at lower bit rates than existing codecs and this may provide benefits in terms of coverage and/or capacity.</w:t>
      </w:r>
    </w:p>
    <w:p w14:paraId="621EE983">
      <w:pPr>
        <w:pStyle w:val="114"/>
      </w:pPr>
      <w:r>
        <w:t xml:space="preserve">- </w:t>
      </w:r>
      <w:r>
        <w:rPr>
          <w:rFonts w:hint="eastAsia" w:eastAsia="宋体"/>
          <w:lang w:val="en-US" w:eastAsia="zh-CN"/>
        </w:rPr>
        <w:tab/>
      </w:r>
      <w:r>
        <w:t>Supporting ULBC in other access types may reduce the need for transcoding in the network when a call is established between GEO satellite access and other access types.</w:t>
      </w:r>
    </w:p>
    <w:p w14:paraId="56F1357C">
      <w:pPr>
        <w:pStyle w:val="6"/>
        <w:rPr>
          <w:lang w:val="en-US"/>
        </w:rPr>
      </w:pPr>
      <w:bookmarkStart w:id="170" w:name="_Toc1653490214"/>
      <w:bookmarkStart w:id="171" w:name="_Toc214653517"/>
      <w:bookmarkStart w:id="172" w:name="_Toc10433"/>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bookmarkEnd w:id="170"/>
      <w:bookmarkEnd w:id="171"/>
      <w:bookmarkEnd w:id="172"/>
    </w:p>
    <w:p w14:paraId="7E9DA94A">
      <w:pPr>
        <w:spacing w:after="0"/>
        <w:contextualSpacing/>
      </w:pPr>
      <w:r>
        <w:rPr>
          <w:lang w:val="en-US"/>
        </w:rPr>
        <w:t>Both UEs</w:t>
      </w:r>
      <w:r>
        <w:t xml:space="preserve"> are on a terrestrial 3GPP mobile network (e.g., LTE, NR, WLAN),</w:t>
      </w:r>
      <w:r>
        <w:rPr>
          <w:rFonts w:hint="eastAsia"/>
          <w:lang w:eastAsia="zh-CN"/>
        </w:rPr>
        <w:t xml:space="preserve"> as outlined in Figure 4.</w:t>
      </w:r>
      <w:r>
        <w:rPr>
          <w:rFonts w:hint="eastAsia"/>
          <w:lang w:val="en-US" w:eastAsia="zh-CN"/>
        </w:rPr>
        <w:t>4</w:t>
      </w:r>
      <w:r>
        <w:rPr>
          <w:lang w:eastAsia="zh-CN"/>
        </w:rPr>
        <w:t>.1</w:t>
      </w:r>
      <w:r>
        <w:rPr>
          <w:rFonts w:hint="eastAsia"/>
          <w:lang w:eastAsia="zh-CN"/>
        </w:rPr>
        <w:t>.</w:t>
      </w:r>
      <w:r>
        <w:rPr>
          <w:lang w:eastAsia="zh-CN"/>
        </w:rPr>
        <w:t>2-1</w:t>
      </w:r>
      <w:r>
        <w:rPr>
          <w:rFonts w:hint="eastAsia"/>
          <w:lang w:eastAsia="zh-CN"/>
        </w:rPr>
        <w:t xml:space="preserve">, where </w:t>
      </w:r>
      <w:r>
        <w:t>a sketch of the bi-directional voice data flow for this scenario</w:t>
      </w:r>
      <w:r>
        <w:rPr>
          <w:rFonts w:hint="eastAsia"/>
          <w:lang w:eastAsia="zh-CN"/>
        </w:rPr>
        <w:t xml:space="preserve"> is depicted</w:t>
      </w:r>
      <w:r>
        <w:rPr>
          <w:lang w:eastAsia="zh-CN"/>
        </w:rPr>
        <w:t xml:space="preserve"> for the LTE case</w:t>
      </w:r>
      <w:r>
        <w:rPr>
          <w:rFonts w:hint="eastAsia"/>
          <w:lang w:eastAsia="zh-CN"/>
        </w:rPr>
        <w:t>.</w:t>
      </w:r>
      <w:r>
        <w:rPr>
          <w:lang w:eastAsia="zh-CN"/>
        </w:rPr>
        <w:t xml:space="preserve"> </w:t>
      </w:r>
      <w:r>
        <w:t xml:space="preserve"> </w:t>
      </w:r>
    </w:p>
    <w:p w14:paraId="01747486">
      <w:pPr>
        <w:keepLines/>
        <w:spacing w:after="240"/>
        <w:jc w:val="center"/>
        <w:rPr>
          <w:b/>
        </w:rPr>
      </w:pPr>
      <w:r>
        <w:rPr>
          <w:b/>
        </w:rP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6BA6D6B9">
      <w:pPr>
        <w:pStyle w:val="122"/>
      </w:pPr>
      <w:r>
        <w:t>Figure 4.</w:t>
      </w:r>
      <w:r>
        <w:rPr>
          <w:rFonts w:hint="eastAsia" w:eastAsia="宋体"/>
          <w:lang w:val="en-US" w:eastAsia="zh-CN"/>
        </w:rPr>
        <w:t>4</w:t>
      </w:r>
      <w:r>
        <w:t xml:space="preserve">.1.2-1: Bi-directional voice data flow for scenario 2 in case other access is LTE </w:t>
      </w:r>
    </w:p>
    <w:p w14:paraId="7A887130">
      <w:pPr>
        <w:pStyle w:val="5"/>
      </w:pPr>
      <w:bookmarkStart w:id="173" w:name="_Toc18858"/>
      <w:bookmarkStart w:id="174" w:name="_Toc214653518"/>
      <w:bookmarkStart w:id="175" w:name="_Toc1771634518"/>
      <w:r>
        <w:t>4.</w:t>
      </w:r>
      <w:r>
        <w:rPr>
          <w:rFonts w:hint="eastAsia"/>
          <w:lang w:val="en-US" w:eastAsia="zh-CN"/>
        </w:rPr>
        <w:t>4</w:t>
      </w:r>
      <w:r>
        <w:t>.</w:t>
      </w:r>
      <w:r>
        <w:rPr>
          <w:lang w:eastAsia="zh-CN"/>
        </w:rPr>
        <w:t>2</w:t>
      </w:r>
      <w:r>
        <w:rPr>
          <w:rFonts w:hint="eastAsia"/>
          <w:lang w:val="en-US" w:eastAsia="zh-CN"/>
        </w:rPr>
        <w:tab/>
      </w:r>
      <w:r>
        <w:t>Derived high-level prerequisites</w:t>
      </w:r>
      <w:bookmarkEnd w:id="173"/>
      <w:bookmarkEnd w:id="174"/>
      <w:bookmarkEnd w:id="175"/>
    </w:p>
    <w:p w14:paraId="5F6B3F16">
      <w:pPr>
        <w:pStyle w:val="6"/>
      </w:pPr>
      <w:bookmarkStart w:id="176" w:name="_Toc214653519"/>
      <w:bookmarkStart w:id="177" w:name="_Toc21075"/>
      <w:bookmarkStart w:id="178" w:name="_Toc1000578371"/>
      <w:r>
        <w:t>4.</w:t>
      </w:r>
      <w:r>
        <w:rPr>
          <w:lang w:eastAsia="zh-CN"/>
        </w:rPr>
        <w:t>4</w:t>
      </w:r>
      <w:r>
        <w:rPr>
          <w:rFonts w:hint="eastAsia"/>
          <w:lang w:eastAsia="zh-CN"/>
        </w:rPr>
        <w:t>.</w:t>
      </w:r>
      <w:r>
        <w:rPr>
          <w:lang w:eastAsia="zh-CN"/>
        </w:rPr>
        <w:t>2</w:t>
      </w:r>
      <w:r>
        <w:t>.1</w:t>
      </w:r>
      <w:r>
        <w:tab/>
      </w:r>
      <w:r>
        <w:t>General</w:t>
      </w:r>
      <w:bookmarkEnd w:id="176"/>
      <w:bookmarkEnd w:id="177"/>
      <w:bookmarkEnd w:id="178"/>
    </w:p>
    <w:p w14:paraId="30602A8D">
      <w:r>
        <w:t xml:space="preserve">The following general prerequisites for the ULBC apply based on application scenario </w:t>
      </w:r>
      <w:r>
        <w:rPr>
          <w:rFonts w:hint="eastAsia" w:eastAsia="宋体"/>
          <w:lang w:val="en-US" w:eastAsia="zh-CN"/>
        </w:rPr>
        <w:t>3</w:t>
      </w:r>
      <w:r>
        <w:t>.</w:t>
      </w:r>
    </w:p>
    <w:p w14:paraId="744D2ADA">
      <w:pPr>
        <w:pStyle w:val="97"/>
      </w:pPr>
      <w:r>
        <w:t>Editor’s notes:</w:t>
      </w:r>
    </w:p>
    <w:p w14:paraId="4F71DFE9">
      <w:pPr>
        <w:pStyle w:val="97"/>
        <w:rPr>
          <w:lang w:val="en-US"/>
        </w:rPr>
      </w:pPr>
      <w:r>
        <w:t>Clarify if there are impacts on ULBC design constraints and performance requirements</w:t>
      </w:r>
    </w:p>
    <w:p w14:paraId="5EA7CB14">
      <w:pPr>
        <w:pStyle w:val="97"/>
      </w:pPr>
      <w:r>
        <w:t>Consider whether existing audio quality tests (TS 26.131 and TS 26.132) are impacted</w:t>
      </w:r>
    </w:p>
    <w:p w14:paraId="6626AB82">
      <w:pPr>
        <w:pStyle w:val="97"/>
      </w:pPr>
      <w:r>
        <w:t>Discuss SDP handling of ULBC codec</w:t>
      </w:r>
    </w:p>
    <w:p w14:paraId="32B9298A">
      <w:pPr>
        <w:pStyle w:val="4"/>
        <w:keepLines/>
        <w:autoSpaceDE/>
        <w:autoSpaceDN/>
        <w:adjustRightInd/>
        <w:snapToGrid/>
        <w:spacing w:before="180" w:after="180"/>
        <w:ind w:left="1134" w:hanging="1134"/>
        <w:jc w:val="left"/>
        <w:rPr>
          <w:rFonts w:ascii="Arial" w:hAnsi="Arial" w:eastAsia="Times New Roman"/>
          <w:b w:val="0"/>
          <w:bCs w:val="0"/>
          <w:sz w:val="32"/>
          <w:szCs w:val="20"/>
          <w:lang w:val="en-GB"/>
        </w:rPr>
      </w:pPr>
      <w:bookmarkStart w:id="179" w:name="_Toc12312"/>
      <w:r>
        <w:rPr>
          <w:rFonts w:ascii="Arial" w:hAnsi="Arial" w:eastAsia="Times New Roman"/>
          <w:b w:val="0"/>
          <w:bCs w:val="0"/>
          <w:sz w:val="32"/>
          <w:szCs w:val="20"/>
          <w:lang w:val="en-GB"/>
        </w:rPr>
        <w:t>4.</w:t>
      </w:r>
      <w:r>
        <w:rPr>
          <w:rFonts w:hint="eastAsia" w:ascii="Arial" w:hAnsi="Arial" w:eastAsia="Times New Roman"/>
          <w:b w:val="0"/>
          <w:bCs w:val="0"/>
          <w:sz w:val="32"/>
          <w:szCs w:val="20"/>
          <w:lang w:val="en-GB"/>
        </w:rPr>
        <w:t>5</w:t>
      </w:r>
      <w:r>
        <w:rPr>
          <w:rFonts w:ascii="Arial" w:hAnsi="Arial" w:eastAsia="Times New Roman"/>
          <w:b w:val="0"/>
          <w:bCs w:val="0"/>
          <w:sz w:val="32"/>
          <w:szCs w:val="20"/>
          <w:lang w:val="en-GB"/>
        </w:rPr>
        <w:tab/>
      </w:r>
      <w:r>
        <w:rPr>
          <w:rFonts w:ascii="Arial" w:hAnsi="Arial" w:eastAsia="Times New Roman"/>
          <w:b w:val="0"/>
          <w:bCs w:val="0"/>
          <w:sz w:val="32"/>
          <w:szCs w:val="20"/>
          <w:lang w:val="en-GB"/>
        </w:rPr>
        <w:t>Scenario</w:t>
      </w:r>
      <w:r>
        <w:rPr>
          <w:rFonts w:hint="eastAsia" w:ascii="Arial" w:hAnsi="Arial" w:eastAsia="Times New Roman"/>
          <w:b w:val="0"/>
          <w:bCs w:val="0"/>
          <w:sz w:val="32"/>
          <w:szCs w:val="20"/>
          <w:lang w:val="en-GB"/>
        </w:rPr>
        <w:t xml:space="preserve"> </w:t>
      </w:r>
      <w:r>
        <w:rPr>
          <w:rFonts w:ascii="Arial" w:hAnsi="Arial" w:eastAsia="Times New Roman"/>
          <w:b w:val="0"/>
          <w:bCs w:val="0"/>
          <w:sz w:val="32"/>
          <w:szCs w:val="20"/>
          <w:lang w:val="en-GB"/>
        </w:rPr>
        <w:t>4</w:t>
      </w:r>
      <w:r>
        <w:rPr>
          <w:rFonts w:hint="eastAsia" w:ascii="Arial" w:hAnsi="Arial" w:eastAsia="Times New Roman"/>
          <w:b w:val="0"/>
          <w:bCs w:val="0"/>
          <w:sz w:val="32"/>
          <w:szCs w:val="20"/>
          <w:lang w:val="en-GB"/>
        </w:rPr>
        <w:t>:</w:t>
      </w:r>
      <w:r>
        <w:rPr>
          <w:rFonts w:ascii="Arial" w:hAnsi="Arial" w:eastAsia="Times New Roman"/>
          <w:b w:val="0"/>
          <w:bCs w:val="0"/>
          <w:sz w:val="32"/>
          <w:szCs w:val="20"/>
          <w:lang w:val="en-GB"/>
        </w:rPr>
        <w:t xml:space="preserve"> </w:t>
      </w:r>
      <w:r>
        <w:rPr>
          <w:rFonts w:hint="eastAsia" w:ascii="Arial" w:hAnsi="Arial" w:eastAsiaTheme="minorEastAsia"/>
          <w:b w:val="0"/>
          <w:bCs w:val="0"/>
          <w:sz w:val="32"/>
          <w:szCs w:val="20"/>
          <w:lang w:val="en-GB" w:eastAsia="zh-CN"/>
        </w:rPr>
        <w:t>V</w:t>
      </w:r>
      <w:r>
        <w:rPr>
          <w:rFonts w:ascii="Arial" w:hAnsi="Arial" w:eastAsia="Times New Roman"/>
          <w:b w:val="0"/>
          <w:bCs w:val="0"/>
          <w:sz w:val="32"/>
          <w:szCs w:val="20"/>
          <w:lang w:val="en-GB"/>
        </w:rPr>
        <w:t xml:space="preserve">ehicle </w:t>
      </w:r>
      <w:r>
        <w:rPr>
          <w:rFonts w:hint="eastAsia" w:ascii="Arial" w:hAnsi="Arial" w:eastAsiaTheme="minorEastAsia"/>
          <w:b w:val="0"/>
          <w:bCs w:val="0"/>
          <w:sz w:val="32"/>
          <w:szCs w:val="20"/>
          <w:lang w:val="en-GB" w:eastAsia="zh-CN"/>
        </w:rPr>
        <w:t>E</w:t>
      </w:r>
      <w:r>
        <w:rPr>
          <w:rFonts w:ascii="Arial" w:hAnsi="Arial" w:eastAsia="Times New Roman"/>
          <w:b w:val="0"/>
          <w:bCs w:val="0"/>
          <w:sz w:val="32"/>
          <w:szCs w:val="20"/>
          <w:lang w:val="en-GB"/>
        </w:rPr>
        <w:t xml:space="preserve">mergency </w:t>
      </w:r>
      <w:r>
        <w:rPr>
          <w:rFonts w:hint="eastAsia" w:ascii="Arial" w:hAnsi="Arial" w:eastAsiaTheme="minorEastAsia"/>
          <w:b w:val="0"/>
          <w:bCs w:val="0"/>
          <w:sz w:val="32"/>
          <w:szCs w:val="20"/>
          <w:lang w:val="en-GB" w:eastAsia="zh-CN"/>
        </w:rPr>
        <w:t>C</w:t>
      </w:r>
      <w:r>
        <w:rPr>
          <w:rFonts w:ascii="Arial" w:hAnsi="Arial" w:eastAsia="Times New Roman"/>
          <w:b w:val="0"/>
          <w:bCs w:val="0"/>
          <w:sz w:val="32"/>
          <w:szCs w:val="20"/>
          <w:lang w:val="en-GB"/>
        </w:rPr>
        <w:t>all</w:t>
      </w:r>
      <w:r>
        <w:rPr>
          <w:rFonts w:hint="eastAsia" w:ascii="Arial" w:hAnsi="Arial" w:eastAsia="Times New Roman"/>
          <w:b w:val="0"/>
          <w:bCs w:val="0"/>
          <w:sz w:val="32"/>
          <w:szCs w:val="20"/>
          <w:lang w:val="en-GB"/>
        </w:rPr>
        <w:t xml:space="preserve"> Communication</w:t>
      </w:r>
      <w:bookmarkEnd w:id="179"/>
    </w:p>
    <w:p w14:paraId="5247EE7F">
      <w:pPr>
        <w:pStyle w:val="5"/>
        <w:keepLines/>
        <w:autoSpaceDE/>
        <w:autoSpaceDN/>
        <w:adjustRightInd/>
        <w:snapToGrid/>
        <w:spacing w:after="180"/>
        <w:ind w:left="1134" w:hanging="1134"/>
        <w:jc w:val="left"/>
        <w:rPr>
          <w:rFonts w:ascii="Arial" w:hAnsi="Arial" w:eastAsia="Times New Roman"/>
          <w:b w:val="0"/>
          <w:sz w:val="28"/>
          <w:szCs w:val="20"/>
          <w:lang w:val="en-GB"/>
        </w:rPr>
      </w:pPr>
      <w:bookmarkStart w:id="180" w:name="_Toc16827"/>
      <w:r>
        <w:rPr>
          <w:rFonts w:ascii="Arial" w:hAnsi="Arial" w:eastAsia="Times New Roman"/>
          <w:b w:val="0"/>
          <w:sz w:val="28"/>
          <w:szCs w:val="20"/>
          <w:lang w:val="en-GB"/>
        </w:rPr>
        <w:t>4.5.</w:t>
      </w:r>
      <w:r>
        <w:rPr>
          <w:rFonts w:hint="eastAsia" w:ascii="Arial" w:hAnsi="Arial" w:eastAsia="宋体"/>
          <w:b w:val="0"/>
          <w:sz w:val="28"/>
          <w:szCs w:val="20"/>
          <w:lang w:val="en-US" w:eastAsia="zh-CN"/>
        </w:rPr>
        <w:t>0</w:t>
      </w:r>
      <w:r>
        <w:rPr>
          <w:rFonts w:hint="eastAsia" w:ascii="Arial" w:hAnsi="Arial" w:eastAsia="Times New Roman"/>
          <w:b w:val="0"/>
          <w:sz w:val="28"/>
          <w:szCs w:val="20"/>
          <w:lang w:val="en-GB"/>
        </w:rPr>
        <w:tab/>
      </w:r>
      <w:r>
        <w:rPr>
          <w:rFonts w:ascii="Arial" w:hAnsi="Arial" w:eastAsia="Times New Roman"/>
          <w:b w:val="0"/>
          <w:sz w:val="28"/>
          <w:szCs w:val="20"/>
          <w:lang w:val="en-GB"/>
        </w:rPr>
        <w:t>General</w:t>
      </w:r>
      <w:bookmarkEnd w:id="180"/>
    </w:p>
    <w:p w14:paraId="404926CA">
      <w:pPr>
        <w:autoSpaceDE/>
        <w:autoSpaceDN/>
        <w:adjustRightInd/>
        <w:snapToGrid/>
        <w:spacing w:after="180"/>
        <w:jc w:val="left"/>
        <w:rPr>
          <w:rFonts w:ascii="Arial" w:hAnsi="Arial" w:eastAsia="Times New Roman"/>
          <w:b w:val="0"/>
          <w:sz w:val="28"/>
          <w:szCs w:val="20"/>
          <w:lang w:val="en-GB" w:eastAsia="zh-CN"/>
        </w:rPr>
      </w:pPr>
      <w:r>
        <w:rPr>
          <w:rFonts w:hint="eastAsia" w:eastAsia="Times New Roman"/>
          <w:sz w:val="20"/>
          <w:szCs w:val="20"/>
          <w:lang w:val="en-GB"/>
        </w:rPr>
        <w:t>T</w:t>
      </w:r>
      <w:r>
        <w:rPr>
          <w:rFonts w:eastAsia="Times New Roman"/>
          <w:sz w:val="20"/>
          <w:szCs w:val="20"/>
          <w:lang w:val="en-GB"/>
        </w:rPr>
        <w:t xml:space="preserve">his is </w:t>
      </w:r>
      <w:r>
        <w:rPr>
          <w:rFonts w:hint="eastAsia" w:eastAsia="Times New Roman"/>
          <w:sz w:val="20"/>
          <w:szCs w:val="20"/>
          <w:lang w:val="en-GB"/>
        </w:rPr>
        <w:t xml:space="preserve">an addition </w:t>
      </w:r>
      <w:r>
        <w:rPr>
          <w:rFonts w:eastAsia="Times New Roman"/>
          <w:sz w:val="20"/>
          <w:szCs w:val="20"/>
          <w:lang w:val="en-GB"/>
        </w:rPr>
        <w:t xml:space="preserve">application scenario </w:t>
      </w:r>
      <w:r>
        <w:rPr>
          <w:rFonts w:hint="eastAsia" w:eastAsia="Times New Roman"/>
          <w:sz w:val="20"/>
          <w:szCs w:val="20"/>
          <w:lang w:val="en-GB"/>
        </w:rPr>
        <w:t>for ULBC to be used</w:t>
      </w:r>
      <w:r>
        <w:rPr>
          <w:rFonts w:eastAsia="Times New Roman"/>
          <w:sz w:val="20"/>
          <w:szCs w:val="20"/>
          <w:lang w:val="en-GB"/>
        </w:rPr>
        <w:t xml:space="preserve"> in vehicle emergency call.</w:t>
      </w:r>
    </w:p>
    <w:p w14:paraId="17D382C8">
      <w:pPr>
        <w:pStyle w:val="5"/>
        <w:keepLines/>
        <w:autoSpaceDE/>
        <w:autoSpaceDN/>
        <w:adjustRightInd/>
        <w:snapToGrid/>
        <w:spacing w:after="180"/>
        <w:ind w:left="1134" w:hanging="1134"/>
        <w:jc w:val="left"/>
        <w:rPr>
          <w:rFonts w:ascii="Arial" w:hAnsi="Arial" w:eastAsia="Times New Roman"/>
          <w:b w:val="0"/>
          <w:sz w:val="28"/>
          <w:szCs w:val="20"/>
          <w:lang w:val="en-GB"/>
        </w:rPr>
      </w:pPr>
      <w:bookmarkStart w:id="181" w:name="_Toc5480"/>
      <w:r>
        <w:rPr>
          <w:rFonts w:ascii="Arial" w:hAnsi="Arial" w:eastAsia="Times New Roman"/>
          <w:b w:val="0"/>
          <w:sz w:val="28"/>
          <w:szCs w:val="20"/>
          <w:lang w:val="en-GB"/>
        </w:rPr>
        <w:t>4.5.1</w:t>
      </w:r>
      <w:r>
        <w:rPr>
          <w:rFonts w:hint="eastAsia" w:ascii="Arial" w:hAnsi="Arial" w:eastAsia="Times New Roman"/>
          <w:b w:val="0"/>
          <w:sz w:val="28"/>
          <w:szCs w:val="20"/>
          <w:lang w:val="en-GB"/>
        </w:rPr>
        <w:tab/>
      </w:r>
      <w:r>
        <w:rPr>
          <w:rFonts w:ascii="Arial" w:hAnsi="Arial" w:eastAsia="Times New Roman"/>
          <w:b w:val="0"/>
          <w:sz w:val="28"/>
          <w:szCs w:val="20"/>
          <w:lang w:val="en-GB"/>
        </w:rPr>
        <w:t>Background</w:t>
      </w:r>
      <w:bookmarkEnd w:id="181"/>
    </w:p>
    <w:p w14:paraId="44E1F3C2">
      <w:pPr>
        <w:autoSpaceDE/>
        <w:autoSpaceDN/>
        <w:adjustRightInd/>
        <w:snapToGrid/>
        <w:spacing w:after="180"/>
        <w:jc w:val="left"/>
        <w:rPr>
          <w:rFonts w:eastAsia="Times New Roman"/>
          <w:sz w:val="20"/>
          <w:szCs w:val="20"/>
          <w:lang w:val="en-GB"/>
        </w:rPr>
      </w:pPr>
      <w:r>
        <w:rPr>
          <w:rFonts w:eastAsia="Times New Roman"/>
          <w:sz w:val="20"/>
          <w:szCs w:val="20"/>
          <w:lang w:val="en-GB"/>
        </w:rPr>
        <w:t>The vehicle emergency call system is an in-vehicle safety technology that automatically dials emergency numbers (such as 112 in the EU) and simultaneously sends a minimum data set (MSD) including precise GPS location, vehicle identification number (VIN), direction and time of the collision when a vehicle is involved in a severe collision. The system is triggered by built-in sensors and also supports activation via a manual SOS button, ensuring that help can still be requested even if the driver is incapacitated. Leveraging GEO satellite, vehicle emergency call can be functional even when there is no terrestrial network.</w:t>
      </w:r>
    </w:p>
    <w:p w14:paraId="48860C06">
      <w:pPr>
        <w:pStyle w:val="5"/>
        <w:keepLines/>
        <w:autoSpaceDE/>
        <w:autoSpaceDN/>
        <w:adjustRightInd/>
        <w:snapToGrid/>
        <w:spacing w:after="180"/>
        <w:ind w:left="1134" w:hanging="1134"/>
        <w:jc w:val="left"/>
        <w:rPr>
          <w:rFonts w:ascii="Arial" w:hAnsi="Arial" w:eastAsia="Times New Roman"/>
          <w:b w:val="0"/>
          <w:sz w:val="28"/>
          <w:szCs w:val="20"/>
          <w:lang w:val="en-GB"/>
        </w:rPr>
      </w:pPr>
      <w:bookmarkStart w:id="182" w:name="_Toc9299"/>
      <w:r>
        <w:rPr>
          <w:rFonts w:ascii="Arial" w:hAnsi="Arial" w:eastAsia="Times New Roman"/>
          <w:b w:val="0"/>
          <w:sz w:val="28"/>
          <w:szCs w:val="20"/>
          <w:lang w:val="en-GB"/>
        </w:rPr>
        <w:t>4.5.2</w:t>
      </w:r>
      <w:r>
        <w:rPr>
          <w:rFonts w:hint="eastAsia" w:ascii="Arial" w:hAnsi="Arial" w:eastAsia="Times New Roman"/>
          <w:b w:val="0"/>
          <w:sz w:val="28"/>
          <w:szCs w:val="20"/>
          <w:lang w:val="en-GB"/>
        </w:rPr>
        <w:tab/>
      </w:r>
      <w:r>
        <w:rPr>
          <w:rFonts w:ascii="Arial" w:hAnsi="Arial" w:eastAsia="Times New Roman"/>
          <w:b w:val="0"/>
          <w:sz w:val="28"/>
          <w:szCs w:val="20"/>
          <w:lang w:val="en-GB"/>
        </w:rPr>
        <w:t>Scenario Description</w:t>
      </w:r>
      <w:bookmarkEnd w:id="182"/>
    </w:p>
    <w:p w14:paraId="20AC144A">
      <w:pPr>
        <w:pStyle w:val="6"/>
        <w:keepLines/>
        <w:autoSpaceDE/>
        <w:autoSpaceDN/>
        <w:adjustRightInd/>
        <w:snapToGrid/>
        <w:spacing w:after="180"/>
        <w:ind w:left="1418" w:hanging="1418"/>
        <w:jc w:val="left"/>
        <w:rPr>
          <w:rFonts w:ascii="Arial" w:hAnsi="Arial" w:eastAsia="Times New Roman"/>
          <w:b w:val="0"/>
          <w:bCs w:val="0"/>
          <w:sz w:val="24"/>
          <w:szCs w:val="20"/>
          <w:lang w:val="en-GB"/>
        </w:rPr>
      </w:pPr>
      <w:bookmarkStart w:id="183" w:name="_Toc11952"/>
      <w:r>
        <w:rPr>
          <w:rFonts w:ascii="Arial" w:hAnsi="Arial" w:eastAsia="Times New Roman"/>
          <w:b w:val="0"/>
          <w:bCs w:val="0"/>
          <w:sz w:val="24"/>
          <w:szCs w:val="20"/>
          <w:lang w:val="en-GB"/>
        </w:rPr>
        <w:t>4.5.2.1</w:t>
      </w:r>
      <w:r>
        <w:rPr>
          <w:rFonts w:hint="eastAsia" w:ascii="Arial" w:hAnsi="Arial" w:eastAsia="Times New Roman"/>
          <w:b w:val="0"/>
          <w:bCs w:val="0"/>
          <w:sz w:val="24"/>
          <w:szCs w:val="20"/>
          <w:lang w:val="en-GB"/>
        </w:rPr>
        <w:tab/>
      </w:r>
      <w:r>
        <w:rPr>
          <w:rFonts w:ascii="Arial" w:hAnsi="Arial" w:eastAsia="Times New Roman"/>
          <w:b w:val="0"/>
          <w:bCs w:val="0"/>
          <w:sz w:val="24"/>
          <w:szCs w:val="20"/>
          <w:lang w:val="en-GB"/>
        </w:rPr>
        <w:t>General</w:t>
      </w:r>
      <w:bookmarkEnd w:id="183"/>
    </w:p>
    <w:p w14:paraId="00D2D407">
      <w:pPr>
        <w:jc w:val="center"/>
        <w:rPr>
          <w:lang w:eastAsia="zh-CN"/>
        </w:rPr>
      </w:pPr>
      <w:r>
        <w:rPr>
          <w:lang w:eastAsia="zh-CN"/>
        </w:rPr>
        <w:drawing>
          <wp:inline distT="0" distB="0" distL="0" distR="0">
            <wp:extent cx="6264275" cy="1384935"/>
            <wp:effectExtent l="0" t="0" r="0"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6264275" cy="1384935"/>
                    </a:xfrm>
                    <a:prstGeom prst="rect">
                      <a:avLst/>
                    </a:prstGeom>
                  </pic:spPr>
                </pic:pic>
              </a:graphicData>
            </a:graphic>
          </wp:inline>
        </w:drawing>
      </w:r>
      <w:r>
        <w:rPr>
          <w:lang w:eastAsia="zh-CN"/>
        </w:rPr>
        <w:t xml:space="preserve"> </w:t>
      </w:r>
    </w:p>
    <w:p w14:paraId="036FABE5">
      <w:pPr>
        <w:jc w:val="center"/>
        <w:rPr>
          <w:rFonts w:ascii="Arial" w:hAnsi="Arial" w:eastAsia="Times New Roman"/>
          <w:b/>
          <w:sz w:val="20"/>
          <w:szCs w:val="20"/>
          <w:lang w:val="en-GB"/>
        </w:rPr>
      </w:pPr>
      <w:r>
        <w:rPr>
          <w:rFonts w:ascii="Arial" w:hAnsi="Arial" w:eastAsia="Times New Roman"/>
          <w:b/>
          <w:sz w:val="20"/>
          <w:szCs w:val="20"/>
          <w:lang w:val="en-GB"/>
        </w:rPr>
        <w:t>Figure 4.5.2.1-1: Bi-directional voice data flow for vehicle emergency call scenario</w:t>
      </w:r>
    </w:p>
    <w:p w14:paraId="21D5271A">
      <w:pPr>
        <w:autoSpaceDE/>
        <w:autoSpaceDN/>
        <w:adjustRightInd/>
        <w:snapToGrid/>
        <w:spacing w:after="180"/>
        <w:jc w:val="left"/>
        <w:rPr>
          <w:rFonts w:eastAsia="Times New Roman"/>
          <w:sz w:val="20"/>
          <w:szCs w:val="20"/>
          <w:lang w:val="en-GB"/>
        </w:rPr>
      </w:pPr>
      <w:r>
        <w:rPr>
          <w:rFonts w:eastAsia="Times New Roman"/>
          <w:sz w:val="20"/>
          <w:szCs w:val="20"/>
          <w:lang w:val="en-GB"/>
        </w:rPr>
        <w:t xml:space="preserve">In vehicle emergency call scenario, the bi-directional voice data flow is illustrated in figure 4.5.2.1-1. </w:t>
      </w:r>
      <w:r>
        <w:rPr>
          <w:rFonts w:hint="eastAsia" w:eastAsia="Times New Roman"/>
          <w:sz w:val="20"/>
          <w:szCs w:val="20"/>
          <w:lang w:val="en-GB"/>
        </w:rPr>
        <w:t xml:space="preserve">The typical UE in this scenario includes </w:t>
      </w:r>
      <w:r>
        <w:rPr>
          <w:rFonts w:eastAsia="Times New Roman"/>
          <w:sz w:val="20"/>
          <w:szCs w:val="20"/>
          <w:lang w:val="en-GB"/>
        </w:rPr>
        <w:t xml:space="preserve">vehicle </w:t>
      </w:r>
      <w:r>
        <w:rPr>
          <w:rFonts w:hint="eastAsia" w:eastAsia="Times New Roman"/>
          <w:sz w:val="20"/>
          <w:szCs w:val="20"/>
          <w:lang w:val="en-GB"/>
        </w:rPr>
        <w:t xml:space="preserve">with integrated microphones and speakers. </w:t>
      </w:r>
      <w:r>
        <w:rPr>
          <w:rFonts w:eastAsia="Times New Roman"/>
          <w:sz w:val="20"/>
          <w:szCs w:val="20"/>
          <w:lang w:val="en-GB"/>
        </w:rPr>
        <w:t xml:space="preserve">One party in the conversation is assumed to be using vehicle over a </w:t>
      </w:r>
      <w:r>
        <w:rPr>
          <w:rFonts w:hint="eastAsia" w:eastAsia="Times New Roman"/>
          <w:sz w:val="20"/>
          <w:szCs w:val="20"/>
          <w:lang w:val="en-GB"/>
        </w:rPr>
        <w:t xml:space="preserve">GEO </w:t>
      </w:r>
      <w:r>
        <w:rPr>
          <w:rFonts w:eastAsia="Times New Roman"/>
          <w:sz w:val="20"/>
          <w:szCs w:val="20"/>
          <w:lang w:val="en-GB"/>
        </w:rPr>
        <w:t xml:space="preserve">satellite network, while the other like an emergency response center </w:t>
      </w:r>
      <w:r>
        <w:rPr>
          <w:rFonts w:hint="eastAsia" w:eastAsia="Times New Roman"/>
          <w:sz w:val="20"/>
          <w:szCs w:val="20"/>
          <w:lang w:val="en-GB"/>
        </w:rPr>
        <w:t>is</w:t>
      </w:r>
      <w:r>
        <w:rPr>
          <w:rFonts w:eastAsia="Times New Roman"/>
          <w:sz w:val="20"/>
          <w:szCs w:val="20"/>
          <w:lang w:val="en-GB"/>
        </w:rPr>
        <w:t xml:space="preserve"> on a terrestrial mobile network (e.g., VoLTE, VoNR), a fixed-line connection, or another IMS-supported platform.</w:t>
      </w:r>
      <w:r>
        <w:rPr>
          <w:rFonts w:hint="eastAsia" w:eastAsia="Times New Roman"/>
          <w:sz w:val="20"/>
          <w:szCs w:val="20"/>
          <w:lang w:val="en-GB"/>
        </w:rPr>
        <w:t xml:space="preserve"> The service is provided by</w:t>
      </w:r>
      <w:r>
        <w:rPr>
          <w:rFonts w:eastAsia="Times New Roman"/>
          <w:sz w:val="20"/>
          <w:szCs w:val="20"/>
          <w:lang w:val="en-GB"/>
        </w:rPr>
        <w:t xml:space="preserve"> vehicle emergency call service providers and vehicle manufacturers.</w:t>
      </w:r>
    </w:p>
    <w:p w14:paraId="7A1FD1AF">
      <w:pPr>
        <w:autoSpaceDE/>
        <w:autoSpaceDN/>
        <w:adjustRightInd/>
        <w:snapToGrid/>
        <w:spacing w:after="180"/>
        <w:jc w:val="left"/>
        <w:rPr>
          <w:rFonts w:eastAsia="Times New Roman"/>
          <w:sz w:val="20"/>
          <w:szCs w:val="20"/>
          <w:lang w:val="en-GB"/>
        </w:rPr>
      </w:pPr>
      <w:r>
        <w:rPr>
          <w:rFonts w:eastAsia="Times New Roman"/>
          <w:sz w:val="20"/>
          <w:szCs w:val="20"/>
          <w:lang w:val="en-GB"/>
        </w:rPr>
        <w:t>In a common scenario,</w:t>
      </w:r>
      <w:r>
        <w:rPr>
          <w:rFonts w:hint="eastAsia" w:eastAsia="Times New Roman"/>
          <w:sz w:val="20"/>
          <w:szCs w:val="20"/>
          <w:lang w:val="en-GB"/>
        </w:rPr>
        <w:t xml:space="preserve"> </w:t>
      </w:r>
      <w:r>
        <w:rPr>
          <w:rFonts w:eastAsia="Times New Roman"/>
          <w:sz w:val="20"/>
          <w:szCs w:val="20"/>
          <w:lang w:val="en-GB"/>
        </w:rPr>
        <w:t>car crash happened and there is no terrestrial network, a call will be initiated automatically from vehicle or manually by users to emergency response center via GEO communication channel. It’s required by vehicle emergency call specification that the noise captured within vehicle should be delivered to emergency response center with fidelity. However, in the opposite direction, noise preservation may not be required.</w:t>
      </w:r>
    </w:p>
    <w:p w14:paraId="29D3752C">
      <w:pPr>
        <w:autoSpaceDE/>
        <w:autoSpaceDN/>
        <w:adjustRightInd/>
        <w:snapToGrid/>
        <w:spacing w:after="180"/>
        <w:jc w:val="left"/>
        <w:rPr>
          <w:rFonts w:eastAsia="Times New Roman"/>
          <w:sz w:val="20"/>
          <w:szCs w:val="20"/>
          <w:lang w:val="en-GB"/>
        </w:rPr>
      </w:pPr>
      <w:r>
        <w:rPr>
          <w:rFonts w:hint="eastAsia" w:eastAsia="Times New Roman"/>
          <w:sz w:val="20"/>
          <w:szCs w:val="20"/>
          <w:lang w:val="en-GB"/>
        </w:rPr>
        <w:t>T</w:t>
      </w:r>
      <w:r>
        <w:rPr>
          <w:rFonts w:eastAsia="Times New Roman"/>
          <w:sz w:val="20"/>
          <w:szCs w:val="20"/>
          <w:lang w:val="en-GB"/>
        </w:rPr>
        <w:t>his link between vehicle and emergency response center is a dedicated system which means that no mobile phone will be involved.</w:t>
      </w:r>
    </w:p>
    <w:p w14:paraId="4E224642">
      <w:pPr>
        <w:pStyle w:val="98"/>
        <w:autoSpaceDE/>
        <w:autoSpaceDN/>
        <w:adjustRightInd/>
        <w:snapToGrid/>
        <w:spacing w:after="180"/>
        <w:jc w:val="left"/>
        <w:rPr>
          <w:lang w:val="en-GB"/>
        </w:rPr>
      </w:pPr>
      <w:r>
        <w:rPr>
          <w:lang w:val="en-GB"/>
        </w:rPr>
        <w:t xml:space="preserve">NOTE: </w:t>
      </w:r>
      <w:r>
        <w:rPr>
          <w:lang w:val="en-GB"/>
        </w:rPr>
        <w:tab/>
      </w:r>
      <w:r>
        <w:rPr>
          <w:lang w:val="en-GB"/>
        </w:rPr>
        <w:t>Core network typically stands for 3GPP core network and IMS core network.</w:t>
      </w:r>
    </w:p>
    <w:p w14:paraId="05B0F6E0">
      <w:pPr>
        <w:rPr>
          <w:lang w:eastAsia="zh-CN"/>
        </w:rPr>
      </w:pPr>
    </w:p>
    <w:p w14:paraId="0D1BB630">
      <w:pPr>
        <w:pStyle w:val="5"/>
        <w:keepLines/>
        <w:autoSpaceDE/>
        <w:autoSpaceDN/>
        <w:adjustRightInd/>
        <w:snapToGrid/>
        <w:spacing w:after="180"/>
        <w:ind w:left="1134" w:hanging="1134"/>
        <w:jc w:val="left"/>
        <w:rPr>
          <w:lang w:eastAsia="zh-CN"/>
        </w:rPr>
      </w:pPr>
      <w:bookmarkStart w:id="184" w:name="_Toc11118"/>
      <w:r>
        <w:rPr>
          <w:rFonts w:ascii="Arial" w:hAnsi="Arial" w:eastAsia="Times New Roman"/>
          <w:b w:val="0"/>
          <w:sz w:val="28"/>
          <w:szCs w:val="20"/>
          <w:lang w:val="en-GB"/>
        </w:rPr>
        <w:t>4.5.</w:t>
      </w:r>
      <w:r>
        <w:rPr>
          <w:rFonts w:hint="eastAsia" w:ascii="Arial" w:hAnsi="Arial" w:eastAsia="Times New Roman"/>
          <w:b w:val="0"/>
          <w:sz w:val="28"/>
          <w:szCs w:val="20"/>
          <w:lang w:val="en-GB"/>
        </w:rPr>
        <w:t>3</w:t>
      </w:r>
      <w:r>
        <w:rPr>
          <w:rFonts w:ascii="Arial" w:hAnsi="Arial" w:eastAsia="Times New Roman"/>
          <w:b w:val="0"/>
          <w:sz w:val="28"/>
          <w:szCs w:val="20"/>
          <w:lang w:val="en-GB"/>
        </w:rPr>
        <w:tab/>
      </w:r>
      <w:r>
        <w:rPr>
          <w:rFonts w:ascii="Arial" w:hAnsi="Arial" w:eastAsia="Times New Roman"/>
          <w:b w:val="0"/>
          <w:sz w:val="28"/>
          <w:szCs w:val="20"/>
          <w:lang w:val="en-GB"/>
        </w:rPr>
        <w:t>Derived high-level prerequisites</w:t>
      </w:r>
      <w:r>
        <w:rPr>
          <w:rFonts w:hint="eastAsia" w:ascii="Arial" w:hAnsi="Arial" w:eastAsia="Times New Roman"/>
          <w:b w:val="0"/>
          <w:sz w:val="28"/>
          <w:szCs w:val="20"/>
          <w:lang w:val="en-GB"/>
        </w:rPr>
        <w:t xml:space="preserve"> from SA4</w:t>
      </w:r>
      <w:bookmarkEnd w:id="184"/>
    </w:p>
    <w:p w14:paraId="06C3A173">
      <w:pPr>
        <w:pStyle w:val="6"/>
        <w:keepLines/>
        <w:autoSpaceDE/>
        <w:autoSpaceDN/>
        <w:adjustRightInd/>
        <w:snapToGrid/>
        <w:spacing w:after="180"/>
        <w:ind w:left="1418" w:hanging="1418"/>
        <w:jc w:val="left"/>
        <w:rPr>
          <w:rFonts w:ascii="Arial" w:hAnsi="Arial" w:eastAsia="Times New Roman"/>
          <w:b w:val="0"/>
          <w:bCs w:val="0"/>
          <w:sz w:val="24"/>
          <w:szCs w:val="20"/>
          <w:lang w:val="en-GB"/>
        </w:rPr>
      </w:pPr>
      <w:bookmarkStart w:id="185" w:name="_Toc24103"/>
      <w:r>
        <w:rPr>
          <w:rFonts w:ascii="Arial" w:hAnsi="Arial" w:eastAsia="Times New Roman"/>
          <w:b w:val="0"/>
          <w:bCs w:val="0"/>
          <w:sz w:val="24"/>
          <w:szCs w:val="20"/>
          <w:lang w:val="en-GB"/>
        </w:rPr>
        <w:t>4.5</w:t>
      </w:r>
      <w:r>
        <w:rPr>
          <w:rFonts w:hint="eastAsia" w:ascii="Arial" w:hAnsi="Arial" w:eastAsia="Times New Roman"/>
          <w:b w:val="0"/>
          <w:bCs w:val="0"/>
          <w:sz w:val="24"/>
          <w:szCs w:val="20"/>
          <w:lang w:val="en-GB"/>
        </w:rPr>
        <w:t>.3</w:t>
      </w:r>
      <w:r>
        <w:rPr>
          <w:rFonts w:ascii="Arial" w:hAnsi="Arial" w:eastAsia="Times New Roman"/>
          <w:b w:val="0"/>
          <w:bCs w:val="0"/>
          <w:sz w:val="24"/>
          <w:szCs w:val="20"/>
          <w:lang w:val="en-GB"/>
        </w:rPr>
        <w:t>.1</w:t>
      </w:r>
      <w:r>
        <w:rPr>
          <w:rFonts w:hint="eastAsia" w:ascii="Arial" w:hAnsi="Arial" w:eastAsia="Times New Roman"/>
          <w:b w:val="0"/>
          <w:bCs w:val="0"/>
          <w:sz w:val="24"/>
          <w:szCs w:val="20"/>
          <w:lang w:val="en-GB"/>
        </w:rPr>
        <w:tab/>
      </w:r>
      <w:r>
        <w:rPr>
          <w:rFonts w:ascii="Arial" w:hAnsi="Arial" w:eastAsia="Times New Roman"/>
          <w:b w:val="0"/>
          <w:bCs w:val="0"/>
          <w:sz w:val="24"/>
          <w:szCs w:val="20"/>
          <w:lang w:val="en-GB"/>
        </w:rPr>
        <w:t>General</w:t>
      </w:r>
      <w:bookmarkEnd w:id="185"/>
    </w:p>
    <w:p w14:paraId="55756CE3">
      <w:pPr>
        <w:autoSpaceDE/>
        <w:autoSpaceDN/>
        <w:adjustRightInd/>
        <w:snapToGrid/>
        <w:spacing w:after="180"/>
        <w:jc w:val="left"/>
      </w:pPr>
      <w:r>
        <w:rPr>
          <w:rFonts w:eastAsia="Times New Roman"/>
          <w:sz w:val="20"/>
          <w:szCs w:val="20"/>
          <w:lang w:val="en-GB"/>
        </w:rPr>
        <w:t>The following general prerequisites for the ULBC apply based on application scenario 4.</w:t>
      </w:r>
    </w:p>
    <w:p w14:paraId="4EE4A2B5">
      <w:pPr>
        <w:pStyle w:val="97"/>
        <w:rPr>
          <w:lang w:val="en-US"/>
        </w:rPr>
      </w:pPr>
      <w:r>
        <w:rPr>
          <w:lang w:val="en-US"/>
        </w:rPr>
        <w:t>Editor’s note:</w:t>
      </w:r>
      <w:r>
        <w:rPr>
          <w:lang w:val="en-US"/>
        </w:rPr>
        <w:tab/>
      </w:r>
      <w:r>
        <w:rPr>
          <w:lang w:val="en-US"/>
        </w:rPr>
        <w:t xml:space="preserve">Some high-level prerequisites could be added such as: </w:t>
      </w:r>
    </w:p>
    <w:p w14:paraId="584A01D0">
      <w:pPr>
        <w:pStyle w:val="97"/>
        <w:rPr>
          <w:lang w:val="en-US"/>
        </w:rPr>
      </w:pPr>
      <w:r>
        <w:rPr>
          <w:lang w:val="en-US"/>
        </w:rPr>
        <w:t>"To serve application scenario 4, the ULBC codec is expected to meet the following high-level prerequisites:</w:t>
      </w:r>
    </w:p>
    <w:p w14:paraId="5EA55FF1">
      <w:pPr>
        <w:pStyle w:val="97"/>
        <w:rPr>
          <w:lang w:val="en-US"/>
        </w:rPr>
      </w:pPr>
      <w:r>
        <w:rPr>
          <w:lang w:val="en-US"/>
        </w:rPr>
        <w:t>- Very low bitrate support</w:t>
      </w:r>
    </w:p>
    <w:p w14:paraId="18536121">
      <w:pPr>
        <w:pStyle w:val="97"/>
        <w:ind w:left="284" w:firstLine="0"/>
        <w:rPr>
          <w:lang w:val="en-US"/>
        </w:rPr>
      </w:pPr>
      <w:r>
        <w:rPr>
          <w:lang w:val="en-US"/>
        </w:rPr>
        <w:t xml:space="preserve">- Background noise preserved and no DTX during the call at least for the direction from </w:t>
      </w:r>
      <w:r>
        <w:t>vehicle to emergency response center</w:t>
      </w:r>
    </w:p>
    <w:p w14:paraId="7AB9EE48">
      <w:pPr>
        <w:pStyle w:val="97"/>
        <w:rPr>
          <w:lang w:val="en-US"/>
        </w:rPr>
      </w:pPr>
      <w:r>
        <w:rPr>
          <w:lang w:val="en-US"/>
        </w:rPr>
        <w:t>- Error concealment</w:t>
      </w:r>
    </w:p>
    <w:p w14:paraId="732EF875">
      <w:pPr>
        <w:pStyle w:val="97"/>
        <w:rPr>
          <w:lang w:val="en-US"/>
        </w:rPr>
      </w:pPr>
      <w:r>
        <w:rPr>
          <w:lang w:val="en-US"/>
        </w:rPr>
        <w:t>- Implementable in real-time (encoding and decoding)</w:t>
      </w:r>
    </w:p>
    <w:p w14:paraId="3A9CEBBB">
      <w:pPr>
        <w:pStyle w:val="97"/>
        <w:rPr>
          <w:lang w:val="en-US"/>
        </w:rPr>
      </w:pPr>
      <w:r>
        <w:rPr>
          <w:lang w:val="en-US"/>
        </w:rPr>
        <w:t>- Good audio quality to ensure a reasonable QoE</w:t>
      </w:r>
    </w:p>
    <w:p w14:paraId="7F2D018C">
      <w:pPr>
        <w:pStyle w:val="97"/>
        <w:rPr>
          <w:lang w:val="en-US"/>
        </w:rPr>
      </w:pPr>
      <w:r>
        <w:rPr>
          <w:lang w:val="en-US"/>
        </w:rPr>
        <w:t>- Constraint on hardware can be relaxed comparing to that for mobile phone"</w:t>
      </w:r>
    </w:p>
    <w:p w14:paraId="2634335C">
      <w:pPr>
        <w:pStyle w:val="97"/>
        <w:spacing w:after="0"/>
        <w:ind w:left="0" w:firstLine="0"/>
        <w:rPr>
          <w:rFonts w:eastAsia="宋体"/>
          <w:lang w:val="en-US" w:eastAsia="zh-CN"/>
        </w:rPr>
      </w:pPr>
    </w:p>
    <w:p w14:paraId="1CD00AC2">
      <w:pPr>
        <w:pStyle w:val="3"/>
        <w:rPr>
          <w:rFonts w:eastAsia="宋体"/>
          <w:lang w:val="en-US" w:eastAsia="zh-CN"/>
        </w:rPr>
      </w:pPr>
      <w:bookmarkStart w:id="186" w:name="_Toc191892941"/>
      <w:bookmarkStart w:id="187" w:name="_Toc24914"/>
      <w:bookmarkStart w:id="188" w:name="_Toc20198"/>
      <w:bookmarkStart w:id="189" w:name="_Toc25693"/>
      <w:bookmarkStart w:id="190" w:name="_Toc1923725387"/>
      <w:bookmarkStart w:id="191" w:name="_Toc214653520"/>
      <w:bookmarkStart w:id="192" w:name="_Toc27432"/>
      <w:bookmarkStart w:id="193" w:name="_Toc5587"/>
      <w:r>
        <w:t>5</w:t>
      </w:r>
      <w:r>
        <w:tab/>
      </w:r>
      <w:r>
        <w:rPr>
          <w:rFonts w:hint="eastAsia" w:eastAsia="宋体"/>
          <w:lang w:val="en-US" w:eastAsia="zh-CN"/>
        </w:rPr>
        <w:t>C</w:t>
      </w:r>
      <w:r>
        <w:t>hannel characteristics</w:t>
      </w:r>
      <w:bookmarkEnd w:id="186"/>
      <w:r>
        <w:rPr>
          <w:rFonts w:hint="eastAsia" w:eastAsia="宋体"/>
          <w:lang w:val="en-US" w:eastAsia="zh-CN"/>
        </w:rPr>
        <w:t xml:space="preserve"> and service-related dependencies</w:t>
      </w:r>
      <w:bookmarkEnd w:id="187"/>
      <w:bookmarkEnd w:id="188"/>
      <w:bookmarkEnd w:id="189"/>
      <w:bookmarkEnd w:id="190"/>
      <w:bookmarkEnd w:id="191"/>
      <w:bookmarkEnd w:id="192"/>
      <w:bookmarkEnd w:id="193"/>
    </w:p>
    <w:p w14:paraId="743970A4">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5AA33E4F">
      <w:pPr>
        <w:pStyle w:val="97"/>
        <w:ind w:hanging="1133"/>
      </w:pPr>
      <w:r>
        <w:rPr>
          <w:rFonts w:eastAsia="宋体"/>
          <w:lang w:val="en-US" w:eastAsia="zh-CN"/>
        </w:rPr>
        <w:t xml:space="preserve">2. </w:t>
      </w:r>
      <w:r>
        <w:t>Study GEO channel characteristics and derive service-related dependencies</w:t>
      </w:r>
      <w:r>
        <w:rPr>
          <w:lang w:val="en-US" w:eastAsia="zh-CN"/>
        </w:rPr>
        <w:t xml:space="preserve">, </w:t>
      </w:r>
      <w:r>
        <w:t>e.g. bitrates, mouth-</w:t>
      </w:r>
      <w:r>
        <w:rPr>
          <w:rFonts w:hint="eastAsia" w:eastAsia="宋体"/>
          <w:lang w:val="en-US" w:eastAsia="zh-CN"/>
        </w:rPr>
        <w:tab/>
      </w:r>
      <w:r>
        <w:rPr>
          <w:rFonts w:hint="eastAsia" w:eastAsia="宋体"/>
          <w:lang w:val="en-US" w:eastAsia="zh-CN"/>
        </w:rPr>
        <w:tab/>
      </w:r>
      <w:r>
        <w:t>to-ear delay or loss/delay/jitter profiles.</w:t>
      </w:r>
    </w:p>
    <w:p w14:paraId="439A4AC5">
      <w:pPr>
        <w:pStyle w:val="98"/>
        <w:ind w:left="1137" w:hanging="850"/>
      </w:pPr>
      <w:r>
        <w:rPr>
          <w:color w:val="FF0000"/>
        </w:rPr>
        <w:t xml:space="preserve">NOTE: </w:t>
      </w:r>
      <w:r>
        <w:rPr>
          <w:color w:val="FF0000"/>
        </w:rPr>
        <w:tab/>
      </w:r>
      <w:r>
        <w:rPr>
          <w:color w:val="FF0000"/>
        </w:rPr>
        <w:t>Any impact of ultra-low bitrate voice codec in NB-IoT services is outside of the scope of the study and is expected to be addressed by other working groups.</w:t>
      </w:r>
    </w:p>
    <w:p w14:paraId="11333AE4">
      <w:pPr>
        <w:pStyle w:val="97"/>
      </w:pPr>
      <w:r>
        <w:rPr>
          <w:rFonts w:eastAsia="宋体"/>
          <w:lang w:val="en-US" w:eastAsia="zh-CN"/>
        </w:rPr>
        <w:t>8.</w:t>
      </w:r>
      <w:r>
        <w:rPr>
          <w:rFonts w:eastAsia="宋体"/>
          <w:lang w:val="en-US" w:eastAsia="zh-CN"/>
        </w:rPr>
        <w:tab/>
      </w:r>
      <w:r>
        <w:rPr>
          <w:rFonts w:eastAsia="宋体"/>
          <w:lang w:val="en-US" w:eastAsia="zh-CN"/>
        </w:rPr>
        <w:t xml:space="preserve"> </w:t>
      </w:r>
      <w:r>
        <w:t>Coordinate work with other 3GPP groups e.g. SA2, RAN, CT1, and others as needed.</w:t>
      </w:r>
    </w:p>
    <w:p w14:paraId="7566EFB4">
      <w:pPr>
        <w:pStyle w:val="4"/>
      </w:pPr>
      <w:bookmarkStart w:id="194" w:name="_Toc1686273724"/>
      <w:bookmarkStart w:id="195" w:name="_Toc214653521"/>
      <w:bookmarkStart w:id="196" w:name="_Toc24378"/>
      <w:r>
        <w:rPr>
          <w:rFonts w:hint="eastAsia"/>
          <w:lang w:val="en-US" w:eastAsia="zh-CN"/>
        </w:rPr>
        <w:t>5.1</w:t>
      </w:r>
      <w:r>
        <w:rPr>
          <w:rFonts w:hint="eastAsia"/>
          <w:lang w:val="en-US" w:eastAsia="zh-CN"/>
        </w:rPr>
        <w:tab/>
      </w:r>
      <w:r>
        <w:t>Estimation of mouth to ear delay for GEO scenarios</w:t>
      </w:r>
      <w:bookmarkEnd w:id="194"/>
      <w:bookmarkEnd w:id="195"/>
      <w:bookmarkEnd w:id="196"/>
    </w:p>
    <w:p w14:paraId="0906B30C">
      <w:pPr>
        <w:pStyle w:val="5"/>
      </w:pPr>
      <w:bookmarkStart w:id="197" w:name="_Toc860789809"/>
      <w:bookmarkStart w:id="198" w:name="_Toc20981"/>
      <w:bookmarkStart w:id="199" w:name="_Toc214653522"/>
      <w:r>
        <w:rPr>
          <w:rFonts w:hint="eastAsia" w:eastAsia="宋体"/>
          <w:lang w:val="en-US" w:eastAsia="zh-CN"/>
        </w:rPr>
        <w:t>5.1</w:t>
      </w:r>
      <w:r>
        <w:t>.1</w:t>
      </w:r>
      <w:r>
        <w:rPr>
          <w:rFonts w:hint="eastAsia" w:eastAsia="宋体"/>
          <w:lang w:val="en-US" w:eastAsia="zh-CN"/>
        </w:rPr>
        <w:tab/>
      </w:r>
      <w:r>
        <w:t>Overview</w:t>
      </w:r>
      <w:bookmarkEnd w:id="197"/>
      <w:bookmarkEnd w:id="198"/>
      <w:bookmarkEnd w:id="199"/>
    </w:p>
    <w:p w14:paraId="610F80FD">
      <w:r>
        <w:t>This clause estimates the mouth to ear (M2E) delay for IMS voice call over GEO satellites based on the application scenario introduced in clause 4.2. Two sub-scenarios are considered:</w:t>
      </w:r>
    </w:p>
    <w:p w14:paraId="2AD45B81">
      <w:pPr>
        <w:pStyle w:val="114"/>
      </w:pPr>
      <w:r>
        <w:rPr>
          <w:b/>
          <w:bCs/>
        </w:rPr>
        <w:t>-</w:t>
      </w:r>
      <w:r>
        <w:rPr>
          <w:b/>
          <w:bCs/>
        </w:rPr>
        <w:tab/>
      </w:r>
      <w:r>
        <w:rPr>
          <w:b/>
          <w:bCs/>
        </w:rPr>
        <w:t>Main Scenario (see clause 4.2.2.2):</w:t>
      </w:r>
      <w:r>
        <w:t xml:space="preserve"> UE1 is connected via satellite while UE2 is connected via terrestrial network which corresponds to the signal flow UE1 </w:t>
      </w:r>
      <w:r>
        <w:rPr>
          <w:rFonts w:ascii="Wingdings" w:hAnsi="Wingdings" w:eastAsia="Wingdings" w:cs="Wingdings"/>
        </w:rPr>
        <w:t>à</w:t>
      </w:r>
      <w:r>
        <w:t xml:space="preserve">GEO satellite </w:t>
      </w:r>
      <w:r>
        <w:rPr>
          <w:rFonts w:ascii="Wingdings" w:hAnsi="Wingdings" w:eastAsia="Wingdings" w:cs="Wingdings"/>
        </w:rPr>
        <w:t>à</w:t>
      </w:r>
      <w:r>
        <w:t>Ground station</w:t>
      </w:r>
      <w:r>
        <w:rPr>
          <w:rFonts w:ascii="Wingdings" w:hAnsi="Wingdings" w:eastAsia="Wingdings" w:cs="Wingdings"/>
        </w:rPr>
        <w:t>à</w:t>
      </w:r>
      <w:r>
        <w:t>Core network</w:t>
      </w:r>
      <w:r>
        <w:rPr>
          <w:rFonts w:ascii="Wingdings" w:hAnsi="Wingdings" w:eastAsia="Wingdings" w:cs="Wingdings"/>
        </w:rPr>
        <w:t>à</w:t>
      </w:r>
      <w:r>
        <w:t xml:space="preserve"> eNodeB </w:t>
      </w:r>
      <w:r>
        <w:rPr>
          <w:rFonts w:ascii="Wingdings" w:hAnsi="Wingdings" w:eastAsia="Wingdings" w:cs="Wingdings"/>
        </w:rPr>
        <w:t>à</w:t>
      </w:r>
      <w:r>
        <w:t>UE2</w:t>
      </w:r>
    </w:p>
    <w:p w14:paraId="2FC7256D">
      <w:pPr>
        <w:pStyle w:val="114"/>
      </w:pPr>
    </w:p>
    <w:p w14:paraId="05F39DF8">
      <w:pPr>
        <w:pStyle w:val="114"/>
      </w:pPr>
      <w:r>
        <w:rPr>
          <w:rFonts w:hint="eastAsia" w:eastAsia="宋体"/>
          <w:lang w:val="en-US" w:eastAsia="zh-CN"/>
        </w:rPr>
        <w:t>-</w:t>
      </w:r>
      <w:r>
        <w:rPr>
          <w:rFonts w:hint="eastAsia" w:eastAsia="宋体"/>
          <w:lang w:val="en-US" w:eastAsia="zh-CN"/>
        </w:rPr>
        <w:tab/>
      </w:r>
      <w:r>
        <w:rPr>
          <w:b/>
          <w:bCs/>
        </w:rPr>
        <w:t xml:space="preserve">Sub-Scenario 1 (see clause 4.2.2.3): </w:t>
      </w:r>
      <w:r>
        <w:t xml:space="preserve">Both UEs are connected to a GEO satellite which corresponds to the signal flow UE1 àGEO satellite àGround stationàCore networkàGround stationàGEO satelliteàUE2 </w:t>
      </w:r>
    </w:p>
    <w:p w14:paraId="6DFFDEA0">
      <w:r>
        <w:t>This approach aims to estimate the maximum and minimum delay components in the signal flow and finally to estimate a range of the. mouth-to-ear delay accordingly. The estimation assumes jitter free case and no network congestion.</w:t>
      </w:r>
    </w:p>
    <w:p w14:paraId="0C0C8E6C">
      <w:pPr>
        <w:pStyle w:val="98"/>
      </w:pPr>
      <w:r>
        <w:t xml:space="preserve">NOTE: In practical deployments, various jitter and network conditions can arise. </w:t>
      </w:r>
    </w:p>
    <w:p w14:paraId="58C08718">
      <w:pPr>
        <w:pStyle w:val="97"/>
      </w:pPr>
      <w:r>
        <w:t>Editor’s note: The scenarios and the terminology of this clause needs to be aligned with clause 4.) “Application Scenario” where a detailed description of the call scenarios is expected.</w:t>
      </w:r>
    </w:p>
    <w:p w14:paraId="6D0B96F5">
      <w:pPr>
        <w:pStyle w:val="5"/>
      </w:pPr>
      <w:bookmarkStart w:id="200" w:name="_Toc1844473671"/>
      <w:bookmarkStart w:id="201" w:name="_Toc214653523"/>
      <w:bookmarkStart w:id="202" w:name="_Toc27745"/>
      <w:r>
        <w:rPr>
          <w:rFonts w:hint="eastAsia" w:eastAsia="宋体"/>
          <w:lang w:val="en-US" w:eastAsia="zh-CN"/>
        </w:rPr>
        <w:t>5.1</w:t>
      </w:r>
      <w:r>
        <w:t>.2</w:t>
      </w:r>
      <w:r>
        <w:tab/>
      </w:r>
      <w:r>
        <w:t>Delay components</w:t>
      </w:r>
      <w:bookmarkEnd w:id="200"/>
      <w:bookmarkEnd w:id="201"/>
      <w:bookmarkEnd w:id="202"/>
    </w:p>
    <w:p w14:paraId="70AB1CC7">
      <w:pPr>
        <w:pStyle w:val="6"/>
      </w:pPr>
      <w:bookmarkStart w:id="203" w:name="_Toc1142544052"/>
      <w:bookmarkStart w:id="204" w:name="_Toc26358"/>
      <w:bookmarkStart w:id="205" w:name="_Toc214653524"/>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bookmarkEnd w:id="203"/>
      <w:bookmarkEnd w:id="204"/>
      <w:bookmarkEnd w:id="205"/>
      <w:r>
        <w:tab/>
      </w:r>
    </w:p>
    <w:p w14:paraId="6F7BEE29">
      <w:pPr>
        <w:rPr>
          <w:b/>
          <w:bCs/>
        </w:rPr>
      </w:pPr>
      <w:r>
        <w:t xml:space="preserve">In this clause, the individual delay components that contribute to the mouth-to-ear delay are introduced and derived. The derived values are independent of the signal flow direction. </w:t>
      </w:r>
    </w:p>
    <w:p w14:paraId="006C7C15">
      <w:pPr>
        <w:pStyle w:val="6"/>
      </w:pPr>
      <w:bookmarkStart w:id="206" w:name="_Toc2086594137"/>
      <w:bookmarkStart w:id="207" w:name="_Toc29849"/>
      <w:bookmarkStart w:id="208" w:name="_Toc214653525"/>
      <w:r>
        <w:rPr>
          <w:rFonts w:hint="eastAsia" w:eastAsia="宋体"/>
          <w:lang w:val="en-US" w:eastAsia="zh-CN"/>
        </w:rPr>
        <w:t>5.1</w:t>
      </w:r>
      <w:r>
        <w:t>.2.2</w:t>
      </w:r>
      <w:r>
        <w:tab/>
      </w:r>
      <w:r>
        <w:t>UE Delay considering IMS codecs</w:t>
      </w:r>
      <w:bookmarkEnd w:id="206"/>
      <w:bookmarkEnd w:id="207"/>
      <w:bookmarkEnd w:id="208"/>
    </w:p>
    <w:p w14:paraId="5CE0D55E">
      <w:r>
        <w:fldChar w:fldCharType="begin"/>
      </w:r>
      <w:r>
        <w:instrText xml:space="preserve"> HYPERLINK "https://portal.3gpp.org/desktopmodules/Specifications/SpecificationDetails.aspx?specificationId=1408" \h </w:instrText>
      </w:r>
      <w:r>
        <w:fldChar w:fldCharType="separate"/>
      </w:r>
      <w:r>
        <w:rPr>
          <w:rStyle w:val="95"/>
        </w:rPr>
        <w:t>TS 26.131</w:t>
      </w:r>
      <w:r>
        <w:rPr>
          <w:rStyle w:val="95"/>
        </w:rPr>
        <w:fldChar w:fldCharType="end"/>
      </w:r>
      <w:r>
        <w:t xml:space="preserve"> </w:t>
      </w:r>
      <w:r>
        <w:rPr>
          <w:highlight w:val="yellow"/>
        </w:rPr>
        <w:t>[D</w:t>
      </w:r>
      <w:r>
        <w:rPr>
          <w:rFonts w:hint="eastAsia" w:eastAsia="宋体"/>
          <w:highlight w:val="yellow"/>
          <w:lang w:val="en-US" w:eastAsia="zh-CN"/>
        </w:rPr>
        <w:t>-</w:t>
      </w:r>
      <w:r>
        <w:rPr>
          <w:highlight w:val="yellow"/>
        </w:rPr>
        <w:t>1]</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14:textFill>
            <w14:solidFill>
              <w14:schemeClr w14:val="tx1"/>
            </w14:solidFill>
          </w14:textFil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14:textFill>
            <w14:solidFill>
              <w14:schemeClr w14:val="tx1"/>
            </w14:solidFill>
          </w14:textFill>
        </w:rPr>
        <w:t>.</w:t>
      </w:r>
    </w:p>
    <w:p w14:paraId="386669A4">
      <w:r>
        <w:t>The jitter buffer delay budget contains 40ms if the packet duration is 20ms and it includes the expected jitter profiles for terrestrial network transmission. In case of 40ms packet duration, the budget is doubled to 80ms, which is not further discussed. The value for the air interface in [D.1] just reflects the delay between UE and measurement equipment (2 ms) and needs be replaced by the expected delay for real air interface, i.e. air interface to GEO satellite or terrestrial network.</w:t>
      </w:r>
    </w:p>
    <w:p w14:paraId="4BEF8C7F">
      <w:r>
        <w:t>For MTSI-based speech only services with LTE and NR, the UE delay is outlined in Table 5.1.2-1.</w:t>
      </w:r>
    </w:p>
    <w:p w14:paraId="3FEDCEC3">
      <w:pPr>
        <w:pStyle w:val="115"/>
      </w:pPr>
      <w:r>
        <w:t xml:space="preserve">Table </w:t>
      </w:r>
      <w:r>
        <w:rPr>
          <w:rFonts w:hint="eastAsia" w:eastAsia="宋体"/>
          <w:lang w:val="en-US" w:eastAsia="zh-CN"/>
        </w:rPr>
        <w:t>5</w:t>
      </w:r>
      <w:r>
        <w:t>.</w:t>
      </w:r>
      <w:r>
        <w:rPr>
          <w:rFonts w:hint="eastAsia" w:eastAsia="宋体"/>
          <w:lang w:val="en-US" w:eastAsia="zh-CN"/>
        </w:rPr>
        <w:t>1</w:t>
      </w:r>
      <w:r>
        <w:t>.2-1 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316FE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121D486"/>
        </w:tc>
        <w:tc>
          <w:tcPr>
            <w:tcW w:w="2545" w:type="dxa"/>
            <w:noWrap/>
            <w:vAlign w:val="bottom"/>
          </w:tcPr>
          <w:p w14:paraId="29E2EFAC">
            <w:pPr>
              <w:pStyle w:val="107"/>
            </w:pPr>
            <w:r>
              <w:t xml:space="preserve"> UE delay in ms (Performance objective)</w:t>
            </w:r>
          </w:p>
          <w:p w14:paraId="02116EE8">
            <w:pPr>
              <w:pStyle w:val="107"/>
            </w:pPr>
            <w:r>
              <w:t>(Note 2)</w:t>
            </w:r>
          </w:p>
        </w:tc>
        <w:tc>
          <w:tcPr>
            <w:tcW w:w="2977" w:type="dxa"/>
            <w:noWrap/>
            <w:vAlign w:val="bottom"/>
          </w:tcPr>
          <w:p w14:paraId="71D87074">
            <w:pPr>
              <w:pStyle w:val="107"/>
            </w:pPr>
            <w:r>
              <w:t>UE delay in ms (Maximum requirement)</w:t>
            </w:r>
          </w:p>
          <w:p w14:paraId="175EF87F">
            <w:pPr>
              <w:pStyle w:val="107"/>
            </w:pPr>
            <w:r>
              <w:t>(Note 2)</w:t>
            </w:r>
          </w:p>
        </w:tc>
      </w:tr>
      <w:tr w14:paraId="7C19D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E37D01E">
            <w:pPr>
              <w:pStyle w:val="108"/>
            </w:pPr>
            <w:r>
              <w:t>Frame size (Note 1)</w:t>
            </w:r>
          </w:p>
        </w:tc>
        <w:tc>
          <w:tcPr>
            <w:tcW w:w="2545" w:type="dxa"/>
            <w:noWrap/>
            <w:vAlign w:val="bottom"/>
          </w:tcPr>
          <w:p w14:paraId="2E37D3E9">
            <w:pPr>
              <w:pStyle w:val="108"/>
            </w:pPr>
            <w:r>
              <w:t>20</w:t>
            </w:r>
          </w:p>
        </w:tc>
        <w:tc>
          <w:tcPr>
            <w:tcW w:w="2977" w:type="dxa"/>
            <w:noWrap/>
            <w:vAlign w:val="bottom"/>
          </w:tcPr>
          <w:p w14:paraId="2EC95049">
            <w:pPr>
              <w:pStyle w:val="108"/>
            </w:pPr>
            <w:r>
              <w:t>20</w:t>
            </w:r>
          </w:p>
        </w:tc>
      </w:tr>
      <w:tr w14:paraId="7A0AA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60056ED">
            <w:pPr>
              <w:pStyle w:val="108"/>
            </w:pPr>
            <w:r>
              <w:t>alg. Codec Delay (Note 1)</w:t>
            </w:r>
          </w:p>
        </w:tc>
        <w:tc>
          <w:tcPr>
            <w:tcW w:w="2545" w:type="dxa"/>
            <w:noWrap/>
            <w:vAlign w:val="bottom"/>
          </w:tcPr>
          <w:p w14:paraId="56137B6B">
            <w:pPr>
              <w:pStyle w:val="108"/>
            </w:pPr>
            <w:r>
              <w:t>5</w:t>
            </w:r>
          </w:p>
        </w:tc>
        <w:tc>
          <w:tcPr>
            <w:tcW w:w="2977" w:type="dxa"/>
            <w:noWrap/>
            <w:vAlign w:val="bottom"/>
          </w:tcPr>
          <w:p w14:paraId="44728FFD">
            <w:pPr>
              <w:pStyle w:val="108"/>
            </w:pPr>
            <w:r>
              <w:t>12</w:t>
            </w:r>
          </w:p>
        </w:tc>
      </w:tr>
      <w:tr w14:paraId="1CF27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5D2CF4A">
            <w:pPr>
              <w:pStyle w:val="108"/>
            </w:pPr>
            <w:r>
              <w:t>JBM (jitter free) (Note 3)</w:t>
            </w:r>
          </w:p>
        </w:tc>
        <w:tc>
          <w:tcPr>
            <w:tcW w:w="2545" w:type="dxa"/>
            <w:noWrap/>
            <w:vAlign w:val="bottom"/>
          </w:tcPr>
          <w:p w14:paraId="03670F7F">
            <w:pPr>
              <w:pStyle w:val="108"/>
            </w:pPr>
            <w:r>
              <w:t>40</w:t>
            </w:r>
          </w:p>
        </w:tc>
        <w:tc>
          <w:tcPr>
            <w:tcW w:w="2977" w:type="dxa"/>
            <w:noWrap/>
            <w:vAlign w:val="bottom"/>
          </w:tcPr>
          <w:p w14:paraId="23CA24CD">
            <w:pPr>
              <w:pStyle w:val="108"/>
            </w:pPr>
            <w:r>
              <w:t>40</w:t>
            </w:r>
          </w:p>
        </w:tc>
      </w:tr>
      <w:tr w14:paraId="7926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E17DF78">
            <w:pPr>
              <w:pStyle w:val="108"/>
            </w:pPr>
            <w:r>
              <w:t xml:space="preserve">Vendor specific budget (Note 4) </w:t>
            </w:r>
          </w:p>
        </w:tc>
        <w:tc>
          <w:tcPr>
            <w:tcW w:w="2545" w:type="dxa"/>
            <w:noWrap/>
            <w:vAlign w:val="bottom"/>
          </w:tcPr>
          <w:p w14:paraId="14E4C21B">
            <w:pPr>
              <w:pStyle w:val="108"/>
            </w:pPr>
            <w:r>
              <w:t>83</w:t>
            </w:r>
          </w:p>
        </w:tc>
        <w:tc>
          <w:tcPr>
            <w:tcW w:w="2977" w:type="dxa"/>
            <w:noWrap/>
            <w:vAlign w:val="bottom"/>
          </w:tcPr>
          <w:p w14:paraId="26F75289">
            <w:pPr>
              <w:pStyle w:val="108"/>
            </w:pPr>
            <w:r>
              <w:t>123</w:t>
            </w:r>
          </w:p>
        </w:tc>
      </w:tr>
      <w:tr w14:paraId="4589A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63D158">
            <w:pPr>
              <w:pStyle w:val="108"/>
            </w:pPr>
            <w:r>
              <w:t>UE delay Ts+Tr</w:t>
            </w:r>
          </w:p>
        </w:tc>
        <w:tc>
          <w:tcPr>
            <w:tcW w:w="2545" w:type="dxa"/>
            <w:noWrap/>
            <w:vAlign w:val="bottom"/>
          </w:tcPr>
          <w:p w14:paraId="3862F65C">
            <w:pPr>
              <w:pStyle w:val="108"/>
            </w:pPr>
            <w:r>
              <w:t>148</w:t>
            </w:r>
          </w:p>
        </w:tc>
        <w:tc>
          <w:tcPr>
            <w:tcW w:w="2977" w:type="dxa"/>
            <w:noWrap/>
            <w:vAlign w:val="bottom"/>
          </w:tcPr>
          <w:p w14:paraId="4791F5A6">
            <w:pPr>
              <w:pStyle w:val="108"/>
            </w:pPr>
            <w:r>
              <w:t>195</w:t>
            </w:r>
          </w:p>
        </w:tc>
      </w:tr>
      <w:tr w14:paraId="31504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4DC0E46D">
            <w:pPr>
              <w:pStyle w:val="108"/>
              <w:jc w:val="left"/>
            </w:pPr>
            <w:r>
              <w:t>Note 1: Values reflect the IMS codecs AMR/AMR-WB/EVS</w:t>
            </w:r>
          </w:p>
          <w:p w14:paraId="7C080A7A">
            <w:pPr>
              <w:pStyle w:val="108"/>
              <w:jc w:val="left"/>
            </w:pPr>
            <w:r>
              <w:t>Note 2: Requirements and Performance Objectives apply to the UE delay only (sum of send (Ts) and receive (Tr) delays) and only for MTSI-based speech-only with LTE, NR or WLAN access in error and jitter free conditions.</w:t>
            </w:r>
          </w:p>
          <w:p w14:paraId="5B86E534">
            <w:pPr>
              <w:pStyle w:val="108"/>
              <w:jc w:val="left"/>
            </w:pPr>
            <w:r>
              <w:t>Note 3: JBM delay is considered as constant independent of the frame size.</w:t>
            </w:r>
          </w:p>
          <w:p w14:paraId="6113D188">
            <w:pPr>
              <w:pStyle w:val="108"/>
              <w:jc w:val="left"/>
            </w:pPr>
            <w:r>
              <w:t>Note 4: Vendor specific budget of TS 26.131 may change for GEO satellite connectivity</w:t>
            </w:r>
          </w:p>
          <w:p w14:paraId="505A3FD9">
            <w:pPr>
              <w:pStyle w:val="108"/>
              <w:jc w:val="left"/>
            </w:pPr>
          </w:p>
        </w:tc>
      </w:tr>
    </w:tbl>
    <w:p w14:paraId="6EF9F4E5">
      <w:pPr>
        <w:pStyle w:val="108"/>
        <w:rPr>
          <w:b/>
          <w:bCs/>
        </w:rPr>
      </w:pPr>
    </w:p>
    <w:p w14:paraId="0634ECB5">
      <w:pPr>
        <w:pStyle w:val="97"/>
      </w:pPr>
      <w:r>
        <w:t>Editor’s note: This table assumes LTE/NR air interface and needs to be updated for GEO satellite access air interface.</w:t>
      </w:r>
    </w:p>
    <w:p w14:paraId="37698471">
      <w: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660AAEBA">
      <w:r>
        <w:t xml:space="preserve">The frame size of the codec in Table 5.1.2-1 represents the audio capturing delay which is for GEO identical to the voice bundling period. </w:t>
      </w:r>
    </w:p>
    <w:p w14:paraId="42DE00F1">
      <w:r>
        <w:t xml:space="preserve">The codec frame size determines the processing delay of the encoder and decoder. Encoder and decoder processing times are referred to as a </w:t>
      </w:r>
      <w:r>
        <w:rPr>
          <w:i/>
          <w:iCs/>
        </w:rPr>
        <w:t>vendor specific encoder/decoder processing delay</w:t>
      </w:r>
      <w:r>
        <w:t xml:space="preserve">, and the processing times should span between the theoretical extremes from 0 to 100% of the codec frame length. </w:t>
      </w:r>
    </w:p>
    <w:p w14:paraId="59D7028E">
      <w:r>
        <w:t xml:space="preserve">The vendor specific budget that originally comprises a codec processing delay component of 20 ms is reduced by that amount.  </w:t>
      </w:r>
    </w:p>
    <w:p w14:paraId="2889D5BB">
      <w:r>
        <w:t xml:space="preserve">This leads to a UE delay estimation for voice bundling periods of 80, 160 and 320 ms and codec frame sizes of 20, 40, 80, 160 and 320 ms, according to Table </w:t>
      </w:r>
      <w:r>
        <w:rPr>
          <w:rFonts w:hint="eastAsia" w:eastAsia="宋体"/>
          <w:lang w:val="en-US" w:eastAsia="zh-CN"/>
        </w:rPr>
        <w:t>5</w:t>
      </w:r>
      <w:r>
        <w:t>.</w:t>
      </w:r>
      <w:r>
        <w:rPr>
          <w:rFonts w:hint="eastAsia" w:eastAsia="宋体"/>
          <w:lang w:val="en-US" w:eastAsia="zh-CN"/>
        </w:rPr>
        <w:t>1</w:t>
      </w:r>
      <w:r>
        <w:t>.2-2.</w:t>
      </w:r>
    </w:p>
    <w:p w14:paraId="4AD94019">
      <w:pPr>
        <w:pStyle w:val="115"/>
      </w:pPr>
      <w:r>
        <w:t xml:space="preserve">Table </w:t>
      </w:r>
      <w:r>
        <w:rPr>
          <w:rFonts w:hint="eastAsia" w:eastAsia="宋体"/>
          <w:lang w:eastAsia="zh-CN"/>
        </w:rPr>
        <w:t>5</w:t>
      </w:r>
      <w:r>
        <w:t>.</w:t>
      </w:r>
      <w:r>
        <w:rPr>
          <w:rFonts w:hint="eastAsia" w:eastAsia="宋体"/>
          <w:lang w:eastAsia="zh-CN"/>
        </w:rPr>
        <w:t>1</w:t>
      </w:r>
      <w:r>
        <w:t>.2-2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74DA4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tcPr>
          <w:p w14:paraId="0B7CDEC5">
            <w:pPr>
              <w:pStyle w:val="107"/>
            </w:pPr>
            <w:r>
              <w:t>Voice bundling period</w:t>
            </w:r>
          </w:p>
        </w:tc>
        <w:tc>
          <w:tcPr>
            <w:tcW w:w="1250" w:type="pct"/>
            <w:vMerge w:val="restart"/>
          </w:tcPr>
          <w:p w14:paraId="507ADD51">
            <w:pPr>
              <w:pStyle w:val="107"/>
            </w:pPr>
            <w:r>
              <w:t>Codec frame size</w:t>
            </w:r>
          </w:p>
        </w:tc>
        <w:tc>
          <w:tcPr>
            <w:tcW w:w="2500" w:type="pct"/>
            <w:gridSpan w:val="2"/>
          </w:tcPr>
          <w:p w14:paraId="14895DA5">
            <w:pPr>
              <w:pStyle w:val="107"/>
            </w:pPr>
            <w:r>
              <w:t>UE delay excluding solution specific delay (Note 1)</w:t>
            </w:r>
          </w:p>
        </w:tc>
      </w:tr>
      <w:tr w14:paraId="5A830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509FA26">
            <w:pPr>
              <w:pStyle w:val="107"/>
            </w:pPr>
          </w:p>
        </w:tc>
        <w:tc>
          <w:tcPr>
            <w:tcW w:w="1250" w:type="pct"/>
            <w:vMerge w:val="continue"/>
          </w:tcPr>
          <w:p w14:paraId="1ACE7A45">
            <w:pPr>
              <w:pStyle w:val="107"/>
            </w:pPr>
          </w:p>
        </w:tc>
        <w:tc>
          <w:tcPr>
            <w:tcW w:w="1234" w:type="pct"/>
            <w:noWrap/>
          </w:tcPr>
          <w:p w14:paraId="7E356348">
            <w:pPr>
              <w:pStyle w:val="107"/>
            </w:pPr>
            <w:r>
              <w:t>lower bound</w:t>
            </w:r>
          </w:p>
        </w:tc>
        <w:tc>
          <w:tcPr>
            <w:tcW w:w="1266" w:type="pct"/>
            <w:noWrap/>
          </w:tcPr>
          <w:p w14:paraId="612EC687">
            <w:pPr>
              <w:pStyle w:val="107"/>
            </w:pPr>
            <w:r>
              <w:t>upper bound</w:t>
            </w:r>
          </w:p>
        </w:tc>
      </w:tr>
      <w:tr w14:paraId="0628D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0E9D490">
            <w:pPr>
              <w:pStyle w:val="108"/>
            </w:pPr>
            <w:r>
              <w:t>80</w:t>
            </w:r>
          </w:p>
        </w:tc>
        <w:tc>
          <w:tcPr>
            <w:tcW w:w="1250" w:type="pct"/>
            <w:noWrap/>
          </w:tcPr>
          <w:p w14:paraId="558C8063">
            <w:pPr>
              <w:pStyle w:val="108"/>
            </w:pPr>
            <w:r>
              <w:t>20</w:t>
            </w:r>
          </w:p>
        </w:tc>
        <w:tc>
          <w:tcPr>
            <w:tcW w:w="1234" w:type="pct"/>
            <w:vMerge w:val="restart"/>
            <w:noWrap/>
          </w:tcPr>
          <w:p w14:paraId="0A263B59">
            <w:pPr>
              <w:pStyle w:val="108"/>
            </w:pPr>
            <w:r>
              <w:t>268</w:t>
            </w:r>
          </w:p>
        </w:tc>
        <w:tc>
          <w:tcPr>
            <w:tcW w:w="1266" w:type="pct"/>
            <w:noWrap/>
          </w:tcPr>
          <w:p w14:paraId="77BF6F97">
            <w:pPr>
              <w:pStyle w:val="108"/>
            </w:pPr>
            <w:r>
              <w:t>355</w:t>
            </w:r>
          </w:p>
        </w:tc>
      </w:tr>
      <w:tr w14:paraId="0AE46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8F759EC">
            <w:pPr>
              <w:pStyle w:val="108"/>
            </w:pPr>
          </w:p>
        </w:tc>
        <w:tc>
          <w:tcPr>
            <w:tcW w:w="1250" w:type="pct"/>
            <w:noWrap/>
          </w:tcPr>
          <w:p w14:paraId="7441A692">
            <w:pPr>
              <w:pStyle w:val="108"/>
            </w:pPr>
            <w:r>
              <w:t>40</w:t>
            </w:r>
          </w:p>
        </w:tc>
        <w:tc>
          <w:tcPr>
            <w:tcW w:w="1234" w:type="pct"/>
            <w:vMerge w:val="continue"/>
            <w:noWrap/>
          </w:tcPr>
          <w:p w14:paraId="15A02833">
            <w:pPr>
              <w:pStyle w:val="108"/>
            </w:pPr>
          </w:p>
        </w:tc>
        <w:tc>
          <w:tcPr>
            <w:tcW w:w="1266" w:type="pct"/>
            <w:noWrap/>
          </w:tcPr>
          <w:p w14:paraId="3C32FB6D">
            <w:pPr>
              <w:pStyle w:val="108"/>
            </w:pPr>
            <w:r>
              <w:t>395</w:t>
            </w:r>
          </w:p>
        </w:tc>
      </w:tr>
      <w:tr w14:paraId="06FB7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7918EA3">
            <w:pPr>
              <w:pStyle w:val="108"/>
            </w:pPr>
          </w:p>
        </w:tc>
        <w:tc>
          <w:tcPr>
            <w:tcW w:w="1250" w:type="pct"/>
            <w:noWrap/>
          </w:tcPr>
          <w:p w14:paraId="261A0DD6">
            <w:pPr>
              <w:pStyle w:val="108"/>
            </w:pPr>
            <w:r>
              <w:t>80</w:t>
            </w:r>
          </w:p>
        </w:tc>
        <w:tc>
          <w:tcPr>
            <w:tcW w:w="1234" w:type="pct"/>
            <w:vMerge w:val="continue"/>
            <w:noWrap/>
          </w:tcPr>
          <w:p w14:paraId="50917F91">
            <w:pPr>
              <w:pStyle w:val="108"/>
            </w:pPr>
          </w:p>
        </w:tc>
        <w:tc>
          <w:tcPr>
            <w:tcW w:w="1266" w:type="pct"/>
            <w:noWrap/>
          </w:tcPr>
          <w:p w14:paraId="78D7B9AF">
            <w:pPr>
              <w:pStyle w:val="108"/>
            </w:pPr>
            <w:r>
              <w:t>475</w:t>
            </w:r>
          </w:p>
        </w:tc>
      </w:tr>
      <w:tr w14:paraId="3D8DC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726166A">
            <w:pPr>
              <w:pStyle w:val="108"/>
            </w:pPr>
            <w:r>
              <w:t>160</w:t>
            </w:r>
          </w:p>
        </w:tc>
        <w:tc>
          <w:tcPr>
            <w:tcW w:w="1250" w:type="pct"/>
            <w:noWrap/>
          </w:tcPr>
          <w:p w14:paraId="0B36E6EF">
            <w:pPr>
              <w:pStyle w:val="108"/>
            </w:pPr>
            <w:r>
              <w:t>20</w:t>
            </w:r>
          </w:p>
        </w:tc>
        <w:tc>
          <w:tcPr>
            <w:tcW w:w="1234" w:type="pct"/>
            <w:vMerge w:val="restart"/>
            <w:noWrap/>
          </w:tcPr>
          <w:p w14:paraId="54460D0E">
            <w:pPr>
              <w:pStyle w:val="108"/>
            </w:pPr>
            <w:r>
              <w:t>428</w:t>
            </w:r>
          </w:p>
        </w:tc>
        <w:tc>
          <w:tcPr>
            <w:tcW w:w="1266" w:type="pct"/>
            <w:noWrap/>
          </w:tcPr>
          <w:p w14:paraId="1E6FAEB3">
            <w:pPr>
              <w:pStyle w:val="108"/>
            </w:pPr>
            <w:r>
              <w:t>515</w:t>
            </w:r>
          </w:p>
        </w:tc>
      </w:tr>
      <w:tr w14:paraId="588C2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0470D0EA">
            <w:pPr>
              <w:pStyle w:val="108"/>
            </w:pPr>
          </w:p>
        </w:tc>
        <w:tc>
          <w:tcPr>
            <w:tcW w:w="1250" w:type="pct"/>
            <w:noWrap/>
          </w:tcPr>
          <w:p w14:paraId="770B56BA">
            <w:pPr>
              <w:pStyle w:val="108"/>
            </w:pPr>
            <w:r>
              <w:t>40</w:t>
            </w:r>
          </w:p>
        </w:tc>
        <w:tc>
          <w:tcPr>
            <w:tcW w:w="1234" w:type="pct"/>
            <w:vMerge w:val="continue"/>
            <w:noWrap/>
          </w:tcPr>
          <w:p w14:paraId="090B26D8">
            <w:pPr>
              <w:pStyle w:val="108"/>
            </w:pPr>
          </w:p>
        </w:tc>
        <w:tc>
          <w:tcPr>
            <w:tcW w:w="1266" w:type="pct"/>
            <w:noWrap/>
          </w:tcPr>
          <w:p w14:paraId="0BDDD6F5">
            <w:pPr>
              <w:pStyle w:val="108"/>
            </w:pPr>
            <w:r>
              <w:t>555</w:t>
            </w:r>
          </w:p>
        </w:tc>
      </w:tr>
      <w:tr w14:paraId="19727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3EB6901">
            <w:pPr>
              <w:pStyle w:val="108"/>
            </w:pPr>
          </w:p>
        </w:tc>
        <w:tc>
          <w:tcPr>
            <w:tcW w:w="1250" w:type="pct"/>
            <w:noWrap/>
          </w:tcPr>
          <w:p w14:paraId="492812FF">
            <w:pPr>
              <w:pStyle w:val="108"/>
            </w:pPr>
            <w:r>
              <w:t>80</w:t>
            </w:r>
          </w:p>
        </w:tc>
        <w:tc>
          <w:tcPr>
            <w:tcW w:w="1234" w:type="pct"/>
            <w:vMerge w:val="continue"/>
            <w:noWrap/>
          </w:tcPr>
          <w:p w14:paraId="216D8CFE">
            <w:pPr>
              <w:pStyle w:val="108"/>
            </w:pPr>
          </w:p>
        </w:tc>
        <w:tc>
          <w:tcPr>
            <w:tcW w:w="1266" w:type="pct"/>
            <w:noWrap/>
          </w:tcPr>
          <w:p w14:paraId="02C6A346">
            <w:pPr>
              <w:pStyle w:val="108"/>
            </w:pPr>
            <w:r>
              <w:t>635</w:t>
            </w:r>
          </w:p>
        </w:tc>
      </w:tr>
      <w:tr w14:paraId="5F181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56E62B7C">
            <w:pPr>
              <w:pStyle w:val="108"/>
            </w:pPr>
          </w:p>
        </w:tc>
        <w:tc>
          <w:tcPr>
            <w:tcW w:w="1250" w:type="pct"/>
            <w:noWrap/>
          </w:tcPr>
          <w:p w14:paraId="571F2AE2">
            <w:pPr>
              <w:pStyle w:val="108"/>
            </w:pPr>
            <w:r>
              <w:t>160</w:t>
            </w:r>
          </w:p>
        </w:tc>
        <w:tc>
          <w:tcPr>
            <w:tcW w:w="1234" w:type="pct"/>
            <w:vMerge w:val="continue"/>
            <w:noWrap/>
          </w:tcPr>
          <w:p w14:paraId="61BCFD16">
            <w:pPr>
              <w:pStyle w:val="108"/>
            </w:pPr>
          </w:p>
        </w:tc>
        <w:tc>
          <w:tcPr>
            <w:tcW w:w="1266" w:type="pct"/>
            <w:noWrap/>
          </w:tcPr>
          <w:p w14:paraId="2A461ECB">
            <w:pPr>
              <w:pStyle w:val="108"/>
            </w:pPr>
            <w:r>
              <w:t>795</w:t>
            </w:r>
          </w:p>
        </w:tc>
      </w:tr>
      <w:tr w14:paraId="11A46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3A4A8DD3">
            <w:pPr>
              <w:pStyle w:val="108"/>
            </w:pPr>
            <w:r>
              <w:t>320</w:t>
            </w:r>
          </w:p>
        </w:tc>
        <w:tc>
          <w:tcPr>
            <w:tcW w:w="1250" w:type="pct"/>
            <w:noWrap/>
          </w:tcPr>
          <w:p w14:paraId="592FA8F3">
            <w:pPr>
              <w:pStyle w:val="108"/>
            </w:pPr>
            <w:r>
              <w:t>20</w:t>
            </w:r>
          </w:p>
        </w:tc>
        <w:tc>
          <w:tcPr>
            <w:tcW w:w="1234" w:type="pct"/>
            <w:vMerge w:val="restart"/>
            <w:noWrap/>
          </w:tcPr>
          <w:p w14:paraId="14714F31">
            <w:pPr>
              <w:pStyle w:val="108"/>
            </w:pPr>
            <w:r>
              <w:t>748</w:t>
            </w:r>
          </w:p>
        </w:tc>
        <w:tc>
          <w:tcPr>
            <w:tcW w:w="1266" w:type="pct"/>
            <w:noWrap/>
          </w:tcPr>
          <w:p w14:paraId="59F7C744">
            <w:pPr>
              <w:pStyle w:val="108"/>
            </w:pPr>
            <w:r>
              <w:t>835</w:t>
            </w:r>
          </w:p>
        </w:tc>
      </w:tr>
      <w:tr w14:paraId="603B5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BCE007F">
            <w:pPr>
              <w:pStyle w:val="108"/>
            </w:pPr>
          </w:p>
        </w:tc>
        <w:tc>
          <w:tcPr>
            <w:tcW w:w="1250" w:type="pct"/>
            <w:noWrap/>
          </w:tcPr>
          <w:p w14:paraId="58F60351">
            <w:pPr>
              <w:pStyle w:val="108"/>
            </w:pPr>
            <w:r>
              <w:t>40</w:t>
            </w:r>
          </w:p>
        </w:tc>
        <w:tc>
          <w:tcPr>
            <w:tcW w:w="1234" w:type="pct"/>
            <w:vMerge w:val="continue"/>
            <w:noWrap/>
          </w:tcPr>
          <w:p w14:paraId="70EA2BF1">
            <w:pPr>
              <w:pStyle w:val="108"/>
            </w:pPr>
          </w:p>
        </w:tc>
        <w:tc>
          <w:tcPr>
            <w:tcW w:w="1266" w:type="pct"/>
            <w:noWrap/>
          </w:tcPr>
          <w:p w14:paraId="62A49D82">
            <w:pPr>
              <w:pStyle w:val="108"/>
            </w:pPr>
            <w:r>
              <w:t>875</w:t>
            </w:r>
          </w:p>
        </w:tc>
      </w:tr>
      <w:tr w14:paraId="06BE4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0D3C100">
            <w:pPr>
              <w:pStyle w:val="108"/>
            </w:pPr>
          </w:p>
        </w:tc>
        <w:tc>
          <w:tcPr>
            <w:tcW w:w="1250" w:type="pct"/>
            <w:noWrap/>
          </w:tcPr>
          <w:p w14:paraId="36A00ED1">
            <w:pPr>
              <w:pStyle w:val="108"/>
            </w:pPr>
            <w:r>
              <w:t>80</w:t>
            </w:r>
          </w:p>
        </w:tc>
        <w:tc>
          <w:tcPr>
            <w:tcW w:w="1234" w:type="pct"/>
            <w:vMerge w:val="continue"/>
            <w:noWrap/>
          </w:tcPr>
          <w:p w14:paraId="35653E65">
            <w:pPr>
              <w:pStyle w:val="108"/>
            </w:pPr>
          </w:p>
        </w:tc>
        <w:tc>
          <w:tcPr>
            <w:tcW w:w="1266" w:type="pct"/>
            <w:noWrap/>
          </w:tcPr>
          <w:p w14:paraId="081773B3">
            <w:pPr>
              <w:pStyle w:val="108"/>
            </w:pPr>
            <w:r>
              <w:t>955</w:t>
            </w:r>
          </w:p>
        </w:tc>
      </w:tr>
      <w:tr w14:paraId="0EC8A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4CAA8B4E">
            <w:pPr>
              <w:pStyle w:val="108"/>
            </w:pPr>
          </w:p>
        </w:tc>
        <w:tc>
          <w:tcPr>
            <w:tcW w:w="1250" w:type="pct"/>
            <w:noWrap/>
          </w:tcPr>
          <w:p w14:paraId="45AF001C">
            <w:pPr>
              <w:pStyle w:val="108"/>
            </w:pPr>
            <w:r>
              <w:t>160</w:t>
            </w:r>
          </w:p>
        </w:tc>
        <w:tc>
          <w:tcPr>
            <w:tcW w:w="1234" w:type="pct"/>
            <w:vMerge w:val="continue"/>
            <w:noWrap/>
          </w:tcPr>
          <w:p w14:paraId="65A404AA">
            <w:pPr>
              <w:pStyle w:val="108"/>
            </w:pPr>
          </w:p>
        </w:tc>
        <w:tc>
          <w:tcPr>
            <w:tcW w:w="1266" w:type="pct"/>
            <w:noWrap/>
          </w:tcPr>
          <w:p w14:paraId="6053ED6F">
            <w:pPr>
              <w:pStyle w:val="108"/>
            </w:pPr>
            <w:r>
              <w:t>1115</w:t>
            </w:r>
          </w:p>
        </w:tc>
      </w:tr>
      <w:tr w14:paraId="1099E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1250" w:type="pct"/>
            <w:vMerge w:val="continue"/>
          </w:tcPr>
          <w:p w14:paraId="43061BCA">
            <w:pPr>
              <w:pStyle w:val="108"/>
            </w:pPr>
          </w:p>
        </w:tc>
        <w:tc>
          <w:tcPr>
            <w:tcW w:w="1250" w:type="pct"/>
            <w:noWrap/>
          </w:tcPr>
          <w:p w14:paraId="5C64DFFC">
            <w:pPr>
              <w:pStyle w:val="108"/>
            </w:pPr>
            <w:r>
              <w:t>320</w:t>
            </w:r>
          </w:p>
        </w:tc>
        <w:tc>
          <w:tcPr>
            <w:tcW w:w="1234" w:type="pct"/>
            <w:vMerge w:val="continue"/>
            <w:noWrap/>
          </w:tcPr>
          <w:p w14:paraId="24F1AAF4">
            <w:pPr>
              <w:pStyle w:val="108"/>
            </w:pPr>
          </w:p>
        </w:tc>
        <w:tc>
          <w:tcPr>
            <w:tcW w:w="1266" w:type="pct"/>
            <w:noWrap/>
          </w:tcPr>
          <w:p w14:paraId="66381566">
            <w:pPr>
              <w:pStyle w:val="108"/>
            </w:pPr>
            <w:r>
              <w:t>1435</w:t>
            </w:r>
          </w:p>
        </w:tc>
      </w:tr>
      <w:tr w14:paraId="1B98F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7AD3E21F">
            <w:pPr>
              <w:pStyle w:val="108"/>
              <w:jc w:val="left"/>
            </w:pPr>
            <w:r>
              <w:t>Note 1: UE_delay excluding the solution specific delay = 2x voice bundling period + 2x vendor specific encoder/decoder processing delay + vendor delay budget + JBM</w:t>
            </w:r>
          </w:p>
          <w:p w14:paraId="2D96B38D">
            <w:pPr>
              <w:pStyle w:val="108"/>
              <w:jc w:val="left"/>
            </w:pPr>
            <w:r>
              <w:t xml:space="preserve">Note 2: Solution specific delay X = [TBD ms] </w:t>
            </w:r>
          </w:p>
          <w:p w14:paraId="0972FE78">
            <w:pPr>
              <w:pStyle w:val="97"/>
            </w:pPr>
            <w:r>
              <w:t>Editor’s note: The above TBD value is characteristic of the solution. It may also depend on the specific operating point. It will be set once the solution is selected. It is for discussion if the JBM contribution to the latency should be covered under solution specific delay X.</w:t>
            </w:r>
          </w:p>
        </w:tc>
      </w:tr>
    </w:tbl>
    <w:p w14:paraId="566320AF">
      <w:pPr>
        <w:pStyle w:val="97"/>
        <w:ind w:left="0" w:firstLine="0"/>
      </w:pPr>
    </w:p>
    <w:p w14:paraId="33E9BC2E">
      <w:pPr>
        <w:pStyle w:val="6"/>
      </w:pPr>
      <w:bookmarkStart w:id="209" w:name="_Toc979705049"/>
      <w:bookmarkStart w:id="210" w:name="_Toc214653526"/>
      <w:bookmarkStart w:id="211" w:name="_Toc698"/>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bookmarkEnd w:id="209"/>
      <w:bookmarkEnd w:id="210"/>
      <w:bookmarkEnd w:id="211"/>
    </w:p>
    <w:p w14:paraId="28E50C0D">
      <w:r>
        <w:t>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or 12ms for EVS, and an additional delay margin for the processing of the transcoding (2 ms). This means, transcoding with AMR/AMR-WB adds 7ms and with EVS adds 14ms.</w:t>
      </w:r>
    </w:p>
    <w:p w14:paraId="760C124E">
      <w:pPr>
        <w:pStyle w:val="115"/>
      </w:pPr>
      <w:r>
        <w:t xml:space="preserve">Table </w:t>
      </w:r>
      <w:r>
        <w:rPr>
          <w:rFonts w:hint="eastAsia" w:eastAsia="宋体"/>
          <w:lang w:val="en-US" w:eastAsia="zh-CN"/>
        </w:rPr>
        <w:t>5.1.2</w:t>
      </w:r>
      <w:r>
        <w:t>.3-1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7C3FE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273465">
            <w:pPr>
              <w:keepNext/>
              <w:keepLines/>
            </w:pPr>
          </w:p>
        </w:tc>
        <w:tc>
          <w:tcPr>
            <w:tcW w:w="2545" w:type="dxa"/>
            <w:noWrap/>
            <w:vAlign w:val="bottom"/>
          </w:tcPr>
          <w:p w14:paraId="2311DC7D">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7F445A0F">
            <w:pPr>
              <w:pStyle w:val="107"/>
              <w:rPr>
                <w:rFonts w:ascii="Times New Roman" w:hAnsi="Times New Roman"/>
                <w:sz w:val="20"/>
              </w:rPr>
            </w:pPr>
            <w:r>
              <w:rPr>
                <w:rFonts w:ascii="Times New Roman" w:hAnsi="Times New Roman"/>
                <w:sz w:val="20"/>
              </w:rPr>
              <w:t>Maximum delay in ms</w:t>
            </w:r>
          </w:p>
        </w:tc>
      </w:tr>
      <w:tr w14:paraId="7F503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AEFF362">
            <w:pPr>
              <w:pStyle w:val="108"/>
              <w:rPr>
                <w:rFonts w:ascii="Times New Roman" w:hAnsi="Times New Roman"/>
                <w:sz w:val="20"/>
              </w:rPr>
            </w:pPr>
            <w:r>
              <w:rPr>
                <w:rFonts w:ascii="Times New Roman" w:hAnsi="Times New Roman"/>
                <w:sz w:val="20"/>
              </w:rPr>
              <w:t>Network delay ground station to core network (Delay_GSCN)</w:t>
            </w:r>
          </w:p>
        </w:tc>
        <w:tc>
          <w:tcPr>
            <w:tcW w:w="2545" w:type="dxa"/>
            <w:noWrap/>
            <w:vAlign w:val="bottom"/>
          </w:tcPr>
          <w:p w14:paraId="2258C7C0">
            <w:pPr>
              <w:pStyle w:val="108"/>
              <w:rPr>
                <w:rFonts w:ascii="Times New Roman" w:hAnsi="Times New Roman"/>
                <w:sz w:val="20"/>
              </w:rPr>
            </w:pPr>
            <w:r>
              <w:rPr>
                <w:rFonts w:ascii="Times New Roman" w:hAnsi="Times New Roman"/>
                <w:sz w:val="20"/>
              </w:rPr>
              <w:t xml:space="preserve">[ 5 Note1-1 , </w:t>
            </w:r>
          </w:p>
          <w:p w14:paraId="42F3DFB9">
            <w:pPr>
              <w:pStyle w:val="108"/>
              <w:rPr>
                <w:rFonts w:ascii="Times New Roman" w:hAnsi="Times New Roman"/>
                <w:sz w:val="20"/>
              </w:rPr>
            </w:pPr>
            <w:r>
              <w:rPr>
                <w:rFonts w:ascii="Times New Roman" w:hAnsi="Times New Roman"/>
                <w:sz w:val="20"/>
              </w:rPr>
              <w:t xml:space="preserve">20 Note1-2] </w:t>
            </w:r>
          </w:p>
        </w:tc>
        <w:tc>
          <w:tcPr>
            <w:tcW w:w="2977" w:type="dxa"/>
            <w:noWrap/>
            <w:vAlign w:val="bottom"/>
          </w:tcPr>
          <w:p w14:paraId="20DAA748">
            <w:pPr>
              <w:pStyle w:val="108"/>
              <w:rPr>
                <w:rFonts w:ascii="Times New Roman" w:hAnsi="Times New Roman"/>
                <w:sz w:val="20"/>
              </w:rPr>
            </w:pPr>
            <w:r>
              <w:rPr>
                <w:rFonts w:ascii="Times New Roman" w:hAnsi="Times New Roman"/>
                <w:sz w:val="20"/>
              </w:rPr>
              <w:t>[200 Note2]</w:t>
            </w:r>
          </w:p>
        </w:tc>
      </w:tr>
      <w:tr w14:paraId="50383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4725B26">
            <w:pPr>
              <w:pStyle w:val="108"/>
              <w:rPr>
                <w:rFonts w:ascii="Times New Roman" w:hAnsi="Times New Roman"/>
                <w:sz w:val="20"/>
              </w:rPr>
            </w:pPr>
            <w:r>
              <w:rPr>
                <w:rFonts w:ascii="Times New Roman" w:hAnsi="Times New Roman"/>
                <w:sz w:val="20"/>
              </w:rPr>
              <w:t>Network delay eNodeB to core network (Delay_eNBCN)</w:t>
            </w:r>
          </w:p>
        </w:tc>
        <w:tc>
          <w:tcPr>
            <w:tcW w:w="2545" w:type="dxa"/>
            <w:noWrap/>
            <w:vAlign w:val="bottom"/>
          </w:tcPr>
          <w:p w14:paraId="721F988B">
            <w:pPr>
              <w:pStyle w:val="108"/>
              <w:rPr>
                <w:rFonts w:ascii="Times New Roman" w:hAnsi="Times New Roman"/>
                <w:sz w:val="20"/>
              </w:rPr>
            </w:pPr>
            <w:r>
              <w:rPr>
                <w:rFonts w:ascii="Times New Roman" w:hAnsi="Times New Roman"/>
                <w:sz w:val="20"/>
              </w:rPr>
              <w:t>5</w:t>
            </w:r>
          </w:p>
        </w:tc>
        <w:tc>
          <w:tcPr>
            <w:tcW w:w="2977" w:type="dxa"/>
            <w:noWrap/>
            <w:vAlign w:val="bottom"/>
          </w:tcPr>
          <w:p w14:paraId="412C013C">
            <w:pPr>
              <w:pStyle w:val="108"/>
              <w:rPr>
                <w:rFonts w:ascii="Times New Roman" w:hAnsi="Times New Roman"/>
                <w:sz w:val="20"/>
              </w:rPr>
            </w:pPr>
            <w:r>
              <w:rPr>
                <w:rFonts w:ascii="Times New Roman" w:hAnsi="Times New Roman"/>
                <w:sz w:val="20"/>
              </w:rPr>
              <w:t>20</w:t>
            </w:r>
          </w:p>
        </w:tc>
      </w:tr>
      <w:tr w14:paraId="5C032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7426326">
            <w:pPr>
              <w:pStyle w:val="108"/>
              <w:rPr>
                <w:rFonts w:ascii="Times New Roman" w:hAnsi="Times New Roman"/>
                <w:sz w:val="20"/>
              </w:rPr>
            </w:pPr>
            <w:r>
              <w:rPr>
                <w:rFonts w:ascii="Times New Roman" w:hAnsi="Times New Roman"/>
                <w:sz w:val="20"/>
              </w:rPr>
              <w:t>Transcoding</w:t>
            </w:r>
          </w:p>
        </w:tc>
        <w:tc>
          <w:tcPr>
            <w:tcW w:w="2545" w:type="dxa"/>
            <w:noWrap/>
            <w:vAlign w:val="bottom"/>
          </w:tcPr>
          <w:p w14:paraId="68E26412">
            <w:pPr>
              <w:pStyle w:val="108"/>
              <w:rPr>
                <w:rFonts w:ascii="Times New Roman" w:hAnsi="Times New Roman"/>
                <w:sz w:val="20"/>
              </w:rPr>
            </w:pPr>
            <w:r>
              <w:rPr>
                <w:rFonts w:ascii="Times New Roman" w:hAnsi="Times New Roman"/>
                <w:sz w:val="20"/>
              </w:rPr>
              <w:t>7</w:t>
            </w:r>
          </w:p>
        </w:tc>
        <w:tc>
          <w:tcPr>
            <w:tcW w:w="2977" w:type="dxa"/>
            <w:noWrap/>
            <w:vAlign w:val="bottom"/>
          </w:tcPr>
          <w:p w14:paraId="5025FA61">
            <w:pPr>
              <w:pStyle w:val="108"/>
              <w:rPr>
                <w:rFonts w:ascii="Times New Roman" w:hAnsi="Times New Roman"/>
                <w:sz w:val="20"/>
              </w:rPr>
            </w:pPr>
            <w:r>
              <w:rPr>
                <w:rFonts w:ascii="Times New Roman" w:hAnsi="Times New Roman"/>
                <w:sz w:val="20"/>
              </w:rPr>
              <w:t>14</w:t>
            </w:r>
          </w:p>
        </w:tc>
      </w:tr>
      <w:tr w14:paraId="26BEA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0109DE19">
            <w:pPr>
              <w:pStyle w:val="108"/>
              <w:jc w:val="left"/>
              <w:rPr>
                <w:rFonts w:ascii="Times New Roman" w:hAnsi="Times New Roman"/>
                <w:sz w:val="20"/>
              </w:rPr>
            </w:pPr>
            <w:r>
              <w:rPr>
                <w:rFonts w:ascii="Times New Roman" w:hAnsi="Times New Roman"/>
                <w:sz w:val="20"/>
              </w:rPr>
              <w:t xml:space="preserve">[Note1-1: In </w:t>
            </w:r>
            <w:r>
              <w:rPr>
                <w:rFonts w:ascii="Times New Roman" w:hAnsi="Times New Roman"/>
                <w:sz w:val="20"/>
                <w:highlight w:val="yellow"/>
              </w:rPr>
              <w:t>[D</w:t>
            </w:r>
            <w:r>
              <w:rPr>
                <w:rFonts w:hint="eastAsia" w:ascii="Times New Roman" w:hAnsi="Times New Roman" w:eastAsia="宋体"/>
                <w:sz w:val="20"/>
                <w:highlight w:val="yellow"/>
                <w:lang w:val="en-US" w:eastAsia="zh-CN"/>
              </w:rPr>
              <w:t>-</w:t>
            </w:r>
            <w:r>
              <w:rPr>
                <w:rFonts w:ascii="Times New Roman" w:hAnsi="Times New Roman"/>
                <w:sz w:val="20"/>
                <w:highlight w:val="yellow"/>
              </w:rPr>
              <w:t>2]</w:t>
            </w:r>
            <w:r>
              <w:rPr>
                <w:rFonts w:ascii="Times New Roman" w:hAnsi="Times New Roman"/>
                <w:sz w:val="20"/>
              </w:rPr>
              <w:t xml:space="preserve"> 5 ms network latency is assumed]</w:t>
            </w:r>
          </w:p>
          <w:p w14:paraId="729A1BDA">
            <w:pPr>
              <w:pStyle w:val="108"/>
              <w:jc w:val="left"/>
              <w:rPr>
                <w:rFonts w:ascii="Times New Roman" w:hAnsi="Times New Roman"/>
                <w:sz w:val="20"/>
              </w:rPr>
            </w:pPr>
            <w:r>
              <w:rPr>
                <w:rFonts w:ascii="Times New Roman" w:hAnsi="Times New Roman"/>
                <w:sz w:val="20"/>
              </w:rPr>
              <w:t>[Note1-2: TS 23.501 assumes a static delay value for the CN PDB of 20ms between a UPF and 5G-AN. ]</w:t>
            </w:r>
          </w:p>
          <w:p w14:paraId="1D2B71EF">
            <w:pPr>
              <w:pStyle w:val="108"/>
              <w:jc w:val="left"/>
              <w:rPr>
                <w:rFonts w:ascii="Times New Roman" w:hAnsi="Times New Roman"/>
                <w:sz w:val="20"/>
              </w:rPr>
            </w:pPr>
            <w:r>
              <w:rPr>
                <w:rFonts w:ascii="Times New Roman" w:hAnsi="Times New Roman"/>
                <w:sz w:val="20"/>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7B14E365"/>
    <w:p w14:paraId="6B649BD7">
      <w:pPr>
        <w:pStyle w:val="6"/>
      </w:pPr>
      <w:bookmarkStart w:id="212" w:name="_Toc1145636994"/>
      <w:bookmarkStart w:id="213" w:name="_Toc214653527"/>
      <w:bookmarkStart w:id="214" w:name="_Toc26027"/>
      <w:r>
        <w:rPr>
          <w:rFonts w:hint="eastAsia" w:eastAsia="宋体"/>
          <w:lang w:val="en-US" w:eastAsia="zh-CN"/>
        </w:rPr>
        <w:t>5.</w:t>
      </w:r>
      <w:r>
        <w:rPr>
          <w:rFonts w:eastAsia="宋体"/>
          <w:lang w:val="en-US" w:eastAsia="zh-CN"/>
        </w:rPr>
        <w:t>1</w:t>
      </w:r>
      <w:r>
        <w:t>.2.4</w:t>
      </w:r>
      <w:r>
        <w:tab/>
      </w:r>
      <w:r>
        <w:rPr>
          <w:rFonts w:ascii="Arial" w:hAnsi="Arial" w:eastAsia="Times New Roman"/>
          <w:sz w:val="24"/>
          <w:szCs w:val="20"/>
          <w:lang w:val="en-GB"/>
        </w:rPr>
        <w:t xml:space="preserve">Propagation </w:t>
      </w:r>
      <w:r>
        <w:t>delay UE – GEO - Ground station</w:t>
      </w:r>
      <w:bookmarkEnd w:id="212"/>
      <w:bookmarkEnd w:id="213"/>
      <w:bookmarkEnd w:id="214"/>
    </w:p>
    <w:p w14:paraId="0DBB7494">
      <w:r>
        <w:t>Clause 7.4.2 of</w:t>
      </w:r>
      <w:r>
        <w:rPr>
          <w:highlight w:val="yellow"/>
        </w:rPr>
        <w:t xml:space="preserve"> [D</w:t>
      </w:r>
      <w:r>
        <w:rPr>
          <w:rFonts w:hint="eastAsia" w:eastAsia="宋体"/>
          <w:highlight w:val="yellow"/>
          <w:lang w:val="en-US" w:eastAsia="zh-CN"/>
        </w:rPr>
        <w:t>-</w:t>
      </w:r>
      <w:r>
        <w:rPr>
          <w:highlight w:val="yellow"/>
        </w:rPr>
        <w:t>2]</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w:t>
      </w:r>
      <w:r>
        <w:rPr>
          <w:rFonts w:hint="eastAsia" w:eastAsia="宋体"/>
          <w:lang w:val="en-US" w:eastAsia="zh-CN"/>
        </w:rPr>
        <w:t>p</w:t>
      </w:r>
      <w:r>
        <w:rPr>
          <w:rFonts w:hint="eastAsia"/>
        </w:rPr>
        <w:t xml:space="preserve">ropagation </w:t>
      </w:r>
      <w:r>
        <w:t xml:space="preserve">delay and consequently 248ms (280ms – 32ms) as the minimal </w:t>
      </w:r>
      <w:r>
        <w:rPr>
          <w:rFonts w:hint="eastAsia" w:eastAsia="宋体"/>
          <w:lang w:val="en-US" w:eastAsia="zh-CN"/>
        </w:rPr>
        <w:t>p</w:t>
      </w:r>
      <w:r>
        <w:rPr>
          <w:rFonts w:hint="eastAsia"/>
        </w:rPr>
        <w:t xml:space="preserve">ropagation </w:t>
      </w:r>
      <w:r>
        <w:rPr>
          <w:rFonts w:hint="eastAsia" w:eastAsia="宋体"/>
          <w:lang w:val="en-US" w:eastAsia="zh-CN"/>
        </w:rPr>
        <w:t xml:space="preserve">delay </w:t>
      </w:r>
      <w:r>
        <w:t>time. This assumes no retransmission over the GEO satellite link.</w:t>
      </w:r>
    </w:p>
    <w:p w14:paraId="6B7413C6">
      <w:pPr>
        <w:pStyle w:val="115"/>
      </w:pPr>
      <w:r>
        <w:t xml:space="preserve">Table </w:t>
      </w:r>
      <w:r>
        <w:rPr>
          <w:rFonts w:hint="eastAsia" w:eastAsia="宋体"/>
          <w:lang w:val="en-US" w:eastAsia="zh-CN"/>
        </w:rPr>
        <w:t>5.1</w:t>
      </w:r>
      <w:r>
        <w:t>.2.4-1</w:t>
      </w:r>
      <w:r>
        <w:rPr>
          <w:rFonts w:hint="eastAsia" w:eastAsia="宋体"/>
          <w:lang w:val="en-US" w:eastAsia="zh-CN"/>
        </w:rPr>
        <w:t xml:space="preserve"> </w:t>
      </w:r>
      <w:r>
        <w:tab/>
      </w:r>
      <w:r>
        <w:rPr>
          <w:rFonts w:hint="eastAsia"/>
        </w:rPr>
        <w:t xml:space="preserve">Propagation </w:t>
      </w:r>
      <w:r>
        <w:t>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24CBB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5F27941B"/>
        </w:tc>
        <w:tc>
          <w:tcPr>
            <w:tcW w:w="2545" w:type="dxa"/>
            <w:noWrap/>
            <w:vAlign w:val="bottom"/>
          </w:tcPr>
          <w:p w14:paraId="0C69AF58">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4D788D26">
            <w:pPr>
              <w:pStyle w:val="107"/>
              <w:rPr>
                <w:rFonts w:ascii="Times New Roman" w:hAnsi="Times New Roman"/>
                <w:sz w:val="20"/>
              </w:rPr>
            </w:pPr>
            <w:r>
              <w:rPr>
                <w:rFonts w:ascii="Times New Roman" w:hAnsi="Times New Roman"/>
                <w:sz w:val="20"/>
              </w:rPr>
              <w:t>Maximum delay in ms</w:t>
            </w:r>
          </w:p>
        </w:tc>
      </w:tr>
      <w:tr w14:paraId="31628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7410B41">
            <w:pPr>
              <w:pStyle w:val="108"/>
              <w:rPr>
                <w:rFonts w:ascii="Times New Roman" w:hAnsi="Times New Roman"/>
                <w:sz w:val="20"/>
              </w:rPr>
            </w:pPr>
            <w:r>
              <w:rPr>
                <w:rFonts w:ascii="Times New Roman" w:hAnsi="Times New Roman"/>
                <w:sz w:val="20"/>
              </w:rPr>
              <w:t xml:space="preserve">GEO </w:t>
            </w:r>
            <w:r>
              <w:rPr>
                <w:rFonts w:hint="eastAsia" w:ascii="Times New Roman" w:hAnsi="Times New Roman" w:eastAsia="宋体"/>
                <w:sz w:val="20"/>
                <w:lang w:val="en-US" w:eastAsia="zh-CN"/>
              </w:rPr>
              <w:t>p</w:t>
            </w:r>
            <w:r>
              <w:rPr>
                <w:rFonts w:hint="eastAsia" w:ascii="Times New Roman" w:hAnsi="Times New Roman"/>
                <w:sz w:val="20"/>
              </w:rPr>
              <w:t xml:space="preserve">ropagation </w:t>
            </w:r>
            <w:r>
              <w:rPr>
                <w:rFonts w:ascii="Times New Roman" w:hAnsi="Times New Roman"/>
                <w:sz w:val="20"/>
              </w:rPr>
              <w:t>delay</w:t>
            </w:r>
          </w:p>
        </w:tc>
        <w:tc>
          <w:tcPr>
            <w:tcW w:w="2545" w:type="dxa"/>
            <w:noWrap/>
            <w:vAlign w:val="bottom"/>
          </w:tcPr>
          <w:p w14:paraId="55598944">
            <w:pPr>
              <w:pStyle w:val="108"/>
              <w:rPr>
                <w:rFonts w:ascii="Times New Roman" w:hAnsi="Times New Roman"/>
                <w:sz w:val="20"/>
              </w:rPr>
            </w:pPr>
            <w:r>
              <w:rPr>
                <w:rFonts w:ascii="Times New Roman" w:hAnsi="Times New Roman"/>
                <w:sz w:val="20"/>
              </w:rPr>
              <w:t>248</w:t>
            </w:r>
          </w:p>
        </w:tc>
        <w:tc>
          <w:tcPr>
            <w:tcW w:w="2977" w:type="dxa"/>
            <w:noWrap/>
            <w:vAlign w:val="bottom"/>
          </w:tcPr>
          <w:p w14:paraId="66F3C892">
            <w:pPr>
              <w:pStyle w:val="108"/>
              <w:rPr>
                <w:rFonts w:ascii="Times New Roman" w:hAnsi="Times New Roman"/>
                <w:sz w:val="20"/>
              </w:rPr>
            </w:pPr>
            <w:r>
              <w:rPr>
                <w:rFonts w:ascii="Times New Roman" w:hAnsi="Times New Roman"/>
                <w:sz w:val="20"/>
              </w:rPr>
              <w:t>280</w:t>
            </w:r>
          </w:p>
        </w:tc>
      </w:tr>
      <w:tr w14:paraId="33ECB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2B9CA82E">
            <w:pPr>
              <w:pStyle w:val="108"/>
              <w:jc w:val="left"/>
              <w:rPr>
                <w:rFonts w:ascii="Times New Roman" w:hAnsi="Times New Roman"/>
                <w:sz w:val="20"/>
              </w:rPr>
            </w:pPr>
            <w:r>
              <w:rPr>
                <w:rFonts w:ascii="Times New Roman" w:hAnsi="Times New Roman"/>
                <w:sz w:val="20"/>
              </w:rPr>
              <w:t xml:space="preserve">Note: </w:t>
            </w:r>
            <w:r>
              <w:rPr>
                <w:rFonts w:hint="eastAsia" w:ascii="Times New Roman" w:hAnsi="Times New Roman"/>
                <w:sz w:val="20"/>
              </w:rPr>
              <w:t xml:space="preserve">Propagation </w:t>
            </w:r>
            <w:r>
              <w:rPr>
                <w:rFonts w:ascii="Times New Roman" w:hAnsi="Times New Roman"/>
                <w:sz w:val="20"/>
              </w:rPr>
              <w:t xml:space="preserve">delay ground station to core network counted in Table </w:t>
            </w:r>
            <w:r>
              <w:rPr>
                <w:rFonts w:ascii="Times New Roman" w:hAnsi="Times New Roman" w:eastAsia="宋体"/>
                <w:sz w:val="20"/>
                <w:lang w:val="en-US" w:eastAsia="zh-CN"/>
              </w:rPr>
              <w:t>5.1</w:t>
            </w:r>
            <w:r>
              <w:rPr>
                <w:rFonts w:ascii="Times New Roman" w:hAnsi="Times New Roman"/>
                <w:sz w:val="20"/>
              </w:rPr>
              <w:t>.2.3-1.</w:t>
            </w:r>
          </w:p>
        </w:tc>
      </w:tr>
    </w:tbl>
    <w:p w14:paraId="1C536EDD">
      <w:pPr>
        <w:pStyle w:val="6"/>
      </w:pPr>
      <w:bookmarkStart w:id="215" w:name="_Toc382579156"/>
      <w:bookmarkStart w:id="216" w:name="_Toc214653528"/>
      <w:bookmarkStart w:id="217" w:name="_Toc15760"/>
      <w:r>
        <w:rPr>
          <w:rFonts w:hint="eastAsia" w:eastAsia="宋体"/>
          <w:lang w:val="en-US" w:eastAsia="zh-CN"/>
        </w:rPr>
        <w:t>5.</w:t>
      </w:r>
      <w:r>
        <w:rPr>
          <w:rFonts w:eastAsia="宋体"/>
          <w:lang w:val="en-US" w:eastAsia="zh-CN"/>
        </w:rPr>
        <w:t>1</w:t>
      </w:r>
      <w:r>
        <w:t>.2.5</w:t>
      </w:r>
      <w:r>
        <w:tab/>
      </w:r>
      <w:r>
        <w:t>ULBC Delay components</w:t>
      </w:r>
      <w:bookmarkEnd w:id="215"/>
      <w:bookmarkEnd w:id="216"/>
      <w:bookmarkEnd w:id="217"/>
    </w:p>
    <w:p w14:paraId="47D0DE64">
      <w:r>
        <w:t>Table</w:t>
      </w:r>
      <w:r>
        <w:rPr>
          <w:rFonts w:hint="eastAsia" w:eastAsia="宋体"/>
          <w:lang w:val="en-US" w:eastAsia="zh-CN"/>
        </w:rPr>
        <w:t xml:space="preserve"> 5.1</w:t>
      </w:r>
      <w:r>
        <w:t xml:space="preserve">.2-1 lists the algorithmic delay for the IMS codecs AMR and EVS, i.e. in range of 5ms to 12ms. For ULBC, different delay values may result from codec processing delays as well as algorithmic delays. Exact numbers are for further study. </w:t>
      </w:r>
    </w:p>
    <w:p w14:paraId="32F06E75">
      <w:pPr>
        <w:pStyle w:val="5"/>
      </w:pPr>
      <w:bookmarkStart w:id="218" w:name="_Toc214653529"/>
      <w:bookmarkStart w:id="219" w:name="_Toc441835774"/>
      <w:bookmarkStart w:id="220" w:name="_Toc31141"/>
      <w:r>
        <w:rPr>
          <w:rFonts w:hint="eastAsia" w:eastAsia="宋体"/>
          <w:lang w:val="en-US" w:eastAsia="zh-CN"/>
        </w:rPr>
        <w:t>5.1</w:t>
      </w:r>
      <w:r>
        <w:t>.3</w:t>
      </w:r>
      <w:r>
        <w:rPr>
          <w:rFonts w:hint="eastAsia" w:eastAsia="宋体"/>
          <w:lang w:val="en-US" w:eastAsia="zh-CN"/>
        </w:rPr>
        <w:tab/>
      </w:r>
      <w:r>
        <w:t>Estimation of Mouth-to-ear delay</w:t>
      </w:r>
      <w:bookmarkEnd w:id="218"/>
      <w:bookmarkEnd w:id="219"/>
      <w:bookmarkEnd w:id="220"/>
    </w:p>
    <w:p w14:paraId="4CCA46F6">
      <w:pPr>
        <w:rPr>
          <w:b/>
          <w:bCs/>
        </w:rPr>
      </w:pPr>
      <w:r>
        <w:t xml:space="preserve">Given the values in </w:t>
      </w:r>
      <w:r>
        <w:rPr>
          <w:rFonts w:hint="eastAsia" w:eastAsia="宋体"/>
          <w:lang w:val="en-US" w:eastAsia="zh-CN"/>
        </w:rPr>
        <w:t>5.1</w:t>
      </w:r>
      <w:r>
        <w:t xml:space="preserve">.2 the mouth-to-ear delay for scenario can be estimated for the two scenarios outlined in </w:t>
      </w:r>
      <w:r>
        <w:rPr>
          <w:rFonts w:hint="eastAsia" w:eastAsia="宋体"/>
          <w:lang w:val="en-US" w:eastAsia="zh-CN"/>
        </w:rPr>
        <w:t>5.1.</w:t>
      </w:r>
      <w:r>
        <w:t xml:space="preserve">1 by summing up the delay components according to the signal flow to derive a lower (minimum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 xml:space="preserve">.2.4-1) and an upper bound (maximum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.2.4-1).</w:t>
      </w:r>
    </w:p>
    <w:p w14:paraId="071117A6">
      <w:r>
        <w:t xml:space="preserve">As the bitrate for GEO satellite link is very restricted, options for minimizing the protocol overhead need to be considered. One option to reduce the protocol overhead are larger frame sizes or </w:t>
      </w:r>
      <w:r>
        <w:rPr>
          <w:rFonts w:hint="eastAsia" w:eastAsia="宋体"/>
          <w:lang w:val="en-US" w:eastAsia="zh-CN"/>
        </w:rPr>
        <w:t xml:space="preserve">a larger voice bundling period or </w:t>
      </w:r>
      <w:r>
        <w:t>frame aggregation as the protocol stack is transmitted less often. Therefore, Table 5.1.3-1</w:t>
      </w:r>
      <w:r>
        <w:tab/>
      </w:r>
      <w:r>
        <w:t xml:space="preserve"> outlines the delay values for codec frame sizes of 20ms, 40ms, 80ms, 160ms and 320ms and the bundling periods of 80ms, 160ms and 320ms.</w:t>
      </w:r>
    </w:p>
    <w:p w14:paraId="35C4EB56">
      <w:pPr>
        <w:pStyle w:val="97"/>
        <w:ind w:left="0" w:firstLine="0"/>
      </w:pPr>
      <w:r>
        <w:t xml:space="preserve">Editor’s Note: 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5E850647">
      <w:pPr>
        <w:pStyle w:val="115"/>
      </w:pPr>
      <w:r>
        <w:t xml:space="preserve">Table </w:t>
      </w:r>
      <w:r>
        <w:rPr>
          <w:rFonts w:hint="eastAsia" w:eastAsia="宋体"/>
          <w:lang w:val="en-US" w:eastAsia="zh-CN"/>
        </w:rPr>
        <w:t>5.1</w:t>
      </w:r>
      <w:r>
        <w:t>.3-1</w:t>
      </w:r>
      <w:r>
        <w:tab/>
      </w:r>
      <w:r>
        <w:rPr>
          <w:rFonts w:hint="eastAsia" w:eastAsia="宋体"/>
          <w:lang w:val="en-US" w:eastAsia="zh-CN"/>
        </w:rPr>
        <w:t xml:space="preserve"> </w:t>
      </w:r>
      <w:r>
        <w:t>Mouth-to-ear delay estimation depending on codec frame size</w:t>
      </w:r>
    </w:p>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3E3E52AC">
        <w:trPr>
          <w:trHeight w:val="20" w:hRule="atLeast"/>
        </w:trPr>
        <w:tc>
          <w:tcPr>
            <w:tcW w:w="2127" w:type="dxa"/>
            <w:vMerge w:val="restart"/>
            <w:tcBorders>
              <w:top w:val="single" w:color="auto" w:sz="4" w:space="0"/>
              <w:left w:val="single" w:color="auto" w:sz="4" w:space="0"/>
              <w:bottom w:val="single" w:color="000000" w:sz="4" w:space="0"/>
              <w:right w:val="single" w:color="auto" w:sz="4" w:space="0"/>
            </w:tcBorders>
          </w:tcPr>
          <w:p w14:paraId="304EA8F0">
            <w:pPr>
              <w:pStyle w:val="107"/>
            </w:pPr>
            <w: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tcPr>
          <w:p w14:paraId="54B3BC2E">
            <w:pPr>
              <w:pStyle w:val="107"/>
            </w:pPr>
            <w:r>
              <w:t>Codec frame size</w:t>
            </w:r>
          </w:p>
        </w:tc>
        <w:tc>
          <w:tcPr>
            <w:tcW w:w="2974" w:type="dxa"/>
            <w:gridSpan w:val="2"/>
            <w:tcBorders>
              <w:top w:val="single" w:color="auto" w:sz="4" w:space="0"/>
              <w:left w:val="nil"/>
              <w:bottom w:val="single" w:color="auto" w:sz="4" w:space="0"/>
              <w:right w:val="single" w:color="auto" w:sz="4" w:space="0"/>
            </w:tcBorders>
          </w:tcPr>
          <w:p w14:paraId="0E470502">
            <w:pPr>
              <w:pStyle w:val="107"/>
            </w:pPr>
            <w:r>
              <w:t>Mouth to ear delay main scenario in ms</w:t>
            </w:r>
            <w:r>
              <w:br w:type="textWrapping"/>
            </w:r>
            <w:r>
              <w:t>(GEO - TN) (Note 1)</w:t>
            </w:r>
          </w:p>
        </w:tc>
        <w:tc>
          <w:tcPr>
            <w:tcW w:w="3494" w:type="dxa"/>
            <w:gridSpan w:val="2"/>
            <w:tcBorders>
              <w:top w:val="single" w:color="auto" w:sz="4" w:space="0"/>
              <w:left w:val="nil"/>
              <w:bottom w:val="single" w:color="auto" w:sz="4" w:space="0"/>
              <w:right w:val="single" w:color="auto" w:sz="4" w:space="0"/>
            </w:tcBorders>
          </w:tcPr>
          <w:p w14:paraId="5597DE77">
            <w:pPr>
              <w:pStyle w:val="107"/>
            </w:pPr>
            <w:r>
              <w:t>Mouth to ear delay sub-scenario in ms</w:t>
            </w:r>
            <w:r>
              <w:br w:type="textWrapping"/>
            </w:r>
            <w:r>
              <w:t>(GEO - GEO) (Note 2)</w:t>
            </w:r>
          </w:p>
        </w:tc>
      </w:tr>
      <w:tr w14:paraId="40F8EFB6">
        <w:tblPrEx>
          <w:tblCellMar>
            <w:top w:w="0" w:type="dxa"/>
            <w:left w:w="108" w:type="dxa"/>
            <w:bottom w:w="0" w:type="dxa"/>
            <w:right w:w="108" w:type="dxa"/>
          </w:tblCellMar>
        </w:tblPrEx>
        <w:trPr>
          <w:trHeight w:val="20" w:hRule="atLeast"/>
        </w:trPr>
        <w:tc>
          <w:tcPr>
            <w:tcW w:w="2127" w:type="dxa"/>
            <w:vMerge w:val="continue"/>
            <w:tcBorders>
              <w:top w:val="single" w:color="auto" w:sz="4" w:space="0"/>
              <w:left w:val="single" w:color="auto" w:sz="4" w:space="0"/>
              <w:bottom w:val="single" w:color="000000" w:sz="4" w:space="0"/>
              <w:right w:val="single" w:color="auto" w:sz="4" w:space="0"/>
            </w:tcBorders>
            <w:vAlign w:val="center"/>
          </w:tcPr>
          <w:p w14:paraId="77F66959">
            <w:pPr>
              <w:pStyle w:val="107"/>
              <w:rPr>
                <w:sz w:val="24"/>
              </w:rPr>
            </w:pPr>
          </w:p>
        </w:tc>
        <w:tc>
          <w:tcPr>
            <w:tcW w:w="1486" w:type="dxa"/>
            <w:vMerge w:val="continue"/>
            <w:tcBorders>
              <w:top w:val="single" w:color="auto" w:sz="4" w:space="0"/>
              <w:left w:val="single" w:color="auto" w:sz="4" w:space="0"/>
              <w:bottom w:val="single" w:color="000000" w:sz="4" w:space="0"/>
              <w:right w:val="single" w:color="auto" w:sz="4" w:space="0"/>
            </w:tcBorders>
            <w:vAlign w:val="center"/>
          </w:tcPr>
          <w:p w14:paraId="43346581">
            <w:pPr>
              <w:pStyle w:val="107"/>
              <w:rPr>
                <w:sz w:val="24"/>
              </w:rPr>
            </w:pPr>
          </w:p>
        </w:tc>
        <w:tc>
          <w:tcPr>
            <w:tcW w:w="1468" w:type="dxa"/>
            <w:tcBorders>
              <w:top w:val="nil"/>
              <w:left w:val="nil"/>
              <w:bottom w:val="single" w:color="auto" w:sz="4" w:space="0"/>
              <w:right w:val="single" w:color="auto" w:sz="4" w:space="0"/>
            </w:tcBorders>
            <w:noWrap/>
          </w:tcPr>
          <w:p w14:paraId="4C26EE8A">
            <w:pPr>
              <w:pStyle w:val="107"/>
            </w:pPr>
            <w:r>
              <w:t>lower bound</w:t>
            </w:r>
          </w:p>
        </w:tc>
        <w:tc>
          <w:tcPr>
            <w:tcW w:w="1506" w:type="dxa"/>
            <w:tcBorders>
              <w:top w:val="nil"/>
              <w:left w:val="nil"/>
              <w:bottom w:val="single" w:color="auto" w:sz="4" w:space="0"/>
              <w:right w:val="single" w:color="auto" w:sz="4" w:space="0"/>
            </w:tcBorders>
            <w:noWrap/>
          </w:tcPr>
          <w:p w14:paraId="0C99F476">
            <w:pPr>
              <w:pStyle w:val="107"/>
            </w:pPr>
            <w:r>
              <w:t>upper bound</w:t>
            </w:r>
          </w:p>
        </w:tc>
        <w:tc>
          <w:tcPr>
            <w:tcW w:w="1468" w:type="dxa"/>
            <w:tcBorders>
              <w:top w:val="nil"/>
              <w:left w:val="nil"/>
              <w:bottom w:val="single" w:color="auto" w:sz="4" w:space="0"/>
              <w:right w:val="single" w:color="auto" w:sz="4" w:space="0"/>
            </w:tcBorders>
            <w:noWrap/>
          </w:tcPr>
          <w:p w14:paraId="0943FB8F">
            <w:pPr>
              <w:pStyle w:val="107"/>
            </w:pPr>
            <w:r>
              <w:t>lower bound</w:t>
            </w:r>
          </w:p>
        </w:tc>
        <w:tc>
          <w:tcPr>
            <w:tcW w:w="2026" w:type="dxa"/>
            <w:tcBorders>
              <w:top w:val="nil"/>
              <w:left w:val="nil"/>
              <w:bottom w:val="single" w:color="auto" w:sz="4" w:space="0"/>
              <w:right w:val="single" w:color="auto" w:sz="4" w:space="0"/>
            </w:tcBorders>
            <w:noWrap/>
          </w:tcPr>
          <w:p w14:paraId="10164244">
            <w:pPr>
              <w:pStyle w:val="107"/>
            </w:pPr>
            <w:r>
              <w:t>upper bound</w:t>
            </w:r>
          </w:p>
        </w:tc>
      </w:tr>
      <w:tr w14:paraId="0C3EA930">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2910FE1F">
            <w:pPr>
              <w:pStyle w:val="108"/>
            </w:pPr>
            <w:r>
              <w:t>80</w:t>
            </w:r>
          </w:p>
        </w:tc>
        <w:tc>
          <w:tcPr>
            <w:tcW w:w="1486" w:type="dxa"/>
            <w:tcBorders>
              <w:top w:val="nil"/>
              <w:left w:val="nil"/>
              <w:bottom w:val="single" w:color="auto" w:sz="4" w:space="0"/>
              <w:right w:val="single" w:color="auto" w:sz="4" w:space="0"/>
            </w:tcBorders>
            <w:noWrap/>
            <w:vAlign w:val="bottom"/>
          </w:tcPr>
          <w:p w14:paraId="0BF1BF69">
            <w:pPr>
              <w:pStyle w:val="108"/>
            </w:pPr>
            <w:r>
              <w:t>20</w:t>
            </w:r>
          </w:p>
        </w:tc>
        <w:tc>
          <w:tcPr>
            <w:tcW w:w="1468" w:type="dxa"/>
            <w:vMerge w:val="restart"/>
            <w:tcBorders>
              <w:top w:val="nil"/>
              <w:left w:val="nil"/>
              <w:right w:val="single" w:color="auto" w:sz="4" w:space="0"/>
            </w:tcBorders>
            <w:noWrap/>
            <w:vAlign w:val="bottom"/>
          </w:tcPr>
          <w:p w14:paraId="5448D1F2">
            <w:pPr>
              <w:pStyle w:val="108"/>
            </w:pPr>
            <w:r>
              <w:t>548 + X</w:t>
            </w:r>
          </w:p>
        </w:tc>
        <w:tc>
          <w:tcPr>
            <w:tcW w:w="1506" w:type="dxa"/>
            <w:tcBorders>
              <w:top w:val="nil"/>
              <w:left w:val="nil"/>
              <w:bottom w:val="single" w:color="auto" w:sz="4" w:space="0"/>
              <w:right w:val="single" w:color="auto" w:sz="4" w:space="0"/>
            </w:tcBorders>
            <w:noWrap/>
            <w:vAlign w:val="bottom"/>
          </w:tcPr>
          <w:p w14:paraId="08AB109A">
            <w:pPr>
              <w:pStyle w:val="108"/>
            </w:pPr>
            <w:r>
              <w:t>872 + X</w:t>
            </w:r>
          </w:p>
        </w:tc>
        <w:tc>
          <w:tcPr>
            <w:tcW w:w="1468" w:type="dxa"/>
            <w:vMerge w:val="restart"/>
            <w:tcBorders>
              <w:top w:val="nil"/>
              <w:left w:val="nil"/>
              <w:right w:val="single" w:color="auto" w:sz="4" w:space="0"/>
            </w:tcBorders>
            <w:noWrap/>
            <w:vAlign w:val="bottom"/>
          </w:tcPr>
          <w:p w14:paraId="25A895B3">
            <w:pPr>
              <w:pStyle w:val="108"/>
            </w:pPr>
            <w:r>
              <w:t>804 + X</w:t>
            </w:r>
          </w:p>
        </w:tc>
        <w:tc>
          <w:tcPr>
            <w:tcW w:w="2026" w:type="dxa"/>
            <w:tcBorders>
              <w:top w:val="nil"/>
              <w:left w:val="nil"/>
              <w:bottom w:val="single" w:color="auto" w:sz="4" w:space="0"/>
              <w:right w:val="single" w:color="auto" w:sz="4" w:space="0"/>
            </w:tcBorders>
            <w:noWrap/>
            <w:vAlign w:val="bottom"/>
          </w:tcPr>
          <w:p w14:paraId="4F83BEE1">
            <w:pPr>
              <w:pStyle w:val="108"/>
            </w:pPr>
            <w:r>
              <w:t>1315 + X</w:t>
            </w:r>
          </w:p>
        </w:tc>
      </w:tr>
      <w:tr w14:paraId="113D10F1">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AED5C0B">
            <w:pPr>
              <w:pStyle w:val="108"/>
              <w:rPr>
                <w:sz w:val="24"/>
              </w:rPr>
            </w:pPr>
          </w:p>
        </w:tc>
        <w:tc>
          <w:tcPr>
            <w:tcW w:w="1486" w:type="dxa"/>
            <w:tcBorders>
              <w:top w:val="nil"/>
              <w:left w:val="nil"/>
              <w:bottom w:val="single" w:color="auto" w:sz="4" w:space="0"/>
              <w:right w:val="single" w:color="auto" w:sz="4" w:space="0"/>
            </w:tcBorders>
            <w:noWrap/>
            <w:vAlign w:val="bottom"/>
          </w:tcPr>
          <w:p w14:paraId="5EF10862">
            <w:pPr>
              <w:pStyle w:val="108"/>
            </w:pPr>
            <w:r>
              <w:t>40</w:t>
            </w:r>
          </w:p>
        </w:tc>
        <w:tc>
          <w:tcPr>
            <w:tcW w:w="1468" w:type="dxa"/>
            <w:vMerge w:val="continue"/>
            <w:tcBorders>
              <w:left w:val="nil"/>
              <w:right w:val="single" w:color="auto" w:sz="4" w:space="0"/>
            </w:tcBorders>
            <w:noWrap/>
            <w:vAlign w:val="bottom"/>
          </w:tcPr>
          <w:p w14:paraId="5FDB7124">
            <w:pPr>
              <w:pStyle w:val="108"/>
            </w:pPr>
          </w:p>
        </w:tc>
        <w:tc>
          <w:tcPr>
            <w:tcW w:w="1506" w:type="dxa"/>
            <w:tcBorders>
              <w:top w:val="nil"/>
              <w:left w:val="nil"/>
              <w:bottom w:val="single" w:color="auto" w:sz="4" w:space="0"/>
              <w:right w:val="single" w:color="auto" w:sz="4" w:space="0"/>
            </w:tcBorders>
            <w:noWrap/>
            <w:vAlign w:val="bottom"/>
          </w:tcPr>
          <w:p w14:paraId="00904E3E">
            <w:pPr>
              <w:pStyle w:val="108"/>
            </w:pPr>
            <w:r>
              <w:t>912 + X</w:t>
            </w:r>
          </w:p>
        </w:tc>
        <w:tc>
          <w:tcPr>
            <w:tcW w:w="1468" w:type="dxa"/>
            <w:vMerge w:val="continue"/>
            <w:tcBorders>
              <w:left w:val="nil"/>
              <w:right w:val="single" w:color="auto" w:sz="4" w:space="0"/>
            </w:tcBorders>
            <w:noWrap/>
            <w:vAlign w:val="bottom"/>
          </w:tcPr>
          <w:p w14:paraId="3B166409">
            <w:pPr>
              <w:pStyle w:val="108"/>
            </w:pPr>
          </w:p>
        </w:tc>
        <w:tc>
          <w:tcPr>
            <w:tcW w:w="2026" w:type="dxa"/>
            <w:tcBorders>
              <w:top w:val="nil"/>
              <w:left w:val="nil"/>
              <w:bottom w:val="single" w:color="auto" w:sz="4" w:space="0"/>
              <w:right w:val="single" w:color="auto" w:sz="4" w:space="0"/>
            </w:tcBorders>
            <w:noWrap/>
            <w:vAlign w:val="bottom"/>
          </w:tcPr>
          <w:p w14:paraId="650879FF">
            <w:pPr>
              <w:pStyle w:val="108"/>
            </w:pPr>
            <w:r>
              <w:t>1355 + X</w:t>
            </w:r>
          </w:p>
        </w:tc>
      </w:tr>
      <w:tr w14:paraId="3C009FA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6EBFB734">
            <w:pPr>
              <w:pStyle w:val="108"/>
              <w:rPr>
                <w:sz w:val="24"/>
              </w:rPr>
            </w:pPr>
          </w:p>
        </w:tc>
        <w:tc>
          <w:tcPr>
            <w:tcW w:w="1486" w:type="dxa"/>
            <w:tcBorders>
              <w:top w:val="nil"/>
              <w:left w:val="nil"/>
              <w:bottom w:val="single" w:color="auto" w:sz="4" w:space="0"/>
              <w:right w:val="single" w:color="auto" w:sz="4" w:space="0"/>
            </w:tcBorders>
            <w:noWrap/>
            <w:vAlign w:val="bottom"/>
          </w:tcPr>
          <w:p w14:paraId="4BE434EF">
            <w:pPr>
              <w:pStyle w:val="108"/>
            </w:pPr>
            <w:r>
              <w:t>80</w:t>
            </w:r>
          </w:p>
        </w:tc>
        <w:tc>
          <w:tcPr>
            <w:tcW w:w="1468" w:type="dxa"/>
            <w:vMerge w:val="continue"/>
            <w:tcBorders>
              <w:left w:val="nil"/>
              <w:bottom w:val="single" w:color="auto" w:sz="4" w:space="0"/>
              <w:right w:val="single" w:color="auto" w:sz="4" w:space="0"/>
            </w:tcBorders>
            <w:noWrap/>
            <w:vAlign w:val="bottom"/>
          </w:tcPr>
          <w:p w14:paraId="0CCF9602">
            <w:pPr>
              <w:pStyle w:val="108"/>
            </w:pPr>
          </w:p>
        </w:tc>
        <w:tc>
          <w:tcPr>
            <w:tcW w:w="1506" w:type="dxa"/>
            <w:tcBorders>
              <w:top w:val="nil"/>
              <w:left w:val="nil"/>
              <w:bottom w:val="single" w:color="auto" w:sz="4" w:space="0"/>
              <w:right w:val="single" w:color="auto" w:sz="4" w:space="0"/>
            </w:tcBorders>
            <w:noWrap/>
            <w:vAlign w:val="bottom"/>
          </w:tcPr>
          <w:p w14:paraId="12BA94C2">
            <w:pPr>
              <w:pStyle w:val="108"/>
            </w:pPr>
            <w:r>
              <w:t>992 + X</w:t>
            </w:r>
          </w:p>
        </w:tc>
        <w:tc>
          <w:tcPr>
            <w:tcW w:w="1468" w:type="dxa"/>
            <w:vMerge w:val="continue"/>
            <w:tcBorders>
              <w:left w:val="nil"/>
              <w:bottom w:val="single" w:color="auto" w:sz="4" w:space="0"/>
              <w:right w:val="single" w:color="auto" w:sz="4" w:space="0"/>
            </w:tcBorders>
            <w:noWrap/>
            <w:vAlign w:val="bottom"/>
          </w:tcPr>
          <w:p w14:paraId="1AE99BA3">
            <w:pPr>
              <w:pStyle w:val="108"/>
            </w:pPr>
          </w:p>
        </w:tc>
        <w:tc>
          <w:tcPr>
            <w:tcW w:w="2026" w:type="dxa"/>
            <w:tcBorders>
              <w:top w:val="nil"/>
              <w:left w:val="nil"/>
              <w:bottom w:val="single" w:color="auto" w:sz="4" w:space="0"/>
              <w:right w:val="single" w:color="auto" w:sz="4" w:space="0"/>
            </w:tcBorders>
            <w:noWrap/>
            <w:vAlign w:val="bottom"/>
          </w:tcPr>
          <w:p w14:paraId="0F0488CB">
            <w:pPr>
              <w:pStyle w:val="108"/>
            </w:pPr>
            <w:r>
              <w:t>1435 + X</w:t>
            </w:r>
          </w:p>
        </w:tc>
      </w:tr>
      <w:tr w14:paraId="49CCE862">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EF97D37">
            <w:pPr>
              <w:pStyle w:val="108"/>
            </w:pPr>
            <w:r>
              <w:t>160</w:t>
            </w:r>
          </w:p>
        </w:tc>
        <w:tc>
          <w:tcPr>
            <w:tcW w:w="1486" w:type="dxa"/>
            <w:tcBorders>
              <w:top w:val="nil"/>
              <w:left w:val="nil"/>
              <w:bottom w:val="single" w:color="auto" w:sz="4" w:space="0"/>
              <w:right w:val="single" w:color="auto" w:sz="4" w:space="0"/>
            </w:tcBorders>
            <w:noWrap/>
            <w:vAlign w:val="bottom"/>
          </w:tcPr>
          <w:p w14:paraId="4445A5FC">
            <w:pPr>
              <w:pStyle w:val="108"/>
            </w:pPr>
            <w:r>
              <w:t>20</w:t>
            </w:r>
          </w:p>
        </w:tc>
        <w:tc>
          <w:tcPr>
            <w:tcW w:w="1468" w:type="dxa"/>
            <w:vMerge w:val="restart"/>
            <w:tcBorders>
              <w:top w:val="nil"/>
              <w:left w:val="nil"/>
              <w:right w:val="single" w:color="auto" w:sz="4" w:space="0"/>
            </w:tcBorders>
            <w:noWrap/>
            <w:vAlign w:val="bottom"/>
          </w:tcPr>
          <w:p w14:paraId="3EFD89E4">
            <w:pPr>
              <w:pStyle w:val="108"/>
            </w:pPr>
            <w:r>
              <w:t>708 + X</w:t>
            </w:r>
          </w:p>
        </w:tc>
        <w:tc>
          <w:tcPr>
            <w:tcW w:w="1506" w:type="dxa"/>
            <w:tcBorders>
              <w:top w:val="nil"/>
              <w:left w:val="nil"/>
              <w:bottom w:val="single" w:color="auto" w:sz="4" w:space="0"/>
              <w:right w:val="single" w:color="auto" w:sz="4" w:space="0"/>
            </w:tcBorders>
            <w:noWrap/>
            <w:vAlign w:val="bottom"/>
          </w:tcPr>
          <w:p w14:paraId="1F9FC566">
            <w:pPr>
              <w:pStyle w:val="108"/>
            </w:pPr>
            <w:r>
              <w:t>1032 + X</w:t>
            </w:r>
          </w:p>
        </w:tc>
        <w:tc>
          <w:tcPr>
            <w:tcW w:w="1468" w:type="dxa"/>
            <w:vMerge w:val="restart"/>
            <w:tcBorders>
              <w:top w:val="nil"/>
              <w:left w:val="nil"/>
              <w:right w:val="single" w:color="auto" w:sz="4" w:space="0"/>
            </w:tcBorders>
            <w:noWrap/>
            <w:vAlign w:val="bottom"/>
          </w:tcPr>
          <w:p w14:paraId="4F649E2A">
            <w:pPr>
              <w:pStyle w:val="108"/>
            </w:pPr>
            <w:r>
              <w:t>964 + X</w:t>
            </w:r>
          </w:p>
        </w:tc>
        <w:tc>
          <w:tcPr>
            <w:tcW w:w="2026" w:type="dxa"/>
            <w:tcBorders>
              <w:top w:val="nil"/>
              <w:left w:val="nil"/>
              <w:bottom w:val="single" w:color="auto" w:sz="4" w:space="0"/>
              <w:right w:val="single" w:color="auto" w:sz="4" w:space="0"/>
            </w:tcBorders>
            <w:noWrap/>
            <w:vAlign w:val="bottom"/>
          </w:tcPr>
          <w:p w14:paraId="62148F5E">
            <w:pPr>
              <w:pStyle w:val="108"/>
            </w:pPr>
            <w:r>
              <w:t>1475 + X</w:t>
            </w:r>
          </w:p>
        </w:tc>
      </w:tr>
      <w:tr w14:paraId="41B381A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4FBCC45">
            <w:pPr>
              <w:pStyle w:val="108"/>
              <w:rPr>
                <w:sz w:val="24"/>
              </w:rPr>
            </w:pPr>
          </w:p>
        </w:tc>
        <w:tc>
          <w:tcPr>
            <w:tcW w:w="1486" w:type="dxa"/>
            <w:tcBorders>
              <w:top w:val="nil"/>
              <w:left w:val="nil"/>
              <w:bottom w:val="single" w:color="auto" w:sz="4" w:space="0"/>
              <w:right w:val="single" w:color="auto" w:sz="4" w:space="0"/>
            </w:tcBorders>
            <w:noWrap/>
            <w:vAlign w:val="bottom"/>
          </w:tcPr>
          <w:p w14:paraId="5AD856A5">
            <w:pPr>
              <w:pStyle w:val="108"/>
            </w:pPr>
            <w:r>
              <w:t>40</w:t>
            </w:r>
          </w:p>
        </w:tc>
        <w:tc>
          <w:tcPr>
            <w:tcW w:w="1468" w:type="dxa"/>
            <w:vMerge w:val="continue"/>
            <w:tcBorders>
              <w:left w:val="nil"/>
              <w:right w:val="single" w:color="auto" w:sz="4" w:space="0"/>
            </w:tcBorders>
            <w:noWrap/>
            <w:vAlign w:val="bottom"/>
          </w:tcPr>
          <w:p w14:paraId="3880E124">
            <w:pPr>
              <w:pStyle w:val="108"/>
            </w:pPr>
          </w:p>
        </w:tc>
        <w:tc>
          <w:tcPr>
            <w:tcW w:w="1506" w:type="dxa"/>
            <w:tcBorders>
              <w:top w:val="nil"/>
              <w:left w:val="nil"/>
              <w:bottom w:val="single" w:color="auto" w:sz="4" w:space="0"/>
              <w:right w:val="single" w:color="auto" w:sz="4" w:space="0"/>
            </w:tcBorders>
            <w:noWrap/>
            <w:vAlign w:val="bottom"/>
          </w:tcPr>
          <w:p w14:paraId="4349FCD1">
            <w:pPr>
              <w:pStyle w:val="108"/>
            </w:pPr>
            <w:r>
              <w:t>1072 + X</w:t>
            </w:r>
          </w:p>
        </w:tc>
        <w:tc>
          <w:tcPr>
            <w:tcW w:w="1468" w:type="dxa"/>
            <w:vMerge w:val="continue"/>
            <w:tcBorders>
              <w:left w:val="nil"/>
              <w:right w:val="single" w:color="auto" w:sz="4" w:space="0"/>
            </w:tcBorders>
            <w:noWrap/>
            <w:vAlign w:val="bottom"/>
          </w:tcPr>
          <w:p w14:paraId="0874B67F">
            <w:pPr>
              <w:pStyle w:val="108"/>
            </w:pPr>
          </w:p>
        </w:tc>
        <w:tc>
          <w:tcPr>
            <w:tcW w:w="2026" w:type="dxa"/>
            <w:tcBorders>
              <w:top w:val="nil"/>
              <w:left w:val="nil"/>
              <w:bottom w:val="single" w:color="auto" w:sz="4" w:space="0"/>
              <w:right w:val="single" w:color="auto" w:sz="4" w:space="0"/>
            </w:tcBorders>
            <w:noWrap/>
            <w:vAlign w:val="bottom"/>
          </w:tcPr>
          <w:p w14:paraId="0089CE14">
            <w:pPr>
              <w:pStyle w:val="108"/>
            </w:pPr>
            <w:r>
              <w:t>1515 + X</w:t>
            </w:r>
          </w:p>
        </w:tc>
      </w:tr>
      <w:tr w14:paraId="5C29D7FB">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E809EFC">
            <w:pPr>
              <w:pStyle w:val="108"/>
              <w:rPr>
                <w:sz w:val="24"/>
              </w:rPr>
            </w:pPr>
          </w:p>
        </w:tc>
        <w:tc>
          <w:tcPr>
            <w:tcW w:w="1486" w:type="dxa"/>
            <w:tcBorders>
              <w:top w:val="nil"/>
              <w:left w:val="nil"/>
              <w:bottom w:val="single" w:color="auto" w:sz="4" w:space="0"/>
              <w:right w:val="single" w:color="auto" w:sz="4" w:space="0"/>
            </w:tcBorders>
            <w:noWrap/>
            <w:vAlign w:val="bottom"/>
          </w:tcPr>
          <w:p w14:paraId="475FEFE8">
            <w:pPr>
              <w:pStyle w:val="108"/>
            </w:pPr>
            <w:r>
              <w:t>80</w:t>
            </w:r>
          </w:p>
        </w:tc>
        <w:tc>
          <w:tcPr>
            <w:tcW w:w="1468" w:type="dxa"/>
            <w:vMerge w:val="continue"/>
            <w:tcBorders>
              <w:left w:val="nil"/>
              <w:right w:val="single" w:color="auto" w:sz="4" w:space="0"/>
            </w:tcBorders>
            <w:noWrap/>
            <w:vAlign w:val="bottom"/>
          </w:tcPr>
          <w:p w14:paraId="46836043">
            <w:pPr>
              <w:pStyle w:val="108"/>
            </w:pPr>
          </w:p>
        </w:tc>
        <w:tc>
          <w:tcPr>
            <w:tcW w:w="1506" w:type="dxa"/>
            <w:tcBorders>
              <w:top w:val="nil"/>
              <w:left w:val="nil"/>
              <w:bottom w:val="single" w:color="auto" w:sz="4" w:space="0"/>
              <w:right w:val="single" w:color="auto" w:sz="4" w:space="0"/>
            </w:tcBorders>
            <w:noWrap/>
            <w:vAlign w:val="bottom"/>
          </w:tcPr>
          <w:p w14:paraId="3910C108">
            <w:pPr>
              <w:pStyle w:val="108"/>
            </w:pPr>
            <w:r>
              <w:t>1152 + X</w:t>
            </w:r>
          </w:p>
        </w:tc>
        <w:tc>
          <w:tcPr>
            <w:tcW w:w="1468" w:type="dxa"/>
            <w:vMerge w:val="continue"/>
            <w:tcBorders>
              <w:left w:val="nil"/>
              <w:right w:val="single" w:color="auto" w:sz="4" w:space="0"/>
            </w:tcBorders>
            <w:noWrap/>
            <w:vAlign w:val="bottom"/>
          </w:tcPr>
          <w:p w14:paraId="52CA2FD0">
            <w:pPr>
              <w:pStyle w:val="108"/>
            </w:pPr>
          </w:p>
        </w:tc>
        <w:tc>
          <w:tcPr>
            <w:tcW w:w="2026" w:type="dxa"/>
            <w:tcBorders>
              <w:top w:val="nil"/>
              <w:left w:val="nil"/>
              <w:bottom w:val="single" w:color="auto" w:sz="4" w:space="0"/>
              <w:right w:val="single" w:color="auto" w:sz="4" w:space="0"/>
            </w:tcBorders>
            <w:noWrap/>
            <w:vAlign w:val="bottom"/>
          </w:tcPr>
          <w:p w14:paraId="31992B96">
            <w:pPr>
              <w:pStyle w:val="108"/>
            </w:pPr>
            <w:r>
              <w:t>1595 + X</w:t>
            </w:r>
          </w:p>
        </w:tc>
      </w:tr>
      <w:tr w14:paraId="1D9ED173">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4C4FA4C1">
            <w:pPr>
              <w:pStyle w:val="108"/>
              <w:rPr>
                <w:sz w:val="24"/>
              </w:rPr>
            </w:pPr>
          </w:p>
        </w:tc>
        <w:tc>
          <w:tcPr>
            <w:tcW w:w="1486" w:type="dxa"/>
            <w:tcBorders>
              <w:top w:val="nil"/>
              <w:left w:val="nil"/>
              <w:bottom w:val="single" w:color="auto" w:sz="4" w:space="0"/>
              <w:right w:val="single" w:color="auto" w:sz="4" w:space="0"/>
            </w:tcBorders>
            <w:noWrap/>
            <w:vAlign w:val="bottom"/>
          </w:tcPr>
          <w:p w14:paraId="26706186">
            <w:pPr>
              <w:pStyle w:val="108"/>
            </w:pPr>
            <w:r>
              <w:t>160</w:t>
            </w:r>
          </w:p>
        </w:tc>
        <w:tc>
          <w:tcPr>
            <w:tcW w:w="1468" w:type="dxa"/>
            <w:vMerge w:val="continue"/>
            <w:tcBorders>
              <w:left w:val="nil"/>
              <w:bottom w:val="single" w:color="auto" w:sz="4" w:space="0"/>
              <w:right w:val="single" w:color="auto" w:sz="4" w:space="0"/>
            </w:tcBorders>
            <w:noWrap/>
            <w:vAlign w:val="bottom"/>
          </w:tcPr>
          <w:p w14:paraId="405A0A40">
            <w:pPr>
              <w:pStyle w:val="108"/>
            </w:pPr>
          </w:p>
        </w:tc>
        <w:tc>
          <w:tcPr>
            <w:tcW w:w="1506" w:type="dxa"/>
            <w:tcBorders>
              <w:top w:val="nil"/>
              <w:left w:val="nil"/>
              <w:bottom w:val="single" w:color="auto" w:sz="4" w:space="0"/>
              <w:right w:val="single" w:color="auto" w:sz="4" w:space="0"/>
            </w:tcBorders>
            <w:noWrap/>
            <w:vAlign w:val="bottom"/>
          </w:tcPr>
          <w:p w14:paraId="59481868">
            <w:pPr>
              <w:pStyle w:val="108"/>
            </w:pPr>
            <w:r>
              <w:t>1312 + X</w:t>
            </w:r>
          </w:p>
        </w:tc>
        <w:tc>
          <w:tcPr>
            <w:tcW w:w="1468" w:type="dxa"/>
            <w:vMerge w:val="continue"/>
            <w:tcBorders>
              <w:left w:val="nil"/>
              <w:bottom w:val="single" w:color="auto" w:sz="4" w:space="0"/>
              <w:right w:val="single" w:color="auto" w:sz="4" w:space="0"/>
            </w:tcBorders>
            <w:noWrap/>
            <w:vAlign w:val="bottom"/>
          </w:tcPr>
          <w:p w14:paraId="3DDD41D8">
            <w:pPr>
              <w:pStyle w:val="108"/>
            </w:pPr>
          </w:p>
        </w:tc>
        <w:tc>
          <w:tcPr>
            <w:tcW w:w="2026" w:type="dxa"/>
            <w:tcBorders>
              <w:top w:val="nil"/>
              <w:left w:val="nil"/>
              <w:bottom w:val="single" w:color="auto" w:sz="4" w:space="0"/>
              <w:right w:val="single" w:color="auto" w:sz="4" w:space="0"/>
            </w:tcBorders>
            <w:noWrap/>
            <w:vAlign w:val="bottom"/>
          </w:tcPr>
          <w:p w14:paraId="6C33E32B">
            <w:pPr>
              <w:pStyle w:val="108"/>
            </w:pPr>
            <w:r>
              <w:t>1755 + X</w:t>
            </w:r>
          </w:p>
        </w:tc>
      </w:tr>
      <w:tr w14:paraId="064F43BC">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0D5E0BF">
            <w:pPr>
              <w:pStyle w:val="108"/>
            </w:pPr>
            <w:r>
              <w:t>320</w:t>
            </w:r>
          </w:p>
        </w:tc>
        <w:tc>
          <w:tcPr>
            <w:tcW w:w="1486" w:type="dxa"/>
            <w:tcBorders>
              <w:top w:val="nil"/>
              <w:left w:val="nil"/>
              <w:bottom w:val="single" w:color="auto" w:sz="4" w:space="0"/>
              <w:right w:val="single" w:color="auto" w:sz="4" w:space="0"/>
            </w:tcBorders>
            <w:noWrap/>
            <w:vAlign w:val="bottom"/>
          </w:tcPr>
          <w:p w14:paraId="581BF386">
            <w:pPr>
              <w:pStyle w:val="108"/>
            </w:pPr>
            <w:r>
              <w:t>20</w:t>
            </w:r>
          </w:p>
        </w:tc>
        <w:tc>
          <w:tcPr>
            <w:tcW w:w="1468" w:type="dxa"/>
            <w:vMerge w:val="restart"/>
            <w:tcBorders>
              <w:top w:val="nil"/>
              <w:left w:val="nil"/>
              <w:right w:val="single" w:color="auto" w:sz="4" w:space="0"/>
            </w:tcBorders>
            <w:noWrap/>
            <w:vAlign w:val="bottom"/>
          </w:tcPr>
          <w:p w14:paraId="435A4A59">
            <w:pPr>
              <w:pStyle w:val="108"/>
            </w:pPr>
            <w:r>
              <w:t>1028 + X</w:t>
            </w:r>
          </w:p>
        </w:tc>
        <w:tc>
          <w:tcPr>
            <w:tcW w:w="1506" w:type="dxa"/>
            <w:tcBorders>
              <w:top w:val="nil"/>
              <w:left w:val="nil"/>
              <w:bottom w:val="single" w:color="auto" w:sz="4" w:space="0"/>
              <w:right w:val="single" w:color="auto" w:sz="4" w:space="0"/>
            </w:tcBorders>
            <w:noWrap/>
            <w:vAlign w:val="bottom"/>
          </w:tcPr>
          <w:p w14:paraId="79E31D08">
            <w:pPr>
              <w:pStyle w:val="108"/>
            </w:pPr>
            <w:r>
              <w:t>1352 + X</w:t>
            </w:r>
          </w:p>
        </w:tc>
        <w:tc>
          <w:tcPr>
            <w:tcW w:w="1468" w:type="dxa"/>
            <w:vMerge w:val="restart"/>
            <w:tcBorders>
              <w:top w:val="nil"/>
              <w:left w:val="nil"/>
              <w:right w:val="single" w:color="auto" w:sz="4" w:space="0"/>
            </w:tcBorders>
            <w:noWrap/>
            <w:vAlign w:val="bottom"/>
          </w:tcPr>
          <w:p w14:paraId="18DDC0E8">
            <w:pPr>
              <w:pStyle w:val="108"/>
            </w:pPr>
            <w:r>
              <w:t>1284 + X</w:t>
            </w:r>
          </w:p>
        </w:tc>
        <w:tc>
          <w:tcPr>
            <w:tcW w:w="2026" w:type="dxa"/>
            <w:tcBorders>
              <w:top w:val="nil"/>
              <w:left w:val="nil"/>
              <w:bottom w:val="single" w:color="auto" w:sz="4" w:space="0"/>
              <w:right w:val="single" w:color="auto" w:sz="4" w:space="0"/>
            </w:tcBorders>
            <w:noWrap/>
            <w:vAlign w:val="bottom"/>
          </w:tcPr>
          <w:p w14:paraId="0E3E47A5">
            <w:pPr>
              <w:pStyle w:val="108"/>
            </w:pPr>
            <w:r>
              <w:t>1795 + X</w:t>
            </w:r>
          </w:p>
        </w:tc>
      </w:tr>
      <w:tr w14:paraId="57AD1BD8">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9E63F04">
            <w:pPr>
              <w:pStyle w:val="108"/>
              <w:rPr>
                <w:sz w:val="24"/>
              </w:rPr>
            </w:pPr>
          </w:p>
        </w:tc>
        <w:tc>
          <w:tcPr>
            <w:tcW w:w="1486" w:type="dxa"/>
            <w:tcBorders>
              <w:top w:val="nil"/>
              <w:left w:val="nil"/>
              <w:bottom w:val="single" w:color="auto" w:sz="4" w:space="0"/>
              <w:right w:val="single" w:color="auto" w:sz="4" w:space="0"/>
            </w:tcBorders>
            <w:noWrap/>
            <w:vAlign w:val="bottom"/>
          </w:tcPr>
          <w:p w14:paraId="010C4D61">
            <w:pPr>
              <w:pStyle w:val="108"/>
            </w:pPr>
            <w:r>
              <w:t>40</w:t>
            </w:r>
          </w:p>
        </w:tc>
        <w:tc>
          <w:tcPr>
            <w:tcW w:w="1468" w:type="dxa"/>
            <w:vMerge w:val="continue"/>
            <w:tcBorders>
              <w:left w:val="nil"/>
              <w:right w:val="single" w:color="auto" w:sz="4" w:space="0"/>
            </w:tcBorders>
            <w:noWrap/>
            <w:vAlign w:val="bottom"/>
          </w:tcPr>
          <w:p w14:paraId="50013C4F">
            <w:pPr>
              <w:pStyle w:val="108"/>
            </w:pPr>
          </w:p>
        </w:tc>
        <w:tc>
          <w:tcPr>
            <w:tcW w:w="1506" w:type="dxa"/>
            <w:tcBorders>
              <w:top w:val="nil"/>
              <w:left w:val="nil"/>
              <w:bottom w:val="single" w:color="auto" w:sz="4" w:space="0"/>
              <w:right w:val="single" w:color="auto" w:sz="4" w:space="0"/>
            </w:tcBorders>
            <w:noWrap/>
            <w:vAlign w:val="bottom"/>
          </w:tcPr>
          <w:p w14:paraId="5A7373C6">
            <w:pPr>
              <w:pStyle w:val="108"/>
            </w:pPr>
            <w:r>
              <w:t>1392 + X</w:t>
            </w:r>
          </w:p>
        </w:tc>
        <w:tc>
          <w:tcPr>
            <w:tcW w:w="1468" w:type="dxa"/>
            <w:vMerge w:val="continue"/>
            <w:tcBorders>
              <w:left w:val="nil"/>
              <w:right w:val="single" w:color="auto" w:sz="4" w:space="0"/>
            </w:tcBorders>
            <w:noWrap/>
            <w:vAlign w:val="bottom"/>
          </w:tcPr>
          <w:p w14:paraId="1A2D4667">
            <w:pPr>
              <w:pStyle w:val="108"/>
            </w:pPr>
          </w:p>
        </w:tc>
        <w:tc>
          <w:tcPr>
            <w:tcW w:w="2026" w:type="dxa"/>
            <w:tcBorders>
              <w:top w:val="nil"/>
              <w:left w:val="nil"/>
              <w:bottom w:val="single" w:color="auto" w:sz="4" w:space="0"/>
              <w:right w:val="single" w:color="auto" w:sz="4" w:space="0"/>
            </w:tcBorders>
            <w:noWrap/>
            <w:vAlign w:val="bottom"/>
          </w:tcPr>
          <w:p w14:paraId="55F29E3B">
            <w:pPr>
              <w:pStyle w:val="108"/>
            </w:pPr>
            <w:r>
              <w:t>1835 + X</w:t>
            </w:r>
          </w:p>
        </w:tc>
      </w:tr>
      <w:tr w14:paraId="345A34BC">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7120237">
            <w:pPr>
              <w:pStyle w:val="108"/>
              <w:rPr>
                <w:sz w:val="24"/>
              </w:rPr>
            </w:pPr>
          </w:p>
        </w:tc>
        <w:tc>
          <w:tcPr>
            <w:tcW w:w="1486" w:type="dxa"/>
            <w:tcBorders>
              <w:top w:val="nil"/>
              <w:left w:val="nil"/>
              <w:bottom w:val="single" w:color="auto" w:sz="4" w:space="0"/>
              <w:right w:val="single" w:color="auto" w:sz="4" w:space="0"/>
            </w:tcBorders>
            <w:noWrap/>
            <w:vAlign w:val="bottom"/>
          </w:tcPr>
          <w:p w14:paraId="78EBBC29">
            <w:pPr>
              <w:pStyle w:val="108"/>
            </w:pPr>
            <w:r>
              <w:t>80</w:t>
            </w:r>
          </w:p>
        </w:tc>
        <w:tc>
          <w:tcPr>
            <w:tcW w:w="1468" w:type="dxa"/>
            <w:vMerge w:val="continue"/>
            <w:tcBorders>
              <w:left w:val="nil"/>
              <w:right w:val="single" w:color="auto" w:sz="4" w:space="0"/>
            </w:tcBorders>
            <w:noWrap/>
            <w:vAlign w:val="bottom"/>
          </w:tcPr>
          <w:p w14:paraId="069E7C57">
            <w:pPr>
              <w:pStyle w:val="108"/>
            </w:pPr>
          </w:p>
        </w:tc>
        <w:tc>
          <w:tcPr>
            <w:tcW w:w="1506" w:type="dxa"/>
            <w:tcBorders>
              <w:top w:val="nil"/>
              <w:left w:val="nil"/>
              <w:bottom w:val="single" w:color="auto" w:sz="4" w:space="0"/>
              <w:right w:val="single" w:color="auto" w:sz="4" w:space="0"/>
            </w:tcBorders>
            <w:noWrap/>
            <w:vAlign w:val="bottom"/>
          </w:tcPr>
          <w:p w14:paraId="0914CA6F">
            <w:pPr>
              <w:pStyle w:val="108"/>
            </w:pPr>
            <w:r>
              <w:t>1472 + X</w:t>
            </w:r>
          </w:p>
        </w:tc>
        <w:tc>
          <w:tcPr>
            <w:tcW w:w="1468" w:type="dxa"/>
            <w:vMerge w:val="continue"/>
            <w:tcBorders>
              <w:left w:val="nil"/>
              <w:right w:val="single" w:color="auto" w:sz="4" w:space="0"/>
            </w:tcBorders>
            <w:noWrap/>
            <w:vAlign w:val="bottom"/>
          </w:tcPr>
          <w:p w14:paraId="7DA6B9F8">
            <w:pPr>
              <w:pStyle w:val="108"/>
            </w:pPr>
          </w:p>
        </w:tc>
        <w:tc>
          <w:tcPr>
            <w:tcW w:w="2026" w:type="dxa"/>
            <w:tcBorders>
              <w:top w:val="nil"/>
              <w:left w:val="nil"/>
              <w:bottom w:val="single" w:color="auto" w:sz="4" w:space="0"/>
              <w:right w:val="single" w:color="auto" w:sz="4" w:space="0"/>
            </w:tcBorders>
            <w:noWrap/>
            <w:vAlign w:val="bottom"/>
          </w:tcPr>
          <w:p w14:paraId="00396166">
            <w:pPr>
              <w:pStyle w:val="108"/>
            </w:pPr>
            <w:r>
              <w:t>1915 + X</w:t>
            </w:r>
          </w:p>
        </w:tc>
      </w:tr>
      <w:tr w14:paraId="11DED08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3A5F05C">
            <w:pPr>
              <w:pStyle w:val="108"/>
              <w:rPr>
                <w:sz w:val="24"/>
              </w:rPr>
            </w:pPr>
          </w:p>
        </w:tc>
        <w:tc>
          <w:tcPr>
            <w:tcW w:w="1486" w:type="dxa"/>
            <w:tcBorders>
              <w:top w:val="nil"/>
              <w:left w:val="nil"/>
              <w:bottom w:val="single" w:color="auto" w:sz="4" w:space="0"/>
              <w:right w:val="single" w:color="auto" w:sz="4" w:space="0"/>
            </w:tcBorders>
            <w:noWrap/>
            <w:vAlign w:val="bottom"/>
          </w:tcPr>
          <w:p w14:paraId="1002B60B">
            <w:pPr>
              <w:pStyle w:val="108"/>
            </w:pPr>
            <w:r>
              <w:t>160</w:t>
            </w:r>
          </w:p>
        </w:tc>
        <w:tc>
          <w:tcPr>
            <w:tcW w:w="1468" w:type="dxa"/>
            <w:vMerge w:val="continue"/>
            <w:tcBorders>
              <w:left w:val="nil"/>
              <w:right w:val="single" w:color="auto" w:sz="4" w:space="0"/>
            </w:tcBorders>
            <w:noWrap/>
            <w:vAlign w:val="bottom"/>
          </w:tcPr>
          <w:p w14:paraId="530E7573">
            <w:pPr>
              <w:pStyle w:val="108"/>
            </w:pPr>
          </w:p>
        </w:tc>
        <w:tc>
          <w:tcPr>
            <w:tcW w:w="1506" w:type="dxa"/>
            <w:tcBorders>
              <w:top w:val="nil"/>
              <w:left w:val="nil"/>
              <w:bottom w:val="single" w:color="auto" w:sz="4" w:space="0"/>
              <w:right w:val="single" w:color="auto" w:sz="4" w:space="0"/>
            </w:tcBorders>
            <w:noWrap/>
            <w:vAlign w:val="bottom"/>
          </w:tcPr>
          <w:p w14:paraId="6CBC921E">
            <w:pPr>
              <w:pStyle w:val="108"/>
            </w:pPr>
            <w:r>
              <w:t>1632 + X</w:t>
            </w:r>
          </w:p>
        </w:tc>
        <w:tc>
          <w:tcPr>
            <w:tcW w:w="1468" w:type="dxa"/>
            <w:vMerge w:val="continue"/>
            <w:tcBorders>
              <w:left w:val="nil"/>
              <w:right w:val="single" w:color="auto" w:sz="4" w:space="0"/>
            </w:tcBorders>
            <w:noWrap/>
            <w:vAlign w:val="bottom"/>
          </w:tcPr>
          <w:p w14:paraId="193E84D5">
            <w:pPr>
              <w:pStyle w:val="108"/>
            </w:pPr>
          </w:p>
        </w:tc>
        <w:tc>
          <w:tcPr>
            <w:tcW w:w="2026" w:type="dxa"/>
            <w:tcBorders>
              <w:top w:val="nil"/>
              <w:left w:val="nil"/>
              <w:bottom w:val="single" w:color="auto" w:sz="4" w:space="0"/>
              <w:right w:val="single" w:color="auto" w:sz="4" w:space="0"/>
            </w:tcBorders>
            <w:noWrap/>
            <w:vAlign w:val="bottom"/>
          </w:tcPr>
          <w:p w14:paraId="0E7AA37E">
            <w:pPr>
              <w:pStyle w:val="108"/>
            </w:pPr>
            <w:r>
              <w:t>2075 + X</w:t>
            </w:r>
          </w:p>
        </w:tc>
      </w:tr>
      <w:tr w14:paraId="28BF0F2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BF25D8D">
            <w:pPr>
              <w:pStyle w:val="108"/>
              <w:rPr>
                <w:sz w:val="24"/>
              </w:rPr>
            </w:pPr>
          </w:p>
        </w:tc>
        <w:tc>
          <w:tcPr>
            <w:tcW w:w="1486" w:type="dxa"/>
            <w:tcBorders>
              <w:top w:val="nil"/>
              <w:left w:val="nil"/>
              <w:bottom w:val="single" w:color="auto" w:sz="4" w:space="0"/>
              <w:right w:val="single" w:color="auto" w:sz="4" w:space="0"/>
            </w:tcBorders>
            <w:noWrap/>
            <w:vAlign w:val="bottom"/>
          </w:tcPr>
          <w:p w14:paraId="0BFBBEE5">
            <w:pPr>
              <w:pStyle w:val="108"/>
            </w:pPr>
            <w:r>
              <w:t>320</w:t>
            </w:r>
          </w:p>
        </w:tc>
        <w:tc>
          <w:tcPr>
            <w:tcW w:w="1468" w:type="dxa"/>
            <w:vMerge w:val="continue"/>
            <w:tcBorders>
              <w:left w:val="nil"/>
              <w:bottom w:val="single" w:color="auto" w:sz="4" w:space="0"/>
              <w:right w:val="single" w:color="auto" w:sz="4" w:space="0"/>
            </w:tcBorders>
            <w:noWrap/>
            <w:vAlign w:val="bottom"/>
          </w:tcPr>
          <w:p w14:paraId="53D71468">
            <w:pPr>
              <w:pStyle w:val="108"/>
            </w:pPr>
          </w:p>
        </w:tc>
        <w:tc>
          <w:tcPr>
            <w:tcW w:w="1506" w:type="dxa"/>
            <w:tcBorders>
              <w:top w:val="nil"/>
              <w:left w:val="nil"/>
              <w:bottom w:val="single" w:color="auto" w:sz="4" w:space="0"/>
              <w:right w:val="single" w:color="auto" w:sz="4" w:space="0"/>
            </w:tcBorders>
            <w:noWrap/>
            <w:vAlign w:val="bottom"/>
          </w:tcPr>
          <w:p w14:paraId="7D36C2FA">
            <w:pPr>
              <w:pStyle w:val="108"/>
            </w:pPr>
            <w:r>
              <w:t>1952 + X</w:t>
            </w:r>
          </w:p>
        </w:tc>
        <w:tc>
          <w:tcPr>
            <w:tcW w:w="1468" w:type="dxa"/>
            <w:vMerge w:val="continue"/>
            <w:tcBorders>
              <w:left w:val="nil"/>
              <w:bottom w:val="single" w:color="auto" w:sz="4" w:space="0"/>
              <w:right w:val="single" w:color="auto" w:sz="4" w:space="0"/>
            </w:tcBorders>
            <w:noWrap/>
            <w:vAlign w:val="bottom"/>
          </w:tcPr>
          <w:p w14:paraId="38E2F1EC">
            <w:pPr>
              <w:pStyle w:val="108"/>
            </w:pPr>
          </w:p>
        </w:tc>
        <w:tc>
          <w:tcPr>
            <w:tcW w:w="2026" w:type="dxa"/>
            <w:tcBorders>
              <w:top w:val="nil"/>
              <w:left w:val="nil"/>
              <w:bottom w:val="single" w:color="auto" w:sz="4" w:space="0"/>
              <w:right w:val="single" w:color="auto" w:sz="4" w:space="0"/>
            </w:tcBorders>
            <w:noWrap/>
            <w:vAlign w:val="bottom"/>
          </w:tcPr>
          <w:p w14:paraId="7567C35F">
            <w:pPr>
              <w:pStyle w:val="108"/>
            </w:pPr>
            <w:r>
              <w:t>2395 + X</w:t>
            </w:r>
          </w:p>
        </w:tc>
      </w:tr>
      <w:tr w14:paraId="672AE73A">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44B4CD0B">
            <w:pPr>
              <w:pStyle w:val="108"/>
              <w:jc w:val="left"/>
            </w:pPr>
            <w:r>
              <w:t>Note 1: UE delay+GEO transmission+Delay_GSCN+Delay_eNBCN + Solution specific delay X</w:t>
            </w:r>
            <w:r>
              <w:br w:type="textWrapping"/>
            </w:r>
            <w:r>
              <w:t>Note 2: UE delay +2x GEO transmission+2x Delay_GSCN + Solution specific delay X</w:t>
            </w:r>
          </w:p>
        </w:tc>
      </w:tr>
    </w:tbl>
    <w:p w14:paraId="73F579CE">
      <w:pPr>
        <w:pStyle w:val="97"/>
        <w:spacing w:after="0"/>
        <w:ind w:left="0" w:firstLine="0"/>
      </w:pPr>
    </w:p>
    <w:p w14:paraId="2B4EB698">
      <w:pPr>
        <w:pStyle w:val="97"/>
      </w:pPr>
      <w:r>
        <w:t>Editor’s note: The scenarios and the terminology of this clause needs to be aligned with clause 4.) “Application Scenario” where a detailed description of the call scenarios is expected.</w:t>
      </w:r>
    </w:p>
    <w:p w14:paraId="05BFA822">
      <w:pPr>
        <w:pStyle w:val="4"/>
      </w:pPr>
      <w:bookmarkStart w:id="221" w:name="_Toc214653530"/>
      <w:bookmarkStart w:id="222" w:name="_Toc26694"/>
      <w:bookmarkStart w:id="223" w:name="_Toc2082885939"/>
      <w:r>
        <w:rPr>
          <w:rFonts w:hint="eastAsia"/>
        </w:rPr>
        <w:t>5.</w:t>
      </w:r>
      <w:r>
        <w:rPr>
          <w:rFonts w:hint="eastAsia" w:eastAsia="宋体"/>
          <w:lang w:val="en-US" w:eastAsia="zh-CN"/>
        </w:rPr>
        <w:t>2</w:t>
      </w:r>
      <w:r>
        <w:rPr>
          <w:rFonts w:hint="eastAsia"/>
          <w:lang w:val="en-US" w:eastAsia="zh-CN"/>
        </w:rPr>
        <w:tab/>
      </w:r>
      <w:r>
        <w:rPr>
          <w:rFonts w:hint="eastAsia"/>
        </w:rPr>
        <w:t>NB-IoT NTN system in 3GPP and design parameters</w:t>
      </w:r>
      <w:bookmarkEnd w:id="221"/>
      <w:bookmarkEnd w:id="222"/>
      <w:bookmarkEnd w:id="223"/>
    </w:p>
    <w:p w14:paraId="24A1DBB2">
      <w:pPr>
        <w:pStyle w:val="5"/>
      </w:pPr>
      <w:bookmarkStart w:id="224" w:name="_Toc214653531"/>
      <w:bookmarkStart w:id="225" w:name="_Toc10551"/>
      <w:bookmarkStart w:id="226" w:name="_Toc933047026"/>
      <w:r>
        <w:rPr>
          <w:rFonts w:hint="eastAsia"/>
        </w:rPr>
        <w:t>5.</w:t>
      </w:r>
      <w:r>
        <w:rPr>
          <w:rFonts w:hint="eastAsia" w:eastAsia="宋体"/>
          <w:lang w:val="en-US" w:eastAsia="zh-CN"/>
        </w:rPr>
        <w:t>2</w:t>
      </w:r>
      <w:r>
        <w:rPr>
          <w:rFonts w:hint="eastAsia"/>
        </w:rPr>
        <w:t>.1</w:t>
      </w:r>
      <w:r>
        <w:rPr>
          <w:rFonts w:hint="eastAsia"/>
          <w:lang w:val="en-US" w:eastAsia="zh-CN"/>
        </w:rPr>
        <w:tab/>
      </w:r>
      <w:r>
        <w:rPr>
          <w:rFonts w:hint="eastAsia"/>
        </w:rPr>
        <w:t>System architecture</w:t>
      </w:r>
      <w:bookmarkEnd w:id="224"/>
      <w:bookmarkEnd w:id="225"/>
      <w:bookmarkEnd w:id="226"/>
    </w:p>
    <w:p w14:paraId="7076101B">
      <w:r>
        <w:t>The NB-IoT NTN RAN is shown in Figure 5.</w:t>
      </w:r>
      <w:r>
        <w:rPr>
          <w:rFonts w:hint="eastAsia" w:eastAsia="宋体"/>
          <w:lang w:val="en-US" w:eastAsia="zh-CN"/>
        </w:rPr>
        <w:t>2</w:t>
      </w:r>
      <w:r>
        <w:t>.1-1 [36300]</w:t>
      </w:r>
    </w:p>
    <w:p w14:paraId="7C54D0D8">
      <w:pPr>
        <w:keepNext/>
        <w:jc w:val="center"/>
      </w:pPr>
      <w:r>
        <w:drawing>
          <wp:inline distT="0" distB="0" distL="0" distR="0">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5CDCE408">
      <w:pPr>
        <w:pStyle w:val="122"/>
      </w:pPr>
      <w:r>
        <w:rPr>
          <w:rFonts w:hint="eastAsia" w:eastAsia="宋体"/>
          <w:lang w:val="en-US" w:eastAsia="zh-CN"/>
        </w:rPr>
        <w:t>Figure 5.2.1-1  System architecture of an NTN</w:t>
      </w:r>
      <w:r>
        <w:t xml:space="preserve"> </w:t>
      </w:r>
    </w:p>
    <w:p w14:paraId="2124E099">
      <w:r>
        <w:t>The service link is between the UE and the NTN payload. The feeder link is between the NTN payload and the NTN Gateway.</w:t>
      </w:r>
    </w:p>
    <w:p w14:paraId="1EC91152">
      <w:pPr>
        <w:keepLines/>
        <w:ind w:left="1135" w:hanging="851"/>
      </w:pPr>
      <w:r>
        <w:t>NOTE:</w:t>
      </w:r>
      <w:r>
        <w:rPr>
          <w:rFonts w:hint="eastAsia" w:eastAsia="宋体"/>
          <w:lang w:val="en-US" w:eastAsia="zh-CN"/>
        </w:rPr>
        <w:tab/>
      </w:r>
      <w:r>
        <w:t>typically, multiple UEs are scheduled.</w:t>
      </w:r>
    </w:p>
    <w:p w14:paraId="22AA320F">
      <w:pPr>
        <w:pStyle w:val="5"/>
      </w:pPr>
      <w:bookmarkStart w:id="227" w:name="_Toc214653532"/>
      <w:bookmarkStart w:id="228" w:name="_Toc795775588"/>
      <w:bookmarkStart w:id="229" w:name="_Toc8087"/>
      <w:r>
        <w:rPr>
          <w:rFonts w:hint="eastAsia"/>
        </w:rPr>
        <w:t>5.</w:t>
      </w:r>
      <w:r>
        <w:rPr>
          <w:rFonts w:hint="eastAsia" w:eastAsia="宋体"/>
          <w:lang w:val="en-US" w:eastAsia="zh-CN"/>
        </w:rPr>
        <w:t>2</w:t>
      </w:r>
      <w:r>
        <w:rPr>
          <w:rFonts w:hint="eastAsia"/>
        </w:rPr>
        <w:t>.2</w:t>
      </w:r>
      <w:r>
        <w:rPr>
          <w:rFonts w:hint="eastAsia"/>
          <w:lang w:val="en-US" w:eastAsia="zh-CN"/>
        </w:rPr>
        <w:tab/>
      </w:r>
      <w:r>
        <w:rPr>
          <w:rFonts w:hint="eastAsia"/>
        </w:rPr>
        <w:t>RAN parameters</w:t>
      </w:r>
      <w:bookmarkEnd w:id="227"/>
      <w:bookmarkEnd w:id="228"/>
      <w:bookmarkEnd w:id="229"/>
    </w:p>
    <w:p w14:paraId="764F36EC">
      <w:pPr>
        <w:rPr>
          <w:b/>
          <w:bCs/>
        </w:rPr>
      </w:pPr>
      <w:r>
        <w:rPr>
          <w:rFonts w:hint="eastAsia"/>
          <w:b/>
          <w:bCs/>
        </w:rPr>
        <w:t xml:space="preserve">Channel coding </w:t>
      </w:r>
    </w:p>
    <w:p w14:paraId="57FAF4E4">
      <w:r>
        <w:t xml:space="preserve">The uplink data channel NPUSCH Format 1 uses Turbo code, and the downlink data channel NPDSCH uses TBCC [36212].  </w:t>
      </w:r>
    </w:p>
    <w:p w14:paraId="5191C417">
      <w:pPr>
        <w:rPr>
          <w:b/>
          <w:bCs/>
        </w:rPr>
      </w:pPr>
      <w:r>
        <w:rPr>
          <w:b/>
          <w:bCs/>
        </w:rPr>
        <w:t>MCS and resource allocation</w:t>
      </w:r>
    </w:p>
    <w:p w14:paraId="601C8A75">
      <w:r>
        <w:t xml:space="preserve">NB-IoT supports pi/2 BPSK, pi/4 QPSK, QPSK, and 16QAM [36213]. </w:t>
      </w:r>
    </w:p>
    <w:p w14:paraId="41F89E1E">
      <w:r>
        <w:t xml:space="preserve">Resource allocation is specified in [36213]. </w:t>
      </w:r>
    </w:p>
    <w:p w14:paraId="79D6C926">
      <w: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rPr>
        <w:t>5.1.</w:t>
      </w:r>
      <w:r>
        <w:rPr>
          <w:rFonts w:hint="eastAsia" w:eastAsia="宋体"/>
          <w:lang w:val="en-US" w:eastAsia="zh-CN"/>
        </w:rPr>
        <w:t>4</w:t>
      </w:r>
      <w:r>
        <w:t xml:space="preserve">.2-1 (Table 10.1.2.3-1 of [36211]), where NPUSCH format 1 is relevant to the NB-IoT system with GEO because it is for data while NPUSCH format 2 is for ACK/NACK. For 3.75kHz SCS the a slot is 2ms, and for 15kHz SCS a slot is 0.5ms. </w:t>
      </w:r>
    </w:p>
    <w:p w14:paraId="3FEFB85B">
      <w:pPr>
        <w:keepNext/>
        <w:keepLines/>
        <w:spacing w:before="60"/>
        <w:jc w:val="center"/>
        <w:rPr>
          <w:rFonts w:ascii="Arial" w:hAnsi="Arial"/>
          <w:b/>
        </w:rPr>
      </w:pPr>
      <w:r>
        <w:rPr>
          <w:rFonts w:ascii="Arial" w:hAnsi="Arial"/>
          <w:b/>
        </w:rPr>
        <w:t xml:space="preserve">Table </w:t>
      </w:r>
      <w:r>
        <w:rPr>
          <w:rFonts w:hint="eastAsia" w:ascii="Arial" w:hAnsi="Arial"/>
          <w:b/>
        </w:rPr>
        <w:t>5.</w:t>
      </w:r>
      <w:r>
        <w:rPr>
          <w:rFonts w:hint="eastAsia" w:ascii="Arial" w:hAnsi="Arial" w:eastAsia="宋体"/>
          <w:b/>
          <w:lang w:val="en-US" w:eastAsia="zh-CN"/>
        </w:rPr>
        <w:t>2</w:t>
      </w:r>
      <w:r>
        <w:rPr>
          <w:rFonts w:ascii="Arial" w:hAnsi="Arial"/>
          <w:b/>
        </w:rPr>
        <w:t xml:space="preserve">.2-1: Supported combinations of </w:t>
      </w:r>
      <w:r>
        <w:rPr>
          <w:rFonts w:ascii="Arial" w:hAnsi="Arial"/>
          <w:b/>
          <w:position w:val="-10"/>
        </w:rPr>
        <w:object>
          <v:shape id="_x0000_i1027" o:spt="75" type="#_x0000_t75" style="height:14pt;width:22pt;" o:ole="t" filled="f" o:preferrelative="t" stroked="f" coordsize="21600,21600">
            <v:path/>
            <v:fill on="f" focussize="0,0"/>
            <v:stroke on="f" joinstyle="miter"/>
            <v:imagedata r:id="rId17" o:title=""/>
            <o:lock v:ext="edit" aspectratio="t"/>
            <w10:wrap type="none"/>
            <w10:anchorlock/>
          </v:shape>
          <o:OLEObject Type="Embed" ProgID="Equation.3" ShapeID="_x0000_i1027" DrawAspect="Content" ObjectID="_1468075727" r:id="rId16">
            <o:LockedField>false</o:LockedField>
          </o:OLEObject>
        </w:object>
      </w:r>
      <w:r>
        <w:rPr>
          <w:rFonts w:ascii="Arial" w:hAnsi="Arial"/>
          <w:b/>
        </w:rPr>
        <w:t xml:space="preserve">, </w:t>
      </w:r>
      <w:r>
        <w:rPr>
          <w:rFonts w:ascii="Arial" w:hAnsi="Arial"/>
          <w:b/>
          <w:position w:val="-10"/>
        </w:rPr>
        <w:object>
          <v:shape id="_x0000_i1028" o:spt="75" type="#_x0000_t75" style="height:14pt;width:28.5pt;" o:ole="t" filled="f" o:preferrelative="t" stroked="f" coordsize="21600,21600">
            <v:path/>
            <v:fill on="f" focussize="0,0"/>
            <v:stroke on="f" joinstyle="miter"/>
            <v:imagedata r:id="rId19" o:title=""/>
            <o:lock v:ext="edit" aspectratio="t"/>
            <w10:wrap type="none"/>
            <w10:anchorlock/>
          </v:shape>
          <o:OLEObject Type="Embed" ProgID="Equation.3" ShapeID="_x0000_i1028" DrawAspect="Content" ObjectID="_1468075728" r:id="rId18">
            <o:LockedField>false</o:LockedField>
          </o:OLEObject>
        </w:object>
      </w:r>
      <w:r>
        <w:rPr>
          <w:rFonts w:ascii="Arial" w:hAnsi="Arial"/>
        </w:rPr>
        <w:t xml:space="preserve">, and </w:t>
      </w:r>
      <w:r>
        <w:rPr>
          <w:rFonts w:ascii="Arial" w:hAnsi="Arial"/>
          <w:b/>
          <w:position w:val="-14"/>
        </w:rPr>
        <w:object>
          <v:shape id="_x0000_i1029" o:spt="75" type="#_x0000_t75" style="height:22pt;width:28.5pt;" o:ole="t" filled="f" o:preferrelative="t" stroked="f" coordsize="21600,21600">
            <v:path/>
            <v:fill on="f" focussize="0,0"/>
            <v:stroke on="f" joinstyle="miter"/>
            <v:imagedata r:id="rId21" o:title=""/>
            <o:lock v:ext="edit" aspectratio="t"/>
            <w10:wrap type="none"/>
            <w10:anchorlock/>
          </v:shape>
          <o:OLEObject Type="Embed" ProgID="Equation.3" ShapeID="_x0000_i1029" DrawAspect="Content" ObjectID="_1468075729" r:id="rId20">
            <o:LockedField>false</o:LockedField>
          </o:OLEObject>
        </w:object>
      </w:r>
      <w:r>
        <w:rPr>
          <w:rFonts w:ascii="Arial" w:hAnsi="Arial"/>
          <w:b/>
        </w:rPr>
        <w:t xml:space="preserve"> for frame structure type 1.</w:t>
      </w:r>
    </w:p>
    <w:tbl>
      <w:tblPr>
        <w:tblStyle w:val="89"/>
        <w:tblW w:w="0" w:type="auto"/>
        <w:jc w:val="center"/>
        <w:tblLayout w:type="fixed"/>
        <w:tblCellMar>
          <w:top w:w="0" w:type="dxa"/>
          <w:left w:w="108" w:type="dxa"/>
          <w:bottom w:w="0" w:type="dxa"/>
          <w:right w:w="108" w:type="dxa"/>
        </w:tblCellMar>
      </w:tblPr>
      <w:tblGrid>
        <w:gridCol w:w="2073"/>
        <w:gridCol w:w="1401"/>
        <w:gridCol w:w="1401"/>
        <w:gridCol w:w="1401"/>
        <w:gridCol w:w="1377"/>
      </w:tblGrid>
      <w:tr w14:paraId="4AD34D21">
        <w:tblPrEx>
          <w:tblCellMar>
            <w:top w:w="0" w:type="dxa"/>
            <w:left w:w="108" w:type="dxa"/>
            <w:bottom w:w="0" w:type="dxa"/>
            <w:right w:w="108" w:type="dxa"/>
          </w:tblCellMar>
        </w:tblPrEx>
        <w:trPr>
          <w:cantSplit/>
          <w:jc w:val="center"/>
        </w:trPr>
        <w:tc>
          <w:tcPr>
            <w:tcW w:w="2073" w:type="dxa"/>
            <w:tcBorders>
              <w:top w:val="single" w:color="auto" w:sz="4" w:space="0"/>
              <w:left w:val="single" w:color="auto" w:sz="4" w:space="0"/>
              <w:bottom w:val="single" w:color="auto" w:sz="4" w:space="0"/>
              <w:right w:val="single" w:color="auto" w:sz="4" w:space="0"/>
            </w:tcBorders>
            <w:shd w:val="clear" w:color="auto" w:fill="E0E0E0"/>
            <w:vAlign w:val="center"/>
          </w:tcPr>
          <w:p w14:paraId="6A805725">
            <w:pPr>
              <w:keepNext/>
              <w:keepLines/>
              <w:spacing w:after="0"/>
              <w:jc w:val="center"/>
              <w:rPr>
                <w:rFonts w:ascii="Arial" w:hAnsi="Arial"/>
                <w:b/>
                <w:sz w:val="18"/>
              </w:rPr>
            </w:pPr>
            <w:r>
              <w:rPr>
                <w:rFonts w:ascii="Arial" w:hAnsi="Arial"/>
                <w:b/>
                <w:sz w:val="18"/>
              </w:rPr>
              <w:t>NPUSCH format</w: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89C0958">
            <w:pPr>
              <w:keepNext/>
              <w:keepLines/>
              <w:spacing w:after="0"/>
              <w:jc w:val="center"/>
              <w:rPr>
                <w:rFonts w:ascii="Arial" w:hAnsi="Arial"/>
                <w:b/>
                <w:sz w:val="18"/>
              </w:rPr>
            </w:pPr>
            <w:r>
              <w:rPr>
                <w:rFonts w:ascii="Arial" w:hAnsi="Arial"/>
                <w:b/>
                <w:sz w:val="18"/>
              </w:rPr>
              <w:drawing>
                <wp:inline distT="0" distB="0" distL="0" distR="0">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751F6C2D">
            <w:pPr>
              <w:keepNext/>
              <w:keepLines/>
              <w:spacing w:after="0"/>
              <w:jc w:val="center"/>
              <w:rPr>
                <w:rFonts w:ascii="Arial" w:hAnsi="Arial"/>
                <w:b/>
                <w:sz w:val="18"/>
              </w:rPr>
            </w:pPr>
            <w:r>
              <w:rPr>
                <w:rFonts w:ascii="Arial" w:hAnsi="Arial"/>
                <w:b/>
                <w:position w:val="-10"/>
                <w:sz w:val="18"/>
              </w:rPr>
              <w:object>
                <v:shape id="_x0000_i1030" o:spt="75" type="#_x0000_t75" style="height:14pt;width:22pt;" o:ole="t" filled="f" o:preferrelative="t" stroked="f" coordsize="21600,21600">
                  <v:path/>
                  <v:fill on="f" focussize="0,0"/>
                  <v:stroke on="f" joinstyle="miter"/>
                  <v:imagedata r:id="rId24" o:title=""/>
                  <o:lock v:ext="edit" aspectratio="t"/>
                  <w10:wrap type="none"/>
                  <w10:anchorlock/>
                </v:shape>
                <o:OLEObject Type="Embed" ProgID="Equation.3" ShapeID="_x0000_i1030" DrawAspect="Content" ObjectID="_1468075730" r:id="rId23">
                  <o:LockedField>false</o:LockedField>
                </o:OLEObject>
              </w:objec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185FA2D">
            <w:pPr>
              <w:keepNext/>
              <w:keepLines/>
              <w:spacing w:after="0"/>
              <w:jc w:val="center"/>
              <w:rPr>
                <w:rFonts w:ascii="Arial" w:hAnsi="Arial"/>
                <w:b/>
                <w:sz w:val="18"/>
              </w:rPr>
            </w:pPr>
            <w:r>
              <w:rPr>
                <w:rFonts w:ascii="Arial" w:hAnsi="Arial"/>
                <w:b/>
                <w:position w:val="-10"/>
                <w:sz w:val="18"/>
              </w:rPr>
              <w:object>
                <v:shape id="_x0000_i1031" o:spt="75" type="#_x0000_t75" style="height:14pt;width:28.5pt;" o:ole="t" filled="f" o:preferrelative="t" stroked="f" coordsize="21600,21600">
                  <v:path/>
                  <v:fill on="f" focussize="0,0"/>
                  <v:stroke on="f" joinstyle="miter"/>
                  <v:imagedata r:id="rId26" o:title=""/>
                  <o:lock v:ext="edit" aspectratio="t"/>
                  <w10:wrap type="none"/>
                  <w10:anchorlock/>
                </v:shape>
                <o:OLEObject Type="Embed" ProgID="Equation.3" ShapeID="_x0000_i1031" DrawAspect="Content" ObjectID="_1468075731" r:id="rId25">
                  <o:LockedField>false</o:LockedField>
                </o:OLEObject>
              </w:object>
            </w:r>
          </w:p>
        </w:tc>
        <w:tc>
          <w:tcPr>
            <w:tcW w:w="1377" w:type="dxa"/>
            <w:tcBorders>
              <w:top w:val="single" w:color="auto" w:sz="4" w:space="0"/>
              <w:left w:val="single" w:color="auto" w:sz="4" w:space="0"/>
              <w:bottom w:val="single" w:color="auto" w:sz="4" w:space="0"/>
              <w:right w:val="single" w:color="auto" w:sz="4" w:space="0"/>
            </w:tcBorders>
            <w:shd w:val="clear" w:color="auto" w:fill="E0E0E0"/>
            <w:vAlign w:val="center"/>
          </w:tcPr>
          <w:p w14:paraId="1BDB658B">
            <w:pPr>
              <w:keepNext/>
              <w:keepLines/>
              <w:spacing w:after="0"/>
              <w:jc w:val="center"/>
              <w:rPr>
                <w:rFonts w:ascii="Arial" w:hAnsi="Arial"/>
                <w:b/>
                <w:sz w:val="18"/>
              </w:rPr>
            </w:pPr>
            <w:r>
              <w:rPr>
                <w:rFonts w:ascii="Arial" w:hAnsi="Arial"/>
                <w:b/>
                <w:position w:val="-14"/>
                <w:sz w:val="18"/>
              </w:rPr>
              <w:object>
                <v:shape id="_x0000_i1032" o:spt="75" type="#_x0000_t75" style="height:22pt;width:28.5pt;" o:ole="t" filled="f" o:preferrelative="t" stroked="f" coordsize="21600,21600">
                  <v:path/>
                  <v:fill on="f" focussize="0,0"/>
                  <v:stroke on="f" joinstyle="miter"/>
                  <v:imagedata r:id="rId28" o:title=""/>
                  <o:lock v:ext="edit" aspectratio="t"/>
                  <w10:wrap type="none"/>
                  <w10:anchorlock/>
                </v:shape>
                <o:OLEObject Type="Embed" ProgID="Equation.3" ShapeID="_x0000_i1032" DrawAspect="Content" ObjectID="_1468075732" r:id="rId27">
                  <o:LockedField>false</o:LockedField>
                </o:OLEObject>
              </w:object>
            </w:r>
          </w:p>
        </w:tc>
      </w:tr>
      <w:tr w14:paraId="72E8D21C">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2742B75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458061F7">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693B2701">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1D544F3F">
            <w:pPr>
              <w:keepNext/>
              <w:keepLines/>
              <w:spacing w:after="0"/>
              <w:jc w:val="center"/>
              <w:rPr>
                <w:rFonts w:ascii="Arial" w:hAnsi="Arial"/>
                <w:sz w:val="18"/>
              </w:rPr>
            </w:pPr>
            <w:r>
              <w:rPr>
                <w:rFonts w:ascii="Arial" w:hAnsi="Arial"/>
                <w:sz w:val="18"/>
              </w:rPr>
              <w:t>16</w:t>
            </w:r>
          </w:p>
        </w:tc>
        <w:tc>
          <w:tcPr>
            <w:tcW w:w="1377" w:type="dxa"/>
            <w:vMerge w:val="restart"/>
            <w:tcBorders>
              <w:top w:val="single" w:color="auto" w:sz="4" w:space="0"/>
              <w:left w:val="single" w:color="auto" w:sz="4" w:space="0"/>
              <w:right w:val="single" w:color="auto" w:sz="4" w:space="0"/>
            </w:tcBorders>
            <w:vAlign w:val="center"/>
          </w:tcPr>
          <w:p w14:paraId="4670DD5B">
            <w:pPr>
              <w:keepNext/>
              <w:keepLines/>
              <w:spacing w:after="0"/>
              <w:jc w:val="center"/>
              <w:rPr>
                <w:rFonts w:ascii="Arial" w:hAnsi="Arial"/>
                <w:sz w:val="18"/>
              </w:rPr>
            </w:pPr>
            <w:r>
              <w:rPr>
                <w:rFonts w:ascii="Arial" w:hAnsi="Arial"/>
                <w:sz w:val="18"/>
              </w:rPr>
              <w:t>7</w:t>
            </w:r>
          </w:p>
        </w:tc>
      </w:tr>
      <w:tr w14:paraId="02B14C34">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vAlign w:val="center"/>
          </w:tcPr>
          <w:p w14:paraId="68D16525">
            <w:pPr>
              <w:keepNext/>
              <w:keepLines/>
              <w:spacing w:after="0"/>
              <w:rPr>
                <w:rFonts w:ascii="Arial" w:hAnsi="Arial"/>
                <w:sz w:val="18"/>
              </w:rPr>
            </w:pPr>
          </w:p>
        </w:tc>
        <w:tc>
          <w:tcPr>
            <w:tcW w:w="1401" w:type="dxa"/>
            <w:vMerge w:val="restart"/>
            <w:tcBorders>
              <w:top w:val="single" w:color="auto" w:sz="4" w:space="0"/>
              <w:left w:val="single" w:color="auto" w:sz="4" w:space="0"/>
              <w:right w:val="single" w:color="auto" w:sz="4" w:space="0"/>
            </w:tcBorders>
            <w:vAlign w:val="center"/>
          </w:tcPr>
          <w:p w14:paraId="442228B6">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6D80BA03">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7E6CF481">
            <w:pPr>
              <w:keepNext/>
              <w:keepLines/>
              <w:spacing w:after="0"/>
              <w:jc w:val="center"/>
              <w:rPr>
                <w:rFonts w:ascii="Arial" w:hAnsi="Arial"/>
                <w:sz w:val="18"/>
              </w:rPr>
            </w:pPr>
            <w:r>
              <w:rPr>
                <w:rFonts w:ascii="Arial" w:hAnsi="Arial"/>
                <w:sz w:val="18"/>
              </w:rPr>
              <w:t>16</w:t>
            </w:r>
          </w:p>
        </w:tc>
        <w:tc>
          <w:tcPr>
            <w:tcW w:w="1377" w:type="dxa"/>
            <w:vMerge w:val="continue"/>
            <w:tcBorders>
              <w:left w:val="single" w:color="auto" w:sz="4" w:space="0"/>
              <w:right w:val="single" w:color="auto" w:sz="4" w:space="0"/>
            </w:tcBorders>
          </w:tcPr>
          <w:p w14:paraId="34ECFCF6">
            <w:pPr>
              <w:keepNext/>
              <w:keepLines/>
              <w:spacing w:after="0"/>
              <w:jc w:val="center"/>
              <w:rPr>
                <w:rFonts w:ascii="Arial" w:hAnsi="Arial"/>
                <w:sz w:val="18"/>
              </w:rPr>
            </w:pPr>
          </w:p>
        </w:tc>
      </w:tr>
      <w:tr w14:paraId="4284E935">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66C50A68">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02D155F">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C99A2F8">
            <w:pPr>
              <w:keepNext/>
              <w:keepLines/>
              <w:spacing w:after="0"/>
              <w:jc w:val="center"/>
              <w:rPr>
                <w:rFonts w:ascii="Arial" w:hAnsi="Arial"/>
                <w:sz w:val="18"/>
              </w:rPr>
            </w:pPr>
            <w:r>
              <w:rPr>
                <w:rFonts w:ascii="Arial" w:hAnsi="Arial"/>
                <w:sz w:val="18"/>
              </w:rPr>
              <w:t>3</w:t>
            </w:r>
          </w:p>
        </w:tc>
        <w:tc>
          <w:tcPr>
            <w:tcW w:w="1401" w:type="dxa"/>
            <w:tcBorders>
              <w:top w:val="single" w:color="auto" w:sz="4" w:space="0"/>
              <w:left w:val="single" w:color="auto" w:sz="4" w:space="0"/>
              <w:bottom w:val="single" w:color="auto" w:sz="4" w:space="0"/>
              <w:right w:val="single" w:color="auto" w:sz="4" w:space="0"/>
            </w:tcBorders>
            <w:vAlign w:val="center"/>
          </w:tcPr>
          <w:p w14:paraId="3D0DEC8B">
            <w:pPr>
              <w:keepNext/>
              <w:keepLines/>
              <w:spacing w:after="0"/>
              <w:jc w:val="center"/>
              <w:rPr>
                <w:rFonts w:ascii="Arial" w:hAnsi="Arial"/>
                <w:sz w:val="18"/>
              </w:rPr>
            </w:pPr>
            <w:r>
              <w:rPr>
                <w:rFonts w:ascii="Arial" w:hAnsi="Arial"/>
                <w:sz w:val="18"/>
              </w:rPr>
              <w:t>8</w:t>
            </w:r>
          </w:p>
        </w:tc>
        <w:tc>
          <w:tcPr>
            <w:tcW w:w="1377" w:type="dxa"/>
            <w:vMerge w:val="continue"/>
            <w:tcBorders>
              <w:left w:val="single" w:color="auto" w:sz="4" w:space="0"/>
              <w:right w:val="single" w:color="auto" w:sz="4" w:space="0"/>
            </w:tcBorders>
          </w:tcPr>
          <w:p w14:paraId="5A387247">
            <w:pPr>
              <w:keepNext/>
              <w:keepLines/>
              <w:spacing w:after="0"/>
              <w:jc w:val="center"/>
              <w:rPr>
                <w:rFonts w:ascii="Arial" w:hAnsi="Arial"/>
                <w:sz w:val="18"/>
              </w:rPr>
            </w:pPr>
          </w:p>
        </w:tc>
      </w:tr>
      <w:tr w14:paraId="2EDF0A50">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7FF360CE">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6D5B4C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3F84E606">
            <w:pPr>
              <w:keepNext/>
              <w:keepLines/>
              <w:spacing w:after="0"/>
              <w:jc w:val="center"/>
              <w:rPr>
                <w:rFonts w:ascii="Arial" w:hAnsi="Arial"/>
                <w:sz w:val="18"/>
              </w:rPr>
            </w:pPr>
            <w:r>
              <w:rPr>
                <w:rFonts w:ascii="Arial" w:hAnsi="Arial"/>
                <w:sz w:val="18"/>
              </w:rPr>
              <w:t>6</w:t>
            </w:r>
          </w:p>
        </w:tc>
        <w:tc>
          <w:tcPr>
            <w:tcW w:w="1401" w:type="dxa"/>
            <w:tcBorders>
              <w:top w:val="single" w:color="auto" w:sz="4" w:space="0"/>
              <w:left w:val="single" w:color="auto" w:sz="4" w:space="0"/>
              <w:bottom w:val="single" w:color="auto" w:sz="4" w:space="0"/>
              <w:right w:val="single" w:color="auto" w:sz="4" w:space="0"/>
            </w:tcBorders>
            <w:vAlign w:val="center"/>
          </w:tcPr>
          <w:p w14:paraId="687942B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0F00DB05">
            <w:pPr>
              <w:keepNext/>
              <w:keepLines/>
              <w:spacing w:after="0"/>
              <w:jc w:val="center"/>
              <w:rPr>
                <w:rFonts w:ascii="Arial" w:hAnsi="Arial"/>
                <w:sz w:val="18"/>
              </w:rPr>
            </w:pPr>
          </w:p>
        </w:tc>
      </w:tr>
      <w:tr w14:paraId="581A8218">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3D9B5B15">
            <w:pPr>
              <w:keepNext/>
              <w:keepLines/>
              <w:spacing w:after="0"/>
              <w:rPr>
                <w:rFonts w:ascii="Arial" w:hAnsi="Arial"/>
                <w:sz w:val="18"/>
              </w:rPr>
            </w:pPr>
          </w:p>
        </w:tc>
        <w:tc>
          <w:tcPr>
            <w:tcW w:w="1401" w:type="dxa"/>
            <w:vMerge w:val="continue"/>
            <w:tcBorders>
              <w:left w:val="single" w:color="auto" w:sz="4" w:space="0"/>
              <w:bottom w:val="single" w:color="auto" w:sz="4" w:space="0"/>
              <w:right w:val="single" w:color="auto" w:sz="4" w:space="0"/>
            </w:tcBorders>
            <w:vAlign w:val="center"/>
          </w:tcPr>
          <w:p w14:paraId="0C01FB11">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30964C3">
            <w:pPr>
              <w:keepNext/>
              <w:keepLines/>
              <w:spacing w:after="0"/>
              <w:jc w:val="center"/>
              <w:rPr>
                <w:rFonts w:ascii="Arial" w:hAnsi="Arial"/>
                <w:sz w:val="18"/>
              </w:rPr>
            </w:pPr>
            <w:r>
              <w:rPr>
                <w:rFonts w:ascii="Arial" w:hAnsi="Arial"/>
                <w:sz w:val="18"/>
              </w:rPr>
              <w:t>12</w:t>
            </w:r>
          </w:p>
        </w:tc>
        <w:tc>
          <w:tcPr>
            <w:tcW w:w="1401" w:type="dxa"/>
            <w:tcBorders>
              <w:top w:val="single" w:color="auto" w:sz="4" w:space="0"/>
              <w:left w:val="single" w:color="auto" w:sz="4" w:space="0"/>
              <w:bottom w:val="single" w:color="auto" w:sz="4" w:space="0"/>
              <w:right w:val="single" w:color="auto" w:sz="4" w:space="0"/>
            </w:tcBorders>
            <w:vAlign w:val="center"/>
          </w:tcPr>
          <w:p w14:paraId="5A6B5F69">
            <w:pPr>
              <w:keepNext/>
              <w:keepLines/>
              <w:spacing w:after="0"/>
              <w:jc w:val="center"/>
              <w:rPr>
                <w:rFonts w:ascii="Arial" w:hAnsi="Arial"/>
                <w:sz w:val="18"/>
              </w:rPr>
            </w:pPr>
            <w:r>
              <w:rPr>
                <w:rFonts w:ascii="Arial" w:hAnsi="Arial"/>
                <w:sz w:val="18"/>
              </w:rPr>
              <w:t>2</w:t>
            </w:r>
          </w:p>
        </w:tc>
        <w:tc>
          <w:tcPr>
            <w:tcW w:w="1377" w:type="dxa"/>
            <w:vMerge w:val="continue"/>
            <w:tcBorders>
              <w:left w:val="single" w:color="auto" w:sz="4" w:space="0"/>
              <w:right w:val="single" w:color="auto" w:sz="4" w:space="0"/>
            </w:tcBorders>
          </w:tcPr>
          <w:p w14:paraId="64381F6D">
            <w:pPr>
              <w:keepNext/>
              <w:keepLines/>
              <w:spacing w:after="0"/>
              <w:jc w:val="center"/>
              <w:rPr>
                <w:rFonts w:ascii="Arial" w:hAnsi="Arial"/>
                <w:sz w:val="18"/>
              </w:rPr>
            </w:pPr>
          </w:p>
        </w:tc>
      </w:tr>
      <w:tr w14:paraId="73841576">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0BFDC955">
            <w:pPr>
              <w:keepNext/>
              <w:keepLines/>
              <w:spacing w:after="0"/>
              <w:jc w:val="center"/>
              <w:rPr>
                <w:rFonts w:ascii="Arial" w:hAnsi="Arial"/>
                <w:sz w:val="18"/>
                <w:lang w:val="en-US"/>
              </w:rPr>
            </w:pPr>
            <w:r>
              <w:rPr>
                <w:rFonts w:ascii="Arial" w:hAnsi="Arial"/>
                <w:sz w:val="18"/>
                <w:lang w:val="en-US"/>
              </w:rPr>
              <w:t>2</w:t>
            </w:r>
          </w:p>
        </w:tc>
        <w:tc>
          <w:tcPr>
            <w:tcW w:w="1401" w:type="dxa"/>
            <w:tcBorders>
              <w:top w:val="single" w:color="auto" w:sz="4" w:space="0"/>
              <w:left w:val="single" w:color="auto" w:sz="4" w:space="0"/>
              <w:bottom w:val="single" w:color="auto" w:sz="4" w:space="0"/>
              <w:right w:val="single" w:color="auto" w:sz="4" w:space="0"/>
            </w:tcBorders>
            <w:vAlign w:val="center"/>
          </w:tcPr>
          <w:p w14:paraId="222189F6">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7BB6722A">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2146A042">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2D7EC624">
            <w:pPr>
              <w:keepNext/>
              <w:keepLines/>
              <w:spacing w:after="0"/>
              <w:jc w:val="center"/>
              <w:rPr>
                <w:rFonts w:ascii="Arial" w:hAnsi="Arial"/>
                <w:sz w:val="18"/>
              </w:rPr>
            </w:pPr>
          </w:p>
        </w:tc>
      </w:tr>
      <w:tr w14:paraId="7C934237">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2D384D8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6402D8AE">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5C3F849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0BCE9EF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bottom w:val="single" w:color="auto" w:sz="4" w:space="0"/>
              <w:right w:val="single" w:color="auto" w:sz="4" w:space="0"/>
            </w:tcBorders>
          </w:tcPr>
          <w:p w14:paraId="10B4A10E">
            <w:pPr>
              <w:keepNext/>
              <w:keepLines/>
              <w:spacing w:after="0"/>
              <w:jc w:val="center"/>
              <w:rPr>
                <w:rFonts w:ascii="Arial" w:hAnsi="Arial"/>
                <w:sz w:val="18"/>
              </w:rPr>
            </w:pPr>
          </w:p>
        </w:tc>
      </w:tr>
    </w:tbl>
    <w:p w14:paraId="386037A9">
      <w:r>
        <w:t>The number of allowed RUs per repetition is defined in Table 16.5.1.1-2 and the number of allowed repetitions is defined in Table 16.5.1.1-3 of [36213].</w:t>
      </w:r>
    </w:p>
    <w:p w14:paraId="5E4415A6">
      <w:r>
        <w:t>For NPDSCH Format 1, there is only one subcarrier spacing supported – 15kHz – and the frequency-domain resource allocation is always 180kHz. The number of allowed subframes per repetition is defined in Table 16.4.1.3-1 and the number of allowed repetitions is defined in Table 16.4.1.3-2 of [36213].</w:t>
      </w:r>
    </w:p>
    <w:p w14:paraId="74FF778A">
      <w:pPr>
        <w:rPr>
          <w:b/>
          <w:bCs/>
        </w:rPr>
      </w:pPr>
      <w:r>
        <w:rPr>
          <w:b/>
          <w:bCs/>
        </w:rPr>
        <w:t>TBS values</w:t>
      </w:r>
    </w:p>
    <w:p w14:paraId="0799DB1A">
      <w:r>
        <w:t>[36213] specifies the allowed TBS values.</w:t>
      </w:r>
    </w:p>
    <w:p w14:paraId="34773290">
      <w:r>
        <w:t>For NPUSCH, the allowed TBS values depend on the MCS and the number of RUs per repetition and are specified in Table 16.5.1.2-2 of [36213]. For NPUSCH Format 1 single-tone, the allowed TBS values depend on Table 16.5.1.2-1 of [TS 36.213]</w:t>
      </w:r>
    </w:p>
    <w:p w14:paraId="5BDB880A">
      <w:r>
        <w:t>For NPDSCH, the allowed TBS values depend on the MCS and the number of NPDSCH subframes per repetition and are specified in Table 16.4.1.5.1-1of [36213].</w:t>
      </w:r>
    </w:p>
    <w:p w14:paraId="0FFEDDA6">
      <w:r>
        <w:t xml:space="preserve">It is expected that the same TBS value will be used in UL and DL. </w:t>
      </w:r>
    </w:p>
    <w:p w14:paraId="18457CE7">
      <w:pPr>
        <w:pStyle w:val="5"/>
      </w:pPr>
      <w:bookmarkStart w:id="230" w:name="_Toc72154000"/>
      <w:bookmarkStart w:id="231" w:name="_Toc214653533"/>
      <w:bookmarkStart w:id="232" w:name="_Toc12750"/>
      <w:r>
        <w:t>5.</w:t>
      </w:r>
      <w:r>
        <w:rPr>
          <w:rFonts w:hint="eastAsia" w:eastAsia="宋体"/>
          <w:lang w:val="en-US" w:eastAsia="zh-CN"/>
        </w:rPr>
        <w:t>2</w:t>
      </w:r>
      <w:r>
        <w:t>.3</w:t>
      </w:r>
      <w:r>
        <w:tab/>
      </w:r>
      <w:r>
        <w:t>QoS characteristics</w:t>
      </w:r>
      <w:bookmarkEnd w:id="230"/>
      <w:bookmarkEnd w:id="231"/>
      <w:bookmarkEnd w:id="232"/>
    </w:p>
    <w:p w14:paraId="3CD56796">
      <w:r>
        <w:t>The QoS is done through QCI [23203]. A QCI is associated with the resource type (GBR or Non-GBR), priority level, packet delay budget (PDB) and packet error loss rate (PELR). See Table 6.1.7-A: Standardized QCI characteristics of [23203] for a list of QCI.</w:t>
      </w:r>
    </w:p>
    <w:p w14:paraId="3EACCC1A">
      <w:pPr>
        <w:rPr>
          <w:rFonts w:hint="eastAsia"/>
          <w:b/>
          <w:bCs/>
        </w:rPr>
      </w:pPr>
      <w:r>
        <w:t xml:space="preserve">A QCI applies to both UL and DL, and specifically [23203]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rPr>
        <w:t xml:space="preserve"> </w:t>
      </w:r>
    </w:p>
    <w:p w14:paraId="711E8B2F">
      <w:pPr>
        <w:pStyle w:val="5"/>
      </w:pPr>
      <w:bookmarkStart w:id="233" w:name="_Toc30807"/>
      <w:r>
        <w:t>5.2.4</w:t>
      </w:r>
      <w:r>
        <w:tab/>
      </w:r>
      <w:r>
        <w:t>UE radio capabilities</w:t>
      </w:r>
      <w:bookmarkEnd w:id="233"/>
    </w:p>
    <w:p w14:paraId="7E1A11D9">
      <w:pPr>
        <w:rPr>
          <w:lang w:val="en-US"/>
        </w:rPr>
      </w:pPr>
      <w:r>
        <w:rPr>
          <w:lang w:val="en-US"/>
        </w:rPr>
        <w:t>For NB-IoT NTN operation, UE radio capabilities play a critical role in determining link performance, coverage and system capacity. It is important to consider that NB-IoT devices for ULBC voice service operations may have a large variety of capabilities in terms of radio performance. The following aspects constitute such capability variations:</w:t>
      </w:r>
    </w:p>
    <w:p w14:paraId="492B9CAE">
      <w:pPr>
        <w:pStyle w:val="114"/>
        <w:rPr>
          <w:lang w:val="en-US"/>
        </w:rPr>
      </w:pPr>
      <w:r>
        <w:rPr>
          <w:rFonts w:hint="eastAsia" w:eastAsia="宋体"/>
          <w:lang w:val="en-US" w:eastAsia="zh-CN"/>
        </w:rPr>
        <w:t>-</w:t>
      </w:r>
      <w:r>
        <w:rPr>
          <w:rFonts w:hint="eastAsia" w:eastAsia="宋体"/>
          <w:lang w:val="en-US" w:eastAsia="zh-CN"/>
        </w:rPr>
        <w:tab/>
      </w:r>
      <w:r>
        <w:rPr>
          <w:lang w:val="en-US"/>
        </w:rPr>
        <w:t>Transmit Power Classes:</w:t>
      </w:r>
    </w:p>
    <w:p w14:paraId="59751824">
      <w:pPr>
        <w:pStyle w:val="124"/>
        <w:rPr>
          <w:lang w:val="en-US"/>
        </w:rPr>
      </w:pPr>
      <w:r>
        <w:rPr>
          <w:rFonts w:hint="eastAsia" w:eastAsia="宋体"/>
          <w:lang w:val="en-US" w:eastAsia="zh-CN"/>
        </w:rPr>
        <w:t>-</w:t>
      </w:r>
      <w:r>
        <w:rPr>
          <w:rFonts w:hint="eastAsia" w:eastAsia="宋体"/>
          <w:lang w:val="en-US" w:eastAsia="zh-CN"/>
        </w:rPr>
        <w:tab/>
      </w:r>
      <w:r>
        <w:rPr>
          <w:lang w:val="en-US"/>
        </w:rPr>
        <w:t xml:space="preserve">From Rel-18 onwards, PC3 (23dBm) is supported for NB-IoT NTN UE on bands 256, 255, 254 and 253, and from Rel-19 onwards on band 252. </w:t>
      </w:r>
    </w:p>
    <w:p w14:paraId="3C6E29ED">
      <w:pPr>
        <w:pStyle w:val="124"/>
        <w:rPr>
          <w:lang w:val="en-US"/>
        </w:rPr>
      </w:pPr>
      <w:r>
        <w:rPr>
          <w:rFonts w:hint="eastAsia" w:eastAsia="宋体"/>
          <w:lang w:val="en-US" w:eastAsia="zh-CN"/>
        </w:rPr>
        <w:t>-</w:t>
      </w:r>
      <w:r>
        <w:rPr>
          <w:rFonts w:hint="eastAsia" w:eastAsia="宋体"/>
          <w:lang w:val="en-US" w:eastAsia="zh-CN"/>
        </w:rPr>
        <w:tab/>
      </w:r>
      <w:r>
        <w:rPr>
          <w:lang w:val="en-US"/>
        </w:rPr>
        <w:t>In Rel-19, RAN4 introduced new power classes for NB-IoT NTN UE including PC1 (31dBm) and PC2 (26dBm) for bands 256, and 255. The target device types include both hand-held and non-handheld device types.</w:t>
      </w:r>
    </w:p>
    <w:p w14:paraId="6C7E8A80">
      <w:pPr>
        <w:pStyle w:val="124"/>
        <w:rPr>
          <w:lang w:val="en-US"/>
        </w:rPr>
      </w:pPr>
      <w:r>
        <w:rPr>
          <w:rFonts w:hint="eastAsia" w:eastAsia="宋体"/>
          <w:lang w:val="en-US" w:eastAsia="zh-CN"/>
        </w:rPr>
        <w:t>-</w:t>
      </w:r>
      <w:r>
        <w:rPr>
          <w:rFonts w:hint="eastAsia" w:eastAsia="宋体"/>
          <w:lang w:val="en-US" w:eastAsia="zh-CN"/>
        </w:rPr>
        <w:tab/>
      </w:r>
      <w:r>
        <w:rPr>
          <w:lang w:val="en-US"/>
        </w:rPr>
        <w:t>RAN4 also started the work to specify PC 1.5 (29dBm).</w:t>
      </w:r>
    </w:p>
    <w:p w14:paraId="34CB234A">
      <w:pPr>
        <w:pStyle w:val="114"/>
        <w:rPr>
          <w:lang w:val="en-US"/>
        </w:rPr>
      </w:pPr>
      <w:r>
        <w:rPr>
          <w:rFonts w:hint="eastAsia" w:eastAsia="宋体"/>
          <w:lang w:val="en-US" w:eastAsia="zh-CN"/>
        </w:rPr>
        <w:t>-</w:t>
      </w:r>
      <w:r>
        <w:rPr>
          <w:rFonts w:hint="eastAsia" w:eastAsia="宋体"/>
          <w:lang w:val="en-US" w:eastAsia="zh-CN"/>
        </w:rPr>
        <w:tab/>
      </w:r>
      <w:r>
        <w:rPr>
          <w:lang w:val="en-US"/>
        </w:rPr>
        <w:t>Receive Antennas:</w:t>
      </w:r>
    </w:p>
    <w:p w14:paraId="701595BD">
      <w:pPr>
        <w:pStyle w:val="124"/>
        <w:rPr>
          <w:lang w:val="en-US"/>
        </w:rPr>
      </w:pPr>
      <w:r>
        <w:rPr>
          <w:rFonts w:hint="eastAsia" w:eastAsia="宋体"/>
          <w:lang w:val="en-US" w:eastAsia="zh-CN"/>
        </w:rPr>
        <w:t>-</w:t>
      </w:r>
      <w:r>
        <w:rPr>
          <w:rFonts w:hint="eastAsia" w:eastAsia="宋体"/>
          <w:lang w:val="en-US" w:eastAsia="zh-CN"/>
        </w:rPr>
        <w:tab/>
      </w:r>
      <w:r>
        <w:rPr>
          <w:lang w:val="en-US"/>
        </w:rPr>
        <w:t>[For voice, an NB-IoT NTN UE may typically implement two receive antennas.]</w:t>
      </w:r>
    </w:p>
    <w:p w14:paraId="071E54EC">
      <w:pPr>
        <w:pStyle w:val="124"/>
        <w:rPr>
          <w:lang w:val="en-US"/>
        </w:rPr>
      </w:pPr>
      <w:r>
        <w:rPr>
          <w:rFonts w:hint="eastAsia" w:eastAsia="宋体"/>
          <w:lang w:val="en-US" w:eastAsia="zh-CN"/>
        </w:rPr>
        <w:t>-</w:t>
      </w:r>
      <w:r>
        <w:rPr>
          <w:rFonts w:hint="eastAsia" w:eastAsia="宋体"/>
          <w:lang w:val="en-US" w:eastAsia="zh-CN"/>
        </w:rPr>
        <w:tab/>
      </w:r>
      <w:r>
        <w:rPr>
          <w:lang w:val="en-US"/>
        </w:rPr>
        <w:t>[Enhanced UE configurations may include more than two receive antennas.]</w:t>
      </w:r>
    </w:p>
    <w:p w14:paraId="04A59666">
      <w:pPr>
        <w:ind w:left="0"/>
        <w:rPr>
          <w:lang w:val="en-US"/>
        </w:rPr>
      </w:pPr>
      <w:r>
        <w:rPr>
          <w:rStyle w:val="172"/>
          <w:highlight w:val="yellow"/>
          <w:lang w:val="en-US"/>
        </w:rPr>
        <w:t>Editor’s note: The two bullets above require confirmation by RAN1 and RAN4</w:t>
      </w:r>
    </w:p>
    <w:p w14:paraId="31AC8C85">
      <w:pPr>
        <w:pStyle w:val="114"/>
        <w:rPr>
          <w:lang w:val="en-US"/>
        </w:rPr>
      </w:pPr>
      <w:r>
        <w:rPr>
          <w:rFonts w:hint="eastAsia" w:eastAsia="宋体"/>
          <w:lang w:val="en-US" w:eastAsia="zh-CN"/>
        </w:rPr>
        <w:t>-</w:t>
      </w:r>
      <w:r>
        <w:rPr>
          <w:rFonts w:hint="eastAsia" w:eastAsia="宋体"/>
          <w:lang w:val="en-US" w:eastAsia="zh-CN"/>
        </w:rPr>
        <w:tab/>
      </w:r>
      <w:r>
        <w:rPr>
          <w:lang w:val="en-US"/>
        </w:rPr>
        <w:t xml:space="preserve">Enhanced Capabilities (subject to potential Rel-20 updates to </w:t>
      </w:r>
      <w:r>
        <w:t>NB</w:t>
      </w:r>
      <w:r>
        <w:noBreakHyphen/>
      </w:r>
      <w:r>
        <w:t>IoT RF requirement and [TS 36.101] and conformance [TS 36.521</w:t>
      </w:r>
      <w:r>
        <w:noBreakHyphen/>
      </w:r>
      <w:r>
        <w:t>1] specifications)</w:t>
      </w:r>
      <w:r>
        <w:rPr>
          <w:lang w:val="en-US"/>
        </w:rPr>
        <w:t>:</w:t>
      </w:r>
    </w:p>
    <w:p w14:paraId="4397994A">
      <w:pPr>
        <w:pStyle w:val="124"/>
        <w:rPr>
          <w:lang w:val="en-US"/>
        </w:rPr>
      </w:pPr>
      <w:r>
        <w:rPr>
          <w:rFonts w:hint="eastAsia" w:eastAsia="宋体"/>
          <w:lang w:val="en-US" w:eastAsia="zh-CN"/>
        </w:rPr>
        <w:t>-</w:t>
      </w:r>
      <w:r>
        <w:rPr>
          <w:rFonts w:hint="eastAsia" w:eastAsia="宋体"/>
          <w:lang w:val="en-US" w:eastAsia="zh-CN"/>
        </w:rPr>
        <w:tab/>
      </w:r>
      <w:r>
        <w:rPr>
          <w:lang w:val="en-US"/>
        </w:rPr>
        <w:t xml:space="preserve">Future NTN-capable UEs may support advanced features such as: </w:t>
      </w:r>
    </w:p>
    <w:p w14:paraId="29E096F5">
      <w:pPr>
        <w:pStyle w:val="125"/>
        <w:rPr>
          <w:lang w:val="en-US"/>
        </w:rPr>
      </w:pPr>
      <w:r>
        <w:rPr>
          <w:rFonts w:hint="eastAsia" w:eastAsia="宋体"/>
          <w:lang w:val="en-US" w:eastAsia="zh-CN"/>
        </w:rPr>
        <w:t>-</w:t>
      </w:r>
      <w:r>
        <w:rPr>
          <w:rFonts w:hint="eastAsia" w:eastAsia="宋体"/>
          <w:lang w:val="en-US" w:eastAsia="zh-CN"/>
        </w:rPr>
        <w:tab/>
      </w:r>
      <w:r>
        <w:rPr>
          <w:lang w:val="en-US"/>
        </w:rPr>
        <w:t>UE transmit power higher than PC1 (e.g. up to 37 dBm) for NB-IoT NTN. The feasibility and specific power as well as the designated bands would be under further study (RAN4).</w:t>
      </w:r>
    </w:p>
    <w:p w14:paraId="6F2142FA">
      <w:pPr>
        <w:pStyle w:val="125"/>
        <w:rPr>
          <w:b/>
          <w:bCs/>
        </w:rPr>
      </w:pPr>
      <w:r>
        <w:rPr>
          <w:rFonts w:hint="eastAsia" w:eastAsia="宋体"/>
          <w:lang w:val="en-US" w:eastAsia="zh-CN"/>
        </w:rPr>
        <w:t>-</w:t>
      </w:r>
      <w:r>
        <w:rPr>
          <w:rFonts w:hint="eastAsia" w:eastAsia="宋体"/>
          <w:lang w:val="en-US" w:eastAsia="zh-CN"/>
        </w:rPr>
        <w:tab/>
      </w:r>
      <w:r>
        <w:rPr>
          <w:lang w:val="en-US"/>
        </w:rPr>
        <w:t>Improved RF front-end sensitivity to compensate for high path loss and atmospheric attenuation in GEO links.</w:t>
      </w:r>
    </w:p>
    <w:p w14:paraId="6A136ED9">
      <w:pPr>
        <w:pStyle w:val="5"/>
      </w:pPr>
      <w:bookmarkStart w:id="234" w:name="_Toc21918"/>
      <w:bookmarkStart w:id="235" w:name="_Toc214653534"/>
      <w:bookmarkStart w:id="236" w:name="_Toc1511501092"/>
      <w:r>
        <w:t>5.2.5</w:t>
      </w:r>
      <w:r>
        <w:tab/>
      </w:r>
      <w:r>
        <w:t>Multi-user consideration</w:t>
      </w:r>
      <w:bookmarkEnd w:id="234"/>
    </w:p>
    <w:p w14:paraId="069068C1">
      <w:r>
        <w:t xml:space="preserve">The selected configurations for UL and DL for a single user result in using only a subset of the total resources. It is expected that scheduling will assign resources to multiple users. Scheduling resources may be done dynamically, or (semi-)statically if SPS is specified for NB-IoT. Any configuration implies using a certain fraction of the total system resources which has implications on the number of supported UEs in the system. Maximizing this number under certain constraints (see below) is an important optimization criterion when identifying suitable configurations.  </w:t>
      </w:r>
    </w:p>
    <w:p w14:paraId="03FC10C9">
      <w:pPr>
        <w:rPr>
          <w:lang w:val="en-US"/>
        </w:rPr>
      </w:pPr>
      <w:r>
        <w:rPr>
          <w:lang w:val="en-US"/>
        </w:rPr>
        <w:t>In practical NB-IoT NTN deployments, multiple UEs share the same carrier resources, making efficient scheduling critical for maximizing system capacity while maintaining acceptable QoS for all users. Rather than assuming a single configuration based on certain assumptions, the system may employ a policy-driven scheduling and load-management approach informed by e.g. capabilities, runtime load conditions, and service-level objectives.</w:t>
      </w:r>
    </w:p>
    <w:p w14:paraId="781CABEF">
      <w:pPr>
        <w:rPr>
          <w:lang w:val="en-US"/>
        </w:rPr>
      </w:pPr>
      <w:r>
        <w:rPr>
          <w:lang w:val="en-US"/>
        </w:rPr>
        <w:t>The following principles for multi-user scheduling may be considered, e.g.:</w:t>
      </w:r>
    </w:p>
    <w:p w14:paraId="7EFCE383">
      <w:pPr>
        <w:pStyle w:val="114"/>
        <w:rPr>
          <w:lang w:val="en-US"/>
        </w:rPr>
      </w:pPr>
      <w:r>
        <w:rPr>
          <w:rFonts w:hint="eastAsia" w:eastAsia="宋体"/>
          <w:lang w:val="en-US" w:eastAsia="zh-CN"/>
        </w:rPr>
        <w:t>-</w:t>
      </w:r>
      <w:r>
        <w:rPr>
          <w:rFonts w:hint="eastAsia" w:eastAsia="宋体"/>
          <w:lang w:val="en-US" w:eastAsia="zh-CN"/>
        </w:rPr>
        <w:tab/>
      </w:r>
      <w:r>
        <w:rPr>
          <w:lang w:val="en-US"/>
        </w:rPr>
        <w:t>Capability-Aware Resource Allocation:</w:t>
      </w:r>
      <w:r>
        <w:rPr>
          <w:lang w:val="en-US"/>
        </w:rPr>
        <w:br w:type="textWrapping"/>
      </w:r>
      <w:r>
        <w:rPr>
          <w:lang w:val="en-US"/>
        </w:rPr>
        <w:t>UEs with higher transmit power can be scheduled with shorter SPS periods (e.g., 80 ms), reducing latency and improving conversational quality. UEs with limited capabilities may use longer SPS periods (e.g., 160 ms or 320 ms) to maintain link reliability.</w:t>
      </w:r>
    </w:p>
    <w:p w14:paraId="46B103D0">
      <w:pPr>
        <w:pStyle w:val="114"/>
        <w:rPr>
          <w:lang w:val="en-US"/>
        </w:rPr>
      </w:pPr>
      <w:r>
        <w:rPr>
          <w:rFonts w:hint="eastAsia" w:eastAsia="宋体"/>
          <w:lang w:val="en-US" w:eastAsia="zh-CN"/>
        </w:rPr>
        <w:t>-</w:t>
      </w:r>
      <w:r>
        <w:rPr>
          <w:rFonts w:hint="eastAsia" w:eastAsia="宋体"/>
          <w:lang w:val="en-US" w:eastAsia="zh-CN"/>
        </w:rPr>
        <w:tab/>
      </w:r>
      <w:r>
        <w:rPr>
          <w:lang w:val="en-US"/>
        </w:rPr>
        <w:t>Multi-Tone Transmission for Enhanced UEs:</w:t>
      </w:r>
      <w:r>
        <w:rPr>
          <w:lang w:val="en-US"/>
        </w:rPr>
        <w:br w:type="textWrapping"/>
      </w:r>
      <w:r>
        <w:rPr>
          <w:lang w:val="en-US"/>
        </w:rPr>
        <w:t>Higher TX power enables multi-tone NPUSCH transmission, which can increase ULBC bitrate and/or reduce time-domain resource usage. This frees capacity for other users and improves overall system efficiency.</w:t>
      </w:r>
    </w:p>
    <w:p w14:paraId="0FEC19B5">
      <w:pPr>
        <w:pStyle w:val="114"/>
        <w:rPr>
          <w:lang w:val="en-US"/>
        </w:rPr>
      </w:pPr>
      <w:r>
        <w:rPr>
          <w:rFonts w:hint="eastAsia" w:eastAsia="宋体"/>
          <w:lang w:val="en-US" w:eastAsia="zh-CN"/>
        </w:rPr>
        <w:t>-</w:t>
      </w:r>
      <w:r>
        <w:rPr>
          <w:rFonts w:hint="eastAsia" w:eastAsia="宋体"/>
          <w:lang w:val="en-US" w:eastAsia="zh-CN"/>
        </w:rPr>
        <w:tab/>
      </w:r>
      <w:r>
        <w:rPr>
          <w:lang w:val="en-US"/>
        </w:rPr>
        <w:t>Dynamic Load Balancing:</w:t>
      </w:r>
      <w:r>
        <w:rPr>
          <w:lang w:val="en-US"/>
        </w:rPr>
        <w:br w:type="textWrapping"/>
      </w:r>
      <w:r>
        <w:rPr>
          <w:lang w:val="en-US"/>
        </w:rPr>
        <w:t>Scheduling prioritizes resource allocation based on UE capability to optimize system capacity. Enhanced UEs can achieve higher bitrates or lower latency without negatively impacting capacity, while less capable UEs remain supported with conservative configurations.</w:t>
      </w:r>
    </w:p>
    <w:p w14:paraId="6FA2F1BE">
      <w:pPr>
        <w:pStyle w:val="114"/>
        <w:rPr>
          <w:lang w:val="en-US"/>
        </w:rPr>
      </w:pPr>
      <w:r>
        <w:rPr>
          <w:rFonts w:hint="eastAsia" w:eastAsia="宋体"/>
          <w:lang w:val="en-US" w:eastAsia="zh-CN"/>
        </w:rPr>
        <w:t>-</w:t>
      </w:r>
      <w:r>
        <w:rPr>
          <w:rFonts w:hint="eastAsia" w:eastAsia="宋体"/>
          <w:lang w:val="en-US" w:eastAsia="zh-CN"/>
        </w:rPr>
        <w:tab/>
      </w:r>
      <w:r>
        <w:rPr>
          <w:lang w:val="en-US"/>
        </w:rPr>
        <w:t>Service Level Differentiation:</w:t>
      </w:r>
      <w:r>
        <w:rPr>
          <w:lang w:val="en-US"/>
        </w:rPr>
        <w:br w:type="textWrapping"/>
      </w:r>
      <w:r>
        <w:rPr>
          <w:lang w:val="en-US"/>
        </w:rPr>
        <w:t>The UE and the network may negotiate different service levels, e.g.:</w:t>
      </w:r>
    </w:p>
    <w:p w14:paraId="592100AE">
      <w:pPr>
        <w:pStyle w:val="124"/>
        <w:rPr>
          <w:lang w:val="en-US"/>
        </w:rPr>
      </w:pPr>
      <w:r>
        <w:rPr>
          <w:rFonts w:hint="eastAsia" w:eastAsia="宋体"/>
          <w:lang w:val="en-US" w:eastAsia="zh-CN"/>
        </w:rPr>
        <w:t>-</w:t>
      </w:r>
      <w:r>
        <w:rPr>
          <w:rFonts w:hint="eastAsia" w:eastAsia="宋体"/>
          <w:lang w:val="en-US" w:eastAsia="zh-CN"/>
        </w:rPr>
        <w:tab/>
      </w:r>
      <w:r>
        <w:rPr>
          <w:lang w:val="en-US"/>
        </w:rPr>
        <w:t>Baseline Service (a low guaranteed bit rate value (GBR) and low maximum bit rate (MBR)): For least capable UEs and poor channel conditions, using longer SPS periods and single-tone NPUSCH.</w:t>
      </w:r>
    </w:p>
    <w:p w14:paraId="6223FA63">
      <w:pPr>
        <w:pStyle w:val="124"/>
        <w:rPr>
          <w:lang w:val="en-US"/>
        </w:rPr>
      </w:pPr>
      <w:bookmarkStart w:id="237" w:name="_Hlk219060384"/>
      <w:r>
        <w:rPr>
          <w:rFonts w:hint="eastAsia" w:eastAsia="宋体"/>
          <w:lang w:val="en-US" w:eastAsia="zh-CN"/>
        </w:rPr>
        <w:t>-</w:t>
      </w:r>
      <w:r>
        <w:rPr>
          <w:rFonts w:hint="eastAsia" w:eastAsia="宋体"/>
          <w:lang w:val="en-US" w:eastAsia="zh-CN"/>
        </w:rPr>
        <w:tab/>
      </w:r>
      <w:r>
        <w:rPr>
          <w:lang w:val="en-US"/>
        </w:rPr>
        <w:t>Intermediate Service (a medium GBR and medium MBR): For UEs with moderate enhancements and moderate channel conditions, enabling shorter SPS and possibly multi-tone transmission.</w:t>
      </w:r>
    </w:p>
    <w:bookmarkEnd w:id="237"/>
    <w:p w14:paraId="19498661">
      <w:pPr>
        <w:pStyle w:val="124"/>
        <w:rPr>
          <w:lang w:val="en-US"/>
        </w:rPr>
      </w:pPr>
      <w:r>
        <w:rPr>
          <w:rFonts w:hint="eastAsia" w:eastAsia="宋体"/>
          <w:lang w:val="en-US" w:eastAsia="zh-CN"/>
        </w:rPr>
        <w:t>-</w:t>
      </w:r>
      <w:r>
        <w:rPr>
          <w:rFonts w:hint="eastAsia" w:eastAsia="宋体"/>
          <w:lang w:val="en-US" w:eastAsia="zh-CN"/>
        </w:rPr>
        <w:tab/>
      </w:r>
      <w:r>
        <w:rPr>
          <w:lang w:val="en-US"/>
        </w:rPr>
        <w:t>Enhanced Service (a high GBR and high MBR): For highly capable UEs and good channel conditions, offering higher bitrates and reduced latency through advanced configurations.</w:t>
      </w:r>
    </w:p>
    <w:p w14:paraId="5A746958">
      <w:pPr>
        <w:rPr>
          <w:lang w:val="en-US"/>
        </w:rPr>
      </w:pPr>
      <w:r>
        <w:rPr>
          <w:lang w:val="en-US"/>
        </w:rPr>
        <w:t>Figure </w:t>
      </w:r>
      <w:r>
        <w:rPr>
          <w:rFonts w:hint="eastAsia" w:eastAsia="宋体"/>
          <w:lang w:val="en-US" w:eastAsia="zh-CN"/>
        </w:rPr>
        <w:t xml:space="preserve">5.2.5-1 </w:t>
      </w:r>
      <w:r>
        <w:rPr>
          <w:lang w:val="en-US"/>
        </w:rPr>
        <w:t>illustrates these principles in a simplified example, where the channel conditions for all UEs are assumed to be the same. It shows a scheduler allocating uplink and downlink resources on two 200 kHz NB</w:t>
      </w:r>
      <w:r>
        <w:rPr>
          <w:lang w:val="en-US"/>
        </w:rPr>
        <w:noBreakHyphen/>
      </w:r>
      <w:r>
        <w:rPr>
          <w:lang w:val="en-US"/>
        </w:rPr>
        <w:t>IoT carriers to multiple users using 3</w:t>
      </w:r>
      <w:r>
        <w:rPr>
          <w:rFonts w:hint="eastAsia" w:eastAsia="宋体"/>
          <w:lang w:val="en-US" w:eastAsia="zh-CN"/>
        </w:rPr>
        <w:t xml:space="preserve"> </w:t>
      </w:r>
      <w:r>
        <w:rPr>
          <w:lang w:val="en-US"/>
        </w:rPr>
        <w:t>different policies, where the policies may be based on any of the principles listed above or further principles. Hereby,</w:t>
      </w:r>
    </w:p>
    <w:p w14:paraId="7BC2F46A">
      <w:pPr>
        <w:pStyle w:val="124"/>
        <w:rPr>
          <w:lang w:val="en-US"/>
        </w:rPr>
      </w:pPr>
      <w:r>
        <w:rPr>
          <w:rFonts w:hint="eastAsia" w:eastAsia="宋体"/>
          <w:lang w:val="en-US" w:eastAsia="zh-CN"/>
        </w:rPr>
        <w:t>-</w:t>
      </w:r>
      <w:r>
        <w:rPr>
          <w:rFonts w:hint="eastAsia" w:eastAsia="宋体"/>
          <w:lang w:val="en-US" w:eastAsia="zh-CN"/>
        </w:rPr>
        <w:tab/>
      </w:r>
      <w:r>
        <w:rPr>
          <w:lang w:val="en-US"/>
        </w:rPr>
        <w:t>UEs of users 5-12 are scheduled for example with a 160 ms SPS period, using 128 ms duration single-tone NPUSCH which puts the least TX power requirement on the UE. In the specific case, the voice service may be operated with a net bitrate of about X kbps.</w:t>
      </w:r>
    </w:p>
    <w:p w14:paraId="1E3614A2">
      <w:pPr>
        <w:pStyle w:val="124"/>
        <w:rPr>
          <w:lang w:val="en-US"/>
        </w:rPr>
      </w:pPr>
      <w:r>
        <w:rPr>
          <w:rFonts w:hint="eastAsia" w:eastAsia="宋体"/>
          <w:lang w:val="en-US" w:eastAsia="zh-CN"/>
        </w:rPr>
        <w:t>-</w:t>
      </w:r>
      <w:r>
        <w:rPr>
          <w:rFonts w:hint="eastAsia" w:eastAsia="宋体"/>
          <w:lang w:val="en-US" w:eastAsia="zh-CN"/>
        </w:rPr>
        <w:tab/>
      </w:r>
      <w:r>
        <w:rPr>
          <w:lang w:val="en-US"/>
        </w:rPr>
        <w:t>UEs of users 3 and 4 are scheduled with an 80 ms SPS period, using a reduced-duration (64 ms) NPUSCH whereby higher TX power than for the UEs of users 5-12 is required. Possibly using a multi-tone NPUSCH format. In the specific case, the voice service may also be operated at a net bitrate of about X kbps. As there are 2 transmission instances per 160 ms, the transmission relies on a different, smaller-size TBS suitable to carry the coded speech data. However, higher TX power and multi-tone could also be used to operate with higher UL bitrate.</w:t>
      </w:r>
    </w:p>
    <w:p w14:paraId="794CB29C">
      <w:pPr>
        <w:pStyle w:val="124"/>
        <w:rPr>
          <w:lang w:val="en-US"/>
        </w:rPr>
      </w:pPr>
      <w:r>
        <w:rPr>
          <w:rFonts w:hint="eastAsia" w:eastAsia="宋体"/>
          <w:lang w:val="en-US" w:eastAsia="zh-CN"/>
        </w:rPr>
        <w:t>-</w:t>
      </w:r>
      <w:r>
        <w:rPr>
          <w:rFonts w:hint="eastAsia" w:eastAsia="宋体"/>
          <w:lang w:val="en-US" w:eastAsia="zh-CN"/>
        </w:rPr>
        <w:tab/>
      </w:r>
      <w:r>
        <w:rPr>
          <w:lang w:val="en-US"/>
        </w:rPr>
        <w:t>UEs of users 1 and 2 are scheduled with an 80 ms SPS period, a reduced-duration (64 ms) NPUSCH and reduced-duration NPDSCH. Reduced-duration NPDSCH may be enabled by higher receiver performance. In the specific case, the voice service may also operated at about X kbps. Like in the previous case, as there are 2 transmission instances per 160 ms, the transmission relies on a different, smaller-size TBS suitable to carry the coded speech data. On UL, a higher bitrate could be used. On DL, the duration of the NPDSCH is reduced by 50% compared to the other UEs.</w:t>
      </w:r>
    </w:p>
    <w:p w14:paraId="3ABF6E00">
      <w:pPr>
        <w:rPr>
          <w:lang w:val="en-US"/>
        </w:rPr>
      </w:pPr>
      <w:r>
        <w:rPr>
          <w:rStyle w:val="187"/>
          <w:lang w:val="en-US"/>
        </w:rPr>
        <w:t xml:space="preserve">NOTE: In the above, ‘X’ is a placeholder for a ULBC net bitrate supported by ULBC voice service. </w:t>
      </w:r>
      <w:r>
        <w:rPr>
          <w:lang w:val="en-US"/>
        </w:rPr>
        <w:t xml:space="preserve"> </w:t>
      </w:r>
    </w:p>
    <w:p w14:paraId="085C117B">
      <w:pPr>
        <w:rPr>
          <w:lang w:val="en-US"/>
        </w:rPr>
      </w:pPr>
      <w:r>
        <w:rPr>
          <w:lang w:val="en-US"/>
        </w:rPr>
        <w:t xml:space="preserve">The example illustrates how radio scheduling may lead to reduced latency or higher bitrates for enhanced UEs, while maintaining reliability at lower bitrates for baseline UEs without wasting time-frequency resources. </w:t>
      </w:r>
    </w:p>
    <w:p w14:paraId="4F17548E">
      <w:r>
        <w:drawing>
          <wp:inline distT="0" distB="0" distL="0" distR="0">
            <wp:extent cx="5943600" cy="2225040"/>
            <wp:effectExtent l="0" t="0" r="0" b="10160"/>
            <wp:docPr id="2096196403"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96403" name="Picture 1" descr="A diagram of a graph&#10;&#10;AI-generated content may be incorrect."/>
                    <pic:cNvPicPr>
                      <a:picLocks noChangeAspect="1"/>
                    </pic:cNvPicPr>
                  </pic:nvPicPr>
                  <pic:blipFill>
                    <a:blip r:embed="rId29"/>
                    <a:stretch>
                      <a:fillRect/>
                    </a:stretch>
                  </pic:blipFill>
                  <pic:spPr>
                    <a:xfrm>
                      <a:off x="0" y="0"/>
                      <a:ext cx="5943600" cy="2225040"/>
                    </a:xfrm>
                    <a:prstGeom prst="rect">
                      <a:avLst/>
                    </a:prstGeom>
                  </pic:spPr>
                </pic:pic>
              </a:graphicData>
            </a:graphic>
          </wp:inline>
        </w:drawing>
      </w:r>
    </w:p>
    <w:p w14:paraId="638A1507">
      <w:pPr>
        <w:pStyle w:val="122"/>
      </w:pPr>
      <w:r>
        <w:rPr>
          <w:rFonts w:hint="eastAsia" w:eastAsia="宋体"/>
          <w:lang w:val="en-US" w:eastAsia="zh-CN"/>
        </w:rPr>
        <w:t>Figure 5.2.5-1  UE capability-aware Multi-user SPS scenario</w:t>
      </w:r>
      <w:r>
        <w:t xml:space="preserve"> </w:t>
      </w:r>
    </w:p>
    <w:bookmarkEnd w:id="235"/>
    <w:bookmarkEnd w:id="236"/>
    <w:p w14:paraId="243CDBE1">
      <w:pPr>
        <w:pStyle w:val="3"/>
      </w:pPr>
      <w:bookmarkStart w:id="238" w:name="_Toc1214792881"/>
      <w:bookmarkStart w:id="239" w:name="_Toc27795"/>
      <w:bookmarkStart w:id="240" w:name="_Toc8861"/>
      <w:bookmarkStart w:id="241" w:name="_Toc29140"/>
      <w:bookmarkStart w:id="242" w:name="_Toc191892942"/>
      <w:bookmarkStart w:id="243" w:name="_Toc214653535"/>
      <w:bookmarkStart w:id="244" w:name="_Toc32761"/>
      <w:bookmarkStart w:id="245" w:name="_Toc330"/>
      <w:r>
        <w:t>6</w:t>
      </w:r>
      <w:r>
        <w:tab/>
      </w:r>
      <w:r>
        <w:t>Design constraints</w:t>
      </w:r>
      <w:bookmarkEnd w:id="238"/>
      <w:bookmarkEnd w:id="239"/>
      <w:bookmarkEnd w:id="240"/>
      <w:bookmarkEnd w:id="241"/>
      <w:bookmarkEnd w:id="242"/>
      <w:bookmarkEnd w:id="243"/>
      <w:bookmarkEnd w:id="244"/>
      <w:bookmarkEnd w:id="245"/>
      <w:r>
        <w:t xml:space="preserve"> </w:t>
      </w:r>
    </w:p>
    <w:p w14:paraId="4DCBFB7D">
      <w:pPr>
        <w:pStyle w:val="97"/>
      </w:pPr>
      <w:r>
        <w:t xml:space="preserve">Editor’s Note: </w:t>
      </w:r>
      <w:r>
        <w:rPr>
          <w:lang w:val="en-US" w:eastAsia="zh-CN"/>
        </w:rPr>
        <w:t>Design constraints will be primarily defined for GEO, and we will need to confirm whether the additional application scenarios would be possible with those design constraints, or if adaptations are seemed to be reasonable to also cover additional applications scenarios.</w:t>
      </w:r>
    </w:p>
    <w:p w14:paraId="257BBF75">
      <w:pPr>
        <w:pStyle w:val="97"/>
        <w:rPr>
          <w:rFonts w:eastAsia="宋体"/>
        </w:rPr>
      </w:pPr>
      <w:r>
        <w:t>3. Identify the relevant design constraints for such a codec, in coordination with other WGs, including</w:t>
      </w:r>
      <w:r>
        <w:rPr>
          <w:rFonts w:eastAsia="宋体"/>
        </w:rPr>
        <w:t>:</w:t>
      </w:r>
    </w:p>
    <w:p w14:paraId="176CA534">
      <w:pPr>
        <w:pStyle w:val="97"/>
      </w:pPr>
      <w:r>
        <w:t>-</w:t>
      </w:r>
      <w:r>
        <w:tab/>
      </w:r>
      <w:r>
        <w:t>B</w:t>
      </w:r>
      <w:r>
        <w:rPr>
          <w:rFonts w:hint="eastAsia"/>
        </w:rPr>
        <w:t>it rate</w:t>
      </w:r>
      <w:r>
        <w:t>s</w:t>
      </w:r>
    </w:p>
    <w:p w14:paraId="3E0A6A1F">
      <w:pPr>
        <w:pStyle w:val="97"/>
      </w:pPr>
      <w:r>
        <w:t>-</w:t>
      </w:r>
      <w:r>
        <w:tab/>
      </w:r>
      <w:r>
        <w:t>Sample rate and audio bandwidth</w:t>
      </w:r>
    </w:p>
    <w:p w14:paraId="309603E0">
      <w:pPr>
        <w:pStyle w:val="97"/>
      </w:pPr>
      <w:r>
        <w:t>-</w:t>
      </w:r>
      <w:r>
        <w:tab/>
      </w:r>
      <w:r>
        <w:t>Frame length</w:t>
      </w:r>
    </w:p>
    <w:p w14:paraId="061F6F56">
      <w:pPr>
        <w:pStyle w:val="97"/>
      </w:pPr>
      <w:r>
        <w:t>-</w:t>
      </w:r>
      <w:r>
        <w:tab/>
      </w:r>
      <w:r>
        <w:t>Complexity and memory demands</w:t>
      </w:r>
    </w:p>
    <w:p w14:paraId="7EFEEA3D">
      <w:pPr>
        <w:pStyle w:val="97"/>
      </w:pPr>
      <w:r>
        <w:t>-</w:t>
      </w:r>
      <w:r>
        <w:tab/>
      </w:r>
      <w:r>
        <w:t>Algorithmic delay</w:t>
      </w:r>
    </w:p>
    <w:p w14:paraId="146D289D">
      <w:pPr>
        <w:pStyle w:val="97"/>
      </w:pPr>
      <w:r>
        <w:t>-</w:t>
      </w:r>
      <w:r>
        <w:tab/>
      </w:r>
      <w:r>
        <w:t>Packet loss concealment (PLC)</w:t>
      </w:r>
    </w:p>
    <w:p w14:paraId="3ABBCBA7">
      <w:pPr>
        <w:pStyle w:val="97"/>
      </w:pPr>
      <w:r>
        <w:t>-</w:t>
      </w:r>
      <w:r>
        <w:tab/>
      </w:r>
      <w:r>
        <w:t>Potential use of noise suppression as part of the codec</w:t>
      </w:r>
    </w:p>
    <w:p w14:paraId="51809D7C">
      <w:pPr>
        <w:pStyle w:val="97"/>
      </w:pPr>
      <w:r>
        <w:t>-</w:t>
      </w:r>
      <w:r>
        <w:tab/>
      </w:r>
      <w:r>
        <w:t>Discontinuous transmission including voice activity detection and comfort noise</w:t>
      </w:r>
    </w:p>
    <w:p w14:paraId="4E267364">
      <w:pPr>
        <w:pStyle w:val="97"/>
      </w:pPr>
      <w:r>
        <w:t>-</w:t>
      </w:r>
      <w:r>
        <w:tab/>
      </w:r>
      <w:r>
        <w:t>Speech quality</w:t>
      </w:r>
    </w:p>
    <w:p w14:paraId="342598E6">
      <w:pPr>
        <w:pStyle w:val="97"/>
      </w:pPr>
      <w:r>
        <w:t>-</w:t>
      </w:r>
      <w:r>
        <w:tab/>
      </w:r>
      <w:r>
        <w:t>Robustness to non-speech input</w:t>
      </w:r>
    </w:p>
    <w:p w14:paraId="216773AB">
      <w:pPr>
        <w:pStyle w:val="97"/>
      </w:pPr>
      <w:r>
        <w:t xml:space="preserve">- </w:t>
      </w:r>
      <w:r>
        <w:tab/>
      </w:r>
      <w:r>
        <w:t>Identify or develop objective measures to verify the design constraints as necessary (e.g., to measure complexity and memory demands)</w:t>
      </w:r>
    </w:p>
    <w:p w14:paraId="18CD1EDF">
      <w:pPr>
        <w:pStyle w:val="97"/>
      </w:pPr>
      <w:r>
        <w:t xml:space="preserve">6. Identify or develop objective measures to verify the design constraints as necessary (e.g., to measure complexity and </w:t>
      </w:r>
      <w:r>
        <w:rPr>
          <w:rFonts w:eastAsia="宋体"/>
        </w:rPr>
        <w:tab/>
      </w:r>
      <w:r>
        <w:t>memory demands)</w:t>
      </w:r>
    </w:p>
    <w:p w14:paraId="102609E3">
      <w:pPr>
        <w:pStyle w:val="97"/>
      </w:pPr>
      <w:r>
        <w:t>8. Coordinate work with other 3GPP groups e.g. SA2, RAN, CT1, and others as needed.</w:t>
      </w:r>
    </w:p>
    <w:p w14:paraId="1E55F7C6">
      <w:pPr>
        <w:pStyle w:val="4"/>
        <w:rPr>
          <w:lang w:val="en-US"/>
        </w:rPr>
      </w:pPr>
      <w:bookmarkStart w:id="246" w:name="_Toc896918938"/>
      <w:bookmarkStart w:id="247" w:name="_Toc214653536"/>
      <w:bookmarkStart w:id="248" w:name="_Toc27907"/>
      <w:r>
        <w:rPr>
          <w:lang w:val="en-US"/>
        </w:rPr>
        <w:t>6.1</w:t>
      </w:r>
      <w:r>
        <w:rPr>
          <w:lang w:val="en-US"/>
        </w:rPr>
        <w:tab/>
      </w:r>
      <w:r>
        <w:rPr>
          <w:lang w:val="en-US"/>
        </w:rPr>
        <w:t>General</w:t>
      </w:r>
      <w:bookmarkEnd w:id="246"/>
      <w:bookmarkEnd w:id="247"/>
      <w:bookmarkEnd w:id="248"/>
    </w:p>
    <w:p w14:paraId="630F2425">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56EA88A4">
      <w:pPr>
        <w:pStyle w:val="4"/>
        <w:rPr>
          <w:lang w:val="en-US"/>
        </w:rPr>
      </w:pPr>
      <w:bookmarkStart w:id="249" w:name="_Toc214653537"/>
      <w:bookmarkStart w:id="250" w:name="_Toc2099"/>
      <w:bookmarkStart w:id="251" w:name="_Toc1328872673"/>
      <w:r>
        <w:rPr>
          <w:lang w:val="en-US"/>
        </w:rPr>
        <w:t>6.2</w:t>
      </w:r>
      <w:r>
        <w:rPr>
          <w:lang w:val="en-US"/>
        </w:rPr>
        <w:tab/>
      </w:r>
      <w:r>
        <w:rPr>
          <w:lang w:val="en-US"/>
        </w:rPr>
        <w:t>Design Constraint Parameter</w:t>
      </w:r>
      <w:bookmarkEnd w:id="249"/>
      <w:bookmarkEnd w:id="250"/>
      <w:bookmarkEnd w:id="251"/>
    </w:p>
    <w:p w14:paraId="7E88D650">
      <w:pPr>
        <w:pStyle w:val="115"/>
      </w:pPr>
      <w:r>
        <w:t>Table 6.2-1 List of ULBC design constraint parameter</w:t>
      </w:r>
    </w:p>
    <w:tbl>
      <w:tblPr>
        <w:tblStyle w:val="89"/>
        <w:tblpPr w:leftFromText="141" w:rightFromText="141" w:vertAnchor="text" w:tblpY="1"/>
        <w:tblOverlap w:val="neve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7"/>
        <w:gridCol w:w="4006"/>
        <w:gridCol w:w="3408"/>
      </w:tblGrid>
      <w:tr w14:paraId="3652B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trPr>
        <w:tc>
          <w:tcPr>
            <w:tcW w:w="1323" w:type="pct"/>
            <w:shd w:val="clear" w:color="auto" w:fill="EEECE1"/>
          </w:tcPr>
          <w:p w14:paraId="6292B9FD">
            <w:pPr>
              <w:pStyle w:val="107"/>
              <w:rPr>
                <w:rFonts w:ascii="Times New Roman" w:hAnsi="Times New Roman"/>
                <w:sz w:val="20"/>
              </w:rPr>
            </w:pPr>
            <w:r>
              <w:rPr>
                <w:rFonts w:ascii="Times New Roman" w:hAnsi="Times New Roman"/>
                <w:sz w:val="20"/>
              </w:rPr>
              <w:t>Parameter</w:t>
            </w:r>
          </w:p>
        </w:tc>
        <w:tc>
          <w:tcPr>
            <w:tcW w:w="1987" w:type="pct"/>
            <w:shd w:val="clear" w:color="auto" w:fill="EEECE1"/>
          </w:tcPr>
          <w:p w14:paraId="31F61393">
            <w:pPr>
              <w:pStyle w:val="107"/>
              <w:rPr>
                <w:rFonts w:ascii="Times New Roman" w:hAnsi="Times New Roman"/>
                <w:sz w:val="20"/>
              </w:rPr>
            </w:pPr>
            <w:r>
              <w:rPr>
                <w:rFonts w:ascii="Times New Roman" w:hAnsi="Times New Roman"/>
                <w:sz w:val="20"/>
              </w:rPr>
              <w:t>Design Constraint</w:t>
            </w:r>
          </w:p>
        </w:tc>
        <w:tc>
          <w:tcPr>
            <w:tcW w:w="1690" w:type="pct"/>
            <w:shd w:val="clear" w:color="auto" w:fill="EEECE1"/>
          </w:tcPr>
          <w:p w14:paraId="4859C11F">
            <w:pPr>
              <w:pStyle w:val="107"/>
              <w:rPr>
                <w:rFonts w:ascii="Times New Roman" w:hAnsi="Times New Roman"/>
                <w:sz w:val="20"/>
              </w:rPr>
            </w:pPr>
            <w:r>
              <w:rPr>
                <w:rFonts w:ascii="Times New Roman" w:hAnsi="Times New Roman"/>
                <w:sz w:val="20"/>
              </w:rPr>
              <w:t>Note</w:t>
            </w:r>
          </w:p>
        </w:tc>
      </w:tr>
      <w:tr w14:paraId="304790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D493FF1">
            <w:pPr>
              <w:pStyle w:val="108"/>
              <w:rPr>
                <w:rFonts w:ascii="Times New Roman" w:hAnsi="Times New Roman"/>
                <w:sz w:val="20"/>
              </w:rPr>
            </w:pPr>
            <w:r>
              <w:rPr>
                <w:rFonts w:ascii="Times New Roman" w:hAnsi="Times New Roman"/>
                <w:sz w:val="20"/>
              </w:rPr>
              <w:t>Bit rates</w:t>
            </w:r>
          </w:p>
          <w:p w14:paraId="1E26D18D">
            <w:pPr>
              <w:pStyle w:val="108"/>
              <w:rPr>
                <w:rFonts w:ascii="Times New Roman" w:hAnsi="Times New Roman"/>
                <w:sz w:val="20"/>
              </w:rPr>
            </w:pPr>
          </w:p>
          <w:p w14:paraId="5241CF42">
            <w:pPr>
              <w:pStyle w:val="108"/>
              <w:rPr>
                <w:rFonts w:ascii="Times New Roman" w:hAnsi="Times New Roman"/>
                <w:sz w:val="20"/>
              </w:rPr>
            </w:pPr>
          </w:p>
        </w:tc>
        <w:tc>
          <w:tcPr>
            <w:tcW w:w="1987" w:type="pct"/>
          </w:tcPr>
          <w:p w14:paraId="41B90A4B">
            <w:pPr>
              <w:pStyle w:val="108"/>
              <w:rPr>
                <w:rFonts w:ascii="Times New Roman" w:hAnsi="Times New Roman"/>
                <w:sz w:val="20"/>
              </w:rPr>
            </w:pPr>
          </w:p>
        </w:tc>
        <w:tc>
          <w:tcPr>
            <w:tcW w:w="1690" w:type="pct"/>
          </w:tcPr>
          <w:p w14:paraId="72CCA7A0">
            <w:pPr>
              <w:pStyle w:val="108"/>
              <w:jc w:val="left"/>
              <w:rPr>
                <w:rFonts w:ascii="Times New Roman" w:hAnsi="Times New Roman"/>
                <w:sz w:val="20"/>
              </w:rPr>
            </w:pPr>
          </w:p>
        </w:tc>
      </w:tr>
      <w:tr w14:paraId="695EE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48ABCB3">
            <w:pPr>
              <w:pStyle w:val="108"/>
              <w:rPr>
                <w:rFonts w:ascii="Times New Roman" w:hAnsi="Times New Roman"/>
                <w:sz w:val="20"/>
              </w:rPr>
            </w:pPr>
            <w:r>
              <w:rPr>
                <w:rFonts w:ascii="Times New Roman" w:hAnsi="Times New Roman"/>
                <w:sz w:val="20"/>
              </w:rPr>
              <w:t>Sample rate and audio bandwidth</w:t>
            </w:r>
          </w:p>
          <w:p w14:paraId="1975E9A9">
            <w:pPr>
              <w:pStyle w:val="108"/>
              <w:rPr>
                <w:rFonts w:ascii="Times New Roman" w:hAnsi="Times New Roman"/>
                <w:sz w:val="20"/>
              </w:rPr>
            </w:pPr>
          </w:p>
        </w:tc>
        <w:tc>
          <w:tcPr>
            <w:tcW w:w="1987" w:type="pct"/>
          </w:tcPr>
          <w:p w14:paraId="5B91A892">
            <w:pPr>
              <w:pStyle w:val="108"/>
              <w:rPr>
                <w:rFonts w:ascii="Times New Roman" w:hAnsi="Times New Roman"/>
                <w:sz w:val="20"/>
              </w:rPr>
            </w:pPr>
          </w:p>
        </w:tc>
        <w:tc>
          <w:tcPr>
            <w:tcW w:w="1690" w:type="pct"/>
          </w:tcPr>
          <w:p w14:paraId="7DFCE15F">
            <w:pPr>
              <w:pStyle w:val="108"/>
              <w:jc w:val="left"/>
              <w:rPr>
                <w:rFonts w:ascii="Times New Roman" w:hAnsi="Times New Roman"/>
                <w:sz w:val="20"/>
              </w:rPr>
            </w:pPr>
          </w:p>
        </w:tc>
      </w:tr>
      <w:tr w14:paraId="53484A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9FB061B">
            <w:pPr>
              <w:pStyle w:val="108"/>
              <w:rPr>
                <w:rFonts w:ascii="Times New Roman" w:hAnsi="Times New Roman"/>
                <w:sz w:val="20"/>
              </w:rPr>
            </w:pPr>
            <w:r>
              <w:rPr>
                <w:rFonts w:ascii="Times New Roman" w:hAnsi="Times New Roman"/>
                <w:sz w:val="20"/>
              </w:rPr>
              <w:t>Frame length</w:t>
            </w:r>
          </w:p>
        </w:tc>
        <w:tc>
          <w:tcPr>
            <w:tcW w:w="1987" w:type="pct"/>
          </w:tcPr>
          <w:p w14:paraId="2E263465">
            <w:pPr>
              <w:pStyle w:val="108"/>
              <w:rPr>
                <w:rFonts w:ascii="Times New Roman" w:hAnsi="Times New Roman"/>
                <w:sz w:val="20"/>
              </w:rPr>
            </w:pPr>
          </w:p>
        </w:tc>
        <w:tc>
          <w:tcPr>
            <w:tcW w:w="1690" w:type="pct"/>
          </w:tcPr>
          <w:p w14:paraId="0AB4C077">
            <w:pPr>
              <w:pStyle w:val="108"/>
              <w:jc w:val="left"/>
              <w:rPr>
                <w:rFonts w:ascii="Times New Roman" w:hAnsi="Times New Roman"/>
                <w:sz w:val="20"/>
              </w:rPr>
            </w:pPr>
          </w:p>
        </w:tc>
      </w:tr>
      <w:tr w14:paraId="352BD6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75C3674">
            <w:pPr>
              <w:pStyle w:val="108"/>
              <w:rPr>
                <w:rFonts w:ascii="Times New Roman" w:hAnsi="Times New Roman"/>
                <w:sz w:val="20"/>
              </w:rPr>
            </w:pPr>
            <w:r>
              <w:rPr>
                <w:rFonts w:ascii="Times New Roman" w:hAnsi="Times New Roman"/>
                <w:sz w:val="20"/>
              </w:rPr>
              <w:t>Complexity and memory demands</w:t>
            </w:r>
          </w:p>
        </w:tc>
        <w:tc>
          <w:tcPr>
            <w:tcW w:w="1987" w:type="pct"/>
          </w:tcPr>
          <w:p w14:paraId="47A1C779">
            <w:pPr>
              <w:pStyle w:val="108"/>
              <w:rPr>
                <w:rFonts w:ascii="Times New Roman" w:hAnsi="Times New Roman"/>
                <w:sz w:val="20"/>
              </w:rPr>
            </w:pPr>
          </w:p>
        </w:tc>
        <w:tc>
          <w:tcPr>
            <w:tcW w:w="1690" w:type="pct"/>
          </w:tcPr>
          <w:p w14:paraId="246E43CD">
            <w:pPr>
              <w:pStyle w:val="108"/>
              <w:jc w:val="left"/>
              <w:rPr>
                <w:rFonts w:ascii="Times New Roman" w:hAnsi="Times New Roman"/>
                <w:sz w:val="20"/>
              </w:rPr>
            </w:pPr>
          </w:p>
        </w:tc>
      </w:tr>
      <w:tr w14:paraId="2E1ED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6DE2336B">
            <w:pPr>
              <w:pStyle w:val="108"/>
              <w:rPr>
                <w:rFonts w:ascii="Times New Roman" w:hAnsi="Times New Roman"/>
                <w:sz w:val="20"/>
              </w:rPr>
            </w:pPr>
            <w:r>
              <w:rPr>
                <w:rFonts w:ascii="Times New Roman" w:hAnsi="Times New Roman"/>
                <w:sz w:val="20"/>
              </w:rPr>
              <w:t>Algorithmic delay</w:t>
            </w:r>
          </w:p>
        </w:tc>
        <w:tc>
          <w:tcPr>
            <w:tcW w:w="1987" w:type="pct"/>
          </w:tcPr>
          <w:p w14:paraId="19DB757A">
            <w:pPr>
              <w:pStyle w:val="108"/>
              <w:rPr>
                <w:rFonts w:ascii="Times New Roman" w:hAnsi="Times New Roman"/>
                <w:sz w:val="20"/>
              </w:rPr>
            </w:pPr>
          </w:p>
        </w:tc>
        <w:tc>
          <w:tcPr>
            <w:tcW w:w="1690" w:type="pct"/>
          </w:tcPr>
          <w:p w14:paraId="1336887D">
            <w:pPr>
              <w:pStyle w:val="108"/>
              <w:jc w:val="left"/>
              <w:rPr>
                <w:rFonts w:ascii="Times New Roman" w:hAnsi="Times New Roman"/>
                <w:sz w:val="20"/>
              </w:rPr>
            </w:pPr>
            <w:r>
              <w:rPr>
                <w:rFonts w:ascii="Times New Roman" w:hAnsi="Times New Roman"/>
                <w:sz w:val="20"/>
              </w:rPr>
              <w:t>The algorithmic delay is defined as the frame size buffering delay plus any other delays inherent in the codec algorithm (e.g., look-ahead, sample-rate conversion, and decoder post-processing)</w:t>
            </w:r>
          </w:p>
        </w:tc>
      </w:tr>
      <w:tr w14:paraId="676C13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0DBABFD">
            <w:pPr>
              <w:pStyle w:val="108"/>
              <w:rPr>
                <w:rFonts w:ascii="Times New Roman" w:hAnsi="Times New Roman"/>
                <w:sz w:val="20"/>
              </w:rPr>
            </w:pPr>
            <w:r>
              <w:rPr>
                <w:rFonts w:ascii="Times New Roman" w:hAnsi="Times New Roman"/>
                <w:sz w:val="20"/>
              </w:rPr>
              <w:t>Packet loss concealment (PLC)</w:t>
            </w:r>
          </w:p>
        </w:tc>
        <w:tc>
          <w:tcPr>
            <w:tcW w:w="1987" w:type="pct"/>
          </w:tcPr>
          <w:p w14:paraId="3661EB38">
            <w:pPr>
              <w:pStyle w:val="108"/>
              <w:rPr>
                <w:rFonts w:ascii="Times New Roman" w:hAnsi="Times New Roman"/>
                <w:sz w:val="20"/>
              </w:rPr>
            </w:pPr>
          </w:p>
        </w:tc>
        <w:tc>
          <w:tcPr>
            <w:tcW w:w="1690" w:type="pct"/>
          </w:tcPr>
          <w:p w14:paraId="658982CE">
            <w:pPr>
              <w:pStyle w:val="108"/>
              <w:rPr>
                <w:rFonts w:ascii="Times New Roman" w:hAnsi="Times New Roman"/>
                <w:sz w:val="20"/>
              </w:rPr>
            </w:pPr>
          </w:p>
        </w:tc>
      </w:tr>
      <w:tr w14:paraId="2586FE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82C1043">
            <w:pPr>
              <w:pStyle w:val="108"/>
              <w:rPr>
                <w:rFonts w:ascii="Times New Roman" w:hAnsi="Times New Roman"/>
                <w:sz w:val="20"/>
              </w:rPr>
            </w:pPr>
            <w:r>
              <w:rPr>
                <w:rFonts w:ascii="Times New Roman" w:hAnsi="Times New Roman"/>
                <w:sz w:val="20"/>
              </w:rPr>
              <w:t>Potential use of noise suppression as part of the codec</w:t>
            </w:r>
          </w:p>
        </w:tc>
        <w:tc>
          <w:tcPr>
            <w:tcW w:w="1987" w:type="pct"/>
          </w:tcPr>
          <w:p w14:paraId="0D78BE26">
            <w:pPr>
              <w:pStyle w:val="108"/>
              <w:rPr>
                <w:rFonts w:ascii="Times New Roman" w:hAnsi="Times New Roman"/>
                <w:sz w:val="20"/>
              </w:rPr>
            </w:pPr>
          </w:p>
        </w:tc>
        <w:tc>
          <w:tcPr>
            <w:tcW w:w="1690" w:type="pct"/>
          </w:tcPr>
          <w:p w14:paraId="6C23692E">
            <w:pPr>
              <w:pStyle w:val="108"/>
              <w:rPr>
                <w:rFonts w:ascii="Times New Roman" w:hAnsi="Times New Roman"/>
                <w:sz w:val="20"/>
              </w:rPr>
            </w:pPr>
          </w:p>
        </w:tc>
      </w:tr>
      <w:tr w14:paraId="44AFD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6DC5B77">
            <w:pPr>
              <w:pStyle w:val="108"/>
              <w:rPr>
                <w:rFonts w:ascii="Times New Roman" w:hAnsi="Times New Roman"/>
                <w:sz w:val="20"/>
              </w:rPr>
            </w:pPr>
            <w:r>
              <w:rPr>
                <w:rFonts w:ascii="Times New Roman" w:hAnsi="Times New Roman"/>
                <w:sz w:val="20"/>
              </w:rPr>
              <w:t>Discontinuous transmission including voice activity detection and comfort noise</w:t>
            </w:r>
          </w:p>
        </w:tc>
        <w:tc>
          <w:tcPr>
            <w:tcW w:w="1987" w:type="pct"/>
          </w:tcPr>
          <w:p w14:paraId="0EADCE55">
            <w:pPr>
              <w:pStyle w:val="108"/>
              <w:rPr>
                <w:rFonts w:ascii="Times New Roman" w:hAnsi="Times New Roman"/>
                <w:sz w:val="20"/>
              </w:rPr>
            </w:pPr>
          </w:p>
        </w:tc>
        <w:tc>
          <w:tcPr>
            <w:tcW w:w="1690" w:type="pct"/>
          </w:tcPr>
          <w:p w14:paraId="3CD14E26">
            <w:pPr>
              <w:pStyle w:val="108"/>
              <w:rPr>
                <w:rFonts w:ascii="Times New Roman" w:hAnsi="Times New Roman"/>
                <w:sz w:val="20"/>
              </w:rPr>
            </w:pPr>
          </w:p>
        </w:tc>
      </w:tr>
      <w:tr w14:paraId="312A19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2895FDF4">
            <w:pPr>
              <w:pStyle w:val="108"/>
              <w:rPr>
                <w:rFonts w:ascii="Times New Roman" w:hAnsi="Times New Roman"/>
                <w:sz w:val="20"/>
              </w:rPr>
            </w:pPr>
            <w:r>
              <w:rPr>
                <w:rFonts w:ascii="Times New Roman" w:hAnsi="Times New Roman"/>
                <w:color w:val="000000" w:themeColor="text1"/>
                <w:sz w:val="20"/>
                <w14:textFill>
                  <w14:solidFill>
                    <w14:schemeClr w14:val="tx1"/>
                  </w14:solidFill>
                </w14:textFill>
              </w:rPr>
              <w:t>Robustness to non-speech input</w:t>
            </w:r>
          </w:p>
        </w:tc>
        <w:tc>
          <w:tcPr>
            <w:tcW w:w="1987" w:type="pct"/>
          </w:tcPr>
          <w:p w14:paraId="1D3C4878">
            <w:pPr>
              <w:pStyle w:val="108"/>
              <w:rPr>
                <w:rFonts w:ascii="Times New Roman" w:hAnsi="Times New Roman"/>
                <w:sz w:val="20"/>
              </w:rPr>
            </w:pPr>
          </w:p>
        </w:tc>
        <w:tc>
          <w:tcPr>
            <w:tcW w:w="1690" w:type="pct"/>
          </w:tcPr>
          <w:p w14:paraId="2CB4DA5E">
            <w:pPr>
              <w:pStyle w:val="108"/>
              <w:rPr>
                <w:rFonts w:ascii="Times New Roman" w:hAnsi="Times New Roman"/>
                <w:sz w:val="20"/>
              </w:rPr>
            </w:pPr>
            <w:r>
              <w:rPr>
                <w:rFonts w:ascii="Times New Roman" w:hAnsi="Times New Roman"/>
                <w:color w:val="FF0000"/>
                <w:sz w:val="20"/>
              </w:rPr>
              <w:t>Editor’s note: May need to be in performance requirement</w:t>
            </w:r>
          </w:p>
        </w:tc>
      </w:tr>
      <w:tr w14:paraId="4087C8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721E732">
            <w:pPr>
              <w:pStyle w:val="108"/>
              <w:rPr>
                <w:rFonts w:ascii="Times New Roman" w:hAnsi="Times New Roman"/>
                <w:sz w:val="20"/>
              </w:rPr>
            </w:pPr>
          </w:p>
        </w:tc>
        <w:tc>
          <w:tcPr>
            <w:tcW w:w="1987" w:type="pct"/>
          </w:tcPr>
          <w:p w14:paraId="2AAF47E0">
            <w:pPr>
              <w:pStyle w:val="108"/>
              <w:rPr>
                <w:rFonts w:ascii="Times New Roman" w:hAnsi="Times New Roman"/>
                <w:sz w:val="20"/>
              </w:rPr>
            </w:pPr>
          </w:p>
        </w:tc>
        <w:tc>
          <w:tcPr>
            <w:tcW w:w="1690" w:type="pct"/>
          </w:tcPr>
          <w:p w14:paraId="216526A2">
            <w:pPr>
              <w:pStyle w:val="108"/>
              <w:rPr>
                <w:rFonts w:ascii="Times New Roman" w:hAnsi="Times New Roman"/>
                <w:sz w:val="20"/>
              </w:rPr>
            </w:pPr>
          </w:p>
        </w:tc>
      </w:tr>
    </w:tbl>
    <w:p w14:paraId="3425AFCD">
      <w:pPr>
        <w:rPr>
          <w:lang w:val="en-US"/>
        </w:rPr>
      </w:pPr>
    </w:p>
    <w:p w14:paraId="24D61880">
      <w:pPr>
        <w:pStyle w:val="97"/>
      </w:pPr>
      <w:r>
        <w:rPr>
          <w:lang w:val="en-US"/>
        </w:rPr>
        <w:t xml:space="preserve">Editor’s note: Speech quality </w:t>
      </w:r>
      <w:r>
        <w:t>to be addressed in the performance requirements.</w:t>
      </w:r>
    </w:p>
    <w:p w14:paraId="4476B5D9">
      <w:pPr>
        <w:pStyle w:val="5"/>
        <w:rPr>
          <w:lang w:val="en-US"/>
        </w:rPr>
      </w:pPr>
      <w:bookmarkStart w:id="252" w:name="_Toc533086311"/>
      <w:bookmarkStart w:id="253" w:name="_Toc23516"/>
      <w:bookmarkStart w:id="254" w:name="_Toc214653538"/>
      <w:r>
        <w:rPr>
          <w:lang w:val="en-US"/>
        </w:rPr>
        <w:t>6</w:t>
      </w:r>
      <w:r>
        <w:rPr>
          <w:rFonts w:hint="eastAsia"/>
          <w:lang w:val="en-US" w:eastAsia="zh-CN"/>
        </w:rPr>
        <w:t>.2.1</w:t>
      </w:r>
      <w:r>
        <w:rPr>
          <w:rFonts w:hint="eastAsia"/>
          <w:lang w:val="en-US" w:eastAsia="zh-CN"/>
        </w:rPr>
        <w:tab/>
      </w:r>
      <w:r>
        <w:rPr>
          <w:rFonts w:hint="eastAsia"/>
          <w:lang w:val="en-US"/>
        </w:rPr>
        <w:t>Considerations</w:t>
      </w:r>
      <w:r>
        <w:rPr>
          <w:rFonts w:hint="eastAsia"/>
          <w:lang w:val="en-US" w:eastAsia="zh-CN"/>
        </w:rPr>
        <w:t xml:space="preserve"> on DC: </w:t>
      </w:r>
      <w:r>
        <w:rPr>
          <w:lang w:val="en-US"/>
        </w:rPr>
        <w:t>Complexity and Memory</w:t>
      </w:r>
      <w:bookmarkEnd w:id="252"/>
      <w:bookmarkEnd w:id="253"/>
      <w:bookmarkEnd w:id="254"/>
      <w:r>
        <w:rPr>
          <w:lang w:val="en-US"/>
        </w:rPr>
        <w:t xml:space="preserve"> </w:t>
      </w:r>
    </w:p>
    <w:p w14:paraId="192B2D63">
      <w:pPr>
        <w:rPr>
          <w:lang w:val="en-US"/>
        </w:rPr>
      </w:pPr>
      <w:r>
        <w:rPr>
          <w:lang w:val="en-US"/>
        </w:rPr>
        <w:t>Some guidelines on key factors to consider when developing ULBC codec: The codec must be designed to operate within the compute constraints typical of devices intended for real-time voice communication.</w:t>
      </w:r>
    </w:p>
    <w:p w14:paraId="2878E37E">
      <w:pPr>
        <w:pStyle w:val="6"/>
        <w:rPr>
          <w:lang w:val="en-US"/>
        </w:rPr>
      </w:pPr>
      <w:bookmarkStart w:id="255" w:name="_Toc214653539"/>
      <w:bookmarkStart w:id="256" w:name="_Toc20190"/>
      <w:bookmarkStart w:id="257" w:name="_Toc279853693"/>
      <w:r>
        <w:rPr>
          <w:lang w:val="en-US"/>
        </w:rPr>
        <w:t>6.</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Current Evaluation Analysis</w:t>
      </w:r>
      <w:bookmarkEnd w:id="255"/>
      <w:bookmarkEnd w:id="256"/>
      <w:bookmarkEnd w:id="257"/>
    </w:p>
    <w:p w14:paraId="40BC18EA">
      <w:pPr>
        <w:rPr>
          <w:lang w:val="en-US"/>
        </w:rPr>
      </w:pPr>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0B148F12">
      <w:pPr>
        <w:pStyle w:val="6"/>
        <w:rPr>
          <w:lang w:val="en-US"/>
        </w:rPr>
      </w:pPr>
      <w:bookmarkStart w:id="258" w:name="_Toc21202"/>
      <w:bookmarkStart w:id="259" w:name="_Toc511831321"/>
      <w:bookmarkStart w:id="260" w:name="_Toc214653540"/>
      <w:r>
        <w:rPr>
          <w:rFonts w:hint="eastAsia"/>
          <w:lang w:val="en-US" w:eastAsia="zh-CN"/>
        </w:rPr>
        <w:t>6.2.1.2</w:t>
      </w:r>
      <w:r>
        <w:rPr>
          <w:rFonts w:hint="eastAsia"/>
          <w:lang w:val="en-US" w:eastAsia="zh-CN"/>
        </w:rPr>
        <w:tab/>
      </w:r>
      <w:r>
        <w:rPr>
          <w:lang w:val="en-US"/>
        </w:rPr>
        <w:t>Memory and Power Considerations</w:t>
      </w:r>
      <w:bookmarkEnd w:id="258"/>
      <w:bookmarkEnd w:id="259"/>
      <w:bookmarkEnd w:id="260"/>
    </w:p>
    <w:p w14:paraId="2EC152A6">
      <w:pPr>
        <w:rPr>
          <w:lang w:val="en-US"/>
        </w:rPr>
      </w:pPr>
      <w:r>
        <w:rPr>
          <w:lang w:val="en-US"/>
        </w:rPr>
        <w:t>Larger codec models, although potentially more capable, pose significant challenges:</w:t>
      </w:r>
    </w:p>
    <w:p w14:paraId="498C6B1E">
      <w:pPr>
        <w:pStyle w:val="114"/>
        <w:rPr>
          <w:lang w:val="en-US"/>
        </w:rPr>
      </w:pPr>
      <w:r>
        <w:rPr>
          <w:rFonts w:hint="eastAsia" w:eastAsia="宋体"/>
          <w:lang w:val="en-US" w:eastAsia="zh-CN"/>
        </w:rPr>
        <w:t>-</w:t>
      </w:r>
      <w:r>
        <w:rPr>
          <w:rFonts w:hint="eastAsia" w:eastAsia="宋体"/>
          <w:lang w:val="en-US" w:eastAsia="zh-CN"/>
        </w:rPr>
        <w:tab/>
      </w:r>
      <w:r>
        <w:rPr>
          <w:lang w:val="en-US"/>
        </w:rPr>
        <w:t>Memory Access and Usage: Increased memory footprint requires more frequent access to DRAM, which can lead to higher power consumption.</w:t>
      </w:r>
    </w:p>
    <w:p w14:paraId="2AF63C4F">
      <w:pPr>
        <w:pStyle w:val="114"/>
        <w:rPr>
          <w:lang w:val="en-US"/>
        </w:rPr>
      </w:pPr>
      <w:r>
        <w:rPr>
          <w:rFonts w:hint="eastAsia" w:eastAsia="宋体"/>
          <w:lang w:val="en-US" w:eastAsia="zh-CN"/>
        </w:rPr>
        <w:t>-</w:t>
      </w:r>
      <w:r>
        <w:rPr>
          <w:rFonts w:hint="eastAsia" w:eastAsia="宋体"/>
          <w:lang w:val="en-US" w:eastAsia="zh-CN"/>
        </w:rPr>
        <w:tab/>
      </w:r>
      <w:r>
        <w:rPr>
          <w:lang w:val="en-US"/>
        </w:rPr>
        <w:t>Power Overhead from DRAM: Not negligible, as larger models may necessitate additional power to maintain data flow between the processor and memory, impacting overall device performance and usability.</w:t>
      </w:r>
    </w:p>
    <w:p w14:paraId="43747771">
      <w:pPr>
        <w:pStyle w:val="6"/>
        <w:rPr>
          <w:lang w:val="en-US"/>
        </w:rPr>
      </w:pPr>
      <w:bookmarkStart w:id="261" w:name="_Toc31549"/>
      <w:bookmarkStart w:id="262" w:name="_Toc214653541"/>
      <w:bookmarkStart w:id="263" w:name="_Toc1677005812"/>
      <w:r>
        <w:rPr>
          <w:lang w:val="en-US"/>
        </w:rPr>
        <w:t>6.</w:t>
      </w:r>
      <w:r>
        <w:rPr>
          <w:rFonts w:hint="eastAsia"/>
          <w:lang w:val="en-US" w:eastAsia="zh-CN"/>
        </w:rPr>
        <w:t>2.1</w:t>
      </w:r>
      <w:r>
        <w:rPr>
          <w:lang w:val="en-US"/>
        </w:rPr>
        <w:t>.3</w:t>
      </w:r>
      <w:r>
        <w:rPr>
          <w:rFonts w:hint="eastAsia" w:eastAsia="宋体"/>
          <w:lang w:val="en-US" w:eastAsia="zh-CN"/>
        </w:rPr>
        <w:tab/>
      </w:r>
      <w:r>
        <w:rPr>
          <w:lang w:val="en-US"/>
        </w:rPr>
        <w:t>Codec Deliverables and Performance Metrics</w:t>
      </w:r>
      <w:bookmarkEnd w:id="261"/>
      <w:bookmarkEnd w:id="262"/>
      <w:bookmarkEnd w:id="263"/>
    </w:p>
    <w:p w14:paraId="66171499">
      <w:pPr>
        <w:rPr>
          <w:lang w:val="en-US"/>
        </w:rPr>
      </w:pPr>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1E7E16AA">
      <w:pPr>
        <w:rPr>
          <w:lang w:val="en-US" w:eastAsia="zh-CN"/>
        </w:rPr>
      </w:pPr>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66382C81">
      <w:pPr>
        <w:rPr>
          <w:lang w:val="en-US"/>
        </w:rPr>
      </w:pPr>
      <w:r>
        <w:rPr>
          <w:lang w:val="en-US"/>
        </w:rPr>
        <w:t>A common performance metric that can serve as a reference for both the above codec deliverable options is the “Codec/Model Size”, which directly impacts the memory requirements and power consumption.</w:t>
      </w:r>
    </w:p>
    <w:p w14:paraId="14104C46">
      <w:pPr>
        <w:pStyle w:val="6"/>
        <w:rPr>
          <w:lang w:val="en-US"/>
        </w:rPr>
      </w:pPr>
      <w:bookmarkStart w:id="264" w:name="_Toc214653542"/>
      <w:bookmarkStart w:id="265" w:name="_Toc1861299056"/>
      <w:bookmarkStart w:id="266" w:name="_Toc17308"/>
      <w:r>
        <w:rPr>
          <w:rFonts w:hint="eastAsia"/>
          <w:lang w:val="en-US" w:eastAsia="zh-CN"/>
        </w:rPr>
        <w:t>6.</w:t>
      </w:r>
      <w:r>
        <w:rPr>
          <w:lang w:val="en-US"/>
        </w:rPr>
        <w:t>2.</w:t>
      </w:r>
      <w:r>
        <w:rPr>
          <w:rFonts w:hint="eastAsia" w:eastAsia="宋体"/>
          <w:lang w:val="en-US" w:eastAsia="zh-CN"/>
        </w:rPr>
        <w:t>1</w:t>
      </w:r>
      <w:r>
        <w:rPr>
          <w:lang w:val="en-US"/>
        </w:rPr>
        <w:t>.</w:t>
      </w:r>
      <w:r>
        <w:rPr>
          <w:rFonts w:hint="eastAsia" w:eastAsia="等线"/>
          <w:lang w:val="en-US" w:eastAsia="zh-CN"/>
        </w:rPr>
        <w:t>4</w:t>
      </w:r>
      <w:r>
        <w:rPr>
          <w:rFonts w:hint="eastAsia"/>
          <w:lang w:val="en-US" w:eastAsia="zh-CN"/>
        </w:rPr>
        <w:tab/>
      </w:r>
      <w:r>
        <w:rPr>
          <w:lang w:val="en-US"/>
        </w:rPr>
        <w:t>Complexity metric for AI based codecs</w:t>
      </w:r>
      <w:bookmarkEnd w:id="264"/>
      <w:bookmarkEnd w:id="265"/>
      <w:bookmarkEnd w:id="266"/>
    </w:p>
    <w:p w14:paraId="504AD320">
      <w:pPr>
        <w:rPr>
          <w:lang w:val="en-US"/>
        </w:rPr>
      </w:pPr>
      <w:r>
        <w:rPr>
          <w:lang w:val="en-US"/>
        </w:rPr>
        <w:t xml:space="preserve">Matrix multiplication and MAC operations are the key elements of AI based solutions. The NPU (Neural Processing Unit) </w:t>
      </w:r>
      <w:r>
        <w:rPr>
          <w:highlight w:val="yellow"/>
          <w:lang w:val="en-US"/>
        </w:rPr>
        <w:t>[</w:t>
      </w:r>
      <w:r>
        <w:rPr>
          <w:rFonts w:hint="eastAsia" w:eastAsia="宋体"/>
          <w:highlight w:val="yellow"/>
          <w:lang w:val="en-US" w:eastAsia="zh-CN"/>
        </w:rPr>
        <w:t>CM-1</w:t>
      </w:r>
      <w:r>
        <w:rPr>
          <w:highlight w:val="yellow"/>
          <w:lang w:val="en-US"/>
        </w:rPr>
        <w:t>]</w:t>
      </w:r>
      <w:r>
        <w:rPr>
          <w:lang w:val="en-US"/>
        </w:rPr>
        <w:t xml:space="preserve"> or TPU (Tensor Processor Unit</w:t>
      </w:r>
      <w:r>
        <w:rPr>
          <w:highlight w:val="yellow"/>
          <w:lang w:val="en-US"/>
        </w:rPr>
        <w:t>) [</w:t>
      </w:r>
      <w:r>
        <w:rPr>
          <w:rFonts w:hint="eastAsia" w:eastAsia="宋体"/>
          <w:highlight w:val="yellow"/>
          <w:lang w:val="en-US" w:eastAsia="zh-CN"/>
        </w:rPr>
        <w:t>CM-2</w:t>
      </w:r>
      <w:r>
        <w:rPr>
          <w:highlight w:val="yellow"/>
          <w:lang w:val="en-US"/>
        </w:rPr>
        <w:t xml:space="preserve">], </w:t>
      </w:r>
      <w:r>
        <w:rPr>
          <w:lang w:val="en-US"/>
        </w:rPr>
        <w:t xml:space="preserve">which are specialized processors to accelerate AI based solutions, generally defines its computational capability in Tera Operations Per Sec (TOPS) </w:t>
      </w:r>
      <w:r>
        <w:rPr>
          <w:highlight w:val="yellow"/>
          <w:lang w:val="en-US"/>
        </w:rPr>
        <w:t>[</w:t>
      </w:r>
      <w:r>
        <w:rPr>
          <w:rFonts w:hint="eastAsia" w:eastAsia="宋体"/>
          <w:highlight w:val="yellow"/>
          <w:lang w:val="en-US" w:eastAsia="zh-CN"/>
        </w:rPr>
        <w:t>CM-3</w:t>
      </w:r>
      <w:r>
        <w:rPr>
          <w:highlight w:val="yellow"/>
          <w:lang w:val="en-US"/>
        </w:rPr>
        <w:t>], [</w:t>
      </w:r>
      <w:r>
        <w:rPr>
          <w:rFonts w:hint="eastAsia" w:eastAsia="宋体"/>
          <w:highlight w:val="yellow"/>
          <w:lang w:val="en-US" w:eastAsia="zh-CN"/>
        </w:rPr>
        <w:t>CM-</w:t>
      </w:r>
      <w:r>
        <w:rPr>
          <w:highlight w:val="yellow"/>
          <w:lang w:val="en-US"/>
        </w:rPr>
        <w:t>4], [</w:t>
      </w:r>
      <w:r>
        <w:rPr>
          <w:rFonts w:hint="eastAsia" w:eastAsia="宋体"/>
          <w:highlight w:val="yellow"/>
          <w:lang w:val="en-US" w:eastAsia="zh-CN"/>
        </w:rPr>
        <w:t>CM-</w:t>
      </w:r>
      <w:r>
        <w:rPr>
          <w:highlight w:val="yellow"/>
          <w:lang w:val="en-US"/>
        </w:rPr>
        <w:t>5], [</w:t>
      </w:r>
      <w:r>
        <w:rPr>
          <w:rFonts w:hint="eastAsia" w:eastAsia="宋体"/>
          <w:highlight w:val="yellow"/>
          <w:lang w:val="en-US" w:eastAsia="zh-CN"/>
        </w:rPr>
        <w:t>CM-</w:t>
      </w:r>
      <w:r>
        <w:rPr>
          <w:highlight w:val="yellow"/>
          <w:lang w:val="en-US"/>
        </w:rPr>
        <w:t>6]</w:t>
      </w:r>
      <w:r>
        <w:rPr>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61924738">
      <w:pPr>
        <w:rPr>
          <w:lang w:val="en-US"/>
        </w:rPr>
      </w:pPr>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w:t>
      </w:r>
      <w:r>
        <w:rPr>
          <w:highlight w:val="yellow"/>
          <w:lang w:val="en-US"/>
        </w:rPr>
        <w:t xml:space="preserve"> [7</w:t>
      </w:r>
      <w:r>
        <w:rPr>
          <w:rFonts w:hint="eastAsia" w:eastAsia="宋体"/>
          <w:highlight w:val="yellow"/>
          <w:lang w:val="en-US" w:eastAsia="zh-CN"/>
        </w:rPr>
        <w:t>-1</w:t>
      </w:r>
      <w:r>
        <w:rPr>
          <w:highlight w:val="yellow"/>
          <w:lang w:val="en-US"/>
        </w:rPr>
        <w:t>]</w:t>
      </w:r>
      <w:r>
        <w:rPr>
          <w:lang w:val="en-US"/>
        </w:rPr>
        <w:t xml:space="preserve">. Existing standard AI codecs like JPEG AI </w:t>
      </w:r>
      <w:r>
        <w:rPr>
          <w:highlight w:val="yellow"/>
          <w:lang w:val="en-US"/>
        </w:rPr>
        <w:t>[</w:t>
      </w:r>
      <w:r>
        <w:rPr>
          <w:rFonts w:hint="eastAsia" w:eastAsia="宋体"/>
          <w:highlight w:val="yellow"/>
          <w:lang w:val="en-US" w:eastAsia="zh-CN"/>
        </w:rPr>
        <w:t>CM-7</w:t>
      </w:r>
      <w:r>
        <w:rPr>
          <w:highlight w:val="yellow"/>
          <w:lang w:val="en-US"/>
        </w:rPr>
        <w:t>]</w:t>
      </w:r>
      <w:r>
        <w:rPr>
          <w:lang w:val="en-US"/>
        </w:rPr>
        <w:t xml:space="preserve">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highlight w:val="yellow"/>
          <w:lang w:val="en-US"/>
        </w:rPr>
        <w:t>[</w:t>
      </w:r>
      <w:r>
        <w:rPr>
          <w:rFonts w:hint="eastAsia" w:eastAsia="宋体"/>
          <w:highlight w:val="yellow"/>
          <w:lang w:val="en-US" w:eastAsia="zh-CN"/>
        </w:rPr>
        <w:t>CM-8</w:t>
      </w:r>
      <w:r>
        <w:rPr>
          <w:highlight w:val="yellow"/>
          <w:lang w:val="en-US"/>
        </w:rPr>
        <w:t>]</w:t>
      </w:r>
      <w:r>
        <w:rPr>
          <w:lang w:val="en-US"/>
        </w:rPr>
        <w:t>, torchinfo and fvcore. These tools recognize commonly used layers in an AI based solution and give number of MAC operations and model size for complexity estimation.</w:t>
      </w:r>
    </w:p>
    <w:p w14:paraId="43C30BF5">
      <w:pPr>
        <w:rPr>
          <w:lang w:val="en-US"/>
        </w:rPr>
      </w:pPr>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2CAE7CF6">
      <w:pPr>
        <w:rPr>
          <w:lang w:val="en-US"/>
        </w:rPr>
      </w:pPr>
      <w:r>
        <w:rPr>
          <w:lang w:val="en-US"/>
        </w:rPr>
        <w:t>Traditionally, 3GPP speech codecs have relied on WMOPS metric</w:t>
      </w:r>
      <w:r>
        <w:rPr>
          <w:highlight w:val="yellow"/>
          <w:lang w:val="en-US"/>
        </w:rPr>
        <w:t xml:space="preserve"> [</w:t>
      </w:r>
      <w:r>
        <w:rPr>
          <w:rFonts w:hint="eastAsia" w:eastAsia="宋体"/>
          <w:highlight w:val="yellow"/>
          <w:lang w:val="en-US" w:eastAsia="zh-CN"/>
        </w:rPr>
        <w:t>CM-9</w:t>
      </w:r>
      <w:r>
        <w:rPr>
          <w:highlight w:val="yellow"/>
          <w:lang w:val="en-US"/>
        </w:rPr>
        <w:t>]</w:t>
      </w:r>
      <w:r>
        <w:rPr>
          <w:lang w:val="en-US"/>
        </w:rPr>
        <w:t xml:space="preserve">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highlight w:val="yellow"/>
          <w:lang w:val="en-US"/>
        </w:rPr>
        <w:t>[</w:t>
      </w:r>
      <w:r>
        <w:rPr>
          <w:rFonts w:hint="eastAsia" w:eastAsia="宋体"/>
          <w:highlight w:val="yellow"/>
          <w:lang w:val="en-US" w:eastAsia="zh-CN"/>
        </w:rPr>
        <w:t>CM-9]</w:t>
      </w:r>
      <w:r>
        <w:rPr>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3CFCC3BB">
      <w:pPr>
        <w:pStyle w:val="6"/>
        <w:rPr>
          <w:lang w:val="en-US"/>
        </w:rPr>
      </w:pPr>
      <w:bookmarkStart w:id="267" w:name="_Toc19017"/>
      <w:bookmarkStart w:id="268" w:name="_Toc458948343"/>
      <w:bookmarkStart w:id="269" w:name="_Toc214653543"/>
      <w:r>
        <w:rPr>
          <w:rFonts w:hint="eastAsia"/>
          <w:lang w:val="en-US" w:eastAsia="zh-CN"/>
        </w:rPr>
        <w:t>6.2.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bookmarkEnd w:id="267"/>
      <w:bookmarkEnd w:id="268"/>
      <w:bookmarkEnd w:id="269"/>
    </w:p>
    <w:p w14:paraId="47EDB905">
      <w:pPr>
        <w:rPr>
          <w:rFonts w:eastAsia="宋体"/>
          <w:lang w:val="en-US" w:eastAsia="zh-CN"/>
        </w:rPr>
      </w:pPr>
      <w:r>
        <w:rPr>
          <w:rFonts w:hint="eastAsia" w:eastAsia="宋体"/>
          <w:lang w:val="en-US" w:eastAsia="zh-CN"/>
        </w:rPr>
        <w:t xml:space="preserve">This clause </w:t>
      </w:r>
      <w:r>
        <w:t>provides information on</w:t>
      </w:r>
      <w:r>
        <w:rPr>
          <w:rFonts w:hint="eastAsia" w:eastAsia="宋体"/>
          <w:lang w:val="en-US" w:eastAsia="zh-CN"/>
        </w:rPr>
        <w:t xml:space="preserve"> the target devices and their </w:t>
      </w:r>
      <w:r>
        <w:t xml:space="preserve">respective </w:t>
      </w:r>
      <w:r>
        <w:rPr>
          <w:rFonts w:hint="eastAsia" w:eastAsia="宋体"/>
          <w:lang w:val="en-US" w:eastAsia="zh-CN"/>
        </w:rPr>
        <w:t xml:space="preserve">processing capabilities for ULBC. It also introduces complexity estimation metrics and potential </w:t>
      </w:r>
      <w:r>
        <w:t>complexity</w:t>
      </w:r>
      <w:r>
        <w:rPr>
          <w:rFonts w:hint="eastAsia" w:eastAsia="宋体"/>
          <w:lang w:val="en-US" w:eastAsia="zh-CN"/>
        </w:rPr>
        <w:t xml:space="preserve"> limits for AI-based codecs.</w:t>
      </w:r>
    </w:p>
    <w:p w14:paraId="05DFD7BA">
      <w:pPr>
        <w:pStyle w:val="7"/>
        <w:rPr>
          <w:lang w:val="en-US"/>
        </w:rPr>
      </w:pPr>
      <w:bookmarkStart w:id="270" w:name="_Toc26832"/>
      <w:bookmarkStart w:id="271" w:name="_Toc214653544"/>
      <w:bookmarkStart w:id="272" w:name="_Toc1931024424"/>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bookmarkEnd w:id="270"/>
      <w:bookmarkEnd w:id="271"/>
      <w:bookmarkEnd w:id="272"/>
    </w:p>
    <w:p w14:paraId="7763A50D">
      <w:pPr>
        <w:rPr>
          <w:lang w:val="en-US"/>
        </w:rPr>
      </w:pPr>
      <w:r>
        <w:rPr>
          <w:lang w:val="en-US"/>
        </w:rPr>
        <w:t>As mentioned in ULBC SID</w:t>
      </w:r>
      <w:r>
        <w:rPr>
          <w:rFonts w:hint="eastAsia" w:eastAsia="宋体"/>
          <w:lang w:val="en-US" w:eastAsia="zh-CN"/>
        </w:rPr>
        <w:t xml:space="preserve">, </w:t>
      </w:r>
      <w:r>
        <w:rPr>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44BFE38D">
      <w:pPr>
        <w:rPr>
          <w:lang w:val="en-US"/>
        </w:rPr>
      </w:pPr>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27DB4FEE">
      <w:pPr>
        <w:rPr>
          <w:lang w:val="en-US"/>
        </w:rPr>
      </w:pPr>
      <w:r>
        <w:rPr>
          <w:lang w:val="en-US"/>
        </w:rPr>
        <w:t>Vendors may choose any form of computing units to implement ULBC fulfilling their business need or product constraints. Considering various advantages of DSP implementation including cheaper in terms of silicon real estate, less power hungry, less heat generation</w:t>
      </w:r>
      <w:r>
        <w:rPr>
          <w:rFonts w:hint="default"/>
          <w:lang w:val="en-US"/>
        </w:rPr>
        <w:t>,</w:t>
      </w:r>
      <w:r>
        <w:rPr>
          <w:lang w:val="en-US"/>
        </w:rPr>
        <w:t xml:space="preserve"> typically single threaded so that it can operate at very low overhead to guarantee synchronized real time execution and potentially wider range of products support, ULBC should also be deployable on DSP enabled UE devices, e.g. either devices with DSP only or devices with multiple computing units including DSP. Here the DSP means latest available or upcoming generation of audio processing DSPs which</w:t>
      </w:r>
      <w:r>
        <w:rPr>
          <w:rFonts w:hint="default"/>
          <w:lang w:val="en-US" w:eastAsia="zh-CN"/>
        </w:rPr>
        <w:t xml:space="preserve"> may support ML-specific instructions, </w:t>
      </w:r>
      <w:r>
        <w:rPr>
          <w:lang w:eastAsia="zh-CN"/>
        </w:rPr>
        <w:t>handle a modern ML-based codec</w:t>
      </w:r>
      <w:r>
        <w:rPr>
          <w:rFonts w:hint="default"/>
          <w:lang w:eastAsia="zh-CN"/>
        </w:rPr>
        <w:t>,</w:t>
      </w:r>
      <w:r>
        <w:rPr>
          <w:lang w:val="en-US"/>
        </w:rPr>
        <w:t xml:space="preserve"> </w:t>
      </w:r>
      <w:r>
        <w:rPr>
          <w:rFonts w:hint="default"/>
          <w:lang w:val="en-US" w:eastAsia="zh-CN"/>
        </w:rPr>
        <w:t xml:space="preserve">and are </w:t>
      </w:r>
      <w:r>
        <w:rPr>
          <w:lang w:val="en-US"/>
        </w:rPr>
        <w:t>available in mobile phones or other devices for voice communication.</w:t>
      </w:r>
    </w:p>
    <w:p w14:paraId="10896D6B">
      <w:pPr>
        <w:pStyle w:val="7"/>
        <w:rPr>
          <w:lang w:val="en-US"/>
        </w:rPr>
      </w:pPr>
      <w:bookmarkStart w:id="273" w:name="_Toc16326"/>
      <w:bookmarkStart w:id="274" w:name="_Toc214653545"/>
      <w:bookmarkStart w:id="275" w:name="_Toc1954620704"/>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bookmarkEnd w:id="273"/>
      <w:bookmarkEnd w:id="274"/>
      <w:bookmarkEnd w:id="275"/>
    </w:p>
    <w:p w14:paraId="03376982">
      <w:pPr>
        <w:rPr>
          <w:lang w:val="en-US"/>
        </w:rPr>
      </w:pPr>
      <w:r>
        <w:rPr>
          <w:lang w:val="en-US"/>
        </w:rPr>
        <w:t xml:space="preserve">The manufacturers of the various processors (as mentioned in </w:t>
      </w:r>
      <w:r>
        <w:rPr>
          <w:highlight w:val="yellow"/>
          <w:lang w:val="en-US"/>
        </w:rPr>
        <w:t>[28]</w:t>
      </w:r>
      <w:r>
        <w:rPr>
          <w:lang w:val="en-US"/>
        </w:rPr>
        <w:t xml:space="preserve">) have reported the theoretical max TOPS that can be achieved with the respective NPU, and it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r>
        <w:rPr>
          <w:lang w:val="en-US"/>
        </w:rPr>
        <w:t xml:space="preserve">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highlight w:val="yellow"/>
          <w:lang w:val="en-US"/>
        </w:rPr>
        <w:t>[</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lang w:val="en-US"/>
        </w:rPr>
        <w:t>] (on smartwatches, the TOPS/W ranges from 1 to 3). The source inferenced an existing AI based codec (DAC</w:t>
      </w:r>
      <w:r>
        <w:rPr>
          <w:highlight w:val="yellow"/>
          <w:lang w:val="en-US"/>
        </w:rPr>
        <w:t xml:space="preserve"> [</w:t>
      </w:r>
      <w:r>
        <w:rPr>
          <w:rFonts w:hint="eastAsia" w:eastAsia="宋体"/>
          <w:highlight w:val="yellow"/>
          <w:lang w:val="en-US" w:eastAsia="zh-CN"/>
        </w:rPr>
        <w:t>CM-14</w:t>
      </w:r>
      <w:r>
        <w:rPr>
          <w:highlight w:val="yellow"/>
          <w:lang w:val="en-US"/>
        </w:rPr>
        <w:t>]</w:t>
      </w:r>
      <w:r>
        <w:rPr>
          <w:lang w:val="en-US"/>
        </w:rPr>
        <w:t xml:space="preserve">) with a complexity estimate tool ptflops </w:t>
      </w:r>
      <w:r>
        <w:rPr>
          <w:highlight w:val="yellow"/>
          <w:lang w:val="en-US"/>
        </w:rPr>
        <w:t>[</w:t>
      </w:r>
      <w:r>
        <w:rPr>
          <w:rFonts w:hint="eastAsia" w:eastAsia="宋体"/>
          <w:highlight w:val="yellow"/>
          <w:lang w:val="en-US" w:eastAsia="zh-CN"/>
        </w:rPr>
        <w:t>CM-8</w:t>
      </w:r>
      <w:r>
        <w:rPr>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7FD74636">
      <w:pPr>
        <w:rPr>
          <w:lang w:val="en-US"/>
        </w:rPr>
      </w:pPr>
      <w:r>
        <w:rPr>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lang w:val="en-US" w:eastAsia="zh-CN"/>
        </w:rPr>
        <w:t xml:space="preserve"> </w:t>
      </w:r>
      <w:r>
        <w:rPr>
          <w:highlight w:val="yellow"/>
          <w:lang w:val="en-US"/>
        </w:rPr>
        <w:t>[</w:t>
      </w:r>
      <w:r>
        <w:rPr>
          <w:rFonts w:hint="eastAsia" w:eastAsia="宋体"/>
          <w:highlight w:val="yellow"/>
          <w:lang w:val="en-US" w:eastAsia="zh-CN"/>
        </w:rPr>
        <w:t>CM-15</w:t>
      </w:r>
      <w:r>
        <w:rPr>
          <w:highlight w:val="yellow"/>
          <w:lang w:val="en-US"/>
        </w:rPr>
        <w:t xml:space="preserve">] </w:t>
      </w:r>
      <w:r>
        <w:rPr>
          <w:lang w:val="en-US"/>
        </w:rPr>
        <w:t>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00AD8959">
      <w:pPr>
        <w:pStyle w:val="6"/>
        <w:rPr>
          <w:lang w:val="en-US"/>
        </w:rPr>
      </w:pPr>
      <w:bookmarkStart w:id="276" w:name="_Toc214653546"/>
      <w:bookmarkStart w:id="277" w:name="_Toc1207"/>
      <w:bookmarkStart w:id="278" w:name="_Toc1252823969"/>
      <w:r>
        <w:rPr>
          <w:rFonts w:hint="eastAsia"/>
          <w:lang w:val="en-US" w:eastAsia="zh-CN"/>
        </w:rPr>
        <w:t>6.2.</w:t>
      </w:r>
      <w:r>
        <w:rPr>
          <w:rFonts w:hint="eastAsia" w:eastAsia="等线"/>
          <w:lang w:val="en-US" w:eastAsia="zh-CN"/>
        </w:rPr>
        <w:t>1.6</w:t>
      </w:r>
      <w:r>
        <w:rPr>
          <w:rFonts w:hint="eastAsia"/>
          <w:lang w:val="en-US" w:eastAsia="zh-CN"/>
        </w:rPr>
        <w:tab/>
      </w:r>
      <w:r>
        <w:rPr>
          <w:lang w:val="en-US"/>
        </w:rPr>
        <w:t>Observations and conclusions</w:t>
      </w:r>
      <w:bookmarkEnd w:id="276"/>
      <w:bookmarkEnd w:id="277"/>
      <w:bookmarkEnd w:id="278"/>
    </w:p>
    <w:p w14:paraId="1C7ACBD0">
      <w:pPr>
        <w:rPr>
          <w:rFonts w:eastAsia="宋体"/>
          <w:lang w:val="en-US" w:eastAsia="zh-CN"/>
        </w:rPr>
      </w:pPr>
      <w:r>
        <w:rPr>
          <w:rFonts w:hint="eastAsia" w:eastAsia="宋体"/>
          <w:lang w:val="en-US" w:eastAsia="zh-CN"/>
        </w:rPr>
        <w:t xml:space="preserve">The key observations and conclusions for estimating complexity targets in AI-based codecs: </w:t>
      </w:r>
    </w:p>
    <w:p w14:paraId="2DE9B20C">
      <w:pPr>
        <w:pStyle w:val="114"/>
        <w:rPr>
          <w:rFonts w:eastAsia="宋体"/>
          <w:lang w:val="en-US" w:eastAsia="zh-CN"/>
        </w:rPr>
      </w:pPr>
      <w:r>
        <w:rPr>
          <w:rFonts w:hint="eastAsia" w:eastAsia="宋体"/>
          <w:lang w:val="en-US" w:eastAsia="zh-CN"/>
        </w:rPr>
        <w:t>-</w:t>
      </w:r>
      <w:r>
        <w:rPr>
          <w:rFonts w:eastAsia="宋体"/>
          <w:lang w:val="en-US" w:eastAsia="zh-CN"/>
        </w:rPr>
        <w:tab/>
      </w:r>
      <w:r>
        <w:rPr>
          <w:rFonts w:eastAsia="宋体"/>
          <w:lang w:val="en-US" w:eastAsia="zh-CN"/>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79604046">
      <w:pPr>
        <w:pStyle w:val="114"/>
        <w:rPr>
          <w:lang w:val="en-US"/>
        </w:rPr>
      </w:pPr>
      <w:r>
        <w:rPr>
          <w:lang w:val="en-US"/>
        </w:rPr>
        <w:t>-</w:t>
      </w:r>
      <w:r>
        <w:rPr>
          <w:rFonts w:hint="eastAsia" w:eastAsia="宋体"/>
          <w:lang w:val="en-US" w:eastAsia="zh-CN"/>
        </w:rPr>
        <w:tab/>
      </w:r>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7C8EB1AD">
      <w:pPr>
        <w:pStyle w:val="114"/>
        <w:rPr>
          <w:lang w:val="en-US"/>
        </w:rPr>
      </w:pPr>
      <w:r>
        <w:rPr>
          <w:lang w:val="en-US"/>
        </w:rPr>
        <w:t>-</w:t>
      </w:r>
      <w:r>
        <w:rPr>
          <w:rFonts w:hint="eastAsia" w:eastAsia="宋体"/>
          <w:lang w:val="en-US" w:eastAsia="zh-CN"/>
        </w:rPr>
        <w:tab/>
      </w:r>
      <w:r>
        <w:rPr>
          <w:lang w:val="en-US"/>
        </w:rPr>
        <w:t xml:space="preserve">The capability of NPUs or neural engines is often reported in TOPS which are determined based on parallel MAC units and clock frequency. The max TOPS capability on these devices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p>
    <w:p w14:paraId="09434631">
      <w:pPr>
        <w:pStyle w:val="114"/>
        <w:rPr>
          <w:lang w:val="en-US"/>
        </w:rPr>
      </w:pPr>
      <w:r>
        <w:rPr>
          <w:lang w:val="en-US"/>
        </w:rPr>
        <w:t>-</w:t>
      </w:r>
      <w:r>
        <w:rPr>
          <w:rFonts w:hint="eastAsia" w:eastAsia="宋体"/>
          <w:lang w:val="en-US" w:eastAsia="zh-CN"/>
        </w:rPr>
        <w:tab/>
      </w:r>
      <w:r>
        <w:rPr>
          <w:lang w:val="en-US"/>
        </w:rPr>
        <w:t>The power efficiency performance of NPUs is often reported in TOPS/W and ranges from approximately [2 to 15] TOPS/W</w:t>
      </w:r>
      <w:r>
        <w:rPr>
          <w:highlight w:val="yellow"/>
          <w:lang w:val="en-US"/>
        </w:rPr>
        <w:t xml:space="preserve"> [</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highlight w:val="yellow"/>
          <w:lang w:val="en-US"/>
        </w:rPr>
        <w:t>]</w:t>
      </w:r>
      <w:r>
        <w:rPr>
          <w:lang w:val="en-US"/>
        </w:rPr>
        <w:t xml:space="preserve"> which typically include internal memory and arithmetic. However, depending on the model size and architecture, the operations on external memory may dominate the overall power consumption of the system</w:t>
      </w:r>
    </w:p>
    <w:p w14:paraId="74E88184">
      <w:pPr>
        <w:pStyle w:val="97"/>
        <w:rPr>
          <w:lang w:val="en-US"/>
        </w:rPr>
      </w:pPr>
      <w:r>
        <w:rPr>
          <w:lang w:val="en-US"/>
        </w:rPr>
        <w:t>Editor’s Note:</w:t>
      </w:r>
      <w:r>
        <w:rPr>
          <w:rFonts w:hint="eastAsia" w:eastAsia="宋体"/>
          <w:lang w:val="en-US" w:eastAsia="zh-CN"/>
        </w:rPr>
        <w:tab/>
      </w:r>
      <w:r>
        <w:rPr>
          <w:lang w:val="en-US"/>
        </w:rPr>
        <w:t xml:space="preserve"> 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16BD9C3E">
      <w:pPr>
        <w:pStyle w:val="114"/>
        <w:rPr>
          <w:lang w:val="en-US"/>
        </w:rPr>
      </w:pPr>
      <w:r>
        <w:rPr>
          <w:rFonts w:hint="eastAsia" w:eastAsia="宋体"/>
          <w:lang w:val="en-US" w:eastAsia="zh-CN"/>
        </w:rPr>
        <w:t>-</w:t>
      </w:r>
      <w:r>
        <w:rPr>
          <w:rFonts w:hint="eastAsia" w:eastAsia="宋体"/>
          <w:lang w:val="en-US" w:eastAsia="zh-CN"/>
        </w:rPr>
        <w:tab/>
      </w:r>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031FB099">
      <w:pPr>
        <w:pStyle w:val="114"/>
        <w:rPr>
          <w:lang w:val="en-US"/>
        </w:rPr>
      </w:pPr>
      <w:r>
        <w:rPr>
          <w:lang w:val="en-US"/>
        </w:rPr>
        <w:t>-</w:t>
      </w:r>
      <w:r>
        <w:rPr>
          <w:rFonts w:hint="eastAsia" w:eastAsia="宋体"/>
          <w:lang w:val="en-US" w:eastAsia="zh-CN"/>
        </w:rPr>
        <w:tab/>
      </w:r>
      <w:r>
        <w:rPr>
          <w:lang w:val="en-US"/>
        </w:rPr>
        <w:t>Number of Million MACS executed in an AI based solution along with model size (number of parameters and precision) may provide a first indication of the overall complexity. This metric has been adopted in existing standards like JPEG AI</w:t>
      </w:r>
      <w:r>
        <w:rPr>
          <w:highlight w:val="yellow"/>
          <w:lang w:val="en-US"/>
        </w:rPr>
        <w:t xml:space="preserve"> [</w:t>
      </w:r>
      <w:r>
        <w:rPr>
          <w:rFonts w:hint="eastAsia" w:eastAsia="宋体"/>
          <w:highlight w:val="yellow"/>
          <w:lang w:val="en-US" w:eastAsia="zh-CN"/>
        </w:rPr>
        <w:t>CM-7</w:t>
      </w:r>
      <w:r>
        <w:rPr>
          <w:highlight w:val="yellow"/>
          <w:lang w:val="en-US"/>
        </w:rPr>
        <w:t>]</w:t>
      </w:r>
      <w:r>
        <w:rPr>
          <w:lang w:val="en-US"/>
        </w:rPr>
        <w:t xml:space="preserve">. As shown in </w:t>
      </w:r>
      <w:r>
        <w:rPr>
          <w:highlight w:val="yellow"/>
          <w:lang w:val="en-US"/>
        </w:rPr>
        <w:t>[</w:t>
      </w:r>
      <w:r>
        <w:rPr>
          <w:rFonts w:hint="eastAsia" w:eastAsia="宋体"/>
          <w:highlight w:val="yellow"/>
          <w:lang w:val="en-US" w:eastAsia="zh-CN"/>
        </w:rPr>
        <w:t>CM-15</w:t>
      </w:r>
      <w:r>
        <w:rPr>
          <w:highlight w:val="yellow"/>
          <w:lang w:val="en-US"/>
        </w:rPr>
        <w:t>]</w:t>
      </w:r>
      <w:r>
        <w:rPr>
          <w:lang w:val="en-US"/>
        </w:rPr>
        <w:t>, also the AI algorithm architecture has a significant impact on the computation time.</w:t>
      </w:r>
    </w:p>
    <w:p w14:paraId="71C6884A">
      <w:pPr>
        <w:pStyle w:val="114"/>
        <w:rPr>
          <w:lang w:val="en-US"/>
        </w:rPr>
      </w:pPr>
      <w:r>
        <w:rPr>
          <w:lang w:val="en-US"/>
        </w:rPr>
        <w:t>-</w:t>
      </w:r>
      <w:r>
        <w:rPr>
          <w:rFonts w:hint="eastAsia" w:eastAsia="宋体"/>
          <w:lang w:val="en-US" w:eastAsia="zh-CN"/>
        </w:rPr>
        <w:tab/>
      </w:r>
      <w:r>
        <w:rPr>
          <w:lang w:val="en-US"/>
        </w:rPr>
        <w:t xml:space="preserve">Real-time factor or RTF, corresponding to the ratio between the frame length of the input audio and the time needed for encoding/decoding, has been used to benchmark computational complexity of AI based solutions </w:t>
      </w:r>
      <w:r>
        <w:rPr>
          <w:highlight w:val="yellow"/>
          <w:lang w:val="en-US"/>
        </w:rPr>
        <w:t>[7</w:t>
      </w:r>
      <w:r>
        <w:rPr>
          <w:rFonts w:hint="eastAsia" w:eastAsia="宋体"/>
          <w:highlight w:val="yellow"/>
          <w:lang w:val="en-US" w:eastAsia="zh-CN"/>
        </w:rPr>
        <w:t>-1</w:t>
      </w:r>
      <w:r>
        <w:rPr>
          <w:highlight w:val="yellow"/>
          <w:lang w:val="en-US"/>
        </w:rPr>
        <w:t>] [</w:t>
      </w:r>
      <w:r>
        <w:rPr>
          <w:rFonts w:hint="eastAsia" w:eastAsia="宋体"/>
          <w:highlight w:val="yellow"/>
          <w:lang w:val="en-US" w:eastAsia="zh-CN"/>
        </w:rPr>
        <w:t>CM-7</w:t>
      </w:r>
      <w:r>
        <w:rPr>
          <w:highlight w:val="yellow"/>
          <w:lang w:val="en-US"/>
        </w:rPr>
        <w:t>].</w:t>
      </w:r>
      <w:r>
        <w:rPr>
          <w:lang w:val="en-US"/>
        </w:rPr>
        <w:t xml:space="preserve">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68676D41">
      <w:pPr>
        <w:pStyle w:val="114"/>
        <w:rPr>
          <w:lang w:val="en-US"/>
        </w:rPr>
      </w:pPr>
      <w:r>
        <w:rPr>
          <w:lang w:val="en-US"/>
        </w:rPr>
        <w:t>-</w:t>
      </w:r>
      <w:r>
        <w:rPr>
          <w:rFonts w:hint="eastAsia" w:eastAsia="宋体"/>
          <w:lang w:val="en-US" w:eastAsia="zh-CN"/>
        </w:rPr>
        <w:tab/>
      </w:r>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62D73672">
      <w:pPr>
        <w:pStyle w:val="4"/>
        <w:rPr>
          <w:lang w:val="en-US"/>
        </w:rPr>
      </w:pPr>
      <w:bookmarkStart w:id="279" w:name="_Toc29723"/>
      <w:bookmarkStart w:id="280" w:name="_Toc214653547"/>
      <w:bookmarkStart w:id="281" w:name="_Toc135288148"/>
      <w:r>
        <w:rPr>
          <w:lang w:val="en-US"/>
        </w:rPr>
        <w:t>6.</w:t>
      </w:r>
      <w:r>
        <w:rPr>
          <w:rFonts w:hint="eastAsia" w:eastAsia="宋体"/>
          <w:lang w:val="en-US" w:eastAsia="zh-CN"/>
        </w:rPr>
        <w:t>3</w:t>
      </w:r>
      <w:r>
        <w:rPr>
          <w:lang w:val="en-US"/>
        </w:rPr>
        <w:tab/>
      </w:r>
      <w:r>
        <w:rPr>
          <w:lang w:val="en-US"/>
        </w:rPr>
        <w:t>Design Constraint Verification</w:t>
      </w:r>
      <w:bookmarkEnd w:id="279"/>
      <w:bookmarkEnd w:id="280"/>
      <w:bookmarkEnd w:id="281"/>
    </w:p>
    <w:p w14:paraId="75509977">
      <w:pPr>
        <w:pStyle w:val="97"/>
        <w:rPr>
          <w:lang w:val="en-US"/>
        </w:rPr>
      </w:pPr>
      <w:r>
        <w:rPr>
          <w:lang w:val="en-US"/>
        </w:rPr>
        <w:t>Editor’s note: Algorithmic delay verification method for AI based codecs required.</w:t>
      </w:r>
    </w:p>
    <w:p w14:paraId="301C5335">
      <w:pPr>
        <w:pStyle w:val="4"/>
        <w:rPr>
          <w:lang w:val="en-US"/>
        </w:rPr>
      </w:pPr>
      <w:bookmarkStart w:id="282" w:name="_Toc1750204910"/>
      <w:bookmarkStart w:id="283" w:name="_Toc214653548"/>
      <w:bookmarkStart w:id="284" w:name="_Toc22587"/>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bookmarkEnd w:id="282"/>
      <w:bookmarkEnd w:id="283"/>
      <w:bookmarkEnd w:id="284"/>
    </w:p>
    <w:p w14:paraId="49B0DE29">
      <w:pPr>
        <w:pStyle w:val="5"/>
        <w:rPr>
          <w:lang w:val="en-US"/>
        </w:rPr>
      </w:pPr>
      <w:bookmarkStart w:id="285" w:name="_Toc3621"/>
      <w:bookmarkStart w:id="286" w:name="_Toc1610409411"/>
      <w:bookmarkStart w:id="287" w:name="_Toc214653549"/>
      <w:r>
        <w:rPr>
          <w:lang w:val="en-US"/>
        </w:rPr>
        <w:t>6.</w:t>
      </w:r>
      <w:r>
        <w:rPr>
          <w:rFonts w:hint="eastAsia" w:eastAsia="宋体"/>
          <w:lang w:val="en-US" w:eastAsia="zh-CN"/>
        </w:rPr>
        <w:t>4</w:t>
      </w:r>
      <w:r>
        <w:rPr>
          <w:lang w:val="en-US"/>
        </w:rPr>
        <w:t>.1</w:t>
      </w:r>
      <w:r>
        <w:rPr>
          <w:lang w:val="en-US"/>
        </w:rPr>
        <w:tab/>
      </w:r>
      <w:r>
        <w:rPr>
          <w:lang w:val="en-US"/>
        </w:rPr>
        <w:t>Codec Parameters and Configuration</w:t>
      </w:r>
      <w:bookmarkEnd w:id="285"/>
      <w:bookmarkEnd w:id="286"/>
      <w:bookmarkEnd w:id="287"/>
    </w:p>
    <w:p w14:paraId="2147B6CB">
      <w: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573C52CD">
      <w:pPr>
        <w:pStyle w:val="97"/>
        <w:spacing w:after="0"/>
        <w:rPr>
          <w:rFonts w:ascii="Arial" w:hAnsi="Arial" w:cs="Arial"/>
          <w:sz w:val="22"/>
          <w:szCs w:val="22"/>
        </w:rPr>
      </w:pPr>
      <w:r>
        <w:t>Editor’s Note: Common static and dynamic parameters are to be identified, reflecting the necessary parameter set for the envisioned scenarios.</w:t>
      </w:r>
    </w:p>
    <w:p w14:paraId="40416022">
      <w:pPr>
        <w:pStyle w:val="3"/>
      </w:pPr>
      <w:bookmarkStart w:id="288" w:name="_Toc214653550"/>
      <w:bookmarkStart w:id="289" w:name="_Toc1414567536"/>
      <w:bookmarkStart w:id="290" w:name="_Toc6647"/>
      <w:bookmarkStart w:id="291" w:name="_Toc16261"/>
      <w:bookmarkStart w:id="292" w:name="_Toc18127"/>
      <w:bookmarkStart w:id="293" w:name="_Toc3893"/>
      <w:bookmarkStart w:id="294" w:name="_Toc191892943"/>
      <w:bookmarkStart w:id="295" w:name="_Toc20825"/>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bookmarkEnd w:id="288"/>
      <w:bookmarkEnd w:id="289"/>
      <w:bookmarkEnd w:id="290"/>
      <w:r>
        <w:rPr>
          <w:rFonts w:hint="eastAsia" w:eastAsia="宋体"/>
          <w:lang w:val="en-US" w:eastAsia="zh-CN"/>
        </w:rPr>
        <w:t xml:space="preserve"> </w:t>
      </w:r>
      <w:bookmarkEnd w:id="291"/>
      <w:bookmarkEnd w:id="292"/>
      <w:bookmarkEnd w:id="293"/>
      <w:bookmarkEnd w:id="294"/>
      <w:bookmarkEnd w:id="295"/>
    </w:p>
    <w:p w14:paraId="2711D424">
      <w:pPr>
        <w:pStyle w:val="87"/>
        <w:rPr>
          <w:rStyle w:val="172"/>
        </w:rPr>
      </w:pPr>
      <w:r>
        <w:rPr>
          <w:rStyle w:val="172"/>
        </w:rPr>
        <w:t>Editor’s Note:</w:t>
      </w:r>
      <w:r>
        <w:rPr>
          <w:rStyle w:val="172"/>
        </w:rPr>
        <w:tab/>
      </w:r>
      <w:r>
        <w:rPr>
          <w:rStyle w:val="172"/>
        </w:rPr>
        <w:t xml:space="preserve"> </w:t>
      </w:r>
    </w:p>
    <w:p w14:paraId="7204301B">
      <w:pPr>
        <w:pStyle w:val="87"/>
        <w:numPr>
          <w:ilvl w:val="0"/>
          <w:numId w:val="11"/>
        </w:numPr>
        <w:rPr>
          <w:rStyle w:val="172"/>
        </w:rPr>
      </w:pPr>
      <w:r>
        <w:rPr>
          <w:rStyle w:val="172"/>
        </w:rPr>
        <w:t xml:space="preserve"> Provide some evidence that the design criteria can be met, for example existing reference codecs.</w:t>
      </w:r>
    </w:p>
    <w:p w14:paraId="25B68381">
      <w:pPr>
        <w:pStyle w:val="4"/>
      </w:pPr>
      <w:bookmarkStart w:id="296" w:name="_Toc214653551"/>
      <w:bookmarkStart w:id="297" w:name="_Toc1992605262"/>
      <w:bookmarkStart w:id="298" w:name="_Toc12415"/>
      <w:r>
        <w:rPr>
          <w:rFonts w:hint="eastAsia" w:eastAsia="宋体"/>
          <w:lang w:val="en-US" w:eastAsia="zh-CN"/>
        </w:rPr>
        <w:t>[</w:t>
      </w:r>
      <w:r>
        <w:t>7.1</w:t>
      </w:r>
      <w:r>
        <w:tab/>
      </w:r>
      <w:r>
        <w:t>Existing codec technologies for GEO scenarios</w:t>
      </w:r>
      <w:bookmarkEnd w:id="296"/>
      <w:bookmarkEnd w:id="297"/>
      <w:bookmarkEnd w:id="298"/>
    </w:p>
    <w:p w14:paraId="65DFC3E7">
      <w:pPr>
        <w:pStyle w:val="5"/>
      </w:pPr>
      <w:bookmarkStart w:id="299" w:name="_Toc1856647116"/>
      <w:bookmarkStart w:id="300" w:name="_Toc214653552"/>
      <w:bookmarkStart w:id="301" w:name="_Toc14046"/>
      <w:r>
        <w:t>7.1.1</w:t>
      </w:r>
      <w:r>
        <w:tab/>
      </w:r>
      <w:r>
        <w:t>Overview</w:t>
      </w:r>
      <w:bookmarkEnd w:id="299"/>
      <w:bookmarkEnd w:id="300"/>
      <w:bookmarkEnd w:id="301"/>
    </w:p>
    <w:p w14:paraId="546B5F2A">
      <w:r>
        <w:t>The present clause collects information on existing codec technologies that may be suitable for GEO application scenarios and categorizes those using the following definitions:</w:t>
      </w:r>
    </w:p>
    <w:p w14:paraId="362EBDD4">
      <w:pPr>
        <w:pStyle w:val="114"/>
      </w:pPr>
      <w:r>
        <w:t>-</w:t>
      </w:r>
      <w:r>
        <w:rPr>
          <w:b/>
          <w:bCs/>
        </w:rPr>
        <w:tab/>
      </w:r>
      <w:r>
        <w:rPr>
          <w:b/>
          <w:bCs/>
        </w:rPr>
        <w:t>3GPP IMS codecs</w:t>
      </w:r>
      <w:r>
        <w:t>: Even though the operating bitrates are out of scope for the envisioned services, these codecs can be considered as reference condition regarding the performance requirements.</w:t>
      </w:r>
    </w:p>
    <w:p w14:paraId="3A353340">
      <w:pPr>
        <w:pStyle w:val="114"/>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25FBF1CC">
      <w:pPr>
        <w:pStyle w:val="114"/>
      </w:pPr>
      <w:r>
        <w:t>-</w:t>
      </w:r>
      <w:r>
        <w:tab/>
      </w:r>
      <w:r>
        <w:rPr>
          <w:b/>
          <w:bCs/>
        </w:rPr>
        <w:t>AI-based postprocessor:</w:t>
      </w:r>
      <w:r>
        <w:t xml:space="preserve"> The bitstream or decoder of a conventional ultra-low bitrate codec is decoded and enhanced by a AI based postprocessor</w:t>
      </w:r>
    </w:p>
    <w:p w14:paraId="4D77E6E4">
      <w:pPr>
        <w:pStyle w:val="114"/>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0BE1931F">
      <w:pPr>
        <w:pStyle w:val="124"/>
      </w:pPr>
      <w:r>
        <w:t>-</w:t>
      </w:r>
      <w:r>
        <w:tab/>
      </w:r>
      <w:r>
        <w:rPr>
          <w:b/>
          <w:bCs/>
        </w:rPr>
        <w:t xml:space="preserve">Causal systems: </w:t>
      </w:r>
      <w:r>
        <w:t>Codecs which can operate in real-time applications</w:t>
      </w:r>
    </w:p>
    <w:p w14:paraId="67D5BB04">
      <w:pPr>
        <w:pStyle w:val="124"/>
      </w:pPr>
      <w:r>
        <w:t>-</w:t>
      </w:r>
      <w:r>
        <w:tab/>
      </w:r>
      <w:r>
        <w:rPr>
          <w:b/>
          <w:bCs/>
        </w:rPr>
        <w:t xml:space="preserve">Non-causal systems: </w:t>
      </w:r>
      <w:r>
        <w:t>Codecs which can only operate in non-real-time applications due to large processing look-ahead or framing</w:t>
      </w:r>
    </w:p>
    <w:p w14:paraId="0D746F7C">
      <w:r>
        <w:t>The following codec properties are considered:</w:t>
      </w:r>
    </w:p>
    <w:p w14:paraId="46E59228">
      <w:pPr>
        <w:pStyle w:val="114"/>
      </w:pPr>
      <w:r>
        <w:rPr>
          <w:b/>
          <w:bCs/>
        </w:rPr>
        <w:t>-</w:t>
      </w:r>
      <w:r>
        <w:rPr>
          <w:b/>
          <w:bCs/>
        </w:rPr>
        <w:tab/>
      </w:r>
      <w:r>
        <w:rPr>
          <w:b/>
          <w:bCs/>
        </w:rPr>
        <w:t>Audio bandwidth</w:t>
      </w:r>
      <w:r>
        <w:t>: Support of NB, WB, SWB, FB and/or 12 kHz</w:t>
      </w:r>
    </w:p>
    <w:p w14:paraId="7024E584">
      <w:pPr>
        <w:pStyle w:val="114"/>
      </w:pPr>
      <w:r>
        <w:rPr>
          <w:b/>
          <w:bCs/>
        </w:rPr>
        <w:t>-</w:t>
      </w:r>
      <w:r>
        <w:rPr>
          <w:b/>
          <w:bCs/>
        </w:rPr>
        <w:tab/>
      </w:r>
      <w:r>
        <w:rPr>
          <w:b/>
          <w:bCs/>
        </w:rPr>
        <w:t>Codec delay</w:t>
      </w:r>
      <w:r>
        <w:t>: any delays inherent in the codec algorithm (e.g., look-ahead, sample-rate conversion, and decoder post-processing), excluding framing</w:t>
      </w:r>
    </w:p>
    <w:p w14:paraId="5285E2C0">
      <w:pPr>
        <w:pStyle w:val="114"/>
      </w:pPr>
      <w:r>
        <w:rPr>
          <w:b/>
          <w:bCs/>
        </w:rPr>
        <w:t>-</w:t>
      </w:r>
      <w:r>
        <w:rPr>
          <w:b/>
          <w:bCs/>
        </w:rPr>
        <w:tab/>
      </w:r>
      <w:r>
        <w:rPr>
          <w:b/>
          <w:bCs/>
        </w:rPr>
        <w:t>Frame duration</w:t>
      </w:r>
      <w:r>
        <w:t xml:space="preserve">: Block size or framing delay, may be bit rate dependent </w:t>
      </w:r>
    </w:p>
    <w:p w14:paraId="7558CBDE">
      <w:pPr>
        <w:pStyle w:val="114"/>
      </w:pPr>
      <w:r>
        <w:rPr>
          <w:b/>
          <w:bCs/>
        </w:rPr>
        <w:t>-</w:t>
      </w:r>
      <w:r>
        <w:rPr>
          <w:b/>
          <w:bCs/>
        </w:rPr>
        <w:tab/>
      </w:r>
      <w:r>
        <w:rPr>
          <w:b/>
          <w:bCs/>
        </w:rPr>
        <w:t>Bitrates</w:t>
      </w:r>
      <w:r>
        <w:t>: List of supported bitrates lower than [3] kbps or the lowest supported constant bitrate.</w:t>
      </w:r>
    </w:p>
    <w:p w14:paraId="6A9207F8">
      <w:pPr>
        <w:pStyle w:val="114"/>
      </w:pPr>
      <w:r>
        <w:t>Editor’s note:  Variable bitrate modes in combination with DTX are for FFS.</w:t>
      </w:r>
    </w:p>
    <w:p w14:paraId="7F48ACC0">
      <w:pPr>
        <w:pStyle w:val="114"/>
      </w:pPr>
      <w:r>
        <w:rPr>
          <w:b/>
          <w:bCs/>
        </w:rPr>
        <w:t>-</w:t>
      </w:r>
      <w:r>
        <w:rPr>
          <w:b/>
          <w:bCs/>
        </w:rPr>
        <w:tab/>
      </w:r>
      <w:r>
        <w:rPr>
          <w:b/>
          <w:bCs/>
        </w:rPr>
        <w:t>Specification / Access / Software</w:t>
      </w:r>
      <w:r>
        <w:t xml:space="preserve">: </w:t>
      </w:r>
    </w:p>
    <w:p w14:paraId="22184507">
      <w:pPr>
        <w:pStyle w:val="124"/>
      </w:pPr>
      <w:r>
        <w:t>-</w:t>
      </w:r>
      <w:r>
        <w:tab/>
      </w:r>
      <w:r>
        <w:t>Specification determines the level of development for a complete solution</w:t>
      </w:r>
    </w:p>
    <w:p w14:paraId="181CDA03">
      <w:pPr>
        <w:pStyle w:val="125"/>
      </w:pPr>
      <w:r>
        <w:t>-</w:t>
      </w:r>
      <w:r>
        <w:tab/>
      </w:r>
      <w:r>
        <w:t xml:space="preserve">A: Fully specified and verified coding algorithm including all relevant system components such as channel resilience capability or discontinuous transmission </w:t>
      </w:r>
    </w:p>
    <w:p w14:paraId="25E46EF9">
      <w:pPr>
        <w:pStyle w:val="125"/>
      </w:pPr>
      <w:r>
        <w:t>-</w:t>
      </w:r>
      <w:r>
        <w:tab/>
      </w:r>
      <w:r>
        <w:t xml:space="preserve">B: Specification of codec algorithm only </w:t>
      </w:r>
    </w:p>
    <w:p w14:paraId="4781FDAE">
      <w:pPr>
        <w:pStyle w:val="124"/>
      </w:pPr>
      <w:r>
        <w:t>-</w:t>
      </w:r>
      <w:r>
        <w:tab/>
      </w:r>
      <w:r>
        <w:t>Access determines the availability of a reference implementation:</w:t>
      </w:r>
    </w:p>
    <w:p w14:paraId="60EDD107">
      <w:pPr>
        <w:pStyle w:val="125"/>
      </w:pPr>
      <w:r>
        <w:t>-</w:t>
      </w:r>
      <w:r>
        <w:tab/>
      </w:r>
      <w:r>
        <w:t>A: Repository with open access</w:t>
      </w:r>
    </w:p>
    <w:p w14:paraId="1E78EB10">
      <w:pPr>
        <w:pStyle w:val="125"/>
      </w:pPr>
      <w:r>
        <w:t>-</w:t>
      </w:r>
      <w:r>
        <w:tab/>
      </w:r>
      <w:r>
        <w:t>B: No repository with open access known</w:t>
      </w:r>
    </w:p>
    <w:p w14:paraId="1FDE7F69">
      <w:pPr>
        <w:pStyle w:val="124"/>
      </w:pPr>
      <w:r>
        <w:t>-</w:t>
      </w:r>
      <w:r>
        <w:tab/>
      </w:r>
      <w:r>
        <w:t>Software determines the deployment level of the reference software its level of optimization</w:t>
      </w:r>
    </w:p>
    <w:p w14:paraId="35CA9445">
      <w:pPr>
        <w:pStyle w:val="125"/>
      </w:pPr>
      <w:r>
        <w:t>-</w:t>
      </w:r>
      <w:r>
        <w:tab/>
      </w:r>
      <w:r>
        <w:t>A: Software fully functional and optimized C-code</w:t>
      </w:r>
    </w:p>
    <w:p w14:paraId="37A6EC97">
      <w:pPr>
        <w:pStyle w:val="125"/>
      </w:pPr>
      <w:r>
        <w:t>-</w:t>
      </w:r>
      <w:r>
        <w:tab/>
      </w:r>
      <w:r>
        <w:t>B: Software fully functional and reference C-code</w:t>
      </w:r>
    </w:p>
    <w:p w14:paraId="19CF2850">
      <w:pPr>
        <w:pStyle w:val="125"/>
      </w:pPr>
      <w:r>
        <w:t>-</w:t>
      </w:r>
      <w:r>
        <w:tab/>
      </w:r>
      <w:r>
        <w:t>C: Experimental software framework in Python only</w:t>
      </w:r>
    </w:p>
    <w:p w14:paraId="3B4A352B">
      <w:pPr>
        <w:pStyle w:val="125"/>
        <w:rPr>
          <w:b/>
          <w:bCs/>
        </w:rPr>
      </w:pPr>
      <w:r>
        <w:t>-</w:t>
      </w:r>
      <w:r>
        <w:tab/>
      </w:r>
      <w:r>
        <w:t>X: Software status unknown</w:t>
      </w:r>
    </w:p>
    <w:p w14:paraId="28E67DA0">
      <w:pPr>
        <w:pStyle w:val="98"/>
        <w:rPr>
          <w:lang w:val="en-US"/>
        </w:rPr>
      </w:pPr>
      <w:r>
        <w:t xml:space="preserve">NOTE: </w:t>
      </w:r>
      <w:r>
        <w:tab/>
      </w:r>
      <w: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2D6E3626">
      <w:pPr>
        <w:pStyle w:val="97"/>
        <w:rPr>
          <w:lang w:val="en-US"/>
        </w:rPr>
      </w:pPr>
      <w:r>
        <w:rPr>
          <w:lang w:val="en-US"/>
        </w:rPr>
        <w:t>Editor’s note: Documentation regarding complexity aspects (computational complexity, memory, ROM) is envisioned, however it requires a clear definition on the measurement first.</w:t>
      </w:r>
    </w:p>
    <w:p w14:paraId="78200D2B">
      <w:r>
        <w:t>In the following a collection of speech codecs and the related parameter is presented in Table 7.1.1-1.</w:t>
      </w:r>
    </w:p>
    <w:p w14:paraId="00A621C3">
      <w:pPr>
        <w:pStyle w:val="115"/>
      </w:pPr>
      <w:r>
        <w:t>Table 7.1.1-1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1FBEB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0069E1F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w:t>
            </w:r>
          </w:p>
        </w:tc>
        <w:tc>
          <w:tcPr>
            <w:tcW w:w="2410" w:type="dxa"/>
          </w:tcPr>
          <w:p w14:paraId="790EE6C5">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Source</w:t>
            </w:r>
          </w:p>
        </w:tc>
        <w:tc>
          <w:tcPr>
            <w:tcW w:w="864" w:type="dxa"/>
          </w:tcPr>
          <w:p w14:paraId="4BB80CB0">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Audioband-width</w:t>
            </w:r>
          </w:p>
        </w:tc>
        <w:tc>
          <w:tcPr>
            <w:tcW w:w="1201" w:type="dxa"/>
          </w:tcPr>
          <w:p w14:paraId="6ECB8657">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 Delay</w:t>
            </w:r>
          </w:p>
          <w:p w14:paraId="10ED9F9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201" w:type="dxa"/>
          </w:tcPr>
          <w:p w14:paraId="0710DBA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Frame duration</w:t>
            </w:r>
          </w:p>
          <w:p w14:paraId="2CC716B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052" w:type="dxa"/>
          </w:tcPr>
          <w:p w14:paraId="6CBF592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Bitrates</w:t>
            </w:r>
          </w:p>
          <w:p w14:paraId="03CBEB83">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[kbps]</w:t>
            </w:r>
          </w:p>
        </w:tc>
        <w:tc>
          <w:tcPr>
            <w:tcW w:w="1502" w:type="dxa"/>
          </w:tcPr>
          <w:p w14:paraId="4116B8D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Specification / Access / Software</w:t>
            </w:r>
          </w:p>
        </w:tc>
      </w:tr>
      <w:tr w14:paraId="61631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72E1F439">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3GPP IMS codecs</w:t>
            </w:r>
          </w:p>
        </w:tc>
      </w:tr>
      <w:tr w14:paraId="5D156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125FF3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t>
            </w:r>
          </w:p>
        </w:tc>
        <w:tc>
          <w:tcPr>
            <w:tcW w:w="2410" w:type="dxa"/>
          </w:tcPr>
          <w:p w14:paraId="19BBDEC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"https://www.3gpp.org/DynaReport/26071.htm" \t "_blank" </w:instrText>
            </w:r>
            <w:r>
              <w:fldChar w:fldCharType="separate"/>
            </w:r>
            <w:r>
              <w:rPr>
                <w:rStyle w:val="95"/>
                <w:rFonts w:eastAsiaTheme="minorHAnsi" w:cstheme="minorBidi"/>
                <w:kern w:val="2"/>
                <w:szCs w:val="24"/>
                <w:lang w:val="de-DE"/>
                <w14:ligatures w14:val="standardContextual"/>
              </w:rPr>
              <w:t>26.071</w:t>
            </w:r>
            <w:r>
              <w:rPr>
                <w:rStyle w:val="95"/>
                <w:rFonts w:eastAsiaTheme="minorHAnsi" w:cstheme="minorBidi"/>
                <w:kern w:val="2"/>
                <w:szCs w:val="24"/>
                <w:lang w:val="de-DE"/>
                <w14:ligatures w14:val="standardContextual"/>
              </w:rPr>
              <w:fldChar w:fldCharType="end"/>
            </w:r>
          </w:p>
        </w:tc>
        <w:tc>
          <w:tcPr>
            <w:tcW w:w="864" w:type="dxa"/>
          </w:tcPr>
          <w:p w14:paraId="575D77C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tcPr>
          <w:p w14:paraId="37C96CE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w:t>
            </w:r>
          </w:p>
        </w:tc>
        <w:tc>
          <w:tcPr>
            <w:tcW w:w="1201" w:type="dxa"/>
          </w:tcPr>
          <w:p w14:paraId="4562CE2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7A8C776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4.75 </w:t>
            </w:r>
          </w:p>
        </w:tc>
        <w:tc>
          <w:tcPr>
            <w:tcW w:w="1502" w:type="dxa"/>
          </w:tcPr>
          <w:p w14:paraId="79CD89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626C6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83E4B6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AMR-WB</w:t>
            </w:r>
          </w:p>
        </w:tc>
        <w:tc>
          <w:tcPr>
            <w:tcW w:w="2410" w:type="dxa"/>
          </w:tcPr>
          <w:p w14:paraId="28E0580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"https://www.3gpp.org/DynaReport/26171.htm" \t "_blank" </w:instrText>
            </w:r>
            <w:r>
              <w:fldChar w:fldCharType="separate"/>
            </w:r>
            <w:r>
              <w:rPr>
                <w:rStyle w:val="95"/>
                <w:rFonts w:eastAsiaTheme="minorHAnsi" w:cstheme="minorBidi"/>
                <w:kern w:val="2"/>
                <w:szCs w:val="24"/>
                <w:lang w:val="de-DE"/>
                <w14:ligatures w14:val="standardContextual"/>
              </w:rPr>
              <w:t>26.171</w:t>
            </w:r>
            <w:r>
              <w:rPr>
                <w:rStyle w:val="95"/>
                <w:rFonts w:eastAsiaTheme="minorHAnsi" w:cstheme="minorBidi"/>
                <w:kern w:val="2"/>
                <w:szCs w:val="24"/>
                <w:lang w:val="de-DE"/>
                <w14:ligatures w14:val="standardContextual"/>
              </w:rPr>
              <w:fldChar w:fldCharType="end"/>
            </w:r>
          </w:p>
        </w:tc>
        <w:tc>
          <w:tcPr>
            <w:tcW w:w="864" w:type="dxa"/>
          </w:tcPr>
          <w:p w14:paraId="419E17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68E6458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5.9375</w:t>
            </w:r>
          </w:p>
        </w:tc>
        <w:tc>
          <w:tcPr>
            <w:tcW w:w="1201" w:type="dxa"/>
          </w:tcPr>
          <w:p w14:paraId="6505372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421FCC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6.6</w:t>
            </w:r>
          </w:p>
        </w:tc>
        <w:tc>
          <w:tcPr>
            <w:tcW w:w="1502" w:type="dxa"/>
          </w:tcPr>
          <w:p w14:paraId="76EC4DA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0F2C8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731ED49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EVS</w:t>
            </w:r>
          </w:p>
        </w:tc>
        <w:tc>
          <w:tcPr>
            <w:tcW w:w="2410" w:type="dxa"/>
            <w:vMerge w:val="restart"/>
          </w:tcPr>
          <w:p w14:paraId="00CE535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"https://www.3gpp.org/DynaReport/26445.htm" \t "_blank" </w:instrText>
            </w:r>
            <w:r>
              <w:fldChar w:fldCharType="separate"/>
            </w:r>
            <w:r>
              <w:rPr>
                <w:rStyle w:val="95"/>
                <w:rFonts w:eastAsiaTheme="minorHAnsi" w:cstheme="minorBidi"/>
                <w:kern w:val="2"/>
                <w:szCs w:val="24"/>
                <w:lang w:val="de-DE"/>
                <w14:ligatures w14:val="standardContextual"/>
              </w:rPr>
              <w:t>26.445</w:t>
            </w:r>
            <w:r>
              <w:rPr>
                <w:rStyle w:val="95"/>
                <w:rFonts w:eastAsiaTheme="minorHAnsi" w:cstheme="minorBidi"/>
                <w:kern w:val="2"/>
                <w:szCs w:val="24"/>
                <w:lang w:val="de-DE"/>
                <w14:ligatures w14:val="standardContextual"/>
              </w:rPr>
              <w:fldChar w:fldCharType="end"/>
            </w:r>
          </w:p>
        </w:tc>
        <w:tc>
          <w:tcPr>
            <w:tcW w:w="864" w:type="dxa"/>
          </w:tcPr>
          <w:p w14:paraId="065EEF3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030BF1F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12</w:t>
            </w:r>
          </w:p>
        </w:tc>
        <w:tc>
          <w:tcPr>
            <w:tcW w:w="1201" w:type="dxa"/>
            <w:vMerge w:val="restart"/>
          </w:tcPr>
          <w:p w14:paraId="7C4D6B2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1157D8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restart"/>
          </w:tcPr>
          <w:p w14:paraId="707D3A2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A / A / A </w:t>
            </w:r>
          </w:p>
        </w:tc>
      </w:tr>
      <w:tr w14:paraId="10783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3B445029">
            <w:pPr>
              <w:pStyle w:val="108"/>
              <w:rPr>
                <w:rFonts w:eastAsiaTheme="minorHAnsi" w:cstheme="minorBidi"/>
                <w:kern w:val="2"/>
                <w:szCs w:val="24"/>
                <w:lang w:val="en-US"/>
                <w14:ligatures w14:val="standardContextual"/>
              </w:rPr>
            </w:pPr>
          </w:p>
        </w:tc>
        <w:tc>
          <w:tcPr>
            <w:tcW w:w="2410" w:type="dxa"/>
            <w:vMerge w:val="continue"/>
          </w:tcPr>
          <w:p w14:paraId="46C409B7">
            <w:pPr>
              <w:pStyle w:val="108"/>
              <w:rPr>
                <w:rFonts w:eastAsiaTheme="minorHAnsi" w:cstheme="minorBidi"/>
                <w:kern w:val="2"/>
                <w:szCs w:val="24"/>
                <w:lang w:val="en-US"/>
                <w14:ligatures w14:val="standardContextual"/>
              </w:rPr>
            </w:pPr>
          </w:p>
        </w:tc>
        <w:tc>
          <w:tcPr>
            <w:tcW w:w="864" w:type="dxa"/>
          </w:tcPr>
          <w:p w14:paraId="69B57CA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continue"/>
          </w:tcPr>
          <w:p w14:paraId="727B33CE">
            <w:pPr>
              <w:pStyle w:val="108"/>
              <w:rPr>
                <w:rFonts w:eastAsiaTheme="minorHAnsi" w:cstheme="minorBidi"/>
                <w:kern w:val="2"/>
                <w:szCs w:val="24"/>
                <w:lang w:val="en-US"/>
                <w14:ligatures w14:val="standardContextual"/>
              </w:rPr>
            </w:pPr>
          </w:p>
        </w:tc>
        <w:tc>
          <w:tcPr>
            <w:tcW w:w="1201" w:type="dxa"/>
            <w:vMerge w:val="continue"/>
          </w:tcPr>
          <w:p w14:paraId="7B7F67AF">
            <w:pPr>
              <w:pStyle w:val="108"/>
              <w:rPr>
                <w:rFonts w:eastAsiaTheme="minorHAnsi" w:cstheme="minorBidi"/>
                <w:kern w:val="2"/>
                <w:szCs w:val="24"/>
                <w:lang w:val="en-US"/>
                <w14:ligatures w14:val="standardContextual"/>
              </w:rPr>
            </w:pPr>
          </w:p>
        </w:tc>
        <w:tc>
          <w:tcPr>
            <w:tcW w:w="1052" w:type="dxa"/>
          </w:tcPr>
          <w:p w14:paraId="61B99C8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continue"/>
          </w:tcPr>
          <w:p w14:paraId="28B70644">
            <w:pPr>
              <w:pStyle w:val="108"/>
              <w:rPr>
                <w:rFonts w:eastAsiaTheme="minorHAnsi" w:cstheme="minorBidi"/>
                <w:b/>
                <w:bCs/>
                <w:kern w:val="2"/>
                <w:szCs w:val="24"/>
                <w:lang w:val="en-US"/>
                <w14:ligatures w14:val="standardContextual"/>
              </w:rPr>
            </w:pPr>
          </w:p>
        </w:tc>
      </w:tr>
      <w:tr w14:paraId="0C245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6F09DF12">
            <w:pPr>
              <w:pStyle w:val="108"/>
              <w:rPr>
                <w:rFonts w:eastAsiaTheme="minorHAnsi" w:cstheme="minorBidi"/>
                <w:kern w:val="2"/>
                <w:szCs w:val="24"/>
                <w:lang w:val="en-US"/>
                <w14:ligatures w14:val="standardContextual"/>
              </w:rPr>
            </w:pPr>
          </w:p>
        </w:tc>
        <w:tc>
          <w:tcPr>
            <w:tcW w:w="2410" w:type="dxa"/>
            <w:vMerge w:val="continue"/>
          </w:tcPr>
          <w:p w14:paraId="68BFABC6">
            <w:pPr>
              <w:pStyle w:val="108"/>
              <w:rPr>
                <w:rFonts w:eastAsiaTheme="minorHAnsi" w:cstheme="minorBidi"/>
                <w:kern w:val="2"/>
                <w:szCs w:val="24"/>
                <w:lang w:val="en-US"/>
                <w14:ligatures w14:val="standardContextual"/>
              </w:rPr>
            </w:pPr>
          </w:p>
        </w:tc>
        <w:tc>
          <w:tcPr>
            <w:tcW w:w="864" w:type="dxa"/>
          </w:tcPr>
          <w:p w14:paraId="1C2DBCE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SWB</w:t>
            </w:r>
          </w:p>
        </w:tc>
        <w:tc>
          <w:tcPr>
            <w:tcW w:w="1201" w:type="dxa"/>
            <w:vMerge w:val="continue"/>
          </w:tcPr>
          <w:p w14:paraId="21B48199">
            <w:pPr>
              <w:pStyle w:val="108"/>
              <w:rPr>
                <w:rFonts w:eastAsiaTheme="minorHAnsi" w:cstheme="minorBidi"/>
                <w:kern w:val="2"/>
                <w:szCs w:val="24"/>
                <w:lang w:val="en-US"/>
                <w14:ligatures w14:val="standardContextual"/>
              </w:rPr>
            </w:pPr>
          </w:p>
        </w:tc>
        <w:tc>
          <w:tcPr>
            <w:tcW w:w="1201" w:type="dxa"/>
            <w:vMerge w:val="continue"/>
          </w:tcPr>
          <w:p w14:paraId="24DC8D58">
            <w:pPr>
              <w:pStyle w:val="108"/>
              <w:rPr>
                <w:rFonts w:eastAsiaTheme="minorHAnsi" w:cstheme="minorBidi"/>
                <w:kern w:val="2"/>
                <w:szCs w:val="24"/>
                <w:lang w:val="en-US"/>
                <w14:ligatures w14:val="standardContextual"/>
              </w:rPr>
            </w:pPr>
          </w:p>
        </w:tc>
        <w:tc>
          <w:tcPr>
            <w:tcW w:w="1052" w:type="dxa"/>
          </w:tcPr>
          <w:p w14:paraId="3C273C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9.6</w:t>
            </w:r>
          </w:p>
        </w:tc>
        <w:tc>
          <w:tcPr>
            <w:tcW w:w="1502" w:type="dxa"/>
            <w:vMerge w:val="continue"/>
          </w:tcPr>
          <w:p w14:paraId="4851FB59">
            <w:pPr>
              <w:pStyle w:val="108"/>
              <w:rPr>
                <w:rFonts w:eastAsiaTheme="minorHAnsi" w:cstheme="minorBidi"/>
                <w:b/>
                <w:bCs/>
                <w:kern w:val="2"/>
                <w:szCs w:val="24"/>
                <w:lang w:val="en-US"/>
                <w14:ligatures w14:val="standardContextual"/>
              </w:rPr>
            </w:pPr>
          </w:p>
        </w:tc>
      </w:tr>
      <w:tr w14:paraId="18BEF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89AE13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Conventional Ultra Low Bitrate Codecs</w:t>
            </w:r>
          </w:p>
        </w:tc>
      </w:tr>
      <w:tr w14:paraId="38212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721BA73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MELP / MELPe</w:t>
            </w:r>
          </w:p>
          <w:p w14:paraId="29EAF1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vMerge w:val="restart"/>
            <w:vAlign w:val="center"/>
          </w:tcPr>
          <w:p w14:paraId="3550D29E">
            <w:pPr>
              <w:pStyle w:val="108"/>
              <w:rPr>
                <w:rFonts w:eastAsiaTheme="minorHAnsi" w:cstheme="minorBidi"/>
                <w:kern w:val="2"/>
                <w:szCs w:val="24"/>
                <w:lang w:val="en-US"/>
                <w14:ligatures w14:val="standardContextual"/>
              </w:rPr>
            </w:pPr>
            <w:r>
              <w:fldChar w:fldCharType="begin"/>
            </w:r>
            <w:r>
              <w:instrText xml:space="preserve"> HYPERLINK "https://www.compandent.com/about-melpe/" </w:instrText>
            </w:r>
            <w:r>
              <w:fldChar w:fldCharType="separate"/>
            </w:r>
            <w:r>
              <w:rPr>
                <w:rStyle w:val="95"/>
                <w:rFonts w:hint="eastAsia" w:eastAsiaTheme="minorHAnsi" w:cstheme="minorBidi"/>
                <w:color w:val="auto"/>
                <w:kern w:val="2"/>
                <w:szCs w:val="24"/>
                <w:u w:val="none"/>
                <w:lang w:val="en-US"/>
                <w14:ligatures w14:val="standardContextual"/>
              </w:rPr>
              <w:t>https://www.compandent.com/about-melpe/</w:t>
            </w:r>
            <w:r>
              <w:rPr>
                <w:rStyle w:val="95"/>
                <w:rFonts w:hint="eastAsia"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and melp_faq</w:t>
            </w:r>
          </w:p>
        </w:tc>
        <w:tc>
          <w:tcPr>
            <w:tcW w:w="864" w:type="dxa"/>
            <w:vMerge w:val="restart"/>
          </w:tcPr>
          <w:p w14:paraId="78ACBAFB">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58E293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36.25</w:t>
            </w:r>
          </w:p>
        </w:tc>
        <w:tc>
          <w:tcPr>
            <w:tcW w:w="1201" w:type="dxa"/>
          </w:tcPr>
          <w:p w14:paraId="09D1055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90</w:t>
            </w:r>
          </w:p>
        </w:tc>
        <w:tc>
          <w:tcPr>
            <w:tcW w:w="1052" w:type="dxa"/>
          </w:tcPr>
          <w:p w14:paraId="32C5CD7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0.6</w:t>
            </w:r>
          </w:p>
        </w:tc>
        <w:tc>
          <w:tcPr>
            <w:tcW w:w="1502" w:type="dxa"/>
            <w:vMerge w:val="restart"/>
          </w:tcPr>
          <w:p w14:paraId="696739C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tc>
      </w:tr>
      <w:tr w14:paraId="57BA9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6AF3F0B2">
            <w:pPr>
              <w:pStyle w:val="108"/>
              <w:rPr>
                <w:rFonts w:eastAsiaTheme="minorHAnsi" w:cstheme="minorBidi"/>
                <w:kern w:val="2"/>
                <w:szCs w:val="24"/>
                <w:lang w:val="en-US"/>
                <w14:ligatures w14:val="standardContextual"/>
              </w:rPr>
            </w:pPr>
          </w:p>
        </w:tc>
        <w:tc>
          <w:tcPr>
            <w:tcW w:w="2410" w:type="dxa"/>
            <w:vMerge w:val="continue"/>
            <w:vAlign w:val="center"/>
          </w:tcPr>
          <w:p w14:paraId="2B65CF28">
            <w:pPr>
              <w:pStyle w:val="108"/>
              <w:rPr>
                <w:rFonts w:eastAsiaTheme="minorHAnsi" w:cstheme="minorBidi"/>
                <w:kern w:val="2"/>
                <w:szCs w:val="24"/>
                <w:lang w:val="de-DE"/>
                <w14:ligatures w14:val="standardContextual"/>
              </w:rPr>
            </w:pPr>
          </w:p>
        </w:tc>
        <w:tc>
          <w:tcPr>
            <w:tcW w:w="864" w:type="dxa"/>
            <w:vMerge w:val="continue"/>
          </w:tcPr>
          <w:p w14:paraId="7BC8F9FC">
            <w:pPr>
              <w:pStyle w:val="108"/>
              <w:rPr>
                <w:rFonts w:eastAsiaTheme="minorHAnsi" w:cstheme="minorBidi"/>
                <w:kern w:val="2"/>
                <w:szCs w:val="24"/>
                <w:lang w:val="de-DE"/>
                <w14:ligatures w14:val="standardContextual"/>
              </w:rPr>
            </w:pPr>
          </w:p>
        </w:tc>
        <w:tc>
          <w:tcPr>
            <w:tcW w:w="1201" w:type="dxa"/>
          </w:tcPr>
          <w:p w14:paraId="682B2B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27.25</w:t>
            </w:r>
          </w:p>
        </w:tc>
        <w:tc>
          <w:tcPr>
            <w:tcW w:w="1201" w:type="dxa"/>
          </w:tcPr>
          <w:p w14:paraId="5B24A6D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67.5</w:t>
            </w:r>
          </w:p>
        </w:tc>
        <w:tc>
          <w:tcPr>
            <w:tcW w:w="1052" w:type="dxa"/>
          </w:tcPr>
          <w:p w14:paraId="2820FD6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14A6A2A7">
            <w:pPr>
              <w:pStyle w:val="108"/>
              <w:rPr>
                <w:rFonts w:eastAsiaTheme="minorHAnsi" w:cstheme="minorBidi"/>
                <w:kern w:val="2"/>
                <w:szCs w:val="24"/>
                <w:lang w:val="en-US"/>
                <w14:ligatures w14:val="standardContextual"/>
              </w:rPr>
            </w:pPr>
          </w:p>
        </w:tc>
      </w:tr>
      <w:tr w14:paraId="1FF4F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D3F30B1">
            <w:pPr>
              <w:pStyle w:val="108"/>
              <w:rPr>
                <w:rFonts w:eastAsiaTheme="minorHAnsi" w:cstheme="minorBidi"/>
                <w:kern w:val="2"/>
                <w:szCs w:val="24"/>
                <w:lang w:val="en-US"/>
                <w14:ligatures w14:val="standardContextual"/>
              </w:rPr>
            </w:pPr>
          </w:p>
        </w:tc>
        <w:tc>
          <w:tcPr>
            <w:tcW w:w="2410" w:type="dxa"/>
            <w:vMerge w:val="continue"/>
            <w:vAlign w:val="center"/>
          </w:tcPr>
          <w:p w14:paraId="6C3BB709">
            <w:pPr>
              <w:pStyle w:val="108"/>
              <w:rPr>
                <w:rFonts w:eastAsiaTheme="minorHAnsi" w:cstheme="minorBidi"/>
                <w:kern w:val="2"/>
                <w:szCs w:val="24"/>
                <w:lang w:val="de-DE"/>
                <w14:ligatures w14:val="standardContextual"/>
              </w:rPr>
            </w:pPr>
          </w:p>
        </w:tc>
        <w:tc>
          <w:tcPr>
            <w:tcW w:w="864" w:type="dxa"/>
            <w:vMerge w:val="continue"/>
          </w:tcPr>
          <w:p w14:paraId="49E9D213">
            <w:pPr>
              <w:pStyle w:val="108"/>
              <w:rPr>
                <w:rFonts w:eastAsiaTheme="minorHAnsi" w:cstheme="minorBidi"/>
                <w:kern w:val="2"/>
                <w:szCs w:val="24"/>
                <w:lang w:val="de-DE"/>
                <w14:ligatures w14:val="standardContextual"/>
              </w:rPr>
            </w:pPr>
          </w:p>
        </w:tc>
        <w:tc>
          <w:tcPr>
            <w:tcW w:w="1201" w:type="dxa"/>
          </w:tcPr>
          <w:p w14:paraId="2A2CFBD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20.125</w:t>
            </w:r>
          </w:p>
        </w:tc>
        <w:tc>
          <w:tcPr>
            <w:tcW w:w="1201" w:type="dxa"/>
          </w:tcPr>
          <w:p w14:paraId="1AC6584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22.5</w:t>
            </w:r>
          </w:p>
        </w:tc>
        <w:tc>
          <w:tcPr>
            <w:tcW w:w="1052" w:type="dxa"/>
          </w:tcPr>
          <w:p w14:paraId="46344D5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5F88D8E0">
            <w:pPr>
              <w:pStyle w:val="108"/>
              <w:rPr>
                <w:rFonts w:eastAsiaTheme="minorHAnsi" w:cstheme="minorBidi"/>
                <w:kern w:val="2"/>
                <w:szCs w:val="24"/>
                <w:lang w:val="en-US"/>
                <w14:ligatures w14:val="standardContextual"/>
              </w:rPr>
            </w:pPr>
          </w:p>
        </w:tc>
      </w:tr>
      <w:tr w14:paraId="19A0E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14F656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AMBE-LR</w:t>
            </w:r>
          </w:p>
        </w:tc>
        <w:tc>
          <w:tcPr>
            <w:tcW w:w="2410" w:type="dxa"/>
            <w:vAlign w:val="center"/>
          </w:tcPr>
          <w:p w14:paraId="494F14F2">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 https://www.dvsinc.com/software/technology.shtml#ambelr</w:t>
            </w:r>
          </w:p>
        </w:tc>
        <w:tc>
          <w:tcPr>
            <w:tcW w:w="864" w:type="dxa"/>
          </w:tcPr>
          <w:p w14:paraId="79E36FE9">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25494258">
            <w:pPr>
              <w:pStyle w:val="108"/>
              <w:rPr>
                <w:rFonts w:eastAsiaTheme="minorHAnsi" w:cstheme="minorBidi"/>
                <w:b/>
                <w:bCs/>
                <w:kern w:val="2"/>
                <w:szCs w:val="24"/>
                <w:lang w:val="en-US"/>
                <w14:ligatures w14:val="standardContextual"/>
              </w:rPr>
            </w:pPr>
          </w:p>
        </w:tc>
        <w:tc>
          <w:tcPr>
            <w:tcW w:w="1201" w:type="dxa"/>
          </w:tcPr>
          <w:p w14:paraId="0682F7D3">
            <w:pPr>
              <w:pStyle w:val="108"/>
              <w:rPr>
                <w:rFonts w:eastAsiaTheme="minorHAnsi" w:cstheme="minorBidi"/>
                <w:b/>
                <w:bCs/>
                <w:kern w:val="2"/>
                <w:szCs w:val="24"/>
                <w:lang w:val="en-US"/>
                <w14:ligatures w14:val="standardContextual"/>
              </w:rPr>
            </w:pPr>
          </w:p>
        </w:tc>
        <w:tc>
          <w:tcPr>
            <w:tcW w:w="1052" w:type="dxa"/>
          </w:tcPr>
          <w:p w14:paraId="696A029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 – 1.8</w:t>
            </w:r>
          </w:p>
        </w:tc>
        <w:tc>
          <w:tcPr>
            <w:tcW w:w="1502" w:type="dxa"/>
          </w:tcPr>
          <w:p w14:paraId="22F12EE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 / B / A</w:t>
            </w:r>
          </w:p>
        </w:tc>
      </w:tr>
      <w:tr w14:paraId="10FFC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4CAC18A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MPEG--HVXC</w:t>
            </w:r>
          </w:p>
        </w:tc>
        <w:tc>
          <w:tcPr>
            <w:tcW w:w="2410" w:type="dxa"/>
            <w:vAlign w:val="center"/>
          </w:tcPr>
          <w:p w14:paraId="013AAE9D">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https://www.iso.org/obp/ui/en/#iso:std:iso-iec:14496:-3:ed-5:v1:en:sec:1.3</w:t>
            </w:r>
          </w:p>
        </w:tc>
        <w:tc>
          <w:tcPr>
            <w:tcW w:w="864" w:type="dxa"/>
          </w:tcPr>
          <w:p w14:paraId="43497EBF">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75904AB0">
            <w:pPr>
              <w:pStyle w:val="108"/>
              <w:rPr>
                <w:rFonts w:eastAsiaTheme="minorHAnsi" w:cstheme="minorBidi"/>
                <w:b/>
                <w:bCs/>
                <w:kern w:val="2"/>
                <w:szCs w:val="24"/>
                <w:lang w:val="en-US"/>
                <w14:ligatures w14:val="standardContextual"/>
              </w:rPr>
            </w:pPr>
          </w:p>
        </w:tc>
        <w:tc>
          <w:tcPr>
            <w:tcW w:w="1201" w:type="dxa"/>
          </w:tcPr>
          <w:p w14:paraId="3B8E3D6B">
            <w:pPr>
              <w:pStyle w:val="108"/>
              <w:rPr>
                <w:rFonts w:eastAsiaTheme="minorHAnsi" w:cstheme="minorBidi"/>
                <w:b/>
                <w:bCs/>
                <w:kern w:val="2"/>
                <w:szCs w:val="24"/>
                <w:lang w:val="en-US"/>
                <w14:ligatures w14:val="standardContextual"/>
              </w:rPr>
            </w:pPr>
          </w:p>
        </w:tc>
        <w:tc>
          <w:tcPr>
            <w:tcW w:w="1052" w:type="dxa"/>
          </w:tcPr>
          <w:p w14:paraId="5AD718E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 – 4</w:t>
            </w:r>
          </w:p>
        </w:tc>
        <w:tc>
          <w:tcPr>
            <w:tcW w:w="1502" w:type="dxa"/>
          </w:tcPr>
          <w:p w14:paraId="08E300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B</w:t>
            </w:r>
          </w:p>
          <w:p w14:paraId="0784E98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(Note2)</w:t>
            </w:r>
          </w:p>
        </w:tc>
      </w:tr>
      <w:tr w14:paraId="1582A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3FEF293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TWELP MR</w:t>
            </w:r>
          </w:p>
          <w:p w14:paraId="550D74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1)</w:t>
            </w:r>
          </w:p>
        </w:tc>
        <w:tc>
          <w:tcPr>
            <w:tcW w:w="2410" w:type="dxa"/>
            <w:vMerge w:val="restart"/>
            <w:vAlign w:val="center"/>
          </w:tcPr>
          <w:p w14:paraId="00292835">
            <w:pPr>
              <w:pStyle w:val="108"/>
              <w:rPr>
                <w:rFonts w:eastAsiaTheme="minorHAnsi" w:cstheme="minorBidi"/>
                <w:kern w:val="2"/>
                <w:szCs w:val="24"/>
                <w:lang w:val="en-US"/>
                <w14:ligatures w14:val="standardContextual"/>
              </w:rPr>
            </w:pPr>
            <w:r>
              <w:fldChar w:fldCharType="begin"/>
            </w:r>
            <w:r>
              <w:instrText xml:space="preserve"> HYPERLINK "https://dspini.com/vocoders/lowrate/twelp-lowrate/twelp300-3600-mr" </w:instrText>
            </w:r>
            <w:r>
              <w:fldChar w:fldCharType="separate"/>
            </w:r>
            <w:r>
              <w:rPr>
                <w:rStyle w:val="95"/>
                <w:rFonts w:eastAsiaTheme="minorHAnsi" w:cstheme="minorBidi"/>
                <w:color w:val="auto"/>
                <w:kern w:val="2"/>
                <w:szCs w:val="24"/>
                <w:u w:val="none"/>
                <w:lang w:val="en-US"/>
                <w14:ligatures w14:val="standardContextual"/>
              </w:rPr>
              <w:t>https://dspini.com/vocoders/lowrate/twelp-lowrate/twelp300-3600-mr</w:t>
            </w:r>
            <w:r>
              <w:rPr>
                <w:rStyle w:val="95"/>
                <w:rFonts w:eastAsiaTheme="minorHAnsi" w:cstheme="minorBidi"/>
                <w:color w:val="auto"/>
                <w:kern w:val="2"/>
                <w:szCs w:val="24"/>
                <w:u w:val="none"/>
                <w:lang w:val="en-US"/>
                <w14:ligatures w14:val="standardContextual"/>
              </w:rPr>
              <w:fldChar w:fldCharType="end"/>
            </w:r>
          </w:p>
        </w:tc>
        <w:tc>
          <w:tcPr>
            <w:tcW w:w="864" w:type="dxa"/>
            <w:vMerge w:val="restart"/>
          </w:tcPr>
          <w:p w14:paraId="45F82FCD">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5D4EAE4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2E81BE9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279F2BC">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3</w:t>
            </w:r>
            <w:r>
              <w:rPr>
                <w:rFonts w:eastAsiaTheme="minorHAnsi" w:cstheme="minorBidi"/>
                <w:kern w:val="2"/>
                <w:szCs w:val="24"/>
                <w:lang w:val="en-US"/>
                <w14:ligatures w14:val="standardContextual"/>
              </w:rPr>
              <w:t>.2</w:t>
            </w:r>
          </w:p>
        </w:tc>
        <w:tc>
          <w:tcPr>
            <w:tcW w:w="1502" w:type="dxa"/>
            <w:vMerge w:val="restart"/>
          </w:tcPr>
          <w:p w14:paraId="5B61F98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p w14:paraId="58AD903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w:t>
            </w:r>
            <w:r>
              <w:rPr>
                <w:rFonts w:eastAsiaTheme="minorHAnsi" w:cstheme="minorBidi"/>
                <w:kern w:val="2"/>
                <w:szCs w:val="24"/>
                <w:lang w:val="en-US"/>
                <w14:ligatures w14:val="standardContextual"/>
              </w:rPr>
              <w:t>Note5)</w:t>
            </w:r>
          </w:p>
        </w:tc>
      </w:tr>
      <w:tr w14:paraId="7AE0E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FCE6DA1">
            <w:pPr>
              <w:pStyle w:val="108"/>
              <w:rPr>
                <w:rFonts w:eastAsiaTheme="minorHAnsi" w:cstheme="minorBidi"/>
                <w:kern w:val="2"/>
                <w:szCs w:val="24"/>
                <w:lang w:val="en-US"/>
                <w14:ligatures w14:val="standardContextual"/>
              </w:rPr>
            </w:pPr>
          </w:p>
        </w:tc>
        <w:tc>
          <w:tcPr>
            <w:tcW w:w="2410" w:type="dxa"/>
            <w:vMerge w:val="continue"/>
            <w:vAlign w:val="center"/>
          </w:tcPr>
          <w:p w14:paraId="3D50996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819A4B6">
            <w:pPr>
              <w:pStyle w:val="108"/>
              <w:rPr>
                <w:rFonts w:eastAsiaTheme="minorHAnsi" w:cstheme="minorBidi"/>
                <w:kern w:val="2"/>
                <w:szCs w:val="24"/>
                <w:lang w:val="en-US"/>
                <w14:ligatures w14:val="standardContextual"/>
              </w:rPr>
            </w:pPr>
          </w:p>
        </w:tc>
        <w:tc>
          <w:tcPr>
            <w:tcW w:w="1201" w:type="dxa"/>
          </w:tcPr>
          <w:p w14:paraId="6AD0BEF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653B1CAA">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052" w:type="dxa"/>
          </w:tcPr>
          <w:p w14:paraId="27C7873E">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.4</w:t>
            </w:r>
          </w:p>
        </w:tc>
        <w:tc>
          <w:tcPr>
            <w:tcW w:w="1502" w:type="dxa"/>
            <w:vMerge w:val="continue"/>
          </w:tcPr>
          <w:p w14:paraId="2C9C1510">
            <w:pPr>
              <w:pStyle w:val="108"/>
              <w:rPr>
                <w:rFonts w:eastAsiaTheme="minorHAnsi" w:cstheme="minorBidi"/>
                <w:b/>
                <w:bCs/>
                <w:kern w:val="2"/>
                <w:szCs w:val="24"/>
                <w:lang w:val="en-US"/>
                <w14:ligatures w14:val="standardContextual"/>
              </w:rPr>
            </w:pPr>
          </w:p>
        </w:tc>
      </w:tr>
      <w:tr w14:paraId="4BE25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0453646">
            <w:pPr>
              <w:pStyle w:val="108"/>
              <w:rPr>
                <w:rFonts w:eastAsiaTheme="minorHAnsi" w:cstheme="minorBidi"/>
                <w:kern w:val="2"/>
                <w:szCs w:val="24"/>
                <w:lang w:val="en-US"/>
                <w14:ligatures w14:val="standardContextual"/>
              </w:rPr>
            </w:pPr>
          </w:p>
        </w:tc>
        <w:tc>
          <w:tcPr>
            <w:tcW w:w="2410" w:type="dxa"/>
            <w:vMerge w:val="continue"/>
            <w:vAlign w:val="center"/>
          </w:tcPr>
          <w:p w14:paraId="1A3FD940">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E7E1A1C">
            <w:pPr>
              <w:pStyle w:val="108"/>
              <w:rPr>
                <w:rFonts w:eastAsiaTheme="minorHAnsi" w:cstheme="minorBidi"/>
                <w:kern w:val="2"/>
                <w:szCs w:val="24"/>
                <w:lang w:val="en-US"/>
                <w14:ligatures w14:val="standardContextual"/>
              </w:rPr>
            </w:pPr>
          </w:p>
        </w:tc>
        <w:tc>
          <w:tcPr>
            <w:tcW w:w="1201" w:type="dxa"/>
          </w:tcPr>
          <w:p w14:paraId="66BC5DF1">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36CC21C">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E5FAB06">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.6</w:t>
            </w:r>
          </w:p>
        </w:tc>
        <w:tc>
          <w:tcPr>
            <w:tcW w:w="1502" w:type="dxa"/>
            <w:vMerge w:val="continue"/>
          </w:tcPr>
          <w:p w14:paraId="1730F2E1">
            <w:pPr>
              <w:pStyle w:val="108"/>
              <w:rPr>
                <w:rFonts w:eastAsiaTheme="minorHAnsi" w:cstheme="minorBidi"/>
                <w:b/>
                <w:bCs/>
                <w:kern w:val="2"/>
                <w:szCs w:val="24"/>
                <w:lang w:val="en-US"/>
                <w14:ligatures w14:val="standardContextual"/>
              </w:rPr>
            </w:pPr>
          </w:p>
        </w:tc>
      </w:tr>
      <w:tr w14:paraId="1D302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478F5D3">
            <w:pPr>
              <w:pStyle w:val="108"/>
              <w:rPr>
                <w:rFonts w:eastAsiaTheme="minorHAnsi" w:cstheme="minorBidi"/>
                <w:kern w:val="2"/>
                <w:szCs w:val="24"/>
                <w:lang w:val="en-US"/>
                <w14:ligatures w14:val="standardContextual"/>
              </w:rPr>
            </w:pPr>
          </w:p>
        </w:tc>
        <w:tc>
          <w:tcPr>
            <w:tcW w:w="2410" w:type="dxa"/>
            <w:vMerge w:val="continue"/>
            <w:vAlign w:val="center"/>
          </w:tcPr>
          <w:p w14:paraId="6F7B846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70945590">
            <w:pPr>
              <w:pStyle w:val="108"/>
              <w:rPr>
                <w:rFonts w:eastAsiaTheme="minorHAnsi" w:cstheme="minorBidi"/>
                <w:kern w:val="2"/>
                <w:szCs w:val="24"/>
                <w:lang w:val="en-US"/>
                <w14:ligatures w14:val="standardContextual"/>
              </w:rPr>
            </w:pPr>
          </w:p>
        </w:tc>
        <w:tc>
          <w:tcPr>
            <w:tcW w:w="1201" w:type="dxa"/>
          </w:tcPr>
          <w:p w14:paraId="05A35AD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6E0C8BD">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881E44F">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w:t>
            </w:r>
          </w:p>
        </w:tc>
        <w:tc>
          <w:tcPr>
            <w:tcW w:w="1502" w:type="dxa"/>
            <w:vMerge w:val="continue"/>
          </w:tcPr>
          <w:p w14:paraId="0A2088E3">
            <w:pPr>
              <w:pStyle w:val="108"/>
              <w:rPr>
                <w:rFonts w:eastAsiaTheme="minorHAnsi" w:cstheme="minorBidi"/>
                <w:b/>
                <w:bCs/>
                <w:kern w:val="2"/>
                <w:szCs w:val="24"/>
                <w:lang w:val="en-US"/>
                <w14:ligatures w14:val="standardContextual"/>
              </w:rPr>
            </w:pPr>
          </w:p>
        </w:tc>
      </w:tr>
      <w:tr w14:paraId="61EB4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207CE2">
            <w:pPr>
              <w:pStyle w:val="108"/>
              <w:rPr>
                <w:rFonts w:eastAsiaTheme="minorHAnsi" w:cstheme="minorBidi"/>
                <w:kern w:val="2"/>
                <w:szCs w:val="24"/>
                <w:lang w:val="en-US"/>
                <w14:ligatures w14:val="standardContextual"/>
              </w:rPr>
            </w:pPr>
          </w:p>
        </w:tc>
        <w:tc>
          <w:tcPr>
            <w:tcW w:w="2410" w:type="dxa"/>
            <w:vMerge w:val="continue"/>
            <w:vAlign w:val="center"/>
          </w:tcPr>
          <w:p w14:paraId="6563CE0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40E4D4C4">
            <w:pPr>
              <w:pStyle w:val="108"/>
              <w:rPr>
                <w:rFonts w:eastAsiaTheme="minorHAnsi" w:cstheme="minorBidi"/>
                <w:kern w:val="2"/>
                <w:szCs w:val="24"/>
                <w:lang w:val="en-US"/>
                <w14:ligatures w14:val="standardContextual"/>
              </w:rPr>
            </w:pPr>
          </w:p>
        </w:tc>
        <w:tc>
          <w:tcPr>
            <w:tcW w:w="1201" w:type="dxa"/>
          </w:tcPr>
          <w:p w14:paraId="25C32957">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4B15A2A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180ED045">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.7</w:t>
            </w:r>
          </w:p>
        </w:tc>
        <w:tc>
          <w:tcPr>
            <w:tcW w:w="1502" w:type="dxa"/>
            <w:vMerge w:val="continue"/>
          </w:tcPr>
          <w:p w14:paraId="0B589F7E">
            <w:pPr>
              <w:pStyle w:val="108"/>
              <w:rPr>
                <w:rFonts w:eastAsiaTheme="minorHAnsi" w:cstheme="minorBidi"/>
                <w:b/>
                <w:bCs/>
                <w:kern w:val="2"/>
                <w:szCs w:val="24"/>
                <w:lang w:val="en-US"/>
                <w14:ligatures w14:val="standardContextual"/>
              </w:rPr>
            </w:pPr>
          </w:p>
        </w:tc>
      </w:tr>
      <w:tr w14:paraId="004E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B5ACFCC">
            <w:pPr>
              <w:pStyle w:val="108"/>
              <w:rPr>
                <w:rFonts w:eastAsiaTheme="minorHAnsi" w:cstheme="minorBidi"/>
                <w:kern w:val="2"/>
                <w:szCs w:val="24"/>
                <w:lang w:val="en-US"/>
                <w14:ligatures w14:val="standardContextual"/>
              </w:rPr>
            </w:pPr>
          </w:p>
        </w:tc>
        <w:tc>
          <w:tcPr>
            <w:tcW w:w="2410" w:type="dxa"/>
            <w:vMerge w:val="continue"/>
            <w:vAlign w:val="center"/>
          </w:tcPr>
          <w:p w14:paraId="05E285B4">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E2FED88">
            <w:pPr>
              <w:pStyle w:val="108"/>
              <w:rPr>
                <w:rFonts w:eastAsiaTheme="minorHAnsi" w:cstheme="minorBidi"/>
                <w:kern w:val="2"/>
                <w:szCs w:val="24"/>
                <w:lang w:val="en-US"/>
                <w14:ligatures w14:val="standardContextual"/>
              </w:rPr>
            </w:pPr>
          </w:p>
        </w:tc>
        <w:tc>
          <w:tcPr>
            <w:tcW w:w="1201" w:type="dxa"/>
          </w:tcPr>
          <w:p w14:paraId="6FB85B8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0E9B9A04">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027054D0">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.6</w:t>
            </w:r>
          </w:p>
        </w:tc>
        <w:tc>
          <w:tcPr>
            <w:tcW w:w="1502" w:type="dxa"/>
            <w:vMerge w:val="continue"/>
          </w:tcPr>
          <w:p w14:paraId="2A725C5F">
            <w:pPr>
              <w:pStyle w:val="108"/>
              <w:rPr>
                <w:rFonts w:eastAsiaTheme="minorHAnsi" w:cstheme="minorBidi"/>
                <w:b/>
                <w:bCs/>
                <w:kern w:val="2"/>
                <w:szCs w:val="24"/>
                <w:lang w:val="en-US"/>
                <w14:ligatures w14:val="standardContextual"/>
              </w:rPr>
            </w:pPr>
          </w:p>
        </w:tc>
      </w:tr>
      <w:tr w14:paraId="7569E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BDF875">
            <w:pPr>
              <w:pStyle w:val="108"/>
              <w:rPr>
                <w:rFonts w:eastAsiaTheme="minorHAnsi" w:cstheme="minorBidi"/>
                <w:kern w:val="2"/>
                <w:szCs w:val="24"/>
                <w:lang w:val="en-US"/>
                <w14:ligatures w14:val="standardContextual"/>
              </w:rPr>
            </w:pPr>
          </w:p>
        </w:tc>
        <w:tc>
          <w:tcPr>
            <w:tcW w:w="2410" w:type="dxa"/>
            <w:vMerge w:val="continue"/>
            <w:vAlign w:val="center"/>
          </w:tcPr>
          <w:p w14:paraId="7EF1910B">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4565AD8">
            <w:pPr>
              <w:pStyle w:val="108"/>
              <w:rPr>
                <w:rFonts w:eastAsiaTheme="minorHAnsi" w:cstheme="minorBidi"/>
                <w:kern w:val="2"/>
                <w:szCs w:val="24"/>
                <w:lang w:val="en-US"/>
                <w14:ligatures w14:val="standardContextual"/>
              </w:rPr>
            </w:pPr>
          </w:p>
        </w:tc>
        <w:tc>
          <w:tcPr>
            <w:tcW w:w="1201" w:type="dxa"/>
          </w:tcPr>
          <w:p w14:paraId="4FE7D015">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0B2697A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6294122B">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.48</w:t>
            </w:r>
          </w:p>
        </w:tc>
        <w:tc>
          <w:tcPr>
            <w:tcW w:w="1502" w:type="dxa"/>
            <w:vMerge w:val="continue"/>
          </w:tcPr>
          <w:p w14:paraId="6589E02C">
            <w:pPr>
              <w:pStyle w:val="108"/>
              <w:rPr>
                <w:rFonts w:eastAsiaTheme="minorHAnsi" w:cstheme="minorBidi"/>
                <w:b/>
                <w:bCs/>
                <w:kern w:val="2"/>
                <w:szCs w:val="24"/>
                <w:lang w:val="en-US"/>
                <w14:ligatures w14:val="standardContextual"/>
              </w:rPr>
            </w:pPr>
          </w:p>
        </w:tc>
      </w:tr>
      <w:tr w14:paraId="73E91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046AE2">
            <w:pPr>
              <w:pStyle w:val="108"/>
              <w:rPr>
                <w:rFonts w:eastAsiaTheme="minorHAnsi" w:cstheme="minorBidi"/>
                <w:kern w:val="2"/>
                <w:szCs w:val="24"/>
                <w:lang w:val="en-US"/>
                <w14:ligatures w14:val="standardContextual"/>
              </w:rPr>
            </w:pPr>
          </w:p>
        </w:tc>
        <w:tc>
          <w:tcPr>
            <w:tcW w:w="2410" w:type="dxa"/>
            <w:vMerge w:val="continue"/>
            <w:vAlign w:val="center"/>
          </w:tcPr>
          <w:p w14:paraId="508563E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28565BE0">
            <w:pPr>
              <w:pStyle w:val="108"/>
              <w:rPr>
                <w:rFonts w:eastAsiaTheme="minorHAnsi" w:cstheme="minorBidi"/>
                <w:kern w:val="2"/>
                <w:szCs w:val="24"/>
                <w:lang w:val="en-US"/>
                <w14:ligatures w14:val="standardContextual"/>
              </w:rPr>
            </w:pPr>
          </w:p>
        </w:tc>
        <w:tc>
          <w:tcPr>
            <w:tcW w:w="1201" w:type="dxa"/>
          </w:tcPr>
          <w:p w14:paraId="140F7AB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30E480C0">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492C02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0.3</w:t>
            </w:r>
          </w:p>
        </w:tc>
        <w:tc>
          <w:tcPr>
            <w:tcW w:w="1502" w:type="dxa"/>
            <w:vMerge w:val="continue"/>
          </w:tcPr>
          <w:p w14:paraId="3860C818">
            <w:pPr>
              <w:pStyle w:val="108"/>
              <w:rPr>
                <w:rFonts w:eastAsiaTheme="minorHAnsi" w:cstheme="minorBidi"/>
                <w:b/>
                <w:bCs/>
                <w:kern w:val="2"/>
                <w:szCs w:val="24"/>
                <w:lang w:val="en-US"/>
                <w14:ligatures w14:val="standardContextual"/>
              </w:rPr>
            </w:pPr>
          </w:p>
        </w:tc>
      </w:tr>
      <w:tr w14:paraId="3387C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509E524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Codec2</w:t>
            </w:r>
          </w:p>
        </w:tc>
        <w:tc>
          <w:tcPr>
            <w:tcW w:w="2410" w:type="dxa"/>
            <w:vMerge w:val="restart"/>
          </w:tcPr>
          <w:p w14:paraId="64C6E8C5">
            <w:pPr>
              <w:pStyle w:val="108"/>
              <w:rPr>
                <w:rFonts w:eastAsiaTheme="minorHAnsi" w:cstheme="minorBidi"/>
                <w:kern w:val="2"/>
                <w:szCs w:val="24"/>
                <w:lang w:val="de-DE"/>
                <w14:ligatures w14:val="standardContextual"/>
              </w:rPr>
            </w:pPr>
            <w:r>
              <w:rPr>
                <w:rFonts w:hint="eastAsia" w:eastAsiaTheme="minorHAnsi" w:cstheme="minorBidi"/>
                <w:kern w:val="2"/>
                <w:szCs w:val="24"/>
                <w:lang w:val="de-DE"/>
                <w14:ligatures w14:val="standardContextual"/>
              </w:rPr>
              <w:t>https://github.com/drowe67/codec2</w:t>
            </w:r>
          </w:p>
          <w:p w14:paraId="3DDCC740">
            <w:pPr>
              <w:pStyle w:val="108"/>
              <w:rPr>
                <w:rFonts w:eastAsiaTheme="minorHAnsi" w:cstheme="minorBidi"/>
                <w:b/>
                <w:bCs/>
                <w:kern w:val="2"/>
                <w:szCs w:val="24"/>
                <w:lang w:val="en-US"/>
                <w14:ligatures w14:val="standardContextual"/>
              </w:rPr>
            </w:pPr>
          </w:p>
        </w:tc>
        <w:tc>
          <w:tcPr>
            <w:tcW w:w="864" w:type="dxa"/>
            <w:vMerge w:val="restart"/>
          </w:tcPr>
          <w:p w14:paraId="59D4BB7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51299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42AEE6C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3)</w:t>
            </w:r>
          </w:p>
          <w:p w14:paraId="4AD95E6D">
            <w:pPr>
              <w:pStyle w:val="108"/>
              <w:rPr>
                <w:rFonts w:eastAsiaTheme="minorHAnsi" w:cstheme="minorBidi"/>
                <w:kern w:val="2"/>
                <w:szCs w:val="24"/>
                <w:lang w:val="en-US"/>
                <w14:ligatures w14:val="standardContextual"/>
              </w:rPr>
            </w:pPr>
          </w:p>
          <w:p w14:paraId="10086387">
            <w:pPr>
              <w:pStyle w:val="108"/>
              <w:rPr>
                <w:rFonts w:eastAsiaTheme="minorHAnsi" w:cstheme="minorBidi"/>
                <w:kern w:val="2"/>
                <w:szCs w:val="24"/>
                <w:lang w:val="en-US"/>
                <w14:ligatures w14:val="standardContextual"/>
              </w:rPr>
            </w:pPr>
          </w:p>
          <w:p w14:paraId="2CDEE30C">
            <w:pPr>
              <w:pStyle w:val="108"/>
              <w:rPr>
                <w:rFonts w:eastAsiaTheme="minorHAnsi" w:cstheme="minorBidi"/>
                <w:kern w:val="2"/>
                <w:szCs w:val="24"/>
                <w:lang w:val="en-US"/>
                <w14:ligatures w14:val="standardContextual"/>
              </w:rPr>
            </w:pPr>
          </w:p>
          <w:p w14:paraId="7DB91541">
            <w:pPr>
              <w:pStyle w:val="108"/>
              <w:rPr>
                <w:rFonts w:eastAsiaTheme="minorHAnsi" w:cstheme="minorBidi"/>
                <w:kern w:val="2"/>
                <w:szCs w:val="24"/>
                <w:lang w:val="en-US"/>
                <w14:ligatures w14:val="standardContextual"/>
              </w:rPr>
            </w:pPr>
          </w:p>
          <w:p w14:paraId="40714CE8">
            <w:pPr>
              <w:pStyle w:val="108"/>
              <w:rPr>
                <w:rFonts w:eastAsiaTheme="minorHAnsi" w:cstheme="minorBidi"/>
                <w:kern w:val="2"/>
                <w:szCs w:val="24"/>
                <w:lang w:val="en-US"/>
                <w14:ligatures w14:val="standardContextual"/>
              </w:rPr>
            </w:pPr>
          </w:p>
          <w:p w14:paraId="55A04881">
            <w:pPr>
              <w:pStyle w:val="108"/>
              <w:rPr>
                <w:rFonts w:eastAsiaTheme="minorHAnsi" w:cstheme="minorBidi"/>
                <w:kern w:val="2"/>
                <w:szCs w:val="24"/>
                <w:lang w:val="en-US"/>
                <w14:ligatures w14:val="standardContextual"/>
              </w:rPr>
            </w:pPr>
          </w:p>
        </w:tc>
        <w:tc>
          <w:tcPr>
            <w:tcW w:w="1201" w:type="dxa"/>
          </w:tcPr>
          <w:p w14:paraId="010A701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087B7D3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0.45</w:t>
            </w:r>
          </w:p>
        </w:tc>
        <w:tc>
          <w:tcPr>
            <w:tcW w:w="1502" w:type="dxa"/>
            <w:vMerge w:val="restart"/>
          </w:tcPr>
          <w:p w14:paraId="047FBD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370D8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BDDF1E3">
            <w:pPr>
              <w:pStyle w:val="108"/>
              <w:rPr>
                <w:rFonts w:eastAsiaTheme="minorHAnsi" w:cstheme="minorBidi"/>
                <w:kern w:val="2"/>
                <w:szCs w:val="24"/>
                <w:lang w:val="en-US"/>
                <w14:ligatures w14:val="standardContextual"/>
              </w:rPr>
            </w:pPr>
          </w:p>
        </w:tc>
        <w:tc>
          <w:tcPr>
            <w:tcW w:w="2410" w:type="dxa"/>
            <w:vMerge w:val="continue"/>
          </w:tcPr>
          <w:p w14:paraId="0C958126">
            <w:pPr>
              <w:pStyle w:val="108"/>
              <w:rPr>
                <w:rFonts w:eastAsiaTheme="minorHAnsi" w:cstheme="minorBidi"/>
                <w:kern w:val="2"/>
                <w:szCs w:val="24"/>
                <w:lang w:val="de-DE"/>
                <w14:ligatures w14:val="standardContextual"/>
              </w:rPr>
            </w:pPr>
          </w:p>
        </w:tc>
        <w:tc>
          <w:tcPr>
            <w:tcW w:w="864" w:type="dxa"/>
            <w:vMerge w:val="continue"/>
          </w:tcPr>
          <w:p w14:paraId="5E884B45">
            <w:pPr>
              <w:pStyle w:val="108"/>
              <w:rPr>
                <w:rFonts w:eastAsiaTheme="minorHAnsi" w:cstheme="minorBidi"/>
                <w:kern w:val="2"/>
                <w:szCs w:val="24"/>
                <w:lang w:val="en-US"/>
                <w14:ligatures w14:val="standardContextual"/>
              </w:rPr>
            </w:pPr>
          </w:p>
        </w:tc>
        <w:tc>
          <w:tcPr>
            <w:tcW w:w="1201" w:type="dxa"/>
            <w:vMerge w:val="continue"/>
          </w:tcPr>
          <w:p w14:paraId="2DBC864F">
            <w:pPr>
              <w:pStyle w:val="108"/>
              <w:rPr>
                <w:rFonts w:eastAsiaTheme="minorHAnsi" w:cstheme="minorBidi"/>
                <w:kern w:val="2"/>
                <w:szCs w:val="24"/>
                <w:lang w:val="en-US"/>
                <w14:ligatures w14:val="standardContextual"/>
              </w:rPr>
            </w:pPr>
          </w:p>
        </w:tc>
        <w:tc>
          <w:tcPr>
            <w:tcW w:w="1201" w:type="dxa"/>
          </w:tcPr>
          <w:p w14:paraId="3479624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FBC5F5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w:t>
            </w:r>
          </w:p>
        </w:tc>
        <w:tc>
          <w:tcPr>
            <w:tcW w:w="1502" w:type="dxa"/>
            <w:vMerge w:val="continue"/>
          </w:tcPr>
          <w:p w14:paraId="68A257C2">
            <w:pPr>
              <w:pStyle w:val="108"/>
              <w:rPr>
                <w:rFonts w:eastAsiaTheme="minorHAnsi" w:cstheme="minorBidi"/>
                <w:kern w:val="2"/>
                <w:szCs w:val="24"/>
                <w:lang w:val="en-US"/>
                <w14:ligatures w14:val="standardContextual"/>
              </w:rPr>
            </w:pPr>
          </w:p>
        </w:tc>
      </w:tr>
      <w:tr w14:paraId="0E3EE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E1E13D0">
            <w:pPr>
              <w:pStyle w:val="108"/>
              <w:rPr>
                <w:rFonts w:eastAsiaTheme="minorHAnsi" w:cstheme="minorBidi"/>
                <w:kern w:val="2"/>
                <w:szCs w:val="24"/>
                <w:lang w:val="en-US"/>
                <w14:ligatures w14:val="standardContextual"/>
              </w:rPr>
            </w:pPr>
          </w:p>
        </w:tc>
        <w:tc>
          <w:tcPr>
            <w:tcW w:w="2410" w:type="dxa"/>
            <w:vMerge w:val="continue"/>
          </w:tcPr>
          <w:p w14:paraId="02EAE417">
            <w:pPr>
              <w:pStyle w:val="108"/>
              <w:rPr>
                <w:rFonts w:eastAsiaTheme="minorHAnsi" w:cstheme="minorBidi"/>
                <w:kern w:val="2"/>
                <w:szCs w:val="24"/>
                <w:lang w:val="de-DE"/>
                <w14:ligatures w14:val="standardContextual"/>
              </w:rPr>
            </w:pPr>
          </w:p>
        </w:tc>
        <w:tc>
          <w:tcPr>
            <w:tcW w:w="864" w:type="dxa"/>
            <w:vMerge w:val="continue"/>
          </w:tcPr>
          <w:p w14:paraId="083CEB73">
            <w:pPr>
              <w:pStyle w:val="108"/>
              <w:rPr>
                <w:rFonts w:eastAsiaTheme="minorHAnsi" w:cstheme="minorBidi"/>
                <w:kern w:val="2"/>
                <w:szCs w:val="24"/>
                <w:lang w:val="en-US"/>
                <w14:ligatures w14:val="standardContextual"/>
              </w:rPr>
            </w:pPr>
          </w:p>
        </w:tc>
        <w:tc>
          <w:tcPr>
            <w:tcW w:w="1201" w:type="dxa"/>
            <w:vMerge w:val="continue"/>
          </w:tcPr>
          <w:p w14:paraId="24214AE3">
            <w:pPr>
              <w:pStyle w:val="108"/>
              <w:rPr>
                <w:rFonts w:eastAsiaTheme="minorHAnsi" w:cstheme="minorBidi"/>
                <w:kern w:val="2"/>
                <w:szCs w:val="24"/>
                <w:lang w:val="en-US"/>
                <w14:ligatures w14:val="standardContextual"/>
              </w:rPr>
            </w:pPr>
          </w:p>
        </w:tc>
        <w:tc>
          <w:tcPr>
            <w:tcW w:w="1201" w:type="dxa"/>
          </w:tcPr>
          <w:p w14:paraId="2C42A21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517A2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37C7FCED">
            <w:pPr>
              <w:pStyle w:val="108"/>
              <w:rPr>
                <w:rFonts w:eastAsiaTheme="minorHAnsi" w:cstheme="minorBidi"/>
                <w:kern w:val="2"/>
                <w:szCs w:val="24"/>
                <w:lang w:val="en-US"/>
                <w14:ligatures w14:val="standardContextual"/>
              </w:rPr>
            </w:pPr>
          </w:p>
        </w:tc>
      </w:tr>
      <w:tr w14:paraId="35A45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5515D1">
            <w:pPr>
              <w:pStyle w:val="108"/>
              <w:rPr>
                <w:rFonts w:eastAsiaTheme="minorHAnsi" w:cstheme="minorBidi"/>
                <w:kern w:val="2"/>
                <w:szCs w:val="24"/>
                <w:lang w:val="en-US"/>
                <w14:ligatures w14:val="standardContextual"/>
              </w:rPr>
            </w:pPr>
          </w:p>
        </w:tc>
        <w:tc>
          <w:tcPr>
            <w:tcW w:w="2410" w:type="dxa"/>
            <w:vMerge w:val="continue"/>
          </w:tcPr>
          <w:p w14:paraId="1E32B46A">
            <w:pPr>
              <w:pStyle w:val="108"/>
              <w:rPr>
                <w:rFonts w:eastAsiaTheme="minorHAnsi" w:cstheme="minorBidi"/>
                <w:kern w:val="2"/>
                <w:szCs w:val="24"/>
                <w:lang w:val="de-DE"/>
                <w14:ligatures w14:val="standardContextual"/>
              </w:rPr>
            </w:pPr>
          </w:p>
        </w:tc>
        <w:tc>
          <w:tcPr>
            <w:tcW w:w="864" w:type="dxa"/>
            <w:vMerge w:val="continue"/>
          </w:tcPr>
          <w:p w14:paraId="1A4016E9">
            <w:pPr>
              <w:pStyle w:val="108"/>
              <w:rPr>
                <w:rFonts w:eastAsiaTheme="minorHAnsi" w:cstheme="minorBidi"/>
                <w:kern w:val="2"/>
                <w:szCs w:val="24"/>
                <w:lang w:val="en-US"/>
                <w14:ligatures w14:val="standardContextual"/>
              </w:rPr>
            </w:pPr>
          </w:p>
        </w:tc>
        <w:tc>
          <w:tcPr>
            <w:tcW w:w="1201" w:type="dxa"/>
            <w:vMerge w:val="continue"/>
          </w:tcPr>
          <w:p w14:paraId="27BB984D">
            <w:pPr>
              <w:pStyle w:val="108"/>
              <w:rPr>
                <w:rFonts w:eastAsiaTheme="minorHAnsi" w:cstheme="minorBidi"/>
                <w:kern w:val="2"/>
                <w:szCs w:val="24"/>
                <w:lang w:val="en-US"/>
                <w14:ligatures w14:val="standardContextual"/>
              </w:rPr>
            </w:pPr>
          </w:p>
        </w:tc>
        <w:tc>
          <w:tcPr>
            <w:tcW w:w="1201" w:type="dxa"/>
          </w:tcPr>
          <w:p w14:paraId="62CE89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87EEB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w:t>
            </w:r>
          </w:p>
        </w:tc>
        <w:tc>
          <w:tcPr>
            <w:tcW w:w="1502" w:type="dxa"/>
            <w:vMerge w:val="continue"/>
          </w:tcPr>
          <w:p w14:paraId="282885DE">
            <w:pPr>
              <w:pStyle w:val="108"/>
              <w:rPr>
                <w:rFonts w:eastAsiaTheme="minorHAnsi" w:cstheme="minorBidi"/>
                <w:kern w:val="2"/>
                <w:szCs w:val="24"/>
                <w:lang w:val="en-US"/>
                <w14:ligatures w14:val="standardContextual"/>
              </w:rPr>
            </w:pPr>
          </w:p>
        </w:tc>
      </w:tr>
      <w:tr w14:paraId="669C4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64ED79">
            <w:pPr>
              <w:pStyle w:val="108"/>
              <w:rPr>
                <w:rFonts w:eastAsiaTheme="minorHAnsi" w:cstheme="minorBidi"/>
                <w:kern w:val="2"/>
                <w:szCs w:val="24"/>
                <w:lang w:val="en-US"/>
                <w14:ligatures w14:val="standardContextual"/>
              </w:rPr>
            </w:pPr>
          </w:p>
        </w:tc>
        <w:tc>
          <w:tcPr>
            <w:tcW w:w="2410" w:type="dxa"/>
            <w:vMerge w:val="continue"/>
          </w:tcPr>
          <w:p w14:paraId="46F72F65">
            <w:pPr>
              <w:pStyle w:val="108"/>
              <w:rPr>
                <w:rFonts w:eastAsiaTheme="minorHAnsi" w:cstheme="minorBidi"/>
                <w:kern w:val="2"/>
                <w:szCs w:val="24"/>
                <w:lang w:val="de-DE"/>
                <w14:ligatures w14:val="standardContextual"/>
              </w:rPr>
            </w:pPr>
          </w:p>
        </w:tc>
        <w:tc>
          <w:tcPr>
            <w:tcW w:w="864" w:type="dxa"/>
            <w:vMerge w:val="continue"/>
          </w:tcPr>
          <w:p w14:paraId="13E219E0">
            <w:pPr>
              <w:pStyle w:val="108"/>
              <w:rPr>
                <w:rFonts w:eastAsiaTheme="minorHAnsi" w:cstheme="minorBidi"/>
                <w:kern w:val="2"/>
                <w:szCs w:val="24"/>
                <w:lang w:val="en-US"/>
                <w14:ligatures w14:val="standardContextual"/>
              </w:rPr>
            </w:pPr>
          </w:p>
        </w:tc>
        <w:tc>
          <w:tcPr>
            <w:tcW w:w="1201" w:type="dxa"/>
            <w:vMerge w:val="continue"/>
          </w:tcPr>
          <w:p w14:paraId="6407543B">
            <w:pPr>
              <w:pStyle w:val="108"/>
              <w:rPr>
                <w:rFonts w:eastAsiaTheme="minorHAnsi" w:cstheme="minorBidi"/>
                <w:kern w:val="2"/>
                <w:szCs w:val="24"/>
                <w:lang w:val="en-US"/>
                <w14:ligatures w14:val="standardContextual"/>
              </w:rPr>
            </w:pPr>
          </w:p>
        </w:tc>
        <w:tc>
          <w:tcPr>
            <w:tcW w:w="1201" w:type="dxa"/>
          </w:tcPr>
          <w:p w14:paraId="08373B9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9F5053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1.4</w:t>
            </w:r>
          </w:p>
        </w:tc>
        <w:tc>
          <w:tcPr>
            <w:tcW w:w="1502" w:type="dxa"/>
            <w:vMerge w:val="continue"/>
          </w:tcPr>
          <w:p w14:paraId="57D6CDA6">
            <w:pPr>
              <w:pStyle w:val="108"/>
              <w:rPr>
                <w:rFonts w:eastAsiaTheme="minorHAnsi" w:cstheme="minorBidi"/>
                <w:kern w:val="2"/>
                <w:szCs w:val="24"/>
                <w:lang w:val="en-US"/>
                <w14:ligatures w14:val="standardContextual"/>
              </w:rPr>
            </w:pPr>
          </w:p>
        </w:tc>
      </w:tr>
      <w:tr w14:paraId="3C75071E">
        <w:tblPrEx>
          <w:tblCellMar>
            <w:top w:w="0" w:type="dxa"/>
            <w:left w:w="108" w:type="dxa"/>
            <w:bottom w:w="0" w:type="dxa"/>
            <w:right w:w="108" w:type="dxa"/>
          </w:tblCellMar>
        </w:tblPrEx>
        <w:trPr>
          <w:trHeight w:val="231" w:hRule="atLeast"/>
        </w:trPr>
        <w:tc>
          <w:tcPr>
            <w:tcW w:w="1527" w:type="dxa"/>
            <w:vMerge w:val="continue"/>
          </w:tcPr>
          <w:p w14:paraId="145CA1D8">
            <w:pPr>
              <w:pStyle w:val="108"/>
              <w:rPr>
                <w:rFonts w:eastAsiaTheme="minorHAnsi" w:cstheme="minorBidi"/>
                <w:kern w:val="2"/>
                <w:szCs w:val="24"/>
                <w:lang w:val="en-US"/>
                <w14:ligatures w14:val="standardContextual"/>
              </w:rPr>
            </w:pPr>
          </w:p>
        </w:tc>
        <w:tc>
          <w:tcPr>
            <w:tcW w:w="2410" w:type="dxa"/>
            <w:vMerge w:val="continue"/>
          </w:tcPr>
          <w:p w14:paraId="40B9A2F3">
            <w:pPr>
              <w:pStyle w:val="108"/>
              <w:rPr>
                <w:rFonts w:eastAsiaTheme="minorHAnsi" w:cstheme="minorBidi"/>
                <w:kern w:val="2"/>
                <w:szCs w:val="24"/>
                <w:lang w:val="de-DE"/>
                <w14:ligatures w14:val="standardContextual"/>
              </w:rPr>
            </w:pPr>
          </w:p>
        </w:tc>
        <w:tc>
          <w:tcPr>
            <w:tcW w:w="864" w:type="dxa"/>
            <w:vMerge w:val="continue"/>
          </w:tcPr>
          <w:p w14:paraId="2CAD290F">
            <w:pPr>
              <w:pStyle w:val="108"/>
              <w:rPr>
                <w:rFonts w:eastAsiaTheme="minorHAnsi" w:cstheme="minorBidi"/>
                <w:kern w:val="2"/>
                <w:szCs w:val="24"/>
                <w:lang w:val="en-US"/>
                <w14:ligatures w14:val="standardContextual"/>
              </w:rPr>
            </w:pPr>
          </w:p>
        </w:tc>
        <w:tc>
          <w:tcPr>
            <w:tcW w:w="1201" w:type="dxa"/>
            <w:vMerge w:val="continue"/>
          </w:tcPr>
          <w:p w14:paraId="0A0CE3B1">
            <w:pPr>
              <w:pStyle w:val="108"/>
              <w:rPr>
                <w:rFonts w:eastAsiaTheme="minorHAnsi" w:cstheme="minorBidi"/>
                <w:kern w:val="2"/>
                <w:szCs w:val="24"/>
                <w:lang w:val="en-US"/>
                <w14:ligatures w14:val="standardContextual"/>
              </w:rPr>
            </w:pPr>
          </w:p>
        </w:tc>
        <w:tc>
          <w:tcPr>
            <w:tcW w:w="1201" w:type="dxa"/>
          </w:tcPr>
          <w:p w14:paraId="2B87BC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155FF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vMerge w:val="continue"/>
          </w:tcPr>
          <w:p w14:paraId="2B42CB11">
            <w:pPr>
              <w:pStyle w:val="108"/>
              <w:rPr>
                <w:rFonts w:eastAsiaTheme="minorHAnsi" w:cstheme="minorBidi"/>
                <w:kern w:val="2"/>
                <w:szCs w:val="24"/>
                <w:lang w:val="en-US"/>
                <w14:ligatures w14:val="standardContextual"/>
              </w:rPr>
            </w:pPr>
          </w:p>
        </w:tc>
      </w:tr>
      <w:tr w14:paraId="2C8C4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709EEFB9">
            <w:pPr>
              <w:pStyle w:val="108"/>
              <w:rPr>
                <w:rFonts w:eastAsiaTheme="minorHAnsi" w:cstheme="minorBidi"/>
                <w:kern w:val="2"/>
                <w:szCs w:val="24"/>
                <w:lang w:val="en-US"/>
                <w14:ligatures w14:val="standardContextual"/>
              </w:rPr>
            </w:pPr>
          </w:p>
        </w:tc>
        <w:tc>
          <w:tcPr>
            <w:tcW w:w="2410" w:type="dxa"/>
            <w:vMerge w:val="continue"/>
          </w:tcPr>
          <w:p w14:paraId="1C5F86A4">
            <w:pPr>
              <w:pStyle w:val="108"/>
              <w:rPr>
                <w:rFonts w:eastAsiaTheme="minorHAnsi" w:cstheme="minorBidi"/>
                <w:kern w:val="2"/>
                <w:szCs w:val="24"/>
                <w:lang w:val="de-DE"/>
                <w14:ligatures w14:val="standardContextual"/>
              </w:rPr>
            </w:pPr>
          </w:p>
        </w:tc>
        <w:tc>
          <w:tcPr>
            <w:tcW w:w="864" w:type="dxa"/>
            <w:vMerge w:val="continue"/>
          </w:tcPr>
          <w:p w14:paraId="17BD13C7">
            <w:pPr>
              <w:pStyle w:val="108"/>
              <w:rPr>
                <w:rFonts w:eastAsiaTheme="minorHAnsi" w:cstheme="minorBidi"/>
                <w:kern w:val="2"/>
                <w:szCs w:val="24"/>
                <w:lang w:val="en-US"/>
                <w14:ligatures w14:val="standardContextual"/>
              </w:rPr>
            </w:pPr>
          </w:p>
        </w:tc>
        <w:tc>
          <w:tcPr>
            <w:tcW w:w="1201" w:type="dxa"/>
            <w:vMerge w:val="continue"/>
          </w:tcPr>
          <w:p w14:paraId="4BAC76BC">
            <w:pPr>
              <w:pStyle w:val="108"/>
              <w:rPr>
                <w:rFonts w:eastAsiaTheme="minorHAnsi" w:cstheme="minorBidi"/>
                <w:kern w:val="2"/>
                <w:szCs w:val="24"/>
                <w:lang w:val="en-US"/>
                <w14:ligatures w14:val="standardContextual"/>
              </w:rPr>
            </w:pPr>
          </w:p>
        </w:tc>
        <w:tc>
          <w:tcPr>
            <w:tcW w:w="1201" w:type="dxa"/>
          </w:tcPr>
          <w:p w14:paraId="3253E20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5713680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1E89EE6B">
            <w:pPr>
              <w:pStyle w:val="108"/>
              <w:rPr>
                <w:rFonts w:eastAsiaTheme="minorHAnsi" w:cstheme="minorBidi"/>
                <w:kern w:val="2"/>
                <w:szCs w:val="24"/>
                <w:lang w:val="en-US"/>
                <w14:ligatures w14:val="standardContextual"/>
              </w:rPr>
            </w:pPr>
          </w:p>
        </w:tc>
      </w:tr>
      <w:tr w14:paraId="182A8C08">
        <w:tblPrEx>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1BE415F1">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decoders</w:t>
            </w:r>
          </w:p>
        </w:tc>
      </w:tr>
      <w:tr w14:paraId="744CD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34ABB5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WaveNet Codec2 </w:t>
            </w:r>
          </w:p>
        </w:tc>
        <w:tc>
          <w:tcPr>
            <w:tcW w:w="2410" w:type="dxa"/>
          </w:tcPr>
          <w:p w14:paraId="5501C76E">
            <w:pPr>
              <w:pStyle w:val="108"/>
              <w:rPr>
                <w:rFonts w:eastAsiaTheme="minorHAnsi" w:cstheme="minorBidi"/>
                <w:b/>
                <w:bCs/>
                <w:kern w:val="2"/>
                <w:szCs w:val="24"/>
                <w:lang w:val="en-US"/>
                <w14:ligatures w14:val="standardContextual"/>
              </w:rPr>
            </w:pPr>
            <w:r>
              <w:fldChar w:fldCharType="begin"/>
            </w:r>
            <w:r>
              <w:instrText xml:space="preserve"> HYPERLINK "https://arxiv.org/pdf/1712.01120" </w:instrText>
            </w:r>
            <w:r>
              <w:fldChar w:fldCharType="separate"/>
            </w:r>
            <w:r>
              <w:rPr>
                <w:rStyle w:val="95"/>
                <w:rFonts w:eastAsiaTheme="minorHAnsi" w:cstheme="minorBidi"/>
                <w:kern w:val="2"/>
                <w:szCs w:val="24"/>
                <w:lang w:val="en-US"/>
                <w14:ligatures w14:val="standardContextual"/>
              </w:rPr>
              <w:t>Paper</w:t>
            </w:r>
            <w:r>
              <w:rPr>
                <w:rStyle w:val="95"/>
                <w:rFonts w:eastAsiaTheme="minorHAnsi" w:cstheme="minorBidi"/>
                <w:kern w:val="2"/>
                <w:szCs w:val="24"/>
                <w:lang w:val="en-US"/>
                <w14:ligatures w14:val="standardContextual"/>
              </w:rPr>
              <w:fldChar w:fldCharType="end"/>
            </w:r>
          </w:p>
        </w:tc>
        <w:tc>
          <w:tcPr>
            <w:tcW w:w="864" w:type="dxa"/>
          </w:tcPr>
          <w:p w14:paraId="404CA41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740247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See Codec2</w:t>
            </w:r>
          </w:p>
        </w:tc>
        <w:tc>
          <w:tcPr>
            <w:tcW w:w="1201" w:type="dxa"/>
          </w:tcPr>
          <w:p w14:paraId="52C35A0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20 </w:t>
            </w:r>
          </w:p>
        </w:tc>
        <w:tc>
          <w:tcPr>
            <w:tcW w:w="1052" w:type="dxa"/>
          </w:tcPr>
          <w:p w14:paraId="2B6150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tcPr>
          <w:p w14:paraId="4F5B15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68B47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44075310">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CQNV</w:t>
            </w:r>
          </w:p>
          <w:p w14:paraId="680A59E9">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Codec</w:t>
            </w:r>
            <w:r>
              <w:rPr>
                <w:rFonts w:eastAsiaTheme="minorHAnsi" w:cstheme="minorBidi"/>
                <w:kern w:val="2"/>
                <w:szCs w:val="24"/>
                <w:lang w:val="en-US"/>
                <w14:ligatures w14:val="standardContextual"/>
              </w:rPr>
              <w:t>2</w:t>
            </w:r>
          </w:p>
        </w:tc>
        <w:tc>
          <w:tcPr>
            <w:tcW w:w="2410" w:type="dxa"/>
          </w:tcPr>
          <w:p w14:paraId="70283C53">
            <w:pPr>
              <w:pStyle w:val="108"/>
              <w:rPr>
                <w:rFonts w:cs="Arial" w:eastAsiaTheme="minorHAnsi"/>
                <w:kern w:val="2"/>
                <w:szCs w:val="24"/>
                <w:lang w:val="de-DE"/>
                <w14:ligatures w14:val="standardContextual"/>
              </w:rPr>
            </w:pPr>
            <w:r>
              <w:fldChar w:fldCharType="begin"/>
            </w:r>
            <w:r>
              <w:instrText xml:space="preserve"> HYPERLINK "https://arxiv.org/abs/2307.13295" </w:instrText>
            </w:r>
            <w:r>
              <w:fldChar w:fldCharType="separate"/>
            </w:r>
            <w:r>
              <w:rPr>
                <w:rStyle w:val="95"/>
                <w:rFonts w:cs="Arial" w:eastAsiaTheme="minorEastAsia"/>
                <w:kern w:val="2"/>
                <w:szCs w:val="24"/>
                <w:lang w:val="de-DE" w:eastAsia="zh-CN"/>
                <w14:ligatures w14:val="standardContextual"/>
              </w:rPr>
              <w:t>Pa</w:t>
            </w:r>
            <w:r>
              <w:rPr>
                <w:rStyle w:val="95"/>
                <w:rFonts w:cs="Arial" w:eastAsiaTheme="minorHAnsi"/>
                <w:kern w:val="2"/>
                <w:szCs w:val="24"/>
                <w:lang w:val="de-DE"/>
                <w14:ligatures w14:val="standardContextual"/>
              </w:rPr>
              <w:t>per</w:t>
            </w:r>
            <w:r>
              <w:rPr>
                <w:rStyle w:val="95"/>
                <w:rFonts w:cs="Arial" w:eastAsiaTheme="minorHAnsi"/>
                <w:kern w:val="2"/>
                <w:szCs w:val="24"/>
                <w:lang w:val="de-DE"/>
                <w14:ligatures w14:val="standardContextual"/>
              </w:rPr>
              <w:fldChar w:fldCharType="end"/>
            </w:r>
          </w:p>
        </w:tc>
        <w:tc>
          <w:tcPr>
            <w:tcW w:w="864" w:type="dxa"/>
          </w:tcPr>
          <w:p w14:paraId="529F1F95">
            <w:pPr>
              <w:pStyle w:val="108"/>
              <w:rPr>
                <w:rFonts w:eastAsiaTheme="minorHAnsi" w:cstheme="minorBidi"/>
                <w:kern w:val="2"/>
                <w:szCs w:val="24"/>
                <w:lang w:val="en-US"/>
                <w14:ligatures w14:val="standardContextual"/>
              </w:rPr>
            </w:pPr>
            <w:r>
              <w:rPr>
                <w:rFonts w:eastAsiaTheme="minorEastAsia" w:cstheme="minorBidi"/>
                <w:kern w:val="2"/>
                <w:szCs w:val="24"/>
                <w:lang w:val="en-US" w:eastAsia="zh-CN"/>
                <w14:ligatures w14:val="standardContextual"/>
              </w:rPr>
              <w:t>WB</w:t>
            </w:r>
          </w:p>
        </w:tc>
        <w:tc>
          <w:tcPr>
            <w:tcW w:w="1201" w:type="dxa"/>
          </w:tcPr>
          <w:p w14:paraId="3D8B727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29B3292E">
            <w:pPr>
              <w:pStyle w:val="108"/>
              <w:rPr>
                <w:rFonts w:eastAsiaTheme="minorHAnsi" w:cstheme="minorBidi"/>
                <w:kern w:val="2"/>
                <w:szCs w:val="24"/>
                <w:lang w:val="en-US"/>
                <w14:ligatures w14:val="standardContextual"/>
              </w:rPr>
            </w:pPr>
          </w:p>
        </w:tc>
        <w:tc>
          <w:tcPr>
            <w:tcW w:w="1201" w:type="dxa"/>
          </w:tcPr>
          <w:p w14:paraId="593F9D68">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4</w:t>
            </w:r>
            <w:r>
              <w:rPr>
                <w:rFonts w:eastAsiaTheme="minorEastAsia" w:cstheme="minorBidi"/>
                <w:kern w:val="2"/>
                <w:szCs w:val="24"/>
                <w:lang w:val="en-US" w:eastAsia="zh-CN"/>
                <w14:ligatures w14:val="standardContextual"/>
              </w:rPr>
              <w:t>0-60</w:t>
            </w:r>
          </w:p>
        </w:tc>
        <w:tc>
          <w:tcPr>
            <w:tcW w:w="1052" w:type="dxa"/>
          </w:tcPr>
          <w:p w14:paraId="7886747F">
            <w:pPr>
              <w:pStyle w:val="108"/>
              <w:rPr>
                <w:rFonts w:eastAsiaTheme="minorEastAsia" w:cstheme="minorBidi"/>
                <w:kern w:val="2"/>
                <w:szCs w:val="24"/>
                <w:lang w:val="en-US" w:eastAsia="zh-CN"/>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.0</w:t>
            </w:r>
          </w:p>
          <w:p w14:paraId="5930248C">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.1</w:t>
            </w:r>
          </w:p>
        </w:tc>
        <w:tc>
          <w:tcPr>
            <w:tcW w:w="1502" w:type="dxa"/>
          </w:tcPr>
          <w:p w14:paraId="26F6E4C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X</w:t>
            </w:r>
          </w:p>
        </w:tc>
      </w:tr>
      <w:tr w14:paraId="02D4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DBCE61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(causal)</w:t>
            </w:r>
          </w:p>
        </w:tc>
      </w:tr>
      <w:tr w14:paraId="19FB4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6BC8EA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LPCnet</w:t>
            </w:r>
          </w:p>
        </w:tc>
        <w:tc>
          <w:tcPr>
            <w:tcW w:w="2410" w:type="dxa"/>
          </w:tcPr>
          <w:p w14:paraId="2AB93F97">
            <w:pPr>
              <w:pStyle w:val="108"/>
              <w:rPr>
                <w:rFonts w:eastAsiaTheme="minorHAnsi" w:cstheme="minorBidi"/>
                <w:kern w:val="2"/>
                <w:szCs w:val="24"/>
                <w:lang w:val="de-DE"/>
                <w14:ligatures w14:val="standardContextual"/>
              </w:rPr>
            </w:pPr>
            <w:r>
              <w:fldChar w:fldCharType="begin"/>
            </w:r>
            <w:r>
              <w:instrText xml:space="preserve"> HYPERLINK "https://jmvalin.ca/papers/lpcnet_codec.pdf" </w:instrText>
            </w:r>
            <w:r>
              <w:fldChar w:fldCharType="separate"/>
            </w:r>
            <w:r>
              <w:rPr>
                <w:rStyle w:val="95"/>
                <w:rFonts w:eastAsiaTheme="minorHAnsi" w:cstheme="minorBidi"/>
                <w:color w:val="auto"/>
                <w:kern w:val="2"/>
                <w:szCs w:val="24"/>
                <w:u w:val="none"/>
                <w:lang w:val="de-DE"/>
                <w14:ligatures w14:val="standardContextual"/>
              </w:rPr>
              <w:t>Paper</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"https://github.com/xiph/LPCNet" </w:instrText>
            </w:r>
            <w:r>
              <w:fldChar w:fldCharType="separate"/>
            </w:r>
            <w:r>
              <w:rPr>
                <w:rStyle w:val="95"/>
                <w:rFonts w:eastAsiaTheme="minorHAnsi" w:cstheme="minorBidi"/>
                <w:color w:val="auto"/>
                <w:kern w:val="2"/>
                <w:szCs w:val="24"/>
                <w:u w:val="none"/>
                <w:lang w:val="de-DE"/>
                <w14:ligatures w14:val="standardContextual"/>
              </w:rPr>
              <w:t>Code</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"https://jmvalin.ca/demo/lpcnet_codec/" </w:instrText>
            </w:r>
            <w:r>
              <w:fldChar w:fldCharType="separate"/>
            </w:r>
            <w:r>
              <w:rPr>
                <w:rStyle w:val="95"/>
                <w:rFonts w:eastAsiaTheme="minorHAnsi" w:cstheme="minorBidi"/>
                <w:color w:val="auto"/>
                <w:kern w:val="2"/>
                <w:szCs w:val="24"/>
                <w:u w:val="none"/>
                <w:lang w:val="de-DE"/>
                <w14:ligatures w14:val="standardContextual"/>
              </w:rPr>
              <w:t>Demo</w:t>
            </w:r>
            <w:r>
              <w:rPr>
                <w:rStyle w:val="95"/>
                <w:rFonts w:eastAsiaTheme="minorHAnsi" w:cstheme="minorBidi"/>
                <w:color w:val="auto"/>
                <w:kern w:val="2"/>
                <w:szCs w:val="24"/>
                <w:u w:val="none"/>
                <w:lang w:val="de-DE"/>
                <w14:ligatures w14:val="standardContextual"/>
              </w:rPr>
              <w:fldChar w:fldCharType="end"/>
            </w:r>
          </w:p>
        </w:tc>
        <w:tc>
          <w:tcPr>
            <w:tcW w:w="864" w:type="dxa"/>
          </w:tcPr>
          <w:p w14:paraId="1FC940B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06C3D96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25</w:t>
            </w:r>
          </w:p>
        </w:tc>
        <w:tc>
          <w:tcPr>
            <w:tcW w:w="1201" w:type="dxa"/>
          </w:tcPr>
          <w:p w14:paraId="227773F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5BA7E19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tcPr>
          <w:p w14:paraId="5286D73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3F17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57B952D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LyraV2 (aka SoundStream)</w:t>
            </w:r>
          </w:p>
          <w:p w14:paraId="7BAC61C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tcPr>
          <w:p w14:paraId="1F2F7D9D">
            <w:pPr>
              <w:pStyle w:val="108"/>
              <w:rPr>
                <w:rFonts w:eastAsiaTheme="minorHAnsi" w:cstheme="minorBidi"/>
                <w:kern w:val="2"/>
                <w:szCs w:val="24"/>
                <w:lang w:val="de-DE"/>
                <w14:ligatures w14:val="standardContextual"/>
              </w:rPr>
            </w:pPr>
            <w:r>
              <w:fldChar w:fldCharType="begin"/>
            </w:r>
            <w:r>
              <w:instrText xml:space="preserve"> HYPERLINK "https://opensource.googleblog.com/2022/09/lyra-v2-a-better-faster-and-more-versatile-speech-codec.html" </w:instrText>
            </w:r>
            <w:r>
              <w:fldChar w:fldCharType="separate"/>
            </w:r>
            <w:r>
              <w:rPr>
                <w:rStyle w:val="95"/>
              </w:rPr>
              <w:t>Blog</w:t>
            </w:r>
            <w:r>
              <w:rPr>
                <w:rStyle w:val="95"/>
              </w:rPr>
              <w:fldChar w:fldCharType="end"/>
            </w:r>
            <w:r>
              <w:rPr>
                <w:rFonts w:eastAsiaTheme="minorHAnsi" w:cstheme="minorBidi"/>
                <w:kern w:val="2"/>
                <w:szCs w:val="24"/>
                <w:lang w:val="de-DE"/>
                <w14:ligatures w14:val="standardContextual"/>
              </w:rPr>
              <w:t xml:space="preserve">, </w:t>
            </w:r>
          </w:p>
          <w:p w14:paraId="7BF2A89A">
            <w:pPr>
              <w:pStyle w:val="108"/>
              <w:rPr>
                <w:rFonts w:eastAsiaTheme="minorHAnsi" w:cstheme="minorBidi"/>
                <w:kern w:val="2"/>
                <w:szCs w:val="24"/>
                <w:lang w:val="en-US"/>
                <w14:ligatures w14:val="standardContextual"/>
              </w:rPr>
            </w:pPr>
            <w:r>
              <w:fldChar w:fldCharType="begin"/>
            </w:r>
            <w:r>
              <w:instrText xml:space="preserve"> HYPERLINK "https://arxiv.org/pdf/2107.03312" </w:instrText>
            </w:r>
            <w:r>
              <w:fldChar w:fldCharType="separate"/>
            </w:r>
            <w:r>
              <w:rPr>
                <w:rStyle w:val="95"/>
                <w:rFonts w:eastAsiaTheme="minorHAnsi" w:cstheme="minorBidi"/>
                <w:color w:val="auto"/>
                <w:kern w:val="2"/>
                <w:szCs w:val="24"/>
                <w:u w:val="none"/>
                <w:lang w:val="en-US"/>
                <w14:ligatures w14:val="standardContextual"/>
              </w:rPr>
              <w:t>Paper (SoundStream)</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"https://github.com/google/lyra" </w:instrText>
            </w:r>
            <w:r>
              <w:fldChar w:fldCharType="separate"/>
            </w:r>
            <w:r>
              <w:rPr>
                <w:rStyle w:val="95"/>
                <w:rFonts w:eastAsiaTheme="minorHAnsi" w:cstheme="minorBidi"/>
                <w:color w:val="auto"/>
                <w:kern w:val="2"/>
                <w:szCs w:val="24"/>
                <w:u w:val="none"/>
                <w:lang w:val="en-US"/>
                <w14:ligatures w14:val="standardContextual"/>
              </w:rPr>
              <w:t>Code</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"https://research.google/blog/soundstream-an-end-to-end-neural-audio-codec/" </w:instrText>
            </w:r>
            <w:r>
              <w:fldChar w:fldCharType="separate"/>
            </w:r>
            <w:r>
              <w:rPr>
                <w:rStyle w:val="95"/>
                <w:rFonts w:eastAsiaTheme="minorHAnsi" w:cstheme="minorBidi"/>
                <w:color w:val="auto"/>
                <w:kern w:val="2"/>
                <w:szCs w:val="24"/>
                <w:u w:val="none"/>
                <w:lang w:val="en-US"/>
                <w14:ligatures w14:val="standardContextual"/>
              </w:rPr>
              <w:t>Demo (SoundStream)</w:t>
            </w:r>
            <w:r>
              <w:rPr>
                <w:rStyle w:val="95"/>
                <w:rFonts w:eastAsiaTheme="minorHAnsi" w:cstheme="minorBidi"/>
                <w:color w:val="auto"/>
                <w:kern w:val="2"/>
                <w:szCs w:val="24"/>
                <w:u w:val="none"/>
                <w:lang w:val="en-US"/>
                <w14:ligatures w14:val="standardContextual"/>
              </w:rPr>
              <w:fldChar w:fldCharType="end"/>
            </w:r>
          </w:p>
        </w:tc>
        <w:tc>
          <w:tcPr>
            <w:tcW w:w="864" w:type="dxa"/>
          </w:tcPr>
          <w:p w14:paraId="273B21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227FC6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E712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DCEB6B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3.2, 6, 9.2</w:t>
            </w:r>
          </w:p>
        </w:tc>
        <w:tc>
          <w:tcPr>
            <w:tcW w:w="1502" w:type="dxa"/>
          </w:tcPr>
          <w:p w14:paraId="6E454EE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A</w:t>
            </w:r>
          </w:p>
        </w:tc>
      </w:tr>
      <w:tr w14:paraId="477C4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11F6F30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EnCodec</w:t>
            </w:r>
          </w:p>
        </w:tc>
        <w:tc>
          <w:tcPr>
            <w:tcW w:w="2410" w:type="dxa"/>
            <w:vMerge w:val="restart"/>
          </w:tcPr>
          <w:p w14:paraId="49D50C02">
            <w:pPr>
              <w:pStyle w:val="108"/>
              <w:rPr>
                <w:rFonts w:eastAsiaTheme="minorHAnsi" w:cstheme="minorBidi"/>
                <w:b/>
                <w:bCs/>
                <w:kern w:val="2"/>
                <w:szCs w:val="24"/>
                <w:lang w:val="en-US"/>
                <w14:ligatures w14:val="standardContextual"/>
              </w:rPr>
            </w:pPr>
            <w:r>
              <w:fldChar w:fldCharType="begin"/>
            </w:r>
            <w:r>
              <w:instrText xml:space="preserve"> HYPERLINK "https://arxiv.org/pdf/2210.13438"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"https://github.com/facebookresearch/encodec"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"https://audiocraft.metademolab.com/encodec.html"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D3A8DB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5C131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5954BF6E">
            <w:pPr>
              <w:pStyle w:val="108"/>
              <w:rPr>
                <w:rFonts w:eastAsiaTheme="minorHAnsi" w:cstheme="minorBidi"/>
                <w:b/>
                <w:bCs/>
                <w:kern w:val="2"/>
                <w:szCs w:val="24"/>
                <w:highlight w:val="yellow"/>
                <w:lang w:val="en-US"/>
                <w14:ligatures w14:val="standardContextual"/>
              </w:rPr>
            </w:pPr>
            <w:r>
              <w:rPr>
                <w:rFonts w:eastAsiaTheme="minorHAnsi" w:cstheme="minorBidi"/>
                <w:kern w:val="2"/>
                <w:szCs w:val="24"/>
                <w:lang w:val="en-US"/>
                <w14:ligatures w14:val="standardContextual"/>
              </w:rPr>
              <w:t>13.3</w:t>
            </w:r>
          </w:p>
        </w:tc>
        <w:tc>
          <w:tcPr>
            <w:tcW w:w="1052" w:type="dxa"/>
          </w:tcPr>
          <w:p w14:paraId="2340BEA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1.5, 3, …</w:t>
            </w:r>
          </w:p>
        </w:tc>
        <w:tc>
          <w:tcPr>
            <w:tcW w:w="1502" w:type="dxa"/>
            <w:vMerge w:val="restart"/>
          </w:tcPr>
          <w:p w14:paraId="05DE981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7F6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05086F6C">
            <w:pPr>
              <w:pStyle w:val="108"/>
              <w:rPr>
                <w:rFonts w:eastAsiaTheme="minorHAnsi" w:cstheme="minorBidi"/>
                <w:kern w:val="2"/>
                <w:szCs w:val="24"/>
                <w:lang w:val="en-US"/>
                <w14:ligatures w14:val="standardContextual"/>
              </w:rPr>
            </w:pPr>
          </w:p>
        </w:tc>
        <w:tc>
          <w:tcPr>
            <w:tcW w:w="2410" w:type="dxa"/>
            <w:vMerge w:val="continue"/>
          </w:tcPr>
          <w:p w14:paraId="2FA747D8">
            <w:pPr>
              <w:pStyle w:val="108"/>
              <w:rPr>
                <w:rFonts w:eastAsiaTheme="minorHAnsi" w:cstheme="minorBidi"/>
                <w:kern w:val="2"/>
                <w:szCs w:val="24"/>
                <w:lang w:val="de-DE"/>
                <w14:ligatures w14:val="standardContextual"/>
              </w:rPr>
            </w:pPr>
          </w:p>
        </w:tc>
        <w:tc>
          <w:tcPr>
            <w:tcW w:w="864" w:type="dxa"/>
          </w:tcPr>
          <w:p w14:paraId="3F7BF97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FB</w:t>
            </w:r>
          </w:p>
        </w:tc>
        <w:tc>
          <w:tcPr>
            <w:tcW w:w="1201" w:type="dxa"/>
          </w:tcPr>
          <w:p w14:paraId="121F305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1000</w:t>
            </w:r>
          </w:p>
        </w:tc>
        <w:tc>
          <w:tcPr>
            <w:tcW w:w="1201" w:type="dxa"/>
          </w:tcPr>
          <w:p w14:paraId="518D493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43EF99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6, 12, 24</w:t>
            </w:r>
          </w:p>
        </w:tc>
        <w:tc>
          <w:tcPr>
            <w:tcW w:w="1502" w:type="dxa"/>
            <w:vMerge w:val="continue"/>
          </w:tcPr>
          <w:p w14:paraId="6EF995DA">
            <w:pPr>
              <w:pStyle w:val="108"/>
              <w:rPr>
                <w:rFonts w:eastAsiaTheme="minorHAnsi" w:cstheme="minorBidi"/>
                <w:kern w:val="2"/>
                <w:szCs w:val="24"/>
                <w:lang w:val="en-US"/>
                <w14:ligatures w14:val="standardContextual"/>
              </w:rPr>
            </w:pPr>
          </w:p>
        </w:tc>
      </w:tr>
      <w:tr w14:paraId="4C51C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520C36C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Mimi-Codec</w:t>
            </w:r>
          </w:p>
        </w:tc>
        <w:tc>
          <w:tcPr>
            <w:tcW w:w="2410" w:type="dxa"/>
          </w:tcPr>
          <w:p w14:paraId="399F36E8">
            <w:pPr>
              <w:pStyle w:val="108"/>
              <w:rPr>
                <w:rFonts w:eastAsiaTheme="minorHAnsi" w:cstheme="minorBidi"/>
                <w:kern w:val="2"/>
                <w:szCs w:val="24"/>
                <w:lang w:val="it-IT"/>
                <w14:ligatures w14:val="standardContextual"/>
              </w:rPr>
            </w:pPr>
            <w:r>
              <w:fldChar w:fldCharType="begin"/>
            </w:r>
            <w:r>
              <w:instrText xml:space="preserve"> HYPERLINK "https://kyutai.org/Moshi.pdf" </w:instrText>
            </w:r>
            <w:r>
              <w:fldChar w:fldCharType="separate"/>
            </w:r>
            <w:r>
              <w:rPr>
                <w:rStyle w:val="95"/>
                <w:rFonts w:eastAsiaTheme="minorHAnsi" w:cstheme="minorBidi"/>
                <w:kern w:val="2"/>
                <w:szCs w:val="24"/>
                <w:lang w:val="it-IT"/>
                <w14:ligatures w14:val="standardContextual"/>
              </w:rPr>
              <w:t>Paper(moshi)</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"https://huggingface.co/kyutai/mimi" </w:instrText>
            </w:r>
            <w:r>
              <w:fldChar w:fldCharType="separate"/>
            </w:r>
            <w:r>
              <w:rPr>
                <w:rStyle w:val="95"/>
                <w:rFonts w:eastAsiaTheme="minorHAnsi" w:cstheme="minorBidi"/>
                <w:kern w:val="2"/>
                <w:szCs w:val="24"/>
                <w:lang w:val="it-IT"/>
                <w14:ligatures w14:val="standardContextual"/>
              </w:rPr>
              <w:t>Code</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"https://moshi.chat/" </w:instrText>
            </w:r>
            <w:r>
              <w:fldChar w:fldCharType="separate"/>
            </w:r>
            <w:r>
              <w:rPr>
                <w:rStyle w:val="95"/>
                <w:rFonts w:eastAsiaTheme="minorHAnsi" w:cstheme="minorBidi"/>
                <w:kern w:val="2"/>
                <w:szCs w:val="24"/>
                <w:lang w:val="it-IT"/>
                <w14:ligatures w14:val="standardContextual"/>
              </w:rPr>
              <w:t>Demo (moshi)</w:t>
            </w:r>
            <w:r>
              <w:rPr>
                <w:rStyle w:val="95"/>
                <w:rFonts w:eastAsiaTheme="minorHAnsi" w:cstheme="minorBidi"/>
                <w:kern w:val="2"/>
                <w:szCs w:val="24"/>
                <w:lang w:val="it-IT"/>
                <w14:ligatures w14:val="standardContextual"/>
              </w:rPr>
              <w:fldChar w:fldCharType="end"/>
            </w:r>
          </w:p>
        </w:tc>
        <w:tc>
          <w:tcPr>
            <w:tcW w:w="864" w:type="dxa"/>
          </w:tcPr>
          <w:p w14:paraId="2C0A33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E60F21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8333F0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3104F8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0.55, 1.1</w:t>
            </w:r>
          </w:p>
        </w:tc>
        <w:tc>
          <w:tcPr>
            <w:tcW w:w="1502" w:type="dxa"/>
          </w:tcPr>
          <w:p w14:paraId="26BD6ED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61D25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94B45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TS3</w:t>
            </w:r>
          </w:p>
        </w:tc>
        <w:tc>
          <w:tcPr>
            <w:tcW w:w="2410" w:type="dxa"/>
          </w:tcPr>
          <w:p w14:paraId="57AAA4F2">
            <w:pPr>
              <w:pStyle w:val="108"/>
              <w:rPr>
                <w:rFonts w:eastAsiaTheme="minorHAnsi" w:cstheme="minorBidi"/>
                <w:kern w:val="2"/>
                <w:szCs w:val="24"/>
                <w:lang w:val="de-DE"/>
                <w14:ligatures w14:val="standardContextual"/>
              </w:rPr>
            </w:pPr>
            <w:r>
              <w:fldChar w:fldCharType="begin"/>
            </w:r>
            <w:r>
              <w:instrText xml:space="preserve"> HYPERLINK "https://arxiv.org/pdf/2411.18803"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"https://github.com/ga642381/speech-trident"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Demo</w:t>
            </w:r>
          </w:p>
        </w:tc>
        <w:tc>
          <w:tcPr>
            <w:tcW w:w="864" w:type="dxa"/>
          </w:tcPr>
          <w:p w14:paraId="4886B5A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72F3840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31E1CB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540C6F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0.64, 0.8</w:t>
            </w:r>
          </w:p>
        </w:tc>
        <w:tc>
          <w:tcPr>
            <w:tcW w:w="1502" w:type="dxa"/>
          </w:tcPr>
          <w:p w14:paraId="111EB35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1F547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5DA20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TAAE</w:t>
            </w:r>
          </w:p>
        </w:tc>
        <w:tc>
          <w:tcPr>
            <w:tcW w:w="2410" w:type="dxa"/>
          </w:tcPr>
          <w:p w14:paraId="2B98450B">
            <w:pPr>
              <w:pStyle w:val="108"/>
              <w:rPr>
                <w:rFonts w:eastAsiaTheme="minorHAnsi" w:cstheme="minorBidi"/>
                <w:kern w:val="2"/>
                <w:szCs w:val="24"/>
                <w:lang w:val="de-DE"/>
                <w14:ligatures w14:val="standardContextual"/>
              </w:rPr>
            </w:pPr>
            <w:r>
              <w:fldChar w:fldCharType="begin"/>
            </w:r>
            <w:r>
              <w:instrText xml:space="preserve"> HYPERLINK "https://arxiv.org/pdf/2411.19842v1"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"https://github.com/Stability-AI/stable-codec"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"https://stability-ai.github.io/stable-codec-demo/"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B9D857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3515471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C54638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20, 40</w:t>
            </w:r>
          </w:p>
        </w:tc>
        <w:tc>
          <w:tcPr>
            <w:tcW w:w="1052" w:type="dxa"/>
          </w:tcPr>
          <w:p w14:paraId="1C7AA0F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0.4, 0.7</w:t>
            </w:r>
          </w:p>
        </w:tc>
        <w:tc>
          <w:tcPr>
            <w:tcW w:w="1502" w:type="dxa"/>
          </w:tcPr>
          <w:p w14:paraId="277DC75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70598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6BFF5A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LMCodec2</w:t>
            </w:r>
          </w:p>
        </w:tc>
        <w:tc>
          <w:tcPr>
            <w:tcW w:w="2410" w:type="dxa"/>
          </w:tcPr>
          <w:p w14:paraId="0D406CA7">
            <w:pPr>
              <w:pStyle w:val="108"/>
              <w:rPr>
                <w:rFonts w:eastAsiaTheme="minorHAnsi" w:cstheme="minorBidi"/>
                <w:kern w:val="2"/>
                <w:szCs w:val="24"/>
                <w:lang w:val="de-DE"/>
                <w14:ligatures w14:val="standardContextual"/>
              </w:rPr>
            </w:pPr>
            <w:r>
              <w:fldChar w:fldCharType="begin"/>
            </w:r>
            <w:r>
              <w:instrText xml:space="preserve"> HYPERLINK "https://papers.ssrn.com/sol3/papers.cfm?abstract_id=4915275"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Code, Demo</w:t>
            </w:r>
          </w:p>
        </w:tc>
        <w:tc>
          <w:tcPr>
            <w:tcW w:w="864" w:type="dxa"/>
          </w:tcPr>
          <w:p w14:paraId="7B94F9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D3DB4E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6351FB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5B30F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502" w:type="dxa"/>
          </w:tcPr>
          <w:p w14:paraId="0142879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r>
      <w:tr w14:paraId="078E4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367A294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(non-causal)</w:t>
            </w:r>
          </w:p>
        </w:tc>
      </w:tr>
      <w:tr w14:paraId="10AF6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7768AC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w:t>
            </w:r>
          </w:p>
        </w:tc>
        <w:tc>
          <w:tcPr>
            <w:tcW w:w="2410" w:type="dxa"/>
            <w:vMerge w:val="restart"/>
          </w:tcPr>
          <w:p w14:paraId="05A31CD6">
            <w:pPr>
              <w:pStyle w:val="108"/>
              <w:rPr>
                <w:rFonts w:eastAsiaTheme="minorHAnsi" w:cstheme="minorBidi"/>
                <w:kern w:val="2"/>
                <w:szCs w:val="24"/>
                <w:lang w:val="de-DE"/>
                <w14:ligatures w14:val="standardContextual"/>
              </w:rPr>
            </w:pPr>
            <w:r>
              <w:fldChar w:fldCharType="begin"/>
            </w:r>
            <w:r>
              <w:instrText xml:space="preserve"> HYPERLINK "https://arxiv.org/pdf/2306.06546"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"https://github.com/descriptinc/descript-audio-codec/tree/main"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"https://descript.notion.site/Descript-Audio-Codec-11389fce0ce2419891d6591a68f814d5"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5D95FE6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E4DAC4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244</w:t>
            </w:r>
          </w:p>
        </w:tc>
        <w:tc>
          <w:tcPr>
            <w:tcW w:w="1201" w:type="dxa"/>
          </w:tcPr>
          <w:p w14:paraId="64D616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042DD5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1.5, …</w:t>
            </w:r>
          </w:p>
        </w:tc>
        <w:tc>
          <w:tcPr>
            <w:tcW w:w="1502" w:type="dxa"/>
            <w:vMerge w:val="restart"/>
          </w:tcPr>
          <w:p w14:paraId="6D5FD6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1648A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33D131E6">
            <w:pPr>
              <w:pStyle w:val="108"/>
              <w:rPr>
                <w:rFonts w:eastAsiaTheme="minorHAnsi" w:cstheme="minorBidi"/>
                <w:kern w:val="2"/>
                <w:szCs w:val="24"/>
                <w:lang w:val="en-US"/>
                <w14:ligatures w14:val="standardContextual"/>
              </w:rPr>
            </w:pPr>
          </w:p>
        </w:tc>
        <w:tc>
          <w:tcPr>
            <w:tcW w:w="2410" w:type="dxa"/>
            <w:vMerge w:val="continue"/>
          </w:tcPr>
          <w:p w14:paraId="7B742176">
            <w:pPr>
              <w:pStyle w:val="108"/>
              <w:rPr>
                <w:rFonts w:eastAsiaTheme="minorHAnsi" w:cstheme="minorBidi"/>
                <w:kern w:val="2"/>
                <w:szCs w:val="24"/>
                <w:lang w:val="de-DE"/>
                <w14:ligatures w14:val="standardContextual"/>
              </w:rPr>
            </w:pPr>
          </w:p>
        </w:tc>
        <w:tc>
          <w:tcPr>
            <w:tcW w:w="864" w:type="dxa"/>
          </w:tcPr>
          <w:p w14:paraId="3134B5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4E12F0C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47AB73C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784AA2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 …</w:t>
            </w:r>
          </w:p>
        </w:tc>
        <w:tc>
          <w:tcPr>
            <w:tcW w:w="1502" w:type="dxa"/>
            <w:vMerge w:val="continue"/>
          </w:tcPr>
          <w:p w14:paraId="57814BE0">
            <w:pPr>
              <w:pStyle w:val="108"/>
              <w:rPr>
                <w:rFonts w:eastAsiaTheme="minorHAnsi" w:cstheme="minorBidi"/>
                <w:kern w:val="2"/>
                <w:szCs w:val="24"/>
                <w:lang w:val="en-US"/>
                <w14:ligatures w14:val="standardContextual"/>
              </w:rPr>
            </w:pPr>
          </w:p>
        </w:tc>
      </w:tr>
      <w:tr w14:paraId="714C9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D40CB7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DAC-IBM</w:t>
            </w:r>
          </w:p>
        </w:tc>
        <w:tc>
          <w:tcPr>
            <w:tcW w:w="2410" w:type="dxa"/>
          </w:tcPr>
          <w:p w14:paraId="39C9A7CF">
            <w:pPr>
              <w:pStyle w:val="108"/>
              <w:rPr>
                <w:rFonts w:eastAsiaTheme="minorHAnsi" w:cstheme="minorBidi"/>
                <w:kern w:val="2"/>
                <w:szCs w:val="24"/>
                <w:lang w:val="de-DE"/>
                <w14:ligatures w14:val="standardContextual"/>
              </w:rPr>
            </w:pPr>
            <w:r>
              <w:fldChar w:fldCharType="begin"/>
            </w:r>
            <w:r>
              <w:instrText xml:space="preserve"> HYPERLINK "https://arxiv.org/html/2410.08325v1"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p>
        </w:tc>
        <w:tc>
          <w:tcPr>
            <w:tcW w:w="864" w:type="dxa"/>
          </w:tcPr>
          <w:p w14:paraId="083790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56AEA82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0576E35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CFBAF3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w:t>
            </w:r>
          </w:p>
        </w:tc>
        <w:tc>
          <w:tcPr>
            <w:tcW w:w="1502" w:type="dxa"/>
          </w:tcPr>
          <w:p w14:paraId="1E7E60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AAE0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192308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SNAC </w:t>
            </w:r>
          </w:p>
        </w:tc>
        <w:tc>
          <w:tcPr>
            <w:tcW w:w="2410" w:type="dxa"/>
          </w:tcPr>
          <w:p w14:paraId="005BADB1">
            <w:pPr>
              <w:pStyle w:val="108"/>
              <w:rPr>
                <w:rFonts w:eastAsiaTheme="minorHAnsi" w:cstheme="minorBidi"/>
                <w:kern w:val="2"/>
                <w:szCs w:val="24"/>
                <w:lang w:val="de-DE"/>
                <w14:ligatures w14:val="standardContextual"/>
              </w:rPr>
            </w:pPr>
            <w:r>
              <w:fldChar w:fldCharType="begin"/>
            </w:r>
            <w:r>
              <w:instrText xml:space="preserve"> HYPERLINK "https://arxiv.org/pdf/2410.14411"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"https://github.com/hubertsiuzdak/snac"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p>
        </w:tc>
        <w:tc>
          <w:tcPr>
            <w:tcW w:w="864" w:type="dxa"/>
          </w:tcPr>
          <w:p w14:paraId="5823173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 kHz</w:t>
            </w:r>
          </w:p>
        </w:tc>
        <w:tc>
          <w:tcPr>
            <w:tcW w:w="1201" w:type="dxa"/>
          </w:tcPr>
          <w:p w14:paraId="553DC65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1000 </w:t>
            </w:r>
          </w:p>
        </w:tc>
        <w:tc>
          <w:tcPr>
            <w:tcW w:w="1201" w:type="dxa"/>
          </w:tcPr>
          <w:p w14:paraId="3DEEA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084B7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0.98</w:t>
            </w:r>
          </w:p>
        </w:tc>
        <w:tc>
          <w:tcPr>
            <w:tcW w:w="1502" w:type="dxa"/>
          </w:tcPr>
          <w:p w14:paraId="51C5C1F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9539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24E5DA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SpeechTokenizer</w:t>
            </w:r>
          </w:p>
        </w:tc>
        <w:tc>
          <w:tcPr>
            <w:tcW w:w="2410" w:type="dxa"/>
          </w:tcPr>
          <w:p w14:paraId="436B293B">
            <w:pPr>
              <w:pStyle w:val="108"/>
              <w:rPr>
                <w:rFonts w:eastAsiaTheme="minorHAnsi" w:cstheme="minorBidi"/>
                <w:kern w:val="2"/>
                <w:szCs w:val="24"/>
                <w:lang w:val="de-DE"/>
                <w14:ligatures w14:val="standardContextual"/>
              </w:rPr>
            </w:pPr>
            <w:r>
              <w:fldChar w:fldCharType="begin"/>
            </w:r>
            <w:r>
              <w:instrText xml:space="preserve"> HYPERLINK "https://arxiv.org/pdf/2308.16692"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"https://github.com/ZhangXInFD/SpeechTokenizer"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"https://0nutation.github.io/SpeechTokenizer.github.io/"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1198F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4C9E590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71C929E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D5913C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w:t>
            </w:r>
          </w:p>
        </w:tc>
        <w:tc>
          <w:tcPr>
            <w:tcW w:w="1502" w:type="dxa"/>
          </w:tcPr>
          <w:p w14:paraId="6D588E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766B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736DFC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SemantiCodec</w:t>
            </w:r>
          </w:p>
        </w:tc>
        <w:tc>
          <w:tcPr>
            <w:tcW w:w="2410" w:type="dxa"/>
            <w:vMerge w:val="restart"/>
          </w:tcPr>
          <w:p w14:paraId="2F33FDF5">
            <w:pPr>
              <w:pStyle w:val="108"/>
              <w:rPr>
                <w:rFonts w:eastAsiaTheme="minorHAnsi" w:cstheme="minorBidi"/>
                <w:kern w:val="2"/>
                <w:szCs w:val="24"/>
                <w:lang w:val="de-DE"/>
                <w14:ligatures w14:val="standardContextual"/>
              </w:rPr>
            </w:pPr>
            <w:r>
              <w:fldChar w:fldCharType="begin"/>
            </w:r>
            <w:r>
              <w:instrText xml:space="preserve"> HYPERLINK "https://arxiv.org/pdf/2405.00233"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"https://github.com/haoheliu/SemantiCodec-inference"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"https://haoheliu.github.io/SemantiCodec/"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78A274F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0B6E4D8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21A1CCA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w:t>
            </w:r>
          </w:p>
        </w:tc>
        <w:tc>
          <w:tcPr>
            <w:tcW w:w="1052" w:type="dxa"/>
          </w:tcPr>
          <w:p w14:paraId="5734DF82">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 xml:space="preserve">1.25, </w:t>
            </w:r>
            <w:r>
              <w:rPr>
                <w:rFonts w:eastAsia="微软雅黑" w:cs="Arial"/>
                <w:color w:val="000000"/>
                <w:szCs w:val="18"/>
                <w:lang w:val="de-DE" w:eastAsia="de-DE"/>
              </w:rPr>
              <w:t>…, 1.4</w:t>
            </w:r>
          </w:p>
        </w:tc>
        <w:tc>
          <w:tcPr>
            <w:tcW w:w="1502" w:type="dxa"/>
            <w:vMerge w:val="restart"/>
          </w:tcPr>
          <w:p w14:paraId="226F6AF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3E7F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A447BAC">
            <w:pPr>
              <w:pStyle w:val="108"/>
              <w:rPr>
                <w:rFonts w:eastAsiaTheme="minorHAnsi" w:cstheme="minorBidi"/>
                <w:kern w:val="2"/>
                <w:szCs w:val="24"/>
                <w:lang w:val="en-US"/>
                <w14:ligatures w14:val="standardContextual"/>
              </w:rPr>
            </w:pPr>
          </w:p>
        </w:tc>
        <w:tc>
          <w:tcPr>
            <w:tcW w:w="2410" w:type="dxa"/>
            <w:vMerge w:val="continue"/>
          </w:tcPr>
          <w:p w14:paraId="20492F08">
            <w:pPr>
              <w:pStyle w:val="108"/>
              <w:rPr>
                <w:rStyle w:val="95"/>
                <w:rFonts w:eastAsiaTheme="minorHAnsi" w:cstheme="minorBidi"/>
                <w:kern w:val="2"/>
                <w:szCs w:val="24"/>
                <w:lang w:val="de-DE"/>
                <w14:ligatures w14:val="standardContextual"/>
              </w:rPr>
            </w:pPr>
          </w:p>
        </w:tc>
        <w:tc>
          <w:tcPr>
            <w:tcW w:w="864" w:type="dxa"/>
            <w:vMerge w:val="continue"/>
          </w:tcPr>
          <w:p w14:paraId="329E0C91">
            <w:pPr>
              <w:pStyle w:val="108"/>
              <w:rPr>
                <w:rFonts w:eastAsiaTheme="minorHAnsi" w:cstheme="minorBidi"/>
                <w:kern w:val="2"/>
                <w:szCs w:val="24"/>
                <w:lang w:val="en-US"/>
                <w14:ligatures w14:val="standardContextual"/>
              </w:rPr>
            </w:pPr>
          </w:p>
        </w:tc>
        <w:tc>
          <w:tcPr>
            <w:tcW w:w="1201" w:type="dxa"/>
            <w:vMerge w:val="continue"/>
          </w:tcPr>
          <w:p w14:paraId="7454D52A">
            <w:pPr>
              <w:pStyle w:val="108"/>
              <w:rPr>
                <w:rFonts w:eastAsiaTheme="minorHAnsi" w:cstheme="minorBidi"/>
                <w:kern w:val="2"/>
                <w:szCs w:val="24"/>
                <w:lang w:val="en-US"/>
                <w14:ligatures w14:val="standardContextual"/>
              </w:rPr>
            </w:pPr>
          </w:p>
        </w:tc>
        <w:tc>
          <w:tcPr>
            <w:tcW w:w="1201" w:type="dxa"/>
          </w:tcPr>
          <w:p w14:paraId="758298D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E2DDE80">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0.63, …, 0.70</w:t>
            </w:r>
          </w:p>
        </w:tc>
        <w:tc>
          <w:tcPr>
            <w:tcW w:w="1502" w:type="dxa"/>
            <w:vMerge w:val="continue"/>
          </w:tcPr>
          <w:p w14:paraId="30BD941E">
            <w:pPr>
              <w:pStyle w:val="108"/>
              <w:rPr>
                <w:rFonts w:eastAsiaTheme="minorHAnsi" w:cstheme="minorBidi"/>
                <w:kern w:val="2"/>
                <w:szCs w:val="24"/>
                <w:lang w:val="en-US"/>
                <w14:ligatures w14:val="standardContextual"/>
              </w:rPr>
            </w:pPr>
          </w:p>
        </w:tc>
      </w:tr>
      <w:tr w14:paraId="2CD04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61CE474">
            <w:pPr>
              <w:pStyle w:val="108"/>
              <w:rPr>
                <w:rFonts w:eastAsiaTheme="minorHAnsi" w:cstheme="minorBidi"/>
                <w:kern w:val="2"/>
                <w:szCs w:val="24"/>
                <w:lang w:val="en-US"/>
                <w14:ligatures w14:val="standardContextual"/>
              </w:rPr>
            </w:pPr>
          </w:p>
        </w:tc>
        <w:tc>
          <w:tcPr>
            <w:tcW w:w="2410" w:type="dxa"/>
            <w:vMerge w:val="continue"/>
          </w:tcPr>
          <w:p w14:paraId="3D74F468">
            <w:pPr>
              <w:pStyle w:val="108"/>
              <w:rPr>
                <w:rStyle w:val="95"/>
                <w:rFonts w:eastAsiaTheme="minorHAnsi" w:cstheme="minorBidi"/>
                <w:kern w:val="2"/>
                <w:szCs w:val="24"/>
                <w:lang w:val="de-DE"/>
                <w14:ligatures w14:val="standardContextual"/>
              </w:rPr>
            </w:pPr>
          </w:p>
        </w:tc>
        <w:tc>
          <w:tcPr>
            <w:tcW w:w="864" w:type="dxa"/>
            <w:vMerge w:val="continue"/>
          </w:tcPr>
          <w:p w14:paraId="4AD11172">
            <w:pPr>
              <w:pStyle w:val="108"/>
              <w:rPr>
                <w:rFonts w:eastAsiaTheme="minorHAnsi" w:cstheme="minorBidi"/>
                <w:kern w:val="2"/>
                <w:szCs w:val="24"/>
                <w:lang w:val="en-US"/>
                <w14:ligatures w14:val="standardContextual"/>
              </w:rPr>
            </w:pPr>
          </w:p>
        </w:tc>
        <w:tc>
          <w:tcPr>
            <w:tcW w:w="1201" w:type="dxa"/>
            <w:vMerge w:val="continue"/>
          </w:tcPr>
          <w:p w14:paraId="5197302F">
            <w:pPr>
              <w:pStyle w:val="108"/>
              <w:rPr>
                <w:rFonts w:eastAsiaTheme="minorHAnsi" w:cstheme="minorBidi"/>
                <w:kern w:val="2"/>
                <w:szCs w:val="24"/>
                <w:lang w:val="en-US"/>
                <w14:ligatures w14:val="standardContextual"/>
              </w:rPr>
            </w:pPr>
          </w:p>
        </w:tc>
        <w:tc>
          <w:tcPr>
            <w:tcW w:w="1201" w:type="dxa"/>
          </w:tcPr>
          <w:p w14:paraId="302058E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63FEBFD3">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0.31, …, 0.35</w:t>
            </w:r>
          </w:p>
        </w:tc>
        <w:tc>
          <w:tcPr>
            <w:tcW w:w="1502" w:type="dxa"/>
            <w:vMerge w:val="continue"/>
          </w:tcPr>
          <w:p w14:paraId="3F11E6CE">
            <w:pPr>
              <w:pStyle w:val="108"/>
              <w:rPr>
                <w:rFonts w:eastAsiaTheme="minorHAnsi" w:cstheme="minorBidi"/>
                <w:kern w:val="2"/>
                <w:szCs w:val="24"/>
                <w:lang w:val="en-US"/>
                <w14:ligatures w14:val="standardContextual"/>
              </w:rPr>
            </w:pPr>
          </w:p>
        </w:tc>
      </w:tr>
      <w:tr w14:paraId="32686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4E705E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FunCodec</w:t>
            </w:r>
          </w:p>
          <w:p w14:paraId="47DE43A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vMerge w:val="restart"/>
          </w:tcPr>
          <w:p w14:paraId="34D73B49">
            <w:pPr>
              <w:pStyle w:val="108"/>
              <w:rPr>
                <w:rFonts w:eastAsiaTheme="minorHAnsi" w:cstheme="minorBidi"/>
                <w:kern w:val="2"/>
                <w:szCs w:val="24"/>
                <w:lang w:val="de-DE"/>
                <w14:ligatures w14:val="standardContextual"/>
              </w:rPr>
            </w:pPr>
            <w:r>
              <w:fldChar w:fldCharType="begin"/>
            </w:r>
            <w:r>
              <w:instrText xml:space="preserve"> HYPERLINK "https://arxiv.org/pdf/2309.07405"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"https://github.com/modelscope/FunCodec"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"https://funcodec.github.io/index.html"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400A278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609B2ED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C62102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911AA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w:t>
            </w:r>
          </w:p>
        </w:tc>
        <w:tc>
          <w:tcPr>
            <w:tcW w:w="1502" w:type="dxa"/>
            <w:vMerge w:val="restart"/>
          </w:tcPr>
          <w:p w14:paraId="55B8ECF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CF5D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6AEEBD78">
            <w:pPr>
              <w:pStyle w:val="108"/>
              <w:rPr>
                <w:rFonts w:eastAsiaTheme="minorHAnsi" w:cstheme="minorBidi"/>
                <w:kern w:val="2"/>
                <w:szCs w:val="24"/>
                <w:lang w:val="en-US"/>
                <w14:ligatures w14:val="standardContextual"/>
              </w:rPr>
            </w:pPr>
          </w:p>
        </w:tc>
        <w:tc>
          <w:tcPr>
            <w:tcW w:w="2410" w:type="dxa"/>
            <w:vMerge w:val="continue"/>
          </w:tcPr>
          <w:p w14:paraId="63E78241">
            <w:pPr>
              <w:pStyle w:val="108"/>
              <w:rPr>
                <w:rFonts w:eastAsiaTheme="minorHAnsi" w:cstheme="minorBidi"/>
                <w:kern w:val="2"/>
                <w:szCs w:val="24"/>
                <w:lang w:val="de-DE"/>
                <w14:ligatures w14:val="standardContextual"/>
              </w:rPr>
            </w:pPr>
          </w:p>
        </w:tc>
        <w:tc>
          <w:tcPr>
            <w:tcW w:w="864" w:type="dxa"/>
            <w:vMerge w:val="continue"/>
          </w:tcPr>
          <w:p w14:paraId="437CD367">
            <w:pPr>
              <w:pStyle w:val="108"/>
              <w:rPr>
                <w:rFonts w:eastAsiaTheme="minorHAnsi" w:cstheme="minorBidi"/>
                <w:kern w:val="2"/>
                <w:szCs w:val="24"/>
                <w:lang w:val="en-US"/>
                <w14:ligatures w14:val="standardContextual"/>
              </w:rPr>
            </w:pPr>
          </w:p>
        </w:tc>
        <w:tc>
          <w:tcPr>
            <w:tcW w:w="1201" w:type="dxa"/>
            <w:vMerge w:val="continue"/>
          </w:tcPr>
          <w:p w14:paraId="26C6DD74">
            <w:pPr>
              <w:pStyle w:val="108"/>
              <w:rPr>
                <w:rFonts w:eastAsiaTheme="minorHAnsi" w:cstheme="minorBidi"/>
                <w:kern w:val="2"/>
                <w:szCs w:val="24"/>
                <w:lang w:val="en-US"/>
                <w14:ligatures w14:val="standardContextual"/>
              </w:rPr>
            </w:pPr>
          </w:p>
        </w:tc>
        <w:tc>
          <w:tcPr>
            <w:tcW w:w="1201" w:type="dxa"/>
          </w:tcPr>
          <w:p w14:paraId="362A661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9C18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continue"/>
          </w:tcPr>
          <w:p w14:paraId="6656D9FE">
            <w:pPr>
              <w:pStyle w:val="108"/>
              <w:rPr>
                <w:rFonts w:eastAsiaTheme="minorHAnsi" w:cstheme="minorBidi"/>
                <w:kern w:val="2"/>
                <w:szCs w:val="24"/>
                <w:lang w:val="en-US"/>
                <w14:ligatures w14:val="standardContextual"/>
              </w:rPr>
            </w:pPr>
          </w:p>
        </w:tc>
      </w:tr>
      <w:tr w14:paraId="571F1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6E91409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WavTokenizer (Note4)</w:t>
            </w:r>
          </w:p>
        </w:tc>
        <w:tc>
          <w:tcPr>
            <w:tcW w:w="2410" w:type="dxa"/>
            <w:vMerge w:val="restart"/>
          </w:tcPr>
          <w:p w14:paraId="5567B7EC">
            <w:pPr>
              <w:pStyle w:val="108"/>
              <w:rPr>
                <w:rFonts w:eastAsiaTheme="minorHAnsi" w:cstheme="minorBidi"/>
                <w:kern w:val="2"/>
                <w:szCs w:val="24"/>
                <w:lang w:val="de-DE"/>
                <w14:ligatures w14:val="standardContextual"/>
              </w:rPr>
            </w:pPr>
            <w:r>
              <w:fldChar w:fldCharType="begin"/>
            </w:r>
            <w:r>
              <w:instrText xml:space="preserve"> HYPERLINK "https://arxiv.org/pdf/2408.16532"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"https://github.com/jishengpeng/WavTokenizer"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"https://wavtokenizer.github.io/"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0707B52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vMerge w:val="restart"/>
          </w:tcPr>
          <w:p w14:paraId="4DBC3E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49BD599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022375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restart"/>
          </w:tcPr>
          <w:p w14:paraId="3BB2D84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02BC4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FCB7C3D">
            <w:pPr>
              <w:pStyle w:val="108"/>
              <w:rPr>
                <w:rFonts w:eastAsiaTheme="minorHAnsi" w:cstheme="minorBidi"/>
                <w:kern w:val="2"/>
                <w:szCs w:val="24"/>
                <w:lang w:val="en-US"/>
                <w14:ligatures w14:val="standardContextual"/>
              </w:rPr>
            </w:pPr>
          </w:p>
        </w:tc>
        <w:tc>
          <w:tcPr>
            <w:tcW w:w="2410" w:type="dxa"/>
            <w:vMerge w:val="continue"/>
          </w:tcPr>
          <w:p w14:paraId="1C6A0F06">
            <w:pPr>
              <w:pStyle w:val="108"/>
              <w:rPr>
                <w:rStyle w:val="95"/>
                <w:rFonts w:eastAsiaTheme="minorHAnsi" w:cstheme="minorBidi"/>
                <w:kern w:val="2"/>
                <w:szCs w:val="24"/>
                <w:lang w:val="de-DE"/>
                <w14:ligatures w14:val="standardContextual"/>
              </w:rPr>
            </w:pPr>
          </w:p>
        </w:tc>
        <w:tc>
          <w:tcPr>
            <w:tcW w:w="864" w:type="dxa"/>
            <w:vMerge w:val="continue"/>
          </w:tcPr>
          <w:p w14:paraId="2BCF0B02">
            <w:pPr>
              <w:pStyle w:val="108"/>
              <w:rPr>
                <w:rFonts w:eastAsiaTheme="minorHAnsi" w:cstheme="minorBidi"/>
                <w:kern w:val="2"/>
                <w:szCs w:val="24"/>
                <w:lang w:val="en-US"/>
                <w14:ligatures w14:val="standardContextual"/>
              </w:rPr>
            </w:pPr>
          </w:p>
        </w:tc>
        <w:tc>
          <w:tcPr>
            <w:tcW w:w="1201" w:type="dxa"/>
            <w:vMerge w:val="continue"/>
          </w:tcPr>
          <w:p w14:paraId="40E61D8C">
            <w:pPr>
              <w:pStyle w:val="108"/>
              <w:rPr>
                <w:rFonts w:eastAsiaTheme="minorHAnsi" w:cstheme="minorBidi"/>
                <w:kern w:val="2"/>
                <w:szCs w:val="24"/>
                <w:lang w:val="en-US"/>
                <w14:ligatures w14:val="standardContextual"/>
              </w:rPr>
            </w:pPr>
          </w:p>
        </w:tc>
        <w:tc>
          <w:tcPr>
            <w:tcW w:w="1201" w:type="dxa"/>
          </w:tcPr>
          <w:p w14:paraId="57086B2F">
            <w:pPr>
              <w:pStyle w:val="108"/>
              <w:rPr>
                <w:rFonts w:eastAsiaTheme="minorHAnsi" w:cstheme="minorBidi"/>
                <w:kern w:val="2"/>
                <w:szCs w:val="24"/>
                <w:highlight w:val="yellow"/>
                <w:lang w:val="en-US"/>
                <w14:ligatures w14:val="standardContextual"/>
              </w:rPr>
            </w:pPr>
            <w:r>
              <w:rPr>
                <w:rFonts w:eastAsiaTheme="minorHAnsi" w:cstheme="minorBidi"/>
                <w:kern w:val="2"/>
                <w:szCs w:val="24"/>
                <w:lang w:val="en-US"/>
                <w14:ligatures w14:val="standardContextual"/>
              </w:rPr>
              <w:t>25</w:t>
            </w:r>
          </w:p>
        </w:tc>
        <w:tc>
          <w:tcPr>
            <w:tcW w:w="1052" w:type="dxa"/>
          </w:tcPr>
          <w:p w14:paraId="7904D66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w:t>
            </w:r>
          </w:p>
        </w:tc>
        <w:tc>
          <w:tcPr>
            <w:tcW w:w="1502" w:type="dxa"/>
            <w:vMerge w:val="continue"/>
          </w:tcPr>
          <w:p w14:paraId="49A2B9BC">
            <w:pPr>
              <w:pStyle w:val="108"/>
              <w:rPr>
                <w:rFonts w:eastAsiaTheme="minorHAnsi" w:cstheme="minorBidi"/>
                <w:kern w:val="2"/>
                <w:szCs w:val="24"/>
                <w:lang w:val="en-US"/>
                <w14:ligatures w14:val="standardContextual"/>
              </w:rPr>
            </w:pPr>
          </w:p>
        </w:tc>
      </w:tr>
      <w:tr w14:paraId="34AAE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0CD6212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BigCodec</w:t>
            </w:r>
          </w:p>
          <w:p w14:paraId="0DC19CC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tcPr>
          <w:p w14:paraId="57A821B9">
            <w:pPr>
              <w:pStyle w:val="108"/>
              <w:rPr>
                <w:rFonts w:eastAsiaTheme="minorHAnsi" w:cstheme="minorBidi"/>
                <w:kern w:val="2"/>
                <w:szCs w:val="24"/>
                <w:lang w:val="de-DE"/>
                <w14:ligatures w14:val="standardContextual"/>
              </w:rPr>
            </w:pPr>
            <w:r>
              <w:fldChar w:fldCharType="begin"/>
            </w:r>
            <w:r>
              <w:instrText xml:space="preserve"> HYPERLINK "https://arxiv.org/html/2409.05377v1"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"https://github.com/Aria-K-Alethia/BigCodec"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"https://aria-k-alethia.github.io/bigcodec-demo/"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6822A3F0">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WB</w:t>
            </w:r>
          </w:p>
        </w:tc>
        <w:tc>
          <w:tcPr>
            <w:tcW w:w="1201" w:type="dxa"/>
          </w:tcPr>
          <w:p w14:paraId="13F81BBC">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[TBD]</w:t>
            </w:r>
          </w:p>
        </w:tc>
        <w:tc>
          <w:tcPr>
            <w:tcW w:w="1201" w:type="dxa"/>
          </w:tcPr>
          <w:p w14:paraId="304CC434">
            <w:pPr>
              <w:pStyle w:val="108"/>
              <w:rPr>
                <w:rFonts w:eastAsiaTheme="minorHAnsi" w:cstheme="minorBidi"/>
                <w:kern w:val="2"/>
                <w:szCs w:val="24"/>
                <w:highlight w:val="yellow"/>
                <w:lang w:val="en-US"/>
                <w14:ligatures w14:val="standardContextual"/>
              </w:rPr>
            </w:pPr>
            <w:r>
              <w:rPr>
                <w:rFonts w:eastAsia="宋体" w:cstheme="minorBidi"/>
                <w:kern w:val="2"/>
                <w:szCs w:val="24"/>
                <w:lang w:val="en-US" w:eastAsia="zh-CN"/>
                <w14:ligatures w14:val="standardContextual"/>
              </w:rPr>
              <w:t>12.5</w:t>
            </w:r>
          </w:p>
        </w:tc>
        <w:tc>
          <w:tcPr>
            <w:tcW w:w="1052" w:type="dxa"/>
          </w:tcPr>
          <w:p w14:paraId="0C0FCE9E">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1.04</w:t>
            </w:r>
          </w:p>
        </w:tc>
        <w:tc>
          <w:tcPr>
            <w:tcW w:w="1502" w:type="dxa"/>
          </w:tcPr>
          <w:p w14:paraId="55764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81A0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CB143E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FocalCodec</w:t>
            </w:r>
          </w:p>
        </w:tc>
        <w:tc>
          <w:tcPr>
            <w:tcW w:w="2410" w:type="dxa"/>
            <w:vMerge w:val="restart"/>
          </w:tcPr>
          <w:p w14:paraId="5785E98D">
            <w:pPr>
              <w:jc w:val="center"/>
              <w:rPr>
                <w:rFonts w:ascii="Arial" w:hAnsi="Arial" w:cs="Arial" w:eastAsiaTheme="minorHAnsi"/>
                <w:kern w:val="2"/>
                <w:sz w:val="18"/>
                <w:szCs w:val="18"/>
                <w:lang w:val="de-DE"/>
                <w14:ligatures w14:val="standardContextual"/>
              </w:rPr>
            </w:pPr>
            <w:r>
              <w:fldChar w:fldCharType="begin"/>
            </w:r>
            <w:r>
              <w:instrText xml:space="preserve"> HYPERLINK "https://arxiv.org/pdf/2502.04465" </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"https://github.com/lucadellalib/focalcodec" </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"https://lucadellalib.github.io/focalcodec-web/" </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vMerge w:val="restart"/>
          </w:tcPr>
          <w:p w14:paraId="475DA5C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WB</w:t>
            </w:r>
          </w:p>
        </w:tc>
        <w:tc>
          <w:tcPr>
            <w:tcW w:w="1201" w:type="dxa"/>
            <w:vMerge w:val="restart"/>
          </w:tcPr>
          <w:p w14:paraId="6EACCDA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765A792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20</w:t>
            </w:r>
          </w:p>
        </w:tc>
        <w:tc>
          <w:tcPr>
            <w:tcW w:w="1052" w:type="dxa"/>
          </w:tcPr>
          <w:p w14:paraId="07E5AB6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0.65</w:t>
            </w:r>
          </w:p>
        </w:tc>
        <w:tc>
          <w:tcPr>
            <w:tcW w:w="1502" w:type="dxa"/>
            <w:vMerge w:val="restart"/>
          </w:tcPr>
          <w:p w14:paraId="10ED3BC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EEE7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106FA5">
            <w:pPr>
              <w:pStyle w:val="108"/>
              <w:rPr>
                <w:rFonts w:eastAsia="宋体" w:cstheme="minorBidi"/>
                <w:kern w:val="2"/>
                <w:szCs w:val="24"/>
                <w:lang w:val="en-US" w:eastAsia="zh-CN"/>
                <w14:ligatures w14:val="standardContextual"/>
              </w:rPr>
            </w:pPr>
          </w:p>
        </w:tc>
        <w:tc>
          <w:tcPr>
            <w:tcW w:w="2410" w:type="dxa"/>
            <w:vMerge w:val="continue"/>
          </w:tcPr>
          <w:p w14:paraId="0397BC86">
            <w:pPr>
              <w:rPr>
                <w:rFonts w:ascii="Arial" w:hAnsi="Arial" w:cs="Arial" w:eastAsiaTheme="minorHAnsi"/>
                <w:kern w:val="2"/>
                <w:sz w:val="18"/>
                <w:szCs w:val="18"/>
                <w:lang w:val="de-DE"/>
                <w14:ligatures w14:val="standardContextual"/>
              </w:rPr>
            </w:pPr>
          </w:p>
        </w:tc>
        <w:tc>
          <w:tcPr>
            <w:tcW w:w="864" w:type="dxa"/>
            <w:vMerge w:val="continue"/>
          </w:tcPr>
          <w:p w14:paraId="6F282144">
            <w:pPr>
              <w:pStyle w:val="108"/>
              <w:rPr>
                <w:rFonts w:eastAsia="宋体" w:cstheme="minorBidi"/>
                <w:kern w:val="2"/>
                <w:szCs w:val="24"/>
                <w:lang w:val="en-US" w:eastAsia="zh-CN"/>
                <w14:ligatures w14:val="standardContextual"/>
              </w:rPr>
            </w:pPr>
          </w:p>
        </w:tc>
        <w:tc>
          <w:tcPr>
            <w:tcW w:w="1201" w:type="dxa"/>
            <w:vMerge w:val="continue"/>
          </w:tcPr>
          <w:p w14:paraId="71911D92">
            <w:pPr>
              <w:pStyle w:val="108"/>
              <w:rPr>
                <w:rFonts w:eastAsia="宋体" w:cstheme="minorBidi"/>
                <w:kern w:val="2"/>
                <w:szCs w:val="24"/>
                <w:lang w:val="en-US" w:eastAsia="zh-CN"/>
                <w14:ligatures w14:val="standardContextual"/>
              </w:rPr>
            </w:pPr>
          </w:p>
        </w:tc>
        <w:tc>
          <w:tcPr>
            <w:tcW w:w="1201" w:type="dxa"/>
          </w:tcPr>
          <w:p w14:paraId="67284B38">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40</w:t>
            </w:r>
          </w:p>
        </w:tc>
        <w:tc>
          <w:tcPr>
            <w:tcW w:w="1052" w:type="dxa"/>
          </w:tcPr>
          <w:p w14:paraId="0FDA93D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0.33</w:t>
            </w:r>
          </w:p>
        </w:tc>
        <w:tc>
          <w:tcPr>
            <w:tcW w:w="1502" w:type="dxa"/>
            <w:vMerge w:val="continue"/>
          </w:tcPr>
          <w:p w14:paraId="4F655EB0">
            <w:pPr>
              <w:pStyle w:val="108"/>
              <w:rPr>
                <w:rFonts w:eastAsiaTheme="minorHAnsi" w:cstheme="minorBidi"/>
                <w:kern w:val="2"/>
                <w:szCs w:val="24"/>
                <w:lang w:val="en-US"/>
                <w14:ligatures w14:val="standardContextual"/>
              </w:rPr>
            </w:pPr>
          </w:p>
        </w:tc>
      </w:tr>
      <w:tr w14:paraId="5F21F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1D0202C2">
            <w:pPr>
              <w:pStyle w:val="108"/>
              <w:rPr>
                <w:rFonts w:eastAsia="宋体" w:cstheme="minorBidi"/>
                <w:kern w:val="2"/>
                <w:szCs w:val="24"/>
                <w:lang w:val="en-US" w:eastAsia="zh-CN"/>
                <w14:ligatures w14:val="standardContextual"/>
              </w:rPr>
            </w:pPr>
          </w:p>
        </w:tc>
        <w:tc>
          <w:tcPr>
            <w:tcW w:w="2410" w:type="dxa"/>
            <w:vMerge w:val="continue"/>
          </w:tcPr>
          <w:p w14:paraId="71307C81">
            <w:pPr>
              <w:rPr>
                <w:rFonts w:ascii="Arial" w:hAnsi="Arial" w:cs="Arial" w:eastAsiaTheme="minorHAnsi"/>
                <w:kern w:val="2"/>
                <w:sz w:val="18"/>
                <w:szCs w:val="18"/>
                <w:lang w:val="de-DE"/>
                <w14:ligatures w14:val="standardContextual"/>
              </w:rPr>
            </w:pPr>
          </w:p>
        </w:tc>
        <w:tc>
          <w:tcPr>
            <w:tcW w:w="864" w:type="dxa"/>
            <w:vMerge w:val="continue"/>
          </w:tcPr>
          <w:p w14:paraId="6C254B42">
            <w:pPr>
              <w:pStyle w:val="108"/>
              <w:rPr>
                <w:rFonts w:eastAsia="宋体" w:cstheme="minorBidi"/>
                <w:kern w:val="2"/>
                <w:szCs w:val="24"/>
                <w:lang w:val="en-US" w:eastAsia="zh-CN"/>
                <w14:ligatures w14:val="standardContextual"/>
              </w:rPr>
            </w:pPr>
          </w:p>
        </w:tc>
        <w:tc>
          <w:tcPr>
            <w:tcW w:w="1201" w:type="dxa"/>
            <w:vMerge w:val="continue"/>
          </w:tcPr>
          <w:p w14:paraId="6DC5207B">
            <w:pPr>
              <w:pStyle w:val="108"/>
              <w:rPr>
                <w:rFonts w:eastAsia="宋体" w:cstheme="minorBidi"/>
                <w:kern w:val="2"/>
                <w:szCs w:val="24"/>
                <w:lang w:val="en-US" w:eastAsia="zh-CN"/>
                <w14:ligatures w14:val="standardContextual"/>
              </w:rPr>
            </w:pPr>
          </w:p>
        </w:tc>
        <w:tc>
          <w:tcPr>
            <w:tcW w:w="1201" w:type="dxa"/>
          </w:tcPr>
          <w:p w14:paraId="3E7BF21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80</w:t>
            </w:r>
          </w:p>
        </w:tc>
        <w:tc>
          <w:tcPr>
            <w:tcW w:w="1052" w:type="dxa"/>
          </w:tcPr>
          <w:p w14:paraId="34041DE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0.16</w:t>
            </w:r>
          </w:p>
        </w:tc>
        <w:tc>
          <w:tcPr>
            <w:tcW w:w="1502" w:type="dxa"/>
            <w:vMerge w:val="continue"/>
          </w:tcPr>
          <w:p w14:paraId="1CFADDF6">
            <w:pPr>
              <w:pStyle w:val="108"/>
              <w:rPr>
                <w:rFonts w:eastAsiaTheme="minorHAnsi" w:cstheme="minorBidi"/>
                <w:kern w:val="2"/>
                <w:szCs w:val="24"/>
                <w:lang w:val="en-US"/>
                <w14:ligatures w14:val="standardContextual"/>
              </w:rPr>
            </w:pPr>
          </w:p>
        </w:tc>
      </w:tr>
      <w:tr w14:paraId="00DBB59D">
        <w:tblPrEx>
          <w:tblCellMar>
            <w:top w:w="0" w:type="dxa"/>
            <w:left w:w="108" w:type="dxa"/>
            <w:bottom w:w="0" w:type="dxa"/>
            <w:right w:w="108" w:type="dxa"/>
          </w:tblCellMar>
        </w:tblPrEx>
        <w:trPr>
          <w:trHeight w:val="253" w:hRule="atLeast"/>
        </w:trPr>
        <w:tc>
          <w:tcPr>
            <w:tcW w:w="1527" w:type="dxa"/>
            <w:vAlign w:val="top"/>
          </w:tcPr>
          <w:p w14:paraId="7A6A9BEF">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ALMTokenizer</w:t>
            </w:r>
          </w:p>
        </w:tc>
        <w:tc>
          <w:tcPr>
            <w:tcW w:w="2410" w:type="dxa"/>
            <w:vAlign w:val="top"/>
          </w:tcPr>
          <w:p w14:paraId="2D0841B7">
            <w:pPr>
              <w:jc w:val="center"/>
              <w:rPr>
                <w:rFonts w:ascii="Arial" w:hAnsi="Arial" w:cs="Arial" w:eastAsiaTheme="minorHAnsi"/>
                <w:kern w:val="2"/>
                <w:sz w:val="18"/>
                <w:szCs w:val="18"/>
                <w:lang w:val="de-DE"/>
                <w14:ligatures w14:val="standardContextual"/>
              </w:rPr>
            </w:pPr>
            <w:r>
              <w:fldChar w:fldCharType="begin"/>
            </w:r>
            <w:r>
              <w:instrText xml:space="preserve">HYPERLINK "https://arxiv.org/abs/2504.10344"</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"https://github.com/yangdongchao/ALMTokenizer2"</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"https://github.com/donnydwianto/ALMTokenizer"</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vAlign w:val="top"/>
          </w:tcPr>
          <w:p w14:paraId="12ADC066">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WB</w:t>
            </w:r>
          </w:p>
        </w:tc>
        <w:tc>
          <w:tcPr>
            <w:tcW w:w="1201" w:type="dxa"/>
            <w:vAlign w:val="top"/>
          </w:tcPr>
          <w:p w14:paraId="71B3BE7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vAlign w:val="top"/>
          </w:tcPr>
          <w:p w14:paraId="7CD31AA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13.3</w:t>
            </w:r>
          </w:p>
        </w:tc>
        <w:tc>
          <w:tcPr>
            <w:tcW w:w="1052" w:type="dxa"/>
            <w:vAlign w:val="top"/>
          </w:tcPr>
          <w:p w14:paraId="3087342F">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0.41</w:t>
            </w:r>
          </w:p>
        </w:tc>
        <w:tc>
          <w:tcPr>
            <w:tcW w:w="1502" w:type="dxa"/>
            <w:vAlign w:val="top"/>
          </w:tcPr>
          <w:p w14:paraId="017CBE69">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r w14:paraId="68360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Align w:val="top"/>
          </w:tcPr>
          <w:p w14:paraId="6B347634">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XY-</w:t>
            </w:r>
            <w:r>
              <w:rPr>
                <w:rFonts w:eastAsia="宋体" w:cstheme="minorBidi"/>
                <w:kern w:val="2"/>
                <w:szCs w:val="24"/>
                <w:lang w:val="en-US" w:eastAsia="zh-CN"/>
                <w14:ligatures w14:val="standardContextual"/>
              </w:rPr>
              <w:t>Tokenizer</w:t>
            </w:r>
          </w:p>
        </w:tc>
        <w:tc>
          <w:tcPr>
            <w:tcW w:w="2410" w:type="dxa"/>
            <w:vAlign w:val="top"/>
          </w:tcPr>
          <w:p w14:paraId="77821DEC">
            <w:pPr>
              <w:jc w:val="center"/>
              <w:rPr>
                <w:rFonts w:ascii="Arial" w:hAnsi="Arial" w:cs="Arial" w:eastAsiaTheme="minorHAnsi"/>
                <w:kern w:val="2"/>
                <w:sz w:val="18"/>
                <w:szCs w:val="18"/>
                <w:lang w:val="de-DE"/>
                <w14:ligatures w14:val="standardContextual"/>
              </w:rPr>
            </w:pPr>
            <w:r>
              <w:fldChar w:fldCharType="begin"/>
            </w:r>
            <w:r>
              <w:instrText xml:space="preserve">HYPERLINK "https://arxiv.org/pdf/2506.23325"</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"https://github.com/gyt1145028706/XY-Tokenizer"</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"https://gyt1145028706.github.io/XY-Tokenizer.github.io/"</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vAlign w:val="top"/>
          </w:tcPr>
          <w:p w14:paraId="265486CF">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WB</w:t>
            </w:r>
          </w:p>
        </w:tc>
        <w:tc>
          <w:tcPr>
            <w:tcW w:w="1201" w:type="dxa"/>
            <w:vAlign w:val="top"/>
          </w:tcPr>
          <w:p w14:paraId="6D8A8F3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vAlign w:val="top"/>
          </w:tcPr>
          <w:p w14:paraId="6A7D14C6">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20</w:t>
            </w:r>
          </w:p>
        </w:tc>
        <w:tc>
          <w:tcPr>
            <w:tcW w:w="1052" w:type="dxa"/>
            <w:vAlign w:val="top"/>
          </w:tcPr>
          <w:p w14:paraId="1038EDD5">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1</w:t>
            </w:r>
          </w:p>
        </w:tc>
        <w:tc>
          <w:tcPr>
            <w:tcW w:w="1502" w:type="dxa"/>
            <w:vAlign w:val="top"/>
          </w:tcPr>
          <w:p w14:paraId="7EF1F08A">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r w14:paraId="2D6BA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Align w:val="top"/>
          </w:tcPr>
          <w:p w14:paraId="3FA4875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LongCat-Audio-Codec</w:t>
            </w:r>
          </w:p>
        </w:tc>
        <w:tc>
          <w:tcPr>
            <w:tcW w:w="2410" w:type="dxa"/>
            <w:vAlign w:val="top"/>
          </w:tcPr>
          <w:p w14:paraId="4B57FDCD">
            <w:pPr>
              <w:jc w:val="center"/>
              <w:rPr>
                <w:rFonts w:ascii="Arial" w:hAnsi="Arial" w:cs="Arial" w:eastAsiaTheme="minorHAnsi"/>
                <w:kern w:val="2"/>
                <w:sz w:val="18"/>
                <w:szCs w:val="18"/>
                <w:lang w:val="de-DE"/>
                <w14:ligatures w14:val="standardContextual"/>
              </w:rPr>
            </w:pPr>
            <w:r>
              <w:fldChar w:fldCharType="begin"/>
            </w:r>
            <w:r>
              <w:instrText xml:space="preserve">HYPERLINK "https://arxiv.org/abs/2510.15227"</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"https://github.com/meituan-longcat/LongCat-Audio-Codec"</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"https://deepwiki.com/meituan-longcat/LongCat-Audio-Codec/7-demo-audio-files"</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vAlign w:val="top"/>
          </w:tcPr>
          <w:p w14:paraId="7495D22E">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WB</w:t>
            </w:r>
          </w:p>
        </w:tc>
        <w:tc>
          <w:tcPr>
            <w:tcW w:w="1201" w:type="dxa"/>
            <w:vAlign w:val="top"/>
          </w:tcPr>
          <w:p w14:paraId="6B5D1CEB">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vAlign w:val="top"/>
          </w:tcPr>
          <w:p w14:paraId="4CA75A64">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60</w:t>
            </w:r>
          </w:p>
        </w:tc>
        <w:tc>
          <w:tcPr>
            <w:tcW w:w="1052" w:type="dxa"/>
            <w:vAlign w:val="top"/>
          </w:tcPr>
          <w:p w14:paraId="40EA8C13">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0.87, 0.65, 0.43</w:t>
            </w:r>
          </w:p>
        </w:tc>
        <w:tc>
          <w:tcPr>
            <w:tcW w:w="1502" w:type="dxa"/>
            <w:vAlign w:val="top"/>
          </w:tcPr>
          <w:p w14:paraId="562AEC4D">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r w14:paraId="7B491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Align w:val="top"/>
          </w:tcPr>
          <w:p w14:paraId="74124BE5">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MuCodec</w:t>
            </w:r>
          </w:p>
        </w:tc>
        <w:tc>
          <w:tcPr>
            <w:tcW w:w="2410" w:type="dxa"/>
            <w:vAlign w:val="top"/>
          </w:tcPr>
          <w:p w14:paraId="47E5F56C">
            <w:pPr>
              <w:jc w:val="center"/>
              <w:rPr>
                <w:rFonts w:ascii="Arial" w:hAnsi="Arial" w:cs="Arial" w:eastAsiaTheme="minorHAnsi"/>
                <w:kern w:val="2"/>
                <w:sz w:val="18"/>
                <w:szCs w:val="18"/>
                <w:lang w:val="de-DE"/>
                <w14:ligatures w14:val="standardContextual"/>
              </w:rPr>
            </w:pPr>
            <w:r>
              <w:fldChar w:fldCharType="begin"/>
            </w:r>
            <w:r>
              <w:instrText xml:space="preserve">HYPERLINK "https://arxiv.org/pdf/2409.13216"</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"https://github.com/xuyaoxun/MuCodec"</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"xuyaoxun.github.io/MuCodec_demo"</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vAlign w:val="top"/>
          </w:tcPr>
          <w:p w14:paraId="168B680E">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FB</w:t>
            </w:r>
          </w:p>
        </w:tc>
        <w:tc>
          <w:tcPr>
            <w:tcW w:w="1201" w:type="dxa"/>
            <w:vAlign w:val="top"/>
          </w:tcPr>
          <w:p w14:paraId="4F396DF9">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vAlign w:val="top"/>
          </w:tcPr>
          <w:p w14:paraId="3BB50F7D">
            <w:pPr>
              <w:pStyle w:val="108"/>
              <w:tabs>
                <w:tab w:val="left" w:pos="465"/>
              </w:tabs>
              <w:rPr>
                <w:rFonts w:eastAsia="宋体" w:cstheme="minorBidi"/>
                <w:kern w:val="2"/>
                <w:szCs w:val="24"/>
                <w:lang w:val="en-US" w:eastAsia="zh-CN"/>
                <w14:ligatures w14:val="standardContextual"/>
              </w:rPr>
            </w:pPr>
            <w:r>
              <w:rPr>
                <w:rFonts w:eastAsiaTheme="minorHAnsi" w:cstheme="minorBidi"/>
                <w:kern w:val="2"/>
                <w:szCs w:val="24"/>
                <w:lang w:val="en-US"/>
                <w14:ligatures w14:val="standardContextual"/>
              </w:rPr>
              <w:t>[TBD]</w:t>
            </w:r>
          </w:p>
        </w:tc>
        <w:tc>
          <w:tcPr>
            <w:tcW w:w="1052" w:type="dxa"/>
            <w:vAlign w:val="top"/>
          </w:tcPr>
          <w:p w14:paraId="6760755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0.35, 1.35</w:t>
            </w:r>
          </w:p>
        </w:tc>
        <w:tc>
          <w:tcPr>
            <w:tcW w:w="1502" w:type="dxa"/>
            <w:vAlign w:val="top"/>
          </w:tcPr>
          <w:p w14:paraId="734F47E6">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bl>
    <w:p w14:paraId="36CCDA40">
      <w:pPr>
        <w:pStyle w:val="98"/>
        <w:ind w:left="0" w:firstLine="0"/>
      </w:pPr>
    </w:p>
    <w:p w14:paraId="7FAAEC73">
      <w:pPr>
        <w:pStyle w:val="98"/>
      </w:pPr>
      <w:r>
        <w:rPr>
          <w:rFonts w:hint="eastAsia"/>
        </w:rPr>
        <w:t xml:space="preserve">Note1: </w:t>
      </w:r>
      <w:r>
        <w:rPr>
          <w:rFonts w:hint="eastAsia"/>
        </w:rPr>
        <w:tab/>
      </w:r>
      <w:r>
        <w:rPr>
          <w:rFonts w:hint="eastAsia"/>
        </w:rPr>
        <w:t xml:space="preserve">These codecs may include a noise </w:t>
      </w:r>
    </w:p>
    <w:p w14:paraId="5B3DF402">
      <w:pPr>
        <w:pStyle w:val="98"/>
      </w:pPr>
      <w:r>
        <w:t>Note2:</w:t>
      </w:r>
      <w:r>
        <w:tab/>
      </w:r>
      <w:r>
        <w:t>Decoder and reference encoder are available in the MPEG reference software and for MPEG members</w:t>
      </w:r>
    </w:p>
    <w:p w14:paraId="72C6D0B5">
      <w:pPr>
        <w:pStyle w:val="98"/>
      </w:pPr>
      <w:r>
        <w:t xml:space="preserve">Note3: </w:t>
      </w:r>
      <w:r>
        <w:tab/>
      </w:r>
      <w:r>
        <w:t>Encoder with 20ms overlapping FFT and iFFT at decoder with same overlap-add size</w:t>
      </w:r>
    </w:p>
    <w:p w14:paraId="5041A3BE">
      <w:pPr>
        <w:pStyle w:val="98"/>
      </w:pPr>
      <w:r>
        <w:t xml:space="preserve">Note4: </w:t>
      </w:r>
      <w:r>
        <w:tab/>
      </w:r>
      <w:r>
        <w:t>Only non-causal version publicly available</w:t>
      </w:r>
    </w:p>
    <w:p w14:paraId="013390C3">
      <w:pPr>
        <w:pStyle w:val="98"/>
      </w:pPr>
      <w:r>
        <w:t xml:space="preserve">Note5: </w:t>
      </w:r>
      <w:r>
        <w:tab/>
      </w:r>
      <w:r>
        <w:t xml:space="preserve">Although TWELP does not have an open reference implementation, a complete quality assessment testbench is available at </w:t>
      </w:r>
      <w:r>
        <w:fldChar w:fldCharType="begin"/>
      </w:r>
      <w:r>
        <w:instrText xml:space="preserve"> HYPERLINK "https://dspini.com/files/downloads/speechsamples/C2_vs_TWELP.zip" </w:instrText>
      </w:r>
      <w:r>
        <w:fldChar w:fldCharType="separate"/>
      </w:r>
      <w:r>
        <w:rPr>
          <w:rStyle w:val="95"/>
        </w:rPr>
        <w:t>https://dspini.com/files/downloads/speechsamples/C2_vs_TWELP.zip</w:t>
      </w:r>
      <w:r>
        <w:rPr>
          <w:rStyle w:val="95"/>
        </w:rPr>
        <w:fldChar w:fldCharType="end"/>
      </w:r>
      <w:r>
        <w:t>.</w:t>
      </w:r>
    </w:p>
    <w:p w14:paraId="3245290F">
      <w:pPr>
        <w:pStyle w:val="98"/>
      </w:pPr>
      <w:r>
        <w:t>Editor’s note: More codecs may be added to the table</w:t>
      </w:r>
    </w:p>
    <w:p w14:paraId="22450256">
      <w:pPr>
        <w:pStyle w:val="5"/>
      </w:pPr>
      <w:bookmarkStart w:id="302" w:name="_Toc7690"/>
      <w:bookmarkStart w:id="303" w:name="_Toc214653553"/>
      <w:bookmarkStart w:id="304" w:name="_Toc1730687702"/>
      <w:r>
        <w:t>7.1.2</w:t>
      </w:r>
      <w:r>
        <w:tab/>
      </w:r>
      <w:r>
        <w:t>Observations regarding codec parameter</w:t>
      </w:r>
      <w:bookmarkEnd w:id="302"/>
      <w:bookmarkEnd w:id="303"/>
      <w:bookmarkEnd w:id="304"/>
    </w:p>
    <w:p w14:paraId="4C777312">
      <w:pPr>
        <w:rPr>
          <w:rFonts w:eastAsia="宋体"/>
          <w:lang w:val="en-US" w:eastAsia="zh-CN"/>
        </w:rPr>
      </w:pPr>
      <w:r>
        <w:t>The following observations are extracted from the Table 7.1.1-1</w:t>
      </w:r>
      <w:r>
        <w:rPr>
          <w:rFonts w:hint="eastAsia" w:eastAsia="宋体"/>
          <w:lang w:val="en-US" w:eastAsia="zh-CN"/>
        </w:rPr>
        <w:t>:</w:t>
      </w:r>
    </w:p>
    <w:p w14:paraId="1D866939">
      <w:pPr>
        <w:pStyle w:val="114"/>
        <w:rPr>
          <w:b/>
          <w:bCs/>
        </w:rPr>
      </w:pPr>
      <w:r>
        <w:rPr>
          <w:b/>
          <w:bCs/>
        </w:rPr>
        <w:t>-</w:t>
      </w:r>
      <w:r>
        <w:rPr>
          <w:b/>
          <w:bCs/>
        </w:rPr>
        <w:tab/>
      </w:r>
      <w:r>
        <w:rPr>
          <w:b/>
          <w:bCs/>
        </w:rPr>
        <w:t xml:space="preserve">Audio bandwidth: </w:t>
      </w:r>
      <w:r>
        <w:t>While conventional ultra-low bitrate codecs operate in the envisioned bitrate range on NB only, modern AI based codecs offer an audio bandwidth of WB or higher</w:t>
      </w:r>
    </w:p>
    <w:p w14:paraId="487F6C40">
      <w:pPr>
        <w:pStyle w:val="114"/>
      </w:pPr>
      <w:r>
        <w:rPr>
          <w:b/>
          <w:bCs/>
        </w:rPr>
        <w:t>-</w:t>
      </w:r>
      <w:r>
        <w:rPr>
          <w:b/>
          <w:bCs/>
        </w:rPr>
        <w:tab/>
      </w:r>
      <w:r>
        <w:rPr>
          <w:b/>
          <w:bCs/>
        </w:rPr>
        <w:t xml:space="preserve">Algorithmic codec delay: </w:t>
      </w:r>
      <w:r>
        <w:t xml:space="preserve">frame size buffering delay plus any other delays inherent in the codec algorithm (e.g., look-ahead, sample-rate conversion, and decoder post-processing), </w:t>
      </w:r>
    </w:p>
    <w:p w14:paraId="5B68A419">
      <w:pPr>
        <w:pStyle w:val="124"/>
      </w:pPr>
      <w:r>
        <w:t>-</w:t>
      </w:r>
      <w:r>
        <w:tab/>
      </w:r>
      <w:r>
        <w:t>IMS codecs operate in range between 25ms (AMR) and 32ms (EVS)</w:t>
      </w:r>
    </w:p>
    <w:p w14:paraId="586C2C8C">
      <w:pPr>
        <w:pStyle w:val="124"/>
      </w:pPr>
      <w:r>
        <w:t>-</w:t>
      </w:r>
      <w:r>
        <w:tab/>
      </w:r>
      <w:r>
        <w:t xml:space="preserve">Conventional audio codecs operate in the delay range of 60ms – 80ms (Codec2) up to 126.25ms (MELPe). </w:t>
      </w:r>
    </w:p>
    <w:p w14:paraId="48F5CC0D">
      <w:pPr>
        <w:pStyle w:val="124"/>
      </w:pPr>
      <w:r>
        <w:t>-</w:t>
      </w:r>
      <w:r>
        <w:tab/>
      </w:r>
      <w:r>
        <w:t>Causal AI based codecs can operate between 20ms (TS3) and up to 80 ms (Mimi/Fun-Codec)</w:t>
      </w:r>
    </w:p>
    <w:p w14:paraId="18A1FCB8">
      <w:pPr>
        <w:pStyle w:val="124"/>
      </w:pPr>
      <w:r>
        <w:t>-</w:t>
      </w:r>
      <w:r>
        <w:tab/>
      </w:r>
      <w:r>
        <w:t>Non-Causal AI based codecs require several 100ms (min. 500ms for DAC/DAC-IBM) or the entire input signal</w:t>
      </w:r>
    </w:p>
    <w:p w14:paraId="1968EB33">
      <w:pPr>
        <w:pStyle w:val="114"/>
      </w:pPr>
      <w:r>
        <w:rPr>
          <w:b/>
          <w:bCs/>
        </w:rPr>
        <w:t>-</w:t>
      </w:r>
      <w:r>
        <w:rPr>
          <w:b/>
          <w:bCs/>
        </w:rPr>
        <w:tab/>
      </w:r>
      <w:r>
        <w:rPr>
          <w:b/>
          <w:bCs/>
        </w:rPr>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p w14:paraId="6913BA86">
      <w:pPr>
        <w:pStyle w:val="114"/>
      </w:pPr>
      <w:r>
        <w:rPr>
          <w:b/>
          <w:bCs/>
        </w:rPr>
        <w:t>-</w:t>
      </w:r>
      <w:r>
        <w:rPr>
          <w:b/>
          <w:bCs/>
        </w:rPr>
        <w:tab/>
      </w:r>
      <w:r>
        <w:rPr>
          <w:b/>
          <w:bCs/>
        </w:rPr>
        <w:t xml:space="preserve">Bitrate: </w:t>
      </w:r>
      <w:r>
        <w:t>All listed codecs (except the IMS codecs and LyraV2) offer at least one bitrate mode lower than 3kbps.</w:t>
      </w:r>
    </w:p>
    <w:p w14:paraId="34E78CF5">
      <w:pPr>
        <w:pStyle w:val="5"/>
      </w:pPr>
      <w:bookmarkStart w:id="305" w:name="_Toc214653554"/>
      <w:bookmarkStart w:id="306" w:name="_Toc2208899"/>
      <w:bookmarkStart w:id="307" w:name="_Toc12576"/>
      <w:r>
        <w:t>7.1.3</w:t>
      </w:r>
      <w:r>
        <w:tab/>
      </w:r>
      <w:r>
        <w:t>Complexity Considerations</w:t>
      </w:r>
      <w:bookmarkEnd w:id="305"/>
      <w:bookmarkEnd w:id="306"/>
      <w:bookmarkEnd w:id="307"/>
    </w:p>
    <w:p w14:paraId="32176A85">
      <w:r>
        <w:t>The following observations</w:t>
      </w:r>
      <w:r>
        <w:rPr>
          <w:rFonts w:hint="eastAsia" w:eastAsia="宋体"/>
          <w:lang w:val="en-US" w:eastAsia="zh-CN"/>
        </w:rPr>
        <w:t xml:space="preserve"> on complexity considerations</w:t>
      </w:r>
      <w:r>
        <w:t xml:space="preserve"> are extracted from the Table 7.1.1-1</w:t>
      </w:r>
      <w:r>
        <w:rPr>
          <w:rFonts w:hint="eastAsia" w:eastAsia="宋体"/>
          <w:lang w:val="en-US" w:eastAsia="zh-CN"/>
        </w:rPr>
        <w:t>:</w:t>
      </w:r>
    </w:p>
    <w:p w14:paraId="475E5026">
      <w:pPr>
        <w:pStyle w:val="114"/>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w:t>
      </w:r>
      <w:r>
        <w:rPr>
          <w:highlight w:val="yellow"/>
        </w:rPr>
        <w:t xml:space="preserve"> [</w:t>
      </w:r>
      <w:r>
        <w:rPr>
          <w:rFonts w:hint="eastAsia" w:eastAsia="宋体"/>
          <w:highlight w:val="yellow"/>
          <w:lang w:val="en-US" w:eastAsia="zh-CN"/>
        </w:rPr>
        <w:t>7-1</w:t>
      </w:r>
      <w:r>
        <w:rPr>
          <w:highlight w:val="yellow"/>
        </w:rPr>
        <w:t>]</w:t>
      </w:r>
      <w:r>
        <w:t>. The final method for complexity evaluation is for further study.</w:t>
      </w:r>
    </w:p>
    <w:p w14:paraId="0835A7DC">
      <w:pPr>
        <w:pStyle w:val="114"/>
      </w:pPr>
      <w:r>
        <w:rPr>
          <w:b/>
          <w:bCs/>
        </w:rPr>
        <w:t>-</w:t>
      </w:r>
      <w:r>
        <w:rPr>
          <w:b/>
          <w:bCs/>
        </w:rPr>
        <w:tab/>
      </w:r>
      <w:r>
        <w:rPr>
          <w:b/>
          <w:bCs/>
        </w:rPr>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0D756589">
      <w:pPr>
        <w:pStyle w:val="114"/>
        <w:rPr>
          <w:rFonts w:eastAsia="宋体"/>
          <w:lang w:val="en-US" w:eastAsia="zh-CN"/>
        </w:rPr>
      </w:pPr>
      <w:r>
        <w:rPr>
          <w:b/>
          <w:bCs/>
        </w:rPr>
        <w:t>-</w:t>
      </w:r>
      <w:r>
        <w:rPr>
          <w:b/>
          <w:bCs/>
        </w:rPr>
        <w:tab/>
      </w:r>
      <w:r>
        <w:rPr>
          <w:b/>
          <w:bCs/>
        </w:rPr>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lang w:val="en-US" w:eastAsia="zh-CN"/>
        </w:rPr>
        <w:t>.</w:t>
      </w:r>
    </w:p>
    <w:p w14:paraId="6BC4FE9A">
      <w:pPr>
        <w:pStyle w:val="5"/>
      </w:pPr>
      <w:bookmarkStart w:id="308" w:name="_Toc214653555"/>
      <w:bookmarkStart w:id="309" w:name="_Toc617743494"/>
      <w:bookmarkStart w:id="310" w:name="_Toc14270"/>
      <w:r>
        <w:rPr>
          <w:rFonts w:hint="eastAsia"/>
          <w:lang w:val="en-US" w:eastAsia="zh-CN"/>
        </w:rPr>
        <w:t>7</w:t>
      </w:r>
      <w:r>
        <w:t>.1.4</w:t>
      </w:r>
      <w:r>
        <w:rPr>
          <w:rFonts w:hint="eastAsia"/>
          <w:lang w:val="en-US" w:eastAsia="zh-CN"/>
        </w:rPr>
        <w:tab/>
      </w:r>
      <w:r>
        <w:t>Performance Evaluation</w:t>
      </w:r>
      <w:bookmarkEnd w:id="308"/>
      <w:bookmarkEnd w:id="309"/>
      <w:bookmarkEnd w:id="310"/>
    </w:p>
    <w:p w14:paraId="7F683EDF">
      <w:pPr>
        <w:pStyle w:val="98"/>
      </w:pPr>
      <w:r>
        <w:t xml:space="preserve">NOTE: </w:t>
      </w:r>
      <w:r>
        <w:rPr>
          <w:rFonts w:hint="eastAsia" w:eastAsia="宋体"/>
          <w:lang w:val="en-US" w:eastAsia="zh-CN"/>
        </w:rPr>
        <w:tab/>
      </w:r>
      <w:r>
        <w:t>As this is a pre-evaluation, the test methodology gives no precedence for testing methodologies of ULBC candidates.</w:t>
      </w:r>
    </w:p>
    <w:p w14:paraId="5D40E4A0">
      <w: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1D8FB275">
      <w:pPr>
        <w:pStyle w:val="114"/>
      </w:pPr>
      <w:r>
        <w:t>-</w:t>
      </w:r>
      <w:r>
        <w:tab/>
      </w:r>
      <w:r>
        <w:t xml:space="preserve">Conventional codecs: </w:t>
      </w:r>
    </w:p>
    <w:p w14:paraId="2CBDEE4C">
      <w:pPr>
        <w:pStyle w:val="124"/>
      </w:pPr>
      <w:r>
        <w:t>-</w:t>
      </w:r>
      <w:r>
        <w:tab/>
      </w:r>
      <w:r>
        <w:t>Codec2 at 0.7, 1.2, 2.4 kbps</w:t>
      </w:r>
    </w:p>
    <w:p w14:paraId="0D6BB181">
      <w:pPr>
        <w:pStyle w:val="124"/>
      </w:pPr>
      <w:r>
        <w:t>-</w:t>
      </w:r>
      <w:r>
        <w:tab/>
      </w:r>
      <w:r>
        <w:t>AMR at 4.75 kbps</w:t>
      </w:r>
    </w:p>
    <w:p w14:paraId="778557CF">
      <w:pPr>
        <w:pStyle w:val="124"/>
      </w:pPr>
      <w:r>
        <w:t>-</w:t>
      </w:r>
      <w:r>
        <w:tab/>
      </w:r>
      <w:r>
        <w:t>AMR-WB at 6.65 kbps</w:t>
      </w:r>
    </w:p>
    <w:p w14:paraId="51869802">
      <w:pPr>
        <w:pStyle w:val="124"/>
      </w:pPr>
      <w:r>
        <w:t>-</w:t>
      </w:r>
      <w:r>
        <w:tab/>
      </w:r>
      <w:r>
        <w:t>EVS-WB at 7.2 kbps</w:t>
      </w:r>
    </w:p>
    <w:p w14:paraId="33826FA6">
      <w:pPr>
        <w:pStyle w:val="124"/>
      </w:pPr>
      <w:r>
        <w:t>-</w:t>
      </w:r>
      <w:r>
        <w:tab/>
      </w:r>
      <w:r>
        <w:t>EVS-SWB at 9.6 kbps</w:t>
      </w:r>
    </w:p>
    <w:p w14:paraId="2E0214DD">
      <w:pPr>
        <w:pStyle w:val="114"/>
      </w:pPr>
      <w:r>
        <w:t>-</w:t>
      </w:r>
      <w:r>
        <w:tab/>
      </w:r>
      <w:r>
        <w:t>AI based codecs:</w:t>
      </w:r>
    </w:p>
    <w:p w14:paraId="20E728CB">
      <w:pPr>
        <w:pStyle w:val="124"/>
      </w:pPr>
      <w:r>
        <w:t>-</w:t>
      </w:r>
      <w:r>
        <w:tab/>
      </w:r>
      <w:r>
        <w:t>LPCNET at 1.6 kbps</w:t>
      </w:r>
    </w:p>
    <w:p w14:paraId="5F14CAA9">
      <w:pPr>
        <w:pStyle w:val="124"/>
      </w:pPr>
      <w:r>
        <w:t>-</w:t>
      </w:r>
      <w:r>
        <w:tab/>
      </w:r>
      <w:r>
        <w:t>LyraV2 at 3.2 kbps</w:t>
      </w:r>
    </w:p>
    <w:p w14:paraId="3BAFAA35">
      <w:pPr>
        <w:pStyle w:val="124"/>
        <w:rPr>
          <w:lang w:val="fr-FR"/>
        </w:rPr>
      </w:pPr>
      <w:r>
        <w:rPr>
          <w:lang w:val="fr-FR"/>
        </w:rPr>
        <w:t>-</w:t>
      </w:r>
      <w:r>
        <w:rPr>
          <w:lang w:val="fr-FR"/>
        </w:rPr>
        <w:tab/>
      </w:r>
      <w:r>
        <w:rPr>
          <w:lang w:val="fr-FR"/>
        </w:rPr>
        <w:t>Mimi 0.55, 1.1 kbps</w:t>
      </w:r>
    </w:p>
    <w:p w14:paraId="5D2193E9">
      <w:pPr>
        <w:pStyle w:val="124"/>
        <w:rPr>
          <w:lang w:val="fr-FR"/>
        </w:rPr>
      </w:pPr>
      <w:r>
        <w:rPr>
          <w:lang w:val="fr-FR"/>
        </w:rPr>
        <w:t>-</w:t>
      </w:r>
      <w:r>
        <w:rPr>
          <w:lang w:val="fr-FR"/>
        </w:rPr>
        <w:tab/>
      </w:r>
      <w:r>
        <w:rPr>
          <w:lang w:val="fr-FR"/>
        </w:rPr>
        <w:t>SemantiCodec 0.34, 0.68, 1.35 kbps</w:t>
      </w:r>
    </w:p>
    <w:p w14:paraId="6C34379F">
      <w:pPr>
        <w:pStyle w:val="124"/>
        <w:rPr>
          <w:lang w:val="fr-FR"/>
        </w:rPr>
      </w:pPr>
      <w:r>
        <w:rPr>
          <w:lang w:val="fr-FR"/>
        </w:rPr>
        <w:t>-</w:t>
      </w:r>
      <w:r>
        <w:rPr>
          <w:lang w:val="fr-FR"/>
        </w:rPr>
        <w:tab/>
      </w:r>
      <w:r>
        <w:rPr>
          <w:lang w:val="fr-FR"/>
        </w:rPr>
        <w:t>DAC_ibm 1.5 kbps</w:t>
      </w:r>
    </w:p>
    <w:p w14:paraId="2A46B0C5">
      <w:pPr>
        <w:pStyle w:val="124"/>
      </w:pPr>
      <w:r>
        <w:t>-</w:t>
      </w:r>
      <w:r>
        <w:tab/>
      </w:r>
      <w:r>
        <w:t>SNAC 0.98 kbps</w:t>
      </w:r>
    </w:p>
    <w:p w14:paraId="74F83F85">
      <w:pPr>
        <w:pStyle w:val="114"/>
      </w:pPr>
      <w:r>
        <w:t>-</w:t>
      </w:r>
      <w:r>
        <w:tab/>
      </w:r>
      <w:r>
        <w:t>Excluded codecs</w:t>
      </w:r>
    </w:p>
    <w:p w14:paraId="72A9B5DE">
      <w:pPr>
        <w:pStyle w:val="124"/>
      </w:pPr>
      <w:r>
        <w:t>-</w:t>
      </w:r>
      <w:r>
        <w:tab/>
      </w:r>
      <w:r>
        <w:t xml:space="preserve">EnCodec was not considered due the poor P.800 scoring at 1.5 kbps in </w:t>
      </w:r>
      <w:r>
        <w:rPr>
          <w:highlight w:val="yellow"/>
        </w:rPr>
        <w:t>[</w:t>
      </w:r>
      <w:r>
        <w:rPr>
          <w:rFonts w:hint="eastAsia" w:eastAsia="宋体"/>
          <w:highlight w:val="yellow"/>
          <w:lang w:val="en-US" w:eastAsia="zh-CN"/>
        </w:rPr>
        <w:t>7-1</w:t>
      </w:r>
      <w:r>
        <w:rPr>
          <w:highlight w:val="yellow"/>
        </w:rPr>
        <w:t xml:space="preserve">] </w:t>
      </w:r>
    </w:p>
    <w:p w14:paraId="73B2FCB5">
      <w:pPr>
        <w:pStyle w:val="124"/>
      </w:pPr>
      <w:r>
        <w:t>-</w:t>
      </w:r>
      <w:r>
        <w:tab/>
      </w:r>
      <w:r>
        <w:t>DAC was excluded in favour of the better optimized DAC-ibm for this bitrate range</w:t>
      </w:r>
    </w:p>
    <w:p w14:paraId="34959DB9">
      <w:pPr>
        <w:pStyle w:val="124"/>
      </w:pPr>
      <w:r>
        <w:t>-</w:t>
      </w:r>
      <w:r>
        <w:tab/>
      </w:r>
      <w:r>
        <w:t>FunCodec will be added in a potential follow up test.</w:t>
      </w:r>
    </w:p>
    <w:p w14:paraId="6AD08052">
      <w:r>
        <w:t>Figure 7.1.4-1 shows the Mean Opinion Scores and 95% confidence intervals of 24 subjects.</w:t>
      </w:r>
    </w:p>
    <w:p w14:paraId="5BD7B9E1">
      <w:pPr>
        <w:keepNext/>
      </w:pPr>
      <w: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7E02E2BF">
      <w:pPr>
        <w:pStyle w:val="122"/>
        <w:rPr>
          <w:rStyle w:val="96"/>
        </w:rPr>
      </w:pPr>
      <w:r>
        <w:t>Figure 7.1.4-1 P.808 Mean Opinion Scores and 95% confidence intervals</w:t>
      </w:r>
    </w:p>
    <w:p w14:paraId="4FC1BCCF">
      <w:r>
        <w:t>The following observations can be extracted from the results in Figure 7.1.4-1:</w:t>
      </w:r>
    </w:p>
    <w:p w14:paraId="567541F7">
      <w:pPr>
        <w:pStyle w:val="114"/>
      </w:pPr>
      <w:r>
        <w:t>-</w:t>
      </w:r>
      <w:r>
        <w:tab/>
      </w:r>
      <w:r>
        <w:t>Codec2 at any rate performs significantly worse than AMR at 4.75 kbps</w:t>
      </w:r>
    </w:p>
    <w:p w14:paraId="6B7088BB">
      <w:pPr>
        <w:pStyle w:val="114"/>
      </w:pPr>
      <w:r>
        <w:t>-</w:t>
      </w:r>
      <w:r>
        <w:tab/>
      </w:r>
      <w:r>
        <w:t>SemantiCodec, LyraV2, LPCnet and Mimi-Codec at 0.55 kbps score comparable to AMR-WB at 6.65 kbps</w:t>
      </w:r>
    </w:p>
    <w:p w14:paraId="573A4C44">
      <w:pPr>
        <w:pStyle w:val="114"/>
      </w:pPr>
      <w:r>
        <w:t>-</w:t>
      </w:r>
      <w:r>
        <w:tab/>
      </w:r>
      <w:r>
        <w:t>Three conditions show a promising performance on par or slightly better than EVS at 9.6 kbps and therefore, might reach a level quality considerable for voice services. At least one is considered as causal codec</w:t>
      </w:r>
    </w:p>
    <w:p w14:paraId="728CC0EA">
      <w:pPr>
        <w:pStyle w:val="124"/>
      </w:pPr>
      <w:r>
        <w:t>-</w:t>
      </w:r>
      <w:r>
        <w:tab/>
      </w:r>
      <w:r>
        <w:t>Mimi-Codec at 1.1 kbps</w:t>
      </w:r>
    </w:p>
    <w:p w14:paraId="1CD1C6A6">
      <w:pPr>
        <w:pStyle w:val="124"/>
      </w:pPr>
      <w:r>
        <w:t>and two more as non-causal codecs</w:t>
      </w:r>
    </w:p>
    <w:p w14:paraId="36BE8886">
      <w:pPr>
        <w:pStyle w:val="124"/>
      </w:pPr>
      <w:r>
        <w:t>-</w:t>
      </w:r>
      <w:r>
        <w:tab/>
      </w:r>
      <w:r>
        <w:t>DAC-ibm at 1.5 kbps</w:t>
      </w:r>
    </w:p>
    <w:p w14:paraId="46885BB0">
      <w:pPr>
        <w:pStyle w:val="124"/>
      </w:pPr>
      <w:r>
        <w:t>-</w:t>
      </w:r>
      <w:r>
        <w:tab/>
      </w:r>
      <w:r>
        <w:t>SNAC at 0.98 kbps</w:t>
      </w:r>
    </w:p>
    <w:p w14:paraId="11A5B0EF">
      <w:pPr>
        <w:pStyle w:val="114"/>
        <w:rPr>
          <w:rFonts w:eastAsia="宋体"/>
          <w:lang w:eastAsia="zh-CN"/>
        </w:rPr>
        <w:sectPr>
          <w:pgSz w:w="11907" w:h="16840"/>
          <w:pgMar w:top="1134" w:right="1021" w:bottom="1287" w:left="1021" w:header="720" w:footer="578" w:gutter="0"/>
          <w:cols w:space="720" w:num="1"/>
          <w:titlePg/>
          <w:docGrid w:linePitch="272" w:charSpace="0"/>
        </w:sectPr>
      </w:pPr>
      <w:r>
        <w:t>-</w:t>
      </w:r>
      <w:r>
        <w:tab/>
      </w:r>
      <w:r>
        <w:t>Comparing conventional ultra-low bitrate codecs to AI based solutions, a significant quality gain of 2 MOS or more can be observed</w:t>
      </w:r>
      <w:r>
        <w:rPr>
          <w:rFonts w:hint="eastAsia" w:eastAsia="宋体"/>
          <w:lang w:eastAsia="zh-CN"/>
        </w:rPr>
        <w:tab/>
      </w:r>
    </w:p>
    <w:p w14:paraId="5520763C">
      <w:pPr>
        <w:pStyle w:val="5"/>
        <w:rPr>
          <w:lang w:val="en-US" w:eastAsia="zh-CN"/>
        </w:rPr>
      </w:pPr>
      <w:bookmarkStart w:id="311" w:name="_Toc22325"/>
      <w:bookmarkStart w:id="312" w:name="_Toc1478954060"/>
      <w:bookmarkStart w:id="313" w:name="_Toc214653556"/>
      <w:r>
        <w:t>7.1.5</w:t>
      </w:r>
      <w:r>
        <w:rPr>
          <w:rFonts w:hint="eastAsia" w:eastAsia="宋体"/>
          <w:lang w:val="en-US" w:eastAsia="zh-CN"/>
        </w:rPr>
        <w:tab/>
      </w:r>
      <w:r>
        <w:rPr>
          <w:rFonts w:hint="eastAsia"/>
        </w:rPr>
        <w:t>PLC with existing technology</w:t>
      </w:r>
      <w:bookmarkEnd w:id="311"/>
      <w:bookmarkEnd w:id="312"/>
      <w:bookmarkEnd w:id="313"/>
    </w:p>
    <w:p w14:paraId="5964B9AE">
      <w:pPr>
        <w:pStyle w:val="6"/>
      </w:pPr>
      <w:bookmarkStart w:id="314" w:name="_Toc214653557"/>
      <w:bookmarkStart w:id="315" w:name="_Toc17935"/>
      <w:bookmarkStart w:id="316" w:name="_Toc1805156042"/>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bookmarkEnd w:id="314"/>
      <w:bookmarkEnd w:id="315"/>
      <w:bookmarkEnd w:id="316"/>
    </w:p>
    <w:p w14:paraId="083438E8">
      <w:pPr>
        <w:pStyle w:val="7"/>
      </w:pPr>
      <w:bookmarkStart w:id="317" w:name="_Toc1756116725"/>
      <w:bookmarkStart w:id="318" w:name="_Toc214653558"/>
      <w:bookmarkStart w:id="319" w:name="_Toc7217"/>
      <w:r>
        <w:rPr>
          <w:rFonts w:hint="eastAsia"/>
        </w:rPr>
        <w:t>7.</w:t>
      </w:r>
      <w:r>
        <w:t>1</w:t>
      </w:r>
      <w:r>
        <w:rPr>
          <w:rFonts w:hint="eastAsia"/>
        </w:rPr>
        <w:t>.</w:t>
      </w:r>
      <w:r>
        <w:t>5</w:t>
      </w:r>
      <w:r>
        <w:rPr>
          <w:rFonts w:hint="eastAsia"/>
        </w:rPr>
        <w:t>.</w:t>
      </w:r>
      <w:r>
        <w:t>1.1</w:t>
      </w:r>
      <w:r>
        <w:rPr>
          <w:rFonts w:hint="eastAsia" w:eastAsia="宋体"/>
          <w:lang w:val="en-US" w:eastAsia="zh-CN"/>
        </w:rPr>
        <w:tab/>
      </w:r>
      <w:r>
        <w:t>Introduction</w:t>
      </w:r>
      <w:bookmarkEnd w:id="317"/>
      <w:bookmarkEnd w:id="318"/>
      <w:bookmarkEnd w:id="319"/>
    </w:p>
    <w:p w14:paraId="5677D6F3">
      <w:r>
        <w:t>DAC codec is trained as a scalable codec in terms of bitrate and the models are available for 16 kHz, 24 kHz and 44.1 kHz input sample rates</w:t>
      </w:r>
      <w:r>
        <w:rPr>
          <w:highlight w:val="yellow"/>
        </w:rPr>
        <w:t xml:space="preserve"> [</w:t>
      </w:r>
      <w:r>
        <w:rPr>
          <w:rFonts w:hint="eastAsia" w:eastAsia="宋体"/>
          <w:highlight w:val="yellow"/>
          <w:lang w:val="en-US" w:eastAsia="zh-CN"/>
        </w:rPr>
        <w:t>7-7</w:t>
      </w:r>
      <w:r>
        <w:rPr>
          <w:highlight w:val="yellow"/>
        </w:rPr>
        <w:t>]</w:t>
      </w:r>
      <w: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4E7E0ABC">
      <w:pPr>
        <w:pStyle w:val="115"/>
      </w:pPr>
      <w:r>
        <w:t>Table 7.1.5.1-1 Loss percentages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050ED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546E9BB2">
            <w:r>
              <w:t>Bitrate (kbps)</w:t>
            </w:r>
          </w:p>
        </w:tc>
        <w:tc>
          <w:tcPr>
            <w:tcW w:w="3438" w:type="dxa"/>
          </w:tcPr>
          <w:p w14:paraId="3257EDDB">
            <w:r>
              <w:t>Loss percentage (%)</w:t>
            </w:r>
          </w:p>
        </w:tc>
        <w:tc>
          <w:tcPr>
            <w:tcW w:w="3104" w:type="dxa"/>
          </w:tcPr>
          <w:p w14:paraId="724CBD80">
            <w:r>
              <w:t>Frame size considered (ms)</w:t>
            </w:r>
          </w:p>
        </w:tc>
      </w:tr>
      <w:tr w14:paraId="6D3CA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25E60105">
            <w:r>
              <w:t>1</w:t>
            </w:r>
          </w:p>
        </w:tc>
        <w:tc>
          <w:tcPr>
            <w:tcW w:w="3438" w:type="dxa"/>
          </w:tcPr>
          <w:p w14:paraId="03C1EEF1">
            <w:r>
              <w:t>1</w:t>
            </w:r>
          </w:p>
        </w:tc>
        <w:tc>
          <w:tcPr>
            <w:tcW w:w="3104" w:type="dxa"/>
          </w:tcPr>
          <w:p w14:paraId="41F84A06">
            <w:r>
              <w:t>80</w:t>
            </w:r>
          </w:p>
        </w:tc>
      </w:tr>
      <w:tr w14:paraId="1061B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4A6E07FF">
            <w:r>
              <w:t>2.5</w:t>
            </w:r>
          </w:p>
        </w:tc>
        <w:tc>
          <w:tcPr>
            <w:tcW w:w="3438" w:type="dxa"/>
          </w:tcPr>
          <w:p w14:paraId="7A359EEB">
            <w:r>
              <w:t>6</w:t>
            </w:r>
          </w:p>
        </w:tc>
        <w:tc>
          <w:tcPr>
            <w:tcW w:w="3104" w:type="dxa"/>
          </w:tcPr>
          <w:p w14:paraId="761EA30A">
            <w:r>
              <w:t>80</w:t>
            </w:r>
          </w:p>
        </w:tc>
      </w:tr>
      <w:tr w14:paraId="48CB2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0FF4FE63">
            <w:r>
              <w:t>4.5</w:t>
            </w:r>
          </w:p>
        </w:tc>
        <w:tc>
          <w:tcPr>
            <w:tcW w:w="3438" w:type="dxa"/>
          </w:tcPr>
          <w:p w14:paraId="44CFE625">
            <w:r>
              <w:t>10</w:t>
            </w:r>
          </w:p>
        </w:tc>
        <w:tc>
          <w:tcPr>
            <w:tcW w:w="3104" w:type="dxa"/>
          </w:tcPr>
          <w:p w14:paraId="76BCEC89">
            <w:r>
              <w:t>80</w:t>
            </w:r>
          </w:p>
        </w:tc>
      </w:tr>
      <w:tr w14:paraId="3BEE8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35C27E3F">
            <w:r>
              <w:t>6</w:t>
            </w:r>
          </w:p>
        </w:tc>
        <w:tc>
          <w:tcPr>
            <w:tcW w:w="3438" w:type="dxa"/>
          </w:tcPr>
          <w:p w14:paraId="017209C3">
            <w:r>
              <w:t>20</w:t>
            </w:r>
          </w:p>
        </w:tc>
        <w:tc>
          <w:tcPr>
            <w:tcW w:w="3104" w:type="dxa"/>
          </w:tcPr>
          <w:p w14:paraId="0EED2D46">
            <w:r>
              <w:t>80</w:t>
            </w:r>
          </w:p>
        </w:tc>
      </w:tr>
    </w:tbl>
    <w:p w14:paraId="490DC7E0">
      <w:pPr>
        <w:rPr>
          <w:rFonts w:ascii="Arial" w:hAnsi="Arial"/>
          <w:b/>
          <w:sz w:val="24"/>
        </w:rPr>
      </w:pPr>
    </w:p>
    <w:p w14:paraId="30B9CB6C">
      <w:r>
        <w:t xml:space="preserve">The bitrates and loss percentages (upto 4.5 kbps) were chosen based on the data shared in </w:t>
      </w:r>
      <w:r>
        <w:rPr>
          <w:highlight w:val="yellow"/>
        </w:rPr>
        <w:t>[</w:t>
      </w:r>
      <w:r>
        <w:rPr>
          <w:rFonts w:hint="eastAsia" w:eastAsia="宋体"/>
          <w:highlight w:val="yellow"/>
          <w:lang w:val="en-US" w:eastAsia="zh-CN"/>
        </w:rPr>
        <w:t>7-9</w:t>
      </w:r>
      <w:r>
        <w:rPr>
          <w:highlight w:val="yellow"/>
        </w:rPr>
        <w:t>]</w:t>
      </w:r>
      <w:r>
        <w:t>. For this experiment, we took an operating point at around 3 dB CNR for SCS=15kHz and 9dB for SCS=3.75 kHz (UE Power = 26 dBm). The selected configuration for TBS=144 is case 3, 4 or 5 in Table 4 of</w:t>
      </w:r>
      <w:r>
        <w:rPr>
          <w:highlight w:val="yellow"/>
        </w:rPr>
        <w:t xml:space="preserve"> [</w:t>
      </w:r>
      <w:r>
        <w:rPr>
          <w:rFonts w:hint="eastAsia" w:eastAsia="宋体"/>
          <w:highlight w:val="yellow"/>
          <w:lang w:val="en-US" w:eastAsia="zh-CN"/>
        </w:rPr>
        <w:t>7-9</w:t>
      </w:r>
      <w:r>
        <w:rPr>
          <w:highlight w:val="yellow"/>
        </w:rPr>
        <w:t>]</w:t>
      </w:r>
      <w:r>
        <w:t xml:space="preserve"> which would achieve some BLER of 1% or even less. The selected configuration for TBS=256 is case 11 in Table 6 of </w:t>
      </w:r>
      <w:r>
        <w:rPr>
          <w:highlight w:val="yellow"/>
        </w:rPr>
        <w:t>[</w:t>
      </w:r>
      <w:r>
        <w:rPr>
          <w:rFonts w:hint="eastAsia" w:eastAsia="宋体"/>
          <w:highlight w:val="yellow"/>
          <w:lang w:val="en-US" w:eastAsia="zh-CN"/>
        </w:rPr>
        <w:t>7-9</w:t>
      </w:r>
      <w:r>
        <w:rPr>
          <w:highlight w:val="yellow"/>
        </w:rPr>
        <w:t>]</w:t>
      </w:r>
      <w:r>
        <w:t xml:space="preserve">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 of </w:t>
      </w:r>
      <w:r>
        <w:rPr>
          <w:highlight w:val="yellow"/>
        </w:rPr>
        <w:t>[</w:t>
      </w:r>
      <w:r>
        <w:rPr>
          <w:rFonts w:hint="eastAsia" w:eastAsia="宋体"/>
          <w:highlight w:val="yellow"/>
          <w:lang w:val="en-US" w:eastAsia="zh-CN"/>
        </w:rPr>
        <w:t>7-9</w:t>
      </w:r>
      <w:r>
        <w:rPr>
          <w:highlight w:val="yellow"/>
        </w:rPr>
        <w:t>].</w:t>
      </w:r>
    </w:p>
    <w:p w14:paraId="62BDA90D">
      <w:r>
        <w:t xml:space="preserve">Note that the TBS to be transmitted and the achievable data rates will depend on the assumptions made for the link budget analysis and will be impacted e.g. by the scheduling schemes </w:t>
      </w:r>
      <w:r>
        <w:rPr>
          <w:highlight w:val="yellow"/>
        </w:rPr>
        <w:t>[</w:t>
      </w:r>
      <w:r>
        <w:rPr>
          <w:rFonts w:hint="eastAsia" w:eastAsia="宋体"/>
          <w:highlight w:val="yellow"/>
          <w:lang w:val="en-US" w:eastAsia="zh-CN"/>
        </w:rPr>
        <w:t>7-10</w:t>
      </w:r>
      <w:r>
        <w:rPr>
          <w:highlight w:val="yellow"/>
        </w:rPr>
        <w:t>].</w:t>
      </w:r>
    </w:p>
    <w:p w14:paraId="210B481E">
      <w: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48DA6C0F">
      <w:pPr>
        <w:pStyle w:val="7"/>
      </w:pPr>
      <w:bookmarkStart w:id="320" w:name="_Toc38552707"/>
      <w:bookmarkStart w:id="321" w:name="_Toc214653559"/>
      <w:bookmarkStart w:id="322" w:name="_Toc21098"/>
      <w:r>
        <w:rPr>
          <w:rFonts w:hint="eastAsia"/>
        </w:rPr>
        <w:t>7.</w:t>
      </w:r>
      <w:r>
        <w:t>1</w:t>
      </w:r>
      <w:r>
        <w:rPr>
          <w:rFonts w:hint="eastAsia"/>
        </w:rPr>
        <w:t>.</w:t>
      </w:r>
      <w:r>
        <w:t>5</w:t>
      </w:r>
      <w:r>
        <w:rPr>
          <w:rFonts w:hint="eastAsia"/>
        </w:rPr>
        <w:t>.1</w:t>
      </w:r>
      <w:r>
        <w:t>.2</w:t>
      </w:r>
      <w:r>
        <w:rPr>
          <w:rFonts w:hint="eastAsia" w:eastAsia="宋体"/>
          <w:lang w:val="en-US" w:eastAsia="zh-CN"/>
        </w:rPr>
        <w:tab/>
      </w:r>
      <w:r>
        <w:rPr>
          <w:rFonts w:hint="eastAsia"/>
        </w:rPr>
        <w:t>Introducing loss in quantized blocks</w:t>
      </w:r>
      <w:bookmarkEnd w:id="320"/>
      <w:bookmarkEnd w:id="321"/>
      <w:bookmarkEnd w:id="322"/>
    </w:p>
    <w:p w14:paraId="7E704806">
      <w:r>
        <w:rPr>
          <w:rFonts w:hint="eastAsia"/>
        </w:rPr>
        <w:t>Packet loss was introduced in two different ways as shown below:</w:t>
      </w:r>
    </w:p>
    <w:p w14:paraId="34880072">
      <w:pPr>
        <w:pStyle w:val="7"/>
      </w:pPr>
      <w:bookmarkStart w:id="323" w:name="_Toc214653560"/>
      <w:bookmarkStart w:id="324" w:name="_Toc1562768802"/>
      <w:bookmarkStart w:id="325" w:name="_Toc25554"/>
      <w:r>
        <w:t>7.1.5.1.3</w:t>
      </w:r>
      <w:r>
        <w:tab/>
      </w:r>
      <w:r>
        <w:t>Consecutive 4 blocks drop and repeat</w:t>
      </w:r>
      <w:bookmarkEnd w:id="323"/>
      <w:bookmarkEnd w:id="324"/>
      <w:bookmarkEnd w:id="325"/>
    </w:p>
    <w:p w14:paraId="6085EF67">
      <w: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0D3E2208">
      <w:pPr>
        <w:pStyle w:val="7"/>
      </w:pPr>
      <w:bookmarkStart w:id="326" w:name="_Toc1730252404"/>
      <w:bookmarkStart w:id="327" w:name="_Toc214653561"/>
      <w:bookmarkStart w:id="328" w:name="_Toc14736"/>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bookmarkEnd w:id="326"/>
      <w:bookmarkEnd w:id="327"/>
      <w:bookmarkEnd w:id="328"/>
    </w:p>
    <w:p w14:paraId="23AC37B1">
      <w: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20E15047">
      <w:pPr>
        <w:rPr>
          <w:lang w:val="fr-FR"/>
        </w:rPr>
      </w:pPr>
      <w:r>
        <w:t xml:space="preserve">           </w:t>
      </w:r>
      <w:r>
        <w:rPr>
          <w:lang w:val="fr-FR"/>
        </w:rPr>
        <w:t>|y y y y|x x x x|.           ------- &gt;.   |y x y x|y x y x|</w:t>
      </w:r>
    </w:p>
    <w:p w14:paraId="7ED17880">
      <w:r>
        <w:t>This method avoids consecutive drops and may potentially help improve the performance of the codec. However, it comes at a cost of extra added latency.</w:t>
      </w:r>
    </w:p>
    <w:p w14:paraId="4508B5FE">
      <w:pPr>
        <w:pStyle w:val="7"/>
      </w:pPr>
      <w:bookmarkStart w:id="329" w:name="_Toc214653562"/>
      <w:bookmarkStart w:id="330" w:name="_Toc1276090001"/>
      <w:bookmarkStart w:id="331" w:name="_Toc26599"/>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bookmarkEnd w:id="329"/>
      <w:bookmarkEnd w:id="330"/>
      <w:bookmarkEnd w:id="331"/>
    </w:p>
    <w:p w14:paraId="7A3AB5E6">
      <w:r>
        <w:t>A MUSHRA test was conducted with 8 listeners and 10 conditions described as follows:</w:t>
      </w:r>
    </w:p>
    <w:p w14:paraId="39613696">
      <w:pPr>
        <w:pStyle w:val="114"/>
        <w:tabs>
          <w:tab w:val="left" w:pos="214"/>
        </w:tabs>
      </w:pPr>
      <w:r>
        <w:rPr>
          <w:rFonts w:hint="eastAsia" w:eastAsia="宋体"/>
          <w:lang w:val="en-US" w:eastAsia="zh-CN"/>
        </w:rPr>
        <w:t>-</w:t>
      </w:r>
      <w:r>
        <w:rPr>
          <w:rFonts w:hint="eastAsia" w:eastAsia="宋体"/>
          <w:lang w:val="en-US" w:eastAsia="zh-CN"/>
        </w:rPr>
        <w:tab/>
      </w:r>
      <w:r>
        <w:t>Uncoded reference</w:t>
      </w:r>
    </w:p>
    <w:p w14:paraId="6177DFE6">
      <w:pPr>
        <w:pStyle w:val="114"/>
      </w:pPr>
      <w:r>
        <w:rPr>
          <w:rFonts w:hint="eastAsia" w:eastAsia="宋体"/>
          <w:lang w:val="en-US" w:eastAsia="zh-CN"/>
        </w:rPr>
        <w:t>-</w:t>
      </w:r>
      <w:r>
        <w:rPr>
          <w:rFonts w:hint="eastAsia" w:eastAsia="宋体"/>
          <w:lang w:val="en-US" w:eastAsia="zh-CN"/>
        </w:rPr>
        <w:tab/>
      </w:r>
      <w:r>
        <w:t>3.5 kHz low pass filtered anchor</w:t>
      </w:r>
    </w:p>
    <w:p w14:paraId="4ED5585D">
      <w:pPr>
        <w:pStyle w:val="114"/>
      </w:pPr>
      <w:r>
        <w:rPr>
          <w:rFonts w:hint="eastAsia" w:eastAsia="宋体"/>
          <w:lang w:val="en-US" w:eastAsia="zh-CN"/>
        </w:rPr>
        <w:t>-</w:t>
      </w:r>
      <w:r>
        <w:rPr>
          <w:rFonts w:hint="eastAsia" w:eastAsia="宋体"/>
          <w:lang w:val="en-US" w:eastAsia="zh-CN"/>
        </w:rPr>
        <w:tab/>
      </w:r>
      <w:r>
        <w:t>1 kbps, 1 % loss as per clause 7.1.5.1.3</w:t>
      </w:r>
    </w:p>
    <w:p w14:paraId="69ABD182">
      <w:pPr>
        <w:pStyle w:val="114"/>
      </w:pPr>
      <w:r>
        <w:rPr>
          <w:rFonts w:hint="eastAsia" w:eastAsia="宋体"/>
          <w:lang w:val="en-US" w:eastAsia="zh-CN"/>
        </w:rPr>
        <w:t>-</w:t>
      </w:r>
      <w:r>
        <w:rPr>
          <w:rFonts w:hint="eastAsia" w:eastAsia="宋体"/>
          <w:lang w:val="en-US" w:eastAsia="zh-CN"/>
        </w:rPr>
        <w:tab/>
      </w:r>
      <w:r>
        <w:t>1 kbps, 1 % loss as per clause 7.1.5.1.4</w:t>
      </w:r>
    </w:p>
    <w:p w14:paraId="7F914D60">
      <w:pPr>
        <w:pStyle w:val="114"/>
      </w:pPr>
      <w:r>
        <w:rPr>
          <w:rFonts w:hint="eastAsia" w:eastAsia="宋体"/>
          <w:lang w:val="en-US" w:eastAsia="zh-CN"/>
        </w:rPr>
        <w:t>-</w:t>
      </w:r>
      <w:r>
        <w:rPr>
          <w:rFonts w:hint="eastAsia" w:eastAsia="宋体"/>
          <w:lang w:val="en-US" w:eastAsia="zh-CN"/>
        </w:rPr>
        <w:tab/>
      </w:r>
      <w:r>
        <w:t>2.5 kbps, 6 % loss as per clause 7.1.5.1.3</w:t>
      </w:r>
    </w:p>
    <w:p w14:paraId="04526453">
      <w:pPr>
        <w:pStyle w:val="114"/>
      </w:pPr>
      <w:r>
        <w:rPr>
          <w:rFonts w:hint="eastAsia" w:eastAsia="宋体"/>
          <w:lang w:val="en-US" w:eastAsia="zh-CN"/>
        </w:rPr>
        <w:t>-</w:t>
      </w:r>
      <w:r>
        <w:rPr>
          <w:rFonts w:hint="eastAsia" w:eastAsia="宋体"/>
          <w:lang w:val="en-US" w:eastAsia="zh-CN"/>
        </w:rPr>
        <w:tab/>
      </w:r>
      <w:r>
        <w:t>2.5 kbps, 6 % loss as per clause 7.1.5.1.4</w:t>
      </w:r>
    </w:p>
    <w:p w14:paraId="67DF6EC9">
      <w:pPr>
        <w:pStyle w:val="114"/>
      </w:pPr>
      <w:r>
        <w:rPr>
          <w:rFonts w:hint="eastAsia" w:eastAsia="宋体"/>
          <w:lang w:val="en-US" w:eastAsia="zh-CN"/>
        </w:rPr>
        <w:t>-</w:t>
      </w:r>
      <w:r>
        <w:rPr>
          <w:rFonts w:hint="eastAsia" w:eastAsia="宋体"/>
          <w:lang w:val="en-US" w:eastAsia="zh-CN"/>
        </w:rPr>
        <w:tab/>
      </w:r>
      <w:r>
        <w:t>4.5 kbps, 10 % loss as per clause 7.1.5.1.3</w:t>
      </w:r>
    </w:p>
    <w:p w14:paraId="01A9FC6D">
      <w:pPr>
        <w:pStyle w:val="114"/>
      </w:pPr>
      <w:r>
        <w:rPr>
          <w:rFonts w:hint="eastAsia" w:eastAsia="宋体"/>
          <w:lang w:val="en-US" w:eastAsia="zh-CN"/>
        </w:rPr>
        <w:t>-</w:t>
      </w:r>
      <w:r>
        <w:rPr>
          <w:rFonts w:hint="eastAsia" w:eastAsia="宋体"/>
          <w:lang w:val="en-US" w:eastAsia="zh-CN"/>
        </w:rPr>
        <w:tab/>
      </w:r>
      <w:r>
        <w:t>4.5 kbps, 10 % loss as per clause 7.1.5.1.4</w:t>
      </w:r>
    </w:p>
    <w:p w14:paraId="7145882F">
      <w:pPr>
        <w:pStyle w:val="114"/>
      </w:pPr>
      <w:r>
        <w:rPr>
          <w:rFonts w:hint="eastAsia" w:eastAsia="宋体"/>
          <w:lang w:val="en-US" w:eastAsia="zh-CN"/>
        </w:rPr>
        <w:t>-</w:t>
      </w:r>
      <w:r>
        <w:rPr>
          <w:rFonts w:hint="eastAsia" w:eastAsia="宋体"/>
          <w:lang w:val="en-US" w:eastAsia="zh-CN"/>
        </w:rPr>
        <w:tab/>
      </w:r>
      <w:r>
        <w:t>6 kbps, 20 % loss as per clause 7.1.5.1.3</w:t>
      </w:r>
    </w:p>
    <w:p w14:paraId="138661D3">
      <w:pPr>
        <w:pStyle w:val="114"/>
        <w:rPr>
          <w:rFonts w:ascii="Arial" w:hAnsi="Arial"/>
          <w:b/>
          <w:sz w:val="24"/>
        </w:rPr>
      </w:pPr>
      <w:r>
        <w:rPr>
          <w:rFonts w:hint="eastAsia" w:eastAsia="宋体"/>
          <w:lang w:val="en-US" w:eastAsia="zh-CN"/>
        </w:rPr>
        <w:t>-</w:t>
      </w:r>
      <w:r>
        <w:rPr>
          <w:rFonts w:hint="eastAsia" w:eastAsia="宋体"/>
          <w:lang w:val="en-US" w:eastAsia="zh-CN"/>
        </w:rPr>
        <w:tab/>
      </w:r>
      <w:r>
        <w:t>6 kbps, 20 % loss as per clause 7.1.5.1.4</w:t>
      </w:r>
    </w:p>
    <w:p w14:paraId="25638623">
      <w:r>
        <w:t>The test items were 80% clean speech items and 20 % noisy speech items</w:t>
      </w:r>
    </w:p>
    <w:p w14:paraId="761DC62D">
      <w:pPr>
        <w:jc w:val="center"/>
      </w:pPr>
      <w:r>
        <w:drawing>
          <wp:inline distT="0" distB="0" distL="0" distR="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F48A7E7">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 xml:space="preserve">-1 </w:t>
      </w:r>
      <w:r>
        <w:t>MUSHRA results for all items</w:t>
      </w:r>
    </w:p>
    <w:p w14:paraId="515E36FD">
      <w:pPr>
        <w:jc w:val="center"/>
      </w:pPr>
      <w:r>
        <w:drawing>
          <wp:inline distT="0" distB="0" distL="0" distR="0">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6705B4F">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-2</w:t>
      </w:r>
      <w:r>
        <w:t xml:space="preserve"> MUSHRA results (mean result of all items)</w:t>
      </w:r>
    </w:p>
    <w:p w14:paraId="3F6B9F8B">
      <w:pPr>
        <w:pStyle w:val="7"/>
      </w:pPr>
      <w:bookmarkStart w:id="332" w:name="_Toc214653563"/>
      <w:bookmarkStart w:id="333" w:name="_Toc325464218"/>
      <w:bookmarkStart w:id="334" w:name="_Toc9693"/>
      <w:r>
        <w:rPr>
          <w:rFonts w:hint="eastAsia"/>
          <w:lang w:val="en-US" w:eastAsia="zh-CN"/>
        </w:rPr>
        <w:t>7.</w:t>
      </w:r>
      <w:r>
        <w:rPr>
          <w:lang w:val="en-US" w:eastAsia="zh-CN"/>
        </w:rPr>
        <w:t>1.5</w:t>
      </w:r>
      <w:r>
        <w:rPr>
          <w:rFonts w:hint="eastAsia"/>
          <w:lang w:val="en-US" w:eastAsia="zh-CN"/>
        </w:rPr>
        <w:t>.1.</w:t>
      </w:r>
      <w:r>
        <w:rPr>
          <w:lang w:val="en-US" w:eastAsia="zh-CN"/>
        </w:rPr>
        <w:t>6</w:t>
      </w:r>
      <w:r>
        <w:rPr>
          <w:rFonts w:hint="eastAsia" w:eastAsia="宋体"/>
          <w:lang w:val="en-US" w:eastAsia="zh-CN"/>
        </w:rPr>
        <w:tab/>
      </w:r>
      <w:r>
        <w:rPr>
          <w:rFonts w:hint="eastAsia"/>
        </w:rPr>
        <w:t>Observations</w:t>
      </w:r>
      <w:bookmarkEnd w:id="332"/>
      <w:bookmarkEnd w:id="333"/>
      <w:bookmarkEnd w:id="334"/>
    </w:p>
    <w:p w14:paraId="1ED47A07">
      <w:pPr>
        <w:pStyle w:val="114"/>
      </w:pPr>
      <w:r>
        <w:rPr>
          <w:rFonts w:hint="eastAsia" w:eastAsia="宋体"/>
          <w:lang w:val="en-US" w:eastAsia="zh-CN"/>
        </w:rPr>
        <w:t>-</w:t>
      </w:r>
      <w:r>
        <w:rPr>
          <w:rFonts w:hint="eastAsia" w:eastAsia="宋体"/>
          <w:lang w:val="en-US" w:eastAsia="zh-CN"/>
        </w:rPr>
        <w:tab/>
      </w:r>
      <w:r>
        <w:t>Despite of the higher loss percentage, both 4.5 kbps and 6 kbps variants show significant improvement over 1 kbps and 2.5 kbps</w:t>
      </w:r>
    </w:p>
    <w:p w14:paraId="585A32E9">
      <w:pPr>
        <w:pStyle w:val="114"/>
      </w:pPr>
      <w:r>
        <w:rPr>
          <w:rFonts w:hint="eastAsia" w:eastAsia="宋体"/>
          <w:lang w:val="en-US" w:eastAsia="zh-CN"/>
        </w:rPr>
        <w:t>-</w:t>
      </w:r>
      <w:r>
        <w:rPr>
          <w:rFonts w:hint="eastAsia" w:eastAsia="宋体"/>
          <w:lang w:val="en-US" w:eastAsia="zh-CN"/>
        </w:rPr>
        <w:tab/>
      </w:r>
      <w:r>
        <w:t>6 kbps with 20 % error rate was rated very close to 4.5 kbps with 10% error rate.</w:t>
      </w:r>
    </w:p>
    <w:p w14:paraId="176002B8">
      <w:pPr>
        <w:pStyle w:val="114"/>
      </w:pPr>
      <w:r>
        <w:rPr>
          <w:rFonts w:hint="eastAsia" w:eastAsia="宋体"/>
          <w:lang w:val="en-US" w:eastAsia="zh-CN"/>
        </w:rPr>
        <w:t>-</w:t>
      </w:r>
      <w:r>
        <w:rPr>
          <w:rFonts w:hint="eastAsia" w:eastAsia="宋体"/>
          <w:lang w:val="en-US" w:eastAsia="zh-CN"/>
        </w:rPr>
        <w:tab/>
      </w:r>
      <w:r>
        <w:t>As the error rate increases, the benefit with interleaving approach as described in clause 2.2.2 becomes more evident.</w:t>
      </w:r>
    </w:p>
    <w:p w14:paraId="5954F9CD">
      <w:pPr>
        <w:pStyle w:val="114"/>
      </w:pPr>
      <w:r>
        <w:rPr>
          <w:rFonts w:hint="eastAsia" w:eastAsia="宋体"/>
          <w:lang w:val="en-US" w:eastAsia="zh-CN"/>
        </w:rPr>
        <w:t>-</w:t>
      </w:r>
      <w:r>
        <w:rPr>
          <w:rFonts w:hint="eastAsia" w:eastAsia="宋体"/>
          <w:lang w:val="en-US" w:eastAsia="zh-CN"/>
        </w:rPr>
        <w:tab/>
      </w:r>
      <w:r>
        <w:t>Given that the experiment was done without modifying DAC model, there is a potential to further improve the resiliency of AI based solutions if the model is trained with random loss patterns. Although this needs to be verified.</w:t>
      </w:r>
    </w:p>
    <w:p w14:paraId="7CB0918A">
      <w:pPr>
        <w:pStyle w:val="6"/>
      </w:pPr>
      <w:bookmarkStart w:id="335" w:name="_Toc209989159"/>
      <w:bookmarkStart w:id="336" w:name="_Toc436263017"/>
      <w:bookmarkStart w:id="337" w:name="_Toc18943"/>
      <w:r>
        <w:rPr>
          <w:lang w:val="en-US" w:eastAsia="zh-CN"/>
        </w:rPr>
        <w:t>7.1.5.2</w:t>
      </w:r>
      <w:r>
        <w:tab/>
      </w:r>
      <w:r>
        <w:t>PLC experiment with DAC</w:t>
      </w:r>
      <w:bookmarkEnd w:id="335"/>
      <w:r>
        <w:t xml:space="preserve"> and DAC-IBM</w:t>
      </w:r>
      <w:bookmarkEnd w:id="336"/>
      <w:bookmarkEnd w:id="337"/>
    </w:p>
    <w:p w14:paraId="7B9BD6BF">
      <w: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6D4C0AE7">
      <w:r>
        <w:t>For this purpose, the study considers the default DAC model trained on general audio at 16kHz sampling rate and as a scalable codec in terms of bitrate [6]. This default model was compared to a variant with the same model architecture but trained at 24 kHz and fine-tuned at a fixed bitrate of 1.5 kbps and on speech data [7]. The bitrates, models and corresponding loss percentages considered in this study are listed in Table 7.1.5.2-1.</w:t>
      </w:r>
    </w:p>
    <w:p w14:paraId="3C464B27">
      <w:pPr>
        <w:pStyle w:val="31"/>
        <w:keepNext/>
        <w:jc w:val="center"/>
        <w:rPr>
          <w:rFonts w:ascii="Arial" w:hAnsi="Arial" w:cs="Arial"/>
          <w:b/>
          <w:bCs/>
          <w:i w:val="0"/>
          <w:iCs w:val="0"/>
        </w:rPr>
      </w:pPr>
      <w:r>
        <w:rPr>
          <w:rFonts w:ascii="Arial" w:hAnsi="Arial" w:cs="Arial"/>
          <w:b/>
          <w:bCs/>
          <w:i w:val="0"/>
          <w:iCs w:val="0"/>
        </w:rPr>
        <w:t>Table 7.1.5.2-1</w:t>
      </w:r>
      <w:r>
        <w:tab/>
      </w:r>
      <w:r>
        <w:rPr>
          <w:rFonts w:hint="eastAsia" w:eastAsia="宋体"/>
          <w:lang w:val="en-US" w:eastAsia="zh-CN"/>
        </w:rPr>
        <w:t xml:space="preserve"> </w:t>
      </w:r>
      <w:r>
        <w:rPr>
          <w:rFonts w:ascii="Arial" w:hAnsi="Arial" w:cs="Arial"/>
          <w:b/>
          <w:bCs/>
          <w:i w:val="0"/>
          <w:iCs w:val="0"/>
        </w:rPr>
        <w:t>Experiment configuration</w:t>
      </w:r>
    </w:p>
    <w:tbl>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45"/>
        <w:gridCol w:w="1121"/>
        <w:gridCol w:w="1841"/>
        <w:gridCol w:w="1817"/>
        <w:gridCol w:w="1586"/>
        <w:gridCol w:w="1586"/>
      </w:tblGrid>
      <w:tr w14:paraId="59C19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4" w:hRule="atLeast"/>
        </w:trPr>
        <w:tc>
          <w:tcPr>
            <w:tcW w:w="1645" w:type="dxa"/>
          </w:tcPr>
          <w:p w14:paraId="6809ACAD">
            <w:pPr>
              <w:pStyle w:val="107"/>
              <w:rPr>
                <w:rFonts w:eastAsia="等线"/>
              </w:rPr>
            </w:pPr>
            <w:r>
              <w:rPr>
                <w:rFonts w:eastAsia="等线"/>
              </w:rPr>
              <w:t>Bitrate (kbps)</w:t>
            </w:r>
          </w:p>
        </w:tc>
        <w:tc>
          <w:tcPr>
            <w:tcW w:w="1121" w:type="dxa"/>
          </w:tcPr>
          <w:p w14:paraId="70200E8B">
            <w:pPr>
              <w:pStyle w:val="107"/>
              <w:rPr>
                <w:rFonts w:eastAsia="等线"/>
              </w:rPr>
            </w:pPr>
            <w:r>
              <w:rPr>
                <w:rFonts w:eastAsia="等线"/>
              </w:rPr>
              <w:t>Packet loss percentage (%)</w:t>
            </w:r>
          </w:p>
        </w:tc>
        <w:tc>
          <w:tcPr>
            <w:tcW w:w="1841" w:type="dxa"/>
          </w:tcPr>
          <w:p w14:paraId="738C2005">
            <w:pPr>
              <w:pStyle w:val="107"/>
              <w:rPr>
                <w:rFonts w:eastAsia="等线"/>
              </w:rPr>
            </w:pPr>
            <w:r>
              <w:rPr>
                <w:rFonts w:eastAsia="等线"/>
              </w:rPr>
              <w:t>Transmission Packet size considered (ms)</w:t>
            </w:r>
          </w:p>
        </w:tc>
        <w:tc>
          <w:tcPr>
            <w:tcW w:w="1817" w:type="dxa"/>
          </w:tcPr>
          <w:p w14:paraId="53765132">
            <w:pPr>
              <w:pStyle w:val="107"/>
              <w:rPr>
                <w:rFonts w:eastAsia="等线"/>
              </w:rPr>
            </w:pPr>
            <w:r>
              <w:rPr>
                <w:rFonts w:eastAsia="等线"/>
              </w:rPr>
              <w:t>DAC model</w:t>
            </w:r>
          </w:p>
        </w:tc>
        <w:tc>
          <w:tcPr>
            <w:tcW w:w="1586" w:type="dxa"/>
          </w:tcPr>
          <w:p w14:paraId="48982218">
            <w:pPr>
              <w:pStyle w:val="107"/>
              <w:rPr>
                <w:rFonts w:eastAsia="等线"/>
              </w:rPr>
            </w:pPr>
            <w:r>
              <w:rPr>
                <w:rFonts w:eastAsia="等线"/>
              </w:rPr>
              <w:t>Stride</w:t>
            </w:r>
          </w:p>
        </w:tc>
        <w:tc>
          <w:tcPr>
            <w:tcW w:w="1586" w:type="dxa"/>
          </w:tcPr>
          <w:p w14:paraId="0AD742F9">
            <w:pPr>
              <w:pStyle w:val="107"/>
              <w:rPr>
                <w:rFonts w:eastAsia="等线"/>
              </w:rPr>
            </w:pPr>
            <w:r>
              <w:rPr>
                <w:rFonts w:eastAsia="等线"/>
              </w:rPr>
              <w:t>Number of strides/blocks per packet</w:t>
            </w:r>
          </w:p>
        </w:tc>
      </w:tr>
      <w:tr w14:paraId="49B9B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2365929F">
            <w:pPr>
              <w:pStyle w:val="108"/>
              <w:rPr>
                <w:rFonts w:eastAsia="等线"/>
              </w:rPr>
            </w:pPr>
            <w:r>
              <w:rPr>
                <w:rFonts w:eastAsia="等线"/>
              </w:rPr>
              <w:t>1.5</w:t>
            </w:r>
          </w:p>
        </w:tc>
        <w:tc>
          <w:tcPr>
            <w:tcW w:w="1121" w:type="dxa"/>
          </w:tcPr>
          <w:p w14:paraId="5EA71F02">
            <w:pPr>
              <w:pStyle w:val="108"/>
              <w:rPr>
                <w:rFonts w:eastAsia="等线"/>
              </w:rPr>
            </w:pPr>
            <w:r>
              <w:rPr>
                <w:rFonts w:eastAsia="等线"/>
              </w:rPr>
              <w:t>3</w:t>
            </w:r>
          </w:p>
        </w:tc>
        <w:tc>
          <w:tcPr>
            <w:tcW w:w="1841" w:type="dxa"/>
          </w:tcPr>
          <w:p w14:paraId="72C17CFF">
            <w:pPr>
              <w:pStyle w:val="108"/>
              <w:rPr>
                <w:rFonts w:eastAsia="等线"/>
              </w:rPr>
            </w:pPr>
            <w:r>
              <w:rPr>
                <w:rFonts w:eastAsia="等线"/>
              </w:rPr>
              <w:t>80</w:t>
            </w:r>
          </w:p>
        </w:tc>
        <w:tc>
          <w:tcPr>
            <w:tcW w:w="1817" w:type="dxa"/>
          </w:tcPr>
          <w:p w14:paraId="39449EAA">
            <w:pPr>
              <w:pStyle w:val="108"/>
              <w:rPr>
                <w:rFonts w:eastAsia="等线"/>
              </w:rPr>
            </w:pPr>
            <w:r>
              <w:rPr>
                <w:rFonts w:eastAsia="等线"/>
              </w:rPr>
              <w:t>DAC IBM @24kHz</w:t>
            </w:r>
          </w:p>
        </w:tc>
        <w:tc>
          <w:tcPr>
            <w:tcW w:w="1586" w:type="dxa"/>
          </w:tcPr>
          <w:p w14:paraId="2A594988">
            <w:pPr>
              <w:pStyle w:val="108"/>
              <w:rPr>
                <w:rFonts w:eastAsia="等线"/>
              </w:rPr>
            </w:pPr>
            <w:r>
              <w:rPr>
                <w:rFonts w:eastAsia="等线"/>
              </w:rPr>
              <w:t>13.33ms (320 samples)</w:t>
            </w:r>
          </w:p>
        </w:tc>
        <w:tc>
          <w:tcPr>
            <w:tcW w:w="1586" w:type="dxa"/>
          </w:tcPr>
          <w:p w14:paraId="2F1D4FAB">
            <w:pPr>
              <w:pStyle w:val="108"/>
              <w:rPr>
                <w:rFonts w:eastAsia="等线"/>
              </w:rPr>
            </w:pPr>
            <w:r>
              <w:rPr>
                <w:rFonts w:eastAsia="等线"/>
              </w:rPr>
              <w:t>6</w:t>
            </w:r>
          </w:p>
        </w:tc>
      </w:tr>
      <w:tr w14:paraId="73AD0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BB7BC58">
            <w:pPr>
              <w:pStyle w:val="108"/>
              <w:rPr>
                <w:rFonts w:eastAsia="等线"/>
              </w:rPr>
            </w:pPr>
            <w:r>
              <w:rPr>
                <w:rFonts w:eastAsia="等线"/>
              </w:rPr>
              <w:t>1.5</w:t>
            </w:r>
          </w:p>
        </w:tc>
        <w:tc>
          <w:tcPr>
            <w:tcW w:w="1121" w:type="dxa"/>
          </w:tcPr>
          <w:p w14:paraId="7386A43A">
            <w:pPr>
              <w:pStyle w:val="108"/>
              <w:rPr>
                <w:rFonts w:eastAsia="等线"/>
              </w:rPr>
            </w:pPr>
            <w:r>
              <w:rPr>
                <w:rFonts w:eastAsia="等线"/>
              </w:rPr>
              <w:t>3</w:t>
            </w:r>
          </w:p>
        </w:tc>
        <w:tc>
          <w:tcPr>
            <w:tcW w:w="1841" w:type="dxa"/>
          </w:tcPr>
          <w:p w14:paraId="1278F6E5">
            <w:pPr>
              <w:pStyle w:val="108"/>
              <w:rPr>
                <w:rFonts w:eastAsia="等线"/>
              </w:rPr>
            </w:pPr>
            <w:r>
              <w:rPr>
                <w:rFonts w:eastAsia="等线"/>
              </w:rPr>
              <w:t>80</w:t>
            </w:r>
          </w:p>
        </w:tc>
        <w:tc>
          <w:tcPr>
            <w:tcW w:w="1817" w:type="dxa"/>
          </w:tcPr>
          <w:p w14:paraId="5568AE6F">
            <w:pPr>
              <w:pStyle w:val="108"/>
              <w:rPr>
                <w:rFonts w:eastAsia="等线"/>
              </w:rPr>
            </w:pPr>
            <w:r>
              <w:rPr>
                <w:rFonts w:eastAsia="等线"/>
              </w:rPr>
              <w:t>Default @16kHz</w:t>
            </w:r>
          </w:p>
        </w:tc>
        <w:tc>
          <w:tcPr>
            <w:tcW w:w="1586" w:type="dxa"/>
          </w:tcPr>
          <w:p w14:paraId="4058423D">
            <w:pPr>
              <w:pStyle w:val="108"/>
              <w:rPr>
                <w:rFonts w:eastAsia="等线"/>
              </w:rPr>
            </w:pPr>
            <w:r>
              <w:rPr>
                <w:rFonts w:eastAsia="等线"/>
              </w:rPr>
              <w:t>20ms (320 samples)</w:t>
            </w:r>
          </w:p>
        </w:tc>
        <w:tc>
          <w:tcPr>
            <w:tcW w:w="1586" w:type="dxa"/>
          </w:tcPr>
          <w:p w14:paraId="57DC0492">
            <w:pPr>
              <w:pStyle w:val="108"/>
              <w:rPr>
                <w:rFonts w:eastAsia="等线"/>
              </w:rPr>
            </w:pPr>
            <w:r>
              <w:rPr>
                <w:rFonts w:eastAsia="等线"/>
              </w:rPr>
              <w:t>4</w:t>
            </w:r>
          </w:p>
        </w:tc>
      </w:tr>
      <w:tr w14:paraId="2A2DA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4D11CAD6">
            <w:pPr>
              <w:pStyle w:val="108"/>
              <w:rPr>
                <w:rFonts w:eastAsia="等线"/>
              </w:rPr>
            </w:pPr>
            <w:r>
              <w:rPr>
                <w:rFonts w:eastAsia="等线"/>
              </w:rPr>
              <w:t>4.5</w:t>
            </w:r>
          </w:p>
        </w:tc>
        <w:tc>
          <w:tcPr>
            <w:tcW w:w="1121" w:type="dxa"/>
          </w:tcPr>
          <w:p w14:paraId="072EBAE1">
            <w:pPr>
              <w:pStyle w:val="108"/>
              <w:rPr>
                <w:rFonts w:eastAsia="等线"/>
              </w:rPr>
            </w:pPr>
            <w:r>
              <w:rPr>
                <w:rFonts w:eastAsia="等线"/>
              </w:rPr>
              <w:t>10</w:t>
            </w:r>
          </w:p>
        </w:tc>
        <w:tc>
          <w:tcPr>
            <w:tcW w:w="1841" w:type="dxa"/>
          </w:tcPr>
          <w:p w14:paraId="311EBCB1">
            <w:pPr>
              <w:pStyle w:val="108"/>
              <w:rPr>
                <w:rFonts w:eastAsia="等线"/>
              </w:rPr>
            </w:pPr>
            <w:r>
              <w:rPr>
                <w:rFonts w:eastAsia="等线"/>
              </w:rPr>
              <w:t>80</w:t>
            </w:r>
          </w:p>
        </w:tc>
        <w:tc>
          <w:tcPr>
            <w:tcW w:w="1817" w:type="dxa"/>
          </w:tcPr>
          <w:p w14:paraId="1DA15F0C">
            <w:pPr>
              <w:pStyle w:val="108"/>
              <w:rPr>
                <w:rFonts w:eastAsia="等线"/>
              </w:rPr>
            </w:pPr>
            <w:r>
              <w:rPr>
                <w:rFonts w:eastAsia="等线"/>
              </w:rPr>
              <w:t>Default @16kHz</w:t>
            </w:r>
          </w:p>
        </w:tc>
        <w:tc>
          <w:tcPr>
            <w:tcW w:w="1586" w:type="dxa"/>
          </w:tcPr>
          <w:p w14:paraId="77AAE8AE">
            <w:pPr>
              <w:pStyle w:val="108"/>
              <w:rPr>
                <w:rFonts w:eastAsia="等线"/>
              </w:rPr>
            </w:pPr>
            <w:r>
              <w:rPr>
                <w:rFonts w:eastAsia="等线"/>
              </w:rPr>
              <w:t>20ms (320 samples)</w:t>
            </w:r>
          </w:p>
        </w:tc>
        <w:tc>
          <w:tcPr>
            <w:tcW w:w="1586" w:type="dxa"/>
          </w:tcPr>
          <w:p w14:paraId="7283FFB4">
            <w:pPr>
              <w:pStyle w:val="108"/>
              <w:rPr>
                <w:rFonts w:eastAsia="等线"/>
              </w:rPr>
            </w:pPr>
            <w:r>
              <w:rPr>
                <w:rFonts w:eastAsia="等线"/>
              </w:rPr>
              <w:t>4</w:t>
            </w:r>
          </w:p>
        </w:tc>
      </w:tr>
      <w:tr w14:paraId="0F24F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trPr>
        <w:tc>
          <w:tcPr>
            <w:tcW w:w="1645" w:type="dxa"/>
          </w:tcPr>
          <w:p w14:paraId="2DFCD494">
            <w:pPr>
              <w:pStyle w:val="108"/>
              <w:rPr>
                <w:rFonts w:eastAsia="等线"/>
              </w:rPr>
            </w:pPr>
            <w:r>
              <w:rPr>
                <w:rFonts w:eastAsia="等线"/>
              </w:rPr>
              <w:t>6</w:t>
            </w:r>
          </w:p>
        </w:tc>
        <w:tc>
          <w:tcPr>
            <w:tcW w:w="1121" w:type="dxa"/>
          </w:tcPr>
          <w:p w14:paraId="2B521296">
            <w:pPr>
              <w:pStyle w:val="108"/>
              <w:rPr>
                <w:rFonts w:eastAsia="等线"/>
              </w:rPr>
            </w:pPr>
            <w:r>
              <w:rPr>
                <w:rFonts w:eastAsia="等线"/>
              </w:rPr>
              <w:t>20</w:t>
            </w:r>
          </w:p>
        </w:tc>
        <w:tc>
          <w:tcPr>
            <w:tcW w:w="1841" w:type="dxa"/>
          </w:tcPr>
          <w:p w14:paraId="31BF24E1">
            <w:pPr>
              <w:pStyle w:val="108"/>
              <w:rPr>
                <w:rFonts w:eastAsia="等线"/>
              </w:rPr>
            </w:pPr>
            <w:r>
              <w:rPr>
                <w:rFonts w:eastAsia="等线"/>
              </w:rPr>
              <w:t>80</w:t>
            </w:r>
          </w:p>
        </w:tc>
        <w:tc>
          <w:tcPr>
            <w:tcW w:w="1817" w:type="dxa"/>
          </w:tcPr>
          <w:p w14:paraId="6B7EA4A0">
            <w:pPr>
              <w:pStyle w:val="108"/>
              <w:rPr>
                <w:rFonts w:eastAsia="等线"/>
              </w:rPr>
            </w:pPr>
            <w:r>
              <w:rPr>
                <w:rFonts w:eastAsia="等线"/>
              </w:rPr>
              <w:t>Default @16kHz</w:t>
            </w:r>
          </w:p>
        </w:tc>
        <w:tc>
          <w:tcPr>
            <w:tcW w:w="1586" w:type="dxa"/>
          </w:tcPr>
          <w:p w14:paraId="6B34AA4B">
            <w:pPr>
              <w:pStyle w:val="108"/>
              <w:rPr>
                <w:rFonts w:eastAsia="等线"/>
              </w:rPr>
            </w:pPr>
            <w:r>
              <w:rPr>
                <w:rFonts w:eastAsia="等线"/>
              </w:rPr>
              <w:t>20ms (320 samples)</w:t>
            </w:r>
          </w:p>
        </w:tc>
        <w:tc>
          <w:tcPr>
            <w:tcW w:w="1586" w:type="dxa"/>
          </w:tcPr>
          <w:p w14:paraId="64C8B124">
            <w:pPr>
              <w:pStyle w:val="108"/>
              <w:rPr>
                <w:rFonts w:eastAsia="等线"/>
              </w:rPr>
            </w:pPr>
            <w:r>
              <w:rPr>
                <w:rFonts w:eastAsia="等线"/>
              </w:rPr>
              <w:t>4</w:t>
            </w:r>
          </w:p>
        </w:tc>
      </w:tr>
    </w:tbl>
    <w:p w14:paraId="42FE77F8">
      <w:r>
        <w:t>The experiment configuration is very similar to clause 7.1.5.1, meaning the bitrates and loss percentages (up to 4.5 kbps) were chosen based on the data shared in [3].</w:t>
      </w:r>
    </w:p>
    <w:p w14:paraId="257B671E">
      <w:pPr>
        <w:pStyle w:val="7"/>
      </w:pPr>
      <w:bookmarkStart w:id="338" w:name="_Toc22717"/>
      <w:bookmarkStart w:id="339" w:name="_Toc763355861"/>
      <w:r>
        <w:rPr>
          <w:rFonts w:hint="eastAsia"/>
          <w:lang w:val="en-US" w:eastAsia="zh-CN"/>
        </w:rPr>
        <w:t>7.1.5.2.</w:t>
      </w:r>
      <w:r>
        <w:rPr>
          <w:lang w:val="en-US" w:eastAsia="zh-CN"/>
        </w:rPr>
        <w:t>2</w:t>
      </w:r>
      <w:r>
        <w:rPr>
          <w:rFonts w:hint="eastAsia"/>
          <w:lang w:val="en-US" w:eastAsia="zh-CN"/>
        </w:rPr>
        <w:tab/>
      </w:r>
      <w:r>
        <w:t>Packet loss simulation</w:t>
      </w:r>
      <w:bookmarkEnd w:id="338"/>
      <w:bookmarkEnd w:id="339"/>
    </w:p>
    <w:p w14:paraId="61EB8411">
      <w:r>
        <w:t>The same simulation as described in clause 7.1.5.1.1 was followed, adapting also for 6 blocks for the DAC model running at 24 kHz. Interleaving was also simulated for extra latency cases.</w:t>
      </w:r>
    </w:p>
    <w:p w14:paraId="7BE8066B">
      <w:pPr>
        <w:pStyle w:val="7"/>
      </w:pPr>
      <w:bookmarkStart w:id="340" w:name="_Toc15235"/>
      <w:bookmarkStart w:id="341" w:name="_Toc654648649"/>
      <w:r>
        <w:rPr>
          <w:rFonts w:hint="eastAsia"/>
          <w:lang w:val="en-US" w:eastAsia="zh-CN"/>
        </w:rPr>
        <w:t>7.1.5.2.</w:t>
      </w:r>
      <w:r>
        <w:rPr>
          <w:lang w:val="en-US" w:eastAsia="zh-CN"/>
        </w:rPr>
        <w:t>3</w:t>
      </w:r>
      <w:r>
        <w:rPr>
          <w:rFonts w:hint="eastAsia"/>
          <w:lang w:val="en-US" w:eastAsia="zh-CN"/>
        </w:rPr>
        <w:tab/>
      </w:r>
      <w:r>
        <w:t>Results</w:t>
      </w:r>
      <w:bookmarkEnd w:id="340"/>
      <w:bookmarkEnd w:id="341"/>
    </w:p>
    <w:p w14:paraId="0F4B25C5">
      <w:r>
        <w:t>A MUSHRA test following a very similar design as in clause 7.1.5.1 was conducted involving 8 listeners. 7 conditions, all sampled or resampled at 16 kHz are under test as described as follows:</w:t>
      </w:r>
    </w:p>
    <w:p w14:paraId="50F4A373">
      <w:pPr>
        <w:pStyle w:val="156"/>
        <w:numPr>
          <w:ilvl w:val="0"/>
          <w:numId w:val="12"/>
        </w:numPr>
      </w:pPr>
      <w:r>
        <w:t>Hidden reference</w:t>
      </w:r>
    </w:p>
    <w:p w14:paraId="542F450C">
      <w:pPr>
        <w:pStyle w:val="156"/>
        <w:numPr>
          <w:ilvl w:val="0"/>
          <w:numId w:val="12"/>
        </w:numPr>
      </w:pPr>
      <w:r>
        <w:t xml:space="preserve">3.5 kHz low pass filtered anchor   </w:t>
      </w:r>
    </w:p>
    <w:p w14:paraId="3478C822">
      <w:pPr>
        <w:pStyle w:val="156"/>
        <w:numPr>
          <w:ilvl w:val="0"/>
          <w:numId w:val="12"/>
        </w:numPr>
      </w:pPr>
      <w:r>
        <w:t>DAC-IBM 1.5 kbps, 3 % loss, non-interleaving PLC</w:t>
      </w:r>
    </w:p>
    <w:p w14:paraId="18A293F9">
      <w:pPr>
        <w:pStyle w:val="156"/>
        <w:numPr>
          <w:ilvl w:val="0"/>
          <w:numId w:val="12"/>
        </w:numPr>
      </w:pPr>
      <w:r>
        <w:t>DAC-16kHz 1.5 kbps, 3 % loss, non-interleaving PLC</w:t>
      </w:r>
    </w:p>
    <w:p w14:paraId="30138635">
      <w:pPr>
        <w:pStyle w:val="156"/>
        <w:numPr>
          <w:ilvl w:val="0"/>
          <w:numId w:val="12"/>
        </w:numPr>
      </w:pPr>
      <w:r>
        <w:t>DAC-16kHz 4.5 kbps, 10 % loss, non-interleaving PLC</w:t>
      </w:r>
    </w:p>
    <w:p w14:paraId="7810756B">
      <w:pPr>
        <w:pStyle w:val="156"/>
        <w:numPr>
          <w:ilvl w:val="0"/>
          <w:numId w:val="12"/>
        </w:numPr>
      </w:pPr>
      <w:r>
        <w:t>DAC-16kHz 6 kbps, 20 % loss, non-interleaving PLC</w:t>
      </w:r>
    </w:p>
    <w:p w14:paraId="2A7585BB">
      <w:pPr>
        <w:pStyle w:val="156"/>
        <w:numPr>
          <w:ilvl w:val="0"/>
          <w:numId w:val="12"/>
        </w:numPr>
        <w:ind w:left="408"/>
        <w:rPr>
          <w:rFonts w:ascii="Arial" w:hAnsi="Arial"/>
          <w:b/>
          <w:sz w:val="24"/>
        </w:rPr>
      </w:pPr>
      <w:r>
        <w:t>DAC-16kHz 6 kbps, 20 % loss, interleaving PLC</w:t>
      </w:r>
    </w:p>
    <w:p w14:paraId="48F26B64">
      <w:r>
        <w:t>10 test items were included in the test, 8 clean speech and 2 noisy speech (20dB SNR). It is worth noting that the potential audio bandwidth advantage of the DAC-IBM processing speech at 24 kHz was eliminated by resampling the decoded speech at 16kHz.</w:t>
      </w:r>
    </w:p>
    <w:p w14:paraId="170EAE0D">
      <w:r>
        <w:drawing>
          <wp:inline distT="0" distB="0" distL="0" distR="0">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33"/>
                    <a:stretch>
                      <a:fillRect/>
                    </a:stretch>
                  </pic:blipFill>
                  <pic:spPr>
                    <a:xfrm>
                      <a:off x="0" y="0"/>
                      <a:ext cx="6257925" cy="3648075"/>
                    </a:xfrm>
                    <a:prstGeom prst="rect">
                      <a:avLst/>
                    </a:prstGeom>
                  </pic:spPr>
                </pic:pic>
              </a:graphicData>
            </a:graphic>
          </wp:inline>
        </w:drawing>
      </w:r>
    </w:p>
    <w:p w14:paraId="2937F095">
      <w:pPr>
        <w:pStyle w:val="122"/>
      </w:pPr>
      <w:r>
        <w:t>Fig 7.1.5.2-1: MUSHRA results for individual items and average averaged over all items</w:t>
      </w:r>
    </w:p>
    <w:p w14:paraId="65BC233D">
      <w:pPr>
        <w:pStyle w:val="156"/>
        <w:numPr>
          <w:ilvl w:val="0"/>
          <w:numId w:val="12"/>
        </w:numPr>
      </w:pPr>
      <w:r>
        <w:t>As also mentioned in clause 7.1.5.1.3, when only comparing the DAC model at different rates both 4.5 kbps at 10% PLR and 6 kbps at 20% PLR show significant improvement over 1.5 kbps at 3% PLR</w:t>
      </w:r>
    </w:p>
    <w:p w14:paraId="7DA0B5AC">
      <w:pPr>
        <w:pStyle w:val="156"/>
        <w:numPr>
          <w:ilvl w:val="0"/>
          <w:numId w:val="12"/>
        </w:numPr>
      </w:pPr>
      <w:r>
        <w:t>Comparing all DAC conditions to the specifically trained 1.5 kbps DAC-IBM version at 3% PLR, the DAC-IBM version outperforms significantly all other conditions.</w:t>
      </w:r>
    </w:p>
    <w:p w14:paraId="19667183">
      <w:pPr>
        <w:pStyle w:val="156"/>
        <w:numPr>
          <w:ilvl w:val="0"/>
          <w:numId w:val="12"/>
        </w:numPr>
      </w:pPr>
      <w:r>
        <w:t>Couple with higher loss percentage, both 4.5 kbps and 6 kbps variants show no significant improvement over 1.5kbps when specifically trained for this bitrate.</w:t>
      </w:r>
    </w:p>
    <w:p w14:paraId="290F7902">
      <w:pPr>
        <w:pStyle w:val="156"/>
        <w:numPr>
          <w:ilvl w:val="0"/>
          <w:numId w:val="12"/>
        </w:numPr>
        <w:spacing w:after="0"/>
        <w:ind w:left="0"/>
      </w:pPr>
      <w:r>
        <w:t>6 kbps with 20 % error rate was rated very close to 4.5 kbps with 10% error rate only when using interleaving and increasing the latency by an extra 80ms.</w:t>
      </w:r>
    </w:p>
    <w:p w14:paraId="0A1D62F8">
      <w:pPr>
        <w:pStyle w:val="156"/>
        <w:numPr>
          <w:ilvl w:val="0"/>
          <w:numId w:val="12"/>
        </w:numPr>
        <w:spacing w:after="0"/>
        <w:ind w:left="0"/>
      </w:pPr>
      <w:r>
        <w:t xml:space="preserve">All models under test were designed and trained without considering any packet error losses. Therefore, error </w:t>
      </w:r>
      <w:r>
        <w:tab/>
      </w:r>
      <w:r>
        <w:t>resilience can be improved by appropriate training or design choices.</w:t>
      </w:r>
    </w:p>
    <w:p w14:paraId="6F1C6D0A">
      <w:pPr>
        <w:pStyle w:val="114"/>
        <w:ind w:left="0" w:leftChars="0" w:firstLine="0" w:firstLineChars="0"/>
      </w:pPr>
    </w:p>
    <w:p w14:paraId="3DF636C1">
      <w:pPr>
        <w:pStyle w:val="5"/>
      </w:pPr>
      <w:bookmarkStart w:id="342" w:name="_Toc1121120162"/>
      <w:bookmarkStart w:id="343" w:name="_Toc214653564"/>
      <w:bookmarkStart w:id="344" w:name="_Toc9442"/>
      <w:r>
        <w:t>7.1.6</w:t>
      </w:r>
      <w:r>
        <w:tab/>
      </w:r>
      <w:r>
        <w:t>Conclusion on existing technology</w:t>
      </w:r>
      <w:bookmarkEnd w:id="342"/>
      <w:bookmarkEnd w:id="343"/>
      <w:bookmarkEnd w:id="344"/>
    </w:p>
    <w:p w14:paraId="299F7231">
      <w:r>
        <w:t>The following conclusions on existing technologies can be drawn based on this sub-clause 7.1:</w:t>
      </w:r>
    </w:p>
    <w:p w14:paraId="64EC80BD">
      <w:pPr>
        <w:pStyle w:val="114"/>
      </w:pPr>
      <w:r>
        <w:t>-</w:t>
      </w:r>
      <w:r>
        <w:tab/>
      </w:r>
      <w:r>
        <w:t>AI based solution may have the potential to provide substantial better audio quality compared to conventional solutions</w:t>
      </w:r>
    </w:p>
    <w:p w14:paraId="6013C2AD">
      <w:pPr>
        <w:pStyle w:val="114"/>
      </w:pPr>
      <w:r>
        <w:t>-</w:t>
      </w:r>
      <w:r>
        <w:tab/>
      </w:r>
      <w:r>
        <w:t>Whether AI based codecs fit into complexity constraints of current chipset is FFS.</w:t>
      </w:r>
    </w:p>
    <w:p w14:paraId="712055E4">
      <w:pPr>
        <w:pStyle w:val="114"/>
      </w:pPr>
      <w:r>
        <w:tab/>
      </w:r>
      <w:r>
        <w:t>Increasing the frame duration to larger blocks than the standard 20 ms VoIP size seems to be beneficial for ultra-low bitrate coding.</w:t>
      </w:r>
    </w:p>
    <w:p w14:paraId="008BED04">
      <w:pPr>
        <w:pStyle w:val="114"/>
      </w:pPr>
      <w:r>
        <w:t>-</w:t>
      </w:r>
      <w:r>
        <w:tab/>
      </w:r>
      <w:r>
        <w:t xml:space="preserve">None of the presented solutions can be considered as a complete candidate for ULBC. </w:t>
      </w:r>
    </w:p>
    <w:p w14:paraId="13105632">
      <w:pPr>
        <w:pStyle w:val="114"/>
      </w:pPr>
      <w:r>
        <w:t>-</w:t>
      </w:r>
      <w:r>
        <w:tab/>
      </w:r>
      <w: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07ECC1C8">
      <w:pPr>
        <w:pStyle w:val="114"/>
      </w:pPr>
      <w:r>
        <w:t>-  The observations made in clause 7.1.5.1.6. suggests that more design freedom should be allowed in terms of bitrate and BLER to achieve best possible quality at a given SNR.</w:t>
      </w:r>
    </w:p>
    <w:p w14:paraId="651C6CAF">
      <w:pPr>
        <w:ind w:left="568" w:hanging="284"/>
        <w:contextualSpacing/>
      </w:pPr>
      <w:r>
        <w:t>-</w:t>
      </w:r>
      <w:r>
        <w:tab/>
      </w:r>
      <w:r>
        <w:t>Observations made in clause 7.1.5.4 suggest that optimal coding performance, even under error-prone conditions, is achieved when an appropriate training strategy is employed, e.g., by targeting a dedicated bit rate, and considering a specific BLER.</w:t>
      </w:r>
    </w:p>
    <w:p w14:paraId="3AC721BF">
      <w:pPr>
        <w:ind w:left="568" w:hanging="284"/>
      </w:pPr>
      <w:r>
        <w:t xml:space="preserve"> -</w:t>
      </w:r>
      <w:r>
        <w:tab/>
      </w:r>
      <w:r>
        <w:t>Bitrate scalability, e.g. as used in the existing model DAC, comes with a significant cost in performance, especially for the lower bitrates. While sharing the same architecture, models trained for specific operation modes, e.g. DAC-IBM, are much more efficient</w:t>
      </w:r>
      <w:r>
        <w:rPr>
          <w:rFonts w:hint="eastAsia" w:eastAsia="宋体"/>
          <w:lang w:val="en-US" w:eastAsia="zh-CN"/>
        </w:rPr>
        <w:t>.</w:t>
      </w:r>
    </w:p>
    <w:p w14:paraId="1A95ECBD">
      <w:pPr>
        <w:pStyle w:val="114"/>
      </w:pPr>
    </w:p>
    <w:p w14:paraId="74C7884A">
      <w:pPr>
        <w:pStyle w:val="87"/>
        <w:numPr>
          <w:ilvl w:val="255"/>
          <w:numId w:val="0"/>
        </w:numPr>
        <w:rPr>
          <w:rFonts w:eastAsia="宋体"/>
          <w:lang w:val="en-US" w:eastAsia="zh-CN"/>
        </w:rPr>
      </w:pPr>
      <w:r>
        <w:rPr>
          <w:rFonts w:hint="eastAsia" w:eastAsia="宋体"/>
          <w:lang w:val="en-US" w:eastAsia="zh-CN"/>
        </w:rPr>
        <w:t>]</w:t>
      </w:r>
    </w:p>
    <w:p w14:paraId="25C47935">
      <w:pPr>
        <w:pStyle w:val="4"/>
        <w:rPr>
          <w:rFonts w:eastAsia="宋体"/>
          <w:lang w:val="en-US" w:eastAsia="zh-CN"/>
        </w:rPr>
      </w:pPr>
      <w:bookmarkStart w:id="345" w:name="_Toc645043956"/>
      <w:bookmarkStart w:id="346" w:name="_Toc14245"/>
      <w:bookmarkStart w:id="347" w:name="_Toc214653565"/>
      <w:r>
        <w:rPr>
          <w:rFonts w:hint="eastAsia" w:eastAsia="宋体"/>
          <w:lang w:val="en-US" w:eastAsia="zh-CN"/>
        </w:rPr>
        <w:t>[</w:t>
      </w:r>
      <w:r>
        <w:t>7.2</w:t>
      </w:r>
      <w:r>
        <w:rPr>
          <w:rFonts w:hint="eastAsia" w:eastAsia="宋体"/>
          <w:lang w:val="en-US" w:eastAsia="zh-CN"/>
        </w:rPr>
        <w:tab/>
      </w:r>
      <w:r>
        <w:rPr>
          <w:rFonts w:hint="eastAsia"/>
        </w:rPr>
        <w:t>Very low bitrate listening test results</w:t>
      </w:r>
      <w:bookmarkEnd w:id="345"/>
      <w:bookmarkEnd w:id="346"/>
      <w:bookmarkEnd w:id="347"/>
    </w:p>
    <w:p w14:paraId="7D6A9AC6">
      <w:pPr>
        <w:pStyle w:val="5"/>
        <w:rPr>
          <w:lang w:val="en-US" w:eastAsia="zh-CN"/>
        </w:rPr>
      </w:pPr>
      <w:bookmarkStart w:id="348" w:name="_Toc214653566"/>
      <w:bookmarkStart w:id="349" w:name="_Toc18157"/>
      <w:bookmarkStart w:id="350" w:name="_Toc756318436"/>
      <w:r>
        <w:t>7.2.1</w:t>
      </w:r>
      <w:r>
        <w:tab/>
      </w:r>
      <w:r>
        <w:t>Overview</w:t>
      </w:r>
      <w:bookmarkEnd w:id="348"/>
      <w:bookmarkEnd w:id="349"/>
      <w:bookmarkEnd w:id="350"/>
    </w:p>
    <w:p w14:paraId="7DC0AACB">
      <w:bookmarkStart w:id="351" w:name="_Toc191892944"/>
      <w:bookmarkStart w:id="352" w:name="_Toc32175"/>
      <w:r>
        <w:t>There are several traditional (DSP based) speech codecs available for very low bit operation as described in</w:t>
      </w:r>
      <w:r>
        <w:rPr>
          <w:highlight w:val="yellow"/>
        </w:rPr>
        <w:t xml:space="preserve"> [</w:t>
      </w:r>
      <w:r>
        <w:rPr>
          <w:rFonts w:hint="eastAsia" w:eastAsia="宋体"/>
          <w:highlight w:val="yellow"/>
          <w:lang w:val="en-US" w:eastAsia="zh-CN"/>
        </w:rPr>
        <w:t>7-</w:t>
      </w:r>
      <w:r>
        <w:rPr>
          <w:highlight w:val="yellow"/>
        </w:rPr>
        <w:t>2]</w:t>
      </w:r>
      <w:r>
        <w:t>. They are commonly considered as vocoder-style codecs. They provide understandable voice quality with somewhat limited perceptual quality, often sounding a bit “synthetic”. Their bandwidth is usually limited to narrowband (4 kHz).</w:t>
      </w:r>
    </w:p>
    <w:p w14:paraId="63651A2A">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38A9B72B">
      <w:r>
        <w:t>Different ML codecs use varying sampling rates and some of those are different to the common 3GPP sampling rates. Thus we included different bandwidth limits to the listening test. Bandwidths included are:</w:t>
      </w:r>
    </w:p>
    <w:p w14:paraId="61E4B467">
      <w:pPr>
        <w:pStyle w:val="114"/>
        <w:rPr>
          <w:b/>
          <w:bCs/>
        </w:rPr>
      </w:pPr>
      <w:r>
        <w:rPr>
          <w:rFonts w:hint="eastAsia" w:eastAsia="宋体"/>
          <w:lang w:val="en-US" w:eastAsia="zh-CN"/>
        </w:rPr>
        <w:t>-</w:t>
      </w:r>
      <w:r>
        <w:rPr>
          <w:rFonts w:hint="eastAsia" w:eastAsia="宋体"/>
          <w:lang w:val="en-US" w:eastAsia="zh-CN"/>
        </w:rPr>
        <w:tab/>
      </w:r>
      <w:r>
        <w:t xml:space="preserve">Narrowband </w:t>
      </w:r>
      <w:r>
        <w:rPr>
          <w:b/>
          <w:bCs/>
        </w:rPr>
        <w:t>(NB) 4 kHz</w:t>
      </w:r>
    </w:p>
    <w:p w14:paraId="1DE9ADB5">
      <w:pPr>
        <w:pStyle w:val="114"/>
        <w:rPr>
          <w:b/>
          <w:bCs/>
        </w:rPr>
      </w:pPr>
      <w:r>
        <w:rPr>
          <w:rFonts w:hint="eastAsia" w:eastAsia="宋体"/>
          <w:b/>
          <w:bCs/>
          <w:lang w:val="en-US" w:eastAsia="zh-CN"/>
        </w:rPr>
        <w:t>-</w:t>
      </w:r>
      <w:r>
        <w:rPr>
          <w:rFonts w:hint="eastAsia" w:eastAsia="宋体"/>
          <w:b/>
          <w:bCs/>
          <w:lang w:val="en-US" w:eastAsia="zh-CN"/>
        </w:rPr>
        <w:tab/>
      </w:r>
      <w:r>
        <w:t xml:space="preserve">Mediumband </w:t>
      </w:r>
      <w:r>
        <w:rPr>
          <w:b/>
          <w:bCs/>
        </w:rPr>
        <w:t>(MB) 6 kHz</w:t>
      </w:r>
    </w:p>
    <w:p w14:paraId="28B9CDE0">
      <w:pPr>
        <w:pStyle w:val="114"/>
        <w:rPr>
          <w:b/>
          <w:bCs/>
        </w:rPr>
      </w:pPr>
      <w:r>
        <w:rPr>
          <w:rFonts w:hint="eastAsia" w:eastAsia="宋体"/>
          <w:b/>
          <w:bCs/>
          <w:lang w:val="en-US" w:eastAsia="zh-CN"/>
        </w:rPr>
        <w:t>-</w:t>
      </w:r>
      <w:r>
        <w:rPr>
          <w:rFonts w:hint="eastAsia" w:eastAsia="宋体"/>
          <w:b/>
          <w:bCs/>
          <w:lang w:val="en-US" w:eastAsia="zh-CN"/>
        </w:rPr>
        <w:tab/>
      </w:r>
      <w:r>
        <w:t xml:space="preserve">Wideband </w:t>
      </w:r>
      <w:r>
        <w:rPr>
          <w:b/>
          <w:bCs/>
        </w:rPr>
        <w:t>(WB) 8 kHz</w:t>
      </w:r>
    </w:p>
    <w:p w14:paraId="7B1BCB09">
      <w:pPr>
        <w:pStyle w:val="114"/>
      </w:pPr>
      <w:r>
        <w:rPr>
          <w:rFonts w:hint="eastAsia" w:eastAsia="宋体"/>
          <w:b/>
          <w:bCs/>
          <w:lang w:val="en-US" w:eastAsia="zh-CN"/>
        </w:rPr>
        <w:t>-</w:t>
      </w:r>
      <w:r>
        <w:rPr>
          <w:rFonts w:hint="eastAsia" w:eastAsia="宋体"/>
          <w:b/>
          <w:bCs/>
          <w:lang w:val="en-US" w:eastAsia="zh-CN"/>
        </w:rPr>
        <w:tab/>
      </w:r>
      <w:r>
        <w:t>10 kHz</w:t>
      </w:r>
    </w:p>
    <w:p w14:paraId="74490F1A">
      <w:pPr>
        <w:pStyle w:val="114"/>
        <w:rPr>
          <w:b/>
          <w:bCs/>
        </w:rPr>
      </w:pPr>
      <w:r>
        <w:rPr>
          <w:rFonts w:hint="eastAsia" w:eastAsia="宋体"/>
          <w:lang w:val="en-US" w:eastAsia="zh-CN"/>
        </w:rPr>
        <w:t>-</w:t>
      </w:r>
      <w:r>
        <w:rPr>
          <w:rFonts w:hint="eastAsia" w:eastAsia="宋体"/>
          <w:lang w:val="en-US" w:eastAsia="zh-CN"/>
        </w:rPr>
        <w:tab/>
      </w:r>
      <w:r>
        <w:t xml:space="preserve">Semi-Super Wideband </w:t>
      </w:r>
      <w:r>
        <w:rPr>
          <w:b/>
          <w:bCs/>
        </w:rPr>
        <w:t>(SSWB) 12 kHz</w:t>
      </w:r>
    </w:p>
    <w:p w14:paraId="31D55BCC">
      <w:pPr>
        <w:pStyle w:val="114"/>
      </w:pPr>
      <w:r>
        <w:rPr>
          <w:rFonts w:hint="eastAsia" w:eastAsia="宋体"/>
          <w:b/>
          <w:bCs/>
          <w:lang w:val="en-US" w:eastAsia="zh-CN"/>
        </w:rPr>
        <w:t>-</w:t>
      </w:r>
      <w:r>
        <w:rPr>
          <w:rFonts w:hint="eastAsia" w:eastAsia="宋体"/>
          <w:b/>
          <w:bCs/>
          <w:lang w:val="en-US" w:eastAsia="zh-CN"/>
        </w:rPr>
        <w:tab/>
      </w:r>
      <w:r>
        <w:t>Super Wideband (SWB) 16 kHz</w:t>
      </w:r>
    </w:p>
    <w:p w14:paraId="612F649E">
      <w:pPr>
        <w:pStyle w:val="114"/>
      </w:pPr>
      <w:r>
        <w:rPr>
          <w:rFonts w:hint="eastAsia" w:eastAsia="宋体"/>
          <w:lang w:val="en-US" w:eastAsia="zh-CN"/>
        </w:rPr>
        <w:t>-</w:t>
      </w:r>
      <w:r>
        <w:rPr>
          <w:rFonts w:hint="eastAsia" w:eastAsia="宋体"/>
          <w:lang w:val="en-US" w:eastAsia="zh-CN"/>
        </w:rPr>
        <w:tab/>
      </w:r>
      <w:r>
        <w:t xml:space="preserve">Fullband </w:t>
      </w:r>
      <w:r>
        <w:rPr>
          <w:b/>
          <w:bCs/>
        </w:rPr>
        <w:t>(FB) 20 kHz</w:t>
      </w:r>
    </w:p>
    <w:p w14:paraId="7233F47C">
      <w:r>
        <w:t xml:space="preserve">For the listening test three DSP based vocoder style codecs were chosen: </w:t>
      </w:r>
    </w:p>
    <w:p w14:paraId="4E373940">
      <w:pPr>
        <w:pStyle w:val="114"/>
        <w:rPr>
          <w:highlight w:val="yellow"/>
        </w:rPr>
      </w:pPr>
      <w:r>
        <w:rPr>
          <w:rFonts w:hint="eastAsia" w:eastAsia="宋体"/>
          <w:lang w:val="en-US" w:eastAsia="zh-CN"/>
        </w:rPr>
        <w:t>-</w:t>
      </w:r>
      <w:r>
        <w:rPr>
          <w:rFonts w:hint="eastAsia" w:eastAsia="宋体"/>
          <w:lang w:val="en-US" w:eastAsia="zh-CN"/>
        </w:rPr>
        <w:tab/>
      </w:r>
      <w:r>
        <w:t xml:space="preserve">Codec2 0.7, </w:t>
      </w:r>
      <w:r>
        <w:rPr>
          <w:b/>
          <w:bCs/>
        </w:rPr>
        <w:t>1.3</w:t>
      </w:r>
      <w:r>
        <w:t xml:space="preserve">, </w:t>
      </w:r>
      <w:r>
        <w:rPr>
          <w:b/>
          <w:bCs/>
        </w:rPr>
        <w:t>2.4,</w:t>
      </w:r>
      <w:r>
        <w:t xml:space="preserve"> and 3.2 kbit/s, tested using ffmpeg</w:t>
      </w:r>
      <w:r>
        <w:rPr>
          <w:highlight w:val="yellow"/>
        </w:rPr>
        <w:t xml:space="preserve"> [</w:t>
      </w:r>
      <w:r>
        <w:rPr>
          <w:rFonts w:hint="eastAsia" w:eastAsia="宋体"/>
          <w:highlight w:val="yellow"/>
          <w:lang w:val="en-US" w:eastAsia="zh-CN"/>
        </w:rPr>
        <w:t>7-</w:t>
      </w:r>
      <w:r>
        <w:rPr>
          <w:highlight w:val="yellow"/>
        </w:rPr>
        <w:t xml:space="preserve">3], </w:t>
      </w:r>
      <w:r>
        <w:rPr>
          <w:rFonts w:hint="eastAsia" w:eastAsia="宋体"/>
          <w:highlight w:val="yellow"/>
          <w:lang w:val="en-US" w:eastAsia="zh-CN"/>
        </w:rPr>
        <w:t>7-</w:t>
      </w:r>
      <w:r>
        <w:rPr>
          <w:highlight w:val="yellow"/>
        </w:rPr>
        <w:t>[4]</w:t>
      </w:r>
    </w:p>
    <w:p w14:paraId="379C1DFF">
      <w:pPr>
        <w:pStyle w:val="114"/>
        <w:rPr>
          <w:highlight w:val="yellow"/>
        </w:rPr>
      </w:pPr>
      <w:r>
        <w:rPr>
          <w:rFonts w:hint="eastAsia" w:eastAsia="宋体"/>
          <w:lang w:val="en-US" w:eastAsia="zh-CN"/>
        </w:rPr>
        <w:t>-</w:t>
      </w:r>
      <w:r>
        <w:rPr>
          <w:rFonts w:hint="eastAsia" w:eastAsia="宋体"/>
          <w:lang w:val="en-US" w:eastAsia="zh-CN"/>
        </w:rPr>
        <w:tab/>
      </w:r>
      <w:r>
        <w:t xml:space="preserve">MELP </w:t>
      </w:r>
      <w:r>
        <w:rPr>
          <w:b/>
          <w:bCs/>
        </w:rPr>
        <w:t>2.4</w:t>
      </w:r>
      <w:r>
        <w:t xml:space="preserve"> kbit/s</w:t>
      </w:r>
      <w:r>
        <w:rPr>
          <w:highlight w:val="yellow"/>
        </w:rPr>
        <w:t xml:space="preserve"> [</w:t>
      </w:r>
      <w:r>
        <w:rPr>
          <w:rFonts w:hint="eastAsia" w:eastAsia="宋体"/>
          <w:highlight w:val="yellow"/>
          <w:lang w:val="en-US" w:eastAsia="zh-CN"/>
        </w:rPr>
        <w:t>7-</w:t>
      </w:r>
      <w:r>
        <w:rPr>
          <w:highlight w:val="yellow"/>
        </w:rPr>
        <w:t>5]</w:t>
      </w:r>
    </w:p>
    <w:p w14:paraId="7B379FFE">
      <w:pPr>
        <w:pStyle w:val="114"/>
      </w:pPr>
      <w:r>
        <w:rPr>
          <w:rFonts w:hint="eastAsia" w:eastAsia="宋体"/>
          <w:lang w:val="en-US" w:eastAsia="zh-CN"/>
        </w:rPr>
        <w:t>-</w:t>
      </w:r>
      <w:r>
        <w:rPr>
          <w:rFonts w:hint="eastAsia" w:eastAsia="宋体"/>
          <w:lang w:val="en-US" w:eastAsia="zh-CN"/>
        </w:rPr>
        <w:tab/>
      </w:r>
      <w:r>
        <w:t xml:space="preserve">MPEG4 HVXC </w:t>
      </w:r>
      <w:r>
        <w:rPr>
          <w:b/>
          <w:bCs/>
        </w:rPr>
        <w:t>2.0</w:t>
      </w:r>
      <w:r>
        <w:t xml:space="preserve"> and 4.0 kbit/s </w:t>
      </w:r>
      <w:r>
        <w:rPr>
          <w:highlight w:val="yellow"/>
        </w:rPr>
        <w:t>[</w:t>
      </w:r>
      <w:r>
        <w:rPr>
          <w:rFonts w:hint="eastAsia" w:eastAsia="宋体"/>
          <w:highlight w:val="yellow"/>
          <w:lang w:val="en-US" w:eastAsia="zh-CN"/>
        </w:rPr>
        <w:t>7-</w:t>
      </w:r>
      <w:r>
        <w:rPr>
          <w:highlight w:val="yellow"/>
        </w:rPr>
        <w:t>6]</w:t>
      </w:r>
    </w:p>
    <w:p w14:paraId="2001C3BE">
      <w:r>
        <w:t>3GPP solutions at slightly higher bitrates are represented by:</w:t>
      </w:r>
    </w:p>
    <w:p w14:paraId="7EBF1C39">
      <w:pPr>
        <w:pStyle w:val="114"/>
      </w:pPr>
      <w:r>
        <w:rPr>
          <w:rFonts w:hint="eastAsia" w:eastAsia="宋体"/>
          <w:lang w:val="en-US" w:eastAsia="zh-CN"/>
        </w:rPr>
        <w:t>-</w:t>
      </w:r>
      <w:r>
        <w:rPr>
          <w:rFonts w:hint="eastAsia" w:eastAsia="宋体"/>
          <w:lang w:val="en-US" w:eastAsia="zh-CN"/>
        </w:rPr>
        <w:tab/>
      </w:r>
      <w:r>
        <w:t xml:space="preserve">AMR </w:t>
      </w:r>
      <w:r>
        <w:rPr>
          <w:b/>
          <w:bCs/>
        </w:rPr>
        <w:t>4.75</w:t>
      </w:r>
      <w:r>
        <w:t xml:space="preserve"> and 7.95 kbit/s</w:t>
      </w:r>
    </w:p>
    <w:p w14:paraId="04AAAC80">
      <w:pPr>
        <w:pStyle w:val="114"/>
      </w:pPr>
      <w:r>
        <w:rPr>
          <w:rFonts w:hint="eastAsia" w:eastAsia="宋体"/>
          <w:lang w:val="en-US" w:eastAsia="zh-CN"/>
        </w:rPr>
        <w:t>-</w:t>
      </w:r>
      <w:r>
        <w:rPr>
          <w:rFonts w:hint="eastAsia" w:eastAsia="宋体"/>
          <w:lang w:val="en-US" w:eastAsia="zh-CN"/>
        </w:rPr>
        <w:tab/>
      </w:r>
      <w:r>
        <w:t xml:space="preserve">AMR-WB </w:t>
      </w:r>
      <w:r>
        <w:rPr>
          <w:b/>
          <w:bCs/>
        </w:rPr>
        <w:t>6.6</w:t>
      </w:r>
      <w:r>
        <w:t>, 8.85, and 12.65 kbit/s</w:t>
      </w:r>
    </w:p>
    <w:p w14:paraId="22A84C4B">
      <w:pPr>
        <w:pStyle w:val="114"/>
      </w:pPr>
      <w:r>
        <w:rPr>
          <w:rFonts w:hint="eastAsia" w:eastAsia="宋体"/>
          <w:lang w:val="en-US" w:eastAsia="zh-CN"/>
        </w:rPr>
        <w:t>-</w:t>
      </w:r>
      <w:r>
        <w:rPr>
          <w:rFonts w:hint="eastAsia" w:eastAsia="宋体"/>
          <w:lang w:val="en-US" w:eastAsia="zh-CN"/>
        </w:rPr>
        <w:tab/>
      </w:r>
      <w:r>
        <w:t xml:space="preserve">EVS-NB </w:t>
      </w:r>
      <w:r>
        <w:rPr>
          <w:b/>
          <w:bCs/>
        </w:rPr>
        <w:t>5.9</w:t>
      </w:r>
      <w:r>
        <w:t xml:space="preserve"> and 7.2 kbit/s</w:t>
      </w:r>
    </w:p>
    <w:p w14:paraId="2D83B004">
      <w:pPr>
        <w:pStyle w:val="114"/>
      </w:pPr>
      <w:r>
        <w:rPr>
          <w:rFonts w:hint="eastAsia" w:eastAsia="宋体"/>
          <w:lang w:val="en-US" w:eastAsia="zh-CN"/>
        </w:rPr>
        <w:t>-</w:t>
      </w:r>
      <w:r>
        <w:rPr>
          <w:rFonts w:hint="eastAsia" w:eastAsia="宋体"/>
          <w:lang w:val="en-US" w:eastAsia="zh-CN"/>
        </w:rPr>
        <w:tab/>
      </w:r>
      <w:r>
        <w:t xml:space="preserve">EVS-WB </w:t>
      </w:r>
      <w:r>
        <w:rPr>
          <w:b/>
          <w:bCs/>
        </w:rPr>
        <w:t>5.9</w:t>
      </w:r>
      <w:r>
        <w:t>, 7.2, and 9.6 kbit/s</w:t>
      </w:r>
    </w:p>
    <w:p w14:paraId="300449F8">
      <w:pPr>
        <w:pStyle w:val="114"/>
      </w:pPr>
      <w:r>
        <w:rPr>
          <w:rFonts w:hint="eastAsia" w:eastAsia="宋体"/>
          <w:lang w:val="en-US" w:eastAsia="zh-CN"/>
        </w:rPr>
        <w:t>-</w:t>
      </w:r>
      <w:r>
        <w:rPr>
          <w:rFonts w:hint="eastAsia" w:eastAsia="宋体"/>
          <w:lang w:val="en-US" w:eastAsia="zh-CN"/>
        </w:rPr>
        <w:tab/>
      </w:r>
      <w:r>
        <w:t xml:space="preserve">EVS-SWB </w:t>
      </w:r>
      <w:r>
        <w:rPr>
          <w:b/>
          <w:bCs/>
        </w:rPr>
        <w:t>9.6</w:t>
      </w:r>
      <w:r>
        <w:t xml:space="preserve"> and 13.2 kbit/s</w:t>
      </w:r>
    </w:p>
    <w:p w14:paraId="2F9671A2">
      <w:r>
        <w:t>Finally tested ML/AI based codecs include:</w:t>
      </w:r>
    </w:p>
    <w:p w14:paraId="399212B8">
      <w:pPr>
        <w:pStyle w:val="114"/>
        <w:rPr>
          <w:highlight w:val="yellow"/>
        </w:rPr>
      </w:pPr>
      <w:r>
        <w:rPr>
          <w:rFonts w:hint="eastAsia" w:eastAsia="宋体"/>
          <w:lang w:val="en-US" w:eastAsia="zh-CN"/>
        </w:rPr>
        <w:t>-</w:t>
      </w:r>
      <w:r>
        <w:rPr>
          <w:rFonts w:hint="eastAsia" w:eastAsia="宋体"/>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w:t>
      </w:r>
      <w:r>
        <w:rPr>
          <w:highlight w:val="yellow"/>
        </w:rPr>
        <w:t xml:space="preserve"> [</w:t>
      </w:r>
      <w:r>
        <w:rPr>
          <w:rFonts w:hint="eastAsia" w:eastAsia="宋体"/>
          <w:highlight w:val="yellow"/>
          <w:lang w:val="en-US" w:eastAsia="zh-CN"/>
        </w:rPr>
        <w:t>7-</w:t>
      </w:r>
      <w:r>
        <w:rPr>
          <w:highlight w:val="yellow"/>
        </w:rPr>
        <w:t>7]</w:t>
      </w:r>
    </w:p>
    <w:p w14:paraId="33E4DF88">
      <w:pPr>
        <w:pStyle w:val="114"/>
      </w:pPr>
      <w:r>
        <w:rPr>
          <w:rFonts w:hint="eastAsia" w:eastAsia="宋体"/>
          <w:lang w:val="en-US" w:eastAsia="zh-CN"/>
        </w:rPr>
        <w:t>-</w:t>
      </w:r>
      <w:r>
        <w:rPr>
          <w:rFonts w:hint="eastAsia" w:eastAsia="宋体"/>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highlight w:val="yellow"/>
        </w:rPr>
        <w:t>[</w:t>
      </w:r>
      <w:r>
        <w:rPr>
          <w:rFonts w:hint="eastAsia" w:eastAsia="宋体"/>
          <w:highlight w:val="yellow"/>
          <w:lang w:val="en-US" w:eastAsia="zh-CN"/>
        </w:rPr>
        <w:t>7-</w:t>
      </w:r>
      <w:r>
        <w:rPr>
          <w:highlight w:val="yellow"/>
        </w:rPr>
        <w:t>8]</w:t>
      </w:r>
    </w:p>
    <w:p w14:paraId="6E603135">
      <w:r>
        <w:rPr>
          <w:b/>
          <w:bCs/>
        </w:rPr>
        <w:t>Bolded</w:t>
      </w:r>
      <w:r>
        <w:t xml:space="preserve"> bitrates and bandwidths were tested in both ACR and DCR listening tests.</w:t>
      </w:r>
    </w:p>
    <w:p w14:paraId="7B4C9F0F">
      <w:r>
        <w:t>The sizes of ML codec models vary wildly. Some of them are reasonably sized (e.g., few tens of megabytes), but sometimes they are several gigabytes in size.</w:t>
      </w:r>
    </w:p>
    <w:p w14:paraId="457EF65D">
      <w:r>
        <w:t>For codecs in current tests:</w:t>
      </w:r>
    </w:p>
    <w:p w14:paraId="32BE27A0">
      <w:pPr>
        <w:pStyle w:val="114"/>
      </w:pPr>
      <w:r>
        <w:rPr>
          <w:rFonts w:hint="eastAsia" w:eastAsia="宋体"/>
          <w:lang w:val="en-US" w:eastAsia="zh-CN"/>
        </w:rPr>
        <w:t>-</w:t>
      </w:r>
      <w:r>
        <w:rPr>
          <w:rFonts w:hint="eastAsia" w:eastAsia="宋体"/>
          <w:lang w:val="en-US" w:eastAsia="zh-CN"/>
        </w:rPr>
        <w:tab/>
      </w:r>
      <w:r>
        <w:t>Descript-audio-codec uses “weight.pth”-file of size 292MB.</w:t>
      </w:r>
    </w:p>
    <w:p w14:paraId="4402F6CC">
      <w:pPr>
        <w:pStyle w:val="114"/>
        <w:rPr>
          <w:rStyle w:val="176"/>
        </w:rPr>
      </w:pPr>
      <w:r>
        <w:rPr>
          <w:rFonts w:hint="eastAsia" w:eastAsia="宋体"/>
          <w:lang w:val="en-US" w:eastAsia="zh-CN"/>
        </w:rPr>
        <w:t>-</w:t>
      </w:r>
      <w:r>
        <w:rPr>
          <w:rFonts w:hint="eastAsia" w:eastAsia="宋体"/>
          <w:lang w:val="en-US" w:eastAsia="zh-CN"/>
        </w:rPr>
        <w:tab/>
      </w:r>
      <w:r>
        <w:t>TSAC codec apparently has for mono operation two files “dac_mono_q8.bin” and “tsac_mono_q8.bin” for a total of 128MB.</w:t>
      </w:r>
    </w:p>
    <w:p w14:paraId="40C2C980">
      <w:pPr>
        <w:pStyle w:val="5"/>
      </w:pPr>
      <w:bookmarkStart w:id="353" w:name="_Toc488247259"/>
      <w:bookmarkStart w:id="354" w:name="_Toc214653567"/>
      <w:bookmarkStart w:id="355" w:name="_Toc26061"/>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bookmarkEnd w:id="353"/>
      <w:bookmarkEnd w:id="354"/>
      <w:bookmarkEnd w:id="355"/>
    </w:p>
    <w:p w14:paraId="0BB901BB">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highlight w:val="yellow"/>
        </w:rPr>
        <w:t>[</w:t>
      </w:r>
      <w:r>
        <w:rPr>
          <w:rFonts w:hint="eastAsia" w:eastAsia="宋体"/>
          <w:highlight w:val="yellow"/>
          <w:lang w:val="en-US" w:eastAsia="zh-CN"/>
        </w:rPr>
        <w:t>7-</w:t>
      </w:r>
      <w:r>
        <w:rPr>
          <w:highlight w:val="yellow"/>
        </w:rPr>
        <w:t>9].</w:t>
      </w:r>
      <w:r>
        <w:t xml:space="preserve"> The voting scale is extended as shown in Table 7.2.2-1 and Figure </w:t>
      </w:r>
      <w:r>
        <w:rPr>
          <w:rFonts w:hint="eastAsia" w:eastAsia="宋体"/>
          <w:lang w:val="en-US" w:eastAsia="zh-CN"/>
        </w:rPr>
        <w:t>7.</w:t>
      </w:r>
      <w:r>
        <w:rPr>
          <w:rFonts w:eastAsia="宋体"/>
          <w:lang w:val="en-US" w:eastAsia="zh-CN"/>
        </w:rPr>
        <w:t>2</w:t>
      </w:r>
      <w:r>
        <w:rPr>
          <w:rFonts w:hint="eastAsia" w:eastAsia="宋体"/>
          <w:lang w:val="en-US" w:eastAsia="zh-CN"/>
        </w:rPr>
        <w:t>.2-1</w:t>
      </w:r>
      <w:r>
        <w:t>.</w:t>
      </w:r>
      <w:bookmarkStart w:id="356" w:name="_Ref104287600"/>
    </w:p>
    <w:p w14:paraId="53840852">
      <w:pPr>
        <w:pStyle w:val="115"/>
      </w:pPr>
      <w:r>
        <w:t xml:space="preserve">Table </w:t>
      </w:r>
      <w:bookmarkEnd w:id="356"/>
      <w:r>
        <w:t>7.2.2-1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21C3CD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bottom w:val="single" w:color="auto" w:sz="4" w:space="0"/>
              <w:right w:val="single" w:color="auto" w:sz="4" w:space="0"/>
            </w:tcBorders>
            <w:noWrap/>
            <w:vAlign w:val="bottom"/>
          </w:tcPr>
          <w:p w14:paraId="0B402422">
            <w:r>
              <w:t>Grade</w:t>
            </w:r>
          </w:p>
        </w:tc>
        <w:tc>
          <w:tcPr>
            <w:tcW w:w="1041" w:type="dxa"/>
            <w:tcBorders>
              <w:top w:val="single" w:color="auto" w:sz="4" w:space="0"/>
              <w:left w:val="single" w:color="auto" w:sz="4" w:space="0"/>
              <w:bottom w:val="single" w:color="auto" w:sz="4" w:space="0"/>
            </w:tcBorders>
            <w:noWrap/>
            <w:vAlign w:val="bottom"/>
          </w:tcPr>
          <w:p w14:paraId="36B6E6DF">
            <w:r>
              <w:t>Quality</w:t>
            </w:r>
          </w:p>
        </w:tc>
      </w:tr>
      <w:tr w14:paraId="133E6B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6FB0B00C">
            <w:r>
              <w:t>5.5</w:t>
            </w:r>
          </w:p>
        </w:tc>
        <w:tc>
          <w:tcPr>
            <w:tcW w:w="1041" w:type="dxa"/>
            <w:tcBorders>
              <w:top w:val="single" w:color="auto" w:sz="4" w:space="0"/>
              <w:left w:val="single" w:color="auto" w:sz="4" w:space="0"/>
              <w:bottom w:val="nil"/>
            </w:tcBorders>
            <w:noWrap/>
            <w:vAlign w:val="bottom"/>
          </w:tcPr>
          <w:p w14:paraId="685EADCC"/>
        </w:tc>
      </w:tr>
      <w:tr w14:paraId="33C4749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00" w:hRule="atLeast"/>
          <w:jc w:val="center"/>
        </w:trPr>
        <w:tc>
          <w:tcPr>
            <w:tcW w:w="960" w:type="dxa"/>
            <w:tcBorders>
              <w:right w:val="single" w:color="auto" w:sz="4" w:space="0"/>
            </w:tcBorders>
            <w:noWrap/>
            <w:vAlign w:val="bottom"/>
          </w:tcPr>
          <w:p w14:paraId="5CAD6D79">
            <w:r>
              <w:t>5</w:t>
            </w:r>
          </w:p>
        </w:tc>
        <w:tc>
          <w:tcPr>
            <w:tcW w:w="1041" w:type="dxa"/>
            <w:tcBorders>
              <w:top w:val="nil"/>
              <w:left w:val="single" w:color="auto" w:sz="4" w:space="0"/>
              <w:bottom w:val="nil"/>
            </w:tcBorders>
            <w:noWrap/>
            <w:vAlign w:val="bottom"/>
          </w:tcPr>
          <w:p w14:paraId="044DB279">
            <w:r>
              <w:t>Excellent</w:t>
            </w:r>
          </w:p>
        </w:tc>
      </w:tr>
      <w:tr w14:paraId="3AD603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2B8C9C0">
            <w:r>
              <w:t>4.5</w:t>
            </w:r>
          </w:p>
        </w:tc>
        <w:tc>
          <w:tcPr>
            <w:tcW w:w="1041" w:type="dxa"/>
            <w:tcBorders>
              <w:top w:val="nil"/>
              <w:left w:val="single" w:color="auto" w:sz="4" w:space="0"/>
              <w:bottom w:val="nil"/>
            </w:tcBorders>
            <w:noWrap/>
            <w:vAlign w:val="bottom"/>
          </w:tcPr>
          <w:p w14:paraId="562093E1"/>
        </w:tc>
      </w:tr>
      <w:tr w14:paraId="5377D3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F4C04D1">
            <w:r>
              <w:t>4</w:t>
            </w:r>
          </w:p>
        </w:tc>
        <w:tc>
          <w:tcPr>
            <w:tcW w:w="1041" w:type="dxa"/>
            <w:tcBorders>
              <w:top w:val="nil"/>
              <w:left w:val="single" w:color="auto" w:sz="4" w:space="0"/>
              <w:bottom w:val="nil"/>
            </w:tcBorders>
            <w:noWrap/>
            <w:vAlign w:val="bottom"/>
          </w:tcPr>
          <w:p w14:paraId="62618D55">
            <w:r>
              <w:t>Good</w:t>
            </w:r>
          </w:p>
        </w:tc>
      </w:tr>
      <w:tr w14:paraId="1540A4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700F0AA">
            <w:r>
              <w:t>3.5</w:t>
            </w:r>
          </w:p>
        </w:tc>
        <w:tc>
          <w:tcPr>
            <w:tcW w:w="1041" w:type="dxa"/>
            <w:tcBorders>
              <w:top w:val="nil"/>
              <w:left w:val="single" w:color="auto" w:sz="4" w:space="0"/>
              <w:bottom w:val="nil"/>
            </w:tcBorders>
            <w:noWrap/>
            <w:vAlign w:val="bottom"/>
          </w:tcPr>
          <w:p w14:paraId="3A1D688C"/>
        </w:tc>
      </w:tr>
      <w:tr w14:paraId="312F99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6C048279">
            <w:r>
              <w:t>3</w:t>
            </w:r>
          </w:p>
        </w:tc>
        <w:tc>
          <w:tcPr>
            <w:tcW w:w="1041" w:type="dxa"/>
            <w:tcBorders>
              <w:top w:val="nil"/>
              <w:left w:val="single" w:color="auto" w:sz="4" w:space="0"/>
              <w:bottom w:val="nil"/>
            </w:tcBorders>
            <w:noWrap/>
            <w:vAlign w:val="bottom"/>
          </w:tcPr>
          <w:p w14:paraId="040E3C65">
            <w:r>
              <w:t>Fair</w:t>
            </w:r>
          </w:p>
        </w:tc>
      </w:tr>
      <w:tr w14:paraId="31A9A6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00" w:hRule="atLeast"/>
          <w:jc w:val="center"/>
        </w:trPr>
        <w:tc>
          <w:tcPr>
            <w:tcW w:w="960" w:type="dxa"/>
            <w:tcBorders>
              <w:right w:val="single" w:color="auto" w:sz="4" w:space="0"/>
            </w:tcBorders>
            <w:noWrap/>
            <w:vAlign w:val="bottom"/>
          </w:tcPr>
          <w:p w14:paraId="0A1FAC4C">
            <w:r>
              <w:t>2.5</w:t>
            </w:r>
          </w:p>
        </w:tc>
        <w:tc>
          <w:tcPr>
            <w:tcW w:w="1041" w:type="dxa"/>
            <w:tcBorders>
              <w:top w:val="nil"/>
              <w:left w:val="single" w:color="auto" w:sz="4" w:space="0"/>
              <w:bottom w:val="nil"/>
            </w:tcBorders>
            <w:noWrap/>
            <w:vAlign w:val="bottom"/>
          </w:tcPr>
          <w:p w14:paraId="7C21A451"/>
        </w:tc>
      </w:tr>
      <w:tr w14:paraId="6C2CBC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4756A00">
            <w:r>
              <w:t>2</w:t>
            </w:r>
          </w:p>
        </w:tc>
        <w:tc>
          <w:tcPr>
            <w:tcW w:w="1041" w:type="dxa"/>
            <w:tcBorders>
              <w:top w:val="nil"/>
              <w:left w:val="single" w:color="auto" w:sz="4" w:space="0"/>
              <w:bottom w:val="nil"/>
            </w:tcBorders>
            <w:noWrap/>
            <w:vAlign w:val="bottom"/>
          </w:tcPr>
          <w:p w14:paraId="377059AB">
            <w:r>
              <w:t>Poor</w:t>
            </w:r>
          </w:p>
        </w:tc>
      </w:tr>
      <w:tr w14:paraId="662A64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B4964DB">
            <w:r>
              <w:t>1.5</w:t>
            </w:r>
          </w:p>
        </w:tc>
        <w:tc>
          <w:tcPr>
            <w:tcW w:w="1041" w:type="dxa"/>
            <w:tcBorders>
              <w:top w:val="nil"/>
              <w:left w:val="single" w:color="auto" w:sz="4" w:space="0"/>
              <w:bottom w:val="nil"/>
            </w:tcBorders>
            <w:noWrap/>
            <w:vAlign w:val="bottom"/>
          </w:tcPr>
          <w:p w14:paraId="19AEE8EC"/>
        </w:tc>
      </w:tr>
      <w:tr w14:paraId="6C3878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35F4AC4">
            <w:r>
              <w:t>1</w:t>
            </w:r>
          </w:p>
        </w:tc>
        <w:tc>
          <w:tcPr>
            <w:tcW w:w="1041" w:type="dxa"/>
            <w:tcBorders>
              <w:top w:val="nil"/>
              <w:left w:val="single" w:color="auto" w:sz="4" w:space="0"/>
              <w:bottom w:val="nil"/>
            </w:tcBorders>
            <w:noWrap/>
            <w:vAlign w:val="bottom"/>
          </w:tcPr>
          <w:p w14:paraId="79C3EBC2">
            <w:r>
              <w:t>Bad</w:t>
            </w:r>
          </w:p>
        </w:tc>
      </w:tr>
      <w:tr w14:paraId="77063F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D6AE694">
            <w:r>
              <w:t>0.5</w:t>
            </w:r>
          </w:p>
        </w:tc>
        <w:tc>
          <w:tcPr>
            <w:tcW w:w="1041" w:type="dxa"/>
            <w:tcBorders>
              <w:top w:val="nil"/>
              <w:left w:val="single" w:color="auto" w:sz="4" w:space="0"/>
              <w:bottom w:val="single" w:color="auto" w:sz="4" w:space="0"/>
            </w:tcBorders>
            <w:noWrap/>
            <w:vAlign w:val="bottom"/>
          </w:tcPr>
          <w:p w14:paraId="191C8AD1"/>
        </w:tc>
      </w:tr>
    </w:tbl>
    <w:p w14:paraId="45C2E251"/>
    <w:p w14:paraId="60712281">
      <w:pPr>
        <w:jc w:val="center"/>
      </w:pPr>
      <w: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6F4589F9">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.2-1</w:t>
      </w:r>
      <w:r>
        <w:t xml:space="preserve"> Example of extended ACR 5 voting scale in the listening test software.</w:t>
      </w:r>
    </w:p>
    <w:p w14:paraId="59CB10DD">
      <w:pPr>
        <w:pStyle w:val="5"/>
      </w:pPr>
      <w:bookmarkStart w:id="357" w:name="_Toc214653568"/>
      <w:bookmarkStart w:id="358" w:name="_Toc436666826"/>
      <w:bookmarkStart w:id="359" w:name="_Toc30897"/>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bookmarkEnd w:id="357"/>
      <w:bookmarkEnd w:id="358"/>
      <w:bookmarkEnd w:id="359"/>
      <w:r>
        <w:t xml:space="preserve"> </w:t>
      </w:r>
    </w:p>
    <w:p w14:paraId="5E52CE6B">
      <w:r>
        <w:t xml:space="preserve">ACR listening results in Figure </w:t>
      </w:r>
      <w:r>
        <w:rPr>
          <w:rFonts w:hint="eastAsia" w:eastAsia="宋体"/>
          <w:lang w:val="en-US" w:eastAsia="zh-CN"/>
        </w:rPr>
        <w:t>7.</w:t>
      </w:r>
      <w:r>
        <w:rPr>
          <w:rFonts w:eastAsia="宋体"/>
          <w:lang w:val="en-US" w:eastAsia="zh-CN"/>
        </w:rPr>
        <w:t>2</w:t>
      </w:r>
      <w:r>
        <w:rPr>
          <w:rFonts w:hint="eastAsia" w:eastAsia="宋体"/>
          <w:lang w:val="en-US" w:eastAsia="zh-CN"/>
        </w:rPr>
        <w:t>.3-1</w:t>
      </w:r>
      <w:r>
        <w:t xml:space="preserve"> and Figure </w:t>
      </w:r>
      <w:r>
        <w:rPr>
          <w:rFonts w:hint="eastAsia" w:eastAsia="宋体"/>
          <w:lang w:val="en-US" w:eastAsia="zh-CN"/>
        </w:rPr>
        <w:t>7.</w:t>
      </w:r>
      <w:r>
        <w:rPr>
          <w:rFonts w:eastAsia="宋体"/>
          <w:lang w:val="en-US" w:eastAsia="zh-CN"/>
        </w:rPr>
        <w:t>2</w:t>
      </w:r>
      <w:r>
        <w:rPr>
          <w:rFonts w:hint="eastAsia" w:eastAsia="宋体"/>
          <w:lang w:val="en-US" w:eastAsia="zh-CN"/>
        </w:rPr>
        <w:t>.3-</w:t>
      </w:r>
      <w:r>
        <w:rPr>
          <w:rFonts w:eastAsia="宋体"/>
          <w:lang w:val="en-US" w:eastAsia="zh-CN"/>
        </w:rPr>
        <w:t>2</w:t>
      </w:r>
      <w: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29C5BA6F">
      <w:r>
        <w:t>Regarding DSP based vocoders, MELP 2.4k and MPEG4 HVXC perform better than Codec2. From quality point of view, they could be considered as reasonable references representing DSP based vocoders.</w:t>
      </w:r>
    </w:p>
    <w:p w14:paraId="218E0CD1">
      <w:r>
        <w:t>3GPP standard codecs AMR, AMR-WB and EVS at their lowest supported bitrates perform as expected and provide good targets for performance.</w:t>
      </w:r>
    </w:p>
    <w:p w14:paraId="618E7541">
      <w: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31353BD2"/>
    <w:p w14:paraId="6244AEC5">
      <w: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7FF1A057">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.3-1 </w:t>
      </w:r>
      <w:r>
        <w:t>Extended ACR5 listening results of low bit rate voice codecs in clean speech.</w:t>
      </w:r>
    </w:p>
    <w:p w14:paraId="73A13592">
      <w:pPr>
        <w:keepNext/>
      </w:pPr>
      <w: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0A910792">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.3-2</w:t>
      </w:r>
      <w:r>
        <w:t xml:space="preserve"> Extended ACR clean speech listening results with 14 listeners in curve format and logarithmic bitrate.</w:t>
      </w:r>
    </w:p>
    <w:p w14:paraId="78DC244F">
      <w:pPr>
        <w:pStyle w:val="5"/>
      </w:pPr>
      <w:bookmarkStart w:id="360" w:name="_Toc214653569"/>
      <w:bookmarkStart w:id="361" w:name="_Toc12396"/>
      <w:bookmarkStart w:id="362" w:name="_Toc1107722783"/>
      <w:r>
        <w:rPr>
          <w:rFonts w:hint="eastAsia"/>
          <w:lang w:val="en-US" w:eastAsia="zh-CN"/>
        </w:rPr>
        <w:t>7.</w:t>
      </w:r>
      <w:r>
        <w:rPr>
          <w:lang w:val="en-US" w:eastAsia="zh-CN"/>
        </w:rPr>
        <w:t>2</w:t>
      </w:r>
      <w:r>
        <w:rPr>
          <w:rFonts w:hint="eastAsia"/>
          <w:lang w:val="en-US" w:eastAsia="zh-CN"/>
        </w:rPr>
        <w:t>.4</w:t>
      </w:r>
      <w:r>
        <w:rPr>
          <w:rFonts w:hint="eastAsia"/>
          <w:lang w:val="en-US" w:eastAsia="zh-CN"/>
        </w:rPr>
        <w:tab/>
      </w:r>
      <w:r>
        <w:rPr>
          <w:rFonts w:hint="eastAsia"/>
          <w:lang w:val="en-US" w:eastAsia="zh-CN"/>
        </w:rPr>
        <w:t>D</w:t>
      </w:r>
      <w:r>
        <w:t>CR listening test results</w:t>
      </w:r>
      <w:bookmarkEnd w:id="360"/>
      <w:bookmarkEnd w:id="361"/>
      <w:bookmarkEnd w:id="362"/>
    </w:p>
    <w:p w14:paraId="3069D459">
      <w: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67043884">
      <w:pPr>
        <w:jc w:val="center"/>
      </w:pPr>
      <w: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27F90628">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.4-1 </w:t>
      </w:r>
      <w:r>
        <w:t>DCR listening test results of low bit rate voice codecs with clean speech</w:t>
      </w:r>
    </w:p>
    <w:p w14:paraId="6CA37D62">
      <w:pPr>
        <w:pStyle w:val="4"/>
      </w:pPr>
      <w:bookmarkStart w:id="363" w:name="_Toc961078038"/>
      <w:bookmarkStart w:id="364" w:name="_Toc214653570"/>
      <w:bookmarkStart w:id="365" w:name="_Toc15158"/>
      <w:r>
        <w:rPr>
          <w:rFonts w:hint="eastAsia"/>
          <w:lang w:val="en-US" w:eastAsia="zh-CN"/>
        </w:rPr>
        <w:t>[</w:t>
      </w:r>
      <w:r>
        <w:t>7.</w:t>
      </w:r>
      <w:r>
        <w:rPr>
          <w:lang w:val="en-US" w:eastAsia="zh-CN"/>
        </w:rPr>
        <w:t>3</w:t>
      </w:r>
      <w:r>
        <w:rPr>
          <w:rFonts w:hint="eastAsia"/>
          <w:lang w:val="en-US" w:eastAsia="zh-CN"/>
        </w:rPr>
        <w:tab/>
      </w:r>
      <w:r>
        <w:t>Test results on clean speech and music/mixed content</w:t>
      </w:r>
      <w:bookmarkEnd w:id="363"/>
      <w:bookmarkEnd w:id="364"/>
      <w:bookmarkEnd w:id="365"/>
    </w:p>
    <w:p w14:paraId="570E0D44">
      <w:pPr>
        <w:pStyle w:val="5"/>
      </w:pPr>
      <w:bookmarkStart w:id="366" w:name="_Toc1614075579"/>
      <w:bookmarkStart w:id="367" w:name="_Toc214653571"/>
      <w:bookmarkStart w:id="368" w:name="_Toc30241"/>
      <w:r>
        <w:t>7.3.1</w:t>
      </w:r>
      <w:r>
        <w:tab/>
      </w:r>
      <w:r>
        <w:t>Overview</w:t>
      </w:r>
      <w:bookmarkEnd w:id="366"/>
      <w:bookmarkEnd w:id="367"/>
      <w:bookmarkEnd w:id="368"/>
    </w:p>
    <w:p w14:paraId="511FBC80">
      <w:r>
        <w:t xml:space="preserve">The present clause collects test results comparing neural audio codecs and traditional codecs, summarizing results documented in </w:t>
      </w:r>
      <w:r>
        <w:rPr>
          <w:highlight w:val="yellow"/>
        </w:rPr>
        <w:t>[7-1], [7-</w:t>
      </w:r>
      <w:r>
        <w:rPr>
          <w:rFonts w:hint="eastAsia" w:eastAsia="宋体"/>
          <w:highlight w:val="yellow"/>
          <w:lang w:val="en-US" w:eastAsia="zh-CN"/>
        </w:rPr>
        <w:t>1</w:t>
      </w:r>
      <w:r>
        <w:rPr>
          <w:highlight w:val="yellow"/>
        </w:rPr>
        <w:t>1], and [7-</w:t>
      </w:r>
      <w:r>
        <w:rPr>
          <w:rFonts w:hint="eastAsia" w:eastAsia="宋体"/>
          <w:highlight w:val="yellow"/>
          <w:lang w:val="en-US" w:eastAsia="zh-CN"/>
        </w:rPr>
        <w:t>1</w:t>
      </w:r>
      <w:r>
        <w:rPr>
          <w:highlight w:val="yellow"/>
        </w:rPr>
        <w:t xml:space="preserve">2]. </w:t>
      </w:r>
    </w:p>
    <w:p w14:paraId="498F4953">
      <w:pPr>
        <w:pStyle w:val="5"/>
      </w:pPr>
      <w:bookmarkStart w:id="369" w:name="_Toc754827349"/>
      <w:bookmarkStart w:id="370" w:name="_Toc32292"/>
      <w:bookmarkStart w:id="371" w:name="_Toc214653572"/>
      <w:r>
        <w:t>7.</w:t>
      </w:r>
      <w:r>
        <w:rPr>
          <w:rFonts w:eastAsia="宋体"/>
          <w:lang w:val="en-US" w:eastAsia="zh-CN"/>
        </w:rPr>
        <w:t>3</w:t>
      </w:r>
      <w:r>
        <w:t>.2</w:t>
      </w:r>
      <w:r>
        <w:tab/>
      </w:r>
      <w:r>
        <w:t>DCR test results on clean speech</w:t>
      </w:r>
      <w:bookmarkEnd w:id="369"/>
      <w:bookmarkEnd w:id="370"/>
      <w:bookmarkEnd w:id="371"/>
    </w:p>
    <w:p w14:paraId="18FCD24A">
      <w:r>
        <w:t xml:space="preserve">A P.800 DCR experiment on clean speech is documented in </w:t>
      </w:r>
      <w:r>
        <w:rPr>
          <w:highlight w:val="yellow"/>
        </w:rPr>
        <w:t>[7-1]</w:t>
      </w:r>
      <w:r>
        <w:t>. The following codecs were included in the test:</w:t>
      </w:r>
    </w:p>
    <w:p w14:paraId="361C3242">
      <w:pPr>
        <w:pStyle w:val="114"/>
      </w:pPr>
      <w:r>
        <w:t>-</w:t>
      </w:r>
      <w:r>
        <w:rPr>
          <w:rFonts w:hint="eastAsia" w:eastAsia="宋体"/>
          <w:lang w:val="en-US" w:eastAsia="zh-CN"/>
        </w:rPr>
        <w:tab/>
      </w:r>
      <w:r>
        <w:t xml:space="preserve">Conventional codecs: </w:t>
      </w:r>
    </w:p>
    <w:p w14:paraId="72C0CB7D">
      <w:pPr>
        <w:pStyle w:val="124"/>
      </w:pPr>
      <w:r>
        <w:t xml:space="preserve">- </w:t>
      </w:r>
      <w:r>
        <w:rPr>
          <w:rFonts w:hint="eastAsia" w:eastAsia="宋体"/>
          <w:lang w:val="en-US" w:eastAsia="zh-CN"/>
        </w:rPr>
        <w:tab/>
      </w:r>
      <w:r>
        <w:t>Opus at 12, 16, 24 kbps</w:t>
      </w:r>
    </w:p>
    <w:p w14:paraId="694B7F7B">
      <w:pPr>
        <w:pStyle w:val="124"/>
      </w:pPr>
      <w:r>
        <w:t xml:space="preserve">- </w:t>
      </w:r>
      <w:r>
        <w:rPr>
          <w:rFonts w:hint="eastAsia" w:eastAsia="宋体"/>
          <w:lang w:val="en-US" w:eastAsia="zh-CN"/>
        </w:rPr>
        <w:tab/>
      </w:r>
      <w:r>
        <w:t>EVS-WB at 7.2 and 8 kbps</w:t>
      </w:r>
    </w:p>
    <w:p w14:paraId="1066824E">
      <w:pPr>
        <w:pStyle w:val="124"/>
      </w:pPr>
      <w:r>
        <w:t xml:space="preserve">- </w:t>
      </w:r>
      <w:r>
        <w:rPr>
          <w:rFonts w:hint="eastAsia" w:eastAsia="宋体"/>
          <w:lang w:val="en-US" w:eastAsia="zh-CN"/>
        </w:rPr>
        <w:tab/>
      </w:r>
      <w:r>
        <w:t>EVS-SWB at 9.6, 13.2, 24.4 kbps</w:t>
      </w:r>
    </w:p>
    <w:p w14:paraId="47A19E09">
      <w:pPr>
        <w:pStyle w:val="114"/>
        <w:rPr>
          <w:lang w:val="en-US"/>
        </w:rPr>
      </w:pPr>
      <w:r>
        <w:rPr>
          <w:lang w:val="en-US"/>
        </w:rPr>
        <w:t>-</w:t>
      </w:r>
      <w:r>
        <w:rPr>
          <w:lang w:val="en-US"/>
        </w:rPr>
        <w:tab/>
      </w:r>
      <w:r>
        <w:rPr>
          <w:lang w:val="en-US"/>
        </w:rPr>
        <w:t>AI based codecs:</w:t>
      </w:r>
    </w:p>
    <w:p w14:paraId="1E38A5D9">
      <w:pPr>
        <w:pStyle w:val="124"/>
      </w:pPr>
      <w:r>
        <w:t xml:space="preserve">- </w:t>
      </w:r>
      <w:r>
        <w:rPr>
          <w:rFonts w:hint="eastAsia" w:eastAsia="宋体"/>
          <w:lang w:val="en-US" w:eastAsia="zh-CN"/>
        </w:rPr>
        <w:tab/>
      </w:r>
      <w:r>
        <w:t>LPCNet at1.6 kbps</w:t>
      </w:r>
    </w:p>
    <w:p w14:paraId="7E3F42DB">
      <w:pPr>
        <w:pStyle w:val="124"/>
      </w:pPr>
      <w:r>
        <w:t>-</w:t>
      </w:r>
      <w:r>
        <w:rPr>
          <w:rFonts w:hint="eastAsia" w:eastAsia="宋体"/>
          <w:lang w:val="en-US" w:eastAsia="zh-CN"/>
        </w:rPr>
        <w:tab/>
      </w:r>
      <w:r>
        <w:t>Lyra V2 at 3.2, 6, 9.2 kbps</w:t>
      </w:r>
    </w:p>
    <w:p w14:paraId="5BF4C145">
      <w:pPr>
        <w:pStyle w:val="124"/>
      </w:pPr>
      <w:r>
        <w:t xml:space="preserve">- </w:t>
      </w:r>
      <w:r>
        <w:rPr>
          <w:rFonts w:hint="eastAsia" w:eastAsia="宋体"/>
          <w:lang w:val="en-US" w:eastAsia="zh-CN"/>
        </w:rPr>
        <w:tab/>
      </w:r>
      <w:r>
        <w:t>EnCodec at 1.5, 3, 6, 12, 24 kbps</w:t>
      </w:r>
    </w:p>
    <w:p w14:paraId="57A75BB1">
      <w:pPr>
        <w:pStyle w:val="124"/>
      </w:pPr>
      <w:r>
        <w:t xml:space="preserve">- </w:t>
      </w:r>
      <w:r>
        <w:rPr>
          <w:rFonts w:hint="eastAsia" w:eastAsia="宋体"/>
          <w:lang w:val="en-US" w:eastAsia="zh-CN"/>
        </w:rPr>
        <w:tab/>
      </w:r>
      <w:r>
        <w:t>AudioCraft at 1.5, 3, 6 kbps</w:t>
      </w:r>
    </w:p>
    <w:p w14:paraId="4A757728">
      <w:pPr>
        <w:pStyle w:val="124"/>
      </w:pPr>
      <w:r>
        <w:t xml:space="preserve">- </w:t>
      </w:r>
      <w:r>
        <w:rPr>
          <w:rFonts w:hint="eastAsia" w:eastAsia="宋体"/>
          <w:lang w:val="en-US" w:eastAsia="zh-CN"/>
        </w:rPr>
        <w:tab/>
      </w:r>
      <w:r>
        <w:t xml:space="preserve">AudioDec (libritts sym) at 6.4 kbps </w:t>
      </w:r>
    </w:p>
    <w:p w14:paraId="17691BEA">
      <w:pPr>
        <w:pStyle w:val="124"/>
      </w:pPr>
      <w:r>
        <w:t xml:space="preserve">- </w:t>
      </w:r>
      <w:r>
        <w:rPr>
          <w:rFonts w:hint="eastAsia" w:eastAsia="宋体"/>
          <w:lang w:val="en-US" w:eastAsia="zh-CN"/>
        </w:rPr>
        <w:tab/>
      </w:r>
      <w:r>
        <w:t>DAC at 1.7, 2.6, 5.2, 7.8 kbps</w:t>
      </w:r>
    </w:p>
    <w:p w14:paraId="3660A671">
      <w:pPr>
        <w:pStyle w:val="124"/>
      </w:pPr>
      <w:r>
        <w:t xml:space="preserve">- </w:t>
      </w:r>
      <w:r>
        <w:rPr>
          <w:rFonts w:hint="eastAsia" w:eastAsia="宋体"/>
          <w:lang w:val="en-US" w:eastAsia="zh-CN"/>
        </w:rPr>
        <w:tab/>
      </w:r>
      <w:r>
        <w:t xml:space="preserve">AudioDec (vctk sym) at 12.8 kbps </w:t>
      </w:r>
    </w:p>
    <w:p w14:paraId="34DE0D00">
      <w:pPr>
        <w:contextualSpacing/>
      </w:pPr>
      <w:r>
        <w:t>At the time this DCR test was conducted, codecs like Mimi, DAC-ibm were not available</w:t>
      </w:r>
    </w:p>
    <w:p w14:paraId="45A58B92">
      <w:pPr>
        <w:contextualSpacing/>
      </w:pPr>
    </w:p>
    <w:p w14:paraId="7AE84052">
      <w:pPr>
        <w:rPr>
          <w:lang w:val="en-US"/>
        </w:rPr>
      </w:pPr>
      <w:r>
        <w:rPr>
          <w:lang w:val="en-US"/>
        </w:rPr>
        <w:t>In addition to these codec conditions, the Direct condition was included together with calibration conditions, corresponding to P.50 MNRU with Q = 36, 23, and 10 dB. Resampling was used to match the input sampling frequency of codecs.</w:t>
      </w:r>
    </w:p>
    <w:p w14:paraId="3AF8734A">
      <w:pPr>
        <w:rPr>
          <w:lang w:val="en-US"/>
        </w:rPr>
      </w:pPr>
      <w:r>
        <w:t xml:space="preserve">For this evaluation, only clean speech was used to compare codecs. The DCR test was conducted in French.  </w:t>
      </w:r>
      <w:r>
        <w:rPr>
          <w:lang w:val="en-US"/>
        </w:rPr>
        <w:t>A total of 30 listeners were recruited for the subjective</w:t>
      </w:r>
      <w:r>
        <w:t xml:space="preserve"> </w:t>
      </w:r>
      <w:r>
        <w:rPr>
          <w:lang w:val="en-US"/>
        </w:rPr>
        <w:t>test and split in 5 panels of 6 listeners. The audio samples</w:t>
      </w:r>
      <w:r>
        <w:t xml:space="preserve"> </w:t>
      </w:r>
      <w:r>
        <w:rPr>
          <w:lang w:val="en-US"/>
        </w:rPr>
        <w:t>presented during the test consisted of 8sec double sentences from a</w:t>
      </w:r>
      <w:r>
        <w:t xml:space="preserve"> </w:t>
      </w:r>
      <w:r>
        <w:rPr>
          <w:lang w:val="en-US"/>
        </w:rPr>
        <w:t>phonetically balanced dataset, with 3 male</w:t>
      </w:r>
      <w:r>
        <w:t xml:space="preserve"> </w:t>
      </w:r>
      <w:r>
        <w:rPr>
          <w:lang w:val="en-US"/>
        </w:rPr>
        <w:t>and 3 female talkers. The input samples were pre-processed by a 20-20,000 Hz bandpass filter and normalized to -26 dB LKFS.</w:t>
      </w:r>
    </w:p>
    <w:p w14:paraId="686BAE21">
      <w:r>
        <w:t>Figure 7.</w:t>
      </w:r>
      <w:r>
        <w:rPr>
          <w:rFonts w:eastAsia="宋体"/>
          <w:lang w:val="en-US" w:eastAsia="zh-CN"/>
        </w:rPr>
        <w:t>3</w:t>
      </w:r>
      <w:r>
        <w:t>.2-1 shows the Degradation Mean Opinion Scores (DMOS) and 95% confidence intervals.</w:t>
      </w:r>
    </w:p>
    <w:p w14:paraId="06041670">
      <w:pPr>
        <w:rPr>
          <w:lang w:val="en-US"/>
        </w:rPr>
      </w:pPr>
    </w:p>
    <w:p w14:paraId="65DD701F">
      <w:pPr>
        <w:keepLines/>
        <w:spacing w:after="240"/>
        <w:jc w:val="center"/>
        <w:rPr>
          <w:b/>
        </w:rPr>
      </w:pPr>
      <w:r>
        <w:rPr>
          <w:b/>
        </w:rP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7B234042">
      <w:pPr>
        <w:pStyle w:val="122"/>
      </w:pPr>
      <w:r>
        <w:t>Figure 7.</w:t>
      </w:r>
      <w:r>
        <w:rPr>
          <w:lang w:val="en-US" w:eastAsia="zh-CN"/>
        </w:rPr>
        <w:t>3</w:t>
      </w:r>
      <w:r>
        <w:t>.2-1 DMOS scores and 95% confidence intervals</w:t>
      </w:r>
    </w:p>
    <w:p w14:paraId="12650C81">
      <w:r>
        <w:t>The following observations can be extracted from the results in Figure 7.</w:t>
      </w:r>
      <w:r>
        <w:rPr>
          <w:rFonts w:eastAsia="宋体"/>
          <w:lang w:val="en-US" w:eastAsia="zh-CN"/>
        </w:rPr>
        <w:t>3</w:t>
      </w:r>
      <w:r>
        <w:t>.2-1.</w:t>
      </w:r>
    </w:p>
    <w:p w14:paraId="499D7353">
      <w:pPr>
        <w:pStyle w:val="114"/>
      </w:pPr>
      <w:r>
        <w:t xml:space="preserve">- </w:t>
      </w:r>
      <w:r>
        <w:rPr>
          <w:rFonts w:hint="eastAsia" w:eastAsia="宋体"/>
          <w:lang w:val="en-US" w:eastAsia="zh-CN"/>
        </w:rPr>
        <w:tab/>
      </w:r>
      <w:r>
        <w:t>DAC has the best DMOS score among the tested codecs operating around 1.5 kbps, and increasing bitrate improves quality to a score close to Direct at less than 8 kbps</w:t>
      </w:r>
    </w:p>
    <w:p w14:paraId="385E156A">
      <w:pPr>
        <w:pStyle w:val="114"/>
      </w:pPr>
      <w:r>
        <w:t>-</w:t>
      </w:r>
      <w:r>
        <w:rPr>
          <w:rFonts w:hint="eastAsia" w:eastAsia="宋体"/>
          <w:lang w:val="en-US" w:eastAsia="zh-CN"/>
        </w:rPr>
        <w:tab/>
      </w:r>
      <w:r>
        <w:t>EnCodec does not achieve the quality of ”Direct” even at 24 kbps and is below EVS and Opus at this bitrate.</w:t>
      </w:r>
    </w:p>
    <w:p w14:paraId="0C684A52">
      <w:pPr>
        <w:pStyle w:val="114"/>
      </w:pPr>
      <w:r>
        <w:t>-</w:t>
      </w:r>
      <w:r>
        <w:rPr>
          <w:rFonts w:hint="eastAsia" w:eastAsia="宋体"/>
          <w:lang w:val="en-US" w:eastAsia="zh-CN"/>
        </w:rPr>
        <w:tab/>
      </w:r>
      <w:r>
        <w:t>Lyra V2 (at 6, 9.2 kbps) is on par with EVS-WB at similar bitrates (at 7.2 and 8 kbps).</w:t>
      </w:r>
    </w:p>
    <w:p w14:paraId="17F7D1DB">
      <w:pPr>
        <w:pStyle w:val="5"/>
      </w:pPr>
      <w:bookmarkStart w:id="372" w:name="_Toc1197351814"/>
      <w:bookmarkStart w:id="373" w:name="_Toc214653573"/>
      <w:bookmarkStart w:id="374" w:name="_Toc16186"/>
      <w:r>
        <w:t>7.</w:t>
      </w:r>
      <w:r>
        <w:rPr>
          <w:lang w:val="en-US" w:eastAsia="zh-CN"/>
        </w:rPr>
        <w:t>3</w:t>
      </w:r>
      <w:r>
        <w:t>.3</w:t>
      </w:r>
      <w:r>
        <w:tab/>
      </w:r>
      <w:r>
        <w:t>ACR test results on clean speech</w:t>
      </w:r>
      <w:bookmarkEnd w:id="372"/>
      <w:bookmarkEnd w:id="373"/>
      <w:bookmarkEnd w:id="374"/>
    </w:p>
    <w:p w14:paraId="193A7C87">
      <w:r>
        <w:t xml:space="preserve">A P.800 ACR experiment on clean speech is documented in </w:t>
      </w:r>
      <w:r>
        <w:rPr>
          <w:highlight w:val="yellow"/>
        </w:rPr>
        <w:t>[7-</w:t>
      </w:r>
      <w:r>
        <w:rPr>
          <w:rFonts w:hint="eastAsia" w:eastAsia="宋体"/>
          <w:highlight w:val="yellow"/>
          <w:lang w:val="en-US" w:eastAsia="zh-CN"/>
        </w:rPr>
        <w:t>1</w:t>
      </w:r>
      <w:r>
        <w:rPr>
          <w:highlight w:val="yellow"/>
        </w:rPr>
        <w:t>1]</w:t>
      </w:r>
      <w:r>
        <w:t>. The setup (test conditions, processed material, lab conditions) is the same as in clause 7.</w:t>
      </w:r>
      <w:r>
        <w:rPr>
          <w:rFonts w:eastAsia="宋体"/>
          <w:lang w:val="en-US" w:eastAsia="zh-CN"/>
        </w:rPr>
        <w:t>3</w:t>
      </w:r>
      <w:r>
        <w:t>.2, except that the test methodology is P.800 ACR. The motivation to replicate the experiment with an ACR test methodology to enable a more direct comparison with objective metrics predicting MOS scores such as POLQA or PESQ.</w:t>
      </w:r>
    </w:p>
    <w:p w14:paraId="73C802D5">
      <w:r>
        <w:t>Figure 7.</w:t>
      </w:r>
      <w:r>
        <w:rPr>
          <w:rFonts w:eastAsia="宋体"/>
          <w:lang w:val="en-US" w:eastAsia="zh-CN"/>
        </w:rPr>
        <w:t>3</w:t>
      </w:r>
      <w:r>
        <w:t>.3-1 shows the Mean Opinion Scores (MOS) and 95% confidence intervals.</w:t>
      </w:r>
    </w:p>
    <w:p w14:paraId="5B21A3A2">
      <w:pPr>
        <w:keepNext/>
      </w:pPr>
      <w: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348F5A3D">
      <w:pPr>
        <w:pStyle w:val="122"/>
      </w:pPr>
      <w:r>
        <w:t>Figure 7.</w:t>
      </w:r>
      <w:r>
        <w:rPr>
          <w:lang w:val="en-US" w:eastAsia="zh-CN"/>
        </w:rPr>
        <w:t>3</w:t>
      </w:r>
      <w:r>
        <w:t>.3-1 MOS scores and 95% confidence intervals</w:t>
      </w:r>
    </w:p>
    <w:p w14:paraId="7A85AE93">
      <w:r>
        <w:t>The same observations as in clause 7.</w:t>
      </w:r>
      <w:r>
        <w:rPr>
          <w:rFonts w:eastAsia="宋体"/>
          <w:lang w:val="en-US" w:eastAsia="zh-CN"/>
        </w:rPr>
        <w:t>3</w:t>
      </w:r>
      <w:r>
        <w:t>.2 can be extracted from the results in Figure 7.</w:t>
      </w:r>
      <w:r>
        <w:rPr>
          <w:rFonts w:eastAsia="宋体"/>
          <w:lang w:val="en-US" w:eastAsia="zh-CN"/>
        </w:rPr>
        <w:t>3</w:t>
      </w:r>
      <w:r>
        <w:t>.3-1.</w:t>
      </w:r>
    </w:p>
    <w:p w14:paraId="75872420">
      <w:pPr>
        <w:pStyle w:val="5"/>
      </w:pPr>
      <w:bookmarkStart w:id="375" w:name="_Toc214653574"/>
      <w:bookmarkStart w:id="376" w:name="_Toc10761"/>
      <w:bookmarkStart w:id="377" w:name="_Toc1970165508"/>
      <w:r>
        <w:t>7.</w:t>
      </w:r>
      <w:r>
        <w:rPr>
          <w:rFonts w:eastAsia="宋体"/>
          <w:lang w:val="en-US" w:eastAsia="zh-CN"/>
        </w:rPr>
        <w:t>3</w:t>
      </w:r>
      <w:r>
        <w:t>.4</w:t>
      </w:r>
      <w:r>
        <w:tab/>
      </w:r>
      <w:r>
        <w:t>DCR test results on music and mixed content</w:t>
      </w:r>
      <w:bookmarkEnd w:id="375"/>
      <w:bookmarkEnd w:id="376"/>
      <w:bookmarkEnd w:id="377"/>
    </w:p>
    <w:p w14:paraId="5C81E106">
      <w:r>
        <w:t>A P.800 DCR experiment on music and mixed content is documented in</w:t>
      </w:r>
      <w:r>
        <w:rPr>
          <w:highlight w:val="yellow"/>
        </w:rPr>
        <w:t xml:space="preserve"> [7-</w:t>
      </w:r>
      <w:r>
        <w:rPr>
          <w:rFonts w:hint="eastAsia" w:eastAsia="宋体"/>
          <w:highlight w:val="yellow"/>
          <w:lang w:val="en-US" w:eastAsia="zh-CN"/>
        </w:rPr>
        <w:t>1</w:t>
      </w:r>
      <w:r>
        <w:rPr>
          <w:highlight w:val="yellow"/>
        </w:rPr>
        <w:t>2]</w:t>
      </w:r>
      <w:r>
        <w:t>. The following codecs were included in the test:</w:t>
      </w:r>
    </w:p>
    <w:p w14:paraId="7DA297B1">
      <w:pPr>
        <w:pStyle w:val="114"/>
      </w:pPr>
      <w:r>
        <w:t>-</w:t>
      </w:r>
      <w:r>
        <w:rPr>
          <w:rFonts w:hint="eastAsia" w:eastAsia="宋体"/>
          <w:lang w:val="en-US" w:eastAsia="zh-CN"/>
        </w:rPr>
        <w:tab/>
      </w:r>
      <w:r>
        <w:t xml:space="preserve">Conventional codecs: </w:t>
      </w:r>
    </w:p>
    <w:p w14:paraId="61A24C72">
      <w:pPr>
        <w:pStyle w:val="124"/>
      </w:pPr>
      <w:r>
        <w:t>-</w:t>
      </w:r>
      <w:r>
        <w:rPr>
          <w:rFonts w:hint="eastAsia" w:eastAsia="宋体"/>
          <w:lang w:val="en-US" w:eastAsia="zh-CN"/>
        </w:rPr>
        <w:tab/>
      </w:r>
      <w:r>
        <w:rPr>
          <w:lang w:eastAsia="zh-CN"/>
        </w:rPr>
        <w:t>xHE-AAC at 8, 12, 16, 24 kbps</w:t>
      </w:r>
    </w:p>
    <w:p w14:paraId="2A5BA7E1">
      <w:pPr>
        <w:pStyle w:val="124"/>
      </w:pPr>
      <w:r>
        <w:t>-</w:t>
      </w:r>
      <w:r>
        <w:rPr>
          <w:rFonts w:hint="eastAsia" w:eastAsia="宋体"/>
          <w:lang w:val="en-US" w:eastAsia="zh-CN"/>
        </w:rPr>
        <w:tab/>
      </w:r>
      <w:r>
        <w:t>Opus audio at 16 and 24 kbps</w:t>
      </w:r>
    </w:p>
    <w:p w14:paraId="19441CE3">
      <w:pPr>
        <w:pStyle w:val="124"/>
      </w:pPr>
      <w:r>
        <w:t>-</w:t>
      </w:r>
      <w:r>
        <w:rPr>
          <w:rFonts w:hint="eastAsia" w:eastAsia="宋体"/>
          <w:lang w:val="en-US" w:eastAsia="zh-CN"/>
        </w:rPr>
        <w:tab/>
      </w:r>
      <w:r>
        <w:t>Opus voip at 12, 16, 24 kbps</w:t>
      </w:r>
    </w:p>
    <w:p w14:paraId="6514E224">
      <w:pPr>
        <w:pStyle w:val="124"/>
      </w:pPr>
      <w:r>
        <w:t>-</w:t>
      </w:r>
      <w:r>
        <w:rPr>
          <w:rFonts w:hint="eastAsia" w:eastAsia="宋体"/>
          <w:lang w:val="en-US" w:eastAsia="zh-CN"/>
        </w:rPr>
        <w:tab/>
      </w:r>
      <w:r>
        <w:t>EVS-SWB at 9.6, 13.2, 24.4 kbps</w:t>
      </w:r>
    </w:p>
    <w:p w14:paraId="6D346953">
      <w:pPr>
        <w:pStyle w:val="114"/>
        <w:rPr>
          <w:lang w:val="en-US"/>
        </w:rPr>
      </w:pPr>
      <w:r>
        <w:rPr>
          <w:lang w:val="en-US"/>
        </w:rPr>
        <w:t>-</w:t>
      </w:r>
      <w:r>
        <w:rPr>
          <w:lang w:val="en-US"/>
        </w:rPr>
        <w:tab/>
      </w:r>
      <w:r>
        <w:rPr>
          <w:lang w:val="en-US"/>
        </w:rPr>
        <w:t>AI based codecs:</w:t>
      </w:r>
    </w:p>
    <w:p w14:paraId="0EB984B9">
      <w:pPr>
        <w:pStyle w:val="124"/>
      </w:pPr>
      <w:r>
        <w:t>-</w:t>
      </w:r>
      <w:r>
        <w:rPr>
          <w:rFonts w:hint="eastAsia" w:eastAsia="宋体"/>
          <w:lang w:val="en-US" w:eastAsia="zh-CN"/>
        </w:rPr>
        <w:tab/>
      </w:r>
      <w:r>
        <w:t>EnCodec at 12 and 24 kbps</w:t>
      </w:r>
    </w:p>
    <w:p w14:paraId="7E257283">
      <w:pPr>
        <w:pStyle w:val="124"/>
      </w:pPr>
      <w:r>
        <w:rPr>
          <w:lang w:eastAsia="zh-CN"/>
        </w:rPr>
        <w:t>-</w:t>
      </w:r>
      <w:r>
        <w:rPr>
          <w:rFonts w:hint="eastAsia"/>
          <w:lang w:val="en-US" w:eastAsia="zh-CN"/>
        </w:rPr>
        <w:tab/>
      </w:r>
      <w:r>
        <w:rPr>
          <w:lang w:eastAsia="zh-CN"/>
        </w:rPr>
        <w:t>DAC at 4.3, 6, 7.8 kbps</w:t>
      </w:r>
    </w:p>
    <w:p w14:paraId="7DA70C77">
      <w:pPr>
        <w:pStyle w:val="124"/>
        <w:rPr>
          <w:lang w:eastAsia="zh-CN"/>
        </w:rPr>
      </w:pPr>
      <w:r>
        <w:t>-</w:t>
      </w:r>
      <w:r>
        <w:rPr>
          <w:rFonts w:hint="eastAsia" w:eastAsia="宋体"/>
          <w:lang w:val="en-US" w:eastAsia="zh-CN"/>
        </w:rPr>
        <w:tab/>
      </w:r>
      <w:r>
        <w:rPr>
          <w:lang w:eastAsia="zh-CN"/>
        </w:rPr>
        <w:t>HILCodec at 4.5, 6 and 9 kbps</w:t>
      </w:r>
    </w:p>
    <w:p w14:paraId="0C961B42">
      <w:pPr>
        <w:pStyle w:val="124"/>
        <w:rPr>
          <w:lang w:eastAsia="zh-CN"/>
        </w:rPr>
      </w:pPr>
      <w:r>
        <w:rPr>
          <w:lang w:eastAsia="zh-CN"/>
        </w:rPr>
        <w:t>-</w:t>
      </w:r>
      <w:r>
        <w:rPr>
          <w:rFonts w:hint="eastAsia"/>
          <w:lang w:val="en-US" w:eastAsia="zh-CN"/>
        </w:rPr>
        <w:tab/>
      </w:r>
      <w:r>
        <w:rPr>
          <w:lang w:eastAsia="zh-CN"/>
        </w:rPr>
        <w:t>SNAC at 2.6 kbps</w:t>
      </w:r>
    </w:p>
    <w:p w14:paraId="75A06759">
      <w:pPr>
        <w:pStyle w:val="124"/>
        <w:rPr>
          <w:lang w:eastAsia="zh-CN"/>
        </w:rPr>
      </w:pPr>
      <w:r>
        <w:rPr>
          <w:lang w:eastAsia="zh-CN"/>
        </w:rPr>
        <w:t>-</w:t>
      </w:r>
      <w:r>
        <w:rPr>
          <w:rFonts w:hint="eastAsia"/>
          <w:lang w:val="en-US" w:eastAsia="zh-CN"/>
        </w:rPr>
        <w:tab/>
      </w:r>
      <w:r>
        <w:rPr>
          <w:lang w:eastAsia="zh-CN"/>
        </w:rPr>
        <w:t>FlowDec (75m) at 4.5, 6 and 7.5 kbps</w:t>
      </w:r>
    </w:p>
    <w:p w14:paraId="25A9C043">
      <w:pPr>
        <w:rPr>
          <w:lang w:val="en-US"/>
        </w:rPr>
      </w:pPr>
      <w:r>
        <w:rPr>
          <w:lang w:val="en-US"/>
        </w:rPr>
        <w:t>A total of 30 listeners were recruited for the subjective</w:t>
      </w:r>
      <w:r>
        <w:t xml:space="preserve"> </w:t>
      </w:r>
      <w:r>
        <w:rPr>
          <w:lang w:val="en-US"/>
        </w:rPr>
        <w:t xml:space="preserve">test and split in 5 panels of 6 listeners. </w:t>
      </w:r>
    </w:p>
    <w:p w14:paraId="7C4198A3">
      <w:pPr>
        <w:rPr>
          <w:lang w:val="en-US"/>
        </w:rPr>
      </w:pPr>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7B899E4C">
      <w:pPr>
        <w:pStyle w:val="97"/>
        <w:rPr>
          <w:lang w:val="en-US"/>
        </w:rPr>
      </w:pPr>
      <w:r>
        <w:rPr>
          <w:lang w:val="en-US"/>
        </w:rPr>
        <w:t xml:space="preserve">Editor’s Note: </w:t>
      </w:r>
      <w:r>
        <w:rPr>
          <w:rFonts w:hint="eastAsia" w:eastAsia="宋体"/>
          <w:lang w:val="en-US" w:eastAsia="zh-CN"/>
        </w:rPr>
        <w:tab/>
      </w:r>
      <w:r>
        <w:rPr>
          <w:lang w:val="en-US"/>
        </w:rPr>
        <w:t>the table in TR 26.940 listing codecs (incl. aspects such as complexity and causal vs. no causal) should be reviewed and updated to cover codecs that were tested</w:t>
      </w:r>
    </w:p>
    <w:p w14:paraId="698AB7D4">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lang w:val="en-US"/>
        </w:rPr>
        <w:t>The input samples were pre-processed by a 20-20,000 Hz bandpass filter and normalized to -26 dB LKFS.</w:t>
      </w:r>
      <w:r>
        <w:rPr>
          <w:rFonts w:hint="eastAsia" w:eastAsia="宋体"/>
          <w:lang w:val="en-US" w:eastAsia="zh-CN"/>
        </w:rPr>
        <w:t xml:space="preserve"> </w:t>
      </w:r>
      <w:r>
        <w:t>Figure 7.</w:t>
      </w:r>
      <w:r>
        <w:rPr>
          <w:rFonts w:eastAsia="宋体"/>
          <w:lang w:val="en-US" w:eastAsia="zh-CN"/>
        </w:rPr>
        <w:t>3</w:t>
      </w:r>
      <w:r>
        <w:t>.4-1 shows the Degradation Mean Opinion Scores (DMOS) and 95% confidence intervals.</w:t>
      </w:r>
    </w:p>
    <w:p w14:paraId="09BB215A">
      <w:pPr>
        <w:keepLines/>
        <w:spacing w:after="240"/>
        <w:jc w:val="center"/>
        <w:rPr>
          <w:rFonts w:ascii="Arial" w:hAnsi="Arial"/>
          <w:b/>
          <w:sz w:val="21"/>
          <w:szCs w:val="21"/>
        </w:rPr>
      </w:pPr>
      <w:r>
        <w:rPr>
          <w:rFonts w:ascii="Arial" w:hAnsi="Arial"/>
          <w:b/>
        </w:rP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rPr>
        <w:t>Figure 7.3.4-1 DMOS scores and 95% confidence intervals</w:t>
      </w:r>
    </w:p>
    <w:p w14:paraId="6AFB2B4C">
      <w:r>
        <w:t>The following observations can be extracted from the results in Figure 7.</w:t>
      </w:r>
      <w:r>
        <w:rPr>
          <w:rFonts w:eastAsia="宋体"/>
          <w:lang w:val="en-US" w:eastAsia="zh-CN"/>
        </w:rPr>
        <w:t>3</w:t>
      </w:r>
      <w:r>
        <w:t>.4-1.</w:t>
      </w:r>
    </w:p>
    <w:p w14:paraId="40B8E5E4">
      <w:pPr>
        <w:pStyle w:val="114"/>
      </w:pPr>
      <w:r>
        <w:t>-</w:t>
      </w:r>
      <w:r>
        <w:rPr>
          <w:rFonts w:hint="eastAsia" w:eastAsia="宋体"/>
          <w:lang w:val="en-US" w:eastAsia="zh-CN"/>
        </w:rPr>
        <w:tab/>
      </w:r>
      <w:r>
        <w:t>Tested codecs achieving the best quality are EVS and xHE-AAC at a bitrate around 24 kbps</w:t>
      </w:r>
    </w:p>
    <w:p w14:paraId="1058293B">
      <w:pPr>
        <w:pStyle w:val="114"/>
      </w:pPr>
      <w:r>
        <w:t>-</w:t>
      </w:r>
      <w:r>
        <w:rPr>
          <w:rFonts w:hint="eastAsia" w:eastAsia="宋体"/>
          <w:lang w:val="en-US" w:eastAsia="zh-CN"/>
        </w:rPr>
        <w:tab/>
      </w:r>
      <w:r>
        <w:t xml:space="preserve">The advantage of neural audio codecs is clearly visible at low bit rates. Still, no tested neural codec achieves a quality level close to Direct, and FlowDec at </w:t>
      </w:r>
      <w:r>
        <w:rPr>
          <w:lang w:eastAsia="zh-CN"/>
        </w:rPr>
        <w:t>7.5 kbps</w:t>
      </w:r>
      <w:r>
        <w:t xml:space="preserve"> achieves a score of 4,08 DMOS.</w:t>
      </w:r>
    </w:p>
    <w:p w14:paraId="21328843">
      <w:pPr>
        <w:pStyle w:val="114"/>
      </w:pPr>
      <w:r>
        <w:t>-</w:t>
      </w:r>
      <w:r>
        <w:rPr>
          <w:rFonts w:hint="eastAsia" w:eastAsia="宋体"/>
          <w:lang w:val="en-US" w:eastAsia="zh-CN"/>
        </w:rPr>
        <w:tab/>
      </w:r>
      <w:r>
        <w:t xml:space="preserve">According to these results, there was no tested AI codec that could provide reasonable audio quality for music and mixed content below 2.6 kbps. </w:t>
      </w:r>
    </w:p>
    <w:p w14:paraId="2AA24549">
      <w:pPr>
        <w:pStyle w:val="114"/>
        <w:rPr>
          <w:rFonts w:eastAsia="宋体"/>
          <w:lang w:val="en-US" w:eastAsia="zh-CN"/>
        </w:rPr>
      </w:pPr>
      <w:r>
        <w:rPr>
          <w:rFonts w:hint="eastAsia" w:eastAsia="宋体"/>
          <w:lang w:val="en-US" w:eastAsia="zh-CN"/>
        </w:rPr>
        <w:t>]</w:t>
      </w:r>
    </w:p>
    <w:p w14:paraId="2E48DE48">
      <w:pPr>
        <w:pStyle w:val="4"/>
      </w:pPr>
      <w:bookmarkStart w:id="378" w:name="_Toc521339863"/>
      <w:bookmarkStart w:id="379" w:name="_Toc214653575"/>
      <w:bookmarkStart w:id="380" w:name="_Toc29465"/>
      <w:r>
        <w:t>7.</w:t>
      </w:r>
      <w:r>
        <w:rPr>
          <w:rFonts w:eastAsia="宋体"/>
          <w:lang w:val="en-US" w:eastAsia="zh-CN"/>
        </w:rPr>
        <w:t>4</w:t>
      </w:r>
      <w:r>
        <w:tab/>
      </w:r>
      <w:r>
        <w:t>Impact of noise suppression on AI based codecs</w:t>
      </w:r>
      <w:bookmarkEnd w:id="378"/>
      <w:bookmarkEnd w:id="379"/>
      <w:bookmarkEnd w:id="380"/>
    </w:p>
    <w:p w14:paraId="3C84450D">
      <w:pPr>
        <w:pStyle w:val="5"/>
      </w:pPr>
      <w:bookmarkStart w:id="381" w:name="_Toc214653576"/>
      <w:bookmarkStart w:id="382" w:name="_Toc100"/>
      <w:bookmarkStart w:id="383" w:name="_Toc425797681"/>
      <w:r>
        <w:t>7.</w:t>
      </w:r>
      <w:r>
        <w:rPr>
          <w:rFonts w:eastAsia="宋体"/>
          <w:lang w:val="en-US" w:eastAsia="zh-CN"/>
        </w:rPr>
        <w:t>4</w:t>
      </w:r>
      <w:r>
        <w:t>.1</w:t>
      </w:r>
      <w:r>
        <w:tab/>
      </w:r>
      <w:r>
        <w:t>Existing systems using noise suppression</w:t>
      </w:r>
      <w:bookmarkEnd w:id="381"/>
      <w:bookmarkEnd w:id="382"/>
      <w:bookmarkEnd w:id="383"/>
    </w:p>
    <w:p w14:paraId="3959D5D8">
      <w:pPr>
        <w:pStyle w:val="6"/>
      </w:pPr>
      <w:bookmarkStart w:id="384" w:name="_Toc20547"/>
      <w:bookmarkStart w:id="385" w:name="_Toc966112763"/>
      <w:bookmarkStart w:id="386" w:name="_Toc214653577"/>
      <w:r>
        <w:t>7.</w:t>
      </w:r>
      <w:r>
        <w:rPr>
          <w:rFonts w:eastAsia="宋体"/>
          <w:lang w:val="en-US" w:eastAsia="zh-CN"/>
        </w:rPr>
        <w:t>4</w:t>
      </w:r>
      <w:r>
        <w:t>.1.1</w:t>
      </w:r>
      <w:r>
        <w:tab/>
      </w:r>
      <w:r>
        <w:t>General</w:t>
      </w:r>
      <w:bookmarkEnd w:id="384"/>
      <w:bookmarkEnd w:id="385"/>
      <w:bookmarkEnd w:id="386"/>
      <w:r>
        <w:t xml:space="preserve"> </w:t>
      </w:r>
    </w:p>
    <w:p w14:paraId="466D9C4E">
      <w:pPr>
        <w:spacing w:after="120"/>
      </w:pPr>
      <w: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76123832">
      <w:pPr>
        <w:pStyle w:val="6"/>
      </w:pPr>
      <w:bookmarkStart w:id="387" w:name="_Toc9683"/>
      <w:bookmarkStart w:id="388" w:name="_Toc214653578"/>
      <w:bookmarkStart w:id="389" w:name="_Toc333352774"/>
      <w:r>
        <w:t>7.</w:t>
      </w:r>
      <w:r>
        <w:rPr>
          <w:rFonts w:eastAsia="宋体"/>
          <w:lang w:val="en-US" w:eastAsia="zh-CN"/>
        </w:rPr>
        <w:t>4</w:t>
      </w:r>
      <w:r>
        <w:t>.1.2</w:t>
      </w:r>
      <w:r>
        <w:rPr>
          <w:rFonts w:hint="eastAsia" w:eastAsia="宋体"/>
          <w:lang w:val="en-US" w:eastAsia="zh-CN"/>
        </w:rPr>
        <w:tab/>
      </w:r>
      <w:r>
        <w:t>Classical speech coding</w:t>
      </w:r>
      <w:bookmarkEnd w:id="387"/>
      <w:bookmarkEnd w:id="388"/>
      <w:bookmarkEnd w:id="389"/>
    </w:p>
    <w:p w14:paraId="3402CA87">
      <w:r>
        <w:t xml:space="preserve">Several studies have investigated the impact of noise suppression or reduction on low bit rate classical parametric speech coders, such as MELPe </w:t>
      </w:r>
      <w:r>
        <w:rPr>
          <w:highlight w:val="yellow"/>
        </w:rPr>
        <w:t>[</w:t>
      </w:r>
      <w:r>
        <w:rPr>
          <w:rFonts w:hint="eastAsia" w:eastAsia="宋体"/>
          <w:highlight w:val="yellow"/>
          <w:lang w:val="en-US" w:eastAsia="zh-CN"/>
        </w:rPr>
        <w:t>7-</w:t>
      </w:r>
      <w:r>
        <w:rPr>
          <w:highlight w:val="yellow"/>
        </w:rPr>
        <w:t>1</w:t>
      </w:r>
      <w:r>
        <w:rPr>
          <w:rFonts w:hint="eastAsia" w:eastAsia="宋体"/>
          <w:highlight w:val="yellow"/>
          <w:lang w:val="en-US" w:eastAsia="zh-CN"/>
        </w:rPr>
        <w:t>3</w:t>
      </w:r>
      <w:r>
        <w:rPr>
          <w:highlight w:val="yellow"/>
        </w:rPr>
        <w:t>]</w:t>
      </w:r>
      <w:r>
        <w:t xml:space="preserve"> and AMR</w:t>
      </w:r>
      <w:r>
        <w:rPr>
          <w:highlight w:val="yellow"/>
        </w:rPr>
        <w:t>[</w:t>
      </w:r>
      <w:r>
        <w:rPr>
          <w:rFonts w:hint="eastAsia" w:eastAsia="宋体"/>
          <w:highlight w:val="yellow"/>
          <w:lang w:val="en-US" w:eastAsia="zh-CN"/>
        </w:rPr>
        <w:t>7-14</w:t>
      </w:r>
      <w:r>
        <w:rPr>
          <w:highlight w:val="yellow"/>
        </w:rPr>
        <w:t>].</w:t>
      </w:r>
      <w:r>
        <w:t xml:space="preserve">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br w:type="textWrapping"/>
      </w:r>
      <w:r>
        <w:t xml:space="preserve">Noise reduction modules were also designed as part of the 3GPP2 standards EVRC </w:t>
      </w:r>
      <w:r>
        <w:rPr>
          <w:highlight w:val="yellow"/>
        </w:rPr>
        <w:t>[</w:t>
      </w:r>
      <w:r>
        <w:rPr>
          <w:rFonts w:hint="eastAsia" w:eastAsia="宋体"/>
          <w:highlight w:val="yellow"/>
          <w:lang w:val="en-US" w:eastAsia="zh-CN"/>
        </w:rPr>
        <w:t>7-15</w:t>
      </w:r>
      <w:r>
        <w:rPr>
          <w:highlight w:val="yellow"/>
        </w:rPr>
        <w:t>]</w:t>
      </w:r>
      <w:r>
        <w:t xml:space="preserve"> and VMR-WB </w:t>
      </w:r>
      <w:r>
        <w:rPr>
          <w:highlight w:val="yellow"/>
        </w:rPr>
        <w:t>[</w:t>
      </w:r>
      <w:r>
        <w:rPr>
          <w:rFonts w:hint="eastAsia" w:eastAsia="宋体"/>
          <w:highlight w:val="yellow"/>
          <w:lang w:val="en-US" w:eastAsia="zh-CN"/>
        </w:rPr>
        <w:t>7-16</w:t>
      </w:r>
      <w:r>
        <w:rPr>
          <w:highlight w:val="yellow"/>
        </w:rPr>
        <w:t>]</w:t>
      </w:r>
      <w:r>
        <w:t>, with the aim of improving performance in noisy environments. In these cases, the speech coder transmits the denoised version of the noisy speech directly.</w:t>
      </w:r>
    </w:p>
    <w:p w14:paraId="6A207A54">
      <w:pPr>
        <w:pStyle w:val="6"/>
      </w:pPr>
      <w:bookmarkStart w:id="390" w:name="_Toc214653579"/>
      <w:bookmarkStart w:id="391" w:name="_Toc4167"/>
      <w:bookmarkStart w:id="392" w:name="_Toc2022721242"/>
      <w:r>
        <w:t>7.</w:t>
      </w:r>
      <w:r>
        <w:rPr>
          <w:rFonts w:eastAsia="宋体"/>
          <w:lang w:val="en-US" w:eastAsia="zh-CN"/>
        </w:rPr>
        <w:t>4</w:t>
      </w:r>
      <w:r>
        <w:t>.1.3</w:t>
      </w:r>
      <w:r>
        <w:rPr>
          <w:rFonts w:hint="eastAsia" w:eastAsia="宋体"/>
          <w:lang w:val="en-US" w:eastAsia="zh-CN"/>
        </w:rPr>
        <w:tab/>
      </w:r>
      <w:r>
        <w:t>Neural speech coding</w:t>
      </w:r>
      <w:bookmarkEnd w:id="390"/>
      <w:bookmarkEnd w:id="391"/>
      <w:bookmarkEnd w:id="392"/>
    </w:p>
    <w:p w14:paraId="7B01C7D2">
      <w:pPr>
        <w:spacing w:after="0"/>
      </w:pPr>
      <w:r>
        <w:t xml:space="preserve">Neural speech codecs are known to be sensitive to noisy environments </w:t>
      </w:r>
      <w:r>
        <w:rPr>
          <w:highlight w:val="yellow"/>
        </w:rPr>
        <w:t>[</w:t>
      </w:r>
      <w:r>
        <w:rPr>
          <w:rFonts w:hint="eastAsia" w:eastAsia="宋体"/>
          <w:highlight w:val="yellow"/>
          <w:lang w:val="en-US" w:eastAsia="zh-CN"/>
        </w:rPr>
        <w:t>7-17</w:t>
      </w:r>
      <w:r>
        <w:rPr>
          <w:highlight w:val="yellow"/>
        </w:rPr>
        <w:t>].</w:t>
      </w:r>
      <w:r>
        <w:t xml:space="preserve">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0E5BC54B">
      <w:pPr>
        <w:pStyle w:val="5"/>
      </w:pPr>
      <w:bookmarkStart w:id="393" w:name="_Toc214653580"/>
      <w:bookmarkStart w:id="394" w:name="_Toc1209782284"/>
      <w:bookmarkStart w:id="395" w:name="_Toc8048"/>
      <w:r>
        <w:t>7.</w:t>
      </w:r>
      <w:r>
        <w:rPr>
          <w:rFonts w:eastAsia="宋体"/>
          <w:lang w:val="en-US" w:eastAsia="zh-CN"/>
        </w:rPr>
        <w:t>4</w:t>
      </w:r>
      <w:r>
        <w:t>.2</w:t>
      </w:r>
      <w:r>
        <w:rPr>
          <w:rFonts w:hint="eastAsia" w:eastAsia="宋体"/>
          <w:lang w:val="en-US" w:eastAsia="zh-CN"/>
        </w:rPr>
        <w:tab/>
      </w:r>
      <w:r>
        <w:t>Impact of noise suppression on AI based coded speech</w:t>
      </w:r>
      <w:bookmarkEnd w:id="393"/>
      <w:bookmarkEnd w:id="394"/>
      <w:bookmarkEnd w:id="395"/>
    </w:p>
    <w:p w14:paraId="71AC876A">
      <w:pPr>
        <w:pStyle w:val="6"/>
      </w:pPr>
      <w:bookmarkStart w:id="396" w:name="_Toc214653581"/>
      <w:bookmarkStart w:id="397" w:name="_Toc5779"/>
      <w:bookmarkStart w:id="398" w:name="_Toc435677392"/>
      <w:r>
        <w:t>7.</w:t>
      </w:r>
      <w:r>
        <w:rPr>
          <w:rFonts w:eastAsia="宋体"/>
          <w:lang w:val="en-US" w:eastAsia="zh-CN"/>
        </w:rPr>
        <w:t>4</w:t>
      </w:r>
      <w:r>
        <w:t>.2.1</w:t>
      </w:r>
      <w:r>
        <w:tab/>
      </w:r>
      <w:r>
        <w:t>General</w:t>
      </w:r>
      <w:bookmarkEnd w:id="396"/>
      <w:bookmarkEnd w:id="397"/>
      <w:bookmarkEnd w:id="398"/>
    </w:p>
    <w:p w14:paraId="02D3DE0E">
      <w:pPr>
        <w:spacing w:after="120"/>
      </w:pPr>
      <w: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br w:type="textWrapping"/>
      </w:r>
      <w:r>
        <w:br w:type="textWrapping"/>
      </w:r>
      <w:r>
        <w:t xml:space="preserve">As noisy environments may vary greatly, two different assumptions and associated tests are made: </w:t>
      </w:r>
    </w:p>
    <w:p w14:paraId="14FA6BD2">
      <w:pPr>
        <w:pStyle w:val="114"/>
      </w:pPr>
      <w:r>
        <w:rPr>
          <w:rFonts w:hint="eastAsia" w:eastAsia="宋体"/>
          <w:lang w:val="en-US" w:eastAsia="zh-CN"/>
        </w:rPr>
        <w:t>-</w:t>
      </w:r>
      <w:r>
        <w:rPr>
          <w:rFonts w:hint="eastAsia" w:eastAsia="宋体"/>
          <w:lang w:val="en-US" w:eastAsia="zh-CN"/>
        </w:rPr>
        <w:tab/>
      </w:r>
      <w:r>
        <w:t>In a first test, the assumptions done in 3GPP EVS characterization</w:t>
      </w:r>
      <w:r>
        <w:rPr>
          <w:highlight w:val="yellow"/>
        </w:rPr>
        <w:t xml:space="preserve"> (</w:t>
      </w:r>
      <w:r>
        <w:fldChar w:fldCharType="begin"/>
      </w:r>
      <w:r>
        <w:instrText xml:space="preserve"> HYPERLINK "http://ftp.3gpp.org/tsg_sa/WG4_CODEC/TSGS4_81/Docs/S4-141372.zip" </w:instrText>
      </w:r>
      <w:r>
        <w:fldChar w:fldCharType="separate"/>
      </w:r>
      <w:r>
        <w:rPr>
          <w:rStyle w:val="95"/>
          <w:highlight w:val="yellow"/>
        </w:rPr>
        <w:t>S4-141372.zip</w:t>
      </w:r>
      <w:r>
        <w:rPr>
          <w:rStyle w:val="95"/>
          <w:highlight w:val="yellow"/>
        </w:rPr>
        <w:fldChar w:fldCharType="end"/>
      </w:r>
      <w:r>
        <w:rPr>
          <w:highlight w:val="yellow"/>
        </w:rPr>
        <w:t>)</w:t>
      </w:r>
      <w:r>
        <w:t xml:space="preserve"> are adopted. It uses relatively high mixing ratios targeting SNRs between +15 dB and +20 dB in WB mode. In this first test, the same noisy types as in 3GPP EVS testing are considered, i.e. car, street and office noises. </w:t>
      </w:r>
    </w:p>
    <w:p w14:paraId="66071BA0">
      <w:pPr>
        <w:pStyle w:val="114"/>
      </w:pPr>
      <w:r>
        <w:rPr>
          <w:rFonts w:hint="eastAsia" w:eastAsia="宋体"/>
          <w:lang w:val="en-US" w:eastAsia="zh-CN"/>
        </w:rPr>
        <w:t>-</w:t>
      </w:r>
      <w:r>
        <w:rPr>
          <w:rFonts w:hint="eastAsia" w:eastAsia="宋体"/>
          <w:lang w:val="en-US" w:eastAsia="zh-CN"/>
        </w:rPr>
        <w:tab/>
      </w:r>
      <w: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39BBACC8">
      <w:pPr>
        <w:pStyle w:val="6"/>
      </w:pPr>
      <w:bookmarkStart w:id="399" w:name="_Toc1658174721"/>
      <w:bookmarkStart w:id="400" w:name="_Toc214653582"/>
      <w:bookmarkStart w:id="401" w:name="_Toc21188"/>
      <w:r>
        <w:t>7.</w:t>
      </w:r>
      <w:r>
        <w:rPr>
          <w:rFonts w:eastAsia="宋体"/>
          <w:lang w:val="en-US" w:eastAsia="zh-CN"/>
        </w:rPr>
        <w:t>4</w:t>
      </w:r>
      <w:r>
        <w:t>.2.2</w:t>
      </w:r>
      <w:r>
        <w:rPr>
          <w:rFonts w:hint="eastAsia" w:eastAsia="宋体"/>
          <w:lang w:val="en-US" w:eastAsia="zh-CN"/>
        </w:rPr>
        <w:tab/>
      </w:r>
      <w:r>
        <w:t>Test design and mixing procedure</w:t>
      </w:r>
      <w:bookmarkEnd w:id="399"/>
      <w:bookmarkEnd w:id="400"/>
      <w:bookmarkEnd w:id="401"/>
    </w:p>
    <w:p w14:paraId="6FE03E75">
      <w:pPr>
        <w:spacing w:after="120"/>
      </w:pPr>
      <w:r>
        <w:t xml:space="preserve">For avoiding too exhaustive test effort, different noises are tested in the same test. The tests were performed on English speech, following the ITU-T P.808 recommendation </w:t>
      </w:r>
      <w:r>
        <w:rPr>
          <w:highlight w:val="yellow"/>
        </w:rPr>
        <w:t>[</w:t>
      </w:r>
      <w:r>
        <w:rPr>
          <w:rFonts w:hint="eastAsia" w:eastAsia="宋体"/>
          <w:highlight w:val="yellow"/>
          <w:lang w:val="en-US" w:eastAsia="zh-CN"/>
        </w:rPr>
        <w:t>7-18</w:t>
      </w:r>
      <w:r>
        <w:rPr>
          <w:highlight w:val="yellow"/>
        </w:rPr>
        <w:t>].</w:t>
      </w:r>
      <w:r>
        <w:t xml:space="preserve"> The noises were taken from Annex B of the ITUT-P.501</w:t>
      </w:r>
      <w:r>
        <w:rPr>
          <w:highlight w:val="yellow"/>
        </w:rPr>
        <w:t xml:space="preserve"> [</w:t>
      </w:r>
      <w:r>
        <w:rPr>
          <w:rFonts w:hint="eastAsia" w:eastAsia="宋体"/>
          <w:highlight w:val="yellow"/>
          <w:lang w:val="en-US" w:eastAsia="zh-CN"/>
        </w:rPr>
        <w:t>7-19</w:t>
      </w:r>
      <w:r>
        <w:rPr>
          <w:highlight w:val="yellow"/>
        </w:rPr>
        <w:t>].</w:t>
      </w:r>
      <w:r>
        <w:br w:type="textWrapping"/>
      </w:r>
      <w:r>
        <w:br w:type="textWrapping"/>
      </w:r>
      <w:r>
        <w:t>In the first test, car, office and street noises are mixed randomly to 8 pairs of sentences each, at a SNR of 15, 20 and 20dB, respectively. It leads to a total of 24 pairs of sentences.</w:t>
      </w:r>
    </w:p>
    <w:p w14:paraId="08C90B7D">
      <w:pPr>
        <w:spacing w:after="120"/>
      </w:pPr>
      <w:r>
        <w:t>In the second test, street, construction, metro, car, office and restaurant were mixed to 4 pairs of sentences each at -5,</w:t>
      </w:r>
      <w:r>
        <w:rPr>
          <w:rFonts w:hint="eastAsia" w:eastAsia="宋体"/>
          <w:lang w:val="en-US" w:eastAsia="zh-CN"/>
        </w:rPr>
        <w:t xml:space="preserve"> -</w:t>
      </w:r>
      <w:r>
        <w:t>2.5, 0, 2.5, 10, and 15 dB respectively, leading to a total of 24 pairs of sentences.</w:t>
      </w:r>
    </w:p>
    <w:p w14:paraId="23CA6CFD">
      <w:pPr>
        <w:spacing w:after="120"/>
      </w:pPr>
      <w:r>
        <w:t>The mixing between the noises and the speech item was performed after loudness normalization of the speech and noise signals using the BS1770demo tool from ITU-T STL</w:t>
      </w:r>
      <w:r>
        <w:rPr>
          <w:highlight w:val="yellow"/>
        </w:rPr>
        <w:t xml:space="preserve"> [</w:t>
      </w:r>
      <w:r>
        <w:rPr>
          <w:rFonts w:hint="eastAsia" w:eastAsia="宋体"/>
          <w:highlight w:val="yellow"/>
          <w:lang w:val="en-US" w:eastAsia="zh-CN"/>
        </w:rPr>
        <w:t>7-20</w:t>
      </w:r>
      <w:r>
        <w:rPr>
          <w:highlight w:val="yellow"/>
        </w:rPr>
        <w:t xml:space="preserve">]. </w:t>
      </w:r>
      <w:r>
        <w:t>RMS long-term option was used for the background noise level measurement by disabling the gating.</w:t>
      </w:r>
    </w:p>
    <w:p w14:paraId="27C3F0B1">
      <w:pPr>
        <w:spacing w:after="120"/>
      </w:pPr>
      <w: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22F5746B">
      <w:pPr>
        <w:pStyle w:val="6"/>
      </w:pPr>
      <w:bookmarkStart w:id="402" w:name="_Toc214653583"/>
      <w:bookmarkStart w:id="403" w:name="_Toc1047248728"/>
      <w:bookmarkStart w:id="404" w:name="_Toc19221"/>
      <w:r>
        <w:t>7.</w:t>
      </w:r>
      <w:r>
        <w:rPr>
          <w:rFonts w:eastAsia="宋体"/>
          <w:lang w:val="en-US" w:eastAsia="zh-CN"/>
        </w:rPr>
        <w:t>4</w:t>
      </w:r>
      <w:r>
        <w:t>.2.3</w:t>
      </w:r>
      <w:r>
        <w:tab/>
      </w:r>
      <w:r>
        <w:t>Conditions under test</w:t>
      </w:r>
      <w:bookmarkEnd w:id="402"/>
      <w:bookmarkEnd w:id="403"/>
      <w:bookmarkEnd w:id="404"/>
    </w:p>
    <w:p w14:paraId="3D7FF69A">
      <w:pPr>
        <w:spacing w:after="120"/>
      </w:pPr>
      <w:r>
        <w:t xml:space="preserve">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highlight w:val="yellow"/>
        </w:rPr>
        <w:t>[</w:t>
      </w:r>
      <w:r>
        <w:rPr>
          <w:rFonts w:hint="eastAsia" w:eastAsia="宋体"/>
          <w:highlight w:val="yellow"/>
          <w:lang w:val="en-US" w:eastAsia="zh-CN"/>
        </w:rPr>
        <w:t>7-21</w:t>
      </w:r>
      <w:r>
        <w:rPr>
          <w:highlight w:val="yellow"/>
        </w:rPr>
        <w:t>].</w:t>
      </w:r>
      <w:r>
        <w:t xml:space="preserve"> It has the advantage of operating at 48kHz and can be applied for the different audio bandwidth supported by the codecs under test.</w:t>
      </w:r>
    </w:p>
    <w:p w14:paraId="71244197">
      <w:pPr>
        <w:spacing w:after="120"/>
      </w:pPr>
      <w:r>
        <w:t>For the classical speech coders, we selected MELPe, AMR, AMR-WB and EVS, covering a large range</w:t>
      </w:r>
      <w:r>
        <w:rPr>
          <w:rFonts w:ascii="Arial" w:hAnsi="Arial" w:cs="Arial"/>
          <w:b/>
          <w:bCs/>
        </w:rPr>
        <w:t xml:space="preserve"> </w:t>
      </w:r>
      <w:r>
        <w:t xml:space="preserve">of bitrates and quality obtainable by legacy systems. </w:t>
      </w:r>
    </w:p>
    <w:p w14:paraId="16F54148">
      <w:pPr>
        <w:spacing w:after="120"/>
      </w:pPr>
      <w:r>
        <w:t>For neural audio codecs, models specifically trained on speech and targeting relatively low bitrates relevant to ULBC activities were favored. Thus, SNAC</w:t>
      </w:r>
      <w:r>
        <w:rPr>
          <w:highlight w:val="yellow"/>
        </w:rPr>
        <w:t>[</w:t>
      </w:r>
      <w:r>
        <w:rPr>
          <w:rFonts w:hint="eastAsia" w:eastAsia="宋体"/>
          <w:highlight w:val="yellow"/>
          <w:lang w:val="en-US" w:eastAsia="zh-CN"/>
        </w:rPr>
        <w:t>7-22</w:t>
      </w:r>
      <w:r>
        <w:rPr>
          <w:highlight w:val="yellow"/>
        </w:rPr>
        <w:t>]</w:t>
      </w:r>
      <w:r>
        <w:t>, MIM</w:t>
      </w:r>
      <w:r>
        <w:rPr>
          <w:highlight w:val="yellow"/>
        </w:rPr>
        <w:t>I[</w:t>
      </w:r>
      <w:r>
        <w:rPr>
          <w:rFonts w:hint="eastAsia" w:eastAsia="宋体"/>
          <w:highlight w:val="yellow"/>
          <w:lang w:val="en-US" w:eastAsia="zh-CN"/>
        </w:rPr>
        <w:t>7-23</w:t>
      </w:r>
      <w:r>
        <w:rPr>
          <w:highlight w:val="yellow"/>
        </w:rPr>
        <w:t>],</w:t>
      </w:r>
      <w:r>
        <w:t xml:space="preserve"> and DAC model with IBM weights (DAC_IBM)</w:t>
      </w:r>
      <w:r>
        <w:rPr>
          <w:highlight w:val="yellow"/>
        </w:rPr>
        <w:t xml:space="preserve"> </w:t>
      </w:r>
      <w:r>
        <w:rPr>
          <w:rFonts w:hint="eastAsia" w:eastAsia="宋体"/>
          <w:highlight w:val="yellow"/>
          <w:lang w:val="en-US" w:eastAsia="zh-CN"/>
        </w:rPr>
        <w:t>[7-24</w:t>
      </w:r>
      <w:r>
        <w:rPr>
          <w:highlight w:val="yellow"/>
        </w:rPr>
        <w:t>],</w:t>
      </w:r>
      <w:r>
        <w:t xml:space="preserve"> which all target bitrates below 2 kbps and are trained on relatively clean speech data, are incorporated into the test. In addition, LyraV2 at 3.2 kbps has been added </w:t>
      </w:r>
      <w:r>
        <w:rPr>
          <w:highlight w:val="yellow"/>
        </w:rPr>
        <w:t>[</w:t>
      </w:r>
      <w:r>
        <w:rPr>
          <w:rFonts w:hint="eastAsia" w:eastAsia="宋体"/>
          <w:highlight w:val="yellow"/>
          <w:lang w:val="en-US" w:eastAsia="zh-CN"/>
        </w:rPr>
        <w:t>7-25</w:t>
      </w:r>
      <w:r>
        <w:rPr>
          <w:highlight w:val="yellow"/>
        </w:rPr>
        <w:t>]</w:t>
      </w:r>
      <w: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59D6318F">
      <w:pPr>
        <w:spacing w:after="120"/>
      </w:pPr>
      <w:r>
        <w:t xml:space="preserve">In addition, and only for the first test, the original DAC model and weights </w:t>
      </w:r>
      <w:r>
        <w:rPr>
          <w:highlight w:val="yellow"/>
        </w:rPr>
        <w:t>[</w:t>
      </w:r>
      <w:r>
        <w:rPr>
          <w:rFonts w:hint="eastAsia" w:eastAsia="宋体"/>
          <w:highlight w:val="yellow"/>
          <w:lang w:val="en-US" w:eastAsia="zh-CN"/>
        </w:rPr>
        <w:t>7-7]</w:t>
      </w:r>
      <w:r>
        <w:t xml:space="preserve"> at a sampling rate of 24 kHz are tested at bitrates of 1.5, 3, and 6 kbps. This will allow us to appreciate the influence of the training strategy in relation to DAC IBM.</w:t>
      </w:r>
    </w:p>
    <w:p w14:paraId="093822F4">
      <w:pPr>
        <w:pStyle w:val="6"/>
      </w:pPr>
      <w:bookmarkStart w:id="405" w:name="_Toc333400684"/>
      <w:bookmarkStart w:id="406" w:name="_Toc214653584"/>
      <w:bookmarkStart w:id="407" w:name="_Toc26208"/>
      <w:r>
        <w:t>7.</w:t>
      </w:r>
      <w:r>
        <w:rPr>
          <w:rFonts w:eastAsia="宋体"/>
          <w:lang w:val="en-US" w:eastAsia="zh-CN"/>
        </w:rPr>
        <w:t>4</w:t>
      </w:r>
      <w:r>
        <w:t>.2.4</w:t>
      </w:r>
      <w:r>
        <w:tab/>
      </w:r>
      <w:r>
        <w:t>High SNR test results</w:t>
      </w:r>
      <w:bookmarkEnd w:id="405"/>
      <w:bookmarkEnd w:id="406"/>
      <w:bookmarkEnd w:id="407"/>
    </w:p>
    <w:p w14:paraId="49A1A29D">
      <w:pPr>
        <w:spacing w:after="120" w:line="259" w:lineRule="auto"/>
        <w:rPr>
          <w:rFonts w:eastAsia="宋体"/>
          <w:lang w:eastAsia="zh-CN"/>
        </w:rPr>
      </w:pPr>
      <w:r>
        <w:t>The results of test 1 and for 20 listeners are shown in Figure 7.</w:t>
      </w:r>
      <w:r>
        <w:rPr>
          <w:rFonts w:eastAsia="宋体"/>
          <w:lang w:val="en-US" w:eastAsia="zh-CN"/>
        </w:rPr>
        <w:t>4</w:t>
      </w:r>
      <w:r>
        <w:t>.2.4</w:t>
      </w:r>
      <w:r>
        <w:rPr>
          <w:rFonts w:hint="eastAsia" w:eastAsia="宋体"/>
          <w:lang w:val="en-US" w:eastAsia="zh-CN"/>
        </w:rPr>
        <w:t>-</w:t>
      </w:r>
      <w: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宋体"/>
          <w:lang w:val="en-US" w:eastAsia="zh-CN"/>
        </w:rPr>
        <w:t>4</w:t>
      </w:r>
      <w:r>
        <w:t>.2.4</w:t>
      </w:r>
      <w:r>
        <w:rPr>
          <w:rFonts w:hint="eastAsia" w:eastAsia="宋体"/>
          <w:lang w:val="en-US" w:eastAsia="zh-CN"/>
        </w:rPr>
        <w:t>-</w:t>
      </w:r>
      <w:r>
        <w:t>2.</w:t>
      </w:r>
    </w:p>
    <w:p w14:paraId="58E82ECF">
      <w:pPr>
        <w:spacing w:after="120"/>
      </w:pPr>
      <w:r>
        <w:t>The main observations are:</w:t>
      </w:r>
    </w:p>
    <w:p w14:paraId="5E58A9DE">
      <w:pPr>
        <w:pStyle w:val="114"/>
      </w:pPr>
      <w:r>
        <w:t>-</w:t>
      </w:r>
      <w:r>
        <w:rPr>
          <w:rFonts w:hint="eastAsia" w:eastAsia="宋体"/>
          <w:lang w:val="en-US" w:eastAsia="zh-CN"/>
        </w:rPr>
        <w:tab/>
      </w:r>
      <w:r>
        <w:t>Listeners prefer the uncoded clean and denoised speech over the uncoded noisy version.</w:t>
      </w:r>
    </w:p>
    <w:p w14:paraId="0A798E5B">
      <w:pPr>
        <w:pStyle w:val="114"/>
      </w:pPr>
      <w:r>
        <w:t>-</w:t>
      </w:r>
      <w:r>
        <w:rPr>
          <w:rFonts w:hint="eastAsia" w:eastAsia="宋体"/>
          <w:lang w:val="en-US" w:eastAsia="zh-CN"/>
        </w:rPr>
        <w:tab/>
      </w:r>
      <w:r>
        <w:t>With these high SNRs and using a state-of-the-art noise suppression method, the denoised speech is as good as clean speech. This shows that current noise suppression methods introduce no or very few artifacts under these high SNR conditions.</w:t>
      </w:r>
    </w:p>
    <w:p w14:paraId="7456F154">
      <w:pPr>
        <w:pStyle w:val="114"/>
      </w:pPr>
      <w:r>
        <w:t>-</w:t>
      </w:r>
      <w:r>
        <w:rPr>
          <w:rFonts w:hint="eastAsia" w:eastAsia="宋体"/>
          <w:lang w:val="en-US" w:eastAsia="zh-CN"/>
        </w:rPr>
        <w:tab/>
      </w:r>
      <w: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46750D2A">
      <w:pPr>
        <w:pStyle w:val="114"/>
      </w:pPr>
      <w:r>
        <w:t>-</w:t>
      </w:r>
      <w:r>
        <w:rPr>
          <w:rFonts w:hint="eastAsia" w:eastAsia="宋体"/>
          <w:lang w:val="en-US" w:eastAsia="zh-CN"/>
        </w:rPr>
        <w:tab/>
      </w:r>
      <w: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1386E272">
      <w:pPr>
        <w:pStyle w:val="114"/>
      </w:pPr>
      <w:r>
        <w:t>-</w:t>
      </w:r>
      <w:r>
        <w:rPr>
          <w:rFonts w:hint="eastAsia" w:eastAsia="宋体"/>
          <w:lang w:val="en-US" w:eastAsia="zh-CN"/>
        </w:rPr>
        <w:tab/>
      </w:r>
      <w:r>
        <w:t>For neural codecs, the benefit of noise suppression is greater, with more than 0.5 MOS point of improvement for different codecs (e.g., SNAC, DAC_ibm, DAC at 3 kbps).</w:t>
      </w:r>
    </w:p>
    <w:p w14:paraId="38A9EF41">
      <w:pPr>
        <w:pStyle w:val="114"/>
      </w:pPr>
      <w:r>
        <w:t>-</w:t>
      </w:r>
      <w:r>
        <w:rPr>
          <w:rFonts w:hint="eastAsia" w:eastAsia="宋体"/>
          <w:lang w:val="en-US" w:eastAsia="zh-CN"/>
        </w:rPr>
        <w:tab/>
      </w:r>
      <w: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6A4C6129">
      <w:pPr>
        <w:pStyle w:val="114"/>
      </w:pPr>
      <w:r>
        <w:t>-</w:t>
      </w:r>
      <w:r>
        <w:rPr>
          <w:rFonts w:hint="eastAsia" w:eastAsia="宋体"/>
          <w:lang w:val="en-US" w:eastAsia="zh-CN"/>
        </w:rPr>
        <w:tab/>
      </w:r>
      <w:r>
        <w:t xml:space="preserve">LyraV2 operates with significantly less complexity than other neural codecs (about 70 times less complex). At 3.2 kbps, it performs worse than other neural codecs under test except for DAC at 3kbps, which is on par. </w:t>
      </w:r>
    </w:p>
    <w:p w14:paraId="0F3845DA">
      <w:pPr>
        <w:spacing w:after="120"/>
        <w:jc w:val="center"/>
      </w:pPr>
      <w: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41" cstate="print"/>
                    <a:srcRect/>
                    <a:stretch>
                      <a:fillRect/>
                    </a:stretch>
                  </pic:blipFill>
                  <pic:spPr>
                    <a:xfrm>
                      <a:off x="0" y="0"/>
                      <a:ext cx="5095875" cy="5095875"/>
                    </a:xfrm>
                    <a:prstGeom prst="rect">
                      <a:avLst/>
                    </a:prstGeom>
                    <a:noFill/>
                    <a:ln>
                      <a:noFill/>
                    </a:ln>
                  </pic:spPr>
                </pic:pic>
              </a:graphicData>
            </a:graphic>
          </wp:inline>
        </w:drawing>
      </w:r>
    </w:p>
    <w:p w14:paraId="7CDC7B82">
      <w:pPr>
        <w:pStyle w:val="122"/>
      </w:pPr>
      <w:r>
        <w:t>Figure 7.</w:t>
      </w:r>
      <w:r>
        <w:rPr>
          <w:rFonts w:eastAsia="宋体"/>
          <w:lang w:val="en-US" w:eastAsia="zh-CN"/>
        </w:rPr>
        <w:t>4</w:t>
      </w:r>
      <w:r>
        <w:t>.2.4</w:t>
      </w:r>
      <w:r>
        <w:rPr>
          <w:rFonts w:hint="eastAsia" w:eastAsia="宋体"/>
          <w:lang w:val="en-US" w:eastAsia="zh-CN"/>
        </w:rPr>
        <w:t>-</w:t>
      </w:r>
      <w:r>
        <w:t>1 – P.808 ACR test results for high SNRs</w:t>
      </w:r>
    </w:p>
    <w:p w14:paraId="317B16B9">
      <w:pPr>
        <w:pStyle w:val="122"/>
      </w:pPr>
      <w: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42"/>
                    <a:stretch>
                      <a:fillRect/>
                    </a:stretch>
                  </pic:blipFill>
                  <pic:spPr>
                    <a:xfrm>
                      <a:off x="0" y="0"/>
                      <a:ext cx="4514850" cy="2710314"/>
                    </a:xfrm>
                    <a:prstGeom prst="rect">
                      <a:avLst/>
                    </a:prstGeom>
                  </pic:spPr>
                </pic:pic>
              </a:graphicData>
            </a:graphic>
          </wp:inline>
        </w:drawing>
      </w:r>
    </w:p>
    <w:p w14:paraId="5A2391A5">
      <w:pPr>
        <w:pStyle w:val="122"/>
      </w:pPr>
      <w:r>
        <w:t>Figure 7.</w:t>
      </w:r>
      <w:r>
        <w:rPr>
          <w:rFonts w:eastAsia="宋体"/>
          <w:lang w:eastAsia="zh-CN"/>
        </w:rPr>
        <w:t>4</w:t>
      </w:r>
      <w:r>
        <w:t>.2.4</w:t>
      </w:r>
      <w:r>
        <w:rPr>
          <w:rFonts w:hint="eastAsia" w:eastAsia="宋体"/>
          <w:lang w:val="en-US" w:eastAsia="zh-CN"/>
        </w:rPr>
        <w:t>-</w:t>
      </w:r>
      <w:r>
        <w:t>2 – Delta MOS between coded denoised speech and coded noisy speech for high SNRs</w:t>
      </w:r>
    </w:p>
    <w:p w14:paraId="21974A00">
      <w:pPr>
        <w:pStyle w:val="6"/>
      </w:pPr>
      <w:bookmarkStart w:id="408" w:name="_Toc680460965"/>
      <w:bookmarkStart w:id="409" w:name="_Toc214653585"/>
      <w:bookmarkStart w:id="410" w:name="_Toc9973"/>
      <w:r>
        <w:t>7.</w:t>
      </w:r>
      <w:r>
        <w:rPr>
          <w:rFonts w:eastAsia="宋体"/>
          <w:lang w:val="en-US" w:eastAsia="zh-CN"/>
        </w:rPr>
        <w:t>4</w:t>
      </w:r>
      <w:r>
        <w:t>.2.5</w:t>
      </w:r>
      <w:r>
        <w:tab/>
      </w:r>
      <w:r>
        <w:t>Low SNR test results</w:t>
      </w:r>
      <w:bookmarkEnd w:id="408"/>
      <w:bookmarkEnd w:id="409"/>
      <w:bookmarkEnd w:id="410"/>
    </w:p>
    <w:p w14:paraId="43FE9A6C">
      <w:pPr>
        <w:spacing w:after="120"/>
      </w:pPr>
      <w:r>
        <w:t>In this test, DAC codec was removed from the conditions under test, since it was already shown at high SNRs to be suboptimal for the applications considered. The results for 21 listeners are shown in Figure 7.</w:t>
      </w:r>
      <w:r>
        <w:rPr>
          <w:rFonts w:eastAsia="宋体"/>
          <w:lang w:val="en-US" w:eastAsia="zh-CN"/>
        </w:rPr>
        <w:t>4</w:t>
      </w:r>
      <w:r>
        <w:t>.2.</w:t>
      </w:r>
      <w:r>
        <w:rPr>
          <w:rFonts w:hint="eastAsia" w:eastAsia="宋体"/>
          <w:lang w:val="en-US" w:eastAsia="zh-CN"/>
        </w:rPr>
        <w:t>5-1</w:t>
      </w:r>
      <w:r>
        <w:t xml:space="preserve"> . The difference between the MOS obtained with noise suppression and without noise suppression for each codec under test is plotted in Figure 7.</w:t>
      </w:r>
      <w:r>
        <w:rPr>
          <w:rFonts w:eastAsia="宋体"/>
          <w:lang w:val="en-US" w:eastAsia="zh-CN"/>
        </w:rPr>
        <w:t>4</w:t>
      </w:r>
      <w:r>
        <w:t>.2.</w:t>
      </w:r>
      <w:r>
        <w:rPr>
          <w:rFonts w:hint="eastAsia" w:eastAsia="宋体"/>
          <w:lang w:val="en-US" w:eastAsia="zh-CN"/>
        </w:rPr>
        <w:t>5-</w:t>
      </w:r>
      <w:r>
        <w:rPr>
          <w:rFonts w:eastAsia="宋体"/>
          <w:lang w:val="en-US" w:eastAsia="zh-CN"/>
        </w:rPr>
        <w:t>2</w:t>
      </w:r>
      <w:r>
        <w:t>.</w:t>
      </w:r>
    </w:p>
    <w:p w14:paraId="1976F276">
      <w:pPr>
        <w:spacing w:after="120"/>
      </w:pPr>
      <w:r>
        <w:t>The main observations are:</w:t>
      </w:r>
    </w:p>
    <w:p w14:paraId="03404873">
      <w:pPr>
        <w:pStyle w:val="114"/>
      </w:pPr>
      <w:r>
        <w:rPr>
          <w:rFonts w:hint="eastAsia" w:eastAsia="宋体"/>
          <w:lang w:val="en-US" w:eastAsia="zh-CN"/>
        </w:rPr>
        <w:t>-</w:t>
      </w:r>
      <w:r>
        <w:rPr>
          <w:rFonts w:hint="eastAsia" w:eastAsia="宋体"/>
          <w:lang w:val="en-US" w:eastAsia="zh-CN"/>
        </w:rPr>
        <w:tab/>
      </w:r>
      <w:r>
        <w:t>Listeners prefer largely uncoded denoised speech over uncoded noisy speech, and this by about 1 MOS of difference.</w:t>
      </w:r>
    </w:p>
    <w:p w14:paraId="5428245D">
      <w:pPr>
        <w:pStyle w:val="114"/>
      </w:pPr>
      <w:r>
        <w:rPr>
          <w:rFonts w:hint="eastAsia" w:eastAsia="宋体"/>
          <w:lang w:val="en-US" w:eastAsia="zh-CN"/>
        </w:rPr>
        <w:t>-</w:t>
      </w:r>
      <w:r>
        <w:rPr>
          <w:rFonts w:hint="eastAsia" w:eastAsia="宋体"/>
          <w:lang w:val="en-US" w:eastAsia="zh-CN"/>
        </w:rPr>
        <w:tab/>
      </w:r>
      <w:r>
        <w:t>All classical speech coders benefit from coding the denoised speech. Still, the improvement is less than 1 MOS.</w:t>
      </w:r>
    </w:p>
    <w:p w14:paraId="2307F3A8">
      <w:pPr>
        <w:pStyle w:val="114"/>
      </w:pPr>
      <w:r>
        <w:rPr>
          <w:rFonts w:hint="eastAsia" w:eastAsia="宋体"/>
          <w:lang w:val="en-US" w:eastAsia="zh-CN"/>
        </w:rPr>
        <w:t>-</w:t>
      </w:r>
      <w:r>
        <w:rPr>
          <w:rFonts w:hint="eastAsia" w:eastAsia="宋体"/>
          <w:lang w:val="en-US" w:eastAsia="zh-CN"/>
        </w:rPr>
        <w:tab/>
      </w:r>
      <w:r>
        <w:t>Neural speech coders benefit even more from the noise suppression stage, with an improvement which can be over 1 MOS.</w:t>
      </w:r>
    </w:p>
    <w:p w14:paraId="031B45C8">
      <w:pPr>
        <w:pStyle w:val="114"/>
      </w:pPr>
      <w:r>
        <w:rPr>
          <w:rFonts w:hint="eastAsia" w:eastAsia="宋体"/>
          <w:lang w:val="en-US" w:eastAsia="zh-CN"/>
        </w:rPr>
        <w:t>-</w:t>
      </w:r>
      <w:r>
        <w:rPr>
          <w:rFonts w:hint="eastAsia" w:eastAsia="宋体"/>
          <w:lang w:val="en-US" w:eastAsia="zh-CN"/>
        </w:rPr>
        <w:tab/>
      </w:r>
      <w:r>
        <w:t>Neural speech codecs with vastly lower bit rates can compete with conventional codecs, even under adverse conditions, when combining with a state-of-the-art noise suppression method.</w:t>
      </w:r>
    </w:p>
    <w:p w14:paraId="4850C3A7">
      <w:pPr>
        <w:pStyle w:val="114"/>
      </w:pPr>
      <w:r>
        <w:rPr>
          <w:rFonts w:hint="eastAsia" w:eastAsia="宋体"/>
          <w:lang w:val="en-US" w:eastAsia="zh-CN"/>
        </w:rPr>
        <w:t>-</w:t>
      </w:r>
      <w:r>
        <w:rPr>
          <w:rFonts w:hint="eastAsia" w:eastAsia="宋体"/>
          <w:lang w:val="en-US" w:eastAsia="zh-CN"/>
        </w:rPr>
        <w:tab/>
      </w:r>
      <w:r>
        <w:t>Generative-AI based neural codecs as illustrated by the DAC IBM score in the test on the coding of the denoised speech can even improve the absolute quality of the input signal to code.</w:t>
      </w:r>
    </w:p>
    <w:p w14:paraId="5D6EA7C6">
      <w:pPr>
        <w:spacing w:after="160" w:line="279" w:lineRule="auto"/>
      </w:pPr>
    </w:p>
    <w:p w14:paraId="79273A0F">
      <w:pPr>
        <w:spacing w:after="120"/>
        <w:jc w:val="center"/>
        <w:rPr>
          <w:rFonts w:ascii="Arial" w:hAnsi="Arial" w:cs="Arial"/>
          <w:b/>
          <w:bCs/>
        </w:rPr>
      </w:pPr>
      <w: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43" cstate="print"/>
                    <a:srcRect/>
                    <a:stretch>
                      <a:fillRect/>
                    </a:stretch>
                  </pic:blipFill>
                  <pic:spPr>
                    <a:xfrm>
                      <a:off x="0" y="0"/>
                      <a:ext cx="5124450" cy="5124450"/>
                    </a:xfrm>
                    <a:prstGeom prst="rect">
                      <a:avLst/>
                    </a:prstGeom>
                    <a:noFill/>
                    <a:ln>
                      <a:noFill/>
                    </a:ln>
                  </pic:spPr>
                </pic:pic>
              </a:graphicData>
            </a:graphic>
          </wp:inline>
        </w:drawing>
      </w:r>
    </w:p>
    <w:p w14:paraId="70EB3733">
      <w:pPr>
        <w:pStyle w:val="122"/>
      </w:pPr>
      <w:r>
        <w:t>Figure 7.</w:t>
      </w:r>
      <w:r>
        <w:rPr>
          <w:rFonts w:eastAsia="宋体"/>
          <w:lang w:val="en-US" w:eastAsia="zh-CN"/>
        </w:rPr>
        <w:t>4</w:t>
      </w:r>
      <w:r>
        <w:t>.2.</w:t>
      </w:r>
      <w:r>
        <w:rPr>
          <w:rFonts w:hint="eastAsia" w:eastAsia="宋体"/>
          <w:lang w:val="en-US" w:eastAsia="zh-CN"/>
        </w:rPr>
        <w:t>5-1</w:t>
      </w:r>
      <w:r>
        <w:t xml:space="preserve"> – P.808 ACR test results for low SNRs</w:t>
      </w:r>
    </w:p>
    <w:p w14:paraId="0AB192FF">
      <w:pPr>
        <w:pStyle w:val="122"/>
      </w:pPr>
      <w: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44"/>
                    <a:stretch>
                      <a:fillRect/>
                    </a:stretch>
                  </pic:blipFill>
                  <pic:spPr>
                    <a:xfrm>
                      <a:off x="0" y="0"/>
                      <a:ext cx="4642887" cy="2787176"/>
                    </a:xfrm>
                    <a:prstGeom prst="rect">
                      <a:avLst/>
                    </a:prstGeom>
                  </pic:spPr>
                </pic:pic>
              </a:graphicData>
            </a:graphic>
          </wp:inline>
        </w:drawing>
      </w:r>
    </w:p>
    <w:p w14:paraId="5960F0AA">
      <w:pPr>
        <w:pStyle w:val="122"/>
        <w:rPr>
          <w:rFonts w:cs="Arial"/>
          <w:bCs/>
        </w:rPr>
      </w:pPr>
      <w:r>
        <w:t>Figure 7.</w:t>
      </w:r>
      <w:r>
        <w:rPr>
          <w:rFonts w:eastAsia="宋体"/>
          <w:lang w:val="en-US" w:eastAsia="zh-CN"/>
        </w:rPr>
        <w:t>4</w:t>
      </w:r>
      <w:r>
        <w:t>.</w:t>
      </w:r>
      <w:r>
        <w:rPr>
          <w:rFonts w:hint="eastAsia" w:eastAsia="宋体"/>
          <w:lang w:val="en-US" w:eastAsia="zh-CN"/>
        </w:rPr>
        <w:t>2</w:t>
      </w:r>
      <w:r>
        <w:t>.</w:t>
      </w:r>
      <w:r>
        <w:rPr>
          <w:rFonts w:hint="eastAsia" w:eastAsia="宋体"/>
          <w:lang w:val="en-US" w:eastAsia="zh-CN"/>
        </w:rPr>
        <w:t>5-1</w:t>
      </w:r>
      <w:r>
        <w:t xml:space="preserve"> – Delta MOS between coded denoised speech and coded noisy speech for low SNRs</w:t>
      </w:r>
    </w:p>
    <w:p w14:paraId="76FD9427">
      <w:pPr>
        <w:pStyle w:val="5"/>
      </w:pPr>
      <w:bookmarkStart w:id="411" w:name="_Toc1157018480"/>
      <w:bookmarkStart w:id="412" w:name="_Toc4165"/>
      <w:bookmarkStart w:id="413" w:name="_Toc214653586"/>
      <w:r>
        <w:t>7.</w:t>
      </w:r>
      <w:r>
        <w:rPr>
          <w:rFonts w:eastAsia="宋体"/>
          <w:lang w:val="en-US" w:eastAsia="zh-CN"/>
        </w:rPr>
        <w:t>4</w:t>
      </w:r>
      <w:r>
        <w:t>.3</w:t>
      </w:r>
      <w:r>
        <w:rPr>
          <w:rFonts w:hint="eastAsia" w:eastAsia="宋体"/>
          <w:lang w:val="en-US" w:eastAsia="zh-CN"/>
        </w:rPr>
        <w:tab/>
      </w:r>
      <w:r>
        <w:t>Conclusions</w:t>
      </w:r>
      <w:bookmarkEnd w:id="411"/>
      <w:bookmarkEnd w:id="412"/>
      <w:bookmarkEnd w:id="413"/>
    </w:p>
    <w:p w14:paraId="792999AB">
      <w:pPr>
        <w:spacing w:after="120"/>
      </w:pPr>
      <w: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4BF93EEA">
      <w:pPr>
        <w:spacing w:after="120"/>
      </w:pPr>
      <w: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33EF7259">
      <w:pPr>
        <w:pStyle w:val="98"/>
      </w:pPr>
      <w:r>
        <w:t xml:space="preserve">NOTE: </w:t>
      </w:r>
      <w:r>
        <w:rPr>
          <w:rFonts w:hint="eastAsia" w:eastAsia="宋体"/>
          <w:lang w:val="en-US" w:eastAsia="zh-CN"/>
        </w:rPr>
        <w:tab/>
      </w:r>
      <w:r>
        <w:t>While speech is considered the primary information, removing all parts of the background audio scene may in some cases not be desirable, e.g. when there is no active speech, as the background may contain relevant information, e.g. in the case of emergency calls.</w:t>
      </w:r>
    </w:p>
    <w:p w14:paraId="040283EC">
      <w:pPr>
        <w:pStyle w:val="97"/>
      </w:pPr>
      <w:r>
        <w:t>Editor’s note: I</w:t>
      </w:r>
      <w:r>
        <w:rPr>
          <w:rFonts w:hint="eastAsia" w:eastAsia="宋体"/>
          <w:lang w:val="en-US" w:eastAsia="zh-CN"/>
        </w:rPr>
        <w:tab/>
      </w:r>
      <w:r>
        <w:t>t is TBD whether the design constraints and performance requirements should reflect the note above.</w:t>
      </w:r>
    </w:p>
    <w:p w14:paraId="6F8BA210">
      <w:pPr>
        <w:pStyle w:val="4"/>
        <w:rPr>
          <w:lang w:val="en-US" w:eastAsia="zh-CN"/>
        </w:rPr>
      </w:pPr>
      <w:bookmarkStart w:id="414" w:name="_Toc545169775"/>
      <w:bookmarkStart w:id="415" w:name="_Toc27609"/>
      <w:bookmarkStart w:id="416" w:name="_Toc214653587"/>
      <w:r>
        <w:rPr>
          <w:lang w:val="en-US" w:eastAsia="zh-CN"/>
        </w:rPr>
        <w:t>7.5</w:t>
      </w:r>
      <w:r>
        <w:rPr>
          <w:rFonts w:hint="eastAsia"/>
          <w:lang w:val="en-US" w:eastAsia="zh-CN"/>
        </w:rPr>
        <w:tab/>
      </w:r>
      <w:r>
        <w:rPr>
          <w:lang w:val="en-US" w:eastAsia="zh-CN"/>
        </w:rPr>
        <w:t>Analysis of an existing AI codec: Lyra V2</w:t>
      </w:r>
      <w:bookmarkEnd w:id="414"/>
      <w:bookmarkEnd w:id="415"/>
      <w:bookmarkEnd w:id="416"/>
    </w:p>
    <w:p w14:paraId="5AD53BE4">
      <w:pPr>
        <w:rPr>
          <w:lang w:val="en-US" w:eastAsia="zh-CN"/>
        </w:rPr>
      </w:pPr>
      <w:r>
        <w:rPr>
          <w:lang w:val="en-US" w:eastAsia="zh-CN"/>
        </w:rPr>
        <w:t>Google Lyra V2 codec serves as a powerful case study. Its publicly reported performance of "38x faster than real-time" on a high-end modern smartphone from 2021</w:t>
      </w:r>
      <w:r>
        <w:rPr>
          <w:highlight w:val="yellow"/>
          <w:lang w:val="en-US" w:eastAsia="zh-CN"/>
        </w:rPr>
        <w:t xml:space="preserve"> [</w:t>
      </w:r>
      <w:r>
        <w:rPr>
          <w:rFonts w:hint="eastAsia"/>
          <w:highlight w:val="yellow"/>
          <w:lang w:val="en-US" w:eastAsia="zh-CN"/>
        </w:rPr>
        <w:t>7-26]</w:t>
      </w:r>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w:t>
      </w:r>
      <w:r>
        <w:rPr>
          <w:highlight w:val="yellow"/>
          <w:lang w:val="en-US" w:eastAsia="zh-CN"/>
        </w:rPr>
        <w:t xml:space="preserve"> [</w:t>
      </w:r>
      <w:r>
        <w:rPr>
          <w:rFonts w:hint="eastAsia"/>
          <w:highlight w:val="yellow"/>
          <w:lang w:val="en-US" w:eastAsia="zh-CN"/>
        </w:rPr>
        <w:t>7-27]</w:t>
      </w:r>
      <w:r>
        <w:rPr>
          <w:lang w:val="en-US" w:eastAsia="zh-CN"/>
        </w:rPr>
        <w:t>, which is permissive for commercial and standardization purposes, making it an ideal reference for this study.</w:t>
      </w:r>
    </w:p>
    <w:p w14:paraId="4167923D">
      <w:pPr>
        <w:pStyle w:val="5"/>
        <w:rPr>
          <w:lang w:val="en-US" w:eastAsia="zh-CN"/>
        </w:rPr>
      </w:pPr>
      <w:bookmarkStart w:id="417" w:name="_Toc1503170323"/>
      <w:bookmarkStart w:id="418" w:name="_Toc214653588"/>
      <w:bookmarkStart w:id="419" w:name="_Toc2175"/>
      <w:r>
        <w:rPr>
          <w:lang w:val="en-US" w:eastAsia="zh-CN"/>
        </w:rPr>
        <w:t>7.5.1</w:t>
      </w:r>
      <w:r>
        <w:rPr>
          <w:rFonts w:hint="eastAsia"/>
          <w:lang w:val="en-US" w:eastAsia="zh-CN"/>
        </w:rPr>
        <w:tab/>
      </w:r>
      <w:r>
        <w:rPr>
          <w:lang w:val="en-US" w:eastAsia="zh-CN"/>
        </w:rPr>
        <w:t>Code-Level analysis</w:t>
      </w:r>
      <w:bookmarkEnd w:id="417"/>
      <w:bookmarkEnd w:id="418"/>
      <w:bookmarkEnd w:id="419"/>
    </w:p>
    <w:p w14:paraId="3D620407">
      <w:pPr>
        <w:rPr>
          <w:lang w:val="en-US" w:eastAsia="zh-CN"/>
        </w:rPr>
      </w:pPr>
      <w:r>
        <w:rPr>
          <w:lang w:val="en-US" w:eastAsia="zh-CN"/>
        </w:rPr>
        <w:t>The Lyra V2 implementation consistently defaults to a CPU-based execution path for neural network inference.</w:t>
      </w:r>
    </w:p>
    <w:p w14:paraId="74416086">
      <w:pPr>
        <w:pStyle w:val="114"/>
        <w:rPr>
          <w:lang w:val="en-US" w:eastAsia="zh-CN"/>
        </w:rPr>
      </w:pPr>
      <w:r>
        <w:rPr>
          <w:rFonts w:hint="eastAsia"/>
          <w:lang w:val="en-US" w:eastAsia="zh-CN"/>
        </w:rPr>
        <w:t>-</w:t>
      </w:r>
      <w:r>
        <w:rPr>
          <w:rFonts w:hint="eastAsia"/>
          <w:lang w:val="en-US" w:eastAsia="zh-CN"/>
        </w:rPr>
        <w:tab/>
      </w:r>
      <w:r>
        <w:rPr>
          <w:lang w:val="en-US" w:eastAsia="zh-CN"/>
        </w:rPr>
        <w:t xml:space="preserve">The core </w:t>
      </w:r>
      <w:r>
        <w:rPr>
          <w:i/>
          <w:iCs/>
          <w:lang w:val="en-US" w:eastAsia="zh-CN"/>
        </w:rPr>
        <w:t xml:space="preserve">LyraGanModel </w:t>
      </w:r>
      <w:r>
        <w:rPr>
          <w:highlight w:val="yellow"/>
          <w:lang w:val="en-US" w:eastAsia="zh-CN"/>
        </w:rPr>
        <w:t>[</w:t>
      </w:r>
      <w:r>
        <w:rPr>
          <w:rFonts w:hint="eastAsia"/>
          <w:highlight w:val="yellow"/>
          <w:lang w:val="en-US" w:eastAsia="zh-CN"/>
        </w:rPr>
        <w:t>7-28]</w:t>
      </w:r>
      <w:r>
        <w:rPr>
          <w:lang w:val="en-US" w:eastAsia="zh-CN"/>
        </w:rPr>
        <w:t xml:space="preserve"> and </w:t>
      </w:r>
      <w:r>
        <w:rPr>
          <w:i/>
          <w:iCs/>
          <w:lang w:val="en-US" w:eastAsia="zh-CN"/>
        </w:rPr>
        <w:t xml:space="preserve">SoundStreamEncoder </w:t>
      </w:r>
      <w:r>
        <w:rPr>
          <w:highlight w:val="yellow"/>
          <w:lang w:val="en-US" w:eastAsia="zh-CN"/>
        </w:rPr>
        <w:t>[</w:t>
      </w:r>
      <w:r>
        <w:rPr>
          <w:rFonts w:hint="eastAsia"/>
          <w:highlight w:val="yellow"/>
          <w:lang w:val="en-US" w:eastAsia="zh-CN"/>
        </w:rPr>
        <w:t>7-29]</w:t>
      </w:r>
      <w:r>
        <w:rPr>
          <w:lang w:val="en-US" w:eastAsia="zh-CN"/>
        </w:rPr>
        <w:t xml:space="preserve"> components explicitly use a flag (</w:t>
      </w:r>
      <w:r>
        <w:rPr>
          <w:b/>
          <w:bCs/>
          <w:lang w:val="en-US" w:eastAsia="zh-CN"/>
        </w:rPr>
        <w:t>use_xnn=true</w:t>
      </w:r>
      <w:r>
        <w:rPr>
          <w:lang w:val="en-US" w:eastAsia="zh-CN"/>
        </w:rPr>
        <w:t xml:space="preserve">) that directs the TensorFlow Lite </w:t>
      </w:r>
      <w:r>
        <w:rPr>
          <w:highlight w:val="yellow"/>
          <w:lang w:val="en-US" w:eastAsia="zh-CN"/>
        </w:rPr>
        <w:t>[</w:t>
      </w:r>
      <w:r>
        <w:rPr>
          <w:rFonts w:hint="eastAsia"/>
          <w:highlight w:val="yellow"/>
          <w:lang w:val="en-US" w:eastAsia="zh-CN"/>
        </w:rPr>
        <w:t>7-30]</w:t>
      </w:r>
      <w:r>
        <w:rPr>
          <w:lang w:val="en-US" w:eastAsia="zh-CN"/>
        </w:rPr>
        <w:t xml:space="preserve">interpreter to use its CPU backend (XNNPACK backend </w:t>
      </w:r>
      <w:r>
        <w:rPr>
          <w:highlight w:val="yellow"/>
          <w:lang w:val="en-US" w:eastAsia="zh-CN"/>
        </w:rPr>
        <w:t>[</w:t>
      </w:r>
      <w:r>
        <w:rPr>
          <w:rFonts w:hint="eastAsia"/>
          <w:highlight w:val="yellow"/>
          <w:lang w:val="en-US" w:eastAsia="zh-CN"/>
        </w:rPr>
        <w:t>7-31]</w:t>
      </w:r>
      <w:r>
        <w:rPr>
          <w:lang w:val="en-US" w:eastAsia="zh-CN"/>
        </w:rPr>
        <w:t>) for execution, rather than offloading to specialized hardware accelerators.</w:t>
      </w:r>
    </w:p>
    <w:p w14:paraId="0B20E8AC">
      <w:pPr>
        <w:numPr>
          <w:ilvl w:val="0"/>
          <w:numId w:val="13"/>
        </w:numPr>
        <w:pBdr>
          <w:left w:val="single" w:color="6CE26C" w:sz="12" w:space="5"/>
        </w:pBdr>
        <w:spacing w:after="0" w:line="180" w:lineRule="atLeast"/>
        <w:ind w:left="450"/>
        <w:rPr>
          <w:color w:val="5C5C5C"/>
          <w:lang w:val="fr-FR"/>
        </w:rPr>
      </w:pPr>
      <w:r>
        <w:rPr>
          <w:rFonts w:ascii="Consolas" w:hAnsi="Consolas" w:eastAsia="Consolas" w:cs="Consolas"/>
          <w:color w:val="5C5C5C"/>
          <w:lang w:val="fr-FR"/>
        </w:rPr>
        <w:t>Location: lyra/lyra_gan_model.cc </w:t>
      </w:r>
    </w:p>
    <w:p w14:paraId="088AC8DB">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std::unique_ptr&lt;LyraGanModel&gt; </w:t>
      </w:r>
      <w:r>
        <w:rPr>
          <w:rFonts w:ascii="Consolas" w:hAnsi="Consolas" w:eastAsia="Consolas" w:cs="Consolas"/>
          <w:color w:val="4078F2"/>
          <w:shd w:val="clear" w:color="auto" w:fill="F8F8F8"/>
        </w:rPr>
        <w:t>LyraGanModel::Create</w:t>
      </w:r>
      <w:r>
        <w:rPr>
          <w:rFonts w:ascii="Consolas" w:hAnsi="Consolas" w:eastAsia="Consolas" w:cs="Consolas"/>
          <w:color w:val="5C5C5C"/>
          <w:shd w:val="clear" w:color="auto" w:fill="F8F8F8"/>
        </w:rPr>
        <w:t>(</w:t>
      </w:r>
    </w:p>
    <w:p w14:paraId="4F484024">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 </w:t>
      </w:r>
      <w:r>
        <w:rPr>
          <w:rFonts w:ascii="Consolas" w:hAnsi="Consolas" w:eastAsia="Consolas" w:cs="Consolas"/>
          <w:color w:val="986801"/>
        </w:rPr>
        <w:t>int</w:t>
      </w:r>
      <w:r>
        <w:rPr>
          <w:rFonts w:ascii="Consolas" w:hAnsi="Consolas" w:eastAsia="Consolas" w:cs="Consolas"/>
          <w:color w:val="5C5C5C"/>
        </w:rPr>
        <w:t> num_features)</w:t>
      </w:r>
      <w:r>
        <w:rPr>
          <w:rFonts w:ascii="Consolas" w:hAnsi="Consolas" w:eastAsia="Consolas" w:cs="Consolas"/>
          <w:color w:val="5C5C5C"/>
          <w:bdr w:val="single" w:color="6CE26C" w:sz="12" w:space="0"/>
        </w:rPr>
        <w:t> {</w:t>
      </w:r>
    </w:p>
    <w:p w14:paraId="21D182F7">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w:t>
      </w:r>
    </w:p>
    <w:p w14:paraId="7D9A080E">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TfLiteModelWrapper::</w:t>
      </w:r>
      <w:r>
        <w:rPr>
          <w:rFonts w:ascii="Consolas" w:hAnsi="Consolas" w:eastAsia="Consolas" w:cs="Consolas"/>
          <w:color w:val="C18401"/>
        </w:rPr>
        <w:t>Create</w:t>
      </w:r>
      <w:r>
        <w:rPr>
          <w:rFonts w:ascii="Consolas" w:hAnsi="Consolas" w:eastAsia="Consolas" w:cs="Consolas"/>
          <w:color w:val="5C5C5C"/>
        </w:rPr>
        <w:t>(model_path / </w:t>
      </w:r>
      <w:r>
        <w:rPr>
          <w:rFonts w:ascii="Consolas" w:hAnsi="Consolas" w:eastAsia="Consolas" w:cs="Consolas"/>
          <w:color w:val="50A14F"/>
        </w:rPr>
        <w:t>"lyragan.tflite"</w:t>
      </w:r>
      <w:r>
        <w:rPr>
          <w:rFonts w:ascii="Consolas" w:hAnsi="Consolas" w:eastAsia="Consolas" w:cs="Consolas"/>
          <w:color w:val="5C5C5C"/>
        </w:rPr>
        <w:t>,</w:t>
      </w:r>
    </w:p>
    <w:p w14:paraId="1934087C">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/*use_xnn=*/</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w:t>
      </w:r>
    </w:p>
    <w:p w14:paraId="7C363936">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473DC75A">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LyraGAN TFLite model wrapper."</w:t>
      </w:r>
      <w:r>
        <w:rPr>
          <w:rFonts w:ascii="Consolas" w:hAnsi="Consolas" w:eastAsia="Consolas" w:cs="Consolas"/>
          <w:color w:val="5C5C5C"/>
          <w:shd w:val="clear" w:color="auto" w:fill="F8F8F8"/>
        </w:rPr>
        <w:t>;</w:t>
      </w:r>
    </w:p>
    <w:p w14:paraId="28158F6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5E2B35BD">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p>
    <w:p w14:paraId="3AB96CE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Location: lyra/soundstream_encoder.cc </w:t>
      </w:r>
    </w:p>
    <w:p w14:paraId="76939A3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std::unique_ptr&lt;SoundStreamEncoder&gt; </w:t>
      </w:r>
      <w:r>
        <w:rPr>
          <w:rFonts w:ascii="Consolas" w:hAnsi="Consolas" w:eastAsia="Consolas" w:cs="Consolas"/>
          <w:color w:val="4078F2"/>
          <w:shd w:val="clear" w:color="auto" w:fill="F8F8F8"/>
        </w:rPr>
        <w:t>SoundStreamEncoder::Create</w:t>
      </w:r>
      <w:r>
        <w:rPr>
          <w:rFonts w:ascii="Consolas" w:hAnsi="Consolas" w:eastAsia="Consolas" w:cs="Consolas"/>
          <w:color w:val="5C5C5C"/>
          <w:shd w:val="clear" w:color="auto" w:fill="F8F8F8"/>
        </w:rPr>
        <w:t>(</w:t>
      </w:r>
    </w:p>
    <w:p w14:paraId="178FB740">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w:t>
      </w:r>
      <w:r>
        <w:rPr>
          <w:rFonts w:ascii="Consolas" w:hAnsi="Consolas" w:eastAsia="Consolas" w:cs="Consolas"/>
          <w:color w:val="5C5C5C"/>
          <w:bdr w:val="single" w:color="6CE26C" w:sz="12" w:space="0"/>
        </w:rPr>
        <w:t> {</w:t>
      </w:r>
    </w:p>
    <w:p w14:paraId="7F75DD8D">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 TfLiteModelWrapper::</w:t>
      </w:r>
      <w:r>
        <w:rPr>
          <w:rFonts w:ascii="Consolas" w:hAnsi="Consolas" w:eastAsia="Consolas" w:cs="Consolas"/>
          <w:color w:val="C18401"/>
          <w:shd w:val="clear" w:color="auto" w:fill="F8F8F8"/>
        </w:rPr>
        <w:t>Create</w:t>
      </w:r>
      <w:r>
        <w:rPr>
          <w:rFonts w:ascii="Consolas" w:hAnsi="Consolas" w:eastAsia="Consolas" w:cs="Consolas"/>
          <w:color w:val="5C5C5C"/>
          <w:shd w:val="clear" w:color="auto" w:fill="F8F8F8"/>
        </w:rPr>
        <w:t>(</w:t>
      </w:r>
    </w:p>
    <w:p w14:paraId="67C1591D">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model_path / </w:t>
      </w:r>
      <w:r>
        <w:rPr>
          <w:rFonts w:ascii="Consolas" w:hAnsi="Consolas" w:eastAsia="Consolas" w:cs="Consolas"/>
          <w:color w:val="50A14F"/>
        </w:rPr>
        <w:t>"soundstream_encoder.tflite"</w:t>
      </w:r>
      <w:r>
        <w:rPr>
          <w:rFonts w:ascii="Consolas" w:hAnsi="Consolas" w:eastAsia="Consolas" w:cs="Consolas"/>
          <w:color w:val="5C5C5C"/>
        </w:rPr>
        <w:t>, </w:t>
      </w:r>
      <w:r>
        <w:rPr>
          <w:rFonts w:ascii="Consolas" w:hAnsi="Consolas" w:eastAsia="Consolas" w:cs="Consolas"/>
          <w:i/>
          <w:iCs/>
          <w:color w:val="A0A1A7"/>
        </w:rPr>
        <w:t>/*use_xnn=*/</w:t>
      </w:r>
      <w:r>
        <w:rPr>
          <w:rFonts w:ascii="Consolas" w:hAnsi="Consolas" w:eastAsia="Consolas" w:cs="Consolas"/>
          <w:color w:val="0184BB"/>
        </w:rPr>
        <w:t>true</w:t>
      </w:r>
      <w:r>
        <w:rPr>
          <w:rFonts w:ascii="Consolas" w:hAnsi="Consolas" w:eastAsia="Consolas" w:cs="Consolas"/>
          <w:color w:val="5C5C5C"/>
        </w:rPr>
        <w:t>,</w:t>
      </w:r>
    </w:p>
    <w:p w14:paraId="7F84A72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false</w:t>
      </w:r>
      <w:r>
        <w:rPr>
          <w:rFonts w:ascii="Consolas" w:hAnsi="Consolas" w:eastAsia="Consolas" w:cs="Consolas"/>
          <w:color w:val="5C5C5C"/>
          <w:shd w:val="clear" w:color="auto" w:fill="F8F8F8"/>
        </w:rPr>
        <w:t>);</w:t>
      </w:r>
    </w:p>
    <w:p w14:paraId="1F0D08B7">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521418E4">
      <w:pPr>
        <w:numPr>
          <w:ilvl w:val="0"/>
          <w:numId w:val="13"/>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SoundStream TFLite model wrapper."</w:t>
      </w:r>
      <w:r>
        <w:rPr>
          <w:rFonts w:ascii="Consolas" w:hAnsi="Consolas" w:eastAsia="Consolas" w:cs="Consolas"/>
          <w:color w:val="5C5C5C"/>
          <w:shd w:val="clear" w:color="auto" w:fill="F8F8F8"/>
        </w:rPr>
        <w:t>;</w:t>
      </w:r>
    </w:p>
    <w:p w14:paraId="680BB672">
      <w:pPr>
        <w:numPr>
          <w:ilvl w:val="0"/>
          <w:numId w:val="13"/>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24632887">
      <w:pPr>
        <w:numPr>
          <w:ilvl w:val="0"/>
          <w:numId w:val="13"/>
        </w:numPr>
        <w:pBdr>
          <w:left w:val="single" w:color="6CE26C" w:sz="12" w:space="5"/>
        </w:pBdr>
        <w:shd w:val="clear" w:color="auto" w:fill="F8F8F8"/>
        <w:spacing w:after="0" w:line="180" w:lineRule="atLeast"/>
        <w:ind w:left="450"/>
      </w:pPr>
      <w:r>
        <w:rPr>
          <w:rFonts w:ascii="Consolas" w:hAnsi="Consolas" w:eastAsia="Consolas" w:cs="Consolas"/>
          <w:color w:val="5C5C5C"/>
          <w:shd w:val="clear" w:color="auto" w:fill="F8F8F8"/>
        </w:rPr>
        <w:t>  }</w:t>
      </w:r>
    </w:p>
    <w:p w14:paraId="0B169937">
      <w:pPr>
        <w:pStyle w:val="114"/>
        <w:spacing w:after="0"/>
        <w:rPr>
          <w:lang w:val="en-US" w:eastAsia="zh-CN"/>
        </w:rPr>
      </w:pPr>
    </w:p>
    <w:p w14:paraId="7D00821B">
      <w:pPr>
        <w:pStyle w:val="114"/>
        <w:rPr>
          <w:lang w:val="en-US" w:eastAsia="zh-CN"/>
        </w:rPr>
      </w:pPr>
      <w:r>
        <w:rPr>
          <w:rFonts w:hint="eastAsia"/>
          <w:lang w:val="en-US" w:eastAsia="zh-CN"/>
        </w:rPr>
        <w:t>-</w:t>
      </w:r>
      <w:r>
        <w:rPr>
          <w:rFonts w:hint="eastAsia"/>
          <w:lang w:val="en-US" w:eastAsia="zh-CN"/>
        </w:rPr>
        <w:tab/>
      </w:r>
      <w:r>
        <w:rPr>
          <w:lang w:val="en-US" w:eastAsia="zh-CN"/>
        </w:rPr>
        <w:t xml:space="preserve">The TFLite model wrapper implementation is notably devoid of any delegates for hardware acceleration. There are no calls to the NNAPI </w:t>
      </w:r>
      <w:r>
        <w:rPr>
          <w:highlight w:val="yellow"/>
          <w:lang w:val="en-US" w:eastAsia="zh-CN"/>
        </w:rPr>
        <w:t>[</w:t>
      </w:r>
      <w:r>
        <w:rPr>
          <w:rFonts w:eastAsia="宋体"/>
          <w:highlight w:val="yellow"/>
          <w:lang w:val="en-US" w:eastAsia="zh-CN"/>
        </w:rPr>
        <w:t>7-32</w:t>
      </w:r>
      <w:r>
        <w:rPr>
          <w:highlight w:val="yellow"/>
          <w:lang w:val="en-US" w:eastAsia="zh-CN"/>
        </w:rPr>
        <w:t xml:space="preserve">] </w:t>
      </w:r>
      <w:r>
        <w:rPr>
          <w:lang w:val="en-US" w:eastAsia="zh-CN"/>
        </w:rPr>
        <w:t>delegate (for Android NPUs), Hexagon delegate</w:t>
      </w:r>
      <w:r>
        <w:rPr>
          <w:highlight w:val="yellow"/>
          <w:lang w:val="en-US" w:eastAsia="zh-CN"/>
        </w:rPr>
        <w:t xml:space="preserve"> [</w:t>
      </w:r>
      <w:r>
        <w:rPr>
          <w:rFonts w:hint="eastAsia" w:eastAsia="宋体"/>
          <w:highlight w:val="yellow"/>
          <w:lang w:val="en-US" w:eastAsia="zh-CN"/>
        </w:rPr>
        <w:t>7-33</w:t>
      </w:r>
      <w:r>
        <w:rPr>
          <w:highlight w:val="yellow"/>
          <w:lang w:val="en-US" w:eastAsia="zh-CN"/>
        </w:rPr>
        <w:t>]</w:t>
      </w:r>
      <w:r>
        <w:rPr>
          <w:lang w:val="en-US" w:eastAsia="zh-CN"/>
        </w:rPr>
        <w:t xml:space="preserve"> (for Qualcomm DSPs), CoreML </w:t>
      </w:r>
      <w:r>
        <w:rPr>
          <w:highlight w:val="yellow"/>
          <w:lang w:val="en-US" w:eastAsia="zh-CN"/>
        </w:rPr>
        <w:t>[</w:t>
      </w:r>
      <w:r>
        <w:rPr>
          <w:rFonts w:hint="eastAsia"/>
          <w:highlight w:val="yellow"/>
          <w:lang w:val="en-US" w:eastAsia="zh-CN"/>
        </w:rPr>
        <w:t>7-34</w:t>
      </w:r>
      <w:r>
        <w:rPr>
          <w:lang w:val="en-US" w:eastAsia="zh-CN"/>
        </w:rPr>
        <w:t xml:space="preserve">] delegate (for Apple Neural Engine), or TPU </w:t>
      </w:r>
      <w:r>
        <w:rPr>
          <w:highlight w:val="yellow"/>
          <w:lang w:val="en-US" w:eastAsia="zh-CN"/>
        </w:rPr>
        <w:t>[</w:t>
      </w:r>
      <w:r>
        <w:rPr>
          <w:rFonts w:hint="eastAsia"/>
          <w:highlight w:val="yellow"/>
          <w:lang w:val="en-US" w:eastAsia="zh-CN"/>
        </w:rPr>
        <w:t>7-35</w:t>
      </w:r>
      <w:r>
        <w:rPr>
          <w:lang w:val="en-US" w:eastAsia="zh-CN"/>
        </w:rPr>
        <w:t>] delegate. The architecture is fundamentally CPU-centric.</w:t>
      </w:r>
    </w:p>
    <w:p w14:paraId="178C4FAE">
      <w:pPr>
        <w:pStyle w:val="114"/>
        <w:rPr>
          <w:lang w:val="en-US" w:eastAsia="zh-CN"/>
        </w:rPr>
      </w:pPr>
      <w:r>
        <w:rPr>
          <w:rFonts w:hint="eastAsia"/>
          <w:lang w:val="en-US" w:eastAsia="zh-CN"/>
        </w:rPr>
        <w:t>-</w:t>
      </w:r>
      <w:r>
        <w:rPr>
          <w:rFonts w:hint="eastAsia"/>
          <w:lang w:val="en-US" w:eastAsia="zh-CN"/>
        </w:rPr>
        <w:tab/>
      </w:r>
      <w:r>
        <w:rPr>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7CD98213">
      <w:pPr>
        <w:pStyle w:val="114"/>
        <w:rPr>
          <w:lang w:val="en-US" w:eastAsia="zh-CN"/>
        </w:rPr>
      </w:pPr>
      <w:r>
        <w:rPr>
          <w:rFonts w:hint="eastAsia"/>
          <w:lang w:val="en-US" w:eastAsia="zh-CN"/>
        </w:rPr>
        <w:t>-</w:t>
      </w:r>
      <w:r>
        <w:rPr>
          <w:rFonts w:hint="eastAsia"/>
          <w:lang w:val="en-US" w:eastAsia="zh-CN"/>
        </w:rPr>
        <w:tab/>
      </w:r>
      <w:r>
        <w:rPr>
          <w:lang w:val="en-US" w:eastAsia="zh-CN"/>
        </w:rPr>
        <w:t>The benchmark results provided in the codebase comments confirm exceptional performance (38x real-time on a high-end modern smartphone from 2021</w:t>
      </w:r>
      <w:r>
        <w:rPr>
          <w:highlight w:val="yellow"/>
          <w:lang w:val="en-US" w:eastAsia="zh-CN"/>
        </w:rPr>
        <w:t xml:space="preserve"> [</w:t>
      </w:r>
      <w:r>
        <w:rPr>
          <w:rFonts w:hint="eastAsia"/>
          <w:highlight w:val="yellow"/>
          <w:lang w:val="en-US" w:eastAsia="zh-CN"/>
        </w:rPr>
        <w:t>7-26</w:t>
      </w:r>
      <w:r>
        <w:rPr>
          <w:highlight w:val="yellow"/>
          <w:lang w:val="en-US" w:eastAsia="zh-CN"/>
        </w:rPr>
        <w:t>]</w:t>
      </w:r>
      <w:r>
        <w:rPr>
          <w:lang w:val="en-US" w:eastAsia="zh-CN"/>
        </w:rPr>
        <w:t>) achieved through this CPU-only pathway.</w:t>
      </w:r>
    </w:p>
    <w:p w14:paraId="3F60182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Location: Comments showing a high-end modern smartphone CPU from 2021 results</w:t>
      </w:r>
    </w:p>
    <w:p w14:paraId="648A5BD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If you press 'Benchmark', you should see something like the following in logcat</w:t>
      </w:r>
    </w:p>
    <w:p w14:paraId="2AF132C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on a high-end modern smartphone CPU from 2021 when running the benchmark:</w:t>
      </w:r>
    </w:p>
    <w:p w14:paraId="0234B0B8">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feature_extractor:  max: 1.836 ms  min: 0.132 ms  mean: 0.153 ms</w:t>
      </w:r>
    </w:p>
    <w:p w14:paraId="3A6C2277">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quantizer_quantize:  max: 1.042 ms  min: 0.120 ms  mean: 0.130 ms</w:t>
      </w:r>
    </w:p>
    <w:p w14:paraId="6172FBBC">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quantizer_decode:  max: 0.103 ms  min: 0.026 ms  mean: 0.029 ms</w:t>
      </w:r>
    </w:p>
    <w:p w14:paraId="1330373D">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model_decode:  max: 0.820 ms  min: 0.191 ms  mean: 0.212 ms</w:t>
      </w:r>
    </w:p>
    <w:p w14:paraId="3BC3CDC4">
      <w:pPr>
        <w:pBdr>
          <w:left w:val="single" w:color="6CE26C" w:sz="12" w:space="5"/>
        </w:pBdr>
        <w:shd w:val="clear" w:color="auto" w:fill="F8F8F8"/>
        <w:spacing w:after="0" w:line="180" w:lineRule="atLeast"/>
        <w:ind w:left="450" w:hanging="360"/>
        <w:rPr>
          <w:color w:val="5C5C5C"/>
        </w:rPr>
      </w:pPr>
      <w:r>
        <w:rPr>
          <w:rFonts w:ascii="Consolas" w:hAnsi="Consolas" w:eastAsia="Consolas" w:cs="Consolas"/>
          <w:color w:val="5C5C5C"/>
          <w:shd w:val="clear" w:color="auto" w:fill="F8F8F8"/>
        </w:rPr>
        <w:t>lyra_benchmark:              total:  max: 2.536 ms  min: 0.471 ms  mean: 0.525 ms</w:t>
      </w:r>
    </w:p>
    <w:p w14:paraId="61B9B14B">
      <w:pPr>
        <w:rPr>
          <w:lang w:val="en-US" w:eastAsia="zh-CN"/>
        </w:rPr>
      </w:pPr>
      <w:r>
        <w:rPr>
          <w:lang w:val="en-US" w:eastAsia="zh-CN"/>
        </w:rPr>
        <w:t>A mean processing time of 0.525 ms for a 20 ms audio frame corresponds to being ~38 times faster than real-time.</w:t>
      </w:r>
    </w:p>
    <w:p w14:paraId="2BD362F6">
      <w:pPr>
        <w:pStyle w:val="5"/>
        <w:rPr>
          <w:lang w:val="en-US" w:eastAsia="zh-CN"/>
        </w:rPr>
      </w:pPr>
      <w:bookmarkStart w:id="420" w:name="_Toc214653589"/>
      <w:bookmarkStart w:id="421" w:name="_Toc785995353"/>
      <w:bookmarkStart w:id="422" w:name="_Toc664"/>
      <w:r>
        <w:rPr>
          <w:lang w:val="en-US" w:eastAsia="zh-CN"/>
        </w:rPr>
        <w:t>7.5.2</w:t>
      </w:r>
      <w:r>
        <w:rPr>
          <w:rFonts w:hint="eastAsia"/>
          <w:lang w:val="en-US" w:eastAsia="zh-CN"/>
        </w:rPr>
        <w:tab/>
      </w:r>
      <w:r>
        <w:rPr>
          <w:lang w:val="en-US" w:eastAsia="zh-CN"/>
        </w:rPr>
        <w:t>Conclusion</w:t>
      </w:r>
      <w:bookmarkEnd w:id="420"/>
      <w:bookmarkEnd w:id="421"/>
      <w:bookmarkEnd w:id="422"/>
    </w:p>
    <w:p w14:paraId="6788539A">
      <w:pPr>
        <w:rPr>
          <w:lang w:val="en-US" w:eastAsia="zh-CN"/>
        </w:rPr>
      </w:pPr>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73FC2BC9">
      <w:pPr>
        <w:pStyle w:val="4"/>
      </w:pPr>
      <w:bookmarkStart w:id="423" w:name="_Toc18846"/>
      <w:bookmarkStart w:id="424" w:name="_Toc1051985174"/>
      <w:bookmarkStart w:id="425" w:name="_Toc214653590"/>
      <w:r>
        <w:t>7.</w:t>
      </w:r>
      <w:r>
        <w:rPr>
          <w:rFonts w:eastAsia="宋体"/>
          <w:lang w:val="en-US" w:eastAsia="zh-CN"/>
        </w:rPr>
        <w:t>6</w:t>
      </w:r>
      <w:r>
        <w:rPr>
          <w:rFonts w:hint="eastAsia" w:eastAsia="宋体"/>
          <w:lang w:val="en-US" w:eastAsia="zh-CN"/>
        </w:rPr>
        <w:tab/>
      </w:r>
      <w:r>
        <w:t>Complexity Analysis of an existing AI Codec: DAC</w:t>
      </w:r>
      <w:bookmarkEnd w:id="423"/>
      <w:bookmarkEnd w:id="424"/>
      <w:bookmarkEnd w:id="425"/>
    </w:p>
    <w:p w14:paraId="2C28ACFD">
      <w:pPr>
        <w:spacing w:after="0"/>
      </w:pPr>
      <w:r>
        <w:t xml:space="preserve">To investigate the relationship between theoretical complexity and practical performance, we conducted a detailed analysis of a publicly available AI codec, DAC (Descriptive Audio Codec) </w:t>
      </w:r>
      <w:r>
        <w:rPr>
          <w:highlight w:val="yellow"/>
        </w:rPr>
        <w:t>[</w:t>
      </w:r>
      <w:r>
        <w:rPr>
          <w:rFonts w:hint="eastAsia" w:eastAsia="宋体"/>
          <w:highlight w:val="yellow"/>
          <w:lang w:val="en-US" w:eastAsia="zh-CN"/>
        </w:rPr>
        <w:t>7-36</w:t>
      </w:r>
      <w:r>
        <w:rPr>
          <w:highlight w:val="yellow"/>
        </w:rPr>
        <w:t>]</w:t>
      </w:r>
      <w:r>
        <w:t xml:space="preserve">. For this analysis, we used the methodology described in Clause 7.3.1 and a pretrained model from </w:t>
      </w:r>
      <w:r>
        <w:rPr>
          <w:highlight w:val="yellow"/>
        </w:rPr>
        <w:t>[</w:t>
      </w:r>
      <w:r>
        <w:rPr>
          <w:rFonts w:hint="eastAsia" w:eastAsia="宋体"/>
          <w:highlight w:val="yellow"/>
          <w:lang w:val="en-US" w:eastAsia="zh-CN"/>
        </w:rPr>
        <w:t>7-37</w:t>
      </w:r>
      <w:r>
        <w:rPr>
          <w:highlight w:val="yellow"/>
        </w:rPr>
        <w:t>]</w:t>
      </w:r>
      <w:r>
        <w:t>, which has a 44.1 kHz sample rate and an 8-kbps codec bitrate.</w:t>
      </w:r>
    </w:p>
    <w:p w14:paraId="2F814033">
      <w:pPr>
        <w:pStyle w:val="5"/>
      </w:pPr>
      <w:bookmarkStart w:id="426" w:name="_Toc9292"/>
      <w:bookmarkStart w:id="427" w:name="_Toc481953667"/>
      <w:bookmarkStart w:id="428" w:name="_Toc214653591"/>
      <w:r>
        <w:t>7.</w:t>
      </w:r>
      <w:r>
        <w:rPr>
          <w:rFonts w:eastAsia="宋体"/>
          <w:lang w:val="en-US" w:eastAsia="zh-CN"/>
        </w:rPr>
        <w:t>6</w:t>
      </w:r>
      <w:r>
        <w:t>.1</w:t>
      </w:r>
      <w:r>
        <w:rPr>
          <w:rFonts w:hint="eastAsia" w:eastAsia="宋体"/>
          <w:lang w:val="en-US" w:eastAsia="zh-CN"/>
        </w:rPr>
        <w:tab/>
      </w:r>
      <w:r>
        <w:t>Methodology for Complexity Analysis</w:t>
      </w:r>
      <w:bookmarkEnd w:id="426"/>
      <w:bookmarkEnd w:id="427"/>
      <w:bookmarkEnd w:id="428"/>
    </w:p>
    <w:p w14:paraId="0C88B9A6">
      <w:r>
        <w:t xml:space="preserve">To provide objective and reproducible data, a standardized benchmarking methodology was employed. The methodology involves using the ONNX Runtime library </w:t>
      </w:r>
      <w:r>
        <w:rPr>
          <w:highlight w:val="yellow"/>
        </w:rPr>
        <w:t>[</w:t>
      </w:r>
      <w:r>
        <w:rPr>
          <w:rFonts w:hint="eastAsia" w:eastAsia="宋体"/>
          <w:highlight w:val="yellow"/>
          <w:lang w:val="en-US" w:eastAsia="zh-CN"/>
        </w:rPr>
        <w:t>7-32</w:t>
      </w:r>
      <w:r>
        <w:rPr>
          <w:highlight w:val="yellow"/>
        </w:rPr>
        <w:t>]</w:t>
      </w:r>
      <w:r>
        <w:t xml:space="preserve"> to execute AI models on target hardware. This approach allows for complexity performance measurement across different "execution providers." For this analysis, we used the standard CPU backend and NNAPI (Neural Networks API) </w:t>
      </w:r>
      <w:r>
        <w:rPr>
          <w:highlight w:val="yellow"/>
        </w:rPr>
        <w:t>[</w:t>
      </w:r>
      <w:r>
        <w:rPr>
          <w:rFonts w:hint="eastAsia" w:eastAsia="宋体"/>
          <w:highlight w:val="yellow"/>
          <w:lang w:val="en-US" w:eastAsia="zh-CN"/>
        </w:rPr>
        <w:t>7-3</w:t>
      </w:r>
      <w:r>
        <w:rPr>
          <w:highlight w:val="yellow"/>
        </w:rPr>
        <w:t xml:space="preserve">3] </w:t>
      </w:r>
      <w:r>
        <w:t>backend, which is Android's interface for offloading AI workloads to specialized hardware accelerators like NPUs.</w:t>
      </w:r>
    </w:p>
    <w:p w14:paraId="7446D5F7">
      <w:r>
        <w:t xml:space="preserve">For all tests, the original, unmodified pretrained model from reference </w:t>
      </w:r>
      <w:r>
        <w:rPr>
          <w:highlight w:val="yellow"/>
        </w:rPr>
        <w:t>[</w:t>
      </w:r>
      <w:r>
        <w:rPr>
          <w:rFonts w:hint="eastAsia" w:eastAsia="宋体"/>
          <w:highlight w:val="yellow"/>
          <w:lang w:val="en-US" w:eastAsia="zh-CN"/>
        </w:rPr>
        <w:t>7-37</w:t>
      </w:r>
      <w:r>
        <w:rPr>
          <w:highlight w:val="yellow"/>
        </w:rPr>
        <w:t>]</w:t>
      </w:r>
      <w:r>
        <w:t xml:space="preserve">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5C8B5B91">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6944A6A9">
      <w:pPr>
        <w:pStyle w:val="5"/>
      </w:pPr>
      <w:bookmarkStart w:id="429" w:name="_Toc2034448432"/>
      <w:bookmarkStart w:id="430" w:name="_Toc214653592"/>
      <w:bookmarkStart w:id="431" w:name="_Toc22002"/>
      <w:r>
        <w:t>7.</w:t>
      </w:r>
      <w:r>
        <w:rPr>
          <w:rFonts w:eastAsia="宋体"/>
          <w:lang w:val="en-US" w:eastAsia="zh-CN"/>
        </w:rPr>
        <w:t>6</w:t>
      </w:r>
      <w:r>
        <w:t>.2</w:t>
      </w:r>
      <w:r>
        <w:rPr>
          <w:rFonts w:hint="eastAsia" w:eastAsia="宋体"/>
          <w:lang w:val="en-US" w:eastAsia="zh-CN"/>
        </w:rPr>
        <w:tab/>
      </w:r>
      <w:r>
        <w:t>Theoretical Complexity Analysis</w:t>
      </w:r>
      <w:bookmarkEnd w:id="429"/>
      <w:bookmarkEnd w:id="430"/>
      <w:bookmarkEnd w:id="431"/>
    </w:p>
    <w:p w14:paraId="09BA8B32">
      <w:pPr>
        <w:spacing w:after="0"/>
      </w:pPr>
      <w:r>
        <w:t xml:space="preserve">The theoretical computational load of the DAC model was analyzed using two established profiling libraries, ptflops (v0.7.5) </w:t>
      </w:r>
      <w:r>
        <w:rPr>
          <w:highlight w:val="yellow"/>
        </w:rPr>
        <w:t>[</w:t>
      </w:r>
      <w:r>
        <w:rPr>
          <w:rFonts w:hint="eastAsia" w:eastAsia="宋体"/>
          <w:highlight w:val="yellow"/>
          <w:lang w:val="en-US" w:eastAsia="zh-CN"/>
        </w:rPr>
        <w:t>7-38</w:t>
      </w:r>
      <w:r>
        <w:rPr>
          <w:highlight w:val="yellow"/>
        </w:rPr>
        <w:t>]</w:t>
      </w:r>
      <w:r>
        <w:t xml:space="preserve"> and thop (v2.0.17, via the ultralytics fork) </w:t>
      </w:r>
      <w:r>
        <w:rPr>
          <w:highlight w:val="yellow"/>
        </w:rPr>
        <w:t>[</w:t>
      </w:r>
      <w:r>
        <w:rPr>
          <w:rFonts w:hint="eastAsia" w:eastAsia="宋体"/>
          <w:highlight w:val="yellow"/>
          <w:lang w:val="en-US" w:eastAsia="zh-CN"/>
        </w:rPr>
        <w:t>7-39</w:t>
      </w:r>
      <w:r>
        <w:rPr>
          <w:highlight w:val="yellow"/>
        </w:rPr>
        <w:t>]</w:t>
      </w:r>
      <w:r>
        <w:rPr>
          <w:rFonts w:hint="eastAsia" w:eastAsia="等线"/>
          <w:highlight w:val="yellow"/>
          <w:lang w:eastAsia="zh-CN"/>
        </w:rPr>
        <w:t>[</w:t>
      </w:r>
      <w:r>
        <w:rPr>
          <w:rFonts w:hint="eastAsia" w:eastAsia="宋体"/>
          <w:highlight w:val="yellow"/>
          <w:lang w:val="en-US" w:eastAsia="zh-CN"/>
        </w:rPr>
        <w:t>7-40</w:t>
      </w:r>
      <w:r>
        <w:rPr>
          <w:highlight w:val="yellow"/>
        </w:rPr>
        <w:t>],</w:t>
      </w:r>
      <w:r>
        <w:t xml:space="preserve"> to cross-verify the results. The complexity scales with the audio frame size, increasing from approximately 1.4 GFLOP counts a 20ms frame to 31.6 GFLOP counts for a 320ms frame, as shown in Figure 7.6.2-1. </w:t>
      </w:r>
    </w:p>
    <w:p w14:paraId="547AC2EC">
      <w:pPr>
        <w:spacing w:after="240" w:line="275" w:lineRule="auto"/>
        <w:rPr>
          <w:color w:val="1B1C1D"/>
          <w:sz w:val="24"/>
          <w:szCs w:val="24"/>
        </w:rPr>
      </w:pPr>
      <w:r>
        <w:rPr>
          <w:color w:val="1B1C1D"/>
          <w:sz w:val="24"/>
          <w:szCs w:val="24"/>
        </w:rP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0494B5B3">
      <w:pPr>
        <w:spacing w:after="240" w:line="275" w:lineRule="auto"/>
        <w:jc w:val="center"/>
        <w:rPr>
          <w:rFonts w:ascii="Arial" w:hAnsi="Arial"/>
          <w:b/>
        </w:rPr>
      </w:pPr>
      <w:r>
        <w:rPr>
          <w:rFonts w:ascii="Arial" w:hAnsi="Arial"/>
          <w:b/>
        </w:rPr>
        <w:t>Figure 7.</w:t>
      </w:r>
      <w:r>
        <w:rPr>
          <w:rFonts w:ascii="Arial" w:hAnsi="Arial" w:eastAsia="宋体"/>
          <w:b/>
          <w:lang w:val="en-US" w:eastAsia="zh-CN"/>
        </w:rPr>
        <w:t>6</w:t>
      </w:r>
      <w:r>
        <w:rPr>
          <w:rFonts w:ascii="Arial" w:hAnsi="Arial"/>
          <w:b/>
        </w:rPr>
        <w:t>.2-1 DAC Model Theoretical Complexity Comparison</w:t>
      </w:r>
    </w:p>
    <w:p w14:paraId="580B3EF6">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427B4047">
      <w:r>
        <w:t xml:space="preserve">Initial analysis (as documented in </w:t>
      </w:r>
      <w:r>
        <w:rPr>
          <w:highlight w:val="yellow"/>
        </w:rPr>
        <w:t>S4-251333</w:t>
      </w:r>
      <w:r>
        <w:t>)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0D5DC6A0">
      <w:r>
        <w:t>The complexity metric we are using here (GFLOP counts per frame) represents the total number of floating-point operations required to process a single input frame of a given length. The results from both tools were highly consistent. The model has 76.9M parameters, resulting in a model size of 293 MB.</w:t>
      </w:r>
    </w:p>
    <w:p w14:paraId="6199B201">
      <w:pPr>
        <w:pStyle w:val="5"/>
      </w:pPr>
      <w:bookmarkStart w:id="432" w:name="_Toc18717"/>
      <w:bookmarkStart w:id="433" w:name="_Toc214653593"/>
      <w:bookmarkStart w:id="434" w:name="_Toc740169090"/>
      <w:r>
        <w:t>7.</w:t>
      </w:r>
      <w:r>
        <w:rPr>
          <w:rFonts w:eastAsia="宋体"/>
          <w:lang w:val="en-US" w:eastAsia="zh-CN"/>
        </w:rPr>
        <w:t>6</w:t>
      </w:r>
      <w:r>
        <w:t>.3</w:t>
      </w:r>
      <w:r>
        <w:rPr>
          <w:rFonts w:hint="eastAsia" w:eastAsia="宋体"/>
          <w:lang w:val="en-US" w:eastAsia="zh-CN"/>
        </w:rPr>
        <w:tab/>
      </w:r>
      <w:r>
        <w:t>Real-World Inference Performance Analysis</w:t>
      </w:r>
      <w:bookmarkEnd w:id="432"/>
      <w:bookmarkEnd w:id="433"/>
      <w:bookmarkEnd w:id="434"/>
    </w:p>
    <w:p w14:paraId="604EADF2">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45741819">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11CD423D">
      <w:pPr>
        <w:pStyle w:val="5"/>
      </w:pPr>
      <w:bookmarkStart w:id="435" w:name="_Toc1796612206"/>
      <w:bookmarkStart w:id="436" w:name="_Toc12216"/>
      <w:bookmarkStart w:id="437" w:name="_Toc214653594"/>
      <w:r>
        <w:t>7.</w:t>
      </w:r>
      <w:r>
        <w:rPr>
          <w:lang w:val="en-US" w:eastAsia="zh-CN"/>
        </w:rPr>
        <w:t>6</w:t>
      </w:r>
      <w:r>
        <w:t>.4</w:t>
      </w:r>
      <w:r>
        <w:rPr>
          <w:rFonts w:hint="eastAsia" w:eastAsia="宋体"/>
          <w:lang w:val="en-US" w:eastAsia="zh-CN"/>
        </w:rPr>
        <w:tab/>
      </w:r>
      <w:r>
        <w:t>Key Findings</w:t>
      </w:r>
      <w:bookmarkEnd w:id="435"/>
      <w:bookmarkEnd w:id="436"/>
      <w:bookmarkEnd w:id="437"/>
    </w:p>
    <w:p w14:paraId="0A72D8C2">
      <w:r>
        <w:t xml:space="preserve">Our tests gave us some important insights into how the codec performs in the real world. These findings are shown in the figures 7.6.4-1 and 7.6.4-2. </w:t>
      </w:r>
    </w:p>
    <w:p w14:paraId="72F23F99">
      <w:pPr>
        <w:pStyle w:val="114"/>
      </w:pPr>
      <w:r>
        <w:rPr>
          <w:rFonts w:hint="eastAsia" w:eastAsia="宋体"/>
          <w:lang w:val="en-US" w:eastAsia="zh-CN"/>
        </w:rPr>
        <w:t>-</w:t>
      </w:r>
      <w:r>
        <w:rPr>
          <w:rFonts w:hint="eastAsia" w:eastAsia="宋体"/>
          <w:lang w:val="en-US" w:eastAsia="zh-CN"/>
        </w:rPr>
        <w:tab/>
      </w:r>
      <w:r>
        <w:t>On the high-end desktop CPU (frequency fixed to 5.7GHz), the codec is not real-time capable with a single thread (RTF between 1.6 and 1.9). As shown in Figure 7.7.4-1, real-time performance (RTF between 0.67 and 0.86) is only achievable with multi-threaded execution (4 threads). However, it is still very slow for such a high-end desktop CPU.</w:t>
      </w:r>
    </w:p>
    <w:p w14:paraId="527EC877">
      <w:pPr>
        <w:spacing w:after="120" w:line="275" w:lineRule="auto"/>
        <w:rPr>
          <w:rFonts w:eastAsia="Google Sans Text"/>
          <w:color w:val="1B1C1D"/>
          <w:sz w:val="24"/>
          <w:szCs w:val="24"/>
        </w:rPr>
      </w:pPr>
      <w:r>
        <w:drawing>
          <wp:inline distT="0" distB="0" distL="0" distR="0">
            <wp:extent cx="5943600" cy="4411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4DD6F0B">
      <w:pPr>
        <w:spacing w:after="240" w:line="275" w:lineRule="auto"/>
        <w:jc w:val="center"/>
        <w:rPr>
          <w:rFonts w:ascii="Arial" w:hAnsi="Arial"/>
          <w:b/>
        </w:rPr>
      </w:pP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-1</w:t>
      </w:r>
      <w:r>
        <w:rPr>
          <w:rFonts w:hint="eastAsia" w:ascii="Arial" w:hAnsi="Arial" w:eastAsia="宋体"/>
          <w:b/>
          <w:lang w:val="en-US" w:eastAsia="zh-CN"/>
        </w:rPr>
        <w:t xml:space="preserve"> </w:t>
      </w:r>
      <w:r>
        <w:rPr>
          <w:rFonts w:ascii="Arial" w:hAnsi="Arial"/>
          <w:b/>
        </w:rPr>
        <w:t>DAC Model on AMD Ryzen 9 7950X Inference Performance Analysis</w:t>
      </w:r>
    </w:p>
    <w:p w14:paraId="1DF9F5D4">
      <w:pPr>
        <w:pStyle w:val="114"/>
      </w:pPr>
      <w:r>
        <w:rPr>
          <w:rFonts w:hint="eastAsia" w:eastAsia="宋体"/>
          <w:lang w:val="en-US" w:eastAsia="zh-CN"/>
        </w:rPr>
        <w:t>-</w:t>
      </w:r>
      <w:r>
        <w:rPr>
          <w:rFonts w:hint="eastAsia" w:eastAsia="宋体"/>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19589106">
      <w:pPr>
        <w:pStyle w:val="114"/>
        <w:spacing w:after="120" w:line="275" w:lineRule="auto"/>
        <w:ind w:left="643"/>
        <w:jc w:val="both"/>
        <w:rPr>
          <w:rFonts w:eastAsia="Google Sans Text"/>
          <w:color w:val="1B1C1D"/>
          <w:sz w:val="24"/>
          <w:szCs w:val="24"/>
        </w:rPr>
      </w:pPr>
      <w:r>
        <w:rPr>
          <w:rFonts w:hint="eastAsia" w:eastAsia="宋体"/>
          <w:lang w:val="en-US" w:eastAsia="zh-CN"/>
        </w:rPr>
        <w:t>-</w:t>
      </w:r>
      <w:r>
        <w:rPr>
          <w:rFonts w:hint="eastAsia" w:eastAsia="宋体"/>
          <w:lang w:val="en-US" w:eastAsia="zh-CN"/>
        </w:rPr>
        <w:tab/>
      </w:r>
      <w:r>
        <w:t>We had hoped that using the phone's NPU through the NNAPI backend would make the codec faster. However, the results were inconsistent (Figure 7.6.4-2).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75C03FD6">
      <w:pPr>
        <w:spacing w:after="120" w:line="275" w:lineRule="auto"/>
        <w:rPr>
          <w:rFonts w:eastAsia="Google Sans Text"/>
          <w:color w:val="1B1C1D"/>
          <w:sz w:val="24"/>
          <w:szCs w:val="24"/>
        </w:rPr>
      </w:pPr>
      <w:r>
        <w:drawing>
          <wp:inline distT="0" distB="0" distL="0" distR="0">
            <wp:extent cx="5943600" cy="44119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B5DD878">
      <w:pPr>
        <w:tabs>
          <w:tab w:val="left" w:pos="696"/>
          <w:tab w:val="center" w:pos="4879"/>
        </w:tabs>
        <w:spacing w:after="240" w:line="275" w:lineRule="auto"/>
        <w:jc w:val="center"/>
        <w:rPr>
          <w:rFonts w:ascii="Arial" w:hAnsi="Arial"/>
          <w:b/>
        </w:rPr>
      </w:pPr>
      <w:r>
        <w:rPr>
          <w:rFonts w:hint="eastAsia" w:ascii="Arial" w:hAnsi="Arial" w:eastAsia="宋体"/>
          <w:b/>
          <w:lang w:val="en-US" w:eastAsia="zh-CN"/>
        </w:rPr>
        <w:t xml:space="preserve">Figure </w:t>
      </w: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2</w:t>
      </w:r>
      <w:r>
        <w:rPr>
          <w:rFonts w:ascii="Arial" w:hAnsi="Arial"/>
          <w:b/>
        </w:rPr>
        <w:t xml:space="preserve"> DAC Model on Qualcomm Snapdragon 8 Gen 2 Inference Performance Analysis</w:t>
      </w:r>
    </w:p>
    <w:p w14:paraId="0A466ACF">
      <w:pPr>
        <w:pStyle w:val="114"/>
      </w:pPr>
      <w:r>
        <w:rPr>
          <w:rFonts w:hint="eastAsia" w:eastAsia="宋体"/>
          <w:lang w:val="en-US" w:eastAsia="zh-CN"/>
        </w:rPr>
        <w:t>-</w:t>
      </w:r>
      <w:r>
        <w:rPr>
          <w:rFonts w:hint="eastAsia" w:eastAsia="宋体"/>
          <w:lang w:val="en-US" w:eastAsia="zh-CN"/>
        </w:rPr>
        <w:tab/>
      </w:r>
      <w:r>
        <w:t>The most important finding is the gap between the maximum theoretical capacity of the NPU and the actual measured performance (RTF), as shown in Figure 7.6.4-3. A model that seems to fit on paper (~2-5 GFLOP counts per frame) was not able to run in real-time on a top-of-the-line mobile phone. This result suggests that real-world testing is useful.</w:t>
      </w:r>
    </w:p>
    <w:p w14:paraId="4A7C3A60">
      <w:pPr>
        <w:pStyle w:val="97"/>
      </w:pPr>
      <w:r>
        <w:t>Editor’s note: NNAPI may fallback to CPU usage if float model is used. The impact of this behavior needs to be further verified.</w:t>
      </w:r>
    </w:p>
    <w:p w14:paraId="1AD8510A">
      <w:pPr>
        <w:pStyle w:val="156"/>
        <w:spacing w:after="120" w:line="275" w:lineRule="auto"/>
        <w:ind w:left="643"/>
        <w:jc w:val="both"/>
        <w:rPr>
          <w:rFonts w:eastAsia="Google Sans Text"/>
          <w:color w:val="1B1C1D"/>
          <w:sz w:val="24"/>
          <w:szCs w:val="24"/>
        </w:rPr>
      </w:pPr>
    </w:p>
    <w:p w14:paraId="77A9B024">
      <w:pPr>
        <w:spacing w:after="120" w:line="275" w:lineRule="auto"/>
        <w:rPr>
          <w:rFonts w:eastAsiaTheme="minorEastAsia"/>
          <w:color w:val="1B1C1D"/>
          <w:sz w:val="24"/>
          <w:szCs w:val="24"/>
        </w:rPr>
      </w:pPr>
      <w:r>
        <w:rPr>
          <w:rFonts w:hint="eastAsia"/>
          <w:color w:val="1B1C1D"/>
          <w:sz w:val="24"/>
          <w:szCs w:val="24"/>
        </w:rPr>
        <w:drawing>
          <wp:inline distT="0" distB="0" distL="0" distR="0">
            <wp:extent cx="5941060" cy="39427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43D7482B">
      <w:pPr>
        <w:spacing w:after="240" w:line="275" w:lineRule="auto"/>
        <w:jc w:val="center"/>
        <w:rPr>
          <w:lang w:val="en-US" w:eastAsia="zh-CN"/>
        </w:rPr>
      </w:pPr>
      <w:r>
        <w:rPr>
          <w:rFonts w:ascii="Arial" w:hAnsi="Arial"/>
          <w:b/>
        </w:rPr>
        <w:t>Figure 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 xml:space="preserve">3 </w:t>
      </w:r>
      <w:r>
        <w:rPr>
          <w:rFonts w:ascii="Arial" w:hAnsi="Arial"/>
          <w:b/>
        </w:rPr>
        <w:t>DAC Model Theoretical Complexity vs. Real-World Inference Performance</w:t>
      </w:r>
    </w:p>
    <w:p w14:paraId="34F87376">
      <w:pPr>
        <w:pStyle w:val="3"/>
        <w:rPr>
          <w:rFonts w:eastAsia="宋体"/>
          <w:lang w:val="en-US" w:eastAsia="zh-CN"/>
        </w:rPr>
      </w:pPr>
      <w:bookmarkStart w:id="438" w:name="_Toc26719"/>
      <w:bookmarkStart w:id="439" w:name="_Toc11412"/>
      <w:bookmarkStart w:id="440" w:name="_Toc13181"/>
      <w:bookmarkStart w:id="441" w:name="_Toc2041269422"/>
      <w:bookmarkStart w:id="442" w:name="_Toc29246"/>
      <w:bookmarkStart w:id="443" w:name="_Toc214653595"/>
      <w:r>
        <w:t>8</w:t>
      </w:r>
      <w:r>
        <w:tab/>
      </w:r>
      <w:r>
        <w:t>Performance requirements</w:t>
      </w:r>
      <w:bookmarkEnd w:id="351"/>
      <w:bookmarkEnd w:id="352"/>
      <w:bookmarkEnd w:id="438"/>
      <w:bookmarkEnd w:id="439"/>
      <w:bookmarkEnd w:id="440"/>
      <w:bookmarkEnd w:id="441"/>
      <w:bookmarkEnd w:id="442"/>
      <w:bookmarkEnd w:id="443"/>
    </w:p>
    <w:p w14:paraId="3A72478A">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4D2F5286">
      <w:pPr>
        <w:pStyle w:val="97"/>
        <w:ind w:left="1616" w:leftChars="141" w:hanging="1334" w:hangingChars="667"/>
      </w:pPr>
      <w:r>
        <w:rPr>
          <w:lang w:val="en-US" w:eastAsia="zh-CN"/>
        </w:rPr>
        <w:t>5</w:t>
      </w:r>
      <w:r>
        <w:rPr>
          <w:rFonts w:hint="eastAsia"/>
          <w:lang w:val="en-US" w:eastAsia="zh-CN"/>
        </w:rPr>
        <w:t>a</w:t>
      </w:r>
      <w:r>
        <w:rPr>
          <w:lang w:val="en-US" w:eastAsia="zh-CN"/>
        </w:rPr>
        <w:t xml:space="preserve">. </w:t>
      </w:r>
      <w:r>
        <w:t>Define performance requirements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2B7DACE8">
      <w:pPr>
        <w:pStyle w:val="97"/>
      </w:pPr>
      <w:r>
        <w:t>-</w:t>
      </w:r>
      <w:r>
        <w:tab/>
      </w:r>
      <w:r>
        <w:t>Clean speech and noisy speech</w:t>
      </w:r>
    </w:p>
    <w:p w14:paraId="0F5F0C09">
      <w:pPr>
        <w:pStyle w:val="97"/>
      </w:pPr>
      <w:r>
        <w:t>-</w:t>
      </w:r>
      <w:r>
        <w:tab/>
      </w:r>
      <w:r>
        <w:t>Tandeming with existing IMS voice codecs</w:t>
      </w:r>
    </w:p>
    <w:p w14:paraId="4C5D813F">
      <w:pPr>
        <w:pStyle w:val="97"/>
      </w:pPr>
      <w:r>
        <w:t>-</w:t>
      </w:r>
      <w:r>
        <w:tab/>
      </w:r>
      <w:r>
        <w:t xml:space="preserve">Clean channel and </w:t>
      </w:r>
      <w:r>
        <w:rPr>
          <w:rFonts w:hint="eastAsia"/>
        </w:rPr>
        <w:t xml:space="preserve">GEO </w:t>
      </w:r>
      <w:r>
        <w:t>channel conditions</w:t>
      </w:r>
    </w:p>
    <w:p w14:paraId="3A342EC5">
      <w:pPr>
        <w:pStyle w:val="97"/>
      </w:pPr>
      <w:r>
        <w:t>7. Identify relevant reference codecs for comparison and evaluation purposes.</w:t>
      </w:r>
    </w:p>
    <w:p w14:paraId="7EF31015">
      <w:pPr>
        <w:pStyle w:val="97"/>
      </w:pPr>
      <w:r>
        <w:t>8. Coordinate work with other 3GPP groups e.g. SA2, RAN, CT1, and others as needed.</w:t>
      </w:r>
    </w:p>
    <w:p w14:paraId="7C2CDA63">
      <w:pPr>
        <w:pStyle w:val="4"/>
        <w:rPr>
          <w:rFonts w:hint="eastAsia"/>
        </w:rPr>
      </w:pPr>
      <w:bookmarkStart w:id="444" w:name="_Toc25498"/>
      <w:r>
        <w:rPr>
          <w:rFonts w:hint="eastAsia"/>
        </w:rPr>
        <w:t>8.1</w:t>
      </w:r>
      <w:r>
        <w:rPr>
          <w:rFonts w:hint="eastAsia" w:eastAsia="宋体"/>
          <w:lang w:val="en-US" w:eastAsia="zh-CN"/>
        </w:rPr>
        <w:tab/>
      </w:r>
      <w:r>
        <w:rPr>
          <w:rFonts w:hint="eastAsia"/>
        </w:rPr>
        <w:t>General</w:t>
      </w:r>
      <w:bookmarkEnd w:id="444"/>
    </w:p>
    <w:p w14:paraId="6294976F">
      <w:pPr>
        <w:rPr>
          <w:rFonts w:hint="eastAsia"/>
        </w:rPr>
      </w:pPr>
      <w:r>
        <w:rPr>
          <w:rFonts w:hint="eastAsia"/>
        </w:rPr>
        <w:t>Given the envisioned application scenarios of ULBC codec in Clause 4, TR 26.940 targeting IMS voice service over GEO and NGSO, the codec must deliver a level of quality consistent with what end users have come to expect based on the deployed VoLTE IMS voice services. AMR-WB 12.65kbps and EVS-SWB 13.2kbps are among the commonly deployed VoLTE codec operating points. The ongoing TBS discussions in SA4 for the ULBC codec is centered around bitrates potentially in the range of 1-3 kbps. Based on the above, the ULBC codec must meet the following “minimum” performance requirements:</w:t>
      </w:r>
    </w:p>
    <w:p w14:paraId="3317092C">
      <w:pPr>
        <w:pStyle w:val="114"/>
        <w:rPr>
          <w:rFonts w:hint="eastAsia"/>
        </w:rPr>
      </w:pPr>
      <w:r>
        <w:rPr>
          <w:rFonts w:hint="eastAsia"/>
        </w:rPr>
        <w:t>-</w:t>
      </w:r>
      <w:r>
        <w:rPr>
          <w:rFonts w:hint="eastAsia" w:eastAsia="宋体"/>
          <w:lang w:val="en-US" w:eastAsia="zh-CN"/>
        </w:rPr>
        <w:tab/>
      </w:r>
      <w:r>
        <w:rPr>
          <w:rFonts w:hint="eastAsia"/>
        </w:rPr>
        <w:t>at the operating range, e.g., around 1kbps, the ULBC codec shall provide speech quality that is no worse than (NWT) that of [AMR-WB @12.65kbps] in clean speech, noisy speech, and in packet loss conditions,</w:t>
      </w:r>
    </w:p>
    <w:p w14:paraId="568BE108">
      <w:pPr>
        <w:pStyle w:val="114"/>
        <w:rPr>
          <w:rFonts w:hint="eastAsia"/>
        </w:rPr>
      </w:pPr>
      <w:r>
        <w:rPr>
          <w:rFonts w:hint="eastAsia"/>
        </w:rPr>
        <w:t>-</w:t>
      </w:r>
      <w:r>
        <w:rPr>
          <w:rFonts w:hint="eastAsia" w:eastAsia="宋体"/>
          <w:lang w:val="en-US" w:eastAsia="zh-CN"/>
        </w:rPr>
        <w:tab/>
      </w:r>
      <w:r>
        <w:rPr>
          <w:rFonts w:hint="eastAsia"/>
        </w:rPr>
        <w:t>at the operating range, e.g., around 3kbps, the ULBC codec shall provide speech quality that is no worse (NWT) than that of [EVS-SWB @13.2kbps] in clean speech, noisy speech, and in packet loss conditions</w:t>
      </w:r>
    </w:p>
    <w:p w14:paraId="4EF5629B">
      <w:pPr>
        <w:pStyle w:val="97"/>
        <w:rPr>
          <w:rFonts w:hint="eastAsia"/>
        </w:rPr>
      </w:pPr>
      <w:r>
        <w:rPr>
          <w:rFonts w:hint="eastAsia"/>
        </w:rPr>
        <w:t>Editor’s Note: ULBC codec performance in Mixed/Music content is FFS.</w:t>
      </w:r>
    </w:p>
    <w:p w14:paraId="2A5D0130">
      <w:pPr>
        <w:pStyle w:val="5"/>
        <w:rPr>
          <w:rFonts w:hint="eastAsia"/>
        </w:rPr>
      </w:pPr>
      <w:bookmarkStart w:id="445" w:name="_Toc20719"/>
      <w:r>
        <w:rPr>
          <w:rFonts w:hint="eastAsia"/>
        </w:rPr>
        <w:t>8.1.1</w:t>
      </w:r>
      <w:r>
        <w:rPr>
          <w:rFonts w:hint="eastAsia" w:eastAsia="宋体"/>
          <w:lang w:val="en-US" w:eastAsia="zh-CN"/>
        </w:rPr>
        <w:tab/>
      </w:r>
      <w:r>
        <w:rPr>
          <w:rFonts w:hint="eastAsia"/>
        </w:rPr>
        <w:t>A List of Reference Codecs and Operating Points</w:t>
      </w:r>
      <w:bookmarkEnd w:id="445"/>
    </w:p>
    <w:p w14:paraId="19FB9307">
      <w:pPr>
        <w:rPr>
          <w:rFonts w:hint="eastAsia"/>
        </w:rPr>
      </w:pPr>
      <w:r>
        <w:rPr>
          <w:rFonts w:hint="eastAsia"/>
        </w:rPr>
        <w:t>The source recommends including, at a minimum, the following deployed VoLTE codecs and potential operating points in the ULBC codec subjective evaluation.</w:t>
      </w:r>
    </w:p>
    <w:p w14:paraId="3706FDF3">
      <w:pPr>
        <w:pStyle w:val="114"/>
        <w:rPr>
          <w:rFonts w:hint="eastAsia"/>
        </w:rPr>
      </w:pPr>
      <w:r>
        <w:rPr>
          <w:rFonts w:hint="eastAsia"/>
        </w:rPr>
        <w:t>-</w:t>
      </w:r>
      <w:r>
        <w:rPr>
          <w:rFonts w:hint="eastAsia" w:eastAsia="宋体"/>
          <w:lang w:val="en-US" w:eastAsia="zh-CN"/>
        </w:rPr>
        <w:tab/>
      </w:r>
      <w:r>
        <w:rPr>
          <w:rFonts w:hint="eastAsia"/>
        </w:rPr>
        <w:t>AMR: 12.2kbps</w:t>
      </w:r>
    </w:p>
    <w:p w14:paraId="2B1C1D46">
      <w:pPr>
        <w:pStyle w:val="114"/>
        <w:rPr>
          <w:rFonts w:hint="eastAsia"/>
        </w:rPr>
      </w:pPr>
      <w:r>
        <w:rPr>
          <w:rFonts w:hint="eastAsia"/>
        </w:rPr>
        <w:t>-</w:t>
      </w:r>
      <w:r>
        <w:rPr>
          <w:rFonts w:hint="eastAsia" w:eastAsia="宋体"/>
          <w:lang w:val="en-US" w:eastAsia="zh-CN"/>
        </w:rPr>
        <w:tab/>
      </w:r>
      <w:r>
        <w:rPr>
          <w:rFonts w:hint="eastAsia"/>
        </w:rPr>
        <w:t>AMR-WB: 8.85kbps, 12.65kbps, 23.85kbps</w:t>
      </w:r>
    </w:p>
    <w:p w14:paraId="343B0F53">
      <w:pPr>
        <w:pStyle w:val="114"/>
        <w:rPr>
          <w:rFonts w:hint="eastAsia"/>
        </w:rPr>
      </w:pPr>
      <w:r>
        <w:rPr>
          <w:rFonts w:hint="eastAsia"/>
        </w:rPr>
        <w:t>-</w:t>
      </w:r>
      <w:r>
        <w:rPr>
          <w:rFonts w:hint="eastAsia" w:eastAsia="宋体"/>
          <w:lang w:val="en-US" w:eastAsia="zh-CN"/>
        </w:rPr>
        <w:tab/>
      </w:r>
      <w:r>
        <w:rPr>
          <w:rFonts w:hint="eastAsia"/>
        </w:rPr>
        <w:t>EVS AMR-WB-IO: 8.85kbps, 12.65 kbps, 23.85kbps</w:t>
      </w:r>
    </w:p>
    <w:p w14:paraId="6CADC829">
      <w:pPr>
        <w:pStyle w:val="114"/>
        <w:rPr>
          <w:rFonts w:hint="eastAsia"/>
        </w:rPr>
      </w:pPr>
      <w:r>
        <w:rPr>
          <w:rFonts w:hint="eastAsia"/>
        </w:rPr>
        <w:t>-</w:t>
      </w:r>
      <w:r>
        <w:rPr>
          <w:rFonts w:hint="eastAsia" w:eastAsia="宋体"/>
          <w:lang w:val="en-US" w:eastAsia="zh-CN"/>
        </w:rPr>
        <w:tab/>
      </w:r>
      <w:r>
        <w:rPr>
          <w:rFonts w:hint="eastAsia"/>
        </w:rPr>
        <w:t>EVS-WB/SWB: 7.2kbps, 8kbps, 9.6kbps, 13.2kbps, 13.2kbps CA, 24.4kbps</w:t>
      </w:r>
    </w:p>
    <w:p w14:paraId="2F59742A">
      <w:pPr>
        <w:pStyle w:val="114"/>
        <w:rPr>
          <w:rFonts w:hint="eastAsia"/>
        </w:rPr>
      </w:pPr>
    </w:p>
    <w:p w14:paraId="0BE0FEC5">
      <w:pPr>
        <w:pStyle w:val="114"/>
        <w:ind w:left="0" w:firstLine="0"/>
        <w:rPr>
          <w:rFonts w:hint="eastAsia"/>
        </w:rPr>
      </w:pPr>
    </w:p>
    <w:p w14:paraId="4DBCF1A2">
      <w:pPr>
        <w:pStyle w:val="3"/>
        <w:rPr>
          <w:lang w:val="en-US" w:eastAsia="zh-CN"/>
        </w:rPr>
      </w:pPr>
      <w:bookmarkStart w:id="446" w:name="_Toc30376"/>
      <w:bookmarkStart w:id="447" w:name="_Toc214653596"/>
      <w:bookmarkStart w:id="448" w:name="_Toc15758"/>
      <w:bookmarkStart w:id="449" w:name="_Toc16423"/>
      <w:bookmarkStart w:id="450" w:name="_Toc28762"/>
      <w:bookmarkStart w:id="451" w:name="_Toc1563914729"/>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446"/>
      <w:bookmarkEnd w:id="447"/>
      <w:bookmarkEnd w:id="448"/>
      <w:bookmarkEnd w:id="449"/>
      <w:bookmarkEnd w:id="450"/>
      <w:bookmarkEnd w:id="451"/>
    </w:p>
    <w:p w14:paraId="648EC55E">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5436881B">
      <w:pPr>
        <w:pStyle w:val="97"/>
        <w:ind w:left="1616" w:leftChars="141" w:hanging="1334" w:hangingChars="667"/>
      </w:pPr>
      <w:r>
        <w:rPr>
          <w:lang w:val="en-US" w:eastAsia="zh-CN"/>
        </w:rPr>
        <w:t>5</w:t>
      </w:r>
      <w:r>
        <w:rPr>
          <w:rFonts w:hint="eastAsia"/>
          <w:lang w:val="en-US" w:eastAsia="zh-CN"/>
        </w:rPr>
        <w:t>b</w:t>
      </w:r>
      <w:r>
        <w:rPr>
          <w:lang w:val="en-US" w:eastAsia="zh-CN"/>
        </w:rPr>
        <w:t xml:space="preserve">. </w:t>
      </w:r>
      <w:r>
        <w:t>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4B104F4C">
      <w:pPr>
        <w:pStyle w:val="97"/>
      </w:pPr>
      <w:r>
        <w:t>-</w:t>
      </w:r>
      <w:r>
        <w:tab/>
      </w:r>
      <w:r>
        <w:t>Clean speech and noisy speech</w:t>
      </w:r>
    </w:p>
    <w:p w14:paraId="4BBEE822">
      <w:pPr>
        <w:pStyle w:val="97"/>
      </w:pPr>
      <w:r>
        <w:t>-</w:t>
      </w:r>
      <w:r>
        <w:tab/>
      </w:r>
      <w:r>
        <w:t>Tandeming with existing IMS voice codecs</w:t>
      </w:r>
    </w:p>
    <w:p w14:paraId="75DC2BCD">
      <w:pPr>
        <w:pStyle w:val="97"/>
      </w:pPr>
      <w:r>
        <w:t>-</w:t>
      </w:r>
      <w:r>
        <w:tab/>
      </w:r>
      <w:r>
        <w:t xml:space="preserve">Clean channel and </w:t>
      </w:r>
      <w:r>
        <w:rPr>
          <w:rFonts w:hint="eastAsia"/>
        </w:rPr>
        <w:t xml:space="preserve">GEO </w:t>
      </w:r>
      <w:r>
        <w:t>channel conditions</w:t>
      </w:r>
    </w:p>
    <w:p w14:paraId="1A89544E">
      <w:pPr>
        <w:pStyle w:val="4"/>
      </w:pPr>
      <w:bookmarkStart w:id="452" w:name="_Toc214653597"/>
      <w:bookmarkStart w:id="453" w:name="_Toc6792"/>
      <w:bookmarkStart w:id="454" w:name="_Toc1662494670"/>
      <w:r>
        <w:rPr>
          <w:rFonts w:hint="eastAsia" w:eastAsia="宋体"/>
          <w:lang w:val="en-US" w:eastAsia="zh-CN"/>
        </w:rPr>
        <w:t>9.1</w:t>
      </w:r>
      <w:r>
        <w:rPr>
          <w:rFonts w:hint="eastAsia" w:eastAsia="宋体"/>
          <w:lang w:val="en-US" w:eastAsia="zh-CN"/>
        </w:rPr>
        <w:tab/>
      </w:r>
      <w:r>
        <w:t>General</w:t>
      </w:r>
      <w:bookmarkEnd w:id="452"/>
      <w:bookmarkEnd w:id="453"/>
      <w:bookmarkEnd w:id="454"/>
    </w:p>
    <w:p w14:paraId="2173FF57">
      <w:pPr>
        <w:pStyle w:val="5"/>
      </w:pPr>
      <w:bookmarkStart w:id="455" w:name="_Toc638187573"/>
      <w:bookmarkStart w:id="456" w:name="_Toc214653598"/>
      <w:bookmarkStart w:id="457" w:name="_Toc27195"/>
      <w:r>
        <w:t>9.1.1</w:t>
      </w:r>
      <w:r>
        <w:rPr>
          <w:rFonts w:hint="eastAsia" w:eastAsia="宋体"/>
          <w:lang w:val="en-US" w:eastAsia="zh-CN"/>
        </w:rPr>
        <w:tab/>
      </w:r>
      <w:r>
        <w:t>Typical quality impairments of ultra-low bit rate speech coding</w:t>
      </w:r>
      <w:bookmarkEnd w:id="455"/>
      <w:bookmarkEnd w:id="456"/>
      <w:bookmarkEnd w:id="457"/>
      <w:r>
        <w:t xml:space="preserve">    </w:t>
      </w:r>
    </w:p>
    <w:p w14:paraId="7A177F9F">
      <w:pPr>
        <w:rPr>
          <w:rFonts w:eastAsia="宋体"/>
          <w:lang w:eastAsia="zh-CN"/>
        </w:rPr>
      </w:pPr>
      <w:r>
        <w:t>Speech codecs operating at ultra-low bit rates may impact aspects of speech communication in at least the following categories</w:t>
      </w:r>
    </w:p>
    <w:p w14:paraId="728800DA">
      <w:pPr>
        <w:pStyle w:val="114"/>
      </w:pPr>
      <w:r>
        <w:rPr>
          <w:rFonts w:hint="eastAsia" w:eastAsia="宋体"/>
          <w:lang w:val="en-US" w:eastAsia="zh-CN"/>
        </w:rPr>
        <w:t>-</w:t>
      </w:r>
      <w:r>
        <w:rPr>
          <w:rFonts w:hint="eastAsia" w:eastAsia="宋体"/>
          <w:lang w:val="en-US" w:eastAsia="zh-CN"/>
        </w:rPr>
        <w:tab/>
      </w:r>
      <w:r>
        <w:t>Loss of listening-only audio quality</w:t>
      </w:r>
    </w:p>
    <w:p w14:paraId="6695A267">
      <w:pPr>
        <w:pStyle w:val="114"/>
      </w:pPr>
      <w:r>
        <w:rPr>
          <w:rFonts w:hint="eastAsia" w:eastAsia="宋体"/>
          <w:lang w:val="en-US" w:eastAsia="zh-CN"/>
        </w:rPr>
        <w:t>-</w:t>
      </w:r>
      <w:r>
        <w:rPr>
          <w:rFonts w:hint="eastAsia" w:eastAsia="宋体"/>
          <w:lang w:val="en-US" w:eastAsia="zh-CN"/>
        </w:rPr>
        <w:tab/>
      </w:r>
      <w:r>
        <w:t>Audio bandwidth loss</w:t>
      </w:r>
    </w:p>
    <w:p w14:paraId="15844953">
      <w:pPr>
        <w:pStyle w:val="114"/>
      </w:pPr>
      <w:r>
        <w:rPr>
          <w:rFonts w:hint="eastAsia" w:eastAsia="宋体"/>
          <w:lang w:val="en-US" w:eastAsia="zh-CN"/>
        </w:rPr>
        <w:t>-</w:t>
      </w:r>
      <w:r>
        <w:rPr>
          <w:rFonts w:hint="eastAsia" w:eastAsia="宋体"/>
          <w:lang w:val="en-US" w:eastAsia="zh-CN"/>
        </w:rPr>
        <w:tab/>
      </w:r>
      <w:r>
        <w:t>Impaired intelligibility</w:t>
      </w:r>
    </w:p>
    <w:p w14:paraId="0EFDAAF4">
      <w:pPr>
        <w:pStyle w:val="114"/>
      </w:pPr>
      <w:r>
        <w:rPr>
          <w:rFonts w:hint="eastAsia" w:eastAsia="宋体"/>
          <w:lang w:val="en-US" w:eastAsia="zh-CN"/>
        </w:rPr>
        <w:t>-</w:t>
      </w:r>
      <w:r>
        <w:rPr>
          <w:rFonts w:hint="eastAsia" w:eastAsia="宋体"/>
          <w:lang w:val="en-US" w:eastAsia="zh-CN"/>
        </w:rPr>
        <w:tab/>
      </w:r>
      <w:r>
        <w:t>Impaired speaker identifiability</w:t>
      </w:r>
    </w:p>
    <w:p w14:paraId="34941627">
      <w:pPr>
        <w:pStyle w:val="114"/>
      </w:pPr>
      <w:r>
        <w:rPr>
          <w:rFonts w:hint="eastAsia" w:eastAsia="宋体"/>
          <w:lang w:val="en-US" w:eastAsia="zh-CN"/>
        </w:rPr>
        <w:t>-</w:t>
      </w:r>
      <w:r>
        <w:rPr>
          <w:rFonts w:hint="eastAsia" w:eastAsia="宋体"/>
          <w:lang w:val="en-US" w:eastAsia="zh-CN"/>
        </w:rPr>
        <w:tab/>
      </w:r>
      <w:r>
        <w:t xml:space="preserve">Prosodic impairments </w:t>
      </w:r>
    </w:p>
    <w:p w14:paraId="3022A2E5">
      <w:pPr>
        <w:pStyle w:val="114"/>
      </w:pPr>
      <w:r>
        <w:rPr>
          <w:rFonts w:hint="eastAsia" w:eastAsia="宋体"/>
          <w:lang w:val="en-US" w:eastAsia="zh-CN"/>
        </w:rPr>
        <w:t>-</w:t>
      </w:r>
      <w:r>
        <w:rPr>
          <w:rFonts w:hint="eastAsia" w:eastAsia="宋体"/>
          <w:lang w:val="en-US" w:eastAsia="zh-CN"/>
        </w:rPr>
        <w:tab/>
      </w:r>
      <w:r>
        <w:t xml:space="preserve">Hallucination, i.e. word and phone confusions  </w:t>
      </w:r>
    </w:p>
    <w:p w14:paraId="3BD00508">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365DD594">
      <w:r>
        <w:t xml:space="preserve">Additionally, speech codecs operating at ultra-low bit rates may imply speech enhancement algorithms, such as noise suppression, gain normalization etc. </w:t>
      </w:r>
    </w:p>
    <w:p w14:paraId="48D76828">
      <w:pPr>
        <w:pStyle w:val="97"/>
      </w:pPr>
      <w:r>
        <w:t>Editor’s note: Investigate impairment relevance in context of use case, e.g. emergency call.</w:t>
      </w:r>
    </w:p>
    <w:p w14:paraId="0AC394C3">
      <w:pPr>
        <w:pStyle w:val="5"/>
      </w:pPr>
      <w:bookmarkStart w:id="458" w:name="_Toc214653599"/>
      <w:bookmarkStart w:id="459" w:name="_Toc1485206293"/>
      <w:bookmarkStart w:id="460" w:name="_Toc6611"/>
      <w:r>
        <w:t>9.1.2</w:t>
      </w:r>
      <w:r>
        <w:rPr>
          <w:rFonts w:hint="eastAsia" w:eastAsia="宋体"/>
          <w:lang w:val="en-US" w:eastAsia="zh-CN"/>
        </w:rPr>
        <w:tab/>
      </w:r>
      <w:r>
        <w:t>Challenges of quality assessment of ultra-low bit rate speech codecs</w:t>
      </w:r>
      <w:bookmarkEnd w:id="458"/>
      <w:bookmarkEnd w:id="459"/>
      <w:bookmarkEnd w:id="460"/>
    </w:p>
    <w:p w14:paraId="0C2EA23C">
      <w:r>
        <w:t>Testing of ULBC introduces new challenges in comparison to signal processing-based codecs that may necessitate additional or alternative evaluation methods compared to previous 3GPP SA4 speech coding development activities.</w:t>
      </w:r>
    </w:p>
    <w:p w14:paraId="74127D68">
      <w:r>
        <w:t xml:space="preserve">Conversation-opinion tests are intended to reproduce, in a laboratory situation, the actual service conditions experienced by telephone customers. [ITU-T P.800 Section 6]. For practical reasons, and due to the need of strict test control, listening-opinion tests are often employed as an alternative in speech coding development. </w:t>
      </w:r>
    </w:p>
    <w:p w14:paraId="04620608">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3F8E0F23">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47E78E53">
      <w:r>
        <w:t>For ULBC, these other aspects may need to be addressed more directly, through dedicated tests. Hallucination, for example, is a category that plays only a role in ML-based coding systems but not for signal-processing based codecs, which AMR, AMR-WB and EVS are.</w:t>
      </w:r>
    </w:p>
    <w:p w14:paraId="194BF37A">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1C84353">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4ACB7CE0">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7B828047"/>
    <w:p w14:paraId="58801B01">
      <w:pPr>
        <w:pStyle w:val="114"/>
      </w:pPr>
      <w:r>
        <w:rPr>
          <w:rFonts w:hint="eastAsia" w:eastAsia="宋体"/>
          <w:lang w:val="en-US" w:eastAsia="zh-CN"/>
        </w:rPr>
        <w:t>-</w:t>
      </w:r>
      <w:r>
        <w:rPr>
          <w:rFonts w:hint="eastAsia" w:eastAsia="宋体"/>
          <w:lang w:val="en-US" w:eastAsia="zh-CN"/>
        </w:rPr>
        <w:tab/>
      </w:r>
      <w:r>
        <w:t>Diagnostic Rhyme Tests (DRT)</w:t>
      </w:r>
    </w:p>
    <w:p w14:paraId="4598CEE7">
      <w:pPr>
        <w:pStyle w:val="114"/>
      </w:pPr>
      <w:r>
        <w:rPr>
          <w:rFonts w:hint="eastAsia" w:eastAsia="宋体"/>
          <w:lang w:val="en-US" w:eastAsia="zh-CN"/>
        </w:rPr>
        <w:t>-</w:t>
      </w:r>
      <w:r>
        <w:rPr>
          <w:rFonts w:hint="eastAsia" w:eastAsia="宋体"/>
          <w:lang w:val="en-US" w:eastAsia="zh-CN"/>
        </w:rPr>
        <w:tab/>
      </w:r>
      <w:r>
        <w:t xml:space="preserve">Modified Rhyme Tests (MRT) </w:t>
      </w:r>
    </w:p>
    <w:p w14:paraId="12465015">
      <w:pPr>
        <w:pStyle w:val="114"/>
      </w:pPr>
      <w:r>
        <w:rPr>
          <w:rFonts w:hint="eastAsia" w:eastAsia="宋体"/>
          <w:lang w:val="en-US" w:eastAsia="zh-CN"/>
        </w:rPr>
        <w:t>-</w:t>
      </w:r>
      <w:r>
        <w:rPr>
          <w:rFonts w:hint="eastAsia" w:eastAsia="宋体"/>
          <w:lang w:val="en-US" w:eastAsia="zh-CN"/>
        </w:rPr>
        <w:tab/>
      </w:r>
      <w:r>
        <w:t>MOS testing for speaker similarity</w:t>
      </w:r>
    </w:p>
    <w:p w14:paraId="2E7AF924">
      <w:pPr>
        <w:pStyle w:val="114"/>
      </w:pPr>
      <w:r>
        <w:rPr>
          <w:rFonts w:hint="eastAsia" w:eastAsia="宋体"/>
          <w:lang w:val="en-US" w:eastAsia="zh-CN"/>
        </w:rPr>
        <w:t>-</w:t>
      </w:r>
      <w:r>
        <w:rPr>
          <w:rFonts w:hint="eastAsia" w:eastAsia="宋体"/>
          <w:lang w:val="en-US" w:eastAsia="zh-CN"/>
        </w:rPr>
        <w:tab/>
      </w:r>
      <w:r>
        <w:t>Speaker verification/identification tests</w:t>
      </w:r>
    </w:p>
    <w:p w14:paraId="3EB4A6CE">
      <w:pPr>
        <w:pStyle w:val="114"/>
      </w:pPr>
      <w:r>
        <w:rPr>
          <w:rFonts w:hint="eastAsia" w:eastAsia="宋体"/>
          <w:lang w:val="en-US" w:eastAsia="zh-CN"/>
        </w:rPr>
        <w:t>-</w:t>
      </w:r>
      <w:r>
        <w:rPr>
          <w:rFonts w:hint="eastAsia" w:eastAsia="宋体"/>
          <w:lang w:val="en-US" w:eastAsia="zh-CN"/>
        </w:rPr>
        <w:tab/>
      </w:r>
      <w:r>
        <w:t>Prosodic naturalness MOS tests</w:t>
      </w:r>
    </w:p>
    <w:p w14:paraId="337006AD">
      <w:pPr>
        <w:pStyle w:val="114"/>
      </w:pPr>
      <w:r>
        <w:rPr>
          <w:rFonts w:hint="eastAsia" w:eastAsia="宋体"/>
          <w:lang w:val="en-US" w:eastAsia="zh-CN"/>
        </w:rPr>
        <w:t>-</w:t>
      </w:r>
      <w:r>
        <w:rPr>
          <w:rFonts w:hint="eastAsia" w:eastAsia="宋体"/>
          <w:lang w:val="en-US" w:eastAsia="zh-CN"/>
        </w:rPr>
        <w:tab/>
      </w:r>
      <w:r>
        <w:t>Intonation recognition tests</w:t>
      </w:r>
    </w:p>
    <w:p w14:paraId="6BBCEC84">
      <w:pPr>
        <w:pStyle w:val="114"/>
      </w:pPr>
      <w:r>
        <w:rPr>
          <w:rFonts w:hint="eastAsia" w:eastAsia="宋体"/>
          <w:lang w:val="en-US" w:eastAsia="zh-CN"/>
        </w:rPr>
        <w:t>-</w:t>
      </w:r>
      <w:r>
        <w:rPr>
          <w:rFonts w:hint="eastAsia" w:eastAsia="宋体"/>
          <w:lang w:val="en-US" w:eastAsia="zh-CN"/>
        </w:rPr>
        <w:tab/>
      </w:r>
      <w:r>
        <w:t>Transcription tests involving testing for word and semantic equivalence</w:t>
      </w:r>
    </w:p>
    <w:p w14:paraId="49CA83B5">
      <w:pPr>
        <w:pStyle w:val="114"/>
      </w:pPr>
      <w:r>
        <w:rPr>
          <w:rFonts w:hint="eastAsia" w:eastAsia="宋体"/>
          <w:lang w:val="en-US" w:eastAsia="zh-CN"/>
        </w:rPr>
        <w:t>-</w:t>
      </w:r>
      <w:r>
        <w:rPr>
          <w:rFonts w:hint="eastAsia" w:eastAsia="宋体"/>
          <w:lang w:val="en-US" w:eastAsia="zh-CN"/>
        </w:rPr>
        <w:tab/>
      </w:r>
      <w:r>
        <w:t>Phoneme recognition tests</w:t>
      </w:r>
    </w:p>
    <w:p w14:paraId="792B850D">
      <w:pPr>
        <w:pStyle w:val="114"/>
      </w:pPr>
      <w:r>
        <w:rPr>
          <w:rFonts w:hint="eastAsia" w:eastAsia="宋体"/>
          <w:lang w:val="en-US" w:eastAsia="zh-CN"/>
        </w:rPr>
        <w:t>-</w:t>
      </w:r>
      <w:r>
        <w:rPr>
          <w:rFonts w:hint="eastAsia" w:eastAsia="宋体"/>
          <w:lang w:val="en-US" w:eastAsia="zh-CN"/>
        </w:rPr>
        <w:tab/>
      </w:r>
      <w:r>
        <w:t xml:space="preserve">Automatic speech recognition tests </w:t>
      </w:r>
    </w:p>
    <w:p w14:paraId="159C3CCF">
      <w:r>
        <w:t>Speech enhancing tool, which may be part of ultra-low bitrate-codecs, are typically evaluated by multi-dimensional rating scales provided by P.835. Here, the quality of speech and the noise suppression capability are evaluated separately.</w:t>
      </w:r>
    </w:p>
    <w:p w14:paraId="25D5990F">
      <w:pPr>
        <w:pStyle w:val="5"/>
        <w:rPr>
          <w:lang w:val="en-US"/>
        </w:rPr>
      </w:pPr>
      <w:bookmarkStart w:id="461" w:name="_Toc214653600"/>
      <w:bookmarkStart w:id="462" w:name="_Toc1659737370"/>
      <w:bookmarkStart w:id="463" w:name="_Toc15719"/>
      <w:r>
        <w:rPr>
          <w:lang w:val="en-US"/>
        </w:rPr>
        <w:t>9.1.3</w:t>
      </w:r>
      <w:r>
        <w:rPr>
          <w:rFonts w:hint="eastAsia" w:eastAsia="宋体"/>
          <w:lang w:val="en-US" w:eastAsia="zh-CN"/>
        </w:rPr>
        <w:tab/>
      </w:r>
      <w:r>
        <w:rPr>
          <w:lang w:val="en-US"/>
        </w:rPr>
        <w:t>Subjective Testing Considerations</w:t>
      </w:r>
      <w:bookmarkEnd w:id="461"/>
      <w:bookmarkEnd w:id="462"/>
      <w:bookmarkEnd w:id="463"/>
    </w:p>
    <w:p w14:paraId="0E5D8F59">
      <w:r>
        <w:t xml:space="preserve">In addition to the test methodologies, it is important to focus on test material and criteria. </w:t>
      </w:r>
    </w:p>
    <w:p w14:paraId="3650F3F8">
      <w:pPr>
        <w:pStyle w:val="6"/>
      </w:pPr>
      <w:bookmarkStart w:id="464" w:name="_Toc214653601"/>
      <w:bookmarkStart w:id="465" w:name="_Toc20545"/>
      <w:bookmarkStart w:id="466" w:name="_Toc1540886707"/>
      <w:r>
        <w:t>9.1.3.1</w:t>
      </w:r>
      <w:r>
        <w:rPr>
          <w:rFonts w:hint="eastAsia" w:eastAsia="宋体"/>
          <w:lang w:val="en-US" w:eastAsia="zh-CN"/>
        </w:rPr>
        <w:tab/>
      </w:r>
      <w:r>
        <w:t>Robustness related to source material</w:t>
      </w:r>
      <w:bookmarkEnd w:id="464"/>
      <w:bookmarkEnd w:id="465"/>
      <w:bookmarkEnd w:id="466"/>
    </w:p>
    <w:p w14:paraId="5AAC3221">
      <w: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1B0C0F4E">
      <w:pPr>
        <w:pStyle w:val="6"/>
      </w:pPr>
      <w:bookmarkStart w:id="467" w:name="_Toc214653602"/>
      <w:bookmarkStart w:id="468" w:name="_Toc1177585376"/>
      <w:bookmarkStart w:id="469" w:name="_Toc8413"/>
      <w:r>
        <w:t>9.1.3.2</w:t>
      </w:r>
      <w:r>
        <w:rPr>
          <w:rFonts w:hint="eastAsia" w:eastAsia="宋体"/>
          <w:lang w:val="en-US" w:eastAsia="zh-CN"/>
        </w:rPr>
        <w:tab/>
      </w:r>
      <w:r>
        <w:t>Simulation of Real-world Acoustic Conditions</w:t>
      </w:r>
      <w:bookmarkEnd w:id="467"/>
      <w:bookmarkEnd w:id="468"/>
      <w:bookmarkEnd w:id="469"/>
    </w:p>
    <w:p w14:paraId="38B3EBB8">
      <w: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p>
    <w:p w14:paraId="6966B726">
      <w:pPr>
        <w:pStyle w:val="6"/>
      </w:pPr>
      <w:bookmarkStart w:id="470" w:name="_Toc19904"/>
      <w:bookmarkStart w:id="471" w:name="_Toc468123680"/>
      <w:bookmarkStart w:id="472" w:name="_Toc214653603"/>
      <w:r>
        <w:t>9.1.3.3</w:t>
      </w:r>
      <w:r>
        <w:rPr>
          <w:rFonts w:hint="eastAsia" w:eastAsia="宋体"/>
          <w:lang w:val="en-US" w:eastAsia="zh-CN"/>
        </w:rPr>
        <w:tab/>
      </w:r>
      <w:r>
        <w:t>Tandeming and Compatibility Testing</w:t>
      </w:r>
      <w:bookmarkEnd w:id="470"/>
      <w:bookmarkEnd w:id="471"/>
      <w:bookmarkEnd w:id="472"/>
    </w:p>
    <w:p w14:paraId="248D2DAF">
      <w: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571E563C">
      <w:pPr>
        <w:pStyle w:val="6"/>
      </w:pPr>
      <w:bookmarkStart w:id="473" w:name="_Toc214653604"/>
      <w:bookmarkStart w:id="474" w:name="_Toc31846"/>
      <w:bookmarkStart w:id="475" w:name="_Toc1522090799"/>
      <w:r>
        <w:t>9.1.3.4</w:t>
      </w:r>
      <w:r>
        <w:rPr>
          <w:rFonts w:hint="eastAsia" w:eastAsia="宋体"/>
          <w:lang w:val="en-US" w:eastAsia="zh-CN"/>
        </w:rPr>
        <w:tab/>
      </w:r>
      <w:r>
        <w:t>Conclusion</w:t>
      </w:r>
      <w:bookmarkEnd w:id="473"/>
      <w:bookmarkEnd w:id="474"/>
      <w:bookmarkEnd w:id="475"/>
    </w:p>
    <w:p w14:paraId="41DF1676">
      <w:r>
        <w:t>While ITU-T P.800 ACR/DCR can serve as the backbone for most of the subjective testing of ULBC, other methodologies may be considered.</w:t>
      </w:r>
    </w:p>
    <w:p w14:paraId="266D7E77">
      <w:r>
        <w:t>Besides the test methodology, emphasis should be given on selecting and creating a diverse test material and criteria considering: 1) multilingual, multi-speaker testing, 2) real-world acoustic conditions, and tandeming.</w:t>
      </w:r>
    </w:p>
    <w:p w14:paraId="51996DA7">
      <w:pPr>
        <w:pStyle w:val="97"/>
      </w:pPr>
      <w:r>
        <w:t>Editor’s note: Other options for listening methods are invited for documentation.</w:t>
      </w:r>
    </w:p>
    <w:p w14:paraId="5687BAB1">
      <w:pPr>
        <w:pStyle w:val="5"/>
        <w:rPr>
          <w:rFonts w:hint="default"/>
          <w:lang w:eastAsia="zh-CN"/>
        </w:rPr>
      </w:pPr>
      <w:bookmarkStart w:id="476" w:name="_Toc23605"/>
      <w:r>
        <w:rPr>
          <w:rFonts w:hint="default"/>
          <w:lang w:eastAsia="zh-CN"/>
        </w:rPr>
        <w:t>9.1.4</w:t>
      </w:r>
      <w:r>
        <w:rPr>
          <w:rFonts w:hint="default"/>
          <w:lang w:eastAsia="zh-CN"/>
        </w:rPr>
        <w:tab/>
      </w:r>
      <w:r>
        <w:rPr>
          <w:rFonts w:hint="default"/>
          <w:lang w:eastAsia="zh-CN"/>
        </w:rPr>
        <w:t>Objective Testing Considerations</w:t>
      </w:r>
      <w:bookmarkEnd w:id="476"/>
    </w:p>
    <w:p w14:paraId="262257A2">
      <w:pPr>
        <w:pStyle w:val="6"/>
        <w:rPr>
          <w:rFonts w:hint="default"/>
          <w:lang w:eastAsia="zh-CN"/>
        </w:rPr>
      </w:pPr>
      <w:bookmarkStart w:id="477" w:name="_Toc5746"/>
      <w:r>
        <w:rPr>
          <w:rFonts w:hint="default"/>
          <w:lang w:eastAsia="zh-CN"/>
        </w:rPr>
        <w:t>9.1.4.1</w:t>
      </w:r>
      <w:r>
        <w:rPr>
          <w:rFonts w:hint="eastAsia"/>
          <w:lang w:val="en-US" w:eastAsia="zh-CN"/>
        </w:rPr>
        <w:tab/>
      </w:r>
      <w:r>
        <w:rPr>
          <w:rFonts w:hint="default"/>
          <w:lang w:eastAsia="zh-CN"/>
        </w:rPr>
        <w:t>Correlation analysis results</w:t>
      </w:r>
      <w:bookmarkEnd w:id="477"/>
    </w:p>
    <w:p w14:paraId="1045FBF3">
      <w:pPr>
        <w:pStyle w:val="98"/>
        <w:rPr>
          <w:rFonts w:hint="default"/>
          <w:lang w:eastAsia="zh-CN"/>
        </w:rPr>
      </w:pPr>
      <w:r>
        <w:rPr>
          <w:rFonts w:hint="default"/>
          <w:lang w:eastAsia="zh-CN"/>
        </w:rPr>
        <w:t xml:space="preserve">NOTE: </w:t>
      </w:r>
      <w:r>
        <w:rPr>
          <w:rFonts w:hint="eastAsia"/>
          <w:lang w:val="en-US" w:eastAsia="zh-CN"/>
        </w:rPr>
        <w:tab/>
      </w:r>
      <w:r>
        <w:rPr>
          <w:rFonts w:hint="eastAsia"/>
          <w:lang w:val="en-US" w:eastAsia="zh-CN"/>
        </w:rPr>
        <w:tab/>
      </w:r>
      <w:r>
        <w:rPr>
          <w:rFonts w:hint="default"/>
          <w:lang w:eastAsia="zh-CN"/>
        </w:rPr>
        <w:t>The correlation results in the present subclause cannot be used to derive general conclusions on metric performance or identify what could be in general the “best” objective quality metric; these results are based on limited data (one ACR experiment with clean speech, one DCR experiment with music and mixed content) and the number of very low bitrate codecs was limited.</w:t>
      </w:r>
    </w:p>
    <w:p w14:paraId="630153A7">
      <w:pPr>
        <w:widowControl/>
        <w:spacing w:after="0" w:line="240" w:lineRule="auto"/>
        <w:rPr>
          <w:rFonts w:ascii="Times New Roman" w:hAnsi="Times New Roman" w:eastAsia="Times New Roman"/>
          <w:sz w:val="20"/>
        </w:rPr>
      </w:pPr>
      <w:r>
        <w:rPr>
          <w:rFonts w:ascii="Times New Roman" w:hAnsi="Times New Roman" w:eastAsia="Times New Roman"/>
          <w:sz w:val="20"/>
        </w:rPr>
        <w:t xml:space="preserve">Based on the ACR experiment presented in clause 7.3.3, a correlation analysis was performed to evaluate a selected subset of objective models in [7-11]: </w:t>
      </w:r>
    </w:p>
    <w:p w14:paraId="6C500D26">
      <w:pPr>
        <w:widowControl/>
        <w:spacing w:after="0" w:line="240" w:lineRule="auto"/>
        <w:ind w:left="568" w:hanging="284"/>
        <w:contextualSpacing/>
        <w:rPr>
          <w:rFonts w:ascii="Times New Roman" w:hAnsi="Times New Roman" w:eastAsia="Times New Roman"/>
          <w:sz w:val="20"/>
        </w:rPr>
      </w:pPr>
      <w:r>
        <w:rPr>
          <w:rFonts w:ascii="Times New Roman" w:hAnsi="Times New Roman" w:eastAsia="Times New Roman"/>
          <w:sz w:val="20"/>
        </w:rPr>
        <w:t>-</w:t>
      </w:r>
      <w:r>
        <w:rPr>
          <w:rFonts w:ascii="Times New Roman" w:hAnsi="Times New Roman"/>
          <w:sz w:val="20"/>
          <w:lang w:val="en-US" w:eastAsia="zh-CN"/>
        </w:rPr>
        <w:tab/>
      </w:r>
      <w:r>
        <w:rPr>
          <w:rFonts w:ascii="Times New Roman" w:hAnsi="Times New Roman" w:eastAsia="Times New Roman"/>
          <w:sz w:val="20"/>
        </w:rPr>
        <w:t xml:space="preserve">Speech-oriented metrics: </w:t>
      </w:r>
      <w:r>
        <w:rPr>
          <w:rFonts w:ascii="Times New Roman" w:hAnsi="Times New Roman" w:eastAsia="Times New Roman"/>
          <w:sz w:val="20"/>
          <w:lang w:val="en-US"/>
        </w:rPr>
        <w:t>PESQ, POLQA, ViSQOL-S (S for speech), WARP-Q, DNSMOS, NISQA,  NORESQA, UTMOS</w:t>
      </w:r>
    </w:p>
    <w:p w14:paraId="117CB35F">
      <w:pPr>
        <w:widowControl/>
        <w:spacing w:after="0" w:line="240" w:lineRule="auto"/>
        <w:ind w:left="568" w:hanging="284"/>
        <w:contextualSpacing/>
        <w:rPr>
          <w:rFonts w:ascii="Times New Roman" w:hAnsi="Times New Roman" w:eastAsia="Times New Roman"/>
          <w:sz w:val="20"/>
          <w:lang w:val="en-US"/>
        </w:rPr>
      </w:pPr>
      <w:r>
        <w:rPr>
          <w:rFonts w:ascii="Times New Roman" w:hAnsi="Times New Roman" w:eastAsia="Times New Roman"/>
          <w:sz w:val="20"/>
          <w:lang w:val="en-US"/>
        </w:rPr>
        <w:t>-</w:t>
      </w:r>
      <w:r>
        <w:rPr>
          <w:rFonts w:ascii="Times New Roman" w:hAnsi="Times New Roman" w:eastAsia="Times New Roman"/>
          <w:sz w:val="20"/>
          <w:lang w:val="en-US"/>
        </w:rPr>
        <w:tab/>
      </w:r>
      <w:r>
        <w:rPr>
          <w:rFonts w:ascii="Times New Roman" w:hAnsi="Times New Roman" w:eastAsia="Times New Roman"/>
          <w:sz w:val="20"/>
          <w:lang w:val="en-US"/>
        </w:rPr>
        <w:t>Metrics for general audio: PEAQ, ViSQOL-A (A for audio).</w:t>
      </w:r>
    </w:p>
    <w:p w14:paraId="3E17CDB2">
      <w:pPr>
        <w:widowControl/>
        <w:tabs>
          <w:tab w:val="left" w:pos="7290"/>
        </w:tabs>
        <w:spacing w:after="180" w:line="240" w:lineRule="auto"/>
        <w:rPr>
          <w:rFonts w:ascii="Times New Roman" w:hAnsi="Times New Roman" w:eastAsia="Times New Roman"/>
          <w:sz w:val="20"/>
          <w:lang w:val="en-US"/>
        </w:rPr>
      </w:pPr>
      <w:r>
        <w:rPr>
          <w:rFonts w:ascii="Times New Roman" w:hAnsi="Times New Roman" w:eastAsia="Times New Roman"/>
          <w:sz w:val="20"/>
          <w:lang w:val="en-US"/>
        </w:rPr>
        <w:t>In addition, the more recent SCOREQ, NOMAD, SSLMOS metrics have been incorporated in this analysis.</w:t>
      </w:r>
    </w:p>
    <w:p w14:paraId="61BB1861">
      <w:pPr>
        <w:widowControl/>
        <w:tabs>
          <w:tab w:val="left" w:pos="7290"/>
        </w:tabs>
        <w:spacing w:after="0" w:line="240" w:lineRule="auto"/>
        <w:rPr>
          <w:rFonts w:ascii="Times New Roman" w:hAnsi="Times New Roman" w:eastAsia="Times New Roman"/>
          <w:sz w:val="20"/>
          <w:lang w:val="en-US"/>
        </w:rPr>
      </w:pPr>
      <w:r>
        <w:rPr>
          <w:rFonts w:ascii="Times New Roman" w:hAnsi="Times New Roman" w:eastAsia="Times New Roman"/>
          <w:sz w:val="20"/>
          <w:lang w:val="en-US"/>
        </w:rPr>
        <w:t>These objective models were compared based on typical evaluation metrics: Pearson correlation coefficient, root</w:t>
      </w:r>
    </w:p>
    <w:p w14:paraId="55246CD6">
      <w:pPr>
        <w:widowControl/>
        <w:tabs>
          <w:tab w:val="left" w:pos="7290"/>
        </w:tabs>
        <w:spacing w:after="0" w:line="240" w:lineRule="auto"/>
        <w:rPr>
          <w:rFonts w:ascii="Times New Roman" w:hAnsi="Times New Roman" w:eastAsia="Times New Roman"/>
          <w:sz w:val="20"/>
          <w:lang w:val="en-US"/>
        </w:rPr>
      </w:pPr>
      <w:r>
        <w:rPr>
          <w:rFonts w:ascii="Times New Roman" w:hAnsi="Times New Roman" w:eastAsia="Times New Roman"/>
          <w:sz w:val="20"/>
          <w:lang w:val="en-US"/>
        </w:rPr>
        <w:t>mean squared error (RMSE) and Kendall’s Tau rank correlation coefficient. Details on the evaluation, including the determination of linear and 3</w:t>
      </w:r>
      <w:r>
        <w:rPr>
          <w:rFonts w:ascii="Times New Roman" w:hAnsi="Times New Roman" w:eastAsia="Times New Roman"/>
          <w:sz w:val="20"/>
          <w:vertAlign w:val="superscript"/>
          <w:lang w:val="en-US"/>
        </w:rPr>
        <w:t>rd</w:t>
      </w:r>
      <w:r>
        <w:rPr>
          <w:rFonts w:ascii="Times New Roman" w:hAnsi="Times New Roman" w:eastAsia="Times New Roman"/>
          <w:sz w:val="20"/>
          <w:lang w:val="en-US"/>
        </w:rPr>
        <w:t xml:space="preserve"> order polynomial mapping, can be found in [7-11]. </w:t>
      </w:r>
    </w:p>
    <w:p w14:paraId="6A0CE3FE">
      <w:pPr>
        <w:widowControl/>
        <w:tabs>
          <w:tab w:val="left" w:pos="7290"/>
        </w:tabs>
        <w:spacing w:after="0" w:line="240" w:lineRule="auto"/>
        <w:rPr>
          <w:rFonts w:ascii="Times New Roman" w:hAnsi="Times New Roman" w:eastAsia="Times New Roman"/>
          <w:sz w:val="20"/>
          <w:lang w:val="en-US"/>
        </w:rPr>
      </w:pPr>
    </w:p>
    <w:p w14:paraId="748B19AD">
      <w:pPr>
        <w:widowControl/>
        <w:tabs>
          <w:tab w:val="left" w:pos="7290"/>
        </w:tabs>
        <w:spacing w:after="180" w:line="240" w:lineRule="auto"/>
        <w:rPr>
          <w:rFonts w:ascii="Times New Roman" w:hAnsi="Times New Roman" w:eastAsia="Times New Roman"/>
          <w:sz w:val="20"/>
          <w:lang w:val="en-US"/>
        </w:rPr>
      </w:pPr>
      <w:r>
        <w:rPr>
          <w:rFonts w:ascii="Times New Roman" w:hAnsi="Times New Roman" w:eastAsia="Times New Roman"/>
          <w:sz w:val="20"/>
          <w:lang w:val="en-US"/>
        </w:rPr>
        <w:t xml:space="preserve">Figure 9.1.4.1-1 summarizes results from this correlation analysis on clean speech. </w:t>
      </w:r>
    </w:p>
    <w:p w14:paraId="19846D92">
      <w:pPr>
        <w:keepLines/>
        <w:widowControl/>
        <w:spacing w:after="240" w:line="240" w:lineRule="auto"/>
        <w:jc w:val="center"/>
        <w:rPr>
          <w:rFonts w:ascii="Times New Roman" w:hAnsi="Times New Roman" w:eastAsia="Times New Roman"/>
          <w:b/>
          <w:sz w:val="20"/>
        </w:rPr>
      </w:pPr>
      <w:r>
        <w:rPr>
          <w:rFonts w:ascii="Times New Roman" w:hAnsi="Times New Roman" w:eastAsia="Times New Roman"/>
          <w:b/>
          <w:sz w:val="20"/>
        </w:rPr>
        <w:drawing>
          <wp:inline distT="0" distB="0" distL="0" distR="0">
            <wp:extent cx="5936615" cy="1958975"/>
            <wp:effectExtent l="0" t="0" r="6985" b="3175"/>
            <wp:docPr id="512798191" name="Image 3"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98191" name="Image 3" descr="Une image contenant texte, capture d’écran, diagramme, Tracé&#10;&#10;Le contenu généré par l’IA peut être incorrect."/>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5637B758">
      <w:pPr>
        <w:keepLines/>
        <w:widowControl/>
        <w:spacing w:after="240" w:line="240" w:lineRule="auto"/>
        <w:jc w:val="center"/>
        <w:rPr>
          <w:rFonts w:ascii="Arial" w:hAnsi="Arial" w:eastAsia="Times New Roman" w:cs="Arial"/>
          <w:b/>
          <w:sz w:val="20"/>
        </w:rPr>
      </w:pPr>
      <w:r>
        <w:rPr>
          <w:rFonts w:ascii="Arial" w:hAnsi="Arial" w:eastAsia="Times New Roman" w:cs="Arial"/>
          <w:b/>
          <w:sz w:val="20"/>
        </w:rPr>
        <w:t>Figure 9.1.4.1-1 Correlation results on clean speech.</w:t>
      </w:r>
    </w:p>
    <w:p w14:paraId="3ACD41D4">
      <w:pPr>
        <w:widowControl/>
        <w:spacing w:after="180" w:line="240" w:lineRule="auto"/>
        <w:rPr>
          <w:rFonts w:ascii="Times New Roman" w:hAnsi="Times New Roman" w:eastAsia="Times New Roman"/>
          <w:sz w:val="20"/>
        </w:rPr>
      </w:pPr>
      <w:r>
        <w:rPr>
          <w:rFonts w:ascii="Times New Roman" w:hAnsi="Times New Roman" w:eastAsia="Times New Roman"/>
          <w:sz w:val="20"/>
        </w:rPr>
        <w:t>The following observations can be extracted from the results in Figure 9.1.4.1-1.</w:t>
      </w:r>
    </w:p>
    <w:p w14:paraId="0CDA8E68">
      <w:pPr>
        <w:widowControl/>
        <w:spacing w:after="180" w:line="240" w:lineRule="auto"/>
        <w:ind w:left="568" w:hanging="284"/>
        <w:contextualSpacing/>
        <w:rPr>
          <w:rFonts w:ascii="Times New Roman" w:hAnsi="Times New Roman"/>
          <w:sz w:val="20"/>
          <w:lang w:val="en-US" w:eastAsia="zh-CN"/>
        </w:rPr>
      </w:pPr>
      <w:r>
        <w:rPr>
          <w:rFonts w:ascii="Times New Roman" w:hAnsi="Times New Roman" w:eastAsia="Times New Roman"/>
          <w:sz w:val="20"/>
        </w:rPr>
        <w:t xml:space="preserve">- </w:t>
      </w:r>
      <w:r>
        <w:rPr>
          <w:rFonts w:ascii="Times New Roman" w:hAnsi="Times New Roman"/>
          <w:sz w:val="20"/>
          <w:lang w:val="en-US" w:eastAsia="zh-CN"/>
        </w:rPr>
        <w:tab/>
      </w:r>
      <w:r>
        <w:rPr>
          <w:rFonts w:ascii="Times New Roman" w:hAnsi="Times New Roman"/>
          <w:sz w:val="20"/>
          <w:lang w:val="en-US" w:eastAsia="zh-CN"/>
        </w:rPr>
        <w:t xml:space="preserve">The models reported as “best performing” in [7-11] (i.e., POLQA, UTMOS, PESQ, WARP-Q), as well as SCOREQ which was not included in [7-11], predicted accurately the monotonic bitrate/quality behavior of tested multirate codecs – which was not always the case for other tested models. </w:t>
      </w:r>
    </w:p>
    <w:p w14:paraId="3F47F3D0">
      <w:pPr>
        <w:widowControl/>
        <w:spacing w:after="180" w:line="240" w:lineRule="auto"/>
        <w:ind w:left="568" w:hanging="284"/>
        <w:contextualSpacing/>
        <w:rPr>
          <w:rFonts w:ascii="Times New Roman" w:hAnsi="Times New Roman"/>
          <w:sz w:val="20"/>
          <w:lang w:val="en-US" w:eastAsia="zh-CN"/>
        </w:rPr>
      </w:pPr>
      <w:r>
        <w:rPr>
          <w:rFonts w:ascii="Times New Roman" w:hAnsi="Times New Roman" w:eastAsia="Times New Roman"/>
          <w:sz w:val="20"/>
        </w:rPr>
        <w:t xml:space="preserve">- </w:t>
      </w:r>
      <w:r>
        <w:rPr>
          <w:rFonts w:ascii="Times New Roman" w:hAnsi="Times New Roman"/>
          <w:sz w:val="20"/>
          <w:lang w:val="en-US" w:eastAsia="zh-CN"/>
        </w:rPr>
        <w:tab/>
      </w:r>
      <w:r>
        <w:rPr>
          <w:rFonts w:ascii="Times New Roman" w:hAnsi="Times New Roman"/>
          <w:sz w:val="20"/>
          <w:lang w:val="en-US" w:eastAsia="zh-CN"/>
        </w:rPr>
        <w:t>Models operating at 16 kHz (PESQ without mapping, UTMOS and WARP-Q with mapping) had relatively good performance, even for fullband codecs.</w:t>
      </w:r>
    </w:p>
    <w:p w14:paraId="4D3EDCE7">
      <w:pPr>
        <w:widowControl/>
        <w:spacing w:after="180" w:line="240" w:lineRule="auto"/>
        <w:ind w:left="568" w:hanging="284"/>
        <w:contextualSpacing/>
        <w:rPr>
          <w:rFonts w:ascii="Times New Roman" w:hAnsi="Times New Roman"/>
          <w:sz w:val="20"/>
          <w:lang w:val="en-US" w:eastAsia="zh-CN"/>
        </w:rPr>
      </w:pPr>
      <w:r>
        <w:rPr>
          <w:rFonts w:ascii="Times New Roman" w:hAnsi="Times New Roman" w:eastAsia="Times New Roman"/>
          <w:sz w:val="20"/>
        </w:rPr>
        <w:t xml:space="preserve">- </w:t>
      </w:r>
      <w:r>
        <w:rPr>
          <w:rFonts w:ascii="Times New Roman" w:hAnsi="Times New Roman"/>
          <w:sz w:val="20"/>
          <w:lang w:val="en-US" w:eastAsia="zh-CN"/>
        </w:rPr>
        <w:tab/>
      </w:r>
      <w:r>
        <w:rPr>
          <w:rFonts w:ascii="Times New Roman" w:hAnsi="Times New Roman"/>
          <w:sz w:val="20"/>
          <w:lang w:val="en-US" w:eastAsia="zh-CN"/>
        </w:rPr>
        <w:t>Except for few models (e.g., PESQ or POLQA), mapping helps improving accuracy (RMSE).</w:t>
      </w:r>
    </w:p>
    <w:p w14:paraId="02A2F1F7">
      <w:pPr>
        <w:widowControl/>
        <w:spacing w:after="180" w:line="240" w:lineRule="auto"/>
        <w:ind w:left="568" w:hanging="284"/>
        <w:contextualSpacing/>
        <w:rPr>
          <w:rFonts w:ascii="Times New Roman" w:hAnsi="Times New Roman"/>
          <w:sz w:val="20"/>
          <w:lang w:val="en-US" w:eastAsia="zh-CN"/>
        </w:rPr>
      </w:pPr>
    </w:p>
    <w:p w14:paraId="1D7D99BF">
      <w:pPr>
        <w:widowControl/>
        <w:spacing w:after="0" w:line="240" w:lineRule="auto"/>
        <w:rPr>
          <w:rFonts w:ascii="Times New Roman" w:hAnsi="Times New Roman" w:eastAsia="Times New Roman"/>
          <w:sz w:val="20"/>
          <w:lang w:val="en-US"/>
        </w:rPr>
      </w:pPr>
      <w:r>
        <w:rPr>
          <w:rFonts w:ascii="Times New Roman" w:hAnsi="Times New Roman"/>
          <w:sz w:val="20"/>
          <w:lang w:val="en-US" w:eastAsia="zh-CN"/>
        </w:rPr>
        <w:t xml:space="preserve">Similarly, </w:t>
      </w:r>
      <w:r>
        <w:rPr>
          <w:rFonts w:ascii="Times New Roman" w:hAnsi="Times New Roman" w:eastAsia="Times New Roman"/>
          <w:sz w:val="20"/>
        </w:rPr>
        <w:t xml:space="preserve">based on the DCR experiment on music and mixed content presented in clause 7.3.4, a correlation analysis was performed to evaluate a selected subset of objective models in [7-12]: </w:t>
      </w:r>
      <w:r>
        <w:rPr>
          <w:rFonts w:ascii="Times New Roman" w:hAnsi="Times New Roman" w:eastAsia="Times New Roman"/>
          <w:sz w:val="20"/>
          <w:lang w:val="en-US"/>
        </w:rPr>
        <w:t>POLQA, PEMO-Q, ViSQOL-A, POLQA. To get a more complete benchmark, the 2f-model has also been incorporated in this analysis.</w:t>
      </w:r>
    </w:p>
    <w:p w14:paraId="6D38480C">
      <w:pPr>
        <w:widowControl/>
        <w:spacing w:after="180" w:line="240" w:lineRule="auto"/>
        <w:contextualSpacing/>
        <w:rPr>
          <w:rFonts w:ascii="Times New Roman" w:hAnsi="Times New Roman"/>
          <w:sz w:val="20"/>
          <w:lang w:val="en-US" w:eastAsia="zh-CN"/>
        </w:rPr>
      </w:pPr>
    </w:p>
    <w:p w14:paraId="7967C132">
      <w:pPr>
        <w:widowControl/>
        <w:tabs>
          <w:tab w:val="left" w:pos="7290"/>
        </w:tabs>
        <w:spacing w:after="180" w:line="240" w:lineRule="auto"/>
        <w:rPr>
          <w:rFonts w:ascii="Times New Roman" w:hAnsi="Times New Roman" w:eastAsia="Times New Roman"/>
          <w:sz w:val="20"/>
          <w:lang w:val="en-US"/>
        </w:rPr>
      </w:pPr>
      <w:r>
        <w:rPr>
          <w:rFonts w:ascii="Times New Roman" w:hAnsi="Times New Roman" w:eastAsia="Times New Roman"/>
          <w:sz w:val="20"/>
          <w:lang w:val="en-US"/>
        </w:rPr>
        <w:t xml:space="preserve">Figure 9.1.4.1-2 summarizes results from this correlation analysis on music and mixed content. </w:t>
      </w:r>
    </w:p>
    <w:p w14:paraId="7D609B50">
      <w:pPr>
        <w:keepLines/>
        <w:widowControl/>
        <w:spacing w:after="240" w:line="240" w:lineRule="auto"/>
        <w:jc w:val="center"/>
        <w:rPr>
          <w:rFonts w:ascii="Times New Roman" w:hAnsi="Times New Roman" w:eastAsia="Times New Roman"/>
          <w:b/>
          <w:sz w:val="20"/>
        </w:rPr>
      </w:pPr>
      <w:r>
        <w:rPr>
          <w:rFonts w:ascii="Times New Roman" w:hAnsi="Times New Roman" w:eastAsia="Times New Roman"/>
          <w:b/>
          <w:sz w:val="20"/>
        </w:rPr>
        <w:drawing>
          <wp:inline distT="0" distB="0" distL="0" distR="0">
            <wp:extent cx="5936615" cy="1958975"/>
            <wp:effectExtent l="0" t="0" r="6985" b="3175"/>
            <wp:docPr id="747223958" name="Image 4"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23958" name="Image 4" descr="Une image contenant texte, capture d’écran, diagramme, Tracé&#10;&#10;Le contenu généré par l’IA peut être incorrect."/>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7FD9501E">
      <w:pPr>
        <w:keepLines/>
        <w:widowControl/>
        <w:spacing w:after="240" w:line="240" w:lineRule="auto"/>
        <w:jc w:val="center"/>
        <w:rPr>
          <w:rFonts w:ascii="Arial" w:hAnsi="Arial" w:eastAsia="Times New Roman" w:cs="Arial"/>
          <w:b/>
          <w:sz w:val="20"/>
        </w:rPr>
      </w:pPr>
      <w:r>
        <w:rPr>
          <w:rFonts w:ascii="Arial" w:hAnsi="Arial" w:eastAsia="Times New Roman" w:cs="Arial"/>
          <w:b/>
          <w:sz w:val="20"/>
        </w:rPr>
        <w:t>Figure 9.1.4.1-2 Correlation results on music/mixed content.</w:t>
      </w:r>
    </w:p>
    <w:p w14:paraId="12459664">
      <w:pPr>
        <w:widowControl/>
        <w:spacing w:after="180" w:line="240" w:lineRule="auto"/>
        <w:rPr>
          <w:rFonts w:ascii="Times New Roman" w:hAnsi="Times New Roman" w:eastAsia="Times New Roman"/>
          <w:sz w:val="20"/>
        </w:rPr>
      </w:pPr>
      <w:r>
        <w:rPr>
          <w:rFonts w:ascii="Times New Roman" w:hAnsi="Times New Roman" w:eastAsia="Times New Roman"/>
          <w:sz w:val="20"/>
        </w:rPr>
        <w:t>The following observations can be extracted from the results in Figure 9.1.4.1-2.</w:t>
      </w:r>
    </w:p>
    <w:p w14:paraId="0D7A81C3">
      <w:pPr>
        <w:widowControl/>
        <w:spacing w:after="180" w:line="240" w:lineRule="auto"/>
        <w:ind w:left="568" w:hanging="284"/>
        <w:contextualSpacing/>
        <w:rPr>
          <w:rFonts w:ascii="Times New Roman" w:hAnsi="Times New Roman" w:eastAsia="Times New Roman"/>
          <w:sz w:val="20"/>
          <w:lang w:val="en-US"/>
        </w:rPr>
      </w:pPr>
      <w:r>
        <w:rPr>
          <w:rFonts w:ascii="Times New Roman" w:hAnsi="Times New Roman" w:eastAsia="Times New Roman"/>
          <w:sz w:val="20"/>
          <w:lang w:val="en-US"/>
        </w:rPr>
        <w:t xml:space="preserve">- </w:t>
      </w:r>
      <w:r>
        <w:rPr>
          <w:rFonts w:ascii="Times New Roman" w:hAnsi="Times New Roman"/>
          <w:sz w:val="20"/>
          <w:lang w:val="en-US" w:eastAsia="zh-CN"/>
        </w:rPr>
        <w:tab/>
      </w:r>
      <w:r>
        <w:rPr>
          <w:rFonts w:ascii="Times New Roman" w:hAnsi="Times New Roman" w:eastAsia="Times New Roman"/>
          <w:sz w:val="20"/>
          <w:lang w:val="en-US"/>
        </w:rPr>
        <w:t>POLQA is not recommended for non-speech signals, still this metric gives the best correlation results (in terms of Pearson, Kendall, and RMSE after 3</w:t>
      </w:r>
      <w:r>
        <w:rPr>
          <w:rFonts w:ascii="Times New Roman" w:hAnsi="Times New Roman" w:eastAsia="Times New Roman"/>
          <w:sz w:val="20"/>
          <w:vertAlign w:val="superscript"/>
          <w:lang w:val="en-US"/>
        </w:rPr>
        <w:t>rd</w:t>
      </w:r>
      <w:r>
        <w:rPr>
          <w:rFonts w:ascii="Times New Roman" w:hAnsi="Times New Roman" w:eastAsia="Times New Roman"/>
          <w:sz w:val="20"/>
          <w:lang w:val="en-US"/>
        </w:rPr>
        <w:t xml:space="preserve"> order mapping). The 2f model is the second-best performing model in the tested cases.</w:t>
      </w:r>
    </w:p>
    <w:p w14:paraId="2A4EEFDA">
      <w:pPr>
        <w:widowControl/>
        <w:spacing w:after="180" w:line="240" w:lineRule="auto"/>
        <w:ind w:left="568" w:hanging="284"/>
        <w:contextualSpacing/>
        <w:rPr>
          <w:rFonts w:ascii="Times New Roman" w:hAnsi="Times New Roman" w:eastAsia="Times New Roman"/>
          <w:sz w:val="20"/>
          <w:lang w:val="en-US"/>
        </w:rPr>
      </w:pPr>
      <w:r>
        <w:rPr>
          <w:rFonts w:ascii="Times New Roman" w:hAnsi="Times New Roman" w:eastAsia="Times New Roman"/>
          <w:sz w:val="20"/>
          <w:lang w:val="en-US"/>
        </w:rPr>
        <w:t xml:space="preserve">- </w:t>
      </w:r>
      <w:r>
        <w:rPr>
          <w:rFonts w:ascii="Times New Roman" w:hAnsi="Times New Roman"/>
          <w:sz w:val="20"/>
          <w:lang w:val="en-US" w:eastAsia="zh-CN"/>
        </w:rPr>
        <w:tab/>
      </w:r>
      <w:r>
        <w:rPr>
          <w:rFonts w:ascii="Times New Roman" w:hAnsi="Times New Roman" w:eastAsia="Times New Roman"/>
          <w:sz w:val="20"/>
          <w:lang w:val="en-US"/>
        </w:rPr>
        <w:t xml:space="preserve">ViSQOL Audio, PEAQ and PEMO-Q have fair performance, although they are adapted to music and mixed content. </w:t>
      </w:r>
    </w:p>
    <w:p w14:paraId="4730919E">
      <w:pPr>
        <w:widowControl/>
        <w:spacing w:after="180" w:line="240" w:lineRule="auto"/>
        <w:ind w:left="568" w:hanging="284"/>
        <w:contextualSpacing/>
        <w:rPr>
          <w:rFonts w:ascii="Times New Roman" w:hAnsi="Times New Roman" w:eastAsia="Times New Roman"/>
          <w:sz w:val="20"/>
        </w:rPr>
      </w:pPr>
      <w:r>
        <w:rPr>
          <w:rFonts w:ascii="Times New Roman" w:hAnsi="Times New Roman" w:eastAsia="Times New Roman"/>
          <w:sz w:val="20"/>
          <w:lang w:val="en-US"/>
        </w:rPr>
        <w:t xml:space="preserve">- </w:t>
      </w:r>
      <w:r>
        <w:rPr>
          <w:rFonts w:ascii="Times New Roman" w:hAnsi="Times New Roman"/>
          <w:sz w:val="20"/>
          <w:lang w:val="en-US" w:eastAsia="zh-CN"/>
        </w:rPr>
        <w:tab/>
      </w:r>
      <w:r>
        <w:rPr>
          <w:rFonts w:ascii="Times New Roman" w:hAnsi="Times New Roman" w:eastAsia="Times New Roman"/>
          <w:sz w:val="20"/>
          <w:lang w:val="en-US"/>
        </w:rPr>
        <w:t xml:space="preserve">Correlation scores in </w:t>
      </w:r>
      <w:r>
        <w:rPr>
          <w:rFonts w:ascii="Times New Roman" w:hAnsi="Times New Roman" w:eastAsia="Times New Roman"/>
          <w:sz w:val="20"/>
        </w:rPr>
        <w:t>Figure 9.1.4.1-2 are lower than in Figure 9.1.4.1-1, this may be due to a more difficult task of predicting quality for general audio and a mismatch with test methodology grading (DCR).</w:t>
      </w:r>
    </w:p>
    <w:p w14:paraId="718309CE">
      <w:pPr>
        <w:pStyle w:val="6"/>
        <w:rPr>
          <w:lang w:val="en-US"/>
        </w:rPr>
      </w:pPr>
      <w:bookmarkStart w:id="478" w:name="_Toc17392"/>
      <w:r>
        <w:rPr>
          <w:rFonts w:hint="default"/>
        </w:rPr>
        <w:t>9.1.4.2</w:t>
      </w:r>
      <w:r>
        <w:rPr>
          <w:rFonts w:hint="default"/>
        </w:rPr>
        <w:tab/>
      </w:r>
      <w:r>
        <w:rPr>
          <w:rFonts w:hint="default"/>
        </w:rPr>
        <w:t>Discussion</w:t>
      </w:r>
      <w:bookmarkEnd w:id="478"/>
    </w:p>
    <w:p w14:paraId="3EA4FC8F">
      <w:pPr>
        <w:keepLines/>
        <w:widowControl/>
        <w:tabs>
          <w:tab w:val="left" w:pos="7170"/>
        </w:tabs>
        <w:spacing w:after="180" w:line="240" w:lineRule="auto"/>
        <w:rPr>
          <w:rFonts w:ascii="Times New Roman" w:hAnsi="Times New Roman" w:eastAsia="Times New Roman"/>
          <w:sz w:val="20"/>
        </w:rPr>
      </w:pPr>
      <w:r>
        <w:rPr>
          <w:rFonts w:ascii="Times New Roman" w:hAnsi="Times New Roman" w:eastAsia="Times New Roman"/>
          <w:sz w:val="20"/>
        </w:rPr>
        <w:t>P.862 (PESQ) is officially “withdrawn” by ITU-T. This model cannot be considered as a “valid” standard. P.863 is still the “main” standard in ITU-T, however P.SAMD is emerging as a potential alternative.</w:t>
      </w:r>
    </w:p>
    <w:p w14:paraId="4E42E0C2">
      <w:pPr>
        <w:keepLines/>
        <w:widowControl/>
        <w:tabs>
          <w:tab w:val="left" w:pos="7170"/>
        </w:tabs>
        <w:spacing w:after="180" w:line="240" w:lineRule="auto"/>
        <w:rPr>
          <w:rFonts w:ascii="Times New Roman" w:hAnsi="Times New Roman" w:eastAsia="Times New Roman"/>
          <w:sz w:val="20"/>
        </w:rPr>
      </w:pPr>
      <w:r>
        <w:rPr>
          <w:rFonts w:ascii="Times New Roman" w:hAnsi="Times New Roman" w:eastAsia="Times New Roman"/>
          <w:sz w:val="20"/>
        </w:rPr>
        <w:t>Testing and parameter adjustment based on objective tools is typically not recommended. 3GPP TR 26.921 already documented that tuning noise reduction based on PESQ should be avoided.</w:t>
      </w:r>
    </w:p>
    <w:p w14:paraId="79C1BDFC">
      <w:pPr>
        <w:pStyle w:val="6"/>
      </w:pPr>
      <w:bookmarkStart w:id="479" w:name="_Toc11075"/>
      <w:r>
        <w:rPr>
          <w:rFonts w:hint="default"/>
        </w:rPr>
        <w:t>9.1.4.3</w:t>
      </w:r>
      <w:r>
        <w:rPr>
          <w:rFonts w:hint="default"/>
        </w:rPr>
        <w:tab/>
      </w:r>
      <w:r>
        <w:rPr>
          <w:rFonts w:hint="default"/>
        </w:rPr>
        <w:t>Conclusion</w:t>
      </w:r>
      <w:bookmarkEnd w:id="479"/>
    </w:p>
    <w:p w14:paraId="56A2AD12">
      <w:pPr>
        <w:keepLines/>
        <w:widowControl/>
        <w:tabs>
          <w:tab w:val="left" w:pos="7170"/>
        </w:tabs>
        <w:spacing w:after="180" w:line="240" w:lineRule="auto"/>
        <w:rPr>
          <w:rFonts w:ascii="Times New Roman" w:hAnsi="Times New Roman" w:eastAsia="Times New Roman"/>
          <w:sz w:val="20"/>
          <w:lang w:val="en-US"/>
        </w:rPr>
      </w:pPr>
      <w:r>
        <w:rPr>
          <w:rFonts w:ascii="Times New Roman" w:hAnsi="Times New Roman" w:eastAsia="Times New Roman"/>
          <w:sz w:val="20"/>
          <w:lang w:val="en-US"/>
        </w:rPr>
        <w:t>For codec selection subjective testing remains the “golden reference”. Objective metrics are not recommended for codec selection criteria and even codec tuning. However, the correlation of subjective and objective metrics may be considered as part of the characterization of a new codec, and objective metrics have merits in other tasks such as codec conformance testing.</w:t>
      </w:r>
    </w:p>
    <w:p w14:paraId="08096A00">
      <w:pPr>
        <w:pStyle w:val="5"/>
        <w:rPr>
          <w:rFonts w:hint="eastAsia" w:ascii="Times New Roman" w:hAnsi="Times New Roman" w:eastAsia="Times New Roman"/>
          <w:lang w:val="en-US"/>
        </w:rPr>
      </w:pPr>
      <w:bookmarkStart w:id="480" w:name="_Toc22674"/>
      <w:r>
        <w:rPr>
          <w:rFonts w:hint="default"/>
          <w:lang w:val="en-US"/>
        </w:rPr>
        <w:t>9.1.5</w:t>
      </w:r>
      <w:r>
        <w:rPr>
          <w:rFonts w:hint="eastAsia" w:eastAsia="宋体"/>
          <w:lang w:val="en-US" w:eastAsia="zh-CN"/>
        </w:rPr>
        <w:tab/>
      </w:r>
      <w:r>
        <w:rPr>
          <w:rFonts w:hint="default"/>
          <w:lang w:val="en-US"/>
        </w:rPr>
        <w:t>ULBC Codec Testing Considerations in Noise</w:t>
      </w:r>
      <w:bookmarkEnd w:id="480"/>
    </w:p>
    <w:p w14:paraId="02281B73">
      <w:pPr>
        <w:pStyle w:val="6"/>
        <w:rPr>
          <w:rFonts w:hint="default"/>
          <w:lang w:val="en-US"/>
        </w:rPr>
      </w:pPr>
      <w:bookmarkStart w:id="481" w:name="_Toc20154"/>
      <w:r>
        <w:rPr>
          <w:rFonts w:hint="default"/>
          <w:lang w:val="en-US"/>
        </w:rPr>
        <w:t>9.1.</w:t>
      </w:r>
      <w:r>
        <w:rPr>
          <w:rFonts w:hint="eastAsia"/>
          <w:lang w:val="en-US" w:eastAsia="zh-CN"/>
        </w:rPr>
        <w:t>5</w:t>
      </w:r>
      <w:r>
        <w:rPr>
          <w:rFonts w:hint="default"/>
          <w:lang w:val="en-US"/>
        </w:rPr>
        <w:t>.1</w:t>
      </w:r>
      <w:r>
        <w:rPr>
          <w:rFonts w:hint="eastAsia" w:eastAsia="宋体"/>
          <w:lang w:val="en-US" w:eastAsia="zh-CN"/>
        </w:rPr>
        <w:tab/>
      </w:r>
      <w:r>
        <w:rPr>
          <w:rFonts w:hint="default"/>
          <w:lang w:val="en-US"/>
        </w:rPr>
        <w:t>Background</w:t>
      </w:r>
      <w:bookmarkEnd w:id="481"/>
    </w:p>
    <w:p w14:paraId="395C4C4C">
      <w:pPr>
        <w:rPr>
          <w:rFonts w:hint="eastAsia"/>
          <w:lang w:val="en-US"/>
        </w:rPr>
      </w:pPr>
      <w:r>
        <w:rPr>
          <w:rFonts w:hint="eastAsia"/>
          <w:lang w:val="en-US"/>
        </w:rPr>
        <w:t>Noise suppression (NS) algorithms are typically tailored for each device, optimized according to the specific placement and design of microphone arrays to maximize sound quality. [Adopting an NS algorithm within a codec can introduce challenges, particularly in terms of front-end processing efficiency.]</w:t>
      </w:r>
    </w:p>
    <w:p w14:paraId="0928ACCE">
      <w:pPr>
        <w:pStyle w:val="114"/>
        <w:rPr>
          <w:rFonts w:hint="default"/>
          <w:lang w:val="en-US"/>
        </w:rPr>
      </w:pPr>
      <w:r>
        <w:rPr>
          <w:rFonts w:hint="eastAsia" w:eastAsia="宋体"/>
          <w:lang w:val="en-US" w:eastAsia="zh-CN"/>
        </w:rPr>
        <w:t>-</w:t>
      </w:r>
      <w:r>
        <w:rPr>
          <w:rFonts w:hint="eastAsia" w:eastAsia="宋体"/>
          <w:lang w:val="en-US" w:eastAsia="zh-CN"/>
        </w:rPr>
        <w:tab/>
      </w:r>
      <w:r>
        <w:rPr>
          <w:rFonts w:hint="default"/>
          <w:lang w:val="en-US"/>
        </w:rPr>
        <w:t xml:space="preserve">Device-Specific Optimization: The effectiveness of NS algorithms is highly dependent on the physical and acoustic properties of each device. A generic NS algorithm applied uniformly across different device types could result in suboptimal audio performance, particularly in devices with specialized hardware configurations. </w:t>
      </w:r>
    </w:p>
    <w:p w14:paraId="5ABAB0B3">
      <w:pPr>
        <w:pStyle w:val="114"/>
        <w:rPr>
          <w:rFonts w:hint="default"/>
          <w:lang w:val="en-US"/>
        </w:rPr>
      </w:pPr>
      <w:r>
        <w:rPr>
          <w:rFonts w:hint="eastAsia" w:eastAsia="宋体"/>
          <w:lang w:val="en-US" w:eastAsia="zh-CN"/>
        </w:rPr>
        <w:t>-</w:t>
      </w:r>
      <w:r>
        <w:rPr>
          <w:rFonts w:hint="eastAsia" w:eastAsia="宋体"/>
          <w:lang w:val="en-US" w:eastAsia="zh-CN"/>
        </w:rPr>
        <w:tab/>
      </w:r>
      <w:r>
        <w:rPr>
          <w:rFonts w:hint="default"/>
          <w:lang w:val="en-US"/>
        </w:rPr>
        <w:t xml:space="preserve">ULBC codec’s robustness in noise: Testing the ULBC codec in clean and noisy conditions following the principles of EVS codec testing (TR 26.952) may provide better understanding of the ULBC candidate’s robustness. </w:t>
      </w:r>
    </w:p>
    <w:p w14:paraId="1DD5C891">
      <w:pPr>
        <w:rPr>
          <w:rFonts w:hint="default"/>
          <w:lang w:val="en-US"/>
        </w:rPr>
      </w:pPr>
      <w:r>
        <w:rPr>
          <w:rFonts w:hint="default"/>
          <w:lang w:val="en-US"/>
        </w:rPr>
        <w:t xml:space="preserve">For emergency calls, it may be important not to remove all background noise, as the noise may contain critical information — for example, voices or sounds in the background that help identify the caller’s environment or indicate ongoing danger. In situations such as emergency response or law enforcement communications, some background sounds can provide valuable context and may be preserved. In non-emergency voice calls, noise suppression may be tuned and adaptively configured to remove noise and minimize distractions. </w:t>
      </w:r>
    </w:p>
    <w:p w14:paraId="2FEC2C4C">
      <w:pPr>
        <w:rPr>
          <w:rFonts w:hint="default"/>
          <w:lang w:val="en-US"/>
        </w:rPr>
      </w:pPr>
      <w:r>
        <w:rPr>
          <w:rFonts w:hint="default"/>
          <w:lang w:val="en-US"/>
        </w:rPr>
        <w:t xml:space="preserve">It is essential to allow flexibility in the implementation of the NS algorithms. This will enable manufacturers to develop and integrate NS systems that are fine-tuned to the specific requirements, thereby ensuring optimal performance across all device types and use cases. </w:t>
      </w:r>
    </w:p>
    <w:p w14:paraId="7E7933A9">
      <w:pPr>
        <w:pStyle w:val="6"/>
        <w:rPr>
          <w:rFonts w:hint="default"/>
          <w:lang w:val="en-US"/>
        </w:rPr>
      </w:pPr>
      <w:bookmarkStart w:id="482" w:name="_Toc14903"/>
      <w:r>
        <w:rPr>
          <w:rFonts w:hint="default"/>
          <w:lang w:val="en-US"/>
        </w:rPr>
        <w:t>9.1.</w:t>
      </w:r>
      <w:r>
        <w:rPr>
          <w:rFonts w:hint="eastAsia" w:eastAsia="宋体"/>
          <w:lang w:val="en-US" w:eastAsia="zh-CN"/>
        </w:rPr>
        <w:t>5</w:t>
      </w:r>
      <w:r>
        <w:rPr>
          <w:rFonts w:hint="default"/>
          <w:lang w:val="en-US"/>
        </w:rPr>
        <w:t>.2</w:t>
      </w:r>
      <w:r>
        <w:rPr>
          <w:rFonts w:hint="eastAsia" w:eastAsia="宋体"/>
          <w:lang w:val="en-US" w:eastAsia="zh-CN"/>
        </w:rPr>
        <w:tab/>
      </w:r>
      <w:r>
        <w:rPr>
          <w:rFonts w:hint="default"/>
          <w:lang w:val="en-US"/>
        </w:rPr>
        <w:t>Recommendations for ULBC Codec Testing</w:t>
      </w:r>
      <w:bookmarkEnd w:id="482"/>
    </w:p>
    <w:p w14:paraId="1866A2EC">
      <w:pPr>
        <w:rPr>
          <w:rFonts w:hint="eastAsia"/>
          <w:lang w:val="en-US"/>
        </w:rPr>
      </w:pPr>
      <w:r>
        <w:rPr>
          <w:rFonts w:hint="eastAsia"/>
          <w:lang w:val="en-US"/>
        </w:rPr>
        <w:t xml:space="preserve">EVS codec testing (TR 26.952) in noise considered car noise, street noise, and office/babble noise at 15 dB, 20 dB, and 20 dB, respectively. The ITU-T P.800 DCR test methodology (e.g.,“Degradation of Speech in Noise” DMOS test) was used for the tests to evaluate the codec’s performance in noisy speech. </w:t>
      </w:r>
    </w:p>
    <w:p w14:paraId="0AF11E91">
      <w:pPr>
        <w:rPr>
          <w:rFonts w:hint="eastAsia"/>
          <w:lang w:val="en-US"/>
        </w:rPr>
      </w:pPr>
      <w:r>
        <w:rPr>
          <w:rFonts w:hint="eastAsia"/>
          <w:lang w:val="en-US"/>
        </w:rPr>
        <w:t>Following the principles of established testing framework from EVS, an example proposal is given in Table 9.1.4.1 below where the ULBC codec is tested in the following scenarios:</w:t>
      </w:r>
    </w:p>
    <w:p w14:paraId="764E1AC0">
      <w:pPr>
        <w:pStyle w:val="114"/>
        <w:rPr>
          <w:rFonts w:hint="default"/>
          <w:lang w:val="en-US"/>
        </w:rPr>
      </w:pPr>
      <w:r>
        <w:rPr>
          <w:rFonts w:hint="default"/>
          <w:lang w:val="en-US"/>
        </w:rPr>
        <w:t>-</w:t>
      </w:r>
      <w:r>
        <w:rPr>
          <w:rFonts w:hint="eastAsia" w:eastAsia="宋体"/>
          <w:lang w:val="en-US" w:eastAsia="zh-CN"/>
        </w:rPr>
        <w:tab/>
      </w:r>
      <w:r>
        <w:rPr>
          <w:rFonts w:hint="default"/>
          <w:lang w:val="en-US"/>
        </w:rPr>
        <w:t>Clean speech</w:t>
      </w:r>
    </w:p>
    <w:p w14:paraId="1E28FEC8">
      <w:pPr>
        <w:pStyle w:val="114"/>
        <w:rPr>
          <w:rFonts w:hint="default"/>
          <w:lang w:val="en-US"/>
        </w:rPr>
      </w:pPr>
      <w:r>
        <w:rPr>
          <w:rFonts w:hint="default"/>
          <w:lang w:val="en-US"/>
        </w:rPr>
        <w:t>-</w:t>
      </w:r>
      <w:r>
        <w:rPr>
          <w:rFonts w:hint="eastAsia" w:eastAsia="宋体"/>
          <w:lang w:val="en-US" w:eastAsia="zh-CN"/>
        </w:rPr>
        <w:tab/>
      </w:r>
      <w:r>
        <w:rPr>
          <w:rFonts w:hint="default"/>
          <w:lang w:val="en-US"/>
        </w:rPr>
        <w:t>Noisy speech: Stationary noise e.g., at SNR of 15 dB</w:t>
      </w:r>
    </w:p>
    <w:p w14:paraId="7D9D362A">
      <w:pPr>
        <w:pStyle w:val="114"/>
        <w:rPr>
          <w:rFonts w:hint="default"/>
          <w:lang w:val="en-US"/>
        </w:rPr>
      </w:pPr>
      <w:r>
        <w:rPr>
          <w:rFonts w:hint="default"/>
          <w:lang w:val="en-US"/>
        </w:rPr>
        <w:t>-</w:t>
      </w:r>
      <w:r>
        <w:rPr>
          <w:rFonts w:hint="eastAsia" w:eastAsia="宋体"/>
          <w:lang w:val="en-US" w:eastAsia="zh-CN"/>
        </w:rPr>
        <w:tab/>
      </w:r>
      <w:r>
        <w:rPr>
          <w:rFonts w:hint="default"/>
          <w:lang w:val="en-US"/>
        </w:rPr>
        <w:t>Noisy speech: Non-stationary noise e.g., at SNR of 20-25 dB</w:t>
      </w:r>
    </w:p>
    <w:p w14:paraId="44164F47">
      <w:pPr>
        <w:pStyle w:val="97"/>
        <w:rPr>
          <w:rFonts w:hint="default"/>
          <w:lang w:val="en-US"/>
        </w:rPr>
      </w:pPr>
      <w:r>
        <w:rPr>
          <w:rFonts w:hint="default"/>
          <w:lang w:val="en-US"/>
        </w:rPr>
        <w:t>Editor’s note: It is still TBD how to handle the case of noise suppression effect by the codec.</w:t>
      </w:r>
    </w:p>
    <w:p w14:paraId="414531E3">
      <w:pPr>
        <w:rPr>
          <w:rFonts w:hint="eastAsia"/>
          <w:lang w:val="en-US"/>
        </w:rPr>
      </w:pPr>
      <w:r>
        <w:rPr>
          <w:rFonts w:hint="eastAsia"/>
          <w:lang w:val="en-US"/>
        </w:rPr>
        <w:t>In accordance with the principles outlined in the “EVS-3 Permanent Document: EVS Performance Requirements,” it is recommended that objective performance methods be used to verify background noise attenuation in ULBC codec noise testing.</w:t>
      </w:r>
    </w:p>
    <w:p w14:paraId="28795EA7">
      <w:pPr>
        <w:jc w:val="center"/>
        <w:rPr>
          <w:rFonts w:ascii="Arial" w:hAnsi="Arial" w:cs="Arial"/>
          <w:b/>
          <w:bCs/>
        </w:rPr>
      </w:pPr>
      <w:r>
        <w:rPr>
          <w:rFonts w:ascii="Arial" w:hAnsi="Arial" w:cs="Arial"/>
          <w:b/>
          <w:bCs/>
        </w:rPr>
        <w:t>Table 9.1.</w:t>
      </w:r>
      <w:r>
        <w:rPr>
          <w:rFonts w:hint="eastAsia" w:ascii="Arial" w:hAnsi="Arial" w:eastAsia="宋体" w:cs="Arial"/>
          <w:b/>
          <w:bCs/>
          <w:lang w:val="en-US" w:eastAsia="zh-CN"/>
        </w:rPr>
        <w:t>5</w:t>
      </w:r>
      <w:r>
        <w:rPr>
          <w:rFonts w:ascii="Arial" w:hAnsi="Arial" w:cs="Arial"/>
          <w:b/>
          <w:bCs/>
        </w:rPr>
        <w:t>.</w:t>
      </w:r>
      <w:r>
        <w:rPr>
          <w:rFonts w:hint="eastAsia" w:ascii="Arial" w:hAnsi="Arial" w:eastAsia="宋体" w:cs="Arial"/>
          <w:b/>
          <w:bCs/>
          <w:lang w:val="en-US" w:eastAsia="zh-CN"/>
        </w:rPr>
        <w:t>2</w:t>
      </w:r>
      <w:r>
        <w:rPr>
          <w:rFonts w:ascii="Arial" w:hAnsi="Arial" w:cs="Arial"/>
          <w:b/>
          <w:bCs/>
        </w:rPr>
        <w:t xml:space="preserve"> ULBC testing following the EVS codec testing framework</w:t>
      </w:r>
    </w:p>
    <w:tbl>
      <w:tblPr>
        <w:tblStyle w:val="90"/>
        <w:tblW w:w="93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9"/>
        <w:gridCol w:w="3286"/>
        <w:gridCol w:w="1530"/>
        <w:gridCol w:w="2155"/>
      </w:tblGrid>
      <w:tr w14:paraId="47625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2379" w:type="dxa"/>
          </w:tcPr>
          <w:p w14:paraId="18C292B2">
            <w:pPr>
              <w:jc w:val="center"/>
              <w:rPr>
                <w:b/>
                <w:bCs/>
              </w:rPr>
            </w:pPr>
            <w:r>
              <w:rPr>
                <w:b/>
                <w:bCs/>
              </w:rPr>
              <w:t>Source Material</w:t>
            </w:r>
          </w:p>
        </w:tc>
        <w:tc>
          <w:tcPr>
            <w:tcW w:w="3286" w:type="dxa"/>
          </w:tcPr>
          <w:p w14:paraId="7B82870F">
            <w:pPr>
              <w:jc w:val="center"/>
              <w:rPr>
                <w:b/>
                <w:bCs/>
              </w:rPr>
            </w:pPr>
            <w:r>
              <w:rPr>
                <w:b/>
                <w:bCs/>
              </w:rPr>
              <w:t>Noise type</w:t>
            </w:r>
          </w:p>
        </w:tc>
        <w:tc>
          <w:tcPr>
            <w:tcW w:w="1530" w:type="dxa"/>
          </w:tcPr>
          <w:p w14:paraId="598446D4">
            <w:pPr>
              <w:jc w:val="center"/>
              <w:rPr>
                <w:b/>
                <w:bCs/>
              </w:rPr>
            </w:pPr>
            <w:r>
              <w:rPr>
                <w:b/>
                <w:bCs/>
              </w:rPr>
              <w:t>SNRs</w:t>
            </w:r>
          </w:p>
        </w:tc>
        <w:tc>
          <w:tcPr>
            <w:tcW w:w="2155" w:type="dxa"/>
          </w:tcPr>
          <w:p w14:paraId="429E20F0">
            <w:pPr>
              <w:jc w:val="center"/>
              <w:rPr>
                <w:b/>
                <w:bCs/>
              </w:rPr>
            </w:pPr>
            <w:r>
              <w:rPr>
                <w:b/>
                <w:bCs/>
              </w:rPr>
              <w:t>Subjective test methodology</w:t>
            </w:r>
          </w:p>
        </w:tc>
      </w:tr>
      <w:tr w14:paraId="23374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23862E86">
            <w:pPr>
              <w:jc w:val="center"/>
            </w:pPr>
            <w:r>
              <w:t>Clean speech</w:t>
            </w:r>
          </w:p>
        </w:tc>
        <w:tc>
          <w:tcPr>
            <w:tcW w:w="3286" w:type="dxa"/>
          </w:tcPr>
          <w:p w14:paraId="6DB38A37">
            <w:pPr>
              <w:jc w:val="center"/>
            </w:pPr>
            <w:r>
              <w:t>-</w:t>
            </w:r>
          </w:p>
        </w:tc>
        <w:tc>
          <w:tcPr>
            <w:tcW w:w="1530" w:type="dxa"/>
          </w:tcPr>
          <w:p w14:paraId="1BCA6162">
            <w:pPr>
              <w:jc w:val="center"/>
            </w:pPr>
            <w:r>
              <w:t>-</w:t>
            </w:r>
          </w:p>
        </w:tc>
        <w:tc>
          <w:tcPr>
            <w:tcW w:w="2155" w:type="dxa"/>
          </w:tcPr>
          <w:p w14:paraId="3E06BAC1">
            <w:pPr>
              <w:jc w:val="center"/>
            </w:pPr>
            <w:r>
              <w:t>ITU-T P.800 DCR, [and/or ACR]</w:t>
            </w:r>
          </w:p>
        </w:tc>
      </w:tr>
      <w:tr w14:paraId="5FC82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A0E41A8">
            <w:pPr>
              <w:jc w:val="center"/>
            </w:pPr>
            <w:r>
              <w:t>Speech + Noise</w:t>
            </w:r>
          </w:p>
        </w:tc>
        <w:tc>
          <w:tcPr>
            <w:tcW w:w="3286" w:type="dxa"/>
          </w:tcPr>
          <w:p w14:paraId="2FF9842D">
            <w:pPr>
              <w:jc w:val="center"/>
            </w:pPr>
            <w:r>
              <w:t>Stationary noise (car, etc)</w:t>
            </w:r>
          </w:p>
        </w:tc>
        <w:tc>
          <w:tcPr>
            <w:tcW w:w="1530" w:type="dxa"/>
          </w:tcPr>
          <w:p w14:paraId="12508A64">
            <w:pPr>
              <w:jc w:val="center"/>
            </w:pPr>
            <w:r>
              <w:t>15 dB</w:t>
            </w:r>
          </w:p>
        </w:tc>
        <w:tc>
          <w:tcPr>
            <w:tcW w:w="2155" w:type="dxa"/>
          </w:tcPr>
          <w:p w14:paraId="36D9E237">
            <w:pPr>
              <w:jc w:val="center"/>
            </w:pPr>
            <w:r>
              <w:t>ITU-T P.800 DCR, [and/or ACR]</w:t>
            </w:r>
          </w:p>
        </w:tc>
      </w:tr>
      <w:tr w14:paraId="74564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BADF3AC">
            <w:pPr>
              <w:jc w:val="center"/>
            </w:pPr>
            <w:r>
              <w:t>Speech + Noise</w:t>
            </w:r>
          </w:p>
        </w:tc>
        <w:tc>
          <w:tcPr>
            <w:tcW w:w="3286" w:type="dxa"/>
          </w:tcPr>
          <w:p w14:paraId="7B69E107">
            <w:pPr>
              <w:jc w:val="center"/>
            </w:pPr>
            <w:r>
              <w:t>Non-stationary noise (street, babble, etc)</w:t>
            </w:r>
          </w:p>
        </w:tc>
        <w:tc>
          <w:tcPr>
            <w:tcW w:w="1530" w:type="dxa"/>
          </w:tcPr>
          <w:p w14:paraId="27EAB7B0">
            <w:pPr>
              <w:jc w:val="center"/>
            </w:pPr>
            <w:r>
              <w:t>20-25dB</w:t>
            </w:r>
          </w:p>
        </w:tc>
        <w:tc>
          <w:tcPr>
            <w:tcW w:w="2155" w:type="dxa"/>
          </w:tcPr>
          <w:p w14:paraId="7295B539">
            <w:pPr>
              <w:jc w:val="center"/>
            </w:pPr>
            <w:r>
              <w:t>ITU-T P.800 DCR, [and/or ACR]</w:t>
            </w:r>
          </w:p>
        </w:tc>
      </w:tr>
    </w:tbl>
    <w:p w14:paraId="5A32E6A8">
      <w:pPr>
        <w:rPr>
          <w:rFonts w:hint="eastAsia"/>
          <w:lang w:val="en-US"/>
        </w:rPr>
      </w:pPr>
    </w:p>
    <w:p w14:paraId="1587D372">
      <w:pPr>
        <w:rPr>
          <w:rFonts w:hint="eastAsia"/>
          <w:lang w:val="en-US"/>
        </w:rPr>
      </w:pPr>
    </w:p>
    <w:p w14:paraId="06107205">
      <w:pPr>
        <w:pStyle w:val="3"/>
        <w:rPr>
          <w:lang w:val="en-US" w:eastAsia="zh-CN"/>
        </w:rPr>
      </w:pPr>
      <w:bookmarkStart w:id="483" w:name="_Toc3828"/>
      <w:bookmarkStart w:id="484" w:name="_Toc8106"/>
      <w:bookmarkStart w:id="485" w:name="_Toc4578"/>
      <w:bookmarkStart w:id="486" w:name="_Toc30038"/>
      <w:bookmarkStart w:id="487" w:name="_Toc954855729"/>
      <w:bookmarkStart w:id="488" w:name="_Toc214653605"/>
      <w:r>
        <w:rPr>
          <w:rFonts w:hint="eastAsia"/>
          <w:lang w:val="en-US" w:eastAsia="zh-CN"/>
        </w:rPr>
        <w:t>10</w:t>
      </w:r>
      <w:r>
        <w:rPr>
          <w:rFonts w:hint="eastAsia"/>
          <w:lang w:val="en-US" w:eastAsia="zh-CN"/>
        </w:rPr>
        <w:tab/>
      </w:r>
      <w:bookmarkEnd w:id="483"/>
      <w:bookmarkEnd w:id="484"/>
      <w:r>
        <w:rPr>
          <w:rFonts w:hint="eastAsia"/>
          <w:lang w:val="en-US" w:eastAsia="zh-CN"/>
        </w:rPr>
        <w:t>Considered</w:t>
      </w:r>
      <w:bookmarkEnd w:id="485"/>
      <w:r>
        <w:rPr>
          <w:rFonts w:hint="eastAsia"/>
          <w:lang w:val="en-US" w:eastAsia="zh-CN"/>
        </w:rPr>
        <w:t xml:space="preserve"> </w:t>
      </w:r>
      <w:bookmarkStart w:id="489" w:name="_Toc2382"/>
      <w:bookmarkStart w:id="490" w:name="_Toc26491"/>
      <w:bookmarkStart w:id="491" w:name="_Toc32158"/>
      <w:bookmarkStart w:id="492" w:name="_Toc26726"/>
      <w:r>
        <w:rPr>
          <w:rFonts w:hint="eastAsia"/>
          <w:lang w:val="en-US" w:eastAsia="zh-CN"/>
        </w:rPr>
        <w:t>work plan for potential normative work</w:t>
      </w:r>
      <w:bookmarkEnd w:id="486"/>
      <w:bookmarkEnd w:id="487"/>
      <w:bookmarkEnd w:id="488"/>
      <w:bookmarkEnd w:id="489"/>
      <w:bookmarkEnd w:id="490"/>
      <w:bookmarkEnd w:id="491"/>
      <w:bookmarkEnd w:id="492"/>
    </w:p>
    <w:p w14:paraId="3FF2CED5">
      <w:pPr>
        <w:pStyle w:val="97"/>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p>
    <w:p w14:paraId="60F590E0">
      <w:pPr>
        <w:pStyle w:val="97"/>
        <w:rPr>
          <w:lang w:val="en-US" w:eastAsia="zh-CN"/>
        </w:rPr>
      </w:pPr>
      <w:r>
        <w:rPr>
          <w:lang w:val="en-US" w:eastAsia="zh-CN"/>
        </w:rPr>
        <w:t xml:space="preserve">9. </w:t>
      </w:r>
      <w:r>
        <w:t>Define potential normative work item objectives and timeline.</w:t>
      </w:r>
    </w:p>
    <w:p w14:paraId="47C3D6DD">
      <w:pPr>
        <w:numPr>
          <w:ilvl w:val="255"/>
          <w:numId w:val="0"/>
        </w:numPr>
        <w:rPr>
          <w:lang w:val="en-US" w:eastAsia="zh-CN"/>
        </w:rPr>
      </w:pPr>
    </w:p>
    <w:p w14:paraId="3F16AEEE">
      <w:pPr>
        <w:pStyle w:val="3"/>
        <w:rPr>
          <w:rFonts w:eastAsia="宋体"/>
          <w:lang w:val="en-US" w:eastAsia="zh-CN"/>
        </w:rPr>
      </w:pPr>
      <w:bookmarkStart w:id="493" w:name="_Toc11552"/>
      <w:bookmarkStart w:id="494" w:name="_Toc15790"/>
      <w:bookmarkStart w:id="495" w:name="_Toc214653606"/>
      <w:bookmarkStart w:id="496" w:name="_Toc114943272"/>
      <w:bookmarkStart w:id="497" w:name="_Toc21733"/>
      <w:bookmarkStart w:id="498" w:name="_Toc9024"/>
      <w:bookmarkStart w:id="499" w:name="_Toc32604"/>
      <w:r>
        <w:rPr>
          <w:rFonts w:hint="eastAsia" w:eastAsia="宋体"/>
          <w:lang w:val="en-US" w:eastAsia="zh-CN"/>
        </w:rPr>
        <w:t>11</w:t>
      </w:r>
      <w:r>
        <w:tab/>
      </w:r>
      <w:r>
        <w:t>Conclusion</w:t>
      </w:r>
      <w:r>
        <w:rPr>
          <w:rFonts w:hint="eastAsia" w:eastAsia="宋体"/>
          <w:lang w:val="en-US" w:eastAsia="zh-CN"/>
        </w:rPr>
        <w:t>s and recommendation</w:t>
      </w:r>
      <w:bookmarkEnd w:id="493"/>
      <w:r>
        <w:rPr>
          <w:rFonts w:hint="eastAsia" w:eastAsia="宋体"/>
          <w:lang w:val="en-US" w:eastAsia="zh-CN"/>
        </w:rPr>
        <w:t>s</w:t>
      </w:r>
      <w:bookmarkEnd w:id="494"/>
      <w:bookmarkEnd w:id="495"/>
      <w:bookmarkEnd w:id="496"/>
      <w:bookmarkEnd w:id="497"/>
      <w:bookmarkEnd w:id="498"/>
      <w:bookmarkEnd w:id="499"/>
    </w:p>
    <w:p w14:paraId="6441C7B6"/>
    <w:p w14:paraId="70C40208">
      <w:pPr>
        <w:pStyle w:val="11"/>
      </w:pPr>
      <w:bookmarkStart w:id="500" w:name="startOfAnnexes"/>
      <w:bookmarkEnd w:id="500"/>
      <w:r>
        <w:br w:type="page"/>
      </w:r>
      <w:bookmarkStart w:id="501" w:name="_Toc214653607"/>
      <w:bookmarkStart w:id="502" w:name="_Toc28991"/>
      <w:bookmarkStart w:id="503" w:name="_Toc19797"/>
      <w:bookmarkStart w:id="504" w:name="_Toc191892955"/>
      <w:bookmarkStart w:id="505" w:name="_Toc2558"/>
      <w:bookmarkStart w:id="506" w:name="_Toc9828"/>
      <w:bookmarkStart w:id="507" w:name="_Toc1263773851"/>
      <w:bookmarkStart w:id="508" w:name="_Toc12540"/>
      <w:r>
        <w:t>Annex A (informative):</w:t>
      </w:r>
      <w:r>
        <w:br w:type="textWrapping"/>
      </w:r>
      <w:r>
        <w:t>Change history</w:t>
      </w:r>
      <w:bookmarkEnd w:id="501"/>
      <w:bookmarkEnd w:id="502"/>
      <w:bookmarkEnd w:id="503"/>
      <w:bookmarkEnd w:id="504"/>
      <w:bookmarkEnd w:id="505"/>
      <w:bookmarkEnd w:id="506"/>
      <w:bookmarkEnd w:id="507"/>
      <w:bookmarkEnd w:id="508"/>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7311F87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2228C41">
            <w:pPr>
              <w:pStyle w:val="107"/>
              <w:rPr>
                <w:sz w:val="16"/>
                <w:szCs w:val="16"/>
              </w:rPr>
            </w:pPr>
            <w:bookmarkStart w:id="509" w:name="historyclause"/>
            <w:bookmarkEnd w:id="509"/>
            <w:r>
              <w:rPr>
                <w:sz w:val="16"/>
                <w:szCs w:val="16"/>
              </w:rPr>
              <w:t>Date</w:t>
            </w:r>
          </w:p>
        </w:tc>
        <w:tc>
          <w:tcPr>
            <w:tcW w:w="901" w:type="dxa"/>
            <w:shd w:val="pct10" w:color="auto" w:fill="FFFFFF"/>
          </w:tcPr>
          <w:p w14:paraId="326B9C37">
            <w:pPr>
              <w:pStyle w:val="107"/>
              <w:rPr>
                <w:sz w:val="16"/>
                <w:szCs w:val="16"/>
              </w:rPr>
            </w:pPr>
            <w:r>
              <w:rPr>
                <w:sz w:val="16"/>
                <w:szCs w:val="16"/>
              </w:rPr>
              <w:t>Meeting</w:t>
            </w:r>
          </w:p>
        </w:tc>
        <w:tc>
          <w:tcPr>
            <w:tcW w:w="1134" w:type="dxa"/>
            <w:shd w:val="pct10" w:color="auto" w:fill="FFFFFF"/>
          </w:tcPr>
          <w:p w14:paraId="6554B488">
            <w:pPr>
              <w:pStyle w:val="107"/>
              <w:rPr>
                <w:sz w:val="16"/>
                <w:szCs w:val="16"/>
              </w:rPr>
            </w:pPr>
            <w:r>
              <w:rPr>
                <w:sz w:val="16"/>
                <w:szCs w:val="16"/>
              </w:rPr>
              <w:t>TDoc</w:t>
            </w:r>
          </w:p>
        </w:tc>
        <w:tc>
          <w:tcPr>
            <w:tcW w:w="567" w:type="dxa"/>
            <w:shd w:val="pct10" w:color="auto" w:fill="FFFFFF"/>
          </w:tcPr>
          <w:p w14:paraId="7D9EBB57">
            <w:pPr>
              <w:pStyle w:val="107"/>
              <w:rPr>
                <w:sz w:val="16"/>
                <w:szCs w:val="16"/>
              </w:rPr>
            </w:pPr>
            <w:r>
              <w:rPr>
                <w:sz w:val="16"/>
                <w:szCs w:val="16"/>
              </w:rPr>
              <w:t>CR</w:t>
            </w:r>
          </w:p>
        </w:tc>
        <w:tc>
          <w:tcPr>
            <w:tcW w:w="426" w:type="dxa"/>
            <w:shd w:val="pct10" w:color="auto" w:fill="FFFFFF"/>
          </w:tcPr>
          <w:p w14:paraId="4D85F510">
            <w:pPr>
              <w:pStyle w:val="107"/>
              <w:rPr>
                <w:sz w:val="16"/>
                <w:szCs w:val="16"/>
              </w:rPr>
            </w:pPr>
            <w:r>
              <w:rPr>
                <w:sz w:val="16"/>
                <w:szCs w:val="16"/>
              </w:rPr>
              <w:t>Rev</w:t>
            </w:r>
          </w:p>
        </w:tc>
        <w:tc>
          <w:tcPr>
            <w:tcW w:w="425" w:type="dxa"/>
            <w:shd w:val="pct10" w:color="auto" w:fill="FFFFFF"/>
          </w:tcPr>
          <w:p w14:paraId="2717356A">
            <w:pPr>
              <w:pStyle w:val="107"/>
              <w:rPr>
                <w:sz w:val="16"/>
                <w:szCs w:val="16"/>
              </w:rPr>
            </w:pPr>
            <w:r>
              <w:rPr>
                <w:sz w:val="16"/>
                <w:szCs w:val="16"/>
              </w:rPr>
              <w:t>Cat</w:t>
            </w:r>
          </w:p>
        </w:tc>
        <w:tc>
          <w:tcPr>
            <w:tcW w:w="4678" w:type="dxa"/>
            <w:shd w:val="pct10" w:color="auto" w:fill="FFFFFF"/>
          </w:tcPr>
          <w:p w14:paraId="4068EBBD">
            <w:pPr>
              <w:pStyle w:val="107"/>
              <w:rPr>
                <w:sz w:val="16"/>
                <w:szCs w:val="16"/>
              </w:rPr>
            </w:pPr>
            <w:r>
              <w:rPr>
                <w:sz w:val="16"/>
                <w:szCs w:val="16"/>
              </w:rPr>
              <w:t>Subject/Comment</w:t>
            </w:r>
          </w:p>
        </w:tc>
        <w:tc>
          <w:tcPr>
            <w:tcW w:w="708" w:type="dxa"/>
            <w:shd w:val="pct10" w:color="auto" w:fill="FFFFFF"/>
          </w:tcPr>
          <w:p w14:paraId="14288F66">
            <w:pPr>
              <w:pStyle w:val="107"/>
              <w:rPr>
                <w:sz w:val="16"/>
                <w:szCs w:val="16"/>
              </w:rPr>
            </w:pPr>
            <w:r>
              <w:rPr>
                <w:sz w:val="16"/>
                <w:szCs w:val="16"/>
              </w:rPr>
              <w:t>New version</w:t>
            </w:r>
          </w:p>
        </w:tc>
      </w:tr>
      <w:tr w14:paraId="39CD9A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37516B1">
            <w:pPr>
              <w:pStyle w:val="108"/>
              <w:rPr>
                <w:sz w:val="16"/>
                <w:szCs w:val="16"/>
              </w:rPr>
            </w:pPr>
            <w:r>
              <w:rPr>
                <w:sz w:val="16"/>
                <w:szCs w:val="16"/>
              </w:rPr>
              <w:t>2025-04</w:t>
            </w:r>
          </w:p>
        </w:tc>
        <w:tc>
          <w:tcPr>
            <w:tcW w:w="901" w:type="dxa"/>
            <w:shd w:val="solid" w:color="FFFFFF" w:fill="auto"/>
          </w:tcPr>
          <w:p w14:paraId="0DF43FB9">
            <w:pPr>
              <w:pStyle w:val="108"/>
              <w:rPr>
                <w:sz w:val="16"/>
                <w:szCs w:val="16"/>
              </w:rPr>
            </w:pPr>
            <w:r>
              <w:rPr>
                <w:sz w:val="16"/>
                <w:szCs w:val="16"/>
              </w:rPr>
              <w:t>SA4#131-bis-e</w:t>
            </w:r>
          </w:p>
        </w:tc>
        <w:tc>
          <w:tcPr>
            <w:tcW w:w="1134" w:type="dxa"/>
            <w:shd w:val="solid" w:color="FFFFFF" w:fill="auto"/>
          </w:tcPr>
          <w:p w14:paraId="6E3D5141">
            <w:pPr>
              <w:pStyle w:val="108"/>
              <w:rPr>
                <w:sz w:val="16"/>
                <w:szCs w:val="16"/>
              </w:rPr>
            </w:pPr>
            <w:r>
              <w:rPr>
                <w:sz w:val="16"/>
                <w:szCs w:val="16"/>
              </w:rPr>
              <w:t>S4-250451</w:t>
            </w:r>
          </w:p>
        </w:tc>
        <w:tc>
          <w:tcPr>
            <w:tcW w:w="567" w:type="dxa"/>
            <w:shd w:val="solid" w:color="FFFFFF" w:fill="auto"/>
          </w:tcPr>
          <w:p w14:paraId="41631B88">
            <w:pPr>
              <w:pStyle w:val="108"/>
              <w:rPr>
                <w:sz w:val="16"/>
                <w:szCs w:val="16"/>
              </w:rPr>
            </w:pPr>
          </w:p>
        </w:tc>
        <w:tc>
          <w:tcPr>
            <w:tcW w:w="426" w:type="dxa"/>
            <w:shd w:val="solid" w:color="FFFFFF" w:fill="auto"/>
          </w:tcPr>
          <w:p w14:paraId="1224000F">
            <w:pPr>
              <w:pStyle w:val="108"/>
              <w:rPr>
                <w:sz w:val="16"/>
                <w:szCs w:val="16"/>
              </w:rPr>
            </w:pPr>
          </w:p>
        </w:tc>
        <w:tc>
          <w:tcPr>
            <w:tcW w:w="425" w:type="dxa"/>
            <w:shd w:val="solid" w:color="FFFFFF" w:fill="auto"/>
          </w:tcPr>
          <w:p w14:paraId="0A22F627">
            <w:pPr>
              <w:pStyle w:val="108"/>
              <w:rPr>
                <w:sz w:val="16"/>
                <w:szCs w:val="16"/>
              </w:rPr>
            </w:pPr>
          </w:p>
        </w:tc>
        <w:tc>
          <w:tcPr>
            <w:tcW w:w="4678" w:type="dxa"/>
            <w:shd w:val="solid" w:color="FFFFFF" w:fill="auto"/>
          </w:tcPr>
          <w:p w14:paraId="7A49DA35">
            <w:pPr>
              <w:pStyle w:val="106"/>
              <w:rPr>
                <w:sz w:val="16"/>
                <w:szCs w:val="16"/>
              </w:rPr>
            </w:pPr>
            <w:r>
              <w:rPr>
                <w:sz w:val="16"/>
                <w:szCs w:val="16"/>
              </w:rPr>
              <w:t>Initial version submitted for SA4#131-bis-e</w:t>
            </w:r>
          </w:p>
        </w:tc>
        <w:tc>
          <w:tcPr>
            <w:tcW w:w="708" w:type="dxa"/>
            <w:shd w:val="solid" w:color="FFFFFF" w:fill="auto"/>
          </w:tcPr>
          <w:p w14:paraId="7E450B40">
            <w:pPr>
              <w:pStyle w:val="108"/>
              <w:rPr>
                <w:sz w:val="16"/>
                <w:szCs w:val="16"/>
              </w:rPr>
            </w:pPr>
            <w:r>
              <w:rPr>
                <w:sz w:val="16"/>
                <w:szCs w:val="16"/>
              </w:rPr>
              <w:t>0.0.1</w:t>
            </w:r>
          </w:p>
        </w:tc>
      </w:tr>
      <w:tr w14:paraId="59237A1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FBE2A21">
            <w:pPr>
              <w:pStyle w:val="108"/>
              <w:rPr>
                <w:sz w:val="16"/>
                <w:szCs w:val="16"/>
              </w:rPr>
            </w:pPr>
            <w:r>
              <w:rPr>
                <w:sz w:val="16"/>
                <w:szCs w:val="16"/>
              </w:rPr>
              <w:t>2025-04</w:t>
            </w:r>
          </w:p>
        </w:tc>
        <w:tc>
          <w:tcPr>
            <w:tcW w:w="901" w:type="dxa"/>
            <w:shd w:val="solid" w:color="FFFFFF" w:fill="auto"/>
          </w:tcPr>
          <w:p w14:paraId="5D630343">
            <w:pPr>
              <w:pStyle w:val="108"/>
              <w:rPr>
                <w:sz w:val="16"/>
                <w:szCs w:val="16"/>
              </w:rPr>
            </w:pPr>
            <w:r>
              <w:rPr>
                <w:sz w:val="16"/>
                <w:szCs w:val="16"/>
              </w:rPr>
              <w:t>SA4#131-bis-e</w:t>
            </w:r>
          </w:p>
        </w:tc>
        <w:tc>
          <w:tcPr>
            <w:tcW w:w="1134" w:type="dxa"/>
            <w:shd w:val="solid" w:color="FFFFFF" w:fill="auto"/>
          </w:tcPr>
          <w:p w14:paraId="3A8101EC">
            <w:pPr>
              <w:pStyle w:val="108"/>
              <w:rPr>
                <w:rFonts w:eastAsia="宋体"/>
                <w:sz w:val="16"/>
                <w:szCs w:val="16"/>
                <w:lang w:val="en-US" w:eastAsia="zh-CN"/>
              </w:rPr>
            </w:pPr>
            <w:r>
              <w:rPr>
                <w:sz w:val="16"/>
                <w:szCs w:val="16"/>
              </w:rPr>
              <w:t>S4-2507</w:t>
            </w:r>
            <w:r>
              <w:rPr>
                <w:rFonts w:eastAsia="宋体"/>
                <w:sz w:val="16"/>
                <w:szCs w:val="16"/>
                <w:lang w:val="en-US" w:eastAsia="zh-CN"/>
              </w:rPr>
              <w:t>49</w:t>
            </w:r>
          </w:p>
        </w:tc>
        <w:tc>
          <w:tcPr>
            <w:tcW w:w="567" w:type="dxa"/>
            <w:shd w:val="solid" w:color="FFFFFF" w:fill="auto"/>
          </w:tcPr>
          <w:p w14:paraId="023399BF">
            <w:pPr>
              <w:pStyle w:val="108"/>
              <w:rPr>
                <w:sz w:val="16"/>
                <w:szCs w:val="16"/>
              </w:rPr>
            </w:pPr>
          </w:p>
        </w:tc>
        <w:tc>
          <w:tcPr>
            <w:tcW w:w="426" w:type="dxa"/>
            <w:shd w:val="solid" w:color="FFFFFF" w:fill="auto"/>
          </w:tcPr>
          <w:p w14:paraId="109DF427">
            <w:pPr>
              <w:pStyle w:val="108"/>
              <w:rPr>
                <w:sz w:val="16"/>
                <w:szCs w:val="16"/>
              </w:rPr>
            </w:pPr>
          </w:p>
        </w:tc>
        <w:tc>
          <w:tcPr>
            <w:tcW w:w="425" w:type="dxa"/>
            <w:shd w:val="solid" w:color="FFFFFF" w:fill="auto"/>
          </w:tcPr>
          <w:p w14:paraId="16AC45C1">
            <w:pPr>
              <w:pStyle w:val="108"/>
              <w:rPr>
                <w:sz w:val="16"/>
                <w:szCs w:val="16"/>
              </w:rPr>
            </w:pPr>
          </w:p>
        </w:tc>
        <w:tc>
          <w:tcPr>
            <w:tcW w:w="4678" w:type="dxa"/>
            <w:shd w:val="solid" w:color="FFFFFF" w:fill="auto"/>
          </w:tcPr>
          <w:p w14:paraId="69FCAF76">
            <w:pPr>
              <w:pStyle w:val="106"/>
              <w:rPr>
                <w:rFonts w:eastAsia="宋体"/>
                <w:sz w:val="16"/>
                <w:szCs w:val="16"/>
                <w:lang w:val="en-US" w:eastAsia="zh-CN"/>
              </w:rPr>
            </w:pPr>
            <w:r>
              <w:rPr>
                <w:rFonts w:hint="eastAsia" w:eastAsia="宋体"/>
                <w:sz w:val="16"/>
                <w:szCs w:val="16"/>
                <w:lang w:val="en-US" w:eastAsia="zh-CN"/>
              </w:rPr>
              <w:t>Agreed version in SA4#131-bis-e</w:t>
            </w:r>
          </w:p>
        </w:tc>
        <w:tc>
          <w:tcPr>
            <w:tcW w:w="708" w:type="dxa"/>
            <w:shd w:val="solid" w:color="FFFFFF" w:fill="auto"/>
          </w:tcPr>
          <w:p w14:paraId="1DE44478">
            <w:pPr>
              <w:pStyle w:val="108"/>
              <w:rPr>
                <w:rFonts w:eastAsia="宋体"/>
                <w:sz w:val="16"/>
                <w:szCs w:val="16"/>
                <w:lang w:val="en-US" w:eastAsia="zh-CN"/>
              </w:rPr>
            </w:pPr>
            <w:r>
              <w:rPr>
                <w:rFonts w:hint="eastAsia" w:eastAsia="宋体"/>
                <w:sz w:val="16"/>
                <w:szCs w:val="16"/>
                <w:lang w:val="en-US" w:eastAsia="zh-CN"/>
              </w:rPr>
              <w:t>0.1.0</w:t>
            </w:r>
          </w:p>
        </w:tc>
      </w:tr>
      <w:tr w14:paraId="117ADD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10EF382">
            <w:pPr>
              <w:pStyle w:val="108"/>
              <w:rPr>
                <w:rFonts w:eastAsia="宋体"/>
                <w:sz w:val="16"/>
                <w:szCs w:val="16"/>
                <w:lang w:val="en-US" w:eastAsia="zh-CN"/>
              </w:rPr>
            </w:pPr>
            <w:r>
              <w:rPr>
                <w:sz w:val="16"/>
                <w:szCs w:val="16"/>
              </w:rPr>
              <w:t>2025-0</w:t>
            </w:r>
            <w:r>
              <w:rPr>
                <w:rFonts w:hint="eastAsia" w:eastAsia="宋体"/>
                <w:sz w:val="16"/>
                <w:szCs w:val="16"/>
                <w:lang w:val="en-US" w:eastAsia="zh-CN"/>
              </w:rPr>
              <w:t>5</w:t>
            </w:r>
          </w:p>
        </w:tc>
        <w:tc>
          <w:tcPr>
            <w:tcW w:w="901" w:type="dxa"/>
            <w:shd w:val="solid" w:color="FFFFFF" w:fill="auto"/>
          </w:tcPr>
          <w:p w14:paraId="75A09C70">
            <w:pPr>
              <w:pStyle w:val="108"/>
              <w:rPr>
                <w:rFonts w:eastAsia="宋体"/>
                <w:sz w:val="16"/>
                <w:szCs w:val="16"/>
                <w:lang w:val="en-US" w:eastAsia="zh-CN"/>
              </w:rPr>
            </w:pPr>
            <w:r>
              <w:rPr>
                <w:sz w:val="16"/>
                <w:szCs w:val="16"/>
              </w:rPr>
              <w:t>SA4#13</w:t>
            </w:r>
            <w:r>
              <w:rPr>
                <w:rFonts w:hint="eastAsia" w:eastAsia="宋体"/>
                <w:sz w:val="16"/>
                <w:szCs w:val="16"/>
                <w:lang w:val="en-US" w:eastAsia="zh-CN"/>
              </w:rPr>
              <w:t>2</w:t>
            </w:r>
          </w:p>
        </w:tc>
        <w:tc>
          <w:tcPr>
            <w:tcW w:w="1134" w:type="dxa"/>
            <w:shd w:val="solid" w:color="FFFFFF" w:fill="auto"/>
          </w:tcPr>
          <w:p w14:paraId="2D9E6934">
            <w:pPr>
              <w:pStyle w:val="108"/>
              <w:rPr>
                <w:sz w:val="16"/>
                <w:szCs w:val="16"/>
              </w:rPr>
            </w:pPr>
            <w:r>
              <w:rPr>
                <w:sz w:val="16"/>
                <w:szCs w:val="16"/>
              </w:rPr>
              <w:t>S4-251152</w:t>
            </w:r>
          </w:p>
        </w:tc>
        <w:tc>
          <w:tcPr>
            <w:tcW w:w="567" w:type="dxa"/>
            <w:shd w:val="solid" w:color="FFFFFF" w:fill="auto"/>
          </w:tcPr>
          <w:p w14:paraId="3136B4C0">
            <w:pPr>
              <w:pStyle w:val="108"/>
              <w:rPr>
                <w:sz w:val="16"/>
                <w:szCs w:val="16"/>
              </w:rPr>
            </w:pPr>
          </w:p>
        </w:tc>
        <w:tc>
          <w:tcPr>
            <w:tcW w:w="426" w:type="dxa"/>
            <w:shd w:val="solid" w:color="FFFFFF" w:fill="auto"/>
          </w:tcPr>
          <w:p w14:paraId="1AC100D2">
            <w:pPr>
              <w:pStyle w:val="108"/>
              <w:rPr>
                <w:sz w:val="16"/>
                <w:szCs w:val="16"/>
              </w:rPr>
            </w:pPr>
          </w:p>
        </w:tc>
        <w:tc>
          <w:tcPr>
            <w:tcW w:w="425" w:type="dxa"/>
            <w:shd w:val="solid" w:color="FFFFFF" w:fill="auto"/>
          </w:tcPr>
          <w:p w14:paraId="79492E4F">
            <w:pPr>
              <w:pStyle w:val="108"/>
              <w:rPr>
                <w:rFonts w:eastAsia="宋体"/>
                <w:sz w:val="16"/>
                <w:szCs w:val="16"/>
                <w:lang w:val="en-US" w:eastAsia="zh-CN"/>
              </w:rPr>
            </w:pPr>
          </w:p>
        </w:tc>
        <w:tc>
          <w:tcPr>
            <w:tcW w:w="4678" w:type="dxa"/>
            <w:shd w:val="solid" w:color="FFFFFF" w:fill="auto"/>
          </w:tcPr>
          <w:p w14:paraId="07828B7B">
            <w:pPr>
              <w:pStyle w:val="106"/>
              <w:rPr>
                <w:rFonts w:eastAsia="宋体"/>
                <w:sz w:val="16"/>
                <w:szCs w:val="16"/>
                <w:lang w:val="en-US" w:eastAsia="zh-CN"/>
              </w:rPr>
            </w:pPr>
            <w:r>
              <w:rPr>
                <w:rFonts w:hint="eastAsia" w:eastAsia="宋体"/>
                <w:sz w:val="16"/>
                <w:szCs w:val="16"/>
                <w:lang w:val="en-US" w:eastAsia="zh-CN"/>
              </w:rPr>
              <w:t>Updated with agreed Tdoc: S4-250857,S4-251161, S4-250923, S4-251116, S4-251125, S4-251172</w:t>
            </w:r>
          </w:p>
        </w:tc>
        <w:tc>
          <w:tcPr>
            <w:tcW w:w="708" w:type="dxa"/>
            <w:shd w:val="solid" w:color="FFFFFF" w:fill="auto"/>
          </w:tcPr>
          <w:p w14:paraId="362DAE0C">
            <w:pPr>
              <w:pStyle w:val="108"/>
              <w:rPr>
                <w:rFonts w:eastAsia="宋体"/>
                <w:sz w:val="16"/>
                <w:szCs w:val="16"/>
                <w:lang w:val="en-US" w:eastAsia="zh-CN"/>
              </w:rPr>
            </w:pPr>
            <w:r>
              <w:rPr>
                <w:rFonts w:hint="eastAsia" w:eastAsia="宋体"/>
                <w:sz w:val="16"/>
                <w:szCs w:val="16"/>
                <w:lang w:val="en-US" w:eastAsia="zh-CN"/>
              </w:rPr>
              <w:t>0.2.0</w:t>
            </w:r>
          </w:p>
        </w:tc>
      </w:tr>
      <w:tr w14:paraId="2E0E62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898043">
            <w:pPr>
              <w:pStyle w:val="108"/>
              <w:rPr>
                <w:sz w:val="16"/>
                <w:szCs w:val="16"/>
              </w:rPr>
            </w:pPr>
            <w:r>
              <w:rPr>
                <w:sz w:val="16"/>
                <w:szCs w:val="16"/>
              </w:rPr>
              <w:t>2025-08</w:t>
            </w:r>
          </w:p>
        </w:tc>
        <w:tc>
          <w:tcPr>
            <w:tcW w:w="901" w:type="dxa"/>
            <w:shd w:val="solid" w:color="FFFFFF" w:fill="auto"/>
          </w:tcPr>
          <w:p w14:paraId="030A4C48">
            <w:pPr>
              <w:pStyle w:val="108"/>
              <w:rPr>
                <w:sz w:val="16"/>
                <w:szCs w:val="16"/>
              </w:rPr>
            </w:pPr>
            <w:r>
              <w:rPr>
                <w:sz w:val="16"/>
                <w:szCs w:val="16"/>
              </w:rPr>
              <w:t>SA4#13</w:t>
            </w:r>
            <w:r>
              <w:rPr>
                <w:rFonts w:eastAsia="宋体"/>
                <w:sz w:val="16"/>
                <w:szCs w:val="16"/>
                <w:lang w:val="en-US" w:eastAsia="zh-CN"/>
              </w:rPr>
              <w:t>3-e</w:t>
            </w:r>
          </w:p>
        </w:tc>
        <w:tc>
          <w:tcPr>
            <w:tcW w:w="1134" w:type="dxa"/>
            <w:shd w:val="solid" w:color="FFFFFF" w:fill="auto"/>
          </w:tcPr>
          <w:p w14:paraId="3D1D13A3">
            <w:pPr>
              <w:pStyle w:val="108"/>
              <w:rPr>
                <w:sz w:val="16"/>
                <w:szCs w:val="16"/>
              </w:rPr>
            </w:pPr>
            <w:r>
              <w:rPr>
                <w:sz w:val="16"/>
                <w:szCs w:val="16"/>
              </w:rPr>
              <w:t>-</w:t>
            </w:r>
          </w:p>
        </w:tc>
        <w:tc>
          <w:tcPr>
            <w:tcW w:w="567" w:type="dxa"/>
            <w:shd w:val="solid" w:color="FFFFFF" w:fill="auto"/>
          </w:tcPr>
          <w:p w14:paraId="1F8737E0">
            <w:pPr>
              <w:pStyle w:val="108"/>
              <w:rPr>
                <w:sz w:val="16"/>
                <w:szCs w:val="16"/>
              </w:rPr>
            </w:pPr>
          </w:p>
        </w:tc>
        <w:tc>
          <w:tcPr>
            <w:tcW w:w="426" w:type="dxa"/>
            <w:shd w:val="solid" w:color="FFFFFF" w:fill="auto"/>
          </w:tcPr>
          <w:p w14:paraId="217746D2">
            <w:pPr>
              <w:pStyle w:val="108"/>
              <w:rPr>
                <w:sz w:val="16"/>
                <w:szCs w:val="16"/>
              </w:rPr>
            </w:pPr>
          </w:p>
        </w:tc>
        <w:tc>
          <w:tcPr>
            <w:tcW w:w="425" w:type="dxa"/>
            <w:shd w:val="solid" w:color="FFFFFF" w:fill="auto"/>
          </w:tcPr>
          <w:p w14:paraId="77E4B3D6">
            <w:pPr>
              <w:pStyle w:val="108"/>
              <w:rPr>
                <w:rFonts w:eastAsia="宋体"/>
                <w:sz w:val="16"/>
                <w:szCs w:val="16"/>
                <w:lang w:val="en-US" w:eastAsia="zh-CN"/>
              </w:rPr>
            </w:pPr>
          </w:p>
        </w:tc>
        <w:tc>
          <w:tcPr>
            <w:tcW w:w="4678" w:type="dxa"/>
            <w:shd w:val="solid" w:color="FFFFFF" w:fill="auto"/>
          </w:tcPr>
          <w:p w14:paraId="1BD418DF">
            <w:pPr>
              <w:pStyle w:val="106"/>
              <w:rPr>
                <w:rFonts w:eastAsia="宋体"/>
                <w:sz w:val="16"/>
                <w:szCs w:val="16"/>
                <w:lang w:val="en-US" w:eastAsia="zh-CN"/>
              </w:rPr>
            </w:pPr>
            <w:r>
              <w:rPr>
                <w:rFonts w:eastAsia="宋体"/>
                <w:sz w:val="16"/>
                <w:szCs w:val="16"/>
                <w:lang w:eastAsia="zh-CN"/>
              </w:rPr>
              <w:t>Version withdrawn</w:t>
            </w:r>
          </w:p>
        </w:tc>
        <w:tc>
          <w:tcPr>
            <w:tcW w:w="708" w:type="dxa"/>
            <w:shd w:val="solid" w:color="FFFFFF" w:fill="auto"/>
          </w:tcPr>
          <w:p w14:paraId="32CAEDB7">
            <w:pPr>
              <w:pStyle w:val="108"/>
              <w:rPr>
                <w:rFonts w:eastAsia="宋体"/>
                <w:sz w:val="16"/>
                <w:szCs w:val="16"/>
                <w:lang w:val="en-US" w:eastAsia="zh-CN"/>
              </w:rPr>
            </w:pPr>
            <w:r>
              <w:rPr>
                <w:rFonts w:eastAsia="宋体"/>
                <w:sz w:val="16"/>
                <w:szCs w:val="16"/>
                <w:lang w:val="en-US" w:eastAsia="zh-CN"/>
              </w:rPr>
              <w:t>0.3.0</w:t>
            </w:r>
          </w:p>
        </w:tc>
      </w:tr>
      <w:tr w14:paraId="6B7C0D1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8F8781F">
            <w:pPr>
              <w:pStyle w:val="108"/>
              <w:rPr>
                <w:rFonts w:eastAsia="宋体"/>
                <w:sz w:val="16"/>
                <w:szCs w:val="16"/>
                <w:lang w:val="en-US" w:eastAsia="zh-CN"/>
              </w:rPr>
            </w:pPr>
            <w:r>
              <w:rPr>
                <w:sz w:val="16"/>
                <w:szCs w:val="16"/>
              </w:rPr>
              <w:t>2025-</w:t>
            </w:r>
            <w:r>
              <w:rPr>
                <w:rFonts w:hint="eastAsia" w:eastAsia="宋体"/>
                <w:sz w:val="16"/>
                <w:szCs w:val="16"/>
                <w:lang w:val="en-US" w:eastAsia="zh-CN"/>
              </w:rPr>
              <w:t>11</w:t>
            </w:r>
          </w:p>
        </w:tc>
        <w:tc>
          <w:tcPr>
            <w:tcW w:w="901" w:type="dxa"/>
            <w:shd w:val="solid" w:color="FFFFFF" w:fill="auto"/>
          </w:tcPr>
          <w:p w14:paraId="6F2532E6">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011E8224">
            <w:pPr>
              <w:pStyle w:val="108"/>
              <w:rPr>
                <w:sz w:val="16"/>
                <w:szCs w:val="16"/>
              </w:rPr>
            </w:pPr>
            <w:r>
              <w:rPr>
                <w:sz w:val="16"/>
                <w:szCs w:val="16"/>
              </w:rPr>
              <w:t>S4-251810</w:t>
            </w:r>
          </w:p>
        </w:tc>
        <w:tc>
          <w:tcPr>
            <w:tcW w:w="567" w:type="dxa"/>
            <w:shd w:val="solid" w:color="FFFFFF" w:fill="auto"/>
          </w:tcPr>
          <w:p w14:paraId="0A7357CD">
            <w:pPr>
              <w:pStyle w:val="108"/>
              <w:rPr>
                <w:sz w:val="16"/>
                <w:szCs w:val="16"/>
              </w:rPr>
            </w:pPr>
          </w:p>
        </w:tc>
        <w:tc>
          <w:tcPr>
            <w:tcW w:w="426" w:type="dxa"/>
            <w:shd w:val="solid" w:color="FFFFFF" w:fill="auto"/>
          </w:tcPr>
          <w:p w14:paraId="05FC1A36">
            <w:pPr>
              <w:pStyle w:val="108"/>
              <w:rPr>
                <w:sz w:val="16"/>
                <w:szCs w:val="16"/>
              </w:rPr>
            </w:pPr>
          </w:p>
        </w:tc>
        <w:tc>
          <w:tcPr>
            <w:tcW w:w="425" w:type="dxa"/>
            <w:shd w:val="solid" w:color="FFFFFF" w:fill="auto"/>
          </w:tcPr>
          <w:p w14:paraId="33863437">
            <w:pPr>
              <w:pStyle w:val="108"/>
              <w:rPr>
                <w:rFonts w:eastAsia="宋体"/>
                <w:sz w:val="16"/>
                <w:szCs w:val="16"/>
                <w:lang w:val="en-US" w:eastAsia="zh-CN"/>
              </w:rPr>
            </w:pPr>
          </w:p>
        </w:tc>
        <w:tc>
          <w:tcPr>
            <w:tcW w:w="4678" w:type="dxa"/>
            <w:shd w:val="solid" w:color="FFFFFF" w:fill="auto"/>
          </w:tcPr>
          <w:p w14:paraId="3E8DF2B7">
            <w:pPr>
              <w:pStyle w:val="106"/>
              <w:rPr>
                <w:rFonts w:eastAsia="宋体"/>
                <w:sz w:val="16"/>
                <w:szCs w:val="16"/>
                <w:lang w:val="en-US" w:eastAsia="zh-CN"/>
              </w:rPr>
            </w:pPr>
            <w:r>
              <w:rPr>
                <w:rFonts w:hint="eastAsia" w:eastAsia="宋体"/>
                <w:sz w:val="16"/>
                <w:szCs w:val="16"/>
                <w:lang w:val="en-US" w:eastAsia="zh-CN"/>
              </w:rPr>
              <w:t xml:space="preserve">Updated with agreed Tdoc: </w:t>
            </w:r>
            <w:r>
              <w:rPr>
                <w:rFonts w:hint="eastAsia" w:eastAsia="宋体"/>
                <w:sz w:val="16"/>
                <w:szCs w:val="16"/>
                <w:lang w:val="en-US" w:eastAsia="zh-CN"/>
              </w:rPr>
              <w:tab/>
            </w:r>
            <w:r>
              <w:rPr>
                <w:rFonts w:hint="eastAsia" w:eastAsia="宋体"/>
                <w:sz w:val="16"/>
                <w:szCs w:val="16"/>
                <w:lang w:val="en-US" w:eastAsia="zh-CN"/>
              </w:rPr>
              <w:t xml:space="preserve">S4aA250256, S4aA250265, S4aA250260, S4aA250276, S4aA250253, S4aA250269, S4aA250275, </w:t>
            </w:r>
            <w:r>
              <w:rPr>
                <w:rFonts w:hint="eastAsia" w:eastAsia="宋体"/>
                <w:sz w:val="16"/>
                <w:szCs w:val="16"/>
                <w:lang w:val="en-US" w:eastAsia="zh-CN"/>
              </w:rPr>
              <w:tab/>
            </w:r>
            <w:r>
              <w:rPr>
                <w:rFonts w:hint="eastAsia" w:eastAsia="宋体"/>
                <w:sz w:val="16"/>
                <w:szCs w:val="16"/>
                <w:lang w:val="en-US" w:eastAsia="zh-CN"/>
              </w:rPr>
              <w:t>S4aA250261, S4aA250262, S4aA250263, S4aA250264, S4aA250268, S4aA250252, S4aA250275</w:t>
            </w:r>
          </w:p>
        </w:tc>
        <w:tc>
          <w:tcPr>
            <w:tcW w:w="708" w:type="dxa"/>
            <w:shd w:val="solid" w:color="FFFFFF" w:fill="auto"/>
          </w:tcPr>
          <w:p w14:paraId="66A538AC">
            <w:pPr>
              <w:pStyle w:val="108"/>
              <w:rPr>
                <w:rFonts w:eastAsia="宋体"/>
                <w:sz w:val="16"/>
                <w:szCs w:val="16"/>
                <w:lang w:val="en-US" w:eastAsia="zh-CN"/>
              </w:rPr>
            </w:pPr>
            <w:r>
              <w:rPr>
                <w:rFonts w:hint="eastAsia" w:eastAsia="宋体"/>
                <w:sz w:val="16"/>
                <w:szCs w:val="16"/>
                <w:lang w:val="en-US" w:eastAsia="zh-CN"/>
              </w:rPr>
              <w:t>0.4.0</w:t>
            </w:r>
          </w:p>
        </w:tc>
      </w:tr>
      <w:tr w14:paraId="486DA1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10E9601">
            <w:pPr>
              <w:pStyle w:val="108"/>
              <w:rPr>
                <w:sz w:val="16"/>
                <w:szCs w:val="16"/>
              </w:rPr>
            </w:pPr>
            <w:r>
              <w:rPr>
                <w:sz w:val="16"/>
                <w:szCs w:val="16"/>
              </w:rPr>
              <w:t>2025-</w:t>
            </w:r>
            <w:r>
              <w:rPr>
                <w:rFonts w:hint="eastAsia" w:eastAsia="宋体"/>
                <w:sz w:val="16"/>
                <w:szCs w:val="16"/>
                <w:lang w:val="en-US" w:eastAsia="zh-CN"/>
              </w:rPr>
              <w:t>11</w:t>
            </w:r>
          </w:p>
        </w:tc>
        <w:tc>
          <w:tcPr>
            <w:tcW w:w="901" w:type="dxa"/>
            <w:shd w:val="solid" w:color="FFFFFF" w:fill="auto"/>
          </w:tcPr>
          <w:p w14:paraId="779D60D4">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6B989542">
            <w:pPr>
              <w:pStyle w:val="108"/>
              <w:rPr>
                <w:sz w:val="16"/>
                <w:szCs w:val="16"/>
                <w:highlight w:val="yellow"/>
              </w:rPr>
            </w:pPr>
            <w:r>
              <w:rPr>
                <w:sz w:val="16"/>
                <w:szCs w:val="16"/>
              </w:rPr>
              <w:t>S4-252107</w:t>
            </w:r>
          </w:p>
        </w:tc>
        <w:tc>
          <w:tcPr>
            <w:tcW w:w="567" w:type="dxa"/>
            <w:shd w:val="solid" w:color="FFFFFF" w:fill="auto"/>
          </w:tcPr>
          <w:p w14:paraId="57A2E290">
            <w:pPr>
              <w:pStyle w:val="108"/>
              <w:rPr>
                <w:sz w:val="16"/>
                <w:szCs w:val="16"/>
              </w:rPr>
            </w:pPr>
          </w:p>
        </w:tc>
        <w:tc>
          <w:tcPr>
            <w:tcW w:w="426" w:type="dxa"/>
            <w:shd w:val="solid" w:color="FFFFFF" w:fill="auto"/>
          </w:tcPr>
          <w:p w14:paraId="1EDA8335">
            <w:pPr>
              <w:pStyle w:val="108"/>
              <w:rPr>
                <w:sz w:val="16"/>
                <w:szCs w:val="16"/>
              </w:rPr>
            </w:pPr>
          </w:p>
        </w:tc>
        <w:tc>
          <w:tcPr>
            <w:tcW w:w="425" w:type="dxa"/>
            <w:shd w:val="solid" w:color="FFFFFF" w:fill="auto"/>
          </w:tcPr>
          <w:p w14:paraId="3FE85A60">
            <w:pPr>
              <w:pStyle w:val="108"/>
              <w:rPr>
                <w:rFonts w:eastAsia="宋体"/>
                <w:sz w:val="16"/>
                <w:szCs w:val="16"/>
                <w:lang w:val="en-US" w:eastAsia="zh-CN"/>
              </w:rPr>
            </w:pPr>
          </w:p>
        </w:tc>
        <w:tc>
          <w:tcPr>
            <w:tcW w:w="4678" w:type="dxa"/>
            <w:shd w:val="solid" w:color="FFFFFF" w:fill="auto"/>
          </w:tcPr>
          <w:p w14:paraId="4FDFF1B6">
            <w:pPr>
              <w:pStyle w:val="106"/>
              <w:rPr>
                <w:rFonts w:eastAsia="宋体"/>
                <w:sz w:val="16"/>
                <w:szCs w:val="16"/>
                <w:lang w:val="en-US" w:eastAsia="zh-CN"/>
              </w:rPr>
            </w:pPr>
            <w:r>
              <w:rPr>
                <w:rFonts w:eastAsia="宋体"/>
                <w:sz w:val="16"/>
                <w:szCs w:val="16"/>
                <w:lang w:val="en-US" w:eastAsia="zh-CN"/>
              </w:rPr>
              <w:t>Editorial corrections + Tdoc S4-25</w:t>
            </w:r>
            <w:r>
              <w:rPr>
                <w:rFonts w:hint="eastAsia" w:eastAsia="宋体"/>
                <w:sz w:val="16"/>
                <w:szCs w:val="16"/>
                <w:lang w:val="en-US" w:eastAsia="zh-CN"/>
              </w:rPr>
              <w:t>2129</w:t>
            </w:r>
          </w:p>
        </w:tc>
        <w:tc>
          <w:tcPr>
            <w:tcW w:w="708" w:type="dxa"/>
            <w:shd w:val="solid" w:color="FFFFFF" w:fill="auto"/>
          </w:tcPr>
          <w:p w14:paraId="5D48AEFA">
            <w:pPr>
              <w:pStyle w:val="108"/>
              <w:rPr>
                <w:rFonts w:eastAsia="宋体"/>
                <w:sz w:val="16"/>
                <w:szCs w:val="16"/>
                <w:lang w:val="en-US" w:eastAsia="zh-CN"/>
              </w:rPr>
            </w:pPr>
            <w:r>
              <w:rPr>
                <w:rFonts w:eastAsia="宋体"/>
                <w:sz w:val="16"/>
                <w:szCs w:val="16"/>
                <w:lang w:val="en-US" w:eastAsia="zh-CN"/>
              </w:rPr>
              <w:t>0.5.0</w:t>
            </w:r>
          </w:p>
        </w:tc>
      </w:tr>
      <w:tr w14:paraId="23C6B2D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4A52AA">
            <w:pPr>
              <w:pStyle w:val="108"/>
              <w:rPr>
                <w:rFonts w:hint="default"/>
                <w:sz w:val="16"/>
                <w:szCs w:val="16"/>
                <w:lang w:val="en-US"/>
              </w:rPr>
            </w:pPr>
            <w:r>
              <w:rPr>
                <w:rFonts w:hint="default"/>
                <w:sz w:val="16"/>
                <w:szCs w:val="16"/>
                <w:lang w:val="en-US"/>
              </w:rPr>
              <w:t>2026-02</w:t>
            </w:r>
          </w:p>
        </w:tc>
        <w:tc>
          <w:tcPr>
            <w:tcW w:w="901" w:type="dxa"/>
            <w:shd w:val="solid" w:color="FFFFFF" w:fill="auto"/>
          </w:tcPr>
          <w:p w14:paraId="1B57040A">
            <w:pPr>
              <w:pStyle w:val="108"/>
              <w:rPr>
                <w:rFonts w:hint="default"/>
                <w:sz w:val="16"/>
                <w:szCs w:val="16"/>
                <w:lang w:val="en-US"/>
              </w:rPr>
            </w:pPr>
            <w:r>
              <w:rPr>
                <w:sz w:val="16"/>
                <w:szCs w:val="16"/>
              </w:rPr>
              <w:t>SA4#13</w:t>
            </w:r>
            <w:r>
              <w:rPr>
                <w:rFonts w:hint="default"/>
                <w:sz w:val="16"/>
                <w:szCs w:val="16"/>
                <w:lang w:val="en-US"/>
              </w:rPr>
              <w:t>5</w:t>
            </w:r>
          </w:p>
        </w:tc>
        <w:tc>
          <w:tcPr>
            <w:tcW w:w="1134" w:type="dxa"/>
            <w:shd w:val="solid" w:color="FFFFFF" w:fill="auto"/>
          </w:tcPr>
          <w:p w14:paraId="21EECF34">
            <w:pPr>
              <w:pStyle w:val="108"/>
              <w:rPr>
                <w:rFonts w:hint="eastAsia" w:eastAsia="宋体"/>
                <w:sz w:val="16"/>
                <w:szCs w:val="16"/>
                <w:lang w:val="en-US" w:eastAsia="zh-CN"/>
              </w:rPr>
            </w:pPr>
            <w:r>
              <w:rPr>
                <w:rFonts w:hint="eastAsia"/>
                <w:sz w:val="16"/>
                <w:szCs w:val="16"/>
              </w:rPr>
              <w:t>S4-26014</w:t>
            </w:r>
            <w:r>
              <w:rPr>
                <w:rFonts w:hint="eastAsia" w:eastAsia="宋体"/>
                <w:sz w:val="16"/>
                <w:szCs w:val="16"/>
                <w:lang w:val="en-US" w:eastAsia="zh-CN"/>
              </w:rPr>
              <w:t>4</w:t>
            </w:r>
          </w:p>
        </w:tc>
        <w:tc>
          <w:tcPr>
            <w:tcW w:w="567" w:type="dxa"/>
            <w:shd w:val="solid" w:color="FFFFFF" w:fill="auto"/>
          </w:tcPr>
          <w:p w14:paraId="5FF4E129">
            <w:pPr>
              <w:pStyle w:val="108"/>
              <w:rPr>
                <w:sz w:val="16"/>
                <w:szCs w:val="16"/>
              </w:rPr>
            </w:pPr>
          </w:p>
        </w:tc>
        <w:tc>
          <w:tcPr>
            <w:tcW w:w="426" w:type="dxa"/>
            <w:shd w:val="solid" w:color="FFFFFF" w:fill="auto"/>
          </w:tcPr>
          <w:p w14:paraId="372BCB1D">
            <w:pPr>
              <w:pStyle w:val="108"/>
              <w:rPr>
                <w:sz w:val="16"/>
                <w:szCs w:val="16"/>
              </w:rPr>
            </w:pPr>
          </w:p>
        </w:tc>
        <w:tc>
          <w:tcPr>
            <w:tcW w:w="425" w:type="dxa"/>
            <w:shd w:val="solid" w:color="FFFFFF" w:fill="auto"/>
          </w:tcPr>
          <w:p w14:paraId="67649820">
            <w:pPr>
              <w:pStyle w:val="108"/>
              <w:rPr>
                <w:rFonts w:eastAsia="宋体"/>
                <w:sz w:val="16"/>
                <w:szCs w:val="16"/>
                <w:lang w:val="en-US" w:eastAsia="zh-CN"/>
              </w:rPr>
            </w:pPr>
          </w:p>
        </w:tc>
        <w:tc>
          <w:tcPr>
            <w:tcW w:w="4678" w:type="dxa"/>
            <w:shd w:val="solid" w:color="FFFFFF" w:fill="auto"/>
          </w:tcPr>
          <w:p w14:paraId="3471AF03">
            <w:pPr>
              <w:pStyle w:val="106"/>
              <w:rPr>
                <w:rFonts w:hint="default" w:eastAsia="宋体"/>
                <w:sz w:val="16"/>
                <w:szCs w:val="16"/>
                <w:lang w:val="en-US" w:eastAsia="zh-CN"/>
              </w:rPr>
            </w:pPr>
            <w:r>
              <w:rPr>
                <w:rFonts w:hint="default" w:eastAsia="宋体"/>
                <w:sz w:val="16"/>
                <w:szCs w:val="16"/>
                <w:lang w:val="en-US" w:eastAsia="zh-CN"/>
              </w:rPr>
              <w:t>Upated with agreed Tdoc:</w:t>
            </w:r>
            <w:r>
              <w:rPr>
                <w:rFonts w:hint="eastAsia" w:ascii="Arial" w:hAnsi="Arial" w:eastAsia="宋体"/>
                <w:sz w:val="16"/>
                <w:szCs w:val="16"/>
                <w:lang w:val="en-US" w:eastAsia="zh-CN"/>
              </w:rPr>
              <w:t xml:space="preserve"> </w:t>
            </w:r>
            <w:r>
              <w:rPr>
                <w:rFonts w:hint="eastAsia" w:ascii="Arial" w:hAnsi="Arial" w:eastAsia="宋体"/>
                <w:sz w:val="16"/>
                <w:szCs w:val="16"/>
                <w:lang w:val="en-US" w:eastAsia="zh-CN"/>
              </w:rPr>
              <w:fldChar w:fldCharType="begin"/>
            </w:r>
            <w:r>
              <w:rPr>
                <w:rFonts w:hint="eastAsia" w:ascii="Arial" w:hAnsi="Arial" w:eastAsia="宋体"/>
                <w:sz w:val="16"/>
                <w:szCs w:val="16"/>
                <w:lang w:val="en-US" w:eastAsia="zh-CN"/>
              </w:rPr>
              <w:instrText xml:space="preserve"> HYPERLINK "https://www.3gpp.org/ftp/TSG_SA/WG4_CODEC/3GPP_SA4_AHOC_MTGs/SA4_Audio/Docs/S4aA250136.zip" \h </w:instrText>
            </w:r>
            <w:r>
              <w:rPr>
                <w:rFonts w:hint="eastAsia" w:ascii="Arial" w:hAnsi="Arial" w:eastAsia="宋体"/>
                <w:sz w:val="16"/>
                <w:szCs w:val="16"/>
                <w:lang w:val="en-US" w:eastAsia="zh-CN"/>
              </w:rPr>
              <w:fldChar w:fldCharType="separate"/>
            </w:r>
            <w:r>
              <w:rPr>
                <w:rFonts w:hint="eastAsia" w:ascii="Arial" w:hAnsi="Arial" w:eastAsia="宋体" w:cs="Times New Roman"/>
                <w:b w:val="0"/>
                <w:bCs w:val="0"/>
                <w:sz w:val="16"/>
                <w:szCs w:val="16"/>
                <w:lang w:val="en-US" w:eastAsia="zh-CN"/>
              </w:rPr>
              <w:t>S4aA250136</w:t>
            </w:r>
            <w:r>
              <w:rPr>
                <w:rFonts w:hint="eastAsia" w:ascii="Arial" w:hAnsi="Arial" w:eastAsia="宋体" w:cs="Times New Roman"/>
                <w:b w:val="0"/>
                <w:bCs w:val="0"/>
                <w:sz w:val="16"/>
                <w:szCs w:val="16"/>
                <w:lang w:val="en-US" w:eastAsia="zh-CN"/>
              </w:rPr>
              <w:fldChar w:fldCharType="end"/>
            </w:r>
          </w:p>
        </w:tc>
        <w:tc>
          <w:tcPr>
            <w:tcW w:w="708" w:type="dxa"/>
            <w:shd w:val="solid" w:color="FFFFFF" w:fill="auto"/>
          </w:tcPr>
          <w:p w14:paraId="6554C112">
            <w:pPr>
              <w:pStyle w:val="108"/>
              <w:rPr>
                <w:rFonts w:hint="default" w:eastAsia="宋体"/>
                <w:sz w:val="16"/>
                <w:szCs w:val="16"/>
                <w:lang w:val="en-US" w:eastAsia="zh-CN"/>
              </w:rPr>
            </w:pPr>
            <w:r>
              <w:rPr>
                <w:rFonts w:hint="default" w:eastAsia="宋体"/>
                <w:sz w:val="16"/>
                <w:szCs w:val="16"/>
                <w:lang w:val="en-US" w:eastAsia="zh-CN"/>
              </w:rPr>
              <w:t>0.5.1</w:t>
            </w:r>
          </w:p>
        </w:tc>
      </w:tr>
      <w:tr w14:paraId="1D2B04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4FAAE4F">
            <w:pPr>
              <w:pStyle w:val="108"/>
              <w:rPr>
                <w:rFonts w:hint="default"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231BE6E1">
            <w:pPr>
              <w:pStyle w:val="108"/>
              <w:rPr>
                <w:rFonts w:hint="default" w:eastAsia="宋体"/>
                <w:sz w:val="16"/>
                <w:szCs w:val="16"/>
                <w:lang w:val="en-US" w:eastAsia="zh-CN"/>
              </w:rPr>
            </w:pPr>
            <w:r>
              <w:rPr>
                <w:rFonts w:hint="eastAsia" w:eastAsia="宋体"/>
                <w:sz w:val="16"/>
                <w:szCs w:val="16"/>
                <w:lang w:val="en-US" w:eastAsia="zh-CN"/>
              </w:rPr>
              <w:t>SA4#135</w:t>
            </w:r>
          </w:p>
        </w:tc>
        <w:tc>
          <w:tcPr>
            <w:tcW w:w="1134" w:type="dxa"/>
            <w:shd w:val="solid" w:color="FFFFFF" w:fill="auto"/>
          </w:tcPr>
          <w:p w14:paraId="4ED43529">
            <w:pPr>
              <w:pStyle w:val="108"/>
              <w:rPr>
                <w:rFonts w:hint="eastAsia"/>
                <w:sz w:val="16"/>
                <w:szCs w:val="16"/>
              </w:rPr>
            </w:pPr>
            <w:bookmarkStart w:id="510" w:name="_GoBack"/>
            <w:r>
              <w:rPr>
                <w:rFonts w:hint="eastAsia"/>
                <w:sz w:val="16"/>
                <w:szCs w:val="16"/>
              </w:rPr>
              <w:t>S4-260424</w:t>
            </w:r>
            <w:bookmarkEnd w:id="510"/>
          </w:p>
        </w:tc>
        <w:tc>
          <w:tcPr>
            <w:tcW w:w="567" w:type="dxa"/>
            <w:shd w:val="solid" w:color="FFFFFF" w:fill="auto"/>
          </w:tcPr>
          <w:p w14:paraId="73FA5254">
            <w:pPr>
              <w:pStyle w:val="108"/>
              <w:rPr>
                <w:sz w:val="16"/>
                <w:szCs w:val="16"/>
              </w:rPr>
            </w:pPr>
          </w:p>
        </w:tc>
        <w:tc>
          <w:tcPr>
            <w:tcW w:w="426" w:type="dxa"/>
            <w:shd w:val="solid" w:color="FFFFFF" w:fill="auto"/>
          </w:tcPr>
          <w:p w14:paraId="25F6D62D">
            <w:pPr>
              <w:pStyle w:val="108"/>
              <w:rPr>
                <w:sz w:val="16"/>
                <w:szCs w:val="16"/>
              </w:rPr>
            </w:pPr>
          </w:p>
        </w:tc>
        <w:tc>
          <w:tcPr>
            <w:tcW w:w="425" w:type="dxa"/>
            <w:shd w:val="solid" w:color="FFFFFF" w:fill="auto"/>
          </w:tcPr>
          <w:p w14:paraId="4A0775ED">
            <w:pPr>
              <w:pStyle w:val="108"/>
              <w:rPr>
                <w:rFonts w:eastAsia="宋体"/>
                <w:sz w:val="16"/>
                <w:szCs w:val="16"/>
                <w:lang w:val="en-US" w:eastAsia="zh-CN"/>
              </w:rPr>
            </w:pPr>
          </w:p>
        </w:tc>
        <w:tc>
          <w:tcPr>
            <w:tcW w:w="4678" w:type="dxa"/>
            <w:shd w:val="solid" w:color="FFFFFF" w:fill="auto"/>
          </w:tcPr>
          <w:p w14:paraId="76DB9F9D">
            <w:pPr>
              <w:pStyle w:val="106"/>
              <w:rPr>
                <w:rFonts w:hint="eastAsia" w:eastAsia="宋体"/>
                <w:sz w:val="16"/>
                <w:szCs w:val="16"/>
                <w:lang w:val="en-US" w:eastAsia="zh-CN"/>
              </w:rPr>
            </w:pPr>
            <w:r>
              <w:rPr>
                <w:rFonts w:hint="default" w:eastAsia="宋体"/>
                <w:sz w:val="16"/>
                <w:szCs w:val="16"/>
                <w:lang w:val="en-US" w:eastAsia="zh-CN"/>
              </w:rPr>
              <w:t>Upated with agreed Tdoc:</w:t>
            </w:r>
            <w:r>
              <w:rPr>
                <w:rFonts w:hint="eastAsia" w:ascii="Arial" w:hAnsi="Arial" w:eastAsia="宋体"/>
                <w:sz w:val="16"/>
                <w:szCs w:val="16"/>
                <w:lang w:val="en-US" w:eastAsia="zh-CN"/>
              </w:rPr>
              <w:t xml:space="preserve"> </w:t>
            </w:r>
            <w:r>
              <w:rPr>
                <w:rFonts w:hint="eastAsia" w:eastAsia="宋体"/>
                <w:sz w:val="16"/>
                <w:szCs w:val="16"/>
                <w:lang w:val="en-US" w:eastAsia="zh-CN"/>
              </w:rPr>
              <w:t>S4-260316, S4-260447, S4-260154,</w:t>
            </w:r>
          </w:p>
          <w:p w14:paraId="05CC67A1">
            <w:pPr>
              <w:pStyle w:val="106"/>
              <w:rPr>
                <w:rFonts w:hint="default" w:eastAsia="宋体"/>
                <w:sz w:val="16"/>
                <w:szCs w:val="16"/>
                <w:lang w:val="en-US" w:eastAsia="zh-CN"/>
              </w:rPr>
            </w:pPr>
            <w:r>
              <w:rPr>
                <w:rFonts w:hint="eastAsia" w:eastAsia="宋体"/>
                <w:sz w:val="16"/>
                <w:szCs w:val="16"/>
                <w:lang w:val="en-US" w:eastAsia="zh-CN"/>
              </w:rPr>
              <w:t>S4-260354, S4-260364, S4-260417, S4-260419, S4-260420.</w:t>
            </w:r>
          </w:p>
        </w:tc>
        <w:tc>
          <w:tcPr>
            <w:tcW w:w="708" w:type="dxa"/>
            <w:shd w:val="solid" w:color="FFFFFF" w:fill="auto"/>
          </w:tcPr>
          <w:p w14:paraId="5513D357">
            <w:pPr>
              <w:pStyle w:val="108"/>
              <w:rPr>
                <w:rFonts w:hint="default" w:eastAsia="宋体"/>
                <w:sz w:val="16"/>
                <w:szCs w:val="16"/>
                <w:lang w:val="en-US" w:eastAsia="zh-CN"/>
              </w:rPr>
            </w:pPr>
            <w:r>
              <w:rPr>
                <w:rFonts w:hint="eastAsia" w:eastAsia="宋体"/>
                <w:sz w:val="16"/>
                <w:szCs w:val="16"/>
                <w:lang w:val="en-US" w:eastAsia="zh-CN"/>
              </w:rPr>
              <w:t>0.6.0</w:t>
            </w:r>
          </w:p>
        </w:tc>
      </w:tr>
    </w:tbl>
    <w:p w14:paraId="30CD6549">
      <w:pPr>
        <w:pStyle w:val="131"/>
      </w:pPr>
      <w:r>
        <w:t xml:space="preserve"> </w:t>
      </w:r>
    </w:p>
    <w:p w14:paraId="52B379DC"/>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MS Mincho">
    <w:panose1 w:val="02020609040205080304"/>
    <w:charset w:val="80"/>
    <w:family w:val="modern"/>
    <w:pitch w:val="default"/>
    <w:sig w:usb0="A00002BF" w:usb1="68C7FCFB" w:usb2="00000010" w:usb3="00000000" w:csb0="4002009F" w:csb1="DFD70000"/>
  </w:font>
  <w:font w:name="Google Sans Text">
    <w:altName w:val="LaTeX"/>
    <w:panose1 w:val="00000000000000000000"/>
    <w:charset w:val="00"/>
    <w:family w:val="auto"/>
    <w:pitch w:val="default"/>
    <w:sig w:usb0="00000000" w:usb1="00000000" w:usb2="00000000" w:usb3="00000000" w:csb0="00000000" w:csb1="00000000"/>
  </w:font>
  <w:font w:name="LaTeX">
    <w:panose1 w:val="02000600020000020004"/>
    <w:charset w:val="00"/>
    <w:family w:val="auto"/>
    <w:pitch w:val="default"/>
    <w:sig w:usb0="000000A3"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CBAF08">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B3E4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V0.6.0 (2026-02)</w:t>
    </w:r>
    <w:r>
      <w:rPr>
        <w:rFonts w:ascii="Arial" w:hAnsi="Arial" w:cs="Arial"/>
        <w:b/>
        <w:sz w:val="18"/>
        <w:szCs w:val="18"/>
      </w:rPr>
      <w:fldChar w:fldCharType="end"/>
    </w:r>
  </w:p>
  <w:p w14:paraId="7A5079B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C59CB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1BDC0BC0">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50F2F9"/>
    <w:multiLevelType w:val="singleLevel"/>
    <w:tmpl w:val="B250F2F9"/>
    <w:lvl w:ilvl="0" w:tentative="0">
      <w:start w:val="4"/>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1">
    <w:nsid w:val="5B690941"/>
    <w:multiLevelType w:val="multilevel"/>
    <w:tmpl w:val="5B690941"/>
    <w:lvl w:ilvl="0" w:tentative="0">
      <w:start w:val="2"/>
      <w:numFmt w:val="bullet"/>
      <w:lvlText w:val="-"/>
      <w:lvlJc w:val="left"/>
      <w:pPr>
        <w:ind w:left="768" w:hanging="360"/>
      </w:pPr>
      <w:rPr>
        <w:rFonts w:hint="default" w:ascii="Arial" w:hAnsi="Arial" w:cs="Arial" w:eastAsiaTheme="minorEastAsia"/>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12">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 w:numId="12">
    <w:abstractNumId w:val="11"/>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removePersonalInformation/>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55C5C"/>
    <w:rsid w:val="002675F0"/>
    <w:rsid w:val="002760EE"/>
    <w:rsid w:val="002970D8"/>
    <w:rsid w:val="002A69C4"/>
    <w:rsid w:val="002B191C"/>
    <w:rsid w:val="002B6339"/>
    <w:rsid w:val="002D5A8B"/>
    <w:rsid w:val="002E00EE"/>
    <w:rsid w:val="002F2858"/>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345EC"/>
    <w:rsid w:val="00445542"/>
    <w:rsid w:val="00464BC0"/>
    <w:rsid w:val="00465515"/>
    <w:rsid w:val="004922D6"/>
    <w:rsid w:val="0049751D"/>
    <w:rsid w:val="004B37F5"/>
    <w:rsid w:val="004C30AC"/>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7526"/>
    <w:rsid w:val="005E4BB2"/>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A0705"/>
    <w:rsid w:val="006A323F"/>
    <w:rsid w:val="006B069A"/>
    <w:rsid w:val="006B30D0"/>
    <w:rsid w:val="006B526D"/>
    <w:rsid w:val="006B642F"/>
    <w:rsid w:val="006C3D95"/>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33FB0"/>
    <w:rsid w:val="00942EC2"/>
    <w:rsid w:val="00965F89"/>
    <w:rsid w:val="00975DAE"/>
    <w:rsid w:val="009B481A"/>
    <w:rsid w:val="009C6449"/>
    <w:rsid w:val="009D3083"/>
    <w:rsid w:val="009E2532"/>
    <w:rsid w:val="009F37B7"/>
    <w:rsid w:val="00A021B6"/>
    <w:rsid w:val="00A10F02"/>
    <w:rsid w:val="00A164B4"/>
    <w:rsid w:val="00A21926"/>
    <w:rsid w:val="00A26956"/>
    <w:rsid w:val="00A27486"/>
    <w:rsid w:val="00A53724"/>
    <w:rsid w:val="00A56066"/>
    <w:rsid w:val="00A56FAB"/>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C0858"/>
    <w:rsid w:val="00BC0F7D"/>
    <w:rsid w:val="00BC1C4B"/>
    <w:rsid w:val="00BC7A0C"/>
    <w:rsid w:val="00BD7D31"/>
    <w:rsid w:val="00BE3255"/>
    <w:rsid w:val="00BF128E"/>
    <w:rsid w:val="00C074DD"/>
    <w:rsid w:val="00C1496A"/>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BA44BB2"/>
    <w:rsid w:val="0DDD1B03"/>
    <w:rsid w:val="16D65465"/>
    <w:rsid w:val="185E3600"/>
    <w:rsid w:val="193C1040"/>
    <w:rsid w:val="19411107"/>
    <w:rsid w:val="19A02E90"/>
    <w:rsid w:val="1EDC50AE"/>
    <w:rsid w:val="200A2EAF"/>
    <w:rsid w:val="22E929A6"/>
    <w:rsid w:val="244203A2"/>
    <w:rsid w:val="27935F67"/>
    <w:rsid w:val="2BFA7CFA"/>
    <w:rsid w:val="2CE34DDA"/>
    <w:rsid w:val="31D21B7B"/>
    <w:rsid w:val="35E426DE"/>
    <w:rsid w:val="3B411178"/>
    <w:rsid w:val="3D0C5FF9"/>
    <w:rsid w:val="3FF714AB"/>
    <w:rsid w:val="42AC52BE"/>
    <w:rsid w:val="46045ABD"/>
    <w:rsid w:val="46A9467B"/>
    <w:rsid w:val="4975417F"/>
    <w:rsid w:val="4AB443C7"/>
    <w:rsid w:val="4F6E2E8E"/>
    <w:rsid w:val="510E5828"/>
    <w:rsid w:val="53054E94"/>
    <w:rsid w:val="535B0E76"/>
    <w:rsid w:val="58A75EB4"/>
    <w:rsid w:val="599B2FC7"/>
    <w:rsid w:val="5A9E51D5"/>
    <w:rsid w:val="5E05330D"/>
    <w:rsid w:val="636F7225"/>
    <w:rsid w:val="639C7FAE"/>
    <w:rsid w:val="63B70C9A"/>
    <w:rsid w:val="64FC2475"/>
    <w:rsid w:val="65706671"/>
    <w:rsid w:val="66A23E2D"/>
    <w:rsid w:val="66EF6BC5"/>
    <w:rsid w:val="67F04F57"/>
    <w:rsid w:val="6F1817C1"/>
    <w:rsid w:val="702706A0"/>
    <w:rsid w:val="70C222BA"/>
    <w:rsid w:val="725E4ABA"/>
    <w:rsid w:val="74264279"/>
    <w:rsid w:val="79CF3B02"/>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85"/>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link w:val="187"/>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b/>
      <w:lang w:eastAsia="en-US"/>
    </w:rPr>
  </w:style>
  <w:style w:type="character" w:customStyle="1" w:styleId="134">
    <w:name w:val="Texte de bulles Car"/>
    <w:basedOn w:val="91"/>
    <w:link w:val="60"/>
    <w:semiHidden/>
    <w:qFormat/>
    <w:uiPriority w:val="0"/>
    <w:rPr>
      <w:rFonts w:ascii="Segoe UI" w:hAnsi="Segoe UI"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Corps de texte Car"/>
    <w:basedOn w:val="91"/>
    <w:link w:val="43"/>
    <w:qFormat/>
    <w:uiPriority w:val="0"/>
    <w:rPr>
      <w:lang w:eastAsia="en-US"/>
    </w:rPr>
  </w:style>
  <w:style w:type="character" w:customStyle="1" w:styleId="137">
    <w:name w:val="Corps de texte 2 Car"/>
    <w:basedOn w:val="91"/>
    <w:link w:val="77"/>
    <w:qFormat/>
    <w:uiPriority w:val="0"/>
    <w:rPr>
      <w:lang w:eastAsia="en-US"/>
    </w:rPr>
  </w:style>
  <w:style w:type="character" w:customStyle="1" w:styleId="138">
    <w:name w:val="Corps de texte 3 Car"/>
    <w:basedOn w:val="91"/>
    <w:link w:val="40"/>
    <w:qFormat/>
    <w:uiPriority w:val="0"/>
    <w:rPr>
      <w:sz w:val="16"/>
      <w:szCs w:val="16"/>
      <w:lang w:eastAsia="en-US"/>
    </w:rPr>
  </w:style>
  <w:style w:type="character" w:customStyle="1" w:styleId="139">
    <w:name w:val="Retrait 1re ligne Car"/>
    <w:basedOn w:val="136"/>
    <w:link w:val="87"/>
    <w:qFormat/>
    <w:uiPriority w:val="0"/>
    <w:rPr>
      <w:lang w:eastAsia="en-US"/>
    </w:rPr>
  </w:style>
  <w:style w:type="character" w:customStyle="1" w:styleId="140">
    <w:name w:val="Retrait corps de texte Car"/>
    <w:basedOn w:val="91"/>
    <w:link w:val="44"/>
    <w:qFormat/>
    <w:uiPriority w:val="0"/>
    <w:rPr>
      <w:lang w:eastAsia="en-US"/>
    </w:rPr>
  </w:style>
  <w:style w:type="character" w:customStyle="1" w:styleId="141">
    <w:name w:val="Retrait corps et 1re lig. Car"/>
    <w:basedOn w:val="140"/>
    <w:link w:val="88"/>
    <w:qFormat/>
    <w:uiPriority w:val="0"/>
    <w:rPr>
      <w:lang w:eastAsia="en-US"/>
    </w:rPr>
  </w:style>
  <w:style w:type="character" w:customStyle="1" w:styleId="142">
    <w:name w:val="Retrait corps de texte 2 Car"/>
    <w:basedOn w:val="91"/>
    <w:link w:val="57"/>
    <w:qFormat/>
    <w:uiPriority w:val="0"/>
    <w:rPr>
      <w:lang w:eastAsia="en-US"/>
    </w:rPr>
  </w:style>
  <w:style w:type="character" w:customStyle="1" w:styleId="143">
    <w:name w:val="Retrait corps de texte 3 Car"/>
    <w:basedOn w:val="91"/>
    <w:link w:val="72"/>
    <w:qFormat/>
    <w:uiPriority w:val="0"/>
    <w:rPr>
      <w:sz w:val="16"/>
      <w:szCs w:val="16"/>
      <w:lang w:eastAsia="en-US"/>
    </w:rPr>
  </w:style>
  <w:style w:type="character" w:customStyle="1" w:styleId="144">
    <w:name w:val="Formule de politesse Car"/>
    <w:basedOn w:val="91"/>
    <w:link w:val="41"/>
    <w:qFormat/>
    <w:uiPriority w:val="0"/>
    <w:rPr>
      <w:lang w:eastAsia="en-US"/>
    </w:rPr>
  </w:style>
  <w:style w:type="character" w:customStyle="1" w:styleId="145">
    <w:name w:val="Commentaire Car"/>
    <w:basedOn w:val="91"/>
    <w:link w:val="37"/>
    <w:qFormat/>
    <w:uiPriority w:val="0"/>
    <w:rPr>
      <w:lang w:eastAsia="en-US"/>
    </w:rPr>
  </w:style>
  <w:style w:type="character" w:customStyle="1" w:styleId="146">
    <w:name w:val="Objet du commentaire Car"/>
    <w:basedOn w:val="145"/>
    <w:link w:val="86"/>
    <w:qFormat/>
    <w:uiPriority w:val="0"/>
    <w:rPr>
      <w:b/>
      <w:bCs/>
      <w:lang w:eastAsia="en-US"/>
    </w:rPr>
  </w:style>
  <w:style w:type="character" w:customStyle="1" w:styleId="147">
    <w:name w:val="Date Car"/>
    <w:basedOn w:val="91"/>
    <w:link w:val="56"/>
    <w:qFormat/>
    <w:uiPriority w:val="0"/>
    <w:rPr>
      <w:lang w:eastAsia="en-US"/>
    </w:rPr>
  </w:style>
  <w:style w:type="character" w:customStyle="1" w:styleId="148">
    <w:name w:val="Explorateur de documents Car"/>
    <w:basedOn w:val="91"/>
    <w:link w:val="35"/>
    <w:qFormat/>
    <w:uiPriority w:val="0"/>
    <w:rPr>
      <w:rFonts w:ascii="Segoe UI" w:hAnsi="Segoe UI" w:cs="Segoe UI"/>
      <w:sz w:val="16"/>
      <w:szCs w:val="16"/>
      <w:lang w:eastAsia="en-US"/>
    </w:rPr>
  </w:style>
  <w:style w:type="character" w:customStyle="1" w:styleId="149">
    <w:name w:val="Signature électronique Car"/>
    <w:basedOn w:val="91"/>
    <w:link w:val="28"/>
    <w:qFormat/>
    <w:uiPriority w:val="0"/>
    <w:rPr>
      <w:lang w:eastAsia="en-US"/>
    </w:rPr>
  </w:style>
  <w:style w:type="character" w:customStyle="1" w:styleId="150">
    <w:name w:val="Note de fin Car"/>
    <w:basedOn w:val="91"/>
    <w:link w:val="58"/>
    <w:qFormat/>
    <w:uiPriority w:val="0"/>
    <w:rPr>
      <w:lang w:eastAsia="en-US"/>
    </w:rPr>
  </w:style>
  <w:style w:type="character" w:customStyle="1" w:styleId="151">
    <w:name w:val="Note de bas de page Car"/>
    <w:basedOn w:val="91"/>
    <w:link w:val="70"/>
    <w:qFormat/>
    <w:uiPriority w:val="0"/>
    <w:rPr>
      <w:lang w:eastAsia="en-US"/>
    </w:rPr>
  </w:style>
  <w:style w:type="character" w:customStyle="1" w:styleId="152">
    <w:name w:val="Adresse HTML Car"/>
    <w:basedOn w:val="91"/>
    <w:link w:val="49"/>
    <w:qFormat/>
    <w:uiPriority w:val="0"/>
    <w:rPr>
      <w:i/>
      <w:iCs/>
      <w:lang w:eastAsia="en-US"/>
    </w:rPr>
  </w:style>
  <w:style w:type="character" w:customStyle="1" w:styleId="153">
    <w:name w:val="Préformaté HTML C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Citation intense C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Texte de macro Car"/>
    <w:basedOn w:val="91"/>
    <w:link w:val="2"/>
    <w:qFormat/>
    <w:uiPriority w:val="0"/>
    <w:rPr>
      <w:rFonts w:ascii="Consolas" w:hAnsi="Consolas"/>
      <w:lang w:eastAsia="en-US"/>
    </w:rPr>
  </w:style>
  <w:style w:type="character" w:customStyle="1" w:styleId="158">
    <w:name w:val="En-tête de message C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Titre de note Car"/>
    <w:basedOn w:val="91"/>
    <w:link w:val="25"/>
    <w:qFormat/>
    <w:uiPriority w:val="0"/>
    <w:rPr>
      <w:lang w:eastAsia="en-US"/>
    </w:rPr>
  </w:style>
  <w:style w:type="character" w:customStyle="1" w:styleId="161">
    <w:name w:val="Texte brut Car"/>
    <w:basedOn w:val="91"/>
    <w:link w:val="51"/>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Citation C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s Car"/>
    <w:basedOn w:val="91"/>
    <w:link w:val="39"/>
    <w:qFormat/>
    <w:uiPriority w:val="0"/>
    <w:rPr>
      <w:lang w:eastAsia="en-US"/>
    </w:rPr>
  </w:style>
  <w:style w:type="character" w:customStyle="1" w:styleId="165">
    <w:name w:val="Signature Car"/>
    <w:basedOn w:val="91"/>
    <w:link w:val="64"/>
    <w:qFormat/>
    <w:uiPriority w:val="0"/>
    <w:rPr>
      <w:lang w:eastAsia="en-US"/>
    </w:rPr>
  </w:style>
  <w:style w:type="character" w:customStyle="1" w:styleId="166">
    <w:name w:val="Sous-titre Car"/>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re C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sz w:val="18"/>
      <w:lang w:eastAsia="en-US"/>
    </w:rPr>
  </w:style>
  <w:style w:type="character" w:customStyle="1" w:styleId="170">
    <w:name w:val="B2 Char"/>
    <w:link w:val="124"/>
    <w:qFormat/>
    <w:uiPriority w:val="0"/>
    <w:rPr>
      <w:lang w:eastAsia="en-US"/>
    </w:rPr>
  </w:style>
  <w:style w:type="character" w:customStyle="1" w:styleId="171">
    <w:name w:val="B1 Char1"/>
    <w:link w:val="114"/>
    <w:qFormat/>
    <w:uiPriority w:val="0"/>
    <w:rPr>
      <w:lang w:eastAsia="en-US"/>
    </w:rPr>
  </w:style>
  <w:style w:type="character" w:customStyle="1" w:styleId="172">
    <w:name w:val="Editor's Note Char1"/>
    <w:link w:val="97"/>
    <w:qFormat/>
    <w:uiPriority w:val="0"/>
    <w:rPr>
      <w:color w:val="FF0000"/>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Titre 1 Car"/>
    <w:basedOn w:val="91"/>
    <w:link w:val="3"/>
    <w:qFormat/>
    <w:uiPriority w:val="0"/>
    <w:rPr>
      <w:rFonts w:ascii="Arial" w:hAnsi="Arial" w:eastAsia="Times New Roman" w:cs="Times New Roman"/>
      <w:sz w:val="36"/>
      <w:lang w:val="en-GB" w:eastAsia="en-US" w:bidi="ar-SA"/>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style>
  <w:style w:type="character" w:customStyle="1" w:styleId="179">
    <w:name w:val="Guidance Char"/>
    <w:link w:val="131"/>
    <w:qFormat/>
    <w:uiPriority w:val="0"/>
    <w:rPr>
      <w:i/>
      <w:color w:val="0000FF"/>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style>
  <w:style w:type="paragraph" w:customStyle="1" w:styleId="182">
    <w:name w:val="Révision1"/>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qFormat/>
    <w:uiPriority w:val="0"/>
    <w:rPr>
      <w:rFonts w:ascii="微软雅黑" w:hAnsi="微软雅黑" w:eastAsia="微软雅黑" w:cs="微软雅黑"/>
      <w:color w:val="FFFFFF"/>
      <w:sz w:val="22"/>
      <w:szCs w:val="22"/>
    </w:rPr>
  </w:style>
  <w:style w:type="paragraph" w:customStyle="1" w:styleId="184">
    <w:name w:val="Revision3"/>
    <w:hidden/>
    <w:unhideWhenUsed/>
    <w:qFormat/>
    <w:uiPriority w:val="99"/>
    <w:rPr>
      <w:rFonts w:ascii="Times New Roman" w:hAnsi="Times New Roman" w:eastAsia="Times New Roman" w:cs="Times New Roman"/>
      <w:lang w:val="en-GB" w:eastAsia="en-US" w:bidi="ar-SA"/>
    </w:rPr>
  </w:style>
  <w:style w:type="character" w:customStyle="1" w:styleId="185">
    <w:name w:val="Titre 4 Car"/>
    <w:basedOn w:val="91"/>
    <w:link w:val="6"/>
    <w:qFormat/>
    <w:uiPriority w:val="0"/>
    <w:rPr>
      <w:rFonts w:ascii="Arial" w:hAnsi="Arial" w:eastAsia="Times New Roman"/>
      <w:sz w:val="24"/>
      <w:lang w:val="en-GB" w:eastAsia="en-US"/>
    </w:rPr>
  </w:style>
  <w:style w:type="paragraph" w:customStyle="1" w:styleId="186">
    <w:name w:val="Revision"/>
    <w:hidden/>
    <w:unhideWhenUsed/>
    <w:qFormat/>
    <w:uiPriority w:val="99"/>
    <w:rPr>
      <w:rFonts w:ascii="Times New Roman" w:hAnsi="Times New Roman" w:eastAsia="Times New Roman" w:cs="Times New Roman"/>
      <w:lang w:val="en-GB" w:eastAsia="en-US" w:bidi="ar-SA"/>
    </w:rPr>
  </w:style>
  <w:style w:type="character" w:customStyle="1" w:styleId="187">
    <w:name w:val="NO Char"/>
    <w:link w:val="98"/>
    <w:qFormat/>
    <w:uiPriority w:val="0"/>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3" Type="http://schemas.openxmlformats.org/officeDocument/2006/relationships/fontTable" Target="fontTable.xml"/><Relationship Id="rId52" Type="http://schemas.openxmlformats.org/officeDocument/2006/relationships/customXml" Target="../customXml/item1.xml"/><Relationship Id="rId51" Type="http://schemas.openxmlformats.org/officeDocument/2006/relationships/numbering" Target="numbering.xml"/><Relationship Id="rId50" Type="http://schemas.openxmlformats.org/officeDocument/2006/relationships/image" Target="media/image34.png"/><Relationship Id="rId5" Type="http://schemas.openxmlformats.org/officeDocument/2006/relationships/footer" Target="footer1.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chart" Target="charts/chart2.xml"/><Relationship Id="rId31" Type="http://schemas.openxmlformats.org/officeDocument/2006/relationships/chart" Target="charts/chart1.xml"/><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wmf"/><Relationship Id="rId27" Type="http://schemas.openxmlformats.org/officeDocument/2006/relationships/oleObject" Target="embeddings/oleObject8.bin"/><Relationship Id="rId26" Type="http://schemas.openxmlformats.org/officeDocument/2006/relationships/image" Target="media/image13.wmf"/><Relationship Id="rId25" Type="http://schemas.openxmlformats.org/officeDocument/2006/relationships/oleObject" Target="embeddings/oleObject7.bin"/><Relationship Id="rId24" Type="http://schemas.openxmlformats.org/officeDocument/2006/relationships/image" Target="media/image12.wmf"/><Relationship Id="rId23" Type="http://schemas.openxmlformats.org/officeDocument/2006/relationships/oleObject" Target="embeddings/oleObject6.bin"/><Relationship Id="rId22" Type="http://schemas.openxmlformats.org/officeDocument/2006/relationships/image" Target="media/image11.wmf"/><Relationship Id="rId21" Type="http://schemas.openxmlformats.org/officeDocument/2006/relationships/image" Target="media/image10.wmf"/><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4.bin"/><Relationship Id="rId17" Type="http://schemas.openxmlformats.org/officeDocument/2006/relationships/image" Target="media/image8.wmf"/><Relationship Id="rId16" Type="http://schemas.openxmlformats.org/officeDocument/2006/relationships/oleObject" Target="embeddings/oleObject3.bin"/><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Normal.dotm</Template>
  <Pages>61</Pages>
  <Words>20567</Words>
  <Characters>113124</Characters>
  <Lines>942</Lines>
  <Paragraphs>266</Paragraphs>
  <TotalTime>5</TotalTime>
  <ScaleCrop>false</ScaleCrop>
  <LinksUpToDate>false</LinksUpToDate>
  <CharactersWithSpaces>133425</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2025-11-22T00:31:00Z</dcterms:created>
  <dcterms:modified xsi:type="dcterms:W3CDTF">2026-02-13T02:27:45Z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A51DB349AC454736A29BEDABC8653D52_13</vt:lpwstr>
  </property>
</Properties>
</file>