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1FC913CB"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9D0E33">
              <w:rPr>
                <w:rFonts w:eastAsiaTheme="minorEastAsia" w:hint="eastAsia"/>
                <w:lang w:eastAsia="zh-CN"/>
              </w:rPr>
              <w:t>4</w:t>
            </w:r>
            <w:r>
              <w:t xml:space="preserve">.0 </w:t>
            </w:r>
            <w:r>
              <w:rPr>
                <w:sz w:val="32"/>
              </w:rPr>
              <w:t>(202</w:t>
            </w:r>
            <w:r w:rsidR="00D544E1">
              <w:rPr>
                <w:rFonts w:eastAsiaTheme="minorEastAsia" w:hint="eastAsia"/>
                <w:sz w:val="32"/>
                <w:lang w:eastAsia="zh-CN"/>
              </w:rPr>
              <w:t>5</w:t>
            </w:r>
            <w:r>
              <w:rPr>
                <w:sz w:val="32"/>
              </w:rPr>
              <w:t>-</w:t>
            </w:r>
            <w:r w:rsidR="009D0E33">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5pt" o:ole="">
                  <v:imagedata r:id="rId9" o:title=""/>
                </v:shape>
                <o:OLEObject Type="Embed" ProgID="Word.Picture.8" ShapeID="_x0000_i1025" DrawAspect="Content" ObjectID="_1825577210" r:id="rId10"/>
              </w:object>
            </w:r>
          </w:p>
        </w:tc>
        <w:tc>
          <w:tcPr>
            <w:tcW w:w="5540" w:type="dxa"/>
          </w:tcPr>
          <w:p w14:paraId="33E32498" w14:textId="77777777" w:rsidR="007B3457" w:rsidRDefault="00A00F2F">
            <w:pPr>
              <w:jc w:val="right"/>
            </w:pPr>
            <w:bookmarkStart w:id="3" w:name="logos"/>
            <w:r>
              <w:pict w14:anchorId="73A98D87">
                <v:shape id="_x0000_i1026" type="#_x0000_t75" style="width:126.45pt;height:74.6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648D2547" w14:textId="6DD95442" w:rsidR="009703CE" w:rsidRDefault="00000000">
      <w:pPr>
        <w:pStyle w:val="TOC1"/>
        <w:rPr>
          <w:rFonts w:asciiTheme="minorHAnsi" w:eastAsiaTheme="minorEastAsia" w:hAnsiTheme="minorHAnsi" w:cstheme="minorBidi"/>
          <w:noProof/>
          <w:kern w:val="2"/>
          <w:sz w:val="24"/>
          <w:szCs w:val="24"/>
          <w:lang w:val="en-US" w:eastAsia="zh-CN"/>
          <w14:ligatures w14:val="standardContextual"/>
        </w:rPr>
      </w:pPr>
      <w:r>
        <w:fldChar w:fldCharType="begin" w:fldLock="1"/>
      </w:r>
      <w:r>
        <w:instrText xml:space="preserve"> TOC \o "1-9" </w:instrText>
      </w:r>
      <w:r>
        <w:fldChar w:fldCharType="separate"/>
      </w:r>
      <w:r w:rsidR="009703CE">
        <w:rPr>
          <w:noProof/>
        </w:rPr>
        <w:t>Foreword</w:t>
      </w:r>
      <w:r w:rsidR="009703CE">
        <w:rPr>
          <w:noProof/>
        </w:rPr>
        <w:tab/>
      </w:r>
      <w:r w:rsidR="009703CE">
        <w:rPr>
          <w:noProof/>
        </w:rPr>
        <w:fldChar w:fldCharType="begin" w:fldLock="1"/>
      </w:r>
      <w:r w:rsidR="009703CE">
        <w:rPr>
          <w:noProof/>
        </w:rPr>
        <w:instrText xml:space="preserve"> PAGEREF _Toc214959343 \h </w:instrText>
      </w:r>
      <w:r w:rsidR="009703CE">
        <w:rPr>
          <w:noProof/>
        </w:rPr>
      </w:r>
      <w:r w:rsidR="009703CE">
        <w:rPr>
          <w:noProof/>
        </w:rPr>
        <w:fldChar w:fldCharType="separate"/>
      </w:r>
      <w:r w:rsidR="009703CE">
        <w:rPr>
          <w:noProof/>
        </w:rPr>
        <w:t>14</w:t>
      </w:r>
      <w:r w:rsidR="009703CE">
        <w:rPr>
          <w:noProof/>
        </w:rPr>
        <w:fldChar w:fldCharType="end"/>
      </w:r>
    </w:p>
    <w:p w14:paraId="15DC0650" w14:textId="353731CE"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_Toc214959344 \h </w:instrText>
      </w:r>
      <w:r>
        <w:rPr>
          <w:noProof/>
        </w:rPr>
      </w:r>
      <w:r>
        <w:rPr>
          <w:noProof/>
        </w:rPr>
        <w:fldChar w:fldCharType="separate"/>
      </w:r>
      <w:r>
        <w:rPr>
          <w:noProof/>
        </w:rPr>
        <w:t>16</w:t>
      </w:r>
      <w:r>
        <w:rPr>
          <w:noProof/>
        </w:rPr>
        <w:fldChar w:fldCharType="end"/>
      </w:r>
    </w:p>
    <w:p w14:paraId="34EAE5A8" w14:textId="0A295A12"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_Toc214959345 \h </w:instrText>
      </w:r>
      <w:r>
        <w:rPr>
          <w:noProof/>
        </w:rPr>
      </w:r>
      <w:r>
        <w:rPr>
          <w:noProof/>
        </w:rPr>
        <w:fldChar w:fldCharType="separate"/>
      </w:r>
      <w:r>
        <w:rPr>
          <w:noProof/>
        </w:rPr>
        <w:t>16</w:t>
      </w:r>
      <w:r>
        <w:rPr>
          <w:noProof/>
        </w:rPr>
        <w:fldChar w:fldCharType="end"/>
      </w:r>
    </w:p>
    <w:p w14:paraId="32793985" w14:textId="6298ED44"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_Toc214959346 \h </w:instrText>
      </w:r>
      <w:r>
        <w:rPr>
          <w:noProof/>
        </w:rPr>
      </w:r>
      <w:r>
        <w:rPr>
          <w:noProof/>
        </w:rPr>
        <w:fldChar w:fldCharType="separate"/>
      </w:r>
      <w:r>
        <w:rPr>
          <w:noProof/>
        </w:rPr>
        <w:t>17</w:t>
      </w:r>
      <w:r>
        <w:rPr>
          <w:noProof/>
        </w:rPr>
        <w:fldChar w:fldCharType="end"/>
      </w:r>
    </w:p>
    <w:p w14:paraId="6FA074D6" w14:textId="06D5A5D2"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_Toc214959347 \h </w:instrText>
      </w:r>
      <w:r>
        <w:rPr>
          <w:noProof/>
        </w:rPr>
      </w:r>
      <w:r>
        <w:rPr>
          <w:noProof/>
        </w:rPr>
        <w:fldChar w:fldCharType="separate"/>
      </w:r>
      <w:r>
        <w:rPr>
          <w:noProof/>
        </w:rPr>
        <w:t>17</w:t>
      </w:r>
      <w:r>
        <w:rPr>
          <w:noProof/>
        </w:rPr>
        <w:fldChar w:fldCharType="end"/>
      </w:r>
    </w:p>
    <w:p w14:paraId="79AF278E" w14:textId="3C389C19"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_Toc214959348 \h </w:instrText>
      </w:r>
      <w:r>
        <w:rPr>
          <w:noProof/>
        </w:rPr>
      </w:r>
      <w:r>
        <w:rPr>
          <w:noProof/>
        </w:rPr>
        <w:fldChar w:fldCharType="separate"/>
      </w:r>
      <w:r>
        <w:rPr>
          <w:noProof/>
        </w:rPr>
        <w:t>17</w:t>
      </w:r>
      <w:r>
        <w:rPr>
          <w:noProof/>
        </w:rPr>
        <w:fldChar w:fldCharType="end"/>
      </w:r>
    </w:p>
    <w:p w14:paraId="4F8D6F7E" w14:textId="605FCCA5"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_Toc214959349 \h </w:instrText>
      </w:r>
      <w:r>
        <w:rPr>
          <w:noProof/>
        </w:rPr>
      </w:r>
      <w:r>
        <w:rPr>
          <w:noProof/>
        </w:rPr>
        <w:fldChar w:fldCharType="separate"/>
      </w:r>
      <w:r>
        <w:rPr>
          <w:noProof/>
        </w:rPr>
        <w:t>17</w:t>
      </w:r>
      <w:r>
        <w:rPr>
          <w:noProof/>
        </w:rPr>
        <w:fldChar w:fldCharType="end"/>
      </w:r>
    </w:p>
    <w:p w14:paraId="7FFB06D1" w14:textId="24EF17E6"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_Toc214959350 \h </w:instrText>
      </w:r>
      <w:r>
        <w:rPr>
          <w:noProof/>
        </w:rPr>
      </w:r>
      <w:r>
        <w:rPr>
          <w:noProof/>
        </w:rPr>
        <w:fldChar w:fldCharType="separate"/>
      </w:r>
      <w:r>
        <w:rPr>
          <w:noProof/>
        </w:rPr>
        <w:t>17</w:t>
      </w:r>
      <w:r>
        <w:rPr>
          <w:noProof/>
        </w:rPr>
        <w:fldChar w:fldCharType="end"/>
      </w:r>
    </w:p>
    <w:p w14:paraId="5C417C28" w14:textId="2B041306"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IMS AS</w:t>
      </w:r>
      <w:r>
        <w:rPr>
          <w:noProof/>
        </w:rPr>
        <w:tab/>
      </w:r>
      <w:r>
        <w:rPr>
          <w:noProof/>
        </w:rPr>
        <w:fldChar w:fldCharType="begin" w:fldLock="1"/>
      </w:r>
      <w:r>
        <w:rPr>
          <w:noProof/>
        </w:rPr>
        <w:instrText xml:space="preserve"> PAGEREF _Toc214959351 \h </w:instrText>
      </w:r>
      <w:r>
        <w:rPr>
          <w:noProof/>
        </w:rPr>
      </w:r>
      <w:r>
        <w:rPr>
          <w:noProof/>
        </w:rPr>
        <w:fldChar w:fldCharType="separate"/>
      </w:r>
      <w:r>
        <w:rPr>
          <w:noProof/>
        </w:rPr>
        <w:t>18</w:t>
      </w:r>
      <w:r>
        <w:rPr>
          <w:noProof/>
        </w:rPr>
        <w:fldChar w:fldCharType="end"/>
      </w:r>
    </w:p>
    <w:p w14:paraId="5744EAAA" w14:textId="6D7E8B3B"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_Toc214959352 \h </w:instrText>
      </w:r>
      <w:r>
        <w:rPr>
          <w:noProof/>
        </w:rPr>
      </w:r>
      <w:r>
        <w:rPr>
          <w:noProof/>
        </w:rPr>
        <w:fldChar w:fldCharType="separate"/>
      </w:r>
      <w:r>
        <w:rPr>
          <w:noProof/>
        </w:rPr>
        <w:t>18</w:t>
      </w:r>
      <w:r>
        <w:rPr>
          <w:noProof/>
        </w:rPr>
        <w:fldChar w:fldCharType="end"/>
      </w:r>
    </w:p>
    <w:p w14:paraId="09EB5753" w14:textId="4591AFA8"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w:t>
      </w:r>
      <w:r>
        <w:rPr>
          <w:noProof/>
        </w:rPr>
        <w:tab/>
      </w:r>
      <w:r>
        <w:rPr>
          <w:noProof/>
        </w:rPr>
        <w:fldChar w:fldCharType="begin" w:fldLock="1"/>
      </w:r>
      <w:r>
        <w:rPr>
          <w:noProof/>
        </w:rPr>
        <w:instrText xml:space="preserve"> PAGEREF _Toc214959353 \h </w:instrText>
      </w:r>
      <w:r>
        <w:rPr>
          <w:noProof/>
        </w:rPr>
      </w:r>
      <w:r>
        <w:rPr>
          <w:noProof/>
        </w:rPr>
        <w:fldChar w:fldCharType="separate"/>
      </w:r>
      <w:r>
        <w:rPr>
          <w:noProof/>
        </w:rPr>
        <w:t>19</w:t>
      </w:r>
      <w:r>
        <w:rPr>
          <w:noProof/>
        </w:rPr>
        <w:fldChar w:fldCharType="end"/>
      </w:r>
    </w:p>
    <w:p w14:paraId="2481BD48" w14:textId="5D12DF30"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_Toc214959354 \h </w:instrText>
      </w:r>
      <w:r>
        <w:rPr>
          <w:noProof/>
        </w:rPr>
      </w:r>
      <w:r>
        <w:rPr>
          <w:noProof/>
        </w:rPr>
        <w:fldChar w:fldCharType="separate"/>
      </w:r>
      <w:r>
        <w:rPr>
          <w:noProof/>
        </w:rPr>
        <w:t>19</w:t>
      </w:r>
      <w:r>
        <w:rPr>
          <w:noProof/>
        </w:rPr>
        <w:fldChar w:fldCharType="end"/>
      </w:r>
    </w:p>
    <w:p w14:paraId="20473A7E" w14:textId="52104D6A"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_Toc214959355 \h </w:instrText>
      </w:r>
      <w:r>
        <w:rPr>
          <w:noProof/>
        </w:rPr>
      </w:r>
      <w:r>
        <w:rPr>
          <w:noProof/>
        </w:rPr>
        <w:fldChar w:fldCharType="separate"/>
      </w:r>
      <w:r>
        <w:rPr>
          <w:noProof/>
        </w:rPr>
        <w:t>19</w:t>
      </w:r>
      <w:r>
        <w:rPr>
          <w:noProof/>
        </w:rPr>
        <w:fldChar w:fldCharType="end"/>
      </w:r>
    </w:p>
    <w:p w14:paraId="679BA440" w14:textId="24CCD559"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_Toc214959356 \h </w:instrText>
      </w:r>
      <w:r>
        <w:rPr>
          <w:noProof/>
        </w:rPr>
      </w:r>
      <w:r>
        <w:rPr>
          <w:noProof/>
        </w:rPr>
        <w:fldChar w:fldCharType="separate"/>
      </w:r>
      <w:r>
        <w:rPr>
          <w:noProof/>
        </w:rPr>
        <w:t>19</w:t>
      </w:r>
      <w:r>
        <w:rPr>
          <w:noProof/>
        </w:rPr>
        <w:fldChar w:fldCharType="end"/>
      </w:r>
    </w:p>
    <w:p w14:paraId="58F91918" w14:textId="5DD6ED28"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5.2.2.1A</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_Toc214959357 \h </w:instrText>
      </w:r>
      <w:r>
        <w:rPr>
          <w:noProof/>
        </w:rPr>
      </w:r>
      <w:r>
        <w:rPr>
          <w:noProof/>
        </w:rPr>
        <w:fldChar w:fldCharType="separate"/>
      </w:r>
      <w:r>
        <w:rPr>
          <w:noProof/>
        </w:rPr>
        <w:t>19</w:t>
      </w:r>
      <w:r>
        <w:rPr>
          <w:noProof/>
        </w:rPr>
        <w:fldChar w:fldCharType="end"/>
      </w:r>
    </w:p>
    <w:p w14:paraId="6744927F" w14:textId="6EA4EE2D"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_Toc214959358 \h </w:instrText>
      </w:r>
      <w:r>
        <w:rPr>
          <w:noProof/>
        </w:rPr>
      </w:r>
      <w:r>
        <w:rPr>
          <w:noProof/>
        </w:rPr>
        <w:fldChar w:fldCharType="separate"/>
      </w:r>
      <w:r>
        <w:rPr>
          <w:noProof/>
        </w:rPr>
        <w:t>20</w:t>
      </w:r>
      <w:r>
        <w:rPr>
          <w:noProof/>
        </w:rPr>
        <w:fldChar w:fldCharType="end"/>
      </w:r>
    </w:p>
    <w:p w14:paraId="4CB4F7BD" w14:textId="1272311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_Toc214959359 \h </w:instrText>
      </w:r>
      <w:r>
        <w:rPr>
          <w:noProof/>
        </w:rPr>
      </w:r>
      <w:r>
        <w:rPr>
          <w:noProof/>
        </w:rPr>
        <w:fldChar w:fldCharType="separate"/>
      </w:r>
      <w:r>
        <w:rPr>
          <w:noProof/>
        </w:rPr>
        <w:t>20</w:t>
      </w:r>
      <w:r>
        <w:rPr>
          <w:noProof/>
        </w:rPr>
        <w:fldChar w:fldCharType="end"/>
      </w:r>
    </w:p>
    <w:p w14:paraId="5590F330" w14:textId="391C8B4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_Toc214959360 \h </w:instrText>
      </w:r>
      <w:r>
        <w:rPr>
          <w:noProof/>
        </w:rPr>
      </w:r>
      <w:r>
        <w:rPr>
          <w:noProof/>
        </w:rPr>
        <w:fldChar w:fldCharType="separate"/>
      </w:r>
      <w:r>
        <w:rPr>
          <w:noProof/>
        </w:rPr>
        <w:t>20</w:t>
      </w:r>
      <w:r>
        <w:rPr>
          <w:noProof/>
        </w:rPr>
        <w:fldChar w:fldCharType="end"/>
      </w:r>
    </w:p>
    <w:p w14:paraId="34CE56FF" w14:textId="1AD433CF"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_Toc214959361 \h </w:instrText>
      </w:r>
      <w:r>
        <w:rPr>
          <w:noProof/>
        </w:rPr>
      </w:r>
      <w:r>
        <w:rPr>
          <w:noProof/>
        </w:rPr>
        <w:fldChar w:fldCharType="separate"/>
      </w:r>
      <w:r>
        <w:rPr>
          <w:noProof/>
        </w:rPr>
        <w:t>20</w:t>
      </w:r>
      <w:r>
        <w:rPr>
          <w:noProof/>
        </w:rPr>
        <w:fldChar w:fldCharType="end"/>
      </w:r>
    </w:p>
    <w:p w14:paraId="6AEC5751" w14:textId="431C4DA9"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_Toc214959362 \h </w:instrText>
      </w:r>
      <w:r>
        <w:rPr>
          <w:noProof/>
        </w:rPr>
      </w:r>
      <w:r>
        <w:rPr>
          <w:noProof/>
        </w:rPr>
        <w:fldChar w:fldCharType="separate"/>
      </w:r>
      <w:r>
        <w:rPr>
          <w:noProof/>
        </w:rPr>
        <w:t>20</w:t>
      </w:r>
      <w:r>
        <w:rPr>
          <w:noProof/>
        </w:rPr>
        <w:fldChar w:fldCharType="end"/>
      </w:r>
    </w:p>
    <w:p w14:paraId="07DEA0BC" w14:textId="2B32434A"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_Toc214959363 \h </w:instrText>
      </w:r>
      <w:r>
        <w:rPr>
          <w:noProof/>
        </w:rPr>
      </w:r>
      <w:r>
        <w:rPr>
          <w:noProof/>
        </w:rPr>
        <w:fldChar w:fldCharType="separate"/>
      </w:r>
      <w:r>
        <w:rPr>
          <w:noProof/>
        </w:rPr>
        <w:t>21</w:t>
      </w:r>
      <w:r>
        <w:rPr>
          <w:noProof/>
        </w:rPr>
        <w:fldChar w:fldCharType="end"/>
      </w:r>
    </w:p>
    <w:p w14:paraId="02C90BC4" w14:textId="0262C1A7"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_Toc214959364 \h </w:instrText>
      </w:r>
      <w:r>
        <w:rPr>
          <w:noProof/>
        </w:rPr>
      </w:r>
      <w:r>
        <w:rPr>
          <w:noProof/>
        </w:rPr>
        <w:fldChar w:fldCharType="separate"/>
      </w:r>
      <w:r>
        <w:rPr>
          <w:noProof/>
        </w:rPr>
        <w:t>21</w:t>
      </w:r>
      <w:r>
        <w:rPr>
          <w:noProof/>
        </w:rPr>
        <w:fldChar w:fldCharType="end"/>
      </w:r>
    </w:p>
    <w:p w14:paraId="75D50BE8" w14:textId="570DA7C3"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MediaInstruction</w:t>
      </w:r>
      <w:r>
        <w:rPr>
          <w:noProof/>
        </w:rPr>
        <w:tab/>
      </w:r>
      <w:r>
        <w:rPr>
          <w:noProof/>
        </w:rPr>
        <w:fldChar w:fldCharType="begin"/>
      </w:r>
      <w:r>
        <w:rPr>
          <w:noProof/>
        </w:rPr>
        <w:instrText xml:space="preserve"> PAGEREF _Toc214959365 \h </w:instrText>
      </w:r>
      <w:r>
        <w:rPr>
          <w:noProof/>
        </w:rPr>
      </w:r>
      <w:r>
        <w:rPr>
          <w:noProof/>
        </w:rPr>
        <w:fldChar w:fldCharType="separate"/>
      </w:r>
      <w:r>
        <w:rPr>
          <w:noProof/>
        </w:rPr>
        <w:t>21</w:t>
      </w:r>
      <w:r>
        <w:rPr>
          <w:noProof/>
        </w:rPr>
        <w:fldChar w:fldCharType="end"/>
      </w:r>
    </w:p>
    <w:p w14:paraId="0936BBD9" w14:textId="427CE71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_Toc214959366 \h </w:instrText>
      </w:r>
      <w:r>
        <w:rPr>
          <w:noProof/>
        </w:rPr>
      </w:r>
      <w:r>
        <w:rPr>
          <w:noProof/>
        </w:rPr>
        <w:fldChar w:fldCharType="separate"/>
      </w:r>
      <w:r>
        <w:rPr>
          <w:noProof/>
        </w:rPr>
        <w:t>21</w:t>
      </w:r>
      <w:r>
        <w:rPr>
          <w:noProof/>
        </w:rPr>
        <w:fldChar w:fldCharType="end"/>
      </w:r>
    </w:p>
    <w:p w14:paraId="13D121EA" w14:textId="17C5DCD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Media Instruction</w:t>
      </w:r>
      <w:r>
        <w:rPr>
          <w:noProof/>
        </w:rPr>
        <w:tab/>
      </w:r>
      <w:r>
        <w:rPr>
          <w:noProof/>
        </w:rPr>
        <w:fldChar w:fldCharType="begin"/>
      </w:r>
      <w:r>
        <w:rPr>
          <w:noProof/>
        </w:rPr>
        <w:instrText xml:space="preserve"> PAGEREF _Toc214959367 \h </w:instrText>
      </w:r>
      <w:r>
        <w:rPr>
          <w:noProof/>
        </w:rPr>
      </w:r>
      <w:r>
        <w:rPr>
          <w:noProof/>
        </w:rPr>
        <w:fldChar w:fldCharType="separate"/>
      </w:r>
      <w:r>
        <w:rPr>
          <w:noProof/>
        </w:rPr>
        <w:t>21</w:t>
      </w:r>
      <w:r>
        <w:rPr>
          <w:noProof/>
        </w:rPr>
        <w:fldChar w:fldCharType="end"/>
      </w:r>
    </w:p>
    <w:p w14:paraId="590EDCAE" w14:textId="7C26BF05"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_Toc214959368 \h </w:instrText>
      </w:r>
      <w:r>
        <w:rPr>
          <w:noProof/>
        </w:rPr>
      </w:r>
      <w:r>
        <w:rPr>
          <w:noProof/>
        </w:rPr>
        <w:fldChar w:fldCharType="separate"/>
      </w:r>
      <w:r>
        <w:rPr>
          <w:noProof/>
        </w:rPr>
        <w:t>22</w:t>
      </w:r>
      <w:r>
        <w:rPr>
          <w:noProof/>
        </w:rPr>
        <w:fldChar w:fldCharType="end"/>
      </w:r>
    </w:p>
    <w:p w14:paraId="2A34F4C6" w14:textId="0F0413B0"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_Toc214959369 \h </w:instrText>
      </w:r>
      <w:r>
        <w:rPr>
          <w:noProof/>
        </w:rPr>
      </w:r>
      <w:r>
        <w:rPr>
          <w:noProof/>
        </w:rPr>
        <w:fldChar w:fldCharType="separate"/>
      </w:r>
      <w:r>
        <w:rPr>
          <w:noProof/>
        </w:rPr>
        <w:t>22</w:t>
      </w:r>
      <w:r>
        <w:rPr>
          <w:noProof/>
        </w:rPr>
        <w:fldChar w:fldCharType="end"/>
      </w:r>
    </w:p>
    <w:p w14:paraId="4C9F298B" w14:textId="40B62B06"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_Toc214959370 \h </w:instrText>
      </w:r>
      <w:r>
        <w:rPr>
          <w:noProof/>
        </w:rPr>
      </w:r>
      <w:r>
        <w:rPr>
          <w:noProof/>
        </w:rPr>
        <w:fldChar w:fldCharType="separate"/>
      </w:r>
      <w:r>
        <w:rPr>
          <w:noProof/>
        </w:rPr>
        <w:t>22</w:t>
      </w:r>
      <w:r>
        <w:rPr>
          <w:noProof/>
        </w:rPr>
        <w:fldChar w:fldCharType="end"/>
      </w:r>
    </w:p>
    <w:p w14:paraId="11099CA1" w14:textId="580BBA40"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_Toc214959371 \h </w:instrText>
      </w:r>
      <w:r>
        <w:rPr>
          <w:noProof/>
        </w:rPr>
      </w:r>
      <w:r>
        <w:rPr>
          <w:noProof/>
        </w:rPr>
        <w:fldChar w:fldCharType="separate"/>
      </w:r>
      <w:r>
        <w:rPr>
          <w:noProof/>
        </w:rPr>
        <w:t>22</w:t>
      </w:r>
      <w:r>
        <w:rPr>
          <w:noProof/>
        </w:rPr>
        <w:fldChar w:fldCharType="end"/>
      </w:r>
    </w:p>
    <w:p w14:paraId="38CA8BE1" w14:textId="588F837D"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_Toc214959372 \h </w:instrText>
      </w:r>
      <w:r>
        <w:rPr>
          <w:noProof/>
        </w:rPr>
      </w:r>
      <w:r>
        <w:rPr>
          <w:noProof/>
        </w:rPr>
        <w:fldChar w:fldCharType="separate"/>
      </w:r>
      <w:r>
        <w:rPr>
          <w:noProof/>
        </w:rPr>
        <w:t>22</w:t>
      </w:r>
      <w:r>
        <w:rPr>
          <w:noProof/>
        </w:rPr>
        <w:fldChar w:fldCharType="end"/>
      </w:r>
    </w:p>
    <w:p w14:paraId="4D6503D7" w14:textId="619647F3"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_Toc214959373 \h </w:instrText>
      </w:r>
      <w:r>
        <w:rPr>
          <w:noProof/>
        </w:rPr>
      </w:r>
      <w:r>
        <w:rPr>
          <w:noProof/>
        </w:rPr>
        <w:fldChar w:fldCharType="separate"/>
      </w:r>
      <w:r>
        <w:rPr>
          <w:noProof/>
        </w:rPr>
        <w:t>22</w:t>
      </w:r>
      <w:r>
        <w:rPr>
          <w:noProof/>
        </w:rPr>
        <w:fldChar w:fldCharType="end"/>
      </w:r>
    </w:p>
    <w:p w14:paraId="3751256C" w14:textId="5BCA464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_Toc214959374 \h </w:instrText>
      </w:r>
      <w:r>
        <w:rPr>
          <w:noProof/>
        </w:rPr>
      </w:r>
      <w:r>
        <w:rPr>
          <w:noProof/>
        </w:rPr>
        <w:fldChar w:fldCharType="separate"/>
      </w:r>
      <w:r>
        <w:rPr>
          <w:noProof/>
        </w:rPr>
        <w:t>23</w:t>
      </w:r>
      <w:r>
        <w:rPr>
          <w:noProof/>
        </w:rPr>
        <w:fldChar w:fldCharType="end"/>
      </w:r>
    </w:p>
    <w:p w14:paraId="3F1583AA" w14:textId="05A2774D"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_Toc214959375 \h </w:instrText>
      </w:r>
      <w:r>
        <w:rPr>
          <w:noProof/>
        </w:rPr>
      </w:r>
      <w:r>
        <w:rPr>
          <w:noProof/>
        </w:rPr>
        <w:fldChar w:fldCharType="separate"/>
      </w:r>
      <w:r>
        <w:rPr>
          <w:noProof/>
        </w:rPr>
        <w:t>23</w:t>
      </w:r>
      <w:r>
        <w:rPr>
          <w:noProof/>
        </w:rPr>
        <w:fldChar w:fldCharType="end"/>
      </w:r>
    </w:p>
    <w:p w14:paraId="3768EC05" w14:textId="341C9D2C"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_Toc214959376 \h </w:instrText>
      </w:r>
      <w:r>
        <w:rPr>
          <w:noProof/>
        </w:rPr>
      </w:r>
      <w:r>
        <w:rPr>
          <w:noProof/>
        </w:rPr>
        <w:fldChar w:fldCharType="separate"/>
      </w:r>
      <w:r>
        <w:rPr>
          <w:noProof/>
        </w:rPr>
        <w:t>23</w:t>
      </w:r>
      <w:r>
        <w:rPr>
          <w:noProof/>
        </w:rPr>
        <w:fldChar w:fldCharType="end"/>
      </w:r>
    </w:p>
    <w:p w14:paraId="4F335ECC" w14:textId="02097AD4"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Partial </w:t>
      </w:r>
      <w:r w:rsidRPr="00F271D6">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_Toc214959377 \h </w:instrText>
      </w:r>
      <w:r>
        <w:rPr>
          <w:noProof/>
        </w:rPr>
      </w:r>
      <w:r>
        <w:rPr>
          <w:noProof/>
        </w:rPr>
        <w:fldChar w:fldCharType="separate"/>
      </w:r>
      <w:r>
        <w:rPr>
          <w:noProof/>
        </w:rPr>
        <w:t>23</w:t>
      </w:r>
      <w:r>
        <w:rPr>
          <w:noProof/>
        </w:rPr>
        <w:fldChar w:fldCharType="end"/>
      </w:r>
    </w:p>
    <w:p w14:paraId="00C88FEE" w14:textId="3135A57C"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5.4</w:t>
      </w:r>
      <w:r w:rsidRPr="00F271D6">
        <w:rPr>
          <w:rFonts w:eastAsiaTheme="minorEastAsia"/>
          <w:noProof/>
          <w:lang w:eastAsia="zh-CN"/>
        </w:rPr>
        <w:t>.</w:t>
      </w:r>
      <w:r>
        <w:rPr>
          <w:noProof/>
        </w:rPr>
        <w:t>2.3.</w:t>
      </w:r>
      <w:r w:rsidRPr="00F271D6">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Updating an existing IMS session</w:t>
      </w:r>
      <w:r>
        <w:rPr>
          <w:noProof/>
        </w:rPr>
        <w:tab/>
      </w:r>
      <w:r>
        <w:rPr>
          <w:noProof/>
        </w:rPr>
        <w:fldChar w:fldCharType="begin"/>
      </w:r>
      <w:r>
        <w:rPr>
          <w:noProof/>
        </w:rPr>
        <w:instrText xml:space="preserve"> PAGEREF _Toc214959378 \h </w:instrText>
      </w:r>
      <w:r>
        <w:rPr>
          <w:noProof/>
        </w:rPr>
      </w:r>
      <w:r>
        <w:rPr>
          <w:noProof/>
        </w:rPr>
        <w:fldChar w:fldCharType="separate"/>
      </w:r>
      <w:r>
        <w:rPr>
          <w:noProof/>
        </w:rPr>
        <w:t>24</w:t>
      </w:r>
      <w:r>
        <w:rPr>
          <w:noProof/>
        </w:rPr>
        <w:fldChar w:fldCharType="end"/>
      </w:r>
    </w:p>
    <w:p w14:paraId="29464C71" w14:textId="78563F36"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_Toc214959379 \h </w:instrText>
      </w:r>
      <w:r>
        <w:rPr>
          <w:noProof/>
        </w:rPr>
      </w:r>
      <w:r>
        <w:rPr>
          <w:noProof/>
        </w:rPr>
        <w:fldChar w:fldCharType="separate"/>
      </w:r>
      <w:r>
        <w:rPr>
          <w:noProof/>
        </w:rPr>
        <w:t>24</w:t>
      </w:r>
      <w:r>
        <w:rPr>
          <w:noProof/>
        </w:rPr>
        <w:fldChar w:fldCharType="end"/>
      </w:r>
    </w:p>
    <w:p w14:paraId="08EF60A0" w14:textId="3CB39973"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_Toc214959380 \h </w:instrText>
      </w:r>
      <w:r>
        <w:rPr>
          <w:noProof/>
        </w:rPr>
      </w:r>
      <w:r>
        <w:rPr>
          <w:noProof/>
        </w:rPr>
        <w:fldChar w:fldCharType="separate"/>
      </w:r>
      <w:r>
        <w:rPr>
          <w:noProof/>
        </w:rPr>
        <w:t>24</w:t>
      </w:r>
      <w:r>
        <w:rPr>
          <w:noProof/>
        </w:rPr>
        <w:fldChar w:fldCharType="end"/>
      </w:r>
    </w:p>
    <w:p w14:paraId="625A835F" w14:textId="5447DFA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4</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Releasing an existing IMS Session</w:t>
      </w:r>
      <w:r>
        <w:rPr>
          <w:noProof/>
        </w:rPr>
        <w:tab/>
      </w:r>
      <w:r>
        <w:rPr>
          <w:noProof/>
        </w:rPr>
        <w:fldChar w:fldCharType="begin"/>
      </w:r>
      <w:r>
        <w:rPr>
          <w:noProof/>
        </w:rPr>
        <w:instrText xml:space="preserve"> PAGEREF _Toc214959381 \h </w:instrText>
      </w:r>
      <w:r>
        <w:rPr>
          <w:noProof/>
        </w:rPr>
      </w:r>
      <w:r>
        <w:rPr>
          <w:noProof/>
        </w:rPr>
        <w:fldChar w:fldCharType="separate"/>
      </w:r>
      <w:r>
        <w:rPr>
          <w:noProof/>
        </w:rPr>
        <w:t>25</w:t>
      </w:r>
      <w:r>
        <w:rPr>
          <w:noProof/>
        </w:rPr>
        <w:fldChar w:fldCharType="end"/>
      </w:r>
    </w:p>
    <w:p w14:paraId="456EC045" w14:textId="2D5772EB"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5.4.2.</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_Toc214959382 \h </w:instrText>
      </w:r>
      <w:r>
        <w:rPr>
          <w:noProof/>
        </w:rPr>
      </w:r>
      <w:r>
        <w:rPr>
          <w:noProof/>
        </w:rPr>
        <w:fldChar w:fldCharType="separate"/>
      </w:r>
      <w:r>
        <w:rPr>
          <w:noProof/>
        </w:rPr>
        <w:t>25</w:t>
      </w:r>
      <w:r>
        <w:rPr>
          <w:noProof/>
        </w:rPr>
        <w:fldChar w:fldCharType="end"/>
      </w:r>
    </w:p>
    <w:p w14:paraId="44D2F6AD" w14:textId="52B8D140"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5.4.2.</w:t>
      </w:r>
      <w:r w:rsidRPr="00F271D6">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_Toc214959383 \h </w:instrText>
      </w:r>
      <w:r>
        <w:rPr>
          <w:noProof/>
        </w:rPr>
      </w:r>
      <w:r>
        <w:rPr>
          <w:noProof/>
        </w:rPr>
        <w:fldChar w:fldCharType="separate"/>
      </w:r>
      <w:r>
        <w:rPr>
          <w:noProof/>
        </w:rPr>
        <w:t>25</w:t>
      </w:r>
      <w:r>
        <w:rPr>
          <w:noProof/>
        </w:rPr>
        <w:fldChar w:fldCharType="end"/>
      </w:r>
    </w:p>
    <w:p w14:paraId="6C4E1BFE" w14:textId="19CB5C8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5.4.2.</w:t>
      </w:r>
      <w:r w:rsidRPr="00F271D6">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Session Event</w:t>
      </w:r>
      <w:r>
        <w:rPr>
          <w:noProof/>
        </w:rPr>
        <w:tab/>
      </w:r>
      <w:r>
        <w:rPr>
          <w:noProof/>
        </w:rPr>
        <w:fldChar w:fldCharType="begin"/>
      </w:r>
      <w:r>
        <w:rPr>
          <w:noProof/>
        </w:rPr>
        <w:instrText xml:space="preserve"> PAGEREF _Toc214959384 \h </w:instrText>
      </w:r>
      <w:r>
        <w:rPr>
          <w:noProof/>
        </w:rPr>
      </w:r>
      <w:r>
        <w:rPr>
          <w:noProof/>
        </w:rPr>
        <w:fldChar w:fldCharType="separate"/>
      </w:r>
      <w:r>
        <w:rPr>
          <w:noProof/>
        </w:rPr>
        <w:t>25</w:t>
      </w:r>
      <w:r>
        <w:rPr>
          <w:noProof/>
        </w:rPr>
        <w:fldChar w:fldCharType="end"/>
      </w:r>
    </w:p>
    <w:p w14:paraId="0B94D49D" w14:textId="5D453D0D"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_Toc214959385 \h </w:instrText>
      </w:r>
      <w:r>
        <w:rPr>
          <w:noProof/>
        </w:rPr>
      </w:r>
      <w:r>
        <w:rPr>
          <w:noProof/>
        </w:rPr>
        <w:fldChar w:fldCharType="separate"/>
      </w:r>
      <w:r>
        <w:rPr>
          <w:noProof/>
        </w:rPr>
        <w:t>26</w:t>
      </w:r>
      <w:r>
        <w:rPr>
          <w:noProof/>
        </w:rPr>
        <w:fldChar w:fldCharType="end"/>
      </w:r>
    </w:p>
    <w:p w14:paraId="67AD4FE4" w14:textId="028E94AE"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_Toc214959386 \h </w:instrText>
      </w:r>
      <w:r>
        <w:rPr>
          <w:noProof/>
        </w:rPr>
      </w:r>
      <w:r>
        <w:rPr>
          <w:noProof/>
        </w:rPr>
        <w:fldChar w:fldCharType="separate"/>
      </w:r>
      <w:r>
        <w:rPr>
          <w:noProof/>
        </w:rPr>
        <w:t>26</w:t>
      </w:r>
      <w:r>
        <w:rPr>
          <w:noProof/>
        </w:rPr>
        <w:fldChar w:fldCharType="end"/>
      </w:r>
    </w:p>
    <w:p w14:paraId="7EDEDB41" w14:textId="6BFF664A"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_Toc214959387 \h </w:instrText>
      </w:r>
      <w:r>
        <w:rPr>
          <w:noProof/>
        </w:rPr>
      </w:r>
      <w:r>
        <w:rPr>
          <w:noProof/>
        </w:rPr>
        <w:fldChar w:fldCharType="separate"/>
      </w:r>
      <w:r>
        <w:rPr>
          <w:noProof/>
        </w:rPr>
        <w:t>26</w:t>
      </w:r>
      <w:r>
        <w:rPr>
          <w:noProof/>
        </w:rPr>
        <w:fldChar w:fldCharType="end"/>
      </w:r>
    </w:p>
    <w:p w14:paraId="468E4F5D" w14:textId="77522E4B"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_Toc214959388 \h </w:instrText>
      </w:r>
      <w:r>
        <w:rPr>
          <w:noProof/>
        </w:rPr>
      </w:r>
      <w:r>
        <w:rPr>
          <w:noProof/>
        </w:rPr>
        <w:fldChar w:fldCharType="separate"/>
      </w:r>
      <w:r>
        <w:rPr>
          <w:noProof/>
        </w:rPr>
        <w:t>26</w:t>
      </w:r>
      <w:r>
        <w:rPr>
          <w:noProof/>
        </w:rPr>
        <w:fldChar w:fldCharType="end"/>
      </w:r>
    </w:p>
    <w:p w14:paraId="5C877B46" w14:textId="35E71D99"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_Toc214959389 \h </w:instrText>
      </w:r>
      <w:r>
        <w:rPr>
          <w:noProof/>
        </w:rPr>
      </w:r>
      <w:r>
        <w:rPr>
          <w:noProof/>
        </w:rPr>
        <w:fldChar w:fldCharType="separate"/>
      </w:r>
      <w:r>
        <w:rPr>
          <w:noProof/>
        </w:rPr>
        <w:t>26</w:t>
      </w:r>
      <w:r>
        <w:rPr>
          <w:noProof/>
        </w:rPr>
        <w:fldChar w:fldCharType="end"/>
      </w:r>
    </w:p>
    <w:p w14:paraId="54911A20" w14:textId="5918585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_Toc214959390 \h </w:instrText>
      </w:r>
      <w:r>
        <w:rPr>
          <w:noProof/>
        </w:rPr>
      </w:r>
      <w:r>
        <w:rPr>
          <w:noProof/>
        </w:rPr>
        <w:fldChar w:fldCharType="separate"/>
      </w:r>
      <w:r>
        <w:rPr>
          <w:noProof/>
        </w:rPr>
        <w:t>26</w:t>
      </w:r>
      <w:r>
        <w:rPr>
          <w:noProof/>
        </w:rPr>
        <w:fldChar w:fldCharType="end"/>
      </w:r>
    </w:p>
    <w:p w14:paraId="5DA41477" w14:textId="70217FBC"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_Toc214959391 \h </w:instrText>
      </w:r>
      <w:r>
        <w:rPr>
          <w:noProof/>
        </w:rPr>
      </w:r>
      <w:r>
        <w:rPr>
          <w:noProof/>
        </w:rPr>
        <w:fldChar w:fldCharType="separate"/>
      </w:r>
      <w:r>
        <w:rPr>
          <w:noProof/>
        </w:rPr>
        <w:t>27</w:t>
      </w:r>
      <w:r>
        <w:rPr>
          <w:noProof/>
        </w:rPr>
        <w:fldChar w:fldCharType="end"/>
      </w:r>
    </w:p>
    <w:p w14:paraId="7AB20712" w14:textId="18EF52CE"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2.2.3</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_Toc214959392 \h </w:instrText>
      </w:r>
      <w:r>
        <w:rPr>
          <w:noProof/>
        </w:rPr>
      </w:r>
      <w:r>
        <w:rPr>
          <w:noProof/>
        </w:rPr>
        <w:fldChar w:fldCharType="separate"/>
      </w:r>
      <w:r>
        <w:rPr>
          <w:noProof/>
        </w:rPr>
        <w:t>27</w:t>
      </w:r>
      <w:r>
        <w:rPr>
          <w:noProof/>
        </w:rPr>
        <w:fldChar w:fldCharType="end"/>
      </w:r>
    </w:p>
    <w:p w14:paraId="1AC648AF" w14:textId="653AC184"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2.2.4</w:t>
      </w:r>
      <w:r>
        <w:rPr>
          <w:rFonts w:asciiTheme="minorHAnsi" w:eastAsiaTheme="minorEastAsia" w:hAnsiTheme="minorHAnsi" w:cstheme="minorBidi"/>
          <w:noProof/>
          <w:kern w:val="2"/>
          <w:sz w:val="24"/>
          <w:szCs w:val="24"/>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_Toc214959393 \h </w:instrText>
      </w:r>
      <w:r>
        <w:rPr>
          <w:noProof/>
        </w:rPr>
      </w:r>
      <w:r>
        <w:rPr>
          <w:noProof/>
        </w:rPr>
        <w:fldChar w:fldCharType="separate"/>
      </w:r>
      <w:r>
        <w:rPr>
          <w:noProof/>
        </w:rPr>
        <w:t>28</w:t>
      </w:r>
      <w:r>
        <w:rPr>
          <w:noProof/>
        </w:rPr>
        <w:fldChar w:fldCharType="end"/>
      </w:r>
    </w:p>
    <w:p w14:paraId="43DF20E4" w14:textId="28C6A0B4"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_Toc214959394 \h </w:instrText>
      </w:r>
      <w:r>
        <w:rPr>
          <w:noProof/>
        </w:rPr>
      </w:r>
      <w:r>
        <w:rPr>
          <w:noProof/>
        </w:rPr>
        <w:fldChar w:fldCharType="separate"/>
      </w:r>
      <w:r>
        <w:rPr>
          <w:noProof/>
        </w:rPr>
        <w:t>28</w:t>
      </w:r>
      <w:r>
        <w:rPr>
          <w:noProof/>
        </w:rPr>
        <w:fldChar w:fldCharType="end"/>
      </w:r>
    </w:p>
    <w:p w14:paraId="61FD90F6" w14:textId="686921D2"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_Toc214959395 \h </w:instrText>
      </w:r>
      <w:r>
        <w:rPr>
          <w:noProof/>
        </w:rPr>
      </w:r>
      <w:r>
        <w:rPr>
          <w:noProof/>
        </w:rPr>
        <w:fldChar w:fldCharType="separate"/>
      </w:r>
      <w:r>
        <w:rPr>
          <w:noProof/>
        </w:rPr>
        <w:t>28</w:t>
      </w:r>
      <w:r>
        <w:rPr>
          <w:noProof/>
        </w:rPr>
        <w:fldChar w:fldCharType="end"/>
      </w:r>
    </w:p>
    <w:p w14:paraId="57AF07CE" w14:textId="494D27F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_Toc214959396 \h </w:instrText>
      </w:r>
      <w:r>
        <w:rPr>
          <w:noProof/>
        </w:rPr>
      </w:r>
      <w:r>
        <w:rPr>
          <w:noProof/>
        </w:rPr>
        <w:fldChar w:fldCharType="separate"/>
      </w:r>
      <w:r>
        <w:rPr>
          <w:noProof/>
        </w:rPr>
        <w:t>28</w:t>
      </w:r>
      <w:r>
        <w:rPr>
          <w:noProof/>
        </w:rPr>
        <w:fldChar w:fldCharType="end"/>
      </w:r>
    </w:p>
    <w:p w14:paraId="70CB4CE3" w14:textId="0C1FA872"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_Toc214959397 \h </w:instrText>
      </w:r>
      <w:r>
        <w:rPr>
          <w:noProof/>
        </w:rPr>
      </w:r>
      <w:r>
        <w:rPr>
          <w:noProof/>
        </w:rPr>
        <w:fldChar w:fldCharType="separate"/>
      </w:r>
      <w:r>
        <w:rPr>
          <w:noProof/>
        </w:rPr>
        <w:t>29</w:t>
      </w:r>
      <w:r>
        <w:rPr>
          <w:noProof/>
        </w:rPr>
        <w:fldChar w:fldCharType="end"/>
      </w:r>
    </w:p>
    <w:p w14:paraId="4251A59D" w14:textId="1F6ACBC8"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5.</w:t>
      </w:r>
      <w:r w:rsidRPr="00F271D6">
        <w:rPr>
          <w:rFonts w:eastAsiaTheme="minorEastAsia"/>
          <w:noProof/>
          <w:lang w:eastAsia="zh-CN"/>
        </w:rPr>
        <w:t>5</w:t>
      </w:r>
      <w:r>
        <w:rPr>
          <w:noProof/>
        </w:rPr>
        <w:t>.2.</w:t>
      </w:r>
      <w:r w:rsidRPr="00F271D6">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_Toc214959398 \h </w:instrText>
      </w:r>
      <w:r>
        <w:rPr>
          <w:noProof/>
        </w:rPr>
      </w:r>
      <w:r>
        <w:rPr>
          <w:noProof/>
        </w:rPr>
        <w:fldChar w:fldCharType="separate"/>
      </w:r>
      <w:r>
        <w:rPr>
          <w:noProof/>
        </w:rPr>
        <w:t>29</w:t>
      </w:r>
      <w:r>
        <w:rPr>
          <w:noProof/>
        </w:rPr>
        <w:fldChar w:fldCharType="end"/>
      </w:r>
    </w:p>
    <w:p w14:paraId="514B4955" w14:textId="4B7BB35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w:t>
      </w:r>
      <w:r w:rsidRPr="00F271D6">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Event</w:t>
      </w:r>
      <w:r>
        <w:rPr>
          <w:noProof/>
        </w:rPr>
        <w:tab/>
      </w:r>
      <w:r>
        <w:rPr>
          <w:noProof/>
        </w:rPr>
        <w:fldChar w:fldCharType="begin"/>
      </w:r>
      <w:r>
        <w:rPr>
          <w:noProof/>
        </w:rPr>
        <w:instrText xml:space="preserve"> PAGEREF _Toc214959399 \h </w:instrText>
      </w:r>
      <w:r>
        <w:rPr>
          <w:noProof/>
        </w:rPr>
      </w:r>
      <w:r>
        <w:rPr>
          <w:noProof/>
        </w:rPr>
        <w:fldChar w:fldCharType="separate"/>
      </w:r>
      <w:r>
        <w:rPr>
          <w:noProof/>
        </w:rPr>
        <w:t>29</w:t>
      </w:r>
      <w:r>
        <w:rPr>
          <w:noProof/>
        </w:rPr>
        <w:fldChar w:fldCharType="end"/>
      </w:r>
    </w:p>
    <w:p w14:paraId="50491ECA" w14:textId="0315E76B"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Subscription</w:t>
      </w:r>
      <w:r w:rsidRPr="00F271D6">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_Toc214959400 \h </w:instrText>
      </w:r>
      <w:r>
        <w:rPr>
          <w:noProof/>
        </w:rPr>
      </w:r>
      <w:r>
        <w:rPr>
          <w:noProof/>
        </w:rPr>
        <w:fldChar w:fldCharType="separate"/>
      </w:r>
      <w:r>
        <w:rPr>
          <w:noProof/>
        </w:rPr>
        <w:t>29</w:t>
      </w:r>
      <w:r>
        <w:rPr>
          <w:noProof/>
        </w:rPr>
        <w:fldChar w:fldCharType="end"/>
      </w:r>
    </w:p>
    <w:p w14:paraId="202F0E37" w14:textId="268691A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w:t>
      </w:r>
      <w:r w:rsidRPr="00F271D6">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_Toc214959401 \h </w:instrText>
      </w:r>
      <w:r>
        <w:rPr>
          <w:noProof/>
        </w:rPr>
      </w:r>
      <w:r>
        <w:rPr>
          <w:noProof/>
        </w:rPr>
        <w:fldChar w:fldCharType="separate"/>
      </w:r>
      <w:r>
        <w:rPr>
          <w:noProof/>
        </w:rPr>
        <w:t>29</w:t>
      </w:r>
      <w:r>
        <w:rPr>
          <w:noProof/>
        </w:rPr>
        <w:fldChar w:fldCharType="end"/>
      </w:r>
    </w:p>
    <w:p w14:paraId="48411DDC" w14:textId="64DC4094"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5</w:t>
      </w:r>
      <w:r>
        <w:rPr>
          <w:noProof/>
        </w:rPr>
        <w:t>.2.</w:t>
      </w:r>
      <w:r w:rsidRPr="00F271D6">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_Toc214959402 \h </w:instrText>
      </w:r>
      <w:r>
        <w:rPr>
          <w:noProof/>
        </w:rPr>
      </w:r>
      <w:r>
        <w:rPr>
          <w:noProof/>
        </w:rPr>
        <w:fldChar w:fldCharType="separate"/>
      </w:r>
      <w:r>
        <w:rPr>
          <w:noProof/>
        </w:rPr>
        <w:t>30</w:t>
      </w:r>
      <w:r>
        <w:rPr>
          <w:noProof/>
        </w:rPr>
        <w:fldChar w:fldCharType="end"/>
      </w:r>
    </w:p>
    <w:p w14:paraId="05235E83" w14:textId="38717BD3"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_Toc214959403 \h </w:instrText>
      </w:r>
      <w:r>
        <w:rPr>
          <w:noProof/>
        </w:rPr>
      </w:r>
      <w:r>
        <w:rPr>
          <w:noProof/>
        </w:rPr>
        <w:fldChar w:fldCharType="separate"/>
      </w:r>
      <w:r>
        <w:rPr>
          <w:noProof/>
        </w:rPr>
        <w:t>30</w:t>
      </w:r>
      <w:r>
        <w:rPr>
          <w:noProof/>
        </w:rPr>
        <w:fldChar w:fldCharType="end"/>
      </w:r>
    </w:p>
    <w:p w14:paraId="38ED760C" w14:textId="6EB88435"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_Toc214959404 \h </w:instrText>
      </w:r>
      <w:r>
        <w:rPr>
          <w:noProof/>
        </w:rPr>
      </w:r>
      <w:r>
        <w:rPr>
          <w:noProof/>
        </w:rPr>
        <w:fldChar w:fldCharType="separate"/>
      </w:r>
      <w:r>
        <w:rPr>
          <w:noProof/>
        </w:rPr>
        <w:t>30</w:t>
      </w:r>
      <w:r>
        <w:rPr>
          <w:noProof/>
        </w:rPr>
        <w:fldChar w:fldCharType="end"/>
      </w:r>
    </w:p>
    <w:p w14:paraId="08D67584" w14:textId="2E24B5AC"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_Toc214959405 \h </w:instrText>
      </w:r>
      <w:r>
        <w:rPr>
          <w:noProof/>
        </w:rPr>
      </w:r>
      <w:r>
        <w:rPr>
          <w:noProof/>
        </w:rPr>
        <w:fldChar w:fldCharType="separate"/>
      </w:r>
      <w:r>
        <w:rPr>
          <w:noProof/>
        </w:rPr>
        <w:t>30</w:t>
      </w:r>
      <w:r>
        <w:rPr>
          <w:noProof/>
        </w:rPr>
        <w:fldChar w:fldCharType="end"/>
      </w:r>
    </w:p>
    <w:p w14:paraId="2667038D" w14:textId="0FE7C646"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_Toc214959406 \h </w:instrText>
      </w:r>
      <w:r>
        <w:rPr>
          <w:noProof/>
        </w:rPr>
      </w:r>
      <w:r>
        <w:rPr>
          <w:noProof/>
        </w:rPr>
        <w:fldChar w:fldCharType="separate"/>
      </w:r>
      <w:r>
        <w:rPr>
          <w:noProof/>
        </w:rPr>
        <w:t>30</w:t>
      </w:r>
      <w:r>
        <w:rPr>
          <w:noProof/>
        </w:rPr>
        <w:fldChar w:fldCharType="end"/>
      </w:r>
    </w:p>
    <w:p w14:paraId="58FFED58" w14:textId="36776C61"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_Toc214959407 \h </w:instrText>
      </w:r>
      <w:r>
        <w:rPr>
          <w:noProof/>
        </w:rPr>
      </w:r>
      <w:r>
        <w:rPr>
          <w:noProof/>
        </w:rPr>
        <w:fldChar w:fldCharType="separate"/>
      </w:r>
      <w:r>
        <w:rPr>
          <w:noProof/>
        </w:rPr>
        <w:t>31</w:t>
      </w:r>
      <w:r>
        <w:rPr>
          <w:noProof/>
        </w:rPr>
        <w:fldChar w:fldCharType="end"/>
      </w:r>
    </w:p>
    <w:p w14:paraId="6D4140DA" w14:textId="05154C62"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_Toc214959408 \h </w:instrText>
      </w:r>
      <w:r>
        <w:rPr>
          <w:noProof/>
        </w:rPr>
      </w:r>
      <w:r>
        <w:rPr>
          <w:noProof/>
        </w:rPr>
        <w:fldChar w:fldCharType="separate"/>
      </w:r>
      <w:r>
        <w:rPr>
          <w:noProof/>
        </w:rPr>
        <w:t>31</w:t>
      </w:r>
      <w:r>
        <w:rPr>
          <w:noProof/>
        </w:rPr>
        <w:fldChar w:fldCharType="end"/>
      </w:r>
    </w:p>
    <w:p w14:paraId="7B61DD02" w14:textId="7135C0A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_Toc214959409 \h </w:instrText>
      </w:r>
      <w:r>
        <w:rPr>
          <w:noProof/>
        </w:rPr>
      </w:r>
      <w:r>
        <w:rPr>
          <w:noProof/>
        </w:rPr>
        <w:fldChar w:fldCharType="separate"/>
      </w:r>
      <w:r>
        <w:rPr>
          <w:noProof/>
        </w:rPr>
        <w:t>31</w:t>
      </w:r>
      <w:r>
        <w:rPr>
          <w:noProof/>
        </w:rPr>
        <w:fldChar w:fldCharType="end"/>
      </w:r>
    </w:p>
    <w:p w14:paraId="746892A1" w14:textId="7FFB8559"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_Toc214959410 \h </w:instrText>
      </w:r>
      <w:r>
        <w:rPr>
          <w:noProof/>
        </w:rPr>
      </w:r>
      <w:r>
        <w:rPr>
          <w:noProof/>
        </w:rPr>
        <w:fldChar w:fldCharType="separate"/>
      </w:r>
      <w:r>
        <w:rPr>
          <w:noProof/>
        </w:rPr>
        <w:t>31</w:t>
      </w:r>
      <w:r>
        <w:rPr>
          <w:noProof/>
        </w:rPr>
        <w:fldChar w:fldCharType="end"/>
      </w:r>
    </w:p>
    <w:p w14:paraId="6ACE22E5" w14:textId="46F78F83"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_Toc214959411 \h </w:instrText>
      </w:r>
      <w:r>
        <w:rPr>
          <w:noProof/>
        </w:rPr>
      </w:r>
      <w:r>
        <w:rPr>
          <w:noProof/>
        </w:rPr>
        <w:fldChar w:fldCharType="separate"/>
      </w:r>
      <w:r>
        <w:rPr>
          <w:noProof/>
        </w:rPr>
        <w:t>31</w:t>
      </w:r>
      <w:r>
        <w:rPr>
          <w:noProof/>
        </w:rPr>
        <w:fldChar w:fldCharType="end"/>
      </w:r>
    </w:p>
    <w:p w14:paraId="011DA780" w14:textId="75384DF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_Toc214959412 \h </w:instrText>
      </w:r>
      <w:r>
        <w:rPr>
          <w:noProof/>
        </w:rPr>
      </w:r>
      <w:r>
        <w:rPr>
          <w:noProof/>
        </w:rPr>
        <w:fldChar w:fldCharType="separate"/>
      </w:r>
      <w:r>
        <w:rPr>
          <w:noProof/>
        </w:rPr>
        <w:t>31</w:t>
      </w:r>
      <w:r>
        <w:rPr>
          <w:noProof/>
        </w:rPr>
        <w:fldChar w:fldCharType="end"/>
      </w:r>
    </w:p>
    <w:p w14:paraId="69AF9A29" w14:textId="04B3439B"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_Toc214959413 \h </w:instrText>
      </w:r>
      <w:r>
        <w:rPr>
          <w:noProof/>
        </w:rPr>
      </w:r>
      <w:r>
        <w:rPr>
          <w:noProof/>
        </w:rPr>
        <w:fldChar w:fldCharType="separate"/>
      </w:r>
      <w:r>
        <w:rPr>
          <w:noProof/>
        </w:rPr>
        <w:t>32</w:t>
      </w:r>
      <w:r>
        <w:rPr>
          <w:noProof/>
        </w:rPr>
        <w:fldChar w:fldCharType="end"/>
      </w:r>
    </w:p>
    <w:p w14:paraId="10BA0DBC" w14:textId="53857A37"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_Toc214959414 \h </w:instrText>
      </w:r>
      <w:r>
        <w:rPr>
          <w:noProof/>
        </w:rPr>
      </w:r>
      <w:r>
        <w:rPr>
          <w:noProof/>
        </w:rPr>
        <w:fldChar w:fldCharType="separate"/>
      </w:r>
      <w:r>
        <w:rPr>
          <w:noProof/>
        </w:rPr>
        <w:t>32</w:t>
      </w:r>
      <w:r>
        <w:rPr>
          <w:noProof/>
        </w:rPr>
        <w:fldChar w:fldCharType="end"/>
      </w:r>
    </w:p>
    <w:p w14:paraId="4CADA762" w14:textId="39C7DBD2"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F271D6">
        <w:rPr>
          <w:rFonts w:eastAsiaTheme="minorEastAsia"/>
          <w:noProof/>
          <w:lang w:eastAsia="zh-CN"/>
        </w:rPr>
        <w:t>6</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_Toc214959415 \h </w:instrText>
      </w:r>
      <w:r>
        <w:rPr>
          <w:noProof/>
        </w:rPr>
      </w:r>
      <w:r>
        <w:rPr>
          <w:noProof/>
        </w:rPr>
        <w:fldChar w:fldCharType="separate"/>
      </w:r>
      <w:r>
        <w:rPr>
          <w:noProof/>
        </w:rPr>
        <w:t>32</w:t>
      </w:r>
      <w:r>
        <w:rPr>
          <w:noProof/>
        </w:rPr>
        <w:fldChar w:fldCharType="end"/>
      </w:r>
    </w:p>
    <w:p w14:paraId="3CFB3C62" w14:textId="5E75BAB6"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_Toc214959416 \h </w:instrText>
      </w:r>
      <w:r>
        <w:rPr>
          <w:noProof/>
        </w:rPr>
      </w:r>
      <w:r>
        <w:rPr>
          <w:noProof/>
        </w:rPr>
        <w:fldChar w:fldCharType="separate"/>
      </w:r>
      <w:r>
        <w:rPr>
          <w:noProof/>
        </w:rPr>
        <w:t>32</w:t>
      </w:r>
      <w:r>
        <w:rPr>
          <w:noProof/>
        </w:rPr>
        <w:fldChar w:fldCharType="end"/>
      </w:r>
    </w:p>
    <w:p w14:paraId="0D485704" w14:textId="4864D292"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_Toc214959417 \h </w:instrText>
      </w:r>
      <w:r>
        <w:rPr>
          <w:noProof/>
        </w:rPr>
      </w:r>
      <w:r>
        <w:rPr>
          <w:noProof/>
        </w:rPr>
        <w:fldChar w:fldCharType="separate"/>
      </w:r>
      <w:r>
        <w:rPr>
          <w:noProof/>
        </w:rPr>
        <w:t>32</w:t>
      </w:r>
      <w:r>
        <w:rPr>
          <w:noProof/>
        </w:rPr>
        <w:fldChar w:fldCharType="end"/>
      </w:r>
    </w:p>
    <w:p w14:paraId="2B3EFF02" w14:textId="14F6A241"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_Toc214959418 \h </w:instrText>
      </w:r>
      <w:r>
        <w:rPr>
          <w:noProof/>
        </w:rPr>
      </w:r>
      <w:r>
        <w:rPr>
          <w:noProof/>
        </w:rPr>
        <w:fldChar w:fldCharType="separate"/>
      </w:r>
      <w:r>
        <w:rPr>
          <w:noProof/>
        </w:rPr>
        <w:t>32</w:t>
      </w:r>
      <w:r>
        <w:rPr>
          <w:noProof/>
        </w:rPr>
        <w:fldChar w:fldCharType="end"/>
      </w:r>
    </w:p>
    <w:p w14:paraId="2AC9BF4D" w14:textId="32B4E694"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_Toc214959419 \h </w:instrText>
      </w:r>
      <w:r>
        <w:rPr>
          <w:noProof/>
        </w:rPr>
      </w:r>
      <w:r>
        <w:rPr>
          <w:noProof/>
        </w:rPr>
        <w:fldChar w:fldCharType="separate"/>
      </w:r>
      <w:r>
        <w:rPr>
          <w:noProof/>
        </w:rPr>
        <w:t>33</w:t>
      </w:r>
      <w:r>
        <w:rPr>
          <w:noProof/>
        </w:rPr>
        <w:fldChar w:fldCharType="end"/>
      </w:r>
    </w:p>
    <w:p w14:paraId="18BCC311" w14:textId="1E0997A9"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_Toc214959420 \h </w:instrText>
      </w:r>
      <w:r>
        <w:rPr>
          <w:noProof/>
        </w:rPr>
      </w:r>
      <w:r>
        <w:rPr>
          <w:noProof/>
        </w:rPr>
        <w:fldChar w:fldCharType="separate"/>
      </w:r>
      <w:r>
        <w:rPr>
          <w:noProof/>
        </w:rPr>
        <w:t>33</w:t>
      </w:r>
      <w:r>
        <w:rPr>
          <w:noProof/>
        </w:rPr>
        <w:fldChar w:fldCharType="end"/>
      </w:r>
    </w:p>
    <w:p w14:paraId="1C9431B4" w14:textId="7268DCB6"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_Toc214959421 \h </w:instrText>
      </w:r>
      <w:r>
        <w:rPr>
          <w:noProof/>
        </w:rPr>
      </w:r>
      <w:r>
        <w:rPr>
          <w:noProof/>
        </w:rPr>
        <w:fldChar w:fldCharType="separate"/>
      </w:r>
      <w:r>
        <w:rPr>
          <w:noProof/>
        </w:rPr>
        <w:t>33</w:t>
      </w:r>
      <w:r>
        <w:rPr>
          <w:noProof/>
        </w:rPr>
        <w:fldChar w:fldCharType="end"/>
      </w:r>
    </w:p>
    <w:p w14:paraId="7C4387A6" w14:textId="5577CA31"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_Toc214959422 \h </w:instrText>
      </w:r>
      <w:r>
        <w:rPr>
          <w:noProof/>
        </w:rPr>
      </w:r>
      <w:r>
        <w:rPr>
          <w:noProof/>
        </w:rPr>
        <w:fldChar w:fldCharType="separate"/>
      </w:r>
      <w:r>
        <w:rPr>
          <w:noProof/>
        </w:rPr>
        <w:t>33</w:t>
      </w:r>
      <w:r>
        <w:rPr>
          <w:noProof/>
        </w:rPr>
        <w:fldChar w:fldCharType="end"/>
      </w:r>
    </w:p>
    <w:p w14:paraId="45B7F386" w14:textId="322769CB"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_Toc214959423 \h </w:instrText>
      </w:r>
      <w:r>
        <w:rPr>
          <w:noProof/>
        </w:rPr>
      </w:r>
      <w:r>
        <w:rPr>
          <w:noProof/>
        </w:rPr>
        <w:fldChar w:fldCharType="separate"/>
      </w:r>
      <w:r>
        <w:rPr>
          <w:noProof/>
        </w:rPr>
        <w:t>33</w:t>
      </w:r>
      <w:r>
        <w:rPr>
          <w:noProof/>
        </w:rPr>
        <w:fldChar w:fldCharType="end"/>
      </w:r>
    </w:p>
    <w:p w14:paraId="3D063E36" w14:textId="36451187"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_Toc214959424 \h </w:instrText>
      </w:r>
      <w:r>
        <w:rPr>
          <w:noProof/>
        </w:rPr>
      </w:r>
      <w:r>
        <w:rPr>
          <w:noProof/>
        </w:rPr>
        <w:fldChar w:fldCharType="separate"/>
      </w:r>
      <w:r>
        <w:rPr>
          <w:noProof/>
        </w:rPr>
        <w:t>33</w:t>
      </w:r>
      <w:r>
        <w:rPr>
          <w:noProof/>
        </w:rPr>
        <w:fldChar w:fldCharType="end"/>
      </w:r>
    </w:p>
    <w:p w14:paraId="338D71FD" w14:textId="26B05B43"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_Toc214959425 \h </w:instrText>
      </w:r>
      <w:r>
        <w:rPr>
          <w:noProof/>
        </w:rPr>
      </w:r>
      <w:r>
        <w:rPr>
          <w:noProof/>
        </w:rPr>
        <w:fldChar w:fldCharType="separate"/>
      </w:r>
      <w:r>
        <w:rPr>
          <w:noProof/>
        </w:rPr>
        <w:t>33</w:t>
      </w:r>
      <w:r>
        <w:rPr>
          <w:noProof/>
        </w:rPr>
        <w:fldChar w:fldCharType="end"/>
      </w:r>
    </w:p>
    <w:p w14:paraId="545ABE9E" w14:textId="4B3FFE4E"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_Toc214959426 \h </w:instrText>
      </w:r>
      <w:r>
        <w:rPr>
          <w:noProof/>
        </w:rPr>
      </w:r>
      <w:r>
        <w:rPr>
          <w:noProof/>
        </w:rPr>
        <w:fldChar w:fldCharType="separate"/>
      </w:r>
      <w:r>
        <w:rPr>
          <w:noProof/>
        </w:rPr>
        <w:t>33</w:t>
      </w:r>
      <w:r>
        <w:rPr>
          <w:noProof/>
        </w:rPr>
        <w:fldChar w:fldCharType="end"/>
      </w:r>
    </w:p>
    <w:p w14:paraId="384F86B8" w14:textId="6CBFA5B5"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_Toc214959427 \h </w:instrText>
      </w:r>
      <w:r>
        <w:rPr>
          <w:noProof/>
        </w:rPr>
      </w:r>
      <w:r>
        <w:rPr>
          <w:noProof/>
        </w:rPr>
        <w:fldChar w:fldCharType="separate"/>
      </w:r>
      <w:r>
        <w:rPr>
          <w:noProof/>
        </w:rPr>
        <w:t>34</w:t>
      </w:r>
      <w:r>
        <w:rPr>
          <w:noProof/>
        </w:rPr>
        <w:fldChar w:fldCharType="end"/>
      </w:r>
    </w:p>
    <w:p w14:paraId="5DF01A15" w14:textId="660A6B5F"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_Toc214959428 \h </w:instrText>
      </w:r>
      <w:r>
        <w:rPr>
          <w:noProof/>
        </w:rPr>
      </w:r>
      <w:r>
        <w:rPr>
          <w:noProof/>
        </w:rPr>
        <w:fldChar w:fldCharType="separate"/>
      </w:r>
      <w:r>
        <w:rPr>
          <w:noProof/>
        </w:rPr>
        <w:t>34</w:t>
      </w:r>
      <w:r>
        <w:rPr>
          <w:noProof/>
        </w:rPr>
        <w:fldChar w:fldCharType="end"/>
      </w:r>
    </w:p>
    <w:p w14:paraId="5F257E47" w14:textId="210E4514"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_Toc214959429 \h </w:instrText>
      </w:r>
      <w:r>
        <w:rPr>
          <w:noProof/>
        </w:rPr>
      </w:r>
      <w:r>
        <w:rPr>
          <w:noProof/>
        </w:rPr>
        <w:fldChar w:fldCharType="separate"/>
      </w:r>
      <w:r>
        <w:rPr>
          <w:noProof/>
        </w:rPr>
        <w:t>34</w:t>
      </w:r>
      <w:r>
        <w:rPr>
          <w:noProof/>
        </w:rPr>
        <w:fldChar w:fldCharType="end"/>
      </w:r>
    </w:p>
    <w:p w14:paraId="3C6A6427" w14:textId="4161C8A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_Toc214959430 \h </w:instrText>
      </w:r>
      <w:r>
        <w:rPr>
          <w:noProof/>
        </w:rPr>
      </w:r>
      <w:r>
        <w:rPr>
          <w:noProof/>
        </w:rPr>
        <w:fldChar w:fldCharType="separate"/>
      </w:r>
      <w:r>
        <w:rPr>
          <w:noProof/>
        </w:rPr>
        <w:t>34</w:t>
      </w:r>
      <w:r>
        <w:rPr>
          <w:noProof/>
        </w:rPr>
        <w:fldChar w:fldCharType="end"/>
      </w:r>
    </w:p>
    <w:p w14:paraId="5890F765" w14:textId="6499A7BB"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_Toc214959431 \h </w:instrText>
      </w:r>
      <w:r>
        <w:rPr>
          <w:noProof/>
        </w:rPr>
      </w:r>
      <w:r>
        <w:rPr>
          <w:noProof/>
        </w:rPr>
        <w:fldChar w:fldCharType="separate"/>
      </w:r>
      <w:r>
        <w:rPr>
          <w:noProof/>
        </w:rPr>
        <w:t>34</w:t>
      </w:r>
      <w:r>
        <w:rPr>
          <w:noProof/>
        </w:rPr>
        <w:fldChar w:fldCharType="end"/>
      </w:r>
    </w:p>
    <w:p w14:paraId="4C6FC59E" w14:textId="10E9F5A6"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_Toc214959432 \h </w:instrText>
      </w:r>
      <w:r>
        <w:rPr>
          <w:noProof/>
        </w:rPr>
      </w:r>
      <w:r>
        <w:rPr>
          <w:noProof/>
        </w:rPr>
        <w:fldChar w:fldCharType="separate"/>
      </w:r>
      <w:r>
        <w:rPr>
          <w:noProof/>
        </w:rPr>
        <w:t>35</w:t>
      </w:r>
      <w:r>
        <w:rPr>
          <w:noProof/>
        </w:rPr>
        <w:fldChar w:fldCharType="end"/>
      </w:r>
    </w:p>
    <w:p w14:paraId="76FD15C3" w14:textId="5697A0F3"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_Toc214959433 \h </w:instrText>
      </w:r>
      <w:r>
        <w:rPr>
          <w:noProof/>
        </w:rPr>
      </w:r>
      <w:r>
        <w:rPr>
          <w:noProof/>
        </w:rPr>
        <w:fldChar w:fldCharType="separate"/>
      </w:r>
      <w:r>
        <w:rPr>
          <w:noProof/>
        </w:rPr>
        <w:t>35</w:t>
      </w:r>
      <w:r>
        <w:rPr>
          <w:noProof/>
        </w:rPr>
        <w:fldChar w:fldCharType="end"/>
      </w:r>
    </w:p>
    <w:p w14:paraId="6638D219" w14:textId="1CE2060D"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_Toc214959434 \h </w:instrText>
      </w:r>
      <w:r>
        <w:rPr>
          <w:noProof/>
        </w:rPr>
      </w:r>
      <w:r>
        <w:rPr>
          <w:noProof/>
        </w:rPr>
        <w:fldChar w:fldCharType="separate"/>
      </w:r>
      <w:r>
        <w:rPr>
          <w:noProof/>
        </w:rPr>
        <w:t>35</w:t>
      </w:r>
      <w:r>
        <w:rPr>
          <w:noProof/>
        </w:rPr>
        <w:fldChar w:fldCharType="end"/>
      </w:r>
    </w:p>
    <w:p w14:paraId="2CE0F774" w14:textId="2598900A"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_Toc214959435 \h </w:instrText>
      </w:r>
      <w:r>
        <w:rPr>
          <w:noProof/>
        </w:rPr>
      </w:r>
      <w:r>
        <w:rPr>
          <w:noProof/>
        </w:rPr>
        <w:fldChar w:fldCharType="separate"/>
      </w:r>
      <w:r>
        <w:rPr>
          <w:noProof/>
        </w:rPr>
        <w:t>35</w:t>
      </w:r>
      <w:r>
        <w:rPr>
          <w:noProof/>
        </w:rPr>
        <w:fldChar w:fldCharType="end"/>
      </w:r>
    </w:p>
    <w:p w14:paraId="4D81E5F8" w14:textId="27765AB3"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_Toc214959436 \h </w:instrText>
      </w:r>
      <w:r>
        <w:rPr>
          <w:noProof/>
        </w:rPr>
      </w:r>
      <w:r>
        <w:rPr>
          <w:noProof/>
        </w:rPr>
        <w:fldChar w:fldCharType="separate"/>
      </w:r>
      <w:r>
        <w:rPr>
          <w:noProof/>
        </w:rPr>
        <w:t>35</w:t>
      </w:r>
      <w:r>
        <w:rPr>
          <w:noProof/>
        </w:rPr>
        <w:fldChar w:fldCharType="end"/>
      </w:r>
    </w:p>
    <w:p w14:paraId="0B604A37" w14:textId="5CCF0FB8"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_Toc214959437 \h </w:instrText>
      </w:r>
      <w:r>
        <w:rPr>
          <w:noProof/>
        </w:rPr>
      </w:r>
      <w:r>
        <w:rPr>
          <w:noProof/>
        </w:rPr>
        <w:fldChar w:fldCharType="separate"/>
      </w:r>
      <w:r>
        <w:rPr>
          <w:noProof/>
        </w:rPr>
        <w:t>35</w:t>
      </w:r>
      <w:r>
        <w:rPr>
          <w:noProof/>
        </w:rPr>
        <w:fldChar w:fldCharType="end"/>
      </w:r>
    </w:p>
    <w:p w14:paraId="080BE1C5" w14:textId="67199E8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_Toc214959438 \h </w:instrText>
      </w:r>
      <w:r>
        <w:rPr>
          <w:noProof/>
        </w:rPr>
      </w:r>
      <w:r>
        <w:rPr>
          <w:noProof/>
        </w:rPr>
        <w:fldChar w:fldCharType="separate"/>
      </w:r>
      <w:r>
        <w:rPr>
          <w:noProof/>
        </w:rPr>
        <w:t>35</w:t>
      </w:r>
      <w:r>
        <w:rPr>
          <w:noProof/>
        </w:rPr>
        <w:fldChar w:fldCharType="end"/>
      </w:r>
    </w:p>
    <w:p w14:paraId="4AE10879" w14:textId="19229900"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_Toc214959439 \h </w:instrText>
      </w:r>
      <w:r>
        <w:rPr>
          <w:noProof/>
        </w:rPr>
      </w:r>
      <w:r>
        <w:rPr>
          <w:noProof/>
        </w:rPr>
        <w:fldChar w:fldCharType="separate"/>
      </w:r>
      <w:r>
        <w:rPr>
          <w:noProof/>
        </w:rPr>
        <w:t>36</w:t>
      </w:r>
      <w:r>
        <w:rPr>
          <w:noProof/>
        </w:rPr>
        <w:fldChar w:fldCharType="end"/>
      </w:r>
    </w:p>
    <w:p w14:paraId="360EF5DB" w14:textId="3E9B6B6F"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_Toc214959440 \h </w:instrText>
      </w:r>
      <w:r>
        <w:rPr>
          <w:noProof/>
        </w:rPr>
      </w:r>
      <w:r>
        <w:rPr>
          <w:noProof/>
        </w:rPr>
        <w:fldChar w:fldCharType="separate"/>
      </w:r>
      <w:r>
        <w:rPr>
          <w:noProof/>
        </w:rPr>
        <w:t>36</w:t>
      </w:r>
      <w:r>
        <w:rPr>
          <w:noProof/>
        </w:rPr>
        <w:fldChar w:fldCharType="end"/>
      </w:r>
    </w:p>
    <w:p w14:paraId="76FA9B9C" w14:textId="0F3D172F"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Structured data types</w:t>
      </w:r>
      <w:r>
        <w:rPr>
          <w:noProof/>
        </w:rPr>
        <w:tab/>
      </w:r>
      <w:r>
        <w:rPr>
          <w:noProof/>
        </w:rPr>
        <w:fldChar w:fldCharType="begin"/>
      </w:r>
      <w:r>
        <w:rPr>
          <w:noProof/>
        </w:rPr>
        <w:instrText xml:space="preserve"> PAGEREF _Toc214959441 \h </w:instrText>
      </w:r>
      <w:r>
        <w:rPr>
          <w:noProof/>
        </w:rPr>
      </w:r>
      <w:r>
        <w:rPr>
          <w:noProof/>
        </w:rPr>
        <w:fldChar w:fldCharType="separate"/>
      </w:r>
      <w:r>
        <w:rPr>
          <w:noProof/>
        </w:rPr>
        <w:t>37</w:t>
      </w:r>
      <w:r>
        <w:rPr>
          <w:noProof/>
        </w:rPr>
        <w:fldChar w:fldCharType="end"/>
      </w:r>
    </w:p>
    <w:p w14:paraId="0730B3B3" w14:textId="1B6271A7"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_Toc214959442 \h </w:instrText>
      </w:r>
      <w:r>
        <w:rPr>
          <w:noProof/>
        </w:rPr>
      </w:r>
      <w:r>
        <w:rPr>
          <w:noProof/>
        </w:rPr>
        <w:fldChar w:fldCharType="separate"/>
      </w:r>
      <w:r>
        <w:rPr>
          <w:noProof/>
        </w:rPr>
        <w:t>37</w:t>
      </w:r>
      <w:r>
        <w:rPr>
          <w:noProof/>
        </w:rPr>
        <w:fldChar w:fldCharType="end"/>
      </w:r>
    </w:p>
    <w:p w14:paraId="726A8F99" w14:textId="110BC63C"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_Toc214959443 \h </w:instrText>
      </w:r>
      <w:r>
        <w:rPr>
          <w:noProof/>
        </w:rPr>
      </w:r>
      <w:r>
        <w:rPr>
          <w:noProof/>
        </w:rPr>
        <w:fldChar w:fldCharType="separate"/>
      </w:r>
      <w:r>
        <w:rPr>
          <w:noProof/>
        </w:rPr>
        <w:t>38</w:t>
      </w:r>
      <w:r>
        <w:rPr>
          <w:noProof/>
        </w:rPr>
        <w:fldChar w:fldCharType="end"/>
      </w:r>
    </w:p>
    <w:p w14:paraId="7D13DBE9" w14:textId="76C51C72"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_Toc214959444 \h </w:instrText>
      </w:r>
      <w:r>
        <w:rPr>
          <w:noProof/>
        </w:rPr>
      </w:r>
      <w:r>
        <w:rPr>
          <w:noProof/>
        </w:rPr>
        <w:fldChar w:fldCharType="separate"/>
      </w:r>
      <w:r>
        <w:rPr>
          <w:noProof/>
        </w:rPr>
        <w:t>39</w:t>
      </w:r>
      <w:r>
        <w:rPr>
          <w:noProof/>
        </w:rPr>
        <w:fldChar w:fldCharType="end"/>
      </w:r>
    </w:p>
    <w:p w14:paraId="7DE8793E" w14:textId="1437F7D3"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_Toc214959445 \h </w:instrText>
      </w:r>
      <w:r>
        <w:rPr>
          <w:noProof/>
        </w:rPr>
      </w:r>
      <w:r>
        <w:rPr>
          <w:noProof/>
        </w:rPr>
        <w:fldChar w:fldCharType="separate"/>
      </w:r>
      <w:r>
        <w:rPr>
          <w:noProof/>
        </w:rPr>
        <w:t>39</w:t>
      </w:r>
      <w:r>
        <w:rPr>
          <w:noProof/>
        </w:rPr>
        <w:fldChar w:fldCharType="end"/>
      </w:r>
    </w:p>
    <w:p w14:paraId="5A804C9D" w14:textId="098C6931"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_Toc214959446 \h </w:instrText>
      </w:r>
      <w:r>
        <w:rPr>
          <w:noProof/>
        </w:rPr>
      </w:r>
      <w:r>
        <w:rPr>
          <w:noProof/>
        </w:rPr>
        <w:fldChar w:fldCharType="separate"/>
      </w:r>
      <w:r>
        <w:rPr>
          <w:noProof/>
        </w:rPr>
        <w:t>40</w:t>
      </w:r>
      <w:r>
        <w:rPr>
          <w:noProof/>
        </w:rPr>
        <w:fldChar w:fldCharType="end"/>
      </w:r>
    </w:p>
    <w:p w14:paraId="0707FE14" w14:textId="6B0FA21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DcMediaSpec</w:t>
      </w:r>
      <w:r>
        <w:rPr>
          <w:noProof/>
        </w:rPr>
        <w:tab/>
      </w:r>
      <w:r>
        <w:rPr>
          <w:noProof/>
        </w:rPr>
        <w:fldChar w:fldCharType="begin"/>
      </w:r>
      <w:r>
        <w:rPr>
          <w:noProof/>
        </w:rPr>
        <w:instrText xml:space="preserve"> PAGEREF _Toc214959447 \h </w:instrText>
      </w:r>
      <w:r>
        <w:rPr>
          <w:noProof/>
        </w:rPr>
      </w:r>
      <w:r>
        <w:rPr>
          <w:noProof/>
        </w:rPr>
        <w:fldChar w:fldCharType="separate"/>
      </w:r>
      <w:r>
        <w:rPr>
          <w:noProof/>
        </w:rPr>
        <w:t>41</w:t>
      </w:r>
      <w:r>
        <w:rPr>
          <w:noProof/>
        </w:rPr>
        <w:fldChar w:fldCharType="end"/>
      </w:r>
    </w:p>
    <w:p w14:paraId="58AAECFA" w14:textId="6586CA5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_Toc214959448 \h </w:instrText>
      </w:r>
      <w:r>
        <w:rPr>
          <w:noProof/>
        </w:rPr>
      </w:r>
      <w:r>
        <w:rPr>
          <w:noProof/>
        </w:rPr>
        <w:fldChar w:fldCharType="separate"/>
      </w:r>
      <w:r>
        <w:rPr>
          <w:noProof/>
        </w:rPr>
        <w:t>41</w:t>
      </w:r>
      <w:r>
        <w:rPr>
          <w:noProof/>
        </w:rPr>
        <w:fldChar w:fldCharType="end"/>
      </w:r>
    </w:p>
    <w:p w14:paraId="30521700" w14:textId="32240032"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Simple data types and enumerations</w:t>
      </w:r>
      <w:r>
        <w:rPr>
          <w:noProof/>
        </w:rPr>
        <w:tab/>
      </w:r>
      <w:r>
        <w:rPr>
          <w:noProof/>
        </w:rPr>
        <w:fldChar w:fldCharType="begin"/>
      </w:r>
      <w:r>
        <w:rPr>
          <w:noProof/>
        </w:rPr>
        <w:instrText xml:space="preserve"> PAGEREF _Toc214959449 \h </w:instrText>
      </w:r>
      <w:r>
        <w:rPr>
          <w:noProof/>
        </w:rPr>
      </w:r>
      <w:r>
        <w:rPr>
          <w:noProof/>
        </w:rPr>
        <w:fldChar w:fldCharType="separate"/>
      </w:r>
      <w:r>
        <w:rPr>
          <w:noProof/>
        </w:rPr>
        <w:t>42</w:t>
      </w:r>
      <w:r>
        <w:rPr>
          <w:noProof/>
        </w:rPr>
        <w:fldChar w:fldCharType="end"/>
      </w:r>
    </w:p>
    <w:p w14:paraId="58492F38" w14:textId="65B15378"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_Toc214959450 \h </w:instrText>
      </w:r>
      <w:r>
        <w:rPr>
          <w:noProof/>
        </w:rPr>
      </w:r>
      <w:r>
        <w:rPr>
          <w:noProof/>
        </w:rPr>
        <w:fldChar w:fldCharType="separate"/>
      </w:r>
      <w:r>
        <w:rPr>
          <w:noProof/>
        </w:rPr>
        <w:t>42</w:t>
      </w:r>
      <w:r>
        <w:rPr>
          <w:noProof/>
        </w:rPr>
        <w:fldChar w:fldCharType="end"/>
      </w:r>
    </w:p>
    <w:p w14:paraId="0AA5577B" w14:textId="3ADCE410"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_Toc214959451 \h </w:instrText>
      </w:r>
      <w:r>
        <w:rPr>
          <w:noProof/>
        </w:rPr>
      </w:r>
      <w:r>
        <w:rPr>
          <w:noProof/>
        </w:rPr>
        <w:fldChar w:fldCharType="separate"/>
      </w:r>
      <w:r>
        <w:rPr>
          <w:noProof/>
        </w:rPr>
        <w:t>42</w:t>
      </w:r>
      <w:r>
        <w:rPr>
          <w:noProof/>
        </w:rPr>
        <w:fldChar w:fldCharType="end"/>
      </w:r>
    </w:p>
    <w:p w14:paraId="0419BEE3" w14:textId="19908D91"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_Toc214959452 \h </w:instrText>
      </w:r>
      <w:r>
        <w:rPr>
          <w:noProof/>
        </w:rPr>
      </w:r>
      <w:r>
        <w:rPr>
          <w:noProof/>
        </w:rPr>
        <w:fldChar w:fldCharType="separate"/>
      </w:r>
      <w:r>
        <w:rPr>
          <w:noProof/>
        </w:rPr>
        <w:t>42</w:t>
      </w:r>
      <w:r>
        <w:rPr>
          <w:noProof/>
        </w:rPr>
        <w:fldChar w:fldCharType="end"/>
      </w:r>
    </w:p>
    <w:p w14:paraId="6ABCBC97" w14:textId="15209F8F"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_Toc214959453 \h </w:instrText>
      </w:r>
      <w:r>
        <w:rPr>
          <w:noProof/>
        </w:rPr>
      </w:r>
      <w:r>
        <w:rPr>
          <w:noProof/>
        </w:rPr>
        <w:fldChar w:fldCharType="separate"/>
      </w:r>
      <w:r>
        <w:rPr>
          <w:noProof/>
        </w:rPr>
        <w:t>42</w:t>
      </w:r>
      <w:r>
        <w:rPr>
          <w:noProof/>
        </w:rPr>
        <w:fldChar w:fldCharType="end"/>
      </w:r>
    </w:p>
    <w:p w14:paraId="659BDA8C" w14:textId="589C0AE7"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_Toc214959454 \h </w:instrText>
      </w:r>
      <w:r>
        <w:rPr>
          <w:noProof/>
        </w:rPr>
      </w:r>
      <w:r>
        <w:rPr>
          <w:noProof/>
        </w:rPr>
        <w:fldChar w:fldCharType="separate"/>
      </w:r>
      <w:r>
        <w:rPr>
          <w:noProof/>
        </w:rPr>
        <w:t>42</w:t>
      </w:r>
      <w:r>
        <w:rPr>
          <w:noProof/>
        </w:rPr>
        <w:fldChar w:fldCharType="end"/>
      </w:r>
    </w:p>
    <w:p w14:paraId="271C2A11" w14:textId="41E40590"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_Toc214959455 \h </w:instrText>
      </w:r>
      <w:r>
        <w:rPr>
          <w:noProof/>
        </w:rPr>
      </w:r>
      <w:r>
        <w:rPr>
          <w:noProof/>
        </w:rPr>
        <w:fldChar w:fldCharType="separate"/>
      </w:r>
      <w:r>
        <w:rPr>
          <w:noProof/>
        </w:rPr>
        <w:t>43</w:t>
      </w:r>
      <w:r>
        <w:rPr>
          <w:noProof/>
        </w:rPr>
        <w:fldChar w:fldCharType="end"/>
      </w:r>
    </w:p>
    <w:p w14:paraId="7E8695A7" w14:textId="6361F8A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_Toc214959456 \h </w:instrText>
      </w:r>
      <w:r>
        <w:rPr>
          <w:noProof/>
        </w:rPr>
      </w:r>
      <w:r>
        <w:rPr>
          <w:noProof/>
        </w:rPr>
        <w:fldChar w:fldCharType="separate"/>
      </w:r>
      <w:r>
        <w:rPr>
          <w:noProof/>
        </w:rPr>
        <w:t>43</w:t>
      </w:r>
      <w:r>
        <w:rPr>
          <w:noProof/>
        </w:rPr>
        <w:fldChar w:fldCharType="end"/>
      </w:r>
    </w:p>
    <w:p w14:paraId="0C2832D0" w14:textId="0DB8CEFF"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6.1.6.4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_Toc214959457 \h </w:instrText>
      </w:r>
      <w:r>
        <w:rPr>
          <w:noProof/>
        </w:rPr>
      </w:r>
      <w:r>
        <w:rPr>
          <w:noProof/>
        </w:rPr>
        <w:fldChar w:fldCharType="separate"/>
      </w:r>
      <w:r>
        <w:rPr>
          <w:noProof/>
        </w:rPr>
        <w:t>43</w:t>
      </w:r>
      <w:r>
        <w:rPr>
          <w:noProof/>
        </w:rPr>
        <w:fldChar w:fldCharType="end"/>
      </w:r>
    </w:p>
    <w:p w14:paraId="7D3214E0" w14:textId="7547D583"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_Toc214959458 \h </w:instrText>
      </w:r>
      <w:r>
        <w:rPr>
          <w:noProof/>
        </w:rPr>
      </w:r>
      <w:r>
        <w:rPr>
          <w:noProof/>
        </w:rPr>
        <w:fldChar w:fldCharType="separate"/>
      </w:r>
      <w:r>
        <w:rPr>
          <w:noProof/>
        </w:rPr>
        <w:t>43</w:t>
      </w:r>
      <w:r>
        <w:rPr>
          <w:noProof/>
        </w:rPr>
        <w:fldChar w:fldCharType="end"/>
      </w:r>
    </w:p>
    <w:p w14:paraId="0557C1E0" w14:textId="556DC4AF"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_Toc214959459 \h </w:instrText>
      </w:r>
      <w:r>
        <w:rPr>
          <w:noProof/>
        </w:rPr>
      </w:r>
      <w:r>
        <w:rPr>
          <w:noProof/>
        </w:rPr>
        <w:fldChar w:fldCharType="separate"/>
      </w:r>
      <w:r>
        <w:rPr>
          <w:noProof/>
        </w:rPr>
        <w:t>43</w:t>
      </w:r>
      <w:r>
        <w:rPr>
          <w:noProof/>
        </w:rPr>
        <w:fldChar w:fldCharType="end"/>
      </w:r>
    </w:p>
    <w:p w14:paraId="12B56274" w14:textId="1EBE56C7"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_Toc214959460 \h </w:instrText>
      </w:r>
      <w:r>
        <w:rPr>
          <w:noProof/>
        </w:rPr>
      </w:r>
      <w:r>
        <w:rPr>
          <w:noProof/>
        </w:rPr>
        <w:fldChar w:fldCharType="separate"/>
      </w:r>
      <w:r>
        <w:rPr>
          <w:noProof/>
        </w:rPr>
        <w:t>43</w:t>
      </w:r>
      <w:r>
        <w:rPr>
          <w:noProof/>
        </w:rPr>
        <w:fldChar w:fldCharType="end"/>
      </w:r>
    </w:p>
    <w:p w14:paraId="538EB8D5" w14:textId="1C55ADB9"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_Toc214959461 \h </w:instrText>
      </w:r>
      <w:r>
        <w:rPr>
          <w:noProof/>
        </w:rPr>
      </w:r>
      <w:r>
        <w:rPr>
          <w:noProof/>
        </w:rPr>
        <w:fldChar w:fldCharType="separate"/>
      </w:r>
      <w:r>
        <w:rPr>
          <w:noProof/>
        </w:rPr>
        <w:t>43</w:t>
      </w:r>
      <w:r>
        <w:rPr>
          <w:noProof/>
        </w:rPr>
        <w:fldChar w:fldCharType="end"/>
      </w:r>
    </w:p>
    <w:p w14:paraId="2555A22A" w14:textId="0F123743"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_Toc214959462 \h </w:instrText>
      </w:r>
      <w:r>
        <w:rPr>
          <w:noProof/>
        </w:rPr>
      </w:r>
      <w:r>
        <w:rPr>
          <w:noProof/>
        </w:rPr>
        <w:fldChar w:fldCharType="separate"/>
      </w:r>
      <w:r>
        <w:rPr>
          <w:noProof/>
        </w:rPr>
        <w:t>43</w:t>
      </w:r>
      <w:r>
        <w:rPr>
          <w:noProof/>
        </w:rPr>
        <w:fldChar w:fldCharType="end"/>
      </w:r>
    </w:p>
    <w:p w14:paraId="613AF67A" w14:textId="24EBEA03"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_Toc214959463 \h </w:instrText>
      </w:r>
      <w:r>
        <w:rPr>
          <w:noProof/>
        </w:rPr>
      </w:r>
      <w:r>
        <w:rPr>
          <w:noProof/>
        </w:rPr>
        <w:fldChar w:fldCharType="separate"/>
      </w:r>
      <w:r>
        <w:rPr>
          <w:noProof/>
        </w:rPr>
        <w:t>44</w:t>
      </w:r>
      <w:r>
        <w:rPr>
          <w:noProof/>
        </w:rPr>
        <w:fldChar w:fldCharType="end"/>
      </w:r>
    </w:p>
    <w:p w14:paraId="2E0EA2A1" w14:textId="23B7BB43"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_Toc214959464 \h </w:instrText>
      </w:r>
      <w:r>
        <w:rPr>
          <w:noProof/>
        </w:rPr>
      </w:r>
      <w:r>
        <w:rPr>
          <w:noProof/>
        </w:rPr>
        <w:fldChar w:fldCharType="separate"/>
      </w:r>
      <w:r>
        <w:rPr>
          <w:noProof/>
        </w:rPr>
        <w:t>44</w:t>
      </w:r>
      <w:r>
        <w:rPr>
          <w:noProof/>
        </w:rPr>
        <w:fldChar w:fldCharType="end"/>
      </w:r>
    </w:p>
    <w:p w14:paraId="0281BB15" w14:textId="08A815C6"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_Toc214959465 \h </w:instrText>
      </w:r>
      <w:r>
        <w:rPr>
          <w:noProof/>
        </w:rPr>
      </w:r>
      <w:r>
        <w:rPr>
          <w:noProof/>
        </w:rPr>
        <w:fldChar w:fldCharType="separate"/>
      </w:r>
      <w:r>
        <w:rPr>
          <w:noProof/>
        </w:rPr>
        <w:t>44</w:t>
      </w:r>
      <w:r>
        <w:rPr>
          <w:noProof/>
        </w:rPr>
        <w:fldChar w:fldCharType="end"/>
      </w:r>
    </w:p>
    <w:p w14:paraId="45F2B7C5" w14:textId="5111B317"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_Toc214959466 \h </w:instrText>
      </w:r>
      <w:r>
        <w:rPr>
          <w:noProof/>
        </w:rPr>
      </w:r>
      <w:r>
        <w:rPr>
          <w:noProof/>
        </w:rPr>
        <w:fldChar w:fldCharType="separate"/>
      </w:r>
      <w:r>
        <w:rPr>
          <w:noProof/>
        </w:rPr>
        <w:t>44</w:t>
      </w:r>
      <w:r>
        <w:rPr>
          <w:noProof/>
        </w:rPr>
        <w:fldChar w:fldCharType="end"/>
      </w:r>
    </w:p>
    <w:p w14:paraId="0B80E1AE" w14:textId="241A4B62"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_Toc214959467 \h </w:instrText>
      </w:r>
      <w:r>
        <w:rPr>
          <w:noProof/>
        </w:rPr>
      </w:r>
      <w:r>
        <w:rPr>
          <w:noProof/>
        </w:rPr>
        <w:fldChar w:fldCharType="separate"/>
      </w:r>
      <w:r>
        <w:rPr>
          <w:noProof/>
        </w:rPr>
        <w:t>44</w:t>
      </w:r>
      <w:r>
        <w:rPr>
          <w:noProof/>
        </w:rPr>
        <w:fldChar w:fldCharType="end"/>
      </w:r>
    </w:p>
    <w:p w14:paraId="6A5E83E9" w14:textId="40DD2FB5"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_Toc214959468 \h </w:instrText>
      </w:r>
      <w:r>
        <w:rPr>
          <w:noProof/>
        </w:rPr>
      </w:r>
      <w:r>
        <w:rPr>
          <w:noProof/>
        </w:rPr>
        <w:fldChar w:fldCharType="separate"/>
      </w:r>
      <w:r>
        <w:rPr>
          <w:noProof/>
        </w:rPr>
        <w:t>45</w:t>
      </w:r>
      <w:r>
        <w:rPr>
          <w:noProof/>
        </w:rPr>
        <w:fldChar w:fldCharType="end"/>
      </w:r>
    </w:p>
    <w:p w14:paraId="46F76839" w14:textId="30C582DC"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_Toc214959469 \h </w:instrText>
      </w:r>
      <w:r>
        <w:rPr>
          <w:noProof/>
        </w:rPr>
      </w:r>
      <w:r>
        <w:rPr>
          <w:noProof/>
        </w:rPr>
        <w:fldChar w:fldCharType="separate"/>
      </w:r>
      <w:r>
        <w:rPr>
          <w:noProof/>
        </w:rPr>
        <w:t>45</w:t>
      </w:r>
      <w:r>
        <w:rPr>
          <w:noProof/>
        </w:rPr>
        <w:fldChar w:fldCharType="end"/>
      </w:r>
    </w:p>
    <w:p w14:paraId="1C661FBC" w14:textId="5F86702C"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_Toc214959470 \h </w:instrText>
      </w:r>
      <w:r>
        <w:rPr>
          <w:noProof/>
        </w:rPr>
      </w:r>
      <w:r>
        <w:rPr>
          <w:noProof/>
        </w:rPr>
        <w:fldChar w:fldCharType="separate"/>
      </w:r>
      <w:r>
        <w:rPr>
          <w:noProof/>
        </w:rPr>
        <w:t>45</w:t>
      </w:r>
      <w:r>
        <w:rPr>
          <w:noProof/>
        </w:rPr>
        <w:fldChar w:fldCharType="end"/>
      </w:r>
    </w:p>
    <w:p w14:paraId="14DC3EA6" w14:textId="24D7821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_Toc214959471 \h </w:instrText>
      </w:r>
      <w:r>
        <w:rPr>
          <w:noProof/>
        </w:rPr>
      </w:r>
      <w:r>
        <w:rPr>
          <w:noProof/>
        </w:rPr>
        <w:fldChar w:fldCharType="separate"/>
      </w:r>
      <w:r>
        <w:rPr>
          <w:noProof/>
        </w:rPr>
        <w:t>45</w:t>
      </w:r>
      <w:r>
        <w:rPr>
          <w:noProof/>
        </w:rPr>
        <w:fldChar w:fldCharType="end"/>
      </w:r>
    </w:p>
    <w:p w14:paraId="605C277E" w14:textId="55F78244"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_Toc214959472 \h </w:instrText>
      </w:r>
      <w:r>
        <w:rPr>
          <w:noProof/>
        </w:rPr>
      </w:r>
      <w:r>
        <w:rPr>
          <w:noProof/>
        </w:rPr>
        <w:fldChar w:fldCharType="separate"/>
      </w:r>
      <w:r>
        <w:rPr>
          <w:noProof/>
        </w:rPr>
        <w:t>45</w:t>
      </w:r>
      <w:r>
        <w:rPr>
          <w:noProof/>
        </w:rPr>
        <w:fldChar w:fldCharType="end"/>
      </w:r>
    </w:p>
    <w:p w14:paraId="4A63E7A9" w14:textId="163FDAB0"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_Toc214959473 \h </w:instrText>
      </w:r>
      <w:r>
        <w:rPr>
          <w:noProof/>
        </w:rPr>
      </w:r>
      <w:r>
        <w:rPr>
          <w:noProof/>
        </w:rPr>
        <w:fldChar w:fldCharType="separate"/>
      </w:r>
      <w:r>
        <w:rPr>
          <w:noProof/>
        </w:rPr>
        <w:t>45</w:t>
      </w:r>
      <w:r>
        <w:rPr>
          <w:noProof/>
        </w:rPr>
        <w:fldChar w:fldCharType="end"/>
      </w:r>
    </w:p>
    <w:p w14:paraId="75BB24E5" w14:textId="099BE982"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_Toc214959474 \h </w:instrText>
      </w:r>
      <w:r>
        <w:rPr>
          <w:noProof/>
        </w:rPr>
      </w:r>
      <w:r>
        <w:rPr>
          <w:noProof/>
        </w:rPr>
        <w:fldChar w:fldCharType="separate"/>
      </w:r>
      <w:r>
        <w:rPr>
          <w:noProof/>
        </w:rPr>
        <w:t>45</w:t>
      </w:r>
      <w:r>
        <w:rPr>
          <w:noProof/>
        </w:rPr>
        <w:fldChar w:fldCharType="end"/>
      </w:r>
    </w:p>
    <w:p w14:paraId="2783519D" w14:textId="3A1B7210"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_Toc214959475 \h </w:instrText>
      </w:r>
      <w:r>
        <w:rPr>
          <w:noProof/>
        </w:rPr>
      </w:r>
      <w:r>
        <w:rPr>
          <w:noProof/>
        </w:rPr>
        <w:fldChar w:fldCharType="separate"/>
      </w:r>
      <w:r>
        <w:rPr>
          <w:noProof/>
        </w:rPr>
        <w:t>45</w:t>
      </w:r>
      <w:r>
        <w:rPr>
          <w:noProof/>
        </w:rPr>
        <w:fldChar w:fldCharType="end"/>
      </w:r>
    </w:p>
    <w:p w14:paraId="73DEC794" w14:textId="23AEFE1E"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_Toc214959476 \h </w:instrText>
      </w:r>
      <w:r>
        <w:rPr>
          <w:noProof/>
        </w:rPr>
      </w:r>
      <w:r>
        <w:rPr>
          <w:noProof/>
        </w:rPr>
        <w:fldChar w:fldCharType="separate"/>
      </w:r>
      <w:r>
        <w:rPr>
          <w:noProof/>
        </w:rPr>
        <w:t>46</w:t>
      </w:r>
      <w:r>
        <w:rPr>
          <w:noProof/>
        </w:rPr>
        <w:fldChar w:fldCharType="end"/>
      </w:r>
    </w:p>
    <w:p w14:paraId="449B66E9" w14:textId="395522A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_Toc214959477 \h </w:instrText>
      </w:r>
      <w:r>
        <w:rPr>
          <w:noProof/>
        </w:rPr>
      </w:r>
      <w:r>
        <w:rPr>
          <w:noProof/>
        </w:rPr>
        <w:fldChar w:fldCharType="separate"/>
      </w:r>
      <w:r>
        <w:rPr>
          <w:noProof/>
        </w:rPr>
        <w:t>46</w:t>
      </w:r>
      <w:r>
        <w:rPr>
          <w:noProof/>
        </w:rPr>
        <w:fldChar w:fldCharType="end"/>
      </w:r>
    </w:p>
    <w:p w14:paraId="18C7D316" w14:textId="48A3172C"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_Toc214959478 \h </w:instrText>
      </w:r>
      <w:r>
        <w:rPr>
          <w:noProof/>
        </w:rPr>
      </w:r>
      <w:r>
        <w:rPr>
          <w:noProof/>
        </w:rPr>
        <w:fldChar w:fldCharType="separate"/>
      </w:r>
      <w:r>
        <w:rPr>
          <w:noProof/>
        </w:rPr>
        <w:t>46</w:t>
      </w:r>
      <w:r>
        <w:rPr>
          <w:noProof/>
        </w:rPr>
        <w:fldChar w:fldCharType="end"/>
      </w:r>
    </w:p>
    <w:p w14:paraId="44F9AFAF" w14:textId="6C699390"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_Toc214959479 \h </w:instrText>
      </w:r>
      <w:r>
        <w:rPr>
          <w:noProof/>
        </w:rPr>
      </w:r>
      <w:r>
        <w:rPr>
          <w:noProof/>
        </w:rPr>
        <w:fldChar w:fldCharType="separate"/>
      </w:r>
      <w:r>
        <w:rPr>
          <w:noProof/>
        </w:rPr>
        <w:t>46</w:t>
      </w:r>
      <w:r>
        <w:rPr>
          <w:noProof/>
        </w:rPr>
        <w:fldChar w:fldCharType="end"/>
      </w:r>
    </w:p>
    <w:p w14:paraId="39D5AB5C" w14:textId="56198871"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_Toc214959480 \h </w:instrText>
      </w:r>
      <w:r>
        <w:rPr>
          <w:noProof/>
        </w:rPr>
      </w:r>
      <w:r>
        <w:rPr>
          <w:noProof/>
        </w:rPr>
        <w:fldChar w:fldCharType="separate"/>
      </w:r>
      <w:r>
        <w:rPr>
          <w:noProof/>
        </w:rPr>
        <w:t>47</w:t>
      </w:r>
      <w:r>
        <w:rPr>
          <w:noProof/>
        </w:rPr>
        <w:fldChar w:fldCharType="end"/>
      </w:r>
    </w:p>
    <w:p w14:paraId="551BB9A5" w14:textId="4BE24F79"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_Toc214959481 \h </w:instrText>
      </w:r>
      <w:r>
        <w:rPr>
          <w:noProof/>
        </w:rPr>
      </w:r>
      <w:r>
        <w:rPr>
          <w:noProof/>
        </w:rPr>
        <w:fldChar w:fldCharType="separate"/>
      </w:r>
      <w:r>
        <w:rPr>
          <w:noProof/>
        </w:rPr>
        <w:t>48</w:t>
      </w:r>
      <w:r>
        <w:rPr>
          <w:noProof/>
        </w:rPr>
        <w:fldChar w:fldCharType="end"/>
      </w:r>
    </w:p>
    <w:p w14:paraId="23ADC4E3" w14:textId="2B551B64"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_Toc214959482 \h </w:instrText>
      </w:r>
      <w:r>
        <w:rPr>
          <w:noProof/>
        </w:rPr>
      </w:r>
      <w:r>
        <w:rPr>
          <w:noProof/>
        </w:rPr>
        <w:fldChar w:fldCharType="separate"/>
      </w:r>
      <w:r>
        <w:rPr>
          <w:noProof/>
        </w:rPr>
        <w:t>48</w:t>
      </w:r>
      <w:r>
        <w:rPr>
          <w:noProof/>
        </w:rPr>
        <w:fldChar w:fldCharType="end"/>
      </w:r>
    </w:p>
    <w:p w14:paraId="5C66F90D" w14:textId="143CA53D"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_Toc214959483 \h </w:instrText>
      </w:r>
      <w:r>
        <w:rPr>
          <w:noProof/>
        </w:rPr>
      </w:r>
      <w:r>
        <w:rPr>
          <w:noProof/>
        </w:rPr>
        <w:fldChar w:fldCharType="separate"/>
      </w:r>
      <w:r>
        <w:rPr>
          <w:noProof/>
        </w:rPr>
        <w:t>48</w:t>
      </w:r>
      <w:r>
        <w:rPr>
          <w:noProof/>
        </w:rPr>
        <w:fldChar w:fldCharType="end"/>
      </w:r>
    </w:p>
    <w:p w14:paraId="756D5796" w14:textId="74C8E2BF"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_Toc214959484 \h </w:instrText>
      </w:r>
      <w:r>
        <w:rPr>
          <w:noProof/>
        </w:rPr>
      </w:r>
      <w:r>
        <w:rPr>
          <w:noProof/>
        </w:rPr>
        <w:fldChar w:fldCharType="separate"/>
      </w:r>
      <w:r>
        <w:rPr>
          <w:noProof/>
        </w:rPr>
        <w:t>48</w:t>
      </w:r>
      <w:r>
        <w:rPr>
          <w:noProof/>
        </w:rPr>
        <w:fldChar w:fldCharType="end"/>
      </w:r>
    </w:p>
    <w:p w14:paraId="7EC61CF6" w14:textId="42E04517"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Structured data types</w:t>
      </w:r>
      <w:r>
        <w:rPr>
          <w:noProof/>
        </w:rPr>
        <w:tab/>
      </w:r>
      <w:r>
        <w:rPr>
          <w:noProof/>
        </w:rPr>
        <w:fldChar w:fldCharType="begin"/>
      </w:r>
      <w:r>
        <w:rPr>
          <w:noProof/>
        </w:rPr>
        <w:instrText xml:space="preserve"> PAGEREF _Toc214959485 \h </w:instrText>
      </w:r>
      <w:r>
        <w:rPr>
          <w:noProof/>
        </w:rPr>
      </w:r>
      <w:r>
        <w:rPr>
          <w:noProof/>
        </w:rPr>
        <w:fldChar w:fldCharType="separate"/>
      </w:r>
      <w:r>
        <w:rPr>
          <w:noProof/>
        </w:rPr>
        <w:t>49</w:t>
      </w:r>
      <w:r>
        <w:rPr>
          <w:noProof/>
        </w:rPr>
        <w:fldChar w:fldCharType="end"/>
      </w:r>
    </w:p>
    <w:p w14:paraId="1151F2CB" w14:textId="695DCF3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_Toc214959486 \h </w:instrText>
      </w:r>
      <w:r>
        <w:rPr>
          <w:noProof/>
        </w:rPr>
      </w:r>
      <w:r>
        <w:rPr>
          <w:noProof/>
        </w:rPr>
        <w:fldChar w:fldCharType="separate"/>
      </w:r>
      <w:r>
        <w:rPr>
          <w:noProof/>
        </w:rPr>
        <w:t>49</w:t>
      </w:r>
      <w:r>
        <w:rPr>
          <w:noProof/>
        </w:rPr>
        <w:fldChar w:fldCharType="end"/>
      </w:r>
    </w:p>
    <w:p w14:paraId="0FDC1F1B" w14:textId="7884EA7F"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_Toc214959487 \h </w:instrText>
      </w:r>
      <w:r>
        <w:rPr>
          <w:noProof/>
        </w:rPr>
      </w:r>
      <w:r>
        <w:rPr>
          <w:noProof/>
        </w:rPr>
        <w:fldChar w:fldCharType="separate"/>
      </w:r>
      <w:r>
        <w:rPr>
          <w:noProof/>
        </w:rPr>
        <w:t>49</w:t>
      </w:r>
      <w:r>
        <w:rPr>
          <w:noProof/>
        </w:rPr>
        <w:fldChar w:fldCharType="end"/>
      </w:r>
    </w:p>
    <w:p w14:paraId="0AA1FB9F" w14:textId="0B3EBDA2"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_Toc214959488 \h </w:instrText>
      </w:r>
      <w:r>
        <w:rPr>
          <w:noProof/>
        </w:rPr>
      </w:r>
      <w:r>
        <w:rPr>
          <w:noProof/>
        </w:rPr>
        <w:fldChar w:fldCharType="separate"/>
      </w:r>
      <w:r>
        <w:rPr>
          <w:noProof/>
        </w:rPr>
        <w:t>50</w:t>
      </w:r>
      <w:r>
        <w:rPr>
          <w:noProof/>
        </w:rPr>
        <w:fldChar w:fldCharType="end"/>
      </w:r>
    </w:p>
    <w:p w14:paraId="033EA7B5" w14:textId="1E023898"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_Toc214959489 \h </w:instrText>
      </w:r>
      <w:r>
        <w:rPr>
          <w:noProof/>
        </w:rPr>
      </w:r>
      <w:r>
        <w:rPr>
          <w:noProof/>
        </w:rPr>
        <w:fldChar w:fldCharType="separate"/>
      </w:r>
      <w:r>
        <w:rPr>
          <w:noProof/>
        </w:rPr>
        <w:t>51</w:t>
      </w:r>
      <w:r>
        <w:rPr>
          <w:noProof/>
        </w:rPr>
        <w:fldChar w:fldCharType="end"/>
      </w:r>
    </w:p>
    <w:p w14:paraId="15B46CED" w14:textId="392B121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_Toc214959490 \h </w:instrText>
      </w:r>
      <w:r>
        <w:rPr>
          <w:noProof/>
        </w:rPr>
      </w:r>
      <w:r>
        <w:rPr>
          <w:noProof/>
        </w:rPr>
        <w:fldChar w:fldCharType="separate"/>
      </w:r>
      <w:r>
        <w:rPr>
          <w:noProof/>
        </w:rPr>
        <w:t>52</w:t>
      </w:r>
      <w:r>
        <w:rPr>
          <w:noProof/>
        </w:rPr>
        <w:fldChar w:fldCharType="end"/>
      </w:r>
    </w:p>
    <w:p w14:paraId="45C36CFB" w14:textId="6ECF1C2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_Toc214959491 \h </w:instrText>
      </w:r>
      <w:r>
        <w:rPr>
          <w:noProof/>
        </w:rPr>
      </w:r>
      <w:r>
        <w:rPr>
          <w:noProof/>
        </w:rPr>
        <w:fldChar w:fldCharType="separate"/>
      </w:r>
      <w:r>
        <w:rPr>
          <w:noProof/>
        </w:rPr>
        <w:t>52</w:t>
      </w:r>
      <w:r>
        <w:rPr>
          <w:noProof/>
        </w:rPr>
        <w:fldChar w:fldCharType="end"/>
      </w:r>
    </w:p>
    <w:p w14:paraId="7538C274" w14:textId="015C3D9F"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_Toc214959492 \h </w:instrText>
      </w:r>
      <w:r>
        <w:rPr>
          <w:noProof/>
        </w:rPr>
      </w:r>
      <w:r>
        <w:rPr>
          <w:noProof/>
        </w:rPr>
        <w:fldChar w:fldCharType="separate"/>
      </w:r>
      <w:r>
        <w:rPr>
          <w:noProof/>
        </w:rPr>
        <w:t>53</w:t>
      </w:r>
      <w:r>
        <w:rPr>
          <w:noProof/>
        </w:rPr>
        <w:fldChar w:fldCharType="end"/>
      </w:r>
    </w:p>
    <w:p w14:paraId="1D88E436" w14:textId="107B0A1B"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F271D6">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_Toc214959493 \h </w:instrText>
      </w:r>
      <w:r>
        <w:rPr>
          <w:noProof/>
        </w:rPr>
      </w:r>
      <w:r>
        <w:rPr>
          <w:noProof/>
        </w:rPr>
        <w:fldChar w:fldCharType="separate"/>
      </w:r>
      <w:r>
        <w:rPr>
          <w:noProof/>
        </w:rPr>
        <w:t>53</w:t>
      </w:r>
      <w:r>
        <w:rPr>
          <w:noProof/>
        </w:rPr>
        <w:fldChar w:fldCharType="end"/>
      </w:r>
    </w:p>
    <w:p w14:paraId="27A7C010" w14:textId="288CCA51"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Simple data types and enumerations</w:t>
      </w:r>
      <w:r>
        <w:rPr>
          <w:noProof/>
        </w:rPr>
        <w:tab/>
      </w:r>
      <w:r>
        <w:rPr>
          <w:noProof/>
        </w:rPr>
        <w:fldChar w:fldCharType="begin"/>
      </w:r>
      <w:r>
        <w:rPr>
          <w:noProof/>
        </w:rPr>
        <w:instrText xml:space="preserve"> PAGEREF _Toc214959494 \h </w:instrText>
      </w:r>
      <w:r>
        <w:rPr>
          <w:noProof/>
        </w:rPr>
      </w:r>
      <w:r>
        <w:rPr>
          <w:noProof/>
        </w:rPr>
        <w:fldChar w:fldCharType="separate"/>
      </w:r>
      <w:r>
        <w:rPr>
          <w:noProof/>
        </w:rPr>
        <w:t>53</w:t>
      </w:r>
      <w:r>
        <w:rPr>
          <w:noProof/>
        </w:rPr>
        <w:fldChar w:fldCharType="end"/>
      </w:r>
    </w:p>
    <w:p w14:paraId="697FF47C" w14:textId="21F33897"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_Toc214959495 \h </w:instrText>
      </w:r>
      <w:r>
        <w:rPr>
          <w:noProof/>
        </w:rPr>
      </w:r>
      <w:r>
        <w:rPr>
          <w:noProof/>
        </w:rPr>
        <w:fldChar w:fldCharType="separate"/>
      </w:r>
      <w:r>
        <w:rPr>
          <w:noProof/>
        </w:rPr>
        <w:t>53</w:t>
      </w:r>
      <w:r>
        <w:rPr>
          <w:noProof/>
        </w:rPr>
        <w:fldChar w:fldCharType="end"/>
      </w:r>
    </w:p>
    <w:p w14:paraId="6CD32E9B" w14:textId="38BE27A2"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_Toc214959496 \h </w:instrText>
      </w:r>
      <w:r>
        <w:rPr>
          <w:noProof/>
        </w:rPr>
      </w:r>
      <w:r>
        <w:rPr>
          <w:noProof/>
        </w:rPr>
        <w:fldChar w:fldCharType="separate"/>
      </w:r>
      <w:r>
        <w:rPr>
          <w:noProof/>
        </w:rPr>
        <w:t>54</w:t>
      </w:r>
      <w:r>
        <w:rPr>
          <w:noProof/>
        </w:rPr>
        <w:fldChar w:fldCharType="end"/>
      </w:r>
    </w:p>
    <w:p w14:paraId="7CAFF048" w14:textId="03649803"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_Toc214959497 \h </w:instrText>
      </w:r>
      <w:r>
        <w:rPr>
          <w:noProof/>
        </w:rPr>
      </w:r>
      <w:r>
        <w:rPr>
          <w:noProof/>
        </w:rPr>
        <w:fldChar w:fldCharType="separate"/>
      </w:r>
      <w:r>
        <w:rPr>
          <w:noProof/>
        </w:rPr>
        <w:t>54</w:t>
      </w:r>
      <w:r>
        <w:rPr>
          <w:noProof/>
        </w:rPr>
        <w:fldChar w:fldCharType="end"/>
      </w:r>
    </w:p>
    <w:p w14:paraId="04A203A7" w14:textId="37E63C2D"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_Toc214959498 \h </w:instrText>
      </w:r>
      <w:r>
        <w:rPr>
          <w:noProof/>
        </w:rPr>
      </w:r>
      <w:r>
        <w:rPr>
          <w:noProof/>
        </w:rPr>
        <w:fldChar w:fldCharType="separate"/>
      </w:r>
      <w:r>
        <w:rPr>
          <w:noProof/>
        </w:rPr>
        <w:t>54</w:t>
      </w:r>
      <w:r>
        <w:rPr>
          <w:noProof/>
        </w:rPr>
        <w:fldChar w:fldCharType="end"/>
      </w:r>
    </w:p>
    <w:p w14:paraId="5672DD22" w14:textId="7CB38D0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Enumeration: TranscodeMode</w:t>
      </w:r>
      <w:r>
        <w:rPr>
          <w:noProof/>
        </w:rPr>
        <w:tab/>
      </w:r>
      <w:r>
        <w:rPr>
          <w:noProof/>
        </w:rPr>
        <w:fldChar w:fldCharType="begin"/>
      </w:r>
      <w:r>
        <w:rPr>
          <w:noProof/>
        </w:rPr>
        <w:instrText xml:space="preserve"> PAGEREF _Toc214959499 \h </w:instrText>
      </w:r>
      <w:r>
        <w:rPr>
          <w:noProof/>
        </w:rPr>
      </w:r>
      <w:r>
        <w:rPr>
          <w:noProof/>
        </w:rPr>
        <w:fldChar w:fldCharType="separate"/>
      </w:r>
      <w:r>
        <w:rPr>
          <w:noProof/>
        </w:rPr>
        <w:t>54</w:t>
      </w:r>
      <w:r>
        <w:rPr>
          <w:noProof/>
        </w:rPr>
        <w:fldChar w:fldCharType="end"/>
      </w:r>
    </w:p>
    <w:p w14:paraId="0F9A356D" w14:textId="2260206E"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_Toc214959500 \h </w:instrText>
      </w:r>
      <w:r>
        <w:rPr>
          <w:noProof/>
        </w:rPr>
      </w:r>
      <w:r>
        <w:rPr>
          <w:noProof/>
        </w:rPr>
        <w:fldChar w:fldCharType="separate"/>
      </w:r>
      <w:r>
        <w:rPr>
          <w:noProof/>
        </w:rPr>
        <w:t>55</w:t>
      </w:r>
      <w:r>
        <w:rPr>
          <w:noProof/>
        </w:rPr>
        <w:fldChar w:fldCharType="end"/>
      </w:r>
    </w:p>
    <w:p w14:paraId="2A00426F" w14:textId="228DC20A"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6.2.6.4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_Toc214959501 \h </w:instrText>
      </w:r>
      <w:r>
        <w:rPr>
          <w:noProof/>
        </w:rPr>
      </w:r>
      <w:r>
        <w:rPr>
          <w:noProof/>
        </w:rPr>
        <w:fldChar w:fldCharType="separate"/>
      </w:r>
      <w:r>
        <w:rPr>
          <w:noProof/>
        </w:rPr>
        <w:t>55</w:t>
      </w:r>
      <w:r>
        <w:rPr>
          <w:noProof/>
        </w:rPr>
        <w:fldChar w:fldCharType="end"/>
      </w:r>
    </w:p>
    <w:p w14:paraId="670159C3" w14:textId="1255BCB8"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_Toc214959502 \h </w:instrText>
      </w:r>
      <w:r>
        <w:rPr>
          <w:noProof/>
        </w:rPr>
      </w:r>
      <w:r>
        <w:rPr>
          <w:noProof/>
        </w:rPr>
        <w:fldChar w:fldCharType="separate"/>
      </w:r>
      <w:r>
        <w:rPr>
          <w:noProof/>
        </w:rPr>
        <w:t>55</w:t>
      </w:r>
      <w:r>
        <w:rPr>
          <w:noProof/>
        </w:rPr>
        <w:fldChar w:fldCharType="end"/>
      </w:r>
    </w:p>
    <w:p w14:paraId="39DD8BF2" w14:textId="678BCD59"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_Toc214959503 \h </w:instrText>
      </w:r>
      <w:r>
        <w:rPr>
          <w:noProof/>
        </w:rPr>
      </w:r>
      <w:r>
        <w:rPr>
          <w:noProof/>
        </w:rPr>
        <w:fldChar w:fldCharType="separate"/>
      </w:r>
      <w:r>
        <w:rPr>
          <w:noProof/>
        </w:rPr>
        <w:t>55</w:t>
      </w:r>
      <w:r>
        <w:rPr>
          <w:noProof/>
        </w:rPr>
        <w:fldChar w:fldCharType="end"/>
      </w:r>
    </w:p>
    <w:p w14:paraId="034E914B" w14:textId="4FF2EAB4"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_Toc214959504 \h </w:instrText>
      </w:r>
      <w:r>
        <w:rPr>
          <w:noProof/>
        </w:rPr>
      </w:r>
      <w:r>
        <w:rPr>
          <w:noProof/>
        </w:rPr>
        <w:fldChar w:fldCharType="separate"/>
      </w:r>
      <w:r>
        <w:rPr>
          <w:noProof/>
        </w:rPr>
        <w:t>55</w:t>
      </w:r>
      <w:r>
        <w:rPr>
          <w:noProof/>
        </w:rPr>
        <w:fldChar w:fldCharType="end"/>
      </w:r>
    </w:p>
    <w:p w14:paraId="78289D92" w14:textId="151301D5"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_Toc214959505 \h </w:instrText>
      </w:r>
      <w:r>
        <w:rPr>
          <w:noProof/>
        </w:rPr>
      </w:r>
      <w:r>
        <w:rPr>
          <w:noProof/>
        </w:rPr>
        <w:fldChar w:fldCharType="separate"/>
      </w:r>
      <w:r>
        <w:rPr>
          <w:noProof/>
        </w:rPr>
        <w:t>55</w:t>
      </w:r>
      <w:r>
        <w:rPr>
          <w:noProof/>
        </w:rPr>
        <w:fldChar w:fldCharType="end"/>
      </w:r>
    </w:p>
    <w:p w14:paraId="4931D424" w14:textId="6D268ABA"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_Toc214959506 \h </w:instrText>
      </w:r>
      <w:r>
        <w:rPr>
          <w:noProof/>
        </w:rPr>
      </w:r>
      <w:r>
        <w:rPr>
          <w:noProof/>
        </w:rPr>
        <w:fldChar w:fldCharType="separate"/>
      </w:r>
      <w:r>
        <w:rPr>
          <w:noProof/>
        </w:rPr>
        <w:t>55</w:t>
      </w:r>
      <w:r>
        <w:rPr>
          <w:noProof/>
        </w:rPr>
        <w:fldChar w:fldCharType="end"/>
      </w:r>
    </w:p>
    <w:p w14:paraId="17A43B6D" w14:textId="25DD6AB7"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_Toc214959507 \h </w:instrText>
      </w:r>
      <w:r>
        <w:rPr>
          <w:noProof/>
        </w:rPr>
      </w:r>
      <w:r>
        <w:rPr>
          <w:noProof/>
        </w:rPr>
        <w:fldChar w:fldCharType="separate"/>
      </w:r>
      <w:r>
        <w:rPr>
          <w:noProof/>
        </w:rPr>
        <w:t>55</w:t>
      </w:r>
      <w:r>
        <w:rPr>
          <w:noProof/>
        </w:rPr>
        <w:fldChar w:fldCharType="end"/>
      </w:r>
    </w:p>
    <w:p w14:paraId="12888FFB" w14:textId="384D6516"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_Toc214959508 \h </w:instrText>
      </w:r>
      <w:r>
        <w:rPr>
          <w:noProof/>
        </w:rPr>
      </w:r>
      <w:r>
        <w:rPr>
          <w:noProof/>
        </w:rPr>
        <w:fldChar w:fldCharType="separate"/>
      </w:r>
      <w:r>
        <w:rPr>
          <w:noProof/>
        </w:rPr>
        <w:t>56</w:t>
      </w:r>
      <w:r>
        <w:rPr>
          <w:noProof/>
        </w:rPr>
        <w:fldChar w:fldCharType="end"/>
      </w:r>
    </w:p>
    <w:p w14:paraId="1C083952" w14:textId="0864C07C"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_Toc214959509 \h </w:instrText>
      </w:r>
      <w:r>
        <w:rPr>
          <w:noProof/>
        </w:rPr>
      </w:r>
      <w:r>
        <w:rPr>
          <w:noProof/>
        </w:rPr>
        <w:fldChar w:fldCharType="separate"/>
      </w:r>
      <w:r>
        <w:rPr>
          <w:noProof/>
        </w:rPr>
        <w:t>56</w:t>
      </w:r>
      <w:r>
        <w:rPr>
          <w:noProof/>
        </w:rPr>
        <w:fldChar w:fldCharType="end"/>
      </w:r>
    </w:p>
    <w:p w14:paraId="028BCDEB" w14:textId="55E8AD3E"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_Toc214959510 \h </w:instrText>
      </w:r>
      <w:r>
        <w:rPr>
          <w:noProof/>
        </w:rPr>
      </w:r>
      <w:r>
        <w:rPr>
          <w:noProof/>
        </w:rPr>
        <w:fldChar w:fldCharType="separate"/>
      </w:r>
      <w:r>
        <w:rPr>
          <w:noProof/>
        </w:rPr>
        <w:t>56</w:t>
      </w:r>
      <w:r>
        <w:rPr>
          <w:noProof/>
        </w:rPr>
        <w:fldChar w:fldCharType="end"/>
      </w:r>
    </w:p>
    <w:p w14:paraId="48675CA7" w14:textId="0CB54A21"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_Toc214959511 \h </w:instrText>
      </w:r>
      <w:r>
        <w:rPr>
          <w:noProof/>
        </w:rPr>
      </w:r>
      <w:r>
        <w:rPr>
          <w:noProof/>
        </w:rPr>
        <w:fldChar w:fldCharType="separate"/>
      </w:r>
      <w:r>
        <w:rPr>
          <w:noProof/>
        </w:rPr>
        <w:t>56</w:t>
      </w:r>
      <w:r>
        <w:rPr>
          <w:noProof/>
        </w:rPr>
        <w:fldChar w:fldCharType="end"/>
      </w:r>
    </w:p>
    <w:p w14:paraId="405A59EC" w14:textId="17C2291C"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_Toc214959512 \h </w:instrText>
      </w:r>
      <w:r>
        <w:rPr>
          <w:noProof/>
        </w:rPr>
      </w:r>
      <w:r>
        <w:rPr>
          <w:noProof/>
        </w:rPr>
        <w:fldChar w:fldCharType="separate"/>
      </w:r>
      <w:r>
        <w:rPr>
          <w:noProof/>
        </w:rPr>
        <w:t>56</w:t>
      </w:r>
      <w:r>
        <w:rPr>
          <w:noProof/>
        </w:rPr>
        <w:fldChar w:fldCharType="end"/>
      </w:r>
    </w:p>
    <w:p w14:paraId="653888C0" w14:textId="0CEC26B7"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_Toc214959513 \h </w:instrText>
      </w:r>
      <w:r>
        <w:rPr>
          <w:noProof/>
        </w:rPr>
      </w:r>
      <w:r>
        <w:rPr>
          <w:noProof/>
        </w:rPr>
        <w:fldChar w:fldCharType="separate"/>
      </w:r>
      <w:r>
        <w:rPr>
          <w:noProof/>
        </w:rPr>
        <w:t>56</w:t>
      </w:r>
      <w:r>
        <w:rPr>
          <w:noProof/>
        </w:rPr>
        <w:fldChar w:fldCharType="end"/>
      </w:r>
    </w:p>
    <w:p w14:paraId="44E31BAB" w14:textId="471587CF"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_Toc214959514 \h </w:instrText>
      </w:r>
      <w:r>
        <w:rPr>
          <w:noProof/>
        </w:rPr>
      </w:r>
      <w:r>
        <w:rPr>
          <w:noProof/>
        </w:rPr>
        <w:fldChar w:fldCharType="separate"/>
      </w:r>
      <w:r>
        <w:rPr>
          <w:noProof/>
        </w:rPr>
        <w:t>57</w:t>
      </w:r>
      <w:r>
        <w:rPr>
          <w:noProof/>
        </w:rPr>
        <w:fldChar w:fldCharType="end"/>
      </w:r>
    </w:p>
    <w:p w14:paraId="57A95ADE" w14:textId="6D8FF1F0"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_Toc214959515 \h </w:instrText>
      </w:r>
      <w:r>
        <w:rPr>
          <w:noProof/>
        </w:rPr>
      </w:r>
      <w:r>
        <w:rPr>
          <w:noProof/>
        </w:rPr>
        <w:fldChar w:fldCharType="separate"/>
      </w:r>
      <w:r>
        <w:rPr>
          <w:noProof/>
        </w:rPr>
        <w:t>57</w:t>
      </w:r>
      <w:r>
        <w:rPr>
          <w:noProof/>
        </w:rPr>
        <w:fldChar w:fldCharType="end"/>
      </w:r>
    </w:p>
    <w:p w14:paraId="170FD822" w14:textId="5653722F"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_Toc214959516 \h </w:instrText>
      </w:r>
      <w:r>
        <w:rPr>
          <w:noProof/>
        </w:rPr>
      </w:r>
      <w:r>
        <w:rPr>
          <w:noProof/>
        </w:rPr>
        <w:fldChar w:fldCharType="separate"/>
      </w:r>
      <w:r>
        <w:rPr>
          <w:noProof/>
        </w:rPr>
        <w:t>57</w:t>
      </w:r>
      <w:r>
        <w:rPr>
          <w:noProof/>
        </w:rPr>
        <w:fldChar w:fldCharType="end"/>
      </w:r>
    </w:p>
    <w:p w14:paraId="55E34FE4" w14:textId="56B0D004"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_Toc214959517 \h </w:instrText>
      </w:r>
      <w:r>
        <w:rPr>
          <w:noProof/>
        </w:rPr>
      </w:r>
      <w:r>
        <w:rPr>
          <w:noProof/>
        </w:rPr>
        <w:fldChar w:fldCharType="separate"/>
      </w:r>
      <w:r>
        <w:rPr>
          <w:noProof/>
        </w:rPr>
        <w:t>57</w:t>
      </w:r>
      <w:r>
        <w:rPr>
          <w:noProof/>
        </w:rPr>
        <w:fldChar w:fldCharType="end"/>
      </w:r>
    </w:p>
    <w:p w14:paraId="0C7CB8DF" w14:textId="373C93C2"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_Toc214959518 \h </w:instrText>
      </w:r>
      <w:r>
        <w:rPr>
          <w:noProof/>
        </w:rPr>
      </w:r>
      <w:r>
        <w:rPr>
          <w:noProof/>
        </w:rPr>
        <w:fldChar w:fldCharType="separate"/>
      </w:r>
      <w:r>
        <w:rPr>
          <w:noProof/>
        </w:rPr>
        <w:t>57</w:t>
      </w:r>
      <w:r>
        <w:rPr>
          <w:noProof/>
        </w:rPr>
        <w:fldChar w:fldCharType="end"/>
      </w:r>
    </w:p>
    <w:p w14:paraId="27CCEABA" w14:textId="73785E5E"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_Toc214959519 \h </w:instrText>
      </w:r>
      <w:r>
        <w:rPr>
          <w:noProof/>
        </w:rPr>
      </w:r>
      <w:r>
        <w:rPr>
          <w:noProof/>
        </w:rPr>
        <w:fldChar w:fldCharType="separate"/>
      </w:r>
      <w:r>
        <w:rPr>
          <w:noProof/>
        </w:rPr>
        <w:t>57</w:t>
      </w:r>
      <w:r>
        <w:rPr>
          <w:noProof/>
        </w:rPr>
        <w:fldChar w:fldCharType="end"/>
      </w:r>
    </w:p>
    <w:p w14:paraId="7B559F62" w14:textId="1EFB1E74"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Sessions</w:t>
      </w:r>
      <w:r>
        <w:rPr>
          <w:noProof/>
        </w:rPr>
        <w:tab/>
      </w:r>
      <w:r>
        <w:rPr>
          <w:noProof/>
        </w:rPr>
        <w:fldChar w:fldCharType="begin"/>
      </w:r>
      <w:r>
        <w:rPr>
          <w:noProof/>
        </w:rPr>
        <w:instrText xml:space="preserve"> PAGEREF _Toc214959520 \h </w:instrText>
      </w:r>
      <w:r>
        <w:rPr>
          <w:noProof/>
        </w:rPr>
      </w:r>
      <w:r>
        <w:rPr>
          <w:noProof/>
        </w:rPr>
        <w:fldChar w:fldCharType="separate"/>
      </w:r>
      <w:r>
        <w:rPr>
          <w:noProof/>
        </w:rPr>
        <w:t>58</w:t>
      </w:r>
      <w:r>
        <w:rPr>
          <w:noProof/>
        </w:rPr>
        <w:fldChar w:fldCharType="end"/>
      </w:r>
    </w:p>
    <w:p w14:paraId="1ED06D30" w14:textId="064730A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w:t>
      </w:r>
      <w:r w:rsidRPr="00F271D6">
        <w:rPr>
          <w:rFonts w:eastAsiaTheme="minorEastAsia"/>
          <w:noProof/>
          <w:lang w:eastAsia="zh-CN"/>
        </w:rPr>
        <w:t>3</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_Toc214959521 \h </w:instrText>
      </w:r>
      <w:r>
        <w:rPr>
          <w:noProof/>
        </w:rPr>
      </w:r>
      <w:r>
        <w:rPr>
          <w:noProof/>
        </w:rPr>
        <w:fldChar w:fldCharType="separate"/>
      </w:r>
      <w:r>
        <w:rPr>
          <w:noProof/>
        </w:rPr>
        <w:t>58</w:t>
      </w:r>
      <w:r>
        <w:rPr>
          <w:noProof/>
        </w:rPr>
        <w:fldChar w:fldCharType="end"/>
      </w:r>
    </w:p>
    <w:p w14:paraId="3CF98435" w14:textId="6A0051A1"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_Toc214959522 \h </w:instrText>
      </w:r>
      <w:r>
        <w:rPr>
          <w:noProof/>
        </w:rPr>
      </w:r>
      <w:r>
        <w:rPr>
          <w:noProof/>
        </w:rPr>
        <w:fldChar w:fldCharType="separate"/>
      </w:r>
      <w:r>
        <w:rPr>
          <w:noProof/>
        </w:rPr>
        <w:t>58</w:t>
      </w:r>
      <w:r>
        <w:rPr>
          <w:noProof/>
        </w:rPr>
        <w:fldChar w:fldCharType="end"/>
      </w:r>
    </w:p>
    <w:p w14:paraId="4B51C0D1" w14:textId="5C62B42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_Toc214959523 \h </w:instrText>
      </w:r>
      <w:r>
        <w:rPr>
          <w:noProof/>
        </w:rPr>
      </w:r>
      <w:r>
        <w:rPr>
          <w:noProof/>
        </w:rPr>
        <w:fldChar w:fldCharType="separate"/>
      </w:r>
      <w:r>
        <w:rPr>
          <w:noProof/>
        </w:rPr>
        <w:t>58</w:t>
      </w:r>
      <w:r>
        <w:rPr>
          <w:noProof/>
        </w:rPr>
        <w:fldChar w:fldCharType="end"/>
      </w:r>
    </w:p>
    <w:p w14:paraId="1A5EEA6B" w14:textId="671810E7"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_Toc214959524 \h </w:instrText>
      </w:r>
      <w:r>
        <w:rPr>
          <w:noProof/>
        </w:rPr>
      </w:r>
      <w:r>
        <w:rPr>
          <w:noProof/>
        </w:rPr>
        <w:fldChar w:fldCharType="separate"/>
      </w:r>
      <w:r>
        <w:rPr>
          <w:noProof/>
        </w:rPr>
        <w:t>59</w:t>
      </w:r>
      <w:r>
        <w:rPr>
          <w:noProof/>
        </w:rPr>
        <w:fldChar w:fldCharType="end"/>
      </w:r>
    </w:p>
    <w:p w14:paraId="4653D234" w14:textId="303C0751"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_Toc214959525 \h </w:instrText>
      </w:r>
      <w:r>
        <w:rPr>
          <w:noProof/>
        </w:rPr>
      </w:r>
      <w:r>
        <w:rPr>
          <w:noProof/>
        </w:rPr>
        <w:fldChar w:fldCharType="separate"/>
      </w:r>
      <w:r>
        <w:rPr>
          <w:noProof/>
        </w:rPr>
        <w:t>59</w:t>
      </w:r>
      <w:r>
        <w:rPr>
          <w:noProof/>
        </w:rPr>
        <w:fldChar w:fldCharType="end"/>
      </w:r>
    </w:p>
    <w:p w14:paraId="18B3EBBC" w14:textId="1175B0D8"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_Toc214959526 \h </w:instrText>
      </w:r>
      <w:r>
        <w:rPr>
          <w:noProof/>
        </w:rPr>
      </w:r>
      <w:r>
        <w:rPr>
          <w:noProof/>
        </w:rPr>
        <w:fldChar w:fldCharType="separate"/>
      </w:r>
      <w:r>
        <w:rPr>
          <w:noProof/>
        </w:rPr>
        <w:t>59</w:t>
      </w:r>
      <w:r>
        <w:rPr>
          <w:noProof/>
        </w:rPr>
        <w:fldChar w:fldCharType="end"/>
      </w:r>
    </w:p>
    <w:p w14:paraId="496752C7" w14:textId="157E5ACB"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_Toc214959527 \h </w:instrText>
      </w:r>
      <w:r>
        <w:rPr>
          <w:noProof/>
        </w:rPr>
      </w:r>
      <w:r>
        <w:rPr>
          <w:noProof/>
        </w:rPr>
        <w:fldChar w:fldCharType="separate"/>
      </w:r>
      <w:r>
        <w:rPr>
          <w:noProof/>
        </w:rPr>
        <w:t>59</w:t>
      </w:r>
      <w:r>
        <w:rPr>
          <w:noProof/>
        </w:rPr>
        <w:fldChar w:fldCharType="end"/>
      </w:r>
    </w:p>
    <w:p w14:paraId="1BDF8113" w14:textId="304DBA61"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_Toc214959528 \h </w:instrText>
      </w:r>
      <w:r>
        <w:rPr>
          <w:noProof/>
        </w:rPr>
      </w:r>
      <w:r>
        <w:rPr>
          <w:noProof/>
        </w:rPr>
        <w:fldChar w:fldCharType="separate"/>
      </w:r>
      <w:r>
        <w:rPr>
          <w:noProof/>
        </w:rPr>
        <w:t>60</w:t>
      </w:r>
      <w:r>
        <w:rPr>
          <w:noProof/>
        </w:rPr>
        <w:fldChar w:fldCharType="end"/>
      </w:r>
    </w:p>
    <w:p w14:paraId="68677524" w14:textId="1756313D"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_Toc214959529 \h </w:instrText>
      </w:r>
      <w:r>
        <w:rPr>
          <w:noProof/>
        </w:rPr>
      </w:r>
      <w:r>
        <w:rPr>
          <w:noProof/>
        </w:rPr>
        <w:fldChar w:fldCharType="separate"/>
      </w:r>
      <w:r>
        <w:rPr>
          <w:noProof/>
        </w:rPr>
        <w:t>64</w:t>
      </w:r>
      <w:r>
        <w:rPr>
          <w:noProof/>
        </w:rPr>
        <w:fldChar w:fldCharType="end"/>
      </w:r>
    </w:p>
    <w:p w14:paraId="6405CB9B" w14:textId="33C0D3EC"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_Toc214959530 \h </w:instrText>
      </w:r>
      <w:r>
        <w:rPr>
          <w:noProof/>
        </w:rPr>
      </w:r>
      <w:r>
        <w:rPr>
          <w:noProof/>
        </w:rPr>
        <w:fldChar w:fldCharType="separate"/>
      </w:r>
      <w:r>
        <w:rPr>
          <w:noProof/>
        </w:rPr>
        <w:t>64</w:t>
      </w:r>
      <w:r>
        <w:rPr>
          <w:noProof/>
        </w:rPr>
        <w:fldChar w:fldCharType="end"/>
      </w:r>
    </w:p>
    <w:p w14:paraId="4D60D7DE" w14:textId="0E1D492A"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_Toc214959531 \h </w:instrText>
      </w:r>
      <w:r>
        <w:rPr>
          <w:noProof/>
        </w:rPr>
      </w:r>
      <w:r>
        <w:rPr>
          <w:noProof/>
        </w:rPr>
        <w:fldChar w:fldCharType="separate"/>
      </w:r>
      <w:r>
        <w:rPr>
          <w:noProof/>
        </w:rPr>
        <w:t>64</w:t>
      </w:r>
      <w:r>
        <w:rPr>
          <w:noProof/>
        </w:rPr>
        <w:fldChar w:fldCharType="end"/>
      </w:r>
    </w:p>
    <w:p w14:paraId="17464255" w14:textId="6FC2FCA7"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6.3.5.1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_Toc214959532 \h </w:instrText>
      </w:r>
      <w:r>
        <w:rPr>
          <w:noProof/>
        </w:rPr>
      </w:r>
      <w:r>
        <w:rPr>
          <w:noProof/>
        </w:rPr>
        <w:fldChar w:fldCharType="separate"/>
      </w:r>
      <w:r>
        <w:rPr>
          <w:noProof/>
        </w:rPr>
        <w:t>64</w:t>
      </w:r>
      <w:r>
        <w:rPr>
          <w:noProof/>
        </w:rPr>
        <w:fldChar w:fldCharType="end"/>
      </w:r>
    </w:p>
    <w:p w14:paraId="7D6B72D1" w14:textId="53D59477"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6.3.5.2</w:t>
      </w:r>
      <w:r>
        <w:rPr>
          <w:rFonts w:asciiTheme="minorHAnsi" w:eastAsiaTheme="minorEastAsia" w:hAnsiTheme="minorHAnsi" w:cstheme="minorBidi"/>
          <w:noProof/>
          <w:kern w:val="2"/>
          <w:sz w:val="24"/>
          <w:szCs w:val="24"/>
          <w:lang w:val="en-US" w:eastAsia="zh-CN"/>
          <w14:ligatures w14:val="standardContextual"/>
        </w:rPr>
        <w:tab/>
      </w:r>
      <w:r>
        <w:rPr>
          <w:noProof/>
        </w:rPr>
        <w:t>IMS Session Event Notification</w:t>
      </w:r>
      <w:r>
        <w:rPr>
          <w:noProof/>
        </w:rPr>
        <w:tab/>
      </w:r>
      <w:r>
        <w:rPr>
          <w:noProof/>
        </w:rPr>
        <w:fldChar w:fldCharType="begin"/>
      </w:r>
      <w:r>
        <w:rPr>
          <w:noProof/>
        </w:rPr>
        <w:instrText xml:space="preserve"> PAGEREF _Toc214959533 \h </w:instrText>
      </w:r>
      <w:r>
        <w:rPr>
          <w:noProof/>
        </w:rPr>
      </w:r>
      <w:r>
        <w:rPr>
          <w:noProof/>
        </w:rPr>
        <w:fldChar w:fldCharType="separate"/>
      </w:r>
      <w:r>
        <w:rPr>
          <w:noProof/>
        </w:rPr>
        <w:t>64</w:t>
      </w:r>
      <w:r>
        <w:rPr>
          <w:noProof/>
        </w:rPr>
        <w:fldChar w:fldCharType="end"/>
      </w:r>
    </w:p>
    <w:p w14:paraId="1E20C81E" w14:textId="7357865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6.3.5.2.1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_Toc214959534 \h </w:instrText>
      </w:r>
      <w:r>
        <w:rPr>
          <w:noProof/>
        </w:rPr>
      </w:r>
      <w:r>
        <w:rPr>
          <w:noProof/>
        </w:rPr>
        <w:fldChar w:fldCharType="separate"/>
      </w:r>
      <w:r>
        <w:rPr>
          <w:noProof/>
        </w:rPr>
        <w:t>64</w:t>
      </w:r>
      <w:r>
        <w:rPr>
          <w:noProof/>
        </w:rPr>
        <w:fldChar w:fldCharType="end"/>
      </w:r>
    </w:p>
    <w:p w14:paraId="6AA9FB0A" w14:textId="0641D4E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6.3.5.2.2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_Toc214959535 \h </w:instrText>
      </w:r>
      <w:r>
        <w:rPr>
          <w:noProof/>
        </w:rPr>
      </w:r>
      <w:r>
        <w:rPr>
          <w:noProof/>
        </w:rPr>
        <w:fldChar w:fldCharType="separate"/>
      </w:r>
      <w:r>
        <w:rPr>
          <w:noProof/>
        </w:rPr>
        <w:t>64</w:t>
      </w:r>
      <w:r>
        <w:rPr>
          <w:noProof/>
        </w:rPr>
        <w:fldChar w:fldCharType="end"/>
      </w:r>
    </w:p>
    <w:p w14:paraId="1610AE2A" w14:textId="2414E4A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6.3.5.2.3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_Toc214959536 \h </w:instrText>
      </w:r>
      <w:r>
        <w:rPr>
          <w:noProof/>
        </w:rPr>
      </w:r>
      <w:r>
        <w:rPr>
          <w:noProof/>
        </w:rPr>
        <w:fldChar w:fldCharType="separate"/>
      </w:r>
      <w:r>
        <w:rPr>
          <w:noProof/>
        </w:rPr>
        <w:t>64</w:t>
      </w:r>
      <w:r>
        <w:rPr>
          <w:noProof/>
        </w:rPr>
        <w:fldChar w:fldCharType="end"/>
      </w:r>
    </w:p>
    <w:p w14:paraId="18F63A95" w14:textId="79AEADE8"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_Toc214959537 \h </w:instrText>
      </w:r>
      <w:r>
        <w:rPr>
          <w:noProof/>
        </w:rPr>
      </w:r>
      <w:r>
        <w:rPr>
          <w:noProof/>
        </w:rPr>
        <w:fldChar w:fldCharType="separate"/>
      </w:r>
      <w:r>
        <w:rPr>
          <w:noProof/>
        </w:rPr>
        <w:t>65</w:t>
      </w:r>
      <w:r>
        <w:rPr>
          <w:noProof/>
        </w:rPr>
        <w:fldChar w:fldCharType="end"/>
      </w:r>
    </w:p>
    <w:p w14:paraId="393217E2" w14:textId="21AA9B40"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_Toc214959538 \h </w:instrText>
      </w:r>
      <w:r>
        <w:rPr>
          <w:noProof/>
        </w:rPr>
      </w:r>
      <w:r>
        <w:rPr>
          <w:noProof/>
        </w:rPr>
        <w:fldChar w:fldCharType="separate"/>
      </w:r>
      <w:r>
        <w:rPr>
          <w:noProof/>
        </w:rPr>
        <w:t>65</w:t>
      </w:r>
      <w:r>
        <w:rPr>
          <w:noProof/>
        </w:rPr>
        <w:fldChar w:fldCharType="end"/>
      </w:r>
    </w:p>
    <w:p w14:paraId="51CB03F4" w14:textId="4B2454C8"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w:t>
      </w:r>
      <w:r w:rsidRPr="00F271D6">
        <w:rPr>
          <w:rFonts w:eastAsiaTheme="minorEastAsia"/>
          <w:noProof/>
          <w:lang w:val="en-US" w:eastAsia="zh-CN"/>
        </w:rPr>
        <w:t>3</w:t>
      </w:r>
      <w:r w:rsidRPr="00F271D6">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Structured data types</w:t>
      </w:r>
      <w:r>
        <w:rPr>
          <w:noProof/>
        </w:rPr>
        <w:tab/>
      </w:r>
      <w:r>
        <w:rPr>
          <w:noProof/>
        </w:rPr>
        <w:fldChar w:fldCharType="begin"/>
      </w:r>
      <w:r>
        <w:rPr>
          <w:noProof/>
        </w:rPr>
        <w:instrText xml:space="preserve"> PAGEREF _Toc214959539 \h </w:instrText>
      </w:r>
      <w:r>
        <w:rPr>
          <w:noProof/>
        </w:rPr>
      </w:r>
      <w:r>
        <w:rPr>
          <w:noProof/>
        </w:rPr>
        <w:fldChar w:fldCharType="separate"/>
      </w:r>
      <w:r>
        <w:rPr>
          <w:noProof/>
        </w:rPr>
        <w:t>66</w:t>
      </w:r>
      <w:r>
        <w:rPr>
          <w:noProof/>
        </w:rPr>
        <w:fldChar w:fldCharType="end"/>
      </w:r>
    </w:p>
    <w:p w14:paraId="74639316" w14:textId="552FD79B"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_Toc214959540 \h </w:instrText>
      </w:r>
      <w:r>
        <w:rPr>
          <w:noProof/>
        </w:rPr>
      </w:r>
      <w:r>
        <w:rPr>
          <w:noProof/>
        </w:rPr>
        <w:fldChar w:fldCharType="separate"/>
      </w:r>
      <w:r>
        <w:rPr>
          <w:noProof/>
        </w:rPr>
        <w:t>66</w:t>
      </w:r>
      <w:r>
        <w:rPr>
          <w:noProof/>
        </w:rPr>
        <w:fldChar w:fldCharType="end"/>
      </w:r>
    </w:p>
    <w:p w14:paraId="2B0E9EF7" w14:textId="70D22691"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ImsSessionInfo</w:t>
      </w:r>
      <w:r>
        <w:rPr>
          <w:noProof/>
        </w:rPr>
        <w:tab/>
      </w:r>
      <w:r>
        <w:rPr>
          <w:noProof/>
        </w:rPr>
        <w:fldChar w:fldCharType="begin"/>
      </w:r>
      <w:r>
        <w:rPr>
          <w:noProof/>
        </w:rPr>
        <w:instrText xml:space="preserve"> PAGEREF _Toc214959541 \h </w:instrText>
      </w:r>
      <w:r>
        <w:rPr>
          <w:noProof/>
        </w:rPr>
      </w:r>
      <w:r>
        <w:rPr>
          <w:noProof/>
        </w:rPr>
        <w:fldChar w:fldCharType="separate"/>
      </w:r>
      <w:r>
        <w:rPr>
          <w:noProof/>
        </w:rPr>
        <w:t>66</w:t>
      </w:r>
      <w:r>
        <w:rPr>
          <w:noProof/>
        </w:rPr>
        <w:fldChar w:fldCharType="end"/>
      </w:r>
    </w:p>
    <w:p w14:paraId="6AF539D4" w14:textId="322B604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_Toc214959542 \h </w:instrText>
      </w:r>
      <w:r>
        <w:rPr>
          <w:noProof/>
        </w:rPr>
      </w:r>
      <w:r>
        <w:rPr>
          <w:noProof/>
        </w:rPr>
        <w:fldChar w:fldCharType="separate"/>
      </w:r>
      <w:r>
        <w:rPr>
          <w:noProof/>
        </w:rPr>
        <w:t>67</w:t>
      </w:r>
      <w:r>
        <w:rPr>
          <w:noProof/>
        </w:rPr>
        <w:fldChar w:fldCharType="end"/>
      </w:r>
    </w:p>
    <w:p w14:paraId="5CB85A86" w14:textId="00E0A8AE"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_Toc214959543 \h </w:instrText>
      </w:r>
      <w:r>
        <w:rPr>
          <w:noProof/>
        </w:rPr>
      </w:r>
      <w:r>
        <w:rPr>
          <w:noProof/>
        </w:rPr>
        <w:fldChar w:fldCharType="separate"/>
      </w:r>
      <w:r>
        <w:rPr>
          <w:noProof/>
        </w:rPr>
        <w:t>67</w:t>
      </w:r>
      <w:r>
        <w:rPr>
          <w:noProof/>
        </w:rPr>
        <w:fldChar w:fldCharType="end"/>
      </w:r>
    </w:p>
    <w:p w14:paraId="27759EB9" w14:textId="1F23DB11"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DcMediaPara</w:t>
      </w:r>
      <w:r>
        <w:rPr>
          <w:noProof/>
        </w:rPr>
        <w:tab/>
      </w:r>
      <w:r>
        <w:rPr>
          <w:noProof/>
        </w:rPr>
        <w:fldChar w:fldCharType="begin"/>
      </w:r>
      <w:r>
        <w:rPr>
          <w:noProof/>
        </w:rPr>
        <w:instrText xml:space="preserve"> PAGEREF _Toc214959544 \h </w:instrText>
      </w:r>
      <w:r>
        <w:rPr>
          <w:noProof/>
        </w:rPr>
      </w:r>
      <w:r>
        <w:rPr>
          <w:noProof/>
        </w:rPr>
        <w:fldChar w:fldCharType="separate"/>
      </w:r>
      <w:r>
        <w:rPr>
          <w:noProof/>
        </w:rPr>
        <w:t>67</w:t>
      </w:r>
      <w:r>
        <w:rPr>
          <w:noProof/>
        </w:rPr>
        <w:fldChar w:fldCharType="end"/>
      </w:r>
    </w:p>
    <w:p w14:paraId="6656E317" w14:textId="08DBF4EC"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6.3.6.2.</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Type: ImsSessionEventNotification</w:t>
      </w:r>
      <w:r>
        <w:rPr>
          <w:noProof/>
        </w:rPr>
        <w:tab/>
      </w:r>
      <w:r>
        <w:rPr>
          <w:noProof/>
        </w:rPr>
        <w:fldChar w:fldCharType="begin"/>
      </w:r>
      <w:r>
        <w:rPr>
          <w:noProof/>
        </w:rPr>
        <w:instrText xml:space="preserve"> PAGEREF _Toc214959545 \h </w:instrText>
      </w:r>
      <w:r>
        <w:rPr>
          <w:noProof/>
        </w:rPr>
      </w:r>
      <w:r>
        <w:rPr>
          <w:noProof/>
        </w:rPr>
        <w:fldChar w:fldCharType="separate"/>
      </w:r>
      <w:r>
        <w:rPr>
          <w:noProof/>
        </w:rPr>
        <w:t>68</w:t>
      </w:r>
      <w:r>
        <w:rPr>
          <w:noProof/>
        </w:rPr>
        <w:fldChar w:fldCharType="end"/>
      </w:r>
    </w:p>
    <w:p w14:paraId="2E52D8ED" w14:textId="0396D6E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Pr>
          <w:noProof/>
          <w:lang w:eastAsia="zh-CN"/>
        </w:rPr>
        <w:t>3</w:t>
      </w:r>
      <w:r>
        <w:rPr>
          <w:noProof/>
        </w:rPr>
        <w:t>.6.</w:t>
      </w:r>
      <w:r>
        <w:rPr>
          <w:noProof/>
          <w:lang w:eastAsia="zh-CN"/>
        </w:rPr>
        <w:t>2</w:t>
      </w:r>
      <w:r>
        <w:rPr>
          <w:noProof/>
        </w:rPr>
        <w:t>.</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_Toc214959546 \h </w:instrText>
      </w:r>
      <w:r>
        <w:rPr>
          <w:noProof/>
        </w:rPr>
      </w:r>
      <w:r>
        <w:rPr>
          <w:noProof/>
        </w:rPr>
        <w:fldChar w:fldCharType="separate"/>
      </w:r>
      <w:r>
        <w:rPr>
          <w:noProof/>
        </w:rPr>
        <w:t>68</w:t>
      </w:r>
      <w:r>
        <w:rPr>
          <w:noProof/>
        </w:rPr>
        <w:fldChar w:fldCharType="end"/>
      </w:r>
    </w:p>
    <w:p w14:paraId="3B58C155" w14:textId="4C86F412"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w:t>
      </w:r>
      <w:r w:rsidRPr="00F271D6">
        <w:rPr>
          <w:rFonts w:eastAsiaTheme="minorEastAsia"/>
          <w:noProof/>
          <w:lang w:val="en-US" w:eastAsia="zh-CN"/>
        </w:rPr>
        <w:t>3</w:t>
      </w:r>
      <w:r w:rsidRPr="00F271D6">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Simple data types and enumerations</w:t>
      </w:r>
      <w:r>
        <w:rPr>
          <w:noProof/>
        </w:rPr>
        <w:tab/>
      </w:r>
      <w:r>
        <w:rPr>
          <w:noProof/>
        </w:rPr>
        <w:fldChar w:fldCharType="begin"/>
      </w:r>
      <w:r>
        <w:rPr>
          <w:noProof/>
        </w:rPr>
        <w:instrText xml:space="preserve"> PAGEREF _Toc214959547 \h </w:instrText>
      </w:r>
      <w:r>
        <w:rPr>
          <w:noProof/>
        </w:rPr>
      </w:r>
      <w:r>
        <w:rPr>
          <w:noProof/>
        </w:rPr>
        <w:fldChar w:fldCharType="separate"/>
      </w:r>
      <w:r>
        <w:rPr>
          <w:noProof/>
        </w:rPr>
        <w:t>68</w:t>
      </w:r>
      <w:r>
        <w:rPr>
          <w:noProof/>
        </w:rPr>
        <w:fldChar w:fldCharType="end"/>
      </w:r>
    </w:p>
    <w:p w14:paraId="56FDAD6C" w14:textId="01D993F8"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_Toc214959548 \h </w:instrText>
      </w:r>
      <w:r>
        <w:rPr>
          <w:noProof/>
        </w:rPr>
      </w:r>
      <w:r>
        <w:rPr>
          <w:noProof/>
        </w:rPr>
        <w:fldChar w:fldCharType="separate"/>
      </w:r>
      <w:r>
        <w:rPr>
          <w:noProof/>
        </w:rPr>
        <w:t>68</w:t>
      </w:r>
      <w:r>
        <w:rPr>
          <w:noProof/>
        </w:rPr>
        <w:fldChar w:fldCharType="end"/>
      </w:r>
    </w:p>
    <w:p w14:paraId="5CF2F661" w14:textId="2295074E"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_Toc214959549 \h </w:instrText>
      </w:r>
      <w:r>
        <w:rPr>
          <w:noProof/>
        </w:rPr>
      </w:r>
      <w:r>
        <w:rPr>
          <w:noProof/>
        </w:rPr>
        <w:fldChar w:fldCharType="separate"/>
      </w:r>
      <w:r>
        <w:rPr>
          <w:noProof/>
        </w:rPr>
        <w:t>68</w:t>
      </w:r>
      <w:r>
        <w:rPr>
          <w:noProof/>
        </w:rPr>
        <w:fldChar w:fldCharType="end"/>
      </w:r>
    </w:p>
    <w:p w14:paraId="6FE2C186" w14:textId="7BB027A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Enumeration: DcType</w:t>
      </w:r>
      <w:r>
        <w:rPr>
          <w:noProof/>
        </w:rPr>
        <w:tab/>
      </w:r>
      <w:r>
        <w:rPr>
          <w:noProof/>
        </w:rPr>
        <w:fldChar w:fldCharType="begin"/>
      </w:r>
      <w:r>
        <w:rPr>
          <w:noProof/>
        </w:rPr>
        <w:instrText xml:space="preserve"> PAGEREF _Toc214959550 \h </w:instrText>
      </w:r>
      <w:r>
        <w:rPr>
          <w:noProof/>
        </w:rPr>
      </w:r>
      <w:r>
        <w:rPr>
          <w:noProof/>
        </w:rPr>
        <w:fldChar w:fldCharType="separate"/>
      </w:r>
      <w:r>
        <w:rPr>
          <w:noProof/>
        </w:rPr>
        <w:t>69</w:t>
      </w:r>
      <w:r>
        <w:rPr>
          <w:noProof/>
        </w:rPr>
        <w:fldChar w:fldCharType="end"/>
      </w:r>
    </w:p>
    <w:p w14:paraId="69272D29" w14:textId="5902FA2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.6.3.4</w:t>
      </w:r>
      <w:r>
        <w:rPr>
          <w:rFonts w:asciiTheme="minorHAnsi" w:eastAsiaTheme="minorEastAsia" w:hAnsiTheme="minorHAnsi" w:cstheme="minorBidi"/>
          <w:noProof/>
          <w:kern w:val="2"/>
          <w:sz w:val="24"/>
          <w:szCs w:val="24"/>
          <w:lang w:val="en-US" w:eastAsia="zh-CN"/>
          <w14:ligatures w14:val="standardContextual"/>
        </w:rPr>
        <w:tab/>
      </w:r>
      <w:r>
        <w:rPr>
          <w:noProof/>
        </w:rPr>
        <w:t>Enumeration: AdcType</w:t>
      </w:r>
      <w:r>
        <w:rPr>
          <w:noProof/>
        </w:rPr>
        <w:tab/>
      </w:r>
      <w:r>
        <w:rPr>
          <w:noProof/>
        </w:rPr>
        <w:fldChar w:fldCharType="begin"/>
      </w:r>
      <w:r>
        <w:rPr>
          <w:noProof/>
        </w:rPr>
        <w:instrText xml:space="preserve"> PAGEREF _Toc214959551 \h </w:instrText>
      </w:r>
      <w:r>
        <w:rPr>
          <w:noProof/>
        </w:rPr>
      </w:r>
      <w:r>
        <w:rPr>
          <w:noProof/>
        </w:rPr>
        <w:fldChar w:fldCharType="separate"/>
      </w:r>
      <w:r>
        <w:rPr>
          <w:noProof/>
        </w:rPr>
        <w:t>69</w:t>
      </w:r>
      <w:r>
        <w:rPr>
          <w:noProof/>
        </w:rPr>
        <w:fldChar w:fldCharType="end"/>
      </w:r>
    </w:p>
    <w:p w14:paraId="1EFC64EC" w14:textId="4805B2D2"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.6.3.5</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_Toc214959552 \h </w:instrText>
      </w:r>
      <w:r>
        <w:rPr>
          <w:noProof/>
        </w:rPr>
      </w:r>
      <w:r>
        <w:rPr>
          <w:noProof/>
        </w:rPr>
        <w:fldChar w:fldCharType="separate"/>
      </w:r>
      <w:r>
        <w:rPr>
          <w:noProof/>
        </w:rPr>
        <w:t>69</w:t>
      </w:r>
      <w:r>
        <w:rPr>
          <w:noProof/>
        </w:rPr>
        <w:fldChar w:fldCharType="end"/>
      </w:r>
    </w:p>
    <w:p w14:paraId="53B88235" w14:textId="1B43464B"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6.3.6.3.</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Enumeration: ImsSessionEventType</w:t>
      </w:r>
      <w:r>
        <w:rPr>
          <w:noProof/>
        </w:rPr>
        <w:tab/>
      </w:r>
      <w:r>
        <w:rPr>
          <w:noProof/>
        </w:rPr>
        <w:fldChar w:fldCharType="begin"/>
      </w:r>
      <w:r>
        <w:rPr>
          <w:noProof/>
        </w:rPr>
        <w:instrText xml:space="preserve"> PAGEREF _Toc214959553 \h </w:instrText>
      </w:r>
      <w:r>
        <w:rPr>
          <w:noProof/>
        </w:rPr>
      </w:r>
      <w:r>
        <w:rPr>
          <w:noProof/>
        </w:rPr>
        <w:fldChar w:fldCharType="separate"/>
      </w:r>
      <w:r>
        <w:rPr>
          <w:noProof/>
        </w:rPr>
        <w:t>69</w:t>
      </w:r>
      <w:r>
        <w:rPr>
          <w:noProof/>
        </w:rPr>
        <w:fldChar w:fldCharType="end"/>
      </w:r>
    </w:p>
    <w:p w14:paraId="6868083D" w14:textId="51811CC3"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w:t>
      </w:r>
      <w:r w:rsidRPr="00F271D6">
        <w:rPr>
          <w:rFonts w:eastAsiaTheme="minorEastAsia"/>
          <w:noProof/>
          <w:lang w:val="en-US" w:eastAsia="zh-CN"/>
        </w:rPr>
        <w:t>3</w:t>
      </w:r>
      <w:r w:rsidRPr="00F271D6">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_Toc214959554 \h </w:instrText>
      </w:r>
      <w:r>
        <w:rPr>
          <w:noProof/>
        </w:rPr>
      </w:r>
      <w:r>
        <w:rPr>
          <w:noProof/>
        </w:rPr>
        <w:fldChar w:fldCharType="separate"/>
      </w:r>
      <w:r>
        <w:rPr>
          <w:noProof/>
        </w:rPr>
        <w:t>69</w:t>
      </w:r>
      <w:r>
        <w:rPr>
          <w:noProof/>
        </w:rPr>
        <w:fldChar w:fldCharType="end"/>
      </w:r>
    </w:p>
    <w:p w14:paraId="7A10F5F5" w14:textId="6A6BBECC"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_Toc214959555 \h </w:instrText>
      </w:r>
      <w:r>
        <w:rPr>
          <w:noProof/>
        </w:rPr>
      </w:r>
      <w:r>
        <w:rPr>
          <w:noProof/>
        </w:rPr>
        <w:fldChar w:fldCharType="separate"/>
      </w:r>
      <w:r>
        <w:rPr>
          <w:noProof/>
        </w:rPr>
        <w:t>69</w:t>
      </w:r>
      <w:r>
        <w:rPr>
          <w:noProof/>
        </w:rPr>
        <w:fldChar w:fldCharType="end"/>
      </w:r>
    </w:p>
    <w:p w14:paraId="77B8A41F" w14:textId="4AC525C6"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_Toc214959556 \h </w:instrText>
      </w:r>
      <w:r>
        <w:rPr>
          <w:noProof/>
        </w:rPr>
      </w:r>
      <w:r>
        <w:rPr>
          <w:noProof/>
        </w:rPr>
        <w:fldChar w:fldCharType="separate"/>
      </w:r>
      <w:r>
        <w:rPr>
          <w:noProof/>
        </w:rPr>
        <w:t>70</w:t>
      </w:r>
      <w:r>
        <w:rPr>
          <w:noProof/>
        </w:rPr>
        <w:fldChar w:fldCharType="end"/>
      </w:r>
    </w:p>
    <w:p w14:paraId="017D3DAA" w14:textId="24228480"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_Toc214959557 \h </w:instrText>
      </w:r>
      <w:r>
        <w:rPr>
          <w:noProof/>
        </w:rPr>
      </w:r>
      <w:r>
        <w:rPr>
          <w:noProof/>
        </w:rPr>
        <w:fldChar w:fldCharType="separate"/>
      </w:r>
      <w:r>
        <w:rPr>
          <w:noProof/>
        </w:rPr>
        <w:t>70</w:t>
      </w:r>
      <w:r>
        <w:rPr>
          <w:noProof/>
        </w:rPr>
        <w:fldChar w:fldCharType="end"/>
      </w:r>
    </w:p>
    <w:p w14:paraId="3CB354BC" w14:textId="0B8BFD86"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_Toc214959558 \h </w:instrText>
      </w:r>
      <w:r>
        <w:rPr>
          <w:noProof/>
        </w:rPr>
      </w:r>
      <w:r>
        <w:rPr>
          <w:noProof/>
        </w:rPr>
        <w:fldChar w:fldCharType="separate"/>
      </w:r>
      <w:r>
        <w:rPr>
          <w:noProof/>
        </w:rPr>
        <w:t>70</w:t>
      </w:r>
      <w:r>
        <w:rPr>
          <w:noProof/>
        </w:rPr>
        <w:fldChar w:fldCharType="end"/>
      </w:r>
    </w:p>
    <w:p w14:paraId="46C6900E" w14:textId="040A3E6D"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_Toc214959559 \h </w:instrText>
      </w:r>
      <w:r>
        <w:rPr>
          <w:noProof/>
        </w:rPr>
      </w:r>
      <w:r>
        <w:rPr>
          <w:noProof/>
        </w:rPr>
        <w:fldChar w:fldCharType="separate"/>
      </w:r>
      <w:r>
        <w:rPr>
          <w:noProof/>
        </w:rPr>
        <w:t>70</w:t>
      </w:r>
      <w:r>
        <w:rPr>
          <w:noProof/>
        </w:rPr>
        <w:fldChar w:fldCharType="end"/>
      </w:r>
    </w:p>
    <w:p w14:paraId="4A9153A2" w14:textId="442F81A4"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_Toc214959560 \h </w:instrText>
      </w:r>
      <w:r>
        <w:rPr>
          <w:noProof/>
        </w:rPr>
      </w:r>
      <w:r>
        <w:rPr>
          <w:noProof/>
        </w:rPr>
        <w:fldChar w:fldCharType="separate"/>
      </w:r>
      <w:r>
        <w:rPr>
          <w:noProof/>
        </w:rPr>
        <w:t>70</w:t>
      </w:r>
      <w:r>
        <w:rPr>
          <w:noProof/>
        </w:rPr>
        <w:fldChar w:fldCharType="end"/>
      </w:r>
    </w:p>
    <w:p w14:paraId="444252EE" w14:textId="5F308AC4"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_Toc214959561 \h </w:instrText>
      </w:r>
      <w:r>
        <w:rPr>
          <w:noProof/>
        </w:rPr>
      </w:r>
      <w:r>
        <w:rPr>
          <w:noProof/>
        </w:rPr>
        <w:fldChar w:fldCharType="separate"/>
      </w:r>
      <w:r>
        <w:rPr>
          <w:noProof/>
        </w:rPr>
        <w:t>70</w:t>
      </w:r>
      <w:r>
        <w:rPr>
          <w:noProof/>
        </w:rPr>
        <w:fldChar w:fldCharType="end"/>
      </w:r>
    </w:p>
    <w:p w14:paraId="3F744F93" w14:textId="4B79D163"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3</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_Toc214959562 \h </w:instrText>
      </w:r>
      <w:r>
        <w:rPr>
          <w:noProof/>
        </w:rPr>
      </w:r>
      <w:r>
        <w:rPr>
          <w:noProof/>
        </w:rPr>
        <w:fldChar w:fldCharType="separate"/>
      </w:r>
      <w:r>
        <w:rPr>
          <w:noProof/>
        </w:rPr>
        <w:t>71</w:t>
      </w:r>
      <w:r>
        <w:rPr>
          <w:noProof/>
        </w:rPr>
        <w:fldChar w:fldCharType="end"/>
      </w:r>
    </w:p>
    <w:p w14:paraId="6C1D8F72" w14:textId="2F99AE5B"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Nimsas_ImsEE Service API</w:t>
      </w:r>
      <w:r>
        <w:rPr>
          <w:noProof/>
        </w:rPr>
        <w:tab/>
      </w:r>
      <w:r>
        <w:rPr>
          <w:noProof/>
        </w:rPr>
        <w:fldChar w:fldCharType="begin"/>
      </w:r>
      <w:r>
        <w:rPr>
          <w:noProof/>
        </w:rPr>
        <w:instrText xml:space="preserve"> PAGEREF _Toc214959563 \h </w:instrText>
      </w:r>
      <w:r>
        <w:rPr>
          <w:noProof/>
        </w:rPr>
      </w:r>
      <w:r>
        <w:rPr>
          <w:noProof/>
        </w:rPr>
        <w:fldChar w:fldCharType="separate"/>
      </w:r>
      <w:r>
        <w:rPr>
          <w:noProof/>
        </w:rPr>
        <w:t>71</w:t>
      </w:r>
      <w:r>
        <w:rPr>
          <w:noProof/>
        </w:rPr>
        <w:fldChar w:fldCharType="end"/>
      </w:r>
    </w:p>
    <w:p w14:paraId="4514E879" w14:textId="0841FFA5"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_Toc214959564 \h </w:instrText>
      </w:r>
      <w:r>
        <w:rPr>
          <w:noProof/>
        </w:rPr>
      </w:r>
      <w:r>
        <w:rPr>
          <w:noProof/>
        </w:rPr>
        <w:fldChar w:fldCharType="separate"/>
      </w:r>
      <w:r>
        <w:rPr>
          <w:noProof/>
        </w:rPr>
        <w:t>71</w:t>
      </w:r>
      <w:r>
        <w:rPr>
          <w:noProof/>
        </w:rPr>
        <w:fldChar w:fldCharType="end"/>
      </w:r>
    </w:p>
    <w:p w14:paraId="4E273EB3" w14:textId="7DB256A0"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_Toc214959565 \h </w:instrText>
      </w:r>
      <w:r>
        <w:rPr>
          <w:noProof/>
        </w:rPr>
      </w:r>
      <w:r>
        <w:rPr>
          <w:noProof/>
        </w:rPr>
        <w:fldChar w:fldCharType="separate"/>
      </w:r>
      <w:r>
        <w:rPr>
          <w:noProof/>
        </w:rPr>
        <w:t>71</w:t>
      </w:r>
      <w:r>
        <w:rPr>
          <w:noProof/>
        </w:rPr>
        <w:fldChar w:fldCharType="end"/>
      </w:r>
    </w:p>
    <w:p w14:paraId="529D4393" w14:textId="75F764FD"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_Toc214959566 \h </w:instrText>
      </w:r>
      <w:r>
        <w:rPr>
          <w:noProof/>
        </w:rPr>
      </w:r>
      <w:r>
        <w:rPr>
          <w:noProof/>
        </w:rPr>
        <w:fldChar w:fldCharType="separate"/>
      </w:r>
      <w:r>
        <w:rPr>
          <w:noProof/>
        </w:rPr>
        <w:t>71</w:t>
      </w:r>
      <w:r>
        <w:rPr>
          <w:noProof/>
        </w:rPr>
        <w:fldChar w:fldCharType="end"/>
      </w:r>
    </w:p>
    <w:p w14:paraId="7636437A" w14:textId="698365B2"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_Toc214959567 \h </w:instrText>
      </w:r>
      <w:r>
        <w:rPr>
          <w:noProof/>
        </w:rPr>
      </w:r>
      <w:r>
        <w:rPr>
          <w:noProof/>
        </w:rPr>
        <w:fldChar w:fldCharType="separate"/>
      </w:r>
      <w:r>
        <w:rPr>
          <w:noProof/>
        </w:rPr>
        <w:t>71</w:t>
      </w:r>
      <w:r>
        <w:rPr>
          <w:noProof/>
        </w:rPr>
        <w:fldChar w:fldCharType="end"/>
      </w:r>
    </w:p>
    <w:p w14:paraId="1AC7A0CD" w14:textId="0B8B3C7F"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_Toc214959568 \h </w:instrText>
      </w:r>
      <w:r>
        <w:rPr>
          <w:noProof/>
        </w:rPr>
      </w:r>
      <w:r>
        <w:rPr>
          <w:noProof/>
        </w:rPr>
        <w:fldChar w:fldCharType="separate"/>
      </w:r>
      <w:r>
        <w:rPr>
          <w:noProof/>
        </w:rPr>
        <w:t>71</w:t>
      </w:r>
      <w:r>
        <w:rPr>
          <w:noProof/>
        </w:rPr>
        <w:fldChar w:fldCharType="end"/>
      </w:r>
    </w:p>
    <w:p w14:paraId="77708726" w14:textId="49E630E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_Toc214959569 \h </w:instrText>
      </w:r>
      <w:r>
        <w:rPr>
          <w:noProof/>
        </w:rPr>
      </w:r>
      <w:r>
        <w:rPr>
          <w:noProof/>
        </w:rPr>
        <w:fldChar w:fldCharType="separate"/>
      </w:r>
      <w:r>
        <w:rPr>
          <w:noProof/>
        </w:rPr>
        <w:t>72</w:t>
      </w:r>
      <w:r>
        <w:rPr>
          <w:noProof/>
        </w:rPr>
        <w:fldChar w:fldCharType="end"/>
      </w:r>
    </w:p>
    <w:p w14:paraId="32FDC33A" w14:textId="482D94FC"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_Toc214959570 \h </w:instrText>
      </w:r>
      <w:r>
        <w:rPr>
          <w:noProof/>
        </w:rPr>
      </w:r>
      <w:r>
        <w:rPr>
          <w:noProof/>
        </w:rPr>
        <w:fldChar w:fldCharType="separate"/>
      </w:r>
      <w:r>
        <w:rPr>
          <w:noProof/>
        </w:rPr>
        <w:t>72</w:t>
      </w:r>
      <w:r>
        <w:rPr>
          <w:noProof/>
        </w:rPr>
        <w:fldChar w:fldCharType="end"/>
      </w:r>
    </w:p>
    <w:p w14:paraId="4C375CD0" w14:textId="3DD424E5"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_Toc214959571 \h </w:instrText>
      </w:r>
      <w:r>
        <w:rPr>
          <w:noProof/>
        </w:rPr>
      </w:r>
      <w:r>
        <w:rPr>
          <w:noProof/>
        </w:rPr>
        <w:fldChar w:fldCharType="separate"/>
      </w:r>
      <w:r>
        <w:rPr>
          <w:noProof/>
        </w:rPr>
        <w:t>72</w:t>
      </w:r>
      <w:r>
        <w:rPr>
          <w:noProof/>
        </w:rPr>
        <w:fldChar w:fldCharType="end"/>
      </w:r>
    </w:p>
    <w:p w14:paraId="02F0821D" w14:textId="02E1DA22"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_Toc214959572 \h </w:instrText>
      </w:r>
      <w:r>
        <w:rPr>
          <w:noProof/>
        </w:rPr>
      </w:r>
      <w:r>
        <w:rPr>
          <w:noProof/>
        </w:rPr>
        <w:fldChar w:fldCharType="separate"/>
      </w:r>
      <w:r>
        <w:rPr>
          <w:noProof/>
        </w:rPr>
        <w:t>72</w:t>
      </w:r>
      <w:r>
        <w:rPr>
          <w:noProof/>
        </w:rPr>
        <w:fldChar w:fldCharType="end"/>
      </w:r>
    </w:p>
    <w:p w14:paraId="5FBC5140" w14:textId="3AFD4BD9"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_Toc214959573 \h </w:instrText>
      </w:r>
      <w:r>
        <w:rPr>
          <w:noProof/>
        </w:rPr>
      </w:r>
      <w:r>
        <w:rPr>
          <w:noProof/>
        </w:rPr>
        <w:fldChar w:fldCharType="separate"/>
      </w:r>
      <w:r>
        <w:rPr>
          <w:noProof/>
        </w:rPr>
        <w:t>73</w:t>
      </w:r>
      <w:r>
        <w:rPr>
          <w:noProof/>
        </w:rPr>
        <w:fldChar w:fldCharType="end"/>
      </w:r>
    </w:p>
    <w:p w14:paraId="5685DF5D" w14:textId="7B05D5F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_Toc214959574 \h </w:instrText>
      </w:r>
      <w:r>
        <w:rPr>
          <w:noProof/>
        </w:rPr>
      </w:r>
      <w:r>
        <w:rPr>
          <w:noProof/>
        </w:rPr>
        <w:fldChar w:fldCharType="separate"/>
      </w:r>
      <w:r>
        <w:rPr>
          <w:noProof/>
        </w:rPr>
        <w:t>73</w:t>
      </w:r>
      <w:r>
        <w:rPr>
          <w:noProof/>
        </w:rPr>
        <w:fldChar w:fldCharType="end"/>
      </w:r>
    </w:p>
    <w:p w14:paraId="68D6DED4" w14:textId="46C33F50"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_Toc214959575 \h </w:instrText>
      </w:r>
      <w:r>
        <w:rPr>
          <w:noProof/>
        </w:rPr>
      </w:r>
      <w:r>
        <w:rPr>
          <w:noProof/>
        </w:rPr>
        <w:fldChar w:fldCharType="separate"/>
      </w:r>
      <w:r>
        <w:rPr>
          <w:noProof/>
        </w:rPr>
        <w:t>73</w:t>
      </w:r>
      <w:r>
        <w:rPr>
          <w:noProof/>
        </w:rPr>
        <w:fldChar w:fldCharType="end"/>
      </w:r>
    </w:p>
    <w:p w14:paraId="162F6860" w14:textId="5B27294D"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_Toc214959576 \h </w:instrText>
      </w:r>
      <w:r>
        <w:rPr>
          <w:noProof/>
        </w:rPr>
      </w:r>
      <w:r>
        <w:rPr>
          <w:noProof/>
        </w:rPr>
        <w:fldChar w:fldCharType="separate"/>
      </w:r>
      <w:r>
        <w:rPr>
          <w:noProof/>
        </w:rPr>
        <w:t>73</w:t>
      </w:r>
      <w:r>
        <w:rPr>
          <w:noProof/>
        </w:rPr>
        <w:fldChar w:fldCharType="end"/>
      </w:r>
    </w:p>
    <w:p w14:paraId="33C3D9EE" w14:textId="25986FE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_Toc214959577 \h </w:instrText>
      </w:r>
      <w:r>
        <w:rPr>
          <w:noProof/>
        </w:rPr>
      </w:r>
      <w:r>
        <w:rPr>
          <w:noProof/>
        </w:rPr>
        <w:fldChar w:fldCharType="separate"/>
      </w:r>
      <w:r>
        <w:rPr>
          <w:noProof/>
        </w:rPr>
        <w:t>74</w:t>
      </w:r>
      <w:r>
        <w:rPr>
          <w:noProof/>
        </w:rPr>
        <w:fldChar w:fldCharType="end"/>
      </w:r>
    </w:p>
    <w:p w14:paraId="7B8C5BFE" w14:textId="5CB8D91E"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_Toc214959578 \h </w:instrText>
      </w:r>
      <w:r>
        <w:rPr>
          <w:noProof/>
        </w:rPr>
      </w:r>
      <w:r>
        <w:rPr>
          <w:noProof/>
        </w:rPr>
        <w:fldChar w:fldCharType="separate"/>
      </w:r>
      <w:r>
        <w:rPr>
          <w:noProof/>
        </w:rPr>
        <w:t>74</w:t>
      </w:r>
      <w:r>
        <w:rPr>
          <w:noProof/>
        </w:rPr>
        <w:fldChar w:fldCharType="end"/>
      </w:r>
    </w:p>
    <w:p w14:paraId="52B22BFD" w14:textId="32A93D22"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_Toc214959579 \h </w:instrText>
      </w:r>
      <w:r>
        <w:rPr>
          <w:noProof/>
        </w:rPr>
      </w:r>
      <w:r>
        <w:rPr>
          <w:noProof/>
        </w:rPr>
        <w:fldChar w:fldCharType="separate"/>
      </w:r>
      <w:r>
        <w:rPr>
          <w:noProof/>
        </w:rPr>
        <w:t>74</w:t>
      </w:r>
      <w:r>
        <w:rPr>
          <w:noProof/>
        </w:rPr>
        <w:fldChar w:fldCharType="end"/>
      </w:r>
    </w:p>
    <w:p w14:paraId="184E678C" w14:textId="5210CAC8"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_Toc214959580 \h </w:instrText>
      </w:r>
      <w:r>
        <w:rPr>
          <w:noProof/>
        </w:rPr>
      </w:r>
      <w:r>
        <w:rPr>
          <w:noProof/>
        </w:rPr>
        <w:fldChar w:fldCharType="separate"/>
      </w:r>
      <w:r>
        <w:rPr>
          <w:noProof/>
        </w:rPr>
        <w:t>74</w:t>
      </w:r>
      <w:r>
        <w:rPr>
          <w:noProof/>
        </w:rPr>
        <w:fldChar w:fldCharType="end"/>
      </w:r>
    </w:p>
    <w:p w14:paraId="12E72926" w14:textId="5DE02CAE"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_Toc214959581 \h </w:instrText>
      </w:r>
      <w:r>
        <w:rPr>
          <w:noProof/>
        </w:rPr>
      </w:r>
      <w:r>
        <w:rPr>
          <w:noProof/>
        </w:rPr>
        <w:fldChar w:fldCharType="separate"/>
      </w:r>
      <w:r>
        <w:rPr>
          <w:noProof/>
        </w:rPr>
        <w:t>74</w:t>
      </w:r>
      <w:r>
        <w:rPr>
          <w:noProof/>
        </w:rPr>
        <w:fldChar w:fldCharType="end"/>
      </w:r>
    </w:p>
    <w:p w14:paraId="49224EA0" w14:textId="4AD672C3"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_Toc214959582 \h </w:instrText>
      </w:r>
      <w:r>
        <w:rPr>
          <w:noProof/>
        </w:rPr>
      </w:r>
      <w:r>
        <w:rPr>
          <w:noProof/>
        </w:rPr>
        <w:fldChar w:fldCharType="separate"/>
      </w:r>
      <w:r>
        <w:rPr>
          <w:noProof/>
        </w:rPr>
        <w:t>78</w:t>
      </w:r>
      <w:r>
        <w:rPr>
          <w:noProof/>
        </w:rPr>
        <w:fldChar w:fldCharType="end"/>
      </w:r>
    </w:p>
    <w:p w14:paraId="442F3654" w14:textId="5BBEA435"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6.</w:t>
      </w:r>
      <w:r w:rsidRPr="00F271D6">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_Toc214959583 \h </w:instrText>
      </w:r>
      <w:r>
        <w:rPr>
          <w:noProof/>
        </w:rPr>
      </w:r>
      <w:r>
        <w:rPr>
          <w:noProof/>
        </w:rPr>
        <w:fldChar w:fldCharType="separate"/>
      </w:r>
      <w:r>
        <w:rPr>
          <w:noProof/>
        </w:rPr>
        <w:t>79</w:t>
      </w:r>
      <w:r>
        <w:rPr>
          <w:noProof/>
        </w:rPr>
        <w:fldChar w:fldCharType="end"/>
      </w:r>
    </w:p>
    <w:p w14:paraId="62440510" w14:textId="2E294EDF"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_Toc214959584 \h </w:instrText>
      </w:r>
      <w:r>
        <w:rPr>
          <w:noProof/>
        </w:rPr>
      </w:r>
      <w:r>
        <w:rPr>
          <w:noProof/>
        </w:rPr>
        <w:fldChar w:fldCharType="separate"/>
      </w:r>
      <w:r>
        <w:rPr>
          <w:noProof/>
        </w:rPr>
        <w:t>79</w:t>
      </w:r>
      <w:r>
        <w:rPr>
          <w:noProof/>
        </w:rPr>
        <w:fldChar w:fldCharType="end"/>
      </w:r>
    </w:p>
    <w:p w14:paraId="66831AC4" w14:textId="4601C6EC"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_Toc214959585 \h </w:instrText>
      </w:r>
      <w:r>
        <w:rPr>
          <w:noProof/>
        </w:rPr>
      </w:r>
      <w:r>
        <w:rPr>
          <w:noProof/>
        </w:rPr>
        <w:fldChar w:fldCharType="separate"/>
      </w:r>
      <w:r>
        <w:rPr>
          <w:noProof/>
        </w:rPr>
        <w:t>79</w:t>
      </w:r>
      <w:r>
        <w:rPr>
          <w:noProof/>
        </w:rPr>
        <w:fldChar w:fldCharType="end"/>
      </w:r>
    </w:p>
    <w:p w14:paraId="4EA6B6E1" w14:textId="24356326"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_Toc214959586 \h </w:instrText>
      </w:r>
      <w:r>
        <w:rPr>
          <w:noProof/>
        </w:rPr>
      </w:r>
      <w:r>
        <w:rPr>
          <w:noProof/>
        </w:rPr>
        <w:fldChar w:fldCharType="separate"/>
      </w:r>
      <w:r>
        <w:rPr>
          <w:noProof/>
        </w:rPr>
        <w:t>79</w:t>
      </w:r>
      <w:r>
        <w:rPr>
          <w:noProof/>
        </w:rPr>
        <w:fldChar w:fldCharType="end"/>
      </w:r>
    </w:p>
    <w:p w14:paraId="6CC2C23B" w14:textId="637AC8A9"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_Toc214959587 \h </w:instrText>
      </w:r>
      <w:r>
        <w:rPr>
          <w:noProof/>
        </w:rPr>
      </w:r>
      <w:r>
        <w:rPr>
          <w:noProof/>
        </w:rPr>
        <w:fldChar w:fldCharType="separate"/>
      </w:r>
      <w:r>
        <w:rPr>
          <w:noProof/>
        </w:rPr>
        <w:t>79</w:t>
      </w:r>
      <w:r>
        <w:rPr>
          <w:noProof/>
        </w:rPr>
        <w:fldChar w:fldCharType="end"/>
      </w:r>
    </w:p>
    <w:p w14:paraId="06A2523D" w14:textId="1C43C9E0"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_Toc214959588 \h </w:instrText>
      </w:r>
      <w:r>
        <w:rPr>
          <w:noProof/>
        </w:rPr>
      </w:r>
      <w:r>
        <w:rPr>
          <w:noProof/>
        </w:rPr>
        <w:fldChar w:fldCharType="separate"/>
      </w:r>
      <w:r>
        <w:rPr>
          <w:noProof/>
        </w:rPr>
        <w:t>79</w:t>
      </w:r>
      <w:r>
        <w:rPr>
          <w:noProof/>
        </w:rPr>
        <w:fldChar w:fldCharType="end"/>
      </w:r>
    </w:p>
    <w:p w14:paraId="1C39AAEE" w14:textId="0FA31FFD"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_Toc214959589 \h </w:instrText>
      </w:r>
      <w:r>
        <w:rPr>
          <w:noProof/>
        </w:rPr>
      </w:r>
      <w:r>
        <w:rPr>
          <w:noProof/>
        </w:rPr>
        <w:fldChar w:fldCharType="separate"/>
      </w:r>
      <w:r>
        <w:rPr>
          <w:noProof/>
        </w:rPr>
        <w:t>79</w:t>
      </w:r>
      <w:r>
        <w:rPr>
          <w:noProof/>
        </w:rPr>
        <w:fldChar w:fldCharType="end"/>
      </w:r>
    </w:p>
    <w:p w14:paraId="6B5F2BD9" w14:textId="54DD11FB"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_Toc214959590 \h </w:instrText>
      </w:r>
      <w:r>
        <w:rPr>
          <w:noProof/>
        </w:rPr>
      </w:r>
      <w:r>
        <w:rPr>
          <w:noProof/>
        </w:rPr>
        <w:fldChar w:fldCharType="separate"/>
      </w:r>
      <w:r>
        <w:rPr>
          <w:noProof/>
        </w:rPr>
        <w:t>80</w:t>
      </w:r>
      <w:r>
        <w:rPr>
          <w:noProof/>
        </w:rPr>
        <w:fldChar w:fldCharType="end"/>
      </w:r>
    </w:p>
    <w:p w14:paraId="3D22174C" w14:textId="0384F2F4"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_Toc214959591 \h </w:instrText>
      </w:r>
      <w:r>
        <w:rPr>
          <w:noProof/>
        </w:rPr>
      </w:r>
      <w:r>
        <w:rPr>
          <w:noProof/>
        </w:rPr>
        <w:fldChar w:fldCharType="separate"/>
      </w:r>
      <w:r>
        <w:rPr>
          <w:noProof/>
        </w:rPr>
        <w:t>80</w:t>
      </w:r>
      <w:r>
        <w:rPr>
          <w:noProof/>
        </w:rPr>
        <w:fldChar w:fldCharType="end"/>
      </w:r>
    </w:p>
    <w:p w14:paraId="5FE49500" w14:textId="444EC43E"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w:t>
      </w:r>
      <w:r w:rsidRPr="00F271D6">
        <w:rPr>
          <w:rFonts w:eastAsiaTheme="minorEastAsia"/>
          <w:noProof/>
          <w:lang w:val="en-US" w:eastAsia="zh-CN"/>
        </w:rPr>
        <w:t>4</w:t>
      </w:r>
      <w:r w:rsidRPr="00F271D6">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Structured data types</w:t>
      </w:r>
      <w:r>
        <w:rPr>
          <w:noProof/>
        </w:rPr>
        <w:tab/>
      </w:r>
      <w:r>
        <w:rPr>
          <w:noProof/>
        </w:rPr>
        <w:fldChar w:fldCharType="begin"/>
      </w:r>
      <w:r>
        <w:rPr>
          <w:noProof/>
        </w:rPr>
        <w:instrText xml:space="preserve"> PAGEREF _Toc214959592 \h </w:instrText>
      </w:r>
      <w:r>
        <w:rPr>
          <w:noProof/>
        </w:rPr>
      </w:r>
      <w:r>
        <w:rPr>
          <w:noProof/>
        </w:rPr>
        <w:fldChar w:fldCharType="separate"/>
      </w:r>
      <w:r>
        <w:rPr>
          <w:noProof/>
        </w:rPr>
        <w:t>81</w:t>
      </w:r>
      <w:r>
        <w:rPr>
          <w:noProof/>
        </w:rPr>
        <w:fldChar w:fldCharType="end"/>
      </w:r>
    </w:p>
    <w:p w14:paraId="5F350B66" w14:textId="405A35D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_Toc214959593 \h </w:instrText>
      </w:r>
      <w:r>
        <w:rPr>
          <w:noProof/>
        </w:rPr>
      </w:r>
      <w:r>
        <w:rPr>
          <w:noProof/>
        </w:rPr>
        <w:fldChar w:fldCharType="separate"/>
      </w:r>
      <w:r>
        <w:rPr>
          <w:noProof/>
        </w:rPr>
        <w:t>81</w:t>
      </w:r>
      <w:r>
        <w:rPr>
          <w:noProof/>
        </w:rPr>
        <w:fldChar w:fldCharType="end"/>
      </w:r>
    </w:p>
    <w:p w14:paraId="11031F33" w14:textId="502E6318"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_Toc214959594 \h </w:instrText>
      </w:r>
      <w:r>
        <w:rPr>
          <w:noProof/>
        </w:rPr>
      </w:r>
      <w:r>
        <w:rPr>
          <w:noProof/>
        </w:rPr>
        <w:fldChar w:fldCharType="separate"/>
      </w:r>
      <w:r>
        <w:rPr>
          <w:noProof/>
        </w:rPr>
        <w:t>82</w:t>
      </w:r>
      <w:r>
        <w:rPr>
          <w:noProof/>
        </w:rPr>
        <w:fldChar w:fldCharType="end"/>
      </w:r>
    </w:p>
    <w:p w14:paraId="3FD0A485" w14:textId="71E6607B"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.6.2.3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_Toc214959595 \h </w:instrText>
      </w:r>
      <w:r>
        <w:rPr>
          <w:noProof/>
        </w:rPr>
      </w:r>
      <w:r>
        <w:rPr>
          <w:noProof/>
        </w:rPr>
        <w:fldChar w:fldCharType="separate"/>
      </w:r>
      <w:r>
        <w:rPr>
          <w:noProof/>
        </w:rPr>
        <w:t>82</w:t>
      </w:r>
      <w:r>
        <w:rPr>
          <w:noProof/>
        </w:rPr>
        <w:fldChar w:fldCharType="end"/>
      </w:r>
    </w:p>
    <w:p w14:paraId="4244569C" w14:textId="401A09F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_Toc214959596 \h </w:instrText>
      </w:r>
      <w:r>
        <w:rPr>
          <w:noProof/>
        </w:rPr>
      </w:r>
      <w:r>
        <w:rPr>
          <w:noProof/>
        </w:rPr>
        <w:fldChar w:fldCharType="separate"/>
      </w:r>
      <w:r>
        <w:rPr>
          <w:noProof/>
        </w:rPr>
        <w:t>82</w:t>
      </w:r>
      <w:r>
        <w:rPr>
          <w:noProof/>
        </w:rPr>
        <w:fldChar w:fldCharType="end"/>
      </w:r>
    </w:p>
    <w:p w14:paraId="52BB85C6" w14:textId="1AEF794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EventNotification</w:t>
      </w:r>
      <w:r>
        <w:rPr>
          <w:noProof/>
        </w:rPr>
        <w:tab/>
      </w:r>
      <w:r>
        <w:rPr>
          <w:noProof/>
        </w:rPr>
        <w:fldChar w:fldCharType="begin"/>
      </w:r>
      <w:r>
        <w:rPr>
          <w:noProof/>
        </w:rPr>
        <w:instrText xml:space="preserve"> PAGEREF _Toc214959597 \h </w:instrText>
      </w:r>
      <w:r>
        <w:rPr>
          <w:noProof/>
        </w:rPr>
      </w:r>
      <w:r>
        <w:rPr>
          <w:noProof/>
        </w:rPr>
        <w:fldChar w:fldCharType="separate"/>
      </w:r>
      <w:r>
        <w:rPr>
          <w:noProof/>
        </w:rPr>
        <w:t>83</w:t>
      </w:r>
      <w:r>
        <w:rPr>
          <w:noProof/>
        </w:rPr>
        <w:fldChar w:fldCharType="end"/>
      </w:r>
    </w:p>
    <w:p w14:paraId="7F07D45E" w14:textId="386E6C0C"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_Toc214959598 \h </w:instrText>
      </w:r>
      <w:r>
        <w:rPr>
          <w:noProof/>
        </w:rPr>
      </w:r>
      <w:r>
        <w:rPr>
          <w:noProof/>
        </w:rPr>
        <w:fldChar w:fldCharType="separate"/>
      </w:r>
      <w:r>
        <w:rPr>
          <w:noProof/>
        </w:rPr>
        <w:t>83</w:t>
      </w:r>
      <w:r>
        <w:rPr>
          <w:noProof/>
        </w:rPr>
        <w:fldChar w:fldCharType="end"/>
      </w:r>
    </w:p>
    <w:p w14:paraId="6A6B1960" w14:textId="0120F6BE"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.6.2.</w:t>
      </w:r>
      <w:r w:rsidRPr="00F271D6">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_Toc214959599 \h </w:instrText>
      </w:r>
      <w:r>
        <w:rPr>
          <w:noProof/>
        </w:rPr>
      </w:r>
      <w:r>
        <w:rPr>
          <w:noProof/>
        </w:rPr>
        <w:fldChar w:fldCharType="separate"/>
      </w:r>
      <w:r>
        <w:rPr>
          <w:noProof/>
        </w:rPr>
        <w:t>83</w:t>
      </w:r>
      <w:r>
        <w:rPr>
          <w:noProof/>
        </w:rPr>
        <w:fldChar w:fldCharType="end"/>
      </w:r>
    </w:p>
    <w:p w14:paraId="29B96233" w14:textId="581C222C"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F271D6">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_Toc214959600 \h </w:instrText>
      </w:r>
      <w:r>
        <w:rPr>
          <w:noProof/>
        </w:rPr>
      </w:r>
      <w:r>
        <w:rPr>
          <w:noProof/>
        </w:rPr>
        <w:fldChar w:fldCharType="separate"/>
      </w:r>
      <w:r>
        <w:rPr>
          <w:noProof/>
        </w:rPr>
        <w:t>83</w:t>
      </w:r>
      <w:r>
        <w:rPr>
          <w:noProof/>
        </w:rPr>
        <w:fldChar w:fldCharType="end"/>
      </w:r>
    </w:p>
    <w:p w14:paraId="47F90EB3" w14:textId="26D9BC51"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cs="Arial"/>
          <w:noProof/>
        </w:rPr>
        <w:t>6.4.6.2.</w:t>
      </w:r>
      <w:r w:rsidRPr="00F271D6">
        <w:rPr>
          <w:rFonts w:eastAsiaTheme="minorEastAsia" w:cs="Arial"/>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cs="Arial"/>
          <w:noProof/>
          <w:lang w:eastAsia="zh-CN"/>
        </w:rPr>
        <w:t>Void</w:t>
      </w:r>
      <w:r>
        <w:rPr>
          <w:noProof/>
        </w:rPr>
        <w:tab/>
      </w:r>
      <w:r>
        <w:rPr>
          <w:noProof/>
        </w:rPr>
        <w:fldChar w:fldCharType="begin"/>
      </w:r>
      <w:r>
        <w:rPr>
          <w:noProof/>
        </w:rPr>
        <w:instrText xml:space="preserve"> PAGEREF _Toc214959601 \h </w:instrText>
      </w:r>
      <w:r>
        <w:rPr>
          <w:noProof/>
        </w:rPr>
      </w:r>
      <w:r>
        <w:rPr>
          <w:noProof/>
        </w:rPr>
        <w:fldChar w:fldCharType="separate"/>
      </w:r>
      <w:r>
        <w:rPr>
          <w:noProof/>
        </w:rPr>
        <w:t>83</w:t>
      </w:r>
      <w:r>
        <w:rPr>
          <w:noProof/>
        </w:rPr>
        <w:fldChar w:fldCharType="end"/>
      </w:r>
    </w:p>
    <w:p w14:paraId="38B5D081" w14:textId="28DC1C88"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F271D6">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ImsEventsSubscriptionCreated</w:t>
      </w:r>
      <w:r>
        <w:rPr>
          <w:noProof/>
        </w:rPr>
        <w:tab/>
      </w:r>
      <w:r>
        <w:rPr>
          <w:noProof/>
        </w:rPr>
        <w:fldChar w:fldCharType="begin"/>
      </w:r>
      <w:r>
        <w:rPr>
          <w:noProof/>
        </w:rPr>
        <w:instrText xml:space="preserve"> PAGEREF _Toc214959602 \h </w:instrText>
      </w:r>
      <w:r>
        <w:rPr>
          <w:noProof/>
        </w:rPr>
      </w:r>
      <w:r>
        <w:rPr>
          <w:noProof/>
        </w:rPr>
        <w:fldChar w:fldCharType="separate"/>
      </w:r>
      <w:r>
        <w:rPr>
          <w:noProof/>
        </w:rPr>
        <w:t>83</w:t>
      </w:r>
      <w:r>
        <w:rPr>
          <w:noProof/>
        </w:rPr>
        <w:fldChar w:fldCharType="end"/>
      </w:r>
    </w:p>
    <w:p w14:paraId="320CB8C9" w14:textId="59750697"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noProof/>
          <w:lang w:eastAsia="zh-CN"/>
        </w:rPr>
        <w:t>4</w:t>
      </w:r>
      <w:r>
        <w:rPr>
          <w:noProof/>
        </w:rPr>
        <w:t>.6.2.</w:t>
      </w:r>
      <w:r w:rsidRPr="00F271D6">
        <w:rPr>
          <w:rFonts w:eastAsiaTheme="minorEastAsia"/>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Theme="minorEastAsia"/>
          <w:noProof/>
          <w:lang w:eastAsia="zh-CN"/>
        </w:rPr>
        <w:t>Void</w:t>
      </w:r>
      <w:r>
        <w:rPr>
          <w:noProof/>
        </w:rPr>
        <w:tab/>
      </w:r>
      <w:r>
        <w:rPr>
          <w:noProof/>
        </w:rPr>
        <w:fldChar w:fldCharType="begin"/>
      </w:r>
      <w:r>
        <w:rPr>
          <w:noProof/>
        </w:rPr>
        <w:instrText xml:space="preserve"> PAGEREF _Toc214959603 \h </w:instrText>
      </w:r>
      <w:r>
        <w:rPr>
          <w:noProof/>
        </w:rPr>
      </w:r>
      <w:r>
        <w:rPr>
          <w:noProof/>
        </w:rPr>
        <w:fldChar w:fldCharType="separate"/>
      </w:r>
      <w:r>
        <w:rPr>
          <w:noProof/>
        </w:rPr>
        <w:t>83</w:t>
      </w:r>
      <w:r>
        <w:rPr>
          <w:noProof/>
        </w:rPr>
        <w:fldChar w:fldCharType="end"/>
      </w:r>
    </w:p>
    <w:p w14:paraId="2D19BB48" w14:textId="598A4E69"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w:t>
      </w:r>
      <w:r w:rsidRPr="00F271D6">
        <w:rPr>
          <w:rFonts w:eastAsiaTheme="minorEastAsia"/>
          <w:noProof/>
          <w:lang w:val="en-US" w:eastAsia="zh-CN"/>
        </w:rPr>
        <w:t>4</w:t>
      </w:r>
      <w:r w:rsidRPr="00F271D6">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F271D6">
        <w:rPr>
          <w:noProof/>
          <w:lang w:val="en-US"/>
        </w:rPr>
        <w:t>Simple data types and enumerations</w:t>
      </w:r>
      <w:r>
        <w:rPr>
          <w:noProof/>
        </w:rPr>
        <w:tab/>
      </w:r>
      <w:r>
        <w:rPr>
          <w:noProof/>
        </w:rPr>
        <w:fldChar w:fldCharType="begin"/>
      </w:r>
      <w:r>
        <w:rPr>
          <w:noProof/>
        </w:rPr>
        <w:instrText xml:space="preserve"> PAGEREF _Toc214959604 \h </w:instrText>
      </w:r>
      <w:r>
        <w:rPr>
          <w:noProof/>
        </w:rPr>
      </w:r>
      <w:r>
        <w:rPr>
          <w:noProof/>
        </w:rPr>
        <w:fldChar w:fldCharType="separate"/>
      </w:r>
      <w:r>
        <w:rPr>
          <w:noProof/>
        </w:rPr>
        <w:t>83</w:t>
      </w:r>
      <w:r>
        <w:rPr>
          <w:noProof/>
        </w:rPr>
        <w:fldChar w:fldCharType="end"/>
      </w:r>
    </w:p>
    <w:p w14:paraId="4F327ED7" w14:textId="4E8C6C75"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_Toc214959605 \h </w:instrText>
      </w:r>
      <w:r>
        <w:rPr>
          <w:noProof/>
        </w:rPr>
      </w:r>
      <w:r>
        <w:rPr>
          <w:noProof/>
        </w:rPr>
        <w:fldChar w:fldCharType="separate"/>
      </w:r>
      <w:r>
        <w:rPr>
          <w:noProof/>
        </w:rPr>
        <w:t>83</w:t>
      </w:r>
      <w:r>
        <w:rPr>
          <w:noProof/>
        </w:rPr>
        <w:fldChar w:fldCharType="end"/>
      </w:r>
    </w:p>
    <w:p w14:paraId="5F38D518" w14:textId="66CB83B0"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_Toc214959606 \h </w:instrText>
      </w:r>
      <w:r>
        <w:rPr>
          <w:noProof/>
        </w:rPr>
      </w:r>
      <w:r>
        <w:rPr>
          <w:noProof/>
        </w:rPr>
        <w:fldChar w:fldCharType="separate"/>
      </w:r>
      <w:r>
        <w:rPr>
          <w:noProof/>
        </w:rPr>
        <w:t>83</w:t>
      </w:r>
      <w:r>
        <w:rPr>
          <w:noProof/>
        </w:rPr>
        <w:fldChar w:fldCharType="end"/>
      </w:r>
    </w:p>
    <w:p w14:paraId="2253F581" w14:textId="7E192BAF"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noProof/>
          <w:lang w:val="en-US"/>
        </w:rPr>
        <w:t>6.</w:t>
      </w:r>
      <w:r w:rsidRPr="00F271D6">
        <w:rPr>
          <w:rFonts w:eastAsiaTheme="minorEastAsia"/>
          <w:noProof/>
          <w:lang w:val="en-US" w:eastAsia="zh-CN"/>
        </w:rPr>
        <w:t>4</w:t>
      </w:r>
      <w:r w:rsidRPr="00F271D6">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_Toc214959607 \h </w:instrText>
      </w:r>
      <w:r>
        <w:rPr>
          <w:noProof/>
        </w:rPr>
      </w:r>
      <w:r>
        <w:rPr>
          <w:noProof/>
        </w:rPr>
        <w:fldChar w:fldCharType="separate"/>
      </w:r>
      <w:r>
        <w:rPr>
          <w:noProof/>
        </w:rPr>
        <w:t>83</w:t>
      </w:r>
      <w:r>
        <w:rPr>
          <w:noProof/>
        </w:rPr>
        <w:fldChar w:fldCharType="end"/>
      </w:r>
    </w:p>
    <w:p w14:paraId="09FE0C0A" w14:textId="7708D489"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_Toc214959608 \h </w:instrText>
      </w:r>
      <w:r>
        <w:rPr>
          <w:noProof/>
        </w:rPr>
      </w:r>
      <w:r>
        <w:rPr>
          <w:noProof/>
        </w:rPr>
        <w:fldChar w:fldCharType="separate"/>
      </w:r>
      <w:r>
        <w:rPr>
          <w:noProof/>
        </w:rPr>
        <w:t>84</w:t>
      </w:r>
      <w:r>
        <w:rPr>
          <w:noProof/>
        </w:rPr>
        <w:fldChar w:fldCharType="end"/>
      </w:r>
    </w:p>
    <w:p w14:paraId="72209B9E" w14:textId="16838524"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_Toc214959609 \h </w:instrText>
      </w:r>
      <w:r>
        <w:rPr>
          <w:noProof/>
        </w:rPr>
      </w:r>
      <w:r>
        <w:rPr>
          <w:noProof/>
        </w:rPr>
        <w:fldChar w:fldCharType="separate"/>
      </w:r>
      <w:r>
        <w:rPr>
          <w:noProof/>
        </w:rPr>
        <w:t>84</w:t>
      </w:r>
      <w:r>
        <w:rPr>
          <w:noProof/>
        </w:rPr>
        <w:fldChar w:fldCharType="end"/>
      </w:r>
    </w:p>
    <w:p w14:paraId="67FF013F" w14:textId="238DC92E"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_Toc214959610 \h </w:instrText>
      </w:r>
      <w:r>
        <w:rPr>
          <w:noProof/>
        </w:rPr>
      </w:r>
      <w:r>
        <w:rPr>
          <w:noProof/>
        </w:rPr>
        <w:fldChar w:fldCharType="separate"/>
      </w:r>
      <w:r>
        <w:rPr>
          <w:noProof/>
        </w:rPr>
        <w:t>84</w:t>
      </w:r>
      <w:r>
        <w:rPr>
          <w:noProof/>
        </w:rPr>
        <w:fldChar w:fldCharType="end"/>
      </w:r>
    </w:p>
    <w:p w14:paraId="3CDFA9AD" w14:textId="6B3A4C6C"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_Toc214959611 \h </w:instrText>
      </w:r>
      <w:r>
        <w:rPr>
          <w:noProof/>
        </w:rPr>
      </w:r>
      <w:r>
        <w:rPr>
          <w:noProof/>
        </w:rPr>
        <w:fldChar w:fldCharType="separate"/>
      </w:r>
      <w:r>
        <w:rPr>
          <w:noProof/>
        </w:rPr>
        <w:t>84</w:t>
      </w:r>
      <w:r>
        <w:rPr>
          <w:noProof/>
        </w:rPr>
        <w:fldChar w:fldCharType="end"/>
      </w:r>
    </w:p>
    <w:p w14:paraId="6B7D18E1" w14:textId="36AD8F5E"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_Toc214959612 \h </w:instrText>
      </w:r>
      <w:r>
        <w:rPr>
          <w:noProof/>
        </w:rPr>
      </w:r>
      <w:r>
        <w:rPr>
          <w:noProof/>
        </w:rPr>
        <w:fldChar w:fldCharType="separate"/>
      </w:r>
      <w:r>
        <w:rPr>
          <w:noProof/>
        </w:rPr>
        <w:t>84</w:t>
      </w:r>
      <w:r>
        <w:rPr>
          <w:noProof/>
        </w:rPr>
        <w:fldChar w:fldCharType="end"/>
      </w:r>
    </w:p>
    <w:p w14:paraId="39305112" w14:textId="3276964D"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_Toc214959613 \h </w:instrText>
      </w:r>
      <w:r>
        <w:rPr>
          <w:noProof/>
        </w:rPr>
      </w:r>
      <w:r>
        <w:rPr>
          <w:noProof/>
        </w:rPr>
        <w:fldChar w:fldCharType="separate"/>
      </w:r>
      <w:r>
        <w:rPr>
          <w:noProof/>
        </w:rPr>
        <w:t>84</w:t>
      </w:r>
      <w:r>
        <w:rPr>
          <w:noProof/>
        </w:rPr>
        <w:fldChar w:fldCharType="end"/>
      </w:r>
    </w:p>
    <w:p w14:paraId="0DA2F795" w14:textId="28880F3E"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_Toc214959614 \h </w:instrText>
      </w:r>
      <w:r>
        <w:rPr>
          <w:noProof/>
        </w:rPr>
      </w:r>
      <w:r>
        <w:rPr>
          <w:noProof/>
        </w:rPr>
        <w:fldChar w:fldCharType="separate"/>
      </w:r>
      <w:r>
        <w:rPr>
          <w:noProof/>
        </w:rPr>
        <w:t>84</w:t>
      </w:r>
      <w:r>
        <w:rPr>
          <w:noProof/>
        </w:rPr>
        <w:fldChar w:fldCharType="end"/>
      </w:r>
    </w:p>
    <w:p w14:paraId="4000D304" w14:textId="3192C5E6"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F271D6">
        <w:rPr>
          <w:rFonts w:eastAsiaTheme="minorEastAsia"/>
          <w:noProof/>
          <w:lang w:eastAsia="zh-CN"/>
        </w:rPr>
        <w:t>4</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_Toc214959615 \h </w:instrText>
      </w:r>
      <w:r>
        <w:rPr>
          <w:noProof/>
        </w:rPr>
      </w:r>
      <w:r>
        <w:rPr>
          <w:noProof/>
        </w:rPr>
        <w:fldChar w:fldCharType="separate"/>
      </w:r>
      <w:r>
        <w:rPr>
          <w:noProof/>
        </w:rPr>
        <w:t>85</w:t>
      </w:r>
      <w:r>
        <w:rPr>
          <w:noProof/>
        </w:rPr>
        <w:fldChar w:fldCharType="end"/>
      </w:r>
    </w:p>
    <w:p w14:paraId="7AAC09A8" w14:textId="4305F99D" w:rsidR="009703CE" w:rsidRDefault="009703CE">
      <w:pPr>
        <w:pStyle w:val="TOC2"/>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Nimsas_Ims</w:t>
      </w:r>
      <w:r w:rsidRPr="00F271D6">
        <w:rPr>
          <w:rFonts w:eastAsia="宋体"/>
          <w:noProof/>
          <w:lang w:eastAsia="zh-CN"/>
        </w:rPr>
        <w:t>ParameterProvision</w:t>
      </w:r>
      <w:r w:rsidRPr="00F271D6">
        <w:rPr>
          <w:rFonts w:eastAsia="宋体"/>
          <w:noProof/>
        </w:rPr>
        <w:t xml:space="preserve"> Service API</w:t>
      </w:r>
      <w:r>
        <w:rPr>
          <w:noProof/>
        </w:rPr>
        <w:tab/>
      </w:r>
      <w:r>
        <w:rPr>
          <w:noProof/>
        </w:rPr>
        <w:fldChar w:fldCharType="begin"/>
      </w:r>
      <w:r>
        <w:rPr>
          <w:noProof/>
        </w:rPr>
        <w:instrText xml:space="preserve"> PAGEREF _Toc214959616 \h </w:instrText>
      </w:r>
      <w:r>
        <w:rPr>
          <w:noProof/>
        </w:rPr>
      </w:r>
      <w:r>
        <w:rPr>
          <w:noProof/>
        </w:rPr>
        <w:fldChar w:fldCharType="separate"/>
      </w:r>
      <w:r>
        <w:rPr>
          <w:noProof/>
        </w:rPr>
        <w:t>85</w:t>
      </w:r>
      <w:r>
        <w:rPr>
          <w:noProof/>
        </w:rPr>
        <w:fldChar w:fldCharType="end"/>
      </w:r>
    </w:p>
    <w:p w14:paraId="34FB5DA1" w14:textId="2F164DEF"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API URI</w:t>
      </w:r>
      <w:r>
        <w:rPr>
          <w:noProof/>
        </w:rPr>
        <w:tab/>
      </w:r>
      <w:r>
        <w:rPr>
          <w:noProof/>
        </w:rPr>
        <w:fldChar w:fldCharType="begin"/>
      </w:r>
      <w:r>
        <w:rPr>
          <w:noProof/>
        </w:rPr>
        <w:instrText xml:space="preserve"> PAGEREF _Toc214959617 \h </w:instrText>
      </w:r>
      <w:r>
        <w:rPr>
          <w:noProof/>
        </w:rPr>
      </w:r>
      <w:r>
        <w:rPr>
          <w:noProof/>
        </w:rPr>
        <w:fldChar w:fldCharType="separate"/>
      </w:r>
      <w:r>
        <w:rPr>
          <w:noProof/>
        </w:rPr>
        <w:t>85</w:t>
      </w:r>
      <w:r>
        <w:rPr>
          <w:noProof/>
        </w:rPr>
        <w:fldChar w:fldCharType="end"/>
      </w:r>
    </w:p>
    <w:p w14:paraId="2A43BD09" w14:textId="153AFBA7"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Usage of HTTP</w:t>
      </w:r>
      <w:r>
        <w:rPr>
          <w:noProof/>
        </w:rPr>
        <w:tab/>
      </w:r>
      <w:r>
        <w:rPr>
          <w:noProof/>
        </w:rPr>
        <w:fldChar w:fldCharType="begin"/>
      </w:r>
      <w:r>
        <w:rPr>
          <w:noProof/>
        </w:rPr>
        <w:instrText xml:space="preserve"> PAGEREF _Toc214959618 \h </w:instrText>
      </w:r>
      <w:r>
        <w:rPr>
          <w:noProof/>
        </w:rPr>
      </w:r>
      <w:r>
        <w:rPr>
          <w:noProof/>
        </w:rPr>
        <w:fldChar w:fldCharType="separate"/>
      </w:r>
      <w:r>
        <w:rPr>
          <w:noProof/>
        </w:rPr>
        <w:t>85</w:t>
      </w:r>
      <w:r>
        <w:rPr>
          <w:noProof/>
        </w:rPr>
        <w:fldChar w:fldCharType="end"/>
      </w:r>
    </w:p>
    <w:p w14:paraId="03B7CA0E" w14:textId="0CA22662"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.2.1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General</w:t>
      </w:r>
      <w:r>
        <w:rPr>
          <w:noProof/>
        </w:rPr>
        <w:tab/>
      </w:r>
      <w:r>
        <w:rPr>
          <w:noProof/>
        </w:rPr>
        <w:fldChar w:fldCharType="begin"/>
      </w:r>
      <w:r>
        <w:rPr>
          <w:noProof/>
        </w:rPr>
        <w:instrText xml:space="preserve"> PAGEREF _Toc214959619 \h </w:instrText>
      </w:r>
      <w:r>
        <w:rPr>
          <w:noProof/>
        </w:rPr>
      </w:r>
      <w:r>
        <w:rPr>
          <w:noProof/>
        </w:rPr>
        <w:fldChar w:fldCharType="separate"/>
      </w:r>
      <w:r>
        <w:rPr>
          <w:noProof/>
        </w:rPr>
        <w:t>85</w:t>
      </w:r>
      <w:r>
        <w:rPr>
          <w:noProof/>
        </w:rPr>
        <w:fldChar w:fldCharType="end"/>
      </w:r>
    </w:p>
    <w:p w14:paraId="3CCF2F03" w14:textId="03235AA3"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.2.2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HTTP standard headers</w:t>
      </w:r>
      <w:r>
        <w:rPr>
          <w:noProof/>
        </w:rPr>
        <w:tab/>
      </w:r>
      <w:r>
        <w:rPr>
          <w:noProof/>
        </w:rPr>
        <w:fldChar w:fldCharType="begin"/>
      </w:r>
      <w:r>
        <w:rPr>
          <w:noProof/>
        </w:rPr>
        <w:instrText xml:space="preserve"> PAGEREF _Toc214959620 \h </w:instrText>
      </w:r>
      <w:r>
        <w:rPr>
          <w:noProof/>
        </w:rPr>
      </w:r>
      <w:r>
        <w:rPr>
          <w:noProof/>
        </w:rPr>
        <w:fldChar w:fldCharType="separate"/>
      </w:r>
      <w:r>
        <w:rPr>
          <w:noProof/>
        </w:rPr>
        <w:t>85</w:t>
      </w:r>
      <w:r>
        <w:rPr>
          <w:noProof/>
        </w:rPr>
        <w:fldChar w:fldCharType="end"/>
      </w:r>
    </w:p>
    <w:p w14:paraId="734B5B35" w14:textId="2EA6585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.2.2.1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General</w:t>
      </w:r>
      <w:r>
        <w:rPr>
          <w:noProof/>
        </w:rPr>
        <w:tab/>
      </w:r>
      <w:r>
        <w:rPr>
          <w:noProof/>
        </w:rPr>
        <w:fldChar w:fldCharType="begin"/>
      </w:r>
      <w:r>
        <w:rPr>
          <w:noProof/>
        </w:rPr>
        <w:instrText xml:space="preserve"> PAGEREF _Toc214959621 \h </w:instrText>
      </w:r>
      <w:r>
        <w:rPr>
          <w:noProof/>
        </w:rPr>
      </w:r>
      <w:r>
        <w:rPr>
          <w:noProof/>
        </w:rPr>
        <w:fldChar w:fldCharType="separate"/>
      </w:r>
      <w:r>
        <w:rPr>
          <w:noProof/>
        </w:rPr>
        <w:t>85</w:t>
      </w:r>
      <w:r>
        <w:rPr>
          <w:noProof/>
        </w:rPr>
        <w:fldChar w:fldCharType="end"/>
      </w:r>
    </w:p>
    <w:p w14:paraId="2CF6E748" w14:textId="6F46E64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.2.2.2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Content type</w:t>
      </w:r>
      <w:r>
        <w:rPr>
          <w:noProof/>
        </w:rPr>
        <w:tab/>
      </w:r>
      <w:r>
        <w:rPr>
          <w:noProof/>
        </w:rPr>
        <w:fldChar w:fldCharType="begin"/>
      </w:r>
      <w:r>
        <w:rPr>
          <w:noProof/>
        </w:rPr>
        <w:instrText xml:space="preserve"> PAGEREF _Toc214959622 \h </w:instrText>
      </w:r>
      <w:r>
        <w:rPr>
          <w:noProof/>
        </w:rPr>
      </w:r>
      <w:r>
        <w:rPr>
          <w:noProof/>
        </w:rPr>
        <w:fldChar w:fldCharType="separate"/>
      </w:r>
      <w:r>
        <w:rPr>
          <w:noProof/>
        </w:rPr>
        <w:t>86</w:t>
      </w:r>
      <w:r>
        <w:rPr>
          <w:noProof/>
        </w:rPr>
        <w:fldChar w:fldCharType="end"/>
      </w:r>
    </w:p>
    <w:p w14:paraId="171385B5" w14:textId="3D07F661"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.2.3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HTTP custom headers</w:t>
      </w:r>
      <w:r>
        <w:rPr>
          <w:noProof/>
        </w:rPr>
        <w:tab/>
      </w:r>
      <w:r>
        <w:rPr>
          <w:noProof/>
        </w:rPr>
        <w:fldChar w:fldCharType="begin"/>
      </w:r>
      <w:r>
        <w:rPr>
          <w:noProof/>
        </w:rPr>
        <w:instrText xml:space="preserve"> PAGEREF _Toc214959623 \h </w:instrText>
      </w:r>
      <w:r>
        <w:rPr>
          <w:noProof/>
        </w:rPr>
      </w:r>
      <w:r>
        <w:rPr>
          <w:noProof/>
        </w:rPr>
        <w:fldChar w:fldCharType="separate"/>
      </w:r>
      <w:r>
        <w:rPr>
          <w:noProof/>
        </w:rPr>
        <w:t>86</w:t>
      </w:r>
      <w:r>
        <w:rPr>
          <w:noProof/>
        </w:rPr>
        <w:fldChar w:fldCharType="end"/>
      </w:r>
    </w:p>
    <w:p w14:paraId="62FD2E58" w14:textId="590EDF65"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Resources</w:t>
      </w:r>
      <w:r>
        <w:rPr>
          <w:noProof/>
        </w:rPr>
        <w:tab/>
      </w:r>
      <w:r>
        <w:rPr>
          <w:noProof/>
        </w:rPr>
        <w:fldChar w:fldCharType="begin"/>
      </w:r>
      <w:r>
        <w:rPr>
          <w:noProof/>
        </w:rPr>
        <w:instrText xml:space="preserve"> PAGEREF _Toc214959624 \h </w:instrText>
      </w:r>
      <w:r>
        <w:rPr>
          <w:noProof/>
        </w:rPr>
      </w:r>
      <w:r>
        <w:rPr>
          <w:noProof/>
        </w:rPr>
        <w:fldChar w:fldCharType="separate"/>
      </w:r>
      <w:r>
        <w:rPr>
          <w:noProof/>
        </w:rPr>
        <w:t>86</w:t>
      </w:r>
      <w:r>
        <w:rPr>
          <w:noProof/>
        </w:rPr>
        <w:fldChar w:fldCharType="end"/>
      </w:r>
    </w:p>
    <w:p w14:paraId="25E7CBA6" w14:textId="66D8357C"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.3.1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Overview</w:t>
      </w:r>
      <w:r>
        <w:rPr>
          <w:noProof/>
        </w:rPr>
        <w:tab/>
      </w:r>
      <w:r>
        <w:rPr>
          <w:noProof/>
        </w:rPr>
        <w:fldChar w:fldCharType="begin"/>
      </w:r>
      <w:r>
        <w:rPr>
          <w:noProof/>
        </w:rPr>
        <w:instrText xml:space="preserve"> PAGEREF _Toc214959625 \h </w:instrText>
      </w:r>
      <w:r>
        <w:rPr>
          <w:noProof/>
        </w:rPr>
      </w:r>
      <w:r>
        <w:rPr>
          <w:noProof/>
        </w:rPr>
        <w:fldChar w:fldCharType="separate"/>
      </w:r>
      <w:r>
        <w:rPr>
          <w:noProof/>
        </w:rPr>
        <w:t>86</w:t>
      </w:r>
      <w:r>
        <w:rPr>
          <w:noProof/>
        </w:rPr>
        <w:fldChar w:fldCharType="end"/>
      </w:r>
    </w:p>
    <w:p w14:paraId="487C6570" w14:textId="0F176C5B"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.3.2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 I</w:t>
      </w:r>
      <w:r w:rsidRPr="00F271D6">
        <w:rPr>
          <w:rFonts w:eastAsia="宋体"/>
          <w:noProof/>
          <w:lang w:eastAsia="zh-CN"/>
        </w:rPr>
        <w:t>msParameterProvisioningDataEntry</w:t>
      </w:r>
      <w:r>
        <w:rPr>
          <w:noProof/>
        </w:rPr>
        <w:tab/>
      </w:r>
      <w:r>
        <w:rPr>
          <w:noProof/>
        </w:rPr>
        <w:fldChar w:fldCharType="begin"/>
      </w:r>
      <w:r>
        <w:rPr>
          <w:noProof/>
        </w:rPr>
        <w:instrText xml:space="preserve"> PAGEREF _Toc214959626 \h </w:instrText>
      </w:r>
      <w:r>
        <w:rPr>
          <w:noProof/>
        </w:rPr>
      </w:r>
      <w:r>
        <w:rPr>
          <w:noProof/>
        </w:rPr>
        <w:fldChar w:fldCharType="separate"/>
      </w:r>
      <w:r>
        <w:rPr>
          <w:noProof/>
        </w:rPr>
        <w:t>86</w:t>
      </w:r>
      <w:r>
        <w:rPr>
          <w:noProof/>
        </w:rPr>
        <w:fldChar w:fldCharType="end"/>
      </w:r>
    </w:p>
    <w:p w14:paraId="674C5420" w14:textId="17764256"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.3.2.1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Description</w:t>
      </w:r>
      <w:r>
        <w:rPr>
          <w:noProof/>
        </w:rPr>
        <w:tab/>
      </w:r>
      <w:r>
        <w:rPr>
          <w:noProof/>
        </w:rPr>
        <w:fldChar w:fldCharType="begin"/>
      </w:r>
      <w:r>
        <w:rPr>
          <w:noProof/>
        </w:rPr>
        <w:instrText xml:space="preserve"> PAGEREF _Toc214959627 \h </w:instrText>
      </w:r>
      <w:r>
        <w:rPr>
          <w:noProof/>
        </w:rPr>
      </w:r>
      <w:r>
        <w:rPr>
          <w:noProof/>
        </w:rPr>
        <w:fldChar w:fldCharType="separate"/>
      </w:r>
      <w:r>
        <w:rPr>
          <w:noProof/>
        </w:rPr>
        <w:t>86</w:t>
      </w:r>
      <w:r>
        <w:rPr>
          <w:noProof/>
        </w:rPr>
        <w:fldChar w:fldCharType="end"/>
      </w:r>
    </w:p>
    <w:p w14:paraId="764432AD" w14:textId="3B1A542F"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.3.2.2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 Definition</w:t>
      </w:r>
      <w:r>
        <w:rPr>
          <w:noProof/>
        </w:rPr>
        <w:tab/>
      </w:r>
      <w:r>
        <w:rPr>
          <w:noProof/>
        </w:rPr>
        <w:fldChar w:fldCharType="begin"/>
      </w:r>
      <w:r>
        <w:rPr>
          <w:noProof/>
        </w:rPr>
        <w:instrText xml:space="preserve"> PAGEREF _Toc214959628 \h </w:instrText>
      </w:r>
      <w:r>
        <w:rPr>
          <w:noProof/>
        </w:rPr>
      </w:r>
      <w:r>
        <w:rPr>
          <w:noProof/>
        </w:rPr>
        <w:fldChar w:fldCharType="separate"/>
      </w:r>
      <w:r>
        <w:rPr>
          <w:noProof/>
        </w:rPr>
        <w:t>87</w:t>
      </w:r>
      <w:r>
        <w:rPr>
          <w:noProof/>
        </w:rPr>
        <w:fldChar w:fldCharType="end"/>
      </w:r>
    </w:p>
    <w:p w14:paraId="31591BFF" w14:textId="69B521E2"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.3.2.3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 Standard Methods</w:t>
      </w:r>
      <w:r>
        <w:rPr>
          <w:noProof/>
        </w:rPr>
        <w:tab/>
      </w:r>
      <w:r>
        <w:rPr>
          <w:noProof/>
        </w:rPr>
        <w:fldChar w:fldCharType="begin"/>
      </w:r>
      <w:r>
        <w:rPr>
          <w:noProof/>
        </w:rPr>
        <w:instrText xml:space="preserve"> PAGEREF _Toc214959629 \h </w:instrText>
      </w:r>
      <w:r>
        <w:rPr>
          <w:noProof/>
        </w:rPr>
      </w:r>
      <w:r>
        <w:rPr>
          <w:noProof/>
        </w:rPr>
        <w:fldChar w:fldCharType="separate"/>
      </w:r>
      <w:r>
        <w:rPr>
          <w:noProof/>
        </w:rPr>
        <w:t>87</w:t>
      </w:r>
      <w:r>
        <w:rPr>
          <w:noProof/>
        </w:rPr>
        <w:fldChar w:fldCharType="end"/>
      </w:r>
    </w:p>
    <w:p w14:paraId="4293D6EF" w14:textId="45DB25B3"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.3.2.4</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Resource Custom Operations</w:t>
      </w:r>
      <w:r>
        <w:rPr>
          <w:noProof/>
        </w:rPr>
        <w:tab/>
      </w:r>
      <w:r>
        <w:rPr>
          <w:noProof/>
        </w:rPr>
        <w:fldChar w:fldCharType="begin"/>
      </w:r>
      <w:r>
        <w:rPr>
          <w:noProof/>
        </w:rPr>
        <w:instrText xml:space="preserve"> PAGEREF _Toc214959630 \h </w:instrText>
      </w:r>
      <w:r>
        <w:rPr>
          <w:noProof/>
        </w:rPr>
      </w:r>
      <w:r>
        <w:rPr>
          <w:noProof/>
        </w:rPr>
        <w:fldChar w:fldCharType="separate"/>
      </w:r>
      <w:r>
        <w:rPr>
          <w:noProof/>
        </w:rPr>
        <w:t>89</w:t>
      </w:r>
      <w:r>
        <w:rPr>
          <w:noProof/>
        </w:rPr>
        <w:fldChar w:fldCharType="end"/>
      </w:r>
    </w:p>
    <w:p w14:paraId="3CA96BBC" w14:textId="1B8353AF"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.4</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Custom Operations without associated resources</w:t>
      </w:r>
      <w:r>
        <w:rPr>
          <w:noProof/>
        </w:rPr>
        <w:tab/>
      </w:r>
      <w:r>
        <w:rPr>
          <w:noProof/>
        </w:rPr>
        <w:fldChar w:fldCharType="begin"/>
      </w:r>
      <w:r>
        <w:rPr>
          <w:noProof/>
        </w:rPr>
        <w:instrText xml:space="preserve"> PAGEREF _Toc214959631 \h </w:instrText>
      </w:r>
      <w:r>
        <w:rPr>
          <w:noProof/>
        </w:rPr>
      </w:r>
      <w:r>
        <w:rPr>
          <w:noProof/>
        </w:rPr>
        <w:fldChar w:fldCharType="separate"/>
      </w:r>
      <w:r>
        <w:rPr>
          <w:noProof/>
        </w:rPr>
        <w:t>89</w:t>
      </w:r>
      <w:r>
        <w:rPr>
          <w:noProof/>
        </w:rPr>
        <w:fldChar w:fldCharType="end"/>
      </w:r>
    </w:p>
    <w:p w14:paraId="4A96EE21" w14:textId="3C9B8A30"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.5</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Notifications</w:t>
      </w:r>
      <w:r>
        <w:rPr>
          <w:noProof/>
        </w:rPr>
        <w:tab/>
      </w:r>
      <w:r>
        <w:rPr>
          <w:noProof/>
        </w:rPr>
        <w:fldChar w:fldCharType="begin"/>
      </w:r>
      <w:r>
        <w:rPr>
          <w:noProof/>
        </w:rPr>
        <w:instrText xml:space="preserve"> PAGEREF _Toc214959632 \h </w:instrText>
      </w:r>
      <w:r>
        <w:rPr>
          <w:noProof/>
        </w:rPr>
      </w:r>
      <w:r>
        <w:rPr>
          <w:noProof/>
        </w:rPr>
        <w:fldChar w:fldCharType="separate"/>
      </w:r>
      <w:r>
        <w:rPr>
          <w:noProof/>
        </w:rPr>
        <w:t>89</w:t>
      </w:r>
      <w:r>
        <w:rPr>
          <w:noProof/>
        </w:rPr>
        <w:fldChar w:fldCharType="end"/>
      </w:r>
    </w:p>
    <w:p w14:paraId="1B3A31DF" w14:textId="4CC9258A"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.6</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Data Model</w:t>
      </w:r>
      <w:r>
        <w:rPr>
          <w:noProof/>
        </w:rPr>
        <w:tab/>
      </w:r>
      <w:r>
        <w:rPr>
          <w:noProof/>
        </w:rPr>
        <w:fldChar w:fldCharType="begin"/>
      </w:r>
      <w:r>
        <w:rPr>
          <w:noProof/>
        </w:rPr>
        <w:instrText xml:space="preserve"> PAGEREF _Toc214959633 \h </w:instrText>
      </w:r>
      <w:r>
        <w:rPr>
          <w:noProof/>
        </w:rPr>
      </w:r>
      <w:r>
        <w:rPr>
          <w:noProof/>
        </w:rPr>
        <w:fldChar w:fldCharType="separate"/>
      </w:r>
      <w:r>
        <w:rPr>
          <w:noProof/>
        </w:rPr>
        <w:t>89</w:t>
      </w:r>
      <w:r>
        <w:rPr>
          <w:noProof/>
        </w:rPr>
        <w:fldChar w:fldCharType="end"/>
      </w:r>
    </w:p>
    <w:p w14:paraId="2297EF3C" w14:textId="58F933FA"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.6.1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General</w:t>
      </w:r>
      <w:r>
        <w:rPr>
          <w:noProof/>
        </w:rPr>
        <w:tab/>
      </w:r>
      <w:r>
        <w:rPr>
          <w:noProof/>
        </w:rPr>
        <w:fldChar w:fldCharType="begin"/>
      </w:r>
      <w:r>
        <w:rPr>
          <w:noProof/>
        </w:rPr>
        <w:instrText xml:space="preserve"> PAGEREF _Toc214959634 \h </w:instrText>
      </w:r>
      <w:r>
        <w:rPr>
          <w:noProof/>
        </w:rPr>
      </w:r>
      <w:r>
        <w:rPr>
          <w:noProof/>
        </w:rPr>
        <w:fldChar w:fldCharType="separate"/>
      </w:r>
      <w:r>
        <w:rPr>
          <w:noProof/>
        </w:rPr>
        <w:t>89</w:t>
      </w:r>
      <w:r>
        <w:rPr>
          <w:noProof/>
        </w:rPr>
        <w:fldChar w:fldCharType="end"/>
      </w:r>
    </w:p>
    <w:p w14:paraId="39C1A59E" w14:textId="59550C47"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lang w:val="en-US"/>
        </w:rPr>
        <w:t>6.</w:t>
      </w:r>
      <w:r w:rsidRPr="00F271D6">
        <w:rPr>
          <w:rFonts w:eastAsia="宋体"/>
          <w:noProof/>
          <w:lang w:val="en-US" w:eastAsia="zh-CN"/>
        </w:rPr>
        <w:t>5</w:t>
      </w:r>
      <w:r w:rsidRPr="00F271D6">
        <w:rPr>
          <w:rFonts w:eastAsia="宋体"/>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lang w:val="en-US"/>
        </w:rPr>
        <w:t>Structured data types</w:t>
      </w:r>
      <w:r>
        <w:rPr>
          <w:noProof/>
        </w:rPr>
        <w:tab/>
      </w:r>
      <w:r>
        <w:rPr>
          <w:noProof/>
        </w:rPr>
        <w:fldChar w:fldCharType="begin"/>
      </w:r>
      <w:r>
        <w:rPr>
          <w:noProof/>
        </w:rPr>
        <w:instrText xml:space="preserve"> PAGEREF _Toc214959635 \h </w:instrText>
      </w:r>
      <w:r>
        <w:rPr>
          <w:noProof/>
        </w:rPr>
      </w:r>
      <w:r>
        <w:rPr>
          <w:noProof/>
        </w:rPr>
        <w:fldChar w:fldCharType="separate"/>
      </w:r>
      <w:r>
        <w:rPr>
          <w:noProof/>
        </w:rPr>
        <w:t>90</w:t>
      </w:r>
      <w:r>
        <w:rPr>
          <w:noProof/>
        </w:rPr>
        <w:fldChar w:fldCharType="end"/>
      </w:r>
    </w:p>
    <w:p w14:paraId="54FB698D" w14:textId="540E48CB"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6.2.1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Introduction</w:t>
      </w:r>
      <w:r>
        <w:rPr>
          <w:noProof/>
        </w:rPr>
        <w:tab/>
      </w:r>
      <w:r>
        <w:rPr>
          <w:noProof/>
        </w:rPr>
        <w:fldChar w:fldCharType="begin"/>
      </w:r>
      <w:r>
        <w:rPr>
          <w:noProof/>
        </w:rPr>
        <w:instrText xml:space="preserve"> PAGEREF _Toc214959636 \h </w:instrText>
      </w:r>
      <w:r>
        <w:rPr>
          <w:noProof/>
        </w:rPr>
      </w:r>
      <w:r>
        <w:rPr>
          <w:noProof/>
        </w:rPr>
        <w:fldChar w:fldCharType="separate"/>
      </w:r>
      <w:r>
        <w:rPr>
          <w:noProof/>
        </w:rPr>
        <w:t>90</w:t>
      </w:r>
      <w:r>
        <w:rPr>
          <w:noProof/>
        </w:rPr>
        <w:fldChar w:fldCharType="end"/>
      </w:r>
    </w:p>
    <w:p w14:paraId="4C0D272E" w14:textId="2B3B055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.6.2.2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Type: ImsPpDataEntry</w:t>
      </w:r>
      <w:r>
        <w:rPr>
          <w:noProof/>
        </w:rPr>
        <w:tab/>
      </w:r>
      <w:r>
        <w:rPr>
          <w:noProof/>
        </w:rPr>
        <w:fldChar w:fldCharType="begin"/>
      </w:r>
      <w:r>
        <w:rPr>
          <w:noProof/>
        </w:rPr>
        <w:instrText xml:space="preserve"> PAGEREF _Toc214959637 \h </w:instrText>
      </w:r>
      <w:r>
        <w:rPr>
          <w:noProof/>
        </w:rPr>
      </w:r>
      <w:r>
        <w:rPr>
          <w:noProof/>
        </w:rPr>
        <w:fldChar w:fldCharType="separate"/>
      </w:r>
      <w:r>
        <w:rPr>
          <w:noProof/>
        </w:rPr>
        <w:t>90</w:t>
      </w:r>
      <w:r>
        <w:rPr>
          <w:noProof/>
        </w:rPr>
        <w:fldChar w:fldCharType="end"/>
      </w:r>
    </w:p>
    <w:p w14:paraId="2FA4EB33" w14:textId="18FAA16A"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lang w:val="en-US"/>
        </w:rPr>
        <w:t>6.</w:t>
      </w:r>
      <w:r w:rsidRPr="00F271D6">
        <w:rPr>
          <w:rFonts w:eastAsia="宋体"/>
          <w:noProof/>
          <w:lang w:val="en-US" w:eastAsia="zh-CN"/>
        </w:rPr>
        <w:t>5</w:t>
      </w:r>
      <w:r w:rsidRPr="00F271D6">
        <w:rPr>
          <w:rFonts w:eastAsia="宋体"/>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lang w:val="en-US"/>
        </w:rPr>
        <w:t>Simple data types and enumerations</w:t>
      </w:r>
      <w:r>
        <w:rPr>
          <w:noProof/>
        </w:rPr>
        <w:tab/>
      </w:r>
      <w:r>
        <w:rPr>
          <w:noProof/>
        </w:rPr>
        <w:fldChar w:fldCharType="begin"/>
      </w:r>
      <w:r>
        <w:rPr>
          <w:noProof/>
        </w:rPr>
        <w:instrText xml:space="preserve"> PAGEREF _Toc214959638 \h </w:instrText>
      </w:r>
      <w:r>
        <w:rPr>
          <w:noProof/>
        </w:rPr>
      </w:r>
      <w:r>
        <w:rPr>
          <w:noProof/>
        </w:rPr>
        <w:fldChar w:fldCharType="separate"/>
      </w:r>
      <w:r>
        <w:rPr>
          <w:noProof/>
        </w:rPr>
        <w:t>90</w:t>
      </w:r>
      <w:r>
        <w:rPr>
          <w:noProof/>
        </w:rPr>
        <w:fldChar w:fldCharType="end"/>
      </w:r>
    </w:p>
    <w:p w14:paraId="64DFD50C" w14:textId="77A2DBDA"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.6.3.1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Introduction</w:t>
      </w:r>
      <w:r>
        <w:rPr>
          <w:noProof/>
        </w:rPr>
        <w:tab/>
      </w:r>
      <w:r>
        <w:rPr>
          <w:noProof/>
        </w:rPr>
        <w:fldChar w:fldCharType="begin"/>
      </w:r>
      <w:r>
        <w:rPr>
          <w:noProof/>
        </w:rPr>
        <w:instrText xml:space="preserve"> PAGEREF _Toc214959639 \h </w:instrText>
      </w:r>
      <w:r>
        <w:rPr>
          <w:noProof/>
        </w:rPr>
      </w:r>
      <w:r>
        <w:rPr>
          <w:noProof/>
        </w:rPr>
        <w:fldChar w:fldCharType="separate"/>
      </w:r>
      <w:r>
        <w:rPr>
          <w:noProof/>
        </w:rPr>
        <w:t>90</w:t>
      </w:r>
      <w:r>
        <w:rPr>
          <w:noProof/>
        </w:rPr>
        <w:fldChar w:fldCharType="end"/>
      </w:r>
    </w:p>
    <w:p w14:paraId="79FD1F2C" w14:textId="52C19FDE" w:rsidR="009703CE" w:rsidRDefault="009703CE">
      <w:pPr>
        <w:pStyle w:val="TOC5"/>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.6.3.2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Simple data types</w:t>
      </w:r>
      <w:r>
        <w:rPr>
          <w:noProof/>
        </w:rPr>
        <w:tab/>
      </w:r>
      <w:r>
        <w:rPr>
          <w:noProof/>
        </w:rPr>
        <w:fldChar w:fldCharType="begin"/>
      </w:r>
      <w:r>
        <w:rPr>
          <w:noProof/>
        </w:rPr>
        <w:instrText xml:space="preserve"> PAGEREF _Toc214959640 \h </w:instrText>
      </w:r>
      <w:r>
        <w:rPr>
          <w:noProof/>
        </w:rPr>
      </w:r>
      <w:r>
        <w:rPr>
          <w:noProof/>
        </w:rPr>
        <w:fldChar w:fldCharType="separate"/>
      </w:r>
      <w:r>
        <w:rPr>
          <w:noProof/>
        </w:rPr>
        <w:t>90</w:t>
      </w:r>
      <w:r>
        <w:rPr>
          <w:noProof/>
        </w:rPr>
        <w:fldChar w:fldCharType="end"/>
      </w:r>
    </w:p>
    <w:p w14:paraId="7EA1D7D0" w14:textId="6332CDC2"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lang w:val="en-US"/>
        </w:rPr>
        <w:t>6.</w:t>
      </w:r>
      <w:r w:rsidRPr="00F271D6">
        <w:rPr>
          <w:rFonts w:eastAsia="宋体"/>
          <w:noProof/>
          <w:lang w:val="en-US" w:eastAsia="zh-CN"/>
        </w:rPr>
        <w:t>5</w:t>
      </w:r>
      <w:r w:rsidRPr="00F271D6">
        <w:rPr>
          <w:rFonts w:eastAsia="宋体"/>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_Toc214959641 \h </w:instrText>
      </w:r>
      <w:r>
        <w:rPr>
          <w:noProof/>
        </w:rPr>
      </w:r>
      <w:r>
        <w:rPr>
          <w:noProof/>
        </w:rPr>
        <w:fldChar w:fldCharType="separate"/>
      </w:r>
      <w:r>
        <w:rPr>
          <w:noProof/>
        </w:rPr>
        <w:t>90</w:t>
      </w:r>
      <w:r>
        <w:rPr>
          <w:noProof/>
        </w:rPr>
        <w:fldChar w:fldCharType="end"/>
      </w:r>
    </w:p>
    <w:p w14:paraId="21E13815" w14:textId="0C40E773"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.6.5</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Binary data</w:t>
      </w:r>
      <w:r>
        <w:rPr>
          <w:noProof/>
        </w:rPr>
        <w:tab/>
      </w:r>
      <w:r>
        <w:rPr>
          <w:noProof/>
        </w:rPr>
        <w:fldChar w:fldCharType="begin"/>
      </w:r>
      <w:r>
        <w:rPr>
          <w:noProof/>
        </w:rPr>
        <w:instrText xml:space="preserve"> PAGEREF _Toc214959642 \h </w:instrText>
      </w:r>
      <w:r>
        <w:rPr>
          <w:noProof/>
        </w:rPr>
      </w:r>
      <w:r>
        <w:rPr>
          <w:noProof/>
        </w:rPr>
        <w:fldChar w:fldCharType="separate"/>
      </w:r>
      <w:r>
        <w:rPr>
          <w:noProof/>
        </w:rPr>
        <w:t>90</w:t>
      </w:r>
      <w:r>
        <w:rPr>
          <w:noProof/>
        </w:rPr>
        <w:fldChar w:fldCharType="end"/>
      </w:r>
    </w:p>
    <w:p w14:paraId="5831384C" w14:textId="4BFBBE3D"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.7</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Error Handling</w:t>
      </w:r>
      <w:r>
        <w:rPr>
          <w:noProof/>
        </w:rPr>
        <w:tab/>
      </w:r>
      <w:r>
        <w:rPr>
          <w:noProof/>
        </w:rPr>
        <w:fldChar w:fldCharType="begin"/>
      </w:r>
      <w:r>
        <w:rPr>
          <w:noProof/>
        </w:rPr>
        <w:instrText xml:space="preserve"> PAGEREF _Toc214959643 \h </w:instrText>
      </w:r>
      <w:r>
        <w:rPr>
          <w:noProof/>
        </w:rPr>
      </w:r>
      <w:r>
        <w:rPr>
          <w:noProof/>
        </w:rPr>
        <w:fldChar w:fldCharType="separate"/>
      </w:r>
      <w:r>
        <w:rPr>
          <w:noProof/>
        </w:rPr>
        <w:t>91</w:t>
      </w:r>
      <w:r>
        <w:rPr>
          <w:noProof/>
        </w:rPr>
        <w:fldChar w:fldCharType="end"/>
      </w:r>
    </w:p>
    <w:p w14:paraId="73499E10" w14:textId="7AF72DD1"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.7.1</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General</w:t>
      </w:r>
      <w:r>
        <w:rPr>
          <w:noProof/>
        </w:rPr>
        <w:tab/>
      </w:r>
      <w:r>
        <w:rPr>
          <w:noProof/>
        </w:rPr>
        <w:fldChar w:fldCharType="begin"/>
      </w:r>
      <w:r>
        <w:rPr>
          <w:noProof/>
        </w:rPr>
        <w:instrText xml:space="preserve"> PAGEREF _Toc214959644 \h </w:instrText>
      </w:r>
      <w:r>
        <w:rPr>
          <w:noProof/>
        </w:rPr>
      </w:r>
      <w:r>
        <w:rPr>
          <w:noProof/>
        </w:rPr>
        <w:fldChar w:fldCharType="separate"/>
      </w:r>
      <w:r>
        <w:rPr>
          <w:noProof/>
        </w:rPr>
        <w:t>91</w:t>
      </w:r>
      <w:r>
        <w:rPr>
          <w:noProof/>
        </w:rPr>
        <w:fldChar w:fldCharType="end"/>
      </w:r>
    </w:p>
    <w:p w14:paraId="6A41BF93" w14:textId="283B92FA"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lastRenderedPageBreak/>
        <w:t>6.</w:t>
      </w:r>
      <w:r w:rsidRPr="00F271D6">
        <w:rPr>
          <w:rFonts w:eastAsia="宋体"/>
          <w:noProof/>
          <w:lang w:eastAsia="zh-CN"/>
        </w:rPr>
        <w:t>5</w:t>
      </w:r>
      <w:r w:rsidRPr="00F271D6">
        <w:rPr>
          <w:rFonts w:eastAsia="宋体"/>
          <w:noProof/>
        </w:rPr>
        <w:t>.7.2</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Protocol Errors</w:t>
      </w:r>
      <w:r>
        <w:rPr>
          <w:noProof/>
        </w:rPr>
        <w:tab/>
      </w:r>
      <w:r>
        <w:rPr>
          <w:noProof/>
        </w:rPr>
        <w:fldChar w:fldCharType="begin"/>
      </w:r>
      <w:r>
        <w:rPr>
          <w:noProof/>
        </w:rPr>
        <w:instrText xml:space="preserve"> PAGEREF _Toc214959645 \h </w:instrText>
      </w:r>
      <w:r>
        <w:rPr>
          <w:noProof/>
        </w:rPr>
      </w:r>
      <w:r>
        <w:rPr>
          <w:noProof/>
        </w:rPr>
        <w:fldChar w:fldCharType="separate"/>
      </w:r>
      <w:r>
        <w:rPr>
          <w:noProof/>
        </w:rPr>
        <w:t>91</w:t>
      </w:r>
      <w:r>
        <w:rPr>
          <w:noProof/>
        </w:rPr>
        <w:fldChar w:fldCharType="end"/>
      </w:r>
    </w:p>
    <w:p w14:paraId="775F5CAA" w14:textId="729AE58C" w:rsidR="009703CE" w:rsidRDefault="009703CE">
      <w:pPr>
        <w:pStyle w:val="TOC4"/>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.7.3</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Application Errors</w:t>
      </w:r>
      <w:r>
        <w:rPr>
          <w:noProof/>
        </w:rPr>
        <w:tab/>
      </w:r>
      <w:r>
        <w:rPr>
          <w:noProof/>
        </w:rPr>
        <w:fldChar w:fldCharType="begin"/>
      </w:r>
      <w:r>
        <w:rPr>
          <w:noProof/>
        </w:rPr>
        <w:instrText xml:space="preserve"> PAGEREF _Toc214959646 \h </w:instrText>
      </w:r>
      <w:r>
        <w:rPr>
          <w:noProof/>
        </w:rPr>
      </w:r>
      <w:r>
        <w:rPr>
          <w:noProof/>
        </w:rPr>
        <w:fldChar w:fldCharType="separate"/>
      </w:r>
      <w:r>
        <w:rPr>
          <w:noProof/>
        </w:rPr>
        <w:t>91</w:t>
      </w:r>
      <w:r>
        <w:rPr>
          <w:noProof/>
        </w:rPr>
        <w:fldChar w:fldCharType="end"/>
      </w:r>
    </w:p>
    <w:p w14:paraId="2072E60A" w14:textId="3374F244"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.8</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lang w:eastAsia="zh-CN"/>
        </w:rPr>
        <w:t>Feature negotiation</w:t>
      </w:r>
      <w:r>
        <w:rPr>
          <w:noProof/>
        </w:rPr>
        <w:tab/>
      </w:r>
      <w:r>
        <w:rPr>
          <w:noProof/>
        </w:rPr>
        <w:fldChar w:fldCharType="begin"/>
      </w:r>
      <w:r>
        <w:rPr>
          <w:noProof/>
        </w:rPr>
        <w:instrText xml:space="preserve"> PAGEREF _Toc214959647 \h </w:instrText>
      </w:r>
      <w:r>
        <w:rPr>
          <w:noProof/>
        </w:rPr>
      </w:r>
      <w:r>
        <w:rPr>
          <w:noProof/>
        </w:rPr>
        <w:fldChar w:fldCharType="separate"/>
      </w:r>
      <w:r>
        <w:rPr>
          <w:noProof/>
        </w:rPr>
        <w:t>91</w:t>
      </w:r>
      <w:r>
        <w:rPr>
          <w:noProof/>
        </w:rPr>
        <w:fldChar w:fldCharType="end"/>
      </w:r>
    </w:p>
    <w:p w14:paraId="72EFBFE8" w14:textId="2A0523D5"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.9</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Security</w:t>
      </w:r>
      <w:r>
        <w:rPr>
          <w:noProof/>
        </w:rPr>
        <w:tab/>
      </w:r>
      <w:r>
        <w:rPr>
          <w:noProof/>
        </w:rPr>
        <w:fldChar w:fldCharType="begin"/>
      </w:r>
      <w:r>
        <w:rPr>
          <w:noProof/>
        </w:rPr>
        <w:instrText xml:space="preserve"> PAGEREF _Toc214959648 \h </w:instrText>
      </w:r>
      <w:r>
        <w:rPr>
          <w:noProof/>
        </w:rPr>
      </w:r>
      <w:r>
        <w:rPr>
          <w:noProof/>
        </w:rPr>
        <w:fldChar w:fldCharType="separate"/>
      </w:r>
      <w:r>
        <w:rPr>
          <w:noProof/>
        </w:rPr>
        <w:t>91</w:t>
      </w:r>
      <w:r>
        <w:rPr>
          <w:noProof/>
        </w:rPr>
        <w:fldChar w:fldCharType="end"/>
      </w:r>
    </w:p>
    <w:p w14:paraId="72A222E9" w14:textId="03E0F441" w:rsidR="009703CE" w:rsidRDefault="009703CE">
      <w:pPr>
        <w:pStyle w:val="TOC3"/>
        <w:rPr>
          <w:rFonts w:asciiTheme="minorHAnsi" w:eastAsiaTheme="minorEastAsia" w:hAnsiTheme="minorHAnsi" w:cstheme="minorBidi"/>
          <w:noProof/>
          <w:kern w:val="2"/>
          <w:sz w:val="24"/>
          <w:szCs w:val="24"/>
          <w:lang w:val="en-US" w:eastAsia="zh-CN"/>
          <w14:ligatures w14:val="standardContextual"/>
        </w:rPr>
      </w:pPr>
      <w:r w:rsidRPr="00F271D6">
        <w:rPr>
          <w:rFonts w:eastAsia="宋体"/>
          <w:noProof/>
        </w:rPr>
        <w:t>6.</w:t>
      </w:r>
      <w:r w:rsidRPr="00F271D6">
        <w:rPr>
          <w:rFonts w:eastAsia="宋体"/>
          <w:noProof/>
          <w:lang w:eastAsia="zh-CN"/>
        </w:rPr>
        <w:t>5</w:t>
      </w:r>
      <w:r w:rsidRPr="00F271D6">
        <w:rPr>
          <w:rFonts w:eastAsia="宋体"/>
          <w:noProof/>
        </w:rPr>
        <w:t>.10</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HTTP redirection</w:t>
      </w:r>
      <w:r>
        <w:rPr>
          <w:noProof/>
        </w:rPr>
        <w:tab/>
      </w:r>
      <w:r>
        <w:rPr>
          <w:noProof/>
        </w:rPr>
        <w:fldChar w:fldCharType="begin"/>
      </w:r>
      <w:r>
        <w:rPr>
          <w:noProof/>
        </w:rPr>
        <w:instrText xml:space="preserve"> PAGEREF _Toc214959649 \h </w:instrText>
      </w:r>
      <w:r>
        <w:rPr>
          <w:noProof/>
        </w:rPr>
      </w:r>
      <w:r>
        <w:rPr>
          <w:noProof/>
        </w:rPr>
        <w:fldChar w:fldCharType="separate"/>
      </w:r>
      <w:r>
        <w:rPr>
          <w:noProof/>
        </w:rPr>
        <w:t>91</w:t>
      </w:r>
      <w:r>
        <w:rPr>
          <w:noProof/>
        </w:rPr>
        <w:fldChar w:fldCharType="end"/>
      </w:r>
    </w:p>
    <w:p w14:paraId="512239C2" w14:textId="73873C1A" w:rsidR="009703CE" w:rsidRDefault="009703C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_Toc214959650 \h </w:instrText>
      </w:r>
      <w:r>
        <w:rPr>
          <w:noProof/>
        </w:rPr>
      </w:r>
      <w:r>
        <w:rPr>
          <w:noProof/>
        </w:rPr>
        <w:fldChar w:fldCharType="separate"/>
      </w:r>
      <w:r>
        <w:rPr>
          <w:noProof/>
        </w:rPr>
        <w:t>93</w:t>
      </w:r>
      <w:r>
        <w:rPr>
          <w:noProof/>
        </w:rPr>
        <w:fldChar w:fldCharType="end"/>
      </w:r>
    </w:p>
    <w:p w14:paraId="290E9DB9" w14:textId="40513B31"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_Toc214959651 \h </w:instrText>
      </w:r>
      <w:r>
        <w:rPr>
          <w:noProof/>
        </w:rPr>
      </w:r>
      <w:r>
        <w:rPr>
          <w:noProof/>
        </w:rPr>
        <w:fldChar w:fldCharType="separate"/>
      </w:r>
      <w:r>
        <w:rPr>
          <w:noProof/>
        </w:rPr>
        <w:t>93</w:t>
      </w:r>
      <w:r>
        <w:rPr>
          <w:noProof/>
        </w:rPr>
        <w:fldChar w:fldCharType="end"/>
      </w:r>
    </w:p>
    <w:p w14:paraId="30C5784E" w14:textId="6C263B9F"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_Toc214959652 \h </w:instrText>
      </w:r>
      <w:r>
        <w:rPr>
          <w:noProof/>
        </w:rPr>
      </w:r>
      <w:r>
        <w:rPr>
          <w:noProof/>
        </w:rPr>
        <w:fldChar w:fldCharType="separate"/>
      </w:r>
      <w:r>
        <w:rPr>
          <w:noProof/>
        </w:rPr>
        <w:t>93</w:t>
      </w:r>
      <w:r>
        <w:rPr>
          <w:noProof/>
        </w:rPr>
        <w:fldChar w:fldCharType="end"/>
      </w:r>
    </w:p>
    <w:p w14:paraId="22A527B9" w14:textId="15024BBA"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_Toc214959653 \h </w:instrText>
      </w:r>
      <w:r>
        <w:rPr>
          <w:noProof/>
        </w:rPr>
      </w:r>
      <w:r>
        <w:rPr>
          <w:noProof/>
        </w:rPr>
        <w:fldChar w:fldCharType="separate"/>
      </w:r>
      <w:r>
        <w:rPr>
          <w:noProof/>
        </w:rPr>
        <w:t>97</w:t>
      </w:r>
      <w:r>
        <w:rPr>
          <w:noProof/>
        </w:rPr>
        <w:fldChar w:fldCharType="end"/>
      </w:r>
    </w:p>
    <w:p w14:paraId="34F1A073" w14:textId="26BDE605"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F271D6">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_Toc214959654 \h </w:instrText>
      </w:r>
      <w:r>
        <w:rPr>
          <w:noProof/>
        </w:rPr>
      </w:r>
      <w:r>
        <w:rPr>
          <w:noProof/>
        </w:rPr>
        <w:fldChar w:fldCharType="separate"/>
      </w:r>
      <w:r>
        <w:rPr>
          <w:noProof/>
        </w:rPr>
        <w:t>102</w:t>
      </w:r>
      <w:r>
        <w:rPr>
          <w:noProof/>
        </w:rPr>
        <w:fldChar w:fldCharType="end"/>
      </w:r>
    </w:p>
    <w:p w14:paraId="34A5371E" w14:textId="2A301B2A"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F271D6">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Nimsas_ImsEE API</w:t>
      </w:r>
      <w:r>
        <w:rPr>
          <w:noProof/>
        </w:rPr>
        <w:tab/>
      </w:r>
      <w:r>
        <w:rPr>
          <w:noProof/>
        </w:rPr>
        <w:fldChar w:fldCharType="begin"/>
      </w:r>
      <w:r>
        <w:rPr>
          <w:noProof/>
        </w:rPr>
        <w:instrText xml:space="preserve"> PAGEREF _Toc214959655 \h </w:instrText>
      </w:r>
      <w:r>
        <w:rPr>
          <w:noProof/>
        </w:rPr>
      </w:r>
      <w:r>
        <w:rPr>
          <w:noProof/>
        </w:rPr>
        <w:fldChar w:fldCharType="separate"/>
      </w:r>
      <w:r>
        <w:rPr>
          <w:noProof/>
        </w:rPr>
        <w:t>109</w:t>
      </w:r>
      <w:r>
        <w:rPr>
          <w:noProof/>
        </w:rPr>
        <w:fldChar w:fldCharType="end"/>
      </w:r>
    </w:p>
    <w:p w14:paraId="41403D7C" w14:textId="0E48F683" w:rsidR="009703CE" w:rsidRDefault="009703CE">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F271D6">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F271D6">
        <w:rPr>
          <w:rFonts w:eastAsia="宋体"/>
          <w:noProof/>
        </w:rPr>
        <w:t>Nimsas_Ims</w:t>
      </w:r>
      <w:r w:rsidRPr="00F271D6">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_Toc214959656 \h </w:instrText>
      </w:r>
      <w:r>
        <w:rPr>
          <w:noProof/>
        </w:rPr>
      </w:r>
      <w:r>
        <w:rPr>
          <w:noProof/>
        </w:rPr>
        <w:fldChar w:fldCharType="separate"/>
      </w:r>
      <w:r>
        <w:rPr>
          <w:noProof/>
        </w:rPr>
        <w:t>116</w:t>
      </w:r>
      <w:r>
        <w:rPr>
          <w:noProof/>
        </w:rPr>
        <w:fldChar w:fldCharType="end"/>
      </w:r>
    </w:p>
    <w:p w14:paraId="588391BE" w14:textId="6178C32A" w:rsidR="009703CE" w:rsidRDefault="009703C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_Toc214959657 \h </w:instrText>
      </w:r>
      <w:r>
        <w:rPr>
          <w:noProof/>
        </w:rPr>
      </w:r>
      <w:r>
        <w:rPr>
          <w:noProof/>
        </w:rPr>
        <w:fldChar w:fldCharType="separate"/>
      </w:r>
      <w:r>
        <w:rPr>
          <w:noProof/>
        </w:rPr>
        <w:t>120</w:t>
      </w:r>
      <w:r>
        <w:rPr>
          <w:noProof/>
        </w:rPr>
        <w:fldChar w:fldCharType="end"/>
      </w:r>
    </w:p>
    <w:p w14:paraId="79B6A06A" w14:textId="35E4BFAE"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14959343"/>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14959344"/>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14959345"/>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10D4D103" w:rsidR="00B064FF" w:rsidRPr="00B064FF" w:rsidRDefault="00DE7BF0" w:rsidP="00DE7BF0">
      <w:pPr>
        <w:pStyle w:val="EX"/>
        <w:rPr>
          <w:rFonts w:eastAsiaTheme="minorEastAsia"/>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214959346"/>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14959347"/>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214959348"/>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14959349"/>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宋体"/>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1"/>
      </w:pPr>
      <w:bookmarkStart w:id="36" w:name="_Toc510696584"/>
      <w:bookmarkStart w:id="37" w:name="_Toc35971376"/>
      <w:bookmarkStart w:id="38" w:name="_Toc214959350"/>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8.1pt;height:123.25pt" o:ole="">
            <v:imagedata r:id="rId13" o:title=""/>
          </v:shape>
          <o:OLEObject Type="Embed" ProgID="Visio.Drawing.15" ShapeID="_x0000_i1027" DrawAspect="Content" ObjectID="_1825577211"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0" w:name="_Toc35971377"/>
      <w:bookmarkStart w:id="41" w:name="_Toc510696585"/>
      <w:bookmarkStart w:id="42" w:name="_Toc214959351"/>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14959352"/>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lastRenderedPageBreak/>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50012034"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563D3AC3"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06043CCF"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214959353"/>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214959354"/>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214959355"/>
      <w:r w:rsidRPr="009E4880">
        <w:t>5.2.2</w:t>
      </w:r>
      <w:r w:rsidRPr="009E4880">
        <w:tab/>
        <w:t>Service Operations</w:t>
      </w:r>
      <w:bookmarkEnd w:id="49"/>
    </w:p>
    <w:p w14:paraId="54469F35" w14:textId="77777777" w:rsidR="009E4880" w:rsidRPr="009E4880" w:rsidRDefault="009E4880" w:rsidP="007C500A">
      <w:pPr>
        <w:pStyle w:val="41"/>
      </w:pPr>
      <w:bookmarkStart w:id="50" w:name="_Toc214959356"/>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214959357"/>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214959358"/>
      <w:bookmarkEnd w:id="51"/>
      <w:r w:rsidRPr="009E4880">
        <w:lastRenderedPageBreak/>
        <w:t>5.2.2.2</w:t>
      </w:r>
      <w:r w:rsidRPr="009E4880">
        <w:tab/>
        <w:t>Notify</w:t>
      </w:r>
      <w:bookmarkEnd w:id="53"/>
    </w:p>
    <w:p w14:paraId="55C426AB" w14:textId="77777777" w:rsidR="009E4880" w:rsidRPr="009E4880" w:rsidRDefault="009E4880" w:rsidP="007C500A">
      <w:pPr>
        <w:pStyle w:val="51"/>
      </w:pPr>
      <w:bookmarkStart w:id="54" w:name="_Toc214959359"/>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214959360"/>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65pt;height:105.4pt" o:ole="">
            <v:imagedata r:id="rId15" o:title=""/>
          </v:shape>
          <o:OLEObject Type="Embed" ProgID="Visio.Drawing.15" ShapeID="_x0000_i1028" DrawAspect="Content" ObjectID="_1825577212"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214959361"/>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214959362"/>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60" w:name="_Toc214959363"/>
      <w:r w:rsidRPr="00577A16">
        <w:lastRenderedPageBreak/>
        <w:t>5.3.2</w:t>
      </w:r>
      <w:r w:rsidRPr="00577A16">
        <w:tab/>
        <w:t>Service Operations</w:t>
      </w:r>
      <w:bookmarkEnd w:id="60"/>
    </w:p>
    <w:p w14:paraId="6175CC75" w14:textId="77777777" w:rsidR="00577A16" w:rsidRPr="00577A16" w:rsidRDefault="00577A16" w:rsidP="007C500A">
      <w:pPr>
        <w:pStyle w:val="41"/>
      </w:pPr>
      <w:bookmarkStart w:id="61" w:name="_Toc214959364"/>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214959365"/>
      <w:r w:rsidRPr="00577A16">
        <w:t>5.3.2.2</w:t>
      </w:r>
      <w:r w:rsidRPr="00577A16">
        <w:tab/>
        <w:t>MediaInstruction</w:t>
      </w:r>
      <w:bookmarkEnd w:id="63"/>
    </w:p>
    <w:p w14:paraId="55A4BD13" w14:textId="77777777" w:rsidR="00577A16" w:rsidRPr="00577A16" w:rsidRDefault="00577A16" w:rsidP="007C500A">
      <w:pPr>
        <w:pStyle w:val="51"/>
      </w:pPr>
      <w:bookmarkStart w:id="64" w:name="_Toc214959366"/>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214959367"/>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825577213"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lastRenderedPageBreak/>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214959368"/>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214959369"/>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214959370"/>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214959371"/>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214959372"/>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214959373"/>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214959374"/>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65pt;height:106.25pt" o:ole="">
            <v:imagedata r:id="rId19" o:title=""/>
          </v:shape>
          <o:OLEObject Type="Embed" ProgID="Visio.Drawing.15" ShapeID="_x0000_i1030" DrawAspect="Content" ObjectID="_1825577214"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214959375"/>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214959376"/>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4F24E5AC" w:rsidR="00194847" w:rsidRPr="00B910B8" w:rsidRDefault="00194847" w:rsidP="00194847">
      <w:pPr>
        <w:pStyle w:val="51"/>
      </w:pPr>
      <w:bookmarkStart w:id="88" w:name="_Toc170275691"/>
      <w:bookmarkStart w:id="89" w:name="_Toc214959377"/>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rsidR="00450004">
        <w:t xml:space="preserve">Partial </w:t>
      </w:r>
      <w:r w:rsidR="00450004">
        <w:rPr>
          <w:rFonts w:eastAsiaTheme="minorEastAsia" w:hint="eastAsia"/>
          <w:lang w:eastAsia="zh-CN"/>
        </w:rPr>
        <w:t>u</w:t>
      </w:r>
      <w:r>
        <w:t>pdating an existing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65pt;height:106.25pt" o:ole="">
            <v:imagedata r:id="rId21" o:title=""/>
          </v:shape>
          <o:OLEObject Type="Embed" ProgID="Visio.Drawing.15" ShapeID="_x0000_i1031" DrawAspect="Content" ObjectID="_1825577215"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0" w:name="_Toc192829897"/>
      <w:bookmarkStart w:id="91" w:name="_Toc214959378"/>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0"/>
      <w:r>
        <w:t>IMS session</w:t>
      </w:r>
      <w:bookmarkEnd w:id="91"/>
    </w:p>
    <w:p w14:paraId="3AC40B37" w14:textId="5A7BF68A" w:rsidR="00E26EEB" w:rsidRDefault="00E26EEB" w:rsidP="00E26EEB">
      <w:pPr>
        <w:pStyle w:val="TF"/>
      </w:pPr>
      <w:r>
        <w:object w:dxaOrig="9223" w:dyaOrig="2125" w14:anchorId="4A7217E1">
          <v:shape id="_x0000_i1032" type="#_x0000_t75" style="width:460.2pt;height:107.15pt" o:ole="">
            <v:imagedata r:id="rId23" o:title=""/>
          </v:shape>
          <o:OLEObject Type="Embed" ProgID="Visio.Drawing.15" ShapeID="_x0000_i1032" DrawAspect="Content" ObjectID="_1825577216"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77777777"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 xml:space="preserve">identified by the {sessionId}. </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2" w:name="_Toc214959379"/>
      <w:r>
        <w:t>5.</w:t>
      </w:r>
      <w:r>
        <w:rPr>
          <w:rFonts w:eastAsiaTheme="minorEastAsia" w:hint="eastAsia"/>
          <w:lang w:eastAsia="zh-CN"/>
        </w:rPr>
        <w:t>4</w:t>
      </w:r>
      <w:r>
        <w:t>.2.4</w:t>
      </w:r>
      <w:r>
        <w:tab/>
        <w:t>Delete Service Operation</w:t>
      </w:r>
      <w:bookmarkEnd w:id="92"/>
    </w:p>
    <w:p w14:paraId="7CA72B62" w14:textId="059C2453" w:rsidR="00194847" w:rsidRPr="009E4880" w:rsidRDefault="00194847" w:rsidP="00194847">
      <w:pPr>
        <w:pStyle w:val="51"/>
      </w:pPr>
      <w:bookmarkStart w:id="93" w:name="_Toc214959380"/>
      <w:r w:rsidRPr="009E4880">
        <w:t>5.</w:t>
      </w:r>
      <w:r>
        <w:rPr>
          <w:rFonts w:eastAsiaTheme="minorEastAsia" w:hint="eastAsia"/>
          <w:lang w:eastAsia="zh-CN"/>
        </w:rPr>
        <w:t>4</w:t>
      </w:r>
      <w:r w:rsidRPr="009E4880">
        <w:t>.2.</w:t>
      </w:r>
      <w:r>
        <w:t>4</w:t>
      </w:r>
      <w:r w:rsidRPr="009E4880">
        <w:t>.1</w:t>
      </w:r>
      <w:r w:rsidRPr="009E4880">
        <w:tab/>
        <w:t>General</w:t>
      </w:r>
      <w:bookmarkEnd w:id="93"/>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6B9D8F3D" w:rsidR="00194847" w:rsidRPr="00B910B8" w:rsidRDefault="00194847" w:rsidP="00194847">
      <w:pPr>
        <w:pStyle w:val="51"/>
      </w:pPr>
      <w:bookmarkStart w:id="94" w:name="_Toc214959381"/>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4"/>
    </w:p>
    <w:p w14:paraId="719C9A69" w14:textId="10B002F9" w:rsidR="00194847" w:rsidRPr="00B910B8" w:rsidRDefault="00194847" w:rsidP="00194847">
      <w:pPr>
        <w:pStyle w:val="TF"/>
        <w:rPr>
          <w:b w:val="0"/>
        </w:rPr>
      </w:pPr>
      <w:r>
        <w:object w:dxaOrig="9210" w:dyaOrig="2100" w14:anchorId="407B569E">
          <v:shape id="_x0000_i1033" type="#_x0000_t75" style="width:459.65pt;height:106.25pt" o:ole="">
            <v:imagedata r:id="rId25" o:title=""/>
          </v:shape>
          <o:OLEObject Type="Embed" ProgID="Visio.Drawing.15" ShapeID="_x0000_i1033" DrawAspect="Content" ObjectID="_1825577217" r:id="rId26"/>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5" w:name="_Toc214959382"/>
      <w:r w:rsidRPr="009E4880">
        <w:t>5.</w:t>
      </w:r>
      <w:r>
        <w:t>4</w:t>
      </w:r>
      <w:r w:rsidRPr="009E4880">
        <w:t>.2.</w:t>
      </w:r>
      <w:r>
        <w:rPr>
          <w:rFonts w:eastAsiaTheme="minorEastAsia" w:hint="eastAsia"/>
          <w:lang w:eastAsia="zh-CN"/>
        </w:rPr>
        <w:t>5</w:t>
      </w:r>
      <w:r w:rsidRPr="009E4880">
        <w:tab/>
        <w:t>Notify</w:t>
      </w:r>
      <w:bookmarkEnd w:id="95"/>
    </w:p>
    <w:p w14:paraId="36149975" w14:textId="6D3A64A5" w:rsidR="00913830" w:rsidRPr="009E4880" w:rsidRDefault="00913830" w:rsidP="00913830">
      <w:pPr>
        <w:pStyle w:val="51"/>
      </w:pPr>
      <w:bookmarkStart w:id="96" w:name="_Toc214959383"/>
      <w:r w:rsidRPr="009E4880">
        <w:t>5.</w:t>
      </w:r>
      <w:r>
        <w:t>4</w:t>
      </w:r>
      <w:r w:rsidRPr="009E4880">
        <w:t>.2.</w:t>
      </w:r>
      <w:r>
        <w:rPr>
          <w:rFonts w:eastAsiaTheme="minorEastAsia" w:hint="eastAsia"/>
          <w:lang w:eastAsia="zh-CN"/>
        </w:rPr>
        <w:t>5</w:t>
      </w:r>
      <w:r w:rsidRPr="009E4880">
        <w:t>.1</w:t>
      </w:r>
      <w:r w:rsidRPr="009E4880">
        <w:tab/>
        <w:t>General</w:t>
      </w:r>
      <w:bookmarkEnd w:id="96"/>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7" w:name="_Toc214959384"/>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7"/>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65pt;height:105.4pt" o:ole="">
            <v:imagedata r:id="rId27" o:title=""/>
          </v:shape>
          <o:OLEObject Type="Embed" ProgID="Visio.Drawing.15" ShapeID="_x0000_i1034" DrawAspect="Content" ObjectID="_1825577218"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78A0771"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8" w:name="_Toc214959385"/>
      <w:r w:rsidRPr="009E4880">
        <w:lastRenderedPageBreak/>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8"/>
    </w:p>
    <w:p w14:paraId="798BA3ED" w14:textId="7780AC50" w:rsidR="008D4BD0" w:rsidRPr="009E4880" w:rsidRDefault="008D4BD0" w:rsidP="008D4BD0">
      <w:pPr>
        <w:pStyle w:val="31"/>
      </w:pPr>
      <w:bookmarkStart w:id="99" w:name="_Toc214959386"/>
      <w:r w:rsidRPr="009E4880">
        <w:t>5.</w:t>
      </w:r>
      <w:r>
        <w:rPr>
          <w:rFonts w:eastAsiaTheme="minorEastAsia" w:hint="eastAsia"/>
          <w:lang w:eastAsia="zh-CN"/>
        </w:rPr>
        <w:t>5</w:t>
      </w:r>
      <w:r w:rsidRPr="009E4880">
        <w:t>.1</w:t>
      </w:r>
      <w:r w:rsidRPr="009E4880">
        <w:tab/>
        <w:t>Service Description</w:t>
      </w:r>
      <w:bookmarkEnd w:id="99"/>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0" w:name="_Toc214959387"/>
      <w:r w:rsidRPr="009E4880">
        <w:t>5.</w:t>
      </w:r>
      <w:r>
        <w:rPr>
          <w:rFonts w:eastAsiaTheme="minorEastAsia" w:hint="eastAsia"/>
          <w:lang w:eastAsia="zh-CN"/>
        </w:rPr>
        <w:t>5</w:t>
      </w:r>
      <w:r w:rsidRPr="009E4880">
        <w:t>.2</w:t>
      </w:r>
      <w:r w:rsidRPr="009E4880">
        <w:tab/>
        <w:t>Service Operations</w:t>
      </w:r>
      <w:bookmarkEnd w:id="100"/>
    </w:p>
    <w:p w14:paraId="7D986F7A" w14:textId="7B562890" w:rsidR="008D4BD0" w:rsidRPr="009E4880" w:rsidRDefault="008D4BD0" w:rsidP="008D4BD0">
      <w:pPr>
        <w:pStyle w:val="41"/>
      </w:pPr>
      <w:bookmarkStart w:id="101" w:name="_Toc214959388"/>
      <w:r w:rsidRPr="009E4880">
        <w:t>5.</w:t>
      </w:r>
      <w:r>
        <w:rPr>
          <w:rFonts w:eastAsiaTheme="minorEastAsia" w:hint="eastAsia"/>
          <w:lang w:eastAsia="zh-CN"/>
        </w:rPr>
        <w:t>5</w:t>
      </w:r>
      <w:r w:rsidRPr="009E4880">
        <w:t>.2.1</w:t>
      </w:r>
      <w:r w:rsidRPr="009E4880">
        <w:tab/>
        <w:t>Introduction</w:t>
      </w:r>
      <w:bookmarkEnd w:id="101"/>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2" w:name="_Toc214959389"/>
      <w:r w:rsidRPr="00B910B8">
        <w:t>5.</w:t>
      </w:r>
      <w:r>
        <w:rPr>
          <w:rFonts w:eastAsiaTheme="minorEastAsia" w:hint="eastAsia"/>
          <w:lang w:eastAsia="zh-CN"/>
        </w:rPr>
        <w:t>5</w:t>
      </w:r>
      <w:r w:rsidRPr="00B910B8">
        <w:t>.2.</w:t>
      </w:r>
      <w:r>
        <w:t>2</w:t>
      </w:r>
      <w:r w:rsidRPr="00B910B8">
        <w:tab/>
      </w:r>
      <w:r>
        <w:t>Subscribe</w:t>
      </w:r>
      <w:bookmarkEnd w:id="102"/>
    </w:p>
    <w:p w14:paraId="3B0AF238" w14:textId="6E7218A6" w:rsidR="004620AC" w:rsidRDefault="004620AC" w:rsidP="004620AC">
      <w:pPr>
        <w:pStyle w:val="51"/>
      </w:pPr>
      <w:bookmarkStart w:id="103" w:name="_Toc214959390"/>
      <w:r>
        <w:t>5.</w:t>
      </w:r>
      <w:r>
        <w:rPr>
          <w:rFonts w:eastAsiaTheme="minorEastAsia" w:hint="eastAsia"/>
          <w:lang w:eastAsia="zh-CN"/>
        </w:rPr>
        <w:t>5</w:t>
      </w:r>
      <w:r>
        <w:t>.2.2.1</w:t>
      </w:r>
      <w:r>
        <w:tab/>
        <w:t>General</w:t>
      </w:r>
      <w:bookmarkEnd w:id="103"/>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4" w:name="_Toc214959391"/>
      <w:r>
        <w:lastRenderedPageBreak/>
        <w:t>5.</w:t>
      </w:r>
      <w:r w:rsidRPr="004620AC">
        <w:rPr>
          <w:rFonts w:eastAsiaTheme="minorEastAsia" w:hint="eastAsia"/>
          <w:lang w:eastAsia="zh-CN"/>
        </w:rPr>
        <w:t>5</w:t>
      </w:r>
      <w:r w:rsidRPr="004620AC">
        <w:t>.</w:t>
      </w:r>
      <w:r>
        <w:t>2.2.2</w:t>
      </w:r>
      <w:r>
        <w:tab/>
        <w:t>Subscription for event notifications</w:t>
      </w:r>
      <w:bookmarkEnd w:id="104"/>
    </w:p>
    <w:p w14:paraId="254286F7" w14:textId="77777777" w:rsidR="004620AC" w:rsidRDefault="004620AC" w:rsidP="00AF612D">
      <w:pPr>
        <w:pStyle w:val="TH"/>
      </w:pPr>
      <w:r>
        <w:object w:dxaOrig="9210" w:dyaOrig="2100" w14:anchorId="490DD15F">
          <v:shape id="_x0000_i1035" type="#_x0000_t75" style="width:459.65pt;height:105.4pt" o:ole="">
            <v:imagedata r:id="rId29" o:title=""/>
          </v:shape>
          <o:OLEObject Type="Embed" ProgID="Visio.Drawing.15" ShapeID="_x0000_i1035" DrawAspect="Content" ObjectID="_1825577219"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5" w:name="_Toc214959392"/>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05"/>
    </w:p>
    <w:p w14:paraId="098BFC60" w14:textId="7DEB6E70" w:rsidR="004620AC" w:rsidRPr="00B910B8" w:rsidRDefault="004620AC" w:rsidP="004620AC">
      <w:pPr>
        <w:pStyle w:val="TF"/>
        <w:rPr>
          <w:b w:val="0"/>
        </w:rPr>
      </w:pPr>
      <w:r>
        <w:object w:dxaOrig="9210" w:dyaOrig="2100" w14:anchorId="32260DEB">
          <v:shape id="_x0000_i1036" type="#_x0000_t75" style="width:459.65pt;height:105.4pt" o:ole="">
            <v:imagedata r:id="rId31" o:title=""/>
          </v:shape>
          <o:OLEObject Type="Embed" ProgID="Visio.Drawing.15" ShapeID="_x0000_i1036" DrawAspect="Content" ObjectID="_1825577220"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6" w:name="_Toc214959393"/>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6"/>
    </w:p>
    <w:p w14:paraId="409CEE2E" w14:textId="4AAFDEF1" w:rsidR="004620AC" w:rsidRPr="00B910B8" w:rsidRDefault="004620AC" w:rsidP="004620AC">
      <w:pPr>
        <w:pStyle w:val="TF"/>
        <w:rPr>
          <w:b w:val="0"/>
        </w:rPr>
      </w:pPr>
      <w:r>
        <w:object w:dxaOrig="9225" w:dyaOrig="2122" w14:anchorId="78F0B321">
          <v:shape id="_x0000_i1037" type="#_x0000_t75" style="width:460.2pt;height:105.4pt" o:ole="">
            <v:imagedata r:id="rId33" o:title=""/>
          </v:shape>
          <o:OLEObject Type="Embed" ProgID="Visio.Drawing.15" ShapeID="_x0000_i1037" DrawAspect="Content" ObjectID="_1825577221"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7" w:name="_Toc214959394"/>
      <w:r w:rsidRPr="009E4880">
        <w:t>5.</w:t>
      </w:r>
      <w:r>
        <w:rPr>
          <w:rFonts w:eastAsiaTheme="minorEastAsia" w:hint="eastAsia"/>
          <w:lang w:eastAsia="zh-CN"/>
        </w:rPr>
        <w:t>5</w:t>
      </w:r>
      <w:r w:rsidRPr="009E4880">
        <w:t>.2.</w:t>
      </w:r>
      <w:r>
        <w:t>3</w:t>
      </w:r>
      <w:r w:rsidRPr="009E4880">
        <w:tab/>
      </w:r>
      <w:r>
        <w:t>Unsubscribe</w:t>
      </w:r>
      <w:bookmarkEnd w:id="107"/>
    </w:p>
    <w:p w14:paraId="3D48BCE4" w14:textId="6B286E23" w:rsidR="004620AC" w:rsidRPr="009E4880" w:rsidRDefault="004620AC" w:rsidP="004620AC">
      <w:pPr>
        <w:pStyle w:val="51"/>
      </w:pPr>
      <w:bookmarkStart w:id="108" w:name="_Toc214959395"/>
      <w:r w:rsidRPr="009E4880">
        <w:t>5.</w:t>
      </w:r>
      <w:r>
        <w:rPr>
          <w:rFonts w:eastAsiaTheme="minorEastAsia" w:hint="eastAsia"/>
          <w:lang w:eastAsia="zh-CN"/>
        </w:rPr>
        <w:t>5</w:t>
      </w:r>
      <w:r w:rsidRPr="009E4880">
        <w:t>.2.</w:t>
      </w:r>
      <w:r>
        <w:t>3</w:t>
      </w:r>
      <w:r w:rsidRPr="009E4880">
        <w:t>.1</w:t>
      </w:r>
      <w:r w:rsidRPr="009E4880">
        <w:tab/>
        <w:t>General</w:t>
      </w:r>
      <w:bookmarkEnd w:id="108"/>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9" w:name="_Toc214959396"/>
      <w:r w:rsidRPr="00B910B8">
        <w:t>5.</w:t>
      </w:r>
      <w:r>
        <w:rPr>
          <w:rFonts w:eastAsiaTheme="minorEastAsia" w:hint="eastAsia"/>
          <w:lang w:eastAsia="zh-CN"/>
        </w:rPr>
        <w:t>5</w:t>
      </w:r>
      <w:r w:rsidRPr="00B910B8">
        <w:t>.2.</w:t>
      </w:r>
      <w:r>
        <w:t>3</w:t>
      </w:r>
      <w:r w:rsidRPr="00B910B8">
        <w:t>.2</w:t>
      </w:r>
      <w:r w:rsidRPr="00B910B8">
        <w:tab/>
      </w:r>
      <w:r>
        <w:t>Unsubscribe from notifications</w:t>
      </w:r>
      <w:bookmarkEnd w:id="109"/>
    </w:p>
    <w:p w14:paraId="04C52B74" w14:textId="0C0B2530" w:rsidR="004620AC" w:rsidRPr="00B910B8" w:rsidRDefault="004620AC" w:rsidP="004620AC">
      <w:pPr>
        <w:pStyle w:val="TF"/>
        <w:rPr>
          <w:b w:val="0"/>
        </w:rPr>
      </w:pPr>
      <w:r>
        <w:object w:dxaOrig="9210" w:dyaOrig="2100" w14:anchorId="4514F31F">
          <v:shape id="_x0000_i1038" type="#_x0000_t75" style="width:459.65pt;height:105.4pt" o:ole="">
            <v:imagedata r:id="rId35" o:title=""/>
          </v:shape>
          <o:OLEObject Type="Embed" ProgID="Visio.Drawing.15" ShapeID="_x0000_i1038" DrawAspect="Content" ObjectID="_1825577222"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154C43DC" w:rsidR="004620AC" w:rsidRPr="009E4880" w:rsidRDefault="004620AC" w:rsidP="004620AC">
      <w:pPr>
        <w:pStyle w:val="41"/>
      </w:pPr>
      <w:bookmarkStart w:id="110" w:name="_Toc214959397"/>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0"/>
    </w:p>
    <w:p w14:paraId="47E302A2" w14:textId="29D3FF2D" w:rsidR="004620AC" w:rsidRPr="009E4880" w:rsidRDefault="004620AC" w:rsidP="004620AC">
      <w:pPr>
        <w:pStyle w:val="51"/>
      </w:pPr>
      <w:bookmarkStart w:id="111" w:name="_Toc214959398"/>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1"/>
    </w:p>
    <w:p w14:paraId="6AE8EC39" w14:textId="77777777" w:rsidR="004620AC" w:rsidRDefault="004620AC" w:rsidP="004620AC">
      <w:r>
        <w:t>T</w:t>
      </w:r>
      <w:r w:rsidRPr="006D38B4">
        <w:t xml:space="preserve">his service operation is used by the </w:t>
      </w:r>
      <w:r>
        <w:t>IMS AS</w:t>
      </w:r>
      <w:r w:rsidRPr="006D38B4">
        <w:t xml:space="preserve"> </w:t>
      </w:r>
      <w:bookmarkStart w:id="112"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555F3A9" w:rsidR="004620AC" w:rsidRPr="00B910B8" w:rsidRDefault="004620AC" w:rsidP="004620AC">
      <w:pPr>
        <w:pStyle w:val="51"/>
      </w:pPr>
      <w:bookmarkStart w:id="113" w:name="_Toc214959399"/>
      <w:bookmarkEnd w:id="112"/>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3"/>
    </w:p>
    <w:p w14:paraId="1B88B944" w14:textId="77777777" w:rsidR="004620AC" w:rsidRPr="00B910B8" w:rsidRDefault="004620AC" w:rsidP="004620AC">
      <w:pPr>
        <w:pStyle w:val="TH"/>
        <w:rPr>
          <w:b w:val="0"/>
        </w:rPr>
      </w:pPr>
      <w:r>
        <w:object w:dxaOrig="9210" w:dyaOrig="2100" w14:anchorId="4FBFC919">
          <v:shape id="_x0000_i1039" type="#_x0000_t75" style="width:459.65pt;height:105.4pt" o:ole="">
            <v:imagedata r:id="rId37" o:title=""/>
          </v:shape>
          <o:OLEObject Type="Embed" ProgID="Visio.Drawing.15" ShapeID="_x0000_i1039" DrawAspect="Content" ObjectID="_1825577223" r:id="rId38"/>
        </w:object>
      </w:r>
    </w:p>
    <w:p w14:paraId="67381881" w14:textId="7D717EDF"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1402882D"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02EE4D7" w:rsidR="004620AC" w:rsidRPr="00690A26" w:rsidRDefault="004620AC" w:rsidP="004620AC">
      <w:pPr>
        <w:pStyle w:val="41"/>
      </w:pPr>
      <w:bookmarkStart w:id="114" w:name="_Toc24937576"/>
      <w:bookmarkStart w:id="115" w:name="_Toc33962391"/>
      <w:bookmarkStart w:id="116" w:name="_Toc42883153"/>
      <w:bookmarkStart w:id="117" w:name="_Toc49733021"/>
      <w:bookmarkStart w:id="118" w:name="_Toc56690642"/>
      <w:bookmarkStart w:id="119" w:name="_Toc177499631"/>
      <w:bookmarkStart w:id="120" w:name="_Toc214959400"/>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4"/>
      <w:bookmarkEnd w:id="115"/>
      <w:bookmarkEnd w:id="116"/>
      <w:bookmarkEnd w:id="117"/>
      <w:bookmarkEnd w:id="118"/>
      <w:bookmarkEnd w:id="119"/>
      <w:bookmarkEnd w:id="120"/>
    </w:p>
    <w:p w14:paraId="2BE3F695" w14:textId="620DD250" w:rsidR="004620AC" w:rsidRPr="00690A26" w:rsidRDefault="004620AC" w:rsidP="004620AC">
      <w:pPr>
        <w:pStyle w:val="51"/>
      </w:pPr>
      <w:bookmarkStart w:id="121" w:name="_Toc24937577"/>
      <w:bookmarkStart w:id="122" w:name="_Toc33962392"/>
      <w:bookmarkStart w:id="123" w:name="_Toc42883154"/>
      <w:bookmarkStart w:id="124" w:name="_Toc49733022"/>
      <w:bookmarkStart w:id="125" w:name="_Toc56690643"/>
      <w:bookmarkStart w:id="126" w:name="_Toc177499632"/>
      <w:bookmarkStart w:id="127" w:name="_Toc214959401"/>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1"/>
      <w:bookmarkEnd w:id="122"/>
      <w:bookmarkEnd w:id="123"/>
      <w:bookmarkEnd w:id="124"/>
      <w:bookmarkEnd w:id="125"/>
      <w:bookmarkEnd w:id="126"/>
      <w:bookmarkEnd w:id="127"/>
    </w:p>
    <w:p w14:paraId="63776E98" w14:textId="474A2878"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 xml:space="preserve">. </w:t>
      </w:r>
    </w:p>
    <w:p w14:paraId="77DAAD75" w14:textId="02FF6288" w:rsidR="004620AC" w:rsidRPr="00690A26" w:rsidRDefault="004620AC" w:rsidP="004620AC">
      <w:pPr>
        <w:pStyle w:val="51"/>
      </w:pPr>
      <w:bookmarkStart w:id="128" w:name="_Toc214959402"/>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28"/>
    </w:p>
    <w:p w14:paraId="1B3D6575" w14:textId="713F1102" w:rsidR="004620AC" w:rsidRPr="00690A26" w:rsidRDefault="00AF612D" w:rsidP="004620AC">
      <w:pPr>
        <w:pStyle w:val="TH"/>
      </w:pPr>
      <w:r>
        <w:object w:dxaOrig="6286" w:dyaOrig="1486" w14:anchorId="40DCCA06">
          <v:shape id="_x0000_i1040" type="#_x0000_t75" style="width:314.5pt;height:74.3pt" o:ole="">
            <v:imagedata r:id="rId39" o:title=""/>
          </v:shape>
          <o:OLEObject Type="Embed" ProgID="Visio.Drawing.15" ShapeID="_x0000_i1040" DrawAspect="Content" ObjectID="_1825577224"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9" w:name="_Toc214959403"/>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9"/>
    </w:p>
    <w:p w14:paraId="7E6A3151" w14:textId="3E0FA70F" w:rsidR="002C2BB3" w:rsidRPr="009E4880" w:rsidRDefault="002C2BB3" w:rsidP="002C2BB3">
      <w:pPr>
        <w:pStyle w:val="31"/>
      </w:pPr>
      <w:bookmarkStart w:id="130" w:name="_Toc214959404"/>
      <w:r w:rsidRPr="009E4880">
        <w:t>5.</w:t>
      </w:r>
      <w:r w:rsidR="001B6BE2">
        <w:rPr>
          <w:rFonts w:eastAsiaTheme="minorEastAsia" w:hint="eastAsia"/>
          <w:lang w:eastAsia="zh-CN"/>
        </w:rPr>
        <w:t>6</w:t>
      </w:r>
      <w:r w:rsidRPr="009E4880">
        <w:t>.1</w:t>
      </w:r>
      <w:r w:rsidRPr="009E4880">
        <w:tab/>
        <w:t>Service Description</w:t>
      </w:r>
      <w:bookmarkEnd w:id="130"/>
    </w:p>
    <w:p w14:paraId="4AF2FEA4" w14:textId="6DEA3D19"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1" w:name="_Toc214959405"/>
      <w:r w:rsidRPr="009E4880">
        <w:t>5.</w:t>
      </w:r>
      <w:r w:rsidR="001B6BE2">
        <w:rPr>
          <w:rFonts w:eastAsiaTheme="minorEastAsia" w:hint="eastAsia"/>
          <w:lang w:eastAsia="zh-CN"/>
        </w:rPr>
        <w:t>6</w:t>
      </w:r>
      <w:r w:rsidRPr="009E4880">
        <w:t>.2</w:t>
      </w:r>
      <w:r w:rsidRPr="009E4880">
        <w:tab/>
        <w:t>Service Operations</w:t>
      </w:r>
      <w:bookmarkEnd w:id="131"/>
    </w:p>
    <w:p w14:paraId="44CE7194" w14:textId="1FFCFC01" w:rsidR="002C2BB3" w:rsidRPr="009E4880" w:rsidRDefault="002C2BB3" w:rsidP="002C2BB3">
      <w:pPr>
        <w:pStyle w:val="41"/>
      </w:pPr>
      <w:bookmarkStart w:id="132" w:name="_Toc214959406"/>
      <w:r w:rsidRPr="009E4880">
        <w:t>5.</w:t>
      </w:r>
      <w:r w:rsidR="001B6BE2">
        <w:rPr>
          <w:rFonts w:eastAsiaTheme="minorEastAsia" w:hint="eastAsia"/>
          <w:lang w:eastAsia="zh-CN"/>
        </w:rPr>
        <w:t>6</w:t>
      </w:r>
      <w:r w:rsidRPr="009E4880">
        <w:t>.2.1</w:t>
      </w:r>
      <w:r w:rsidRPr="009E4880">
        <w:tab/>
        <w:t>Introduction</w:t>
      </w:r>
      <w:bookmarkEnd w:id="132"/>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3" w:name="_Toc214959407"/>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3"/>
    </w:p>
    <w:p w14:paraId="67B25B49" w14:textId="35E577DF" w:rsidR="002C2BB3" w:rsidRDefault="002C2BB3" w:rsidP="002C2BB3">
      <w:pPr>
        <w:pStyle w:val="51"/>
      </w:pPr>
      <w:bookmarkStart w:id="134" w:name="_Toc214959408"/>
      <w:r>
        <w:t>5.</w:t>
      </w:r>
      <w:r w:rsidR="001B6BE2">
        <w:rPr>
          <w:rFonts w:eastAsiaTheme="minorEastAsia" w:hint="eastAsia"/>
          <w:lang w:eastAsia="zh-CN"/>
        </w:rPr>
        <w:t>6</w:t>
      </w:r>
      <w:r>
        <w:t>.2.2.1</w:t>
      </w:r>
      <w:r>
        <w:tab/>
        <w:t>General</w:t>
      </w:r>
      <w:bookmarkEnd w:id="134"/>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5" w:name="_Toc214959409"/>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5"/>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4pt;height:106.55pt" o:ole="">
            <v:imagedata r:id="rId41" o:title=""/>
          </v:shape>
          <o:OLEObject Type="Embed" ProgID="Visio.Drawing.15" ShapeID="_x0000_i1041" DrawAspect="Content" ObjectID="_1825577225"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6" w:name="_Toc214959410"/>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6"/>
    </w:p>
    <w:p w14:paraId="78B48AE1" w14:textId="44C1C81D" w:rsidR="002C2BB3" w:rsidRPr="009E4880" w:rsidRDefault="002C2BB3" w:rsidP="002C2BB3">
      <w:pPr>
        <w:pStyle w:val="51"/>
      </w:pPr>
      <w:bookmarkStart w:id="137" w:name="_Toc214959411"/>
      <w:r w:rsidRPr="009E4880">
        <w:t>5.</w:t>
      </w:r>
      <w:r w:rsidR="001B6BE2">
        <w:rPr>
          <w:rFonts w:eastAsiaTheme="minorEastAsia" w:hint="eastAsia"/>
          <w:lang w:eastAsia="zh-CN"/>
        </w:rPr>
        <w:t>6</w:t>
      </w:r>
      <w:r w:rsidRPr="009E4880">
        <w:t>.2.</w:t>
      </w:r>
      <w:r>
        <w:t>3</w:t>
      </w:r>
      <w:r w:rsidRPr="009E4880">
        <w:t>.1</w:t>
      </w:r>
      <w:r w:rsidRPr="009E4880">
        <w:tab/>
        <w:t>General</w:t>
      </w:r>
      <w:bookmarkEnd w:id="137"/>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8" w:name="_Toc214959412"/>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8"/>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9pt;height:121.8pt" o:ole="">
            <v:imagedata r:id="rId43" o:title=""/>
          </v:shape>
          <o:OLEObject Type="Embed" ProgID="Visio.Drawing.15" ShapeID="_x0000_i1042" DrawAspect="Content" ObjectID="_1825577226"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9" w:name="_Toc214959413"/>
      <w:r>
        <w:t>5.</w:t>
      </w:r>
      <w:r w:rsidR="001B6BE2">
        <w:rPr>
          <w:rFonts w:eastAsiaTheme="minorEastAsia" w:hint="eastAsia"/>
          <w:lang w:eastAsia="zh-CN"/>
        </w:rPr>
        <w:t>6</w:t>
      </w:r>
      <w:r>
        <w:t>.2.4</w:t>
      </w:r>
      <w:r>
        <w:tab/>
        <w:t>Delete Service Operation</w:t>
      </w:r>
      <w:bookmarkEnd w:id="139"/>
    </w:p>
    <w:p w14:paraId="1DF655D9" w14:textId="7DE39C02" w:rsidR="002C2BB3" w:rsidRPr="009E4880" w:rsidRDefault="002C2BB3" w:rsidP="002C2BB3">
      <w:pPr>
        <w:pStyle w:val="51"/>
      </w:pPr>
      <w:bookmarkStart w:id="140" w:name="_Toc214959414"/>
      <w:r w:rsidRPr="009E4880">
        <w:t>5.</w:t>
      </w:r>
      <w:r w:rsidR="001B6BE2">
        <w:rPr>
          <w:rFonts w:eastAsiaTheme="minorEastAsia" w:hint="eastAsia"/>
          <w:lang w:eastAsia="zh-CN"/>
        </w:rPr>
        <w:t>6</w:t>
      </w:r>
      <w:r w:rsidRPr="009E4880">
        <w:t>.2.</w:t>
      </w:r>
      <w:r>
        <w:t>4</w:t>
      </w:r>
      <w:r w:rsidRPr="009E4880">
        <w:t>.1</w:t>
      </w:r>
      <w:r w:rsidRPr="009E4880">
        <w:tab/>
        <w:t>General</w:t>
      </w:r>
      <w:bookmarkEnd w:id="140"/>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 w:name="_Toc214959415"/>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
    </w:p>
    <w:p w14:paraId="764F8376" w14:textId="00AC490C" w:rsidR="002C2BB3" w:rsidRDefault="00113C23" w:rsidP="00046020">
      <w:pPr>
        <w:pStyle w:val="TH"/>
      </w:pPr>
      <w:r w:rsidRPr="008F7541">
        <w:object w:dxaOrig="9217" w:dyaOrig="2125" w14:anchorId="14E79F93">
          <v:shape id="_x0000_i1043" type="#_x0000_t75" style="width:460.8pt;height:106.55pt" o:ole="">
            <v:imagedata r:id="rId45" o:title=""/>
          </v:shape>
          <o:OLEObject Type="Embed" ProgID="Visio.Drawing.15" ShapeID="_x0000_i1043" DrawAspect="Content" ObjectID="_1825577227"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2" w:name="_Toc214959416"/>
      <w:r>
        <w:t>6</w:t>
      </w:r>
      <w:r>
        <w:tab/>
        <w:t>API Definitions</w:t>
      </w:r>
      <w:bookmarkEnd w:id="67"/>
      <w:bookmarkEnd w:id="68"/>
      <w:bookmarkEnd w:id="142"/>
    </w:p>
    <w:p w14:paraId="6665A387" w14:textId="77777777" w:rsidR="00241C78" w:rsidRPr="00241C78" w:rsidRDefault="00241C78" w:rsidP="007C500A">
      <w:pPr>
        <w:pStyle w:val="21"/>
      </w:pPr>
      <w:bookmarkStart w:id="143" w:name="_Toc82676355"/>
      <w:bookmarkStart w:id="144" w:name="_Toc130836126"/>
      <w:bookmarkStart w:id="145" w:name="_Toc214959417"/>
      <w:bookmarkStart w:id="146" w:name="_Toc35971398"/>
      <w:bookmarkStart w:id="147" w:name="_Toc510696607"/>
      <w:r w:rsidRPr="00241C78">
        <w:t>6.1</w:t>
      </w:r>
      <w:r w:rsidRPr="00241C78">
        <w:tab/>
        <w:t>Nimsas_SessionEventControl Service API</w:t>
      </w:r>
      <w:bookmarkEnd w:id="143"/>
      <w:bookmarkEnd w:id="144"/>
      <w:bookmarkEnd w:id="145"/>
    </w:p>
    <w:p w14:paraId="643F5612" w14:textId="77777777" w:rsidR="00241C78" w:rsidRPr="00241C78" w:rsidRDefault="00241C78" w:rsidP="007C500A">
      <w:pPr>
        <w:pStyle w:val="31"/>
      </w:pPr>
      <w:bookmarkStart w:id="148" w:name="_Toc82676356"/>
      <w:bookmarkStart w:id="149" w:name="_Toc130836127"/>
      <w:bookmarkStart w:id="150" w:name="_Toc214959418"/>
      <w:r w:rsidRPr="00241C78">
        <w:t>6.1.1</w:t>
      </w:r>
      <w:r w:rsidRPr="00241C78">
        <w:tab/>
      </w:r>
      <w:bookmarkEnd w:id="148"/>
      <w:r w:rsidRPr="00241C78">
        <w:t>API URI</w:t>
      </w:r>
      <w:bookmarkEnd w:id="149"/>
      <w:bookmarkEnd w:id="150"/>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51" w:name="_Toc82676357"/>
      <w:bookmarkStart w:id="152" w:name="_Toc130836128"/>
      <w:bookmarkStart w:id="153" w:name="_Toc214959419"/>
      <w:r w:rsidRPr="00241C78">
        <w:t>6.1.2</w:t>
      </w:r>
      <w:r w:rsidRPr="00241C78">
        <w:tab/>
        <w:t>Usage of HTTP</w:t>
      </w:r>
      <w:bookmarkEnd w:id="151"/>
      <w:bookmarkEnd w:id="152"/>
      <w:bookmarkEnd w:id="153"/>
    </w:p>
    <w:p w14:paraId="3D2DC3C3" w14:textId="77777777" w:rsidR="00241C78" w:rsidRPr="00241C78" w:rsidRDefault="00241C78" w:rsidP="007C500A">
      <w:pPr>
        <w:pStyle w:val="41"/>
      </w:pPr>
      <w:bookmarkStart w:id="154" w:name="_Toc82676358"/>
      <w:bookmarkStart w:id="155" w:name="_Toc130836129"/>
      <w:bookmarkStart w:id="156" w:name="_Toc214959420"/>
      <w:r w:rsidRPr="00241C78">
        <w:t>6.1.2.1</w:t>
      </w:r>
      <w:r w:rsidRPr="00241C78">
        <w:tab/>
        <w:t>General</w:t>
      </w:r>
      <w:bookmarkEnd w:id="154"/>
      <w:bookmarkEnd w:id="155"/>
      <w:bookmarkEnd w:id="156"/>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7" w:name="_Toc82676359"/>
      <w:bookmarkStart w:id="158" w:name="_Toc130836130"/>
      <w:bookmarkStart w:id="159" w:name="_Toc214959421"/>
      <w:r w:rsidRPr="00241C78">
        <w:t>6.1.2.2</w:t>
      </w:r>
      <w:r w:rsidRPr="00241C78">
        <w:tab/>
        <w:t>HTTP standard headers</w:t>
      </w:r>
      <w:bookmarkEnd w:id="157"/>
      <w:bookmarkEnd w:id="158"/>
      <w:bookmarkEnd w:id="159"/>
    </w:p>
    <w:p w14:paraId="4B7C5CCD" w14:textId="77777777" w:rsidR="00241C78" w:rsidRPr="00241C78" w:rsidRDefault="00241C78" w:rsidP="007C500A">
      <w:pPr>
        <w:pStyle w:val="51"/>
      </w:pPr>
      <w:bookmarkStart w:id="160" w:name="_Toc82676360"/>
      <w:bookmarkStart w:id="161" w:name="_Toc130836131"/>
      <w:bookmarkStart w:id="162" w:name="_Toc214959422"/>
      <w:r w:rsidRPr="00241C78">
        <w:t>6.1.2.2.1</w:t>
      </w:r>
      <w:r w:rsidRPr="00241C78">
        <w:rPr>
          <w:rFonts w:hint="eastAsia"/>
        </w:rPr>
        <w:tab/>
      </w:r>
      <w:r w:rsidRPr="00241C78">
        <w:t>General</w:t>
      </w:r>
      <w:bookmarkEnd w:id="160"/>
      <w:bookmarkEnd w:id="161"/>
      <w:bookmarkEnd w:id="162"/>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3" w:name="_Toc82676361"/>
      <w:bookmarkStart w:id="164" w:name="_Toc130836132"/>
      <w:bookmarkStart w:id="165" w:name="_Toc214959423"/>
      <w:r w:rsidRPr="00241C78">
        <w:t>6.1.2.2.2</w:t>
      </w:r>
      <w:r w:rsidRPr="00241C78">
        <w:tab/>
        <w:t>Content type</w:t>
      </w:r>
      <w:bookmarkEnd w:id="163"/>
      <w:bookmarkEnd w:id="164"/>
      <w:bookmarkEnd w:id="165"/>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6" w:name="_Toc82676362"/>
      <w:bookmarkStart w:id="167" w:name="_Toc130836133"/>
      <w:bookmarkStart w:id="168" w:name="_Toc214959424"/>
      <w:r w:rsidRPr="00241C78">
        <w:t>6.1.2.3</w:t>
      </w:r>
      <w:r w:rsidRPr="00241C78">
        <w:tab/>
        <w:t>HTTP custom headers</w:t>
      </w:r>
      <w:bookmarkEnd w:id="166"/>
      <w:bookmarkEnd w:id="167"/>
      <w:bookmarkEnd w:id="168"/>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69" w:name="_Toc214959425"/>
      <w:r>
        <w:t>6.1.3</w:t>
      </w:r>
      <w:r>
        <w:tab/>
        <w:t>Resources</w:t>
      </w:r>
      <w:bookmarkEnd w:id="146"/>
      <w:bookmarkEnd w:id="147"/>
      <w:bookmarkEnd w:id="169"/>
    </w:p>
    <w:p w14:paraId="29CC1792" w14:textId="77777777" w:rsidR="007B3457" w:rsidRDefault="00000000">
      <w:pPr>
        <w:pStyle w:val="41"/>
      </w:pPr>
      <w:bookmarkStart w:id="170" w:name="_Toc510696608"/>
      <w:bookmarkStart w:id="171" w:name="_Toc35971399"/>
      <w:bookmarkStart w:id="172" w:name="_Toc214959426"/>
      <w:bookmarkStart w:id="173" w:name="_Toc510696609"/>
      <w:bookmarkStart w:id="174" w:name="_Toc35971400"/>
      <w:r>
        <w:t>6.1.3.1</w:t>
      </w:r>
      <w:r>
        <w:tab/>
        <w:t>Overview</w:t>
      </w:r>
      <w:bookmarkEnd w:id="170"/>
      <w:bookmarkEnd w:id="171"/>
      <w:bookmarkEnd w:id="172"/>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7.2pt;height:95.05pt" o:ole="">
            <v:imagedata r:id="rId47" o:title=""/>
          </v:shape>
          <o:OLEObject Type="Embed" ProgID="Visio.Drawing.15" ShapeID="_x0000_i1044" DrawAspect="Content" ObjectID="_1825577228"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5" w:name="_Toc214959427"/>
      <w:bookmarkStart w:id="176" w:name="_Toc510696610"/>
      <w:bookmarkStart w:id="177" w:name="_Toc35971401"/>
      <w:bookmarkEnd w:id="173"/>
      <w:bookmarkEnd w:id="174"/>
      <w:r w:rsidRPr="00B910B8">
        <w:t>6.1.3.2</w:t>
      </w:r>
      <w:r w:rsidRPr="00B910B8">
        <w:tab/>
        <w:t>Resource: Session Event Subscriptions</w:t>
      </w:r>
      <w:bookmarkEnd w:id="175"/>
    </w:p>
    <w:p w14:paraId="3E133B16" w14:textId="77777777" w:rsidR="007B3457" w:rsidRDefault="00000000">
      <w:pPr>
        <w:pStyle w:val="51"/>
      </w:pPr>
      <w:bookmarkStart w:id="178" w:name="_Toc214959428"/>
      <w:r>
        <w:t>6.1.3.2.1</w:t>
      </w:r>
      <w:r>
        <w:tab/>
        <w:t>Description</w:t>
      </w:r>
      <w:bookmarkEnd w:id="176"/>
      <w:bookmarkEnd w:id="177"/>
      <w:bookmarkEnd w:id="178"/>
    </w:p>
    <w:p w14:paraId="4AAC1B7D" w14:textId="77777777" w:rsidR="007B3457" w:rsidRDefault="00000000">
      <w:pPr>
        <w:pStyle w:val="51"/>
      </w:pPr>
      <w:bookmarkStart w:id="179" w:name="_Toc35971402"/>
      <w:bookmarkStart w:id="180" w:name="_Toc214959429"/>
      <w:bookmarkStart w:id="181" w:name="_Toc35971403"/>
      <w:bookmarkStart w:id="182" w:name="_Toc510696612"/>
      <w:r>
        <w:t>6.1.3.2.2</w:t>
      </w:r>
      <w:r>
        <w:tab/>
        <w:t>Resource Definition</w:t>
      </w:r>
      <w:bookmarkEnd w:id="179"/>
      <w:bookmarkEnd w:id="180"/>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3" w:name="_Toc214959430"/>
      <w:r>
        <w:t>6.1.3.2.3</w:t>
      </w:r>
      <w:r>
        <w:tab/>
        <w:t>Resource Standard Methods</w:t>
      </w:r>
      <w:bookmarkEnd w:id="181"/>
      <w:bookmarkEnd w:id="182"/>
      <w:bookmarkEnd w:id="183"/>
    </w:p>
    <w:p w14:paraId="6EDD8976" w14:textId="27FB60A5" w:rsidR="007B3457" w:rsidRDefault="00000000">
      <w:pPr>
        <w:pStyle w:val="H6"/>
      </w:pPr>
      <w:bookmarkStart w:id="184" w:name="_Toc510696613"/>
      <w:bookmarkStart w:id="185" w:name="_Toc35971404"/>
      <w:bookmarkStart w:id="186" w:name="_Toc510696635"/>
      <w:bookmarkStart w:id="187" w:name="_Toc35971430"/>
      <w:r>
        <w:t>6.1.3.2.3.1</w:t>
      </w:r>
      <w:r>
        <w:tab/>
      </w:r>
      <w:r w:rsidR="00FD662C">
        <w:t>POST</w:t>
      </w:r>
      <w:bookmarkEnd w:id="184"/>
      <w:bookmarkEnd w:id="185"/>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8" w:name="_Toc35971406"/>
      <w:bookmarkStart w:id="189" w:name="_Toc510696615"/>
      <w:bookmarkStart w:id="190" w:name="_Toc214959431"/>
      <w:r>
        <w:t>6.1.3.2.4</w:t>
      </w:r>
      <w:r>
        <w:tab/>
        <w:t>Resource Custom Operations</w:t>
      </w:r>
      <w:bookmarkEnd w:id="188"/>
      <w:bookmarkEnd w:id="189"/>
      <w:bookmarkEnd w:id="190"/>
    </w:p>
    <w:p w14:paraId="1968D656" w14:textId="77777777" w:rsidR="00FD662C" w:rsidRPr="00B910B8" w:rsidRDefault="00FD662C" w:rsidP="00B910B8">
      <w:r w:rsidRPr="00B910B8">
        <w:t>None.</w:t>
      </w:r>
    </w:p>
    <w:p w14:paraId="2B01C6A0" w14:textId="77777777" w:rsidR="007B3457" w:rsidRDefault="00000000">
      <w:pPr>
        <w:pStyle w:val="31"/>
      </w:pPr>
      <w:bookmarkStart w:id="191" w:name="_Toc510696622"/>
      <w:bookmarkStart w:id="192" w:name="_Toc35971413"/>
      <w:bookmarkStart w:id="193" w:name="_Toc214959432"/>
      <w:r>
        <w:lastRenderedPageBreak/>
        <w:t>6.1.4</w:t>
      </w:r>
      <w:r>
        <w:tab/>
        <w:t>Custom Operations without associated resources</w:t>
      </w:r>
      <w:bookmarkEnd w:id="191"/>
      <w:bookmarkEnd w:id="192"/>
      <w:bookmarkEnd w:id="193"/>
    </w:p>
    <w:p w14:paraId="104CC0ED" w14:textId="77777777" w:rsidR="00FD662C" w:rsidRPr="00B910B8" w:rsidRDefault="00FD662C" w:rsidP="00B910B8">
      <w:bookmarkStart w:id="194" w:name="_Toc510696623"/>
      <w:bookmarkStart w:id="195" w:name="_Toc35971414"/>
      <w:r w:rsidRPr="00B910B8">
        <w:t>None in this release of the specification.</w:t>
      </w:r>
    </w:p>
    <w:p w14:paraId="11CD5B27" w14:textId="77777777" w:rsidR="007B3457" w:rsidRDefault="00000000">
      <w:pPr>
        <w:pStyle w:val="31"/>
      </w:pPr>
      <w:bookmarkStart w:id="196" w:name="_Toc35971419"/>
      <w:bookmarkStart w:id="197" w:name="_Toc510696628"/>
      <w:bookmarkStart w:id="198" w:name="_Toc214959433"/>
      <w:bookmarkEnd w:id="194"/>
      <w:bookmarkEnd w:id="195"/>
      <w:r>
        <w:t>6.1.5</w:t>
      </w:r>
      <w:r>
        <w:tab/>
        <w:t>Notifications</w:t>
      </w:r>
      <w:bookmarkEnd w:id="196"/>
      <w:bookmarkEnd w:id="197"/>
      <w:bookmarkEnd w:id="198"/>
    </w:p>
    <w:p w14:paraId="0E2E9987" w14:textId="77777777" w:rsidR="007B3457" w:rsidRDefault="00000000">
      <w:pPr>
        <w:pStyle w:val="41"/>
      </w:pPr>
      <w:bookmarkStart w:id="199" w:name="_Toc510696629"/>
      <w:bookmarkStart w:id="200" w:name="_Toc35971420"/>
      <w:bookmarkStart w:id="201" w:name="_Toc214959434"/>
      <w:r>
        <w:t>6.1.5.1</w:t>
      </w:r>
      <w:r>
        <w:tab/>
        <w:t>General</w:t>
      </w:r>
      <w:bookmarkEnd w:id="199"/>
      <w:bookmarkEnd w:id="200"/>
      <w:bookmarkEnd w:id="201"/>
    </w:p>
    <w:p w14:paraId="08050D5E" w14:textId="77777777" w:rsidR="007B3457" w:rsidRDefault="00000000">
      <w:bookmarkStart w:id="202" w:name="_Toc510696630"/>
      <w:bookmarkStart w:id="203"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4" w:name="_Toc214959435"/>
      <w:bookmarkStart w:id="205" w:name="_Toc35971421"/>
      <w:r w:rsidRPr="00B910B8">
        <w:t>6.1.5.2</w:t>
      </w:r>
      <w:r w:rsidRPr="00B910B8">
        <w:tab/>
        <w:t>Session Event Notification</w:t>
      </w:r>
      <w:bookmarkEnd w:id="204"/>
    </w:p>
    <w:p w14:paraId="1FDC3489" w14:textId="77777777" w:rsidR="00834179" w:rsidRPr="00B910B8" w:rsidRDefault="00834179" w:rsidP="00B910B8">
      <w:pPr>
        <w:pStyle w:val="51"/>
      </w:pPr>
      <w:bookmarkStart w:id="206" w:name="_Toc214959436"/>
      <w:r w:rsidRPr="00B910B8">
        <w:t>6.1.5.2.1</w:t>
      </w:r>
      <w:r w:rsidRPr="00B910B8">
        <w:tab/>
        <w:t>Description</w:t>
      </w:r>
      <w:bookmarkEnd w:id="206"/>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7" w:name="_Toc214959437"/>
      <w:r w:rsidRPr="00B910B8">
        <w:t>6.1.5.2.2</w:t>
      </w:r>
      <w:r w:rsidRPr="00B910B8">
        <w:tab/>
        <w:t>Target URI</w:t>
      </w:r>
      <w:bookmarkEnd w:id="207"/>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8" w:name="_Toc214959438"/>
      <w:r w:rsidRPr="00B910B8">
        <w:t>6.1.5.2.3</w:t>
      </w:r>
      <w:r w:rsidRPr="00B910B8">
        <w:tab/>
        <w:t>Standard Methods</w:t>
      </w:r>
      <w:bookmarkEnd w:id="208"/>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9" w:name="_Toc35971427"/>
      <w:bookmarkStart w:id="210" w:name="_Toc214959439"/>
      <w:bookmarkEnd w:id="202"/>
      <w:bookmarkEnd w:id="205"/>
      <w:r>
        <w:t>6.1.6</w:t>
      </w:r>
      <w:r>
        <w:tab/>
        <w:t>Data Model</w:t>
      </w:r>
      <w:bookmarkEnd w:id="203"/>
      <w:bookmarkEnd w:id="209"/>
      <w:bookmarkEnd w:id="210"/>
    </w:p>
    <w:p w14:paraId="6E5F8636" w14:textId="77777777" w:rsidR="007B3457" w:rsidRDefault="00000000">
      <w:pPr>
        <w:pStyle w:val="41"/>
      </w:pPr>
      <w:bookmarkStart w:id="211" w:name="_Toc510696633"/>
      <w:bookmarkStart w:id="212" w:name="_Toc35971428"/>
      <w:bookmarkStart w:id="213" w:name="_Toc214959440"/>
      <w:bookmarkStart w:id="214" w:name="_Toc35971429"/>
      <w:bookmarkStart w:id="215" w:name="_Toc510696634"/>
      <w:r>
        <w:t>6.1.6.1</w:t>
      </w:r>
      <w:r>
        <w:tab/>
        <w:t>General</w:t>
      </w:r>
      <w:bookmarkEnd w:id="211"/>
      <w:bookmarkEnd w:id="212"/>
      <w:bookmarkEnd w:id="213"/>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6" w:name="_Hlk134624419"/>
      <w:r w:rsidR="008E66C5" w:rsidRPr="000D671B">
        <w:t>Nimsas_SessionEventControl</w:t>
      </w:r>
      <w:bookmarkEnd w:id="216"/>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7" w:name="_Toc214959441"/>
      <w:r>
        <w:rPr>
          <w:lang w:val="en-US"/>
        </w:rPr>
        <w:t>6.1.6.2</w:t>
      </w:r>
      <w:r>
        <w:rPr>
          <w:lang w:val="en-US"/>
        </w:rPr>
        <w:tab/>
        <w:t>Structured data types</w:t>
      </w:r>
      <w:bookmarkEnd w:id="214"/>
      <w:bookmarkEnd w:id="215"/>
      <w:bookmarkEnd w:id="217"/>
    </w:p>
    <w:p w14:paraId="44E52C36" w14:textId="77777777" w:rsidR="007B3457" w:rsidRDefault="00000000">
      <w:pPr>
        <w:pStyle w:val="51"/>
      </w:pPr>
      <w:bookmarkStart w:id="218" w:name="_Toc214959442"/>
      <w:r>
        <w:t>6.1.6.2.1</w:t>
      </w:r>
      <w:r>
        <w:tab/>
        <w:t>Introduction</w:t>
      </w:r>
      <w:bookmarkEnd w:id="186"/>
      <w:bookmarkEnd w:id="187"/>
      <w:bookmarkEnd w:id="21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9" w:name="_Toc510696636"/>
      <w:bookmarkStart w:id="220" w:name="_Toc35971431"/>
      <w:bookmarkStart w:id="221" w:name="_Toc214959443"/>
      <w:r>
        <w:lastRenderedPageBreak/>
        <w:t>6.1.6.2.2</w:t>
      </w:r>
      <w:r>
        <w:tab/>
        <w:t xml:space="preserve">Type: </w:t>
      </w:r>
      <w:r w:rsidR="001772C3" w:rsidRPr="001772C3">
        <w:t>SessionEventNotification</w:t>
      </w:r>
      <w:bookmarkEnd w:id="219"/>
      <w:bookmarkEnd w:id="220"/>
      <w:bookmarkEnd w:id="22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eventType of the notificationEvent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2" w:name="_Toc510696637"/>
      <w:bookmarkStart w:id="223" w:name="_Toc35971432"/>
      <w:bookmarkStart w:id="224" w:name="_Toc214959444"/>
      <w:r>
        <w:lastRenderedPageBreak/>
        <w:t>6.1.6.2.3</w:t>
      </w:r>
      <w:r>
        <w:tab/>
        <w:t xml:space="preserve">Type: </w:t>
      </w:r>
      <w:r w:rsidR="00D93AE2" w:rsidRPr="00D93AE2">
        <w:t>NotificationEvent</w:t>
      </w:r>
      <w:bookmarkEnd w:id="222"/>
      <w:bookmarkEnd w:id="223"/>
      <w:bookmarkEnd w:id="224"/>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40C4726C"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r w:rsidR="004B25DC">
              <w:rPr>
                <w:lang w:eastAsia="zh-CN"/>
              </w:rPr>
              <w:t xml:space="preserve"> </w:t>
            </w:r>
          </w:p>
          <w:p w14:paraId="2D93357C" w14:textId="77777777"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 xml:space="preserve">, </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5" w:name="_Toc35971433"/>
      <w:bookmarkStart w:id="226" w:name="_Toc510696638"/>
    </w:p>
    <w:p w14:paraId="60AC0684" w14:textId="189B76E8" w:rsidR="00D93AE2" w:rsidRPr="00B910B8" w:rsidRDefault="00D93AE2" w:rsidP="00B910B8">
      <w:pPr>
        <w:pStyle w:val="51"/>
      </w:pPr>
      <w:bookmarkStart w:id="227" w:name="_Toc214959445"/>
      <w:r w:rsidRPr="00B910B8">
        <w:t>6.1.6.2.4</w:t>
      </w:r>
      <w:r w:rsidRPr="00B910B8">
        <w:tab/>
        <w:t>Type: SessionInfo</w:t>
      </w:r>
      <w:bookmarkEnd w:id="227"/>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8" w:name="_Toc214959446"/>
      <w:r w:rsidRPr="00B910B8">
        <w:lastRenderedPageBreak/>
        <w:t>6.1.6.2.5</w:t>
      </w:r>
      <w:r w:rsidRPr="00B910B8">
        <w:tab/>
        <w:t>Type: MediaInfo</w:t>
      </w:r>
      <w:bookmarkEnd w:id="228"/>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9" w:name="_Toc214959447"/>
      <w:r w:rsidRPr="00B910B8">
        <w:lastRenderedPageBreak/>
        <w:t>6.1.6.2.6</w:t>
      </w:r>
      <w:r w:rsidRPr="00B910B8">
        <w:tab/>
        <w:t xml:space="preserve">Type: </w:t>
      </w:r>
      <w:r w:rsidR="0062312F">
        <w:t>Dc</w:t>
      </w:r>
      <w:r w:rsidRPr="00B910B8">
        <w:t>MediaSpec</w:t>
      </w:r>
      <w:bookmarkEnd w:id="229"/>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24D12159"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77777777"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w:t>
            </w:r>
          </w:p>
          <w:p w14:paraId="55A4D3F9" w14:textId="77777777" w:rsidR="00444F16" w:rsidRPr="00444F16" w:rsidRDefault="00444F16" w:rsidP="00444F16">
            <w:pPr>
              <w:pStyle w:val="TAL"/>
              <w:rPr>
                <w:rFonts w:cs="Arial"/>
                <w:szCs w:val="18"/>
                <w:lang w:eastAsia="zh-CN"/>
              </w:rPr>
            </w:pPr>
          </w:p>
          <w:p w14:paraId="0905D6CA" w14:textId="05F9162C"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0" w:name="_Hlk213449019"/>
            <w:r>
              <w:rPr>
                <w:rFonts w:hint="eastAsia"/>
                <w:lang w:eastAsia="zh-CN"/>
              </w:rPr>
              <w:t>multiA</w:t>
            </w:r>
            <w:r w:rsidRPr="00AF3FD3">
              <w:rPr>
                <w:lang w:eastAsia="zh-CN"/>
              </w:rPr>
              <w:t>ppBindingInfo</w:t>
            </w:r>
            <w:bookmarkEnd w:id="230"/>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3FD44A5C"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1" w:name="_Toc214959448"/>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31"/>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2" w:name="_Toc214959449"/>
      <w:r>
        <w:rPr>
          <w:lang w:val="en-US"/>
        </w:rPr>
        <w:lastRenderedPageBreak/>
        <w:t>6.1.6.3</w:t>
      </w:r>
      <w:r>
        <w:rPr>
          <w:lang w:val="en-US"/>
        </w:rPr>
        <w:tab/>
        <w:t>Simple data types and enumerations</w:t>
      </w:r>
      <w:bookmarkEnd w:id="225"/>
      <w:bookmarkEnd w:id="226"/>
      <w:bookmarkEnd w:id="232"/>
    </w:p>
    <w:p w14:paraId="5E7A8AA6" w14:textId="77777777" w:rsidR="007B3457" w:rsidRDefault="00000000">
      <w:pPr>
        <w:pStyle w:val="51"/>
      </w:pPr>
      <w:bookmarkStart w:id="233" w:name="_Toc35971434"/>
      <w:bookmarkStart w:id="234" w:name="_Toc510696639"/>
      <w:bookmarkStart w:id="235" w:name="_Toc214959450"/>
      <w:r>
        <w:t>6.1.6.3.1</w:t>
      </w:r>
      <w:r>
        <w:tab/>
        <w:t>Introduction</w:t>
      </w:r>
      <w:bookmarkEnd w:id="233"/>
      <w:bookmarkEnd w:id="234"/>
      <w:bookmarkEnd w:id="235"/>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6" w:name="_Toc35971435"/>
      <w:bookmarkStart w:id="237" w:name="_Toc510696640"/>
      <w:bookmarkStart w:id="238" w:name="_Toc214959451"/>
      <w:r>
        <w:t>6.1.6.3.2</w:t>
      </w:r>
      <w:r>
        <w:tab/>
        <w:t>Simple data types</w:t>
      </w:r>
      <w:bookmarkEnd w:id="236"/>
      <w:bookmarkEnd w:id="237"/>
      <w:bookmarkEnd w:id="238"/>
    </w:p>
    <w:p w14:paraId="1E933CB3" w14:textId="77777777" w:rsidR="007B3457" w:rsidRDefault="00000000">
      <w:bookmarkStart w:id="239" w:name="_Toc510696641"/>
      <w:bookmarkStart w:id="240"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1" w:name="MCCQCTEMPBM_00000026"/>
            <w:bookmarkStart w:id="242"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1"/>
      <w:bookmarkEnd w:id="242"/>
    </w:tbl>
    <w:p w14:paraId="28C53845" w14:textId="77777777" w:rsidR="007B3457" w:rsidRDefault="007B3457"/>
    <w:p w14:paraId="310C7DF8" w14:textId="2DE87131" w:rsidR="007B3457" w:rsidRDefault="00000000">
      <w:pPr>
        <w:pStyle w:val="51"/>
      </w:pPr>
      <w:bookmarkStart w:id="243" w:name="_Toc214959452"/>
      <w:r>
        <w:t>6.1.6.3.3</w:t>
      </w:r>
      <w:r>
        <w:tab/>
        <w:t xml:space="preserve">Enumeration: </w:t>
      </w:r>
      <w:r w:rsidR="00767567" w:rsidRPr="00232C33">
        <w:t>EventType</w:t>
      </w:r>
      <w:bookmarkEnd w:id="239"/>
      <w:bookmarkEnd w:id="240"/>
      <w:bookmarkEnd w:id="24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4" w:name="OLE_LINK1"/>
            <w:r>
              <w:rPr>
                <w:rFonts w:hint="eastAsia"/>
              </w:rPr>
              <w:t>"</w:t>
            </w:r>
            <w:r>
              <w:t>MEDIA_CHANGE_REQUEST</w:t>
            </w:r>
            <w:r>
              <w:rPr>
                <w:rFonts w:hint="eastAsia"/>
              </w:rPr>
              <w:t>"</w:t>
            </w:r>
            <w:bookmarkEnd w:id="244"/>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5" w:name="_Toc510696642"/>
      <w:bookmarkStart w:id="246" w:name="_Toc35971437"/>
      <w:bookmarkStart w:id="247" w:name="_Toc214959453"/>
      <w:r>
        <w:t>6.1.6.3.4</w:t>
      </w:r>
      <w:r>
        <w:tab/>
        <w:t xml:space="preserve">Enumeration: </w:t>
      </w:r>
      <w:r w:rsidR="00355A80" w:rsidRPr="00355A80">
        <w:t>MediaType</w:t>
      </w:r>
      <w:bookmarkEnd w:id="245"/>
      <w:bookmarkEnd w:id="246"/>
      <w:bookmarkEnd w:id="24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8" w:name="_Toc214959454"/>
      <w:r w:rsidRPr="00B910B8">
        <w:t>6.1.6.3.5</w:t>
      </w:r>
      <w:r w:rsidRPr="00B910B8">
        <w:tab/>
        <w:t>Enumeration: SessionCase</w:t>
      </w:r>
      <w:bookmarkEnd w:id="24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49" w:name="_Toc214959455"/>
      <w:r w:rsidRPr="00B910B8">
        <w:t>6.1.6.3.6</w:t>
      </w:r>
      <w:r w:rsidRPr="00B910B8">
        <w:tab/>
        <w:t>Enumeration: EventInitiator</w:t>
      </w:r>
      <w:bookmarkEnd w:id="249"/>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0" w:name="_Toc35971438"/>
      <w:bookmarkStart w:id="251" w:name="_Toc510696643"/>
    </w:p>
    <w:p w14:paraId="76E79C99" w14:textId="437D1157" w:rsidR="002F6EAA" w:rsidRPr="00B910B8" w:rsidRDefault="002F6EAA" w:rsidP="002F6EAA">
      <w:pPr>
        <w:pStyle w:val="51"/>
      </w:pPr>
      <w:bookmarkStart w:id="252" w:name="_Toc214959456"/>
      <w:r w:rsidRPr="00B910B8">
        <w:t>6.1.6.3.</w:t>
      </w:r>
      <w:r>
        <w:rPr>
          <w:rFonts w:eastAsiaTheme="minorEastAsia" w:hint="eastAsia"/>
          <w:lang w:eastAsia="zh-CN"/>
        </w:rPr>
        <w:t>7</w:t>
      </w:r>
      <w:r w:rsidRPr="00B910B8">
        <w:tab/>
        <w:t xml:space="preserve">Enumeration: </w:t>
      </w:r>
      <w:r>
        <w:t>PsDataOffStatus</w:t>
      </w:r>
      <w:bookmarkEnd w:id="252"/>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3" w:name="_Toc21495945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0"/>
      <w:bookmarkEnd w:id="251"/>
      <w:bookmarkEnd w:id="253"/>
    </w:p>
    <w:p w14:paraId="661C89F6" w14:textId="77777777" w:rsidR="00355A80" w:rsidRPr="00B910B8" w:rsidRDefault="00355A80" w:rsidP="00B910B8">
      <w:bookmarkStart w:id="254" w:name="_Toc35971439"/>
      <w:bookmarkStart w:id="255" w:name="_Toc510696644"/>
      <w:r w:rsidRPr="00B910B8">
        <w:t>None in this release of the specification.</w:t>
      </w:r>
    </w:p>
    <w:p w14:paraId="7585621D" w14:textId="77777777" w:rsidR="007B3457" w:rsidRDefault="00000000">
      <w:pPr>
        <w:pStyle w:val="41"/>
      </w:pPr>
      <w:bookmarkStart w:id="256" w:name="_Toc510696646"/>
      <w:bookmarkStart w:id="257" w:name="_Toc35971441"/>
      <w:bookmarkStart w:id="258" w:name="_Toc214959458"/>
      <w:bookmarkEnd w:id="254"/>
      <w:bookmarkEnd w:id="255"/>
      <w:r>
        <w:t>6.1.6.5</w:t>
      </w:r>
      <w:r>
        <w:tab/>
        <w:t>Binary data</w:t>
      </w:r>
      <w:bookmarkEnd w:id="256"/>
      <w:bookmarkEnd w:id="257"/>
      <w:bookmarkEnd w:id="25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59" w:name="_Toc35971443"/>
      <w:bookmarkStart w:id="260" w:name="_Toc510696647"/>
      <w:bookmarkStart w:id="261" w:name="_Toc214959459"/>
      <w:r>
        <w:t>6.1.7</w:t>
      </w:r>
      <w:r>
        <w:tab/>
        <w:t>Error Handling</w:t>
      </w:r>
      <w:bookmarkEnd w:id="259"/>
      <w:bookmarkEnd w:id="260"/>
      <w:bookmarkEnd w:id="261"/>
    </w:p>
    <w:p w14:paraId="1D8F42F9" w14:textId="77777777" w:rsidR="007B3457" w:rsidRDefault="00000000">
      <w:pPr>
        <w:pStyle w:val="41"/>
      </w:pPr>
      <w:bookmarkStart w:id="262" w:name="_Toc35971444"/>
      <w:bookmarkStart w:id="263" w:name="_Toc214959460"/>
      <w:r>
        <w:t>6.1.7.1</w:t>
      </w:r>
      <w:r>
        <w:tab/>
        <w:t>General</w:t>
      </w:r>
      <w:bookmarkEnd w:id="262"/>
      <w:bookmarkEnd w:id="26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4" w:name="_Toc35971445"/>
      <w:bookmarkStart w:id="265" w:name="_Toc214959461"/>
      <w:r>
        <w:t>6.1.7.2</w:t>
      </w:r>
      <w:r>
        <w:tab/>
        <w:t>Protocol Errors</w:t>
      </w:r>
      <w:bookmarkEnd w:id="264"/>
      <w:bookmarkEnd w:id="26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6" w:name="_Toc35971446"/>
      <w:bookmarkStart w:id="267" w:name="_Toc214959462"/>
      <w:r>
        <w:t>6.1.7.3</w:t>
      </w:r>
      <w:r>
        <w:tab/>
        <w:t>Application Errors</w:t>
      </w:r>
      <w:bookmarkEnd w:id="266"/>
      <w:bookmarkEnd w:id="26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8" w:name="_Toc493774060"/>
      <w:bookmarkStart w:id="269" w:name="_Toc492899751"/>
      <w:bookmarkStart w:id="270" w:name="_Toc492972920"/>
      <w:bookmarkStart w:id="271" w:name="_Toc508285804"/>
      <w:bookmarkStart w:id="272" w:name="_Toc492900030"/>
      <w:bookmarkStart w:id="273" w:name="_Toc510696648"/>
      <w:bookmarkStart w:id="274" w:name="_Toc492967832"/>
      <w:bookmarkStart w:id="275" w:name="_Toc35971447"/>
      <w:bookmarkStart w:id="276" w:name="_Toc508287269"/>
      <w:bookmarkStart w:id="277" w:name="_Toc492973140"/>
    </w:p>
    <w:p w14:paraId="217A53C9" w14:textId="77777777" w:rsidR="007B3457" w:rsidRDefault="00000000">
      <w:pPr>
        <w:pStyle w:val="31"/>
        <w:rPr>
          <w:lang w:eastAsia="zh-CN"/>
        </w:rPr>
      </w:pPr>
      <w:bookmarkStart w:id="278" w:name="_Toc214959463"/>
      <w:r>
        <w:t>6.1.8</w:t>
      </w:r>
      <w:r>
        <w:rPr>
          <w:lang w:eastAsia="zh-CN"/>
        </w:rPr>
        <w:tab/>
        <w:t>Feature negotiation</w:t>
      </w:r>
      <w:bookmarkEnd w:id="268"/>
      <w:bookmarkEnd w:id="269"/>
      <w:bookmarkEnd w:id="270"/>
      <w:bookmarkEnd w:id="271"/>
      <w:bookmarkEnd w:id="272"/>
      <w:bookmarkEnd w:id="273"/>
      <w:bookmarkEnd w:id="274"/>
      <w:bookmarkEnd w:id="275"/>
      <w:bookmarkEnd w:id="276"/>
      <w:bookmarkEnd w:id="277"/>
      <w:bookmarkEnd w:id="27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9" w:name="MCCQCTEMPBM_00000027"/>
            <w:bookmarkStart w:id="280"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9"/>
      <w:bookmarkEnd w:id="280"/>
    </w:tbl>
    <w:p w14:paraId="37D7EFF9" w14:textId="6CA0265D" w:rsidR="007B3457" w:rsidRDefault="007B3457" w:rsidP="008174B8"/>
    <w:p w14:paraId="721DEAB6" w14:textId="77777777" w:rsidR="007B3457" w:rsidRDefault="00000000">
      <w:pPr>
        <w:pStyle w:val="31"/>
      </w:pPr>
      <w:bookmarkStart w:id="281" w:name="_Toc532994477"/>
      <w:bookmarkStart w:id="282" w:name="_Toc35971448"/>
      <w:bookmarkStart w:id="283" w:name="_Toc214959464"/>
      <w:bookmarkStart w:id="284" w:name="_Toc510696649"/>
      <w:r>
        <w:t>6.1.9</w:t>
      </w:r>
      <w:r>
        <w:tab/>
        <w:t>Security</w:t>
      </w:r>
      <w:bookmarkEnd w:id="281"/>
      <w:bookmarkEnd w:id="282"/>
      <w:bookmarkEnd w:id="28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6" w:name="_Toc146103776"/>
      <w:bookmarkStart w:id="287" w:name="_Toc151981335"/>
      <w:bookmarkStart w:id="288" w:name="_Toc214959465"/>
      <w:r w:rsidRPr="005562D7">
        <w:t>6.1.</w:t>
      </w:r>
      <w:r w:rsidR="00D76AEF">
        <w:t>10</w:t>
      </w:r>
      <w:r w:rsidRPr="005562D7">
        <w:tab/>
        <w:t>HTTP redirection</w:t>
      </w:r>
      <w:bookmarkEnd w:id="286"/>
      <w:bookmarkEnd w:id="287"/>
      <w:bookmarkEnd w:id="28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89" w:name="_Toc214959466"/>
      <w:r w:rsidRPr="00A77E58">
        <w:t>6.2</w:t>
      </w:r>
      <w:r w:rsidRPr="00A77E58">
        <w:tab/>
        <w:t>Nimsas_MediaControl Service API</w:t>
      </w:r>
      <w:bookmarkEnd w:id="289"/>
    </w:p>
    <w:p w14:paraId="4935B296" w14:textId="77777777" w:rsidR="00A77E58" w:rsidRPr="00A77E58" w:rsidRDefault="00A77E58" w:rsidP="007C500A">
      <w:pPr>
        <w:pStyle w:val="31"/>
      </w:pPr>
      <w:bookmarkStart w:id="290" w:name="_Toc214959467"/>
      <w:r w:rsidRPr="00A77E58">
        <w:t>6.2.1</w:t>
      </w:r>
      <w:r w:rsidRPr="00A77E58">
        <w:tab/>
        <w:t>API URI</w:t>
      </w:r>
      <w:bookmarkEnd w:id="29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91" w:name="_Toc214959468"/>
      <w:r w:rsidRPr="00A77E58">
        <w:t>6.2.2</w:t>
      </w:r>
      <w:r w:rsidRPr="00A77E58">
        <w:tab/>
        <w:t>Usage of HTTP</w:t>
      </w:r>
      <w:bookmarkEnd w:id="291"/>
    </w:p>
    <w:p w14:paraId="69031023" w14:textId="77777777" w:rsidR="00A77E58" w:rsidRPr="00A77E58" w:rsidRDefault="00A77E58" w:rsidP="007C500A">
      <w:pPr>
        <w:pStyle w:val="41"/>
      </w:pPr>
      <w:bookmarkStart w:id="292" w:name="_Toc214959469"/>
      <w:r w:rsidRPr="00A77E58">
        <w:t>6.2.2.1</w:t>
      </w:r>
      <w:r w:rsidRPr="00A77E58">
        <w:tab/>
        <w:t>General</w:t>
      </w:r>
      <w:bookmarkEnd w:id="29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93" w:name="_Toc214959470"/>
      <w:r w:rsidRPr="00A77E58">
        <w:t>6.2.2.2</w:t>
      </w:r>
      <w:r w:rsidRPr="00A77E58">
        <w:tab/>
        <w:t>HTTP standard headers</w:t>
      </w:r>
      <w:bookmarkEnd w:id="293"/>
    </w:p>
    <w:p w14:paraId="71D12CB6" w14:textId="77777777" w:rsidR="00A77E58" w:rsidRPr="00A77E58" w:rsidRDefault="00A77E58" w:rsidP="007C500A">
      <w:pPr>
        <w:pStyle w:val="51"/>
      </w:pPr>
      <w:bookmarkStart w:id="294" w:name="_Toc214959471"/>
      <w:r w:rsidRPr="00A77E58">
        <w:t>6.2.2.2.1</w:t>
      </w:r>
      <w:r w:rsidRPr="00A77E58">
        <w:rPr>
          <w:rFonts w:hint="eastAsia"/>
        </w:rPr>
        <w:tab/>
      </w:r>
      <w:r w:rsidRPr="00A77E58">
        <w:t>General</w:t>
      </w:r>
      <w:bookmarkEnd w:id="29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5" w:name="_Toc214959472"/>
      <w:r w:rsidRPr="00A77E58">
        <w:t>6.2.2.2.2</w:t>
      </w:r>
      <w:r w:rsidRPr="00A77E58">
        <w:tab/>
        <w:t>Content type</w:t>
      </w:r>
      <w:bookmarkEnd w:id="29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6" w:name="_Toc214959473"/>
      <w:r w:rsidRPr="00A77E58">
        <w:t>6.2.2.3</w:t>
      </w:r>
      <w:r w:rsidRPr="00A77E58">
        <w:tab/>
        <w:t>HTTP custom headers</w:t>
      </w:r>
      <w:bookmarkEnd w:id="29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97" w:name="_Toc214959474"/>
      <w:bookmarkEnd w:id="284"/>
      <w:bookmarkEnd w:id="285"/>
      <w:r>
        <w:t>6.2.3</w:t>
      </w:r>
      <w:r>
        <w:tab/>
        <w:t>Resources</w:t>
      </w:r>
      <w:bookmarkEnd w:id="297"/>
    </w:p>
    <w:p w14:paraId="296EF546" w14:textId="1B266AE3" w:rsidR="00F11E9C" w:rsidRDefault="00F11E9C" w:rsidP="00F11E9C">
      <w:pPr>
        <w:pStyle w:val="41"/>
      </w:pPr>
      <w:bookmarkStart w:id="298" w:name="_Toc214959475"/>
      <w:r>
        <w:t>6.2.3.1</w:t>
      </w:r>
      <w:r>
        <w:tab/>
        <w:t>Overview</w:t>
      </w:r>
      <w:bookmarkEnd w:id="29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8pt;height:197.55pt" o:ole="">
            <v:imagedata r:id="rId49" o:title=""/>
          </v:shape>
          <o:OLEObject Type="Embed" ProgID="Visio.Drawing.15" ShapeID="_x0000_i1045" DrawAspect="Content" ObjectID="_1825577229"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99" w:name="_Toc214959476"/>
      <w:r w:rsidRPr="00B910B8">
        <w:t>6.</w:t>
      </w:r>
      <w:r>
        <w:t>2</w:t>
      </w:r>
      <w:r w:rsidRPr="00B910B8">
        <w:t>.</w:t>
      </w:r>
      <w:r>
        <w:t>3</w:t>
      </w:r>
      <w:r w:rsidRPr="00B910B8">
        <w:t>.</w:t>
      </w:r>
      <w:r>
        <w:t>2</w:t>
      </w:r>
      <w:r w:rsidRPr="00B910B8">
        <w:tab/>
        <w:t xml:space="preserve">Resource: </w:t>
      </w:r>
      <w:r>
        <w:t>Individual call session</w:t>
      </w:r>
      <w:bookmarkEnd w:id="299"/>
    </w:p>
    <w:p w14:paraId="78A5DD8B" w14:textId="1C6687A7" w:rsidR="00F11E9C" w:rsidRDefault="00F11E9C" w:rsidP="00F11E9C">
      <w:pPr>
        <w:pStyle w:val="51"/>
      </w:pPr>
      <w:bookmarkStart w:id="300" w:name="_Toc214959477"/>
      <w:r>
        <w:t>6.2.3.2.1</w:t>
      </w:r>
      <w:r>
        <w:tab/>
        <w:t>Description</w:t>
      </w:r>
      <w:bookmarkEnd w:id="30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1" w:name="_Toc214959478"/>
      <w:r>
        <w:t>6.2.3.2.2</w:t>
      </w:r>
      <w:r>
        <w:tab/>
        <w:t>Resource Definition</w:t>
      </w:r>
      <w:bookmarkEnd w:id="30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2" w:name="_Hlk142123035"/>
            <w:r w:rsidRPr="0088017D">
              <w:t>assigned by the IMS AS during the IMS session setup and will be notified to consumer via Nimsas_SessionEventControl service.</w:t>
            </w:r>
            <w:bookmarkEnd w:id="302"/>
            <w:r w:rsidRPr="0088017D">
              <w:t xml:space="preserve"> </w:t>
            </w:r>
            <w:bookmarkStart w:id="303" w:name="_Hlk142123074"/>
            <w:r w:rsidRPr="0088017D">
              <w:t>The consumer shall reuse the session ID it received from the IMS AS for referencing the same session.</w:t>
            </w:r>
            <w:bookmarkEnd w:id="303"/>
          </w:p>
        </w:tc>
      </w:tr>
    </w:tbl>
    <w:p w14:paraId="0E742032" w14:textId="77777777" w:rsidR="00F11E9C" w:rsidRDefault="00F11E9C" w:rsidP="00F11E9C"/>
    <w:p w14:paraId="1803D0E5" w14:textId="54EED475" w:rsidR="00F11E9C" w:rsidRDefault="00F11E9C" w:rsidP="00F11E9C">
      <w:pPr>
        <w:pStyle w:val="51"/>
      </w:pPr>
      <w:bookmarkStart w:id="304" w:name="_Toc214959479"/>
      <w:r>
        <w:t>6.2.3.2.3</w:t>
      </w:r>
      <w:r>
        <w:tab/>
        <w:t>Resource Standard Methods</w:t>
      </w:r>
      <w:bookmarkEnd w:id="30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5" w:name="_Toc214959480"/>
      <w:r>
        <w:lastRenderedPageBreak/>
        <w:t>6.2.3.2.4</w:t>
      </w:r>
      <w:r>
        <w:tab/>
        <w:t>Resource Custom Operations</w:t>
      </w:r>
      <w:bookmarkEnd w:id="305"/>
    </w:p>
    <w:p w14:paraId="0EDA8857" w14:textId="146FE762" w:rsidR="00F11E9C" w:rsidRPr="00F11E9C" w:rsidRDefault="00F11E9C" w:rsidP="00F11E9C">
      <w:pPr>
        <w:pStyle w:val="H6"/>
      </w:pPr>
      <w:bookmarkStart w:id="306" w:name="_Toc24937753"/>
      <w:bookmarkStart w:id="307" w:name="_Toc33962573"/>
      <w:bookmarkStart w:id="308" w:name="_Toc42883342"/>
      <w:bookmarkStart w:id="309" w:name="_Toc49733210"/>
      <w:bookmarkStart w:id="310" w:name="_Toc56690837"/>
      <w:r w:rsidRPr="00F11E9C">
        <w:t>6.2.3.2.4.1</w:t>
      </w:r>
      <w:r w:rsidRPr="00F11E9C">
        <w:tab/>
        <w:t>Overview</w:t>
      </w:r>
      <w:bookmarkEnd w:id="306"/>
      <w:bookmarkEnd w:id="307"/>
      <w:bookmarkEnd w:id="308"/>
      <w:bookmarkEnd w:id="309"/>
      <w:bookmarkEnd w:id="31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1" w:name="_Toc214959481"/>
      <w:r>
        <w:t>6.2.4</w:t>
      </w:r>
      <w:r>
        <w:tab/>
        <w:t>Custom Operations without associated resources</w:t>
      </w:r>
      <w:bookmarkEnd w:id="31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2" w:name="_Toc214959482"/>
      <w:r>
        <w:t>6.2.5</w:t>
      </w:r>
      <w:r>
        <w:tab/>
        <w:t>Notifications</w:t>
      </w:r>
      <w:bookmarkEnd w:id="31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3" w:name="_Toc214959483"/>
      <w:r>
        <w:t>6.2.6</w:t>
      </w:r>
      <w:r>
        <w:tab/>
        <w:t>Data Model</w:t>
      </w:r>
      <w:bookmarkEnd w:id="313"/>
    </w:p>
    <w:p w14:paraId="076FEDC6" w14:textId="26832EC3" w:rsidR="00F11E9C" w:rsidRDefault="00F11E9C" w:rsidP="00F11E9C">
      <w:pPr>
        <w:pStyle w:val="41"/>
      </w:pPr>
      <w:bookmarkStart w:id="314" w:name="_Toc214959484"/>
      <w:r>
        <w:t>6.2.6.1</w:t>
      </w:r>
      <w:r>
        <w:tab/>
        <w:t>General</w:t>
      </w:r>
      <w:bookmarkEnd w:id="31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5" w:name="_Toc214959485"/>
      <w:r>
        <w:rPr>
          <w:lang w:val="en-US"/>
        </w:rPr>
        <w:t>6.2.6.2</w:t>
      </w:r>
      <w:r>
        <w:rPr>
          <w:lang w:val="en-US"/>
        </w:rPr>
        <w:tab/>
        <w:t>Structured data types</w:t>
      </w:r>
      <w:bookmarkEnd w:id="315"/>
    </w:p>
    <w:p w14:paraId="32BB694C" w14:textId="59108C24" w:rsidR="00F11E9C" w:rsidRDefault="00F11E9C" w:rsidP="00F11E9C">
      <w:pPr>
        <w:pStyle w:val="51"/>
      </w:pPr>
      <w:bookmarkStart w:id="316" w:name="_Toc214959486"/>
      <w:r>
        <w:t>6.2.6.2.1</w:t>
      </w:r>
      <w:r>
        <w:tab/>
        <w:t>Introduction</w:t>
      </w:r>
      <w:bookmarkEnd w:id="31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7" w:name="_Toc214959487"/>
      <w:r>
        <w:t>6.2.6.2.2</w:t>
      </w:r>
      <w:r>
        <w:tab/>
        <w:t>Type: MediaInstructionData</w:t>
      </w:r>
      <w:bookmarkEnd w:id="31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8" w:name="_Toc214959488"/>
      <w:r>
        <w:lastRenderedPageBreak/>
        <w:t>6.2.6.2.3</w:t>
      </w:r>
      <w:r>
        <w:tab/>
        <w:t xml:space="preserve">Type: </w:t>
      </w:r>
      <w:r w:rsidRPr="00EC33FF">
        <w:t>MediaInstructions</w:t>
      </w:r>
      <w:bookmarkEnd w:id="31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057620FF"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1FDC7968"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567ED315"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77777777" w:rsidR="00A77081" w:rsidRDefault="00A77081" w:rsidP="00A77081">
            <w:pPr>
              <w:pStyle w:val="TAL"/>
              <w:rPr>
                <w:lang w:eastAsia="zh-CN"/>
              </w:rPr>
            </w:pPr>
            <w:r>
              <w:rPr>
                <w:rFonts w:hint="eastAsia"/>
                <w:lang w:eastAsia="zh-CN"/>
              </w:rPr>
              <w:t>R</w:t>
            </w:r>
            <w:r>
              <w:rPr>
                <w:lang w:eastAsia="zh-CN"/>
              </w:rPr>
              <w:t xml:space="preserve">epresents the audio media endpoint information in MDC2 interface. </w:t>
            </w:r>
          </w:p>
          <w:p w14:paraId="0B4DC544" w14:textId="0811FFB7"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777777" w:rsidR="00A77081" w:rsidRDefault="00A77081" w:rsidP="00A77081">
            <w:pPr>
              <w:pStyle w:val="TAL"/>
              <w:rPr>
                <w:lang w:eastAsia="zh-CN"/>
              </w:rPr>
            </w:pPr>
            <w:r>
              <w:rPr>
                <w:rFonts w:hint="eastAsia"/>
                <w:lang w:eastAsia="zh-CN"/>
              </w:rPr>
              <w:t>R</w:t>
            </w:r>
            <w:r>
              <w:rPr>
                <w:lang w:eastAsia="zh-CN"/>
              </w:rPr>
              <w:t xml:space="preserve">epresents the video media endpoint information in MDC2 interface. </w:t>
            </w:r>
          </w:p>
          <w:p w14:paraId="55A3EDCA" w14:textId="027F3B42"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19" w:name="_Toc21495948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9"/>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0" w:name="_Hlk142317712"/>
            <w:r>
              <w:rPr>
                <w:rFonts w:hint="eastAsia"/>
                <w:lang w:eastAsia="zh-CN"/>
              </w:rPr>
              <w:t>r</w:t>
            </w:r>
            <w:r>
              <w:rPr>
                <w:lang w:eastAsia="zh-CN"/>
              </w:rPr>
              <w:t>eplaceHttpUrls</w:t>
            </w:r>
            <w:bookmarkEnd w:id="320"/>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21" w:name="_Toc214959490"/>
      <w:r w:rsidRPr="00B910B8">
        <w:lastRenderedPageBreak/>
        <w:t>6.</w:t>
      </w:r>
      <w:r>
        <w:t>2</w:t>
      </w:r>
      <w:r w:rsidRPr="00B910B8">
        <w:t>.</w:t>
      </w:r>
      <w:r>
        <w:t>6</w:t>
      </w:r>
      <w:r w:rsidRPr="00B910B8">
        <w:t>.2.5</w:t>
      </w:r>
      <w:r w:rsidRPr="00B910B8">
        <w:tab/>
        <w:t xml:space="preserve">Type: </w:t>
      </w:r>
      <w:r>
        <w:rPr>
          <w:lang w:eastAsia="zh-CN"/>
        </w:rPr>
        <w:t>ArMediaSpecification</w:t>
      </w:r>
      <w:bookmarkEnd w:id="321"/>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22" w:name="_Toc214959491"/>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22"/>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23" w:name="_Toc214959492"/>
      <w:r>
        <w:lastRenderedPageBreak/>
        <w:t>6.2.6.2.</w:t>
      </w:r>
      <w:r>
        <w:rPr>
          <w:rFonts w:eastAsiaTheme="minorEastAsia" w:hint="eastAsia"/>
          <w:lang w:eastAsia="zh-CN"/>
        </w:rPr>
        <w:t>7</w:t>
      </w:r>
      <w:r>
        <w:tab/>
        <w:t xml:space="preserve">Type: </w:t>
      </w:r>
      <w:r w:rsidRPr="001C0BE0">
        <w:t>AudioVideoReNegotiationInd</w:t>
      </w:r>
      <w:bookmarkEnd w:id="323"/>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24" w:name="OLE_LINK4"/>
            <w:r>
              <w:rPr>
                <w:rFonts w:hint="eastAsia"/>
                <w:lang w:eastAsia="zh-CN"/>
              </w:rPr>
              <w:t>reNegotiation</w:t>
            </w:r>
            <w:bookmarkEnd w:id="324"/>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25" w:name="_Toc214959493"/>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325"/>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A77081">
      <w:pPr>
        <w:keepNext/>
        <w:keepLines/>
        <w:overflowPunct/>
        <w:autoSpaceDE/>
        <w:autoSpaceDN/>
        <w:adjustRightInd/>
        <w:spacing w:before="120"/>
        <w:ind w:left="1701" w:hanging="1701"/>
        <w:textAlignment w:val="auto"/>
        <w:outlineLvl w:val="4"/>
        <w:rPr>
          <w:rFonts w:ascii="Arial" w:eastAsia="等线" w:hAnsi="Arial"/>
          <w:sz w:val="22"/>
          <w:lang w:eastAsia="en-US"/>
        </w:rPr>
      </w:pPr>
      <w:r w:rsidRPr="00A77081">
        <w:rPr>
          <w:rFonts w:ascii="Arial" w:eastAsia="等线" w:hAnsi="Arial"/>
          <w:sz w:val="22"/>
          <w:lang w:eastAsia="en-US"/>
        </w:rPr>
        <w:t>6.2.6.2.</w:t>
      </w:r>
      <w:r>
        <w:rPr>
          <w:rFonts w:ascii="Arial" w:eastAsia="等线" w:hAnsi="Arial" w:hint="eastAsia"/>
          <w:sz w:val="22"/>
          <w:lang w:eastAsia="zh-CN"/>
        </w:rPr>
        <w:t>9</w:t>
      </w:r>
      <w:r w:rsidRPr="00A77081">
        <w:rPr>
          <w:rFonts w:ascii="Arial" w:eastAsia="等线" w:hAnsi="Arial"/>
          <w:sz w:val="22"/>
          <w:lang w:eastAsia="en-US"/>
        </w:rPr>
        <w:tab/>
        <w:t xml:space="preserve">Type: </w:t>
      </w:r>
      <w:r w:rsidRPr="00A77081">
        <w:rPr>
          <w:rFonts w:ascii="Arial" w:eastAsia="等线" w:hAnsi="Arial" w:hint="eastAsia"/>
          <w:sz w:val="22"/>
          <w:lang w:eastAsia="zh-CN"/>
        </w:rPr>
        <w:t>Mdc2</w:t>
      </w:r>
      <w:r w:rsidRPr="00A77081">
        <w:rPr>
          <w:rFonts w:ascii="Arial" w:eastAsia="等线" w:hAnsi="Arial"/>
          <w:sz w:val="22"/>
          <w:lang w:eastAsia="zh-CN"/>
        </w:rPr>
        <w:t>AudioVideoEndpoint</w:t>
      </w:r>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26" w:name="_Toc214959494"/>
      <w:r>
        <w:rPr>
          <w:lang w:val="en-US"/>
        </w:rPr>
        <w:t>6.2.6.3</w:t>
      </w:r>
      <w:r>
        <w:rPr>
          <w:lang w:val="en-US"/>
        </w:rPr>
        <w:tab/>
        <w:t>Simple data types and enumerations</w:t>
      </w:r>
      <w:bookmarkEnd w:id="326"/>
    </w:p>
    <w:p w14:paraId="2EAAD213" w14:textId="20979F5B" w:rsidR="00F11E9C" w:rsidRDefault="00F11E9C" w:rsidP="00F11E9C">
      <w:pPr>
        <w:pStyle w:val="51"/>
      </w:pPr>
      <w:bookmarkStart w:id="327" w:name="_Toc214959495"/>
      <w:r>
        <w:t>6.2.6.3.1</w:t>
      </w:r>
      <w:r>
        <w:tab/>
        <w:t>Introduction</w:t>
      </w:r>
      <w:bookmarkEnd w:id="327"/>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28" w:name="_Toc214959496"/>
      <w:r>
        <w:lastRenderedPageBreak/>
        <w:t>6.2.6.3.2</w:t>
      </w:r>
      <w:r>
        <w:tab/>
        <w:t>Simple data types</w:t>
      </w:r>
      <w:bookmarkEnd w:id="328"/>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29" w:name="MCCQCTEMPBM_00000028"/>
            <w:bookmarkStart w:id="330"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29"/>
      <w:bookmarkEnd w:id="330"/>
    </w:tbl>
    <w:p w14:paraId="5ACBFA27" w14:textId="77777777" w:rsidR="00F11E9C" w:rsidRDefault="00F11E9C" w:rsidP="00F11E9C"/>
    <w:p w14:paraId="5E488C2C" w14:textId="64F0D7E1" w:rsidR="00F11E9C" w:rsidRDefault="00F11E9C" w:rsidP="00F11E9C">
      <w:pPr>
        <w:pStyle w:val="51"/>
      </w:pPr>
      <w:bookmarkStart w:id="331" w:name="_Toc214959497"/>
      <w:r>
        <w:t>6.2.6.3.3</w:t>
      </w:r>
      <w:r>
        <w:tab/>
        <w:t>Enumeration: M</w:t>
      </w:r>
      <w:r w:rsidRPr="00B910B8">
        <w:t>ediaI</w:t>
      </w:r>
      <w:r>
        <w:t>nstruction</w:t>
      </w:r>
      <w:bookmarkEnd w:id="331"/>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32" w:name="_Toc21495949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32"/>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33" w:name="_Toc214959499"/>
      <w:r w:rsidRPr="00B910B8">
        <w:t>6.</w:t>
      </w:r>
      <w:r>
        <w:t>2</w:t>
      </w:r>
      <w:r w:rsidRPr="00B910B8">
        <w:t>.6.3.</w:t>
      </w:r>
      <w:r>
        <w:rPr>
          <w:rFonts w:eastAsiaTheme="minorEastAsia" w:hint="eastAsia"/>
          <w:lang w:eastAsia="zh-CN"/>
        </w:rPr>
        <w:t>5</w:t>
      </w:r>
      <w:r w:rsidRPr="00B910B8">
        <w:tab/>
        <w:t xml:space="preserve">Enumeration: </w:t>
      </w:r>
      <w:r>
        <w:t>TranscodeMode</w:t>
      </w:r>
      <w:bookmarkEnd w:id="333"/>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34" w:name="_Toc214959500"/>
      <w:r>
        <w:lastRenderedPageBreak/>
        <w:t>6.2.6.3.</w:t>
      </w:r>
      <w:r>
        <w:rPr>
          <w:rFonts w:eastAsiaTheme="minorEastAsia" w:hint="eastAsia"/>
          <w:lang w:eastAsia="zh-CN"/>
        </w:rPr>
        <w:t>6</w:t>
      </w:r>
      <w:r>
        <w:tab/>
        <w:t xml:space="preserve">Enumeration: </w:t>
      </w:r>
      <w:r>
        <w:rPr>
          <w:lang w:eastAsia="zh-CN"/>
        </w:rPr>
        <w:t>SendRecvMode</w:t>
      </w:r>
      <w:bookmarkEnd w:id="334"/>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75FF6D0B"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r w:rsidDel="00CB66E1">
        <w:rPr>
          <w:rFonts w:hint="eastAsia"/>
          <w:lang w:eastAsia="zh-CN"/>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35" w:name="_Toc21495950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5"/>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36" w:name="_Toc214959502"/>
      <w:r>
        <w:t>6.2.6.5</w:t>
      </w:r>
      <w:r>
        <w:tab/>
        <w:t>Binary data</w:t>
      </w:r>
      <w:bookmarkEnd w:id="336"/>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37" w:name="_Toc214959503"/>
      <w:r>
        <w:t>6.2.7</w:t>
      </w:r>
      <w:r>
        <w:tab/>
        <w:t>Error Handling</w:t>
      </w:r>
      <w:bookmarkEnd w:id="337"/>
    </w:p>
    <w:p w14:paraId="6F34A39C" w14:textId="4721E539" w:rsidR="00F11E9C" w:rsidRDefault="00F11E9C" w:rsidP="00F11E9C">
      <w:pPr>
        <w:pStyle w:val="41"/>
      </w:pPr>
      <w:bookmarkStart w:id="338" w:name="_Toc214959504"/>
      <w:r>
        <w:t>6.2.7.1</w:t>
      </w:r>
      <w:r>
        <w:tab/>
        <w:t>General</w:t>
      </w:r>
      <w:bookmarkEnd w:id="338"/>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39" w:name="_Toc214959505"/>
      <w:r>
        <w:t>6.2.7.2</w:t>
      </w:r>
      <w:r>
        <w:tab/>
        <w:t>Protocol Errors</w:t>
      </w:r>
      <w:bookmarkEnd w:id="339"/>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40" w:name="_Toc214959506"/>
      <w:r>
        <w:t>6.2.7.3</w:t>
      </w:r>
      <w:r>
        <w:tab/>
        <w:t>Application Errors</w:t>
      </w:r>
      <w:bookmarkEnd w:id="340"/>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41" w:name="_Toc214959507"/>
      <w:r>
        <w:t>6.2.8</w:t>
      </w:r>
      <w:r>
        <w:rPr>
          <w:lang w:eastAsia="zh-CN"/>
        </w:rPr>
        <w:tab/>
        <w:t>Feature negotiation</w:t>
      </w:r>
      <w:bookmarkEnd w:id="341"/>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42" w:name="MCCQCTEMPBM_00000029"/>
            <w:bookmarkStart w:id="343"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42"/>
      <w:bookmarkEnd w:id="343"/>
    </w:tbl>
    <w:p w14:paraId="3006D03F" w14:textId="77777777" w:rsidR="00F11E9C" w:rsidRPr="004F45EC" w:rsidRDefault="00F11E9C" w:rsidP="00F11E9C"/>
    <w:p w14:paraId="2D3B2DD9" w14:textId="32E24998" w:rsidR="00F11E9C" w:rsidRDefault="00F11E9C" w:rsidP="00F11E9C">
      <w:pPr>
        <w:pStyle w:val="31"/>
      </w:pPr>
      <w:bookmarkStart w:id="344" w:name="_Toc214959508"/>
      <w:r>
        <w:lastRenderedPageBreak/>
        <w:t>6.2.9</w:t>
      </w:r>
      <w:r>
        <w:tab/>
        <w:t>Security</w:t>
      </w:r>
      <w:bookmarkEnd w:id="344"/>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45" w:name="_Toc214959509"/>
      <w:r w:rsidRPr="005562D7">
        <w:t>6.</w:t>
      </w:r>
      <w:r>
        <w:t>2</w:t>
      </w:r>
      <w:r w:rsidRPr="005562D7">
        <w:t>.</w:t>
      </w:r>
      <w:r w:rsidR="00D76AEF">
        <w:t>10</w:t>
      </w:r>
      <w:r w:rsidRPr="005562D7">
        <w:tab/>
        <w:t>HTTP redirection</w:t>
      </w:r>
      <w:bookmarkEnd w:id="345"/>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46" w:name="_Toc170275700"/>
      <w:bookmarkStart w:id="347" w:name="_Toc214959510"/>
      <w:r w:rsidRPr="00241C78">
        <w:t>6.</w:t>
      </w:r>
      <w:r>
        <w:rPr>
          <w:rFonts w:eastAsiaTheme="minorEastAsia" w:hint="eastAsia"/>
          <w:lang w:eastAsia="zh-CN"/>
        </w:rPr>
        <w:t>3</w:t>
      </w:r>
      <w:r w:rsidRPr="00241C78">
        <w:tab/>
        <w:t>Nimsas_</w:t>
      </w:r>
      <w:r>
        <w:t>ImsSessionManagement</w:t>
      </w:r>
      <w:r w:rsidRPr="00241C78">
        <w:t xml:space="preserve"> Service API</w:t>
      </w:r>
      <w:bookmarkEnd w:id="346"/>
      <w:bookmarkEnd w:id="347"/>
    </w:p>
    <w:p w14:paraId="55B0B360" w14:textId="152328C4" w:rsidR="00194847" w:rsidRPr="00241C78" w:rsidRDefault="00194847" w:rsidP="00194847">
      <w:pPr>
        <w:pStyle w:val="31"/>
      </w:pPr>
      <w:bookmarkStart w:id="348" w:name="_Toc170275701"/>
      <w:bookmarkStart w:id="349" w:name="_Toc214959511"/>
      <w:r w:rsidRPr="00241C78">
        <w:t>6.</w:t>
      </w:r>
      <w:r>
        <w:rPr>
          <w:rFonts w:eastAsiaTheme="minorEastAsia" w:hint="eastAsia"/>
          <w:lang w:eastAsia="zh-CN"/>
        </w:rPr>
        <w:t>3</w:t>
      </w:r>
      <w:r w:rsidRPr="00241C78">
        <w:t>.1</w:t>
      </w:r>
      <w:r w:rsidRPr="00241C78">
        <w:tab/>
        <w:t>API URI</w:t>
      </w:r>
      <w:bookmarkEnd w:id="348"/>
      <w:bookmarkEnd w:id="349"/>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50" w:name="_Toc170275702"/>
      <w:bookmarkStart w:id="351" w:name="_Toc214959512"/>
      <w:r w:rsidRPr="00241C78">
        <w:t>6.</w:t>
      </w:r>
      <w:r>
        <w:rPr>
          <w:rFonts w:eastAsiaTheme="minorEastAsia" w:hint="eastAsia"/>
          <w:lang w:eastAsia="zh-CN"/>
        </w:rPr>
        <w:t>3</w:t>
      </w:r>
      <w:r w:rsidRPr="00241C78">
        <w:t>.2</w:t>
      </w:r>
      <w:r w:rsidRPr="00241C78">
        <w:tab/>
        <w:t>Usage of HTTP</w:t>
      </w:r>
      <w:bookmarkEnd w:id="350"/>
      <w:bookmarkEnd w:id="351"/>
    </w:p>
    <w:p w14:paraId="7F798D88" w14:textId="3F257C5E" w:rsidR="00194847" w:rsidRPr="00241C78" w:rsidRDefault="00194847" w:rsidP="00194847">
      <w:pPr>
        <w:pStyle w:val="41"/>
      </w:pPr>
      <w:bookmarkStart w:id="352" w:name="_Toc170275703"/>
      <w:bookmarkStart w:id="353" w:name="_Toc214959513"/>
      <w:r w:rsidRPr="00241C78">
        <w:t>6.</w:t>
      </w:r>
      <w:r>
        <w:rPr>
          <w:rFonts w:eastAsiaTheme="minorEastAsia" w:hint="eastAsia"/>
          <w:lang w:eastAsia="zh-CN"/>
        </w:rPr>
        <w:t>3</w:t>
      </w:r>
      <w:r w:rsidRPr="00241C78">
        <w:t>.2.1</w:t>
      </w:r>
      <w:r w:rsidRPr="00241C78">
        <w:tab/>
        <w:t>General</w:t>
      </w:r>
      <w:bookmarkEnd w:id="352"/>
      <w:bookmarkEnd w:id="353"/>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54" w:name="_Toc170275704"/>
      <w:bookmarkStart w:id="355" w:name="_Toc214959514"/>
      <w:r w:rsidRPr="00241C78">
        <w:t>6.</w:t>
      </w:r>
      <w:r w:rsidR="00DD1E86">
        <w:rPr>
          <w:rFonts w:eastAsiaTheme="minorEastAsia" w:hint="eastAsia"/>
          <w:lang w:eastAsia="zh-CN"/>
        </w:rPr>
        <w:t>3</w:t>
      </w:r>
      <w:r w:rsidRPr="00241C78">
        <w:t>.2.2</w:t>
      </w:r>
      <w:r w:rsidRPr="00241C78">
        <w:tab/>
        <w:t>HTTP standard headers</w:t>
      </w:r>
      <w:bookmarkEnd w:id="354"/>
      <w:bookmarkEnd w:id="355"/>
    </w:p>
    <w:p w14:paraId="098A8110" w14:textId="16F29354" w:rsidR="00194847" w:rsidRPr="00241C78" w:rsidRDefault="00194847" w:rsidP="00194847">
      <w:pPr>
        <w:pStyle w:val="51"/>
      </w:pPr>
      <w:bookmarkStart w:id="356" w:name="_Toc170275705"/>
      <w:bookmarkStart w:id="357" w:name="_Toc214959515"/>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56"/>
      <w:bookmarkEnd w:id="357"/>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58" w:name="_Toc170275706"/>
      <w:bookmarkStart w:id="359" w:name="_Toc214959516"/>
      <w:r w:rsidRPr="00241C78">
        <w:t>6.</w:t>
      </w:r>
      <w:r w:rsidR="00DD1E86">
        <w:rPr>
          <w:rFonts w:eastAsiaTheme="minorEastAsia" w:hint="eastAsia"/>
          <w:lang w:eastAsia="zh-CN"/>
        </w:rPr>
        <w:t>3</w:t>
      </w:r>
      <w:r w:rsidRPr="00241C78">
        <w:t>.2.2.2</w:t>
      </w:r>
      <w:r w:rsidRPr="00241C78">
        <w:tab/>
        <w:t>Content type</w:t>
      </w:r>
      <w:bookmarkEnd w:id="358"/>
      <w:bookmarkEnd w:id="359"/>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60" w:name="_Toc170275707"/>
      <w:bookmarkStart w:id="361" w:name="_Toc214959517"/>
      <w:r w:rsidRPr="00241C78">
        <w:t>6.</w:t>
      </w:r>
      <w:r w:rsidR="00DD1E86">
        <w:rPr>
          <w:rFonts w:eastAsiaTheme="minorEastAsia" w:hint="eastAsia"/>
          <w:lang w:eastAsia="zh-CN"/>
        </w:rPr>
        <w:t>3</w:t>
      </w:r>
      <w:r w:rsidRPr="00241C78">
        <w:t>.2.3</w:t>
      </w:r>
      <w:r w:rsidRPr="00241C78">
        <w:tab/>
        <w:t>HTTP custom headers</w:t>
      </w:r>
      <w:bookmarkEnd w:id="360"/>
      <w:bookmarkEnd w:id="361"/>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62" w:name="_Toc170275708"/>
      <w:bookmarkStart w:id="363" w:name="_Toc214959518"/>
      <w:r>
        <w:t>6.</w:t>
      </w:r>
      <w:r w:rsidR="00DD1E86">
        <w:rPr>
          <w:rFonts w:eastAsiaTheme="minorEastAsia" w:hint="eastAsia"/>
          <w:lang w:eastAsia="zh-CN"/>
        </w:rPr>
        <w:t>3</w:t>
      </w:r>
      <w:r>
        <w:t>.3</w:t>
      </w:r>
      <w:r>
        <w:tab/>
        <w:t>Resources</w:t>
      </w:r>
      <w:bookmarkEnd w:id="362"/>
      <w:bookmarkEnd w:id="363"/>
    </w:p>
    <w:p w14:paraId="303F9B39" w14:textId="1417B31F" w:rsidR="00194847" w:rsidRDefault="00194847" w:rsidP="00194847">
      <w:pPr>
        <w:pStyle w:val="41"/>
      </w:pPr>
      <w:bookmarkStart w:id="364" w:name="_Toc170275709"/>
      <w:bookmarkStart w:id="365" w:name="_Toc214959519"/>
      <w:r>
        <w:t>6.</w:t>
      </w:r>
      <w:r w:rsidR="00DD1E86">
        <w:rPr>
          <w:rFonts w:eastAsiaTheme="minorEastAsia" w:hint="eastAsia"/>
          <w:lang w:eastAsia="zh-CN"/>
        </w:rPr>
        <w:t>3</w:t>
      </w:r>
      <w:r>
        <w:t>.3.1</w:t>
      </w:r>
      <w:r>
        <w:tab/>
        <w:t>Overview</w:t>
      </w:r>
      <w:bookmarkEnd w:id="364"/>
      <w:bookmarkEnd w:id="365"/>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4.75pt;height:160.15pt" o:ole="">
            <v:imagedata r:id="rId51" o:title=""/>
          </v:shape>
          <o:OLEObject Type="Embed" ProgID="Visio.Drawing.15" ShapeID="_x0000_i1046" DrawAspect="Content" ObjectID="_1825577230"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66" w:name="MCCQCTEMPBM_00000034"/>
            <w:bookmarkStart w:id="367"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66"/>
      <w:bookmarkEnd w:id="367"/>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68" w:name="_Toc170275710"/>
      <w:bookmarkStart w:id="369" w:name="_Toc214959520"/>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68"/>
      <w:bookmarkEnd w:id="369"/>
    </w:p>
    <w:p w14:paraId="363B05AE" w14:textId="347CD75D" w:rsidR="00194847" w:rsidRDefault="00194847" w:rsidP="00194847">
      <w:pPr>
        <w:pStyle w:val="51"/>
      </w:pPr>
      <w:bookmarkStart w:id="370" w:name="_Toc170275711"/>
      <w:bookmarkStart w:id="371" w:name="_Toc214959521"/>
      <w:r>
        <w:t>6.</w:t>
      </w:r>
      <w:r w:rsidR="00DD1E86">
        <w:rPr>
          <w:rFonts w:eastAsiaTheme="minorEastAsia" w:hint="eastAsia"/>
          <w:lang w:eastAsia="zh-CN"/>
        </w:rPr>
        <w:t>3</w:t>
      </w:r>
      <w:r>
        <w:t>.3.2.1</w:t>
      </w:r>
      <w:r>
        <w:tab/>
        <w:t>Description</w:t>
      </w:r>
      <w:bookmarkEnd w:id="370"/>
      <w:bookmarkEnd w:id="371"/>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72" w:name="_Toc170275712"/>
      <w:bookmarkStart w:id="373" w:name="_Toc214959522"/>
      <w:r>
        <w:t>6.</w:t>
      </w:r>
      <w:r w:rsidR="00DD1E86">
        <w:rPr>
          <w:rFonts w:eastAsiaTheme="minorEastAsia" w:hint="eastAsia"/>
          <w:lang w:eastAsia="zh-CN"/>
        </w:rPr>
        <w:t>3</w:t>
      </w:r>
      <w:r>
        <w:t>.3.2.2</w:t>
      </w:r>
      <w:r>
        <w:tab/>
        <w:t>Resource Definition</w:t>
      </w:r>
      <w:bookmarkEnd w:id="372"/>
      <w:bookmarkEnd w:id="373"/>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74" w:name="_Toc170275713"/>
      <w:bookmarkStart w:id="375" w:name="_Toc214959523"/>
      <w:r>
        <w:t>6.</w:t>
      </w:r>
      <w:r w:rsidR="00DD1E86">
        <w:rPr>
          <w:rFonts w:eastAsiaTheme="minorEastAsia" w:hint="eastAsia"/>
          <w:lang w:eastAsia="zh-CN"/>
        </w:rPr>
        <w:t>3</w:t>
      </w:r>
      <w:r>
        <w:t>.3.2.3</w:t>
      </w:r>
      <w:r>
        <w:tab/>
        <w:t>Resource Standard Methods</w:t>
      </w:r>
      <w:bookmarkEnd w:id="374"/>
      <w:bookmarkEnd w:id="375"/>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76" w:name="_Toc170275714"/>
      <w:bookmarkStart w:id="377" w:name="_Toc214959524"/>
      <w:r>
        <w:t>6.</w:t>
      </w:r>
      <w:r w:rsidR="00DD1E86">
        <w:rPr>
          <w:rFonts w:eastAsiaTheme="minorEastAsia" w:hint="eastAsia"/>
          <w:lang w:eastAsia="zh-CN"/>
        </w:rPr>
        <w:t>3</w:t>
      </w:r>
      <w:r>
        <w:t>.3.2.4</w:t>
      </w:r>
      <w:r>
        <w:tab/>
        <w:t>Resource Custom Operations</w:t>
      </w:r>
      <w:bookmarkEnd w:id="376"/>
      <w:bookmarkEnd w:id="377"/>
    </w:p>
    <w:p w14:paraId="54F633F1" w14:textId="77777777" w:rsidR="00194847" w:rsidRDefault="00194847" w:rsidP="00194847">
      <w:r w:rsidRPr="00B910B8">
        <w:t>None.</w:t>
      </w:r>
    </w:p>
    <w:p w14:paraId="043375DA" w14:textId="4A868303" w:rsidR="00194847" w:rsidRDefault="00194847" w:rsidP="00194847">
      <w:pPr>
        <w:pStyle w:val="41"/>
      </w:pPr>
      <w:bookmarkStart w:id="378" w:name="_Toc510696621"/>
      <w:bookmarkStart w:id="379" w:name="_Toc35971412"/>
      <w:bookmarkStart w:id="380" w:name="_Toc146103751"/>
      <w:bookmarkStart w:id="381" w:name="_Toc151981310"/>
      <w:bookmarkStart w:id="382" w:name="_Toc175738373"/>
      <w:bookmarkStart w:id="383" w:name="_Toc214959525"/>
      <w:r>
        <w:t>6.</w:t>
      </w:r>
      <w:r w:rsidR="00DD1E86">
        <w:rPr>
          <w:rFonts w:eastAsiaTheme="minorEastAsia" w:hint="eastAsia"/>
          <w:lang w:eastAsia="zh-CN"/>
        </w:rPr>
        <w:t>3</w:t>
      </w:r>
      <w:r>
        <w:t>.3.3</w:t>
      </w:r>
      <w:r>
        <w:tab/>
        <w:t xml:space="preserve">Resource: Individual </w:t>
      </w:r>
      <w:bookmarkEnd w:id="378"/>
      <w:bookmarkEnd w:id="379"/>
      <w:bookmarkEnd w:id="380"/>
      <w:bookmarkEnd w:id="381"/>
      <w:bookmarkEnd w:id="382"/>
      <w:r>
        <w:t>IMS Session</w:t>
      </w:r>
      <w:bookmarkEnd w:id="383"/>
    </w:p>
    <w:p w14:paraId="453CE2BE" w14:textId="45A1455B" w:rsidR="00194847" w:rsidRDefault="00194847" w:rsidP="00194847">
      <w:pPr>
        <w:pStyle w:val="51"/>
      </w:pPr>
      <w:bookmarkStart w:id="384" w:name="_Toc146103752"/>
      <w:bookmarkStart w:id="385" w:name="_Toc151981311"/>
      <w:bookmarkStart w:id="386" w:name="_Toc175738374"/>
      <w:bookmarkStart w:id="387" w:name="_Toc214959526"/>
      <w:bookmarkStart w:id="388" w:name="_Toc170275716"/>
      <w:r>
        <w:t>6.</w:t>
      </w:r>
      <w:r w:rsidR="0090582B">
        <w:rPr>
          <w:rFonts w:eastAsiaTheme="minorEastAsia" w:hint="eastAsia"/>
          <w:lang w:eastAsia="zh-CN"/>
        </w:rPr>
        <w:t>3</w:t>
      </w:r>
      <w:r>
        <w:t>.3.3.1</w:t>
      </w:r>
      <w:r>
        <w:tab/>
        <w:t>Description</w:t>
      </w:r>
      <w:bookmarkEnd w:id="384"/>
      <w:bookmarkEnd w:id="385"/>
      <w:bookmarkEnd w:id="386"/>
      <w:bookmarkEnd w:id="387"/>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89" w:name="_Toc146103753"/>
      <w:bookmarkStart w:id="390" w:name="_Toc151981312"/>
      <w:bookmarkStart w:id="391" w:name="_Toc175738375"/>
      <w:bookmarkStart w:id="392" w:name="_Toc214959527"/>
      <w:r>
        <w:t>6.</w:t>
      </w:r>
      <w:r w:rsidR="0090582B">
        <w:rPr>
          <w:rFonts w:eastAsiaTheme="minorEastAsia" w:hint="eastAsia"/>
          <w:lang w:eastAsia="zh-CN"/>
        </w:rPr>
        <w:t>3</w:t>
      </w:r>
      <w:r>
        <w:t>.3.3.2</w:t>
      </w:r>
      <w:r>
        <w:tab/>
        <w:t>Resource Definition</w:t>
      </w:r>
      <w:bookmarkEnd w:id="389"/>
      <w:bookmarkEnd w:id="390"/>
      <w:bookmarkEnd w:id="391"/>
      <w:bookmarkEnd w:id="392"/>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93" w:name="_Toc146103754"/>
      <w:bookmarkStart w:id="394" w:name="_Toc151981313"/>
      <w:bookmarkStart w:id="395" w:name="_Toc175738376"/>
      <w:bookmarkStart w:id="396" w:name="_Toc214959528"/>
      <w:r>
        <w:t>6.</w:t>
      </w:r>
      <w:r w:rsidR="00DD1E86">
        <w:rPr>
          <w:rFonts w:eastAsiaTheme="minorEastAsia" w:hint="eastAsia"/>
          <w:lang w:eastAsia="zh-CN"/>
        </w:rPr>
        <w:t>3</w:t>
      </w:r>
      <w:r>
        <w:t>.3.3.3</w:t>
      </w:r>
      <w:r>
        <w:tab/>
        <w:t>Resource Standard Methods</w:t>
      </w:r>
      <w:bookmarkEnd w:id="393"/>
      <w:bookmarkEnd w:id="394"/>
      <w:bookmarkEnd w:id="395"/>
      <w:bookmarkEnd w:id="396"/>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1B44D422"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36DDC489" w:rsidR="00194847" w:rsidRPr="0016361A" w:rsidRDefault="00EB6EF4" w:rsidP="003B0F26">
            <w:pPr>
              <w:pStyle w:val="TAL"/>
            </w:pPr>
            <w:r w:rsidRPr="000F0BA0">
              <w:rPr>
                <w:rFonts w:cs="Arial"/>
                <w:szCs w:val="18"/>
              </w:rPr>
              <w:t>see 3GPP TS 29.500 [4] clause 6.6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3A8AD2C0"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AC3E4A4"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48276010"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97" w:name="_PERM_MCCTEMPBM_CRPT03410206___2"/>
            <w:r w:rsidRPr="003B2883">
              <w:t>-</w:t>
            </w:r>
            <w:r w:rsidRPr="003B2883">
              <w:tab/>
            </w:r>
            <w:r>
              <w:t>SESSION</w:t>
            </w:r>
            <w:r w:rsidRPr="003B2883">
              <w:t>_NOT_FOUND</w:t>
            </w:r>
            <w:bookmarkEnd w:id="397"/>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t>RedirectResponse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C47162C"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1E2A3DA0"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58AD9F9"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018D5ADF"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26E3D5BC"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0D8B5409"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398" w:name="_Toc214959529"/>
      <w:r>
        <w:t>6.</w:t>
      </w:r>
      <w:r w:rsidR="00DD1E86">
        <w:rPr>
          <w:rFonts w:eastAsiaTheme="minorEastAsia" w:hint="eastAsia"/>
          <w:lang w:eastAsia="zh-CN"/>
        </w:rPr>
        <w:t>3</w:t>
      </w:r>
      <w:r>
        <w:t>.3.3.4</w:t>
      </w:r>
      <w:r>
        <w:tab/>
        <w:t>Resource Custom Operations</w:t>
      </w:r>
      <w:bookmarkEnd w:id="398"/>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399" w:name="_Toc146103756"/>
      <w:bookmarkStart w:id="400" w:name="_Toc151981315"/>
      <w:bookmarkStart w:id="401" w:name="_Toc175738378"/>
      <w:bookmarkStart w:id="402" w:name="_Toc214959530"/>
      <w:bookmarkEnd w:id="388"/>
      <w:r>
        <w:t>6.</w:t>
      </w:r>
      <w:r w:rsidR="00DD1E86">
        <w:rPr>
          <w:rFonts w:eastAsiaTheme="minorEastAsia" w:hint="eastAsia"/>
          <w:lang w:eastAsia="zh-CN"/>
        </w:rPr>
        <w:t>3</w:t>
      </w:r>
      <w:r>
        <w:t>.4</w:t>
      </w:r>
      <w:r>
        <w:tab/>
        <w:t>Custom Operations without associated resources</w:t>
      </w:r>
      <w:bookmarkEnd w:id="399"/>
      <w:bookmarkEnd w:id="400"/>
      <w:bookmarkEnd w:id="401"/>
      <w:bookmarkEnd w:id="402"/>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03" w:name="_Toc146103757"/>
      <w:bookmarkStart w:id="404" w:name="_Toc151981316"/>
      <w:bookmarkStart w:id="405" w:name="_Toc175738379"/>
      <w:bookmarkStart w:id="406" w:name="_Toc214959531"/>
      <w:r>
        <w:t>6.</w:t>
      </w:r>
      <w:r w:rsidR="00DD1E86">
        <w:rPr>
          <w:rFonts w:eastAsiaTheme="minorEastAsia" w:hint="eastAsia"/>
          <w:lang w:eastAsia="zh-CN"/>
        </w:rPr>
        <w:t>3</w:t>
      </w:r>
      <w:r>
        <w:t>.5</w:t>
      </w:r>
      <w:r>
        <w:tab/>
        <w:t>Notifications</w:t>
      </w:r>
      <w:bookmarkEnd w:id="403"/>
      <w:bookmarkEnd w:id="404"/>
      <w:bookmarkEnd w:id="405"/>
      <w:bookmarkEnd w:id="406"/>
    </w:p>
    <w:p w14:paraId="7FC63CE8" w14:textId="77777777" w:rsidR="001E402F" w:rsidRDefault="001E402F" w:rsidP="001E402F">
      <w:pPr>
        <w:pStyle w:val="41"/>
      </w:pPr>
      <w:bookmarkStart w:id="407" w:name="_Toc214959532"/>
      <w:bookmarkStart w:id="408" w:name="_Toc170275722"/>
      <w:r>
        <w:t>6.3.5.1</w:t>
      </w:r>
      <w:r>
        <w:tab/>
        <w:t>General</w:t>
      </w:r>
      <w:bookmarkEnd w:id="407"/>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09" w:name="_Toc214959533"/>
      <w:r w:rsidRPr="00B910B8">
        <w:t>6.</w:t>
      </w:r>
      <w:r>
        <w:t>3</w:t>
      </w:r>
      <w:r w:rsidRPr="00B910B8">
        <w:t>.5.2</w:t>
      </w:r>
      <w:r w:rsidRPr="00B910B8">
        <w:tab/>
      </w:r>
      <w:r>
        <w:t xml:space="preserve">IMS </w:t>
      </w:r>
      <w:r w:rsidRPr="00B910B8">
        <w:t>Session Event Notification</w:t>
      </w:r>
      <w:bookmarkEnd w:id="409"/>
    </w:p>
    <w:p w14:paraId="43FED89E" w14:textId="77777777" w:rsidR="001E402F" w:rsidRPr="00B910B8" w:rsidRDefault="001E402F" w:rsidP="001E402F">
      <w:pPr>
        <w:pStyle w:val="51"/>
      </w:pPr>
      <w:bookmarkStart w:id="410" w:name="_Toc214959534"/>
      <w:r w:rsidRPr="00B910B8">
        <w:t>6.</w:t>
      </w:r>
      <w:r>
        <w:t>3</w:t>
      </w:r>
      <w:r w:rsidRPr="00B910B8">
        <w:t>.5.2.1</w:t>
      </w:r>
      <w:r w:rsidRPr="00B910B8">
        <w:tab/>
        <w:t>Description</w:t>
      </w:r>
      <w:bookmarkEnd w:id="410"/>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11" w:name="_Toc214959535"/>
      <w:r w:rsidRPr="00B910B8">
        <w:t>6.</w:t>
      </w:r>
      <w:r>
        <w:t>3</w:t>
      </w:r>
      <w:r w:rsidRPr="00B910B8">
        <w:t>.5.2.2</w:t>
      </w:r>
      <w:r w:rsidRPr="00B910B8">
        <w:tab/>
        <w:t>Target URI</w:t>
      </w:r>
      <w:bookmarkEnd w:id="411"/>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12" w:name="_Toc214959536"/>
      <w:r w:rsidRPr="00B910B8">
        <w:t>6.</w:t>
      </w:r>
      <w:r>
        <w:t>3</w:t>
      </w:r>
      <w:r w:rsidRPr="00B910B8">
        <w:t>.5.2.3</w:t>
      </w:r>
      <w:r w:rsidRPr="00B910B8">
        <w:tab/>
        <w:t>Standard Methods</w:t>
      </w:r>
      <w:bookmarkEnd w:id="412"/>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61A1215A"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13" w:name="_Toc214959537"/>
      <w:r>
        <w:t>6.</w:t>
      </w:r>
      <w:r w:rsidR="00DD1E86">
        <w:rPr>
          <w:rFonts w:eastAsiaTheme="minorEastAsia" w:hint="eastAsia"/>
          <w:lang w:eastAsia="zh-CN"/>
        </w:rPr>
        <w:t>3</w:t>
      </w:r>
      <w:r>
        <w:t>.6</w:t>
      </w:r>
      <w:r>
        <w:tab/>
        <w:t>Data Model</w:t>
      </w:r>
      <w:bookmarkEnd w:id="408"/>
      <w:bookmarkEnd w:id="413"/>
    </w:p>
    <w:p w14:paraId="35882914" w14:textId="3F593423" w:rsidR="00194847" w:rsidRDefault="00194847" w:rsidP="00194847">
      <w:pPr>
        <w:pStyle w:val="41"/>
      </w:pPr>
      <w:bookmarkStart w:id="414" w:name="_Toc170275723"/>
      <w:bookmarkStart w:id="415" w:name="_Toc214959538"/>
      <w:bookmarkStart w:id="416" w:name="_Hlk177652583"/>
      <w:r>
        <w:t>6.</w:t>
      </w:r>
      <w:r w:rsidR="00DD1E86">
        <w:rPr>
          <w:rFonts w:eastAsiaTheme="minorEastAsia" w:hint="eastAsia"/>
          <w:lang w:eastAsia="zh-CN"/>
        </w:rPr>
        <w:t>3</w:t>
      </w:r>
      <w:r>
        <w:t>.6.1</w:t>
      </w:r>
      <w:r>
        <w:tab/>
        <w:t>General</w:t>
      </w:r>
      <w:bookmarkEnd w:id="414"/>
      <w:bookmarkEnd w:id="415"/>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17" w:name="OLE_LINK30"/>
            <w:r>
              <w:rPr>
                <w:rFonts w:hint="eastAsia"/>
                <w:lang w:eastAsia="zh-CN"/>
              </w:rPr>
              <w:t>Mdc2EndpointInfo</w:t>
            </w:r>
            <w:bookmarkEnd w:id="417"/>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18" w:name="_Toc170275724"/>
      <w:bookmarkStart w:id="419" w:name="_Toc214959539"/>
      <w:bookmarkEnd w:id="416"/>
      <w:r>
        <w:rPr>
          <w:lang w:val="en-US"/>
        </w:rPr>
        <w:t>6.</w:t>
      </w:r>
      <w:r w:rsidR="00DD1E86">
        <w:rPr>
          <w:rFonts w:eastAsiaTheme="minorEastAsia" w:hint="eastAsia"/>
          <w:lang w:val="en-US" w:eastAsia="zh-CN"/>
        </w:rPr>
        <w:t>3</w:t>
      </w:r>
      <w:r>
        <w:rPr>
          <w:lang w:val="en-US"/>
        </w:rPr>
        <w:t>.6.2</w:t>
      </w:r>
      <w:r>
        <w:rPr>
          <w:lang w:val="en-US"/>
        </w:rPr>
        <w:tab/>
        <w:t>Structured data types</w:t>
      </w:r>
      <w:bookmarkEnd w:id="418"/>
      <w:bookmarkEnd w:id="419"/>
    </w:p>
    <w:p w14:paraId="4C67CA2A" w14:textId="005DC9ED" w:rsidR="00194847" w:rsidRDefault="00194847" w:rsidP="00194847">
      <w:pPr>
        <w:pStyle w:val="51"/>
      </w:pPr>
      <w:bookmarkStart w:id="420" w:name="_Toc170275725"/>
      <w:bookmarkStart w:id="421" w:name="_Toc214959540"/>
      <w:r>
        <w:t>6.</w:t>
      </w:r>
      <w:r w:rsidR="00DD1E86">
        <w:rPr>
          <w:rFonts w:eastAsiaTheme="minorEastAsia" w:hint="eastAsia"/>
          <w:lang w:eastAsia="zh-CN"/>
        </w:rPr>
        <w:t>3</w:t>
      </w:r>
      <w:r>
        <w:t>.6.2.1</w:t>
      </w:r>
      <w:r>
        <w:tab/>
        <w:t>Introduction</w:t>
      </w:r>
      <w:bookmarkEnd w:id="420"/>
      <w:bookmarkEnd w:id="421"/>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22" w:name="_Toc170275726"/>
      <w:bookmarkStart w:id="423" w:name="_Toc214959541"/>
      <w:r>
        <w:t>6.</w:t>
      </w:r>
      <w:r w:rsidR="00DD1E86">
        <w:rPr>
          <w:rFonts w:eastAsiaTheme="minorEastAsia" w:hint="eastAsia"/>
          <w:lang w:eastAsia="zh-CN"/>
        </w:rPr>
        <w:t>3</w:t>
      </w:r>
      <w:r>
        <w:t>.6.2.2</w:t>
      </w:r>
      <w:r>
        <w:tab/>
        <w:t xml:space="preserve">Type: </w:t>
      </w:r>
      <w:bookmarkEnd w:id="422"/>
      <w:r>
        <w:t>ImsSessionInfo</w:t>
      </w:r>
      <w:bookmarkEnd w:id="423"/>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47313F55"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47578D6D"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77777777" w:rsidR="009F3B0C" w:rsidRPr="009F3B0C" w:rsidRDefault="00BA5702" w:rsidP="009F3B0C">
            <w:pPr>
              <w:pStyle w:val="TAL"/>
            </w:pPr>
            <w:r>
              <w:t>This IE shall be present together with the notifUri, if available.</w:t>
            </w:r>
          </w:p>
          <w:p w14:paraId="404884C3" w14:textId="659EE59B" w:rsidR="00BA5702" w:rsidRDefault="009F3B0C" w:rsidP="009F3B0C">
            <w:pPr>
              <w:pStyle w:val="TAL"/>
            </w:pPr>
            <w:r w:rsidRPr="009F3B0C">
              <w:t>This IE shall not be present if notifUri is absent.</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24" w:name="_Toc170275728"/>
      <w:bookmarkStart w:id="425" w:name="_Toc214959542"/>
      <w:r w:rsidRPr="00B910B8">
        <w:lastRenderedPageBreak/>
        <w:t>6.</w:t>
      </w:r>
      <w:r w:rsidR="00DD1E86">
        <w:rPr>
          <w:rFonts w:eastAsiaTheme="minorEastAsia" w:hint="eastAsia"/>
          <w:lang w:eastAsia="zh-CN"/>
        </w:rPr>
        <w:t>3</w:t>
      </w:r>
      <w:r w:rsidRPr="00B910B8">
        <w:t>.6.2.</w:t>
      </w:r>
      <w:r>
        <w:t>3</w:t>
      </w:r>
      <w:r w:rsidRPr="00B910B8">
        <w:tab/>
        <w:t>Type: SessionInfo</w:t>
      </w:r>
      <w:bookmarkEnd w:id="424"/>
      <w:r w:rsidR="00152853">
        <w:rPr>
          <w:rFonts w:hint="eastAsia"/>
          <w:lang w:eastAsia="zh-CN"/>
        </w:rPr>
        <w:t>SM</w:t>
      </w:r>
      <w:bookmarkEnd w:id="425"/>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26" w:name="_Toc214959543"/>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26"/>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27" w:name="_Toc214959544"/>
      <w:r w:rsidRPr="00B910B8">
        <w:t>6.</w:t>
      </w:r>
      <w:r w:rsidR="00DD1E86">
        <w:rPr>
          <w:rFonts w:eastAsiaTheme="minorEastAsia" w:hint="eastAsia"/>
          <w:lang w:eastAsia="zh-CN"/>
        </w:rPr>
        <w:t>3</w:t>
      </w:r>
      <w:r w:rsidRPr="00B910B8">
        <w:t>.6.2.</w:t>
      </w:r>
      <w:r>
        <w:t>5</w:t>
      </w:r>
      <w:r w:rsidRPr="00B910B8">
        <w:tab/>
        <w:t xml:space="preserve">Type: </w:t>
      </w:r>
      <w:r>
        <w:t>DcMediaPara</w:t>
      </w:r>
      <w:bookmarkEnd w:id="427"/>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28" w:name="OLE_LINK29"/>
            <w:r>
              <w:rPr>
                <w:rFonts w:hint="eastAsia"/>
                <w:lang w:eastAsia="zh-CN"/>
              </w:rPr>
              <w:t>Mdc2EndpointInfo</w:t>
            </w:r>
            <w:bookmarkEnd w:id="428"/>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29"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29"/>
          </w:p>
        </w:tc>
      </w:tr>
    </w:tbl>
    <w:p w14:paraId="3A88C4D1" w14:textId="77777777" w:rsidR="00194847" w:rsidRDefault="00194847" w:rsidP="00194847"/>
    <w:p w14:paraId="1DB62BD6" w14:textId="7F17FED6" w:rsidR="00AC43F0" w:rsidRDefault="00AC43F0" w:rsidP="00AC43F0">
      <w:pPr>
        <w:pStyle w:val="51"/>
      </w:pPr>
      <w:bookmarkStart w:id="430" w:name="_Toc214959545"/>
      <w:bookmarkStart w:id="431" w:name="_Toc170275731"/>
      <w:r>
        <w:lastRenderedPageBreak/>
        <w:t>6.3.6.2.</w:t>
      </w:r>
      <w:r>
        <w:rPr>
          <w:rFonts w:eastAsiaTheme="minorEastAsia" w:hint="eastAsia"/>
          <w:lang w:eastAsia="zh-CN"/>
        </w:rPr>
        <w:t>6</w:t>
      </w:r>
      <w:r>
        <w:tab/>
        <w:t>Type: Ims</w:t>
      </w:r>
      <w:r w:rsidRPr="001772C3">
        <w:t>SessionEventNotification</w:t>
      </w:r>
      <w:bookmarkEnd w:id="430"/>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32" w:name="_Toc214959546"/>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32"/>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33" w:name="_Toc214959547"/>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31"/>
      <w:bookmarkEnd w:id="433"/>
    </w:p>
    <w:p w14:paraId="31E47CEE" w14:textId="46685A64" w:rsidR="00194847" w:rsidRDefault="00194847" w:rsidP="00194847">
      <w:pPr>
        <w:pStyle w:val="51"/>
      </w:pPr>
      <w:bookmarkStart w:id="434" w:name="_Toc170275732"/>
      <w:bookmarkStart w:id="435" w:name="_Toc214959548"/>
      <w:r>
        <w:t>6.</w:t>
      </w:r>
      <w:r w:rsidR="00DD1E86">
        <w:rPr>
          <w:rFonts w:eastAsiaTheme="minorEastAsia" w:hint="eastAsia"/>
          <w:lang w:eastAsia="zh-CN"/>
        </w:rPr>
        <w:t>3</w:t>
      </w:r>
      <w:r>
        <w:t>.6.3.1</w:t>
      </w:r>
      <w:r>
        <w:tab/>
        <w:t>Introduction</w:t>
      </w:r>
      <w:bookmarkEnd w:id="434"/>
      <w:bookmarkEnd w:id="435"/>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36" w:name="_Toc170275733"/>
      <w:bookmarkStart w:id="437" w:name="_Toc214959549"/>
      <w:r>
        <w:t>6.</w:t>
      </w:r>
      <w:r w:rsidR="00DD1E86">
        <w:rPr>
          <w:rFonts w:eastAsiaTheme="minorEastAsia" w:hint="eastAsia"/>
          <w:lang w:eastAsia="zh-CN"/>
        </w:rPr>
        <w:t>3</w:t>
      </w:r>
      <w:r>
        <w:t>.6.3.2</w:t>
      </w:r>
      <w:r>
        <w:tab/>
        <w:t>Simple data types</w:t>
      </w:r>
      <w:bookmarkEnd w:id="436"/>
      <w:bookmarkEnd w:id="437"/>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38" w:name="MCCQCTEMPBM_00000030"/>
            <w:bookmarkStart w:id="439"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38"/>
      <w:bookmarkEnd w:id="439"/>
    </w:tbl>
    <w:p w14:paraId="5AFE9F13" w14:textId="77777777" w:rsidR="00194847" w:rsidRDefault="00194847" w:rsidP="00194847"/>
    <w:p w14:paraId="75297656" w14:textId="5CD7039B" w:rsidR="00194847" w:rsidRDefault="00194847" w:rsidP="00194847">
      <w:pPr>
        <w:pStyle w:val="51"/>
      </w:pPr>
      <w:bookmarkStart w:id="440" w:name="_Toc170275734"/>
      <w:bookmarkStart w:id="441" w:name="_Toc214959550"/>
      <w:r>
        <w:t>6.</w:t>
      </w:r>
      <w:r w:rsidR="00DD1E86">
        <w:rPr>
          <w:rFonts w:eastAsiaTheme="minorEastAsia" w:hint="eastAsia"/>
          <w:lang w:eastAsia="zh-CN"/>
        </w:rPr>
        <w:t>3</w:t>
      </w:r>
      <w:r>
        <w:t>.6.3.3</w:t>
      </w:r>
      <w:r>
        <w:tab/>
        <w:t xml:space="preserve">Enumeration: </w:t>
      </w:r>
      <w:bookmarkEnd w:id="440"/>
      <w:r>
        <w:t>DcType</w:t>
      </w:r>
      <w:bookmarkEnd w:id="441"/>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42" w:name="_Toc170275735"/>
      <w:bookmarkStart w:id="443" w:name="_Toc214959551"/>
      <w:r>
        <w:t>6.</w:t>
      </w:r>
      <w:r w:rsidR="00DD1E86">
        <w:rPr>
          <w:rFonts w:eastAsiaTheme="minorEastAsia" w:hint="eastAsia"/>
          <w:lang w:eastAsia="zh-CN"/>
        </w:rPr>
        <w:t>3</w:t>
      </w:r>
      <w:r>
        <w:t>.6.3.4</w:t>
      </w:r>
      <w:r>
        <w:tab/>
        <w:t>Enumeration: AdcType</w:t>
      </w:r>
      <w:bookmarkEnd w:id="442"/>
      <w:bookmarkEnd w:id="443"/>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44" w:name="_Toc170275736"/>
      <w:bookmarkStart w:id="445" w:name="_Toc214959552"/>
      <w:bookmarkStart w:id="446"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44"/>
      <w:bookmarkEnd w:id="445"/>
    </w:p>
    <w:p w14:paraId="32A83D2D" w14:textId="3C741297" w:rsidR="00AC43F0" w:rsidRDefault="00AC43F0" w:rsidP="00AC43F0">
      <w:pPr>
        <w:pStyle w:val="51"/>
      </w:pPr>
      <w:bookmarkStart w:id="447" w:name="_Toc214959553"/>
      <w:bookmarkStart w:id="448" w:name="_Toc170275738"/>
      <w:bookmarkEnd w:id="446"/>
      <w:r>
        <w:t>6.3.6.3.</w:t>
      </w:r>
      <w:r>
        <w:rPr>
          <w:rFonts w:eastAsiaTheme="minorEastAsia" w:hint="eastAsia"/>
          <w:lang w:eastAsia="zh-CN"/>
        </w:rPr>
        <w:t>6</w:t>
      </w:r>
      <w:r>
        <w:tab/>
        <w:t>Enumeration: ImsSession</w:t>
      </w:r>
      <w:r w:rsidRPr="00232C33">
        <w:t>EventType</w:t>
      </w:r>
      <w:bookmarkEnd w:id="447"/>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49" w:name="_Toc214959554"/>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8"/>
      <w:bookmarkEnd w:id="449"/>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50" w:name="_Toc170275739"/>
      <w:bookmarkStart w:id="451" w:name="_Toc214959555"/>
      <w:r>
        <w:t>6.</w:t>
      </w:r>
      <w:r w:rsidR="0090582B">
        <w:rPr>
          <w:rFonts w:eastAsiaTheme="minorEastAsia" w:hint="eastAsia"/>
          <w:lang w:eastAsia="zh-CN"/>
        </w:rPr>
        <w:t>3</w:t>
      </w:r>
      <w:r>
        <w:t>.6.5</w:t>
      </w:r>
      <w:r>
        <w:tab/>
        <w:t>Binary data</w:t>
      </w:r>
      <w:bookmarkEnd w:id="450"/>
      <w:bookmarkEnd w:id="451"/>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52" w:name="_Toc170275740"/>
      <w:bookmarkStart w:id="453" w:name="_Toc214959556"/>
      <w:r>
        <w:lastRenderedPageBreak/>
        <w:t>6.</w:t>
      </w:r>
      <w:r w:rsidR="0090582B">
        <w:rPr>
          <w:rFonts w:eastAsiaTheme="minorEastAsia" w:hint="eastAsia"/>
          <w:lang w:eastAsia="zh-CN"/>
        </w:rPr>
        <w:t>3</w:t>
      </w:r>
      <w:r>
        <w:t>.7</w:t>
      </w:r>
      <w:r>
        <w:tab/>
        <w:t>Error Handling</w:t>
      </w:r>
      <w:bookmarkEnd w:id="452"/>
      <w:bookmarkEnd w:id="453"/>
    </w:p>
    <w:p w14:paraId="6EE04A1F" w14:textId="343C4ABB" w:rsidR="00194847" w:rsidRDefault="00194847" w:rsidP="00194847">
      <w:pPr>
        <w:pStyle w:val="41"/>
      </w:pPr>
      <w:bookmarkStart w:id="454" w:name="_Toc170275741"/>
      <w:bookmarkStart w:id="455" w:name="_Toc214959557"/>
      <w:r>
        <w:t>6.</w:t>
      </w:r>
      <w:r w:rsidR="0090582B">
        <w:rPr>
          <w:rFonts w:eastAsiaTheme="minorEastAsia" w:hint="eastAsia"/>
          <w:lang w:eastAsia="zh-CN"/>
        </w:rPr>
        <w:t>3</w:t>
      </w:r>
      <w:r>
        <w:t>.7.1</w:t>
      </w:r>
      <w:r>
        <w:tab/>
        <w:t>General</w:t>
      </w:r>
      <w:bookmarkEnd w:id="454"/>
      <w:bookmarkEnd w:id="455"/>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56" w:name="_Toc170275742"/>
      <w:bookmarkStart w:id="457" w:name="_Toc214959558"/>
      <w:r>
        <w:t>6.</w:t>
      </w:r>
      <w:r w:rsidR="0090582B">
        <w:rPr>
          <w:rFonts w:eastAsiaTheme="minorEastAsia" w:hint="eastAsia"/>
          <w:lang w:eastAsia="zh-CN"/>
        </w:rPr>
        <w:t>3</w:t>
      </w:r>
      <w:r>
        <w:t>.7.2</w:t>
      </w:r>
      <w:r>
        <w:tab/>
        <w:t>Protocol Errors</w:t>
      </w:r>
      <w:bookmarkEnd w:id="456"/>
      <w:bookmarkEnd w:id="457"/>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58" w:name="_Toc170275743"/>
      <w:bookmarkStart w:id="459" w:name="_Toc214959559"/>
      <w:r>
        <w:t>6.</w:t>
      </w:r>
      <w:r w:rsidR="0090582B">
        <w:rPr>
          <w:rFonts w:eastAsiaTheme="minorEastAsia" w:hint="eastAsia"/>
          <w:lang w:eastAsia="zh-CN"/>
        </w:rPr>
        <w:t>3</w:t>
      </w:r>
      <w:r>
        <w:t>.7.3</w:t>
      </w:r>
      <w:r>
        <w:tab/>
        <w:t>Application Errors</w:t>
      </w:r>
      <w:bookmarkEnd w:id="458"/>
      <w:bookmarkEnd w:id="459"/>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23C79847"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2F1CDD63"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60" w:name="_Toc170275744"/>
      <w:bookmarkStart w:id="461" w:name="_Toc214959560"/>
      <w:r>
        <w:t>6.</w:t>
      </w:r>
      <w:r w:rsidR="0090582B">
        <w:rPr>
          <w:rFonts w:eastAsiaTheme="minorEastAsia" w:hint="eastAsia"/>
          <w:lang w:eastAsia="zh-CN"/>
        </w:rPr>
        <w:t>3</w:t>
      </w:r>
      <w:r>
        <w:t>.8</w:t>
      </w:r>
      <w:r>
        <w:rPr>
          <w:lang w:eastAsia="zh-CN"/>
        </w:rPr>
        <w:tab/>
        <w:t>Feature negotiation</w:t>
      </w:r>
      <w:bookmarkEnd w:id="460"/>
      <w:bookmarkEnd w:id="461"/>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62" w:name="MCCQCTEMPBM_00000045"/>
            <w:r>
              <w:rPr>
                <w:rFonts w:hint="eastAsia"/>
                <w:lang w:eastAsia="zh-CN"/>
              </w:rPr>
              <w:t>1</w:t>
            </w:r>
          </w:p>
        </w:tc>
        <w:tc>
          <w:tcPr>
            <w:tcW w:w="2207" w:type="dxa"/>
          </w:tcPr>
          <w:p w14:paraId="490B2736" w14:textId="68A3653B" w:rsidR="00194847" w:rsidRDefault="0042472F" w:rsidP="003B0F26">
            <w:pPr>
              <w:pStyle w:val="TAL"/>
            </w:pPr>
            <w:bookmarkStart w:id="463" w:name="OLE_LINK20"/>
            <w:r>
              <w:t>PatchReport</w:t>
            </w:r>
            <w:bookmarkEnd w:id="463"/>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62"/>
    </w:tbl>
    <w:p w14:paraId="0265B443" w14:textId="77777777" w:rsidR="00194847" w:rsidRDefault="00194847" w:rsidP="00194847"/>
    <w:p w14:paraId="12C1172E" w14:textId="7DB40185" w:rsidR="00194847" w:rsidRDefault="00194847" w:rsidP="00194847">
      <w:pPr>
        <w:pStyle w:val="31"/>
      </w:pPr>
      <w:bookmarkStart w:id="464" w:name="_Toc170275745"/>
      <w:bookmarkStart w:id="465" w:name="_Toc214959561"/>
      <w:r>
        <w:t>6.</w:t>
      </w:r>
      <w:r w:rsidR="0090582B">
        <w:rPr>
          <w:rFonts w:eastAsiaTheme="minorEastAsia" w:hint="eastAsia"/>
          <w:lang w:eastAsia="zh-CN"/>
        </w:rPr>
        <w:t>3</w:t>
      </w:r>
      <w:r>
        <w:t>.9</w:t>
      </w:r>
      <w:r>
        <w:tab/>
        <w:t>Security</w:t>
      </w:r>
      <w:bookmarkEnd w:id="464"/>
      <w:bookmarkEnd w:id="465"/>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66" w:name="_Toc170275746"/>
      <w:bookmarkStart w:id="467" w:name="_Toc214959562"/>
      <w:r w:rsidRPr="005562D7">
        <w:t>6.</w:t>
      </w:r>
      <w:r w:rsidR="0090582B">
        <w:rPr>
          <w:rFonts w:eastAsiaTheme="minorEastAsia" w:hint="eastAsia"/>
          <w:lang w:eastAsia="zh-CN"/>
        </w:rPr>
        <w:t>3</w:t>
      </w:r>
      <w:r w:rsidRPr="005562D7">
        <w:t>.</w:t>
      </w:r>
      <w:r>
        <w:t>10</w:t>
      </w:r>
      <w:r w:rsidRPr="005562D7">
        <w:tab/>
        <w:t>HTTP redirection</w:t>
      </w:r>
      <w:bookmarkEnd w:id="466"/>
      <w:bookmarkEnd w:id="467"/>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68" w:name="_Toc214959563"/>
      <w:r w:rsidRPr="00241C78">
        <w:t>6.</w:t>
      </w:r>
      <w:r>
        <w:rPr>
          <w:rFonts w:eastAsiaTheme="minorEastAsia" w:hint="eastAsia"/>
          <w:lang w:eastAsia="zh-CN"/>
        </w:rPr>
        <w:t>4</w:t>
      </w:r>
      <w:r w:rsidRPr="00241C78">
        <w:tab/>
        <w:t>Nimsas_</w:t>
      </w:r>
      <w:r>
        <w:t>ImsEE</w:t>
      </w:r>
      <w:r w:rsidRPr="00241C78">
        <w:t xml:space="preserve"> Service API</w:t>
      </w:r>
      <w:bookmarkEnd w:id="468"/>
    </w:p>
    <w:p w14:paraId="26944747" w14:textId="239D0254" w:rsidR="002F77E3" w:rsidRPr="00241C78" w:rsidRDefault="002F77E3" w:rsidP="002F77E3">
      <w:pPr>
        <w:pStyle w:val="31"/>
      </w:pPr>
      <w:bookmarkStart w:id="469" w:name="_Toc214959564"/>
      <w:r w:rsidRPr="00241C78">
        <w:t>6.</w:t>
      </w:r>
      <w:r>
        <w:rPr>
          <w:rFonts w:eastAsiaTheme="minorEastAsia" w:hint="eastAsia"/>
          <w:lang w:eastAsia="zh-CN"/>
        </w:rPr>
        <w:t>4</w:t>
      </w:r>
      <w:r w:rsidRPr="00241C78">
        <w:t>.1</w:t>
      </w:r>
      <w:r w:rsidRPr="00241C78">
        <w:tab/>
        <w:t>API URI</w:t>
      </w:r>
      <w:bookmarkEnd w:id="469"/>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70" w:name="_Toc214959565"/>
      <w:r w:rsidRPr="00241C78">
        <w:t>6.</w:t>
      </w:r>
      <w:r>
        <w:rPr>
          <w:rFonts w:eastAsiaTheme="minorEastAsia" w:hint="eastAsia"/>
          <w:lang w:eastAsia="zh-CN"/>
        </w:rPr>
        <w:t>4</w:t>
      </w:r>
      <w:r w:rsidRPr="00241C78">
        <w:t>.2</w:t>
      </w:r>
      <w:r w:rsidRPr="00241C78">
        <w:tab/>
        <w:t>Usage of HTTP</w:t>
      </w:r>
      <w:bookmarkEnd w:id="470"/>
    </w:p>
    <w:p w14:paraId="5A8C2CB6" w14:textId="2597A55D" w:rsidR="002F77E3" w:rsidRPr="00241C78" w:rsidRDefault="002F77E3" w:rsidP="002F77E3">
      <w:pPr>
        <w:pStyle w:val="41"/>
      </w:pPr>
      <w:bookmarkStart w:id="471" w:name="_Toc214959566"/>
      <w:r w:rsidRPr="00241C78">
        <w:t>6.</w:t>
      </w:r>
      <w:r>
        <w:rPr>
          <w:rFonts w:eastAsiaTheme="minorEastAsia" w:hint="eastAsia"/>
          <w:lang w:eastAsia="zh-CN"/>
        </w:rPr>
        <w:t>4</w:t>
      </w:r>
      <w:r w:rsidRPr="00241C78">
        <w:t>.2.1</w:t>
      </w:r>
      <w:r w:rsidRPr="00241C78">
        <w:tab/>
        <w:t>General</w:t>
      </w:r>
      <w:bookmarkEnd w:id="471"/>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72" w:name="_Toc214959567"/>
      <w:r w:rsidRPr="00241C78">
        <w:t>6.</w:t>
      </w:r>
      <w:r>
        <w:rPr>
          <w:rFonts w:eastAsiaTheme="minorEastAsia" w:hint="eastAsia"/>
          <w:lang w:eastAsia="zh-CN"/>
        </w:rPr>
        <w:t>4</w:t>
      </w:r>
      <w:r w:rsidRPr="00241C78">
        <w:t>.2.2</w:t>
      </w:r>
      <w:r w:rsidRPr="00241C78">
        <w:tab/>
        <w:t>HTTP standard headers</w:t>
      </w:r>
      <w:bookmarkEnd w:id="472"/>
    </w:p>
    <w:p w14:paraId="3C8C9860" w14:textId="2ECBD678" w:rsidR="002F77E3" w:rsidRPr="00241C78" w:rsidRDefault="002F77E3" w:rsidP="002F77E3">
      <w:pPr>
        <w:pStyle w:val="51"/>
      </w:pPr>
      <w:bookmarkStart w:id="473" w:name="_Toc214959568"/>
      <w:r w:rsidRPr="00241C78">
        <w:t>6.</w:t>
      </w:r>
      <w:r>
        <w:rPr>
          <w:rFonts w:eastAsiaTheme="minorEastAsia" w:hint="eastAsia"/>
          <w:lang w:eastAsia="zh-CN"/>
        </w:rPr>
        <w:t>4</w:t>
      </w:r>
      <w:r w:rsidRPr="00241C78">
        <w:t>.2.2.1</w:t>
      </w:r>
      <w:r w:rsidRPr="00241C78">
        <w:rPr>
          <w:rFonts w:hint="eastAsia"/>
        </w:rPr>
        <w:tab/>
      </w:r>
      <w:r w:rsidRPr="00241C78">
        <w:t>General</w:t>
      </w:r>
      <w:bookmarkEnd w:id="473"/>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74" w:name="_Toc214959569"/>
      <w:r w:rsidRPr="00241C78">
        <w:lastRenderedPageBreak/>
        <w:t>6.</w:t>
      </w:r>
      <w:r>
        <w:rPr>
          <w:rFonts w:eastAsiaTheme="minorEastAsia" w:hint="eastAsia"/>
          <w:lang w:eastAsia="zh-CN"/>
        </w:rPr>
        <w:t>4</w:t>
      </w:r>
      <w:r w:rsidRPr="00241C78">
        <w:t>.2.2.2</w:t>
      </w:r>
      <w:r w:rsidRPr="00241C78">
        <w:tab/>
        <w:t>Content type</w:t>
      </w:r>
      <w:bookmarkEnd w:id="474"/>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75" w:name="_Toc214959570"/>
      <w:r w:rsidRPr="00241C78">
        <w:t>6.</w:t>
      </w:r>
      <w:r>
        <w:rPr>
          <w:rFonts w:eastAsiaTheme="minorEastAsia" w:hint="eastAsia"/>
          <w:lang w:eastAsia="zh-CN"/>
        </w:rPr>
        <w:t>4</w:t>
      </w:r>
      <w:r w:rsidRPr="00241C78">
        <w:t>.2.3</w:t>
      </w:r>
      <w:r w:rsidRPr="00241C78">
        <w:tab/>
        <w:t>HTTP custom headers</w:t>
      </w:r>
      <w:bookmarkEnd w:id="475"/>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76" w:name="_Toc214959571"/>
      <w:r>
        <w:t>6.</w:t>
      </w:r>
      <w:r>
        <w:rPr>
          <w:rFonts w:eastAsiaTheme="minorEastAsia" w:hint="eastAsia"/>
          <w:lang w:eastAsia="zh-CN"/>
        </w:rPr>
        <w:t>4</w:t>
      </w:r>
      <w:r>
        <w:t>.3</w:t>
      </w:r>
      <w:r>
        <w:tab/>
        <w:t>Resources</w:t>
      </w:r>
      <w:bookmarkEnd w:id="476"/>
    </w:p>
    <w:p w14:paraId="24D65CC6" w14:textId="237448F3" w:rsidR="002F77E3" w:rsidRDefault="002F77E3" w:rsidP="002F77E3">
      <w:pPr>
        <w:pStyle w:val="41"/>
      </w:pPr>
      <w:bookmarkStart w:id="477" w:name="_Toc214959572"/>
      <w:r>
        <w:t>6.</w:t>
      </w:r>
      <w:r>
        <w:rPr>
          <w:rFonts w:eastAsiaTheme="minorEastAsia" w:hint="eastAsia"/>
          <w:lang w:eastAsia="zh-CN"/>
        </w:rPr>
        <w:t>4</w:t>
      </w:r>
      <w:r>
        <w:t>.3.1</w:t>
      </w:r>
      <w:r>
        <w:tab/>
        <w:t>Overview</w:t>
      </w:r>
      <w:bookmarkEnd w:id="477"/>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35pt;height:94.2pt" o:ole="">
            <v:imagedata r:id="rId53" o:title=""/>
          </v:shape>
          <o:OLEObject Type="Embed" ProgID="Visio.Drawing.15" ShapeID="_x0000_i1047" DrawAspect="Content" ObjectID="_1825577231"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78"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78"/>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79" w:name="_Toc214959573"/>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479"/>
    </w:p>
    <w:p w14:paraId="409E18EC" w14:textId="7436B6FB" w:rsidR="002F77E3" w:rsidRDefault="002F77E3" w:rsidP="002F77E3">
      <w:pPr>
        <w:pStyle w:val="51"/>
      </w:pPr>
      <w:bookmarkStart w:id="480" w:name="_Toc214959574"/>
      <w:r>
        <w:t>6.</w:t>
      </w:r>
      <w:r>
        <w:rPr>
          <w:rFonts w:eastAsiaTheme="minorEastAsia" w:hint="eastAsia"/>
          <w:lang w:eastAsia="zh-CN"/>
        </w:rPr>
        <w:t>4</w:t>
      </w:r>
      <w:r>
        <w:t>.3.2.1</w:t>
      </w:r>
      <w:r>
        <w:tab/>
        <w:t>Description</w:t>
      </w:r>
      <w:bookmarkEnd w:id="480"/>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81" w:name="_Toc214959575"/>
      <w:r>
        <w:t>6.</w:t>
      </w:r>
      <w:r>
        <w:rPr>
          <w:rFonts w:eastAsiaTheme="minorEastAsia" w:hint="eastAsia"/>
          <w:lang w:eastAsia="zh-CN"/>
        </w:rPr>
        <w:t>4</w:t>
      </w:r>
      <w:r>
        <w:t>.3.2.2</w:t>
      </w:r>
      <w:r>
        <w:tab/>
        <w:t>Resource Definition</w:t>
      </w:r>
      <w:bookmarkEnd w:id="481"/>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82" w:name="_Toc214959576"/>
      <w:r>
        <w:t>6.</w:t>
      </w:r>
      <w:r>
        <w:rPr>
          <w:rFonts w:eastAsiaTheme="minorEastAsia" w:hint="eastAsia"/>
          <w:lang w:eastAsia="zh-CN"/>
        </w:rPr>
        <w:t>4</w:t>
      </w:r>
      <w:r>
        <w:t>.3.2.3</w:t>
      </w:r>
      <w:r>
        <w:tab/>
        <w:t>Resource Standard Methods</w:t>
      </w:r>
      <w:bookmarkEnd w:id="482"/>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83" w:name="_Toc214959577"/>
      <w:r>
        <w:t>6.</w:t>
      </w:r>
      <w:r>
        <w:rPr>
          <w:rFonts w:eastAsiaTheme="minorEastAsia" w:hint="eastAsia"/>
          <w:lang w:eastAsia="zh-CN"/>
        </w:rPr>
        <w:t>4</w:t>
      </w:r>
      <w:r>
        <w:t>.3.2.4</w:t>
      </w:r>
      <w:r>
        <w:tab/>
        <w:t>Resource Custom Operations</w:t>
      </w:r>
      <w:bookmarkEnd w:id="483"/>
    </w:p>
    <w:p w14:paraId="5B0BBB49" w14:textId="77777777" w:rsidR="002F77E3" w:rsidRDefault="002F77E3" w:rsidP="002F77E3">
      <w:r w:rsidRPr="00B910B8">
        <w:t>None.</w:t>
      </w:r>
    </w:p>
    <w:p w14:paraId="6C1CD65A" w14:textId="6A441026" w:rsidR="002F77E3" w:rsidRDefault="002F77E3" w:rsidP="002F77E3">
      <w:pPr>
        <w:pStyle w:val="41"/>
      </w:pPr>
      <w:bookmarkStart w:id="484" w:name="_Toc214959578"/>
      <w:r>
        <w:t>6.</w:t>
      </w:r>
      <w:r>
        <w:rPr>
          <w:rFonts w:eastAsiaTheme="minorEastAsia" w:hint="eastAsia"/>
          <w:lang w:eastAsia="zh-CN"/>
        </w:rPr>
        <w:t>4</w:t>
      </w:r>
      <w:r>
        <w:t>.3.3</w:t>
      </w:r>
      <w:r>
        <w:tab/>
        <w:t>Resource: Individual IMS Event Subscription</w:t>
      </w:r>
      <w:bookmarkEnd w:id="484"/>
    </w:p>
    <w:p w14:paraId="29583E0C" w14:textId="421CEADF" w:rsidR="002F77E3" w:rsidRDefault="002F77E3" w:rsidP="002F77E3">
      <w:pPr>
        <w:pStyle w:val="51"/>
      </w:pPr>
      <w:bookmarkStart w:id="485" w:name="_Toc214959579"/>
      <w:r>
        <w:t>6.</w:t>
      </w:r>
      <w:r>
        <w:rPr>
          <w:rFonts w:eastAsiaTheme="minorEastAsia" w:hint="eastAsia"/>
          <w:lang w:eastAsia="zh-CN"/>
        </w:rPr>
        <w:t>4</w:t>
      </w:r>
      <w:r>
        <w:t>.3.3.1</w:t>
      </w:r>
      <w:r>
        <w:tab/>
        <w:t>Description</w:t>
      </w:r>
      <w:bookmarkEnd w:id="485"/>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86" w:name="_Toc214959580"/>
      <w:r>
        <w:t>6.</w:t>
      </w:r>
      <w:r>
        <w:rPr>
          <w:rFonts w:eastAsiaTheme="minorEastAsia" w:hint="eastAsia"/>
          <w:lang w:eastAsia="zh-CN"/>
        </w:rPr>
        <w:t>4</w:t>
      </w:r>
      <w:r>
        <w:t>.3.3.2</w:t>
      </w:r>
      <w:r>
        <w:tab/>
        <w:t>Resource Definition</w:t>
      </w:r>
      <w:bookmarkEnd w:id="486"/>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87" w:name="_Toc214959581"/>
      <w:r>
        <w:t>6.</w:t>
      </w:r>
      <w:r>
        <w:rPr>
          <w:rFonts w:eastAsiaTheme="minorEastAsia" w:hint="eastAsia"/>
          <w:lang w:eastAsia="zh-CN"/>
        </w:rPr>
        <w:t>4</w:t>
      </w:r>
      <w:r>
        <w:t>.3.3.3</w:t>
      </w:r>
      <w:r>
        <w:tab/>
        <w:t>Resource Standard Methods</w:t>
      </w:r>
      <w:bookmarkEnd w:id="487"/>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652F1434" w:rsidR="002F77E3" w:rsidRPr="007407C6" w:rsidRDefault="007407C6" w:rsidP="003B0F26">
            <w:pPr>
              <w:pStyle w:val="TAL"/>
            </w:pPr>
            <w:r w:rsidRPr="001901CD">
              <w:t xml:space="preserve">A response body containing </w:t>
            </w:r>
            <w:r>
              <w:t>representation of the Individual IMS Event Subcription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88" w:name="_Toc214959582"/>
      <w:r>
        <w:t>6.</w:t>
      </w:r>
      <w:r>
        <w:rPr>
          <w:rFonts w:eastAsiaTheme="minorEastAsia" w:hint="eastAsia"/>
          <w:lang w:eastAsia="zh-CN"/>
        </w:rPr>
        <w:t>4</w:t>
      </w:r>
      <w:r>
        <w:t>.3.3.4</w:t>
      </w:r>
      <w:r>
        <w:tab/>
        <w:t>Resource Custom Operations</w:t>
      </w:r>
      <w:bookmarkEnd w:id="488"/>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89" w:name="_Toc214959583"/>
      <w:r>
        <w:lastRenderedPageBreak/>
        <w:t>6.</w:t>
      </w:r>
      <w:r>
        <w:rPr>
          <w:rFonts w:eastAsiaTheme="minorEastAsia" w:hint="eastAsia"/>
          <w:lang w:eastAsia="zh-CN"/>
        </w:rPr>
        <w:t>4</w:t>
      </w:r>
      <w:r>
        <w:t>.4</w:t>
      </w:r>
      <w:r>
        <w:tab/>
        <w:t>Custom Operations without associated resources</w:t>
      </w:r>
      <w:bookmarkEnd w:id="489"/>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90" w:name="_Toc214959584"/>
      <w:r>
        <w:t>6.</w:t>
      </w:r>
      <w:r>
        <w:rPr>
          <w:rFonts w:eastAsiaTheme="minorEastAsia" w:hint="eastAsia"/>
          <w:lang w:eastAsia="zh-CN"/>
        </w:rPr>
        <w:t>4</w:t>
      </w:r>
      <w:r>
        <w:t>.5</w:t>
      </w:r>
      <w:r>
        <w:tab/>
        <w:t>Notifications</w:t>
      </w:r>
      <w:bookmarkEnd w:id="490"/>
    </w:p>
    <w:p w14:paraId="292D505B" w14:textId="7FAED27A" w:rsidR="002F77E3" w:rsidRDefault="002F77E3" w:rsidP="002F77E3">
      <w:pPr>
        <w:pStyle w:val="41"/>
      </w:pPr>
      <w:bookmarkStart w:id="491" w:name="_Toc45134033"/>
      <w:bookmarkStart w:id="492" w:name="_Toc51762885"/>
      <w:bookmarkStart w:id="493" w:name="_Toc136562363"/>
      <w:bookmarkStart w:id="494" w:name="_Toc43563490"/>
      <w:bookmarkStart w:id="495" w:name="_Toc70550616"/>
      <w:bookmarkStart w:id="496" w:name="_Toc66231788"/>
      <w:bookmarkStart w:id="497" w:name="_Toc88667573"/>
      <w:bookmarkStart w:id="498" w:name="_Toc56640952"/>
      <w:bookmarkStart w:id="499" w:name="_Toc50031965"/>
      <w:bookmarkStart w:id="500" w:name="_Toc59017920"/>
      <w:bookmarkStart w:id="501" w:name="_Toc28012807"/>
      <w:bookmarkStart w:id="502" w:name="_Toc90655858"/>
      <w:bookmarkStart w:id="503" w:name="_Toc104538995"/>
      <w:bookmarkStart w:id="504" w:name="_Toc34266277"/>
      <w:bookmarkStart w:id="505" w:name="_Toc113031657"/>
      <w:bookmarkStart w:id="506" w:name="_Toc85552972"/>
      <w:bookmarkStart w:id="507" w:name="_Toc68168949"/>
      <w:bookmarkStart w:id="508" w:name="_Toc83233062"/>
      <w:bookmarkStart w:id="509" w:name="_Toc94064241"/>
      <w:bookmarkStart w:id="510" w:name="_Toc85557071"/>
      <w:bookmarkStart w:id="511" w:name="_Toc114133796"/>
      <w:bookmarkStart w:id="512" w:name="_Toc145705684"/>
      <w:bookmarkStart w:id="513" w:name="_Toc138754197"/>
      <w:bookmarkStart w:id="514" w:name="_Toc120702296"/>
      <w:bookmarkStart w:id="515" w:name="_Toc101244402"/>
      <w:bookmarkStart w:id="516" w:name="_Toc36102448"/>
      <w:bookmarkStart w:id="517" w:name="_Toc98233626"/>
      <w:bookmarkStart w:id="518" w:name="_Toc148522588"/>
      <w:bookmarkStart w:id="519" w:name="_Toc112951117"/>
      <w:bookmarkStart w:id="520" w:name="_Toc164920768"/>
      <w:bookmarkStart w:id="521" w:name="_Toc170120310"/>
      <w:bookmarkStart w:id="522" w:name="_Toc175858555"/>
      <w:bookmarkStart w:id="523" w:name="_Toc175859628"/>
      <w:bookmarkStart w:id="524" w:name="_Toc214959585"/>
      <w:r>
        <w:t>6.</w:t>
      </w:r>
      <w:r>
        <w:rPr>
          <w:rFonts w:eastAsiaTheme="minorEastAsia" w:hint="eastAsia"/>
          <w:lang w:eastAsia="zh-CN"/>
        </w:rPr>
        <w:t>4</w:t>
      </w:r>
      <w:r>
        <w:t>.5.1</w:t>
      </w:r>
      <w:r>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25" w:name="_Toc34266278"/>
      <w:bookmarkStart w:id="526" w:name="_Toc59017921"/>
      <w:bookmarkStart w:id="527" w:name="_Toc43563491"/>
      <w:bookmarkStart w:id="528" w:name="_Toc94064242"/>
      <w:bookmarkStart w:id="529" w:name="_Toc51762886"/>
      <w:bookmarkStart w:id="530" w:name="_Toc98233627"/>
      <w:bookmarkStart w:id="531" w:name="_Toc85552973"/>
      <w:bookmarkStart w:id="532" w:name="_Toc50031966"/>
      <w:bookmarkStart w:id="533" w:name="_Toc70550617"/>
      <w:bookmarkStart w:id="534" w:name="_Toc112951118"/>
      <w:bookmarkStart w:id="535" w:name="_Toc114133797"/>
      <w:bookmarkStart w:id="536" w:name="_Toc85557072"/>
      <w:bookmarkStart w:id="537" w:name="_Toc66231789"/>
      <w:bookmarkStart w:id="538" w:name="_Toc45134034"/>
      <w:bookmarkStart w:id="539" w:name="_Toc101244403"/>
      <w:bookmarkStart w:id="540" w:name="_Toc90655859"/>
      <w:bookmarkStart w:id="541" w:name="_Toc136562364"/>
      <w:bookmarkStart w:id="542" w:name="_Toc36102449"/>
      <w:bookmarkStart w:id="543" w:name="_Toc88667574"/>
      <w:bookmarkStart w:id="544" w:name="_Toc28012808"/>
      <w:bookmarkStart w:id="545" w:name="_Toc56640953"/>
      <w:bookmarkStart w:id="546" w:name="_Toc120702297"/>
      <w:bookmarkStart w:id="547" w:name="_Toc113031658"/>
      <w:bookmarkStart w:id="548" w:name="_Toc138754198"/>
      <w:bookmarkStart w:id="549" w:name="_Toc148522589"/>
      <w:bookmarkStart w:id="550" w:name="_Toc83233063"/>
      <w:bookmarkStart w:id="551" w:name="_Toc145705685"/>
      <w:bookmarkStart w:id="552" w:name="_Toc104538996"/>
      <w:bookmarkStart w:id="553" w:name="_Toc68168950"/>
      <w:bookmarkStart w:id="554" w:name="_Toc164920769"/>
      <w:bookmarkStart w:id="555" w:name="_Toc170120311"/>
      <w:bookmarkStart w:id="556" w:name="_Toc175858556"/>
      <w:bookmarkStart w:id="557" w:name="_Toc175859629"/>
    </w:p>
    <w:p w14:paraId="2CDE0C15" w14:textId="6759C544" w:rsidR="002F77E3" w:rsidRDefault="002F77E3" w:rsidP="002F77E3">
      <w:pPr>
        <w:pStyle w:val="41"/>
      </w:pPr>
      <w:bookmarkStart w:id="558" w:name="_Toc214959586"/>
      <w:r>
        <w:t>6.</w:t>
      </w:r>
      <w:r>
        <w:rPr>
          <w:rFonts w:eastAsiaTheme="minorEastAsia" w:hint="eastAsia"/>
          <w:lang w:eastAsia="zh-CN"/>
        </w:rPr>
        <w:t>4</w:t>
      </w:r>
      <w:r>
        <w:t>.5.2</w:t>
      </w:r>
      <w:r>
        <w:tab/>
        <w:t>Event Notification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D8246E6" w14:textId="353D7168" w:rsidR="002F77E3" w:rsidRDefault="002F77E3" w:rsidP="002F77E3">
      <w:pPr>
        <w:pStyle w:val="51"/>
      </w:pPr>
      <w:bookmarkStart w:id="559" w:name="_Toc50031967"/>
      <w:bookmarkStart w:id="560" w:name="_Toc68168951"/>
      <w:bookmarkStart w:id="561" w:name="_Toc113031659"/>
      <w:bookmarkStart w:id="562" w:name="_Toc34266279"/>
      <w:bookmarkStart w:id="563" w:name="_Toc56640954"/>
      <w:bookmarkStart w:id="564" w:name="_Toc112951119"/>
      <w:bookmarkStart w:id="565" w:name="_Toc59017922"/>
      <w:bookmarkStart w:id="566" w:name="_Toc90655860"/>
      <w:bookmarkStart w:id="567" w:name="_Toc120702298"/>
      <w:bookmarkStart w:id="568" w:name="_Toc136562365"/>
      <w:bookmarkStart w:id="569" w:name="_Toc104538997"/>
      <w:bookmarkStart w:id="570" w:name="_Toc85557073"/>
      <w:bookmarkStart w:id="571" w:name="_Toc85552974"/>
      <w:bookmarkStart w:id="572" w:name="_Toc45134035"/>
      <w:bookmarkStart w:id="573" w:name="_Toc94064243"/>
      <w:bookmarkStart w:id="574" w:name="_Toc43563492"/>
      <w:bookmarkStart w:id="575" w:name="_Toc101244404"/>
      <w:bookmarkStart w:id="576" w:name="_Toc98233628"/>
      <w:bookmarkStart w:id="577" w:name="_Toc114133798"/>
      <w:bookmarkStart w:id="578" w:name="_Toc28012809"/>
      <w:bookmarkStart w:id="579" w:name="_Toc36102450"/>
      <w:bookmarkStart w:id="580" w:name="_Toc88667575"/>
      <w:bookmarkStart w:id="581" w:name="_Toc66231790"/>
      <w:bookmarkStart w:id="582" w:name="_Toc51762887"/>
      <w:bookmarkStart w:id="583" w:name="_Toc83233064"/>
      <w:bookmarkStart w:id="584" w:name="_Toc138754199"/>
      <w:bookmarkStart w:id="585" w:name="_Toc145705686"/>
      <w:bookmarkStart w:id="586" w:name="_Toc148522590"/>
      <w:bookmarkStart w:id="587" w:name="_Toc70550618"/>
      <w:bookmarkStart w:id="588" w:name="_Toc164920770"/>
      <w:bookmarkStart w:id="589" w:name="_Toc170120312"/>
      <w:bookmarkStart w:id="590" w:name="_Toc175858557"/>
      <w:bookmarkStart w:id="591" w:name="_Toc175859630"/>
      <w:bookmarkStart w:id="592" w:name="_Toc214959587"/>
      <w:r>
        <w:t>6.</w:t>
      </w:r>
      <w:r>
        <w:rPr>
          <w:rFonts w:eastAsiaTheme="minorEastAsia" w:hint="eastAsia"/>
          <w:lang w:eastAsia="zh-CN"/>
        </w:rPr>
        <w:t>4</w:t>
      </w:r>
      <w:r>
        <w:t>.5.2.1</w:t>
      </w:r>
      <w:r>
        <w:tab/>
        <w:t>Description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9E6CFC3" w14:textId="77777777" w:rsidR="002F77E3" w:rsidRDefault="002F77E3" w:rsidP="002F77E3">
      <w:bookmarkStart w:id="593" w:name="_Toc104538998"/>
      <w:bookmarkStart w:id="594" w:name="_Toc34266280"/>
      <w:bookmarkStart w:id="595" w:name="_Toc43563493"/>
      <w:bookmarkStart w:id="596" w:name="_Toc56640955"/>
      <w:bookmarkStart w:id="597" w:name="_Toc28012810"/>
      <w:bookmarkStart w:id="598" w:name="_Toc94064244"/>
      <w:bookmarkStart w:id="599" w:name="_Toc98233629"/>
      <w:bookmarkStart w:id="600" w:name="_Toc45134036"/>
      <w:bookmarkStart w:id="601" w:name="_Toc51762888"/>
      <w:bookmarkStart w:id="602" w:name="_Toc36102451"/>
      <w:bookmarkStart w:id="603" w:name="_Toc68168952"/>
      <w:bookmarkStart w:id="604" w:name="_Toc113031660"/>
      <w:bookmarkStart w:id="605" w:name="_Toc90655861"/>
      <w:bookmarkStart w:id="606" w:name="_Toc70550619"/>
      <w:bookmarkStart w:id="607" w:name="_Toc101244405"/>
      <w:bookmarkStart w:id="608" w:name="_Toc59017923"/>
      <w:bookmarkStart w:id="609" w:name="_Toc85557074"/>
      <w:bookmarkStart w:id="610" w:name="_Toc83233065"/>
      <w:bookmarkStart w:id="611" w:name="_Toc50031968"/>
      <w:bookmarkStart w:id="612" w:name="_Toc85552975"/>
      <w:bookmarkStart w:id="613" w:name="_Toc88667576"/>
      <w:bookmarkStart w:id="614" w:name="_Toc112951120"/>
      <w:bookmarkStart w:id="615" w:name="_Toc114133799"/>
      <w:bookmarkStart w:id="616"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17" w:name="_Toc120702299"/>
      <w:bookmarkStart w:id="618" w:name="_Toc138754200"/>
      <w:bookmarkStart w:id="619" w:name="_Toc148522591"/>
      <w:bookmarkStart w:id="620" w:name="_Toc145705687"/>
      <w:bookmarkStart w:id="621" w:name="_Toc136562366"/>
      <w:bookmarkStart w:id="622" w:name="_Toc164920771"/>
      <w:bookmarkStart w:id="623" w:name="_Toc170120313"/>
      <w:bookmarkStart w:id="624" w:name="_Toc175858558"/>
      <w:bookmarkStart w:id="625" w:name="_Toc175859631"/>
      <w:bookmarkStart w:id="626" w:name="_Toc214959588"/>
      <w:r>
        <w:t>6.</w:t>
      </w:r>
      <w:r>
        <w:rPr>
          <w:rFonts w:eastAsiaTheme="minorEastAsia" w:hint="eastAsia"/>
          <w:lang w:eastAsia="zh-CN"/>
        </w:rPr>
        <w:t>4</w:t>
      </w:r>
      <w:r>
        <w:t>.5.2.2</w:t>
      </w:r>
      <w:r>
        <w:tab/>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Pr>
          <w:rFonts w:hint="eastAsia"/>
          <w:lang w:eastAsia="zh-CN"/>
        </w:rPr>
        <w:t>Target</w:t>
      </w:r>
      <w:r>
        <w:t xml:space="preserve"> </w:t>
      </w:r>
      <w:r>
        <w:rPr>
          <w:rFonts w:hint="eastAsia"/>
          <w:lang w:eastAsia="zh-CN"/>
        </w:rPr>
        <w:t>URI</w:t>
      </w:r>
      <w:bookmarkEnd w:id="626"/>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27" w:name="_Toc170275721"/>
      <w:bookmarkStart w:id="628" w:name="_Toc214959589"/>
      <w:r w:rsidRPr="00B910B8">
        <w:t>6.</w:t>
      </w:r>
      <w:r>
        <w:rPr>
          <w:rFonts w:eastAsiaTheme="minorEastAsia" w:hint="eastAsia"/>
          <w:lang w:eastAsia="zh-CN"/>
        </w:rPr>
        <w:t>4</w:t>
      </w:r>
      <w:r w:rsidRPr="00B910B8">
        <w:t>.5.2.3</w:t>
      </w:r>
      <w:r w:rsidRPr="00B910B8">
        <w:tab/>
        <w:t>Standard Methods</w:t>
      </w:r>
      <w:bookmarkEnd w:id="627"/>
      <w:bookmarkEnd w:id="628"/>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29" w:name="_Toc214959590"/>
      <w:r>
        <w:t>6.</w:t>
      </w:r>
      <w:r>
        <w:rPr>
          <w:rFonts w:eastAsiaTheme="minorEastAsia" w:hint="eastAsia"/>
          <w:lang w:eastAsia="zh-CN"/>
        </w:rPr>
        <w:t>4</w:t>
      </w:r>
      <w:r>
        <w:t>.6</w:t>
      </w:r>
      <w:r>
        <w:tab/>
        <w:t>Data Model</w:t>
      </w:r>
      <w:bookmarkEnd w:id="629"/>
    </w:p>
    <w:p w14:paraId="40D98B06" w14:textId="0281484C" w:rsidR="002F77E3" w:rsidRDefault="002F77E3" w:rsidP="002F77E3">
      <w:pPr>
        <w:pStyle w:val="41"/>
      </w:pPr>
      <w:bookmarkStart w:id="630" w:name="_Toc214959591"/>
      <w:r>
        <w:t>6.</w:t>
      </w:r>
      <w:r>
        <w:rPr>
          <w:rFonts w:eastAsiaTheme="minorEastAsia" w:hint="eastAsia"/>
          <w:lang w:eastAsia="zh-CN"/>
        </w:rPr>
        <w:t>4</w:t>
      </w:r>
      <w:r>
        <w:t>.6.1</w:t>
      </w:r>
      <w:r>
        <w:tab/>
        <w:t>General</w:t>
      </w:r>
      <w:bookmarkEnd w:id="630"/>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31" w:name="_Toc214959592"/>
      <w:r>
        <w:rPr>
          <w:lang w:val="en-US"/>
        </w:rPr>
        <w:t>6.</w:t>
      </w:r>
      <w:r>
        <w:rPr>
          <w:rFonts w:eastAsiaTheme="minorEastAsia" w:hint="eastAsia"/>
          <w:lang w:val="en-US" w:eastAsia="zh-CN"/>
        </w:rPr>
        <w:t>4</w:t>
      </w:r>
      <w:r>
        <w:rPr>
          <w:lang w:val="en-US"/>
        </w:rPr>
        <w:t>.6.2</w:t>
      </w:r>
      <w:r>
        <w:rPr>
          <w:lang w:val="en-US"/>
        </w:rPr>
        <w:tab/>
        <w:t>Structured data types</w:t>
      </w:r>
      <w:bookmarkEnd w:id="631"/>
    </w:p>
    <w:p w14:paraId="4C9B9801" w14:textId="6D0A1CEC" w:rsidR="002F77E3" w:rsidRDefault="002F77E3" w:rsidP="002F77E3">
      <w:pPr>
        <w:pStyle w:val="51"/>
      </w:pPr>
      <w:bookmarkStart w:id="632" w:name="_Toc214959593"/>
      <w:r>
        <w:t>6.</w:t>
      </w:r>
      <w:r>
        <w:rPr>
          <w:rFonts w:eastAsiaTheme="minorEastAsia" w:hint="eastAsia"/>
          <w:lang w:eastAsia="zh-CN"/>
        </w:rPr>
        <w:t>4</w:t>
      </w:r>
      <w:r>
        <w:t>.6.2.1</w:t>
      </w:r>
      <w:r>
        <w:tab/>
        <w:t>Introduction</w:t>
      </w:r>
      <w:bookmarkEnd w:id="632"/>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33" w:name="_Toc214959594"/>
      <w:r>
        <w:lastRenderedPageBreak/>
        <w:t>6.</w:t>
      </w:r>
      <w:r>
        <w:rPr>
          <w:rFonts w:eastAsiaTheme="minorEastAsia" w:hint="eastAsia"/>
          <w:lang w:eastAsia="zh-CN"/>
        </w:rPr>
        <w:t>4</w:t>
      </w:r>
      <w:r>
        <w:t>.6.2.2</w:t>
      </w:r>
      <w:r>
        <w:tab/>
        <w:t>Type: ImsEventsSubscription</w:t>
      </w:r>
      <w:bookmarkEnd w:id="633"/>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A map (list of key-value pairs where referenceId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34" w:name="_Toc214959595"/>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34"/>
    </w:p>
    <w:p w14:paraId="16A82B62" w14:textId="26660F2A" w:rsidR="002F77E3" w:rsidRPr="00B910B8" w:rsidRDefault="002F77E3" w:rsidP="002F77E3">
      <w:pPr>
        <w:pStyle w:val="51"/>
      </w:pPr>
      <w:bookmarkStart w:id="635" w:name="_Toc214959596"/>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35"/>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36" w:name="_Toc214959597"/>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36"/>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4C86852F" w:rsidR="00722974" w:rsidRDefault="00722974" w:rsidP="00722974">
            <w:pPr>
              <w:pStyle w:val="TAL"/>
            </w:pPr>
            <w:r>
              <w:t>imsEventReportInfo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37" w:name="_Toc214959598"/>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37"/>
    </w:p>
    <w:p w14:paraId="5EAD0132" w14:textId="3D625592" w:rsidR="00722974" w:rsidRDefault="00722974" w:rsidP="00722974">
      <w:pPr>
        <w:pStyle w:val="51"/>
      </w:pPr>
      <w:bookmarkStart w:id="638" w:name="_Toc214959599"/>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38"/>
    </w:p>
    <w:p w14:paraId="10371BCA" w14:textId="64818AB1" w:rsidR="00D3246B" w:rsidRPr="00837C4B" w:rsidRDefault="00D3246B" w:rsidP="00D3246B">
      <w:pPr>
        <w:pStyle w:val="51"/>
      </w:pPr>
      <w:bookmarkStart w:id="639" w:name="_Toc11338787"/>
      <w:bookmarkStart w:id="640" w:name="_Toc27585491"/>
      <w:bookmarkStart w:id="641" w:name="_Toc36457497"/>
      <w:bookmarkStart w:id="642" w:name="_Toc45028414"/>
      <w:bookmarkStart w:id="643" w:name="_Toc45029249"/>
      <w:bookmarkStart w:id="644" w:name="_Toc67682013"/>
      <w:bookmarkStart w:id="645" w:name="_Toc186737153"/>
      <w:bookmarkStart w:id="646" w:name="_Toc214959600"/>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39"/>
      <w:bookmarkEnd w:id="640"/>
      <w:bookmarkEnd w:id="641"/>
      <w:bookmarkEnd w:id="642"/>
      <w:bookmarkEnd w:id="643"/>
      <w:bookmarkEnd w:id="644"/>
      <w:bookmarkEnd w:id="645"/>
      <w:bookmarkEnd w:id="646"/>
    </w:p>
    <w:p w14:paraId="74662D22" w14:textId="318B1D76" w:rsidR="00466BD4" w:rsidRPr="00BF352C" w:rsidRDefault="00466BD4" w:rsidP="00466BD4">
      <w:pPr>
        <w:pStyle w:val="51"/>
        <w:rPr>
          <w:rFonts w:cs="Arial"/>
        </w:rPr>
      </w:pPr>
      <w:bookmarkStart w:id="647" w:name="_Toc214959601"/>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47"/>
    </w:p>
    <w:p w14:paraId="75C81979" w14:textId="6B4A2B28" w:rsidR="00466BD4" w:rsidRPr="00CD766E" w:rsidRDefault="00466BD4" w:rsidP="00466BD4">
      <w:pPr>
        <w:pStyle w:val="51"/>
      </w:pPr>
      <w:bookmarkStart w:id="648" w:name="_Toc214959602"/>
      <w:r w:rsidRPr="00CD766E">
        <w:t>6.4.6.</w:t>
      </w:r>
      <w:r>
        <w:t>2</w:t>
      </w:r>
      <w:r w:rsidRPr="00CD766E">
        <w:t>.</w:t>
      </w:r>
      <w:r>
        <w:rPr>
          <w:rFonts w:eastAsiaTheme="minorEastAsia" w:hint="eastAsia"/>
          <w:lang w:eastAsia="zh-CN"/>
        </w:rPr>
        <w:t>10</w:t>
      </w:r>
      <w:r w:rsidRPr="00CD766E">
        <w:tab/>
        <w:t>Type: ImsEventsSubscription</w:t>
      </w:r>
      <w:r>
        <w:t>Created</w:t>
      </w:r>
      <w:bookmarkEnd w:id="648"/>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49"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49"/>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50" w:name="_Toc214959603"/>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50"/>
    </w:p>
    <w:p w14:paraId="17AFA32D" w14:textId="082FCE29" w:rsidR="002F77E3" w:rsidRDefault="002F77E3" w:rsidP="002F77E3">
      <w:pPr>
        <w:pStyle w:val="41"/>
        <w:rPr>
          <w:lang w:val="en-US"/>
        </w:rPr>
      </w:pPr>
      <w:bookmarkStart w:id="651" w:name="_Toc214959604"/>
      <w:r>
        <w:rPr>
          <w:lang w:val="en-US"/>
        </w:rPr>
        <w:t>6.</w:t>
      </w:r>
      <w:r>
        <w:rPr>
          <w:rFonts w:eastAsiaTheme="minorEastAsia" w:hint="eastAsia"/>
          <w:lang w:val="en-US" w:eastAsia="zh-CN"/>
        </w:rPr>
        <w:t>4</w:t>
      </w:r>
      <w:r>
        <w:rPr>
          <w:lang w:val="en-US"/>
        </w:rPr>
        <w:t>.6.3</w:t>
      </w:r>
      <w:r>
        <w:rPr>
          <w:lang w:val="en-US"/>
        </w:rPr>
        <w:tab/>
        <w:t>Simple data types and enumerations</w:t>
      </w:r>
      <w:bookmarkEnd w:id="651"/>
    </w:p>
    <w:p w14:paraId="4813B51D" w14:textId="1D28737F" w:rsidR="002F77E3" w:rsidRDefault="002F77E3" w:rsidP="002F77E3">
      <w:pPr>
        <w:pStyle w:val="51"/>
      </w:pPr>
      <w:bookmarkStart w:id="652" w:name="_Toc214959605"/>
      <w:r>
        <w:t>6.</w:t>
      </w:r>
      <w:r>
        <w:rPr>
          <w:rFonts w:eastAsiaTheme="minorEastAsia" w:hint="eastAsia"/>
          <w:lang w:eastAsia="zh-CN"/>
        </w:rPr>
        <w:t>4</w:t>
      </w:r>
      <w:r>
        <w:t>.6.3.1</w:t>
      </w:r>
      <w:r>
        <w:tab/>
        <w:t>Introduction</w:t>
      </w:r>
      <w:bookmarkEnd w:id="652"/>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53" w:name="_Toc214959606"/>
      <w:r>
        <w:t>6.</w:t>
      </w:r>
      <w:r>
        <w:rPr>
          <w:rFonts w:eastAsiaTheme="minorEastAsia" w:hint="eastAsia"/>
          <w:lang w:eastAsia="zh-CN"/>
        </w:rPr>
        <w:t>4</w:t>
      </w:r>
      <w:r>
        <w:t>.6.3.2</w:t>
      </w:r>
      <w:r>
        <w:tab/>
        <w:t>Simple data types</w:t>
      </w:r>
      <w:bookmarkEnd w:id="653"/>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54" w:name="MCCQCTEMPBM_00000032"/>
            <w:bookmarkStart w:id="655"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54"/>
      <w:bookmarkEnd w:id="655"/>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56" w:name="_Toc214959607"/>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56"/>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57" w:name="_Toc214959608"/>
      <w:r>
        <w:lastRenderedPageBreak/>
        <w:t>6.</w:t>
      </w:r>
      <w:r>
        <w:rPr>
          <w:rFonts w:eastAsiaTheme="minorEastAsia" w:hint="eastAsia"/>
          <w:lang w:eastAsia="zh-CN"/>
        </w:rPr>
        <w:t>4</w:t>
      </w:r>
      <w:r>
        <w:t>.6.5</w:t>
      </w:r>
      <w:r>
        <w:tab/>
        <w:t>Binary data</w:t>
      </w:r>
      <w:bookmarkEnd w:id="657"/>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58" w:name="_Toc214959609"/>
      <w:r>
        <w:t>6.</w:t>
      </w:r>
      <w:r>
        <w:rPr>
          <w:rFonts w:eastAsiaTheme="minorEastAsia" w:hint="eastAsia"/>
          <w:lang w:eastAsia="zh-CN"/>
        </w:rPr>
        <w:t>4</w:t>
      </w:r>
      <w:r>
        <w:t>.7</w:t>
      </w:r>
      <w:r>
        <w:tab/>
        <w:t>Error Handling</w:t>
      </w:r>
      <w:bookmarkEnd w:id="658"/>
    </w:p>
    <w:p w14:paraId="781CBCCE" w14:textId="313C9DA1" w:rsidR="002F77E3" w:rsidRDefault="002F77E3" w:rsidP="002F77E3">
      <w:pPr>
        <w:pStyle w:val="41"/>
      </w:pPr>
      <w:bookmarkStart w:id="659" w:name="_Toc214959610"/>
      <w:r>
        <w:t>6.</w:t>
      </w:r>
      <w:r>
        <w:rPr>
          <w:rFonts w:eastAsiaTheme="minorEastAsia" w:hint="eastAsia"/>
          <w:lang w:eastAsia="zh-CN"/>
        </w:rPr>
        <w:t>4</w:t>
      </w:r>
      <w:r>
        <w:t>.7.1</w:t>
      </w:r>
      <w:r>
        <w:tab/>
        <w:t>General</w:t>
      </w:r>
      <w:bookmarkEnd w:id="659"/>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60" w:name="_Toc214959611"/>
      <w:r>
        <w:t>6.</w:t>
      </w:r>
      <w:r>
        <w:rPr>
          <w:rFonts w:eastAsiaTheme="minorEastAsia" w:hint="eastAsia"/>
          <w:lang w:eastAsia="zh-CN"/>
        </w:rPr>
        <w:t>4</w:t>
      </w:r>
      <w:r>
        <w:t>.7.2</w:t>
      </w:r>
      <w:r>
        <w:tab/>
        <w:t>Protocol Errors</w:t>
      </w:r>
      <w:bookmarkEnd w:id="660"/>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61" w:name="_Toc214959612"/>
      <w:r>
        <w:t>6.</w:t>
      </w:r>
      <w:r>
        <w:rPr>
          <w:rFonts w:eastAsiaTheme="minorEastAsia" w:hint="eastAsia"/>
          <w:lang w:eastAsia="zh-CN"/>
        </w:rPr>
        <w:t>4</w:t>
      </w:r>
      <w:r>
        <w:t>.7.3</w:t>
      </w:r>
      <w:r>
        <w:tab/>
        <w:t>Application Errors</w:t>
      </w:r>
      <w:bookmarkEnd w:id="661"/>
    </w:p>
    <w:p w14:paraId="1930F733" w14:textId="5607D505"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62" w:name="_Toc214959613"/>
      <w:r>
        <w:t>6.</w:t>
      </w:r>
      <w:r>
        <w:rPr>
          <w:rFonts w:eastAsiaTheme="minorEastAsia" w:hint="eastAsia"/>
          <w:lang w:eastAsia="zh-CN"/>
        </w:rPr>
        <w:t>4</w:t>
      </w:r>
      <w:r>
        <w:t>.8</w:t>
      </w:r>
      <w:r>
        <w:rPr>
          <w:lang w:eastAsia="zh-CN"/>
        </w:rPr>
        <w:tab/>
        <w:t>Feature negotiation</w:t>
      </w:r>
      <w:bookmarkEnd w:id="662"/>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63" w:name="MCCQCTEMPBM_00000033"/>
            <w:bookmarkStart w:id="664"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63"/>
      <w:bookmarkEnd w:id="664"/>
    </w:tbl>
    <w:p w14:paraId="53EDCBA5" w14:textId="77777777" w:rsidR="002F77E3" w:rsidRDefault="002F77E3" w:rsidP="002F77E3"/>
    <w:p w14:paraId="64AA50C1" w14:textId="1C738122" w:rsidR="002F77E3" w:rsidRDefault="002F77E3" w:rsidP="002F77E3">
      <w:pPr>
        <w:pStyle w:val="31"/>
      </w:pPr>
      <w:bookmarkStart w:id="665" w:name="_Toc214959614"/>
      <w:r>
        <w:t>6.</w:t>
      </w:r>
      <w:r>
        <w:rPr>
          <w:rFonts w:eastAsiaTheme="minorEastAsia" w:hint="eastAsia"/>
          <w:lang w:eastAsia="zh-CN"/>
        </w:rPr>
        <w:t>4</w:t>
      </w:r>
      <w:r>
        <w:t>.9</w:t>
      </w:r>
      <w:r>
        <w:tab/>
        <w:t>Security</w:t>
      </w:r>
      <w:bookmarkEnd w:id="665"/>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66" w:name="_Toc214959615"/>
      <w:r w:rsidRPr="005562D7">
        <w:t>6.</w:t>
      </w:r>
      <w:r>
        <w:rPr>
          <w:rFonts w:eastAsiaTheme="minorEastAsia" w:hint="eastAsia"/>
          <w:lang w:eastAsia="zh-CN"/>
        </w:rPr>
        <w:t>4</w:t>
      </w:r>
      <w:r w:rsidRPr="005562D7">
        <w:t>.</w:t>
      </w:r>
      <w:r>
        <w:t>10</w:t>
      </w:r>
      <w:r w:rsidRPr="005562D7">
        <w:tab/>
        <w:t>HTTP redirection</w:t>
      </w:r>
      <w:bookmarkEnd w:id="666"/>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67" w:name="_Toc214959616"/>
      <w:bookmarkStart w:id="668"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67"/>
    </w:p>
    <w:p w14:paraId="3D2D69C6" w14:textId="39764166" w:rsidR="001B6BE2" w:rsidRDefault="001B6BE2" w:rsidP="001B6BE2">
      <w:pPr>
        <w:pStyle w:val="31"/>
        <w:rPr>
          <w:rFonts w:eastAsia="宋体"/>
        </w:rPr>
      </w:pPr>
      <w:bookmarkStart w:id="669" w:name="_Toc214959617"/>
      <w:r>
        <w:rPr>
          <w:rFonts w:eastAsia="宋体"/>
        </w:rPr>
        <w:t>6.</w:t>
      </w:r>
      <w:r>
        <w:rPr>
          <w:rFonts w:eastAsia="宋体" w:hint="eastAsia"/>
          <w:lang w:eastAsia="zh-CN"/>
        </w:rPr>
        <w:t>5</w:t>
      </w:r>
      <w:r>
        <w:rPr>
          <w:rFonts w:eastAsia="宋体"/>
        </w:rPr>
        <w:t>.1</w:t>
      </w:r>
      <w:r>
        <w:rPr>
          <w:rFonts w:eastAsia="宋体"/>
        </w:rPr>
        <w:tab/>
        <w:t>API URI</w:t>
      </w:r>
      <w:bookmarkEnd w:id="669"/>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70" w:name="_Toc214959618"/>
      <w:r>
        <w:rPr>
          <w:rFonts w:eastAsia="宋体"/>
        </w:rPr>
        <w:t>6.</w:t>
      </w:r>
      <w:r>
        <w:rPr>
          <w:rFonts w:eastAsia="宋体" w:hint="eastAsia"/>
          <w:lang w:eastAsia="zh-CN"/>
        </w:rPr>
        <w:t>5</w:t>
      </w:r>
      <w:r>
        <w:rPr>
          <w:rFonts w:eastAsia="宋体"/>
        </w:rPr>
        <w:t>.2</w:t>
      </w:r>
      <w:r>
        <w:rPr>
          <w:rFonts w:eastAsia="宋体"/>
        </w:rPr>
        <w:tab/>
        <w:t>Usage of HTTP</w:t>
      </w:r>
      <w:bookmarkEnd w:id="670"/>
    </w:p>
    <w:p w14:paraId="539A1927" w14:textId="3B6CBA93" w:rsidR="001B6BE2" w:rsidRDefault="001B6BE2" w:rsidP="001B6BE2">
      <w:pPr>
        <w:pStyle w:val="41"/>
        <w:rPr>
          <w:rFonts w:eastAsia="宋体"/>
        </w:rPr>
      </w:pPr>
      <w:bookmarkStart w:id="671" w:name="_Toc214959619"/>
      <w:r>
        <w:rPr>
          <w:rFonts w:eastAsia="宋体"/>
        </w:rPr>
        <w:t>6.</w:t>
      </w:r>
      <w:r>
        <w:rPr>
          <w:rFonts w:eastAsia="宋体" w:hint="eastAsia"/>
          <w:lang w:eastAsia="zh-CN"/>
        </w:rPr>
        <w:t>5</w:t>
      </w:r>
      <w:r>
        <w:rPr>
          <w:rFonts w:eastAsia="宋体"/>
        </w:rPr>
        <w:t>.2.1</w:t>
      </w:r>
      <w:r>
        <w:rPr>
          <w:rFonts w:eastAsia="宋体"/>
        </w:rPr>
        <w:tab/>
        <w:t>General</w:t>
      </w:r>
      <w:bookmarkEnd w:id="671"/>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72" w:name="_Toc214959620"/>
      <w:r>
        <w:rPr>
          <w:rFonts w:eastAsia="宋体"/>
        </w:rPr>
        <w:t>6.</w:t>
      </w:r>
      <w:r>
        <w:rPr>
          <w:rFonts w:eastAsia="宋体" w:hint="eastAsia"/>
          <w:lang w:eastAsia="zh-CN"/>
        </w:rPr>
        <w:t>5</w:t>
      </w:r>
      <w:r>
        <w:rPr>
          <w:rFonts w:eastAsia="宋体"/>
        </w:rPr>
        <w:t>.2.2</w:t>
      </w:r>
      <w:r>
        <w:rPr>
          <w:rFonts w:eastAsia="宋体"/>
        </w:rPr>
        <w:tab/>
        <w:t>HTTP standard headers</w:t>
      </w:r>
      <w:bookmarkEnd w:id="672"/>
    </w:p>
    <w:p w14:paraId="0FE74491" w14:textId="4FC2142A" w:rsidR="001B6BE2" w:rsidRDefault="001B6BE2" w:rsidP="001B6BE2">
      <w:pPr>
        <w:pStyle w:val="51"/>
        <w:rPr>
          <w:rFonts w:eastAsia="宋体"/>
        </w:rPr>
      </w:pPr>
      <w:bookmarkStart w:id="673" w:name="_Toc214959621"/>
      <w:r>
        <w:rPr>
          <w:rFonts w:eastAsia="宋体"/>
        </w:rPr>
        <w:t>6.</w:t>
      </w:r>
      <w:r>
        <w:rPr>
          <w:rFonts w:eastAsia="宋体" w:hint="eastAsia"/>
          <w:lang w:eastAsia="zh-CN"/>
        </w:rPr>
        <w:t>5</w:t>
      </w:r>
      <w:r>
        <w:rPr>
          <w:rFonts w:eastAsia="宋体"/>
        </w:rPr>
        <w:t>.2.2.1</w:t>
      </w:r>
      <w:r>
        <w:rPr>
          <w:rFonts w:eastAsia="宋体"/>
        </w:rPr>
        <w:tab/>
        <w:t>General</w:t>
      </w:r>
      <w:bookmarkEnd w:id="673"/>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74" w:name="_Toc214959622"/>
      <w:r>
        <w:rPr>
          <w:rFonts w:eastAsia="宋体"/>
        </w:rPr>
        <w:lastRenderedPageBreak/>
        <w:t>6.</w:t>
      </w:r>
      <w:r>
        <w:rPr>
          <w:rFonts w:eastAsia="宋体" w:hint="eastAsia"/>
          <w:lang w:eastAsia="zh-CN"/>
        </w:rPr>
        <w:t>5</w:t>
      </w:r>
      <w:r>
        <w:rPr>
          <w:rFonts w:eastAsia="宋体"/>
        </w:rPr>
        <w:t>.2.2.2</w:t>
      </w:r>
      <w:r>
        <w:rPr>
          <w:rFonts w:eastAsia="宋体"/>
        </w:rPr>
        <w:tab/>
        <w:t>Content type</w:t>
      </w:r>
      <w:bookmarkEnd w:id="674"/>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75" w:name="_Toc214959623"/>
      <w:r>
        <w:rPr>
          <w:rFonts w:eastAsia="宋体"/>
        </w:rPr>
        <w:t>6.</w:t>
      </w:r>
      <w:r>
        <w:rPr>
          <w:rFonts w:eastAsia="宋体" w:hint="eastAsia"/>
          <w:lang w:eastAsia="zh-CN"/>
        </w:rPr>
        <w:t>5</w:t>
      </w:r>
      <w:r>
        <w:rPr>
          <w:rFonts w:eastAsia="宋体"/>
        </w:rPr>
        <w:t>.2.3</w:t>
      </w:r>
      <w:r>
        <w:rPr>
          <w:rFonts w:eastAsia="宋体"/>
        </w:rPr>
        <w:tab/>
        <w:t>HTTP custom headers</w:t>
      </w:r>
      <w:bookmarkEnd w:id="675"/>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76" w:name="_Toc214959624"/>
      <w:r>
        <w:rPr>
          <w:rFonts w:eastAsia="宋体"/>
        </w:rPr>
        <w:t>6.</w:t>
      </w:r>
      <w:r>
        <w:rPr>
          <w:rFonts w:eastAsia="宋体" w:hint="eastAsia"/>
          <w:lang w:eastAsia="zh-CN"/>
        </w:rPr>
        <w:t>5</w:t>
      </w:r>
      <w:r>
        <w:rPr>
          <w:rFonts w:eastAsia="宋体"/>
        </w:rPr>
        <w:t>.3</w:t>
      </w:r>
      <w:r>
        <w:rPr>
          <w:rFonts w:eastAsia="宋体"/>
        </w:rPr>
        <w:tab/>
        <w:t>Resources</w:t>
      </w:r>
      <w:bookmarkEnd w:id="676"/>
    </w:p>
    <w:p w14:paraId="1961E262" w14:textId="633F09C6" w:rsidR="001B6BE2" w:rsidRDefault="001B6BE2" w:rsidP="001B6BE2">
      <w:pPr>
        <w:pStyle w:val="41"/>
        <w:rPr>
          <w:rFonts w:eastAsia="宋体"/>
        </w:rPr>
      </w:pPr>
      <w:bookmarkStart w:id="677" w:name="_Toc214959625"/>
      <w:r>
        <w:rPr>
          <w:rFonts w:eastAsia="宋体"/>
        </w:rPr>
        <w:t>6.</w:t>
      </w:r>
      <w:r>
        <w:rPr>
          <w:rFonts w:eastAsia="宋体" w:hint="eastAsia"/>
          <w:lang w:eastAsia="zh-CN"/>
        </w:rPr>
        <w:t>5</w:t>
      </w:r>
      <w:r>
        <w:rPr>
          <w:rFonts w:eastAsia="宋体"/>
        </w:rPr>
        <w:t>.3.1</w:t>
      </w:r>
      <w:r>
        <w:rPr>
          <w:rFonts w:eastAsia="宋体"/>
        </w:rPr>
        <w:tab/>
        <w:t>Overview</w:t>
      </w:r>
      <w:bookmarkEnd w:id="677"/>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6.5pt;height:105.4pt" o:ole="">
            <v:imagedata r:id="rId55" o:title=""/>
          </v:shape>
          <o:OLEObject Type="Embed" ProgID="Visio.Drawing.15" ShapeID="_x0000_i1048" DrawAspect="Content" ObjectID="_1825577232"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678"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678"/>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79" w:name="_Toc214959626"/>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79"/>
    </w:p>
    <w:p w14:paraId="4B585B05" w14:textId="34EE0761" w:rsidR="001B6BE2" w:rsidRDefault="001B6BE2" w:rsidP="001B6BE2">
      <w:pPr>
        <w:pStyle w:val="51"/>
        <w:rPr>
          <w:rFonts w:eastAsia="宋体"/>
        </w:rPr>
      </w:pPr>
      <w:bookmarkStart w:id="680" w:name="_Toc214959627"/>
      <w:r>
        <w:rPr>
          <w:rFonts w:eastAsia="宋体"/>
        </w:rPr>
        <w:t>6.</w:t>
      </w:r>
      <w:r>
        <w:rPr>
          <w:rFonts w:eastAsia="宋体" w:hint="eastAsia"/>
          <w:lang w:eastAsia="zh-CN"/>
        </w:rPr>
        <w:t>5</w:t>
      </w:r>
      <w:r>
        <w:rPr>
          <w:rFonts w:eastAsia="宋体"/>
        </w:rPr>
        <w:t>.3.2.1</w:t>
      </w:r>
      <w:r>
        <w:rPr>
          <w:rFonts w:eastAsia="宋体"/>
        </w:rPr>
        <w:tab/>
        <w:t>Description</w:t>
      </w:r>
      <w:bookmarkEnd w:id="680"/>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81" w:name="_Toc214959628"/>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681"/>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82" w:name="_Toc214959629"/>
      <w:r>
        <w:rPr>
          <w:rFonts w:eastAsia="宋体"/>
        </w:rPr>
        <w:t>6.</w:t>
      </w:r>
      <w:r>
        <w:rPr>
          <w:rFonts w:eastAsia="宋体" w:hint="eastAsia"/>
          <w:lang w:eastAsia="zh-CN"/>
        </w:rPr>
        <w:t>5</w:t>
      </w:r>
      <w:r>
        <w:rPr>
          <w:rFonts w:eastAsia="宋体"/>
        </w:rPr>
        <w:t>.3.2.3</w:t>
      </w:r>
      <w:r>
        <w:rPr>
          <w:rFonts w:eastAsia="宋体"/>
        </w:rPr>
        <w:tab/>
        <w:t>Resource Standard Methods</w:t>
      </w:r>
      <w:bookmarkEnd w:id="682"/>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t>RedirectResponse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683" w:name="_Toc214959630"/>
      <w:r>
        <w:rPr>
          <w:rFonts w:eastAsia="宋体"/>
        </w:rPr>
        <w:t>6.</w:t>
      </w:r>
      <w:r>
        <w:rPr>
          <w:rFonts w:eastAsia="宋体" w:hint="eastAsia"/>
          <w:lang w:eastAsia="zh-CN"/>
        </w:rPr>
        <w:t>5</w:t>
      </w:r>
      <w:r>
        <w:rPr>
          <w:rFonts w:eastAsia="宋体"/>
        </w:rPr>
        <w:t>.3.2.4</w:t>
      </w:r>
      <w:r>
        <w:rPr>
          <w:rFonts w:eastAsia="宋体"/>
        </w:rPr>
        <w:tab/>
        <w:t>Resource Custom Operations</w:t>
      </w:r>
      <w:bookmarkEnd w:id="683"/>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84" w:name="_Toc214959631"/>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84"/>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85" w:name="_Toc214959632"/>
      <w:r>
        <w:rPr>
          <w:rFonts w:eastAsia="宋体"/>
        </w:rPr>
        <w:t>6.</w:t>
      </w:r>
      <w:r>
        <w:rPr>
          <w:rFonts w:eastAsia="宋体" w:hint="eastAsia"/>
          <w:lang w:eastAsia="zh-CN"/>
        </w:rPr>
        <w:t>5</w:t>
      </w:r>
      <w:r>
        <w:rPr>
          <w:rFonts w:eastAsia="宋体"/>
        </w:rPr>
        <w:t>.5</w:t>
      </w:r>
      <w:r>
        <w:rPr>
          <w:rFonts w:eastAsia="宋体"/>
        </w:rPr>
        <w:tab/>
        <w:t>Notifications</w:t>
      </w:r>
      <w:bookmarkEnd w:id="685"/>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86" w:name="_Toc214959633"/>
      <w:r>
        <w:rPr>
          <w:rFonts w:eastAsia="宋体"/>
        </w:rPr>
        <w:t>6.</w:t>
      </w:r>
      <w:r>
        <w:rPr>
          <w:rFonts w:eastAsia="宋体" w:hint="eastAsia"/>
          <w:lang w:eastAsia="zh-CN"/>
        </w:rPr>
        <w:t>5</w:t>
      </w:r>
      <w:r>
        <w:rPr>
          <w:rFonts w:eastAsia="宋体"/>
        </w:rPr>
        <w:t>.6</w:t>
      </w:r>
      <w:r>
        <w:rPr>
          <w:rFonts w:eastAsia="宋体"/>
        </w:rPr>
        <w:tab/>
        <w:t>Data Model</w:t>
      </w:r>
      <w:bookmarkEnd w:id="686"/>
    </w:p>
    <w:p w14:paraId="46F7BF47" w14:textId="613CACEC" w:rsidR="001B6BE2" w:rsidRDefault="001B6BE2" w:rsidP="001B6BE2">
      <w:pPr>
        <w:pStyle w:val="41"/>
        <w:rPr>
          <w:rFonts w:eastAsia="宋体"/>
        </w:rPr>
      </w:pPr>
      <w:bookmarkStart w:id="687" w:name="_Toc214959634"/>
      <w:r>
        <w:rPr>
          <w:rFonts w:eastAsia="宋体"/>
        </w:rPr>
        <w:t>6.</w:t>
      </w:r>
      <w:r>
        <w:rPr>
          <w:rFonts w:eastAsia="宋体" w:hint="eastAsia"/>
          <w:lang w:eastAsia="zh-CN"/>
        </w:rPr>
        <w:t>5</w:t>
      </w:r>
      <w:r>
        <w:rPr>
          <w:rFonts w:eastAsia="宋体"/>
        </w:rPr>
        <w:t>.6.1</w:t>
      </w:r>
      <w:r>
        <w:rPr>
          <w:rFonts w:eastAsia="宋体"/>
        </w:rPr>
        <w:tab/>
        <w:t>General</w:t>
      </w:r>
      <w:bookmarkEnd w:id="687"/>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688"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688"/>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89" w:name="_Toc214959635"/>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89"/>
    </w:p>
    <w:p w14:paraId="6A1F21A7" w14:textId="29571FAA" w:rsidR="001B6BE2" w:rsidRDefault="001B6BE2" w:rsidP="001B6BE2">
      <w:pPr>
        <w:pStyle w:val="51"/>
        <w:rPr>
          <w:rFonts w:eastAsia="宋体"/>
        </w:rPr>
      </w:pPr>
      <w:bookmarkStart w:id="690" w:name="_Toc214959636"/>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90"/>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91" w:name="_Toc214959637"/>
      <w:r>
        <w:rPr>
          <w:rFonts w:eastAsia="宋体"/>
        </w:rPr>
        <w:t>6.</w:t>
      </w:r>
      <w:r>
        <w:rPr>
          <w:rFonts w:eastAsia="宋体" w:hint="eastAsia"/>
          <w:lang w:eastAsia="zh-CN"/>
        </w:rPr>
        <w:t>5</w:t>
      </w:r>
      <w:r>
        <w:rPr>
          <w:rFonts w:eastAsia="宋体"/>
        </w:rPr>
        <w:t>.6.2.2</w:t>
      </w:r>
      <w:r>
        <w:rPr>
          <w:rFonts w:eastAsia="宋体"/>
        </w:rPr>
        <w:tab/>
        <w:t>Type: ImsPpDataEntry</w:t>
      </w:r>
      <w:bookmarkEnd w:id="691"/>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692" w:name="_Toc214959638"/>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92"/>
    </w:p>
    <w:p w14:paraId="00CE4B12" w14:textId="67722AA5" w:rsidR="001B6BE2" w:rsidRDefault="001B6BE2" w:rsidP="001B6BE2">
      <w:pPr>
        <w:pStyle w:val="51"/>
        <w:rPr>
          <w:rFonts w:eastAsia="宋体"/>
        </w:rPr>
      </w:pPr>
      <w:bookmarkStart w:id="693" w:name="_Toc214959639"/>
      <w:r>
        <w:rPr>
          <w:rFonts w:eastAsia="宋体"/>
        </w:rPr>
        <w:t>6.</w:t>
      </w:r>
      <w:r>
        <w:rPr>
          <w:rFonts w:eastAsia="宋体" w:hint="eastAsia"/>
          <w:lang w:eastAsia="zh-CN"/>
        </w:rPr>
        <w:t>5</w:t>
      </w:r>
      <w:r>
        <w:rPr>
          <w:rFonts w:eastAsia="宋体"/>
        </w:rPr>
        <w:t>.6.3.1</w:t>
      </w:r>
      <w:r>
        <w:rPr>
          <w:rFonts w:eastAsia="宋体"/>
        </w:rPr>
        <w:tab/>
        <w:t>Introduction</w:t>
      </w:r>
      <w:bookmarkEnd w:id="693"/>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94" w:name="_Toc214959640"/>
      <w:r>
        <w:rPr>
          <w:rFonts w:eastAsia="宋体"/>
        </w:rPr>
        <w:t>6.</w:t>
      </w:r>
      <w:r>
        <w:rPr>
          <w:rFonts w:eastAsia="宋体" w:hint="eastAsia"/>
          <w:lang w:eastAsia="zh-CN"/>
        </w:rPr>
        <w:t>5</w:t>
      </w:r>
      <w:r>
        <w:rPr>
          <w:rFonts w:eastAsia="宋体"/>
        </w:rPr>
        <w:t>.6.3.2</w:t>
      </w:r>
      <w:r>
        <w:rPr>
          <w:rFonts w:eastAsia="宋体"/>
        </w:rPr>
        <w:tab/>
        <w:t>Simple data types</w:t>
      </w:r>
      <w:bookmarkEnd w:id="694"/>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695"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695"/>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96" w:name="_Toc214959641"/>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96"/>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97" w:name="_Toc214959642"/>
      <w:r>
        <w:rPr>
          <w:rFonts w:eastAsia="宋体"/>
        </w:rPr>
        <w:t>6.</w:t>
      </w:r>
      <w:r>
        <w:rPr>
          <w:rFonts w:eastAsia="宋体" w:hint="eastAsia"/>
          <w:lang w:eastAsia="zh-CN"/>
        </w:rPr>
        <w:t>5</w:t>
      </w:r>
      <w:r>
        <w:rPr>
          <w:rFonts w:eastAsia="宋体"/>
        </w:rPr>
        <w:t>.6.5</w:t>
      </w:r>
      <w:r>
        <w:rPr>
          <w:rFonts w:eastAsia="宋体"/>
        </w:rPr>
        <w:tab/>
        <w:t>Binary data</w:t>
      </w:r>
      <w:bookmarkEnd w:id="697"/>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698" w:name="_Toc214959643"/>
      <w:r>
        <w:rPr>
          <w:rFonts w:eastAsia="宋体"/>
        </w:rPr>
        <w:lastRenderedPageBreak/>
        <w:t>6.</w:t>
      </w:r>
      <w:r>
        <w:rPr>
          <w:rFonts w:eastAsia="宋体" w:hint="eastAsia"/>
          <w:lang w:eastAsia="zh-CN"/>
        </w:rPr>
        <w:t>5</w:t>
      </w:r>
      <w:r>
        <w:rPr>
          <w:rFonts w:eastAsia="宋体"/>
        </w:rPr>
        <w:t>.7</w:t>
      </w:r>
      <w:r>
        <w:rPr>
          <w:rFonts w:eastAsia="宋体"/>
        </w:rPr>
        <w:tab/>
        <w:t>Error Handling</w:t>
      </w:r>
      <w:bookmarkEnd w:id="698"/>
    </w:p>
    <w:p w14:paraId="46D14157" w14:textId="65CBC760" w:rsidR="001B6BE2" w:rsidRDefault="001B6BE2" w:rsidP="001B6BE2">
      <w:pPr>
        <w:pStyle w:val="41"/>
        <w:rPr>
          <w:rFonts w:eastAsia="宋体"/>
        </w:rPr>
      </w:pPr>
      <w:bookmarkStart w:id="699" w:name="_Toc214959644"/>
      <w:r>
        <w:rPr>
          <w:rFonts w:eastAsia="宋体"/>
        </w:rPr>
        <w:t>6.</w:t>
      </w:r>
      <w:r>
        <w:rPr>
          <w:rFonts w:eastAsia="宋体" w:hint="eastAsia"/>
          <w:lang w:eastAsia="zh-CN"/>
        </w:rPr>
        <w:t>5</w:t>
      </w:r>
      <w:r>
        <w:rPr>
          <w:rFonts w:eastAsia="宋体"/>
        </w:rPr>
        <w:t>.7.1</w:t>
      </w:r>
      <w:r>
        <w:rPr>
          <w:rFonts w:eastAsia="宋体"/>
        </w:rPr>
        <w:tab/>
        <w:t>General</w:t>
      </w:r>
      <w:bookmarkEnd w:id="699"/>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700" w:name="_Toc214959645"/>
      <w:r>
        <w:rPr>
          <w:rFonts w:eastAsia="宋体"/>
        </w:rPr>
        <w:t>6.</w:t>
      </w:r>
      <w:r>
        <w:rPr>
          <w:rFonts w:eastAsia="宋体" w:hint="eastAsia"/>
          <w:lang w:eastAsia="zh-CN"/>
        </w:rPr>
        <w:t>5</w:t>
      </w:r>
      <w:r>
        <w:rPr>
          <w:rFonts w:eastAsia="宋体"/>
        </w:rPr>
        <w:t>.7.2</w:t>
      </w:r>
      <w:r>
        <w:rPr>
          <w:rFonts w:eastAsia="宋体"/>
        </w:rPr>
        <w:tab/>
        <w:t>Protocol Errors</w:t>
      </w:r>
      <w:bookmarkEnd w:id="700"/>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701" w:name="_Toc214959646"/>
      <w:r>
        <w:rPr>
          <w:rFonts w:eastAsia="宋体"/>
        </w:rPr>
        <w:t>6.</w:t>
      </w:r>
      <w:r>
        <w:rPr>
          <w:rFonts w:eastAsia="宋体" w:hint="eastAsia"/>
          <w:lang w:eastAsia="zh-CN"/>
        </w:rPr>
        <w:t>5</w:t>
      </w:r>
      <w:r>
        <w:rPr>
          <w:rFonts w:eastAsia="宋体"/>
        </w:rPr>
        <w:t>.7.3</w:t>
      </w:r>
      <w:r>
        <w:rPr>
          <w:rFonts w:eastAsia="宋体"/>
        </w:rPr>
        <w:tab/>
        <w:t>Application Errors</w:t>
      </w:r>
      <w:bookmarkEnd w:id="701"/>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02"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02"/>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03" w:name="_Toc214959647"/>
      <w:r>
        <w:rPr>
          <w:rFonts w:eastAsia="宋体"/>
        </w:rPr>
        <w:t>6.</w:t>
      </w:r>
      <w:r>
        <w:rPr>
          <w:rFonts w:eastAsia="宋体" w:hint="eastAsia"/>
          <w:lang w:eastAsia="zh-CN"/>
        </w:rPr>
        <w:t>5</w:t>
      </w:r>
      <w:r>
        <w:rPr>
          <w:rFonts w:eastAsia="宋体"/>
        </w:rPr>
        <w:t>.8</w:t>
      </w:r>
      <w:r>
        <w:rPr>
          <w:rFonts w:eastAsia="宋体"/>
          <w:lang w:eastAsia="zh-CN"/>
        </w:rPr>
        <w:tab/>
        <w:t>Feature negotiation</w:t>
      </w:r>
      <w:bookmarkEnd w:id="703"/>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04"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04"/>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05" w:name="_Toc214959648"/>
      <w:r>
        <w:rPr>
          <w:rFonts w:eastAsia="宋体"/>
        </w:rPr>
        <w:t>6.</w:t>
      </w:r>
      <w:r>
        <w:rPr>
          <w:rFonts w:eastAsia="宋体" w:hint="eastAsia"/>
          <w:lang w:eastAsia="zh-CN"/>
        </w:rPr>
        <w:t>5</w:t>
      </w:r>
      <w:r>
        <w:rPr>
          <w:rFonts w:eastAsia="宋体"/>
        </w:rPr>
        <w:t>.9</w:t>
      </w:r>
      <w:r>
        <w:rPr>
          <w:rFonts w:eastAsia="宋体"/>
        </w:rPr>
        <w:tab/>
        <w:t>Security</w:t>
      </w:r>
      <w:bookmarkEnd w:id="705"/>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06" w:name="_Toc214959649"/>
      <w:r>
        <w:rPr>
          <w:rFonts w:eastAsia="宋体"/>
        </w:rPr>
        <w:t>6.</w:t>
      </w:r>
      <w:r>
        <w:rPr>
          <w:rFonts w:eastAsia="宋体" w:hint="eastAsia"/>
          <w:lang w:eastAsia="zh-CN"/>
        </w:rPr>
        <w:t>5</w:t>
      </w:r>
      <w:r>
        <w:rPr>
          <w:rFonts w:eastAsia="宋体"/>
        </w:rPr>
        <w:t>.10</w:t>
      </w:r>
      <w:r>
        <w:rPr>
          <w:rFonts w:eastAsia="宋体"/>
        </w:rPr>
        <w:tab/>
        <w:t>HTTP redirection</w:t>
      </w:r>
      <w:bookmarkEnd w:id="706"/>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68"/>
    <w:p w14:paraId="1BC9588D" w14:textId="43D2D8EC" w:rsidR="007B3457" w:rsidRDefault="00944AF9">
      <w:pPr>
        <w:pStyle w:val="8"/>
      </w:pPr>
      <w:r>
        <w:br w:type="page"/>
      </w:r>
      <w:bookmarkStart w:id="707" w:name="_Toc35971450"/>
      <w:bookmarkStart w:id="708" w:name="_Toc510696650"/>
      <w:bookmarkStart w:id="709" w:name="_Toc214959650"/>
      <w:r>
        <w:lastRenderedPageBreak/>
        <w:t>Annex A (normative):</w:t>
      </w:r>
      <w:r>
        <w:br/>
        <w:t>OpenAPI specification</w:t>
      </w:r>
      <w:bookmarkEnd w:id="707"/>
      <w:bookmarkEnd w:id="708"/>
      <w:bookmarkEnd w:id="709"/>
    </w:p>
    <w:p w14:paraId="1656CB21" w14:textId="77777777" w:rsidR="007B3457" w:rsidRDefault="00000000" w:rsidP="003A4F10">
      <w:pPr>
        <w:pStyle w:val="1"/>
      </w:pPr>
      <w:bookmarkStart w:id="710" w:name="_Toc510696651"/>
      <w:bookmarkStart w:id="711" w:name="_Toc35971451"/>
      <w:bookmarkStart w:id="712" w:name="_Toc214959651"/>
      <w:bookmarkStart w:id="713" w:name="_Toc510696653"/>
      <w:r>
        <w:t>A.1</w:t>
      </w:r>
      <w:r>
        <w:tab/>
        <w:t>General</w:t>
      </w:r>
      <w:bookmarkEnd w:id="710"/>
      <w:bookmarkEnd w:id="711"/>
      <w:bookmarkEnd w:id="712"/>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14" w:name="_Toc214959652"/>
      <w:bookmarkStart w:id="715" w:name="_Hlk191386584"/>
      <w:r>
        <w:t>A.2</w:t>
      </w:r>
      <w:r>
        <w:tab/>
      </w:r>
      <w:bookmarkStart w:id="716" w:name="OLE_LINK5"/>
      <w:r w:rsidR="0083253C" w:rsidRPr="0017262F">
        <w:t>Nimsas_SessionEventControl</w:t>
      </w:r>
      <w:bookmarkEnd w:id="716"/>
      <w:r>
        <w:t xml:space="preserve"> API</w:t>
      </w:r>
      <w:bookmarkEnd w:id="714"/>
    </w:p>
    <w:p w14:paraId="69666E72" w14:textId="77777777" w:rsidR="0083253C" w:rsidRPr="007C27B2" w:rsidRDefault="0083253C" w:rsidP="0083253C">
      <w:pPr>
        <w:pStyle w:val="PL"/>
      </w:pPr>
      <w:bookmarkStart w:id="717"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05840DEA"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r w:rsidR="00ED5460">
        <w:rPr>
          <w:rFonts w:eastAsiaTheme="minorEastAsia" w:hint="eastAsia"/>
          <w:lang w:eastAsia="zh-CN"/>
        </w:rPr>
        <w:t>5</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36168F78"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ED5460">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715"/>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18"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18"/>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719" w:name="OLE_LINK10"/>
    </w:p>
    <w:bookmarkEnd w:id="719"/>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lastRenderedPageBreak/>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20"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20"/>
    <w:p w14:paraId="4C34C56C" w14:textId="77777777" w:rsidR="0083253C" w:rsidRPr="00340CDF" w:rsidRDefault="0083253C" w:rsidP="0083253C">
      <w:pPr>
        <w:pStyle w:val="PL"/>
      </w:pPr>
    </w:p>
    <w:bookmarkEnd w:id="717"/>
    <w:p w14:paraId="10A05FB5" w14:textId="77777777" w:rsidR="007B3457" w:rsidRDefault="007B3457"/>
    <w:p w14:paraId="73846FDA" w14:textId="01895616" w:rsidR="007B3457" w:rsidRDefault="00000000" w:rsidP="003A4F10">
      <w:pPr>
        <w:pStyle w:val="1"/>
      </w:pPr>
      <w:bookmarkStart w:id="721" w:name="_Toc35971453"/>
      <w:bookmarkStart w:id="722" w:name="_Toc214959653"/>
      <w:r>
        <w:t>A.3</w:t>
      </w:r>
      <w:r>
        <w:tab/>
      </w:r>
      <w:r w:rsidR="00930C61" w:rsidRPr="002C6BFF">
        <w:t>Nimsas_MediaControl</w:t>
      </w:r>
      <w:r>
        <w:t xml:space="preserve"> API</w:t>
      </w:r>
      <w:bookmarkStart w:id="723" w:name="_Hlk191386593"/>
      <w:bookmarkEnd w:id="713"/>
      <w:bookmarkEnd w:id="721"/>
      <w:bookmarkEnd w:id="722"/>
    </w:p>
    <w:p w14:paraId="3AAE8FAE" w14:textId="0D3692A7" w:rsidR="00930C61" w:rsidRDefault="00930C61" w:rsidP="00930C61">
      <w:pPr>
        <w:pStyle w:val="PL"/>
      </w:pPr>
      <w:bookmarkStart w:id="724"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1A8AB0AF" w:rsidR="00930C61" w:rsidRPr="00522201" w:rsidRDefault="00930C61" w:rsidP="00930C61">
      <w:pPr>
        <w:pStyle w:val="PL"/>
      </w:pPr>
      <w:r>
        <w:t xml:space="preserve">  version: </w:t>
      </w:r>
      <w:bookmarkStart w:id="725"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r w:rsidR="00CB3FCE">
        <w:rPr>
          <w:rFonts w:eastAsiaTheme="minorEastAsia" w:hint="eastAsia"/>
          <w:lang w:eastAsia="zh-CN"/>
        </w:rPr>
        <w:t>-alpha.</w:t>
      </w:r>
      <w:r w:rsidR="00ED5460">
        <w:rPr>
          <w:rFonts w:eastAsiaTheme="minorEastAsia" w:hint="eastAsia"/>
          <w:lang w:eastAsia="zh-CN"/>
        </w:rPr>
        <w:t>4</w:t>
      </w:r>
      <w:bookmarkEnd w:id="725"/>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55A8E4FE" w:rsidR="00930C61" w:rsidRDefault="00930C61" w:rsidP="00930C61">
      <w:pPr>
        <w:pStyle w:val="PL"/>
      </w:pPr>
      <w:r>
        <w:t xml:space="preserve">    3GPP TS 29.175 V</w:t>
      </w:r>
      <w:r w:rsidR="00EA4AD2">
        <w:t>1</w:t>
      </w:r>
      <w:r w:rsidR="00CB3FCE">
        <w:rPr>
          <w:rFonts w:eastAsiaTheme="minorEastAsia" w:hint="eastAsia"/>
          <w:lang w:eastAsia="zh-CN"/>
        </w:rPr>
        <w:t>9</w:t>
      </w:r>
      <w:r>
        <w:t>.</w:t>
      </w:r>
      <w:r w:rsidR="00ED5460">
        <w:rPr>
          <w:rFonts w:eastAsiaTheme="minorEastAsia" w:hint="eastAsia"/>
          <w:lang w:eastAsia="zh-CN"/>
        </w:rPr>
        <w:t>4</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lastRenderedPageBreak/>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23"/>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lastRenderedPageBreak/>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lastRenderedPageBreak/>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lastRenderedPageBreak/>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726" w:name="OLE_LINK8"/>
      <w:r>
        <w:t>:</w:t>
      </w:r>
      <w:bookmarkEnd w:id="726"/>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27" w:name="OLE_LINK12"/>
      <w:r w:rsidRPr="00432596">
        <w:t>Mdc2</w:t>
      </w:r>
      <w:r w:rsidRPr="00432596">
        <w:rPr>
          <w:rFonts w:hint="eastAsia"/>
        </w:rPr>
        <w:t>AudioVideo</w:t>
      </w:r>
      <w:r w:rsidRPr="00432596">
        <w:t>Endpoint</w:t>
      </w:r>
      <w:bookmarkEnd w:id="727"/>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lastRenderedPageBreak/>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28" w:name="_Toc160489003"/>
      <w:bookmarkStart w:id="729" w:name="_Toc214959654"/>
      <w:bookmarkEnd w:id="724"/>
      <w:r>
        <w:t>A.</w:t>
      </w:r>
      <w:r>
        <w:rPr>
          <w:rFonts w:eastAsiaTheme="minorEastAsia" w:hint="eastAsia"/>
          <w:lang w:eastAsia="zh-CN"/>
        </w:rPr>
        <w:t>4</w:t>
      </w:r>
      <w:r>
        <w:tab/>
      </w:r>
      <w:r w:rsidRPr="002C6BFF">
        <w:t>Nimsas_</w:t>
      </w:r>
      <w:r>
        <w:t>ImsSessionManagement API</w:t>
      </w:r>
      <w:bookmarkEnd w:id="728"/>
      <w:bookmarkEnd w:id="729"/>
    </w:p>
    <w:p w14:paraId="4B69E7EF" w14:textId="4ABCE82B"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Pr>
          <w:lang w:val="en-US"/>
        </w:rPr>
        <w:t>0</w:t>
      </w:r>
      <w:r w:rsidRPr="000B480E">
        <w:rPr>
          <w:lang w:val="en-US"/>
        </w:rPr>
        <w:t>-alpha.</w:t>
      </w:r>
      <w:r w:rsidR="00ED5460">
        <w:rPr>
          <w:rFonts w:eastAsiaTheme="minorEastAsia" w:hint="eastAsia"/>
          <w:lang w:val="en-US" w:eastAsia="zh-CN"/>
        </w:rPr>
        <w:t>3</w:t>
      </w:r>
      <w:r w:rsidRPr="000B480E">
        <w:rPr>
          <w:lang w:val="en-US"/>
        </w:rPr>
        <w:br/>
        <w:t xml:space="preserve">  description: |</w:t>
      </w:r>
      <w:r w:rsidRPr="000B480E">
        <w:rPr>
          <w:lang w:val="en-US"/>
        </w:rPr>
        <w:br/>
        <w:t xml:space="preserve">    Nimsas_ImsSessionManagement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sidR="00ED5460">
        <w:rPr>
          <w:rFonts w:eastAsiaTheme="minorEastAsia" w:hint="eastAsia"/>
          <w:lang w:val="en-US" w:eastAsia="zh-CN"/>
        </w:rPr>
        <w:t>4</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Pr="000B480E">
        <w:rPr>
          <w:lang w:val="en-US"/>
        </w:rPr>
        <w:lastRenderedPageBreak/>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4C23A66B" w:rsidR="00AC791B" w:rsidRPr="00F26B87" w:rsidRDefault="00E35279" w:rsidP="00F26B87">
      <w:pPr>
        <w:pStyle w:val="PL"/>
        <w:rPr>
          <w:lang w:val="en-US"/>
        </w:rPr>
      </w:pPr>
      <w:r w:rsidRPr="000B480E">
        <w:rPr>
          <w:lang w:val="en-US"/>
        </w:rPr>
        <w:lastRenderedPageBreak/>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30" w:name="OLE_LINK13"/>
      <w:r w:rsidRPr="00F26B87">
        <w:rPr>
          <w:lang w:val="en-US"/>
        </w:rPr>
        <w:t>ProblemDetails</w:t>
      </w:r>
      <w:bookmarkEnd w:id="730"/>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lastRenderedPageBreak/>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r>
      <w:r w:rsidR="00E35279" w:rsidRPr="000B480E">
        <w:rPr>
          <w:lang w:val="en-US"/>
        </w:rPr>
        <w:lastRenderedPageBreak/>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t xml:space="preserve">        dcMediaParas:</w:t>
      </w:r>
      <w:r w:rsidR="00E35279" w:rsidRPr="000B480E">
        <w:rPr>
          <w:lang w:val="en-US"/>
        </w:rPr>
        <w:br/>
      </w:r>
      <w:r w:rsidR="00E35279" w:rsidRPr="000B480E">
        <w:rPr>
          <w:lang w:val="en-US"/>
        </w:rPr>
        <w:lastRenderedPageBreak/>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BDC</w:t>
      </w:r>
      <w:r w:rsidRPr="000B480E">
        <w:rPr>
          <w:lang w:val="en-US"/>
        </w:rPr>
        <w:br/>
      </w:r>
      <w:r w:rsidRPr="000B480E">
        <w:rPr>
          <w:lang w:val="en-US"/>
        </w:rPr>
        <w:lastRenderedPageBreak/>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31" w:name="_Toc214959655"/>
      <w:r>
        <w:t>A.</w:t>
      </w:r>
      <w:r>
        <w:rPr>
          <w:rFonts w:eastAsiaTheme="minorEastAsia" w:hint="eastAsia"/>
          <w:lang w:eastAsia="zh-CN"/>
        </w:rPr>
        <w:t>5</w:t>
      </w:r>
      <w:r>
        <w:tab/>
      </w:r>
      <w:r w:rsidRPr="002C6BFF">
        <w:t>Nimsas_</w:t>
      </w:r>
      <w:bookmarkStart w:id="732" w:name="OLE_LINK18"/>
      <w:r>
        <w:t>ImsEE</w:t>
      </w:r>
      <w:bookmarkEnd w:id="732"/>
      <w:r>
        <w:t xml:space="preserve"> API</w:t>
      </w:r>
      <w:bookmarkEnd w:id="731"/>
    </w:p>
    <w:p w14:paraId="084EC15A" w14:textId="77777777" w:rsidR="004E7B6F" w:rsidRDefault="004E7B6F" w:rsidP="004E7B6F">
      <w:pPr>
        <w:pStyle w:val="PL"/>
        <w:rPr>
          <w:lang w:eastAsia="zh-CN"/>
        </w:rPr>
      </w:pPr>
      <w:bookmarkStart w:id="733"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0EB426D3" w:rsidR="004E7B6F" w:rsidRPr="002E4CBF" w:rsidRDefault="004E7B6F" w:rsidP="004E7B6F">
      <w:pPr>
        <w:pStyle w:val="PL"/>
        <w:rPr>
          <w:lang w:eastAsia="zh-CN"/>
        </w:rPr>
      </w:pPr>
      <w:r>
        <w:rPr>
          <w:lang w:eastAsia="zh-CN"/>
        </w:rPr>
        <w:t xml:space="preserve">  version: 1.0.0-alpha.</w:t>
      </w:r>
      <w:r w:rsidR="004C2D1E">
        <w:rPr>
          <w:rFonts w:eastAsiaTheme="minorEastAsia" w:hint="eastAsia"/>
          <w:lang w:eastAsia="zh-CN"/>
        </w:rPr>
        <w:t>3</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77777777" w:rsidR="004E7B6F" w:rsidRDefault="004E7B6F" w:rsidP="004E7B6F">
      <w:pPr>
        <w:pStyle w:val="PL"/>
        <w:rPr>
          <w:lang w:eastAsia="zh-CN"/>
        </w:rPr>
      </w:pPr>
      <w:r>
        <w:rPr>
          <w:lang w:eastAsia="zh-CN"/>
        </w:rPr>
        <w:t xml:space="preserve">    © 2025,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304218DC" w:rsidR="004E7B6F" w:rsidRDefault="004E7B6F" w:rsidP="004E7B6F">
      <w:pPr>
        <w:pStyle w:val="PL"/>
        <w:rPr>
          <w:lang w:eastAsia="zh-CN"/>
        </w:rPr>
      </w:pPr>
      <w:r>
        <w:rPr>
          <w:lang w:eastAsia="zh-CN"/>
        </w:rPr>
        <w:t xml:space="preserve">    3GPP TS 29.175 V19.</w:t>
      </w:r>
      <w:r w:rsidR="004C2D1E">
        <w:rPr>
          <w:rFonts w:eastAsiaTheme="minorEastAsia" w:hint="eastAsia"/>
          <w:lang w:eastAsia="zh-CN"/>
        </w:rPr>
        <w:t>4</w:t>
      </w:r>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lastRenderedPageBreak/>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lastRenderedPageBreak/>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lastRenderedPageBreak/>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lastRenderedPageBreak/>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lastRenderedPageBreak/>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lastRenderedPageBreak/>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lastRenderedPageBreak/>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6735F121" w14:textId="77777777" w:rsidR="004E7B6F" w:rsidRDefault="004E7B6F" w:rsidP="004E7B6F">
      <w:pPr>
        <w:pStyle w:val="PL"/>
        <w:rPr>
          <w:lang w:eastAsia="zh-CN"/>
        </w:rPr>
      </w:pPr>
      <w:r>
        <w:rPr>
          <w:lang w:eastAsia="zh-CN"/>
        </w:rPr>
        <w:t xml:space="preserve">          $ref: 'TS29571_CommonData.yaml#/components/schemas/ImsEvent'</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34" w:name="_Toc214959656"/>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734"/>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77777777" w:rsidR="00EC32E9" w:rsidRDefault="00EC32E9" w:rsidP="00EC32E9">
      <w:pPr>
        <w:pStyle w:val="PL"/>
        <w:rPr>
          <w:lang w:eastAsia="zh-CN"/>
        </w:rPr>
      </w:pPr>
      <w:r>
        <w:rPr>
          <w:lang w:eastAsia="zh-CN"/>
        </w:rPr>
        <w:t xml:space="preserve">  version: 1.0.0-alpha.1</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77777777" w:rsidR="00EC32E9" w:rsidRDefault="00EC32E9" w:rsidP="00EC32E9">
      <w:pPr>
        <w:pStyle w:val="PL"/>
        <w:rPr>
          <w:lang w:eastAsia="zh-CN"/>
        </w:rPr>
      </w:pPr>
      <w:r>
        <w:rPr>
          <w:lang w:eastAsia="zh-CN"/>
        </w:rPr>
        <w:t xml:space="preserve">    3GPP TS 29.175 V19.3.0;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lastRenderedPageBreak/>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lastRenderedPageBreak/>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lastRenderedPageBreak/>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735" w:name="_Toc2086459"/>
      <w:bookmarkStart w:id="736" w:name="_Toc214959657"/>
      <w:bookmarkEnd w:id="733"/>
      <w:r>
        <w:lastRenderedPageBreak/>
        <w:t>Annex B (informative):</w:t>
      </w:r>
      <w:r>
        <w:br/>
        <w:t>Change history</w:t>
      </w:r>
      <w:bookmarkEnd w:id="735"/>
      <w:bookmarkEnd w:id="736"/>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37"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37"/>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04CA0F26"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77777777" w:rsidR="00D745C6" w:rsidRDefault="00D745C6" w:rsidP="006F7F6A">
            <w:pPr>
              <w:pStyle w:val="TAC"/>
              <w:rPr>
                <w:rFonts w:eastAsiaTheme="minorEastAsia"/>
                <w:sz w:val="16"/>
                <w:szCs w:val="16"/>
                <w:lang w:eastAsia="zh-CN"/>
              </w:rPr>
            </w:pPr>
          </w:p>
        </w:tc>
        <w:tc>
          <w:tcPr>
            <w:tcW w:w="4962" w:type="dxa"/>
            <w:shd w:val="solid" w:color="FFFFFF" w:fill="auto"/>
          </w:tcPr>
          <w:p w14:paraId="2EA74A13" w14:textId="77777777" w:rsidR="00D745C6" w:rsidRPr="00AC6F6F" w:rsidRDefault="00D745C6" w:rsidP="006F7F6A">
            <w:pPr>
              <w:pStyle w:val="TAC"/>
              <w:rPr>
                <w:sz w:val="16"/>
                <w:szCs w:val="16"/>
              </w:rPr>
            </w:pP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65A5D" w14:textId="77777777" w:rsidR="005D5EC9" w:rsidRDefault="005D5EC9">
      <w:pPr>
        <w:spacing w:after="0"/>
      </w:pPr>
      <w:r>
        <w:separator/>
      </w:r>
    </w:p>
  </w:endnote>
  <w:endnote w:type="continuationSeparator" w:id="0">
    <w:p w14:paraId="6B61F658" w14:textId="77777777" w:rsidR="005D5EC9" w:rsidRDefault="005D5E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00DC2" w14:textId="77777777" w:rsidR="005D5EC9" w:rsidRDefault="005D5EC9">
      <w:pPr>
        <w:spacing w:after="0"/>
      </w:pPr>
      <w:r>
        <w:separator/>
      </w:r>
    </w:p>
  </w:footnote>
  <w:footnote w:type="continuationSeparator" w:id="0">
    <w:p w14:paraId="210F6461" w14:textId="77777777" w:rsidR="005D5EC9" w:rsidRDefault="005D5E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43F9F9DF"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F2F">
      <w:rPr>
        <w:rFonts w:ascii="Arial" w:hAnsi="Arial" w:cs="Arial"/>
        <w:b/>
        <w:noProof/>
        <w:sz w:val="18"/>
        <w:szCs w:val="18"/>
      </w:rPr>
      <w:t>3GPP TS 29.175 V19.4.0 (2025-12)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0EA6156B"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F2F">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38DC"/>
    <w:rsid w:val="0008580C"/>
    <w:rsid w:val="000931A8"/>
    <w:rsid w:val="000932A4"/>
    <w:rsid w:val="00096DEC"/>
    <w:rsid w:val="000A221C"/>
    <w:rsid w:val="000A2AD1"/>
    <w:rsid w:val="000A41BA"/>
    <w:rsid w:val="000A6F44"/>
    <w:rsid w:val="000B5FCD"/>
    <w:rsid w:val="000B700C"/>
    <w:rsid w:val="000C0377"/>
    <w:rsid w:val="000C3261"/>
    <w:rsid w:val="000C3777"/>
    <w:rsid w:val="000C47C3"/>
    <w:rsid w:val="000C5689"/>
    <w:rsid w:val="000C5D00"/>
    <w:rsid w:val="000C61C3"/>
    <w:rsid w:val="000D58AB"/>
    <w:rsid w:val="000E006B"/>
    <w:rsid w:val="000E2443"/>
    <w:rsid w:val="000E72AA"/>
    <w:rsid w:val="000E7A60"/>
    <w:rsid w:val="000F4873"/>
    <w:rsid w:val="00100832"/>
    <w:rsid w:val="00102B0E"/>
    <w:rsid w:val="00102F62"/>
    <w:rsid w:val="001058B9"/>
    <w:rsid w:val="00106A51"/>
    <w:rsid w:val="00106D55"/>
    <w:rsid w:val="00113C23"/>
    <w:rsid w:val="001159DC"/>
    <w:rsid w:val="00115DA0"/>
    <w:rsid w:val="001170C1"/>
    <w:rsid w:val="00117C77"/>
    <w:rsid w:val="00120137"/>
    <w:rsid w:val="00124FDE"/>
    <w:rsid w:val="00127E9F"/>
    <w:rsid w:val="00133164"/>
    <w:rsid w:val="00133525"/>
    <w:rsid w:val="001409D3"/>
    <w:rsid w:val="00150B15"/>
    <w:rsid w:val="001520CA"/>
    <w:rsid w:val="00152853"/>
    <w:rsid w:val="001531C4"/>
    <w:rsid w:val="00157AB2"/>
    <w:rsid w:val="001632B8"/>
    <w:rsid w:val="0016361A"/>
    <w:rsid w:val="00166652"/>
    <w:rsid w:val="00174D5E"/>
    <w:rsid w:val="00176E96"/>
    <w:rsid w:val="00176FD7"/>
    <w:rsid w:val="001772C3"/>
    <w:rsid w:val="0018061C"/>
    <w:rsid w:val="0018197D"/>
    <w:rsid w:val="001835FC"/>
    <w:rsid w:val="00183DE4"/>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B46"/>
    <w:rsid w:val="001D598D"/>
    <w:rsid w:val="001E402F"/>
    <w:rsid w:val="001E4DAC"/>
    <w:rsid w:val="001E6A64"/>
    <w:rsid w:val="001F0C1D"/>
    <w:rsid w:val="001F1132"/>
    <w:rsid w:val="001F168B"/>
    <w:rsid w:val="001F2CDD"/>
    <w:rsid w:val="002035C4"/>
    <w:rsid w:val="002056DE"/>
    <w:rsid w:val="002132A9"/>
    <w:rsid w:val="00214664"/>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94B37"/>
    <w:rsid w:val="002A06EA"/>
    <w:rsid w:val="002A4581"/>
    <w:rsid w:val="002A51A9"/>
    <w:rsid w:val="002B1038"/>
    <w:rsid w:val="002B5B8C"/>
    <w:rsid w:val="002B6339"/>
    <w:rsid w:val="002C02E9"/>
    <w:rsid w:val="002C2BB3"/>
    <w:rsid w:val="002C2DD3"/>
    <w:rsid w:val="002C4EFB"/>
    <w:rsid w:val="002D02AF"/>
    <w:rsid w:val="002D6562"/>
    <w:rsid w:val="002D77B7"/>
    <w:rsid w:val="002E00EE"/>
    <w:rsid w:val="002E1E8B"/>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DD"/>
    <w:rsid w:val="00322A3F"/>
    <w:rsid w:val="00323E91"/>
    <w:rsid w:val="00332B0E"/>
    <w:rsid w:val="00333899"/>
    <w:rsid w:val="003372E7"/>
    <w:rsid w:val="00337373"/>
    <w:rsid w:val="00340CDF"/>
    <w:rsid w:val="003446B6"/>
    <w:rsid w:val="003510AA"/>
    <w:rsid w:val="0035462D"/>
    <w:rsid w:val="00355A80"/>
    <w:rsid w:val="00355B47"/>
    <w:rsid w:val="003635B6"/>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414A"/>
    <w:rsid w:val="00415716"/>
    <w:rsid w:val="00422923"/>
    <w:rsid w:val="00423334"/>
    <w:rsid w:val="0042472F"/>
    <w:rsid w:val="00424765"/>
    <w:rsid w:val="0042529D"/>
    <w:rsid w:val="00432596"/>
    <w:rsid w:val="004345EC"/>
    <w:rsid w:val="00435ACB"/>
    <w:rsid w:val="0043789D"/>
    <w:rsid w:val="00442A2B"/>
    <w:rsid w:val="00444F16"/>
    <w:rsid w:val="004454EF"/>
    <w:rsid w:val="00450004"/>
    <w:rsid w:val="00451DCB"/>
    <w:rsid w:val="004546A4"/>
    <w:rsid w:val="00455629"/>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2252"/>
    <w:rsid w:val="004A3B97"/>
    <w:rsid w:val="004A6999"/>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37DEA"/>
    <w:rsid w:val="0054333B"/>
    <w:rsid w:val="00543B2C"/>
    <w:rsid w:val="00543E6C"/>
    <w:rsid w:val="00546F69"/>
    <w:rsid w:val="00547929"/>
    <w:rsid w:val="005559C4"/>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5EC9"/>
    <w:rsid w:val="005D7526"/>
    <w:rsid w:val="005E05EB"/>
    <w:rsid w:val="005E07AE"/>
    <w:rsid w:val="005E0EE2"/>
    <w:rsid w:val="005E1215"/>
    <w:rsid w:val="005E4583"/>
    <w:rsid w:val="005E4BA9"/>
    <w:rsid w:val="005E4BB2"/>
    <w:rsid w:val="005E5C06"/>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90C8D"/>
    <w:rsid w:val="007926DF"/>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4543"/>
    <w:rsid w:val="007E5838"/>
    <w:rsid w:val="007F0F4A"/>
    <w:rsid w:val="007F10C8"/>
    <w:rsid w:val="007F4CAB"/>
    <w:rsid w:val="007F72EC"/>
    <w:rsid w:val="007F73DC"/>
    <w:rsid w:val="008028A4"/>
    <w:rsid w:val="00812B23"/>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E13"/>
    <w:rsid w:val="009B1BC3"/>
    <w:rsid w:val="009B5285"/>
    <w:rsid w:val="009B6AE0"/>
    <w:rsid w:val="009B6B4D"/>
    <w:rsid w:val="009C3F13"/>
    <w:rsid w:val="009C3F4E"/>
    <w:rsid w:val="009D0E33"/>
    <w:rsid w:val="009E27A9"/>
    <w:rsid w:val="009E281E"/>
    <w:rsid w:val="009E2A29"/>
    <w:rsid w:val="009E2C9C"/>
    <w:rsid w:val="009E4880"/>
    <w:rsid w:val="009E7E86"/>
    <w:rsid w:val="009F37B7"/>
    <w:rsid w:val="009F3B0C"/>
    <w:rsid w:val="009F5BDC"/>
    <w:rsid w:val="009F5C48"/>
    <w:rsid w:val="00A00F2F"/>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EEF"/>
    <w:rsid w:val="00A665BD"/>
    <w:rsid w:val="00A67B8B"/>
    <w:rsid w:val="00A73129"/>
    <w:rsid w:val="00A7416D"/>
    <w:rsid w:val="00A755BC"/>
    <w:rsid w:val="00A7682A"/>
    <w:rsid w:val="00A77081"/>
    <w:rsid w:val="00A776A6"/>
    <w:rsid w:val="00A77E58"/>
    <w:rsid w:val="00A82346"/>
    <w:rsid w:val="00A87885"/>
    <w:rsid w:val="00A90435"/>
    <w:rsid w:val="00A90B3B"/>
    <w:rsid w:val="00A92BA1"/>
    <w:rsid w:val="00A9337B"/>
    <w:rsid w:val="00A93BF4"/>
    <w:rsid w:val="00A9592C"/>
    <w:rsid w:val="00A96420"/>
    <w:rsid w:val="00AA3A25"/>
    <w:rsid w:val="00AA3D1B"/>
    <w:rsid w:val="00AA763D"/>
    <w:rsid w:val="00AB1805"/>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612D"/>
    <w:rsid w:val="00B00AA4"/>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469B"/>
    <w:rsid w:val="00C074DD"/>
    <w:rsid w:val="00C10D76"/>
    <w:rsid w:val="00C147D4"/>
    <w:rsid w:val="00C1496A"/>
    <w:rsid w:val="00C16122"/>
    <w:rsid w:val="00C16606"/>
    <w:rsid w:val="00C20C13"/>
    <w:rsid w:val="00C2566A"/>
    <w:rsid w:val="00C262F6"/>
    <w:rsid w:val="00C33079"/>
    <w:rsid w:val="00C349AD"/>
    <w:rsid w:val="00C35EB9"/>
    <w:rsid w:val="00C41E09"/>
    <w:rsid w:val="00C450FA"/>
    <w:rsid w:val="00C45231"/>
    <w:rsid w:val="00C53042"/>
    <w:rsid w:val="00C539FB"/>
    <w:rsid w:val="00C539FD"/>
    <w:rsid w:val="00C5649E"/>
    <w:rsid w:val="00C56E3C"/>
    <w:rsid w:val="00C64CF6"/>
    <w:rsid w:val="00C652D0"/>
    <w:rsid w:val="00C67585"/>
    <w:rsid w:val="00C72833"/>
    <w:rsid w:val="00C767DE"/>
    <w:rsid w:val="00C80F1D"/>
    <w:rsid w:val="00C83C54"/>
    <w:rsid w:val="00C84143"/>
    <w:rsid w:val="00C84562"/>
    <w:rsid w:val="00C87041"/>
    <w:rsid w:val="00C90944"/>
    <w:rsid w:val="00C93F40"/>
    <w:rsid w:val="00CA3380"/>
    <w:rsid w:val="00CA3D0C"/>
    <w:rsid w:val="00CB008A"/>
    <w:rsid w:val="00CB202E"/>
    <w:rsid w:val="00CB2BD7"/>
    <w:rsid w:val="00CB3FCE"/>
    <w:rsid w:val="00CC0529"/>
    <w:rsid w:val="00CC0897"/>
    <w:rsid w:val="00CC12DD"/>
    <w:rsid w:val="00CC6B33"/>
    <w:rsid w:val="00CC6DCF"/>
    <w:rsid w:val="00CC7DF7"/>
    <w:rsid w:val="00CD0B2B"/>
    <w:rsid w:val="00CD4754"/>
    <w:rsid w:val="00CE1014"/>
    <w:rsid w:val="00CF1477"/>
    <w:rsid w:val="00CF21FE"/>
    <w:rsid w:val="00CF3414"/>
    <w:rsid w:val="00CF3910"/>
    <w:rsid w:val="00CF68A3"/>
    <w:rsid w:val="00CF6ED5"/>
    <w:rsid w:val="00D014F1"/>
    <w:rsid w:val="00D0237C"/>
    <w:rsid w:val="00D038D8"/>
    <w:rsid w:val="00D04F56"/>
    <w:rsid w:val="00D052EE"/>
    <w:rsid w:val="00D15826"/>
    <w:rsid w:val="00D200C2"/>
    <w:rsid w:val="00D221FB"/>
    <w:rsid w:val="00D23C85"/>
    <w:rsid w:val="00D24401"/>
    <w:rsid w:val="00D3047E"/>
    <w:rsid w:val="00D30C49"/>
    <w:rsid w:val="00D31738"/>
    <w:rsid w:val="00D3246B"/>
    <w:rsid w:val="00D34FEF"/>
    <w:rsid w:val="00D3634B"/>
    <w:rsid w:val="00D37941"/>
    <w:rsid w:val="00D40BF7"/>
    <w:rsid w:val="00D42267"/>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CB3"/>
    <w:rsid w:val="00ED5460"/>
    <w:rsid w:val="00ED7A4D"/>
    <w:rsid w:val="00EE0755"/>
    <w:rsid w:val="00EE7D5D"/>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118</Pages>
  <Words>36018</Words>
  <Characters>231600</Characters>
  <Application>Microsoft Office Word</Application>
  <DocSecurity>0</DocSecurity>
  <Lines>9650</Lines>
  <Paragraphs>7871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259747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513</cp:revision>
  <cp:lastPrinted>2019-02-25T14:05:00Z</cp:lastPrinted>
  <dcterms:created xsi:type="dcterms:W3CDTF">2023-11-27T11:13:00Z</dcterms:created>
  <dcterms:modified xsi:type="dcterms:W3CDTF">2025-11-25T04:00:00Z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