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35D54129" w:rsidR="007B3457" w:rsidRDefault="00000000">
            <w:pPr>
              <w:pStyle w:val="ZA"/>
              <w:framePr w:w="0" w:hRule="auto" w:wrap="auto" w:vAnchor="margin" w:hAnchor="text" w:yAlign="inline"/>
            </w:pPr>
            <w:r>
              <w:rPr>
                <w:sz w:val="64"/>
              </w:rPr>
              <w:t xml:space="preserve">3GPP TS 29.175 </w:t>
            </w:r>
            <w:r>
              <w:t>V</w:t>
            </w:r>
            <w:r w:rsidR="00EA4AD2">
              <w:t>18</w:t>
            </w:r>
            <w:r>
              <w:t>.</w:t>
            </w:r>
            <w:r w:rsidR="00D45716">
              <w:rPr>
                <w:rFonts w:eastAsiaTheme="minorEastAsia" w:hint="eastAsia"/>
                <w:lang w:eastAsia="zh-CN"/>
              </w:rPr>
              <w:t>6</w:t>
            </w:r>
            <w:r>
              <w:t xml:space="preserve">.0 </w:t>
            </w:r>
            <w:r>
              <w:rPr>
                <w:sz w:val="32"/>
              </w:rPr>
              <w:t>(202</w:t>
            </w:r>
            <w:r w:rsidR="00E27393">
              <w:rPr>
                <w:rFonts w:eastAsiaTheme="minorEastAsia" w:hint="eastAsia"/>
                <w:sz w:val="32"/>
                <w:lang w:eastAsia="zh-CN"/>
              </w:rPr>
              <w:t>5</w:t>
            </w:r>
            <w:r>
              <w:rPr>
                <w:sz w:val="32"/>
              </w:rPr>
              <w:t>-</w:t>
            </w:r>
            <w:r w:rsidR="00D45716">
              <w:rPr>
                <w:rFonts w:eastAsiaTheme="minorEastAsia" w:hint="eastAsia"/>
                <w:sz w:val="32"/>
                <w:lang w:eastAsia="zh-CN"/>
              </w:rPr>
              <w:t>12</w:t>
            </w:r>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5pt;height:62.65pt" o:ole="">
                  <v:imagedata r:id="rId9" o:title=""/>
                </v:shape>
                <o:OLEObject Type="Embed" ProgID="Word.Picture.8" ShapeID="_x0000_i1025" DrawAspect="Content" ObjectID="_1825573994" r:id="rId10"/>
              </w:object>
            </w:r>
          </w:p>
        </w:tc>
        <w:tc>
          <w:tcPr>
            <w:tcW w:w="5540" w:type="dxa"/>
          </w:tcPr>
          <w:p w14:paraId="33E32498" w14:textId="77777777" w:rsidR="007B3457" w:rsidRDefault="00000000">
            <w:pPr>
              <w:jc w:val="right"/>
            </w:pPr>
            <w:bookmarkStart w:id="3" w:name="logos"/>
            <w:r>
              <w:pict w14:anchorId="73A98D87">
                <v:shape id="_x0000_i1026" type="#_x0000_t75" style="width:126.4pt;height:75pt">
                  <v:imagedata r:id="rId11" o:title="3GPP-logo_web"/>
                </v:shape>
              </w:pict>
            </w:r>
            <w:bookmarkEnd w:id="3"/>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06B432D8" w:rsidR="007B3457" w:rsidRDefault="00000000">
            <w:pPr>
              <w:pStyle w:val="FP"/>
              <w:jc w:val="center"/>
              <w:rPr>
                <w:sz w:val="18"/>
              </w:rPr>
            </w:pPr>
            <w:r>
              <w:rPr>
                <w:sz w:val="18"/>
              </w:rPr>
              <w:t>© 202</w:t>
            </w:r>
            <w:r w:rsidR="00EE1BB1">
              <w:rPr>
                <w:rFonts w:eastAsiaTheme="minorEastAsia" w:hint="eastAsia"/>
                <w:sz w:val="18"/>
                <w:lang w:eastAsia="zh-CN"/>
              </w:rPr>
              <w:t>5</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6C68FF21" w14:textId="2524717E" w:rsidR="00565CB2"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65CB2">
        <w:rPr>
          <w:noProof/>
        </w:rPr>
        <w:t>Foreword</w:t>
      </w:r>
      <w:r w:rsidR="00565CB2">
        <w:rPr>
          <w:noProof/>
        </w:rPr>
        <w:tab/>
      </w:r>
      <w:r w:rsidR="00565CB2">
        <w:rPr>
          <w:noProof/>
        </w:rPr>
        <w:fldChar w:fldCharType="begin" w:fldLock="1"/>
      </w:r>
      <w:r w:rsidR="00565CB2">
        <w:rPr>
          <w:noProof/>
        </w:rPr>
        <w:instrText xml:space="preserve"> PAGEREF _Toc200621342 \h </w:instrText>
      </w:r>
      <w:r w:rsidR="00565CB2">
        <w:rPr>
          <w:noProof/>
        </w:rPr>
      </w:r>
      <w:r w:rsidR="00565CB2">
        <w:rPr>
          <w:noProof/>
        </w:rPr>
        <w:fldChar w:fldCharType="separate"/>
      </w:r>
      <w:r w:rsidR="00565CB2">
        <w:rPr>
          <w:noProof/>
        </w:rPr>
        <w:t>6</w:t>
      </w:r>
      <w:r w:rsidR="00565CB2">
        <w:rPr>
          <w:noProof/>
        </w:rPr>
        <w:fldChar w:fldCharType="end"/>
      </w:r>
    </w:p>
    <w:p w14:paraId="1310781F" w14:textId="0EE94022"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_Toc200621343 \h </w:instrText>
      </w:r>
      <w:r>
        <w:rPr>
          <w:noProof/>
        </w:rPr>
      </w:r>
      <w:r>
        <w:rPr>
          <w:noProof/>
        </w:rPr>
        <w:fldChar w:fldCharType="separate"/>
      </w:r>
      <w:r>
        <w:rPr>
          <w:noProof/>
        </w:rPr>
        <w:t>8</w:t>
      </w:r>
      <w:r>
        <w:rPr>
          <w:noProof/>
        </w:rPr>
        <w:fldChar w:fldCharType="end"/>
      </w:r>
    </w:p>
    <w:p w14:paraId="79DCFCB9" w14:textId="3FA92B60"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_Toc200621344 \h </w:instrText>
      </w:r>
      <w:r>
        <w:rPr>
          <w:noProof/>
        </w:rPr>
      </w:r>
      <w:r>
        <w:rPr>
          <w:noProof/>
        </w:rPr>
        <w:fldChar w:fldCharType="separate"/>
      </w:r>
      <w:r>
        <w:rPr>
          <w:noProof/>
        </w:rPr>
        <w:t>8</w:t>
      </w:r>
      <w:r>
        <w:rPr>
          <w:noProof/>
        </w:rPr>
        <w:fldChar w:fldCharType="end"/>
      </w:r>
    </w:p>
    <w:p w14:paraId="2DD83FA4" w14:textId="470D16C3"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_Toc200621345 \h </w:instrText>
      </w:r>
      <w:r>
        <w:rPr>
          <w:noProof/>
        </w:rPr>
      </w:r>
      <w:r>
        <w:rPr>
          <w:noProof/>
        </w:rPr>
        <w:fldChar w:fldCharType="separate"/>
      </w:r>
      <w:r>
        <w:rPr>
          <w:noProof/>
        </w:rPr>
        <w:t>9</w:t>
      </w:r>
      <w:r>
        <w:rPr>
          <w:noProof/>
        </w:rPr>
        <w:fldChar w:fldCharType="end"/>
      </w:r>
    </w:p>
    <w:p w14:paraId="5C0E48EC" w14:textId="0CB96F40"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_Toc200621346 \h </w:instrText>
      </w:r>
      <w:r>
        <w:rPr>
          <w:noProof/>
        </w:rPr>
      </w:r>
      <w:r>
        <w:rPr>
          <w:noProof/>
        </w:rPr>
        <w:fldChar w:fldCharType="separate"/>
      </w:r>
      <w:r>
        <w:rPr>
          <w:noProof/>
        </w:rPr>
        <w:t>9</w:t>
      </w:r>
      <w:r>
        <w:rPr>
          <w:noProof/>
        </w:rPr>
        <w:fldChar w:fldCharType="end"/>
      </w:r>
    </w:p>
    <w:p w14:paraId="2B10777A" w14:textId="762F739C"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_Toc200621347 \h </w:instrText>
      </w:r>
      <w:r>
        <w:rPr>
          <w:noProof/>
        </w:rPr>
      </w:r>
      <w:r>
        <w:rPr>
          <w:noProof/>
        </w:rPr>
        <w:fldChar w:fldCharType="separate"/>
      </w:r>
      <w:r>
        <w:rPr>
          <w:noProof/>
        </w:rPr>
        <w:t>9</w:t>
      </w:r>
      <w:r>
        <w:rPr>
          <w:noProof/>
        </w:rPr>
        <w:fldChar w:fldCharType="end"/>
      </w:r>
    </w:p>
    <w:p w14:paraId="31C452D2" w14:textId="01694EDE"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_Toc200621348 \h </w:instrText>
      </w:r>
      <w:r>
        <w:rPr>
          <w:noProof/>
        </w:rPr>
      </w:r>
      <w:r>
        <w:rPr>
          <w:noProof/>
        </w:rPr>
        <w:fldChar w:fldCharType="separate"/>
      </w:r>
      <w:r>
        <w:rPr>
          <w:noProof/>
        </w:rPr>
        <w:t>9</w:t>
      </w:r>
      <w:r>
        <w:rPr>
          <w:noProof/>
        </w:rPr>
        <w:fldChar w:fldCharType="end"/>
      </w:r>
    </w:p>
    <w:p w14:paraId="53AA116A" w14:textId="61601675"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_Toc200621349 \h </w:instrText>
      </w:r>
      <w:r>
        <w:rPr>
          <w:noProof/>
        </w:rPr>
      </w:r>
      <w:r>
        <w:rPr>
          <w:noProof/>
        </w:rPr>
        <w:fldChar w:fldCharType="separate"/>
      </w:r>
      <w:r>
        <w:rPr>
          <w:noProof/>
        </w:rPr>
        <w:t>9</w:t>
      </w:r>
      <w:r>
        <w:rPr>
          <w:noProof/>
        </w:rPr>
        <w:fldChar w:fldCharType="end"/>
      </w:r>
    </w:p>
    <w:p w14:paraId="3E6AE227" w14:textId="2695FDA4"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_Toc200621350 \h </w:instrText>
      </w:r>
      <w:r>
        <w:rPr>
          <w:noProof/>
        </w:rPr>
      </w:r>
      <w:r>
        <w:rPr>
          <w:noProof/>
        </w:rPr>
        <w:fldChar w:fldCharType="separate"/>
      </w:r>
      <w:r>
        <w:rPr>
          <w:noProof/>
        </w:rPr>
        <w:t>10</w:t>
      </w:r>
      <w:r>
        <w:rPr>
          <w:noProof/>
        </w:rPr>
        <w:fldChar w:fldCharType="end"/>
      </w:r>
    </w:p>
    <w:p w14:paraId="2572D96C" w14:textId="7B574B1E"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_Toc200621351 \h </w:instrText>
      </w:r>
      <w:r>
        <w:rPr>
          <w:noProof/>
        </w:rPr>
      </w:r>
      <w:r>
        <w:rPr>
          <w:noProof/>
        </w:rPr>
        <w:fldChar w:fldCharType="separate"/>
      </w:r>
      <w:r>
        <w:rPr>
          <w:noProof/>
        </w:rPr>
        <w:t>10</w:t>
      </w:r>
      <w:r>
        <w:rPr>
          <w:noProof/>
        </w:rPr>
        <w:fldChar w:fldCharType="end"/>
      </w:r>
    </w:p>
    <w:p w14:paraId="420BC340" w14:textId="131B3E48"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_Toc200621352 \h </w:instrText>
      </w:r>
      <w:r>
        <w:rPr>
          <w:noProof/>
        </w:rPr>
      </w:r>
      <w:r>
        <w:rPr>
          <w:noProof/>
        </w:rPr>
        <w:fldChar w:fldCharType="separate"/>
      </w:r>
      <w:r>
        <w:rPr>
          <w:noProof/>
        </w:rPr>
        <w:t>10</w:t>
      </w:r>
      <w:r>
        <w:rPr>
          <w:noProof/>
        </w:rPr>
        <w:fldChar w:fldCharType="end"/>
      </w:r>
    </w:p>
    <w:p w14:paraId="584E3EDF" w14:textId="49B985A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_Toc200621353 \h </w:instrText>
      </w:r>
      <w:r>
        <w:rPr>
          <w:noProof/>
        </w:rPr>
      </w:r>
      <w:r>
        <w:rPr>
          <w:noProof/>
        </w:rPr>
        <w:fldChar w:fldCharType="separate"/>
      </w:r>
      <w:r>
        <w:rPr>
          <w:noProof/>
        </w:rPr>
        <w:t>10</w:t>
      </w:r>
      <w:r>
        <w:rPr>
          <w:noProof/>
        </w:rPr>
        <w:fldChar w:fldCharType="end"/>
      </w:r>
    </w:p>
    <w:p w14:paraId="4CCEDBEF" w14:textId="73FF380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_Toc200621354 \h </w:instrText>
      </w:r>
      <w:r>
        <w:rPr>
          <w:noProof/>
        </w:rPr>
      </w:r>
      <w:r>
        <w:rPr>
          <w:noProof/>
        </w:rPr>
        <w:fldChar w:fldCharType="separate"/>
      </w:r>
      <w:r>
        <w:rPr>
          <w:noProof/>
        </w:rPr>
        <w:t>10</w:t>
      </w:r>
      <w:r>
        <w:rPr>
          <w:noProof/>
        </w:rPr>
        <w:fldChar w:fldCharType="end"/>
      </w:r>
    </w:p>
    <w:p w14:paraId="36D84162" w14:textId="2135263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_Toc200621355 \h </w:instrText>
      </w:r>
      <w:r>
        <w:rPr>
          <w:noProof/>
        </w:rPr>
      </w:r>
      <w:r>
        <w:rPr>
          <w:noProof/>
        </w:rPr>
        <w:fldChar w:fldCharType="separate"/>
      </w:r>
      <w:r>
        <w:rPr>
          <w:noProof/>
        </w:rPr>
        <w:t>10</w:t>
      </w:r>
      <w:r>
        <w:rPr>
          <w:noProof/>
        </w:rPr>
        <w:fldChar w:fldCharType="end"/>
      </w:r>
    </w:p>
    <w:p w14:paraId="2151131C" w14:textId="1B8B79D1"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_Toc200621356 \h </w:instrText>
      </w:r>
      <w:r>
        <w:rPr>
          <w:noProof/>
        </w:rPr>
      </w:r>
      <w:r>
        <w:rPr>
          <w:noProof/>
        </w:rPr>
        <w:fldChar w:fldCharType="separate"/>
      </w:r>
      <w:r>
        <w:rPr>
          <w:noProof/>
        </w:rPr>
        <w:t>11</w:t>
      </w:r>
      <w:r>
        <w:rPr>
          <w:noProof/>
        </w:rPr>
        <w:fldChar w:fldCharType="end"/>
      </w:r>
    </w:p>
    <w:p w14:paraId="3E56F017" w14:textId="20399A3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_Toc200621357 \h </w:instrText>
      </w:r>
      <w:r>
        <w:rPr>
          <w:noProof/>
        </w:rPr>
      </w:r>
      <w:r>
        <w:rPr>
          <w:noProof/>
        </w:rPr>
        <w:fldChar w:fldCharType="separate"/>
      </w:r>
      <w:r>
        <w:rPr>
          <w:noProof/>
        </w:rPr>
        <w:t>11</w:t>
      </w:r>
      <w:r>
        <w:rPr>
          <w:noProof/>
        </w:rPr>
        <w:fldChar w:fldCharType="end"/>
      </w:r>
    </w:p>
    <w:p w14:paraId="284570CF" w14:textId="7378554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_Toc200621358 \h </w:instrText>
      </w:r>
      <w:r>
        <w:rPr>
          <w:noProof/>
        </w:rPr>
      </w:r>
      <w:r>
        <w:rPr>
          <w:noProof/>
        </w:rPr>
        <w:fldChar w:fldCharType="separate"/>
      </w:r>
      <w:r>
        <w:rPr>
          <w:noProof/>
        </w:rPr>
        <w:t>11</w:t>
      </w:r>
      <w:r>
        <w:rPr>
          <w:noProof/>
        </w:rPr>
        <w:fldChar w:fldCharType="end"/>
      </w:r>
    </w:p>
    <w:p w14:paraId="0B056F7F" w14:textId="3491E28F"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_Toc200621359 \h </w:instrText>
      </w:r>
      <w:r>
        <w:rPr>
          <w:noProof/>
        </w:rPr>
      </w:r>
      <w:r>
        <w:rPr>
          <w:noProof/>
        </w:rPr>
        <w:fldChar w:fldCharType="separate"/>
      </w:r>
      <w:r>
        <w:rPr>
          <w:noProof/>
        </w:rPr>
        <w:t>11</w:t>
      </w:r>
      <w:r>
        <w:rPr>
          <w:noProof/>
        </w:rPr>
        <w:fldChar w:fldCharType="end"/>
      </w:r>
    </w:p>
    <w:p w14:paraId="6A931AC0" w14:textId="3E28B308"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_Toc200621360 \h </w:instrText>
      </w:r>
      <w:r>
        <w:rPr>
          <w:noProof/>
        </w:rPr>
      </w:r>
      <w:r>
        <w:rPr>
          <w:noProof/>
        </w:rPr>
        <w:fldChar w:fldCharType="separate"/>
      </w:r>
      <w:r>
        <w:rPr>
          <w:noProof/>
        </w:rPr>
        <w:t>12</w:t>
      </w:r>
      <w:r>
        <w:rPr>
          <w:noProof/>
        </w:rPr>
        <w:fldChar w:fldCharType="end"/>
      </w:r>
    </w:p>
    <w:p w14:paraId="287619C2" w14:textId="26E2B29A"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_Toc200621361 \h </w:instrText>
      </w:r>
      <w:r>
        <w:rPr>
          <w:noProof/>
        </w:rPr>
      </w:r>
      <w:r>
        <w:rPr>
          <w:noProof/>
        </w:rPr>
        <w:fldChar w:fldCharType="separate"/>
      </w:r>
      <w:r>
        <w:rPr>
          <w:noProof/>
        </w:rPr>
        <w:t>12</w:t>
      </w:r>
      <w:r>
        <w:rPr>
          <w:noProof/>
        </w:rPr>
        <w:fldChar w:fldCharType="end"/>
      </w:r>
    </w:p>
    <w:p w14:paraId="55C6F16E" w14:textId="4E25C64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_Toc200621362 \h </w:instrText>
      </w:r>
      <w:r>
        <w:rPr>
          <w:noProof/>
        </w:rPr>
      </w:r>
      <w:r>
        <w:rPr>
          <w:noProof/>
        </w:rPr>
        <w:fldChar w:fldCharType="separate"/>
      </w:r>
      <w:r>
        <w:rPr>
          <w:noProof/>
        </w:rPr>
        <w:t>12</w:t>
      </w:r>
      <w:r>
        <w:rPr>
          <w:noProof/>
        </w:rPr>
        <w:fldChar w:fldCharType="end"/>
      </w:r>
    </w:p>
    <w:p w14:paraId="4C28ED84" w14:textId="0E7F8B9B"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_Toc200621363 \h </w:instrText>
      </w:r>
      <w:r>
        <w:rPr>
          <w:noProof/>
        </w:rPr>
      </w:r>
      <w:r>
        <w:rPr>
          <w:noProof/>
        </w:rPr>
        <w:fldChar w:fldCharType="separate"/>
      </w:r>
      <w:r>
        <w:rPr>
          <w:noProof/>
        </w:rPr>
        <w:t>12</w:t>
      </w:r>
      <w:r>
        <w:rPr>
          <w:noProof/>
        </w:rPr>
        <w:fldChar w:fldCharType="end"/>
      </w:r>
    </w:p>
    <w:p w14:paraId="592CB1A6" w14:textId="3860ABE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fldLock="1"/>
      </w:r>
      <w:r>
        <w:rPr>
          <w:noProof/>
        </w:rPr>
        <w:instrText xml:space="preserve"> PAGEREF _Toc200621364 \h </w:instrText>
      </w:r>
      <w:r>
        <w:rPr>
          <w:noProof/>
        </w:rPr>
      </w:r>
      <w:r>
        <w:rPr>
          <w:noProof/>
        </w:rPr>
        <w:fldChar w:fldCharType="separate"/>
      </w:r>
      <w:r>
        <w:rPr>
          <w:noProof/>
        </w:rPr>
        <w:t>12</w:t>
      </w:r>
      <w:r>
        <w:rPr>
          <w:noProof/>
        </w:rPr>
        <w:fldChar w:fldCharType="end"/>
      </w:r>
    </w:p>
    <w:p w14:paraId="22A81F33" w14:textId="11BF499F"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_Toc200621365 \h </w:instrText>
      </w:r>
      <w:r>
        <w:rPr>
          <w:noProof/>
        </w:rPr>
      </w:r>
      <w:r>
        <w:rPr>
          <w:noProof/>
        </w:rPr>
        <w:fldChar w:fldCharType="separate"/>
      </w:r>
      <w:r>
        <w:rPr>
          <w:noProof/>
        </w:rPr>
        <w:t>12</w:t>
      </w:r>
      <w:r>
        <w:rPr>
          <w:noProof/>
        </w:rPr>
        <w:fldChar w:fldCharType="end"/>
      </w:r>
    </w:p>
    <w:p w14:paraId="26C19E9A" w14:textId="50C40915"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fldLock="1"/>
      </w:r>
      <w:r>
        <w:rPr>
          <w:noProof/>
        </w:rPr>
        <w:instrText xml:space="preserve"> PAGEREF _Toc200621366 \h </w:instrText>
      </w:r>
      <w:r>
        <w:rPr>
          <w:noProof/>
        </w:rPr>
      </w:r>
      <w:r>
        <w:rPr>
          <w:noProof/>
        </w:rPr>
        <w:fldChar w:fldCharType="separate"/>
      </w:r>
      <w:r>
        <w:rPr>
          <w:noProof/>
        </w:rPr>
        <w:t>12</w:t>
      </w:r>
      <w:r>
        <w:rPr>
          <w:noProof/>
        </w:rPr>
        <w:fldChar w:fldCharType="end"/>
      </w:r>
    </w:p>
    <w:p w14:paraId="6CEE40D3" w14:textId="7F2BAE0C"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_Toc200621367 \h </w:instrText>
      </w:r>
      <w:r>
        <w:rPr>
          <w:noProof/>
        </w:rPr>
      </w:r>
      <w:r>
        <w:rPr>
          <w:noProof/>
        </w:rPr>
        <w:fldChar w:fldCharType="separate"/>
      </w:r>
      <w:r>
        <w:rPr>
          <w:noProof/>
        </w:rPr>
        <w:t>13</w:t>
      </w:r>
      <w:r>
        <w:rPr>
          <w:noProof/>
        </w:rPr>
        <w:fldChar w:fldCharType="end"/>
      </w:r>
    </w:p>
    <w:p w14:paraId="0B39D86A" w14:textId="2E27BD85"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_Toc200621368 \h </w:instrText>
      </w:r>
      <w:r>
        <w:rPr>
          <w:noProof/>
        </w:rPr>
      </w:r>
      <w:r>
        <w:rPr>
          <w:noProof/>
        </w:rPr>
        <w:fldChar w:fldCharType="separate"/>
      </w:r>
      <w:r>
        <w:rPr>
          <w:noProof/>
        </w:rPr>
        <w:t>13</w:t>
      </w:r>
      <w:r>
        <w:rPr>
          <w:noProof/>
        </w:rPr>
        <w:fldChar w:fldCharType="end"/>
      </w:r>
    </w:p>
    <w:p w14:paraId="4530146D" w14:textId="66B794D7"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_Toc200621369 \h </w:instrText>
      </w:r>
      <w:r>
        <w:rPr>
          <w:noProof/>
        </w:rPr>
      </w:r>
      <w:r>
        <w:rPr>
          <w:noProof/>
        </w:rPr>
        <w:fldChar w:fldCharType="separate"/>
      </w:r>
      <w:r>
        <w:rPr>
          <w:noProof/>
        </w:rPr>
        <w:t>13</w:t>
      </w:r>
      <w:r>
        <w:rPr>
          <w:noProof/>
        </w:rPr>
        <w:fldChar w:fldCharType="end"/>
      </w:r>
    </w:p>
    <w:p w14:paraId="608C8318" w14:textId="5EED22A9"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_Toc200621370 \h </w:instrText>
      </w:r>
      <w:r>
        <w:rPr>
          <w:noProof/>
        </w:rPr>
      </w:r>
      <w:r>
        <w:rPr>
          <w:noProof/>
        </w:rPr>
        <w:fldChar w:fldCharType="separate"/>
      </w:r>
      <w:r>
        <w:rPr>
          <w:noProof/>
        </w:rPr>
        <w:t>13</w:t>
      </w:r>
      <w:r>
        <w:rPr>
          <w:noProof/>
        </w:rPr>
        <w:fldChar w:fldCharType="end"/>
      </w:r>
    </w:p>
    <w:p w14:paraId="098E2655" w14:textId="768545C5"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_Toc200621371 \h </w:instrText>
      </w:r>
      <w:r>
        <w:rPr>
          <w:noProof/>
        </w:rPr>
      </w:r>
      <w:r>
        <w:rPr>
          <w:noProof/>
        </w:rPr>
        <w:fldChar w:fldCharType="separate"/>
      </w:r>
      <w:r>
        <w:rPr>
          <w:noProof/>
        </w:rPr>
        <w:t>13</w:t>
      </w:r>
      <w:r>
        <w:rPr>
          <w:noProof/>
        </w:rPr>
        <w:fldChar w:fldCharType="end"/>
      </w:r>
    </w:p>
    <w:p w14:paraId="2D6152F6" w14:textId="7C00AB3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_Toc200621372 \h </w:instrText>
      </w:r>
      <w:r>
        <w:rPr>
          <w:noProof/>
        </w:rPr>
      </w:r>
      <w:r>
        <w:rPr>
          <w:noProof/>
        </w:rPr>
        <w:fldChar w:fldCharType="separate"/>
      </w:r>
      <w:r>
        <w:rPr>
          <w:noProof/>
        </w:rPr>
        <w:t>14</w:t>
      </w:r>
      <w:r>
        <w:rPr>
          <w:noProof/>
        </w:rPr>
        <w:fldChar w:fldCharType="end"/>
      </w:r>
    </w:p>
    <w:p w14:paraId="09B8772B" w14:textId="5807549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_Toc200621373 \h </w:instrText>
      </w:r>
      <w:r>
        <w:rPr>
          <w:noProof/>
        </w:rPr>
      </w:r>
      <w:r>
        <w:rPr>
          <w:noProof/>
        </w:rPr>
        <w:fldChar w:fldCharType="separate"/>
      </w:r>
      <w:r>
        <w:rPr>
          <w:noProof/>
        </w:rPr>
        <w:t>14</w:t>
      </w:r>
      <w:r>
        <w:rPr>
          <w:noProof/>
        </w:rPr>
        <w:fldChar w:fldCharType="end"/>
      </w:r>
    </w:p>
    <w:p w14:paraId="04C07142" w14:textId="32CCFB5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_Toc200621374 \h </w:instrText>
      </w:r>
      <w:r>
        <w:rPr>
          <w:noProof/>
        </w:rPr>
      </w:r>
      <w:r>
        <w:rPr>
          <w:noProof/>
        </w:rPr>
        <w:fldChar w:fldCharType="separate"/>
      </w:r>
      <w:r>
        <w:rPr>
          <w:noProof/>
        </w:rPr>
        <w:t>14</w:t>
      </w:r>
      <w:r>
        <w:rPr>
          <w:noProof/>
        </w:rPr>
        <w:fldChar w:fldCharType="end"/>
      </w:r>
    </w:p>
    <w:p w14:paraId="65C5B323" w14:textId="752721E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_Toc200621375 \h </w:instrText>
      </w:r>
      <w:r>
        <w:rPr>
          <w:noProof/>
        </w:rPr>
      </w:r>
      <w:r>
        <w:rPr>
          <w:noProof/>
        </w:rPr>
        <w:fldChar w:fldCharType="separate"/>
      </w:r>
      <w:r>
        <w:rPr>
          <w:noProof/>
        </w:rPr>
        <w:t>14</w:t>
      </w:r>
      <w:r>
        <w:rPr>
          <w:noProof/>
        </w:rPr>
        <w:fldChar w:fldCharType="end"/>
      </w:r>
    </w:p>
    <w:p w14:paraId="6C762E76" w14:textId="4D1F4C33"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_Toc200621376 \h </w:instrText>
      </w:r>
      <w:r>
        <w:rPr>
          <w:noProof/>
        </w:rPr>
      </w:r>
      <w:r>
        <w:rPr>
          <w:noProof/>
        </w:rPr>
        <w:fldChar w:fldCharType="separate"/>
      </w:r>
      <w:r>
        <w:rPr>
          <w:noProof/>
        </w:rPr>
        <w:t>14</w:t>
      </w:r>
      <w:r>
        <w:rPr>
          <w:noProof/>
        </w:rPr>
        <w:fldChar w:fldCharType="end"/>
      </w:r>
    </w:p>
    <w:p w14:paraId="0CE16286" w14:textId="555EED9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_Toc200621377 \h </w:instrText>
      </w:r>
      <w:r>
        <w:rPr>
          <w:noProof/>
        </w:rPr>
      </w:r>
      <w:r>
        <w:rPr>
          <w:noProof/>
        </w:rPr>
        <w:fldChar w:fldCharType="separate"/>
      </w:r>
      <w:r>
        <w:rPr>
          <w:noProof/>
        </w:rPr>
        <w:t>14</w:t>
      </w:r>
      <w:r>
        <w:rPr>
          <w:noProof/>
        </w:rPr>
        <w:fldChar w:fldCharType="end"/>
      </w:r>
    </w:p>
    <w:p w14:paraId="3D8D79AF" w14:textId="5C1D8B49"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_Toc200621378 \h </w:instrText>
      </w:r>
      <w:r>
        <w:rPr>
          <w:noProof/>
        </w:rPr>
      </w:r>
      <w:r>
        <w:rPr>
          <w:noProof/>
        </w:rPr>
        <w:fldChar w:fldCharType="separate"/>
      </w:r>
      <w:r>
        <w:rPr>
          <w:noProof/>
        </w:rPr>
        <w:t>15</w:t>
      </w:r>
      <w:r>
        <w:rPr>
          <w:noProof/>
        </w:rPr>
        <w:fldChar w:fldCharType="end"/>
      </w:r>
    </w:p>
    <w:p w14:paraId="77820197" w14:textId="273510F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_Toc200621379 \h </w:instrText>
      </w:r>
      <w:r>
        <w:rPr>
          <w:noProof/>
        </w:rPr>
      </w:r>
      <w:r>
        <w:rPr>
          <w:noProof/>
        </w:rPr>
        <w:fldChar w:fldCharType="separate"/>
      </w:r>
      <w:r>
        <w:rPr>
          <w:noProof/>
        </w:rPr>
        <w:t>15</w:t>
      </w:r>
      <w:r>
        <w:rPr>
          <w:noProof/>
        </w:rPr>
        <w:fldChar w:fldCharType="end"/>
      </w:r>
    </w:p>
    <w:p w14:paraId="518407F3" w14:textId="771BD31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_Toc200621380 \h </w:instrText>
      </w:r>
      <w:r>
        <w:rPr>
          <w:noProof/>
        </w:rPr>
      </w:r>
      <w:r>
        <w:rPr>
          <w:noProof/>
        </w:rPr>
        <w:fldChar w:fldCharType="separate"/>
      </w:r>
      <w:r>
        <w:rPr>
          <w:noProof/>
        </w:rPr>
        <w:t>15</w:t>
      </w:r>
      <w:r>
        <w:rPr>
          <w:noProof/>
        </w:rPr>
        <w:fldChar w:fldCharType="end"/>
      </w:r>
    </w:p>
    <w:p w14:paraId="5131C620" w14:textId="7422AAF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_Toc200621381 \h </w:instrText>
      </w:r>
      <w:r>
        <w:rPr>
          <w:noProof/>
        </w:rPr>
      </w:r>
      <w:r>
        <w:rPr>
          <w:noProof/>
        </w:rPr>
        <w:fldChar w:fldCharType="separate"/>
      </w:r>
      <w:r>
        <w:rPr>
          <w:noProof/>
        </w:rPr>
        <w:t>15</w:t>
      </w:r>
      <w:r>
        <w:rPr>
          <w:noProof/>
        </w:rPr>
        <w:fldChar w:fldCharType="end"/>
      </w:r>
    </w:p>
    <w:p w14:paraId="7D8A9316" w14:textId="445C869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_Toc200621382 \h </w:instrText>
      </w:r>
      <w:r>
        <w:rPr>
          <w:noProof/>
        </w:rPr>
      </w:r>
      <w:r>
        <w:rPr>
          <w:noProof/>
        </w:rPr>
        <w:fldChar w:fldCharType="separate"/>
      </w:r>
      <w:r>
        <w:rPr>
          <w:noProof/>
        </w:rPr>
        <w:t>15</w:t>
      </w:r>
      <w:r>
        <w:rPr>
          <w:noProof/>
        </w:rPr>
        <w:fldChar w:fldCharType="end"/>
      </w:r>
    </w:p>
    <w:p w14:paraId="4839AE8C" w14:textId="196C449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_Toc200621383 \h </w:instrText>
      </w:r>
      <w:r>
        <w:rPr>
          <w:noProof/>
        </w:rPr>
      </w:r>
      <w:r>
        <w:rPr>
          <w:noProof/>
        </w:rPr>
        <w:fldChar w:fldCharType="separate"/>
      </w:r>
      <w:r>
        <w:rPr>
          <w:noProof/>
        </w:rPr>
        <w:t>15</w:t>
      </w:r>
      <w:r>
        <w:rPr>
          <w:noProof/>
        </w:rPr>
        <w:fldChar w:fldCharType="end"/>
      </w:r>
    </w:p>
    <w:p w14:paraId="67EA1EED" w14:textId="75BCBD6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_Toc200621384 \h </w:instrText>
      </w:r>
      <w:r>
        <w:rPr>
          <w:noProof/>
        </w:rPr>
      </w:r>
      <w:r>
        <w:rPr>
          <w:noProof/>
        </w:rPr>
        <w:fldChar w:fldCharType="separate"/>
      </w:r>
      <w:r>
        <w:rPr>
          <w:noProof/>
        </w:rPr>
        <w:t>15</w:t>
      </w:r>
      <w:r>
        <w:rPr>
          <w:noProof/>
        </w:rPr>
        <w:fldChar w:fldCharType="end"/>
      </w:r>
    </w:p>
    <w:p w14:paraId="1BB163C9" w14:textId="748607E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_Toc200621385 \h </w:instrText>
      </w:r>
      <w:r>
        <w:rPr>
          <w:noProof/>
        </w:rPr>
      </w:r>
      <w:r>
        <w:rPr>
          <w:noProof/>
        </w:rPr>
        <w:fldChar w:fldCharType="separate"/>
      </w:r>
      <w:r>
        <w:rPr>
          <w:noProof/>
        </w:rPr>
        <w:t>15</w:t>
      </w:r>
      <w:r>
        <w:rPr>
          <w:noProof/>
        </w:rPr>
        <w:fldChar w:fldCharType="end"/>
      </w:r>
    </w:p>
    <w:p w14:paraId="7F4DC8E4" w14:textId="4870A4A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_Toc200621386 \h </w:instrText>
      </w:r>
      <w:r>
        <w:rPr>
          <w:noProof/>
        </w:rPr>
      </w:r>
      <w:r>
        <w:rPr>
          <w:noProof/>
        </w:rPr>
        <w:fldChar w:fldCharType="separate"/>
      </w:r>
      <w:r>
        <w:rPr>
          <w:noProof/>
        </w:rPr>
        <w:t>16</w:t>
      </w:r>
      <w:r>
        <w:rPr>
          <w:noProof/>
        </w:rPr>
        <w:fldChar w:fldCharType="end"/>
      </w:r>
    </w:p>
    <w:p w14:paraId="6620DFD7" w14:textId="34F4D60A"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_Toc200621387 \h </w:instrText>
      </w:r>
      <w:r>
        <w:rPr>
          <w:noProof/>
        </w:rPr>
      </w:r>
      <w:r>
        <w:rPr>
          <w:noProof/>
        </w:rPr>
        <w:fldChar w:fldCharType="separate"/>
      </w:r>
      <w:r>
        <w:rPr>
          <w:noProof/>
        </w:rPr>
        <w:t>16</w:t>
      </w:r>
      <w:r>
        <w:rPr>
          <w:noProof/>
        </w:rPr>
        <w:fldChar w:fldCharType="end"/>
      </w:r>
    </w:p>
    <w:p w14:paraId="1638359E" w14:textId="06461B8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_Toc200621388 \h </w:instrText>
      </w:r>
      <w:r>
        <w:rPr>
          <w:noProof/>
        </w:rPr>
      </w:r>
      <w:r>
        <w:rPr>
          <w:noProof/>
        </w:rPr>
        <w:fldChar w:fldCharType="separate"/>
      </w:r>
      <w:r>
        <w:rPr>
          <w:noProof/>
        </w:rPr>
        <w:t>16</w:t>
      </w:r>
      <w:r>
        <w:rPr>
          <w:noProof/>
        </w:rPr>
        <w:fldChar w:fldCharType="end"/>
      </w:r>
    </w:p>
    <w:p w14:paraId="056DA134" w14:textId="0662A06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_Toc200621389 \h </w:instrText>
      </w:r>
      <w:r>
        <w:rPr>
          <w:noProof/>
        </w:rPr>
      </w:r>
      <w:r>
        <w:rPr>
          <w:noProof/>
        </w:rPr>
        <w:fldChar w:fldCharType="separate"/>
      </w:r>
      <w:r>
        <w:rPr>
          <w:noProof/>
        </w:rPr>
        <w:t>16</w:t>
      </w:r>
      <w:r>
        <w:rPr>
          <w:noProof/>
        </w:rPr>
        <w:fldChar w:fldCharType="end"/>
      </w:r>
    </w:p>
    <w:p w14:paraId="59CE0136" w14:textId="4ECB288E"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_Toc200621390 \h </w:instrText>
      </w:r>
      <w:r>
        <w:rPr>
          <w:noProof/>
        </w:rPr>
      </w:r>
      <w:r>
        <w:rPr>
          <w:noProof/>
        </w:rPr>
        <w:fldChar w:fldCharType="separate"/>
      </w:r>
      <w:r>
        <w:rPr>
          <w:noProof/>
        </w:rPr>
        <w:t>17</w:t>
      </w:r>
      <w:r>
        <w:rPr>
          <w:noProof/>
        </w:rPr>
        <w:fldChar w:fldCharType="end"/>
      </w:r>
    </w:p>
    <w:p w14:paraId="4F114CBB" w14:textId="4A3F1F14"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_Toc200621391 \h </w:instrText>
      </w:r>
      <w:r>
        <w:rPr>
          <w:noProof/>
        </w:rPr>
      </w:r>
      <w:r>
        <w:rPr>
          <w:noProof/>
        </w:rPr>
        <w:fldChar w:fldCharType="separate"/>
      </w:r>
      <w:r>
        <w:rPr>
          <w:noProof/>
        </w:rPr>
        <w:t>17</w:t>
      </w:r>
      <w:r>
        <w:rPr>
          <w:noProof/>
        </w:rPr>
        <w:fldChar w:fldCharType="end"/>
      </w:r>
    </w:p>
    <w:p w14:paraId="65B99326" w14:textId="3257953C"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Structured data types</w:t>
      </w:r>
      <w:r>
        <w:rPr>
          <w:noProof/>
        </w:rPr>
        <w:tab/>
      </w:r>
      <w:r>
        <w:rPr>
          <w:noProof/>
        </w:rPr>
        <w:fldChar w:fldCharType="begin" w:fldLock="1"/>
      </w:r>
      <w:r>
        <w:rPr>
          <w:noProof/>
        </w:rPr>
        <w:instrText xml:space="preserve"> PAGEREF _Toc200621392 \h </w:instrText>
      </w:r>
      <w:r>
        <w:rPr>
          <w:noProof/>
        </w:rPr>
      </w:r>
      <w:r>
        <w:rPr>
          <w:noProof/>
        </w:rPr>
        <w:fldChar w:fldCharType="separate"/>
      </w:r>
      <w:r>
        <w:rPr>
          <w:noProof/>
        </w:rPr>
        <w:t>18</w:t>
      </w:r>
      <w:r>
        <w:rPr>
          <w:noProof/>
        </w:rPr>
        <w:fldChar w:fldCharType="end"/>
      </w:r>
    </w:p>
    <w:p w14:paraId="1B4F0441" w14:textId="28240F08"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_Toc200621393 \h </w:instrText>
      </w:r>
      <w:r>
        <w:rPr>
          <w:noProof/>
        </w:rPr>
      </w:r>
      <w:r>
        <w:rPr>
          <w:noProof/>
        </w:rPr>
        <w:fldChar w:fldCharType="separate"/>
      </w:r>
      <w:r>
        <w:rPr>
          <w:noProof/>
        </w:rPr>
        <w:t>18</w:t>
      </w:r>
      <w:r>
        <w:rPr>
          <w:noProof/>
        </w:rPr>
        <w:fldChar w:fldCharType="end"/>
      </w:r>
    </w:p>
    <w:p w14:paraId="4162F739" w14:textId="6AE3B7A4"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_Toc200621394 \h </w:instrText>
      </w:r>
      <w:r>
        <w:rPr>
          <w:noProof/>
        </w:rPr>
      </w:r>
      <w:r>
        <w:rPr>
          <w:noProof/>
        </w:rPr>
        <w:fldChar w:fldCharType="separate"/>
      </w:r>
      <w:r>
        <w:rPr>
          <w:noProof/>
        </w:rPr>
        <w:t>19</w:t>
      </w:r>
      <w:r>
        <w:rPr>
          <w:noProof/>
        </w:rPr>
        <w:fldChar w:fldCharType="end"/>
      </w:r>
    </w:p>
    <w:p w14:paraId="0CB315BC" w14:textId="418C88EC"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fldLock="1"/>
      </w:r>
      <w:r>
        <w:rPr>
          <w:noProof/>
        </w:rPr>
        <w:instrText xml:space="preserve"> PAGEREF _Toc200621395 \h </w:instrText>
      </w:r>
      <w:r>
        <w:rPr>
          <w:noProof/>
        </w:rPr>
      </w:r>
      <w:r>
        <w:rPr>
          <w:noProof/>
        </w:rPr>
        <w:fldChar w:fldCharType="separate"/>
      </w:r>
      <w:r>
        <w:rPr>
          <w:noProof/>
        </w:rPr>
        <w:t>19</w:t>
      </w:r>
      <w:r>
        <w:rPr>
          <w:noProof/>
        </w:rPr>
        <w:fldChar w:fldCharType="end"/>
      </w:r>
    </w:p>
    <w:p w14:paraId="4D558079" w14:textId="6521DE5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fldLock="1"/>
      </w:r>
      <w:r>
        <w:rPr>
          <w:noProof/>
        </w:rPr>
        <w:instrText xml:space="preserve"> PAGEREF _Toc200621396 \h </w:instrText>
      </w:r>
      <w:r>
        <w:rPr>
          <w:noProof/>
        </w:rPr>
      </w:r>
      <w:r>
        <w:rPr>
          <w:noProof/>
        </w:rPr>
        <w:fldChar w:fldCharType="separate"/>
      </w:r>
      <w:r>
        <w:rPr>
          <w:noProof/>
        </w:rPr>
        <w:t>20</w:t>
      </w:r>
      <w:r>
        <w:rPr>
          <w:noProof/>
        </w:rPr>
        <w:fldChar w:fldCharType="end"/>
      </w:r>
    </w:p>
    <w:p w14:paraId="642E7E1E" w14:textId="2C01E46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fldLock="1"/>
      </w:r>
      <w:r>
        <w:rPr>
          <w:noProof/>
        </w:rPr>
        <w:instrText xml:space="preserve"> PAGEREF _Toc200621397 \h </w:instrText>
      </w:r>
      <w:r>
        <w:rPr>
          <w:noProof/>
        </w:rPr>
      </w:r>
      <w:r>
        <w:rPr>
          <w:noProof/>
        </w:rPr>
        <w:fldChar w:fldCharType="separate"/>
      </w:r>
      <w:r>
        <w:rPr>
          <w:noProof/>
        </w:rPr>
        <w:t>20</w:t>
      </w:r>
      <w:r>
        <w:rPr>
          <w:noProof/>
        </w:rPr>
        <w:fldChar w:fldCharType="end"/>
      </w:r>
    </w:p>
    <w:p w14:paraId="66A92EC5" w14:textId="27D06A1D"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fldLock="1"/>
      </w:r>
      <w:r>
        <w:rPr>
          <w:noProof/>
        </w:rPr>
        <w:instrText xml:space="preserve"> PAGEREF _Toc200621398 \h </w:instrText>
      </w:r>
      <w:r>
        <w:rPr>
          <w:noProof/>
        </w:rPr>
      </w:r>
      <w:r>
        <w:rPr>
          <w:noProof/>
        </w:rPr>
        <w:fldChar w:fldCharType="separate"/>
      </w:r>
      <w:r>
        <w:rPr>
          <w:noProof/>
        </w:rPr>
        <w:t>21</w:t>
      </w:r>
      <w:r>
        <w:rPr>
          <w:noProof/>
        </w:rPr>
        <w:fldChar w:fldCharType="end"/>
      </w:r>
    </w:p>
    <w:p w14:paraId="03742EA9" w14:textId="3A332BB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B17CC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fldLock="1"/>
      </w:r>
      <w:r>
        <w:rPr>
          <w:noProof/>
        </w:rPr>
        <w:instrText xml:space="preserve"> PAGEREF _Toc200621399 \h </w:instrText>
      </w:r>
      <w:r>
        <w:rPr>
          <w:noProof/>
        </w:rPr>
      </w:r>
      <w:r>
        <w:rPr>
          <w:noProof/>
        </w:rPr>
        <w:fldChar w:fldCharType="separate"/>
      </w:r>
      <w:r>
        <w:rPr>
          <w:noProof/>
        </w:rPr>
        <w:t>21</w:t>
      </w:r>
      <w:r>
        <w:rPr>
          <w:noProof/>
        </w:rPr>
        <w:fldChar w:fldCharType="end"/>
      </w:r>
    </w:p>
    <w:p w14:paraId="1B2EBCDF" w14:textId="4C183A8A"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Simple data types and enumerations</w:t>
      </w:r>
      <w:r>
        <w:rPr>
          <w:noProof/>
        </w:rPr>
        <w:tab/>
      </w:r>
      <w:r>
        <w:rPr>
          <w:noProof/>
        </w:rPr>
        <w:fldChar w:fldCharType="begin" w:fldLock="1"/>
      </w:r>
      <w:r>
        <w:rPr>
          <w:noProof/>
        </w:rPr>
        <w:instrText xml:space="preserve"> PAGEREF _Toc200621400 \h </w:instrText>
      </w:r>
      <w:r>
        <w:rPr>
          <w:noProof/>
        </w:rPr>
      </w:r>
      <w:r>
        <w:rPr>
          <w:noProof/>
        </w:rPr>
        <w:fldChar w:fldCharType="separate"/>
      </w:r>
      <w:r>
        <w:rPr>
          <w:noProof/>
        </w:rPr>
        <w:t>21</w:t>
      </w:r>
      <w:r>
        <w:rPr>
          <w:noProof/>
        </w:rPr>
        <w:fldChar w:fldCharType="end"/>
      </w:r>
    </w:p>
    <w:p w14:paraId="6B1088AE" w14:textId="0F6F557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_Toc200621401 \h </w:instrText>
      </w:r>
      <w:r>
        <w:rPr>
          <w:noProof/>
        </w:rPr>
      </w:r>
      <w:r>
        <w:rPr>
          <w:noProof/>
        </w:rPr>
        <w:fldChar w:fldCharType="separate"/>
      </w:r>
      <w:r>
        <w:rPr>
          <w:noProof/>
        </w:rPr>
        <w:t>21</w:t>
      </w:r>
      <w:r>
        <w:rPr>
          <w:noProof/>
        </w:rPr>
        <w:fldChar w:fldCharType="end"/>
      </w:r>
    </w:p>
    <w:p w14:paraId="74587AF6" w14:textId="5027D3A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_Toc200621402 \h </w:instrText>
      </w:r>
      <w:r>
        <w:rPr>
          <w:noProof/>
        </w:rPr>
      </w:r>
      <w:r>
        <w:rPr>
          <w:noProof/>
        </w:rPr>
        <w:fldChar w:fldCharType="separate"/>
      </w:r>
      <w:r>
        <w:rPr>
          <w:noProof/>
        </w:rPr>
        <w:t>21</w:t>
      </w:r>
      <w:r>
        <w:rPr>
          <w:noProof/>
        </w:rPr>
        <w:fldChar w:fldCharType="end"/>
      </w:r>
    </w:p>
    <w:p w14:paraId="01722409" w14:textId="3C8D3F49"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_Toc200621403 \h </w:instrText>
      </w:r>
      <w:r>
        <w:rPr>
          <w:noProof/>
        </w:rPr>
      </w:r>
      <w:r>
        <w:rPr>
          <w:noProof/>
        </w:rPr>
        <w:fldChar w:fldCharType="separate"/>
      </w:r>
      <w:r>
        <w:rPr>
          <w:noProof/>
        </w:rPr>
        <w:t>22</w:t>
      </w:r>
      <w:r>
        <w:rPr>
          <w:noProof/>
        </w:rPr>
        <w:fldChar w:fldCharType="end"/>
      </w:r>
    </w:p>
    <w:p w14:paraId="12DD19B5" w14:textId="0AF9C255"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fldLock="1"/>
      </w:r>
      <w:r>
        <w:rPr>
          <w:noProof/>
        </w:rPr>
        <w:instrText xml:space="preserve"> PAGEREF _Toc200621404 \h </w:instrText>
      </w:r>
      <w:r>
        <w:rPr>
          <w:noProof/>
        </w:rPr>
      </w:r>
      <w:r>
        <w:rPr>
          <w:noProof/>
        </w:rPr>
        <w:fldChar w:fldCharType="separate"/>
      </w:r>
      <w:r>
        <w:rPr>
          <w:noProof/>
        </w:rPr>
        <w:t>22</w:t>
      </w:r>
      <w:r>
        <w:rPr>
          <w:noProof/>
        </w:rPr>
        <w:fldChar w:fldCharType="end"/>
      </w:r>
    </w:p>
    <w:p w14:paraId="472FDD37" w14:textId="28B47D5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fldLock="1"/>
      </w:r>
      <w:r>
        <w:rPr>
          <w:noProof/>
        </w:rPr>
        <w:instrText xml:space="preserve"> PAGEREF _Toc200621405 \h </w:instrText>
      </w:r>
      <w:r>
        <w:rPr>
          <w:noProof/>
        </w:rPr>
      </w:r>
      <w:r>
        <w:rPr>
          <w:noProof/>
        </w:rPr>
        <w:fldChar w:fldCharType="separate"/>
      </w:r>
      <w:r>
        <w:rPr>
          <w:noProof/>
        </w:rPr>
        <w:t>22</w:t>
      </w:r>
      <w:r>
        <w:rPr>
          <w:noProof/>
        </w:rPr>
        <w:fldChar w:fldCharType="end"/>
      </w:r>
    </w:p>
    <w:p w14:paraId="12466F9F" w14:textId="3B609FB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_Toc200621406 \h </w:instrText>
      </w:r>
      <w:r>
        <w:rPr>
          <w:noProof/>
        </w:rPr>
      </w:r>
      <w:r>
        <w:rPr>
          <w:noProof/>
        </w:rPr>
        <w:fldChar w:fldCharType="separate"/>
      </w:r>
      <w:r>
        <w:rPr>
          <w:noProof/>
        </w:rPr>
        <w:t>22</w:t>
      </w:r>
      <w:r>
        <w:rPr>
          <w:noProof/>
        </w:rPr>
        <w:fldChar w:fldCharType="end"/>
      </w:r>
    </w:p>
    <w:p w14:paraId="3334E075" w14:textId="4DBDD30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_Toc200621407 \h </w:instrText>
      </w:r>
      <w:r>
        <w:rPr>
          <w:noProof/>
        </w:rPr>
      </w:r>
      <w:r>
        <w:rPr>
          <w:noProof/>
        </w:rPr>
        <w:fldChar w:fldCharType="separate"/>
      </w:r>
      <w:r>
        <w:rPr>
          <w:noProof/>
        </w:rPr>
        <w:t>23</w:t>
      </w:r>
      <w:r>
        <w:rPr>
          <w:noProof/>
        </w:rPr>
        <w:fldChar w:fldCharType="end"/>
      </w:r>
    </w:p>
    <w:p w14:paraId="0E93BD1A" w14:textId="65F31A2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_Toc200621408 \h </w:instrText>
      </w:r>
      <w:r>
        <w:rPr>
          <w:noProof/>
        </w:rPr>
      </w:r>
      <w:r>
        <w:rPr>
          <w:noProof/>
        </w:rPr>
        <w:fldChar w:fldCharType="separate"/>
      </w:r>
      <w:r>
        <w:rPr>
          <w:noProof/>
        </w:rPr>
        <w:t>23</w:t>
      </w:r>
      <w:r>
        <w:rPr>
          <w:noProof/>
        </w:rPr>
        <w:fldChar w:fldCharType="end"/>
      </w:r>
    </w:p>
    <w:p w14:paraId="54CA44B1" w14:textId="6AD0FE6F"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_Toc200621409 \h </w:instrText>
      </w:r>
      <w:r>
        <w:rPr>
          <w:noProof/>
        </w:rPr>
      </w:r>
      <w:r>
        <w:rPr>
          <w:noProof/>
        </w:rPr>
        <w:fldChar w:fldCharType="separate"/>
      </w:r>
      <w:r>
        <w:rPr>
          <w:noProof/>
        </w:rPr>
        <w:t>23</w:t>
      </w:r>
      <w:r>
        <w:rPr>
          <w:noProof/>
        </w:rPr>
        <w:fldChar w:fldCharType="end"/>
      </w:r>
    </w:p>
    <w:p w14:paraId="6EBA279E" w14:textId="64BA76A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_Toc200621410 \h </w:instrText>
      </w:r>
      <w:r>
        <w:rPr>
          <w:noProof/>
        </w:rPr>
      </w:r>
      <w:r>
        <w:rPr>
          <w:noProof/>
        </w:rPr>
        <w:fldChar w:fldCharType="separate"/>
      </w:r>
      <w:r>
        <w:rPr>
          <w:noProof/>
        </w:rPr>
        <w:t>23</w:t>
      </w:r>
      <w:r>
        <w:rPr>
          <w:noProof/>
        </w:rPr>
        <w:fldChar w:fldCharType="end"/>
      </w:r>
    </w:p>
    <w:p w14:paraId="768ED91F" w14:textId="0D29864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_Toc200621411 \h </w:instrText>
      </w:r>
      <w:r>
        <w:rPr>
          <w:noProof/>
        </w:rPr>
      </w:r>
      <w:r>
        <w:rPr>
          <w:noProof/>
        </w:rPr>
        <w:fldChar w:fldCharType="separate"/>
      </w:r>
      <w:r>
        <w:rPr>
          <w:noProof/>
        </w:rPr>
        <w:t>23</w:t>
      </w:r>
      <w:r>
        <w:rPr>
          <w:noProof/>
        </w:rPr>
        <w:fldChar w:fldCharType="end"/>
      </w:r>
    </w:p>
    <w:p w14:paraId="612C7CDC" w14:textId="25F25BC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_Toc200621412 \h </w:instrText>
      </w:r>
      <w:r>
        <w:rPr>
          <w:noProof/>
        </w:rPr>
      </w:r>
      <w:r>
        <w:rPr>
          <w:noProof/>
        </w:rPr>
        <w:fldChar w:fldCharType="separate"/>
      </w:r>
      <w:r>
        <w:rPr>
          <w:noProof/>
        </w:rPr>
        <w:t>23</w:t>
      </w:r>
      <w:r>
        <w:rPr>
          <w:noProof/>
        </w:rPr>
        <w:fldChar w:fldCharType="end"/>
      </w:r>
    </w:p>
    <w:p w14:paraId="02BEF4D8" w14:textId="39164D96"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_Toc200621413 \h </w:instrText>
      </w:r>
      <w:r>
        <w:rPr>
          <w:noProof/>
        </w:rPr>
      </w:r>
      <w:r>
        <w:rPr>
          <w:noProof/>
        </w:rPr>
        <w:fldChar w:fldCharType="separate"/>
      </w:r>
      <w:r>
        <w:rPr>
          <w:noProof/>
        </w:rPr>
        <w:t>23</w:t>
      </w:r>
      <w:r>
        <w:rPr>
          <w:noProof/>
        </w:rPr>
        <w:fldChar w:fldCharType="end"/>
      </w:r>
    </w:p>
    <w:p w14:paraId="72C3ABAD" w14:textId="4922596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_Toc200621414 \h </w:instrText>
      </w:r>
      <w:r>
        <w:rPr>
          <w:noProof/>
        </w:rPr>
      </w:r>
      <w:r>
        <w:rPr>
          <w:noProof/>
        </w:rPr>
        <w:fldChar w:fldCharType="separate"/>
      </w:r>
      <w:r>
        <w:rPr>
          <w:noProof/>
        </w:rPr>
        <w:t>23</w:t>
      </w:r>
      <w:r>
        <w:rPr>
          <w:noProof/>
        </w:rPr>
        <w:fldChar w:fldCharType="end"/>
      </w:r>
    </w:p>
    <w:p w14:paraId="579E084E" w14:textId="6BA528B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_Toc200621415 \h </w:instrText>
      </w:r>
      <w:r>
        <w:rPr>
          <w:noProof/>
        </w:rPr>
      </w:r>
      <w:r>
        <w:rPr>
          <w:noProof/>
        </w:rPr>
        <w:fldChar w:fldCharType="separate"/>
      </w:r>
      <w:r>
        <w:rPr>
          <w:noProof/>
        </w:rPr>
        <w:t>24</w:t>
      </w:r>
      <w:r>
        <w:rPr>
          <w:noProof/>
        </w:rPr>
        <w:fldChar w:fldCharType="end"/>
      </w:r>
    </w:p>
    <w:p w14:paraId="64B17DDD" w14:textId="0711B963" w:rsidR="00565CB2" w:rsidRDefault="00565CB2">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_Toc200621416 \h </w:instrText>
      </w:r>
      <w:r>
        <w:rPr>
          <w:noProof/>
        </w:rPr>
      </w:r>
      <w:r>
        <w:rPr>
          <w:noProof/>
        </w:rPr>
        <w:fldChar w:fldCharType="separate"/>
      </w:r>
      <w:r>
        <w:rPr>
          <w:noProof/>
        </w:rPr>
        <w:t>24</w:t>
      </w:r>
      <w:r>
        <w:rPr>
          <w:noProof/>
        </w:rPr>
        <w:fldChar w:fldCharType="end"/>
      </w:r>
    </w:p>
    <w:p w14:paraId="083665D9" w14:textId="1A29B17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_Toc200621417 \h </w:instrText>
      </w:r>
      <w:r>
        <w:rPr>
          <w:noProof/>
        </w:rPr>
      </w:r>
      <w:r>
        <w:rPr>
          <w:noProof/>
        </w:rPr>
        <w:fldChar w:fldCharType="separate"/>
      </w:r>
      <w:r>
        <w:rPr>
          <w:noProof/>
        </w:rPr>
        <w:t>24</w:t>
      </w:r>
      <w:r>
        <w:rPr>
          <w:noProof/>
        </w:rPr>
        <w:fldChar w:fldCharType="end"/>
      </w:r>
    </w:p>
    <w:p w14:paraId="29EDF227" w14:textId="5760E813"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_Toc200621418 \h </w:instrText>
      </w:r>
      <w:r>
        <w:rPr>
          <w:noProof/>
        </w:rPr>
      </w:r>
      <w:r>
        <w:rPr>
          <w:noProof/>
        </w:rPr>
        <w:fldChar w:fldCharType="separate"/>
      </w:r>
      <w:r>
        <w:rPr>
          <w:noProof/>
        </w:rPr>
        <w:t>24</w:t>
      </w:r>
      <w:r>
        <w:rPr>
          <w:noProof/>
        </w:rPr>
        <w:fldChar w:fldCharType="end"/>
      </w:r>
    </w:p>
    <w:p w14:paraId="286F7E1D" w14:textId="0F1F70DF"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_Toc200621419 \h </w:instrText>
      </w:r>
      <w:r>
        <w:rPr>
          <w:noProof/>
        </w:rPr>
      </w:r>
      <w:r>
        <w:rPr>
          <w:noProof/>
        </w:rPr>
        <w:fldChar w:fldCharType="separate"/>
      </w:r>
      <w:r>
        <w:rPr>
          <w:noProof/>
        </w:rPr>
        <w:t>24</w:t>
      </w:r>
      <w:r>
        <w:rPr>
          <w:noProof/>
        </w:rPr>
        <w:fldChar w:fldCharType="end"/>
      </w:r>
    </w:p>
    <w:p w14:paraId="5845DE00" w14:textId="3BD0930B"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_Toc200621420 \h </w:instrText>
      </w:r>
      <w:r>
        <w:rPr>
          <w:noProof/>
        </w:rPr>
      </w:r>
      <w:r>
        <w:rPr>
          <w:noProof/>
        </w:rPr>
        <w:fldChar w:fldCharType="separate"/>
      </w:r>
      <w:r>
        <w:rPr>
          <w:noProof/>
        </w:rPr>
        <w:t>25</w:t>
      </w:r>
      <w:r>
        <w:rPr>
          <w:noProof/>
        </w:rPr>
        <w:fldChar w:fldCharType="end"/>
      </w:r>
    </w:p>
    <w:p w14:paraId="0B627A13" w14:textId="5EE200B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_Toc200621421 \h </w:instrText>
      </w:r>
      <w:r>
        <w:rPr>
          <w:noProof/>
        </w:rPr>
      </w:r>
      <w:r>
        <w:rPr>
          <w:noProof/>
        </w:rPr>
        <w:fldChar w:fldCharType="separate"/>
      </w:r>
      <w:r>
        <w:rPr>
          <w:noProof/>
        </w:rPr>
        <w:t>25</w:t>
      </w:r>
      <w:r>
        <w:rPr>
          <w:noProof/>
        </w:rPr>
        <w:fldChar w:fldCharType="end"/>
      </w:r>
    </w:p>
    <w:p w14:paraId="5BF1D6BC" w14:textId="520A7F4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_Toc200621422 \h </w:instrText>
      </w:r>
      <w:r>
        <w:rPr>
          <w:noProof/>
        </w:rPr>
      </w:r>
      <w:r>
        <w:rPr>
          <w:noProof/>
        </w:rPr>
        <w:fldChar w:fldCharType="separate"/>
      </w:r>
      <w:r>
        <w:rPr>
          <w:noProof/>
        </w:rPr>
        <w:t>25</w:t>
      </w:r>
      <w:r>
        <w:rPr>
          <w:noProof/>
        </w:rPr>
        <w:fldChar w:fldCharType="end"/>
      </w:r>
    </w:p>
    <w:p w14:paraId="67C7CE19" w14:textId="3C405B1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_Toc200621423 \h </w:instrText>
      </w:r>
      <w:r>
        <w:rPr>
          <w:noProof/>
        </w:rPr>
      </w:r>
      <w:r>
        <w:rPr>
          <w:noProof/>
        </w:rPr>
        <w:fldChar w:fldCharType="separate"/>
      </w:r>
      <w:r>
        <w:rPr>
          <w:noProof/>
        </w:rPr>
        <w:t>25</w:t>
      </w:r>
      <w:r>
        <w:rPr>
          <w:noProof/>
        </w:rPr>
        <w:fldChar w:fldCharType="end"/>
      </w:r>
    </w:p>
    <w:p w14:paraId="773A932F" w14:textId="550DB53C"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_Toc200621424 \h </w:instrText>
      </w:r>
      <w:r>
        <w:rPr>
          <w:noProof/>
        </w:rPr>
      </w:r>
      <w:r>
        <w:rPr>
          <w:noProof/>
        </w:rPr>
        <w:fldChar w:fldCharType="separate"/>
      </w:r>
      <w:r>
        <w:rPr>
          <w:noProof/>
        </w:rPr>
        <w:t>25</w:t>
      </w:r>
      <w:r>
        <w:rPr>
          <w:noProof/>
        </w:rPr>
        <w:fldChar w:fldCharType="end"/>
      </w:r>
    </w:p>
    <w:p w14:paraId="1D2D66D1" w14:textId="5714635D"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_Toc200621425 \h </w:instrText>
      </w:r>
      <w:r>
        <w:rPr>
          <w:noProof/>
        </w:rPr>
      </w:r>
      <w:r>
        <w:rPr>
          <w:noProof/>
        </w:rPr>
        <w:fldChar w:fldCharType="separate"/>
      </w:r>
      <w:r>
        <w:rPr>
          <w:noProof/>
        </w:rPr>
        <w:t>25</w:t>
      </w:r>
      <w:r>
        <w:rPr>
          <w:noProof/>
        </w:rPr>
        <w:fldChar w:fldCharType="end"/>
      </w:r>
    </w:p>
    <w:p w14:paraId="71CE1366" w14:textId="429B82F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_Toc200621426 \h </w:instrText>
      </w:r>
      <w:r>
        <w:rPr>
          <w:noProof/>
        </w:rPr>
      </w:r>
      <w:r>
        <w:rPr>
          <w:noProof/>
        </w:rPr>
        <w:fldChar w:fldCharType="separate"/>
      </w:r>
      <w:r>
        <w:rPr>
          <w:noProof/>
        </w:rPr>
        <w:t>26</w:t>
      </w:r>
      <w:r>
        <w:rPr>
          <w:noProof/>
        </w:rPr>
        <w:fldChar w:fldCharType="end"/>
      </w:r>
    </w:p>
    <w:p w14:paraId="09CB2818" w14:textId="1CD65DA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_Toc200621427 \h </w:instrText>
      </w:r>
      <w:r>
        <w:rPr>
          <w:noProof/>
        </w:rPr>
      </w:r>
      <w:r>
        <w:rPr>
          <w:noProof/>
        </w:rPr>
        <w:fldChar w:fldCharType="separate"/>
      </w:r>
      <w:r>
        <w:rPr>
          <w:noProof/>
        </w:rPr>
        <w:t>26</w:t>
      </w:r>
      <w:r>
        <w:rPr>
          <w:noProof/>
        </w:rPr>
        <w:fldChar w:fldCharType="end"/>
      </w:r>
    </w:p>
    <w:p w14:paraId="51CDD3E5" w14:textId="0FF5F2F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_Toc200621428 \h </w:instrText>
      </w:r>
      <w:r>
        <w:rPr>
          <w:noProof/>
        </w:rPr>
      </w:r>
      <w:r>
        <w:rPr>
          <w:noProof/>
        </w:rPr>
        <w:fldChar w:fldCharType="separate"/>
      </w:r>
      <w:r>
        <w:rPr>
          <w:noProof/>
        </w:rPr>
        <w:t>26</w:t>
      </w:r>
      <w:r>
        <w:rPr>
          <w:noProof/>
        </w:rPr>
        <w:fldChar w:fldCharType="end"/>
      </w:r>
    </w:p>
    <w:p w14:paraId="6046D45A" w14:textId="418C0CC2"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_Toc200621429 \h </w:instrText>
      </w:r>
      <w:r>
        <w:rPr>
          <w:noProof/>
        </w:rPr>
      </w:r>
      <w:r>
        <w:rPr>
          <w:noProof/>
        </w:rPr>
        <w:fldChar w:fldCharType="separate"/>
      </w:r>
      <w:r>
        <w:rPr>
          <w:noProof/>
        </w:rPr>
        <w:t>26</w:t>
      </w:r>
      <w:r>
        <w:rPr>
          <w:noProof/>
        </w:rPr>
        <w:fldChar w:fldCharType="end"/>
      </w:r>
    </w:p>
    <w:p w14:paraId="184D6A92" w14:textId="62D3995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_Toc200621430 \h </w:instrText>
      </w:r>
      <w:r>
        <w:rPr>
          <w:noProof/>
        </w:rPr>
      </w:r>
      <w:r>
        <w:rPr>
          <w:noProof/>
        </w:rPr>
        <w:fldChar w:fldCharType="separate"/>
      </w:r>
      <w:r>
        <w:rPr>
          <w:noProof/>
        </w:rPr>
        <w:t>26</w:t>
      </w:r>
      <w:r>
        <w:rPr>
          <w:noProof/>
        </w:rPr>
        <w:fldChar w:fldCharType="end"/>
      </w:r>
    </w:p>
    <w:p w14:paraId="6CFE2FC3" w14:textId="002EFF1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_Toc200621431 \h </w:instrText>
      </w:r>
      <w:r>
        <w:rPr>
          <w:noProof/>
        </w:rPr>
      </w:r>
      <w:r>
        <w:rPr>
          <w:noProof/>
        </w:rPr>
        <w:fldChar w:fldCharType="separate"/>
      </w:r>
      <w:r>
        <w:rPr>
          <w:noProof/>
        </w:rPr>
        <w:t>27</w:t>
      </w:r>
      <w:r>
        <w:rPr>
          <w:noProof/>
        </w:rPr>
        <w:fldChar w:fldCharType="end"/>
      </w:r>
    </w:p>
    <w:p w14:paraId="6E7B4C0A" w14:textId="66825CE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_Toc200621432 \h </w:instrText>
      </w:r>
      <w:r>
        <w:rPr>
          <w:noProof/>
        </w:rPr>
      </w:r>
      <w:r>
        <w:rPr>
          <w:noProof/>
        </w:rPr>
        <w:fldChar w:fldCharType="separate"/>
      </w:r>
      <w:r>
        <w:rPr>
          <w:noProof/>
        </w:rPr>
        <w:t>27</w:t>
      </w:r>
      <w:r>
        <w:rPr>
          <w:noProof/>
        </w:rPr>
        <w:fldChar w:fldCharType="end"/>
      </w:r>
    </w:p>
    <w:p w14:paraId="0B2113BF" w14:textId="59000CD2"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_Toc200621433 \h </w:instrText>
      </w:r>
      <w:r>
        <w:rPr>
          <w:noProof/>
        </w:rPr>
      </w:r>
      <w:r>
        <w:rPr>
          <w:noProof/>
        </w:rPr>
        <w:fldChar w:fldCharType="separate"/>
      </w:r>
      <w:r>
        <w:rPr>
          <w:noProof/>
        </w:rPr>
        <w:t>27</w:t>
      </w:r>
      <w:r>
        <w:rPr>
          <w:noProof/>
        </w:rPr>
        <w:fldChar w:fldCharType="end"/>
      </w:r>
    </w:p>
    <w:p w14:paraId="0EFF4076" w14:textId="7617826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_Toc200621434 \h </w:instrText>
      </w:r>
      <w:r>
        <w:rPr>
          <w:noProof/>
        </w:rPr>
      </w:r>
      <w:r>
        <w:rPr>
          <w:noProof/>
        </w:rPr>
        <w:fldChar w:fldCharType="separate"/>
      </w:r>
      <w:r>
        <w:rPr>
          <w:noProof/>
        </w:rPr>
        <w:t>27</w:t>
      </w:r>
      <w:r>
        <w:rPr>
          <w:noProof/>
        </w:rPr>
        <w:fldChar w:fldCharType="end"/>
      </w:r>
    </w:p>
    <w:p w14:paraId="71589993" w14:textId="769B2515"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Structured data types</w:t>
      </w:r>
      <w:r>
        <w:rPr>
          <w:noProof/>
        </w:rPr>
        <w:tab/>
      </w:r>
      <w:r>
        <w:rPr>
          <w:noProof/>
        </w:rPr>
        <w:fldChar w:fldCharType="begin" w:fldLock="1"/>
      </w:r>
      <w:r>
        <w:rPr>
          <w:noProof/>
        </w:rPr>
        <w:instrText xml:space="preserve"> PAGEREF _Toc200621435 \h </w:instrText>
      </w:r>
      <w:r>
        <w:rPr>
          <w:noProof/>
        </w:rPr>
      </w:r>
      <w:r>
        <w:rPr>
          <w:noProof/>
        </w:rPr>
        <w:fldChar w:fldCharType="separate"/>
      </w:r>
      <w:r>
        <w:rPr>
          <w:noProof/>
        </w:rPr>
        <w:t>28</w:t>
      </w:r>
      <w:r>
        <w:rPr>
          <w:noProof/>
        </w:rPr>
        <w:fldChar w:fldCharType="end"/>
      </w:r>
    </w:p>
    <w:p w14:paraId="6F088AC5" w14:textId="78DFB2F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_Toc200621436 \h </w:instrText>
      </w:r>
      <w:r>
        <w:rPr>
          <w:noProof/>
        </w:rPr>
      </w:r>
      <w:r>
        <w:rPr>
          <w:noProof/>
        </w:rPr>
        <w:fldChar w:fldCharType="separate"/>
      </w:r>
      <w:r>
        <w:rPr>
          <w:noProof/>
        </w:rPr>
        <w:t>28</w:t>
      </w:r>
      <w:r>
        <w:rPr>
          <w:noProof/>
        </w:rPr>
        <w:fldChar w:fldCharType="end"/>
      </w:r>
    </w:p>
    <w:p w14:paraId="35C096D6" w14:textId="3C3D325E"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_Toc200621437 \h </w:instrText>
      </w:r>
      <w:r>
        <w:rPr>
          <w:noProof/>
        </w:rPr>
      </w:r>
      <w:r>
        <w:rPr>
          <w:noProof/>
        </w:rPr>
        <w:fldChar w:fldCharType="separate"/>
      </w:r>
      <w:r>
        <w:rPr>
          <w:noProof/>
        </w:rPr>
        <w:t>28</w:t>
      </w:r>
      <w:r>
        <w:rPr>
          <w:noProof/>
        </w:rPr>
        <w:fldChar w:fldCharType="end"/>
      </w:r>
    </w:p>
    <w:p w14:paraId="38675F8B" w14:textId="4444AAF3"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fldLock="1"/>
      </w:r>
      <w:r>
        <w:rPr>
          <w:noProof/>
        </w:rPr>
        <w:instrText xml:space="preserve"> PAGEREF _Toc200621438 \h </w:instrText>
      </w:r>
      <w:r>
        <w:rPr>
          <w:noProof/>
        </w:rPr>
      </w:r>
      <w:r>
        <w:rPr>
          <w:noProof/>
        </w:rPr>
        <w:fldChar w:fldCharType="separate"/>
      </w:r>
      <w:r>
        <w:rPr>
          <w:noProof/>
        </w:rPr>
        <w:t>29</w:t>
      </w:r>
      <w:r>
        <w:rPr>
          <w:noProof/>
        </w:rPr>
        <w:fldChar w:fldCharType="end"/>
      </w:r>
    </w:p>
    <w:p w14:paraId="70C91C21" w14:textId="3ECE969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_Toc200621439 \h </w:instrText>
      </w:r>
      <w:r>
        <w:rPr>
          <w:noProof/>
        </w:rPr>
      </w:r>
      <w:r>
        <w:rPr>
          <w:noProof/>
        </w:rPr>
        <w:fldChar w:fldCharType="separate"/>
      </w:r>
      <w:r>
        <w:rPr>
          <w:noProof/>
        </w:rPr>
        <w:t>30</w:t>
      </w:r>
      <w:r>
        <w:rPr>
          <w:noProof/>
        </w:rPr>
        <w:fldChar w:fldCharType="end"/>
      </w:r>
    </w:p>
    <w:p w14:paraId="6E490683" w14:textId="616C77F1"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_Toc200621440 \h </w:instrText>
      </w:r>
      <w:r>
        <w:rPr>
          <w:noProof/>
        </w:rPr>
      </w:r>
      <w:r>
        <w:rPr>
          <w:noProof/>
        </w:rPr>
        <w:fldChar w:fldCharType="separate"/>
      </w:r>
      <w:r>
        <w:rPr>
          <w:noProof/>
        </w:rPr>
        <w:t>30</w:t>
      </w:r>
      <w:r>
        <w:rPr>
          <w:noProof/>
        </w:rPr>
        <w:fldChar w:fldCharType="end"/>
      </w:r>
    </w:p>
    <w:p w14:paraId="028BB86B" w14:textId="52E9CF8B"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B17CC5">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fldLock="1"/>
      </w:r>
      <w:r>
        <w:rPr>
          <w:noProof/>
        </w:rPr>
        <w:instrText xml:space="preserve"> PAGEREF _Toc200621441 \h </w:instrText>
      </w:r>
      <w:r>
        <w:rPr>
          <w:noProof/>
        </w:rPr>
      </w:r>
      <w:r>
        <w:rPr>
          <w:noProof/>
        </w:rPr>
        <w:fldChar w:fldCharType="separate"/>
      </w:r>
      <w:r>
        <w:rPr>
          <w:noProof/>
        </w:rPr>
        <w:t>31</w:t>
      </w:r>
      <w:r>
        <w:rPr>
          <w:noProof/>
        </w:rPr>
        <w:fldChar w:fldCharType="end"/>
      </w:r>
    </w:p>
    <w:p w14:paraId="452E98D8" w14:textId="68CCD910"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B17CC5">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fldLock="1"/>
      </w:r>
      <w:r>
        <w:rPr>
          <w:noProof/>
        </w:rPr>
        <w:instrText xml:space="preserve"> PAGEREF _Toc200621442 \h </w:instrText>
      </w:r>
      <w:r>
        <w:rPr>
          <w:noProof/>
        </w:rPr>
      </w:r>
      <w:r>
        <w:rPr>
          <w:noProof/>
        </w:rPr>
        <w:fldChar w:fldCharType="separate"/>
      </w:r>
      <w:r>
        <w:rPr>
          <w:noProof/>
        </w:rPr>
        <w:t>31</w:t>
      </w:r>
      <w:r>
        <w:rPr>
          <w:noProof/>
        </w:rPr>
        <w:fldChar w:fldCharType="end"/>
      </w:r>
    </w:p>
    <w:p w14:paraId="27AA6440" w14:textId="7578CA3E"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17CC5">
        <w:rPr>
          <w:noProof/>
          <w:lang w:val="en-US"/>
        </w:rPr>
        <w:t>Simple data types and enumerations</w:t>
      </w:r>
      <w:r>
        <w:rPr>
          <w:noProof/>
        </w:rPr>
        <w:tab/>
      </w:r>
      <w:r>
        <w:rPr>
          <w:noProof/>
        </w:rPr>
        <w:fldChar w:fldCharType="begin" w:fldLock="1"/>
      </w:r>
      <w:r>
        <w:rPr>
          <w:noProof/>
        </w:rPr>
        <w:instrText xml:space="preserve"> PAGEREF _Toc200621443 \h </w:instrText>
      </w:r>
      <w:r>
        <w:rPr>
          <w:noProof/>
        </w:rPr>
      </w:r>
      <w:r>
        <w:rPr>
          <w:noProof/>
        </w:rPr>
        <w:fldChar w:fldCharType="separate"/>
      </w:r>
      <w:r>
        <w:rPr>
          <w:noProof/>
        </w:rPr>
        <w:t>32</w:t>
      </w:r>
      <w:r>
        <w:rPr>
          <w:noProof/>
        </w:rPr>
        <w:fldChar w:fldCharType="end"/>
      </w:r>
    </w:p>
    <w:p w14:paraId="4ED4A432" w14:textId="453EC7E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_Toc200621444 \h </w:instrText>
      </w:r>
      <w:r>
        <w:rPr>
          <w:noProof/>
        </w:rPr>
      </w:r>
      <w:r>
        <w:rPr>
          <w:noProof/>
        </w:rPr>
        <w:fldChar w:fldCharType="separate"/>
      </w:r>
      <w:r>
        <w:rPr>
          <w:noProof/>
        </w:rPr>
        <w:t>32</w:t>
      </w:r>
      <w:r>
        <w:rPr>
          <w:noProof/>
        </w:rPr>
        <w:fldChar w:fldCharType="end"/>
      </w:r>
    </w:p>
    <w:p w14:paraId="4EABEDCD" w14:textId="46C77BC6"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_Toc200621445 \h </w:instrText>
      </w:r>
      <w:r>
        <w:rPr>
          <w:noProof/>
        </w:rPr>
      </w:r>
      <w:r>
        <w:rPr>
          <w:noProof/>
        </w:rPr>
        <w:fldChar w:fldCharType="separate"/>
      </w:r>
      <w:r>
        <w:rPr>
          <w:noProof/>
        </w:rPr>
        <w:t>32</w:t>
      </w:r>
      <w:r>
        <w:rPr>
          <w:noProof/>
        </w:rPr>
        <w:fldChar w:fldCharType="end"/>
      </w:r>
    </w:p>
    <w:p w14:paraId="34CEB0EF" w14:textId="39C2648A"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_Toc200621446 \h </w:instrText>
      </w:r>
      <w:r>
        <w:rPr>
          <w:noProof/>
        </w:rPr>
      </w:r>
      <w:r>
        <w:rPr>
          <w:noProof/>
        </w:rPr>
        <w:fldChar w:fldCharType="separate"/>
      </w:r>
      <w:r>
        <w:rPr>
          <w:noProof/>
        </w:rPr>
        <w:t>32</w:t>
      </w:r>
      <w:r>
        <w:rPr>
          <w:noProof/>
        </w:rPr>
        <w:fldChar w:fldCharType="end"/>
      </w:r>
    </w:p>
    <w:p w14:paraId="78668408" w14:textId="0FE7DAD7" w:rsidR="00565CB2" w:rsidRDefault="00565CB2">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B17CC5">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fldLock="1"/>
      </w:r>
      <w:r>
        <w:rPr>
          <w:noProof/>
        </w:rPr>
        <w:instrText xml:space="preserve"> PAGEREF _Toc200621447 \h </w:instrText>
      </w:r>
      <w:r>
        <w:rPr>
          <w:noProof/>
        </w:rPr>
      </w:r>
      <w:r>
        <w:rPr>
          <w:noProof/>
        </w:rPr>
        <w:fldChar w:fldCharType="separate"/>
      </w:r>
      <w:r>
        <w:rPr>
          <w:noProof/>
        </w:rPr>
        <w:t>32</w:t>
      </w:r>
      <w:r>
        <w:rPr>
          <w:noProof/>
        </w:rPr>
        <w:fldChar w:fldCharType="end"/>
      </w:r>
    </w:p>
    <w:p w14:paraId="0FE4247D" w14:textId="3AF37E97"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sidRPr="00B17CC5">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_Toc200621448 \h </w:instrText>
      </w:r>
      <w:r>
        <w:rPr>
          <w:noProof/>
        </w:rPr>
      </w:r>
      <w:r>
        <w:rPr>
          <w:noProof/>
        </w:rPr>
        <w:fldChar w:fldCharType="separate"/>
      </w:r>
      <w:r>
        <w:rPr>
          <w:noProof/>
        </w:rPr>
        <w:t>32</w:t>
      </w:r>
      <w:r>
        <w:rPr>
          <w:noProof/>
        </w:rPr>
        <w:fldChar w:fldCharType="end"/>
      </w:r>
    </w:p>
    <w:p w14:paraId="3E58935F" w14:textId="62DFC742"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_Toc200621449 \h </w:instrText>
      </w:r>
      <w:r>
        <w:rPr>
          <w:noProof/>
        </w:rPr>
      </w:r>
      <w:r>
        <w:rPr>
          <w:noProof/>
        </w:rPr>
        <w:fldChar w:fldCharType="separate"/>
      </w:r>
      <w:r>
        <w:rPr>
          <w:noProof/>
        </w:rPr>
        <w:t>32</w:t>
      </w:r>
      <w:r>
        <w:rPr>
          <w:noProof/>
        </w:rPr>
        <w:fldChar w:fldCharType="end"/>
      </w:r>
    </w:p>
    <w:p w14:paraId="671A73AF" w14:textId="19FDC01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_Toc200621450 \h </w:instrText>
      </w:r>
      <w:r>
        <w:rPr>
          <w:noProof/>
        </w:rPr>
      </w:r>
      <w:r>
        <w:rPr>
          <w:noProof/>
        </w:rPr>
        <w:fldChar w:fldCharType="separate"/>
      </w:r>
      <w:r>
        <w:rPr>
          <w:noProof/>
        </w:rPr>
        <w:t>33</w:t>
      </w:r>
      <w:r>
        <w:rPr>
          <w:noProof/>
        </w:rPr>
        <w:fldChar w:fldCharType="end"/>
      </w:r>
    </w:p>
    <w:p w14:paraId="7CD4E80C" w14:textId="5034FF58"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_Toc200621451 \h </w:instrText>
      </w:r>
      <w:r>
        <w:rPr>
          <w:noProof/>
        </w:rPr>
      </w:r>
      <w:r>
        <w:rPr>
          <w:noProof/>
        </w:rPr>
        <w:fldChar w:fldCharType="separate"/>
      </w:r>
      <w:r>
        <w:rPr>
          <w:noProof/>
        </w:rPr>
        <w:t>33</w:t>
      </w:r>
      <w:r>
        <w:rPr>
          <w:noProof/>
        </w:rPr>
        <w:fldChar w:fldCharType="end"/>
      </w:r>
    </w:p>
    <w:p w14:paraId="0ED70EA5" w14:textId="23094C13"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_Toc200621452 \h </w:instrText>
      </w:r>
      <w:r>
        <w:rPr>
          <w:noProof/>
        </w:rPr>
      </w:r>
      <w:r>
        <w:rPr>
          <w:noProof/>
        </w:rPr>
        <w:fldChar w:fldCharType="separate"/>
      </w:r>
      <w:r>
        <w:rPr>
          <w:noProof/>
        </w:rPr>
        <w:t>33</w:t>
      </w:r>
      <w:r>
        <w:rPr>
          <w:noProof/>
        </w:rPr>
        <w:fldChar w:fldCharType="end"/>
      </w:r>
    </w:p>
    <w:p w14:paraId="6B599433" w14:textId="05ECBD5D" w:rsidR="00565CB2" w:rsidRDefault="00565CB2">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_Toc200621453 \h </w:instrText>
      </w:r>
      <w:r>
        <w:rPr>
          <w:noProof/>
        </w:rPr>
      </w:r>
      <w:r>
        <w:rPr>
          <w:noProof/>
        </w:rPr>
        <w:fldChar w:fldCharType="separate"/>
      </w:r>
      <w:r>
        <w:rPr>
          <w:noProof/>
        </w:rPr>
        <w:t>33</w:t>
      </w:r>
      <w:r>
        <w:rPr>
          <w:noProof/>
        </w:rPr>
        <w:fldChar w:fldCharType="end"/>
      </w:r>
    </w:p>
    <w:p w14:paraId="66975492" w14:textId="0B07CC01"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_Toc200621454 \h </w:instrText>
      </w:r>
      <w:r>
        <w:rPr>
          <w:noProof/>
        </w:rPr>
      </w:r>
      <w:r>
        <w:rPr>
          <w:noProof/>
        </w:rPr>
        <w:fldChar w:fldCharType="separate"/>
      </w:r>
      <w:r>
        <w:rPr>
          <w:noProof/>
        </w:rPr>
        <w:t>33</w:t>
      </w:r>
      <w:r>
        <w:rPr>
          <w:noProof/>
        </w:rPr>
        <w:fldChar w:fldCharType="end"/>
      </w:r>
    </w:p>
    <w:p w14:paraId="5694628B" w14:textId="69A4EE38"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_Toc200621455 \h </w:instrText>
      </w:r>
      <w:r>
        <w:rPr>
          <w:noProof/>
        </w:rPr>
      </w:r>
      <w:r>
        <w:rPr>
          <w:noProof/>
        </w:rPr>
        <w:fldChar w:fldCharType="separate"/>
      </w:r>
      <w:r>
        <w:rPr>
          <w:noProof/>
        </w:rPr>
        <w:t>33</w:t>
      </w:r>
      <w:r>
        <w:rPr>
          <w:noProof/>
        </w:rPr>
        <w:fldChar w:fldCharType="end"/>
      </w:r>
    </w:p>
    <w:p w14:paraId="159551DB" w14:textId="2A416070" w:rsidR="00565CB2" w:rsidRDefault="00565CB2">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_Toc200621456 \h </w:instrText>
      </w:r>
      <w:r>
        <w:rPr>
          <w:noProof/>
        </w:rPr>
      </w:r>
      <w:r>
        <w:rPr>
          <w:noProof/>
        </w:rPr>
        <w:fldChar w:fldCharType="separate"/>
      </w:r>
      <w:r>
        <w:rPr>
          <w:noProof/>
        </w:rPr>
        <w:t>33</w:t>
      </w:r>
      <w:r>
        <w:rPr>
          <w:noProof/>
        </w:rPr>
        <w:fldChar w:fldCharType="end"/>
      </w:r>
    </w:p>
    <w:p w14:paraId="1C71EC7E" w14:textId="0D68D52D" w:rsidR="00565CB2" w:rsidRDefault="00565CB2">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_Toc200621457 \h </w:instrText>
      </w:r>
      <w:r>
        <w:rPr>
          <w:noProof/>
        </w:rPr>
      </w:r>
      <w:r>
        <w:rPr>
          <w:noProof/>
        </w:rPr>
        <w:fldChar w:fldCharType="separate"/>
      </w:r>
      <w:r>
        <w:rPr>
          <w:noProof/>
        </w:rPr>
        <w:t>35</w:t>
      </w:r>
      <w:r>
        <w:rPr>
          <w:noProof/>
        </w:rPr>
        <w:fldChar w:fldCharType="end"/>
      </w:r>
    </w:p>
    <w:p w14:paraId="598A5E83" w14:textId="36805102"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_Toc200621458 \h </w:instrText>
      </w:r>
      <w:r>
        <w:rPr>
          <w:noProof/>
        </w:rPr>
      </w:r>
      <w:r>
        <w:rPr>
          <w:noProof/>
        </w:rPr>
        <w:fldChar w:fldCharType="separate"/>
      </w:r>
      <w:r>
        <w:rPr>
          <w:noProof/>
        </w:rPr>
        <w:t>35</w:t>
      </w:r>
      <w:r>
        <w:rPr>
          <w:noProof/>
        </w:rPr>
        <w:fldChar w:fldCharType="end"/>
      </w:r>
    </w:p>
    <w:p w14:paraId="2C589F08" w14:textId="45F52B3D"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fldLock="1"/>
      </w:r>
      <w:r>
        <w:rPr>
          <w:noProof/>
        </w:rPr>
        <w:instrText xml:space="preserve"> PAGEREF _Toc200621459 \h </w:instrText>
      </w:r>
      <w:r>
        <w:rPr>
          <w:noProof/>
        </w:rPr>
      </w:r>
      <w:r>
        <w:rPr>
          <w:noProof/>
        </w:rPr>
        <w:fldChar w:fldCharType="separate"/>
      </w:r>
      <w:r>
        <w:rPr>
          <w:noProof/>
        </w:rPr>
        <w:t>35</w:t>
      </w:r>
      <w:r>
        <w:rPr>
          <w:noProof/>
        </w:rPr>
        <w:fldChar w:fldCharType="end"/>
      </w:r>
    </w:p>
    <w:p w14:paraId="5ED9CEC5" w14:textId="2F390AEB" w:rsidR="00565CB2" w:rsidRDefault="00565CB2">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fldLock="1"/>
      </w:r>
      <w:r>
        <w:rPr>
          <w:noProof/>
        </w:rPr>
        <w:instrText xml:space="preserve"> PAGEREF _Toc200621460 \h </w:instrText>
      </w:r>
      <w:r>
        <w:rPr>
          <w:noProof/>
        </w:rPr>
      </w:r>
      <w:r>
        <w:rPr>
          <w:noProof/>
        </w:rPr>
        <w:fldChar w:fldCharType="separate"/>
      </w:r>
      <w:r>
        <w:rPr>
          <w:noProof/>
        </w:rPr>
        <w:t>39</w:t>
      </w:r>
      <w:r>
        <w:rPr>
          <w:noProof/>
        </w:rPr>
        <w:fldChar w:fldCharType="end"/>
      </w:r>
    </w:p>
    <w:p w14:paraId="64DE45BD" w14:textId="2C563188" w:rsidR="00565CB2" w:rsidRDefault="00565CB2">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_Toc200621461 \h </w:instrText>
      </w:r>
      <w:r>
        <w:rPr>
          <w:noProof/>
        </w:rPr>
      </w:r>
      <w:r>
        <w:rPr>
          <w:noProof/>
        </w:rPr>
        <w:fldChar w:fldCharType="separate"/>
      </w:r>
      <w:r>
        <w:rPr>
          <w:noProof/>
        </w:rPr>
        <w:t>43</w:t>
      </w:r>
      <w:r>
        <w:rPr>
          <w:noProof/>
        </w:rPr>
        <w:fldChar w:fldCharType="end"/>
      </w:r>
    </w:p>
    <w:p w14:paraId="79B6A06A" w14:textId="3E264C43"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200621342"/>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200621343"/>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200621344"/>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12662A9E"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sidR="00050F76">
        <w:rPr>
          <w:rFonts w:eastAsiaTheme="minorEastAsia" w:hint="eastAsia"/>
          <w:lang w:val="en-US" w:eastAsia="zh-CN"/>
        </w:rPr>
        <w:t xml:space="preserve"> </w:t>
      </w:r>
      <w:r>
        <w:rPr>
          <w:rFonts w:hint="eastAsia"/>
          <w:lang w:val="en-US" w:eastAsia="zh-CN"/>
        </w:rPr>
        <w:t>"</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47DA100"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sidR="00050F76">
        <w:rPr>
          <w:rFonts w:eastAsiaTheme="minorEastAsia" w:hint="eastAsia"/>
          <w:lang w:val="en-US" w:eastAsia="zh-CN"/>
        </w:rPr>
        <w:t xml:space="preserve"> </w:t>
      </w:r>
      <w:r>
        <w:rPr>
          <w:rFonts w:hint="eastAsia"/>
          <w:lang w:val="en-US" w:eastAsia="zh-CN"/>
        </w:rPr>
        <w:t>"</w:t>
      </w:r>
      <w:r w:rsidRPr="00352ACB">
        <w:t>IMS Data Channel applications; Protocol specification</w:t>
      </w:r>
      <w:r w:rsidRPr="00111C30">
        <w:rPr>
          <w:rFonts w:hint="eastAsia"/>
          <w:lang w:val="en-US" w:eastAsia="zh-CN"/>
        </w:rPr>
        <w:t>"</w:t>
      </w:r>
      <w:r>
        <w:rPr>
          <w:lang w:val="en-US" w:eastAsia="zh-CN"/>
        </w:rPr>
        <w:t>.</w:t>
      </w:r>
    </w:p>
    <w:p w14:paraId="5C43E288" w14:textId="77777777" w:rsidR="00050F76" w:rsidRDefault="00B064FF" w:rsidP="00050F76">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3D670EE2" w:rsidR="00B064FF" w:rsidRPr="00B064FF" w:rsidRDefault="00050F76" w:rsidP="00050F76">
      <w:pPr>
        <w:pStyle w:val="EX"/>
        <w:rPr>
          <w:rFonts w:eastAsiaTheme="minorEastAsia"/>
          <w:lang w:eastAsia="zh-CN"/>
        </w:rPr>
      </w:pPr>
      <w:r>
        <w:rPr>
          <w:rFonts w:hint="eastAsia"/>
          <w:lang w:eastAsia="zh-CN"/>
        </w:rPr>
        <w:t>[</w:t>
      </w:r>
      <w:r w:rsidR="00034D22">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24" w:name="_Toc510696580"/>
      <w:bookmarkStart w:id="25" w:name="_Toc35971372"/>
      <w:bookmarkStart w:id="26" w:name="_Toc200621345"/>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200621346"/>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30" w:name="_Toc510696582"/>
      <w:bookmarkStart w:id="31" w:name="_Toc35971374"/>
      <w:bookmarkStart w:id="32" w:name="_Toc200621347"/>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7CA90000"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200621348"/>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36" w:name="_Toc510696584"/>
      <w:bookmarkStart w:id="37" w:name="_Toc35971376"/>
      <w:bookmarkStart w:id="38" w:name="_Toc200621349"/>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7A720CC9" w:rsidR="00B4480E" w:rsidRPr="00B910B8" w:rsidRDefault="00B4480E" w:rsidP="00B910B8">
      <w:pPr>
        <w:pStyle w:val="B1"/>
      </w:pPr>
      <w:r w:rsidRPr="00B910B8">
        <w:t>-</w:t>
      </w:r>
      <w:r w:rsidRPr="00B910B8">
        <w:tab/>
        <w:t>The IMS AS receives the data channel control instructions from the DCSF and accordingly interacts with the MF via DC2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75pt;height:64.9pt" o:ole="">
            <v:imagedata r:id="rId13" o:title=""/>
          </v:shape>
          <o:OLEObject Type="Embed" ProgID="Visio.Drawing.11" ShapeID="_x0000_i1027" DrawAspect="Content" ObjectID="_1825573995"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40" w:name="_Toc35971377"/>
      <w:bookmarkStart w:id="41" w:name="_Toc510696585"/>
      <w:bookmarkStart w:id="42" w:name="_Toc200621350"/>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200621351"/>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r w:rsidRPr="00BC5821">
              <w:t>OpenAPI Specification File</w:t>
            </w:r>
          </w:p>
        </w:tc>
        <w:tc>
          <w:tcPr>
            <w:tcW w:w="964" w:type="dxa"/>
          </w:tcPr>
          <w:p w14:paraId="3B1605A1" w14:textId="77777777" w:rsidR="00BC5821" w:rsidRPr="008B7FDE" w:rsidRDefault="00BC5821" w:rsidP="00B910B8">
            <w:pPr>
              <w:pStyle w:val="TAH"/>
            </w:pPr>
            <w:r w:rsidRPr="00BC5821">
              <w:t>apiName</w:t>
            </w:r>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r w:rsidRPr="00BC5821">
              <w:t>Nimsas_SessionEventControl</w:t>
            </w:r>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IMS AS SessionEventControl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r w:rsidRPr="00BC5821">
              <w:t>nimsas-sec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r w:rsidRPr="00BC5821">
              <w:t>Nimsas_MediaControl</w:t>
            </w:r>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IMS AS MediaControl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r w:rsidRPr="00BC5821">
              <w:t>nimsas-mc</w:t>
            </w:r>
          </w:p>
        </w:tc>
        <w:tc>
          <w:tcPr>
            <w:tcW w:w="765" w:type="dxa"/>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4" w:name="_Toc200621352"/>
      <w:bookmarkStart w:id="45" w:name="_Toc35971385"/>
      <w:bookmarkStart w:id="46" w:name="_Toc510696593"/>
      <w:r w:rsidRPr="009E4880">
        <w:t>5.2</w:t>
      </w:r>
      <w:r w:rsidRPr="009E4880">
        <w:tab/>
        <w:t>Nimsas_SessionEventControl Service</w:t>
      </w:r>
      <w:bookmarkEnd w:id="44"/>
    </w:p>
    <w:p w14:paraId="5B439F0E" w14:textId="77777777" w:rsidR="009E4880" w:rsidRPr="009E4880" w:rsidRDefault="009E4880" w:rsidP="007C500A">
      <w:pPr>
        <w:pStyle w:val="31"/>
      </w:pPr>
      <w:bookmarkStart w:id="47" w:name="_Toc200621353"/>
      <w:r w:rsidRPr="009E4880">
        <w:t>5.2.1</w:t>
      </w:r>
      <w:r w:rsidRPr="009E4880">
        <w:tab/>
        <w:t>Service Description</w:t>
      </w:r>
      <w:bookmarkEnd w:id="47"/>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8" w:name="_Toc200621354"/>
      <w:r w:rsidRPr="009E4880">
        <w:t>5.2.2</w:t>
      </w:r>
      <w:r w:rsidRPr="009E4880">
        <w:tab/>
        <w:t>Service Operations</w:t>
      </w:r>
      <w:bookmarkEnd w:id="48"/>
    </w:p>
    <w:p w14:paraId="54469F35" w14:textId="77777777" w:rsidR="009E4880" w:rsidRPr="009E4880" w:rsidRDefault="009E4880" w:rsidP="007C500A">
      <w:pPr>
        <w:pStyle w:val="41"/>
      </w:pPr>
      <w:bookmarkStart w:id="49" w:name="_Toc200621355"/>
      <w:r w:rsidRPr="009E4880">
        <w:t>5.2.2.1</w:t>
      </w:r>
      <w:r w:rsidRPr="009E4880">
        <w:tab/>
        <w:t>Introduction</w:t>
      </w:r>
      <w:bookmarkEnd w:id="49"/>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0"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1" w:name="_Toc200621356"/>
      <w:r w:rsidRPr="00B910B8">
        <w:t>5.2.2.1A</w:t>
      </w:r>
      <w:r w:rsidRPr="00B910B8">
        <w:tab/>
        <w:t>Subscribe</w:t>
      </w:r>
      <w:bookmarkEnd w:id="51"/>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2" w:name="_Toc200621357"/>
      <w:bookmarkEnd w:id="50"/>
      <w:r w:rsidRPr="009E4880">
        <w:t>5.2.2.2</w:t>
      </w:r>
      <w:r w:rsidRPr="009E4880">
        <w:tab/>
        <w:t>Notify</w:t>
      </w:r>
      <w:bookmarkEnd w:id="52"/>
    </w:p>
    <w:p w14:paraId="55C426AB" w14:textId="77777777" w:rsidR="009E4880" w:rsidRPr="009E4880" w:rsidRDefault="009E4880" w:rsidP="007C500A">
      <w:pPr>
        <w:pStyle w:val="51"/>
      </w:pPr>
      <w:bookmarkStart w:id="53" w:name="_Toc200621358"/>
      <w:r w:rsidRPr="009E4880">
        <w:t>5.2.2.2.1</w:t>
      </w:r>
      <w:r w:rsidRPr="009E4880">
        <w:tab/>
        <w:t>General</w:t>
      </w:r>
      <w:bookmarkEnd w:id="53"/>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4" w:name="_Toc200621359"/>
      <w:bookmarkStart w:id="55" w:name="_Toc35971387"/>
      <w:bookmarkStart w:id="56" w:name="_Toc510696595"/>
      <w:bookmarkEnd w:id="45"/>
      <w:bookmarkEnd w:id="46"/>
      <w:r w:rsidRPr="00B910B8">
        <w:t>5.2.2.2.2</w:t>
      </w:r>
      <w:r w:rsidRPr="00B910B8">
        <w:tab/>
        <w:t>Notification for Session Event</w:t>
      </w:r>
      <w:bookmarkEnd w:id="54"/>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15pt;height:105.75pt" o:ole="">
            <v:imagedata r:id="rId15" o:title=""/>
          </v:shape>
          <o:OLEObject Type="Embed" ProgID="Visio.Drawing.15" ShapeID="_x0000_i1028" DrawAspect="Content" ObjectID="_1825573996"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7" w:name="_Toc200621360"/>
      <w:bookmarkEnd w:id="55"/>
      <w:bookmarkEnd w:id="56"/>
      <w:r w:rsidRPr="00577A16">
        <w:lastRenderedPageBreak/>
        <w:t>5.3</w:t>
      </w:r>
      <w:r w:rsidRPr="00577A16">
        <w:tab/>
        <w:t>Nimsas_MediaControl Service</w:t>
      </w:r>
      <w:bookmarkEnd w:id="57"/>
    </w:p>
    <w:p w14:paraId="34B073A6" w14:textId="77777777" w:rsidR="00577A16" w:rsidRPr="00577A16" w:rsidRDefault="00577A16" w:rsidP="007C500A">
      <w:pPr>
        <w:pStyle w:val="31"/>
      </w:pPr>
      <w:bookmarkStart w:id="58" w:name="_Toc200621361"/>
      <w:r w:rsidRPr="00577A16">
        <w:t>5.3.1</w:t>
      </w:r>
      <w:r w:rsidRPr="00577A16">
        <w:tab/>
        <w:t>Service Description</w:t>
      </w:r>
      <w:bookmarkEnd w:id="58"/>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59" w:name="_Toc200621362"/>
      <w:r w:rsidRPr="00577A16">
        <w:t>5.3.2</w:t>
      </w:r>
      <w:r w:rsidRPr="00577A16">
        <w:tab/>
        <w:t>Service Operations</w:t>
      </w:r>
      <w:bookmarkEnd w:id="59"/>
    </w:p>
    <w:p w14:paraId="6175CC75" w14:textId="77777777" w:rsidR="00577A16" w:rsidRPr="00577A16" w:rsidRDefault="00577A16" w:rsidP="007C500A">
      <w:pPr>
        <w:pStyle w:val="41"/>
      </w:pPr>
      <w:bookmarkStart w:id="60" w:name="_Toc200621363"/>
      <w:r w:rsidRPr="00577A16">
        <w:t>5.3.2.1</w:t>
      </w:r>
      <w:r w:rsidRPr="00577A16">
        <w:tab/>
        <w:t>Introduction</w:t>
      </w:r>
      <w:bookmarkEnd w:id="60"/>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1"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1"/>
    </w:tbl>
    <w:p w14:paraId="65E42E48" w14:textId="77777777" w:rsidR="009A07E2" w:rsidRPr="00B910B8" w:rsidRDefault="009A07E2" w:rsidP="00B910B8"/>
    <w:p w14:paraId="63808CC1" w14:textId="77777777" w:rsidR="00577A16" w:rsidRPr="00577A16" w:rsidRDefault="00577A16" w:rsidP="007C500A">
      <w:pPr>
        <w:pStyle w:val="41"/>
      </w:pPr>
      <w:bookmarkStart w:id="62" w:name="_Toc200621364"/>
      <w:r w:rsidRPr="00577A16">
        <w:t>5.3.2.2</w:t>
      </w:r>
      <w:r w:rsidRPr="00577A16">
        <w:tab/>
        <w:t>MediaInstruction</w:t>
      </w:r>
      <w:bookmarkEnd w:id="62"/>
    </w:p>
    <w:p w14:paraId="55A4BD13" w14:textId="77777777" w:rsidR="00577A16" w:rsidRPr="00577A16" w:rsidRDefault="00577A16" w:rsidP="007C500A">
      <w:pPr>
        <w:pStyle w:val="51"/>
      </w:pPr>
      <w:bookmarkStart w:id="63" w:name="_Toc200621365"/>
      <w:r w:rsidRPr="00577A16">
        <w:t>5.3.2.2.1</w:t>
      </w:r>
      <w:r w:rsidRPr="00577A16">
        <w:tab/>
        <w:t>General</w:t>
      </w:r>
      <w:bookmarkEnd w:id="63"/>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4" w:name="_Toc200621366"/>
      <w:r w:rsidRPr="00B910B8">
        <w:t>5.</w:t>
      </w:r>
      <w:r>
        <w:t>3</w:t>
      </w:r>
      <w:r w:rsidRPr="00B910B8">
        <w:t>.2.2.</w:t>
      </w:r>
      <w:r w:rsidR="006C1BEE">
        <w:t>2</w:t>
      </w:r>
      <w:r w:rsidRPr="00B910B8">
        <w:tab/>
      </w:r>
      <w:r>
        <w:t>Media Instruction</w:t>
      </w:r>
      <w:bookmarkEnd w:id="64"/>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pt;height:94.9pt" o:ole="">
            <v:imagedata r:id="rId17" o:title=""/>
          </v:shape>
          <o:OLEObject Type="Embed" ProgID="Visio.Drawing.15" ShapeID="_x0000_i1029" DrawAspect="Content" ObjectID="_1825573997"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5" w:name="_Toc35971389"/>
      <w:bookmarkStart w:id="66" w:name="_Toc510696597"/>
      <w:bookmarkStart w:id="67" w:name="_Toc200621367"/>
      <w:r>
        <w:t>6</w:t>
      </w:r>
      <w:r>
        <w:tab/>
        <w:t>API Definitions</w:t>
      </w:r>
      <w:bookmarkEnd w:id="65"/>
      <w:bookmarkEnd w:id="66"/>
      <w:bookmarkEnd w:id="67"/>
    </w:p>
    <w:p w14:paraId="6665A387" w14:textId="77777777" w:rsidR="00241C78" w:rsidRPr="00241C78" w:rsidRDefault="00241C78" w:rsidP="007C500A">
      <w:pPr>
        <w:pStyle w:val="21"/>
      </w:pPr>
      <w:bookmarkStart w:id="68" w:name="_Toc82676355"/>
      <w:bookmarkStart w:id="69" w:name="_Toc130836126"/>
      <w:bookmarkStart w:id="70" w:name="_Toc200621368"/>
      <w:bookmarkStart w:id="71" w:name="_Toc35971398"/>
      <w:bookmarkStart w:id="72" w:name="_Toc510696607"/>
      <w:r w:rsidRPr="00241C78">
        <w:t>6.1</w:t>
      </w:r>
      <w:r w:rsidRPr="00241C78">
        <w:tab/>
        <w:t>Nimsas_SessionEventControl Service API</w:t>
      </w:r>
      <w:bookmarkEnd w:id="68"/>
      <w:bookmarkEnd w:id="69"/>
      <w:bookmarkEnd w:id="70"/>
    </w:p>
    <w:p w14:paraId="643F5612" w14:textId="77777777" w:rsidR="00241C78" w:rsidRPr="00241C78" w:rsidRDefault="00241C78" w:rsidP="007C500A">
      <w:pPr>
        <w:pStyle w:val="31"/>
      </w:pPr>
      <w:bookmarkStart w:id="73" w:name="_Toc82676356"/>
      <w:bookmarkStart w:id="74" w:name="_Toc130836127"/>
      <w:bookmarkStart w:id="75" w:name="_Toc200621369"/>
      <w:r w:rsidRPr="00241C78">
        <w:t>6.1.1</w:t>
      </w:r>
      <w:r w:rsidRPr="00241C78">
        <w:tab/>
      </w:r>
      <w:bookmarkEnd w:id="73"/>
      <w:r w:rsidRPr="00241C78">
        <w:t>API URI</w:t>
      </w:r>
      <w:bookmarkEnd w:id="74"/>
      <w:bookmarkEnd w:id="75"/>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76" w:name="_Toc82676357"/>
      <w:bookmarkStart w:id="77" w:name="_Toc130836128"/>
      <w:bookmarkStart w:id="78" w:name="_Toc200621370"/>
      <w:r w:rsidRPr="00241C78">
        <w:t>6.1.2</w:t>
      </w:r>
      <w:r w:rsidRPr="00241C78">
        <w:tab/>
        <w:t>Usage of HTTP</w:t>
      </w:r>
      <w:bookmarkEnd w:id="76"/>
      <w:bookmarkEnd w:id="77"/>
      <w:bookmarkEnd w:id="78"/>
    </w:p>
    <w:p w14:paraId="3D2DC3C3" w14:textId="77777777" w:rsidR="00241C78" w:rsidRPr="00241C78" w:rsidRDefault="00241C78" w:rsidP="007C500A">
      <w:pPr>
        <w:pStyle w:val="41"/>
      </w:pPr>
      <w:bookmarkStart w:id="79" w:name="_Toc82676358"/>
      <w:bookmarkStart w:id="80" w:name="_Toc130836129"/>
      <w:bookmarkStart w:id="81" w:name="_Toc200621371"/>
      <w:r w:rsidRPr="00241C78">
        <w:t>6.1.2.1</w:t>
      </w:r>
      <w:r w:rsidRPr="00241C78">
        <w:tab/>
        <w:t>General</w:t>
      </w:r>
      <w:bookmarkEnd w:id="79"/>
      <w:bookmarkEnd w:id="80"/>
      <w:bookmarkEnd w:id="81"/>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2" w:name="_Toc82676359"/>
      <w:bookmarkStart w:id="83" w:name="_Toc130836130"/>
      <w:bookmarkStart w:id="84" w:name="_Toc200621372"/>
      <w:r w:rsidRPr="00241C78">
        <w:t>6.1.2.2</w:t>
      </w:r>
      <w:r w:rsidRPr="00241C78">
        <w:tab/>
        <w:t>HTTP standard headers</w:t>
      </w:r>
      <w:bookmarkEnd w:id="82"/>
      <w:bookmarkEnd w:id="83"/>
      <w:bookmarkEnd w:id="84"/>
    </w:p>
    <w:p w14:paraId="4B7C5CCD" w14:textId="77777777" w:rsidR="00241C78" w:rsidRPr="00241C78" w:rsidRDefault="00241C78" w:rsidP="007C500A">
      <w:pPr>
        <w:pStyle w:val="51"/>
      </w:pPr>
      <w:bookmarkStart w:id="85" w:name="_Toc82676360"/>
      <w:bookmarkStart w:id="86" w:name="_Toc130836131"/>
      <w:bookmarkStart w:id="87" w:name="_Toc200621373"/>
      <w:r w:rsidRPr="00241C78">
        <w:t>6.1.2.2.1</w:t>
      </w:r>
      <w:r w:rsidRPr="00241C78">
        <w:rPr>
          <w:rFonts w:hint="eastAsia"/>
        </w:rPr>
        <w:tab/>
      </w:r>
      <w:r w:rsidRPr="00241C78">
        <w:t>General</w:t>
      </w:r>
      <w:bookmarkEnd w:id="85"/>
      <w:bookmarkEnd w:id="86"/>
      <w:bookmarkEnd w:id="87"/>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88" w:name="_Toc82676361"/>
      <w:bookmarkStart w:id="89" w:name="_Toc130836132"/>
      <w:bookmarkStart w:id="90" w:name="_Toc200621374"/>
      <w:r w:rsidRPr="00241C78">
        <w:t>6.1.2.2.2</w:t>
      </w:r>
      <w:r w:rsidRPr="00241C78">
        <w:tab/>
        <w:t>Content type</w:t>
      </w:r>
      <w:bookmarkEnd w:id="88"/>
      <w:bookmarkEnd w:id="89"/>
      <w:bookmarkEnd w:id="90"/>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1" w:name="_Toc82676362"/>
      <w:bookmarkStart w:id="92" w:name="_Toc130836133"/>
      <w:bookmarkStart w:id="93" w:name="_Toc200621375"/>
      <w:r w:rsidRPr="00241C78">
        <w:t>6.1.2.3</w:t>
      </w:r>
      <w:r w:rsidRPr="00241C78">
        <w:tab/>
        <w:t>HTTP custom headers</w:t>
      </w:r>
      <w:bookmarkEnd w:id="91"/>
      <w:bookmarkEnd w:id="92"/>
      <w:bookmarkEnd w:id="93"/>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4" w:name="_Toc200621376"/>
      <w:r>
        <w:t>6.1.3</w:t>
      </w:r>
      <w:r>
        <w:tab/>
        <w:t>Resources</w:t>
      </w:r>
      <w:bookmarkEnd w:id="71"/>
      <w:bookmarkEnd w:id="72"/>
      <w:bookmarkEnd w:id="94"/>
    </w:p>
    <w:p w14:paraId="29CC1792" w14:textId="77777777" w:rsidR="007B3457" w:rsidRDefault="00000000">
      <w:pPr>
        <w:pStyle w:val="41"/>
      </w:pPr>
      <w:bookmarkStart w:id="95" w:name="_Toc510696608"/>
      <w:bookmarkStart w:id="96" w:name="_Toc35971399"/>
      <w:bookmarkStart w:id="97" w:name="_Toc200621377"/>
      <w:bookmarkStart w:id="98" w:name="_Toc510696609"/>
      <w:bookmarkStart w:id="99" w:name="_Toc35971400"/>
      <w:r>
        <w:t>6.1.3.1</w:t>
      </w:r>
      <w:r>
        <w:tab/>
        <w:t>Overview</w:t>
      </w:r>
      <w:bookmarkEnd w:id="95"/>
      <w:bookmarkEnd w:id="96"/>
      <w:bookmarkEnd w:id="97"/>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75pt;height:94.9pt" o:ole="">
            <v:imagedata r:id="rId19" o:title=""/>
          </v:shape>
          <o:OLEObject Type="Embed" ProgID="Visio.Drawing.15" ShapeID="_x0000_i1030" DrawAspect="Content" ObjectID="_1825573998"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00" w:name="_Toc200621378"/>
      <w:bookmarkStart w:id="101" w:name="_Toc510696610"/>
      <w:bookmarkStart w:id="102" w:name="_Toc35971401"/>
      <w:bookmarkEnd w:id="98"/>
      <w:bookmarkEnd w:id="99"/>
      <w:r w:rsidRPr="00B910B8">
        <w:lastRenderedPageBreak/>
        <w:t>6.1.3.2</w:t>
      </w:r>
      <w:r w:rsidRPr="00B910B8">
        <w:tab/>
        <w:t>Resource: Session Event Subscriptions</w:t>
      </w:r>
      <w:bookmarkEnd w:id="100"/>
    </w:p>
    <w:p w14:paraId="3E133B16" w14:textId="77777777" w:rsidR="007B3457" w:rsidRDefault="00000000">
      <w:pPr>
        <w:pStyle w:val="51"/>
      </w:pPr>
      <w:bookmarkStart w:id="103" w:name="_Toc200621379"/>
      <w:r>
        <w:t>6.1.3.2.1</w:t>
      </w:r>
      <w:r>
        <w:tab/>
        <w:t>Description</w:t>
      </w:r>
      <w:bookmarkEnd w:id="101"/>
      <w:bookmarkEnd w:id="102"/>
      <w:bookmarkEnd w:id="103"/>
    </w:p>
    <w:p w14:paraId="4AAC1B7D" w14:textId="77777777" w:rsidR="007B3457" w:rsidRDefault="00000000">
      <w:pPr>
        <w:pStyle w:val="51"/>
      </w:pPr>
      <w:bookmarkStart w:id="104" w:name="_Toc35971402"/>
      <w:bookmarkStart w:id="105" w:name="_Toc200621380"/>
      <w:bookmarkStart w:id="106" w:name="_Toc35971403"/>
      <w:bookmarkStart w:id="107" w:name="_Toc510696612"/>
      <w:r>
        <w:t>6.1.3.2.2</w:t>
      </w:r>
      <w:r>
        <w:tab/>
        <w:t>Resource Definition</w:t>
      </w:r>
      <w:bookmarkEnd w:id="104"/>
      <w:bookmarkEnd w:id="105"/>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8" w:name="_Toc200621381"/>
      <w:r>
        <w:t>6.1.3.2.3</w:t>
      </w:r>
      <w:r>
        <w:tab/>
        <w:t>Resource Standard Methods</w:t>
      </w:r>
      <w:bookmarkEnd w:id="106"/>
      <w:bookmarkEnd w:id="107"/>
      <w:bookmarkEnd w:id="108"/>
    </w:p>
    <w:p w14:paraId="6EDD8976" w14:textId="27FB60A5" w:rsidR="007B3457" w:rsidRDefault="00000000">
      <w:pPr>
        <w:pStyle w:val="H6"/>
      </w:pPr>
      <w:bookmarkStart w:id="109" w:name="_Toc510696613"/>
      <w:bookmarkStart w:id="110" w:name="_Toc35971404"/>
      <w:bookmarkStart w:id="111" w:name="_Toc510696635"/>
      <w:bookmarkStart w:id="112" w:name="_Toc35971430"/>
      <w:r>
        <w:t>6.1.3.2.3.1</w:t>
      </w:r>
      <w:r>
        <w:tab/>
      </w:r>
      <w:r w:rsidR="00FD662C">
        <w:t>POST</w:t>
      </w:r>
      <w:bookmarkEnd w:id="109"/>
      <w:bookmarkEnd w:id="110"/>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3" w:name="_Toc35971406"/>
      <w:bookmarkStart w:id="114" w:name="_Toc510696615"/>
      <w:bookmarkStart w:id="115" w:name="_Toc200621382"/>
      <w:r>
        <w:t>6.1.3.2.4</w:t>
      </w:r>
      <w:r>
        <w:tab/>
        <w:t>Resource Custom Operations</w:t>
      </w:r>
      <w:bookmarkEnd w:id="113"/>
      <w:bookmarkEnd w:id="114"/>
      <w:bookmarkEnd w:id="115"/>
    </w:p>
    <w:p w14:paraId="1968D656" w14:textId="77777777" w:rsidR="00FD662C" w:rsidRPr="00B910B8" w:rsidRDefault="00FD662C" w:rsidP="00B910B8">
      <w:r w:rsidRPr="00B910B8">
        <w:t>None.</w:t>
      </w:r>
    </w:p>
    <w:p w14:paraId="2B01C6A0" w14:textId="77777777" w:rsidR="007B3457" w:rsidRDefault="00000000">
      <w:pPr>
        <w:pStyle w:val="31"/>
      </w:pPr>
      <w:bookmarkStart w:id="116" w:name="_Toc510696622"/>
      <w:bookmarkStart w:id="117" w:name="_Toc35971413"/>
      <w:bookmarkStart w:id="118" w:name="_Toc200621383"/>
      <w:r>
        <w:t>6.1.4</w:t>
      </w:r>
      <w:r>
        <w:tab/>
        <w:t>Custom Operations without associated resources</w:t>
      </w:r>
      <w:bookmarkEnd w:id="116"/>
      <w:bookmarkEnd w:id="117"/>
      <w:bookmarkEnd w:id="118"/>
    </w:p>
    <w:p w14:paraId="104CC0ED" w14:textId="77777777" w:rsidR="00FD662C" w:rsidRPr="00B910B8" w:rsidRDefault="00FD662C" w:rsidP="00B910B8">
      <w:bookmarkStart w:id="119" w:name="_Toc510696623"/>
      <w:bookmarkStart w:id="120" w:name="_Toc35971414"/>
      <w:r w:rsidRPr="00B910B8">
        <w:t>None in this release of the specification.</w:t>
      </w:r>
    </w:p>
    <w:p w14:paraId="11CD5B27" w14:textId="77777777" w:rsidR="007B3457" w:rsidRDefault="00000000">
      <w:pPr>
        <w:pStyle w:val="31"/>
      </w:pPr>
      <w:bookmarkStart w:id="121" w:name="_Toc35971419"/>
      <w:bookmarkStart w:id="122" w:name="_Toc510696628"/>
      <w:bookmarkStart w:id="123" w:name="_Toc200621384"/>
      <w:bookmarkEnd w:id="119"/>
      <w:bookmarkEnd w:id="120"/>
      <w:r>
        <w:t>6.1.5</w:t>
      </w:r>
      <w:r>
        <w:tab/>
        <w:t>Notifications</w:t>
      </w:r>
      <w:bookmarkEnd w:id="121"/>
      <w:bookmarkEnd w:id="122"/>
      <w:bookmarkEnd w:id="123"/>
    </w:p>
    <w:p w14:paraId="0E2E9987" w14:textId="77777777" w:rsidR="007B3457" w:rsidRDefault="00000000">
      <w:pPr>
        <w:pStyle w:val="41"/>
      </w:pPr>
      <w:bookmarkStart w:id="124" w:name="_Toc510696629"/>
      <w:bookmarkStart w:id="125" w:name="_Toc35971420"/>
      <w:bookmarkStart w:id="126" w:name="_Toc200621385"/>
      <w:r>
        <w:t>6.1.5.1</w:t>
      </w:r>
      <w:r>
        <w:tab/>
        <w:t>General</w:t>
      </w:r>
      <w:bookmarkEnd w:id="124"/>
      <w:bookmarkEnd w:id="125"/>
      <w:bookmarkEnd w:id="126"/>
    </w:p>
    <w:p w14:paraId="08050D5E" w14:textId="77777777" w:rsidR="007B3457" w:rsidRDefault="00000000">
      <w:bookmarkStart w:id="127" w:name="_Toc510696630"/>
      <w:bookmarkStart w:id="128"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9" w:name="_Toc200621386"/>
      <w:bookmarkStart w:id="130" w:name="_Toc35971421"/>
      <w:r w:rsidRPr="00B910B8">
        <w:t>6.1.5.2</w:t>
      </w:r>
      <w:r w:rsidRPr="00B910B8">
        <w:tab/>
        <w:t>Session Event Notification</w:t>
      </w:r>
      <w:bookmarkEnd w:id="129"/>
    </w:p>
    <w:p w14:paraId="1FDC3489" w14:textId="77777777" w:rsidR="00834179" w:rsidRPr="00B910B8" w:rsidRDefault="00834179" w:rsidP="00B910B8">
      <w:pPr>
        <w:pStyle w:val="51"/>
      </w:pPr>
      <w:bookmarkStart w:id="131" w:name="_Toc200621387"/>
      <w:r w:rsidRPr="00B910B8">
        <w:t>6.1.5.2.1</w:t>
      </w:r>
      <w:r w:rsidRPr="00B910B8">
        <w:tab/>
        <w:t>Description</w:t>
      </w:r>
      <w:bookmarkEnd w:id="131"/>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2" w:name="_Toc200621388"/>
      <w:r w:rsidRPr="00B910B8">
        <w:t>6.1.5.2.2</w:t>
      </w:r>
      <w:r w:rsidRPr="00B910B8">
        <w:tab/>
        <w:t>Target URI</w:t>
      </w:r>
      <w:bookmarkEnd w:id="132"/>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133" w:name="_Toc200621389"/>
      <w:r w:rsidRPr="00B910B8">
        <w:t>6.1.5.2.3</w:t>
      </w:r>
      <w:r w:rsidRPr="00B910B8">
        <w:tab/>
        <w:t>Standard Methods</w:t>
      </w:r>
      <w:bookmarkEnd w:id="133"/>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4" w:name="_Toc35971427"/>
      <w:bookmarkStart w:id="135" w:name="_Toc200621390"/>
      <w:bookmarkEnd w:id="127"/>
      <w:bookmarkEnd w:id="130"/>
      <w:r>
        <w:t>6.1.6</w:t>
      </w:r>
      <w:r>
        <w:tab/>
        <w:t>Data Model</w:t>
      </w:r>
      <w:bookmarkEnd w:id="128"/>
      <w:bookmarkEnd w:id="134"/>
      <w:bookmarkEnd w:id="135"/>
    </w:p>
    <w:p w14:paraId="6E5F8636" w14:textId="77777777" w:rsidR="007B3457" w:rsidRDefault="00000000">
      <w:pPr>
        <w:pStyle w:val="41"/>
      </w:pPr>
      <w:bookmarkStart w:id="136" w:name="_Toc510696633"/>
      <w:bookmarkStart w:id="137" w:name="_Toc35971428"/>
      <w:bookmarkStart w:id="138" w:name="_Toc200621391"/>
      <w:bookmarkStart w:id="139" w:name="_Toc35971429"/>
      <w:bookmarkStart w:id="140" w:name="_Toc510696634"/>
      <w:r>
        <w:t>6.1.6.1</w:t>
      </w:r>
      <w:r>
        <w:tab/>
        <w:t>General</w:t>
      </w:r>
      <w:bookmarkEnd w:id="136"/>
      <w:bookmarkEnd w:id="137"/>
      <w:bookmarkEnd w:id="138"/>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1" w:name="_Hlk134624419"/>
      <w:r w:rsidR="008E66C5" w:rsidRPr="000D671B">
        <w:t>Nimsas_SessionEventControl</w:t>
      </w:r>
      <w:bookmarkEnd w:id="141"/>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2" w:name="_Toc200621392"/>
      <w:r>
        <w:rPr>
          <w:lang w:val="en-US"/>
        </w:rPr>
        <w:t>6.1.6.2</w:t>
      </w:r>
      <w:r>
        <w:rPr>
          <w:lang w:val="en-US"/>
        </w:rPr>
        <w:tab/>
        <w:t>Structured data types</w:t>
      </w:r>
      <w:bookmarkEnd w:id="139"/>
      <w:bookmarkEnd w:id="140"/>
      <w:bookmarkEnd w:id="142"/>
    </w:p>
    <w:p w14:paraId="44E52C36" w14:textId="77777777" w:rsidR="007B3457" w:rsidRDefault="00000000">
      <w:pPr>
        <w:pStyle w:val="51"/>
      </w:pPr>
      <w:bookmarkStart w:id="143" w:name="_Toc200621393"/>
      <w:r>
        <w:t>6.1.6.2.1</w:t>
      </w:r>
      <w:r>
        <w:tab/>
        <w:t>Introduction</w:t>
      </w:r>
      <w:bookmarkEnd w:id="111"/>
      <w:bookmarkEnd w:id="112"/>
      <w:bookmarkEnd w:id="143"/>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4" w:name="_Toc510696636"/>
      <w:bookmarkStart w:id="145" w:name="_Toc35971431"/>
      <w:bookmarkStart w:id="146" w:name="_Toc200621394"/>
      <w:r>
        <w:lastRenderedPageBreak/>
        <w:t>6.1.6.2.2</w:t>
      </w:r>
      <w:r>
        <w:tab/>
        <w:t xml:space="preserve">Type: </w:t>
      </w:r>
      <w:r w:rsidR="001772C3" w:rsidRPr="001772C3">
        <w:t>SessionEventNotification</w:t>
      </w:r>
      <w:bookmarkEnd w:id="144"/>
      <w:bookmarkEnd w:id="145"/>
      <w:bookmarkEnd w:id="146"/>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99F65E3" w:rsidR="001772C3" w:rsidRDefault="00C87041" w:rsidP="00C87041">
            <w:pPr>
              <w:pStyle w:val="TAL"/>
              <w:rPr>
                <w:rFonts w:cs="Arial"/>
                <w:szCs w:val="18"/>
              </w:rPr>
            </w:pPr>
            <w:r>
              <w:rPr>
                <w:lang w:eastAsia="zh-CN"/>
              </w:rPr>
              <w:t>"MEDIA_CHANGE_REQUEST"</w:t>
            </w:r>
            <w:r w:rsidR="00050F76">
              <w:rPr>
                <w:rFonts w:hint="eastAsia"/>
                <w:lang w:eastAsia="zh-CN"/>
              </w:rPr>
              <w:t xml:space="preserve">, </w:t>
            </w:r>
            <w:r w:rsidR="00050F76">
              <w:t>"SESSION_ESTABLISHMENT_SUCCESS"</w:t>
            </w:r>
            <w:r w:rsidR="00050F76">
              <w:rPr>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556D6513"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60CB616B"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050F76" w14:paraId="32A40ACE" w14:textId="77777777" w:rsidTr="00FA72CD">
        <w:trPr>
          <w:jc w:val="center"/>
        </w:trPr>
        <w:tc>
          <w:tcPr>
            <w:tcW w:w="9490" w:type="dxa"/>
            <w:gridSpan w:val="5"/>
          </w:tcPr>
          <w:p w14:paraId="24FA5538" w14:textId="606EFA6A" w:rsidR="00050F76" w:rsidRPr="00B910B8" w:rsidRDefault="00050F76" w:rsidP="00050F76">
            <w:pPr>
              <w:pStyle w:val="TAN"/>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4D41F841" w14:textId="77777777" w:rsidR="007B3457" w:rsidRDefault="007B3457">
      <w:pPr>
        <w:rPr>
          <w:lang w:val="en-US"/>
        </w:rPr>
      </w:pPr>
    </w:p>
    <w:p w14:paraId="76DDC22E" w14:textId="6FBFDEFA" w:rsidR="007B3457" w:rsidRDefault="00000000">
      <w:pPr>
        <w:pStyle w:val="51"/>
      </w:pPr>
      <w:bookmarkStart w:id="147" w:name="_Toc510696637"/>
      <w:bookmarkStart w:id="148" w:name="_Toc35971432"/>
      <w:bookmarkStart w:id="149" w:name="_Toc200621395"/>
      <w:r>
        <w:t>6.1.6.2.3</w:t>
      </w:r>
      <w:r>
        <w:tab/>
        <w:t xml:space="preserve">Type: </w:t>
      </w:r>
      <w:r w:rsidR="00D93AE2" w:rsidRPr="00D93AE2">
        <w:t>NotificationEvent</w:t>
      </w:r>
      <w:bookmarkEnd w:id="147"/>
      <w:bookmarkEnd w:id="148"/>
      <w:bookmarkEnd w:id="149"/>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150" w:name="_Toc35971433"/>
      <w:bookmarkStart w:id="151" w:name="_Toc510696638"/>
    </w:p>
    <w:p w14:paraId="60AC0684" w14:textId="189B76E8" w:rsidR="00D93AE2" w:rsidRPr="00B910B8" w:rsidRDefault="00D93AE2" w:rsidP="00B910B8">
      <w:pPr>
        <w:pStyle w:val="51"/>
      </w:pPr>
      <w:bookmarkStart w:id="152" w:name="_Toc200621396"/>
      <w:r w:rsidRPr="00B910B8">
        <w:lastRenderedPageBreak/>
        <w:t>6.1.6.2.4</w:t>
      </w:r>
      <w:r w:rsidRPr="00B910B8">
        <w:tab/>
        <w:t>Type: SessionInfo</w:t>
      </w:r>
      <w:bookmarkEnd w:id="152"/>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63596756" w14:textId="77777777" w:rsidR="00D15C4A" w:rsidRDefault="00D93AE2" w:rsidP="00D15C4A">
            <w:pPr>
              <w:pStyle w:val="TAL"/>
            </w:pPr>
            <w:r w:rsidRPr="00B910B8">
              <w:t>The public identity of the calling IMS subscriber.</w:t>
            </w:r>
          </w:p>
          <w:p w14:paraId="4D57984C" w14:textId="77DE4839" w:rsidR="00D93AE2" w:rsidRPr="00D15C4A" w:rsidRDefault="00D15C4A" w:rsidP="00D15C4A">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50947F34" w14:textId="77777777" w:rsidR="00D15C4A" w:rsidRDefault="00D93AE2" w:rsidP="00D15C4A">
            <w:pPr>
              <w:pStyle w:val="TAL"/>
            </w:pPr>
            <w:r w:rsidRPr="00B910B8">
              <w:t>The public identity of the called IMS Subscriber.</w:t>
            </w:r>
          </w:p>
          <w:p w14:paraId="26231038" w14:textId="42619459" w:rsidR="00D93AE2" w:rsidRPr="00B910B8" w:rsidRDefault="00D15C4A" w:rsidP="00D15C4A">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r w:rsidR="00D15C4A" w:rsidRPr="00D93AE2" w14:paraId="578BCA25" w14:textId="77777777" w:rsidTr="00ED1DC6">
        <w:trPr>
          <w:jc w:val="center"/>
        </w:trPr>
        <w:tc>
          <w:tcPr>
            <w:tcW w:w="9511" w:type="dxa"/>
            <w:gridSpan w:val="5"/>
          </w:tcPr>
          <w:p w14:paraId="3290DBA3" w14:textId="77777777" w:rsidR="00D15C4A" w:rsidRPr="00D67AB2" w:rsidRDefault="00D15C4A" w:rsidP="00D15C4A">
            <w:pPr>
              <w:pStyle w:val="TAN"/>
            </w:pPr>
            <w:r w:rsidRPr="00D67AB2">
              <w:t>N</w:t>
            </w:r>
            <w:r>
              <w:t>OTE</w:t>
            </w:r>
            <w:r w:rsidRPr="000E13A7">
              <w:t> </w:t>
            </w:r>
            <w:r w:rsidRPr="00D67AB2">
              <w:t>1:</w:t>
            </w:r>
            <w:r w:rsidRPr="00D67AB2">
              <w:tab/>
              <w:t>The</w:t>
            </w:r>
            <w:r>
              <w:rPr>
                <w:rFonts w:hint="eastAsia"/>
                <w:lang w:eastAsia="zh-CN"/>
              </w:rPr>
              <w:t xml:space="preserve"> </w:t>
            </w:r>
            <w:r w:rsidRPr="00B910B8">
              <w:t>callingIdentity</w:t>
            </w:r>
            <w:r>
              <w:rPr>
                <w:rFonts w:hint="eastAsia"/>
                <w:lang w:eastAsia="zh-CN"/>
              </w:rPr>
              <w:t xml:space="preserve"> shall </w:t>
            </w:r>
            <w:r w:rsidRPr="00F963F9">
              <w:rPr>
                <w:lang w:eastAsia="zh-CN"/>
              </w:rPr>
              <w:t>be</w:t>
            </w:r>
            <w:r>
              <w:rPr>
                <w:rFonts w:hint="eastAsia"/>
                <w:lang w:eastAsia="zh-CN"/>
              </w:rPr>
              <w:t xml:space="preserve"> 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494E2FC7" w14:textId="21241027" w:rsidR="00D15C4A" w:rsidRPr="00B910B8" w:rsidRDefault="00D15C4A" w:rsidP="00644565">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sidR="00034D22">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3" w:name="_Toc200621397"/>
      <w:r w:rsidRPr="00B910B8">
        <w:t>6.1.6.2.5</w:t>
      </w:r>
      <w:r w:rsidRPr="00B910B8">
        <w:tab/>
        <w:t>Type: MediaInfo</w:t>
      </w:r>
      <w:bookmarkEnd w:id="153"/>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3F17E37D" w:rsidR="00117C77" w:rsidRPr="00B910B8" w:rsidRDefault="001970F7" w:rsidP="001970F7">
            <w:pPr>
              <w:pStyle w:val="B1"/>
            </w:pPr>
            <w:r>
              <w:rPr>
                <w:rFonts w:ascii="Arial" w:hAnsi="Arial" w:cs="Arial"/>
                <w:sz w:val="18"/>
                <w:szCs w:val="18"/>
                <w:lang w:eastAsia="zh-CN"/>
              </w:rPr>
              <w:t>-</w:t>
            </w:r>
            <w:r w:rsidRPr="00E23AED">
              <w:rPr>
                <w:rFonts w:ascii="Arial" w:hAnsi="Arial" w:cs="Arial"/>
                <w:sz w:val="18"/>
                <w:szCs w:val="18"/>
                <w:lang w:eastAsia="zh-CN"/>
              </w:rPr>
              <w:tab/>
            </w:r>
            <w:r w:rsidR="00117C77" w:rsidRPr="00E23AED">
              <w:rPr>
                <w:rFonts w:ascii="Arial" w:hAnsi="Arial" w:cs="Arial"/>
                <w:sz w:val="18"/>
                <w:szCs w:val="18"/>
                <w:lang w:eastAsia="zh-CN"/>
              </w:rPr>
              <w:t>false: the media is resumed.</w:t>
            </w:r>
          </w:p>
        </w:tc>
      </w:tr>
      <w:tr w:rsidR="001970F7" w:rsidRPr="00D93AE2" w14:paraId="0BA625CD" w14:textId="77777777" w:rsidTr="00BE51C3">
        <w:trPr>
          <w:jc w:val="center"/>
        </w:trPr>
        <w:tc>
          <w:tcPr>
            <w:tcW w:w="1786" w:type="dxa"/>
          </w:tcPr>
          <w:p w14:paraId="4EB9173E" w14:textId="5A4E9F2D" w:rsidR="001970F7" w:rsidRDefault="001970F7" w:rsidP="001970F7">
            <w:pPr>
              <w:pStyle w:val="TAL"/>
              <w:rPr>
                <w:lang w:eastAsia="zh-CN"/>
              </w:rPr>
            </w:pPr>
            <w:r>
              <w:rPr>
                <w:lang w:eastAsia="zh-CN"/>
              </w:rPr>
              <w:t>mediaRemovalInd</w:t>
            </w:r>
          </w:p>
        </w:tc>
        <w:tc>
          <w:tcPr>
            <w:tcW w:w="1359" w:type="dxa"/>
          </w:tcPr>
          <w:p w14:paraId="2DBD73D3" w14:textId="153D69E0" w:rsidR="001970F7" w:rsidRDefault="001970F7" w:rsidP="001970F7">
            <w:pPr>
              <w:pStyle w:val="TAL"/>
              <w:rPr>
                <w:lang w:eastAsia="zh-CN"/>
              </w:rPr>
            </w:pPr>
            <w:r>
              <w:rPr>
                <w:lang w:eastAsia="zh-CN"/>
              </w:rPr>
              <w:t>boolean</w:t>
            </w:r>
          </w:p>
        </w:tc>
        <w:tc>
          <w:tcPr>
            <w:tcW w:w="425" w:type="dxa"/>
          </w:tcPr>
          <w:p w14:paraId="5811385F" w14:textId="701378C2" w:rsidR="001970F7" w:rsidRDefault="001970F7" w:rsidP="001970F7">
            <w:pPr>
              <w:pStyle w:val="TAL"/>
              <w:rPr>
                <w:lang w:eastAsia="zh-CN"/>
              </w:rPr>
            </w:pPr>
            <w:r>
              <w:rPr>
                <w:lang w:eastAsia="zh-CN"/>
              </w:rPr>
              <w:t>C</w:t>
            </w:r>
          </w:p>
        </w:tc>
        <w:tc>
          <w:tcPr>
            <w:tcW w:w="1134" w:type="dxa"/>
          </w:tcPr>
          <w:p w14:paraId="27AC82BC" w14:textId="360CA822" w:rsidR="001970F7" w:rsidRDefault="001970F7" w:rsidP="001970F7">
            <w:pPr>
              <w:pStyle w:val="TAL"/>
              <w:rPr>
                <w:lang w:eastAsia="zh-CN"/>
              </w:rPr>
            </w:pPr>
            <w:r>
              <w:rPr>
                <w:lang w:eastAsia="zh-CN"/>
              </w:rPr>
              <w:t>0..1</w:t>
            </w:r>
          </w:p>
        </w:tc>
        <w:tc>
          <w:tcPr>
            <w:tcW w:w="4807" w:type="dxa"/>
          </w:tcPr>
          <w:p w14:paraId="1E9AEB5B" w14:textId="77777777" w:rsidR="001970F7" w:rsidRDefault="001970F7" w:rsidP="001970F7">
            <w:pPr>
              <w:pStyle w:val="TAL"/>
              <w:rPr>
                <w:lang w:eastAsia="zh-CN"/>
              </w:rPr>
            </w:pPr>
            <w:r>
              <w:rPr>
                <w:lang w:eastAsia="zh-CN"/>
              </w:rPr>
              <w:t>This IE indicates whether the media is to be removed or not.</w:t>
            </w:r>
          </w:p>
          <w:p w14:paraId="3843D514" w14:textId="77777777" w:rsidR="001970F7" w:rsidRDefault="001970F7" w:rsidP="001970F7">
            <w:pPr>
              <w:pStyle w:val="TAL"/>
              <w:rPr>
                <w:lang w:eastAsia="zh-CN"/>
              </w:rPr>
            </w:pPr>
          </w:p>
          <w:p w14:paraId="1D5243FF" w14:textId="77777777" w:rsidR="001970F7" w:rsidRDefault="001970F7" w:rsidP="001970F7">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8075E68" w14:textId="77777777" w:rsidR="001970F7" w:rsidRDefault="001970F7" w:rsidP="001970F7">
            <w:pPr>
              <w:pStyle w:val="TAL"/>
              <w:rPr>
                <w:lang w:eastAsia="zh-CN"/>
              </w:rPr>
            </w:pPr>
          </w:p>
          <w:p w14:paraId="20202131" w14:textId="4DBDB4A4" w:rsidR="001970F7" w:rsidRDefault="001970F7" w:rsidP="001970F7">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154" w:name="_Toc200621398"/>
      <w:r w:rsidRPr="00B910B8">
        <w:lastRenderedPageBreak/>
        <w:t>6.1.6.2.6</w:t>
      </w:r>
      <w:r w:rsidRPr="00B910B8">
        <w:tab/>
        <w:t xml:space="preserve">Type: </w:t>
      </w:r>
      <w:r w:rsidR="0062312F">
        <w:t>Dc</w:t>
      </w:r>
      <w:r w:rsidRPr="00B910B8">
        <w:t>MediaSpec</w:t>
      </w:r>
      <w:bookmarkEnd w:id="154"/>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155" w:name="_Toc200621399"/>
      <w:r w:rsidRPr="00B910B8">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155"/>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156" w:name="_Toc200621400"/>
      <w:r>
        <w:rPr>
          <w:lang w:val="en-US"/>
        </w:rPr>
        <w:t>6.1.6.3</w:t>
      </w:r>
      <w:r>
        <w:rPr>
          <w:lang w:val="en-US"/>
        </w:rPr>
        <w:tab/>
        <w:t>Simple data types and enumerations</w:t>
      </w:r>
      <w:bookmarkEnd w:id="150"/>
      <w:bookmarkEnd w:id="151"/>
      <w:bookmarkEnd w:id="156"/>
    </w:p>
    <w:p w14:paraId="5E7A8AA6" w14:textId="77777777" w:rsidR="007B3457" w:rsidRDefault="00000000">
      <w:pPr>
        <w:pStyle w:val="51"/>
      </w:pPr>
      <w:bookmarkStart w:id="157" w:name="_Toc35971434"/>
      <w:bookmarkStart w:id="158" w:name="_Toc510696639"/>
      <w:bookmarkStart w:id="159" w:name="_Toc200621401"/>
      <w:r>
        <w:t>6.1.6.3.1</w:t>
      </w:r>
      <w:r>
        <w:tab/>
        <w:t>Introduction</w:t>
      </w:r>
      <w:bookmarkEnd w:id="157"/>
      <w:bookmarkEnd w:id="158"/>
      <w:bookmarkEnd w:id="15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60" w:name="_Toc35971435"/>
      <w:bookmarkStart w:id="161" w:name="_Toc510696640"/>
      <w:bookmarkStart w:id="162" w:name="_Toc200621402"/>
      <w:r>
        <w:t>6.1.6.3.2</w:t>
      </w:r>
      <w:r>
        <w:tab/>
        <w:t>Simple data types</w:t>
      </w:r>
      <w:bookmarkEnd w:id="160"/>
      <w:bookmarkEnd w:id="161"/>
      <w:bookmarkEnd w:id="162"/>
    </w:p>
    <w:p w14:paraId="1E933CB3" w14:textId="77777777" w:rsidR="007B3457" w:rsidRDefault="00000000">
      <w:bookmarkStart w:id="163" w:name="_Toc510696641"/>
      <w:bookmarkStart w:id="164" w:name="_Toc35971436"/>
      <w:r>
        <w:t>The simple data types defined in table 6.1.6.3.2-1 shall be supported.</w:t>
      </w:r>
    </w:p>
    <w:p w14:paraId="118C65D6" w14:textId="77777777" w:rsidR="007B3457" w:rsidRDefault="00000000">
      <w:pPr>
        <w:pStyle w:val="TH"/>
      </w:pPr>
      <w:r>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5" w:name="_Toc200621403"/>
      <w:r>
        <w:t>6.1.6.3.3</w:t>
      </w:r>
      <w:r>
        <w:tab/>
        <w:t xml:space="preserve">Enumeration: </w:t>
      </w:r>
      <w:r w:rsidR="00767567" w:rsidRPr="00232C33">
        <w:t>EventType</w:t>
      </w:r>
      <w:bookmarkEnd w:id="163"/>
      <w:bookmarkEnd w:id="164"/>
      <w:bookmarkEnd w:id="165"/>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166" w:name="OLE_LINK1"/>
            <w:r>
              <w:rPr>
                <w:rFonts w:hint="eastAsia"/>
              </w:rPr>
              <w:t>"</w:t>
            </w:r>
            <w:r>
              <w:t>MEDIA_CHANGE_REQUEST</w:t>
            </w:r>
            <w:r>
              <w:rPr>
                <w:rFonts w:hint="eastAsia"/>
              </w:rPr>
              <w:t>"</w:t>
            </w:r>
            <w:bookmarkEnd w:id="166"/>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7" w:name="_Toc510696642"/>
      <w:bookmarkStart w:id="168" w:name="_Toc35971437"/>
      <w:bookmarkStart w:id="169" w:name="_Toc200621404"/>
      <w:r>
        <w:t>6.1.6.3.4</w:t>
      </w:r>
      <w:r>
        <w:tab/>
        <w:t xml:space="preserve">Enumeration: </w:t>
      </w:r>
      <w:r w:rsidR="00355A80" w:rsidRPr="00355A80">
        <w:t>MediaType</w:t>
      </w:r>
      <w:bookmarkEnd w:id="167"/>
      <w:bookmarkEnd w:id="168"/>
      <w:bookmarkEnd w:id="169"/>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70" w:name="_Toc200621405"/>
      <w:r w:rsidRPr="00B910B8">
        <w:t>6.1.6.3.5</w:t>
      </w:r>
      <w:r w:rsidRPr="00B910B8">
        <w:tab/>
        <w:t>Enumeration: SessionCase</w:t>
      </w:r>
      <w:bookmarkEnd w:id="170"/>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1" w:name="_Toc200621406"/>
      <w:r w:rsidRPr="00B910B8">
        <w:t>6.1.6.3.6</w:t>
      </w:r>
      <w:r w:rsidRPr="00B910B8">
        <w:tab/>
        <w:t>Enumeration: EventInitiator</w:t>
      </w:r>
      <w:bookmarkEnd w:id="171"/>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lastRenderedPageBreak/>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2" w:name="_Toc35971438"/>
      <w:bookmarkStart w:id="173" w:name="_Toc510696643"/>
    </w:p>
    <w:p w14:paraId="0E36C542" w14:textId="6651FE67" w:rsidR="007B3457" w:rsidRDefault="00000000">
      <w:pPr>
        <w:pStyle w:val="41"/>
        <w:rPr>
          <w:lang w:val="en-US"/>
        </w:rPr>
      </w:pPr>
      <w:bookmarkStart w:id="174" w:name="_Toc20062140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2"/>
      <w:bookmarkEnd w:id="173"/>
      <w:bookmarkEnd w:id="174"/>
    </w:p>
    <w:p w14:paraId="661C89F6" w14:textId="77777777" w:rsidR="00355A80" w:rsidRPr="00B910B8" w:rsidRDefault="00355A80" w:rsidP="00B910B8">
      <w:bookmarkStart w:id="175" w:name="_Toc35971439"/>
      <w:bookmarkStart w:id="176" w:name="_Toc510696644"/>
      <w:r w:rsidRPr="00B910B8">
        <w:t>None in this release of the specification.</w:t>
      </w:r>
    </w:p>
    <w:p w14:paraId="7585621D" w14:textId="77777777" w:rsidR="007B3457" w:rsidRDefault="00000000">
      <w:pPr>
        <w:pStyle w:val="41"/>
      </w:pPr>
      <w:bookmarkStart w:id="177" w:name="_Toc510696646"/>
      <w:bookmarkStart w:id="178" w:name="_Toc35971441"/>
      <w:bookmarkStart w:id="179" w:name="_Toc200621408"/>
      <w:bookmarkEnd w:id="175"/>
      <w:bookmarkEnd w:id="176"/>
      <w:r>
        <w:t>6.1.6.5</w:t>
      </w:r>
      <w:r>
        <w:tab/>
        <w:t>Binary data</w:t>
      </w:r>
      <w:bookmarkEnd w:id="177"/>
      <w:bookmarkEnd w:id="178"/>
      <w:bookmarkEnd w:id="179"/>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80" w:name="_Toc35971443"/>
      <w:bookmarkStart w:id="181" w:name="_Toc510696647"/>
      <w:bookmarkStart w:id="182" w:name="_Toc200621409"/>
      <w:r>
        <w:t>6.1.7</w:t>
      </w:r>
      <w:r>
        <w:tab/>
        <w:t>Error Handling</w:t>
      </w:r>
      <w:bookmarkEnd w:id="180"/>
      <w:bookmarkEnd w:id="181"/>
      <w:bookmarkEnd w:id="182"/>
    </w:p>
    <w:p w14:paraId="1D8F42F9" w14:textId="77777777" w:rsidR="007B3457" w:rsidRDefault="00000000">
      <w:pPr>
        <w:pStyle w:val="41"/>
      </w:pPr>
      <w:bookmarkStart w:id="183" w:name="_Toc35971444"/>
      <w:bookmarkStart w:id="184" w:name="_Toc200621410"/>
      <w:r>
        <w:t>6.1.7.1</w:t>
      </w:r>
      <w:r>
        <w:tab/>
        <w:t>General</w:t>
      </w:r>
      <w:bookmarkEnd w:id="183"/>
      <w:bookmarkEnd w:id="184"/>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185" w:name="_Toc35971445"/>
      <w:bookmarkStart w:id="186" w:name="_Toc200621411"/>
      <w:r>
        <w:t>6.1.7.2</w:t>
      </w:r>
      <w:r>
        <w:tab/>
        <w:t>Protocol Errors</w:t>
      </w:r>
      <w:bookmarkEnd w:id="185"/>
      <w:bookmarkEnd w:id="186"/>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187" w:name="_Toc35971446"/>
      <w:bookmarkStart w:id="188" w:name="_Toc200621412"/>
      <w:r>
        <w:t>6.1.7.3</w:t>
      </w:r>
      <w:r>
        <w:tab/>
        <w:t>Application Errors</w:t>
      </w:r>
      <w:bookmarkEnd w:id="187"/>
      <w:bookmarkEnd w:id="188"/>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189" w:name="_Toc493774060"/>
      <w:bookmarkStart w:id="190" w:name="_Toc492899751"/>
      <w:bookmarkStart w:id="191" w:name="_Toc492972920"/>
      <w:bookmarkStart w:id="192" w:name="_Toc508285804"/>
      <w:bookmarkStart w:id="193" w:name="_Toc492900030"/>
      <w:bookmarkStart w:id="194" w:name="_Toc510696648"/>
      <w:bookmarkStart w:id="195" w:name="_Toc492967832"/>
      <w:bookmarkStart w:id="196" w:name="_Toc35971447"/>
      <w:bookmarkStart w:id="197" w:name="_Toc508287269"/>
      <w:bookmarkStart w:id="198" w:name="_Toc492973140"/>
    </w:p>
    <w:p w14:paraId="217A53C9" w14:textId="77777777" w:rsidR="007B3457" w:rsidRDefault="00000000">
      <w:pPr>
        <w:pStyle w:val="31"/>
        <w:rPr>
          <w:lang w:eastAsia="zh-CN"/>
        </w:rPr>
      </w:pPr>
      <w:bookmarkStart w:id="199" w:name="_Toc200621413"/>
      <w:r>
        <w:t>6.1.8</w:t>
      </w:r>
      <w:r>
        <w:rPr>
          <w:lang w:eastAsia="zh-CN"/>
        </w:rPr>
        <w:tab/>
        <w:t>Feature negotiation</w:t>
      </w:r>
      <w:bookmarkEnd w:id="189"/>
      <w:bookmarkEnd w:id="190"/>
      <w:bookmarkEnd w:id="191"/>
      <w:bookmarkEnd w:id="192"/>
      <w:bookmarkEnd w:id="193"/>
      <w:bookmarkEnd w:id="194"/>
      <w:bookmarkEnd w:id="195"/>
      <w:bookmarkEnd w:id="196"/>
      <w:bookmarkEnd w:id="197"/>
      <w:bookmarkEnd w:id="198"/>
      <w:bookmarkEnd w:id="199"/>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200" w:name="_Toc532994477"/>
      <w:bookmarkStart w:id="201" w:name="_Toc35971448"/>
      <w:bookmarkStart w:id="202" w:name="_Toc200621414"/>
      <w:bookmarkStart w:id="203" w:name="_Toc510696649"/>
      <w:r>
        <w:t>6.1.9</w:t>
      </w:r>
      <w:r>
        <w:tab/>
        <w:t>Security</w:t>
      </w:r>
      <w:bookmarkEnd w:id="200"/>
      <w:bookmarkEnd w:id="201"/>
      <w:bookmarkEnd w:id="202"/>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 xml:space="preserve">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04"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05" w:name="_Toc146103776"/>
      <w:bookmarkStart w:id="206" w:name="_Toc151981335"/>
      <w:bookmarkStart w:id="207" w:name="_Toc200621415"/>
      <w:r w:rsidRPr="005562D7">
        <w:t>6.1.</w:t>
      </w:r>
      <w:r w:rsidR="00D76AEF">
        <w:t>10</w:t>
      </w:r>
      <w:r w:rsidRPr="005562D7">
        <w:tab/>
        <w:t>HTTP redirection</w:t>
      </w:r>
      <w:bookmarkEnd w:id="205"/>
      <w:bookmarkEnd w:id="206"/>
      <w:bookmarkEnd w:id="207"/>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08" w:name="_Toc200621416"/>
      <w:r w:rsidRPr="00A77E58">
        <w:t>6.2</w:t>
      </w:r>
      <w:r w:rsidRPr="00A77E58">
        <w:tab/>
        <w:t>Nimsas_MediaControl Service API</w:t>
      </w:r>
      <w:bookmarkEnd w:id="208"/>
    </w:p>
    <w:p w14:paraId="4935B296" w14:textId="77777777" w:rsidR="00A77E58" w:rsidRPr="00A77E58" w:rsidRDefault="00A77E58" w:rsidP="007C500A">
      <w:pPr>
        <w:pStyle w:val="31"/>
      </w:pPr>
      <w:bookmarkStart w:id="209" w:name="_Toc200621417"/>
      <w:r w:rsidRPr="00A77E58">
        <w:t>6.2.1</w:t>
      </w:r>
      <w:r w:rsidRPr="00A77E58">
        <w:tab/>
        <w:t>API URI</w:t>
      </w:r>
      <w:bookmarkEnd w:id="209"/>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10" w:name="_Toc200621418"/>
      <w:r w:rsidRPr="00A77E58">
        <w:t>6.2.2</w:t>
      </w:r>
      <w:r w:rsidRPr="00A77E58">
        <w:tab/>
        <w:t>Usage of HTTP</w:t>
      </w:r>
      <w:bookmarkEnd w:id="210"/>
    </w:p>
    <w:p w14:paraId="69031023" w14:textId="77777777" w:rsidR="00A77E58" w:rsidRPr="00A77E58" w:rsidRDefault="00A77E58" w:rsidP="007C500A">
      <w:pPr>
        <w:pStyle w:val="41"/>
      </w:pPr>
      <w:bookmarkStart w:id="211" w:name="_Toc200621419"/>
      <w:r w:rsidRPr="00A77E58">
        <w:t>6.2.2.1</w:t>
      </w:r>
      <w:r w:rsidRPr="00A77E58">
        <w:tab/>
        <w:t>General</w:t>
      </w:r>
      <w:bookmarkEnd w:id="211"/>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12" w:name="_Toc200621420"/>
      <w:r w:rsidRPr="00A77E58">
        <w:lastRenderedPageBreak/>
        <w:t>6.2.2.2</w:t>
      </w:r>
      <w:r w:rsidRPr="00A77E58">
        <w:tab/>
        <w:t>HTTP standard headers</w:t>
      </w:r>
      <w:bookmarkEnd w:id="212"/>
    </w:p>
    <w:p w14:paraId="71D12CB6" w14:textId="77777777" w:rsidR="00A77E58" w:rsidRPr="00A77E58" w:rsidRDefault="00A77E58" w:rsidP="007C500A">
      <w:pPr>
        <w:pStyle w:val="51"/>
      </w:pPr>
      <w:bookmarkStart w:id="213" w:name="_Toc200621421"/>
      <w:r w:rsidRPr="00A77E58">
        <w:t>6.2.2.2.1</w:t>
      </w:r>
      <w:r w:rsidRPr="00A77E58">
        <w:rPr>
          <w:rFonts w:hint="eastAsia"/>
        </w:rPr>
        <w:tab/>
      </w:r>
      <w:r w:rsidRPr="00A77E58">
        <w:t>General</w:t>
      </w:r>
      <w:bookmarkEnd w:id="213"/>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4" w:name="_Toc200621422"/>
      <w:r w:rsidRPr="00A77E58">
        <w:t>6.2.2.2.2</w:t>
      </w:r>
      <w:r w:rsidRPr="00A77E58">
        <w:tab/>
        <w:t>Content type</w:t>
      </w:r>
      <w:bookmarkEnd w:id="214"/>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15" w:name="_Toc200621423"/>
      <w:r w:rsidRPr="00A77E58">
        <w:t>6.2.2.3</w:t>
      </w:r>
      <w:r w:rsidRPr="00A77E58">
        <w:tab/>
        <w:t>HTTP custom headers</w:t>
      </w:r>
      <w:bookmarkEnd w:id="215"/>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16" w:name="_Toc200621424"/>
      <w:bookmarkEnd w:id="203"/>
      <w:bookmarkEnd w:id="204"/>
      <w:r>
        <w:t>6.2.3</w:t>
      </w:r>
      <w:r>
        <w:tab/>
        <w:t>Resources</w:t>
      </w:r>
      <w:bookmarkEnd w:id="216"/>
    </w:p>
    <w:p w14:paraId="296EF546" w14:textId="1B266AE3" w:rsidR="00F11E9C" w:rsidRDefault="00F11E9C" w:rsidP="00F11E9C">
      <w:pPr>
        <w:pStyle w:val="41"/>
      </w:pPr>
      <w:bookmarkStart w:id="217" w:name="_Toc200621425"/>
      <w:r>
        <w:t>6.2.3.1</w:t>
      </w:r>
      <w:r>
        <w:tab/>
        <w:t>Overview</w:t>
      </w:r>
      <w:bookmarkEnd w:id="217"/>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9pt;height:198pt" o:ole="">
            <v:imagedata r:id="rId21" o:title=""/>
          </v:shape>
          <o:OLEObject Type="Embed" ProgID="Visio.Drawing.15" ShapeID="_x0000_i1031" DrawAspect="Content" ObjectID="_1825573999"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18" w:name="_Toc200621426"/>
      <w:r w:rsidRPr="00B910B8">
        <w:lastRenderedPageBreak/>
        <w:t>6.</w:t>
      </w:r>
      <w:r>
        <w:t>2</w:t>
      </w:r>
      <w:r w:rsidRPr="00B910B8">
        <w:t>.</w:t>
      </w:r>
      <w:r>
        <w:t>3</w:t>
      </w:r>
      <w:r w:rsidRPr="00B910B8">
        <w:t>.</w:t>
      </w:r>
      <w:r>
        <w:t>2</w:t>
      </w:r>
      <w:r w:rsidRPr="00B910B8">
        <w:tab/>
        <w:t xml:space="preserve">Resource: </w:t>
      </w:r>
      <w:r>
        <w:t>Individual call session</w:t>
      </w:r>
      <w:bookmarkEnd w:id="218"/>
    </w:p>
    <w:p w14:paraId="78A5DD8B" w14:textId="1C6687A7" w:rsidR="00F11E9C" w:rsidRDefault="00F11E9C" w:rsidP="00F11E9C">
      <w:pPr>
        <w:pStyle w:val="51"/>
      </w:pPr>
      <w:bookmarkStart w:id="219" w:name="_Toc200621427"/>
      <w:r>
        <w:t>6.2.3.2.1</w:t>
      </w:r>
      <w:r>
        <w:tab/>
        <w:t>Description</w:t>
      </w:r>
      <w:bookmarkEnd w:id="219"/>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20" w:name="_Toc200621428"/>
      <w:r>
        <w:t>6.2.3.2.2</w:t>
      </w:r>
      <w:r>
        <w:tab/>
        <w:t>Resource Definition</w:t>
      </w:r>
      <w:bookmarkEnd w:id="220"/>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21" w:name="_Hlk142123035"/>
            <w:r w:rsidRPr="0088017D">
              <w:t>assigned by the IMS AS during the IMS session setup and will be notified to consumer via Nimsas_SessionEventControl service.</w:t>
            </w:r>
            <w:bookmarkEnd w:id="221"/>
            <w:r w:rsidRPr="0088017D">
              <w:t xml:space="preserve"> </w:t>
            </w:r>
            <w:bookmarkStart w:id="222" w:name="_Hlk142123074"/>
            <w:r w:rsidRPr="0088017D">
              <w:t>The consumer shall reuse the session ID it received from the IMS AS for referencing the same session.</w:t>
            </w:r>
            <w:bookmarkEnd w:id="222"/>
          </w:p>
        </w:tc>
      </w:tr>
    </w:tbl>
    <w:p w14:paraId="0E742032" w14:textId="77777777" w:rsidR="00F11E9C" w:rsidRDefault="00F11E9C" w:rsidP="00F11E9C"/>
    <w:p w14:paraId="1803D0E5" w14:textId="54EED475" w:rsidR="00F11E9C" w:rsidRDefault="00F11E9C" w:rsidP="00F11E9C">
      <w:pPr>
        <w:pStyle w:val="51"/>
      </w:pPr>
      <w:bookmarkStart w:id="223" w:name="_Toc200621429"/>
      <w:r>
        <w:t>6.2.3.2.3</w:t>
      </w:r>
      <w:r>
        <w:tab/>
        <w:t>Resource Standard Methods</w:t>
      </w:r>
      <w:bookmarkEnd w:id="223"/>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4" w:name="_Toc200621430"/>
      <w:r>
        <w:t>6.2.3.2.4</w:t>
      </w:r>
      <w:r>
        <w:tab/>
        <w:t>Resource Custom Operations</w:t>
      </w:r>
      <w:bookmarkEnd w:id="224"/>
    </w:p>
    <w:p w14:paraId="0EDA8857" w14:textId="146FE762" w:rsidR="00F11E9C" w:rsidRPr="00F11E9C" w:rsidRDefault="00F11E9C" w:rsidP="00F11E9C">
      <w:pPr>
        <w:pStyle w:val="H6"/>
      </w:pPr>
      <w:bookmarkStart w:id="225" w:name="_Toc24937753"/>
      <w:bookmarkStart w:id="226" w:name="_Toc33962573"/>
      <w:bookmarkStart w:id="227" w:name="_Toc42883342"/>
      <w:bookmarkStart w:id="228" w:name="_Toc49733210"/>
      <w:bookmarkStart w:id="229" w:name="_Toc56690837"/>
      <w:r w:rsidRPr="00F11E9C">
        <w:t>6.2.3.2.4.1</w:t>
      </w:r>
      <w:r w:rsidRPr="00F11E9C">
        <w:tab/>
        <w:t>Overview</w:t>
      </w:r>
      <w:bookmarkEnd w:id="225"/>
      <w:bookmarkEnd w:id="226"/>
      <w:bookmarkEnd w:id="227"/>
      <w:bookmarkEnd w:id="228"/>
      <w:bookmarkEnd w:id="229"/>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30" w:name="_Toc200621431"/>
      <w:r>
        <w:t>6.2.4</w:t>
      </w:r>
      <w:r>
        <w:tab/>
        <w:t>Custom Operations without associated resources</w:t>
      </w:r>
      <w:bookmarkEnd w:id="230"/>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31" w:name="_Toc200621432"/>
      <w:r>
        <w:t>6.2.5</w:t>
      </w:r>
      <w:r>
        <w:tab/>
        <w:t>Notifications</w:t>
      </w:r>
      <w:bookmarkEnd w:id="231"/>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32" w:name="_Toc200621433"/>
      <w:r>
        <w:t>6.2.6</w:t>
      </w:r>
      <w:r>
        <w:tab/>
        <w:t>Data Model</w:t>
      </w:r>
      <w:bookmarkEnd w:id="232"/>
    </w:p>
    <w:p w14:paraId="076FEDC6" w14:textId="26832EC3" w:rsidR="00F11E9C" w:rsidRDefault="00F11E9C" w:rsidP="00F11E9C">
      <w:pPr>
        <w:pStyle w:val="41"/>
      </w:pPr>
      <w:bookmarkStart w:id="233" w:name="_Toc200621434"/>
      <w:r>
        <w:t>6.2.6.1</w:t>
      </w:r>
      <w:r>
        <w:tab/>
        <w:t>General</w:t>
      </w:r>
      <w:bookmarkEnd w:id="233"/>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224101DF" w:rsidR="00F11E9C" w:rsidRPr="009078DC" w:rsidRDefault="00F11E9C" w:rsidP="00B971EE">
            <w:pPr>
              <w:pStyle w:val="TAL"/>
            </w:pPr>
            <w:r w:rsidRPr="009078DC">
              <w:rPr>
                <w:rFonts w:hint="eastAsia"/>
              </w:rPr>
              <w:t>M</w:t>
            </w:r>
            <w:r w:rsidRPr="009078DC">
              <w:t>ediaId</w:t>
            </w:r>
            <w:r w:rsidR="0028302A">
              <w:rPr>
                <w:rFonts w:hint="eastAsia"/>
                <w:lang w:eastAsia="zh-CN"/>
              </w:rPr>
              <w:t>Rm</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4" w:name="_Toc200621435"/>
      <w:r>
        <w:rPr>
          <w:lang w:val="en-US"/>
        </w:rPr>
        <w:t>6.2.6.2</w:t>
      </w:r>
      <w:r>
        <w:rPr>
          <w:lang w:val="en-US"/>
        </w:rPr>
        <w:tab/>
        <w:t>Structured data types</w:t>
      </w:r>
      <w:bookmarkEnd w:id="234"/>
    </w:p>
    <w:p w14:paraId="32BB694C" w14:textId="59108C24" w:rsidR="00F11E9C" w:rsidRDefault="00F11E9C" w:rsidP="00F11E9C">
      <w:pPr>
        <w:pStyle w:val="51"/>
      </w:pPr>
      <w:bookmarkStart w:id="235" w:name="_Toc200621436"/>
      <w:r>
        <w:t>6.2.6.2.1</w:t>
      </w:r>
      <w:r>
        <w:tab/>
        <w:t>Introduction</w:t>
      </w:r>
      <w:bookmarkEnd w:id="235"/>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36" w:name="_Toc200621437"/>
      <w:r>
        <w:t>6.2.6.2.2</w:t>
      </w:r>
      <w:r>
        <w:tab/>
        <w:t>Type: MediaInstructionData</w:t>
      </w:r>
      <w:bookmarkEnd w:id="236"/>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37" w:name="_Toc200621438"/>
      <w:r>
        <w:lastRenderedPageBreak/>
        <w:t>6.2.6.2.3</w:t>
      </w:r>
      <w:r>
        <w:tab/>
        <w:t xml:space="preserve">Type: </w:t>
      </w:r>
      <w:r w:rsidRPr="00EC33FF">
        <w:t>MediaInstructions</w:t>
      </w:r>
      <w:bookmarkEnd w:id="237"/>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FBCCA01" w:rsidR="00F11E9C" w:rsidRPr="009078DC" w:rsidRDefault="00F11E9C" w:rsidP="00B971EE">
            <w:pPr>
              <w:pStyle w:val="TAL"/>
            </w:pPr>
            <w:r w:rsidRPr="009078DC">
              <w:t>MediaId</w:t>
            </w:r>
            <w:r w:rsidR="0028302A">
              <w:rPr>
                <w:rFonts w:hint="eastAsia"/>
                <w:lang w:eastAsia="zh-CN"/>
              </w:rPr>
              <w:t>Rm</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1171E72F"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28302A">
              <w:rPr>
                <w:rFonts w:hint="eastAsia"/>
                <w:lang w:eastAsia="zh-CN"/>
              </w:rPr>
              <w:t>shall</w:t>
            </w:r>
            <w:r w:rsidRPr="009078DC">
              <w:t xml:space="preserve">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38AFCDCF" w:rsidR="00F11E9C" w:rsidRPr="009078DC" w:rsidRDefault="00752690" w:rsidP="00B971EE">
            <w:pPr>
              <w:pStyle w:val="TAL"/>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w:t>
            </w:r>
            <w:r>
              <w:rPr>
                <w:rFonts w:hint="eastAsia"/>
                <w:lang w:eastAsia="zh-CN"/>
              </w:rPr>
              <w:t>D</w:t>
            </w:r>
            <w:r>
              <w:t>C"</w:t>
            </w:r>
            <w:r w:rsidRPr="00752690">
              <w:t xml:space="preserve">. When present, </w:t>
            </w:r>
            <w:r w:rsidR="00F11E9C"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0021A182" w:rsidR="0040289E"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253DA736" w:rsidR="00F11E9C" w:rsidRPr="00BC2179" w:rsidRDefault="00BC2179" w:rsidP="00B971EE">
            <w:pPr>
              <w:pStyle w:val="TAC"/>
            </w:pPr>
            <w:r>
              <w:rPr>
                <w:rFonts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74FD3068" w:rsidR="00F11E9C" w:rsidRPr="009078DC" w:rsidRDefault="00BC2179"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238" w:name="_Toc200621439"/>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8"/>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239" w:name="_Hlk142317712"/>
            <w:r>
              <w:rPr>
                <w:rFonts w:hint="eastAsia"/>
                <w:lang w:eastAsia="zh-CN"/>
              </w:rPr>
              <w:t>r</w:t>
            </w:r>
            <w:r>
              <w:rPr>
                <w:lang w:eastAsia="zh-CN"/>
              </w:rPr>
              <w:t>eplaceHttpUrls</w:t>
            </w:r>
            <w:bookmarkEnd w:id="239"/>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40" w:name="_Toc200621440"/>
      <w:r w:rsidRPr="00B910B8">
        <w:t>6.</w:t>
      </w:r>
      <w:r>
        <w:t>2</w:t>
      </w:r>
      <w:r w:rsidRPr="00B910B8">
        <w:t>.</w:t>
      </w:r>
      <w:r>
        <w:t>6</w:t>
      </w:r>
      <w:r w:rsidRPr="00B910B8">
        <w:t>.2.5</w:t>
      </w:r>
      <w:r w:rsidRPr="00B910B8">
        <w:tab/>
        <w:t xml:space="preserve">Type: </w:t>
      </w:r>
      <w:r>
        <w:rPr>
          <w:lang w:eastAsia="zh-CN"/>
        </w:rPr>
        <w:t>ArMediaSpecification</w:t>
      </w:r>
      <w:bookmarkEnd w:id="240"/>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241" w:name="_Toc200621441"/>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241"/>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242" w:name="_Toc200621442"/>
      <w:r>
        <w:t>6.2.6.2.</w:t>
      </w:r>
      <w:r>
        <w:rPr>
          <w:rFonts w:eastAsiaTheme="minorEastAsia" w:hint="eastAsia"/>
          <w:lang w:eastAsia="zh-CN"/>
        </w:rPr>
        <w:t>7</w:t>
      </w:r>
      <w:r>
        <w:tab/>
        <w:t xml:space="preserve">Type: </w:t>
      </w:r>
      <w:r w:rsidRPr="001C0BE0">
        <w:t>AudioVideoReNegotiationInd</w:t>
      </w:r>
      <w:bookmarkEnd w:id="242"/>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243" w:name="OLE_LINK4"/>
            <w:r>
              <w:rPr>
                <w:rFonts w:hint="eastAsia"/>
                <w:lang w:eastAsia="zh-CN"/>
              </w:rPr>
              <w:t>reNegotiation</w:t>
            </w:r>
            <w:bookmarkEnd w:id="243"/>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244" w:name="_Toc200621443"/>
      <w:r>
        <w:rPr>
          <w:lang w:val="en-US"/>
        </w:rPr>
        <w:lastRenderedPageBreak/>
        <w:t>6.2.6.3</w:t>
      </w:r>
      <w:r>
        <w:rPr>
          <w:lang w:val="en-US"/>
        </w:rPr>
        <w:tab/>
        <w:t>Simple data types and enumerations</w:t>
      </w:r>
      <w:bookmarkEnd w:id="244"/>
    </w:p>
    <w:p w14:paraId="2EAAD213" w14:textId="20979F5B" w:rsidR="00F11E9C" w:rsidRDefault="00F11E9C" w:rsidP="00F11E9C">
      <w:pPr>
        <w:pStyle w:val="51"/>
      </w:pPr>
      <w:bookmarkStart w:id="245" w:name="_Toc200621444"/>
      <w:r>
        <w:t>6.2.6.3.1</w:t>
      </w:r>
      <w:r>
        <w:tab/>
        <w:t>Introduction</w:t>
      </w:r>
      <w:bookmarkEnd w:id="245"/>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46" w:name="_Toc200621445"/>
      <w:r>
        <w:t>6.2.6.3.2</w:t>
      </w:r>
      <w:r>
        <w:tab/>
        <w:t>Simple data types</w:t>
      </w:r>
      <w:bookmarkEnd w:id="246"/>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47" w:name="_Toc200621446"/>
      <w:r>
        <w:t>6.2.6.3.3</w:t>
      </w:r>
      <w:r>
        <w:tab/>
        <w:t>Enumeration: M</w:t>
      </w:r>
      <w:r w:rsidRPr="00B910B8">
        <w:t>ediaI</w:t>
      </w:r>
      <w:r>
        <w:t>nstruction</w:t>
      </w:r>
      <w:bookmarkEnd w:id="247"/>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248" w:name="_Toc200621447"/>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248"/>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249" w:name="_Toc2006214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50" w:name="_Toc200621449"/>
      <w:r>
        <w:t>6.2.6.5</w:t>
      </w:r>
      <w:r>
        <w:tab/>
        <w:t>Binary data</w:t>
      </w:r>
      <w:bookmarkEnd w:id="250"/>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51" w:name="_Toc200621450"/>
      <w:r>
        <w:lastRenderedPageBreak/>
        <w:t>6.2.7</w:t>
      </w:r>
      <w:r>
        <w:tab/>
        <w:t>Error Handling</w:t>
      </w:r>
      <w:bookmarkEnd w:id="251"/>
    </w:p>
    <w:p w14:paraId="6F34A39C" w14:textId="4721E539" w:rsidR="00F11E9C" w:rsidRDefault="00F11E9C" w:rsidP="00F11E9C">
      <w:pPr>
        <w:pStyle w:val="41"/>
      </w:pPr>
      <w:bookmarkStart w:id="252" w:name="_Toc200621451"/>
      <w:r>
        <w:t>6.2.7.1</w:t>
      </w:r>
      <w:r>
        <w:tab/>
        <w:t>General</w:t>
      </w:r>
      <w:bookmarkEnd w:id="252"/>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53" w:name="_Toc200621452"/>
      <w:r>
        <w:t>6.2.7.2</w:t>
      </w:r>
      <w:r>
        <w:tab/>
        <w:t>Protocol Errors</w:t>
      </w:r>
      <w:bookmarkEnd w:id="253"/>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54" w:name="_Toc200621453"/>
      <w:r>
        <w:t>6.2.7.3</w:t>
      </w:r>
      <w:r>
        <w:tab/>
        <w:t>Application Errors</w:t>
      </w:r>
      <w:bookmarkEnd w:id="254"/>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255" w:name="_Toc200621454"/>
      <w:r>
        <w:t>6.2.8</w:t>
      </w:r>
      <w:r>
        <w:rPr>
          <w:lang w:eastAsia="zh-CN"/>
        </w:rPr>
        <w:tab/>
        <w:t>Feature negotiation</w:t>
      </w:r>
      <w:bookmarkEnd w:id="255"/>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256" w:name="_Toc200621455"/>
      <w:r>
        <w:t>6.2.9</w:t>
      </w:r>
      <w:r>
        <w:tab/>
        <w:t>Security</w:t>
      </w:r>
      <w:bookmarkEnd w:id="256"/>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257" w:name="_Toc200621456"/>
      <w:r w:rsidRPr="005562D7">
        <w:t>6.</w:t>
      </w:r>
      <w:r>
        <w:t>2</w:t>
      </w:r>
      <w:r w:rsidRPr="005562D7">
        <w:t>.</w:t>
      </w:r>
      <w:r w:rsidR="00D76AEF">
        <w:t>10</w:t>
      </w:r>
      <w:r w:rsidRPr="005562D7">
        <w:tab/>
        <w:t>HTTP redirection</w:t>
      </w:r>
      <w:bookmarkEnd w:id="257"/>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258" w:name="_Toc35971450"/>
      <w:bookmarkStart w:id="259" w:name="_Toc510696650"/>
      <w:bookmarkStart w:id="260" w:name="_Toc200621457"/>
      <w:r>
        <w:lastRenderedPageBreak/>
        <w:t>Annex A (normative):</w:t>
      </w:r>
      <w:r>
        <w:br/>
        <w:t>OpenAPI specification</w:t>
      </w:r>
      <w:bookmarkEnd w:id="258"/>
      <w:bookmarkEnd w:id="259"/>
      <w:bookmarkEnd w:id="260"/>
    </w:p>
    <w:p w14:paraId="1656CB21" w14:textId="77777777" w:rsidR="007B3457" w:rsidRDefault="00000000" w:rsidP="003A4F10">
      <w:pPr>
        <w:pStyle w:val="1"/>
      </w:pPr>
      <w:bookmarkStart w:id="261" w:name="_Toc510696651"/>
      <w:bookmarkStart w:id="262" w:name="_Toc35971451"/>
      <w:bookmarkStart w:id="263" w:name="_Toc200621458"/>
      <w:bookmarkStart w:id="264" w:name="_Toc510696653"/>
      <w:r>
        <w:t>A.1</w:t>
      </w:r>
      <w:r>
        <w:tab/>
        <w:t>General</w:t>
      </w:r>
      <w:bookmarkEnd w:id="261"/>
      <w:bookmarkEnd w:id="262"/>
      <w:bookmarkEnd w:id="263"/>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Pr="005812A5" w:rsidRDefault="00000000" w:rsidP="003A4F10">
      <w:pPr>
        <w:pStyle w:val="1"/>
      </w:pPr>
      <w:bookmarkStart w:id="265" w:name="_Toc200621459"/>
      <w:bookmarkStart w:id="266" w:name="_Hlk183615082"/>
      <w:r>
        <w:t>A.2</w:t>
      </w:r>
      <w:r>
        <w:tab/>
      </w:r>
      <w:r w:rsidR="0083253C" w:rsidRPr="0017262F">
        <w:t>Nimsas_SessionEventControl</w:t>
      </w:r>
      <w:r>
        <w:t xml:space="preserve"> API</w:t>
      </w:r>
      <w:bookmarkEnd w:id="265"/>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406803A1" w:rsidR="0083253C" w:rsidRPr="004C23FD" w:rsidRDefault="0083253C" w:rsidP="0083253C">
      <w:pPr>
        <w:pStyle w:val="PL"/>
        <w:rPr>
          <w:rFonts w:eastAsiaTheme="minorEastAsia"/>
          <w:lang w:eastAsia="zh-CN"/>
        </w:rPr>
      </w:pPr>
      <w:r w:rsidRPr="007C27B2">
        <w:t xml:space="preserve">  version: </w:t>
      </w:r>
      <w:r w:rsidR="00A7416D" w:rsidRPr="00A7416D">
        <w:t>1.0.</w:t>
      </w:r>
      <w:r w:rsidR="00CA7324">
        <w:rPr>
          <w:rFonts w:eastAsiaTheme="minorEastAsia" w:hint="eastAsia"/>
          <w:lang w:eastAsia="zh-CN"/>
        </w:rPr>
        <w:t>2</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716009AF" w:rsidR="0083253C" w:rsidRPr="007C27B2" w:rsidRDefault="0083253C" w:rsidP="0083253C">
      <w:pPr>
        <w:pStyle w:val="PL"/>
      </w:pPr>
      <w:r w:rsidRPr="007C27B2">
        <w:t xml:space="preserve">    © 202</w:t>
      </w:r>
      <w:r w:rsidR="00CA7324">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C606262" w:rsidR="0083253C" w:rsidRDefault="0083253C" w:rsidP="0083253C">
      <w:pPr>
        <w:pStyle w:val="PL"/>
      </w:pPr>
      <w:r w:rsidRPr="007C27B2">
        <w:t xml:space="preserve">    3GPP TS 29.175 V</w:t>
      </w:r>
      <w:r w:rsidR="00EA4AD2">
        <w:t>18</w:t>
      </w:r>
      <w:r w:rsidRPr="007C27B2">
        <w:t>.</w:t>
      </w:r>
      <w:r w:rsidR="00CA7324">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266"/>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023AFC7F" w14:textId="77777777" w:rsidR="001970F7" w:rsidRPr="007C27B2" w:rsidRDefault="008D1C66" w:rsidP="001970F7">
      <w:pPr>
        <w:pStyle w:val="PL"/>
      </w:pPr>
      <w:r>
        <w:rPr>
          <w:rFonts w:hint="eastAsia"/>
          <w:lang w:eastAsia="zh-CN"/>
        </w:rPr>
        <w:t xml:space="preserve"> </w:t>
      </w:r>
      <w:r>
        <w:rPr>
          <w:lang w:eastAsia="zh-CN"/>
        </w:rPr>
        <w:t xml:space="preserve">         type: boolean</w:t>
      </w:r>
    </w:p>
    <w:p w14:paraId="2BF555C7" w14:textId="77777777" w:rsidR="001970F7" w:rsidRDefault="001970F7" w:rsidP="001970F7">
      <w:pPr>
        <w:pStyle w:val="PL"/>
        <w:rPr>
          <w:lang w:eastAsia="zh-CN"/>
        </w:rPr>
      </w:pPr>
      <w:r>
        <w:rPr>
          <w:rFonts w:hint="eastAsia"/>
          <w:lang w:eastAsia="zh-CN"/>
        </w:rPr>
        <w:t xml:space="preserve"> </w:t>
      </w:r>
      <w:r>
        <w:rPr>
          <w:lang w:eastAsia="zh-CN"/>
        </w:rPr>
        <w:t xml:space="preserve">       mediaRemovalInd:</w:t>
      </w:r>
    </w:p>
    <w:p w14:paraId="7DE86B43" w14:textId="77777777" w:rsidR="001970F7" w:rsidRPr="007C27B2" w:rsidRDefault="001970F7" w:rsidP="001970F7">
      <w:pPr>
        <w:pStyle w:val="PL"/>
      </w:pPr>
      <w:r>
        <w:rPr>
          <w:rFonts w:hint="eastAsia"/>
          <w:lang w:eastAsia="zh-CN"/>
        </w:rPr>
        <w:t xml:space="preserve"> </w:t>
      </w:r>
      <w:r>
        <w:rPr>
          <w:lang w:eastAsia="zh-CN"/>
        </w:rPr>
        <w:t xml:space="preserve">         type: boolean</w:t>
      </w:r>
    </w:p>
    <w:p w14:paraId="5867F47B" w14:textId="77777777" w:rsidR="001970F7" w:rsidRDefault="001970F7" w:rsidP="001970F7">
      <w:pPr>
        <w:pStyle w:val="PL"/>
      </w:pPr>
      <w:r>
        <w:t xml:space="preserve">          enum:</w:t>
      </w:r>
    </w:p>
    <w:p w14:paraId="271AF85D" w14:textId="77777777" w:rsidR="001970F7" w:rsidRDefault="001970F7" w:rsidP="001970F7">
      <w:pPr>
        <w:pStyle w:val="PL"/>
        <w:rPr>
          <w:lang w:val="en-US"/>
        </w:rPr>
      </w:pPr>
      <w:r w:rsidRPr="00A41A26">
        <w:t xml:space="preserve"> </w:t>
      </w:r>
      <w:r>
        <w:t xml:space="preserve">           - true</w:t>
      </w:r>
    </w:p>
    <w:p w14:paraId="52A763D1" w14:textId="50B6CDE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lastRenderedPageBreak/>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lastRenderedPageBreak/>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267" w:name="_Toc35971453"/>
      <w:bookmarkStart w:id="268" w:name="_Toc200621460"/>
      <w:bookmarkStart w:id="269" w:name="_Hlk214881432"/>
      <w:bookmarkStart w:id="270" w:name="_Hlk183615116"/>
      <w:r>
        <w:t>A.3</w:t>
      </w:r>
      <w:r>
        <w:tab/>
      </w:r>
      <w:r w:rsidR="00930C61" w:rsidRPr="002C6BFF">
        <w:t>Nimsas_MediaControl</w:t>
      </w:r>
      <w:r>
        <w:t xml:space="preserve"> API</w:t>
      </w:r>
      <w:bookmarkEnd w:id="264"/>
      <w:bookmarkEnd w:id="267"/>
      <w:bookmarkEnd w:id="268"/>
    </w:p>
    <w:p w14:paraId="3AAE8FAE" w14:textId="0D3692A7" w:rsidR="00930C61" w:rsidRDefault="00930C61" w:rsidP="00930C61">
      <w:pPr>
        <w:pStyle w:val="PL"/>
      </w:pPr>
      <w:bookmarkStart w:id="271"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3036F38D" w:rsidR="00930C61" w:rsidRDefault="00930C61" w:rsidP="00930C61">
      <w:pPr>
        <w:pStyle w:val="PL"/>
      </w:pPr>
      <w:r>
        <w:t xml:space="preserve">  version: </w:t>
      </w:r>
      <w:r w:rsidR="00A7416D" w:rsidRPr="00A7416D">
        <w:t>1.0.</w:t>
      </w:r>
      <w:r w:rsidR="00E7359D">
        <w:rPr>
          <w:rFonts w:eastAsiaTheme="minorEastAsia" w:hint="eastAsia"/>
          <w:lang w:eastAsia="zh-CN"/>
        </w:rPr>
        <w:t>3</w:t>
      </w:r>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026B3D90" w:rsidR="00930C61" w:rsidRDefault="00930C61" w:rsidP="00930C61">
      <w:pPr>
        <w:pStyle w:val="PL"/>
      </w:pPr>
      <w:r>
        <w:t xml:space="preserve">    © 202</w:t>
      </w:r>
      <w:r w:rsidR="00E47823">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472A461C" w:rsidR="00930C61" w:rsidRDefault="00930C61" w:rsidP="00930C61">
      <w:pPr>
        <w:pStyle w:val="PL"/>
      </w:pPr>
      <w:r>
        <w:t xml:space="preserve">    3GPP TS 29.175 V</w:t>
      </w:r>
      <w:r w:rsidR="00EA4AD2">
        <w:t>18</w:t>
      </w:r>
      <w:r>
        <w:t>.</w:t>
      </w:r>
      <w:r w:rsidR="00E7359D">
        <w:rPr>
          <w:rFonts w:eastAsiaTheme="minorEastAsia" w:hint="eastAsia"/>
          <w:lang w:eastAsia="zh-CN"/>
        </w:rPr>
        <w:t>6</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bookmarkEnd w:id="269"/>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270"/>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lastRenderedPageBreak/>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lastRenderedPageBreak/>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53CF3EFD" w:rsidR="00930C61" w:rsidRDefault="00930C61" w:rsidP="00930C61">
      <w:pPr>
        <w:pStyle w:val="PL"/>
      </w:pPr>
      <w:r>
        <w:t xml:space="preserve">          $ref: 'TS29571_CommonData.yaml#/components/schemas/MediaId</w:t>
      </w:r>
      <w:bookmarkStart w:id="272" w:name="_Hlk214880913"/>
      <w:r w:rsidR="0028302A">
        <w:rPr>
          <w:rFonts w:hint="eastAsia"/>
          <w:lang w:eastAsia="zh-CN"/>
        </w:rPr>
        <w:t>Rm</w:t>
      </w:r>
      <w:bookmarkEnd w:id="272"/>
      <w:r>
        <w:t>'</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lastRenderedPageBreak/>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271"/>
    <w:p w14:paraId="3F32B26B" w14:textId="77777777" w:rsidR="00930C61" w:rsidRPr="00456520" w:rsidRDefault="00930C61">
      <w:pPr>
        <w:pStyle w:val="Guidance"/>
        <w:rPr>
          <w:i w:val="0"/>
          <w:iCs/>
        </w:rPr>
      </w:pPr>
    </w:p>
    <w:p w14:paraId="1BC56306" w14:textId="0D948582" w:rsidR="007B3457" w:rsidRDefault="00000000">
      <w:pPr>
        <w:pStyle w:val="8"/>
      </w:pPr>
      <w:bookmarkStart w:id="273" w:name="historyclause"/>
      <w:r>
        <w:br w:type="page"/>
      </w:r>
      <w:bookmarkStart w:id="274" w:name="_Toc2086459"/>
      <w:bookmarkStart w:id="275" w:name="_Toc200621461"/>
      <w:bookmarkEnd w:id="273"/>
      <w:r>
        <w:lastRenderedPageBreak/>
        <w:t>Annex B (informative):</w:t>
      </w:r>
      <w:r>
        <w:br/>
        <w:t>Change history</w:t>
      </w:r>
      <w:bookmarkEnd w:id="274"/>
      <w:bookmarkEnd w:id="275"/>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76"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76"/>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c>
          <w:tcPr>
            <w:tcW w:w="800" w:type="dxa"/>
            <w:shd w:val="solid" w:color="FFFFFF" w:fill="auto"/>
          </w:tcPr>
          <w:p w14:paraId="726AC338" w14:textId="4F2B34EE"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4D0291E" w14:textId="157977F9"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0C61B6C" w14:textId="042E04C5"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0B16C891" w14:textId="625F5AF1"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04191D59" w14:textId="77777777" w:rsidR="00555E33" w:rsidRDefault="00555E33" w:rsidP="002F19AA">
            <w:pPr>
              <w:pStyle w:val="TAC"/>
              <w:rPr>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7627200" w14:textId="6DB9C6BB" w:rsidR="00555E33" w:rsidRPr="00626B18" w:rsidRDefault="009C29BC" w:rsidP="002F19AA">
            <w:pPr>
              <w:pStyle w:val="TAC"/>
              <w:rPr>
                <w:sz w:val="16"/>
                <w:szCs w:val="16"/>
              </w:rPr>
            </w:pPr>
            <w:r w:rsidRPr="009C29BC">
              <w:rPr>
                <w:sz w:val="16"/>
                <w:szCs w:val="16"/>
              </w:rPr>
              <w:t>DC resource release due to a CANCEL request</w:t>
            </w:r>
          </w:p>
        </w:tc>
        <w:tc>
          <w:tcPr>
            <w:tcW w:w="708" w:type="dxa"/>
            <w:shd w:val="solid" w:color="FFFFFF" w:fill="auto"/>
          </w:tcPr>
          <w:p w14:paraId="56BC35D4" w14:textId="7D05F4AE"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555E33" w:rsidRPr="00B60618" w14:paraId="5D1A966A" w14:textId="77777777">
        <w:tc>
          <w:tcPr>
            <w:tcW w:w="800" w:type="dxa"/>
            <w:shd w:val="solid" w:color="FFFFFF" w:fill="auto"/>
          </w:tcPr>
          <w:p w14:paraId="1F0194AA" w14:textId="374615AB" w:rsidR="00555E33" w:rsidRDefault="00555E33" w:rsidP="002F19AA">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1AB1114E" w14:textId="225FB311" w:rsidR="00555E33" w:rsidRDefault="00555E33" w:rsidP="002F19AA">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5F1A51F" w14:textId="02A9AB1C" w:rsidR="00555E33" w:rsidRDefault="009C29BC" w:rsidP="002F19AA">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72584A2F" w14:textId="4F88A3BF" w:rsidR="00555E33" w:rsidRDefault="00555E33" w:rsidP="002F19AA">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4022E88E" w14:textId="2CF3B083" w:rsidR="00555E33" w:rsidRDefault="00C97837"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640769D" w14:textId="6CA276F0" w:rsidR="00555E33" w:rsidRDefault="00555E33"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133582" w14:textId="764997C3" w:rsidR="00555E33" w:rsidRPr="00626B18" w:rsidRDefault="009C29BC" w:rsidP="002F19AA">
            <w:pPr>
              <w:pStyle w:val="TAC"/>
              <w:rPr>
                <w:sz w:val="16"/>
                <w:szCs w:val="16"/>
              </w:rPr>
            </w:pPr>
            <w:r w:rsidRPr="009C29BC">
              <w:rPr>
                <w:sz w:val="16"/>
                <w:szCs w:val="16"/>
              </w:rPr>
              <w:t>Remove the MRF</w:t>
            </w:r>
          </w:p>
        </w:tc>
        <w:tc>
          <w:tcPr>
            <w:tcW w:w="708" w:type="dxa"/>
            <w:shd w:val="solid" w:color="FFFFFF" w:fill="auto"/>
          </w:tcPr>
          <w:p w14:paraId="75F89936" w14:textId="4E00B441" w:rsidR="00555E33" w:rsidRDefault="00555E33" w:rsidP="002F19AA">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0C47CA27" w14:textId="77777777">
        <w:tc>
          <w:tcPr>
            <w:tcW w:w="800" w:type="dxa"/>
            <w:shd w:val="solid" w:color="FFFFFF" w:fill="auto"/>
          </w:tcPr>
          <w:p w14:paraId="60A49279" w14:textId="2C48C736"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4941D8D" w14:textId="7F0F3D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13E6BC9" w14:textId="7697BC8B"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CP-243027</w:t>
            </w:r>
          </w:p>
        </w:tc>
        <w:tc>
          <w:tcPr>
            <w:tcW w:w="425" w:type="dxa"/>
            <w:shd w:val="solid" w:color="FFFFFF" w:fill="auto"/>
          </w:tcPr>
          <w:p w14:paraId="32B9D563" w14:textId="06BD241C"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3C08DD" w14:textId="211F0424" w:rsidR="009C29BC" w:rsidRDefault="009C29BC"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2CCE38" w14:textId="3DEE94DF"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1EFFC34" w14:textId="7627B5DE" w:rsidR="009C29BC" w:rsidRPr="00555E33" w:rsidRDefault="009C29BC" w:rsidP="009C29BC">
            <w:pPr>
              <w:pStyle w:val="TAC"/>
              <w:rPr>
                <w:sz w:val="16"/>
                <w:szCs w:val="16"/>
              </w:rPr>
            </w:pPr>
            <w:r w:rsidRPr="009C29BC">
              <w:rPr>
                <w:sz w:val="16"/>
                <w:szCs w:val="16"/>
              </w:rPr>
              <w:t>Report the QoS info to DCSF</w:t>
            </w:r>
          </w:p>
        </w:tc>
        <w:tc>
          <w:tcPr>
            <w:tcW w:w="708" w:type="dxa"/>
            <w:shd w:val="solid" w:color="FFFFFF" w:fill="auto"/>
          </w:tcPr>
          <w:p w14:paraId="7EAB4A21" w14:textId="6C63FD55"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9C29BC" w:rsidRPr="00B60618" w14:paraId="31ED422E" w14:textId="77777777">
        <w:tc>
          <w:tcPr>
            <w:tcW w:w="800" w:type="dxa"/>
            <w:shd w:val="solid" w:color="FFFFFF" w:fill="auto"/>
          </w:tcPr>
          <w:p w14:paraId="7951A9ED" w14:textId="4C73DAEA" w:rsidR="009C29BC" w:rsidRDefault="009C29BC" w:rsidP="009C29BC">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CF0D2BF" w14:textId="13A22D42" w:rsidR="009C29BC" w:rsidRDefault="009C29BC" w:rsidP="009C29BC">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DD1C7B9" w14:textId="1F192AA0" w:rsidR="009C29BC" w:rsidRDefault="009C29BC" w:rsidP="009C29BC">
            <w:pPr>
              <w:pStyle w:val="TAC"/>
              <w:rPr>
                <w:rFonts w:eastAsiaTheme="minorEastAsia"/>
                <w:sz w:val="16"/>
                <w:szCs w:val="16"/>
                <w:lang w:eastAsia="zh-CN"/>
              </w:rPr>
            </w:pPr>
            <w:r w:rsidRPr="009C29BC">
              <w:rPr>
                <w:rFonts w:eastAsiaTheme="minorEastAsia"/>
                <w:sz w:val="16"/>
                <w:szCs w:val="16"/>
                <w:lang w:eastAsia="zh-CN"/>
              </w:rPr>
              <w:t>CP-243068</w:t>
            </w:r>
          </w:p>
        </w:tc>
        <w:tc>
          <w:tcPr>
            <w:tcW w:w="425" w:type="dxa"/>
            <w:shd w:val="solid" w:color="FFFFFF" w:fill="auto"/>
          </w:tcPr>
          <w:p w14:paraId="03E7D1FD" w14:textId="6EB62AD6" w:rsidR="009C29BC" w:rsidRDefault="009C29BC" w:rsidP="009C29BC">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F6F78DA" w14:textId="77777777" w:rsidR="009C29BC" w:rsidRDefault="009C29BC" w:rsidP="009C29BC">
            <w:pPr>
              <w:pStyle w:val="TAC"/>
              <w:rPr>
                <w:rFonts w:eastAsiaTheme="minorEastAsia"/>
                <w:sz w:val="16"/>
                <w:szCs w:val="16"/>
                <w:lang w:eastAsia="zh-CN"/>
              </w:rPr>
            </w:pPr>
          </w:p>
        </w:tc>
        <w:tc>
          <w:tcPr>
            <w:tcW w:w="425" w:type="dxa"/>
            <w:shd w:val="solid" w:color="FFFFFF" w:fill="auto"/>
          </w:tcPr>
          <w:p w14:paraId="227C27E7" w14:textId="16B097A7" w:rsidR="009C29BC" w:rsidRDefault="009C29BC"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0138131" w14:textId="7AF7055C" w:rsidR="009C29BC" w:rsidRPr="00555E33" w:rsidRDefault="009C29BC" w:rsidP="009C29BC">
            <w:pPr>
              <w:pStyle w:val="TAC"/>
              <w:rPr>
                <w:sz w:val="16"/>
                <w:szCs w:val="16"/>
              </w:rPr>
            </w:pPr>
            <w:r w:rsidRPr="009C29BC">
              <w:rPr>
                <w:sz w:val="16"/>
                <w:szCs w:val="16"/>
              </w:rPr>
              <w:t>API version and External doc update</w:t>
            </w:r>
          </w:p>
        </w:tc>
        <w:tc>
          <w:tcPr>
            <w:tcW w:w="708" w:type="dxa"/>
            <w:shd w:val="solid" w:color="FFFFFF" w:fill="auto"/>
          </w:tcPr>
          <w:p w14:paraId="574FF816" w14:textId="25FDD2C9" w:rsidR="009C29BC" w:rsidRDefault="009C29BC" w:rsidP="009C29BC">
            <w:pPr>
              <w:pStyle w:val="TAC"/>
              <w:rPr>
                <w:rFonts w:eastAsiaTheme="minorEastAsia"/>
                <w:sz w:val="16"/>
                <w:szCs w:val="16"/>
                <w:lang w:eastAsia="zh-CN"/>
              </w:rPr>
            </w:pPr>
            <w:r>
              <w:rPr>
                <w:rFonts w:eastAsiaTheme="minorEastAsia" w:hint="eastAsia"/>
                <w:sz w:val="16"/>
                <w:szCs w:val="16"/>
                <w:lang w:eastAsia="zh-CN"/>
              </w:rPr>
              <w:t>18.</w:t>
            </w:r>
            <w:r w:rsidR="00A32DA6">
              <w:rPr>
                <w:rFonts w:eastAsiaTheme="minorEastAsia" w:hint="eastAsia"/>
                <w:sz w:val="16"/>
                <w:szCs w:val="16"/>
                <w:lang w:eastAsia="zh-CN"/>
              </w:rPr>
              <w:t>3</w:t>
            </w:r>
            <w:r>
              <w:rPr>
                <w:rFonts w:eastAsiaTheme="minorEastAsia" w:hint="eastAsia"/>
                <w:sz w:val="16"/>
                <w:szCs w:val="16"/>
                <w:lang w:eastAsia="zh-CN"/>
              </w:rPr>
              <w:t>.</w:t>
            </w:r>
            <w:r w:rsidR="00A32DA6">
              <w:rPr>
                <w:rFonts w:eastAsiaTheme="minorEastAsia" w:hint="eastAsia"/>
                <w:sz w:val="16"/>
                <w:szCs w:val="16"/>
                <w:lang w:eastAsia="zh-CN"/>
              </w:rPr>
              <w:t>0</w:t>
            </w:r>
          </w:p>
        </w:tc>
      </w:tr>
      <w:tr w:rsidR="00167B8E" w:rsidRPr="00B60618" w14:paraId="2B281D7E" w14:textId="77777777">
        <w:tc>
          <w:tcPr>
            <w:tcW w:w="800" w:type="dxa"/>
            <w:shd w:val="solid" w:color="FFFFFF" w:fill="auto"/>
          </w:tcPr>
          <w:p w14:paraId="0A8A80B8" w14:textId="6A8CAA54" w:rsidR="00167B8E" w:rsidRDefault="00167B8E" w:rsidP="009C29BC">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7E78D3E1" w14:textId="48395A66" w:rsidR="00167B8E" w:rsidRDefault="00167B8E" w:rsidP="009C29BC">
            <w:pPr>
              <w:pStyle w:val="TAC"/>
              <w:rPr>
                <w:rFonts w:eastAsiaTheme="minorEastAsia"/>
                <w:sz w:val="16"/>
                <w:szCs w:val="16"/>
                <w:lang w:eastAsia="zh-CN"/>
              </w:rPr>
            </w:pPr>
            <w:r>
              <w:rPr>
                <w:rFonts w:eastAsiaTheme="minorEastAsia" w:hint="eastAsia"/>
                <w:sz w:val="16"/>
                <w:szCs w:val="16"/>
                <w:lang w:eastAsia="zh-CN"/>
              </w:rPr>
              <w:t>CT#10</w:t>
            </w:r>
            <w:r w:rsidR="0047529B">
              <w:rPr>
                <w:rFonts w:eastAsiaTheme="minorEastAsia" w:hint="eastAsia"/>
                <w:sz w:val="16"/>
                <w:szCs w:val="16"/>
                <w:lang w:eastAsia="zh-CN"/>
              </w:rPr>
              <w:t>8</w:t>
            </w:r>
          </w:p>
        </w:tc>
        <w:tc>
          <w:tcPr>
            <w:tcW w:w="1094" w:type="dxa"/>
            <w:shd w:val="solid" w:color="FFFFFF" w:fill="auto"/>
          </w:tcPr>
          <w:p w14:paraId="7C65520D" w14:textId="6E579057" w:rsidR="00167B8E" w:rsidRPr="009C29BC" w:rsidRDefault="0047529B" w:rsidP="009C29BC">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5609AB8A" w14:textId="3B7ABBF8" w:rsidR="00167B8E" w:rsidRDefault="0047529B" w:rsidP="009C29BC">
            <w:pPr>
              <w:pStyle w:val="TAC"/>
              <w:rPr>
                <w:rFonts w:eastAsiaTheme="minorEastAsia"/>
                <w:sz w:val="16"/>
                <w:szCs w:val="16"/>
                <w:lang w:eastAsia="zh-CN"/>
              </w:rPr>
            </w:pPr>
            <w:r w:rsidRPr="0047529B">
              <w:rPr>
                <w:rFonts w:eastAsiaTheme="minorEastAsia"/>
                <w:sz w:val="16"/>
                <w:szCs w:val="16"/>
                <w:lang w:eastAsia="zh-CN"/>
              </w:rPr>
              <w:t>0051</w:t>
            </w:r>
          </w:p>
        </w:tc>
        <w:tc>
          <w:tcPr>
            <w:tcW w:w="425" w:type="dxa"/>
            <w:shd w:val="solid" w:color="FFFFFF" w:fill="auto"/>
          </w:tcPr>
          <w:p w14:paraId="4C06BFD9" w14:textId="1C9F5A17" w:rsidR="00167B8E" w:rsidRDefault="0047529B" w:rsidP="009C29BC">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9FAC532" w14:textId="28D86F64" w:rsidR="00167B8E" w:rsidRDefault="0047529B" w:rsidP="009C29B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46BCF13" w14:textId="4B043224" w:rsidR="00167B8E" w:rsidRPr="009C29BC" w:rsidRDefault="0047529B" w:rsidP="009C29BC">
            <w:pPr>
              <w:pStyle w:val="TAC"/>
              <w:rPr>
                <w:sz w:val="16"/>
                <w:szCs w:val="16"/>
              </w:rPr>
            </w:pPr>
            <w:r w:rsidRPr="0047529B">
              <w:rPr>
                <w:sz w:val="16"/>
                <w:szCs w:val="16"/>
              </w:rPr>
              <w:t>Correction on the MediaInstructions data type for AR media</w:t>
            </w:r>
          </w:p>
        </w:tc>
        <w:tc>
          <w:tcPr>
            <w:tcW w:w="708" w:type="dxa"/>
            <w:shd w:val="solid" w:color="FFFFFF" w:fill="auto"/>
          </w:tcPr>
          <w:p w14:paraId="16F409C9" w14:textId="17912B19" w:rsidR="00167B8E" w:rsidRDefault="00167B8E" w:rsidP="009C29BC">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475ACE0" w14:textId="77777777">
        <w:tc>
          <w:tcPr>
            <w:tcW w:w="800" w:type="dxa"/>
            <w:shd w:val="solid" w:color="FFFFFF" w:fill="auto"/>
          </w:tcPr>
          <w:p w14:paraId="4A19F59D" w14:textId="3A9630FD"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0F06BC3" w14:textId="2EE239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2630EFB" w14:textId="2543986E"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2D425F51" w14:textId="495299D1"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w:t>
            </w:r>
            <w:r>
              <w:rPr>
                <w:rFonts w:eastAsiaTheme="minorEastAsia" w:hint="eastAsia"/>
                <w:sz w:val="16"/>
                <w:szCs w:val="16"/>
                <w:lang w:eastAsia="zh-CN"/>
              </w:rPr>
              <w:t>60</w:t>
            </w:r>
          </w:p>
        </w:tc>
        <w:tc>
          <w:tcPr>
            <w:tcW w:w="425" w:type="dxa"/>
            <w:shd w:val="solid" w:color="FFFFFF" w:fill="auto"/>
          </w:tcPr>
          <w:p w14:paraId="664F7FBE" w14:textId="6D8E2D12" w:rsidR="0047529B" w:rsidRDefault="0047529B"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2E47A49" w14:textId="02145BFE"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2340953" w14:textId="5B4EDB69" w:rsidR="0047529B" w:rsidRPr="009C29BC" w:rsidRDefault="0047529B" w:rsidP="0047529B">
            <w:pPr>
              <w:pStyle w:val="TAC"/>
              <w:rPr>
                <w:sz w:val="16"/>
                <w:szCs w:val="16"/>
              </w:rPr>
            </w:pPr>
            <w:r w:rsidRPr="0047529B">
              <w:rPr>
                <w:sz w:val="16"/>
                <w:szCs w:val="16"/>
              </w:rPr>
              <w:t>Clarify the calling and called party identity</w:t>
            </w:r>
          </w:p>
        </w:tc>
        <w:tc>
          <w:tcPr>
            <w:tcW w:w="708" w:type="dxa"/>
            <w:shd w:val="solid" w:color="FFFFFF" w:fill="auto"/>
          </w:tcPr>
          <w:p w14:paraId="0156A7F2" w14:textId="0A1C0DE2"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03823C51" w14:textId="77777777">
        <w:tc>
          <w:tcPr>
            <w:tcW w:w="800" w:type="dxa"/>
            <w:shd w:val="solid" w:color="FFFFFF" w:fill="auto"/>
          </w:tcPr>
          <w:p w14:paraId="42DDF21A" w14:textId="37B4353E"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79DA097" w14:textId="176B4CDD"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526B631" w14:textId="0AF6552F"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CP-251049</w:t>
            </w:r>
          </w:p>
        </w:tc>
        <w:tc>
          <w:tcPr>
            <w:tcW w:w="425" w:type="dxa"/>
            <w:shd w:val="solid" w:color="FFFFFF" w:fill="auto"/>
          </w:tcPr>
          <w:p w14:paraId="492860E0" w14:textId="03408D39"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0064</w:t>
            </w:r>
          </w:p>
        </w:tc>
        <w:tc>
          <w:tcPr>
            <w:tcW w:w="425" w:type="dxa"/>
            <w:shd w:val="solid" w:color="FFFFFF" w:fill="auto"/>
          </w:tcPr>
          <w:p w14:paraId="2D193A82" w14:textId="4AA04093" w:rsidR="0047529B" w:rsidRDefault="0047529B" w:rsidP="0047529B">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3BE64B7E" w14:textId="3113C371"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CEAF871" w14:textId="4E7BE232" w:rsidR="0047529B" w:rsidRPr="009C29BC" w:rsidRDefault="0047529B" w:rsidP="0047529B">
            <w:pPr>
              <w:pStyle w:val="TAC"/>
              <w:rPr>
                <w:sz w:val="16"/>
                <w:szCs w:val="16"/>
              </w:rPr>
            </w:pPr>
            <w:r w:rsidRPr="0047529B">
              <w:rPr>
                <w:sz w:val="16"/>
                <w:szCs w:val="16"/>
              </w:rPr>
              <w:t>Removal of Mediain Nimsas_SessionEventControl</w:t>
            </w:r>
          </w:p>
        </w:tc>
        <w:tc>
          <w:tcPr>
            <w:tcW w:w="708" w:type="dxa"/>
            <w:shd w:val="solid" w:color="FFFFFF" w:fill="auto"/>
          </w:tcPr>
          <w:p w14:paraId="2D49CE75" w14:textId="527A4B1F" w:rsidR="0047529B" w:rsidRDefault="0047529B" w:rsidP="0047529B">
            <w:pPr>
              <w:pStyle w:val="TAC"/>
              <w:rPr>
                <w:rFonts w:eastAsiaTheme="minorEastAsia"/>
                <w:sz w:val="16"/>
                <w:szCs w:val="16"/>
                <w:lang w:eastAsia="zh-CN"/>
              </w:rPr>
            </w:pPr>
            <w:r>
              <w:rPr>
                <w:rFonts w:eastAsiaTheme="minorEastAsia" w:hint="eastAsia"/>
                <w:sz w:val="16"/>
                <w:szCs w:val="16"/>
                <w:lang w:eastAsia="zh-CN"/>
              </w:rPr>
              <w:t>18.4.0</w:t>
            </w:r>
          </w:p>
        </w:tc>
      </w:tr>
      <w:tr w:rsidR="0047529B" w:rsidRPr="00B60618" w14:paraId="75195CB9" w14:textId="77777777">
        <w:tc>
          <w:tcPr>
            <w:tcW w:w="800" w:type="dxa"/>
            <w:shd w:val="solid" w:color="FFFFFF" w:fill="auto"/>
          </w:tcPr>
          <w:p w14:paraId="5A48B4A7" w14:textId="0A707CC0" w:rsidR="0047529B" w:rsidRDefault="0047529B" w:rsidP="0047529B">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2475AD6" w14:textId="186E89A6" w:rsidR="0047529B" w:rsidRDefault="0047529B" w:rsidP="0047529B">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6749A5B" w14:textId="6365987D" w:rsidR="0047529B" w:rsidRDefault="0047529B" w:rsidP="0047529B">
            <w:pPr>
              <w:pStyle w:val="TAC"/>
              <w:rPr>
                <w:rFonts w:eastAsiaTheme="minorEastAsia"/>
                <w:sz w:val="16"/>
                <w:szCs w:val="16"/>
                <w:lang w:eastAsia="zh-CN"/>
              </w:rPr>
            </w:pPr>
            <w:r w:rsidRPr="0047529B">
              <w:rPr>
                <w:rFonts w:eastAsiaTheme="minorEastAsia"/>
                <w:sz w:val="16"/>
                <w:szCs w:val="16"/>
                <w:lang w:eastAsia="zh-CN"/>
              </w:rPr>
              <w:t>CP-251078</w:t>
            </w:r>
          </w:p>
        </w:tc>
        <w:tc>
          <w:tcPr>
            <w:tcW w:w="425" w:type="dxa"/>
            <w:shd w:val="solid" w:color="FFFFFF" w:fill="auto"/>
          </w:tcPr>
          <w:p w14:paraId="7252945C" w14:textId="1CF1AB9D" w:rsidR="0047529B" w:rsidRDefault="0047529B" w:rsidP="0047529B">
            <w:pPr>
              <w:pStyle w:val="TAC"/>
              <w:rPr>
                <w:rFonts w:eastAsiaTheme="minorEastAsia"/>
                <w:sz w:val="16"/>
                <w:szCs w:val="16"/>
                <w:lang w:eastAsia="zh-CN"/>
              </w:rPr>
            </w:pPr>
            <w:r>
              <w:rPr>
                <w:rFonts w:eastAsiaTheme="minorEastAsia" w:hint="eastAsia"/>
                <w:sz w:val="16"/>
                <w:szCs w:val="16"/>
                <w:lang w:eastAsia="zh-CN"/>
              </w:rPr>
              <w:t>0071</w:t>
            </w:r>
          </w:p>
        </w:tc>
        <w:tc>
          <w:tcPr>
            <w:tcW w:w="425" w:type="dxa"/>
            <w:shd w:val="solid" w:color="FFFFFF" w:fill="auto"/>
          </w:tcPr>
          <w:p w14:paraId="65127EA3" w14:textId="77777777" w:rsidR="0047529B" w:rsidRDefault="0047529B" w:rsidP="0047529B">
            <w:pPr>
              <w:pStyle w:val="TAC"/>
              <w:rPr>
                <w:rFonts w:eastAsiaTheme="minorEastAsia"/>
                <w:sz w:val="16"/>
                <w:szCs w:val="16"/>
                <w:lang w:eastAsia="zh-CN"/>
              </w:rPr>
            </w:pPr>
          </w:p>
        </w:tc>
        <w:tc>
          <w:tcPr>
            <w:tcW w:w="425" w:type="dxa"/>
            <w:shd w:val="solid" w:color="FFFFFF" w:fill="auto"/>
          </w:tcPr>
          <w:p w14:paraId="11911EBD" w14:textId="2CFCE1FC" w:rsidR="0047529B" w:rsidRDefault="0047529B"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55053E" w14:textId="09377A40" w:rsidR="0047529B" w:rsidRPr="009C29BC" w:rsidRDefault="0047529B" w:rsidP="0047529B">
            <w:pPr>
              <w:pStyle w:val="TAC"/>
              <w:rPr>
                <w:sz w:val="16"/>
                <w:szCs w:val="16"/>
              </w:rPr>
            </w:pPr>
            <w:r w:rsidRPr="0047529B">
              <w:rPr>
                <w:sz w:val="16"/>
                <w:szCs w:val="16"/>
              </w:rPr>
              <w:t>API version and External doc update</w:t>
            </w:r>
          </w:p>
        </w:tc>
        <w:tc>
          <w:tcPr>
            <w:tcW w:w="708" w:type="dxa"/>
            <w:shd w:val="solid" w:color="FFFFFF" w:fill="auto"/>
          </w:tcPr>
          <w:p w14:paraId="63B6C110" w14:textId="2A7C5796" w:rsidR="0047529B" w:rsidRDefault="00902DEB" w:rsidP="0047529B">
            <w:pPr>
              <w:pStyle w:val="TAC"/>
              <w:rPr>
                <w:rFonts w:eastAsiaTheme="minorEastAsia"/>
                <w:sz w:val="16"/>
                <w:szCs w:val="16"/>
                <w:lang w:eastAsia="zh-CN"/>
              </w:rPr>
            </w:pPr>
            <w:r>
              <w:rPr>
                <w:rFonts w:eastAsiaTheme="minorEastAsia" w:hint="eastAsia"/>
                <w:sz w:val="16"/>
                <w:szCs w:val="16"/>
                <w:lang w:eastAsia="zh-CN"/>
              </w:rPr>
              <w:t>18.4.0</w:t>
            </w:r>
          </w:p>
        </w:tc>
      </w:tr>
      <w:tr w:rsidR="00A457DE" w:rsidRPr="00B60618" w14:paraId="19B32327" w14:textId="77777777">
        <w:tc>
          <w:tcPr>
            <w:tcW w:w="800" w:type="dxa"/>
            <w:shd w:val="solid" w:color="FFFFFF" w:fill="auto"/>
          </w:tcPr>
          <w:p w14:paraId="6A416A74" w14:textId="7550562F" w:rsidR="00A457DE" w:rsidRDefault="00A457DE" w:rsidP="0047529B">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6A9DC89E" w14:textId="733FB610" w:rsidR="00A457DE" w:rsidRDefault="00A457DE" w:rsidP="0047529B">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4226457E" w14:textId="46AE5415" w:rsidR="00A457DE" w:rsidRPr="0047529B" w:rsidRDefault="00A457DE" w:rsidP="0047529B">
            <w:pPr>
              <w:pStyle w:val="TAC"/>
              <w:rPr>
                <w:rFonts w:eastAsiaTheme="minorEastAsia"/>
                <w:sz w:val="16"/>
                <w:szCs w:val="16"/>
                <w:lang w:eastAsia="zh-CN"/>
              </w:rPr>
            </w:pPr>
            <w:r>
              <w:rPr>
                <w:rFonts w:eastAsiaTheme="minorEastAsia" w:hint="eastAsia"/>
                <w:sz w:val="16"/>
                <w:szCs w:val="16"/>
                <w:lang w:eastAsia="zh-CN"/>
              </w:rPr>
              <w:t>CP-25</w:t>
            </w:r>
            <w:r w:rsidR="001A567D">
              <w:rPr>
                <w:rFonts w:eastAsiaTheme="minorEastAsia" w:hint="eastAsia"/>
                <w:sz w:val="16"/>
                <w:szCs w:val="16"/>
                <w:lang w:eastAsia="zh-CN"/>
              </w:rPr>
              <w:t>2033</w:t>
            </w:r>
          </w:p>
        </w:tc>
        <w:tc>
          <w:tcPr>
            <w:tcW w:w="425" w:type="dxa"/>
            <w:shd w:val="solid" w:color="FFFFFF" w:fill="auto"/>
          </w:tcPr>
          <w:p w14:paraId="5144C26C" w14:textId="01348398" w:rsidR="00A457DE" w:rsidRDefault="00A457DE" w:rsidP="0047529B">
            <w:pPr>
              <w:pStyle w:val="TAC"/>
              <w:rPr>
                <w:rFonts w:eastAsiaTheme="minorEastAsia"/>
                <w:sz w:val="16"/>
                <w:szCs w:val="16"/>
                <w:lang w:eastAsia="zh-CN"/>
              </w:rPr>
            </w:pPr>
            <w:r>
              <w:rPr>
                <w:rFonts w:eastAsiaTheme="minorEastAsia" w:hint="eastAsia"/>
                <w:sz w:val="16"/>
                <w:szCs w:val="16"/>
                <w:lang w:eastAsia="zh-CN"/>
              </w:rPr>
              <w:t>0084</w:t>
            </w:r>
          </w:p>
        </w:tc>
        <w:tc>
          <w:tcPr>
            <w:tcW w:w="425" w:type="dxa"/>
            <w:shd w:val="solid" w:color="FFFFFF" w:fill="auto"/>
          </w:tcPr>
          <w:p w14:paraId="55E3864B" w14:textId="797A04D7" w:rsidR="00A457DE" w:rsidRDefault="00A457DE" w:rsidP="0047529B">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4A3DC04" w14:textId="4E7DAC66" w:rsidR="00A457DE" w:rsidRDefault="00A457DE" w:rsidP="0047529B">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D3C4716" w14:textId="1EDFDA63" w:rsidR="00A457DE" w:rsidRPr="0047529B" w:rsidRDefault="00A457DE" w:rsidP="0047529B">
            <w:pPr>
              <w:pStyle w:val="TAC"/>
              <w:rPr>
                <w:sz w:val="16"/>
                <w:szCs w:val="16"/>
              </w:rPr>
            </w:pPr>
            <w:r w:rsidRPr="00A457DE">
              <w:rPr>
                <w:sz w:val="16"/>
                <w:szCs w:val="16"/>
              </w:rPr>
              <w:t>Missing condition for mediaInstruction</w:t>
            </w:r>
          </w:p>
        </w:tc>
        <w:tc>
          <w:tcPr>
            <w:tcW w:w="708" w:type="dxa"/>
            <w:shd w:val="solid" w:color="FFFFFF" w:fill="auto"/>
          </w:tcPr>
          <w:p w14:paraId="3C801BB1" w14:textId="13FB9B14" w:rsidR="00A457DE" w:rsidRDefault="00A457DE" w:rsidP="0047529B">
            <w:pPr>
              <w:pStyle w:val="TAC"/>
              <w:rPr>
                <w:rFonts w:eastAsiaTheme="minorEastAsia"/>
                <w:sz w:val="16"/>
                <w:szCs w:val="16"/>
                <w:lang w:eastAsia="zh-CN"/>
              </w:rPr>
            </w:pPr>
            <w:r>
              <w:rPr>
                <w:rFonts w:eastAsiaTheme="minorEastAsia" w:hint="eastAsia"/>
                <w:sz w:val="16"/>
                <w:szCs w:val="16"/>
                <w:lang w:eastAsia="zh-CN"/>
              </w:rPr>
              <w:t>18.5.0</w:t>
            </w:r>
          </w:p>
        </w:tc>
      </w:tr>
      <w:tr w:rsidR="00C32C6F" w:rsidRPr="00B60618" w14:paraId="4F652E2D" w14:textId="77777777">
        <w:tc>
          <w:tcPr>
            <w:tcW w:w="800" w:type="dxa"/>
            <w:shd w:val="solid" w:color="FFFFFF" w:fill="auto"/>
          </w:tcPr>
          <w:p w14:paraId="2445CAFF" w14:textId="4D27524C" w:rsidR="00C32C6F" w:rsidRDefault="00C32C6F" w:rsidP="0047529B">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2489612B" w14:textId="4EF23961" w:rsidR="00C32C6F" w:rsidRDefault="00C32C6F" w:rsidP="0047529B">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56181DE" w14:textId="77777777" w:rsidR="00C32C6F" w:rsidRDefault="00C32C6F" w:rsidP="0047529B">
            <w:pPr>
              <w:pStyle w:val="TAC"/>
              <w:rPr>
                <w:rFonts w:eastAsiaTheme="minorEastAsia"/>
                <w:sz w:val="16"/>
                <w:szCs w:val="16"/>
                <w:lang w:eastAsia="zh-CN"/>
              </w:rPr>
            </w:pPr>
          </w:p>
        </w:tc>
        <w:tc>
          <w:tcPr>
            <w:tcW w:w="425" w:type="dxa"/>
            <w:shd w:val="solid" w:color="FFFFFF" w:fill="auto"/>
          </w:tcPr>
          <w:p w14:paraId="48BFF3EB" w14:textId="77777777" w:rsidR="00C32C6F" w:rsidRDefault="00C32C6F" w:rsidP="0047529B">
            <w:pPr>
              <w:pStyle w:val="TAC"/>
              <w:rPr>
                <w:rFonts w:eastAsiaTheme="minorEastAsia"/>
                <w:sz w:val="16"/>
                <w:szCs w:val="16"/>
                <w:lang w:eastAsia="zh-CN"/>
              </w:rPr>
            </w:pPr>
          </w:p>
        </w:tc>
        <w:tc>
          <w:tcPr>
            <w:tcW w:w="425" w:type="dxa"/>
            <w:shd w:val="solid" w:color="FFFFFF" w:fill="auto"/>
          </w:tcPr>
          <w:p w14:paraId="06FD6926" w14:textId="77777777" w:rsidR="00C32C6F" w:rsidRDefault="00C32C6F" w:rsidP="0047529B">
            <w:pPr>
              <w:pStyle w:val="TAC"/>
              <w:rPr>
                <w:rFonts w:eastAsiaTheme="minorEastAsia"/>
                <w:sz w:val="16"/>
                <w:szCs w:val="16"/>
                <w:lang w:eastAsia="zh-CN"/>
              </w:rPr>
            </w:pPr>
          </w:p>
        </w:tc>
        <w:tc>
          <w:tcPr>
            <w:tcW w:w="425" w:type="dxa"/>
            <w:shd w:val="solid" w:color="FFFFFF" w:fill="auto"/>
          </w:tcPr>
          <w:p w14:paraId="42B78410" w14:textId="77777777" w:rsidR="00C32C6F" w:rsidRDefault="00C32C6F" w:rsidP="0047529B">
            <w:pPr>
              <w:pStyle w:val="TAC"/>
              <w:rPr>
                <w:rFonts w:eastAsiaTheme="minorEastAsia"/>
                <w:sz w:val="16"/>
                <w:szCs w:val="16"/>
                <w:lang w:eastAsia="zh-CN"/>
              </w:rPr>
            </w:pPr>
          </w:p>
        </w:tc>
        <w:tc>
          <w:tcPr>
            <w:tcW w:w="4962" w:type="dxa"/>
            <w:shd w:val="solid" w:color="FFFFFF" w:fill="auto"/>
          </w:tcPr>
          <w:p w14:paraId="15522891" w14:textId="77777777" w:rsidR="00C32C6F" w:rsidRPr="00A457DE" w:rsidRDefault="00C32C6F" w:rsidP="0047529B">
            <w:pPr>
              <w:pStyle w:val="TAC"/>
              <w:rPr>
                <w:sz w:val="16"/>
                <w:szCs w:val="16"/>
              </w:rPr>
            </w:pPr>
          </w:p>
        </w:tc>
        <w:tc>
          <w:tcPr>
            <w:tcW w:w="708" w:type="dxa"/>
            <w:shd w:val="solid" w:color="FFFFFF" w:fill="auto"/>
          </w:tcPr>
          <w:p w14:paraId="0BEAF27C" w14:textId="70A05579" w:rsidR="00C32C6F" w:rsidRDefault="00C32C6F" w:rsidP="0047529B">
            <w:pPr>
              <w:pStyle w:val="TAC"/>
              <w:rPr>
                <w:rFonts w:eastAsiaTheme="minorEastAsia"/>
                <w:sz w:val="16"/>
                <w:szCs w:val="16"/>
                <w:lang w:eastAsia="zh-CN"/>
              </w:rPr>
            </w:pPr>
            <w:r>
              <w:rPr>
                <w:rFonts w:eastAsiaTheme="minorEastAsia" w:hint="eastAsia"/>
                <w:sz w:val="16"/>
                <w:szCs w:val="16"/>
                <w:lang w:eastAsia="zh-CN"/>
              </w:rPr>
              <w:t>18.6.0</w:t>
            </w:r>
          </w:p>
        </w:tc>
      </w:tr>
    </w:tbl>
    <w:p w14:paraId="26BE07F8" w14:textId="77777777" w:rsidR="007B3457" w:rsidRDefault="007B3457"/>
    <w:p w14:paraId="5D2F01DD" w14:textId="0263C053"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EB01C" w14:textId="77777777" w:rsidR="00E06A66" w:rsidRDefault="00E06A66">
      <w:pPr>
        <w:spacing w:after="0"/>
      </w:pPr>
      <w:r>
        <w:separator/>
      </w:r>
    </w:p>
  </w:endnote>
  <w:endnote w:type="continuationSeparator" w:id="0">
    <w:p w14:paraId="0EF9B2C3" w14:textId="77777777" w:rsidR="00E06A66" w:rsidRDefault="00E06A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D11BA" w14:textId="77777777" w:rsidR="00E06A66" w:rsidRDefault="00E06A66">
      <w:pPr>
        <w:spacing w:after="0"/>
      </w:pPr>
      <w:r>
        <w:separator/>
      </w:r>
    </w:p>
  </w:footnote>
  <w:footnote w:type="continuationSeparator" w:id="0">
    <w:p w14:paraId="0F6CD11A" w14:textId="77777777" w:rsidR="00E06A66" w:rsidRDefault="00E06A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3BA11125"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463B">
      <w:rPr>
        <w:rFonts w:ascii="Arial" w:hAnsi="Arial" w:cs="Arial"/>
        <w:b/>
        <w:noProof/>
        <w:sz w:val="18"/>
        <w:szCs w:val="18"/>
      </w:rPr>
      <w:t>3GPP TS 29.175 V18.6.0 (2025-12)</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14073A02"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463B">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463B"/>
    <w:rsid w:val="00015EA3"/>
    <w:rsid w:val="000208D7"/>
    <w:rsid w:val="00027437"/>
    <w:rsid w:val="000331F6"/>
    <w:rsid w:val="00033397"/>
    <w:rsid w:val="000341AE"/>
    <w:rsid w:val="00034C6C"/>
    <w:rsid w:val="00034D22"/>
    <w:rsid w:val="00040095"/>
    <w:rsid w:val="000414FB"/>
    <w:rsid w:val="00042EA0"/>
    <w:rsid w:val="00043E44"/>
    <w:rsid w:val="000444A0"/>
    <w:rsid w:val="0005041A"/>
    <w:rsid w:val="00050F76"/>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93C36"/>
    <w:rsid w:val="000A1385"/>
    <w:rsid w:val="000A221C"/>
    <w:rsid w:val="000A2AD1"/>
    <w:rsid w:val="000B700C"/>
    <w:rsid w:val="000C0377"/>
    <w:rsid w:val="000C47C3"/>
    <w:rsid w:val="000C61C3"/>
    <w:rsid w:val="000D58AB"/>
    <w:rsid w:val="000E006B"/>
    <w:rsid w:val="000E2443"/>
    <w:rsid w:val="000E72AA"/>
    <w:rsid w:val="000F4873"/>
    <w:rsid w:val="000F6CE9"/>
    <w:rsid w:val="00102B0E"/>
    <w:rsid w:val="00106A51"/>
    <w:rsid w:val="00117C77"/>
    <w:rsid w:val="00120137"/>
    <w:rsid w:val="00124FDE"/>
    <w:rsid w:val="00127E9F"/>
    <w:rsid w:val="00133164"/>
    <w:rsid w:val="00133525"/>
    <w:rsid w:val="001520CA"/>
    <w:rsid w:val="001531C4"/>
    <w:rsid w:val="00157AB2"/>
    <w:rsid w:val="001632B8"/>
    <w:rsid w:val="0016361A"/>
    <w:rsid w:val="00167B8E"/>
    <w:rsid w:val="00173A53"/>
    <w:rsid w:val="00176FD7"/>
    <w:rsid w:val="001772C3"/>
    <w:rsid w:val="0018197D"/>
    <w:rsid w:val="001835FC"/>
    <w:rsid w:val="00187AA3"/>
    <w:rsid w:val="00191076"/>
    <w:rsid w:val="00195970"/>
    <w:rsid w:val="001968C2"/>
    <w:rsid w:val="001970F7"/>
    <w:rsid w:val="001A0D73"/>
    <w:rsid w:val="001A39A2"/>
    <w:rsid w:val="001A4C42"/>
    <w:rsid w:val="001A567D"/>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3CE"/>
    <w:rsid w:val="0024787A"/>
    <w:rsid w:val="0025132D"/>
    <w:rsid w:val="0025586D"/>
    <w:rsid w:val="00260986"/>
    <w:rsid w:val="0026301D"/>
    <w:rsid w:val="002675F0"/>
    <w:rsid w:val="00267E7F"/>
    <w:rsid w:val="0027027D"/>
    <w:rsid w:val="0027398A"/>
    <w:rsid w:val="00273C42"/>
    <w:rsid w:val="00282BBA"/>
    <w:rsid w:val="0028302A"/>
    <w:rsid w:val="002830FE"/>
    <w:rsid w:val="00290A60"/>
    <w:rsid w:val="002A4581"/>
    <w:rsid w:val="002A51A9"/>
    <w:rsid w:val="002A612A"/>
    <w:rsid w:val="002B6339"/>
    <w:rsid w:val="002C2DD3"/>
    <w:rsid w:val="002D02AF"/>
    <w:rsid w:val="002D6562"/>
    <w:rsid w:val="002E00EE"/>
    <w:rsid w:val="002E1E8B"/>
    <w:rsid w:val="002E5472"/>
    <w:rsid w:val="002F19AA"/>
    <w:rsid w:val="002F51D3"/>
    <w:rsid w:val="002F55DB"/>
    <w:rsid w:val="002F7F20"/>
    <w:rsid w:val="00301214"/>
    <w:rsid w:val="003037AB"/>
    <w:rsid w:val="003037F0"/>
    <w:rsid w:val="00304320"/>
    <w:rsid w:val="003057AC"/>
    <w:rsid w:val="00315980"/>
    <w:rsid w:val="003172DC"/>
    <w:rsid w:val="00320BDD"/>
    <w:rsid w:val="00323E91"/>
    <w:rsid w:val="00326F24"/>
    <w:rsid w:val="00326FD5"/>
    <w:rsid w:val="00333899"/>
    <w:rsid w:val="003446B6"/>
    <w:rsid w:val="003543F8"/>
    <w:rsid w:val="0035462D"/>
    <w:rsid w:val="00355A80"/>
    <w:rsid w:val="00355B47"/>
    <w:rsid w:val="00356C6E"/>
    <w:rsid w:val="00365144"/>
    <w:rsid w:val="00373902"/>
    <w:rsid w:val="003765B8"/>
    <w:rsid w:val="00377E9D"/>
    <w:rsid w:val="00382E38"/>
    <w:rsid w:val="0038612E"/>
    <w:rsid w:val="003900A6"/>
    <w:rsid w:val="003937F3"/>
    <w:rsid w:val="00394F8C"/>
    <w:rsid w:val="003A4F10"/>
    <w:rsid w:val="003A5D18"/>
    <w:rsid w:val="003B248A"/>
    <w:rsid w:val="003C06BB"/>
    <w:rsid w:val="003C0F1E"/>
    <w:rsid w:val="003C3971"/>
    <w:rsid w:val="003C4E25"/>
    <w:rsid w:val="003C6DBA"/>
    <w:rsid w:val="003E438A"/>
    <w:rsid w:val="003E58FE"/>
    <w:rsid w:val="003F705C"/>
    <w:rsid w:val="003F75B8"/>
    <w:rsid w:val="0040289E"/>
    <w:rsid w:val="004034C6"/>
    <w:rsid w:val="004115B0"/>
    <w:rsid w:val="0041414A"/>
    <w:rsid w:val="00423334"/>
    <w:rsid w:val="00424765"/>
    <w:rsid w:val="0042529D"/>
    <w:rsid w:val="004345EC"/>
    <w:rsid w:val="0043789D"/>
    <w:rsid w:val="004454EF"/>
    <w:rsid w:val="00451DCB"/>
    <w:rsid w:val="004546A4"/>
    <w:rsid w:val="00456520"/>
    <w:rsid w:val="00457A77"/>
    <w:rsid w:val="004605F6"/>
    <w:rsid w:val="004617D7"/>
    <w:rsid w:val="00465515"/>
    <w:rsid w:val="0046662F"/>
    <w:rsid w:val="00472A82"/>
    <w:rsid w:val="0047529B"/>
    <w:rsid w:val="00477CE1"/>
    <w:rsid w:val="00485844"/>
    <w:rsid w:val="00486893"/>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22AF1"/>
    <w:rsid w:val="0053388B"/>
    <w:rsid w:val="00535773"/>
    <w:rsid w:val="00535E81"/>
    <w:rsid w:val="005360FD"/>
    <w:rsid w:val="00537DEA"/>
    <w:rsid w:val="0054333B"/>
    <w:rsid w:val="00543E6C"/>
    <w:rsid w:val="00546F69"/>
    <w:rsid w:val="00555E33"/>
    <w:rsid w:val="00563408"/>
    <w:rsid w:val="00565087"/>
    <w:rsid w:val="00565B86"/>
    <w:rsid w:val="00565CB2"/>
    <w:rsid w:val="00572D54"/>
    <w:rsid w:val="00574B8D"/>
    <w:rsid w:val="00577A16"/>
    <w:rsid w:val="005812A5"/>
    <w:rsid w:val="005812CC"/>
    <w:rsid w:val="00582831"/>
    <w:rsid w:val="00583C98"/>
    <w:rsid w:val="0058705A"/>
    <w:rsid w:val="005969F3"/>
    <w:rsid w:val="00597B11"/>
    <w:rsid w:val="005A636E"/>
    <w:rsid w:val="005A6806"/>
    <w:rsid w:val="005A792B"/>
    <w:rsid w:val="005A7D02"/>
    <w:rsid w:val="005A7F3E"/>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4565"/>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97718"/>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3CA2"/>
    <w:rsid w:val="00744E76"/>
    <w:rsid w:val="00745A52"/>
    <w:rsid w:val="00750B02"/>
    <w:rsid w:val="00752690"/>
    <w:rsid w:val="00756442"/>
    <w:rsid w:val="0076216A"/>
    <w:rsid w:val="0076436A"/>
    <w:rsid w:val="00764E49"/>
    <w:rsid w:val="00767567"/>
    <w:rsid w:val="0076765D"/>
    <w:rsid w:val="00774DA4"/>
    <w:rsid w:val="00780F4B"/>
    <w:rsid w:val="00781074"/>
    <w:rsid w:val="00781F0F"/>
    <w:rsid w:val="00782DAA"/>
    <w:rsid w:val="007850CC"/>
    <w:rsid w:val="00790C8D"/>
    <w:rsid w:val="007926DF"/>
    <w:rsid w:val="00796C29"/>
    <w:rsid w:val="007A1829"/>
    <w:rsid w:val="007A4424"/>
    <w:rsid w:val="007B3457"/>
    <w:rsid w:val="007B383F"/>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4235"/>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DEB"/>
    <w:rsid w:val="00902E23"/>
    <w:rsid w:val="009108CA"/>
    <w:rsid w:val="00910B06"/>
    <w:rsid w:val="009114D7"/>
    <w:rsid w:val="0091348E"/>
    <w:rsid w:val="0091477C"/>
    <w:rsid w:val="00917CCB"/>
    <w:rsid w:val="00930C61"/>
    <w:rsid w:val="00933F6D"/>
    <w:rsid w:val="00940934"/>
    <w:rsid w:val="00942185"/>
    <w:rsid w:val="00942EC2"/>
    <w:rsid w:val="00946DEA"/>
    <w:rsid w:val="00965484"/>
    <w:rsid w:val="009779C3"/>
    <w:rsid w:val="009855D4"/>
    <w:rsid w:val="00987970"/>
    <w:rsid w:val="00996788"/>
    <w:rsid w:val="00996B6F"/>
    <w:rsid w:val="009A07E2"/>
    <w:rsid w:val="009B6AE0"/>
    <w:rsid w:val="009B6B4D"/>
    <w:rsid w:val="009C29BC"/>
    <w:rsid w:val="009C3F13"/>
    <w:rsid w:val="009C3F4E"/>
    <w:rsid w:val="009E27A9"/>
    <w:rsid w:val="009E281E"/>
    <w:rsid w:val="009E4880"/>
    <w:rsid w:val="009E5697"/>
    <w:rsid w:val="009F37B7"/>
    <w:rsid w:val="00A030AA"/>
    <w:rsid w:val="00A10D80"/>
    <w:rsid w:val="00A10F02"/>
    <w:rsid w:val="00A10F26"/>
    <w:rsid w:val="00A15D39"/>
    <w:rsid w:val="00A164B4"/>
    <w:rsid w:val="00A21F19"/>
    <w:rsid w:val="00A2387A"/>
    <w:rsid w:val="00A23E77"/>
    <w:rsid w:val="00A268AD"/>
    <w:rsid w:val="00A26956"/>
    <w:rsid w:val="00A27486"/>
    <w:rsid w:val="00A27BB7"/>
    <w:rsid w:val="00A32DA6"/>
    <w:rsid w:val="00A33E3C"/>
    <w:rsid w:val="00A457DE"/>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35A1"/>
    <w:rsid w:val="00AD5F72"/>
    <w:rsid w:val="00AD735E"/>
    <w:rsid w:val="00AD7D8D"/>
    <w:rsid w:val="00AE2A19"/>
    <w:rsid w:val="00AE4D1E"/>
    <w:rsid w:val="00AE65E2"/>
    <w:rsid w:val="00B046C2"/>
    <w:rsid w:val="00B06319"/>
    <w:rsid w:val="00B064FF"/>
    <w:rsid w:val="00B07EF2"/>
    <w:rsid w:val="00B15449"/>
    <w:rsid w:val="00B15B42"/>
    <w:rsid w:val="00B37649"/>
    <w:rsid w:val="00B4047B"/>
    <w:rsid w:val="00B43A02"/>
    <w:rsid w:val="00B4480E"/>
    <w:rsid w:val="00B4681D"/>
    <w:rsid w:val="00B50941"/>
    <w:rsid w:val="00B51E14"/>
    <w:rsid w:val="00B54FF5"/>
    <w:rsid w:val="00B60618"/>
    <w:rsid w:val="00B62FF6"/>
    <w:rsid w:val="00B66F18"/>
    <w:rsid w:val="00B67061"/>
    <w:rsid w:val="00B7369F"/>
    <w:rsid w:val="00B760AD"/>
    <w:rsid w:val="00B770CB"/>
    <w:rsid w:val="00B81A8B"/>
    <w:rsid w:val="00B83F6E"/>
    <w:rsid w:val="00B84AD6"/>
    <w:rsid w:val="00B910B8"/>
    <w:rsid w:val="00B93086"/>
    <w:rsid w:val="00B941F3"/>
    <w:rsid w:val="00BA19ED"/>
    <w:rsid w:val="00BA4B8D"/>
    <w:rsid w:val="00BB0E93"/>
    <w:rsid w:val="00BB3CFF"/>
    <w:rsid w:val="00BC0F7D"/>
    <w:rsid w:val="00BC2179"/>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07F4D"/>
    <w:rsid w:val="00C147D4"/>
    <w:rsid w:val="00C1496A"/>
    <w:rsid w:val="00C16606"/>
    <w:rsid w:val="00C20C13"/>
    <w:rsid w:val="00C32C6F"/>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A7324"/>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15C4A"/>
    <w:rsid w:val="00D221FB"/>
    <w:rsid w:val="00D22789"/>
    <w:rsid w:val="00D23C85"/>
    <w:rsid w:val="00D24401"/>
    <w:rsid w:val="00D26B76"/>
    <w:rsid w:val="00D31738"/>
    <w:rsid w:val="00D34FEF"/>
    <w:rsid w:val="00D3634B"/>
    <w:rsid w:val="00D42267"/>
    <w:rsid w:val="00D45716"/>
    <w:rsid w:val="00D53F28"/>
    <w:rsid w:val="00D569BD"/>
    <w:rsid w:val="00D570A6"/>
    <w:rsid w:val="00D57972"/>
    <w:rsid w:val="00D636AC"/>
    <w:rsid w:val="00D65534"/>
    <w:rsid w:val="00D66618"/>
    <w:rsid w:val="00D66AAE"/>
    <w:rsid w:val="00D675A9"/>
    <w:rsid w:val="00D72146"/>
    <w:rsid w:val="00D72983"/>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9C"/>
    <w:rsid w:val="00DE37F0"/>
    <w:rsid w:val="00DE658C"/>
    <w:rsid w:val="00DE6B55"/>
    <w:rsid w:val="00DF1E52"/>
    <w:rsid w:val="00DF2B1F"/>
    <w:rsid w:val="00DF53BC"/>
    <w:rsid w:val="00DF62CD"/>
    <w:rsid w:val="00E020BB"/>
    <w:rsid w:val="00E0356A"/>
    <w:rsid w:val="00E06A66"/>
    <w:rsid w:val="00E105F0"/>
    <w:rsid w:val="00E12F8B"/>
    <w:rsid w:val="00E13A37"/>
    <w:rsid w:val="00E14FBC"/>
    <w:rsid w:val="00E16509"/>
    <w:rsid w:val="00E23AED"/>
    <w:rsid w:val="00E27121"/>
    <w:rsid w:val="00E27393"/>
    <w:rsid w:val="00E33111"/>
    <w:rsid w:val="00E44582"/>
    <w:rsid w:val="00E47823"/>
    <w:rsid w:val="00E549FF"/>
    <w:rsid w:val="00E55F72"/>
    <w:rsid w:val="00E6126C"/>
    <w:rsid w:val="00E62B0B"/>
    <w:rsid w:val="00E658F2"/>
    <w:rsid w:val="00E72992"/>
    <w:rsid w:val="00E7359D"/>
    <w:rsid w:val="00E75A52"/>
    <w:rsid w:val="00E77645"/>
    <w:rsid w:val="00EA15B0"/>
    <w:rsid w:val="00EA4AD2"/>
    <w:rsid w:val="00EA5EA7"/>
    <w:rsid w:val="00EB08F4"/>
    <w:rsid w:val="00EB1BFE"/>
    <w:rsid w:val="00EB1FC2"/>
    <w:rsid w:val="00EB3DA2"/>
    <w:rsid w:val="00EC0557"/>
    <w:rsid w:val="00EC3F15"/>
    <w:rsid w:val="00EC4A25"/>
    <w:rsid w:val="00ED09E6"/>
    <w:rsid w:val="00ED2666"/>
    <w:rsid w:val="00ED3CB3"/>
    <w:rsid w:val="00ED7A4D"/>
    <w:rsid w:val="00EE0755"/>
    <w:rsid w:val="00EE1BB1"/>
    <w:rsid w:val="00EE7D5D"/>
    <w:rsid w:val="00EF26F0"/>
    <w:rsid w:val="00EF485E"/>
    <w:rsid w:val="00F025A2"/>
    <w:rsid w:val="00F04712"/>
    <w:rsid w:val="00F048BD"/>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21B6"/>
    <w:rsid w:val="00F73383"/>
    <w:rsid w:val="00F739B9"/>
    <w:rsid w:val="00F75D20"/>
    <w:rsid w:val="00F9008D"/>
    <w:rsid w:val="00F92716"/>
    <w:rsid w:val="00FA1266"/>
    <w:rsid w:val="00FA3864"/>
    <w:rsid w:val="00FA6B98"/>
    <w:rsid w:val="00FB4846"/>
    <w:rsid w:val="00FC1192"/>
    <w:rsid w:val="00FC2182"/>
    <w:rsid w:val="00FD0318"/>
    <w:rsid w:val="00FD662C"/>
    <w:rsid w:val="00FD6F89"/>
    <w:rsid w:val="00FE1EE7"/>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401</TotalTime>
  <Pages>44</Pages>
  <Words>12760</Words>
  <Characters>80265</Characters>
  <Application>Microsoft Office Word</Application>
  <DocSecurity>0</DocSecurity>
  <Lines>3087</Lines>
  <Paragraphs>2657</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90368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264</cp:revision>
  <cp:lastPrinted>2019-02-25T14:05:00Z</cp:lastPrinted>
  <dcterms:created xsi:type="dcterms:W3CDTF">2023-11-27T11:13:00Z</dcterms:created>
  <dcterms:modified xsi:type="dcterms:W3CDTF">2025-11-25T03:06:00Z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