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655EC95B"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sidR="00741F98">
              <w:rPr>
                <w:lang w:val="en-US" w:eastAsia="zh-CN"/>
              </w:rPr>
              <w:t>4</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sidR="00741F98">
              <w:rPr>
                <w:sz w:val="32"/>
                <w:lang w:val="en-US" w:eastAsia="zh-CN"/>
              </w:rPr>
              <w:t>1</w:t>
            </w:r>
            <w:r w:rsidR="00B34E1B">
              <w:rPr>
                <w:rFonts w:hint="eastAsia"/>
                <w:sz w:val="32"/>
                <w:lang w:val="en-US" w:eastAsia="zh-CN"/>
              </w:rPr>
              <w:t>1</w:t>
            </w:r>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5" w:name="spectype2"/>
            <w:r>
              <w:t>Specification</w:t>
            </w:r>
            <w:bookmarkEnd w:id="5"/>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6"/>
          <w:p w14:paraId="03B40254" w14:textId="77777777" w:rsidR="00F13DB2" w:rsidRDefault="007A06F5">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64.5pt" o:ole="">
                  <v:imagedata r:id="rId9" o:title=""/>
                </v:shape>
                <o:OLEObject Type="Embed" ProgID="Word.Picture.8" ShapeID="_x0000_i1025" DrawAspect="Content" ObjectID="_1825781346" r:id="rId10"/>
              </w:object>
            </w:r>
          </w:p>
        </w:tc>
        <w:tc>
          <w:tcPr>
            <w:tcW w:w="5540" w:type="dxa"/>
          </w:tcPr>
          <w:p w14:paraId="1EAEA5AA" w14:textId="77777777" w:rsidR="00F13DB2" w:rsidRDefault="007A06F5">
            <w:pPr>
              <w:jc w:val="right"/>
            </w:pPr>
            <w:bookmarkStart w:id="9"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11"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12"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2"/>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13"/>
          </w:p>
          <w:p w14:paraId="229051B0" w14:textId="77777777" w:rsidR="00F13DB2" w:rsidRDefault="00F13DB2"/>
        </w:tc>
      </w:tr>
      <w:bookmarkEnd w:id="11"/>
    </w:tbl>
    <w:p w14:paraId="66ACCC9B" w14:textId="77777777" w:rsidR="00F13DB2" w:rsidRDefault="007A06F5">
      <w:pPr>
        <w:pStyle w:val="TT"/>
      </w:pPr>
      <w:r>
        <w:br w:type="page"/>
      </w:r>
      <w:bookmarkStart w:id="16" w:name="tableOfContents"/>
      <w:bookmarkEnd w:id="16"/>
      <w:r>
        <w:lastRenderedPageBreak/>
        <w:t>Contents</w:t>
      </w:r>
    </w:p>
    <w:p w14:paraId="12778B92" w14:textId="0E25C583" w:rsidR="0049373D" w:rsidRDefault="0049373D">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_Toc212113714 \h </w:instrText>
      </w:r>
      <w:r>
        <w:rPr>
          <w:noProof/>
        </w:rPr>
      </w:r>
      <w:r>
        <w:rPr>
          <w:noProof/>
        </w:rPr>
        <w:fldChar w:fldCharType="separate"/>
      </w:r>
      <w:r>
        <w:rPr>
          <w:noProof/>
        </w:rPr>
        <w:t>9</w:t>
      </w:r>
      <w:r>
        <w:rPr>
          <w:noProof/>
        </w:rPr>
        <w:fldChar w:fldCharType="end"/>
      </w:r>
    </w:p>
    <w:p w14:paraId="0F320BF4" w14:textId="1AF107B8" w:rsidR="0049373D" w:rsidRDefault="0049373D">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_Toc212113715 \h </w:instrText>
      </w:r>
      <w:r>
        <w:rPr>
          <w:noProof/>
        </w:rPr>
      </w:r>
      <w:r>
        <w:rPr>
          <w:noProof/>
        </w:rPr>
        <w:fldChar w:fldCharType="separate"/>
      </w:r>
      <w:r>
        <w:rPr>
          <w:noProof/>
        </w:rPr>
        <w:t>11</w:t>
      </w:r>
      <w:r>
        <w:rPr>
          <w:noProof/>
        </w:rPr>
        <w:fldChar w:fldCharType="end"/>
      </w:r>
    </w:p>
    <w:p w14:paraId="0E013C0F" w14:textId="1FB857BA" w:rsidR="0049373D" w:rsidRDefault="0049373D">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_Toc212113716 \h </w:instrText>
      </w:r>
      <w:r>
        <w:rPr>
          <w:noProof/>
        </w:rPr>
      </w:r>
      <w:r>
        <w:rPr>
          <w:noProof/>
        </w:rPr>
        <w:fldChar w:fldCharType="separate"/>
      </w:r>
      <w:r>
        <w:rPr>
          <w:noProof/>
        </w:rPr>
        <w:t>11</w:t>
      </w:r>
      <w:r>
        <w:rPr>
          <w:noProof/>
        </w:rPr>
        <w:fldChar w:fldCharType="end"/>
      </w:r>
    </w:p>
    <w:p w14:paraId="6069BBC2" w14:textId="50A2A086" w:rsidR="0049373D" w:rsidRDefault="0049373D">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_Toc212113717 \h </w:instrText>
      </w:r>
      <w:r>
        <w:rPr>
          <w:noProof/>
        </w:rPr>
      </w:r>
      <w:r>
        <w:rPr>
          <w:noProof/>
        </w:rPr>
        <w:fldChar w:fldCharType="separate"/>
      </w:r>
      <w:r>
        <w:rPr>
          <w:noProof/>
        </w:rPr>
        <w:t>12</w:t>
      </w:r>
      <w:r>
        <w:rPr>
          <w:noProof/>
        </w:rPr>
        <w:fldChar w:fldCharType="end"/>
      </w:r>
    </w:p>
    <w:p w14:paraId="5354E93C" w14:textId="3437C85A" w:rsidR="0049373D" w:rsidRDefault="0049373D">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_Toc212113718 \h </w:instrText>
      </w:r>
      <w:r>
        <w:rPr>
          <w:noProof/>
        </w:rPr>
      </w:r>
      <w:r>
        <w:rPr>
          <w:noProof/>
        </w:rPr>
        <w:fldChar w:fldCharType="separate"/>
      </w:r>
      <w:r>
        <w:rPr>
          <w:noProof/>
        </w:rPr>
        <w:t>12</w:t>
      </w:r>
      <w:r>
        <w:rPr>
          <w:noProof/>
        </w:rPr>
        <w:fldChar w:fldCharType="end"/>
      </w:r>
    </w:p>
    <w:p w14:paraId="7B847417" w14:textId="6BA3DA9E" w:rsidR="0049373D" w:rsidRDefault="0049373D">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_Toc212113719 \h </w:instrText>
      </w:r>
      <w:r>
        <w:rPr>
          <w:noProof/>
        </w:rPr>
      </w:r>
      <w:r>
        <w:rPr>
          <w:noProof/>
        </w:rPr>
        <w:fldChar w:fldCharType="separate"/>
      </w:r>
      <w:r>
        <w:rPr>
          <w:noProof/>
        </w:rPr>
        <w:t>12</w:t>
      </w:r>
      <w:r>
        <w:rPr>
          <w:noProof/>
        </w:rPr>
        <w:fldChar w:fldCharType="end"/>
      </w:r>
    </w:p>
    <w:p w14:paraId="236699A2" w14:textId="45ABCDAC" w:rsidR="0049373D" w:rsidRDefault="0049373D">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_Toc212113720 \h </w:instrText>
      </w:r>
      <w:r>
        <w:rPr>
          <w:noProof/>
        </w:rPr>
      </w:r>
      <w:r>
        <w:rPr>
          <w:noProof/>
        </w:rPr>
        <w:fldChar w:fldCharType="separate"/>
      </w:r>
      <w:r>
        <w:rPr>
          <w:noProof/>
        </w:rPr>
        <w:t>12</w:t>
      </w:r>
      <w:r>
        <w:rPr>
          <w:noProof/>
        </w:rPr>
        <w:fldChar w:fldCharType="end"/>
      </w:r>
    </w:p>
    <w:p w14:paraId="32209852" w14:textId="684E2371" w:rsidR="0049373D" w:rsidRDefault="0049373D">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_Toc212113721 \h </w:instrText>
      </w:r>
      <w:r>
        <w:rPr>
          <w:noProof/>
        </w:rPr>
      </w:r>
      <w:r>
        <w:rPr>
          <w:noProof/>
        </w:rPr>
        <w:fldChar w:fldCharType="separate"/>
      </w:r>
      <w:r>
        <w:rPr>
          <w:noProof/>
        </w:rPr>
        <w:t>13</w:t>
      </w:r>
      <w:r>
        <w:rPr>
          <w:noProof/>
        </w:rPr>
        <w:fldChar w:fldCharType="end"/>
      </w:r>
    </w:p>
    <w:p w14:paraId="27804BAC" w14:textId="7C41E0E3" w:rsidR="0049373D" w:rsidRDefault="0049373D">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_Toc212113722 \h </w:instrText>
      </w:r>
      <w:r>
        <w:rPr>
          <w:noProof/>
        </w:rPr>
      </w:r>
      <w:r>
        <w:rPr>
          <w:noProof/>
        </w:rPr>
        <w:fldChar w:fldCharType="separate"/>
      </w:r>
      <w:r>
        <w:rPr>
          <w:noProof/>
        </w:rPr>
        <w:t>13</w:t>
      </w:r>
      <w:r>
        <w:rPr>
          <w:noProof/>
        </w:rPr>
        <w:fldChar w:fldCharType="end"/>
      </w:r>
    </w:p>
    <w:p w14:paraId="7FE3BCB4" w14:textId="48DF66E1" w:rsidR="0049373D" w:rsidRDefault="0049373D">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_Toc212113723 \h </w:instrText>
      </w:r>
      <w:r>
        <w:rPr>
          <w:noProof/>
        </w:rPr>
      </w:r>
      <w:r>
        <w:rPr>
          <w:noProof/>
        </w:rPr>
        <w:fldChar w:fldCharType="separate"/>
      </w:r>
      <w:r>
        <w:rPr>
          <w:noProof/>
        </w:rPr>
        <w:t>13</w:t>
      </w:r>
      <w:r>
        <w:rPr>
          <w:noProof/>
        </w:rPr>
        <w:fldChar w:fldCharType="end"/>
      </w:r>
    </w:p>
    <w:p w14:paraId="5ECB4092" w14:textId="72687B6E" w:rsidR="0049373D" w:rsidRDefault="0049373D">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_Toc212113724 \h </w:instrText>
      </w:r>
      <w:r>
        <w:rPr>
          <w:noProof/>
        </w:rPr>
      </w:r>
      <w:r>
        <w:rPr>
          <w:noProof/>
        </w:rPr>
        <w:fldChar w:fldCharType="separate"/>
      </w:r>
      <w:r>
        <w:rPr>
          <w:noProof/>
        </w:rPr>
        <w:t>14</w:t>
      </w:r>
      <w:r>
        <w:rPr>
          <w:noProof/>
        </w:rPr>
        <w:fldChar w:fldCharType="end"/>
      </w:r>
    </w:p>
    <w:p w14:paraId="3679128E" w14:textId="78589A3F"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_Toc212113725 \h </w:instrText>
      </w:r>
      <w:r>
        <w:rPr>
          <w:noProof/>
        </w:rPr>
      </w:r>
      <w:r>
        <w:rPr>
          <w:noProof/>
        </w:rPr>
        <w:fldChar w:fldCharType="separate"/>
      </w:r>
      <w:r>
        <w:rPr>
          <w:noProof/>
        </w:rPr>
        <w:t>14</w:t>
      </w:r>
      <w:r>
        <w:rPr>
          <w:noProof/>
        </w:rPr>
        <w:fldChar w:fldCharType="end"/>
      </w:r>
    </w:p>
    <w:p w14:paraId="5DC9B28B" w14:textId="7199BE37"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_Toc212113726 \h </w:instrText>
      </w:r>
      <w:r>
        <w:rPr>
          <w:noProof/>
        </w:rPr>
      </w:r>
      <w:r>
        <w:rPr>
          <w:noProof/>
        </w:rPr>
        <w:fldChar w:fldCharType="separate"/>
      </w:r>
      <w:r>
        <w:rPr>
          <w:noProof/>
        </w:rPr>
        <w:t>14</w:t>
      </w:r>
      <w:r>
        <w:rPr>
          <w:noProof/>
        </w:rPr>
        <w:fldChar w:fldCharType="end"/>
      </w:r>
    </w:p>
    <w:p w14:paraId="1DD359FC" w14:textId="69C9DA48"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_Toc212113727 \h </w:instrText>
      </w:r>
      <w:r>
        <w:rPr>
          <w:noProof/>
        </w:rPr>
      </w:r>
      <w:r>
        <w:rPr>
          <w:noProof/>
        </w:rPr>
        <w:fldChar w:fldCharType="separate"/>
      </w:r>
      <w:r>
        <w:rPr>
          <w:noProof/>
        </w:rPr>
        <w:t>14</w:t>
      </w:r>
      <w:r>
        <w:rPr>
          <w:noProof/>
        </w:rPr>
        <w:fldChar w:fldCharType="end"/>
      </w:r>
    </w:p>
    <w:p w14:paraId="502FEA11" w14:textId="272467A2"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_Toc212113728 \h </w:instrText>
      </w:r>
      <w:r>
        <w:rPr>
          <w:noProof/>
        </w:rPr>
      </w:r>
      <w:r>
        <w:rPr>
          <w:noProof/>
        </w:rPr>
        <w:fldChar w:fldCharType="separate"/>
      </w:r>
      <w:r>
        <w:rPr>
          <w:noProof/>
        </w:rPr>
        <w:t>14</w:t>
      </w:r>
      <w:r>
        <w:rPr>
          <w:noProof/>
        </w:rPr>
        <w:fldChar w:fldCharType="end"/>
      </w:r>
    </w:p>
    <w:p w14:paraId="59337FFE" w14:textId="27124F74"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_Toc212113729 \h </w:instrText>
      </w:r>
      <w:r>
        <w:rPr>
          <w:noProof/>
        </w:rPr>
      </w:r>
      <w:r>
        <w:rPr>
          <w:noProof/>
        </w:rPr>
        <w:fldChar w:fldCharType="separate"/>
      </w:r>
      <w:r>
        <w:rPr>
          <w:noProof/>
        </w:rPr>
        <w:t>14</w:t>
      </w:r>
      <w:r>
        <w:rPr>
          <w:noProof/>
        </w:rPr>
        <w:fldChar w:fldCharType="end"/>
      </w:r>
    </w:p>
    <w:p w14:paraId="27C209BE" w14:textId="4CF92FEE"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_Toc212113730 \h </w:instrText>
      </w:r>
      <w:r>
        <w:rPr>
          <w:noProof/>
        </w:rPr>
      </w:r>
      <w:r>
        <w:rPr>
          <w:noProof/>
        </w:rPr>
        <w:fldChar w:fldCharType="separate"/>
      </w:r>
      <w:r>
        <w:rPr>
          <w:noProof/>
        </w:rPr>
        <w:t>14</w:t>
      </w:r>
      <w:r>
        <w:rPr>
          <w:noProof/>
        </w:rPr>
        <w:fldChar w:fldCharType="end"/>
      </w:r>
    </w:p>
    <w:p w14:paraId="59FC8907" w14:textId="3504714B"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_Toc212113731 \h </w:instrText>
      </w:r>
      <w:r>
        <w:rPr>
          <w:noProof/>
        </w:rPr>
      </w:r>
      <w:r>
        <w:rPr>
          <w:noProof/>
        </w:rPr>
        <w:fldChar w:fldCharType="separate"/>
      </w:r>
      <w:r>
        <w:rPr>
          <w:noProof/>
        </w:rPr>
        <w:t>15</w:t>
      </w:r>
      <w:r>
        <w:rPr>
          <w:noProof/>
        </w:rPr>
        <w:fldChar w:fldCharType="end"/>
      </w:r>
    </w:p>
    <w:p w14:paraId="4821A490" w14:textId="3333B2DB"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_Toc212113732 \h </w:instrText>
      </w:r>
      <w:r>
        <w:rPr>
          <w:noProof/>
        </w:rPr>
      </w:r>
      <w:r>
        <w:rPr>
          <w:noProof/>
        </w:rPr>
        <w:fldChar w:fldCharType="separate"/>
      </w:r>
      <w:r>
        <w:rPr>
          <w:noProof/>
        </w:rPr>
        <w:t>15</w:t>
      </w:r>
      <w:r>
        <w:rPr>
          <w:noProof/>
        </w:rPr>
        <w:fldChar w:fldCharType="end"/>
      </w:r>
    </w:p>
    <w:p w14:paraId="4DB30C0B" w14:textId="4B68007E"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_Toc212113733 \h </w:instrText>
      </w:r>
      <w:r>
        <w:rPr>
          <w:noProof/>
        </w:rPr>
      </w:r>
      <w:r>
        <w:rPr>
          <w:noProof/>
        </w:rPr>
        <w:fldChar w:fldCharType="separate"/>
      </w:r>
      <w:r>
        <w:rPr>
          <w:noProof/>
        </w:rPr>
        <w:t>15</w:t>
      </w:r>
      <w:r>
        <w:rPr>
          <w:noProof/>
        </w:rPr>
        <w:fldChar w:fldCharType="end"/>
      </w:r>
    </w:p>
    <w:p w14:paraId="68E1D2C4" w14:textId="6D1F41FA" w:rsidR="0049373D" w:rsidRDefault="0049373D">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_Toc212113734 \h </w:instrText>
      </w:r>
      <w:r>
        <w:rPr>
          <w:noProof/>
        </w:rPr>
      </w:r>
      <w:r>
        <w:rPr>
          <w:noProof/>
        </w:rPr>
        <w:fldChar w:fldCharType="separate"/>
      </w:r>
      <w:r>
        <w:rPr>
          <w:noProof/>
        </w:rPr>
        <w:t>16</w:t>
      </w:r>
      <w:r>
        <w:rPr>
          <w:noProof/>
        </w:rPr>
        <w:fldChar w:fldCharType="end"/>
      </w:r>
    </w:p>
    <w:p w14:paraId="3A5FA210" w14:textId="583ABA5D"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_Toc212113735 \h </w:instrText>
      </w:r>
      <w:r>
        <w:rPr>
          <w:noProof/>
        </w:rPr>
      </w:r>
      <w:r>
        <w:rPr>
          <w:noProof/>
        </w:rPr>
        <w:fldChar w:fldCharType="separate"/>
      </w:r>
      <w:r>
        <w:rPr>
          <w:noProof/>
        </w:rPr>
        <w:t>16</w:t>
      </w:r>
      <w:r>
        <w:rPr>
          <w:noProof/>
        </w:rPr>
        <w:fldChar w:fldCharType="end"/>
      </w:r>
    </w:p>
    <w:p w14:paraId="01D91922" w14:textId="2235BBB9"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_Toc212113736 \h </w:instrText>
      </w:r>
      <w:r>
        <w:rPr>
          <w:noProof/>
        </w:rPr>
      </w:r>
      <w:r>
        <w:rPr>
          <w:noProof/>
        </w:rPr>
        <w:fldChar w:fldCharType="separate"/>
      </w:r>
      <w:r>
        <w:rPr>
          <w:noProof/>
        </w:rPr>
        <w:t>16</w:t>
      </w:r>
      <w:r>
        <w:rPr>
          <w:noProof/>
        </w:rPr>
        <w:fldChar w:fldCharType="end"/>
      </w:r>
    </w:p>
    <w:p w14:paraId="00A5CE40" w14:textId="652B3657"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_Toc212113737 \h </w:instrText>
      </w:r>
      <w:r>
        <w:rPr>
          <w:noProof/>
        </w:rPr>
      </w:r>
      <w:r>
        <w:rPr>
          <w:noProof/>
        </w:rPr>
        <w:fldChar w:fldCharType="separate"/>
      </w:r>
      <w:r>
        <w:rPr>
          <w:noProof/>
        </w:rPr>
        <w:t>16</w:t>
      </w:r>
      <w:r>
        <w:rPr>
          <w:noProof/>
        </w:rPr>
        <w:fldChar w:fldCharType="end"/>
      </w:r>
    </w:p>
    <w:p w14:paraId="73E616C3" w14:textId="2C1F99D3"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_Toc212113738 \h </w:instrText>
      </w:r>
      <w:r>
        <w:rPr>
          <w:noProof/>
        </w:rPr>
      </w:r>
      <w:r>
        <w:rPr>
          <w:noProof/>
        </w:rPr>
        <w:fldChar w:fldCharType="separate"/>
      </w:r>
      <w:r>
        <w:rPr>
          <w:noProof/>
        </w:rPr>
        <w:t>17</w:t>
      </w:r>
      <w:r>
        <w:rPr>
          <w:noProof/>
        </w:rPr>
        <w:fldChar w:fldCharType="end"/>
      </w:r>
    </w:p>
    <w:p w14:paraId="5D041970" w14:textId="37BD9A9A"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_Toc212113739 \h </w:instrText>
      </w:r>
      <w:r>
        <w:rPr>
          <w:noProof/>
        </w:rPr>
      </w:r>
      <w:r>
        <w:rPr>
          <w:noProof/>
        </w:rPr>
        <w:fldChar w:fldCharType="separate"/>
      </w:r>
      <w:r>
        <w:rPr>
          <w:noProof/>
        </w:rPr>
        <w:t>17</w:t>
      </w:r>
      <w:r>
        <w:rPr>
          <w:noProof/>
        </w:rPr>
        <w:fldChar w:fldCharType="end"/>
      </w:r>
    </w:p>
    <w:p w14:paraId="0150CC5C" w14:textId="18A6D8C9"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_Toc212113740 \h </w:instrText>
      </w:r>
      <w:r>
        <w:rPr>
          <w:noProof/>
        </w:rPr>
      </w:r>
      <w:r>
        <w:rPr>
          <w:noProof/>
        </w:rPr>
        <w:fldChar w:fldCharType="separate"/>
      </w:r>
      <w:r>
        <w:rPr>
          <w:noProof/>
        </w:rPr>
        <w:t>17</w:t>
      </w:r>
      <w:r>
        <w:rPr>
          <w:noProof/>
        </w:rPr>
        <w:fldChar w:fldCharType="end"/>
      </w:r>
    </w:p>
    <w:p w14:paraId="13BCA3C4" w14:textId="1F3C8C5A"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_Toc212113741 \h </w:instrText>
      </w:r>
      <w:r>
        <w:rPr>
          <w:noProof/>
        </w:rPr>
      </w:r>
      <w:r>
        <w:rPr>
          <w:noProof/>
        </w:rPr>
        <w:fldChar w:fldCharType="separate"/>
      </w:r>
      <w:r>
        <w:rPr>
          <w:noProof/>
        </w:rPr>
        <w:t>18</w:t>
      </w:r>
      <w:r>
        <w:rPr>
          <w:noProof/>
        </w:rPr>
        <w:fldChar w:fldCharType="end"/>
      </w:r>
    </w:p>
    <w:p w14:paraId="46E34E7A" w14:textId="7122A436"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_Toc212113742 \h </w:instrText>
      </w:r>
      <w:r>
        <w:rPr>
          <w:noProof/>
        </w:rPr>
      </w:r>
      <w:r>
        <w:rPr>
          <w:noProof/>
        </w:rPr>
        <w:fldChar w:fldCharType="separate"/>
      </w:r>
      <w:r>
        <w:rPr>
          <w:noProof/>
        </w:rPr>
        <w:t>18</w:t>
      </w:r>
      <w:r>
        <w:rPr>
          <w:noProof/>
        </w:rPr>
        <w:fldChar w:fldCharType="end"/>
      </w:r>
    </w:p>
    <w:p w14:paraId="19466D1C" w14:textId="0815B8C8"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_Toc212113743 \h </w:instrText>
      </w:r>
      <w:r>
        <w:rPr>
          <w:noProof/>
        </w:rPr>
      </w:r>
      <w:r>
        <w:rPr>
          <w:noProof/>
        </w:rPr>
        <w:fldChar w:fldCharType="separate"/>
      </w:r>
      <w:r>
        <w:rPr>
          <w:noProof/>
        </w:rPr>
        <w:t>18</w:t>
      </w:r>
      <w:r>
        <w:rPr>
          <w:noProof/>
        </w:rPr>
        <w:fldChar w:fldCharType="end"/>
      </w:r>
    </w:p>
    <w:p w14:paraId="3DD4919B" w14:textId="5939140C"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_Toc212113744 \h </w:instrText>
      </w:r>
      <w:r>
        <w:rPr>
          <w:noProof/>
        </w:rPr>
      </w:r>
      <w:r>
        <w:rPr>
          <w:noProof/>
        </w:rPr>
        <w:fldChar w:fldCharType="separate"/>
      </w:r>
      <w:r>
        <w:rPr>
          <w:noProof/>
        </w:rPr>
        <w:t>19</w:t>
      </w:r>
      <w:r>
        <w:rPr>
          <w:noProof/>
        </w:rPr>
        <w:fldChar w:fldCharType="end"/>
      </w:r>
    </w:p>
    <w:p w14:paraId="1EE2B742" w14:textId="4D223B43"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_Toc212113745 \h </w:instrText>
      </w:r>
      <w:r>
        <w:rPr>
          <w:noProof/>
        </w:rPr>
      </w:r>
      <w:r>
        <w:rPr>
          <w:noProof/>
        </w:rPr>
        <w:fldChar w:fldCharType="separate"/>
      </w:r>
      <w:r>
        <w:rPr>
          <w:noProof/>
        </w:rPr>
        <w:t>19</w:t>
      </w:r>
      <w:r>
        <w:rPr>
          <w:noProof/>
        </w:rPr>
        <w:fldChar w:fldCharType="end"/>
      </w:r>
    </w:p>
    <w:p w14:paraId="7A9D318B" w14:textId="3BC3CE89"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_Toc212113746 \h </w:instrText>
      </w:r>
      <w:r>
        <w:rPr>
          <w:noProof/>
        </w:rPr>
      </w:r>
      <w:r>
        <w:rPr>
          <w:noProof/>
        </w:rPr>
        <w:fldChar w:fldCharType="separate"/>
      </w:r>
      <w:r>
        <w:rPr>
          <w:noProof/>
        </w:rPr>
        <w:t>19</w:t>
      </w:r>
      <w:r>
        <w:rPr>
          <w:noProof/>
        </w:rPr>
        <w:fldChar w:fldCharType="end"/>
      </w:r>
    </w:p>
    <w:p w14:paraId="7B82A824" w14:textId="6889FC08"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_Toc212113747 \h </w:instrText>
      </w:r>
      <w:r>
        <w:rPr>
          <w:noProof/>
        </w:rPr>
      </w:r>
      <w:r>
        <w:rPr>
          <w:noProof/>
        </w:rPr>
        <w:fldChar w:fldCharType="separate"/>
      </w:r>
      <w:r>
        <w:rPr>
          <w:noProof/>
        </w:rPr>
        <w:t>20</w:t>
      </w:r>
      <w:r>
        <w:rPr>
          <w:noProof/>
        </w:rPr>
        <w:fldChar w:fldCharType="end"/>
      </w:r>
    </w:p>
    <w:p w14:paraId="5E7956A7" w14:textId="4B70813E"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_Toc212113748 \h </w:instrText>
      </w:r>
      <w:r>
        <w:rPr>
          <w:noProof/>
        </w:rPr>
      </w:r>
      <w:r>
        <w:rPr>
          <w:noProof/>
        </w:rPr>
        <w:fldChar w:fldCharType="separate"/>
      </w:r>
      <w:r>
        <w:rPr>
          <w:noProof/>
        </w:rPr>
        <w:t>20</w:t>
      </w:r>
      <w:r>
        <w:rPr>
          <w:noProof/>
        </w:rPr>
        <w:fldChar w:fldCharType="end"/>
      </w:r>
    </w:p>
    <w:p w14:paraId="6FFE1BF5" w14:textId="78EFCAF8"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_Toc212113749 \h </w:instrText>
      </w:r>
      <w:r>
        <w:rPr>
          <w:noProof/>
        </w:rPr>
      </w:r>
      <w:r>
        <w:rPr>
          <w:noProof/>
        </w:rPr>
        <w:fldChar w:fldCharType="separate"/>
      </w:r>
      <w:r>
        <w:rPr>
          <w:noProof/>
        </w:rPr>
        <w:t>21</w:t>
      </w:r>
      <w:r>
        <w:rPr>
          <w:noProof/>
        </w:rPr>
        <w:fldChar w:fldCharType="end"/>
      </w:r>
    </w:p>
    <w:p w14:paraId="0283774D" w14:textId="39C921C5" w:rsidR="0049373D" w:rsidRDefault="0049373D">
      <w:pPr>
        <w:pStyle w:val="TOC2"/>
        <w:rPr>
          <w:rFonts w:asciiTheme="minorHAnsi" w:hAnsiTheme="minorHAnsi" w:cstheme="minorBidi"/>
          <w:noProof/>
          <w:kern w:val="2"/>
          <w:sz w:val="21"/>
          <w:szCs w:val="22"/>
          <w:lang w:val="en-US" w:eastAsia="zh-CN"/>
        </w:rPr>
      </w:pPr>
      <w:r>
        <w:rPr>
          <w:noProof/>
        </w:rPr>
        <w:t>5.</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MSGS_TopiclistEvent</w:t>
      </w:r>
      <w:r w:rsidRPr="00B908B4">
        <w:rPr>
          <w:noProof/>
          <w:lang w:val="en-US" w:eastAsia="zh-CN"/>
        </w:rPr>
        <w:t xml:space="preserve"> Service</w:t>
      </w:r>
      <w:r>
        <w:rPr>
          <w:noProof/>
        </w:rPr>
        <w:tab/>
      </w:r>
      <w:r>
        <w:rPr>
          <w:noProof/>
        </w:rPr>
        <w:fldChar w:fldCharType="begin"/>
      </w:r>
      <w:r>
        <w:rPr>
          <w:noProof/>
        </w:rPr>
        <w:instrText xml:space="preserve"> PAGEREF _Toc212113750 \h </w:instrText>
      </w:r>
      <w:r>
        <w:rPr>
          <w:noProof/>
        </w:rPr>
      </w:r>
      <w:r>
        <w:rPr>
          <w:noProof/>
        </w:rPr>
        <w:fldChar w:fldCharType="separate"/>
      </w:r>
      <w:r>
        <w:rPr>
          <w:noProof/>
        </w:rPr>
        <w:t>21</w:t>
      </w:r>
      <w:r>
        <w:rPr>
          <w:noProof/>
        </w:rPr>
        <w:fldChar w:fldCharType="end"/>
      </w:r>
    </w:p>
    <w:p w14:paraId="08846AAA" w14:textId="5E5FE4ED" w:rsidR="0049373D" w:rsidRDefault="0049373D">
      <w:pPr>
        <w:pStyle w:val="TOC3"/>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_Toc212113751 \h </w:instrText>
      </w:r>
      <w:r>
        <w:rPr>
          <w:noProof/>
        </w:rPr>
      </w:r>
      <w:r>
        <w:rPr>
          <w:noProof/>
        </w:rPr>
        <w:fldChar w:fldCharType="separate"/>
      </w:r>
      <w:r>
        <w:rPr>
          <w:noProof/>
        </w:rPr>
        <w:t>21</w:t>
      </w:r>
      <w:r>
        <w:rPr>
          <w:noProof/>
        </w:rPr>
        <w:fldChar w:fldCharType="end"/>
      </w:r>
    </w:p>
    <w:p w14:paraId="5AFCBD3F" w14:textId="77BE394B" w:rsidR="0049373D" w:rsidRDefault="0049373D">
      <w:pPr>
        <w:pStyle w:val="TOC3"/>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_Toc212113752 \h </w:instrText>
      </w:r>
      <w:r>
        <w:rPr>
          <w:noProof/>
        </w:rPr>
      </w:r>
      <w:r>
        <w:rPr>
          <w:noProof/>
        </w:rPr>
        <w:fldChar w:fldCharType="separate"/>
      </w:r>
      <w:r>
        <w:rPr>
          <w:noProof/>
        </w:rPr>
        <w:t>22</w:t>
      </w:r>
      <w:r>
        <w:rPr>
          <w:noProof/>
        </w:rPr>
        <w:fldChar w:fldCharType="end"/>
      </w:r>
    </w:p>
    <w:p w14:paraId="2CF50148" w14:textId="6046F5E7"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_Toc212113753 \h </w:instrText>
      </w:r>
      <w:r>
        <w:rPr>
          <w:noProof/>
        </w:rPr>
      </w:r>
      <w:r>
        <w:rPr>
          <w:noProof/>
        </w:rPr>
        <w:fldChar w:fldCharType="separate"/>
      </w:r>
      <w:r>
        <w:rPr>
          <w:noProof/>
        </w:rPr>
        <w:t>22</w:t>
      </w:r>
      <w:r>
        <w:rPr>
          <w:noProof/>
        </w:rPr>
        <w:fldChar w:fldCharType="end"/>
      </w:r>
    </w:p>
    <w:p w14:paraId="4E3EE4D2" w14:textId="0AB76F8E"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MSGS_TopiclistEvent_SubscribeMSGTopiclist</w:t>
      </w:r>
      <w:r>
        <w:rPr>
          <w:noProof/>
        </w:rPr>
        <w:tab/>
      </w:r>
      <w:r>
        <w:rPr>
          <w:noProof/>
        </w:rPr>
        <w:fldChar w:fldCharType="begin"/>
      </w:r>
      <w:r>
        <w:rPr>
          <w:noProof/>
        </w:rPr>
        <w:instrText xml:space="preserve"> PAGEREF _Toc212113754 \h </w:instrText>
      </w:r>
      <w:r>
        <w:rPr>
          <w:noProof/>
        </w:rPr>
      </w:r>
      <w:r>
        <w:rPr>
          <w:noProof/>
        </w:rPr>
        <w:fldChar w:fldCharType="separate"/>
      </w:r>
      <w:r>
        <w:rPr>
          <w:noProof/>
        </w:rPr>
        <w:t>22</w:t>
      </w:r>
      <w:r>
        <w:rPr>
          <w:noProof/>
        </w:rPr>
        <w:fldChar w:fldCharType="end"/>
      </w:r>
    </w:p>
    <w:p w14:paraId="5DDD38EF" w14:textId="15536C1C"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_Toc212113755 \h </w:instrText>
      </w:r>
      <w:r>
        <w:rPr>
          <w:noProof/>
        </w:rPr>
      </w:r>
      <w:r>
        <w:rPr>
          <w:noProof/>
        </w:rPr>
        <w:fldChar w:fldCharType="separate"/>
      </w:r>
      <w:r>
        <w:rPr>
          <w:noProof/>
        </w:rPr>
        <w:t>22</w:t>
      </w:r>
      <w:r>
        <w:rPr>
          <w:noProof/>
        </w:rPr>
        <w:fldChar w:fldCharType="end"/>
      </w:r>
    </w:p>
    <w:p w14:paraId="0ADE1134" w14:textId="25CD0887"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MSGin5G Server subscribing to MSGin5G Messaging Topic List</w:t>
      </w:r>
      <w:r>
        <w:rPr>
          <w:noProof/>
        </w:rPr>
        <w:tab/>
      </w:r>
      <w:r>
        <w:rPr>
          <w:noProof/>
        </w:rPr>
        <w:fldChar w:fldCharType="begin"/>
      </w:r>
      <w:r>
        <w:rPr>
          <w:noProof/>
        </w:rPr>
        <w:instrText xml:space="preserve"> PAGEREF _Toc212113756 \h </w:instrText>
      </w:r>
      <w:r>
        <w:rPr>
          <w:noProof/>
        </w:rPr>
      </w:r>
      <w:r>
        <w:rPr>
          <w:noProof/>
        </w:rPr>
        <w:fldChar w:fldCharType="separate"/>
      </w:r>
      <w:r>
        <w:rPr>
          <w:noProof/>
        </w:rPr>
        <w:t>22</w:t>
      </w:r>
      <w:r>
        <w:rPr>
          <w:noProof/>
        </w:rPr>
        <w:fldChar w:fldCharType="end"/>
      </w:r>
    </w:p>
    <w:p w14:paraId="0446AC58" w14:textId="3F259AD2"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MSGS_TopiclistEvent_UnsubscribeMSGTopiclist</w:t>
      </w:r>
      <w:r>
        <w:rPr>
          <w:noProof/>
        </w:rPr>
        <w:tab/>
      </w:r>
      <w:r>
        <w:rPr>
          <w:noProof/>
        </w:rPr>
        <w:fldChar w:fldCharType="begin"/>
      </w:r>
      <w:r>
        <w:rPr>
          <w:noProof/>
        </w:rPr>
        <w:instrText xml:space="preserve"> PAGEREF _Toc212113757 \h </w:instrText>
      </w:r>
      <w:r>
        <w:rPr>
          <w:noProof/>
        </w:rPr>
      </w:r>
      <w:r>
        <w:rPr>
          <w:noProof/>
        </w:rPr>
        <w:fldChar w:fldCharType="separate"/>
      </w:r>
      <w:r>
        <w:rPr>
          <w:noProof/>
        </w:rPr>
        <w:t>23</w:t>
      </w:r>
      <w:r>
        <w:rPr>
          <w:noProof/>
        </w:rPr>
        <w:fldChar w:fldCharType="end"/>
      </w:r>
    </w:p>
    <w:p w14:paraId="264E6524" w14:textId="2EDFAB50"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_Toc212113758 \h </w:instrText>
      </w:r>
      <w:r>
        <w:rPr>
          <w:noProof/>
        </w:rPr>
      </w:r>
      <w:r>
        <w:rPr>
          <w:noProof/>
        </w:rPr>
        <w:fldChar w:fldCharType="separate"/>
      </w:r>
      <w:r>
        <w:rPr>
          <w:noProof/>
        </w:rPr>
        <w:t>23</w:t>
      </w:r>
      <w:r>
        <w:rPr>
          <w:noProof/>
        </w:rPr>
        <w:fldChar w:fldCharType="end"/>
      </w:r>
    </w:p>
    <w:p w14:paraId="288AE042" w14:textId="563526D7"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MSGin5G Server Unsubscribing to MSGin5G Messaging Topic List</w:t>
      </w:r>
      <w:r>
        <w:rPr>
          <w:noProof/>
        </w:rPr>
        <w:tab/>
      </w:r>
      <w:r>
        <w:rPr>
          <w:noProof/>
        </w:rPr>
        <w:fldChar w:fldCharType="begin"/>
      </w:r>
      <w:r>
        <w:rPr>
          <w:noProof/>
        </w:rPr>
        <w:instrText xml:space="preserve"> PAGEREF _Toc212113759 \h </w:instrText>
      </w:r>
      <w:r>
        <w:rPr>
          <w:noProof/>
        </w:rPr>
      </w:r>
      <w:r>
        <w:rPr>
          <w:noProof/>
        </w:rPr>
        <w:fldChar w:fldCharType="separate"/>
      </w:r>
      <w:r>
        <w:rPr>
          <w:noProof/>
        </w:rPr>
        <w:t>23</w:t>
      </w:r>
      <w:r>
        <w:rPr>
          <w:noProof/>
        </w:rPr>
        <w:fldChar w:fldCharType="end"/>
      </w:r>
    </w:p>
    <w:p w14:paraId="72CA1712" w14:textId="39F3FDE3"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4</w:t>
      </w:r>
      <w:r>
        <w:rPr>
          <w:rFonts w:asciiTheme="minorHAnsi" w:hAnsiTheme="minorHAnsi" w:cstheme="minorBidi"/>
          <w:noProof/>
          <w:kern w:val="2"/>
          <w:sz w:val="21"/>
          <w:szCs w:val="22"/>
          <w:lang w:val="en-US" w:eastAsia="zh-CN"/>
        </w:rPr>
        <w:tab/>
      </w:r>
      <w:r>
        <w:rPr>
          <w:noProof/>
        </w:rPr>
        <w:t>MSGS_TopiclistEvent_NotifyMSGTopiclist</w:t>
      </w:r>
      <w:r>
        <w:rPr>
          <w:noProof/>
        </w:rPr>
        <w:tab/>
      </w:r>
      <w:r>
        <w:rPr>
          <w:noProof/>
        </w:rPr>
        <w:fldChar w:fldCharType="begin"/>
      </w:r>
      <w:r>
        <w:rPr>
          <w:noProof/>
        </w:rPr>
        <w:instrText xml:space="preserve"> PAGEREF _Toc212113760 \h </w:instrText>
      </w:r>
      <w:r>
        <w:rPr>
          <w:noProof/>
        </w:rPr>
      </w:r>
      <w:r>
        <w:rPr>
          <w:noProof/>
        </w:rPr>
        <w:fldChar w:fldCharType="separate"/>
      </w:r>
      <w:r>
        <w:rPr>
          <w:noProof/>
        </w:rPr>
        <w:t>23</w:t>
      </w:r>
      <w:r>
        <w:rPr>
          <w:noProof/>
        </w:rPr>
        <w:fldChar w:fldCharType="end"/>
      </w:r>
    </w:p>
    <w:p w14:paraId="4DE3F83D" w14:textId="3D37DDF6"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_Toc212113761 \h </w:instrText>
      </w:r>
      <w:r>
        <w:rPr>
          <w:noProof/>
        </w:rPr>
      </w:r>
      <w:r>
        <w:rPr>
          <w:noProof/>
        </w:rPr>
        <w:fldChar w:fldCharType="separate"/>
      </w:r>
      <w:r>
        <w:rPr>
          <w:noProof/>
        </w:rPr>
        <w:t>23</w:t>
      </w:r>
      <w:r>
        <w:rPr>
          <w:noProof/>
        </w:rPr>
        <w:fldChar w:fldCharType="end"/>
      </w:r>
    </w:p>
    <w:p w14:paraId="3DB708D0" w14:textId="5705F4A6"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Notification about MSGin5G Messaging Topic List</w:t>
      </w:r>
      <w:r>
        <w:rPr>
          <w:noProof/>
        </w:rPr>
        <w:tab/>
      </w:r>
      <w:r>
        <w:rPr>
          <w:noProof/>
        </w:rPr>
        <w:fldChar w:fldCharType="begin"/>
      </w:r>
      <w:r>
        <w:rPr>
          <w:noProof/>
        </w:rPr>
        <w:instrText xml:space="preserve"> PAGEREF _Toc212113762 \h </w:instrText>
      </w:r>
      <w:r>
        <w:rPr>
          <w:noProof/>
        </w:rPr>
      </w:r>
      <w:r>
        <w:rPr>
          <w:noProof/>
        </w:rPr>
        <w:fldChar w:fldCharType="separate"/>
      </w:r>
      <w:r>
        <w:rPr>
          <w:noProof/>
        </w:rPr>
        <w:t>24</w:t>
      </w:r>
      <w:r>
        <w:rPr>
          <w:noProof/>
        </w:rPr>
        <w:fldChar w:fldCharType="end"/>
      </w:r>
    </w:p>
    <w:p w14:paraId="31D9E66F" w14:textId="1D1F95BD"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MSGS_TopiclistEvent_SubscribeMSGTopic</w:t>
      </w:r>
      <w:r>
        <w:rPr>
          <w:noProof/>
        </w:rPr>
        <w:tab/>
      </w:r>
      <w:r>
        <w:rPr>
          <w:noProof/>
        </w:rPr>
        <w:fldChar w:fldCharType="begin"/>
      </w:r>
      <w:r>
        <w:rPr>
          <w:noProof/>
        </w:rPr>
        <w:instrText xml:space="preserve"> PAGEREF _Toc212113763 \h </w:instrText>
      </w:r>
      <w:r>
        <w:rPr>
          <w:noProof/>
        </w:rPr>
      </w:r>
      <w:r>
        <w:rPr>
          <w:noProof/>
        </w:rPr>
        <w:fldChar w:fldCharType="separate"/>
      </w:r>
      <w:r>
        <w:rPr>
          <w:noProof/>
        </w:rPr>
        <w:t>24</w:t>
      </w:r>
      <w:r>
        <w:rPr>
          <w:noProof/>
        </w:rPr>
        <w:fldChar w:fldCharType="end"/>
      </w:r>
    </w:p>
    <w:p w14:paraId="0F6A061F" w14:textId="4663C960"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_Toc212113764 \h </w:instrText>
      </w:r>
      <w:r>
        <w:rPr>
          <w:noProof/>
        </w:rPr>
      </w:r>
      <w:r>
        <w:rPr>
          <w:noProof/>
        </w:rPr>
        <w:fldChar w:fldCharType="separate"/>
      </w:r>
      <w:r>
        <w:rPr>
          <w:noProof/>
        </w:rPr>
        <w:t>24</w:t>
      </w:r>
      <w:r>
        <w:rPr>
          <w:noProof/>
        </w:rPr>
        <w:fldChar w:fldCharType="end"/>
      </w:r>
    </w:p>
    <w:p w14:paraId="717985E9" w14:textId="370E8685"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sidRPr="00B908B4">
        <w:rPr>
          <w:noProof/>
          <w:lang w:val="en-US" w:eastAsia="zh-CN"/>
        </w:rPr>
        <w:t>MSGin5G Server Subscribing to MSGin5G Messaging Topic</w:t>
      </w:r>
      <w:r>
        <w:rPr>
          <w:noProof/>
        </w:rPr>
        <w:tab/>
      </w:r>
      <w:r>
        <w:rPr>
          <w:noProof/>
        </w:rPr>
        <w:fldChar w:fldCharType="begin"/>
      </w:r>
      <w:r>
        <w:rPr>
          <w:noProof/>
        </w:rPr>
        <w:instrText xml:space="preserve"> PAGEREF _Toc212113765 \h </w:instrText>
      </w:r>
      <w:r>
        <w:rPr>
          <w:noProof/>
        </w:rPr>
      </w:r>
      <w:r>
        <w:rPr>
          <w:noProof/>
        </w:rPr>
        <w:fldChar w:fldCharType="separate"/>
      </w:r>
      <w:r>
        <w:rPr>
          <w:noProof/>
        </w:rPr>
        <w:t>24</w:t>
      </w:r>
      <w:r>
        <w:rPr>
          <w:noProof/>
        </w:rPr>
        <w:fldChar w:fldCharType="end"/>
      </w:r>
    </w:p>
    <w:p w14:paraId="5E1333C1" w14:textId="403009F5"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MSGS_TopiclistEvent_</w:t>
      </w:r>
      <w:r w:rsidRPr="00B908B4">
        <w:rPr>
          <w:noProof/>
          <w:lang w:val="en-US" w:eastAsia="zh-CN"/>
        </w:rPr>
        <w:t>Uns</w:t>
      </w:r>
      <w:r>
        <w:rPr>
          <w:noProof/>
          <w:lang w:eastAsia="zh-CN"/>
        </w:rPr>
        <w:t>ubscribeMSGTopic</w:t>
      </w:r>
      <w:r>
        <w:rPr>
          <w:noProof/>
        </w:rPr>
        <w:tab/>
      </w:r>
      <w:r>
        <w:rPr>
          <w:noProof/>
        </w:rPr>
        <w:fldChar w:fldCharType="begin"/>
      </w:r>
      <w:r>
        <w:rPr>
          <w:noProof/>
        </w:rPr>
        <w:instrText xml:space="preserve"> PAGEREF _Toc212113766 \h </w:instrText>
      </w:r>
      <w:r>
        <w:rPr>
          <w:noProof/>
        </w:rPr>
      </w:r>
      <w:r>
        <w:rPr>
          <w:noProof/>
        </w:rPr>
        <w:fldChar w:fldCharType="separate"/>
      </w:r>
      <w:r>
        <w:rPr>
          <w:noProof/>
        </w:rPr>
        <w:t>25</w:t>
      </w:r>
      <w:r>
        <w:rPr>
          <w:noProof/>
        </w:rPr>
        <w:fldChar w:fldCharType="end"/>
      </w:r>
    </w:p>
    <w:p w14:paraId="21B5538C" w14:textId="1881F4C8" w:rsidR="0049373D" w:rsidRDefault="0049373D">
      <w:pPr>
        <w:pStyle w:val="TOC5"/>
        <w:rPr>
          <w:rFonts w:asciiTheme="minorHAnsi" w:hAnsiTheme="minorHAnsi" w:cstheme="minorBidi"/>
          <w:noProof/>
          <w:kern w:val="2"/>
          <w:sz w:val="21"/>
          <w:szCs w:val="22"/>
          <w:lang w:val="en-US" w:eastAsia="zh-CN"/>
        </w:rPr>
      </w:pPr>
      <w:r>
        <w:rPr>
          <w:noProof/>
        </w:rPr>
        <w:lastRenderedPageBreak/>
        <w:t>5.</w:t>
      </w:r>
      <w:r w:rsidRPr="00B908B4">
        <w:rPr>
          <w:noProof/>
          <w:lang w:val="en-US" w:eastAsia="zh-CN"/>
        </w:rPr>
        <w:t>4</w:t>
      </w:r>
      <w:r>
        <w:rPr>
          <w:noProof/>
        </w:rPr>
        <w:t>.2.</w:t>
      </w:r>
      <w:r w:rsidRPr="00B908B4">
        <w:rPr>
          <w:noProof/>
          <w:lang w:val="en-US" w:eastAsia="zh-CN"/>
        </w:rPr>
        <w:t>6</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_Toc212113767 \h </w:instrText>
      </w:r>
      <w:r>
        <w:rPr>
          <w:noProof/>
        </w:rPr>
      </w:r>
      <w:r>
        <w:rPr>
          <w:noProof/>
        </w:rPr>
        <w:fldChar w:fldCharType="separate"/>
      </w:r>
      <w:r>
        <w:rPr>
          <w:noProof/>
        </w:rPr>
        <w:t>25</w:t>
      </w:r>
      <w:r>
        <w:rPr>
          <w:noProof/>
        </w:rPr>
        <w:fldChar w:fldCharType="end"/>
      </w:r>
    </w:p>
    <w:p w14:paraId="4452F2EF" w14:textId="3DE9D4FD"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6</w:t>
      </w:r>
      <w:r>
        <w:rPr>
          <w:noProof/>
        </w:rPr>
        <w:t>.2</w:t>
      </w:r>
      <w:r>
        <w:rPr>
          <w:rFonts w:asciiTheme="minorHAnsi" w:hAnsiTheme="minorHAnsi" w:cstheme="minorBidi"/>
          <w:noProof/>
          <w:kern w:val="2"/>
          <w:sz w:val="21"/>
          <w:szCs w:val="22"/>
          <w:lang w:val="en-US" w:eastAsia="zh-CN"/>
        </w:rPr>
        <w:tab/>
      </w:r>
      <w:r>
        <w:rPr>
          <w:noProof/>
          <w:lang w:eastAsia="zh-CN"/>
        </w:rPr>
        <w:t xml:space="preserve">MSGin5G Server </w:t>
      </w:r>
      <w:r w:rsidRPr="00B908B4">
        <w:rPr>
          <w:noProof/>
          <w:lang w:val="en-US" w:eastAsia="zh-CN"/>
        </w:rPr>
        <w:t>Uns</w:t>
      </w:r>
      <w:r>
        <w:rPr>
          <w:noProof/>
          <w:lang w:eastAsia="zh-CN"/>
        </w:rPr>
        <w:t>ubscribing to MSGin5G Messaging Topic</w:t>
      </w:r>
      <w:r>
        <w:rPr>
          <w:noProof/>
        </w:rPr>
        <w:tab/>
      </w:r>
      <w:r>
        <w:rPr>
          <w:noProof/>
        </w:rPr>
        <w:fldChar w:fldCharType="begin"/>
      </w:r>
      <w:r>
        <w:rPr>
          <w:noProof/>
        </w:rPr>
        <w:instrText xml:space="preserve"> PAGEREF _Toc212113768 \h </w:instrText>
      </w:r>
      <w:r>
        <w:rPr>
          <w:noProof/>
        </w:rPr>
      </w:r>
      <w:r>
        <w:rPr>
          <w:noProof/>
        </w:rPr>
        <w:fldChar w:fldCharType="separate"/>
      </w:r>
      <w:r>
        <w:rPr>
          <w:noProof/>
        </w:rPr>
        <w:t>25</w:t>
      </w:r>
      <w:r>
        <w:rPr>
          <w:noProof/>
        </w:rPr>
        <w:fldChar w:fldCharType="end"/>
      </w:r>
    </w:p>
    <w:p w14:paraId="3D3E82D5" w14:textId="015CFE9B" w:rsidR="0049373D" w:rsidRDefault="0049373D">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_Toc212113769 \h </w:instrText>
      </w:r>
      <w:r>
        <w:rPr>
          <w:noProof/>
        </w:rPr>
      </w:r>
      <w:r>
        <w:rPr>
          <w:noProof/>
        </w:rPr>
        <w:fldChar w:fldCharType="separate"/>
      </w:r>
      <w:r>
        <w:rPr>
          <w:noProof/>
        </w:rPr>
        <w:t>26</w:t>
      </w:r>
      <w:r>
        <w:rPr>
          <w:noProof/>
        </w:rPr>
        <w:fldChar w:fldCharType="end"/>
      </w:r>
    </w:p>
    <w:p w14:paraId="222DEE36" w14:textId="73676505" w:rsidR="0049373D" w:rsidRDefault="0049373D">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_Toc212113770 \h </w:instrText>
      </w:r>
      <w:r>
        <w:rPr>
          <w:noProof/>
        </w:rPr>
      </w:r>
      <w:r>
        <w:rPr>
          <w:noProof/>
        </w:rPr>
        <w:fldChar w:fldCharType="separate"/>
      </w:r>
      <w:r>
        <w:rPr>
          <w:noProof/>
        </w:rPr>
        <w:t>26</w:t>
      </w:r>
      <w:r>
        <w:rPr>
          <w:noProof/>
        </w:rPr>
        <w:fldChar w:fldCharType="end"/>
      </w:r>
    </w:p>
    <w:p w14:paraId="5718565F" w14:textId="309CC5B5" w:rsidR="0049373D" w:rsidRDefault="0049373D">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_Toc212113771 \h </w:instrText>
      </w:r>
      <w:r>
        <w:rPr>
          <w:noProof/>
        </w:rPr>
      </w:r>
      <w:r>
        <w:rPr>
          <w:noProof/>
        </w:rPr>
        <w:fldChar w:fldCharType="separate"/>
      </w:r>
      <w:r>
        <w:rPr>
          <w:noProof/>
        </w:rPr>
        <w:t>26</w:t>
      </w:r>
      <w:r>
        <w:rPr>
          <w:noProof/>
        </w:rPr>
        <w:fldChar w:fldCharType="end"/>
      </w:r>
    </w:p>
    <w:p w14:paraId="5BB662A9" w14:textId="420B8855"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_Toc212113772 \h </w:instrText>
      </w:r>
      <w:r>
        <w:rPr>
          <w:noProof/>
        </w:rPr>
      </w:r>
      <w:r>
        <w:rPr>
          <w:noProof/>
        </w:rPr>
        <w:fldChar w:fldCharType="separate"/>
      </w:r>
      <w:r>
        <w:rPr>
          <w:noProof/>
        </w:rPr>
        <w:t>26</w:t>
      </w:r>
      <w:r>
        <w:rPr>
          <w:noProof/>
        </w:rPr>
        <w:fldChar w:fldCharType="end"/>
      </w:r>
    </w:p>
    <w:p w14:paraId="7EF3D9AA" w14:textId="55B758EA"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_Toc212113773 \h </w:instrText>
      </w:r>
      <w:r>
        <w:rPr>
          <w:noProof/>
        </w:rPr>
      </w:r>
      <w:r>
        <w:rPr>
          <w:noProof/>
        </w:rPr>
        <w:fldChar w:fldCharType="separate"/>
      </w:r>
      <w:r>
        <w:rPr>
          <w:noProof/>
        </w:rPr>
        <w:t>26</w:t>
      </w:r>
      <w:r>
        <w:rPr>
          <w:noProof/>
        </w:rPr>
        <w:fldChar w:fldCharType="end"/>
      </w:r>
    </w:p>
    <w:p w14:paraId="6BF23AA7" w14:textId="41EB1D18"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_Toc212113774 \h </w:instrText>
      </w:r>
      <w:r>
        <w:rPr>
          <w:noProof/>
        </w:rPr>
      </w:r>
      <w:r>
        <w:rPr>
          <w:noProof/>
        </w:rPr>
        <w:fldChar w:fldCharType="separate"/>
      </w:r>
      <w:r>
        <w:rPr>
          <w:noProof/>
        </w:rPr>
        <w:t>26</w:t>
      </w:r>
      <w:r>
        <w:rPr>
          <w:noProof/>
        </w:rPr>
        <w:fldChar w:fldCharType="end"/>
      </w:r>
    </w:p>
    <w:p w14:paraId="46C10816" w14:textId="25B28869"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_Toc212113775 \h </w:instrText>
      </w:r>
      <w:r>
        <w:rPr>
          <w:noProof/>
        </w:rPr>
      </w:r>
      <w:r>
        <w:rPr>
          <w:noProof/>
        </w:rPr>
        <w:fldChar w:fldCharType="separate"/>
      </w:r>
      <w:r>
        <w:rPr>
          <w:noProof/>
        </w:rPr>
        <w:t>27</w:t>
      </w:r>
      <w:r>
        <w:rPr>
          <w:noProof/>
        </w:rPr>
        <w:fldChar w:fldCharType="end"/>
      </w:r>
    </w:p>
    <w:p w14:paraId="766011B9" w14:textId="6A68805B"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_Toc212113776 \h </w:instrText>
      </w:r>
      <w:r>
        <w:rPr>
          <w:noProof/>
        </w:rPr>
      </w:r>
      <w:r>
        <w:rPr>
          <w:noProof/>
        </w:rPr>
        <w:fldChar w:fldCharType="separate"/>
      </w:r>
      <w:r>
        <w:rPr>
          <w:noProof/>
        </w:rPr>
        <w:t>27</w:t>
      </w:r>
      <w:r>
        <w:rPr>
          <w:noProof/>
        </w:rPr>
        <w:fldChar w:fldCharType="end"/>
      </w:r>
    </w:p>
    <w:p w14:paraId="5E94EF53" w14:textId="563C259E"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_Toc212113777 \h </w:instrText>
      </w:r>
      <w:r>
        <w:rPr>
          <w:noProof/>
        </w:rPr>
      </w:r>
      <w:r>
        <w:rPr>
          <w:noProof/>
        </w:rPr>
        <w:fldChar w:fldCharType="separate"/>
      </w:r>
      <w:r>
        <w:rPr>
          <w:noProof/>
        </w:rPr>
        <w:t>27</w:t>
      </w:r>
      <w:r>
        <w:rPr>
          <w:noProof/>
        </w:rPr>
        <w:fldChar w:fldCharType="end"/>
      </w:r>
    </w:p>
    <w:p w14:paraId="12AE2C94" w14:textId="73168383"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_Toc212113778 \h </w:instrText>
      </w:r>
      <w:r>
        <w:rPr>
          <w:noProof/>
        </w:rPr>
      </w:r>
      <w:r>
        <w:rPr>
          <w:noProof/>
        </w:rPr>
        <w:fldChar w:fldCharType="separate"/>
      </w:r>
      <w:r>
        <w:rPr>
          <w:noProof/>
        </w:rPr>
        <w:t>28</w:t>
      </w:r>
      <w:r>
        <w:rPr>
          <w:noProof/>
        </w:rPr>
        <w:fldChar w:fldCharType="end"/>
      </w:r>
    </w:p>
    <w:p w14:paraId="3EF0F30C" w14:textId="2ABD8AC0"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_Toc212113779 \h </w:instrText>
      </w:r>
      <w:r>
        <w:rPr>
          <w:noProof/>
        </w:rPr>
      </w:r>
      <w:r>
        <w:rPr>
          <w:noProof/>
        </w:rPr>
        <w:fldChar w:fldCharType="separate"/>
      </w:r>
      <w:r>
        <w:rPr>
          <w:noProof/>
        </w:rPr>
        <w:t>28</w:t>
      </w:r>
      <w:r>
        <w:rPr>
          <w:noProof/>
        </w:rPr>
        <w:fldChar w:fldCharType="end"/>
      </w:r>
    </w:p>
    <w:p w14:paraId="3CA8DF90" w14:textId="7B580083"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_Toc212113780 \h </w:instrText>
      </w:r>
      <w:r>
        <w:rPr>
          <w:noProof/>
        </w:rPr>
      </w:r>
      <w:r>
        <w:rPr>
          <w:noProof/>
        </w:rPr>
        <w:fldChar w:fldCharType="separate"/>
      </w:r>
      <w:r>
        <w:rPr>
          <w:noProof/>
        </w:rPr>
        <w:t>28</w:t>
      </w:r>
      <w:r>
        <w:rPr>
          <w:noProof/>
        </w:rPr>
        <w:fldChar w:fldCharType="end"/>
      </w:r>
    </w:p>
    <w:p w14:paraId="359566BD" w14:textId="08204C81" w:rsidR="0049373D" w:rsidRDefault="0049373D">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_Toc212113781 \h </w:instrText>
      </w:r>
      <w:r>
        <w:rPr>
          <w:noProof/>
        </w:rPr>
      </w:r>
      <w:r>
        <w:rPr>
          <w:noProof/>
        </w:rPr>
        <w:fldChar w:fldCharType="separate"/>
      </w:r>
      <w:r>
        <w:rPr>
          <w:noProof/>
        </w:rPr>
        <w:t>29</w:t>
      </w:r>
      <w:r>
        <w:rPr>
          <w:noProof/>
        </w:rPr>
        <w:fldChar w:fldCharType="end"/>
      </w:r>
    </w:p>
    <w:p w14:paraId="3F9328D1" w14:textId="7CE2251B"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_Toc212113782 \h </w:instrText>
      </w:r>
      <w:r>
        <w:rPr>
          <w:noProof/>
        </w:rPr>
      </w:r>
      <w:r>
        <w:rPr>
          <w:noProof/>
        </w:rPr>
        <w:fldChar w:fldCharType="separate"/>
      </w:r>
      <w:r>
        <w:rPr>
          <w:noProof/>
        </w:rPr>
        <w:t>29</w:t>
      </w:r>
      <w:r>
        <w:rPr>
          <w:noProof/>
        </w:rPr>
        <w:fldChar w:fldCharType="end"/>
      </w:r>
    </w:p>
    <w:p w14:paraId="0B91B0B2" w14:textId="40578EA7"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_Toc212113783 \h </w:instrText>
      </w:r>
      <w:r>
        <w:rPr>
          <w:noProof/>
        </w:rPr>
      </w:r>
      <w:r>
        <w:rPr>
          <w:noProof/>
        </w:rPr>
        <w:fldChar w:fldCharType="separate"/>
      </w:r>
      <w:r>
        <w:rPr>
          <w:noProof/>
        </w:rPr>
        <w:t>29</w:t>
      </w:r>
      <w:r>
        <w:rPr>
          <w:noProof/>
        </w:rPr>
        <w:fldChar w:fldCharType="end"/>
      </w:r>
    </w:p>
    <w:p w14:paraId="6F345D2D" w14:textId="491CDFBA"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_Toc212113784 \h </w:instrText>
      </w:r>
      <w:r>
        <w:rPr>
          <w:noProof/>
        </w:rPr>
      </w:r>
      <w:r>
        <w:rPr>
          <w:noProof/>
        </w:rPr>
        <w:fldChar w:fldCharType="separate"/>
      </w:r>
      <w:r>
        <w:rPr>
          <w:noProof/>
        </w:rPr>
        <w:t>29</w:t>
      </w:r>
      <w:r>
        <w:rPr>
          <w:noProof/>
        </w:rPr>
        <w:fldChar w:fldCharType="end"/>
      </w:r>
    </w:p>
    <w:p w14:paraId="46E7703F" w14:textId="46F26342"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_Toc212113785 \h </w:instrText>
      </w:r>
      <w:r>
        <w:rPr>
          <w:noProof/>
        </w:rPr>
      </w:r>
      <w:r>
        <w:rPr>
          <w:noProof/>
        </w:rPr>
        <w:fldChar w:fldCharType="separate"/>
      </w:r>
      <w:r>
        <w:rPr>
          <w:noProof/>
        </w:rPr>
        <w:t>29</w:t>
      </w:r>
      <w:r>
        <w:rPr>
          <w:noProof/>
        </w:rPr>
        <w:fldChar w:fldCharType="end"/>
      </w:r>
    </w:p>
    <w:p w14:paraId="37CA061E" w14:textId="0DCC8B0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_Toc212113786 \h </w:instrText>
      </w:r>
      <w:r>
        <w:rPr>
          <w:noProof/>
        </w:rPr>
      </w:r>
      <w:r>
        <w:rPr>
          <w:noProof/>
        </w:rPr>
        <w:fldChar w:fldCharType="separate"/>
      </w:r>
      <w:r>
        <w:rPr>
          <w:noProof/>
        </w:rPr>
        <w:t>29</w:t>
      </w:r>
      <w:r>
        <w:rPr>
          <w:noProof/>
        </w:rPr>
        <w:fldChar w:fldCharType="end"/>
      </w:r>
    </w:p>
    <w:p w14:paraId="5C596F95" w14:textId="5AAFB13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_Toc212113787 \h </w:instrText>
      </w:r>
      <w:r>
        <w:rPr>
          <w:noProof/>
        </w:rPr>
      </w:r>
      <w:r>
        <w:rPr>
          <w:noProof/>
        </w:rPr>
        <w:fldChar w:fldCharType="separate"/>
      </w:r>
      <w:r>
        <w:rPr>
          <w:noProof/>
        </w:rPr>
        <w:t>29</w:t>
      </w:r>
      <w:r>
        <w:rPr>
          <w:noProof/>
        </w:rPr>
        <w:fldChar w:fldCharType="end"/>
      </w:r>
    </w:p>
    <w:p w14:paraId="6E1A9A4B" w14:textId="6FBA6C85"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_Toc212113788 \h </w:instrText>
      </w:r>
      <w:r>
        <w:rPr>
          <w:noProof/>
        </w:rPr>
      </w:r>
      <w:r>
        <w:rPr>
          <w:noProof/>
        </w:rPr>
        <w:fldChar w:fldCharType="separate"/>
      </w:r>
      <w:r>
        <w:rPr>
          <w:noProof/>
        </w:rPr>
        <w:t>30</w:t>
      </w:r>
      <w:r>
        <w:rPr>
          <w:noProof/>
        </w:rPr>
        <w:fldChar w:fldCharType="end"/>
      </w:r>
    </w:p>
    <w:p w14:paraId="0D9E100F" w14:textId="3E57827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_Toc212113789 \h </w:instrText>
      </w:r>
      <w:r>
        <w:rPr>
          <w:noProof/>
        </w:rPr>
      </w:r>
      <w:r>
        <w:rPr>
          <w:noProof/>
        </w:rPr>
        <w:fldChar w:fldCharType="separate"/>
      </w:r>
      <w:r>
        <w:rPr>
          <w:noProof/>
        </w:rPr>
        <w:t>30</w:t>
      </w:r>
      <w:r>
        <w:rPr>
          <w:noProof/>
        </w:rPr>
        <w:fldChar w:fldCharType="end"/>
      </w:r>
    </w:p>
    <w:p w14:paraId="03DAB6A4" w14:textId="45C36CA3"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_Toc212113790 \h </w:instrText>
      </w:r>
      <w:r>
        <w:rPr>
          <w:noProof/>
        </w:rPr>
      </w:r>
      <w:r>
        <w:rPr>
          <w:noProof/>
        </w:rPr>
        <w:fldChar w:fldCharType="separate"/>
      </w:r>
      <w:r>
        <w:rPr>
          <w:noProof/>
        </w:rPr>
        <w:t>30</w:t>
      </w:r>
      <w:r>
        <w:rPr>
          <w:noProof/>
        </w:rPr>
        <w:fldChar w:fldCharType="end"/>
      </w:r>
    </w:p>
    <w:p w14:paraId="789D64FA" w14:textId="6E53148D" w:rsidR="0049373D" w:rsidRDefault="0049373D">
      <w:pPr>
        <w:pStyle w:val="TOC2"/>
        <w:rPr>
          <w:rFonts w:asciiTheme="minorHAnsi" w:hAnsiTheme="minorHAnsi" w:cstheme="minorBidi"/>
          <w:noProof/>
          <w:kern w:val="2"/>
          <w:sz w:val="21"/>
          <w:szCs w:val="22"/>
          <w:lang w:val="en-US" w:eastAsia="zh-CN"/>
        </w:rPr>
      </w:pPr>
      <w:r>
        <w:rPr>
          <w:noProof/>
          <w:lang w:eastAsia="zh-CN"/>
        </w:rPr>
        <w:t>6.</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MSGG_BGDelivery Servic</w:t>
      </w:r>
      <w:r w:rsidRPr="00B908B4">
        <w:rPr>
          <w:noProof/>
          <w:lang w:val="en-US" w:eastAsia="zh-CN"/>
        </w:rPr>
        <w:t>e</w:t>
      </w:r>
      <w:r>
        <w:rPr>
          <w:noProof/>
        </w:rPr>
        <w:tab/>
      </w:r>
      <w:r>
        <w:rPr>
          <w:noProof/>
        </w:rPr>
        <w:fldChar w:fldCharType="begin"/>
      </w:r>
      <w:r>
        <w:rPr>
          <w:noProof/>
        </w:rPr>
        <w:instrText xml:space="preserve"> PAGEREF _Toc212113791 \h </w:instrText>
      </w:r>
      <w:r>
        <w:rPr>
          <w:noProof/>
        </w:rPr>
      </w:r>
      <w:r>
        <w:rPr>
          <w:noProof/>
        </w:rPr>
        <w:fldChar w:fldCharType="separate"/>
      </w:r>
      <w:r>
        <w:rPr>
          <w:noProof/>
        </w:rPr>
        <w:t>31</w:t>
      </w:r>
      <w:r>
        <w:rPr>
          <w:noProof/>
        </w:rPr>
        <w:fldChar w:fldCharType="end"/>
      </w:r>
    </w:p>
    <w:p w14:paraId="4937BBE3" w14:textId="4DA5B548"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_Toc212113792 \h </w:instrText>
      </w:r>
      <w:r>
        <w:rPr>
          <w:noProof/>
        </w:rPr>
      </w:r>
      <w:r>
        <w:rPr>
          <w:noProof/>
        </w:rPr>
        <w:fldChar w:fldCharType="separate"/>
      </w:r>
      <w:r>
        <w:rPr>
          <w:noProof/>
        </w:rPr>
        <w:t>31</w:t>
      </w:r>
      <w:r>
        <w:rPr>
          <w:noProof/>
        </w:rPr>
        <w:fldChar w:fldCharType="end"/>
      </w:r>
    </w:p>
    <w:p w14:paraId="7A2FD10C" w14:textId="1C68072E"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_Toc212113793 \h </w:instrText>
      </w:r>
      <w:r>
        <w:rPr>
          <w:noProof/>
        </w:rPr>
      </w:r>
      <w:r>
        <w:rPr>
          <w:noProof/>
        </w:rPr>
        <w:fldChar w:fldCharType="separate"/>
      </w:r>
      <w:r>
        <w:rPr>
          <w:noProof/>
        </w:rPr>
        <w:t>31</w:t>
      </w:r>
      <w:r>
        <w:rPr>
          <w:noProof/>
        </w:rPr>
        <w:fldChar w:fldCharType="end"/>
      </w:r>
    </w:p>
    <w:p w14:paraId="1773B48B" w14:textId="3F1EA7FE"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_Toc212113794 \h </w:instrText>
      </w:r>
      <w:r>
        <w:rPr>
          <w:noProof/>
        </w:rPr>
      </w:r>
      <w:r>
        <w:rPr>
          <w:noProof/>
        </w:rPr>
        <w:fldChar w:fldCharType="separate"/>
      </w:r>
      <w:r>
        <w:rPr>
          <w:noProof/>
        </w:rPr>
        <w:t>31</w:t>
      </w:r>
      <w:r>
        <w:rPr>
          <w:noProof/>
        </w:rPr>
        <w:fldChar w:fldCharType="end"/>
      </w:r>
    </w:p>
    <w:p w14:paraId="4CE203A6" w14:textId="013C90B3"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MSGG_BGDelivery_GTDelivery</w:t>
      </w:r>
      <w:r>
        <w:rPr>
          <w:noProof/>
        </w:rPr>
        <w:tab/>
      </w:r>
      <w:r>
        <w:rPr>
          <w:noProof/>
        </w:rPr>
        <w:fldChar w:fldCharType="begin"/>
      </w:r>
      <w:r>
        <w:rPr>
          <w:noProof/>
        </w:rPr>
        <w:instrText xml:space="preserve"> PAGEREF _Toc212113795 \h </w:instrText>
      </w:r>
      <w:r>
        <w:rPr>
          <w:noProof/>
        </w:rPr>
      </w:r>
      <w:r>
        <w:rPr>
          <w:noProof/>
        </w:rPr>
        <w:fldChar w:fldCharType="separate"/>
      </w:r>
      <w:r>
        <w:rPr>
          <w:noProof/>
        </w:rPr>
        <w:t>31</w:t>
      </w:r>
      <w:r>
        <w:rPr>
          <w:noProof/>
        </w:rPr>
        <w:fldChar w:fldCharType="end"/>
      </w:r>
    </w:p>
    <w:p w14:paraId="15B2D844" w14:textId="6F5E1EE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_Toc212113796 \h </w:instrText>
      </w:r>
      <w:r>
        <w:rPr>
          <w:noProof/>
        </w:rPr>
      </w:r>
      <w:r>
        <w:rPr>
          <w:noProof/>
        </w:rPr>
        <w:fldChar w:fldCharType="separate"/>
      </w:r>
      <w:r>
        <w:rPr>
          <w:noProof/>
        </w:rPr>
        <w:t>31</w:t>
      </w:r>
      <w:r>
        <w:rPr>
          <w:noProof/>
        </w:rPr>
        <w:fldChar w:fldCharType="end"/>
      </w:r>
    </w:p>
    <w:p w14:paraId="091F5DD5" w14:textId="42264105"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Broadcast Message Gateway Terminating</w:t>
      </w:r>
      <w:r>
        <w:rPr>
          <w:noProof/>
        </w:rPr>
        <w:t xml:space="preserve"> Message Delivery</w:t>
      </w:r>
      <w:r>
        <w:rPr>
          <w:noProof/>
        </w:rPr>
        <w:tab/>
      </w:r>
      <w:r>
        <w:rPr>
          <w:noProof/>
        </w:rPr>
        <w:fldChar w:fldCharType="begin"/>
      </w:r>
      <w:r>
        <w:rPr>
          <w:noProof/>
        </w:rPr>
        <w:instrText xml:space="preserve"> PAGEREF _Toc212113797 \h </w:instrText>
      </w:r>
      <w:r>
        <w:rPr>
          <w:noProof/>
        </w:rPr>
      </w:r>
      <w:r>
        <w:rPr>
          <w:noProof/>
        </w:rPr>
        <w:fldChar w:fldCharType="separate"/>
      </w:r>
      <w:r>
        <w:rPr>
          <w:noProof/>
        </w:rPr>
        <w:t>32</w:t>
      </w:r>
      <w:r>
        <w:rPr>
          <w:noProof/>
        </w:rPr>
        <w:fldChar w:fldCharType="end"/>
      </w:r>
    </w:p>
    <w:p w14:paraId="135F5F8A" w14:textId="3EECB1F8" w:rsidR="0049373D" w:rsidRDefault="0049373D">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_Toc212113798 \h </w:instrText>
      </w:r>
      <w:r>
        <w:rPr>
          <w:noProof/>
        </w:rPr>
      </w:r>
      <w:r>
        <w:rPr>
          <w:noProof/>
        </w:rPr>
        <w:fldChar w:fldCharType="separate"/>
      </w:r>
      <w:r>
        <w:rPr>
          <w:noProof/>
        </w:rPr>
        <w:t>33</w:t>
      </w:r>
      <w:r>
        <w:rPr>
          <w:noProof/>
        </w:rPr>
        <w:fldChar w:fldCharType="end"/>
      </w:r>
    </w:p>
    <w:p w14:paraId="4CE0FC96" w14:textId="3F1A6E6B"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_Toc212113799 \h </w:instrText>
      </w:r>
      <w:r>
        <w:rPr>
          <w:noProof/>
        </w:rPr>
      </w:r>
      <w:r>
        <w:rPr>
          <w:noProof/>
        </w:rPr>
        <w:fldChar w:fldCharType="separate"/>
      </w:r>
      <w:r>
        <w:rPr>
          <w:noProof/>
        </w:rPr>
        <w:t>33</w:t>
      </w:r>
      <w:r>
        <w:rPr>
          <w:noProof/>
        </w:rPr>
        <w:fldChar w:fldCharType="end"/>
      </w:r>
    </w:p>
    <w:p w14:paraId="6E46DCF5" w14:textId="6CE3632F"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_Toc212113800 \h </w:instrText>
      </w:r>
      <w:r>
        <w:rPr>
          <w:noProof/>
        </w:rPr>
      </w:r>
      <w:r>
        <w:rPr>
          <w:noProof/>
        </w:rPr>
        <w:fldChar w:fldCharType="separate"/>
      </w:r>
      <w:r>
        <w:rPr>
          <w:noProof/>
        </w:rPr>
        <w:t>33</w:t>
      </w:r>
      <w:r>
        <w:rPr>
          <w:noProof/>
        </w:rPr>
        <w:fldChar w:fldCharType="end"/>
      </w:r>
    </w:p>
    <w:p w14:paraId="2F97945F" w14:textId="582E6B55"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_Toc212113801 \h </w:instrText>
      </w:r>
      <w:r>
        <w:rPr>
          <w:noProof/>
        </w:rPr>
      </w:r>
      <w:r>
        <w:rPr>
          <w:noProof/>
        </w:rPr>
        <w:fldChar w:fldCharType="separate"/>
      </w:r>
      <w:r>
        <w:rPr>
          <w:noProof/>
        </w:rPr>
        <w:t>33</w:t>
      </w:r>
      <w:r>
        <w:rPr>
          <w:noProof/>
        </w:rPr>
        <w:fldChar w:fldCharType="end"/>
      </w:r>
    </w:p>
    <w:p w14:paraId="6523D39B" w14:textId="2BEEE741"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_Toc212113802 \h </w:instrText>
      </w:r>
      <w:r>
        <w:rPr>
          <w:noProof/>
        </w:rPr>
      </w:r>
      <w:r>
        <w:rPr>
          <w:noProof/>
        </w:rPr>
        <w:fldChar w:fldCharType="separate"/>
      </w:r>
      <w:r>
        <w:rPr>
          <w:noProof/>
        </w:rPr>
        <w:t>33</w:t>
      </w:r>
      <w:r>
        <w:rPr>
          <w:noProof/>
        </w:rPr>
        <w:fldChar w:fldCharType="end"/>
      </w:r>
    </w:p>
    <w:p w14:paraId="2A79CC02" w14:textId="59642170"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_Toc212113803 \h </w:instrText>
      </w:r>
      <w:r>
        <w:rPr>
          <w:noProof/>
        </w:rPr>
      </w:r>
      <w:r>
        <w:rPr>
          <w:noProof/>
        </w:rPr>
        <w:fldChar w:fldCharType="separate"/>
      </w:r>
      <w:r>
        <w:rPr>
          <w:noProof/>
        </w:rPr>
        <w:t>33</w:t>
      </w:r>
      <w:r>
        <w:rPr>
          <w:noProof/>
        </w:rPr>
        <w:fldChar w:fldCharType="end"/>
      </w:r>
    </w:p>
    <w:p w14:paraId="1D943561" w14:textId="578BED64"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_Toc212113804 \h </w:instrText>
      </w:r>
      <w:r>
        <w:rPr>
          <w:noProof/>
        </w:rPr>
      </w:r>
      <w:r>
        <w:rPr>
          <w:noProof/>
        </w:rPr>
        <w:fldChar w:fldCharType="separate"/>
      </w:r>
      <w:r>
        <w:rPr>
          <w:noProof/>
        </w:rPr>
        <w:t>34</w:t>
      </w:r>
      <w:r>
        <w:rPr>
          <w:noProof/>
        </w:rPr>
        <w:fldChar w:fldCharType="end"/>
      </w:r>
    </w:p>
    <w:p w14:paraId="59D09D1C" w14:textId="6B1DF521"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_Toc212113805 \h </w:instrText>
      </w:r>
      <w:r>
        <w:rPr>
          <w:noProof/>
        </w:rPr>
      </w:r>
      <w:r>
        <w:rPr>
          <w:noProof/>
        </w:rPr>
        <w:fldChar w:fldCharType="separate"/>
      </w:r>
      <w:r>
        <w:rPr>
          <w:noProof/>
        </w:rPr>
        <w:t>34</w:t>
      </w:r>
      <w:r>
        <w:rPr>
          <w:noProof/>
        </w:rPr>
        <w:fldChar w:fldCharType="end"/>
      </w:r>
    </w:p>
    <w:p w14:paraId="332810F7" w14:textId="42E378AB"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_Toc212113806 \h </w:instrText>
      </w:r>
      <w:r>
        <w:rPr>
          <w:noProof/>
        </w:rPr>
      </w:r>
      <w:r>
        <w:rPr>
          <w:noProof/>
        </w:rPr>
        <w:fldChar w:fldCharType="separate"/>
      </w:r>
      <w:r>
        <w:rPr>
          <w:noProof/>
        </w:rPr>
        <w:t>34</w:t>
      </w:r>
      <w:r>
        <w:rPr>
          <w:noProof/>
        </w:rPr>
        <w:fldChar w:fldCharType="end"/>
      </w:r>
    </w:p>
    <w:p w14:paraId="231FACBF" w14:textId="12A382B3"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_Toc212113807 \h </w:instrText>
      </w:r>
      <w:r>
        <w:rPr>
          <w:noProof/>
        </w:rPr>
      </w:r>
      <w:r>
        <w:rPr>
          <w:noProof/>
        </w:rPr>
        <w:fldChar w:fldCharType="separate"/>
      </w:r>
      <w:r>
        <w:rPr>
          <w:noProof/>
        </w:rPr>
        <w:t>34</w:t>
      </w:r>
      <w:r>
        <w:rPr>
          <w:noProof/>
        </w:rPr>
        <w:fldChar w:fldCharType="end"/>
      </w:r>
    </w:p>
    <w:p w14:paraId="1132ED23" w14:textId="27A90678"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_Toc212113808 \h </w:instrText>
      </w:r>
      <w:r>
        <w:rPr>
          <w:noProof/>
        </w:rPr>
      </w:r>
      <w:r>
        <w:rPr>
          <w:noProof/>
        </w:rPr>
        <w:fldChar w:fldCharType="separate"/>
      </w:r>
      <w:r>
        <w:rPr>
          <w:noProof/>
        </w:rPr>
        <w:t>34</w:t>
      </w:r>
      <w:r>
        <w:rPr>
          <w:noProof/>
        </w:rPr>
        <w:fldChar w:fldCharType="end"/>
      </w:r>
    </w:p>
    <w:p w14:paraId="69C011B5" w14:textId="52135187"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_Toc212113809 \h </w:instrText>
      </w:r>
      <w:r>
        <w:rPr>
          <w:noProof/>
        </w:rPr>
      </w:r>
      <w:r>
        <w:rPr>
          <w:noProof/>
        </w:rPr>
        <w:fldChar w:fldCharType="separate"/>
      </w:r>
      <w:r>
        <w:rPr>
          <w:noProof/>
        </w:rPr>
        <w:t>34</w:t>
      </w:r>
      <w:r>
        <w:rPr>
          <w:noProof/>
        </w:rPr>
        <w:fldChar w:fldCharType="end"/>
      </w:r>
    </w:p>
    <w:p w14:paraId="08743D3A" w14:textId="0C01D5A4"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_Toc212113810 \h </w:instrText>
      </w:r>
      <w:r>
        <w:rPr>
          <w:noProof/>
        </w:rPr>
      </w:r>
      <w:r>
        <w:rPr>
          <w:noProof/>
        </w:rPr>
        <w:fldChar w:fldCharType="separate"/>
      </w:r>
      <w:r>
        <w:rPr>
          <w:noProof/>
        </w:rPr>
        <w:t>34</w:t>
      </w:r>
      <w:r>
        <w:rPr>
          <w:noProof/>
        </w:rPr>
        <w:fldChar w:fldCharType="end"/>
      </w:r>
    </w:p>
    <w:p w14:paraId="6E5D7FD5" w14:textId="0C883665"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_Toc212113811 \h </w:instrText>
      </w:r>
      <w:r>
        <w:rPr>
          <w:noProof/>
        </w:rPr>
      </w:r>
      <w:r>
        <w:rPr>
          <w:noProof/>
        </w:rPr>
        <w:fldChar w:fldCharType="separate"/>
      </w:r>
      <w:r>
        <w:rPr>
          <w:noProof/>
        </w:rPr>
        <w:t>34</w:t>
      </w:r>
      <w:r>
        <w:rPr>
          <w:noProof/>
        </w:rPr>
        <w:fldChar w:fldCharType="end"/>
      </w:r>
    </w:p>
    <w:p w14:paraId="13FDFD33" w14:textId="6FE1B72A"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_Toc212113812 \h </w:instrText>
      </w:r>
      <w:r>
        <w:rPr>
          <w:noProof/>
        </w:rPr>
      </w:r>
      <w:r>
        <w:rPr>
          <w:noProof/>
        </w:rPr>
        <w:fldChar w:fldCharType="separate"/>
      </w:r>
      <w:r>
        <w:rPr>
          <w:noProof/>
        </w:rPr>
        <w:t>34</w:t>
      </w:r>
      <w:r>
        <w:rPr>
          <w:noProof/>
        </w:rPr>
        <w:fldChar w:fldCharType="end"/>
      </w:r>
    </w:p>
    <w:p w14:paraId="11E759E2" w14:textId="613E2BDD"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_Toc212113813 \h </w:instrText>
      </w:r>
      <w:r>
        <w:rPr>
          <w:noProof/>
        </w:rPr>
      </w:r>
      <w:r>
        <w:rPr>
          <w:noProof/>
        </w:rPr>
        <w:fldChar w:fldCharType="separate"/>
      </w:r>
      <w:r>
        <w:rPr>
          <w:noProof/>
        </w:rPr>
        <w:t>34</w:t>
      </w:r>
      <w:r>
        <w:rPr>
          <w:noProof/>
        </w:rPr>
        <w:fldChar w:fldCharType="end"/>
      </w:r>
    </w:p>
    <w:p w14:paraId="736FEA19" w14:textId="29F3390A" w:rsidR="0049373D" w:rsidRDefault="0049373D">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_Toc212113814 \h </w:instrText>
      </w:r>
      <w:r>
        <w:rPr>
          <w:noProof/>
        </w:rPr>
      </w:r>
      <w:r>
        <w:rPr>
          <w:noProof/>
        </w:rPr>
        <w:fldChar w:fldCharType="separate"/>
      </w:r>
      <w:r>
        <w:rPr>
          <w:noProof/>
        </w:rPr>
        <w:t>34</w:t>
      </w:r>
      <w:r>
        <w:rPr>
          <w:noProof/>
        </w:rPr>
        <w:fldChar w:fldCharType="end"/>
      </w:r>
    </w:p>
    <w:p w14:paraId="2774A75C" w14:textId="3236860C" w:rsidR="0049373D" w:rsidRDefault="0049373D">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_Toc212113815 \h </w:instrText>
      </w:r>
      <w:r>
        <w:rPr>
          <w:noProof/>
        </w:rPr>
      </w:r>
      <w:r>
        <w:rPr>
          <w:noProof/>
        </w:rPr>
        <w:fldChar w:fldCharType="separate"/>
      </w:r>
      <w:r>
        <w:rPr>
          <w:noProof/>
        </w:rPr>
        <w:t>34</w:t>
      </w:r>
      <w:r>
        <w:rPr>
          <w:noProof/>
        </w:rPr>
        <w:fldChar w:fldCharType="end"/>
      </w:r>
    </w:p>
    <w:p w14:paraId="41454C03" w14:textId="58992E4F"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_Toc212113816 \h </w:instrText>
      </w:r>
      <w:r>
        <w:rPr>
          <w:noProof/>
        </w:rPr>
      </w:r>
      <w:r>
        <w:rPr>
          <w:noProof/>
        </w:rPr>
        <w:fldChar w:fldCharType="separate"/>
      </w:r>
      <w:r>
        <w:rPr>
          <w:noProof/>
        </w:rPr>
        <w:t>34</w:t>
      </w:r>
      <w:r>
        <w:rPr>
          <w:noProof/>
        </w:rPr>
        <w:fldChar w:fldCharType="end"/>
      </w:r>
    </w:p>
    <w:p w14:paraId="1A81F5E5" w14:textId="2BACFBA8"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_Toc212113817 \h </w:instrText>
      </w:r>
      <w:r>
        <w:rPr>
          <w:noProof/>
        </w:rPr>
      </w:r>
      <w:r>
        <w:rPr>
          <w:noProof/>
        </w:rPr>
        <w:fldChar w:fldCharType="separate"/>
      </w:r>
      <w:r>
        <w:rPr>
          <w:noProof/>
        </w:rPr>
        <w:t>35</w:t>
      </w:r>
      <w:r>
        <w:rPr>
          <w:noProof/>
        </w:rPr>
        <w:fldChar w:fldCharType="end"/>
      </w:r>
    </w:p>
    <w:p w14:paraId="06C30DC3" w14:textId="3E7F0304" w:rsidR="0049373D" w:rsidRDefault="0049373D">
      <w:pPr>
        <w:pStyle w:val="TOC4"/>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_Toc212113818 \h </w:instrText>
      </w:r>
      <w:r>
        <w:rPr>
          <w:noProof/>
        </w:rPr>
      </w:r>
      <w:r>
        <w:rPr>
          <w:noProof/>
        </w:rPr>
        <w:fldChar w:fldCharType="separate"/>
      </w:r>
      <w:r>
        <w:rPr>
          <w:noProof/>
        </w:rPr>
        <w:t>35</w:t>
      </w:r>
      <w:r>
        <w:rPr>
          <w:noProof/>
        </w:rPr>
        <w:fldChar w:fldCharType="end"/>
      </w:r>
    </w:p>
    <w:p w14:paraId="03F3B4D4" w14:textId="1C905F07" w:rsidR="0049373D" w:rsidRDefault="0049373D">
      <w:pPr>
        <w:pStyle w:val="TOC4"/>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_Toc212113819 \h </w:instrText>
      </w:r>
      <w:r>
        <w:rPr>
          <w:noProof/>
        </w:rPr>
      </w:r>
      <w:r>
        <w:rPr>
          <w:noProof/>
        </w:rPr>
        <w:fldChar w:fldCharType="separate"/>
      </w:r>
      <w:r>
        <w:rPr>
          <w:noProof/>
        </w:rPr>
        <w:t>35</w:t>
      </w:r>
      <w:r>
        <w:rPr>
          <w:noProof/>
        </w:rPr>
        <w:fldChar w:fldCharType="end"/>
      </w:r>
    </w:p>
    <w:p w14:paraId="376CEB54" w14:textId="07711B34" w:rsidR="0049373D" w:rsidRDefault="0049373D">
      <w:pPr>
        <w:pStyle w:val="TOC5"/>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_Toc212113820 \h </w:instrText>
      </w:r>
      <w:r>
        <w:rPr>
          <w:noProof/>
        </w:rPr>
      </w:r>
      <w:r>
        <w:rPr>
          <w:noProof/>
        </w:rPr>
        <w:fldChar w:fldCharType="separate"/>
      </w:r>
      <w:r>
        <w:rPr>
          <w:noProof/>
        </w:rPr>
        <w:t>35</w:t>
      </w:r>
      <w:r>
        <w:rPr>
          <w:noProof/>
        </w:rPr>
        <w:fldChar w:fldCharType="end"/>
      </w:r>
    </w:p>
    <w:p w14:paraId="688CC5D6" w14:textId="454AFE84" w:rsidR="0049373D" w:rsidRDefault="0049373D">
      <w:pPr>
        <w:pStyle w:val="TOC5"/>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_Toc212113821 \h </w:instrText>
      </w:r>
      <w:r>
        <w:rPr>
          <w:noProof/>
        </w:rPr>
      </w:r>
      <w:r>
        <w:rPr>
          <w:noProof/>
        </w:rPr>
        <w:fldChar w:fldCharType="separate"/>
      </w:r>
      <w:r>
        <w:rPr>
          <w:noProof/>
        </w:rPr>
        <w:t>35</w:t>
      </w:r>
      <w:r>
        <w:rPr>
          <w:noProof/>
        </w:rPr>
        <w:fldChar w:fldCharType="end"/>
      </w:r>
    </w:p>
    <w:p w14:paraId="7B8E9827" w14:textId="45C3C754" w:rsidR="0049373D" w:rsidRDefault="0049373D">
      <w:pPr>
        <w:pStyle w:val="TOC5"/>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_Toc212113822 \h </w:instrText>
      </w:r>
      <w:r>
        <w:rPr>
          <w:noProof/>
        </w:rPr>
      </w:r>
      <w:r>
        <w:rPr>
          <w:noProof/>
        </w:rPr>
        <w:fldChar w:fldCharType="separate"/>
      </w:r>
      <w:r>
        <w:rPr>
          <w:noProof/>
        </w:rPr>
        <w:t>36</w:t>
      </w:r>
      <w:r>
        <w:rPr>
          <w:noProof/>
        </w:rPr>
        <w:fldChar w:fldCharType="end"/>
      </w:r>
    </w:p>
    <w:p w14:paraId="28700236" w14:textId="6501C295" w:rsidR="0049373D" w:rsidRDefault="0049373D">
      <w:pPr>
        <w:pStyle w:val="TOC6"/>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_Toc212113823 \h </w:instrText>
      </w:r>
      <w:r>
        <w:rPr>
          <w:noProof/>
        </w:rPr>
      </w:r>
      <w:r>
        <w:rPr>
          <w:noProof/>
        </w:rPr>
        <w:fldChar w:fldCharType="separate"/>
      </w:r>
      <w:r>
        <w:rPr>
          <w:noProof/>
        </w:rPr>
        <w:t>36</w:t>
      </w:r>
      <w:r>
        <w:rPr>
          <w:noProof/>
        </w:rPr>
        <w:fldChar w:fldCharType="end"/>
      </w:r>
    </w:p>
    <w:p w14:paraId="6C1196C6" w14:textId="5CEAA2B7" w:rsidR="0049373D" w:rsidRDefault="0049373D">
      <w:pPr>
        <w:pStyle w:val="TOC4"/>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_Toc212113824 \h </w:instrText>
      </w:r>
      <w:r>
        <w:rPr>
          <w:noProof/>
        </w:rPr>
      </w:r>
      <w:r>
        <w:rPr>
          <w:noProof/>
        </w:rPr>
        <w:fldChar w:fldCharType="separate"/>
      </w:r>
      <w:r>
        <w:rPr>
          <w:noProof/>
        </w:rPr>
        <w:t>36</w:t>
      </w:r>
      <w:r>
        <w:rPr>
          <w:noProof/>
        </w:rPr>
        <w:fldChar w:fldCharType="end"/>
      </w:r>
    </w:p>
    <w:p w14:paraId="79D21CDE" w14:textId="287E2822" w:rsidR="0049373D" w:rsidRDefault="0049373D">
      <w:pPr>
        <w:pStyle w:val="TOC5"/>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_Toc212113825 \h </w:instrText>
      </w:r>
      <w:r>
        <w:rPr>
          <w:noProof/>
        </w:rPr>
      </w:r>
      <w:r>
        <w:rPr>
          <w:noProof/>
        </w:rPr>
        <w:fldChar w:fldCharType="separate"/>
      </w:r>
      <w:r>
        <w:rPr>
          <w:noProof/>
        </w:rPr>
        <w:t>36</w:t>
      </w:r>
      <w:r>
        <w:rPr>
          <w:noProof/>
        </w:rPr>
        <w:fldChar w:fldCharType="end"/>
      </w:r>
    </w:p>
    <w:p w14:paraId="0CAA6311" w14:textId="3EA36B8F" w:rsidR="0049373D" w:rsidRDefault="0049373D">
      <w:pPr>
        <w:pStyle w:val="TOC5"/>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_Toc212113826 \h </w:instrText>
      </w:r>
      <w:r>
        <w:rPr>
          <w:noProof/>
        </w:rPr>
      </w:r>
      <w:r>
        <w:rPr>
          <w:noProof/>
        </w:rPr>
        <w:fldChar w:fldCharType="separate"/>
      </w:r>
      <w:r>
        <w:rPr>
          <w:noProof/>
        </w:rPr>
        <w:t>36</w:t>
      </w:r>
      <w:r>
        <w:rPr>
          <w:noProof/>
        </w:rPr>
        <w:fldChar w:fldCharType="end"/>
      </w:r>
    </w:p>
    <w:p w14:paraId="7FA744BC" w14:textId="08765C86" w:rsidR="0049373D" w:rsidRDefault="0049373D">
      <w:pPr>
        <w:pStyle w:val="TOC5"/>
        <w:rPr>
          <w:rFonts w:asciiTheme="minorHAnsi" w:hAnsiTheme="minorHAnsi" w:cstheme="minorBidi"/>
          <w:noProof/>
          <w:kern w:val="2"/>
          <w:sz w:val="21"/>
          <w:szCs w:val="22"/>
          <w:lang w:val="en-US" w:eastAsia="zh-CN"/>
        </w:rPr>
      </w:pPr>
      <w:r>
        <w:rPr>
          <w:noProof/>
          <w:lang w:eastAsia="zh-CN"/>
        </w:rPr>
        <w:lastRenderedPageBreak/>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_Toc212113827 \h </w:instrText>
      </w:r>
      <w:r>
        <w:rPr>
          <w:noProof/>
        </w:rPr>
      </w:r>
      <w:r>
        <w:rPr>
          <w:noProof/>
        </w:rPr>
        <w:fldChar w:fldCharType="separate"/>
      </w:r>
      <w:r>
        <w:rPr>
          <w:noProof/>
        </w:rPr>
        <w:t>37</w:t>
      </w:r>
      <w:r>
        <w:rPr>
          <w:noProof/>
        </w:rPr>
        <w:fldChar w:fldCharType="end"/>
      </w:r>
    </w:p>
    <w:p w14:paraId="4F04DE07" w14:textId="29A9D077" w:rsidR="0049373D" w:rsidRDefault="0049373D">
      <w:pPr>
        <w:pStyle w:val="TOC6"/>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_Toc212113828 \h </w:instrText>
      </w:r>
      <w:r>
        <w:rPr>
          <w:noProof/>
        </w:rPr>
      </w:r>
      <w:r>
        <w:rPr>
          <w:noProof/>
        </w:rPr>
        <w:fldChar w:fldCharType="separate"/>
      </w:r>
      <w:r>
        <w:rPr>
          <w:noProof/>
        </w:rPr>
        <w:t>37</w:t>
      </w:r>
      <w:r>
        <w:rPr>
          <w:noProof/>
        </w:rPr>
        <w:fldChar w:fldCharType="end"/>
      </w:r>
    </w:p>
    <w:p w14:paraId="08C68498" w14:textId="1E5959C7"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r>
        <w:rPr>
          <w:noProof/>
        </w:rPr>
      </w:r>
      <w:r>
        <w:rPr>
          <w:noProof/>
        </w:rPr>
        <w:fldChar w:fldCharType="separate"/>
      </w:r>
      <w:r>
        <w:rPr>
          <w:noProof/>
        </w:rPr>
        <w:t>38</w:t>
      </w:r>
      <w:r>
        <w:rPr>
          <w:noProof/>
        </w:rPr>
        <w:fldChar w:fldCharType="end"/>
      </w:r>
    </w:p>
    <w:p w14:paraId="42D96AB9" w14:textId="238EBA69"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_Toc212113830 \h </w:instrText>
      </w:r>
      <w:r>
        <w:rPr>
          <w:noProof/>
        </w:rPr>
      </w:r>
      <w:r>
        <w:rPr>
          <w:noProof/>
        </w:rPr>
        <w:fldChar w:fldCharType="separate"/>
      </w:r>
      <w:r>
        <w:rPr>
          <w:noProof/>
        </w:rPr>
        <w:t>38</w:t>
      </w:r>
      <w:r>
        <w:rPr>
          <w:noProof/>
        </w:rPr>
        <w:fldChar w:fldCharType="end"/>
      </w:r>
    </w:p>
    <w:p w14:paraId="29E01B31" w14:textId="2C1BB7FA"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_Toc212113831 \h </w:instrText>
      </w:r>
      <w:r>
        <w:rPr>
          <w:noProof/>
        </w:rPr>
      </w:r>
      <w:r>
        <w:rPr>
          <w:noProof/>
        </w:rPr>
        <w:fldChar w:fldCharType="separate"/>
      </w:r>
      <w:r>
        <w:rPr>
          <w:noProof/>
        </w:rPr>
        <w:t>38</w:t>
      </w:r>
      <w:r>
        <w:rPr>
          <w:noProof/>
        </w:rPr>
        <w:fldChar w:fldCharType="end"/>
      </w:r>
    </w:p>
    <w:p w14:paraId="157FF46E" w14:textId="14714FC2" w:rsidR="0049373D" w:rsidRDefault="0049373D">
      <w:pPr>
        <w:pStyle w:val="TOC4"/>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_Toc212113832 \h </w:instrText>
      </w:r>
      <w:r>
        <w:rPr>
          <w:noProof/>
        </w:rPr>
      </w:r>
      <w:r>
        <w:rPr>
          <w:noProof/>
        </w:rPr>
        <w:fldChar w:fldCharType="separate"/>
      </w:r>
      <w:r>
        <w:rPr>
          <w:noProof/>
        </w:rPr>
        <w:t>38</w:t>
      </w:r>
      <w:r>
        <w:rPr>
          <w:noProof/>
        </w:rPr>
        <w:fldChar w:fldCharType="end"/>
      </w:r>
    </w:p>
    <w:p w14:paraId="68D0DA54" w14:textId="04371A6F" w:rsidR="0049373D" w:rsidRDefault="0049373D">
      <w:pPr>
        <w:pStyle w:val="TOC4"/>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_Toc212113833 \h </w:instrText>
      </w:r>
      <w:r>
        <w:rPr>
          <w:noProof/>
        </w:rPr>
      </w:r>
      <w:r>
        <w:rPr>
          <w:noProof/>
        </w:rPr>
        <w:fldChar w:fldCharType="separate"/>
      </w:r>
      <w:r>
        <w:rPr>
          <w:noProof/>
        </w:rPr>
        <w:t>39</w:t>
      </w:r>
      <w:r>
        <w:rPr>
          <w:noProof/>
        </w:rPr>
        <w:fldChar w:fldCharType="end"/>
      </w:r>
    </w:p>
    <w:p w14:paraId="2F54B576" w14:textId="199252A1" w:rsidR="0049373D" w:rsidRDefault="0049373D">
      <w:pPr>
        <w:pStyle w:val="TOC5"/>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_Toc212113834 \h </w:instrText>
      </w:r>
      <w:r>
        <w:rPr>
          <w:noProof/>
        </w:rPr>
      </w:r>
      <w:r>
        <w:rPr>
          <w:noProof/>
        </w:rPr>
        <w:fldChar w:fldCharType="separate"/>
      </w:r>
      <w:r>
        <w:rPr>
          <w:noProof/>
        </w:rPr>
        <w:t>39</w:t>
      </w:r>
      <w:r>
        <w:rPr>
          <w:noProof/>
        </w:rPr>
        <w:fldChar w:fldCharType="end"/>
      </w:r>
    </w:p>
    <w:p w14:paraId="5FC24DC0" w14:textId="2DC359C3" w:rsidR="0049373D" w:rsidRDefault="0049373D">
      <w:pPr>
        <w:pStyle w:val="TOC5"/>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_Toc212113835 \h </w:instrText>
      </w:r>
      <w:r>
        <w:rPr>
          <w:noProof/>
        </w:rPr>
      </w:r>
      <w:r>
        <w:rPr>
          <w:noProof/>
        </w:rPr>
        <w:fldChar w:fldCharType="separate"/>
      </w:r>
      <w:r>
        <w:rPr>
          <w:noProof/>
        </w:rPr>
        <w:t>39</w:t>
      </w:r>
      <w:r>
        <w:rPr>
          <w:noProof/>
        </w:rPr>
        <w:fldChar w:fldCharType="end"/>
      </w:r>
    </w:p>
    <w:p w14:paraId="3C2DAF71" w14:textId="537D4420" w:rsidR="0049373D" w:rsidRDefault="0049373D">
      <w:pPr>
        <w:pStyle w:val="TOC5"/>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_Toc212113836 \h </w:instrText>
      </w:r>
      <w:r>
        <w:rPr>
          <w:noProof/>
        </w:rPr>
      </w:r>
      <w:r>
        <w:rPr>
          <w:noProof/>
        </w:rPr>
        <w:fldChar w:fldCharType="separate"/>
      </w:r>
      <w:r>
        <w:rPr>
          <w:noProof/>
        </w:rPr>
        <w:t>39</w:t>
      </w:r>
      <w:r>
        <w:rPr>
          <w:noProof/>
        </w:rPr>
        <w:fldChar w:fldCharType="end"/>
      </w:r>
    </w:p>
    <w:p w14:paraId="3FB06315" w14:textId="458F5978" w:rsidR="0049373D" w:rsidRDefault="0049373D">
      <w:pPr>
        <w:pStyle w:val="TOC5"/>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_Toc212113837 \h </w:instrText>
      </w:r>
      <w:r>
        <w:rPr>
          <w:noProof/>
        </w:rPr>
      </w:r>
      <w:r>
        <w:rPr>
          <w:noProof/>
        </w:rPr>
        <w:fldChar w:fldCharType="separate"/>
      </w:r>
      <w:r>
        <w:rPr>
          <w:noProof/>
        </w:rPr>
        <w:t>39</w:t>
      </w:r>
      <w:r>
        <w:rPr>
          <w:noProof/>
        </w:rPr>
        <w:fldChar w:fldCharType="end"/>
      </w:r>
    </w:p>
    <w:p w14:paraId="6CD5FF15" w14:textId="60176BC3" w:rsidR="0049373D" w:rsidRDefault="0049373D">
      <w:pPr>
        <w:pStyle w:val="TOC4"/>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_Toc212113838 \h </w:instrText>
      </w:r>
      <w:r>
        <w:rPr>
          <w:noProof/>
        </w:rPr>
      </w:r>
      <w:r>
        <w:rPr>
          <w:noProof/>
        </w:rPr>
        <w:fldChar w:fldCharType="separate"/>
      </w:r>
      <w:r>
        <w:rPr>
          <w:noProof/>
        </w:rPr>
        <w:t>39</w:t>
      </w:r>
      <w:r>
        <w:rPr>
          <w:noProof/>
        </w:rPr>
        <w:fldChar w:fldCharType="end"/>
      </w:r>
    </w:p>
    <w:p w14:paraId="68A7BC64" w14:textId="7F8BAD47"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_Toc212113839 \h </w:instrText>
      </w:r>
      <w:r>
        <w:rPr>
          <w:noProof/>
        </w:rPr>
      </w:r>
      <w:r>
        <w:rPr>
          <w:noProof/>
        </w:rPr>
        <w:fldChar w:fldCharType="separate"/>
      </w:r>
      <w:r>
        <w:rPr>
          <w:noProof/>
        </w:rPr>
        <w:t>39</w:t>
      </w:r>
      <w:r>
        <w:rPr>
          <w:noProof/>
        </w:rPr>
        <w:fldChar w:fldCharType="end"/>
      </w:r>
    </w:p>
    <w:p w14:paraId="05F33A99" w14:textId="1FF0F18F" w:rsidR="0049373D" w:rsidRDefault="0049373D">
      <w:pPr>
        <w:pStyle w:val="TOC4"/>
        <w:rPr>
          <w:rFonts w:asciiTheme="minorHAnsi" w:hAnsiTheme="minorHAnsi" w:cstheme="minorBidi"/>
          <w:noProof/>
          <w:kern w:val="2"/>
          <w:sz w:val="21"/>
          <w:szCs w:val="22"/>
          <w:lang w:val="en-US" w:eastAsia="zh-CN"/>
        </w:rPr>
      </w:pPr>
      <w:r>
        <w:rPr>
          <w:noProof/>
        </w:rPr>
        <w:t>8.1.6.1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_Toc212113840 \h </w:instrText>
      </w:r>
      <w:r>
        <w:rPr>
          <w:noProof/>
        </w:rPr>
      </w:r>
      <w:r>
        <w:rPr>
          <w:noProof/>
        </w:rPr>
        <w:fldChar w:fldCharType="separate"/>
      </w:r>
      <w:r>
        <w:rPr>
          <w:noProof/>
        </w:rPr>
        <w:t>39</w:t>
      </w:r>
      <w:r>
        <w:rPr>
          <w:noProof/>
        </w:rPr>
        <w:fldChar w:fldCharType="end"/>
      </w:r>
    </w:p>
    <w:p w14:paraId="5F1BB322" w14:textId="05C6E920" w:rsidR="0049373D" w:rsidRDefault="0049373D">
      <w:pPr>
        <w:pStyle w:val="TOC4"/>
        <w:rPr>
          <w:rFonts w:asciiTheme="minorHAnsi" w:hAnsiTheme="minorHAnsi" w:cstheme="minorBidi"/>
          <w:noProof/>
          <w:kern w:val="2"/>
          <w:sz w:val="21"/>
          <w:szCs w:val="22"/>
          <w:lang w:val="en-US" w:eastAsia="zh-CN"/>
        </w:rPr>
      </w:pPr>
      <w:r>
        <w:rPr>
          <w:noProof/>
        </w:rPr>
        <w:t>8.1.6.2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_Toc212113841 \h </w:instrText>
      </w:r>
      <w:r>
        <w:rPr>
          <w:noProof/>
        </w:rPr>
      </w:r>
      <w:r>
        <w:rPr>
          <w:noProof/>
        </w:rPr>
        <w:fldChar w:fldCharType="separate"/>
      </w:r>
      <w:r>
        <w:rPr>
          <w:noProof/>
        </w:rPr>
        <w:t>40</w:t>
      </w:r>
      <w:r>
        <w:rPr>
          <w:noProof/>
        </w:rPr>
        <w:fldChar w:fldCharType="end"/>
      </w:r>
    </w:p>
    <w:p w14:paraId="44B3F7FE" w14:textId="233B1884" w:rsidR="0049373D" w:rsidRDefault="0049373D">
      <w:pPr>
        <w:pStyle w:val="TOC4"/>
        <w:rPr>
          <w:rFonts w:asciiTheme="minorHAnsi" w:hAnsiTheme="minorHAnsi" w:cstheme="minorBidi"/>
          <w:noProof/>
          <w:kern w:val="2"/>
          <w:sz w:val="21"/>
          <w:szCs w:val="22"/>
          <w:lang w:val="en-US" w:eastAsia="zh-CN"/>
        </w:rPr>
      </w:pPr>
      <w:r>
        <w:rPr>
          <w:noProof/>
        </w:rPr>
        <w:t>8.1.6.3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_Toc212113842 \h </w:instrText>
      </w:r>
      <w:r>
        <w:rPr>
          <w:noProof/>
        </w:rPr>
      </w:r>
      <w:r>
        <w:rPr>
          <w:noProof/>
        </w:rPr>
        <w:fldChar w:fldCharType="separate"/>
      </w:r>
      <w:r>
        <w:rPr>
          <w:noProof/>
        </w:rPr>
        <w:t>40</w:t>
      </w:r>
      <w:r>
        <w:rPr>
          <w:noProof/>
        </w:rPr>
        <w:fldChar w:fldCharType="end"/>
      </w:r>
    </w:p>
    <w:p w14:paraId="473DA08B" w14:textId="12D76560"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_Toc212113843 \h </w:instrText>
      </w:r>
      <w:r>
        <w:rPr>
          <w:noProof/>
        </w:rPr>
      </w:r>
      <w:r>
        <w:rPr>
          <w:noProof/>
        </w:rPr>
        <w:fldChar w:fldCharType="separate"/>
      </w:r>
      <w:r>
        <w:rPr>
          <w:noProof/>
        </w:rPr>
        <w:t>40</w:t>
      </w:r>
      <w:r>
        <w:rPr>
          <w:noProof/>
        </w:rPr>
        <w:fldChar w:fldCharType="end"/>
      </w:r>
    </w:p>
    <w:p w14:paraId="2244C319" w14:textId="78B64F01" w:rsidR="0049373D" w:rsidRDefault="0049373D">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_Toc212113844 \h </w:instrText>
      </w:r>
      <w:r>
        <w:rPr>
          <w:noProof/>
        </w:rPr>
      </w:r>
      <w:r>
        <w:rPr>
          <w:noProof/>
        </w:rPr>
        <w:fldChar w:fldCharType="separate"/>
      </w:r>
      <w:r>
        <w:rPr>
          <w:noProof/>
        </w:rPr>
        <w:t>40</w:t>
      </w:r>
      <w:r>
        <w:rPr>
          <w:noProof/>
        </w:rPr>
        <w:fldChar w:fldCharType="end"/>
      </w:r>
    </w:p>
    <w:p w14:paraId="42FD5E50" w14:textId="2CBC03C2"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_Toc212113845 \h </w:instrText>
      </w:r>
      <w:r>
        <w:rPr>
          <w:noProof/>
        </w:rPr>
      </w:r>
      <w:r>
        <w:rPr>
          <w:noProof/>
        </w:rPr>
        <w:fldChar w:fldCharType="separate"/>
      </w:r>
      <w:r>
        <w:rPr>
          <w:noProof/>
        </w:rPr>
        <w:t>40</w:t>
      </w:r>
      <w:r>
        <w:rPr>
          <w:noProof/>
        </w:rPr>
        <w:fldChar w:fldCharType="end"/>
      </w:r>
    </w:p>
    <w:p w14:paraId="0D1800CD" w14:textId="10B453F0"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_Toc212113846 \h </w:instrText>
      </w:r>
      <w:r>
        <w:rPr>
          <w:noProof/>
        </w:rPr>
      </w:r>
      <w:r>
        <w:rPr>
          <w:noProof/>
        </w:rPr>
        <w:fldChar w:fldCharType="separate"/>
      </w:r>
      <w:r>
        <w:rPr>
          <w:noProof/>
        </w:rPr>
        <w:t>40</w:t>
      </w:r>
      <w:r>
        <w:rPr>
          <w:noProof/>
        </w:rPr>
        <w:fldChar w:fldCharType="end"/>
      </w:r>
    </w:p>
    <w:p w14:paraId="6CE374DD" w14:textId="5576FDB8"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_Toc212113847 \h </w:instrText>
      </w:r>
      <w:r>
        <w:rPr>
          <w:noProof/>
        </w:rPr>
      </w:r>
      <w:r>
        <w:rPr>
          <w:noProof/>
        </w:rPr>
        <w:fldChar w:fldCharType="separate"/>
      </w:r>
      <w:r>
        <w:rPr>
          <w:noProof/>
        </w:rPr>
        <w:t>40</w:t>
      </w:r>
      <w:r>
        <w:rPr>
          <w:noProof/>
        </w:rPr>
        <w:fldChar w:fldCharType="end"/>
      </w:r>
    </w:p>
    <w:p w14:paraId="6D072B8F" w14:textId="473FBA8E"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_Toc212113848 \h </w:instrText>
      </w:r>
      <w:r>
        <w:rPr>
          <w:noProof/>
        </w:rPr>
      </w:r>
      <w:r>
        <w:rPr>
          <w:noProof/>
        </w:rPr>
        <w:fldChar w:fldCharType="separate"/>
      </w:r>
      <w:r>
        <w:rPr>
          <w:noProof/>
        </w:rPr>
        <w:t>40</w:t>
      </w:r>
      <w:r>
        <w:rPr>
          <w:noProof/>
        </w:rPr>
        <w:fldChar w:fldCharType="end"/>
      </w:r>
    </w:p>
    <w:p w14:paraId="471EEEBB" w14:textId="0889F6BE"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Pr>
          <w:noProof/>
        </w:rPr>
        <w:fldChar w:fldCharType="begin"/>
      </w:r>
      <w:r>
        <w:rPr>
          <w:noProof/>
        </w:rPr>
        <w:instrText xml:space="preserve"> PAGEREF _Toc212113849 \h </w:instrText>
      </w:r>
      <w:r>
        <w:rPr>
          <w:noProof/>
        </w:rPr>
      </w:r>
      <w:r>
        <w:rPr>
          <w:noProof/>
        </w:rPr>
        <w:fldChar w:fldCharType="separate"/>
      </w:r>
      <w:r>
        <w:rPr>
          <w:noProof/>
        </w:rPr>
        <w:t>41</w:t>
      </w:r>
      <w:r>
        <w:rPr>
          <w:noProof/>
        </w:rPr>
        <w:fldChar w:fldCharType="end"/>
      </w:r>
    </w:p>
    <w:p w14:paraId="08B9576D" w14:textId="6D84FFBB"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_Toc212113850 \h </w:instrText>
      </w:r>
      <w:r>
        <w:rPr>
          <w:noProof/>
        </w:rPr>
      </w:r>
      <w:r>
        <w:rPr>
          <w:noProof/>
        </w:rPr>
        <w:fldChar w:fldCharType="separate"/>
      </w:r>
      <w:r>
        <w:rPr>
          <w:noProof/>
        </w:rPr>
        <w:t>41</w:t>
      </w:r>
      <w:r>
        <w:rPr>
          <w:noProof/>
        </w:rPr>
        <w:fldChar w:fldCharType="end"/>
      </w:r>
    </w:p>
    <w:p w14:paraId="495B9BC2" w14:textId="7781F8F8"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_Toc212113851 \h </w:instrText>
      </w:r>
      <w:r>
        <w:rPr>
          <w:noProof/>
        </w:rPr>
      </w:r>
      <w:r>
        <w:rPr>
          <w:noProof/>
        </w:rPr>
        <w:fldChar w:fldCharType="separate"/>
      </w:r>
      <w:r>
        <w:rPr>
          <w:noProof/>
        </w:rPr>
        <w:t>41</w:t>
      </w:r>
      <w:r>
        <w:rPr>
          <w:noProof/>
        </w:rPr>
        <w:fldChar w:fldCharType="end"/>
      </w:r>
    </w:p>
    <w:p w14:paraId="5A732CEE" w14:textId="310AE0EA"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Pr>
          <w:noProof/>
        </w:rPr>
        <w:fldChar w:fldCharType="begin"/>
      </w:r>
      <w:r>
        <w:rPr>
          <w:noProof/>
        </w:rPr>
        <w:instrText xml:space="preserve"> PAGEREF _Toc212113852 \h </w:instrText>
      </w:r>
      <w:r>
        <w:rPr>
          <w:noProof/>
        </w:rPr>
      </w:r>
      <w:r>
        <w:rPr>
          <w:noProof/>
        </w:rPr>
        <w:fldChar w:fldCharType="separate"/>
      </w:r>
      <w:r>
        <w:rPr>
          <w:noProof/>
        </w:rPr>
        <w:t>42</w:t>
      </w:r>
      <w:r>
        <w:rPr>
          <w:noProof/>
        </w:rPr>
        <w:fldChar w:fldCharType="end"/>
      </w:r>
    </w:p>
    <w:p w14:paraId="0F8F7CEE" w14:textId="6AFDE5B6"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_Toc212113853 \h </w:instrText>
      </w:r>
      <w:r>
        <w:rPr>
          <w:noProof/>
        </w:rPr>
      </w:r>
      <w:r>
        <w:rPr>
          <w:noProof/>
        </w:rPr>
        <w:fldChar w:fldCharType="separate"/>
      </w:r>
      <w:r>
        <w:rPr>
          <w:noProof/>
        </w:rPr>
        <w:t>42</w:t>
      </w:r>
      <w:r>
        <w:rPr>
          <w:noProof/>
        </w:rPr>
        <w:fldChar w:fldCharType="end"/>
      </w:r>
    </w:p>
    <w:p w14:paraId="0EB88178" w14:textId="1AA8D64C"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_Toc212113854 \h </w:instrText>
      </w:r>
      <w:r>
        <w:rPr>
          <w:noProof/>
        </w:rPr>
      </w:r>
      <w:r>
        <w:rPr>
          <w:noProof/>
        </w:rPr>
        <w:fldChar w:fldCharType="separate"/>
      </w:r>
      <w:r>
        <w:rPr>
          <w:noProof/>
        </w:rPr>
        <w:t>42</w:t>
      </w:r>
      <w:r>
        <w:rPr>
          <w:noProof/>
        </w:rPr>
        <w:fldChar w:fldCharType="end"/>
      </w:r>
    </w:p>
    <w:p w14:paraId="574B8540" w14:textId="05BED5A0"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Pr>
          <w:noProof/>
        </w:rPr>
        <w:fldChar w:fldCharType="begin"/>
      </w:r>
      <w:r>
        <w:rPr>
          <w:noProof/>
        </w:rPr>
        <w:instrText xml:space="preserve"> PAGEREF _Toc212113855 \h </w:instrText>
      </w:r>
      <w:r>
        <w:rPr>
          <w:noProof/>
        </w:rPr>
      </w:r>
      <w:r>
        <w:rPr>
          <w:noProof/>
        </w:rPr>
        <w:fldChar w:fldCharType="separate"/>
      </w:r>
      <w:r>
        <w:rPr>
          <w:noProof/>
        </w:rPr>
        <w:t>43</w:t>
      </w:r>
      <w:r>
        <w:rPr>
          <w:noProof/>
        </w:rPr>
        <w:fldChar w:fldCharType="end"/>
      </w:r>
    </w:p>
    <w:p w14:paraId="0743CBFC" w14:textId="09A77F17"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_Toc212113856 \h </w:instrText>
      </w:r>
      <w:r>
        <w:rPr>
          <w:noProof/>
        </w:rPr>
      </w:r>
      <w:r>
        <w:rPr>
          <w:noProof/>
        </w:rPr>
        <w:fldChar w:fldCharType="separate"/>
      </w:r>
      <w:r>
        <w:rPr>
          <w:noProof/>
        </w:rPr>
        <w:t>43</w:t>
      </w:r>
      <w:r>
        <w:rPr>
          <w:noProof/>
        </w:rPr>
        <w:fldChar w:fldCharType="end"/>
      </w:r>
    </w:p>
    <w:p w14:paraId="4EF52CF5" w14:textId="7559CEB3"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_Toc212113857 \h </w:instrText>
      </w:r>
      <w:r>
        <w:rPr>
          <w:noProof/>
        </w:rPr>
      </w:r>
      <w:r>
        <w:rPr>
          <w:noProof/>
        </w:rPr>
        <w:fldChar w:fldCharType="separate"/>
      </w:r>
      <w:r>
        <w:rPr>
          <w:noProof/>
        </w:rPr>
        <w:t>43</w:t>
      </w:r>
      <w:r>
        <w:rPr>
          <w:noProof/>
        </w:rPr>
        <w:fldChar w:fldCharType="end"/>
      </w:r>
    </w:p>
    <w:p w14:paraId="2ECA8580" w14:textId="14FEDCBB"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_Toc212113858 \h </w:instrText>
      </w:r>
      <w:r>
        <w:rPr>
          <w:noProof/>
        </w:rPr>
      </w:r>
      <w:r>
        <w:rPr>
          <w:noProof/>
        </w:rPr>
        <w:fldChar w:fldCharType="separate"/>
      </w:r>
      <w:r>
        <w:rPr>
          <w:noProof/>
        </w:rPr>
        <w:t>44</w:t>
      </w:r>
      <w:r>
        <w:rPr>
          <w:noProof/>
        </w:rPr>
        <w:fldChar w:fldCharType="end"/>
      </w:r>
    </w:p>
    <w:p w14:paraId="2A7058D1" w14:textId="20FFCD99"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_Toc212113859 \h </w:instrText>
      </w:r>
      <w:r>
        <w:rPr>
          <w:noProof/>
        </w:rPr>
      </w:r>
      <w:r>
        <w:rPr>
          <w:noProof/>
        </w:rPr>
        <w:fldChar w:fldCharType="separate"/>
      </w:r>
      <w:r>
        <w:rPr>
          <w:noProof/>
        </w:rPr>
        <w:t>44</w:t>
      </w:r>
      <w:r>
        <w:rPr>
          <w:noProof/>
        </w:rPr>
        <w:fldChar w:fldCharType="end"/>
      </w:r>
    </w:p>
    <w:p w14:paraId="330C112F" w14:textId="7950213F" w:rsidR="0049373D" w:rsidRDefault="0049373D">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_Toc212113860 \h </w:instrText>
      </w:r>
      <w:r>
        <w:rPr>
          <w:noProof/>
        </w:rPr>
      </w:r>
      <w:r>
        <w:rPr>
          <w:noProof/>
        </w:rPr>
        <w:fldChar w:fldCharType="separate"/>
      </w:r>
      <w:r>
        <w:rPr>
          <w:noProof/>
        </w:rPr>
        <w:t>44</w:t>
      </w:r>
      <w:r>
        <w:rPr>
          <w:noProof/>
        </w:rPr>
        <w:fldChar w:fldCharType="end"/>
      </w:r>
    </w:p>
    <w:p w14:paraId="70FC07F2" w14:textId="5990969E" w:rsidR="0049373D" w:rsidRDefault="0049373D">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_Toc212113861 \h </w:instrText>
      </w:r>
      <w:r>
        <w:rPr>
          <w:noProof/>
        </w:rPr>
      </w:r>
      <w:r>
        <w:rPr>
          <w:noProof/>
        </w:rPr>
        <w:fldChar w:fldCharType="separate"/>
      </w:r>
      <w:r>
        <w:rPr>
          <w:noProof/>
        </w:rPr>
        <w:t>46</w:t>
      </w:r>
      <w:r>
        <w:rPr>
          <w:noProof/>
        </w:rPr>
        <w:fldChar w:fldCharType="end"/>
      </w:r>
    </w:p>
    <w:p w14:paraId="0FC9C0E2" w14:textId="01A38FD0" w:rsidR="0049373D" w:rsidRDefault="0049373D">
      <w:pPr>
        <w:pStyle w:val="TOC5"/>
        <w:rPr>
          <w:rFonts w:asciiTheme="minorHAnsi" w:hAnsiTheme="minorHAnsi" w:cstheme="minorBidi"/>
          <w:noProof/>
          <w:kern w:val="2"/>
          <w:sz w:val="21"/>
          <w:szCs w:val="22"/>
          <w:lang w:val="en-US" w:eastAsia="zh-CN"/>
        </w:rPr>
      </w:pPr>
      <w:r>
        <w:rPr>
          <w:noProof/>
          <w:lang w:eastAsia="zh-CN"/>
        </w:rPr>
        <w:t>8.2.5.2.1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_Toc212113862 \h </w:instrText>
      </w:r>
      <w:r>
        <w:rPr>
          <w:noProof/>
        </w:rPr>
      </w:r>
      <w:r>
        <w:rPr>
          <w:noProof/>
        </w:rPr>
        <w:fldChar w:fldCharType="separate"/>
      </w:r>
      <w:r>
        <w:rPr>
          <w:noProof/>
        </w:rPr>
        <w:t>46</w:t>
      </w:r>
      <w:r>
        <w:rPr>
          <w:noProof/>
        </w:rPr>
        <w:fldChar w:fldCharType="end"/>
      </w:r>
    </w:p>
    <w:p w14:paraId="49F95C38" w14:textId="44D58872" w:rsidR="0049373D" w:rsidRDefault="0049373D">
      <w:pPr>
        <w:pStyle w:val="TOC5"/>
        <w:rPr>
          <w:rFonts w:asciiTheme="minorHAnsi" w:hAnsiTheme="minorHAnsi" w:cstheme="minorBidi"/>
          <w:noProof/>
          <w:kern w:val="2"/>
          <w:sz w:val="21"/>
          <w:szCs w:val="22"/>
          <w:lang w:val="en-US" w:eastAsia="zh-CN"/>
        </w:rPr>
      </w:pPr>
      <w:r>
        <w:rPr>
          <w:noProof/>
          <w:lang w:eastAsia="zh-CN"/>
        </w:rPr>
        <w:t>8.2.5.2.2</w:t>
      </w:r>
      <w:r>
        <w:rPr>
          <w:rFonts w:asciiTheme="minorHAnsi" w:hAnsiTheme="minorHAnsi" w:cstheme="minorBidi"/>
          <w:noProof/>
          <w:kern w:val="2"/>
          <w:sz w:val="21"/>
          <w:szCs w:val="22"/>
          <w:lang w:val="en-US" w:eastAsia="zh-CN"/>
        </w:rPr>
        <w:tab/>
      </w:r>
      <w:r>
        <w:rPr>
          <w:noProof/>
          <w:lang w:eastAsia="zh-CN"/>
        </w:rPr>
        <w:t>Type: AS</w:t>
      </w:r>
      <w:r>
        <w:rPr>
          <w:noProof/>
        </w:rPr>
        <w:t>MessageDelivery</w:t>
      </w:r>
      <w:r>
        <w:rPr>
          <w:noProof/>
        </w:rPr>
        <w:tab/>
      </w:r>
      <w:r>
        <w:rPr>
          <w:noProof/>
        </w:rPr>
        <w:fldChar w:fldCharType="begin"/>
      </w:r>
      <w:r>
        <w:rPr>
          <w:noProof/>
        </w:rPr>
        <w:instrText xml:space="preserve"> PAGEREF _Toc212113863 \h </w:instrText>
      </w:r>
      <w:r>
        <w:rPr>
          <w:noProof/>
        </w:rPr>
      </w:r>
      <w:r>
        <w:rPr>
          <w:noProof/>
        </w:rPr>
        <w:fldChar w:fldCharType="separate"/>
      </w:r>
      <w:r>
        <w:rPr>
          <w:noProof/>
        </w:rPr>
        <w:t>46</w:t>
      </w:r>
      <w:r>
        <w:rPr>
          <w:noProof/>
        </w:rPr>
        <w:fldChar w:fldCharType="end"/>
      </w:r>
    </w:p>
    <w:p w14:paraId="7E539A12" w14:textId="3B6698C3" w:rsidR="0049373D" w:rsidRDefault="0049373D">
      <w:pPr>
        <w:pStyle w:val="TOC5"/>
        <w:rPr>
          <w:rFonts w:asciiTheme="minorHAnsi" w:hAnsiTheme="minorHAnsi" w:cstheme="minorBidi"/>
          <w:noProof/>
          <w:kern w:val="2"/>
          <w:sz w:val="21"/>
          <w:szCs w:val="22"/>
          <w:lang w:val="en-US" w:eastAsia="zh-CN"/>
        </w:rPr>
      </w:pPr>
      <w:r>
        <w:rPr>
          <w:noProof/>
          <w:lang w:eastAsia="zh-CN"/>
        </w:rPr>
        <w:t>8.2.5.2.3</w:t>
      </w:r>
      <w:r>
        <w:rPr>
          <w:rFonts w:asciiTheme="minorHAnsi" w:hAnsiTheme="minorHAnsi" w:cstheme="minorBidi"/>
          <w:noProof/>
          <w:kern w:val="2"/>
          <w:sz w:val="21"/>
          <w:szCs w:val="22"/>
          <w:lang w:val="en-US" w:eastAsia="zh-CN"/>
        </w:rPr>
        <w:tab/>
      </w:r>
      <w:r>
        <w:rPr>
          <w:noProof/>
          <w:lang w:eastAsia="zh-CN"/>
        </w:rPr>
        <w:t>Type:UE</w:t>
      </w:r>
      <w:r>
        <w:rPr>
          <w:noProof/>
        </w:rPr>
        <w:t>MessageDelivery</w:t>
      </w:r>
      <w:r>
        <w:rPr>
          <w:noProof/>
        </w:rPr>
        <w:tab/>
      </w:r>
      <w:r>
        <w:rPr>
          <w:noProof/>
        </w:rPr>
        <w:fldChar w:fldCharType="begin"/>
      </w:r>
      <w:r>
        <w:rPr>
          <w:noProof/>
        </w:rPr>
        <w:instrText xml:space="preserve"> PAGEREF _Toc212113864 \h </w:instrText>
      </w:r>
      <w:r>
        <w:rPr>
          <w:noProof/>
        </w:rPr>
      </w:r>
      <w:r>
        <w:rPr>
          <w:noProof/>
        </w:rPr>
        <w:fldChar w:fldCharType="separate"/>
      </w:r>
      <w:r>
        <w:rPr>
          <w:noProof/>
        </w:rPr>
        <w:t>47</w:t>
      </w:r>
      <w:r>
        <w:rPr>
          <w:noProof/>
        </w:rPr>
        <w:fldChar w:fldCharType="end"/>
      </w:r>
    </w:p>
    <w:p w14:paraId="684A9A8D" w14:textId="56D1D8BC" w:rsidR="0049373D" w:rsidRDefault="0049373D">
      <w:pPr>
        <w:pStyle w:val="TOC5"/>
        <w:rPr>
          <w:rFonts w:asciiTheme="minorHAnsi" w:hAnsiTheme="minorHAnsi" w:cstheme="minorBidi"/>
          <w:noProof/>
          <w:kern w:val="2"/>
          <w:sz w:val="21"/>
          <w:szCs w:val="22"/>
          <w:lang w:val="en-US" w:eastAsia="zh-CN"/>
        </w:rPr>
      </w:pPr>
      <w:r>
        <w:rPr>
          <w:noProof/>
          <w:lang w:eastAsia="zh-CN"/>
        </w:rPr>
        <w:t>8.2.5.2.4</w:t>
      </w:r>
      <w:r>
        <w:rPr>
          <w:rFonts w:asciiTheme="minorHAnsi" w:hAnsiTheme="minorHAnsi" w:cstheme="minorBidi"/>
          <w:noProof/>
          <w:kern w:val="2"/>
          <w:sz w:val="21"/>
          <w:szCs w:val="22"/>
          <w:lang w:val="en-US" w:eastAsia="zh-CN"/>
        </w:rPr>
        <w:tab/>
      </w:r>
      <w:r>
        <w:rPr>
          <w:noProof/>
        </w:rPr>
        <w:t>Type: MessageDeliveryAck</w:t>
      </w:r>
      <w:r>
        <w:rPr>
          <w:noProof/>
        </w:rPr>
        <w:tab/>
      </w:r>
      <w:r>
        <w:rPr>
          <w:noProof/>
        </w:rPr>
        <w:fldChar w:fldCharType="begin"/>
      </w:r>
      <w:r>
        <w:rPr>
          <w:noProof/>
        </w:rPr>
        <w:instrText xml:space="preserve"> PAGEREF _Toc212113865 \h </w:instrText>
      </w:r>
      <w:r>
        <w:rPr>
          <w:noProof/>
        </w:rPr>
      </w:r>
      <w:r>
        <w:rPr>
          <w:noProof/>
        </w:rPr>
        <w:fldChar w:fldCharType="separate"/>
      </w:r>
      <w:r>
        <w:rPr>
          <w:noProof/>
        </w:rPr>
        <w:t>47</w:t>
      </w:r>
      <w:r>
        <w:rPr>
          <w:noProof/>
        </w:rPr>
        <w:fldChar w:fldCharType="end"/>
      </w:r>
    </w:p>
    <w:p w14:paraId="1117F05D" w14:textId="11C84A73" w:rsidR="0049373D" w:rsidRDefault="0049373D">
      <w:pPr>
        <w:pStyle w:val="TOC5"/>
        <w:rPr>
          <w:rFonts w:asciiTheme="minorHAnsi" w:hAnsiTheme="minorHAnsi" w:cstheme="minorBidi"/>
          <w:noProof/>
          <w:kern w:val="2"/>
          <w:sz w:val="21"/>
          <w:szCs w:val="22"/>
          <w:lang w:val="en-US" w:eastAsia="zh-CN"/>
        </w:rPr>
      </w:pPr>
      <w:r>
        <w:rPr>
          <w:noProof/>
          <w:lang w:eastAsia="zh-CN"/>
        </w:rPr>
        <w:t>8.2.5.2.5</w:t>
      </w:r>
      <w:r>
        <w:rPr>
          <w:rFonts w:asciiTheme="minorHAnsi" w:hAnsiTheme="minorHAnsi" w:cstheme="minorBidi"/>
          <w:noProof/>
          <w:kern w:val="2"/>
          <w:sz w:val="21"/>
          <w:szCs w:val="22"/>
          <w:lang w:val="en-US" w:eastAsia="zh-CN"/>
        </w:rPr>
        <w:tab/>
      </w:r>
      <w:r>
        <w:rPr>
          <w:noProof/>
        </w:rPr>
        <w:t>Type:MessageSegmentParameters</w:t>
      </w:r>
      <w:r>
        <w:rPr>
          <w:noProof/>
        </w:rPr>
        <w:tab/>
      </w:r>
      <w:r>
        <w:rPr>
          <w:noProof/>
        </w:rPr>
        <w:fldChar w:fldCharType="begin"/>
      </w:r>
      <w:r>
        <w:rPr>
          <w:noProof/>
        </w:rPr>
        <w:instrText xml:space="preserve"> PAGEREF _Toc212113866 \h </w:instrText>
      </w:r>
      <w:r>
        <w:rPr>
          <w:noProof/>
        </w:rPr>
      </w:r>
      <w:r>
        <w:rPr>
          <w:noProof/>
        </w:rPr>
        <w:fldChar w:fldCharType="separate"/>
      </w:r>
      <w:r>
        <w:rPr>
          <w:noProof/>
        </w:rPr>
        <w:t>48</w:t>
      </w:r>
      <w:r>
        <w:rPr>
          <w:noProof/>
        </w:rPr>
        <w:fldChar w:fldCharType="end"/>
      </w:r>
    </w:p>
    <w:p w14:paraId="5E6CCACB" w14:textId="0FA1D259" w:rsidR="0049373D" w:rsidRDefault="0049373D">
      <w:pPr>
        <w:pStyle w:val="TOC5"/>
        <w:rPr>
          <w:rFonts w:asciiTheme="minorHAnsi" w:hAnsiTheme="minorHAnsi" w:cstheme="minorBidi"/>
          <w:noProof/>
          <w:kern w:val="2"/>
          <w:sz w:val="21"/>
          <w:szCs w:val="22"/>
          <w:lang w:val="en-US" w:eastAsia="zh-CN"/>
        </w:rPr>
      </w:pPr>
      <w:r>
        <w:rPr>
          <w:noProof/>
          <w:lang w:eastAsia="zh-CN"/>
        </w:rPr>
        <w:t>8.2.5.2.6</w:t>
      </w:r>
      <w:r>
        <w:rPr>
          <w:rFonts w:asciiTheme="minorHAnsi" w:hAnsiTheme="minorHAnsi" w:cstheme="minorBidi"/>
          <w:noProof/>
          <w:kern w:val="2"/>
          <w:sz w:val="21"/>
          <w:szCs w:val="22"/>
          <w:lang w:val="en-US" w:eastAsia="zh-CN"/>
        </w:rPr>
        <w:tab/>
      </w:r>
      <w:r>
        <w:rPr>
          <w:noProof/>
        </w:rPr>
        <w:t>Type:StoreAndForwardParameters</w:t>
      </w:r>
      <w:r>
        <w:rPr>
          <w:noProof/>
        </w:rPr>
        <w:tab/>
      </w:r>
      <w:r>
        <w:rPr>
          <w:noProof/>
        </w:rPr>
        <w:fldChar w:fldCharType="begin"/>
      </w:r>
      <w:r>
        <w:rPr>
          <w:noProof/>
        </w:rPr>
        <w:instrText xml:space="preserve"> PAGEREF _Toc212113867 \h </w:instrText>
      </w:r>
      <w:r>
        <w:rPr>
          <w:noProof/>
        </w:rPr>
      </w:r>
      <w:r>
        <w:rPr>
          <w:noProof/>
        </w:rPr>
        <w:fldChar w:fldCharType="separate"/>
      </w:r>
      <w:r>
        <w:rPr>
          <w:noProof/>
        </w:rPr>
        <w:t>48</w:t>
      </w:r>
      <w:r>
        <w:rPr>
          <w:noProof/>
        </w:rPr>
        <w:fldChar w:fldCharType="end"/>
      </w:r>
    </w:p>
    <w:p w14:paraId="0EACB1A1" w14:textId="5045A675" w:rsidR="0049373D" w:rsidRDefault="0049373D">
      <w:pPr>
        <w:pStyle w:val="TOC5"/>
        <w:rPr>
          <w:rFonts w:asciiTheme="minorHAnsi" w:hAnsiTheme="minorHAnsi" w:cstheme="minorBidi"/>
          <w:noProof/>
          <w:kern w:val="2"/>
          <w:sz w:val="21"/>
          <w:szCs w:val="22"/>
          <w:lang w:val="en-US" w:eastAsia="zh-CN"/>
        </w:rPr>
      </w:pPr>
      <w:r>
        <w:rPr>
          <w:noProof/>
          <w:lang w:eastAsia="zh-CN"/>
        </w:rPr>
        <w:t>8.2.5.2.7</w:t>
      </w:r>
      <w:r>
        <w:rPr>
          <w:rFonts w:asciiTheme="minorHAnsi" w:hAnsiTheme="minorHAnsi" w:cstheme="minorBidi"/>
          <w:noProof/>
          <w:kern w:val="2"/>
          <w:sz w:val="21"/>
          <w:szCs w:val="22"/>
          <w:lang w:val="en-US" w:eastAsia="zh-CN"/>
        </w:rPr>
        <w:tab/>
      </w:r>
      <w:r>
        <w:rPr>
          <w:noProof/>
        </w:rPr>
        <w:t>Type:DeliveryStatusReport</w:t>
      </w:r>
      <w:r>
        <w:rPr>
          <w:noProof/>
        </w:rPr>
        <w:tab/>
      </w:r>
      <w:r>
        <w:rPr>
          <w:noProof/>
        </w:rPr>
        <w:fldChar w:fldCharType="begin"/>
      </w:r>
      <w:r>
        <w:rPr>
          <w:noProof/>
        </w:rPr>
        <w:instrText xml:space="preserve"> PAGEREF _Toc212113868 \h </w:instrText>
      </w:r>
      <w:r>
        <w:rPr>
          <w:noProof/>
        </w:rPr>
      </w:r>
      <w:r>
        <w:rPr>
          <w:noProof/>
        </w:rPr>
        <w:fldChar w:fldCharType="separate"/>
      </w:r>
      <w:r>
        <w:rPr>
          <w:noProof/>
        </w:rPr>
        <w:t>48</w:t>
      </w:r>
      <w:r>
        <w:rPr>
          <w:noProof/>
        </w:rPr>
        <w:fldChar w:fldCharType="end"/>
      </w:r>
    </w:p>
    <w:p w14:paraId="122725D6" w14:textId="4A79CA3C" w:rsidR="0049373D" w:rsidRDefault="0049373D">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_Toc212113869 \h </w:instrText>
      </w:r>
      <w:r>
        <w:rPr>
          <w:noProof/>
        </w:rPr>
      </w:r>
      <w:r>
        <w:rPr>
          <w:noProof/>
        </w:rPr>
        <w:fldChar w:fldCharType="separate"/>
      </w:r>
      <w:r>
        <w:rPr>
          <w:noProof/>
        </w:rPr>
        <w:t>48</w:t>
      </w:r>
      <w:r>
        <w:rPr>
          <w:noProof/>
        </w:rPr>
        <w:fldChar w:fldCharType="end"/>
      </w:r>
    </w:p>
    <w:p w14:paraId="02E34D00" w14:textId="4FC01925" w:rsidR="0049373D" w:rsidRDefault="0049373D">
      <w:pPr>
        <w:pStyle w:val="TOC5"/>
        <w:rPr>
          <w:rFonts w:asciiTheme="minorHAnsi" w:hAnsiTheme="minorHAnsi" w:cstheme="minorBidi"/>
          <w:noProof/>
          <w:kern w:val="2"/>
          <w:sz w:val="21"/>
          <w:szCs w:val="22"/>
          <w:lang w:val="en-US" w:eastAsia="zh-CN"/>
        </w:rPr>
      </w:pPr>
      <w:r>
        <w:rPr>
          <w:noProof/>
          <w:lang w:eastAsia="zh-CN"/>
        </w:rPr>
        <w:t>8.2.5.3.1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_Toc212113870 \h </w:instrText>
      </w:r>
      <w:r>
        <w:rPr>
          <w:noProof/>
        </w:rPr>
      </w:r>
      <w:r>
        <w:rPr>
          <w:noProof/>
        </w:rPr>
        <w:fldChar w:fldCharType="separate"/>
      </w:r>
      <w:r>
        <w:rPr>
          <w:noProof/>
        </w:rPr>
        <w:t>48</w:t>
      </w:r>
      <w:r>
        <w:rPr>
          <w:noProof/>
        </w:rPr>
        <w:fldChar w:fldCharType="end"/>
      </w:r>
    </w:p>
    <w:p w14:paraId="650DACB3" w14:textId="1E96CFC7" w:rsidR="0049373D" w:rsidRDefault="0049373D">
      <w:pPr>
        <w:pStyle w:val="TOC5"/>
        <w:rPr>
          <w:rFonts w:asciiTheme="minorHAnsi" w:hAnsiTheme="minorHAnsi" w:cstheme="minorBidi"/>
          <w:noProof/>
          <w:kern w:val="2"/>
          <w:sz w:val="21"/>
          <w:szCs w:val="22"/>
          <w:lang w:val="en-US" w:eastAsia="zh-CN"/>
        </w:rPr>
      </w:pPr>
      <w:r>
        <w:rPr>
          <w:noProof/>
          <w:lang w:eastAsia="zh-CN"/>
        </w:rPr>
        <w:t>8.2.5.3.2</w:t>
      </w:r>
      <w:r>
        <w:rPr>
          <w:rFonts w:asciiTheme="minorHAnsi" w:hAnsiTheme="minorHAnsi" w:cstheme="minorBidi"/>
          <w:noProof/>
          <w:kern w:val="2"/>
          <w:sz w:val="21"/>
          <w:szCs w:val="22"/>
          <w:lang w:val="en-US" w:eastAsia="zh-CN"/>
        </w:rPr>
        <w:tab/>
      </w:r>
      <w:r>
        <w:rPr>
          <w:noProof/>
          <w:lang w:eastAsia="zh-CN"/>
        </w:rPr>
        <w:t>Simple data types</w:t>
      </w:r>
      <w:r>
        <w:rPr>
          <w:noProof/>
        </w:rPr>
        <w:tab/>
      </w:r>
      <w:r>
        <w:rPr>
          <w:noProof/>
        </w:rPr>
        <w:fldChar w:fldCharType="begin"/>
      </w:r>
      <w:r>
        <w:rPr>
          <w:noProof/>
        </w:rPr>
        <w:instrText xml:space="preserve"> PAGEREF _Toc212113871 \h </w:instrText>
      </w:r>
      <w:r>
        <w:rPr>
          <w:noProof/>
        </w:rPr>
      </w:r>
      <w:r>
        <w:rPr>
          <w:noProof/>
        </w:rPr>
        <w:fldChar w:fldCharType="separate"/>
      </w:r>
      <w:r>
        <w:rPr>
          <w:noProof/>
        </w:rPr>
        <w:t>48</w:t>
      </w:r>
      <w:r>
        <w:rPr>
          <w:noProof/>
        </w:rPr>
        <w:fldChar w:fldCharType="end"/>
      </w:r>
    </w:p>
    <w:p w14:paraId="58A7359B" w14:textId="0E07DD4F" w:rsidR="0049373D" w:rsidRDefault="0049373D">
      <w:pPr>
        <w:pStyle w:val="TOC5"/>
        <w:rPr>
          <w:rFonts w:asciiTheme="minorHAnsi" w:hAnsiTheme="minorHAnsi" w:cstheme="minorBidi"/>
          <w:noProof/>
          <w:kern w:val="2"/>
          <w:sz w:val="21"/>
          <w:szCs w:val="22"/>
          <w:lang w:val="en-US" w:eastAsia="zh-CN"/>
        </w:rPr>
      </w:pPr>
      <w:r>
        <w:rPr>
          <w:noProof/>
          <w:lang w:eastAsia="zh-CN"/>
        </w:rPr>
        <w:t>8.2.5.3.3</w:t>
      </w:r>
      <w:r>
        <w:rPr>
          <w:rFonts w:asciiTheme="minorHAnsi" w:hAnsiTheme="minorHAnsi" w:cstheme="minorBidi"/>
          <w:noProof/>
          <w:kern w:val="2"/>
          <w:sz w:val="21"/>
          <w:szCs w:val="22"/>
          <w:lang w:val="en-US" w:eastAsia="zh-CN"/>
        </w:rPr>
        <w:tab/>
      </w:r>
      <w:r>
        <w:rPr>
          <w:noProof/>
          <w:lang w:eastAsia="zh-CN"/>
        </w:rPr>
        <w:t>Enumeration: DeliveryStatus</w:t>
      </w:r>
      <w:r>
        <w:rPr>
          <w:noProof/>
        </w:rPr>
        <w:tab/>
      </w:r>
      <w:r>
        <w:rPr>
          <w:noProof/>
        </w:rPr>
        <w:fldChar w:fldCharType="begin"/>
      </w:r>
      <w:r>
        <w:rPr>
          <w:noProof/>
        </w:rPr>
        <w:instrText xml:space="preserve"> PAGEREF _Toc212113872 \h </w:instrText>
      </w:r>
      <w:r>
        <w:rPr>
          <w:noProof/>
        </w:rPr>
      </w:r>
      <w:r>
        <w:rPr>
          <w:noProof/>
        </w:rPr>
        <w:fldChar w:fldCharType="separate"/>
      </w:r>
      <w:r>
        <w:rPr>
          <w:noProof/>
        </w:rPr>
        <w:t>49</w:t>
      </w:r>
      <w:r>
        <w:rPr>
          <w:noProof/>
        </w:rPr>
        <w:fldChar w:fldCharType="end"/>
      </w:r>
    </w:p>
    <w:p w14:paraId="21C05F57" w14:textId="0514AEEC" w:rsidR="0049373D" w:rsidRDefault="0049373D">
      <w:pPr>
        <w:pStyle w:val="TOC5"/>
        <w:rPr>
          <w:rFonts w:asciiTheme="minorHAnsi" w:hAnsiTheme="minorHAnsi" w:cstheme="minorBidi"/>
          <w:noProof/>
          <w:kern w:val="2"/>
          <w:sz w:val="21"/>
          <w:szCs w:val="22"/>
          <w:lang w:val="en-US" w:eastAsia="zh-CN"/>
        </w:rPr>
      </w:pPr>
      <w:r>
        <w:rPr>
          <w:noProof/>
          <w:lang w:eastAsia="zh-CN"/>
        </w:rPr>
        <w:t>8.2.5.3.4</w:t>
      </w:r>
      <w:r>
        <w:rPr>
          <w:rFonts w:asciiTheme="minorHAnsi" w:hAnsiTheme="minorHAnsi" w:cstheme="minorBidi"/>
          <w:noProof/>
          <w:kern w:val="2"/>
          <w:sz w:val="21"/>
          <w:szCs w:val="22"/>
          <w:lang w:val="en-US" w:eastAsia="zh-CN"/>
        </w:rPr>
        <w:tab/>
      </w:r>
      <w:r>
        <w:rPr>
          <w:noProof/>
          <w:lang w:eastAsia="zh-CN"/>
        </w:rPr>
        <w:t>Enumeration: ReportDeliveryStatus</w:t>
      </w:r>
      <w:r>
        <w:rPr>
          <w:noProof/>
        </w:rPr>
        <w:tab/>
      </w:r>
      <w:r>
        <w:rPr>
          <w:noProof/>
        </w:rPr>
        <w:fldChar w:fldCharType="begin"/>
      </w:r>
      <w:r>
        <w:rPr>
          <w:noProof/>
        </w:rPr>
        <w:instrText xml:space="preserve"> PAGEREF _Toc212113873 \h </w:instrText>
      </w:r>
      <w:r>
        <w:rPr>
          <w:noProof/>
        </w:rPr>
      </w:r>
      <w:r>
        <w:rPr>
          <w:noProof/>
        </w:rPr>
        <w:fldChar w:fldCharType="separate"/>
      </w:r>
      <w:r>
        <w:rPr>
          <w:noProof/>
        </w:rPr>
        <w:t>49</w:t>
      </w:r>
      <w:r>
        <w:rPr>
          <w:noProof/>
        </w:rPr>
        <w:fldChar w:fldCharType="end"/>
      </w:r>
    </w:p>
    <w:p w14:paraId="6C1652E3" w14:textId="208D2CBD" w:rsidR="0049373D" w:rsidRDefault="0049373D">
      <w:pPr>
        <w:pStyle w:val="TOC5"/>
        <w:rPr>
          <w:rFonts w:asciiTheme="minorHAnsi" w:hAnsiTheme="minorHAnsi" w:cstheme="minorBidi"/>
          <w:noProof/>
          <w:kern w:val="2"/>
          <w:sz w:val="21"/>
          <w:szCs w:val="22"/>
          <w:lang w:val="en-US" w:eastAsia="zh-CN"/>
        </w:rPr>
      </w:pPr>
      <w:r>
        <w:rPr>
          <w:noProof/>
          <w:lang w:eastAsia="zh-CN"/>
        </w:rPr>
        <w:t>8.2.5.3.5</w:t>
      </w:r>
      <w:r>
        <w:rPr>
          <w:rFonts w:asciiTheme="minorHAnsi" w:hAnsiTheme="minorHAnsi" w:cstheme="minorBidi"/>
          <w:noProof/>
          <w:kern w:val="2"/>
          <w:sz w:val="21"/>
          <w:szCs w:val="22"/>
          <w:lang w:val="en-US" w:eastAsia="zh-CN"/>
        </w:rPr>
        <w:tab/>
      </w:r>
      <w:r>
        <w:rPr>
          <w:noProof/>
          <w:lang w:eastAsia="zh-CN"/>
        </w:rPr>
        <w:t>Enumeration:Priority</w:t>
      </w:r>
      <w:r>
        <w:rPr>
          <w:noProof/>
        </w:rPr>
        <w:tab/>
      </w:r>
      <w:r>
        <w:rPr>
          <w:noProof/>
        </w:rPr>
        <w:fldChar w:fldCharType="begin"/>
      </w:r>
      <w:r>
        <w:rPr>
          <w:noProof/>
        </w:rPr>
        <w:instrText xml:space="preserve"> PAGEREF _Toc212113874 \h </w:instrText>
      </w:r>
      <w:r>
        <w:rPr>
          <w:noProof/>
        </w:rPr>
      </w:r>
      <w:r>
        <w:rPr>
          <w:noProof/>
        </w:rPr>
        <w:fldChar w:fldCharType="separate"/>
      </w:r>
      <w:r>
        <w:rPr>
          <w:noProof/>
        </w:rPr>
        <w:t>49</w:t>
      </w:r>
      <w:r>
        <w:rPr>
          <w:noProof/>
        </w:rPr>
        <w:fldChar w:fldCharType="end"/>
      </w:r>
    </w:p>
    <w:p w14:paraId="2F76B6D7" w14:textId="330EBEAA"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_Toc212113875 \h </w:instrText>
      </w:r>
      <w:r>
        <w:rPr>
          <w:noProof/>
        </w:rPr>
      </w:r>
      <w:r>
        <w:rPr>
          <w:noProof/>
        </w:rPr>
        <w:fldChar w:fldCharType="separate"/>
      </w:r>
      <w:r>
        <w:rPr>
          <w:noProof/>
        </w:rPr>
        <w:t>49</w:t>
      </w:r>
      <w:r>
        <w:rPr>
          <w:noProof/>
        </w:rPr>
        <w:fldChar w:fldCharType="end"/>
      </w:r>
    </w:p>
    <w:p w14:paraId="785130FE" w14:textId="7E9BC86E" w:rsidR="0049373D" w:rsidRDefault="0049373D">
      <w:pPr>
        <w:pStyle w:val="TOC4"/>
        <w:rPr>
          <w:rFonts w:asciiTheme="minorHAnsi" w:hAnsiTheme="minorHAnsi" w:cstheme="minorBidi"/>
          <w:noProof/>
          <w:kern w:val="2"/>
          <w:sz w:val="21"/>
          <w:szCs w:val="22"/>
          <w:lang w:val="en-US" w:eastAsia="zh-CN"/>
        </w:rPr>
      </w:pPr>
      <w:r>
        <w:rPr>
          <w:noProof/>
        </w:rPr>
        <w:t>8.2.6.1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_Toc212113876 \h </w:instrText>
      </w:r>
      <w:r>
        <w:rPr>
          <w:noProof/>
        </w:rPr>
      </w:r>
      <w:r>
        <w:rPr>
          <w:noProof/>
        </w:rPr>
        <w:fldChar w:fldCharType="separate"/>
      </w:r>
      <w:r>
        <w:rPr>
          <w:noProof/>
        </w:rPr>
        <w:t>49</w:t>
      </w:r>
      <w:r>
        <w:rPr>
          <w:noProof/>
        </w:rPr>
        <w:fldChar w:fldCharType="end"/>
      </w:r>
    </w:p>
    <w:p w14:paraId="5DD166C6" w14:textId="0EBF09FD" w:rsidR="0049373D" w:rsidRDefault="0049373D">
      <w:pPr>
        <w:pStyle w:val="TOC4"/>
        <w:rPr>
          <w:rFonts w:asciiTheme="minorHAnsi" w:hAnsiTheme="minorHAnsi" w:cstheme="minorBidi"/>
          <w:noProof/>
          <w:kern w:val="2"/>
          <w:sz w:val="21"/>
          <w:szCs w:val="22"/>
          <w:lang w:val="en-US" w:eastAsia="zh-CN"/>
        </w:rPr>
      </w:pPr>
      <w:r>
        <w:rPr>
          <w:noProof/>
        </w:rPr>
        <w:t>8.2.6.2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_Toc212113877 \h </w:instrText>
      </w:r>
      <w:r>
        <w:rPr>
          <w:noProof/>
        </w:rPr>
      </w:r>
      <w:r>
        <w:rPr>
          <w:noProof/>
        </w:rPr>
        <w:fldChar w:fldCharType="separate"/>
      </w:r>
      <w:r>
        <w:rPr>
          <w:noProof/>
        </w:rPr>
        <w:t>49</w:t>
      </w:r>
      <w:r>
        <w:rPr>
          <w:noProof/>
        </w:rPr>
        <w:fldChar w:fldCharType="end"/>
      </w:r>
    </w:p>
    <w:p w14:paraId="4560A65A" w14:textId="7D4F190D" w:rsidR="0049373D" w:rsidRDefault="0049373D">
      <w:pPr>
        <w:pStyle w:val="TOC4"/>
        <w:rPr>
          <w:rFonts w:asciiTheme="minorHAnsi" w:hAnsiTheme="minorHAnsi" w:cstheme="minorBidi"/>
          <w:noProof/>
          <w:kern w:val="2"/>
          <w:sz w:val="21"/>
          <w:szCs w:val="22"/>
          <w:lang w:val="en-US" w:eastAsia="zh-CN"/>
        </w:rPr>
      </w:pPr>
      <w:r>
        <w:rPr>
          <w:noProof/>
        </w:rPr>
        <w:t>8.2.6.3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_Toc212113878 \h </w:instrText>
      </w:r>
      <w:r>
        <w:rPr>
          <w:noProof/>
        </w:rPr>
      </w:r>
      <w:r>
        <w:rPr>
          <w:noProof/>
        </w:rPr>
        <w:fldChar w:fldCharType="separate"/>
      </w:r>
      <w:r>
        <w:rPr>
          <w:noProof/>
        </w:rPr>
        <w:t>49</w:t>
      </w:r>
      <w:r>
        <w:rPr>
          <w:noProof/>
        </w:rPr>
        <w:fldChar w:fldCharType="end"/>
      </w:r>
    </w:p>
    <w:p w14:paraId="27DA9E2B" w14:textId="0648D519"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_Toc212113879 \h </w:instrText>
      </w:r>
      <w:r>
        <w:rPr>
          <w:noProof/>
        </w:rPr>
      </w:r>
      <w:r>
        <w:rPr>
          <w:noProof/>
        </w:rPr>
        <w:fldChar w:fldCharType="separate"/>
      </w:r>
      <w:r>
        <w:rPr>
          <w:noProof/>
        </w:rPr>
        <w:t>49</w:t>
      </w:r>
      <w:r>
        <w:rPr>
          <w:noProof/>
        </w:rPr>
        <w:fldChar w:fldCharType="end"/>
      </w:r>
    </w:p>
    <w:p w14:paraId="08F29870" w14:textId="486154CD" w:rsidR="0049373D" w:rsidRDefault="0049373D">
      <w:pPr>
        <w:pStyle w:val="TOC2"/>
        <w:rPr>
          <w:rFonts w:asciiTheme="minorHAnsi" w:hAnsiTheme="minorHAnsi" w:cstheme="minorBidi"/>
          <w:noProof/>
          <w:kern w:val="2"/>
          <w:sz w:val="21"/>
          <w:szCs w:val="22"/>
          <w:lang w:val="en-US" w:eastAsia="zh-CN"/>
        </w:rPr>
      </w:pPr>
      <w:r w:rsidRPr="00B908B4">
        <w:rPr>
          <w:noProof/>
          <w:lang w:val="en-US" w:eastAsia="zh-CN"/>
        </w:rPr>
        <w:t>8</w:t>
      </w:r>
      <w:r>
        <w:rPr>
          <w:noProof/>
          <w:lang w:eastAsia="zh-CN"/>
        </w:rPr>
        <w:t>.</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MSGS_TopiclistEvent API</w:t>
      </w:r>
      <w:r>
        <w:rPr>
          <w:noProof/>
        </w:rPr>
        <w:tab/>
      </w:r>
      <w:r>
        <w:rPr>
          <w:noProof/>
        </w:rPr>
        <w:fldChar w:fldCharType="begin"/>
      </w:r>
      <w:r>
        <w:rPr>
          <w:noProof/>
        </w:rPr>
        <w:instrText xml:space="preserve"> PAGEREF _Toc212113880 \h </w:instrText>
      </w:r>
      <w:r>
        <w:rPr>
          <w:noProof/>
        </w:rPr>
      </w:r>
      <w:r>
        <w:rPr>
          <w:noProof/>
        </w:rPr>
        <w:fldChar w:fldCharType="separate"/>
      </w:r>
      <w:r>
        <w:rPr>
          <w:noProof/>
        </w:rPr>
        <w:t>50</w:t>
      </w:r>
      <w:r>
        <w:rPr>
          <w:noProof/>
        </w:rPr>
        <w:fldChar w:fldCharType="end"/>
      </w:r>
    </w:p>
    <w:p w14:paraId="5DCEB8BB" w14:textId="0E447ECF"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_Toc212113881 \h </w:instrText>
      </w:r>
      <w:r>
        <w:rPr>
          <w:noProof/>
        </w:rPr>
      </w:r>
      <w:r>
        <w:rPr>
          <w:noProof/>
        </w:rPr>
        <w:fldChar w:fldCharType="separate"/>
      </w:r>
      <w:r>
        <w:rPr>
          <w:noProof/>
        </w:rPr>
        <w:t>50</w:t>
      </w:r>
      <w:r>
        <w:rPr>
          <w:noProof/>
        </w:rPr>
        <w:fldChar w:fldCharType="end"/>
      </w:r>
    </w:p>
    <w:p w14:paraId="5E91D90A" w14:textId="2057005F"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_Toc212113882 \h </w:instrText>
      </w:r>
      <w:r>
        <w:rPr>
          <w:noProof/>
        </w:rPr>
      </w:r>
      <w:r>
        <w:rPr>
          <w:noProof/>
        </w:rPr>
        <w:fldChar w:fldCharType="separate"/>
      </w:r>
      <w:r>
        <w:rPr>
          <w:noProof/>
        </w:rPr>
        <w:t>50</w:t>
      </w:r>
      <w:r>
        <w:rPr>
          <w:noProof/>
        </w:rPr>
        <w:fldChar w:fldCharType="end"/>
      </w:r>
    </w:p>
    <w:p w14:paraId="1C403F2F" w14:textId="2ADBE534"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_Toc212113883 \h </w:instrText>
      </w:r>
      <w:r>
        <w:rPr>
          <w:noProof/>
        </w:rPr>
      </w:r>
      <w:r>
        <w:rPr>
          <w:noProof/>
        </w:rPr>
        <w:fldChar w:fldCharType="separate"/>
      </w:r>
      <w:r>
        <w:rPr>
          <w:noProof/>
        </w:rPr>
        <w:t>50</w:t>
      </w:r>
      <w:r>
        <w:rPr>
          <w:noProof/>
        </w:rPr>
        <w:fldChar w:fldCharType="end"/>
      </w:r>
    </w:p>
    <w:p w14:paraId="67C4ACC9" w14:textId="30749EFF"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Topic List Subscriptions</w:t>
      </w:r>
      <w:r>
        <w:rPr>
          <w:noProof/>
        </w:rPr>
        <w:tab/>
      </w:r>
      <w:r>
        <w:rPr>
          <w:noProof/>
        </w:rPr>
        <w:fldChar w:fldCharType="begin"/>
      </w:r>
      <w:r>
        <w:rPr>
          <w:noProof/>
        </w:rPr>
        <w:instrText xml:space="preserve"> PAGEREF _Toc212113884 \h </w:instrText>
      </w:r>
      <w:r>
        <w:rPr>
          <w:noProof/>
        </w:rPr>
      </w:r>
      <w:r>
        <w:rPr>
          <w:noProof/>
        </w:rPr>
        <w:fldChar w:fldCharType="separate"/>
      </w:r>
      <w:r>
        <w:rPr>
          <w:noProof/>
        </w:rPr>
        <w:t>50</w:t>
      </w:r>
      <w:r>
        <w:rPr>
          <w:noProof/>
        </w:rPr>
        <w:fldChar w:fldCharType="end"/>
      </w:r>
    </w:p>
    <w:p w14:paraId="7F259C7E" w14:textId="5EE5A82C"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_Toc212113885 \h </w:instrText>
      </w:r>
      <w:r>
        <w:rPr>
          <w:noProof/>
        </w:rPr>
      </w:r>
      <w:r>
        <w:rPr>
          <w:noProof/>
        </w:rPr>
        <w:fldChar w:fldCharType="separate"/>
      </w:r>
      <w:r>
        <w:rPr>
          <w:noProof/>
        </w:rPr>
        <w:t>50</w:t>
      </w:r>
      <w:r>
        <w:rPr>
          <w:noProof/>
        </w:rPr>
        <w:fldChar w:fldCharType="end"/>
      </w:r>
    </w:p>
    <w:p w14:paraId="60F1892E" w14:textId="2FAA7F17"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_Toc212113886 \h </w:instrText>
      </w:r>
      <w:r>
        <w:rPr>
          <w:noProof/>
        </w:rPr>
      </w:r>
      <w:r>
        <w:rPr>
          <w:noProof/>
        </w:rPr>
        <w:fldChar w:fldCharType="separate"/>
      </w:r>
      <w:r>
        <w:rPr>
          <w:noProof/>
        </w:rPr>
        <w:t>50</w:t>
      </w:r>
      <w:r>
        <w:rPr>
          <w:noProof/>
        </w:rPr>
        <w:fldChar w:fldCharType="end"/>
      </w:r>
    </w:p>
    <w:p w14:paraId="2D2889D8" w14:textId="08A81EBE"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_Toc212113887 \h </w:instrText>
      </w:r>
      <w:r>
        <w:rPr>
          <w:noProof/>
        </w:rPr>
      </w:r>
      <w:r>
        <w:rPr>
          <w:noProof/>
        </w:rPr>
        <w:fldChar w:fldCharType="separate"/>
      </w:r>
      <w:r>
        <w:rPr>
          <w:noProof/>
        </w:rPr>
        <w:t>51</w:t>
      </w:r>
      <w:r>
        <w:rPr>
          <w:noProof/>
        </w:rPr>
        <w:fldChar w:fldCharType="end"/>
      </w:r>
    </w:p>
    <w:p w14:paraId="073CFF09" w14:textId="340AFE62" w:rsidR="0049373D" w:rsidRDefault="0049373D">
      <w:pPr>
        <w:pStyle w:val="TOC6"/>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_Toc212113888 \h </w:instrText>
      </w:r>
      <w:r>
        <w:rPr>
          <w:noProof/>
        </w:rPr>
      </w:r>
      <w:r>
        <w:rPr>
          <w:noProof/>
        </w:rPr>
        <w:fldChar w:fldCharType="separate"/>
      </w:r>
      <w:r>
        <w:rPr>
          <w:noProof/>
        </w:rPr>
        <w:t>51</w:t>
      </w:r>
      <w:r>
        <w:rPr>
          <w:noProof/>
        </w:rPr>
        <w:fldChar w:fldCharType="end"/>
      </w:r>
    </w:p>
    <w:p w14:paraId="4A10AE65" w14:textId="51A5438A"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lastRenderedPageBreak/>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Individual Topic List Subscription</w:t>
      </w:r>
      <w:r>
        <w:rPr>
          <w:noProof/>
        </w:rPr>
        <w:tab/>
      </w:r>
      <w:r>
        <w:rPr>
          <w:noProof/>
        </w:rPr>
        <w:fldChar w:fldCharType="begin"/>
      </w:r>
      <w:r>
        <w:rPr>
          <w:noProof/>
        </w:rPr>
        <w:instrText xml:space="preserve"> PAGEREF _Toc212113889 \h </w:instrText>
      </w:r>
      <w:r>
        <w:rPr>
          <w:noProof/>
        </w:rPr>
      </w:r>
      <w:r>
        <w:rPr>
          <w:noProof/>
        </w:rPr>
        <w:fldChar w:fldCharType="separate"/>
      </w:r>
      <w:r>
        <w:rPr>
          <w:noProof/>
        </w:rPr>
        <w:t>52</w:t>
      </w:r>
      <w:r>
        <w:rPr>
          <w:noProof/>
        </w:rPr>
        <w:fldChar w:fldCharType="end"/>
      </w:r>
    </w:p>
    <w:p w14:paraId="7CFF4662" w14:textId="548EC01B"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_Toc212113890 \h </w:instrText>
      </w:r>
      <w:r>
        <w:rPr>
          <w:noProof/>
        </w:rPr>
      </w:r>
      <w:r>
        <w:rPr>
          <w:noProof/>
        </w:rPr>
        <w:fldChar w:fldCharType="separate"/>
      </w:r>
      <w:r>
        <w:rPr>
          <w:noProof/>
        </w:rPr>
        <w:t>52</w:t>
      </w:r>
      <w:r>
        <w:rPr>
          <w:noProof/>
        </w:rPr>
        <w:fldChar w:fldCharType="end"/>
      </w:r>
    </w:p>
    <w:p w14:paraId="683C1ACE" w14:textId="3051FCC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_Toc212113891 \h </w:instrText>
      </w:r>
      <w:r>
        <w:rPr>
          <w:noProof/>
        </w:rPr>
      </w:r>
      <w:r>
        <w:rPr>
          <w:noProof/>
        </w:rPr>
        <w:fldChar w:fldCharType="separate"/>
      </w:r>
      <w:r>
        <w:rPr>
          <w:noProof/>
        </w:rPr>
        <w:t>52</w:t>
      </w:r>
      <w:r>
        <w:rPr>
          <w:noProof/>
        </w:rPr>
        <w:fldChar w:fldCharType="end"/>
      </w:r>
    </w:p>
    <w:p w14:paraId="64DD3EC1" w14:textId="0BAED13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_Toc212113892 \h </w:instrText>
      </w:r>
      <w:r>
        <w:rPr>
          <w:noProof/>
        </w:rPr>
      </w:r>
      <w:r>
        <w:rPr>
          <w:noProof/>
        </w:rPr>
        <w:fldChar w:fldCharType="separate"/>
      </w:r>
      <w:r>
        <w:rPr>
          <w:noProof/>
        </w:rPr>
        <w:t>52</w:t>
      </w:r>
      <w:r>
        <w:rPr>
          <w:noProof/>
        </w:rPr>
        <w:fldChar w:fldCharType="end"/>
      </w:r>
    </w:p>
    <w:p w14:paraId="16BD5DDD" w14:textId="54EE5114" w:rsidR="0049373D" w:rsidRDefault="0049373D">
      <w:pPr>
        <w:pStyle w:val="TOC6"/>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.2.</w:t>
      </w:r>
      <w:r w:rsidRPr="00B908B4">
        <w:rPr>
          <w:noProof/>
          <w:lang w:val="en-US" w:eastAsia="zh-CN"/>
        </w:rPr>
        <w:t>3</w:t>
      </w:r>
      <w:r>
        <w:rPr>
          <w:noProof/>
          <w:lang w:eastAsia="zh-CN"/>
        </w:rPr>
        <w:t>.3.1</w:t>
      </w:r>
      <w:r>
        <w:rPr>
          <w:rFonts w:asciiTheme="minorHAnsi" w:hAnsiTheme="minorHAnsi" w:cstheme="minorBidi"/>
          <w:noProof/>
          <w:kern w:val="2"/>
          <w:sz w:val="21"/>
          <w:szCs w:val="22"/>
          <w:lang w:val="en-US" w:eastAsia="zh-CN"/>
        </w:rPr>
        <w:tab/>
      </w:r>
      <w:r w:rsidRPr="00B908B4">
        <w:rPr>
          <w:noProof/>
          <w:lang w:val="en-US" w:eastAsia="zh-CN"/>
        </w:rPr>
        <w:t>DELETE</w:t>
      </w:r>
      <w:r>
        <w:rPr>
          <w:noProof/>
        </w:rPr>
        <w:tab/>
      </w:r>
      <w:r>
        <w:rPr>
          <w:noProof/>
        </w:rPr>
        <w:fldChar w:fldCharType="begin"/>
      </w:r>
      <w:r>
        <w:rPr>
          <w:noProof/>
        </w:rPr>
        <w:instrText xml:space="preserve"> PAGEREF _Toc212113893 \h </w:instrText>
      </w:r>
      <w:r>
        <w:rPr>
          <w:noProof/>
        </w:rPr>
      </w:r>
      <w:r>
        <w:rPr>
          <w:noProof/>
        </w:rPr>
        <w:fldChar w:fldCharType="separate"/>
      </w:r>
      <w:r>
        <w:rPr>
          <w:noProof/>
        </w:rPr>
        <w:t>52</w:t>
      </w:r>
      <w:r>
        <w:rPr>
          <w:noProof/>
        </w:rPr>
        <w:fldChar w:fldCharType="end"/>
      </w:r>
    </w:p>
    <w:p w14:paraId="79C6A266" w14:textId="22C930FB"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_Toc212113894 \h </w:instrText>
      </w:r>
      <w:r>
        <w:rPr>
          <w:noProof/>
        </w:rPr>
      </w:r>
      <w:r>
        <w:rPr>
          <w:noProof/>
        </w:rPr>
        <w:fldChar w:fldCharType="separate"/>
      </w:r>
      <w:r>
        <w:rPr>
          <w:noProof/>
        </w:rPr>
        <w:t>53</w:t>
      </w:r>
      <w:r>
        <w:rPr>
          <w:noProof/>
        </w:rPr>
        <w:fldChar w:fldCharType="end"/>
      </w:r>
    </w:p>
    <w:p w14:paraId="54512F52" w14:textId="3655930E"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_Toc212113895 \h </w:instrText>
      </w:r>
      <w:r>
        <w:rPr>
          <w:noProof/>
        </w:rPr>
      </w:r>
      <w:r>
        <w:rPr>
          <w:noProof/>
        </w:rPr>
        <w:fldChar w:fldCharType="separate"/>
      </w:r>
      <w:r>
        <w:rPr>
          <w:noProof/>
        </w:rPr>
        <w:t>53</w:t>
      </w:r>
      <w:r>
        <w:rPr>
          <w:noProof/>
        </w:rPr>
        <w:fldChar w:fldCharType="end"/>
      </w:r>
    </w:p>
    <w:p w14:paraId="499137D4" w14:textId="21712A53"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request-topic-subscription</w:t>
      </w:r>
      <w:r>
        <w:rPr>
          <w:noProof/>
        </w:rPr>
        <w:tab/>
      </w:r>
      <w:r>
        <w:rPr>
          <w:noProof/>
        </w:rPr>
        <w:fldChar w:fldCharType="begin"/>
      </w:r>
      <w:r>
        <w:rPr>
          <w:noProof/>
        </w:rPr>
        <w:instrText xml:space="preserve"> PAGEREF _Toc212113896 \h </w:instrText>
      </w:r>
      <w:r>
        <w:rPr>
          <w:noProof/>
        </w:rPr>
      </w:r>
      <w:r>
        <w:rPr>
          <w:noProof/>
        </w:rPr>
        <w:fldChar w:fldCharType="separate"/>
      </w:r>
      <w:r>
        <w:rPr>
          <w:noProof/>
        </w:rPr>
        <w:t>54</w:t>
      </w:r>
      <w:r>
        <w:rPr>
          <w:noProof/>
        </w:rPr>
        <w:fldChar w:fldCharType="end"/>
      </w:r>
    </w:p>
    <w:p w14:paraId="63178E17" w14:textId="46CD9F1F"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_Toc212113897 \h </w:instrText>
      </w:r>
      <w:r>
        <w:rPr>
          <w:noProof/>
        </w:rPr>
      </w:r>
      <w:r>
        <w:rPr>
          <w:noProof/>
        </w:rPr>
        <w:fldChar w:fldCharType="separate"/>
      </w:r>
      <w:r>
        <w:rPr>
          <w:noProof/>
        </w:rPr>
        <w:t>54</w:t>
      </w:r>
      <w:r>
        <w:rPr>
          <w:noProof/>
        </w:rPr>
        <w:fldChar w:fldCharType="end"/>
      </w:r>
    </w:p>
    <w:p w14:paraId="19B2EC8A" w14:textId="0AAF0962"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_Toc212113898 \h </w:instrText>
      </w:r>
      <w:r>
        <w:rPr>
          <w:noProof/>
        </w:rPr>
      </w:r>
      <w:r>
        <w:rPr>
          <w:noProof/>
        </w:rPr>
        <w:fldChar w:fldCharType="separate"/>
      </w:r>
      <w:r>
        <w:rPr>
          <w:noProof/>
        </w:rPr>
        <w:t>54</w:t>
      </w:r>
      <w:r>
        <w:rPr>
          <w:noProof/>
        </w:rPr>
        <w:fldChar w:fldCharType="end"/>
      </w:r>
    </w:p>
    <w:p w14:paraId="002917FE" w14:textId="6C46E812"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.3.3</w:t>
      </w:r>
      <w:r>
        <w:rPr>
          <w:rFonts w:asciiTheme="minorHAnsi" w:hAnsiTheme="minorHAnsi" w:cstheme="minorBidi"/>
          <w:noProof/>
          <w:kern w:val="2"/>
          <w:sz w:val="21"/>
          <w:szCs w:val="22"/>
          <w:lang w:val="en-US" w:eastAsia="zh-CN"/>
        </w:rPr>
        <w:tab/>
      </w:r>
      <w:r>
        <w:rPr>
          <w:noProof/>
        </w:rPr>
        <w:t>Operation: request-topic-unsubscription</w:t>
      </w:r>
      <w:r>
        <w:rPr>
          <w:noProof/>
        </w:rPr>
        <w:tab/>
      </w:r>
      <w:r>
        <w:rPr>
          <w:noProof/>
        </w:rPr>
        <w:fldChar w:fldCharType="begin"/>
      </w:r>
      <w:r>
        <w:rPr>
          <w:noProof/>
        </w:rPr>
        <w:instrText xml:space="preserve"> PAGEREF _Toc212113899 \h </w:instrText>
      </w:r>
      <w:r>
        <w:rPr>
          <w:noProof/>
        </w:rPr>
      </w:r>
      <w:r>
        <w:rPr>
          <w:noProof/>
        </w:rPr>
        <w:fldChar w:fldCharType="separate"/>
      </w:r>
      <w:r>
        <w:rPr>
          <w:noProof/>
        </w:rPr>
        <w:t>55</w:t>
      </w:r>
      <w:r>
        <w:rPr>
          <w:noProof/>
        </w:rPr>
        <w:fldChar w:fldCharType="end"/>
      </w:r>
    </w:p>
    <w:p w14:paraId="438A250B" w14:textId="43942A0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_Toc212113900 \h </w:instrText>
      </w:r>
      <w:r>
        <w:rPr>
          <w:noProof/>
        </w:rPr>
      </w:r>
      <w:r>
        <w:rPr>
          <w:noProof/>
        </w:rPr>
        <w:fldChar w:fldCharType="separate"/>
      </w:r>
      <w:r>
        <w:rPr>
          <w:noProof/>
        </w:rPr>
        <w:t>55</w:t>
      </w:r>
      <w:r>
        <w:rPr>
          <w:noProof/>
        </w:rPr>
        <w:fldChar w:fldCharType="end"/>
      </w:r>
    </w:p>
    <w:p w14:paraId="25BBF290" w14:textId="7D49BDFC"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_Toc212113901 \h </w:instrText>
      </w:r>
      <w:r>
        <w:rPr>
          <w:noProof/>
        </w:rPr>
      </w:r>
      <w:r>
        <w:rPr>
          <w:noProof/>
        </w:rPr>
        <w:fldChar w:fldCharType="separate"/>
      </w:r>
      <w:r>
        <w:rPr>
          <w:noProof/>
        </w:rPr>
        <w:t>55</w:t>
      </w:r>
      <w:r>
        <w:rPr>
          <w:noProof/>
        </w:rPr>
        <w:fldChar w:fldCharType="end"/>
      </w:r>
    </w:p>
    <w:p w14:paraId="36553ED4" w14:textId="2D29659E"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_Toc212113902 \h </w:instrText>
      </w:r>
      <w:r>
        <w:rPr>
          <w:noProof/>
        </w:rPr>
      </w:r>
      <w:r>
        <w:rPr>
          <w:noProof/>
        </w:rPr>
        <w:fldChar w:fldCharType="separate"/>
      </w:r>
      <w:r>
        <w:rPr>
          <w:noProof/>
        </w:rPr>
        <w:t>56</w:t>
      </w:r>
      <w:r>
        <w:rPr>
          <w:noProof/>
        </w:rPr>
        <w:fldChar w:fldCharType="end"/>
      </w:r>
    </w:p>
    <w:p w14:paraId="7F580D8C" w14:textId="26A1D75D" w:rsidR="0049373D" w:rsidRDefault="0049373D">
      <w:pPr>
        <w:pStyle w:val="TOC4"/>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w:t>
      </w:r>
      <w:r>
        <w:rPr>
          <w:rFonts w:asciiTheme="minorHAnsi" w:hAnsiTheme="minorHAnsi" w:cstheme="minorBidi"/>
          <w:noProof/>
          <w:kern w:val="2"/>
          <w:sz w:val="21"/>
          <w:szCs w:val="22"/>
          <w:lang w:val="en-US" w:eastAsia="zh-CN"/>
        </w:rPr>
        <w:tab/>
      </w:r>
      <w:r w:rsidRPr="00B908B4">
        <w:rPr>
          <w:noProof/>
          <w:lang w:val="en-US" w:eastAsia="zh-CN"/>
        </w:rPr>
        <w:t>Topiclist</w:t>
      </w:r>
      <w:r>
        <w:rPr>
          <w:noProof/>
        </w:rPr>
        <w:t xml:space="preserve"> Notification</w:t>
      </w:r>
      <w:r>
        <w:rPr>
          <w:noProof/>
        </w:rPr>
        <w:tab/>
      </w:r>
      <w:r>
        <w:rPr>
          <w:noProof/>
        </w:rPr>
        <w:fldChar w:fldCharType="begin"/>
      </w:r>
      <w:r>
        <w:rPr>
          <w:noProof/>
        </w:rPr>
        <w:instrText xml:space="preserve"> PAGEREF _Toc212113903 \h </w:instrText>
      </w:r>
      <w:r>
        <w:rPr>
          <w:noProof/>
        </w:rPr>
      </w:r>
      <w:r>
        <w:rPr>
          <w:noProof/>
        </w:rPr>
        <w:fldChar w:fldCharType="separate"/>
      </w:r>
      <w:r>
        <w:rPr>
          <w:noProof/>
        </w:rPr>
        <w:t>56</w:t>
      </w:r>
      <w:r>
        <w:rPr>
          <w:noProof/>
        </w:rPr>
        <w:fldChar w:fldCharType="end"/>
      </w:r>
    </w:p>
    <w:p w14:paraId="700CBF73" w14:textId="76D8916A" w:rsidR="0049373D" w:rsidRDefault="0049373D">
      <w:pPr>
        <w:pStyle w:val="TOC5"/>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_Toc212113904 \h </w:instrText>
      </w:r>
      <w:r>
        <w:rPr>
          <w:noProof/>
        </w:rPr>
      </w:r>
      <w:r>
        <w:rPr>
          <w:noProof/>
        </w:rPr>
        <w:fldChar w:fldCharType="separate"/>
      </w:r>
      <w:r>
        <w:rPr>
          <w:noProof/>
        </w:rPr>
        <w:t>56</w:t>
      </w:r>
      <w:r>
        <w:rPr>
          <w:noProof/>
        </w:rPr>
        <w:fldChar w:fldCharType="end"/>
      </w:r>
    </w:p>
    <w:p w14:paraId="341987E7" w14:textId="09813A4A" w:rsidR="0049373D" w:rsidRDefault="0049373D">
      <w:pPr>
        <w:pStyle w:val="TOC5"/>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.2.2</w:t>
      </w:r>
      <w:r>
        <w:rPr>
          <w:rFonts w:asciiTheme="minorHAnsi"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_Toc212113905 \h </w:instrText>
      </w:r>
      <w:r>
        <w:rPr>
          <w:noProof/>
        </w:rPr>
      </w:r>
      <w:r>
        <w:rPr>
          <w:noProof/>
        </w:rPr>
        <w:fldChar w:fldCharType="separate"/>
      </w:r>
      <w:r>
        <w:rPr>
          <w:noProof/>
        </w:rPr>
        <w:t>56</w:t>
      </w:r>
      <w:r>
        <w:rPr>
          <w:noProof/>
        </w:rPr>
        <w:fldChar w:fldCharType="end"/>
      </w:r>
    </w:p>
    <w:p w14:paraId="527F7CC3" w14:textId="3FE94FB8" w:rsidR="0049373D" w:rsidRDefault="0049373D">
      <w:pPr>
        <w:pStyle w:val="TOC5"/>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.2.3</w:t>
      </w:r>
      <w:r>
        <w:rPr>
          <w:rFonts w:asciiTheme="minorHAnsi"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_Toc212113906 \h </w:instrText>
      </w:r>
      <w:r>
        <w:rPr>
          <w:noProof/>
        </w:rPr>
      </w:r>
      <w:r>
        <w:rPr>
          <w:noProof/>
        </w:rPr>
        <w:fldChar w:fldCharType="separate"/>
      </w:r>
      <w:r>
        <w:rPr>
          <w:noProof/>
        </w:rPr>
        <w:t>56</w:t>
      </w:r>
      <w:r>
        <w:rPr>
          <w:noProof/>
        </w:rPr>
        <w:fldChar w:fldCharType="end"/>
      </w:r>
    </w:p>
    <w:p w14:paraId="7FE2287E" w14:textId="24A6A06E" w:rsidR="0049373D" w:rsidRDefault="0049373D">
      <w:pPr>
        <w:pStyle w:val="TOC6"/>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.2.3.1</w:t>
      </w:r>
      <w:r>
        <w:rPr>
          <w:rFonts w:asciiTheme="minorHAnsi"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_Toc212113907 \h </w:instrText>
      </w:r>
      <w:r>
        <w:rPr>
          <w:noProof/>
        </w:rPr>
      </w:r>
      <w:r>
        <w:rPr>
          <w:noProof/>
        </w:rPr>
        <w:fldChar w:fldCharType="separate"/>
      </w:r>
      <w:r>
        <w:rPr>
          <w:noProof/>
        </w:rPr>
        <w:t>56</w:t>
      </w:r>
      <w:r>
        <w:rPr>
          <w:noProof/>
        </w:rPr>
        <w:fldChar w:fldCharType="end"/>
      </w:r>
    </w:p>
    <w:p w14:paraId="223859F1" w14:textId="5F1C6E6C" w:rsidR="0049373D" w:rsidRDefault="0049373D">
      <w:pPr>
        <w:pStyle w:val="TOC3"/>
        <w:rPr>
          <w:rFonts w:asciiTheme="minorHAnsi" w:hAnsiTheme="minorHAnsi" w:cstheme="minorBidi"/>
          <w:noProof/>
          <w:kern w:val="2"/>
          <w:sz w:val="21"/>
          <w:szCs w:val="22"/>
          <w:lang w:val="en-US" w:eastAsia="zh-CN"/>
        </w:rPr>
      </w:pPr>
      <w:r>
        <w:rPr>
          <w:noProof/>
          <w:lang w:eastAsia="zh-CN"/>
        </w:rPr>
        <w:t>8.3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_Toc212113908 \h </w:instrText>
      </w:r>
      <w:r>
        <w:rPr>
          <w:noProof/>
        </w:rPr>
      </w:r>
      <w:r>
        <w:rPr>
          <w:noProof/>
        </w:rPr>
        <w:fldChar w:fldCharType="separate"/>
      </w:r>
      <w:r>
        <w:rPr>
          <w:noProof/>
        </w:rPr>
        <w:t>57</w:t>
      </w:r>
      <w:r>
        <w:rPr>
          <w:noProof/>
        </w:rPr>
        <w:fldChar w:fldCharType="end"/>
      </w:r>
    </w:p>
    <w:p w14:paraId="66DF493E" w14:textId="6EFED9CA" w:rsidR="0049373D" w:rsidRDefault="0049373D">
      <w:pPr>
        <w:pStyle w:val="TOC4"/>
        <w:rPr>
          <w:rFonts w:asciiTheme="minorHAnsi" w:hAnsiTheme="minorHAnsi" w:cstheme="minorBidi"/>
          <w:noProof/>
          <w:kern w:val="2"/>
          <w:sz w:val="21"/>
          <w:szCs w:val="22"/>
          <w:lang w:val="en-US" w:eastAsia="zh-CN"/>
        </w:rPr>
      </w:pPr>
      <w:r>
        <w:rPr>
          <w:noProof/>
          <w:lang w:eastAsia="zh-CN"/>
        </w:rPr>
        <w:t>8.3.5.1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_Toc212113909 \h </w:instrText>
      </w:r>
      <w:r>
        <w:rPr>
          <w:noProof/>
        </w:rPr>
      </w:r>
      <w:r>
        <w:rPr>
          <w:noProof/>
        </w:rPr>
        <w:fldChar w:fldCharType="separate"/>
      </w:r>
      <w:r>
        <w:rPr>
          <w:noProof/>
        </w:rPr>
        <w:t>57</w:t>
      </w:r>
      <w:r>
        <w:rPr>
          <w:noProof/>
        </w:rPr>
        <w:fldChar w:fldCharType="end"/>
      </w:r>
    </w:p>
    <w:p w14:paraId="1F09AF6F" w14:textId="52B2B9AD" w:rsidR="0049373D" w:rsidRDefault="0049373D">
      <w:pPr>
        <w:pStyle w:val="TOC4"/>
        <w:rPr>
          <w:rFonts w:asciiTheme="minorHAnsi" w:hAnsiTheme="minorHAnsi" w:cstheme="minorBidi"/>
          <w:noProof/>
          <w:kern w:val="2"/>
          <w:sz w:val="21"/>
          <w:szCs w:val="22"/>
          <w:lang w:val="en-US" w:eastAsia="zh-CN"/>
        </w:rPr>
      </w:pPr>
      <w:r>
        <w:rPr>
          <w:noProof/>
          <w:lang w:eastAsia="zh-CN"/>
        </w:rPr>
        <w:t>8.3.5.2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_Toc212113910 \h </w:instrText>
      </w:r>
      <w:r>
        <w:rPr>
          <w:noProof/>
        </w:rPr>
      </w:r>
      <w:r>
        <w:rPr>
          <w:noProof/>
        </w:rPr>
        <w:fldChar w:fldCharType="separate"/>
      </w:r>
      <w:r>
        <w:rPr>
          <w:noProof/>
        </w:rPr>
        <w:t>58</w:t>
      </w:r>
      <w:r>
        <w:rPr>
          <w:noProof/>
        </w:rPr>
        <w:fldChar w:fldCharType="end"/>
      </w:r>
    </w:p>
    <w:p w14:paraId="519BFBFB" w14:textId="7883C632" w:rsidR="0049373D" w:rsidRDefault="0049373D">
      <w:pPr>
        <w:pStyle w:val="TOC5"/>
        <w:rPr>
          <w:rFonts w:asciiTheme="minorHAnsi" w:hAnsiTheme="minorHAnsi" w:cstheme="minorBidi"/>
          <w:noProof/>
          <w:kern w:val="2"/>
          <w:sz w:val="21"/>
          <w:szCs w:val="22"/>
          <w:lang w:val="en-US" w:eastAsia="zh-CN"/>
        </w:rPr>
      </w:pPr>
      <w:r>
        <w:rPr>
          <w:noProof/>
          <w:lang w:eastAsia="zh-CN"/>
        </w:rPr>
        <w:t>8.3.5.2.1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_Toc212113911 \h </w:instrText>
      </w:r>
      <w:r>
        <w:rPr>
          <w:noProof/>
        </w:rPr>
      </w:r>
      <w:r>
        <w:rPr>
          <w:noProof/>
        </w:rPr>
        <w:fldChar w:fldCharType="separate"/>
      </w:r>
      <w:r>
        <w:rPr>
          <w:noProof/>
        </w:rPr>
        <w:t>58</w:t>
      </w:r>
      <w:r>
        <w:rPr>
          <w:noProof/>
        </w:rPr>
        <w:fldChar w:fldCharType="end"/>
      </w:r>
    </w:p>
    <w:p w14:paraId="681EB109" w14:textId="5F94F054" w:rsidR="0049373D" w:rsidRDefault="0049373D">
      <w:pPr>
        <w:pStyle w:val="TOC5"/>
        <w:rPr>
          <w:rFonts w:asciiTheme="minorHAnsi" w:hAnsiTheme="minorHAnsi" w:cstheme="minorBidi"/>
          <w:noProof/>
          <w:kern w:val="2"/>
          <w:sz w:val="21"/>
          <w:szCs w:val="22"/>
          <w:lang w:val="en-US" w:eastAsia="zh-CN"/>
        </w:rPr>
      </w:pPr>
      <w:r>
        <w:rPr>
          <w:noProof/>
          <w:lang w:eastAsia="zh-CN"/>
        </w:rPr>
        <w:t>8.3.5.2.2</w:t>
      </w:r>
      <w:r>
        <w:rPr>
          <w:rFonts w:asciiTheme="minorHAnsi" w:hAnsiTheme="minorHAnsi" w:cstheme="minorBidi"/>
          <w:noProof/>
          <w:kern w:val="2"/>
          <w:sz w:val="21"/>
          <w:szCs w:val="22"/>
          <w:lang w:val="en-US" w:eastAsia="zh-CN"/>
        </w:rPr>
        <w:tab/>
      </w:r>
      <w:r>
        <w:rPr>
          <w:noProof/>
          <w:lang w:eastAsia="zh-CN"/>
        </w:rPr>
        <w:t xml:space="preserve">Type: </w:t>
      </w:r>
      <w:r>
        <w:rPr>
          <w:noProof/>
        </w:rPr>
        <w:t>TopicListSubscription</w:t>
      </w:r>
      <w:r>
        <w:rPr>
          <w:noProof/>
        </w:rPr>
        <w:tab/>
      </w:r>
      <w:r>
        <w:rPr>
          <w:noProof/>
        </w:rPr>
        <w:fldChar w:fldCharType="begin"/>
      </w:r>
      <w:r>
        <w:rPr>
          <w:noProof/>
        </w:rPr>
        <w:instrText xml:space="preserve"> PAGEREF _Toc212113912 \h </w:instrText>
      </w:r>
      <w:r>
        <w:rPr>
          <w:noProof/>
        </w:rPr>
      </w:r>
      <w:r>
        <w:rPr>
          <w:noProof/>
        </w:rPr>
        <w:fldChar w:fldCharType="separate"/>
      </w:r>
      <w:r>
        <w:rPr>
          <w:noProof/>
        </w:rPr>
        <w:t>58</w:t>
      </w:r>
      <w:r>
        <w:rPr>
          <w:noProof/>
        </w:rPr>
        <w:fldChar w:fldCharType="end"/>
      </w:r>
    </w:p>
    <w:p w14:paraId="7C7A92D6" w14:textId="08B14C15"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3</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_Toc212113913 \h </w:instrText>
      </w:r>
      <w:r>
        <w:rPr>
          <w:noProof/>
        </w:rPr>
      </w:r>
      <w:r>
        <w:rPr>
          <w:noProof/>
        </w:rPr>
        <w:fldChar w:fldCharType="separate"/>
      </w:r>
      <w:r>
        <w:rPr>
          <w:noProof/>
        </w:rPr>
        <w:t>59</w:t>
      </w:r>
      <w:r>
        <w:rPr>
          <w:noProof/>
        </w:rPr>
        <w:fldChar w:fldCharType="end"/>
      </w:r>
    </w:p>
    <w:p w14:paraId="05602384" w14:textId="4D028435"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4</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_Toc212113914 \h </w:instrText>
      </w:r>
      <w:r>
        <w:rPr>
          <w:noProof/>
        </w:rPr>
      </w:r>
      <w:r>
        <w:rPr>
          <w:noProof/>
        </w:rPr>
        <w:fldChar w:fldCharType="separate"/>
      </w:r>
      <w:r>
        <w:rPr>
          <w:noProof/>
        </w:rPr>
        <w:t>59</w:t>
      </w:r>
      <w:r>
        <w:rPr>
          <w:noProof/>
        </w:rPr>
        <w:fldChar w:fldCharType="end"/>
      </w:r>
    </w:p>
    <w:p w14:paraId="543F3786" w14:textId="788B3062"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 xml:space="preserve">Type: </w:t>
      </w:r>
      <w:r>
        <w:rPr>
          <w:noProof/>
        </w:rPr>
        <w:t>TopicList</w:t>
      </w:r>
      <w:r w:rsidRPr="00B908B4">
        <w:rPr>
          <w:noProof/>
          <w:lang w:val="en-US" w:eastAsia="zh-CN"/>
        </w:rPr>
        <w:t>Unsu</w:t>
      </w:r>
      <w:r>
        <w:rPr>
          <w:noProof/>
        </w:rPr>
        <w:t>bscriptionAck</w:t>
      </w:r>
      <w:r>
        <w:rPr>
          <w:noProof/>
        </w:rPr>
        <w:tab/>
      </w:r>
      <w:r>
        <w:rPr>
          <w:noProof/>
        </w:rPr>
        <w:fldChar w:fldCharType="begin"/>
      </w:r>
      <w:r>
        <w:rPr>
          <w:noProof/>
        </w:rPr>
        <w:instrText xml:space="preserve"> PAGEREF _Toc212113915 \h </w:instrText>
      </w:r>
      <w:r>
        <w:rPr>
          <w:noProof/>
        </w:rPr>
      </w:r>
      <w:r>
        <w:rPr>
          <w:noProof/>
        </w:rPr>
        <w:fldChar w:fldCharType="separate"/>
      </w:r>
      <w:r>
        <w:rPr>
          <w:noProof/>
        </w:rPr>
        <w:t>59</w:t>
      </w:r>
      <w:r>
        <w:rPr>
          <w:noProof/>
        </w:rPr>
        <w:fldChar w:fldCharType="end"/>
      </w:r>
    </w:p>
    <w:p w14:paraId="1841EED7" w14:textId="49044E96"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Type: TopicSubscription</w:t>
      </w:r>
      <w:r>
        <w:rPr>
          <w:noProof/>
        </w:rPr>
        <w:tab/>
      </w:r>
      <w:r>
        <w:rPr>
          <w:noProof/>
        </w:rPr>
        <w:fldChar w:fldCharType="begin"/>
      </w:r>
      <w:r>
        <w:rPr>
          <w:noProof/>
        </w:rPr>
        <w:instrText xml:space="preserve"> PAGEREF _Toc212113916 \h </w:instrText>
      </w:r>
      <w:r>
        <w:rPr>
          <w:noProof/>
        </w:rPr>
      </w:r>
      <w:r>
        <w:rPr>
          <w:noProof/>
        </w:rPr>
        <w:fldChar w:fldCharType="separate"/>
      </w:r>
      <w:r>
        <w:rPr>
          <w:noProof/>
        </w:rPr>
        <w:t>59</w:t>
      </w:r>
      <w:r>
        <w:rPr>
          <w:noProof/>
        </w:rPr>
        <w:fldChar w:fldCharType="end"/>
      </w:r>
    </w:p>
    <w:p w14:paraId="34747BCF" w14:textId="38A0BDC6"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7</w:t>
      </w:r>
      <w:r>
        <w:rPr>
          <w:rFonts w:asciiTheme="minorHAnsi" w:hAnsiTheme="minorHAnsi" w:cstheme="minorBidi"/>
          <w:noProof/>
          <w:kern w:val="2"/>
          <w:sz w:val="21"/>
          <w:szCs w:val="22"/>
          <w:lang w:val="en-US" w:eastAsia="zh-CN"/>
        </w:rPr>
        <w:tab/>
      </w:r>
      <w:r>
        <w:rPr>
          <w:noProof/>
          <w:lang w:eastAsia="zh-CN"/>
        </w:rPr>
        <w:t>Type: TopicSubscriptionAck</w:t>
      </w:r>
      <w:r>
        <w:rPr>
          <w:noProof/>
        </w:rPr>
        <w:tab/>
      </w:r>
      <w:r>
        <w:rPr>
          <w:noProof/>
        </w:rPr>
        <w:fldChar w:fldCharType="begin"/>
      </w:r>
      <w:r>
        <w:rPr>
          <w:noProof/>
        </w:rPr>
        <w:instrText xml:space="preserve"> PAGEREF _Toc212113917 \h </w:instrText>
      </w:r>
      <w:r>
        <w:rPr>
          <w:noProof/>
        </w:rPr>
      </w:r>
      <w:r>
        <w:rPr>
          <w:noProof/>
        </w:rPr>
        <w:fldChar w:fldCharType="separate"/>
      </w:r>
      <w:r>
        <w:rPr>
          <w:noProof/>
        </w:rPr>
        <w:t>59</w:t>
      </w:r>
      <w:r>
        <w:rPr>
          <w:noProof/>
        </w:rPr>
        <w:fldChar w:fldCharType="end"/>
      </w:r>
    </w:p>
    <w:p w14:paraId="73BE7589" w14:textId="785BBB2D"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8</w:t>
      </w:r>
      <w:r>
        <w:rPr>
          <w:rFonts w:asciiTheme="minorHAnsi" w:hAnsiTheme="minorHAnsi" w:cstheme="minorBidi"/>
          <w:noProof/>
          <w:kern w:val="2"/>
          <w:sz w:val="21"/>
          <w:szCs w:val="22"/>
          <w:lang w:val="en-US" w:eastAsia="zh-CN"/>
        </w:rPr>
        <w:tab/>
      </w:r>
      <w:r>
        <w:rPr>
          <w:noProof/>
          <w:lang w:eastAsia="zh-CN"/>
        </w:rPr>
        <w:t>Type: TopicUnsubscription</w:t>
      </w:r>
      <w:r>
        <w:rPr>
          <w:noProof/>
        </w:rPr>
        <w:tab/>
      </w:r>
      <w:r>
        <w:rPr>
          <w:noProof/>
        </w:rPr>
        <w:fldChar w:fldCharType="begin"/>
      </w:r>
      <w:r>
        <w:rPr>
          <w:noProof/>
        </w:rPr>
        <w:instrText xml:space="preserve"> PAGEREF _Toc212113918 \h </w:instrText>
      </w:r>
      <w:r>
        <w:rPr>
          <w:noProof/>
        </w:rPr>
      </w:r>
      <w:r>
        <w:rPr>
          <w:noProof/>
        </w:rPr>
        <w:fldChar w:fldCharType="separate"/>
      </w:r>
      <w:r>
        <w:rPr>
          <w:noProof/>
        </w:rPr>
        <w:t>59</w:t>
      </w:r>
      <w:r>
        <w:rPr>
          <w:noProof/>
        </w:rPr>
        <w:fldChar w:fldCharType="end"/>
      </w:r>
    </w:p>
    <w:p w14:paraId="6CAFF198" w14:textId="58F3657D"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9</w:t>
      </w:r>
      <w:r>
        <w:rPr>
          <w:rFonts w:asciiTheme="minorHAnsi" w:hAnsiTheme="minorHAnsi" w:cstheme="minorBidi"/>
          <w:noProof/>
          <w:kern w:val="2"/>
          <w:sz w:val="21"/>
          <w:szCs w:val="22"/>
          <w:lang w:val="en-US" w:eastAsia="zh-CN"/>
        </w:rPr>
        <w:tab/>
      </w:r>
      <w:r>
        <w:rPr>
          <w:noProof/>
          <w:lang w:eastAsia="zh-CN"/>
        </w:rPr>
        <w:t>Type: TopicListNotification</w:t>
      </w:r>
      <w:r>
        <w:rPr>
          <w:noProof/>
        </w:rPr>
        <w:tab/>
      </w:r>
      <w:r>
        <w:rPr>
          <w:noProof/>
        </w:rPr>
        <w:fldChar w:fldCharType="begin"/>
      </w:r>
      <w:r>
        <w:rPr>
          <w:noProof/>
        </w:rPr>
        <w:instrText xml:space="preserve"> PAGEREF _Toc212113919 \h </w:instrText>
      </w:r>
      <w:r>
        <w:rPr>
          <w:noProof/>
        </w:rPr>
      </w:r>
      <w:r>
        <w:rPr>
          <w:noProof/>
        </w:rPr>
        <w:fldChar w:fldCharType="separate"/>
      </w:r>
      <w:r>
        <w:rPr>
          <w:noProof/>
        </w:rPr>
        <w:t>59</w:t>
      </w:r>
      <w:r>
        <w:rPr>
          <w:noProof/>
        </w:rPr>
        <w:fldChar w:fldCharType="end"/>
      </w:r>
    </w:p>
    <w:p w14:paraId="34D4328E" w14:textId="6EE92BC5"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10</w:t>
      </w:r>
      <w:r>
        <w:rPr>
          <w:rFonts w:asciiTheme="minorHAnsi" w:hAnsiTheme="minorHAnsi" w:cstheme="minorBidi"/>
          <w:noProof/>
          <w:kern w:val="2"/>
          <w:sz w:val="21"/>
          <w:szCs w:val="22"/>
          <w:lang w:val="en-US" w:eastAsia="zh-CN"/>
        </w:rPr>
        <w:tab/>
      </w:r>
      <w:r>
        <w:rPr>
          <w:noProof/>
          <w:lang w:eastAsia="zh-CN"/>
        </w:rPr>
        <w:t xml:space="preserve">Type: </w:t>
      </w:r>
      <w:r w:rsidRPr="00B908B4">
        <w:rPr>
          <w:noProof/>
          <w:lang w:val="en-US" w:eastAsia="zh-CN"/>
        </w:rPr>
        <w:t>MessagingTopic</w:t>
      </w:r>
      <w:r>
        <w:rPr>
          <w:noProof/>
        </w:rPr>
        <w:tab/>
      </w:r>
      <w:r>
        <w:rPr>
          <w:noProof/>
        </w:rPr>
        <w:fldChar w:fldCharType="begin"/>
      </w:r>
      <w:r>
        <w:rPr>
          <w:noProof/>
        </w:rPr>
        <w:instrText xml:space="preserve"> PAGEREF _Toc212113920 \h </w:instrText>
      </w:r>
      <w:r>
        <w:rPr>
          <w:noProof/>
        </w:rPr>
      </w:r>
      <w:r>
        <w:rPr>
          <w:noProof/>
        </w:rPr>
        <w:fldChar w:fldCharType="separate"/>
      </w:r>
      <w:r>
        <w:rPr>
          <w:noProof/>
        </w:rPr>
        <w:t>60</w:t>
      </w:r>
      <w:r>
        <w:rPr>
          <w:noProof/>
        </w:rPr>
        <w:fldChar w:fldCharType="end"/>
      </w:r>
    </w:p>
    <w:p w14:paraId="4BA43F70" w14:textId="56402091" w:rsidR="0049373D" w:rsidRDefault="0049373D">
      <w:pPr>
        <w:pStyle w:val="TOC4"/>
        <w:rPr>
          <w:rFonts w:asciiTheme="minorHAnsi" w:hAnsiTheme="minorHAnsi" w:cstheme="minorBidi"/>
          <w:noProof/>
          <w:kern w:val="2"/>
          <w:sz w:val="21"/>
          <w:szCs w:val="22"/>
          <w:lang w:val="en-US" w:eastAsia="zh-CN"/>
        </w:rPr>
      </w:pPr>
      <w:r>
        <w:rPr>
          <w:noProof/>
          <w:lang w:eastAsia="zh-CN"/>
        </w:rPr>
        <w:t>8.3.5.3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_Toc212113921 \h </w:instrText>
      </w:r>
      <w:r>
        <w:rPr>
          <w:noProof/>
        </w:rPr>
      </w:r>
      <w:r>
        <w:rPr>
          <w:noProof/>
        </w:rPr>
        <w:fldChar w:fldCharType="separate"/>
      </w:r>
      <w:r>
        <w:rPr>
          <w:noProof/>
        </w:rPr>
        <w:t>60</w:t>
      </w:r>
      <w:r>
        <w:rPr>
          <w:noProof/>
        </w:rPr>
        <w:fldChar w:fldCharType="end"/>
      </w:r>
    </w:p>
    <w:p w14:paraId="77227AF5" w14:textId="6D32A8C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8.3</w:t>
      </w:r>
      <w:r>
        <w:rPr>
          <w:noProof/>
        </w:rPr>
        <w:t>.5.3.1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_Toc212113922 \h </w:instrText>
      </w:r>
      <w:r>
        <w:rPr>
          <w:noProof/>
        </w:rPr>
      </w:r>
      <w:r>
        <w:rPr>
          <w:noProof/>
        </w:rPr>
        <w:fldChar w:fldCharType="separate"/>
      </w:r>
      <w:r>
        <w:rPr>
          <w:noProof/>
        </w:rPr>
        <w:t>60</w:t>
      </w:r>
      <w:r>
        <w:rPr>
          <w:noProof/>
        </w:rPr>
        <w:fldChar w:fldCharType="end"/>
      </w:r>
    </w:p>
    <w:p w14:paraId="00D40FF4" w14:textId="19D46D2A"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8.3</w:t>
      </w:r>
      <w:r>
        <w:rPr>
          <w:noProof/>
        </w:rPr>
        <w:t>.5.3.</w:t>
      </w:r>
      <w:r w:rsidRPr="00B908B4">
        <w:rPr>
          <w:noProof/>
          <w:lang w:val="en-US" w:eastAsia="zh-CN"/>
        </w:rPr>
        <w:t>2</w:t>
      </w:r>
      <w:r>
        <w:rPr>
          <w:rFonts w:asciiTheme="minorHAnsi" w:hAnsiTheme="minorHAnsi" w:cstheme="minorBidi"/>
          <w:noProof/>
          <w:kern w:val="2"/>
          <w:sz w:val="21"/>
          <w:szCs w:val="22"/>
          <w:lang w:val="en-US" w:eastAsia="zh-CN"/>
        </w:rPr>
        <w:tab/>
      </w:r>
      <w:r>
        <w:rPr>
          <w:noProof/>
        </w:rPr>
        <w:t xml:space="preserve">Enumeration: </w:t>
      </w:r>
      <w:r w:rsidRPr="00B908B4">
        <w:rPr>
          <w:noProof/>
          <w:lang w:val="en-US" w:eastAsia="zh-CN"/>
        </w:rPr>
        <w:t>UpdateStatus</w:t>
      </w:r>
      <w:r>
        <w:rPr>
          <w:noProof/>
        </w:rPr>
        <w:tab/>
      </w:r>
      <w:r>
        <w:rPr>
          <w:noProof/>
        </w:rPr>
        <w:fldChar w:fldCharType="begin"/>
      </w:r>
      <w:r>
        <w:rPr>
          <w:noProof/>
        </w:rPr>
        <w:instrText xml:space="preserve"> PAGEREF _Toc212113923 \h </w:instrText>
      </w:r>
      <w:r>
        <w:rPr>
          <w:noProof/>
        </w:rPr>
      </w:r>
      <w:r>
        <w:rPr>
          <w:noProof/>
        </w:rPr>
        <w:fldChar w:fldCharType="separate"/>
      </w:r>
      <w:r>
        <w:rPr>
          <w:noProof/>
        </w:rPr>
        <w:t>60</w:t>
      </w:r>
      <w:r>
        <w:rPr>
          <w:noProof/>
        </w:rPr>
        <w:fldChar w:fldCharType="end"/>
      </w:r>
    </w:p>
    <w:p w14:paraId="6274BC5C" w14:textId="58883CA4" w:rsidR="0049373D" w:rsidRDefault="0049373D">
      <w:pPr>
        <w:pStyle w:val="TOC3"/>
        <w:rPr>
          <w:rFonts w:asciiTheme="minorHAnsi" w:hAnsiTheme="minorHAnsi" w:cstheme="minorBidi"/>
          <w:noProof/>
          <w:kern w:val="2"/>
          <w:sz w:val="21"/>
          <w:szCs w:val="22"/>
          <w:lang w:val="en-US" w:eastAsia="zh-CN"/>
        </w:rPr>
      </w:pPr>
      <w:r>
        <w:rPr>
          <w:noProof/>
          <w:lang w:eastAsia="zh-CN"/>
        </w:rPr>
        <w:t>8.3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_Toc212113924 \h </w:instrText>
      </w:r>
      <w:r>
        <w:rPr>
          <w:noProof/>
        </w:rPr>
      </w:r>
      <w:r>
        <w:rPr>
          <w:noProof/>
        </w:rPr>
        <w:fldChar w:fldCharType="separate"/>
      </w:r>
      <w:r>
        <w:rPr>
          <w:noProof/>
        </w:rPr>
        <w:t>60</w:t>
      </w:r>
      <w:r>
        <w:rPr>
          <w:noProof/>
        </w:rPr>
        <w:fldChar w:fldCharType="end"/>
      </w:r>
    </w:p>
    <w:p w14:paraId="336B0285" w14:textId="5A7D49B1" w:rsidR="0049373D" w:rsidRDefault="0049373D">
      <w:pPr>
        <w:pStyle w:val="TOC4"/>
        <w:rPr>
          <w:rFonts w:asciiTheme="minorHAnsi" w:hAnsiTheme="minorHAnsi" w:cstheme="minorBidi"/>
          <w:noProof/>
          <w:kern w:val="2"/>
          <w:sz w:val="21"/>
          <w:szCs w:val="22"/>
          <w:lang w:val="en-US" w:eastAsia="zh-CN"/>
        </w:rPr>
      </w:pPr>
      <w:r>
        <w:rPr>
          <w:noProof/>
          <w:lang w:eastAsia="zh-CN"/>
        </w:rPr>
        <w:t>8.3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_Toc212113925 \h </w:instrText>
      </w:r>
      <w:r>
        <w:rPr>
          <w:noProof/>
        </w:rPr>
      </w:r>
      <w:r>
        <w:rPr>
          <w:noProof/>
        </w:rPr>
        <w:fldChar w:fldCharType="separate"/>
      </w:r>
      <w:r>
        <w:rPr>
          <w:noProof/>
        </w:rPr>
        <w:t>60</w:t>
      </w:r>
      <w:r>
        <w:rPr>
          <w:noProof/>
        </w:rPr>
        <w:fldChar w:fldCharType="end"/>
      </w:r>
    </w:p>
    <w:p w14:paraId="2B4C793E" w14:textId="7874789A" w:rsidR="0049373D" w:rsidRDefault="0049373D">
      <w:pPr>
        <w:pStyle w:val="TOC4"/>
        <w:rPr>
          <w:rFonts w:asciiTheme="minorHAnsi" w:hAnsiTheme="minorHAnsi" w:cstheme="minorBidi"/>
          <w:noProof/>
          <w:kern w:val="2"/>
          <w:sz w:val="21"/>
          <w:szCs w:val="22"/>
          <w:lang w:val="en-US" w:eastAsia="zh-CN"/>
        </w:rPr>
      </w:pPr>
      <w:r>
        <w:rPr>
          <w:noProof/>
          <w:lang w:eastAsia="zh-CN"/>
        </w:rPr>
        <w:t>8.3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_Toc212113926 \h </w:instrText>
      </w:r>
      <w:r>
        <w:rPr>
          <w:noProof/>
        </w:rPr>
      </w:r>
      <w:r>
        <w:rPr>
          <w:noProof/>
        </w:rPr>
        <w:fldChar w:fldCharType="separate"/>
      </w:r>
      <w:r>
        <w:rPr>
          <w:noProof/>
        </w:rPr>
        <w:t>60</w:t>
      </w:r>
      <w:r>
        <w:rPr>
          <w:noProof/>
        </w:rPr>
        <w:fldChar w:fldCharType="end"/>
      </w:r>
    </w:p>
    <w:p w14:paraId="2FD3F998" w14:textId="604457CC" w:rsidR="0049373D" w:rsidRDefault="0049373D">
      <w:pPr>
        <w:pStyle w:val="TOC4"/>
        <w:rPr>
          <w:rFonts w:asciiTheme="minorHAnsi" w:hAnsiTheme="minorHAnsi" w:cstheme="minorBidi"/>
          <w:noProof/>
          <w:kern w:val="2"/>
          <w:sz w:val="21"/>
          <w:szCs w:val="22"/>
          <w:lang w:val="en-US" w:eastAsia="zh-CN"/>
        </w:rPr>
      </w:pPr>
      <w:r>
        <w:rPr>
          <w:noProof/>
          <w:lang w:eastAsia="zh-CN"/>
        </w:rPr>
        <w:t>8.3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_Toc212113927 \h </w:instrText>
      </w:r>
      <w:r>
        <w:rPr>
          <w:noProof/>
        </w:rPr>
      </w:r>
      <w:r>
        <w:rPr>
          <w:noProof/>
        </w:rPr>
        <w:fldChar w:fldCharType="separate"/>
      </w:r>
      <w:r>
        <w:rPr>
          <w:noProof/>
        </w:rPr>
        <w:t>60</w:t>
      </w:r>
      <w:r>
        <w:rPr>
          <w:noProof/>
        </w:rPr>
        <w:fldChar w:fldCharType="end"/>
      </w:r>
    </w:p>
    <w:p w14:paraId="721B0D4A" w14:textId="6D85D3BA" w:rsidR="0049373D" w:rsidRDefault="0049373D">
      <w:pPr>
        <w:pStyle w:val="TOC3"/>
        <w:rPr>
          <w:rFonts w:asciiTheme="minorHAnsi" w:hAnsiTheme="minorHAnsi" w:cstheme="minorBidi"/>
          <w:noProof/>
          <w:kern w:val="2"/>
          <w:sz w:val="21"/>
          <w:szCs w:val="22"/>
          <w:lang w:val="en-US" w:eastAsia="zh-CN"/>
        </w:rPr>
      </w:pPr>
      <w:r>
        <w:rPr>
          <w:noProof/>
          <w:lang w:eastAsia="zh-CN"/>
        </w:rPr>
        <w:t>8.3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_Toc212113928 \h </w:instrText>
      </w:r>
      <w:r>
        <w:rPr>
          <w:noProof/>
        </w:rPr>
      </w:r>
      <w:r>
        <w:rPr>
          <w:noProof/>
        </w:rPr>
        <w:fldChar w:fldCharType="separate"/>
      </w:r>
      <w:r>
        <w:rPr>
          <w:noProof/>
        </w:rPr>
        <w:t>60</w:t>
      </w:r>
      <w:r>
        <w:rPr>
          <w:noProof/>
        </w:rPr>
        <w:fldChar w:fldCharType="end"/>
      </w:r>
    </w:p>
    <w:p w14:paraId="12D9BE41" w14:textId="2F2C8697" w:rsidR="0049373D" w:rsidRDefault="0049373D">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_Toc212113929 \h </w:instrText>
      </w:r>
      <w:r>
        <w:rPr>
          <w:noProof/>
        </w:rPr>
      </w:r>
      <w:r>
        <w:rPr>
          <w:noProof/>
        </w:rPr>
        <w:fldChar w:fldCharType="separate"/>
      </w:r>
      <w:r>
        <w:rPr>
          <w:noProof/>
        </w:rPr>
        <w:t>61</w:t>
      </w:r>
      <w:r>
        <w:rPr>
          <w:noProof/>
        </w:rPr>
        <w:fldChar w:fldCharType="end"/>
      </w:r>
    </w:p>
    <w:p w14:paraId="46648C85" w14:textId="03C708EA" w:rsidR="0049373D" w:rsidRDefault="0049373D">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_Toc212113930 \h </w:instrText>
      </w:r>
      <w:r>
        <w:rPr>
          <w:noProof/>
        </w:rPr>
      </w:r>
      <w:r>
        <w:rPr>
          <w:noProof/>
        </w:rPr>
        <w:fldChar w:fldCharType="separate"/>
      </w:r>
      <w:r>
        <w:rPr>
          <w:noProof/>
        </w:rPr>
        <w:t>61</w:t>
      </w:r>
      <w:r>
        <w:rPr>
          <w:noProof/>
        </w:rPr>
        <w:fldChar w:fldCharType="end"/>
      </w:r>
    </w:p>
    <w:p w14:paraId="1A6F9A0B" w14:textId="72F7C896"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_Toc212113931 \h </w:instrText>
      </w:r>
      <w:r>
        <w:rPr>
          <w:noProof/>
        </w:rPr>
      </w:r>
      <w:r>
        <w:rPr>
          <w:noProof/>
        </w:rPr>
        <w:fldChar w:fldCharType="separate"/>
      </w:r>
      <w:r>
        <w:rPr>
          <w:noProof/>
        </w:rPr>
        <w:t>61</w:t>
      </w:r>
      <w:r>
        <w:rPr>
          <w:noProof/>
        </w:rPr>
        <w:fldChar w:fldCharType="end"/>
      </w:r>
    </w:p>
    <w:p w14:paraId="467555A9" w14:textId="6CF70B3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_Toc212113932 \h </w:instrText>
      </w:r>
      <w:r>
        <w:rPr>
          <w:noProof/>
        </w:rPr>
      </w:r>
      <w:r>
        <w:rPr>
          <w:noProof/>
        </w:rPr>
        <w:fldChar w:fldCharType="separate"/>
      </w:r>
      <w:r>
        <w:rPr>
          <w:noProof/>
        </w:rPr>
        <w:t>61</w:t>
      </w:r>
      <w:r>
        <w:rPr>
          <w:noProof/>
        </w:rPr>
        <w:fldChar w:fldCharType="end"/>
      </w:r>
    </w:p>
    <w:p w14:paraId="1E64210B" w14:textId="4A8B267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_Toc212113933 \h </w:instrText>
      </w:r>
      <w:r>
        <w:rPr>
          <w:noProof/>
        </w:rPr>
      </w:r>
      <w:r>
        <w:rPr>
          <w:noProof/>
        </w:rPr>
        <w:fldChar w:fldCharType="separate"/>
      </w:r>
      <w:r>
        <w:rPr>
          <w:noProof/>
        </w:rPr>
        <w:t>61</w:t>
      </w:r>
      <w:r>
        <w:rPr>
          <w:noProof/>
        </w:rPr>
        <w:fldChar w:fldCharType="end"/>
      </w:r>
    </w:p>
    <w:p w14:paraId="02546503" w14:textId="04B594B8" w:rsidR="0049373D" w:rsidRDefault="0049373D">
      <w:pPr>
        <w:pStyle w:val="TOC4"/>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_Toc212113934 \h </w:instrText>
      </w:r>
      <w:r>
        <w:rPr>
          <w:noProof/>
        </w:rPr>
      </w:r>
      <w:r>
        <w:rPr>
          <w:noProof/>
        </w:rPr>
        <w:fldChar w:fldCharType="separate"/>
      </w:r>
      <w:r>
        <w:rPr>
          <w:noProof/>
        </w:rPr>
        <w:t>61</w:t>
      </w:r>
      <w:r>
        <w:rPr>
          <w:noProof/>
        </w:rPr>
        <w:fldChar w:fldCharType="end"/>
      </w:r>
    </w:p>
    <w:p w14:paraId="7AB3D889" w14:textId="2BFBE104" w:rsidR="0049373D" w:rsidRDefault="0049373D">
      <w:pPr>
        <w:pStyle w:val="TOC4"/>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_Toc212113935 \h </w:instrText>
      </w:r>
      <w:r>
        <w:rPr>
          <w:noProof/>
        </w:rPr>
      </w:r>
      <w:r>
        <w:rPr>
          <w:noProof/>
        </w:rPr>
        <w:fldChar w:fldCharType="separate"/>
      </w:r>
      <w:r>
        <w:rPr>
          <w:noProof/>
        </w:rPr>
        <w:t>62</w:t>
      </w:r>
      <w:r>
        <w:rPr>
          <w:noProof/>
        </w:rPr>
        <w:fldChar w:fldCharType="end"/>
      </w:r>
    </w:p>
    <w:p w14:paraId="608705AB" w14:textId="4D82B889" w:rsidR="0049373D" w:rsidRDefault="0049373D">
      <w:pPr>
        <w:pStyle w:val="TOC5"/>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_Toc212113936 \h </w:instrText>
      </w:r>
      <w:r>
        <w:rPr>
          <w:noProof/>
        </w:rPr>
      </w:r>
      <w:r>
        <w:rPr>
          <w:noProof/>
        </w:rPr>
        <w:fldChar w:fldCharType="separate"/>
      </w:r>
      <w:r>
        <w:rPr>
          <w:noProof/>
        </w:rPr>
        <w:t>62</w:t>
      </w:r>
      <w:r>
        <w:rPr>
          <w:noProof/>
        </w:rPr>
        <w:fldChar w:fldCharType="end"/>
      </w:r>
    </w:p>
    <w:p w14:paraId="36F1524E" w14:textId="6688D03A" w:rsidR="0049373D" w:rsidRDefault="0049373D">
      <w:pPr>
        <w:pStyle w:val="TOC5"/>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_Toc212113937 \h </w:instrText>
      </w:r>
      <w:r>
        <w:rPr>
          <w:noProof/>
        </w:rPr>
      </w:r>
      <w:r>
        <w:rPr>
          <w:noProof/>
        </w:rPr>
        <w:fldChar w:fldCharType="separate"/>
      </w:r>
      <w:r>
        <w:rPr>
          <w:noProof/>
        </w:rPr>
        <w:t>62</w:t>
      </w:r>
      <w:r>
        <w:rPr>
          <w:noProof/>
        </w:rPr>
        <w:fldChar w:fldCharType="end"/>
      </w:r>
    </w:p>
    <w:p w14:paraId="62EF445D" w14:textId="69B65110" w:rsidR="0049373D" w:rsidRDefault="0049373D">
      <w:pPr>
        <w:pStyle w:val="TOC4"/>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_Toc212113938 \h </w:instrText>
      </w:r>
      <w:r>
        <w:rPr>
          <w:noProof/>
        </w:rPr>
      </w:r>
      <w:r>
        <w:rPr>
          <w:noProof/>
        </w:rPr>
        <w:fldChar w:fldCharType="separate"/>
      </w:r>
      <w:r>
        <w:rPr>
          <w:noProof/>
        </w:rPr>
        <w:t>62</w:t>
      </w:r>
      <w:r>
        <w:rPr>
          <w:noProof/>
        </w:rPr>
        <w:fldChar w:fldCharType="end"/>
      </w:r>
    </w:p>
    <w:p w14:paraId="101E8F4F" w14:textId="186F2938" w:rsidR="0049373D" w:rsidRDefault="0049373D">
      <w:pPr>
        <w:pStyle w:val="TOC5"/>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_Toc212113939 \h </w:instrText>
      </w:r>
      <w:r>
        <w:rPr>
          <w:noProof/>
        </w:rPr>
      </w:r>
      <w:r>
        <w:rPr>
          <w:noProof/>
        </w:rPr>
        <w:fldChar w:fldCharType="separate"/>
      </w:r>
      <w:r>
        <w:rPr>
          <w:noProof/>
        </w:rPr>
        <w:t>62</w:t>
      </w:r>
      <w:r>
        <w:rPr>
          <w:noProof/>
        </w:rPr>
        <w:fldChar w:fldCharType="end"/>
      </w:r>
    </w:p>
    <w:p w14:paraId="7F6C9646" w14:textId="67E8A5B9" w:rsidR="0049373D" w:rsidRDefault="0049373D">
      <w:pPr>
        <w:pStyle w:val="TOC5"/>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_Toc212113940 \h </w:instrText>
      </w:r>
      <w:r>
        <w:rPr>
          <w:noProof/>
        </w:rPr>
      </w:r>
      <w:r>
        <w:rPr>
          <w:noProof/>
        </w:rPr>
        <w:fldChar w:fldCharType="separate"/>
      </w:r>
      <w:r>
        <w:rPr>
          <w:noProof/>
        </w:rPr>
        <w:t>63</w:t>
      </w:r>
      <w:r>
        <w:rPr>
          <w:noProof/>
        </w:rPr>
        <w:fldChar w:fldCharType="end"/>
      </w:r>
    </w:p>
    <w:p w14:paraId="03CDEDB3" w14:textId="5A17871A"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_Toc212113941 \h </w:instrText>
      </w:r>
      <w:r>
        <w:rPr>
          <w:noProof/>
        </w:rPr>
      </w:r>
      <w:r>
        <w:rPr>
          <w:noProof/>
        </w:rPr>
        <w:fldChar w:fldCharType="separate"/>
      </w:r>
      <w:r>
        <w:rPr>
          <w:noProof/>
        </w:rPr>
        <w:t>63</w:t>
      </w:r>
      <w:r>
        <w:rPr>
          <w:noProof/>
        </w:rPr>
        <w:fldChar w:fldCharType="end"/>
      </w:r>
    </w:p>
    <w:p w14:paraId="0E249FA8" w14:textId="3380CC23"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_Toc212113942 \h </w:instrText>
      </w:r>
      <w:r>
        <w:rPr>
          <w:noProof/>
        </w:rPr>
      </w:r>
      <w:r>
        <w:rPr>
          <w:noProof/>
        </w:rPr>
        <w:fldChar w:fldCharType="separate"/>
      </w:r>
      <w:r>
        <w:rPr>
          <w:noProof/>
        </w:rPr>
        <w:t>63</w:t>
      </w:r>
      <w:r>
        <w:rPr>
          <w:noProof/>
        </w:rPr>
        <w:fldChar w:fldCharType="end"/>
      </w:r>
    </w:p>
    <w:p w14:paraId="2E0DA947" w14:textId="70419C10" w:rsidR="0049373D" w:rsidRDefault="0049373D">
      <w:pPr>
        <w:pStyle w:val="TOC4"/>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_Toc212113943 \h </w:instrText>
      </w:r>
      <w:r>
        <w:rPr>
          <w:noProof/>
        </w:rPr>
      </w:r>
      <w:r>
        <w:rPr>
          <w:noProof/>
        </w:rPr>
        <w:fldChar w:fldCharType="separate"/>
      </w:r>
      <w:r>
        <w:rPr>
          <w:noProof/>
        </w:rPr>
        <w:t>63</w:t>
      </w:r>
      <w:r>
        <w:rPr>
          <w:noProof/>
        </w:rPr>
        <w:fldChar w:fldCharType="end"/>
      </w:r>
    </w:p>
    <w:p w14:paraId="5D23D9F0" w14:textId="4AECACBD" w:rsidR="0049373D" w:rsidRDefault="0049373D">
      <w:pPr>
        <w:pStyle w:val="TOC4"/>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_Toc212113944 \h </w:instrText>
      </w:r>
      <w:r>
        <w:rPr>
          <w:noProof/>
        </w:rPr>
      </w:r>
      <w:r>
        <w:rPr>
          <w:noProof/>
        </w:rPr>
        <w:fldChar w:fldCharType="separate"/>
      </w:r>
      <w:r>
        <w:rPr>
          <w:noProof/>
        </w:rPr>
        <w:t>65</w:t>
      </w:r>
      <w:r>
        <w:rPr>
          <w:noProof/>
        </w:rPr>
        <w:fldChar w:fldCharType="end"/>
      </w:r>
    </w:p>
    <w:p w14:paraId="436CC186" w14:textId="6711E749" w:rsidR="0049373D" w:rsidRDefault="0049373D">
      <w:pPr>
        <w:pStyle w:val="TOC5"/>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_Toc212113945 \h </w:instrText>
      </w:r>
      <w:r>
        <w:rPr>
          <w:noProof/>
        </w:rPr>
      </w:r>
      <w:r>
        <w:rPr>
          <w:noProof/>
        </w:rPr>
        <w:fldChar w:fldCharType="separate"/>
      </w:r>
      <w:r>
        <w:rPr>
          <w:noProof/>
        </w:rPr>
        <w:t>65</w:t>
      </w:r>
      <w:r>
        <w:rPr>
          <w:noProof/>
        </w:rPr>
        <w:fldChar w:fldCharType="end"/>
      </w:r>
    </w:p>
    <w:p w14:paraId="3E491CC1" w14:textId="05FC2880" w:rsidR="0049373D" w:rsidRDefault="0049373D">
      <w:pPr>
        <w:pStyle w:val="TOC5"/>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_Toc212113946 \h </w:instrText>
      </w:r>
      <w:r>
        <w:rPr>
          <w:noProof/>
        </w:rPr>
      </w:r>
      <w:r>
        <w:rPr>
          <w:noProof/>
        </w:rPr>
        <w:fldChar w:fldCharType="separate"/>
      </w:r>
      <w:r>
        <w:rPr>
          <w:noProof/>
        </w:rPr>
        <w:t>65</w:t>
      </w:r>
      <w:r>
        <w:rPr>
          <w:noProof/>
        </w:rPr>
        <w:fldChar w:fldCharType="end"/>
      </w:r>
    </w:p>
    <w:p w14:paraId="15E0E13F" w14:textId="28A5BCE2" w:rsidR="0049373D" w:rsidRDefault="0049373D">
      <w:pPr>
        <w:pStyle w:val="TOC5"/>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_Toc212113947 \h </w:instrText>
      </w:r>
      <w:r>
        <w:rPr>
          <w:noProof/>
        </w:rPr>
      </w:r>
      <w:r>
        <w:rPr>
          <w:noProof/>
        </w:rPr>
        <w:fldChar w:fldCharType="separate"/>
      </w:r>
      <w:r>
        <w:rPr>
          <w:noProof/>
        </w:rPr>
        <w:t>65</w:t>
      </w:r>
      <w:r>
        <w:rPr>
          <w:noProof/>
        </w:rPr>
        <w:fldChar w:fldCharType="end"/>
      </w:r>
    </w:p>
    <w:p w14:paraId="6F2DEC26" w14:textId="2FDB80B8" w:rsidR="0049373D" w:rsidRDefault="0049373D">
      <w:pPr>
        <w:pStyle w:val="TOC4"/>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_Toc212113948 \h </w:instrText>
      </w:r>
      <w:r>
        <w:rPr>
          <w:noProof/>
        </w:rPr>
      </w:r>
      <w:r>
        <w:rPr>
          <w:noProof/>
        </w:rPr>
        <w:fldChar w:fldCharType="separate"/>
      </w:r>
      <w:r>
        <w:rPr>
          <w:noProof/>
        </w:rPr>
        <w:t>66</w:t>
      </w:r>
      <w:r>
        <w:rPr>
          <w:noProof/>
        </w:rPr>
        <w:fldChar w:fldCharType="end"/>
      </w:r>
    </w:p>
    <w:p w14:paraId="4FC96BD5" w14:textId="620202AD" w:rsidR="0049373D" w:rsidRDefault="0049373D">
      <w:pPr>
        <w:pStyle w:val="TOC5"/>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_Toc212113949 \h </w:instrText>
      </w:r>
      <w:r>
        <w:rPr>
          <w:noProof/>
        </w:rPr>
      </w:r>
      <w:r>
        <w:rPr>
          <w:noProof/>
        </w:rPr>
        <w:fldChar w:fldCharType="separate"/>
      </w:r>
      <w:r>
        <w:rPr>
          <w:noProof/>
        </w:rPr>
        <w:t>66</w:t>
      </w:r>
      <w:r>
        <w:rPr>
          <w:noProof/>
        </w:rPr>
        <w:fldChar w:fldCharType="end"/>
      </w:r>
    </w:p>
    <w:p w14:paraId="7D3AB84C" w14:textId="31A01D11" w:rsidR="0049373D" w:rsidRDefault="0049373D">
      <w:pPr>
        <w:pStyle w:val="TOC5"/>
        <w:rPr>
          <w:rFonts w:asciiTheme="minorHAnsi" w:hAnsiTheme="minorHAnsi" w:cstheme="minorBidi"/>
          <w:noProof/>
          <w:kern w:val="2"/>
          <w:sz w:val="21"/>
          <w:szCs w:val="22"/>
          <w:lang w:val="en-US" w:eastAsia="zh-CN"/>
        </w:rPr>
      </w:pPr>
      <w:r>
        <w:rPr>
          <w:noProof/>
        </w:rPr>
        <w:lastRenderedPageBreak/>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_Toc212113950 \h </w:instrText>
      </w:r>
      <w:r>
        <w:rPr>
          <w:noProof/>
        </w:rPr>
      </w:r>
      <w:r>
        <w:rPr>
          <w:noProof/>
        </w:rPr>
        <w:fldChar w:fldCharType="separate"/>
      </w:r>
      <w:r>
        <w:rPr>
          <w:noProof/>
        </w:rPr>
        <w:t>66</w:t>
      </w:r>
      <w:r>
        <w:rPr>
          <w:noProof/>
        </w:rPr>
        <w:fldChar w:fldCharType="end"/>
      </w:r>
    </w:p>
    <w:p w14:paraId="50BD275B" w14:textId="596B104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_Toc212113951 \h </w:instrText>
      </w:r>
      <w:r>
        <w:rPr>
          <w:noProof/>
        </w:rPr>
      </w:r>
      <w:r>
        <w:rPr>
          <w:noProof/>
        </w:rPr>
        <w:fldChar w:fldCharType="separate"/>
      </w:r>
      <w:r>
        <w:rPr>
          <w:noProof/>
        </w:rPr>
        <w:t>66</w:t>
      </w:r>
      <w:r>
        <w:rPr>
          <w:noProof/>
        </w:rPr>
        <w:fldChar w:fldCharType="end"/>
      </w:r>
    </w:p>
    <w:p w14:paraId="039BAFB2" w14:textId="585D80C9" w:rsidR="0049373D" w:rsidRDefault="0049373D">
      <w:pPr>
        <w:pStyle w:val="TOC4"/>
        <w:rPr>
          <w:rFonts w:asciiTheme="minorHAnsi" w:hAnsiTheme="minorHAnsi" w:cstheme="minorBidi"/>
          <w:noProof/>
          <w:kern w:val="2"/>
          <w:sz w:val="21"/>
          <w:szCs w:val="22"/>
          <w:lang w:val="en-US" w:eastAsia="zh-CN"/>
        </w:rPr>
      </w:pPr>
      <w:r>
        <w:rPr>
          <w:noProof/>
        </w:rPr>
        <w:t>9.1.6.1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_Toc212113952 \h </w:instrText>
      </w:r>
      <w:r>
        <w:rPr>
          <w:noProof/>
        </w:rPr>
      </w:r>
      <w:r>
        <w:rPr>
          <w:noProof/>
        </w:rPr>
        <w:fldChar w:fldCharType="separate"/>
      </w:r>
      <w:r>
        <w:rPr>
          <w:noProof/>
        </w:rPr>
        <w:t>66</w:t>
      </w:r>
      <w:r>
        <w:rPr>
          <w:noProof/>
        </w:rPr>
        <w:fldChar w:fldCharType="end"/>
      </w:r>
    </w:p>
    <w:p w14:paraId="06AFE6C8" w14:textId="70E4E368" w:rsidR="0049373D" w:rsidRDefault="0049373D">
      <w:pPr>
        <w:pStyle w:val="TOC4"/>
        <w:rPr>
          <w:rFonts w:asciiTheme="minorHAnsi" w:hAnsiTheme="minorHAnsi" w:cstheme="minorBidi"/>
          <w:noProof/>
          <w:kern w:val="2"/>
          <w:sz w:val="21"/>
          <w:szCs w:val="22"/>
          <w:lang w:val="en-US" w:eastAsia="zh-CN"/>
        </w:rPr>
      </w:pPr>
      <w:r>
        <w:rPr>
          <w:noProof/>
        </w:rPr>
        <w:t>9.1.6.2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_Toc212113953 \h </w:instrText>
      </w:r>
      <w:r>
        <w:rPr>
          <w:noProof/>
        </w:rPr>
      </w:r>
      <w:r>
        <w:rPr>
          <w:noProof/>
        </w:rPr>
        <w:fldChar w:fldCharType="separate"/>
      </w:r>
      <w:r>
        <w:rPr>
          <w:noProof/>
        </w:rPr>
        <w:t>66</w:t>
      </w:r>
      <w:r>
        <w:rPr>
          <w:noProof/>
        </w:rPr>
        <w:fldChar w:fldCharType="end"/>
      </w:r>
    </w:p>
    <w:p w14:paraId="25353317" w14:textId="6387E287" w:rsidR="0049373D" w:rsidRDefault="0049373D">
      <w:pPr>
        <w:pStyle w:val="TOC4"/>
        <w:rPr>
          <w:rFonts w:asciiTheme="minorHAnsi" w:hAnsiTheme="minorHAnsi" w:cstheme="minorBidi"/>
          <w:noProof/>
          <w:kern w:val="2"/>
          <w:sz w:val="21"/>
          <w:szCs w:val="22"/>
          <w:lang w:val="en-US" w:eastAsia="zh-CN"/>
        </w:rPr>
      </w:pPr>
      <w:r>
        <w:rPr>
          <w:noProof/>
        </w:rPr>
        <w:t>9.1.6.3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_Toc212113954 \h </w:instrText>
      </w:r>
      <w:r>
        <w:rPr>
          <w:noProof/>
        </w:rPr>
      </w:r>
      <w:r>
        <w:rPr>
          <w:noProof/>
        </w:rPr>
        <w:fldChar w:fldCharType="separate"/>
      </w:r>
      <w:r>
        <w:rPr>
          <w:noProof/>
        </w:rPr>
        <w:t>66</w:t>
      </w:r>
      <w:r>
        <w:rPr>
          <w:noProof/>
        </w:rPr>
        <w:fldChar w:fldCharType="end"/>
      </w:r>
    </w:p>
    <w:p w14:paraId="04F5C82F" w14:textId="420690F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_Toc212113955 \h </w:instrText>
      </w:r>
      <w:r>
        <w:rPr>
          <w:noProof/>
        </w:rPr>
      </w:r>
      <w:r>
        <w:rPr>
          <w:noProof/>
        </w:rPr>
        <w:fldChar w:fldCharType="separate"/>
      </w:r>
      <w:r>
        <w:rPr>
          <w:noProof/>
        </w:rPr>
        <w:t>66</w:t>
      </w:r>
      <w:r>
        <w:rPr>
          <w:noProof/>
        </w:rPr>
        <w:fldChar w:fldCharType="end"/>
      </w:r>
    </w:p>
    <w:p w14:paraId="640D69D8" w14:textId="391888C2" w:rsidR="0049373D" w:rsidRDefault="0049373D">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_Toc212113956 \h </w:instrText>
      </w:r>
      <w:r>
        <w:rPr>
          <w:noProof/>
        </w:rPr>
      </w:r>
      <w:r>
        <w:rPr>
          <w:noProof/>
        </w:rPr>
        <w:fldChar w:fldCharType="separate"/>
      </w:r>
      <w:r>
        <w:rPr>
          <w:noProof/>
        </w:rPr>
        <w:t>66</w:t>
      </w:r>
      <w:r>
        <w:rPr>
          <w:noProof/>
        </w:rPr>
        <w:fldChar w:fldCharType="end"/>
      </w:r>
    </w:p>
    <w:p w14:paraId="71A27B34" w14:textId="4724831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_Toc212113957 \h </w:instrText>
      </w:r>
      <w:r>
        <w:rPr>
          <w:noProof/>
        </w:rPr>
      </w:r>
      <w:r>
        <w:rPr>
          <w:noProof/>
        </w:rPr>
        <w:fldChar w:fldCharType="separate"/>
      </w:r>
      <w:r>
        <w:rPr>
          <w:noProof/>
        </w:rPr>
        <w:t>66</w:t>
      </w:r>
      <w:r>
        <w:rPr>
          <w:noProof/>
        </w:rPr>
        <w:fldChar w:fldCharType="end"/>
      </w:r>
    </w:p>
    <w:p w14:paraId="015D5DC6" w14:textId="0A7607F2"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_Toc212113958 \h </w:instrText>
      </w:r>
      <w:r>
        <w:rPr>
          <w:noProof/>
        </w:rPr>
      </w:r>
      <w:r>
        <w:rPr>
          <w:noProof/>
        </w:rPr>
        <w:fldChar w:fldCharType="separate"/>
      </w:r>
      <w:r>
        <w:rPr>
          <w:noProof/>
        </w:rPr>
        <w:t>67</w:t>
      </w:r>
      <w:r>
        <w:rPr>
          <w:noProof/>
        </w:rPr>
        <w:fldChar w:fldCharType="end"/>
      </w:r>
    </w:p>
    <w:p w14:paraId="75E32D59" w14:textId="15D035D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_Toc212113959 \h </w:instrText>
      </w:r>
      <w:r>
        <w:rPr>
          <w:noProof/>
        </w:rPr>
      </w:r>
      <w:r>
        <w:rPr>
          <w:noProof/>
        </w:rPr>
        <w:fldChar w:fldCharType="separate"/>
      </w:r>
      <w:r>
        <w:rPr>
          <w:noProof/>
        </w:rPr>
        <w:t>67</w:t>
      </w:r>
      <w:r>
        <w:rPr>
          <w:noProof/>
        </w:rPr>
        <w:fldChar w:fldCharType="end"/>
      </w:r>
    </w:p>
    <w:p w14:paraId="274FA6EC" w14:textId="060CC73A" w:rsidR="0049373D" w:rsidRDefault="0049373D">
      <w:pPr>
        <w:pStyle w:val="TOC4"/>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_Toc212113960 \h </w:instrText>
      </w:r>
      <w:r>
        <w:rPr>
          <w:noProof/>
        </w:rPr>
      </w:r>
      <w:r>
        <w:rPr>
          <w:noProof/>
        </w:rPr>
        <w:fldChar w:fldCharType="separate"/>
      </w:r>
      <w:r>
        <w:rPr>
          <w:noProof/>
        </w:rPr>
        <w:t>67</w:t>
      </w:r>
      <w:r>
        <w:rPr>
          <w:noProof/>
        </w:rPr>
        <w:fldChar w:fldCharType="end"/>
      </w:r>
    </w:p>
    <w:p w14:paraId="35C366DB" w14:textId="4DE7896F" w:rsidR="0049373D" w:rsidRDefault="0049373D">
      <w:pPr>
        <w:pStyle w:val="TOC4"/>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_Toc212113961 \h </w:instrText>
      </w:r>
      <w:r>
        <w:rPr>
          <w:noProof/>
        </w:rPr>
      </w:r>
      <w:r>
        <w:rPr>
          <w:noProof/>
        </w:rPr>
        <w:fldChar w:fldCharType="separate"/>
      </w:r>
      <w:r>
        <w:rPr>
          <w:noProof/>
        </w:rPr>
        <w:t>67</w:t>
      </w:r>
      <w:r>
        <w:rPr>
          <w:noProof/>
        </w:rPr>
        <w:fldChar w:fldCharType="end"/>
      </w:r>
    </w:p>
    <w:p w14:paraId="244D9F1A" w14:textId="271A5E05" w:rsidR="0049373D" w:rsidRDefault="0049373D">
      <w:pPr>
        <w:pStyle w:val="TOC5"/>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_Toc212113962 \h </w:instrText>
      </w:r>
      <w:r>
        <w:rPr>
          <w:noProof/>
        </w:rPr>
      </w:r>
      <w:r>
        <w:rPr>
          <w:noProof/>
        </w:rPr>
        <w:fldChar w:fldCharType="separate"/>
      </w:r>
      <w:r>
        <w:rPr>
          <w:noProof/>
        </w:rPr>
        <w:t>67</w:t>
      </w:r>
      <w:r>
        <w:rPr>
          <w:noProof/>
        </w:rPr>
        <w:fldChar w:fldCharType="end"/>
      </w:r>
    </w:p>
    <w:p w14:paraId="50DD5D1F" w14:textId="55F4D481" w:rsidR="0049373D" w:rsidRDefault="0049373D">
      <w:pPr>
        <w:pStyle w:val="TOC5"/>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_Toc212113963 \h </w:instrText>
      </w:r>
      <w:r>
        <w:rPr>
          <w:noProof/>
        </w:rPr>
      </w:r>
      <w:r>
        <w:rPr>
          <w:noProof/>
        </w:rPr>
        <w:fldChar w:fldCharType="separate"/>
      </w:r>
      <w:r>
        <w:rPr>
          <w:noProof/>
        </w:rPr>
        <w:t>67</w:t>
      </w:r>
      <w:r>
        <w:rPr>
          <w:noProof/>
        </w:rPr>
        <w:fldChar w:fldCharType="end"/>
      </w:r>
    </w:p>
    <w:p w14:paraId="574A3C56" w14:textId="19AE52D4" w:rsidR="0049373D" w:rsidRDefault="0049373D">
      <w:pPr>
        <w:pStyle w:val="TOC4"/>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_Toc212113964 \h </w:instrText>
      </w:r>
      <w:r>
        <w:rPr>
          <w:noProof/>
        </w:rPr>
      </w:r>
      <w:r>
        <w:rPr>
          <w:noProof/>
        </w:rPr>
        <w:fldChar w:fldCharType="separate"/>
      </w:r>
      <w:r>
        <w:rPr>
          <w:noProof/>
        </w:rPr>
        <w:t>68</w:t>
      </w:r>
      <w:r>
        <w:rPr>
          <w:noProof/>
        </w:rPr>
        <w:fldChar w:fldCharType="end"/>
      </w:r>
    </w:p>
    <w:p w14:paraId="55F9936C" w14:textId="3A5DCFE4" w:rsidR="0049373D" w:rsidRDefault="0049373D">
      <w:pPr>
        <w:pStyle w:val="TOC5"/>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_Toc212113965 \h </w:instrText>
      </w:r>
      <w:r>
        <w:rPr>
          <w:noProof/>
        </w:rPr>
      </w:r>
      <w:r>
        <w:rPr>
          <w:noProof/>
        </w:rPr>
        <w:fldChar w:fldCharType="separate"/>
      </w:r>
      <w:r>
        <w:rPr>
          <w:noProof/>
        </w:rPr>
        <w:t>68</w:t>
      </w:r>
      <w:r>
        <w:rPr>
          <w:noProof/>
        </w:rPr>
        <w:fldChar w:fldCharType="end"/>
      </w:r>
    </w:p>
    <w:p w14:paraId="62996A74" w14:textId="56F9FC7A" w:rsidR="0049373D" w:rsidRDefault="0049373D">
      <w:pPr>
        <w:pStyle w:val="TOC5"/>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_Toc212113966 \h </w:instrText>
      </w:r>
      <w:r>
        <w:rPr>
          <w:noProof/>
        </w:rPr>
      </w:r>
      <w:r>
        <w:rPr>
          <w:noProof/>
        </w:rPr>
        <w:fldChar w:fldCharType="separate"/>
      </w:r>
      <w:r>
        <w:rPr>
          <w:noProof/>
        </w:rPr>
        <w:t>68</w:t>
      </w:r>
      <w:r>
        <w:rPr>
          <w:noProof/>
        </w:rPr>
        <w:fldChar w:fldCharType="end"/>
      </w:r>
    </w:p>
    <w:p w14:paraId="3295C446" w14:textId="3D900DA5"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_Toc212113967 \h </w:instrText>
      </w:r>
      <w:r>
        <w:rPr>
          <w:noProof/>
        </w:rPr>
      </w:r>
      <w:r>
        <w:rPr>
          <w:noProof/>
        </w:rPr>
        <w:fldChar w:fldCharType="separate"/>
      </w:r>
      <w:r>
        <w:rPr>
          <w:noProof/>
        </w:rPr>
        <w:t>69</w:t>
      </w:r>
      <w:r>
        <w:rPr>
          <w:noProof/>
        </w:rPr>
        <w:fldChar w:fldCharType="end"/>
      </w:r>
    </w:p>
    <w:p w14:paraId="36978CFE" w14:textId="27901E8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_Toc212113968 \h </w:instrText>
      </w:r>
      <w:r>
        <w:rPr>
          <w:noProof/>
        </w:rPr>
      </w:r>
      <w:r>
        <w:rPr>
          <w:noProof/>
        </w:rPr>
        <w:fldChar w:fldCharType="separate"/>
      </w:r>
      <w:r>
        <w:rPr>
          <w:noProof/>
        </w:rPr>
        <w:t>69</w:t>
      </w:r>
      <w:r>
        <w:rPr>
          <w:noProof/>
        </w:rPr>
        <w:fldChar w:fldCharType="end"/>
      </w:r>
    </w:p>
    <w:p w14:paraId="6F08C4C3" w14:textId="75DBDA90" w:rsidR="0049373D" w:rsidRDefault="0049373D">
      <w:pPr>
        <w:pStyle w:val="TOC4"/>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_Toc212113969 \h </w:instrText>
      </w:r>
      <w:r>
        <w:rPr>
          <w:noProof/>
        </w:rPr>
      </w:r>
      <w:r>
        <w:rPr>
          <w:noProof/>
        </w:rPr>
        <w:fldChar w:fldCharType="separate"/>
      </w:r>
      <w:r>
        <w:rPr>
          <w:noProof/>
        </w:rPr>
        <w:t>69</w:t>
      </w:r>
      <w:r>
        <w:rPr>
          <w:noProof/>
        </w:rPr>
        <w:fldChar w:fldCharType="end"/>
      </w:r>
    </w:p>
    <w:p w14:paraId="3E715A89" w14:textId="0D46E216" w:rsidR="0049373D" w:rsidRDefault="0049373D">
      <w:pPr>
        <w:pStyle w:val="TOC4"/>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_Toc212113970 \h </w:instrText>
      </w:r>
      <w:r>
        <w:rPr>
          <w:noProof/>
        </w:rPr>
      </w:r>
      <w:r>
        <w:rPr>
          <w:noProof/>
        </w:rPr>
        <w:fldChar w:fldCharType="separate"/>
      </w:r>
      <w:r>
        <w:rPr>
          <w:noProof/>
        </w:rPr>
        <w:t>70</w:t>
      </w:r>
      <w:r>
        <w:rPr>
          <w:noProof/>
        </w:rPr>
        <w:fldChar w:fldCharType="end"/>
      </w:r>
    </w:p>
    <w:p w14:paraId="1DAB109D" w14:textId="6A1E70EE" w:rsidR="0049373D" w:rsidRDefault="0049373D">
      <w:pPr>
        <w:pStyle w:val="TOC5"/>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_Toc212113971 \h </w:instrText>
      </w:r>
      <w:r>
        <w:rPr>
          <w:noProof/>
        </w:rPr>
      </w:r>
      <w:r>
        <w:rPr>
          <w:noProof/>
        </w:rPr>
        <w:fldChar w:fldCharType="separate"/>
      </w:r>
      <w:r>
        <w:rPr>
          <w:noProof/>
        </w:rPr>
        <w:t>70</w:t>
      </w:r>
      <w:r>
        <w:rPr>
          <w:noProof/>
        </w:rPr>
        <w:fldChar w:fldCharType="end"/>
      </w:r>
    </w:p>
    <w:p w14:paraId="46A91E84" w14:textId="065F6983" w:rsidR="0049373D" w:rsidRDefault="0049373D">
      <w:pPr>
        <w:pStyle w:val="TOC5"/>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_Toc212113972 \h </w:instrText>
      </w:r>
      <w:r>
        <w:rPr>
          <w:noProof/>
        </w:rPr>
      </w:r>
      <w:r>
        <w:rPr>
          <w:noProof/>
        </w:rPr>
        <w:fldChar w:fldCharType="separate"/>
      </w:r>
      <w:r>
        <w:rPr>
          <w:noProof/>
        </w:rPr>
        <w:t>70</w:t>
      </w:r>
      <w:r>
        <w:rPr>
          <w:noProof/>
        </w:rPr>
        <w:fldChar w:fldCharType="end"/>
      </w:r>
    </w:p>
    <w:p w14:paraId="610492BB" w14:textId="6B49CC06"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_Toc212113973 \h </w:instrText>
      </w:r>
      <w:r>
        <w:rPr>
          <w:noProof/>
        </w:rPr>
      </w:r>
      <w:r>
        <w:rPr>
          <w:noProof/>
        </w:rPr>
        <w:fldChar w:fldCharType="separate"/>
      </w:r>
      <w:r>
        <w:rPr>
          <w:noProof/>
        </w:rPr>
        <w:t>71</w:t>
      </w:r>
      <w:r>
        <w:rPr>
          <w:noProof/>
        </w:rPr>
        <w:fldChar w:fldCharType="end"/>
      </w:r>
    </w:p>
    <w:p w14:paraId="077DF58A" w14:textId="683D7ED5" w:rsidR="0049373D" w:rsidRDefault="0049373D">
      <w:pPr>
        <w:pStyle w:val="TOC4"/>
        <w:rPr>
          <w:rFonts w:asciiTheme="minorHAnsi" w:hAnsiTheme="minorHAnsi" w:cstheme="minorBidi"/>
          <w:noProof/>
          <w:kern w:val="2"/>
          <w:sz w:val="21"/>
          <w:szCs w:val="22"/>
          <w:lang w:val="en-US" w:eastAsia="zh-CN"/>
        </w:rPr>
      </w:pPr>
      <w:r>
        <w:rPr>
          <w:noProof/>
        </w:rPr>
        <w:t>9.2.6.1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_Toc212113974 \h </w:instrText>
      </w:r>
      <w:r>
        <w:rPr>
          <w:noProof/>
        </w:rPr>
      </w:r>
      <w:r>
        <w:rPr>
          <w:noProof/>
        </w:rPr>
        <w:fldChar w:fldCharType="separate"/>
      </w:r>
      <w:r>
        <w:rPr>
          <w:noProof/>
        </w:rPr>
        <w:t>71</w:t>
      </w:r>
      <w:r>
        <w:rPr>
          <w:noProof/>
        </w:rPr>
        <w:fldChar w:fldCharType="end"/>
      </w:r>
    </w:p>
    <w:p w14:paraId="06416E4D" w14:textId="6B204FAB" w:rsidR="0049373D" w:rsidRDefault="0049373D">
      <w:pPr>
        <w:pStyle w:val="TOC4"/>
        <w:rPr>
          <w:rFonts w:asciiTheme="minorHAnsi" w:hAnsiTheme="minorHAnsi" w:cstheme="minorBidi"/>
          <w:noProof/>
          <w:kern w:val="2"/>
          <w:sz w:val="21"/>
          <w:szCs w:val="22"/>
          <w:lang w:val="en-US" w:eastAsia="zh-CN"/>
        </w:rPr>
      </w:pPr>
      <w:r>
        <w:rPr>
          <w:noProof/>
        </w:rPr>
        <w:t>9.2.6.2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_Toc212113975 \h </w:instrText>
      </w:r>
      <w:r>
        <w:rPr>
          <w:noProof/>
        </w:rPr>
      </w:r>
      <w:r>
        <w:rPr>
          <w:noProof/>
        </w:rPr>
        <w:fldChar w:fldCharType="separate"/>
      </w:r>
      <w:r>
        <w:rPr>
          <w:noProof/>
        </w:rPr>
        <w:t>71</w:t>
      </w:r>
      <w:r>
        <w:rPr>
          <w:noProof/>
        </w:rPr>
        <w:fldChar w:fldCharType="end"/>
      </w:r>
    </w:p>
    <w:p w14:paraId="1731382C" w14:textId="06768E0E" w:rsidR="0049373D" w:rsidRDefault="0049373D">
      <w:pPr>
        <w:pStyle w:val="TOC4"/>
        <w:rPr>
          <w:rFonts w:asciiTheme="minorHAnsi" w:hAnsiTheme="minorHAnsi" w:cstheme="minorBidi"/>
          <w:noProof/>
          <w:kern w:val="2"/>
          <w:sz w:val="21"/>
          <w:szCs w:val="22"/>
          <w:lang w:val="en-US" w:eastAsia="zh-CN"/>
        </w:rPr>
      </w:pPr>
      <w:r>
        <w:rPr>
          <w:noProof/>
        </w:rPr>
        <w:t>9.2.6.3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_Toc212113976 \h </w:instrText>
      </w:r>
      <w:r>
        <w:rPr>
          <w:noProof/>
        </w:rPr>
      </w:r>
      <w:r>
        <w:rPr>
          <w:noProof/>
        </w:rPr>
        <w:fldChar w:fldCharType="separate"/>
      </w:r>
      <w:r>
        <w:rPr>
          <w:noProof/>
        </w:rPr>
        <w:t>71</w:t>
      </w:r>
      <w:r>
        <w:rPr>
          <w:noProof/>
        </w:rPr>
        <w:fldChar w:fldCharType="end"/>
      </w:r>
    </w:p>
    <w:p w14:paraId="5644AC4D" w14:textId="698338F7"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_Toc212113977 \h </w:instrText>
      </w:r>
      <w:r>
        <w:rPr>
          <w:noProof/>
        </w:rPr>
      </w:r>
      <w:r>
        <w:rPr>
          <w:noProof/>
        </w:rPr>
        <w:fldChar w:fldCharType="separate"/>
      </w:r>
      <w:r>
        <w:rPr>
          <w:noProof/>
        </w:rPr>
        <w:t>71</w:t>
      </w:r>
      <w:r>
        <w:rPr>
          <w:noProof/>
        </w:rPr>
        <w:fldChar w:fldCharType="end"/>
      </w:r>
    </w:p>
    <w:p w14:paraId="2392E848" w14:textId="1ABCEEA0" w:rsidR="0049373D" w:rsidRDefault="0049373D">
      <w:pPr>
        <w:pStyle w:val="TOC2"/>
        <w:rPr>
          <w:rFonts w:asciiTheme="minorHAnsi" w:hAnsiTheme="minorHAnsi" w:cstheme="minorBidi"/>
          <w:noProof/>
          <w:kern w:val="2"/>
          <w:sz w:val="21"/>
          <w:szCs w:val="22"/>
          <w:lang w:val="en-US" w:eastAsia="zh-CN"/>
        </w:rPr>
      </w:pPr>
      <w:r>
        <w:rPr>
          <w:noProof/>
          <w:lang w:eastAsia="zh-CN"/>
        </w:rPr>
        <w:t>9.</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MSGG_BGDelivery API</w:t>
      </w:r>
      <w:r>
        <w:rPr>
          <w:noProof/>
        </w:rPr>
        <w:tab/>
      </w:r>
      <w:r>
        <w:rPr>
          <w:noProof/>
        </w:rPr>
        <w:fldChar w:fldCharType="begin"/>
      </w:r>
      <w:r>
        <w:rPr>
          <w:noProof/>
        </w:rPr>
        <w:instrText xml:space="preserve"> PAGEREF _Toc212113978 \h </w:instrText>
      </w:r>
      <w:r>
        <w:rPr>
          <w:noProof/>
        </w:rPr>
      </w:r>
      <w:r>
        <w:rPr>
          <w:noProof/>
        </w:rPr>
        <w:fldChar w:fldCharType="separate"/>
      </w:r>
      <w:r>
        <w:rPr>
          <w:noProof/>
        </w:rPr>
        <w:t>71</w:t>
      </w:r>
      <w:r>
        <w:rPr>
          <w:noProof/>
        </w:rPr>
        <w:fldChar w:fldCharType="end"/>
      </w:r>
    </w:p>
    <w:p w14:paraId="55E5D19F" w14:textId="4284F649"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_Toc212113979 \h </w:instrText>
      </w:r>
      <w:r>
        <w:rPr>
          <w:noProof/>
        </w:rPr>
      </w:r>
      <w:r>
        <w:rPr>
          <w:noProof/>
        </w:rPr>
        <w:fldChar w:fldCharType="separate"/>
      </w:r>
      <w:r>
        <w:rPr>
          <w:noProof/>
        </w:rPr>
        <w:t>71</w:t>
      </w:r>
      <w:r>
        <w:rPr>
          <w:noProof/>
        </w:rPr>
        <w:fldChar w:fldCharType="end"/>
      </w:r>
    </w:p>
    <w:p w14:paraId="6CA794D4" w14:textId="2BCB0F77"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_Toc212113980 \h </w:instrText>
      </w:r>
      <w:r>
        <w:rPr>
          <w:noProof/>
        </w:rPr>
      </w:r>
      <w:r>
        <w:rPr>
          <w:noProof/>
        </w:rPr>
        <w:fldChar w:fldCharType="separate"/>
      </w:r>
      <w:r>
        <w:rPr>
          <w:noProof/>
        </w:rPr>
        <w:t>71</w:t>
      </w:r>
      <w:r>
        <w:rPr>
          <w:noProof/>
        </w:rPr>
        <w:fldChar w:fldCharType="end"/>
      </w:r>
    </w:p>
    <w:p w14:paraId="74058193" w14:textId="63EA9E15"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_Toc212113981 \h </w:instrText>
      </w:r>
      <w:r>
        <w:rPr>
          <w:noProof/>
        </w:rPr>
      </w:r>
      <w:r>
        <w:rPr>
          <w:noProof/>
        </w:rPr>
        <w:fldChar w:fldCharType="separate"/>
      </w:r>
      <w:r>
        <w:rPr>
          <w:noProof/>
        </w:rPr>
        <w:t>71</w:t>
      </w:r>
      <w:r>
        <w:rPr>
          <w:noProof/>
        </w:rPr>
        <w:fldChar w:fldCharType="end"/>
      </w:r>
    </w:p>
    <w:p w14:paraId="1248C849" w14:textId="2079286D"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_Toc212113982 \h </w:instrText>
      </w:r>
      <w:r>
        <w:rPr>
          <w:noProof/>
        </w:rPr>
      </w:r>
      <w:r>
        <w:rPr>
          <w:noProof/>
        </w:rPr>
        <w:fldChar w:fldCharType="separate"/>
      </w:r>
      <w:r>
        <w:rPr>
          <w:noProof/>
        </w:rPr>
        <w:t>71</w:t>
      </w:r>
      <w:r>
        <w:rPr>
          <w:noProof/>
        </w:rPr>
        <w:fldChar w:fldCharType="end"/>
      </w:r>
    </w:p>
    <w:p w14:paraId="0D3850F2" w14:textId="0CCAF84F"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_Toc212113983 \h </w:instrText>
      </w:r>
      <w:r>
        <w:rPr>
          <w:noProof/>
        </w:rPr>
      </w:r>
      <w:r>
        <w:rPr>
          <w:noProof/>
        </w:rPr>
        <w:fldChar w:fldCharType="separate"/>
      </w:r>
      <w:r>
        <w:rPr>
          <w:noProof/>
        </w:rPr>
        <w:t>72</w:t>
      </w:r>
      <w:r>
        <w:rPr>
          <w:noProof/>
        </w:rPr>
        <w:fldChar w:fldCharType="end"/>
      </w:r>
    </w:p>
    <w:p w14:paraId="4485FEC6" w14:textId="2AF634BF"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_Toc212113984 \h </w:instrText>
      </w:r>
      <w:r>
        <w:rPr>
          <w:noProof/>
        </w:rPr>
      </w:r>
      <w:r>
        <w:rPr>
          <w:noProof/>
        </w:rPr>
        <w:fldChar w:fldCharType="separate"/>
      </w:r>
      <w:r>
        <w:rPr>
          <w:noProof/>
        </w:rPr>
        <w:t>72</w:t>
      </w:r>
      <w:r>
        <w:rPr>
          <w:noProof/>
        </w:rPr>
        <w:fldChar w:fldCharType="end"/>
      </w:r>
    </w:p>
    <w:p w14:paraId="638BC7DF" w14:textId="42206406"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.3.2.</w:t>
      </w:r>
      <w:r w:rsidRPr="00B908B4">
        <w:rPr>
          <w:noProof/>
          <w:lang w:val="en-US" w:eastAsia="zh-CN"/>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_Toc212113985 \h </w:instrText>
      </w:r>
      <w:r>
        <w:rPr>
          <w:noProof/>
        </w:rPr>
      </w:r>
      <w:r>
        <w:rPr>
          <w:noProof/>
        </w:rPr>
        <w:fldChar w:fldCharType="separate"/>
      </w:r>
      <w:r>
        <w:rPr>
          <w:noProof/>
        </w:rPr>
        <w:t>72</w:t>
      </w:r>
      <w:r>
        <w:rPr>
          <w:noProof/>
        </w:rPr>
        <w:fldChar w:fldCharType="end"/>
      </w:r>
    </w:p>
    <w:p w14:paraId="047F9CF8" w14:textId="1BE0F5F4"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_Toc212113986 \h </w:instrText>
      </w:r>
      <w:r>
        <w:rPr>
          <w:noProof/>
        </w:rPr>
      </w:r>
      <w:r>
        <w:rPr>
          <w:noProof/>
        </w:rPr>
        <w:fldChar w:fldCharType="separate"/>
      </w:r>
      <w:r>
        <w:rPr>
          <w:noProof/>
        </w:rPr>
        <w:t>73</w:t>
      </w:r>
      <w:r>
        <w:rPr>
          <w:noProof/>
        </w:rPr>
        <w:fldChar w:fldCharType="end"/>
      </w:r>
    </w:p>
    <w:p w14:paraId="2EB5793D" w14:textId="79C933E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_Toc212113987 \h </w:instrText>
      </w:r>
      <w:r>
        <w:rPr>
          <w:noProof/>
        </w:rPr>
      </w:r>
      <w:r>
        <w:rPr>
          <w:noProof/>
        </w:rPr>
        <w:fldChar w:fldCharType="separate"/>
      </w:r>
      <w:r>
        <w:rPr>
          <w:noProof/>
        </w:rPr>
        <w:t>73</w:t>
      </w:r>
      <w:r>
        <w:rPr>
          <w:noProof/>
        </w:rPr>
        <w:fldChar w:fldCharType="end"/>
      </w:r>
    </w:p>
    <w:p w14:paraId="02F8D3E8" w14:textId="783256C8"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_Toc212113988 \h </w:instrText>
      </w:r>
      <w:r>
        <w:rPr>
          <w:noProof/>
        </w:rPr>
      </w:r>
      <w:r>
        <w:rPr>
          <w:noProof/>
        </w:rPr>
        <w:fldChar w:fldCharType="separate"/>
      </w:r>
      <w:r>
        <w:rPr>
          <w:noProof/>
        </w:rPr>
        <w:t>73</w:t>
      </w:r>
      <w:r>
        <w:rPr>
          <w:noProof/>
        </w:rPr>
        <w:fldChar w:fldCharType="end"/>
      </w:r>
    </w:p>
    <w:p w14:paraId="1EE62E58" w14:textId="6ADD25B1"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_Toc212113989 \h </w:instrText>
      </w:r>
      <w:r>
        <w:rPr>
          <w:noProof/>
        </w:rPr>
      </w:r>
      <w:r>
        <w:rPr>
          <w:noProof/>
        </w:rPr>
        <w:fldChar w:fldCharType="separate"/>
      </w:r>
      <w:r>
        <w:rPr>
          <w:noProof/>
        </w:rPr>
        <w:t>74</w:t>
      </w:r>
      <w:r>
        <w:rPr>
          <w:noProof/>
        </w:rPr>
        <w:fldChar w:fldCharType="end"/>
      </w:r>
    </w:p>
    <w:p w14:paraId="7F8CAF3F" w14:textId="27EE0C15"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_Toc212113990 \h </w:instrText>
      </w:r>
      <w:r>
        <w:rPr>
          <w:noProof/>
        </w:rPr>
      </w:r>
      <w:r>
        <w:rPr>
          <w:noProof/>
        </w:rPr>
        <w:fldChar w:fldCharType="separate"/>
      </w:r>
      <w:r>
        <w:rPr>
          <w:noProof/>
        </w:rPr>
        <w:t>74</w:t>
      </w:r>
      <w:r>
        <w:rPr>
          <w:noProof/>
        </w:rPr>
        <w:fldChar w:fldCharType="end"/>
      </w:r>
    </w:p>
    <w:p w14:paraId="532C0D74" w14:textId="26AEB75C"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.5.2.2</w:t>
      </w:r>
      <w:r>
        <w:rPr>
          <w:rFonts w:asciiTheme="minorHAnsi" w:hAnsiTheme="minorHAnsi" w:cstheme="minorBidi"/>
          <w:noProof/>
          <w:kern w:val="2"/>
          <w:sz w:val="21"/>
          <w:szCs w:val="22"/>
          <w:lang w:val="en-US" w:eastAsia="zh-CN"/>
        </w:rPr>
        <w:tab/>
      </w:r>
      <w:r>
        <w:rPr>
          <w:noProof/>
        </w:rPr>
        <w:t>Type: BgMessageDelivery</w:t>
      </w:r>
      <w:r>
        <w:rPr>
          <w:noProof/>
        </w:rPr>
        <w:tab/>
      </w:r>
      <w:r>
        <w:rPr>
          <w:noProof/>
        </w:rPr>
        <w:fldChar w:fldCharType="begin"/>
      </w:r>
      <w:r>
        <w:rPr>
          <w:noProof/>
        </w:rPr>
        <w:instrText xml:space="preserve"> PAGEREF _Toc212113991 \h </w:instrText>
      </w:r>
      <w:r>
        <w:rPr>
          <w:noProof/>
        </w:rPr>
      </w:r>
      <w:r>
        <w:rPr>
          <w:noProof/>
        </w:rPr>
        <w:fldChar w:fldCharType="separate"/>
      </w:r>
      <w:r>
        <w:rPr>
          <w:noProof/>
        </w:rPr>
        <w:t>74</w:t>
      </w:r>
      <w:r>
        <w:rPr>
          <w:noProof/>
        </w:rPr>
        <w:fldChar w:fldCharType="end"/>
      </w:r>
    </w:p>
    <w:p w14:paraId="5C0D07DC" w14:textId="3CF68FD5"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_Toc212113992 \h </w:instrText>
      </w:r>
      <w:r>
        <w:rPr>
          <w:noProof/>
        </w:rPr>
      </w:r>
      <w:r>
        <w:rPr>
          <w:noProof/>
        </w:rPr>
        <w:fldChar w:fldCharType="separate"/>
      </w:r>
      <w:r>
        <w:rPr>
          <w:noProof/>
        </w:rPr>
        <w:t>74</w:t>
      </w:r>
      <w:r>
        <w:rPr>
          <w:noProof/>
        </w:rPr>
        <w:fldChar w:fldCharType="end"/>
      </w:r>
    </w:p>
    <w:p w14:paraId="7AF37243" w14:textId="3F7FEA98"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_Toc212113993 \h </w:instrText>
      </w:r>
      <w:r>
        <w:rPr>
          <w:noProof/>
        </w:rPr>
      </w:r>
      <w:r>
        <w:rPr>
          <w:noProof/>
        </w:rPr>
        <w:fldChar w:fldCharType="separate"/>
      </w:r>
      <w:r>
        <w:rPr>
          <w:noProof/>
        </w:rPr>
        <w:t>75</w:t>
      </w:r>
      <w:r>
        <w:rPr>
          <w:noProof/>
        </w:rPr>
        <w:fldChar w:fldCharType="end"/>
      </w:r>
    </w:p>
    <w:p w14:paraId="68737165" w14:textId="37937259"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_Toc212113994 \h </w:instrText>
      </w:r>
      <w:r>
        <w:rPr>
          <w:noProof/>
        </w:rPr>
      </w:r>
      <w:r>
        <w:rPr>
          <w:noProof/>
        </w:rPr>
        <w:fldChar w:fldCharType="separate"/>
      </w:r>
      <w:r>
        <w:rPr>
          <w:noProof/>
        </w:rPr>
        <w:t>75</w:t>
      </w:r>
      <w:r>
        <w:rPr>
          <w:noProof/>
        </w:rPr>
        <w:fldChar w:fldCharType="end"/>
      </w:r>
    </w:p>
    <w:p w14:paraId="2FD20FAD" w14:textId="2C8F82E1"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_Toc212113995 \h </w:instrText>
      </w:r>
      <w:r>
        <w:rPr>
          <w:noProof/>
        </w:rPr>
      </w:r>
      <w:r>
        <w:rPr>
          <w:noProof/>
        </w:rPr>
        <w:fldChar w:fldCharType="separate"/>
      </w:r>
      <w:r>
        <w:rPr>
          <w:noProof/>
        </w:rPr>
        <w:t>75</w:t>
      </w:r>
      <w:r>
        <w:rPr>
          <w:noProof/>
        </w:rPr>
        <w:fldChar w:fldCharType="end"/>
      </w:r>
    </w:p>
    <w:p w14:paraId="28B02D7A" w14:textId="03AD065F"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_Toc212113996 \h </w:instrText>
      </w:r>
      <w:r>
        <w:rPr>
          <w:noProof/>
        </w:rPr>
      </w:r>
      <w:r>
        <w:rPr>
          <w:noProof/>
        </w:rPr>
        <w:fldChar w:fldCharType="separate"/>
      </w:r>
      <w:r>
        <w:rPr>
          <w:noProof/>
        </w:rPr>
        <w:t>75</w:t>
      </w:r>
      <w:r>
        <w:rPr>
          <w:noProof/>
        </w:rPr>
        <w:fldChar w:fldCharType="end"/>
      </w:r>
    </w:p>
    <w:p w14:paraId="09CD5BB1" w14:textId="1B182BF7"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_Toc212113997 \h </w:instrText>
      </w:r>
      <w:r>
        <w:rPr>
          <w:noProof/>
        </w:rPr>
      </w:r>
      <w:r>
        <w:rPr>
          <w:noProof/>
        </w:rPr>
        <w:fldChar w:fldCharType="separate"/>
      </w:r>
      <w:r>
        <w:rPr>
          <w:noProof/>
        </w:rPr>
        <w:t>75</w:t>
      </w:r>
      <w:r>
        <w:rPr>
          <w:noProof/>
        </w:rPr>
        <w:fldChar w:fldCharType="end"/>
      </w:r>
    </w:p>
    <w:p w14:paraId="26435BE3" w14:textId="38CDECA0" w:rsidR="0049373D" w:rsidRDefault="0049373D">
      <w:pPr>
        <w:pStyle w:val="TOC1"/>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_Toc212113998 \h </w:instrText>
      </w:r>
      <w:r>
        <w:rPr>
          <w:noProof/>
        </w:rPr>
      </w:r>
      <w:r>
        <w:rPr>
          <w:noProof/>
        </w:rPr>
        <w:fldChar w:fldCharType="separate"/>
      </w:r>
      <w:r>
        <w:rPr>
          <w:noProof/>
        </w:rPr>
        <w:t>75</w:t>
      </w:r>
      <w:r>
        <w:rPr>
          <w:noProof/>
        </w:rPr>
        <w:fldChar w:fldCharType="end"/>
      </w:r>
    </w:p>
    <w:p w14:paraId="0128CAFE" w14:textId="5C796778" w:rsidR="0049373D" w:rsidRDefault="0049373D">
      <w:pPr>
        <w:pStyle w:val="TOC1"/>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_Toc212113999 \h </w:instrText>
      </w:r>
      <w:r>
        <w:rPr>
          <w:noProof/>
        </w:rPr>
      </w:r>
      <w:r>
        <w:rPr>
          <w:noProof/>
        </w:rPr>
        <w:fldChar w:fldCharType="separate"/>
      </w:r>
      <w:r>
        <w:rPr>
          <w:noProof/>
        </w:rPr>
        <w:t>75</w:t>
      </w:r>
      <w:r>
        <w:rPr>
          <w:noProof/>
        </w:rPr>
        <w:fldChar w:fldCharType="end"/>
      </w:r>
    </w:p>
    <w:p w14:paraId="1500163E" w14:textId="4B978342" w:rsidR="0049373D" w:rsidRDefault="0049373D">
      <w:pPr>
        <w:pStyle w:val="TOC2"/>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_Toc212114000 \h </w:instrText>
      </w:r>
      <w:r>
        <w:rPr>
          <w:noProof/>
        </w:rPr>
      </w:r>
      <w:r>
        <w:rPr>
          <w:noProof/>
        </w:rPr>
        <w:fldChar w:fldCharType="separate"/>
      </w:r>
      <w:r>
        <w:rPr>
          <w:noProof/>
        </w:rPr>
        <w:t>75</w:t>
      </w:r>
      <w:r>
        <w:rPr>
          <w:noProof/>
        </w:rPr>
        <w:fldChar w:fldCharType="end"/>
      </w:r>
    </w:p>
    <w:p w14:paraId="3F620332" w14:textId="6DDD3A19" w:rsidR="0049373D" w:rsidRDefault="0049373D">
      <w:pPr>
        <w:pStyle w:val="TOC2"/>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_Toc212114001 \h </w:instrText>
      </w:r>
      <w:r>
        <w:rPr>
          <w:noProof/>
        </w:rPr>
      </w:r>
      <w:r>
        <w:rPr>
          <w:noProof/>
        </w:rPr>
        <w:fldChar w:fldCharType="separate"/>
      </w:r>
      <w:r>
        <w:rPr>
          <w:noProof/>
        </w:rPr>
        <w:t>76</w:t>
      </w:r>
      <w:r>
        <w:rPr>
          <w:noProof/>
        </w:rPr>
        <w:fldChar w:fldCharType="end"/>
      </w:r>
    </w:p>
    <w:p w14:paraId="2E215CC2" w14:textId="21DBC7C2" w:rsidR="0049373D" w:rsidRDefault="0049373D">
      <w:pPr>
        <w:pStyle w:val="TOC1"/>
        <w:rPr>
          <w:rFonts w:asciiTheme="minorHAnsi" w:hAnsiTheme="minorHAnsi" w:cstheme="minorBidi"/>
          <w:noProof/>
          <w:kern w:val="2"/>
          <w:sz w:val="21"/>
          <w:szCs w:val="22"/>
          <w:lang w:val="en-US" w:eastAsia="zh-CN"/>
        </w:rPr>
      </w:pPr>
      <w:r>
        <w:rPr>
          <w:noProof/>
        </w:rPr>
        <w:lastRenderedPageBreak/>
        <w:t>12</w:t>
      </w:r>
      <w:r>
        <w:rPr>
          <w:rFonts w:asciiTheme="minorHAnsi" w:hAnsiTheme="minorHAnsi" w:cstheme="minorBidi"/>
          <w:noProof/>
          <w:kern w:val="2"/>
          <w:sz w:val="21"/>
          <w:szCs w:val="22"/>
          <w:lang w:val="en-US" w:eastAsia="zh-CN"/>
        </w:rPr>
        <w:tab/>
      </w:r>
      <w:r>
        <w:rPr>
          <w:noProof/>
        </w:rPr>
        <w:t>Usage of Network Capabilities</w:t>
      </w:r>
      <w:r>
        <w:rPr>
          <w:noProof/>
        </w:rPr>
        <w:tab/>
      </w:r>
      <w:r>
        <w:rPr>
          <w:noProof/>
        </w:rPr>
        <w:fldChar w:fldCharType="begin"/>
      </w:r>
      <w:r>
        <w:rPr>
          <w:noProof/>
        </w:rPr>
        <w:instrText xml:space="preserve"> PAGEREF _Toc212114002 \h </w:instrText>
      </w:r>
      <w:r>
        <w:rPr>
          <w:noProof/>
        </w:rPr>
      </w:r>
      <w:r>
        <w:rPr>
          <w:noProof/>
        </w:rPr>
        <w:fldChar w:fldCharType="separate"/>
      </w:r>
      <w:r>
        <w:rPr>
          <w:noProof/>
        </w:rPr>
        <w:t>76</w:t>
      </w:r>
      <w:r>
        <w:rPr>
          <w:noProof/>
        </w:rPr>
        <w:fldChar w:fldCharType="end"/>
      </w:r>
    </w:p>
    <w:p w14:paraId="50F05A7D" w14:textId="0E0D1550" w:rsidR="0049373D" w:rsidRDefault="0049373D">
      <w:pPr>
        <w:pStyle w:val="TOC8"/>
        <w:rPr>
          <w:rFonts w:asciiTheme="minorHAnsi"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_Toc212114003 \h </w:instrText>
      </w:r>
      <w:r>
        <w:rPr>
          <w:noProof/>
        </w:rPr>
      </w:r>
      <w:r>
        <w:rPr>
          <w:noProof/>
        </w:rPr>
        <w:fldChar w:fldCharType="separate"/>
      </w:r>
      <w:r>
        <w:rPr>
          <w:noProof/>
        </w:rPr>
        <w:t>78</w:t>
      </w:r>
      <w:r>
        <w:rPr>
          <w:noProof/>
        </w:rPr>
        <w:fldChar w:fldCharType="end"/>
      </w:r>
    </w:p>
    <w:p w14:paraId="2FCC4959" w14:textId="3420A38D" w:rsidR="0049373D" w:rsidRDefault="0049373D">
      <w:pPr>
        <w:pStyle w:val="TOC1"/>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_Toc212114004 \h </w:instrText>
      </w:r>
      <w:r>
        <w:rPr>
          <w:noProof/>
        </w:rPr>
      </w:r>
      <w:r>
        <w:rPr>
          <w:noProof/>
        </w:rPr>
        <w:fldChar w:fldCharType="separate"/>
      </w:r>
      <w:r>
        <w:rPr>
          <w:noProof/>
        </w:rPr>
        <w:t>78</w:t>
      </w:r>
      <w:r>
        <w:rPr>
          <w:noProof/>
        </w:rPr>
        <w:fldChar w:fldCharType="end"/>
      </w:r>
    </w:p>
    <w:p w14:paraId="4B26B04D" w14:textId="36200196" w:rsidR="0049373D" w:rsidRDefault="0049373D">
      <w:pPr>
        <w:pStyle w:val="TOC1"/>
        <w:rPr>
          <w:rFonts w:asciiTheme="minorHAnsi" w:hAnsiTheme="minorHAnsi" w:cstheme="minorBidi"/>
          <w:noProof/>
          <w:kern w:val="2"/>
          <w:sz w:val="21"/>
          <w:szCs w:val="22"/>
          <w:lang w:val="en-US" w:eastAsia="zh-CN"/>
        </w:rPr>
      </w:pPr>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Pr>
          <w:noProof/>
        </w:rPr>
        <w:fldChar w:fldCharType="begin"/>
      </w:r>
      <w:r>
        <w:rPr>
          <w:noProof/>
        </w:rPr>
        <w:instrText xml:space="preserve"> PAGEREF _Toc212114005 \h </w:instrText>
      </w:r>
      <w:r>
        <w:rPr>
          <w:noProof/>
        </w:rPr>
      </w:r>
      <w:r>
        <w:rPr>
          <w:noProof/>
        </w:rPr>
        <w:fldChar w:fldCharType="separate"/>
      </w:r>
      <w:r>
        <w:rPr>
          <w:noProof/>
        </w:rPr>
        <w:t>78</w:t>
      </w:r>
      <w:r>
        <w:rPr>
          <w:noProof/>
        </w:rPr>
        <w:fldChar w:fldCharType="end"/>
      </w:r>
    </w:p>
    <w:p w14:paraId="26465310" w14:textId="7D61AB58" w:rsidR="0049373D" w:rsidRDefault="0049373D">
      <w:pPr>
        <w:pStyle w:val="TOC1"/>
        <w:rPr>
          <w:rFonts w:asciiTheme="minorHAnsi" w:hAnsiTheme="minorHAnsi" w:cstheme="minorBidi"/>
          <w:noProof/>
          <w:kern w:val="2"/>
          <w:sz w:val="21"/>
          <w:szCs w:val="22"/>
          <w:lang w:val="en-US" w:eastAsia="zh-CN"/>
        </w:rPr>
      </w:pPr>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_Toc212114006 \h </w:instrText>
      </w:r>
      <w:r>
        <w:rPr>
          <w:noProof/>
        </w:rPr>
      </w:r>
      <w:r>
        <w:rPr>
          <w:noProof/>
        </w:rPr>
        <w:fldChar w:fldCharType="separate"/>
      </w:r>
      <w:r>
        <w:rPr>
          <w:noProof/>
        </w:rPr>
        <w:t>80</w:t>
      </w:r>
      <w:r>
        <w:rPr>
          <w:noProof/>
        </w:rPr>
        <w:fldChar w:fldCharType="end"/>
      </w:r>
    </w:p>
    <w:p w14:paraId="72ED6586" w14:textId="2C4C9DEB" w:rsidR="0049373D" w:rsidRDefault="0049373D">
      <w:pPr>
        <w:pStyle w:val="TOC1"/>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_Toc212114007 \h </w:instrText>
      </w:r>
      <w:r>
        <w:rPr>
          <w:noProof/>
        </w:rPr>
      </w:r>
      <w:r>
        <w:rPr>
          <w:noProof/>
        </w:rPr>
        <w:fldChar w:fldCharType="separate"/>
      </w:r>
      <w:r>
        <w:rPr>
          <w:noProof/>
        </w:rPr>
        <w:t>85</w:t>
      </w:r>
      <w:r>
        <w:rPr>
          <w:noProof/>
        </w:rPr>
        <w:fldChar w:fldCharType="end"/>
      </w:r>
    </w:p>
    <w:p w14:paraId="185CC848" w14:textId="3D84B026" w:rsidR="0049373D" w:rsidRDefault="0049373D">
      <w:pPr>
        <w:pStyle w:val="TOC1"/>
        <w:rPr>
          <w:rFonts w:asciiTheme="minorHAnsi" w:hAnsiTheme="minorHAnsi" w:cstheme="minorBidi"/>
          <w:noProof/>
          <w:kern w:val="2"/>
          <w:sz w:val="21"/>
          <w:szCs w:val="22"/>
          <w:lang w:val="en-US" w:eastAsia="zh-CN"/>
        </w:rPr>
      </w:pPr>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_Toc212114008 \h </w:instrText>
      </w:r>
      <w:r>
        <w:rPr>
          <w:noProof/>
        </w:rPr>
      </w:r>
      <w:r>
        <w:rPr>
          <w:noProof/>
        </w:rPr>
        <w:fldChar w:fldCharType="separate"/>
      </w:r>
      <w:r>
        <w:rPr>
          <w:noProof/>
        </w:rPr>
        <w:t>88</w:t>
      </w:r>
      <w:r>
        <w:rPr>
          <w:noProof/>
        </w:rPr>
        <w:fldChar w:fldCharType="end"/>
      </w:r>
    </w:p>
    <w:p w14:paraId="3A7C3CB6" w14:textId="1F0CC9BF" w:rsidR="0049373D" w:rsidRDefault="0049373D">
      <w:pPr>
        <w:pStyle w:val="TOC8"/>
        <w:rPr>
          <w:rFonts w:asciiTheme="minorHAnsi"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_Toc212114009 \h </w:instrText>
      </w:r>
      <w:r>
        <w:rPr>
          <w:noProof/>
        </w:rPr>
      </w:r>
      <w:r>
        <w:rPr>
          <w:noProof/>
        </w:rPr>
        <w:fldChar w:fldCharType="separate"/>
      </w:r>
      <w:r>
        <w:rPr>
          <w:noProof/>
        </w:rPr>
        <w:t>97</w:t>
      </w:r>
      <w:r>
        <w:rPr>
          <w:noProof/>
        </w:rPr>
        <w:fldChar w:fldCharType="end"/>
      </w:r>
    </w:p>
    <w:p w14:paraId="5EDF9F4F" w14:textId="2380923E" w:rsidR="00F13DB2" w:rsidRDefault="0049373D">
      <w:r>
        <w:rPr>
          <w:sz w:val="22"/>
        </w:rPr>
        <w:fldChar w:fldCharType="end"/>
      </w:r>
    </w:p>
    <w:p w14:paraId="43EF946F" w14:textId="77777777" w:rsidR="00F13DB2" w:rsidRDefault="007A06F5">
      <w:pPr>
        <w:pStyle w:val="1"/>
      </w:pPr>
      <w:bookmarkStart w:id="17" w:name="foreword"/>
      <w:bookmarkEnd w:id="17"/>
      <w:r>
        <w:br w:type="page"/>
      </w:r>
      <w:bookmarkStart w:id="18" w:name="_Toc200964228"/>
      <w:bookmarkStart w:id="19" w:name="_Toc212113714"/>
      <w:r>
        <w:lastRenderedPageBreak/>
        <w:t>Foreword</w:t>
      </w:r>
      <w:bookmarkEnd w:id="18"/>
      <w:bookmarkEnd w:id="19"/>
    </w:p>
    <w:p w14:paraId="591E2E08" w14:textId="77777777" w:rsidR="00F13DB2" w:rsidRDefault="007A06F5">
      <w:r>
        <w:t xml:space="preserve">This Technical </w:t>
      </w:r>
      <w:bookmarkStart w:id="20" w:name="spectype3"/>
      <w:r>
        <w:t>Specification</w:t>
      </w:r>
      <w:bookmarkEnd w:id="20"/>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206281">
      <w:pPr>
        <w:pStyle w:val="B2"/>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lastRenderedPageBreak/>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1"/>
      </w:pPr>
      <w:bookmarkStart w:id="21" w:name="introduction"/>
      <w:bookmarkEnd w:id="21"/>
      <w:r>
        <w:br w:type="page"/>
      </w:r>
      <w:bookmarkStart w:id="22" w:name="scope"/>
      <w:bookmarkStart w:id="23" w:name="_Toc200964229"/>
      <w:bookmarkStart w:id="24" w:name="_Toc212113715"/>
      <w:bookmarkEnd w:id="22"/>
      <w:r>
        <w:lastRenderedPageBreak/>
        <w:t>1</w:t>
      </w:r>
      <w:r>
        <w:tab/>
        <w:t>Scope</w:t>
      </w:r>
      <w:bookmarkEnd w:id="23"/>
      <w:bookmarkEnd w:id="24"/>
    </w:p>
    <w:p w14:paraId="554424FD" w14:textId="77777777" w:rsidR="00F13DB2" w:rsidRDefault="007A06F5">
      <w:bookmarkStart w:id="25" w:name="references"/>
      <w:bookmarkEnd w:id="25"/>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1"/>
      </w:pPr>
      <w:bookmarkStart w:id="26" w:name="_Toc200964230"/>
      <w:bookmarkStart w:id="27" w:name="_Toc212113716"/>
      <w:r>
        <w:t>2</w:t>
      </w:r>
      <w:r>
        <w:tab/>
        <w:t>References</w:t>
      </w:r>
      <w:bookmarkEnd w:id="26"/>
      <w:bookmarkEnd w:id="27"/>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28" w:name="definitions"/>
      <w:bookmarkEnd w:id="28"/>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167709CD" w:rsidR="00741F98" w:rsidRDefault="00741F98" w:rsidP="00741F98">
      <w:pPr>
        <w:pStyle w:val="EX"/>
      </w:pPr>
      <w:r>
        <w:t>[</w:t>
      </w:r>
      <w:r>
        <w:rPr>
          <w:lang w:eastAsia="zh-CN"/>
        </w:rPr>
        <w:t>4</w:t>
      </w:r>
      <w:r>
        <w:t>]</w:t>
      </w:r>
      <w:r>
        <w:tab/>
        <w:t>Void.</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lastRenderedPageBreak/>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1"/>
      </w:pPr>
      <w:bookmarkStart w:id="29" w:name="_Toc200964231"/>
      <w:bookmarkStart w:id="30" w:name="_Toc212113717"/>
      <w:r>
        <w:t>3</w:t>
      </w:r>
      <w:r>
        <w:tab/>
        <w:t>Definitions of terms, symbols and abbreviations</w:t>
      </w:r>
      <w:bookmarkEnd w:id="29"/>
      <w:bookmarkEnd w:id="30"/>
    </w:p>
    <w:p w14:paraId="5ADAF629" w14:textId="77777777" w:rsidR="00F13DB2" w:rsidRDefault="007A06F5">
      <w:pPr>
        <w:pStyle w:val="21"/>
      </w:pPr>
      <w:bookmarkStart w:id="31" w:name="_Toc200964232"/>
      <w:bookmarkStart w:id="32" w:name="_Toc212113718"/>
      <w:r>
        <w:t>3.1</w:t>
      </w:r>
      <w:r>
        <w:tab/>
        <w:t>Terms</w:t>
      </w:r>
      <w:bookmarkEnd w:id="31"/>
      <w:bookmarkEnd w:id="32"/>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21"/>
      </w:pPr>
      <w:bookmarkStart w:id="33" w:name="_Toc200964233"/>
      <w:bookmarkStart w:id="34" w:name="_Toc212113719"/>
      <w:r>
        <w:t>3.2</w:t>
      </w:r>
      <w:r>
        <w:tab/>
        <w:t>Symbols</w:t>
      </w:r>
      <w:bookmarkEnd w:id="33"/>
      <w:bookmarkEnd w:id="34"/>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21"/>
      </w:pPr>
      <w:bookmarkStart w:id="35" w:name="_Toc200964234"/>
      <w:bookmarkStart w:id="36" w:name="_Toc212113720"/>
      <w:r>
        <w:t>3.3</w:t>
      </w:r>
      <w:r>
        <w:tab/>
        <w:t>Abbreviations</w:t>
      </w:r>
      <w:bookmarkEnd w:id="35"/>
      <w:bookmarkEnd w:id="36"/>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1"/>
      </w:pPr>
      <w:bookmarkStart w:id="37" w:name="clause4"/>
      <w:bookmarkStart w:id="38" w:name="_Toc200964235"/>
      <w:bookmarkStart w:id="39" w:name="_Toc212113721"/>
      <w:bookmarkEnd w:id="37"/>
      <w:r>
        <w:lastRenderedPageBreak/>
        <w:t>4</w:t>
      </w:r>
      <w:r>
        <w:tab/>
        <w:t>Overview</w:t>
      </w:r>
      <w:bookmarkEnd w:id="38"/>
      <w:bookmarkEnd w:id="39"/>
    </w:p>
    <w:p w14:paraId="26EF9863" w14:textId="77777777" w:rsidR="00F13DB2" w:rsidRDefault="007A06F5">
      <w:pPr>
        <w:rPr>
          <w:lang w:eastAsia="zh-CN"/>
        </w:rPr>
      </w:pPr>
      <w:bookmarkStart w:id="40" w:name="startOfAnnexes"/>
      <w:bookmarkEnd w:id="40"/>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1"/>
      </w:pPr>
      <w:bookmarkStart w:id="41" w:name="_Toc97197060"/>
      <w:bookmarkStart w:id="42" w:name="_Toc96996654"/>
      <w:bookmarkStart w:id="43" w:name="_Toc83768234"/>
      <w:bookmarkStart w:id="44" w:name="_Toc93878862"/>
      <w:bookmarkStart w:id="45" w:name="_Toc200964236"/>
      <w:bookmarkStart w:id="46" w:name="_Toc212113722"/>
      <w:r>
        <w:rPr>
          <w:lang w:eastAsia="zh-CN"/>
        </w:rPr>
        <w:t>5</w:t>
      </w:r>
      <w:r>
        <w:rPr>
          <w:lang w:eastAsia="zh-CN"/>
        </w:rPr>
        <w:tab/>
      </w:r>
      <w:r>
        <w:t>Services offered by the MSGin5G Servers</w:t>
      </w:r>
      <w:bookmarkEnd w:id="41"/>
      <w:bookmarkEnd w:id="42"/>
      <w:bookmarkEnd w:id="43"/>
      <w:bookmarkEnd w:id="44"/>
      <w:bookmarkEnd w:id="45"/>
      <w:bookmarkEnd w:id="46"/>
    </w:p>
    <w:p w14:paraId="3D0B63A8" w14:textId="77777777" w:rsidR="00F13DB2" w:rsidRDefault="007A06F5">
      <w:pPr>
        <w:pStyle w:val="21"/>
        <w:rPr>
          <w:lang w:eastAsia="zh-CN"/>
        </w:rPr>
      </w:pPr>
      <w:bookmarkStart w:id="47" w:name="_Toc83768235"/>
      <w:bookmarkStart w:id="48" w:name="_Toc97197061"/>
      <w:bookmarkStart w:id="49" w:name="_Toc96996655"/>
      <w:bookmarkStart w:id="50" w:name="_Toc93878863"/>
      <w:bookmarkStart w:id="51" w:name="_Toc200964237"/>
      <w:bookmarkStart w:id="52" w:name="_Toc212113723"/>
      <w:r>
        <w:t>5.1</w:t>
      </w:r>
      <w:r>
        <w:tab/>
      </w:r>
      <w:r>
        <w:rPr>
          <w:lang w:eastAsia="zh-CN"/>
        </w:rPr>
        <w:t>Introduction</w:t>
      </w:r>
      <w:bookmarkEnd w:id="47"/>
      <w:bookmarkEnd w:id="48"/>
      <w:bookmarkEnd w:id="49"/>
      <w:bookmarkEnd w:id="50"/>
      <w:bookmarkEnd w:id="51"/>
      <w:bookmarkEnd w:id="52"/>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21"/>
        <w:rPr>
          <w:lang w:eastAsia="zh-CN"/>
        </w:rPr>
      </w:pPr>
      <w:bookmarkStart w:id="53" w:name="_Toc97197062"/>
      <w:bookmarkStart w:id="54" w:name="_Toc200964238"/>
      <w:bookmarkStart w:id="55" w:name="_Toc212113724"/>
      <w:r>
        <w:rPr>
          <w:lang w:eastAsia="zh-CN"/>
        </w:rPr>
        <w:t>5.2</w:t>
      </w:r>
      <w:r>
        <w:rPr>
          <w:lang w:eastAsia="zh-CN"/>
        </w:rPr>
        <w:tab/>
        <w:t>MSGS_</w:t>
      </w:r>
      <w:r>
        <w:t xml:space="preserve">ASRegistration </w:t>
      </w:r>
      <w:r>
        <w:rPr>
          <w:lang w:eastAsia="zh-CN"/>
        </w:rPr>
        <w:t>Service</w:t>
      </w:r>
      <w:bookmarkEnd w:id="53"/>
      <w:bookmarkEnd w:id="54"/>
      <w:bookmarkEnd w:id="55"/>
    </w:p>
    <w:p w14:paraId="4E7F0C87" w14:textId="77777777" w:rsidR="00F13DB2" w:rsidRDefault="007A06F5">
      <w:pPr>
        <w:pStyle w:val="31"/>
      </w:pPr>
      <w:bookmarkStart w:id="56" w:name="_Toc83768237"/>
      <w:bookmarkStart w:id="57" w:name="_Toc96996657"/>
      <w:bookmarkStart w:id="58" w:name="_Toc97197063"/>
      <w:bookmarkStart w:id="59" w:name="_Toc93878865"/>
      <w:bookmarkStart w:id="60" w:name="_Toc200964239"/>
      <w:bookmarkStart w:id="61" w:name="_Toc212113725"/>
      <w:r>
        <w:t>5.</w:t>
      </w:r>
      <w:r>
        <w:rPr>
          <w:lang w:eastAsia="zh-CN"/>
        </w:rPr>
        <w:t>2</w:t>
      </w:r>
      <w:r>
        <w:t>.1</w:t>
      </w:r>
      <w:r>
        <w:tab/>
        <w:t>Service Description</w:t>
      </w:r>
      <w:bookmarkEnd w:id="56"/>
      <w:bookmarkEnd w:id="57"/>
      <w:bookmarkEnd w:id="58"/>
      <w:bookmarkEnd w:id="59"/>
      <w:bookmarkEnd w:id="60"/>
      <w:bookmarkEnd w:id="61"/>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31"/>
        <w:rPr>
          <w:lang w:eastAsia="zh-CN"/>
        </w:rPr>
      </w:pPr>
      <w:bookmarkStart w:id="62" w:name="_Toc97197064"/>
      <w:bookmarkStart w:id="63" w:name="_Toc83768238"/>
      <w:bookmarkStart w:id="64" w:name="_Toc93878866"/>
      <w:bookmarkStart w:id="65" w:name="_Toc96996658"/>
      <w:bookmarkStart w:id="66" w:name="_Toc200964240"/>
      <w:bookmarkStart w:id="67" w:name="_Toc212113726"/>
      <w:r>
        <w:t>5.</w:t>
      </w:r>
      <w:r>
        <w:rPr>
          <w:lang w:eastAsia="zh-CN"/>
        </w:rPr>
        <w:t>2</w:t>
      </w:r>
      <w:r>
        <w:t>.2</w:t>
      </w:r>
      <w:r>
        <w:tab/>
        <w:t>Service Operations</w:t>
      </w:r>
      <w:bookmarkEnd w:id="62"/>
      <w:bookmarkEnd w:id="63"/>
      <w:bookmarkEnd w:id="64"/>
      <w:bookmarkEnd w:id="65"/>
      <w:bookmarkEnd w:id="66"/>
      <w:bookmarkEnd w:id="67"/>
    </w:p>
    <w:p w14:paraId="70FDE7E7" w14:textId="77777777" w:rsidR="00F13DB2" w:rsidRDefault="007A06F5">
      <w:pPr>
        <w:pStyle w:val="41"/>
      </w:pPr>
      <w:bookmarkStart w:id="68" w:name="_Toc93878867"/>
      <w:bookmarkStart w:id="69" w:name="_Toc97197065"/>
      <w:bookmarkStart w:id="70" w:name="_Toc96996659"/>
      <w:bookmarkStart w:id="71" w:name="_Toc83768239"/>
      <w:bookmarkStart w:id="72" w:name="_Toc200964241"/>
      <w:bookmarkStart w:id="73" w:name="_Toc212113727"/>
      <w:r>
        <w:t>5.</w:t>
      </w:r>
      <w:r>
        <w:rPr>
          <w:lang w:eastAsia="zh-CN"/>
        </w:rPr>
        <w:t>2</w:t>
      </w:r>
      <w:r>
        <w:t>.2.1</w:t>
      </w:r>
      <w:r>
        <w:tab/>
        <w:t>Introduction</w:t>
      </w:r>
      <w:bookmarkEnd w:id="68"/>
      <w:bookmarkEnd w:id="69"/>
      <w:bookmarkEnd w:id="70"/>
      <w:bookmarkEnd w:id="71"/>
      <w:bookmarkEnd w:id="72"/>
      <w:bookmarkEnd w:id="73"/>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41"/>
      </w:pPr>
      <w:bookmarkStart w:id="74" w:name="_Toc93878868"/>
      <w:bookmarkStart w:id="75" w:name="_Toc96996660"/>
      <w:bookmarkStart w:id="76" w:name="_Toc83768240"/>
      <w:bookmarkStart w:id="77" w:name="_Toc97197066"/>
      <w:bookmarkStart w:id="78" w:name="_Toc200964242"/>
      <w:bookmarkStart w:id="79" w:name="_Toc212113728"/>
      <w:r>
        <w:t>5.</w:t>
      </w:r>
      <w:r>
        <w:rPr>
          <w:lang w:eastAsia="zh-CN"/>
        </w:rPr>
        <w:t>2</w:t>
      </w:r>
      <w:r>
        <w:t>.2.2</w:t>
      </w:r>
      <w:r>
        <w:tab/>
      </w:r>
      <w:r>
        <w:rPr>
          <w:lang w:eastAsia="zh-CN"/>
        </w:rPr>
        <w:t>MSGS_</w:t>
      </w:r>
      <w:r>
        <w:t>ASRegistration</w:t>
      </w:r>
      <w:r>
        <w:rPr>
          <w:lang w:eastAsia="zh-CN"/>
        </w:rPr>
        <w:t>_Request</w:t>
      </w:r>
      <w:bookmarkEnd w:id="74"/>
      <w:bookmarkEnd w:id="75"/>
      <w:bookmarkEnd w:id="76"/>
      <w:bookmarkEnd w:id="77"/>
      <w:bookmarkEnd w:id="78"/>
      <w:bookmarkEnd w:id="79"/>
      <w:r>
        <w:rPr>
          <w:lang w:eastAsia="zh-CN"/>
        </w:rPr>
        <w:t xml:space="preserve"> </w:t>
      </w:r>
    </w:p>
    <w:p w14:paraId="4269B74A" w14:textId="77777777" w:rsidR="00F13DB2" w:rsidRDefault="007A06F5">
      <w:pPr>
        <w:pStyle w:val="51"/>
      </w:pPr>
      <w:bookmarkStart w:id="80" w:name="_Toc96996661"/>
      <w:bookmarkStart w:id="81" w:name="_Toc97197067"/>
      <w:bookmarkStart w:id="82" w:name="_Toc93878869"/>
      <w:bookmarkStart w:id="83" w:name="_Toc83768241"/>
      <w:bookmarkStart w:id="84" w:name="_Toc200964243"/>
      <w:bookmarkStart w:id="85" w:name="_Toc212113729"/>
      <w:r>
        <w:t>5.</w:t>
      </w:r>
      <w:r>
        <w:rPr>
          <w:lang w:eastAsia="zh-CN"/>
        </w:rPr>
        <w:t>2</w:t>
      </w:r>
      <w:r>
        <w:t>.2.2.1</w:t>
      </w:r>
      <w:r>
        <w:tab/>
        <w:t>General</w:t>
      </w:r>
      <w:bookmarkEnd w:id="80"/>
      <w:bookmarkEnd w:id="81"/>
      <w:bookmarkEnd w:id="82"/>
      <w:bookmarkEnd w:id="83"/>
      <w:bookmarkEnd w:id="84"/>
      <w:bookmarkEnd w:id="85"/>
    </w:p>
    <w:p w14:paraId="6CA973E3" w14:textId="77777777" w:rsidR="00F13DB2" w:rsidRDefault="007A06F5">
      <w:r>
        <w:t>This service operation is used by the AS to register itself to MSGin5G Server.</w:t>
      </w:r>
    </w:p>
    <w:p w14:paraId="3BCFBBC8" w14:textId="77777777" w:rsidR="00F13DB2" w:rsidRDefault="007A06F5">
      <w:pPr>
        <w:pStyle w:val="51"/>
        <w:rPr>
          <w:lang w:eastAsia="zh-CN"/>
        </w:rPr>
      </w:pPr>
      <w:bookmarkStart w:id="86" w:name="_Toc96996662"/>
      <w:bookmarkStart w:id="87" w:name="_Toc83768242"/>
      <w:bookmarkStart w:id="88" w:name="_Toc93878870"/>
      <w:bookmarkStart w:id="89" w:name="_Toc97197068"/>
      <w:bookmarkStart w:id="90" w:name="_Toc200964244"/>
      <w:bookmarkStart w:id="91" w:name="_Toc2121137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86"/>
      <w:bookmarkEnd w:id="87"/>
      <w:bookmarkEnd w:id="88"/>
      <w:bookmarkEnd w:id="89"/>
      <w:bookmarkEnd w:id="90"/>
      <w:bookmarkEnd w:id="91"/>
    </w:p>
    <w:p w14:paraId="2B63CC49" w14:textId="77777777" w:rsidR="00F13DB2" w:rsidRDefault="007A06F5">
      <w:pPr>
        <w:pStyle w:val="TH"/>
        <w:rPr>
          <w:lang w:eastAsia="zh-CN"/>
        </w:rPr>
      </w:pPr>
      <w:r>
        <w:object w:dxaOrig="8690" w:dyaOrig="2164" w14:anchorId="753913F5">
          <v:shape id="_x0000_i1026" type="#_x0000_t75" style="width:434pt;height:108pt" o:ole="">
            <v:imagedata r:id="rId13" o:title=""/>
          </v:shape>
          <o:OLEObject Type="Embed" ProgID="Visio.Drawing.11" ShapeID="_x0000_i1026" DrawAspect="Content" ObjectID="_1825781347"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lastRenderedPageBreak/>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92" w:name="OLE_LINK18"/>
      <w:r>
        <w:t xml:space="preserve"> registration information</w:t>
      </w:r>
      <w:bookmarkEnd w:id="92"/>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41"/>
        <w:rPr>
          <w:lang w:eastAsia="zh-CN"/>
        </w:rPr>
      </w:pPr>
      <w:bookmarkStart w:id="93" w:name="_Toc97197069"/>
      <w:bookmarkStart w:id="94" w:name="_Toc83768243"/>
      <w:bookmarkStart w:id="95" w:name="_Toc93878871"/>
      <w:bookmarkStart w:id="96" w:name="_Toc96996663"/>
      <w:bookmarkStart w:id="97" w:name="_Toc200964245"/>
      <w:bookmarkStart w:id="98" w:name="_Toc212113731"/>
      <w:r>
        <w:t>5.</w:t>
      </w:r>
      <w:r>
        <w:rPr>
          <w:lang w:eastAsia="zh-CN"/>
        </w:rPr>
        <w:t>2</w:t>
      </w:r>
      <w:r>
        <w:t>.2.</w:t>
      </w:r>
      <w:r>
        <w:rPr>
          <w:lang w:eastAsia="zh-CN"/>
        </w:rPr>
        <w:t>3</w:t>
      </w:r>
      <w:r>
        <w:tab/>
      </w:r>
      <w:r>
        <w:rPr>
          <w:lang w:eastAsia="zh-CN"/>
        </w:rPr>
        <w:t>MSGS_</w:t>
      </w:r>
      <w:r>
        <w:t>ASRegistration</w:t>
      </w:r>
      <w:r>
        <w:rPr>
          <w:lang w:eastAsia="zh-CN"/>
        </w:rPr>
        <w:t>_Deregister</w:t>
      </w:r>
      <w:bookmarkEnd w:id="93"/>
      <w:bookmarkEnd w:id="94"/>
      <w:bookmarkEnd w:id="95"/>
      <w:bookmarkEnd w:id="96"/>
      <w:bookmarkEnd w:id="97"/>
      <w:bookmarkEnd w:id="98"/>
    </w:p>
    <w:p w14:paraId="27C81235" w14:textId="77777777" w:rsidR="00F13DB2" w:rsidRDefault="007A06F5">
      <w:pPr>
        <w:pStyle w:val="51"/>
      </w:pPr>
      <w:bookmarkStart w:id="99" w:name="_Toc96996664"/>
      <w:bookmarkStart w:id="100" w:name="_Toc93878872"/>
      <w:bookmarkStart w:id="101" w:name="_Toc97197070"/>
      <w:bookmarkStart w:id="102" w:name="_Toc83768244"/>
      <w:bookmarkStart w:id="103" w:name="_Toc200964246"/>
      <w:bookmarkStart w:id="104" w:name="_Toc212113732"/>
      <w:r>
        <w:t>5.</w:t>
      </w:r>
      <w:r>
        <w:rPr>
          <w:lang w:eastAsia="zh-CN"/>
        </w:rPr>
        <w:t>2</w:t>
      </w:r>
      <w:r>
        <w:t>.2.</w:t>
      </w:r>
      <w:r>
        <w:rPr>
          <w:lang w:eastAsia="zh-CN"/>
        </w:rPr>
        <w:t>3</w:t>
      </w:r>
      <w:r>
        <w:t>.1</w:t>
      </w:r>
      <w:r>
        <w:tab/>
        <w:t>General</w:t>
      </w:r>
      <w:bookmarkEnd w:id="99"/>
      <w:bookmarkEnd w:id="100"/>
      <w:bookmarkEnd w:id="101"/>
      <w:bookmarkEnd w:id="102"/>
      <w:bookmarkEnd w:id="103"/>
      <w:bookmarkEnd w:id="104"/>
    </w:p>
    <w:p w14:paraId="416F456F" w14:textId="77777777" w:rsidR="00F13DB2" w:rsidRDefault="007A06F5">
      <w:r>
        <w:t>This service operation is used by the AS to deregister itself from a MSGin5G Server.</w:t>
      </w:r>
    </w:p>
    <w:p w14:paraId="64C7866B" w14:textId="77777777" w:rsidR="00F13DB2" w:rsidRDefault="007A06F5">
      <w:pPr>
        <w:pStyle w:val="51"/>
        <w:rPr>
          <w:lang w:eastAsia="zh-CN"/>
        </w:rPr>
      </w:pPr>
      <w:bookmarkStart w:id="105" w:name="_Toc97197071"/>
      <w:bookmarkStart w:id="106" w:name="_Toc96996665"/>
      <w:bookmarkStart w:id="107" w:name="_Toc93878873"/>
      <w:bookmarkStart w:id="108" w:name="_Toc83768245"/>
      <w:bookmarkStart w:id="109" w:name="_Toc200964247"/>
      <w:bookmarkStart w:id="110" w:name="_Toc2121137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5"/>
      <w:bookmarkEnd w:id="106"/>
      <w:bookmarkEnd w:id="107"/>
      <w:bookmarkEnd w:id="108"/>
      <w:bookmarkEnd w:id="109"/>
      <w:bookmarkEnd w:id="110"/>
    </w:p>
    <w:p w14:paraId="557CA191" w14:textId="77777777" w:rsidR="00F13DB2" w:rsidRDefault="007A06F5">
      <w:pPr>
        <w:pStyle w:val="TH"/>
        <w:rPr>
          <w:lang w:eastAsia="zh-CN"/>
        </w:rPr>
      </w:pPr>
      <w:r>
        <w:object w:dxaOrig="8690" w:dyaOrig="2164" w14:anchorId="29BF8C86">
          <v:shape id="_x0000_i1027" type="#_x0000_t75" style="width:434pt;height:108pt" o:ole="">
            <v:imagedata r:id="rId15" o:title=""/>
          </v:shape>
          <o:OLEObject Type="Embed" ProgID="Visio.Drawing.11" ShapeID="_x0000_i1027" DrawAspect="Content" ObjectID="_1825781348" r:id="rId16"/>
        </w:object>
      </w:r>
    </w:p>
    <w:p w14:paraId="294F2AB1" w14:textId="77777777" w:rsidR="00F13DB2" w:rsidRDefault="007A06F5">
      <w:pPr>
        <w:pStyle w:val="TF"/>
      </w:pPr>
      <w:r>
        <w:t>Figure 5.2.2.3.2-1: AS Deregistering from MSGin5G Server</w:t>
      </w:r>
    </w:p>
    <w:p w14:paraId="5D259B2C" w14:textId="77777777" w:rsidR="00F13DB2" w:rsidRDefault="007A06F5">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21"/>
        <w:rPr>
          <w:lang w:eastAsia="zh-CN"/>
        </w:rPr>
      </w:pPr>
      <w:bookmarkStart w:id="111" w:name="_Toc97197072"/>
      <w:bookmarkStart w:id="112" w:name="_Toc93878874"/>
      <w:bookmarkStart w:id="113" w:name="_Toc96996666"/>
      <w:bookmarkStart w:id="114" w:name="_Toc83768246"/>
      <w:bookmarkStart w:id="115" w:name="_Toc200964248"/>
      <w:bookmarkStart w:id="116" w:name="_Toc212113734"/>
      <w:r>
        <w:rPr>
          <w:lang w:eastAsia="zh-CN"/>
        </w:rPr>
        <w:t>5.3</w:t>
      </w:r>
      <w:r>
        <w:rPr>
          <w:lang w:eastAsia="zh-CN"/>
        </w:rPr>
        <w:tab/>
        <w:t>MSGS_MSGDelivery Service</w:t>
      </w:r>
      <w:bookmarkEnd w:id="111"/>
      <w:bookmarkEnd w:id="112"/>
      <w:bookmarkEnd w:id="113"/>
      <w:bookmarkEnd w:id="114"/>
      <w:bookmarkEnd w:id="115"/>
      <w:bookmarkEnd w:id="116"/>
    </w:p>
    <w:p w14:paraId="2448A1DE" w14:textId="77777777" w:rsidR="00F13DB2" w:rsidRDefault="007A06F5">
      <w:pPr>
        <w:pStyle w:val="31"/>
      </w:pPr>
      <w:bookmarkStart w:id="117" w:name="_Toc45132698"/>
      <w:bookmarkStart w:id="118" w:name="_Toc75351463"/>
      <w:bookmarkStart w:id="119" w:name="_Toc510696588"/>
      <w:bookmarkStart w:id="120" w:name="_Toc73437053"/>
      <w:bookmarkStart w:id="121" w:name="_Toc38877437"/>
      <w:bookmarkStart w:id="122" w:name="_Toc97197073"/>
      <w:bookmarkStart w:id="123" w:name="_Toc43199519"/>
      <w:bookmarkStart w:id="124" w:name="_Toc73435647"/>
      <w:bookmarkStart w:id="125" w:name="_Toc66282034"/>
      <w:bookmarkStart w:id="126" w:name="_Toc63170997"/>
      <w:bookmarkStart w:id="127" w:name="_Toc96996667"/>
      <w:bookmarkStart w:id="128" w:name="_Toc93878875"/>
      <w:bookmarkStart w:id="129" w:name="_Toc68165910"/>
      <w:bookmarkStart w:id="130" w:name="_Toc36037595"/>
      <w:bookmarkStart w:id="131" w:name="_Toc36037291"/>
      <w:bookmarkStart w:id="132" w:name="_Toc83768247"/>
      <w:bookmarkStart w:id="133" w:name="_Toc70426202"/>
      <w:bookmarkStart w:id="134" w:name="_Toc34035298"/>
      <w:bookmarkStart w:id="135" w:name="_Toc59015441"/>
      <w:bookmarkStart w:id="136" w:name="_Toc73433550"/>
      <w:bookmarkStart w:id="137" w:name="_Toc200964249"/>
      <w:bookmarkStart w:id="138" w:name="_Toc212113735"/>
      <w:r>
        <w:t>5.</w:t>
      </w:r>
      <w:r>
        <w:rPr>
          <w:lang w:eastAsia="zh-CN"/>
        </w:rPr>
        <w:t>3</w:t>
      </w:r>
      <w:r>
        <w:t>.1</w:t>
      </w:r>
      <w:r>
        <w:tab/>
        <w:t>Service Description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等线"/>
          <w:lang w:eastAsia="zh-CN"/>
        </w:rPr>
      </w:pPr>
      <w:bookmarkStart w:id="139" w:name="_Toc59015442"/>
      <w:bookmarkStart w:id="140" w:name="_Toc38877438"/>
      <w:bookmarkStart w:id="141" w:name="_Toc97197074"/>
      <w:bookmarkStart w:id="142" w:name="_Toc63170998"/>
      <w:bookmarkStart w:id="143" w:name="_Toc34035299"/>
      <w:bookmarkStart w:id="144" w:name="_Toc73437054"/>
      <w:bookmarkStart w:id="145" w:name="_Toc68165911"/>
      <w:bookmarkStart w:id="146" w:name="_Toc73435648"/>
      <w:bookmarkStart w:id="147" w:name="_Toc83768248"/>
      <w:bookmarkStart w:id="148" w:name="_Toc66282035"/>
      <w:bookmarkStart w:id="149" w:name="_Toc75351464"/>
      <w:bookmarkStart w:id="150" w:name="_Toc36037292"/>
      <w:bookmarkStart w:id="151" w:name="_Toc93878876"/>
      <w:bookmarkStart w:id="152" w:name="_Toc96996668"/>
      <w:bookmarkStart w:id="153" w:name="_Toc45132699"/>
      <w:bookmarkStart w:id="154" w:name="_Toc70426203"/>
      <w:bookmarkStart w:id="155" w:name="_Toc36037596"/>
      <w:bookmarkStart w:id="156" w:name="_Toc43199520"/>
      <w:bookmarkStart w:id="157" w:name="_Toc73433551"/>
      <w:bookmarkStart w:id="158"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等线"/>
          <w:lang w:eastAsia="zh-CN"/>
        </w:rPr>
      </w:pPr>
      <w:r>
        <w:rPr>
          <w:rFonts w:eastAsia="等线"/>
          <w:lang w:eastAsia="zh-CN"/>
        </w:rPr>
        <w:t>-</w:t>
      </w:r>
      <w:r>
        <w:rPr>
          <w:rFonts w:eastAsia="等线"/>
          <w:lang w:eastAsia="zh-CN"/>
        </w:rPr>
        <w:tab/>
        <w:t>allows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7A06F5">
      <w:pPr>
        <w:pStyle w:val="31"/>
      </w:pPr>
      <w:bookmarkStart w:id="159" w:name="_Toc200964250"/>
      <w:bookmarkStart w:id="160" w:name="_Toc212113736"/>
      <w:r>
        <w:t>5.</w:t>
      </w:r>
      <w:r>
        <w:rPr>
          <w:lang w:eastAsia="zh-CN"/>
        </w:rPr>
        <w:t>3</w:t>
      </w:r>
      <w:r>
        <w:t>.2</w:t>
      </w:r>
      <w:r>
        <w:tab/>
        <w:t>Service Operations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9556F33" w14:textId="77777777" w:rsidR="00F13DB2" w:rsidRDefault="007A06F5">
      <w:pPr>
        <w:pStyle w:val="41"/>
      </w:pPr>
      <w:bookmarkStart w:id="161" w:name="_Toc68165912"/>
      <w:bookmarkStart w:id="162" w:name="_Toc96996669"/>
      <w:bookmarkStart w:id="163" w:name="_Toc36037293"/>
      <w:bookmarkStart w:id="164" w:name="_Toc34035300"/>
      <w:bookmarkStart w:id="165" w:name="_Toc70426204"/>
      <w:bookmarkStart w:id="166" w:name="_Toc45132700"/>
      <w:bookmarkStart w:id="167" w:name="_Toc63170999"/>
      <w:bookmarkStart w:id="168" w:name="_Toc93878877"/>
      <w:bookmarkStart w:id="169" w:name="_Toc73435649"/>
      <w:bookmarkStart w:id="170" w:name="_Toc43199521"/>
      <w:bookmarkStart w:id="171" w:name="_Toc38877439"/>
      <w:bookmarkStart w:id="172" w:name="_Toc36037597"/>
      <w:bookmarkStart w:id="173" w:name="_Toc73437055"/>
      <w:bookmarkStart w:id="174" w:name="_Toc75351465"/>
      <w:bookmarkStart w:id="175" w:name="_Toc97197075"/>
      <w:bookmarkStart w:id="176" w:name="_Toc510696590"/>
      <w:bookmarkStart w:id="177" w:name="_Toc73433552"/>
      <w:bookmarkStart w:id="178" w:name="_Toc59015443"/>
      <w:bookmarkStart w:id="179" w:name="_Toc83768249"/>
      <w:bookmarkStart w:id="180" w:name="_Toc66282036"/>
      <w:bookmarkStart w:id="181" w:name="_Toc200964251"/>
      <w:bookmarkStart w:id="182" w:name="_Toc212113737"/>
      <w:r>
        <w:t>5.</w:t>
      </w:r>
      <w:r>
        <w:rPr>
          <w:lang w:eastAsia="zh-CN"/>
        </w:rPr>
        <w:t>3</w:t>
      </w:r>
      <w:r>
        <w:t>.2.1</w:t>
      </w:r>
      <w:r>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D97BB56" w14:textId="77777777" w:rsidR="00F13DB2" w:rsidRDefault="007A06F5">
      <w:pPr>
        <w:rPr>
          <w:lang w:eastAsia="zh-CN"/>
        </w:rPr>
      </w:pPr>
      <w:bookmarkStart w:id="183" w:name="_Toc70426205"/>
      <w:bookmarkStart w:id="184" w:name="_Toc43199522"/>
      <w:bookmarkStart w:id="185" w:name="_Toc75351466"/>
      <w:bookmarkStart w:id="186" w:name="_Toc73435650"/>
      <w:bookmarkStart w:id="187" w:name="_Toc36037294"/>
      <w:bookmarkStart w:id="188" w:name="_Toc59015444"/>
      <w:bookmarkStart w:id="189" w:name="_Toc63171000"/>
      <w:bookmarkStart w:id="190" w:name="_Toc73433553"/>
      <w:bookmarkStart w:id="191" w:name="_Toc38877440"/>
      <w:bookmarkStart w:id="192" w:name="_Toc36037598"/>
      <w:bookmarkStart w:id="193" w:name="_Toc66282037"/>
      <w:bookmarkStart w:id="194" w:name="_Toc45132701"/>
      <w:bookmarkStart w:id="195" w:name="_Toc68165913"/>
      <w:bookmarkStart w:id="196" w:name="_Toc34035301"/>
      <w:bookmarkStart w:id="197" w:name="_Toc73437056"/>
      <w:bookmarkStart w:id="198" w:name="_Toc510696591"/>
      <w:r>
        <w:rPr>
          <w:lang w:eastAsia="zh-CN"/>
        </w:rPr>
        <w:t>The service operation defined for MSGS_MSGDelivery Service is shown in the Table 5.3.2.1-1.</w:t>
      </w:r>
    </w:p>
    <w:p w14:paraId="50FABAD7" w14:textId="77777777" w:rsidR="00F13DB2" w:rsidRDefault="007A06F5">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the delivery status report to the MSGin5G 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r>
              <w:rPr>
                <w:rFonts w:ascii="Arial" w:eastAsia="等线" w:hAnsi="Arial"/>
                <w:kern w:val="2"/>
                <w:sz w:val="18"/>
                <w:szCs w:val="22"/>
                <w:lang w:eastAsia="zh-CN"/>
              </w:rPr>
              <w:t>.</w:t>
            </w:r>
          </w:p>
        </w:tc>
        <w:tc>
          <w:tcPr>
            <w:tcW w:w="1565" w:type="dxa"/>
          </w:tcPr>
          <w:p w14:paraId="4732FFDB"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41"/>
        <w:rPr>
          <w:lang w:eastAsia="zh-CN"/>
        </w:rPr>
      </w:pPr>
      <w:bookmarkStart w:id="199" w:name="_Toc45132707"/>
      <w:bookmarkStart w:id="200" w:name="_Toc63171006"/>
      <w:bookmarkStart w:id="201" w:name="_Toc68165919"/>
      <w:bookmarkStart w:id="202" w:name="_Toc36037604"/>
      <w:bookmarkStart w:id="203" w:name="_Toc34035307"/>
      <w:bookmarkStart w:id="204" w:name="_Toc66282043"/>
      <w:bookmarkStart w:id="205" w:name="_Toc70426211"/>
      <w:bookmarkStart w:id="206" w:name="_Toc73437062"/>
      <w:bookmarkStart w:id="207" w:name="_Toc38877446"/>
      <w:bookmarkStart w:id="208" w:name="_Toc36037300"/>
      <w:bookmarkStart w:id="209" w:name="_Toc43199528"/>
      <w:bookmarkStart w:id="210" w:name="_Toc73433559"/>
      <w:bookmarkStart w:id="211" w:name="_Toc73435656"/>
      <w:bookmarkStart w:id="212" w:name="_Toc75351472"/>
      <w:bookmarkStart w:id="213" w:name="_Toc59015450"/>
      <w:bookmarkStart w:id="214" w:name="_Toc97197076"/>
      <w:bookmarkStart w:id="215" w:name="_Toc83768256"/>
      <w:bookmarkStart w:id="216" w:name="_Toc96996670"/>
      <w:bookmarkStart w:id="217" w:name="_Toc93878878"/>
      <w:bookmarkStart w:id="218" w:name="_Toc200964252"/>
      <w:bookmarkStart w:id="219" w:name="_Toc212113738"/>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5.</w:t>
      </w:r>
      <w:r>
        <w:rPr>
          <w:lang w:eastAsia="zh-CN"/>
        </w:rPr>
        <w:t>3</w:t>
      </w:r>
      <w:r>
        <w:t>.2.</w:t>
      </w:r>
      <w:r>
        <w:rPr>
          <w:lang w:eastAsia="zh-CN"/>
        </w:rPr>
        <w:t>2</w:t>
      </w:r>
      <w:r>
        <w:tab/>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eastAsia="zh-CN"/>
        </w:rPr>
        <w:t>MSGS_MSGDelivery_</w:t>
      </w:r>
      <w:r>
        <w:t>AS</w:t>
      </w:r>
      <w:r>
        <w:rPr>
          <w:lang w:eastAsia="zh-CN"/>
        </w:rPr>
        <w:t>ODelivery</w:t>
      </w:r>
      <w:bookmarkEnd w:id="214"/>
      <w:bookmarkEnd w:id="215"/>
      <w:bookmarkEnd w:id="216"/>
      <w:bookmarkEnd w:id="217"/>
      <w:bookmarkEnd w:id="218"/>
      <w:bookmarkEnd w:id="219"/>
    </w:p>
    <w:p w14:paraId="782C3CDA" w14:textId="77777777" w:rsidR="00F13DB2" w:rsidRDefault="007A06F5">
      <w:pPr>
        <w:pStyle w:val="51"/>
      </w:pPr>
      <w:bookmarkStart w:id="220" w:name="_Toc36037301"/>
      <w:bookmarkStart w:id="221" w:name="_Toc510696592"/>
      <w:bookmarkStart w:id="222" w:name="_Toc34035308"/>
      <w:bookmarkStart w:id="223" w:name="_Toc63171007"/>
      <w:bookmarkStart w:id="224" w:name="_Toc59015451"/>
      <w:bookmarkStart w:id="225" w:name="_Toc83768257"/>
      <w:bookmarkStart w:id="226" w:name="_Toc43199529"/>
      <w:bookmarkStart w:id="227" w:name="_Toc97197077"/>
      <w:bookmarkStart w:id="228" w:name="_Toc73433560"/>
      <w:bookmarkStart w:id="229" w:name="_Toc73435657"/>
      <w:bookmarkStart w:id="230" w:name="_Toc45132708"/>
      <w:bookmarkStart w:id="231" w:name="_Toc68165920"/>
      <w:bookmarkStart w:id="232" w:name="_Toc36037605"/>
      <w:bookmarkStart w:id="233" w:name="_Toc93878879"/>
      <w:bookmarkStart w:id="234" w:name="_Toc96996671"/>
      <w:bookmarkStart w:id="235" w:name="_Toc73437063"/>
      <w:bookmarkStart w:id="236" w:name="_Toc70426212"/>
      <w:bookmarkStart w:id="237" w:name="_Toc38877447"/>
      <w:bookmarkStart w:id="238" w:name="_Toc75351473"/>
      <w:bookmarkStart w:id="239" w:name="_Toc66282044"/>
      <w:bookmarkStart w:id="240" w:name="_Toc200964253"/>
      <w:bookmarkStart w:id="241" w:name="_Toc212113739"/>
      <w:r>
        <w:t>5.</w:t>
      </w:r>
      <w:r>
        <w:rPr>
          <w:lang w:eastAsia="zh-CN"/>
        </w:rPr>
        <w:t>3</w:t>
      </w:r>
      <w:r>
        <w:t>.2.</w:t>
      </w:r>
      <w:r>
        <w:rPr>
          <w:lang w:eastAsia="zh-CN"/>
        </w:rPr>
        <w:t>2</w:t>
      </w:r>
      <w:r>
        <w:t>.1</w:t>
      </w:r>
      <w: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51"/>
      </w:pPr>
      <w:bookmarkStart w:id="242" w:name="_Toc96996672"/>
      <w:bookmarkStart w:id="243" w:name="_Toc75351474"/>
      <w:bookmarkStart w:id="244" w:name="_Toc97197078"/>
      <w:bookmarkStart w:id="245" w:name="_Toc93878880"/>
      <w:bookmarkStart w:id="246" w:name="_Toc63171008"/>
      <w:bookmarkStart w:id="247" w:name="_Toc66282045"/>
      <w:bookmarkStart w:id="248" w:name="_Toc510696593"/>
      <w:bookmarkStart w:id="249" w:name="_Toc36037302"/>
      <w:bookmarkStart w:id="250" w:name="_Toc68165921"/>
      <w:bookmarkStart w:id="251" w:name="_Toc73435658"/>
      <w:bookmarkStart w:id="252" w:name="_Toc70426213"/>
      <w:bookmarkStart w:id="253" w:name="_Toc38877448"/>
      <w:bookmarkStart w:id="254" w:name="_Toc36037606"/>
      <w:bookmarkStart w:id="255" w:name="_Toc73433561"/>
      <w:bookmarkStart w:id="256" w:name="_Toc43199530"/>
      <w:bookmarkStart w:id="257" w:name="_Toc73437064"/>
      <w:bookmarkStart w:id="258" w:name="_Toc59015452"/>
      <w:bookmarkStart w:id="259" w:name="_Toc34035309"/>
      <w:bookmarkStart w:id="260" w:name="_Toc45132709"/>
      <w:bookmarkStart w:id="261" w:name="_Toc83768258"/>
      <w:bookmarkStart w:id="262" w:name="_Toc200964254"/>
      <w:bookmarkStart w:id="263" w:name="_Toc21211374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9136294" w14:textId="77777777" w:rsidR="00F13DB2" w:rsidRDefault="007A06F5">
      <w:pPr>
        <w:pStyle w:val="TH"/>
      </w:pPr>
      <w:r>
        <w:object w:dxaOrig="8399" w:dyaOrig="2081" w14:anchorId="347EC786">
          <v:shape id="_x0000_i1028" type="#_x0000_t75" style="width:420pt;height:104.5pt" o:ole="">
            <v:imagedata r:id="rId17" o:title=""/>
          </v:shape>
          <o:OLEObject Type="Embed" ProgID="Visio.Drawing.11" ShapeID="_x0000_i1028" DrawAspect="Content" ObjectID="_1825781349"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lastRenderedPageBreak/>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41"/>
        <w:rPr>
          <w:lang w:eastAsia="zh-CN"/>
        </w:rPr>
      </w:pPr>
      <w:bookmarkStart w:id="264" w:name="_Toc70426215"/>
      <w:bookmarkStart w:id="265" w:name="_Toc63171009"/>
      <w:bookmarkStart w:id="266" w:name="_Toc73437066"/>
      <w:bookmarkStart w:id="267" w:name="_Toc75351476"/>
      <w:bookmarkStart w:id="268" w:name="_Toc73433563"/>
      <w:bookmarkStart w:id="269" w:name="_Toc68165922"/>
      <w:bookmarkStart w:id="270" w:name="_Toc66282046"/>
      <w:bookmarkStart w:id="271" w:name="_Toc73435660"/>
      <w:bookmarkStart w:id="272" w:name="_Toc38877449"/>
      <w:bookmarkStart w:id="273" w:name="_Toc59015453"/>
      <w:bookmarkStart w:id="274" w:name="_Toc43199531"/>
      <w:bookmarkStart w:id="275" w:name="_Toc36037607"/>
      <w:bookmarkStart w:id="276" w:name="_Toc45132710"/>
      <w:bookmarkStart w:id="277" w:name="_Toc36037303"/>
      <w:bookmarkStart w:id="278" w:name="_Toc34035310"/>
      <w:bookmarkStart w:id="279" w:name="_Toc97197079"/>
      <w:bookmarkStart w:id="280" w:name="_Toc93878881"/>
      <w:bookmarkStart w:id="281" w:name="_Toc83768259"/>
      <w:bookmarkStart w:id="282" w:name="_Toc96996673"/>
      <w:bookmarkStart w:id="283" w:name="_Toc200964255"/>
      <w:bookmarkStart w:id="284" w:name="_Toc212113741"/>
      <w:r>
        <w:t>5.</w:t>
      </w:r>
      <w:r>
        <w:rPr>
          <w:lang w:eastAsia="zh-CN"/>
        </w:rPr>
        <w:t>3</w:t>
      </w:r>
      <w:r>
        <w:t>.2.</w:t>
      </w:r>
      <w:r>
        <w:rPr>
          <w:lang w:eastAsia="zh-CN"/>
        </w:rPr>
        <w:t>3</w:t>
      </w:r>
      <w:r>
        <w:tab/>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lang w:eastAsia="zh-CN"/>
        </w:rPr>
        <w:t>MSGS_MSGDelivery_</w:t>
      </w:r>
      <w:r>
        <w:t>AS</w:t>
      </w:r>
      <w:r>
        <w:rPr>
          <w:lang w:eastAsia="zh-CN"/>
        </w:rPr>
        <w:t>ODeliveryReport</w:t>
      </w:r>
      <w:bookmarkEnd w:id="279"/>
      <w:bookmarkEnd w:id="280"/>
      <w:bookmarkEnd w:id="281"/>
      <w:bookmarkEnd w:id="282"/>
      <w:bookmarkEnd w:id="283"/>
      <w:bookmarkEnd w:id="284"/>
    </w:p>
    <w:p w14:paraId="067553B9" w14:textId="77777777" w:rsidR="00F13DB2" w:rsidRDefault="007A06F5">
      <w:pPr>
        <w:pStyle w:val="51"/>
      </w:pPr>
      <w:bookmarkStart w:id="285" w:name="_Toc34035311"/>
      <w:bookmarkStart w:id="286" w:name="_Toc97197080"/>
      <w:bookmarkStart w:id="287" w:name="_Toc68165923"/>
      <w:bookmarkStart w:id="288" w:name="_Toc96996674"/>
      <w:bookmarkStart w:id="289" w:name="_Toc36037608"/>
      <w:bookmarkStart w:id="290" w:name="_Toc70426216"/>
      <w:bookmarkStart w:id="291" w:name="_Toc66282047"/>
      <w:bookmarkStart w:id="292" w:name="_Toc43199532"/>
      <w:bookmarkStart w:id="293" w:name="_Toc73435661"/>
      <w:bookmarkStart w:id="294" w:name="_Toc38877450"/>
      <w:bookmarkStart w:id="295" w:name="_Toc83768260"/>
      <w:bookmarkStart w:id="296" w:name="_Toc73437067"/>
      <w:bookmarkStart w:id="297" w:name="_Toc36037304"/>
      <w:bookmarkStart w:id="298" w:name="_Toc59015454"/>
      <w:bookmarkStart w:id="299" w:name="_Toc93878882"/>
      <w:bookmarkStart w:id="300" w:name="_Toc45132711"/>
      <w:bookmarkStart w:id="301" w:name="_Toc73433564"/>
      <w:bookmarkStart w:id="302" w:name="_Toc63171010"/>
      <w:bookmarkStart w:id="303" w:name="_Toc75351477"/>
      <w:bookmarkStart w:id="304" w:name="_Toc200964256"/>
      <w:bookmarkStart w:id="305" w:name="_Toc212113742"/>
      <w:r>
        <w:t>5.</w:t>
      </w:r>
      <w:r>
        <w:rPr>
          <w:lang w:eastAsia="zh-CN"/>
        </w:rPr>
        <w:t>3</w:t>
      </w:r>
      <w:r>
        <w:t>.2.</w:t>
      </w:r>
      <w:r>
        <w:rPr>
          <w:lang w:eastAsia="zh-CN"/>
        </w:rPr>
        <w:t>3</w:t>
      </w:r>
      <w:r>
        <w:t>.1</w:t>
      </w:r>
      <w: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51"/>
      </w:pPr>
      <w:bookmarkStart w:id="306" w:name="_Toc73435662"/>
      <w:bookmarkStart w:id="307" w:name="_Toc36037305"/>
      <w:bookmarkStart w:id="308" w:name="_Toc63171011"/>
      <w:bookmarkStart w:id="309" w:name="_Toc34035312"/>
      <w:bookmarkStart w:id="310" w:name="_Toc66282048"/>
      <w:bookmarkStart w:id="311" w:name="_Toc43199533"/>
      <w:bookmarkStart w:id="312" w:name="_Toc38877451"/>
      <w:bookmarkStart w:id="313" w:name="_Toc36037609"/>
      <w:bookmarkStart w:id="314" w:name="_Toc73433565"/>
      <w:bookmarkStart w:id="315" w:name="_Toc75351478"/>
      <w:bookmarkStart w:id="316" w:name="_Toc68165924"/>
      <w:bookmarkStart w:id="317" w:name="_Toc70426217"/>
      <w:bookmarkStart w:id="318" w:name="_Toc73437068"/>
      <w:bookmarkStart w:id="319" w:name="_Toc59015455"/>
      <w:bookmarkStart w:id="320" w:name="_Toc45132712"/>
      <w:bookmarkStart w:id="321" w:name="_Toc83768261"/>
      <w:bookmarkStart w:id="322" w:name="_Toc96996675"/>
      <w:bookmarkStart w:id="323" w:name="_Toc93878883"/>
      <w:bookmarkStart w:id="324" w:name="_Toc97197081"/>
      <w:bookmarkStart w:id="325" w:name="_Toc200964257"/>
      <w:bookmarkStart w:id="326" w:name="_Toc212113743"/>
      <w:r>
        <w:t>5.</w:t>
      </w:r>
      <w:r>
        <w:rPr>
          <w:lang w:eastAsia="zh-CN"/>
        </w:rPr>
        <w:t>3</w:t>
      </w:r>
      <w:r>
        <w:t>.2.</w:t>
      </w:r>
      <w:r>
        <w:rPr>
          <w:lang w:eastAsia="zh-CN"/>
        </w:rPr>
        <w:t>3</w:t>
      </w:r>
      <w:r>
        <w:t>.2</w:t>
      </w:r>
      <w:r>
        <w:tab/>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lang w:eastAsia="zh-CN"/>
        </w:rPr>
        <w:t>AS</w:t>
      </w:r>
      <w:r>
        <w:t xml:space="preserve"> Originating </w:t>
      </w:r>
      <w:r>
        <w:rPr>
          <w:lang w:eastAsia="zh-CN"/>
        </w:rPr>
        <w:t>Message Delivery Status Report</w:t>
      </w:r>
      <w:bookmarkEnd w:id="321"/>
      <w:bookmarkEnd w:id="322"/>
      <w:bookmarkEnd w:id="323"/>
      <w:bookmarkEnd w:id="324"/>
      <w:bookmarkEnd w:id="325"/>
      <w:bookmarkEnd w:id="326"/>
    </w:p>
    <w:p w14:paraId="2A83CB88" w14:textId="77777777" w:rsidR="00F13DB2" w:rsidRDefault="007A06F5">
      <w:pPr>
        <w:pStyle w:val="TH"/>
      </w:pPr>
      <w:r>
        <w:object w:dxaOrig="9564" w:dyaOrig="2389" w14:anchorId="7EB92728">
          <v:shape id="_x0000_i1029" type="#_x0000_t75" style="width:478.5pt;height:119pt" o:ole="">
            <v:imagedata r:id="rId19" o:title=""/>
          </v:shape>
          <o:OLEObject Type="Embed" ProgID="Visio.Drawing.11" ShapeID="_x0000_i1029" DrawAspect="Content" ObjectID="_1825781350"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lastRenderedPageBreak/>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41"/>
      </w:pPr>
      <w:bookmarkStart w:id="327" w:name="_Toc83768268"/>
      <w:bookmarkStart w:id="328" w:name="_Toc96996676"/>
      <w:bookmarkStart w:id="329" w:name="_Toc93878884"/>
      <w:bookmarkStart w:id="330" w:name="_Toc97197082"/>
      <w:bookmarkStart w:id="331" w:name="_Toc200964258"/>
      <w:bookmarkStart w:id="332" w:name="_Toc212113744"/>
      <w:r>
        <w:t>5.</w:t>
      </w:r>
      <w:r>
        <w:rPr>
          <w:lang w:eastAsia="zh-CN"/>
        </w:rPr>
        <w:t>3</w:t>
      </w:r>
      <w:r>
        <w:t>.2.</w:t>
      </w:r>
      <w:r>
        <w:rPr>
          <w:lang w:eastAsia="zh-CN"/>
        </w:rPr>
        <w:t>4</w:t>
      </w:r>
      <w:r>
        <w:tab/>
      </w:r>
      <w:r>
        <w:rPr>
          <w:lang w:eastAsia="zh-CN"/>
        </w:rPr>
        <w:t>MSGS_MSGDelivery_UEODelivery</w:t>
      </w:r>
      <w:bookmarkEnd w:id="327"/>
      <w:bookmarkEnd w:id="328"/>
      <w:bookmarkEnd w:id="329"/>
      <w:bookmarkEnd w:id="330"/>
      <w:bookmarkEnd w:id="331"/>
      <w:bookmarkEnd w:id="332"/>
    </w:p>
    <w:p w14:paraId="68ACB70C" w14:textId="77777777" w:rsidR="00F13DB2" w:rsidRDefault="007A06F5">
      <w:pPr>
        <w:pStyle w:val="51"/>
      </w:pPr>
      <w:bookmarkStart w:id="333" w:name="_Toc97197083"/>
      <w:bookmarkStart w:id="334" w:name="_Toc96996677"/>
      <w:bookmarkStart w:id="335" w:name="_Toc93878885"/>
      <w:bookmarkStart w:id="336" w:name="_Toc83768269"/>
      <w:bookmarkStart w:id="337" w:name="_Toc200964259"/>
      <w:bookmarkStart w:id="338" w:name="_Toc212113745"/>
      <w:r>
        <w:t>5.</w:t>
      </w:r>
      <w:r>
        <w:rPr>
          <w:lang w:eastAsia="zh-CN"/>
        </w:rPr>
        <w:t>3</w:t>
      </w:r>
      <w:r>
        <w:t>.2.</w:t>
      </w:r>
      <w:r>
        <w:rPr>
          <w:lang w:eastAsia="zh-CN"/>
        </w:rPr>
        <w:t>4</w:t>
      </w:r>
      <w:r>
        <w:t>.1</w:t>
      </w:r>
      <w:r>
        <w:tab/>
        <w:t>General</w:t>
      </w:r>
      <w:bookmarkEnd w:id="333"/>
      <w:bookmarkEnd w:id="334"/>
      <w:bookmarkEnd w:id="335"/>
      <w:bookmarkEnd w:id="336"/>
      <w:bookmarkEnd w:id="337"/>
      <w:bookmarkEnd w:id="338"/>
    </w:p>
    <w:p w14:paraId="44F744DD" w14:textId="77777777" w:rsidR="00F13DB2" w:rsidRDefault="007A06F5">
      <w:pPr>
        <w:rPr>
          <w:rFonts w:eastAsia="等线"/>
          <w:lang w:eastAsia="zh-CN"/>
        </w:rPr>
      </w:pPr>
      <w:bookmarkStart w:id="339" w:name="_Toc97197084"/>
      <w:bookmarkStart w:id="340" w:name="_Toc96996678"/>
      <w:bookmarkStart w:id="341" w:name="_Toc83768270"/>
      <w:bookmarkStart w:id="342"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51"/>
      </w:pPr>
      <w:bookmarkStart w:id="343" w:name="_Toc200964260"/>
      <w:bookmarkStart w:id="344" w:name="_Toc212113746"/>
      <w:bookmarkStart w:id="345" w:name="_Toc83768271"/>
      <w:bookmarkStart w:id="346" w:name="_Toc96996679"/>
      <w:bookmarkStart w:id="347" w:name="_Toc93878887"/>
      <w:bookmarkStart w:id="348" w:name="_Toc97197085"/>
      <w:bookmarkEnd w:id="339"/>
      <w:bookmarkEnd w:id="340"/>
      <w:bookmarkEnd w:id="341"/>
      <w:bookmarkEnd w:id="342"/>
      <w:r>
        <w:t>5.</w:t>
      </w:r>
      <w:r>
        <w:rPr>
          <w:lang w:eastAsia="zh-CN"/>
        </w:rPr>
        <w:t>3</w:t>
      </w:r>
      <w:r>
        <w:t>.2.</w:t>
      </w:r>
      <w:r>
        <w:rPr>
          <w:lang w:eastAsia="zh-CN"/>
        </w:rPr>
        <w:t>4</w:t>
      </w:r>
      <w:r>
        <w:t>.2</w:t>
      </w:r>
      <w:r>
        <w:tab/>
      </w:r>
      <w:r>
        <w:rPr>
          <w:lang w:eastAsia="zh-CN"/>
        </w:rPr>
        <w:t>UE</w:t>
      </w:r>
      <w:r>
        <w:t xml:space="preserve"> Originating Message Delivery</w:t>
      </w:r>
      <w:bookmarkEnd w:id="343"/>
      <w:bookmarkEnd w:id="344"/>
    </w:p>
    <w:p w14:paraId="3E5A28DF" w14:textId="77777777" w:rsidR="00F13DB2" w:rsidRDefault="007A06F5">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pt;height:127.5pt" o:ole="">
            <v:imagedata r:id="rId21" o:title=""/>
          </v:shape>
          <o:OLEObject Type="Embed" ProgID="Visio.Drawing.11" ShapeID="_x0000_i1030" DrawAspect="Content" ObjectID="_1825781351" r:id="rId22"/>
        </w:object>
      </w:r>
    </w:p>
    <w:p w14:paraId="23DEDA1D"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7A06F5">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7A06F5">
      <w:pPr>
        <w:rPr>
          <w:rFonts w:eastAsia="等线"/>
          <w:lang w:eastAsia="zh-CN"/>
        </w:rPr>
      </w:pPr>
      <w:r>
        <w:rPr>
          <w:rFonts w:eastAsia="等线"/>
          <w:lang w:eastAsia="zh-CN"/>
        </w:rPr>
        <w:t>The UEMessageDelivery data structure shall include:</w:t>
      </w:r>
    </w:p>
    <w:p w14:paraId="1B1A2AFD" w14:textId="77777777" w:rsidR="00F13DB2" w:rsidRDefault="007A06F5">
      <w:pPr>
        <w:ind w:left="568" w:hanging="284"/>
        <w:rPr>
          <w:rFonts w:eastAsia="等线"/>
          <w:lang w:eastAsia="zh-CN"/>
        </w:rPr>
      </w:pPr>
      <w:r>
        <w:rPr>
          <w:rFonts w:eastAsia="等线"/>
          <w:lang w:eastAsia="zh-CN"/>
        </w:rPr>
        <w:lastRenderedPageBreak/>
        <w:t>-</w:t>
      </w:r>
      <w:r>
        <w:rPr>
          <w:rFonts w:eastAsia="等线"/>
          <w:lang w:eastAsia="zh-CN"/>
        </w:rPr>
        <w:tab/>
        <w:t>the Originating UE Service ID within the "oriAddr" attribute;</w:t>
      </w:r>
    </w:p>
    <w:p w14:paraId="55EFF54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71A104DF"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7A06F5">
      <w:pPr>
        <w:ind w:left="568" w:hanging="284"/>
        <w:rPr>
          <w:rFonts w:eastAsia="等线"/>
          <w:lang w:eastAsia="zh-CN"/>
        </w:rPr>
      </w:pPr>
      <w:r>
        <w:rPr>
          <w:rFonts w:eastAsia="等线"/>
          <w:lang w:eastAsia="zh-CN"/>
        </w:rPr>
        <w:t>and may include:</w:t>
      </w:r>
    </w:p>
    <w:p w14:paraId="41630B2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7A06F5">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7A06F5">
      <w:pPr>
        <w:ind w:left="568" w:hanging="284"/>
        <w:rPr>
          <w:rFonts w:eastAsia="等线"/>
          <w:lang w:eastAsia="zh-CN"/>
        </w:rPr>
      </w:pPr>
      <w:r>
        <w:rPr>
          <w:rFonts w:eastAsia="等线"/>
          <w:lang w:eastAsia="zh-CN"/>
        </w:rPr>
        <w:t>-</w:t>
      </w:r>
      <w:r>
        <w:rPr>
          <w:rFonts w:eastAsia="等线"/>
          <w:lang w:eastAsia="zh-CN"/>
        </w:rPr>
        <w:tab/>
        <w:t>the indication whether the message delivery status report is required within the "delivStReqInd" attribute; and</w:t>
      </w:r>
    </w:p>
    <w:p w14:paraId="1D8F2272"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7A06F5">
      <w:pPr>
        <w:ind w:left="851" w:hanging="284"/>
        <w:rPr>
          <w:rFonts w:eastAsia="等线"/>
          <w:lang w:eastAsia="zh-CN"/>
        </w:rPr>
      </w:pPr>
      <w:r>
        <w:rPr>
          <w:rFonts w:eastAsia="等线"/>
          <w:lang w:eastAsia="zh-CN"/>
        </w:rPr>
        <w:t>-</w:t>
      </w:r>
      <w:r>
        <w:rPr>
          <w:rFonts w:eastAsia="等线"/>
          <w:lang w:eastAsia="zh-CN"/>
        </w:rPr>
        <w:tab/>
        <w:t>the segmentation set identifier within the "segId" attribute;</w:t>
      </w:r>
    </w:p>
    <w:p w14:paraId="367A1629" w14:textId="77777777" w:rsidR="00F13DB2" w:rsidRDefault="007A06F5">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7A06F5">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parameters within the "stoAndFwParams" attribute, this attribute may include:</w:t>
      </w:r>
    </w:p>
    <w:p w14:paraId="75DB7E41"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7A06F5">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7777777"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024B430" w14:textId="77777777" w:rsidR="00F13DB2" w:rsidRDefault="007A06F5">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7A06F5">
      <w:pPr>
        <w:pStyle w:val="41"/>
      </w:pPr>
      <w:bookmarkStart w:id="349" w:name="_Toc200964261"/>
      <w:bookmarkStart w:id="350" w:name="_Toc212113747"/>
      <w:r>
        <w:t>5.</w:t>
      </w:r>
      <w:r>
        <w:rPr>
          <w:lang w:eastAsia="zh-CN"/>
        </w:rPr>
        <w:t>3</w:t>
      </w:r>
      <w:r>
        <w:t>.2.</w:t>
      </w:r>
      <w:r>
        <w:rPr>
          <w:lang w:eastAsia="zh-CN"/>
        </w:rPr>
        <w:t>5</w:t>
      </w:r>
      <w:r>
        <w:tab/>
      </w:r>
      <w:r>
        <w:rPr>
          <w:lang w:eastAsia="zh-CN"/>
        </w:rPr>
        <w:t>MSGS_MSGDelivery_UEODeliveryReport</w:t>
      </w:r>
      <w:bookmarkEnd w:id="345"/>
      <w:bookmarkEnd w:id="346"/>
      <w:bookmarkEnd w:id="347"/>
      <w:bookmarkEnd w:id="348"/>
      <w:bookmarkEnd w:id="349"/>
      <w:bookmarkEnd w:id="350"/>
    </w:p>
    <w:p w14:paraId="3C692BF5" w14:textId="77777777" w:rsidR="00F13DB2" w:rsidRDefault="007A06F5">
      <w:pPr>
        <w:pStyle w:val="51"/>
      </w:pPr>
      <w:bookmarkStart w:id="351" w:name="_Toc96996680"/>
      <w:bookmarkStart w:id="352" w:name="_Toc97197086"/>
      <w:bookmarkStart w:id="353" w:name="_Toc83768272"/>
      <w:bookmarkStart w:id="354" w:name="_Toc93878888"/>
      <w:bookmarkStart w:id="355" w:name="_Toc200964262"/>
      <w:bookmarkStart w:id="356" w:name="_Toc212113748"/>
      <w:r>
        <w:t>5.</w:t>
      </w:r>
      <w:r>
        <w:rPr>
          <w:lang w:eastAsia="zh-CN"/>
        </w:rPr>
        <w:t>3</w:t>
      </w:r>
      <w:r>
        <w:t>.2.</w:t>
      </w:r>
      <w:r>
        <w:rPr>
          <w:lang w:eastAsia="zh-CN"/>
        </w:rPr>
        <w:t>5</w:t>
      </w:r>
      <w:r>
        <w:t>.1</w:t>
      </w:r>
      <w:r>
        <w:tab/>
        <w:t>General</w:t>
      </w:r>
      <w:bookmarkEnd w:id="351"/>
      <w:bookmarkEnd w:id="352"/>
      <w:bookmarkEnd w:id="353"/>
      <w:bookmarkEnd w:id="354"/>
      <w:bookmarkEnd w:id="355"/>
      <w:bookmarkEnd w:id="356"/>
    </w:p>
    <w:p w14:paraId="29C82B93" w14:textId="77777777" w:rsidR="00F13DB2" w:rsidRDefault="007A06F5">
      <w:pPr>
        <w:rPr>
          <w:rFonts w:eastAsia="等线"/>
        </w:rPr>
      </w:pPr>
      <w:bookmarkStart w:id="357" w:name="_Toc97197087"/>
      <w:bookmarkStart w:id="358" w:name="_Toc93878889"/>
      <w:bookmarkStart w:id="359" w:name="_Toc83768273"/>
      <w:bookmarkStart w:id="360"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7A06F5">
      <w:pPr>
        <w:pStyle w:val="51"/>
      </w:pPr>
      <w:bookmarkStart w:id="361" w:name="_Toc200964263"/>
      <w:bookmarkStart w:id="362" w:name="_Toc212113749"/>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57"/>
      <w:bookmarkEnd w:id="358"/>
      <w:bookmarkEnd w:id="359"/>
      <w:bookmarkEnd w:id="360"/>
      <w:bookmarkEnd w:id="361"/>
      <w:bookmarkEnd w:id="362"/>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7A06F5">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pt;height:108pt" o:ole="">
            <v:imagedata r:id="rId23" o:title=""/>
          </v:shape>
          <o:OLEObject Type="Embed" ProgID="Visio.Drawing.11" ShapeID="_x0000_i1031" DrawAspect="Content" ObjectID="_1825781352" r:id="rId24"/>
        </w:object>
      </w:r>
    </w:p>
    <w:p w14:paraId="75335202"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7A06F5">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7A06F5">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of the HTTP POST request.</w:t>
      </w:r>
    </w:p>
    <w:p w14:paraId="5BA52161" w14:textId="77777777" w:rsidR="00F13DB2" w:rsidRDefault="007A06F5">
      <w:pPr>
        <w:rPr>
          <w:rFonts w:eastAsia="等线"/>
          <w:lang w:eastAsia="zh-CN"/>
        </w:rPr>
      </w:pPr>
      <w:r>
        <w:rPr>
          <w:rFonts w:eastAsia="等线"/>
          <w:lang w:eastAsia="zh-CN"/>
        </w:rPr>
        <w:t>The DeliveryStatusReport data structure shall include:</w:t>
      </w:r>
    </w:p>
    <w:p w14:paraId="68FE5AAE"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delivery status within the "delivSt" attribute;</w:t>
      </w:r>
    </w:p>
    <w:p w14:paraId="3FEC43F6" w14:textId="77777777" w:rsidR="00F13DB2" w:rsidRDefault="007A06F5">
      <w:pPr>
        <w:ind w:left="568" w:hanging="284"/>
        <w:rPr>
          <w:rFonts w:eastAsia="等线"/>
          <w:lang w:eastAsia="zh-CN"/>
        </w:rPr>
      </w:pPr>
      <w:r>
        <w:rPr>
          <w:rFonts w:eastAsia="等线"/>
          <w:lang w:eastAsia="zh-CN"/>
        </w:rPr>
        <w:t>and may include:</w:t>
      </w:r>
    </w:p>
    <w:p w14:paraId="65F8027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7A06F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77777777"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B00BACD" w14:textId="77777777" w:rsidR="00F13DB2" w:rsidRDefault="007A06F5">
      <w:r>
        <w:rPr>
          <w:rFonts w:eastAsia="等线"/>
          <w:lang w:eastAsia="zh-CN"/>
        </w:rPr>
        <w:t>If errors occur when processing the HTTP POST request, the MSGin5G Server shall apply error handling procedures as specified in clause 8.2.6.</w:t>
      </w:r>
    </w:p>
    <w:p w14:paraId="760B2608" w14:textId="77777777" w:rsidR="00F13DB2" w:rsidRDefault="007A06F5">
      <w:pPr>
        <w:pStyle w:val="21"/>
        <w:rPr>
          <w:lang w:val="en-US" w:eastAsia="zh-CN"/>
        </w:rPr>
      </w:pPr>
      <w:bookmarkStart w:id="363" w:name="_Toc200964264"/>
      <w:bookmarkStart w:id="364" w:name="_Toc212113750"/>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63"/>
      <w:bookmarkEnd w:id="364"/>
    </w:p>
    <w:p w14:paraId="24BEFFC3" w14:textId="77777777" w:rsidR="00F13DB2" w:rsidRDefault="007A06F5">
      <w:pPr>
        <w:pStyle w:val="31"/>
      </w:pPr>
      <w:bookmarkStart w:id="365" w:name="_Toc200964265"/>
      <w:bookmarkStart w:id="366" w:name="_Toc212113751"/>
      <w:r>
        <w:t>5.</w:t>
      </w:r>
      <w:r>
        <w:rPr>
          <w:rFonts w:hint="eastAsia"/>
          <w:lang w:val="en-US" w:eastAsia="zh-CN"/>
        </w:rPr>
        <w:t>4</w:t>
      </w:r>
      <w:r>
        <w:t>.1</w:t>
      </w:r>
      <w:r>
        <w:tab/>
        <w:t>Service Description</w:t>
      </w:r>
      <w:bookmarkEnd w:id="365"/>
      <w:bookmarkEnd w:id="366"/>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31"/>
      </w:pPr>
      <w:bookmarkStart w:id="367" w:name="_Toc200964266"/>
      <w:bookmarkStart w:id="368" w:name="_Toc212113752"/>
      <w:r>
        <w:t>5.</w:t>
      </w:r>
      <w:r>
        <w:rPr>
          <w:rFonts w:hint="eastAsia"/>
          <w:lang w:val="en-US" w:eastAsia="zh-CN"/>
        </w:rPr>
        <w:t>4</w:t>
      </w:r>
      <w:r>
        <w:t>.2</w:t>
      </w:r>
      <w:r>
        <w:tab/>
        <w:t>Service Operations</w:t>
      </w:r>
      <w:bookmarkEnd w:id="367"/>
      <w:bookmarkEnd w:id="368"/>
    </w:p>
    <w:p w14:paraId="0CED803F" w14:textId="77777777" w:rsidR="00F13DB2" w:rsidRDefault="007A06F5">
      <w:pPr>
        <w:pStyle w:val="41"/>
      </w:pPr>
      <w:bookmarkStart w:id="369" w:name="_Toc200964267"/>
      <w:bookmarkStart w:id="370" w:name="_Toc212113753"/>
      <w:r>
        <w:t>5.</w:t>
      </w:r>
      <w:r>
        <w:rPr>
          <w:rFonts w:hint="eastAsia"/>
          <w:lang w:val="en-US" w:eastAsia="zh-CN"/>
        </w:rPr>
        <w:t>4</w:t>
      </w:r>
      <w:r>
        <w:t>.2.1</w:t>
      </w:r>
      <w:r>
        <w:tab/>
        <w:t>Introduction</w:t>
      </w:r>
      <w:bookmarkEnd w:id="369"/>
      <w:bookmarkEnd w:id="370"/>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41"/>
      </w:pPr>
      <w:bookmarkStart w:id="371" w:name="_Toc200964268"/>
      <w:bookmarkStart w:id="372" w:name="_Toc212113754"/>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71"/>
      <w:bookmarkEnd w:id="372"/>
    </w:p>
    <w:p w14:paraId="307BC3A0" w14:textId="77777777" w:rsidR="00F13DB2" w:rsidRDefault="007A06F5">
      <w:pPr>
        <w:pStyle w:val="51"/>
      </w:pPr>
      <w:bookmarkStart w:id="373" w:name="_Toc200964269"/>
      <w:bookmarkStart w:id="374" w:name="_Toc212113755"/>
      <w:r>
        <w:t>5.</w:t>
      </w:r>
      <w:r>
        <w:rPr>
          <w:rFonts w:hint="eastAsia"/>
          <w:lang w:val="en-US" w:eastAsia="zh-CN"/>
        </w:rPr>
        <w:t>4</w:t>
      </w:r>
      <w:r>
        <w:t>.2.</w:t>
      </w:r>
      <w:r>
        <w:rPr>
          <w:lang w:eastAsia="zh-CN"/>
        </w:rPr>
        <w:t>2</w:t>
      </w:r>
      <w:r>
        <w:t>.1</w:t>
      </w:r>
      <w:r>
        <w:tab/>
        <w:t>General</w:t>
      </w:r>
      <w:bookmarkEnd w:id="373"/>
      <w:bookmarkEnd w:id="374"/>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51"/>
      </w:pPr>
      <w:bookmarkStart w:id="375" w:name="_Toc200964270"/>
      <w:bookmarkStart w:id="376" w:name="_Toc212113756"/>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75"/>
      <w:bookmarkEnd w:id="376"/>
    </w:p>
    <w:p w14:paraId="3833F1CA" w14:textId="77777777" w:rsidR="00F13DB2" w:rsidRDefault="007A06F5">
      <w:pPr>
        <w:jc w:val="center"/>
        <w:rPr>
          <w:lang w:eastAsia="zh-CN"/>
        </w:rPr>
      </w:pPr>
      <w:r>
        <w:object w:dxaOrig="8690" w:dyaOrig="2164" w14:anchorId="01546165">
          <v:shape id="_x0000_i1032" type="#_x0000_t75" style="width:434pt;height:108pt" o:ole="">
            <v:imagedata r:id="rId25" o:title=""/>
          </v:shape>
          <o:OLEObject Type="Embed" ProgID="Visio.Drawing.11" ShapeID="_x0000_i1032" DrawAspect="Content" ObjectID="_1825781353"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41"/>
      </w:pPr>
      <w:bookmarkStart w:id="377" w:name="_Toc200964271"/>
      <w:bookmarkStart w:id="378" w:name="_Toc212113757"/>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7"/>
      <w:bookmarkEnd w:id="378"/>
    </w:p>
    <w:p w14:paraId="2238D80E" w14:textId="77777777" w:rsidR="00F13DB2" w:rsidRDefault="007A06F5">
      <w:pPr>
        <w:pStyle w:val="51"/>
      </w:pPr>
      <w:bookmarkStart w:id="379" w:name="_Toc200964272"/>
      <w:bookmarkStart w:id="380" w:name="_Toc212113758"/>
      <w:r>
        <w:t>5.</w:t>
      </w:r>
      <w:r>
        <w:rPr>
          <w:rFonts w:hint="eastAsia"/>
          <w:lang w:val="en-US" w:eastAsia="zh-CN"/>
        </w:rPr>
        <w:t>4</w:t>
      </w:r>
      <w:r>
        <w:t>.2.</w:t>
      </w:r>
      <w:r>
        <w:rPr>
          <w:rFonts w:hint="eastAsia"/>
          <w:lang w:val="en-US" w:eastAsia="zh-CN"/>
        </w:rPr>
        <w:t>3</w:t>
      </w:r>
      <w:r>
        <w:t>.1</w:t>
      </w:r>
      <w:r>
        <w:tab/>
        <w:t>General</w:t>
      </w:r>
      <w:bookmarkEnd w:id="379"/>
      <w:bookmarkEnd w:id="380"/>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51"/>
      </w:pPr>
      <w:bookmarkStart w:id="381" w:name="_Toc200964273"/>
      <w:bookmarkStart w:id="382" w:name="_Toc212113759"/>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81"/>
      <w:bookmarkEnd w:id="382"/>
    </w:p>
    <w:p w14:paraId="45DF59A6" w14:textId="77777777" w:rsidR="00F13DB2" w:rsidRDefault="007A06F5">
      <w:pPr>
        <w:jc w:val="center"/>
        <w:rPr>
          <w:b/>
          <w:bCs/>
          <w:lang w:eastAsia="zh-CN"/>
        </w:rPr>
      </w:pPr>
      <w:r>
        <w:object w:dxaOrig="9614" w:dyaOrig="2497" w14:anchorId="1D2913C5">
          <v:shape id="_x0000_i1033" type="#_x0000_t75" style="width:480.5pt;height:124.5pt" o:ole="">
            <v:imagedata r:id="rId27" o:title=""/>
          </v:shape>
          <o:OLEObject Type="Embed" ProgID="Word.Document.8" ShapeID="_x0000_i1033" DrawAspect="Content" ObjectID="_1825781354"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41"/>
      </w:pPr>
      <w:bookmarkStart w:id="383" w:name="_Toc200964274"/>
      <w:bookmarkStart w:id="384" w:name="_Toc212113760"/>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83"/>
      <w:bookmarkEnd w:id="384"/>
    </w:p>
    <w:p w14:paraId="57E4DABC" w14:textId="77777777" w:rsidR="00F13DB2" w:rsidRDefault="007A06F5">
      <w:pPr>
        <w:pStyle w:val="51"/>
      </w:pPr>
      <w:bookmarkStart w:id="385" w:name="_Toc200964275"/>
      <w:bookmarkStart w:id="386" w:name="_Toc212113761"/>
      <w:r>
        <w:t>5.</w:t>
      </w:r>
      <w:r>
        <w:rPr>
          <w:rFonts w:hint="eastAsia"/>
          <w:lang w:val="en-US" w:eastAsia="zh-CN"/>
        </w:rPr>
        <w:t>4</w:t>
      </w:r>
      <w:r>
        <w:t>.2.</w:t>
      </w:r>
      <w:r>
        <w:rPr>
          <w:rFonts w:hint="eastAsia"/>
          <w:lang w:val="en-US" w:eastAsia="zh-CN"/>
        </w:rPr>
        <w:t>4</w:t>
      </w:r>
      <w:r>
        <w:t>.1</w:t>
      </w:r>
      <w:r>
        <w:tab/>
        <w:t>General</w:t>
      </w:r>
      <w:bookmarkEnd w:id="385"/>
      <w:bookmarkEnd w:id="386"/>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51"/>
      </w:pPr>
      <w:bookmarkStart w:id="387" w:name="_Toc200964276"/>
      <w:bookmarkStart w:id="388" w:name="_Toc212113762"/>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7"/>
      <w:bookmarkEnd w:id="388"/>
    </w:p>
    <w:p w14:paraId="55476DFD" w14:textId="77777777" w:rsidR="00F13DB2" w:rsidRDefault="007A06F5">
      <w:pPr>
        <w:jc w:val="center"/>
        <w:rPr>
          <w:lang w:eastAsia="zh-CN"/>
        </w:rPr>
      </w:pPr>
      <w:r>
        <w:object w:dxaOrig="8690" w:dyaOrig="2164" w14:anchorId="4BE82942">
          <v:shape id="_x0000_i1034" type="#_x0000_t75" style="width:434pt;height:108pt" o:ole="">
            <v:imagedata r:id="rId29" o:title=""/>
          </v:shape>
          <o:OLEObject Type="Embed" ProgID="Visio.Drawing.11" ShapeID="_x0000_i1034" DrawAspect="Content" ObjectID="_1825781355"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41"/>
      </w:pPr>
      <w:bookmarkStart w:id="389" w:name="_Toc200964277"/>
      <w:bookmarkStart w:id="390" w:name="_Toc212113763"/>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9"/>
      <w:bookmarkEnd w:id="390"/>
    </w:p>
    <w:p w14:paraId="69ECA7C5" w14:textId="77777777" w:rsidR="00F13DB2" w:rsidRDefault="007A06F5">
      <w:pPr>
        <w:pStyle w:val="51"/>
      </w:pPr>
      <w:bookmarkStart w:id="391" w:name="_Toc200964278"/>
      <w:bookmarkStart w:id="392" w:name="_Toc212113764"/>
      <w:r>
        <w:t>5.</w:t>
      </w:r>
      <w:r>
        <w:rPr>
          <w:rFonts w:hint="eastAsia"/>
          <w:lang w:val="en-US" w:eastAsia="zh-CN"/>
        </w:rPr>
        <w:t>4</w:t>
      </w:r>
      <w:r>
        <w:t>.2.</w:t>
      </w:r>
      <w:r>
        <w:rPr>
          <w:lang w:eastAsia="zh-CN"/>
        </w:rPr>
        <w:t>5</w:t>
      </w:r>
      <w:r>
        <w:t>.1</w:t>
      </w:r>
      <w:r>
        <w:tab/>
        <w:t>General</w:t>
      </w:r>
      <w:bookmarkEnd w:id="391"/>
      <w:bookmarkEnd w:id="392"/>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51"/>
      </w:pPr>
      <w:bookmarkStart w:id="393" w:name="_Toc200964279"/>
      <w:bookmarkStart w:id="394" w:name="_Toc212113765"/>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93"/>
      <w:bookmarkEnd w:id="394"/>
    </w:p>
    <w:p w14:paraId="2A6CE6E9" w14:textId="77777777" w:rsidR="00F13DB2" w:rsidRDefault="007A06F5">
      <w:pPr>
        <w:jc w:val="center"/>
        <w:rPr>
          <w:lang w:eastAsia="zh-CN"/>
        </w:rPr>
      </w:pPr>
      <w:r>
        <w:object w:dxaOrig="8690" w:dyaOrig="2164" w14:anchorId="2483B344">
          <v:shape id="_x0000_i1035" type="#_x0000_t75" style="width:434pt;height:108pt" o:ole="">
            <v:imagedata r:id="rId31" o:title=""/>
          </v:shape>
          <o:OLEObject Type="Embed" ProgID="Visio.Drawing.11" ShapeID="_x0000_i1035" DrawAspect="Content" ObjectID="_1825781356"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41"/>
      </w:pPr>
      <w:bookmarkStart w:id="395" w:name="_Toc200964280"/>
      <w:bookmarkStart w:id="396" w:name="_Toc212113766"/>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5"/>
      <w:bookmarkEnd w:id="396"/>
    </w:p>
    <w:p w14:paraId="5D59A874" w14:textId="77777777" w:rsidR="00F13DB2" w:rsidRDefault="007A06F5">
      <w:pPr>
        <w:pStyle w:val="51"/>
      </w:pPr>
      <w:bookmarkStart w:id="397" w:name="_Toc200964281"/>
      <w:bookmarkStart w:id="398" w:name="_Toc212113767"/>
      <w:r>
        <w:t>5.</w:t>
      </w:r>
      <w:r>
        <w:rPr>
          <w:rFonts w:hint="eastAsia"/>
          <w:lang w:val="en-US" w:eastAsia="zh-CN"/>
        </w:rPr>
        <w:t>4</w:t>
      </w:r>
      <w:r>
        <w:t>.2.</w:t>
      </w:r>
      <w:r>
        <w:rPr>
          <w:rFonts w:hint="eastAsia"/>
          <w:lang w:val="en-US" w:eastAsia="zh-CN"/>
        </w:rPr>
        <w:t>6</w:t>
      </w:r>
      <w:r>
        <w:t>.1</w:t>
      </w:r>
      <w:r>
        <w:tab/>
        <w:t>General</w:t>
      </w:r>
      <w:bookmarkEnd w:id="397"/>
      <w:bookmarkEnd w:id="398"/>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51"/>
      </w:pPr>
      <w:bookmarkStart w:id="399" w:name="_Toc200964282"/>
      <w:bookmarkStart w:id="400" w:name="_Toc212113768"/>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99"/>
      <w:bookmarkEnd w:id="400"/>
    </w:p>
    <w:p w14:paraId="4E167F5D" w14:textId="77777777" w:rsidR="00F13DB2" w:rsidRDefault="007A06F5">
      <w:pPr>
        <w:jc w:val="center"/>
        <w:rPr>
          <w:lang w:eastAsia="zh-CN"/>
        </w:rPr>
      </w:pPr>
      <w:r>
        <w:object w:dxaOrig="8690" w:dyaOrig="2164" w14:anchorId="6B80F13F">
          <v:shape id="_x0000_i1036" type="#_x0000_t75" style="width:434pt;height:108pt" o:ole="">
            <v:imagedata r:id="rId33" o:title=""/>
          </v:shape>
          <o:OLEObject Type="Embed" ProgID="Visio.Drawing.11" ShapeID="_x0000_i1036" DrawAspect="Content" ObjectID="_1825781357"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1"/>
      </w:pPr>
      <w:bookmarkStart w:id="401" w:name="_Toc93878898"/>
      <w:bookmarkStart w:id="402" w:name="_Toc83768288"/>
      <w:bookmarkStart w:id="403" w:name="_Toc97197088"/>
      <w:bookmarkStart w:id="404" w:name="_Toc96996682"/>
      <w:bookmarkStart w:id="405" w:name="_Toc200964283"/>
      <w:bookmarkStart w:id="406" w:name="_Toc212113769"/>
      <w:r>
        <w:rPr>
          <w:lang w:eastAsia="zh-CN"/>
        </w:rPr>
        <w:lastRenderedPageBreak/>
        <w:t>6</w:t>
      </w:r>
      <w:r>
        <w:rPr>
          <w:lang w:eastAsia="zh-CN"/>
        </w:rPr>
        <w:tab/>
      </w:r>
      <w:r>
        <w:t>Services offered by the Message Gateway</w:t>
      </w:r>
      <w:bookmarkEnd w:id="401"/>
      <w:bookmarkEnd w:id="402"/>
      <w:bookmarkEnd w:id="403"/>
      <w:bookmarkEnd w:id="404"/>
      <w:bookmarkEnd w:id="405"/>
      <w:bookmarkEnd w:id="406"/>
    </w:p>
    <w:p w14:paraId="35B4099E" w14:textId="77777777" w:rsidR="00F13DB2" w:rsidRDefault="007A06F5">
      <w:pPr>
        <w:pStyle w:val="21"/>
        <w:rPr>
          <w:lang w:eastAsia="zh-CN"/>
        </w:rPr>
      </w:pPr>
      <w:bookmarkStart w:id="407" w:name="_Toc93878899"/>
      <w:bookmarkStart w:id="408" w:name="_Toc97197089"/>
      <w:bookmarkStart w:id="409" w:name="_Toc83768289"/>
      <w:bookmarkStart w:id="410" w:name="_Toc96996683"/>
      <w:bookmarkStart w:id="411" w:name="_Toc200964284"/>
      <w:bookmarkStart w:id="412" w:name="_Toc212113770"/>
      <w:r>
        <w:rPr>
          <w:lang w:eastAsia="zh-CN"/>
        </w:rPr>
        <w:t>6</w:t>
      </w:r>
      <w:r>
        <w:t>.1</w:t>
      </w:r>
      <w:r>
        <w:tab/>
      </w:r>
      <w:r>
        <w:rPr>
          <w:lang w:eastAsia="zh-CN"/>
        </w:rPr>
        <w:t>Introduction</w:t>
      </w:r>
      <w:bookmarkEnd w:id="407"/>
      <w:bookmarkEnd w:id="408"/>
      <w:bookmarkEnd w:id="409"/>
      <w:bookmarkEnd w:id="410"/>
      <w:bookmarkEnd w:id="411"/>
      <w:bookmarkEnd w:id="412"/>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13" w:name="_Toc96996684"/>
      <w:bookmarkStart w:id="414" w:name="_Toc93878900"/>
      <w:bookmarkStart w:id="415" w:name="_Toc83768290"/>
    </w:p>
    <w:p w14:paraId="747B6478" w14:textId="77777777" w:rsidR="00F13DB2" w:rsidRDefault="007A06F5">
      <w:pPr>
        <w:pStyle w:val="21"/>
        <w:rPr>
          <w:lang w:eastAsia="zh-CN"/>
        </w:rPr>
      </w:pPr>
      <w:bookmarkStart w:id="416" w:name="_Toc97197090"/>
      <w:bookmarkStart w:id="417" w:name="_Toc200964285"/>
      <w:bookmarkStart w:id="418" w:name="_Toc212113771"/>
      <w:r>
        <w:rPr>
          <w:lang w:eastAsia="zh-CN"/>
        </w:rPr>
        <w:t>6.2</w:t>
      </w:r>
      <w:r>
        <w:rPr>
          <w:lang w:eastAsia="zh-CN"/>
        </w:rPr>
        <w:tab/>
        <w:t>MSGG_L3GDelivery Service</w:t>
      </w:r>
      <w:bookmarkEnd w:id="413"/>
      <w:bookmarkEnd w:id="414"/>
      <w:bookmarkEnd w:id="415"/>
      <w:bookmarkEnd w:id="416"/>
      <w:bookmarkEnd w:id="417"/>
      <w:bookmarkEnd w:id="418"/>
    </w:p>
    <w:p w14:paraId="3CCA4E86" w14:textId="77777777" w:rsidR="00F13DB2" w:rsidRDefault="007A06F5">
      <w:pPr>
        <w:pStyle w:val="31"/>
      </w:pPr>
      <w:bookmarkStart w:id="419" w:name="_Toc96996685"/>
      <w:bookmarkStart w:id="420" w:name="_Toc93878901"/>
      <w:bookmarkStart w:id="421" w:name="_Toc97197091"/>
      <w:bookmarkStart w:id="422" w:name="_Toc83768291"/>
      <w:bookmarkStart w:id="423" w:name="_Toc200964286"/>
      <w:bookmarkStart w:id="424" w:name="_Toc212113772"/>
      <w:r>
        <w:rPr>
          <w:lang w:eastAsia="zh-CN"/>
        </w:rPr>
        <w:t>6</w:t>
      </w:r>
      <w:r>
        <w:t>.</w:t>
      </w:r>
      <w:r>
        <w:rPr>
          <w:lang w:eastAsia="zh-CN"/>
        </w:rPr>
        <w:t>2</w:t>
      </w:r>
      <w:r>
        <w:t>.1</w:t>
      </w:r>
      <w:r>
        <w:tab/>
        <w:t>Service Description</w:t>
      </w:r>
      <w:bookmarkEnd w:id="419"/>
      <w:bookmarkEnd w:id="420"/>
      <w:bookmarkEnd w:id="421"/>
      <w:bookmarkEnd w:id="422"/>
      <w:bookmarkEnd w:id="423"/>
      <w:bookmarkEnd w:id="424"/>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31"/>
      </w:pPr>
      <w:bookmarkStart w:id="425" w:name="_Toc93878902"/>
      <w:bookmarkStart w:id="426" w:name="_Toc83768292"/>
      <w:bookmarkStart w:id="427" w:name="_Toc96996686"/>
      <w:bookmarkStart w:id="428" w:name="_Toc97197092"/>
      <w:bookmarkStart w:id="429" w:name="_Toc200964287"/>
      <w:bookmarkStart w:id="430" w:name="_Toc212113773"/>
      <w:r>
        <w:rPr>
          <w:lang w:eastAsia="zh-CN"/>
        </w:rPr>
        <w:t>6</w:t>
      </w:r>
      <w:r>
        <w:t>.</w:t>
      </w:r>
      <w:r>
        <w:rPr>
          <w:lang w:eastAsia="zh-CN"/>
        </w:rPr>
        <w:t>2</w:t>
      </w:r>
      <w:r>
        <w:t>.2</w:t>
      </w:r>
      <w:r>
        <w:tab/>
        <w:t>Service Operations</w:t>
      </w:r>
      <w:bookmarkEnd w:id="425"/>
      <w:bookmarkEnd w:id="426"/>
      <w:bookmarkEnd w:id="427"/>
      <w:bookmarkEnd w:id="428"/>
      <w:bookmarkEnd w:id="429"/>
      <w:bookmarkEnd w:id="430"/>
    </w:p>
    <w:p w14:paraId="7E60E230" w14:textId="77777777" w:rsidR="00F13DB2" w:rsidRDefault="007A06F5">
      <w:pPr>
        <w:pStyle w:val="41"/>
      </w:pPr>
      <w:bookmarkStart w:id="431" w:name="_Toc93878903"/>
      <w:bookmarkStart w:id="432" w:name="_Toc83768293"/>
      <w:bookmarkStart w:id="433" w:name="_Toc97197093"/>
      <w:bookmarkStart w:id="434" w:name="_Toc96996687"/>
      <w:bookmarkStart w:id="435" w:name="_Toc200964288"/>
      <w:bookmarkStart w:id="436" w:name="_Toc212113774"/>
      <w:r>
        <w:rPr>
          <w:lang w:eastAsia="zh-CN"/>
        </w:rPr>
        <w:t>6</w:t>
      </w:r>
      <w:r>
        <w:t>.</w:t>
      </w:r>
      <w:r>
        <w:rPr>
          <w:lang w:eastAsia="zh-CN"/>
        </w:rPr>
        <w:t>2</w:t>
      </w:r>
      <w:r>
        <w:t>.2.1</w:t>
      </w:r>
      <w:r>
        <w:tab/>
        <w:t>Introduction</w:t>
      </w:r>
      <w:bookmarkEnd w:id="431"/>
      <w:bookmarkEnd w:id="432"/>
      <w:bookmarkEnd w:id="433"/>
      <w:bookmarkEnd w:id="434"/>
      <w:bookmarkEnd w:id="435"/>
      <w:bookmarkEnd w:id="436"/>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41"/>
      </w:pPr>
      <w:bookmarkStart w:id="437" w:name="_Toc93878904"/>
      <w:bookmarkStart w:id="438" w:name="_Toc83768306"/>
      <w:bookmarkStart w:id="439" w:name="_Toc96996688"/>
      <w:bookmarkStart w:id="440" w:name="_Toc97197094"/>
      <w:bookmarkStart w:id="441" w:name="_Toc200964289"/>
      <w:bookmarkStart w:id="442" w:name="_Toc212113775"/>
      <w:r>
        <w:rPr>
          <w:lang w:eastAsia="zh-CN"/>
        </w:rPr>
        <w:t>6</w:t>
      </w:r>
      <w:r>
        <w:t>.</w:t>
      </w:r>
      <w:r>
        <w:rPr>
          <w:lang w:eastAsia="zh-CN"/>
        </w:rPr>
        <w:t>2</w:t>
      </w:r>
      <w:r>
        <w:t>.2.</w:t>
      </w:r>
      <w:r>
        <w:rPr>
          <w:lang w:eastAsia="zh-CN"/>
        </w:rPr>
        <w:t>2</w:t>
      </w:r>
      <w:r>
        <w:tab/>
      </w:r>
      <w:r>
        <w:rPr>
          <w:lang w:eastAsia="zh-CN"/>
        </w:rPr>
        <w:t>MSGG_L3GDelivery_GTDelivery</w:t>
      </w:r>
      <w:bookmarkEnd w:id="437"/>
      <w:bookmarkEnd w:id="438"/>
      <w:bookmarkEnd w:id="439"/>
      <w:bookmarkEnd w:id="440"/>
      <w:bookmarkEnd w:id="441"/>
      <w:bookmarkEnd w:id="442"/>
    </w:p>
    <w:p w14:paraId="6078D234" w14:textId="77777777" w:rsidR="00F13DB2" w:rsidRDefault="007A06F5">
      <w:pPr>
        <w:pStyle w:val="51"/>
      </w:pPr>
      <w:bookmarkStart w:id="443" w:name="_Toc93878905"/>
      <w:bookmarkStart w:id="444" w:name="_Toc96996689"/>
      <w:bookmarkStart w:id="445" w:name="_Toc83768307"/>
      <w:bookmarkStart w:id="446" w:name="_Toc97197095"/>
      <w:bookmarkStart w:id="447" w:name="_Toc200964290"/>
      <w:bookmarkStart w:id="448" w:name="_Toc212113776"/>
      <w:r>
        <w:rPr>
          <w:lang w:eastAsia="zh-CN"/>
        </w:rPr>
        <w:t>6</w:t>
      </w:r>
      <w:r>
        <w:t>.</w:t>
      </w:r>
      <w:r>
        <w:rPr>
          <w:lang w:eastAsia="zh-CN"/>
        </w:rPr>
        <w:t>2</w:t>
      </w:r>
      <w:r>
        <w:t>.2.</w:t>
      </w:r>
      <w:r>
        <w:rPr>
          <w:lang w:eastAsia="zh-CN"/>
        </w:rPr>
        <w:t>2</w:t>
      </w:r>
      <w:r>
        <w:t>.1</w:t>
      </w:r>
      <w:r>
        <w:tab/>
        <w:t>General</w:t>
      </w:r>
      <w:bookmarkEnd w:id="443"/>
      <w:bookmarkEnd w:id="444"/>
      <w:bookmarkEnd w:id="445"/>
      <w:bookmarkEnd w:id="446"/>
      <w:bookmarkEnd w:id="447"/>
      <w:bookmarkEnd w:id="448"/>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51"/>
      </w:pPr>
      <w:bookmarkStart w:id="449" w:name="_Toc97197096"/>
      <w:bookmarkStart w:id="450" w:name="_Toc83768308"/>
      <w:bookmarkStart w:id="451" w:name="_Toc93878906"/>
      <w:bookmarkStart w:id="452" w:name="_Toc96996690"/>
      <w:bookmarkStart w:id="453" w:name="_Toc200964291"/>
      <w:bookmarkStart w:id="454" w:name="_Toc212113777"/>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49"/>
      <w:bookmarkEnd w:id="450"/>
      <w:bookmarkEnd w:id="451"/>
      <w:bookmarkEnd w:id="452"/>
      <w:bookmarkEnd w:id="453"/>
      <w:bookmarkEnd w:id="454"/>
    </w:p>
    <w:p w14:paraId="21F3A89C" w14:textId="77777777" w:rsidR="00F13DB2" w:rsidRDefault="007A06F5">
      <w:pPr>
        <w:pStyle w:val="TH"/>
      </w:pPr>
      <w:r>
        <w:object w:dxaOrig="9331" w:dyaOrig="2081" w14:anchorId="4CB3EAE8">
          <v:shape id="_x0000_i1037" type="#_x0000_t75" style="width:466.5pt;height:104.5pt" o:ole="">
            <v:imagedata r:id="rId35" o:title=""/>
          </v:shape>
          <o:OLEObject Type="Embed" ProgID="Visio.Drawing.11" ShapeID="_x0000_i1037" DrawAspect="Content" ObjectID="_1825781358"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lastRenderedPageBreak/>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41"/>
      </w:pPr>
      <w:bookmarkStart w:id="455" w:name="_Toc96996691"/>
      <w:bookmarkStart w:id="456" w:name="_Toc97197097"/>
      <w:bookmarkStart w:id="457" w:name="_Toc93878907"/>
      <w:bookmarkStart w:id="458" w:name="_Toc83768309"/>
      <w:bookmarkStart w:id="459" w:name="_Toc200964292"/>
      <w:bookmarkStart w:id="460" w:name="_Toc212113778"/>
      <w:r>
        <w:rPr>
          <w:lang w:eastAsia="zh-CN"/>
        </w:rPr>
        <w:t>6</w:t>
      </w:r>
      <w:r>
        <w:t>.</w:t>
      </w:r>
      <w:r>
        <w:rPr>
          <w:lang w:eastAsia="zh-CN"/>
        </w:rPr>
        <w:t>2</w:t>
      </w:r>
      <w:r>
        <w:t>.2.</w:t>
      </w:r>
      <w:r>
        <w:rPr>
          <w:lang w:eastAsia="zh-CN"/>
        </w:rPr>
        <w:t>3</w:t>
      </w:r>
      <w:r>
        <w:tab/>
      </w:r>
      <w:r>
        <w:rPr>
          <w:lang w:eastAsia="zh-CN"/>
        </w:rPr>
        <w:t>MSGG_L3GDelivery_GTDeliveryReport</w:t>
      </w:r>
      <w:bookmarkEnd w:id="455"/>
      <w:bookmarkEnd w:id="456"/>
      <w:bookmarkEnd w:id="457"/>
      <w:bookmarkEnd w:id="458"/>
      <w:bookmarkEnd w:id="459"/>
      <w:bookmarkEnd w:id="460"/>
    </w:p>
    <w:p w14:paraId="4131540B" w14:textId="77777777" w:rsidR="00F13DB2" w:rsidRDefault="007A06F5">
      <w:pPr>
        <w:pStyle w:val="51"/>
      </w:pPr>
      <w:bookmarkStart w:id="461" w:name="_Toc96996692"/>
      <w:bookmarkStart w:id="462" w:name="_Toc97197098"/>
      <w:bookmarkStart w:id="463" w:name="_Toc93878908"/>
      <w:bookmarkStart w:id="464" w:name="_Toc83768310"/>
      <w:bookmarkStart w:id="465" w:name="_Toc200964293"/>
      <w:bookmarkStart w:id="466" w:name="_Toc212113779"/>
      <w:r>
        <w:rPr>
          <w:lang w:eastAsia="zh-CN"/>
        </w:rPr>
        <w:t>6</w:t>
      </w:r>
      <w:r>
        <w:t>.</w:t>
      </w:r>
      <w:r>
        <w:rPr>
          <w:lang w:eastAsia="zh-CN"/>
        </w:rPr>
        <w:t>2</w:t>
      </w:r>
      <w:r>
        <w:t>.2.</w:t>
      </w:r>
      <w:r>
        <w:rPr>
          <w:lang w:eastAsia="zh-CN"/>
        </w:rPr>
        <w:t>3</w:t>
      </w:r>
      <w:r>
        <w:t>.1</w:t>
      </w:r>
      <w:r>
        <w:tab/>
        <w:t>General</w:t>
      </w:r>
      <w:bookmarkEnd w:id="461"/>
      <w:bookmarkEnd w:id="462"/>
      <w:bookmarkEnd w:id="463"/>
      <w:bookmarkEnd w:id="464"/>
      <w:bookmarkEnd w:id="465"/>
      <w:bookmarkEnd w:id="466"/>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51"/>
      </w:pPr>
      <w:bookmarkStart w:id="467" w:name="_Toc97197099"/>
      <w:bookmarkStart w:id="468" w:name="_Toc83768311"/>
      <w:bookmarkStart w:id="469" w:name="_Toc93878909"/>
      <w:bookmarkStart w:id="470" w:name="_Toc96996693"/>
      <w:bookmarkStart w:id="471" w:name="_Toc200964294"/>
      <w:bookmarkStart w:id="472" w:name="_Toc212113780"/>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67"/>
      <w:bookmarkEnd w:id="468"/>
      <w:bookmarkEnd w:id="469"/>
      <w:bookmarkEnd w:id="470"/>
      <w:bookmarkEnd w:id="471"/>
      <w:bookmarkEnd w:id="472"/>
    </w:p>
    <w:p w14:paraId="552AFA21" w14:textId="77777777" w:rsidR="00F13DB2" w:rsidRDefault="007A06F5">
      <w:pPr>
        <w:pStyle w:val="TH"/>
        <w:rPr>
          <w:lang w:eastAsia="zh-CN"/>
        </w:rPr>
      </w:pPr>
      <w:r>
        <w:object w:dxaOrig="9331" w:dyaOrig="2081" w14:anchorId="2D47AB36">
          <v:shape id="_x0000_i1038" type="#_x0000_t75" style="width:466.5pt;height:104.5pt" o:ole="">
            <v:imagedata r:id="rId37" o:title=""/>
          </v:shape>
          <o:OLEObject Type="Embed" ProgID="Visio.Drawing.11" ShapeID="_x0000_i1038" DrawAspect="Content" ObjectID="_1825781359"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21"/>
        <w:rPr>
          <w:lang w:eastAsia="zh-CN"/>
        </w:rPr>
      </w:pPr>
      <w:bookmarkStart w:id="473" w:name="_Toc97197100"/>
      <w:bookmarkStart w:id="474" w:name="_Toc93878910"/>
      <w:bookmarkStart w:id="475" w:name="_Toc83768312"/>
      <w:bookmarkStart w:id="476" w:name="_Toc96996694"/>
      <w:bookmarkStart w:id="477" w:name="_Toc200964295"/>
      <w:bookmarkStart w:id="478" w:name="_Toc212113781"/>
      <w:r>
        <w:rPr>
          <w:lang w:eastAsia="zh-CN"/>
        </w:rPr>
        <w:lastRenderedPageBreak/>
        <w:t>6.3</w:t>
      </w:r>
      <w:r>
        <w:rPr>
          <w:lang w:eastAsia="zh-CN"/>
        </w:rPr>
        <w:tab/>
        <w:t>MSGG_N3GDelivery Service</w:t>
      </w:r>
      <w:bookmarkEnd w:id="473"/>
      <w:bookmarkEnd w:id="474"/>
      <w:bookmarkEnd w:id="475"/>
      <w:bookmarkEnd w:id="476"/>
      <w:bookmarkEnd w:id="477"/>
      <w:bookmarkEnd w:id="478"/>
    </w:p>
    <w:p w14:paraId="7E580373" w14:textId="77777777" w:rsidR="00F13DB2" w:rsidRDefault="007A06F5">
      <w:pPr>
        <w:pStyle w:val="31"/>
      </w:pPr>
      <w:bookmarkStart w:id="479" w:name="_Toc93878911"/>
      <w:bookmarkStart w:id="480" w:name="_Toc83768313"/>
      <w:bookmarkStart w:id="481" w:name="_Toc97197101"/>
      <w:bookmarkStart w:id="482" w:name="_Toc96996695"/>
      <w:bookmarkStart w:id="483" w:name="_Toc200964296"/>
      <w:bookmarkStart w:id="484" w:name="_Toc212113782"/>
      <w:r>
        <w:rPr>
          <w:lang w:eastAsia="zh-CN"/>
        </w:rPr>
        <w:t>6</w:t>
      </w:r>
      <w:r>
        <w:t>.</w:t>
      </w:r>
      <w:r>
        <w:rPr>
          <w:lang w:eastAsia="zh-CN"/>
        </w:rPr>
        <w:t>3</w:t>
      </w:r>
      <w:r>
        <w:t>.1</w:t>
      </w:r>
      <w:r>
        <w:tab/>
        <w:t>Service Description</w:t>
      </w:r>
      <w:bookmarkEnd w:id="479"/>
      <w:bookmarkEnd w:id="480"/>
      <w:bookmarkEnd w:id="481"/>
      <w:bookmarkEnd w:id="482"/>
      <w:bookmarkEnd w:id="483"/>
      <w:bookmarkEnd w:id="484"/>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31"/>
      </w:pPr>
      <w:bookmarkStart w:id="485" w:name="_Toc96996696"/>
      <w:bookmarkStart w:id="486" w:name="_Toc93878912"/>
      <w:bookmarkStart w:id="487" w:name="_Toc83768314"/>
      <w:bookmarkStart w:id="488" w:name="_Toc97197102"/>
      <w:bookmarkStart w:id="489" w:name="_Toc200964297"/>
      <w:bookmarkStart w:id="490" w:name="_Toc212113783"/>
      <w:r>
        <w:rPr>
          <w:lang w:eastAsia="zh-CN"/>
        </w:rPr>
        <w:t>6</w:t>
      </w:r>
      <w:r>
        <w:t>.</w:t>
      </w:r>
      <w:r>
        <w:rPr>
          <w:lang w:eastAsia="zh-CN"/>
        </w:rPr>
        <w:t>3</w:t>
      </w:r>
      <w:r>
        <w:t>.2</w:t>
      </w:r>
      <w:r>
        <w:tab/>
        <w:t>Service Operations</w:t>
      </w:r>
      <w:bookmarkEnd w:id="485"/>
      <w:bookmarkEnd w:id="486"/>
      <w:bookmarkEnd w:id="487"/>
      <w:bookmarkEnd w:id="488"/>
      <w:bookmarkEnd w:id="489"/>
      <w:bookmarkEnd w:id="490"/>
    </w:p>
    <w:p w14:paraId="054A1CF1" w14:textId="77777777" w:rsidR="00F13DB2" w:rsidRDefault="007A06F5">
      <w:pPr>
        <w:pStyle w:val="41"/>
      </w:pPr>
      <w:bookmarkStart w:id="491" w:name="_Toc83768315"/>
      <w:bookmarkStart w:id="492" w:name="_Toc97197103"/>
      <w:bookmarkStart w:id="493" w:name="_Toc93878913"/>
      <w:bookmarkStart w:id="494" w:name="_Toc96996697"/>
      <w:bookmarkStart w:id="495" w:name="_Toc200964298"/>
      <w:bookmarkStart w:id="496" w:name="_Toc212113784"/>
      <w:r>
        <w:rPr>
          <w:lang w:eastAsia="zh-CN"/>
        </w:rPr>
        <w:t>6</w:t>
      </w:r>
      <w:r>
        <w:t>.</w:t>
      </w:r>
      <w:r>
        <w:rPr>
          <w:lang w:eastAsia="zh-CN"/>
        </w:rPr>
        <w:t>3</w:t>
      </w:r>
      <w:r>
        <w:t>.2.1</w:t>
      </w:r>
      <w:r>
        <w:tab/>
        <w:t>Introduction</w:t>
      </w:r>
      <w:bookmarkEnd w:id="491"/>
      <w:bookmarkEnd w:id="492"/>
      <w:bookmarkEnd w:id="493"/>
      <w:bookmarkEnd w:id="494"/>
      <w:bookmarkEnd w:id="495"/>
      <w:bookmarkEnd w:id="496"/>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41"/>
        <w:rPr>
          <w:lang w:eastAsia="zh-CN"/>
        </w:rPr>
      </w:pPr>
      <w:bookmarkStart w:id="497" w:name="_Toc97197104"/>
      <w:bookmarkStart w:id="498" w:name="_Toc83768328"/>
      <w:bookmarkStart w:id="499" w:name="_Toc93878914"/>
      <w:bookmarkStart w:id="500" w:name="_Toc96996698"/>
      <w:bookmarkStart w:id="501" w:name="_Toc200964299"/>
      <w:bookmarkStart w:id="502" w:name="_Toc212113785"/>
      <w:r>
        <w:rPr>
          <w:lang w:eastAsia="zh-CN"/>
        </w:rPr>
        <w:t>6</w:t>
      </w:r>
      <w:r>
        <w:t>.</w:t>
      </w:r>
      <w:r>
        <w:rPr>
          <w:lang w:eastAsia="zh-CN"/>
        </w:rPr>
        <w:t>3</w:t>
      </w:r>
      <w:r>
        <w:t>.2.</w:t>
      </w:r>
      <w:r>
        <w:rPr>
          <w:lang w:eastAsia="zh-CN"/>
        </w:rPr>
        <w:t>2</w:t>
      </w:r>
      <w:r>
        <w:tab/>
      </w:r>
      <w:r>
        <w:rPr>
          <w:lang w:eastAsia="zh-CN"/>
        </w:rPr>
        <w:t>MSGG_N3GDelivery_GTDelivery</w:t>
      </w:r>
      <w:bookmarkEnd w:id="497"/>
      <w:bookmarkEnd w:id="498"/>
      <w:bookmarkEnd w:id="499"/>
      <w:bookmarkEnd w:id="500"/>
      <w:bookmarkEnd w:id="501"/>
      <w:bookmarkEnd w:id="502"/>
    </w:p>
    <w:p w14:paraId="7B47240D" w14:textId="77777777" w:rsidR="00F13DB2" w:rsidRDefault="007A06F5">
      <w:pPr>
        <w:pStyle w:val="51"/>
      </w:pPr>
      <w:bookmarkStart w:id="503" w:name="_Toc97197105"/>
      <w:bookmarkStart w:id="504" w:name="_Toc93878915"/>
      <w:bookmarkStart w:id="505" w:name="_Toc83768329"/>
      <w:bookmarkStart w:id="506" w:name="_Toc96996699"/>
      <w:bookmarkStart w:id="507" w:name="_Toc200964300"/>
      <w:bookmarkStart w:id="508" w:name="_Toc212113786"/>
      <w:r>
        <w:rPr>
          <w:lang w:eastAsia="zh-CN"/>
        </w:rPr>
        <w:t>6</w:t>
      </w:r>
      <w:r>
        <w:t>.</w:t>
      </w:r>
      <w:r>
        <w:rPr>
          <w:lang w:eastAsia="zh-CN"/>
        </w:rPr>
        <w:t>3</w:t>
      </w:r>
      <w:r>
        <w:t>.2.</w:t>
      </w:r>
      <w:r>
        <w:rPr>
          <w:lang w:eastAsia="zh-CN"/>
        </w:rPr>
        <w:t>2</w:t>
      </w:r>
      <w:r>
        <w:t>.1</w:t>
      </w:r>
      <w:r>
        <w:tab/>
        <w:t>General</w:t>
      </w:r>
      <w:bookmarkEnd w:id="503"/>
      <w:bookmarkEnd w:id="504"/>
      <w:bookmarkEnd w:id="505"/>
      <w:bookmarkEnd w:id="506"/>
      <w:bookmarkEnd w:id="507"/>
      <w:bookmarkEnd w:id="508"/>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51"/>
      </w:pPr>
      <w:bookmarkStart w:id="509" w:name="_Toc96996700"/>
      <w:bookmarkStart w:id="510" w:name="_Toc83768330"/>
      <w:bookmarkStart w:id="511" w:name="_Toc93878916"/>
      <w:bookmarkStart w:id="512" w:name="_Toc97197106"/>
      <w:bookmarkStart w:id="513" w:name="_Toc200964301"/>
      <w:bookmarkStart w:id="514" w:name="_Toc212113787"/>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09"/>
      <w:bookmarkEnd w:id="510"/>
      <w:bookmarkEnd w:id="511"/>
      <w:bookmarkEnd w:id="512"/>
      <w:bookmarkEnd w:id="513"/>
      <w:bookmarkEnd w:id="514"/>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lastRenderedPageBreak/>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41"/>
      </w:pPr>
      <w:bookmarkStart w:id="515" w:name="_Toc93878917"/>
      <w:bookmarkStart w:id="516" w:name="_Toc97197107"/>
      <w:bookmarkStart w:id="517" w:name="_Toc83768331"/>
      <w:bookmarkStart w:id="518" w:name="_Toc96996701"/>
      <w:bookmarkStart w:id="519" w:name="_Toc200964302"/>
      <w:bookmarkStart w:id="520" w:name="_Toc212113788"/>
      <w:r>
        <w:rPr>
          <w:lang w:eastAsia="zh-CN"/>
        </w:rPr>
        <w:t>6</w:t>
      </w:r>
      <w:r>
        <w:t>.</w:t>
      </w:r>
      <w:r>
        <w:rPr>
          <w:lang w:eastAsia="zh-CN"/>
        </w:rPr>
        <w:t>3</w:t>
      </w:r>
      <w:r>
        <w:t>.2.</w:t>
      </w:r>
      <w:r>
        <w:rPr>
          <w:lang w:eastAsia="zh-CN"/>
        </w:rPr>
        <w:t>3</w:t>
      </w:r>
      <w:r>
        <w:tab/>
      </w:r>
      <w:r>
        <w:rPr>
          <w:lang w:eastAsia="zh-CN"/>
        </w:rPr>
        <w:t>MSGG_N3GDelivery_GTDeliveryReport</w:t>
      </w:r>
      <w:bookmarkEnd w:id="515"/>
      <w:bookmarkEnd w:id="516"/>
      <w:bookmarkEnd w:id="517"/>
      <w:bookmarkEnd w:id="518"/>
      <w:bookmarkEnd w:id="519"/>
      <w:bookmarkEnd w:id="520"/>
    </w:p>
    <w:p w14:paraId="03B6CC8F" w14:textId="77777777" w:rsidR="00F13DB2" w:rsidRDefault="007A06F5">
      <w:pPr>
        <w:pStyle w:val="51"/>
      </w:pPr>
      <w:bookmarkStart w:id="521" w:name="_Toc97197108"/>
      <w:bookmarkStart w:id="522" w:name="_Toc93878918"/>
      <w:bookmarkStart w:id="523" w:name="_Toc96996702"/>
      <w:bookmarkStart w:id="524" w:name="_Toc83768332"/>
      <w:bookmarkStart w:id="525" w:name="_Toc200964303"/>
      <w:bookmarkStart w:id="526" w:name="_Toc212113789"/>
      <w:r>
        <w:rPr>
          <w:lang w:eastAsia="zh-CN"/>
        </w:rPr>
        <w:t>6</w:t>
      </w:r>
      <w:r>
        <w:t>.</w:t>
      </w:r>
      <w:r>
        <w:rPr>
          <w:lang w:eastAsia="zh-CN"/>
        </w:rPr>
        <w:t>3</w:t>
      </w:r>
      <w:r>
        <w:t>.2.</w:t>
      </w:r>
      <w:r>
        <w:rPr>
          <w:lang w:eastAsia="zh-CN"/>
        </w:rPr>
        <w:t>3</w:t>
      </w:r>
      <w:r>
        <w:t>.1</w:t>
      </w:r>
      <w:r>
        <w:tab/>
        <w:t>General</w:t>
      </w:r>
      <w:bookmarkEnd w:id="521"/>
      <w:bookmarkEnd w:id="522"/>
      <w:bookmarkEnd w:id="523"/>
      <w:bookmarkEnd w:id="524"/>
      <w:bookmarkEnd w:id="525"/>
      <w:bookmarkEnd w:id="526"/>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51"/>
      </w:pPr>
      <w:bookmarkStart w:id="527" w:name="_Toc93878919"/>
      <w:bookmarkStart w:id="528" w:name="_Toc96996703"/>
      <w:bookmarkStart w:id="529" w:name="_Toc97197109"/>
      <w:bookmarkStart w:id="530" w:name="_Toc83768333"/>
      <w:bookmarkStart w:id="531" w:name="_Toc200964304"/>
      <w:bookmarkStart w:id="532" w:name="_Toc212113790"/>
      <w:r>
        <w:rPr>
          <w:lang w:eastAsia="zh-CN"/>
        </w:rPr>
        <w:t>6</w:t>
      </w:r>
      <w:r>
        <w:t>.3.2.</w:t>
      </w:r>
      <w:r>
        <w:rPr>
          <w:lang w:eastAsia="zh-CN"/>
        </w:rPr>
        <w:t>3</w:t>
      </w:r>
      <w:r>
        <w:t>.2</w:t>
      </w:r>
      <w:r>
        <w:tab/>
      </w:r>
      <w:r>
        <w:rPr>
          <w:lang w:eastAsia="zh-CN"/>
        </w:rPr>
        <w:t>Non-3GPP Message Gateway Terminating</w:t>
      </w:r>
      <w:r>
        <w:t xml:space="preserve"> Message Delivery Status Report</w:t>
      </w:r>
      <w:bookmarkEnd w:id="527"/>
      <w:bookmarkEnd w:id="528"/>
      <w:bookmarkEnd w:id="529"/>
      <w:bookmarkEnd w:id="530"/>
      <w:bookmarkEnd w:id="531"/>
      <w:bookmarkEnd w:id="532"/>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lastRenderedPageBreak/>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21"/>
        <w:rPr>
          <w:lang w:val="en-US" w:eastAsia="zh-CN"/>
        </w:rPr>
      </w:pPr>
      <w:bookmarkStart w:id="533" w:name="_Toc200964305"/>
      <w:bookmarkStart w:id="534" w:name="_Toc212113791"/>
      <w:r>
        <w:rPr>
          <w:lang w:eastAsia="zh-CN"/>
        </w:rPr>
        <w:t>6.</w:t>
      </w:r>
      <w:r>
        <w:rPr>
          <w:rFonts w:hint="eastAsia"/>
          <w:lang w:val="en-US" w:eastAsia="zh-CN"/>
        </w:rPr>
        <w:t>4</w:t>
      </w:r>
      <w:r>
        <w:rPr>
          <w:lang w:eastAsia="zh-CN"/>
        </w:rPr>
        <w:tab/>
        <w:t>MSGG_BGDelivery Servic</w:t>
      </w:r>
      <w:r>
        <w:rPr>
          <w:rFonts w:hint="eastAsia"/>
          <w:lang w:val="en-US" w:eastAsia="zh-CN"/>
        </w:rPr>
        <w:t>e</w:t>
      </w:r>
      <w:bookmarkEnd w:id="533"/>
      <w:bookmarkEnd w:id="534"/>
    </w:p>
    <w:p w14:paraId="755F6DC0" w14:textId="77777777" w:rsidR="00F13DB2" w:rsidRDefault="007A06F5">
      <w:pPr>
        <w:pStyle w:val="31"/>
      </w:pPr>
      <w:bookmarkStart w:id="535" w:name="_Toc200964306"/>
      <w:bookmarkStart w:id="536" w:name="_Toc212113792"/>
      <w:r>
        <w:rPr>
          <w:lang w:eastAsia="zh-CN"/>
        </w:rPr>
        <w:t>6</w:t>
      </w:r>
      <w:r>
        <w:t>.</w:t>
      </w:r>
      <w:r>
        <w:rPr>
          <w:rFonts w:hint="eastAsia"/>
          <w:lang w:val="en-US" w:eastAsia="zh-CN"/>
        </w:rPr>
        <w:t>4</w:t>
      </w:r>
      <w:r>
        <w:t>.1</w:t>
      </w:r>
      <w:r>
        <w:tab/>
        <w:t>Service Description</w:t>
      </w:r>
      <w:bookmarkEnd w:id="535"/>
      <w:bookmarkEnd w:id="536"/>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31"/>
      </w:pPr>
      <w:bookmarkStart w:id="537" w:name="_Toc200964307"/>
      <w:bookmarkStart w:id="538" w:name="_Toc212113793"/>
      <w:r>
        <w:rPr>
          <w:lang w:eastAsia="zh-CN"/>
        </w:rPr>
        <w:t>6</w:t>
      </w:r>
      <w:r>
        <w:t>.</w:t>
      </w:r>
      <w:r>
        <w:rPr>
          <w:rFonts w:hint="eastAsia"/>
          <w:lang w:val="en-US" w:eastAsia="zh-CN"/>
        </w:rPr>
        <w:t>4</w:t>
      </w:r>
      <w:r>
        <w:t>.</w:t>
      </w:r>
      <w:r>
        <w:rPr>
          <w:rFonts w:hint="eastAsia"/>
          <w:lang w:val="en-US" w:eastAsia="zh-CN"/>
        </w:rPr>
        <w:t>2</w:t>
      </w:r>
      <w:r>
        <w:tab/>
        <w:t>Service Operations</w:t>
      </w:r>
      <w:bookmarkEnd w:id="537"/>
      <w:bookmarkEnd w:id="538"/>
    </w:p>
    <w:p w14:paraId="738E9866" w14:textId="77777777" w:rsidR="00F13DB2" w:rsidRDefault="007A06F5">
      <w:pPr>
        <w:pStyle w:val="41"/>
      </w:pPr>
      <w:bookmarkStart w:id="539" w:name="_Toc200964308"/>
      <w:bookmarkStart w:id="540" w:name="_Toc212113794"/>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39"/>
      <w:bookmarkEnd w:id="540"/>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41"/>
      </w:pPr>
      <w:bookmarkStart w:id="541" w:name="_Toc200964309"/>
      <w:bookmarkStart w:id="542" w:name="_Toc212113795"/>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41"/>
      <w:bookmarkEnd w:id="542"/>
    </w:p>
    <w:p w14:paraId="2F3C9056" w14:textId="77777777" w:rsidR="00F13DB2" w:rsidRDefault="007A06F5">
      <w:pPr>
        <w:pStyle w:val="51"/>
      </w:pPr>
      <w:bookmarkStart w:id="543" w:name="_Toc200964310"/>
      <w:bookmarkStart w:id="544" w:name="_Toc212113796"/>
      <w:r>
        <w:rPr>
          <w:lang w:eastAsia="zh-CN"/>
        </w:rPr>
        <w:t>6</w:t>
      </w:r>
      <w:r>
        <w:t>.</w:t>
      </w:r>
      <w:r>
        <w:rPr>
          <w:rFonts w:hint="eastAsia"/>
          <w:lang w:val="en-US" w:eastAsia="zh-CN"/>
        </w:rPr>
        <w:t>4</w:t>
      </w:r>
      <w:r>
        <w:t>.2.</w:t>
      </w:r>
      <w:r>
        <w:rPr>
          <w:rFonts w:hint="eastAsia"/>
          <w:lang w:val="en-US" w:eastAsia="zh-CN"/>
        </w:rPr>
        <w:t>2</w:t>
      </w:r>
      <w:r>
        <w:t>.1</w:t>
      </w:r>
      <w:r>
        <w:tab/>
        <w:t>General</w:t>
      </w:r>
      <w:bookmarkEnd w:id="543"/>
      <w:bookmarkEnd w:id="544"/>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51"/>
      </w:pPr>
      <w:bookmarkStart w:id="545" w:name="_Toc200964311"/>
      <w:bookmarkStart w:id="546" w:name="_Toc212113797"/>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45"/>
      <w:bookmarkEnd w:id="546"/>
    </w:p>
    <w:p w14:paraId="1C5D7D5A" w14:textId="77777777" w:rsidR="00F13DB2" w:rsidRDefault="007A06F5">
      <w:pPr>
        <w:rPr>
          <w:lang w:eastAsia="zh-CN"/>
        </w:rPr>
      </w:pPr>
      <w:r>
        <w:rPr>
          <w:rFonts w:ascii="Arial" w:eastAsia="等线" w:hAnsi="Arial"/>
          <w:b/>
        </w:rPr>
        <w:object w:dxaOrig="9273" w:dyaOrig="2164" w14:anchorId="7172A3DB">
          <v:shape id="_x0000_i1039" type="#_x0000_t75" style="width:463.5pt;height:108pt" o:ole="">
            <v:imagedata r:id="rId41" o:title=""/>
          </v:shape>
          <o:OLEObject Type="Embed" ProgID="Visio.Drawing.11" ShapeID="_x0000_i1039" DrawAspect="Content" ObjectID="_1825781360"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547" w:name="_Toc97197110"/>
      <w:bookmarkStart w:id="548" w:name="_Toc93878928"/>
      <w:bookmarkStart w:id="549" w:name="_Toc96996704"/>
      <w:bookmarkStart w:id="550"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等线"/>
        </w:rPr>
      </w:pPr>
      <w:r>
        <w:rPr>
          <w:rFonts w:eastAsia="等线"/>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77777777"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1"/>
      </w:pPr>
      <w:bookmarkStart w:id="551" w:name="_Toc200964312"/>
      <w:bookmarkStart w:id="552" w:name="_Toc212113798"/>
      <w:r>
        <w:rPr>
          <w:lang w:eastAsia="zh-CN"/>
        </w:rPr>
        <w:lastRenderedPageBreak/>
        <w:t>7</w:t>
      </w:r>
      <w:r>
        <w:rPr>
          <w:lang w:eastAsia="zh-CN"/>
        </w:rPr>
        <w:tab/>
        <w:t>Common i</w:t>
      </w:r>
      <w:r>
        <w:t>nformation applicable to several APIs</w:t>
      </w:r>
      <w:bookmarkEnd w:id="547"/>
      <w:bookmarkEnd w:id="548"/>
      <w:bookmarkEnd w:id="549"/>
      <w:bookmarkEnd w:id="550"/>
      <w:bookmarkEnd w:id="551"/>
      <w:bookmarkEnd w:id="552"/>
    </w:p>
    <w:p w14:paraId="10DCB7AA" w14:textId="77777777" w:rsidR="00F13DB2" w:rsidRDefault="007A06F5">
      <w:pPr>
        <w:pStyle w:val="21"/>
      </w:pPr>
      <w:bookmarkStart w:id="553" w:name="_Toc36040915"/>
      <w:bookmarkStart w:id="554" w:name="_Toc45134559"/>
      <w:bookmarkStart w:id="555" w:name="_Toc74769891"/>
      <w:bookmarkStart w:id="556" w:name="_Toc57205999"/>
      <w:bookmarkStart w:id="557" w:name="_Toc34153971"/>
      <w:bookmarkStart w:id="558" w:name="_Toc83768343"/>
      <w:bookmarkStart w:id="559" w:name="_Toc51189091"/>
      <w:bookmarkStart w:id="560" w:name="_Toc59019340"/>
      <w:bookmarkStart w:id="561" w:name="_Toc93878929"/>
      <w:bookmarkStart w:id="562" w:name="_Toc97197111"/>
      <w:bookmarkStart w:id="563" w:name="_Toc43481282"/>
      <w:bookmarkStart w:id="564" w:name="_Toc68170013"/>
      <w:bookmarkStart w:id="565" w:name="_Toc36041228"/>
      <w:bookmarkStart w:id="566" w:name="_Toc43196512"/>
      <w:bookmarkStart w:id="567" w:name="_Toc24868463"/>
      <w:bookmarkStart w:id="568" w:name="_Toc51763767"/>
      <w:bookmarkStart w:id="569" w:name="_Toc96996705"/>
      <w:bookmarkStart w:id="570" w:name="_Toc200964313"/>
      <w:bookmarkStart w:id="571" w:name="_Toc212113799"/>
      <w:r>
        <w:rPr>
          <w:lang w:eastAsia="zh-CN"/>
        </w:rPr>
        <w:t>7</w:t>
      </w:r>
      <w:r>
        <w:t>.1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21"/>
      </w:pPr>
      <w:bookmarkStart w:id="572" w:name="_Toc34153972"/>
      <w:bookmarkStart w:id="573" w:name="_Toc96996706"/>
      <w:bookmarkStart w:id="574" w:name="_Toc83768344"/>
      <w:bookmarkStart w:id="575" w:name="_Toc51189092"/>
      <w:bookmarkStart w:id="576" w:name="_Toc43196513"/>
      <w:bookmarkStart w:id="577" w:name="_Toc97197112"/>
      <w:bookmarkStart w:id="578" w:name="_Toc57206000"/>
      <w:bookmarkStart w:id="579" w:name="_Toc93878930"/>
      <w:bookmarkStart w:id="580" w:name="_Toc59019341"/>
      <w:bookmarkStart w:id="581" w:name="_Toc24868464"/>
      <w:bookmarkStart w:id="582" w:name="_Toc36041229"/>
      <w:bookmarkStart w:id="583" w:name="_Toc36040916"/>
      <w:bookmarkStart w:id="584" w:name="_Toc68170014"/>
      <w:bookmarkStart w:id="585" w:name="_Toc51763768"/>
      <w:bookmarkStart w:id="586" w:name="_Toc45134560"/>
      <w:bookmarkStart w:id="587" w:name="_Toc74769892"/>
      <w:bookmarkStart w:id="588" w:name="_Toc43481283"/>
      <w:bookmarkStart w:id="589" w:name="_Toc200964314"/>
      <w:bookmarkStart w:id="590" w:name="_Toc212113800"/>
      <w:r>
        <w:rPr>
          <w:lang w:eastAsia="zh-CN"/>
        </w:rPr>
        <w:t>7</w:t>
      </w:r>
      <w:r>
        <w:t>.2</w:t>
      </w:r>
      <w:r>
        <w:tab/>
        <w:t>Data Types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394DB98" w14:textId="77777777" w:rsidR="00F13DB2" w:rsidRDefault="007A06F5">
      <w:pPr>
        <w:pStyle w:val="31"/>
      </w:pPr>
      <w:bookmarkStart w:id="591" w:name="_Toc43196514"/>
      <w:bookmarkStart w:id="592" w:name="_Toc68170015"/>
      <w:bookmarkStart w:id="593" w:name="_Toc43481284"/>
      <w:bookmarkStart w:id="594" w:name="_Toc24868465"/>
      <w:bookmarkStart w:id="595" w:name="_Toc59019342"/>
      <w:bookmarkStart w:id="596" w:name="_Toc36041230"/>
      <w:bookmarkStart w:id="597" w:name="_Toc36040917"/>
      <w:bookmarkStart w:id="598" w:name="_Toc34153973"/>
      <w:bookmarkStart w:id="599" w:name="_Toc83768345"/>
      <w:bookmarkStart w:id="600" w:name="_Toc51763769"/>
      <w:bookmarkStart w:id="601" w:name="_Toc51189093"/>
      <w:bookmarkStart w:id="602" w:name="_Toc93878931"/>
      <w:bookmarkStart w:id="603" w:name="_Toc57206001"/>
      <w:bookmarkStart w:id="604" w:name="_Toc97197113"/>
      <w:bookmarkStart w:id="605" w:name="_Toc96996707"/>
      <w:bookmarkStart w:id="606" w:name="_Toc45134561"/>
      <w:bookmarkStart w:id="607" w:name="_Toc74769893"/>
      <w:bookmarkStart w:id="608" w:name="_Toc200964315"/>
      <w:bookmarkStart w:id="609" w:name="_Toc212113801"/>
      <w:r>
        <w:rPr>
          <w:lang w:eastAsia="zh-CN"/>
        </w:rPr>
        <w:t>7</w:t>
      </w:r>
      <w:r>
        <w:t>.2.1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10" w:name="_Toc36041231"/>
      <w:bookmarkStart w:id="611" w:name="_Toc59019343"/>
      <w:bookmarkStart w:id="612" w:name="_Toc36040918"/>
      <w:bookmarkStart w:id="613" w:name="_Toc68170016"/>
      <w:bookmarkStart w:id="614" w:name="_Toc57206002"/>
      <w:bookmarkStart w:id="615" w:name="_Toc43481285"/>
      <w:bookmarkStart w:id="616" w:name="_Toc93878932"/>
      <w:bookmarkStart w:id="617" w:name="_Toc51763770"/>
      <w:bookmarkStart w:id="618" w:name="_Toc97197114"/>
      <w:bookmarkStart w:id="619" w:name="_Toc51189094"/>
      <w:bookmarkStart w:id="620" w:name="_Toc43196515"/>
      <w:bookmarkStart w:id="621" w:name="_Toc74769894"/>
      <w:bookmarkStart w:id="622" w:name="_Toc83768346"/>
      <w:bookmarkStart w:id="623" w:name="_Toc96996708"/>
      <w:bookmarkStart w:id="624" w:name="_Toc24868466"/>
      <w:bookmarkStart w:id="625" w:name="_Toc45134562"/>
      <w:bookmarkStart w:id="626" w:name="_Toc34153974"/>
    </w:p>
    <w:p w14:paraId="374FE28F" w14:textId="77777777" w:rsidR="00F13DB2" w:rsidRDefault="007A06F5">
      <w:pPr>
        <w:pStyle w:val="31"/>
      </w:pPr>
      <w:bookmarkStart w:id="627" w:name="_Toc200964316"/>
      <w:bookmarkStart w:id="628" w:name="_Toc212113802"/>
      <w:r>
        <w:rPr>
          <w:lang w:eastAsia="zh-CN"/>
        </w:rPr>
        <w:t>7</w:t>
      </w:r>
      <w:r>
        <w:t>.2.2</w:t>
      </w:r>
      <w:r>
        <w:tab/>
        <w:t>Referenced structured data types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EB349BD" w14:textId="77777777" w:rsidR="00F13DB2" w:rsidRDefault="007A06F5">
      <w:pPr>
        <w:rPr>
          <w:lang w:eastAsia="zh-CN"/>
        </w:rPr>
      </w:pPr>
      <w:bookmarkStart w:id="629" w:name="_Toc51763771"/>
      <w:bookmarkStart w:id="630" w:name="_Toc34153975"/>
      <w:bookmarkStart w:id="631" w:name="_Toc45134563"/>
      <w:bookmarkStart w:id="632" w:name="_Toc43196516"/>
      <w:bookmarkStart w:id="633" w:name="_Toc36040919"/>
      <w:bookmarkStart w:id="634" w:name="_Toc68170017"/>
      <w:bookmarkStart w:id="635" w:name="_Toc59019344"/>
      <w:bookmarkStart w:id="636" w:name="_Toc74769895"/>
      <w:bookmarkStart w:id="637" w:name="_Toc57206003"/>
      <w:bookmarkStart w:id="638" w:name="_Toc43481286"/>
      <w:bookmarkStart w:id="639" w:name="_Toc24868467"/>
      <w:bookmarkStart w:id="640" w:name="_Toc51189095"/>
      <w:bookmarkStart w:id="641"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31"/>
      </w:pPr>
      <w:bookmarkStart w:id="642" w:name="_Toc93878933"/>
      <w:bookmarkStart w:id="643" w:name="_Toc97197115"/>
      <w:bookmarkStart w:id="644" w:name="_Toc83768347"/>
      <w:bookmarkStart w:id="645" w:name="_Toc96996709"/>
      <w:bookmarkStart w:id="646" w:name="_Toc200964317"/>
      <w:bookmarkStart w:id="647" w:name="_Toc212113803"/>
      <w:r>
        <w:rPr>
          <w:lang w:eastAsia="zh-CN"/>
        </w:rPr>
        <w:t>7</w:t>
      </w:r>
      <w:r>
        <w:t>.2.3</w:t>
      </w:r>
      <w:r>
        <w:tab/>
        <w:t>Referenced Simple data types and enumerations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48" w:name="_Toc83768348"/>
      <w:bookmarkStart w:id="649" w:name="_Toc74769896"/>
      <w:bookmarkStart w:id="650" w:name="_Toc93878934"/>
      <w:bookmarkStart w:id="651" w:name="_Toc51763772"/>
      <w:bookmarkStart w:id="652" w:name="_Toc34153976"/>
      <w:bookmarkStart w:id="653" w:name="_Toc59019345"/>
      <w:bookmarkStart w:id="654" w:name="_Toc51189096"/>
      <w:bookmarkStart w:id="655" w:name="_Toc36040920"/>
      <w:bookmarkStart w:id="656" w:name="_Toc45134564"/>
      <w:bookmarkStart w:id="657" w:name="_Toc68170018"/>
      <w:bookmarkStart w:id="658" w:name="_Toc36041233"/>
      <w:bookmarkStart w:id="659" w:name="_Toc96996710"/>
      <w:bookmarkStart w:id="660" w:name="_Toc24868468"/>
      <w:bookmarkStart w:id="661" w:name="_Toc43481287"/>
      <w:bookmarkStart w:id="662" w:name="_Toc57206004"/>
      <w:bookmarkStart w:id="663" w:name="_Toc43196517"/>
    </w:p>
    <w:p w14:paraId="3B094326" w14:textId="77777777" w:rsidR="00F13DB2" w:rsidRDefault="007A06F5">
      <w:pPr>
        <w:pStyle w:val="21"/>
      </w:pPr>
      <w:bookmarkStart w:id="664" w:name="_Toc97197116"/>
      <w:bookmarkStart w:id="665" w:name="_Toc200964318"/>
      <w:bookmarkStart w:id="666" w:name="_Toc212113804"/>
      <w:r>
        <w:rPr>
          <w:lang w:eastAsia="zh-CN"/>
        </w:rPr>
        <w:lastRenderedPageBreak/>
        <w:t>7</w:t>
      </w:r>
      <w:r>
        <w:t>.3</w:t>
      </w:r>
      <w:r>
        <w:tab/>
        <w:t>Usage of HTTP</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21"/>
      </w:pPr>
      <w:bookmarkStart w:id="667" w:name="_Toc83768349"/>
      <w:bookmarkStart w:id="668" w:name="_Toc93878935"/>
      <w:bookmarkStart w:id="669" w:name="_Toc43196518"/>
      <w:bookmarkStart w:id="670" w:name="_Toc96996711"/>
      <w:bookmarkStart w:id="671" w:name="_Toc51189097"/>
      <w:bookmarkStart w:id="672" w:name="_Toc24868469"/>
      <w:bookmarkStart w:id="673" w:name="_Toc34153977"/>
      <w:bookmarkStart w:id="674" w:name="_Toc74769897"/>
      <w:bookmarkStart w:id="675" w:name="_Toc36041234"/>
      <w:bookmarkStart w:id="676" w:name="_Toc36040921"/>
      <w:bookmarkStart w:id="677" w:name="_Toc57206005"/>
      <w:bookmarkStart w:id="678" w:name="_Toc51763773"/>
      <w:bookmarkStart w:id="679" w:name="_Toc59019346"/>
      <w:bookmarkStart w:id="680" w:name="_Toc45134565"/>
      <w:bookmarkStart w:id="681" w:name="_Toc43481288"/>
      <w:bookmarkStart w:id="682" w:name="_Toc68170019"/>
      <w:bookmarkStart w:id="683" w:name="_Toc97197117"/>
      <w:bookmarkStart w:id="684" w:name="_Toc200964319"/>
      <w:bookmarkStart w:id="685" w:name="_Toc212113805"/>
      <w:r>
        <w:rPr>
          <w:lang w:eastAsia="zh-CN"/>
        </w:rPr>
        <w:t>7</w:t>
      </w:r>
      <w:r>
        <w:t>.4</w:t>
      </w:r>
      <w:r>
        <w:tab/>
        <w:t>Content type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21"/>
      </w:pPr>
      <w:bookmarkStart w:id="686" w:name="_Toc93878936"/>
      <w:bookmarkStart w:id="687" w:name="_Toc51189098"/>
      <w:bookmarkStart w:id="688" w:name="_Toc74769898"/>
      <w:bookmarkStart w:id="689" w:name="_Toc59019347"/>
      <w:bookmarkStart w:id="690" w:name="_Toc96996712"/>
      <w:bookmarkStart w:id="691" w:name="_Toc68170020"/>
      <w:bookmarkStart w:id="692" w:name="_Toc51763774"/>
      <w:bookmarkStart w:id="693" w:name="_Toc34153978"/>
      <w:bookmarkStart w:id="694" w:name="_Toc45134566"/>
      <w:bookmarkStart w:id="695" w:name="_Toc36040922"/>
      <w:bookmarkStart w:id="696" w:name="_Toc36041235"/>
      <w:bookmarkStart w:id="697" w:name="_Toc83768350"/>
      <w:bookmarkStart w:id="698" w:name="_Toc43481289"/>
      <w:bookmarkStart w:id="699" w:name="_Toc97197118"/>
      <w:bookmarkStart w:id="700" w:name="_Toc24868470"/>
      <w:bookmarkStart w:id="701" w:name="_Toc43196519"/>
      <w:bookmarkStart w:id="702" w:name="_Toc57206006"/>
      <w:bookmarkStart w:id="703" w:name="_Toc200964320"/>
      <w:bookmarkStart w:id="704" w:name="_Toc212113806"/>
      <w:r>
        <w:rPr>
          <w:lang w:eastAsia="zh-CN"/>
        </w:rPr>
        <w:t>7</w:t>
      </w:r>
      <w:r>
        <w:t>.5</w:t>
      </w:r>
      <w:r>
        <w:tab/>
        <w:t>URI structure</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0A96AF36" w14:textId="77777777" w:rsidR="00F13DB2" w:rsidRDefault="007A06F5">
      <w:pPr>
        <w:pStyle w:val="31"/>
      </w:pPr>
      <w:bookmarkStart w:id="705" w:name="_Toc96996713"/>
      <w:bookmarkStart w:id="706" w:name="_Toc97197119"/>
      <w:bookmarkStart w:id="707" w:name="_Toc93878937"/>
      <w:bookmarkStart w:id="708" w:name="_Toc200964321"/>
      <w:bookmarkStart w:id="709" w:name="_Toc212113807"/>
      <w:r>
        <w:rPr>
          <w:lang w:eastAsia="zh-CN"/>
        </w:rPr>
        <w:t>7</w:t>
      </w:r>
      <w:r>
        <w:t>.5.1</w:t>
      </w:r>
      <w:r>
        <w:tab/>
        <w:t>Resource URI structure</w:t>
      </w:r>
      <w:bookmarkEnd w:id="705"/>
      <w:bookmarkEnd w:id="706"/>
      <w:bookmarkEnd w:id="707"/>
      <w:bookmarkEnd w:id="708"/>
      <w:bookmarkEnd w:id="709"/>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31"/>
      </w:pPr>
      <w:bookmarkStart w:id="710" w:name="_Toc97197120"/>
      <w:bookmarkStart w:id="711" w:name="_Toc93878938"/>
      <w:bookmarkStart w:id="712" w:name="_Toc96996714"/>
      <w:bookmarkStart w:id="713" w:name="_Toc200964322"/>
      <w:bookmarkStart w:id="714" w:name="_Toc212113808"/>
      <w:r>
        <w:rPr>
          <w:lang w:eastAsia="zh-CN"/>
        </w:rPr>
        <w:t>7</w:t>
      </w:r>
      <w:r>
        <w:t>.5.2</w:t>
      </w:r>
      <w:r>
        <w:tab/>
        <w:t>Custom operations URI structure</w:t>
      </w:r>
      <w:bookmarkEnd w:id="710"/>
      <w:bookmarkEnd w:id="711"/>
      <w:bookmarkEnd w:id="712"/>
      <w:bookmarkEnd w:id="713"/>
      <w:bookmarkEnd w:id="714"/>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21"/>
      </w:pPr>
      <w:bookmarkStart w:id="715" w:name="_Toc59019348"/>
      <w:bookmarkStart w:id="716" w:name="_Toc96996715"/>
      <w:bookmarkStart w:id="717" w:name="_Toc97197121"/>
      <w:bookmarkStart w:id="718" w:name="_Toc36040923"/>
      <w:bookmarkStart w:id="719" w:name="_Toc68170021"/>
      <w:bookmarkStart w:id="720" w:name="_Toc83768351"/>
      <w:bookmarkStart w:id="721" w:name="_Toc93878939"/>
      <w:bookmarkStart w:id="722" w:name="_Toc74769899"/>
      <w:bookmarkStart w:id="723" w:name="_Toc43196520"/>
      <w:bookmarkStart w:id="724" w:name="_Toc57206007"/>
      <w:bookmarkStart w:id="725" w:name="_Toc36041236"/>
      <w:bookmarkStart w:id="726" w:name="_Toc51189099"/>
      <w:bookmarkStart w:id="727" w:name="_Toc24868471"/>
      <w:bookmarkStart w:id="728" w:name="_Toc51763775"/>
      <w:bookmarkStart w:id="729" w:name="_Toc45134567"/>
      <w:bookmarkStart w:id="730" w:name="_Toc43481290"/>
      <w:bookmarkStart w:id="731" w:name="_Toc34153979"/>
      <w:bookmarkStart w:id="732" w:name="_Toc200964323"/>
      <w:bookmarkStart w:id="733" w:name="_Toc212113809"/>
      <w:r>
        <w:rPr>
          <w:lang w:eastAsia="zh-CN"/>
        </w:rPr>
        <w:t>7</w:t>
      </w:r>
      <w:r>
        <w:t>.6</w:t>
      </w:r>
      <w:r>
        <w:tab/>
        <w:t>Notifications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3BCE137" w14:textId="77777777" w:rsidR="00F13DB2" w:rsidRDefault="007A06F5">
      <w:pPr>
        <w:rPr>
          <w:lang w:eastAsia="zh-CN"/>
        </w:rPr>
      </w:pPr>
      <w:r>
        <w:rPr>
          <w:lang w:eastAsia="zh-CN"/>
        </w:rPr>
        <w:t>None.</w:t>
      </w:r>
    </w:p>
    <w:p w14:paraId="4018C250" w14:textId="77777777" w:rsidR="00F13DB2" w:rsidRDefault="007A06F5">
      <w:pPr>
        <w:pStyle w:val="21"/>
      </w:pPr>
      <w:bookmarkStart w:id="734" w:name="_Toc93878940"/>
      <w:bookmarkStart w:id="735" w:name="_Toc34153980"/>
      <w:bookmarkStart w:id="736" w:name="_Toc59019349"/>
      <w:bookmarkStart w:id="737" w:name="_Toc68170022"/>
      <w:bookmarkStart w:id="738" w:name="_Toc43481291"/>
      <w:bookmarkStart w:id="739" w:name="_Toc24868472"/>
      <w:bookmarkStart w:id="740" w:name="_Toc97197122"/>
      <w:bookmarkStart w:id="741" w:name="_Toc45134568"/>
      <w:bookmarkStart w:id="742" w:name="_Toc83768352"/>
      <w:bookmarkStart w:id="743" w:name="_Toc36041237"/>
      <w:bookmarkStart w:id="744" w:name="_Toc57206008"/>
      <w:bookmarkStart w:id="745" w:name="_Toc36040924"/>
      <w:bookmarkStart w:id="746" w:name="_Toc96996716"/>
      <w:bookmarkStart w:id="747" w:name="_Toc74769900"/>
      <w:bookmarkStart w:id="748" w:name="_Toc51763776"/>
      <w:bookmarkStart w:id="749" w:name="_Toc51189100"/>
      <w:bookmarkStart w:id="750" w:name="_Toc43196521"/>
      <w:bookmarkStart w:id="751" w:name="_Toc200964324"/>
      <w:bookmarkStart w:id="752" w:name="_Toc212113810"/>
      <w:r>
        <w:rPr>
          <w:lang w:eastAsia="zh-CN"/>
        </w:rPr>
        <w:t>7</w:t>
      </w:r>
      <w:r>
        <w:t>.7</w:t>
      </w:r>
      <w:r>
        <w:tab/>
        <w:t>Error Handling</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21"/>
      </w:pPr>
      <w:bookmarkStart w:id="753" w:name="_Toc43481292"/>
      <w:bookmarkStart w:id="754" w:name="_Toc34153981"/>
      <w:bookmarkStart w:id="755" w:name="_Toc45134569"/>
      <w:bookmarkStart w:id="756" w:name="_Toc51763777"/>
      <w:bookmarkStart w:id="757" w:name="_Toc57206009"/>
      <w:bookmarkStart w:id="758" w:name="_Toc93878941"/>
      <w:bookmarkStart w:id="759" w:name="_Toc68170023"/>
      <w:bookmarkStart w:id="760" w:name="_Toc36041238"/>
      <w:bookmarkStart w:id="761" w:name="_Toc36040925"/>
      <w:bookmarkStart w:id="762" w:name="_Toc96996717"/>
      <w:bookmarkStart w:id="763" w:name="_Toc43196522"/>
      <w:bookmarkStart w:id="764" w:name="_Toc24868473"/>
      <w:bookmarkStart w:id="765" w:name="_Toc97197123"/>
      <w:bookmarkStart w:id="766" w:name="_Toc83768353"/>
      <w:bookmarkStart w:id="767" w:name="_Toc51189101"/>
      <w:bookmarkStart w:id="768" w:name="_Toc74769901"/>
      <w:bookmarkStart w:id="769" w:name="_Toc59019350"/>
      <w:bookmarkStart w:id="770" w:name="_Toc200964325"/>
      <w:bookmarkStart w:id="771" w:name="_Toc212113811"/>
      <w:r>
        <w:rPr>
          <w:lang w:eastAsia="zh-CN"/>
        </w:rPr>
        <w:t>7</w:t>
      </w:r>
      <w:r>
        <w:t>.8</w:t>
      </w:r>
      <w: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21"/>
      </w:pPr>
      <w:bookmarkStart w:id="772" w:name="_Toc51189102"/>
      <w:bookmarkStart w:id="773" w:name="_Toc57206010"/>
      <w:bookmarkStart w:id="774" w:name="_Toc93878942"/>
      <w:bookmarkStart w:id="775" w:name="_Toc97197124"/>
      <w:bookmarkStart w:id="776" w:name="_Toc74769902"/>
      <w:bookmarkStart w:id="777" w:name="_Toc59019351"/>
      <w:bookmarkStart w:id="778" w:name="_Toc43196523"/>
      <w:bookmarkStart w:id="779" w:name="_Toc51763778"/>
      <w:bookmarkStart w:id="780" w:name="_Toc68170024"/>
      <w:bookmarkStart w:id="781" w:name="_Toc43481293"/>
      <w:bookmarkStart w:id="782" w:name="_Toc24868474"/>
      <w:bookmarkStart w:id="783" w:name="_Toc36041239"/>
      <w:bookmarkStart w:id="784" w:name="_Toc83768354"/>
      <w:bookmarkStart w:id="785" w:name="_Toc36040926"/>
      <w:bookmarkStart w:id="786" w:name="_Toc34153982"/>
      <w:bookmarkStart w:id="787" w:name="_Toc96996718"/>
      <w:bookmarkStart w:id="788" w:name="_Toc45134570"/>
      <w:bookmarkStart w:id="789" w:name="_Toc200964326"/>
      <w:bookmarkStart w:id="790" w:name="_Toc212113812"/>
      <w:r>
        <w:rPr>
          <w:lang w:eastAsia="zh-CN"/>
        </w:rPr>
        <w:t>7</w:t>
      </w:r>
      <w:r>
        <w:t>.9</w:t>
      </w:r>
      <w:r>
        <w:tab/>
        <w:t>HTTP headers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21"/>
      </w:pPr>
      <w:bookmarkStart w:id="791" w:name="_Toc36041240"/>
      <w:bookmarkStart w:id="792" w:name="_Toc51763779"/>
      <w:bookmarkStart w:id="793" w:name="_Toc57206011"/>
      <w:bookmarkStart w:id="794" w:name="_Toc59019352"/>
      <w:bookmarkStart w:id="795" w:name="_Toc74769903"/>
      <w:bookmarkStart w:id="796" w:name="_Toc24868475"/>
      <w:bookmarkStart w:id="797" w:name="_Toc83768355"/>
      <w:bookmarkStart w:id="798" w:name="_Toc43196524"/>
      <w:bookmarkStart w:id="799" w:name="_Toc51189103"/>
      <w:bookmarkStart w:id="800" w:name="_Toc96996719"/>
      <w:bookmarkStart w:id="801" w:name="_Toc97197125"/>
      <w:bookmarkStart w:id="802" w:name="_Toc68170025"/>
      <w:bookmarkStart w:id="803" w:name="_Toc43481294"/>
      <w:bookmarkStart w:id="804" w:name="_Toc45134571"/>
      <w:bookmarkStart w:id="805" w:name="_Toc34153983"/>
      <w:bookmarkStart w:id="806" w:name="_Toc93878943"/>
      <w:bookmarkStart w:id="807" w:name="_Toc36040927"/>
      <w:bookmarkStart w:id="808" w:name="_Toc200964327"/>
      <w:bookmarkStart w:id="809" w:name="_Toc212113813"/>
      <w:r>
        <w:rPr>
          <w:lang w:eastAsia="zh-CN"/>
        </w:rPr>
        <w:t>7</w:t>
      </w:r>
      <w:r>
        <w:t>.10</w:t>
      </w:r>
      <w:r>
        <w:tab/>
        <w:t>Conventions for Open API specification files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1"/>
      </w:pPr>
      <w:bookmarkStart w:id="810" w:name="_Toc97197126"/>
      <w:bookmarkStart w:id="811" w:name="_Toc83768356"/>
      <w:bookmarkStart w:id="812" w:name="_Toc96996720"/>
      <w:bookmarkStart w:id="813" w:name="_Toc93878944"/>
      <w:bookmarkStart w:id="814" w:name="_Toc200964328"/>
      <w:bookmarkStart w:id="815" w:name="_Toc212113814"/>
      <w:r>
        <w:rPr>
          <w:lang w:eastAsia="zh-CN"/>
        </w:rPr>
        <w:t>8</w:t>
      </w:r>
      <w:r>
        <w:tab/>
      </w:r>
      <w:r>
        <w:rPr>
          <w:lang w:eastAsia="zh-CN"/>
        </w:rPr>
        <w:t>Message Server API definition</w:t>
      </w:r>
      <w:bookmarkEnd w:id="810"/>
      <w:bookmarkEnd w:id="811"/>
      <w:bookmarkEnd w:id="812"/>
      <w:bookmarkEnd w:id="813"/>
      <w:bookmarkEnd w:id="814"/>
      <w:bookmarkEnd w:id="815"/>
    </w:p>
    <w:p w14:paraId="6C74E8B1" w14:textId="77777777" w:rsidR="00F13DB2" w:rsidRDefault="007A06F5">
      <w:pPr>
        <w:pStyle w:val="21"/>
        <w:rPr>
          <w:lang w:eastAsia="zh-CN"/>
        </w:rPr>
      </w:pPr>
      <w:bookmarkStart w:id="816" w:name="_Toc83768357"/>
      <w:bookmarkStart w:id="817" w:name="_Toc97197127"/>
      <w:bookmarkStart w:id="818" w:name="_Toc93878945"/>
      <w:bookmarkStart w:id="819" w:name="_Toc96996721"/>
      <w:bookmarkStart w:id="820" w:name="_Toc200964329"/>
      <w:bookmarkStart w:id="821" w:name="_Toc212113815"/>
      <w:r>
        <w:rPr>
          <w:lang w:eastAsia="zh-CN"/>
        </w:rPr>
        <w:t>8.1</w:t>
      </w:r>
      <w:r>
        <w:rPr>
          <w:lang w:eastAsia="zh-CN"/>
        </w:rPr>
        <w:tab/>
        <w:t>MSGS_</w:t>
      </w:r>
      <w:r>
        <w:t>ASRegistration</w:t>
      </w:r>
      <w:r>
        <w:rPr>
          <w:lang w:eastAsia="zh-CN"/>
        </w:rPr>
        <w:t xml:space="preserve"> API</w:t>
      </w:r>
      <w:bookmarkEnd w:id="816"/>
      <w:bookmarkEnd w:id="817"/>
      <w:bookmarkEnd w:id="818"/>
      <w:bookmarkEnd w:id="819"/>
      <w:bookmarkEnd w:id="820"/>
      <w:bookmarkEnd w:id="821"/>
    </w:p>
    <w:p w14:paraId="5C0FCA9B" w14:textId="77777777" w:rsidR="00F13DB2" w:rsidRDefault="007A06F5">
      <w:pPr>
        <w:pStyle w:val="31"/>
      </w:pPr>
      <w:bookmarkStart w:id="822" w:name="_Toc96996722"/>
      <w:bookmarkStart w:id="823" w:name="_Toc93878946"/>
      <w:bookmarkStart w:id="824" w:name="_Toc97197128"/>
      <w:bookmarkStart w:id="825" w:name="_Toc83768358"/>
      <w:bookmarkStart w:id="826" w:name="_Toc200964330"/>
      <w:bookmarkStart w:id="827" w:name="_Toc212113816"/>
      <w:r>
        <w:rPr>
          <w:lang w:eastAsia="zh-CN"/>
        </w:rPr>
        <w:t>8</w:t>
      </w:r>
      <w:r>
        <w:t>.1.1</w:t>
      </w:r>
      <w:r>
        <w:tab/>
        <w:t>API URI</w:t>
      </w:r>
      <w:bookmarkEnd w:id="822"/>
      <w:bookmarkEnd w:id="823"/>
      <w:bookmarkEnd w:id="824"/>
      <w:bookmarkEnd w:id="825"/>
      <w:bookmarkEnd w:id="826"/>
      <w:bookmarkEnd w:id="827"/>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31"/>
      </w:pPr>
      <w:bookmarkStart w:id="828" w:name="_Toc83768359"/>
      <w:bookmarkStart w:id="829" w:name="_Toc93878947"/>
      <w:bookmarkStart w:id="830" w:name="_Toc96996723"/>
      <w:bookmarkStart w:id="831" w:name="_Toc97197129"/>
      <w:bookmarkStart w:id="832" w:name="_Toc200964331"/>
      <w:bookmarkStart w:id="833" w:name="_Toc212113817"/>
      <w:r>
        <w:rPr>
          <w:lang w:eastAsia="zh-CN"/>
        </w:rPr>
        <w:t>8</w:t>
      </w:r>
      <w:r>
        <w:t>.1.2</w:t>
      </w:r>
      <w:r>
        <w:tab/>
        <w:t>Resources</w:t>
      </w:r>
      <w:bookmarkEnd w:id="828"/>
      <w:bookmarkEnd w:id="829"/>
      <w:bookmarkEnd w:id="830"/>
      <w:bookmarkEnd w:id="831"/>
      <w:bookmarkEnd w:id="832"/>
      <w:bookmarkEnd w:id="833"/>
    </w:p>
    <w:p w14:paraId="5EF1271A" w14:textId="77777777" w:rsidR="00F13DB2" w:rsidRDefault="007A06F5">
      <w:pPr>
        <w:pStyle w:val="41"/>
      </w:pPr>
      <w:bookmarkStart w:id="834" w:name="_Toc96996724"/>
      <w:bookmarkStart w:id="835" w:name="_Toc81332253"/>
      <w:bookmarkStart w:id="836" w:name="_Toc97197130"/>
      <w:bookmarkStart w:id="837" w:name="_Toc93878948"/>
      <w:bookmarkStart w:id="838" w:name="_Toc200964332"/>
      <w:bookmarkStart w:id="839" w:name="_Toc212113818"/>
      <w:r>
        <w:t>8.1.2.1</w:t>
      </w:r>
      <w:r>
        <w:tab/>
        <w:t>Overview</w:t>
      </w:r>
      <w:bookmarkEnd w:id="834"/>
      <w:bookmarkEnd w:id="835"/>
      <w:bookmarkEnd w:id="836"/>
      <w:bookmarkEnd w:id="837"/>
      <w:bookmarkEnd w:id="838"/>
      <w:bookmarkEnd w:id="839"/>
    </w:p>
    <w:p w14:paraId="64760C73" w14:textId="77777777" w:rsidR="00F13DB2" w:rsidRDefault="007A06F5">
      <w:pPr>
        <w:pStyle w:val="TH"/>
      </w:pPr>
      <w:r>
        <w:object w:dxaOrig="6060" w:dyaOrig="4020" w14:anchorId="5604F222">
          <v:shape id="_x0000_i1040" type="#_x0000_t75" style="width:303pt;height:201pt" o:ole="">
            <v:imagedata r:id="rId43" o:title=""/>
          </v:shape>
          <o:OLEObject Type="Embed" ProgID="Visio.Drawing.11" ShapeID="_x0000_i1040" DrawAspect="Content" ObjectID="_1825781361"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840" w:name="_Toc81332254"/>
      <w:bookmarkStart w:id="841" w:name="_Toc97197131"/>
      <w:bookmarkStart w:id="842" w:name="_Toc93878949"/>
      <w:bookmarkStart w:id="843" w:name="_Toc96996725"/>
    </w:p>
    <w:p w14:paraId="1E6EA3AD" w14:textId="77777777" w:rsidR="00F13DB2" w:rsidRDefault="007A06F5">
      <w:pPr>
        <w:pStyle w:val="41"/>
      </w:pPr>
      <w:bookmarkStart w:id="844" w:name="_Toc200964333"/>
      <w:bookmarkStart w:id="845" w:name="_Toc212113819"/>
      <w:r>
        <w:t>8.1.2.2</w:t>
      </w:r>
      <w:r>
        <w:tab/>
        <w:t>Resource: AS Registrations</w:t>
      </w:r>
      <w:bookmarkEnd w:id="840"/>
      <w:bookmarkEnd w:id="841"/>
      <w:bookmarkEnd w:id="842"/>
      <w:bookmarkEnd w:id="843"/>
      <w:bookmarkEnd w:id="844"/>
      <w:bookmarkEnd w:id="845"/>
    </w:p>
    <w:p w14:paraId="1589D8FA" w14:textId="77777777" w:rsidR="00F13DB2" w:rsidRDefault="007A06F5">
      <w:pPr>
        <w:pStyle w:val="51"/>
        <w:rPr>
          <w:lang w:eastAsia="zh-CN"/>
        </w:rPr>
      </w:pPr>
      <w:bookmarkStart w:id="846" w:name="_Toc93878950"/>
      <w:bookmarkStart w:id="847" w:name="_Toc97197132"/>
      <w:bookmarkStart w:id="848" w:name="_Toc81332255"/>
      <w:bookmarkStart w:id="849" w:name="_Toc96996726"/>
      <w:bookmarkStart w:id="850" w:name="_Toc200964334"/>
      <w:bookmarkStart w:id="851" w:name="_Toc212113820"/>
      <w:r>
        <w:rPr>
          <w:lang w:eastAsia="zh-CN"/>
        </w:rPr>
        <w:t>8.1.2.2.1</w:t>
      </w:r>
      <w:r>
        <w:rPr>
          <w:lang w:eastAsia="zh-CN"/>
        </w:rPr>
        <w:tab/>
        <w:t>Description</w:t>
      </w:r>
      <w:bookmarkEnd w:id="846"/>
      <w:bookmarkEnd w:id="847"/>
      <w:bookmarkEnd w:id="848"/>
      <w:bookmarkEnd w:id="849"/>
      <w:bookmarkEnd w:id="850"/>
      <w:bookmarkEnd w:id="851"/>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51"/>
        <w:rPr>
          <w:lang w:eastAsia="zh-CN"/>
        </w:rPr>
      </w:pPr>
      <w:bookmarkStart w:id="852" w:name="_Toc96996727"/>
      <w:bookmarkStart w:id="853" w:name="_Toc81332256"/>
      <w:bookmarkStart w:id="854" w:name="_Toc97197133"/>
      <w:bookmarkStart w:id="855" w:name="_Toc93878951"/>
      <w:bookmarkStart w:id="856" w:name="_Toc200964335"/>
      <w:bookmarkStart w:id="857" w:name="_Toc212113821"/>
      <w:r>
        <w:rPr>
          <w:lang w:eastAsia="zh-CN"/>
        </w:rPr>
        <w:t>8.1.2.2.2</w:t>
      </w:r>
      <w:r>
        <w:rPr>
          <w:lang w:eastAsia="zh-CN"/>
        </w:rPr>
        <w:tab/>
        <w:t>Resource Definition</w:t>
      </w:r>
      <w:bookmarkEnd w:id="852"/>
      <w:bookmarkEnd w:id="853"/>
      <w:bookmarkEnd w:id="854"/>
      <w:bookmarkEnd w:id="855"/>
      <w:bookmarkEnd w:id="856"/>
      <w:bookmarkEnd w:id="857"/>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lang w:eastAsia="zh-CN"/>
        </w:rPr>
        <w:t>8.1.2.2.2-1.</w:t>
      </w:r>
    </w:p>
    <w:p w14:paraId="2E4D00CA" w14:textId="77777777" w:rsidR="00F13DB2" w:rsidRDefault="007A06F5">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51"/>
        <w:rPr>
          <w:lang w:eastAsia="zh-CN"/>
        </w:rPr>
      </w:pPr>
      <w:bookmarkStart w:id="858" w:name="_Toc81332257"/>
      <w:bookmarkStart w:id="859" w:name="_Toc97197134"/>
      <w:bookmarkStart w:id="860" w:name="_Toc96996728"/>
      <w:bookmarkStart w:id="861" w:name="_Toc93878952"/>
      <w:bookmarkStart w:id="862" w:name="_Toc200964336"/>
      <w:bookmarkStart w:id="863" w:name="_Toc212113822"/>
      <w:r>
        <w:rPr>
          <w:lang w:eastAsia="zh-CN"/>
        </w:rPr>
        <w:lastRenderedPageBreak/>
        <w:t>8.1.2.2.3</w:t>
      </w:r>
      <w:r>
        <w:rPr>
          <w:lang w:eastAsia="zh-CN"/>
        </w:rPr>
        <w:tab/>
        <w:t>Resource Standard Methods</w:t>
      </w:r>
      <w:bookmarkEnd w:id="858"/>
      <w:bookmarkEnd w:id="859"/>
      <w:bookmarkEnd w:id="860"/>
      <w:bookmarkEnd w:id="861"/>
      <w:bookmarkEnd w:id="862"/>
      <w:bookmarkEnd w:id="863"/>
    </w:p>
    <w:p w14:paraId="03031CFF" w14:textId="77777777" w:rsidR="00F13DB2" w:rsidRDefault="007A06F5">
      <w:pPr>
        <w:pStyle w:val="6"/>
        <w:rPr>
          <w:lang w:eastAsia="zh-CN"/>
        </w:rPr>
      </w:pPr>
      <w:bookmarkStart w:id="864" w:name="_Toc97197135"/>
      <w:bookmarkStart w:id="865" w:name="_Toc96996729"/>
      <w:bookmarkStart w:id="866" w:name="_Toc81332258"/>
      <w:bookmarkStart w:id="867" w:name="_Toc93878953"/>
      <w:bookmarkStart w:id="868" w:name="_Toc200964337"/>
      <w:bookmarkStart w:id="869" w:name="_Toc212113823"/>
      <w:r>
        <w:rPr>
          <w:lang w:eastAsia="zh-CN"/>
        </w:rPr>
        <w:t>8.1.2.2.3.1</w:t>
      </w:r>
      <w:r>
        <w:rPr>
          <w:lang w:eastAsia="zh-CN"/>
        </w:rPr>
        <w:tab/>
        <w:t>POST</w:t>
      </w:r>
      <w:bookmarkEnd w:id="864"/>
      <w:bookmarkEnd w:id="865"/>
      <w:bookmarkEnd w:id="866"/>
      <w:bookmarkEnd w:id="867"/>
      <w:bookmarkEnd w:id="868"/>
      <w:bookmarkEnd w:id="869"/>
    </w:p>
    <w:p w14:paraId="297C049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7A06F5">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7A06F5">
      <w:pPr>
        <w:pStyle w:val="TH"/>
      </w:pPr>
      <w:r>
        <w:t>Table</w:t>
      </w:r>
      <w:r>
        <w:rPr>
          <w:rFonts w:eastAsia="等线"/>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等线"/>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41"/>
      </w:pPr>
      <w:bookmarkStart w:id="870" w:name="_Toc96996730"/>
      <w:bookmarkStart w:id="871" w:name="_Toc93878954"/>
      <w:bookmarkStart w:id="872" w:name="_Toc97197136"/>
      <w:bookmarkStart w:id="873" w:name="_Toc200964338"/>
      <w:bookmarkStart w:id="874" w:name="_Toc212113824"/>
      <w:r>
        <w:t>8.1.2.3</w:t>
      </w:r>
      <w:r>
        <w:tab/>
        <w:t>Resource: AS DeRegistration</w:t>
      </w:r>
      <w:bookmarkEnd w:id="870"/>
      <w:bookmarkEnd w:id="871"/>
      <w:bookmarkEnd w:id="872"/>
      <w:bookmarkEnd w:id="873"/>
      <w:bookmarkEnd w:id="874"/>
    </w:p>
    <w:p w14:paraId="65927B0A" w14:textId="77777777" w:rsidR="00F13DB2" w:rsidRDefault="007A06F5">
      <w:pPr>
        <w:pStyle w:val="51"/>
        <w:rPr>
          <w:lang w:eastAsia="zh-CN"/>
        </w:rPr>
      </w:pPr>
      <w:bookmarkStart w:id="875" w:name="_Toc96996731"/>
      <w:bookmarkStart w:id="876" w:name="_Toc97197137"/>
      <w:bookmarkStart w:id="877" w:name="_Toc93878955"/>
      <w:bookmarkStart w:id="878" w:name="_Toc200964339"/>
      <w:bookmarkStart w:id="879" w:name="_Toc212113825"/>
      <w:r>
        <w:rPr>
          <w:lang w:eastAsia="zh-CN"/>
        </w:rPr>
        <w:t>8.1.2.3.1</w:t>
      </w:r>
      <w:r>
        <w:rPr>
          <w:lang w:eastAsia="zh-CN"/>
        </w:rPr>
        <w:tab/>
        <w:t>Description</w:t>
      </w:r>
      <w:bookmarkEnd w:id="875"/>
      <w:bookmarkEnd w:id="876"/>
      <w:bookmarkEnd w:id="877"/>
      <w:bookmarkEnd w:id="878"/>
      <w:bookmarkEnd w:id="879"/>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51"/>
        <w:rPr>
          <w:lang w:eastAsia="zh-CN"/>
        </w:rPr>
      </w:pPr>
      <w:bookmarkStart w:id="880" w:name="_Toc97197138"/>
      <w:bookmarkStart w:id="881" w:name="_Toc96996732"/>
      <w:bookmarkStart w:id="882" w:name="_Toc93878956"/>
      <w:bookmarkStart w:id="883" w:name="_Toc200964340"/>
      <w:bookmarkStart w:id="884" w:name="_Toc212113826"/>
      <w:r>
        <w:rPr>
          <w:lang w:eastAsia="zh-CN"/>
        </w:rPr>
        <w:t>8.1.2.3.2</w:t>
      </w:r>
      <w:r>
        <w:rPr>
          <w:lang w:eastAsia="zh-CN"/>
        </w:rPr>
        <w:tab/>
        <w:t>Resource Definition</w:t>
      </w:r>
      <w:bookmarkEnd w:id="880"/>
      <w:bookmarkEnd w:id="881"/>
      <w:bookmarkEnd w:id="882"/>
      <w:bookmarkEnd w:id="883"/>
      <w:bookmarkEnd w:id="884"/>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7A06F5">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51"/>
        <w:rPr>
          <w:lang w:eastAsia="zh-CN"/>
        </w:rPr>
      </w:pPr>
      <w:bookmarkStart w:id="885" w:name="_Toc97197139"/>
      <w:bookmarkStart w:id="886" w:name="_Toc96996733"/>
      <w:bookmarkStart w:id="887" w:name="_Toc93878957"/>
      <w:bookmarkStart w:id="888" w:name="_Toc200964341"/>
      <w:bookmarkStart w:id="889" w:name="_Toc212113827"/>
      <w:r>
        <w:rPr>
          <w:lang w:eastAsia="zh-CN"/>
        </w:rPr>
        <w:t>8.1.2.3.3</w:t>
      </w:r>
      <w:r>
        <w:rPr>
          <w:lang w:eastAsia="zh-CN"/>
        </w:rPr>
        <w:tab/>
        <w:t>Resource Standard Methods</w:t>
      </w:r>
      <w:bookmarkEnd w:id="885"/>
      <w:bookmarkEnd w:id="886"/>
      <w:bookmarkEnd w:id="887"/>
      <w:bookmarkEnd w:id="888"/>
      <w:bookmarkEnd w:id="889"/>
    </w:p>
    <w:p w14:paraId="6AFA8D9A" w14:textId="77777777" w:rsidR="00F13DB2" w:rsidRDefault="007A06F5">
      <w:pPr>
        <w:pStyle w:val="6"/>
        <w:rPr>
          <w:lang w:eastAsia="zh-CN"/>
        </w:rPr>
      </w:pPr>
      <w:bookmarkStart w:id="890" w:name="_Toc97197140"/>
      <w:bookmarkStart w:id="891" w:name="_Toc96996734"/>
      <w:bookmarkStart w:id="892" w:name="_Toc93878958"/>
      <w:bookmarkStart w:id="893" w:name="_Toc200964342"/>
      <w:bookmarkStart w:id="894" w:name="_Toc212113828"/>
      <w:r>
        <w:rPr>
          <w:lang w:eastAsia="zh-CN"/>
        </w:rPr>
        <w:t>8.1.2.3.3.1</w:t>
      </w:r>
      <w:r>
        <w:rPr>
          <w:lang w:eastAsia="zh-CN"/>
        </w:rPr>
        <w:tab/>
        <w:t>DELETE</w:t>
      </w:r>
      <w:bookmarkEnd w:id="890"/>
      <w:bookmarkEnd w:id="891"/>
      <w:bookmarkEnd w:id="892"/>
      <w:bookmarkEnd w:id="893"/>
      <w:bookmarkEnd w:id="894"/>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795CF192" w14:textId="77777777" w:rsidR="00F13DB2" w:rsidRDefault="007A06F5">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7A06F5">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lastRenderedPageBreak/>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31"/>
      </w:pPr>
      <w:bookmarkStart w:id="895" w:name="_Toc83768360"/>
      <w:bookmarkStart w:id="896" w:name="_Toc97197141"/>
      <w:bookmarkStart w:id="897" w:name="_Toc96996735"/>
      <w:bookmarkStart w:id="898" w:name="_Toc93878959"/>
      <w:bookmarkStart w:id="899" w:name="_Toc200964343"/>
      <w:bookmarkStart w:id="900" w:name="_Toc212113829"/>
      <w:r>
        <w:rPr>
          <w:lang w:eastAsia="zh-CN"/>
        </w:rPr>
        <w:t>8</w:t>
      </w:r>
      <w:r>
        <w:t>.1.3</w:t>
      </w:r>
      <w:r>
        <w:tab/>
        <w:t>Custom Operations without associated resources</w:t>
      </w:r>
      <w:bookmarkEnd w:id="895"/>
      <w:bookmarkEnd w:id="896"/>
      <w:bookmarkEnd w:id="897"/>
      <w:bookmarkEnd w:id="898"/>
      <w:bookmarkEnd w:id="899"/>
      <w:bookmarkEnd w:id="900"/>
    </w:p>
    <w:p w14:paraId="04BD626C" w14:textId="77777777" w:rsidR="00F13DB2" w:rsidRDefault="007A06F5">
      <w:r>
        <w:rPr>
          <w:lang w:eastAsia="zh-CN"/>
        </w:rPr>
        <w:t>None.</w:t>
      </w:r>
    </w:p>
    <w:p w14:paraId="70756F85" w14:textId="77777777" w:rsidR="00F13DB2" w:rsidRDefault="007A06F5">
      <w:pPr>
        <w:pStyle w:val="31"/>
      </w:pPr>
      <w:bookmarkStart w:id="901" w:name="_Toc96996736"/>
      <w:bookmarkStart w:id="902" w:name="_Toc93878960"/>
      <w:bookmarkStart w:id="903" w:name="_Toc97197142"/>
      <w:bookmarkStart w:id="904" w:name="_Toc83768361"/>
      <w:bookmarkStart w:id="905" w:name="_Toc200964344"/>
      <w:bookmarkStart w:id="906" w:name="_Toc212113830"/>
      <w:r>
        <w:rPr>
          <w:lang w:eastAsia="zh-CN"/>
        </w:rPr>
        <w:t>8</w:t>
      </w:r>
      <w:r>
        <w:t>.1.4</w:t>
      </w:r>
      <w:r>
        <w:tab/>
        <w:t>Notifications</w:t>
      </w:r>
      <w:bookmarkEnd w:id="901"/>
      <w:bookmarkEnd w:id="902"/>
      <w:bookmarkEnd w:id="903"/>
      <w:bookmarkEnd w:id="904"/>
      <w:bookmarkEnd w:id="905"/>
      <w:bookmarkEnd w:id="906"/>
    </w:p>
    <w:p w14:paraId="64443A8C" w14:textId="77777777" w:rsidR="00F13DB2" w:rsidRDefault="007A06F5">
      <w:r>
        <w:rPr>
          <w:lang w:eastAsia="zh-CN"/>
        </w:rPr>
        <w:t>None.</w:t>
      </w:r>
    </w:p>
    <w:p w14:paraId="2887092B" w14:textId="77777777" w:rsidR="00F13DB2" w:rsidRDefault="007A06F5">
      <w:pPr>
        <w:pStyle w:val="31"/>
      </w:pPr>
      <w:bookmarkStart w:id="907" w:name="_Toc96996737"/>
      <w:bookmarkStart w:id="908" w:name="_Toc97197143"/>
      <w:bookmarkStart w:id="909" w:name="_Toc93878961"/>
      <w:bookmarkStart w:id="910" w:name="_Toc83768362"/>
      <w:bookmarkStart w:id="911" w:name="_Toc200964345"/>
      <w:bookmarkStart w:id="912" w:name="_Toc212113831"/>
      <w:r>
        <w:rPr>
          <w:lang w:eastAsia="zh-CN"/>
        </w:rPr>
        <w:t>8</w:t>
      </w:r>
      <w:r>
        <w:t>.1.5</w:t>
      </w:r>
      <w:r>
        <w:tab/>
        <w:t>Data Model</w:t>
      </w:r>
      <w:bookmarkEnd w:id="907"/>
      <w:bookmarkEnd w:id="908"/>
      <w:bookmarkEnd w:id="909"/>
      <w:bookmarkEnd w:id="910"/>
      <w:bookmarkEnd w:id="911"/>
      <w:bookmarkEnd w:id="912"/>
    </w:p>
    <w:p w14:paraId="5F777735" w14:textId="77777777" w:rsidR="00F13DB2" w:rsidRDefault="007A06F5">
      <w:pPr>
        <w:pStyle w:val="41"/>
        <w:rPr>
          <w:lang w:eastAsia="zh-CN"/>
        </w:rPr>
      </w:pPr>
      <w:bookmarkStart w:id="913" w:name="_Toc81332272"/>
      <w:bookmarkStart w:id="914" w:name="_Toc97197144"/>
      <w:bookmarkStart w:id="915" w:name="_Toc93878962"/>
      <w:bookmarkStart w:id="916" w:name="_Toc96996738"/>
      <w:bookmarkStart w:id="917" w:name="_Toc200964346"/>
      <w:bookmarkStart w:id="918" w:name="_Toc212113832"/>
      <w:r>
        <w:rPr>
          <w:lang w:eastAsia="zh-CN"/>
        </w:rPr>
        <w:t>8.1.5.1</w:t>
      </w:r>
      <w:r>
        <w:rPr>
          <w:lang w:eastAsia="zh-CN"/>
        </w:rPr>
        <w:tab/>
        <w:t>General</w:t>
      </w:r>
      <w:bookmarkEnd w:id="913"/>
      <w:bookmarkEnd w:id="914"/>
      <w:bookmarkEnd w:id="915"/>
      <w:bookmarkEnd w:id="916"/>
      <w:bookmarkEnd w:id="917"/>
      <w:bookmarkEnd w:id="918"/>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41"/>
        <w:rPr>
          <w:lang w:eastAsia="zh-CN"/>
        </w:rPr>
      </w:pPr>
      <w:bookmarkStart w:id="919" w:name="_Toc93878963"/>
      <w:bookmarkStart w:id="920" w:name="_Toc81332273"/>
      <w:bookmarkStart w:id="921" w:name="_Toc96996739"/>
      <w:bookmarkStart w:id="922" w:name="_Toc97197145"/>
      <w:bookmarkStart w:id="923" w:name="_Toc200964347"/>
      <w:bookmarkStart w:id="924" w:name="_Toc212113833"/>
      <w:r>
        <w:rPr>
          <w:lang w:eastAsia="zh-CN"/>
        </w:rPr>
        <w:lastRenderedPageBreak/>
        <w:t>8.1.5.2</w:t>
      </w:r>
      <w:r>
        <w:rPr>
          <w:lang w:eastAsia="zh-CN"/>
        </w:rPr>
        <w:tab/>
        <w:t>Structured data types</w:t>
      </w:r>
      <w:bookmarkEnd w:id="919"/>
      <w:bookmarkEnd w:id="920"/>
      <w:bookmarkEnd w:id="921"/>
      <w:bookmarkEnd w:id="922"/>
      <w:bookmarkEnd w:id="923"/>
      <w:bookmarkEnd w:id="924"/>
    </w:p>
    <w:p w14:paraId="605DF5F5" w14:textId="77777777" w:rsidR="00F13DB2" w:rsidRDefault="007A06F5">
      <w:pPr>
        <w:pStyle w:val="51"/>
        <w:rPr>
          <w:lang w:eastAsia="zh-CN"/>
        </w:rPr>
      </w:pPr>
      <w:bookmarkStart w:id="925" w:name="_Toc81332274"/>
      <w:bookmarkStart w:id="926" w:name="_Toc93878964"/>
      <w:bookmarkStart w:id="927" w:name="_Toc96996740"/>
      <w:bookmarkStart w:id="928" w:name="_Toc97197146"/>
      <w:bookmarkStart w:id="929" w:name="_Toc200964348"/>
      <w:bookmarkStart w:id="930" w:name="_Toc212113834"/>
      <w:r>
        <w:rPr>
          <w:lang w:eastAsia="zh-CN"/>
        </w:rPr>
        <w:t>8.1.5.2.1</w:t>
      </w:r>
      <w:r>
        <w:rPr>
          <w:lang w:eastAsia="zh-CN"/>
        </w:rPr>
        <w:tab/>
        <w:t>Introduction</w:t>
      </w:r>
      <w:bookmarkEnd w:id="925"/>
      <w:bookmarkEnd w:id="926"/>
      <w:bookmarkEnd w:id="927"/>
      <w:bookmarkEnd w:id="928"/>
      <w:bookmarkEnd w:id="929"/>
      <w:bookmarkEnd w:id="930"/>
    </w:p>
    <w:p w14:paraId="0FB1A27B" w14:textId="77777777" w:rsidR="00F13DB2" w:rsidRDefault="007A06F5">
      <w:pPr>
        <w:pStyle w:val="51"/>
        <w:rPr>
          <w:lang w:eastAsia="zh-CN"/>
        </w:rPr>
      </w:pPr>
      <w:bookmarkStart w:id="931" w:name="_Toc81332275"/>
      <w:bookmarkStart w:id="932" w:name="_Toc93878965"/>
      <w:bookmarkStart w:id="933" w:name="_Toc96996741"/>
      <w:bookmarkStart w:id="934" w:name="_Toc97197147"/>
      <w:bookmarkStart w:id="935" w:name="_Toc200964349"/>
      <w:bookmarkStart w:id="936" w:name="_Toc212113835"/>
      <w:r>
        <w:rPr>
          <w:lang w:eastAsia="zh-CN"/>
        </w:rPr>
        <w:t>8.1.5.2.2</w:t>
      </w:r>
      <w:r>
        <w:rPr>
          <w:lang w:eastAsia="zh-CN"/>
        </w:rPr>
        <w:tab/>
        <w:t xml:space="preserve">Type: </w:t>
      </w:r>
      <w:bookmarkEnd w:id="931"/>
      <w:r>
        <w:t>ASRegistration</w:t>
      </w:r>
      <w:bookmarkEnd w:id="932"/>
      <w:bookmarkEnd w:id="933"/>
      <w:bookmarkEnd w:id="934"/>
      <w:bookmarkEnd w:id="935"/>
      <w:bookmarkEnd w:id="936"/>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7A06F5">
            <w:pPr>
              <w:pStyle w:val="TAL"/>
              <w:rPr>
                <w:rFonts w:eastAsia="等线"/>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51"/>
        <w:rPr>
          <w:lang w:eastAsia="zh-CN"/>
        </w:rPr>
      </w:pPr>
      <w:bookmarkStart w:id="937" w:name="_Toc97197148"/>
      <w:bookmarkStart w:id="938" w:name="_Toc96996742"/>
      <w:bookmarkStart w:id="939" w:name="_Toc93878966"/>
      <w:bookmarkStart w:id="940" w:name="_Toc200964350"/>
      <w:bookmarkStart w:id="941" w:name="_Toc212113836"/>
      <w:r>
        <w:rPr>
          <w:lang w:eastAsia="zh-CN"/>
        </w:rPr>
        <w:t>8.1.5.2.3</w:t>
      </w:r>
      <w:r>
        <w:rPr>
          <w:lang w:eastAsia="zh-CN"/>
        </w:rPr>
        <w:tab/>
        <w:t xml:space="preserve">Type: </w:t>
      </w:r>
      <w:r>
        <w:t>ASRegistrationA</w:t>
      </w:r>
      <w:r>
        <w:rPr>
          <w:lang w:eastAsia="zh-CN"/>
        </w:rPr>
        <w:t>ck</w:t>
      </w:r>
      <w:bookmarkEnd w:id="937"/>
      <w:bookmarkEnd w:id="938"/>
      <w:bookmarkEnd w:id="939"/>
      <w:bookmarkEnd w:id="940"/>
      <w:bookmarkEnd w:id="941"/>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51"/>
        <w:rPr>
          <w:lang w:eastAsia="zh-CN"/>
        </w:rPr>
      </w:pPr>
      <w:bookmarkStart w:id="942" w:name="_Toc97197149"/>
      <w:bookmarkStart w:id="943" w:name="_Toc81332276"/>
      <w:bookmarkStart w:id="944" w:name="_Toc96996743"/>
      <w:bookmarkStart w:id="945" w:name="_Toc93878967"/>
      <w:bookmarkStart w:id="946" w:name="_Toc200964351"/>
      <w:bookmarkStart w:id="947" w:name="_Toc212113837"/>
      <w:r>
        <w:rPr>
          <w:lang w:eastAsia="zh-CN"/>
        </w:rPr>
        <w:t>8.1.5.2.4</w:t>
      </w:r>
      <w:r>
        <w:rPr>
          <w:lang w:eastAsia="zh-CN"/>
        </w:rPr>
        <w:tab/>
        <w:t>Type: ASProfile</w:t>
      </w:r>
      <w:bookmarkEnd w:id="942"/>
      <w:bookmarkEnd w:id="943"/>
      <w:bookmarkEnd w:id="944"/>
      <w:bookmarkEnd w:id="945"/>
      <w:bookmarkEnd w:id="946"/>
      <w:bookmarkEnd w:id="947"/>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48" w:name="_Toc93878968"/>
      <w:bookmarkStart w:id="949" w:name="_Toc81332280"/>
      <w:bookmarkStart w:id="950" w:name="_Toc96996744"/>
    </w:p>
    <w:p w14:paraId="374C835B" w14:textId="77777777" w:rsidR="00F13DB2" w:rsidRDefault="007A06F5">
      <w:pPr>
        <w:pStyle w:val="41"/>
        <w:rPr>
          <w:lang w:eastAsia="zh-CN"/>
        </w:rPr>
      </w:pPr>
      <w:bookmarkStart w:id="951" w:name="_Toc97197150"/>
      <w:bookmarkStart w:id="952" w:name="_Toc200964352"/>
      <w:bookmarkStart w:id="953" w:name="_Toc212113838"/>
      <w:r>
        <w:rPr>
          <w:lang w:eastAsia="zh-CN"/>
        </w:rPr>
        <w:t>8.1.5.3</w:t>
      </w:r>
      <w:r>
        <w:rPr>
          <w:lang w:eastAsia="zh-CN"/>
        </w:rPr>
        <w:tab/>
        <w:t>Simple data types and enumerations</w:t>
      </w:r>
      <w:bookmarkEnd w:id="948"/>
      <w:bookmarkEnd w:id="949"/>
      <w:bookmarkEnd w:id="950"/>
      <w:bookmarkEnd w:id="951"/>
      <w:bookmarkEnd w:id="952"/>
      <w:bookmarkEnd w:id="953"/>
    </w:p>
    <w:p w14:paraId="0D58116E" w14:textId="77777777" w:rsidR="00F13DB2" w:rsidRDefault="007A06F5">
      <w:pPr>
        <w:rPr>
          <w:lang w:eastAsia="zh-CN"/>
        </w:rPr>
      </w:pPr>
      <w:r>
        <w:rPr>
          <w:lang w:eastAsia="zh-CN"/>
        </w:rPr>
        <w:t>None.</w:t>
      </w:r>
    </w:p>
    <w:p w14:paraId="06A15480" w14:textId="77777777" w:rsidR="00F13DB2" w:rsidRDefault="007A06F5">
      <w:pPr>
        <w:pStyle w:val="31"/>
      </w:pPr>
      <w:bookmarkStart w:id="954" w:name="_Toc96996745"/>
      <w:bookmarkStart w:id="955" w:name="_Toc97197151"/>
      <w:bookmarkStart w:id="956" w:name="_Toc93878969"/>
      <w:bookmarkStart w:id="957" w:name="_Toc83768363"/>
      <w:bookmarkStart w:id="958" w:name="_Toc200964353"/>
      <w:bookmarkStart w:id="959" w:name="_Toc212113839"/>
      <w:r>
        <w:rPr>
          <w:lang w:eastAsia="zh-CN"/>
        </w:rPr>
        <w:t>8</w:t>
      </w:r>
      <w:r>
        <w:t>.1.6</w:t>
      </w:r>
      <w:r>
        <w:tab/>
        <w:t>Error Handling</w:t>
      </w:r>
      <w:bookmarkEnd w:id="954"/>
      <w:bookmarkEnd w:id="955"/>
      <w:bookmarkEnd w:id="956"/>
      <w:bookmarkEnd w:id="957"/>
      <w:bookmarkEnd w:id="958"/>
      <w:bookmarkEnd w:id="959"/>
    </w:p>
    <w:p w14:paraId="76335411" w14:textId="77777777" w:rsidR="00F13DB2" w:rsidRDefault="007A06F5">
      <w:pPr>
        <w:pStyle w:val="41"/>
      </w:pPr>
      <w:bookmarkStart w:id="960" w:name="_Toc36033524"/>
      <w:bookmarkStart w:id="961" w:name="_Toc68104914"/>
      <w:bookmarkStart w:id="962" w:name="_Toc49775941"/>
      <w:bookmarkStart w:id="963" w:name="_Toc11247360"/>
      <w:bookmarkStart w:id="964" w:name="_Toc51746861"/>
      <w:bookmarkStart w:id="965" w:name="_Toc105674417"/>
      <w:bookmarkStart w:id="966" w:name="_Toc45131656"/>
      <w:bookmarkStart w:id="967" w:name="_Toc74755544"/>
      <w:bookmarkStart w:id="968" w:name="_Toc27044482"/>
      <w:bookmarkStart w:id="969" w:name="_Toc66360409"/>
      <w:bookmarkStart w:id="970" w:name="_Toc200964354"/>
      <w:bookmarkStart w:id="971" w:name="_Toc212113840"/>
      <w:r>
        <w:t>8.1.6.1</w:t>
      </w:r>
      <w:r>
        <w:tab/>
        <w:t>General</w:t>
      </w:r>
      <w:bookmarkEnd w:id="960"/>
      <w:bookmarkEnd w:id="961"/>
      <w:bookmarkEnd w:id="962"/>
      <w:bookmarkEnd w:id="963"/>
      <w:bookmarkEnd w:id="964"/>
      <w:bookmarkEnd w:id="965"/>
      <w:bookmarkEnd w:id="966"/>
      <w:bookmarkEnd w:id="967"/>
      <w:bookmarkEnd w:id="968"/>
      <w:bookmarkEnd w:id="969"/>
      <w:bookmarkEnd w:id="970"/>
      <w:bookmarkEnd w:id="971"/>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41"/>
      </w:pPr>
      <w:bookmarkStart w:id="972" w:name="_Toc36033525"/>
      <w:bookmarkStart w:id="973" w:name="_Toc66360410"/>
      <w:bookmarkStart w:id="974" w:name="_Toc27044483"/>
      <w:bookmarkStart w:id="975" w:name="_Toc68104915"/>
      <w:bookmarkStart w:id="976" w:name="_Toc11247361"/>
      <w:bookmarkStart w:id="977" w:name="_Toc105674418"/>
      <w:bookmarkStart w:id="978" w:name="_Toc74755545"/>
      <w:bookmarkStart w:id="979" w:name="_Toc45131657"/>
      <w:bookmarkStart w:id="980" w:name="_Toc51746862"/>
      <w:bookmarkStart w:id="981" w:name="_Toc49775942"/>
      <w:bookmarkStart w:id="982" w:name="_Toc200964355"/>
      <w:bookmarkStart w:id="983" w:name="_Toc212113841"/>
      <w:r>
        <w:lastRenderedPageBreak/>
        <w:t>8.1.6.2</w:t>
      </w:r>
      <w:r>
        <w:tab/>
        <w:t>Protocol Errors</w:t>
      </w:r>
      <w:bookmarkEnd w:id="972"/>
      <w:bookmarkEnd w:id="973"/>
      <w:bookmarkEnd w:id="974"/>
      <w:bookmarkEnd w:id="975"/>
      <w:bookmarkEnd w:id="976"/>
      <w:bookmarkEnd w:id="977"/>
      <w:bookmarkEnd w:id="978"/>
      <w:bookmarkEnd w:id="979"/>
      <w:bookmarkEnd w:id="980"/>
      <w:bookmarkEnd w:id="981"/>
      <w:bookmarkEnd w:id="982"/>
      <w:bookmarkEnd w:id="983"/>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41"/>
      </w:pPr>
      <w:bookmarkStart w:id="984" w:name="_Toc74755546"/>
      <w:bookmarkStart w:id="985" w:name="_Toc105674419"/>
      <w:bookmarkStart w:id="986" w:name="_Toc51746863"/>
      <w:bookmarkStart w:id="987" w:name="_Toc27044484"/>
      <w:bookmarkStart w:id="988" w:name="_Toc68104916"/>
      <w:bookmarkStart w:id="989" w:name="_Toc11247362"/>
      <w:bookmarkStart w:id="990" w:name="_Toc66360411"/>
      <w:bookmarkStart w:id="991" w:name="_Toc49775943"/>
      <w:bookmarkStart w:id="992" w:name="_Toc36033526"/>
      <w:bookmarkStart w:id="993" w:name="_Toc45131658"/>
      <w:bookmarkStart w:id="994" w:name="_Toc200964356"/>
      <w:bookmarkStart w:id="995" w:name="_Toc212113842"/>
      <w:r>
        <w:t>8.1.6.3</w:t>
      </w:r>
      <w:r>
        <w:tab/>
        <w:t>Application Errors</w:t>
      </w:r>
      <w:bookmarkEnd w:id="984"/>
      <w:bookmarkEnd w:id="985"/>
      <w:bookmarkEnd w:id="986"/>
      <w:bookmarkEnd w:id="987"/>
      <w:bookmarkEnd w:id="988"/>
      <w:bookmarkEnd w:id="989"/>
      <w:bookmarkEnd w:id="990"/>
      <w:bookmarkEnd w:id="991"/>
      <w:bookmarkEnd w:id="992"/>
      <w:bookmarkEnd w:id="993"/>
      <w:bookmarkEnd w:id="994"/>
      <w:bookmarkEnd w:id="995"/>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31"/>
      </w:pPr>
      <w:bookmarkStart w:id="996" w:name="_Toc93878970"/>
      <w:bookmarkStart w:id="997" w:name="_Toc83768364"/>
      <w:bookmarkStart w:id="998" w:name="_Toc96996746"/>
      <w:bookmarkStart w:id="999" w:name="_Toc97197152"/>
      <w:bookmarkStart w:id="1000" w:name="_Toc200964357"/>
      <w:bookmarkStart w:id="1001" w:name="_Toc212113843"/>
      <w:r>
        <w:rPr>
          <w:lang w:eastAsia="zh-CN"/>
        </w:rPr>
        <w:t>8</w:t>
      </w:r>
      <w:r>
        <w:t>.1.7</w:t>
      </w:r>
      <w:r>
        <w:tab/>
        <w:t>Feature negotiation</w:t>
      </w:r>
      <w:bookmarkEnd w:id="996"/>
      <w:bookmarkEnd w:id="997"/>
      <w:bookmarkEnd w:id="998"/>
      <w:bookmarkEnd w:id="999"/>
      <w:bookmarkEnd w:id="1000"/>
      <w:bookmarkEnd w:id="1001"/>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21"/>
        <w:rPr>
          <w:lang w:eastAsia="zh-CN"/>
        </w:rPr>
      </w:pPr>
      <w:bookmarkStart w:id="1002" w:name="_Toc97197153"/>
      <w:bookmarkStart w:id="1003" w:name="_Toc83768365"/>
      <w:bookmarkStart w:id="1004" w:name="_Toc96996747"/>
      <w:bookmarkStart w:id="1005" w:name="_Toc93878971"/>
      <w:bookmarkStart w:id="1006" w:name="_Toc200964358"/>
      <w:bookmarkStart w:id="1007" w:name="_Toc212113844"/>
      <w:r>
        <w:rPr>
          <w:lang w:eastAsia="zh-CN"/>
        </w:rPr>
        <w:t>8.2</w:t>
      </w:r>
      <w:r>
        <w:rPr>
          <w:lang w:eastAsia="zh-CN"/>
        </w:rPr>
        <w:tab/>
        <w:t>MSGS_MSGDelivery API</w:t>
      </w:r>
      <w:bookmarkEnd w:id="1002"/>
      <w:bookmarkEnd w:id="1003"/>
      <w:bookmarkEnd w:id="1004"/>
      <w:bookmarkEnd w:id="1005"/>
      <w:bookmarkEnd w:id="1006"/>
      <w:bookmarkEnd w:id="1007"/>
    </w:p>
    <w:p w14:paraId="7D3CFC14" w14:textId="77777777" w:rsidR="00F13DB2" w:rsidRDefault="007A06F5">
      <w:pPr>
        <w:pStyle w:val="31"/>
      </w:pPr>
      <w:bookmarkStart w:id="1008" w:name="_Toc93878972"/>
      <w:bookmarkStart w:id="1009" w:name="_Toc83768366"/>
      <w:bookmarkStart w:id="1010" w:name="_Toc96996748"/>
      <w:bookmarkStart w:id="1011" w:name="_Toc97197154"/>
      <w:bookmarkStart w:id="1012" w:name="_Toc200964359"/>
      <w:bookmarkStart w:id="1013" w:name="_Toc212113845"/>
      <w:r>
        <w:rPr>
          <w:lang w:eastAsia="zh-CN"/>
        </w:rPr>
        <w:t>8</w:t>
      </w:r>
      <w:r>
        <w:t>.</w:t>
      </w:r>
      <w:r>
        <w:rPr>
          <w:lang w:eastAsia="zh-CN"/>
        </w:rPr>
        <w:t>2</w:t>
      </w:r>
      <w:r>
        <w:t>.1</w:t>
      </w:r>
      <w:r>
        <w:tab/>
        <w:t>API URI</w:t>
      </w:r>
      <w:bookmarkEnd w:id="1008"/>
      <w:bookmarkEnd w:id="1009"/>
      <w:bookmarkEnd w:id="1010"/>
      <w:bookmarkEnd w:id="1011"/>
      <w:bookmarkEnd w:id="1012"/>
      <w:bookmarkEnd w:id="1013"/>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31"/>
      </w:pPr>
      <w:bookmarkStart w:id="1014" w:name="_Toc93878973"/>
      <w:bookmarkStart w:id="1015" w:name="_Toc97197155"/>
      <w:bookmarkStart w:id="1016" w:name="_Toc83768367"/>
      <w:bookmarkStart w:id="1017" w:name="_Toc96996749"/>
      <w:bookmarkStart w:id="1018" w:name="_Toc200964360"/>
      <w:bookmarkStart w:id="1019" w:name="_Toc212113846"/>
      <w:r>
        <w:rPr>
          <w:lang w:eastAsia="zh-CN"/>
        </w:rPr>
        <w:t>8</w:t>
      </w:r>
      <w:r>
        <w:t>.</w:t>
      </w:r>
      <w:r>
        <w:rPr>
          <w:lang w:eastAsia="zh-CN"/>
        </w:rPr>
        <w:t>2</w:t>
      </w:r>
      <w:r>
        <w:t>.2</w:t>
      </w:r>
      <w:r>
        <w:tab/>
        <w:t>Resources</w:t>
      </w:r>
      <w:bookmarkEnd w:id="1014"/>
      <w:bookmarkEnd w:id="1015"/>
      <w:bookmarkEnd w:id="1016"/>
      <w:bookmarkEnd w:id="1017"/>
      <w:bookmarkEnd w:id="1018"/>
      <w:bookmarkEnd w:id="1019"/>
    </w:p>
    <w:p w14:paraId="4EBFBE57" w14:textId="77777777" w:rsidR="00F13DB2" w:rsidRDefault="007A06F5">
      <w:pPr>
        <w:rPr>
          <w:lang w:eastAsia="zh-CN"/>
        </w:rPr>
      </w:pPr>
      <w:r>
        <w:rPr>
          <w:lang w:eastAsia="zh-CN"/>
        </w:rPr>
        <w:t>None.</w:t>
      </w:r>
    </w:p>
    <w:p w14:paraId="2CF5FF7A" w14:textId="77777777" w:rsidR="00F13DB2" w:rsidRDefault="007A06F5">
      <w:pPr>
        <w:pStyle w:val="31"/>
      </w:pPr>
      <w:bookmarkStart w:id="1020" w:name="_Toc96996750"/>
      <w:bookmarkStart w:id="1021" w:name="_Toc97197156"/>
      <w:bookmarkStart w:id="1022" w:name="_Toc93878990"/>
      <w:bookmarkStart w:id="1023" w:name="_Toc83768368"/>
      <w:bookmarkStart w:id="1024" w:name="_Toc200964361"/>
      <w:bookmarkStart w:id="1025" w:name="_Toc212113847"/>
      <w:r>
        <w:rPr>
          <w:lang w:eastAsia="zh-CN"/>
        </w:rPr>
        <w:t>8</w:t>
      </w:r>
      <w:r>
        <w:t>.</w:t>
      </w:r>
      <w:r>
        <w:rPr>
          <w:lang w:eastAsia="zh-CN"/>
        </w:rPr>
        <w:t>2</w:t>
      </w:r>
      <w:r>
        <w:t>.3</w:t>
      </w:r>
      <w:r>
        <w:tab/>
        <w:t>Custom Operations without associated resources</w:t>
      </w:r>
      <w:bookmarkEnd w:id="1020"/>
      <w:bookmarkEnd w:id="1021"/>
      <w:bookmarkEnd w:id="1022"/>
      <w:bookmarkEnd w:id="1023"/>
      <w:bookmarkEnd w:id="1024"/>
      <w:bookmarkEnd w:id="1025"/>
    </w:p>
    <w:p w14:paraId="7456A610" w14:textId="77777777" w:rsidR="00F13DB2" w:rsidRDefault="007A06F5">
      <w:pPr>
        <w:pStyle w:val="41"/>
      </w:pPr>
      <w:bookmarkStart w:id="1026" w:name="_Toc97197157"/>
      <w:bookmarkStart w:id="1027" w:name="_Toc96996751"/>
      <w:bookmarkStart w:id="1028" w:name="_Toc200964362"/>
      <w:bookmarkStart w:id="1029" w:name="_Toc212113848"/>
      <w:r>
        <w:rPr>
          <w:lang w:eastAsia="zh-CN"/>
        </w:rPr>
        <w:t>8</w:t>
      </w:r>
      <w:r>
        <w:t>.</w:t>
      </w:r>
      <w:r>
        <w:rPr>
          <w:lang w:eastAsia="zh-CN"/>
        </w:rPr>
        <w:t>2</w:t>
      </w:r>
      <w:r>
        <w:t>.3.1</w:t>
      </w:r>
      <w:r>
        <w:tab/>
        <w:t>Overview</w:t>
      </w:r>
      <w:bookmarkEnd w:id="1026"/>
      <w:bookmarkEnd w:id="1027"/>
      <w:bookmarkEnd w:id="1028"/>
      <w:bookmarkEnd w:id="1029"/>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等线"/>
        </w:rPr>
        <w:object w:dxaOrig="6967" w:dyaOrig="4020" w14:anchorId="16C9D9A5">
          <v:shape id="_x0000_i1041" type="#_x0000_t75" style="width:348pt;height:201pt" o:ole="">
            <v:imagedata r:id="rId45" o:title=""/>
          </v:shape>
          <o:OLEObject Type="Embed" ProgID="Visio.Drawing.11" ShapeID="_x0000_i1041" DrawAspect="Content" ObjectID="_1825781362"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1030" w:name="_Toc96996752"/>
    </w:p>
    <w:p w14:paraId="2C8E90C8" w14:textId="77777777" w:rsidR="00F13DB2" w:rsidRDefault="007A06F5">
      <w:pPr>
        <w:pStyle w:val="41"/>
      </w:pPr>
      <w:bookmarkStart w:id="1031" w:name="_Toc97197158"/>
      <w:bookmarkStart w:id="1032" w:name="_Toc200964363"/>
      <w:bookmarkStart w:id="1033" w:name="_Toc212113849"/>
      <w:r>
        <w:rPr>
          <w:lang w:eastAsia="zh-CN"/>
        </w:rPr>
        <w:t>8</w:t>
      </w:r>
      <w:r>
        <w:t>.</w:t>
      </w:r>
      <w:r>
        <w:rPr>
          <w:lang w:eastAsia="zh-CN"/>
        </w:rPr>
        <w:t>2</w:t>
      </w:r>
      <w:r>
        <w:t>.3.2</w:t>
      </w:r>
      <w:r>
        <w:tab/>
        <w:t>Operation: deliver-as-message</w:t>
      </w:r>
      <w:bookmarkEnd w:id="1030"/>
      <w:bookmarkEnd w:id="1031"/>
      <w:bookmarkEnd w:id="1032"/>
      <w:bookmarkEnd w:id="1033"/>
    </w:p>
    <w:p w14:paraId="74550319" w14:textId="77777777" w:rsidR="00F13DB2" w:rsidRDefault="007A06F5">
      <w:pPr>
        <w:pStyle w:val="51"/>
      </w:pPr>
      <w:bookmarkStart w:id="1034" w:name="_Toc97197159"/>
      <w:bookmarkStart w:id="1035" w:name="_Toc96996753"/>
      <w:bookmarkStart w:id="1036" w:name="_Toc200964364"/>
      <w:bookmarkStart w:id="1037" w:name="_Toc212113850"/>
      <w:r>
        <w:rPr>
          <w:lang w:eastAsia="zh-CN"/>
        </w:rPr>
        <w:t>8</w:t>
      </w:r>
      <w:r>
        <w:t>.</w:t>
      </w:r>
      <w:r>
        <w:rPr>
          <w:lang w:eastAsia="zh-CN"/>
        </w:rPr>
        <w:t>2</w:t>
      </w:r>
      <w:r>
        <w:t>.3.2.1</w:t>
      </w:r>
      <w:r>
        <w:tab/>
        <w:t>Description</w:t>
      </w:r>
      <w:bookmarkEnd w:id="1034"/>
      <w:bookmarkEnd w:id="1035"/>
      <w:bookmarkEnd w:id="1036"/>
      <w:bookmarkEnd w:id="1037"/>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51"/>
      </w:pPr>
      <w:bookmarkStart w:id="1038" w:name="_Toc96996754"/>
      <w:bookmarkStart w:id="1039" w:name="_Toc97197160"/>
      <w:bookmarkStart w:id="1040" w:name="_Toc200964365"/>
      <w:bookmarkStart w:id="1041" w:name="_Toc212113851"/>
      <w:r>
        <w:rPr>
          <w:lang w:eastAsia="zh-CN"/>
        </w:rPr>
        <w:t>8</w:t>
      </w:r>
      <w:r>
        <w:t>.</w:t>
      </w:r>
      <w:r>
        <w:rPr>
          <w:lang w:eastAsia="zh-CN"/>
        </w:rPr>
        <w:t>2</w:t>
      </w:r>
      <w:r>
        <w:t>.3.2.2</w:t>
      </w:r>
      <w:r>
        <w:tab/>
        <w:t>Operation Definition</w:t>
      </w:r>
      <w:bookmarkEnd w:id="1038"/>
      <w:bookmarkEnd w:id="1039"/>
      <w:bookmarkEnd w:id="1040"/>
      <w:bookmarkEnd w:id="1041"/>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1042"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41"/>
        <w:rPr>
          <w:lang w:eastAsia="zh-CN"/>
        </w:rPr>
      </w:pPr>
      <w:bookmarkStart w:id="1043" w:name="_Toc97197161"/>
      <w:bookmarkStart w:id="1044" w:name="_Toc200964366"/>
      <w:bookmarkStart w:id="1045" w:name="_Toc212113852"/>
      <w:r>
        <w:rPr>
          <w:lang w:eastAsia="zh-CN"/>
        </w:rPr>
        <w:t>8</w:t>
      </w:r>
      <w:r>
        <w:t>.</w:t>
      </w:r>
      <w:r>
        <w:rPr>
          <w:lang w:eastAsia="zh-CN"/>
        </w:rPr>
        <w:t>2</w:t>
      </w:r>
      <w:r>
        <w:t>.3.3</w:t>
      </w:r>
      <w:r>
        <w:tab/>
        <w:t>Operation: deliver-</w:t>
      </w:r>
      <w:r>
        <w:rPr>
          <w:lang w:eastAsia="zh-CN"/>
        </w:rPr>
        <w:t>ue-message</w:t>
      </w:r>
      <w:bookmarkEnd w:id="1042"/>
      <w:bookmarkEnd w:id="1043"/>
      <w:bookmarkEnd w:id="1044"/>
      <w:bookmarkEnd w:id="1045"/>
    </w:p>
    <w:p w14:paraId="24824048" w14:textId="77777777" w:rsidR="00F13DB2" w:rsidRDefault="007A06F5">
      <w:pPr>
        <w:pStyle w:val="51"/>
      </w:pPr>
      <w:bookmarkStart w:id="1046" w:name="_Toc96996756"/>
      <w:bookmarkStart w:id="1047" w:name="_Toc97197162"/>
      <w:bookmarkStart w:id="1048" w:name="_Toc200964367"/>
      <w:bookmarkStart w:id="1049" w:name="_Toc212113853"/>
      <w:r>
        <w:rPr>
          <w:lang w:eastAsia="zh-CN"/>
        </w:rPr>
        <w:t>8</w:t>
      </w:r>
      <w:r>
        <w:t>.</w:t>
      </w:r>
      <w:r>
        <w:rPr>
          <w:lang w:eastAsia="zh-CN"/>
        </w:rPr>
        <w:t>2</w:t>
      </w:r>
      <w:r>
        <w:t>.3.3.1</w:t>
      </w:r>
      <w:r>
        <w:tab/>
        <w:t>Description</w:t>
      </w:r>
      <w:bookmarkEnd w:id="1046"/>
      <w:bookmarkEnd w:id="1047"/>
      <w:bookmarkEnd w:id="1048"/>
      <w:bookmarkEnd w:id="1049"/>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51"/>
      </w:pPr>
      <w:bookmarkStart w:id="1050" w:name="_Toc96996757"/>
      <w:bookmarkStart w:id="1051" w:name="_Toc97197163"/>
      <w:bookmarkStart w:id="1052" w:name="_Toc200964368"/>
      <w:bookmarkStart w:id="1053" w:name="_Toc212113854"/>
      <w:r>
        <w:rPr>
          <w:lang w:eastAsia="zh-CN"/>
        </w:rPr>
        <w:t>8</w:t>
      </w:r>
      <w:r>
        <w:t>.</w:t>
      </w:r>
      <w:r>
        <w:rPr>
          <w:lang w:eastAsia="zh-CN"/>
        </w:rPr>
        <w:t>2</w:t>
      </w:r>
      <w:r>
        <w:t>.3.3.2</w:t>
      </w:r>
      <w:r>
        <w:tab/>
        <w:t>Operation Definition</w:t>
      </w:r>
      <w:bookmarkEnd w:id="1050"/>
      <w:bookmarkEnd w:id="1051"/>
      <w:bookmarkEnd w:id="1052"/>
      <w:bookmarkEnd w:id="1053"/>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54" w:name="_Toc96996758"/>
    </w:p>
    <w:p w14:paraId="6ACA08C2" w14:textId="77777777" w:rsidR="00F13DB2" w:rsidRDefault="007A06F5">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41"/>
        <w:rPr>
          <w:lang w:eastAsia="zh-CN"/>
        </w:rPr>
      </w:pPr>
      <w:bookmarkStart w:id="1055" w:name="_Toc97197164"/>
      <w:bookmarkStart w:id="1056" w:name="_Toc200964369"/>
      <w:bookmarkStart w:id="1057" w:name="_Toc212113855"/>
      <w:r>
        <w:rPr>
          <w:lang w:eastAsia="zh-CN"/>
        </w:rPr>
        <w:t>8</w:t>
      </w:r>
      <w:r>
        <w:t>.</w:t>
      </w:r>
      <w:r>
        <w:rPr>
          <w:lang w:eastAsia="zh-CN"/>
        </w:rPr>
        <w:t>2</w:t>
      </w:r>
      <w:r>
        <w:t>.3.</w:t>
      </w:r>
      <w:r>
        <w:rPr>
          <w:lang w:eastAsia="zh-CN"/>
        </w:rPr>
        <w:t>4</w:t>
      </w:r>
      <w:r>
        <w:tab/>
        <w:t>Operation: deliver-</w:t>
      </w:r>
      <w:r>
        <w:rPr>
          <w:lang w:eastAsia="zh-CN"/>
        </w:rPr>
        <w:t>report</w:t>
      </w:r>
      <w:bookmarkEnd w:id="1054"/>
      <w:bookmarkEnd w:id="1055"/>
      <w:bookmarkEnd w:id="1056"/>
      <w:bookmarkEnd w:id="1057"/>
    </w:p>
    <w:p w14:paraId="658FA990" w14:textId="77777777" w:rsidR="00F13DB2" w:rsidRDefault="007A06F5">
      <w:pPr>
        <w:pStyle w:val="51"/>
      </w:pPr>
      <w:bookmarkStart w:id="1058" w:name="_Toc97197165"/>
      <w:bookmarkStart w:id="1059" w:name="_Toc96996759"/>
      <w:bookmarkStart w:id="1060" w:name="_Toc200964370"/>
      <w:bookmarkStart w:id="1061" w:name="_Toc212113856"/>
      <w:r>
        <w:rPr>
          <w:lang w:eastAsia="zh-CN"/>
        </w:rPr>
        <w:t>8</w:t>
      </w:r>
      <w:r>
        <w:t>.</w:t>
      </w:r>
      <w:r>
        <w:rPr>
          <w:lang w:eastAsia="zh-CN"/>
        </w:rPr>
        <w:t>2</w:t>
      </w:r>
      <w:r>
        <w:t>.3.</w:t>
      </w:r>
      <w:r>
        <w:rPr>
          <w:lang w:eastAsia="zh-CN"/>
        </w:rPr>
        <w:t>4</w:t>
      </w:r>
      <w:r>
        <w:t>.1</w:t>
      </w:r>
      <w:r>
        <w:tab/>
        <w:t>Description</w:t>
      </w:r>
      <w:bookmarkEnd w:id="1058"/>
      <w:bookmarkEnd w:id="1059"/>
      <w:bookmarkEnd w:id="1060"/>
      <w:bookmarkEnd w:id="1061"/>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51"/>
      </w:pPr>
      <w:bookmarkStart w:id="1062" w:name="_Toc96996760"/>
      <w:bookmarkStart w:id="1063" w:name="_Toc97197166"/>
      <w:bookmarkStart w:id="1064" w:name="_Toc200964371"/>
      <w:bookmarkStart w:id="1065" w:name="_Toc212113857"/>
      <w:r>
        <w:rPr>
          <w:lang w:eastAsia="zh-CN"/>
        </w:rPr>
        <w:t>8</w:t>
      </w:r>
      <w:r>
        <w:t>.</w:t>
      </w:r>
      <w:r>
        <w:rPr>
          <w:lang w:eastAsia="zh-CN"/>
        </w:rPr>
        <w:t>2</w:t>
      </w:r>
      <w:r>
        <w:t>.3.</w:t>
      </w:r>
      <w:r>
        <w:rPr>
          <w:lang w:eastAsia="zh-CN"/>
        </w:rPr>
        <w:t>4</w:t>
      </w:r>
      <w:r>
        <w:t>.2</w:t>
      </w:r>
      <w:r>
        <w:tab/>
        <w:t>Operation Definition</w:t>
      </w:r>
      <w:bookmarkEnd w:id="1062"/>
      <w:bookmarkEnd w:id="1063"/>
      <w:bookmarkEnd w:id="1064"/>
      <w:bookmarkEnd w:id="1065"/>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31"/>
      </w:pPr>
      <w:bookmarkStart w:id="1066" w:name="_Toc93878991"/>
      <w:bookmarkStart w:id="1067" w:name="_Toc97197167"/>
      <w:bookmarkStart w:id="1068" w:name="_Toc83768369"/>
      <w:bookmarkStart w:id="1069" w:name="_Toc96996761"/>
      <w:bookmarkStart w:id="1070" w:name="_Toc200964372"/>
      <w:bookmarkStart w:id="1071" w:name="_Toc212113858"/>
      <w:r>
        <w:rPr>
          <w:lang w:eastAsia="zh-CN"/>
        </w:rPr>
        <w:t>8</w:t>
      </w:r>
      <w:r>
        <w:t>.</w:t>
      </w:r>
      <w:r>
        <w:rPr>
          <w:lang w:eastAsia="zh-CN"/>
        </w:rPr>
        <w:t>2</w:t>
      </w:r>
      <w:r>
        <w:t>.4</w:t>
      </w:r>
      <w:r>
        <w:tab/>
        <w:t>Notifications</w:t>
      </w:r>
      <w:bookmarkEnd w:id="1066"/>
      <w:bookmarkEnd w:id="1067"/>
      <w:bookmarkEnd w:id="1068"/>
      <w:bookmarkEnd w:id="1069"/>
      <w:bookmarkEnd w:id="1070"/>
      <w:bookmarkEnd w:id="1071"/>
    </w:p>
    <w:p w14:paraId="031B7BE5" w14:textId="77777777" w:rsidR="00F13DB2" w:rsidRDefault="007A06F5">
      <w:r>
        <w:rPr>
          <w:lang w:eastAsia="zh-CN"/>
        </w:rPr>
        <w:t>None</w:t>
      </w:r>
      <w:r>
        <w:t>.</w:t>
      </w:r>
    </w:p>
    <w:p w14:paraId="506CC1AE" w14:textId="77777777" w:rsidR="00F13DB2" w:rsidRDefault="007A06F5">
      <w:pPr>
        <w:pStyle w:val="31"/>
      </w:pPr>
      <w:bookmarkStart w:id="1072" w:name="_Toc83768370"/>
      <w:bookmarkStart w:id="1073" w:name="_Toc96996762"/>
      <w:bookmarkStart w:id="1074" w:name="_Toc93878992"/>
      <w:bookmarkStart w:id="1075" w:name="_Toc97197168"/>
      <w:bookmarkStart w:id="1076" w:name="_Toc200964373"/>
      <w:bookmarkStart w:id="1077" w:name="_Toc212113859"/>
      <w:r>
        <w:rPr>
          <w:lang w:eastAsia="zh-CN"/>
        </w:rPr>
        <w:t>8</w:t>
      </w:r>
      <w:r>
        <w:t>.</w:t>
      </w:r>
      <w:r>
        <w:rPr>
          <w:lang w:eastAsia="zh-CN"/>
        </w:rPr>
        <w:t>2</w:t>
      </w:r>
      <w:r>
        <w:t>.5</w:t>
      </w:r>
      <w:r>
        <w:tab/>
        <w:t>Data Model</w:t>
      </w:r>
      <w:bookmarkEnd w:id="1072"/>
      <w:bookmarkEnd w:id="1073"/>
      <w:bookmarkEnd w:id="1074"/>
      <w:bookmarkEnd w:id="1075"/>
      <w:bookmarkEnd w:id="1076"/>
      <w:bookmarkEnd w:id="1077"/>
    </w:p>
    <w:p w14:paraId="774F009C" w14:textId="77777777" w:rsidR="00F13DB2" w:rsidRDefault="007A06F5">
      <w:pPr>
        <w:pStyle w:val="41"/>
      </w:pPr>
      <w:bookmarkStart w:id="1078" w:name="_Toc93878993"/>
      <w:bookmarkStart w:id="1079" w:name="_Toc97197169"/>
      <w:bookmarkStart w:id="1080" w:name="_Toc96996763"/>
      <w:bookmarkStart w:id="1081" w:name="_Toc200964374"/>
      <w:bookmarkStart w:id="1082" w:name="_Toc212113860"/>
      <w:r>
        <w:t>8.</w:t>
      </w:r>
      <w:r>
        <w:rPr>
          <w:lang w:eastAsia="zh-CN"/>
        </w:rPr>
        <w:t>2</w:t>
      </w:r>
      <w:r>
        <w:t>.</w:t>
      </w:r>
      <w:r>
        <w:rPr>
          <w:lang w:eastAsia="zh-CN"/>
        </w:rPr>
        <w:t>5</w:t>
      </w:r>
      <w:r>
        <w:t>.</w:t>
      </w:r>
      <w:r>
        <w:rPr>
          <w:lang w:eastAsia="zh-CN"/>
        </w:rPr>
        <w:t>1</w:t>
      </w:r>
      <w:r>
        <w:tab/>
      </w:r>
      <w:r>
        <w:rPr>
          <w:lang w:eastAsia="zh-CN"/>
        </w:rPr>
        <w:t>General</w:t>
      </w:r>
      <w:bookmarkEnd w:id="1078"/>
      <w:bookmarkEnd w:id="1079"/>
      <w:bookmarkEnd w:id="1080"/>
      <w:bookmarkEnd w:id="1081"/>
      <w:bookmarkEnd w:id="1082"/>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41"/>
      </w:pPr>
      <w:bookmarkStart w:id="1083" w:name="_Toc93878994"/>
      <w:bookmarkStart w:id="1084" w:name="_Toc97197170"/>
      <w:bookmarkStart w:id="1085" w:name="_Toc96996764"/>
      <w:bookmarkStart w:id="1086" w:name="_Toc200964375"/>
      <w:bookmarkStart w:id="1087" w:name="_Toc212113861"/>
      <w:r>
        <w:lastRenderedPageBreak/>
        <w:t>8.</w:t>
      </w:r>
      <w:r>
        <w:rPr>
          <w:lang w:eastAsia="zh-CN"/>
        </w:rPr>
        <w:t>2</w:t>
      </w:r>
      <w:r>
        <w:t>.</w:t>
      </w:r>
      <w:r>
        <w:rPr>
          <w:lang w:eastAsia="zh-CN"/>
        </w:rPr>
        <w:t>5</w:t>
      </w:r>
      <w:r>
        <w:t>.</w:t>
      </w:r>
      <w:r>
        <w:rPr>
          <w:lang w:eastAsia="zh-CN"/>
        </w:rPr>
        <w:t>2</w:t>
      </w:r>
      <w:r>
        <w:tab/>
      </w:r>
      <w:r>
        <w:rPr>
          <w:lang w:eastAsia="zh-CN"/>
        </w:rPr>
        <w:t>Structured data types</w:t>
      </w:r>
      <w:bookmarkEnd w:id="1083"/>
      <w:bookmarkEnd w:id="1084"/>
      <w:bookmarkEnd w:id="1085"/>
      <w:bookmarkEnd w:id="1086"/>
      <w:bookmarkEnd w:id="1087"/>
    </w:p>
    <w:p w14:paraId="00126A9B" w14:textId="77777777" w:rsidR="00F13DB2" w:rsidRDefault="007A06F5">
      <w:pPr>
        <w:pStyle w:val="51"/>
        <w:rPr>
          <w:lang w:eastAsia="zh-CN"/>
        </w:rPr>
      </w:pPr>
      <w:bookmarkStart w:id="1088" w:name="_Toc96996765"/>
      <w:bookmarkStart w:id="1089" w:name="_Toc97197171"/>
      <w:bookmarkStart w:id="1090" w:name="_Toc93878995"/>
      <w:bookmarkStart w:id="1091" w:name="_Toc200964376"/>
      <w:bookmarkStart w:id="1092" w:name="_Toc212113862"/>
      <w:r>
        <w:rPr>
          <w:lang w:eastAsia="zh-CN"/>
        </w:rPr>
        <w:t>8.2.5.2.1</w:t>
      </w:r>
      <w:r>
        <w:rPr>
          <w:lang w:eastAsia="zh-CN"/>
        </w:rPr>
        <w:tab/>
        <w:t>Introduction</w:t>
      </w:r>
      <w:bookmarkEnd w:id="1088"/>
      <w:bookmarkEnd w:id="1089"/>
      <w:bookmarkEnd w:id="1090"/>
      <w:bookmarkEnd w:id="1091"/>
      <w:bookmarkEnd w:id="1092"/>
    </w:p>
    <w:p w14:paraId="5D90637F" w14:textId="77777777" w:rsidR="00F13DB2" w:rsidRDefault="007A06F5">
      <w:pPr>
        <w:pStyle w:val="51"/>
        <w:rPr>
          <w:lang w:eastAsia="zh-CN"/>
        </w:rPr>
      </w:pPr>
      <w:bookmarkStart w:id="1093" w:name="_Toc96996766"/>
      <w:bookmarkStart w:id="1094" w:name="_Toc93878996"/>
      <w:bookmarkStart w:id="1095" w:name="_Toc97197172"/>
      <w:bookmarkStart w:id="1096" w:name="_Toc200964377"/>
      <w:bookmarkStart w:id="1097" w:name="_Toc212113863"/>
      <w:r>
        <w:rPr>
          <w:lang w:eastAsia="zh-CN"/>
        </w:rPr>
        <w:t>8.2.5.2.2</w:t>
      </w:r>
      <w:r>
        <w:rPr>
          <w:lang w:eastAsia="zh-CN"/>
        </w:rPr>
        <w:tab/>
        <w:t>Type: AS</w:t>
      </w:r>
      <w:r>
        <w:t>MessageDelivery</w:t>
      </w:r>
      <w:bookmarkEnd w:id="1093"/>
      <w:bookmarkEnd w:id="1094"/>
      <w:bookmarkEnd w:id="1095"/>
      <w:bookmarkEnd w:id="1096"/>
      <w:bookmarkEnd w:id="1097"/>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51"/>
        <w:rPr>
          <w:lang w:eastAsia="zh-CN"/>
        </w:rPr>
      </w:pPr>
      <w:bookmarkStart w:id="1098" w:name="_Toc97197173"/>
      <w:bookmarkStart w:id="1099" w:name="_Toc93878997"/>
      <w:bookmarkStart w:id="1100" w:name="_Toc96996767"/>
      <w:bookmarkStart w:id="1101" w:name="_Toc200964378"/>
      <w:bookmarkStart w:id="1102" w:name="_Toc212113864"/>
      <w:r>
        <w:rPr>
          <w:lang w:eastAsia="zh-CN"/>
        </w:rPr>
        <w:lastRenderedPageBreak/>
        <w:t>8.2.5.2.3</w:t>
      </w:r>
      <w:r>
        <w:rPr>
          <w:lang w:eastAsia="zh-CN"/>
        </w:rPr>
        <w:tab/>
        <w:t>Type:UE</w:t>
      </w:r>
      <w:r>
        <w:t>MessageDelivery</w:t>
      </w:r>
      <w:bookmarkEnd w:id="1098"/>
      <w:bookmarkEnd w:id="1099"/>
      <w:bookmarkEnd w:id="1100"/>
      <w:bookmarkEnd w:id="1101"/>
      <w:bookmarkEnd w:id="1102"/>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51"/>
        <w:rPr>
          <w:lang w:eastAsia="zh-CN"/>
        </w:rPr>
      </w:pPr>
      <w:bookmarkStart w:id="1103" w:name="_Toc97197174"/>
      <w:bookmarkStart w:id="1104" w:name="_Toc93878998"/>
      <w:bookmarkStart w:id="1105" w:name="_Toc96996768"/>
      <w:bookmarkStart w:id="1106" w:name="_Toc200964379"/>
      <w:bookmarkStart w:id="1107" w:name="_Toc212113865"/>
      <w:r>
        <w:rPr>
          <w:lang w:eastAsia="zh-CN"/>
        </w:rPr>
        <w:t>8.2.5.2.4</w:t>
      </w:r>
      <w:r>
        <w:rPr>
          <w:lang w:eastAsia="zh-CN"/>
        </w:rPr>
        <w:tab/>
      </w:r>
      <w:r>
        <w:t>Type: MessageDeliveryAck</w:t>
      </w:r>
      <w:bookmarkEnd w:id="1103"/>
      <w:bookmarkEnd w:id="1104"/>
      <w:bookmarkEnd w:id="1105"/>
      <w:bookmarkEnd w:id="1106"/>
      <w:bookmarkEnd w:id="1107"/>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51"/>
        <w:rPr>
          <w:lang w:eastAsia="zh-CN"/>
        </w:rPr>
      </w:pPr>
      <w:bookmarkStart w:id="1108" w:name="_Toc96996769"/>
      <w:bookmarkStart w:id="1109" w:name="_Toc93878999"/>
      <w:bookmarkStart w:id="1110" w:name="_Toc97197175"/>
      <w:bookmarkStart w:id="1111" w:name="_Toc200964380"/>
      <w:bookmarkStart w:id="1112" w:name="_Toc212113866"/>
      <w:r>
        <w:rPr>
          <w:lang w:eastAsia="zh-CN"/>
        </w:rPr>
        <w:lastRenderedPageBreak/>
        <w:t>8.2.5.2.5</w:t>
      </w:r>
      <w:r>
        <w:rPr>
          <w:lang w:eastAsia="zh-CN"/>
        </w:rPr>
        <w:tab/>
      </w:r>
      <w:r>
        <w:t>Type:MessageSegmentParameters</w:t>
      </w:r>
      <w:bookmarkEnd w:id="1108"/>
      <w:bookmarkEnd w:id="1109"/>
      <w:bookmarkEnd w:id="1110"/>
      <w:bookmarkEnd w:id="1111"/>
      <w:bookmarkEnd w:id="1112"/>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51"/>
        <w:rPr>
          <w:lang w:eastAsia="zh-CN"/>
        </w:rPr>
      </w:pPr>
      <w:bookmarkStart w:id="1113" w:name="_Toc93879000"/>
      <w:bookmarkStart w:id="1114" w:name="_Toc96996770"/>
      <w:bookmarkStart w:id="1115" w:name="_Toc97197176"/>
      <w:bookmarkStart w:id="1116" w:name="_Toc200964381"/>
      <w:bookmarkStart w:id="1117" w:name="_Toc212113867"/>
      <w:r>
        <w:rPr>
          <w:lang w:eastAsia="zh-CN"/>
        </w:rPr>
        <w:t>8.2.5.2.6</w:t>
      </w:r>
      <w:r>
        <w:rPr>
          <w:lang w:eastAsia="zh-CN"/>
        </w:rPr>
        <w:tab/>
      </w:r>
      <w:r>
        <w:t>Type:StoreAndForwardParameters</w:t>
      </w:r>
      <w:bookmarkEnd w:id="1113"/>
      <w:bookmarkEnd w:id="1114"/>
      <w:bookmarkEnd w:id="1115"/>
      <w:bookmarkEnd w:id="1116"/>
      <w:bookmarkEnd w:id="1117"/>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51"/>
        <w:rPr>
          <w:lang w:eastAsia="zh-CN"/>
        </w:rPr>
      </w:pPr>
      <w:bookmarkStart w:id="1118" w:name="_Toc97197177"/>
      <w:bookmarkStart w:id="1119" w:name="_Toc96996771"/>
      <w:bookmarkStart w:id="1120" w:name="_Toc93879001"/>
      <w:bookmarkStart w:id="1121" w:name="_Toc200964382"/>
      <w:bookmarkStart w:id="1122" w:name="_Toc212113868"/>
      <w:r>
        <w:rPr>
          <w:lang w:eastAsia="zh-CN"/>
        </w:rPr>
        <w:t>8.2.5.2.7</w:t>
      </w:r>
      <w:r>
        <w:rPr>
          <w:lang w:eastAsia="zh-CN"/>
        </w:rPr>
        <w:tab/>
      </w:r>
      <w:r>
        <w:t>Type:DeliveryStatusReport</w:t>
      </w:r>
      <w:bookmarkEnd w:id="1118"/>
      <w:bookmarkEnd w:id="1119"/>
      <w:bookmarkEnd w:id="1120"/>
      <w:bookmarkEnd w:id="1121"/>
      <w:bookmarkEnd w:id="1122"/>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41"/>
      </w:pPr>
      <w:bookmarkStart w:id="1123" w:name="_Toc97197178"/>
      <w:bookmarkStart w:id="1124" w:name="_Toc96996772"/>
      <w:bookmarkStart w:id="1125" w:name="_Toc93879002"/>
      <w:bookmarkStart w:id="1126" w:name="_Toc200964383"/>
      <w:bookmarkStart w:id="1127" w:name="_Toc212113869"/>
      <w:r>
        <w:t>8.</w:t>
      </w:r>
      <w:r>
        <w:rPr>
          <w:lang w:eastAsia="zh-CN"/>
        </w:rPr>
        <w:t>2</w:t>
      </w:r>
      <w:r>
        <w:t>.</w:t>
      </w:r>
      <w:r>
        <w:rPr>
          <w:lang w:eastAsia="zh-CN"/>
        </w:rPr>
        <w:t>5</w:t>
      </w:r>
      <w:r>
        <w:t>.</w:t>
      </w:r>
      <w:r>
        <w:rPr>
          <w:lang w:eastAsia="zh-CN"/>
        </w:rPr>
        <w:t>3</w:t>
      </w:r>
      <w:r>
        <w:tab/>
      </w:r>
      <w:r>
        <w:rPr>
          <w:lang w:eastAsia="zh-CN"/>
        </w:rPr>
        <w:t>Simple data types and enumerations</w:t>
      </w:r>
      <w:bookmarkEnd w:id="1123"/>
      <w:bookmarkEnd w:id="1124"/>
      <w:bookmarkEnd w:id="1125"/>
      <w:bookmarkEnd w:id="1126"/>
      <w:bookmarkEnd w:id="1127"/>
    </w:p>
    <w:p w14:paraId="54D0A803" w14:textId="77777777" w:rsidR="00F13DB2" w:rsidRDefault="007A06F5">
      <w:pPr>
        <w:pStyle w:val="51"/>
        <w:rPr>
          <w:lang w:eastAsia="zh-CN"/>
        </w:rPr>
      </w:pPr>
      <w:bookmarkStart w:id="1128" w:name="_Toc96996773"/>
      <w:bookmarkStart w:id="1129" w:name="_Toc93879003"/>
      <w:bookmarkStart w:id="1130" w:name="_Toc97197179"/>
      <w:bookmarkStart w:id="1131" w:name="_Toc200964384"/>
      <w:bookmarkStart w:id="1132" w:name="_Toc212113870"/>
      <w:r>
        <w:rPr>
          <w:lang w:eastAsia="zh-CN"/>
        </w:rPr>
        <w:t>8.2.5.3.1</w:t>
      </w:r>
      <w:r>
        <w:rPr>
          <w:lang w:eastAsia="zh-CN"/>
        </w:rPr>
        <w:tab/>
        <w:t>Introduction</w:t>
      </w:r>
      <w:bookmarkEnd w:id="1128"/>
      <w:bookmarkEnd w:id="1129"/>
      <w:bookmarkEnd w:id="1130"/>
      <w:bookmarkEnd w:id="1131"/>
      <w:bookmarkEnd w:id="1132"/>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51"/>
        <w:rPr>
          <w:lang w:eastAsia="zh-CN"/>
        </w:rPr>
      </w:pPr>
      <w:bookmarkStart w:id="1133" w:name="_Toc97197180"/>
      <w:bookmarkStart w:id="1134" w:name="_Toc93879004"/>
      <w:bookmarkStart w:id="1135" w:name="_Toc96996774"/>
      <w:bookmarkStart w:id="1136" w:name="_Toc200964385"/>
      <w:bookmarkStart w:id="1137" w:name="_Toc212113871"/>
      <w:r>
        <w:rPr>
          <w:lang w:eastAsia="zh-CN"/>
        </w:rPr>
        <w:t>8.2.5.3.2</w:t>
      </w:r>
      <w:r>
        <w:rPr>
          <w:lang w:eastAsia="zh-CN"/>
        </w:rPr>
        <w:tab/>
        <w:t>Simple data types</w:t>
      </w:r>
      <w:bookmarkEnd w:id="1133"/>
      <w:bookmarkEnd w:id="1134"/>
      <w:bookmarkEnd w:id="1135"/>
      <w:bookmarkEnd w:id="1136"/>
      <w:bookmarkEnd w:id="1137"/>
    </w:p>
    <w:p w14:paraId="6FE833FC" w14:textId="77777777" w:rsidR="00F13DB2" w:rsidRDefault="007A06F5">
      <w:pPr>
        <w:rPr>
          <w:lang w:eastAsia="zh-CN"/>
        </w:rPr>
      </w:pPr>
      <w:r>
        <w:rPr>
          <w:lang w:eastAsia="zh-CN"/>
        </w:rPr>
        <w:t>None.</w:t>
      </w:r>
    </w:p>
    <w:p w14:paraId="3A1F468E" w14:textId="77777777" w:rsidR="00F13DB2" w:rsidRDefault="007A06F5">
      <w:pPr>
        <w:pStyle w:val="51"/>
        <w:rPr>
          <w:lang w:eastAsia="zh-CN"/>
        </w:rPr>
      </w:pPr>
      <w:bookmarkStart w:id="1138" w:name="_Toc96996775"/>
      <w:bookmarkStart w:id="1139" w:name="_Toc97197181"/>
      <w:bookmarkStart w:id="1140" w:name="_Toc93879005"/>
      <w:bookmarkStart w:id="1141" w:name="_Toc200964386"/>
      <w:bookmarkStart w:id="1142" w:name="_Toc212113872"/>
      <w:r>
        <w:rPr>
          <w:lang w:eastAsia="zh-CN"/>
        </w:rPr>
        <w:lastRenderedPageBreak/>
        <w:t>8.2.5.3.3</w:t>
      </w:r>
      <w:r>
        <w:rPr>
          <w:lang w:eastAsia="zh-CN"/>
        </w:rPr>
        <w:tab/>
        <w:t>Enumeration: DeliveryStatus</w:t>
      </w:r>
      <w:bookmarkEnd w:id="1138"/>
      <w:bookmarkEnd w:id="1139"/>
      <w:bookmarkEnd w:id="1140"/>
      <w:bookmarkEnd w:id="1141"/>
      <w:bookmarkEnd w:id="1142"/>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51"/>
        <w:rPr>
          <w:lang w:eastAsia="zh-CN"/>
        </w:rPr>
      </w:pPr>
      <w:bookmarkStart w:id="1143" w:name="_Toc93879006"/>
      <w:bookmarkStart w:id="1144" w:name="_Toc97197182"/>
      <w:bookmarkStart w:id="1145" w:name="_Toc96996776"/>
      <w:bookmarkStart w:id="1146" w:name="_Toc200964387"/>
      <w:bookmarkStart w:id="1147" w:name="_Toc212113873"/>
      <w:r>
        <w:rPr>
          <w:lang w:eastAsia="zh-CN"/>
        </w:rPr>
        <w:t>8.2.5.3.4</w:t>
      </w:r>
      <w:r>
        <w:rPr>
          <w:lang w:eastAsia="zh-CN"/>
        </w:rPr>
        <w:tab/>
        <w:t>Enumeration: ReportDeliveryStatus</w:t>
      </w:r>
      <w:bookmarkEnd w:id="1143"/>
      <w:bookmarkEnd w:id="1144"/>
      <w:bookmarkEnd w:id="1145"/>
      <w:bookmarkEnd w:id="1146"/>
      <w:bookmarkEnd w:id="1147"/>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51"/>
        <w:rPr>
          <w:lang w:eastAsia="zh-CN"/>
        </w:rPr>
      </w:pPr>
      <w:bookmarkStart w:id="1148" w:name="_Toc97197183"/>
      <w:bookmarkStart w:id="1149" w:name="_Toc93879007"/>
      <w:bookmarkStart w:id="1150" w:name="_Toc96996777"/>
      <w:bookmarkStart w:id="1151" w:name="_Toc200964388"/>
      <w:bookmarkStart w:id="1152" w:name="_Toc212113874"/>
      <w:r>
        <w:rPr>
          <w:lang w:eastAsia="zh-CN"/>
        </w:rPr>
        <w:t>8.2.5.3.5</w:t>
      </w:r>
      <w:r>
        <w:rPr>
          <w:lang w:eastAsia="zh-CN"/>
        </w:rPr>
        <w:tab/>
        <w:t>Enumeration:Priority</w:t>
      </w:r>
      <w:bookmarkEnd w:id="1148"/>
      <w:bookmarkEnd w:id="1149"/>
      <w:bookmarkEnd w:id="1150"/>
      <w:bookmarkEnd w:id="1151"/>
      <w:bookmarkEnd w:id="1152"/>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31"/>
      </w:pPr>
      <w:bookmarkStart w:id="1153" w:name="_Toc97197184"/>
      <w:bookmarkStart w:id="1154" w:name="_Toc83768371"/>
      <w:bookmarkStart w:id="1155" w:name="_Toc93879008"/>
      <w:bookmarkStart w:id="1156" w:name="_Toc96996778"/>
      <w:bookmarkStart w:id="1157" w:name="_Toc200964389"/>
      <w:bookmarkStart w:id="1158" w:name="_Toc212113875"/>
      <w:r>
        <w:rPr>
          <w:lang w:eastAsia="zh-CN"/>
        </w:rPr>
        <w:t>8</w:t>
      </w:r>
      <w:r>
        <w:t>.</w:t>
      </w:r>
      <w:r>
        <w:rPr>
          <w:lang w:eastAsia="zh-CN"/>
        </w:rPr>
        <w:t>2</w:t>
      </w:r>
      <w:r>
        <w:t>.6</w:t>
      </w:r>
      <w:r>
        <w:tab/>
        <w:t>Error Handling</w:t>
      </w:r>
      <w:bookmarkEnd w:id="1153"/>
      <w:bookmarkEnd w:id="1154"/>
      <w:bookmarkEnd w:id="1155"/>
      <w:bookmarkEnd w:id="1156"/>
      <w:bookmarkEnd w:id="1157"/>
      <w:bookmarkEnd w:id="1158"/>
    </w:p>
    <w:p w14:paraId="5FE82EED" w14:textId="77777777" w:rsidR="00F13DB2" w:rsidRDefault="007A06F5">
      <w:pPr>
        <w:pStyle w:val="41"/>
      </w:pPr>
      <w:bookmarkStart w:id="1159" w:name="_Toc200964390"/>
      <w:bookmarkStart w:id="1160" w:name="_Toc212113876"/>
      <w:r>
        <w:t>8.2.6.1</w:t>
      </w:r>
      <w:r>
        <w:tab/>
        <w:t>General</w:t>
      </w:r>
      <w:bookmarkEnd w:id="1159"/>
      <w:bookmarkEnd w:id="1160"/>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41"/>
      </w:pPr>
      <w:bookmarkStart w:id="1161" w:name="_Toc200964391"/>
      <w:bookmarkStart w:id="1162" w:name="_Toc212113877"/>
      <w:r>
        <w:t>8.2.6.2</w:t>
      </w:r>
      <w:r>
        <w:tab/>
        <w:t>Protocol Errors</w:t>
      </w:r>
      <w:bookmarkEnd w:id="1161"/>
      <w:bookmarkEnd w:id="1162"/>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41"/>
      </w:pPr>
      <w:bookmarkStart w:id="1163" w:name="_Toc200964392"/>
      <w:bookmarkStart w:id="1164" w:name="_Toc212113878"/>
      <w:r>
        <w:t>8.2.6.3</w:t>
      </w:r>
      <w:r>
        <w:tab/>
        <w:t>Application Errors</w:t>
      </w:r>
      <w:bookmarkEnd w:id="1163"/>
      <w:bookmarkEnd w:id="1164"/>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31"/>
      </w:pPr>
      <w:bookmarkStart w:id="1165" w:name="_Toc93879009"/>
      <w:bookmarkStart w:id="1166" w:name="_Toc83768372"/>
      <w:bookmarkStart w:id="1167" w:name="_Toc97197185"/>
      <w:bookmarkStart w:id="1168" w:name="_Toc96996779"/>
      <w:bookmarkStart w:id="1169" w:name="_Toc200964393"/>
      <w:bookmarkStart w:id="1170" w:name="_Toc212113879"/>
      <w:r>
        <w:rPr>
          <w:lang w:eastAsia="zh-CN"/>
        </w:rPr>
        <w:t>8</w:t>
      </w:r>
      <w:r>
        <w:t>.</w:t>
      </w:r>
      <w:r>
        <w:rPr>
          <w:lang w:eastAsia="zh-CN"/>
        </w:rPr>
        <w:t>2</w:t>
      </w:r>
      <w:r>
        <w:t>.7</w:t>
      </w:r>
      <w:r>
        <w:tab/>
        <w:t>Feature negotiation</w:t>
      </w:r>
      <w:bookmarkEnd w:id="1165"/>
      <w:bookmarkEnd w:id="1166"/>
      <w:bookmarkEnd w:id="1167"/>
      <w:bookmarkEnd w:id="1168"/>
      <w:bookmarkEnd w:id="1169"/>
      <w:bookmarkEnd w:id="1170"/>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21"/>
        <w:rPr>
          <w:lang w:eastAsia="zh-CN"/>
        </w:rPr>
      </w:pPr>
      <w:bookmarkStart w:id="1171" w:name="_Toc200964394"/>
      <w:bookmarkStart w:id="1172" w:name="_Toc212113880"/>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171"/>
      <w:bookmarkEnd w:id="1172"/>
    </w:p>
    <w:p w14:paraId="0D823ECA" w14:textId="77777777" w:rsidR="00F13DB2" w:rsidRDefault="007A06F5">
      <w:pPr>
        <w:pStyle w:val="31"/>
      </w:pPr>
      <w:bookmarkStart w:id="1173" w:name="_Toc200964395"/>
      <w:bookmarkStart w:id="1174" w:name="_Toc212113881"/>
      <w:r>
        <w:rPr>
          <w:rFonts w:hint="eastAsia"/>
          <w:lang w:val="en-US" w:eastAsia="zh-CN"/>
        </w:rPr>
        <w:t>8</w:t>
      </w:r>
      <w:r>
        <w:t>.</w:t>
      </w:r>
      <w:r>
        <w:rPr>
          <w:rFonts w:hint="eastAsia"/>
          <w:lang w:val="en-US" w:eastAsia="zh-CN"/>
        </w:rPr>
        <w:t>3</w:t>
      </w:r>
      <w:r>
        <w:t>.1</w:t>
      </w:r>
      <w:r>
        <w:tab/>
        <w:t>API URI</w:t>
      </w:r>
      <w:bookmarkEnd w:id="1173"/>
      <w:bookmarkEnd w:id="1174"/>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31"/>
      </w:pPr>
      <w:bookmarkStart w:id="1175" w:name="_Toc200964396"/>
      <w:bookmarkStart w:id="1176" w:name="_Toc212113882"/>
      <w:r>
        <w:rPr>
          <w:rFonts w:hint="eastAsia"/>
          <w:lang w:val="en-US" w:eastAsia="zh-CN"/>
        </w:rPr>
        <w:t>8</w:t>
      </w:r>
      <w:r>
        <w:t>.</w:t>
      </w:r>
      <w:r>
        <w:rPr>
          <w:rFonts w:hint="eastAsia"/>
          <w:lang w:val="en-US" w:eastAsia="zh-CN"/>
        </w:rPr>
        <w:t>3</w:t>
      </w:r>
      <w:r>
        <w:t>.2</w:t>
      </w:r>
      <w:r>
        <w:tab/>
        <w:t>Resources</w:t>
      </w:r>
      <w:bookmarkEnd w:id="1175"/>
      <w:bookmarkEnd w:id="1176"/>
    </w:p>
    <w:p w14:paraId="735BB54E" w14:textId="77777777" w:rsidR="00F13DB2" w:rsidRDefault="007A06F5">
      <w:pPr>
        <w:pStyle w:val="41"/>
      </w:pPr>
      <w:bookmarkStart w:id="1177" w:name="_Toc200964397"/>
      <w:bookmarkStart w:id="1178" w:name="_Toc212113883"/>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77"/>
      <w:bookmarkEnd w:id="1178"/>
    </w:p>
    <w:p w14:paraId="20475AC3" w14:textId="77777777" w:rsidR="00F13DB2" w:rsidRDefault="007A06F5">
      <w:pPr>
        <w:jc w:val="center"/>
        <w:rPr>
          <w:lang w:eastAsia="zh-CN"/>
        </w:rPr>
      </w:pPr>
      <w:r>
        <w:object w:dxaOrig="6060" w:dyaOrig="4012" w14:anchorId="58AF59DE">
          <v:shape id="_x0000_i1042" type="#_x0000_t75" style="width:303pt;height:200pt" o:ole="">
            <v:imagedata r:id="rId47" o:title=""/>
          </v:shape>
          <o:OLEObject Type="Embed" ProgID="Visio.Drawing.11" ShapeID="_x0000_i1042" DrawAspect="Content" ObjectID="_1825781363"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41"/>
      </w:pPr>
      <w:bookmarkStart w:id="1179" w:name="_Toc200964398"/>
      <w:bookmarkStart w:id="1180" w:name="_Toc2121138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79"/>
      <w:bookmarkEnd w:id="1180"/>
    </w:p>
    <w:p w14:paraId="07D3AC20" w14:textId="77777777" w:rsidR="00F13DB2" w:rsidRDefault="007A06F5">
      <w:pPr>
        <w:pStyle w:val="51"/>
      </w:pPr>
      <w:bookmarkStart w:id="1181" w:name="_Toc200964399"/>
      <w:bookmarkStart w:id="1182" w:name="_Toc212113885"/>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81"/>
      <w:bookmarkEnd w:id="1182"/>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51"/>
      </w:pPr>
      <w:bookmarkStart w:id="1183" w:name="_Toc200964400"/>
      <w:bookmarkStart w:id="1184" w:name="_Toc21211388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83"/>
      <w:bookmarkEnd w:id="1184"/>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等线"/>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51"/>
      </w:pPr>
      <w:bookmarkStart w:id="1185" w:name="_Toc200964401"/>
      <w:bookmarkStart w:id="1186" w:name="_Toc212113887"/>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85"/>
      <w:bookmarkEnd w:id="1186"/>
    </w:p>
    <w:p w14:paraId="1EF4773B" w14:textId="77777777" w:rsidR="00F13DB2" w:rsidRDefault="007A06F5">
      <w:pPr>
        <w:pStyle w:val="6"/>
        <w:rPr>
          <w:lang w:eastAsia="zh-CN"/>
        </w:rPr>
      </w:pPr>
      <w:bookmarkStart w:id="1187" w:name="_Toc200964402"/>
      <w:bookmarkStart w:id="1188" w:name="_Toc212113888"/>
      <w:r>
        <w:rPr>
          <w:lang w:eastAsia="zh-CN"/>
        </w:rPr>
        <w:t>8.</w:t>
      </w:r>
      <w:r>
        <w:rPr>
          <w:rFonts w:hint="eastAsia"/>
          <w:lang w:val="en-US" w:eastAsia="zh-CN"/>
        </w:rPr>
        <w:t>3</w:t>
      </w:r>
      <w:r>
        <w:rPr>
          <w:lang w:eastAsia="zh-CN"/>
        </w:rPr>
        <w:t>.2.2.3.1</w:t>
      </w:r>
      <w:r>
        <w:rPr>
          <w:lang w:eastAsia="zh-CN"/>
        </w:rPr>
        <w:tab/>
        <w:t>POST</w:t>
      </w:r>
      <w:bookmarkEnd w:id="1187"/>
      <w:bookmarkEnd w:id="1188"/>
    </w:p>
    <w:p w14:paraId="238EE57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.2.2.3.1-2 and the response data 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41"/>
      </w:pPr>
      <w:bookmarkStart w:id="1189" w:name="_Toc200964403"/>
      <w:bookmarkStart w:id="1190" w:name="_Toc212113889"/>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89"/>
      <w:bookmarkEnd w:id="1190"/>
    </w:p>
    <w:p w14:paraId="4B6B388E" w14:textId="77777777" w:rsidR="00F13DB2" w:rsidRDefault="007A06F5">
      <w:pPr>
        <w:pStyle w:val="51"/>
      </w:pPr>
      <w:bookmarkStart w:id="1191" w:name="_Toc200964404"/>
      <w:bookmarkStart w:id="1192" w:name="_Toc2121138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91"/>
      <w:bookmarkEnd w:id="1192"/>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51"/>
      </w:pPr>
      <w:bookmarkStart w:id="1193" w:name="_Toc200964405"/>
      <w:bookmarkStart w:id="1194" w:name="_Toc21211389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93"/>
      <w:bookmarkEnd w:id="1194"/>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51"/>
      </w:pPr>
      <w:bookmarkStart w:id="1195" w:name="_Toc200964406"/>
      <w:bookmarkStart w:id="1196" w:name="_Toc21211389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5"/>
      <w:bookmarkEnd w:id="1196"/>
    </w:p>
    <w:p w14:paraId="72F86943" w14:textId="77777777" w:rsidR="00F13DB2" w:rsidRDefault="007A06F5">
      <w:pPr>
        <w:pStyle w:val="6"/>
        <w:rPr>
          <w:lang w:val="en-US" w:eastAsia="zh-CN"/>
        </w:rPr>
      </w:pPr>
      <w:bookmarkStart w:id="1197" w:name="_Toc200964407"/>
      <w:bookmarkStart w:id="1198" w:name="_Toc212113893"/>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197"/>
      <w:bookmarkEnd w:id="1198"/>
    </w:p>
    <w:p w14:paraId="3EEB23C7"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lastRenderedPageBreak/>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31"/>
      </w:pPr>
      <w:bookmarkStart w:id="1199" w:name="_Toc200964408"/>
      <w:bookmarkStart w:id="1200" w:name="_Toc212113894"/>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199"/>
      <w:bookmarkEnd w:id="1200"/>
    </w:p>
    <w:p w14:paraId="59DFC24C" w14:textId="77777777" w:rsidR="00F13DB2" w:rsidRDefault="007A06F5">
      <w:pPr>
        <w:pStyle w:val="41"/>
      </w:pPr>
      <w:bookmarkStart w:id="1201" w:name="_Toc200964409"/>
      <w:bookmarkStart w:id="1202" w:name="_Toc212113895"/>
      <w:r>
        <w:rPr>
          <w:rFonts w:hint="eastAsia"/>
          <w:lang w:val="en-US" w:eastAsia="zh-CN"/>
        </w:rPr>
        <w:t>8</w:t>
      </w:r>
      <w:r>
        <w:t>.</w:t>
      </w:r>
      <w:r>
        <w:rPr>
          <w:rFonts w:hint="eastAsia"/>
          <w:lang w:val="en-US" w:eastAsia="zh-CN"/>
        </w:rPr>
        <w:t>3</w:t>
      </w:r>
      <w:r>
        <w:t>.3.1</w:t>
      </w:r>
      <w:r>
        <w:tab/>
        <w:t>Overview</w:t>
      </w:r>
      <w:bookmarkEnd w:id="1201"/>
      <w:bookmarkEnd w:id="1202"/>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1pt;height:191.5pt" o:ole="">
            <v:imagedata r:id="rId49" o:title="" cropbottom="7081f" cropright="4734f"/>
          </v:shape>
          <o:OLEObject Type="Embed" ProgID="Visio.Drawing.15" ShapeID="_x0000_i1043" DrawAspect="Content" ObjectID="_1825781364" r:id="rId50"/>
        </w:object>
      </w:r>
    </w:p>
    <w:p w14:paraId="4AB8CE94" w14:textId="77777777" w:rsidR="00F13DB2" w:rsidRDefault="007A06F5">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41"/>
      </w:pPr>
      <w:bookmarkStart w:id="1203" w:name="_Toc200964410"/>
      <w:bookmarkStart w:id="1204" w:name="_Toc212113896"/>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203"/>
      <w:bookmarkEnd w:id="1204"/>
    </w:p>
    <w:p w14:paraId="61A53870" w14:textId="77777777" w:rsidR="00F13DB2" w:rsidRDefault="007A06F5">
      <w:pPr>
        <w:pStyle w:val="51"/>
      </w:pPr>
      <w:bookmarkStart w:id="1205" w:name="_Toc200964411"/>
      <w:bookmarkStart w:id="1206" w:name="_Toc212113897"/>
      <w:r>
        <w:rPr>
          <w:rFonts w:hint="eastAsia"/>
          <w:lang w:val="en-US" w:eastAsia="zh-CN"/>
        </w:rPr>
        <w:t>8</w:t>
      </w:r>
      <w:r>
        <w:t>.</w:t>
      </w:r>
      <w:r>
        <w:rPr>
          <w:rFonts w:hint="eastAsia"/>
          <w:lang w:val="en-US" w:eastAsia="zh-CN"/>
        </w:rPr>
        <w:t>3</w:t>
      </w:r>
      <w:r>
        <w:t>.3.2.1</w:t>
      </w:r>
      <w:r>
        <w:tab/>
        <w:t>Description</w:t>
      </w:r>
      <w:bookmarkEnd w:id="1205"/>
      <w:bookmarkEnd w:id="1206"/>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51"/>
      </w:pPr>
      <w:bookmarkStart w:id="1207" w:name="_Toc200964412"/>
      <w:bookmarkStart w:id="1208" w:name="_Toc212113898"/>
      <w:r>
        <w:rPr>
          <w:rFonts w:hint="eastAsia"/>
          <w:lang w:val="en-US" w:eastAsia="zh-CN"/>
        </w:rPr>
        <w:t>8</w:t>
      </w:r>
      <w:r>
        <w:t>.</w:t>
      </w:r>
      <w:r>
        <w:rPr>
          <w:rFonts w:hint="eastAsia"/>
          <w:lang w:val="en-US" w:eastAsia="zh-CN"/>
        </w:rPr>
        <w:t>3</w:t>
      </w:r>
      <w:r>
        <w:t>.3.2.2</w:t>
      </w:r>
      <w:r>
        <w:tab/>
        <w:t>Operation Definition</w:t>
      </w:r>
      <w:bookmarkEnd w:id="1207"/>
      <w:bookmarkEnd w:id="1208"/>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41"/>
      </w:pPr>
      <w:bookmarkStart w:id="1209" w:name="_Toc200964413"/>
      <w:bookmarkStart w:id="1210" w:name="_Toc212113899"/>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09"/>
      <w:bookmarkEnd w:id="1210"/>
    </w:p>
    <w:p w14:paraId="2D5270C9" w14:textId="77777777" w:rsidR="00F13DB2" w:rsidRDefault="007A06F5">
      <w:pPr>
        <w:pStyle w:val="51"/>
      </w:pPr>
      <w:bookmarkStart w:id="1211" w:name="_Toc200964414"/>
      <w:bookmarkStart w:id="1212" w:name="_Toc212113900"/>
      <w:r>
        <w:rPr>
          <w:rFonts w:hint="eastAsia"/>
          <w:lang w:val="en-US" w:eastAsia="zh-CN"/>
        </w:rPr>
        <w:t>8</w:t>
      </w:r>
      <w:r>
        <w:t>.</w:t>
      </w:r>
      <w:r>
        <w:rPr>
          <w:rFonts w:hint="eastAsia"/>
          <w:lang w:val="en-US" w:eastAsia="zh-CN"/>
        </w:rPr>
        <w:t>3</w:t>
      </w:r>
      <w:r>
        <w:t>.3.3.1</w:t>
      </w:r>
      <w:r>
        <w:tab/>
        <w:t>Description</w:t>
      </w:r>
      <w:bookmarkEnd w:id="1211"/>
      <w:bookmarkEnd w:id="1212"/>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51"/>
      </w:pPr>
      <w:bookmarkStart w:id="1213" w:name="_Toc200964415"/>
      <w:bookmarkStart w:id="1214" w:name="_Toc212113901"/>
      <w:r>
        <w:rPr>
          <w:rFonts w:hint="eastAsia"/>
          <w:lang w:val="en-US" w:eastAsia="zh-CN"/>
        </w:rPr>
        <w:t>8</w:t>
      </w:r>
      <w:r>
        <w:t>.</w:t>
      </w:r>
      <w:r>
        <w:rPr>
          <w:rFonts w:hint="eastAsia"/>
          <w:lang w:val="en-US" w:eastAsia="zh-CN"/>
        </w:rPr>
        <w:t>3</w:t>
      </w:r>
      <w:r>
        <w:t>.3.3.2</w:t>
      </w:r>
      <w:r>
        <w:tab/>
        <w:t>Operation Definition</w:t>
      </w:r>
      <w:bookmarkEnd w:id="1213"/>
      <w:bookmarkEnd w:id="1214"/>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31"/>
      </w:pPr>
      <w:bookmarkStart w:id="1215" w:name="_Toc200964416"/>
      <w:bookmarkStart w:id="1216" w:name="_Toc212113902"/>
      <w:r>
        <w:rPr>
          <w:rFonts w:hint="eastAsia"/>
          <w:lang w:val="en-US" w:eastAsia="zh-CN"/>
        </w:rPr>
        <w:t>8</w:t>
      </w:r>
      <w:r>
        <w:t>.</w:t>
      </w:r>
      <w:r>
        <w:rPr>
          <w:rFonts w:hint="eastAsia"/>
          <w:lang w:val="en-US" w:eastAsia="zh-CN"/>
        </w:rPr>
        <w:t>3</w:t>
      </w:r>
      <w:r>
        <w:t>.4</w:t>
      </w:r>
      <w:r>
        <w:tab/>
        <w:t>Notifications</w:t>
      </w:r>
      <w:bookmarkEnd w:id="1215"/>
      <w:bookmarkEnd w:id="1216"/>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41"/>
      </w:pPr>
      <w:bookmarkStart w:id="1217" w:name="_Toc104546883"/>
      <w:bookmarkStart w:id="1218" w:name="_Toc133434813"/>
      <w:bookmarkStart w:id="1219" w:name="_Toc81242829"/>
      <w:bookmarkStart w:id="1220" w:name="_Toc97037808"/>
      <w:bookmarkStart w:id="1221" w:name="_Toc144388500"/>
      <w:bookmarkStart w:id="1222" w:name="_Toc94020397"/>
      <w:bookmarkStart w:id="1223" w:name="_Toc138693996"/>
      <w:bookmarkStart w:id="1224" w:name="_Toc120681626"/>
      <w:bookmarkStart w:id="1225" w:name="_Toc73042485"/>
      <w:bookmarkStart w:id="1226" w:name="_Toc114134687"/>
      <w:bookmarkStart w:id="1227" w:name="_Toc89426612"/>
      <w:bookmarkStart w:id="1228" w:name="_Toc112937930"/>
      <w:bookmarkStart w:id="1229" w:name="_Toc100940017"/>
      <w:bookmarkStart w:id="1230" w:name="_Toc97034931"/>
      <w:bookmarkStart w:id="1231" w:name="_Toc72766466"/>
      <w:bookmarkStart w:id="1232" w:name="_Toc72767033"/>
      <w:bookmarkStart w:id="1233" w:name="_Toc200964417"/>
      <w:bookmarkStart w:id="1234" w:name="_Toc21211390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34EF914" w14:textId="77777777" w:rsidR="00F13DB2" w:rsidRDefault="007A06F5">
      <w:pPr>
        <w:pStyle w:val="51"/>
      </w:pPr>
      <w:bookmarkStart w:id="1235" w:name="_Toc72767034"/>
      <w:bookmarkStart w:id="1236" w:name="_Toc72766467"/>
      <w:bookmarkStart w:id="1237" w:name="_Toc81242830"/>
      <w:bookmarkStart w:id="1238" w:name="_Toc89426613"/>
      <w:bookmarkStart w:id="1239" w:name="_Toc104546884"/>
      <w:bookmarkStart w:id="1240" w:name="_Toc138693997"/>
      <w:bookmarkStart w:id="1241" w:name="_Toc97037809"/>
      <w:bookmarkStart w:id="1242" w:name="_Toc120681627"/>
      <w:bookmarkStart w:id="1243" w:name="_Toc97034932"/>
      <w:bookmarkStart w:id="1244" w:name="_Toc94020398"/>
      <w:bookmarkStart w:id="1245" w:name="_Toc144388501"/>
      <w:bookmarkStart w:id="1246" w:name="_Toc73042486"/>
      <w:bookmarkStart w:id="1247" w:name="_Toc112937931"/>
      <w:bookmarkStart w:id="1248" w:name="_Toc100940018"/>
      <w:bookmarkStart w:id="1249" w:name="_Toc133434814"/>
      <w:bookmarkStart w:id="1250" w:name="_Toc114134688"/>
      <w:bookmarkStart w:id="1251" w:name="_Toc200964418"/>
      <w:bookmarkStart w:id="1252" w:name="_Toc212113904"/>
      <w:r>
        <w:rPr>
          <w:rFonts w:hint="eastAsia"/>
          <w:lang w:eastAsia="zh-CN"/>
        </w:rPr>
        <w:t>8.</w:t>
      </w:r>
      <w:r>
        <w:rPr>
          <w:rFonts w:hint="eastAsia"/>
          <w:lang w:val="en-US" w:eastAsia="zh-CN"/>
        </w:rPr>
        <w:t>3</w:t>
      </w:r>
      <w:r>
        <w:rPr>
          <w:rFonts w:hint="eastAsia"/>
          <w:lang w:eastAsia="zh-CN"/>
        </w:rPr>
        <w:t>.4</w:t>
      </w:r>
      <w:r>
        <w:t>.2.1</w:t>
      </w:r>
      <w:r>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51"/>
      </w:pPr>
      <w:bookmarkStart w:id="1253" w:name="_Toc94020399"/>
      <w:bookmarkStart w:id="1254" w:name="_Toc112937932"/>
      <w:bookmarkStart w:id="1255" w:name="_Toc114134689"/>
      <w:bookmarkStart w:id="1256" w:name="_Toc81242831"/>
      <w:bookmarkStart w:id="1257" w:name="_Toc100940019"/>
      <w:bookmarkStart w:id="1258" w:name="_Toc97034933"/>
      <w:bookmarkStart w:id="1259" w:name="_Toc138693998"/>
      <w:bookmarkStart w:id="1260" w:name="_Toc120681628"/>
      <w:bookmarkStart w:id="1261" w:name="_Toc89426614"/>
      <w:bookmarkStart w:id="1262" w:name="_Toc144388502"/>
      <w:bookmarkStart w:id="1263" w:name="_Toc72767035"/>
      <w:bookmarkStart w:id="1264" w:name="_Toc73042487"/>
      <w:bookmarkStart w:id="1265" w:name="_Toc72766468"/>
      <w:bookmarkStart w:id="1266" w:name="_Toc104546885"/>
      <w:bookmarkStart w:id="1267" w:name="_Toc133434815"/>
      <w:bookmarkStart w:id="1268" w:name="_Toc97037810"/>
      <w:bookmarkStart w:id="1269" w:name="_Toc200964419"/>
      <w:bookmarkStart w:id="1270" w:name="_Toc212113905"/>
      <w:r>
        <w:rPr>
          <w:rFonts w:hint="eastAsia"/>
          <w:lang w:eastAsia="zh-CN"/>
        </w:rPr>
        <w:t>8.</w:t>
      </w:r>
      <w:r>
        <w:rPr>
          <w:rFonts w:hint="eastAsia"/>
          <w:lang w:val="en-US" w:eastAsia="zh-CN"/>
        </w:rPr>
        <w:t>3</w:t>
      </w:r>
      <w:r>
        <w:rPr>
          <w:rFonts w:hint="eastAsia"/>
          <w:lang w:eastAsia="zh-CN"/>
        </w:rPr>
        <w:t>.4</w:t>
      </w:r>
      <w:r>
        <w:t>.2.2</w:t>
      </w:r>
      <w:r>
        <w:tab/>
        <w:t>Target URI</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51"/>
      </w:pPr>
      <w:bookmarkStart w:id="1271" w:name="_Toc104546886"/>
      <w:bookmarkStart w:id="1272" w:name="_Toc112937933"/>
      <w:bookmarkStart w:id="1273" w:name="_Toc120681629"/>
      <w:bookmarkStart w:id="1274" w:name="_Toc89426615"/>
      <w:bookmarkStart w:id="1275" w:name="_Toc133434816"/>
      <w:bookmarkStart w:id="1276" w:name="_Toc144388503"/>
      <w:bookmarkStart w:id="1277" w:name="_Toc114134690"/>
      <w:bookmarkStart w:id="1278" w:name="_Toc81242832"/>
      <w:bookmarkStart w:id="1279" w:name="_Toc94020400"/>
      <w:bookmarkStart w:id="1280" w:name="_Toc97037811"/>
      <w:bookmarkStart w:id="1281" w:name="_Toc138693999"/>
      <w:bookmarkStart w:id="1282" w:name="_Toc97034934"/>
      <w:bookmarkStart w:id="1283" w:name="_Toc73042488"/>
      <w:bookmarkStart w:id="1284" w:name="_Toc72767036"/>
      <w:bookmarkStart w:id="1285" w:name="_Toc100940020"/>
      <w:bookmarkStart w:id="1286" w:name="_Toc72766469"/>
      <w:bookmarkStart w:id="1287" w:name="_Toc200964420"/>
      <w:bookmarkStart w:id="1288" w:name="_Toc212113906"/>
      <w:r>
        <w:rPr>
          <w:rFonts w:hint="eastAsia"/>
          <w:lang w:eastAsia="zh-CN"/>
        </w:rPr>
        <w:t>8.</w:t>
      </w:r>
      <w:r>
        <w:rPr>
          <w:rFonts w:hint="eastAsia"/>
          <w:lang w:val="en-US" w:eastAsia="zh-CN"/>
        </w:rPr>
        <w:t>3</w:t>
      </w:r>
      <w:r>
        <w:rPr>
          <w:rFonts w:hint="eastAsia"/>
          <w:lang w:eastAsia="zh-CN"/>
        </w:rPr>
        <w:t>.4</w:t>
      </w:r>
      <w:r>
        <w:t>.2.3</w:t>
      </w:r>
      <w:r>
        <w:tab/>
        <w:t>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6ED1858" w14:textId="77777777" w:rsidR="00F13DB2" w:rsidRDefault="007A06F5">
      <w:pPr>
        <w:pStyle w:val="6"/>
      </w:pPr>
      <w:bookmarkStart w:id="1289" w:name="_Toc97037812"/>
      <w:bookmarkStart w:id="1290" w:name="_Toc72767037"/>
      <w:bookmarkStart w:id="1291" w:name="_Toc72766470"/>
      <w:bookmarkStart w:id="1292" w:name="_Toc112937934"/>
      <w:bookmarkStart w:id="1293" w:name="_Toc133434817"/>
      <w:bookmarkStart w:id="1294" w:name="_Toc144388504"/>
      <w:bookmarkStart w:id="1295" w:name="_Toc114134691"/>
      <w:bookmarkStart w:id="1296" w:name="_Toc104546887"/>
      <w:bookmarkStart w:id="1297" w:name="_Toc73042489"/>
      <w:bookmarkStart w:id="1298" w:name="_Toc89426616"/>
      <w:bookmarkStart w:id="1299" w:name="_Toc100940021"/>
      <w:bookmarkStart w:id="1300" w:name="_Toc81242833"/>
      <w:bookmarkStart w:id="1301" w:name="_Toc138694000"/>
      <w:bookmarkStart w:id="1302" w:name="_Toc120681630"/>
      <w:bookmarkStart w:id="1303" w:name="_Toc97034935"/>
      <w:bookmarkStart w:id="1304" w:name="_Toc94020401"/>
      <w:bookmarkStart w:id="1305" w:name="_Toc200964421"/>
      <w:bookmarkStart w:id="1306" w:name="_Toc212113907"/>
      <w:r>
        <w:rPr>
          <w:rFonts w:hint="eastAsia"/>
          <w:lang w:eastAsia="zh-CN"/>
        </w:rPr>
        <w:t>8.</w:t>
      </w:r>
      <w:r>
        <w:rPr>
          <w:rFonts w:hint="eastAsia"/>
          <w:lang w:val="en-US" w:eastAsia="zh-CN"/>
        </w:rPr>
        <w:t>3</w:t>
      </w:r>
      <w:r>
        <w:rPr>
          <w:rFonts w:hint="eastAsia"/>
          <w:lang w:eastAsia="zh-CN"/>
        </w:rPr>
        <w:t>.4</w:t>
      </w:r>
      <w:r>
        <w:t>.2.3.1</w:t>
      </w:r>
      <w:r>
        <w:tab/>
        <w:t>POST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31"/>
      </w:pPr>
      <w:bookmarkStart w:id="1307" w:name="_Toc200964422"/>
      <w:bookmarkStart w:id="1308" w:name="_Toc212113908"/>
      <w:r>
        <w:rPr>
          <w:rFonts w:hint="eastAsia"/>
          <w:lang w:eastAsia="zh-CN"/>
        </w:rPr>
        <w:t>8.3</w:t>
      </w:r>
      <w:r>
        <w:t>.5</w:t>
      </w:r>
      <w:r>
        <w:tab/>
        <w:t>Data Model</w:t>
      </w:r>
      <w:bookmarkEnd w:id="1307"/>
      <w:bookmarkEnd w:id="1308"/>
    </w:p>
    <w:p w14:paraId="27A9A00E" w14:textId="77777777" w:rsidR="00F13DB2" w:rsidRDefault="007A06F5">
      <w:pPr>
        <w:pStyle w:val="41"/>
        <w:rPr>
          <w:lang w:eastAsia="zh-CN"/>
        </w:rPr>
      </w:pPr>
      <w:bookmarkStart w:id="1309" w:name="_Toc200964423"/>
      <w:bookmarkStart w:id="1310" w:name="_Toc212113909"/>
      <w:r>
        <w:rPr>
          <w:rFonts w:hint="eastAsia"/>
          <w:lang w:eastAsia="zh-CN"/>
        </w:rPr>
        <w:t>8.3</w:t>
      </w:r>
      <w:r>
        <w:rPr>
          <w:lang w:eastAsia="zh-CN"/>
        </w:rPr>
        <w:t>.5.1</w:t>
      </w:r>
      <w:r>
        <w:rPr>
          <w:lang w:eastAsia="zh-CN"/>
        </w:rPr>
        <w:tab/>
        <w:t>General</w:t>
      </w:r>
      <w:bookmarkEnd w:id="1309"/>
      <w:bookmarkEnd w:id="1310"/>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41"/>
        <w:rPr>
          <w:lang w:eastAsia="zh-CN"/>
        </w:rPr>
      </w:pPr>
      <w:bookmarkStart w:id="1311" w:name="_Toc200964424"/>
      <w:bookmarkStart w:id="1312" w:name="_Toc212113910"/>
      <w:r>
        <w:rPr>
          <w:rFonts w:hint="eastAsia"/>
          <w:lang w:eastAsia="zh-CN"/>
        </w:rPr>
        <w:t>8.3</w:t>
      </w:r>
      <w:r>
        <w:rPr>
          <w:lang w:eastAsia="zh-CN"/>
        </w:rPr>
        <w:t>.5.2</w:t>
      </w:r>
      <w:r>
        <w:rPr>
          <w:lang w:eastAsia="zh-CN"/>
        </w:rPr>
        <w:tab/>
        <w:t>Structured data types</w:t>
      </w:r>
      <w:bookmarkEnd w:id="1311"/>
      <w:bookmarkEnd w:id="1312"/>
    </w:p>
    <w:p w14:paraId="4243CAB6" w14:textId="77777777" w:rsidR="00F13DB2" w:rsidRDefault="007A06F5">
      <w:pPr>
        <w:pStyle w:val="51"/>
        <w:rPr>
          <w:lang w:eastAsia="zh-CN"/>
        </w:rPr>
      </w:pPr>
      <w:bookmarkStart w:id="1313" w:name="_Toc200964425"/>
      <w:bookmarkStart w:id="1314" w:name="_Toc212113911"/>
      <w:r>
        <w:rPr>
          <w:rFonts w:hint="eastAsia"/>
          <w:lang w:eastAsia="zh-CN"/>
        </w:rPr>
        <w:t>8.3</w:t>
      </w:r>
      <w:r>
        <w:rPr>
          <w:lang w:eastAsia="zh-CN"/>
        </w:rPr>
        <w:t>.5.2.1</w:t>
      </w:r>
      <w:r>
        <w:rPr>
          <w:lang w:eastAsia="zh-CN"/>
        </w:rPr>
        <w:tab/>
        <w:t>Introduction</w:t>
      </w:r>
      <w:bookmarkEnd w:id="1313"/>
      <w:bookmarkEnd w:id="1314"/>
    </w:p>
    <w:p w14:paraId="3DC47C56" w14:textId="77777777" w:rsidR="00F13DB2" w:rsidRDefault="007A06F5">
      <w:pPr>
        <w:pStyle w:val="51"/>
        <w:rPr>
          <w:lang w:eastAsia="zh-CN"/>
        </w:rPr>
      </w:pPr>
      <w:bookmarkStart w:id="1315" w:name="_Toc200964426"/>
      <w:bookmarkStart w:id="1316" w:name="_Toc212113912"/>
      <w:r>
        <w:rPr>
          <w:rFonts w:hint="eastAsia"/>
          <w:lang w:eastAsia="zh-CN"/>
        </w:rPr>
        <w:t>8.3</w:t>
      </w:r>
      <w:r>
        <w:rPr>
          <w:lang w:eastAsia="zh-CN"/>
        </w:rPr>
        <w:t>.5.2.2</w:t>
      </w:r>
      <w:r>
        <w:rPr>
          <w:lang w:eastAsia="zh-CN"/>
        </w:rPr>
        <w:tab/>
        <w:t xml:space="preserve">Type: </w:t>
      </w:r>
      <w:r>
        <w:rPr>
          <w:rFonts w:hint="eastAsia"/>
        </w:rPr>
        <w:t>TopicListSubscription</w:t>
      </w:r>
      <w:bookmarkEnd w:id="1315"/>
      <w:bookmarkEnd w:id="1316"/>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51"/>
        <w:rPr>
          <w:lang w:val="en-US" w:eastAsia="zh-CN"/>
        </w:rPr>
      </w:pPr>
      <w:bookmarkStart w:id="1317" w:name="_Toc200964427"/>
      <w:bookmarkStart w:id="1318" w:name="_Toc212113913"/>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317"/>
      <w:bookmarkEnd w:id="1318"/>
    </w:p>
    <w:p w14:paraId="64B0F52F" w14:textId="77777777" w:rsidR="00F13DB2" w:rsidRDefault="007A06F5">
      <w:pPr>
        <w:pStyle w:val="51"/>
        <w:rPr>
          <w:lang w:val="en-US" w:eastAsia="zh-CN"/>
        </w:rPr>
      </w:pPr>
      <w:bookmarkStart w:id="1319" w:name="_Toc200964428"/>
      <w:bookmarkStart w:id="1320" w:name="_Toc212113914"/>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19"/>
      <w:bookmarkEnd w:id="1320"/>
    </w:p>
    <w:p w14:paraId="73BAF75E" w14:textId="77777777" w:rsidR="00F13DB2" w:rsidRDefault="007A06F5">
      <w:pPr>
        <w:pStyle w:val="51"/>
        <w:rPr>
          <w:lang w:eastAsia="zh-CN"/>
        </w:rPr>
      </w:pPr>
      <w:bookmarkStart w:id="1321" w:name="_Toc200964429"/>
      <w:bookmarkStart w:id="1322" w:name="_Toc212113915"/>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21"/>
      <w:bookmarkEnd w:id="1322"/>
    </w:p>
    <w:p w14:paraId="66B0D58B" w14:textId="77777777"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51"/>
        <w:rPr>
          <w:lang w:eastAsia="zh-CN"/>
        </w:rPr>
      </w:pPr>
      <w:bookmarkStart w:id="1323" w:name="_Toc200964430"/>
      <w:bookmarkStart w:id="1324" w:name="_Toc212113916"/>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23"/>
      <w:bookmarkEnd w:id="1324"/>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51"/>
        <w:rPr>
          <w:lang w:eastAsia="zh-CN"/>
        </w:rPr>
      </w:pPr>
      <w:bookmarkStart w:id="1325" w:name="_Toc200964431"/>
      <w:bookmarkStart w:id="1326" w:name="_Toc212113917"/>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25"/>
      <w:bookmarkEnd w:id="1326"/>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51"/>
        <w:rPr>
          <w:lang w:eastAsia="zh-CN"/>
        </w:rPr>
      </w:pPr>
      <w:bookmarkStart w:id="1327" w:name="_Toc200964432"/>
      <w:bookmarkStart w:id="1328" w:name="_Toc212113918"/>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7"/>
      <w:bookmarkEnd w:id="1328"/>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51"/>
        <w:rPr>
          <w:lang w:eastAsia="zh-CN"/>
        </w:rPr>
      </w:pPr>
      <w:bookmarkStart w:id="1329" w:name="_Toc200964433"/>
      <w:bookmarkStart w:id="1330" w:name="_Toc212113919"/>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29"/>
      <w:bookmarkEnd w:id="1330"/>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51"/>
        <w:rPr>
          <w:lang w:val="en-US" w:eastAsia="zh-CN"/>
        </w:rPr>
      </w:pPr>
      <w:bookmarkStart w:id="1331" w:name="_Toc200964434"/>
      <w:bookmarkStart w:id="1332" w:name="_Toc212113920"/>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31"/>
      <w:bookmarkEnd w:id="1332"/>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41"/>
        <w:rPr>
          <w:lang w:eastAsia="zh-CN"/>
        </w:rPr>
      </w:pPr>
      <w:bookmarkStart w:id="1333" w:name="_Toc200964435"/>
      <w:bookmarkStart w:id="1334" w:name="_Toc212113921"/>
      <w:r>
        <w:rPr>
          <w:rFonts w:hint="eastAsia"/>
          <w:lang w:eastAsia="zh-CN"/>
        </w:rPr>
        <w:t>8.3</w:t>
      </w:r>
      <w:r>
        <w:rPr>
          <w:lang w:eastAsia="zh-CN"/>
        </w:rPr>
        <w:t>.5.3</w:t>
      </w:r>
      <w:r>
        <w:rPr>
          <w:lang w:eastAsia="zh-CN"/>
        </w:rPr>
        <w:tab/>
        <w:t>Simple data types and enumerations</w:t>
      </w:r>
      <w:bookmarkEnd w:id="1333"/>
      <w:bookmarkEnd w:id="1334"/>
    </w:p>
    <w:p w14:paraId="0273610F" w14:textId="77777777" w:rsidR="00F13DB2" w:rsidRDefault="007A06F5">
      <w:pPr>
        <w:pStyle w:val="51"/>
      </w:pPr>
      <w:bookmarkStart w:id="1335" w:name="_Toc200964436"/>
      <w:bookmarkStart w:id="1336" w:name="_Toc212113922"/>
      <w:r>
        <w:rPr>
          <w:rFonts w:hint="eastAsia"/>
          <w:lang w:val="en-US" w:eastAsia="zh-CN"/>
        </w:rPr>
        <w:t>8.3</w:t>
      </w:r>
      <w:r>
        <w:t>.5.3.1</w:t>
      </w:r>
      <w:r>
        <w:tab/>
        <w:t>Introduction</w:t>
      </w:r>
      <w:bookmarkEnd w:id="1335"/>
      <w:bookmarkEnd w:id="1336"/>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51"/>
      </w:pPr>
      <w:bookmarkStart w:id="1337" w:name="_Toc200964437"/>
      <w:bookmarkStart w:id="1338" w:name="_Toc212113923"/>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37"/>
      <w:bookmarkEnd w:id="1338"/>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31"/>
      </w:pPr>
      <w:bookmarkStart w:id="1339" w:name="_Toc200964438"/>
      <w:bookmarkStart w:id="1340" w:name="_Toc212113924"/>
      <w:r>
        <w:rPr>
          <w:rFonts w:hint="eastAsia"/>
          <w:lang w:eastAsia="zh-CN"/>
        </w:rPr>
        <w:t>8.3</w:t>
      </w:r>
      <w:r>
        <w:t>.6</w:t>
      </w:r>
      <w:r>
        <w:tab/>
        <w:t>Error Handling</w:t>
      </w:r>
      <w:bookmarkEnd w:id="1339"/>
      <w:bookmarkEnd w:id="1340"/>
    </w:p>
    <w:p w14:paraId="19165C31" w14:textId="77777777" w:rsidR="00F13DB2" w:rsidRDefault="007A06F5">
      <w:pPr>
        <w:pStyle w:val="41"/>
      </w:pPr>
      <w:bookmarkStart w:id="1341" w:name="_Toc200964439"/>
      <w:bookmarkStart w:id="1342" w:name="_Toc212113925"/>
      <w:r>
        <w:rPr>
          <w:rFonts w:hint="eastAsia"/>
          <w:lang w:eastAsia="zh-CN"/>
        </w:rPr>
        <w:t>8.3</w:t>
      </w:r>
      <w:r>
        <w:t>.6.1</w:t>
      </w:r>
      <w:r>
        <w:tab/>
        <w:t>General</w:t>
      </w:r>
      <w:bookmarkEnd w:id="1341"/>
      <w:bookmarkEnd w:id="1342"/>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41"/>
      </w:pPr>
      <w:bookmarkStart w:id="1343" w:name="_Toc200964440"/>
      <w:bookmarkStart w:id="1344" w:name="_Toc212113926"/>
      <w:r>
        <w:rPr>
          <w:rFonts w:hint="eastAsia"/>
          <w:lang w:eastAsia="zh-CN"/>
        </w:rPr>
        <w:t>8.3</w:t>
      </w:r>
      <w:r>
        <w:t>.6.2</w:t>
      </w:r>
      <w:r>
        <w:tab/>
        <w:t>Protocol Errors</w:t>
      </w:r>
      <w:bookmarkEnd w:id="1343"/>
      <w:bookmarkEnd w:id="1344"/>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41"/>
      </w:pPr>
      <w:bookmarkStart w:id="1345" w:name="_Toc200964441"/>
      <w:bookmarkStart w:id="1346" w:name="_Toc212113927"/>
      <w:r>
        <w:rPr>
          <w:rFonts w:hint="eastAsia"/>
          <w:lang w:eastAsia="zh-CN"/>
        </w:rPr>
        <w:t>8.3</w:t>
      </w:r>
      <w:r>
        <w:t>.6.3</w:t>
      </w:r>
      <w:r>
        <w:tab/>
        <w:t>Application Errors</w:t>
      </w:r>
      <w:bookmarkEnd w:id="1345"/>
      <w:bookmarkEnd w:id="1346"/>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31"/>
      </w:pPr>
      <w:bookmarkStart w:id="1347" w:name="_Toc200964442"/>
      <w:bookmarkStart w:id="1348" w:name="_Toc212113928"/>
      <w:r>
        <w:rPr>
          <w:rFonts w:hint="eastAsia"/>
          <w:lang w:eastAsia="zh-CN"/>
        </w:rPr>
        <w:t>8.3</w:t>
      </w:r>
      <w:r>
        <w:t>.7</w:t>
      </w:r>
      <w:r>
        <w:tab/>
        <w:t>Feature negotiation</w:t>
      </w:r>
      <w:bookmarkEnd w:id="1347"/>
      <w:bookmarkEnd w:id="1348"/>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1"/>
      </w:pPr>
      <w:bookmarkStart w:id="1349" w:name="_Toc93879046"/>
      <w:bookmarkStart w:id="1350" w:name="_Toc96996780"/>
      <w:bookmarkStart w:id="1351" w:name="_Toc97197186"/>
      <w:bookmarkStart w:id="1352" w:name="_Toc83768409"/>
      <w:bookmarkStart w:id="1353" w:name="_Toc200964443"/>
      <w:bookmarkStart w:id="1354" w:name="_Toc212113929"/>
      <w:r>
        <w:rPr>
          <w:lang w:eastAsia="zh-CN"/>
        </w:rPr>
        <w:lastRenderedPageBreak/>
        <w:t>9</w:t>
      </w:r>
      <w:r>
        <w:tab/>
      </w:r>
      <w:r>
        <w:rPr>
          <w:lang w:eastAsia="zh-CN"/>
        </w:rPr>
        <w:t>Message Gateway API definition</w:t>
      </w:r>
      <w:bookmarkEnd w:id="1349"/>
      <w:bookmarkEnd w:id="1350"/>
      <w:bookmarkEnd w:id="1351"/>
      <w:bookmarkEnd w:id="1352"/>
      <w:bookmarkEnd w:id="1353"/>
      <w:bookmarkEnd w:id="1354"/>
    </w:p>
    <w:p w14:paraId="71AE5CBB" w14:textId="77777777" w:rsidR="00F13DB2" w:rsidRDefault="007A06F5">
      <w:pPr>
        <w:pStyle w:val="21"/>
        <w:rPr>
          <w:lang w:eastAsia="zh-CN"/>
        </w:rPr>
      </w:pPr>
      <w:bookmarkStart w:id="1355" w:name="_Toc96996781"/>
      <w:bookmarkStart w:id="1356" w:name="_Toc83768410"/>
      <w:bookmarkStart w:id="1357" w:name="_Toc93879047"/>
      <w:bookmarkStart w:id="1358" w:name="_Toc97197187"/>
      <w:bookmarkStart w:id="1359" w:name="_Toc200964444"/>
      <w:bookmarkStart w:id="1360" w:name="_Toc212113930"/>
      <w:r>
        <w:rPr>
          <w:lang w:eastAsia="zh-CN"/>
        </w:rPr>
        <w:t>9.1</w:t>
      </w:r>
      <w:r>
        <w:rPr>
          <w:lang w:eastAsia="zh-CN"/>
        </w:rPr>
        <w:tab/>
        <w:t>MSGG_L3GDelivery API</w:t>
      </w:r>
      <w:bookmarkEnd w:id="1355"/>
      <w:bookmarkEnd w:id="1356"/>
      <w:bookmarkEnd w:id="1357"/>
      <w:bookmarkEnd w:id="1358"/>
      <w:bookmarkEnd w:id="1359"/>
      <w:bookmarkEnd w:id="1360"/>
    </w:p>
    <w:p w14:paraId="492875BB" w14:textId="77777777" w:rsidR="00F13DB2" w:rsidRDefault="007A06F5">
      <w:pPr>
        <w:pStyle w:val="31"/>
      </w:pPr>
      <w:bookmarkStart w:id="1361" w:name="_Toc81332251"/>
      <w:bookmarkStart w:id="1362" w:name="_Toc97197188"/>
      <w:bookmarkStart w:id="1363" w:name="_Toc83768411"/>
      <w:bookmarkStart w:id="1364" w:name="_Toc96996782"/>
      <w:bookmarkStart w:id="1365" w:name="_Toc93879048"/>
      <w:bookmarkStart w:id="1366" w:name="_Toc200964445"/>
      <w:bookmarkStart w:id="1367" w:name="_Toc212113931"/>
      <w:r>
        <w:rPr>
          <w:lang w:eastAsia="zh-CN"/>
        </w:rPr>
        <w:t>9</w:t>
      </w:r>
      <w:r>
        <w:t>.1.1</w:t>
      </w:r>
      <w:r>
        <w:tab/>
        <w:t>API URI</w:t>
      </w:r>
      <w:bookmarkEnd w:id="1361"/>
      <w:bookmarkEnd w:id="1362"/>
      <w:bookmarkEnd w:id="1363"/>
      <w:bookmarkEnd w:id="1364"/>
      <w:bookmarkEnd w:id="1365"/>
      <w:bookmarkEnd w:id="1366"/>
      <w:bookmarkEnd w:id="1367"/>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31"/>
      </w:pPr>
      <w:bookmarkStart w:id="1368" w:name="_Toc83768412"/>
      <w:bookmarkStart w:id="1369" w:name="_Toc96996783"/>
      <w:bookmarkStart w:id="1370" w:name="_Toc93879049"/>
      <w:bookmarkStart w:id="1371" w:name="_Toc81332252"/>
      <w:bookmarkStart w:id="1372" w:name="_Toc97197189"/>
      <w:bookmarkStart w:id="1373" w:name="_Toc200964446"/>
      <w:bookmarkStart w:id="1374" w:name="_Toc212113932"/>
      <w:r>
        <w:rPr>
          <w:lang w:eastAsia="zh-CN"/>
        </w:rPr>
        <w:t>9</w:t>
      </w:r>
      <w:r>
        <w:t>.1.2</w:t>
      </w:r>
      <w:r>
        <w:tab/>
        <w:t>Resources</w:t>
      </w:r>
      <w:bookmarkEnd w:id="1368"/>
      <w:bookmarkEnd w:id="1369"/>
      <w:bookmarkEnd w:id="1370"/>
      <w:bookmarkEnd w:id="1371"/>
      <w:bookmarkEnd w:id="1372"/>
      <w:bookmarkEnd w:id="1373"/>
      <w:bookmarkEnd w:id="1374"/>
    </w:p>
    <w:p w14:paraId="1002639D" w14:textId="77777777" w:rsidR="00F13DB2" w:rsidRDefault="007A06F5">
      <w:pPr>
        <w:rPr>
          <w:lang w:eastAsia="zh-CN"/>
        </w:rPr>
      </w:pPr>
      <w:r>
        <w:rPr>
          <w:lang w:eastAsia="zh-CN"/>
        </w:rPr>
        <w:t>None.</w:t>
      </w:r>
    </w:p>
    <w:p w14:paraId="46B4418C" w14:textId="77777777" w:rsidR="00F13DB2" w:rsidRDefault="007A06F5">
      <w:pPr>
        <w:pStyle w:val="31"/>
      </w:pPr>
      <w:bookmarkStart w:id="1375" w:name="_Toc93879050"/>
      <w:bookmarkStart w:id="1376" w:name="_Toc81332269"/>
      <w:bookmarkStart w:id="1377" w:name="_Toc97197190"/>
      <w:bookmarkStart w:id="1378" w:name="_Toc83768413"/>
      <w:bookmarkStart w:id="1379" w:name="_Toc96996784"/>
      <w:bookmarkStart w:id="1380" w:name="_Toc200964447"/>
      <w:bookmarkStart w:id="1381" w:name="_Toc212113933"/>
      <w:r>
        <w:rPr>
          <w:lang w:eastAsia="zh-CN"/>
        </w:rPr>
        <w:t>9</w:t>
      </w:r>
      <w:r>
        <w:t>.1.3</w:t>
      </w:r>
      <w:r>
        <w:tab/>
        <w:t>Custom Operations without associated resources</w:t>
      </w:r>
      <w:bookmarkEnd w:id="1375"/>
      <w:bookmarkEnd w:id="1376"/>
      <w:bookmarkEnd w:id="1377"/>
      <w:bookmarkEnd w:id="1378"/>
      <w:bookmarkEnd w:id="1379"/>
      <w:bookmarkEnd w:id="1380"/>
      <w:bookmarkEnd w:id="1381"/>
    </w:p>
    <w:p w14:paraId="0C436497" w14:textId="77777777" w:rsidR="00F13DB2" w:rsidRDefault="007A06F5">
      <w:pPr>
        <w:pStyle w:val="41"/>
      </w:pPr>
      <w:bookmarkStart w:id="1382" w:name="_Toc96996785"/>
      <w:bookmarkStart w:id="1383" w:name="_Toc97197191"/>
      <w:bookmarkStart w:id="1384" w:name="_Toc93879051"/>
      <w:bookmarkStart w:id="1385" w:name="_Toc200964448"/>
      <w:bookmarkStart w:id="1386" w:name="_Toc212113934"/>
      <w:r>
        <w:t>9.1.3.1</w:t>
      </w:r>
      <w:r>
        <w:tab/>
        <w:t>Overview</w:t>
      </w:r>
      <w:bookmarkEnd w:id="1382"/>
      <w:bookmarkEnd w:id="1383"/>
      <w:bookmarkEnd w:id="1384"/>
      <w:bookmarkEnd w:id="1385"/>
      <w:bookmarkEnd w:id="1386"/>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pt;height:156pt" o:ole="">
            <v:imagedata r:id="rId51" o:title=""/>
          </v:shape>
          <o:OLEObject Type="Embed" ProgID="Visio.Drawing.11" ShapeID="_x0000_i1044" DrawAspect="Content" ObjectID="_1825781365"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1387" w:name="_Toc96996786"/>
      <w:bookmarkStart w:id="1388" w:name="_Toc93879052"/>
    </w:p>
    <w:p w14:paraId="535452C2" w14:textId="77777777" w:rsidR="00F13DB2" w:rsidRDefault="007A06F5">
      <w:pPr>
        <w:pStyle w:val="41"/>
      </w:pPr>
      <w:bookmarkStart w:id="1389" w:name="_Toc97197192"/>
      <w:bookmarkStart w:id="1390" w:name="_Toc200964449"/>
      <w:bookmarkStart w:id="1391" w:name="_Toc212113935"/>
      <w:r>
        <w:lastRenderedPageBreak/>
        <w:t>9.1.3.2</w:t>
      </w:r>
      <w:r>
        <w:tab/>
        <w:t>Operation: deliver-message</w:t>
      </w:r>
      <w:bookmarkEnd w:id="1387"/>
      <w:bookmarkEnd w:id="1388"/>
      <w:bookmarkEnd w:id="1389"/>
      <w:bookmarkEnd w:id="1390"/>
      <w:bookmarkEnd w:id="1391"/>
    </w:p>
    <w:p w14:paraId="64F7BBDC" w14:textId="77777777" w:rsidR="00F13DB2" w:rsidRDefault="007A06F5">
      <w:pPr>
        <w:pStyle w:val="51"/>
      </w:pPr>
      <w:bookmarkStart w:id="1392" w:name="_Toc96996787"/>
      <w:bookmarkStart w:id="1393" w:name="_Toc97197193"/>
      <w:bookmarkStart w:id="1394" w:name="_Toc93879053"/>
      <w:bookmarkStart w:id="1395" w:name="_Toc200964450"/>
      <w:bookmarkStart w:id="1396" w:name="_Toc212113936"/>
      <w:r>
        <w:t>9.1.3.2.1</w:t>
      </w:r>
      <w:r>
        <w:tab/>
        <w:t>Description</w:t>
      </w:r>
      <w:bookmarkEnd w:id="1392"/>
      <w:bookmarkEnd w:id="1393"/>
      <w:bookmarkEnd w:id="1394"/>
      <w:bookmarkEnd w:id="1395"/>
      <w:bookmarkEnd w:id="1396"/>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51"/>
      </w:pPr>
      <w:bookmarkStart w:id="1397" w:name="_Toc97197194"/>
      <w:bookmarkStart w:id="1398" w:name="_Toc96996788"/>
      <w:bookmarkStart w:id="1399" w:name="_Toc93879054"/>
      <w:bookmarkStart w:id="1400" w:name="_Toc200964451"/>
      <w:bookmarkStart w:id="1401" w:name="_Toc212113937"/>
      <w:r>
        <w:t>9.1.3.2.2</w:t>
      </w:r>
      <w:r>
        <w:tab/>
        <w:t>Operation Definition</w:t>
      </w:r>
      <w:bookmarkEnd w:id="1397"/>
      <w:bookmarkEnd w:id="1398"/>
      <w:bookmarkEnd w:id="1399"/>
      <w:bookmarkEnd w:id="1400"/>
      <w:bookmarkEnd w:id="1401"/>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402" w:name="_Toc96996789"/>
      <w:bookmarkStart w:id="1403"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41"/>
      </w:pPr>
      <w:bookmarkStart w:id="1404" w:name="_Toc97197195"/>
      <w:bookmarkStart w:id="1405" w:name="_Toc200964452"/>
      <w:bookmarkStart w:id="1406" w:name="_Toc212113938"/>
      <w:r>
        <w:t>9.1.3.3</w:t>
      </w:r>
      <w:r>
        <w:tab/>
        <w:t>Operation: deliver-report</w:t>
      </w:r>
      <w:bookmarkEnd w:id="1402"/>
      <w:bookmarkEnd w:id="1403"/>
      <w:bookmarkEnd w:id="1404"/>
      <w:bookmarkEnd w:id="1405"/>
      <w:bookmarkEnd w:id="1406"/>
    </w:p>
    <w:p w14:paraId="5A9A7B17" w14:textId="77777777" w:rsidR="00F13DB2" w:rsidRDefault="007A06F5">
      <w:pPr>
        <w:pStyle w:val="51"/>
      </w:pPr>
      <w:bookmarkStart w:id="1407" w:name="_Toc96996790"/>
      <w:bookmarkStart w:id="1408" w:name="_Toc97197196"/>
      <w:bookmarkStart w:id="1409" w:name="_Toc93879056"/>
      <w:bookmarkStart w:id="1410" w:name="_Toc200964453"/>
      <w:bookmarkStart w:id="1411" w:name="_Toc212113939"/>
      <w:r>
        <w:t>9.1.3.3.1</w:t>
      </w:r>
      <w:r>
        <w:tab/>
        <w:t>Description</w:t>
      </w:r>
      <w:bookmarkEnd w:id="1407"/>
      <w:bookmarkEnd w:id="1408"/>
      <w:bookmarkEnd w:id="1409"/>
      <w:bookmarkEnd w:id="1410"/>
      <w:bookmarkEnd w:id="1411"/>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1412" w:name="_Toc93879057"/>
    </w:p>
    <w:p w14:paraId="53D11743" w14:textId="77777777" w:rsidR="00F13DB2" w:rsidRDefault="007A06F5">
      <w:pPr>
        <w:pStyle w:val="51"/>
      </w:pPr>
      <w:bookmarkStart w:id="1413" w:name="_Toc97197197"/>
      <w:bookmarkStart w:id="1414" w:name="_Toc96996791"/>
      <w:bookmarkStart w:id="1415" w:name="_Toc200964454"/>
      <w:bookmarkStart w:id="1416" w:name="_Toc212113940"/>
      <w:r>
        <w:lastRenderedPageBreak/>
        <w:t>9.1.3.3.2</w:t>
      </w:r>
      <w:r>
        <w:tab/>
        <w:t>Operation Definition</w:t>
      </w:r>
      <w:bookmarkEnd w:id="1412"/>
      <w:bookmarkEnd w:id="1413"/>
      <w:bookmarkEnd w:id="1414"/>
      <w:bookmarkEnd w:id="1415"/>
      <w:bookmarkEnd w:id="1416"/>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31"/>
      </w:pPr>
      <w:bookmarkStart w:id="1417" w:name="_Toc96996792"/>
      <w:bookmarkStart w:id="1418" w:name="_Toc83768414"/>
      <w:bookmarkStart w:id="1419" w:name="_Toc81332270"/>
      <w:bookmarkStart w:id="1420" w:name="_Toc97197198"/>
      <w:bookmarkStart w:id="1421" w:name="_Toc93879058"/>
      <w:bookmarkStart w:id="1422" w:name="_Toc200964455"/>
      <w:bookmarkStart w:id="1423" w:name="_Toc212113941"/>
      <w:r>
        <w:rPr>
          <w:lang w:eastAsia="zh-CN"/>
        </w:rPr>
        <w:t>9</w:t>
      </w:r>
      <w:r>
        <w:t>.1.4</w:t>
      </w:r>
      <w:r>
        <w:tab/>
        <w:t>Notifications</w:t>
      </w:r>
      <w:bookmarkEnd w:id="1417"/>
      <w:bookmarkEnd w:id="1418"/>
      <w:bookmarkEnd w:id="1419"/>
      <w:bookmarkEnd w:id="1420"/>
      <w:bookmarkEnd w:id="1421"/>
      <w:bookmarkEnd w:id="1422"/>
      <w:bookmarkEnd w:id="1423"/>
    </w:p>
    <w:p w14:paraId="438470E7" w14:textId="77777777" w:rsidR="00F13DB2" w:rsidRDefault="007A06F5">
      <w:r>
        <w:t>None.</w:t>
      </w:r>
    </w:p>
    <w:p w14:paraId="4AEC3744" w14:textId="77777777" w:rsidR="00F13DB2" w:rsidRDefault="007A06F5">
      <w:pPr>
        <w:pStyle w:val="31"/>
      </w:pPr>
      <w:bookmarkStart w:id="1424" w:name="_Toc81332271"/>
      <w:bookmarkStart w:id="1425" w:name="_Toc97197199"/>
      <w:bookmarkStart w:id="1426" w:name="_Toc83768415"/>
      <w:bookmarkStart w:id="1427" w:name="_Toc93879059"/>
      <w:bookmarkStart w:id="1428" w:name="_Toc96996793"/>
      <w:bookmarkStart w:id="1429" w:name="_Toc200964456"/>
      <w:bookmarkStart w:id="1430" w:name="_Toc212113942"/>
      <w:r>
        <w:rPr>
          <w:lang w:eastAsia="zh-CN"/>
        </w:rPr>
        <w:t>9</w:t>
      </w:r>
      <w:r>
        <w:t>.1.5</w:t>
      </w:r>
      <w:r>
        <w:tab/>
        <w:t>Data Model</w:t>
      </w:r>
      <w:bookmarkEnd w:id="1424"/>
      <w:bookmarkEnd w:id="1425"/>
      <w:bookmarkEnd w:id="1426"/>
      <w:bookmarkEnd w:id="1427"/>
      <w:bookmarkEnd w:id="1428"/>
      <w:bookmarkEnd w:id="1429"/>
      <w:bookmarkEnd w:id="1430"/>
    </w:p>
    <w:p w14:paraId="63111460" w14:textId="77777777" w:rsidR="00F13DB2" w:rsidRDefault="007A06F5">
      <w:pPr>
        <w:pStyle w:val="41"/>
      </w:pPr>
      <w:bookmarkStart w:id="1431" w:name="_Toc96996794"/>
      <w:bookmarkStart w:id="1432" w:name="_Toc97197200"/>
      <w:bookmarkStart w:id="1433" w:name="_Toc93879060"/>
      <w:bookmarkStart w:id="1434" w:name="_Toc200964457"/>
      <w:bookmarkStart w:id="1435" w:name="_Toc212113943"/>
      <w:r>
        <w:t>9.1.5.1</w:t>
      </w:r>
      <w:r>
        <w:tab/>
        <w:t>General</w:t>
      </w:r>
      <w:bookmarkEnd w:id="1431"/>
      <w:bookmarkEnd w:id="1432"/>
      <w:bookmarkEnd w:id="1433"/>
      <w:bookmarkEnd w:id="1434"/>
      <w:bookmarkEnd w:id="1435"/>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41"/>
      </w:pPr>
      <w:bookmarkStart w:id="1436" w:name="_Toc93879061"/>
      <w:bookmarkStart w:id="1437" w:name="_Toc96996795"/>
      <w:bookmarkStart w:id="1438" w:name="_Toc97197201"/>
      <w:bookmarkStart w:id="1439" w:name="_Toc200964458"/>
      <w:bookmarkStart w:id="1440" w:name="_Toc212113944"/>
      <w:r>
        <w:lastRenderedPageBreak/>
        <w:t>9.1.5.2</w:t>
      </w:r>
      <w:r>
        <w:tab/>
        <w:t>Structured data types</w:t>
      </w:r>
      <w:bookmarkEnd w:id="1436"/>
      <w:bookmarkEnd w:id="1437"/>
      <w:bookmarkEnd w:id="1438"/>
      <w:bookmarkEnd w:id="1439"/>
      <w:bookmarkEnd w:id="1440"/>
    </w:p>
    <w:p w14:paraId="4D0EFBCF" w14:textId="77777777" w:rsidR="00F13DB2" w:rsidRDefault="007A06F5">
      <w:pPr>
        <w:pStyle w:val="51"/>
      </w:pPr>
      <w:bookmarkStart w:id="1441" w:name="_Toc93879062"/>
      <w:bookmarkStart w:id="1442" w:name="_Toc96996796"/>
      <w:bookmarkStart w:id="1443" w:name="_Toc97197202"/>
      <w:bookmarkStart w:id="1444" w:name="_Toc200964459"/>
      <w:bookmarkStart w:id="1445" w:name="_Toc212113945"/>
      <w:r>
        <w:t>9.1.5.2.1</w:t>
      </w:r>
      <w:r>
        <w:tab/>
        <w:t>Introduction</w:t>
      </w:r>
      <w:bookmarkEnd w:id="1441"/>
      <w:bookmarkEnd w:id="1442"/>
      <w:bookmarkEnd w:id="1443"/>
      <w:bookmarkEnd w:id="1444"/>
      <w:bookmarkEnd w:id="1445"/>
    </w:p>
    <w:p w14:paraId="52DF2351" w14:textId="77777777" w:rsidR="00F13DB2" w:rsidRDefault="007A06F5">
      <w:pPr>
        <w:pStyle w:val="51"/>
      </w:pPr>
      <w:bookmarkStart w:id="1446" w:name="_Toc96996797"/>
      <w:bookmarkStart w:id="1447" w:name="_Toc93879063"/>
      <w:bookmarkStart w:id="1448" w:name="_Toc97197203"/>
      <w:bookmarkStart w:id="1449" w:name="_Toc200964460"/>
      <w:bookmarkStart w:id="1450" w:name="_Toc212113946"/>
      <w:r>
        <w:t>9.1.5.2.2</w:t>
      </w:r>
      <w:r>
        <w:tab/>
        <w:t>Type: L3gMessageDelivery</w:t>
      </w:r>
      <w:bookmarkEnd w:id="1446"/>
      <w:bookmarkEnd w:id="1447"/>
      <w:bookmarkEnd w:id="1448"/>
      <w:bookmarkEnd w:id="1449"/>
      <w:bookmarkEnd w:id="1450"/>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51" w:name="_Toc96996798"/>
      <w:bookmarkStart w:id="1452" w:name="_Toc93879064"/>
    </w:p>
    <w:p w14:paraId="1EFA6AB4" w14:textId="77777777" w:rsidR="00F13DB2" w:rsidRDefault="007A06F5">
      <w:pPr>
        <w:pStyle w:val="51"/>
      </w:pPr>
      <w:bookmarkStart w:id="1453" w:name="_Toc97197204"/>
      <w:bookmarkStart w:id="1454" w:name="_Toc200964461"/>
      <w:bookmarkStart w:id="1455" w:name="_Toc212113947"/>
      <w:r>
        <w:t>9.1.5.2.3</w:t>
      </w:r>
      <w:r>
        <w:tab/>
        <w:t>Type: Address</w:t>
      </w:r>
      <w:bookmarkEnd w:id="1451"/>
      <w:bookmarkEnd w:id="1452"/>
      <w:bookmarkEnd w:id="1453"/>
      <w:bookmarkEnd w:id="1454"/>
      <w:bookmarkEnd w:id="1455"/>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41"/>
      </w:pPr>
      <w:bookmarkStart w:id="1456" w:name="_Toc93879065"/>
      <w:bookmarkStart w:id="1457" w:name="_Toc96996799"/>
      <w:bookmarkStart w:id="1458" w:name="_Toc97197205"/>
      <w:bookmarkStart w:id="1459" w:name="_Toc200964462"/>
      <w:bookmarkStart w:id="1460" w:name="_Toc212113948"/>
      <w:r>
        <w:lastRenderedPageBreak/>
        <w:t>9.1.5.3</w:t>
      </w:r>
      <w:r>
        <w:tab/>
        <w:t>Simple data types and enumerations</w:t>
      </w:r>
      <w:bookmarkEnd w:id="1456"/>
      <w:bookmarkEnd w:id="1457"/>
      <w:bookmarkEnd w:id="1458"/>
      <w:bookmarkEnd w:id="1459"/>
      <w:bookmarkEnd w:id="1460"/>
    </w:p>
    <w:p w14:paraId="256F1145" w14:textId="77777777" w:rsidR="00F13DB2" w:rsidRDefault="007A06F5">
      <w:pPr>
        <w:pStyle w:val="51"/>
      </w:pPr>
      <w:bookmarkStart w:id="1461" w:name="_Toc93879066"/>
      <w:bookmarkStart w:id="1462" w:name="_Toc97197206"/>
      <w:bookmarkStart w:id="1463" w:name="_Toc96996800"/>
      <w:bookmarkStart w:id="1464" w:name="_Toc200964463"/>
      <w:bookmarkStart w:id="1465" w:name="_Toc212113949"/>
      <w:r>
        <w:t>9.1.5.3.1</w:t>
      </w:r>
      <w:r>
        <w:tab/>
        <w:t>Introduction</w:t>
      </w:r>
      <w:bookmarkEnd w:id="1461"/>
      <w:bookmarkEnd w:id="1462"/>
      <w:bookmarkEnd w:id="1463"/>
      <w:bookmarkEnd w:id="1464"/>
      <w:bookmarkEnd w:id="1465"/>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51"/>
      </w:pPr>
      <w:bookmarkStart w:id="1466" w:name="_Toc97197207"/>
      <w:bookmarkStart w:id="1467" w:name="_Toc93879067"/>
      <w:bookmarkStart w:id="1468" w:name="_Toc96996801"/>
      <w:bookmarkStart w:id="1469" w:name="_Toc200964464"/>
      <w:bookmarkStart w:id="1470" w:name="_Toc212113950"/>
      <w:r>
        <w:t>9.1.5.3.2</w:t>
      </w:r>
      <w:r>
        <w:tab/>
        <w:t>Enumeration: AddressType</w:t>
      </w:r>
      <w:bookmarkEnd w:id="1466"/>
      <w:bookmarkEnd w:id="1467"/>
      <w:bookmarkEnd w:id="1468"/>
      <w:bookmarkEnd w:id="1469"/>
      <w:bookmarkEnd w:id="1470"/>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31"/>
      </w:pPr>
      <w:bookmarkStart w:id="1471" w:name="_Toc97197208"/>
      <w:bookmarkStart w:id="1472" w:name="_Toc81332281"/>
      <w:bookmarkStart w:id="1473" w:name="_Toc96996802"/>
      <w:bookmarkStart w:id="1474" w:name="_Toc93879068"/>
      <w:bookmarkStart w:id="1475" w:name="_Toc83768416"/>
      <w:bookmarkStart w:id="1476" w:name="_Toc200964465"/>
      <w:bookmarkStart w:id="1477" w:name="_Toc212113951"/>
      <w:r>
        <w:rPr>
          <w:lang w:eastAsia="zh-CN"/>
        </w:rPr>
        <w:t>9</w:t>
      </w:r>
      <w:r>
        <w:t>.1.6</w:t>
      </w:r>
      <w:r>
        <w:tab/>
        <w:t>Error Handling</w:t>
      </w:r>
      <w:bookmarkEnd w:id="1471"/>
      <w:bookmarkEnd w:id="1472"/>
      <w:bookmarkEnd w:id="1473"/>
      <w:bookmarkEnd w:id="1474"/>
      <w:bookmarkEnd w:id="1475"/>
      <w:bookmarkEnd w:id="1476"/>
      <w:bookmarkEnd w:id="1477"/>
    </w:p>
    <w:p w14:paraId="3D8CFA83" w14:textId="77777777" w:rsidR="00F13DB2" w:rsidRDefault="007A06F5">
      <w:pPr>
        <w:pStyle w:val="41"/>
      </w:pPr>
      <w:bookmarkStart w:id="1478" w:name="_Toc200964466"/>
      <w:bookmarkStart w:id="1479" w:name="_Toc212113952"/>
      <w:r>
        <w:t>9.1.6.1</w:t>
      </w:r>
      <w:r>
        <w:tab/>
        <w:t>General</w:t>
      </w:r>
      <w:bookmarkEnd w:id="1478"/>
      <w:bookmarkEnd w:id="1479"/>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41"/>
      </w:pPr>
      <w:bookmarkStart w:id="1480" w:name="_Toc200964467"/>
      <w:bookmarkStart w:id="1481" w:name="_Toc212113953"/>
      <w:r>
        <w:t>9.1.6.2</w:t>
      </w:r>
      <w:r>
        <w:tab/>
        <w:t>Protocol Errors</w:t>
      </w:r>
      <w:bookmarkEnd w:id="1480"/>
      <w:bookmarkEnd w:id="1481"/>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41"/>
      </w:pPr>
      <w:bookmarkStart w:id="1482" w:name="_Toc200964468"/>
      <w:bookmarkStart w:id="1483" w:name="_Toc212113954"/>
      <w:r>
        <w:t>9.1.6.3</w:t>
      </w:r>
      <w:r>
        <w:tab/>
        <w:t>Application Errors</w:t>
      </w:r>
      <w:bookmarkEnd w:id="1482"/>
      <w:bookmarkEnd w:id="1483"/>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31"/>
      </w:pPr>
      <w:bookmarkStart w:id="1484" w:name="_Toc97197209"/>
      <w:bookmarkStart w:id="1485" w:name="_Toc83768417"/>
      <w:bookmarkStart w:id="1486" w:name="_Toc81332282"/>
      <w:bookmarkStart w:id="1487" w:name="_Toc93879069"/>
      <w:bookmarkStart w:id="1488" w:name="_Toc96996803"/>
      <w:bookmarkStart w:id="1489" w:name="_Toc200964469"/>
      <w:bookmarkStart w:id="1490" w:name="_Toc212113955"/>
      <w:r>
        <w:rPr>
          <w:lang w:eastAsia="zh-CN"/>
        </w:rPr>
        <w:t>9</w:t>
      </w:r>
      <w:r>
        <w:t>.1.7</w:t>
      </w:r>
      <w:r>
        <w:tab/>
        <w:t>Feature negotiation</w:t>
      </w:r>
      <w:bookmarkEnd w:id="1484"/>
      <w:bookmarkEnd w:id="1485"/>
      <w:bookmarkEnd w:id="1486"/>
      <w:bookmarkEnd w:id="1487"/>
      <w:bookmarkEnd w:id="1488"/>
      <w:bookmarkEnd w:id="1489"/>
      <w:bookmarkEnd w:id="1490"/>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21"/>
        <w:rPr>
          <w:lang w:eastAsia="zh-CN"/>
        </w:rPr>
      </w:pPr>
      <w:bookmarkStart w:id="1491" w:name="_Toc97197210"/>
      <w:bookmarkStart w:id="1492" w:name="_Toc83768418"/>
      <w:bookmarkStart w:id="1493" w:name="_Toc93879070"/>
      <w:bookmarkStart w:id="1494" w:name="_Toc96996804"/>
      <w:bookmarkStart w:id="1495" w:name="_Toc200964470"/>
      <w:bookmarkStart w:id="1496" w:name="_Toc212113956"/>
      <w:r>
        <w:rPr>
          <w:lang w:eastAsia="zh-CN"/>
        </w:rPr>
        <w:t>9.2</w:t>
      </w:r>
      <w:r>
        <w:rPr>
          <w:lang w:eastAsia="zh-CN"/>
        </w:rPr>
        <w:tab/>
        <w:t>MSGG_N3GDelivery API</w:t>
      </w:r>
      <w:bookmarkEnd w:id="1491"/>
      <w:bookmarkEnd w:id="1492"/>
      <w:bookmarkEnd w:id="1493"/>
      <w:bookmarkEnd w:id="1494"/>
      <w:bookmarkEnd w:id="1495"/>
      <w:bookmarkEnd w:id="1496"/>
    </w:p>
    <w:p w14:paraId="10D064C0" w14:textId="77777777" w:rsidR="00F13DB2" w:rsidRDefault="007A06F5">
      <w:pPr>
        <w:pStyle w:val="31"/>
      </w:pPr>
      <w:bookmarkStart w:id="1497" w:name="_Toc83768419"/>
      <w:bookmarkStart w:id="1498" w:name="_Toc97197211"/>
      <w:bookmarkStart w:id="1499" w:name="_Toc96996805"/>
      <w:bookmarkStart w:id="1500" w:name="_Toc93879071"/>
      <w:bookmarkStart w:id="1501" w:name="_Toc200964471"/>
      <w:bookmarkStart w:id="1502" w:name="_Toc212113957"/>
      <w:r>
        <w:rPr>
          <w:lang w:eastAsia="zh-CN"/>
        </w:rPr>
        <w:t>9</w:t>
      </w:r>
      <w:r>
        <w:t>.</w:t>
      </w:r>
      <w:r>
        <w:rPr>
          <w:lang w:eastAsia="zh-CN"/>
        </w:rPr>
        <w:t>2</w:t>
      </w:r>
      <w:r>
        <w:t>.1</w:t>
      </w:r>
      <w:r>
        <w:tab/>
        <w:t>API URI</w:t>
      </w:r>
      <w:bookmarkEnd w:id="1497"/>
      <w:bookmarkEnd w:id="1498"/>
      <w:bookmarkEnd w:id="1499"/>
      <w:bookmarkEnd w:id="1500"/>
      <w:bookmarkEnd w:id="1501"/>
      <w:bookmarkEnd w:id="1502"/>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lastRenderedPageBreak/>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31"/>
      </w:pPr>
      <w:bookmarkStart w:id="1503" w:name="_Toc93879072"/>
      <w:bookmarkStart w:id="1504" w:name="_Toc83768420"/>
      <w:bookmarkStart w:id="1505" w:name="_Toc96996806"/>
      <w:bookmarkStart w:id="1506" w:name="_Toc97197212"/>
      <w:bookmarkStart w:id="1507" w:name="_Toc200964472"/>
      <w:bookmarkStart w:id="1508" w:name="_Toc212113958"/>
      <w:r>
        <w:rPr>
          <w:lang w:eastAsia="zh-CN"/>
        </w:rPr>
        <w:t>9</w:t>
      </w:r>
      <w:r>
        <w:t>.</w:t>
      </w:r>
      <w:r>
        <w:rPr>
          <w:lang w:eastAsia="zh-CN"/>
        </w:rPr>
        <w:t>2</w:t>
      </w:r>
      <w:r>
        <w:t>.2</w:t>
      </w:r>
      <w:r>
        <w:tab/>
        <w:t>Resources</w:t>
      </w:r>
      <w:bookmarkEnd w:id="1503"/>
      <w:bookmarkEnd w:id="1504"/>
      <w:bookmarkEnd w:id="1505"/>
      <w:bookmarkEnd w:id="1506"/>
      <w:bookmarkEnd w:id="1507"/>
      <w:bookmarkEnd w:id="1508"/>
    </w:p>
    <w:p w14:paraId="1430DD71" w14:textId="77777777" w:rsidR="00F13DB2" w:rsidRDefault="007A06F5">
      <w:pPr>
        <w:rPr>
          <w:lang w:eastAsia="zh-CN"/>
        </w:rPr>
      </w:pPr>
      <w:r>
        <w:rPr>
          <w:lang w:eastAsia="zh-CN"/>
        </w:rPr>
        <w:t>None.</w:t>
      </w:r>
    </w:p>
    <w:p w14:paraId="31AC04DA" w14:textId="77777777" w:rsidR="00F13DB2" w:rsidRDefault="007A06F5">
      <w:pPr>
        <w:pStyle w:val="31"/>
      </w:pPr>
      <w:bookmarkStart w:id="1509" w:name="_Toc93879073"/>
      <w:bookmarkStart w:id="1510" w:name="_Toc83768421"/>
      <w:bookmarkStart w:id="1511" w:name="_Toc96996807"/>
      <w:bookmarkStart w:id="1512" w:name="_Toc97197213"/>
      <w:bookmarkStart w:id="1513" w:name="_Toc200964473"/>
      <w:bookmarkStart w:id="1514" w:name="_Toc212113959"/>
      <w:r>
        <w:rPr>
          <w:lang w:eastAsia="zh-CN"/>
        </w:rPr>
        <w:t>9</w:t>
      </w:r>
      <w:r>
        <w:t>.</w:t>
      </w:r>
      <w:r>
        <w:rPr>
          <w:lang w:eastAsia="zh-CN"/>
        </w:rPr>
        <w:t>2</w:t>
      </w:r>
      <w:r>
        <w:t>.3</w:t>
      </w:r>
      <w:r>
        <w:tab/>
        <w:t>Custom Operations without associated resources</w:t>
      </w:r>
      <w:bookmarkEnd w:id="1509"/>
      <w:bookmarkEnd w:id="1510"/>
      <w:bookmarkEnd w:id="1511"/>
      <w:bookmarkEnd w:id="1512"/>
      <w:bookmarkEnd w:id="1513"/>
      <w:bookmarkEnd w:id="1514"/>
    </w:p>
    <w:p w14:paraId="2F430001" w14:textId="77777777" w:rsidR="00F13DB2" w:rsidRDefault="007A06F5">
      <w:pPr>
        <w:pStyle w:val="41"/>
      </w:pPr>
      <w:bookmarkStart w:id="1515" w:name="_Toc96996808"/>
      <w:bookmarkStart w:id="1516" w:name="_Toc97197214"/>
      <w:bookmarkStart w:id="1517" w:name="_Toc93879074"/>
      <w:bookmarkStart w:id="1518" w:name="_Toc200964474"/>
      <w:bookmarkStart w:id="1519" w:name="_Toc212113960"/>
      <w:r>
        <w:t>9.2.3.1</w:t>
      </w:r>
      <w:r>
        <w:tab/>
        <w:t>Overview</w:t>
      </w:r>
      <w:bookmarkEnd w:id="1515"/>
      <w:bookmarkEnd w:id="1516"/>
      <w:bookmarkEnd w:id="1517"/>
      <w:bookmarkEnd w:id="1518"/>
      <w:bookmarkEnd w:id="1519"/>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pt;height:156pt" o:ole="">
            <v:imagedata r:id="rId53" o:title=""/>
          </v:shape>
          <o:OLEObject Type="Embed" ProgID="Visio.Drawing.11" ShapeID="_x0000_i1045" DrawAspect="Content" ObjectID="_1825781366"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41"/>
      </w:pPr>
      <w:bookmarkStart w:id="1520" w:name="_Toc96996809"/>
      <w:bookmarkStart w:id="1521" w:name="_Toc93879075"/>
      <w:bookmarkStart w:id="1522" w:name="_Toc97197215"/>
      <w:bookmarkStart w:id="1523" w:name="_Toc200964475"/>
      <w:bookmarkStart w:id="1524" w:name="_Toc212113961"/>
      <w:r>
        <w:t>9.2.3.2</w:t>
      </w:r>
      <w:r>
        <w:tab/>
        <w:t>Operation: deliver-message</w:t>
      </w:r>
      <w:bookmarkEnd w:id="1520"/>
      <w:bookmarkEnd w:id="1521"/>
      <w:bookmarkEnd w:id="1522"/>
      <w:bookmarkEnd w:id="1523"/>
      <w:bookmarkEnd w:id="1524"/>
    </w:p>
    <w:p w14:paraId="619867F6" w14:textId="77777777" w:rsidR="00F13DB2" w:rsidRDefault="007A06F5">
      <w:pPr>
        <w:pStyle w:val="51"/>
      </w:pPr>
      <w:bookmarkStart w:id="1525" w:name="_Toc93879076"/>
      <w:bookmarkStart w:id="1526" w:name="_Toc96996810"/>
      <w:bookmarkStart w:id="1527" w:name="_Toc97197216"/>
      <w:bookmarkStart w:id="1528" w:name="_Toc200964476"/>
      <w:bookmarkStart w:id="1529" w:name="_Toc212113962"/>
      <w:r>
        <w:t>9.2.3.2.1</w:t>
      </w:r>
      <w:r>
        <w:tab/>
        <w:t>Description</w:t>
      </w:r>
      <w:bookmarkEnd w:id="1525"/>
      <w:bookmarkEnd w:id="1526"/>
      <w:bookmarkEnd w:id="1527"/>
      <w:bookmarkEnd w:id="1528"/>
      <w:bookmarkEnd w:id="1529"/>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51"/>
      </w:pPr>
      <w:bookmarkStart w:id="1530" w:name="_Toc97197217"/>
      <w:bookmarkStart w:id="1531" w:name="_Toc96996811"/>
      <w:bookmarkStart w:id="1532" w:name="_Toc93879077"/>
      <w:bookmarkStart w:id="1533" w:name="_Toc200964477"/>
      <w:bookmarkStart w:id="1534" w:name="_Toc212113963"/>
      <w:r>
        <w:t>9.2.3.2.2</w:t>
      </w:r>
      <w:r>
        <w:tab/>
        <w:t>Operation Definition</w:t>
      </w:r>
      <w:bookmarkEnd w:id="1530"/>
      <w:bookmarkEnd w:id="1531"/>
      <w:bookmarkEnd w:id="1532"/>
      <w:bookmarkEnd w:id="1533"/>
      <w:bookmarkEnd w:id="1534"/>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35" w:name="_Toc93879078"/>
      <w:bookmarkStart w:id="1536"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41"/>
      </w:pPr>
      <w:bookmarkStart w:id="1537" w:name="_Toc97197218"/>
      <w:bookmarkStart w:id="1538" w:name="_Toc200964478"/>
      <w:bookmarkStart w:id="1539" w:name="_Toc212113964"/>
      <w:r>
        <w:t>9.2.3.3</w:t>
      </w:r>
      <w:r>
        <w:tab/>
        <w:t>Operation: deliver-</w:t>
      </w:r>
      <w:bookmarkEnd w:id="1535"/>
      <w:r>
        <w:t>report</w:t>
      </w:r>
      <w:bookmarkEnd w:id="1536"/>
      <w:bookmarkEnd w:id="1537"/>
      <w:bookmarkEnd w:id="1538"/>
      <w:bookmarkEnd w:id="1539"/>
    </w:p>
    <w:p w14:paraId="3DE148A5" w14:textId="77777777" w:rsidR="00F13DB2" w:rsidRDefault="007A06F5">
      <w:pPr>
        <w:pStyle w:val="51"/>
      </w:pPr>
      <w:bookmarkStart w:id="1540" w:name="_Toc97197219"/>
      <w:bookmarkStart w:id="1541" w:name="_Toc96996813"/>
      <w:bookmarkStart w:id="1542" w:name="_Toc93879079"/>
      <w:bookmarkStart w:id="1543" w:name="_Toc200964479"/>
      <w:bookmarkStart w:id="1544" w:name="_Toc212113965"/>
      <w:r>
        <w:t>9.2.3.3.1</w:t>
      </w:r>
      <w:r>
        <w:tab/>
        <w:t>Description</w:t>
      </w:r>
      <w:bookmarkEnd w:id="1540"/>
      <w:bookmarkEnd w:id="1541"/>
      <w:bookmarkEnd w:id="1542"/>
      <w:bookmarkEnd w:id="1543"/>
      <w:bookmarkEnd w:id="1544"/>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51"/>
      </w:pPr>
      <w:bookmarkStart w:id="1545" w:name="_Toc97197220"/>
      <w:bookmarkStart w:id="1546" w:name="_Toc96996814"/>
      <w:bookmarkStart w:id="1547" w:name="_Toc93879080"/>
      <w:bookmarkStart w:id="1548" w:name="_Toc200964480"/>
      <w:bookmarkStart w:id="1549" w:name="_Toc212113966"/>
      <w:r>
        <w:t>9.2.3.3.2</w:t>
      </w:r>
      <w:r>
        <w:tab/>
        <w:t>Operation Definition</w:t>
      </w:r>
      <w:bookmarkEnd w:id="1545"/>
      <w:bookmarkEnd w:id="1546"/>
      <w:bookmarkEnd w:id="1547"/>
      <w:bookmarkEnd w:id="1548"/>
      <w:bookmarkEnd w:id="1549"/>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31"/>
      </w:pPr>
      <w:bookmarkStart w:id="1550" w:name="_Toc93879081"/>
      <w:bookmarkStart w:id="1551" w:name="_Toc83768422"/>
      <w:bookmarkStart w:id="1552" w:name="_Toc96996815"/>
      <w:bookmarkStart w:id="1553" w:name="_Toc97197221"/>
      <w:bookmarkStart w:id="1554" w:name="_Toc200964481"/>
      <w:bookmarkStart w:id="1555" w:name="_Toc212113967"/>
      <w:r>
        <w:rPr>
          <w:lang w:eastAsia="zh-CN"/>
        </w:rPr>
        <w:t>9</w:t>
      </w:r>
      <w:r>
        <w:t>.</w:t>
      </w:r>
      <w:r>
        <w:rPr>
          <w:lang w:eastAsia="zh-CN"/>
        </w:rPr>
        <w:t>2</w:t>
      </w:r>
      <w:r>
        <w:t>.4</w:t>
      </w:r>
      <w:r>
        <w:tab/>
        <w:t>Notifications</w:t>
      </w:r>
      <w:bookmarkEnd w:id="1550"/>
      <w:bookmarkEnd w:id="1551"/>
      <w:bookmarkEnd w:id="1552"/>
      <w:bookmarkEnd w:id="1553"/>
      <w:bookmarkEnd w:id="1554"/>
      <w:bookmarkEnd w:id="1555"/>
    </w:p>
    <w:p w14:paraId="093B1FA9" w14:textId="77777777" w:rsidR="00F13DB2" w:rsidRDefault="007A06F5">
      <w:r>
        <w:t>None.</w:t>
      </w:r>
    </w:p>
    <w:p w14:paraId="3C3A551C" w14:textId="77777777" w:rsidR="00F13DB2" w:rsidRDefault="007A06F5">
      <w:pPr>
        <w:pStyle w:val="31"/>
      </w:pPr>
      <w:bookmarkStart w:id="1556" w:name="_Toc97197222"/>
      <w:bookmarkStart w:id="1557" w:name="_Toc83768423"/>
      <w:bookmarkStart w:id="1558" w:name="_Toc96996816"/>
      <w:bookmarkStart w:id="1559" w:name="_Toc93879082"/>
      <w:bookmarkStart w:id="1560" w:name="_Toc200964482"/>
      <w:bookmarkStart w:id="1561" w:name="_Toc212113968"/>
      <w:r>
        <w:rPr>
          <w:lang w:eastAsia="zh-CN"/>
        </w:rPr>
        <w:t>9</w:t>
      </w:r>
      <w:r>
        <w:t>.</w:t>
      </w:r>
      <w:r>
        <w:rPr>
          <w:lang w:eastAsia="zh-CN"/>
        </w:rPr>
        <w:t>2</w:t>
      </w:r>
      <w:r>
        <w:t>.5</w:t>
      </w:r>
      <w:r>
        <w:tab/>
        <w:t>Data Model</w:t>
      </w:r>
      <w:bookmarkEnd w:id="1556"/>
      <w:bookmarkEnd w:id="1557"/>
      <w:bookmarkEnd w:id="1558"/>
      <w:bookmarkEnd w:id="1559"/>
      <w:bookmarkEnd w:id="1560"/>
      <w:bookmarkEnd w:id="1561"/>
    </w:p>
    <w:p w14:paraId="24DFEE49" w14:textId="77777777" w:rsidR="00F13DB2" w:rsidRDefault="007A06F5">
      <w:pPr>
        <w:pStyle w:val="41"/>
      </w:pPr>
      <w:bookmarkStart w:id="1562" w:name="_Toc97197223"/>
      <w:bookmarkStart w:id="1563" w:name="_Toc96996817"/>
      <w:bookmarkStart w:id="1564" w:name="_Toc93879083"/>
      <w:bookmarkStart w:id="1565" w:name="_Toc200964483"/>
      <w:bookmarkStart w:id="1566" w:name="_Toc212113969"/>
      <w:r>
        <w:t>9.2.5.1</w:t>
      </w:r>
      <w:r>
        <w:tab/>
        <w:t>General</w:t>
      </w:r>
      <w:bookmarkEnd w:id="1562"/>
      <w:bookmarkEnd w:id="1563"/>
      <w:bookmarkEnd w:id="1564"/>
      <w:bookmarkEnd w:id="1565"/>
      <w:bookmarkEnd w:id="1566"/>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41"/>
      </w:pPr>
      <w:bookmarkStart w:id="1567" w:name="_Toc96996818"/>
      <w:bookmarkStart w:id="1568" w:name="_Toc97197224"/>
      <w:bookmarkStart w:id="1569" w:name="_Toc93879084"/>
      <w:bookmarkStart w:id="1570" w:name="_Toc200964484"/>
      <w:bookmarkStart w:id="1571" w:name="_Toc212113970"/>
      <w:r>
        <w:t>9.2.5.2</w:t>
      </w:r>
      <w:r>
        <w:tab/>
        <w:t>Structured data types</w:t>
      </w:r>
      <w:bookmarkEnd w:id="1567"/>
      <w:bookmarkEnd w:id="1568"/>
      <w:bookmarkEnd w:id="1569"/>
      <w:bookmarkEnd w:id="1570"/>
      <w:bookmarkEnd w:id="1571"/>
    </w:p>
    <w:p w14:paraId="55C179BC" w14:textId="77777777" w:rsidR="00F13DB2" w:rsidRDefault="007A06F5">
      <w:pPr>
        <w:pStyle w:val="51"/>
      </w:pPr>
      <w:bookmarkStart w:id="1572" w:name="_Toc93879085"/>
      <w:bookmarkStart w:id="1573" w:name="_Toc96996819"/>
      <w:bookmarkStart w:id="1574" w:name="_Toc97197225"/>
      <w:bookmarkStart w:id="1575" w:name="_Toc200964485"/>
      <w:bookmarkStart w:id="1576" w:name="_Toc212113971"/>
      <w:r>
        <w:t>9.2.5.2.1</w:t>
      </w:r>
      <w:r>
        <w:tab/>
        <w:t>Introduction</w:t>
      </w:r>
      <w:bookmarkEnd w:id="1572"/>
      <w:bookmarkEnd w:id="1573"/>
      <w:bookmarkEnd w:id="1574"/>
      <w:bookmarkEnd w:id="1575"/>
      <w:bookmarkEnd w:id="1576"/>
    </w:p>
    <w:p w14:paraId="7A680519" w14:textId="77777777" w:rsidR="00F13DB2" w:rsidRDefault="007A06F5">
      <w:pPr>
        <w:pStyle w:val="51"/>
      </w:pPr>
      <w:bookmarkStart w:id="1577" w:name="_Toc97197226"/>
      <w:bookmarkStart w:id="1578" w:name="_Toc93879086"/>
      <w:bookmarkStart w:id="1579" w:name="_Toc96996820"/>
      <w:bookmarkStart w:id="1580" w:name="_Toc200964486"/>
      <w:bookmarkStart w:id="1581" w:name="_Toc212113972"/>
      <w:r>
        <w:t>9.2.5.2.2</w:t>
      </w:r>
      <w:r>
        <w:tab/>
        <w:t>Type: N3gMessageDelivery</w:t>
      </w:r>
      <w:bookmarkEnd w:id="1577"/>
      <w:bookmarkEnd w:id="1578"/>
      <w:bookmarkEnd w:id="1579"/>
      <w:bookmarkEnd w:id="1580"/>
      <w:bookmarkEnd w:id="1581"/>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31"/>
      </w:pPr>
      <w:bookmarkStart w:id="1582" w:name="_Toc83768424"/>
      <w:bookmarkStart w:id="1583" w:name="_Toc97197227"/>
      <w:bookmarkStart w:id="1584" w:name="_Toc96996821"/>
      <w:bookmarkStart w:id="1585" w:name="_Toc93879087"/>
      <w:bookmarkStart w:id="1586" w:name="_Toc200964487"/>
      <w:bookmarkStart w:id="1587" w:name="_Toc212113973"/>
      <w:r>
        <w:rPr>
          <w:lang w:eastAsia="zh-CN"/>
        </w:rPr>
        <w:lastRenderedPageBreak/>
        <w:t>9</w:t>
      </w:r>
      <w:r>
        <w:t>.</w:t>
      </w:r>
      <w:r>
        <w:rPr>
          <w:lang w:eastAsia="zh-CN"/>
        </w:rPr>
        <w:t>2</w:t>
      </w:r>
      <w:r>
        <w:t>.6</w:t>
      </w:r>
      <w:r>
        <w:tab/>
        <w:t>Error Handling</w:t>
      </w:r>
      <w:bookmarkEnd w:id="1582"/>
      <w:bookmarkEnd w:id="1583"/>
      <w:bookmarkEnd w:id="1584"/>
      <w:bookmarkEnd w:id="1585"/>
      <w:bookmarkEnd w:id="1586"/>
      <w:bookmarkEnd w:id="1587"/>
    </w:p>
    <w:p w14:paraId="027524CA" w14:textId="77777777" w:rsidR="00F13DB2" w:rsidRDefault="007A06F5">
      <w:pPr>
        <w:pStyle w:val="41"/>
      </w:pPr>
      <w:bookmarkStart w:id="1588" w:name="_Toc200964488"/>
      <w:bookmarkStart w:id="1589" w:name="_Toc212113974"/>
      <w:r>
        <w:t>9.2.6.1</w:t>
      </w:r>
      <w:r>
        <w:tab/>
        <w:t>General</w:t>
      </w:r>
      <w:bookmarkEnd w:id="1588"/>
      <w:bookmarkEnd w:id="1589"/>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41"/>
      </w:pPr>
      <w:bookmarkStart w:id="1590" w:name="_Toc200964489"/>
      <w:bookmarkStart w:id="1591" w:name="_Toc212113975"/>
      <w:r>
        <w:t>9.2.6.2</w:t>
      </w:r>
      <w:r>
        <w:tab/>
        <w:t>Protocol Errors</w:t>
      </w:r>
      <w:bookmarkEnd w:id="1590"/>
      <w:bookmarkEnd w:id="1591"/>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41"/>
      </w:pPr>
      <w:bookmarkStart w:id="1592" w:name="_Toc200964490"/>
      <w:bookmarkStart w:id="1593" w:name="_Toc212113976"/>
      <w:r>
        <w:t>9.2.6.3</w:t>
      </w:r>
      <w:r>
        <w:tab/>
        <w:t>Application Errors</w:t>
      </w:r>
      <w:bookmarkEnd w:id="1592"/>
      <w:bookmarkEnd w:id="1593"/>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31"/>
      </w:pPr>
      <w:bookmarkStart w:id="1594" w:name="_Toc97197228"/>
      <w:bookmarkStart w:id="1595" w:name="_Toc96996822"/>
      <w:bookmarkStart w:id="1596" w:name="_Toc83768425"/>
      <w:bookmarkStart w:id="1597" w:name="_Toc93879088"/>
      <w:bookmarkStart w:id="1598" w:name="_Toc122117502"/>
      <w:bookmarkStart w:id="1599" w:name="_Toc200964491"/>
      <w:bookmarkStart w:id="1600" w:name="_Toc212113977"/>
      <w:r>
        <w:rPr>
          <w:lang w:eastAsia="zh-CN"/>
        </w:rPr>
        <w:t>9</w:t>
      </w:r>
      <w:r>
        <w:t>.</w:t>
      </w:r>
      <w:r>
        <w:rPr>
          <w:lang w:eastAsia="zh-CN"/>
        </w:rPr>
        <w:t>2</w:t>
      </w:r>
      <w:r>
        <w:t>.7</w:t>
      </w:r>
      <w:r>
        <w:tab/>
        <w:t>Feature negotiation</w:t>
      </w:r>
      <w:bookmarkEnd w:id="1594"/>
      <w:bookmarkEnd w:id="1595"/>
      <w:bookmarkEnd w:id="1596"/>
      <w:bookmarkEnd w:id="1597"/>
      <w:bookmarkEnd w:id="1598"/>
      <w:bookmarkEnd w:id="1599"/>
      <w:bookmarkEnd w:id="1600"/>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21"/>
        <w:rPr>
          <w:lang w:eastAsia="zh-CN"/>
        </w:rPr>
      </w:pPr>
      <w:bookmarkStart w:id="1601" w:name="_Toc200964492"/>
      <w:bookmarkStart w:id="1602" w:name="_Toc212113978"/>
      <w:r>
        <w:rPr>
          <w:lang w:eastAsia="zh-CN"/>
        </w:rPr>
        <w:t>9.</w:t>
      </w:r>
      <w:r>
        <w:rPr>
          <w:rFonts w:hint="eastAsia"/>
          <w:lang w:val="en-US" w:eastAsia="zh-CN"/>
        </w:rPr>
        <w:t>3</w:t>
      </w:r>
      <w:r>
        <w:rPr>
          <w:lang w:eastAsia="zh-CN"/>
        </w:rPr>
        <w:tab/>
        <w:t>MSGG_BGDelivery API</w:t>
      </w:r>
      <w:bookmarkEnd w:id="1601"/>
      <w:bookmarkEnd w:id="1602"/>
    </w:p>
    <w:p w14:paraId="070753D5" w14:textId="77777777" w:rsidR="00F13DB2" w:rsidRDefault="007A06F5">
      <w:pPr>
        <w:pStyle w:val="31"/>
      </w:pPr>
      <w:bookmarkStart w:id="1603" w:name="_Toc200964493"/>
      <w:bookmarkStart w:id="1604" w:name="_Toc212113979"/>
      <w:r>
        <w:rPr>
          <w:lang w:eastAsia="zh-CN"/>
        </w:rPr>
        <w:t>9</w:t>
      </w:r>
      <w:r>
        <w:t>.</w:t>
      </w:r>
      <w:r>
        <w:rPr>
          <w:rFonts w:hint="eastAsia"/>
          <w:lang w:val="en-US" w:eastAsia="zh-CN"/>
        </w:rPr>
        <w:t>3</w:t>
      </w:r>
      <w:r>
        <w:t>.1</w:t>
      </w:r>
      <w:r>
        <w:tab/>
        <w:t>API URI</w:t>
      </w:r>
      <w:bookmarkEnd w:id="1603"/>
      <w:bookmarkEnd w:id="1604"/>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31"/>
      </w:pPr>
      <w:bookmarkStart w:id="1605" w:name="_Toc200964494"/>
      <w:bookmarkStart w:id="1606" w:name="_Toc212113980"/>
      <w:r>
        <w:rPr>
          <w:lang w:eastAsia="zh-CN"/>
        </w:rPr>
        <w:t>9</w:t>
      </w:r>
      <w:r>
        <w:t>.</w:t>
      </w:r>
      <w:r>
        <w:rPr>
          <w:rFonts w:hint="eastAsia"/>
          <w:lang w:val="en-US" w:eastAsia="zh-CN"/>
        </w:rPr>
        <w:t>3</w:t>
      </w:r>
      <w:r>
        <w:t>.2</w:t>
      </w:r>
      <w:r>
        <w:tab/>
        <w:t>Resources</w:t>
      </w:r>
      <w:bookmarkEnd w:id="1605"/>
      <w:bookmarkEnd w:id="1606"/>
    </w:p>
    <w:p w14:paraId="1553A641" w14:textId="77777777" w:rsidR="00F13DB2" w:rsidRDefault="007A06F5">
      <w:pPr>
        <w:rPr>
          <w:lang w:eastAsia="zh-CN"/>
        </w:rPr>
      </w:pPr>
      <w:r>
        <w:rPr>
          <w:lang w:eastAsia="zh-CN"/>
        </w:rPr>
        <w:t>None.</w:t>
      </w:r>
    </w:p>
    <w:p w14:paraId="451DBB7E" w14:textId="77777777" w:rsidR="00F13DB2" w:rsidRDefault="007A06F5">
      <w:pPr>
        <w:pStyle w:val="31"/>
      </w:pPr>
      <w:bookmarkStart w:id="1607" w:name="_Toc200964495"/>
      <w:bookmarkStart w:id="1608" w:name="_Toc212113981"/>
      <w:r>
        <w:rPr>
          <w:lang w:eastAsia="zh-CN"/>
        </w:rPr>
        <w:t>9</w:t>
      </w:r>
      <w:r>
        <w:t>.</w:t>
      </w:r>
      <w:r>
        <w:rPr>
          <w:rFonts w:hint="eastAsia"/>
          <w:lang w:val="en-US" w:eastAsia="zh-CN"/>
        </w:rPr>
        <w:t>3</w:t>
      </w:r>
      <w:r>
        <w:t>.3</w:t>
      </w:r>
      <w:r>
        <w:tab/>
        <w:t>Custom Operations without associated resources</w:t>
      </w:r>
      <w:bookmarkEnd w:id="1607"/>
      <w:bookmarkEnd w:id="1608"/>
    </w:p>
    <w:p w14:paraId="20AEAD3D" w14:textId="77777777" w:rsidR="00F13DB2" w:rsidRDefault="007A06F5">
      <w:pPr>
        <w:pStyle w:val="41"/>
      </w:pPr>
      <w:bookmarkStart w:id="1609" w:name="_Toc200964496"/>
      <w:bookmarkStart w:id="1610" w:name="_Toc212113982"/>
      <w:r>
        <w:t>9.</w:t>
      </w:r>
      <w:r>
        <w:rPr>
          <w:rFonts w:hint="eastAsia"/>
          <w:lang w:val="en-US" w:eastAsia="zh-CN"/>
        </w:rPr>
        <w:t>3</w:t>
      </w:r>
      <w:r>
        <w:t>.3.1</w:t>
      </w:r>
      <w:r>
        <w:tab/>
        <w:t>Overview</w:t>
      </w:r>
      <w:bookmarkEnd w:id="1609"/>
      <w:bookmarkEnd w:id="1610"/>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1.5pt;height:115.5pt" o:ole="">
            <v:imagedata r:id="rId55" o:title=""/>
          </v:shape>
          <o:OLEObject Type="Embed" ProgID="Visio.Drawing.11" ShapeID="_x0000_i1046" DrawAspect="Content" ObjectID="_1825781367"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41"/>
      </w:pPr>
      <w:bookmarkStart w:id="1611" w:name="_Toc200964497"/>
      <w:bookmarkStart w:id="1612" w:name="_Toc212113983"/>
      <w:r>
        <w:t>9.</w:t>
      </w:r>
      <w:r>
        <w:rPr>
          <w:rFonts w:hint="eastAsia"/>
          <w:lang w:val="en-US" w:eastAsia="zh-CN"/>
        </w:rPr>
        <w:t>3</w:t>
      </w:r>
      <w:r>
        <w:t>.3.2</w:t>
      </w:r>
      <w:r>
        <w:tab/>
        <w:t>Operation: deliver-message</w:t>
      </w:r>
      <w:bookmarkEnd w:id="1611"/>
      <w:bookmarkEnd w:id="1612"/>
    </w:p>
    <w:p w14:paraId="61AFB1F1" w14:textId="77777777" w:rsidR="00F13DB2" w:rsidRDefault="007A06F5">
      <w:pPr>
        <w:pStyle w:val="51"/>
      </w:pPr>
      <w:bookmarkStart w:id="1613" w:name="_Toc200964498"/>
      <w:bookmarkStart w:id="1614" w:name="_Toc212113984"/>
      <w:r>
        <w:t>9.</w:t>
      </w:r>
      <w:r>
        <w:rPr>
          <w:rFonts w:hint="eastAsia"/>
          <w:lang w:val="en-US" w:eastAsia="zh-CN"/>
        </w:rPr>
        <w:t>3</w:t>
      </w:r>
      <w:r>
        <w:t>.3.2.1</w:t>
      </w:r>
      <w:r>
        <w:tab/>
        <w:t>Description</w:t>
      </w:r>
      <w:bookmarkEnd w:id="1613"/>
      <w:bookmarkEnd w:id="1614"/>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51"/>
      </w:pPr>
      <w:bookmarkStart w:id="1615" w:name="_Toc200964499"/>
      <w:bookmarkStart w:id="1616" w:name="_Toc212113985"/>
      <w:r>
        <w:t>9.</w:t>
      </w:r>
      <w:r>
        <w:rPr>
          <w:rFonts w:hint="eastAsia"/>
          <w:lang w:val="en-US" w:eastAsia="zh-CN"/>
        </w:rPr>
        <w:t>3</w:t>
      </w:r>
      <w:r>
        <w:t>.3.2.</w:t>
      </w:r>
      <w:r>
        <w:rPr>
          <w:rFonts w:hint="eastAsia"/>
          <w:lang w:val="en-US" w:eastAsia="zh-CN"/>
        </w:rPr>
        <w:t>2</w:t>
      </w:r>
      <w:r>
        <w:tab/>
        <w:t>Operation Definition</w:t>
      </w:r>
      <w:bookmarkEnd w:id="1615"/>
      <w:bookmarkEnd w:id="1616"/>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31"/>
      </w:pPr>
      <w:bookmarkStart w:id="1617" w:name="_Toc200964500"/>
      <w:bookmarkStart w:id="1618" w:name="_Toc212113986"/>
      <w:r>
        <w:rPr>
          <w:lang w:eastAsia="zh-CN"/>
        </w:rPr>
        <w:t>9</w:t>
      </w:r>
      <w:r>
        <w:t>.</w:t>
      </w:r>
      <w:r>
        <w:rPr>
          <w:rFonts w:hint="eastAsia"/>
          <w:lang w:val="en-US" w:eastAsia="zh-CN"/>
        </w:rPr>
        <w:t>3</w:t>
      </w:r>
      <w:r>
        <w:t>.4</w:t>
      </w:r>
      <w:r>
        <w:tab/>
        <w:t>Notifications</w:t>
      </w:r>
      <w:bookmarkEnd w:id="1617"/>
      <w:bookmarkEnd w:id="1618"/>
    </w:p>
    <w:p w14:paraId="67DB7E4D" w14:textId="77777777" w:rsidR="00F13DB2" w:rsidRDefault="007A06F5">
      <w:r>
        <w:t>None.</w:t>
      </w:r>
    </w:p>
    <w:p w14:paraId="6A894AC7" w14:textId="77777777" w:rsidR="00F13DB2" w:rsidRDefault="007A06F5">
      <w:pPr>
        <w:pStyle w:val="31"/>
      </w:pPr>
      <w:bookmarkStart w:id="1619" w:name="_Toc200964501"/>
      <w:bookmarkStart w:id="1620" w:name="_Toc212113987"/>
      <w:r>
        <w:rPr>
          <w:lang w:eastAsia="zh-CN"/>
        </w:rPr>
        <w:t>9</w:t>
      </w:r>
      <w:r>
        <w:t>.</w:t>
      </w:r>
      <w:r>
        <w:rPr>
          <w:rFonts w:hint="eastAsia"/>
          <w:lang w:val="en-US" w:eastAsia="zh-CN"/>
        </w:rPr>
        <w:t>3</w:t>
      </w:r>
      <w:r>
        <w:t>.5</w:t>
      </w:r>
      <w:r>
        <w:tab/>
        <w:t>Data Model</w:t>
      </w:r>
      <w:bookmarkEnd w:id="1619"/>
      <w:bookmarkEnd w:id="1620"/>
    </w:p>
    <w:p w14:paraId="3006A955" w14:textId="77777777" w:rsidR="00F13DB2" w:rsidRDefault="007A06F5">
      <w:pPr>
        <w:pStyle w:val="41"/>
      </w:pPr>
      <w:bookmarkStart w:id="1621" w:name="_Toc200964502"/>
      <w:bookmarkStart w:id="1622" w:name="_Toc212113988"/>
      <w:r>
        <w:t>9.</w:t>
      </w:r>
      <w:r>
        <w:rPr>
          <w:rFonts w:hint="eastAsia"/>
          <w:lang w:val="en-US" w:eastAsia="zh-CN"/>
        </w:rPr>
        <w:t>3</w:t>
      </w:r>
      <w:r>
        <w:t>.5.1</w:t>
      </w:r>
      <w:r>
        <w:tab/>
        <w:t>General</w:t>
      </w:r>
      <w:bookmarkEnd w:id="1621"/>
      <w:bookmarkEnd w:id="1622"/>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7A06F5">
            <w:pPr>
              <w:pStyle w:val="TAL"/>
              <w:rPr>
                <w:kern w:val="2"/>
                <w:szCs w:val="22"/>
              </w:rPr>
            </w:pPr>
            <w:r>
              <w:rPr>
                <w:rFonts w:eastAsia="等线"/>
                <w:szCs w:val="18"/>
              </w:rPr>
              <w:t>8.2.5.2.5</w:t>
            </w:r>
          </w:p>
        </w:tc>
        <w:tc>
          <w:tcPr>
            <w:tcW w:w="2802" w:type="dxa"/>
          </w:tcPr>
          <w:p w14:paraId="65F03BB2" w14:textId="77777777" w:rsidR="00F13DB2" w:rsidRDefault="007A06F5">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等线"/>
                <w:szCs w:val="18"/>
              </w:rPr>
              <w:t>Priority</w:t>
            </w:r>
          </w:p>
        </w:tc>
        <w:tc>
          <w:tcPr>
            <w:tcW w:w="1770" w:type="dxa"/>
          </w:tcPr>
          <w:p w14:paraId="39E0339E" w14:textId="77777777" w:rsidR="00F13DB2" w:rsidRDefault="007A06F5">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7A06F5">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41"/>
      </w:pPr>
      <w:bookmarkStart w:id="1623" w:name="_Toc200964503"/>
      <w:bookmarkStart w:id="1624" w:name="_Toc212113989"/>
      <w:r>
        <w:t>9.</w:t>
      </w:r>
      <w:r>
        <w:rPr>
          <w:rFonts w:hint="eastAsia"/>
          <w:lang w:val="en-US" w:eastAsia="zh-CN"/>
        </w:rPr>
        <w:t>3</w:t>
      </w:r>
      <w:r>
        <w:t>.5.2</w:t>
      </w:r>
      <w:r>
        <w:tab/>
        <w:t>Structured data types</w:t>
      </w:r>
      <w:bookmarkEnd w:id="1623"/>
      <w:bookmarkEnd w:id="1624"/>
    </w:p>
    <w:p w14:paraId="5FA7923D" w14:textId="77777777" w:rsidR="00F13DB2" w:rsidRDefault="007A06F5">
      <w:pPr>
        <w:pStyle w:val="51"/>
      </w:pPr>
      <w:bookmarkStart w:id="1625" w:name="_Toc200964504"/>
      <w:bookmarkStart w:id="1626" w:name="_Toc212113990"/>
      <w:r>
        <w:t>9.</w:t>
      </w:r>
      <w:r>
        <w:rPr>
          <w:rFonts w:hint="eastAsia"/>
          <w:lang w:val="en-US" w:eastAsia="zh-CN"/>
        </w:rPr>
        <w:t>3</w:t>
      </w:r>
      <w:r>
        <w:t>.5.2.1</w:t>
      </w:r>
      <w:r>
        <w:tab/>
        <w:t>Introduction</w:t>
      </w:r>
      <w:bookmarkEnd w:id="1625"/>
      <w:bookmarkEnd w:id="1626"/>
    </w:p>
    <w:p w14:paraId="3AA204DA" w14:textId="77777777" w:rsidR="00F13DB2" w:rsidRDefault="007A06F5">
      <w:pPr>
        <w:pStyle w:val="51"/>
      </w:pPr>
      <w:bookmarkStart w:id="1627" w:name="_Toc200964505"/>
      <w:bookmarkStart w:id="1628" w:name="_Toc212113991"/>
      <w:r>
        <w:t>9.</w:t>
      </w:r>
      <w:r>
        <w:rPr>
          <w:rFonts w:hint="eastAsia"/>
          <w:lang w:val="en-US" w:eastAsia="zh-CN"/>
        </w:rPr>
        <w:t>3</w:t>
      </w:r>
      <w:r>
        <w:t>.5.2.2</w:t>
      </w:r>
      <w:r>
        <w:tab/>
        <w:t>Type: BgMessageDelivery</w:t>
      </w:r>
      <w:bookmarkEnd w:id="1627"/>
      <w:bookmarkEnd w:id="1628"/>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等线"/>
              </w:rPr>
              <w:t>segInd</w:t>
            </w:r>
          </w:p>
        </w:tc>
        <w:tc>
          <w:tcPr>
            <w:tcW w:w="1006" w:type="dxa"/>
          </w:tcPr>
          <w:p w14:paraId="16AE39F2" w14:textId="77777777" w:rsidR="00F13DB2" w:rsidRDefault="007A06F5">
            <w:pPr>
              <w:pStyle w:val="TAL"/>
            </w:pPr>
            <w:r>
              <w:rPr>
                <w:rFonts w:eastAsia="等线"/>
              </w:rPr>
              <w:t>boolean</w:t>
            </w:r>
          </w:p>
        </w:tc>
        <w:tc>
          <w:tcPr>
            <w:tcW w:w="425" w:type="dxa"/>
          </w:tcPr>
          <w:p w14:paraId="34F1B9CE" w14:textId="77777777" w:rsidR="00F13DB2" w:rsidRDefault="007A06F5">
            <w:pPr>
              <w:pStyle w:val="TAC"/>
              <w:rPr>
                <w:lang w:val="en-US" w:eastAsia="zh-CN"/>
              </w:rPr>
            </w:pPr>
            <w:r>
              <w:rPr>
                <w:rFonts w:eastAsia="等线"/>
              </w:rPr>
              <w:t>O</w:t>
            </w:r>
          </w:p>
        </w:tc>
        <w:tc>
          <w:tcPr>
            <w:tcW w:w="1368" w:type="dxa"/>
          </w:tcPr>
          <w:p w14:paraId="3871D2DA" w14:textId="77777777" w:rsidR="00F13DB2" w:rsidRDefault="007A06F5">
            <w:pPr>
              <w:pStyle w:val="TAL"/>
            </w:pPr>
            <w:r>
              <w:rPr>
                <w:rFonts w:eastAsia="等线"/>
              </w:rPr>
              <w:t>0..1</w:t>
            </w:r>
          </w:p>
        </w:tc>
        <w:tc>
          <w:tcPr>
            <w:tcW w:w="3438" w:type="dxa"/>
          </w:tcPr>
          <w:p w14:paraId="01B2C5D3" w14:textId="77777777" w:rsidR="00F13DB2" w:rsidRDefault="007A06F5">
            <w:pPr>
              <w:pStyle w:val="TAL"/>
              <w:rPr>
                <w:rFonts w:eastAsia="等线"/>
              </w:rPr>
            </w:pPr>
            <w:r>
              <w:rPr>
                <w:rFonts w:eastAsia="等线"/>
              </w:rPr>
              <w:t>Indicates this message is part of a segmented message.</w:t>
            </w:r>
          </w:p>
          <w:p w14:paraId="425BCDD9" w14:textId="77777777" w:rsidR="00F13DB2" w:rsidRDefault="007A06F5">
            <w:pPr>
              <w:pStyle w:val="TAL"/>
              <w:rPr>
                <w:szCs w:val="18"/>
              </w:rPr>
            </w:pPr>
            <w:r>
              <w:rPr>
                <w:rFonts w:eastAsia="等线"/>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等线"/>
              </w:rPr>
              <w:t>segParams</w:t>
            </w:r>
          </w:p>
        </w:tc>
        <w:tc>
          <w:tcPr>
            <w:tcW w:w="1006" w:type="dxa"/>
          </w:tcPr>
          <w:p w14:paraId="365D1347" w14:textId="77777777" w:rsidR="00F13DB2" w:rsidRDefault="007A06F5">
            <w:pPr>
              <w:pStyle w:val="TAL"/>
            </w:pPr>
            <w:r>
              <w:rPr>
                <w:rFonts w:eastAsia="等线"/>
              </w:rPr>
              <w:t>MessageSegmentParameters</w:t>
            </w:r>
          </w:p>
        </w:tc>
        <w:tc>
          <w:tcPr>
            <w:tcW w:w="425" w:type="dxa"/>
          </w:tcPr>
          <w:p w14:paraId="2BB96B61" w14:textId="77777777" w:rsidR="00F13DB2" w:rsidRDefault="007A06F5">
            <w:pPr>
              <w:pStyle w:val="TAC"/>
              <w:rPr>
                <w:lang w:val="en-US" w:eastAsia="zh-CN"/>
              </w:rPr>
            </w:pPr>
            <w:r>
              <w:rPr>
                <w:rFonts w:eastAsia="等线"/>
              </w:rPr>
              <w:t>C</w:t>
            </w:r>
          </w:p>
        </w:tc>
        <w:tc>
          <w:tcPr>
            <w:tcW w:w="1368" w:type="dxa"/>
          </w:tcPr>
          <w:p w14:paraId="035920E3" w14:textId="77777777" w:rsidR="00F13DB2" w:rsidRDefault="007A06F5">
            <w:pPr>
              <w:pStyle w:val="TAL"/>
            </w:pPr>
            <w:r>
              <w:rPr>
                <w:rFonts w:eastAsia="等线"/>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等线"/>
              </w:rPr>
              <w:t>priority</w:t>
            </w:r>
          </w:p>
        </w:tc>
        <w:tc>
          <w:tcPr>
            <w:tcW w:w="1006" w:type="dxa"/>
          </w:tcPr>
          <w:p w14:paraId="4CB637D9" w14:textId="77777777" w:rsidR="00F13DB2" w:rsidRDefault="007A06F5">
            <w:pPr>
              <w:pStyle w:val="TAL"/>
            </w:pPr>
            <w:r>
              <w:rPr>
                <w:rFonts w:eastAsia="等线"/>
              </w:rPr>
              <w:t>Priority</w:t>
            </w:r>
          </w:p>
        </w:tc>
        <w:tc>
          <w:tcPr>
            <w:tcW w:w="425" w:type="dxa"/>
          </w:tcPr>
          <w:p w14:paraId="058967FC" w14:textId="77777777" w:rsidR="00F13DB2" w:rsidRDefault="007A06F5">
            <w:pPr>
              <w:pStyle w:val="TAC"/>
              <w:rPr>
                <w:lang w:val="en-US" w:eastAsia="zh-CN"/>
              </w:rPr>
            </w:pPr>
            <w:r>
              <w:rPr>
                <w:rFonts w:eastAsia="等线"/>
              </w:rPr>
              <w:t>O</w:t>
            </w:r>
          </w:p>
        </w:tc>
        <w:tc>
          <w:tcPr>
            <w:tcW w:w="1368" w:type="dxa"/>
          </w:tcPr>
          <w:p w14:paraId="0366F476" w14:textId="77777777" w:rsidR="00F13DB2" w:rsidRDefault="007A06F5">
            <w:pPr>
              <w:pStyle w:val="TAL"/>
            </w:pPr>
            <w:r>
              <w:rPr>
                <w:rFonts w:eastAsia="等线"/>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41"/>
      </w:pPr>
      <w:bookmarkStart w:id="1629" w:name="_Toc200964506"/>
      <w:bookmarkStart w:id="1630" w:name="_Toc212113992"/>
      <w:r>
        <w:t>9.</w:t>
      </w:r>
      <w:r>
        <w:rPr>
          <w:rFonts w:hint="eastAsia"/>
          <w:lang w:val="en-US" w:eastAsia="zh-CN"/>
        </w:rPr>
        <w:t>3</w:t>
      </w:r>
      <w:r>
        <w:t>.5.3</w:t>
      </w:r>
      <w:r>
        <w:tab/>
        <w:t>Simple data types and enumerations</w:t>
      </w:r>
      <w:bookmarkEnd w:id="1629"/>
      <w:bookmarkEnd w:id="1630"/>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31"/>
      </w:pPr>
      <w:bookmarkStart w:id="1631" w:name="_Toc200964507"/>
      <w:bookmarkStart w:id="1632" w:name="_Toc212113993"/>
      <w:r>
        <w:rPr>
          <w:lang w:eastAsia="zh-CN"/>
        </w:rPr>
        <w:lastRenderedPageBreak/>
        <w:t>9</w:t>
      </w:r>
      <w:r>
        <w:t>.</w:t>
      </w:r>
      <w:r>
        <w:rPr>
          <w:rFonts w:hint="eastAsia"/>
          <w:lang w:val="en-US" w:eastAsia="zh-CN"/>
        </w:rPr>
        <w:t>3</w:t>
      </w:r>
      <w:r>
        <w:t>.6</w:t>
      </w:r>
      <w:r>
        <w:tab/>
        <w:t>Error Handling</w:t>
      </w:r>
      <w:bookmarkEnd w:id="1631"/>
      <w:bookmarkEnd w:id="1632"/>
    </w:p>
    <w:p w14:paraId="695B9E28" w14:textId="77777777" w:rsidR="00F13DB2" w:rsidRDefault="007A06F5">
      <w:pPr>
        <w:pStyle w:val="41"/>
      </w:pPr>
      <w:bookmarkStart w:id="1633" w:name="_Toc200964508"/>
      <w:bookmarkStart w:id="1634" w:name="_Toc212113994"/>
      <w:r>
        <w:t>9.</w:t>
      </w:r>
      <w:r>
        <w:rPr>
          <w:rFonts w:hint="eastAsia"/>
          <w:lang w:val="en-US" w:eastAsia="zh-CN"/>
        </w:rPr>
        <w:t>3</w:t>
      </w:r>
      <w:r>
        <w:t>.6.1</w:t>
      </w:r>
      <w:r>
        <w:tab/>
        <w:t>General</w:t>
      </w:r>
      <w:bookmarkEnd w:id="1633"/>
      <w:bookmarkEnd w:id="1634"/>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41"/>
      </w:pPr>
      <w:bookmarkStart w:id="1635" w:name="_Toc200964509"/>
      <w:bookmarkStart w:id="1636" w:name="_Toc212113995"/>
      <w:r>
        <w:t>9.</w:t>
      </w:r>
      <w:r>
        <w:rPr>
          <w:rFonts w:hint="eastAsia"/>
          <w:lang w:val="en-US" w:eastAsia="zh-CN"/>
        </w:rPr>
        <w:t>3</w:t>
      </w:r>
      <w:r>
        <w:t>.6.2</w:t>
      </w:r>
      <w:r>
        <w:tab/>
        <w:t>Protocol Errors</w:t>
      </w:r>
      <w:bookmarkEnd w:id="1635"/>
      <w:bookmarkEnd w:id="1636"/>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41"/>
      </w:pPr>
      <w:bookmarkStart w:id="1637" w:name="_Toc200964510"/>
      <w:bookmarkStart w:id="1638" w:name="_Toc212113996"/>
      <w:r>
        <w:t>9.</w:t>
      </w:r>
      <w:r>
        <w:rPr>
          <w:rFonts w:hint="eastAsia"/>
          <w:lang w:val="en-US" w:eastAsia="zh-CN"/>
        </w:rPr>
        <w:t>3</w:t>
      </w:r>
      <w:r>
        <w:t>.6.3</w:t>
      </w:r>
      <w:r>
        <w:tab/>
        <w:t>Application Errors</w:t>
      </w:r>
      <w:bookmarkEnd w:id="1637"/>
      <w:bookmarkEnd w:id="1638"/>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31"/>
      </w:pPr>
      <w:bookmarkStart w:id="1639" w:name="_Toc200964511"/>
      <w:bookmarkStart w:id="1640" w:name="_Toc212113997"/>
      <w:r>
        <w:rPr>
          <w:lang w:eastAsia="zh-CN"/>
        </w:rPr>
        <w:t>9</w:t>
      </w:r>
      <w:r>
        <w:t>.</w:t>
      </w:r>
      <w:r>
        <w:rPr>
          <w:rFonts w:hint="eastAsia"/>
          <w:lang w:val="en-US" w:eastAsia="zh-CN"/>
        </w:rPr>
        <w:t>3</w:t>
      </w:r>
      <w:r>
        <w:t>.7</w:t>
      </w:r>
      <w:r>
        <w:tab/>
        <w:t>Feature negotiation</w:t>
      </w:r>
      <w:bookmarkEnd w:id="1639"/>
      <w:bookmarkEnd w:id="1640"/>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1"/>
      </w:pPr>
      <w:bookmarkStart w:id="1641" w:name="_Toc73435999"/>
      <w:bookmarkStart w:id="1642" w:name="_Toc73433951"/>
      <w:bookmarkStart w:id="1643" w:name="_Toc93879125"/>
      <w:bookmarkStart w:id="1644" w:name="_Toc59015725"/>
      <w:bookmarkStart w:id="1645" w:name="_Toc83768462"/>
      <w:bookmarkStart w:id="1646" w:name="_Toc45132982"/>
      <w:bookmarkStart w:id="1647" w:name="_Toc34035582"/>
      <w:bookmarkStart w:id="1648" w:name="_Toc63171281"/>
      <w:bookmarkStart w:id="1649" w:name="_Toc38877721"/>
      <w:bookmarkStart w:id="1650" w:name="_Toc36037575"/>
      <w:bookmarkStart w:id="1651" w:name="_Toc36037879"/>
      <w:bookmarkStart w:id="1652" w:name="_Toc68166194"/>
      <w:bookmarkStart w:id="1653" w:name="_Toc75351816"/>
      <w:bookmarkStart w:id="1654" w:name="_Toc43199803"/>
      <w:bookmarkStart w:id="1655" w:name="_Toc122117503"/>
      <w:bookmarkStart w:id="1656" w:name="_Toc66282318"/>
      <w:bookmarkStart w:id="1657" w:name="_Toc97197229"/>
      <w:bookmarkStart w:id="1658" w:name="_Toc70426549"/>
      <w:bookmarkStart w:id="1659" w:name="_Toc96996823"/>
      <w:bookmarkStart w:id="1660" w:name="_Toc73437406"/>
      <w:bookmarkStart w:id="1661" w:name="_Toc200964512"/>
      <w:bookmarkStart w:id="1662" w:name="_Toc212113998"/>
      <w:r>
        <w:rPr>
          <w:lang w:eastAsia="zh-CN"/>
        </w:rPr>
        <w:t>10</w:t>
      </w:r>
      <w:r>
        <w:tab/>
      </w:r>
      <w:r>
        <w:rPr>
          <w:lang w:eastAsia="zh-CN"/>
        </w:rPr>
        <w:t>Security</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1"/>
        <w:rPr>
          <w:lang w:eastAsia="zh-CN"/>
        </w:rPr>
      </w:pPr>
      <w:bookmarkStart w:id="1663" w:name="_Toc83768463"/>
      <w:bookmarkStart w:id="1664" w:name="_Toc93879126"/>
      <w:bookmarkStart w:id="1665" w:name="_Toc97197230"/>
      <w:bookmarkStart w:id="1666" w:name="_Toc45134760"/>
      <w:bookmarkStart w:id="1667" w:name="_Toc43196713"/>
      <w:bookmarkStart w:id="1668" w:name="_Toc36041123"/>
      <w:bookmarkStart w:id="1669" w:name="_Toc57206200"/>
      <w:bookmarkStart w:id="1670" w:name="_Toc74770092"/>
      <w:bookmarkStart w:id="1671" w:name="_Toc68170214"/>
      <w:bookmarkStart w:id="1672" w:name="_Toc51763968"/>
      <w:bookmarkStart w:id="1673" w:name="_Toc43481483"/>
      <w:bookmarkStart w:id="1674" w:name="_Toc34154179"/>
      <w:bookmarkStart w:id="1675" w:name="_Toc96996824"/>
      <w:bookmarkStart w:id="1676" w:name="_Toc51189292"/>
      <w:bookmarkStart w:id="1677" w:name="_Toc59019541"/>
      <w:bookmarkStart w:id="1678" w:name="_Toc36041436"/>
      <w:bookmarkStart w:id="1679" w:name="_Toc122117504"/>
      <w:bookmarkStart w:id="1680" w:name="_Toc24868674"/>
      <w:bookmarkStart w:id="1681" w:name="_Toc200964513"/>
      <w:bookmarkStart w:id="1682" w:name="_Toc212113999"/>
      <w:r>
        <w:rPr>
          <w:lang w:eastAsia="zh-CN"/>
        </w:rPr>
        <w:t>11</w:t>
      </w:r>
      <w:r>
        <w:rPr>
          <w:lang w:eastAsia="zh-CN"/>
        </w:rPr>
        <w:tab/>
        <w:t>Using Common API Framework</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8723872" w14:textId="77777777" w:rsidR="00F13DB2" w:rsidRDefault="007A06F5">
      <w:pPr>
        <w:pStyle w:val="21"/>
        <w:rPr>
          <w:lang w:eastAsia="zh-CN"/>
        </w:rPr>
      </w:pPr>
      <w:bookmarkStart w:id="1683" w:name="_Toc36041437"/>
      <w:bookmarkStart w:id="1684" w:name="_Toc96996825"/>
      <w:bookmarkStart w:id="1685" w:name="_Toc68170215"/>
      <w:bookmarkStart w:id="1686" w:name="_Toc43196714"/>
      <w:bookmarkStart w:id="1687" w:name="_Toc83768464"/>
      <w:bookmarkStart w:id="1688" w:name="_Toc97197231"/>
      <w:bookmarkStart w:id="1689" w:name="_Toc34154180"/>
      <w:bookmarkStart w:id="1690" w:name="_Toc51189293"/>
      <w:bookmarkStart w:id="1691" w:name="_Toc93879127"/>
      <w:bookmarkStart w:id="1692" w:name="_Toc59019542"/>
      <w:bookmarkStart w:id="1693" w:name="_Toc24868675"/>
      <w:bookmarkStart w:id="1694" w:name="_Toc43481484"/>
      <w:bookmarkStart w:id="1695" w:name="_Toc36041124"/>
      <w:bookmarkStart w:id="1696" w:name="_Toc51763969"/>
      <w:bookmarkStart w:id="1697" w:name="_Toc122117505"/>
      <w:bookmarkStart w:id="1698" w:name="_Toc57206201"/>
      <w:bookmarkStart w:id="1699" w:name="_Toc74770093"/>
      <w:bookmarkStart w:id="1700" w:name="_Toc45134761"/>
      <w:bookmarkStart w:id="1701" w:name="_Toc200964514"/>
      <w:bookmarkStart w:id="1702" w:name="_Toc212114000"/>
      <w:r>
        <w:rPr>
          <w:lang w:eastAsia="zh-CN"/>
        </w:rPr>
        <w:t>11.1</w:t>
      </w:r>
      <w:r>
        <w:rPr>
          <w:lang w:eastAsia="zh-CN"/>
        </w:rPr>
        <w:tab/>
        <w:t>General</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21"/>
      </w:pPr>
      <w:bookmarkStart w:id="1703" w:name="_Toc74770094"/>
      <w:bookmarkStart w:id="1704" w:name="_Toc43196715"/>
      <w:bookmarkStart w:id="1705" w:name="_Toc93879128"/>
      <w:bookmarkStart w:id="1706" w:name="_Toc122117506"/>
      <w:bookmarkStart w:id="1707" w:name="_Toc51189294"/>
      <w:bookmarkStart w:id="1708" w:name="_Toc68170216"/>
      <w:bookmarkStart w:id="1709" w:name="_Toc24868676"/>
      <w:bookmarkStart w:id="1710" w:name="_Toc45134762"/>
      <w:bookmarkStart w:id="1711" w:name="_Toc34154181"/>
      <w:bookmarkStart w:id="1712" w:name="_Toc51763970"/>
      <w:bookmarkStart w:id="1713" w:name="_Toc36041438"/>
      <w:bookmarkStart w:id="1714" w:name="_Toc43481485"/>
      <w:bookmarkStart w:id="1715" w:name="_Toc57206202"/>
      <w:bookmarkStart w:id="1716" w:name="_Toc96996826"/>
      <w:bookmarkStart w:id="1717" w:name="_Toc83768465"/>
      <w:bookmarkStart w:id="1718" w:name="_Toc36041125"/>
      <w:bookmarkStart w:id="1719" w:name="_Toc97197232"/>
      <w:bookmarkStart w:id="1720" w:name="_Toc59019543"/>
      <w:bookmarkStart w:id="1721" w:name="_Toc200964515"/>
      <w:bookmarkStart w:id="1722" w:name="_Toc212114001"/>
      <w:r>
        <w:rPr>
          <w:lang w:eastAsia="zh-CN"/>
        </w:rPr>
        <w:t>11</w:t>
      </w:r>
      <w:r>
        <w:t>.2</w:t>
      </w:r>
      <w:r>
        <w:tab/>
        <w:t>Security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D4B64AA" w14:textId="15A31325" w:rsidR="00741F98" w:rsidRDefault="00741F98" w:rsidP="00741F98">
      <w:pPr>
        <w:rPr>
          <w:lang w:eastAsia="zh-CN"/>
        </w:rPr>
      </w:pPr>
      <w:bookmarkStart w:id="1723" w:name="_Toc122117507"/>
      <w:bookmarkStart w:id="1724"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7E98C249"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68F51D77" w14:textId="6F84E8FC" w:rsidR="00741F98" w:rsidRDefault="00741F98" w:rsidP="00741F98">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0819B90A" w14:textId="35DAFB60"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CC8F859"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0906A13C" w:rsidR="00741F98" w:rsidRDefault="00741F98" w:rsidP="00741F98">
      <w:pPr>
        <w:pStyle w:val="NO"/>
        <w:rPr>
          <w:lang w:eastAsia="zh-CN"/>
        </w:rPr>
      </w:pPr>
      <w:r>
        <w:t>NOTE:</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7A06F5">
      <w:pPr>
        <w:pStyle w:val="1"/>
      </w:pPr>
      <w:bookmarkStart w:id="1725" w:name="_Toc212114002"/>
      <w:r>
        <w:t>1</w:t>
      </w:r>
      <w:r>
        <w:rPr>
          <w:rFonts w:hint="eastAsia"/>
        </w:rPr>
        <w:t>2</w:t>
      </w:r>
      <w:r>
        <w:tab/>
        <w:t>Usage of Network Capabilities</w:t>
      </w:r>
      <w:bookmarkEnd w:id="1723"/>
      <w:bookmarkEnd w:id="1724"/>
      <w:bookmarkEnd w:id="1725"/>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using the recipient's</w:t>
      </w:r>
      <w:bookmarkStart w:id="1726" w:name="_Hlk95293481"/>
      <w:r>
        <w:t xml:space="preserve"> information </w:t>
      </w:r>
      <w:bookmarkEnd w:id="172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lastRenderedPageBreak/>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8"/>
      </w:pPr>
      <w:r>
        <w:br w:type="page"/>
      </w:r>
      <w:bookmarkStart w:id="1727" w:name="_Toc122117508"/>
      <w:bookmarkStart w:id="1728" w:name="_Toc200964517"/>
      <w:bookmarkStart w:id="1729" w:name="_Toc212114003"/>
      <w:r>
        <w:lastRenderedPageBreak/>
        <w:t>Annex A (normative):</w:t>
      </w:r>
      <w:r>
        <w:br/>
        <w:t>OpenAPI specification</w:t>
      </w:r>
      <w:bookmarkEnd w:id="1727"/>
      <w:bookmarkEnd w:id="1728"/>
      <w:bookmarkEnd w:id="1729"/>
    </w:p>
    <w:p w14:paraId="31BEEAA4" w14:textId="77777777" w:rsidR="00F13DB2" w:rsidRDefault="007A06F5">
      <w:pPr>
        <w:pStyle w:val="1"/>
      </w:pPr>
      <w:bookmarkStart w:id="1730" w:name="_Toc97197234"/>
      <w:bookmarkStart w:id="1731" w:name="_Toc96996828"/>
      <w:bookmarkStart w:id="1732" w:name="_Toc122117509"/>
      <w:bookmarkStart w:id="1733" w:name="_Toc200964518"/>
      <w:bookmarkStart w:id="1734" w:name="_Toc212114004"/>
      <w:r>
        <w:t>A.1</w:t>
      </w:r>
      <w:r>
        <w:tab/>
        <w:t>General</w:t>
      </w:r>
      <w:bookmarkEnd w:id="1730"/>
      <w:bookmarkEnd w:id="1731"/>
      <w:bookmarkEnd w:id="1732"/>
      <w:bookmarkEnd w:id="1733"/>
      <w:bookmarkEnd w:id="1734"/>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1"/>
        <w:rPr>
          <w:lang w:eastAsia="zh-CN"/>
        </w:rPr>
      </w:pPr>
      <w:bookmarkStart w:id="1735" w:name="_Toc97197235"/>
      <w:bookmarkStart w:id="1736" w:name="_Toc122117510"/>
      <w:bookmarkStart w:id="1737" w:name="_Toc96996829"/>
      <w:bookmarkStart w:id="1738" w:name="_Toc200964519"/>
      <w:bookmarkStart w:id="1739" w:name="_Toc212114005"/>
      <w:r>
        <w:rPr>
          <w:lang w:eastAsia="zh-CN"/>
        </w:rPr>
        <w:t>A.2</w:t>
      </w:r>
      <w:r>
        <w:rPr>
          <w:lang w:eastAsia="zh-CN"/>
        </w:rPr>
        <w:tab/>
        <w:t>MSGS_ASRegistration API</w:t>
      </w:r>
      <w:bookmarkEnd w:id="1735"/>
      <w:bookmarkEnd w:id="1736"/>
      <w:bookmarkEnd w:id="1737"/>
      <w:bookmarkEnd w:id="1738"/>
      <w:bookmarkEnd w:id="1739"/>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4146228A"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3AA7D0AA"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t xml:space="preserve">          headers:</w:t>
      </w:r>
    </w:p>
    <w:p w14:paraId="638B2E12" w14:textId="77777777" w:rsidR="00F13DB2" w:rsidRDefault="007A06F5">
      <w:pPr>
        <w:pStyle w:val="PL"/>
        <w:rPr>
          <w:lang w:eastAsia="zh-CN"/>
        </w:rPr>
      </w:pPr>
      <w:r>
        <w:rPr>
          <w:lang w:eastAsia="zh-CN"/>
        </w:rPr>
        <w:lastRenderedPageBreak/>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t xml:space="preserve">        clientCredentials:</w:t>
      </w:r>
    </w:p>
    <w:p w14:paraId="49D985AC" w14:textId="77777777" w:rsidR="00F13DB2" w:rsidRDefault="007A06F5">
      <w:pPr>
        <w:pStyle w:val="PL"/>
        <w:rPr>
          <w:lang w:eastAsia="zh-CN"/>
        </w:rPr>
      </w:pPr>
      <w:r>
        <w:rPr>
          <w:lang w:eastAsia="zh-CN"/>
        </w:rPr>
        <w:lastRenderedPageBreak/>
        <w:t xml:space="preserve">          tokenUrl: '{</w:t>
      </w:r>
      <w:r>
        <w:rPr>
          <w:rFonts w:eastAsia="等线"/>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1"/>
        <w:rPr>
          <w:lang w:eastAsia="zh-CN"/>
        </w:rPr>
      </w:pPr>
      <w:bookmarkStart w:id="1740" w:name="_Toc122117511"/>
      <w:bookmarkStart w:id="1741" w:name="_Toc97197236"/>
      <w:bookmarkStart w:id="1742" w:name="_Toc96996830"/>
      <w:bookmarkStart w:id="1743" w:name="_Toc200964520"/>
      <w:bookmarkStart w:id="1744" w:name="_Toc212114006"/>
      <w:r>
        <w:rPr>
          <w:lang w:eastAsia="zh-CN"/>
        </w:rPr>
        <w:t>A.3</w:t>
      </w:r>
      <w:r>
        <w:rPr>
          <w:lang w:eastAsia="zh-CN"/>
        </w:rPr>
        <w:tab/>
        <w:t>MSGS_MSGDelivery API</w:t>
      </w:r>
      <w:bookmarkEnd w:id="1740"/>
      <w:bookmarkEnd w:id="1741"/>
      <w:bookmarkEnd w:id="1742"/>
      <w:bookmarkEnd w:id="1743"/>
      <w:bookmarkEnd w:id="1744"/>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49B741A2"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074688A6" w14:textId="77777777" w:rsidR="00F13DB2" w:rsidRDefault="007A06F5">
      <w:pPr>
        <w:pStyle w:val="PL"/>
        <w:rPr>
          <w:lang w:eastAsia="zh-CN"/>
        </w:rPr>
      </w:pPr>
      <w:r>
        <w:rPr>
          <w:lang w:eastAsia="zh-CN"/>
        </w:rPr>
        <w:t xml:space="preserve">  description: |</w:t>
      </w:r>
    </w:p>
    <w:p w14:paraId="37F4FCC1" w14:textId="77777777" w:rsidR="00F13DB2" w:rsidRDefault="007A06F5">
      <w:pPr>
        <w:pStyle w:val="PL"/>
        <w:rPr>
          <w:lang w:eastAsia="zh-CN"/>
        </w:rPr>
      </w:pPr>
      <w:r>
        <w:rPr>
          <w:lang w:eastAsia="zh-CN"/>
        </w:rPr>
        <w:lastRenderedPageBreak/>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165DCEA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t xml:space="preserve">            schema:</w:t>
      </w:r>
    </w:p>
    <w:p w14:paraId="4D8F7748" w14:textId="77777777" w:rsidR="00F13DB2" w:rsidRDefault="007A06F5">
      <w:pPr>
        <w:pStyle w:val="PL"/>
        <w:rPr>
          <w:lang w:eastAsia="zh-CN"/>
        </w:rPr>
      </w:pPr>
      <w:r>
        <w:rPr>
          <w:lang w:eastAsia="zh-CN"/>
        </w:rPr>
        <w:lastRenderedPageBreak/>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t xml:space="preserve">        default:</w:t>
      </w:r>
    </w:p>
    <w:p w14:paraId="0D9CBE3A"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t xml:space="preserve">          $ref: '#/components/schemas/MessageSegmentParameters'</w:t>
      </w:r>
    </w:p>
    <w:p w14:paraId="2F8D0224" w14:textId="77777777" w:rsidR="00F13DB2" w:rsidRDefault="007A06F5">
      <w:pPr>
        <w:pStyle w:val="PL"/>
        <w:rPr>
          <w:lang w:eastAsia="zh-CN"/>
        </w:rPr>
      </w:pPr>
      <w:r>
        <w:rPr>
          <w:lang w:eastAsia="zh-CN"/>
        </w:rPr>
        <w:lastRenderedPageBreak/>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t xml:space="preserve">          This string provides forward-compatibility with future</w:t>
      </w:r>
    </w:p>
    <w:p w14:paraId="044CF409" w14:textId="77777777" w:rsidR="00F13DB2" w:rsidRDefault="007A06F5">
      <w:pPr>
        <w:pStyle w:val="PL"/>
        <w:rPr>
          <w:lang w:eastAsia="zh-CN"/>
        </w:rPr>
      </w:pPr>
      <w:r>
        <w:rPr>
          <w:lang w:eastAsia="zh-CN"/>
        </w:rPr>
        <w:lastRenderedPageBreak/>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1"/>
        <w:rPr>
          <w:lang w:eastAsia="zh-CN"/>
        </w:rPr>
      </w:pPr>
      <w:bookmarkStart w:id="1745" w:name="_Toc97197237"/>
      <w:bookmarkStart w:id="1746" w:name="_Toc96996831"/>
      <w:bookmarkStart w:id="1747" w:name="_Toc122117512"/>
      <w:bookmarkStart w:id="1748" w:name="_Toc200964521"/>
      <w:bookmarkStart w:id="1749" w:name="_Toc212114007"/>
      <w:r>
        <w:rPr>
          <w:lang w:eastAsia="zh-CN"/>
        </w:rPr>
        <w:t>A.4</w:t>
      </w:r>
      <w:r>
        <w:rPr>
          <w:lang w:eastAsia="zh-CN"/>
        </w:rPr>
        <w:tab/>
        <w:t>MSGG_L3GDelivery API</w:t>
      </w:r>
      <w:bookmarkEnd w:id="1745"/>
      <w:bookmarkEnd w:id="1746"/>
      <w:bookmarkEnd w:id="1747"/>
      <w:bookmarkEnd w:id="1748"/>
      <w:bookmarkEnd w:id="1749"/>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27CCA3B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107605E3"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1ACC84B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t xml:space="preserve">    post:</w:t>
      </w:r>
    </w:p>
    <w:p w14:paraId="44502533" w14:textId="77777777" w:rsidR="00F13DB2" w:rsidRDefault="007A06F5">
      <w:pPr>
        <w:pStyle w:val="PL"/>
        <w:rPr>
          <w:lang w:eastAsia="zh-CN"/>
        </w:rPr>
      </w:pPr>
      <w:r>
        <w:rPr>
          <w:lang w:eastAsia="zh-CN"/>
        </w:rPr>
        <w:lastRenderedPageBreak/>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t xml:space="preserve">        default:</w:t>
      </w:r>
    </w:p>
    <w:p w14:paraId="3765EB5D"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t xml:space="preserve">          extensions to the enumeration but is not used to encode</w:t>
      </w:r>
    </w:p>
    <w:p w14:paraId="59546FF8" w14:textId="77777777" w:rsidR="00F13DB2" w:rsidRDefault="007A06F5">
      <w:pPr>
        <w:pStyle w:val="PL"/>
        <w:rPr>
          <w:lang w:eastAsia="zh-CN"/>
        </w:rPr>
      </w:pPr>
      <w:r>
        <w:rPr>
          <w:lang w:eastAsia="zh-CN"/>
        </w:rPr>
        <w:lastRenderedPageBreak/>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1"/>
        <w:rPr>
          <w:lang w:eastAsia="zh-CN"/>
        </w:rPr>
      </w:pPr>
      <w:bookmarkStart w:id="1750" w:name="_Toc97197238"/>
      <w:bookmarkStart w:id="1751" w:name="_Toc122117513"/>
      <w:bookmarkStart w:id="1752" w:name="_Toc96996832"/>
      <w:bookmarkStart w:id="1753" w:name="_Toc200964522"/>
      <w:bookmarkStart w:id="1754" w:name="_Toc212114008"/>
      <w:r>
        <w:rPr>
          <w:lang w:eastAsia="zh-CN"/>
        </w:rPr>
        <w:t>A.5</w:t>
      </w:r>
      <w:r>
        <w:rPr>
          <w:lang w:eastAsia="zh-CN"/>
        </w:rPr>
        <w:tab/>
        <w:t>MSGG_N3GDelivery API</w:t>
      </w:r>
      <w:bookmarkEnd w:id="1750"/>
      <w:bookmarkEnd w:id="1751"/>
      <w:bookmarkEnd w:id="1752"/>
      <w:bookmarkEnd w:id="1753"/>
      <w:bookmarkEnd w:id="1754"/>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330D5E77"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1919A4F4"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07D9F5CB"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t xml:space="preserve">        '503':</w:t>
      </w:r>
    </w:p>
    <w:p w14:paraId="6C817AF4"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t xml:space="preserve">        delivStReqInd:</w:t>
      </w:r>
    </w:p>
    <w:p w14:paraId="3B4E3396" w14:textId="77777777" w:rsidR="00F13DB2" w:rsidRDefault="007A06F5">
      <w:pPr>
        <w:pStyle w:val="PL"/>
        <w:rPr>
          <w:lang w:eastAsia="zh-CN"/>
        </w:rPr>
      </w:pPr>
      <w:r>
        <w:rPr>
          <w:lang w:eastAsia="zh-CN"/>
        </w:rPr>
        <w:lastRenderedPageBreak/>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4FB7155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510BF47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568B4">
        <w:rPr>
          <w:rFonts w:ascii="Courier New" w:hAnsi="Courier New" w:cs="Courier New" w:hint="eastAsia"/>
          <w:sz w:val="16"/>
          <w:lang w:val="fr-FR" w:eastAsia="zh-CN"/>
        </w:rPr>
        <w:t>2025</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52AEF75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1755" w:name="_Toc97045699"/>
      <w:bookmarkStart w:id="1756" w:name="_Toc129169779"/>
      <w:bookmarkStart w:id="1757" w:name="_Toc85734444"/>
      <w:bookmarkStart w:id="1758" w:name="_Hlk130559617"/>
      <w:bookmarkStart w:id="1759" w:name="_Toc89431743"/>
      <w:bookmarkStart w:id="1760" w:name="_Toc97042555"/>
      <w:bookmarkStart w:id="1761" w:name="_Toc97155444"/>
      <w:bookmarkStart w:id="1762"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1D528FB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w:t>
      </w:r>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0360C058"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55"/>
    <w:bookmarkEnd w:id="1756"/>
    <w:bookmarkEnd w:id="1757"/>
    <w:bookmarkEnd w:id="1758"/>
    <w:bookmarkEnd w:id="1759"/>
    <w:bookmarkEnd w:id="1760"/>
    <w:bookmarkEnd w:id="1761"/>
    <w:bookmarkEnd w:id="1762"/>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CE63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75F39F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E446A2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A95F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C0376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19C50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DA885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0C8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E28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7A816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61D6F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8"/>
      </w:pPr>
      <w:r>
        <w:br w:type="page"/>
      </w:r>
      <w:bookmarkStart w:id="1763" w:name="_Toc122117514"/>
      <w:bookmarkStart w:id="1764" w:name="_Toc200964523"/>
      <w:bookmarkStart w:id="1765" w:name="_Toc212114009"/>
      <w:r>
        <w:lastRenderedPageBreak/>
        <w:t>Annex B (informative):</w:t>
      </w:r>
      <w:r>
        <w:br/>
        <w:t>Change history</w:t>
      </w:r>
      <w:bookmarkEnd w:id="1763"/>
      <w:bookmarkEnd w:id="1764"/>
      <w:bookmarkEnd w:id="1765"/>
    </w:p>
    <w:p w14:paraId="681E1E43" w14:textId="77777777" w:rsidR="00F13DB2" w:rsidRDefault="00F13DB2">
      <w:pPr>
        <w:pStyle w:val="TH"/>
      </w:pPr>
      <w:bookmarkStart w:id="1766" w:name="historyclause"/>
      <w:bookmarkEnd w:id="17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B34E1B" w14:paraId="011B53A1" w14:textId="77777777">
        <w:tc>
          <w:tcPr>
            <w:tcW w:w="800" w:type="dxa"/>
            <w:shd w:val="solid" w:color="FFFFFF" w:fill="auto"/>
          </w:tcPr>
          <w:p w14:paraId="4B0E3B53" w14:textId="72758F81" w:rsidR="00B34E1B" w:rsidRDefault="00B34E1B">
            <w:pPr>
              <w:pStyle w:val="TAC"/>
              <w:rPr>
                <w:sz w:val="16"/>
                <w:szCs w:val="16"/>
                <w:lang w:val="en-US" w:eastAsia="zh-CN"/>
              </w:rPr>
            </w:pPr>
            <w:r>
              <w:rPr>
                <w:rFonts w:hint="eastAsia"/>
                <w:sz w:val="16"/>
                <w:szCs w:val="16"/>
                <w:lang w:val="en-US" w:eastAsia="zh-CN"/>
              </w:rPr>
              <w:t>2025-11</w:t>
            </w:r>
          </w:p>
        </w:tc>
        <w:tc>
          <w:tcPr>
            <w:tcW w:w="1279" w:type="dxa"/>
            <w:shd w:val="solid" w:color="FFFFFF" w:fill="auto"/>
          </w:tcPr>
          <w:p w14:paraId="7C06AFD9" w14:textId="1D1DB40E" w:rsidR="00B34E1B" w:rsidRDefault="00B34E1B">
            <w:pPr>
              <w:pStyle w:val="TAC"/>
              <w:rPr>
                <w:kern w:val="2"/>
                <w:sz w:val="16"/>
                <w:szCs w:val="16"/>
                <w:lang w:val="en-US" w:eastAsia="zh-CN"/>
              </w:rPr>
            </w:pPr>
            <w:r>
              <w:rPr>
                <w:rFonts w:hint="eastAsia"/>
                <w:kern w:val="2"/>
                <w:sz w:val="16"/>
                <w:szCs w:val="16"/>
                <w:lang w:val="en-US" w:eastAsia="zh-CN"/>
              </w:rPr>
              <w:t>CT#110</w:t>
            </w:r>
          </w:p>
        </w:tc>
        <w:tc>
          <w:tcPr>
            <w:tcW w:w="992" w:type="dxa"/>
            <w:shd w:val="solid" w:color="FFFFFF" w:fill="auto"/>
          </w:tcPr>
          <w:p w14:paraId="279509BA" w14:textId="1E9A7F96" w:rsidR="00B34E1B" w:rsidRDefault="00B34E1B">
            <w:pPr>
              <w:pStyle w:val="TAC"/>
              <w:rPr>
                <w:sz w:val="16"/>
                <w:szCs w:val="16"/>
                <w:lang w:val="en-US" w:eastAsia="zh-CN"/>
              </w:rPr>
            </w:pPr>
            <w:r>
              <w:rPr>
                <w:rFonts w:hint="eastAsia"/>
                <w:sz w:val="16"/>
                <w:szCs w:val="16"/>
                <w:lang w:val="en-US" w:eastAsia="zh-CN"/>
              </w:rPr>
              <w:t>C3-254520</w:t>
            </w:r>
          </w:p>
        </w:tc>
        <w:tc>
          <w:tcPr>
            <w:tcW w:w="473" w:type="dxa"/>
            <w:shd w:val="solid" w:color="FFFFFF" w:fill="auto"/>
          </w:tcPr>
          <w:p w14:paraId="1BA2DBA5" w14:textId="52277A6F" w:rsidR="00B34E1B" w:rsidRDefault="00B34E1B">
            <w:pPr>
              <w:pStyle w:val="TAL"/>
              <w:rPr>
                <w:sz w:val="16"/>
                <w:szCs w:val="16"/>
                <w:lang w:val="en-US" w:eastAsia="zh-CN"/>
              </w:rPr>
            </w:pPr>
            <w:r>
              <w:rPr>
                <w:rFonts w:hint="eastAsia"/>
                <w:sz w:val="16"/>
                <w:szCs w:val="16"/>
                <w:lang w:val="en-US" w:eastAsia="zh-CN"/>
              </w:rPr>
              <w:t>0070</w:t>
            </w:r>
          </w:p>
        </w:tc>
        <w:tc>
          <w:tcPr>
            <w:tcW w:w="377" w:type="dxa"/>
            <w:shd w:val="solid" w:color="FFFFFF" w:fill="auto"/>
          </w:tcPr>
          <w:p w14:paraId="51D10FD3" w14:textId="5F5375AB" w:rsidR="00B34E1B" w:rsidRDefault="00B34E1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58E50C" w14:textId="1AFBBCB9" w:rsidR="00B34E1B" w:rsidRDefault="00B34E1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57DD91" w14:textId="606F5A8F" w:rsidR="00B34E1B" w:rsidRDefault="00B34E1B">
            <w:pPr>
              <w:pStyle w:val="TAL"/>
              <w:rPr>
                <w:sz w:val="16"/>
                <w:szCs w:val="16"/>
                <w:lang w:val="en-US" w:eastAsia="zh-CN"/>
              </w:rPr>
            </w:pPr>
            <w:r w:rsidRPr="00B34E1B">
              <w:rPr>
                <w:sz w:val="16"/>
                <w:szCs w:val="16"/>
                <w:lang w:val="en-US" w:eastAsia="zh-CN"/>
              </w:rPr>
              <w:t>TS reference correction</w:t>
            </w:r>
          </w:p>
        </w:tc>
        <w:tc>
          <w:tcPr>
            <w:tcW w:w="708" w:type="dxa"/>
            <w:shd w:val="solid" w:color="FFFFFF" w:fill="auto"/>
          </w:tcPr>
          <w:p w14:paraId="1ADBE636" w14:textId="43F7F45B" w:rsidR="00B34E1B" w:rsidRDefault="00B34E1B">
            <w:pPr>
              <w:pStyle w:val="TAC"/>
              <w:rPr>
                <w:sz w:val="16"/>
                <w:szCs w:val="16"/>
                <w:lang w:val="en-US" w:eastAsia="zh-CN"/>
              </w:rPr>
            </w:pPr>
            <w:r>
              <w:rPr>
                <w:rFonts w:hint="eastAsia"/>
                <w:sz w:val="16"/>
                <w:szCs w:val="16"/>
                <w:lang w:val="en-US" w:eastAsia="zh-CN"/>
              </w:rPr>
              <w:t>19.3.0</w:t>
            </w:r>
          </w:p>
        </w:tc>
      </w:tr>
      <w:tr w:rsidR="00B34E1B" w14:paraId="2239A066" w14:textId="77777777">
        <w:tc>
          <w:tcPr>
            <w:tcW w:w="800" w:type="dxa"/>
            <w:shd w:val="solid" w:color="FFFFFF" w:fill="auto"/>
          </w:tcPr>
          <w:p w14:paraId="20BAC070" w14:textId="01D1DFF7" w:rsidR="00B34E1B" w:rsidRDefault="00B34E1B">
            <w:pPr>
              <w:pStyle w:val="TAC"/>
              <w:rPr>
                <w:sz w:val="16"/>
                <w:szCs w:val="16"/>
                <w:lang w:val="en-US" w:eastAsia="zh-CN"/>
              </w:rPr>
            </w:pPr>
            <w:r w:rsidRPr="00B34E1B">
              <w:rPr>
                <w:sz w:val="16"/>
                <w:szCs w:val="16"/>
                <w:lang w:val="en-US" w:eastAsia="zh-CN"/>
              </w:rPr>
              <w:t>2025-11</w:t>
            </w:r>
          </w:p>
        </w:tc>
        <w:tc>
          <w:tcPr>
            <w:tcW w:w="1279" w:type="dxa"/>
            <w:shd w:val="solid" w:color="FFFFFF" w:fill="auto"/>
          </w:tcPr>
          <w:p w14:paraId="37754C33" w14:textId="52687AAD" w:rsidR="00B34E1B" w:rsidRDefault="00B34E1B">
            <w:pPr>
              <w:pStyle w:val="TAC"/>
              <w:rPr>
                <w:kern w:val="2"/>
                <w:sz w:val="16"/>
                <w:szCs w:val="16"/>
                <w:lang w:val="en-US" w:eastAsia="zh-CN"/>
              </w:rPr>
            </w:pPr>
            <w:r w:rsidRPr="00B34E1B">
              <w:rPr>
                <w:kern w:val="2"/>
                <w:sz w:val="16"/>
                <w:szCs w:val="16"/>
                <w:lang w:val="en-US" w:eastAsia="zh-CN"/>
              </w:rPr>
              <w:t>CT#110</w:t>
            </w:r>
          </w:p>
        </w:tc>
        <w:tc>
          <w:tcPr>
            <w:tcW w:w="992" w:type="dxa"/>
            <w:shd w:val="solid" w:color="FFFFFF" w:fill="auto"/>
          </w:tcPr>
          <w:p w14:paraId="29F90D41" w14:textId="79777391" w:rsidR="00B34E1B" w:rsidRDefault="00B34E1B">
            <w:pPr>
              <w:pStyle w:val="TAC"/>
              <w:rPr>
                <w:sz w:val="16"/>
                <w:szCs w:val="16"/>
                <w:lang w:val="en-US" w:eastAsia="zh-CN"/>
              </w:rPr>
            </w:pPr>
            <w:r w:rsidRPr="00B34E1B">
              <w:rPr>
                <w:sz w:val="16"/>
                <w:szCs w:val="16"/>
                <w:lang w:val="en-US" w:eastAsia="zh-CN"/>
              </w:rPr>
              <w:t>C3-254</w:t>
            </w:r>
            <w:r>
              <w:rPr>
                <w:rFonts w:hint="eastAsia"/>
                <w:sz w:val="16"/>
                <w:szCs w:val="16"/>
                <w:lang w:val="en-US" w:eastAsia="zh-CN"/>
              </w:rPr>
              <w:t>485</w:t>
            </w:r>
          </w:p>
        </w:tc>
        <w:tc>
          <w:tcPr>
            <w:tcW w:w="473" w:type="dxa"/>
            <w:shd w:val="solid" w:color="FFFFFF" w:fill="auto"/>
          </w:tcPr>
          <w:p w14:paraId="527E5074" w14:textId="5025233E" w:rsidR="00B34E1B" w:rsidRDefault="00B34E1B">
            <w:pPr>
              <w:pStyle w:val="TAL"/>
              <w:rPr>
                <w:sz w:val="16"/>
                <w:szCs w:val="16"/>
                <w:lang w:val="en-US" w:eastAsia="zh-CN"/>
              </w:rPr>
            </w:pPr>
            <w:r>
              <w:rPr>
                <w:rFonts w:hint="eastAsia"/>
                <w:sz w:val="16"/>
                <w:szCs w:val="16"/>
                <w:lang w:val="en-US" w:eastAsia="zh-CN"/>
              </w:rPr>
              <w:t>0071</w:t>
            </w:r>
          </w:p>
        </w:tc>
        <w:tc>
          <w:tcPr>
            <w:tcW w:w="377" w:type="dxa"/>
            <w:shd w:val="solid" w:color="FFFFFF" w:fill="auto"/>
          </w:tcPr>
          <w:p w14:paraId="52E143D0" w14:textId="707FC39D" w:rsidR="00B34E1B" w:rsidRDefault="00B34E1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F35BF4" w14:textId="5EFCE9F8" w:rsidR="00B34E1B" w:rsidRDefault="00B34E1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B6DDD" w14:textId="13D08FF3" w:rsidR="00B34E1B" w:rsidRDefault="002B73D1">
            <w:pPr>
              <w:pStyle w:val="TAL"/>
              <w:rPr>
                <w:sz w:val="16"/>
                <w:szCs w:val="16"/>
                <w:lang w:val="en-US" w:eastAsia="zh-CN"/>
              </w:rPr>
            </w:pPr>
            <w:r w:rsidRPr="002B73D1">
              <w:rPr>
                <w:sz w:val="16"/>
                <w:szCs w:val="16"/>
                <w:lang w:val="en-US" w:eastAsia="zh-CN"/>
              </w:rPr>
              <w:t>Updates and corrections to the CAPIF related Security clause</w:t>
            </w:r>
          </w:p>
        </w:tc>
        <w:tc>
          <w:tcPr>
            <w:tcW w:w="708" w:type="dxa"/>
            <w:shd w:val="solid" w:color="FFFFFF" w:fill="auto"/>
          </w:tcPr>
          <w:p w14:paraId="7452A966" w14:textId="12475FB4" w:rsidR="00B34E1B" w:rsidRDefault="002B73D1">
            <w:pPr>
              <w:pStyle w:val="TAC"/>
              <w:rPr>
                <w:sz w:val="16"/>
                <w:szCs w:val="16"/>
                <w:lang w:val="en-US" w:eastAsia="zh-CN"/>
              </w:rPr>
            </w:pPr>
            <w:r>
              <w:rPr>
                <w:rFonts w:hint="eastAsia"/>
                <w:sz w:val="16"/>
                <w:szCs w:val="16"/>
                <w:lang w:val="en-US" w:eastAsia="zh-CN"/>
              </w:rPr>
              <w:t>19.3.0</w:t>
            </w:r>
          </w:p>
        </w:tc>
      </w:tr>
      <w:tr w:rsidR="002B73D1" w14:paraId="54531484" w14:textId="77777777">
        <w:tc>
          <w:tcPr>
            <w:tcW w:w="800" w:type="dxa"/>
            <w:shd w:val="solid" w:color="FFFFFF" w:fill="auto"/>
          </w:tcPr>
          <w:p w14:paraId="71A82FAB" w14:textId="758C4C1C" w:rsidR="002B73D1" w:rsidRPr="00B34E1B" w:rsidRDefault="002B73D1">
            <w:pPr>
              <w:pStyle w:val="TAC"/>
              <w:rPr>
                <w:sz w:val="16"/>
                <w:szCs w:val="16"/>
                <w:lang w:val="en-US" w:eastAsia="zh-CN"/>
              </w:rPr>
            </w:pPr>
            <w:r>
              <w:rPr>
                <w:rFonts w:hint="eastAsia"/>
                <w:sz w:val="16"/>
                <w:szCs w:val="16"/>
                <w:lang w:val="en-US" w:eastAsia="zh-CN"/>
              </w:rPr>
              <w:t>2025-11</w:t>
            </w:r>
          </w:p>
        </w:tc>
        <w:tc>
          <w:tcPr>
            <w:tcW w:w="1279" w:type="dxa"/>
            <w:shd w:val="solid" w:color="FFFFFF" w:fill="auto"/>
          </w:tcPr>
          <w:p w14:paraId="5C39A469" w14:textId="0FA778D7" w:rsidR="002B73D1" w:rsidRPr="00B34E1B" w:rsidRDefault="002B73D1">
            <w:pPr>
              <w:pStyle w:val="TAC"/>
              <w:rPr>
                <w:kern w:val="2"/>
                <w:sz w:val="16"/>
                <w:szCs w:val="16"/>
                <w:lang w:val="en-US" w:eastAsia="zh-CN"/>
              </w:rPr>
            </w:pPr>
            <w:r>
              <w:rPr>
                <w:rFonts w:hint="eastAsia"/>
                <w:kern w:val="2"/>
                <w:sz w:val="16"/>
                <w:szCs w:val="16"/>
                <w:lang w:val="en-US" w:eastAsia="zh-CN"/>
              </w:rPr>
              <w:t>CT#110</w:t>
            </w:r>
          </w:p>
        </w:tc>
        <w:tc>
          <w:tcPr>
            <w:tcW w:w="992" w:type="dxa"/>
            <w:shd w:val="solid" w:color="FFFFFF" w:fill="auto"/>
          </w:tcPr>
          <w:p w14:paraId="2A654290" w14:textId="7E4D318E" w:rsidR="002B73D1" w:rsidRPr="00B34E1B" w:rsidRDefault="002B73D1">
            <w:pPr>
              <w:pStyle w:val="TAC"/>
              <w:rPr>
                <w:sz w:val="16"/>
                <w:szCs w:val="16"/>
                <w:lang w:val="en-US" w:eastAsia="zh-CN"/>
              </w:rPr>
            </w:pPr>
            <w:r>
              <w:rPr>
                <w:sz w:val="16"/>
                <w:szCs w:val="16"/>
                <w:lang w:val="en-US" w:eastAsia="zh-CN"/>
              </w:rPr>
              <w:t>C</w:t>
            </w:r>
            <w:r>
              <w:rPr>
                <w:rFonts w:hint="eastAsia"/>
                <w:sz w:val="16"/>
                <w:szCs w:val="16"/>
                <w:lang w:val="en-US" w:eastAsia="zh-CN"/>
              </w:rPr>
              <w:t>3-255694</w:t>
            </w:r>
          </w:p>
        </w:tc>
        <w:tc>
          <w:tcPr>
            <w:tcW w:w="473" w:type="dxa"/>
            <w:shd w:val="solid" w:color="FFFFFF" w:fill="auto"/>
          </w:tcPr>
          <w:p w14:paraId="09B74FCE" w14:textId="60D538E7" w:rsidR="002B73D1" w:rsidRDefault="002B73D1">
            <w:pPr>
              <w:pStyle w:val="TAL"/>
              <w:rPr>
                <w:sz w:val="16"/>
                <w:szCs w:val="16"/>
                <w:lang w:val="en-US" w:eastAsia="zh-CN"/>
              </w:rPr>
            </w:pPr>
            <w:r>
              <w:rPr>
                <w:rFonts w:hint="eastAsia"/>
                <w:sz w:val="16"/>
                <w:szCs w:val="16"/>
                <w:lang w:val="en-US" w:eastAsia="zh-CN"/>
              </w:rPr>
              <w:t>0072</w:t>
            </w:r>
          </w:p>
        </w:tc>
        <w:tc>
          <w:tcPr>
            <w:tcW w:w="377" w:type="dxa"/>
            <w:shd w:val="solid" w:color="FFFFFF" w:fill="auto"/>
          </w:tcPr>
          <w:p w14:paraId="587D3BDF" w14:textId="77777777" w:rsidR="002B73D1" w:rsidRDefault="002B73D1">
            <w:pPr>
              <w:pStyle w:val="TAR"/>
              <w:rPr>
                <w:sz w:val="16"/>
                <w:szCs w:val="16"/>
                <w:lang w:val="en-US" w:eastAsia="zh-CN"/>
              </w:rPr>
            </w:pPr>
          </w:p>
        </w:tc>
        <w:tc>
          <w:tcPr>
            <w:tcW w:w="426" w:type="dxa"/>
            <w:shd w:val="solid" w:color="FFFFFF" w:fill="auto"/>
          </w:tcPr>
          <w:p w14:paraId="576EB007" w14:textId="36376A82" w:rsidR="002B73D1" w:rsidRDefault="002B73D1">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63EA76" w14:textId="3D54D919" w:rsidR="002B73D1" w:rsidRPr="002B73D1" w:rsidRDefault="002B73D1">
            <w:pPr>
              <w:pStyle w:val="TAL"/>
              <w:rPr>
                <w:sz w:val="16"/>
                <w:szCs w:val="16"/>
                <w:lang w:val="en-US" w:eastAsia="zh-CN"/>
              </w:rPr>
            </w:pPr>
            <w:r w:rsidRPr="002B73D1">
              <w:rPr>
                <w:sz w:val="16"/>
                <w:szCs w:val="16"/>
                <w:lang w:val="en-US" w:eastAsia="zh-CN"/>
              </w:rPr>
              <w:t>Update of info and externalDocs fields</w:t>
            </w:r>
          </w:p>
        </w:tc>
        <w:tc>
          <w:tcPr>
            <w:tcW w:w="708" w:type="dxa"/>
            <w:shd w:val="solid" w:color="FFFFFF" w:fill="auto"/>
          </w:tcPr>
          <w:p w14:paraId="30269C9E" w14:textId="66817D44" w:rsidR="002B73D1" w:rsidRDefault="002B73D1">
            <w:pPr>
              <w:pStyle w:val="TAC"/>
              <w:rPr>
                <w:sz w:val="16"/>
                <w:szCs w:val="16"/>
                <w:lang w:val="en-US" w:eastAsia="zh-CN"/>
              </w:rPr>
            </w:pPr>
            <w:r>
              <w:rPr>
                <w:rFonts w:hint="eastAsia"/>
                <w:sz w:val="16"/>
                <w:szCs w:val="16"/>
                <w:lang w:val="en-US" w:eastAsia="zh-CN"/>
              </w:rPr>
              <w:t>19.3.0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24C9" w14:textId="77777777" w:rsidR="00636DD1" w:rsidRDefault="00636DD1">
      <w:pPr>
        <w:spacing w:after="0"/>
      </w:pPr>
      <w:r>
        <w:separator/>
      </w:r>
    </w:p>
  </w:endnote>
  <w:endnote w:type="continuationSeparator" w:id="0">
    <w:p w14:paraId="4593A1F9" w14:textId="77777777" w:rsidR="00636DD1" w:rsidRDefault="00636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7894" w14:textId="77777777" w:rsidR="00F13DB2" w:rsidRDefault="007A06F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FD17D" w14:textId="77777777" w:rsidR="00636DD1" w:rsidRDefault="00636DD1">
      <w:pPr>
        <w:spacing w:after="0"/>
      </w:pPr>
      <w:r>
        <w:separator/>
      </w:r>
    </w:p>
  </w:footnote>
  <w:footnote w:type="continuationSeparator" w:id="0">
    <w:p w14:paraId="1622B8A7" w14:textId="77777777" w:rsidR="00636DD1" w:rsidRDefault="00636D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E4EA" w14:textId="1FEA32E0"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281">
      <w:rPr>
        <w:rFonts w:ascii="Arial" w:hAnsi="Arial" w:cs="Arial"/>
        <w:b/>
        <w:noProof/>
        <w:sz w:val="18"/>
        <w:szCs w:val="18"/>
      </w:rPr>
      <w:t>3GPP TS 29.538 V19.4.0 (2025-11)</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1DBCC8E9"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281">
      <w:rPr>
        <w:rFonts w:ascii="Arial" w:hAnsi="Arial" w:cs="Arial"/>
        <w:b/>
        <w:noProof/>
        <w:sz w:val="18"/>
        <w:szCs w:val="18"/>
      </w:rPr>
      <w:t>Release 19</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91378057">
    <w:abstractNumId w:val="3"/>
  </w:num>
  <w:num w:numId="2" w16cid:durableId="1878857808">
    <w:abstractNumId w:val="5"/>
  </w:num>
  <w:num w:numId="3" w16cid:durableId="39325094">
    <w:abstractNumId w:val="8"/>
  </w:num>
  <w:num w:numId="4" w16cid:durableId="431320842">
    <w:abstractNumId w:val="6"/>
  </w:num>
  <w:num w:numId="5" w16cid:durableId="623584668">
    <w:abstractNumId w:val="2"/>
  </w:num>
  <w:num w:numId="6" w16cid:durableId="2069837417">
    <w:abstractNumId w:val="7"/>
  </w:num>
  <w:num w:numId="7" w16cid:durableId="1194879646">
    <w:abstractNumId w:val="4"/>
  </w:num>
  <w:num w:numId="8" w16cid:durableId="1143892724">
    <w:abstractNumId w:val="1"/>
  </w:num>
  <w:num w:numId="9" w16cid:durableId="1617055266">
    <w:abstractNumId w:val="0"/>
  </w:num>
  <w:num w:numId="10" w16cid:durableId="20613253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7FD24DF"/>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06281"/>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0920"/>
    <w:rsid w:val="005E4BB2"/>
    <w:rsid w:val="005E79B4"/>
    <w:rsid w:val="005F463D"/>
    <w:rsid w:val="005F788A"/>
    <w:rsid w:val="006025F2"/>
    <w:rsid w:val="00602AEA"/>
    <w:rsid w:val="00614DA7"/>
    <w:rsid w:val="00614FDF"/>
    <w:rsid w:val="00632C6B"/>
    <w:rsid w:val="0063543D"/>
    <w:rsid w:val="00636DD1"/>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568B4"/>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99</Pages>
  <Words>27422</Words>
  <Characters>177427</Characters>
  <Application>Microsoft Office Word</Application>
  <DocSecurity>0</DocSecurity>
  <Lines>7714</Lines>
  <Paragraphs>6401</Paragraphs>
  <ScaleCrop>false</ScaleCrop>
  <Company>ETSI</Company>
  <LinksUpToDate>false</LinksUpToDate>
  <CharactersWithSpaces>198448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CR0072</cp:lastModifiedBy>
  <cp:revision>13</cp:revision>
  <cp:lastPrinted>2019-02-26T06:05:00Z</cp:lastPrinted>
  <dcterms:created xsi:type="dcterms:W3CDTF">2024-07-08T14:20:00Z</dcterms:created>
  <dcterms:modified xsi:type="dcterms:W3CDTF">2025-11-27T12:41:00Z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