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tcPr>
          <w:p w14:paraId="75794CAF" w14:textId="15889CF3" w:rsidR="00E9750A" w:rsidRDefault="00A16F12">
            <w:pPr>
              <w:pStyle w:val="ZA"/>
              <w:framePr w:w="0" w:hRule="auto" w:wrap="auto" w:vAnchor="margin" w:hAnchor="text" w:yAlign="inline"/>
            </w:pPr>
            <w:bookmarkStart w:id="0" w:name="page1"/>
            <w:r>
              <w:rPr>
                <w:sz w:val="64"/>
              </w:rPr>
              <w:t xml:space="preserve">3GPP TS 29.575 </w:t>
            </w:r>
            <w:r>
              <w:t>V18.</w:t>
            </w:r>
            <w:r w:rsidR="004C2317">
              <w:rPr>
                <w:lang w:eastAsia="zh-CN"/>
              </w:rPr>
              <w:t>10</w:t>
            </w:r>
            <w:r>
              <w:t xml:space="preserve">.0 </w:t>
            </w:r>
            <w:r>
              <w:rPr>
                <w:sz w:val="32"/>
              </w:rPr>
              <w:t>(</w:t>
            </w:r>
            <w:r w:rsidR="00E353F5">
              <w:rPr>
                <w:sz w:val="32"/>
              </w:rPr>
              <w:t>2025</w:t>
            </w:r>
            <w:r>
              <w:rPr>
                <w:sz w:val="32"/>
              </w:rPr>
              <w:t>-</w:t>
            </w:r>
            <w:r w:rsidR="004C2317">
              <w:rPr>
                <w:sz w:val="32"/>
              </w:rPr>
              <w:t>12</w:t>
            </w:r>
            <w:r>
              <w:rPr>
                <w:sz w:val="32"/>
              </w:rPr>
              <w:t>)</w:t>
            </w:r>
          </w:p>
        </w:tc>
      </w:tr>
      <w:tr w:rsidR="00E9750A" w14:paraId="0E0C3364" w14:textId="77777777">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6pt;height:62.75pt;mso-width-percent:0;mso-height-percent:0;mso-width-percent:0;mso-height-percent:0" o:ole="">
                  <v:imagedata r:id="rId8" o:title=""/>
                </v:shape>
                <o:OLEObject Type="Embed" ProgID="Word.Picture.8" ShapeID="_x0000_i1025" DrawAspect="Content" ObjectID="_1829817188"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tcPr>
          <w:p w14:paraId="5143CD15" w14:textId="77777777" w:rsidR="00E9750A" w:rsidRDefault="00E9750A"/>
        </w:tc>
      </w:tr>
      <w:tr w:rsidR="00E9750A" w14:paraId="04420D95" w14:textId="77777777">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05A88AE" w:rsidR="00E9750A" w:rsidRDefault="00A16F12">
            <w:pPr>
              <w:pStyle w:val="FP"/>
              <w:jc w:val="center"/>
              <w:rPr>
                <w:sz w:val="18"/>
              </w:rPr>
            </w:pPr>
            <w:r>
              <w:rPr>
                <w:sz w:val="18"/>
              </w:rPr>
              <w:t xml:space="preserve">© </w:t>
            </w:r>
            <w:r w:rsidR="00E353F5">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t>Contents</w:t>
      </w:r>
    </w:p>
    <w:p w14:paraId="3ADEEC49" w14:textId="0445E305" w:rsidR="00F813B2" w:rsidRDefault="00285CC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F813B2">
        <w:rPr>
          <w:noProof/>
        </w:rPr>
        <w:t>Foreword</w:t>
      </w:r>
      <w:r w:rsidR="00F813B2">
        <w:rPr>
          <w:noProof/>
        </w:rPr>
        <w:tab/>
      </w:r>
      <w:r w:rsidR="00F813B2">
        <w:rPr>
          <w:noProof/>
        </w:rPr>
        <w:fldChar w:fldCharType="begin" w:fldLock="1"/>
      </w:r>
      <w:r w:rsidR="00F813B2">
        <w:rPr>
          <w:noProof/>
        </w:rPr>
        <w:instrText xml:space="preserve"> PAGEREF _Toc219205087 \h </w:instrText>
      </w:r>
      <w:r w:rsidR="00F813B2">
        <w:rPr>
          <w:noProof/>
        </w:rPr>
      </w:r>
      <w:r w:rsidR="00F813B2">
        <w:rPr>
          <w:noProof/>
        </w:rPr>
        <w:fldChar w:fldCharType="separate"/>
      </w:r>
      <w:r w:rsidR="00F813B2">
        <w:rPr>
          <w:noProof/>
        </w:rPr>
        <w:t>7</w:t>
      </w:r>
      <w:r w:rsidR="00F813B2">
        <w:rPr>
          <w:noProof/>
        </w:rPr>
        <w:fldChar w:fldCharType="end"/>
      </w:r>
    </w:p>
    <w:p w14:paraId="151B7175" w14:textId="3F3548E6" w:rsidR="00F813B2" w:rsidRDefault="00F813B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_Toc219205088 \h </w:instrText>
      </w:r>
      <w:r>
        <w:rPr>
          <w:noProof/>
        </w:rPr>
      </w:r>
      <w:r>
        <w:rPr>
          <w:noProof/>
        </w:rPr>
        <w:fldChar w:fldCharType="separate"/>
      </w:r>
      <w:r>
        <w:rPr>
          <w:noProof/>
        </w:rPr>
        <w:t>8</w:t>
      </w:r>
      <w:r>
        <w:rPr>
          <w:noProof/>
        </w:rPr>
        <w:fldChar w:fldCharType="end"/>
      </w:r>
    </w:p>
    <w:p w14:paraId="58DC4D2D" w14:textId="3232D3A3" w:rsidR="00F813B2" w:rsidRDefault="00F813B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_Toc219205089 \h </w:instrText>
      </w:r>
      <w:r>
        <w:rPr>
          <w:noProof/>
        </w:rPr>
      </w:r>
      <w:r>
        <w:rPr>
          <w:noProof/>
        </w:rPr>
        <w:fldChar w:fldCharType="separate"/>
      </w:r>
      <w:r>
        <w:rPr>
          <w:noProof/>
        </w:rPr>
        <w:t>9</w:t>
      </w:r>
      <w:r>
        <w:rPr>
          <w:noProof/>
        </w:rPr>
        <w:fldChar w:fldCharType="end"/>
      </w:r>
    </w:p>
    <w:p w14:paraId="16898F9E" w14:textId="5C81E461" w:rsidR="00F813B2" w:rsidRDefault="00F813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_Toc219205090 \h </w:instrText>
      </w:r>
      <w:r>
        <w:rPr>
          <w:noProof/>
        </w:rPr>
      </w:r>
      <w:r>
        <w:rPr>
          <w:noProof/>
        </w:rPr>
        <w:fldChar w:fldCharType="separate"/>
      </w:r>
      <w:r>
        <w:rPr>
          <w:noProof/>
        </w:rPr>
        <w:t>9</w:t>
      </w:r>
      <w:r>
        <w:rPr>
          <w:noProof/>
        </w:rPr>
        <w:fldChar w:fldCharType="end"/>
      </w:r>
    </w:p>
    <w:p w14:paraId="365752D3" w14:textId="27FF0C33" w:rsidR="00F813B2" w:rsidRDefault="00F813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_Toc219205091 \h </w:instrText>
      </w:r>
      <w:r>
        <w:rPr>
          <w:noProof/>
        </w:rPr>
      </w:r>
      <w:r>
        <w:rPr>
          <w:noProof/>
        </w:rPr>
        <w:fldChar w:fldCharType="separate"/>
      </w:r>
      <w:r>
        <w:rPr>
          <w:noProof/>
        </w:rPr>
        <w:t>10</w:t>
      </w:r>
      <w:r>
        <w:rPr>
          <w:noProof/>
        </w:rPr>
        <w:fldChar w:fldCharType="end"/>
      </w:r>
    </w:p>
    <w:p w14:paraId="4F114BDB" w14:textId="1EC84E96" w:rsidR="00F813B2" w:rsidRDefault="00F813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_Toc219205092 \h </w:instrText>
      </w:r>
      <w:r>
        <w:rPr>
          <w:noProof/>
        </w:rPr>
      </w:r>
      <w:r>
        <w:rPr>
          <w:noProof/>
        </w:rPr>
        <w:fldChar w:fldCharType="separate"/>
      </w:r>
      <w:r>
        <w:rPr>
          <w:noProof/>
        </w:rPr>
        <w:t>10</w:t>
      </w:r>
      <w:r>
        <w:rPr>
          <w:noProof/>
        </w:rPr>
        <w:fldChar w:fldCharType="end"/>
      </w:r>
    </w:p>
    <w:p w14:paraId="6597FD47" w14:textId="7339DC72" w:rsidR="00F813B2" w:rsidRDefault="00F813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_Toc219205093 \h </w:instrText>
      </w:r>
      <w:r>
        <w:rPr>
          <w:noProof/>
        </w:rPr>
      </w:r>
      <w:r>
        <w:rPr>
          <w:noProof/>
        </w:rPr>
        <w:fldChar w:fldCharType="separate"/>
      </w:r>
      <w:r>
        <w:rPr>
          <w:noProof/>
        </w:rPr>
        <w:t>10</w:t>
      </w:r>
      <w:r>
        <w:rPr>
          <w:noProof/>
        </w:rPr>
        <w:fldChar w:fldCharType="end"/>
      </w:r>
    </w:p>
    <w:p w14:paraId="12DC7C24" w14:textId="3F4C24AE" w:rsidR="00F813B2" w:rsidRDefault="00F813B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_Toc219205094 \h </w:instrText>
      </w:r>
      <w:r>
        <w:rPr>
          <w:noProof/>
        </w:rPr>
      </w:r>
      <w:r>
        <w:rPr>
          <w:noProof/>
        </w:rPr>
        <w:fldChar w:fldCharType="separate"/>
      </w:r>
      <w:r>
        <w:rPr>
          <w:noProof/>
        </w:rPr>
        <w:t>10</w:t>
      </w:r>
      <w:r>
        <w:rPr>
          <w:noProof/>
        </w:rPr>
        <w:fldChar w:fldCharType="end"/>
      </w:r>
    </w:p>
    <w:p w14:paraId="2F932169" w14:textId="063B7033" w:rsidR="00F813B2" w:rsidRDefault="00F813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ADRF</w:t>
      </w:r>
      <w:r>
        <w:rPr>
          <w:noProof/>
        </w:rPr>
        <w:tab/>
      </w:r>
      <w:r>
        <w:rPr>
          <w:noProof/>
        </w:rPr>
        <w:fldChar w:fldCharType="begin" w:fldLock="1"/>
      </w:r>
      <w:r>
        <w:rPr>
          <w:noProof/>
        </w:rPr>
        <w:instrText xml:space="preserve"> PAGEREF _Toc219205095 \h </w:instrText>
      </w:r>
      <w:r>
        <w:rPr>
          <w:noProof/>
        </w:rPr>
      </w:r>
      <w:r>
        <w:rPr>
          <w:noProof/>
        </w:rPr>
        <w:fldChar w:fldCharType="separate"/>
      </w:r>
      <w:r>
        <w:rPr>
          <w:noProof/>
        </w:rPr>
        <w:t>11</w:t>
      </w:r>
      <w:r>
        <w:rPr>
          <w:noProof/>
        </w:rPr>
        <w:fldChar w:fldCharType="end"/>
      </w:r>
    </w:p>
    <w:p w14:paraId="3A7572B1" w14:textId="4B2413D2" w:rsidR="00F813B2" w:rsidRDefault="00F813B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_Toc219205096 \h </w:instrText>
      </w:r>
      <w:r>
        <w:rPr>
          <w:noProof/>
        </w:rPr>
      </w:r>
      <w:r>
        <w:rPr>
          <w:noProof/>
        </w:rPr>
        <w:fldChar w:fldCharType="separate"/>
      </w:r>
      <w:r>
        <w:rPr>
          <w:noProof/>
        </w:rPr>
        <w:t>11</w:t>
      </w:r>
      <w:r>
        <w:rPr>
          <w:noProof/>
        </w:rPr>
        <w:fldChar w:fldCharType="end"/>
      </w:r>
    </w:p>
    <w:p w14:paraId="46BDB6F5" w14:textId="5F213C98" w:rsidR="00F813B2" w:rsidRDefault="00F813B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Nadrf_DataManagement Service</w:t>
      </w:r>
      <w:r>
        <w:rPr>
          <w:noProof/>
        </w:rPr>
        <w:tab/>
      </w:r>
      <w:r>
        <w:rPr>
          <w:noProof/>
        </w:rPr>
        <w:fldChar w:fldCharType="begin" w:fldLock="1"/>
      </w:r>
      <w:r>
        <w:rPr>
          <w:noProof/>
        </w:rPr>
        <w:instrText xml:space="preserve"> PAGEREF _Toc219205097 \h </w:instrText>
      </w:r>
      <w:r>
        <w:rPr>
          <w:noProof/>
        </w:rPr>
      </w:r>
      <w:r>
        <w:rPr>
          <w:noProof/>
        </w:rPr>
        <w:fldChar w:fldCharType="separate"/>
      </w:r>
      <w:r>
        <w:rPr>
          <w:noProof/>
        </w:rPr>
        <w:t>12</w:t>
      </w:r>
      <w:r>
        <w:rPr>
          <w:noProof/>
        </w:rPr>
        <w:fldChar w:fldCharType="end"/>
      </w:r>
    </w:p>
    <w:p w14:paraId="7720B9DB" w14:textId="43301D3F"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_Toc219205098 \h </w:instrText>
      </w:r>
      <w:r>
        <w:rPr>
          <w:noProof/>
        </w:rPr>
      </w:r>
      <w:r>
        <w:rPr>
          <w:noProof/>
        </w:rPr>
        <w:fldChar w:fldCharType="separate"/>
      </w:r>
      <w:r>
        <w:rPr>
          <w:noProof/>
        </w:rPr>
        <w:t>12</w:t>
      </w:r>
      <w:r>
        <w:rPr>
          <w:noProof/>
        </w:rPr>
        <w:fldChar w:fldCharType="end"/>
      </w:r>
    </w:p>
    <w:p w14:paraId="3D86F321" w14:textId="28C6CB41"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_Toc219205099 \h </w:instrText>
      </w:r>
      <w:r>
        <w:rPr>
          <w:noProof/>
        </w:rPr>
      </w:r>
      <w:r>
        <w:rPr>
          <w:noProof/>
        </w:rPr>
        <w:fldChar w:fldCharType="separate"/>
      </w:r>
      <w:r>
        <w:rPr>
          <w:noProof/>
        </w:rPr>
        <w:t>12</w:t>
      </w:r>
      <w:r>
        <w:rPr>
          <w:noProof/>
        </w:rPr>
        <w:fldChar w:fldCharType="end"/>
      </w:r>
    </w:p>
    <w:p w14:paraId="7D2A1A77" w14:textId="086CA06E"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_Toc219205100 \h </w:instrText>
      </w:r>
      <w:r>
        <w:rPr>
          <w:noProof/>
        </w:rPr>
      </w:r>
      <w:r>
        <w:rPr>
          <w:noProof/>
        </w:rPr>
        <w:fldChar w:fldCharType="separate"/>
      </w:r>
      <w:r>
        <w:rPr>
          <w:noProof/>
        </w:rPr>
        <w:t>12</w:t>
      </w:r>
      <w:r>
        <w:rPr>
          <w:noProof/>
        </w:rPr>
        <w:fldChar w:fldCharType="end"/>
      </w:r>
    </w:p>
    <w:p w14:paraId="5346537F" w14:textId="79D904D2"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sidRPr="00B57F81">
        <w:rPr>
          <w:noProof/>
          <w:lang w:val="en-US"/>
        </w:rPr>
        <w:t>4.2.</w:t>
      </w:r>
      <w:r w:rsidRPr="00B57F81">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B57F81">
        <w:rPr>
          <w:noProof/>
          <w:lang w:val="en-US"/>
        </w:rPr>
        <w:t>Network Functions</w:t>
      </w:r>
      <w:r>
        <w:rPr>
          <w:noProof/>
        </w:rPr>
        <w:tab/>
      </w:r>
      <w:r>
        <w:rPr>
          <w:noProof/>
        </w:rPr>
        <w:fldChar w:fldCharType="begin" w:fldLock="1"/>
      </w:r>
      <w:r>
        <w:rPr>
          <w:noProof/>
        </w:rPr>
        <w:instrText xml:space="preserve"> PAGEREF _Toc219205101 \h </w:instrText>
      </w:r>
      <w:r>
        <w:rPr>
          <w:noProof/>
        </w:rPr>
      </w:r>
      <w:r>
        <w:rPr>
          <w:noProof/>
        </w:rPr>
        <w:fldChar w:fldCharType="separate"/>
      </w:r>
      <w:r>
        <w:rPr>
          <w:noProof/>
        </w:rPr>
        <w:t>13</w:t>
      </w:r>
      <w:r>
        <w:rPr>
          <w:noProof/>
        </w:rPr>
        <w:fldChar w:fldCharType="end"/>
      </w:r>
    </w:p>
    <w:p w14:paraId="4BFE0A2D" w14:textId="72D9F63E"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Analytics Data Repository Function (ADRF)</w:t>
      </w:r>
      <w:r>
        <w:rPr>
          <w:noProof/>
        </w:rPr>
        <w:tab/>
      </w:r>
      <w:r>
        <w:rPr>
          <w:noProof/>
        </w:rPr>
        <w:fldChar w:fldCharType="begin" w:fldLock="1"/>
      </w:r>
      <w:r>
        <w:rPr>
          <w:noProof/>
        </w:rPr>
        <w:instrText xml:space="preserve"> PAGEREF _Toc219205102 \h </w:instrText>
      </w:r>
      <w:r>
        <w:rPr>
          <w:noProof/>
        </w:rPr>
      </w:r>
      <w:r>
        <w:rPr>
          <w:noProof/>
        </w:rPr>
        <w:fldChar w:fldCharType="separate"/>
      </w:r>
      <w:r>
        <w:rPr>
          <w:noProof/>
        </w:rPr>
        <w:t>13</w:t>
      </w:r>
      <w:r>
        <w:rPr>
          <w:noProof/>
        </w:rPr>
        <w:fldChar w:fldCharType="end"/>
      </w:r>
    </w:p>
    <w:p w14:paraId="6BD92E6C" w14:textId="6196698E"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_Toc219205103 \h </w:instrText>
      </w:r>
      <w:r>
        <w:rPr>
          <w:noProof/>
        </w:rPr>
      </w:r>
      <w:r>
        <w:rPr>
          <w:noProof/>
        </w:rPr>
        <w:fldChar w:fldCharType="separate"/>
      </w:r>
      <w:r>
        <w:rPr>
          <w:noProof/>
        </w:rPr>
        <w:t>13</w:t>
      </w:r>
      <w:r>
        <w:rPr>
          <w:noProof/>
        </w:rPr>
        <w:fldChar w:fldCharType="end"/>
      </w:r>
    </w:p>
    <w:p w14:paraId="05D6C96B" w14:textId="0D8181AC"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_Toc219205104 \h </w:instrText>
      </w:r>
      <w:r>
        <w:rPr>
          <w:noProof/>
        </w:rPr>
      </w:r>
      <w:r>
        <w:rPr>
          <w:noProof/>
        </w:rPr>
        <w:fldChar w:fldCharType="separate"/>
      </w:r>
      <w:r>
        <w:rPr>
          <w:noProof/>
        </w:rPr>
        <w:t>13</w:t>
      </w:r>
      <w:r>
        <w:rPr>
          <w:noProof/>
        </w:rPr>
        <w:fldChar w:fldCharType="end"/>
      </w:r>
    </w:p>
    <w:p w14:paraId="1BF9BBCE" w14:textId="24C7C4A3"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_Toc219205105 \h </w:instrText>
      </w:r>
      <w:r>
        <w:rPr>
          <w:noProof/>
        </w:rPr>
      </w:r>
      <w:r>
        <w:rPr>
          <w:noProof/>
        </w:rPr>
        <w:fldChar w:fldCharType="separate"/>
      </w:r>
      <w:r>
        <w:rPr>
          <w:noProof/>
        </w:rPr>
        <w:t>13</w:t>
      </w:r>
      <w:r>
        <w:rPr>
          <w:noProof/>
        </w:rPr>
        <w:fldChar w:fldCharType="end"/>
      </w:r>
    </w:p>
    <w:p w14:paraId="56A68E93" w14:textId="12F97B96"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_Toc219205106 \h </w:instrText>
      </w:r>
      <w:r>
        <w:rPr>
          <w:noProof/>
        </w:rPr>
      </w:r>
      <w:r>
        <w:rPr>
          <w:noProof/>
        </w:rPr>
        <w:fldChar w:fldCharType="separate"/>
      </w:r>
      <w:r>
        <w:rPr>
          <w:noProof/>
        </w:rPr>
        <w:t>14</w:t>
      </w:r>
      <w:r>
        <w:rPr>
          <w:noProof/>
        </w:rPr>
        <w:fldChar w:fldCharType="end"/>
      </w:r>
    </w:p>
    <w:p w14:paraId="4EB874D8" w14:textId="0E2C1BAB"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_Toc219205107 \h </w:instrText>
      </w:r>
      <w:r>
        <w:rPr>
          <w:noProof/>
        </w:rPr>
      </w:r>
      <w:r>
        <w:rPr>
          <w:noProof/>
        </w:rPr>
        <w:fldChar w:fldCharType="separate"/>
      </w:r>
      <w:r>
        <w:rPr>
          <w:noProof/>
        </w:rPr>
        <w:t>14</w:t>
      </w:r>
      <w:r>
        <w:rPr>
          <w:noProof/>
        </w:rPr>
        <w:fldChar w:fldCharType="end"/>
      </w:r>
    </w:p>
    <w:p w14:paraId="15675B56" w14:textId="00002197"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Request Storage of data or analytics</w:t>
      </w:r>
      <w:r>
        <w:rPr>
          <w:noProof/>
        </w:rPr>
        <w:tab/>
      </w:r>
      <w:r>
        <w:rPr>
          <w:noProof/>
        </w:rPr>
        <w:fldChar w:fldCharType="begin" w:fldLock="1"/>
      </w:r>
      <w:r>
        <w:rPr>
          <w:noProof/>
        </w:rPr>
        <w:instrText xml:space="preserve"> PAGEREF _Toc219205108 \h </w:instrText>
      </w:r>
      <w:r>
        <w:rPr>
          <w:noProof/>
        </w:rPr>
      </w:r>
      <w:r>
        <w:rPr>
          <w:noProof/>
        </w:rPr>
        <w:fldChar w:fldCharType="separate"/>
      </w:r>
      <w:r>
        <w:rPr>
          <w:noProof/>
        </w:rPr>
        <w:t>14</w:t>
      </w:r>
      <w:r>
        <w:rPr>
          <w:noProof/>
        </w:rPr>
        <w:fldChar w:fldCharType="end"/>
      </w:r>
    </w:p>
    <w:p w14:paraId="3927B60E" w14:textId="6EC3C5B2"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_Toc219205109 \h </w:instrText>
      </w:r>
      <w:r>
        <w:rPr>
          <w:noProof/>
        </w:rPr>
      </w:r>
      <w:r>
        <w:rPr>
          <w:noProof/>
        </w:rPr>
        <w:fldChar w:fldCharType="separate"/>
      </w:r>
      <w:r>
        <w:rPr>
          <w:noProof/>
        </w:rPr>
        <w:t>15</w:t>
      </w:r>
      <w:r>
        <w:rPr>
          <w:noProof/>
        </w:rPr>
        <w:fldChar w:fldCharType="end"/>
      </w:r>
    </w:p>
    <w:p w14:paraId="437FF953" w14:textId="52A314E2"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_Toc219205110 \h </w:instrText>
      </w:r>
      <w:r>
        <w:rPr>
          <w:noProof/>
        </w:rPr>
      </w:r>
      <w:r>
        <w:rPr>
          <w:noProof/>
        </w:rPr>
        <w:fldChar w:fldCharType="separate"/>
      </w:r>
      <w:r>
        <w:rPr>
          <w:noProof/>
        </w:rPr>
        <w:t>15</w:t>
      </w:r>
      <w:r>
        <w:rPr>
          <w:noProof/>
        </w:rPr>
        <w:fldChar w:fldCharType="end"/>
      </w:r>
    </w:p>
    <w:p w14:paraId="1F8CAE82" w14:textId="1C8150FA"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_Toc219205111 \h </w:instrText>
      </w:r>
      <w:r>
        <w:rPr>
          <w:noProof/>
        </w:rPr>
      </w:r>
      <w:r>
        <w:rPr>
          <w:noProof/>
        </w:rPr>
        <w:fldChar w:fldCharType="separate"/>
      </w:r>
      <w:r>
        <w:rPr>
          <w:noProof/>
        </w:rPr>
        <w:t>15</w:t>
      </w:r>
      <w:r>
        <w:rPr>
          <w:noProof/>
        </w:rPr>
        <w:fldChar w:fldCharType="end"/>
      </w:r>
    </w:p>
    <w:p w14:paraId="730F8465" w14:textId="7B6401E7"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_Toc219205112 \h </w:instrText>
      </w:r>
      <w:r>
        <w:rPr>
          <w:noProof/>
        </w:rPr>
      </w:r>
      <w:r>
        <w:rPr>
          <w:noProof/>
        </w:rPr>
        <w:fldChar w:fldCharType="separate"/>
      </w:r>
      <w:r>
        <w:rPr>
          <w:noProof/>
        </w:rPr>
        <w:t>16</w:t>
      </w:r>
      <w:r>
        <w:rPr>
          <w:noProof/>
        </w:rPr>
        <w:fldChar w:fldCharType="end"/>
      </w:r>
    </w:p>
    <w:p w14:paraId="3557085C" w14:textId="01C049D7"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_Toc219205113 \h </w:instrText>
      </w:r>
      <w:r>
        <w:rPr>
          <w:noProof/>
        </w:rPr>
      </w:r>
      <w:r>
        <w:rPr>
          <w:noProof/>
        </w:rPr>
        <w:fldChar w:fldCharType="separate"/>
      </w:r>
      <w:r>
        <w:rPr>
          <w:noProof/>
        </w:rPr>
        <w:t>16</w:t>
      </w:r>
      <w:r>
        <w:rPr>
          <w:noProof/>
        </w:rPr>
        <w:fldChar w:fldCharType="end"/>
      </w:r>
    </w:p>
    <w:p w14:paraId="66E87A06" w14:textId="6F24191B"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_Toc219205114 \h </w:instrText>
      </w:r>
      <w:r>
        <w:rPr>
          <w:noProof/>
        </w:rPr>
      </w:r>
      <w:r>
        <w:rPr>
          <w:noProof/>
        </w:rPr>
        <w:fldChar w:fldCharType="separate"/>
      </w:r>
      <w:r>
        <w:rPr>
          <w:noProof/>
        </w:rPr>
        <w:t>17</w:t>
      </w:r>
      <w:r>
        <w:rPr>
          <w:noProof/>
        </w:rPr>
        <w:fldChar w:fldCharType="end"/>
      </w:r>
    </w:p>
    <w:p w14:paraId="7F9E38C1" w14:textId="0854C788"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_Toc219205115 \h </w:instrText>
      </w:r>
      <w:r>
        <w:rPr>
          <w:noProof/>
        </w:rPr>
      </w:r>
      <w:r>
        <w:rPr>
          <w:noProof/>
        </w:rPr>
        <w:fldChar w:fldCharType="separate"/>
      </w:r>
      <w:r>
        <w:rPr>
          <w:noProof/>
        </w:rPr>
        <w:t>17</w:t>
      </w:r>
      <w:r>
        <w:rPr>
          <w:noProof/>
        </w:rPr>
        <w:fldChar w:fldCharType="end"/>
      </w:r>
    </w:p>
    <w:p w14:paraId="73F438A0" w14:textId="790DD9A0"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_Toc219205116 \h </w:instrText>
      </w:r>
      <w:r>
        <w:rPr>
          <w:noProof/>
        </w:rPr>
      </w:r>
      <w:r>
        <w:rPr>
          <w:noProof/>
        </w:rPr>
        <w:fldChar w:fldCharType="separate"/>
      </w:r>
      <w:r>
        <w:rPr>
          <w:noProof/>
        </w:rPr>
        <w:t>17</w:t>
      </w:r>
      <w:r>
        <w:rPr>
          <w:noProof/>
        </w:rPr>
        <w:fldChar w:fldCharType="end"/>
      </w:r>
    </w:p>
    <w:p w14:paraId="7B2D3D58" w14:textId="1EE41045"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_Toc219205117 \h </w:instrText>
      </w:r>
      <w:r>
        <w:rPr>
          <w:noProof/>
        </w:rPr>
      </w:r>
      <w:r>
        <w:rPr>
          <w:noProof/>
        </w:rPr>
        <w:fldChar w:fldCharType="separate"/>
      </w:r>
      <w:r>
        <w:rPr>
          <w:noProof/>
        </w:rPr>
        <w:t>17</w:t>
      </w:r>
      <w:r>
        <w:rPr>
          <w:noProof/>
        </w:rPr>
        <w:fldChar w:fldCharType="end"/>
      </w:r>
    </w:p>
    <w:p w14:paraId="1197567A" w14:textId="71B9D730"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_Toc219205118 \h </w:instrText>
      </w:r>
      <w:r>
        <w:rPr>
          <w:noProof/>
        </w:rPr>
      </w:r>
      <w:r>
        <w:rPr>
          <w:noProof/>
        </w:rPr>
        <w:fldChar w:fldCharType="separate"/>
      </w:r>
      <w:r>
        <w:rPr>
          <w:noProof/>
        </w:rPr>
        <w:t>19</w:t>
      </w:r>
      <w:r>
        <w:rPr>
          <w:noProof/>
        </w:rPr>
        <w:fldChar w:fldCharType="end"/>
      </w:r>
    </w:p>
    <w:p w14:paraId="75DD4362" w14:textId="5612FC05"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_Toc219205119 \h </w:instrText>
      </w:r>
      <w:r>
        <w:rPr>
          <w:noProof/>
        </w:rPr>
      </w:r>
      <w:r>
        <w:rPr>
          <w:noProof/>
        </w:rPr>
        <w:fldChar w:fldCharType="separate"/>
      </w:r>
      <w:r>
        <w:rPr>
          <w:noProof/>
        </w:rPr>
        <w:t>19</w:t>
      </w:r>
      <w:r>
        <w:rPr>
          <w:noProof/>
        </w:rPr>
        <w:fldChar w:fldCharType="end"/>
      </w:r>
    </w:p>
    <w:p w14:paraId="446F083A" w14:textId="120B0C4C"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_Toc219205120 \h </w:instrText>
      </w:r>
      <w:r>
        <w:rPr>
          <w:noProof/>
        </w:rPr>
      </w:r>
      <w:r>
        <w:rPr>
          <w:noProof/>
        </w:rPr>
        <w:fldChar w:fldCharType="separate"/>
      </w:r>
      <w:r>
        <w:rPr>
          <w:noProof/>
        </w:rPr>
        <w:t>19</w:t>
      </w:r>
      <w:r>
        <w:rPr>
          <w:noProof/>
        </w:rPr>
        <w:fldChar w:fldCharType="end"/>
      </w:r>
    </w:p>
    <w:p w14:paraId="729B7C33" w14:textId="4F358878"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_Toc219205121 \h </w:instrText>
      </w:r>
      <w:r>
        <w:rPr>
          <w:noProof/>
        </w:rPr>
      </w:r>
      <w:r>
        <w:rPr>
          <w:noProof/>
        </w:rPr>
        <w:fldChar w:fldCharType="separate"/>
      </w:r>
      <w:r>
        <w:rPr>
          <w:noProof/>
        </w:rPr>
        <w:t>20</w:t>
      </w:r>
      <w:r>
        <w:rPr>
          <w:noProof/>
        </w:rPr>
        <w:fldChar w:fldCharType="end"/>
      </w:r>
    </w:p>
    <w:p w14:paraId="51F89647" w14:textId="3AA5F73C"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_Toc219205122 \h </w:instrText>
      </w:r>
      <w:r>
        <w:rPr>
          <w:noProof/>
        </w:rPr>
      </w:r>
      <w:r>
        <w:rPr>
          <w:noProof/>
        </w:rPr>
        <w:fldChar w:fldCharType="separate"/>
      </w:r>
      <w:r>
        <w:rPr>
          <w:noProof/>
        </w:rPr>
        <w:t>20</w:t>
      </w:r>
      <w:r>
        <w:rPr>
          <w:noProof/>
        </w:rPr>
        <w:fldChar w:fldCharType="end"/>
      </w:r>
    </w:p>
    <w:p w14:paraId="48AA1568" w14:textId="0A7AA1FB"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4.2.2.7.2</w:t>
      </w:r>
      <w:r>
        <w:rPr>
          <w:rFonts w:asciiTheme="minorHAnsi" w:eastAsiaTheme="minorEastAsia" w:hAnsiTheme="minorHAnsi" w:cstheme="minorBidi"/>
          <w:noProof/>
          <w:kern w:val="2"/>
          <w:sz w:val="24"/>
          <w:szCs w:val="24"/>
          <w:lang w:eastAsia="en-GB"/>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_Toc219205123 \h </w:instrText>
      </w:r>
      <w:r>
        <w:rPr>
          <w:noProof/>
        </w:rPr>
      </w:r>
      <w:r>
        <w:rPr>
          <w:noProof/>
        </w:rPr>
        <w:fldChar w:fldCharType="separate"/>
      </w:r>
      <w:r>
        <w:rPr>
          <w:noProof/>
        </w:rPr>
        <w:t>20</w:t>
      </w:r>
      <w:r>
        <w:rPr>
          <w:noProof/>
        </w:rPr>
        <w:fldChar w:fldCharType="end"/>
      </w:r>
    </w:p>
    <w:p w14:paraId="40041B09" w14:textId="5575A972"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_Toc219205124 \h </w:instrText>
      </w:r>
      <w:r>
        <w:rPr>
          <w:noProof/>
        </w:rPr>
      </w:r>
      <w:r>
        <w:rPr>
          <w:noProof/>
        </w:rPr>
        <w:fldChar w:fldCharType="separate"/>
      </w:r>
      <w:r>
        <w:rPr>
          <w:noProof/>
        </w:rPr>
        <w:t>21</w:t>
      </w:r>
      <w:r>
        <w:rPr>
          <w:noProof/>
        </w:rPr>
        <w:fldChar w:fldCharType="end"/>
      </w:r>
    </w:p>
    <w:p w14:paraId="788E0374" w14:textId="7720B60E"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_Toc219205125 \h </w:instrText>
      </w:r>
      <w:r>
        <w:rPr>
          <w:noProof/>
        </w:rPr>
      </w:r>
      <w:r>
        <w:rPr>
          <w:noProof/>
        </w:rPr>
        <w:fldChar w:fldCharType="separate"/>
      </w:r>
      <w:r>
        <w:rPr>
          <w:noProof/>
        </w:rPr>
        <w:t>21</w:t>
      </w:r>
      <w:r>
        <w:rPr>
          <w:noProof/>
        </w:rPr>
        <w:fldChar w:fldCharType="end"/>
      </w:r>
    </w:p>
    <w:p w14:paraId="7B277B83" w14:textId="24AD76C6"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4.2.2.8.2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_Toc219205126 \h </w:instrText>
      </w:r>
      <w:r>
        <w:rPr>
          <w:noProof/>
        </w:rPr>
      </w:r>
      <w:r>
        <w:rPr>
          <w:noProof/>
        </w:rPr>
        <w:fldChar w:fldCharType="separate"/>
      </w:r>
      <w:r>
        <w:rPr>
          <w:noProof/>
        </w:rPr>
        <w:t>21</w:t>
      </w:r>
      <w:r>
        <w:rPr>
          <w:noProof/>
        </w:rPr>
        <w:fldChar w:fldCharType="end"/>
      </w:r>
    </w:p>
    <w:p w14:paraId="34BA52E4" w14:textId="2A4F2BEE"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4.2.2.8.3</w:t>
      </w:r>
      <w:r>
        <w:rPr>
          <w:rFonts w:asciiTheme="minorHAnsi" w:eastAsiaTheme="minorEastAsia" w:hAnsiTheme="minorHAnsi" w:cstheme="minorBidi"/>
          <w:noProof/>
          <w:kern w:val="2"/>
          <w:sz w:val="24"/>
          <w:szCs w:val="24"/>
          <w:lang w:eastAsia="en-GB"/>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_Toc219205127 \h </w:instrText>
      </w:r>
      <w:r>
        <w:rPr>
          <w:noProof/>
        </w:rPr>
      </w:r>
      <w:r>
        <w:rPr>
          <w:noProof/>
        </w:rPr>
        <w:fldChar w:fldCharType="separate"/>
      </w:r>
      <w:r>
        <w:rPr>
          <w:noProof/>
        </w:rPr>
        <w:t>22</w:t>
      </w:r>
      <w:r>
        <w:rPr>
          <w:noProof/>
        </w:rPr>
        <w:fldChar w:fldCharType="end"/>
      </w:r>
    </w:p>
    <w:p w14:paraId="6B0AC9DF" w14:textId="6AC8A5BA"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_Toc219205128 \h </w:instrText>
      </w:r>
      <w:r>
        <w:rPr>
          <w:noProof/>
        </w:rPr>
      </w:r>
      <w:r>
        <w:rPr>
          <w:noProof/>
        </w:rPr>
        <w:fldChar w:fldCharType="separate"/>
      </w:r>
      <w:r>
        <w:rPr>
          <w:noProof/>
        </w:rPr>
        <w:t>23</w:t>
      </w:r>
      <w:r>
        <w:rPr>
          <w:noProof/>
        </w:rPr>
        <w:fldChar w:fldCharType="end"/>
      </w:r>
    </w:p>
    <w:p w14:paraId="17EF5013" w14:textId="1B22542A"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_Toc219205129 \h </w:instrText>
      </w:r>
      <w:r>
        <w:rPr>
          <w:noProof/>
        </w:rPr>
      </w:r>
      <w:r>
        <w:rPr>
          <w:noProof/>
        </w:rPr>
        <w:fldChar w:fldCharType="separate"/>
      </w:r>
      <w:r>
        <w:rPr>
          <w:noProof/>
        </w:rPr>
        <w:t>23</w:t>
      </w:r>
      <w:r>
        <w:rPr>
          <w:noProof/>
        </w:rPr>
        <w:fldChar w:fldCharType="end"/>
      </w:r>
    </w:p>
    <w:p w14:paraId="52DF9748" w14:textId="1633C708"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4.2.2.9.2</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_Toc219205130 \h </w:instrText>
      </w:r>
      <w:r>
        <w:rPr>
          <w:noProof/>
        </w:rPr>
      </w:r>
      <w:r>
        <w:rPr>
          <w:noProof/>
        </w:rPr>
        <w:fldChar w:fldCharType="separate"/>
      </w:r>
      <w:r>
        <w:rPr>
          <w:noProof/>
        </w:rPr>
        <w:t>23</w:t>
      </w:r>
      <w:r>
        <w:rPr>
          <w:noProof/>
        </w:rPr>
        <w:fldChar w:fldCharType="end"/>
      </w:r>
    </w:p>
    <w:p w14:paraId="66BB8FB4" w14:textId="2062B3D6"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4.2.2.9.3</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_Toc219205131 \h </w:instrText>
      </w:r>
      <w:r>
        <w:rPr>
          <w:noProof/>
        </w:rPr>
      </w:r>
      <w:r>
        <w:rPr>
          <w:noProof/>
        </w:rPr>
        <w:fldChar w:fldCharType="separate"/>
      </w:r>
      <w:r>
        <w:rPr>
          <w:noProof/>
        </w:rPr>
        <w:t>23</w:t>
      </w:r>
      <w:r>
        <w:rPr>
          <w:noProof/>
        </w:rPr>
        <w:fldChar w:fldCharType="end"/>
      </w:r>
    </w:p>
    <w:p w14:paraId="4484D178" w14:textId="7BBA49CB" w:rsidR="00F813B2" w:rsidRDefault="00F813B2">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Nadrf_ MLModelManagement Service</w:t>
      </w:r>
      <w:r>
        <w:rPr>
          <w:noProof/>
        </w:rPr>
        <w:tab/>
      </w:r>
      <w:r>
        <w:rPr>
          <w:noProof/>
        </w:rPr>
        <w:fldChar w:fldCharType="begin" w:fldLock="1"/>
      </w:r>
      <w:r>
        <w:rPr>
          <w:noProof/>
        </w:rPr>
        <w:instrText xml:space="preserve"> PAGEREF _Toc219205132 \h </w:instrText>
      </w:r>
      <w:r>
        <w:rPr>
          <w:noProof/>
        </w:rPr>
      </w:r>
      <w:r>
        <w:rPr>
          <w:noProof/>
        </w:rPr>
        <w:fldChar w:fldCharType="separate"/>
      </w:r>
      <w:r>
        <w:rPr>
          <w:noProof/>
        </w:rPr>
        <w:t>24</w:t>
      </w:r>
      <w:r>
        <w:rPr>
          <w:noProof/>
        </w:rPr>
        <w:fldChar w:fldCharType="end"/>
      </w:r>
    </w:p>
    <w:p w14:paraId="3664C3B5" w14:textId="0D9767C2"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_Toc219205133 \h </w:instrText>
      </w:r>
      <w:r>
        <w:rPr>
          <w:noProof/>
        </w:rPr>
      </w:r>
      <w:r>
        <w:rPr>
          <w:noProof/>
        </w:rPr>
        <w:fldChar w:fldCharType="separate"/>
      </w:r>
      <w:r>
        <w:rPr>
          <w:noProof/>
        </w:rPr>
        <w:t>24</w:t>
      </w:r>
      <w:r>
        <w:rPr>
          <w:noProof/>
        </w:rPr>
        <w:fldChar w:fldCharType="end"/>
      </w:r>
    </w:p>
    <w:p w14:paraId="52B4CBCC" w14:textId="79026CC0"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_Toc219205134 \h </w:instrText>
      </w:r>
      <w:r>
        <w:rPr>
          <w:noProof/>
        </w:rPr>
      </w:r>
      <w:r>
        <w:rPr>
          <w:noProof/>
        </w:rPr>
        <w:fldChar w:fldCharType="separate"/>
      </w:r>
      <w:r>
        <w:rPr>
          <w:noProof/>
        </w:rPr>
        <w:t>24</w:t>
      </w:r>
      <w:r>
        <w:rPr>
          <w:noProof/>
        </w:rPr>
        <w:fldChar w:fldCharType="end"/>
      </w:r>
    </w:p>
    <w:p w14:paraId="7CFB312A" w14:textId="099E4917"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_Toc219205135 \h </w:instrText>
      </w:r>
      <w:r>
        <w:rPr>
          <w:noProof/>
        </w:rPr>
      </w:r>
      <w:r>
        <w:rPr>
          <w:noProof/>
        </w:rPr>
        <w:fldChar w:fldCharType="separate"/>
      </w:r>
      <w:r>
        <w:rPr>
          <w:noProof/>
        </w:rPr>
        <w:t>25</w:t>
      </w:r>
      <w:r>
        <w:rPr>
          <w:noProof/>
        </w:rPr>
        <w:fldChar w:fldCharType="end"/>
      </w:r>
    </w:p>
    <w:p w14:paraId="4B9A1337" w14:textId="33E893BE"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sidRPr="00B57F81">
        <w:rPr>
          <w:noProof/>
          <w:lang w:val="en-US"/>
        </w:rPr>
        <w:t>4.3.</w:t>
      </w:r>
      <w:r w:rsidRPr="00B57F81">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B57F81">
        <w:rPr>
          <w:noProof/>
          <w:lang w:val="en-US"/>
        </w:rPr>
        <w:t>Network Functions</w:t>
      </w:r>
      <w:r>
        <w:rPr>
          <w:noProof/>
        </w:rPr>
        <w:tab/>
      </w:r>
      <w:r>
        <w:rPr>
          <w:noProof/>
        </w:rPr>
        <w:fldChar w:fldCharType="begin" w:fldLock="1"/>
      </w:r>
      <w:r>
        <w:rPr>
          <w:noProof/>
        </w:rPr>
        <w:instrText xml:space="preserve"> PAGEREF _Toc219205136 \h </w:instrText>
      </w:r>
      <w:r>
        <w:rPr>
          <w:noProof/>
        </w:rPr>
      </w:r>
      <w:r>
        <w:rPr>
          <w:noProof/>
        </w:rPr>
        <w:fldChar w:fldCharType="separate"/>
      </w:r>
      <w:r>
        <w:rPr>
          <w:noProof/>
        </w:rPr>
        <w:t>25</w:t>
      </w:r>
      <w:r>
        <w:rPr>
          <w:noProof/>
        </w:rPr>
        <w:fldChar w:fldCharType="end"/>
      </w:r>
    </w:p>
    <w:p w14:paraId="70E001AA" w14:textId="3F81D951"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Analytics Data Repository Function (ADRF)</w:t>
      </w:r>
      <w:r>
        <w:rPr>
          <w:noProof/>
        </w:rPr>
        <w:tab/>
      </w:r>
      <w:r>
        <w:rPr>
          <w:noProof/>
        </w:rPr>
        <w:fldChar w:fldCharType="begin" w:fldLock="1"/>
      </w:r>
      <w:r>
        <w:rPr>
          <w:noProof/>
        </w:rPr>
        <w:instrText xml:space="preserve"> PAGEREF _Toc219205137 \h </w:instrText>
      </w:r>
      <w:r>
        <w:rPr>
          <w:noProof/>
        </w:rPr>
      </w:r>
      <w:r>
        <w:rPr>
          <w:noProof/>
        </w:rPr>
        <w:fldChar w:fldCharType="separate"/>
      </w:r>
      <w:r>
        <w:rPr>
          <w:noProof/>
        </w:rPr>
        <w:t>25</w:t>
      </w:r>
      <w:r>
        <w:rPr>
          <w:noProof/>
        </w:rPr>
        <w:fldChar w:fldCharType="end"/>
      </w:r>
    </w:p>
    <w:p w14:paraId="5CACCB0C" w14:textId="4BB8B72A"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_Toc219205138 \h </w:instrText>
      </w:r>
      <w:r>
        <w:rPr>
          <w:noProof/>
        </w:rPr>
      </w:r>
      <w:r>
        <w:rPr>
          <w:noProof/>
        </w:rPr>
        <w:fldChar w:fldCharType="separate"/>
      </w:r>
      <w:r>
        <w:rPr>
          <w:noProof/>
        </w:rPr>
        <w:t>25</w:t>
      </w:r>
      <w:r>
        <w:rPr>
          <w:noProof/>
        </w:rPr>
        <w:fldChar w:fldCharType="end"/>
      </w:r>
    </w:p>
    <w:p w14:paraId="6BF66199" w14:textId="26CD97ED"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_Toc219205139 \h </w:instrText>
      </w:r>
      <w:r>
        <w:rPr>
          <w:noProof/>
        </w:rPr>
      </w:r>
      <w:r>
        <w:rPr>
          <w:noProof/>
        </w:rPr>
        <w:fldChar w:fldCharType="separate"/>
      </w:r>
      <w:r>
        <w:rPr>
          <w:noProof/>
        </w:rPr>
        <w:t>26</w:t>
      </w:r>
      <w:r>
        <w:rPr>
          <w:noProof/>
        </w:rPr>
        <w:fldChar w:fldCharType="end"/>
      </w:r>
    </w:p>
    <w:p w14:paraId="660B2D68" w14:textId="0ECE0B06"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_Toc219205140 \h </w:instrText>
      </w:r>
      <w:r>
        <w:rPr>
          <w:noProof/>
        </w:rPr>
      </w:r>
      <w:r>
        <w:rPr>
          <w:noProof/>
        </w:rPr>
        <w:fldChar w:fldCharType="separate"/>
      </w:r>
      <w:r>
        <w:rPr>
          <w:noProof/>
        </w:rPr>
        <w:t>26</w:t>
      </w:r>
      <w:r>
        <w:rPr>
          <w:noProof/>
        </w:rPr>
        <w:fldChar w:fldCharType="end"/>
      </w:r>
    </w:p>
    <w:p w14:paraId="55D9CE50" w14:textId="66BDB62F"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_Toc219205141 \h </w:instrText>
      </w:r>
      <w:r>
        <w:rPr>
          <w:noProof/>
        </w:rPr>
      </w:r>
      <w:r>
        <w:rPr>
          <w:noProof/>
        </w:rPr>
        <w:fldChar w:fldCharType="separate"/>
      </w:r>
      <w:r>
        <w:rPr>
          <w:noProof/>
        </w:rPr>
        <w:t>26</w:t>
      </w:r>
      <w:r>
        <w:rPr>
          <w:noProof/>
        </w:rPr>
        <w:fldChar w:fldCharType="end"/>
      </w:r>
    </w:p>
    <w:p w14:paraId="1FCCC39B" w14:textId="6CC9B7B1"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_Toc219205142 \h </w:instrText>
      </w:r>
      <w:r>
        <w:rPr>
          <w:noProof/>
        </w:rPr>
      </w:r>
      <w:r>
        <w:rPr>
          <w:noProof/>
        </w:rPr>
        <w:fldChar w:fldCharType="separate"/>
      </w:r>
      <w:r>
        <w:rPr>
          <w:noProof/>
        </w:rPr>
        <w:t>26</w:t>
      </w:r>
      <w:r>
        <w:rPr>
          <w:noProof/>
        </w:rPr>
        <w:fldChar w:fldCharType="end"/>
      </w:r>
    </w:p>
    <w:p w14:paraId="0D78E468" w14:textId="31A2B43D"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Request Storage of ML model(s)</w:t>
      </w:r>
      <w:r>
        <w:rPr>
          <w:noProof/>
        </w:rPr>
        <w:tab/>
      </w:r>
      <w:r>
        <w:rPr>
          <w:noProof/>
        </w:rPr>
        <w:fldChar w:fldCharType="begin" w:fldLock="1"/>
      </w:r>
      <w:r>
        <w:rPr>
          <w:noProof/>
        </w:rPr>
        <w:instrText xml:space="preserve"> PAGEREF _Toc219205143 \h </w:instrText>
      </w:r>
      <w:r>
        <w:rPr>
          <w:noProof/>
        </w:rPr>
      </w:r>
      <w:r>
        <w:rPr>
          <w:noProof/>
        </w:rPr>
        <w:fldChar w:fldCharType="separate"/>
      </w:r>
      <w:r>
        <w:rPr>
          <w:noProof/>
        </w:rPr>
        <w:t>26</w:t>
      </w:r>
      <w:r>
        <w:rPr>
          <w:noProof/>
        </w:rPr>
        <w:fldChar w:fldCharType="end"/>
      </w:r>
    </w:p>
    <w:p w14:paraId="71DF2E1D" w14:textId="16DAA8C6"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Update Storage of ML model(s)</w:t>
      </w:r>
      <w:r>
        <w:rPr>
          <w:noProof/>
        </w:rPr>
        <w:tab/>
      </w:r>
      <w:r>
        <w:rPr>
          <w:noProof/>
        </w:rPr>
        <w:fldChar w:fldCharType="begin" w:fldLock="1"/>
      </w:r>
      <w:r>
        <w:rPr>
          <w:noProof/>
        </w:rPr>
        <w:instrText xml:space="preserve"> PAGEREF _Toc219205144 \h </w:instrText>
      </w:r>
      <w:r>
        <w:rPr>
          <w:noProof/>
        </w:rPr>
      </w:r>
      <w:r>
        <w:rPr>
          <w:noProof/>
        </w:rPr>
        <w:fldChar w:fldCharType="separate"/>
      </w:r>
      <w:r>
        <w:rPr>
          <w:noProof/>
        </w:rPr>
        <w:t>27</w:t>
      </w:r>
      <w:r>
        <w:rPr>
          <w:noProof/>
        </w:rPr>
        <w:fldChar w:fldCharType="end"/>
      </w:r>
    </w:p>
    <w:p w14:paraId="19F9018E" w14:textId="7C39A7F9"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_Toc219205145 \h </w:instrText>
      </w:r>
      <w:r>
        <w:rPr>
          <w:noProof/>
        </w:rPr>
      </w:r>
      <w:r>
        <w:rPr>
          <w:noProof/>
        </w:rPr>
        <w:fldChar w:fldCharType="separate"/>
      </w:r>
      <w:r>
        <w:rPr>
          <w:noProof/>
        </w:rPr>
        <w:t>28</w:t>
      </w:r>
      <w:r>
        <w:rPr>
          <w:noProof/>
        </w:rPr>
        <w:fldChar w:fldCharType="end"/>
      </w:r>
    </w:p>
    <w:p w14:paraId="00BD512C" w14:textId="2882E135"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_Toc219205146 \h </w:instrText>
      </w:r>
      <w:r>
        <w:rPr>
          <w:noProof/>
        </w:rPr>
      </w:r>
      <w:r>
        <w:rPr>
          <w:noProof/>
        </w:rPr>
        <w:fldChar w:fldCharType="separate"/>
      </w:r>
      <w:r>
        <w:rPr>
          <w:noProof/>
        </w:rPr>
        <w:t>28</w:t>
      </w:r>
      <w:r>
        <w:rPr>
          <w:noProof/>
        </w:rPr>
        <w:fldChar w:fldCharType="end"/>
      </w:r>
    </w:p>
    <w:p w14:paraId="79DFBB61" w14:textId="53190F7D"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_Toc219205147 \h </w:instrText>
      </w:r>
      <w:r>
        <w:rPr>
          <w:noProof/>
        </w:rPr>
      </w:r>
      <w:r>
        <w:rPr>
          <w:noProof/>
        </w:rPr>
        <w:fldChar w:fldCharType="separate"/>
      </w:r>
      <w:r>
        <w:rPr>
          <w:noProof/>
        </w:rPr>
        <w:t>28</w:t>
      </w:r>
      <w:r>
        <w:rPr>
          <w:noProof/>
        </w:rPr>
        <w:fldChar w:fldCharType="end"/>
      </w:r>
    </w:p>
    <w:p w14:paraId="17247380" w14:textId="16562673"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_Toc219205148 \h </w:instrText>
      </w:r>
      <w:r>
        <w:rPr>
          <w:noProof/>
        </w:rPr>
      </w:r>
      <w:r>
        <w:rPr>
          <w:noProof/>
        </w:rPr>
        <w:fldChar w:fldCharType="separate"/>
      </w:r>
      <w:r>
        <w:rPr>
          <w:noProof/>
        </w:rPr>
        <w:t>29</w:t>
      </w:r>
      <w:r>
        <w:rPr>
          <w:noProof/>
        </w:rPr>
        <w:fldChar w:fldCharType="end"/>
      </w:r>
    </w:p>
    <w:p w14:paraId="6C6FACDF" w14:textId="65C8C546"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_Toc219205149 \h </w:instrText>
      </w:r>
      <w:r>
        <w:rPr>
          <w:noProof/>
        </w:rPr>
      </w:r>
      <w:r>
        <w:rPr>
          <w:noProof/>
        </w:rPr>
        <w:fldChar w:fldCharType="separate"/>
      </w:r>
      <w:r>
        <w:rPr>
          <w:noProof/>
        </w:rPr>
        <w:t>29</w:t>
      </w:r>
      <w:r>
        <w:rPr>
          <w:noProof/>
        </w:rPr>
        <w:fldChar w:fldCharType="end"/>
      </w:r>
    </w:p>
    <w:p w14:paraId="1347C9C5" w14:textId="09B1DAAF"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ML model(s)</w:t>
      </w:r>
      <w:r>
        <w:rPr>
          <w:noProof/>
        </w:rPr>
        <w:tab/>
      </w:r>
      <w:r>
        <w:rPr>
          <w:noProof/>
        </w:rPr>
        <w:fldChar w:fldCharType="begin" w:fldLock="1"/>
      </w:r>
      <w:r>
        <w:rPr>
          <w:noProof/>
        </w:rPr>
        <w:instrText xml:space="preserve"> PAGEREF _Toc219205150 \h </w:instrText>
      </w:r>
      <w:r>
        <w:rPr>
          <w:noProof/>
        </w:rPr>
      </w:r>
      <w:r>
        <w:rPr>
          <w:noProof/>
        </w:rPr>
        <w:fldChar w:fldCharType="separate"/>
      </w:r>
      <w:r>
        <w:rPr>
          <w:noProof/>
        </w:rPr>
        <w:t>29</w:t>
      </w:r>
      <w:r>
        <w:rPr>
          <w:noProof/>
        </w:rPr>
        <w:fldChar w:fldCharType="end"/>
      </w:r>
    </w:p>
    <w:p w14:paraId="44144DA1" w14:textId="4F674DDC"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4.3.2.4.3</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_Toc219205151 \h </w:instrText>
      </w:r>
      <w:r>
        <w:rPr>
          <w:noProof/>
        </w:rPr>
      </w:r>
      <w:r>
        <w:rPr>
          <w:noProof/>
        </w:rPr>
        <w:fldChar w:fldCharType="separate"/>
      </w:r>
      <w:r>
        <w:rPr>
          <w:noProof/>
        </w:rPr>
        <w:t>30</w:t>
      </w:r>
      <w:r>
        <w:rPr>
          <w:noProof/>
        </w:rPr>
        <w:fldChar w:fldCharType="end"/>
      </w:r>
    </w:p>
    <w:p w14:paraId="59F2E2C4" w14:textId="58DA54B7" w:rsidR="00F813B2" w:rsidRDefault="00F813B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_Toc219205152 \h </w:instrText>
      </w:r>
      <w:r>
        <w:rPr>
          <w:noProof/>
        </w:rPr>
      </w:r>
      <w:r>
        <w:rPr>
          <w:noProof/>
        </w:rPr>
        <w:fldChar w:fldCharType="separate"/>
      </w:r>
      <w:r>
        <w:rPr>
          <w:noProof/>
        </w:rPr>
        <w:t>31</w:t>
      </w:r>
      <w:r>
        <w:rPr>
          <w:noProof/>
        </w:rPr>
        <w:fldChar w:fldCharType="end"/>
      </w:r>
    </w:p>
    <w:p w14:paraId="55F26BC4" w14:textId="13D62EB9" w:rsidR="00F813B2" w:rsidRDefault="00F813B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Nadrf_DataManagement Service API</w:t>
      </w:r>
      <w:r>
        <w:rPr>
          <w:noProof/>
        </w:rPr>
        <w:tab/>
      </w:r>
      <w:r>
        <w:rPr>
          <w:noProof/>
        </w:rPr>
        <w:fldChar w:fldCharType="begin" w:fldLock="1"/>
      </w:r>
      <w:r>
        <w:rPr>
          <w:noProof/>
        </w:rPr>
        <w:instrText xml:space="preserve"> PAGEREF _Toc219205153 \h </w:instrText>
      </w:r>
      <w:r>
        <w:rPr>
          <w:noProof/>
        </w:rPr>
      </w:r>
      <w:r>
        <w:rPr>
          <w:noProof/>
        </w:rPr>
        <w:fldChar w:fldCharType="separate"/>
      </w:r>
      <w:r>
        <w:rPr>
          <w:noProof/>
        </w:rPr>
        <w:t>31</w:t>
      </w:r>
      <w:r>
        <w:rPr>
          <w:noProof/>
        </w:rPr>
        <w:fldChar w:fldCharType="end"/>
      </w:r>
    </w:p>
    <w:p w14:paraId="501D33FD" w14:textId="7C82F650"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_Toc219205154 \h </w:instrText>
      </w:r>
      <w:r>
        <w:rPr>
          <w:noProof/>
        </w:rPr>
      </w:r>
      <w:r>
        <w:rPr>
          <w:noProof/>
        </w:rPr>
        <w:fldChar w:fldCharType="separate"/>
      </w:r>
      <w:r>
        <w:rPr>
          <w:noProof/>
        </w:rPr>
        <w:t>31</w:t>
      </w:r>
      <w:r>
        <w:rPr>
          <w:noProof/>
        </w:rPr>
        <w:fldChar w:fldCharType="end"/>
      </w:r>
    </w:p>
    <w:p w14:paraId="0B605F6F" w14:textId="26214654"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_Toc219205155 \h </w:instrText>
      </w:r>
      <w:r>
        <w:rPr>
          <w:noProof/>
        </w:rPr>
      </w:r>
      <w:r>
        <w:rPr>
          <w:noProof/>
        </w:rPr>
        <w:fldChar w:fldCharType="separate"/>
      </w:r>
      <w:r>
        <w:rPr>
          <w:noProof/>
        </w:rPr>
        <w:t>31</w:t>
      </w:r>
      <w:r>
        <w:rPr>
          <w:noProof/>
        </w:rPr>
        <w:fldChar w:fldCharType="end"/>
      </w:r>
    </w:p>
    <w:p w14:paraId="0B39D5BB" w14:textId="74617F41"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_Toc219205156 \h </w:instrText>
      </w:r>
      <w:r>
        <w:rPr>
          <w:noProof/>
        </w:rPr>
      </w:r>
      <w:r>
        <w:rPr>
          <w:noProof/>
        </w:rPr>
        <w:fldChar w:fldCharType="separate"/>
      </w:r>
      <w:r>
        <w:rPr>
          <w:noProof/>
        </w:rPr>
        <w:t>31</w:t>
      </w:r>
      <w:r>
        <w:rPr>
          <w:noProof/>
        </w:rPr>
        <w:fldChar w:fldCharType="end"/>
      </w:r>
    </w:p>
    <w:p w14:paraId="44C92772" w14:textId="6D59B46E"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_Toc219205157 \h </w:instrText>
      </w:r>
      <w:r>
        <w:rPr>
          <w:noProof/>
        </w:rPr>
      </w:r>
      <w:r>
        <w:rPr>
          <w:noProof/>
        </w:rPr>
        <w:fldChar w:fldCharType="separate"/>
      </w:r>
      <w:r>
        <w:rPr>
          <w:noProof/>
        </w:rPr>
        <w:t>31</w:t>
      </w:r>
      <w:r>
        <w:rPr>
          <w:noProof/>
        </w:rPr>
        <w:fldChar w:fldCharType="end"/>
      </w:r>
    </w:p>
    <w:p w14:paraId="73FB2950" w14:textId="31F75175"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_Toc219205158 \h </w:instrText>
      </w:r>
      <w:r>
        <w:rPr>
          <w:noProof/>
        </w:rPr>
      </w:r>
      <w:r>
        <w:rPr>
          <w:noProof/>
        </w:rPr>
        <w:fldChar w:fldCharType="separate"/>
      </w:r>
      <w:r>
        <w:rPr>
          <w:noProof/>
        </w:rPr>
        <w:t>31</w:t>
      </w:r>
      <w:r>
        <w:rPr>
          <w:noProof/>
        </w:rPr>
        <w:fldChar w:fldCharType="end"/>
      </w:r>
    </w:p>
    <w:p w14:paraId="056CC74B" w14:textId="37D95E15"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_Toc219205159 \h </w:instrText>
      </w:r>
      <w:r>
        <w:rPr>
          <w:noProof/>
        </w:rPr>
      </w:r>
      <w:r>
        <w:rPr>
          <w:noProof/>
        </w:rPr>
        <w:fldChar w:fldCharType="separate"/>
      </w:r>
      <w:r>
        <w:rPr>
          <w:noProof/>
        </w:rPr>
        <w:t>31</w:t>
      </w:r>
      <w:r>
        <w:rPr>
          <w:noProof/>
        </w:rPr>
        <w:fldChar w:fldCharType="end"/>
      </w:r>
    </w:p>
    <w:p w14:paraId="39264B02" w14:textId="44E20963"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_Toc219205160 \h </w:instrText>
      </w:r>
      <w:r>
        <w:rPr>
          <w:noProof/>
        </w:rPr>
      </w:r>
      <w:r>
        <w:rPr>
          <w:noProof/>
        </w:rPr>
        <w:fldChar w:fldCharType="separate"/>
      </w:r>
      <w:r>
        <w:rPr>
          <w:noProof/>
        </w:rPr>
        <w:t>31</w:t>
      </w:r>
      <w:r>
        <w:rPr>
          <w:noProof/>
        </w:rPr>
        <w:fldChar w:fldCharType="end"/>
      </w:r>
    </w:p>
    <w:p w14:paraId="0D185F80" w14:textId="3E9FC582"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_Toc219205161 \h </w:instrText>
      </w:r>
      <w:r>
        <w:rPr>
          <w:noProof/>
        </w:rPr>
      </w:r>
      <w:r>
        <w:rPr>
          <w:noProof/>
        </w:rPr>
        <w:fldChar w:fldCharType="separate"/>
      </w:r>
      <w:r>
        <w:rPr>
          <w:noProof/>
        </w:rPr>
        <w:t>32</w:t>
      </w:r>
      <w:r>
        <w:rPr>
          <w:noProof/>
        </w:rPr>
        <w:fldChar w:fldCharType="end"/>
      </w:r>
    </w:p>
    <w:p w14:paraId="7B1467D2" w14:textId="5A974B25"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_Toc219205162 \h </w:instrText>
      </w:r>
      <w:r>
        <w:rPr>
          <w:noProof/>
        </w:rPr>
      </w:r>
      <w:r>
        <w:rPr>
          <w:noProof/>
        </w:rPr>
        <w:fldChar w:fldCharType="separate"/>
      </w:r>
      <w:r>
        <w:rPr>
          <w:noProof/>
        </w:rPr>
        <w:t>32</w:t>
      </w:r>
      <w:r>
        <w:rPr>
          <w:noProof/>
        </w:rPr>
        <w:fldChar w:fldCharType="end"/>
      </w:r>
    </w:p>
    <w:p w14:paraId="58DFD794" w14:textId="73D630DC"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ADRF Data Store Records</w:t>
      </w:r>
      <w:r>
        <w:rPr>
          <w:noProof/>
        </w:rPr>
        <w:tab/>
      </w:r>
      <w:r>
        <w:rPr>
          <w:noProof/>
        </w:rPr>
        <w:fldChar w:fldCharType="begin" w:fldLock="1"/>
      </w:r>
      <w:r>
        <w:rPr>
          <w:noProof/>
        </w:rPr>
        <w:instrText xml:space="preserve"> PAGEREF _Toc219205163 \h </w:instrText>
      </w:r>
      <w:r>
        <w:rPr>
          <w:noProof/>
        </w:rPr>
      </w:r>
      <w:r>
        <w:rPr>
          <w:noProof/>
        </w:rPr>
        <w:fldChar w:fldCharType="separate"/>
      </w:r>
      <w:r>
        <w:rPr>
          <w:noProof/>
        </w:rPr>
        <w:t>32</w:t>
      </w:r>
      <w:r>
        <w:rPr>
          <w:noProof/>
        </w:rPr>
        <w:fldChar w:fldCharType="end"/>
      </w:r>
    </w:p>
    <w:p w14:paraId="1E5E1F03" w14:textId="3155EF34"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_Toc219205164 \h </w:instrText>
      </w:r>
      <w:r>
        <w:rPr>
          <w:noProof/>
        </w:rPr>
      </w:r>
      <w:r>
        <w:rPr>
          <w:noProof/>
        </w:rPr>
        <w:fldChar w:fldCharType="separate"/>
      </w:r>
      <w:r>
        <w:rPr>
          <w:noProof/>
        </w:rPr>
        <w:t>32</w:t>
      </w:r>
      <w:r>
        <w:rPr>
          <w:noProof/>
        </w:rPr>
        <w:fldChar w:fldCharType="end"/>
      </w:r>
    </w:p>
    <w:p w14:paraId="1BD86C31" w14:textId="7D1ABE93"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_Toc219205165 \h </w:instrText>
      </w:r>
      <w:r>
        <w:rPr>
          <w:noProof/>
        </w:rPr>
      </w:r>
      <w:r>
        <w:rPr>
          <w:noProof/>
        </w:rPr>
        <w:fldChar w:fldCharType="separate"/>
      </w:r>
      <w:r>
        <w:rPr>
          <w:noProof/>
        </w:rPr>
        <w:t>32</w:t>
      </w:r>
      <w:r>
        <w:rPr>
          <w:noProof/>
        </w:rPr>
        <w:fldChar w:fldCharType="end"/>
      </w:r>
    </w:p>
    <w:p w14:paraId="58BB4CD2" w14:textId="615E2563"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_Toc219205166 \h </w:instrText>
      </w:r>
      <w:r>
        <w:rPr>
          <w:noProof/>
        </w:rPr>
      </w:r>
      <w:r>
        <w:rPr>
          <w:noProof/>
        </w:rPr>
        <w:fldChar w:fldCharType="separate"/>
      </w:r>
      <w:r>
        <w:rPr>
          <w:noProof/>
        </w:rPr>
        <w:t>33</w:t>
      </w:r>
      <w:r>
        <w:rPr>
          <w:noProof/>
        </w:rPr>
        <w:fldChar w:fldCharType="end"/>
      </w:r>
    </w:p>
    <w:p w14:paraId="247EF6E6" w14:textId="1F95AED4" w:rsidR="00F813B2" w:rsidRDefault="00F813B2">
      <w:pPr>
        <w:pStyle w:val="TOC6"/>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_Toc219205167 \h </w:instrText>
      </w:r>
      <w:r>
        <w:rPr>
          <w:noProof/>
        </w:rPr>
      </w:r>
      <w:r>
        <w:rPr>
          <w:noProof/>
        </w:rPr>
        <w:fldChar w:fldCharType="separate"/>
      </w:r>
      <w:r>
        <w:rPr>
          <w:noProof/>
        </w:rPr>
        <w:t>33</w:t>
      </w:r>
      <w:r>
        <w:rPr>
          <w:noProof/>
        </w:rPr>
        <w:fldChar w:fldCharType="end"/>
      </w:r>
    </w:p>
    <w:p w14:paraId="35D28A88" w14:textId="377CC222" w:rsidR="00F813B2" w:rsidRDefault="00F813B2">
      <w:pPr>
        <w:pStyle w:val="TOC6"/>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_Toc219205168 \h </w:instrText>
      </w:r>
      <w:r>
        <w:rPr>
          <w:noProof/>
        </w:rPr>
      </w:r>
      <w:r>
        <w:rPr>
          <w:noProof/>
        </w:rPr>
        <w:fldChar w:fldCharType="separate"/>
      </w:r>
      <w:r>
        <w:rPr>
          <w:noProof/>
        </w:rPr>
        <w:t>33</w:t>
      </w:r>
      <w:r>
        <w:rPr>
          <w:noProof/>
        </w:rPr>
        <w:fldChar w:fldCharType="end"/>
      </w:r>
    </w:p>
    <w:p w14:paraId="691946FD" w14:textId="00DC51B5"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_Toc219205169 \h </w:instrText>
      </w:r>
      <w:r>
        <w:rPr>
          <w:noProof/>
        </w:rPr>
      </w:r>
      <w:r>
        <w:rPr>
          <w:noProof/>
        </w:rPr>
        <w:fldChar w:fldCharType="separate"/>
      </w:r>
      <w:r>
        <w:rPr>
          <w:noProof/>
        </w:rPr>
        <w:t>35</w:t>
      </w:r>
      <w:r>
        <w:rPr>
          <w:noProof/>
        </w:rPr>
        <w:fldChar w:fldCharType="end"/>
      </w:r>
    </w:p>
    <w:p w14:paraId="09C551F9" w14:textId="24157B37"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ADRF Data Store Record</w:t>
      </w:r>
      <w:r>
        <w:rPr>
          <w:noProof/>
        </w:rPr>
        <w:tab/>
      </w:r>
      <w:r>
        <w:rPr>
          <w:noProof/>
        </w:rPr>
        <w:fldChar w:fldCharType="begin" w:fldLock="1"/>
      </w:r>
      <w:r>
        <w:rPr>
          <w:noProof/>
        </w:rPr>
        <w:instrText xml:space="preserve"> PAGEREF _Toc219205170 \h </w:instrText>
      </w:r>
      <w:r>
        <w:rPr>
          <w:noProof/>
        </w:rPr>
      </w:r>
      <w:r>
        <w:rPr>
          <w:noProof/>
        </w:rPr>
        <w:fldChar w:fldCharType="separate"/>
      </w:r>
      <w:r>
        <w:rPr>
          <w:noProof/>
        </w:rPr>
        <w:t>35</w:t>
      </w:r>
      <w:r>
        <w:rPr>
          <w:noProof/>
        </w:rPr>
        <w:fldChar w:fldCharType="end"/>
      </w:r>
    </w:p>
    <w:p w14:paraId="71E66CCF" w14:textId="050DF485"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_Toc219205171 \h </w:instrText>
      </w:r>
      <w:r>
        <w:rPr>
          <w:noProof/>
        </w:rPr>
      </w:r>
      <w:r>
        <w:rPr>
          <w:noProof/>
        </w:rPr>
        <w:fldChar w:fldCharType="separate"/>
      </w:r>
      <w:r>
        <w:rPr>
          <w:noProof/>
        </w:rPr>
        <w:t>35</w:t>
      </w:r>
      <w:r>
        <w:rPr>
          <w:noProof/>
        </w:rPr>
        <w:fldChar w:fldCharType="end"/>
      </w:r>
    </w:p>
    <w:p w14:paraId="2FE9399C" w14:textId="1C1BCFEA"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_Toc219205172 \h </w:instrText>
      </w:r>
      <w:r>
        <w:rPr>
          <w:noProof/>
        </w:rPr>
      </w:r>
      <w:r>
        <w:rPr>
          <w:noProof/>
        </w:rPr>
        <w:fldChar w:fldCharType="separate"/>
      </w:r>
      <w:r>
        <w:rPr>
          <w:noProof/>
        </w:rPr>
        <w:t>35</w:t>
      </w:r>
      <w:r>
        <w:rPr>
          <w:noProof/>
        </w:rPr>
        <w:fldChar w:fldCharType="end"/>
      </w:r>
    </w:p>
    <w:p w14:paraId="2153EB9E" w14:textId="21E30C0D"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_Toc219205173 \h </w:instrText>
      </w:r>
      <w:r>
        <w:rPr>
          <w:noProof/>
        </w:rPr>
      </w:r>
      <w:r>
        <w:rPr>
          <w:noProof/>
        </w:rPr>
        <w:fldChar w:fldCharType="separate"/>
      </w:r>
      <w:r>
        <w:rPr>
          <w:noProof/>
        </w:rPr>
        <w:t>35</w:t>
      </w:r>
      <w:r>
        <w:rPr>
          <w:noProof/>
        </w:rPr>
        <w:fldChar w:fldCharType="end"/>
      </w:r>
    </w:p>
    <w:p w14:paraId="2B82CCFD" w14:textId="4D86D50A" w:rsidR="00F813B2" w:rsidRDefault="00F813B2">
      <w:pPr>
        <w:pStyle w:val="TOC6"/>
        <w:rPr>
          <w:rFonts w:asciiTheme="minorHAnsi" w:eastAsiaTheme="minorEastAsia" w:hAnsiTheme="minorHAnsi" w:cstheme="minorBidi"/>
          <w:noProof/>
          <w:kern w:val="2"/>
          <w:sz w:val="24"/>
          <w:szCs w:val="24"/>
          <w:lang w:eastAsia="en-GB"/>
          <w14:ligatures w14:val="standardContextual"/>
        </w:rPr>
      </w:pPr>
      <w:r>
        <w:rPr>
          <w:noProof/>
        </w:rPr>
        <w:t>5.1.3.3.3.1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_Toc219205174 \h </w:instrText>
      </w:r>
      <w:r>
        <w:rPr>
          <w:noProof/>
        </w:rPr>
      </w:r>
      <w:r>
        <w:rPr>
          <w:noProof/>
        </w:rPr>
        <w:fldChar w:fldCharType="separate"/>
      </w:r>
      <w:r>
        <w:rPr>
          <w:noProof/>
        </w:rPr>
        <w:t>35</w:t>
      </w:r>
      <w:r>
        <w:rPr>
          <w:noProof/>
        </w:rPr>
        <w:fldChar w:fldCharType="end"/>
      </w:r>
    </w:p>
    <w:p w14:paraId="53FECF6A" w14:textId="6821E92D"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_Toc219205175 \h </w:instrText>
      </w:r>
      <w:r>
        <w:rPr>
          <w:noProof/>
        </w:rPr>
      </w:r>
      <w:r>
        <w:rPr>
          <w:noProof/>
        </w:rPr>
        <w:fldChar w:fldCharType="separate"/>
      </w:r>
      <w:r>
        <w:rPr>
          <w:noProof/>
        </w:rPr>
        <w:t>36</w:t>
      </w:r>
      <w:r>
        <w:rPr>
          <w:noProof/>
        </w:rPr>
        <w:fldChar w:fldCharType="end"/>
      </w:r>
    </w:p>
    <w:p w14:paraId="7167F69D" w14:textId="7E725492"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ADRF Data Retrieval Subscriptions</w:t>
      </w:r>
      <w:r>
        <w:rPr>
          <w:noProof/>
        </w:rPr>
        <w:tab/>
      </w:r>
      <w:r>
        <w:rPr>
          <w:noProof/>
        </w:rPr>
        <w:fldChar w:fldCharType="begin" w:fldLock="1"/>
      </w:r>
      <w:r>
        <w:rPr>
          <w:noProof/>
        </w:rPr>
        <w:instrText xml:space="preserve"> PAGEREF _Toc219205176 \h </w:instrText>
      </w:r>
      <w:r>
        <w:rPr>
          <w:noProof/>
        </w:rPr>
      </w:r>
      <w:r>
        <w:rPr>
          <w:noProof/>
        </w:rPr>
        <w:fldChar w:fldCharType="separate"/>
      </w:r>
      <w:r>
        <w:rPr>
          <w:noProof/>
        </w:rPr>
        <w:t>36</w:t>
      </w:r>
      <w:r>
        <w:rPr>
          <w:noProof/>
        </w:rPr>
        <w:fldChar w:fldCharType="end"/>
      </w:r>
    </w:p>
    <w:p w14:paraId="3C6CCE76" w14:textId="7CB3F283"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_Toc219205177 \h </w:instrText>
      </w:r>
      <w:r>
        <w:rPr>
          <w:noProof/>
        </w:rPr>
      </w:r>
      <w:r>
        <w:rPr>
          <w:noProof/>
        </w:rPr>
        <w:fldChar w:fldCharType="separate"/>
      </w:r>
      <w:r>
        <w:rPr>
          <w:noProof/>
        </w:rPr>
        <w:t>36</w:t>
      </w:r>
      <w:r>
        <w:rPr>
          <w:noProof/>
        </w:rPr>
        <w:fldChar w:fldCharType="end"/>
      </w:r>
    </w:p>
    <w:p w14:paraId="35394E39" w14:textId="1F7CEC63"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_Toc219205178 \h </w:instrText>
      </w:r>
      <w:r>
        <w:rPr>
          <w:noProof/>
        </w:rPr>
      </w:r>
      <w:r>
        <w:rPr>
          <w:noProof/>
        </w:rPr>
        <w:fldChar w:fldCharType="separate"/>
      </w:r>
      <w:r>
        <w:rPr>
          <w:noProof/>
        </w:rPr>
        <w:t>36</w:t>
      </w:r>
      <w:r>
        <w:rPr>
          <w:noProof/>
        </w:rPr>
        <w:fldChar w:fldCharType="end"/>
      </w:r>
    </w:p>
    <w:p w14:paraId="727AB3E0" w14:textId="11EB300B"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_Toc219205179 \h </w:instrText>
      </w:r>
      <w:r>
        <w:rPr>
          <w:noProof/>
        </w:rPr>
      </w:r>
      <w:r>
        <w:rPr>
          <w:noProof/>
        </w:rPr>
        <w:fldChar w:fldCharType="separate"/>
      </w:r>
      <w:r>
        <w:rPr>
          <w:noProof/>
        </w:rPr>
        <w:t>37</w:t>
      </w:r>
      <w:r>
        <w:rPr>
          <w:noProof/>
        </w:rPr>
        <w:fldChar w:fldCharType="end"/>
      </w:r>
    </w:p>
    <w:p w14:paraId="68538A0A" w14:textId="180AF172" w:rsidR="00F813B2" w:rsidRDefault="00F813B2">
      <w:pPr>
        <w:pStyle w:val="TOC6"/>
        <w:rPr>
          <w:rFonts w:asciiTheme="minorHAnsi" w:eastAsiaTheme="minorEastAsia" w:hAnsiTheme="minorHAnsi" w:cstheme="minorBidi"/>
          <w:noProof/>
          <w:kern w:val="2"/>
          <w:sz w:val="24"/>
          <w:szCs w:val="24"/>
          <w:lang w:eastAsia="en-GB"/>
          <w14:ligatures w14:val="standardContextual"/>
        </w:rPr>
      </w:pPr>
      <w:r>
        <w:rPr>
          <w:noProof/>
        </w:rPr>
        <w:t>5.1.3.4.3.1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_Toc219205180 \h </w:instrText>
      </w:r>
      <w:r>
        <w:rPr>
          <w:noProof/>
        </w:rPr>
      </w:r>
      <w:r>
        <w:rPr>
          <w:noProof/>
        </w:rPr>
        <w:fldChar w:fldCharType="separate"/>
      </w:r>
      <w:r>
        <w:rPr>
          <w:noProof/>
        </w:rPr>
        <w:t>37</w:t>
      </w:r>
      <w:r>
        <w:rPr>
          <w:noProof/>
        </w:rPr>
        <w:fldChar w:fldCharType="end"/>
      </w:r>
    </w:p>
    <w:p w14:paraId="67E39099" w14:textId="26BBA067"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_Toc219205181 \h </w:instrText>
      </w:r>
      <w:r>
        <w:rPr>
          <w:noProof/>
        </w:rPr>
      </w:r>
      <w:r>
        <w:rPr>
          <w:noProof/>
        </w:rPr>
        <w:fldChar w:fldCharType="separate"/>
      </w:r>
      <w:r>
        <w:rPr>
          <w:noProof/>
        </w:rPr>
        <w:t>37</w:t>
      </w:r>
      <w:r>
        <w:rPr>
          <w:noProof/>
        </w:rPr>
        <w:fldChar w:fldCharType="end"/>
      </w:r>
    </w:p>
    <w:p w14:paraId="202F3E29" w14:textId="749B668B"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_Toc219205182 \h </w:instrText>
      </w:r>
      <w:r>
        <w:rPr>
          <w:noProof/>
        </w:rPr>
      </w:r>
      <w:r>
        <w:rPr>
          <w:noProof/>
        </w:rPr>
        <w:fldChar w:fldCharType="separate"/>
      </w:r>
      <w:r>
        <w:rPr>
          <w:noProof/>
        </w:rPr>
        <w:t>38</w:t>
      </w:r>
      <w:r>
        <w:rPr>
          <w:noProof/>
        </w:rPr>
        <w:fldChar w:fldCharType="end"/>
      </w:r>
    </w:p>
    <w:p w14:paraId="4F70790B" w14:textId="5D7D074F"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_Toc219205183 \h </w:instrText>
      </w:r>
      <w:r>
        <w:rPr>
          <w:noProof/>
        </w:rPr>
      </w:r>
      <w:r>
        <w:rPr>
          <w:noProof/>
        </w:rPr>
        <w:fldChar w:fldCharType="separate"/>
      </w:r>
      <w:r>
        <w:rPr>
          <w:noProof/>
        </w:rPr>
        <w:t>38</w:t>
      </w:r>
      <w:r>
        <w:rPr>
          <w:noProof/>
        </w:rPr>
        <w:fldChar w:fldCharType="end"/>
      </w:r>
    </w:p>
    <w:p w14:paraId="28E08625" w14:textId="0D0D3D9C"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_Toc219205184 \h </w:instrText>
      </w:r>
      <w:r>
        <w:rPr>
          <w:noProof/>
        </w:rPr>
      </w:r>
      <w:r>
        <w:rPr>
          <w:noProof/>
        </w:rPr>
        <w:fldChar w:fldCharType="separate"/>
      </w:r>
      <w:r>
        <w:rPr>
          <w:noProof/>
        </w:rPr>
        <w:t>38</w:t>
      </w:r>
      <w:r>
        <w:rPr>
          <w:noProof/>
        </w:rPr>
        <w:fldChar w:fldCharType="end"/>
      </w:r>
    </w:p>
    <w:p w14:paraId="4887098A" w14:textId="58DBE043"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_Toc219205185 \h </w:instrText>
      </w:r>
      <w:r>
        <w:rPr>
          <w:noProof/>
        </w:rPr>
      </w:r>
      <w:r>
        <w:rPr>
          <w:noProof/>
        </w:rPr>
        <w:fldChar w:fldCharType="separate"/>
      </w:r>
      <w:r>
        <w:rPr>
          <w:noProof/>
        </w:rPr>
        <w:t>38</w:t>
      </w:r>
      <w:r>
        <w:rPr>
          <w:noProof/>
        </w:rPr>
        <w:fldChar w:fldCharType="end"/>
      </w:r>
    </w:p>
    <w:p w14:paraId="7F85D3A3" w14:textId="13AF2E52" w:rsidR="00F813B2" w:rsidRDefault="00F813B2">
      <w:pPr>
        <w:pStyle w:val="TOC6"/>
        <w:rPr>
          <w:rFonts w:asciiTheme="minorHAnsi" w:eastAsiaTheme="minorEastAsia" w:hAnsiTheme="minorHAnsi" w:cstheme="minorBidi"/>
          <w:noProof/>
          <w:kern w:val="2"/>
          <w:sz w:val="24"/>
          <w:szCs w:val="24"/>
          <w:lang w:eastAsia="en-GB"/>
          <w14:ligatures w14:val="standardContextual"/>
        </w:rPr>
      </w:pPr>
      <w:r>
        <w:rPr>
          <w:noProof/>
        </w:rPr>
        <w:t>5.1.3.5.3.1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_Toc219205186 \h </w:instrText>
      </w:r>
      <w:r>
        <w:rPr>
          <w:noProof/>
        </w:rPr>
      </w:r>
      <w:r>
        <w:rPr>
          <w:noProof/>
        </w:rPr>
        <w:fldChar w:fldCharType="separate"/>
      </w:r>
      <w:r>
        <w:rPr>
          <w:noProof/>
        </w:rPr>
        <w:t>38</w:t>
      </w:r>
      <w:r>
        <w:rPr>
          <w:noProof/>
        </w:rPr>
        <w:fldChar w:fldCharType="end"/>
      </w:r>
    </w:p>
    <w:p w14:paraId="4C15129E" w14:textId="481F7C80"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_Toc219205187 \h </w:instrText>
      </w:r>
      <w:r>
        <w:rPr>
          <w:noProof/>
        </w:rPr>
      </w:r>
      <w:r>
        <w:rPr>
          <w:noProof/>
        </w:rPr>
        <w:fldChar w:fldCharType="separate"/>
      </w:r>
      <w:r>
        <w:rPr>
          <w:noProof/>
        </w:rPr>
        <w:t>39</w:t>
      </w:r>
      <w:r>
        <w:rPr>
          <w:noProof/>
        </w:rPr>
        <w:fldChar w:fldCharType="end"/>
      </w:r>
    </w:p>
    <w:p w14:paraId="5F7821B8" w14:textId="188A924A"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_Toc219205188 \h </w:instrText>
      </w:r>
      <w:r>
        <w:rPr>
          <w:noProof/>
        </w:rPr>
      </w:r>
      <w:r>
        <w:rPr>
          <w:noProof/>
        </w:rPr>
        <w:fldChar w:fldCharType="separate"/>
      </w:r>
      <w:r>
        <w:rPr>
          <w:noProof/>
        </w:rPr>
        <w:t>39</w:t>
      </w:r>
      <w:r>
        <w:rPr>
          <w:noProof/>
        </w:rPr>
        <w:fldChar w:fldCharType="end"/>
      </w:r>
    </w:p>
    <w:p w14:paraId="1EB28662" w14:textId="7FCF6B5C"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_Toc219205189 \h </w:instrText>
      </w:r>
      <w:r>
        <w:rPr>
          <w:noProof/>
        </w:rPr>
      </w:r>
      <w:r>
        <w:rPr>
          <w:noProof/>
        </w:rPr>
        <w:fldChar w:fldCharType="separate"/>
      </w:r>
      <w:r>
        <w:rPr>
          <w:noProof/>
        </w:rPr>
        <w:t>39</w:t>
      </w:r>
      <w:r>
        <w:rPr>
          <w:noProof/>
        </w:rPr>
        <w:fldChar w:fldCharType="end"/>
      </w:r>
    </w:p>
    <w:p w14:paraId="41DA1EB7" w14:textId="3EAC9294"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request-storage-sub</w:t>
      </w:r>
      <w:r>
        <w:rPr>
          <w:noProof/>
        </w:rPr>
        <w:tab/>
      </w:r>
      <w:r>
        <w:rPr>
          <w:noProof/>
        </w:rPr>
        <w:fldChar w:fldCharType="begin" w:fldLock="1"/>
      </w:r>
      <w:r>
        <w:rPr>
          <w:noProof/>
        </w:rPr>
        <w:instrText xml:space="preserve"> PAGEREF _Toc219205190 \h </w:instrText>
      </w:r>
      <w:r>
        <w:rPr>
          <w:noProof/>
        </w:rPr>
      </w:r>
      <w:r>
        <w:rPr>
          <w:noProof/>
        </w:rPr>
        <w:fldChar w:fldCharType="separate"/>
      </w:r>
      <w:r>
        <w:rPr>
          <w:noProof/>
        </w:rPr>
        <w:t>40</w:t>
      </w:r>
      <w:r>
        <w:rPr>
          <w:noProof/>
        </w:rPr>
        <w:fldChar w:fldCharType="end"/>
      </w:r>
    </w:p>
    <w:p w14:paraId="67D92666" w14:textId="35BD12A5"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_Toc219205191 \h </w:instrText>
      </w:r>
      <w:r>
        <w:rPr>
          <w:noProof/>
        </w:rPr>
      </w:r>
      <w:r>
        <w:rPr>
          <w:noProof/>
        </w:rPr>
        <w:fldChar w:fldCharType="separate"/>
      </w:r>
      <w:r>
        <w:rPr>
          <w:noProof/>
        </w:rPr>
        <w:t>40</w:t>
      </w:r>
      <w:r>
        <w:rPr>
          <w:noProof/>
        </w:rPr>
        <w:fldChar w:fldCharType="end"/>
      </w:r>
    </w:p>
    <w:p w14:paraId="10A301AE" w14:textId="3FCDE56F"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_Toc219205192 \h </w:instrText>
      </w:r>
      <w:r>
        <w:rPr>
          <w:noProof/>
        </w:rPr>
      </w:r>
      <w:r>
        <w:rPr>
          <w:noProof/>
        </w:rPr>
        <w:fldChar w:fldCharType="separate"/>
      </w:r>
      <w:r>
        <w:rPr>
          <w:noProof/>
        </w:rPr>
        <w:t>40</w:t>
      </w:r>
      <w:r>
        <w:rPr>
          <w:noProof/>
        </w:rPr>
        <w:fldChar w:fldCharType="end"/>
      </w:r>
    </w:p>
    <w:p w14:paraId="588435E5" w14:textId="4B13341E"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Operation: request-storage-sub-removal</w:t>
      </w:r>
      <w:r>
        <w:rPr>
          <w:noProof/>
        </w:rPr>
        <w:tab/>
      </w:r>
      <w:r>
        <w:rPr>
          <w:noProof/>
        </w:rPr>
        <w:fldChar w:fldCharType="begin" w:fldLock="1"/>
      </w:r>
      <w:r>
        <w:rPr>
          <w:noProof/>
        </w:rPr>
        <w:instrText xml:space="preserve"> PAGEREF _Toc219205193 \h </w:instrText>
      </w:r>
      <w:r>
        <w:rPr>
          <w:noProof/>
        </w:rPr>
      </w:r>
      <w:r>
        <w:rPr>
          <w:noProof/>
        </w:rPr>
        <w:fldChar w:fldCharType="separate"/>
      </w:r>
      <w:r>
        <w:rPr>
          <w:noProof/>
        </w:rPr>
        <w:t>41</w:t>
      </w:r>
      <w:r>
        <w:rPr>
          <w:noProof/>
        </w:rPr>
        <w:fldChar w:fldCharType="end"/>
      </w:r>
    </w:p>
    <w:p w14:paraId="6314692E" w14:textId="71C6D042"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_Toc219205194 \h </w:instrText>
      </w:r>
      <w:r>
        <w:rPr>
          <w:noProof/>
        </w:rPr>
      </w:r>
      <w:r>
        <w:rPr>
          <w:noProof/>
        </w:rPr>
        <w:fldChar w:fldCharType="separate"/>
      </w:r>
      <w:r>
        <w:rPr>
          <w:noProof/>
        </w:rPr>
        <w:t>41</w:t>
      </w:r>
      <w:r>
        <w:rPr>
          <w:noProof/>
        </w:rPr>
        <w:fldChar w:fldCharType="end"/>
      </w:r>
    </w:p>
    <w:p w14:paraId="2114057F" w14:textId="2125C5A8"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_Toc219205195 \h </w:instrText>
      </w:r>
      <w:r>
        <w:rPr>
          <w:noProof/>
        </w:rPr>
      </w:r>
      <w:r>
        <w:rPr>
          <w:noProof/>
        </w:rPr>
        <w:fldChar w:fldCharType="separate"/>
      </w:r>
      <w:r>
        <w:rPr>
          <w:noProof/>
        </w:rPr>
        <w:t>41</w:t>
      </w:r>
      <w:r>
        <w:rPr>
          <w:noProof/>
        </w:rPr>
        <w:fldChar w:fldCharType="end"/>
      </w:r>
    </w:p>
    <w:p w14:paraId="18238F50" w14:textId="7B861688"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Operation: remove-stored-data-analytics</w:t>
      </w:r>
      <w:r>
        <w:rPr>
          <w:noProof/>
        </w:rPr>
        <w:tab/>
      </w:r>
      <w:r>
        <w:rPr>
          <w:noProof/>
        </w:rPr>
        <w:fldChar w:fldCharType="begin" w:fldLock="1"/>
      </w:r>
      <w:r>
        <w:rPr>
          <w:noProof/>
        </w:rPr>
        <w:instrText xml:space="preserve"> PAGEREF _Toc219205196 \h </w:instrText>
      </w:r>
      <w:r>
        <w:rPr>
          <w:noProof/>
        </w:rPr>
      </w:r>
      <w:r>
        <w:rPr>
          <w:noProof/>
        </w:rPr>
        <w:fldChar w:fldCharType="separate"/>
      </w:r>
      <w:r>
        <w:rPr>
          <w:noProof/>
        </w:rPr>
        <w:t>42</w:t>
      </w:r>
      <w:r>
        <w:rPr>
          <w:noProof/>
        </w:rPr>
        <w:fldChar w:fldCharType="end"/>
      </w:r>
    </w:p>
    <w:p w14:paraId="273DB00E" w14:textId="504F287C"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_Toc219205197 \h </w:instrText>
      </w:r>
      <w:r>
        <w:rPr>
          <w:noProof/>
        </w:rPr>
      </w:r>
      <w:r>
        <w:rPr>
          <w:noProof/>
        </w:rPr>
        <w:fldChar w:fldCharType="separate"/>
      </w:r>
      <w:r>
        <w:rPr>
          <w:noProof/>
        </w:rPr>
        <w:t>42</w:t>
      </w:r>
      <w:r>
        <w:rPr>
          <w:noProof/>
        </w:rPr>
        <w:fldChar w:fldCharType="end"/>
      </w:r>
    </w:p>
    <w:p w14:paraId="0497C136" w14:textId="7911B7D0"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_Toc219205198 \h </w:instrText>
      </w:r>
      <w:r>
        <w:rPr>
          <w:noProof/>
        </w:rPr>
      </w:r>
      <w:r>
        <w:rPr>
          <w:noProof/>
        </w:rPr>
        <w:fldChar w:fldCharType="separate"/>
      </w:r>
      <w:r>
        <w:rPr>
          <w:noProof/>
        </w:rPr>
        <w:t>42</w:t>
      </w:r>
      <w:r>
        <w:rPr>
          <w:noProof/>
        </w:rPr>
        <w:fldChar w:fldCharType="end"/>
      </w:r>
    </w:p>
    <w:p w14:paraId="4CDBE9F7" w14:textId="31850271"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_Toc219205199 \h </w:instrText>
      </w:r>
      <w:r>
        <w:rPr>
          <w:noProof/>
        </w:rPr>
      </w:r>
      <w:r>
        <w:rPr>
          <w:noProof/>
        </w:rPr>
        <w:fldChar w:fldCharType="separate"/>
      </w:r>
      <w:r>
        <w:rPr>
          <w:noProof/>
        </w:rPr>
        <w:t>43</w:t>
      </w:r>
      <w:r>
        <w:rPr>
          <w:noProof/>
        </w:rPr>
        <w:fldChar w:fldCharType="end"/>
      </w:r>
    </w:p>
    <w:p w14:paraId="2BAB8F29" w14:textId="6FE475AA"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_Toc219205200 \h </w:instrText>
      </w:r>
      <w:r>
        <w:rPr>
          <w:noProof/>
        </w:rPr>
      </w:r>
      <w:r>
        <w:rPr>
          <w:noProof/>
        </w:rPr>
        <w:fldChar w:fldCharType="separate"/>
      </w:r>
      <w:r>
        <w:rPr>
          <w:noProof/>
        </w:rPr>
        <w:t>43</w:t>
      </w:r>
      <w:r>
        <w:rPr>
          <w:noProof/>
        </w:rPr>
        <w:fldChar w:fldCharType="end"/>
      </w:r>
    </w:p>
    <w:p w14:paraId="6F9FD6FB" w14:textId="7D2D692F"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Retrieval Notification</w:t>
      </w:r>
      <w:r>
        <w:rPr>
          <w:noProof/>
        </w:rPr>
        <w:tab/>
      </w:r>
      <w:r>
        <w:rPr>
          <w:noProof/>
        </w:rPr>
        <w:fldChar w:fldCharType="begin" w:fldLock="1"/>
      </w:r>
      <w:r>
        <w:rPr>
          <w:noProof/>
        </w:rPr>
        <w:instrText xml:space="preserve"> PAGEREF _Toc219205201 \h </w:instrText>
      </w:r>
      <w:r>
        <w:rPr>
          <w:noProof/>
        </w:rPr>
      </w:r>
      <w:r>
        <w:rPr>
          <w:noProof/>
        </w:rPr>
        <w:fldChar w:fldCharType="separate"/>
      </w:r>
      <w:r>
        <w:rPr>
          <w:noProof/>
        </w:rPr>
        <w:t>44</w:t>
      </w:r>
      <w:r>
        <w:rPr>
          <w:noProof/>
        </w:rPr>
        <w:fldChar w:fldCharType="end"/>
      </w:r>
    </w:p>
    <w:p w14:paraId="62075923" w14:textId="0FC695C9"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_Toc219205202 \h </w:instrText>
      </w:r>
      <w:r>
        <w:rPr>
          <w:noProof/>
        </w:rPr>
      </w:r>
      <w:r>
        <w:rPr>
          <w:noProof/>
        </w:rPr>
        <w:fldChar w:fldCharType="separate"/>
      </w:r>
      <w:r>
        <w:rPr>
          <w:noProof/>
        </w:rPr>
        <w:t>44</w:t>
      </w:r>
      <w:r>
        <w:rPr>
          <w:noProof/>
        </w:rPr>
        <w:fldChar w:fldCharType="end"/>
      </w:r>
    </w:p>
    <w:p w14:paraId="4EF37A97" w14:textId="7D814F6B"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_Toc219205203 \h </w:instrText>
      </w:r>
      <w:r>
        <w:rPr>
          <w:noProof/>
        </w:rPr>
      </w:r>
      <w:r>
        <w:rPr>
          <w:noProof/>
        </w:rPr>
        <w:fldChar w:fldCharType="separate"/>
      </w:r>
      <w:r>
        <w:rPr>
          <w:noProof/>
        </w:rPr>
        <w:t>44</w:t>
      </w:r>
      <w:r>
        <w:rPr>
          <w:noProof/>
        </w:rPr>
        <w:fldChar w:fldCharType="end"/>
      </w:r>
    </w:p>
    <w:p w14:paraId="6DB2DBC1" w14:textId="3786CE2B"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_Toc219205204 \h </w:instrText>
      </w:r>
      <w:r>
        <w:rPr>
          <w:noProof/>
        </w:rPr>
      </w:r>
      <w:r>
        <w:rPr>
          <w:noProof/>
        </w:rPr>
        <w:fldChar w:fldCharType="separate"/>
      </w:r>
      <w:r>
        <w:rPr>
          <w:noProof/>
        </w:rPr>
        <w:t>44</w:t>
      </w:r>
      <w:r>
        <w:rPr>
          <w:noProof/>
        </w:rPr>
        <w:fldChar w:fldCharType="end"/>
      </w:r>
    </w:p>
    <w:p w14:paraId="01A56058" w14:textId="1F391D27" w:rsidR="00F813B2" w:rsidRDefault="00F813B2">
      <w:pPr>
        <w:pStyle w:val="TOC6"/>
        <w:rPr>
          <w:rFonts w:asciiTheme="minorHAnsi" w:eastAsiaTheme="minorEastAsia" w:hAnsiTheme="minorHAnsi" w:cstheme="minorBidi"/>
          <w:noProof/>
          <w:kern w:val="2"/>
          <w:sz w:val="24"/>
          <w:szCs w:val="24"/>
          <w:lang w:eastAsia="en-GB"/>
          <w14:ligatures w14:val="standardContextual"/>
        </w:rPr>
      </w:pPr>
      <w:r>
        <w:rPr>
          <w:noProof/>
        </w:rPr>
        <w:t>5.1.5.2.3.1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_Toc219205205 \h </w:instrText>
      </w:r>
      <w:r>
        <w:rPr>
          <w:noProof/>
        </w:rPr>
      </w:r>
      <w:r>
        <w:rPr>
          <w:noProof/>
        </w:rPr>
        <w:fldChar w:fldCharType="separate"/>
      </w:r>
      <w:r>
        <w:rPr>
          <w:noProof/>
        </w:rPr>
        <w:t>44</w:t>
      </w:r>
      <w:r>
        <w:rPr>
          <w:noProof/>
        </w:rPr>
        <w:fldChar w:fldCharType="end"/>
      </w:r>
    </w:p>
    <w:p w14:paraId="406DD2BB" w14:textId="06990384"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ADRF Alert Notification</w:t>
      </w:r>
      <w:r>
        <w:rPr>
          <w:noProof/>
        </w:rPr>
        <w:tab/>
      </w:r>
      <w:r>
        <w:rPr>
          <w:noProof/>
        </w:rPr>
        <w:fldChar w:fldCharType="begin" w:fldLock="1"/>
      </w:r>
      <w:r>
        <w:rPr>
          <w:noProof/>
        </w:rPr>
        <w:instrText xml:space="preserve"> PAGEREF _Toc219205206 \h </w:instrText>
      </w:r>
      <w:r>
        <w:rPr>
          <w:noProof/>
        </w:rPr>
      </w:r>
      <w:r>
        <w:rPr>
          <w:noProof/>
        </w:rPr>
        <w:fldChar w:fldCharType="separate"/>
      </w:r>
      <w:r>
        <w:rPr>
          <w:noProof/>
        </w:rPr>
        <w:t>45</w:t>
      </w:r>
      <w:r>
        <w:rPr>
          <w:noProof/>
        </w:rPr>
        <w:fldChar w:fldCharType="end"/>
      </w:r>
    </w:p>
    <w:p w14:paraId="503A23B4" w14:textId="2C973FD7"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_Toc219205207 \h </w:instrText>
      </w:r>
      <w:r>
        <w:rPr>
          <w:noProof/>
        </w:rPr>
      </w:r>
      <w:r>
        <w:rPr>
          <w:noProof/>
        </w:rPr>
        <w:fldChar w:fldCharType="separate"/>
      </w:r>
      <w:r>
        <w:rPr>
          <w:noProof/>
        </w:rPr>
        <w:t>45</w:t>
      </w:r>
      <w:r>
        <w:rPr>
          <w:noProof/>
        </w:rPr>
        <w:fldChar w:fldCharType="end"/>
      </w:r>
    </w:p>
    <w:p w14:paraId="6178988A" w14:textId="53E1AD0F"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_Toc219205208 \h </w:instrText>
      </w:r>
      <w:r>
        <w:rPr>
          <w:noProof/>
        </w:rPr>
      </w:r>
      <w:r>
        <w:rPr>
          <w:noProof/>
        </w:rPr>
        <w:fldChar w:fldCharType="separate"/>
      </w:r>
      <w:r>
        <w:rPr>
          <w:noProof/>
        </w:rPr>
        <w:t>45</w:t>
      </w:r>
      <w:r>
        <w:rPr>
          <w:noProof/>
        </w:rPr>
        <w:fldChar w:fldCharType="end"/>
      </w:r>
    </w:p>
    <w:p w14:paraId="6A80D267" w14:textId="37B863A0"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_Toc219205209 \h </w:instrText>
      </w:r>
      <w:r>
        <w:rPr>
          <w:noProof/>
        </w:rPr>
      </w:r>
      <w:r>
        <w:rPr>
          <w:noProof/>
        </w:rPr>
        <w:fldChar w:fldCharType="separate"/>
      </w:r>
      <w:r>
        <w:rPr>
          <w:noProof/>
        </w:rPr>
        <w:t>45</w:t>
      </w:r>
      <w:r>
        <w:rPr>
          <w:noProof/>
        </w:rPr>
        <w:fldChar w:fldCharType="end"/>
      </w:r>
    </w:p>
    <w:p w14:paraId="6B14A550" w14:textId="2DB86C48"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_Toc219205210 \h </w:instrText>
      </w:r>
      <w:r>
        <w:rPr>
          <w:noProof/>
        </w:rPr>
      </w:r>
      <w:r>
        <w:rPr>
          <w:noProof/>
        </w:rPr>
        <w:fldChar w:fldCharType="separate"/>
      </w:r>
      <w:r>
        <w:rPr>
          <w:noProof/>
        </w:rPr>
        <w:t>46</w:t>
      </w:r>
      <w:r>
        <w:rPr>
          <w:noProof/>
        </w:rPr>
        <w:fldChar w:fldCharType="end"/>
      </w:r>
    </w:p>
    <w:p w14:paraId="1216DD7C" w14:textId="15141BDD"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_Toc219205211 \h </w:instrText>
      </w:r>
      <w:r>
        <w:rPr>
          <w:noProof/>
        </w:rPr>
      </w:r>
      <w:r>
        <w:rPr>
          <w:noProof/>
        </w:rPr>
        <w:fldChar w:fldCharType="separate"/>
      </w:r>
      <w:r>
        <w:rPr>
          <w:noProof/>
        </w:rPr>
        <w:t>46</w:t>
      </w:r>
      <w:r>
        <w:rPr>
          <w:noProof/>
        </w:rPr>
        <w:fldChar w:fldCharType="end"/>
      </w:r>
    </w:p>
    <w:p w14:paraId="123B956C" w14:textId="55CBB9A0"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sidRPr="00B57F81">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B57F81">
        <w:rPr>
          <w:noProof/>
          <w:lang w:val="en-US"/>
        </w:rPr>
        <w:t>Structured data types</w:t>
      </w:r>
      <w:r>
        <w:rPr>
          <w:noProof/>
        </w:rPr>
        <w:tab/>
      </w:r>
      <w:r>
        <w:rPr>
          <w:noProof/>
        </w:rPr>
        <w:fldChar w:fldCharType="begin" w:fldLock="1"/>
      </w:r>
      <w:r>
        <w:rPr>
          <w:noProof/>
        </w:rPr>
        <w:instrText xml:space="preserve"> PAGEREF _Toc219205212 \h </w:instrText>
      </w:r>
      <w:r>
        <w:rPr>
          <w:noProof/>
        </w:rPr>
      </w:r>
      <w:r>
        <w:rPr>
          <w:noProof/>
        </w:rPr>
        <w:fldChar w:fldCharType="separate"/>
      </w:r>
      <w:r>
        <w:rPr>
          <w:noProof/>
        </w:rPr>
        <w:t>50</w:t>
      </w:r>
      <w:r>
        <w:rPr>
          <w:noProof/>
        </w:rPr>
        <w:fldChar w:fldCharType="end"/>
      </w:r>
    </w:p>
    <w:p w14:paraId="12E00CA1" w14:textId="3CA1240E"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_Toc219205213 \h </w:instrText>
      </w:r>
      <w:r>
        <w:rPr>
          <w:noProof/>
        </w:rPr>
      </w:r>
      <w:r>
        <w:rPr>
          <w:noProof/>
        </w:rPr>
        <w:fldChar w:fldCharType="separate"/>
      </w:r>
      <w:r>
        <w:rPr>
          <w:noProof/>
        </w:rPr>
        <w:t>50</w:t>
      </w:r>
      <w:r>
        <w:rPr>
          <w:noProof/>
        </w:rPr>
        <w:fldChar w:fldCharType="end"/>
      </w:r>
    </w:p>
    <w:p w14:paraId="38513F66" w14:textId="1541C82B"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NadrfDataStoreRecord</w:t>
      </w:r>
      <w:r>
        <w:rPr>
          <w:noProof/>
        </w:rPr>
        <w:tab/>
      </w:r>
      <w:r>
        <w:rPr>
          <w:noProof/>
        </w:rPr>
        <w:fldChar w:fldCharType="begin" w:fldLock="1"/>
      </w:r>
      <w:r>
        <w:rPr>
          <w:noProof/>
        </w:rPr>
        <w:instrText xml:space="preserve"> PAGEREF _Toc219205214 \h </w:instrText>
      </w:r>
      <w:r>
        <w:rPr>
          <w:noProof/>
        </w:rPr>
      </w:r>
      <w:r>
        <w:rPr>
          <w:noProof/>
        </w:rPr>
        <w:fldChar w:fldCharType="separate"/>
      </w:r>
      <w:r>
        <w:rPr>
          <w:noProof/>
        </w:rPr>
        <w:t>50</w:t>
      </w:r>
      <w:r>
        <w:rPr>
          <w:noProof/>
        </w:rPr>
        <w:fldChar w:fldCharType="end"/>
      </w:r>
    </w:p>
    <w:p w14:paraId="1FFA0DC3" w14:textId="457FDF56"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NadrfDataStoreSubscription</w:t>
      </w:r>
      <w:r>
        <w:rPr>
          <w:noProof/>
        </w:rPr>
        <w:tab/>
      </w:r>
      <w:r>
        <w:rPr>
          <w:noProof/>
        </w:rPr>
        <w:fldChar w:fldCharType="begin" w:fldLock="1"/>
      </w:r>
      <w:r>
        <w:rPr>
          <w:noProof/>
        </w:rPr>
        <w:instrText xml:space="preserve"> PAGEREF _Toc219205215 \h </w:instrText>
      </w:r>
      <w:r>
        <w:rPr>
          <w:noProof/>
        </w:rPr>
      </w:r>
      <w:r>
        <w:rPr>
          <w:noProof/>
        </w:rPr>
        <w:fldChar w:fldCharType="separate"/>
      </w:r>
      <w:r>
        <w:rPr>
          <w:noProof/>
        </w:rPr>
        <w:t>51</w:t>
      </w:r>
      <w:r>
        <w:rPr>
          <w:noProof/>
        </w:rPr>
        <w:fldChar w:fldCharType="end"/>
      </w:r>
    </w:p>
    <w:p w14:paraId="56EEC648" w14:textId="1E168799"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NadrfDataRetrievalSubscription</w:t>
      </w:r>
      <w:r>
        <w:rPr>
          <w:noProof/>
        </w:rPr>
        <w:tab/>
      </w:r>
      <w:r>
        <w:rPr>
          <w:noProof/>
        </w:rPr>
        <w:fldChar w:fldCharType="begin" w:fldLock="1"/>
      </w:r>
      <w:r>
        <w:rPr>
          <w:noProof/>
        </w:rPr>
        <w:instrText xml:space="preserve"> PAGEREF _Toc219205216 \h </w:instrText>
      </w:r>
      <w:r>
        <w:rPr>
          <w:noProof/>
        </w:rPr>
      </w:r>
      <w:r>
        <w:rPr>
          <w:noProof/>
        </w:rPr>
        <w:fldChar w:fldCharType="separate"/>
      </w:r>
      <w:r>
        <w:rPr>
          <w:noProof/>
        </w:rPr>
        <w:t>52</w:t>
      </w:r>
      <w:r>
        <w:rPr>
          <w:noProof/>
        </w:rPr>
        <w:fldChar w:fldCharType="end"/>
      </w:r>
    </w:p>
    <w:p w14:paraId="2139AD32" w14:textId="3E43EA76"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NadrfDataRetrievalNotification</w:t>
      </w:r>
      <w:r>
        <w:rPr>
          <w:noProof/>
        </w:rPr>
        <w:tab/>
      </w:r>
      <w:r>
        <w:rPr>
          <w:noProof/>
        </w:rPr>
        <w:fldChar w:fldCharType="begin" w:fldLock="1"/>
      </w:r>
      <w:r>
        <w:rPr>
          <w:noProof/>
        </w:rPr>
        <w:instrText xml:space="preserve"> PAGEREF _Toc219205217 \h </w:instrText>
      </w:r>
      <w:r>
        <w:rPr>
          <w:noProof/>
        </w:rPr>
      </w:r>
      <w:r>
        <w:rPr>
          <w:noProof/>
        </w:rPr>
        <w:fldChar w:fldCharType="separate"/>
      </w:r>
      <w:r>
        <w:rPr>
          <w:noProof/>
        </w:rPr>
        <w:t>53</w:t>
      </w:r>
      <w:r>
        <w:rPr>
          <w:noProof/>
        </w:rPr>
        <w:fldChar w:fldCharType="end"/>
      </w:r>
    </w:p>
    <w:p w14:paraId="3CB6265D" w14:textId="1BA9463D"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NadrfDataStoreSubscriptionRef</w:t>
      </w:r>
      <w:r>
        <w:rPr>
          <w:noProof/>
        </w:rPr>
        <w:tab/>
      </w:r>
      <w:r>
        <w:rPr>
          <w:noProof/>
        </w:rPr>
        <w:fldChar w:fldCharType="begin" w:fldLock="1"/>
      </w:r>
      <w:r>
        <w:rPr>
          <w:noProof/>
        </w:rPr>
        <w:instrText xml:space="preserve"> PAGEREF _Toc219205218 \h </w:instrText>
      </w:r>
      <w:r>
        <w:rPr>
          <w:noProof/>
        </w:rPr>
      </w:r>
      <w:r>
        <w:rPr>
          <w:noProof/>
        </w:rPr>
        <w:fldChar w:fldCharType="separate"/>
      </w:r>
      <w:r>
        <w:rPr>
          <w:noProof/>
        </w:rPr>
        <w:t>53</w:t>
      </w:r>
      <w:r>
        <w:rPr>
          <w:noProof/>
        </w:rPr>
        <w:fldChar w:fldCharType="end"/>
      </w:r>
    </w:p>
    <w:p w14:paraId="32EA9767" w14:textId="1AC24DD2"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NadrfStoredDataSpec</w:t>
      </w:r>
      <w:r>
        <w:rPr>
          <w:noProof/>
        </w:rPr>
        <w:tab/>
      </w:r>
      <w:r>
        <w:rPr>
          <w:noProof/>
        </w:rPr>
        <w:fldChar w:fldCharType="begin" w:fldLock="1"/>
      </w:r>
      <w:r>
        <w:rPr>
          <w:noProof/>
        </w:rPr>
        <w:instrText xml:space="preserve"> PAGEREF _Toc219205219 \h </w:instrText>
      </w:r>
      <w:r>
        <w:rPr>
          <w:noProof/>
        </w:rPr>
      </w:r>
      <w:r>
        <w:rPr>
          <w:noProof/>
        </w:rPr>
        <w:fldChar w:fldCharType="separate"/>
      </w:r>
      <w:r>
        <w:rPr>
          <w:noProof/>
        </w:rPr>
        <w:t>54</w:t>
      </w:r>
      <w:r>
        <w:rPr>
          <w:noProof/>
        </w:rPr>
        <w:fldChar w:fldCharType="end"/>
      </w:r>
    </w:p>
    <w:p w14:paraId="6CBF072F" w14:textId="728BF306"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DataSubscription</w:t>
      </w:r>
      <w:r>
        <w:rPr>
          <w:noProof/>
        </w:rPr>
        <w:tab/>
      </w:r>
      <w:r>
        <w:rPr>
          <w:noProof/>
        </w:rPr>
        <w:fldChar w:fldCharType="begin" w:fldLock="1"/>
      </w:r>
      <w:r>
        <w:rPr>
          <w:noProof/>
        </w:rPr>
        <w:instrText xml:space="preserve"> PAGEREF _Toc219205220 \h </w:instrText>
      </w:r>
      <w:r>
        <w:rPr>
          <w:noProof/>
        </w:rPr>
      </w:r>
      <w:r>
        <w:rPr>
          <w:noProof/>
        </w:rPr>
        <w:fldChar w:fldCharType="separate"/>
      </w:r>
      <w:r>
        <w:rPr>
          <w:noProof/>
        </w:rPr>
        <w:t>54</w:t>
      </w:r>
      <w:r>
        <w:rPr>
          <w:noProof/>
        </w:rPr>
        <w:fldChar w:fldCharType="end"/>
      </w:r>
    </w:p>
    <w:p w14:paraId="77837BD3" w14:textId="0F864F7D"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DataNotification</w:t>
      </w:r>
      <w:r>
        <w:rPr>
          <w:noProof/>
        </w:rPr>
        <w:tab/>
      </w:r>
      <w:r>
        <w:rPr>
          <w:noProof/>
        </w:rPr>
        <w:fldChar w:fldCharType="begin" w:fldLock="1"/>
      </w:r>
      <w:r>
        <w:rPr>
          <w:noProof/>
        </w:rPr>
        <w:instrText xml:space="preserve"> PAGEREF _Toc219205221 \h </w:instrText>
      </w:r>
      <w:r>
        <w:rPr>
          <w:noProof/>
        </w:rPr>
      </w:r>
      <w:r>
        <w:rPr>
          <w:noProof/>
        </w:rPr>
        <w:fldChar w:fldCharType="separate"/>
      </w:r>
      <w:r>
        <w:rPr>
          <w:noProof/>
        </w:rPr>
        <w:t>55</w:t>
      </w:r>
      <w:r>
        <w:rPr>
          <w:noProof/>
        </w:rPr>
        <w:fldChar w:fldCharType="end"/>
      </w:r>
    </w:p>
    <w:p w14:paraId="0A324145" w14:textId="6A8F494E"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Type: StorageHandlingInfo</w:t>
      </w:r>
      <w:r>
        <w:rPr>
          <w:noProof/>
        </w:rPr>
        <w:tab/>
      </w:r>
      <w:r>
        <w:rPr>
          <w:noProof/>
        </w:rPr>
        <w:fldChar w:fldCharType="begin" w:fldLock="1"/>
      </w:r>
      <w:r>
        <w:rPr>
          <w:noProof/>
        </w:rPr>
        <w:instrText xml:space="preserve"> PAGEREF _Toc219205222 \h </w:instrText>
      </w:r>
      <w:r>
        <w:rPr>
          <w:noProof/>
        </w:rPr>
      </w:r>
      <w:r>
        <w:rPr>
          <w:noProof/>
        </w:rPr>
        <w:fldChar w:fldCharType="separate"/>
      </w:r>
      <w:r>
        <w:rPr>
          <w:noProof/>
        </w:rPr>
        <w:t>55</w:t>
      </w:r>
      <w:r>
        <w:rPr>
          <w:noProof/>
        </w:rPr>
        <w:fldChar w:fldCharType="end"/>
      </w:r>
    </w:p>
    <w:p w14:paraId="44FEB208" w14:textId="069C0C73"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Type: NadrfAlertNotification</w:t>
      </w:r>
      <w:r>
        <w:rPr>
          <w:noProof/>
        </w:rPr>
        <w:tab/>
      </w:r>
      <w:r>
        <w:rPr>
          <w:noProof/>
        </w:rPr>
        <w:fldChar w:fldCharType="begin" w:fldLock="1"/>
      </w:r>
      <w:r>
        <w:rPr>
          <w:noProof/>
        </w:rPr>
        <w:instrText xml:space="preserve"> PAGEREF _Toc219205223 \h </w:instrText>
      </w:r>
      <w:r>
        <w:rPr>
          <w:noProof/>
        </w:rPr>
      </w:r>
      <w:r>
        <w:rPr>
          <w:noProof/>
        </w:rPr>
        <w:fldChar w:fldCharType="separate"/>
      </w:r>
      <w:r>
        <w:rPr>
          <w:noProof/>
        </w:rPr>
        <w:t>56</w:t>
      </w:r>
      <w:r>
        <w:rPr>
          <w:noProof/>
        </w:rPr>
        <w:fldChar w:fldCharType="end"/>
      </w:r>
    </w:p>
    <w:p w14:paraId="7A00BF0F" w14:textId="3DD7E50C"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Type: NadrfAlertNotificationResponse</w:t>
      </w:r>
      <w:r>
        <w:rPr>
          <w:noProof/>
        </w:rPr>
        <w:tab/>
      </w:r>
      <w:r>
        <w:rPr>
          <w:noProof/>
        </w:rPr>
        <w:fldChar w:fldCharType="begin" w:fldLock="1"/>
      </w:r>
      <w:r>
        <w:rPr>
          <w:noProof/>
        </w:rPr>
        <w:instrText xml:space="preserve"> PAGEREF _Toc219205224 \h </w:instrText>
      </w:r>
      <w:r>
        <w:rPr>
          <w:noProof/>
        </w:rPr>
      </w:r>
      <w:r>
        <w:rPr>
          <w:noProof/>
        </w:rPr>
        <w:fldChar w:fldCharType="separate"/>
      </w:r>
      <w:r>
        <w:rPr>
          <w:noProof/>
        </w:rPr>
        <w:t>56</w:t>
      </w:r>
      <w:r>
        <w:rPr>
          <w:noProof/>
        </w:rPr>
        <w:fldChar w:fldCharType="end"/>
      </w:r>
    </w:p>
    <w:p w14:paraId="09AEA0B5" w14:textId="6903582E"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DataSetTag</w:t>
      </w:r>
      <w:r>
        <w:rPr>
          <w:noProof/>
        </w:rPr>
        <w:tab/>
      </w:r>
      <w:r>
        <w:rPr>
          <w:noProof/>
        </w:rPr>
        <w:fldChar w:fldCharType="begin" w:fldLock="1"/>
      </w:r>
      <w:r>
        <w:rPr>
          <w:noProof/>
        </w:rPr>
        <w:instrText xml:space="preserve"> PAGEREF _Toc219205225 \h </w:instrText>
      </w:r>
      <w:r>
        <w:rPr>
          <w:noProof/>
        </w:rPr>
      </w:r>
      <w:r>
        <w:rPr>
          <w:noProof/>
        </w:rPr>
        <w:fldChar w:fldCharType="separate"/>
      </w:r>
      <w:r>
        <w:rPr>
          <w:noProof/>
        </w:rPr>
        <w:t>56</w:t>
      </w:r>
      <w:r>
        <w:rPr>
          <w:noProof/>
        </w:rPr>
        <w:fldChar w:fldCharType="end"/>
      </w:r>
    </w:p>
    <w:p w14:paraId="0B57F5C8" w14:textId="77A35CA5"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sidRPr="00B57F81">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B57F81">
        <w:rPr>
          <w:noProof/>
          <w:lang w:val="en-US"/>
        </w:rPr>
        <w:t>Simple data types and enumerations</w:t>
      </w:r>
      <w:r>
        <w:rPr>
          <w:noProof/>
        </w:rPr>
        <w:tab/>
      </w:r>
      <w:r>
        <w:rPr>
          <w:noProof/>
        </w:rPr>
        <w:fldChar w:fldCharType="begin" w:fldLock="1"/>
      </w:r>
      <w:r>
        <w:rPr>
          <w:noProof/>
        </w:rPr>
        <w:instrText xml:space="preserve"> PAGEREF _Toc219205226 \h </w:instrText>
      </w:r>
      <w:r>
        <w:rPr>
          <w:noProof/>
        </w:rPr>
      </w:r>
      <w:r>
        <w:rPr>
          <w:noProof/>
        </w:rPr>
        <w:fldChar w:fldCharType="separate"/>
      </w:r>
      <w:r>
        <w:rPr>
          <w:noProof/>
        </w:rPr>
        <w:t>56</w:t>
      </w:r>
      <w:r>
        <w:rPr>
          <w:noProof/>
        </w:rPr>
        <w:fldChar w:fldCharType="end"/>
      </w:r>
    </w:p>
    <w:p w14:paraId="487CABB5" w14:textId="3D368659"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sidRPr="00B57F81">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_Toc219205227 \h </w:instrText>
      </w:r>
      <w:r>
        <w:rPr>
          <w:noProof/>
        </w:rPr>
      </w:r>
      <w:r>
        <w:rPr>
          <w:noProof/>
        </w:rPr>
        <w:fldChar w:fldCharType="separate"/>
      </w:r>
      <w:r>
        <w:rPr>
          <w:noProof/>
        </w:rPr>
        <w:t>56</w:t>
      </w:r>
      <w:r>
        <w:rPr>
          <w:noProof/>
        </w:rPr>
        <w:fldChar w:fldCharType="end"/>
      </w:r>
    </w:p>
    <w:p w14:paraId="71D4257A" w14:textId="1FE481A3"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_Toc219205228 \h </w:instrText>
      </w:r>
      <w:r>
        <w:rPr>
          <w:noProof/>
        </w:rPr>
      </w:r>
      <w:r>
        <w:rPr>
          <w:noProof/>
        </w:rPr>
        <w:fldChar w:fldCharType="separate"/>
      </w:r>
      <w:r>
        <w:rPr>
          <w:noProof/>
        </w:rPr>
        <w:t>56</w:t>
      </w:r>
      <w:r>
        <w:rPr>
          <w:noProof/>
        </w:rPr>
        <w:fldChar w:fldCharType="end"/>
      </w:r>
    </w:p>
    <w:p w14:paraId="72AEBAA5" w14:textId="76974625"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_Toc219205229 \h </w:instrText>
      </w:r>
      <w:r>
        <w:rPr>
          <w:noProof/>
        </w:rPr>
      </w:r>
      <w:r>
        <w:rPr>
          <w:noProof/>
        </w:rPr>
        <w:fldChar w:fldCharType="separate"/>
      </w:r>
      <w:r>
        <w:rPr>
          <w:noProof/>
        </w:rPr>
        <w:t>56</w:t>
      </w:r>
      <w:r>
        <w:rPr>
          <w:noProof/>
        </w:rPr>
        <w:fldChar w:fldCharType="end"/>
      </w:r>
    </w:p>
    <w:p w14:paraId="343B3990" w14:textId="32DBF006"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_Toc219205230 \h </w:instrText>
      </w:r>
      <w:r>
        <w:rPr>
          <w:noProof/>
        </w:rPr>
      </w:r>
      <w:r>
        <w:rPr>
          <w:noProof/>
        </w:rPr>
        <w:fldChar w:fldCharType="separate"/>
      </w:r>
      <w:r>
        <w:rPr>
          <w:noProof/>
        </w:rPr>
        <w:t>57</w:t>
      </w:r>
      <w:r>
        <w:rPr>
          <w:noProof/>
        </w:rPr>
        <w:fldChar w:fldCharType="end"/>
      </w:r>
    </w:p>
    <w:p w14:paraId="5F1C1942" w14:textId="5577C380"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_Toc219205231 \h </w:instrText>
      </w:r>
      <w:r>
        <w:rPr>
          <w:noProof/>
        </w:rPr>
      </w:r>
      <w:r>
        <w:rPr>
          <w:noProof/>
        </w:rPr>
        <w:fldChar w:fldCharType="separate"/>
      </w:r>
      <w:r>
        <w:rPr>
          <w:noProof/>
        </w:rPr>
        <w:t>57</w:t>
      </w:r>
      <w:r>
        <w:rPr>
          <w:noProof/>
        </w:rPr>
        <w:fldChar w:fldCharType="end"/>
      </w:r>
    </w:p>
    <w:p w14:paraId="5401F1E9" w14:textId="3B4D6E5F"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_Toc219205232 \h </w:instrText>
      </w:r>
      <w:r>
        <w:rPr>
          <w:noProof/>
        </w:rPr>
      </w:r>
      <w:r>
        <w:rPr>
          <w:noProof/>
        </w:rPr>
        <w:fldChar w:fldCharType="separate"/>
      </w:r>
      <w:r>
        <w:rPr>
          <w:noProof/>
        </w:rPr>
        <w:t>57</w:t>
      </w:r>
      <w:r>
        <w:rPr>
          <w:noProof/>
        </w:rPr>
        <w:fldChar w:fldCharType="end"/>
      </w:r>
    </w:p>
    <w:p w14:paraId="69AA57ED" w14:textId="43EEF91C"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_Toc219205233 \h </w:instrText>
      </w:r>
      <w:r>
        <w:rPr>
          <w:noProof/>
        </w:rPr>
      </w:r>
      <w:r>
        <w:rPr>
          <w:noProof/>
        </w:rPr>
        <w:fldChar w:fldCharType="separate"/>
      </w:r>
      <w:r>
        <w:rPr>
          <w:noProof/>
        </w:rPr>
        <w:t>57</w:t>
      </w:r>
      <w:r>
        <w:rPr>
          <w:noProof/>
        </w:rPr>
        <w:fldChar w:fldCharType="end"/>
      </w:r>
    </w:p>
    <w:p w14:paraId="46FC0899" w14:textId="04D6123F" w:rsidR="00F813B2" w:rsidRDefault="00F813B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Nadrf_MLModelManagement Service API</w:t>
      </w:r>
      <w:r>
        <w:rPr>
          <w:noProof/>
        </w:rPr>
        <w:tab/>
      </w:r>
      <w:r>
        <w:rPr>
          <w:noProof/>
        </w:rPr>
        <w:fldChar w:fldCharType="begin" w:fldLock="1"/>
      </w:r>
      <w:r>
        <w:rPr>
          <w:noProof/>
        </w:rPr>
        <w:instrText xml:space="preserve"> PAGEREF _Toc219205234 \h </w:instrText>
      </w:r>
      <w:r>
        <w:rPr>
          <w:noProof/>
        </w:rPr>
      </w:r>
      <w:r>
        <w:rPr>
          <w:noProof/>
        </w:rPr>
        <w:fldChar w:fldCharType="separate"/>
      </w:r>
      <w:r>
        <w:rPr>
          <w:noProof/>
        </w:rPr>
        <w:t>58</w:t>
      </w:r>
      <w:r>
        <w:rPr>
          <w:noProof/>
        </w:rPr>
        <w:fldChar w:fldCharType="end"/>
      </w:r>
    </w:p>
    <w:p w14:paraId="4DE2A5D4" w14:textId="016BB0FF"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_Toc219205235 \h </w:instrText>
      </w:r>
      <w:r>
        <w:rPr>
          <w:noProof/>
        </w:rPr>
      </w:r>
      <w:r>
        <w:rPr>
          <w:noProof/>
        </w:rPr>
        <w:fldChar w:fldCharType="separate"/>
      </w:r>
      <w:r>
        <w:rPr>
          <w:noProof/>
        </w:rPr>
        <w:t>58</w:t>
      </w:r>
      <w:r>
        <w:rPr>
          <w:noProof/>
        </w:rPr>
        <w:fldChar w:fldCharType="end"/>
      </w:r>
    </w:p>
    <w:p w14:paraId="0B00A477" w14:textId="7795F58E"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_Toc219205236 \h </w:instrText>
      </w:r>
      <w:r>
        <w:rPr>
          <w:noProof/>
        </w:rPr>
      </w:r>
      <w:r>
        <w:rPr>
          <w:noProof/>
        </w:rPr>
        <w:fldChar w:fldCharType="separate"/>
      </w:r>
      <w:r>
        <w:rPr>
          <w:noProof/>
        </w:rPr>
        <w:t>58</w:t>
      </w:r>
      <w:r>
        <w:rPr>
          <w:noProof/>
        </w:rPr>
        <w:fldChar w:fldCharType="end"/>
      </w:r>
    </w:p>
    <w:p w14:paraId="32B212AB" w14:textId="6EFFFAAF"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_Toc219205237 \h </w:instrText>
      </w:r>
      <w:r>
        <w:rPr>
          <w:noProof/>
        </w:rPr>
      </w:r>
      <w:r>
        <w:rPr>
          <w:noProof/>
        </w:rPr>
        <w:fldChar w:fldCharType="separate"/>
      </w:r>
      <w:r>
        <w:rPr>
          <w:noProof/>
        </w:rPr>
        <w:t>58</w:t>
      </w:r>
      <w:r>
        <w:rPr>
          <w:noProof/>
        </w:rPr>
        <w:fldChar w:fldCharType="end"/>
      </w:r>
    </w:p>
    <w:p w14:paraId="7482EEC1" w14:textId="7006AA26"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_Toc219205238 \h </w:instrText>
      </w:r>
      <w:r>
        <w:rPr>
          <w:noProof/>
        </w:rPr>
      </w:r>
      <w:r>
        <w:rPr>
          <w:noProof/>
        </w:rPr>
        <w:fldChar w:fldCharType="separate"/>
      </w:r>
      <w:r>
        <w:rPr>
          <w:noProof/>
        </w:rPr>
        <w:t>58</w:t>
      </w:r>
      <w:r>
        <w:rPr>
          <w:noProof/>
        </w:rPr>
        <w:fldChar w:fldCharType="end"/>
      </w:r>
    </w:p>
    <w:p w14:paraId="5E0E4AA3" w14:textId="6B5AE0FE"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_Toc219205239 \h </w:instrText>
      </w:r>
      <w:r>
        <w:rPr>
          <w:noProof/>
        </w:rPr>
      </w:r>
      <w:r>
        <w:rPr>
          <w:noProof/>
        </w:rPr>
        <w:fldChar w:fldCharType="separate"/>
      </w:r>
      <w:r>
        <w:rPr>
          <w:noProof/>
        </w:rPr>
        <w:t>58</w:t>
      </w:r>
      <w:r>
        <w:rPr>
          <w:noProof/>
        </w:rPr>
        <w:fldChar w:fldCharType="end"/>
      </w:r>
    </w:p>
    <w:p w14:paraId="6552380A" w14:textId="100589D5"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_Toc219205240 \h </w:instrText>
      </w:r>
      <w:r>
        <w:rPr>
          <w:noProof/>
        </w:rPr>
      </w:r>
      <w:r>
        <w:rPr>
          <w:noProof/>
        </w:rPr>
        <w:fldChar w:fldCharType="separate"/>
      </w:r>
      <w:r>
        <w:rPr>
          <w:noProof/>
        </w:rPr>
        <w:t>58</w:t>
      </w:r>
      <w:r>
        <w:rPr>
          <w:noProof/>
        </w:rPr>
        <w:fldChar w:fldCharType="end"/>
      </w:r>
    </w:p>
    <w:p w14:paraId="1E3CB5E5" w14:textId="796ED015"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_Toc219205241 \h </w:instrText>
      </w:r>
      <w:r>
        <w:rPr>
          <w:noProof/>
        </w:rPr>
      </w:r>
      <w:r>
        <w:rPr>
          <w:noProof/>
        </w:rPr>
        <w:fldChar w:fldCharType="separate"/>
      </w:r>
      <w:r>
        <w:rPr>
          <w:noProof/>
        </w:rPr>
        <w:t>58</w:t>
      </w:r>
      <w:r>
        <w:rPr>
          <w:noProof/>
        </w:rPr>
        <w:fldChar w:fldCharType="end"/>
      </w:r>
    </w:p>
    <w:p w14:paraId="1A1AD900" w14:textId="2DEB549D"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_Toc219205242 \h </w:instrText>
      </w:r>
      <w:r>
        <w:rPr>
          <w:noProof/>
        </w:rPr>
      </w:r>
      <w:r>
        <w:rPr>
          <w:noProof/>
        </w:rPr>
        <w:fldChar w:fldCharType="separate"/>
      </w:r>
      <w:r>
        <w:rPr>
          <w:noProof/>
        </w:rPr>
        <w:t>59</w:t>
      </w:r>
      <w:r>
        <w:rPr>
          <w:noProof/>
        </w:rPr>
        <w:fldChar w:fldCharType="end"/>
      </w:r>
    </w:p>
    <w:p w14:paraId="1303A16E" w14:textId="4F860F90"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_Toc219205243 \h </w:instrText>
      </w:r>
      <w:r>
        <w:rPr>
          <w:noProof/>
        </w:rPr>
      </w:r>
      <w:r>
        <w:rPr>
          <w:noProof/>
        </w:rPr>
        <w:fldChar w:fldCharType="separate"/>
      </w:r>
      <w:r>
        <w:rPr>
          <w:noProof/>
        </w:rPr>
        <w:t>59</w:t>
      </w:r>
      <w:r>
        <w:rPr>
          <w:noProof/>
        </w:rPr>
        <w:fldChar w:fldCharType="end"/>
      </w:r>
    </w:p>
    <w:p w14:paraId="0D54B6EE" w14:textId="2CD8CB5E"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ADRF ML Model Store Records</w:t>
      </w:r>
      <w:r>
        <w:rPr>
          <w:noProof/>
        </w:rPr>
        <w:tab/>
      </w:r>
      <w:r>
        <w:rPr>
          <w:noProof/>
        </w:rPr>
        <w:fldChar w:fldCharType="begin" w:fldLock="1"/>
      </w:r>
      <w:r>
        <w:rPr>
          <w:noProof/>
        </w:rPr>
        <w:instrText xml:space="preserve"> PAGEREF _Toc219205244 \h </w:instrText>
      </w:r>
      <w:r>
        <w:rPr>
          <w:noProof/>
        </w:rPr>
      </w:r>
      <w:r>
        <w:rPr>
          <w:noProof/>
        </w:rPr>
        <w:fldChar w:fldCharType="separate"/>
      </w:r>
      <w:r>
        <w:rPr>
          <w:noProof/>
        </w:rPr>
        <w:t>59</w:t>
      </w:r>
      <w:r>
        <w:rPr>
          <w:noProof/>
        </w:rPr>
        <w:fldChar w:fldCharType="end"/>
      </w:r>
    </w:p>
    <w:p w14:paraId="05FA8442" w14:textId="2B192244"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_Toc219205245 \h </w:instrText>
      </w:r>
      <w:r>
        <w:rPr>
          <w:noProof/>
        </w:rPr>
      </w:r>
      <w:r>
        <w:rPr>
          <w:noProof/>
        </w:rPr>
        <w:fldChar w:fldCharType="separate"/>
      </w:r>
      <w:r>
        <w:rPr>
          <w:noProof/>
        </w:rPr>
        <w:t>59</w:t>
      </w:r>
      <w:r>
        <w:rPr>
          <w:noProof/>
        </w:rPr>
        <w:fldChar w:fldCharType="end"/>
      </w:r>
    </w:p>
    <w:p w14:paraId="76B08980" w14:textId="1FEEE463"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_Toc219205246 \h </w:instrText>
      </w:r>
      <w:r>
        <w:rPr>
          <w:noProof/>
        </w:rPr>
      </w:r>
      <w:r>
        <w:rPr>
          <w:noProof/>
        </w:rPr>
        <w:fldChar w:fldCharType="separate"/>
      </w:r>
      <w:r>
        <w:rPr>
          <w:noProof/>
        </w:rPr>
        <w:t>59</w:t>
      </w:r>
      <w:r>
        <w:rPr>
          <w:noProof/>
        </w:rPr>
        <w:fldChar w:fldCharType="end"/>
      </w:r>
    </w:p>
    <w:p w14:paraId="6D97F62C" w14:textId="1A16EA2B"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_Toc219205247 \h </w:instrText>
      </w:r>
      <w:r>
        <w:rPr>
          <w:noProof/>
        </w:rPr>
      </w:r>
      <w:r>
        <w:rPr>
          <w:noProof/>
        </w:rPr>
        <w:fldChar w:fldCharType="separate"/>
      </w:r>
      <w:r>
        <w:rPr>
          <w:noProof/>
        </w:rPr>
        <w:t>60</w:t>
      </w:r>
      <w:r>
        <w:rPr>
          <w:noProof/>
        </w:rPr>
        <w:fldChar w:fldCharType="end"/>
      </w:r>
    </w:p>
    <w:p w14:paraId="79CBEDCB" w14:textId="49BAC848" w:rsidR="00F813B2" w:rsidRDefault="00F813B2">
      <w:pPr>
        <w:pStyle w:val="TOC6"/>
        <w:rPr>
          <w:rFonts w:asciiTheme="minorHAnsi" w:eastAsiaTheme="minorEastAsia" w:hAnsiTheme="minorHAnsi" w:cstheme="minorBidi"/>
          <w:noProof/>
          <w:kern w:val="2"/>
          <w:sz w:val="24"/>
          <w:szCs w:val="24"/>
          <w:lang w:eastAsia="en-GB"/>
          <w14:ligatures w14:val="standardContextual"/>
        </w:rPr>
      </w:pPr>
      <w:r>
        <w:rPr>
          <w:noProof/>
        </w:rPr>
        <w:t>5.2.3.2.3.1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_Toc219205248 \h </w:instrText>
      </w:r>
      <w:r>
        <w:rPr>
          <w:noProof/>
        </w:rPr>
      </w:r>
      <w:r>
        <w:rPr>
          <w:noProof/>
        </w:rPr>
        <w:fldChar w:fldCharType="separate"/>
      </w:r>
      <w:r>
        <w:rPr>
          <w:noProof/>
        </w:rPr>
        <w:t>60</w:t>
      </w:r>
      <w:r>
        <w:rPr>
          <w:noProof/>
        </w:rPr>
        <w:fldChar w:fldCharType="end"/>
      </w:r>
    </w:p>
    <w:p w14:paraId="1F6E6FAC" w14:textId="77A337C9" w:rsidR="00F813B2" w:rsidRDefault="00F813B2">
      <w:pPr>
        <w:pStyle w:val="TOC6"/>
        <w:rPr>
          <w:rFonts w:asciiTheme="minorHAnsi" w:eastAsiaTheme="minorEastAsia" w:hAnsiTheme="minorHAnsi" w:cstheme="minorBidi"/>
          <w:noProof/>
          <w:kern w:val="2"/>
          <w:sz w:val="24"/>
          <w:szCs w:val="24"/>
          <w:lang w:eastAsia="en-GB"/>
          <w14:ligatures w14:val="standardContextual"/>
        </w:rPr>
      </w:pPr>
      <w:r>
        <w:rPr>
          <w:noProof/>
        </w:rPr>
        <w:t>5.2.3.2.3.2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_Toc219205249 \h </w:instrText>
      </w:r>
      <w:r>
        <w:rPr>
          <w:noProof/>
        </w:rPr>
      </w:r>
      <w:r>
        <w:rPr>
          <w:noProof/>
        </w:rPr>
        <w:fldChar w:fldCharType="separate"/>
      </w:r>
      <w:r>
        <w:rPr>
          <w:noProof/>
        </w:rPr>
        <w:t>60</w:t>
      </w:r>
      <w:r>
        <w:rPr>
          <w:noProof/>
        </w:rPr>
        <w:fldChar w:fldCharType="end"/>
      </w:r>
    </w:p>
    <w:p w14:paraId="6ABED4C0" w14:textId="58AA87FC"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_Toc219205250 \h </w:instrText>
      </w:r>
      <w:r>
        <w:rPr>
          <w:noProof/>
        </w:rPr>
      </w:r>
      <w:r>
        <w:rPr>
          <w:noProof/>
        </w:rPr>
        <w:fldChar w:fldCharType="separate"/>
      </w:r>
      <w:r>
        <w:rPr>
          <w:noProof/>
        </w:rPr>
        <w:t>62</w:t>
      </w:r>
      <w:r>
        <w:rPr>
          <w:noProof/>
        </w:rPr>
        <w:fldChar w:fldCharType="end"/>
      </w:r>
    </w:p>
    <w:p w14:paraId="35F4BD97" w14:textId="40F35ABE"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_Toc219205251 \h </w:instrText>
      </w:r>
      <w:r>
        <w:rPr>
          <w:noProof/>
        </w:rPr>
      </w:r>
      <w:r>
        <w:rPr>
          <w:noProof/>
        </w:rPr>
        <w:fldChar w:fldCharType="separate"/>
      </w:r>
      <w:r>
        <w:rPr>
          <w:noProof/>
        </w:rPr>
        <w:t>62</w:t>
      </w:r>
      <w:r>
        <w:rPr>
          <w:noProof/>
        </w:rPr>
        <w:fldChar w:fldCharType="end"/>
      </w:r>
    </w:p>
    <w:p w14:paraId="091A1CA8" w14:textId="6A2E0077"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_Toc219205252 \h </w:instrText>
      </w:r>
      <w:r>
        <w:rPr>
          <w:noProof/>
        </w:rPr>
      </w:r>
      <w:r>
        <w:rPr>
          <w:noProof/>
        </w:rPr>
        <w:fldChar w:fldCharType="separate"/>
      </w:r>
      <w:r>
        <w:rPr>
          <w:noProof/>
        </w:rPr>
        <w:t>62</w:t>
      </w:r>
      <w:r>
        <w:rPr>
          <w:noProof/>
        </w:rPr>
        <w:fldChar w:fldCharType="end"/>
      </w:r>
    </w:p>
    <w:p w14:paraId="49CA017E" w14:textId="57CE7164"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_Toc219205253 \h </w:instrText>
      </w:r>
      <w:r>
        <w:rPr>
          <w:noProof/>
        </w:rPr>
      </w:r>
      <w:r>
        <w:rPr>
          <w:noProof/>
        </w:rPr>
        <w:fldChar w:fldCharType="separate"/>
      </w:r>
      <w:r>
        <w:rPr>
          <w:noProof/>
        </w:rPr>
        <w:t>62</w:t>
      </w:r>
      <w:r>
        <w:rPr>
          <w:noProof/>
        </w:rPr>
        <w:fldChar w:fldCharType="end"/>
      </w:r>
    </w:p>
    <w:p w14:paraId="65A81BE8" w14:textId="405AE714"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_Toc219205254 \h </w:instrText>
      </w:r>
      <w:r>
        <w:rPr>
          <w:noProof/>
        </w:rPr>
      </w:r>
      <w:r>
        <w:rPr>
          <w:noProof/>
        </w:rPr>
        <w:fldChar w:fldCharType="separate"/>
      </w:r>
      <w:r>
        <w:rPr>
          <w:noProof/>
        </w:rPr>
        <w:t>62</w:t>
      </w:r>
      <w:r>
        <w:rPr>
          <w:noProof/>
        </w:rPr>
        <w:fldChar w:fldCharType="end"/>
      </w:r>
    </w:p>
    <w:p w14:paraId="7D438B03" w14:textId="4879FFE4" w:rsidR="00F813B2" w:rsidRDefault="00F813B2">
      <w:pPr>
        <w:pStyle w:val="TOC6"/>
        <w:rPr>
          <w:rFonts w:asciiTheme="minorHAnsi" w:eastAsiaTheme="minorEastAsia" w:hAnsiTheme="minorHAnsi" w:cstheme="minorBidi"/>
          <w:noProof/>
          <w:kern w:val="2"/>
          <w:sz w:val="24"/>
          <w:szCs w:val="24"/>
          <w:lang w:eastAsia="en-GB"/>
          <w14:ligatures w14:val="standardContextual"/>
        </w:rPr>
      </w:pPr>
      <w:r>
        <w:rPr>
          <w:noProof/>
        </w:rPr>
        <w:t>5.2.3.3.3.1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_Toc219205255 \h </w:instrText>
      </w:r>
      <w:r>
        <w:rPr>
          <w:noProof/>
        </w:rPr>
      </w:r>
      <w:r>
        <w:rPr>
          <w:noProof/>
        </w:rPr>
        <w:fldChar w:fldCharType="separate"/>
      </w:r>
      <w:r>
        <w:rPr>
          <w:noProof/>
        </w:rPr>
        <w:t>62</w:t>
      </w:r>
      <w:r>
        <w:rPr>
          <w:noProof/>
        </w:rPr>
        <w:fldChar w:fldCharType="end"/>
      </w:r>
    </w:p>
    <w:p w14:paraId="2338FC56" w14:textId="32128372" w:rsidR="00F813B2" w:rsidRDefault="00F813B2">
      <w:pPr>
        <w:pStyle w:val="TOC6"/>
        <w:rPr>
          <w:rFonts w:asciiTheme="minorHAnsi" w:eastAsiaTheme="minorEastAsia" w:hAnsiTheme="minorHAnsi" w:cstheme="minorBidi"/>
          <w:noProof/>
          <w:kern w:val="2"/>
          <w:sz w:val="24"/>
          <w:szCs w:val="24"/>
          <w:lang w:eastAsia="en-GB"/>
          <w14:ligatures w14:val="standardContextual"/>
        </w:rPr>
      </w:pPr>
      <w:r>
        <w:rPr>
          <w:noProof/>
        </w:rPr>
        <w:t>5.2.3.3.3.2</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_Toc219205256 \h </w:instrText>
      </w:r>
      <w:r>
        <w:rPr>
          <w:noProof/>
        </w:rPr>
      </w:r>
      <w:r>
        <w:rPr>
          <w:noProof/>
        </w:rPr>
        <w:fldChar w:fldCharType="separate"/>
      </w:r>
      <w:r>
        <w:rPr>
          <w:noProof/>
        </w:rPr>
        <w:t>63</w:t>
      </w:r>
      <w:r>
        <w:rPr>
          <w:noProof/>
        </w:rPr>
        <w:fldChar w:fldCharType="end"/>
      </w:r>
    </w:p>
    <w:p w14:paraId="5C3527A9" w14:textId="1E4E81AF"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_Toc219205257 \h </w:instrText>
      </w:r>
      <w:r>
        <w:rPr>
          <w:noProof/>
        </w:rPr>
      </w:r>
      <w:r>
        <w:rPr>
          <w:noProof/>
        </w:rPr>
        <w:fldChar w:fldCharType="separate"/>
      </w:r>
      <w:r>
        <w:rPr>
          <w:noProof/>
        </w:rPr>
        <w:t>64</w:t>
      </w:r>
      <w:r>
        <w:rPr>
          <w:noProof/>
        </w:rPr>
        <w:fldChar w:fldCharType="end"/>
      </w:r>
    </w:p>
    <w:p w14:paraId="7E3F75FA" w14:textId="42EFFBFA"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_Toc219205258 \h </w:instrText>
      </w:r>
      <w:r>
        <w:rPr>
          <w:noProof/>
        </w:rPr>
      </w:r>
      <w:r>
        <w:rPr>
          <w:noProof/>
        </w:rPr>
        <w:fldChar w:fldCharType="separate"/>
      </w:r>
      <w:r>
        <w:rPr>
          <w:noProof/>
        </w:rPr>
        <w:t>64</w:t>
      </w:r>
      <w:r>
        <w:rPr>
          <w:noProof/>
        </w:rPr>
        <w:fldChar w:fldCharType="end"/>
      </w:r>
    </w:p>
    <w:p w14:paraId="639DF420" w14:textId="729E185C"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_Toc219205259 \h </w:instrText>
      </w:r>
      <w:r>
        <w:rPr>
          <w:noProof/>
        </w:rPr>
      </w:r>
      <w:r>
        <w:rPr>
          <w:noProof/>
        </w:rPr>
        <w:fldChar w:fldCharType="separate"/>
      </w:r>
      <w:r>
        <w:rPr>
          <w:noProof/>
        </w:rPr>
        <w:t>64</w:t>
      </w:r>
      <w:r>
        <w:rPr>
          <w:noProof/>
        </w:rPr>
        <w:fldChar w:fldCharType="end"/>
      </w:r>
    </w:p>
    <w:p w14:paraId="3DAB56A7" w14:textId="08D1486E"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Operation: remove-stored-mlmodel</w:t>
      </w:r>
      <w:r>
        <w:rPr>
          <w:noProof/>
        </w:rPr>
        <w:tab/>
      </w:r>
      <w:r>
        <w:rPr>
          <w:noProof/>
        </w:rPr>
        <w:fldChar w:fldCharType="begin" w:fldLock="1"/>
      </w:r>
      <w:r>
        <w:rPr>
          <w:noProof/>
        </w:rPr>
        <w:instrText xml:space="preserve"> PAGEREF _Toc219205260 \h </w:instrText>
      </w:r>
      <w:r>
        <w:rPr>
          <w:noProof/>
        </w:rPr>
      </w:r>
      <w:r>
        <w:rPr>
          <w:noProof/>
        </w:rPr>
        <w:fldChar w:fldCharType="separate"/>
      </w:r>
      <w:r>
        <w:rPr>
          <w:noProof/>
        </w:rPr>
        <w:t>65</w:t>
      </w:r>
      <w:r>
        <w:rPr>
          <w:noProof/>
        </w:rPr>
        <w:fldChar w:fldCharType="end"/>
      </w:r>
    </w:p>
    <w:p w14:paraId="71281523" w14:textId="725BBC23"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_Toc219205261 \h </w:instrText>
      </w:r>
      <w:r>
        <w:rPr>
          <w:noProof/>
        </w:rPr>
      </w:r>
      <w:r>
        <w:rPr>
          <w:noProof/>
        </w:rPr>
        <w:fldChar w:fldCharType="separate"/>
      </w:r>
      <w:r>
        <w:rPr>
          <w:noProof/>
        </w:rPr>
        <w:t>65</w:t>
      </w:r>
      <w:r>
        <w:rPr>
          <w:noProof/>
        </w:rPr>
        <w:fldChar w:fldCharType="end"/>
      </w:r>
    </w:p>
    <w:p w14:paraId="29BFE311" w14:textId="6E138853"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_Toc219205262 \h </w:instrText>
      </w:r>
      <w:r>
        <w:rPr>
          <w:noProof/>
        </w:rPr>
      </w:r>
      <w:r>
        <w:rPr>
          <w:noProof/>
        </w:rPr>
        <w:fldChar w:fldCharType="separate"/>
      </w:r>
      <w:r>
        <w:rPr>
          <w:noProof/>
        </w:rPr>
        <w:t>65</w:t>
      </w:r>
      <w:r>
        <w:rPr>
          <w:noProof/>
        </w:rPr>
        <w:fldChar w:fldCharType="end"/>
      </w:r>
    </w:p>
    <w:p w14:paraId="4176C6B0" w14:textId="092C1E9A"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sidRPr="00B57F81">
        <w:rPr>
          <w:noProof/>
          <w:lang w:val="en-US"/>
        </w:rPr>
        <w:t>5.2.5</w:t>
      </w:r>
      <w:r>
        <w:rPr>
          <w:rFonts w:asciiTheme="minorHAnsi" w:eastAsiaTheme="minorEastAsia" w:hAnsiTheme="minorHAnsi" w:cstheme="minorBidi"/>
          <w:noProof/>
          <w:kern w:val="2"/>
          <w:sz w:val="24"/>
          <w:szCs w:val="24"/>
          <w:lang w:eastAsia="en-GB"/>
          <w14:ligatures w14:val="standardContextual"/>
        </w:rPr>
        <w:tab/>
      </w:r>
      <w:r w:rsidRPr="00B57F81">
        <w:rPr>
          <w:noProof/>
          <w:lang w:val="en-US"/>
        </w:rPr>
        <w:t>Notifications</w:t>
      </w:r>
      <w:r>
        <w:rPr>
          <w:noProof/>
        </w:rPr>
        <w:tab/>
      </w:r>
      <w:r>
        <w:rPr>
          <w:noProof/>
        </w:rPr>
        <w:fldChar w:fldCharType="begin" w:fldLock="1"/>
      </w:r>
      <w:r>
        <w:rPr>
          <w:noProof/>
        </w:rPr>
        <w:instrText xml:space="preserve"> PAGEREF _Toc219205263 \h </w:instrText>
      </w:r>
      <w:r>
        <w:rPr>
          <w:noProof/>
        </w:rPr>
      </w:r>
      <w:r>
        <w:rPr>
          <w:noProof/>
        </w:rPr>
        <w:fldChar w:fldCharType="separate"/>
      </w:r>
      <w:r>
        <w:rPr>
          <w:noProof/>
        </w:rPr>
        <w:t>66</w:t>
      </w:r>
      <w:r>
        <w:rPr>
          <w:noProof/>
        </w:rPr>
        <w:fldChar w:fldCharType="end"/>
      </w:r>
    </w:p>
    <w:p w14:paraId="04B11AAB" w14:textId="6ED7553F"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_Toc219205264 \h </w:instrText>
      </w:r>
      <w:r>
        <w:rPr>
          <w:noProof/>
        </w:rPr>
      </w:r>
      <w:r>
        <w:rPr>
          <w:noProof/>
        </w:rPr>
        <w:fldChar w:fldCharType="separate"/>
      </w:r>
      <w:r>
        <w:rPr>
          <w:noProof/>
        </w:rPr>
        <w:t>67</w:t>
      </w:r>
      <w:r>
        <w:rPr>
          <w:noProof/>
        </w:rPr>
        <w:fldChar w:fldCharType="end"/>
      </w:r>
    </w:p>
    <w:p w14:paraId="1958C599" w14:textId="338805D4"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_Toc219205265 \h </w:instrText>
      </w:r>
      <w:r>
        <w:rPr>
          <w:noProof/>
        </w:rPr>
      </w:r>
      <w:r>
        <w:rPr>
          <w:noProof/>
        </w:rPr>
        <w:fldChar w:fldCharType="separate"/>
      </w:r>
      <w:r>
        <w:rPr>
          <w:noProof/>
        </w:rPr>
        <w:t>67</w:t>
      </w:r>
      <w:r>
        <w:rPr>
          <w:noProof/>
        </w:rPr>
        <w:fldChar w:fldCharType="end"/>
      </w:r>
    </w:p>
    <w:p w14:paraId="7DA15040" w14:textId="324644EB"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sidRPr="00B57F81">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B57F81">
        <w:rPr>
          <w:noProof/>
          <w:lang w:val="en-US"/>
        </w:rPr>
        <w:t>Structured data types</w:t>
      </w:r>
      <w:r>
        <w:rPr>
          <w:noProof/>
        </w:rPr>
        <w:tab/>
      </w:r>
      <w:r>
        <w:rPr>
          <w:noProof/>
        </w:rPr>
        <w:fldChar w:fldCharType="begin" w:fldLock="1"/>
      </w:r>
      <w:r>
        <w:rPr>
          <w:noProof/>
        </w:rPr>
        <w:instrText xml:space="preserve"> PAGEREF _Toc219205266 \h </w:instrText>
      </w:r>
      <w:r>
        <w:rPr>
          <w:noProof/>
        </w:rPr>
      </w:r>
      <w:r>
        <w:rPr>
          <w:noProof/>
        </w:rPr>
        <w:fldChar w:fldCharType="separate"/>
      </w:r>
      <w:r>
        <w:rPr>
          <w:noProof/>
        </w:rPr>
        <w:t>67</w:t>
      </w:r>
      <w:r>
        <w:rPr>
          <w:noProof/>
        </w:rPr>
        <w:fldChar w:fldCharType="end"/>
      </w:r>
    </w:p>
    <w:p w14:paraId="3090A701" w14:textId="321A69AE"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_Toc219205267 \h </w:instrText>
      </w:r>
      <w:r>
        <w:rPr>
          <w:noProof/>
        </w:rPr>
      </w:r>
      <w:r>
        <w:rPr>
          <w:noProof/>
        </w:rPr>
        <w:fldChar w:fldCharType="separate"/>
      </w:r>
      <w:r>
        <w:rPr>
          <w:noProof/>
        </w:rPr>
        <w:t>67</w:t>
      </w:r>
      <w:r>
        <w:rPr>
          <w:noProof/>
        </w:rPr>
        <w:fldChar w:fldCharType="end"/>
      </w:r>
    </w:p>
    <w:p w14:paraId="38639FAA" w14:textId="6B51FD86"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NadrfMLModelStoreRecord</w:t>
      </w:r>
      <w:r>
        <w:rPr>
          <w:noProof/>
        </w:rPr>
        <w:tab/>
      </w:r>
      <w:r>
        <w:rPr>
          <w:noProof/>
        </w:rPr>
        <w:fldChar w:fldCharType="begin" w:fldLock="1"/>
      </w:r>
      <w:r>
        <w:rPr>
          <w:noProof/>
        </w:rPr>
        <w:instrText xml:space="preserve"> PAGEREF _Toc219205268 \h </w:instrText>
      </w:r>
      <w:r>
        <w:rPr>
          <w:noProof/>
        </w:rPr>
      </w:r>
      <w:r>
        <w:rPr>
          <w:noProof/>
        </w:rPr>
        <w:fldChar w:fldCharType="separate"/>
      </w:r>
      <w:r>
        <w:rPr>
          <w:noProof/>
        </w:rPr>
        <w:t>68</w:t>
      </w:r>
      <w:r>
        <w:rPr>
          <w:noProof/>
        </w:rPr>
        <w:fldChar w:fldCharType="end"/>
      </w:r>
    </w:p>
    <w:p w14:paraId="60F10F7A" w14:textId="6AC71621"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5.2.6.2.3</w:t>
      </w:r>
      <w:r>
        <w:rPr>
          <w:rFonts w:asciiTheme="minorHAnsi" w:eastAsiaTheme="minorEastAsia" w:hAnsiTheme="minorHAnsi" w:cstheme="minorBidi"/>
          <w:noProof/>
          <w:kern w:val="2"/>
          <w:sz w:val="24"/>
          <w:szCs w:val="24"/>
          <w:lang w:eastAsia="en-GB"/>
          <w14:ligatures w14:val="standardContextual"/>
        </w:rPr>
        <w:tab/>
      </w:r>
      <w:r>
        <w:rPr>
          <w:noProof/>
        </w:rPr>
        <w:t>Type: MLModelInfo</w:t>
      </w:r>
      <w:r>
        <w:rPr>
          <w:noProof/>
        </w:rPr>
        <w:tab/>
      </w:r>
      <w:r>
        <w:rPr>
          <w:noProof/>
        </w:rPr>
        <w:fldChar w:fldCharType="begin" w:fldLock="1"/>
      </w:r>
      <w:r>
        <w:rPr>
          <w:noProof/>
        </w:rPr>
        <w:instrText xml:space="preserve"> PAGEREF _Toc219205269 \h </w:instrText>
      </w:r>
      <w:r>
        <w:rPr>
          <w:noProof/>
        </w:rPr>
      </w:r>
      <w:r>
        <w:rPr>
          <w:noProof/>
        </w:rPr>
        <w:fldChar w:fldCharType="separate"/>
      </w:r>
      <w:r>
        <w:rPr>
          <w:noProof/>
        </w:rPr>
        <w:t>68</w:t>
      </w:r>
      <w:r>
        <w:rPr>
          <w:noProof/>
        </w:rPr>
        <w:fldChar w:fldCharType="end"/>
      </w:r>
    </w:p>
    <w:p w14:paraId="1AEBA98B" w14:textId="5278A323"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5.2.6.2.4</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_Toc219205270 \h </w:instrText>
      </w:r>
      <w:r>
        <w:rPr>
          <w:noProof/>
        </w:rPr>
      </w:r>
      <w:r>
        <w:rPr>
          <w:noProof/>
        </w:rPr>
        <w:fldChar w:fldCharType="separate"/>
      </w:r>
      <w:r>
        <w:rPr>
          <w:noProof/>
        </w:rPr>
        <w:t>68</w:t>
      </w:r>
      <w:r>
        <w:rPr>
          <w:noProof/>
        </w:rPr>
        <w:fldChar w:fldCharType="end"/>
      </w:r>
    </w:p>
    <w:p w14:paraId="5DD3F463" w14:textId="0D625720"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5.2.6.2.5</w:t>
      </w:r>
      <w:r>
        <w:rPr>
          <w:rFonts w:asciiTheme="minorHAnsi" w:eastAsiaTheme="minorEastAsia" w:hAnsiTheme="minorHAnsi" w:cstheme="minorBidi"/>
          <w:noProof/>
          <w:kern w:val="2"/>
          <w:sz w:val="24"/>
          <w:szCs w:val="24"/>
          <w:lang w:eastAsia="en-GB"/>
          <w14:ligatures w14:val="standardContextual"/>
        </w:rPr>
        <w:tab/>
      </w:r>
      <w:r>
        <w:rPr>
          <w:noProof/>
        </w:rPr>
        <w:t>Type: MLModelDelResult</w:t>
      </w:r>
      <w:r>
        <w:rPr>
          <w:noProof/>
        </w:rPr>
        <w:tab/>
      </w:r>
      <w:r>
        <w:rPr>
          <w:noProof/>
        </w:rPr>
        <w:fldChar w:fldCharType="begin" w:fldLock="1"/>
      </w:r>
      <w:r>
        <w:rPr>
          <w:noProof/>
        </w:rPr>
        <w:instrText xml:space="preserve"> PAGEREF _Toc219205271 \h </w:instrText>
      </w:r>
      <w:r>
        <w:rPr>
          <w:noProof/>
        </w:rPr>
      </w:r>
      <w:r>
        <w:rPr>
          <w:noProof/>
        </w:rPr>
        <w:fldChar w:fldCharType="separate"/>
      </w:r>
      <w:r>
        <w:rPr>
          <w:noProof/>
        </w:rPr>
        <w:t>68</w:t>
      </w:r>
      <w:r>
        <w:rPr>
          <w:noProof/>
        </w:rPr>
        <w:fldChar w:fldCharType="end"/>
      </w:r>
    </w:p>
    <w:p w14:paraId="27537154" w14:textId="0ECE2816"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5.2.6.2.6</w:t>
      </w:r>
      <w:r>
        <w:rPr>
          <w:rFonts w:asciiTheme="minorHAnsi" w:eastAsiaTheme="minorEastAsia" w:hAnsiTheme="minorHAnsi" w:cstheme="minorBidi"/>
          <w:noProof/>
          <w:kern w:val="2"/>
          <w:sz w:val="24"/>
          <w:szCs w:val="24"/>
          <w:lang w:eastAsia="en-GB"/>
          <w14:ligatures w14:val="standardContextual"/>
        </w:rPr>
        <w:tab/>
      </w:r>
      <w:r>
        <w:rPr>
          <w:noProof/>
        </w:rPr>
        <w:t>Type: AllowedConsumer</w:t>
      </w:r>
      <w:r>
        <w:rPr>
          <w:noProof/>
        </w:rPr>
        <w:tab/>
      </w:r>
      <w:r>
        <w:rPr>
          <w:noProof/>
        </w:rPr>
        <w:fldChar w:fldCharType="begin" w:fldLock="1"/>
      </w:r>
      <w:r>
        <w:rPr>
          <w:noProof/>
        </w:rPr>
        <w:instrText xml:space="preserve"> PAGEREF _Toc219205272 \h </w:instrText>
      </w:r>
      <w:r>
        <w:rPr>
          <w:noProof/>
        </w:rPr>
      </w:r>
      <w:r>
        <w:rPr>
          <w:noProof/>
        </w:rPr>
        <w:fldChar w:fldCharType="separate"/>
      </w:r>
      <w:r>
        <w:rPr>
          <w:noProof/>
        </w:rPr>
        <w:t>69</w:t>
      </w:r>
      <w:r>
        <w:rPr>
          <w:noProof/>
        </w:rPr>
        <w:fldChar w:fldCharType="end"/>
      </w:r>
    </w:p>
    <w:p w14:paraId="472F648E" w14:textId="7BEB8FBA"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5.2.6.2.7</w:t>
      </w:r>
      <w:r>
        <w:rPr>
          <w:rFonts w:asciiTheme="minorHAnsi" w:eastAsiaTheme="minorEastAsia" w:hAnsiTheme="minorHAnsi" w:cstheme="minorBidi"/>
          <w:noProof/>
          <w:kern w:val="2"/>
          <w:sz w:val="24"/>
          <w:szCs w:val="24"/>
          <w:lang w:eastAsia="en-GB"/>
          <w14:ligatures w14:val="standardContextual"/>
        </w:rPr>
        <w:tab/>
      </w:r>
      <w:r>
        <w:rPr>
          <w:noProof/>
        </w:rPr>
        <w:t>Type: ModelStoreResult</w:t>
      </w:r>
      <w:r>
        <w:rPr>
          <w:noProof/>
        </w:rPr>
        <w:tab/>
      </w:r>
      <w:r>
        <w:rPr>
          <w:noProof/>
        </w:rPr>
        <w:fldChar w:fldCharType="begin" w:fldLock="1"/>
      </w:r>
      <w:r>
        <w:rPr>
          <w:noProof/>
        </w:rPr>
        <w:instrText xml:space="preserve"> PAGEREF _Toc219205273 \h </w:instrText>
      </w:r>
      <w:r>
        <w:rPr>
          <w:noProof/>
        </w:rPr>
      </w:r>
      <w:r>
        <w:rPr>
          <w:noProof/>
        </w:rPr>
        <w:fldChar w:fldCharType="separate"/>
      </w:r>
      <w:r>
        <w:rPr>
          <w:noProof/>
        </w:rPr>
        <w:t>69</w:t>
      </w:r>
      <w:r>
        <w:rPr>
          <w:noProof/>
        </w:rPr>
        <w:fldChar w:fldCharType="end"/>
      </w:r>
    </w:p>
    <w:p w14:paraId="0031688B" w14:textId="6F0E4E66"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sidRPr="00B57F81">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B57F81">
        <w:rPr>
          <w:noProof/>
          <w:lang w:val="en-US"/>
        </w:rPr>
        <w:t>Simple data types and enumerations</w:t>
      </w:r>
      <w:r>
        <w:rPr>
          <w:noProof/>
        </w:rPr>
        <w:tab/>
      </w:r>
      <w:r>
        <w:rPr>
          <w:noProof/>
        </w:rPr>
        <w:fldChar w:fldCharType="begin" w:fldLock="1"/>
      </w:r>
      <w:r>
        <w:rPr>
          <w:noProof/>
        </w:rPr>
        <w:instrText xml:space="preserve"> PAGEREF _Toc219205274 \h </w:instrText>
      </w:r>
      <w:r>
        <w:rPr>
          <w:noProof/>
        </w:rPr>
      </w:r>
      <w:r>
        <w:rPr>
          <w:noProof/>
        </w:rPr>
        <w:fldChar w:fldCharType="separate"/>
      </w:r>
      <w:r>
        <w:rPr>
          <w:noProof/>
        </w:rPr>
        <w:t>69</w:t>
      </w:r>
      <w:r>
        <w:rPr>
          <w:noProof/>
        </w:rPr>
        <w:fldChar w:fldCharType="end"/>
      </w:r>
    </w:p>
    <w:p w14:paraId="02843E85" w14:textId="199D28F7" w:rsidR="00F813B2" w:rsidRDefault="00F813B2">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Enumeration: StoreResult</w:t>
      </w:r>
      <w:r>
        <w:rPr>
          <w:noProof/>
        </w:rPr>
        <w:tab/>
      </w:r>
      <w:r>
        <w:rPr>
          <w:noProof/>
        </w:rPr>
        <w:fldChar w:fldCharType="begin" w:fldLock="1"/>
      </w:r>
      <w:r>
        <w:rPr>
          <w:noProof/>
        </w:rPr>
        <w:instrText xml:space="preserve"> PAGEREF _Toc219205275 \h </w:instrText>
      </w:r>
      <w:r>
        <w:rPr>
          <w:noProof/>
        </w:rPr>
      </w:r>
      <w:r>
        <w:rPr>
          <w:noProof/>
        </w:rPr>
        <w:fldChar w:fldCharType="separate"/>
      </w:r>
      <w:r>
        <w:rPr>
          <w:noProof/>
        </w:rPr>
        <w:t>69</w:t>
      </w:r>
      <w:r>
        <w:rPr>
          <w:noProof/>
        </w:rPr>
        <w:fldChar w:fldCharType="end"/>
      </w:r>
    </w:p>
    <w:p w14:paraId="265F1344" w14:textId="5CB59253"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sidRPr="00B57F81">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_Toc219205276 \h </w:instrText>
      </w:r>
      <w:r>
        <w:rPr>
          <w:noProof/>
        </w:rPr>
      </w:r>
      <w:r>
        <w:rPr>
          <w:noProof/>
        </w:rPr>
        <w:fldChar w:fldCharType="separate"/>
      </w:r>
      <w:r>
        <w:rPr>
          <w:noProof/>
        </w:rPr>
        <w:t>69</w:t>
      </w:r>
      <w:r>
        <w:rPr>
          <w:noProof/>
        </w:rPr>
        <w:fldChar w:fldCharType="end"/>
      </w:r>
    </w:p>
    <w:p w14:paraId="2872DA3B" w14:textId="7A4CE089"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_Toc219205277 \h </w:instrText>
      </w:r>
      <w:r>
        <w:rPr>
          <w:noProof/>
        </w:rPr>
      </w:r>
      <w:r>
        <w:rPr>
          <w:noProof/>
        </w:rPr>
        <w:fldChar w:fldCharType="separate"/>
      </w:r>
      <w:r>
        <w:rPr>
          <w:noProof/>
        </w:rPr>
        <w:t>69</w:t>
      </w:r>
      <w:r>
        <w:rPr>
          <w:noProof/>
        </w:rPr>
        <w:fldChar w:fldCharType="end"/>
      </w:r>
    </w:p>
    <w:p w14:paraId="592AC869" w14:textId="582EACE4"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_Toc219205278 \h </w:instrText>
      </w:r>
      <w:r>
        <w:rPr>
          <w:noProof/>
        </w:rPr>
      </w:r>
      <w:r>
        <w:rPr>
          <w:noProof/>
        </w:rPr>
        <w:fldChar w:fldCharType="separate"/>
      </w:r>
      <w:r>
        <w:rPr>
          <w:noProof/>
        </w:rPr>
        <w:t>69</w:t>
      </w:r>
      <w:r>
        <w:rPr>
          <w:noProof/>
        </w:rPr>
        <w:fldChar w:fldCharType="end"/>
      </w:r>
    </w:p>
    <w:p w14:paraId="59574477" w14:textId="7BA1EFB8"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_Toc219205279 \h </w:instrText>
      </w:r>
      <w:r>
        <w:rPr>
          <w:noProof/>
        </w:rPr>
      </w:r>
      <w:r>
        <w:rPr>
          <w:noProof/>
        </w:rPr>
        <w:fldChar w:fldCharType="separate"/>
      </w:r>
      <w:r>
        <w:rPr>
          <w:noProof/>
        </w:rPr>
        <w:t>70</w:t>
      </w:r>
      <w:r>
        <w:rPr>
          <w:noProof/>
        </w:rPr>
        <w:fldChar w:fldCharType="end"/>
      </w:r>
    </w:p>
    <w:p w14:paraId="03EA6300" w14:textId="70C25A42" w:rsidR="00F813B2" w:rsidRDefault="00F813B2">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_Toc219205280 \h </w:instrText>
      </w:r>
      <w:r>
        <w:rPr>
          <w:noProof/>
        </w:rPr>
      </w:r>
      <w:r>
        <w:rPr>
          <w:noProof/>
        </w:rPr>
        <w:fldChar w:fldCharType="separate"/>
      </w:r>
      <w:r>
        <w:rPr>
          <w:noProof/>
        </w:rPr>
        <w:t>70</w:t>
      </w:r>
      <w:r>
        <w:rPr>
          <w:noProof/>
        </w:rPr>
        <w:fldChar w:fldCharType="end"/>
      </w:r>
    </w:p>
    <w:p w14:paraId="51E49B57" w14:textId="7F843FB4"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_Toc219205281 \h </w:instrText>
      </w:r>
      <w:r>
        <w:rPr>
          <w:noProof/>
        </w:rPr>
      </w:r>
      <w:r>
        <w:rPr>
          <w:noProof/>
        </w:rPr>
        <w:fldChar w:fldCharType="separate"/>
      </w:r>
      <w:r>
        <w:rPr>
          <w:noProof/>
        </w:rPr>
        <w:t>70</w:t>
      </w:r>
      <w:r>
        <w:rPr>
          <w:noProof/>
        </w:rPr>
        <w:fldChar w:fldCharType="end"/>
      </w:r>
    </w:p>
    <w:p w14:paraId="4A28361E" w14:textId="29D50685" w:rsidR="00F813B2" w:rsidRDefault="00F813B2">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_Toc219205282 \h </w:instrText>
      </w:r>
      <w:r>
        <w:rPr>
          <w:noProof/>
        </w:rPr>
      </w:r>
      <w:r>
        <w:rPr>
          <w:noProof/>
        </w:rPr>
        <w:fldChar w:fldCharType="separate"/>
      </w:r>
      <w:r>
        <w:rPr>
          <w:noProof/>
        </w:rPr>
        <w:t>70</w:t>
      </w:r>
      <w:r>
        <w:rPr>
          <w:noProof/>
        </w:rPr>
        <w:fldChar w:fldCharType="end"/>
      </w:r>
    </w:p>
    <w:p w14:paraId="03B0EAC1" w14:textId="22516ECD" w:rsidR="00F813B2" w:rsidRDefault="00F813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_Toc219205283 \h </w:instrText>
      </w:r>
      <w:r>
        <w:rPr>
          <w:noProof/>
        </w:rPr>
      </w:r>
      <w:r>
        <w:rPr>
          <w:noProof/>
        </w:rPr>
        <w:fldChar w:fldCharType="separate"/>
      </w:r>
      <w:r>
        <w:rPr>
          <w:noProof/>
        </w:rPr>
        <w:t>71</w:t>
      </w:r>
      <w:r>
        <w:rPr>
          <w:noProof/>
        </w:rPr>
        <w:fldChar w:fldCharType="end"/>
      </w:r>
    </w:p>
    <w:p w14:paraId="352A9706" w14:textId="5DEC6216" w:rsidR="00F813B2" w:rsidRDefault="00F813B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_Toc219205284 \h </w:instrText>
      </w:r>
      <w:r>
        <w:rPr>
          <w:noProof/>
        </w:rPr>
      </w:r>
      <w:r>
        <w:rPr>
          <w:noProof/>
        </w:rPr>
        <w:fldChar w:fldCharType="separate"/>
      </w:r>
      <w:r>
        <w:rPr>
          <w:noProof/>
        </w:rPr>
        <w:t>71</w:t>
      </w:r>
      <w:r>
        <w:rPr>
          <w:noProof/>
        </w:rPr>
        <w:fldChar w:fldCharType="end"/>
      </w:r>
    </w:p>
    <w:p w14:paraId="3DF0A1C3" w14:textId="36362328" w:rsidR="00F813B2" w:rsidRDefault="00F813B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Nadrf_DataManagement API</w:t>
      </w:r>
      <w:r>
        <w:rPr>
          <w:noProof/>
        </w:rPr>
        <w:tab/>
      </w:r>
      <w:r>
        <w:rPr>
          <w:noProof/>
        </w:rPr>
        <w:fldChar w:fldCharType="begin" w:fldLock="1"/>
      </w:r>
      <w:r>
        <w:rPr>
          <w:noProof/>
        </w:rPr>
        <w:instrText xml:space="preserve"> PAGEREF _Toc219205285 \h </w:instrText>
      </w:r>
      <w:r>
        <w:rPr>
          <w:noProof/>
        </w:rPr>
      </w:r>
      <w:r>
        <w:rPr>
          <w:noProof/>
        </w:rPr>
        <w:fldChar w:fldCharType="separate"/>
      </w:r>
      <w:r>
        <w:rPr>
          <w:noProof/>
        </w:rPr>
        <w:t>71</w:t>
      </w:r>
      <w:r>
        <w:rPr>
          <w:noProof/>
        </w:rPr>
        <w:fldChar w:fldCharType="end"/>
      </w:r>
    </w:p>
    <w:p w14:paraId="537A94D9" w14:textId="5FDDDDE4" w:rsidR="00F813B2" w:rsidRDefault="00F813B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Nadrf_MLModelManagement API</w:t>
      </w:r>
      <w:r>
        <w:rPr>
          <w:noProof/>
        </w:rPr>
        <w:tab/>
      </w:r>
      <w:r>
        <w:rPr>
          <w:noProof/>
        </w:rPr>
        <w:fldChar w:fldCharType="begin" w:fldLock="1"/>
      </w:r>
      <w:r>
        <w:rPr>
          <w:noProof/>
        </w:rPr>
        <w:instrText xml:space="preserve"> PAGEREF _Toc219205286 \h </w:instrText>
      </w:r>
      <w:r>
        <w:rPr>
          <w:noProof/>
        </w:rPr>
      </w:r>
      <w:r>
        <w:rPr>
          <w:noProof/>
        </w:rPr>
        <w:fldChar w:fldCharType="separate"/>
      </w:r>
      <w:r>
        <w:rPr>
          <w:noProof/>
        </w:rPr>
        <w:t>83</w:t>
      </w:r>
      <w:r>
        <w:rPr>
          <w:noProof/>
        </w:rPr>
        <w:fldChar w:fldCharType="end"/>
      </w:r>
    </w:p>
    <w:p w14:paraId="20AD2EF6" w14:textId="11069609" w:rsidR="00F813B2" w:rsidRDefault="00F813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_Toc219205287 \h </w:instrText>
      </w:r>
      <w:r>
        <w:rPr>
          <w:noProof/>
        </w:rPr>
      </w:r>
      <w:r>
        <w:rPr>
          <w:noProof/>
        </w:rPr>
        <w:fldChar w:fldCharType="separate"/>
      </w:r>
      <w:r>
        <w:rPr>
          <w:noProof/>
        </w:rPr>
        <w:t>90</w:t>
      </w:r>
      <w:r>
        <w:rPr>
          <w:noProof/>
        </w:rPr>
        <w:fldChar w:fldCharType="end"/>
      </w:r>
    </w:p>
    <w:p w14:paraId="15FB20EE" w14:textId="2EEF5CF3" w:rsidR="00E9750A" w:rsidRDefault="00285CC2">
      <w: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219205087"/>
      <w:bookmarkEnd w:id="10"/>
      <w:r>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6B51FD0" w14:textId="77777777" w:rsidR="00E9750A" w:rsidRDefault="00A16F12">
      <w:r>
        <w:t xml:space="preserve">This Technical </w:t>
      </w:r>
      <w:bookmarkStart w:id="33" w:name="spectype3"/>
      <w:r>
        <w:t>Specification</w:t>
      </w:r>
      <w:bookmarkEnd w:id="33"/>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34" w:name="introduction"/>
      <w:bookmarkStart w:id="35" w:name="_Toc72766412"/>
      <w:bookmarkStart w:id="36" w:name="_Toc72766985"/>
      <w:bookmarkStart w:id="37" w:name="_Toc120681534"/>
      <w:bookmarkStart w:id="38" w:name="_Toc94020309"/>
      <w:bookmarkStart w:id="39" w:name="_Toc89426524"/>
      <w:bookmarkStart w:id="40" w:name="_Toc97037716"/>
      <w:bookmarkStart w:id="41" w:name="_Toc36812100"/>
      <w:bookmarkStart w:id="42" w:name="_Toc35971369"/>
      <w:bookmarkStart w:id="43" w:name="_Toc73042437"/>
      <w:bookmarkStart w:id="44" w:name="_Toc97034839"/>
      <w:bookmarkStart w:id="45" w:name="_Toc112937838"/>
      <w:bookmarkStart w:id="46" w:name="_Toc114134595"/>
      <w:bookmarkStart w:id="47" w:name="_Toc100939925"/>
      <w:bookmarkStart w:id="48" w:name="_Toc81242781"/>
      <w:bookmarkStart w:id="49" w:name="_Toc104546791"/>
      <w:bookmarkStart w:id="50" w:name="_Toc133434721"/>
      <w:bookmarkStart w:id="51" w:name="_Toc138693904"/>
      <w:bookmarkStart w:id="52" w:name="_Toc148535614"/>
      <w:bookmarkStart w:id="53" w:name="_Toc162009105"/>
      <w:bookmarkStart w:id="54" w:name="_Toc170160866"/>
      <w:bookmarkStart w:id="55" w:name="_Toc219205088"/>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56" w:name="_Toc112937839"/>
      <w:bookmarkStart w:id="57" w:name="_Toc81242782"/>
      <w:bookmarkStart w:id="58" w:name="_Toc104546792"/>
      <w:bookmarkStart w:id="59" w:name="_Toc120681535"/>
      <w:bookmarkStart w:id="60" w:name="_Toc94020310"/>
      <w:bookmarkStart w:id="61" w:name="_Toc114134596"/>
      <w:bookmarkStart w:id="62" w:name="_Toc72766986"/>
      <w:bookmarkStart w:id="63" w:name="_Toc510696578"/>
      <w:bookmarkStart w:id="64" w:name="_Toc89426525"/>
      <w:bookmarkStart w:id="65" w:name="_Toc36812101"/>
      <w:bookmarkStart w:id="66" w:name="_Toc97037717"/>
      <w:bookmarkStart w:id="67" w:name="_Toc72766413"/>
      <w:bookmarkStart w:id="68" w:name="_Toc73042438"/>
      <w:bookmarkStart w:id="69" w:name="_Toc35971370"/>
      <w:bookmarkStart w:id="70" w:name="_Toc97034840"/>
      <w:bookmarkStart w:id="71" w:name="_Toc100939926"/>
      <w:bookmarkStart w:id="72" w:name="_Toc133434722"/>
      <w:bookmarkStart w:id="73" w:name="_Toc138693905"/>
      <w:bookmarkStart w:id="74" w:name="_Toc148535615"/>
      <w:bookmarkStart w:id="75" w:name="_Toc162009106"/>
      <w:bookmarkStart w:id="76" w:name="_Toc170160867"/>
      <w:bookmarkStart w:id="77" w:name="_Toc219205089"/>
      <w:r>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78" w:name="_Toc35971371"/>
      <w:bookmarkStart w:id="79" w:name="_Toc36812102"/>
      <w:bookmarkStart w:id="80" w:name="_Toc72766414"/>
      <w:bookmarkStart w:id="81" w:name="_Toc510696579"/>
      <w:bookmarkStart w:id="82" w:name="_Toc72766987"/>
      <w:bookmarkStart w:id="83" w:name="_Toc94020311"/>
      <w:bookmarkStart w:id="84" w:name="_Toc73042439"/>
      <w:bookmarkStart w:id="85" w:name="_Toc81242783"/>
      <w:bookmarkStart w:id="86" w:name="_Toc97034841"/>
      <w:bookmarkStart w:id="87" w:name="_Toc120681536"/>
      <w:bookmarkStart w:id="88" w:name="_Toc89426526"/>
      <w:bookmarkStart w:id="89" w:name="_Toc114134597"/>
      <w:bookmarkStart w:id="90" w:name="_Toc112937840"/>
      <w:bookmarkStart w:id="91" w:name="_Toc97037718"/>
      <w:bookmarkStart w:id="92" w:name="_Toc100939927"/>
      <w:bookmarkStart w:id="93" w:name="_Toc104546793"/>
      <w:bookmarkStart w:id="94" w:name="_Toc133434723"/>
      <w:bookmarkStart w:id="95" w:name="_Toc138693906"/>
      <w:bookmarkStart w:id="96" w:name="_Toc148535616"/>
      <w:bookmarkStart w:id="97" w:name="_Toc162009107"/>
      <w:bookmarkStart w:id="98" w:name="_Toc170160868"/>
      <w:bookmarkStart w:id="99" w:name="_Toc219205090"/>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0" w:name="OLE_LINK1"/>
      <w:bookmarkStart w:id="101" w:name="OLE_LINK4"/>
      <w:bookmarkStart w:id="102" w:name="OLE_LINK2"/>
      <w:bookmarkStart w:id="10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 w:name="_Hlk494379671"/>
      <w:r>
        <w:t>Session Management Event Exposure</w:t>
      </w:r>
      <w:bookmarkEnd w:id="10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 w:name="_Toc97034842"/>
      <w:bookmarkStart w:id="106" w:name="_Toc120681537"/>
      <w:bookmarkStart w:id="107" w:name="_Toc36812103"/>
      <w:bookmarkStart w:id="108" w:name="_Toc72766988"/>
      <w:bookmarkStart w:id="109" w:name="_Toc72766415"/>
      <w:bookmarkStart w:id="110" w:name="_Toc104546794"/>
      <w:bookmarkStart w:id="111" w:name="_Toc100939928"/>
      <w:bookmarkStart w:id="112" w:name="_Toc73042440"/>
      <w:bookmarkStart w:id="113" w:name="_Toc97037719"/>
      <w:bookmarkStart w:id="114" w:name="_Toc89426527"/>
      <w:bookmarkStart w:id="115" w:name="_Toc114134598"/>
      <w:bookmarkStart w:id="116" w:name="_Toc94020312"/>
      <w:bookmarkStart w:id="117" w:name="_Toc35971372"/>
      <w:bookmarkStart w:id="118" w:name="_Toc510696580"/>
      <w:bookmarkStart w:id="119" w:name="_Toc81242784"/>
      <w:bookmarkStart w:id="12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1" w:name="_Toc133434724"/>
      <w:bookmarkStart w:id="122" w:name="_Toc138693907"/>
      <w:bookmarkStart w:id="123"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Heading1"/>
      </w:pPr>
      <w:bookmarkStart w:id="124" w:name="_Toc162009108"/>
      <w:bookmarkStart w:id="125" w:name="_Toc170160869"/>
      <w:bookmarkStart w:id="126" w:name="_Toc219205091"/>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4B01A31" w14:textId="77777777" w:rsidR="00E9750A" w:rsidRDefault="00A16F12">
      <w:pPr>
        <w:pStyle w:val="Heading2"/>
      </w:pPr>
      <w:bookmarkStart w:id="127" w:name="_Toc72766416"/>
      <w:bookmarkStart w:id="128" w:name="_Toc94020313"/>
      <w:bookmarkStart w:id="129" w:name="_Toc114134599"/>
      <w:bookmarkStart w:id="130" w:name="_Toc72766989"/>
      <w:bookmarkStart w:id="131" w:name="_Toc35971373"/>
      <w:bookmarkStart w:id="132" w:name="_Toc73042441"/>
      <w:bookmarkStart w:id="133" w:name="_Toc112937842"/>
      <w:bookmarkStart w:id="134" w:name="_Toc120681538"/>
      <w:bookmarkStart w:id="135" w:name="_Toc97037720"/>
      <w:bookmarkStart w:id="136" w:name="_Toc510696581"/>
      <w:bookmarkStart w:id="137" w:name="_Toc100939929"/>
      <w:bookmarkStart w:id="138" w:name="_Toc104546795"/>
      <w:bookmarkStart w:id="139" w:name="_Toc89426528"/>
      <w:bookmarkStart w:id="140" w:name="_Toc36812104"/>
      <w:bookmarkStart w:id="141" w:name="_Toc97034843"/>
      <w:bookmarkStart w:id="142" w:name="_Toc81242785"/>
      <w:bookmarkStart w:id="143" w:name="_Toc133434725"/>
      <w:bookmarkStart w:id="144" w:name="_Toc138693908"/>
      <w:bookmarkStart w:id="145" w:name="_Toc148535618"/>
      <w:bookmarkStart w:id="146" w:name="_Toc162009109"/>
      <w:bookmarkStart w:id="147" w:name="_Toc170160870"/>
      <w:bookmarkStart w:id="148" w:name="_Toc219205092"/>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2E9A609" w14:textId="77777777" w:rsidR="00E9750A" w:rsidRDefault="00A16F12">
      <w:bookmarkStart w:id="149" w:name="_Toc35971374"/>
      <w:bookmarkStart w:id="150" w:name="_Toc510696582"/>
      <w:bookmarkStart w:id="151" w:name="_Toc97034844"/>
      <w:bookmarkStart w:id="152" w:name="_Toc94020314"/>
      <w:bookmarkStart w:id="153" w:name="_Toc81242786"/>
      <w:bookmarkStart w:id="154" w:name="_Toc72766417"/>
      <w:bookmarkStart w:id="155" w:name="_Toc72766990"/>
      <w:bookmarkStart w:id="156" w:name="_Toc100939930"/>
      <w:bookmarkStart w:id="157" w:name="_Toc104546796"/>
      <w:bookmarkStart w:id="158" w:name="_Toc97037721"/>
      <w:bookmarkStart w:id="159" w:name="_Toc112937843"/>
      <w:bookmarkStart w:id="160" w:name="_Toc73042442"/>
      <w:bookmarkStart w:id="161" w:name="_Toc36812105"/>
      <w:bookmarkStart w:id="162" w:name="_Toc114134600"/>
      <w:bookmarkStart w:id="163" w:name="_Toc89426529"/>
      <w:r>
        <w:t xml:space="preserve">For the purposes of the present document, the terms and definitions given in </w:t>
      </w:r>
      <w:bookmarkStart w:id="164" w:name="OLE_LINK6"/>
      <w:bookmarkStart w:id="165" w:name="OLE_LINK7"/>
      <w:bookmarkStart w:id="166" w:name="OLE_LINK8"/>
      <w:r>
        <w:t xml:space="preserve">3GPP </w:t>
      </w:r>
      <w:bookmarkEnd w:id="164"/>
      <w:bookmarkEnd w:id="165"/>
      <w:bookmarkEnd w:id="16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67" w:name="_Toc120681539"/>
      <w:bookmarkStart w:id="168" w:name="_Toc133434726"/>
      <w:bookmarkStart w:id="169" w:name="_Toc138693909"/>
      <w:bookmarkStart w:id="170" w:name="_Toc148535619"/>
      <w:bookmarkStart w:id="171" w:name="_Toc162009110"/>
      <w:bookmarkStart w:id="172" w:name="_Toc170160871"/>
      <w:bookmarkStart w:id="173" w:name="_Toc219205093"/>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7"/>
      <w:bookmarkEnd w:id="168"/>
      <w:bookmarkEnd w:id="169"/>
      <w:bookmarkEnd w:id="170"/>
      <w:bookmarkEnd w:id="171"/>
      <w:bookmarkEnd w:id="172"/>
      <w:bookmarkEnd w:id="173"/>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74" w:name="_Toc112937844"/>
      <w:bookmarkStart w:id="175" w:name="_Toc104546797"/>
      <w:bookmarkStart w:id="176" w:name="_Toc100939931"/>
      <w:bookmarkStart w:id="177" w:name="_Toc81242787"/>
      <w:bookmarkStart w:id="178" w:name="_Toc36812106"/>
      <w:bookmarkStart w:id="179" w:name="_Toc114134601"/>
      <w:bookmarkStart w:id="180" w:name="_Toc89426530"/>
      <w:bookmarkStart w:id="181" w:name="_Toc94020315"/>
      <w:bookmarkStart w:id="182" w:name="_Toc97037722"/>
      <w:bookmarkStart w:id="183" w:name="_Toc73042443"/>
      <w:bookmarkStart w:id="184" w:name="_Toc35971375"/>
      <w:bookmarkStart w:id="185" w:name="_Toc510696583"/>
      <w:bookmarkStart w:id="186" w:name="_Toc97034845"/>
      <w:bookmarkStart w:id="187" w:name="_Toc120681540"/>
      <w:bookmarkStart w:id="188" w:name="_Toc72766991"/>
      <w:bookmarkStart w:id="189" w:name="_Toc72766418"/>
      <w:bookmarkStart w:id="190" w:name="_Toc133434727"/>
      <w:bookmarkStart w:id="191" w:name="_Toc138693910"/>
      <w:bookmarkStart w:id="192" w:name="_Toc148535620"/>
      <w:bookmarkStart w:id="193" w:name="_Toc162009111"/>
      <w:bookmarkStart w:id="194" w:name="_Toc170160872"/>
      <w:bookmarkStart w:id="195" w:name="_Toc219205094"/>
      <w:r>
        <w:t>3.3</w:t>
      </w:r>
      <w:r>
        <w:tab/>
        <w:t>Abbreviations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96" w:name="_Toc35971377"/>
      <w:bookmarkStart w:id="197" w:name="_Toc36812108"/>
      <w:bookmarkStart w:id="198" w:name="_Toc510696585"/>
      <w:bookmarkStart w:id="199" w:name="_Toc114134602"/>
      <w:bookmarkStart w:id="200" w:name="_Toc94020316"/>
      <w:bookmarkStart w:id="201" w:name="_Toc120681541"/>
      <w:bookmarkStart w:id="202" w:name="_Toc72766992"/>
      <w:bookmarkStart w:id="203" w:name="_Toc97034846"/>
      <w:bookmarkStart w:id="204" w:name="_Toc104546798"/>
      <w:bookmarkStart w:id="205" w:name="_Toc73042444"/>
      <w:bookmarkStart w:id="206" w:name="_Toc97037723"/>
      <w:bookmarkStart w:id="207" w:name="_Toc112937845"/>
      <w:bookmarkStart w:id="208" w:name="_Toc72766419"/>
      <w:bookmarkStart w:id="209" w:name="_Toc81242788"/>
      <w:bookmarkStart w:id="210" w:name="_Toc89426531"/>
      <w:bookmarkStart w:id="211"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212" w:name="_Toc133434728"/>
      <w:bookmarkStart w:id="213" w:name="_Toc138693911"/>
      <w:bookmarkStart w:id="214" w:name="_Toc148535621"/>
      <w:bookmarkStart w:id="215" w:name="_Toc162009112"/>
      <w:bookmarkStart w:id="216" w:name="_Toc170160873"/>
      <w:bookmarkStart w:id="217" w:name="_Toc219205095"/>
      <w:r>
        <w:t>4</w:t>
      </w:r>
      <w:r>
        <w:tab/>
        <w:t xml:space="preserve">Services offered by the </w:t>
      </w:r>
      <w:bookmarkEnd w:id="196"/>
      <w:bookmarkEnd w:id="197"/>
      <w:bookmarkEnd w:id="198"/>
      <w:r>
        <w:t>ADRF</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5E0619E" w14:textId="77777777" w:rsidR="00E9750A" w:rsidRDefault="00A16F12">
      <w:pPr>
        <w:pStyle w:val="Heading2"/>
      </w:pPr>
      <w:bookmarkStart w:id="218" w:name="_Toc36812109"/>
      <w:bookmarkStart w:id="219" w:name="_Toc97034847"/>
      <w:bookmarkStart w:id="220" w:name="_Toc72766993"/>
      <w:bookmarkStart w:id="221" w:name="_Toc510696586"/>
      <w:bookmarkStart w:id="222" w:name="_Toc97037724"/>
      <w:bookmarkStart w:id="223" w:name="_Toc94020317"/>
      <w:bookmarkStart w:id="224" w:name="_Toc81242789"/>
      <w:bookmarkStart w:id="225" w:name="_Toc72766420"/>
      <w:bookmarkStart w:id="226" w:name="_Toc100939933"/>
      <w:bookmarkStart w:id="227" w:name="_Toc112937846"/>
      <w:bookmarkStart w:id="228" w:name="_Toc114134603"/>
      <w:bookmarkStart w:id="229" w:name="_Toc89426532"/>
      <w:bookmarkStart w:id="230" w:name="_Toc104546799"/>
      <w:bookmarkStart w:id="231" w:name="_Toc120681542"/>
      <w:bookmarkStart w:id="232" w:name="_Toc35971378"/>
      <w:bookmarkStart w:id="233" w:name="_Toc73042445"/>
      <w:bookmarkStart w:id="234" w:name="_Toc133434729"/>
      <w:bookmarkStart w:id="235" w:name="_Toc138693912"/>
      <w:bookmarkStart w:id="236" w:name="_Toc148535622"/>
      <w:bookmarkStart w:id="237" w:name="_Toc162009113"/>
      <w:bookmarkStart w:id="238" w:name="_Toc170160874"/>
      <w:bookmarkStart w:id="239" w:name="_Toc219205096"/>
      <w:r>
        <w:t>4.1</w:t>
      </w:r>
      <w:r>
        <w:tab/>
        <w:t>Introduction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A4BA4ED" w14:textId="173061F5" w:rsidR="00832B49" w:rsidRDefault="00832B49" w:rsidP="000E2DCF">
      <w:pPr>
        <w:rPr>
          <w:lang w:eastAsia="zh-CN"/>
        </w:rPr>
      </w:pPr>
      <w:bookmarkStart w:id="240" w:name="_Toc94020318"/>
      <w:bookmarkStart w:id="241" w:name="_Toc73042446"/>
      <w:bookmarkStart w:id="242" w:name="_Toc81242790"/>
      <w:bookmarkStart w:id="243" w:name="_Toc89426533"/>
      <w:bookmarkStart w:id="244" w:name="_Toc72766421"/>
      <w:bookmarkStart w:id="245" w:name="_Toc72766994"/>
      <w:bookmarkStart w:id="246" w:name="_Toc114134604"/>
      <w:bookmarkStart w:id="247" w:name="_Toc112937847"/>
      <w:bookmarkStart w:id="248" w:name="_Toc100939934"/>
      <w:bookmarkStart w:id="249" w:name="_Toc120681543"/>
      <w:bookmarkStart w:id="250" w:name="_Toc97034848"/>
      <w:bookmarkStart w:id="251" w:name="_Toc97037725"/>
      <w:bookmarkStart w:id="252" w:name="_Toc104546800"/>
      <w:bookmarkStart w:id="253" w:name="_Toc133434730"/>
      <w:bookmarkStart w:id="25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Heading2"/>
      </w:pPr>
      <w:bookmarkStart w:id="255" w:name="_Toc148535623"/>
      <w:bookmarkStart w:id="256" w:name="_Toc162009114"/>
      <w:bookmarkStart w:id="257" w:name="_Toc170160875"/>
      <w:bookmarkStart w:id="258" w:name="_Toc219205097"/>
      <w:r>
        <w:t>4.2</w:t>
      </w:r>
      <w:r>
        <w:tab/>
        <w:t>Nadrf_DataManagement Service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306E1D9" w14:textId="77777777" w:rsidR="00E9750A" w:rsidRDefault="00A16F12">
      <w:pPr>
        <w:pStyle w:val="Heading3"/>
      </w:pPr>
      <w:bookmarkStart w:id="259" w:name="_Toc114134605"/>
      <w:bookmarkStart w:id="260" w:name="_Toc120681544"/>
      <w:bookmarkStart w:id="261" w:name="_Toc100939935"/>
      <w:bookmarkStart w:id="262" w:name="_Toc112937848"/>
      <w:bookmarkStart w:id="263" w:name="_Toc104546801"/>
      <w:bookmarkStart w:id="264" w:name="_Toc97037726"/>
      <w:bookmarkStart w:id="265" w:name="_Toc73042447"/>
      <w:bookmarkStart w:id="266" w:name="_Toc97034849"/>
      <w:bookmarkStart w:id="267" w:name="_Toc72766422"/>
      <w:bookmarkStart w:id="268" w:name="_Toc81242791"/>
      <w:bookmarkStart w:id="269" w:name="_Toc94020319"/>
      <w:bookmarkStart w:id="270" w:name="_Toc72766995"/>
      <w:bookmarkStart w:id="271" w:name="_Toc89426534"/>
      <w:bookmarkStart w:id="272" w:name="_Toc133434731"/>
      <w:bookmarkStart w:id="273" w:name="_Toc138693914"/>
      <w:bookmarkStart w:id="274" w:name="_Toc148535624"/>
      <w:bookmarkStart w:id="275" w:name="_Toc162009115"/>
      <w:bookmarkStart w:id="276" w:name="_Toc170160876"/>
      <w:bookmarkStart w:id="277" w:name="_Toc219205098"/>
      <w:r>
        <w:t>4.2.1</w:t>
      </w:r>
      <w:r>
        <w:tab/>
        <w:t>Service Description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A131680" w14:textId="77777777" w:rsidR="00E9750A" w:rsidRDefault="00A16F12">
      <w:pPr>
        <w:pStyle w:val="Heading4"/>
      </w:pPr>
      <w:bookmarkStart w:id="278" w:name="_Toc50031910"/>
      <w:bookmarkStart w:id="279" w:name="_Toc51762830"/>
      <w:bookmarkStart w:id="280" w:name="_Toc94020320"/>
      <w:bookmarkStart w:id="281" w:name="_Toc81244729"/>
      <w:bookmarkStart w:id="282" w:name="_Toc120681545"/>
      <w:bookmarkStart w:id="283" w:name="_Toc100939936"/>
      <w:bookmarkStart w:id="284" w:name="_Toc36102395"/>
      <w:bookmarkStart w:id="285" w:name="_Toc34266224"/>
      <w:bookmarkStart w:id="286" w:name="_Toc97037727"/>
      <w:bookmarkStart w:id="287" w:name="_Toc114134606"/>
      <w:bookmarkStart w:id="288" w:name="_Toc43563437"/>
      <w:bookmarkStart w:id="289" w:name="_Toc89426535"/>
      <w:bookmarkStart w:id="290" w:name="_Toc73564345"/>
      <w:bookmarkStart w:id="291" w:name="_Toc56640897"/>
      <w:bookmarkStart w:id="292" w:name="_Toc112937849"/>
      <w:bookmarkStart w:id="293" w:name="_Toc97034850"/>
      <w:bookmarkStart w:id="294" w:name="_Toc45133980"/>
      <w:bookmarkStart w:id="295" w:name="_Toc66231733"/>
      <w:bookmarkStart w:id="296" w:name="_Toc68168894"/>
      <w:bookmarkStart w:id="297" w:name="_Toc59017865"/>
      <w:bookmarkStart w:id="298" w:name="_Toc28012754"/>
      <w:bookmarkStart w:id="299" w:name="_Toc70550540"/>
      <w:bookmarkStart w:id="300" w:name="_Toc104546802"/>
      <w:bookmarkStart w:id="301" w:name="_Toc133434732"/>
      <w:bookmarkStart w:id="302" w:name="_Toc138693915"/>
      <w:bookmarkStart w:id="303" w:name="_Toc148535625"/>
      <w:bookmarkStart w:id="304" w:name="_Toc162009116"/>
      <w:bookmarkStart w:id="305" w:name="_Toc170160877"/>
      <w:bookmarkStart w:id="306" w:name="_Toc219205099"/>
      <w:r>
        <w:t>4.2.</w:t>
      </w:r>
      <w:r>
        <w:rPr>
          <w:rFonts w:hint="eastAsia"/>
          <w:lang w:eastAsia="zh-CN"/>
        </w:rPr>
        <w:t>1</w:t>
      </w:r>
      <w:r>
        <w:rPr>
          <w:lang w:eastAsia="zh-CN"/>
        </w:rPr>
        <w:t>.1</w:t>
      </w:r>
      <w:r>
        <w:tab/>
      </w:r>
      <w:r>
        <w:rPr>
          <w:rFonts w:hint="eastAsia"/>
          <w:lang w:eastAsia="zh-CN"/>
        </w:rPr>
        <w:t>Overview</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C4FD1B4" w14:textId="77777777" w:rsidR="00832B49" w:rsidRDefault="00832B49" w:rsidP="00832B49">
      <w:bookmarkStart w:id="307" w:name="_Toc89426536"/>
      <w:bookmarkStart w:id="308" w:name="_Toc94020321"/>
      <w:bookmarkStart w:id="309" w:name="_Toc97034851"/>
      <w:bookmarkStart w:id="310" w:name="_Toc97037728"/>
      <w:bookmarkStart w:id="311" w:name="_Toc100939937"/>
      <w:bookmarkStart w:id="312" w:name="_Toc104546803"/>
      <w:bookmarkStart w:id="313" w:name="_Toc112937850"/>
      <w:bookmarkStart w:id="314" w:name="_Toc114134607"/>
      <w:bookmarkStart w:id="315" w:name="_Toc120681546"/>
      <w:bookmarkStart w:id="316" w:name="_Toc50031911"/>
      <w:bookmarkStart w:id="317" w:name="_Toc43563438"/>
      <w:bookmarkStart w:id="318" w:name="_Toc34266225"/>
      <w:bookmarkStart w:id="319" w:name="_Toc28012755"/>
      <w:bookmarkStart w:id="320" w:name="_Toc45133981"/>
      <w:bookmarkStart w:id="321" w:name="_Toc36102396"/>
      <w:bookmarkStart w:id="322" w:name="_Toc70550541"/>
      <w:bookmarkStart w:id="323" w:name="_Toc59017866"/>
      <w:bookmarkStart w:id="324" w:name="_Toc68168895"/>
      <w:bookmarkStart w:id="325" w:name="_Toc66231734"/>
      <w:bookmarkStart w:id="326" w:name="_Toc81244730"/>
      <w:bookmarkStart w:id="327" w:name="_Toc73564346"/>
      <w:bookmarkStart w:id="328" w:name="_Toc56640898"/>
      <w:bookmarkStart w:id="329" w:name="_Toc51762831"/>
      <w:bookmarkStart w:id="330" w:name="_Toc133434733"/>
      <w:bookmarkStart w:id="331" w:name="_Toc138693916"/>
      <w:bookmarkStart w:id="332"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333" w:name="_Toc162009117"/>
      <w:bookmarkStart w:id="334" w:name="_Toc170160878"/>
      <w:bookmarkStart w:id="335" w:name="_Toc219205100"/>
      <w:r>
        <w:t>4.2.</w:t>
      </w:r>
      <w:r>
        <w:rPr>
          <w:rFonts w:hint="eastAsia"/>
        </w:rPr>
        <w:t>1</w:t>
      </w:r>
      <w:r>
        <w:t>.2</w:t>
      </w:r>
      <w:r>
        <w:rPr>
          <w:rFonts w:hint="eastAsia"/>
        </w:rPr>
        <w:tab/>
      </w:r>
      <w:r>
        <w:t>Service Architecture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85pt;height:106.55pt;mso-width-percent:0;mso-height-percent:0;mso-width-percent:0;mso-height-percent:0" o:ole="">
            <v:imagedata r:id="rId12" o:title=""/>
          </v:shape>
          <o:OLEObject Type="Embed" ProgID="Visio.Drawing.15" ShapeID="_x0000_i1026" DrawAspect="Content" ObjectID="_1829817189"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4pt;height:119.6pt;mso-width-percent:0;mso-height-percent:0;mso-width-percent:0;mso-height-percent:0" o:ole="">
            <v:imagedata r:id="rId14" o:title=""/>
          </v:shape>
          <o:OLEObject Type="Embed" ProgID="Visio.Drawing.15" ShapeID="_x0000_i1027" DrawAspect="Content" ObjectID="_1829817190" r:id="rId15"/>
        </w:object>
      </w:r>
    </w:p>
    <w:p w14:paraId="5E8CC08C" w14:textId="77777777" w:rsidR="00E9750A" w:rsidRDefault="00A16F12">
      <w:pPr>
        <w:pStyle w:val="TF"/>
      </w:pPr>
      <w:r>
        <w:t xml:space="preserve">Figure 4.2.1.2-2: </w:t>
      </w:r>
      <w:bookmarkStart w:id="336" w:name="_Hlk68599672"/>
      <w:r>
        <w:t xml:space="preserve">Nadrf_DataManagement service </w:t>
      </w:r>
      <w:bookmarkEnd w:id="336"/>
      <w:r>
        <w:t>architecture, reference point representation</w:t>
      </w:r>
    </w:p>
    <w:p w14:paraId="58C3AFF9" w14:textId="77777777" w:rsidR="00E9750A" w:rsidRDefault="00A16F12">
      <w:pPr>
        <w:pStyle w:val="Heading4"/>
        <w:rPr>
          <w:lang w:val="en-US"/>
        </w:rPr>
      </w:pPr>
      <w:bookmarkStart w:id="337" w:name="_Toc28012756"/>
      <w:bookmarkStart w:id="338" w:name="_Toc34266226"/>
      <w:bookmarkStart w:id="339" w:name="_Toc36102397"/>
      <w:bookmarkStart w:id="340" w:name="_Toc43563439"/>
      <w:bookmarkStart w:id="341" w:name="_Toc45133982"/>
      <w:bookmarkStart w:id="342" w:name="_Toc50031912"/>
      <w:bookmarkStart w:id="343" w:name="_Toc51762832"/>
      <w:bookmarkStart w:id="344" w:name="_Toc56640899"/>
      <w:bookmarkStart w:id="345" w:name="_Toc59017867"/>
      <w:bookmarkStart w:id="346" w:name="_Toc66231735"/>
      <w:bookmarkStart w:id="347" w:name="_Toc68168896"/>
      <w:bookmarkStart w:id="348" w:name="_Toc70550542"/>
      <w:bookmarkStart w:id="349" w:name="_Toc73564347"/>
      <w:bookmarkStart w:id="350" w:name="_Toc81244731"/>
      <w:bookmarkStart w:id="351" w:name="_Toc89426537"/>
      <w:bookmarkStart w:id="352" w:name="_Toc94020322"/>
      <w:bookmarkStart w:id="353" w:name="_Toc97034852"/>
      <w:bookmarkStart w:id="354" w:name="_Toc97037729"/>
      <w:bookmarkStart w:id="355" w:name="_Toc100939938"/>
      <w:bookmarkStart w:id="356" w:name="_Toc104546804"/>
      <w:bookmarkStart w:id="357" w:name="_Toc112937851"/>
      <w:bookmarkStart w:id="358" w:name="_Toc114134608"/>
      <w:bookmarkStart w:id="359" w:name="_Toc120681547"/>
      <w:bookmarkStart w:id="360" w:name="_Toc133434734"/>
      <w:bookmarkStart w:id="361" w:name="_Toc138693917"/>
      <w:bookmarkStart w:id="362" w:name="_Toc148535627"/>
      <w:bookmarkStart w:id="363" w:name="_Toc162009118"/>
      <w:bookmarkStart w:id="364" w:name="_Toc170160879"/>
      <w:bookmarkStart w:id="365" w:name="_Toc219205101"/>
      <w:r>
        <w:rPr>
          <w:lang w:val="en-US"/>
        </w:rPr>
        <w:t>4.2.</w:t>
      </w:r>
      <w:r>
        <w:rPr>
          <w:rFonts w:hint="eastAsia"/>
          <w:lang w:val="en-US" w:eastAsia="zh-CN"/>
        </w:rPr>
        <w:t>1.3</w:t>
      </w:r>
      <w:r>
        <w:rPr>
          <w:lang w:val="en-US"/>
        </w:rPr>
        <w:tab/>
        <w:t>Network Functions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642B99F" w14:textId="77777777" w:rsidR="00E9750A" w:rsidRDefault="00A16F12">
      <w:pPr>
        <w:pStyle w:val="Heading5"/>
        <w:rPr>
          <w:lang w:eastAsia="zh-CN"/>
        </w:rPr>
      </w:pPr>
      <w:bookmarkStart w:id="366" w:name="_Toc28012757"/>
      <w:bookmarkStart w:id="367" w:name="_Toc34266227"/>
      <w:bookmarkStart w:id="368" w:name="_Toc36102398"/>
      <w:bookmarkStart w:id="369" w:name="_Toc43563440"/>
      <w:bookmarkStart w:id="370" w:name="_Toc45133983"/>
      <w:bookmarkStart w:id="371" w:name="_Toc50031913"/>
      <w:bookmarkStart w:id="372" w:name="_Toc51762833"/>
      <w:bookmarkStart w:id="373" w:name="_Toc56640900"/>
      <w:bookmarkStart w:id="374" w:name="_Toc59017868"/>
      <w:bookmarkStart w:id="375" w:name="_Toc66231736"/>
      <w:bookmarkStart w:id="376" w:name="_Toc68168897"/>
      <w:bookmarkStart w:id="377" w:name="_Toc70550543"/>
      <w:bookmarkStart w:id="378" w:name="_Toc73564348"/>
      <w:bookmarkStart w:id="379" w:name="_Toc81244732"/>
      <w:bookmarkStart w:id="380" w:name="_Toc89426538"/>
      <w:bookmarkStart w:id="381" w:name="_Toc94020323"/>
      <w:bookmarkStart w:id="382" w:name="_Toc97034853"/>
      <w:bookmarkStart w:id="383" w:name="_Toc97037730"/>
      <w:bookmarkStart w:id="384" w:name="_Toc100939939"/>
      <w:bookmarkStart w:id="385" w:name="_Toc104546805"/>
      <w:bookmarkStart w:id="386" w:name="_Toc112937852"/>
      <w:bookmarkStart w:id="387" w:name="_Toc114134609"/>
      <w:bookmarkStart w:id="388" w:name="_Toc120681548"/>
      <w:bookmarkStart w:id="389" w:name="_Toc133434735"/>
      <w:bookmarkStart w:id="390" w:name="_Toc138693918"/>
      <w:bookmarkStart w:id="391" w:name="_Toc148535628"/>
      <w:bookmarkStart w:id="392" w:name="_Toc162009119"/>
      <w:bookmarkStart w:id="393" w:name="_Toc170160880"/>
      <w:bookmarkStart w:id="394" w:name="_Toc219205102"/>
      <w:r>
        <w:t>4.2.</w:t>
      </w:r>
      <w:r>
        <w:rPr>
          <w:rFonts w:hint="eastAsia"/>
          <w:lang w:eastAsia="zh-CN"/>
        </w:rPr>
        <w:t>1.3.1</w:t>
      </w:r>
      <w:r>
        <w:tab/>
      </w:r>
      <w:bookmarkEnd w:id="366"/>
      <w:bookmarkEnd w:id="367"/>
      <w:bookmarkEnd w:id="368"/>
      <w:bookmarkEnd w:id="369"/>
      <w:bookmarkEnd w:id="370"/>
      <w:bookmarkEnd w:id="371"/>
      <w:bookmarkEnd w:id="372"/>
      <w:bookmarkEnd w:id="373"/>
      <w:bookmarkEnd w:id="374"/>
      <w:bookmarkEnd w:id="375"/>
      <w:bookmarkEnd w:id="376"/>
      <w:bookmarkEnd w:id="377"/>
      <w:bookmarkEnd w:id="378"/>
      <w:r>
        <w:t>Analytics Data Repository Function (ADRF)</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CC0D71E" w14:textId="77777777" w:rsidR="00832B49" w:rsidRDefault="00832B49" w:rsidP="00832B49">
      <w:bookmarkStart w:id="395" w:name="_Toc28012758"/>
      <w:bookmarkStart w:id="396" w:name="_Toc34266228"/>
      <w:bookmarkStart w:id="397" w:name="_Toc36102399"/>
      <w:bookmarkStart w:id="398" w:name="_Toc43563441"/>
      <w:bookmarkStart w:id="399" w:name="_Toc45133984"/>
      <w:bookmarkStart w:id="400" w:name="_Toc50031914"/>
      <w:bookmarkStart w:id="401" w:name="_Toc51762834"/>
      <w:bookmarkStart w:id="402" w:name="_Toc56640901"/>
      <w:bookmarkStart w:id="403" w:name="_Toc59017869"/>
      <w:bookmarkStart w:id="404" w:name="_Toc66231737"/>
      <w:bookmarkStart w:id="405" w:name="_Toc68168898"/>
      <w:bookmarkStart w:id="406" w:name="_Toc70550544"/>
      <w:bookmarkStart w:id="407" w:name="_Toc73564349"/>
      <w:bookmarkStart w:id="408" w:name="_Toc81244733"/>
      <w:bookmarkStart w:id="409" w:name="_Toc89426539"/>
      <w:bookmarkStart w:id="410" w:name="_Toc94020324"/>
      <w:bookmarkStart w:id="411" w:name="_Toc97034854"/>
      <w:bookmarkStart w:id="412" w:name="_Toc97037731"/>
      <w:bookmarkStart w:id="413" w:name="_Toc100939940"/>
      <w:bookmarkStart w:id="414" w:name="_Toc104546806"/>
      <w:bookmarkStart w:id="415" w:name="_Toc112937853"/>
      <w:bookmarkStart w:id="416" w:name="_Toc114134610"/>
      <w:bookmarkStart w:id="417" w:name="_Toc120681549"/>
      <w:bookmarkStart w:id="418" w:name="_Toc133434736"/>
      <w:bookmarkStart w:id="419" w:name="_Toc138693919"/>
      <w:bookmarkStart w:id="42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421" w:name="_Toc162009120"/>
      <w:bookmarkStart w:id="422" w:name="_Toc170160881"/>
      <w:bookmarkStart w:id="423" w:name="_Toc219205103"/>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424" w:name="_Toc73042448"/>
      <w:bookmarkStart w:id="425" w:name="_Toc72766996"/>
      <w:bookmarkStart w:id="426" w:name="_Toc72766423"/>
      <w:bookmarkStart w:id="427" w:name="_Toc81242792"/>
      <w:bookmarkStart w:id="428" w:name="_Toc89426540"/>
      <w:bookmarkStart w:id="429" w:name="_Toc94020325"/>
      <w:bookmarkStart w:id="430" w:name="_Toc97034855"/>
      <w:bookmarkStart w:id="431" w:name="_Toc97037732"/>
      <w:bookmarkStart w:id="432" w:name="_Toc100939941"/>
      <w:bookmarkStart w:id="433" w:name="_Toc104546807"/>
      <w:bookmarkStart w:id="434" w:name="_Toc112937854"/>
      <w:bookmarkStart w:id="435" w:name="_Toc114134611"/>
      <w:bookmarkStart w:id="436" w:name="_Toc120681550"/>
      <w:bookmarkStart w:id="437" w:name="_Toc133434737"/>
      <w:bookmarkStart w:id="438" w:name="_Toc138693920"/>
      <w:bookmarkStart w:id="439" w:name="_Toc148535630"/>
      <w:bookmarkStart w:id="440" w:name="_Toc162009121"/>
      <w:bookmarkStart w:id="441" w:name="_Toc170160882"/>
      <w:bookmarkStart w:id="442" w:name="_Toc219205104"/>
      <w:r>
        <w:t>4.2.2</w:t>
      </w:r>
      <w:r>
        <w:tab/>
        <w:t>Service Operations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B0C48A1" w14:textId="77777777" w:rsidR="00E9750A" w:rsidRDefault="00A16F12">
      <w:pPr>
        <w:pStyle w:val="Heading4"/>
      </w:pPr>
      <w:bookmarkStart w:id="443" w:name="_Toc72766424"/>
      <w:bookmarkStart w:id="444" w:name="_Toc72766997"/>
      <w:bookmarkStart w:id="445" w:name="_Toc73042449"/>
      <w:bookmarkStart w:id="446" w:name="_Toc81242793"/>
      <w:bookmarkStart w:id="447" w:name="_Toc89426541"/>
      <w:bookmarkStart w:id="448" w:name="_Toc94020326"/>
      <w:bookmarkStart w:id="449" w:name="_Toc97034856"/>
      <w:bookmarkStart w:id="450" w:name="_Toc97037733"/>
      <w:bookmarkStart w:id="451" w:name="_Toc100939942"/>
      <w:bookmarkStart w:id="452" w:name="_Toc104546808"/>
      <w:bookmarkStart w:id="453" w:name="_Toc112937855"/>
      <w:bookmarkStart w:id="454" w:name="_Toc114134612"/>
      <w:bookmarkStart w:id="455" w:name="_Toc120681551"/>
      <w:bookmarkStart w:id="456" w:name="_Toc133434738"/>
      <w:bookmarkStart w:id="457" w:name="_Toc138693921"/>
      <w:bookmarkStart w:id="458" w:name="_Toc148535631"/>
      <w:bookmarkStart w:id="459" w:name="_Toc162009122"/>
      <w:bookmarkStart w:id="460" w:name="_Toc170160883"/>
      <w:bookmarkStart w:id="461" w:name="_Toc219205105"/>
      <w:r>
        <w:t>4.2.2.1</w:t>
      </w:r>
      <w:r>
        <w:tab/>
        <w:t>Introduction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14B4625" w14:textId="77777777" w:rsidR="00E9750A" w:rsidRDefault="00A16F12">
      <w:pPr>
        <w:pStyle w:val="TH"/>
        <w:overflowPunct w:val="0"/>
        <w:autoSpaceDE w:val="0"/>
        <w:autoSpaceDN w:val="0"/>
        <w:adjustRightInd w:val="0"/>
        <w:textAlignment w:val="baseline"/>
        <w:rPr>
          <w:rFonts w:eastAsia="ＭＳ 明朝"/>
        </w:rPr>
      </w:pPr>
      <w:r>
        <w:rPr>
          <w:rFonts w:eastAsia="ＭＳ 明朝"/>
        </w:rPr>
        <w:t>Table 4.2.</w:t>
      </w:r>
      <w:r>
        <w:rPr>
          <w:rFonts w:eastAsia="ＭＳ 明朝"/>
          <w:lang w:val="en-US"/>
        </w:rPr>
        <w:t>2.1</w:t>
      </w:r>
      <w:r>
        <w:rPr>
          <w:rFonts w:eastAsia="ＭＳ 明朝"/>
        </w:rPr>
        <w:t xml:space="preserve">-1: Operations of the </w:t>
      </w:r>
      <w:r>
        <w:t>Nadrf_DataManagement</w:t>
      </w:r>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462" w:name="_Toc114134613"/>
      <w:bookmarkStart w:id="463" w:name="_Toc120681552"/>
      <w:bookmarkStart w:id="464" w:name="_Toc100939943"/>
      <w:bookmarkStart w:id="465" w:name="_Toc97037734"/>
      <w:bookmarkStart w:id="466" w:name="_Toc112937856"/>
      <w:bookmarkStart w:id="467" w:name="_Toc104546809"/>
      <w:bookmarkStart w:id="468" w:name="_Toc89426542"/>
      <w:bookmarkStart w:id="469" w:name="_Toc94020327"/>
      <w:bookmarkStart w:id="470" w:name="_Toc97034857"/>
      <w:bookmarkStart w:id="471" w:name="_Toc133434739"/>
      <w:bookmarkStart w:id="472" w:name="_Toc138693922"/>
      <w:bookmarkStart w:id="473" w:name="_Toc148535632"/>
      <w:bookmarkStart w:id="474" w:name="_Toc162009123"/>
      <w:bookmarkStart w:id="475" w:name="_Toc170160884"/>
      <w:bookmarkStart w:id="476" w:name="_Toc67903508"/>
      <w:bookmarkStart w:id="477" w:name="_Toc510696592"/>
      <w:bookmarkStart w:id="478" w:name="_Toc35971384"/>
      <w:bookmarkStart w:id="479" w:name="_Toc73173215"/>
      <w:bookmarkStart w:id="480" w:name="_Toc76110434"/>
      <w:bookmarkStart w:id="481" w:name="_Toc72766425"/>
      <w:bookmarkStart w:id="482" w:name="_Toc35971399"/>
      <w:bookmarkStart w:id="483" w:name="_Toc68594633"/>
      <w:bookmarkStart w:id="484" w:name="_Toc81242794"/>
      <w:bookmarkStart w:id="485" w:name="_Toc72766998"/>
      <w:bookmarkStart w:id="486" w:name="_Toc73042450"/>
      <w:bookmarkStart w:id="487" w:name="_Toc510696608"/>
      <w:bookmarkStart w:id="488" w:name="_Toc219205106"/>
      <w:r>
        <w:t>4.2.2.2</w:t>
      </w:r>
      <w:r>
        <w:tab/>
        <w:t>Nadrf_DataManagement_StorageRequest service operation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88"/>
    </w:p>
    <w:p w14:paraId="6245225D" w14:textId="77777777" w:rsidR="00E9750A" w:rsidRDefault="00A16F12">
      <w:pPr>
        <w:pStyle w:val="Heading5"/>
      </w:pPr>
      <w:bookmarkStart w:id="489" w:name="_Toc97034858"/>
      <w:bookmarkStart w:id="490" w:name="_Toc97037735"/>
      <w:bookmarkStart w:id="491" w:name="_Toc104546810"/>
      <w:bookmarkStart w:id="492" w:name="_Toc112937857"/>
      <w:bookmarkStart w:id="493" w:name="_Toc94020328"/>
      <w:bookmarkStart w:id="494" w:name="_Toc100939944"/>
      <w:bookmarkStart w:id="495" w:name="_Toc120681553"/>
      <w:bookmarkStart w:id="496" w:name="_Toc114134614"/>
      <w:bookmarkStart w:id="497" w:name="_Toc89426543"/>
      <w:bookmarkStart w:id="498" w:name="_Toc133434740"/>
      <w:bookmarkStart w:id="499" w:name="_Toc138693923"/>
      <w:bookmarkStart w:id="500" w:name="_Toc148535633"/>
      <w:bookmarkStart w:id="501" w:name="_Toc162009124"/>
      <w:bookmarkStart w:id="502" w:name="_Toc170160885"/>
      <w:bookmarkStart w:id="503" w:name="_Toc219205107"/>
      <w:r>
        <w:t>4.2.2.2.1</w:t>
      </w:r>
      <w: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504" w:name="_Toc112937858"/>
      <w:bookmarkStart w:id="505" w:name="_Toc120681554"/>
      <w:bookmarkStart w:id="506" w:name="_Toc97037736"/>
      <w:bookmarkStart w:id="507" w:name="_Toc89426544"/>
      <w:bookmarkStart w:id="508" w:name="_Toc100939945"/>
      <w:bookmarkStart w:id="509" w:name="_Toc114134615"/>
      <w:bookmarkStart w:id="510" w:name="_Toc104546811"/>
      <w:bookmarkStart w:id="511" w:name="_Toc97034859"/>
      <w:bookmarkStart w:id="512" w:name="_Toc94020329"/>
      <w:bookmarkStart w:id="513" w:name="_Toc133434741"/>
      <w:bookmarkStart w:id="514" w:name="_Toc138693924"/>
      <w:bookmarkStart w:id="515" w:name="_Toc148535634"/>
      <w:bookmarkStart w:id="516" w:name="_Toc162009125"/>
      <w:bookmarkStart w:id="517" w:name="_Toc170160886"/>
      <w:bookmarkStart w:id="518" w:name="_Toc219205108"/>
      <w:r>
        <w:t>4.2.2.2.2</w:t>
      </w:r>
      <w:r>
        <w:tab/>
        <w:t>Request Storage of data or analytics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75pt;height:149.9pt;mso-width-percent:0;mso-height-percent:0;mso-width-percent:0;mso-height-percent:0" o:ole="">
            <v:imagedata r:id="rId16" o:title=""/>
          </v:shape>
          <o:OLEObject Type="Embed" ProgID="Visio.Drawing.15" ShapeID="_x0000_i1028" DrawAspect="Content" ObjectID="_1829817191"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19" w:name="_Toc94020330"/>
      <w:bookmarkStart w:id="520" w:name="_Toc89426545"/>
      <w:bookmarkStart w:id="521" w:name="_Toc97034860"/>
      <w:bookmarkStart w:id="522" w:name="_Toc97037737"/>
      <w:bookmarkStart w:id="523" w:name="_Toc100939946"/>
      <w:bookmarkStart w:id="524" w:name="_Toc104546812"/>
      <w:bookmarkStart w:id="525" w:name="_Toc112937859"/>
      <w:bookmarkStart w:id="526" w:name="_Toc114134616"/>
      <w:bookmarkStart w:id="527" w:name="_Toc120681555"/>
      <w:bookmarkStart w:id="528" w:name="_Toc133434742"/>
      <w:r>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529" w:name="_Toc138693925"/>
      <w:bookmarkStart w:id="530" w:name="_Toc148535635"/>
      <w:bookmarkStart w:id="531" w:name="_Toc162009126"/>
      <w:bookmarkStart w:id="532" w:name="_Toc170160887"/>
      <w:bookmarkStart w:id="533" w:name="_Toc219205109"/>
      <w:r>
        <w:t>4.2.2.3</w:t>
      </w:r>
      <w:r>
        <w:tab/>
        <w:t>Nadrf_DataManagement_StorageSubscriptionRequest service operation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C46588C" w14:textId="77777777" w:rsidR="00E9750A" w:rsidRDefault="00A16F12">
      <w:pPr>
        <w:pStyle w:val="Heading5"/>
      </w:pPr>
      <w:bookmarkStart w:id="534" w:name="_Toc89426546"/>
      <w:bookmarkStart w:id="535" w:name="_Toc94020331"/>
      <w:bookmarkStart w:id="536" w:name="_Toc97034861"/>
      <w:bookmarkStart w:id="537" w:name="_Toc97037738"/>
      <w:bookmarkStart w:id="538" w:name="_Toc100939947"/>
      <w:bookmarkStart w:id="539" w:name="_Toc104546813"/>
      <w:bookmarkStart w:id="540" w:name="_Toc112937860"/>
      <w:bookmarkStart w:id="541" w:name="_Toc120681556"/>
      <w:bookmarkStart w:id="542" w:name="_Toc114134617"/>
      <w:bookmarkStart w:id="543" w:name="_Toc133434743"/>
      <w:bookmarkStart w:id="544" w:name="_Toc138693926"/>
      <w:bookmarkStart w:id="545" w:name="_Toc148535636"/>
      <w:bookmarkStart w:id="546" w:name="_Toc162009127"/>
      <w:bookmarkStart w:id="547" w:name="_Toc170160888"/>
      <w:bookmarkStart w:id="548" w:name="_Toc219205110"/>
      <w:r>
        <w:t>4.2.2.3.1</w:t>
      </w:r>
      <w:r>
        <w:tab/>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549" w:name="_Toc97037739"/>
      <w:bookmarkStart w:id="550" w:name="_Toc120681557"/>
      <w:bookmarkStart w:id="551" w:name="_Toc104546814"/>
      <w:bookmarkStart w:id="552" w:name="_Toc112937861"/>
      <w:bookmarkStart w:id="553" w:name="_Toc100939948"/>
      <w:bookmarkStart w:id="554" w:name="_Toc97034862"/>
      <w:bookmarkStart w:id="555" w:name="_Toc114134618"/>
      <w:bookmarkStart w:id="556" w:name="_Toc94020332"/>
      <w:bookmarkStart w:id="557" w:name="_Toc89426547"/>
      <w:bookmarkStart w:id="558" w:name="_Toc133434744"/>
      <w:bookmarkStart w:id="559" w:name="_Toc138693927"/>
      <w:bookmarkStart w:id="560" w:name="_Toc148535637"/>
      <w:bookmarkStart w:id="561" w:name="_Toc162009128"/>
      <w:bookmarkStart w:id="562" w:name="_Toc170160889"/>
      <w:bookmarkStart w:id="563" w:name="_Toc219205111"/>
      <w:r>
        <w:t>4.2.2.3.2</w:t>
      </w:r>
      <w:r>
        <w:tab/>
        <w:t>Requesting subscription and storage of data or analytics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7pt;height:149.9pt;mso-width-percent:0;mso-height-percent:0;mso-width-percent:0;mso-height-percent:0" o:ole="">
            <v:imagedata r:id="rId18" o:title=""/>
          </v:shape>
          <o:OLEObject Type="Embed" ProgID="Visio.Drawing.15" ShapeID="_x0000_i1029" DrawAspect="Content" ObjectID="_1829817192"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64" w:name="_Toc100939949"/>
      <w:bookmarkStart w:id="565" w:name="_Toc97037740"/>
      <w:bookmarkStart w:id="566" w:name="_Toc104546815"/>
      <w:bookmarkStart w:id="567" w:name="_Toc89426548"/>
      <w:bookmarkStart w:id="568" w:name="_Toc97034863"/>
      <w:bookmarkStart w:id="569" w:name="_Toc94020333"/>
      <w:bookmarkStart w:id="570" w:name="_Toc112937862"/>
      <w:bookmarkStart w:id="571" w:name="_Toc114134619"/>
      <w:bookmarkStart w:id="572" w:name="_Toc120681558"/>
      <w:bookmarkStart w:id="5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574" w:name="_Toc138693928"/>
      <w:bookmarkStart w:id="575" w:name="_Toc148535638"/>
      <w:bookmarkStart w:id="576" w:name="_Toc162009129"/>
      <w:bookmarkStart w:id="577" w:name="_Toc170160890"/>
      <w:bookmarkStart w:id="578" w:name="_Toc219205112"/>
      <w:r>
        <w:t>4.2.2.4</w:t>
      </w:r>
      <w:r>
        <w:tab/>
        <w:t>Nadrf_DataManagement_StorageSubscriptionRemoval service operation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82FD975" w14:textId="77777777" w:rsidR="00E9750A" w:rsidRDefault="00A16F12">
      <w:pPr>
        <w:pStyle w:val="Heading5"/>
      </w:pPr>
      <w:bookmarkStart w:id="579" w:name="_Toc120681559"/>
      <w:bookmarkStart w:id="580" w:name="_Toc114134620"/>
      <w:bookmarkStart w:id="581" w:name="_Toc94020334"/>
      <w:bookmarkStart w:id="582" w:name="_Toc97034864"/>
      <w:bookmarkStart w:id="583" w:name="_Toc112937863"/>
      <w:bookmarkStart w:id="584" w:name="_Toc89426549"/>
      <w:bookmarkStart w:id="585" w:name="_Toc104546816"/>
      <w:bookmarkStart w:id="586" w:name="_Toc100939950"/>
      <w:bookmarkStart w:id="587" w:name="_Toc97037741"/>
      <w:bookmarkStart w:id="588" w:name="_Toc133434746"/>
      <w:bookmarkStart w:id="589" w:name="_Toc138693929"/>
      <w:bookmarkStart w:id="590" w:name="_Toc148535639"/>
      <w:bookmarkStart w:id="591" w:name="_Toc162009130"/>
      <w:bookmarkStart w:id="592" w:name="_Toc170160891"/>
      <w:bookmarkStart w:id="593" w:name="_Toc219205113"/>
      <w:r>
        <w:t>4.2.2.4.1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594" w:name="_Toc89426550"/>
      <w:bookmarkStart w:id="595" w:name="_Toc94020335"/>
      <w:bookmarkStart w:id="596" w:name="_Toc100939951"/>
      <w:bookmarkStart w:id="597" w:name="_Toc114134621"/>
      <w:bookmarkStart w:id="598" w:name="_Toc112937864"/>
      <w:bookmarkStart w:id="599" w:name="_Toc97034865"/>
      <w:bookmarkStart w:id="600" w:name="_Toc97037742"/>
      <w:bookmarkStart w:id="601" w:name="_Toc120681560"/>
      <w:bookmarkStart w:id="602" w:name="_Toc104546817"/>
      <w:bookmarkStart w:id="603" w:name="_Toc133434747"/>
      <w:bookmarkStart w:id="604" w:name="_Toc138693930"/>
      <w:bookmarkStart w:id="605" w:name="_Toc148535640"/>
      <w:bookmarkStart w:id="606" w:name="_Toc162009131"/>
      <w:bookmarkStart w:id="607" w:name="_Toc170160892"/>
      <w:bookmarkStart w:id="608" w:name="_Toc219205114"/>
      <w:r>
        <w:t>4.2.2.4.2</w:t>
      </w:r>
      <w:r>
        <w:tab/>
        <w:t>Requesting removal of subscription of data or analytics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7pt;height:149.9pt;mso-width-percent:0;mso-height-percent:0;mso-width-percent:0;mso-height-percent:0" o:ole="">
            <v:imagedata r:id="rId20" o:title=""/>
          </v:shape>
          <o:OLEObject Type="Embed" ProgID="Visio.Drawing.15" ShapeID="_x0000_i1030" DrawAspect="Content" ObjectID="_1829817193" r:id="rId21"/>
        </w:object>
      </w:r>
    </w:p>
    <w:p w14:paraId="3BCA1A9C" w14:textId="337A6020" w:rsidR="007D661F" w:rsidRDefault="007D661F" w:rsidP="007F4D70">
      <w:pPr>
        <w:pStyle w:val="TF"/>
      </w:pPr>
      <w:bookmarkStart w:id="609" w:name="_Toc104546818"/>
      <w:bookmarkStart w:id="610" w:name="_Toc112937865"/>
      <w:bookmarkStart w:id="611" w:name="_Toc114134622"/>
      <w:bookmarkStart w:id="612" w:name="_Toc94020336"/>
      <w:bookmarkStart w:id="613" w:name="_Toc89426551"/>
      <w:bookmarkStart w:id="614" w:name="_Toc120681561"/>
      <w:bookmarkStart w:id="615" w:name="_Toc97037743"/>
      <w:bookmarkStart w:id="616" w:name="_Toc100939952"/>
      <w:bookmarkStart w:id="617" w:name="_Toc97034866"/>
      <w:bookmarkStart w:id="61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619" w:name="_Toc138693931"/>
      <w:bookmarkStart w:id="620" w:name="_Toc148535641"/>
      <w:bookmarkStart w:id="621" w:name="_Toc162009132"/>
      <w:bookmarkStart w:id="622" w:name="_Toc170160893"/>
      <w:bookmarkStart w:id="623" w:name="_Toc219205115"/>
      <w:r>
        <w:t>4.2.2.5</w:t>
      </w:r>
      <w:r>
        <w:tab/>
        <w:t>Nadrf_DataManagement_RetrievalRequest service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2BAEE60" w14:textId="77777777" w:rsidR="00E9750A" w:rsidRDefault="00A16F12">
      <w:pPr>
        <w:pStyle w:val="Heading5"/>
      </w:pPr>
      <w:bookmarkStart w:id="624" w:name="_Toc97034867"/>
      <w:bookmarkStart w:id="625" w:name="_Toc120681562"/>
      <w:bookmarkStart w:id="626" w:name="_Toc100939953"/>
      <w:bookmarkStart w:id="627" w:name="_Toc89426552"/>
      <w:bookmarkStart w:id="628" w:name="_Toc104546819"/>
      <w:bookmarkStart w:id="629" w:name="_Toc114134623"/>
      <w:bookmarkStart w:id="630" w:name="_Toc112937866"/>
      <w:bookmarkStart w:id="631" w:name="_Toc97037744"/>
      <w:bookmarkStart w:id="632" w:name="_Toc94020337"/>
      <w:bookmarkStart w:id="633" w:name="_Toc133434749"/>
      <w:bookmarkStart w:id="634" w:name="_Toc138693932"/>
      <w:bookmarkStart w:id="635" w:name="_Toc148535642"/>
      <w:bookmarkStart w:id="636" w:name="_Toc162009133"/>
      <w:bookmarkStart w:id="637" w:name="_Toc170160894"/>
      <w:bookmarkStart w:id="638" w:name="_Toc219205116"/>
      <w:r>
        <w:t>4.2.2.5.1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BA4F527" w14:textId="77777777" w:rsidR="006C34CC" w:rsidRDefault="006C34CC" w:rsidP="006C34CC">
      <w:bookmarkStart w:id="639" w:name="_Toc94020338"/>
      <w:bookmarkStart w:id="640" w:name="_Toc97037745"/>
      <w:bookmarkStart w:id="641" w:name="_Toc112937867"/>
      <w:bookmarkStart w:id="642" w:name="_Toc97034868"/>
      <w:bookmarkStart w:id="643" w:name="_Toc120681563"/>
      <w:bookmarkStart w:id="644" w:name="_Toc89426553"/>
      <w:bookmarkStart w:id="645" w:name="_Toc104546820"/>
      <w:bookmarkStart w:id="646" w:name="_Toc100939954"/>
      <w:bookmarkStart w:id="647" w:name="_Toc114134624"/>
      <w:bookmarkStart w:id="648" w:name="_Toc133434750"/>
      <w:bookmarkStart w:id="649" w:name="_Toc138693933"/>
      <w:bookmarkStart w:id="65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651" w:name="_Toc162009134"/>
      <w:bookmarkStart w:id="652" w:name="_Toc170160895"/>
      <w:bookmarkStart w:id="653" w:name="_Toc219205117"/>
      <w:r>
        <w:t>4.2.2.5.2</w:t>
      </w:r>
      <w:r>
        <w:tab/>
        <w:t>Request and get stored data or analytics from ADRF Data Store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35pt;mso-width-percent:0;mso-height-percent:0;mso-width-percent:0;mso-height-percent:0" o:ole="">
            <v:imagedata r:id="rId22" o:title=""/>
          </v:shape>
          <o:OLEObject Type="Embed" ProgID="Visio.Drawing.15" ShapeID="_x0000_i1031" DrawAspect="Content" ObjectID="_1829817194"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654" w:name="_Toc89426554"/>
      <w:bookmarkStart w:id="655" w:name="_Toc94020339"/>
      <w:bookmarkStart w:id="656" w:name="_Toc112937868"/>
      <w:bookmarkStart w:id="657" w:name="_Toc97034869"/>
      <w:bookmarkStart w:id="658" w:name="_Toc114134625"/>
      <w:bookmarkStart w:id="659" w:name="_Toc97037746"/>
      <w:bookmarkStart w:id="660" w:name="_Toc100939955"/>
      <w:bookmarkStart w:id="661" w:name="_Toc120681564"/>
      <w:bookmarkStart w:id="662" w:name="_Toc104546821"/>
      <w:bookmarkStart w:id="663" w:name="_Toc133434751"/>
      <w:bookmarkStart w:id="664" w:name="_Toc138693934"/>
      <w:bookmarkStart w:id="665" w:name="_Toc148535644"/>
      <w:bookmarkStart w:id="666" w:name="_Toc162009135"/>
      <w:bookmarkStart w:id="667" w:name="_Toc170160896"/>
      <w:bookmarkStart w:id="668" w:name="_Toc219205118"/>
      <w:r>
        <w:t>4.2.2.6</w:t>
      </w:r>
      <w:r>
        <w:tab/>
        <w:t>Nadrf_DataManagement_RetrievalSubscribe service operation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2863684" w14:textId="77777777" w:rsidR="00E9750A" w:rsidRDefault="00A16F12">
      <w:pPr>
        <w:pStyle w:val="Heading5"/>
      </w:pPr>
      <w:bookmarkStart w:id="669" w:name="_Toc104546822"/>
      <w:bookmarkStart w:id="670" w:name="_Toc97034870"/>
      <w:bookmarkStart w:id="671" w:name="_Toc100939956"/>
      <w:bookmarkStart w:id="672" w:name="_Toc97037747"/>
      <w:bookmarkStart w:id="673" w:name="_Toc114134626"/>
      <w:bookmarkStart w:id="674" w:name="_Toc112937869"/>
      <w:bookmarkStart w:id="675" w:name="_Toc120681565"/>
      <w:bookmarkStart w:id="676" w:name="_Toc94020340"/>
      <w:bookmarkStart w:id="677" w:name="_Toc89426555"/>
      <w:bookmarkStart w:id="678" w:name="_Toc133434752"/>
      <w:bookmarkStart w:id="679" w:name="_Toc138693935"/>
      <w:bookmarkStart w:id="680" w:name="_Toc148535645"/>
      <w:bookmarkStart w:id="681" w:name="_Toc162009136"/>
      <w:bookmarkStart w:id="682" w:name="_Toc170160897"/>
      <w:bookmarkStart w:id="683" w:name="_Toc219205119"/>
      <w:r>
        <w:t>4.2.2.6.1</w:t>
      </w:r>
      <w: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8CE6E96" w14:textId="77777777" w:rsidR="006C34CC" w:rsidRDefault="006C34CC" w:rsidP="006C34CC">
      <w:bookmarkStart w:id="684" w:name="_Toc104546823"/>
      <w:bookmarkStart w:id="685" w:name="_Toc100939957"/>
      <w:bookmarkStart w:id="686" w:name="_Toc97037748"/>
      <w:bookmarkStart w:id="687" w:name="_Toc94020341"/>
      <w:bookmarkStart w:id="688" w:name="_Toc97034871"/>
      <w:bookmarkStart w:id="689" w:name="_Toc89426556"/>
      <w:bookmarkStart w:id="690" w:name="_Toc114134627"/>
      <w:bookmarkStart w:id="691" w:name="_Toc112937870"/>
      <w:bookmarkStart w:id="692" w:name="_Toc120681566"/>
      <w:bookmarkStart w:id="693" w:name="_Toc133434753"/>
      <w:bookmarkStart w:id="694" w:name="_Toc138693936"/>
      <w:bookmarkStart w:id="695"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696" w:name="_Toc162009137"/>
      <w:bookmarkStart w:id="697" w:name="_Toc170160898"/>
      <w:bookmarkStart w:id="698" w:name="_Toc219205120"/>
      <w:r>
        <w:t>4.2.2.6.2</w:t>
      </w:r>
      <w:r>
        <w:tab/>
        <w:t>Requesting retrieval and subscription of data or analytics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75pt;height:149.9pt;mso-width-percent:0;mso-height-percent:0;mso-width-percent:0;mso-height-percent:0" o:ole="">
            <v:imagedata r:id="rId24" o:title=""/>
          </v:shape>
          <o:OLEObject Type="Embed" ProgID="Visio.Drawing.15" ShapeID="_x0000_i1032" DrawAspect="Content" ObjectID="_1829817195"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99" w:name="_Toc120681567"/>
      <w:bookmarkStart w:id="700" w:name="_Toc104546824"/>
      <w:bookmarkStart w:id="701" w:name="_Toc114134628"/>
      <w:bookmarkStart w:id="702" w:name="_Toc112937871"/>
      <w:bookmarkStart w:id="703" w:name="_Toc100939958"/>
      <w:bookmarkStart w:id="704" w:name="_Toc97034872"/>
      <w:bookmarkStart w:id="705" w:name="_Toc97037749"/>
      <w:bookmarkStart w:id="706" w:name="_Toc94020342"/>
      <w:bookmarkStart w:id="707" w:name="_Toc89426557"/>
      <w:bookmarkStart w:id="708" w:name="_Toc133434754"/>
      <w:bookmarkStart w:id="709" w:name="_Toc138693937"/>
      <w:bookmarkStart w:id="71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711" w:name="_Toc162009138"/>
      <w:bookmarkStart w:id="712" w:name="_Toc170160899"/>
      <w:bookmarkStart w:id="713" w:name="_Toc219205121"/>
      <w:r>
        <w:t>4.2.2.7</w:t>
      </w:r>
      <w:r>
        <w:tab/>
        <w:t>Nadrf_DataManagement_RetrievalUnsubscribe service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E009C69" w14:textId="77777777" w:rsidR="00E9750A" w:rsidRDefault="00A16F12">
      <w:pPr>
        <w:pStyle w:val="Heading5"/>
      </w:pPr>
      <w:bookmarkStart w:id="714" w:name="_Toc94020343"/>
      <w:bookmarkStart w:id="715" w:name="_Toc89426558"/>
      <w:bookmarkStart w:id="716" w:name="_Toc97034873"/>
      <w:bookmarkStart w:id="717" w:name="_Toc112937872"/>
      <w:bookmarkStart w:id="718" w:name="_Toc100939959"/>
      <w:bookmarkStart w:id="719" w:name="_Toc97037750"/>
      <w:bookmarkStart w:id="720" w:name="_Toc104546825"/>
      <w:bookmarkStart w:id="721" w:name="_Toc114134629"/>
      <w:bookmarkStart w:id="722" w:name="_Toc120681568"/>
      <w:bookmarkStart w:id="723" w:name="_Toc133434755"/>
      <w:bookmarkStart w:id="724" w:name="_Toc138693938"/>
      <w:bookmarkStart w:id="725" w:name="_Toc148535648"/>
      <w:bookmarkStart w:id="726" w:name="_Toc162009139"/>
      <w:bookmarkStart w:id="727" w:name="_Toc170160900"/>
      <w:bookmarkStart w:id="728" w:name="_Toc219205122"/>
      <w:r>
        <w:t>4.2.2.7.1</w:t>
      </w:r>
      <w:r>
        <w:tab/>
        <w:t>General</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729" w:name="_Toc112937873"/>
      <w:bookmarkStart w:id="730" w:name="_Toc97037751"/>
      <w:bookmarkStart w:id="731" w:name="_Toc97034874"/>
      <w:bookmarkStart w:id="732" w:name="_Toc94020344"/>
      <w:bookmarkStart w:id="733" w:name="_Toc104546826"/>
      <w:bookmarkStart w:id="734" w:name="_Toc100939960"/>
      <w:bookmarkStart w:id="735" w:name="_Toc120681569"/>
      <w:bookmarkStart w:id="736" w:name="_Toc114134630"/>
      <w:bookmarkStart w:id="737" w:name="_Toc89426559"/>
      <w:bookmarkStart w:id="738" w:name="_Toc133434756"/>
      <w:bookmarkStart w:id="739" w:name="_Toc138693939"/>
      <w:bookmarkStart w:id="740" w:name="_Toc148535649"/>
      <w:bookmarkStart w:id="741" w:name="_Toc162009140"/>
      <w:bookmarkStart w:id="742" w:name="_Toc170160901"/>
      <w:bookmarkStart w:id="743" w:name="_Toc219205123"/>
      <w:r>
        <w:t>4.2.2.7.2</w:t>
      </w:r>
      <w:r>
        <w:tab/>
        <w:t>Requesting removal of retrieval subscription for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75pt;height:149.9pt;mso-width-percent:0;mso-height-percent:0;mso-width-percent:0;mso-height-percent:0" o:ole="">
            <v:imagedata r:id="rId26" o:title=""/>
          </v:shape>
          <o:OLEObject Type="Embed" ProgID="Visio.Drawing.15" ShapeID="_x0000_i1033" DrawAspect="Content" ObjectID="_1829817196"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744" w:name="_Toc89426560"/>
      <w:bookmarkStart w:id="745" w:name="_Toc94020345"/>
      <w:bookmarkStart w:id="746" w:name="_Toc97034875"/>
      <w:bookmarkStart w:id="747" w:name="_Toc97037752"/>
      <w:bookmarkStart w:id="748" w:name="_Toc100939961"/>
      <w:bookmarkStart w:id="749" w:name="_Toc104546827"/>
      <w:bookmarkStart w:id="750" w:name="_Toc112937874"/>
      <w:bookmarkStart w:id="751" w:name="_Toc114134631"/>
      <w:bookmarkStart w:id="752" w:name="_Toc120681570"/>
      <w:bookmarkStart w:id="753" w:name="_Toc133434757"/>
      <w:bookmarkStart w:id="754" w:name="_Toc138693940"/>
      <w:bookmarkStart w:id="755" w:name="_Toc148535650"/>
      <w:bookmarkStart w:id="756" w:name="_Toc162009141"/>
      <w:bookmarkStart w:id="757" w:name="_Toc170160902"/>
      <w:bookmarkStart w:id="758" w:name="_Toc219205124"/>
      <w:r>
        <w:t>4.2.2.8</w:t>
      </w:r>
      <w:r>
        <w:tab/>
        <w:t>Nadrf_DataManagement_RetrievalNotify service operation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7B7D282" w14:textId="77777777" w:rsidR="00E9750A" w:rsidRDefault="00A16F12">
      <w:pPr>
        <w:pStyle w:val="Heading5"/>
      </w:pPr>
      <w:bookmarkStart w:id="759" w:name="_Toc89426561"/>
      <w:bookmarkStart w:id="760" w:name="_Toc94020346"/>
      <w:bookmarkStart w:id="761" w:name="_Toc97034876"/>
      <w:bookmarkStart w:id="762" w:name="_Toc97037753"/>
      <w:bookmarkStart w:id="763" w:name="_Toc100939962"/>
      <w:bookmarkStart w:id="764" w:name="_Toc104546828"/>
      <w:bookmarkStart w:id="765" w:name="_Toc112937875"/>
      <w:bookmarkStart w:id="766" w:name="_Toc114134632"/>
      <w:bookmarkStart w:id="767" w:name="_Toc120681571"/>
      <w:bookmarkStart w:id="768" w:name="_Toc133434758"/>
      <w:bookmarkStart w:id="769" w:name="_Toc138693941"/>
      <w:bookmarkStart w:id="770" w:name="_Toc148535651"/>
      <w:bookmarkStart w:id="771" w:name="_Toc162009142"/>
      <w:bookmarkStart w:id="772" w:name="_Toc170160903"/>
      <w:bookmarkStart w:id="773" w:name="_Toc219205125"/>
      <w:r>
        <w:t>4.2.2.8.1</w:t>
      </w:r>
      <w:r>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E121D19" w14:textId="77777777" w:rsidR="00B22446" w:rsidRDefault="00B22446" w:rsidP="00B22446">
      <w:bookmarkStart w:id="774" w:name="_Toc89426562"/>
      <w:bookmarkStart w:id="775" w:name="_Toc94020347"/>
      <w:bookmarkStart w:id="776" w:name="_Toc97034877"/>
      <w:bookmarkStart w:id="777" w:name="_Toc97037754"/>
      <w:bookmarkStart w:id="778" w:name="_Toc100939963"/>
      <w:bookmarkStart w:id="779" w:name="_Toc104546829"/>
      <w:bookmarkStart w:id="780" w:name="_Toc112937876"/>
      <w:bookmarkStart w:id="781" w:name="_Toc114134633"/>
      <w:bookmarkStart w:id="782" w:name="_Toc120681572"/>
      <w:bookmarkStart w:id="783"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784" w:name="_Toc138693942"/>
      <w:bookmarkStart w:id="785" w:name="_Toc148535652"/>
      <w:bookmarkStart w:id="786" w:name="_Toc162009143"/>
      <w:bookmarkStart w:id="787" w:name="_Toc170160904"/>
      <w:bookmarkStart w:id="788" w:name="_Toc219205126"/>
      <w:r>
        <w:t>4.2.2.8.2</w:t>
      </w:r>
      <w:r>
        <w:tab/>
        <w:t>Notification about subscribed data or analytics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75pt;height:149.9pt;mso-width-percent:0;mso-height-percent:0;mso-width-percent:0;mso-height-percent:0" o:ole="">
            <v:imagedata r:id="rId28" o:title=""/>
          </v:shape>
          <o:OLEObject Type="Embed" ProgID="Visio.Drawing.15" ShapeID="_x0000_i1034" DrawAspect="Content" ObjectID="_1829817197"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89" w:name="_Toc89426563"/>
      <w:bookmarkStart w:id="790" w:name="_Toc94020348"/>
      <w:bookmarkStart w:id="791" w:name="_Toc97034878"/>
      <w:bookmarkStart w:id="792" w:name="_Toc97037755"/>
      <w:bookmarkStart w:id="793" w:name="_Toc100939964"/>
      <w:bookmarkStart w:id="794" w:name="_Toc104546830"/>
      <w:bookmarkStart w:id="795" w:name="_Toc112937877"/>
      <w:bookmarkStart w:id="796" w:name="_Toc114134634"/>
      <w:bookmarkStart w:id="7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798" w:name="_Toc162009144"/>
      <w:bookmarkStart w:id="799" w:name="_Toc170160905"/>
      <w:bookmarkStart w:id="800" w:name="_Toc219205127"/>
      <w:r w:rsidRPr="006C7DEC">
        <w:t>4.2.2.8.3</w:t>
      </w:r>
      <w:r w:rsidRPr="006C7DEC">
        <w:tab/>
        <w:t>Notification about data or analytics that are about to be deleted</w:t>
      </w:r>
      <w:bookmarkEnd w:id="798"/>
      <w:bookmarkEnd w:id="799"/>
      <w:bookmarkEnd w:id="800"/>
      <w:r w:rsidRPr="006C7DEC">
        <w:t xml:space="preserve"> </w:t>
      </w:r>
    </w:p>
    <w:p w14:paraId="17C1B60D" w14:textId="77777777" w:rsidR="009D6D52" w:rsidRPr="006C7DEC" w:rsidRDefault="009D6D52" w:rsidP="009D6D52">
      <w:bookmarkStart w:id="801" w:name="_Toc133434760"/>
      <w:bookmarkStart w:id="802" w:name="_Toc138693943"/>
      <w:bookmarkStart w:id="803" w:name="_Toc148535653"/>
      <w:bookmarkStart w:id="804" w:name="_Toc162009145"/>
      <w:r w:rsidRPr="006C7DEC">
        <w:t>Figure 4.2.2.8.3-1 shows a scenario where the ADRF sends a request to the NF service consumer to notify it about data or analytics that are about to be deleted.</w:t>
      </w:r>
    </w:p>
    <w:bookmarkStart w:id="805" w:name="_MON_1762057547"/>
    <w:bookmarkEnd w:id="80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55pt;mso-width-percent:0;mso-height-percent:0;mso-width-percent:0;mso-height-percent:0" o:ole="">
            <v:imagedata r:id="rId30" o:title=""/>
          </v:shape>
          <o:OLEObject Type="Embed" ProgID="Word.Document.8" ShapeID="_x0000_i1035" DrawAspect="Content" ObjectID="_1829817198"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806" w:name="_Toc170160906"/>
      <w:bookmarkStart w:id="807" w:name="_Toc219205128"/>
      <w:r>
        <w:t>4.2.2.9</w:t>
      </w:r>
      <w:r>
        <w:tab/>
        <w:t>Nadrf_DataManagement_Delete service operation</w:t>
      </w:r>
      <w:bookmarkEnd w:id="789"/>
      <w:bookmarkEnd w:id="790"/>
      <w:bookmarkEnd w:id="791"/>
      <w:bookmarkEnd w:id="792"/>
      <w:bookmarkEnd w:id="793"/>
      <w:bookmarkEnd w:id="794"/>
      <w:bookmarkEnd w:id="795"/>
      <w:bookmarkEnd w:id="796"/>
      <w:bookmarkEnd w:id="797"/>
      <w:bookmarkEnd w:id="801"/>
      <w:bookmarkEnd w:id="802"/>
      <w:bookmarkEnd w:id="803"/>
      <w:bookmarkEnd w:id="804"/>
      <w:bookmarkEnd w:id="806"/>
      <w:bookmarkEnd w:id="807"/>
    </w:p>
    <w:p w14:paraId="7AE124AC" w14:textId="77777777" w:rsidR="00E9750A" w:rsidRDefault="00A16F12">
      <w:pPr>
        <w:pStyle w:val="Heading5"/>
      </w:pPr>
      <w:bookmarkStart w:id="808" w:name="_Toc89426564"/>
      <w:bookmarkStart w:id="809" w:name="_Toc94020349"/>
      <w:bookmarkStart w:id="810" w:name="_Toc97034879"/>
      <w:bookmarkStart w:id="811" w:name="_Toc97037756"/>
      <w:bookmarkStart w:id="812" w:name="_Toc100939965"/>
      <w:bookmarkStart w:id="813" w:name="_Toc104546831"/>
      <w:bookmarkStart w:id="814" w:name="_Toc112937878"/>
      <w:bookmarkStart w:id="815" w:name="_Toc114134635"/>
      <w:bookmarkStart w:id="816" w:name="_Toc120681574"/>
      <w:bookmarkStart w:id="817" w:name="_Toc133434761"/>
      <w:bookmarkStart w:id="818" w:name="_Toc138693944"/>
      <w:bookmarkStart w:id="819" w:name="_Toc148535654"/>
      <w:bookmarkStart w:id="820" w:name="_Toc162009146"/>
      <w:bookmarkStart w:id="821" w:name="_Toc170160907"/>
      <w:bookmarkStart w:id="822" w:name="_Toc219205129"/>
      <w:r>
        <w:t>4.2.2.9.1</w:t>
      </w:r>
      <w: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A48D96A" w14:textId="77777777" w:rsidR="00E9750A" w:rsidRDefault="00A16F12">
      <w:bookmarkStart w:id="823" w:name="_Hlk83722130"/>
      <w:r>
        <w:t>The Nadrf_DataManagement_Delete service operation is used by an NF service consumer to delete stored data or analytics.</w:t>
      </w:r>
      <w:bookmarkEnd w:id="823"/>
    </w:p>
    <w:p w14:paraId="47C985F5" w14:textId="77777777" w:rsidR="00E9750A" w:rsidRDefault="00A16F12">
      <w:pPr>
        <w:pStyle w:val="Heading5"/>
      </w:pPr>
      <w:bookmarkStart w:id="824" w:name="_Toc89426565"/>
      <w:bookmarkStart w:id="825" w:name="_Toc94020350"/>
      <w:bookmarkStart w:id="826" w:name="_Toc97034880"/>
      <w:bookmarkStart w:id="827" w:name="_Toc97037757"/>
      <w:bookmarkStart w:id="828" w:name="_Toc100939966"/>
      <w:bookmarkStart w:id="829" w:name="_Toc104546832"/>
      <w:bookmarkStart w:id="830" w:name="_Toc112937879"/>
      <w:bookmarkStart w:id="831" w:name="_Toc114134636"/>
      <w:bookmarkStart w:id="832" w:name="_Toc120681575"/>
      <w:bookmarkStart w:id="833" w:name="_Toc133434762"/>
      <w:bookmarkStart w:id="834" w:name="_Toc138693945"/>
      <w:bookmarkStart w:id="835" w:name="_Toc148535655"/>
      <w:bookmarkStart w:id="836" w:name="_Toc162009147"/>
      <w:bookmarkStart w:id="837" w:name="_Toc170160908"/>
      <w:bookmarkStart w:id="838" w:name="_Toc219205130"/>
      <w:r>
        <w:t>4.2.2.9.2</w:t>
      </w:r>
      <w:r>
        <w:tab/>
        <w:t>Requesting removal of stored data or analytics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bookmarkEnd w:id="476"/>
    <w:bookmarkEnd w:id="477"/>
    <w:bookmarkEnd w:id="478"/>
    <w:bookmarkEnd w:id="479"/>
    <w:bookmarkEnd w:id="480"/>
    <w:p w14:paraId="1924E8AA" w14:textId="77777777" w:rsidR="00E9750A" w:rsidRDefault="00A16F12">
      <w:r>
        <w:t xml:space="preserve">Figure 4.2.2.9.2-1 shows a scenario </w:t>
      </w:r>
      <w:bookmarkStart w:id="839" w:name="_Hlk83722186"/>
      <w:r>
        <w:t>where the NF service consumer sends a request to the ADRF to</w:t>
      </w:r>
      <w:bookmarkEnd w:id="839"/>
      <w:r>
        <w:t xml:space="preserve"> delete stored data or analytics.</w:t>
      </w:r>
    </w:p>
    <w:bookmarkStart w:id="840"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75pt;height:149.9pt;mso-width-percent:0;mso-height-percent:0;mso-width-percent:0;mso-height-percent:0" o:ole="">
            <v:imagedata r:id="rId32" o:title=""/>
          </v:shape>
          <o:OLEObject Type="Embed" ProgID="Visio.Drawing.15" ShapeID="_x0000_i1036" DrawAspect="Content" ObjectID="_1829817199" r:id="rId33"/>
        </w:object>
      </w:r>
      <w:bookmarkEnd w:id="84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1" w:name="_Hlk83722371"/>
      <w:r>
        <w:t>representing an "Individual ADRF Data Store Record" resource, as shown in figure 4.2.2.9.2-1, step 1,</w:t>
      </w:r>
      <w:bookmarkEnd w:id="84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842" w:name="_Toc97034881"/>
      <w:bookmarkStart w:id="843" w:name="_Toc97037758"/>
      <w:bookmarkStart w:id="844" w:name="_Toc100939967"/>
      <w:bookmarkStart w:id="845" w:name="_Toc104546833"/>
      <w:bookmarkStart w:id="846" w:name="_Toc112937880"/>
      <w:bookmarkStart w:id="847" w:name="_Toc114134637"/>
      <w:bookmarkStart w:id="848" w:name="_Toc120681576"/>
      <w:bookmarkStart w:id="849" w:name="_Toc133434763"/>
      <w:bookmarkStart w:id="850" w:name="_Toc138693946"/>
      <w:bookmarkStart w:id="851" w:name="_Toc148535656"/>
      <w:bookmarkStart w:id="852" w:name="_Toc162009148"/>
      <w:bookmarkStart w:id="853" w:name="_Toc170160909"/>
      <w:bookmarkStart w:id="854" w:name="_Toc219205131"/>
      <w:bookmarkEnd w:id="481"/>
      <w:bookmarkEnd w:id="482"/>
      <w:bookmarkEnd w:id="483"/>
      <w:bookmarkEnd w:id="484"/>
      <w:bookmarkEnd w:id="485"/>
      <w:bookmarkEnd w:id="486"/>
      <w:bookmarkEnd w:id="487"/>
      <w:r>
        <w:t>4.2.2.9.3</w:t>
      </w:r>
      <w:r>
        <w:tab/>
        <w:t>Requesting removal of stored data or analytics using data or analytics specification</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7pt;height:149.9pt;mso-width-percent:0;mso-height-percent:0;mso-width-percent:0;mso-height-percent:0" o:ole="">
            <v:imagedata r:id="rId34" o:title=""/>
          </v:shape>
          <o:OLEObject Type="Embed" ProgID="Visio.Drawing.15" ShapeID="_x0000_i1037" DrawAspect="Content" ObjectID="_1829817200"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855" w:name="_Toc148535657"/>
      <w:bookmarkStart w:id="856" w:name="_Toc162009149"/>
      <w:bookmarkStart w:id="857" w:name="_Toc170160910"/>
      <w:bookmarkStart w:id="858" w:name="_Toc219205132"/>
      <w:r>
        <w:t>4.3</w:t>
      </w:r>
      <w:r>
        <w:tab/>
        <w:t>Nadrf_ MLModelManagement Service</w:t>
      </w:r>
      <w:bookmarkEnd w:id="855"/>
      <w:bookmarkEnd w:id="856"/>
      <w:bookmarkEnd w:id="857"/>
      <w:bookmarkEnd w:id="858"/>
    </w:p>
    <w:p w14:paraId="73738A6F" w14:textId="77777777" w:rsidR="00356552" w:rsidRDefault="00356552" w:rsidP="00356552">
      <w:pPr>
        <w:pStyle w:val="Heading3"/>
      </w:pPr>
      <w:bookmarkStart w:id="859" w:name="_Toc148535658"/>
      <w:bookmarkStart w:id="860" w:name="_Toc162009150"/>
      <w:bookmarkStart w:id="861" w:name="_Toc170160911"/>
      <w:bookmarkStart w:id="862" w:name="_Toc219205133"/>
      <w:r>
        <w:t>4.3.1</w:t>
      </w:r>
      <w:r>
        <w:tab/>
        <w:t>Service Description</w:t>
      </w:r>
      <w:bookmarkEnd w:id="859"/>
      <w:bookmarkEnd w:id="860"/>
      <w:bookmarkEnd w:id="861"/>
      <w:bookmarkEnd w:id="862"/>
    </w:p>
    <w:p w14:paraId="3292B9AA" w14:textId="77777777" w:rsidR="00356552" w:rsidRDefault="00356552" w:rsidP="00356552">
      <w:pPr>
        <w:pStyle w:val="Heading4"/>
      </w:pPr>
      <w:bookmarkStart w:id="863" w:name="_Toc148535659"/>
      <w:bookmarkStart w:id="864" w:name="_Toc162009151"/>
      <w:bookmarkStart w:id="865" w:name="_Toc170160912"/>
      <w:bookmarkStart w:id="866" w:name="_Toc219205134"/>
      <w:r>
        <w:t>4.3.</w:t>
      </w:r>
      <w:r>
        <w:rPr>
          <w:lang w:eastAsia="zh-CN"/>
        </w:rPr>
        <w:t>1.1</w:t>
      </w:r>
      <w:r>
        <w:tab/>
      </w:r>
      <w:r>
        <w:rPr>
          <w:lang w:eastAsia="zh-CN"/>
        </w:rPr>
        <w:t>Overview</w:t>
      </w:r>
      <w:bookmarkEnd w:id="863"/>
      <w:bookmarkEnd w:id="864"/>
      <w:bookmarkEnd w:id="865"/>
      <w:bookmarkEnd w:id="866"/>
    </w:p>
    <w:p w14:paraId="124EC3DE" w14:textId="77777777" w:rsidR="00832B49" w:rsidRDefault="00832B49" w:rsidP="00832B49">
      <w:bookmarkStart w:id="867"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Heading4"/>
      </w:pPr>
      <w:bookmarkStart w:id="868" w:name="_Toc162009152"/>
      <w:bookmarkStart w:id="869" w:name="_Toc170160913"/>
      <w:bookmarkStart w:id="870" w:name="_Toc219205135"/>
      <w:r>
        <w:t>4.3.1.2</w:t>
      </w:r>
      <w:r>
        <w:tab/>
        <w:t>Service Architecture</w:t>
      </w:r>
      <w:bookmarkEnd w:id="867"/>
      <w:bookmarkEnd w:id="868"/>
      <w:bookmarkEnd w:id="869"/>
      <w:bookmarkEnd w:id="8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SimSun"/>
          <w:noProof/>
        </w:rPr>
        <w:object w:dxaOrig="4800" w:dyaOrig="2160" w14:anchorId="3F0315C8">
          <v:shape id="_x0000_i1038" type="#_x0000_t75" alt="" style="width:240.85pt;height:109.05pt;mso-width-percent:0;mso-height-percent:0;mso-width-percent:0;mso-height-percent:0" o:ole="">
            <v:imagedata r:id="rId36" o:title=""/>
          </v:shape>
          <o:OLEObject Type="Embed" ProgID="Visio.Drawing.15" ShapeID="_x0000_i1038" DrawAspect="Content" ObjectID="_1829817201"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SimSun"/>
          <w:noProof/>
        </w:rPr>
        <w:object w:dxaOrig="5292" w:dyaOrig="2400" w14:anchorId="2438D596">
          <v:shape id="_x0000_i1039" type="#_x0000_t75" alt="" style="width:266.55pt;height:119.6pt;mso-width-percent:0;mso-height-percent:0;mso-width-percent:0;mso-height-percent:0" o:ole="">
            <v:imagedata r:id="rId38" o:title=""/>
          </v:shape>
          <o:OLEObject Type="Embed" ProgID="Visio.Drawing.15" ShapeID="_x0000_i1039" DrawAspect="Content" ObjectID="_1829817202"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871" w:name="_Toc148535661"/>
      <w:bookmarkStart w:id="872" w:name="_Toc162009153"/>
      <w:bookmarkStart w:id="873" w:name="_Toc170160914"/>
      <w:bookmarkStart w:id="874" w:name="_Toc219205136"/>
      <w:r>
        <w:rPr>
          <w:lang w:val="en-US"/>
        </w:rPr>
        <w:t>4.3.</w:t>
      </w:r>
      <w:r>
        <w:rPr>
          <w:lang w:val="en-US" w:eastAsia="zh-CN"/>
        </w:rPr>
        <w:t>1.3</w:t>
      </w:r>
      <w:r>
        <w:rPr>
          <w:lang w:val="en-US"/>
        </w:rPr>
        <w:tab/>
        <w:t>Network Functions</w:t>
      </w:r>
      <w:bookmarkEnd w:id="871"/>
      <w:bookmarkEnd w:id="872"/>
      <w:bookmarkEnd w:id="873"/>
      <w:bookmarkEnd w:id="874"/>
    </w:p>
    <w:p w14:paraId="27896FDA" w14:textId="77777777" w:rsidR="00356552" w:rsidRDefault="00356552" w:rsidP="00356552">
      <w:pPr>
        <w:pStyle w:val="Heading5"/>
        <w:rPr>
          <w:lang w:eastAsia="zh-CN"/>
        </w:rPr>
      </w:pPr>
      <w:bookmarkStart w:id="875" w:name="_Toc148535662"/>
      <w:bookmarkStart w:id="876" w:name="_Toc162009154"/>
      <w:bookmarkStart w:id="877" w:name="_Toc170160915"/>
      <w:bookmarkStart w:id="878" w:name="_Toc219205137"/>
      <w:r>
        <w:t>4.3.</w:t>
      </w:r>
      <w:r>
        <w:rPr>
          <w:lang w:eastAsia="zh-CN"/>
        </w:rPr>
        <w:t>1.3.1</w:t>
      </w:r>
      <w:r>
        <w:tab/>
        <w:t>Analytics Data Repository Function (ADRF)</w:t>
      </w:r>
      <w:bookmarkEnd w:id="875"/>
      <w:bookmarkEnd w:id="876"/>
      <w:bookmarkEnd w:id="877"/>
      <w:bookmarkEnd w:id="878"/>
    </w:p>
    <w:p w14:paraId="7CD3A6DF" w14:textId="7D2B7F86" w:rsidR="001535D4" w:rsidRDefault="001535D4" w:rsidP="001535D4">
      <w:bookmarkStart w:id="879" w:name="_Toc148535663"/>
      <w:bookmarkStart w:id="88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Heading5"/>
        <w:rPr>
          <w:lang w:eastAsia="zh-CN"/>
        </w:rPr>
      </w:pPr>
      <w:bookmarkStart w:id="881" w:name="_Toc170160916"/>
      <w:bookmarkStart w:id="882" w:name="_Toc219205138"/>
      <w:r>
        <w:t>4.3.</w:t>
      </w:r>
      <w:r>
        <w:rPr>
          <w:lang w:eastAsia="zh-CN"/>
        </w:rPr>
        <w:t>1.3.2</w:t>
      </w:r>
      <w:r>
        <w:tab/>
      </w:r>
      <w:r>
        <w:rPr>
          <w:lang w:eastAsia="zh-CN"/>
        </w:rPr>
        <w:t>NF Service Consumers</w:t>
      </w:r>
      <w:bookmarkEnd w:id="879"/>
      <w:bookmarkEnd w:id="880"/>
      <w:bookmarkEnd w:id="881"/>
      <w:bookmarkEnd w:id="88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Heading3"/>
      </w:pPr>
      <w:bookmarkStart w:id="883" w:name="_Toc148535664"/>
      <w:bookmarkStart w:id="884" w:name="_Toc162009156"/>
      <w:bookmarkStart w:id="885" w:name="_Toc170160917"/>
      <w:bookmarkStart w:id="886" w:name="_Toc219205139"/>
      <w:r>
        <w:t>4.3.2</w:t>
      </w:r>
      <w:r>
        <w:tab/>
        <w:t>Service Operations</w:t>
      </w:r>
      <w:bookmarkEnd w:id="883"/>
      <w:bookmarkEnd w:id="884"/>
      <w:bookmarkEnd w:id="885"/>
      <w:bookmarkEnd w:id="886"/>
    </w:p>
    <w:p w14:paraId="7C9BC013" w14:textId="77777777" w:rsidR="00356552" w:rsidRDefault="00356552" w:rsidP="00356552">
      <w:pPr>
        <w:pStyle w:val="Heading4"/>
      </w:pPr>
      <w:bookmarkStart w:id="887" w:name="_Toc148535665"/>
      <w:bookmarkStart w:id="888" w:name="_Toc162009157"/>
      <w:bookmarkStart w:id="889" w:name="_Toc170160918"/>
      <w:bookmarkStart w:id="890" w:name="_Toc219205140"/>
      <w:r>
        <w:t>4.3.2.1</w:t>
      </w:r>
      <w:r>
        <w:tab/>
        <w:t>Introduction</w:t>
      </w:r>
      <w:bookmarkEnd w:id="887"/>
      <w:bookmarkEnd w:id="888"/>
      <w:bookmarkEnd w:id="889"/>
      <w:bookmarkEnd w:id="890"/>
    </w:p>
    <w:p w14:paraId="1E99EA37" w14:textId="77777777" w:rsidR="004C60A9" w:rsidRDefault="004C60A9" w:rsidP="004C60A9">
      <w:pPr>
        <w:pStyle w:val="TH"/>
        <w:overflowPunct w:val="0"/>
        <w:autoSpaceDE w:val="0"/>
        <w:autoSpaceDN w:val="0"/>
        <w:adjustRightInd w:val="0"/>
        <w:textAlignment w:val="baseline"/>
        <w:rPr>
          <w:rFonts w:eastAsia="ＭＳ 明朝"/>
        </w:rPr>
      </w:pPr>
      <w:r>
        <w:rPr>
          <w:rFonts w:eastAsia="ＭＳ 明朝"/>
        </w:rPr>
        <w:t>Table 4.3.</w:t>
      </w:r>
      <w:r>
        <w:rPr>
          <w:rFonts w:eastAsia="ＭＳ 明朝"/>
          <w:lang w:val="en-US"/>
        </w:rPr>
        <w:t>2.1</w:t>
      </w:r>
      <w:r>
        <w:rPr>
          <w:rFonts w:eastAsia="ＭＳ 明朝"/>
        </w:rPr>
        <w:t xml:space="preserve">-1: Operations of the </w:t>
      </w:r>
      <w:r>
        <w:t>Nadrf_MLModelManagement</w:t>
      </w:r>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Heading4"/>
      </w:pPr>
      <w:bookmarkStart w:id="891" w:name="_Toc148535666"/>
      <w:bookmarkStart w:id="892" w:name="_Toc162009158"/>
      <w:bookmarkStart w:id="893" w:name="_Toc170160919"/>
      <w:bookmarkStart w:id="894" w:name="_Toc219205141"/>
      <w:r>
        <w:t>4.3.2.2</w:t>
      </w:r>
      <w:r>
        <w:tab/>
        <w:t>Nadrf_</w:t>
      </w:r>
      <w:bookmarkStart w:id="895" w:name="_Hlk138939161"/>
      <w:r>
        <w:t>MLModelManagement</w:t>
      </w:r>
      <w:bookmarkEnd w:id="895"/>
      <w:r>
        <w:t>_StorageRequest service operation</w:t>
      </w:r>
      <w:bookmarkEnd w:id="891"/>
      <w:bookmarkEnd w:id="892"/>
      <w:bookmarkEnd w:id="893"/>
      <w:bookmarkEnd w:id="894"/>
    </w:p>
    <w:p w14:paraId="64079C9A" w14:textId="77777777" w:rsidR="00356552" w:rsidRDefault="00356552" w:rsidP="00356552">
      <w:pPr>
        <w:pStyle w:val="Heading5"/>
      </w:pPr>
      <w:bookmarkStart w:id="896" w:name="_Toc148535667"/>
      <w:bookmarkStart w:id="897" w:name="_Toc162009159"/>
      <w:bookmarkStart w:id="898" w:name="_Toc170160920"/>
      <w:bookmarkStart w:id="899" w:name="_Toc219205142"/>
      <w:r>
        <w:t>4.3.2.2.1</w:t>
      </w:r>
      <w:r>
        <w:tab/>
        <w:t>General</w:t>
      </w:r>
      <w:bookmarkEnd w:id="896"/>
      <w:bookmarkEnd w:id="897"/>
      <w:bookmarkEnd w:id="898"/>
      <w:bookmarkEnd w:id="899"/>
    </w:p>
    <w:p w14:paraId="43D4ECD0" w14:textId="6E8A56E4" w:rsidR="001535D4" w:rsidRDefault="001535D4" w:rsidP="001535D4">
      <w:bookmarkStart w:id="900" w:name="_Toc148535668"/>
      <w:bookmarkStart w:id="901" w:name="_Toc162009160"/>
      <w:r>
        <w:t>The Nadrf_MLModelManagement_StorageRequest service operation is used by an NF service consumer to store ML model(s).</w:t>
      </w:r>
    </w:p>
    <w:p w14:paraId="59F5C342" w14:textId="77777777" w:rsidR="00356552" w:rsidRDefault="00356552" w:rsidP="00356552">
      <w:pPr>
        <w:pStyle w:val="Heading5"/>
      </w:pPr>
      <w:bookmarkStart w:id="902" w:name="_Toc170160921"/>
      <w:bookmarkStart w:id="903" w:name="_Toc219205143"/>
      <w:r>
        <w:t>4.3.2.2.2</w:t>
      </w:r>
      <w:r>
        <w:tab/>
        <w:t>Request Storage of ML model(s)</w:t>
      </w:r>
      <w:bookmarkEnd w:id="900"/>
      <w:bookmarkEnd w:id="901"/>
      <w:bookmarkEnd w:id="902"/>
      <w:bookmarkEnd w:id="90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SimSun"/>
          <w:noProof/>
        </w:rPr>
        <w:object w:dxaOrig="10116" w:dyaOrig="3336" w14:anchorId="16FC7106">
          <v:shape id="_x0000_i1040" type="#_x0000_t75" alt="" style="width:504.85pt;height:168pt;mso-width-percent:0;mso-height-percent:0;mso-width-percent:0;mso-height-percent:0" o:ole="">
            <v:imagedata r:id="rId40" o:title=""/>
          </v:shape>
          <o:OLEObject Type="Embed" ProgID="Visio.Drawing.15" ShapeID="_x0000_i1040" DrawAspect="Content" ObjectID="_1829817203"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04" w:name="_Hlk135843134"/>
      <w:bookmarkStart w:id="90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Heading5"/>
      </w:pPr>
      <w:bookmarkStart w:id="906" w:name="_Toc170160922"/>
      <w:bookmarkStart w:id="907" w:name="_Toc219205144"/>
      <w:r>
        <w:t>4.3.2.2.3</w:t>
      </w:r>
      <w:r>
        <w:tab/>
        <w:t>Update Storage of ML model(s)</w:t>
      </w:r>
      <w:bookmarkEnd w:id="906"/>
      <w:bookmarkEnd w:id="907"/>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25pt;height:130.95pt;mso-width-percent:0;mso-height-percent:0;mso-width-percent:0;mso-height-percent:0" o:ole="">
            <v:imagedata r:id="rId42" o:title=""/>
          </v:shape>
          <o:OLEObject Type="Embed" ProgID="Visio.Drawing.11" ShapeID="_x0000_i1041" DrawAspect="Content" ObjectID="_1829817204"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Heading4"/>
      </w:pPr>
      <w:bookmarkStart w:id="908" w:name="_Toc162009161"/>
      <w:bookmarkStart w:id="909" w:name="_Toc170160923"/>
      <w:bookmarkStart w:id="910" w:name="_Toc219205145"/>
      <w:bookmarkEnd w:id="904"/>
      <w:r>
        <w:t>4.3.2.3</w:t>
      </w:r>
      <w:r>
        <w:tab/>
        <w:t>Nadrf_MLModelManagement_RetrievalRequest service operation</w:t>
      </w:r>
      <w:bookmarkEnd w:id="905"/>
      <w:bookmarkEnd w:id="908"/>
      <w:bookmarkEnd w:id="909"/>
      <w:bookmarkEnd w:id="910"/>
    </w:p>
    <w:p w14:paraId="642AE5A6" w14:textId="77777777" w:rsidR="004C60A9" w:rsidRDefault="004C60A9" w:rsidP="004C60A9">
      <w:pPr>
        <w:pStyle w:val="Heading5"/>
      </w:pPr>
      <w:bookmarkStart w:id="911" w:name="_Toc148535670"/>
      <w:bookmarkStart w:id="912" w:name="_Toc162009162"/>
      <w:bookmarkStart w:id="913" w:name="_Toc170160924"/>
      <w:bookmarkStart w:id="914" w:name="_Toc219205146"/>
      <w:r>
        <w:t>4.3.2.3.1</w:t>
      </w:r>
      <w:r>
        <w:tab/>
        <w:t>General</w:t>
      </w:r>
      <w:bookmarkEnd w:id="911"/>
      <w:bookmarkEnd w:id="912"/>
      <w:bookmarkEnd w:id="913"/>
      <w:bookmarkEnd w:id="91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915" w:name="_Toc148535671"/>
      <w:bookmarkStart w:id="916" w:name="_Toc162009163"/>
      <w:bookmarkStart w:id="917" w:name="_Toc170160925"/>
      <w:bookmarkStart w:id="918" w:name="_Toc219205147"/>
      <w:r>
        <w:t>4.3.2.3.2</w:t>
      </w:r>
      <w:r>
        <w:tab/>
        <w:t>Request and get stored ML model(s) from ADRF ML Model Store</w:t>
      </w:r>
      <w:bookmarkEnd w:id="915"/>
      <w:bookmarkEnd w:id="916"/>
      <w:bookmarkEnd w:id="917"/>
      <w:bookmarkEnd w:id="918"/>
    </w:p>
    <w:p w14:paraId="465B6A1E" w14:textId="77777777" w:rsidR="00832B49" w:rsidRDefault="00832B49" w:rsidP="00832B49">
      <w:bookmarkStart w:id="91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35pt;height:163.35pt;mso-width-percent:0;mso-height-percent:0;mso-width-percent:0;mso-height-percent:0" o:ole="">
            <v:imagedata r:id="rId44" o:title=""/>
          </v:shape>
          <o:OLEObject Type="Embed" ProgID="Visio.Drawing.15" ShapeID="_x0000_i1042" DrawAspect="Content" ObjectID="_1829817205"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0"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921" w:name="_Toc170160926"/>
      <w:bookmarkStart w:id="922" w:name="_Toc219205148"/>
      <w:r>
        <w:t>4.3.2.4</w:t>
      </w:r>
      <w:r>
        <w:tab/>
        <w:t>Nadrf_MLModelManagement_Delete service operation</w:t>
      </w:r>
      <w:bookmarkEnd w:id="919"/>
      <w:bookmarkEnd w:id="920"/>
      <w:bookmarkEnd w:id="921"/>
      <w:bookmarkEnd w:id="922"/>
    </w:p>
    <w:p w14:paraId="1BB68217" w14:textId="77777777" w:rsidR="00356552" w:rsidRDefault="00356552" w:rsidP="00356552">
      <w:pPr>
        <w:pStyle w:val="Heading5"/>
      </w:pPr>
      <w:bookmarkStart w:id="923" w:name="_Toc148535673"/>
      <w:bookmarkStart w:id="924" w:name="_Toc162009165"/>
      <w:bookmarkStart w:id="925" w:name="_Toc170160927"/>
      <w:bookmarkStart w:id="926" w:name="_Toc219205149"/>
      <w:r>
        <w:t>4.3.2.4.1</w:t>
      </w:r>
      <w:r>
        <w:tab/>
        <w:t>General</w:t>
      </w:r>
      <w:bookmarkEnd w:id="923"/>
      <w:bookmarkEnd w:id="924"/>
      <w:bookmarkEnd w:id="925"/>
      <w:bookmarkEnd w:id="926"/>
    </w:p>
    <w:p w14:paraId="1849453F" w14:textId="09B147AA" w:rsidR="001535D4" w:rsidRPr="006F7153" w:rsidRDefault="001535D4" w:rsidP="001535D4">
      <w:bookmarkStart w:id="927" w:name="_Toc148535674"/>
      <w:bookmarkStart w:id="928" w:name="_Toc162009166"/>
      <w:r>
        <w:t>The Nadrf_MLModelManagement_Delete service operation is used by an NF service consumer to delete stored ML model(s).</w:t>
      </w:r>
    </w:p>
    <w:p w14:paraId="55FEC6D5" w14:textId="77777777" w:rsidR="00356552" w:rsidRDefault="00356552" w:rsidP="00356552">
      <w:pPr>
        <w:pStyle w:val="Heading5"/>
      </w:pPr>
      <w:bookmarkStart w:id="929" w:name="_Toc170160928"/>
      <w:bookmarkStart w:id="930" w:name="_Toc219205150"/>
      <w:r>
        <w:t>4.3.2.4.2</w:t>
      </w:r>
      <w:r>
        <w:tab/>
        <w:t>Requesting removal of stored ML model(s)</w:t>
      </w:r>
      <w:bookmarkEnd w:id="927"/>
      <w:bookmarkEnd w:id="928"/>
      <w:bookmarkEnd w:id="929"/>
      <w:bookmarkEnd w:id="93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SimSun"/>
          <w:noProof/>
        </w:rPr>
        <w:object w:dxaOrig="10116" w:dyaOrig="3324" w14:anchorId="581427BC">
          <v:shape id="_x0000_i1043" type="#_x0000_t75" alt="" style="width:504.85pt;height:167.15pt;mso-width-percent:0;mso-height-percent:0;mso-width-percent:0;mso-height-percent:0" o:ole="">
            <v:imagedata r:id="rId46" o:title=""/>
          </v:shape>
          <o:OLEObject Type="Embed" ProgID="Visio.Drawing.15" ShapeID="_x0000_i1043" DrawAspect="Content" ObjectID="_1829817206"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1" w:name="_Toc148535675"/>
      <w:bookmarkStart w:id="932" w:name="_Toc510696597"/>
      <w:bookmarkStart w:id="933" w:name="_Toc35971389"/>
      <w:bookmarkStart w:id="934" w:name="_Toc36812120"/>
      <w:bookmarkStart w:id="935" w:name="_Toc72766434"/>
      <w:bookmarkStart w:id="936" w:name="_Toc72767001"/>
      <w:bookmarkStart w:id="937" w:name="_Toc73042453"/>
      <w:bookmarkStart w:id="938" w:name="_Toc81242797"/>
      <w:bookmarkStart w:id="939" w:name="_Toc89426566"/>
      <w:bookmarkStart w:id="940" w:name="_Toc94020351"/>
      <w:bookmarkStart w:id="941" w:name="_Toc97034882"/>
      <w:bookmarkStart w:id="942" w:name="_Toc97037759"/>
      <w:bookmarkStart w:id="943" w:name="_Toc100939968"/>
      <w:bookmarkStart w:id="944" w:name="_Toc104546834"/>
      <w:bookmarkStart w:id="945" w:name="_Toc112937881"/>
      <w:bookmarkStart w:id="946" w:name="_Toc114134638"/>
      <w:bookmarkStart w:id="947" w:name="_Toc120681577"/>
      <w:bookmarkStart w:id="948" w:name="_Toc133434764"/>
      <w:bookmarkStart w:id="94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950" w:name="_Toc162009167"/>
      <w:bookmarkStart w:id="951" w:name="_Toc170160929"/>
      <w:bookmarkStart w:id="952" w:name="_Toc219205151"/>
      <w:r>
        <w:t>4.3.2.4.3</w:t>
      </w:r>
      <w:r>
        <w:tab/>
        <w:t>Requesting removal of stored ML model(s) using unique ML model identifier</w:t>
      </w:r>
      <w:bookmarkEnd w:id="931"/>
      <w:bookmarkEnd w:id="950"/>
      <w:bookmarkEnd w:id="951"/>
      <w:bookmarkEnd w:id="952"/>
    </w:p>
    <w:p w14:paraId="266D1338" w14:textId="0965A521" w:rsidR="00832B49" w:rsidRDefault="00832B49" w:rsidP="007F4D70">
      <w:pPr>
        <w:rPr>
          <w:lang w:eastAsia="zh-CN"/>
        </w:rPr>
      </w:pPr>
      <w:bookmarkStart w:id="95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35pt;height:165.45pt;mso-width-percent:0;mso-height-percent:0;mso-width-percent:0;mso-height-percent:0" o:ole="">
            <v:imagedata r:id="rId48" o:title=""/>
          </v:shape>
          <o:OLEObject Type="Embed" ProgID="Visio.Drawing.15" ShapeID="_x0000_i1044" DrawAspect="Content" ObjectID="_1829817207"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Heading1"/>
      </w:pPr>
      <w:bookmarkStart w:id="954" w:name="_Toc162009168"/>
      <w:bookmarkStart w:id="955" w:name="_Toc170160930"/>
      <w:bookmarkStart w:id="956" w:name="_Toc219205152"/>
      <w:r>
        <w:t>5</w:t>
      </w:r>
      <w:r>
        <w:tab/>
        <w:t>API 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3"/>
      <w:bookmarkEnd w:id="954"/>
      <w:bookmarkEnd w:id="955"/>
      <w:bookmarkEnd w:id="956"/>
    </w:p>
    <w:p w14:paraId="721E4BDF" w14:textId="77777777" w:rsidR="00E9750A" w:rsidRDefault="00A16F12">
      <w:pPr>
        <w:pStyle w:val="Heading2"/>
      </w:pPr>
      <w:bookmarkStart w:id="957" w:name="_Toc72766435"/>
      <w:bookmarkStart w:id="958" w:name="_Toc72767002"/>
      <w:bookmarkStart w:id="959" w:name="_Toc73042454"/>
      <w:bookmarkStart w:id="960" w:name="_Toc81242798"/>
      <w:bookmarkStart w:id="961" w:name="_Toc89426567"/>
      <w:bookmarkStart w:id="962" w:name="_Toc94020352"/>
      <w:bookmarkStart w:id="963" w:name="_Toc97034883"/>
      <w:bookmarkStart w:id="964" w:name="_Toc97037760"/>
      <w:bookmarkStart w:id="965" w:name="_Toc100939969"/>
      <w:bookmarkStart w:id="966" w:name="_Toc104546835"/>
      <w:bookmarkStart w:id="967" w:name="_Toc112937882"/>
      <w:bookmarkStart w:id="968" w:name="_Toc114134639"/>
      <w:bookmarkStart w:id="969" w:name="_Toc120681578"/>
      <w:bookmarkStart w:id="970" w:name="_Toc133434765"/>
      <w:bookmarkStart w:id="971" w:name="_Toc138693948"/>
      <w:bookmarkStart w:id="972" w:name="_Toc148535677"/>
      <w:bookmarkStart w:id="973" w:name="_Toc162009169"/>
      <w:bookmarkStart w:id="974" w:name="_Toc170160931"/>
      <w:bookmarkStart w:id="975" w:name="_Toc510696649"/>
      <w:bookmarkStart w:id="976" w:name="_Hlk530142087"/>
      <w:bookmarkStart w:id="977" w:name="_Toc219205153"/>
      <w:r>
        <w:t>5.1</w:t>
      </w:r>
      <w:r>
        <w:tab/>
        <w:t>Nadrf_DataManagement Service API</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7"/>
    </w:p>
    <w:p w14:paraId="0F51931A" w14:textId="77777777" w:rsidR="00E9750A" w:rsidRDefault="00A16F12">
      <w:pPr>
        <w:pStyle w:val="Heading3"/>
      </w:pPr>
      <w:bookmarkStart w:id="978" w:name="_Toc72766436"/>
      <w:bookmarkStart w:id="979" w:name="_Toc72767003"/>
      <w:bookmarkStart w:id="980" w:name="_Toc73042455"/>
      <w:bookmarkStart w:id="981" w:name="_Toc81242799"/>
      <w:bookmarkStart w:id="982" w:name="_Toc89426568"/>
      <w:bookmarkStart w:id="983" w:name="_Toc94020353"/>
      <w:bookmarkStart w:id="984" w:name="_Toc97034884"/>
      <w:bookmarkStart w:id="985" w:name="_Toc97037761"/>
      <w:bookmarkStart w:id="986" w:name="_Toc100939970"/>
      <w:bookmarkStart w:id="987" w:name="_Toc104546836"/>
      <w:bookmarkStart w:id="988" w:name="_Toc112937883"/>
      <w:bookmarkStart w:id="989" w:name="_Toc114134640"/>
      <w:bookmarkStart w:id="990" w:name="_Toc120681579"/>
      <w:bookmarkStart w:id="991" w:name="_Toc133434766"/>
      <w:bookmarkStart w:id="992" w:name="_Toc138693949"/>
      <w:bookmarkStart w:id="993" w:name="_Toc148535678"/>
      <w:bookmarkStart w:id="994" w:name="_Toc162009170"/>
      <w:bookmarkStart w:id="995" w:name="_Toc170160932"/>
      <w:bookmarkStart w:id="996" w:name="_Toc219205154"/>
      <w:r>
        <w:t>5.1.1</w:t>
      </w:r>
      <w:r>
        <w:tab/>
        <w:t>Introduction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78509A9" w14:textId="77777777" w:rsidR="00E9750A" w:rsidRDefault="00A16F12">
      <w:pPr>
        <w:rPr>
          <w:lang w:eastAsia="zh-CN"/>
        </w:rPr>
      </w:pPr>
      <w:bookmarkStart w:id="997" w:name="_Toc72766437"/>
      <w:bookmarkStart w:id="998" w:name="_Toc72767004"/>
      <w:bookmarkStart w:id="999" w:name="_Toc73042456"/>
      <w:bookmarkStart w:id="1000" w:name="_Toc81242800"/>
      <w:bookmarkStart w:id="1001" w:name="_Toc89426569"/>
      <w:bookmarkStart w:id="1002" w:name="_Toc94020354"/>
      <w:bookmarkStart w:id="1003" w:name="_Toc97034885"/>
      <w:bookmarkStart w:id="1004" w:name="_Toc97037762"/>
      <w:bookmarkStart w:id="1005" w:name="_Toc100939971"/>
      <w:bookmarkStart w:id="1006" w:name="_Toc104546837"/>
      <w:bookmarkStart w:id="1007" w:name="_Toc112937884"/>
      <w:bookmarkStart w:id="1008"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1009" w:name="_Toc120681580"/>
      <w:bookmarkStart w:id="1010" w:name="_Toc133434767"/>
      <w:bookmarkStart w:id="1011" w:name="_Toc138693950"/>
      <w:bookmarkStart w:id="1012" w:name="_Toc148535679"/>
      <w:bookmarkStart w:id="1013" w:name="_Toc162009171"/>
      <w:bookmarkStart w:id="1014" w:name="_Toc170160933"/>
      <w:bookmarkStart w:id="1015" w:name="_Toc219205155"/>
      <w:r>
        <w:t>5.1.2</w:t>
      </w:r>
      <w:r>
        <w:tab/>
        <w:t>Usage of HTTP</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4F5FB5" w14:textId="77777777" w:rsidR="00E9750A" w:rsidRDefault="00A16F12">
      <w:pPr>
        <w:pStyle w:val="Heading4"/>
      </w:pPr>
      <w:bookmarkStart w:id="1016" w:name="_Toc97037763"/>
      <w:bookmarkStart w:id="1017" w:name="_Toc104546838"/>
      <w:bookmarkStart w:id="1018" w:name="_Toc94020355"/>
      <w:bookmarkStart w:id="1019" w:name="_Toc120681581"/>
      <w:bookmarkStart w:id="1020" w:name="_Toc72767005"/>
      <w:bookmarkStart w:id="1021" w:name="_Toc100939972"/>
      <w:bookmarkStart w:id="1022" w:name="_Toc114134642"/>
      <w:bookmarkStart w:id="1023" w:name="_Toc97034886"/>
      <w:bookmarkStart w:id="1024" w:name="_Toc81242801"/>
      <w:bookmarkStart w:id="1025" w:name="_Toc89426570"/>
      <w:bookmarkStart w:id="1026" w:name="_Toc73042457"/>
      <w:bookmarkStart w:id="1027" w:name="_Toc72766438"/>
      <w:bookmarkStart w:id="1028" w:name="_Toc112937885"/>
      <w:bookmarkStart w:id="1029" w:name="_Toc133434768"/>
      <w:bookmarkStart w:id="1030" w:name="_Toc138693951"/>
      <w:bookmarkStart w:id="1031" w:name="_Toc148535680"/>
      <w:bookmarkStart w:id="1032" w:name="_Toc162009172"/>
      <w:bookmarkStart w:id="1033" w:name="_Toc170160934"/>
      <w:bookmarkStart w:id="1034" w:name="_Toc219205156"/>
      <w:r>
        <w:t>5.1.2.1</w:t>
      </w:r>
      <w:r>
        <w:tab/>
        <w:t>General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1035" w:name="_Toc120681582"/>
      <w:bookmarkStart w:id="1036" w:name="_Toc100939973"/>
      <w:bookmarkStart w:id="1037" w:name="_Toc104546839"/>
      <w:bookmarkStart w:id="1038" w:name="_Toc112937886"/>
      <w:bookmarkStart w:id="1039" w:name="_Toc114134643"/>
      <w:bookmarkStart w:id="1040" w:name="_Toc94020356"/>
      <w:bookmarkStart w:id="1041" w:name="_Toc97034887"/>
      <w:bookmarkStart w:id="1042" w:name="_Toc97037764"/>
      <w:bookmarkStart w:id="1043" w:name="_Toc73042458"/>
      <w:bookmarkStart w:id="1044" w:name="_Toc81242802"/>
      <w:bookmarkStart w:id="1045" w:name="_Toc89426571"/>
      <w:bookmarkStart w:id="1046" w:name="_Toc72766439"/>
      <w:bookmarkStart w:id="1047" w:name="_Toc72767006"/>
      <w:bookmarkStart w:id="1048" w:name="_Toc133434769"/>
      <w:bookmarkStart w:id="1049" w:name="_Toc138693952"/>
      <w:bookmarkStart w:id="1050" w:name="_Toc148535681"/>
      <w:bookmarkStart w:id="1051" w:name="_Toc162009173"/>
      <w:bookmarkStart w:id="1052" w:name="_Toc170160935"/>
      <w:bookmarkStart w:id="1053" w:name="_Toc219205157"/>
      <w:r>
        <w:t>5.1.2.2</w:t>
      </w:r>
      <w:r>
        <w:tab/>
        <w:t>HTTP standard headers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2BDC2C6" w14:textId="77777777" w:rsidR="00E9750A" w:rsidRDefault="00A16F12">
      <w:pPr>
        <w:pStyle w:val="Heading5"/>
        <w:rPr>
          <w:lang w:eastAsia="zh-CN"/>
        </w:rPr>
      </w:pPr>
      <w:bookmarkStart w:id="1054" w:name="_Toc120681583"/>
      <w:bookmarkStart w:id="1055" w:name="_Toc114134644"/>
      <w:bookmarkStart w:id="1056" w:name="_Toc89426572"/>
      <w:bookmarkStart w:id="1057" w:name="_Toc104546840"/>
      <w:bookmarkStart w:id="1058" w:name="_Toc112937887"/>
      <w:bookmarkStart w:id="1059" w:name="_Toc97037765"/>
      <w:bookmarkStart w:id="1060" w:name="_Toc73042459"/>
      <w:bookmarkStart w:id="1061" w:name="_Toc72766440"/>
      <w:bookmarkStart w:id="1062" w:name="_Toc100939974"/>
      <w:bookmarkStart w:id="1063" w:name="_Toc81242803"/>
      <w:bookmarkStart w:id="1064" w:name="_Toc72767007"/>
      <w:bookmarkStart w:id="1065" w:name="_Toc94020357"/>
      <w:bookmarkStart w:id="1066" w:name="_Toc97034888"/>
      <w:bookmarkStart w:id="1067" w:name="_Toc133434770"/>
      <w:bookmarkStart w:id="1068" w:name="_Toc138693953"/>
      <w:bookmarkStart w:id="1069" w:name="_Toc148535682"/>
      <w:bookmarkStart w:id="1070" w:name="_Toc162009174"/>
      <w:bookmarkStart w:id="1071" w:name="_Toc170160936"/>
      <w:bookmarkStart w:id="1072" w:name="_Toc219205158"/>
      <w:r>
        <w:t>5.1.2.2.1</w:t>
      </w:r>
      <w:r>
        <w:rPr>
          <w:rFonts w:hint="eastAsia"/>
          <w:lang w:eastAsia="zh-CN"/>
        </w:rPr>
        <w:tab/>
      </w:r>
      <w:r>
        <w:rPr>
          <w:lang w:eastAsia="zh-CN"/>
        </w:rPr>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4E60491" w14:textId="77777777" w:rsidR="00E9750A" w:rsidRDefault="00A16F12">
      <w:bookmarkStart w:id="1073" w:name="_Toc97034889"/>
      <w:bookmarkStart w:id="1074" w:name="_Toc72767008"/>
      <w:bookmarkStart w:id="1075" w:name="_Toc114134645"/>
      <w:bookmarkStart w:id="1076" w:name="_Toc97037766"/>
      <w:bookmarkStart w:id="1077" w:name="_Toc100939975"/>
      <w:bookmarkStart w:id="1078" w:name="_Toc94020358"/>
      <w:bookmarkStart w:id="1079" w:name="_Toc73042460"/>
      <w:bookmarkStart w:id="1080" w:name="_Toc112937888"/>
      <w:bookmarkStart w:id="1081" w:name="_Toc72766441"/>
      <w:bookmarkStart w:id="1082" w:name="_Toc104546841"/>
      <w:bookmarkStart w:id="1083" w:name="_Toc89426573"/>
      <w:bookmarkStart w:id="1084" w:name="_Toc81242804"/>
      <w:r>
        <w:t>See clause 5.2.2 of 3GPP TS 29.500 [4] for the usage of HTTP standard headers.</w:t>
      </w:r>
    </w:p>
    <w:p w14:paraId="2749F1F7" w14:textId="77777777" w:rsidR="00E9750A" w:rsidRDefault="00A16F12">
      <w:pPr>
        <w:pStyle w:val="Heading5"/>
      </w:pPr>
      <w:bookmarkStart w:id="1085" w:name="_Toc120681584"/>
      <w:bookmarkStart w:id="1086" w:name="_Toc133434771"/>
      <w:bookmarkStart w:id="1087" w:name="_Toc138693954"/>
      <w:bookmarkStart w:id="1088" w:name="_Toc148535683"/>
      <w:bookmarkStart w:id="1089" w:name="_Toc162009175"/>
      <w:bookmarkStart w:id="1090" w:name="_Toc170160937"/>
      <w:bookmarkStart w:id="1091" w:name="_Toc219205159"/>
      <w:r>
        <w:t>5.1.2.2.2</w:t>
      </w:r>
      <w:r>
        <w:tab/>
        <w:t>Content type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92" w:name="_Toc97037767"/>
      <w:bookmarkStart w:id="1093" w:name="_Toc100939976"/>
      <w:bookmarkStart w:id="1094" w:name="_Toc112937889"/>
      <w:bookmarkStart w:id="1095" w:name="_Toc104546842"/>
      <w:bookmarkStart w:id="1096" w:name="_Toc114134646"/>
      <w:bookmarkStart w:id="1097" w:name="_Toc120681585"/>
      <w:bookmarkStart w:id="1098" w:name="_Toc73042461"/>
      <w:bookmarkStart w:id="1099" w:name="_Toc72767009"/>
      <w:bookmarkStart w:id="1100" w:name="_Toc89426574"/>
      <w:bookmarkStart w:id="1101" w:name="_Toc97034890"/>
      <w:bookmarkStart w:id="1102" w:name="_Toc72766442"/>
      <w:bookmarkStart w:id="1103" w:name="_Toc94020359"/>
      <w:bookmarkStart w:id="1104" w:name="_Toc81242805"/>
      <w:bookmarkStart w:id="1105" w:name="_Toc133434772"/>
      <w:bookmarkStart w:id="1106" w:name="_Toc138693955"/>
      <w:bookmarkStart w:id="1107"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Heading4"/>
      </w:pPr>
      <w:bookmarkStart w:id="1108" w:name="_Toc162009176"/>
      <w:bookmarkStart w:id="1109" w:name="_Toc170160938"/>
      <w:bookmarkStart w:id="1110" w:name="_Toc219205160"/>
      <w:r>
        <w:t>5.1.2.3</w:t>
      </w:r>
      <w:r>
        <w:tab/>
        <w:t>HTTP custom headers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76893FB9" w14:textId="5E98B172" w:rsidR="0000143C" w:rsidRDefault="0000143C" w:rsidP="0000143C">
      <w:bookmarkStart w:id="1111" w:name="_Toc73042462"/>
      <w:bookmarkStart w:id="1112" w:name="_Toc100939977"/>
      <w:bookmarkStart w:id="1113" w:name="_Toc97037768"/>
      <w:bookmarkStart w:id="1114" w:name="_Toc97034891"/>
      <w:bookmarkStart w:id="1115" w:name="_Toc89426575"/>
      <w:bookmarkStart w:id="1116" w:name="_Toc94020360"/>
      <w:bookmarkStart w:id="1117" w:name="_Toc81242806"/>
      <w:bookmarkStart w:id="1118" w:name="_Toc112937890"/>
      <w:bookmarkStart w:id="1119" w:name="_Toc104546843"/>
      <w:bookmarkStart w:id="1120" w:name="_Toc72767010"/>
      <w:bookmarkStart w:id="1121" w:name="_Toc72766443"/>
      <w:bookmarkStart w:id="1122" w:name="_Toc114134647"/>
      <w:bookmarkStart w:id="1123" w:name="_Toc120681586"/>
      <w:bookmarkStart w:id="1124" w:name="_Toc133434773"/>
      <w:bookmarkStart w:id="1125" w:name="_Toc138693956"/>
      <w:bookmarkStart w:id="1126" w:name="_Toc148535685"/>
      <w:bookmarkStart w:id="112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Heading3"/>
      </w:pPr>
      <w:bookmarkStart w:id="1128" w:name="_Toc170160939"/>
      <w:bookmarkStart w:id="1129" w:name="_Toc219205161"/>
      <w:r>
        <w:t>5.1.3</w:t>
      </w:r>
      <w:r>
        <w:tab/>
        <w:t>Resources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E272EA6" w14:textId="77777777" w:rsidR="00E9750A" w:rsidRDefault="00A16F12">
      <w:pPr>
        <w:pStyle w:val="Heading4"/>
      </w:pPr>
      <w:bookmarkStart w:id="1130" w:name="_Toc89426576"/>
      <w:bookmarkStart w:id="1131" w:name="_Toc72767011"/>
      <w:bookmarkStart w:id="1132" w:name="_Toc97034892"/>
      <w:bookmarkStart w:id="1133" w:name="_Toc112937891"/>
      <w:bookmarkStart w:id="1134" w:name="_Toc100939978"/>
      <w:bookmarkStart w:id="1135" w:name="_Toc97037769"/>
      <w:bookmarkStart w:id="1136" w:name="_Toc120681587"/>
      <w:bookmarkStart w:id="1137" w:name="_Toc73042463"/>
      <w:bookmarkStart w:id="1138" w:name="_Toc81242807"/>
      <w:bookmarkStart w:id="1139" w:name="_Toc94020361"/>
      <w:bookmarkStart w:id="1140" w:name="_Toc72766444"/>
      <w:bookmarkStart w:id="1141" w:name="_Toc104546844"/>
      <w:bookmarkStart w:id="1142" w:name="_Toc114134648"/>
      <w:bookmarkStart w:id="1143" w:name="_Toc133434774"/>
      <w:bookmarkStart w:id="1144" w:name="_Toc138693957"/>
      <w:bookmarkStart w:id="1145" w:name="_Toc148535686"/>
      <w:bookmarkStart w:id="1146" w:name="_Toc162009178"/>
      <w:bookmarkStart w:id="1147" w:name="_Toc170160940"/>
      <w:bookmarkStart w:id="1148" w:name="_Toc219205162"/>
      <w:r>
        <w:t>5.1.3.1</w:t>
      </w:r>
      <w:r>
        <w:tab/>
        <w:t>Overview</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2pt;height:157.05pt;mso-width-percent:0;mso-height-percent:0;mso-width-percent:0;mso-height-percent:0" o:ole="">
            <v:imagedata r:id="rId50" o:title="" cropbottom="7081f" cropright="4734f"/>
          </v:shape>
          <o:OLEObject Type="Embed" ProgID="Visio.Drawing.15" ShapeID="_x0000_i1045" DrawAspect="Content" ObjectID="_1829817208"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1149" w:name="_Toc114134649"/>
      <w:bookmarkStart w:id="1150" w:name="_Toc112937892"/>
      <w:bookmarkStart w:id="1151" w:name="_Toc104546845"/>
      <w:bookmarkStart w:id="1152" w:name="_Toc120681588"/>
      <w:bookmarkStart w:id="1153" w:name="_Toc89426577"/>
      <w:bookmarkStart w:id="1154" w:name="_Toc73042464"/>
      <w:bookmarkStart w:id="1155" w:name="_Toc94020362"/>
      <w:bookmarkStart w:id="1156" w:name="_Toc97034893"/>
      <w:bookmarkStart w:id="1157" w:name="_Toc72766445"/>
      <w:bookmarkStart w:id="1158" w:name="_Toc97037770"/>
      <w:bookmarkStart w:id="1159" w:name="_Toc72767012"/>
      <w:bookmarkStart w:id="1160" w:name="_Toc81242808"/>
      <w:bookmarkStart w:id="1161" w:name="_Toc100939979"/>
      <w:bookmarkStart w:id="1162" w:name="_Toc133434775"/>
      <w:bookmarkStart w:id="1163" w:name="_Toc138693958"/>
      <w:bookmarkStart w:id="1164" w:name="_Toc148535687"/>
      <w:bookmarkStart w:id="1165" w:name="_Toc162009179"/>
      <w:bookmarkStart w:id="1166" w:name="_Toc170160941"/>
      <w:bookmarkStart w:id="1167" w:name="_Toc219205163"/>
      <w:r>
        <w:t>5.1.3.2</w:t>
      </w:r>
      <w:r>
        <w:tab/>
        <w:t>Resource: ADRF Data Store Records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3681A9C" w14:textId="77777777" w:rsidR="00E9750A" w:rsidRDefault="00A16F12">
      <w:pPr>
        <w:pStyle w:val="Heading5"/>
      </w:pPr>
      <w:bookmarkStart w:id="1168" w:name="_Toc114134650"/>
      <w:bookmarkStart w:id="1169" w:name="_Toc120681589"/>
      <w:bookmarkStart w:id="1170" w:name="_Toc97034894"/>
      <w:bookmarkStart w:id="1171" w:name="_Toc72767013"/>
      <w:bookmarkStart w:id="1172" w:name="_Toc112937893"/>
      <w:bookmarkStart w:id="1173" w:name="_Toc89426578"/>
      <w:bookmarkStart w:id="1174" w:name="_Toc100939980"/>
      <w:bookmarkStart w:id="1175" w:name="_Toc104546846"/>
      <w:bookmarkStart w:id="1176" w:name="_Toc94020363"/>
      <w:bookmarkStart w:id="1177" w:name="_Toc97037771"/>
      <w:bookmarkStart w:id="1178" w:name="_Toc81242809"/>
      <w:bookmarkStart w:id="1179" w:name="_Toc73042465"/>
      <w:bookmarkStart w:id="1180" w:name="_Toc72766446"/>
      <w:bookmarkStart w:id="1181" w:name="_Toc133434776"/>
      <w:bookmarkStart w:id="1182" w:name="_Toc138693959"/>
      <w:bookmarkStart w:id="1183" w:name="_Toc148535688"/>
      <w:bookmarkStart w:id="1184" w:name="_Toc162009180"/>
      <w:bookmarkStart w:id="1185" w:name="_Toc170160942"/>
      <w:bookmarkStart w:id="1186" w:name="_Toc219205164"/>
      <w:r>
        <w:t>5.1.3.2.1</w:t>
      </w:r>
      <w:r>
        <w:tab/>
        <w:t>Description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1187" w:name="_Toc73042466"/>
      <w:bookmarkStart w:id="1188" w:name="_Toc72766447"/>
      <w:bookmarkStart w:id="1189" w:name="_Toc72767014"/>
      <w:bookmarkStart w:id="1190" w:name="_Toc97034895"/>
      <w:bookmarkStart w:id="1191" w:name="_Toc89426579"/>
      <w:bookmarkStart w:id="1192" w:name="_Toc94020364"/>
      <w:bookmarkStart w:id="1193" w:name="_Toc81242810"/>
      <w:bookmarkStart w:id="1194" w:name="_Toc97037772"/>
      <w:bookmarkStart w:id="1195" w:name="_Toc120681590"/>
      <w:bookmarkStart w:id="1196" w:name="_Toc112937894"/>
      <w:bookmarkStart w:id="1197" w:name="_Toc114134651"/>
      <w:bookmarkStart w:id="1198" w:name="_Toc104546847"/>
      <w:bookmarkStart w:id="1199" w:name="_Toc100939981"/>
      <w:bookmarkStart w:id="1200" w:name="_Toc133434777"/>
      <w:bookmarkStart w:id="1201" w:name="_Toc138693960"/>
      <w:bookmarkStart w:id="1202" w:name="_Toc148535689"/>
      <w:bookmarkStart w:id="1203" w:name="_Toc162009181"/>
      <w:bookmarkStart w:id="1204" w:name="_Toc170160943"/>
      <w:bookmarkStart w:id="1205" w:name="_Toc219205165"/>
      <w:r>
        <w:t>5.1.3.2.2</w:t>
      </w:r>
      <w:r>
        <w:tab/>
        <w:t>Resource Definition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1206" w:name="_Toc81242811"/>
      <w:bookmarkStart w:id="1207" w:name="_Toc89426580"/>
      <w:bookmarkStart w:id="1208" w:name="_Toc73042467"/>
      <w:bookmarkStart w:id="1209" w:name="_Toc72767015"/>
      <w:bookmarkStart w:id="1210" w:name="_Toc72766448"/>
      <w:bookmarkStart w:id="1211" w:name="_Toc94020365"/>
      <w:bookmarkStart w:id="1212" w:name="_Toc97034896"/>
      <w:bookmarkStart w:id="1213" w:name="_Toc104546848"/>
      <w:bookmarkStart w:id="1214" w:name="_Toc112937895"/>
      <w:bookmarkStart w:id="1215" w:name="_Toc114134652"/>
      <w:bookmarkStart w:id="1216" w:name="_Toc120681591"/>
      <w:bookmarkStart w:id="1217" w:name="_Toc100939982"/>
      <w:bookmarkStart w:id="1218" w:name="_Toc97037773"/>
      <w:bookmarkStart w:id="1219" w:name="_Toc133434778"/>
      <w:bookmarkStart w:id="1220" w:name="_Toc138693961"/>
      <w:bookmarkStart w:id="1221" w:name="_Toc148535690"/>
      <w:bookmarkStart w:id="1222" w:name="_Toc162009182"/>
      <w:bookmarkStart w:id="1223" w:name="_Toc170160944"/>
      <w:bookmarkStart w:id="1224" w:name="_Toc219205166"/>
      <w:r>
        <w:t>5.1.3.2.3</w:t>
      </w:r>
      <w:r>
        <w:tab/>
        <w:t>Resource Standard Methods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48C90A8" w14:textId="77777777" w:rsidR="00E9750A" w:rsidRDefault="00A16F12">
      <w:pPr>
        <w:pStyle w:val="Heading6"/>
      </w:pPr>
      <w:bookmarkStart w:id="1225" w:name="_Toc97034897"/>
      <w:bookmarkStart w:id="1226" w:name="_Toc72766449"/>
      <w:bookmarkStart w:id="1227" w:name="_Toc73042468"/>
      <w:bookmarkStart w:id="1228" w:name="_Toc72767016"/>
      <w:bookmarkStart w:id="1229" w:name="_Toc97037774"/>
      <w:bookmarkStart w:id="1230" w:name="_Toc114134653"/>
      <w:bookmarkStart w:id="1231" w:name="_Toc89426581"/>
      <w:bookmarkStart w:id="1232" w:name="_Toc100939983"/>
      <w:bookmarkStart w:id="1233" w:name="_Toc94020366"/>
      <w:bookmarkStart w:id="1234" w:name="_Toc120681592"/>
      <w:bookmarkStart w:id="1235" w:name="_Toc112937896"/>
      <w:bookmarkStart w:id="1236" w:name="_Toc81242812"/>
      <w:bookmarkStart w:id="1237" w:name="_Toc104546849"/>
      <w:bookmarkStart w:id="1238" w:name="_Toc133434779"/>
      <w:bookmarkStart w:id="1239" w:name="_Toc138693962"/>
      <w:bookmarkStart w:id="1240" w:name="_Toc148535691"/>
      <w:bookmarkStart w:id="1241" w:name="_Toc162009183"/>
      <w:bookmarkStart w:id="1242" w:name="_Toc170160945"/>
      <w:bookmarkStart w:id="1243" w:name="_Toc219205167"/>
      <w:r>
        <w:t>5.1.3.2.3.1</w:t>
      </w:r>
      <w:r>
        <w:tab/>
        <w:t>POST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44" w:name="_Toc120681593"/>
      <w:bookmarkStart w:id="1245" w:name="_Toc114134654"/>
      <w:bookmarkStart w:id="1246" w:name="_Toc72767017"/>
      <w:bookmarkStart w:id="1247" w:name="_Toc94020367"/>
      <w:bookmarkStart w:id="1248" w:name="_Toc73042469"/>
      <w:bookmarkStart w:id="1249" w:name="_Toc72766450"/>
      <w:bookmarkStart w:id="1250" w:name="_Toc89426582"/>
      <w:bookmarkStart w:id="1251" w:name="_Toc112937897"/>
      <w:bookmarkStart w:id="1252" w:name="_Toc97034898"/>
      <w:bookmarkStart w:id="1253" w:name="_Toc97037775"/>
      <w:bookmarkStart w:id="1254" w:name="_Toc81242813"/>
      <w:bookmarkStart w:id="1255" w:name="_Toc100939984"/>
      <w:bookmarkStart w:id="1256" w:name="_Toc104546850"/>
      <w:bookmarkStart w:id="1257" w:name="_Toc133434780"/>
      <w:bookmarkStart w:id="1258" w:name="_Toc138693963"/>
      <w:bookmarkStart w:id="1259" w:name="_Toc148535692"/>
      <w:bookmarkStart w:id="126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Heading6"/>
      </w:pPr>
      <w:bookmarkStart w:id="1261" w:name="_Toc170160946"/>
      <w:bookmarkStart w:id="1262" w:name="_Toc219205168"/>
      <w:r>
        <w:t>5.1.3.2.3.2</w:t>
      </w:r>
      <w:r>
        <w:tab/>
        <w:t>GET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ＭＳ 明朝"/>
        </w:rPr>
      </w:pPr>
      <w:r>
        <w:rPr>
          <w:rFonts w:eastAsia="ＭＳ 明朝"/>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ＭＳ 明朝"/>
        </w:rPr>
      </w:pPr>
      <w:r>
        <w:rPr>
          <w:rFonts w:eastAsia="ＭＳ 明朝"/>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ＭＳ 明朝"/>
        </w:rPr>
      </w:pPr>
      <w:bookmarkStart w:id="1263" w:name="_Toc100939985"/>
      <w:bookmarkStart w:id="1264" w:name="_Toc97037776"/>
      <w:bookmarkStart w:id="1265" w:name="_Toc120681594"/>
      <w:bookmarkStart w:id="1266" w:name="_Toc114134655"/>
      <w:bookmarkStart w:id="1267" w:name="_Toc104546851"/>
      <w:bookmarkStart w:id="1268" w:name="_Toc112937898"/>
      <w:bookmarkStart w:id="1269" w:name="_Toc72767018"/>
      <w:bookmarkStart w:id="1270" w:name="_Toc72766451"/>
      <w:bookmarkStart w:id="1271" w:name="_Toc73042470"/>
      <w:bookmarkStart w:id="1272" w:name="_Toc89426583"/>
      <w:bookmarkStart w:id="1273" w:name="_Toc81242814"/>
      <w:bookmarkStart w:id="1274" w:name="_Toc97034899"/>
      <w:bookmarkStart w:id="1275" w:name="_Toc94020368"/>
      <w:bookmarkStart w:id="1276" w:name="_Toc133434781"/>
      <w:bookmarkStart w:id="1277" w:name="_Toc138693964"/>
      <w:bookmarkStart w:id="1278" w:name="_Toc148535693"/>
      <w:bookmarkStart w:id="1279" w:name="_Toc162009185"/>
      <w:r>
        <w:rPr>
          <w:rFonts w:eastAsia="ＭＳ 明朝"/>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ＭＳ 明朝"/>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ＭＳ 明朝"/>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Heading5"/>
      </w:pPr>
      <w:bookmarkStart w:id="1280" w:name="_Toc170160947"/>
      <w:bookmarkStart w:id="1281" w:name="_Toc219205169"/>
      <w:r>
        <w:t>5.1.3.2.4</w:t>
      </w:r>
      <w:r>
        <w:tab/>
        <w:t>Resource Custom Operations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1678171" w14:textId="77777777" w:rsidR="00E9750A" w:rsidRDefault="00A16F12">
      <w:r>
        <w:t>None.</w:t>
      </w:r>
    </w:p>
    <w:p w14:paraId="0ADDB8ED" w14:textId="77777777" w:rsidR="00E9750A" w:rsidRDefault="00A16F12">
      <w:pPr>
        <w:pStyle w:val="Heading4"/>
      </w:pPr>
      <w:bookmarkStart w:id="1282" w:name="_Toc72766457"/>
      <w:bookmarkStart w:id="1283" w:name="_Toc97037777"/>
      <w:bookmarkStart w:id="1284" w:name="_Toc73042476"/>
      <w:bookmarkStart w:id="1285" w:name="_Toc72767024"/>
      <w:bookmarkStart w:id="1286" w:name="_Toc94020369"/>
      <w:bookmarkStart w:id="1287" w:name="_Toc89426584"/>
      <w:bookmarkStart w:id="1288" w:name="_Toc120681595"/>
      <w:bookmarkStart w:id="1289" w:name="_Toc100939986"/>
      <w:bookmarkStart w:id="1290" w:name="_Toc97034900"/>
      <w:bookmarkStart w:id="1291" w:name="_Toc81242820"/>
      <w:bookmarkStart w:id="1292" w:name="_Toc112937899"/>
      <w:bookmarkStart w:id="1293" w:name="_Toc114134656"/>
      <w:bookmarkStart w:id="1294" w:name="_Toc104546852"/>
      <w:bookmarkStart w:id="1295" w:name="_Toc133434782"/>
      <w:bookmarkStart w:id="1296" w:name="_Toc138693965"/>
      <w:bookmarkStart w:id="1297" w:name="_Toc148535694"/>
      <w:bookmarkStart w:id="1298" w:name="_Toc162009186"/>
      <w:bookmarkStart w:id="1299" w:name="_Toc170160948"/>
      <w:bookmarkStart w:id="1300" w:name="_Toc219205170"/>
      <w:r>
        <w:t>5.1.3.3</w:t>
      </w:r>
      <w:r>
        <w:tab/>
        <w:t>Resource: Individual ADRF Data Store Record</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770C0CA6" w14:textId="77777777" w:rsidR="00E9750A" w:rsidRDefault="00A16F12">
      <w:pPr>
        <w:pStyle w:val="Heading5"/>
      </w:pPr>
      <w:bookmarkStart w:id="1301" w:name="_Toc100939987"/>
      <w:bookmarkStart w:id="1302" w:name="_Toc97034901"/>
      <w:bookmarkStart w:id="1303" w:name="_Toc112937900"/>
      <w:bookmarkStart w:id="1304" w:name="_Toc104546853"/>
      <w:bookmarkStart w:id="1305" w:name="_Toc120681596"/>
      <w:bookmarkStart w:id="1306" w:name="_Toc114134657"/>
      <w:bookmarkStart w:id="1307" w:name="_Toc94020370"/>
      <w:bookmarkStart w:id="1308" w:name="_Toc97037778"/>
      <w:bookmarkStart w:id="1309" w:name="_Toc89426585"/>
      <w:bookmarkStart w:id="1310" w:name="_Toc133434783"/>
      <w:bookmarkStart w:id="1311" w:name="_Toc138693966"/>
      <w:bookmarkStart w:id="1312" w:name="_Toc148535695"/>
      <w:bookmarkStart w:id="1313" w:name="_Toc162009187"/>
      <w:bookmarkStart w:id="1314" w:name="_Toc170160949"/>
      <w:bookmarkStart w:id="1315" w:name="_Toc219205171"/>
      <w:r>
        <w:t>5.1.3.3.1</w:t>
      </w:r>
      <w:r>
        <w:tab/>
        <w:t>Description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1316" w:name="_Toc100939988"/>
      <w:bookmarkStart w:id="1317" w:name="_Toc114134658"/>
      <w:bookmarkStart w:id="1318" w:name="_Toc120681597"/>
      <w:bookmarkStart w:id="1319" w:name="_Toc89426586"/>
      <w:bookmarkStart w:id="1320" w:name="_Toc104546854"/>
      <w:bookmarkStart w:id="1321" w:name="_Toc112937901"/>
      <w:bookmarkStart w:id="1322" w:name="_Toc97034902"/>
      <w:bookmarkStart w:id="1323" w:name="_Toc94020371"/>
      <w:bookmarkStart w:id="1324" w:name="_Toc97037779"/>
      <w:bookmarkStart w:id="1325" w:name="_Toc133434784"/>
      <w:bookmarkStart w:id="1326" w:name="_Toc138693967"/>
      <w:bookmarkStart w:id="1327" w:name="_Toc148535696"/>
      <w:bookmarkStart w:id="1328" w:name="_Toc162009188"/>
      <w:bookmarkStart w:id="1329" w:name="_Toc170160950"/>
      <w:bookmarkStart w:id="1330" w:name="_Toc219205172"/>
      <w:r>
        <w:t>5.1.3.3.2</w:t>
      </w:r>
      <w:r>
        <w:tab/>
        <w:t>Resource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331" w:name="_Toc89426587"/>
      <w:bookmarkStart w:id="1332" w:name="_Toc94020372"/>
      <w:bookmarkStart w:id="1333" w:name="_Toc97034903"/>
      <w:bookmarkStart w:id="1334" w:name="_Toc97037780"/>
      <w:bookmarkStart w:id="1335" w:name="_Toc100939989"/>
      <w:bookmarkStart w:id="1336" w:name="_Toc104546855"/>
      <w:bookmarkStart w:id="1337" w:name="_Toc112937902"/>
      <w:bookmarkStart w:id="1338" w:name="_Toc114134659"/>
      <w:bookmarkStart w:id="1339" w:name="_Toc120681598"/>
      <w:bookmarkStart w:id="1340" w:name="_Toc133434785"/>
      <w:bookmarkStart w:id="1341" w:name="_Toc138693968"/>
      <w:bookmarkStart w:id="1342" w:name="_Toc148535697"/>
      <w:bookmarkStart w:id="1343" w:name="_Toc162009189"/>
      <w:bookmarkStart w:id="1344" w:name="_Toc170160951"/>
      <w:bookmarkStart w:id="1345" w:name="_Toc219205173"/>
      <w:r>
        <w:t>5.1.3.3.3</w:t>
      </w:r>
      <w:r>
        <w:tab/>
        <w:t>Resource Standard Methods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41FC66A" w14:textId="77777777" w:rsidR="00E9750A" w:rsidRDefault="00A16F12">
      <w:pPr>
        <w:pStyle w:val="Heading6"/>
      </w:pPr>
      <w:bookmarkStart w:id="1346" w:name="_Toc89426588"/>
      <w:bookmarkStart w:id="1347" w:name="_Toc94020373"/>
      <w:bookmarkStart w:id="1348" w:name="_Toc97034904"/>
      <w:bookmarkStart w:id="1349" w:name="_Toc97037781"/>
      <w:bookmarkStart w:id="1350" w:name="_Toc100939990"/>
      <w:bookmarkStart w:id="1351" w:name="_Toc104546856"/>
      <w:bookmarkStart w:id="1352" w:name="_Toc112937903"/>
      <w:bookmarkStart w:id="1353" w:name="_Toc114134660"/>
      <w:bookmarkStart w:id="1354" w:name="_Toc120681599"/>
      <w:bookmarkStart w:id="1355" w:name="_Toc133434786"/>
      <w:bookmarkStart w:id="1356" w:name="_Toc138693969"/>
      <w:bookmarkStart w:id="1357" w:name="_Toc148535698"/>
      <w:bookmarkStart w:id="1358" w:name="_Toc162009190"/>
      <w:bookmarkStart w:id="1359" w:name="_Toc170160952"/>
      <w:bookmarkStart w:id="1360" w:name="_Toc219205174"/>
      <w:r>
        <w:t>5.1.3.3.3.1</w:t>
      </w:r>
      <w:r>
        <w:tab/>
        <w:t>DELETE</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1" w:name="_Toc114134661"/>
      <w:bookmarkStart w:id="1362" w:name="_Toc120681600"/>
      <w:bookmarkStart w:id="1363" w:name="_Toc97037782"/>
      <w:bookmarkStart w:id="1364" w:name="_Toc112937904"/>
      <w:bookmarkStart w:id="1365" w:name="_Toc104546857"/>
      <w:bookmarkStart w:id="1366" w:name="_Toc100939991"/>
      <w:bookmarkStart w:id="1367" w:name="_Toc97034905"/>
      <w:bookmarkStart w:id="1368" w:name="_Toc89426589"/>
      <w:bookmarkStart w:id="1369" w:name="_Toc94020374"/>
      <w:bookmarkStart w:id="1370"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371" w:name="_Toc138693970"/>
      <w:bookmarkStart w:id="1372" w:name="_Toc148535699"/>
      <w:bookmarkStart w:id="1373" w:name="_Toc162009191"/>
      <w:bookmarkStart w:id="1374" w:name="_Toc170160953"/>
      <w:bookmarkStart w:id="1375" w:name="_Toc219205175"/>
      <w:r>
        <w:t>5.1.3.3.4</w:t>
      </w:r>
      <w:r>
        <w:tab/>
        <w:t>Resource Custom Operations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0869F77" w14:textId="77777777" w:rsidR="00E9750A" w:rsidRDefault="00A16F12">
      <w:r>
        <w:t>None in this release of the specification.</w:t>
      </w:r>
    </w:p>
    <w:p w14:paraId="47A04437" w14:textId="77777777" w:rsidR="00E9750A" w:rsidRDefault="00A16F12">
      <w:pPr>
        <w:pStyle w:val="Heading4"/>
      </w:pPr>
      <w:bookmarkStart w:id="1376" w:name="_Toc89426590"/>
      <w:bookmarkStart w:id="1377" w:name="_Toc94020375"/>
      <w:bookmarkStart w:id="1378" w:name="_Toc97034906"/>
      <w:bookmarkStart w:id="1379" w:name="_Toc97037783"/>
      <w:bookmarkStart w:id="1380" w:name="_Toc100939992"/>
      <w:bookmarkStart w:id="1381" w:name="_Toc104546858"/>
      <w:bookmarkStart w:id="1382" w:name="_Toc112937905"/>
      <w:bookmarkStart w:id="1383" w:name="_Toc114134662"/>
      <w:bookmarkStart w:id="1384" w:name="_Toc120681601"/>
      <w:bookmarkStart w:id="1385" w:name="_Toc133434788"/>
      <w:bookmarkStart w:id="1386" w:name="_Toc138693971"/>
      <w:bookmarkStart w:id="1387" w:name="_Toc148535700"/>
      <w:bookmarkStart w:id="1388" w:name="_Toc162009192"/>
      <w:bookmarkStart w:id="1389" w:name="_Toc170160954"/>
      <w:bookmarkStart w:id="1390" w:name="_Toc219205176"/>
      <w:r>
        <w:t>5.1.3.4</w:t>
      </w:r>
      <w:r>
        <w:tab/>
        <w:t>Resource: ADRF Data Retrieval Subscriptions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A65BD5B" w14:textId="77777777" w:rsidR="00E9750A" w:rsidRDefault="00A16F12">
      <w:pPr>
        <w:pStyle w:val="Heading5"/>
      </w:pPr>
      <w:bookmarkStart w:id="1391" w:name="_Toc89426591"/>
      <w:bookmarkStart w:id="1392" w:name="_Toc94020376"/>
      <w:bookmarkStart w:id="1393" w:name="_Toc97034907"/>
      <w:bookmarkStart w:id="1394" w:name="_Toc97037784"/>
      <w:bookmarkStart w:id="1395" w:name="_Toc100939993"/>
      <w:bookmarkStart w:id="1396" w:name="_Toc104546859"/>
      <w:bookmarkStart w:id="1397" w:name="_Toc112937906"/>
      <w:bookmarkStart w:id="1398" w:name="_Toc114134663"/>
      <w:bookmarkStart w:id="1399" w:name="_Toc120681602"/>
      <w:bookmarkStart w:id="1400" w:name="_Toc133434789"/>
      <w:bookmarkStart w:id="1401" w:name="_Toc138693972"/>
      <w:bookmarkStart w:id="1402" w:name="_Toc148535701"/>
      <w:bookmarkStart w:id="1403" w:name="_Toc162009193"/>
      <w:bookmarkStart w:id="1404" w:name="_Toc170160955"/>
      <w:bookmarkStart w:id="1405" w:name="_Toc219205177"/>
      <w:r>
        <w:t>5.1.3.4.1</w:t>
      </w:r>
      <w:r>
        <w:tab/>
        <w:t>Description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1406" w:name="_Toc89426592"/>
      <w:bookmarkStart w:id="1407" w:name="_Toc94020377"/>
      <w:bookmarkStart w:id="1408" w:name="_Toc97034908"/>
      <w:bookmarkStart w:id="1409" w:name="_Toc97037785"/>
      <w:bookmarkStart w:id="1410" w:name="_Toc100939994"/>
      <w:bookmarkStart w:id="1411" w:name="_Toc104546860"/>
      <w:bookmarkStart w:id="1412" w:name="_Toc112937907"/>
      <w:bookmarkStart w:id="1413" w:name="_Toc114134664"/>
      <w:bookmarkStart w:id="1414" w:name="_Toc120681603"/>
      <w:bookmarkStart w:id="1415" w:name="_Toc133434790"/>
      <w:bookmarkStart w:id="1416" w:name="_Toc138693973"/>
      <w:bookmarkStart w:id="1417" w:name="_Toc148535702"/>
      <w:bookmarkStart w:id="1418" w:name="_Toc162009194"/>
      <w:bookmarkStart w:id="1419" w:name="_Toc170160956"/>
      <w:bookmarkStart w:id="1420" w:name="_Toc219205178"/>
      <w:r>
        <w:t>5.1.3.4.2</w:t>
      </w:r>
      <w:r>
        <w:tab/>
        <w:t>Resource Definition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421" w:name="_Toc94020378"/>
      <w:bookmarkStart w:id="1422" w:name="_Toc89426593"/>
      <w:bookmarkStart w:id="1423" w:name="_Toc97034909"/>
      <w:bookmarkStart w:id="1424" w:name="_Toc97037786"/>
      <w:bookmarkStart w:id="1425" w:name="_Toc100939995"/>
      <w:bookmarkStart w:id="1426" w:name="_Toc104546861"/>
      <w:bookmarkStart w:id="1427" w:name="_Toc112937908"/>
      <w:bookmarkStart w:id="1428" w:name="_Toc114134665"/>
      <w:bookmarkStart w:id="1429" w:name="_Toc120681604"/>
      <w:bookmarkStart w:id="1430" w:name="_Toc133434791"/>
      <w:bookmarkStart w:id="1431" w:name="_Toc138693974"/>
      <w:bookmarkStart w:id="1432" w:name="_Toc148535703"/>
      <w:bookmarkStart w:id="1433" w:name="_Toc162009195"/>
      <w:bookmarkStart w:id="1434" w:name="_Toc170160957"/>
      <w:bookmarkStart w:id="1435" w:name="_Toc219205179"/>
      <w:r>
        <w:t>5.1.3.4.3</w:t>
      </w:r>
      <w:r>
        <w:tab/>
        <w:t>Resource Standard Methods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4A2614A6" w14:textId="77777777" w:rsidR="00E9750A" w:rsidRDefault="00A16F12">
      <w:pPr>
        <w:pStyle w:val="Heading6"/>
      </w:pPr>
      <w:bookmarkStart w:id="1436" w:name="_Toc89426594"/>
      <w:bookmarkStart w:id="1437" w:name="_Toc94020379"/>
      <w:bookmarkStart w:id="1438" w:name="_Toc97034910"/>
      <w:bookmarkStart w:id="1439" w:name="_Toc97037787"/>
      <w:bookmarkStart w:id="1440" w:name="_Toc100939996"/>
      <w:bookmarkStart w:id="1441" w:name="_Toc104546862"/>
      <w:bookmarkStart w:id="1442" w:name="_Toc112937909"/>
      <w:bookmarkStart w:id="1443" w:name="_Toc114134666"/>
      <w:bookmarkStart w:id="1444" w:name="_Toc120681605"/>
      <w:bookmarkStart w:id="1445" w:name="_Toc133434792"/>
      <w:bookmarkStart w:id="1446" w:name="_Toc138693975"/>
      <w:bookmarkStart w:id="1447" w:name="_Toc148535704"/>
      <w:bookmarkStart w:id="1448" w:name="_Toc162009196"/>
      <w:bookmarkStart w:id="1449" w:name="_Toc170160958"/>
      <w:bookmarkStart w:id="1450" w:name="_Toc219205180"/>
      <w:r>
        <w:t>5.1.3.4.3.1</w:t>
      </w:r>
      <w:r>
        <w:tab/>
        <w:t>POST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1451" w:name="_Toc97037788"/>
      <w:bookmarkStart w:id="1452" w:name="_Toc97034911"/>
      <w:bookmarkStart w:id="1453" w:name="_Toc89426595"/>
      <w:bookmarkStart w:id="1454" w:name="_Toc94020380"/>
      <w:bookmarkStart w:id="1455" w:name="_Toc100939997"/>
      <w:bookmarkStart w:id="1456" w:name="_Toc104546863"/>
      <w:bookmarkStart w:id="1457" w:name="_Toc112937910"/>
      <w:bookmarkStart w:id="1458" w:name="_Toc114134667"/>
      <w:bookmarkStart w:id="1459" w:name="_Toc120681606"/>
      <w:bookmarkStart w:id="1460" w:name="_Toc133434793"/>
      <w:bookmarkStart w:id="1461" w:name="_Toc138693976"/>
      <w:bookmarkStart w:id="1462" w:name="_Toc148535705"/>
      <w:bookmarkStart w:id="1463" w:name="_Toc162009197"/>
      <w:bookmarkStart w:id="1464" w:name="_Toc170160959"/>
      <w:bookmarkStart w:id="1465" w:name="_Toc219205181"/>
      <w:r>
        <w:t>5.1.3.4.4</w:t>
      </w:r>
      <w:r>
        <w:tab/>
        <w:t>Resource Custom Operations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3791E135" w14:textId="77777777" w:rsidR="00E9750A" w:rsidRDefault="00A16F12">
      <w:r>
        <w:t>None in this release of the specification.</w:t>
      </w:r>
    </w:p>
    <w:p w14:paraId="72797429" w14:textId="77777777" w:rsidR="00E9750A" w:rsidRDefault="00A16F12">
      <w:pPr>
        <w:pStyle w:val="Heading4"/>
      </w:pPr>
      <w:bookmarkStart w:id="1466" w:name="_Toc89426596"/>
      <w:bookmarkStart w:id="1467" w:name="_Toc94020381"/>
      <w:bookmarkStart w:id="1468" w:name="_Toc97034912"/>
      <w:bookmarkStart w:id="1469" w:name="_Toc97037789"/>
      <w:bookmarkStart w:id="1470" w:name="_Toc100939998"/>
      <w:bookmarkStart w:id="1471" w:name="_Toc104546864"/>
      <w:bookmarkStart w:id="1472" w:name="_Toc112937911"/>
      <w:bookmarkStart w:id="1473" w:name="_Toc114134668"/>
      <w:bookmarkStart w:id="1474" w:name="_Toc120681607"/>
      <w:bookmarkStart w:id="1475" w:name="_Toc133434794"/>
      <w:bookmarkStart w:id="1476" w:name="_Toc138693977"/>
      <w:bookmarkStart w:id="1477" w:name="_Toc148535706"/>
      <w:bookmarkStart w:id="1478" w:name="_Toc162009198"/>
      <w:bookmarkStart w:id="1479" w:name="_Toc170160960"/>
      <w:bookmarkStart w:id="1480" w:name="_Toc219205182"/>
      <w:r>
        <w:t>5.1.3.5</w:t>
      </w:r>
      <w:r>
        <w:tab/>
        <w:t>Resource: Individual ADRF Data Retrieval Subscription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386A34CB" w14:textId="77777777" w:rsidR="00E9750A" w:rsidRDefault="00A16F12">
      <w:pPr>
        <w:pStyle w:val="Heading5"/>
      </w:pPr>
      <w:bookmarkStart w:id="1481" w:name="_Toc89426597"/>
      <w:bookmarkStart w:id="1482" w:name="_Toc94020382"/>
      <w:bookmarkStart w:id="1483" w:name="_Toc97034913"/>
      <w:bookmarkStart w:id="1484" w:name="_Toc97037790"/>
      <w:bookmarkStart w:id="1485" w:name="_Toc100939999"/>
      <w:bookmarkStart w:id="1486" w:name="_Toc104546865"/>
      <w:bookmarkStart w:id="1487" w:name="_Toc112937912"/>
      <w:bookmarkStart w:id="1488" w:name="_Toc114134669"/>
      <w:bookmarkStart w:id="1489" w:name="_Toc120681608"/>
      <w:bookmarkStart w:id="1490" w:name="_Toc133434795"/>
      <w:bookmarkStart w:id="1491" w:name="_Toc138693978"/>
      <w:bookmarkStart w:id="1492" w:name="_Toc148535707"/>
      <w:bookmarkStart w:id="1493" w:name="_Toc162009199"/>
      <w:bookmarkStart w:id="1494" w:name="_Toc170160961"/>
      <w:bookmarkStart w:id="1495" w:name="_Toc219205183"/>
      <w:r>
        <w:t>5.1.3.5.1</w:t>
      </w:r>
      <w:r>
        <w:tab/>
        <w:t>Description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1496" w:name="_Toc89426598"/>
      <w:bookmarkStart w:id="1497" w:name="_Toc94020383"/>
      <w:bookmarkStart w:id="1498" w:name="_Toc97034914"/>
      <w:bookmarkStart w:id="1499" w:name="_Toc97037791"/>
      <w:bookmarkStart w:id="1500" w:name="_Toc100940000"/>
      <w:bookmarkStart w:id="1501" w:name="_Toc104546866"/>
      <w:bookmarkStart w:id="1502" w:name="_Toc112937913"/>
      <w:bookmarkStart w:id="1503" w:name="_Toc114134670"/>
      <w:bookmarkStart w:id="1504" w:name="_Toc120681609"/>
      <w:bookmarkStart w:id="1505" w:name="_Toc133434796"/>
      <w:bookmarkStart w:id="1506" w:name="_Toc138693979"/>
      <w:bookmarkStart w:id="1507" w:name="_Toc148535708"/>
      <w:bookmarkStart w:id="1508" w:name="_Toc162009200"/>
      <w:bookmarkStart w:id="1509" w:name="_Toc170160962"/>
      <w:bookmarkStart w:id="1510" w:name="_Toc219205184"/>
      <w:r>
        <w:t>5.1.3.5.2</w:t>
      </w:r>
      <w:r>
        <w:tab/>
        <w:t>Resource Definition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1511" w:name="_Toc100940001"/>
      <w:bookmarkStart w:id="1512" w:name="_Toc89426599"/>
      <w:bookmarkStart w:id="1513" w:name="_Toc97034915"/>
      <w:bookmarkStart w:id="1514" w:name="_Toc97037792"/>
      <w:bookmarkStart w:id="1515" w:name="_Toc94020384"/>
      <w:bookmarkStart w:id="1516" w:name="_Toc114134671"/>
      <w:bookmarkStart w:id="1517" w:name="_Toc104546867"/>
      <w:bookmarkStart w:id="1518" w:name="_Toc112937914"/>
      <w:bookmarkStart w:id="1519" w:name="_Toc120681610"/>
      <w:bookmarkStart w:id="1520" w:name="_Toc133434797"/>
      <w:bookmarkStart w:id="1521" w:name="_Toc138693980"/>
      <w:bookmarkStart w:id="1522" w:name="_Toc148535709"/>
      <w:bookmarkStart w:id="1523" w:name="_Toc162009201"/>
      <w:bookmarkStart w:id="1524" w:name="_Toc170160963"/>
      <w:bookmarkStart w:id="1525" w:name="_Toc219205185"/>
      <w:r>
        <w:t>5.1.3.5.3</w:t>
      </w:r>
      <w:r>
        <w:tab/>
        <w:t>Resource Standard Methods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DECD73B" w14:textId="77777777" w:rsidR="00E9750A" w:rsidRDefault="00A16F12">
      <w:pPr>
        <w:pStyle w:val="Heading6"/>
      </w:pPr>
      <w:bookmarkStart w:id="1526" w:name="_Toc89426600"/>
      <w:bookmarkStart w:id="1527" w:name="_Toc94020385"/>
      <w:bookmarkStart w:id="1528" w:name="_Toc97034916"/>
      <w:bookmarkStart w:id="1529" w:name="_Toc97037793"/>
      <w:bookmarkStart w:id="1530" w:name="_Toc100940002"/>
      <w:bookmarkStart w:id="1531" w:name="_Toc104546868"/>
      <w:bookmarkStart w:id="1532" w:name="_Toc112937915"/>
      <w:bookmarkStart w:id="1533" w:name="_Toc114134672"/>
      <w:bookmarkStart w:id="1534" w:name="_Toc120681611"/>
      <w:bookmarkStart w:id="1535" w:name="_Toc133434798"/>
      <w:bookmarkStart w:id="1536" w:name="_Toc138693981"/>
      <w:bookmarkStart w:id="1537" w:name="_Toc148535710"/>
      <w:bookmarkStart w:id="1538" w:name="_Toc162009202"/>
      <w:bookmarkStart w:id="1539" w:name="_Toc170160964"/>
      <w:bookmarkStart w:id="1540" w:name="_Toc219205186"/>
      <w:r>
        <w:t>5.1.3.5.3.1</w:t>
      </w:r>
      <w:r>
        <w:tab/>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1" w:name="_Toc112937916"/>
      <w:bookmarkStart w:id="1542" w:name="_Toc97037794"/>
      <w:bookmarkStart w:id="1543" w:name="_Toc114134673"/>
      <w:bookmarkStart w:id="1544" w:name="_Toc120681612"/>
      <w:bookmarkStart w:id="1545" w:name="_Toc104546869"/>
      <w:bookmarkStart w:id="1546" w:name="_Toc100940003"/>
      <w:bookmarkStart w:id="1547" w:name="_Toc97034917"/>
      <w:bookmarkStart w:id="1548" w:name="_Toc89426601"/>
      <w:bookmarkStart w:id="1549" w:name="_Toc94020386"/>
      <w:bookmarkStart w:id="1550"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1551" w:name="_Toc138693982"/>
      <w:bookmarkStart w:id="1552" w:name="_Toc148535711"/>
      <w:bookmarkStart w:id="1553" w:name="_Toc162009203"/>
      <w:bookmarkStart w:id="1554" w:name="_Toc170160965"/>
      <w:bookmarkStart w:id="1555" w:name="_Toc219205187"/>
      <w:r>
        <w:t>5.1.3.5.4</w:t>
      </w:r>
      <w:r>
        <w:tab/>
        <w:t>Resource Custom Operations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563DA5A" w14:textId="77777777" w:rsidR="00E9750A" w:rsidRDefault="00A16F12">
      <w:r>
        <w:t>None in this release of the specification.</w:t>
      </w:r>
    </w:p>
    <w:p w14:paraId="22BC993F" w14:textId="77777777" w:rsidR="00E9750A" w:rsidRDefault="00A16F12">
      <w:pPr>
        <w:pStyle w:val="Heading3"/>
      </w:pPr>
      <w:bookmarkStart w:id="1556" w:name="_Toc72766458"/>
      <w:bookmarkStart w:id="1557" w:name="_Toc72767025"/>
      <w:bookmarkStart w:id="1558" w:name="_Toc73042477"/>
      <w:bookmarkStart w:id="1559" w:name="_Toc81242821"/>
      <w:bookmarkStart w:id="1560" w:name="_Toc89426602"/>
      <w:bookmarkStart w:id="1561" w:name="_Toc94020387"/>
      <w:bookmarkStart w:id="1562" w:name="_Toc97034918"/>
      <w:bookmarkStart w:id="1563" w:name="_Toc97037795"/>
      <w:bookmarkStart w:id="1564" w:name="_Toc100940004"/>
      <w:bookmarkStart w:id="1565" w:name="_Toc104546870"/>
      <w:bookmarkStart w:id="1566" w:name="_Toc112937917"/>
      <w:bookmarkStart w:id="1567" w:name="_Toc114134674"/>
      <w:bookmarkStart w:id="1568" w:name="_Toc120681613"/>
      <w:bookmarkStart w:id="1569" w:name="_Toc133434800"/>
      <w:bookmarkStart w:id="1570" w:name="_Toc138693983"/>
      <w:bookmarkStart w:id="1571" w:name="_Toc148535712"/>
      <w:bookmarkStart w:id="1572" w:name="_Toc162009204"/>
      <w:bookmarkStart w:id="1573" w:name="_Toc170160966"/>
      <w:bookmarkStart w:id="1574" w:name="_Toc219205188"/>
      <w:r>
        <w:t>5.1.4</w:t>
      </w:r>
      <w:r>
        <w:tab/>
        <w:t>Custom Operations without associated resources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84FC49A" w14:textId="77777777" w:rsidR="00E9750A" w:rsidRDefault="00A16F12">
      <w:pPr>
        <w:pStyle w:val="Heading4"/>
      </w:pPr>
      <w:bookmarkStart w:id="1575" w:name="_Toc72766459"/>
      <w:bookmarkStart w:id="1576" w:name="_Toc72767026"/>
      <w:bookmarkStart w:id="1577" w:name="_Toc73042478"/>
      <w:bookmarkStart w:id="1578" w:name="_Toc81242822"/>
      <w:bookmarkStart w:id="1579" w:name="_Toc89426603"/>
      <w:bookmarkStart w:id="1580" w:name="_Toc94020388"/>
      <w:bookmarkStart w:id="1581" w:name="_Toc97034919"/>
      <w:bookmarkStart w:id="1582" w:name="_Toc97037796"/>
      <w:bookmarkStart w:id="1583" w:name="_Toc100940005"/>
      <w:bookmarkStart w:id="1584" w:name="_Toc104546871"/>
      <w:bookmarkStart w:id="1585" w:name="_Toc112937918"/>
      <w:bookmarkStart w:id="1586" w:name="_Toc114134675"/>
      <w:bookmarkStart w:id="1587" w:name="_Toc120681614"/>
      <w:bookmarkStart w:id="1588" w:name="_Toc133434801"/>
      <w:bookmarkStart w:id="1589" w:name="_Toc138693984"/>
      <w:bookmarkStart w:id="1590" w:name="_Toc148535713"/>
      <w:bookmarkStart w:id="1591" w:name="_Toc162009205"/>
      <w:bookmarkStart w:id="1592" w:name="_Toc170160967"/>
      <w:bookmarkStart w:id="1593" w:name="_Toc219205189"/>
      <w:r>
        <w:t>5.1.4.1</w:t>
      </w:r>
      <w:r>
        <w:tab/>
        <w:t>Overview</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2pt;height:190.3pt;mso-width-percent:0;mso-height-percent:0;mso-width-percent:0;mso-height-percent:0" o:ole="">
            <v:imagedata r:id="rId52" o:title="" cropbottom="7081f" cropright="4734f"/>
          </v:shape>
          <o:OLEObject Type="Embed" ProgID="Visio.Drawing.15" ShapeID="_x0000_i1046" DrawAspect="Content" ObjectID="_1829817209"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1594" w:name="_Toc97034920"/>
      <w:bookmarkStart w:id="1595" w:name="_Toc112937919"/>
      <w:bookmarkStart w:id="1596" w:name="_Toc94020389"/>
      <w:bookmarkStart w:id="1597" w:name="_Toc97037797"/>
      <w:bookmarkStart w:id="1598" w:name="_Toc81242823"/>
      <w:bookmarkStart w:id="1599" w:name="_Toc89426604"/>
      <w:bookmarkStart w:id="1600" w:name="_Toc72767027"/>
      <w:bookmarkStart w:id="1601" w:name="_Toc73042479"/>
      <w:bookmarkStart w:id="1602" w:name="_Toc72766460"/>
      <w:bookmarkStart w:id="1603" w:name="_Toc100940006"/>
      <w:bookmarkStart w:id="1604" w:name="_Toc104546872"/>
      <w:bookmarkStart w:id="1605" w:name="_Toc114134676"/>
      <w:bookmarkStart w:id="1606" w:name="_Toc120681615"/>
      <w:bookmarkStart w:id="1607" w:name="_Toc133434802"/>
      <w:bookmarkStart w:id="1608" w:name="_Toc138693985"/>
      <w:bookmarkStart w:id="1609" w:name="_Toc148535714"/>
      <w:bookmarkStart w:id="1610" w:name="_Toc162009206"/>
      <w:bookmarkStart w:id="1611" w:name="_Toc170160968"/>
      <w:bookmarkStart w:id="1612" w:name="_Toc219205190"/>
      <w:r>
        <w:t>5.1.4.2</w:t>
      </w:r>
      <w:r>
        <w:tab/>
        <w:t>Operation: request-storage-sub</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4E6209B3" w14:textId="77777777" w:rsidR="00E9750A" w:rsidRDefault="00A16F12">
      <w:pPr>
        <w:pStyle w:val="Heading5"/>
      </w:pPr>
      <w:bookmarkStart w:id="1613" w:name="_Toc97034921"/>
      <w:bookmarkStart w:id="1614" w:name="_Toc94020390"/>
      <w:bookmarkStart w:id="1615" w:name="_Toc112937920"/>
      <w:bookmarkStart w:id="1616" w:name="_Toc104546873"/>
      <w:bookmarkStart w:id="1617" w:name="_Toc100940007"/>
      <w:bookmarkStart w:id="1618" w:name="_Toc114134677"/>
      <w:bookmarkStart w:id="1619" w:name="_Toc120681616"/>
      <w:bookmarkStart w:id="1620" w:name="_Toc97037798"/>
      <w:bookmarkStart w:id="1621" w:name="_Toc72766461"/>
      <w:bookmarkStart w:id="1622" w:name="_Toc72767028"/>
      <w:bookmarkStart w:id="1623" w:name="_Toc73042480"/>
      <w:bookmarkStart w:id="1624" w:name="_Toc81242824"/>
      <w:bookmarkStart w:id="1625" w:name="_Toc89426605"/>
      <w:bookmarkStart w:id="1626" w:name="_Toc133434803"/>
      <w:bookmarkStart w:id="1627" w:name="_Toc138693986"/>
      <w:bookmarkStart w:id="1628" w:name="_Toc148535715"/>
      <w:bookmarkStart w:id="1629" w:name="_Toc162009207"/>
      <w:bookmarkStart w:id="1630" w:name="_Toc170160969"/>
      <w:bookmarkStart w:id="1631" w:name="_Toc219205191"/>
      <w:r>
        <w:t>5.1.4.2.1</w:t>
      </w:r>
      <w:r>
        <w:tab/>
        <w:t>Description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1632" w:name="_Toc73042481"/>
      <w:bookmarkStart w:id="1633" w:name="_Toc89426606"/>
      <w:bookmarkStart w:id="1634" w:name="_Toc81242825"/>
      <w:bookmarkStart w:id="1635" w:name="_Toc72767029"/>
      <w:bookmarkStart w:id="1636" w:name="_Toc72766462"/>
      <w:bookmarkStart w:id="1637" w:name="_Toc94020391"/>
      <w:bookmarkStart w:id="1638" w:name="_Toc97034922"/>
      <w:bookmarkStart w:id="1639" w:name="_Toc97037799"/>
      <w:bookmarkStart w:id="1640" w:name="_Toc100940008"/>
      <w:bookmarkStart w:id="1641" w:name="_Toc104546874"/>
      <w:bookmarkStart w:id="1642" w:name="_Toc112937921"/>
      <w:bookmarkStart w:id="1643" w:name="_Toc114134678"/>
      <w:bookmarkStart w:id="1644" w:name="_Toc120681617"/>
      <w:bookmarkStart w:id="1645" w:name="_Toc133434804"/>
      <w:bookmarkStart w:id="1646" w:name="_Toc138693987"/>
      <w:bookmarkStart w:id="1647" w:name="_Toc148535716"/>
      <w:bookmarkStart w:id="1648" w:name="_Toc162009208"/>
      <w:bookmarkStart w:id="1649" w:name="_Toc170160970"/>
      <w:bookmarkStart w:id="1650" w:name="_Toc219205192"/>
      <w:r>
        <w:t>5.1.4.2.2</w:t>
      </w:r>
      <w:r>
        <w:tab/>
        <w:t>Operation Definition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1" w:name="_Toc72767030"/>
      <w:bookmarkStart w:id="1652" w:name="_Toc72766463"/>
      <w:bookmarkStart w:id="1653" w:name="_Toc81242826"/>
      <w:bookmarkStart w:id="1654" w:name="_Toc73042482"/>
      <w:bookmarkStart w:id="1655" w:name="_Toc94020392"/>
      <w:bookmarkStart w:id="1656" w:name="_Toc89426607"/>
      <w:bookmarkStart w:id="1657" w:name="_Toc97037800"/>
      <w:bookmarkStart w:id="1658" w:name="_Toc97034923"/>
      <w:bookmarkStart w:id="1659" w:name="_Toc100940009"/>
      <w:bookmarkStart w:id="1660" w:name="_Toc104546875"/>
      <w:bookmarkStart w:id="1661" w:name="_Toc112937922"/>
      <w:bookmarkStart w:id="1662" w:name="_Toc114134679"/>
      <w:bookmarkStart w:id="1663" w:name="_Toc120681618"/>
      <w:bookmarkStart w:id="1664" w:name="_Toc133434805"/>
      <w:bookmarkStart w:id="1665" w:name="_Toc138693988"/>
      <w:bookmarkStart w:id="1666" w:name="_Toc148535717"/>
      <w:bookmarkStart w:id="1667"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Heading4"/>
      </w:pPr>
      <w:bookmarkStart w:id="1668" w:name="_Toc170160971"/>
      <w:bookmarkStart w:id="1669" w:name="_Toc219205193"/>
      <w:r>
        <w:t>5.1.4.3</w:t>
      </w:r>
      <w:r>
        <w:tab/>
        <w:t>Operation: request-storage-sub-removal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393F017C" w14:textId="77777777" w:rsidR="00E9750A" w:rsidRDefault="00A16F12">
      <w:pPr>
        <w:pStyle w:val="Heading5"/>
      </w:pPr>
      <w:bookmarkStart w:id="1670" w:name="_Toc97034924"/>
      <w:bookmarkStart w:id="1671" w:name="_Toc94020393"/>
      <w:bookmarkStart w:id="1672" w:name="_Toc97037801"/>
      <w:bookmarkStart w:id="1673" w:name="_Toc100940010"/>
      <w:bookmarkStart w:id="1674" w:name="_Toc89426608"/>
      <w:bookmarkStart w:id="1675" w:name="_Toc104546876"/>
      <w:bookmarkStart w:id="1676" w:name="_Toc112937923"/>
      <w:bookmarkStart w:id="1677" w:name="_Toc114134680"/>
      <w:bookmarkStart w:id="1678" w:name="_Toc120681619"/>
      <w:bookmarkStart w:id="1679" w:name="_Toc133434806"/>
      <w:bookmarkStart w:id="1680" w:name="_Toc138693989"/>
      <w:bookmarkStart w:id="1681" w:name="_Toc148535718"/>
      <w:bookmarkStart w:id="1682" w:name="_Toc162009210"/>
      <w:bookmarkStart w:id="1683" w:name="_Toc170160972"/>
      <w:bookmarkStart w:id="1684" w:name="_Toc219205194"/>
      <w:r>
        <w:t>5.1.4.3.1</w:t>
      </w:r>
      <w:r>
        <w:tab/>
        <w:t>Description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1685" w:name="_Toc89426609"/>
      <w:bookmarkStart w:id="1686" w:name="_Toc94020394"/>
      <w:bookmarkStart w:id="1687" w:name="_Toc97034925"/>
      <w:bookmarkStart w:id="1688" w:name="_Toc97037802"/>
      <w:bookmarkStart w:id="1689" w:name="_Toc100940011"/>
      <w:bookmarkStart w:id="1690" w:name="_Toc104546877"/>
      <w:bookmarkStart w:id="1691" w:name="_Toc112937924"/>
      <w:bookmarkStart w:id="1692" w:name="_Toc114134681"/>
      <w:bookmarkStart w:id="1693" w:name="_Toc120681620"/>
      <w:bookmarkStart w:id="1694" w:name="_Toc133434807"/>
      <w:bookmarkStart w:id="1695" w:name="_Toc138693990"/>
      <w:bookmarkStart w:id="1696" w:name="_Toc148535719"/>
      <w:bookmarkStart w:id="1697" w:name="_Toc162009211"/>
      <w:bookmarkStart w:id="1698" w:name="_Toc170160973"/>
      <w:bookmarkStart w:id="1699" w:name="_Toc219205195"/>
      <w:r>
        <w:t>5.1.4.3.2</w:t>
      </w:r>
      <w:r>
        <w:tab/>
        <w:t>Operation Definition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0" w:name="_Toc114134682"/>
      <w:bookmarkStart w:id="1701" w:name="_Toc120681621"/>
      <w:bookmarkStart w:id="1702" w:name="_Toc97037803"/>
      <w:bookmarkStart w:id="1703" w:name="_Toc97034926"/>
      <w:bookmarkStart w:id="1704" w:name="_Toc112937925"/>
      <w:bookmarkStart w:id="1705" w:name="_Toc104546878"/>
      <w:bookmarkStart w:id="1706" w:name="_Toc100940012"/>
      <w:bookmarkStart w:id="1707" w:name="_Toc133434808"/>
      <w:bookmarkStart w:id="1708" w:name="_Toc138693991"/>
      <w:bookmarkStart w:id="1709" w:name="_Toc148535720"/>
      <w:bookmarkStart w:id="1710"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Heading4"/>
      </w:pPr>
      <w:bookmarkStart w:id="1711" w:name="_Toc170160974"/>
      <w:bookmarkStart w:id="1712" w:name="_Toc219205196"/>
      <w:r>
        <w:t>5.1.4.4</w:t>
      </w:r>
      <w:r>
        <w:tab/>
        <w:t>Operation: remove-stored-data-analytics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397148E8" w14:textId="77777777" w:rsidR="00E9750A" w:rsidRDefault="00A16F12">
      <w:pPr>
        <w:pStyle w:val="Heading5"/>
      </w:pPr>
      <w:bookmarkStart w:id="1713" w:name="_Toc104546879"/>
      <w:bookmarkStart w:id="1714" w:name="_Toc97037804"/>
      <w:bookmarkStart w:id="1715" w:name="_Toc100940013"/>
      <w:bookmarkStart w:id="1716" w:name="_Toc97034927"/>
      <w:bookmarkStart w:id="1717" w:name="_Toc114134683"/>
      <w:bookmarkStart w:id="1718" w:name="_Toc112937926"/>
      <w:bookmarkStart w:id="1719" w:name="_Toc120681622"/>
      <w:bookmarkStart w:id="1720" w:name="_Toc133434809"/>
      <w:bookmarkStart w:id="1721" w:name="_Toc138693992"/>
      <w:bookmarkStart w:id="1722" w:name="_Toc148535721"/>
      <w:bookmarkStart w:id="1723" w:name="_Toc162009213"/>
      <w:bookmarkStart w:id="1724" w:name="_Toc170160975"/>
      <w:bookmarkStart w:id="1725" w:name="_Toc219205197"/>
      <w:r>
        <w:t>5.1.4.4.1</w:t>
      </w:r>
      <w:r>
        <w:tab/>
        <w:t>Description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1726" w:name="_Toc97034928"/>
      <w:bookmarkStart w:id="1727" w:name="_Toc97037805"/>
      <w:bookmarkStart w:id="1728" w:name="_Toc100940014"/>
      <w:bookmarkStart w:id="1729" w:name="_Toc104546880"/>
      <w:bookmarkStart w:id="1730" w:name="_Toc112937927"/>
      <w:bookmarkStart w:id="1731" w:name="_Toc114134684"/>
      <w:bookmarkStart w:id="1732" w:name="_Toc120681623"/>
      <w:bookmarkStart w:id="1733" w:name="_Toc133434810"/>
      <w:bookmarkStart w:id="1734" w:name="_Toc138693993"/>
      <w:bookmarkStart w:id="1735" w:name="_Toc148535722"/>
      <w:bookmarkStart w:id="1736" w:name="_Toc162009214"/>
      <w:bookmarkStart w:id="1737" w:name="_Toc170160976"/>
      <w:bookmarkStart w:id="1738" w:name="_Toc219205198"/>
      <w:r>
        <w:t>5.1.4.4.2</w:t>
      </w:r>
      <w:r>
        <w:tab/>
        <w:t>Operation Definition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39" w:name="_Toc72766464"/>
      <w:bookmarkStart w:id="1740" w:name="_Toc72767031"/>
      <w:bookmarkStart w:id="1741" w:name="_Toc73042483"/>
      <w:bookmarkStart w:id="1742" w:name="_Toc89426610"/>
      <w:bookmarkStart w:id="1743" w:name="_Toc81242827"/>
      <w:bookmarkStart w:id="1744" w:name="_Toc97034929"/>
      <w:bookmarkStart w:id="1745" w:name="_Toc94020395"/>
      <w:bookmarkStart w:id="1746" w:name="_Toc100940015"/>
      <w:bookmarkStart w:id="1747" w:name="_Toc97037806"/>
      <w:bookmarkStart w:id="1748" w:name="_Toc104546881"/>
      <w:bookmarkStart w:id="1749" w:name="_Toc112937928"/>
      <w:bookmarkStart w:id="1750" w:name="_Toc114134685"/>
      <w:bookmarkStart w:id="1751" w:name="_Toc120681624"/>
      <w:bookmarkStart w:id="1752" w:name="_Toc133434811"/>
      <w:bookmarkStart w:id="1753" w:name="_Toc138693994"/>
      <w:bookmarkStart w:id="1754" w:name="_Toc148535723"/>
      <w:bookmarkStart w:id="1755"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Heading3"/>
      </w:pPr>
      <w:bookmarkStart w:id="1756" w:name="_Toc170160977"/>
      <w:bookmarkStart w:id="1757" w:name="_Toc219205199"/>
      <w:r>
        <w:t>5.1.5</w:t>
      </w:r>
      <w:r>
        <w:tab/>
        <w:t>Notifications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990CC5C" w14:textId="77777777" w:rsidR="00E9750A" w:rsidRDefault="00A16F12">
      <w:pPr>
        <w:pStyle w:val="Heading4"/>
      </w:pPr>
      <w:bookmarkStart w:id="1758" w:name="_Toc72766465"/>
      <w:bookmarkStart w:id="1759" w:name="_Toc72767032"/>
      <w:bookmarkStart w:id="1760" w:name="_Toc73042484"/>
      <w:bookmarkStart w:id="1761" w:name="_Toc81242828"/>
      <w:bookmarkStart w:id="1762" w:name="_Toc89426611"/>
      <w:bookmarkStart w:id="1763" w:name="_Toc94020396"/>
      <w:bookmarkStart w:id="1764" w:name="_Toc97034930"/>
      <w:bookmarkStart w:id="1765" w:name="_Toc97037807"/>
      <w:bookmarkStart w:id="1766" w:name="_Toc100940016"/>
      <w:bookmarkStart w:id="1767" w:name="_Toc104546882"/>
      <w:bookmarkStart w:id="1768" w:name="_Toc112937929"/>
      <w:bookmarkStart w:id="1769" w:name="_Toc114134686"/>
      <w:bookmarkStart w:id="1770" w:name="_Toc120681625"/>
      <w:bookmarkStart w:id="1771" w:name="_Toc133434812"/>
      <w:bookmarkStart w:id="1772" w:name="_Toc138693995"/>
      <w:bookmarkStart w:id="1773" w:name="_Toc148535724"/>
      <w:bookmarkStart w:id="1774" w:name="_Toc162009216"/>
      <w:bookmarkStart w:id="1775" w:name="_Toc170160978"/>
      <w:bookmarkStart w:id="1776" w:name="_Toc219205200"/>
      <w:r>
        <w:t>5.1.5.1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77" w:name="_Toc72766466"/>
      <w:bookmarkStart w:id="1778" w:name="_Toc72767033"/>
      <w:bookmarkStart w:id="1779" w:name="_Toc73042485"/>
      <w:bookmarkStart w:id="1780" w:name="_Toc81242829"/>
      <w:bookmarkStart w:id="1781" w:name="_Toc89426612"/>
      <w:bookmarkStart w:id="1782" w:name="_Toc94020397"/>
      <w:bookmarkStart w:id="1783" w:name="_Toc97034931"/>
      <w:bookmarkStart w:id="1784" w:name="_Toc97037808"/>
      <w:bookmarkStart w:id="1785" w:name="_Toc100940017"/>
      <w:bookmarkStart w:id="1786" w:name="_Toc104546883"/>
      <w:bookmarkStart w:id="1787" w:name="_Toc112937930"/>
      <w:bookmarkStart w:id="1788" w:name="_Toc114134687"/>
      <w:bookmarkStart w:id="1789" w:name="_Toc120681626"/>
      <w:bookmarkStart w:id="1790" w:name="_Toc133434813"/>
      <w:bookmarkStart w:id="1791" w:name="_Toc138693996"/>
      <w:bookmarkStart w:id="1792" w:name="_Toc148535725"/>
      <w:bookmarkStart w:id="179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Heading4"/>
      </w:pPr>
      <w:bookmarkStart w:id="1794" w:name="_Toc170160979"/>
      <w:bookmarkStart w:id="1795" w:name="_Toc219205201"/>
      <w:r>
        <w:t>5.1.5.2</w:t>
      </w:r>
      <w:r>
        <w:tab/>
        <w:t>Retrieval Notification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2B666E6E" w14:textId="77777777" w:rsidR="00E9750A" w:rsidRDefault="00A16F12">
      <w:pPr>
        <w:pStyle w:val="Heading5"/>
      </w:pPr>
      <w:bookmarkStart w:id="1796" w:name="_Toc72766467"/>
      <w:bookmarkStart w:id="1797" w:name="_Toc72767034"/>
      <w:bookmarkStart w:id="1798" w:name="_Toc73042486"/>
      <w:bookmarkStart w:id="1799" w:name="_Toc81242830"/>
      <w:bookmarkStart w:id="1800" w:name="_Toc89426613"/>
      <w:bookmarkStart w:id="1801" w:name="_Toc94020398"/>
      <w:bookmarkStart w:id="1802" w:name="_Toc97034932"/>
      <w:bookmarkStart w:id="1803" w:name="_Toc97037809"/>
      <w:bookmarkStart w:id="1804" w:name="_Toc100940018"/>
      <w:bookmarkStart w:id="1805" w:name="_Toc104546884"/>
      <w:bookmarkStart w:id="1806" w:name="_Toc112937931"/>
      <w:bookmarkStart w:id="1807" w:name="_Toc114134688"/>
      <w:bookmarkStart w:id="1808" w:name="_Toc120681627"/>
      <w:bookmarkStart w:id="1809" w:name="_Toc133434814"/>
      <w:bookmarkStart w:id="1810" w:name="_Toc138693997"/>
      <w:bookmarkStart w:id="1811" w:name="_Toc148535726"/>
      <w:bookmarkStart w:id="1812" w:name="_Toc162009218"/>
      <w:bookmarkStart w:id="1813" w:name="_Toc170160980"/>
      <w:bookmarkStart w:id="1814" w:name="_Toc219205202"/>
      <w:r>
        <w:t>5.1.5.2.1</w:t>
      </w:r>
      <w:r>
        <w:tab/>
        <w:t>Description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1815" w:name="_Toc72766468"/>
      <w:bookmarkStart w:id="1816" w:name="_Toc72767035"/>
      <w:bookmarkStart w:id="1817" w:name="_Toc73042487"/>
      <w:bookmarkStart w:id="1818" w:name="_Toc81242831"/>
      <w:bookmarkStart w:id="1819" w:name="_Toc89426614"/>
      <w:bookmarkStart w:id="1820" w:name="_Toc94020399"/>
      <w:bookmarkStart w:id="1821" w:name="_Toc97034933"/>
      <w:bookmarkStart w:id="1822" w:name="_Toc97037810"/>
      <w:bookmarkStart w:id="1823" w:name="_Toc100940019"/>
      <w:bookmarkStart w:id="1824" w:name="_Toc104546885"/>
      <w:bookmarkStart w:id="1825" w:name="_Toc112937932"/>
      <w:bookmarkStart w:id="1826" w:name="_Toc114134689"/>
      <w:bookmarkStart w:id="1827" w:name="_Toc120681628"/>
      <w:bookmarkStart w:id="1828" w:name="_Toc133434815"/>
      <w:bookmarkStart w:id="1829" w:name="_Toc138693998"/>
      <w:bookmarkStart w:id="1830" w:name="_Toc148535727"/>
      <w:bookmarkStart w:id="1831" w:name="_Toc162009219"/>
      <w:bookmarkStart w:id="1832" w:name="_Toc170160981"/>
      <w:bookmarkStart w:id="1833" w:name="_Toc219205203"/>
      <w:r>
        <w:t>5.1.5.2.2</w:t>
      </w:r>
      <w:r>
        <w:tab/>
        <w:t>Target URI</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1834" w:name="_Toc72766469"/>
      <w:bookmarkStart w:id="1835" w:name="_Toc72767036"/>
      <w:bookmarkStart w:id="1836" w:name="_Toc73042488"/>
      <w:bookmarkStart w:id="1837" w:name="_Toc81242832"/>
      <w:bookmarkStart w:id="1838" w:name="_Toc89426615"/>
      <w:bookmarkStart w:id="1839" w:name="_Toc94020400"/>
      <w:bookmarkStart w:id="1840" w:name="_Toc97034934"/>
      <w:bookmarkStart w:id="1841" w:name="_Toc97037811"/>
      <w:bookmarkStart w:id="1842" w:name="_Toc100940020"/>
      <w:bookmarkStart w:id="1843" w:name="_Toc104546886"/>
      <w:bookmarkStart w:id="1844" w:name="_Toc112937933"/>
      <w:bookmarkStart w:id="1845" w:name="_Toc114134690"/>
      <w:bookmarkStart w:id="1846" w:name="_Toc120681629"/>
      <w:bookmarkStart w:id="1847" w:name="_Toc133434816"/>
      <w:bookmarkStart w:id="1848" w:name="_Toc138693999"/>
      <w:bookmarkStart w:id="1849" w:name="_Toc148535728"/>
      <w:bookmarkStart w:id="1850" w:name="_Toc162009220"/>
      <w:bookmarkStart w:id="1851" w:name="_Toc170160982"/>
      <w:bookmarkStart w:id="1852" w:name="_Toc219205204"/>
      <w:r>
        <w:t>5.1.5.2.3</w:t>
      </w:r>
      <w:r>
        <w:tab/>
        <w:t>Standard Methods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C058296" w14:textId="77777777" w:rsidR="00E9750A" w:rsidRDefault="00A16F12">
      <w:pPr>
        <w:pStyle w:val="Heading6"/>
      </w:pPr>
      <w:bookmarkStart w:id="1853" w:name="_Toc72766470"/>
      <w:bookmarkStart w:id="1854" w:name="_Toc72767037"/>
      <w:bookmarkStart w:id="1855" w:name="_Toc73042489"/>
      <w:bookmarkStart w:id="1856" w:name="_Toc81242833"/>
      <w:bookmarkStart w:id="1857" w:name="_Toc89426616"/>
      <w:bookmarkStart w:id="1858" w:name="_Toc94020401"/>
      <w:bookmarkStart w:id="1859" w:name="_Toc97034935"/>
      <w:bookmarkStart w:id="1860" w:name="_Toc97037812"/>
      <w:bookmarkStart w:id="1861" w:name="_Toc100940021"/>
      <w:bookmarkStart w:id="1862" w:name="_Toc104546887"/>
      <w:bookmarkStart w:id="1863" w:name="_Toc112937934"/>
      <w:bookmarkStart w:id="1864" w:name="_Toc114134691"/>
      <w:bookmarkStart w:id="1865" w:name="_Toc120681630"/>
      <w:bookmarkStart w:id="1866" w:name="_Toc133434817"/>
      <w:bookmarkStart w:id="1867" w:name="_Toc138694000"/>
      <w:bookmarkStart w:id="1868" w:name="_Toc148535729"/>
      <w:bookmarkStart w:id="1869" w:name="_Toc162009221"/>
      <w:bookmarkStart w:id="1870" w:name="_Toc170160983"/>
      <w:bookmarkStart w:id="1871" w:name="_Toc219205205"/>
      <w:r>
        <w:t>5.1.5.2.3.1</w:t>
      </w:r>
      <w:r>
        <w:tab/>
        <w:t>POST</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1872" w:name="_Toc162009222"/>
      <w:bookmarkStart w:id="1873" w:name="_Toc170160984"/>
      <w:bookmarkStart w:id="1874" w:name="_Toc219205206"/>
      <w:r w:rsidRPr="00C11E5F">
        <w:t>5.1.5.3</w:t>
      </w:r>
      <w:r w:rsidRPr="00C11E5F">
        <w:tab/>
        <w:t>ADRF Alert Notification</w:t>
      </w:r>
      <w:bookmarkEnd w:id="1872"/>
      <w:bookmarkEnd w:id="1873"/>
      <w:bookmarkEnd w:id="1874"/>
    </w:p>
    <w:p w14:paraId="185AD17D" w14:textId="77777777" w:rsidR="006C7DEC" w:rsidRDefault="006C7DEC" w:rsidP="00C11E5F">
      <w:pPr>
        <w:pStyle w:val="Heading5"/>
      </w:pPr>
      <w:bookmarkStart w:id="1875" w:name="_Toc162009223"/>
      <w:bookmarkStart w:id="1876" w:name="_Toc170160985"/>
      <w:bookmarkStart w:id="1877" w:name="_Toc219205207"/>
      <w:r>
        <w:t>5.1.5.3.1</w:t>
      </w:r>
      <w:r>
        <w:tab/>
        <w:t>Description</w:t>
      </w:r>
      <w:bookmarkEnd w:id="1875"/>
      <w:bookmarkEnd w:id="1876"/>
      <w:bookmarkEnd w:id="187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1878" w:name="_Toc162009224"/>
      <w:bookmarkStart w:id="1879" w:name="_Toc170160986"/>
      <w:bookmarkStart w:id="1880" w:name="_Toc219205208"/>
      <w:r>
        <w:t>5.1.5.3.2</w:t>
      </w:r>
      <w:r>
        <w:tab/>
        <w:t>Target URI</w:t>
      </w:r>
      <w:bookmarkEnd w:id="1878"/>
      <w:bookmarkEnd w:id="1879"/>
      <w:bookmarkEnd w:id="1880"/>
    </w:p>
    <w:p w14:paraId="05EC6E70" w14:textId="38A73BED" w:rsidR="009D6D52" w:rsidRDefault="009D6D52" w:rsidP="009D6D52">
      <w:pPr>
        <w:rPr>
          <w:rFonts w:ascii="Arial" w:hAnsi="Arial" w:cs="Arial"/>
        </w:rPr>
      </w:pPr>
      <w:bookmarkStart w:id="188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Heading5"/>
      </w:pPr>
      <w:bookmarkStart w:id="1882" w:name="_Toc170160987"/>
      <w:bookmarkStart w:id="1883" w:name="_Toc219205209"/>
      <w:r>
        <w:t>5.1.5.3.3</w:t>
      </w:r>
      <w:r>
        <w:tab/>
        <w:t>Standard Methods</w:t>
      </w:r>
      <w:bookmarkEnd w:id="1881"/>
      <w:bookmarkEnd w:id="1882"/>
      <w:bookmarkEnd w:id="1883"/>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1884" w:name="_Toc97037813"/>
      <w:bookmarkStart w:id="1885" w:name="_Toc97034937"/>
      <w:bookmarkStart w:id="1886" w:name="_Toc81242835"/>
      <w:bookmarkStart w:id="1887" w:name="_Toc104546888"/>
      <w:bookmarkStart w:id="1888" w:name="_Toc100940022"/>
      <w:bookmarkStart w:id="1889" w:name="_Toc89426618"/>
      <w:bookmarkStart w:id="1890" w:name="_Toc94020403"/>
      <w:bookmarkStart w:id="1891" w:name="_Toc112937935"/>
      <w:bookmarkStart w:id="1892" w:name="_Toc73042491"/>
      <w:bookmarkStart w:id="1893" w:name="_Toc72766472"/>
      <w:bookmarkStart w:id="1894" w:name="_Toc72767039"/>
      <w:bookmarkStart w:id="1895" w:name="_Toc114134692"/>
      <w:bookmarkStart w:id="1896" w:name="_Toc120681631"/>
      <w:bookmarkStart w:id="1897" w:name="_Toc133434818"/>
      <w:bookmarkStart w:id="1898" w:name="_Toc138694001"/>
      <w:bookmarkStart w:id="1899" w:name="_Toc148535730"/>
      <w:bookmarkStart w:id="1900" w:name="_Toc162009226"/>
      <w:bookmarkStart w:id="1901" w:name="_Toc170160988"/>
      <w:bookmarkStart w:id="1902" w:name="_Toc219205210"/>
      <w:r>
        <w:t>5.1.6</w:t>
      </w:r>
      <w:r>
        <w:tab/>
        <w:t>Data Model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C6AF3A6" w14:textId="77777777" w:rsidR="00E9750A" w:rsidRDefault="00A16F12">
      <w:pPr>
        <w:pStyle w:val="Heading4"/>
      </w:pPr>
      <w:bookmarkStart w:id="1903" w:name="_Toc72766473"/>
      <w:bookmarkStart w:id="1904" w:name="_Toc72767040"/>
      <w:bookmarkStart w:id="1905" w:name="_Toc73042492"/>
      <w:bookmarkStart w:id="1906" w:name="_Toc81242836"/>
      <w:bookmarkStart w:id="1907" w:name="_Toc89426619"/>
      <w:bookmarkStart w:id="1908" w:name="_Toc94020404"/>
      <w:bookmarkStart w:id="1909" w:name="_Toc97034938"/>
      <w:bookmarkStart w:id="1910" w:name="_Toc97037814"/>
      <w:bookmarkStart w:id="1911" w:name="_Toc100940023"/>
      <w:bookmarkStart w:id="1912" w:name="_Toc104546889"/>
      <w:bookmarkStart w:id="1913" w:name="_Toc112937936"/>
      <w:bookmarkStart w:id="1914" w:name="_Toc114134693"/>
      <w:bookmarkStart w:id="1915" w:name="_Toc120681632"/>
      <w:bookmarkStart w:id="1916" w:name="_Toc133434819"/>
      <w:bookmarkStart w:id="1917" w:name="_Toc138694002"/>
      <w:bookmarkStart w:id="1918" w:name="_Toc148535731"/>
      <w:bookmarkStart w:id="1919" w:name="_Toc162009227"/>
      <w:bookmarkStart w:id="1920" w:name="_Toc170160989"/>
      <w:bookmarkStart w:id="1921" w:name="_Toc219205211"/>
      <w:r>
        <w:t>5.1.6.1</w:t>
      </w:r>
      <w:r>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22" w:name="_Hlk91663035"/>
            <w:r>
              <w:rPr>
                <w:lang w:eastAsia="zh-CN"/>
              </w:rPr>
              <w:t>Contains information about Data or Analytics specification.</w:t>
            </w:r>
            <w:bookmarkEnd w:id="19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1923" w:name="_Toc114134694"/>
      <w:bookmarkStart w:id="1924" w:name="_Toc120681633"/>
      <w:bookmarkStart w:id="1925" w:name="_Toc112937937"/>
      <w:bookmarkStart w:id="1926" w:name="_Toc100940024"/>
      <w:bookmarkStart w:id="1927" w:name="_Toc104546890"/>
      <w:bookmarkStart w:id="1928" w:name="_Toc97034939"/>
      <w:bookmarkStart w:id="1929" w:name="_Toc97037815"/>
      <w:bookmarkStart w:id="1930" w:name="_Toc81242837"/>
      <w:bookmarkStart w:id="1931" w:name="_Toc89426620"/>
      <w:bookmarkStart w:id="1932" w:name="_Toc94020405"/>
      <w:bookmarkStart w:id="1933" w:name="_Toc73042493"/>
      <w:bookmarkStart w:id="1934" w:name="_Toc72766474"/>
      <w:bookmarkStart w:id="1935" w:name="_Toc72767041"/>
      <w:bookmarkStart w:id="1936" w:name="_Toc133434820"/>
      <w:bookmarkStart w:id="1937" w:name="_Toc138694003"/>
      <w:bookmarkStart w:id="1938" w:name="_Toc148535732"/>
      <w:bookmarkStart w:id="1939" w:name="_Toc162009228"/>
      <w:bookmarkStart w:id="1940" w:name="_Toc170160990"/>
      <w:bookmarkStart w:id="1941" w:name="_Toc219205212"/>
      <w:r>
        <w:rPr>
          <w:lang w:val="en-US"/>
        </w:rPr>
        <w:t>5.1.6.2</w:t>
      </w:r>
      <w:r>
        <w:rPr>
          <w:lang w:val="en-US"/>
        </w:rPr>
        <w:tab/>
        <w:t>Structured data types</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DB2A745" w14:textId="77777777" w:rsidR="00E9750A" w:rsidRDefault="00A16F12">
      <w:pPr>
        <w:pStyle w:val="Heading5"/>
      </w:pPr>
      <w:bookmarkStart w:id="1942" w:name="_Toc104546891"/>
      <w:bookmarkStart w:id="1943" w:name="_Toc120681634"/>
      <w:bookmarkStart w:id="1944" w:name="_Toc114134695"/>
      <w:bookmarkStart w:id="1945" w:name="_Toc112937938"/>
      <w:bookmarkStart w:id="1946" w:name="_Toc73042494"/>
      <w:bookmarkStart w:id="1947" w:name="_Toc100940025"/>
      <w:bookmarkStart w:id="1948" w:name="_Toc97034940"/>
      <w:bookmarkStart w:id="1949" w:name="_Toc97037816"/>
      <w:bookmarkStart w:id="1950" w:name="_Toc94020406"/>
      <w:bookmarkStart w:id="1951" w:name="_Toc89426621"/>
      <w:bookmarkStart w:id="1952" w:name="_Toc81242838"/>
      <w:bookmarkStart w:id="1953" w:name="_Toc72767042"/>
      <w:bookmarkStart w:id="1954" w:name="_Toc72766475"/>
      <w:bookmarkStart w:id="1955" w:name="_Toc133434821"/>
      <w:bookmarkStart w:id="1956" w:name="_Toc138694004"/>
      <w:bookmarkStart w:id="1957" w:name="_Toc148535733"/>
      <w:bookmarkStart w:id="1958" w:name="_Toc162009229"/>
      <w:bookmarkStart w:id="1959" w:name="_Toc170160991"/>
      <w:bookmarkStart w:id="1960" w:name="_Toc219205213"/>
      <w:r>
        <w:t>5.1.6.2.1</w:t>
      </w:r>
      <w:r>
        <w:tab/>
        <w:t>Introduction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1961" w:name="_Toc120681635"/>
      <w:bookmarkStart w:id="1962" w:name="_Toc114134696"/>
      <w:bookmarkStart w:id="1963" w:name="_Toc104546892"/>
      <w:bookmarkStart w:id="1964" w:name="_Toc112937939"/>
      <w:bookmarkStart w:id="1965" w:name="_Toc100940026"/>
      <w:bookmarkStart w:id="1966" w:name="_Toc97034941"/>
      <w:bookmarkStart w:id="1967" w:name="_Toc97037817"/>
      <w:bookmarkStart w:id="1968" w:name="_Toc94020407"/>
      <w:bookmarkStart w:id="1969" w:name="_Toc81242839"/>
      <w:bookmarkStart w:id="1970" w:name="_Toc89426622"/>
      <w:bookmarkStart w:id="1971" w:name="_Toc73042495"/>
      <w:bookmarkStart w:id="1972" w:name="_Toc72766476"/>
      <w:bookmarkStart w:id="1973" w:name="_Toc72767043"/>
      <w:bookmarkStart w:id="1974" w:name="_Toc133434822"/>
      <w:bookmarkStart w:id="1975" w:name="_Toc138694005"/>
      <w:bookmarkStart w:id="1976" w:name="_Toc148535734"/>
      <w:bookmarkStart w:id="1977" w:name="_Toc162009230"/>
      <w:bookmarkStart w:id="1978" w:name="_Toc170160992"/>
      <w:bookmarkStart w:id="1979" w:name="_Toc219205214"/>
      <w:r>
        <w:t>5.1.6.2.2</w:t>
      </w:r>
      <w:r>
        <w:tab/>
        <w:t>Type: NadrfDataStoreRecord</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A20780E" w14:textId="77777777" w:rsidR="00F547CF" w:rsidRDefault="00F547CF" w:rsidP="00C11E5F">
      <w:pPr>
        <w:pStyle w:val="TH"/>
      </w:pPr>
      <w:bookmarkStart w:id="1980" w:name="_Toc100940027"/>
      <w:bookmarkStart w:id="1981" w:name="_Toc97037818"/>
      <w:bookmarkStart w:id="1982" w:name="_Toc97034942"/>
      <w:bookmarkStart w:id="1983" w:name="_Toc120681636"/>
      <w:bookmarkStart w:id="1984" w:name="_Toc94020408"/>
      <w:bookmarkStart w:id="1985" w:name="_Toc114134697"/>
      <w:bookmarkStart w:id="1986" w:name="_Toc89426623"/>
      <w:bookmarkStart w:id="1987" w:name="_Toc81242840"/>
      <w:bookmarkStart w:id="1988" w:name="_Toc112937940"/>
      <w:bookmarkStart w:id="1989" w:name="_Toc73042496"/>
      <w:bookmarkStart w:id="1990" w:name="_Toc72766477"/>
      <w:bookmarkStart w:id="1991" w:name="_Toc104546893"/>
      <w:bookmarkStart w:id="1992" w:name="_Toc72767044"/>
      <w:bookmarkStart w:id="1993" w:name="_Toc133434823"/>
      <w:bookmarkStart w:id="1994"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995" w:name="_Hlk99036241"/>
            <w:r>
              <w:rPr>
                <w:rFonts w:ascii="Arial" w:hAnsi="Arial"/>
                <w:sz w:val="18"/>
                <w:lang w:eastAsia="zh-CN"/>
              </w:rPr>
              <w:t>dataNotif</w:t>
            </w:r>
            <w:bookmarkEnd w:id="1995"/>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996" w:name="_Hlk99036224"/>
            <w:r>
              <w:rPr>
                <w:rFonts w:ascii="Arial" w:hAnsi="Arial"/>
                <w:sz w:val="18"/>
              </w:rPr>
              <w:t>DataNotificatio</w:t>
            </w:r>
            <w:bookmarkEnd w:id="1996"/>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1997" w:name="_Toc148535735"/>
      <w:bookmarkStart w:id="1998" w:name="_Toc162009231"/>
      <w:bookmarkStart w:id="1999" w:name="_Toc170160993"/>
      <w:bookmarkStart w:id="2000" w:name="_Toc219205215"/>
      <w:r>
        <w:t>5.1.6.2.3</w:t>
      </w:r>
      <w:r>
        <w:tab/>
        <w:t>Type: NadrfDataStoreSubscription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7"/>
      <w:bookmarkEnd w:id="1998"/>
      <w:bookmarkEnd w:id="1999"/>
      <w:bookmarkEnd w:id="2000"/>
    </w:p>
    <w:p w14:paraId="73A01962" w14:textId="77777777" w:rsidR="00E9750A" w:rsidRDefault="00A16F12">
      <w:pPr>
        <w:pStyle w:val="TH"/>
      </w:pPr>
      <w:bookmarkStart w:id="2001" w:name="_Toc114134698"/>
      <w:bookmarkStart w:id="2002" w:name="_Toc100940028"/>
      <w:bookmarkStart w:id="2003" w:name="_Toc104546894"/>
      <w:bookmarkStart w:id="2004" w:name="_Toc112937941"/>
      <w:bookmarkStart w:id="2005" w:name="_Toc89426624"/>
      <w:bookmarkStart w:id="2006" w:name="_Toc97034943"/>
      <w:bookmarkStart w:id="2007" w:name="_Toc94020409"/>
      <w:bookmarkStart w:id="200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2009" w:name="_Toc120681637"/>
      <w:bookmarkStart w:id="2010" w:name="_Toc133434824"/>
      <w:bookmarkStart w:id="2011" w:name="_Toc138694007"/>
      <w:bookmarkStart w:id="2012" w:name="_Toc148535736"/>
      <w:bookmarkStart w:id="2013" w:name="_Toc162009232"/>
      <w:bookmarkStart w:id="2014" w:name="_Toc170160994"/>
      <w:bookmarkStart w:id="2015" w:name="_Toc219205216"/>
      <w:r>
        <w:t>5.1.6.2.4</w:t>
      </w:r>
      <w:r>
        <w:tab/>
        <w:t xml:space="preserve">Type: </w:t>
      </w:r>
      <w:bookmarkStart w:id="2016" w:name="_Hlk86138818"/>
      <w:r>
        <w:t>NadrfDataRetrievalSubscription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1C876EB" w14:textId="77777777" w:rsidR="00E9750A" w:rsidRDefault="00A16F12">
      <w:pPr>
        <w:pStyle w:val="TH"/>
      </w:pPr>
      <w:bookmarkStart w:id="2017" w:name="_Toc104546895"/>
      <w:bookmarkStart w:id="2018" w:name="_Toc100940029"/>
      <w:bookmarkStart w:id="2019" w:name="_Toc97037820"/>
      <w:bookmarkStart w:id="2020" w:name="_Toc97034944"/>
      <w:bookmarkStart w:id="2021" w:name="_Toc94020410"/>
      <w:bookmarkStart w:id="2022" w:name="_Toc89426625"/>
      <w:bookmarkStart w:id="2023" w:name="_Toc120681638"/>
      <w:bookmarkStart w:id="2024" w:name="_Toc114134699"/>
      <w:bookmarkStart w:id="202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2026" w:name="_Toc133434825"/>
      <w:bookmarkStart w:id="2027" w:name="_Toc138694008"/>
      <w:bookmarkStart w:id="2028" w:name="_Toc148535737"/>
      <w:bookmarkStart w:id="2029" w:name="_Toc162009233"/>
      <w:bookmarkStart w:id="2030" w:name="_Toc170160995"/>
      <w:bookmarkStart w:id="2031" w:name="_Toc219205217"/>
      <w:r>
        <w:t>5.1.6.2.5</w:t>
      </w:r>
      <w:r>
        <w:tab/>
        <w:t>Type: NadrfDataRetrievalNotification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2B302834" w14:textId="77777777" w:rsidR="00F547CF" w:rsidRDefault="00F547CF" w:rsidP="00C11E5F">
      <w:pPr>
        <w:pStyle w:val="TH"/>
      </w:pPr>
      <w:bookmarkStart w:id="2032" w:name="_Toc114134700"/>
      <w:bookmarkStart w:id="2033" w:name="_Toc120681639"/>
      <w:bookmarkStart w:id="2034" w:name="_Toc94020411"/>
      <w:bookmarkStart w:id="2035" w:name="_Toc89426626"/>
      <w:bookmarkStart w:id="2036" w:name="_Toc97037821"/>
      <w:bookmarkStart w:id="2037" w:name="_Toc97034945"/>
      <w:bookmarkStart w:id="2038" w:name="_Toc104546896"/>
      <w:bookmarkStart w:id="2039" w:name="_Toc112937943"/>
      <w:bookmarkStart w:id="2040" w:name="_Toc100940030"/>
      <w:bookmarkStart w:id="2041" w:name="_Toc133434826"/>
      <w:bookmarkStart w:id="204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2043" w:name="_Toc148535738"/>
      <w:bookmarkStart w:id="2044" w:name="_Toc162009234"/>
      <w:bookmarkStart w:id="2045" w:name="_Toc170160996"/>
      <w:bookmarkStart w:id="2046" w:name="_Toc219205218"/>
      <w:r>
        <w:t>5.1.6.2.6</w:t>
      </w:r>
      <w:r>
        <w:tab/>
        <w:t>Type: NadrfDataStoreSubscriptionRef</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DDA7397" w14:textId="77777777" w:rsidR="007D661F" w:rsidRDefault="007D661F" w:rsidP="00C11E5F">
      <w:pPr>
        <w:pStyle w:val="TH"/>
      </w:pPr>
      <w:bookmarkStart w:id="2047" w:name="_Toc114134701"/>
      <w:bookmarkStart w:id="2048" w:name="_Toc112937944"/>
      <w:bookmarkStart w:id="2049" w:name="_Toc97037822"/>
      <w:bookmarkStart w:id="2050" w:name="_Toc100940031"/>
      <w:bookmarkStart w:id="2051" w:name="_Toc97034946"/>
      <w:bookmarkStart w:id="2052" w:name="_Toc104546897"/>
      <w:bookmarkStart w:id="2053" w:name="_Toc94020412"/>
      <w:bookmarkStart w:id="2054" w:name="_Toc120681640"/>
      <w:bookmarkStart w:id="2055"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2056" w:name="_Toc138694010"/>
      <w:bookmarkStart w:id="2057" w:name="_Toc148535739"/>
      <w:bookmarkStart w:id="2058" w:name="_Toc162009235"/>
      <w:bookmarkStart w:id="2059" w:name="_Toc170160997"/>
      <w:bookmarkStart w:id="2060" w:name="_Toc219205219"/>
      <w:r>
        <w:t>5.1.6.2.7</w:t>
      </w:r>
      <w:r>
        <w:tab/>
        <w:t>Type: NadrfStoredDataSpec</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2061" w:name="_Toc114134702"/>
      <w:bookmarkStart w:id="2062" w:name="_Toc120681641"/>
      <w:bookmarkStart w:id="2063" w:name="_Toc94020413"/>
      <w:bookmarkStart w:id="2064" w:name="_Toc112937945"/>
      <w:bookmarkStart w:id="2065" w:name="_Toc100940032"/>
      <w:bookmarkStart w:id="2066" w:name="_Toc104546898"/>
      <w:bookmarkStart w:id="2067" w:name="_Toc97034947"/>
      <w:bookmarkStart w:id="2068" w:name="_Toc97037823"/>
      <w:bookmarkStart w:id="2069" w:name="_Toc133434828"/>
      <w:bookmarkStart w:id="2070" w:name="_Toc138694011"/>
      <w:bookmarkStart w:id="2071" w:name="_Toc148535740"/>
      <w:bookmarkStart w:id="2072" w:name="_Toc162009236"/>
      <w:bookmarkStart w:id="2073" w:name="_Toc170160998"/>
      <w:bookmarkStart w:id="2074" w:name="_Toc219205220"/>
      <w:r>
        <w:t>5.1.6.2.8</w:t>
      </w:r>
      <w:r>
        <w:tab/>
        <w:t>Type: DataSubscription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2075" w:name="_Toc97192465"/>
      <w:bookmarkStart w:id="2076" w:name="_Toc97192586"/>
      <w:bookmarkStart w:id="2077" w:name="_Toc100940033"/>
      <w:bookmarkStart w:id="2078" w:name="_Toc104546899"/>
      <w:bookmarkStart w:id="2079" w:name="_Toc112937946"/>
      <w:bookmarkStart w:id="2080" w:name="_Toc114134703"/>
      <w:bookmarkStart w:id="2081" w:name="_Toc120681642"/>
      <w:bookmarkStart w:id="2082" w:name="_Toc133434829"/>
      <w:bookmarkStart w:id="2083" w:name="_Toc138694012"/>
      <w:bookmarkStart w:id="2084" w:name="_Toc148535741"/>
      <w:bookmarkStart w:id="2085" w:name="_Toc162009237"/>
      <w:bookmarkStart w:id="2086" w:name="_Toc170160999"/>
      <w:bookmarkStart w:id="2087" w:name="_Toc510696633"/>
      <w:bookmarkStart w:id="2088" w:name="_Toc35971428"/>
      <w:bookmarkStart w:id="2089" w:name="_Toc67903544"/>
      <w:bookmarkStart w:id="2090" w:name="_Toc73173276"/>
      <w:bookmarkStart w:id="2091" w:name="_Toc96959865"/>
      <w:bookmarkStart w:id="2092" w:name="_Toc72784243"/>
      <w:bookmarkStart w:id="2093" w:name="_Toc73041789"/>
      <w:bookmarkStart w:id="2094" w:name="_Toc81244850"/>
      <w:bookmarkStart w:id="2095" w:name="_Toc88645414"/>
      <w:bookmarkStart w:id="2096" w:name="_Toc89426326"/>
      <w:bookmarkStart w:id="2097" w:name="_Toc94033205"/>
      <w:bookmarkStart w:id="2098" w:name="_Toc97037353"/>
      <w:bookmarkStart w:id="2099" w:name="_Toc97038363"/>
      <w:bookmarkStart w:id="2100" w:name="_Toc96959878"/>
      <w:bookmarkStart w:id="2101" w:name="_Toc219205221"/>
      <w:r>
        <w:t>5.1.6.2.9</w:t>
      </w:r>
      <w:r>
        <w:tab/>
        <w:t xml:space="preserve">Type: </w:t>
      </w:r>
      <w:bookmarkEnd w:id="2075"/>
      <w:bookmarkEnd w:id="2076"/>
      <w:r>
        <w:t>DataNotification</w:t>
      </w:r>
      <w:bookmarkEnd w:id="2077"/>
      <w:bookmarkEnd w:id="2078"/>
      <w:bookmarkEnd w:id="2079"/>
      <w:bookmarkEnd w:id="2080"/>
      <w:bookmarkEnd w:id="2081"/>
      <w:bookmarkEnd w:id="2082"/>
      <w:bookmarkEnd w:id="2083"/>
      <w:bookmarkEnd w:id="2084"/>
      <w:bookmarkEnd w:id="2085"/>
      <w:bookmarkEnd w:id="2086"/>
      <w:bookmarkEnd w:id="2101"/>
    </w:p>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Heading5"/>
      </w:pPr>
      <w:bookmarkStart w:id="2102" w:name="_Toc162009238"/>
      <w:bookmarkStart w:id="2103" w:name="_Toc170161000"/>
      <w:bookmarkStart w:id="2104" w:name="_Toc72766478"/>
      <w:bookmarkStart w:id="2105" w:name="_Toc72767045"/>
      <w:bookmarkStart w:id="2106" w:name="_Toc73042497"/>
      <w:bookmarkStart w:id="2107" w:name="_Toc81242841"/>
      <w:bookmarkStart w:id="2108" w:name="_Toc89426627"/>
      <w:bookmarkStart w:id="2109" w:name="_Toc94020414"/>
      <w:bookmarkStart w:id="2110" w:name="_Toc97034948"/>
      <w:bookmarkStart w:id="2111" w:name="_Toc97037824"/>
      <w:bookmarkStart w:id="2112" w:name="_Toc100940034"/>
      <w:bookmarkStart w:id="2113" w:name="_Toc104546900"/>
      <w:bookmarkStart w:id="2114" w:name="_Toc112937947"/>
      <w:bookmarkStart w:id="2115" w:name="_Toc114134704"/>
      <w:bookmarkStart w:id="2116" w:name="_Toc120681643"/>
      <w:bookmarkStart w:id="2117" w:name="_Toc133434830"/>
      <w:bookmarkStart w:id="2118" w:name="_Toc219205222"/>
      <w:r>
        <w:t>5.1.6.2</w:t>
      </w:r>
      <w:r w:rsidRPr="00B22446">
        <w:t>.10</w:t>
      </w:r>
      <w:r w:rsidRPr="00B22446">
        <w:tab/>
        <w:t>Type: StorageHandlingInfo</w:t>
      </w:r>
      <w:bookmarkEnd w:id="2102"/>
      <w:bookmarkEnd w:id="2103"/>
      <w:bookmarkEnd w:id="2118"/>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2119" w:name="_Toc162009239"/>
      <w:bookmarkStart w:id="2120" w:name="_Toc170161001"/>
      <w:bookmarkStart w:id="2121" w:name="_Toc219205223"/>
      <w:r>
        <w:t>5.1.</w:t>
      </w:r>
      <w:r w:rsidRPr="006C7DEC">
        <w:t>6.2.11</w:t>
      </w:r>
      <w:r w:rsidRPr="006C7DEC">
        <w:tab/>
        <w:t>Type: NadrfAlertNotification</w:t>
      </w:r>
      <w:bookmarkEnd w:id="2119"/>
      <w:bookmarkEnd w:id="2120"/>
      <w:bookmarkEnd w:id="212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2122" w:name="_Toc162009240"/>
      <w:bookmarkStart w:id="2123" w:name="_Toc170161002"/>
      <w:bookmarkStart w:id="2124" w:name="_Toc219205224"/>
      <w:r w:rsidRPr="006C7DEC">
        <w:t>5.1.6.2.12</w:t>
      </w:r>
      <w:r w:rsidRPr="006C7DEC">
        <w:tab/>
        <w:t>Type: NadrfAlertNotificationResponse</w:t>
      </w:r>
      <w:bookmarkEnd w:id="2122"/>
      <w:bookmarkEnd w:id="2123"/>
      <w:bookmarkEnd w:id="212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2125" w:name="_Toc162009241"/>
      <w:bookmarkStart w:id="2126" w:name="_Toc170161003"/>
      <w:bookmarkStart w:id="2127" w:name="_Toc219205225"/>
      <w:r w:rsidRPr="006C7DEC">
        <w:t>5.1.6.2.13</w:t>
      </w:r>
      <w:r w:rsidRPr="006C7DEC">
        <w:tab/>
        <w:t>Type: DataSetTag</w:t>
      </w:r>
      <w:bookmarkEnd w:id="2125"/>
      <w:bookmarkEnd w:id="2126"/>
      <w:bookmarkEnd w:id="2127"/>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2128" w:name="_Toc138694013"/>
      <w:bookmarkStart w:id="2129" w:name="_Toc148535742"/>
      <w:bookmarkStart w:id="2130" w:name="_Toc162009242"/>
      <w:bookmarkStart w:id="2131" w:name="_Toc170161004"/>
      <w:bookmarkStart w:id="2132" w:name="_Toc219205226"/>
      <w:r>
        <w:rPr>
          <w:lang w:val="en-US"/>
        </w:rPr>
        <w:t>5.1.6.3</w:t>
      </w:r>
      <w:r>
        <w:rPr>
          <w:lang w:val="en-US"/>
        </w:rPr>
        <w:tab/>
        <w:t>Simple data types and enumerations</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28"/>
      <w:bookmarkEnd w:id="2129"/>
      <w:bookmarkEnd w:id="2130"/>
      <w:bookmarkEnd w:id="2131"/>
      <w:bookmarkEnd w:id="2132"/>
    </w:p>
    <w:p w14:paraId="171ED0E7" w14:textId="77777777" w:rsidR="00E9750A" w:rsidRDefault="00A16F12">
      <w:pPr>
        <w:rPr>
          <w:lang w:val="en-US"/>
        </w:rPr>
      </w:pPr>
      <w:bookmarkStart w:id="2133" w:name="_Toc97034953"/>
      <w:bookmarkStart w:id="2134" w:name="_Toc94020419"/>
      <w:bookmarkStart w:id="2135" w:name="_Toc89426632"/>
      <w:bookmarkStart w:id="2136" w:name="_Toc81242846"/>
      <w:bookmarkStart w:id="2137" w:name="_Toc73042502"/>
      <w:bookmarkStart w:id="2138" w:name="_Toc72767050"/>
      <w:bookmarkStart w:id="2139" w:name="_Toc72766483"/>
      <w:bookmarkStart w:id="2140" w:name="_Toc97037825"/>
      <w:bookmarkStart w:id="2141" w:name="_Toc100940035"/>
      <w:bookmarkStart w:id="2142" w:name="_Toc104546901"/>
      <w:bookmarkStart w:id="2143" w:name="_Toc112937948"/>
      <w:bookmarkStart w:id="2144" w:name="_Toc114134705"/>
      <w:r>
        <w:rPr>
          <w:lang w:val="en-US"/>
        </w:rPr>
        <w:t>None.</w:t>
      </w:r>
    </w:p>
    <w:p w14:paraId="1440ECF0" w14:textId="77777777" w:rsidR="00E9750A" w:rsidRDefault="00A16F12">
      <w:pPr>
        <w:pStyle w:val="Heading4"/>
        <w:rPr>
          <w:lang w:val="en-US"/>
        </w:rPr>
      </w:pPr>
      <w:bookmarkStart w:id="2145" w:name="_Toc120681644"/>
      <w:bookmarkStart w:id="2146" w:name="_Toc133434831"/>
      <w:bookmarkStart w:id="2147" w:name="_Toc138694014"/>
      <w:bookmarkStart w:id="2148" w:name="_Toc148535743"/>
      <w:bookmarkStart w:id="2149" w:name="_Toc162009243"/>
      <w:bookmarkStart w:id="2150" w:name="_Toc170161005"/>
      <w:bookmarkStart w:id="2151" w:name="_Toc21920522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9CE5D73" w14:textId="77777777" w:rsidR="00E9750A" w:rsidRDefault="00A16F12">
      <w:pPr>
        <w:rPr>
          <w:lang w:val="en-US"/>
        </w:rPr>
      </w:pPr>
      <w:bookmarkStart w:id="2152" w:name="_Toc72767055"/>
      <w:bookmarkStart w:id="2153" w:name="_Toc72766488"/>
      <w:bookmarkStart w:id="2154" w:name="_Toc73042507"/>
      <w:bookmarkStart w:id="2155" w:name="_Toc81242851"/>
      <w:bookmarkStart w:id="2156" w:name="_Toc89426637"/>
      <w:bookmarkStart w:id="2157" w:name="_Toc94020424"/>
      <w:bookmarkStart w:id="2158" w:name="_Toc97034958"/>
      <w:bookmarkStart w:id="2159" w:name="_Toc97037826"/>
      <w:bookmarkStart w:id="2160" w:name="_Toc100940036"/>
      <w:bookmarkStart w:id="2161" w:name="_Toc104546902"/>
      <w:bookmarkStart w:id="2162" w:name="_Toc112937949"/>
      <w:bookmarkStart w:id="2163" w:name="_Toc114134706"/>
      <w:r>
        <w:rPr>
          <w:lang w:val="en-US"/>
        </w:rPr>
        <w:t>None.</w:t>
      </w:r>
    </w:p>
    <w:p w14:paraId="1CE3C957" w14:textId="77777777" w:rsidR="00E9750A" w:rsidRDefault="00A16F12">
      <w:pPr>
        <w:pStyle w:val="Heading3"/>
      </w:pPr>
      <w:bookmarkStart w:id="2164" w:name="_Toc120681645"/>
      <w:bookmarkStart w:id="2165" w:name="_Toc133434832"/>
      <w:bookmarkStart w:id="2166" w:name="_Toc138694015"/>
      <w:bookmarkStart w:id="2167" w:name="_Toc148535744"/>
      <w:bookmarkStart w:id="2168" w:name="_Toc162009244"/>
      <w:bookmarkStart w:id="2169" w:name="_Toc170161006"/>
      <w:bookmarkStart w:id="2170" w:name="_Toc219205228"/>
      <w:r>
        <w:t>5.1.7</w:t>
      </w:r>
      <w:r>
        <w:tab/>
        <w:t>Error Handling</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9AFC9CC" w14:textId="77777777" w:rsidR="00E9750A" w:rsidRDefault="00A16F12">
      <w:pPr>
        <w:pStyle w:val="Heading4"/>
      </w:pPr>
      <w:bookmarkStart w:id="2171" w:name="_Toc72766489"/>
      <w:bookmarkStart w:id="2172" w:name="_Toc72767056"/>
      <w:bookmarkStart w:id="2173" w:name="_Toc73042508"/>
      <w:bookmarkStart w:id="2174" w:name="_Toc81242852"/>
      <w:bookmarkStart w:id="2175" w:name="_Toc89426638"/>
      <w:bookmarkStart w:id="2176" w:name="_Toc94020425"/>
      <w:bookmarkStart w:id="2177" w:name="_Toc97034959"/>
      <w:bookmarkStart w:id="2178" w:name="_Toc97037827"/>
      <w:bookmarkStart w:id="2179" w:name="_Toc100940037"/>
      <w:bookmarkStart w:id="2180" w:name="_Toc104546903"/>
      <w:bookmarkStart w:id="2181" w:name="_Toc112937950"/>
      <w:bookmarkStart w:id="2182" w:name="_Toc114134707"/>
      <w:bookmarkStart w:id="2183" w:name="_Toc120681646"/>
      <w:bookmarkStart w:id="2184" w:name="_Toc133434833"/>
      <w:bookmarkStart w:id="2185" w:name="_Toc138694016"/>
      <w:bookmarkStart w:id="2186" w:name="_Toc148535745"/>
      <w:bookmarkStart w:id="2187" w:name="_Toc162009245"/>
      <w:bookmarkStart w:id="2188" w:name="_Toc170161007"/>
      <w:bookmarkStart w:id="2189" w:name="_Toc219205229"/>
      <w:r>
        <w:t>5.1.7.1</w:t>
      </w:r>
      <w:r>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2F86F374" w14:textId="4D86C312" w:rsidR="006225F9" w:rsidRDefault="006225F9" w:rsidP="006225F9">
      <w:bookmarkStart w:id="2190" w:name="_Toc72766490"/>
      <w:bookmarkStart w:id="2191" w:name="_Toc72767057"/>
      <w:bookmarkStart w:id="2192" w:name="_Toc73042509"/>
      <w:bookmarkStart w:id="2193" w:name="_Toc81242853"/>
      <w:bookmarkStart w:id="2194" w:name="_Toc89426639"/>
      <w:bookmarkStart w:id="2195" w:name="_Toc94020426"/>
      <w:bookmarkStart w:id="2196" w:name="_Toc97034960"/>
      <w:bookmarkStart w:id="2197" w:name="_Toc97037828"/>
      <w:bookmarkStart w:id="2198" w:name="_Toc100940038"/>
      <w:bookmarkStart w:id="2199" w:name="_Toc104546904"/>
      <w:bookmarkStart w:id="2200" w:name="_Toc112937951"/>
      <w:bookmarkStart w:id="2201" w:name="_Toc114134708"/>
      <w:bookmarkStart w:id="2202" w:name="_Toc120681647"/>
      <w:bookmarkStart w:id="2203" w:name="_Toc133434834"/>
      <w:bookmarkStart w:id="220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2205" w:name="_Toc148535746"/>
      <w:bookmarkStart w:id="2206" w:name="_Toc162009246"/>
      <w:bookmarkStart w:id="2207" w:name="_Toc170161008"/>
      <w:bookmarkStart w:id="2208" w:name="_Toc219205230"/>
      <w:r>
        <w:t>5.1.7.2</w:t>
      </w:r>
      <w:r>
        <w:tab/>
        <w:t>Protocol Errors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2209" w:name="_Toc72766491"/>
      <w:bookmarkStart w:id="2210" w:name="_Toc72767058"/>
      <w:bookmarkStart w:id="2211" w:name="_Toc73042510"/>
      <w:bookmarkStart w:id="2212" w:name="_Toc81242854"/>
      <w:bookmarkStart w:id="2213" w:name="_Toc89426640"/>
      <w:bookmarkStart w:id="2214" w:name="_Toc94020427"/>
      <w:bookmarkStart w:id="2215" w:name="_Toc97034961"/>
      <w:bookmarkStart w:id="2216" w:name="_Toc97037829"/>
      <w:bookmarkStart w:id="2217" w:name="_Toc100940039"/>
      <w:bookmarkStart w:id="2218" w:name="_Toc104546905"/>
      <w:bookmarkStart w:id="2219" w:name="_Toc112937952"/>
      <w:bookmarkStart w:id="2220" w:name="_Toc114134709"/>
      <w:bookmarkStart w:id="2221" w:name="_Toc120681648"/>
      <w:bookmarkStart w:id="2222" w:name="_Toc133434835"/>
      <w:bookmarkStart w:id="2223" w:name="_Toc138694018"/>
      <w:bookmarkStart w:id="2224" w:name="_Toc148535747"/>
      <w:bookmarkStart w:id="2225" w:name="_Toc162009247"/>
      <w:bookmarkStart w:id="2226" w:name="_Toc170161009"/>
      <w:bookmarkStart w:id="2227" w:name="_Toc219205231"/>
      <w:r>
        <w:t>5.1.7.3</w:t>
      </w:r>
      <w:r>
        <w:tab/>
        <w:t>Application Errors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2228" w:name="_Toc72766492"/>
      <w:bookmarkStart w:id="2229" w:name="_Toc72767059"/>
      <w:bookmarkStart w:id="2230" w:name="_Toc73042511"/>
      <w:bookmarkStart w:id="2231" w:name="_Toc81242855"/>
      <w:bookmarkStart w:id="2232" w:name="_Toc89426641"/>
      <w:bookmarkStart w:id="2233" w:name="_Toc94020428"/>
      <w:bookmarkStart w:id="2234" w:name="_Toc97034962"/>
      <w:bookmarkStart w:id="2235" w:name="_Toc97037830"/>
      <w:bookmarkStart w:id="2236" w:name="_Toc100940040"/>
      <w:bookmarkStart w:id="2237" w:name="_Toc104546906"/>
      <w:bookmarkStart w:id="2238" w:name="_Toc112937953"/>
      <w:bookmarkStart w:id="2239" w:name="_Toc114134710"/>
      <w:bookmarkStart w:id="2240" w:name="_Toc120681649"/>
      <w:bookmarkStart w:id="2241" w:name="_Toc133434836"/>
      <w:bookmarkStart w:id="2242" w:name="_Toc138694019"/>
      <w:bookmarkStart w:id="2243" w:name="_Toc148535748"/>
      <w:bookmarkStart w:id="2244" w:name="_Toc162009248"/>
      <w:bookmarkStart w:id="2245" w:name="_Toc170161010"/>
      <w:bookmarkStart w:id="2246" w:name="_Toc219205232"/>
      <w:r>
        <w:t>5.1.8</w:t>
      </w:r>
      <w:r>
        <w:rPr>
          <w:lang w:eastAsia="zh-CN"/>
        </w:rPr>
        <w:tab/>
        <w:t>Feature negotiation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47" w:name="_Toc97034963"/>
      <w:bookmarkStart w:id="2248" w:name="_Toc81242856"/>
      <w:bookmarkStart w:id="2249" w:name="_Toc73042512"/>
      <w:bookmarkStart w:id="2250" w:name="_Toc89426642"/>
      <w:bookmarkStart w:id="2251" w:name="_Toc94020429"/>
      <w:bookmarkStart w:id="2252" w:name="_Toc72767060"/>
      <w:bookmarkStart w:id="2253" w:name="_Toc72766493"/>
      <w:bookmarkStart w:id="2254" w:name="_Toc97037831"/>
      <w:bookmarkStart w:id="2255" w:name="_Toc100940041"/>
      <w:bookmarkStart w:id="2256" w:name="_Toc104546907"/>
      <w:bookmarkStart w:id="2257" w:name="_Toc112937954"/>
      <w:bookmarkStart w:id="2258" w:name="_Toc114134711"/>
      <w:bookmarkStart w:id="2259" w:name="_Toc120681650"/>
      <w:bookmarkStart w:id="2260" w:name="_Toc133434837"/>
      <w:bookmarkStart w:id="2261"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Heading3"/>
      </w:pPr>
      <w:bookmarkStart w:id="2262" w:name="_Toc148535749"/>
      <w:bookmarkStart w:id="2263" w:name="_Toc162009249"/>
      <w:bookmarkStart w:id="2264" w:name="_Toc170161011"/>
      <w:bookmarkStart w:id="2265" w:name="_Toc219205233"/>
      <w:r>
        <w:t>5.1.9</w:t>
      </w:r>
      <w:r>
        <w:tab/>
        <w:t>Security</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2266" w:name="_Toc148535750"/>
      <w:bookmarkStart w:id="2267" w:name="_Toc162009250"/>
      <w:bookmarkStart w:id="2268" w:name="_Toc170161012"/>
      <w:bookmarkStart w:id="2269" w:name="_Toc219205234"/>
      <w:r>
        <w:t>5.2</w:t>
      </w:r>
      <w:r>
        <w:tab/>
        <w:t>Nadrf_MLModelManagement Service API</w:t>
      </w:r>
      <w:bookmarkEnd w:id="2266"/>
      <w:bookmarkEnd w:id="2267"/>
      <w:bookmarkEnd w:id="2268"/>
      <w:bookmarkEnd w:id="2269"/>
    </w:p>
    <w:p w14:paraId="3D671463" w14:textId="77777777" w:rsidR="00356552" w:rsidRDefault="00356552" w:rsidP="00356552">
      <w:pPr>
        <w:pStyle w:val="Heading3"/>
      </w:pPr>
      <w:bookmarkStart w:id="2270" w:name="_Toc148535751"/>
      <w:bookmarkStart w:id="2271" w:name="_Toc162009251"/>
      <w:bookmarkStart w:id="2272" w:name="_Toc170161013"/>
      <w:bookmarkStart w:id="2273" w:name="_Toc219205235"/>
      <w:r>
        <w:t>5.2.1</w:t>
      </w:r>
      <w:r>
        <w:tab/>
        <w:t>Introduction</w:t>
      </w:r>
      <w:bookmarkEnd w:id="2270"/>
      <w:bookmarkEnd w:id="2271"/>
      <w:bookmarkEnd w:id="2272"/>
      <w:bookmarkEnd w:id="2273"/>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2274" w:name="_Toc148535752"/>
      <w:bookmarkStart w:id="2275" w:name="_Toc162009252"/>
      <w:bookmarkStart w:id="2276" w:name="_Toc170161014"/>
      <w:bookmarkStart w:id="2277" w:name="_Toc219205236"/>
      <w:r>
        <w:t>5.2.2</w:t>
      </w:r>
      <w:r>
        <w:tab/>
        <w:t>Usage of HTTP</w:t>
      </w:r>
      <w:bookmarkEnd w:id="2274"/>
      <w:bookmarkEnd w:id="2275"/>
      <w:bookmarkEnd w:id="2276"/>
      <w:bookmarkEnd w:id="2277"/>
    </w:p>
    <w:p w14:paraId="4C6F41AA" w14:textId="77777777" w:rsidR="00356552" w:rsidRDefault="00356552" w:rsidP="00356552">
      <w:pPr>
        <w:pStyle w:val="Heading4"/>
      </w:pPr>
      <w:bookmarkStart w:id="2278" w:name="_Toc148535753"/>
      <w:bookmarkStart w:id="2279" w:name="_Toc162009253"/>
      <w:bookmarkStart w:id="2280" w:name="_Toc170161015"/>
      <w:bookmarkStart w:id="2281" w:name="_Toc219205237"/>
      <w:r>
        <w:t>5.2.2.1</w:t>
      </w:r>
      <w:r>
        <w:tab/>
        <w:t>General</w:t>
      </w:r>
      <w:bookmarkEnd w:id="2278"/>
      <w:bookmarkEnd w:id="2279"/>
      <w:bookmarkEnd w:id="2280"/>
      <w:bookmarkEnd w:id="228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2282" w:name="_Toc148535754"/>
      <w:bookmarkStart w:id="2283" w:name="_Toc162009254"/>
      <w:bookmarkStart w:id="2284" w:name="_Toc170161016"/>
      <w:bookmarkStart w:id="2285" w:name="_Toc219205238"/>
      <w:r>
        <w:t>5.2.2.2</w:t>
      </w:r>
      <w:r>
        <w:tab/>
        <w:t>HTTP standard headers</w:t>
      </w:r>
      <w:bookmarkEnd w:id="2282"/>
      <w:bookmarkEnd w:id="2283"/>
      <w:bookmarkEnd w:id="2284"/>
      <w:bookmarkEnd w:id="2285"/>
    </w:p>
    <w:p w14:paraId="519C0AC8" w14:textId="77777777" w:rsidR="00356552" w:rsidRDefault="00356552" w:rsidP="00356552">
      <w:pPr>
        <w:pStyle w:val="Heading5"/>
        <w:rPr>
          <w:lang w:eastAsia="zh-CN"/>
        </w:rPr>
      </w:pPr>
      <w:bookmarkStart w:id="2286" w:name="_Toc148535755"/>
      <w:bookmarkStart w:id="2287" w:name="_Toc162009255"/>
      <w:bookmarkStart w:id="2288" w:name="_Toc170161017"/>
      <w:bookmarkStart w:id="2289" w:name="_Toc219205239"/>
      <w:r>
        <w:t>5.2.2.2.1</w:t>
      </w:r>
      <w:r>
        <w:rPr>
          <w:lang w:eastAsia="zh-CN"/>
        </w:rPr>
        <w:tab/>
        <w:t>General</w:t>
      </w:r>
      <w:bookmarkEnd w:id="2286"/>
      <w:bookmarkEnd w:id="2287"/>
      <w:bookmarkEnd w:id="2288"/>
      <w:bookmarkEnd w:id="22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2290" w:name="_Toc148535756"/>
      <w:bookmarkStart w:id="2291" w:name="_Toc162009256"/>
      <w:bookmarkStart w:id="2292" w:name="_Toc170161018"/>
      <w:bookmarkStart w:id="2293" w:name="_Toc219205240"/>
      <w:r>
        <w:t>5.2.2.2.2</w:t>
      </w:r>
      <w:r>
        <w:tab/>
        <w:t>Content type</w:t>
      </w:r>
      <w:bookmarkEnd w:id="2290"/>
      <w:bookmarkEnd w:id="2291"/>
      <w:bookmarkEnd w:id="2292"/>
      <w:bookmarkEnd w:id="229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294"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Heading4"/>
      </w:pPr>
      <w:bookmarkStart w:id="2295" w:name="_Toc162009257"/>
      <w:bookmarkStart w:id="2296" w:name="_Toc170161019"/>
      <w:bookmarkStart w:id="2297" w:name="_Toc219205241"/>
      <w:r>
        <w:t>5.2.2.3</w:t>
      </w:r>
      <w:r>
        <w:tab/>
        <w:t>HTTP custom headers</w:t>
      </w:r>
      <w:bookmarkEnd w:id="2294"/>
      <w:bookmarkEnd w:id="2295"/>
      <w:bookmarkEnd w:id="2296"/>
      <w:bookmarkEnd w:id="2297"/>
    </w:p>
    <w:p w14:paraId="7BC994B7" w14:textId="4A92200F" w:rsidR="00371AC1" w:rsidRDefault="00371AC1" w:rsidP="00371AC1">
      <w:bookmarkStart w:id="2298" w:name="_Toc148535758"/>
      <w:bookmarkStart w:id="229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Heading3"/>
      </w:pPr>
      <w:bookmarkStart w:id="2300" w:name="_Toc170161020"/>
      <w:bookmarkStart w:id="2301" w:name="_Toc219205242"/>
      <w:r>
        <w:t>5.2.3</w:t>
      </w:r>
      <w:r>
        <w:tab/>
        <w:t>Resources</w:t>
      </w:r>
      <w:bookmarkEnd w:id="2298"/>
      <w:bookmarkEnd w:id="2299"/>
      <w:bookmarkEnd w:id="2300"/>
      <w:bookmarkEnd w:id="2301"/>
    </w:p>
    <w:p w14:paraId="7FAF89C0" w14:textId="77777777" w:rsidR="00356552" w:rsidRDefault="00356552" w:rsidP="00356552">
      <w:pPr>
        <w:pStyle w:val="Heading4"/>
      </w:pPr>
      <w:bookmarkStart w:id="2302" w:name="_Toc148535759"/>
      <w:bookmarkStart w:id="2303" w:name="_Toc162009259"/>
      <w:bookmarkStart w:id="2304" w:name="_Toc170161021"/>
      <w:bookmarkStart w:id="2305" w:name="_Toc219205243"/>
      <w:r>
        <w:t>5.2.3.1</w:t>
      </w:r>
      <w:r>
        <w:tab/>
        <w:t>Overview</w:t>
      </w:r>
      <w:bookmarkEnd w:id="2302"/>
      <w:bookmarkEnd w:id="2303"/>
      <w:bookmarkEnd w:id="2304"/>
      <w:bookmarkEnd w:id="2305"/>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1pt;height:97.25pt;mso-width-percent:0;mso-height-percent:0;mso-width-percent:0;mso-height-percent:0" o:ole="">
            <v:imagedata r:id="rId54" o:title=""/>
          </v:shape>
          <o:OLEObject Type="Embed" ProgID="Visio.Drawing.15" ShapeID="_x0000_i1047" DrawAspect="Content" ObjectID="_1829817210"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2306" w:name="_Toc148535760"/>
      <w:bookmarkStart w:id="2307" w:name="_Toc162009260"/>
      <w:bookmarkStart w:id="2308" w:name="_Toc170161022"/>
      <w:bookmarkStart w:id="2309" w:name="_Toc219205244"/>
      <w:r>
        <w:t>5.2.3.2</w:t>
      </w:r>
      <w:r>
        <w:tab/>
        <w:t>Resource: ADRF ML Model Store Records</w:t>
      </w:r>
      <w:bookmarkEnd w:id="2306"/>
      <w:bookmarkEnd w:id="2307"/>
      <w:bookmarkEnd w:id="2308"/>
      <w:bookmarkEnd w:id="2309"/>
    </w:p>
    <w:p w14:paraId="3993DC3D" w14:textId="77777777" w:rsidR="00356552" w:rsidRDefault="00356552" w:rsidP="00356552">
      <w:pPr>
        <w:pStyle w:val="Heading5"/>
      </w:pPr>
      <w:bookmarkStart w:id="2310" w:name="_Toc148535761"/>
      <w:bookmarkStart w:id="2311" w:name="_Toc162009261"/>
      <w:bookmarkStart w:id="2312" w:name="_Toc170161023"/>
      <w:bookmarkStart w:id="2313" w:name="_Toc219205245"/>
      <w:r>
        <w:t>5.2.3.2.1</w:t>
      </w:r>
      <w:r>
        <w:tab/>
        <w:t>Description</w:t>
      </w:r>
      <w:bookmarkEnd w:id="2310"/>
      <w:bookmarkEnd w:id="2311"/>
      <w:bookmarkEnd w:id="2312"/>
      <w:bookmarkEnd w:id="231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2314" w:name="_Toc148535762"/>
      <w:bookmarkStart w:id="2315" w:name="_Toc162009262"/>
      <w:bookmarkStart w:id="2316" w:name="_Toc170161024"/>
      <w:bookmarkStart w:id="2317" w:name="_Toc219205246"/>
      <w:r>
        <w:t>5.2.3.2.2</w:t>
      </w:r>
      <w:r>
        <w:tab/>
        <w:t>Resource Definition</w:t>
      </w:r>
      <w:bookmarkEnd w:id="2314"/>
      <w:bookmarkEnd w:id="2315"/>
      <w:bookmarkEnd w:id="2316"/>
      <w:bookmarkEnd w:id="231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2318" w:name="_Toc148535763"/>
      <w:bookmarkStart w:id="2319" w:name="_Toc162009263"/>
      <w:bookmarkStart w:id="2320" w:name="_Toc170161025"/>
      <w:bookmarkStart w:id="2321" w:name="_Toc219205247"/>
      <w:r>
        <w:t>5.2.3.2.3</w:t>
      </w:r>
      <w:r>
        <w:tab/>
        <w:t>Resource Standard Methods</w:t>
      </w:r>
      <w:bookmarkEnd w:id="2318"/>
      <w:bookmarkEnd w:id="2319"/>
      <w:bookmarkEnd w:id="2320"/>
      <w:bookmarkEnd w:id="2321"/>
    </w:p>
    <w:p w14:paraId="0D66DB0F" w14:textId="77777777" w:rsidR="00356552" w:rsidRDefault="00356552" w:rsidP="00356552">
      <w:pPr>
        <w:pStyle w:val="Heading6"/>
      </w:pPr>
      <w:bookmarkStart w:id="2322" w:name="_Toc148535764"/>
      <w:bookmarkStart w:id="2323" w:name="_Toc162009264"/>
      <w:bookmarkStart w:id="2324" w:name="_Toc170161026"/>
      <w:bookmarkStart w:id="2325" w:name="_Toc219205248"/>
      <w:r>
        <w:t>5.2.3.2.3.1</w:t>
      </w:r>
      <w:r>
        <w:tab/>
        <w:t>POST</w:t>
      </w:r>
      <w:bookmarkEnd w:id="2322"/>
      <w:bookmarkEnd w:id="2323"/>
      <w:bookmarkEnd w:id="2324"/>
      <w:bookmarkEnd w:id="2325"/>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26" w:name="_Toc148535765"/>
      <w:bookmarkStart w:id="2327"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Heading6"/>
      </w:pPr>
      <w:bookmarkStart w:id="2328" w:name="_Toc170161027"/>
      <w:bookmarkStart w:id="2329" w:name="_Toc219205249"/>
      <w:r>
        <w:t>5.2.3.2.3.2</w:t>
      </w:r>
      <w:r>
        <w:tab/>
        <w:t>GET</w:t>
      </w:r>
      <w:bookmarkEnd w:id="2326"/>
      <w:bookmarkEnd w:id="2327"/>
      <w:bookmarkEnd w:id="2328"/>
      <w:bookmarkEnd w:id="2329"/>
    </w:p>
    <w:p w14:paraId="69411C6A" w14:textId="77777777" w:rsidR="00371AC1" w:rsidRDefault="00371AC1" w:rsidP="00371AC1">
      <w:bookmarkStart w:id="2330" w:name="_Toc148535766"/>
      <w:bookmarkStart w:id="2331"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ＭＳ 明朝"/>
        </w:rPr>
      </w:pPr>
      <w:r>
        <w:rPr>
          <w:rFonts w:eastAsia="ＭＳ 明朝"/>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ＭＳ 明朝"/>
        </w:rPr>
      </w:pPr>
      <w:r>
        <w:rPr>
          <w:rFonts w:eastAsia="ＭＳ 明朝"/>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ＭＳ 明朝"/>
        </w:rPr>
      </w:pPr>
      <w:r>
        <w:rPr>
          <w:rFonts w:eastAsia="ＭＳ 明朝"/>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ＭＳ 明朝"/>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ＭＳ 明朝"/>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Heading5"/>
      </w:pPr>
      <w:bookmarkStart w:id="2332" w:name="_Toc170161028"/>
      <w:bookmarkStart w:id="2333" w:name="_Toc219205250"/>
      <w:r>
        <w:t>5.2.3.2.4</w:t>
      </w:r>
      <w:r>
        <w:tab/>
        <w:t>Resource Custom Operations</w:t>
      </w:r>
      <w:bookmarkEnd w:id="2330"/>
      <w:bookmarkEnd w:id="2331"/>
      <w:bookmarkEnd w:id="2332"/>
      <w:bookmarkEnd w:id="2333"/>
    </w:p>
    <w:p w14:paraId="45A2F56A" w14:textId="77777777" w:rsidR="00356552" w:rsidRDefault="00356552" w:rsidP="00356552">
      <w:r>
        <w:t>None.</w:t>
      </w:r>
    </w:p>
    <w:p w14:paraId="17ADBBA0" w14:textId="77777777" w:rsidR="00356552" w:rsidRDefault="00356552" w:rsidP="00356552">
      <w:pPr>
        <w:pStyle w:val="Heading4"/>
      </w:pPr>
      <w:bookmarkStart w:id="2334" w:name="_Toc148535767"/>
      <w:bookmarkStart w:id="2335" w:name="_Toc162009267"/>
      <w:bookmarkStart w:id="2336" w:name="_Toc170161029"/>
      <w:bookmarkStart w:id="2337" w:name="_Toc219205251"/>
      <w:r>
        <w:t>5.2.3.3</w:t>
      </w:r>
      <w:r>
        <w:tab/>
        <w:t>Resource: Individual ADRF ML Model Store Record</w:t>
      </w:r>
      <w:bookmarkEnd w:id="2334"/>
      <w:bookmarkEnd w:id="2335"/>
      <w:bookmarkEnd w:id="2336"/>
      <w:bookmarkEnd w:id="2337"/>
    </w:p>
    <w:p w14:paraId="7F03B3FA" w14:textId="77777777" w:rsidR="00356552" w:rsidRDefault="00356552" w:rsidP="00356552">
      <w:pPr>
        <w:pStyle w:val="Heading5"/>
      </w:pPr>
      <w:bookmarkStart w:id="2338" w:name="_Toc148535768"/>
      <w:bookmarkStart w:id="2339" w:name="_Toc162009268"/>
      <w:bookmarkStart w:id="2340" w:name="_Toc170161030"/>
      <w:bookmarkStart w:id="2341" w:name="_Toc219205252"/>
      <w:r>
        <w:t>5.2.3.3.1</w:t>
      </w:r>
      <w:r>
        <w:tab/>
        <w:t>Description</w:t>
      </w:r>
      <w:bookmarkEnd w:id="2338"/>
      <w:bookmarkEnd w:id="2339"/>
      <w:bookmarkEnd w:id="2340"/>
      <w:bookmarkEnd w:id="2341"/>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2342" w:name="_Toc148535769"/>
      <w:bookmarkStart w:id="2343" w:name="_Toc162009269"/>
      <w:bookmarkStart w:id="2344" w:name="_Toc170161031"/>
      <w:bookmarkStart w:id="2345" w:name="_Toc219205253"/>
      <w:r>
        <w:t>5.2.3.3.2</w:t>
      </w:r>
      <w:r>
        <w:tab/>
        <w:t>Resource Definition</w:t>
      </w:r>
      <w:bookmarkEnd w:id="2342"/>
      <w:bookmarkEnd w:id="2343"/>
      <w:bookmarkEnd w:id="2344"/>
      <w:bookmarkEnd w:id="234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2346" w:name="_Toc148535770"/>
      <w:bookmarkStart w:id="2347" w:name="_Toc162009270"/>
      <w:bookmarkStart w:id="2348" w:name="_Toc170161032"/>
      <w:bookmarkStart w:id="2349" w:name="_Toc219205254"/>
      <w:r>
        <w:t>5.2.3.3.3</w:t>
      </w:r>
      <w:r>
        <w:tab/>
        <w:t>Resource Standard Methods</w:t>
      </w:r>
      <w:bookmarkEnd w:id="2346"/>
      <w:bookmarkEnd w:id="2347"/>
      <w:bookmarkEnd w:id="2348"/>
      <w:bookmarkEnd w:id="2349"/>
    </w:p>
    <w:p w14:paraId="4A8E217A" w14:textId="77777777" w:rsidR="00356552" w:rsidRDefault="00356552" w:rsidP="00356552">
      <w:pPr>
        <w:pStyle w:val="Heading6"/>
      </w:pPr>
      <w:bookmarkStart w:id="2350" w:name="_Toc148535771"/>
      <w:bookmarkStart w:id="2351" w:name="_Toc162009271"/>
      <w:bookmarkStart w:id="2352" w:name="_Toc170161033"/>
      <w:bookmarkStart w:id="2353" w:name="_Toc219205255"/>
      <w:r>
        <w:t>5.2.3.3.3.1</w:t>
      </w:r>
      <w:r>
        <w:tab/>
        <w:t>DELETE</w:t>
      </w:r>
      <w:bookmarkEnd w:id="2350"/>
      <w:bookmarkEnd w:id="2351"/>
      <w:bookmarkEnd w:id="2352"/>
      <w:bookmarkEnd w:id="235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Heading6"/>
      </w:pPr>
      <w:bookmarkStart w:id="2354" w:name="_Toc170161034"/>
      <w:bookmarkStart w:id="2355" w:name="_Toc148535772"/>
      <w:bookmarkStart w:id="2356" w:name="_Toc162009272"/>
      <w:bookmarkStart w:id="2357" w:name="_Toc170161035"/>
      <w:bookmarkStart w:id="2358" w:name="_Toc219205256"/>
      <w:r>
        <w:t>5.2.3.3.3.2</w:t>
      </w:r>
      <w:r>
        <w:tab/>
      </w:r>
      <w:r>
        <w:rPr>
          <w:lang w:eastAsia="zh-CN"/>
        </w:rPr>
        <w:t>PUT</w:t>
      </w:r>
      <w:bookmarkEnd w:id="2354"/>
      <w:bookmarkEnd w:id="2358"/>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Heading5"/>
      </w:pPr>
      <w:bookmarkStart w:id="2359" w:name="_Toc219205257"/>
      <w:r>
        <w:t>5.2.3.3.4</w:t>
      </w:r>
      <w:r>
        <w:tab/>
        <w:t>Resource Custom Operations</w:t>
      </w:r>
      <w:bookmarkEnd w:id="2355"/>
      <w:bookmarkEnd w:id="2356"/>
      <w:bookmarkEnd w:id="2357"/>
      <w:bookmarkEnd w:id="2359"/>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2360" w:name="_Toc148535773"/>
      <w:bookmarkStart w:id="2361" w:name="_Toc162009273"/>
      <w:bookmarkStart w:id="2362" w:name="_Toc170161036"/>
      <w:bookmarkStart w:id="2363" w:name="_Toc219205258"/>
      <w:r>
        <w:t>5.2.4</w:t>
      </w:r>
      <w:r>
        <w:tab/>
        <w:t>Custom Operations without associated resources</w:t>
      </w:r>
      <w:bookmarkEnd w:id="2360"/>
      <w:bookmarkEnd w:id="2361"/>
      <w:bookmarkEnd w:id="2362"/>
      <w:bookmarkEnd w:id="2363"/>
    </w:p>
    <w:p w14:paraId="309064D3" w14:textId="77777777" w:rsidR="00356552" w:rsidRDefault="00356552" w:rsidP="00356552">
      <w:pPr>
        <w:pStyle w:val="Heading4"/>
      </w:pPr>
      <w:bookmarkStart w:id="2364" w:name="_Toc148535774"/>
      <w:bookmarkStart w:id="2365" w:name="_Toc162009274"/>
      <w:bookmarkStart w:id="2366" w:name="_Toc170161037"/>
      <w:bookmarkStart w:id="2367" w:name="_Toc219205259"/>
      <w:r>
        <w:t>5.2.4.1</w:t>
      </w:r>
      <w:r>
        <w:tab/>
        <w:t>Overview</w:t>
      </w:r>
      <w:bookmarkEnd w:id="2364"/>
      <w:bookmarkEnd w:id="2365"/>
      <w:bookmarkEnd w:id="2366"/>
      <w:bookmarkEnd w:id="236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SimSun"/>
          <w:noProof/>
        </w:rPr>
        <w:object w:dxaOrig="5892" w:dyaOrig="1740" w14:anchorId="63851971">
          <v:shape id="_x0000_i1048" type="#_x0000_t75" alt="" style="width:293.05pt;height:87.6pt;mso-width-percent:0;mso-height-percent:0;mso-width-percent:0;mso-height-percent:0" o:ole="">
            <v:imagedata r:id="rId56" o:title="" cropbottom="7081f" cropright="4734f"/>
          </v:shape>
          <o:OLEObject Type="Embed" ProgID="Visio.Drawing.15" ShapeID="_x0000_i1048" DrawAspect="Content" ObjectID="_1829817211"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2368" w:name="_Toc148535775"/>
      <w:bookmarkStart w:id="2369" w:name="_Toc162009275"/>
      <w:bookmarkStart w:id="2370" w:name="_Toc170161038"/>
      <w:bookmarkStart w:id="2371" w:name="_Toc219205260"/>
      <w:r>
        <w:t>5.2.4.4</w:t>
      </w:r>
      <w:r>
        <w:tab/>
        <w:t>Operation: remove-stored-mlmodel</w:t>
      </w:r>
      <w:bookmarkEnd w:id="2368"/>
      <w:bookmarkEnd w:id="2369"/>
      <w:bookmarkEnd w:id="2370"/>
      <w:bookmarkEnd w:id="2371"/>
    </w:p>
    <w:p w14:paraId="7727E1A6" w14:textId="77777777" w:rsidR="00356552" w:rsidRDefault="00356552" w:rsidP="00356552">
      <w:pPr>
        <w:pStyle w:val="Heading5"/>
      </w:pPr>
      <w:bookmarkStart w:id="2372" w:name="_Toc148535776"/>
      <w:bookmarkStart w:id="2373" w:name="_Toc162009276"/>
      <w:bookmarkStart w:id="2374" w:name="_Toc170161039"/>
      <w:bookmarkStart w:id="2375" w:name="_Toc219205261"/>
      <w:r>
        <w:t>5.2.4.4.1</w:t>
      </w:r>
      <w:r>
        <w:tab/>
        <w:t>Description</w:t>
      </w:r>
      <w:bookmarkEnd w:id="2372"/>
      <w:bookmarkEnd w:id="2373"/>
      <w:bookmarkEnd w:id="2374"/>
      <w:bookmarkEnd w:id="237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2376" w:name="_Toc148535777"/>
      <w:bookmarkStart w:id="2377" w:name="_Toc162009277"/>
      <w:bookmarkStart w:id="2378" w:name="_Toc170161040"/>
      <w:bookmarkStart w:id="2379" w:name="_Toc219205262"/>
      <w:r>
        <w:t>5.2.4.4.2</w:t>
      </w:r>
      <w:r>
        <w:tab/>
        <w:t>Operation Definition</w:t>
      </w:r>
      <w:bookmarkEnd w:id="2376"/>
      <w:bookmarkEnd w:id="2377"/>
      <w:bookmarkEnd w:id="2378"/>
      <w:bookmarkEnd w:id="2379"/>
    </w:p>
    <w:p w14:paraId="067A24B8" w14:textId="77777777" w:rsidR="00371AC1" w:rsidRDefault="00371AC1" w:rsidP="00371AC1">
      <w:bookmarkStart w:id="2380" w:name="_Toc94064366"/>
      <w:bookmarkStart w:id="2381" w:name="_Toc85557168"/>
      <w:bookmarkStart w:id="2382" w:name="_Toc120702428"/>
      <w:bookmarkStart w:id="2383" w:name="_Toc85553069"/>
      <w:bookmarkStart w:id="2384" w:name="_Toc70550695"/>
      <w:bookmarkStart w:id="2385" w:name="_Toc114133927"/>
      <w:bookmarkStart w:id="2386" w:name="_Toc51762962"/>
      <w:bookmarkStart w:id="2387" w:name="_Toc101244530"/>
      <w:bookmarkStart w:id="2388" w:name="_Toc43563564"/>
      <w:bookmarkStart w:id="2389" w:name="_Toc90655961"/>
      <w:bookmarkStart w:id="2390" w:name="_Toc56641031"/>
      <w:bookmarkStart w:id="2391" w:name="_Toc66231867"/>
      <w:bookmarkStart w:id="2392" w:name="_Toc68169028"/>
      <w:bookmarkStart w:id="2393" w:name="_Toc98233753"/>
      <w:bookmarkStart w:id="2394" w:name="_Toc50032042"/>
      <w:bookmarkStart w:id="2395" w:name="_Toc112951248"/>
      <w:bookmarkStart w:id="2396" w:name="_Toc59017999"/>
      <w:bookmarkStart w:id="2397" w:name="_Toc36102520"/>
      <w:bookmarkStart w:id="2398" w:name="_Toc83233148"/>
      <w:bookmarkStart w:id="2399" w:name="_Toc88667676"/>
      <w:bookmarkStart w:id="2400" w:name="_Toc104539125"/>
      <w:bookmarkStart w:id="2401" w:name="_Toc28012863"/>
      <w:bookmarkStart w:id="2402" w:name="_Toc113031788"/>
      <w:bookmarkStart w:id="2403" w:name="_Toc136562524"/>
      <w:bookmarkStart w:id="2404" w:name="_Toc34266349"/>
      <w:bookmarkStart w:id="2405" w:name="_Toc45134110"/>
      <w:bookmarkStart w:id="2406" w:name="_Toc138754358"/>
      <w:bookmarkStart w:id="2407" w:name="_Toc148535778"/>
      <w:bookmarkStart w:id="240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Heading3"/>
        <w:rPr>
          <w:lang w:val="en-US"/>
        </w:rPr>
      </w:pPr>
      <w:bookmarkStart w:id="2409" w:name="_Toc170161041"/>
      <w:bookmarkStart w:id="2410" w:name="_Toc219205263"/>
      <w:r>
        <w:rPr>
          <w:lang w:val="en-US"/>
        </w:rPr>
        <w:t>5.2.5</w:t>
      </w:r>
      <w:r>
        <w:rPr>
          <w:lang w:val="en-US"/>
        </w:rPr>
        <w:tab/>
        <w:t>Notifications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2411" w:name="_Toc148535779"/>
      <w:bookmarkStart w:id="2412" w:name="_Toc162009279"/>
      <w:bookmarkStart w:id="2413" w:name="_Toc170161042"/>
      <w:bookmarkStart w:id="2414" w:name="_Toc219205264"/>
      <w:r>
        <w:t>5.2.6</w:t>
      </w:r>
      <w:r>
        <w:tab/>
        <w:t>Data Model</w:t>
      </w:r>
      <w:bookmarkEnd w:id="2411"/>
      <w:bookmarkEnd w:id="2412"/>
      <w:bookmarkEnd w:id="2413"/>
      <w:bookmarkEnd w:id="2414"/>
    </w:p>
    <w:p w14:paraId="2CC7CA0C" w14:textId="77777777" w:rsidR="006225F9" w:rsidRDefault="006225F9" w:rsidP="006225F9">
      <w:pPr>
        <w:pStyle w:val="Heading4"/>
      </w:pPr>
      <w:bookmarkStart w:id="2415" w:name="_Toc148535780"/>
      <w:bookmarkStart w:id="2416" w:name="_Toc162009280"/>
      <w:bookmarkStart w:id="2417" w:name="_Toc170161043"/>
      <w:bookmarkStart w:id="2418" w:name="_Hlk138946652"/>
      <w:bookmarkStart w:id="2419" w:name="_Toc219205265"/>
      <w:r>
        <w:t>5.2.6.1</w:t>
      </w:r>
      <w:r>
        <w:tab/>
        <w:t>General</w:t>
      </w:r>
      <w:bookmarkEnd w:id="2415"/>
      <w:bookmarkEnd w:id="2416"/>
      <w:bookmarkEnd w:id="2417"/>
      <w:bookmarkEnd w:id="2419"/>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2420" w:name="_Toc148535781"/>
      <w:bookmarkStart w:id="2421" w:name="_Toc162009281"/>
      <w:bookmarkStart w:id="2422" w:name="_Toc170161044"/>
      <w:bookmarkStart w:id="2423" w:name="_Toc219205266"/>
      <w:r>
        <w:rPr>
          <w:lang w:val="en-US"/>
        </w:rPr>
        <w:t>5.2.6.2</w:t>
      </w:r>
      <w:r>
        <w:rPr>
          <w:lang w:val="en-US"/>
        </w:rPr>
        <w:tab/>
        <w:t>Structured data types</w:t>
      </w:r>
      <w:bookmarkEnd w:id="2420"/>
      <w:bookmarkEnd w:id="2421"/>
      <w:bookmarkEnd w:id="2422"/>
      <w:bookmarkEnd w:id="2423"/>
    </w:p>
    <w:p w14:paraId="7B10CA63" w14:textId="77777777" w:rsidR="00356552" w:rsidRDefault="00356552" w:rsidP="00356552">
      <w:pPr>
        <w:pStyle w:val="Heading5"/>
      </w:pPr>
      <w:bookmarkStart w:id="2424" w:name="_Toc148535782"/>
      <w:bookmarkStart w:id="2425" w:name="_Toc162009282"/>
      <w:bookmarkStart w:id="2426" w:name="_Toc170161045"/>
      <w:bookmarkStart w:id="2427" w:name="_Toc219205267"/>
      <w:r>
        <w:t>5.2.6.2.1</w:t>
      </w:r>
      <w:r>
        <w:tab/>
        <w:t>Introduction</w:t>
      </w:r>
      <w:bookmarkEnd w:id="2424"/>
      <w:bookmarkEnd w:id="2425"/>
      <w:bookmarkEnd w:id="2426"/>
      <w:bookmarkEnd w:id="2427"/>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Heading5"/>
      </w:pPr>
      <w:bookmarkStart w:id="2428" w:name="_Toc148535783"/>
      <w:bookmarkStart w:id="2429" w:name="_Toc162009283"/>
      <w:bookmarkStart w:id="2430" w:name="_Toc170161046"/>
      <w:bookmarkStart w:id="2431" w:name="_Toc122419262"/>
      <w:bookmarkStart w:id="2432" w:name="_Toc138669905"/>
      <w:bookmarkStart w:id="2433" w:name="_Toc148535784"/>
      <w:bookmarkStart w:id="2434" w:name="_Toc162009284"/>
      <w:bookmarkStart w:id="2435" w:name="_Toc170161047"/>
      <w:bookmarkStart w:id="2436" w:name="_Toc219205268"/>
      <w:bookmarkEnd w:id="2418"/>
      <w:r>
        <w:t>5.2.6.2.2</w:t>
      </w:r>
      <w:r>
        <w:tab/>
        <w:t>Type: NadrfMLModelStoreRecord</w:t>
      </w:r>
      <w:bookmarkEnd w:id="2428"/>
      <w:bookmarkEnd w:id="2429"/>
      <w:bookmarkEnd w:id="2430"/>
      <w:bookmarkEnd w:id="2436"/>
    </w:p>
    <w:bookmarkEnd w:id="2431"/>
    <w:bookmarkEnd w:id="2432"/>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Heading5"/>
      </w:pPr>
      <w:bookmarkStart w:id="2437" w:name="_Toc219205269"/>
      <w:r>
        <w:t>5.2.6.2.3</w:t>
      </w:r>
      <w:r>
        <w:tab/>
        <w:t>Type: MLModelInfo</w:t>
      </w:r>
      <w:bookmarkEnd w:id="2433"/>
      <w:bookmarkEnd w:id="2434"/>
      <w:bookmarkEnd w:id="2435"/>
      <w:bookmarkEnd w:id="243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Heading5"/>
      </w:pPr>
      <w:bookmarkStart w:id="2438" w:name="_Toc148535785"/>
      <w:bookmarkStart w:id="2439" w:name="_Toc162009285"/>
      <w:bookmarkStart w:id="2440" w:name="_Toc170161048"/>
      <w:bookmarkStart w:id="2441" w:name="_Toc219205270"/>
      <w:r>
        <w:t>5.2.6.2.4</w:t>
      </w:r>
      <w:r>
        <w:tab/>
        <w:t>Type: MLModel</w:t>
      </w:r>
      <w:bookmarkEnd w:id="2438"/>
      <w:bookmarkEnd w:id="2439"/>
      <w:bookmarkEnd w:id="2440"/>
      <w:bookmarkEnd w:id="2441"/>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2442" w:name="_Toc148535786"/>
      <w:bookmarkStart w:id="2443" w:name="_Toc162009286"/>
      <w:bookmarkStart w:id="2444" w:name="_Toc170161049"/>
      <w:bookmarkStart w:id="2445" w:name="_Toc219205271"/>
      <w:r>
        <w:t>5.2.6.2.5</w:t>
      </w:r>
      <w:r>
        <w:tab/>
        <w:t>Type: MLModelDelResult</w:t>
      </w:r>
      <w:bookmarkEnd w:id="2442"/>
      <w:bookmarkEnd w:id="2443"/>
      <w:bookmarkEnd w:id="2444"/>
      <w:bookmarkEnd w:id="2445"/>
    </w:p>
    <w:p w14:paraId="3CEE99FF" w14:textId="77777777" w:rsidR="00F3585A" w:rsidRDefault="00F3585A" w:rsidP="00F3585A">
      <w:pPr>
        <w:pStyle w:val="TH"/>
      </w:pPr>
      <w:bookmarkStart w:id="2446" w:name="_Toc148535787"/>
      <w:bookmarkStart w:id="2447" w:name="_Toc162009287"/>
      <w:bookmarkStart w:id="244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Heading5"/>
      </w:pPr>
      <w:bookmarkStart w:id="2449" w:name="_Toc219205272"/>
      <w:r>
        <w:t>5.2.6.2.6</w:t>
      </w:r>
      <w:r>
        <w:tab/>
        <w:t>Type: AllowedConsumer</w:t>
      </w:r>
      <w:bookmarkEnd w:id="2446"/>
      <w:bookmarkEnd w:id="2447"/>
      <w:bookmarkEnd w:id="2448"/>
      <w:bookmarkEnd w:id="244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2450" w:name="_Toc162009288"/>
      <w:bookmarkStart w:id="2451" w:name="_Toc170161051"/>
      <w:bookmarkStart w:id="2452" w:name="_Toc219205273"/>
      <w:r>
        <w:t>5.2.6.2.7</w:t>
      </w:r>
      <w:r>
        <w:tab/>
        <w:t>Type: ModelStoreResult</w:t>
      </w:r>
      <w:bookmarkEnd w:id="2450"/>
      <w:bookmarkEnd w:id="2451"/>
      <w:bookmarkEnd w:id="245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2453" w:name="_Toc148535788"/>
      <w:bookmarkStart w:id="2454" w:name="_Toc162009289"/>
      <w:bookmarkStart w:id="2455" w:name="_Toc170161052"/>
      <w:bookmarkStart w:id="2456" w:name="_Toc219205274"/>
      <w:r>
        <w:rPr>
          <w:lang w:val="en-US"/>
        </w:rPr>
        <w:t>5.2.6.3</w:t>
      </w:r>
      <w:r>
        <w:rPr>
          <w:lang w:val="en-US"/>
        </w:rPr>
        <w:tab/>
        <w:t>Simple data types and enumerations</w:t>
      </w:r>
      <w:bookmarkEnd w:id="2453"/>
      <w:bookmarkEnd w:id="2454"/>
      <w:bookmarkEnd w:id="2455"/>
      <w:bookmarkEnd w:id="245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2457" w:name="_Toc114133877"/>
      <w:bookmarkStart w:id="2458" w:name="_Toc59017966"/>
      <w:bookmarkStart w:id="2459" w:name="_Toc90655918"/>
      <w:bookmarkStart w:id="2460" w:name="_Toc88667633"/>
      <w:bookmarkStart w:id="2461" w:name="_Toc113031738"/>
      <w:bookmarkStart w:id="2462" w:name="_Toc104539075"/>
      <w:bookmarkStart w:id="2463" w:name="_Toc51762930"/>
      <w:bookmarkStart w:id="2464" w:name="_Toc136562463"/>
      <w:bookmarkStart w:id="2465" w:name="_Toc50032010"/>
      <w:bookmarkStart w:id="2466" w:name="_Toc85557126"/>
      <w:bookmarkStart w:id="2467" w:name="_Toc34266320"/>
      <w:bookmarkStart w:id="2468" w:name="_Toc120702377"/>
      <w:bookmarkStart w:id="2469" w:name="_Toc94064317"/>
      <w:bookmarkStart w:id="2470" w:name="_Toc28012838"/>
      <w:bookmarkStart w:id="2471" w:name="_Toc66231834"/>
      <w:bookmarkStart w:id="2472" w:name="_Toc98233703"/>
      <w:bookmarkStart w:id="2473" w:name="_Toc70550662"/>
      <w:bookmarkStart w:id="2474" w:name="_Toc43563535"/>
      <w:bookmarkStart w:id="2475" w:name="_Toc85553027"/>
      <w:bookmarkStart w:id="2476" w:name="_Toc45134078"/>
      <w:bookmarkStart w:id="2477" w:name="_Toc56640998"/>
      <w:bookmarkStart w:id="2478" w:name="_Toc112951198"/>
      <w:bookmarkStart w:id="2479" w:name="_Toc83233112"/>
      <w:bookmarkStart w:id="2480" w:name="_Toc36102491"/>
      <w:bookmarkStart w:id="2481" w:name="_Toc101244480"/>
      <w:bookmarkStart w:id="2482" w:name="_Toc68168995"/>
      <w:bookmarkStart w:id="2483" w:name="_Toc138754297"/>
      <w:bookmarkStart w:id="2484" w:name="_Toc162009290"/>
      <w:bookmarkStart w:id="2485" w:name="_Toc170161053"/>
      <w:bookmarkStart w:id="2486" w:name="_Toc219205275"/>
      <w:r>
        <w:t>5.2.6.3.2</w:t>
      </w:r>
      <w:r>
        <w:tab/>
        <w:t>Enumeration: StoreResult</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SimSun"/>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2487" w:name="_Toc148535789"/>
      <w:bookmarkStart w:id="2488" w:name="_Toc162009291"/>
      <w:bookmarkStart w:id="2489" w:name="_Toc170161054"/>
      <w:bookmarkStart w:id="2490" w:name="_Toc219205276"/>
      <w:r>
        <w:rPr>
          <w:lang w:val="en-US"/>
        </w:rPr>
        <w:t>5.2.6.4</w:t>
      </w:r>
      <w:r>
        <w:rPr>
          <w:lang w:val="en-US"/>
        </w:rPr>
        <w:tab/>
      </w:r>
      <w:r>
        <w:rPr>
          <w:lang w:eastAsia="zh-CN"/>
        </w:rPr>
        <w:t>Data types describing alternative data types or combinations of data types</w:t>
      </w:r>
      <w:bookmarkEnd w:id="2487"/>
      <w:bookmarkEnd w:id="2488"/>
      <w:bookmarkEnd w:id="2489"/>
      <w:bookmarkEnd w:id="249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2491" w:name="_Toc148535790"/>
      <w:bookmarkStart w:id="2492" w:name="_Toc162009292"/>
      <w:bookmarkStart w:id="2493" w:name="_Toc170161055"/>
      <w:bookmarkStart w:id="2494" w:name="_Toc219205277"/>
      <w:r>
        <w:t>5.2.7</w:t>
      </w:r>
      <w:r>
        <w:tab/>
        <w:t>Error Handling</w:t>
      </w:r>
      <w:bookmarkEnd w:id="2491"/>
      <w:bookmarkEnd w:id="2492"/>
      <w:bookmarkEnd w:id="2493"/>
      <w:bookmarkEnd w:id="2494"/>
    </w:p>
    <w:p w14:paraId="3AD1F0A1" w14:textId="77777777" w:rsidR="00356552" w:rsidRDefault="00356552" w:rsidP="00356552">
      <w:pPr>
        <w:pStyle w:val="Heading4"/>
      </w:pPr>
      <w:bookmarkStart w:id="2495" w:name="_Toc148535791"/>
      <w:bookmarkStart w:id="2496" w:name="_Toc162009293"/>
      <w:bookmarkStart w:id="2497" w:name="_Toc170161056"/>
      <w:bookmarkStart w:id="2498" w:name="_Toc219205278"/>
      <w:r>
        <w:t>5.2.7.1</w:t>
      </w:r>
      <w:r>
        <w:tab/>
        <w:t>General</w:t>
      </w:r>
      <w:bookmarkEnd w:id="2495"/>
      <w:bookmarkEnd w:id="2496"/>
      <w:bookmarkEnd w:id="2497"/>
      <w:bookmarkEnd w:id="2498"/>
    </w:p>
    <w:p w14:paraId="14E80ED7" w14:textId="600C25E0" w:rsidR="006225F9" w:rsidRDefault="006225F9" w:rsidP="006225F9">
      <w:r>
        <w:t>For the Nadrf_</w:t>
      </w:r>
      <w:bookmarkStart w:id="2499" w:name="_Hlk141195725"/>
      <w:r>
        <w:t>MLModel</w:t>
      </w:r>
      <w:bookmarkEnd w:id="2499"/>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2500" w:name="_Toc148535792"/>
      <w:bookmarkStart w:id="2501" w:name="_Toc162009294"/>
      <w:bookmarkStart w:id="2502" w:name="_Toc170161057"/>
      <w:bookmarkStart w:id="2503" w:name="_Toc219205279"/>
      <w:r>
        <w:t>5.2.7.2</w:t>
      </w:r>
      <w:r>
        <w:tab/>
        <w:t>Protocol Errors</w:t>
      </w:r>
      <w:bookmarkEnd w:id="2500"/>
      <w:bookmarkEnd w:id="2501"/>
      <w:bookmarkEnd w:id="2502"/>
      <w:bookmarkEnd w:id="250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2504" w:name="_Toc148535793"/>
      <w:bookmarkStart w:id="2505" w:name="_Toc162009295"/>
      <w:bookmarkStart w:id="2506" w:name="_Toc170161058"/>
      <w:bookmarkStart w:id="2507" w:name="_Toc219205280"/>
      <w:r>
        <w:t>5.2.7.3</w:t>
      </w:r>
      <w:r>
        <w:tab/>
        <w:t>Application Errors</w:t>
      </w:r>
      <w:bookmarkEnd w:id="2504"/>
      <w:bookmarkEnd w:id="2505"/>
      <w:bookmarkEnd w:id="2506"/>
      <w:bookmarkEnd w:id="2507"/>
    </w:p>
    <w:p w14:paraId="26A23FDC" w14:textId="7663854A" w:rsidR="00832B49" w:rsidRDefault="00832B49" w:rsidP="00832B49">
      <w:bookmarkStart w:id="250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09" w:name="_Hlk158822527"/>
            <w:r>
              <w:t>ML_MODEL_FOUND_BUT_NOT_DELETED</w:t>
            </w:r>
            <w:bookmarkEnd w:id="250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2510" w:name="_Toc162009296"/>
      <w:bookmarkStart w:id="2511" w:name="_Toc170161059"/>
      <w:bookmarkStart w:id="2512" w:name="_Toc219205281"/>
      <w:r>
        <w:t>5.2.8</w:t>
      </w:r>
      <w:r>
        <w:rPr>
          <w:lang w:eastAsia="zh-CN"/>
        </w:rPr>
        <w:tab/>
        <w:t>Feature negotiation</w:t>
      </w:r>
      <w:bookmarkEnd w:id="2508"/>
      <w:bookmarkEnd w:id="2510"/>
      <w:bookmarkEnd w:id="2511"/>
      <w:bookmarkEnd w:id="251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Heading3"/>
      </w:pPr>
      <w:bookmarkStart w:id="2513" w:name="_Toc148535795"/>
      <w:bookmarkStart w:id="2514" w:name="_Toc162009297"/>
      <w:bookmarkStart w:id="2515" w:name="_Toc170161060"/>
      <w:bookmarkStart w:id="2516" w:name="_Toc219205282"/>
      <w:r>
        <w:t>5.2.9</w:t>
      </w:r>
      <w:r>
        <w:tab/>
        <w:t>Security</w:t>
      </w:r>
      <w:bookmarkEnd w:id="2513"/>
      <w:bookmarkEnd w:id="2514"/>
      <w:bookmarkEnd w:id="2515"/>
      <w:bookmarkEnd w:id="2516"/>
    </w:p>
    <w:bookmarkEnd w:id="975"/>
    <w:bookmarkEnd w:id="976"/>
    <w:p w14:paraId="5E53DA4D" w14:textId="77777777" w:rsidR="00F3585A" w:rsidRDefault="00F3585A" w:rsidP="00F3585A">
      <w:r>
        <w:t>As indicated in 3GPP TS 33.501 [8] and 3GPP TS 29.500 [4], the access to the Nadrf_</w:t>
      </w:r>
      <w:bookmarkStart w:id="2517" w:name="_Hlk141195963"/>
      <w:r>
        <w:t>MLModelManagement</w:t>
      </w:r>
      <w:bookmarkEnd w:id="251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Heading8"/>
      </w:pPr>
      <w:r>
        <w:br w:type="page"/>
      </w:r>
      <w:bookmarkStart w:id="2518" w:name="_Toc510696650"/>
      <w:bookmarkStart w:id="2519" w:name="_Toc35971450"/>
      <w:bookmarkStart w:id="2520" w:name="_Toc36812181"/>
      <w:bookmarkStart w:id="2521" w:name="_Toc72766494"/>
      <w:bookmarkStart w:id="2522" w:name="_Toc72767061"/>
      <w:bookmarkStart w:id="2523" w:name="_Toc73042513"/>
      <w:bookmarkStart w:id="2524" w:name="_Toc81242857"/>
      <w:bookmarkStart w:id="2525" w:name="_Toc89426643"/>
      <w:bookmarkStart w:id="2526" w:name="_Toc94020430"/>
      <w:bookmarkStart w:id="2527" w:name="_Toc97034964"/>
      <w:bookmarkStart w:id="2528" w:name="_Toc97037832"/>
      <w:bookmarkStart w:id="2529" w:name="_Toc100940042"/>
      <w:bookmarkStart w:id="2530" w:name="_Toc104546908"/>
      <w:bookmarkStart w:id="2531" w:name="_Toc112937955"/>
      <w:bookmarkStart w:id="2532" w:name="_Toc120681651"/>
      <w:bookmarkStart w:id="2533" w:name="_Toc114134712"/>
      <w:bookmarkStart w:id="2534" w:name="_Toc133434838"/>
      <w:bookmarkStart w:id="2535" w:name="_Toc138694021"/>
      <w:bookmarkStart w:id="2536" w:name="_Toc148535796"/>
      <w:bookmarkStart w:id="2537" w:name="_Toc162009298"/>
      <w:bookmarkStart w:id="2538" w:name="_Toc170161061"/>
      <w:bookmarkStart w:id="2539" w:name="_Toc219205283"/>
      <w:r>
        <w:t>Annex A (normative):</w:t>
      </w:r>
      <w:r>
        <w:br/>
        <w:t>OpenAPI specification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E93BFF9" w14:textId="77777777" w:rsidR="00E9750A" w:rsidRDefault="00A16F12">
      <w:pPr>
        <w:pStyle w:val="Heading1"/>
      </w:pPr>
      <w:bookmarkStart w:id="2540" w:name="_Toc94020431"/>
      <w:bookmarkStart w:id="2541" w:name="_Toc72767062"/>
      <w:bookmarkStart w:id="2542" w:name="_Toc72766495"/>
      <w:bookmarkStart w:id="2543" w:name="_Toc510696651"/>
      <w:bookmarkStart w:id="2544" w:name="_Toc35971451"/>
      <w:bookmarkStart w:id="2545" w:name="_Toc36812182"/>
      <w:bookmarkStart w:id="2546" w:name="_Toc73042514"/>
      <w:bookmarkStart w:id="2547" w:name="_Toc81242858"/>
      <w:bookmarkStart w:id="2548" w:name="_Toc89426644"/>
      <w:bookmarkStart w:id="2549" w:name="_Toc97034965"/>
      <w:bookmarkStart w:id="2550" w:name="_Toc120681652"/>
      <w:bookmarkStart w:id="2551" w:name="_Toc112937956"/>
      <w:bookmarkStart w:id="2552" w:name="_Toc114134713"/>
      <w:bookmarkStart w:id="2553" w:name="_Toc100940043"/>
      <w:bookmarkStart w:id="2554" w:name="_Toc104546909"/>
      <w:bookmarkStart w:id="2555" w:name="_Toc97037833"/>
      <w:bookmarkStart w:id="2556" w:name="_Toc133434839"/>
      <w:bookmarkStart w:id="2557" w:name="_Toc138694022"/>
      <w:bookmarkStart w:id="2558" w:name="_Toc148535797"/>
      <w:bookmarkStart w:id="2559" w:name="_Toc162009299"/>
      <w:bookmarkStart w:id="2560" w:name="_Toc170161062"/>
      <w:bookmarkStart w:id="2561" w:name="_Toc219205284"/>
      <w:r>
        <w:t>A.1</w:t>
      </w:r>
      <w:r>
        <w:tab/>
        <w:t>General</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2538771F" w14:textId="77777777" w:rsidR="00E9750A" w:rsidRDefault="00A16F12">
      <w:bookmarkStart w:id="256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6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2564" w:name="_Toc114134714"/>
      <w:bookmarkStart w:id="2565" w:name="_Toc120681653"/>
      <w:bookmarkStart w:id="2566" w:name="_Toc112937957"/>
      <w:bookmarkStart w:id="2567" w:name="_Toc100940044"/>
      <w:bookmarkStart w:id="2568" w:name="_Toc104546910"/>
      <w:bookmarkStart w:id="2569" w:name="_Toc97037834"/>
      <w:bookmarkStart w:id="2570" w:name="_Toc97034966"/>
      <w:bookmarkStart w:id="2571" w:name="_Toc94020432"/>
      <w:bookmarkStart w:id="2572" w:name="_Toc81242859"/>
      <w:bookmarkStart w:id="2573" w:name="_Toc89426645"/>
      <w:bookmarkStart w:id="2574" w:name="_Toc73042515"/>
      <w:bookmarkStart w:id="2575" w:name="_Toc72766496"/>
      <w:bookmarkStart w:id="2576" w:name="_Toc72767063"/>
      <w:bookmarkStart w:id="2577" w:name="_Toc133434840"/>
      <w:bookmarkStart w:id="2578" w:name="_Toc138694023"/>
      <w:bookmarkStart w:id="2579" w:name="_Toc148535798"/>
      <w:bookmarkStart w:id="2580" w:name="_Toc162009300"/>
      <w:bookmarkStart w:id="2581" w:name="_Toc170161063"/>
      <w:bookmarkStart w:id="2582" w:name="_Toc219205285"/>
      <w:bookmarkEnd w:id="2562"/>
      <w:bookmarkEnd w:id="2563"/>
      <w:r>
        <w:t>A.2</w:t>
      </w:r>
      <w:r>
        <w:tab/>
        <w:t>Nadrf_DataManagement API</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5C7D7E68" w:rsidR="00E9750A" w:rsidRDefault="00A16F12">
      <w:pPr>
        <w:pStyle w:val="PL"/>
        <w:rPr>
          <w:lang w:val="en-US" w:eastAsia="en-IN"/>
        </w:rPr>
      </w:pPr>
      <w:r>
        <w:rPr>
          <w:lang w:val="en-IN" w:eastAsia="en-IN"/>
        </w:rPr>
        <w:t xml:space="preserve">  version: 1.1.</w:t>
      </w:r>
      <w:r w:rsidR="004C2317">
        <w:rPr>
          <w:lang w:val="en-IN" w:eastAsia="en-IN"/>
        </w:rPr>
        <w:t>3</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0E7E3A1B" w:rsidR="00E9750A" w:rsidRDefault="00A16F12">
      <w:pPr>
        <w:pStyle w:val="PL"/>
        <w:rPr>
          <w:lang w:val="en-IN" w:eastAsia="en-IN"/>
        </w:rPr>
      </w:pPr>
      <w:r>
        <w:rPr>
          <w:lang w:val="en-IN" w:eastAsia="en-IN"/>
        </w:rPr>
        <w:t xml:space="preserve">    © </w:t>
      </w:r>
      <w:r w:rsidR="00E353F5">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556750D1" w:rsidR="00E9750A" w:rsidRDefault="00A16F12">
      <w:pPr>
        <w:pStyle w:val="PL"/>
        <w:rPr>
          <w:lang w:val="en-IN" w:eastAsia="en-IN"/>
        </w:rPr>
      </w:pPr>
      <w:r>
        <w:rPr>
          <w:lang w:val="en-IN" w:eastAsia="en-IN"/>
        </w:rPr>
        <w:t xml:space="preserve">  description: </w:t>
      </w:r>
      <w:r>
        <w:t>3GPP TS 29.575 V18.</w:t>
      </w:r>
      <w:r w:rsidR="004C2317">
        <w:t>10</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8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2584" w:name="_Toc148535799"/>
      <w:bookmarkStart w:id="2585" w:name="_Toc162009301"/>
      <w:bookmarkStart w:id="2586" w:name="_Toc170161064"/>
      <w:bookmarkStart w:id="2587" w:name="_Toc219205286"/>
      <w:r>
        <w:t>A.3</w:t>
      </w:r>
      <w:r>
        <w:tab/>
      </w:r>
      <w:bookmarkStart w:id="2588" w:name="_Hlk141197165"/>
      <w:r>
        <w:t>Nadrf_MLModelManagement</w:t>
      </w:r>
      <w:bookmarkEnd w:id="2588"/>
      <w:r>
        <w:t xml:space="preserve"> API</w:t>
      </w:r>
      <w:bookmarkEnd w:id="2584"/>
      <w:bookmarkEnd w:id="2585"/>
      <w:bookmarkEnd w:id="2586"/>
      <w:bookmarkEnd w:id="25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589" w:name="_Hlk144890286"/>
      <w:r>
        <w:t>StoreResult</w:t>
      </w:r>
      <w:bookmarkEnd w:id="25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Heading8"/>
      </w:pPr>
      <w:r>
        <w:br w:type="page"/>
      </w:r>
      <w:bookmarkStart w:id="2590" w:name="_Toc112937958"/>
      <w:bookmarkStart w:id="2591" w:name="_Toc104546911"/>
      <w:bookmarkStart w:id="2592" w:name="_Toc100940045"/>
      <w:bookmarkStart w:id="2593" w:name="_Toc97037835"/>
      <w:bookmarkStart w:id="2594" w:name="_Toc94020433"/>
      <w:bookmarkStart w:id="2595" w:name="_Toc97034967"/>
      <w:bookmarkStart w:id="2596" w:name="_Toc89426646"/>
      <w:bookmarkStart w:id="2597" w:name="_Toc81242860"/>
      <w:bookmarkStart w:id="2598" w:name="_Toc2086459"/>
      <w:bookmarkStart w:id="2599" w:name="_Toc72767064"/>
      <w:bookmarkStart w:id="2600" w:name="_Toc73042516"/>
      <w:bookmarkStart w:id="2601" w:name="_Toc72766497"/>
      <w:bookmarkStart w:id="2602" w:name="_Toc114134715"/>
      <w:bookmarkStart w:id="2603" w:name="_Toc120681654"/>
      <w:bookmarkStart w:id="2604" w:name="_Toc133434841"/>
      <w:bookmarkStart w:id="2605" w:name="_Toc138694024"/>
      <w:bookmarkStart w:id="2606" w:name="_Toc148535800"/>
      <w:bookmarkStart w:id="2607" w:name="_Toc162009302"/>
      <w:bookmarkStart w:id="2608" w:name="_Toc170161065"/>
      <w:bookmarkStart w:id="2609" w:name="_Toc219205287"/>
      <w:bookmarkEnd w:id="2583"/>
      <w:r>
        <w:t>Annex B (informative):</w:t>
      </w:r>
      <w:r>
        <w:br/>
        <w:t>Change history</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8"/>
        <w:gridCol w:w="824"/>
        <w:gridCol w:w="992"/>
        <w:gridCol w:w="511"/>
        <w:gridCol w:w="383"/>
        <w:gridCol w:w="355"/>
        <w:gridCol w:w="4649"/>
        <w:gridCol w:w="1183"/>
      </w:tblGrid>
      <w:tr w:rsidR="002C3934" w:rsidRPr="00481D2D" w14:paraId="1C1B7748" w14:textId="77777777" w:rsidTr="00636710">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36710">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824"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1"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36710">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1"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36710">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1"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36710">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824"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1"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36710">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824"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1"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36710">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824"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1"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36710">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824"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1"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36710">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824"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1"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36710">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824"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1"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36710">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rPr>
              <w:t>0</w:t>
            </w:r>
            <w:r>
              <w:rPr>
                <w:sz w:val="16"/>
                <w:szCs w:val="16"/>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36710">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1" w:type="dxa"/>
            <w:shd w:val="solid" w:color="FFFFFF" w:fill="auto"/>
          </w:tcPr>
          <w:p w14:paraId="356D8C14" w14:textId="555FF21C" w:rsidR="002C3934" w:rsidRDefault="002C3934" w:rsidP="00715BF6">
            <w:pPr>
              <w:pStyle w:val="TAL"/>
              <w:keepNext w:val="0"/>
              <w:keepLines w:val="0"/>
              <w:rPr>
                <w:sz w:val="16"/>
                <w:szCs w:val="16"/>
              </w:rPr>
            </w:pPr>
            <w:r>
              <w:rPr>
                <w:rFonts w:hint="eastAsia"/>
                <w:sz w:val="16"/>
                <w:szCs w:val="16"/>
              </w:rPr>
              <w:t>0</w:t>
            </w:r>
            <w:r>
              <w:rPr>
                <w:sz w:val="16"/>
                <w:szCs w:val="16"/>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36710">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7FB659AB" w14:textId="550D6762" w:rsidR="002C3934" w:rsidRDefault="002C3934" w:rsidP="00715BF6">
            <w:pPr>
              <w:pStyle w:val="TAL"/>
              <w:keepNext w:val="0"/>
              <w:keepLines w:val="0"/>
              <w:rPr>
                <w:sz w:val="16"/>
                <w:szCs w:val="16"/>
              </w:rPr>
            </w:pPr>
            <w:r>
              <w:rPr>
                <w:rFonts w:hint="eastAsia"/>
                <w:sz w:val="16"/>
                <w:szCs w:val="16"/>
              </w:rPr>
              <w:t>0</w:t>
            </w:r>
            <w:r>
              <w:rPr>
                <w:sz w:val="16"/>
                <w:szCs w:val="16"/>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36710">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1" w:type="dxa"/>
            <w:shd w:val="solid" w:color="FFFFFF" w:fill="auto"/>
          </w:tcPr>
          <w:p w14:paraId="6BF5CAE8" w14:textId="30F2C77F" w:rsidR="002C3934" w:rsidRDefault="002C3934" w:rsidP="00715BF6">
            <w:pPr>
              <w:pStyle w:val="TAL"/>
              <w:keepNext w:val="0"/>
              <w:keepLines w:val="0"/>
              <w:rPr>
                <w:sz w:val="16"/>
                <w:szCs w:val="16"/>
              </w:rPr>
            </w:pPr>
            <w:r>
              <w:rPr>
                <w:rFonts w:hint="eastAsia"/>
                <w:sz w:val="16"/>
                <w:szCs w:val="16"/>
              </w:rPr>
              <w:t>0</w:t>
            </w:r>
            <w:r>
              <w:rPr>
                <w:sz w:val="16"/>
                <w:szCs w:val="16"/>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36710">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5CA933ED" w14:textId="689015B4" w:rsidR="002C3934" w:rsidRDefault="002C3934" w:rsidP="00715BF6">
            <w:pPr>
              <w:pStyle w:val="TAL"/>
              <w:keepNext w:val="0"/>
              <w:keepLines w:val="0"/>
              <w:rPr>
                <w:sz w:val="16"/>
                <w:szCs w:val="16"/>
              </w:rPr>
            </w:pPr>
            <w:r>
              <w:rPr>
                <w:rFonts w:hint="eastAsia"/>
                <w:sz w:val="16"/>
                <w:szCs w:val="16"/>
              </w:rPr>
              <w:t>0</w:t>
            </w:r>
            <w:r>
              <w:rPr>
                <w:sz w:val="16"/>
                <w:szCs w:val="16"/>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36710">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337B3A4" w14:textId="0F237DD3" w:rsidR="002C3934" w:rsidRDefault="002C3934" w:rsidP="00715BF6">
            <w:pPr>
              <w:pStyle w:val="TAL"/>
              <w:keepNext w:val="0"/>
              <w:keepLines w:val="0"/>
              <w:rPr>
                <w:sz w:val="16"/>
                <w:szCs w:val="16"/>
              </w:rPr>
            </w:pPr>
            <w:r>
              <w:rPr>
                <w:rFonts w:hint="eastAsia"/>
                <w:sz w:val="16"/>
                <w:szCs w:val="16"/>
              </w:rPr>
              <w:t>0</w:t>
            </w:r>
            <w:r>
              <w:rPr>
                <w:sz w:val="16"/>
                <w:szCs w:val="16"/>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36710">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2F5969EB" w14:textId="2CF4A5D7" w:rsidR="002C3934" w:rsidRDefault="002C3934" w:rsidP="00715BF6">
            <w:pPr>
              <w:pStyle w:val="TAL"/>
              <w:keepNext w:val="0"/>
              <w:keepLines w:val="0"/>
              <w:rPr>
                <w:sz w:val="16"/>
                <w:szCs w:val="16"/>
              </w:rPr>
            </w:pPr>
            <w:r>
              <w:rPr>
                <w:rFonts w:hint="eastAsia"/>
                <w:sz w:val="16"/>
                <w:szCs w:val="16"/>
              </w:rPr>
              <w:t>0</w:t>
            </w:r>
            <w:r>
              <w:rPr>
                <w:sz w:val="16"/>
                <w:szCs w:val="16"/>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36710">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1"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36710">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36710">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1"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36710">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36710">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1"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36710">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36710">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36710">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1"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36710">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1"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36710">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1"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36710">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36710">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36710">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36710">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1"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36710">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36710">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1"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36710">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36710">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36710">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1"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36710">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1"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36710">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1"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36710">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36710">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36710">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36710">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1"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36710">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824"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1"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36710">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1"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36710">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1"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36710">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1"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36710">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36710">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36710">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36710">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1"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36710">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36710">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36710">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1"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rFonts w:cs="Arial"/>
                <w:sz w:val="16"/>
                <w:szCs w:val="16"/>
              </w:rPr>
            </w:pPr>
            <w:r>
              <w:rPr>
                <w:rFonts w:cs="Arial"/>
                <w:sz w:val="16"/>
                <w:szCs w:val="16"/>
              </w:rPr>
              <w:t>2025-03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13543" w14:textId="5C255A7A" w:rsidR="00E353F5" w:rsidRPr="00E353F5" w:rsidRDefault="00636710" w:rsidP="00CB2EC9">
            <w:pPr>
              <w:pStyle w:val="TAC"/>
              <w:rPr>
                <w:rFonts w:cs="Arial"/>
                <w:sz w:val="16"/>
                <w:szCs w:val="16"/>
              </w:rPr>
            </w:pPr>
            <w:r w:rsidRPr="00636710">
              <w:rPr>
                <w:rFonts w:cs="Arial"/>
                <w:sz w:val="16"/>
                <w:szCs w:val="16"/>
                <w:lang w:eastAsia="zh-CN"/>
              </w:rPr>
              <w:t>CP-250128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rFonts w:cs="Arial"/>
                <w:sz w:val="16"/>
                <w:szCs w:val="16"/>
              </w:rPr>
            </w:pPr>
            <w:r>
              <w:rPr>
                <w:rFonts w:cs="Arial"/>
                <w:sz w:val="16"/>
                <w:szCs w:val="16"/>
              </w:rPr>
              <w:t>0106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sz w:val="16"/>
                <w:szCs w:val="16"/>
                <w:lang w:val="en-US" w:eastAsia="zh-CN"/>
              </w:rPr>
            </w:pPr>
            <w:r>
              <w:rPr>
                <w:rFonts w:hint="eastAsia"/>
                <w:sz w:val="16"/>
                <w:szCs w:val="16"/>
                <w:lang w:val="en-US" w:eastAsia="zh-CN"/>
              </w:rPr>
              <w:t>1</w:t>
            </w:r>
            <w:r>
              <w:rPr>
                <w:sz w:val="16"/>
                <w:szCs w:val="16"/>
                <w:lang w:val="en-US" w:eastAsia="zh-CN"/>
              </w:rPr>
              <w:t>8.8.0</w:t>
            </w:r>
          </w:p>
        </w:tc>
      </w:tr>
      <w:tr w:rsidR="000B6524" w14:paraId="04E663E7" w14:textId="77777777" w:rsidTr="000B6524">
        <w:tc>
          <w:tcPr>
            <w:tcW w:w="688" w:type="dxa"/>
            <w:tcBorders>
              <w:top w:val="single" w:sz="6" w:space="0" w:color="auto"/>
              <w:left w:val="single" w:sz="6" w:space="0" w:color="auto"/>
              <w:bottom w:val="single" w:sz="6" w:space="0" w:color="auto"/>
              <w:right w:val="single" w:sz="6" w:space="0" w:color="auto"/>
            </w:tcBorders>
            <w:shd w:val="solid" w:color="FFFFFF" w:fill="auto"/>
          </w:tcPr>
          <w:p w14:paraId="3F3D7CD3" w14:textId="5E04ACDC" w:rsidR="000B6524" w:rsidRPr="00E353F5" w:rsidRDefault="000B6524" w:rsidP="00DA142D">
            <w:pPr>
              <w:pStyle w:val="TAC"/>
              <w:rPr>
                <w:rFonts w:cs="Arial"/>
                <w:sz w:val="16"/>
                <w:szCs w:val="16"/>
              </w:rPr>
            </w:pPr>
            <w:r>
              <w:rPr>
                <w:rFonts w:cs="Arial"/>
                <w:sz w:val="16"/>
                <w:szCs w:val="16"/>
              </w:rPr>
              <w:t>2025-06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4EA8E15" w14:textId="4FD0B9DB" w:rsidR="000B6524" w:rsidRPr="00E353F5" w:rsidRDefault="000B6524" w:rsidP="00DA142D">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5996E5" w14:textId="208C0FA5" w:rsidR="000B6524" w:rsidRPr="00E353F5" w:rsidRDefault="00B04FAD" w:rsidP="00DA142D">
            <w:pPr>
              <w:pStyle w:val="TAC"/>
              <w:rPr>
                <w:rFonts w:cs="Arial"/>
                <w:sz w:val="16"/>
                <w:szCs w:val="16"/>
                <w:lang w:eastAsia="zh-CN"/>
              </w:rPr>
            </w:pPr>
            <w:r w:rsidRPr="00B04FAD">
              <w:rPr>
                <w:rFonts w:cs="Arial"/>
                <w:sz w:val="16"/>
                <w:szCs w:val="16"/>
                <w:lang w:eastAsia="zh-CN"/>
              </w:rPr>
              <w:t>CP-251230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8BCE" w14:textId="3EA5AFDE" w:rsidR="000B6524" w:rsidRPr="00E353F5" w:rsidRDefault="000B6524" w:rsidP="00DA142D">
            <w:pPr>
              <w:pStyle w:val="TAL"/>
              <w:rPr>
                <w:rFonts w:cs="Arial"/>
                <w:sz w:val="16"/>
                <w:szCs w:val="16"/>
              </w:rPr>
            </w:pPr>
            <w:r>
              <w:rPr>
                <w:rFonts w:cs="Arial"/>
                <w:sz w:val="16"/>
                <w:szCs w:val="16"/>
              </w:rPr>
              <w:t>0114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465C04" w14:textId="77777777" w:rsidR="000B6524" w:rsidRDefault="000B6524" w:rsidP="00DA142D">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E44DACD" w14:textId="77777777" w:rsidR="000B6524" w:rsidRPr="00E353F5" w:rsidRDefault="000B6524" w:rsidP="00DA142D">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28A99AD" w14:textId="77777777" w:rsidR="000B6524" w:rsidRPr="006D2BA2" w:rsidRDefault="000B6524" w:rsidP="00DA142D">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A366C53" w14:textId="3793B01F" w:rsidR="000B6524" w:rsidRDefault="000B6524" w:rsidP="00DA142D">
            <w:pPr>
              <w:pStyle w:val="TAC"/>
              <w:rPr>
                <w:sz w:val="16"/>
                <w:szCs w:val="16"/>
                <w:lang w:val="en-US" w:eastAsia="zh-CN"/>
              </w:rPr>
            </w:pPr>
            <w:r>
              <w:rPr>
                <w:rFonts w:hint="eastAsia"/>
                <w:sz w:val="16"/>
                <w:szCs w:val="16"/>
                <w:lang w:val="en-US" w:eastAsia="zh-CN"/>
              </w:rPr>
              <w:t>1</w:t>
            </w:r>
            <w:r>
              <w:rPr>
                <w:sz w:val="16"/>
                <w:szCs w:val="16"/>
                <w:lang w:val="en-US" w:eastAsia="zh-CN"/>
              </w:rPr>
              <w:t>8.9.0</w:t>
            </w:r>
          </w:p>
        </w:tc>
      </w:tr>
      <w:tr w:rsidR="004C2317" w14:paraId="3DD66907" w14:textId="77777777" w:rsidTr="004C2317">
        <w:tc>
          <w:tcPr>
            <w:tcW w:w="688" w:type="dxa"/>
            <w:tcBorders>
              <w:top w:val="single" w:sz="6" w:space="0" w:color="auto"/>
              <w:left w:val="single" w:sz="6" w:space="0" w:color="auto"/>
              <w:bottom w:val="single" w:sz="6" w:space="0" w:color="auto"/>
              <w:right w:val="single" w:sz="6" w:space="0" w:color="auto"/>
            </w:tcBorders>
            <w:shd w:val="solid" w:color="FFFFFF" w:fill="auto"/>
          </w:tcPr>
          <w:p w14:paraId="45594862" w14:textId="1252E0F0" w:rsidR="004C2317" w:rsidRPr="00E353F5" w:rsidRDefault="004C2317" w:rsidP="00CD38D6">
            <w:pPr>
              <w:pStyle w:val="TAC"/>
              <w:rPr>
                <w:rFonts w:cs="Arial"/>
                <w:sz w:val="16"/>
                <w:szCs w:val="16"/>
              </w:rPr>
            </w:pPr>
            <w:r>
              <w:rPr>
                <w:rFonts w:cs="Arial"/>
                <w:sz w:val="16"/>
                <w:szCs w:val="16"/>
              </w:rPr>
              <w:t>2025-12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3AA4A2" w14:textId="65406534" w:rsidR="004C2317" w:rsidRPr="00E353F5" w:rsidRDefault="004C2317" w:rsidP="00CD38D6">
            <w:pPr>
              <w:pStyle w:val="TAC"/>
              <w:rPr>
                <w:rFonts w:cs="Arial"/>
                <w:sz w:val="16"/>
                <w:szCs w:val="16"/>
              </w:rPr>
            </w:pPr>
            <w:r>
              <w:rPr>
                <w:rFonts w:cs="Arial"/>
                <w:sz w:val="16"/>
                <w:szCs w:val="16"/>
              </w:rPr>
              <w:t>CT#110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CA83D7" w14:textId="6B20A22E" w:rsidR="004C2317" w:rsidRPr="00E353F5" w:rsidRDefault="004C2317" w:rsidP="00CD38D6">
            <w:pPr>
              <w:pStyle w:val="TAC"/>
              <w:rPr>
                <w:rFonts w:cs="Arial"/>
                <w:sz w:val="16"/>
                <w:szCs w:val="16"/>
                <w:lang w:eastAsia="zh-CN"/>
              </w:rPr>
            </w:pPr>
            <w:r>
              <w:rPr>
                <w:rFonts w:cs="Arial"/>
                <w:sz w:val="16"/>
                <w:szCs w:val="16"/>
                <w:lang w:eastAsia="zh-CN"/>
              </w:rPr>
              <w:t>C3-255673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30904A" w14:textId="066A4416" w:rsidR="004C2317" w:rsidRPr="00E353F5" w:rsidRDefault="004C2317" w:rsidP="00CD38D6">
            <w:pPr>
              <w:pStyle w:val="TAL"/>
              <w:rPr>
                <w:rFonts w:cs="Arial"/>
                <w:sz w:val="16"/>
                <w:szCs w:val="16"/>
              </w:rPr>
            </w:pPr>
            <w:r>
              <w:rPr>
                <w:rFonts w:cs="Arial"/>
                <w:sz w:val="16"/>
                <w:szCs w:val="16"/>
              </w:rPr>
              <w:t>0121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1C6822" w14:textId="77777777" w:rsidR="004C2317" w:rsidRDefault="004C2317" w:rsidP="00CD38D6">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BD3C6EE" w14:textId="77777777" w:rsidR="004C2317" w:rsidRPr="00E353F5" w:rsidRDefault="004C2317" w:rsidP="00CD38D6">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683657D" w14:textId="77777777" w:rsidR="004C2317" w:rsidRPr="006D2BA2" w:rsidRDefault="004C2317" w:rsidP="00CD38D6">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9D93BC3" w14:textId="59E4A8F7" w:rsidR="004C2317" w:rsidRDefault="004C2317" w:rsidP="00CD38D6">
            <w:pPr>
              <w:pStyle w:val="TAC"/>
              <w:rPr>
                <w:sz w:val="16"/>
                <w:szCs w:val="16"/>
                <w:lang w:val="en-US" w:eastAsia="zh-CN"/>
              </w:rPr>
            </w:pPr>
            <w:r>
              <w:rPr>
                <w:rFonts w:hint="eastAsia"/>
                <w:sz w:val="16"/>
                <w:szCs w:val="16"/>
                <w:lang w:val="en-US" w:eastAsia="zh-CN"/>
              </w:rPr>
              <w:t>1</w:t>
            </w:r>
            <w:r>
              <w:rPr>
                <w:sz w:val="16"/>
                <w:szCs w:val="16"/>
                <w:lang w:val="en-US" w:eastAsia="zh-CN"/>
              </w:rPr>
              <w:t>8.10.0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2FE4D" w14:textId="77777777" w:rsidR="008C7729" w:rsidRDefault="008C7729">
      <w:pPr>
        <w:spacing w:after="0"/>
      </w:pPr>
      <w:r>
        <w:separator/>
      </w:r>
    </w:p>
  </w:endnote>
  <w:endnote w:type="continuationSeparator" w:id="0">
    <w:p w14:paraId="4DB8441E" w14:textId="77777777" w:rsidR="008C7729" w:rsidRDefault="008C77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656C4" w14:textId="77777777" w:rsidR="008C7729" w:rsidRDefault="008C7729">
      <w:pPr>
        <w:spacing w:after="0"/>
      </w:pPr>
      <w:r>
        <w:separator/>
      </w:r>
    </w:p>
  </w:footnote>
  <w:footnote w:type="continuationSeparator" w:id="0">
    <w:p w14:paraId="5709F819" w14:textId="77777777" w:rsidR="008C7729" w:rsidRDefault="008C77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1E65" w14:textId="629A9C83"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13B2">
      <w:rPr>
        <w:rFonts w:ascii="Arial" w:hAnsi="Arial" w:cs="Arial"/>
        <w:b/>
        <w:noProof/>
        <w:sz w:val="18"/>
        <w:szCs w:val="18"/>
      </w:rPr>
      <w:t>3GPP TS 29.575 V18.10.0 (2025-12)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3EA242C7"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13B2">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826510425">
    <w:abstractNumId w:val="3"/>
  </w:num>
  <w:num w:numId="2" w16cid:durableId="2063675071">
    <w:abstractNumId w:val="13"/>
  </w:num>
  <w:num w:numId="3" w16cid:durableId="1699118680">
    <w:abstractNumId w:val="7"/>
  </w:num>
  <w:num w:numId="4" w16cid:durableId="837425937">
    <w:abstractNumId w:val="8"/>
  </w:num>
  <w:num w:numId="5" w16cid:durableId="163397307">
    <w:abstractNumId w:val="5"/>
  </w:num>
  <w:num w:numId="6" w16cid:durableId="199441685">
    <w:abstractNumId w:val="2"/>
  </w:num>
  <w:num w:numId="7" w16cid:durableId="2016033190">
    <w:abstractNumId w:val="6"/>
  </w:num>
  <w:num w:numId="8" w16cid:durableId="1497695365">
    <w:abstractNumId w:val="1"/>
  </w:num>
  <w:num w:numId="9" w16cid:durableId="1449203200">
    <w:abstractNumId w:val="0"/>
  </w:num>
  <w:num w:numId="10" w16cid:durableId="1894734015">
    <w:abstractNumId w:val="14"/>
  </w:num>
  <w:num w:numId="11" w16cid:durableId="2825397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791782666">
    <w:abstractNumId w:val="16"/>
  </w:num>
  <w:num w:numId="13" w16cid:durableId="377359822">
    <w:abstractNumId w:val="15"/>
  </w:num>
  <w:num w:numId="14" w16cid:durableId="573319893">
    <w:abstractNumId w:val="12"/>
  </w:num>
  <w:num w:numId="15" w16cid:durableId="174309340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134527922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862402122">
    <w:abstractNumId w:val="11"/>
  </w:num>
  <w:num w:numId="18" w16cid:durableId="830215024">
    <w:abstractNumId w:val="10"/>
  </w:num>
  <w:num w:numId="19" w16cid:durableId="11368013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B6524"/>
    <w:rsid w:val="000E793D"/>
    <w:rsid w:val="000F7FCF"/>
    <w:rsid w:val="00112683"/>
    <w:rsid w:val="001223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E7C31"/>
    <w:rsid w:val="002F0E9F"/>
    <w:rsid w:val="003009FD"/>
    <w:rsid w:val="00302DA6"/>
    <w:rsid w:val="00310D45"/>
    <w:rsid w:val="00314245"/>
    <w:rsid w:val="00315576"/>
    <w:rsid w:val="0031646C"/>
    <w:rsid w:val="0031736A"/>
    <w:rsid w:val="00325B8A"/>
    <w:rsid w:val="0033008B"/>
    <w:rsid w:val="0033295C"/>
    <w:rsid w:val="00340E2D"/>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317"/>
    <w:rsid w:val="004C2421"/>
    <w:rsid w:val="004C60A9"/>
    <w:rsid w:val="004D7A14"/>
    <w:rsid w:val="004E371E"/>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36710"/>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12E1"/>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C7729"/>
    <w:rsid w:val="008D1FF7"/>
    <w:rsid w:val="008D2AA5"/>
    <w:rsid w:val="008F5ADE"/>
    <w:rsid w:val="008F5D64"/>
    <w:rsid w:val="009011E4"/>
    <w:rsid w:val="009175CF"/>
    <w:rsid w:val="009178E6"/>
    <w:rsid w:val="0092103D"/>
    <w:rsid w:val="0092388B"/>
    <w:rsid w:val="009238C8"/>
    <w:rsid w:val="009310ED"/>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E4E11"/>
    <w:rsid w:val="009F1AD9"/>
    <w:rsid w:val="009F1AEF"/>
    <w:rsid w:val="009F4A8A"/>
    <w:rsid w:val="00A10542"/>
    <w:rsid w:val="00A13747"/>
    <w:rsid w:val="00A15A90"/>
    <w:rsid w:val="00A16F12"/>
    <w:rsid w:val="00A21CD7"/>
    <w:rsid w:val="00A22413"/>
    <w:rsid w:val="00A251CC"/>
    <w:rsid w:val="00A30FFE"/>
    <w:rsid w:val="00A3407C"/>
    <w:rsid w:val="00A45987"/>
    <w:rsid w:val="00A53AAC"/>
    <w:rsid w:val="00A736E7"/>
    <w:rsid w:val="00A8368F"/>
    <w:rsid w:val="00A83C98"/>
    <w:rsid w:val="00A861BD"/>
    <w:rsid w:val="00A90E45"/>
    <w:rsid w:val="00A93756"/>
    <w:rsid w:val="00A97844"/>
    <w:rsid w:val="00AA1B8A"/>
    <w:rsid w:val="00AC7A33"/>
    <w:rsid w:val="00AD0422"/>
    <w:rsid w:val="00AD0CF5"/>
    <w:rsid w:val="00AD6061"/>
    <w:rsid w:val="00AE0141"/>
    <w:rsid w:val="00AE50BC"/>
    <w:rsid w:val="00AF4F21"/>
    <w:rsid w:val="00AF58FD"/>
    <w:rsid w:val="00B004DA"/>
    <w:rsid w:val="00B04DF7"/>
    <w:rsid w:val="00B04FAD"/>
    <w:rsid w:val="00B11016"/>
    <w:rsid w:val="00B12209"/>
    <w:rsid w:val="00B17ACF"/>
    <w:rsid w:val="00B22446"/>
    <w:rsid w:val="00B31582"/>
    <w:rsid w:val="00B31D6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97BEA"/>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549A"/>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E44A7"/>
    <w:rsid w:val="00EF4578"/>
    <w:rsid w:val="00F2201B"/>
    <w:rsid w:val="00F26905"/>
    <w:rsid w:val="00F27235"/>
    <w:rsid w:val="00F3585A"/>
    <w:rsid w:val="00F40CA7"/>
    <w:rsid w:val="00F52477"/>
    <w:rsid w:val="00F547CF"/>
    <w:rsid w:val="00F61CD2"/>
    <w:rsid w:val="00F66554"/>
    <w:rsid w:val="00F71BB1"/>
    <w:rsid w:val="00F813B2"/>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28048</Words>
  <Characters>184559</Characters>
  <Application>Microsoft Office Word</Application>
  <DocSecurity>0</DocSecurity>
  <Lines>7382</Lines>
  <Paragraphs>6074</Paragraphs>
  <ScaleCrop>false</ScaleCrop>
  <Company>ETSI</Company>
  <LinksUpToDate>false</LinksUpToDate>
  <CharactersWithSpaces>206533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3</cp:revision>
  <cp:lastPrinted>2019-02-25T22:05:00Z</cp:lastPrinted>
  <dcterms:created xsi:type="dcterms:W3CDTF">2025-11-27T12:52:00Z</dcterms:created>
  <dcterms:modified xsi:type="dcterms:W3CDTF">2026-01-13T12:29:00Z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