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0C03F8" w14:textId="3759A6BE"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552AEE">
        <w:rPr>
          <w:noProof w:val="0"/>
        </w:rPr>
        <w:t>3</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0579D7">
        <w:rPr>
          <w:noProof w:val="0"/>
          <w:sz w:val="32"/>
        </w:rPr>
        <w:t>1</w:t>
      </w:r>
      <w:r w:rsidRPr="00760004">
        <w:rPr>
          <w:noProof w:val="0"/>
          <w:sz w:val="32"/>
        </w:rPr>
        <w:t>-</w:t>
      </w:r>
      <w:r w:rsidR="00552AEE">
        <w:rPr>
          <w:noProof w:val="0"/>
          <w:sz w:val="32"/>
        </w:rPr>
        <w:t>12</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760004" w:rsidRDefault="003443CA" w:rsidP="003443CA">
      <w:pPr>
        <w:pStyle w:val="ZU"/>
        <w:framePr w:h="2641" w:hRule="exact" w:wrap="notBeside"/>
        <w:tabs>
          <w:tab w:val="right" w:pos="10206"/>
        </w:tabs>
        <w:jc w:val="left"/>
        <w:rPr>
          <w:noProof w:val="0"/>
          <w:color w:val="0000FF"/>
        </w:rPr>
      </w:pPr>
      <w:r w:rsidRPr="00760004">
        <w:rPr>
          <w:noProof w:val="0"/>
          <w:color w:val="0000FF"/>
        </w:rPr>
        <w:tab/>
      </w:r>
      <w:r w:rsidRPr="00760004">
        <w:rPr>
          <w:noProof w:val="0"/>
          <w:color w:val="0000FF"/>
        </w:rPr>
        <w:tab/>
      </w:r>
      <w:r w:rsidRPr="00760004">
        <w:rPr>
          <w:noProof w:val="0"/>
          <w:color w:val="0000FF"/>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760004">
        <w:rPr>
          <w:i/>
          <w:noProof w:val="0"/>
        </w:rPr>
        <w:t xml:space="preserve">  </w:t>
      </w:r>
      <w:r w:rsidRPr="00760004">
        <w:rPr>
          <w:i/>
          <w:lang w:eastAsia="en-GB"/>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760004">
        <w:rPr>
          <w:noProof w:val="0"/>
          <w:color w:val="0000FF"/>
        </w:rPr>
        <w:tab/>
      </w:r>
      <w:r w:rsidRPr="00760004">
        <w:rPr>
          <w:lang w:eastAsia="en-GB"/>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15592D23"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0579D7">
        <w:rPr>
          <w:sz w:val="18"/>
        </w:rPr>
        <w:t>1</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6D35F9A7" w14:textId="35CE0B84" w:rsidR="00217139" w:rsidRDefault="0021713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_Toc90924625 \h </w:instrText>
      </w:r>
      <w:r>
        <w:fldChar w:fldCharType="separate"/>
      </w:r>
      <w:r>
        <w:t>13</w:t>
      </w:r>
      <w:r>
        <w:fldChar w:fldCharType="end"/>
      </w:r>
    </w:p>
    <w:p w14:paraId="4AB75BCD" w14:textId="33C1FF20" w:rsidR="00217139" w:rsidRDefault="00217139">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_Toc90924626 \h </w:instrText>
      </w:r>
      <w:r>
        <w:fldChar w:fldCharType="separate"/>
      </w:r>
      <w:r>
        <w:t>13</w:t>
      </w:r>
      <w:r>
        <w:fldChar w:fldCharType="end"/>
      </w:r>
    </w:p>
    <w:p w14:paraId="7749A31B" w14:textId="064FCCA3" w:rsidR="00217139" w:rsidRDefault="0021713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_Toc90924627 \h </w:instrText>
      </w:r>
      <w:r>
        <w:fldChar w:fldCharType="separate"/>
      </w:r>
      <w:r>
        <w:t>14</w:t>
      </w:r>
      <w:r>
        <w:fldChar w:fldCharType="end"/>
      </w:r>
    </w:p>
    <w:p w14:paraId="5F0348A1" w14:textId="0D6A9B2F" w:rsidR="00217139" w:rsidRDefault="0021713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_Toc90924628 \h </w:instrText>
      </w:r>
      <w:r>
        <w:fldChar w:fldCharType="separate"/>
      </w:r>
      <w:r>
        <w:t>14</w:t>
      </w:r>
      <w:r>
        <w:fldChar w:fldCharType="end"/>
      </w:r>
    </w:p>
    <w:p w14:paraId="1C063237" w14:textId="3FD300D8" w:rsidR="00217139" w:rsidRDefault="0021713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_Toc90924629 \h </w:instrText>
      </w:r>
      <w:r>
        <w:fldChar w:fldCharType="separate"/>
      </w:r>
      <w:r>
        <w:t>17</w:t>
      </w:r>
      <w:r>
        <w:fldChar w:fldCharType="end"/>
      </w:r>
    </w:p>
    <w:p w14:paraId="34C126C5" w14:textId="27CD5B1E" w:rsidR="00217139" w:rsidRDefault="0021713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_Toc90924630 \h </w:instrText>
      </w:r>
      <w:r>
        <w:fldChar w:fldCharType="separate"/>
      </w:r>
      <w:r>
        <w:t>17</w:t>
      </w:r>
      <w:r>
        <w:fldChar w:fldCharType="end"/>
      </w:r>
    </w:p>
    <w:p w14:paraId="70F935A5" w14:textId="592AEB12" w:rsidR="00217139" w:rsidRDefault="0021713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_Toc90924631 \h </w:instrText>
      </w:r>
      <w:r>
        <w:fldChar w:fldCharType="separate"/>
      </w:r>
      <w:r>
        <w:t>17</w:t>
      </w:r>
      <w:r>
        <w:fldChar w:fldCharType="end"/>
      </w:r>
    </w:p>
    <w:p w14:paraId="238BF23B" w14:textId="3CC41D0F" w:rsidR="00217139" w:rsidRDefault="0021713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_Toc90924632 \h </w:instrText>
      </w:r>
      <w:r>
        <w:fldChar w:fldCharType="separate"/>
      </w:r>
      <w:r>
        <w:t>17</w:t>
      </w:r>
      <w:r>
        <w:fldChar w:fldCharType="end"/>
      </w:r>
    </w:p>
    <w:p w14:paraId="4AD87B81" w14:textId="16BFE682" w:rsidR="00217139" w:rsidRDefault="0021713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_Toc90924633 \h </w:instrText>
      </w:r>
      <w:r>
        <w:fldChar w:fldCharType="separate"/>
      </w:r>
      <w:r>
        <w:t>18</w:t>
      </w:r>
      <w:r>
        <w:fldChar w:fldCharType="end"/>
      </w:r>
    </w:p>
    <w:p w14:paraId="6E06D4EF" w14:textId="1D6A11CB" w:rsidR="00217139" w:rsidRDefault="0021713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_Toc90924634 \h </w:instrText>
      </w:r>
      <w:r>
        <w:fldChar w:fldCharType="separate"/>
      </w:r>
      <w:r>
        <w:t>18</w:t>
      </w:r>
      <w:r>
        <w:fldChar w:fldCharType="end"/>
      </w:r>
    </w:p>
    <w:p w14:paraId="1723C332" w14:textId="7D701423" w:rsidR="00217139" w:rsidRDefault="0021713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_Toc90924635 \h </w:instrText>
      </w:r>
      <w:r>
        <w:fldChar w:fldCharType="separate"/>
      </w:r>
      <w:r>
        <w:t>19</w:t>
      </w:r>
      <w:r>
        <w:fldChar w:fldCharType="end"/>
      </w:r>
    </w:p>
    <w:p w14:paraId="52041E12" w14:textId="3E04AA9A" w:rsidR="00217139" w:rsidRDefault="0021713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_Toc90924636 \h </w:instrText>
      </w:r>
      <w:r>
        <w:fldChar w:fldCharType="separate"/>
      </w:r>
      <w:r>
        <w:t>20</w:t>
      </w:r>
      <w:r>
        <w:fldChar w:fldCharType="end"/>
      </w:r>
    </w:p>
    <w:p w14:paraId="03026844" w14:textId="48F7DF62" w:rsidR="00217139" w:rsidRDefault="0021713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_Toc90924637 \h </w:instrText>
      </w:r>
      <w:r>
        <w:fldChar w:fldCharType="separate"/>
      </w:r>
      <w:r>
        <w:t>21</w:t>
      </w:r>
      <w:r>
        <w:fldChar w:fldCharType="end"/>
      </w:r>
    </w:p>
    <w:p w14:paraId="0E66B65F" w14:textId="4A5DE4FD" w:rsidR="00217139" w:rsidRDefault="00217139">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_Toc90924638 \h </w:instrText>
      </w:r>
      <w:r>
        <w:fldChar w:fldCharType="separate"/>
      </w:r>
      <w:r>
        <w:t>21</w:t>
      </w:r>
      <w:r>
        <w:fldChar w:fldCharType="end"/>
      </w:r>
    </w:p>
    <w:p w14:paraId="156F20CD" w14:textId="002A9589" w:rsidR="00217139" w:rsidRDefault="0021713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_Toc90924639 \h </w:instrText>
      </w:r>
      <w:r>
        <w:fldChar w:fldCharType="separate"/>
      </w:r>
      <w:r>
        <w:t>21</w:t>
      </w:r>
      <w:r>
        <w:fldChar w:fldCharType="end"/>
      </w:r>
    </w:p>
    <w:p w14:paraId="634A0B1F" w14:textId="74061D47" w:rsidR="00217139" w:rsidRDefault="00217139">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_Toc90924640 \h </w:instrText>
      </w:r>
      <w:r>
        <w:fldChar w:fldCharType="separate"/>
      </w:r>
      <w:r>
        <w:t>21</w:t>
      </w:r>
      <w:r>
        <w:fldChar w:fldCharType="end"/>
      </w:r>
    </w:p>
    <w:p w14:paraId="2A999C60" w14:textId="7743A549" w:rsidR="00217139" w:rsidRDefault="00217139">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_Toc90924641 \h </w:instrText>
      </w:r>
      <w:r>
        <w:fldChar w:fldCharType="separate"/>
      </w:r>
      <w:r>
        <w:t>21</w:t>
      </w:r>
      <w:r>
        <w:fldChar w:fldCharType="end"/>
      </w:r>
    </w:p>
    <w:p w14:paraId="6210C8DE" w14:textId="12A56D08" w:rsidR="00217139" w:rsidRDefault="00217139">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_Toc90924642 \h </w:instrText>
      </w:r>
      <w:r>
        <w:fldChar w:fldCharType="separate"/>
      </w:r>
      <w:r>
        <w:t>21</w:t>
      </w:r>
      <w:r>
        <w:fldChar w:fldCharType="end"/>
      </w:r>
    </w:p>
    <w:p w14:paraId="38F6DD1E" w14:textId="659F9A8B" w:rsidR="00217139" w:rsidRDefault="00217139">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_Toc90924643 \h </w:instrText>
      </w:r>
      <w:r>
        <w:fldChar w:fldCharType="separate"/>
      </w:r>
      <w:r>
        <w:t>22</w:t>
      </w:r>
      <w:r>
        <w:fldChar w:fldCharType="end"/>
      </w:r>
    </w:p>
    <w:p w14:paraId="718D9406" w14:textId="630BB5B2" w:rsidR="00217139" w:rsidRDefault="0021713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_Toc90924644 \h </w:instrText>
      </w:r>
      <w:r>
        <w:fldChar w:fldCharType="separate"/>
      </w:r>
      <w:r>
        <w:t>22</w:t>
      </w:r>
      <w:r>
        <w:fldChar w:fldCharType="end"/>
      </w:r>
    </w:p>
    <w:p w14:paraId="5F7498FF" w14:textId="4F44A67D" w:rsidR="00217139" w:rsidRDefault="0021713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_Toc90924645 \h </w:instrText>
      </w:r>
      <w:r>
        <w:fldChar w:fldCharType="separate"/>
      </w:r>
      <w:r>
        <w:t>22</w:t>
      </w:r>
      <w:r>
        <w:fldChar w:fldCharType="end"/>
      </w:r>
    </w:p>
    <w:p w14:paraId="171E615B" w14:textId="42C4FC74" w:rsidR="00217139" w:rsidRDefault="0021713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_Toc90924646 \h </w:instrText>
      </w:r>
      <w:r>
        <w:fldChar w:fldCharType="separate"/>
      </w:r>
      <w:r>
        <w:t>22</w:t>
      </w:r>
      <w:r>
        <w:fldChar w:fldCharType="end"/>
      </w:r>
    </w:p>
    <w:p w14:paraId="0389970F" w14:textId="22A26252" w:rsidR="00217139" w:rsidRDefault="0021713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_Toc90924647 \h </w:instrText>
      </w:r>
      <w:r>
        <w:fldChar w:fldCharType="separate"/>
      </w:r>
      <w:r>
        <w:t>22</w:t>
      </w:r>
      <w:r>
        <w:fldChar w:fldCharType="end"/>
      </w:r>
    </w:p>
    <w:p w14:paraId="5074DA5D" w14:textId="26E08418" w:rsidR="00217139" w:rsidRDefault="0021713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_Toc90924648 \h </w:instrText>
      </w:r>
      <w:r>
        <w:fldChar w:fldCharType="separate"/>
      </w:r>
      <w:r>
        <w:t>22</w:t>
      </w:r>
      <w:r>
        <w:fldChar w:fldCharType="end"/>
      </w:r>
    </w:p>
    <w:p w14:paraId="2DE9F94E" w14:textId="24C5833F" w:rsidR="00217139" w:rsidRDefault="0021713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_Toc90924649 \h </w:instrText>
      </w:r>
      <w:r>
        <w:fldChar w:fldCharType="separate"/>
      </w:r>
      <w:r>
        <w:t>23</w:t>
      </w:r>
      <w:r>
        <w:fldChar w:fldCharType="end"/>
      </w:r>
    </w:p>
    <w:p w14:paraId="040DDECF" w14:textId="23174E54" w:rsidR="00217139" w:rsidRDefault="00217139">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_Toc90924650 \h </w:instrText>
      </w:r>
      <w:r>
        <w:fldChar w:fldCharType="separate"/>
      </w:r>
      <w:r>
        <w:t>23</w:t>
      </w:r>
      <w:r>
        <w:fldChar w:fldCharType="end"/>
      </w:r>
    </w:p>
    <w:p w14:paraId="23296AE4" w14:textId="7B21F260" w:rsidR="00217139" w:rsidRDefault="00217139">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_Toc90924651 \h </w:instrText>
      </w:r>
      <w:r>
        <w:fldChar w:fldCharType="separate"/>
      </w:r>
      <w:r>
        <w:t>23</w:t>
      </w:r>
      <w:r>
        <w:fldChar w:fldCharType="end"/>
      </w:r>
    </w:p>
    <w:p w14:paraId="06F66F71" w14:textId="5F9BA5D8" w:rsidR="00217139" w:rsidRDefault="00217139">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_Toc90924652 \h </w:instrText>
      </w:r>
      <w:r>
        <w:fldChar w:fldCharType="separate"/>
      </w:r>
      <w:r>
        <w:t>24</w:t>
      </w:r>
      <w:r>
        <w:fldChar w:fldCharType="end"/>
      </w:r>
    </w:p>
    <w:p w14:paraId="371E07E3" w14:textId="7E8F4331" w:rsidR="00217139" w:rsidRDefault="00217139">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_Toc90924653 \h </w:instrText>
      </w:r>
      <w:r>
        <w:fldChar w:fldCharType="separate"/>
      </w:r>
      <w:r>
        <w:t>24</w:t>
      </w:r>
      <w:r>
        <w:fldChar w:fldCharType="end"/>
      </w:r>
    </w:p>
    <w:p w14:paraId="16214E08" w14:textId="1965C1C1" w:rsidR="00217139" w:rsidRDefault="0021713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_Toc90924654 \h </w:instrText>
      </w:r>
      <w:r>
        <w:fldChar w:fldCharType="separate"/>
      </w:r>
      <w:r>
        <w:t>25</w:t>
      </w:r>
      <w:r>
        <w:fldChar w:fldCharType="end"/>
      </w:r>
    </w:p>
    <w:p w14:paraId="16BB5616" w14:textId="67EA6737" w:rsidR="00217139" w:rsidRDefault="0021713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_Toc90924655 \h </w:instrText>
      </w:r>
      <w:r>
        <w:fldChar w:fldCharType="separate"/>
      </w:r>
      <w:r>
        <w:t>25</w:t>
      </w:r>
      <w:r>
        <w:fldChar w:fldCharType="end"/>
      </w:r>
    </w:p>
    <w:p w14:paraId="2BE240EB" w14:textId="7AD6B09F" w:rsidR="00217139" w:rsidRDefault="0021713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_Toc90924656 \h </w:instrText>
      </w:r>
      <w:r>
        <w:fldChar w:fldCharType="separate"/>
      </w:r>
      <w:r>
        <w:t>25</w:t>
      </w:r>
      <w:r>
        <w:fldChar w:fldCharType="end"/>
      </w:r>
    </w:p>
    <w:p w14:paraId="21E13052" w14:textId="0A9BE5EC" w:rsidR="00217139" w:rsidRDefault="0021713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_Toc90924657 \h </w:instrText>
      </w:r>
      <w:r>
        <w:fldChar w:fldCharType="separate"/>
      </w:r>
      <w:r>
        <w:t>25</w:t>
      </w:r>
      <w:r>
        <w:fldChar w:fldCharType="end"/>
      </w:r>
    </w:p>
    <w:p w14:paraId="57076F10" w14:textId="3E28287C" w:rsidR="00217139" w:rsidRDefault="00217139">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_Toc90924658 \h </w:instrText>
      </w:r>
      <w:r>
        <w:fldChar w:fldCharType="separate"/>
      </w:r>
      <w:r>
        <w:t>26</w:t>
      </w:r>
      <w:r>
        <w:fldChar w:fldCharType="end"/>
      </w:r>
    </w:p>
    <w:p w14:paraId="533C9845" w14:textId="0CFE3527" w:rsidR="00217139" w:rsidRDefault="0021713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_Toc90924659 \h </w:instrText>
      </w:r>
      <w:r>
        <w:fldChar w:fldCharType="separate"/>
      </w:r>
      <w:r>
        <w:t>26</w:t>
      </w:r>
      <w:r>
        <w:fldChar w:fldCharType="end"/>
      </w:r>
    </w:p>
    <w:p w14:paraId="56AA78A4" w14:textId="7A41D39A" w:rsidR="00217139" w:rsidRDefault="0021713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_Toc90924660 \h </w:instrText>
      </w:r>
      <w:r>
        <w:fldChar w:fldCharType="separate"/>
      </w:r>
      <w:r>
        <w:t>26</w:t>
      </w:r>
      <w:r>
        <w:fldChar w:fldCharType="end"/>
      </w:r>
    </w:p>
    <w:p w14:paraId="64E302CB" w14:textId="58FEE79B" w:rsidR="00217139" w:rsidRDefault="0021713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_Toc90924661 \h </w:instrText>
      </w:r>
      <w:r>
        <w:fldChar w:fldCharType="separate"/>
      </w:r>
      <w:r>
        <w:t>26</w:t>
      </w:r>
      <w:r>
        <w:fldChar w:fldCharType="end"/>
      </w:r>
    </w:p>
    <w:p w14:paraId="73EF1011" w14:textId="5AC7D61D" w:rsidR="00217139" w:rsidRDefault="0021713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_Toc90924662 \h </w:instrText>
      </w:r>
      <w:r>
        <w:fldChar w:fldCharType="separate"/>
      </w:r>
      <w:r>
        <w:t>26</w:t>
      </w:r>
      <w:r>
        <w:fldChar w:fldCharType="end"/>
      </w:r>
    </w:p>
    <w:p w14:paraId="354852B7" w14:textId="6B2D533E" w:rsidR="00217139" w:rsidRDefault="0021713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_Toc90924663 \h </w:instrText>
      </w:r>
      <w:r>
        <w:fldChar w:fldCharType="separate"/>
      </w:r>
      <w:r>
        <w:t>26</w:t>
      </w:r>
      <w:r>
        <w:fldChar w:fldCharType="end"/>
      </w:r>
    </w:p>
    <w:p w14:paraId="3299F7BF" w14:textId="6E976BA3" w:rsidR="00217139" w:rsidRDefault="0021713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_Toc90924664 \h </w:instrText>
      </w:r>
      <w:r>
        <w:fldChar w:fldCharType="separate"/>
      </w:r>
      <w:r>
        <w:t>26</w:t>
      </w:r>
      <w:r>
        <w:fldChar w:fldCharType="end"/>
      </w:r>
    </w:p>
    <w:p w14:paraId="57C215E1" w14:textId="4EA5601A" w:rsidR="00217139" w:rsidRDefault="00217139">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_Toc90924665 \h </w:instrText>
      </w:r>
      <w:r>
        <w:fldChar w:fldCharType="separate"/>
      </w:r>
      <w:r>
        <w:t>26</w:t>
      </w:r>
      <w:r>
        <w:fldChar w:fldCharType="end"/>
      </w:r>
    </w:p>
    <w:p w14:paraId="4BCE3B1E" w14:textId="42676AE2" w:rsidR="00217139" w:rsidRDefault="00217139">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_Toc90924666 \h </w:instrText>
      </w:r>
      <w:r>
        <w:fldChar w:fldCharType="separate"/>
      </w:r>
      <w:r>
        <w:t>27</w:t>
      </w:r>
      <w:r>
        <w:fldChar w:fldCharType="end"/>
      </w:r>
    </w:p>
    <w:p w14:paraId="41BEDAB2" w14:textId="49079E7D" w:rsidR="00217139" w:rsidRDefault="00217139">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_Toc90924667 \h </w:instrText>
      </w:r>
      <w:r>
        <w:fldChar w:fldCharType="separate"/>
      </w:r>
      <w:r>
        <w:t>27</w:t>
      </w:r>
      <w:r>
        <w:fldChar w:fldCharType="end"/>
      </w:r>
    </w:p>
    <w:p w14:paraId="51D8AE9D" w14:textId="537408D0" w:rsidR="00217139" w:rsidRDefault="0021713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_Toc90924668 \h </w:instrText>
      </w:r>
      <w:r>
        <w:fldChar w:fldCharType="separate"/>
      </w:r>
      <w:r>
        <w:t>27</w:t>
      </w:r>
      <w:r>
        <w:fldChar w:fldCharType="end"/>
      </w:r>
    </w:p>
    <w:p w14:paraId="00AF8F9C" w14:textId="17E41C06" w:rsidR="00217139" w:rsidRDefault="0021713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_Toc90924669 \h </w:instrText>
      </w:r>
      <w:r>
        <w:fldChar w:fldCharType="separate"/>
      </w:r>
      <w:r>
        <w:t>27</w:t>
      </w:r>
      <w:r>
        <w:fldChar w:fldCharType="end"/>
      </w:r>
    </w:p>
    <w:p w14:paraId="6A250D97" w14:textId="2B5ED028" w:rsidR="00217139" w:rsidRDefault="0021713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_Toc90924670 \h </w:instrText>
      </w:r>
      <w:r>
        <w:fldChar w:fldCharType="separate"/>
      </w:r>
      <w:r>
        <w:t>27</w:t>
      </w:r>
      <w:r>
        <w:fldChar w:fldCharType="end"/>
      </w:r>
    </w:p>
    <w:p w14:paraId="2A87435B" w14:textId="0D63995C" w:rsidR="00217139" w:rsidRDefault="0021713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_Toc90924671 \h </w:instrText>
      </w:r>
      <w:r>
        <w:fldChar w:fldCharType="separate"/>
      </w:r>
      <w:r>
        <w:t>28</w:t>
      </w:r>
      <w:r>
        <w:fldChar w:fldCharType="end"/>
      </w:r>
    </w:p>
    <w:p w14:paraId="222FD5C6" w14:textId="6B5106B5" w:rsidR="00217139" w:rsidRDefault="0021713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_Toc90924672 \h </w:instrText>
      </w:r>
      <w:r>
        <w:fldChar w:fldCharType="separate"/>
      </w:r>
      <w:r>
        <w:t>28</w:t>
      </w:r>
      <w:r>
        <w:fldChar w:fldCharType="end"/>
      </w:r>
    </w:p>
    <w:p w14:paraId="2028CCFF" w14:textId="715C9D6F" w:rsidR="00217139" w:rsidRDefault="0021713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_Toc90924673 \h </w:instrText>
      </w:r>
      <w:r>
        <w:fldChar w:fldCharType="separate"/>
      </w:r>
      <w:r>
        <w:t>28</w:t>
      </w:r>
      <w:r>
        <w:fldChar w:fldCharType="end"/>
      </w:r>
    </w:p>
    <w:p w14:paraId="584D11BA" w14:textId="7AE3267D" w:rsidR="00217139" w:rsidRDefault="00217139">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_Toc90924674 \h </w:instrText>
      </w:r>
      <w:r>
        <w:fldChar w:fldCharType="separate"/>
      </w:r>
      <w:r>
        <w:t>28</w:t>
      </w:r>
      <w:r>
        <w:fldChar w:fldCharType="end"/>
      </w:r>
    </w:p>
    <w:p w14:paraId="1FADE42A" w14:textId="5CC36DCC" w:rsidR="00217139" w:rsidRDefault="00217139">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_Toc90924675 \h </w:instrText>
      </w:r>
      <w:r>
        <w:fldChar w:fldCharType="separate"/>
      </w:r>
      <w:r>
        <w:t>29</w:t>
      </w:r>
      <w:r>
        <w:fldChar w:fldCharType="end"/>
      </w:r>
    </w:p>
    <w:p w14:paraId="6D16DFB2" w14:textId="7C5E040E" w:rsidR="00217139" w:rsidRDefault="00217139">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_Toc90924676 \h </w:instrText>
      </w:r>
      <w:r>
        <w:fldChar w:fldCharType="separate"/>
      </w:r>
      <w:r>
        <w:t>29</w:t>
      </w:r>
      <w:r>
        <w:fldChar w:fldCharType="end"/>
      </w:r>
    </w:p>
    <w:p w14:paraId="21909199" w14:textId="2E45C3BE" w:rsidR="00217139" w:rsidRDefault="0021713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_Toc90924677 \h </w:instrText>
      </w:r>
      <w:r>
        <w:fldChar w:fldCharType="separate"/>
      </w:r>
      <w:r>
        <w:t>31</w:t>
      </w:r>
      <w:r>
        <w:fldChar w:fldCharType="end"/>
      </w:r>
    </w:p>
    <w:p w14:paraId="422E5DA5" w14:textId="726EECE2" w:rsidR="00217139" w:rsidRDefault="00217139">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_Toc90924678 \h </w:instrText>
      </w:r>
      <w:r>
        <w:fldChar w:fldCharType="separate"/>
      </w:r>
      <w:r>
        <w:t>31</w:t>
      </w:r>
      <w:r>
        <w:fldChar w:fldCharType="end"/>
      </w:r>
    </w:p>
    <w:p w14:paraId="07CB4C3A" w14:textId="61BCC152" w:rsidR="00217139" w:rsidRDefault="00217139">
      <w:pPr>
        <w:pStyle w:val="TOC3"/>
        <w:rPr>
          <w:rFonts w:asciiTheme="minorHAnsi" w:eastAsiaTheme="minorEastAsia" w:hAnsiTheme="minorHAnsi" w:cstheme="minorBidi"/>
          <w:sz w:val="22"/>
          <w:szCs w:val="22"/>
          <w:lang w:eastAsia="en-GB"/>
        </w:rPr>
      </w:pPr>
      <w:r>
        <w:lastRenderedPageBreak/>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_Toc90924679 \h </w:instrText>
      </w:r>
      <w:r>
        <w:fldChar w:fldCharType="separate"/>
      </w:r>
      <w:r>
        <w:t>31</w:t>
      </w:r>
      <w:r>
        <w:fldChar w:fldCharType="end"/>
      </w:r>
    </w:p>
    <w:p w14:paraId="1D37F2E9" w14:textId="155D97FA" w:rsidR="00217139" w:rsidRDefault="00217139">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_Toc90924680 \h </w:instrText>
      </w:r>
      <w:r>
        <w:fldChar w:fldCharType="separate"/>
      </w:r>
      <w:r>
        <w:t>31</w:t>
      </w:r>
      <w:r>
        <w:fldChar w:fldCharType="end"/>
      </w:r>
    </w:p>
    <w:p w14:paraId="066EA413" w14:textId="2DD4E2F2" w:rsidR="00217139" w:rsidRDefault="00217139">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_Toc90924681 \h </w:instrText>
      </w:r>
      <w:r>
        <w:fldChar w:fldCharType="separate"/>
      </w:r>
      <w:r>
        <w:t>32</w:t>
      </w:r>
      <w:r>
        <w:fldChar w:fldCharType="end"/>
      </w:r>
    </w:p>
    <w:p w14:paraId="5D990EB2" w14:textId="7FC64E17" w:rsidR="00217139" w:rsidRDefault="00217139">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_Toc90924682 \h </w:instrText>
      </w:r>
      <w:r>
        <w:fldChar w:fldCharType="separate"/>
      </w:r>
      <w:r>
        <w:t>32</w:t>
      </w:r>
      <w:r>
        <w:fldChar w:fldCharType="end"/>
      </w:r>
    </w:p>
    <w:p w14:paraId="53D5996E" w14:textId="7C80B79E" w:rsidR="00217139" w:rsidRDefault="00217139">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_Toc90924683 \h </w:instrText>
      </w:r>
      <w:r>
        <w:fldChar w:fldCharType="separate"/>
      </w:r>
      <w:r>
        <w:t>32</w:t>
      </w:r>
      <w:r>
        <w:fldChar w:fldCharType="end"/>
      </w:r>
    </w:p>
    <w:p w14:paraId="446BF7D6" w14:textId="3DB80F56" w:rsidR="00217139" w:rsidRDefault="00217139">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_Toc90924684 \h </w:instrText>
      </w:r>
      <w:r>
        <w:fldChar w:fldCharType="separate"/>
      </w:r>
      <w:r>
        <w:t>32</w:t>
      </w:r>
      <w:r>
        <w:fldChar w:fldCharType="end"/>
      </w:r>
    </w:p>
    <w:p w14:paraId="7D0FB5A3" w14:textId="3BBC5FD8" w:rsidR="00217139" w:rsidRDefault="00217139">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_Toc90924685 \h </w:instrText>
      </w:r>
      <w:r>
        <w:fldChar w:fldCharType="separate"/>
      </w:r>
      <w:r>
        <w:t>32</w:t>
      </w:r>
      <w:r>
        <w:fldChar w:fldCharType="end"/>
      </w:r>
    </w:p>
    <w:p w14:paraId="5EB839CE" w14:textId="60897345" w:rsidR="00217139" w:rsidRDefault="00217139">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_Toc90924686 \h </w:instrText>
      </w:r>
      <w:r>
        <w:fldChar w:fldCharType="separate"/>
      </w:r>
      <w:r>
        <w:t>32</w:t>
      </w:r>
      <w:r>
        <w:fldChar w:fldCharType="end"/>
      </w:r>
    </w:p>
    <w:p w14:paraId="5C8E7CF5" w14:textId="4BC45F6E" w:rsidR="00217139" w:rsidRDefault="0021713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_Toc90924687 \h </w:instrText>
      </w:r>
      <w:r>
        <w:fldChar w:fldCharType="separate"/>
      </w:r>
      <w:r>
        <w:t>33</w:t>
      </w:r>
      <w:r>
        <w:fldChar w:fldCharType="end"/>
      </w:r>
    </w:p>
    <w:p w14:paraId="615CBD23" w14:textId="096D3EDC" w:rsidR="00217139" w:rsidRDefault="0021713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_Toc90924688 \h </w:instrText>
      </w:r>
      <w:r>
        <w:fldChar w:fldCharType="separate"/>
      </w:r>
      <w:r>
        <w:t>33</w:t>
      </w:r>
      <w:r>
        <w:fldChar w:fldCharType="end"/>
      </w:r>
    </w:p>
    <w:p w14:paraId="3DD0C467" w14:textId="6543FB47" w:rsidR="00217139" w:rsidRDefault="0021713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_Toc90924689 \h </w:instrText>
      </w:r>
      <w:r>
        <w:fldChar w:fldCharType="separate"/>
      </w:r>
      <w:r>
        <w:t>33</w:t>
      </w:r>
      <w:r>
        <w:fldChar w:fldCharType="end"/>
      </w:r>
    </w:p>
    <w:p w14:paraId="0D0B7159" w14:textId="33FCA1AE" w:rsidR="00217139" w:rsidRDefault="0021713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_Toc90924690 \h </w:instrText>
      </w:r>
      <w:r>
        <w:fldChar w:fldCharType="separate"/>
      </w:r>
      <w:r>
        <w:t>33</w:t>
      </w:r>
      <w:r>
        <w:fldChar w:fldCharType="end"/>
      </w:r>
    </w:p>
    <w:p w14:paraId="0B081337" w14:textId="7F824508" w:rsidR="00217139" w:rsidRDefault="0021713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_Toc90924691 \h </w:instrText>
      </w:r>
      <w:r>
        <w:fldChar w:fldCharType="separate"/>
      </w:r>
      <w:r>
        <w:t>33</w:t>
      </w:r>
      <w:r>
        <w:fldChar w:fldCharType="end"/>
      </w:r>
    </w:p>
    <w:p w14:paraId="4FD5DB14" w14:textId="5FB61B47" w:rsidR="00217139" w:rsidRDefault="0021713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_Toc90924692 \h </w:instrText>
      </w:r>
      <w:r>
        <w:fldChar w:fldCharType="separate"/>
      </w:r>
      <w:r>
        <w:t>33</w:t>
      </w:r>
      <w:r>
        <w:fldChar w:fldCharType="end"/>
      </w:r>
    </w:p>
    <w:p w14:paraId="5A426DA6" w14:textId="0801386D" w:rsidR="00217139" w:rsidRDefault="0021713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_Toc90924693 \h </w:instrText>
      </w:r>
      <w:r>
        <w:fldChar w:fldCharType="separate"/>
      </w:r>
      <w:r>
        <w:t>34</w:t>
      </w:r>
      <w:r>
        <w:fldChar w:fldCharType="end"/>
      </w:r>
    </w:p>
    <w:p w14:paraId="41755BE9" w14:textId="0D4A9E76" w:rsidR="00217139" w:rsidRDefault="00217139">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_Toc90924694 \h </w:instrText>
      </w:r>
      <w:r>
        <w:fldChar w:fldCharType="separate"/>
      </w:r>
      <w:r>
        <w:t>34</w:t>
      </w:r>
      <w:r>
        <w:fldChar w:fldCharType="end"/>
      </w:r>
    </w:p>
    <w:p w14:paraId="4E53D4FB" w14:textId="31F06248" w:rsidR="00217139" w:rsidRDefault="00217139">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_Toc90924695 \h </w:instrText>
      </w:r>
      <w:r>
        <w:fldChar w:fldCharType="separate"/>
      </w:r>
      <w:r>
        <w:t>34</w:t>
      </w:r>
      <w:r>
        <w:fldChar w:fldCharType="end"/>
      </w:r>
    </w:p>
    <w:p w14:paraId="011E8B23" w14:textId="3B442E2B" w:rsidR="00217139" w:rsidRDefault="00217139">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_Toc90924696 \h </w:instrText>
      </w:r>
      <w:r>
        <w:fldChar w:fldCharType="separate"/>
      </w:r>
      <w:r>
        <w:t>35</w:t>
      </w:r>
      <w:r>
        <w:fldChar w:fldCharType="end"/>
      </w:r>
    </w:p>
    <w:p w14:paraId="0BCC6B0D" w14:textId="2A9EA7D1" w:rsidR="00217139" w:rsidRDefault="00217139">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_Toc90924697 \h </w:instrText>
      </w:r>
      <w:r>
        <w:fldChar w:fldCharType="separate"/>
      </w:r>
      <w:r>
        <w:t>36</w:t>
      </w:r>
      <w:r>
        <w:fldChar w:fldCharType="end"/>
      </w:r>
    </w:p>
    <w:p w14:paraId="3C338114" w14:textId="64EBC033" w:rsidR="00217139" w:rsidRDefault="00217139">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_Toc90924698 \h </w:instrText>
      </w:r>
      <w:r>
        <w:fldChar w:fldCharType="separate"/>
      </w:r>
      <w:r>
        <w:t>37</w:t>
      </w:r>
      <w:r>
        <w:fldChar w:fldCharType="end"/>
      </w:r>
    </w:p>
    <w:p w14:paraId="1EEBB9D1" w14:textId="11A0F2D3" w:rsidR="00217139" w:rsidRDefault="00217139">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_Toc90924699 \h </w:instrText>
      </w:r>
      <w:r>
        <w:fldChar w:fldCharType="separate"/>
      </w:r>
      <w:r>
        <w:t>38</w:t>
      </w:r>
      <w:r>
        <w:fldChar w:fldCharType="end"/>
      </w:r>
    </w:p>
    <w:p w14:paraId="5444451E" w14:textId="33D62B70" w:rsidR="00217139" w:rsidRDefault="00217139">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_Toc90924700 \h </w:instrText>
      </w:r>
      <w:r>
        <w:fldChar w:fldCharType="separate"/>
      </w:r>
      <w:r>
        <w:t>39</w:t>
      </w:r>
      <w:r>
        <w:fldChar w:fldCharType="end"/>
      </w:r>
    </w:p>
    <w:p w14:paraId="5A1C6098" w14:textId="3083901B" w:rsidR="00217139" w:rsidRDefault="0021713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_Toc90924701 \h </w:instrText>
      </w:r>
      <w:r>
        <w:fldChar w:fldCharType="separate"/>
      </w:r>
      <w:r>
        <w:t>39</w:t>
      </w:r>
      <w:r>
        <w:fldChar w:fldCharType="end"/>
      </w:r>
    </w:p>
    <w:p w14:paraId="0DB2991D" w14:textId="5E8E9754" w:rsidR="00217139" w:rsidRDefault="00217139">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_Toc90924702 \h </w:instrText>
      </w:r>
      <w:r>
        <w:fldChar w:fldCharType="separate"/>
      </w:r>
      <w:r>
        <w:t>40</w:t>
      </w:r>
      <w:r>
        <w:fldChar w:fldCharType="end"/>
      </w:r>
    </w:p>
    <w:p w14:paraId="17A8A49C" w14:textId="13642AEA" w:rsidR="00217139" w:rsidRDefault="00217139">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_Toc90924703 \h </w:instrText>
      </w:r>
      <w:r>
        <w:fldChar w:fldCharType="separate"/>
      </w:r>
      <w:r>
        <w:t>40</w:t>
      </w:r>
      <w:r>
        <w:fldChar w:fldCharType="end"/>
      </w:r>
    </w:p>
    <w:p w14:paraId="3BBFBB8E" w14:textId="3856DA16" w:rsidR="00217139" w:rsidRDefault="00217139">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_Toc90924704 \h </w:instrText>
      </w:r>
      <w:r>
        <w:fldChar w:fldCharType="separate"/>
      </w:r>
      <w:r>
        <w:t>40</w:t>
      </w:r>
      <w:r>
        <w:fldChar w:fldCharType="end"/>
      </w:r>
    </w:p>
    <w:p w14:paraId="458B09FB" w14:textId="305F6859" w:rsidR="00217139" w:rsidRDefault="00217139">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_Toc90924705 \h </w:instrText>
      </w:r>
      <w:r>
        <w:fldChar w:fldCharType="separate"/>
      </w:r>
      <w:r>
        <w:t>40</w:t>
      </w:r>
      <w:r>
        <w:fldChar w:fldCharType="end"/>
      </w:r>
    </w:p>
    <w:p w14:paraId="020AC265" w14:textId="365BCB0D" w:rsidR="00217139" w:rsidRDefault="00217139">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_Toc90924706 \h </w:instrText>
      </w:r>
      <w:r>
        <w:fldChar w:fldCharType="separate"/>
      </w:r>
      <w:r>
        <w:t>41</w:t>
      </w:r>
      <w:r>
        <w:fldChar w:fldCharType="end"/>
      </w:r>
    </w:p>
    <w:p w14:paraId="71D058DB" w14:textId="3B733218" w:rsidR="00217139" w:rsidRDefault="00217139">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_Toc90924707 \h </w:instrText>
      </w:r>
      <w:r>
        <w:fldChar w:fldCharType="separate"/>
      </w:r>
      <w:r>
        <w:t>42</w:t>
      </w:r>
      <w:r>
        <w:fldChar w:fldCharType="end"/>
      </w:r>
    </w:p>
    <w:p w14:paraId="60EDC44B" w14:textId="1772B4E3" w:rsidR="00217139" w:rsidRDefault="0021713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_Toc90924708 \h </w:instrText>
      </w:r>
      <w:r>
        <w:fldChar w:fldCharType="separate"/>
      </w:r>
      <w:r>
        <w:t>42</w:t>
      </w:r>
      <w:r>
        <w:fldChar w:fldCharType="end"/>
      </w:r>
    </w:p>
    <w:p w14:paraId="1C905008" w14:textId="7ACC60BA" w:rsidR="00217139" w:rsidRDefault="0021713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_Toc90924709 \h </w:instrText>
      </w:r>
      <w:r>
        <w:fldChar w:fldCharType="separate"/>
      </w:r>
      <w:r>
        <w:t>42</w:t>
      </w:r>
      <w:r>
        <w:fldChar w:fldCharType="end"/>
      </w:r>
    </w:p>
    <w:p w14:paraId="675B1420" w14:textId="2A9F716A" w:rsidR="00217139" w:rsidRDefault="00217139">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_Toc90924710 \h </w:instrText>
      </w:r>
      <w:r>
        <w:fldChar w:fldCharType="separate"/>
      </w:r>
      <w:r>
        <w:t>42</w:t>
      </w:r>
      <w:r>
        <w:fldChar w:fldCharType="end"/>
      </w:r>
    </w:p>
    <w:p w14:paraId="2C200BEF" w14:textId="4E07C3DE" w:rsidR="00217139" w:rsidRDefault="00217139">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_Toc90924711 \h </w:instrText>
      </w:r>
      <w:r>
        <w:fldChar w:fldCharType="separate"/>
      </w:r>
      <w:r>
        <w:t>42</w:t>
      </w:r>
      <w:r>
        <w:fldChar w:fldCharType="end"/>
      </w:r>
    </w:p>
    <w:p w14:paraId="64769069" w14:textId="7616E799" w:rsidR="00217139" w:rsidRDefault="00217139">
      <w:pPr>
        <w:pStyle w:val="TOC5"/>
        <w:rPr>
          <w:rFonts w:asciiTheme="minorHAnsi" w:eastAsiaTheme="minorEastAsia" w:hAnsiTheme="minorHAnsi" w:cstheme="minorBidi"/>
          <w:sz w:val="22"/>
          <w:szCs w:val="22"/>
          <w:lang w:eastAsia="en-GB"/>
        </w:rPr>
      </w:pPr>
      <w:r w:rsidRPr="00217139">
        <w:t>6.2.3.1.3</w:t>
      </w:r>
      <w:r w:rsidRPr="00217139">
        <w:rPr>
          <w:rFonts w:asciiTheme="minorHAnsi" w:hAnsiTheme="minorHAnsi" w:cstheme="minorBidi"/>
          <w:sz w:val="22"/>
          <w:szCs w:val="22"/>
          <w:lang w:eastAsia="en-GB"/>
        </w:rPr>
        <w:tab/>
      </w:r>
      <w:r w:rsidRPr="0024605E">
        <w:rPr>
          <w:rFonts w:eastAsiaTheme="minorHAnsi"/>
          <w:lang w:val="en-US"/>
        </w:rPr>
        <w:t>Provisioning of the MDF2</w:t>
      </w:r>
      <w:r>
        <w:tab/>
      </w:r>
      <w:r>
        <w:fldChar w:fldCharType="begin" w:fldLock="1"/>
      </w:r>
      <w:r>
        <w:instrText xml:space="preserve"> PAGEREF _Toc90924712 \h </w:instrText>
      </w:r>
      <w:r>
        <w:fldChar w:fldCharType="separate"/>
      </w:r>
      <w:r>
        <w:t>43</w:t>
      </w:r>
      <w:r>
        <w:fldChar w:fldCharType="end"/>
      </w:r>
    </w:p>
    <w:p w14:paraId="338EFC03" w14:textId="77EFBF67" w:rsidR="00217139" w:rsidRDefault="00217139">
      <w:pPr>
        <w:pStyle w:val="TOC5"/>
        <w:rPr>
          <w:rFonts w:asciiTheme="minorHAnsi" w:eastAsiaTheme="minorEastAsia" w:hAnsiTheme="minorHAnsi" w:cstheme="minorBidi"/>
          <w:sz w:val="22"/>
          <w:szCs w:val="22"/>
          <w:lang w:eastAsia="en-GB"/>
        </w:rPr>
      </w:pPr>
      <w:r w:rsidRPr="00217139">
        <w:t>6.2.3.1.4</w:t>
      </w:r>
      <w:r w:rsidRPr="00217139">
        <w:rPr>
          <w:rFonts w:asciiTheme="minorHAnsi" w:hAnsiTheme="minorHAnsi" w:cstheme="minorBidi"/>
          <w:sz w:val="22"/>
          <w:szCs w:val="22"/>
          <w:lang w:eastAsia="en-GB"/>
        </w:rPr>
        <w:tab/>
      </w:r>
      <w:r w:rsidRPr="0024605E">
        <w:rPr>
          <w:rFonts w:eastAsiaTheme="minorHAnsi"/>
          <w:lang w:val="en-US"/>
        </w:rPr>
        <w:t>Provisioning of the MDF3</w:t>
      </w:r>
      <w:r>
        <w:tab/>
      </w:r>
      <w:r>
        <w:fldChar w:fldCharType="begin" w:fldLock="1"/>
      </w:r>
      <w:r>
        <w:instrText xml:space="preserve"> PAGEREF _Toc90924713 \h </w:instrText>
      </w:r>
      <w:r>
        <w:fldChar w:fldCharType="separate"/>
      </w:r>
      <w:r>
        <w:t>44</w:t>
      </w:r>
      <w:r>
        <w:fldChar w:fldCharType="end"/>
      </w:r>
    </w:p>
    <w:p w14:paraId="0F66E033" w14:textId="749AE8C5" w:rsidR="00217139" w:rsidRDefault="0021713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_Toc90924714 \h </w:instrText>
      </w:r>
      <w:r>
        <w:fldChar w:fldCharType="separate"/>
      </w:r>
      <w:r>
        <w:t>45</w:t>
      </w:r>
      <w:r>
        <w:fldChar w:fldCharType="end"/>
      </w:r>
    </w:p>
    <w:p w14:paraId="78B3C796" w14:textId="30FA3364" w:rsidR="00217139" w:rsidRDefault="00217139">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_Toc90924715 \h </w:instrText>
      </w:r>
      <w:r>
        <w:fldChar w:fldCharType="separate"/>
      </w:r>
      <w:r>
        <w:t>45</w:t>
      </w:r>
      <w:r>
        <w:fldChar w:fldCharType="end"/>
      </w:r>
    </w:p>
    <w:p w14:paraId="23FCB523" w14:textId="549542F5" w:rsidR="00217139" w:rsidRDefault="00217139">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_Toc90924716 \h </w:instrText>
      </w:r>
      <w:r>
        <w:fldChar w:fldCharType="separate"/>
      </w:r>
      <w:r>
        <w:t>45</w:t>
      </w:r>
      <w:r>
        <w:fldChar w:fldCharType="end"/>
      </w:r>
    </w:p>
    <w:p w14:paraId="30BDCC11" w14:textId="682D8D11" w:rsidR="00217139" w:rsidRDefault="00217139">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_Toc90924717 \h </w:instrText>
      </w:r>
      <w:r>
        <w:fldChar w:fldCharType="separate"/>
      </w:r>
      <w:r>
        <w:t>47</w:t>
      </w:r>
      <w:r>
        <w:fldChar w:fldCharType="end"/>
      </w:r>
    </w:p>
    <w:p w14:paraId="7C4A8588" w14:textId="131D0CF4" w:rsidR="00217139" w:rsidRDefault="00217139">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_Toc90924718 \h </w:instrText>
      </w:r>
      <w:r>
        <w:fldChar w:fldCharType="separate"/>
      </w:r>
      <w:r>
        <w:t>48</w:t>
      </w:r>
      <w:r>
        <w:fldChar w:fldCharType="end"/>
      </w:r>
    </w:p>
    <w:p w14:paraId="51F1BF0C" w14:textId="7D3E6F00" w:rsidR="00217139" w:rsidRDefault="00217139">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_Toc90924719 \h </w:instrText>
      </w:r>
      <w:r>
        <w:fldChar w:fldCharType="separate"/>
      </w:r>
      <w:r>
        <w:t>49</w:t>
      </w:r>
      <w:r>
        <w:fldChar w:fldCharType="end"/>
      </w:r>
    </w:p>
    <w:p w14:paraId="423B06F3" w14:textId="7764E676" w:rsidR="00217139" w:rsidRDefault="00217139">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_Toc90924720 \h </w:instrText>
      </w:r>
      <w:r>
        <w:fldChar w:fldCharType="separate"/>
      </w:r>
      <w:r>
        <w:t>50</w:t>
      </w:r>
      <w:r>
        <w:fldChar w:fldCharType="end"/>
      </w:r>
    </w:p>
    <w:p w14:paraId="6D867F14" w14:textId="57D27DBC" w:rsidR="00217139" w:rsidRDefault="00217139">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_Toc90924721 \h </w:instrText>
      </w:r>
      <w:r>
        <w:fldChar w:fldCharType="separate"/>
      </w:r>
      <w:r>
        <w:t>51</w:t>
      </w:r>
      <w:r>
        <w:fldChar w:fldCharType="end"/>
      </w:r>
    </w:p>
    <w:p w14:paraId="5BC60432" w14:textId="4E05640E" w:rsidR="00217139" w:rsidRDefault="00217139">
      <w:pPr>
        <w:pStyle w:val="TOC5"/>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PDU to MA PDU session modification</w:t>
      </w:r>
      <w:r>
        <w:tab/>
      </w:r>
      <w:r>
        <w:fldChar w:fldCharType="begin" w:fldLock="1"/>
      </w:r>
      <w:r>
        <w:instrText xml:space="preserve"> PAGEREF _Toc90924722 \h </w:instrText>
      </w:r>
      <w:r>
        <w:fldChar w:fldCharType="separate"/>
      </w:r>
      <w:r>
        <w:t>59</w:t>
      </w:r>
      <w:r>
        <w:fldChar w:fldCharType="end"/>
      </w:r>
    </w:p>
    <w:p w14:paraId="569BDB96" w14:textId="7902956A" w:rsidR="00217139" w:rsidRDefault="0021713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_Toc90924723 \h </w:instrText>
      </w:r>
      <w:r>
        <w:fldChar w:fldCharType="separate"/>
      </w:r>
      <w:r>
        <w:t>60</w:t>
      </w:r>
      <w:r>
        <w:fldChar w:fldCharType="end"/>
      </w:r>
    </w:p>
    <w:p w14:paraId="3443F923" w14:textId="39A46EE8" w:rsidR="00217139" w:rsidRDefault="00217139">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_Toc90924724 \h </w:instrText>
      </w:r>
      <w:r>
        <w:fldChar w:fldCharType="separate"/>
      </w:r>
      <w:r>
        <w:t>60</w:t>
      </w:r>
      <w:r>
        <w:fldChar w:fldCharType="end"/>
      </w:r>
    </w:p>
    <w:p w14:paraId="2EB97FEB" w14:textId="308BFA04" w:rsidR="00217139" w:rsidRDefault="00217139">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_Toc90924725 \h </w:instrText>
      </w:r>
      <w:r>
        <w:fldChar w:fldCharType="separate"/>
      </w:r>
      <w:r>
        <w:t>62</w:t>
      </w:r>
      <w:r>
        <w:fldChar w:fldCharType="end"/>
      </w:r>
    </w:p>
    <w:p w14:paraId="1D6D29CC" w14:textId="5DAE7335" w:rsidR="00217139" w:rsidRDefault="00217139">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_Toc90924726 \h </w:instrText>
      </w:r>
      <w:r>
        <w:fldChar w:fldCharType="separate"/>
      </w:r>
      <w:r>
        <w:t>62</w:t>
      </w:r>
      <w:r>
        <w:fldChar w:fldCharType="end"/>
      </w:r>
    </w:p>
    <w:p w14:paraId="7FE93F43" w14:textId="431E09F2" w:rsidR="00217139" w:rsidRDefault="00217139">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IRI-POI in UPF triggering over LI_T2</w:t>
      </w:r>
      <w:r>
        <w:tab/>
      </w:r>
      <w:r>
        <w:fldChar w:fldCharType="begin" w:fldLock="1"/>
      </w:r>
      <w:r>
        <w:instrText xml:space="preserve"> PAGEREF _Toc90924727 \h </w:instrText>
      </w:r>
      <w:r>
        <w:fldChar w:fldCharType="separate"/>
      </w:r>
      <w:r>
        <w:t>62</w:t>
      </w:r>
      <w:r>
        <w:fldChar w:fldCharType="end"/>
      </w:r>
    </w:p>
    <w:p w14:paraId="322CEA79" w14:textId="4F013789" w:rsidR="00217139" w:rsidRDefault="0021713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_Toc90924728 \h </w:instrText>
      </w:r>
      <w:r>
        <w:fldChar w:fldCharType="separate"/>
      </w:r>
      <w:r>
        <w:t>64</w:t>
      </w:r>
      <w:r>
        <w:fldChar w:fldCharType="end"/>
      </w:r>
    </w:p>
    <w:p w14:paraId="002BE4A0" w14:textId="37C13672" w:rsidR="00217139" w:rsidRDefault="00217139">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_Toc90924729 \h </w:instrText>
      </w:r>
      <w:r>
        <w:fldChar w:fldCharType="separate"/>
      </w:r>
      <w:r>
        <w:t>64</w:t>
      </w:r>
      <w:r>
        <w:fldChar w:fldCharType="end"/>
      </w:r>
    </w:p>
    <w:p w14:paraId="2EEE783C" w14:textId="158B77C4" w:rsidR="00217139" w:rsidRDefault="00217139">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_Toc90924730 \h </w:instrText>
      </w:r>
      <w:r>
        <w:fldChar w:fldCharType="separate"/>
      </w:r>
      <w:r>
        <w:t>64</w:t>
      </w:r>
      <w:r>
        <w:fldChar w:fldCharType="end"/>
      </w:r>
    </w:p>
    <w:p w14:paraId="0D8772CA" w14:textId="0CC690C0" w:rsidR="00217139" w:rsidRDefault="00217139">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_Toc90924731 \h </w:instrText>
      </w:r>
      <w:r>
        <w:fldChar w:fldCharType="separate"/>
      </w:r>
      <w:r>
        <w:t>64</w:t>
      </w:r>
      <w:r>
        <w:fldChar w:fldCharType="end"/>
      </w:r>
    </w:p>
    <w:p w14:paraId="204B5AD8" w14:textId="411F499E" w:rsidR="00217139" w:rsidRDefault="00217139">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_Toc90924732 \h </w:instrText>
      </w:r>
      <w:r>
        <w:fldChar w:fldCharType="separate"/>
      </w:r>
      <w:r>
        <w:t>65</w:t>
      </w:r>
      <w:r>
        <w:fldChar w:fldCharType="end"/>
      </w:r>
    </w:p>
    <w:p w14:paraId="05E8D16F" w14:textId="78C3B1BD" w:rsidR="00217139" w:rsidRDefault="00217139">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_Toc90924733 \h </w:instrText>
      </w:r>
      <w:r>
        <w:fldChar w:fldCharType="separate"/>
      </w:r>
      <w:r>
        <w:t>67</w:t>
      </w:r>
      <w:r>
        <w:fldChar w:fldCharType="end"/>
      </w:r>
    </w:p>
    <w:p w14:paraId="4FB7554E" w14:textId="0A4894EE" w:rsidR="00217139" w:rsidRDefault="00217139">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_Toc90924734 \h </w:instrText>
      </w:r>
      <w:r>
        <w:fldChar w:fldCharType="separate"/>
      </w:r>
      <w:r>
        <w:t>67</w:t>
      </w:r>
      <w:r>
        <w:fldChar w:fldCharType="end"/>
      </w:r>
    </w:p>
    <w:p w14:paraId="47508433" w14:textId="5DAC2F11" w:rsidR="00217139" w:rsidRDefault="00217139">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_Toc90924735 \h </w:instrText>
      </w:r>
      <w:r>
        <w:fldChar w:fldCharType="separate"/>
      </w:r>
      <w:r>
        <w:t>68</w:t>
      </w:r>
      <w:r>
        <w:fldChar w:fldCharType="end"/>
      </w:r>
    </w:p>
    <w:p w14:paraId="76EC83D2" w14:textId="7AE39FB9" w:rsidR="00217139" w:rsidRDefault="00217139">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_Toc90924736 \h </w:instrText>
      </w:r>
      <w:r>
        <w:fldChar w:fldCharType="separate"/>
      </w:r>
      <w:r>
        <w:t>68</w:t>
      </w:r>
      <w:r>
        <w:fldChar w:fldCharType="end"/>
      </w:r>
    </w:p>
    <w:p w14:paraId="6A8A13AF" w14:textId="24E64C6F" w:rsidR="00217139" w:rsidRDefault="00217139">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_Toc90924737 \h </w:instrText>
      </w:r>
      <w:r>
        <w:fldChar w:fldCharType="separate"/>
      </w:r>
      <w:r>
        <w:t>68</w:t>
      </w:r>
      <w:r>
        <w:fldChar w:fldCharType="end"/>
      </w:r>
    </w:p>
    <w:p w14:paraId="4E221F47" w14:textId="7EE4D00E" w:rsidR="00217139" w:rsidRDefault="00217139">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_Toc90924738 \h </w:instrText>
      </w:r>
      <w:r>
        <w:fldChar w:fldCharType="separate"/>
      </w:r>
      <w:r>
        <w:t>69</w:t>
      </w:r>
      <w:r>
        <w:fldChar w:fldCharType="end"/>
      </w:r>
    </w:p>
    <w:p w14:paraId="0E16C68E" w14:textId="6A967DC4" w:rsidR="00217139" w:rsidRDefault="00217139">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_Toc90924739 \h </w:instrText>
      </w:r>
      <w:r>
        <w:fldChar w:fldCharType="separate"/>
      </w:r>
      <w:r>
        <w:t>69</w:t>
      </w:r>
      <w:r>
        <w:fldChar w:fldCharType="end"/>
      </w:r>
    </w:p>
    <w:p w14:paraId="1ACBEE4F" w14:textId="7EB55184" w:rsidR="00217139" w:rsidRDefault="00217139">
      <w:pPr>
        <w:pStyle w:val="TOC5"/>
        <w:rPr>
          <w:rFonts w:asciiTheme="minorHAnsi" w:eastAsiaTheme="minorEastAsia" w:hAnsiTheme="minorHAnsi" w:cstheme="minorBidi"/>
          <w:sz w:val="22"/>
          <w:szCs w:val="22"/>
          <w:lang w:eastAsia="en-GB"/>
        </w:rPr>
      </w:pPr>
      <w:r>
        <w:lastRenderedPageBreak/>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_Toc90924740 \h </w:instrText>
      </w:r>
      <w:r>
        <w:fldChar w:fldCharType="separate"/>
      </w:r>
      <w:r>
        <w:t>70</w:t>
      </w:r>
      <w:r>
        <w:fldChar w:fldCharType="end"/>
      </w:r>
    </w:p>
    <w:p w14:paraId="1C82136F" w14:textId="01C53B3B" w:rsidR="00217139" w:rsidRDefault="00217139">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_Toc90924741 \h </w:instrText>
      </w:r>
      <w:r>
        <w:fldChar w:fldCharType="separate"/>
      </w:r>
      <w:r>
        <w:t>72</w:t>
      </w:r>
      <w:r>
        <w:fldChar w:fldCharType="end"/>
      </w:r>
    </w:p>
    <w:p w14:paraId="45304EC8" w14:textId="17EC6586" w:rsidR="00217139" w:rsidRDefault="00217139">
      <w:pPr>
        <w:pStyle w:val="TOC5"/>
        <w:rPr>
          <w:rFonts w:asciiTheme="minorHAnsi" w:eastAsiaTheme="minorEastAsia" w:hAnsiTheme="minorHAnsi" w:cstheme="minorBidi"/>
          <w:sz w:val="22"/>
          <w:szCs w:val="22"/>
          <w:lang w:eastAsia="en-GB"/>
        </w:rPr>
      </w:pPr>
      <w:r w:rsidRPr="00217139">
        <w:t>6.2.3.10.1</w:t>
      </w:r>
      <w:r w:rsidRPr="00217139">
        <w:rPr>
          <w:rFonts w:asciiTheme="minorHAnsi" w:eastAsiaTheme="minorEastAsia" w:hAnsiTheme="minorHAnsi" w:cstheme="minorBidi"/>
          <w:sz w:val="22"/>
          <w:szCs w:val="22"/>
          <w:lang w:eastAsia="en-GB"/>
        </w:rPr>
        <w:tab/>
      </w:r>
      <w:r w:rsidRPr="0024605E">
        <w:rPr>
          <w:lang w:val="en-US"/>
        </w:rPr>
        <w:t>Overview</w:t>
      </w:r>
      <w:r>
        <w:tab/>
      </w:r>
      <w:r>
        <w:fldChar w:fldCharType="begin" w:fldLock="1"/>
      </w:r>
      <w:r>
        <w:instrText xml:space="preserve"> PAGEREF _Toc90924742 \h </w:instrText>
      </w:r>
      <w:r>
        <w:fldChar w:fldCharType="separate"/>
      </w:r>
      <w:r>
        <w:t>72</w:t>
      </w:r>
      <w:r>
        <w:fldChar w:fldCharType="end"/>
      </w:r>
    </w:p>
    <w:p w14:paraId="694B371B" w14:textId="307DCE5B" w:rsidR="00217139" w:rsidRDefault="00217139">
      <w:pPr>
        <w:pStyle w:val="TOC5"/>
        <w:rPr>
          <w:rFonts w:asciiTheme="minorHAnsi" w:eastAsiaTheme="minorEastAsia" w:hAnsiTheme="minorHAnsi" w:cstheme="minorBidi"/>
          <w:sz w:val="22"/>
          <w:szCs w:val="22"/>
          <w:lang w:eastAsia="en-GB"/>
        </w:rPr>
      </w:pPr>
      <w:r w:rsidRPr="00217139">
        <w:t>6.2.3.10.2</w:t>
      </w:r>
      <w:r w:rsidRPr="00217139">
        <w:rPr>
          <w:rFonts w:asciiTheme="minorHAnsi" w:eastAsiaTheme="minorEastAsia" w:hAnsiTheme="minorHAnsi" w:cstheme="minorBidi"/>
          <w:sz w:val="22"/>
          <w:szCs w:val="22"/>
          <w:lang w:eastAsia="en-GB"/>
        </w:rPr>
        <w:tab/>
      </w:r>
      <w:r w:rsidRPr="0024605E">
        <w:rPr>
          <w:lang w:val="en-US"/>
        </w:rPr>
        <w:t>Storing LI state</w:t>
      </w:r>
      <w:r>
        <w:tab/>
      </w:r>
      <w:r>
        <w:fldChar w:fldCharType="begin" w:fldLock="1"/>
      </w:r>
      <w:r>
        <w:instrText xml:space="preserve"> PAGEREF _Toc90924743 \h </w:instrText>
      </w:r>
      <w:r>
        <w:fldChar w:fldCharType="separate"/>
      </w:r>
      <w:r>
        <w:t>72</w:t>
      </w:r>
      <w:r>
        <w:fldChar w:fldCharType="end"/>
      </w:r>
    </w:p>
    <w:p w14:paraId="058DE898" w14:textId="1A527184" w:rsidR="00217139" w:rsidRDefault="00217139">
      <w:pPr>
        <w:pStyle w:val="TOC5"/>
        <w:rPr>
          <w:rFonts w:asciiTheme="minorHAnsi" w:eastAsiaTheme="minorEastAsia" w:hAnsiTheme="minorHAnsi" w:cstheme="minorBidi"/>
          <w:sz w:val="22"/>
          <w:szCs w:val="22"/>
          <w:lang w:eastAsia="en-GB"/>
        </w:rPr>
      </w:pPr>
      <w:r w:rsidRPr="00217139">
        <w:t>6.2.3.10.3</w:t>
      </w:r>
      <w:r w:rsidRPr="00217139">
        <w:rPr>
          <w:rFonts w:asciiTheme="minorHAnsi" w:eastAsiaTheme="minorEastAsia" w:hAnsiTheme="minorHAnsi" w:cstheme="minorBidi"/>
          <w:sz w:val="22"/>
          <w:szCs w:val="22"/>
          <w:lang w:eastAsia="en-GB"/>
        </w:rPr>
        <w:tab/>
      </w:r>
      <w:r w:rsidRPr="0024605E">
        <w:rPr>
          <w:lang w:val="en-US"/>
        </w:rPr>
        <w:t>Retrieving LI state</w:t>
      </w:r>
      <w:r>
        <w:tab/>
      </w:r>
      <w:r>
        <w:fldChar w:fldCharType="begin" w:fldLock="1"/>
      </w:r>
      <w:r>
        <w:instrText xml:space="preserve"> PAGEREF _Toc90924744 \h </w:instrText>
      </w:r>
      <w:r>
        <w:fldChar w:fldCharType="separate"/>
      </w:r>
      <w:r>
        <w:t>73</w:t>
      </w:r>
      <w:r>
        <w:fldChar w:fldCharType="end"/>
      </w:r>
    </w:p>
    <w:p w14:paraId="3020C445" w14:textId="74B61C84" w:rsidR="00217139" w:rsidRDefault="00217139">
      <w:pPr>
        <w:pStyle w:val="TOC5"/>
        <w:rPr>
          <w:rFonts w:asciiTheme="minorHAnsi" w:eastAsiaTheme="minorEastAsia" w:hAnsiTheme="minorHAnsi" w:cstheme="minorBidi"/>
          <w:sz w:val="22"/>
          <w:szCs w:val="22"/>
          <w:lang w:eastAsia="en-GB"/>
        </w:rPr>
      </w:pPr>
      <w:r w:rsidRPr="00217139">
        <w:t>6.2.3.10.4</w:t>
      </w:r>
      <w:r w:rsidRPr="00217139">
        <w:rPr>
          <w:rFonts w:asciiTheme="minorHAnsi" w:eastAsiaTheme="minorEastAsia" w:hAnsiTheme="minorHAnsi" w:cstheme="minorBidi"/>
          <w:sz w:val="22"/>
          <w:szCs w:val="22"/>
          <w:lang w:eastAsia="en-GB"/>
        </w:rPr>
        <w:tab/>
      </w:r>
      <w:r w:rsidRPr="0024605E">
        <w:rPr>
          <w:lang w:val="en-US"/>
        </w:rPr>
        <w:t>Removing LI state</w:t>
      </w:r>
      <w:r>
        <w:tab/>
      </w:r>
      <w:r>
        <w:fldChar w:fldCharType="begin" w:fldLock="1"/>
      </w:r>
      <w:r>
        <w:instrText xml:space="preserve"> PAGEREF _Toc90924745 \h </w:instrText>
      </w:r>
      <w:r>
        <w:fldChar w:fldCharType="separate"/>
      </w:r>
      <w:r>
        <w:t>73</w:t>
      </w:r>
      <w:r>
        <w:fldChar w:fldCharType="end"/>
      </w:r>
    </w:p>
    <w:p w14:paraId="7416559E" w14:textId="62F65B6B" w:rsidR="00217139" w:rsidRDefault="0021713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_Toc90924746 \h </w:instrText>
      </w:r>
      <w:r>
        <w:fldChar w:fldCharType="separate"/>
      </w:r>
      <w:r>
        <w:t>73</w:t>
      </w:r>
      <w:r>
        <w:fldChar w:fldCharType="end"/>
      </w:r>
    </w:p>
    <w:p w14:paraId="17DF8457" w14:textId="4DCD762A" w:rsidR="00217139" w:rsidRDefault="00217139">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_Toc90924747 \h </w:instrText>
      </w:r>
      <w:r>
        <w:fldChar w:fldCharType="separate"/>
      </w:r>
      <w:r>
        <w:t>73</w:t>
      </w:r>
      <w:r>
        <w:fldChar w:fldCharType="end"/>
      </w:r>
    </w:p>
    <w:p w14:paraId="74E4AD7B" w14:textId="79450452" w:rsidR="00217139" w:rsidRDefault="0021713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_Toc90924748 \h </w:instrText>
      </w:r>
      <w:r>
        <w:fldChar w:fldCharType="separate"/>
      </w:r>
      <w:r>
        <w:t>73</w:t>
      </w:r>
      <w:r>
        <w:fldChar w:fldCharType="end"/>
      </w:r>
    </w:p>
    <w:p w14:paraId="03E04A83" w14:textId="4B287545" w:rsidR="00217139" w:rsidRDefault="0021713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_Toc90924749 \h </w:instrText>
      </w:r>
      <w:r>
        <w:fldChar w:fldCharType="separate"/>
      </w:r>
      <w:r>
        <w:t>73</w:t>
      </w:r>
      <w:r>
        <w:fldChar w:fldCharType="end"/>
      </w:r>
    </w:p>
    <w:p w14:paraId="4E973CC2" w14:textId="19F05579" w:rsidR="00217139" w:rsidRDefault="0021713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_Toc90924750 \h </w:instrText>
      </w:r>
      <w:r>
        <w:fldChar w:fldCharType="separate"/>
      </w:r>
      <w:r>
        <w:t>75</w:t>
      </w:r>
      <w:r>
        <w:fldChar w:fldCharType="end"/>
      </w:r>
    </w:p>
    <w:p w14:paraId="1B02CF05" w14:textId="1669B72D" w:rsidR="00217139" w:rsidRDefault="00217139">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_Toc90924751 \h </w:instrText>
      </w:r>
      <w:r>
        <w:fldChar w:fldCharType="separate"/>
      </w:r>
      <w:r>
        <w:t>75</w:t>
      </w:r>
      <w:r>
        <w:fldChar w:fldCharType="end"/>
      </w:r>
    </w:p>
    <w:p w14:paraId="55CCC5E9" w14:textId="568B4333" w:rsidR="00217139" w:rsidRDefault="00217139">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_Toc90924752 \h </w:instrText>
      </w:r>
      <w:r>
        <w:fldChar w:fldCharType="separate"/>
      </w:r>
      <w:r>
        <w:t>78</w:t>
      </w:r>
      <w:r>
        <w:fldChar w:fldCharType="end"/>
      </w:r>
    </w:p>
    <w:p w14:paraId="2BD16658" w14:textId="38FDC937" w:rsidR="00217139" w:rsidRDefault="0021713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_Toc90924753 \h </w:instrText>
      </w:r>
      <w:r>
        <w:fldChar w:fldCharType="separate"/>
      </w:r>
      <w:r>
        <w:t>78</w:t>
      </w:r>
      <w:r>
        <w:fldChar w:fldCharType="end"/>
      </w:r>
    </w:p>
    <w:p w14:paraId="1B500A9F" w14:textId="47DF13C1" w:rsidR="00217139" w:rsidRDefault="0021713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_Toc90924754 \h </w:instrText>
      </w:r>
      <w:r>
        <w:fldChar w:fldCharType="separate"/>
      </w:r>
      <w:r>
        <w:t>78</w:t>
      </w:r>
      <w:r>
        <w:fldChar w:fldCharType="end"/>
      </w:r>
    </w:p>
    <w:p w14:paraId="68B448A1" w14:textId="041922D9" w:rsidR="00217139" w:rsidRDefault="0021713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_Toc90924755 \h </w:instrText>
      </w:r>
      <w:r>
        <w:fldChar w:fldCharType="separate"/>
      </w:r>
      <w:r>
        <w:t>78</w:t>
      </w:r>
      <w:r>
        <w:fldChar w:fldCharType="end"/>
      </w:r>
    </w:p>
    <w:p w14:paraId="675344A4" w14:textId="0533B698" w:rsidR="00217139" w:rsidRDefault="0021713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_Toc90924756 \h </w:instrText>
      </w:r>
      <w:r>
        <w:fldChar w:fldCharType="separate"/>
      </w:r>
      <w:r>
        <w:t>79</w:t>
      </w:r>
      <w:r>
        <w:fldChar w:fldCharType="end"/>
      </w:r>
    </w:p>
    <w:p w14:paraId="007D46F6" w14:textId="71248F04" w:rsidR="00217139" w:rsidRDefault="0021713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_Toc90924757 \h </w:instrText>
      </w:r>
      <w:r>
        <w:fldChar w:fldCharType="separate"/>
      </w:r>
      <w:r>
        <w:t>79</w:t>
      </w:r>
      <w:r>
        <w:fldChar w:fldCharType="end"/>
      </w:r>
    </w:p>
    <w:p w14:paraId="6117F6C0" w14:textId="5848158D" w:rsidR="00217139" w:rsidRDefault="0021713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_Toc90924758 \h </w:instrText>
      </w:r>
      <w:r>
        <w:fldChar w:fldCharType="separate"/>
      </w:r>
      <w:r>
        <w:t>79</w:t>
      </w:r>
      <w:r>
        <w:fldChar w:fldCharType="end"/>
      </w:r>
    </w:p>
    <w:p w14:paraId="6F62041B" w14:textId="313A8CF2" w:rsidR="00217139" w:rsidRDefault="0021713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_Toc90924759 \h </w:instrText>
      </w:r>
      <w:r>
        <w:fldChar w:fldCharType="separate"/>
      </w:r>
      <w:r>
        <w:t>79</w:t>
      </w:r>
      <w:r>
        <w:fldChar w:fldCharType="end"/>
      </w:r>
    </w:p>
    <w:p w14:paraId="1E447BBE" w14:textId="17A5BADD" w:rsidR="00217139" w:rsidRDefault="0021713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_Toc90924760 \h </w:instrText>
      </w:r>
      <w:r>
        <w:fldChar w:fldCharType="separate"/>
      </w:r>
      <w:r>
        <w:t>80</w:t>
      </w:r>
      <w:r>
        <w:fldChar w:fldCharType="end"/>
      </w:r>
    </w:p>
    <w:p w14:paraId="444BEC48" w14:textId="42C27D33" w:rsidR="00217139" w:rsidRDefault="00217139">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_Toc90924761 \h </w:instrText>
      </w:r>
      <w:r>
        <w:fldChar w:fldCharType="separate"/>
      </w:r>
      <w:r>
        <w:t>81</w:t>
      </w:r>
      <w:r>
        <w:fldChar w:fldCharType="end"/>
      </w:r>
    </w:p>
    <w:p w14:paraId="2FB47234" w14:textId="51B6229F" w:rsidR="00217139" w:rsidRDefault="00217139">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_Toc90924762 \h </w:instrText>
      </w:r>
      <w:r>
        <w:fldChar w:fldCharType="separate"/>
      </w:r>
      <w:r>
        <w:t>81</w:t>
      </w:r>
      <w:r>
        <w:fldChar w:fldCharType="end"/>
      </w:r>
    </w:p>
    <w:p w14:paraId="388E0BE2" w14:textId="57E4F46F" w:rsidR="00217139" w:rsidRDefault="00217139">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_Toc90924763 \h </w:instrText>
      </w:r>
      <w:r>
        <w:fldChar w:fldCharType="separate"/>
      </w:r>
      <w:r>
        <w:t>82</w:t>
      </w:r>
      <w:r>
        <w:fldChar w:fldCharType="end"/>
      </w:r>
    </w:p>
    <w:p w14:paraId="3C6AB285" w14:textId="1C069F01" w:rsidR="00217139" w:rsidRDefault="00217139">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_Toc90924764 \h </w:instrText>
      </w:r>
      <w:r>
        <w:fldChar w:fldCharType="separate"/>
      </w:r>
      <w:r>
        <w:t>83</w:t>
      </w:r>
      <w:r>
        <w:fldChar w:fldCharType="end"/>
      </w:r>
    </w:p>
    <w:p w14:paraId="644F74DA" w14:textId="22865553" w:rsidR="00217139" w:rsidRDefault="00217139">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_Toc90924765 \h </w:instrText>
      </w:r>
      <w:r>
        <w:fldChar w:fldCharType="separate"/>
      </w:r>
      <w:r>
        <w:t>84</w:t>
      </w:r>
      <w:r>
        <w:fldChar w:fldCharType="end"/>
      </w:r>
    </w:p>
    <w:p w14:paraId="5742B58C" w14:textId="0801225F" w:rsidR="00217139" w:rsidRDefault="0021713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_Toc90924766 \h </w:instrText>
      </w:r>
      <w:r>
        <w:fldChar w:fldCharType="separate"/>
      </w:r>
      <w:r>
        <w:t>84</w:t>
      </w:r>
      <w:r>
        <w:fldChar w:fldCharType="end"/>
      </w:r>
    </w:p>
    <w:p w14:paraId="353B9A58" w14:textId="02F2F6DD" w:rsidR="00217139" w:rsidRDefault="0021713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_Toc90924767 \h </w:instrText>
      </w:r>
      <w:r>
        <w:fldChar w:fldCharType="separate"/>
      </w:r>
      <w:r>
        <w:t>84</w:t>
      </w:r>
      <w:r>
        <w:fldChar w:fldCharType="end"/>
      </w:r>
    </w:p>
    <w:p w14:paraId="4A9CFDAE" w14:textId="63C6DE89" w:rsidR="00217139" w:rsidRDefault="00217139">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_Toc90924768 \h </w:instrText>
      </w:r>
      <w:r>
        <w:fldChar w:fldCharType="separate"/>
      </w:r>
      <w:r>
        <w:t>84</w:t>
      </w:r>
      <w:r>
        <w:fldChar w:fldCharType="end"/>
      </w:r>
    </w:p>
    <w:p w14:paraId="03BCE2A4" w14:textId="71D0B25B" w:rsidR="00217139" w:rsidRDefault="00217139">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_Toc90924769 \h </w:instrText>
      </w:r>
      <w:r>
        <w:fldChar w:fldCharType="separate"/>
      </w:r>
      <w:r>
        <w:t>85</w:t>
      </w:r>
      <w:r>
        <w:fldChar w:fldCharType="end"/>
      </w:r>
    </w:p>
    <w:p w14:paraId="004F6CAC" w14:textId="1BC59081" w:rsidR="00217139" w:rsidRDefault="0021713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_Toc90924770 \h </w:instrText>
      </w:r>
      <w:r>
        <w:fldChar w:fldCharType="separate"/>
      </w:r>
      <w:r>
        <w:t>85</w:t>
      </w:r>
      <w:r>
        <w:fldChar w:fldCharType="end"/>
      </w:r>
    </w:p>
    <w:p w14:paraId="0208B3B7" w14:textId="54D77DBC" w:rsidR="00217139" w:rsidRDefault="00217139">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_Toc90924771 \h </w:instrText>
      </w:r>
      <w:r>
        <w:fldChar w:fldCharType="separate"/>
      </w:r>
      <w:r>
        <w:t>85</w:t>
      </w:r>
      <w:r>
        <w:fldChar w:fldCharType="end"/>
      </w:r>
    </w:p>
    <w:p w14:paraId="22E333EC" w14:textId="3043810E" w:rsidR="00217139" w:rsidRDefault="0021713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_Toc90924772 \h </w:instrText>
      </w:r>
      <w:r>
        <w:fldChar w:fldCharType="separate"/>
      </w:r>
      <w:r>
        <w:t>85</w:t>
      </w:r>
      <w:r>
        <w:fldChar w:fldCharType="end"/>
      </w:r>
    </w:p>
    <w:p w14:paraId="014BAEAE" w14:textId="4C4B9755" w:rsidR="00217139" w:rsidRDefault="00217139">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_Toc90924773 \h </w:instrText>
      </w:r>
      <w:r>
        <w:fldChar w:fldCharType="separate"/>
      </w:r>
      <w:r>
        <w:t>85</w:t>
      </w:r>
      <w:r>
        <w:fldChar w:fldCharType="end"/>
      </w:r>
    </w:p>
    <w:p w14:paraId="4F790783" w14:textId="7EE0C340" w:rsidR="00217139" w:rsidRDefault="00217139">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_Toc90924774 \h </w:instrText>
      </w:r>
      <w:r>
        <w:fldChar w:fldCharType="separate"/>
      </w:r>
      <w:r>
        <w:t>86</w:t>
      </w:r>
      <w:r>
        <w:fldChar w:fldCharType="end"/>
      </w:r>
    </w:p>
    <w:p w14:paraId="71221AEC" w14:textId="40032D2E" w:rsidR="00217139" w:rsidRDefault="00217139">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_Toc90924775 \h </w:instrText>
      </w:r>
      <w:r>
        <w:fldChar w:fldCharType="separate"/>
      </w:r>
      <w:r>
        <w:t>86</w:t>
      </w:r>
      <w:r>
        <w:fldChar w:fldCharType="end"/>
      </w:r>
    </w:p>
    <w:p w14:paraId="446FB3C4" w14:textId="4D2C17FB" w:rsidR="00217139" w:rsidRDefault="0021713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_Toc90924776 \h </w:instrText>
      </w:r>
      <w:r>
        <w:fldChar w:fldCharType="separate"/>
      </w:r>
      <w:r>
        <w:t>86</w:t>
      </w:r>
      <w:r>
        <w:fldChar w:fldCharType="end"/>
      </w:r>
    </w:p>
    <w:p w14:paraId="0C502C90" w14:textId="095D1A94" w:rsidR="00217139" w:rsidRDefault="00217139">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_Toc90924777 \h </w:instrText>
      </w:r>
      <w:r>
        <w:fldChar w:fldCharType="separate"/>
      </w:r>
      <w:r>
        <w:t>86</w:t>
      </w:r>
      <w:r>
        <w:fldChar w:fldCharType="end"/>
      </w:r>
    </w:p>
    <w:p w14:paraId="7ACA594A" w14:textId="7D17E66C" w:rsidR="00217139" w:rsidRDefault="0021713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_Toc90924778 \h </w:instrText>
      </w:r>
      <w:r>
        <w:fldChar w:fldCharType="separate"/>
      </w:r>
      <w:r>
        <w:t>86</w:t>
      </w:r>
      <w:r>
        <w:fldChar w:fldCharType="end"/>
      </w:r>
    </w:p>
    <w:p w14:paraId="3FD068F0" w14:textId="24A8BC24" w:rsidR="00217139" w:rsidRDefault="00217139">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_Toc90924779 \h </w:instrText>
      </w:r>
      <w:r>
        <w:fldChar w:fldCharType="separate"/>
      </w:r>
      <w:r>
        <w:t>86</w:t>
      </w:r>
      <w:r>
        <w:fldChar w:fldCharType="end"/>
      </w:r>
    </w:p>
    <w:p w14:paraId="39569F2C" w14:textId="5B59CCF9" w:rsidR="00217139" w:rsidRDefault="00217139">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_Toc90924780 \h </w:instrText>
      </w:r>
      <w:r>
        <w:fldChar w:fldCharType="separate"/>
      </w:r>
      <w:r>
        <w:t>86</w:t>
      </w:r>
      <w:r>
        <w:fldChar w:fldCharType="end"/>
      </w:r>
    </w:p>
    <w:p w14:paraId="4B25289C" w14:textId="0780B679" w:rsidR="00217139" w:rsidRDefault="00217139">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_Toc90924781 \h </w:instrText>
      </w:r>
      <w:r>
        <w:fldChar w:fldCharType="separate"/>
      </w:r>
      <w:r>
        <w:t>87</w:t>
      </w:r>
      <w:r>
        <w:fldChar w:fldCharType="end"/>
      </w:r>
    </w:p>
    <w:p w14:paraId="6B93C967" w14:textId="2AA0D0BD" w:rsidR="00217139" w:rsidRDefault="0021713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_Toc90924782 \h </w:instrText>
      </w:r>
      <w:r>
        <w:fldChar w:fldCharType="separate"/>
      </w:r>
      <w:r>
        <w:t>87</w:t>
      </w:r>
      <w:r>
        <w:fldChar w:fldCharType="end"/>
      </w:r>
    </w:p>
    <w:p w14:paraId="1FA2615E" w14:textId="4A29C8DC" w:rsidR="00217139" w:rsidRDefault="0021713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_Toc90924783 \h </w:instrText>
      </w:r>
      <w:r>
        <w:fldChar w:fldCharType="separate"/>
      </w:r>
      <w:r>
        <w:t>87</w:t>
      </w:r>
      <w:r>
        <w:fldChar w:fldCharType="end"/>
      </w:r>
    </w:p>
    <w:p w14:paraId="337E0AD2" w14:textId="27784582" w:rsidR="00217139" w:rsidRDefault="0021713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_Toc90924784 \h </w:instrText>
      </w:r>
      <w:r>
        <w:fldChar w:fldCharType="separate"/>
      </w:r>
      <w:r>
        <w:t>87</w:t>
      </w:r>
      <w:r>
        <w:fldChar w:fldCharType="end"/>
      </w:r>
    </w:p>
    <w:p w14:paraId="0571F28F" w14:textId="1EDEDC5F" w:rsidR="00217139" w:rsidRDefault="0021713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_Toc90924785 \h </w:instrText>
      </w:r>
      <w:r>
        <w:fldChar w:fldCharType="separate"/>
      </w:r>
      <w:r>
        <w:t>87</w:t>
      </w:r>
      <w:r>
        <w:fldChar w:fldCharType="end"/>
      </w:r>
    </w:p>
    <w:p w14:paraId="7F730A5F" w14:textId="34F691C8" w:rsidR="00217139" w:rsidRDefault="0021713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_Toc90924786 \h </w:instrText>
      </w:r>
      <w:r>
        <w:fldChar w:fldCharType="separate"/>
      </w:r>
      <w:r>
        <w:t>87</w:t>
      </w:r>
      <w:r>
        <w:fldChar w:fldCharType="end"/>
      </w:r>
    </w:p>
    <w:p w14:paraId="7B61E814" w14:textId="67AA80DA" w:rsidR="00217139" w:rsidRDefault="0021713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_Toc90924787 \h </w:instrText>
      </w:r>
      <w:r>
        <w:fldChar w:fldCharType="separate"/>
      </w:r>
      <w:r>
        <w:t>87</w:t>
      </w:r>
      <w:r>
        <w:fldChar w:fldCharType="end"/>
      </w:r>
    </w:p>
    <w:p w14:paraId="761133FC" w14:textId="05E00FC1" w:rsidR="00217139" w:rsidRDefault="0021713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_Toc90924788 \h </w:instrText>
      </w:r>
      <w:r>
        <w:fldChar w:fldCharType="separate"/>
      </w:r>
      <w:r>
        <w:t>87</w:t>
      </w:r>
      <w:r>
        <w:fldChar w:fldCharType="end"/>
      </w:r>
    </w:p>
    <w:p w14:paraId="0D0439F8" w14:textId="6D2FBC84" w:rsidR="00217139" w:rsidRDefault="00217139">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_Toc90924789 \h </w:instrText>
      </w:r>
      <w:r>
        <w:fldChar w:fldCharType="separate"/>
      </w:r>
      <w:r>
        <w:t>87</w:t>
      </w:r>
      <w:r>
        <w:fldChar w:fldCharType="end"/>
      </w:r>
    </w:p>
    <w:p w14:paraId="76309676" w14:textId="26080651" w:rsidR="00217139" w:rsidRDefault="00217139">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_Toc90924790 \h </w:instrText>
      </w:r>
      <w:r>
        <w:fldChar w:fldCharType="separate"/>
      </w:r>
      <w:r>
        <w:t>88</w:t>
      </w:r>
      <w:r>
        <w:fldChar w:fldCharType="end"/>
      </w:r>
    </w:p>
    <w:p w14:paraId="410935FC" w14:textId="4908BBB7" w:rsidR="00217139" w:rsidRDefault="00217139">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_Toc90924791 \h </w:instrText>
      </w:r>
      <w:r>
        <w:fldChar w:fldCharType="separate"/>
      </w:r>
      <w:r>
        <w:t>88</w:t>
      </w:r>
      <w:r>
        <w:fldChar w:fldCharType="end"/>
      </w:r>
    </w:p>
    <w:p w14:paraId="1968EDF9" w14:textId="386ECBA0" w:rsidR="00217139" w:rsidRDefault="00217139">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_Toc90924792 \h </w:instrText>
      </w:r>
      <w:r>
        <w:fldChar w:fldCharType="separate"/>
      </w:r>
      <w:r>
        <w:t>88</w:t>
      </w:r>
      <w:r>
        <w:fldChar w:fldCharType="end"/>
      </w:r>
    </w:p>
    <w:p w14:paraId="697E32BC" w14:textId="0D27A314" w:rsidR="00217139" w:rsidRDefault="00217139">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_Toc90924793 \h </w:instrText>
      </w:r>
      <w:r>
        <w:fldChar w:fldCharType="separate"/>
      </w:r>
      <w:r>
        <w:t>88</w:t>
      </w:r>
      <w:r>
        <w:fldChar w:fldCharType="end"/>
      </w:r>
    </w:p>
    <w:p w14:paraId="296D48DD" w14:textId="404AC41E" w:rsidR="00217139" w:rsidRDefault="00217139">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_Toc90924794 \h </w:instrText>
      </w:r>
      <w:r>
        <w:fldChar w:fldCharType="separate"/>
      </w:r>
      <w:r>
        <w:t>89</w:t>
      </w:r>
      <w:r>
        <w:fldChar w:fldCharType="end"/>
      </w:r>
    </w:p>
    <w:p w14:paraId="609115B5" w14:textId="5CB1FA69" w:rsidR="00217139" w:rsidRDefault="00217139">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_Toc90924795 \h </w:instrText>
      </w:r>
      <w:r>
        <w:fldChar w:fldCharType="separate"/>
      </w:r>
      <w:r>
        <w:t>90</w:t>
      </w:r>
      <w:r>
        <w:fldChar w:fldCharType="end"/>
      </w:r>
    </w:p>
    <w:p w14:paraId="38FAAF46" w14:textId="2C28357C" w:rsidR="00217139" w:rsidRDefault="00217139">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_Toc90924796 \h </w:instrText>
      </w:r>
      <w:r>
        <w:fldChar w:fldCharType="separate"/>
      </w:r>
      <w:r>
        <w:t>91</w:t>
      </w:r>
      <w:r>
        <w:fldChar w:fldCharType="end"/>
      </w:r>
    </w:p>
    <w:p w14:paraId="0422E733" w14:textId="0DB9D6BB" w:rsidR="00217139" w:rsidRDefault="00217139">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_Toc90924797 \h </w:instrText>
      </w:r>
      <w:r>
        <w:fldChar w:fldCharType="separate"/>
      </w:r>
      <w:r>
        <w:t>91</w:t>
      </w:r>
      <w:r>
        <w:fldChar w:fldCharType="end"/>
      </w:r>
    </w:p>
    <w:p w14:paraId="4A0C500A" w14:textId="31047E64" w:rsidR="00217139" w:rsidRDefault="0021713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_Toc90924798 \h </w:instrText>
      </w:r>
      <w:r>
        <w:fldChar w:fldCharType="separate"/>
      </w:r>
      <w:r>
        <w:t>91</w:t>
      </w:r>
      <w:r>
        <w:fldChar w:fldCharType="end"/>
      </w:r>
    </w:p>
    <w:p w14:paraId="55677888" w14:textId="2274EBFB" w:rsidR="00217139" w:rsidRDefault="00217139">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_Toc90924799 \h </w:instrText>
      </w:r>
      <w:r>
        <w:fldChar w:fldCharType="separate"/>
      </w:r>
      <w:r>
        <w:t>91</w:t>
      </w:r>
      <w:r>
        <w:fldChar w:fldCharType="end"/>
      </w:r>
    </w:p>
    <w:p w14:paraId="7D87DEA2" w14:textId="6247F450" w:rsidR="00217139" w:rsidRDefault="00217139">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_Toc90924800 \h </w:instrText>
      </w:r>
      <w:r>
        <w:fldChar w:fldCharType="separate"/>
      </w:r>
      <w:r>
        <w:t>92</w:t>
      </w:r>
      <w:r>
        <w:fldChar w:fldCharType="end"/>
      </w:r>
    </w:p>
    <w:p w14:paraId="6074D5E6" w14:textId="23758379" w:rsidR="00217139" w:rsidRDefault="00217139">
      <w:pPr>
        <w:pStyle w:val="TOC4"/>
        <w:rPr>
          <w:rFonts w:asciiTheme="minorHAnsi" w:eastAsiaTheme="minorEastAsia" w:hAnsiTheme="minorHAnsi" w:cstheme="minorBidi"/>
          <w:sz w:val="22"/>
          <w:szCs w:val="22"/>
          <w:lang w:eastAsia="en-GB"/>
        </w:rPr>
      </w:pPr>
      <w:r>
        <w:lastRenderedPageBreak/>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_Toc90924801 \h </w:instrText>
      </w:r>
      <w:r>
        <w:fldChar w:fldCharType="separate"/>
      </w:r>
      <w:r>
        <w:t>92</w:t>
      </w:r>
      <w:r>
        <w:fldChar w:fldCharType="end"/>
      </w:r>
    </w:p>
    <w:p w14:paraId="7D3ECBDE" w14:textId="6315748F" w:rsidR="00217139" w:rsidRDefault="00217139">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_Toc90924802 \h </w:instrText>
      </w:r>
      <w:r>
        <w:fldChar w:fldCharType="separate"/>
      </w:r>
      <w:r>
        <w:t>92</w:t>
      </w:r>
      <w:r>
        <w:fldChar w:fldCharType="end"/>
      </w:r>
    </w:p>
    <w:p w14:paraId="6D1FF264" w14:textId="1472A9FA" w:rsidR="00217139" w:rsidRDefault="0021713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_Toc90924803 \h </w:instrText>
      </w:r>
      <w:r>
        <w:fldChar w:fldCharType="separate"/>
      </w:r>
      <w:r>
        <w:t>92</w:t>
      </w:r>
      <w:r>
        <w:fldChar w:fldCharType="end"/>
      </w:r>
    </w:p>
    <w:p w14:paraId="7DA2D226" w14:textId="380975EF" w:rsidR="00217139" w:rsidRDefault="0021713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_Toc90924804 \h </w:instrText>
      </w:r>
      <w:r>
        <w:fldChar w:fldCharType="separate"/>
      </w:r>
      <w:r>
        <w:t>92</w:t>
      </w:r>
      <w:r>
        <w:fldChar w:fldCharType="end"/>
      </w:r>
    </w:p>
    <w:p w14:paraId="6A64E454" w14:textId="2C71562E" w:rsidR="00217139" w:rsidRDefault="00217139">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_Toc90924805 \h </w:instrText>
      </w:r>
      <w:r>
        <w:fldChar w:fldCharType="separate"/>
      </w:r>
      <w:r>
        <w:t>92</w:t>
      </w:r>
      <w:r>
        <w:fldChar w:fldCharType="end"/>
      </w:r>
    </w:p>
    <w:p w14:paraId="3B985357" w14:textId="7169A174" w:rsidR="00217139" w:rsidRDefault="00217139">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_Toc90924806 \h </w:instrText>
      </w:r>
      <w:r>
        <w:fldChar w:fldCharType="separate"/>
      </w:r>
      <w:r>
        <w:t>93</w:t>
      </w:r>
      <w:r>
        <w:fldChar w:fldCharType="end"/>
      </w:r>
    </w:p>
    <w:p w14:paraId="5DC20EDD" w14:textId="1728385E" w:rsidR="00217139" w:rsidRDefault="00217139">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_Toc90924807 \h </w:instrText>
      </w:r>
      <w:r>
        <w:fldChar w:fldCharType="separate"/>
      </w:r>
      <w:r>
        <w:t>93</w:t>
      </w:r>
      <w:r>
        <w:fldChar w:fldCharType="end"/>
      </w:r>
    </w:p>
    <w:p w14:paraId="78C12174" w14:textId="610DB2FE" w:rsidR="00217139" w:rsidRDefault="00217139">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_Toc90924808 \h </w:instrText>
      </w:r>
      <w:r>
        <w:fldChar w:fldCharType="separate"/>
      </w:r>
      <w:r>
        <w:t>93</w:t>
      </w:r>
      <w:r>
        <w:fldChar w:fldCharType="end"/>
      </w:r>
    </w:p>
    <w:p w14:paraId="242D51EF" w14:textId="2A82808D" w:rsidR="00217139" w:rsidRDefault="00217139">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_Toc90924809 \h </w:instrText>
      </w:r>
      <w:r>
        <w:fldChar w:fldCharType="separate"/>
      </w:r>
      <w:r>
        <w:t>94</w:t>
      </w:r>
      <w:r>
        <w:fldChar w:fldCharType="end"/>
      </w:r>
    </w:p>
    <w:p w14:paraId="79ACFBC9" w14:textId="62E2FED5" w:rsidR="00217139" w:rsidRDefault="00217139">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_Toc90924810 \h </w:instrText>
      </w:r>
      <w:r>
        <w:fldChar w:fldCharType="separate"/>
      </w:r>
      <w:r>
        <w:t>95</w:t>
      </w:r>
      <w:r>
        <w:fldChar w:fldCharType="end"/>
      </w:r>
    </w:p>
    <w:p w14:paraId="7C445689" w14:textId="34C2FAD4" w:rsidR="00217139" w:rsidRDefault="00217139">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_Toc90924811 \h </w:instrText>
      </w:r>
      <w:r>
        <w:fldChar w:fldCharType="separate"/>
      </w:r>
      <w:r>
        <w:t>96</w:t>
      </w:r>
      <w:r>
        <w:fldChar w:fldCharType="end"/>
      </w:r>
    </w:p>
    <w:p w14:paraId="64B8C42C" w14:textId="2BA61DB1" w:rsidR="00217139" w:rsidRDefault="0021713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_Toc90924812 \h </w:instrText>
      </w:r>
      <w:r>
        <w:fldChar w:fldCharType="separate"/>
      </w:r>
      <w:r>
        <w:t>96</w:t>
      </w:r>
      <w:r>
        <w:fldChar w:fldCharType="end"/>
      </w:r>
    </w:p>
    <w:p w14:paraId="1F4AB64F" w14:textId="30BA685B" w:rsidR="00217139" w:rsidRDefault="0021713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_Toc90924813 \h </w:instrText>
      </w:r>
      <w:r>
        <w:fldChar w:fldCharType="separate"/>
      </w:r>
      <w:r>
        <w:t>96</w:t>
      </w:r>
      <w:r>
        <w:fldChar w:fldCharType="end"/>
      </w:r>
    </w:p>
    <w:p w14:paraId="1040C4E0" w14:textId="6FBD4191" w:rsidR="00217139" w:rsidRDefault="0021713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_Toc90924814 \h </w:instrText>
      </w:r>
      <w:r>
        <w:fldChar w:fldCharType="separate"/>
      </w:r>
      <w:r>
        <w:t>96</w:t>
      </w:r>
      <w:r>
        <w:fldChar w:fldCharType="end"/>
      </w:r>
    </w:p>
    <w:p w14:paraId="1FCD867D" w14:textId="17E4628D" w:rsidR="00217139" w:rsidRDefault="0021713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_Toc90924815 \h </w:instrText>
      </w:r>
      <w:r>
        <w:fldChar w:fldCharType="separate"/>
      </w:r>
      <w:r>
        <w:t>96</w:t>
      </w:r>
      <w:r>
        <w:fldChar w:fldCharType="end"/>
      </w:r>
    </w:p>
    <w:p w14:paraId="2AAD3D55" w14:textId="2291E677" w:rsidR="00217139" w:rsidRDefault="00217139">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_Toc90924816 \h </w:instrText>
      </w:r>
      <w:r>
        <w:fldChar w:fldCharType="separate"/>
      </w:r>
      <w:r>
        <w:t>96</w:t>
      </w:r>
      <w:r>
        <w:fldChar w:fldCharType="end"/>
      </w:r>
    </w:p>
    <w:p w14:paraId="5316AA23" w14:textId="46545F00" w:rsidR="00217139" w:rsidRDefault="0021713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_Toc90924817 \h </w:instrText>
      </w:r>
      <w:r>
        <w:fldChar w:fldCharType="separate"/>
      </w:r>
      <w:r>
        <w:t>97</w:t>
      </w:r>
      <w:r>
        <w:fldChar w:fldCharType="end"/>
      </w:r>
    </w:p>
    <w:p w14:paraId="2789ECC3" w14:textId="1C44F286" w:rsidR="00217139" w:rsidRDefault="00217139">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_Toc90924818 \h </w:instrText>
      </w:r>
      <w:r>
        <w:fldChar w:fldCharType="separate"/>
      </w:r>
      <w:r>
        <w:t>97</w:t>
      </w:r>
      <w:r>
        <w:fldChar w:fldCharType="end"/>
      </w:r>
    </w:p>
    <w:p w14:paraId="714CCBD4" w14:textId="51D74678" w:rsidR="00217139" w:rsidRDefault="0021713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_Toc90924819 \h </w:instrText>
      </w:r>
      <w:r>
        <w:fldChar w:fldCharType="separate"/>
      </w:r>
      <w:r>
        <w:t>97</w:t>
      </w:r>
      <w:r>
        <w:fldChar w:fldCharType="end"/>
      </w:r>
    </w:p>
    <w:p w14:paraId="2A347FCC" w14:textId="419DC5D6" w:rsidR="00217139" w:rsidRDefault="0021713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_Toc90924820 \h </w:instrText>
      </w:r>
      <w:r>
        <w:fldChar w:fldCharType="separate"/>
      </w:r>
      <w:r>
        <w:t>97</w:t>
      </w:r>
      <w:r>
        <w:fldChar w:fldCharType="end"/>
      </w:r>
    </w:p>
    <w:p w14:paraId="3B1791A5" w14:textId="061F16C4" w:rsidR="00217139" w:rsidRDefault="0021713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_Toc90924821 \h </w:instrText>
      </w:r>
      <w:r>
        <w:fldChar w:fldCharType="separate"/>
      </w:r>
      <w:r>
        <w:t>97</w:t>
      </w:r>
      <w:r>
        <w:fldChar w:fldCharType="end"/>
      </w:r>
    </w:p>
    <w:p w14:paraId="123B4D4C" w14:textId="6FFE260C" w:rsidR="00217139" w:rsidRDefault="0021713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_Toc90924822 \h </w:instrText>
      </w:r>
      <w:r>
        <w:fldChar w:fldCharType="separate"/>
      </w:r>
      <w:r>
        <w:t>97</w:t>
      </w:r>
      <w:r>
        <w:fldChar w:fldCharType="end"/>
      </w:r>
    </w:p>
    <w:p w14:paraId="081114BC" w14:textId="7D1FC720" w:rsidR="00217139" w:rsidRDefault="00217139">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_Toc90924823 \h </w:instrText>
      </w:r>
      <w:r>
        <w:fldChar w:fldCharType="separate"/>
      </w:r>
      <w:r>
        <w:t>98</w:t>
      </w:r>
      <w:r>
        <w:fldChar w:fldCharType="end"/>
      </w:r>
    </w:p>
    <w:p w14:paraId="125525A6" w14:textId="0C35E42C" w:rsidR="00217139" w:rsidRDefault="00217139">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_Toc90924824 \h </w:instrText>
      </w:r>
      <w:r>
        <w:fldChar w:fldCharType="separate"/>
      </w:r>
      <w:r>
        <w:t>98</w:t>
      </w:r>
      <w:r>
        <w:fldChar w:fldCharType="end"/>
      </w:r>
    </w:p>
    <w:p w14:paraId="6792115E" w14:textId="5268A456" w:rsidR="00217139" w:rsidRDefault="00217139">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_Toc90924825 \h </w:instrText>
      </w:r>
      <w:r>
        <w:fldChar w:fldCharType="separate"/>
      </w:r>
      <w:r>
        <w:t>98</w:t>
      </w:r>
      <w:r>
        <w:fldChar w:fldCharType="end"/>
      </w:r>
    </w:p>
    <w:p w14:paraId="69B12899" w14:textId="7057F75F" w:rsidR="00217139" w:rsidRDefault="0021713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_Toc90924826 \h </w:instrText>
      </w:r>
      <w:r>
        <w:fldChar w:fldCharType="separate"/>
      </w:r>
      <w:r>
        <w:t>98</w:t>
      </w:r>
      <w:r>
        <w:fldChar w:fldCharType="end"/>
      </w:r>
    </w:p>
    <w:p w14:paraId="4C6F7389" w14:textId="6BD3F189" w:rsidR="00217139" w:rsidRDefault="00217139">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_Toc90924827 \h </w:instrText>
      </w:r>
      <w:r>
        <w:fldChar w:fldCharType="separate"/>
      </w:r>
      <w:r>
        <w:t>98</w:t>
      </w:r>
      <w:r>
        <w:fldChar w:fldCharType="end"/>
      </w:r>
    </w:p>
    <w:p w14:paraId="6AB03592" w14:textId="1ECA8D16" w:rsidR="00217139" w:rsidRDefault="00217139">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_Toc90924828 \h </w:instrText>
      </w:r>
      <w:r>
        <w:fldChar w:fldCharType="separate"/>
      </w:r>
      <w:r>
        <w:t>100</w:t>
      </w:r>
      <w:r>
        <w:fldChar w:fldCharType="end"/>
      </w:r>
    </w:p>
    <w:p w14:paraId="050403F9" w14:textId="0F8E194B" w:rsidR="00217139" w:rsidRDefault="00217139">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_Toc90924829 \h </w:instrText>
      </w:r>
      <w:r>
        <w:fldChar w:fldCharType="separate"/>
      </w:r>
      <w:r>
        <w:t>102</w:t>
      </w:r>
      <w:r>
        <w:fldChar w:fldCharType="end"/>
      </w:r>
    </w:p>
    <w:p w14:paraId="06192A72" w14:textId="59F50A04" w:rsidR="00217139" w:rsidRDefault="00217139">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_Toc90924830 \h </w:instrText>
      </w:r>
      <w:r>
        <w:fldChar w:fldCharType="separate"/>
      </w:r>
      <w:r>
        <w:t>102</w:t>
      </w:r>
      <w:r>
        <w:fldChar w:fldCharType="end"/>
      </w:r>
    </w:p>
    <w:p w14:paraId="0E7E19BB" w14:textId="5CA2602E" w:rsidR="00217139" w:rsidRDefault="00217139">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_Toc90924831 \h </w:instrText>
      </w:r>
      <w:r>
        <w:fldChar w:fldCharType="separate"/>
      </w:r>
      <w:r>
        <w:t>104</w:t>
      </w:r>
      <w:r>
        <w:fldChar w:fldCharType="end"/>
      </w:r>
    </w:p>
    <w:p w14:paraId="16ADC4E5" w14:textId="1363C577" w:rsidR="00217139" w:rsidRDefault="00217139">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_Toc90924832 \h </w:instrText>
      </w:r>
      <w:r>
        <w:fldChar w:fldCharType="separate"/>
      </w:r>
      <w:r>
        <w:t>104</w:t>
      </w:r>
      <w:r>
        <w:fldChar w:fldCharType="end"/>
      </w:r>
    </w:p>
    <w:p w14:paraId="2367543E" w14:textId="0933A664" w:rsidR="00217139" w:rsidRDefault="00217139">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_Toc90924833 \h </w:instrText>
      </w:r>
      <w:r>
        <w:fldChar w:fldCharType="separate"/>
      </w:r>
      <w:r>
        <w:t>106</w:t>
      </w:r>
      <w:r>
        <w:fldChar w:fldCharType="end"/>
      </w:r>
    </w:p>
    <w:p w14:paraId="4E179A33" w14:textId="23627B0B" w:rsidR="00217139" w:rsidRDefault="00217139">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_Toc90924834 \h </w:instrText>
      </w:r>
      <w:r>
        <w:fldChar w:fldCharType="separate"/>
      </w:r>
      <w:r>
        <w:t>106</w:t>
      </w:r>
      <w:r>
        <w:fldChar w:fldCharType="end"/>
      </w:r>
    </w:p>
    <w:p w14:paraId="7A8381E5" w14:textId="37F842F5" w:rsidR="00217139" w:rsidRDefault="00217139">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_Toc90924835 \h </w:instrText>
      </w:r>
      <w:r>
        <w:fldChar w:fldCharType="separate"/>
      </w:r>
      <w:r>
        <w:t>108</w:t>
      </w:r>
      <w:r>
        <w:fldChar w:fldCharType="end"/>
      </w:r>
    </w:p>
    <w:p w14:paraId="221B398F" w14:textId="23EB6DBB" w:rsidR="00217139" w:rsidRDefault="00217139">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_Toc90924836 \h </w:instrText>
      </w:r>
      <w:r>
        <w:fldChar w:fldCharType="separate"/>
      </w:r>
      <w:r>
        <w:t>109</w:t>
      </w:r>
      <w:r>
        <w:fldChar w:fldCharType="end"/>
      </w:r>
    </w:p>
    <w:p w14:paraId="097BF719" w14:textId="1127339D" w:rsidR="00217139" w:rsidRDefault="00217139">
      <w:pPr>
        <w:pStyle w:val="TOC4"/>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_Toc90924837 \h </w:instrText>
      </w:r>
      <w:r>
        <w:fldChar w:fldCharType="separate"/>
      </w:r>
      <w:r>
        <w:t>109</w:t>
      </w:r>
      <w:r>
        <w:fldChar w:fldCharType="end"/>
      </w:r>
    </w:p>
    <w:p w14:paraId="73C32CE1" w14:textId="218CE118" w:rsidR="00217139" w:rsidRDefault="00217139">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_Toc90924838 \h </w:instrText>
      </w:r>
      <w:r>
        <w:fldChar w:fldCharType="separate"/>
      </w:r>
      <w:r>
        <w:t>110</w:t>
      </w:r>
      <w:r>
        <w:fldChar w:fldCharType="end"/>
      </w:r>
    </w:p>
    <w:p w14:paraId="219DB9CA" w14:textId="7DBAF4E3" w:rsidR="00217139" w:rsidRDefault="00217139">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_Toc90924839 \h </w:instrText>
      </w:r>
      <w:r>
        <w:fldChar w:fldCharType="separate"/>
      </w:r>
      <w:r>
        <w:t>110</w:t>
      </w:r>
      <w:r>
        <w:fldChar w:fldCharType="end"/>
      </w:r>
    </w:p>
    <w:p w14:paraId="3AED2C36" w14:textId="61D3E9D6" w:rsidR="00217139" w:rsidRDefault="00217139">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_Toc90924840 \h </w:instrText>
      </w:r>
      <w:r>
        <w:fldChar w:fldCharType="separate"/>
      </w:r>
      <w:r>
        <w:t>111</w:t>
      </w:r>
      <w:r>
        <w:fldChar w:fldCharType="end"/>
      </w:r>
    </w:p>
    <w:p w14:paraId="37C5E571" w14:textId="08702C5A" w:rsidR="00217139" w:rsidRDefault="00217139">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_Toc90924841 \h </w:instrText>
      </w:r>
      <w:r>
        <w:fldChar w:fldCharType="separate"/>
      </w:r>
      <w:r>
        <w:t>112</w:t>
      </w:r>
      <w:r>
        <w:fldChar w:fldCharType="end"/>
      </w:r>
    </w:p>
    <w:p w14:paraId="3DFFE104" w14:textId="67C7F9B8" w:rsidR="00217139" w:rsidRDefault="00217139">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_Toc90924842 \h </w:instrText>
      </w:r>
      <w:r>
        <w:fldChar w:fldCharType="separate"/>
      </w:r>
      <w:r>
        <w:t>113</w:t>
      </w:r>
      <w:r>
        <w:fldChar w:fldCharType="end"/>
      </w:r>
    </w:p>
    <w:p w14:paraId="1C681C70" w14:textId="2F5520E1" w:rsidR="00217139" w:rsidRDefault="00217139">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_Toc90924843 \h </w:instrText>
      </w:r>
      <w:r>
        <w:fldChar w:fldCharType="separate"/>
      </w:r>
      <w:r>
        <w:t>114</w:t>
      </w:r>
      <w:r>
        <w:fldChar w:fldCharType="end"/>
      </w:r>
    </w:p>
    <w:p w14:paraId="6117C130" w14:textId="77C658F1" w:rsidR="00217139" w:rsidRDefault="00217139">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_Toc90924844 \h </w:instrText>
      </w:r>
      <w:r>
        <w:fldChar w:fldCharType="separate"/>
      </w:r>
      <w:r>
        <w:t>114</w:t>
      </w:r>
      <w:r>
        <w:fldChar w:fldCharType="end"/>
      </w:r>
    </w:p>
    <w:p w14:paraId="675B39BC" w14:textId="16D9472C" w:rsidR="00217139" w:rsidRDefault="00217139">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_Toc90924845 \h </w:instrText>
      </w:r>
      <w:r>
        <w:fldChar w:fldCharType="separate"/>
      </w:r>
      <w:r>
        <w:t>115</w:t>
      </w:r>
      <w:r>
        <w:fldChar w:fldCharType="end"/>
      </w:r>
    </w:p>
    <w:p w14:paraId="31C2BF55" w14:textId="39CD8C50" w:rsidR="00217139" w:rsidRDefault="00217139">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_Toc90924846 \h </w:instrText>
      </w:r>
      <w:r>
        <w:fldChar w:fldCharType="separate"/>
      </w:r>
      <w:r>
        <w:t>116</w:t>
      </w:r>
      <w:r>
        <w:fldChar w:fldCharType="end"/>
      </w:r>
    </w:p>
    <w:p w14:paraId="1732F826" w14:textId="5F3E1C18" w:rsidR="00217139" w:rsidRDefault="00217139">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_Toc90924847 \h </w:instrText>
      </w:r>
      <w:r>
        <w:fldChar w:fldCharType="separate"/>
      </w:r>
      <w:r>
        <w:t>118</w:t>
      </w:r>
      <w:r>
        <w:fldChar w:fldCharType="end"/>
      </w:r>
    </w:p>
    <w:p w14:paraId="19667C3C" w14:textId="30849991" w:rsidR="00217139" w:rsidRDefault="0021713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_Toc90924848 \h </w:instrText>
      </w:r>
      <w:r>
        <w:fldChar w:fldCharType="separate"/>
      </w:r>
      <w:r>
        <w:t>118</w:t>
      </w:r>
      <w:r>
        <w:fldChar w:fldCharType="end"/>
      </w:r>
    </w:p>
    <w:p w14:paraId="0BB8C6A4" w14:textId="76D09E40" w:rsidR="00217139" w:rsidRDefault="0021713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_Toc90924849 \h </w:instrText>
      </w:r>
      <w:r>
        <w:fldChar w:fldCharType="separate"/>
      </w:r>
      <w:r>
        <w:t>118</w:t>
      </w:r>
      <w:r>
        <w:fldChar w:fldCharType="end"/>
      </w:r>
    </w:p>
    <w:p w14:paraId="4AA947EF" w14:textId="473383A5" w:rsidR="00217139" w:rsidRDefault="00217139">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_Toc90924850 \h </w:instrText>
      </w:r>
      <w:r>
        <w:fldChar w:fldCharType="separate"/>
      </w:r>
      <w:r>
        <w:t>118</w:t>
      </w:r>
      <w:r>
        <w:fldChar w:fldCharType="end"/>
      </w:r>
    </w:p>
    <w:p w14:paraId="5B398B2B" w14:textId="6B337826" w:rsidR="00217139" w:rsidRDefault="0021713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_Toc90924851 \h </w:instrText>
      </w:r>
      <w:r>
        <w:fldChar w:fldCharType="separate"/>
      </w:r>
      <w:r>
        <w:t>118</w:t>
      </w:r>
      <w:r>
        <w:fldChar w:fldCharType="end"/>
      </w:r>
    </w:p>
    <w:p w14:paraId="499CC750" w14:textId="02572AA5" w:rsidR="00217139" w:rsidRDefault="0021713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_Toc90924852 \h </w:instrText>
      </w:r>
      <w:r>
        <w:fldChar w:fldCharType="separate"/>
      </w:r>
      <w:r>
        <w:t>118</w:t>
      </w:r>
      <w:r>
        <w:fldChar w:fldCharType="end"/>
      </w:r>
    </w:p>
    <w:p w14:paraId="1E9727F9" w14:textId="602FF9DA" w:rsidR="00217139" w:rsidRDefault="00217139">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_Toc90924853 \h </w:instrText>
      </w:r>
      <w:r>
        <w:fldChar w:fldCharType="separate"/>
      </w:r>
      <w:r>
        <w:t>119</w:t>
      </w:r>
      <w:r>
        <w:fldChar w:fldCharType="end"/>
      </w:r>
    </w:p>
    <w:p w14:paraId="27E5421E" w14:textId="0DEBF4FA" w:rsidR="00217139" w:rsidRDefault="00217139">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_Toc90924854 \h </w:instrText>
      </w:r>
      <w:r>
        <w:fldChar w:fldCharType="separate"/>
      </w:r>
      <w:r>
        <w:t>119</w:t>
      </w:r>
      <w:r>
        <w:fldChar w:fldCharType="end"/>
      </w:r>
    </w:p>
    <w:p w14:paraId="21263764" w14:textId="6AC7298A" w:rsidR="00217139" w:rsidRDefault="00217139">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_Toc90924855 \h </w:instrText>
      </w:r>
      <w:r>
        <w:fldChar w:fldCharType="separate"/>
      </w:r>
      <w:r>
        <w:t>119</w:t>
      </w:r>
      <w:r>
        <w:fldChar w:fldCharType="end"/>
      </w:r>
    </w:p>
    <w:p w14:paraId="5227BD89" w14:textId="2A3F076E" w:rsidR="00217139" w:rsidRDefault="0021713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_Toc90924856 \h </w:instrText>
      </w:r>
      <w:r>
        <w:fldChar w:fldCharType="separate"/>
      </w:r>
      <w:r>
        <w:t>119</w:t>
      </w:r>
      <w:r>
        <w:fldChar w:fldCharType="end"/>
      </w:r>
    </w:p>
    <w:p w14:paraId="599F122D" w14:textId="0022E942" w:rsidR="00217139" w:rsidRDefault="00217139">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_Toc90924857 \h </w:instrText>
      </w:r>
      <w:r>
        <w:fldChar w:fldCharType="separate"/>
      </w:r>
      <w:r>
        <w:t>119</w:t>
      </w:r>
      <w:r>
        <w:fldChar w:fldCharType="end"/>
      </w:r>
    </w:p>
    <w:p w14:paraId="46892748" w14:textId="1EB7457B" w:rsidR="00217139" w:rsidRDefault="00217139">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_Toc90924858 \h </w:instrText>
      </w:r>
      <w:r>
        <w:fldChar w:fldCharType="separate"/>
      </w:r>
      <w:r>
        <w:t>119</w:t>
      </w:r>
      <w:r>
        <w:fldChar w:fldCharType="end"/>
      </w:r>
    </w:p>
    <w:p w14:paraId="16B4D451" w14:textId="0985FABA" w:rsidR="00217139" w:rsidRDefault="00217139">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_Toc90924859 \h </w:instrText>
      </w:r>
      <w:r>
        <w:fldChar w:fldCharType="separate"/>
      </w:r>
      <w:r>
        <w:t>120</w:t>
      </w:r>
      <w:r>
        <w:fldChar w:fldCharType="end"/>
      </w:r>
    </w:p>
    <w:p w14:paraId="3241F521" w14:textId="0D8A0094" w:rsidR="00217139" w:rsidRDefault="00217139">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_Toc90924860 \h </w:instrText>
      </w:r>
      <w:r>
        <w:fldChar w:fldCharType="separate"/>
      </w:r>
      <w:r>
        <w:t>121</w:t>
      </w:r>
      <w:r>
        <w:fldChar w:fldCharType="end"/>
      </w:r>
    </w:p>
    <w:p w14:paraId="2765B454" w14:textId="74327CCC" w:rsidR="00217139" w:rsidRDefault="00217139">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_Toc90924861 \h </w:instrText>
      </w:r>
      <w:r>
        <w:fldChar w:fldCharType="separate"/>
      </w:r>
      <w:r>
        <w:t>122</w:t>
      </w:r>
      <w:r>
        <w:fldChar w:fldCharType="end"/>
      </w:r>
    </w:p>
    <w:p w14:paraId="03C3BCFB" w14:textId="68A2C1F5" w:rsidR="00217139" w:rsidRDefault="00217139">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_Toc90924862 \h </w:instrText>
      </w:r>
      <w:r>
        <w:fldChar w:fldCharType="separate"/>
      </w:r>
      <w:r>
        <w:t>123</w:t>
      </w:r>
      <w:r>
        <w:fldChar w:fldCharType="end"/>
      </w:r>
    </w:p>
    <w:p w14:paraId="0735A115" w14:textId="769E1CFA" w:rsidR="00217139" w:rsidRDefault="00217139">
      <w:pPr>
        <w:pStyle w:val="TOC4"/>
        <w:rPr>
          <w:rFonts w:asciiTheme="minorHAnsi" w:eastAsiaTheme="minorEastAsia" w:hAnsiTheme="minorHAnsi" w:cstheme="minorBidi"/>
          <w:sz w:val="22"/>
          <w:szCs w:val="22"/>
          <w:lang w:eastAsia="en-GB"/>
        </w:rPr>
      </w:pPr>
      <w:r>
        <w:lastRenderedPageBreak/>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_Toc90924863 \h </w:instrText>
      </w:r>
      <w:r>
        <w:fldChar w:fldCharType="separate"/>
      </w:r>
      <w:r>
        <w:t>124</w:t>
      </w:r>
      <w:r>
        <w:fldChar w:fldCharType="end"/>
      </w:r>
    </w:p>
    <w:p w14:paraId="2F716970" w14:textId="01BE850B" w:rsidR="00217139" w:rsidRDefault="00217139">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_Toc90924864 \h </w:instrText>
      </w:r>
      <w:r>
        <w:fldChar w:fldCharType="separate"/>
      </w:r>
      <w:r>
        <w:t>124</w:t>
      </w:r>
      <w:r>
        <w:fldChar w:fldCharType="end"/>
      </w:r>
    </w:p>
    <w:p w14:paraId="2CE6BA1E" w14:textId="22516919" w:rsidR="00217139" w:rsidRDefault="00217139">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_Toc90924865 \h </w:instrText>
      </w:r>
      <w:r>
        <w:fldChar w:fldCharType="separate"/>
      </w:r>
      <w:r>
        <w:t>124</w:t>
      </w:r>
      <w:r>
        <w:fldChar w:fldCharType="end"/>
      </w:r>
    </w:p>
    <w:p w14:paraId="2A7ECEDE" w14:textId="43E887C3" w:rsidR="00217139" w:rsidRDefault="00217139">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_Toc90924866 \h </w:instrText>
      </w:r>
      <w:r>
        <w:fldChar w:fldCharType="separate"/>
      </w:r>
      <w:r>
        <w:t>125</w:t>
      </w:r>
      <w:r>
        <w:fldChar w:fldCharType="end"/>
      </w:r>
    </w:p>
    <w:p w14:paraId="5DD2D671" w14:textId="23EB1E6C" w:rsidR="00217139" w:rsidRDefault="00217139">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_Toc90924867 \h </w:instrText>
      </w:r>
      <w:r>
        <w:fldChar w:fldCharType="separate"/>
      </w:r>
      <w:r>
        <w:t>126</w:t>
      </w:r>
      <w:r>
        <w:fldChar w:fldCharType="end"/>
      </w:r>
    </w:p>
    <w:p w14:paraId="7C7984F0" w14:textId="0E68A257" w:rsidR="00217139" w:rsidRDefault="00217139">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_Toc90924868 \h </w:instrText>
      </w:r>
      <w:r>
        <w:fldChar w:fldCharType="separate"/>
      </w:r>
      <w:r>
        <w:t>126</w:t>
      </w:r>
      <w:r>
        <w:fldChar w:fldCharType="end"/>
      </w:r>
    </w:p>
    <w:p w14:paraId="5CEDEDDC" w14:textId="56CB3322" w:rsidR="00217139" w:rsidRDefault="00217139">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_Toc90924869 \h </w:instrText>
      </w:r>
      <w:r>
        <w:fldChar w:fldCharType="separate"/>
      </w:r>
      <w:r>
        <w:t>127</w:t>
      </w:r>
      <w:r>
        <w:fldChar w:fldCharType="end"/>
      </w:r>
    </w:p>
    <w:p w14:paraId="2ECB08BC" w14:textId="1C0F9924" w:rsidR="00217139" w:rsidRDefault="00217139">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_Toc90924870 \h </w:instrText>
      </w:r>
      <w:r>
        <w:fldChar w:fldCharType="separate"/>
      </w:r>
      <w:r>
        <w:t>127</w:t>
      </w:r>
      <w:r>
        <w:fldChar w:fldCharType="end"/>
      </w:r>
    </w:p>
    <w:p w14:paraId="3E1AD8C8" w14:textId="327A913B" w:rsidR="00217139" w:rsidRDefault="00217139">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_Toc90924871 \h </w:instrText>
      </w:r>
      <w:r>
        <w:fldChar w:fldCharType="separate"/>
      </w:r>
      <w:r>
        <w:t>129</w:t>
      </w:r>
      <w:r>
        <w:fldChar w:fldCharType="end"/>
      </w:r>
    </w:p>
    <w:p w14:paraId="26FB4B3F" w14:textId="40D5EC15" w:rsidR="00217139" w:rsidRDefault="00217139">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_Toc90924872 \h </w:instrText>
      </w:r>
      <w:r>
        <w:fldChar w:fldCharType="separate"/>
      </w:r>
      <w:r>
        <w:t>130</w:t>
      </w:r>
      <w:r>
        <w:fldChar w:fldCharType="end"/>
      </w:r>
    </w:p>
    <w:p w14:paraId="11827A85" w14:textId="3C85C82E" w:rsidR="00217139" w:rsidRDefault="00217139">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_Toc90924873 \h </w:instrText>
      </w:r>
      <w:r>
        <w:fldChar w:fldCharType="separate"/>
      </w:r>
      <w:r>
        <w:t>130</w:t>
      </w:r>
      <w:r>
        <w:fldChar w:fldCharType="end"/>
      </w:r>
    </w:p>
    <w:p w14:paraId="55A2F07F" w14:textId="664AD812" w:rsidR="00217139" w:rsidRDefault="00217139">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_Toc90924874 \h </w:instrText>
      </w:r>
      <w:r>
        <w:fldChar w:fldCharType="separate"/>
      </w:r>
      <w:r>
        <w:t>131</w:t>
      </w:r>
      <w:r>
        <w:fldChar w:fldCharType="end"/>
      </w:r>
    </w:p>
    <w:p w14:paraId="66F10A1B" w14:textId="65F2E7EF" w:rsidR="00217139" w:rsidRDefault="00217139">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_Toc90924875 \h </w:instrText>
      </w:r>
      <w:r>
        <w:fldChar w:fldCharType="separate"/>
      </w:r>
      <w:r>
        <w:t>132</w:t>
      </w:r>
      <w:r>
        <w:fldChar w:fldCharType="end"/>
      </w:r>
    </w:p>
    <w:p w14:paraId="481DA312" w14:textId="70CB3D8A" w:rsidR="00217139" w:rsidRDefault="00217139">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_Toc90924876 \h </w:instrText>
      </w:r>
      <w:r>
        <w:fldChar w:fldCharType="separate"/>
      </w:r>
      <w:r>
        <w:t>132</w:t>
      </w:r>
      <w:r>
        <w:fldChar w:fldCharType="end"/>
      </w:r>
    </w:p>
    <w:p w14:paraId="3405CDA5" w14:textId="3D20DF0B" w:rsidR="00217139" w:rsidRDefault="00217139">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_Toc90924877 \h </w:instrText>
      </w:r>
      <w:r>
        <w:fldChar w:fldCharType="separate"/>
      </w:r>
      <w:r>
        <w:t>133</w:t>
      </w:r>
      <w:r>
        <w:fldChar w:fldCharType="end"/>
      </w:r>
    </w:p>
    <w:p w14:paraId="5DAF0031" w14:textId="46BA60C7" w:rsidR="00217139" w:rsidRDefault="0021713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_Toc90924878 \h </w:instrText>
      </w:r>
      <w:r>
        <w:fldChar w:fldCharType="separate"/>
      </w:r>
      <w:r>
        <w:t>133</w:t>
      </w:r>
      <w:r>
        <w:fldChar w:fldCharType="end"/>
      </w:r>
    </w:p>
    <w:p w14:paraId="1DA73C0F" w14:textId="5B0353FB" w:rsidR="00217139" w:rsidRDefault="0021713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_Toc90924879 \h </w:instrText>
      </w:r>
      <w:r>
        <w:fldChar w:fldCharType="separate"/>
      </w:r>
      <w:r>
        <w:t>133</w:t>
      </w:r>
      <w:r>
        <w:fldChar w:fldCharType="end"/>
      </w:r>
    </w:p>
    <w:p w14:paraId="33B7C046" w14:textId="41F21804" w:rsidR="00217139" w:rsidRDefault="0021713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_Toc90924880 \h </w:instrText>
      </w:r>
      <w:r>
        <w:fldChar w:fldCharType="separate"/>
      </w:r>
      <w:r>
        <w:t>133</w:t>
      </w:r>
      <w:r>
        <w:fldChar w:fldCharType="end"/>
      </w:r>
    </w:p>
    <w:p w14:paraId="2B581971" w14:textId="5BD470F6" w:rsidR="00217139" w:rsidRDefault="00217139">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_Toc90924881 \h </w:instrText>
      </w:r>
      <w:r>
        <w:fldChar w:fldCharType="separate"/>
      </w:r>
      <w:r>
        <w:t>133</w:t>
      </w:r>
      <w:r>
        <w:fldChar w:fldCharType="end"/>
      </w:r>
    </w:p>
    <w:p w14:paraId="6DD4DFFC" w14:textId="02BF847E" w:rsidR="00217139" w:rsidRDefault="00217139">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_Toc90924882 \h </w:instrText>
      </w:r>
      <w:r>
        <w:fldChar w:fldCharType="separate"/>
      </w:r>
      <w:r>
        <w:t>133</w:t>
      </w:r>
      <w:r>
        <w:fldChar w:fldCharType="end"/>
      </w:r>
    </w:p>
    <w:p w14:paraId="1AA1C1E2" w14:textId="60B73F83" w:rsidR="00217139" w:rsidRDefault="00217139">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_Toc90924883 \h </w:instrText>
      </w:r>
      <w:r>
        <w:fldChar w:fldCharType="separate"/>
      </w:r>
      <w:r>
        <w:t>133</w:t>
      </w:r>
      <w:r>
        <w:fldChar w:fldCharType="end"/>
      </w:r>
    </w:p>
    <w:p w14:paraId="4A97ADFA" w14:textId="0ADCFABE" w:rsidR="00217139" w:rsidRDefault="00217139">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_Toc90924884 \h </w:instrText>
      </w:r>
      <w:r>
        <w:fldChar w:fldCharType="separate"/>
      </w:r>
      <w:r>
        <w:t>133</w:t>
      </w:r>
      <w:r>
        <w:fldChar w:fldCharType="end"/>
      </w:r>
    </w:p>
    <w:p w14:paraId="37FA3679" w14:textId="4FDB46FA" w:rsidR="00217139" w:rsidRDefault="0021713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_Toc90924885 \h </w:instrText>
      </w:r>
      <w:r>
        <w:fldChar w:fldCharType="separate"/>
      </w:r>
      <w:r>
        <w:t>134</w:t>
      </w:r>
      <w:r>
        <w:fldChar w:fldCharType="end"/>
      </w:r>
    </w:p>
    <w:p w14:paraId="150893F4" w14:textId="728C7D91" w:rsidR="00217139" w:rsidRDefault="00217139">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_Toc90924886 \h </w:instrText>
      </w:r>
      <w:r>
        <w:fldChar w:fldCharType="separate"/>
      </w:r>
      <w:r>
        <w:t>134</w:t>
      </w:r>
      <w:r>
        <w:fldChar w:fldCharType="end"/>
      </w:r>
    </w:p>
    <w:p w14:paraId="0520C2DF" w14:textId="26E54D7A" w:rsidR="00217139" w:rsidRDefault="00217139">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_Toc90924887 \h </w:instrText>
      </w:r>
      <w:r>
        <w:fldChar w:fldCharType="separate"/>
      </w:r>
      <w:r>
        <w:t>135</w:t>
      </w:r>
      <w:r>
        <w:fldChar w:fldCharType="end"/>
      </w:r>
    </w:p>
    <w:p w14:paraId="54E0A693" w14:textId="4759B7C5" w:rsidR="00217139" w:rsidRDefault="00217139">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_Toc90924888 \h </w:instrText>
      </w:r>
      <w:r>
        <w:fldChar w:fldCharType="separate"/>
      </w:r>
      <w:r>
        <w:t>135</w:t>
      </w:r>
      <w:r>
        <w:fldChar w:fldCharType="end"/>
      </w:r>
    </w:p>
    <w:p w14:paraId="49632CC5" w14:textId="75AEB114" w:rsidR="00217139" w:rsidRDefault="0021713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_Toc90924889 \h </w:instrText>
      </w:r>
      <w:r>
        <w:fldChar w:fldCharType="separate"/>
      </w:r>
      <w:r>
        <w:t>135</w:t>
      </w:r>
      <w:r>
        <w:fldChar w:fldCharType="end"/>
      </w:r>
    </w:p>
    <w:p w14:paraId="7CB95376" w14:textId="1AEE8CA7" w:rsidR="00217139" w:rsidRDefault="0021713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_Toc90924890 \h </w:instrText>
      </w:r>
      <w:r>
        <w:fldChar w:fldCharType="separate"/>
      </w:r>
      <w:r>
        <w:t>135</w:t>
      </w:r>
      <w:r>
        <w:fldChar w:fldCharType="end"/>
      </w:r>
    </w:p>
    <w:p w14:paraId="6CC3C429" w14:textId="7B122054" w:rsidR="00217139" w:rsidRDefault="00217139">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_Toc90924891 \h </w:instrText>
      </w:r>
      <w:r>
        <w:fldChar w:fldCharType="separate"/>
      </w:r>
      <w:r>
        <w:t>135</w:t>
      </w:r>
      <w:r>
        <w:fldChar w:fldCharType="end"/>
      </w:r>
    </w:p>
    <w:p w14:paraId="2D49411F" w14:textId="2DFADB13" w:rsidR="00217139" w:rsidRDefault="00217139">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24605E">
        <w:rPr>
          <w:rFonts w:cs="Arial"/>
        </w:rPr>
        <w:t>Provisioning of the IRI-POI and CC-POI in NEF</w:t>
      </w:r>
      <w:r>
        <w:tab/>
      </w:r>
      <w:r>
        <w:fldChar w:fldCharType="begin" w:fldLock="1"/>
      </w:r>
      <w:r>
        <w:instrText xml:space="preserve"> PAGEREF _Toc90924892 \h </w:instrText>
      </w:r>
      <w:r>
        <w:fldChar w:fldCharType="separate"/>
      </w:r>
      <w:r>
        <w:t>135</w:t>
      </w:r>
      <w:r>
        <w:fldChar w:fldCharType="end"/>
      </w:r>
    </w:p>
    <w:p w14:paraId="6E540F36" w14:textId="01034A29" w:rsidR="00217139" w:rsidRDefault="0021713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_Toc90924893 \h </w:instrText>
      </w:r>
      <w:r>
        <w:fldChar w:fldCharType="separate"/>
      </w:r>
      <w:r>
        <w:t>136</w:t>
      </w:r>
      <w:r>
        <w:fldChar w:fldCharType="end"/>
      </w:r>
    </w:p>
    <w:p w14:paraId="29D8795D" w14:textId="59EEEF62" w:rsidR="00217139" w:rsidRDefault="00217139">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24605E">
        <w:rPr>
          <w:rFonts w:cs="Arial"/>
        </w:rPr>
        <w:t>Generation of xIRI at IRI-POI in NEF over LI_X2</w:t>
      </w:r>
      <w:r>
        <w:tab/>
      </w:r>
      <w:r>
        <w:fldChar w:fldCharType="begin" w:fldLock="1"/>
      </w:r>
      <w:r>
        <w:instrText xml:space="preserve"> PAGEREF _Toc90924894 \h </w:instrText>
      </w:r>
      <w:r>
        <w:fldChar w:fldCharType="separate"/>
      </w:r>
      <w:r>
        <w:t>136</w:t>
      </w:r>
      <w:r>
        <w:fldChar w:fldCharType="end"/>
      </w:r>
    </w:p>
    <w:p w14:paraId="70B4AA3E" w14:textId="24583BF6" w:rsidR="00217139" w:rsidRDefault="00217139">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_Toc90924895 \h </w:instrText>
      </w:r>
      <w:r>
        <w:fldChar w:fldCharType="separate"/>
      </w:r>
      <w:r>
        <w:t>136</w:t>
      </w:r>
      <w:r>
        <w:fldChar w:fldCharType="end"/>
      </w:r>
    </w:p>
    <w:p w14:paraId="5DF3F4F9" w14:textId="37AB2B3A" w:rsidR="00217139" w:rsidRDefault="00217139">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_Toc90924896 \h </w:instrText>
      </w:r>
      <w:r>
        <w:fldChar w:fldCharType="separate"/>
      </w:r>
      <w:r>
        <w:t>136</w:t>
      </w:r>
      <w:r>
        <w:fldChar w:fldCharType="end"/>
      </w:r>
    </w:p>
    <w:p w14:paraId="7309D663" w14:textId="7EDA2984" w:rsidR="00217139" w:rsidRDefault="00217139">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_Toc90924897 \h </w:instrText>
      </w:r>
      <w:r>
        <w:fldChar w:fldCharType="separate"/>
      </w:r>
      <w:r>
        <w:t>136</w:t>
      </w:r>
      <w:r>
        <w:fldChar w:fldCharType="end"/>
      </w:r>
    </w:p>
    <w:p w14:paraId="5B727D50" w14:textId="1FBC3A9F" w:rsidR="00217139" w:rsidRDefault="00217139">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_Toc90924898 \h </w:instrText>
      </w:r>
      <w:r>
        <w:fldChar w:fldCharType="separate"/>
      </w:r>
      <w:r>
        <w:t>137</w:t>
      </w:r>
      <w:r>
        <w:fldChar w:fldCharType="end"/>
      </w:r>
    </w:p>
    <w:p w14:paraId="523E4EE3" w14:textId="15286916" w:rsidR="00217139" w:rsidRDefault="00217139">
      <w:pPr>
        <w:pStyle w:val="TOC5"/>
        <w:rPr>
          <w:rFonts w:asciiTheme="minorHAnsi" w:eastAsiaTheme="minorEastAsia" w:hAnsiTheme="minorHAnsi" w:cstheme="minorBidi"/>
          <w:sz w:val="22"/>
          <w:szCs w:val="22"/>
          <w:lang w:eastAsia="en-GB"/>
        </w:rPr>
      </w:pPr>
      <w:r>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_Toc90924899 \h </w:instrText>
      </w:r>
      <w:r>
        <w:fldChar w:fldCharType="separate"/>
      </w:r>
      <w:r>
        <w:t>137</w:t>
      </w:r>
      <w:r>
        <w:fldChar w:fldCharType="end"/>
      </w:r>
    </w:p>
    <w:p w14:paraId="3B6538BA" w14:textId="193B359D" w:rsidR="00217139" w:rsidRDefault="00217139">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24605E">
        <w:rPr>
          <w:rFonts w:cs="Arial"/>
        </w:rPr>
        <w:t>Start of interception with established PDU session</w:t>
      </w:r>
      <w:r>
        <w:tab/>
      </w:r>
      <w:r>
        <w:fldChar w:fldCharType="begin" w:fldLock="1"/>
      </w:r>
      <w:r>
        <w:instrText xml:space="preserve"> PAGEREF _Toc90924900 \h </w:instrText>
      </w:r>
      <w:r>
        <w:fldChar w:fldCharType="separate"/>
      </w:r>
      <w:r>
        <w:t>138</w:t>
      </w:r>
      <w:r>
        <w:fldChar w:fldCharType="end"/>
      </w:r>
    </w:p>
    <w:p w14:paraId="353DFE61" w14:textId="6B8B4946" w:rsidR="00217139" w:rsidRDefault="00217139">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24605E">
        <w:rPr>
          <w:rFonts w:cs="Arial"/>
        </w:rPr>
        <w:t>Generation of xCC at CC-POI in NEF over LI_X3</w:t>
      </w:r>
      <w:r>
        <w:tab/>
      </w:r>
      <w:r>
        <w:fldChar w:fldCharType="begin" w:fldLock="1"/>
      </w:r>
      <w:r>
        <w:instrText xml:space="preserve"> PAGEREF _Toc90924901 \h </w:instrText>
      </w:r>
      <w:r>
        <w:fldChar w:fldCharType="separate"/>
      </w:r>
      <w:r>
        <w:t>138</w:t>
      </w:r>
      <w:r>
        <w:fldChar w:fldCharType="end"/>
      </w:r>
    </w:p>
    <w:p w14:paraId="26549BAB" w14:textId="4DD67E6D" w:rsidR="00217139" w:rsidRDefault="00217139">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24605E">
        <w:rPr>
          <w:rFonts w:cs="Arial"/>
        </w:rPr>
        <w:t>Generation of IRI over LI_HI2</w:t>
      </w:r>
      <w:r>
        <w:tab/>
      </w:r>
      <w:r>
        <w:fldChar w:fldCharType="begin" w:fldLock="1"/>
      </w:r>
      <w:r>
        <w:instrText xml:space="preserve"> PAGEREF _Toc90924902 \h </w:instrText>
      </w:r>
      <w:r>
        <w:fldChar w:fldCharType="separate"/>
      </w:r>
      <w:r>
        <w:t>139</w:t>
      </w:r>
      <w:r>
        <w:fldChar w:fldCharType="end"/>
      </w:r>
    </w:p>
    <w:p w14:paraId="16E4AD17" w14:textId="4B693548" w:rsidR="00217139" w:rsidRDefault="00217139">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24605E">
        <w:rPr>
          <w:rFonts w:cs="Arial"/>
        </w:rPr>
        <w:t>Generation of CC over LI_HI3</w:t>
      </w:r>
      <w:r>
        <w:tab/>
      </w:r>
      <w:r>
        <w:fldChar w:fldCharType="begin" w:fldLock="1"/>
      </w:r>
      <w:r>
        <w:instrText xml:space="preserve"> PAGEREF _Toc90924903 \h </w:instrText>
      </w:r>
      <w:r>
        <w:fldChar w:fldCharType="separate"/>
      </w:r>
      <w:r>
        <w:t>139</w:t>
      </w:r>
      <w:r>
        <w:fldChar w:fldCharType="end"/>
      </w:r>
    </w:p>
    <w:p w14:paraId="5DD10726" w14:textId="79D1D064" w:rsidR="00217139" w:rsidRDefault="00217139">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_Toc90924904 \h </w:instrText>
      </w:r>
      <w:r>
        <w:fldChar w:fldCharType="separate"/>
      </w:r>
      <w:r>
        <w:t>139</w:t>
      </w:r>
      <w:r>
        <w:fldChar w:fldCharType="end"/>
      </w:r>
    </w:p>
    <w:p w14:paraId="370C14B2" w14:textId="5C3883F6" w:rsidR="00217139" w:rsidRDefault="00217139">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rsidRPr="0024605E">
        <w:rPr>
          <w:rFonts w:cs="Arial"/>
        </w:rPr>
        <w:t>Generation of xIRI LI_X2 at IRI-POI in NEF over LI_X2</w:t>
      </w:r>
      <w:r>
        <w:tab/>
      </w:r>
      <w:r>
        <w:fldChar w:fldCharType="begin" w:fldLock="1"/>
      </w:r>
      <w:r>
        <w:instrText xml:space="preserve"> PAGEREF _Toc90924905 \h </w:instrText>
      </w:r>
      <w:r>
        <w:fldChar w:fldCharType="separate"/>
      </w:r>
      <w:r>
        <w:t>139</w:t>
      </w:r>
      <w:r>
        <w:fldChar w:fldCharType="end"/>
      </w:r>
    </w:p>
    <w:p w14:paraId="6582CCF9" w14:textId="6BC30400" w:rsidR="00217139" w:rsidRDefault="00217139">
      <w:pPr>
        <w:pStyle w:val="TOC5"/>
        <w:rPr>
          <w:rFonts w:asciiTheme="minorHAnsi" w:eastAsiaTheme="minorEastAsia" w:hAnsiTheme="minorHAnsi" w:cstheme="minorBidi"/>
          <w:sz w:val="22"/>
          <w:szCs w:val="22"/>
          <w:lang w:eastAsia="en-GB"/>
        </w:rPr>
      </w:pPr>
      <w:r>
        <w:t>7.7.3.1.1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_Toc90924906 \h </w:instrText>
      </w:r>
      <w:r>
        <w:fldChar w:fldCharType="separate"/>
      </w:r>
      <w:r>
        <w:t>139</w:t>
      </w:r>
      <w:r>
        <w:fldChar w:fldCharType="end"/>
      </w:r>
    </w:p>
    <w:p w14:paraId="65FE6444" w14:textId="0BF84894" w:rsidR="00217139" w:rsidRDefault="00217139">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_Toc90924907 \h </w:instrText>
      </w:r>
      <w:r>
        <w:fldChar w:fldCharType="separate"/>
      </w:r>
      <w:r>
        <w:t>139</w:t>
      </w:r>
      <w:r>
        <w:fldChar w:fldCharType="end"/>
      </w:r>
    </w:p>
    <w:p w14:paraId="6B596F8C" w14:textId="6E9FE5F7" w:rsidR="00217139" w:rsidRDefault="00217139">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_Toc90924908 \h </w:instrText>
      </w:r>
      <w:r>
        <w:fldChar w:fldCharType="separate"/>
      </w:r>
      <w:r>
        <w:t>140</w:t>
      </w:r>
      <w:r>
        <w:fldChar w:fldCharType="end"/>
      </w:r>
    </w:p>
    <w:p w14:paraId="61194ECF" w14:textId="51E1393D" w:rsidR="00217139" w:rsidRDefault="00217139">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_Toc90924909 \h </w:instrText>
      </w:r>
      <w:r>
        <w:fldChar w:fldCharType="separate"/>
      </w:r>
      <w:r>
        <w:t>140</w:t>
      </w:r>
      <w:r>
        <w:fldChar w:fldCharType="end"/>
      </w:r>
    </w:p>
    <w:p w14:paraId="22F14C45" w14:textId="53822CC9" w:rsidR="00217139" w:rsidRDefault="00217139">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_Toc90924910 \h </w:instrText>
      </w:r>
      <w:r>
        <w:fldChar w:fldCharType="separate"/>
      </w:r>
      <w:r>
        <w:t>141</w:t>
      </w:r>
      <w:r>
        <w:fldChar w:fldCharType="end"/>
      </w:r>
    </w:p>
    <w:p w14:paraId="1E07AA37" w14:textId="5CAEBD18" w:rsidR="00217139" w:rsidRDefault="00217139">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24605E">
        <w:rPr>
          <w:rFonts w:cs="Arial"/>
        </w:rPr>
        <w:t>Generation of IRI over LI_HI2</w:t>
      </w:r>
      <w:r>
        <w:tab/>
      </w:r>
      <w:r>
        <w:fldChar w:fldCharType="begin" w:fldLock="1"/>
      </w:r>
      <w:r>
        <w:instrText xml:space="preserve"> PAGEREF _Toc90924911 \h </w:instrText>
      </w:r>
      <w:r>
        <w:fldChar w:fldCharType="separate"/>
      </w:r>
      <w:r>
        <w:t>141</w:t>
      </w:r>
      <w:r>
        <w:fldChar w:fldCharType="end"/>
      </w:r>
    </w:p>
    <w:p w14:paraId="2719CDD5" w14:textId="5D143786" w:rsidR="00217139" w:rsidRDefault="00217139">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24605E">
        <w:rPr>
          <w:rFonts w:cs="Arial"/>
        </w:rPr>
        <w:t>MSISDN-less MO SMS</w:t>
      </w:r>
      <w:r>
        <w:tab/>
      </w:r>
      <w:r>
        <w:fldChar w:fldCharType="begin" w:fldLock="1"/>
      </w:r>
      <w:r>
        <w:instrText xml:space="preserve"> PAGEREF _Toc90924912 \h </w:instrText>
      </w:r>
      <w:r>
        <w:fldChar w:fldCharType="separate"/>
      </w:r>
      <w:r>
        <w:t>142</w:t>
      </w:r>
      <w:r>
        <w:fldChar w:fldCharType="end"/>
      </w:r>
    </w:p>
    <w:p w14:paraId="23FA33A8" w14:textId="138F0836" w:rsidR="00217139" w:rsidRDefault="00217139">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rsidRPr="0024605E">
        <w:rPr>
          <w:rFonts w:cs="Arial"/>
        </w:rPr>
        <w:t>Generation of xIRI LI_X2 at IRI-POI in NEF over LI_X2</w:t>
      </w:r>
      <w:r>
        <w:tab/>
      </w:r>
      <w:r>
        <w:fldChar w:fldCharType="begin" w:fldLock="1"/>
      </w:r>
      <w:r>
        <w:instrText xml:space="preserve"> PAGEREF _Toc90924913 \h </w:instrText>
      </w:r>
      <w:r>
        <w:fldChar w:fldCharType="separate"/>
      </w:r>
      <w:r>
        <w:t>142</w:t>
      </w:r>
      <w:r>
        <w:fldChar w:fldCharType="end"/>
      </w:r>
    </w:p>
    <w:p w14:paraId="509C6E40" w14:textId="0E1529BA" w:rsidR="00217139" w:rsidRDefault="00217139">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_Toc90924914 \h </w:instrText>
      </w:r>
      <w:r>
        <w:fldChar w:fldCharType="separate"/>
      </w:r>
      <w:r>
        <w:t>142</w:t>
      </w:r>
      <w:r>
        <w:fldChar w:fldCharType="end"/>
      </w:r>
    </w:p>
    <w:p w14:paraId="1C3E6C43" w14:textId="3C654194" w:rsidR="00217139" w:rsidRDefault="00217139">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_Toc90924915 \h </w:instrText>
      </w:r>
      <w:r>
        <w:fldChar w:fldCharType="separate"/>
      </w:r>
      <w:r>
        <w:t>142</w:t>
      </w:r>
      <w:r>
        <w:fldChar w:fldCharType="end"/>
      </w:r>
    </w:p>
    <w:p w14:paraId="21CC061B" w14:textId="2E7610EC" w:rsidR="00217139" w:rsidRDefault="00217139">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24605E">
        <w:rPr>
          <w:rFonts w:cs="Arial"/>
        </w:rPr>
        <w:t>Generation of IRI over LI_HI2</w:t>
      </w:r>
      <w:r>
        <w:tab/>
      </w:r>
      <w:r>
        <w:fldChar w:fldCharType="begin" w:fldLock="1"/>
      </w:r>
      <w:r>
        <w:instrText xml:space="preserve"> PAGEREF _Toc90924916 \h </w:instrText>
      </w:r>
      <w:r>
        <w:fldChar w:fldCharType="separate"/>
      </w:r>
      <w:r>
        <w:t>142</w:t>
      </w:r>
      <w:r>
        <w:fldChar w:fldCharType="end"/>
      </w:r>
    </w:p>
    <w:p w14:paraId="2B130364" w14:textId="6A977609" w:rsidR="00217139" w:rsidRDefault="00217139">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24605E">
        <w:rPr>
          <w:rFonts w:cs="Arial"/>
        </w:rPr>
        <w:t>parameter provisioning</w:t>
      </w:r>
      <w:r>
        <w:tab/>
      </w:r>
      <w:r>
        <w:fldChar w:fldCharType="begin" w:fldLock="1"/>
      </w:r>
      <w:r>
        <w:instrText xml:space="preserve"> PAGEREF _Toc90924917 \h </w:instrText>
      </w:r>
      <w:r>
        <w:fldChar w:fldCharType="separate"/>
      </w:r>
      <w:r>
        <w:t>143</w:t>
      </w:r>
      <w:r>
        <w:fldChar w:fldCharType="end"/>
      </w:r>
    </w:p>
    <w:p w14:paraId="1375D50B" w14:textId="562C4600" w:rsidR="00217139" w:rsidRDefault="00217139">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rsidRPr="0024605E">
        <w:rPr>
          <w:rFonts w:cs="Arial"/>
        </w:rPr>
        <w:t>Generation of xIRI LI_X2 at IRI-POI in NEF over LI_X2</w:t>
      </w:r>
      <w:r>
        <w:tab/>
      </w:r>
      <w:r>
        <w:fldChar w:fldCharType="begin" w:fldLock="1"/>
      </w:r>
      <w:r>
        <w:instrText xml:space="preserve"> PAGEREF _Toc90924918 \h </w:instrText>
      </w:r>
      <w:r>
        <w:fldChar w:fldCharType="separate"/>
      </w:r>
      <w:r>
        <w:t>143</w:t>
      </w:r>
      <w:r>
        <w:fldChar w:fldCharType="end"/>
      </w:r>
    </w:p>
    <w:p w14:paraId="2A7AC5F0" w14:textId="6CE38956" w:rsidR="00217139" w:rsidRDefault="00217139">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_Toc90924919 \h </w:instrText>
      </w:r>
      <w:r>
        <w:fldChar w:fldCharType="separate"/>
      </w:r>
      <w:r>
        <w:t>143</w:t>
      </w:r>
      <w:r>
        <w:fldChar w:fldCharType="end"/>
      </w:r>
    </w:p>
    <w:p w14:paraId="430851D8" w14:textId="0AA48ADE" w:rsidR="00217139" w:rsidRDefault="00217139">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_Toc90924920 \h </w:instrText>
      </w:r>
      <w:r>
        <w:fldChar w:fldCharType="separate"/>
      </w:r>
      <w:r>
        <w:t>143</w:t>
      </w:r>
      <w:r>
        <w:fldChar w:fldCharType="end"/>
      </w:r>
    </w:p>
    <w:p w14:paraId="31389427" w14:textId="3AB4A20F" w:rsidR="00217139" w:rsidRDefault="00217139">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24605E">
        <w:rPr>
          <w:rFonts w:cs="Arial"/>
        </w:rPr>
        <w:t>Generation of IRI over LI_HI2</w:t>
      </w:r>
      <w:r>
        <w:tab/>
      </w:r>
      <w:r>
        <w:fldChar w:fldCharType="begin" w:fldLock="1"/>
      </w:r>
      <w:r>
        <w:instrText xml:space="preserve"> PAGEREF _Toc90924921 \h </w:instrText>
      </w:r>
      <w:r>
        <w:fldChar w:fldCharType="separate"/>
      </w:r>
      <w:r>
        <w:t>143</w:t>
      </w:r>
      <w:r>
        <w:fldChar w:fldCharType="end"/>
      </w:r>
    </w:p>
    <w:p w14:paraId="629856FC" w14:textId="7653993C" w:rsidR="00217139" w:rsidRDefault="0021713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_Toc90924922 \h </w:instrText>
      </w:r>
      <w:r>
        <w:fldChar w:fldCharType="separate"/>
      </w:r>
      <w:r>
        <w:t>144</w:t>
      </w:r>
      <w:r>
        <w:fldChar w:fldCharType="end"/>
      </w:r>
    </w:p>
    <w:p w14:paraId="094DF1F1" w14:textId="5FE350CD" w:rsidR="00217139" w:rsidRDefault="00217139">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_Toc90924923 \h </w:instrText>
      </w:r>
      <w:r>
        <w:fldChar w:fldCharType="separate"/>
      </w:r>
      <w:r>
        <w:t>144</w:t>
      </w:r>
      <w:r>
        <w:fldChar w:fldCharType="end"/>
      </w:r>
    </w:p>
    <w:p w14:paraId="0E476FB7" w14:textId="4FD988FA" w:rsidR="00217139" w:rsidRDefault="00217139">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_Toc90924924 \h </w:instrText>
      </w:r>
      <w:r>
        <w:fldChar w:fldCharType="separate"/>
      </w:r>
      <w:r>
        <w:t>144</w:t>
      </w:r>
      <w:r>
        <w:fldChar w:fldCharType="end"/>
      </w:r>
    </w:p>
    <w:p w14:paraId="659565B1" w14:textId="4EFF09EC" w:rsidR="00217139" w:rsidRDefault="00217139">
      <w:pPr>
        <w:pStyle w:val="TOC4"/>
        <w:rPr>
          <w:rFonts w:asciiTheme="minorHAnsi" w:eastAsiaTheme="minorEastAsia" w:hAnsiTheme="minorHAnsi" w:cstheme="minorBidi"/>
          <w:sz w:val="22"/>
          <w:szCs w:val="22"/>
          <w:lang w:eastAsia="en-GB"/>
        </w:rPr>
      </w:pPr>
      <w:r>
        <w:lastRenderedPageBreak/>
        <w:t>7.8.1.2</w:t>
      </w:r>
      <w:r>
        <w:rPr>
          <w:rFonts w:asciiTheme="minorHAnsi" w:eastAsiaTheme="minorEastAsia" w:hAnsiTheme="minorHAnsi" w:cstheme="minorBidi"/>
          <w:sz w:val="22"/>
          <w:szCs w:val="22"/>
          <w:lang w:eastAsia="en-GB"/>
        </w:rPr>
        <w:tab/>
      </w:r>
      <w:r w:rsidRPr="0024605E">
        <w:rPr>
          <w:rFonts w:cs="Arial"/>
        </w:rPr>
        <w:t>Provisioning of the IRI-POI and CC-POI in SCEF</w:t>
      </w:r>
      <w:r>
        <w:tab/>
      </w:r>
      <w:r>
        <w:fldChar w:fldCharType="begin" w:fldLock="1"/>
      </w:r>
      <w:r>
        <w:instrText xml:space="preserve"> PAGEREF _Toc90924925 \h </w:instrText>
      </w:r>
      <w:r>
        <w:fldChar w:fldCharType="separate"/>
      </w:r>
      <w:r>
        <w:t>144</w:t>
      </w:r>
      <w:r>
        <w:fldChar w:fldCharType="end"/>
      </w:r>
    </w:p>
    <w:p w14:paraId="2F6B2991" w14:textId="1136370D" w:rsidR="00217139" w:rsidRDefault="00217139">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_Toc90924926 \h </w:instrText>
      </w:r>
      <w:r>
        <w:fldChar w:fldCharType="separate"/>
      </w:r>
      <w:r>
        <w:t>144</w:t>
      </w:r>
      <w:r>
        <w:fldChar w:fldCharType="end"/>
      </w:r>
    </w:p>
    <w:p w14:paraId="3D267997" w14:textId="52AE829D" w:rsidR="00217139" w:rsidRDefault="00217139">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24605E">
        <w:rPr>
          <w:rFonts w:cs="Arial"/>
        </w:rPr>
        <w:t>Generation of xIRI at IRI-POI in SCEF over LI_X2</w:t>
      </w:r>
      <w:r>
        <w:tab/>
      </w:r>
      <w:r>
        <w:fldChar w:fldCharType="begin" w:fldLock="1"/>
      </w:r>
      <w:r>
        <w:instrText xml:space="preserve"> PAGEREF _Toc90924927 \h </w:instrText>
      </w:r>
      <w:r>
        <w:fldChar w:fldCharType="separate"/>
      </w:r>
      <w:r>
        <w:t>144</w:t>
      </w:r>
      <w:r>
        <w:fldChar w:fldCharType="end"/>
      </w:r>
    </w:p>
    <w:p w14:paraId="08136E80" w14:textId="20E0AE3C" w:rsidR="00217139" w:rsidRDefault="00217139">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_Toc90924928 \h </w:instrText>
      </w:r>
      <w:r>
        <w:fldChar w:fldCharType="separate"/>
      </w:r>
      <w:r>
        <w:t>144</w:t>
      </w:r>
      <w:r>
        <w:fldChar w:fldCharType="end"/>
      </w:r>
    </w:p>
    <w:p w14:paraId="6C82D367" w14:textId="49842121" w:rsidR="00217139" w:rsidRDefault="00217139">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24605E">
        <w:rPr>
          <w:rFonts w:cs="Arial"/>
        </w:rPr>
        <w:t>SCEF PDN connection establishment</w:t>
      </w:r>
      <w:r>
        <w:tab/>
      </w:r>
      <w:r>
        <w:fldChar w:fldCharType="begin" w:fldLock="1"/>
      </w:r>
      <w:r>
        <w:instrText xml:space="preserve"> PAGEREF _Toc90924929 \h </w:instrText>
      </w:r>
      <w:r>
        <w:fldChar w:fldCharType="separate"/>
      </w:r>
      <w:r>
        <w:t>144</w:t>
      </w:r>
      <w:r>
        <w:fldChar w:fldCharType="end"/>
      </w:r>
    </w:p>
    <w:p w14:paraId="71F50B61" w14:textId="5B21FBEC" w:rsidR="00217139" w:rsidRDefault="00217139">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24605E">
        <w:rPr>
          <w:rFonts w:cs="Arial"/>
        </w:rPr>
        <w:t>PDN connection update</w:t>
      </w:r>
      <w:r>
        <w:tab/>
      </w:r>
      <w:r>
        <w:fldChar w:fldCharType="begin" w:fldLock="1"/>
      </w:r>
      <w:r>
        <w:instrText xml:space="preserve"> PAGEREF _Toc90924930 \h </w:instrText>
      </w:r>
      <w:r>
        <w:fldChar w:fldCharType="separate"/>
      </w:r>
      <w:r>
        <w:t>145</w:t>
      </w:r>
      <w:r>
        <w:fldChar w:fldCharType="end"/>
      </w:r>
    </w:p>
    <w:p w14:paraId="60C276E8" w14:textId="43DD77FD" w:rsidR="00217139" w:rsidRDefault="00217139">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_Toc90924931 \h </w:instrText>
      </w:r>
      <w:r>
        <w:fldChar w:fldCharType="separate"/>
      </w:r>
      <w:r>
        <w:t>146</w:t>
      </w:r>
      <w:r>
        <w:fldChar w:fldCharType="end"/>
      </w:r>
    </w:p>
    <w:p w14:paraId="1F588710" w14:textId="3F08EA05" w:rsidR="00217139" w:rsidRDefault="00217139">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_Toc90924932 \h </w:instrText>
      </w:r>
      <w:r>
        <w:fldChar w:fldCharType="separate"/>
      </w:r>
      <w:r>
        <w:t>147</w:t>
      </w:r>
      <w:r>
        <w:fldChar w:fldCharType="end"/>
      </w:r>
    </w:p>
    <w:p w14:paraId="2242300E" w14:textId="0C3CE0B2" w:rsidR="00217139" w:rsidRDefault="00217139">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24605E">
        <w:rPr>
          <w:rFonts w:cs="Arial"/>
        </w:rPr>
        <w:t>Start of interception with established PDN connection</w:t>
      </w:r>
      <w:r>
        <w:tab/>
      </w:r>
      <w:r>
        <w:fldChar w:fldCharType="begin" w:fldLock="1"/>
      </w:r>
      <w:r>
        <w:instrText xml:space="preserve"> PAGEREF _Toc90924933 \h </w:instrText>
      </w:r>
      <w:r>
        <w:fldChar w:fldCharType="separate"/>
      </w:r>
      <w:r>
        <w:t>148</w:t>
      </w:r>
      <w:r>
        <w:fldChar w:fldCharType="end"/>
      </w:r>
    </w:p>
    <w:p w14:paraId="603A4840" w14:textId="7D19809F" w:rsidR="00217139" w:rsidRDefault="00217139">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24605E">
        <w:rPr>
          <w:rFonts w:cs="Arial"/>
        </w:rPr>
        <w:t>Generation of xCC at CC-POI in SCEF over LI_X3</w:t>
      </w:r>
      <w:r>
        <w:tab/>
      </w:r>
      <w:r>
        <w:fldChar w:fldCharType="begin" w:fldLock="1"/>
      </w:r>
      <w:r>
        <w:instrText xml:space="preserve"> PAGEREF _Toc90924934 \h </w:instrText>
      </w:r>
      <w:r>
        <w:fldChar w:fldCharType="separate"/>
      </w:r>
      <w:r>
        <w:t>148</w:t>
      </w:r>
      <w:r>
        <w:fldChar w:fldCharType="end"/>
      </w:r>
    </w:p>
    <w:p w14:paraId="36F29DCF" w14:textId="7107290D" w:rsidR="00217139" w:rsidRDefault="00217139">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24605E">
        <w:rPr>
          <w:rFonts w:cs="Arial"/>
        </w:rPr>
        <w:t>Generation of IRI over LI_HI2</w:t>
      </w:r>
      <w:r>
        <w:tab/>
      </w:r>
      <w:r>
        <w:fldChar w:fldCharType="begin" w:fldLock="1"/>
      </w:r>
      <w:r>
        <w:instrText xml:space="preserve"> PAGEREF _Toc90924935 \h </w:instrText>
      </w:r>
      <w:r>
        <w:fldChar w:fldCharType="separate"/>
      </w:r>
      <w:r>
        <w:t>149</w:t>
      </w:r>
      <w:r>
        <w:fldChar w:fldCharType="end"/>
      </w:r>
    </w:p>
    <w:p w14:paraId="149CF0E2" w14:textId="55B32B6F" w:rsidR="00217139" w:rsidRDefault="00217139">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24605E">
        <w:rPr>
          <w:rFonts w:cs="Arial"/>
        </w:rPr>
        <w:t>Generation of CC over LI_HI3</w:t>
      </w:r>
      <w:r>
        <w:tab/>
      </w:r>
      <w:r>
        <w:fldChar w:fldCharType="begin" w:fldLock="1"/>
      </w:r>
      <w:r>
        <w:instrText xml:space="preserve"> PAGEREF _Toc90924936 \h </w:instrText>
      </w:r>
      <w:r>
        <w:fldChar w:fldCharType="separate"/>
      </w:r>
      <w:r>
        <w:t>149</w:t>
      </w:r>
      <w:r>
        <w:fldChar w:fldCharType="end"/>
      </w:r>
    </w:p>
    <w:p w14:paraId="63D1CA0B" w14:textId="7A581CF4" w:rsidR="00217139" w:rsidRDefault="00217139">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_Toc90924937 \h </w:instrText>
      </w:r>
      <w:r>
        <w:fldChar w:fldCharType="separate"/>
      </w:r>
      <w:r>
        <w:t>149</w:t>
      </w:r>
      <w:r>
        <w:fldChar w:fldCharType="end"/>
      </w:r>
    </w:p>
    <w:p w14:paraId="0240EDD4" w14:textId="0FF041A6" w:rsidR="00217139" w:rsidRDefault="00217139">
      <w:pPr>
        <w:pStyle w:val="TOC4"/>
        <w:rPr>
          <w:rFonts w:asciiTheme="minorHAnsi" w:eastAsiaTheme="minorEastAsia" w:hAnsiTheme="minorHAnsi" w:cstheme="minorBidi"/>
          <w:sz w:val="22"/>
          <w:szCs w:val="22"/>
          <w:lang w:eastAsia="en-GB"/>
        </w:rPr>
      </w:pPr>
      <w:r>
        <w:t>7.8.3.1</w:t>
      </w:r>
      <w:r>
        <w:rPr>
          <w:rFonts w:asciiTheme="minorHAnsi" w:eastAsiaTheme="minorEastAsia" w:hAnsiTheme="minorHAnsi" w:cstheme="minorBidi"/>
          <w:sz w:val="22"/>
          <w:szCs w:val="22"/>
          <w:lang w:eastAsia="en-GB"/>
        </w:rPr>
        <w:tab/>
      </w:r>
      <w:r w:rsidRPr="0024605E">
        <w:rPr>
          <w:rFonts w:cs="Arial"/>
        </w:rPr>
        <w:t>Generation of xIRI LI_X2 at IRI-POI in SCEF over LI_X2</w:t>
      </w:r>
      <w:r>
        <w:tab/>
      </w:r>
      <w:r>
        <w:fldChar w:fldCharType="begin" w:fldLock="1"/>
      </w:r>
      <w:r>
        <w:instrText xml:space="preserve"> PAGEREF _Toc90924938 \h </w:instrText>
      </w:r>
      <w:r>
        <w:fldChar w:fldCharType="separate"/>
      </w:r>
      <w:r>
        <w:t>149</w:t>
      </w:r>
      <w:r>
        <w:fldChar w:fldCharType="end"/>
      </w:r>
    </w:p>
    <w:p w14:paraId="0FF08BBA" w14:textId="3F7CA971" w:rsidR="00217139" w:rsidRDefault="00217139">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_Toc90924939 \h </w:instrText>
      </w:r>
      <w:r>
        <w:fldChar w:fldCharType="separate"/>
      </w:r>
      <w:r>
        <w:t>149</w:t>
      </w:r>
      <w:r>
        <w:fldChar w:fldCharType="end"/>
      </w:r>
    </w:p>
    <w:p w14:paraId="1A2D0A69" w14:textId="05B33364" w:rsidR="00217139" w:rsidRDefault="00217139">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_Toc90924940 \h </w:instrText>
      </w:r>
      <w:r>
        <w:fldChar w:fldCharType="separate"/>
      </w:r>
      <w:r>
        <w:t>149</w:t>
      </w:r>
      <w:r>
        <w:fldChar w:fldCharType="end"/>
      </w:r>
    </w:p>
    <w:p w14:paraId="4CF50C3A" w14:textId="6991CA10" w:rsidR="00217139" w:rsidRDefault="00217139">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_Toc90924941 \h </w:instrText>
      </w:r>
      <w:r>
        <w:fldChar w:fldCharType="separate"/>
      </w:r>
      <w:r>
        <w:t>150</w:t>
      </w:r>
      <w:r>
        <w:fldChar w:fldCharType="end"/>
      </w:r>
    </w:p>
    <w:p w14:paraId="6FE2DBBE" w14:textId="74EAD438" w:rsidR="00217139" w:rsidRDefault="00217139">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_Toc90924942 \h </w:instrText>
      </w:r>
      <w:r>
        <w:fldChar w:fldCharType="separate"/>
      </w:r>
      <w:r>
        <w:t>151</w:t>
      </w:r>
      <w:r>
        <w:fldChar w:fldCharType="end"/>
      </w:r>
    </w:p>
    <w:p w14:paraId="6D14FD95" w14:textId="40D6ECAF" w:rsidR="00217139" w:rsidRDefault="00217139">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24605E">
        <w:rPr>
          <w:rFonts w:cs="Arial"/>
        </w:rPr>
        <w:t>Generation of IRI over LI_HI2</w:t>
      </w:r>
      <w:r>
        <w:tab/>
      </w:r>
      <w:r>
        <w:fldChar w:fldCharType="begin" w:fldLock="1"/>
      </w:r>
      <w:r>
        <w:instrText xml:space="preserve"> PAGEREF _Toc90924943 \h </w:instrText>
      </w:r>
      <w:r>
        <w:fldChar w:fldCharType="separate"/>
      </w:r>
      <w:r>
        <w:t>151</w:t>
      </w:r>
      <w:r>
        <w:fldChar w:fldCharType="end"/>
      </w:r>
    </w:p>
    <w:p w14:paraId="59513D2E" w14:textId="614B2B78" w:rsidR="00217139" w:rsidRDefault="00217139">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24605E">
        <w:rPr>
          <w:rFonts w:cs="Arial"/>
        </w:rPr>
        <w:t>MSISDN-less MO SMS</w:t>
      </w:r>
      <w:r>
        <w:tab/>
      </w:r>
      <w:r>
        <w:fldChar w:fldCharType="begin" w:fldLock="1"/>
      </w:r>
      <w:r>
        <w:instrText xml:space="preserve"> PAGEREF _Toc90924944 \h </w:instrText>
      </w:r>
      <w:r>
        <w:fldChar w:fldCharType="separate"/>
      </w:r>
      <w:r>
        <w:t>152</w:t>
      </w:r>
      <w:r>
        <w:fldChar w:fldCharType="end"/>
      </w:r>
    </w:p>
    <w:p w14:paraId="1CA4F7E3" w14:textId="4ABE53BF" w:rsidR="00217139" w:rsidRDefault="00217139">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24605E">
        <w:rPr>
          <w:rFonts w:cs="Arial"/>
        </w:rPr>
        <w:t>Generation of xIRI LI_X2 at IRI-POI in SCEF over LI_X2</w:t>
      </w:r>
      <w:r>
        <w:tab/>
      </w:r>
      <w:r>
        <w:fldChar w:fldCharType="begin" w:fldLock="1"/>
      </w:r>
      <w:r>
        <w:instrText xml:space="preserve"> PAGEREF _Toc90924945 \h </w:instrText>
      </w:r>
      <w:r>
        <w:fldChar w:fldCharType="separate"/>
      </w:r>
      <w:r>
        <w:t>152</w:t>
      </w:r>
      <w:r>
        <w:fldChar w:fldCharType="end"/>
      </w:r>
    </w:p>
    <w:p w14:paraId="7FC681B3" w14:textId="4611E72D" w:rsidR="00217139" w:rsidRDefault="00217139">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_Toc90924946 \h </w:instrText>
      </w:r>
      <w:r>
        <w:fldChar w:fldCharType="separate"/>
      </w:r>
      <w:r>
        <w:t>152</w:t>
      </w:r>
      <w:r>
        <w:fldChar w:fldCharType="end"/>
      </w:r>
    </w:p>
    <w:p w14:paraId="7D6A9FBE" w14:textId="70CC480E" w:rsidR="00217139" w:rsidRDefault="00217139">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_Toc90924947 \h </w:instrText>
      </w:r>
      <w:r>
        <w:fldChar w:fldCharType="separate"/>
      </w:r>
      <w:r>
        <w:t>152</w:t>
      </w:r>
      <w:r>
        <w:fldChar w:fldCharType="end"/>
      </w:r>
    </w:p>
    <w:p w14:paraId="7E7F35A1" w14:textId="2142DB30" w:rsidR="00217139" w:rsidRDefault="00217139">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24605E">
        <w:rPr>
          <w:rFonts w:cs="Arial"/>
        </w:rPr>
        <w:t>Generation of IRI over LI_HI2</w:t>
      </w:r>
      <w:r>
        <w:tab/>
      </w:r>
      <w:r>
        <w:fldChar w:fldCharType="begin" w:fldLock="1"/>
      </w:r>
      <w:r>
        <w:instrText xml:space="preserve"> PAGEREF _Toc90924948 \h </w:instrText>
      </w:r>
      <w:r>
        <w:fldChar w:fldCharType="separate"/>
      </w:r>
      <w:r>
        <w:t>152</w:t>
      </w:r>
      <w:r>
        <w:fldChar w:fldCharType="end"/>
      </w:r>
    </w:p>
    <w:p w14:paraId="71395A32" w14:textId="678CB34B" w:rsidR="00217139" w:rsidRDefault="00217139">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24605E">
        <w:rPr>
          <w:rFonts w:cs="Arial"/>
        </w:rPr>
        <w:t>parameter provisioning</w:t>
      </w:r>
      <w:r>
        <w:tab/>
      </w:r>
      <w:r>
        <w:fldChar w:fldCharType="begin" w:fldLock="1"/>
      </w:r>
      <w:r>
        <w:instrText xml:space="preserve"> PAGEREF _Toc90924949 \h </w:instrText>
      </w:r>
      <w:r>
        <w:fldChar w:fldCharType="separate"/>
      </w:r>
      <w:r>
        <w:t>153</w:t>
      </w:r>
      <w:r>
        <w:fldChar w:fldCharType="end"/>
      </w:r>
    </w:p>
    <w:p w14:paraId="404621FB" w14:textId="15E36D8E" w:rsidR="00217139" w:rsidRDefault="00217139">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rsidRPr="0024605E">
        <w:rPr>
          <w:rFonts w:cs="Arial"/>
        </w:rPr>
        <w:t>Generation of xIRI LI_X2 at IRI-POI in SCEF over LI_X2</w:t>
      </w:r>
      <w:r>
        <w:tab/>
      </w:r>
      <w:r>
        <w:fldChar w:fldCharType="begin" w:fldLock="1"/>
      </w:r>
      <w:r>
        <w:instrText xml:space="preserve"> PAGEREF _Toc90924950 \h </w:instrText>
      </w:r>
      <w:r>
        <w:fldChar w:fldCharType="separate"/>
      </w:r>
      <w:r>
        <w:t>153</w:t>
      </w:r>
      <w:r>
        <w:fldChar w:fldCharType="end"/>
      </w:r>
    </w:p>
    <w:p w14:paraId="5D9270B9" w14:textId="2CC13959" w:rsidR="00217139" w:rsidRDefault="00217139">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24605E">
        <w:rPr>
          <w:rFonts w:cs="Arial"/>
        </w:rPr>
        <w:t>General</w:t>
      </w:r>
      <w:r>
        <w:tab/>
      </w:r>
      <w:r>
        <w:fldChar w:fldCharType="begin" w:fldLock="1"/>
      </w:r>
      <w:r>
        <w:instrText xml:space="preserve"> PAGEREF _Toc90924951 \h </w:instrText>
      </w:r>
      <w:r>
        <w:fldChar w:fldCharType="separate"/>
      </w:r>
      <w:r>
        <w:t>153</w:t>
      </w:r>
      <w:r>
        <w:fldChar w:fldCharType="end"/>
      </w:r>
    </w:p>
    <w:p w14:paraId="55FB618A" w14:textId="0DAC88CA" w:rsidR="00217139" w:rsidRDefault="00217139">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24605E">
        <w:rPr>
          <w:rFonts w:cs="Arial"/>
        </w:rPr>
        <w:t>Communication pattern update</w:t>
      </w:r>
      <w:r>
        <w:tab/>
      </w:r>
      <w:r>
        <w:fldChar w:fldCharType="begin" w:fldLock="1"/>
      </w:r>
      <w:r>
        <w:instrText xml:space="preserve"> PAGEREF _Toc90924952 \h </w:instrText>
      </w:r>
      <w:r>
        <w:fldChar w:fldCharType="separate"/>
      </w:r>
      <w:r>
        <w:t>153</w:t>
      </w:r>
      <w:r>
        <w:fldChar w:fldCharType="end"/>
      </w:r>
    </w:p>
    <w:p w14:paraId="27D9E066" w14:textId="5DD4126E" w:rsidR="00217139" w:rsidRDefault="00217139">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24605E">
        <w:rPr>
          <w:rFonts w:cs="Arial"/>
        </w:rPr>
        <w:t>Generation of IRI over LI_HI2</w:t>
      </w:r>
      <w:r>
        <w:tab/>
      </w:r>
      <w:r>
        <w:fldChar w:fldCharType="begin" w:fldLock="1"/>
      </w:r>
      <w:r>
        <w:instrText xml:space="preserve"> PAGEREF _Toc90924953 \h </w:instrText>
      </w:r>
      <w:r>
        <w:fldChar w:fldCharType="separate"/>
      </w:r>
      <w:r>
        <w:t>154</w:t>
      </w:r>
      <w:r>
        <w:fldChar w:fldCharType="end"/>
      </w:r>
    </w:p>
    <w:p w14:paraId="6C8266CB" w14:textId="1DC824B9" w:rsidR="00217139" w:rsidRDefault="00217139">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_Toc90924954 \h </w:instrText>
      </w:r>
      <w:r>
        <w:fldChar w:fldCharType="separate"/>
      </w:r>
      <w:r>
        <w:t>154</w:t>
      </w:r>
      <w:r>
        <w:fldChar w:fldCharType="end"/>
      </w:r>
    </w:p>
    <w:p w14:paraId="61AE6D5C" w14:textId="77AB6080" w:rsidR="00217139" w:rsidRDefault="00217139">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_Toc90924955 \h </w:instrText>
      </w:r>
      <w:r>
        <w:fldChar w:fldCharType="separate"/>
      </w:r>
      <w:r>
        <w:t>154</w:t>
      </w:r>
      <w:r>
        <w:fldChar w:fldCharType="end"/>
      </w:r>
    </w:p>
    <w:p w14:paraId="7BA646BF" w14:textId="63858D00" w:rsidR="00217139" w:rsidRDefault="00217139">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_Toc90924956 \h </w:instrText>
      </w:r>
      <w:r>
        <w:fldChar w:fldCharType="separate"/>
      </w:r>
      <w:r>
        <w:t>154</w:t>
      </w:r>
      <w:r>
        <w:fldChar w:fldCharType="end"/>
      </w:r>
    </w:p>
    <w:p w14:paraId="34F515E8" w14:textId="68150258" w:rsidR="00217139" w:rsidRDefault="00217139">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_Toc90924957 \h </w:instrText>
      </w:r>
      <w:r>
        <w:fldChar w:fldCharType="separate"/>
      </w:r>
      <w:r>
        <w:t>154</w:t>
      </w:r>
      <w:r>
        <w:fldChar w:fldCharType="end"/>
      </w:r>
    </w:p>
    <w:p w14:paraId="39563D53" w14:textId="1544E6A6" w:rsidR="00217139" w:rsidRDefault="00217139">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_Toc90924958 \h </w:instrText>
      </w:r>
      <w:r>
        <w:fldChar w:fldCharType="separate"/>
      </w:r>
      <w:r>
        <w:t>154</w:t>
      </w:r>
      <w:r>
        <w:fldChar w:fldCharType="end"/>
      </w:r>
    </w:p>
    <w:p w14:paraId="3C7B5D0A" w14:textId="7418FC08" w:rsidR="00217139" w:rsidRDefault="00217139">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_Toc90924959 \h </w:instrText>
      </w:r>
      <w:r>
        <w:fldChar w:fldCharType="separate"/>
      </w:r>
      <w:r>
        <w:t>154</w:t>
      </w:r>
      <w:r>
        <w:fldChar w:fldCharType="end"/>
      </w:r>
    </w:p>
    <w:p w14:paraId="63AD11D6" w14:textId="548AA683" w:rsidR="00217139" w:rsidRDefault="00217139">
      <w:pPr>
        <w:pStyle w:val="TOC5"/>
        <w:rPr>
          <w:rFonts w:asciiTheme="minorHAnsi" w:eastAsiaTheme="minorEastAsia" w:hAnsiTheme="minorHAnsi" w:cstheme="minorBidi"/>
          <w:sz w:val="22"/>
          <w:szCs w:val="22"/>
          <w:lang w:eastAsia="en-GB"/>
        </w:rPr>
      </w:pPr>
      <w:r>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_Toc90924960 \h </w:instrText>
      </w:r>
      <w:r>
        <w:fldChar w:fldCharType="separate"/>
      </w:r>
      <w:r>
        <w:t>155</w:t>
      </w:r>
      <w:r>
        <w:fldChar w:fldCharType="end"/>
      </w:r>
    </w:p>
    <w:p w14:paraId="01922A58" w14:textId="6FC027E9" w:rsidR="00217139" w:rsidRDefault="00217139">
      <w:pPr>
        <w:pStyle w:val="TOC4"/>
        <w:rPr>
          <w:rFonts w:asciiTheme="minorHAnsi" w:eastAsiaTheme="minorEastAsia" w:hAnsiTheme="minorHAnsi" w:cstheme="minorBidi"/>
          <w:sz w:val="22"/>
          <w:szCs w:val="22"/>
          <w:lang w:eastAsia="en-GB"/>
        </w:rPr>
      </w:pPr>
      <w:r>
        <w:t>7.9.1.3</w:t>
      </w:r>
      <w:r>
        <w:rPr>
          <w:rFonts w:asciiTheme="minorHAnsi" w:eastAsiaTheme="minorEastAsia" w:hAnsiTheme="minorHAnsi" w:cstheme="minorBidi"/>
          <w:sz w:val="22"/>
          <w:szCs w:val="22"/>
          <w:lang w:eastAsia="en-GB"/>
        </w:rPr>
        <w:tab/>
      </w:r>
      <w:r>
        <w:t>Generation of xIRI at IRI-POI in AAnF over LI_X2</w:t>
      </w:r>
      <w:r>
        <w:tab/>
      </w:r>
      <w:r>
        <w:fldChar w:fldCharType="begin" w:fldLock="1"/>
      </w:r>
      <w:r>
        <w:instrText xml:space="preserve"> PAGEREF _Toc90924961 \h </w:instrText>
      </w:r>
      <w:r>
        <w:fldChar w:fldCharType="separate"/>
      </w:r>
      <w:r>
        <w:t>155</w:t>
      </w:r>
      <w:r>
        <w:fldChar w:fldCharType="end"/>
      </w:r>
    </w:p>
    <w:p w14:paraId="5F6F1F26" w14:textId="2776E06F" w:rsidR="00217139" w:rsidRDefault="00217139">
      <w:pPr>
        <w:pStyle w:val="TOC5"/>
        <w:rPr>
          <w:rFonts w:asciiTheme="minorHAnsi" w:eastAsiaTheme="minorEastAsia" w:hAnsiTheme="minorHAnsi" w:cstheme="minorBidi"/>
          <w:sz w:val="22"/>
          <w:szCs w:val="22"/>
          <w:lang w:eastAsia="en-GB"/>
        </w:rPr>
      </w:pPr>
      <w:r>
        <w:t>7.9.1.3.1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_Toc90924962 \h </w:instrText>
      </w:r>
      <w:r>
        <w:fldChar w:fldCharType="separate"/>
      </w:r>
      <w:r>
        <w:t>155</w:t>
      </w:r>
      <w:r>
        <w:fldChar w:fldCharType="end"/>
      </w:r>
    </w:p>
    <w:p w14:paraId="450AE2F3" w14:textId="2CD5CB5E" w:rsidR="00217139" w:rsidRDefault="00217139">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_Toc90924963 \h </w:instrText>
      </w:r>
      <w:r>
        <w:fldChar w:fldCharType="separate"/>
      </w:r>
      <w:r>
        <w:t>156</w:t>
      </w:r>
      <w:r>
        <w:fldChar w:fldCharType="end"/>
      </w:r>
    </w:p>
    <w:p w14:paraId="4DB16A08" w14:textId="6F029B1F" w:rsidR="00217139" w:rsidRDefault="00217139">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_Toc90924964 \h </w:instrText>
      </w:r>
      <w:r>
        <w:fldChar w:fldCharType="separate"/>
      </w:r>
      <w:r>
        <w:t>156</w:t>
      </w:r>
      <w:r>
        <w:fldChar w:fldCharType="end"/>
      </w:r>
    </w:p>
    <w:p w14:paraId="2A3D8202" w14:textId="3694472D" w:rsidR="00217139" w:rsidRDefault="00217139">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_Toc90924965 \h </w:instrText>
      </w:r>
      <w:r>
        <w:fldChar w:fldCharType="separate"/>
      </w:r>
      <w:r>
        <w:t>156</w:t>
      </w:r>
      <w:r>
        <w:fldChar w:fldCharType="end"/>
      </w:r>
    </w:p>
    <w:p w14:paraId="14B15D0C" w14:textId="5FC80E84" w:rsidR="00217139" w:rsidRDefault="00217139">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_Toc90924966 \h </w:instrText>
      </w:r>
      <w:r>
        <w:fldChar w:fldCharType="separate"/>
      </w:r>
      <w:r>
        <w:t>156</w:t>
      </w:r>
      <w:r>
        <w:fldChar w:fldCharType="end"/>
      </w:r>
    </w:p>
    <w:p w14:paraId="734B526C" w14:textId="0D09B212" w:rsidR="00217139" w:rsidRDefault="00217139">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_Toc90924967 \h </w:instrText>
      </w:r>
      <w:r>
        <w:fldChar w:fldCharType="separate"/>
      </w:r>
      <w:r>
        <w:t>157</w:t>
      </w:r>
      <w:r>
        <w:fldChar w:fldCharType="end"/>
      </w:r>
    </w:p>
    <w:p w14:paraId="2BA5FADD" w14:textId="095D3DF3" w:rsidR="00217139" w:rsidRDefault="00217139">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_Toc90924968 \h </w:instrText>
      </w:r>
      <w:r>
        <w:fldChar w:fldCharType="separate"/>
      </w:r>
      <w:r>
        <w:t>157</w:t>
      </w:r>
      <w:r>
        <w:fldChar w:fldCharType="end"/>
      </w:r>
    </w:p>
    <w:p w14:paraId="1995AD0E" w14:textId="534FDC0D" w:rsidR="00217139" w:rsidRDefault="00217139">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_Toc90924969 \h </w:instrText>
      </w:r>
      <w:r>
        <w:fldChar w:fldCharType="separate"/>
      </w:r>
      <w:r>
        <w:t>157</w:t>
      </w:r>
      <w:r>
        <w:fldChar w:fldCharType="end"/>
      </w:r>
    </w:p>
    <w:p w14:paraId="1E1CB17A" w14:textId="6AA6D3E0" w:rsidR="00217139" w:rsidRDefault="00217139">
      <w:pPr>
        <w:pStyle w:val="TOC5"/>
        <w:rPr>
          <w:rFonts w:asciiTheme="minorHAnsi" w:eastAsiaTheme="minorEastAsia" w:hAnsiTheme="minorHAnsi" w:cstheme="minorBidi"/>
          <w:sz w:val="22"/>
          <w:szCs w:val="22"/>
          <w:lang w:eastAsia="en-GB"/>
        </w:rPr>
      </w:pPr>
      <w:r>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_Toc90924970 \h </w:instrText>
      </w:r>
      <w:r>
        <w:fldChar w:fldCharType="separate"/>
      </w:r>
      <w:r>
        <w:t>157</w:t>
      </w:r>
      <w:r>
        <w:fldChar w:fldCharType="end"/>
      </w:r>
    </w:p>
    <w:p w14:paraId="4DD1626C" w14:textId="38759DB6" w:rsidR="00217139" w:rsidRDefault="00217139">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_Toc90924971 \h </w:instrText>
      </w:r>
      <w:r>
        <w:fldChar w:fldCharType="separate"/>
      </w:r>
      <w:r>
        <w:t>158</w:t>
      </w:r>
      <w:r>
        <w:fldChar w:fldCharType="end"/>
      </w:r>
    </w:p>
    <w:p w14:paraId="74B99F8D" w14:textId="4B03EC63" w:rsidR="00217139" w:rsidRDefault="00217139">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_Toc90924972 \h </w:instrText>
      </w:r>
      <w:r>
        <w:fldChar w:fldCharType="separate"/>
      </w:r>
      <w:r>
        <w:t>158</w:t>
      </w:r>
      <w:r>
        <w:fldChar w:fldCharType="end"/>
      </w:r>
    </w:p>
    <w:p w14:paraId="102AC7A8" w14:textId="183C696E" w:rsidR="00217139" w:rsidRDefault="00217139">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24605E">
        <w:rPr>
          <w:rFonts w:cs="Arial"/>
        </w:rPr>
        <w:t>Generation of IRI over LI_HI2</w:t>
      </w:r>
      <w:r>
        <w:tab/>
      </w:r>
      <w:r>
        <w:fldChar w:fldCharType="begin" w:fldLock="1"/>
      </w:r>
      <w:r>
        <w:instrText xml:space="preserve"> PAGEREF _Toc90924973 \h </w:instrText>
      </w:r>
      <w:r>
        <w:fldChar w:fldCharType="separate"/>
      </w:r>
      <w:r>
        <w:t>158</w:t>
      </w:r>
      <w:r>
        <w:fldChar w:fldCharType="end"/>
      </w:r>
    </w:p>
    <w:p w14:paraId="543A2D01" w14:textId="2F65F629" w:rsidR="00217139" w:rsidRDefault="00217139">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_Toc90924974 \h </w:instrText>
      </w:r>
      <w:r>
        <w:fldChar w:fldCharType="separate"/>
      </w:r>
      <w:r>
        <w:t>159</w:t>
      </w:r>
      <w:r>
        <w:fldChar w:fldCharType="end"/>
      </w:r>
    </w:p>
    <w:p w14:paraId="56DD6950" w14:textId="7A14663A" w:rsidR="00217139" w:rsidRDefault="00217139">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_Toc90924975 \h </w:instrText>
      </w:r>
      <w:r>
        <w:fldChar w:fldCharType="separate"/>
      </w:r>
      <w:r>
        <w:t>159</w:t>
      </w:r>
      <w:r>
        <w:fldChar w:fldCharType="end"/>
      </w:r>
    </w:p>
    <w:p w14:paraId="071DF5C3" w14:textId="641FF80C" w:rsidR="00217139" w:rsidRDefault="00217139">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_Toc90924976 \h </w:instrText>
      </w:r>
      <w:r>
        <w:fldChar w:fldCharType="separate"/>
      </w:r>
      <w:r>
        <w:t>159</w:t>
      </w:r>
      <w:r>
        <w:fldChar w:fldCharType="end"/>
      </w:r>
    </w:p>
    <w:p w14:paraId="2369E932" w14:textId="57987869" w:rsidR="00217139" w:rsidRDefault="00217139">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_Toc90924977 \h </w:instrText>
      </w:r>
      <w:r>
        <w:fldChar w:fldCharType="separate"/>
      </w:r>
      <w:r>
        <w:t>159</w:t>
      </w:r>
      <w:r>
        <w:fldChar w:fldCharType="end"/>
      </w:r>
    </w:p>
    <w:p w14:paraId="3123F536" w14:textId="7C24AF1A" w:rsidR="00217139" w:rsidRDefault="00217139">
      <w:pPr>
        <w:pStyle w:val="TOC4"/>
        <w:rPr>
          <w:rFonts w:asciiTheme="minorHAnsi" w:eastAsiaTheme="minorEastAsia" w:hAnsiTheme="minorHAnsi" w:cstheme="minorBidi"/>
          <w:sz w:val="22"/>
          <w:szCs w:val="22"/>
          <w:lang w:eastAsia="en-GB"/>
        </w:rPr>
      </w:pPr>
      <w:r>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_Toc90924978 \h </w:instrText>
      </w:r>
      <w:r>
        <w:fldChar w:fldCharType="separate"/>
      </w:r>
      <w:r>
        <w:t>159</w:t>
      </w:r>
      <w:r>
        <w:fldChar w:fldCharType="end"/>
      </w:r>
    </w:p>
    <w:p w14:paraId="4B82EE7C" w14:textId="40186908" w:rsidR="00217139" w:rsidRDefault="00217139">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_Toc90924979 \h </w:instrText>
      </w:r>
      <w:r>
        <w:fldChar w:fldCharType="separate"/>
      </w:r>
      <w:r>
        <w:t>160</w:t>
      </w:r>
      <w:r>
        <w:fldChar w:fldCharType="end"/>
      </w:r>
    </w:p>
    <w:p w14:paraId="7903EB07" w14:textId="5122F4EF" w:rsidR="00217139" w:rsidRDefault="00217139">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_Toc90924980 \h </w:instrText>
      </w:r>
      <w:r>
        <w:fldChar w:fldCharType="separate"/>
      </w:r>
      <w:r>
        <w:t>160</w:t>
      </w:r>
      <w:r>
        <w:fldChar w:fldCharType="end"/>
      </w:r>
    </w:p>
    <w:p w14:paraId="265C5F89" w14:textId="4DD063C7" w:rsidR="00217139" w:rsidRDefault="00217139">
      <w:pPr>
        <w:pStyle w:val="TOC5"/>
        <w:rPr>
          <w:rFonts w:asciiTheme="minorHAnsi" w:eastAsiaTheme="minorEastAsia" w:hAnsiTheme="minorHAnsi" w:cstheme="minorBidi"/>
          <w:sz w:val="22"/>
          <w:szCs w:val="22"/>
          <w:lang w:eastAsia="en-GB"/>
        </w:rPr>
      </w:pPr>
      <w:r>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_Toc90924981 \h </w:instrText>
      </w:r>
      <w:r>
        <w:fldChar w:fldCharType="separate"/>
      </w:r>
      <w:r>
        <w:t>160</w:t>
      </w:r>
      <w:r>
        <w:fldChar w:fldCharType="end"/>
      </w:r>
    </w:p>
    <w:p w14:paraId="40C9C524" w14:textId="0CE4AEA2" w:rsidR="00217139" w:rsidRDefault="00217139">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_Toc90924982 \h </w:instrText>
      </w:r>
      <w:r>
        <w:fldChar w:fldCharType="separate"/>
      </w:r>
      <w:r>
        <w:t>160</w:t>
      </w:r>
      <w:r>
        <w:fldChar w:fldCharType="end"/>
      </w:r>
    </w:p>
    <w:p w14:paraId="179CBCAA" w14:textId="4F6BE817" w:rsidR="00217139" w:rsidRDefault="00217139">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_Toc90924983 \h </w:instrText>
      </w:r>
      <w:r>
        <w:fldChar w:fldCharType="separate"/>
      </w:r>
      <w:r>
        <w:t>161</w:t>
      </w:r>
      <w:r>
        <w:fldChar w:fldCharType="end"/>
      </w:r>
    </w:p>
    <w:p w14:paraId="72FE7D47" w14:textId="74157767" w:rsidR="00217139" w:rsidRDefault="00217139">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_Toc90924984 \h </w:instrText>
      </w:r>
      <w:r>
        <w:fldChar w:fldCharType="separate"/>
      </w:r>
      <w:r>
        <w:t>161</w:t>
      </w:r>
      <w:r>
        <w:fldChar w:fldCharType="end"/>
      </w:r>
    </w:p>
    <w:p w14:paraId="2818FD7D" w14:textId="1498DDEA" w:rsidR="00217139" w:rsidRDefault="00217139">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_Toc90924985 \h </w:instrText>
      </w:r>
      <w:r>
        <w:fldChar w:fldCharType="separate"/>
      </w:r>
      <w:r>
        <w:t>161</w:t>
      </w:r>
      <w:r>
        <w:fldChar w:fldCharType="end"/>
      </w:r>
    </w:p>
    <w:p w14:paraId="61C15F14" w14:textId="47AB282E" w:rsidR="00217139" w:rsidRDefault="00217139">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_Toc90924986 \h </w:instrText>
      </w:r>
      <w:r>
        <w:fldChar w:fldCharType="separate"/>
      </w:r>
      <w:r>
        <w:t>163</w:t>
      </w:r>
      <w:r>
        <w:fldChar w:fldCharType="end"/>
      </w:r>
    </w:p>
    <w:p w14:paraId="526964B8" w14:textId="6C5E241E" w:rsidR="00217139" w:rsidRDefault="00217139">
      <w:pPr>
        <w:pStyle w:val="TOC4"/>
        <w:rPr>
          <w:rFonts w:asciiTheme="minorHAnsi" w:eastAsiaTheme="minorEastAsia" w:hAnsiTheme="minorHAnsi" w:cstheme="minorBidi"/>
          <w:sz w:val="22"/>
          <w:szCs w:val="22"/>
          <w:lang w:eastAsia="en-GB"/>
        </w:rPr>
      </w:pPr>
      <w:r>
        <w:lastRenderedPageBreak/>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_Toc90924987 \h </w:instrText>
      </w:r>
      <w:r>
        <w:fldChar w:fldCharType="separate"/>
      </w:r>
      <w:r>
        <w:t>164</w:t>
      </w:r>
      <w:r>
        <w:fldChar w:fldCharType="end"/>
      </w:r>
    </w:p>
    <w:p w14:paraId="3049DA9C" w14:textId="0850D0B8" w:rsidR="00217139" w:rsidRDefault="00217139">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_Toc90924988 \h </w:instrText>
      </w:r>
      <w:r>
        <w:fldChar w:fldCharType="separate"/>
      </w:r>
      <w:r>
        <w:t>164</w:t>
      </w:r>
      <w:r>
        <w:fldChar w:fldCharType="end"/>
      </w:r>
    </w:p>
    <w:p w14:paraId="1C545E80" w14:textId="4D39BF01" w:rsidR="00217139" w:rsidRDefault="00217139">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_Toc90924989 \h </w:instrText>
      </w:r>
      <w:r>
        <w:fldChar w:fldCharType="separate"/>
      </w:r>
      <w:r>
        <w:t>165</w:t>
      </w:r>
      <w:r>
        <w:fldChar w:fldCharType="end"/>
      </w:r>
    </w:p>
    <w:p w14:paraId="6BBA2771" w14:textId="3585686B" w:rsidR="00217139" w:rsidRDefault="00217139">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_Toc90924990 \h </w:instrText>
      </w:r>
      <w:r>
        <w:fldChar w:fldCharType="separate"/>
      </w:r>
      <w:r>
        <w:t>165</w:t>
      </w:r>
      <w:r>
        <w:fldChar w:fldCharType="end"/>
      </w:r>
    </w:p>
    <w:p w14:paraId="5F881D2C" w14:textId="535D613A" w:rsidR="00217139" w:rsidRDefault="00217139">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_Toc90924991 \h </w:instrText>
      </w:r>
      <w:r>
        <w:fldChar w:fldCharType="separate"/>
      </w:r>
      <w:r>
        <w:t>165</w:t>
      </w:r>
      <w:r>
        <w:fldChar w:fldCharType="end"/>
      </w:r>
    </w:p>
    <w:p w14:paraId="03D41C65" w14:textId="1796AE21" w:rsidR="00217139" w:rsidRDefault="00217139">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_Toc90924992 \h </w:instrText>
      </w:r>
      <w:r>
        <w:fldChar w:fldCharType="separate"/>
      </w:r>
      <w:r>
        <w:t>165</w:t>
      </w:r>
      <w:r>
        <w:fldChar w:fldCharType="end"/>
      </w:r>
    </w:p>
    <w:p w14:paraId="7B520862" w14:textId="669E02BF" w:rsidR="00217139" w:rsidRDefault="00217139">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_Toc90924993 \h </w:instrText>
      </w:r>
      <w:r>
        <w:fldChar w:fldCharType="separate"/>
      </w:r>
      <w:r>
        <w:t>166</w:t>
      </w:r>
      <w:r>
        <w:fldChar w:fldCharType="end"/>
      </w:r>
    </w:p>
    <w:p w14:paraId="15189290" w14:textId="42B6EE92" w:rsidR="00217139" w:rsidRDefault="00217139">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_Toc90924994 \h </w:instrText>
      </w:r>
      <w:r>
        <w:fldChar w:fldCharType="separate"/>
      </w:r>
      <w:r>
        <w:t>167</w:t>
      </w:r>
      <w:r>
        <w:fldChar w:fldCharType="end"/>
      </w:r>
    </w:p>
    <w:p w14:paraId="6ABB54A2" w14:textId="0A018133" w:rsidR="00217139" w:rsidRDefault="00217139">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_Toc90924995 \h </w:instrText>
      </w:r>
      <w:r>
        <w:fldChar w:fldCharType="separate"/>
      </w:r>
      <w:r>
        <w:t>167</w:t>
      </w:r>
      <w:r>
        <w:fldChar w:fldCharType="end"/>
      </w:r>
    </w:p>
    <w:p w14:paraId="2FAABF24" w14:textId="6FA753F7" w:rsidR="00217139" w:rsidRDefault="00217139">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_Toc90924996 \h </w:instrText>
      </w:r>
      <w:r>
        <w:fldChar w:fldCharType="separate"/>
      </w:r>
      <w:r>
        <w:t>167</w:t>
      </w:r>
      <w:r>
        <w:fldChar w:fldCharType="end"/>
      </w:r>
    </w:p>
    <w:p w14:paraId="44739E52" w14:textId="0DFD2D78" w:rsidR="00217139" w:rsidRDefault="00217139">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_Toc90924997 \h </w:instrText>
      </w:r>
      <w:r>
        <w:fldChar w:fldCharType="separate"/>
      </w:r>
      <w:r>
        <w:t>167</w:t>
      </w:r>
      <w:r>
        <w:fldChar w:fldCharType="end"/>
      </w:r>
    </w:p>
    <w:p w14:paraId="228D8C41" w14:textId="107DCD58" w:rsidR="00217139" w:rsidRDefault="00217139">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_Toc90924998 \h </w:instrText>
      </w:r>
      <w:r>
        <w:fldChar w:fldCharType="separate"/>
      </w:r>
      <w:r>
        <w:t>168</w:t>
      </w:r>
      <w:r>
        <w:fldChar w:fldCharType="end"/>
      </w:r>
    </w:p>
    <w:p w14:paraId="2B4A52A3" w14:textId="768CA022" w:rsidR="00217139" w:rsidRDefault="00217139">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_Toc90924999 \h </w:instrText>
      </w:r>
      <w:r>
        <w:fldChar w:fldCharType="separate"/>
      </w:r>
      <w:r>
        <w:t>168</w:t>
      </w:r>
      <w:r>
        <w:fldChar w:fldCharType="end"/>
      </w:r>
    </w:p>
    <w:p w14:paraId="5D50F375" w14:textId="016D8812" w:rsidR="00217139" w:rsidRDefault="00217139">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_Toc90925000 \h </w:instrText>
      </w:r>
      <w:r>
        <w:fldChar w:fldCharType="separate"/>
      </w:r>
      <w:r>
        <w:t>168</w:t>
      </w:r>
      <w:r>
        <w:fldChar w:fldCharType="end"/>
      </w:r>
    </w:p>
    <w:p w14:paraId="0598AAD8" w14:textId="28A6ACF1" w:rsidR="00217139" w:rsidRDefault="00217139">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_Toc90925001 \h </w:instrText>
      </w:r>
      <w:r>
        <w:fldChar w:fldCharType="separate"/>
      </w:r>
      <w:r>
        <w:t>168</w:t>
      </w:r>
      <w:r>
        <w:fldChar w:fldCharType="end"/>
      </w:r>
    </w:p>
    <w:p w14:paraId="4CDEE40E" w14:textId="7FF40862" w:rsidR="00217139" w:rsidRDefault="00217139">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_Toc90925002 \h </w:instrText>
      </w:r>
      <w:r>
        <w:fldChar w:fldCharType="separate"/>
      </w:r>
      <w:r>
        <w:t>168</w:t>
      </w:r>
      <w:r>
        <w:fldChar w:fldCharType="end"/>
      </w:r>
    </w:p>
    <w:p w14:paraId="1DDFC0C9" w14:textId="163BC490" w:rsidR="00217139" w:rsidRDefault="00217139">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_Toc90925003 \h </w:instrText>
      </w:r>
      <w:r>
        <w:fldChar w:fldCharType="separate"/>
      </w:r>
      <w:r>
        <w:t>169</w:t>
      </w:r>
      <w:r>
        <w:fldChar w:fldCharType="end"/>
      </w:r>
    </w:p>
    <w:p w14:paraId="2BF38E60" w14:textId="7B65D031" w:rsidR="00217139" w:rsidRDefault="00217139">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_Toc90925004 \h </w:instrText>
      </w:r>
      <w:r>
        <w:fldChar w:fldCharType="separate"/>
      </w:r>
      <w:r>
        <w:t>169</w:t>
      </w:r>
      <w:r>
        <w:fldChar w:fldCharType="end"/>
      </w:r>
    </w:p>
    <w:p w14:paraId="39A9CAEC" w14:textId="2FA3C3F0" w:rsidR="00217139" w:rsidRDefault="00217139">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_Toc90925005 \h </w:instrText>
      </w:r>
      <w:r>
        <w:fldChar w:fldCharType="separate"/>
      </w:r>
      <w:r>
        <w:t>170</w:t>
      </w:r>
      <w:r>
        <w:fldChar w:fldCharType="end"/>
      </w:r>
    </w:p>
    <w:p w14:paraId="41DA959A" w14:textId="6AE03813" w:rsidR="00217139" w:rsidRDefault="00217139">
      <w:pPr>
        <w:pStyle w:val="TOC4"/>
        <w:rPr>
          <w:rFonts w:asciiTheme="minorHAnsi" w:eastAsiaTheme="minorEastAsia" w:hAnsiTheme="minorHAnsi" w:cstheme="minorBidi"/>
          <w:sz w:val="22"/>
          <w:szCs w:val="22"/>
          <w:lang w:eastAsia="en-GB"/>
        </w:rPr>
      </w:pPr>
      <w:r>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_Toc90925006 \h </w:instrText>
      </w:r>
      <w:r>
        <w:fldChar w:fldCharType="separate"/>
      </w:r>
      <w:r>
        <w:t>171</w:t>
      </w:r>
      <w:r>
        <w:fldChar w:fldCharType="end"/>
      </w:r>
    </w:p>
    <w:p w14:paraId="79AA14ED" w14:textId="274B7AC6" w:rsidR="00217139" w:rsidRDefault="00217139">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_Toc90925007 \h </w:instrText>
      </w:r>
      <w:r>
        <w:fldChar w:fldCharType="separate"/>
      </w:r>
      <w:r>
        <w:t>171</w:t>
      </w:r>
      <w:r>
        <w:fldChar w:fldCharType="end"/>
      </w:r>
    </w:p>
    <w:p w14:paraId="0CF1BC17" w14:textId="270FEE32" w:rsidR="00217139" w:rsidRDefault="00217139">
      <w:pPr>
        <w:pStyle w:val="TOC5"/>
        <w:rPr>
          <w:rFonts w:asciiTheme="minorHAnsi" w:eastAsiaTheme="minorEastAsia" w:hAnsiTheme="minorHAnsi" w:cstheme="minorBidi"/>
          <w:sz w:val="22"/>
          <w:szCs w:val="22"/>
          <w:lang w:eastAsia="en-GB"/>
        </w:rPr>
      </w:pPr>
      <w:r>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_Toc90925008 \h </w:instrText>
      </w:r>
      <w:r>
        <w:fldChar w:fldCharType="separate"/>
      </w:r>
      <w:r>
        <w:t>171</w:t>
      </w:r>
      <w:r>
        <w:fldChar w:fldCharType="end"/>
      </w:r>
    </w:p>
    <w:p w14:paraId="30C978BA" w14:textId="4496A374" w:rsidR="00217139" w:rsidRDefault="00217139">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_Toc90925009 \h </w:instrText>
      </w:r>
      <w:r>
        <w:fldChar w:fldCharType="separate"/>
      </w:r>
      <w:r>
        <w:t>171</w:t>
      </w:r>
      <w:r>
        <w:fldChar w:fldCharType="end"/>
      </w:r>
    </w:p>
    <w:p w14:paraId="3C293E27" w14:textId="42B1D3E1" w:rsidR="00217139" w:rsidRDefault="00217139">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_Toc90925010 \h </w:instrText>
      </w:r>
      <w:r>
        <w:fldChar w:fldCharType="separate"/>
      </w:r>
      <w:r>
        <w:t>172</w:t>
      </w:r>
      <w:r>
        <w:fldChar w:fldCharType="end"/>
      </w:r>
    </w:p>
    <w:p w14:paraId="15423C0E" w14:textId="771224B4" w:rsidR="00217139" w:rsidRDefault="00217139">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_Toc90925011 \h </w:instrText>
      </w:r>
      <w:r>
        <w:fldChar w:fldCharType="separate"/>
      </w:r>
      <w:r>
        <w:t>172</w:t>
      </w:r>
      <w:r>
        <w:fldChar w:fldCharType="end"/>
      </w:r>
    </w:p>
    <w:p w14:paraId="2906AF6B" w14:textId="1715E608" w:rsidR="00217139" w:rsidRDefault="00217139">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_Toc90925012 \h </w:instrText>
      </w:r>
      <w:r>
        <w:fldChar w:fldCharType="separate"/>
      </w:r>
      <w:r>
        <w:t>172</w:t>
      </w:r>
      <w:r>
        <w:fldChar w:fldCharType="end"/>
      </w:r>
    </w:p>
    <w:p w14:paraId="0084568B" w14:textId="1DCF537A" w:rsidR="00217139" w:rsidRDefault="00217139">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_Toc90925013 \h </w:instrText>
      </w:r>
      <w:r>
        <w:fldChar w:fldCharType="separate"/>
      </w:r>
      <w:r>
        <w:t>173</w:t>
      </w:r>
      <w:r>
        <w:fldChar w:fldCharType="end"/>
      </w:r>
    </w:p>
    <w:p w14:paraId="6FF8CE96" w14:textId="55136048" w:rsidR="00217139" w:rsidRDefault="00217139">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_Toc90925014 \h </w:instrText>
      </w:r>
      <w:r>
        <w:fldChar w:fldCharType="separate"/>
      </w:r>
      <w:r>
        <w:t>173</w:t>
      </w:r>
      <w:r>
        <w:fldChar w:fldCharType="end"/>
      </w:r>
    </w:p>
    <w:p w14:paraId="371A4442" w14:textId="2117D036" w:rsidR="00217139" w:rsidRDefault="00217139">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_Toc90925015 \h </w:instrText>
      </w:r>
      <w:r>
        <w:fldChar w:fldCharType="separate"/>
      </w:r>
      <w:r>
        <w:t>173</w:t>
      </w:r>
      <w:r>
        <w:fldChar w:fldCharType="end"/>
      </w:r>
    </w:p>
    <w:p w14:paraId="05B96F6C" w14:textId="01F50F4F" w:rsidR="00217139" w:rsidRDefault="00217139">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_Toc90925016 \h </w:instrText>
      </w:r>
      <w:r>
        <w:fldChar w:fldCharType="separate"/>
      </w:r>
      <w:r>
        <w:t>174</w:t>
      </w:r>
      <w:r>
        <w:fldChar w:fldCharType="end"/>
      </w:r>
    </w:p>
    <w:p w14:paraId="35F434BD" w14:textId="0ED94F10" w:rsidR="00217139" w:rsidRDefault="00217139">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_Toc90925017 \h </w:instrText>
      </w:r>
      <w:r>
        <w:fldChar w:fldCharType="separate"/>
      </w:r>
      <w:r>
        <w:t>174</w:t>
      </w:r>
      <w:r>
        <w:fldChar w:fldCharType="end"/>
      </w:r>
    </w:p>
    <w:p w14:paraId="7497FA78" w14:textId="4F14F462" w:rsidR="00217139" w:rsidRDefault="00217139">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_Toc90925018 \h </w:instrText>
      </w:r>
      <w:r>
        <w:fldChar w:fldCharType="separate"/>
      </w:r>
      <w:r>
        <w:t>174</w:t>
      </w:r>
      <w:r>
        <w:fldChar w:fldCharType="end"/>
      </w:r>
    </w:p>
    <w:p w14:paraId="0570B633" w14:textId="6A6467A8" w:rsidR="00217139" w:rsidRDefault="00217139">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_Toc90925019 \h </w:instrText>
      </w:r>
      <w:r>
        <w:fldChar w:fldCharType="separate"/>
      </w:r>
      <w:r>
        <w:t>175</w:t>
      </w:r>
      <w:r>
        <w:fldChar w:fldCharType="end"/>
      </w:r>
    </w:p>
    <w:p w14:paraId="500A6585" w14:textId="5F27B2AC" w:rsidR="00217139" w:rsidRDefault="00217139">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_Toc90925020 \h </w:instrText>
      </w:r>
      <w:r>
        <w:fldChar w:fldCharType="separate"/>
      </w:r>
      <w:r>
        <w:t>175</w:t>
      </w:r>
      <w:r>
        <w:fldChar w:fldCharType="end"/>
      </w:r>
    </w:p>
    <w:p w14:paraId="39E5727D" w14:textId="6EC1CF86" w:rsidR="00217139" w:rsidRDefault="00217139">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_Toc90925021 \h </w:instrText>
      </w:r>
      <w:r>
        <w:fldChar w:fldCharType="separate"/>
      </w:r>
      <w:r>
        <w:t>176</w:t>
      </w:r>
      <w:r>
        <w:fldChar w:fldCharType="end"/>
      </w:r>
    </w:p>
    <w:p w14:paraId="3265F0B7" w14:textId="7DC77C59" w:rsidR="00217139" w:rsidRDefault="00217139">
      <w:pPr>
        <w:pStyle w:val="TOC4"/>
        <w:rPr>
          <w:rFonts w:asciiTheme="minorHAnsi" w:eastAsiaTheme="minorEastAsia" w:hAnsiTheme="minorHAnsi" w:cstheme="minorBidi"/>
          <w:sz w:val="22"/>
          <w:szCs w:val="22"/>
          <w:lang w:eastAsia="en-GB"/>
        </w:rPr>
      </w:pPr>
      <w:r>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_Toc90925022 \h </w:instrText>
      </w:r>
      <w:r>
        <w:fldChar w:fldCharType="separate"/>
      </w:r>
      <w:r>
        <w:t>176</w:t>
      </w:r>
      <w:r>
        <w:fldChar w:fldCharType="end"/>
      </w:r>
    </w:p>
    <w:p w14:paraId="0BD06504" w14:textId="7E3A5CC4" w:rsidR="00217139" w:rsidRDefault="00217139">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_Toc90925023 \h </w:instrText>
      </w:r>
      <w:r>
        <w:fldChar w:fldCharType="separate"/>
      </w:r>
      <w:r>
        <w:t>176</w:t>
      </w:r>
      <w:r>
        <w:fldChar w:fldCharType="end"/>
      </w:r>
    </w:p>
    <w:p w14:paraId="54BFF756" w14:textId="2C0B87B5" w:rsidR="00217139" w:rsidRDefault="00217139">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_Toc90925024 \h </w:instrText>
      </w:r>
      <w:r>
        <w:fldChar w:fldCharType="separate"/>
      </w:r>
      <w:r>
        <w:t>177</w:t>
      </w:r>
      <w:r>
        <w:fldChar w:fldCharType="end"/>
      </w:r>
    </w:p>
    <w:p w14:paraId="63807083" w14:textId="41ED2ABE" w:rsidR="00217139" w:rsidRDefault="00217139">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IRI over LI_HI3</w:t>
      </w:r>
      <w:r>
        <w:tab/>
      </w:r>
      <w:r>
        <w:fldChar w:fldCharType="begin" w:fldLock="1"/>
      </w:r>
      <w:r>
        <w:instrText xml:space="preserve"> PAGEREF _Toc90925025 \h </w:instrText>
      </w:r>
      <w:r>
        <w:fldChar w:fldCharType="separate"/>
      </w:r>
      <w:r>
        <w:t>177</w:t>
      </w:r>
      <w:r>
        <w:fldChar w:fldCharType="end"/>
      </w:r>
    </w:p>
    <w:p w14:paraId="51693C5D" w14:textId="257FFF00" w:rsidR="00217139" w:rsidRDefault="00217139">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_Toc90925026 \h </w:instrText>
      </w:r>
      <w:r>
        <w:fldChar w:fldCharType="separate"/>
      </w:r>
      <w:r>
        <w:t>178</w:t>
      </w:r>
      <w:r>
        <w:fldChar w:fldCharType="end"/>
      </w:r>
    </w:p>
    <w:p w14:paraId="4D3D8F68" w14:textId="36A6FDAB" w:rsidR="00217139" w:rsidRDefault="00217139">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_Toc90925027 \h </w:instrText>
      </w:r>
      <w:r>
        <w:fldChar w:fldCharType="separate"/>
      </w:r>
      <w:r>
        <w:t>178</w:t>
      </w:r>
      <w:r>
        <w:fldChar w:fldCharType="end"/>
      </w:r>
    </w:p>
    <w:p w14:paraId="4DB35788" w14:textId="701855F6" w:rsidR="00217139" w:rsidRDefault="00217139">
      <w:pPr>
        <w:pStyle w:val="TOC4"/>
        <w:rPr>
          <w:rFonts w:asciiTheme="minorHAnsi" w:eastAsiaTheme="minorEastAsia" w:hAnsiTheme="minorHAnsi" w:cstheme="minorBidi"/>
          <w:sz w:val="22"/>
          <w:szCs w:val="22"/>
          <w:lang w:eastAsia="en-GB"/>
        </w:rPr>
      </w:pPr>
      <w:r>
        <w:t>7.11.1.1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_Toc90925028 \h </w:instrText>
      </w:r>
      <w:r>
        <w:fldChar w:fldCharType="separate"/>
      </w:r>
      <w:r>
        <w:t>178</w:t>
      </w:r>
      <w:r>
        <w:fldChar w:fldCharType="end"/>
      </w:r>
    </w:p>
    <w:p w14:paraId="7431D292" w14:textId="6F046A28" w:rsidR="00217139" w:rsidRDefault="00217139">
      <w:pPr>
        <w:pStyle w:val="TOC4"/>
        <w:rPr>
          <w:rFonts w:asciiTheme="minorHAnsi" w:eastAsiaTheme="minorEastAsia" w:hAnsiTheme="minorHAnsi" w:cstheme="minorBidi"/>
          <w:sz w:val="22"/>
          <w:szCs w:val="22"/>
          <w:lang w:eastAsia="en-GB"/>
        </w:rPr>
      </w:pPr>
      <w:r>
        <w:t>7.11.1.2</w:t>
      </w:r>
      <w:r>
        <w:rPr>
          <w:rFonts w:asciiTheme="minorHAnsi" w:eastAsiaTheme="minorEastAsia" w:hAnsiTheme="minorHAnsi" w:cstheme="minorBidi"/>
          <w:sz w:val="22"/>
          <w:szCs w:val="22"/>
          <w:lang w:eastAsia="en-GB"/>
        </w:rPr>
        <w:tab/>
      </w:r>
      <w:r>
        <w:t>Provisioning of the IRI-POI in the IMS network functions</w:t>
      </w:r>
      <w:r>
        <w:tab/>
      </w:r>
      <w:r>
        <w:fldChar w:fldCharType="begin" w:fldLock="1"/>
      </w:r>
      <w:r>
        <w:instrText xml:space="preserve"> PAGEREF _Toc90925029 \h </w:instrText>
      </w:r>
      <w:r>
        <w:fldChar w:fldCharType="separate"/>
      </w:r>
      <w:r>
        <w:t>178</w:t>
      </w:r>
      <w:r>
        <w:fldChar w:fldCharType="end"/>
      </w:r>
    </w:p>
    <w:p w14:paraId="366826E5" w14:textId="216E3CDD" w:rsidR="00217139" w:rsidRDefault="00217139">
      <w:pPr>
        <w:pStyle w:val="TOC4"/>
        <w:rPr>
          <w:rFonts w:asciiTheme="minorHAnsi" w:eastAsiaTheme="minorEastAsia" w:hAnsiTheme="minorHAnsi" w:cstheme="minorBidi"/>
          <w:sz w:val="22"/>
          <w:szCs w:val="22"/>
          <w:lang w:eastAsia="en-GB"/>
        </w:rPr>
      </w:pPr>
      <w:r w:rsidRPr="00217139">
        <w:t>7.11.1.3</w:t>
      </w:r>
      <w:r w:rsidRPr="00217139">
        <w:rPr>
          <w:rFonts w:asciiTheme="minorHAnsi" w:hAnsiTheme="minorHAnsi" w:cstheme="minorBidi"/>
          <w:sz w:val="22"/>
          <w:szCs w:val="22"/>
          <w:lang w:eastAsia="en-GB"/>
        </w:rPr>
        <w:tab/>
      </w:r>
      <w:r w:rsidRPr="0024605E">
        <w:rPr>
          <w:rFonts w:eastAsiaTheme="minorHAnsi"/>
          <w:lang w:val="en-US"/>
        </w:rPr>
        <w:t>Provisioning of the MDF2</w:t>
      </w:r>
      <w:r>
        <w:tab/>
      </w:r>
      <w:r>
        <w:fldChar w:fldCharType="begin" w:fldLock="1"/>
      </w:r>
      <w:r>
        <w:instrText xml:space="preserve"> PAGEREF _Toc90925030 \h </w:instrText>
      </w:r>
      <w:r>
        <w:fldChar w:fldCharType="separate"/>
      </w:r>
      <w:r>
        <w:t>178</w:t>
      </w:r>
      <w:r>
        <w:fldChar w:fldCharType="end"/>
      </w:r>
    </w:p>
    <w:p w14:paraId="54A902C5" w14:textId="7C2476E3" w:rsidR="00217139" w:rsidRDefault="00217139">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Generation of xIRI at IRI-POI in the IMS Network Functions over LI_X2</w:t>
      </w:r>
      <w:r>
        <w:tab/>
      </w:r>
      <w:r>
        <w:fldChar w:fldCharType="begin" w:fldLock="1"/>
      </w:r>
      <w:r>
        <w:instrText xml:space="preserve"> PAGEREF _Toc90925031 \h </w:instrText>
      </w:r>
      <w:r>
        <w:fldChar w:fldCharType="separate"/>
      </w:r>
      <w:r>
        <w:t>179</w:t>
      </w:r>
      <w:r>
        <w:fldChar w:fldCharType="end"/>
      </w:r>
    </w:p>
    <w:p w14:paraId="72DC28C3" w14:textId="4A06075D" w:rsidR="00217139" w:rsidRDefault="00217139">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_Toc90925032 \h </w:instrText>
      </w:r>
      <w:r>
        <w:fldChar w:fldCharType="separate"/>
      </w:r>
      <w:r>
        <w:t>179</w:t>
      </w:r>
      <w:r>
        <w:fldChar w:fldCharType="end"/>
      </w:r>
    </w:p>
    <w:p w14:paraId="0314C1F2" w14:textId="426C12E6" w:rsidR="00217139" w:rsidRDefault="00217139">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Signature generation</w:t>
      </w:r>
      <w:r>
        <w:tab/>
      </w:r>
      <w:r>
        <w:fldChar w:fldCharType="begin" w:fldLock="1"/>
      </w:r>
      <w:r>
        <w:instrText xml:space="preserve"> PAGEREF _Toc90925033 \h </w:instrText>
      </w:r>
      <w:r>
        <w:fldChar w:fldCharType="separate"/>
      </w:r>
      <w:r>
        <w:t>179</w:t>
      </w:r>
      <w:r>
        <w:fldChar w:fldCharType="end"/>
      </w:r>
    </w:p>
    <w:p w14:paraId="4E611331" w14:textId="2355992A" w:rsidR="00217139" w:rsidRDefault="00217139">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Signature validation</w:t>
      </w:r>
      <w:r>
        <w:tab/>
      </w:r>
      <w:r>
        <w:fldChar w:fldCharType="begin" w:fldLock="1"/>
      </w:r>
      <w:r>
        <w:instrText xml:space="preserve"> PAGEREF _Toc90925034 \h </w:instrText>
      </w:r>
      <w:r>
        <w:fldChar w:fldCharType="separate"/>
      </w:r>
      <w:r>
        <w:t>180</w:t>
      </w:r>
      <w:r>
        <w:fldChar w:fldCharType="end"/>
      </w:r>
    </w:p>
    <w:p w14:paraId="7D2A1411" w14:textId="0C4D5761" w:rsidR="00217139" w:rsidRDefault="00217139">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_Toc90925035 \h </w:instrText>
      </w:r>
      <w:r>
        <w:fldChar w:fldCharType="separate"/>
      </w:r>
      <w:r>
        <w:t>181</w:t>
      </w:r>
      <w:r>
        <w:fldChar w:fldCharType="end"/>
      </w:r>
    </w:p>
    <w:p w14:paraId="5250DC24" w14:textId="2D3AC8E3" w:rsidR="00217139" w:rsidRDefault="00217139">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LI for IMS based services</w:t>
      </w:r>
      <w:r>
        <w:tab/>
      </w:r>
      <w:r>
        <w:fldChar w:fldCharType="begin" w:fldLock="1"/>
      </w:r>
      <w:r>
        <w:instrText xml:space="preserve"> PAGEREF _Toc90925036 \h </w:instrText>
      </w:r>
      <w:r>
        <w:fldChar w:fldCharType="separate"/>
      </w:r>
      <w:r>
        <w:t>182</w:t>
      </w:r>
      <w:r>
        <w:fldChar w:fldCharType="end"/>
      </w:r>
    </w:p>
    <w:p w14:paraId="031A369C" w14:textId="159644B5" w:rsidR="00217139" w:rsidRDefault="00217139">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_Toc90925037 \h </w:instrText>
      </w:r>
      <w:r>
        <w:fldChar w:fldCharType="separate"/>
      </w:r>
      <w:r>
        <w:t>182</w:t>
      </w:r>
      <w:r>
        <w:fldChar w:fldCharType="end"/>
      </w:r>
    </w:p>
    <w:p w14:paraId="1FADB6DF" w14:textId="5B5A251F" w:rsidR="00217139" w:rsidRDefault="00217139">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_Toc90925038 \h </w:instrText>
      </w:r>
      <w:r>
        <w:fldChar w:fldCharType="separate"/>
      </w:r>
      <w:r>
        <w:t>182</w:t>
      </w:r>
      <w:r>
        <w:fldChar w:fldCharType="end"/>
      </w:r>
    </w:p>
    <w:p w14:paraId="664D4554" w14:textId="35AF3E10" w:rsidR="00217139" w:rsidRDefault="00217139">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_Toc90925039 \h </w:instrText>
      </w:r>
      <w:r>
        <w:fldChar w:fldCharType="separate"/>
      </w:r>
      <w:r>
        <w:t>182</w:t>
      </w:r>
      <w:r>
        <w:fldChar w:fldCharType="end"/>
      </w:r>
    </w:p>
    <w:p w14:paraId="3D69A0D3" w14:textId="24985E26" w:rsidR="00217139" w:rsidRDefault="00217139">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Target type and target identifiers</w:t>
      </w:r>
      <w:r>
        <w:tab/>
      </w:r>
      <w:r>
        <w:fldChar w:fldCharType="begin" w:fldLock="1"/>
      </w:r>
      <w:r>
        <w:instrText xml:space="preserve"> PAGEREF _Toc90925040 \h </w:instrText>
      </w:r>
      <w:r>
        <w:fldChar w:fldCharType="separate"/>
      </w:r>
      <w:r>
        <w:t>182</w:t>
      </w:r>
      <w:r>
        <w:fldChar w:fldCharType="end"/>
      </w:r>
    </w:p>
    <w:p w14:paraId="184B9B6B" w14:textId="1A2E9C09" w:rsidR="00217139" w:rsidRDefault="00217139">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_Toc90925041 \h </w:instrText>
      </w:r>
      <w:r>
        <w:fldChar w:fldCharType="separate"/>
      </w:r>
      <w:r>
        <w:t>183</w:t>
      </w:r>
      <w:r>
        <w:fldChar w:fldCharType="end"/>
      </w:r>
    </w:p>
    <w:p w14:paraId="27960667" w14:textId="13F03AEC" w:rsidR="00217139" w:rsidRDefault="00217139">
      <w:pPr>
        <w:pStyle w:val="TOC4"/>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Service specific aspects</w:t>
      </w:r>
      <w:r>
        <w:tab/>
      </w:r>
      <w:r>
        <w:fldChar w:fldCharType="begin" w:fldLock="1"/>
      </w:r>
      <w:r>
        <w:instrText xml:space="preserve"> PAGEREF _Toc90925042 \h </w:instrText>
      </w:r>
      <w:r>
        <w:fldChar w:fldCharType="separate"/>
      </w:r>
      <w:r>
        <w:t>183</w:t>
      </w:r>
      <w:r>
        <w:fldChar w:fldCharType="end"/>
      </w:r>
    </w:p>
    <w:p w14:paraId="41806F8A" w14:textId="16D304A0" w:rsidR="00217139" w:rsidRDefault="00217139">
      <w:pPr>
        <w:pStyle w:val="TOC5"/>
        <w:rPr>
          <w:rFonts w:asciiTheme="minorHAnsi" w:eastAsiaTheme="minorEastAsia" w:hAnsiTheme="minorHAnsi" w:cstheme="minorBidi"/>
          <w:sz w:val="22"/>
          <w:szCs w:val="22"/>
          <w:lang w:eastAsia="en-GB"/>
        </w:rPr>
      </w:pPr>
      <w:r>
        <w:t>7.12.2.4.1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_Toc90925043 \h </w:instrText>
      </w:r>
      <w:r>
        <w:fldChar w:fldCharType="separate"/>
      </w:r>
      <w:r>
        <w:t>183</w:t>
      </w:r>
      <w:r>
        <w:fldChar w:fldCharType="end"/>
      </w:r>
    </w:p>
    <w:p w14:paraId="7743DDF7" w14:textId="0C307DE2" w:rsidR="00217139" w:rsidRDefault="00217139">
      <w:pPr>
        <w:pStyle w:val="TOC5"/>
        <w:rPr>
          <w:rFonts w:asciiTheme="minorHAnsi" w:eastAsiaTheme="minorEastAsia" w:hAnsiTheme="minorHAnsi" w:cstheme="minorBidi"/>
          <w:sz w:val="22"/>
          <w:szCs w:val="22"/>
          <w:lang w:eastAsia="en-GB"/>
        </w:rPr>
      </w:pPr>
      <w:r>
        <w:t>7.12.2.4.2</w:t>
      </w:r>
      <w:r>
        <w:rPr>
          <w:rFonts w:asciiTheme="minorHAnsi" w:eastAsiaTheme="minorEastAsia" w:hAnsiTheme="minorHAnsi" w:cstheme="minorBidi"/>
          <w:sz w:val="22"/>
          <w:szCs w:val="22"/>
          <w:lang w:eastAsia="en-GB"/>
        </w:rPr>
        <w:tab/>
      </w:r>
      <w:r>
        <w:t>LI for normal sessions</w:t>
      </w:r>
      <w:r>
        <w:tab/>
      </w:r>
      <w:r>
        <w:fldChar w:fldCharType="begin" w:fldLock="1"/>
      </w:r>
      <w:r>
        <w:instrText xml:space="preserve"> PAGEREF _Toc90925044 \h </w:instrText>
      </w:r>
      <w:r>
        <w:fldChar w:fldCharType="separate"/>
      </w:r>
      <w:r>
        <w:t>183</w:t>
      </w:r>
      <w:r>
        <w:fldChar w:fldCharType="end"/>
      </w:r>
    </w:p>
    <w:p w14:paraId="01A74EF6" w14:textId="74568B82" w:rsidR="00217139" w:rsidRDefault="00217139">
      <w:pPr>
        <w:pStyle w:val="TOC5"/>
        <w:rPr>
          <w:rFonts w:asciiTheme="minorHAnsi" w:eastAsiaTheme="minorEastAsia" w:hAnsiTheme="minorHAnsi" w:cstheme="minorBidi"/>
          <w:sz w:val="22"/>
          <w:szCs w:val="22"/>
          <w:lang w:eastAsia="en-GB"/>
        </w:rPr>
      </w:pPr>
      <w:r>
        <w:t>7.12.2.4.3</w:t>
      </w:r>
      <w:r>
        <w:rPr>
          <w:rFonts w:asciiTheme="minorHAnsi" w:eastAsiaTheme="minorEastAsia" w:hAnsiTheme="minorHAnsi" w:cstheme="minorBidi"/>
          <w:sz w:val="22"/>
          <w:szCs w:val="22"/>
          <w:lang w:eastAsia="en-GB"/>
        </w:rPr>
        <w:tab/>
      </w:r>
      <w:r>
        <w:t>LI for redirected sessions</w:t>
      </w:r>
      <w:r>
        <w:tab/>
      </w:r>
      <w:r>
        <w:fldChar w:fldCharType="begin" w:fldLock="1"/>
      </w:r>
      <w:r>
        <w:instrText xml:space="preserve"> PAGEREF _Toc90925045 \h </w:instrText>
      </w:r>
      <w:r>
        <w:fldChar w:fldCharType="separate"/>
      </w:r>
      <w:r>
        <w:t>183</w:t>
      </w:r>
      <w:r>
        <w:fldChar w:fldCharType="end"/>
      </w:r>
    </w:p>
    <w:p w14:paraId="0A8CDB28" w14:textId="1AEABC2C" w:rsidR="00217139" w:rsidRDefault="00217139">
      <w:pPr>
        <w:pStyle w:val="TOC5"/>
        <w:rPr>
          <w:rFonts w:asciiTheme="minorHAnsi" w:eastAsiaTheme="minorEastAsia" w:hAnsiTheme="minorHAnsi" w:cstheme="minorBidi"/>
          <w:sz w:val="22"/>
          <w:szCs w:val="22"/>
          <w:lang w:eastAsia="en-GB"/>
        </w:rPr>
      </w:pPr>
      <w:r>
        <w:t>7.12.2.4.4</w:t>
      </w:r>
      <w:r>
        <w:rPr>
          <w:rFonts w:asciiTheme="minorHAnsi" w:eastAsiaTheme="minorEastAsia" w:hAnsiTheme="minorHAnsi" w:cstheme="minorBidi"/>
          <w:sz w:val="22"/>
          <w:szCs w:val="22"/>
          <w:lang w:eastAsia="en-GB"/>
        </w:rPr>
        <w:tab/>
      </w:r>
      <w:r>
        <w:t>LI for conferencing</w:t>
      </w:r>
      <w:r>
        <w:tab/>
      </w:r>
      <w:r>
        <w:fldChar w:fldCharType="begin" w:fldLock="1"/>
      </w:r>
      <w:r>
        <w:instrText xml:space="preserve"> PAGEREF _Toc90925046 \h </w:instrText>
      </w:r>
      <w:r>
        <w:fldChar w:fldCharType="separate"/>
      </w:r>
      <w:r>
        <w:t>183</w:t>
      </w:r>
      <w:r>
        <w:fldChar w:fldCharType="end"/>
      </w:r>
    </w:p>
    <w:p w14:paraId="58C05251" w14:textId="748AA6CD" w:rsidR="00217139" w:rsidRDefault="00217139">
      <w:pPr>
        <w:pStyle w:val="TOC5"/>
        <w:rPr>
          <w:rFonts w:asciiTheme="minorHAnsi" w:eastAsiaTheme="minorEastAsia" w:hAnsiTheme="minorHAnsi" w:cstheme="minorBidi"/>
          <w:sz w:val="22"/>
          <w:szCs w:val="22"/>
          <w:lang w:eastAsia="en-GB"/>
        </w:rPr>
      </w:pPr>
      <w:r>
        <w:t>7.12.2.4.5</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_Toc90925047 \h </w:instrText>
      </w:r>
      <w:r>
        <w:fldChar w:fldCharType="separate"/>
      </w:r>
      <w:r>
        <w:t>184</w:t>
      </w:r>
      <w:r>
        <w:fldChar w:fldCharType="end"/>
      </w:r>
    </w:p>
    <w:p w14:paraId="6522C906" w14:textId="008E103D" w:rsidR="00217139" w:rsidRDefault="00217139">
      <w:pPr>
        <w:pStyle w:val="TOC5"/>
        <w:rPr>
          <w:rFonts w:asciiTheme="minorHAnsi" w:eastAsiaTheme="minorEastAsia" w:hAnsiTheme="minorHAnsi" w:cstheme="minorBidi"/>
          <w:sz w:val="22"/>
          <w:szCs w:val="22"/>
          <w:lang w:eastAsia="en-GB"/>
        </w:rPr>
      </w:pPr>
      <w:r>
        <w:t>7.12.2.4.6</w:t>
      </w:r>
      <w:r>
        <w:rPr>
          <w:rFonts w:asciiTheme="minorHAnsi" w:eastAsiaTheme="minorEastAsia" w:hAnsiTheme="minorHAnsi" w:cstheme="minorBidi"/>
          <w:sz w:val="22"/>
          <w:szCs w:val="22"/>
          <w:lang w:eastAsia="en-GB"/>
        </w:rPr>
        <w:tab/>
      </w:r>
      <w:r>
        <w:t>RCD/eCNAM</w:t>
      </w:r>
      <w:r>
        <w:tab/>
      </w:r>
      <w:r>
        <w:fldChar w:fldCharType="begin" w:fldLock="1"/>
      </w:r>
      <w:r>
        <w:instrText xml:space="preserve"> PAGEREF _Toc90925048 \h </w:instrText>
      </w:r>
      <w:r>
        <w:fldChar w:fldCharType="separate"/>
      </w:r>
      <w:r>
        <w:t>184</w:t>
      </w:r>
      <w:r>
        <w:fldChar w:fldCharType="end"/>
      </w:r>
    </w:p>
    <w:p w14:paraId="0286DA61" w14:textId="10F643E1" w:rsidR="00217139" w:rsidRDefault="00217139">
      <w:pPr>
        <w:pStyle w:val="TOC4"/>
        <w:rPr>
          <w:rFonts w:asciiTheme="minorHAnsi" w:eastAsiaTheme="minorEastAsia" w:hAnsiTheme="minorHAnsi" w:cstheme="minorBidi"/>
          <w:sz w:val="22"/>
          <w:szCs w:val="22"/>
          <w:lang w:eastAsia="en-GB"/>
        </w:rPr>
      </w:pPr>
      <w:r>
        <w:lastRenderedPageBreak/>
        <w:t>7.12.2.5</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_Toc90925049 \h </w:instrText>
      </w:r>
      <w:r>
        <w:fldChar w:fldCharType="separate"/>
      </w:r>
      <w:r>
        <w:t>184</w:t>
      </w:r>
      <w:r>
        <w:fldChar w:fldCharType="end"/>
      </w:r>
    </w:p>
    <w:p w14:paraId="0A745DA2" w14:textId="7D3A354F" w:rsidR="00217139" w:rsidRDefault="00217139">
      <w:pPr>
        <w:pStyle w:val="TOC5"/>
        <w:rPr>
          <w:rFonts w:asciiTheme="minorHAnsi" w:eastAsiaTheme="minorEastAsia" w:hAnsiTheme="minorHAnsi" w:cstheme="minorBidi"/>
          <w:sz w:val="22"/>
          <w:szCs w:val="22"/>
          <w:lang w:eastAsia="en-GB"/>
        </w:rPr>
      </w:pPr>
      <w:r>
        <w:t>7.12.2.5.1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_Toc90925050 \h </w:instrText>
      </w:r>
      <w:r>
        <w:fldChar w:fldCharType="separate"/>
      </w:r>
      <w:r>
        <w:t>184</w:t>
      </w:r>
      <w:r>
        <w:fldChar w:fldCharType="end"/>
      </w:r>
    </w:p>
    <w:p w14:paraId="2D38D1A4" w14:textId="29BF1237" w:rsidR="00217139" w:rsidRDefault="00217139">
      <w:pPr>
        <w:pStyle w:val="TOC5"/>
        <w:rPr>
          <w:rFonts w:asciiTheme="minorHAnsi" w:eastAsiaTheme="minorEastAsia" w:hAnsiTheme="minorHAnsi" w:cstheme="minorBidi"/>
          <w:sz w:val="22"/>
          <w:szCs w:val="22"/>
          <w:lang w:eastAsia="en-GB"/>
        </w:rPr>
      </w:pPr>
      <w:r>
        <w:t>7.12.2.5.2</w:t>
      </w:r>
      <w:r>
        <w:rPr>
          <w:rFonts w:asciiTheme="minorHAnsi" w:eastAsiaTheme="minorEastAsia" w:hAnsiTheme="minorHAnsi" w:cstheme="minorBidi"/>
          <w:sz w:val="22"/>
          <w:szCs w:val="22"/>
          <w:lang w:eastAsia="en-GB"/>
        </w:rPr>
        <w:tab/>
      </w:r>
      <w:r>
        <w:t>LI for voice</w:t>
      </w:r>
      <w:r>
        <w:tab/>
      </w:r>
      <w:r>
        <w:fldChar w:fldCharType="begin" w:fldLock="1"/>
      </w:r>
      <w:r>
        <w:instrText xml:space="preserve"> PAGEREF _Toc90925051 \h </w:instrText>
      </w:r>
      <w:r>
        <w:fldChar w:fldCharType="separate"/>
      </w:r>
      <w:r>
        <w:t>184</w:t>
      </w:r>
      <w:r>
        <w:fldChar w:fldCharType="end"/>
      </w:r>
    </w:p>
    <w:p w14:paraId="77CF5D7A" w14:textId="4420AE2D" w:rsidR="00217139" w:rsidRDefault="00217139">
      <w:pPr>
        <w:pStyle w:val="TOC5"/>
        <w:rPr>
          <w:rFonts w:asciiTheme="minorHAnsi" w:eastAsiaTheme="minorEastAsia" w:hAnsiTheme="minorHAnsi" w:cstheme="minorBidi"/>
          <w:sz w:val="22"/>
          <w:szCs w:val="22"/>
          <w:lang w:eastAsia="en-GB"/>
        </w:rPr>
      </w:pPr>
      <w:r>
        <w:t>7.12.2.5.3</w:t>
      </w:r>
      <w:r>
        <w:rPr>
          <w:rFonts w:asciiTheme="minorHAnsi" w:eastAsiaTheme="minorEastAsia" w:hAnsiTheme="minorHAnsi" w:cstheme="minorBidi"/>
          <w:sz w:val="22"/>
          <w:szCs w:val="22"/>
          <w:lang w:eastAsia="en-GB"/>
        </w:rPr>
        <w:tab/>
      </w:r>
      <w:r>
        <w:t>LI for Messaging</w:t>
      </w:r>
      <w:r>
        <w:tab/>
      </w:r>
      <w:r>
        <w:fldChar w:fldCharType="begin" w:fldLock="1"/>
      </w:r>
      <w:r>
        <w:instrText xml:space="preserve"> PAGEREF _Toc90925052 \h </w:instrText>
      </w:r>
      <w:r>
        <w:fldChar w:fldCharType="separate"/>
      </w:r>
      <w:r>
        <w:t>185</w:t>
      </w:r>
      <w:r>
        <w:fldChar w:fldCharType="end"/>
      </w:r>
    </w:p>
    <w:p w14:paraId="69420B44" w14:textId="47D7DAB5" w:rsidR="00217139" w:rsidRDefault="00217139">
      <w:pPr>
        <w:pStyle w:val="TOC5"/>
        <w:rPr>
          <w:rFonts w:asciiTheme="minorHAnsi" w:eastAsiaTheme="minorEastAsia" w:hAnsiTheme="minorHAnsi" w:cstheme="minorBidi"/>
          <w:sz w:val="22"/>
          <w:szCs w:val="22"/>
          <w:lang w:eastAsia="en-GB"/>
        </w:rPr>
      </w:pPr>
      <w:r>
        <w:t>7.12.2.5.4</w:t>
      </w:r>
      <w:r>
        <w:rPr>
          <w:rFonts w:asciiTheme="minorHAnsi" w:eastAsiaTheme="minorEastAsia" w:hAnsiTheme="minorHAnsi" w:cstheme="minorBidi"/>
          <w:sz w:val="22"/>
          <w:szCs w:val="22"/>
          <w:lang w:eastAsia="en-GB"/>
        </w:rPr>
        <w:tab/>
      </w:r>
      <w:r>
        <w:t>LI for voice-mail</w:t>
      </w:r>
      <w:r>
        <w:tab/>
      </w:r>
      <w:r>
        <w:fldChar w:fldCharType="begin" w:fldLock="1"/>
      </w:r>
      <w:r>
        <w:instrText xml:space="preserve"> PAGEREF _Toc90925053 \h </w:instrText>
      </w:r>
      <w:r>
        <w:fldChar w:fldCharType="separate"/>
      </w:r>
      <w:r>
        <w:t>185</w:t>
      </w:r>
      <w:r>
        <w:fldChar w:fldCharType="end"/>
      </w:r>
    </w:p>
    <w:p w14:paraId="25B70E31" w14:textId="0F5FFCE1" w:rsidR="00217139" w:rsidRDefault="00217139">
      <w:pPr>
        <w:pStyle w:val="TOC5"/>
        <w:rPr>
          <w:rFonts w:asciiTheme="minorHAnsi" w:eastAsiaTheme="minorEastAsia" w:hAnsiTheme="minorHAnsi" w:cstheme="minorBidi"/>
          <w:sz w:val="22"/>
          <w:szCs w:val="22"/>
          <w:lang w:eastAsia="en-GB"/>
        </w:rPr>
      </w:pPr>
      <w:r>
        <w:t>7.12.2.5.5</w:t>
      </w:r>
      <w:r>
        <w:rPr>
          <w:rFonts w:asciiTheme="minorHAnsi" w:eastAsiaTheme="minorEastAsia" w:hAnsiTheme="minorHAnsi" w:cstheme="minorBidi"/>
          <w:sz w:val="22"/>
          <w:szCs w:val="22"/>
          <w:lang w:eastAsia="en-GB"/>
        </w:rPr>
        <w:tab/>
      </w:r>
      <w:r>
        <w:t>LI for RCS</w:t>
      </w:r>
      <w:r>
        <w:tab/>
      </w:r>
      <w:r>
        <w:fldChar w:fldCharType="begin" w:fldLock="1"/>
      </w:r>
      <w:r>
        <w:instrText xml:space="preserve"> PAGEREF _Toc90925054 \h </w:instrText>
      </w:r>
      <w:r>
        <w:fldChar w:fldCharType="separate"/>
      </w:r>
      <w:r>
        <w:t>185</w:t>
      </w:r>
      <w:r>
        <w:fldChar w:fldCharType="end"/>
      </w:r>
    </w:p>
    <w:p w14:paraId="7AA82325" w14:textId="28591960" w:rsidR="00217139" w:rsidRDefault="00217139">
      <w:pPr>
        <w:pStyle w:val="TOC5"/>
        <w:rPr>
          <w:rFonts w:asciiTheme="minorHAnsi" w:eastAsiaTheme="minorEastAsia" w:hAnsiTheme="minorHAnsi" w:cstheme="minorBidi"/>
          <w:sz w:val="22"/>
          <w:szCs w:val="22"/>
          <w:lang w:eastAsia="en-GB"/>
        </w:rPr>
      </w:pPr>
      <w:r>
        <w:t>7.12.2.5.6</w:t>
      </w:r>
      <w:r>
        <w:rPr>
          <w:rFonts w:asciiTheme="minorHAnsi" w:eastAsiaTheme="minorEastAsia" w:hAnsiTheme="minorHAnsi" w:cstheme="minorBidi"/>
          <w:sz w:val="22"/>
          <w:szCs w:val="22"/>
          <w:lang w:eastAsia="en-GB"/>
        </w:rPr>
        <w:tab/>
      </w:r>
      <w:r>
        <w:t>LI for PTC service</w:t>
      </w:r>
      <w:r>
        <w:tab/>
      </w:r>
      <w:r>
        <w:fldChar w:fldCharType="begin" w:fldLock="1"/>
      </w:r>
      <w:r>
        <w:instrText xml:space="preserve"> PAGEREF _Toc90925055 \h </w:instrText>
      </w:r>
      <w:r>
        <w:fldChar w:fldCharType="separate"/>
      </w:r>
      <w:r>
        <w:t>185</w:t>
      </w:r>
      <w:r>
        <w:fldChar w:fldCharType="end"/>
      </w:r>
    </w:p>
    <w:p w14:paraId="1F594F3C" w14:textId="0ECCCF93" w:rsidR="00217139" w:rsidRDefault="00217139">
      <w:pPr>
        <w:pStyle w:val="TOC5"/>
        <w:rPr>
          <w:rFonts w:asciiTheme="minorHAnsi" w:eastAsiaTheme="minorEastAsia" w:hAnsiTheme="minorHAnsi" w:cstheme="minorBidi"/>
          <w:sz w:val="22"/>
          <w:szCs w:val="22"/>
          <w:lang w:eastAsia="en-GB"/>
        </w:rPr>
      </w:pPr>
      <w:r>
        <w:t>7.12.2.5.7</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_Toc90925056 \h </w:instrText>
      </w:r>
      <w:r>
        <w:fldChar w:fldCharType="separate"/>
      </w:r>
      <w:r>
        <w:t>185</w:t>
      </w:r>
      <w:r>
        <w:fldChar w:fldCharType="end"/>
      </w:r>
    </w:p>
    <w:p w14:paraId="40416FF6" w14:textId="4AADE514" w:rsidR="00217139" w:rsidRDefault="00217139">
      <w:pPr>
        <w:pStyle w:val="TOC4"/>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_Toc90925057 \h </w:instrText>
      </w:r>
      <w:r>
        <w:fldChar w:fldCharType="separate"/>
      </w:r>
      <w:r>
        <w:t>185</w:t>
      </w:r>
      <w:r>
        <w:fldChar w:fldCharType="end"/>
      </w:r>
    </w:p>
    <w:p w14:paraId="29710EEE" w14:textId="054E61C4" w:rsidR="00217139" w:rsidRDefault="00217139">
      <w:pPr>
        <w:pStyle w:val="TOC4"/>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_Toc90925058 \h </w:instrText>
      </w:r>
      <w:r>
        <w:fldChar w:fldCharType="separate"/>
      </w:r>
      <w:r>
        <w:t>186</w:t>
      </w:r>
      <w:r>
        <w:fldChar w:fldCharType="end"/>
      </w:r>
    </w:p>
    <w:p w14:paraId="71567CC7" w14:textId="6CA846E0" w:rsidR="00217139" w:rsidRDefault="00217139">
      <w:pPr>
        <w:pStyle w:val="TOC4"/>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Identifying the intercepted IMS-based communications</w:t>
      </w:r>
      <w:r>
        <w:tab/>
      </w:r>
      <w:r>
        <w:fldChar w:fldCharType="begin" w:fldLock="1"/>
      </w:r>
      <w:r>
        <w:instrText xml:space="preserve"> PAGEREF _Toc90925059 \h </w:instrText>
      </w:r>
      <w:r>
        <w:fldChar w:fldCharType="separate"/>
      </w:r>
      <w:r>
        <w:t>186</w:t>
      </w:r>
      <w:r>
        <w:fldChar w:fldCharType="end"/>
      </w:r>
    </w:p>
    <w:p w14:paraId="1DFDC09A" w14:textId="03D28CDA" w:rsidR="00217139" w:rsidRDefault="00217139">
      <w:pPr>
        <w:pStyle w:val="TOC5"/>
        <w:rPr>
          <w:rFonts w:asciiTheme="minorHAnsi" w:eastAsiaTheme="minorEastAsia" w:hAnsiTheme="minorHAnsi" w:cstheme="minorBidi"/>
          <w:sz w:val="22"/>
          <w:szCs w:val="22"/>
          <w:lang w:eastAsia="en-GB"/>
        </w:rPr>
      </w:pPr>
      <w:r>
        <w:t>7.12.2.8.1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_Toc90925060 \h </w:instrText>
      </w:r>
      <w:r>
        <w:fldChar w:fldCharType="separate"/>
      </w:r>
      <w:r>
        <w:t>186</w:t>
      </w:r>
      <w:r>
        <w:fldChar w:fldCharType="end"/>
      </w:r>
    </w:p>
    <w:p w14:paraId="2AD29369" w14:textId="1BC6416F" w:rsidR="00217139" w:rsidRDefault="00217139">
      <w:pPr>
        <w:pStyle w:val="TOC5"/>
        <w:rPr>
          <w:rFonts w:asciiTheme="minorHAnsi" w:eastAsiaTheme="minorEastAsia" w:hAnsiTheme="minorHAnsi" w:cstheme="minorBidi"/>
          <w:sz w:val="22"/>
          <w:szCs w:val="22"/>
          <w:lang w:eastAsia="en-GB"/>
        </w:rPr>
      </w:pPr>
      <w:r>
        <w:t>7.12.2.8.2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_Toc90925061 \h </w:instrText>
      </w:r>
      <w:r>
        <w:fldChar w:fldCharType="separate"/>
      </w:r>
      <w:r>
        <w:t>186</w:t>
      </w:r>
      <w:r>
        <w:fldChar w:fldCharType="end"/>
      </w:r>
    </w:p>
    <w:p w14:paraId="6B6DF736" w14:textId="63952148" w:rsidR="00217139" w:rsidRDefault="00217139">
      <w:pPr>
        <w:pStyle w:val="TOC6"/>
        <w:rPr>
          <w:rFonts w:asciiTheme="minorHAnsi" w:eastAsiaTheme="minorEastAsia" w:hAnsiTheme="minorHAnsi" w:cstheme="minorBidi"/>
          <w:sz w:val="22"/>
          <w:szCs w:val="22"/>
          <w:lang w:eastAsia="en-GB"/>
        </w:rPr>
      </w:pPr>
      <w:r>
        <w:t>7.12.2.8.2.1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_Toc90925062 \h </w:instrText>
      </w:r>
      <w:r>
        <w:fldChar w:fldCharType="separate"/>
      </w:r>
      <w:r>
        <w:t>186</w:t>
      </w:r>
      <w:r>
        <w:fldChar w:fldCharType="end"/>
      </w:r>
    </w:p>
    <w:p w14:paraId="74B1CB2D" w14:textId="1E04B13E" w:rsidR="00217139" w:rsidRDefault="00217139">
      <w:pPr>
        <w:pStyle w:val="TOC6"/>
        <w:rPr>
          <w:rFonts w:asciiTheme="minorHAnsi" w:eastAsiaTheme="minorEastAsia" w:hAnsiTheme="minorHAnsi" w:cstheme="minorBidi"/>
          <w:sz w:val="22"/>
          <w:szCs w:val="22"/>
          <w:lang w:eastAsia="en-GB"/>
        </w:rPr>
      </w:pPr>
      <w:r>
        <w:t>7.12.2.8.2.2</w:t>
      </w:r>
      <w:r>
        <w:rPr>
          <w:rFonts w:asciiTheme="minorHAnsi" w:eastAsiaTheme="minorEastAsia" w:hAnsiTheme="minorHAnsi" w:cstheme="minorBidi"/>
          <w:sz w:val="22"/>
          <w:szCs w:val="22"/>
          <w:lang w:eastAsia="en-GB"/>
        </w:rPr>
        <w:tab/>
      </w:r>
      <w:r>
        <w:t>Session based IMS services</w:t>
      </w:r>
      <w:r>
        <w:tab/>
      </w:r>
      <w:r>
        <w:fldChar w:fldCharType="begin" w:fldLock="1"/>
      </w:r>
      <w:r>
        <w:instrText xml:space="preserve"> PAGEREF _Toc90925063 \h </w:instrText>
      </w:r>
      <w:r>
        <w:fldChar w:fldCharType="separate"/>
      </w:r>
      <w:r>
        <w:t>186</w:t>
      </w:r>
      <w:r>
        <w:fldChar w:fldCharType="end"/>
      </w:r>
    </w:p>
    <w:p w14:paraId="63CC613A" w14:textId="2E899F7F" w:rsidR="00217139" w:rsidRDefault="00217139">
      <w:pPr>
        <w:pStyle w:val="TOC6"/>
        <w:rPr>
          <w:rFonts w:asciiTheme="minorHAnsi" w:eastAsiaTheme="minorEastAsia" w:hAnsiTheme="minorHAnsi" w:cstheme="minorBidi"/>
          <w:sz w:val="22"/>
          <w:szCs w:val="22"/>
          <w:lang w:eastAsia="en-GB"/>
        </w:rPr>
      </w:pPr>
      <w:r>
        <w:t>7.12.2.8.2.3</w:t>
      </w:r>
      <w:r>
        <w:rPr>
          <w:rFonts w:asciiTheme="minorHAnsi" w:eastAsiaTheme="minorEastAsia" w:hAnsiTheme="minorHAnsi" w:cstheme="minorBidi"/>
          <w:sz w:val="22"/>
          <w:szCs w:val="22"/>
          <w:lang w:eastAsia="en-GB"/>
        </w:rPr>
        <w:tab/>
      </w:r>
      <w:r>
        <w:t>Session independent IMS services</w:t>
      </w:r>
      <w:r>
        <w:tab/>
      </w:r>
      <w:r>
        <w:fldChar w:fldCharType="begin" w:fldLock="1"/>
      </w:r>
      <w:r>
        <w:instrText xml:space="preserve"> PAGEREF _Toc90925064 \h </w:instrText>
      </w:r>
      <w:r>
        <w:fldChar w:fldCharType="separate"/>
      </w:r>
      <w:r>
        <w:t>187</w:t>
      </w:r>
      <w:r>
        <w:fldChar w:fldCharType="end"/>
      </w:r>
    </w:p>
    <w:p w14:paraId="32BACCDB" w14:textId="32BB2051" w:rsidR="00217139" w:rsidRDefault="00217139">
      <w:pPr>
        <w:pStyle w:val="TOC4"/>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Handling of correlation information</w:t>
      </w:r>
      <w:r>
        <w:tab/>
      </w:r>
      <w:r>
        <w:fldChar w:fldCharType="begin" w:fldLock="1"/>
      </w:r>
      <w:r>
        <w:instrText xml:space="preserve"> PAGEREF _Toc90925065 \h </w:instrText>
      </w:r>
      <w:r>
        <w:fldChar w:fldCharType="separate"/>
      </w:r>
      <w:r>
        <w:t>188</w:t>
      </w:r>
      <w:r>
        <w:fldChar w:fldCharType="end"/>
      </w:r>
    </w:p>
    <w:p w14:paraId="4351BEC8" w14:textId="7BD00CC1" w:rsidR="00217139" w:rsidRDefault="00217139">
      <w:pPr>
        <w:pStyle w:val="TOC3"/>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_Toc90925066 \h </w:instrText>
      </w:r>
      <w:r>
        <w:fldChar w:fldCharType="separate"/>
      </w:r>
      <w:r>
        <w:t>188</w:t>
      </w:r>
      <w:r>
        <w:fldChar w:fldCharType="end"/>
      </w:r>
    </w:p>
    <w:p w14:paraId="3210D49A" w14:textId="1786042C" w:rsidR="00217139" w:rsidRDefault="00217139">
      <w:pPr>
        <w:pStyle w:val="TOC4"/>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_Toc90925067 \h </w:instrText>
      </w:r>
      <w:r>
        <w:fldChar w:fldCharType="separate"/>
      </w:r>
      <w:r>
        <w:t>188</w:t>
      </w:r>
      <w:r>
        <w:fldChar w:fldCharType="end"/>
      </w:r>
    </w:p>
    <w:p w14:paraId="4AB8D888" w14:textId="487C4448" w:rsidR="00217139" w:rsidRDefault="00217139">
      <w:pPr>
        <w:pStyle w:val="TOC4"/>
        <w:rPr>
          <w:rFonts w:asciiTheme="minorHAnsi" w:eastAsiaTheme="minorEastAsia" w:hAnsiTheme="minorHAnsi" w:cstheme="minorBidi"/>
          <w:sz w:val="22"/>
          <w:szCs w:val="22"/>
          <w:lang w:eastAsia="en-GB"/>
        </w:rPr>
      </w:pPr>
      <w:r>
        <w:t>7.12.3.2</w:t>
      </w:r>
      <w:r>
        <w:rPr>
          <w:rFonts w:asciiTheme="minorHAnsi" w:eastAsiaTheme="minorEastAsia" w:hAnsiTheme="minorHAnsi" w:cstheme="minorBidi"/>
          <w:sz w:val="22"/>
          <w:szCs w:val="22"/>
          <w:lang w:eastAsia="en-GB"/>
        </w:rPr>
        <w:tab/>
      </w:r>
      <w:r>
        <w:t>Provisioning of IRI-POI</w:t>
      </w:r>
      <w:r>
        <w:tab/>
      </w:r>
      <w:r>
        <w:fldChar w:fldCharType="begin" w:fldLock="1"/>
      </w:r>
      <w:r>
        <w:instrText xml:space="preserve"> PAGEREF _Toc90925068 \h </w:instrText>
      </w:r>
      <w:r>
        <w:fldChar w:fldCharType="separate"/>
      </w:r>
      <w:r>
        <w:t>188</w:t>
      </w:r>
      <w:r>
        <w:fldChar w:fldCharType="end"/>
      </w:r>
    </w:p>
    <w:p w14:paraId="3057C947" w14:textId="7D0C96CA" w:rsidR="00217139" w:rsidRDefault="00217139">
      <w:pPr>
        <w:pStyle w:val="TOC5"/>
        <w:rPr>
          <w:rFonts w:asciiTheme="minorHAnsi" w:eastAsiaTheme="minorEastAsia" w:hAnsiTheme="minorHAnsi" w:cstheme="minorBidi"/>
          <w:sz w:val="22"/>
          <w:szCs w:val="22"/>
          <w:lang w:eastAsia="en-GB"/>
        </w:rPr>
      </w:pPr>
      <w:r>
        <w:t>7.12.3.2.1</w:t>
      </w:r>
      <w:r>
        <w:rPr>
          <w:rFonts w:asciiTheme="minorHAnsi" w:eastAsiaTheme="minorEastAsia" w:hAnsiTheme="minorHAnsi" w:cstheme="minorBidi"/>
          <w:sz w:val="22"/>
          <w:szCs w:val="22"/>
          <w:lang w:eastAsia="en-GB"/>
        </w:rPr>
        <w:tab/>
      </w:r>
      <w:r>
        <w:t>Session-based IMS services</w:t>
      </w:r>
      <w:r>
        <w:tab/>
      </w:r>
      <w:r>
        <w:fldChar w:fldCharType="begin" w:fldLock="1"/>
      </w:r>
      <w:r>
        <w:instrText xml:space="preserve"> PAGEREF _Toc90925069 \h </w:instrText>
      </w:r>
      <w:r>
        <w:fldChar w:fldCharType="separate"/>
      </w:r>
      <w:r>
        <w:t>188</w:t>
      </w:r>
      <w:r>
        <w:fldChar w:fldCharType="end"/>
      </w:r>
    </w:p>
    <w:p w14:paraId="32D1638A" w14:textId="54C90CFC" w:rsidR="00217139" w:rsidRDefault="00217139">
      <w:pPr>
        <w:pStyle w:val="TOC5"/>
        <w:rPr>
          <w:rFonts w:asciiTheme="minorHAnsi" w:eastAsiaTheme="minorEastAsia" w:hAnsiTheme="minorHAnsi" w:cstheme="minorBidi"/>
          <w:sz w:val="22"/>
          <w:szCs w:val="22"/>
          <w:lang w:eastAsia="en-GB"/>
        </w:rPr>
      </w:pPr>
      <w:r>
        <w:t>7.12.3.2.2</w:t>
      </w:r>
      <w:r>
        <w:rPr>
          <w:rFonts w:asciiTheme="minorHAnsi" w:eastAsiaTheme="minorEastAsia" w:hAnsiTheme="minorHAnsi" w:cstheme="minorBidi"/>
          <w:sz w:val="22"/>
          <w:szCs w:val="22"/>
          <w:lang w:eastAsia="en-GB"/>
        </w:rPr>
        <w:tab/>
      </w:r>
      <w:r>
        <w:t>Session-independent IMS services</w:t>
      </w:r>
      <w:r>
        <w:tab/>
      </w:r>
      <w:r>
        <w:fldChar w:fldCharType="begin" w:fldLock="1"/>
      </w:r>
      <w:r>
        <w:instrText xml:space="preserve"> PAGEREF _Toc90925070 \h </w:instrText>
      </w:r>
      <w:r>
        <w:fldChar w:fldCharType="separate"/>
      </w:r>
      <w:r>
        <w:t>189</w:t>
      </w:r>
      <w:r>
        <w:fldChar w:fldCharType="end"/>
      </w:r>
    </w:p>
    <w:p w14:paraId="25E46832" w14:textId="6E3BF4EB" w:rsidR="00217139" w:rsidRDefault="00217139">
      <w:pPr>
        <w:pStyle w:val="TOC4"/>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Provisioning of CC-TF</w:t>
      </w:r>
      <w:r>
        <w:tab/>
      </w:r>
      <w:r>
        <w:fldChar w:fldCharType="begin" w:fldLock="1"/>
      </w:r>
      <w:r>
        <w:instrText xml:space="preserve"> PAGEREF _Toc90925071 \h </w:instrText>
      </w:r>
      <w:r>
        <w:fldChar w:fldCharType="separate"/>
      </w:r>
      <w:r>
        <w:t>190</w:t>
      </w:r>
      <w:r>
        <w:fldChar w:fldCharType="end"/>
      </w:r>
    </w:p>
    <w:p w14:paraId="467E0F72" w14:textId="53876A8D" w:rsidR="00217139" w:rsidRDefault="00217139">
      <w:pPr>
        <w:pStyle w:val="TOC4"/>
        <w:rPr>
          <w:rFonts w:asciiTheme="minorHAnsi" w:eastAsiaTheme="minorEastAsia" w:hAnsiTheme="minorHAnsi" w:cstheme="minorBidi"/>
          <w:sz w:val="22"/>
          <w:szCs w:val="22"/>
          <w:lang w:eastAsia="en-GB"/>
        </w:rPr>
      </w:pPr>
      <w:r>
        <w:t>7.12.3.4</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_Toc90925072 \h </w:instrText>
      </w:r>
      <w:r>
        <w:fldChar w:fldCharType="separate"/>
      </w:r>
      <w:r>
        <w:t>191</w:t>
      </w:r>
      <w:r>
        <w:fldChar w:fldCharType="end"/>
      </w:r>
    </w:p>
    <w:p w14:paraId="6D23549D" w14:textId="7D46EB72" w:rsidR="00217139" w:rsidRDefault="00217139">
      <w:pPr>
        <w:pStyle w:val="TOC4"/>
        <w:rPr>
          <w:rFonts w:asciiTheme="minorHAnsi" w:eastAsiaTheme="minorEastAsia" w:hAnsiTheme="minorHAnsi" w:cstheme="minorBidi"/>
          <w:sz w:val="22"/>
          <w:szCs w:val="22"/>
          <w:lang w:eastAsia="en-GB"/>
        </w:rPr>
      </w:pPr>
      <w:r>
        <w:t>7.12.3.5</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_Toc90925073 \h </w:instrText>
      </w:r>
      <w:r>
        <w:fldChar w:fldCharType="separate"/>
      </w:r>
      <w:r>
        <w:t>191</w:t>
      </w:r>
      <w:r>
        <w:fldChar w:fldCharType="end"/>
      </w:r>
    </w:p>
    <w:p w14:paraId="7F7200D2" w14:textId="653E1EE0" w:rsidR="00217139" w:rsidRDefault="00217139">
      <w:pPr>
        <w:pStyle w:val="TOC3"/>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Generation of xIRIs over LI_X2</w:t>
      </w:r>
      <w:r>
        <w:tab/>
      </w:r>
      <w:r>
        <w:fldChar w:fldCharType="begin" w:fldLock="1"/>
      </w:r>
      <w:r>
        <w:instrText xml:space="preserve"> PAGEREF _Toc90925074 \h </w:instrText>
      </w:r>
      <w:r>
        <w:fldChar w:fldCharType="separate"/>
      </w:r>
      <w:r>
        <w:t>192</w:t>
      </w:r>
      <w:r>
        <w:fldChar w:fldCharType="end"/>
      </w:r>
    </w:p>
    <w:p w14:paraId="539666CF" w14:textId="7189FE92" w:rsidR="00217139" w:rsidRDefault="00217139">
      <w:pPr>
        <w:pStyle w:val="TOC4"/>
        <w:rPr>
          <w:rFonts w:asciiTheme="minorHAnsi" w:eastAsiaTheme="minorEastAsia" w:hAnsiTheme="minorHAnsi" w:cstheme="minorBidi"/>
          <w:sz w:val="22"/>
          <w:szCs w:val="22"/>
          <w:lang w:eastAsia="en-GB"/>
        </w:rPr>
      </w:pPr>
      <w:r>
        <w:t>7.12.4.1</w:t>
      </w:r>
      <w:r>
        <w:rPr>
          <w:rFonts w:asciiTheme="minorHAnsi" w:eastAsiaTheme="minorEastAsia" w:hAnsiTheme="minorHAnsi" w:cstheme="minorBidi"/>
          <w:sz w:val="22"/>
          <w:szCs w:val="22"/>
          <w:lang w:eastAsia="en-GB"/>
        </w:rPr>
        <w:tab/>
      </w:r>
      <w:r>
        <w:t>IRI-POIs in IMS signaling functions</w:t>
      </w:r>
      <w:r>
        <w:tab/>
      </w:r>
      <w:r>
        <w:fldChar w:fldCharType="begin" w:fldLock="1"/>
      </w:r>
      <w:r>
        <w:instrText xml:space="preserve"> PAGEREF _Toc90925075 \h </w:instrText>
      </w:r>
      <w:r>
        <w:fldChar w:fldCharType="separate"/>
      </w:r>
      <w:r>
        <w:t>192</w:t>
      </w:r>
      <w:r>
        <w:fldChar w:fldCharType="end"/>
      </w:r>
    </w:p>
    <w:p w14:paraId="4BF2EA0A" w14:textId="0C114201" w:rsidR="00217139" w:rsidRDefault="00217139">
      <w:pPr>
        <w:pStyle w:val="TOC5"/>
        <w:rPr>
          <w:rFonts w:asciiTheme="minorHAnsi" w:eastAsiaTheme="minorEastAsia" w:hAnsiTheme="minorHAnsi" w:cstheme="minorBidi"/>
          <w:sz w:val="22"/>
          <w:szCs w:val="22"/>
          <w:lang w:eastAsia="en-GB"/>
        </w:rPr>
      </w:pPr>
      <w:r>
        <w:t>7.12.4.1.1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_Toc90925076 \h </w:instrText>
      </w:r>
      <w:r>
        <w:fldChar w:fldCharType="separate"/>
      </w:r>
      <w:r>
        <w:t>192</w:t>
      </w:r>
      <w:r>
        <w:fldChar w:fldCharType="end"/>
      </w:r>
    </w:p>
    <w:p w14:paraId="41096F7A" w14:textId="51EBABE9" w:rsidR="00217139" w:rsidRDefault="00217139">
      <w:pPr>
        <w:pStyle w:val="TOC5"/>
        <w:rPr>
          <w:rFonts w:asciiTheme="minorHAnsi" w:eastAsiaTheme="minorEastAsia" w:hAnsiTheme="minorHAnsi" w:cstheme="minorBidi"/>
          <w:sz w:val="22"/>
          <w:szCs w:val="22"/>
          <w:lang w:eastAsia="en-GB"/>
        </w:rPr>
      </w:pPr>
      <w:r>
        <w:t>7.12.4.1.2</w:t>
      </w:r>
      <w:r>
        <w:rPr>
          <w:rFonts w:asciiTheme="minorHAnsi" w:eastAsiaTheme="minorEastAsia" w:hAnsiTheme="minorHAnsi" w:cstheme="minorBidi"/>
          <w:sz w:val="22"/>
          <w:szCs w:val="22"/>
          <w:lang w:eastAsia="en-GB"/>
        </w:rPr>
        <w:tab/>
      </w:r>
      <w:r>
        <w:t>IRI-POI in P-CSCF</w:t>
      </w:r>
      <w:r>
        <w:tab/>
      </w:r>
      <w:r>
        <w:fldChar w:fldCharType="begin" w:fldLock="1"/>
      </w:r>
      <w:r>
        <w:instrText xml:space="preserve"> PAGEREF _Toc90925077 \h </w:instrText>
      </w:r>
      <w:r>
        <w:fldChar w:fldCharType="separate"/>
      </w:r>
      <w:r>
        <w:t>193</w:t>
      </w:r>
      <w:r>
        <w:fldChar w:fldCharType="end"/>
      </w:r>
    </w:p>
    <w:p w14:paraId="2206801A" w14:textId="52235948" w:rsidR="00217139" w:rsidRDefault="00217139">
      <w:pPr>
        <w:pStyle w:val="TOC6"/>
        <w:rPr>
          <w:rFonts w:asciiTheme="minorHAnsi" w:eastAsiaTheme="minorEastAsia" w:hAnsiTheme="minorHAnsi" w:cstheme="minorBidi"/>
          <w:sz w:val="22"/>
          <w:szCs w:val="22"/>
          <w:lang w:eastAsia="en-GB"/>
        </w:rPr>
      </w:pPr>
      <w:r>
        <w:t>7.12.4.1.2.1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_Toc90925078 \h </w:instrText>
      </w:r>
      <w:r>
        <w:fldChar w:fldCharType="separate"/>
      </w:r>
      <w:r>
        <w:t>193</w:t>
      </w:r>
      <w:r>
        <w:fldChar w:fldCharType="end"/>
      </w:r>
    </w:p>
    <w:p w14:paraId="6E6D24AF" w14:textId="3375674A" w:rsidR="00217139" w:rsidRDefault="00217139">
      <w:pPr>
        <w:pStyle w:val="TOC6"/>
        <w:rPr>
          <w:rFonts w:asciiTheme="minorHAnsi" w:eastAsiaTheme="minorEastAsia" w:hAnsiTheme="minorHAnsi" w:cstheme="minorBidi"/>
          <w:sz w:val="22"/>
          <w:szCs w:val="22"/>
          <w:lang w:eastAsia="en-GB"/>
        </w:rPr>
      </w:pPr>
      <w:r>
        <w:t>7.12.4.1.2.2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_Toc90925079 \h </w:instrText>
      </w:r>
      <w:r>
        <w:fldChar w:fldCharType="separate"/>
      </w:r>
      <w:r>
        <w:t>193</w:t>
      </w:r>
      <w:r>
        <w:fldChar w:fldCharType="end"/>
      </w:r>
    </w:p>
    <w:p w14:paraId="6C25331A" w14:textId="45E08EE7" w:rsidR="00217139" w:rsidRDefault="00217139">
      <w:pPr>
        <w:pStyle w:val="TOC5"/>
        <w:rPr>
          <w:rFonts w:asciiTheme="minorHAnsi" w:eastAsiaTheme="minorEastAsia" w:hAnsiTheme="minorHAnsi" w:cstheme="minorBidi"/>
          <w:sz w:val="22"/>
          <w:szCs w:val="22"/>
          <w:lang w:eastAsia="en-GB"/>
        </w:rPr>
      </w:pPr>
      <w:r>
        <w:t>7.12.4.1.3</w:t>
      </w:r>
      <w:r>
        <w:rPr>
          <w:rFonts w:asciiTheme="minorHAnsi" w:eastAsiaTheme="minorEastAsia" w:hAnsiTheme="minorHAnsi" w:cstheme="minorBidi"/>
          <w:sz w:val="22"/>
          <w:szCs w:val="22"/>
          <w:lang w:eastAsia="en-GB"/>
        </w:rPr>
        <w:tab/>
      </w:r>
      <w:r>
        <w:t>IRI-POI in S-CSCF</w:t>
      </w:r>
      <w:r>
        <w:tab/>
      </w:r>
      <w:r>
        <w:fldChar w:fldCharType="begin" w:fldLock="1"/>
      </w:r>
      <w:r>
        <w:instrText xml:space="preserve"> PAGEREF _Toc90925080 \h </w:instrText>
      </w:r>
      <w:r>
        <w:fldChar w:fldCharType="separate"/>
      </w:r>
      <w:r>
        <w:t>193</w:t>
      </w:r>
      <w:r>
        <w:fldChar w:fldCharType="end"/>
      </w:r>
    </w:p>
    <w:p w14:paraId="6A264B14" w14:textId="3D937CF1" w:rsidR="00217139" w:rsidRDefault="00217139">
      <w:pPr>
        <w:pStyle w:val="TOC6"/>
        <w:rPr>
          <w:rFonts w:asciiTheme="minorHAnsi" w:eastAsiaTheme="minorEastAsia" w:hAnsiTheme="minorHAnsi" w:cstheme="minorBidi"/>
          <w:sz w:val="22"/>
          <w:szCs w:val="22"/>
          <w:lang w:eastAsia="en-GB"/>
        </w:rPr>
      </w:pPr>
      <w:r>
        <w:t>7.12.4.1.3.1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_Toc90925081 \h </w:instrText>
      </w:r>
      <w:r>
        <w:fldChar w:fldCharType="separate"/>
      </w:r>
      <w:r>
        <w:t>193</w:t>
      </w:r>
      <w:r>
        <w:fldChar w:fldCharType="end"/>
      </w:r>
    </w:p>
    <w:p w14:paraId="5A1B27FD" w14:textId="78754116" w:rsidR="00217139" w:rsidRDefault="00217139">
      <w:pPr>
        <w:pStyle w:val="TOC6"/>
        <w:rPr>
          <w:rFonts w:asciiTheme="minorHAnsi" w:eastAsiaTheme="minorEastAsia" w:hAnsiTheme="minorHAnsi" w:cstheme="minorBidi"/>
          <w:sz w:val="22"/>
          <w:szCs w:val="22"/>
          <w:lang w:eastAsia="en-GB"/>
        </w:rPr>
      </w:pPr>
      <w:r>
        <w:t>7.12.4.1.3.2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_Toc90925082 \h </w:instrText>
      </w:r>
      <w:r>
        <w:fldChar w:fldCharType="separate"/>
      </w:r>
      <w:r>
        <w:t>193</w:t>
      </w:r>
      <w:r>
        <w:fldChar w:fldCharType="end"/>
      </w:r>
    </w:p>
    <w:p w14:paraId="5ED9FA10" w14:textId="00DFFF43" w:rsidR="00217139" w:rsidRDefault="00217139">
      <w:pPr>
        <w:pStyle w:val="TOC5"/>
        <w:rPr>
          <w:rFonts w:asciiTheme="minorHAnsi" w:eastAsiaTheme="minorEastAsia" w:hAnsiTheme="minorHAnsi" w:cstheme="minorBidi"/>
          <w:sz w:val="22"/>
          <w:szCs w:val="22"/>
          <w:lang w:eastAsia="en-GB"/>
        </w:rPr>
      </w:pPr>
      <w:r>
        <w:t>7.12.4.1.4</w:t>
      </w:r>
      <w:r>
        <w:rPr>
          <w:rFonts w:asciiTheme="minorHAnsi" w:eastAsiaTheme="minorEastAsia" w:hAnsiTheme="minorHAnsi" w:cstheme="minorBidi"/>
          <w:sz w:val="22"/>
          <w:szCs w:val="22"/>
          <w:lang w:eastAsia="en-GB"/>
        </w:rPr>
        <w:tab/>
      </w:r>
      <w:r>
        <w:t>IRI-POI in E-CSCF</w:t>
      </w:r>
      <w:r>
        <w:tab/>
      </w:r>
      <w:r>
        <w:fldChar w:fldCharType="begin" w:fldLock="1"/>
      </w:r>
      <w:r>
        <w:instrText xml:space="preserve"> PAGEREF _Toc90925083 \h </w:instrText>
      </w:r>
      <w:r>
        <w:fldChar w:fldCharType="separate"/>
      </w:r>
      <w:r>
        <w:t>194</w:t>
      </w:r>
      <w:r>
        <w:fldChar w:fldCharType="end"/>
      </w:r>
    </w:p>
    <w:p w14:paraId="6B5B19E4" w14:textId="6E862F55" w:rsidR="00217139" w:rsidRDefault="00217139">
      <w:pPr>
        <w:pStyle w:val="TOC5"/>
        <w:rPr>
          <w:rFonts w:asciiTheme="minorHAnsi" w:eastAsiaTheme="minorEastAsia" w:hAnsiTheme="minorHAnsi" w:cstheme="minorBidi"/>
          <w:sz w:val="22"/>
          <w:szCs w:val="22"/>
          <w:lang w:eastAsia="en-GB"/>
        </w:rPr>
      </w:pPr>
      <w:r>
        <w:t>7.12.4.1.5</w:t>
      </w:r>
      <w:r>
        <w:rPr>
          <w:rFonts w:asciiTheme="minorHAnsi" w:eastAsiaTheme="minorEastAsia" w:hAnsiTheme="minorHAnsi" w:cstheme="minorBidi"/>
          <w:sz w:val="22"/>
          <w:szCs w:val="22"/>
          <w:lang w:eastAsia="en-GB"/>
        </w:rPr>
        <w:tab/>
      </w:r>
      <w:r>
        <w:t>IRI-POI in IBCF</w:t>
      </w:r>
      <w:r>
        <w:tab/>
      </w:r>
      <w:r>
        <w:fldChar w:fldCharType="begin" w:fldLock="1"/>
      </w:r>
      <w:r>
        <w:instrText xml:space="preserve"> PAGEREF _Toc90925084 \h </w:instrText>
      </w:r>
      <w:r>
        <w:fldChar w:fldCharType="separate"/>
      </w:r>
      <w:r>
        <w:t>194</w:t>
      </w:r>
      <w:r>
        <w:fldChar w:fldCharType="end"/>
      </w:r>
    </w:p>
    <w:p w14:paraId="20FD371E" w14:textId="3E11D161" w:rsidR="00217139" w:rsidRDefault="00217139">
      <w:pPr>
        <w:pStyle w:val="TOC6"/>
        <w:rPr>
          <w:rFonts w:asciiTheme="minorHAnsi" w:eastAsiaTheme="minorEastAsia" w:hAnsiTheme="minorHAnsi" w:cstheme="minorBidi"/>
          <w:sz w:val="22"/>
          <w:szCs w:val="22"/>
          <w:lang w:eastAsia="en-GB"/>
        </w:rPr>
      </w:pPr>
      <w:r>
        <w:t>7.12.4.1.5.1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_Toc90925085 \h </w:instrText>
      </w:r>
      <w:r>
        <w:fldChar w:fldCharType="separate"/>
      </w:r>
      <w:r>
        <w:t>194</w:t>
      </w:r>
      <w:r>
        <w:fldChar w:fldCharType="end"/>
      </w:r>
    </w:p>
    <w:p w14:paraId="2D3833F8" w14:textId="172C379B" w:rsidR="00217139" w:rsidRDefault="00217139">
      <w:pPr>
        <w:pStyle w:val="TOC6"/>
        <w:rPr>
          <w:rFonts w:asciiTheme="minorHAnsi" w:eastAsiaTheme="minorEastAsia" w:hAnsiTheme="minorHAnsi" w:cstheme="minorBidi"/>
          <w:sz w:val="22"/>
          <w:szCs w:val="22"/>
          <w:lang w:eastAsia="en-GB"/>
        </w:rPr>
      </w:pPr>
      <w:r>
        <w:t>7.12.4.1.5.2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_Toc90925086 \h </w:instrText>
      </w:r>
      <w:r>
        <w:fldChar w:fldCharType="separate"/>
      </w:r>
      <w:r>
        <w:t>194</w:t>
      </w:r>
      <w:r>
        <w:fldChar w:fldCharType="end"/>
      </w:r>
    </w:p>
    <w:p w14:paraId="602E822A" w14:textId="671D4DCC" w:rsidR="00217139" w:rsidRDefault="00217139">
      <w:pPr>
        <w:pStyle w:val="TOC5"/>
        <w:rPr>
          <w:rFonts w:asciiTheme="minorHAnsi" w:eastAsiaTheme="minorEastAsia" w:hAnsiTheme="minorHAnsi" w:cstheme="minorBidi"/>
          <w:sz w:val="22"/>
          <w:szCs w:val="22"/>
          <w:lang w:eastAsia="en-GB"/>
        </w:rPr>
      </w:pPr>
      <w:r>
        <w:t>7.12.4.1.6</w:t>
      </w:r>
      <w:r>
        <w:rPr>
          <w:rFonts w:asciiTheme="minorHAnsi" w:eastAsiaTheme="minorEastAsia" w:hAnsiTheme="minorHAnsi" w:cstheme="minorBidi"/>
          <w:sz w:val="22"/>
          <w:szCs w:val="22"/>
          <w:lang w:eastAsia="en-GB"/>
        </w:rPr>
        <w:tab/>
      </w:r>
      <w:r>
        <w:t>IRI-POI in MGCF</w:t>
      </w:r>
      <w:r>
        <w:tab/>
      </w:r>
      <w:r>
        <w:fldChar w:fldCharType="begin" w:fldLock="1"/>
      </w:r>
      <w:r>
        <w:instrText xml:space="preserve"> PAGEREF _Toc90925087 \h </w:instrText>
      </w:r>
      <w:r>
        <w:fldChar w:fldCharType="separate"/>
      </w:r>
      <w:r>
        <w:t>195</w:t>
      </w:r>
      <w:r>
        <w:fldChar w:fldCharType="end"/>
      </w:r>
    </w:p>
    <w:p w14:paraId="734473A0" w14:textId="0277D02F" w:rsidR="00217139" w:rsidRDefault="00217139">
      <w:pPr>
        <w:pStyle w:val="TOC6"/>
        <w:rPr>
          <w:rFonts w:asciiTheme="minorHAnsi" w:eastAsiaTheme="minorEastAsia" w:hAnsiTheme="minorHAnsi" w:cstheme="minorBidi"/>
          <w:sz w:val="22"/>
          <w:szCs w:val="22"/>
          <w:lang w:eastAsia="en-GB"/>
        </w:rPr>
      </w:pPr>
      <w:r>
        <w:t>7.12.4.1.6.1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_Toc90925088 \h </w:instrText>
      </w:r>
      <w:r>
        <w:fldChar w:fldCharType="separate"/>
      </w:r>
      <w:r>
        <w:t>195</w:t>
      </w:r>
      <w:r>
        <w:fldChar w:fldCharType="end"/>
      </w:r>
    </w:p>
    <w:p w14:paraId="2414B052" w14:textId="564E5DEE" w:rsidR="00217139" w:rsidRDefault="00217139">
      <w:pPr>
        <w:pStyle w:val="TOC6"/>
        <w:rPr>
          <w:rFonts w:asciiTheme="minorHAnsi" w:eastAsiaTheme="minorEastAsia" w:hAnsiTheme="minorHAnsi" w:cstheme="minorBidi"/>
          <w:sz w:val="22"/>
          <w:szCs w:val="22"/>
          <w:lang w:eastAsia="en-GB"/>
        </w:rPr>
      </w:pPr>
      <w:r>
        <w:t>7.12.4.1.6.2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_Toc90925089 \h </w:instrText>
      </w:r>
      <w:r>
        <w:fldChar w:fldCharType="separate"/>
      </w:r>
      <w:r>
        <w:t>195</w:t>
      </w:r>
      <w:r>
        <w:fldChar w:fldCharType="end"/>
      </w:r>
    </w:p>
    <w:p w14:paraId="48BD028B" w14:textId="03238706" w:rsidR="00217139" w:rsidRDefault="00217139">
      <w:pPr>
        <w:pStyle w:val="TOC5"/>
        <w:rPr>
          <w:rFonts w:asciiTheme="minorHAnsi" w:eastAsiaTheme="minorEastAsia" w:hAnsiTheme="minorHAnsi" w:cstheme="minorBidi"/>
          <w:sz w:val="22"/>
          <w:szCs w:val="22"/>
          <w:lang w:eastAsia="en-GB"/>
        </w:rPr>
      </w:pPr>
      <w:r>
        <w:t>7.12.4.1.7</w:t>
      </w:r>
      <w:r>
        <w:rPr>
          <w:rFonts w:asciiTheme="minorHAnsi" w:eastAsiaTheme="minorEastAsia" w:hAnsiTheme="minorHAnsi" w:cstheme="minorBidi"/>
          <w:sz w:val="22"/>
          <w:szCs w:val="22"/>
          <w:lang w:eastAsia="en-GB"/>
        </w:rPr>
        <w:tab/>
      </w:r>
      <w:r>
        <w:t>IRI-POI in AS</w:t>
      </w:r>
      <w:r>
        <w:tab/>
      </w:r>
      <w:r>
        <w:fldChar w:fldCharType="begin" w:fldLock="1"/>
      </w:r>
      <w:r>
        <w:instrText xml:space="preserve"> PAGEREF _Toc90925090 \h </w:instrText>
      </w:r>
      <w:r>
        <w:fldChar w:fldCharType="separate"/>
      </w:r>
      <w:r>
        <w:t>195</w:t>
      </w:r>
      <w:r>
        <w:fldChar w:fldCharType="end"/>
      </w:r>
    </w:p>
    <w:p w14:paraId="161776A6" w14:textId="0C58052D" w:rsidR="00217139" w:rsidRDefault="00217139">
      <w:pPr>
        <w:pStyle w:val="TOC6"/>
        <w:rPr>
          <w:rFonts w:asciiTheme="minorHAnsi" w:eastAsiaTheme="minorEastAsia" w:hAnsiTheme="minorHAnsi" w:cstheme="minorBidi"/>
          <w:sz w:val="22"/>
          <w:szCs w:val="22"/>
          <w:lang w:eastAsia="en-GB"/>
        </w:rPr>
      </w:pPr>
      <w:r>
        <w:t>7.12.4.1.7.1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_Toc90925091 \h </w:instrText>
      </w:r>
      <w:r>
        <w:fldChar w:fldCharType="separate"/>
      </w:r>
      <w:r>
        <w:t>195</w:t>
      </w:r>
      <w:r>
        <w:fldChar w:fldCharType="end"/>
      </w:r>
    </w:p>
    <w:p w14:paraId="1D2F8437" w14:textId="69C3CEFF" w:rsidR="00217139" w:rsidRDefault="00217139">
      <w:pPr>
        <w:pStyle w:val="TOC6"/>
        <w:rPr>
          <w:rFonts w:asciiTheme="minorHAnsi" w:eastAsiaTheme="minorEastAsia" w:hAnsiTheme="minorHAnsi" w:cstheme="minorBidi"/>
          <w:sz w:val="22"/>
          <w:szCs w:val="22"/>
          <w:lang w:eastAsia="en-GB"/>
        </w:rPr>
      </w:pPr>
      <w:r>
        <w:t>7.12.4.1.7.2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_Toc90925092 \h </w:instrText>
      </w:r>
      <w:r>
        <w:fldChar w:fldCharType="separate"/>
      </w:r>
      <w:r>
        <w:t>195</w:t>
      </w:r>
      <w:r>
        <w:fldChar w:fldCharType="end"/>
      </w:r>
    </w:p>
    <w:p w14:paraId="42EFF784" w14:textId="152688E7" w:rsidR="00217139" w:rsidRDefault="00217139">
      <w:pPr>
        <w:pStyle w:val="TOC4"/>
        <w:rPr>
          <w:rFonts w:asciiTheme="minorHAnsi" w:eastAsiaTheme="minorEastAsia" w:hAnsiTheme="minorHAnsi" w:cstheme="minorBidi"/>
          <w:sz w:val="22"/>
          <w:szCs w:val="22"/>
          <w:lang w:eastAsia="en-GB"/>
        </w:rPr>
      </w:pPr>
      <w:r>
        <w:t>7.12.4.2</w:t>
      </w:r>
      <w:r>
        <w:rPr>
          <w:rFonts w:asciiTheme="minorHAnsi" w:eastAsiaTheme="minorEastAsia" w:hAnsiTheme="minorHAnsi" w:cstheme="minorBidi"/>
          <w:sz w:val="22"/>
          <w:szCs w:val="22"/>
          <w:lang w:eastAsia="en-GB"/>
        </w:rPr>
        <w:tab/>
      </w:r>
      <w:r>
        <w:t>IMS records</w:t>
      </w:r>
      <w:r>
        <w:tab/>
      </w:r>
      <w:r>
        <w:fldChar w:fldCharType="begin" w:fldLock="1"/>
      </w:r>
      <w:r>
        <w:instrText xml:space="preserve"> PAGEREF _Toc90925093 \h </w:instrText>
      </w:r>
      <w:r>
        <w:fldChar w:fldCharType="separate"/>
      </w:r>
      <w:r>
        <w:t>195</w:t>
      </w:r>
      <w:r>
        <w:fldChar w:fldCharType="end"/>
      </w:r>
    </w:p>
    <w:p w14:paraId="0AF74C03" w14:textId="65E0363C" w:rsidR="00217139" w:rsidRDefault="00217139">
      <w:pPr>
        <w:pStyle w:val="TOC5"/>
        <w:rPr>
          <w:rFonts w:asciiTheme="minorHAnsi" w:eastAsiaTheme="minorEastAsia" w:hAnsiTheme="minorHAnsi" w:cstheme="minorBidi"/>
          <w:sz w:val="22"/>
          <w:szCs w:val="22"/>
          <w:lang w:eastAsia="en-GB"/>
        </w:rPr>
      </w:pPr>
      <w:r>
        <w:t>7.12.4.2.1</w:t>
      </w:r>
      <w:r>
        <w:rPr>
          <w:rFonts w:asciiTheme="minorHAnsi" w:eastAsiaTheme="minorEastAsia" w:hAnsiTheme="minorHAnsi" w:cstheme="minorBidi"/>
          <w:sz w:val="22"/>
          <w:szCs w:val="22"/>
          <w:lang w:eastAsia="en-GB"/>
        </w:rPr>
        <w:tab/>
      </w:r>
      <w:r>
        <w:t>IMS Message</w:t>
      </w:r>
      <w:r>
        <w:tab/>
      </w:r>
      <w:r>
        <w:fldChar w:fldCharType="begin" w:fldLock="1"/>
      </w:r>
      <w:r>
        <w:instrText xml:space="preserve"> PAGEREF _Toc90925094 \h </w:instrText>
      </w:r>
      <w:r>
        <w:fldChar w:fldCharType="separate"/>
      </w:r>
      <w:r>
        <w:t>195</w:t>
      </w:r>
      <w:r>
        <w:fldChar w:fldCharType="end"/>
      </w:r>
    </w:p>
    <w:p w14:paraId="4C2BC663" w14:textId="1A1D8F4B" w:rsidR="00217139" w:rsidRDefault="00217139">
      <w:pPr>
        <w:pStyle w:val="TOC5"/>
        <w:rPr>
          <w:rFonts w:asciiTheme="minorHAnsi" w:eastAsiaTheme="minorEastAsia" w:hAnsiTheme="minorHAnsi" w:cstheme="minorBidi"/>
          <w:sz w:val="22"/>
          <w:szCs w:val="22"/>
          <w:lang w:eastAsia="en-GB"/>
        </w:rPr>
      </w:pPr>
      <w:r>
        <w:t>7.12.4.2.3</w:t>
      </w:r>
      <w:r>
        <w:rPr>
          <w:rFonts w:asciiTheme="minorHAnsi" w:eastAsiaTheme="minorEastAsia" w:hAnsiTheme="minorHAnsi" w:cstheme="minorBidi"/>
          <w:sz w:val="22"/>
          <w:szCs w:val="22"/>
          <w:lang w:eastAsia="en-GB"/>
        </w:rPr>
        <w:tab/>
      </w:r>
      <w:r>
        <w:t>Start of interception with Active IMS session</w:t>
      </w:r>
      <w:r>
        <w:tab/>
      </w:r>
      <w:r>
        <w:fldChar w:fldCharType="begin" w:fldLock="1"/>
      </w:r>
      <w:r>
        <w:instrText xml:space="preserve"> PAGEREF _Toc90925095 \h </w:instrText>
      </w:r>
      <w:r>
        <w:fldChar w:fldCharType="separate"/>
      </w:r>
      <w:r>
        <w:t>196</w:t>
      </w:r>
      <w:r>
        <w:fldChar w:fldCharType="end"/>
      </w:r>
    </w:p>
    <w:p w14:paraId="46669FC0" w14:textId="179EAC51" w:rsidR="00217139" w:rsidRDefault="00217139">
      <w:pPr>
        <w:pStyle w:val="TOC3"/>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Triggering of CC-POI by CC-TF over LI_T3</w:t>
      </w:r>
      <w:r>
        <w:tab/>
      </w:r>
      <w:r>
        <w:fldChar w:fldCharType="begin" w:fldLock="1"/>
      </w:r>
      <w:r>
        <w:instrText xml:space="preserve"> PAGEREF _Toc90925096 \h </w:instrText>
      </w:r>
      <w:r>
        <w:fldChar w:fldCharType="separate"/>
      </w:r>
      <w:r>
        <w:t>197</w:t>
      </w:r>
      <w:r>
        <w:fldChar w:fldCharType="end"/>
      </w:r>
    </w:p>
    <w:p w14:paraId="6A0B7625" w14:textId="184A73E4" w:rsidR="00217139" w:rsidRDefault="00217139">
      <w:pPr>
        <w:pStyle w:val="TOC4"/>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CC-TFs in IMS signaling functions</w:t>
      </w:r>
      <w:r>
        <w:tab/>
      </w:r>
      <w:r>
        <w:fldChar w:fldCharType="begin" w:fldLock="1"/>
      </w:r>
      <w:r>
        <w:instrText xml:space="preserve"> PAGEREF _Toc90925097 \h </w:instrText>
      </w:r>
      <w:r>
        <w:fldChar w:fldCharType="separate"/>
      </w:r>
      <w:r>
        <w:t>197</w:t>
      </w:r>
      <w:r>
        <w:fldChar w:fldCharType="end"/>
      </w:r>
    </w:p>
    <w:p w14:paraId="54C04AC6" w14:textId="5B002746" w:rsidR="00217139" w:rsidRDefault="00217139">
      <w:pPr>
        <w:pStyle w:val="TOC5"/>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_Toc90925098 \h </w:instrText>
      </w:r>
      <w:r>
        <w:fldChar w:fldCharType="separate"/>
      </w:r>
      <w:r>
        <w:t>197</w:t>
      </w:r>
      <w:r>
        <w:fldChar w:fldCharType="end"/>
      </w:r>
    </w:p>
    <w:p w14:paraId="700165E5" w14:textId="69ADCBCB" w:rsidR="00217139" w:rsidRDefault="00217139">
      <w:pPr>
        <w:pStyle w:val="TOC5"/>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CC-TF in P-CSCF</w:t>
      </w:r>
      <w:r>
        <w:tab/>
      </w:r>
      <w:r>
        <w:fldChar w:fldCharType="begin" w:fldLock="1"/>
      </w:r>
      <w:r>
        <w:instrText xml:space="preserve"> PAGEREF _Toc90925099 \h </w:instrText>
      </w:r>
      <w:r>
        <w:fldChar w:fldCharType="separate"/>
      </w:r>
      <w:r>
        <w:t>197</w:t>
      </w:r>
      <w:r>
        <w:fldChar w:fldCharType="end"/>
      </w:r>
    </w:p>
    <w:p w14:paraId="00AEE57A" w14:textId="1F7F5449" w:rsidR="00217139" w:rsidRDefault="00217139">
      <w:pPr>
        <w:pStyle w:val="TOC5"/>
        <w:rPr>
          <w:rFonts w:asciiTheme="minorHAnsi" w:eastAsiaTheme="minorEastAsia" w:hAnsiTheme="minorHAnsi" w:cstheme="minorBidi"/>
          <w:sz w:val="22"/>
          <w:szCs w:val="22"/>
          <w:lang w:eastAsia="en-GB"/>
        </w:rPr>
      </w:pPr>
      <w:r>
        <w:t>7.12.5.1.3</w:t>
      </w:r>
      <w:r>
        <w:rPr>
          <w:rFonts w:asciiTheme="minorHAnsi" w:eastAsiaTheme="minorEastAsia" w:hAnsiTheme="minorHAnsi" w:cstheme="minorBidi"/>
          <w:sz w:val="22"/>
          <w:szCs w:val="22"/>
          <w:lang w:eastAsia="en-GB"/>
        </w:rPr>
        <w:tab/>
      </w:r>
      <w:r>
        <w:t>CC-TF in IBCF</w:t>
      </w:r>
      <w:r>
        <w:tab/>
      </w:r>
      <w:r>
        <w:fldChar w:fldCharType="begin" w:fldLock="1"/>
      </w:r>
      <w:r>
        <w:instrText xml:space="preserve"> PAGEREF _Toc90925100 \h </w:instrText>
      </w:r>
      <w:r>
        <w:fldChar w:fldCharType="separate"/>
      </w:r>
      <w:r>
        <w:t>197</w:t>
      </w:r>
      <w:r>
        <w:fldChar w:fldCharType="end"/>
      </w:r>
    </w:p>
    <w:p w14:paraId="50A6205B" w14:textId="619FB840" w:rsidR="00217139" w:rsidRDefault="00217139">
      <w:pPr>
        <w:pStyle w:val="TOC5"/>
        <w:rPr>
          <w:rFonts w:asciiTheme="minorHAnsi" w:eastAsiaTheme="minorEastAsia" w:hAnsiTheme="minorHAnsi" w:cstheme="minorBidi"/>
          <w:sz w:val="22"/>
          <w:szCs w:val="22"/>
          <w:lang w:eastAsia="en-GB"/>
        </w:rPr>
      </w:pPr>
      <w:r>
        <w:t>7.12.5.1.4</w:t>
      </w:r>
      <w:r>
        <w:rPr>
          <w:rFonts w:asciiTheme="minorHAnsi" w:eastAsiaTheme="minorEastAsia" w:hAnsiTheme="minorHAnsi" w:cstheme="minorBidi"/>
          <w:sz w:val="22"/>
          <w:szCs w:val="22"/>
          <w:lang w:eastAsia="en-GB"/>
        </w:rPr>
        <w:tab/>
      </w:r>
      <w:r>
        <w:t>CC-TF in MGCF</w:t>
      </w:r>
      <w:r>
        <w:tab/>
      </w:r>
      <w:r>
        <w:fldChar w:fldCharType="begin" w:fldLock="1"/>
      </w:r>
      <w:r>
        <w:instrText xml:space="preserve"> PAGEREF _Toc90925101 \h </w:instrText>
      </w:r>
      <w:r>
        <w:fldChar w:fldCharType="separate"/>
      </w:r>
      <w:r>
        <w:t>198</w:t>
      </w:r>
      <w:r>
        <w:fldChar w:fldCharType="end"/>
      </w:r>
    </w:p>
    <w:p w14:paraId="10343541" w14:textId="54383B1F" w:rsidR="00217139" w:rsidRDefault="00217139">
      <w:pPr>
        <w:pStyle w:val="TOC5"/>
        <w:rPr>
          <w:rFonts w:asciiTheme="minorHAnsi" w:eastAsiaTheme="minorEastAsia" w:hAnsiTheme="minorHAnsi" w:cstheme="minorBidi"/>
          <w:sz w:val="22"/>
          <w:szCs w:val="22"/>
          <w:lang w:eastAsia="en-GB"/>
        </w:rPr>
      </w:pPr>
      <w:r>
        <w:t>7.12.5.1.5</w:t>
      </w:r>
      <w:r>
        <w:rPr>
          <w:rFonts w:asciiTheme="minorHAnsi" w:eastAsiaTheme="minorEastAsia" w:hAnsiTheme="minorHAnsi" w:cstheme="minorBidi"/>
          <w:sz w:val="22"/>
          <w:szCs w:val="22"/>
          <w:lang w:eastAsia="en-GB"/>
        </w:rPr>
        <w:tab/>
      </w:r>
      <w:r>
        <w:t>CC-TF in AS/MRFC</w:t>
      </w:r>
      <w:r>
        <w:tab/>
      </w:r>
      <w:r>
        <w:fldChar w:fldCharType="begin" w:fldLock="1"/>
      </w:r>
      <w:r>
        <w:instrText xml:space="preserve"> PAGEREF _Toc90925102 \h </w:instrText>
      </w:r>
      <w:r>
        <w:fldChar w:fldCharType="separate"/>
      </w:r>
      <w:r>
        <w:t>198</w:t>
      </w:r>
      <w:r>
        <w:fldChar w:fldCharType="end"/>
      </w:r>
    </w:p>
    <w:p w14:paraId="3DEBB6A9" w14:textId="064A051A" w:rsidR="00217139" w:rsidRDefault="00217139">
      <w:pPr>
        <w:pStyle w:val="TOC2"/>
        <w:rPr>
          <w:rFonts w:asciiTheme="minorHAnsi" w:eastAsiaTheme="minorEastAsia" w:hAnsiTheme="minorHAnsi" w:cstheme="minorBidi"/>
          <w:sz w:val="22"/>
          <w:szCs w:val="22"/>
          <w:lang w:eastAsia="en-GB"/>
        </w:rPr>
      </w:pPr>
      <w:r w:rsidRPr="00217139">
        <w:t>7.13</w:t>
      </w:r>
      <w:r w:rsidRPr="00217139">
        <w:rPr>
          <w:rFonts w:asciiTheme="minorHAnsi" w:eastAsiaTheme="minorEastAsia" w:hAnsiTheme="minorHAnsi"/>
          <w:sz w:val="22"/>
          <w:szCs w:val="22"/>
          <w:lang w:eastAsia="en-GB"/>
        </w:rPr>
        <w:tab/>
      </w:r>
      <w:r w:rsidRPr="0024605E">
        <w:rPr>
          <w:rFonts w:cs="Arial"/>
        </w:rPr>
        <w:t>RCS</w:t>
      </w:r>
      <w:r>
        <w:tab/>
      </w:r>
      <w:r>
        <w:fldChar w:fldCharType="begin" w:fldLock="1"/>
      </w:r>
      <w:r>
        <w:instrText xml:space="preserve"> PAGEREF _Toc90925103 \h </w:instrText>
      </w:r>
      <w:r>
        <w:fldChar w:fldCharType="separate"/>
      </w:r>
      <w:r>
        <w:t>198</w:t>
      </w:r>
      <w:r>
        <w:fldChar w:fldCharType="end"/>
      </w:r>
    </w:p>
    <w:p w14:paraId="16CB4624" w14:textId="48DB412E" w:rsidR="00217139" w:rsidRDefault="00217139">
      <w:pPr>
        <w:pStyle w:val="TOC3"/>
        <w:rPr>
          <w:rFonts w:asciiTheme="minorHAnsi" w:eastAsiaTheme="minorEastAsia" w:hAnsiTheme="minorHAnsi" w:cstheme="minorBidi"/>
          <w:sz w:val="22"/>
          <w:szCs w:val="22"/>
          <w:lang w:eastAsia="en-GB"/>
        </w:rPr>
      </w:pPr>
      <w:r w:rsidRPr="00217139">
        <w:t>7.13.1</w:t>
      </w:r>
      <w:r w:rsidRPr="00217139">
        <w:rPr>
          <w:rFonts w:asciiTheme="minorHAnsi" w:eastAsiaTheme="minorEastAsia" w:hAnsiTheme="minorHAnsi"/>
          <w:sz w:val="22"/>
          <w:szCs w:val="22"/>
          <w:lang w:eastAsia="en-GB"/>
        </w:rPr>
        <w:tab/>
      </w:r>
      <w:r w:rsidRPr="0024605E">
        <w:rPr>
          <w:rFonts w:cs="Arial"/>
        </w:rPr>
        <w:t>Provisioning over LI_X1</w:t>
      </w:r>
      <w:r>
        <w:tab/>
      </w:r>
      <w:r>
        <w:fldChar w:fldCharType="begin" w:fldLock="1"/>
      </w:r>
      <w:r>
        <w:instrText xml:space="preserve"> PAGEREF _Toc90925104 \h </w:instrText>
      </w:r>
      <w:r>
        <w:fldChar w:fldCharType="separate"/>
      </w:r>
      <w:r>
        <w:t>198</w:t>
      </w:r>
      <w:r>
        <w:fldChar w:fldCharType="end"/>
      </w:r>
    </w:p>
    <w:p w14:paraId="0F4E9744" w14:textId="119F809D" w:rsidR="00217139" w:rsidRDefault="00217139">
      <w:pPr>
        <w:pStyle w:val="TOC4"/>
        <w:rPr>
          <w:rFonts w:asciiTheme="minorHAnsi" w:eastAsiaTheme="minorEastAsia" w:hAnsiTheme="minorHAnsi" w:cstheme="minorBidi"/>
          <w:sz w:val="22"/>
          <w:szCs w:val="22"/>
          <w:lang w:eastAsia="en-GB"/>
        </w:rPr>
      </w:pPr>
      <w:r>
        <w:t>7.13.1.1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_Toc90925105 \h </w:instrText>
      </w:r>
      <w:r>
        <w:fldChar w:fldCharType="separate"/>
      </w:r>
      <w:r>
        <w:t>198</w:t>
      </w:r>
      <w:r>
        <w:fldChar w:fldCharType="end"/>
      </w:r>
    </w:p>
    <w:p w14:paraId="550DCA6B" w14:textId="3288A6BC" w:rsidR="00217139" w:rsidRDefault="00217139">
      <w:pPr>
        <w:pStyle w:val="TOC4"/>
        <w:rPr>
          <w:rFonts w:asciiTheme="minorHAnsi" w:eastAsiaTheme="minorEastAsia" w:hAnsiTheme="minorHAnsi" w:cstheme="minorBidi"/>
          <w:sz w:val="22"/>
          <w:szCs w:val="22"/>
          <w:lang w:eastAsia="en-GB"/>
        </w:rPr>
      </w:pPr>
      <w:r w:rsidRPr="00217139">
        <w:t>7.13.1.2</w:t>
      </w:r>
      <w:r w:rsidRPr="00217139">
        <w:rPr>
          <w:rFonts w:asciiTheme="minorHAnsi" w:eastAsiaTheme="minorEastAsia" w:hAnsiTheme="minorHAnsi"/>
          <w:sz w:val="22"/>
          <w:szCs w:val="22"/>
          <w:lang w:eastAsia="en-GB"/>
        </w:rPr>
        <w:tab/>
      </w:r>
      <w:r w:rsidRPr="0024605E">
        <w:rPr>
          <w:rFonts w:cs="Arial"/>
        </w:rPr>
        <w:t>Provisioning of the POIs and TFs in the RCS Server and the POIs in the HTTP Content Server and S-CSCF by the LIPF</w:t>
      </w:r>
      <w:r>
        <w:tab/>
      </w:r>
      <w:r>
        <w:fldChar w:fldCharType="begin" w:fldLock="1"/>
      </w:r>
      <w:r>
        <w:instrText xml:space="preserve"> PAGEREF _Toc90925106 \h </w:instrText>
      </w:r>
      <w:r>
        <w:fldChar w:fldCharType="separate"/>
      </w:r>
      <w:r>
        <w:t>199</w:t>
      </w:r>
      <w:r>
        <w:fldChar w:fldCharType="end"/>
      </w:r>
    </w:p>
    <w:p w14:paraId="0D1B45FD" w14:textId="12E3B233" w:rsidR="00217139" w:rsidRDefault="00217139">
      <w:pPr>
        <w:pStyle w:val="TOC4"/>
        <w:rPr>
          <w:rFonts w:asciiTheme="minorHAnsi" w:eastAsiaTheme="minorEastAsia" w:hAnsiTheme="minorHAnsi" w:cstheme="minorBidi"/>
          <w:sz w:val="22"/>
          <w:szCs w:val="22"/>
          <w:lang w:eastAsia="en-GB"/>
        </w:rPr>
      </w:pPr>
      <w:r w:rsidRPr="00217139">
        <w:t>7.13.1.3</w:t>
      </w:r>
      <w:r w:rsidRPr="00217139">
        <w:rPr>
          <w:rFonts w:asciiTheme="minorHAnsi" w:hAnsiTheme="minorHAnsi" w:cstheme="minorBidi"/>
          <w:sz w:val="22"/>
          <w:szCs w:val="22"/>
          <w:lang w:eastAsia="en-GB"/>
        </w:rPr>
        <w:tab/>
      </w:r>
      <w:r w:rsidRPr="0024605E">
        <w:rPr>
          <w:rFonts w:eastAsiaTheme="minorHAnsi"/>
          <w:lang w:val="en-US"/>
        </w:rPr>
        <w:t>Provisioning of the MDF2</w:t>
      </w:r>
      <w:r>
        <w:tab/>
      </w:r>
      <w:r>
        <w:fldChar w:fldCharType="begin" w:fldLock="1"/>
      </w:r>
      <w:r>
        <w:instrText xml:space="preserve"> PAGEREF _Toc90925107 \h </w:instrText>
      </w:r>
      <w:r>
        <w:fldChar w:fldCharType="separate"/>
      </w:r>
      <w:r>
        <w:t>199</w:t>
      </w:r>
      <w:r>
        <w:fldChar w:fldCharType="end"/>
      </w:r>
    </w:p>
    <w:p w14:paraId="6A58A997" w14:textId="79BE2BBA" w:rsidR="00217139" w:rsidRDefault="00217139">
      <w:pPr>
        <w:pStyle w:val="TOC4"/>
        <w:rPr>
          <w:rFonts w:asciiTheme="minorHAnsi" w:eastAsiaTheme="minorEastAsia" w:hAnsiTheme="minorHAnsi" w:cstheme="minorBidi"/>
          <w:sz w:val="22"/>
          <w:szCs w:val="22"/>
          <w:lang w:eastAsia="en-GB"/>
        </w:rPr>
      </w:pPr>
      <w:r w:rsidRPr="00217139">
        <w:t>7.13.1.4</w:t>
      </w:r>
      <w:r w:rsidRPr="00217139">
        <w:rPr>
          <w:rFonts w:asciiTheme="minorHAnsi" w:hAnsiTheme="minorHAnsi" w:cstheme="minorBidi"/>
          <w:sz w:val="22"/>
          <w:szCs w:val="22"/>
          <w:lang w:eastAsia="en-GB"/>
        </w:rPr>
        <w:tab/>
      </w:r>
      <w:r w:rsidRPr="0024605E">
        <w:rPr>
          <w:rFonts w:eastAsiaTheme="minorHAnsi"/>
          <w:lang w:val="en-US"/>
        </w:rPr>
        <w:t>Provisioning of the MDF3</w:t>
      </w:r>
      <w:r>
        <w:tab/>
      </w:r>
      <w:r>
        <w:fldChar w:fldCharType="begin" w:fldLock="1"/>
      </w:r>
      <w:r>
        <w:instrText xml:space="preserve"> PAGEREF _Toc90925108 \h </w:instrText>
      </w:r>
      <w:r>
        <w:fldChar w:fldCharType="separate"/>
      </w:r>
      <w:r>
        <w:t>200</w:t>
      </w:r>
      <w:r>
        <w:fldChar w:fldCharType="end"/>
      </w:r>
    </w:p>
    <w:p w14:paraId="666EE5E9" w14:textId="3F702299" w:rsidR="00217139" w:rsidRDefault="00217139">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Triggering of the IRI-POI and CC-POI in the HTTP Content Server</w:t>
      </w:r>
      <w:r>
        <w:tab/>
      </w:r>
      <w:r>
        <w:fldChar w:fldCharType="begin" w:fldLock="1"/>
      </w:r>
      <w:r>
        <w:instrText xml:space="preserve"> PAGEREF _Toc90925109 \h </w:instrText>
      </w:r>
      <w:r>
        <w:fldChar w:fldCharType="separate"/>
      </w:r>
      <w:r>
        <w:t>201</w:t>
      </w:r>
      <w:r>
        <w:fldChar w:fldCharType="end"/>
      </w:r>
    </w:p>
    <w:p w14:paraId="4777169A" w14:textId="1B0A88F6" w:rsidR="00217139" w:rsidRDefault="00217139">
      <w:pPr>
        <w:pStyle w:val="TOC4"/>
        <w:rPr>
          <w:rFonts w:asciiTheme="minorHAnsi" w:eastAsiaTheme="minorEastAsia" w:hAnsiTheme="minorHAnsi" w:cstheme="minorBidi"/>
          <w:sz w:val="22"/>
          <w:szCs w:val="22"/>
          <w:lang w:eastAsia="en-GB"/>
        </w:rPr>
      </w:pPr>
      <w:r>
        <w:lastRenderedPageBreak/>
        <w:t>7.13.2.1</w:t>
      </w:r>
      <w:r>
        <w:rPr>
          <w:rFonts w:asciiTheme="minorHAnsi" w:eastAsiaTheme="minorEastAsia" w:hAnsiTheme="minorHAnsi" w:cstheme="minorBidi"/>
          <w:sz w:val="22"/>
          <w:szCs w:val="22"/>
          <w:lang w:eastAsia="en-GB"/>
        </w:rPr>
        <w:tab/>
      </w:r>
      <w:r>
        <w:t>Triggering of the IRI-POI in the HTTP Content Server over LI_T2</w:t>
      </w:r>
      <w:r>
        <w:tab/>
      </w:r>
      <w:r>
        <w:fldChar w:fldCharType="begin" w:fldLock="1"/>
      </w:r>
      <w:r>
        <w:instrText xml:space="preserve"> PAGEREF _Toc90925110 \h </w:instrText>
      </w:r>
      <w:r>
        <w:fldChar w:fldCharType="separate"/>
      </w:r>
      <w:r>
        <w:t>201</w:t>
      </w:r>
      <w:r>
        <w:fldChar w:fldCharType="end"/>
      </w:r>
    </w:p>
    <w:p w14:paraId="3EAAEE8F" w14:textId="03A08CE9" w:rsidR="00217139" w:rsidRDefault="00217139">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LI_T2 interface Specifics</w:t>
      </w:r>
      <w:r>
        <w:tab/>
      </w:r>
      <w:r>
        <w:fldChar w:fldCharType="begin" w:fldLock="1"/>
      </w:r>
      <w:r>
        <w:instrText xml:space="preserve"> PAGEREF _Toc90925111 \h </w:instrText>
      </w:r>
      <w:r>
        <w:fldChar w:fldCharType="separate"/>
      </w:r>
      <w:r>
        <w:t>201</w:t>
      </w:r>
      <w:r>
        <w:fldChar w:fldCharType="end"/>
      </w:r>
    </w:p>
    <w:p w14:paraId="3E8EAAE8" w14:textId="0A60A4CD" w:rsidR="00217139" w:rsidRDefault="00217139">
      <w:pPr>
        <w:pStyle w:val="TOC4"/>
        <w:rPr>
          <w:rFonts w:asciiTheme="minorHAnsi" w:eastAsiaTheme="minorEastAsia" w:hAnsiTheme="minorHAnsi" w:cstheme="minorBidi"/>
          <w:sz w:val="22"/>
          <w:szCs w:val="22"/>
          <w:lang w:eastAsia="en-GB"/>
        </w:rPr>
      </w:pPr>
      <w:r>
        <w:t>7.13.2.3</w:t>
      </w:r>
      <w:r>
        <w:rPr>
          <w:rFonts w:asciiTheme="minorHAnsi" w:eastAsiaTheme="minorEastAsia" w:hAnsiTheme="minorHAnsi" w:cstheme="minorBidi"/>
          <w:sz w:val="22"/>
          <w:szCs w:val="22"/>
          <w:lang w:eastAsia="en-GB"/>
        </w:rPr>
        <w:tab/>
      </w:r>
      <w:r>
        <w:t>Triggering of the CC-POI in the HTTP Content Server over LI_T3</w:t>
      </w:r>
      <w:r>
        <w:tab/>
      </w:r>
      <w:r>
        <w:fldChar w:fldCharType="begin" w:fldLock="1"/>
      </w:r>
      <w:r>
        <w:instrText xml:space="preserve"> PAGEREF _Toc90925112 \h </w:instrText>
      </w:r>
      <w:r>
        <w:fldChar w:fldCharType="separate"/>
      </w:r>
      <w:r>
        <w:t>202</w:t>
      </w:r>
      <w:r>
        <w:fldChar w:fldCharType="end"/>
      </w:r>
    </w:p>
    <w:p w14:paraId="023F60A6" w14:textId="4162A183" w:rsidR="00217139" w:rsidRDefault="00217139">
      <w:pPr>
        <w:pStyle w:val="TOC5"/>
        <w:rPr>
          <w:rFonts w:asciiTheme="minorHAnsi" w:eastAsiaTheme="minorEastAsia" w:hAnsiTheme="minorHAnsi" w:cstheme="minorBidi"/>
          <w:sz w:val="22"/>
          <w:szCs w:val="22"/>
          <w:lang w:eastAsia="en-GB"/>
        </w:rPr>
      </w:pPr>
      <w:r>
        <w:t>7.13.2.3.1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_Toc90925113 \h </w:instrText>
      </w:r>
      <w:r>
        <w:fldChar w:fldCharType="separate"/>
      </w:r>
      <w:r>
        <w:t>202</w:t>
      </w:r>
      <w:r>
        <w:fldChar w:fldCharType="end"/>
      </w:r>
    </w:p>
    <w:p w14:paraId="546B7607" w14:textId="75DD4B7C" w:rsidR="00217139" w:rsidRDefault="00217139">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Generation of xIRI at IRI-POI in the RCS Server over LI_X2</w:t>
      </w:r>
      <w:r>
        <w:tab/>
      </w:r>
      <w:r>
        <w:fldChar w:fldCharType="begin" w:fldLock="1"/>
      </w:r>
      <w:r>
        <w:instrText xml:space="preserve"> PAGEREF _Toc90925114 \h </w:instrText>
      </w:r>
      <w:r>
        <w:fldChar w:fldCharType="separate"/>
      </w:r>
      <w:r>
        <w:t>203</w:t>
      </w:r>
      <w:r>
        <w:fldChar w:fldCharType="end"/>
      </w:r>
    </w:p>
    <w:p w14:paraId="399BCD74" w14:textId="3B9030C5" w:rsidR="00217139" w:rsidRDefault="00217139">
      <w:pPr>
        <w:pStyle w:val="TOC4"/>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_Toc90925115 \h </w:instrText>
      </w:r>
      <w:r>
        <w:fldChar w:fldCharType="separate"/>
      </w:r>
      <w:r>
        <w:t>203</w:t>
      </w:r>
      <w:r>
        <w:fldChar w:fldCharType="end"/>
      </w:r>
    </w:p>
    <w:p w14:paraId="29259CA1" w14:textId="1863FCAF" w:rsidR="00217139" w:rsidRDefault="00217139">
      <w:pPr>
        <w:pStyle w:val="TOC4"/>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_Toc90925116 \h </w:instrText>
      </w:r>
      <w:r>
        <w:fldChar w:fldCharType="separate"/>
      </w:r>
      <w:r>
        <w:t>203</w:t>
      </w:r>
      <w:r>
        <w:fldChar w:fldCharType="end"/>
      </w:r>
    </w:p>
    <w:p w14:paraId="22F69CE3" w14:textId="71ACAFD4" w:rsidR="00217139" w:rsidRDefault="00217139">
      <w:pPr>
        <w:pStyle w:val="TOC4"/>
        <w:rPr>
          <w:rFonts w:asciiTheme="minorHAnsi" w:eastAsiaTheme="minorEastAsia" w:hAnsiTheme="minorHAnsi" w:cstheme="minorBidi"/>
          <w:sz w:val="22"/>
          <w:szCs w:val="22"/>
          <w:lang w:eastAsia="en-GB"/>
        </w:rPr>
      </w:pPr>
      <w:r>
        <w:t>7.13.3.3</w:t>
      </w:r>
      <w:r>
        <w:rPr>
          <w:rFonts w:asciiTheme="minorHAnsi" w:eastAsiaTheme="minorEastAsia" w:hAnsiTheme="minorHAnsi" w:cstheme="minorBidi"/>
          <w:sz w:val="22"/>
          <w:szCs w:val="22"/>
          <w:lang w:eastAsia="en-GB"/>
        </w:rPr>
        <w:tab/>
      </w:r>
      <w:r>
        <w:t>RCS Message</w:t>
      </w:r>
      <w:r>
        <w:tab/>
      </w:r>
      <w:r>
        <w:fldChar w:fldCharType="begin" w:fldLock="1"/>
      </w:r>
      <w:r>
        <w:instrText xml:space="preserve"> PAGEREF _Toc90925117 \h </w:instrText>
      </w:r>
      <w:r>
        <w:fldChar w:fldCharType="separate"/>
      </w:r>
      <w:r>
        <w:t>204</w:t>
      </w:r>
      <w:r>
        <w:fldChar w:fldCharType="end"/>
      </w:r>
    </w:p>
    <w:p w14:paraId="69ED867B" w14:textId="143F4553" w:rsidR="00217139" w:rsidRDefault="00217139">
      <w:pPr>
        <w:pStyle w:val="TOC4"/>
        <w:rPr>
          <w:rFonts w:asciiTheme="minorHAnsi" w:eastAsiaTheme="minorEastAsia" w:hAnsiTheme="minorHAnsi" w:cstheme="minorBidi"/>
          <w:sz w:val="22"/>
          <w:szCs w:val="22"/>
          <w:lang w:eastAsia="en-GB"/>
        </w:rPr>
      </w:pPr>
      <w:r>
        <w:t>7.13.3.4</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_Toc90925118 \h </w:instrText>
      </w:r>
      <w:r>
        <w:fldChar w:fldCharType="separate"/>
      </w:r>
      <w:r>
        <w:t>204</w:t>
      </w:r>
      <w:r>
        <w:fldChar w:fldCharType="end"/>
      </w:r>
    </w:p>
    <w:p w14:paraId="584D0A9A" w14:textId="04897A56" w:rsidR="00217139" w:rsidRDefault="00217139" w:rsidP="00217139">
      <w:pPr>
        <w:pStyle w:val="TOC8"/>
        <w:rPr>
          <w:rFonts w:asciiTheme="minorHAnsi" w:eastAsiaTheme="minorEastAsia" w:hAnsiTheme="minorHAnsi" w:cstheme="minorBidi"/>
          <w:b w:val="0"/>
          <w:szCs w:val="22"/>
          <w:lang w:eastAsia="en-GB"/>
        </w:rPr>
      </w:pPr>
      <w:r>
        <w:t>Annex A (normative):</w:t>
      </w:r>
      <w:r>
        <w:tab/>
        <w:t>ASN.1 Schema for the Internal and External Interfaces</w:t>
      </w:r>
      <w:r>
        <w:tab/>
      </w:r>
      <w:r>
        <w:fldChar w:fldCharType="begin" w:fldLock="1"/>
      </w:r>
      <w:r>
        <w:instrText xml:space="preserve"> PAGEREF _Toc90925119 \h </w:instrText>
      </w:r>
      <w:r>
        <w:fldChar w:fldCharType="separate"/>
      </w:r>
      <w:r>
        <w:t>205</w:t>
      </w:r>
      <w:r>
        <w:fldChar w:fldCharType="end"/>
      </w:r>
    </w:p>
    <w:p w14:paraId="1E9CA1B2" w14:textId="54D76B39" w:rsidR="00217139" w:rsidRDefault="00217139" w:rsidP="00217139">
      <w:pPr>
        <w:pStyle w:val="TOC8"/>
        <w:rPr>
          <w:rFonts w:asciiTheme="minorHAnsi" w:eastAsiaTheme="minorEastAsia" w:hAnsiTheme="minorHAnsi" w:cstheme="minorBidi"/>
          <w:b w:val="0"/>
          <w:szCs w:val="22"/>
          <w:lang w:eastAsia="en-GB"/>
        </w:rPr>
      </w:pPr>
      <w:r>
        <w:t>Annex B (normative):</w:t>
      </w:r>
      <w:r>
        <w:tab/>
        <w:t>LI Notification</w:t>
      </w:r>
      <w:r>
        <w:tab/>
      </w:r>
      <w:r>
        <w:fldChar w:fldCharType="begin" w:fldLock="1"/>
      </w:r>
      <w:r>
        <w:instrText xml:space="preserve"> PAGEREF _Toc90925120 \h </w:instrText>
      </w:r>
      <w:r>
        <w:fldChar w:fldCharType="separate"/>
      </w:r>
      <w:r>
        <w:t>261</w:t>
      </w:r>
      <w:r>
        <w:fldChar w:fldCharType="end"/>
      </w:r>
    </w:p>
    <w:p w14:paraId="79F3E4C7" w14:textId="1A62A939" w:rsidR="00217139" w:rsidRDefault="00217139" w:rsidP="00217139">
      <w:pPr>
        <w:pStyle w:val="TOC8"/>
        <w:rPr>
          <w:rFonts w:asciiTheme="minorHAnsi" w:eastAsiaTheme="minorEastAsia" w:hAnsiTheme="minorHAnsi" w:cstheme="minorBidi"/>
          <w:b w:val="0"/>
          <w:szCs w:val="22"/>
          <w:lang w:eastAsia="en-GB"/>
        </w:rPr>
      </w:pPr>
      <w:r>
        <w:t>Annex C (normative):</w:t>
      </w:r>
      <w:r>
        <w:tab/>
        <w:t>XSD Schema for LI_X1 extensions</w:t>
      </w:r>
      <w:r>
        <w:tab/>
      </w:r>
      <w:r>
        <w:fldChar w:fldCharType="begin" w:fldLock="1"/>
      </w:r>
      <w:r>
        <w:instrText xml:space="preserve"> PAGEREF _Toc90925121 \h </w:instrText>
      </w:r>
      <w:r>
        <w:fldChar w:fldCharType="separate"/>
      </w:r>
      <w:r>
        <w:t>263</w:t>
      </w:r>
      <w:r>
        <w:fldChar w:fldCharType="end"/>
      </w:r>
    </w:p>
    <w:p w14:paraId="1C9CB290" w14:textId="4257246A" w:rsidR="00217139" w:rsidRDefault="00217139" w:rsidP="00217139">
      <w:pPr>
        <w:pStyle w:val="TOC8"/>
        <w:rPr>
          <w:rFonts w:asciiTheme="minorHAnsi" w:eastAsiaTheme="minorEastAsia" w:hAnsiTheme="minorHAnsi" w:cstheme="minorBidi"/>
          <w:b w:val="0"/>
          <w:szCs w:val="22"/>
          <w:lang w:eastAsia="en-GB"/>
        </w:rPr>
      </w:pPr>
      <w:r>
        <w:t>Annex D (informative):</w:t>
      </w:r>
      <w:r>
        <w:tab/>
        <w:t>Drafting Guidance</w:t>
      </w:r>
      <w:r>
        <w:tab/>
      </w:r>
      <w:r>
        <w:fldChar w:fldCharType="begin" w:fldLock="1"/>
      </w:r>
      <w:r>
        <w:instrText xml:space="preserve"> PAGEREF _Toc90925122 \h </w:instrText>
      </w:r>
      <w:r>
        <w:fldChar w:fldCharType="separate"/>
      </w:r>
      <w:r>
        <w:t>268</w:t>
      </w:r>
      <w:r>
        <w:fldChar w:fldCharType="end"/>
      </w:r>
    </w:p>
    <w:p w14:paraId="427AF2FD" w14:textId="7E8ECDBA" w:rsidR="00217139" w:rsidRDefault="0021713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_Toc90925123 \h </w:instrText>
      </w:r>
      <w:r>
        <w:fldChar w:fldCharType="separate"/>
      </w:r>
      <w:r>
        <w:t>268</w:t>
      </w:r>
      <w:r>
        <w:fldChar w:fldCharType="end"/>
      </w:r>
    </w:p>
    <w:p w14:paraId="01C8A1FD" w14:textId="48C93359" w:rsidR="00217139" w:rsidRDefault="0021713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_Toc90925124 \h </w:instrText>
      </w:r>
      <w:r>
        <w:fldChar w:fldCharType="separate"/>
      </w:r>
      <w:r>
        <w:t>268</w:t>
      </w:r>
      <w:r>
        <w:fldChar w:fldCharType="end"/>
      </w:r>
    </w:p>
    <w:p w14:paraId="08FB24BB" w14:textId="15B2B503" w:rsidR="00217139" w:rsidRDefault="00217139">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_Toc90925125 \h </w:instrText>
      </w:r>
      <w:r>
        <w:fldChar w:fldCharType="separate"/>
      </w:r>
      <w:r>
        <w:t>268</w:t>
      </w:r>
      <w:r>
        <w:fldChar w:fldCharType="end"/>
      </w:r>
    </w:p>
    <w:p w14:paraId="25BCC7CB" w14:textId="667017FE" w:rsidR="00217139" w:rsidRDefault="00217139">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_Toc90925126 \h </w:instrText>
      </w:r>
      <w:r>
        <w:fldChar w:fldCharType="separate"/>
      </w:r>
      <w:r>
        <w:t>269</w:t>
      </w:r>
      <w:r>
        <w:fldChar w:fldCharType="end"/>
      </w:r>
    </w:p>
    <w:p w14:paraId="56498782" w14:textId="664E786B" w:rsidR="00217139" w:rsidRDefault="00217139" w:rsidP="00217139">
      <w:pPr>
        <w:pStyle w:val="TOC8"/>
        <w:rPr>
          <w:rFonts w:asciiTheme="minorHAnsi" w:eastAsiaTheme="minorEastAsia" w:hAnsiTheme="minorHAnsi" w:cstheme="minorBidi"/>
          <w:b w:val="0"/>
          <w:szCs w:val="22"/>
          <w:lang w:eastAsia="en-GB"/>
        </w:rPr>
      </w:pPr>
      <w:r>
        <w:t>Annex E (normative):</w:t>
      </w:r>
      <w:r>
        <w:tab/>
        <w:t>XSD Schema for Identity Association</w:t>
      </w:r>
      <w:r>
        <w:tab/>
      </w:r>
      <w:r>
        <w:fldChar w:fldCharType="begin" w:fldLock="1"/>
      </w:r>
      <w:r>
        <w:instrText xml:space="preserve"> PAGEREF _Toc90925127 \h </w:instrText>
      </w:r>
      <w:r>
        <w:fldChar w:fldCharType="separate"/>
      </w:r>
      <w:r>
        <w:t>270</w:t>
      </w:r>
      <w:r>
        <w:fldChar w:fldCharType="end"/>
      </w:r>
    </w:p>
    <w:p w14:paraId="5DE06FD6" w14:textId="08F06396" w:rsidR="00217139" w:rsidRDefault="00217139" w:rsidP="00217139">
      <w:pPr>
        <w:pStyle w:val="TOC8"/>
        <w:rPr>
          <w:rFonts w:asciiTheme="minorHAnsi" w:eastAsiaTheme="minorEastAsia" w:hAnsiTheme="minorHAnsi" w:cstheme="minorBidi"/>
          <w:b w:val="0"/>
          <w:szCs w:val="22"/>
          <w:lang w:eastAsia="en-GB"/>
        </w:rPr>
      </w:pPr>
      <w:r>
        <w:t>Annex F (normative):</w:t>
      </w:r>
      <w:r>
        <w:tab/>
        <w:t>ASN.1 Schema for LI_XER messages</w:t>
      </w:r>
      <w:r>
        <w:tab/>
      </w:r>
      <w:r>
        <w:fldChar w:fldCharType="begin" w:fldLock="1"/>
      </w:r>
      <w:r>
        <w:instrText xml:space="preserve"> PAGEREF _Toc90925128 \h </w:instrText>
      </w:r>
      <w:r>
        <w:fldChar w:fldCharType="separate"/>
      </w:r>
      <w:r>
        <w:t>273</w:t>
      </w:r>
      <w:r>
        <w:fldChar w:fldCharType="end"/>
      </w:r>
    </w:p>
    <w:p w14:paraId="062F5297" w14:textId="098A9AA2" w:rsidR="00217139" w:rsidRDefault="00217139" w:rsidP="00217139">
      <w:pPr>
        <w:pStyle w:val="TOC8"/>
        <w:rPr>
          <w:rFonts w:asciiTheme="minorHAnsi" w:eastAsiaTheme="minorEastAsia" w:hAnsiTheme="minorHAnsi" w:cstheme="minorBidi"/>
          <w:b w:val="0"/>
          <w:szCs w:val="22"/>
          <w:lang w:eastAsia="en-GB"/>
        </w:rPr>
      </w:pPr>
      <w:r>
        <w:t>Annex G (informative):</w:t>
      </w:r>
      <w:r>
        <w:tab/>
        <w:t>LIPF logic</w:t>
      </w:r>
      <w:r>
        <w:tab/>
      </w:r>
      <w:r>
        <w:fldChar w:fldCharType="begin" w:fldLock="1"/>
      </w:r>
      <w:r>
        <w:instrText xml:space="preserve"> PAGEREF _Toc90925129 \h </w:instrText>
      </w:r>
      <w:r>
        <w:fldChar w:fldCharType="separate"/>
      </w:r>
      <w:r>
        <w:t>274</w:t>
      </w:r>
      <w:r>
        <w:fldChar w:fldCharType="end"/>
      </w:r>
    </w:p>
    <w:p w14:paraId="60802945" w14:textId="2C3A636A" w:rsidR="00217139" w:rsidRDefault="0021713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_Toc90925130 \h </w:instrText>
      </w:r>
      <w:r>
        <w:fldChar w:fldCharType="separate"/>
      </w:r>
      <w:r>
        <w:t>274</w:t>
      </w:r>
      <w:r>
        <w:fldChar w:fldCharType="end"/>
      </w:r>
    </w:p>
    <w:p w14:paraId="2FBC21AC" w14:textId="669B5A75" w:rsidR="00217139" w:rsidRDefault="0021713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_Toc90925131 \h </w:instrText>
      </w:r>
      <w:r>
        <w:fldChar w:fldCharType="separate"/>
      </w:r>
      <w:r>
        <w:t>275</w:t>
      </w:r>
      <w:r>
        <w:fldChar w:fldCharType="end"/>
      </w:r>
    </w:p>
    <w:p w14:paraId="5F6482A6" w14:textId="5F940035" w:rsidR="00217139" w:rsidRDefault="00217139">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_Toc90925132 \h </w:instrText>
      </w:r>
      <w:r>
        <w:fldChar w:fldCharType="separate"/>
      </w:r>
      <w:r>
        <w:t>276</w:t>
      </w:r>
      <w:r>
        <w:fldChar w:fldCharType="end"/>
      </w:r>
    </w:p>
    <w:p w14:paraId="2DF4F8DE" w14:textId="59B189D5" w:rsidR="00217139" w:rsidRDefault="00217139">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_Toc90925133 \h </w:instrText>
      </w:r>
      <w:r>
        <w:fldChar w:fldCharType="separate"/>
      </w:r>
      <w:r>
        <w:t>276</w:t>
      </w:r>
      <w:r>
        <w:fldChar w:fldCharType="end"/>
      </w:r>
    </w:p>
    <w:p w14:paraId="29FC18F8" w14:textId="29A5AAB4" w:rsidR="00217139" w:rsidRDefault="00217139">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_Toc90925134 \h </w:instrText>
      </w:r>
      <w:r>
        <w:fldChar w:fldCharType="separate"/>
      </w:r>
      <w:r>
        <w:t>276</w:t>
      </w:r>
      <w:r>
        <w:fldChar w:fldCharType="end"/>
      </w:r>
    </w:p>
    <w:p w14:paraId="47569E09" w14:textId="2C23485F" w:rsidR="00217139" w:rsidRDefault="00217139">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_Toc90925135 \h </w:instrText>
      </w:r>
      <w:r>
        <w:fldChar w:fldCharType="separate"/>
      </w:r>
      <w:r>
        <w:t>277</w:t>
      </w:r>
      <w:r>
        <w:fldChar w:fldCharType="end"/>
      </w:r>
    </w:p>
    <w:p w14:paraId="60F9A518" w14:textId="172BDC57" w:rsidR="00217139" w:rsidRDefault="00217139">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_Toc90925136 \h </w:instrText>
      </w:r>
      <w:r>
        <w:fldChar w:fldCharType="separate"/>
      </w:r>
      <w:r>
        <w:t>277</w:t>
      </w:r>
      <w:r>
        <w:fldChar w:fldCharType="end"/>
      </w:r>
    </w:p>
    <w:p w14:paraId="643F8426" w14:textId="6F215E64" w:rsidR="00217139" w:rsidRDefault="00217139">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_Toc90925137 \h </w:instrText>
      </w:r>
      <w:r>
        <w:fldChar w:fldCharType="separate"/>
      </w:r>
      <w:r>
        <w:t>277</w:t>
      </w:r>
      <w:r>
        <w:fldChar w:fldCharType="end"/>
      </w:r>
    </w:p>
    <w:p w14:paraId="73BD9E5D" w14:textId="0D142BB6" w:rsidR="00217139" w:rsidRDefault="00217139">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_Toc90925138 \h </w:instrText>
      </w:r>
      <w:r>
        <w:fldChar w:fldCharType="separate"/>
      </w:r>
      <w:r>
        <w:t>279</w:t>
      </w:r>
      <w:r>
        <w:fldChar w:fldCharType="end"/>
      </w:r>
    </w:p>
    <w:p w14:paraId="4C713997" w14:textId="34674F93" w:rsidR="00217139" w:rsidRDefault="00217139">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_Toc90925139 \h </w:instrText>
      </w:r>
      <w:r>
        <w:fldChar w:fldCharType="separate"/>
      </w:r>
      <w:r>
        <w:t>279</w:t>
      </w:r>
      <w:r>
        <w:fldChar w:fldCharType="end"/>
      </w:r>
    </w:p>
    <w:p w14:paraId="2EBB2D99" w14:textId="3F4F0B75" w:rsidR="00217139" w:rsidRDefault="00217139">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_Toc90925140 \h </w:instrText>
      </w:r>
      <w:r>
        <w:fldChar w:fldCharType="separate"/>
      </w:r>
      <w:r>
        <w:t>279</w:t>
      </w:r>
      <w:r>
        <w:fldChar w:fldCharType="end"/>
      </w:r>
    </w:p>
    <w:p w14:paraId="5DD114F5" w14:textId="3E886C8B" w:rsidR="00217139" w:rsidRDefault="00217139">
      <w:pPr>
        <w:pStyle w:val="TOC4"/>
        <w:rPr>
          <w:rFonts w:asciiTheme="minorHAnsi" w:eastAsiaTheme="minorEastAsia" w:hAnsiTheme="minorHAnsi" w:cstheme="minorBidi"/>
          <w:sz w:val="22"/>
          <w:szCs w:val="22"/>
          <w:lang w:eastAsia="en-GB"/>
        </w:rPr>
      </w:pPr>
      <w:r>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_Toc90925141 \h </w:instrText>
      </w:r>
      <w:r>
        <w:fldChar w:fldCharType="separate"/>
      </w:r>
      <w:r>
        <w:t>279</w:t>
      </w:r>
      <w:r>
        <w:fldChar w:fldCharType="end"/>
      </w:r>
    </w:p>
    <w:p w14:paraId="391DD4B2" w14:textId="64DD1089" w:rsidR="00217139" w:rsidRDefault="00217139">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_Toc90925142 \h </w:instrText>
      </w:r>
      <w:r>
        <w:fldChar w:fldCharType="separate"/>
      </w:r>
      <w:r>
        <w:t>279</w:t>
      </w:r>
      <w:r>
        <w:fldChar w:fldCharType="end"/>
      </w:r>
    </w:p>
    <w:p w14:paraId="48757466" w14:textId="69E28007" w:rsidR="00217139" w:rsidRDefault="00217139">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_Toc90925143 \h </w:instrText>
      </w:r>
      <w:r>
        <w:fldChar w:fldCharType="separate"/>
      </w:r>
      <w:r>
        <w:t>280</w:t>
      </w:r>
      <w:r>
        <w:fldChar w:fldCharType="end"/>
      </w:r>
    </w:p>
    <w:p w14:paraId="5CFF4EAF" w14:textId="3A1FF713" w:rsidR="00217139" w:rsidRDefault="00217139">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_Toc90925144 \h </w:instrText>
      </w:r>
      <w:r>
        <w:fldChar w:fldCharType="separate"/>
      </w:r>
      <w:r>
        <w:t>280</w:t>
      </w:r>
      <w:r>
        <w:fldChar w:fldCharType="end"/>
      </w:r>
    </w:p>
    <w:p w14:paraId="497A836A" w14:textId="3D765A53" w:rsidR="00217139" w:rsidRDefault="00217139">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_Toc90925145 \h </w:instrText>
      </w:r>
      <w:r>
        <w:fldChar w:fldCharType="separate"/>
      </w:r>
      <w:r>
        <w:t>283</w:t>
      </w:r>
      <w:r>
        <w:fldChar w:fldCharType="end"/>
      </w:r>
    </w:p>
    <w:p w14:paraId="7C104C4D" w14:textId="3CC4598A" w:rsidR="00217139" w:rsidRDefault="00217139">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_Toc90925146 \h </w:instrText>
      </w:r>
      <w:r>
        <w:fldChar w:fldCharType="separate"/>
      </w:r>
      <w:r>
        <w:t>283</w:t>
      </w:r>
      <w:r>
        <w:fldChar w:fldCharType="end"/>
      </w:r>
    </w:p>
    <w:p w14:paraId="184C1B2A" w14:textId="720594A5" w:rsidR="00217139" w:rsidRDefault="00217139">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_Toc90925147 \h </w:instrText>
      </w:r>
      <w:r>
        <w:fldChar w:fldCharType="separate"/>
      </w:r>
      <w:r>
        <w:t>283</w:t>
      </w:r>
      <w:r>
        <w:fldChar w:fldCharType="end"/>
      </w:r>
    </w:p>
    <w:p w14:paraId="3ABAD108" w14:textId="13CE8C7D" w:rsidR="00217139" w:rsidRDefault="00217139">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_Toc90925148 \h </w:instrText>
      </w:r>
      <w:r>
        <w:fldChar w:fldCharType="separate"/>
      </w:r>
      <w:r>
        <w:t>283</w:t>
      </w:r>
      <w:r>
        <w:fldChar w:fldCharType="end"/>
      </w:r>
    </w:p>
    <w:p w14:paraId="2BF1F148" w14:textId="14F5E6E4" w:rsidR="00217139" w:rsidRDefault="00217139">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_Toc90925149 \h </w:instrText>
      </w:r>
      <w:r>
        <w:fldChar w:fldCharType="separate"/>
      </w:r>
      <w:r>
        <w:t>283</w:t>
      </w:r>
      <w:r>
        <w:fldChar w:fldCharType="end"/>
      </w:r>
    </w:p>
    <w:p w14:paraId="7BC214AB" w14:textId="305F3FDC" w:rsidR="00217139" w:rsidRDefault="00217139">
      <w:pPr>
        <w:pStyle w:val="TOC4"/>
        <w:rPr>
          <w:rFonts w:asciiTheme="minorHAnsi" w:eastAsiaTheme="minorEastAsia" w:hAnsiTheme="minorHAnsi" w:cstheme="minorBidi"/>
          <w:sz w:val="22"/>
          <w:szCs w:val="22"/>
          <w:lang w:eastAsia="en-GB"/>
        </w:rPr>
      </w:pPr>
      <w:r>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_Toc90925150 \h </w:instrText>
      </w:r>
      <w:r>
        <w:fldChar w:fldCharType="separate"/>
      </w:r>
      <w:r>
        <w:t>283</w:t>
      </w:r>
      <w:r>
        <w:fldChar w:fldCharType="end"/>
      </w:r>
    </w:p>
    <w:p w14:paraId="5F9FE931" w14:textId="5998648B" w:rsidR="00217139" w:rsidRDefault="00217139">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_Toc90925151 \h </w:instrText>
      </w:r>
      <w:r>
        <w:fldChar w:fldCharType="separate"/>
      </w:r>
      <w:r>
        <w:t>285</w:t>
      </w:r>
      <w:r>
        <w:fldChar w:fldCharType="end"/>
      </w:r>
    </w:p>
    <w:p w14:paraId="14C1ED6C" w14:textId="506F99CA" w:rsidR="00217139" w:rsidRDefault="00217139">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_Toc90925152 \h </w:instrText>
      </w:r>
      <w:r>
        <w:fldChar w:fldCharType="separate"/>
      </w:r>
      <w:r>
        <w:t>285</w:t>
      </w:r>
      <w:r>
        <w:fldChar w:fldCharType="end"/>
      </w:r>
    </w:p>
    <w:p w14:paraId="6EBDFBEF" w14:textId="200480D0" w:rsidR="00217139" w:rsidRDefault="00217139">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_Toc90925153 \h </w:instrText>
      </w:r>
      <w:r>
        <w:fldChar w:fldCharType="separate"/>
      </w:r>
      <w:r>
        <w:t>286</w:t>
      </w:r>
      <w:r>
        <w:fldChar w:fldCharType="end"/>
      </w:r>
    </w:p>
    <w:p w14:paraId="0976E668" w14:textId="3167B78D" w:rsidR="00217139" w:rsidRDefault="00217139">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_Toc90925154 \h </w:instrText>
      </w:r>
      <w:r>
        <w:fldChar w:fldCharType="separate"/>
      </w:r>
      <w:r>
        <w:t>286</w:t>
      </w:r>
      <w:r>
        <w:fldChar w:fldCharType="end"/>
      </w:r>
    </w:p>
    <w:p w14:paraId="3171CA85" w14:textId="2487D555" w:rsidR="00217139" w:rsidRDefault="00217139">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_Toc90925155 \h </w:instrText>
      </w:r>
      <w:r>
        <w:fldChar w:fldCharType="separate"/>
      </w:r>
      <w:r>
        <w:t>287</w:t>
      </w:r>
      <w:r>
        <w:fldChar w:fldCharType="end"/>
      </w:r>
    </w:p>
    <w:p w14:paraId="757326A2" w14:textId="240CFCD3" w:rsidR="00217139" w:rsidRDefault="00217139">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_Toc90925156 \h </w:instrText>
      </w:r>
      <w:r>
        <w:fldChar w:fldCharType="separate"/>
      </w:r>
      <w:r>
        <w:t>287</w:t>
      </w:r>
      <w:r>
        <w:fldChar w:fldCharType="end"/>
      </w:r>
    </w:p>
    <w:p w14:paraId="5D9DF848" w14:textId="339D3F29" w:rsidR="00217139" w:rsidRDefault="00217139">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_Toc90925157 \h </w:instrText>
      </w:r>
      <w:r>
        <w:fldChar w:fldCharType="separate"/>
      </w:r>
      <w:r>
        <w:t>291</w:t>
      </w:r>
      <w:r>
        <w:fldChar w:fldCharType="end"/>
      </w:r>
    </w:p>
    <w:p w14:paraId="104ABD7F" w14:textId="7B038533" w:rsidR="00217139" w:rsidRDefault="00217139">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_Toc90925158 \h </w:instrText>
      </w:r>
      <w:r>
        <w:fldChar w:fldCharType="separate"/>
      </w:r>
      <w:r>
        <w:t>291</w:t>
      </w:r>
      <w:r>
        <w:fldChar w:fldCharType="end"/>
      </w:r>
    </w:p>
    <w:p w14:paraId="1E5474B9" w14:textId="2BC7DCFA" w:rsidR="00217139" w:rsidRDefault="00217139">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_Toc90925159 \h </w:instrText>
      </w:r>
      <w:r>
        <w:fldChar w:fldCharType="separate"/>
      </w:r>
      <w:r>
        <w:t>292</w:t>
      </w:r>
      <w:r>
        <w:fldChar w:fldCharType="end"/>
      </w:r>
    </w:p>
    <w:p w14:paraId="290EB0E7" w14:textId="26628546" w:rsidR="00217139" w:rsidRDefault="00217139">
      <w:pPr>
        <w:pStyle w:val="TOC4"/>
        <w:rPr>
          <w:rFonts w:asciiTheme="minorHAnsi" w:eastAsiaTheme="minorEastAsia" w:hAnsiTheme="minorHAnsi" w:cstheme="minorBidi"/>
          <w:sz w:val="22"/>
          <w:szCs w:val="22"/>
          <w:lang w:eastAsia="en-GB"/>
        </w:rPr>
      </w:pPr>
      <w:r>
        <w:lastRenderedPageBreak/>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_Toc90925160 \h </w:instrText>
      </w:r>
      <w:r>
        <w:fldChar w:fldCharType="separate"/>
      </w:r>
      <w:r>
        <w:t>292</w:t>
      </w:r>
      <w:r>
        <w:fldChar w:fldCharType="end"/>
      </w:r>
    </w:p>
    <w:p w14:paraId="33A563A3" w14:textId="15592CE2" w:rsidR="00217139" w:rsidRDefault="00217139">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_Toc90925161 \h </w:instrText>
      </w:r>
      <w:r>
        <w:fldChar w:fldCharType="separate"/>
      </w:r>
      <w:r>
        <w:t>293</w:t>
      </w:r>
      <w:r>
        <w:fldChar w:fldCharType="end"/>
      </w:r>
    </w:p>
    <w:p w14:paraId="6AEC3642" w14:textId="2E686E74" w:rsidR="00217139" w:rsidRDefault="00217139">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_Toc90925162 \h </w:instrText>
      </w:r>
      <w:r>
        <w:fldChar w:fldCharType="separate"/>
      </w:r>
      <w:r>
        <w:t>293</w:t>
      </w:r>
      <w:r>
        <w:fldChar w:fldCharType="end"/>
      </w:r>
    </w:p>
    <w:p w14:paraId="02EA7E36" w14:textId="567442D6" w:rsidR="00217139" w:rsidRDefault="00217139">
      <w:pPr>
        <w:pStyle w:val="TOC3"/>
        <w:rPr>
          <w:rFonts w:asciiTheme="minorHAnsi" w:eastAsiaTheme="minorEastAsia" w:hAnsiTheme="minorHAnsi" w:cstheme="minorBidi"/>
          <w:sz w:val="22"/>
          <w:szCs w:val="22"/>
          <w:lang w:eastAsia="en-GB"/>
        </w:rPr>
      </w:pPr>
      <w:r>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_Toc90925163 \h </w:instrText>
      </w:r>
      <w:r>
        <w:fldChar w:fldCharType="separate"/>
      </w:r>
      <w:r>
        <w:t>296</w:t>
      </w:r>
      <w:r>
        <w:fldChar w:fldCharType="end"/>
      </w:r>
    </w:p>
    <w:p w14:paraId="78F89762" w14:textId="511016CB" w:rsidR="00217139" w:rsidRDefault="00217139">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_Toc90925164 \h </w:instrText>
      </w:r>
      <w:r>
        <w:fldChar w:fldCharType="separate"/>
      </w:r>
      <w:r>
        <w:t>296</w:t>
      </w:r>
      <w:r>
        <w:fldChar w:fldCharType="end"/>
      </w:r>
    </w:p>
    <w:p w14:paraId="73D48C87" w14:textId="547D115B" w:rsidR="00217139" w:rsidRDefault="00217139">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_Toc90925165 \h </w:instrText>
      </w:r>
      <w:r>
        <w:fldChar w:fldCharType="separate"/>
      </w:r>
      <w:r>
        <w:t>297</w:t>
      </w:r>
      <w:r>
        <w:fldChar w:fldCharType="end"/>
      </w:r>
    </w:p>
    <w:p w14:paraId="3C20069D" w14:textId="6DFD5F64" w:rsidR="00217139" w:rsidRDefault="00217139">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_Toc90925166 \h </w:instrText>
      </w:r>
      <w:r>
        <w:fldChar w:fldCharType="separate"/>
      </w:r>
      <w:r>
        <w:t>297</w:t>
      </w:r>
      <w:r>
        <w:fldChar w:fldCharType="end"/>
      </w:r>
    </w:p>
    <w:p w14:paraId="33AA7A58" w14:textId="1F330724" w:rsidR="00217139" w:rsidRDefault="00217139">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_Toc90925167 \h </w:instrText>
      </w:r>
      <w:r>
        <w:fldChar w:fldCharType="separate"/>
      </w:r>
      <w:r>
        <w:t>297</w:t>
      </w:r>
      <w:r>
        <w:fldChar w:fldCharType="end"/>
      </w:r>
    </w:p>
    <w:p w14:paraId="2E245C7C" w14:textId="43438FA4" w:rsidR="00217139" w:rsidRDefault="00217139">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_Toc90925168 \h </w:instrText>
      </w:r>
      <w:r>
        <w:fldChar w:fldCharType="separate"/>
      </w:r>
      <w:r>
        <w:t>298</w:t>
      </w:r>
      <w:r>
        <w:fldChar w:fldCharType="end"/>
      </w:r>
    </w:p>
    <w:p w14:paraId="43FCC4B5" w14:textId="79035E29" w:rsidR="00217139" w:rsidRDefault="00217139">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_Toc90925169 \h </w:instrText>
      </w:r>
      <w:r>
        <w:fldChar w:fldCharType="separate"/>
      </w:r>
      <w:r>
        <w:t>298</w:t>
      </w:r>
      <w:r>
        <w:fldChar w:fldCharType="end"/>
      </w:r>
    </w:p>
    <w:p w14:paraId="53132E6B" w14:textId="3058FA9A" w:rsidR="00217139" w:rsidRDefault="00217139">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_Toc90925170 \h </w:instrText>
      </w:r>
      <w:r>
        <w:fldChar w:fldCharType="separate"/>
      </w:r>
      <w:r>
        <w:t>302</w:t>
      </w:r>
      <w:r>
        <w:fldChar w:fldCharType="end"/>
      </w:r>
    </w:p>
    <w:p w14:paraId="21E89078" w14:textId="0923FD77" w:rsidR="00217139" w:rsidRDefault="00217139">
      <w:pPr>
        <w:pStyle w:val="TOC4"/>
        <w:rPr>
          <w:rFonts w:asciiTheme="minorHAnsi" w:eastAsiaTheme="minorEastAsia" w:hAnsiTheme="minorHAnsi" w:cstheme="minorBidi"/>
          <w:sz w:val="22"/>
          <w:szCs w:val="22"/>
          <w:lang w:eastAsia="en-GB"/>
        </w:rPr>
      </w:pPr>
      <w:r>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_Toc90925171 \h </w:instrText>
      </w:r>
      <w:r>
        <w:fldChar w:fldCharType="separate"/>
      </w:r>
      <w:r>
        <w:t>302</w:t>
      </w:r>
      <w:r>
        <w:fldChar w:fldCharType="end"/>
      </w:r>
    </w:p>
    <w:p w14:paraId="71FB1E03" w14:textId="6CEC6BBA" w:rsidR="00217139" w:rsidRDefault="00217139">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_Toc90925172 \h </w:instrText>
      </w:r>
      <w:r>
        <w:fldChar w:fldCharType="separate"/>
      </w:r>
      <w:r>
        <w:t>302</w:t>
      </w:r>
      <w:r>
        <w:fldChar w:fldCharType="end"/>
      </w:r>
    </w:p>
    <w:p w14:paraId="49BB51CD" w14:textId="735212CA" w:rsidR="00217139" w:rsidRDefault="00217139">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_Toc90925173 \h </w:instrText>
      </w:r>
      <w:r>
        <w:fldChar w:fldCharType="separate"/>
      </w:r>
      <w:r>
        <w:t>302</w:t>
      </w:r>
      <w:r>
        <w:fldChar w:fldCharType="end"/>
      </w:r>
    </w:p>
    <w:p w14:paraId="323DF0ED" w14:textId="68560FAF" w:rsidR="00217139" w:rsidRDefault="00217139">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_Toc90925174 \h </w:instrText>
      </w:r>
      <w:r>
        <w:fldChar w:fldCharType="separate"/>
      </w:r>
      <w:r>
        <w:t>303</w:t>
      </w:r>
      <w:r>
        <w:fldChar w:fldCharType="end"/>
      </w:r>
    </w:p>
    <w:p w14:paraId="0D508A91" w14:textId="2DE98D8B" w:rsidR="00217139" w:rsidRDefault="00217139">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_Toc90925175 \h </w:instrText>
      </w:r>
      <w:r>
        <w:fldChar w:fldCharType="separate"/>
      </w:r>
      <w:r>
        <w:t>303</w:t>
      </w:r>
      <w:r>
        <w:fldChar w:fldCharType="end"/>
      </w:r>
    </w:p>
    <w:p w14:paraId="65E0A7AD" w14:textId="27456442" w:rsidR="00217139" w:rsidRDefault="00217139">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_Toc90925176 \h </w:instrText>
      </w:r>
      <w:r>
        <w:fldChar w:fldCharType="separate"/>
      </w:r>
      <w:r>
        <w:t>304</w:t>
      </w:r>
      <w:r>
        <w:fldChar w:fldCharType="end"/>
      </w:r>
    </w:p>
    <w:p w14:paraId="768D913A" w14:textId="6F5D0D48" w:rsidR="00217139" w:rsidRDefault="00217139">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_Toc90925177 \h </w:instrText>
      </w:r>
      <w:r>
        <w:fldChar w:fldCharType="separate"/>
      </w:r>
      <w:r>
        <w:t>305</w:t>
      </w:r>
      <w:r>
        <w:fldChar w:fldCharType="end"/>
      </w:r>
    </w:p>
    <w:p w14:paraId="3009682A" w14:textId="2D4092DB" w:rsidR="00217139" w:rsidRDefault="00217139">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_Toc90925178 \h </w:instrText>
      </w:r>
      <w:r>
        <w:fldChar w:fldCharType="separate"/>
      </w:r>
      <w:r>
        <w:t>305</w:t>
      </w:r>
      <w:r>
        <w:fldChar w:fldCharType="end"/>
      </w:r>
    </w:p>
    <w:p w14:paraId="73EDE41A" w14:textId="7B54DBB9" w:rsidR="00217139" w:rsidRDefault="00217139">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_Toc90925179 \h </w:instrText>
      </w:r>
      <w:r>
        <w:fldChar w:fldCharType="separate"/>
      </w:r>
      <w:r>
        <w:t>305</w:t>
      </w:r>
      <w:r>
        <w:fldChar w:fldCharType="end"/>
      </w:r>
    </w:p>
    <w:p w14:paraId="0854B947" w14:textId="50B0CEC0" w:rsidR="00217139" w:rsidRDefault="00217139" w:rsidP="00217139">
      <w:pPr>
        <w:pStyle w:val="TOC8"/>
        <w:rPr>
          <w:rFonts w:asciiTheme="minorHAnsi" w:eastAsiaTheme="minorEastAsia" w:hAnsiTheme="minorHAnsi" w:cstheme="minorBidi"/>
          <w:b w:val="0"/>
          <w:szCs w:val="22"/>
          <w:lang w:eastAsia="en-GB"/>
        </w:rPr>
      </w:pPr>
      <w:r>
        <w:t>Annex H (normative):</w:t>
      </w:r>
      <w:r>
        <w:tab/>
        <w:t>XSD Schema for State Transfers</w:t>
      </w:r>
      <w:r>
        <w:tab/>
      </w:r>
      <w:r>
        <w:fldChar w:fldCharType="begin" w:fldLock="1"/>
      </w:r>
      <w:r>
        <w:instrText xml:space="preserve"> PAGEREF _Toc90925180 \h </w:instrText>
      </w:r>
      <w:r>
        <w:fldChar w:fldCharType="separate"/>
      </w:r>
      <w:r>
        <w:t>306</w:t>
      </w:r>
      <w:r>
        <w:fldChar w:fldCharType="end"/>
      </w:r>
    </w:p>
    <w:p w14:paraId="355487C6" w14:textId="3E5BF5A7" w:rsidR="00217139" w:rsidRDefault="00217139" w:rsidP="00217139">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_Toc90925181 \h </w:instrText>
      </w:r>
      <w:r>
        <w:fldChar w:fldCharType="separate"/>
      </w:r>
      <w:r>
        <w:t>308</w:t>
      </w:r>
      <w:r>
        <w:fldChar w:fldCharType="end"/>
      </w:r>
    </w:p>
    <w:p w14:paraId="31C72BFF" w14:textId="06E98C80"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3" w:name="_Toc90924625"/>
      <w:r w:rsidRPr="00760004">
        <w:lastRenderedPageBreak/>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90924626"/>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90924627"/>
      <w:r w:rsidRPr="00760004">
        <w:lastRenderedPageBreak/>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90924628"/>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791291">
      <w:pPr>
        <w:keepLines/>
        <w:ind w:left="1702" w:hanging="1418"/>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791291">
      <w:pPr>
        <w:keepLines/>
        <w:ind w:left="1702" w:hanging="1418"/>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791291">
      <w:pPr>
        <w:keepLines/>
        <w:ind w:left="1702" w:hanging="1418"/>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C41FC4">
      <w:pPr>
        <w:keepLines/>
        <w:ind w:left="1702" w:hanging="1418"/>
      </w:pPr>
      <w:r w:rsidRPr="00760004">
        <w:t>[7]</w:t>
      </w:r>
      <w:r w:rsidRPr="00760004">
        <w:tab/>
        <w:t>ETSI TS 103 221-1: "Lawful Interception (LI); Internal Network Interfaces; Part 1: X1".</w:t>
      </w:r>
    </w:p>
    <w:p w14:paraId="3AE323E4" w14:textId="77777777" w:rsidR="00C41FC4" w:rsidRPr="00760004" w:rsidRDefault="00C41FC4" w:rsidP="00C41FC4">
      <w:pPr>
        <w:keepLines/>
        <w:ind w:left="1702" w:hanging="1418"/>
      </w:pPr>
      <w:r w:rsidRPr="00760004">
        <w:t>[8]</w:t>
      </w:r>
      <w:r w:rsidRPr="00760004">
        <w:tab/>
        <w:t>ETSI TS 103 221-2: "Lawful Interception (LI); Internal Network Interfaces; Part 2: X2/X3".</w:t>
      </w:r>
    </w:p>
    <w:p w14:paraId="41751991" w14:textId="36E4A2CB" w:rsidR="002A63A6" w:rsidRPr="00760004" w:rsidRDefault="00C41FC4" w:rsidP="00C41FC4">
      <w:pPr>
        <w:keepLines/>
        <w:ind w:left="1702" w:hanging="1418"/>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A63A6">
      <w:pPr>
        <w:keepLines/>
        <w:ind w:left="1702" w:hanging="1418"/>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A63A6">
      <w:pPr>
        <w:keepLines/>
        <w:ind w:left="1702" w:hanging="1418"/>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A63A6">
      <w:pPr>
        <w:keepLines/>
        <w:ind w:left="1702" w:hanging="1418"/>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A63A6">
      <w:pPr>
        <w:keepLines/>
        <w:ind w:left="1702" w:hanging="1418"/>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4"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77777777" w:rsidR="00210F44" w:rsidRDefault="00210F44" w:rsidP="00210F44">
      <w:pPr>
        <w:pStyle w:val="EX"/>
      </w:pPr>
      <w:r w:rsidRPr="00B64F0D">
        <w:t>[</w:t>
      </w:r>
      <w:r>
        <w:t>73</w:t>
      </w:r>
      <w:r w:rsidRPr="00B64F0D">
        <w:t>]</w:t>
      </w:r>
      <w:r w:rsidRPr="00B64F0D">
        <w:tab/>
        <w:t xml:space="preserve">IETF </w:t>
      </w:r>
      <w:r>
        <w:t>draft-ietf-stir-passport-rcd-12:</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5"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07FDB" w:rsidRDefault="000D0D8C" w:rsidP="000D0D8C">
      <w:pPr>
        <w:pStyle w:val="EX"/>
      </w:pPr>
      <w:r>
        <w:t>[83]</w:t>
      </w:r>
      <w:r>
        <w:rPr>
          <w:lang w:val="fr-FR"/>
        </w:rPr>
        <w:tab/>
      </w:r>
      <w:r w:rsidRPr="00B7745D">
        <w:rPr>
          <w:lang w:val="fr-FR"/>
        </w:rPr>
        <w:t>IETF RFC 4566: "SDP: Session Description Protocol</w:t>
      </w:r>
      <w:r w:rsidRPr="006F0A95">
        <w:rPr>
          <w:lang w:val="fr-FR"/>
        </w:rPr>
        <w:t>"</w:t>
      </w:r>
      <w:r w:rsidRPr="00B7745D">
        <w:rPr>
          <w:lang w:val="fr-FR"/>
        </w:rPr>
        <w:t>.</w:t>
      </w:r>
    </w:p>
    <w:p w14:paraId="4D3B5C4A" w14:textId="2F828386" w:rsidR="00EC4A25" w:rsidRPr="00760004" w:rsidRDefault="00EC4A25" w:rsidP="006A1D07">
      <w:pPr>
        <w:pStyle w:val="EX"/>
      </w:pPr>
    </w:p>
    <w:p w14:paraId="79506962" w14:textId="77777777" w:rsidR="00080512" w:rsidRPr="00760004" w:rsidRDefault="00080512">
      <w:pPr>
        <w:pStyle w:val="Heading1"/>
      </w:pPr>
      <w:bookmarkStart w:id="11" w:name="_Toc90924629"/>
      <w:r w:rsidRPr="00760004">
        <w:t>3</w:t>
      </w:r>
      <w:r w:rsidRPr="00760004">
        <w:tab/>
        <w:t xml:space="preserve">Definitions, </w:t>
      </w:r>
      <w:r w:rsidR="008028A4" w:rsidRPr="00760004">
        <w:t>symbols and abbreviations</w:t>
      </w:r>
      <w:bookmarkEnd w:id="11"/>
    </w:p>
    <w:p w14:paraId="1CE7C106" w14:textId="77777777" w:rsidR="00080512" w:rsidRPr="00760004" w:rsidRDefault="00080512">
      <w:pPr>
        <w:pStyle w:val="Heading2"/>
      </w:pPr>
      <w:bookmarkStart w:id="12" w:name="_Toc90924630"/>
      <w:r w:rsidRPr="00760004">
        <w:t>3.1</w:t>
      </w:r>
      <w:r w:rsidRPr="00760004">
        <w:tab/>
        <w:t>Definitions</w:t>
      </w:r>
      <w:bookmarkEnd w:id="12"/>
    </w:p>
    <w:p w14:paraId="01E4D6BB" w14:textId="561B1BBF" w:rsidR="00080512" w:rsidRPr="00760004" w:rsidRDefault="00080512">
      <w:r w:rsidRPr="00760004">
        <w:t xml:space="preserve">For the purposes of the present document, the terms and definitions given in </w:t>
      </w:r>
      <w:bookmarkStart w:id="13" w:name="OLE_LINK6"/>
      <w:bookmarkStart w:id="14" w:name="OLE_LINK7"/>
      <w:bookmarkStart w:id="15" w:name="OLE_LINK8"/>
      <w:r w:rsidR="00DF62CD" w:rsidRPr="00760004">
        <w:t xml:space="preserve">3GPP </w:t>
      </w:r>
      <w:bookmarkEnd w:id="13"/>
      <w:bookmarkEnd w:id="14"/>
      <w:bookmarkEnd w:id="15"/>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6" w:name="_Toc90924631"/>
      <w:r w:rsidRPr="00760004">
        <w:t>3.2</w:t>
      </w:r>
      <w:r w:rsidRPr="00760004">
        <w:tab/>
        <w:t>Symbols</w:t>
      </w:r>
      <w:bookmarkEnd w:id="16"/>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7" w:name="_Toc90924632"/>
      <w:r w:rsidRPr="00760004">
        <w:t>3.3</w:t>
      </w:r>
      <w:r w:rsidRPr="00760004">
        <w:tab/>
        <w:t>Abbreviations</w:t>
      </w:r>
      <w:bookmarkEnd w:id="17"/>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791291">
      <w:pPr>
        <w:keepLines/>
        <w:spacing w:after="0"/>
        <w:ind w:left="1702" w:hanging="1418"/>
        <w:jc w:val="both"/>
      </w:pPr>
      <w:r w:rsidRPr="00760004">
        <w:t>ADMF</w:t>
      </w:r>
      <w:r w:rsidRPr="00760004">
        <w:tab/>
        <w:t>LI Administration Function</w:t>
      </w:r>
    </w:p>
    <w:p w14:paraId="100C4CD4" w14:textId="77777777" w:rsidR="002875A1" w:rsidRPr="00760004" w:rsidRDefault="002875A1" w:rsidP="00791291">
      <w:pPr>
        <w:keepLines/>
        <w:spacing w:after="0"/>
        <w:ind w:left="1702" w:hanging="1418"/>
        <w:jc w:val="both"/>
      </w:pPr>
      <w:r w:rsidRPr="00760004">
        <w:t>CC</w:t>
      </w:r>
      <w:r w:rsidRPr="00760004">
        <w:tab/>
        <w:t>Content of Communication</w:t>
      </w:r>
    </w:p>
    <w:p w14:paraId="74066C86" w14:textId="77777777" w:rsidR="00791291" w:rsidRPr="00760004" w:rsidRDefault="00791291" w:rsidP="00791291">
      <w:pPr>
        <w:keepLines/>
        <w:spacing w:after="0"/>
        <w:ind w:left="1702" w:hanging="1418"/>
        <w:jc w:val="both"/>
      </w:pPr>
      <w:r w:rsidRPr="00760004">
        <w:t>CSP</w:t>
      </w:r>
      <w:r w:rsidRPr="00760004">
        <w:tab/>
        <w:t>Communication Service Provider</w:t>
      </w:r>
    </w:p>
    <w:p w14:paraId="357E3DA0" w14:textId="77777777" w:rsidR="00E170F0" w:rsidRPr="00760004" w:rsidRDefault="00E170F0" w:rsidP="00791291">
      <w:pPr>
        <w:keepLines/>
        <w:tabs>
          <w:tab w:val="left" w:pos="1695"/>
        </w:tabs>
        <w:spacing w:after="0"/>
        <w:ind w:left="1702" w:hanging="1418"/>
        <w:jc w:val="both"/>
      </w:pPr>
      <w:r w:rsidRPr="00760004">
        <w:t>CUPS</w:t>
      </w:r>
      <w:r w:rsidRPr="00760004">
        <w:tab/>
        <w:t>Control and User Plane Separation</w:t>
      </w:r>
    </w:p>
    <w:p w14:paraId="49C45845" w14:textId="77777777" w:rsidR="005E1765" w:rsidRDefault="005E1765" w:rsidP="005E1765">
      <w:pPr>
        <w:keepLines/>
        <w:spacing w:after="0"/>
        <w:ind w:left="1702" w:hanging="1418"/>
        <w:jc w:val="both"/>
      </w:pPr>
      <w:r>
        <w:t>ICF</w:t>
      </w:r>
      <w:r>
        <w:tab/>
        <w:t>Identifier Caching Function</w:t>
      </w:r>
    </w:p>
    <w:p w14:paraId="0C7B22EA" w14:textId="77777777" w:rsidR="005E1765" w:rsidRDefault="005E1765" w:rsidP="005E1765">
      <w:pPr>
        <w:keepLines/>
        <w:spacing w:after="0"/>
        <w:ind w:left="1702" w:hanging="1418"/>
        <w:jc w:val="both"/>
      </w:pPr>
      <w:r>
        <w:t>IEF</w:t>
      </w:r>
      <w:r>
        <w:tab/>
        <w:t>Identifier Event Function</w:t>
      </w:r>
    </w:p>
    <w:p w14:paraId="6AF7284C" w14:textId="77777777" w:rsidR="005E1765" w:rsidRDefault="005E1765" w:rsidP="005E1765">
      <w:pPr>
        <w:keepLines/>
        <w:spacing w:after="0"/>
        <w:ind w:left="1702" w:hanging="1418"/>
        <w:jc w:val="both"/>
      </w:pPr>
      <w:r>
        <w:t>IQF</w:t>
      </w:r>
      <w:r>
        <w:tab/>
        <w:t>Identifier Query Function</w:t>
      </w:r>
    </w:p>
    <w:p w14:paraId="12CAF9A4" w14:textId="77777777" w:rsidR="00791291" w:rsidRPr="00760004" w:rsidRDefault="00791291" w:rsidP="00791291">
      <w:pPr>
        <w:keepLines/>
        <w:spacing w:after="0"/>
        <w:ind w:left="1702" w:hanging="1418"/>
        <w:jc w:val="both"/>
      </w:pPr>
      <w:r w:rsidRPr="00760004">
        <w:t>IRI</w:t>
      </w:r>
      <w:r w:rsidRPr="00760004">
        <w:tab/>
        <w:t>Intercept Related Information</w:t>
      </w:r>
    </w:p>
    <w:p w14:paraId="4170407D" w14:textId="113CF227" w:rsidR="002875A1" w:rsidRPr="00760004" w:rsidRDefault="00791291" w:rsidP="009903CB">
      <w:pPr>
        <w:keepLines/>
        <w:spacing w:after="0"/>
        <w:ind w:left="1702" w:hanging="1418"/>
        <w:jc w:val="both"/>
      </w:pPr>
      <w:r w:rsidRPr="00760004">
        <w:t xml:space="preserve">LALS </w:t>
      </w:r>
      <w:r w:rsidRPr="00760004">
        <w:tab/>
        <w:t>Lawful Access Location Services</w:t>
      </w:r>
    </w:p>
    <w:p w14:paraId="0A66C212" w14:textId="77777777" w:rsidR="000A578B" w:rsidRPr="00760004" w:rsidRDefault="000A578B" w:rsidP="00791291">
      <w:pPr>
        <w:keepLines/>
        <w:spacing w:after="0"/>
        <w:ind w:left="1702" w:hanging="1418"/>
        <w:jc w:val="both"/>
      </w:pPr>
      <w:r w:rsidRPr="00760004">
        <w:t>LEA</w:t>
      </w:r>
      <w:r w:rsidRPr="00760004">
        <w:tab/>
        <w:t>Law Enforcement Agency</w:t>
      </w:r>
    </w:p>
    <w:p w14:paraId="232FEB08" w14:textId="6CF0C640" w:rsidR="00791291" w:rsidRPr="00760004" w:rsidRDefault="00791291" w:rsidP="00791291">
      <w:pPr>
        <w:keepLines/>
        <w:spacing w:after="0"/>
        <w:ind w:left="1702" w:hanging="1418"/>
        <w:jc w:val="both"/>
      </w:pPr>
      <w:r w:rsidRPr="00760004">
        <w:t>LEMF</w:t>
      </w:r>
      <w:r w:rsidRPr="00760004">
        <w:tab/>
        <w:t xml:space="preserve">Law Enforcement Monitoring </w:t>
      </w:r>
      <w:r w:rsidR="006D731B" w:rsidRPr="00760004">
        <w:t>Facility</w:t>
      </w:r>
    </w:p>
    <w:p w14:paraId="0058581E" w14:textId="77777777" w:rsidR="00791291" w:rsidRPr="00760004" w:rsidRDefault="00791291" w:rsidP="00791291">
      <w:pPr>
        <w:keepLines/>
        <w:spacing w:after="0"/>
        <w:ind w:left="1702" w:hanging="1418"/>
        <w:jc w:val="both"/>
      </w:pPr>
      <w:r w:rsidRPr="00760004">
        <w:t>LI</w:t>
      </w:r>
      <w:r w:rsidRPr="00760004">
        <w:tab/>
        <w:t>Lawful Interception</w:t>
      </w:r>
    </w:p>
    <w:p w14:paraId="583931F1" w14:textId="77777777" w:rsidR="00791291" w:rsidRPr="00760004" w:rsidRDefault="00791291" w:rsidP="00791291">
      <w:pPr>
        <w:keepLines/>
        <w:spacing w:after="0"/>
        <w:ind w:left="1702" w:hanging="1418"/>
        <w:jc w:val="both"/>
      </w:pPr>
      <w:r w:rsidRPr="00760004">
        <w:t>LICF</w:t>
      </w:r>
      <w:r w:rsidRPr="00760004">
        <w:tab/>
        <w:t>Lawful Interception Control Function</w:t>
      </w:r>
    </w:p>
    <w:p w14:paraId="4E678797" w14:textId="77777777" w:rsidR="006D731B" w:rsidRPr="00760004" w:rsidRDefault="006D731B" w:rsidP="006D731B">
      <w:pPr>
        <w:keepLines/>
        <w:spacing w:after="0"/>
        <w:ind w:left="1702" w:hanging="1418"/>
        <w:jc w:val="both"/>
      </w:pPr>
      <w:r w:rsidRPr="00760004">
        <w:t>LI_HI1</w:t>
      </w:r>
      <w:r w:rsidRPr="00760004">
        <w:tab/>
        <w:t>LI_Handover Interface 1</w:t>
      </w:r>
    </w:p>
    <w:p w14:paraId="74C99B1F" w14:textId="77777777" w:rsidR="006D731B" w:rsidRPr="00760004" w:rsidRDefault="006D731B" w:rsidP="006D731B">
      <w:pPr>
        <w:keepLines/>
        <w:spacing w:after="0"/>
        <w:ind w:left="1702" w:hanging="1418"/>
        <w:jc w:val="both"/>
      </w:pPr>
      <w:r w:rsidRPr="00760004">
        <w:lastRenderedPageBreak/>
        <w:t>LI_HI2</w:t>
      </w:r>
      <w:r w:rsidRPr="00760004">
        <w:tab/>
        <w:t>LI_Handover Interface 2</w:t>
      </w:r>
    </w:p>
    <w:p w14:paraId="7550EA59" w14:textId="5D52852E" w:rsidR="006D731B" w:rsidRPr="00760004" w:rsidRDefault="006D731B" w:rsidP="006D731B">
      <w:pPr>
        <w:keepLines/>
        <w:spacing w:after="0"/>
        <w:ind w:left="1702" w:hanging="1418"/>
        <w:jc w:val="both"/>
      </w:pPr>
      <w:r w:rsidRPr="00760004">
        <w:t>LI_HI3</w:t>
      </w:r>
      <w:r w:rsidRPr="00760004">
        <w:tab/>
        <w:t>LI_Handover Interface 3</w:t>
      </w:r>
    </w:p>
    <w:p w14:paraId="41CC2C19" w14:textId="48EBBA90" w:rsidR="003275DA" w:rsidRPr="00760004" w:rsidRDefault="003275DA" w:rsidP="006D731B">
      <w:pPr>
        <w:keepLines/>
        <w:spacing w:after="0"/>
        <w:ind w:left="1702" w:hanging="1418"/>
        <w:jc w:val="both"/>
      </w:pPr>
      <w:r w:rsidRPr="00760004">
        <w:t>LI_HI4</w:t>
      </w:r>
      <w:r w:rsidRPr="00760004">
        <w:tab/>
        <w:t>LI_Handover Interface 4</w:t>
      </w:r>
    </w:p>
    <w:p w14:paraId="5DA6F122" w14:textId="77777777" w:rsidR="00BB647F" w:rsidRDefault="00BB647F" w:rsidP="00BB647F">
      <w:pPr>
        <w:keepLines/>
        <w:spacing w:after="0"/>
        <w:ind w:left="1702" w:hanging="1418"/>
        <w:jc w:val="both"/>
      </w:pPr>
      <w:r>
        <w:t>LI_HIQR</w:t>
      </w:r>
      <w:r>
        <w:tab/>
        <w:t>Lawful Interception Handover Interface Query Response</w:t>
      </w:r>
    </w:p>
    <w:p w14:paraId="3C3B3C5D" w14:textId="77777777" w:rsidR="006D731B" w:rsidRPr="00760004" w:rsidRDefault="006D731B" w:rsidP="00791291">
      <w:pPr>
        <w:keepLines/>
        <w:spacing w:after="0"/>
        <w:ind w:left="1702" w:hanging="1418"/>
        <w:jc w:val="both"/>
      </w:pPr>
      <w:r w:rsidRPr="00760004">
        <w:t>LIPF</w:t>
      </w:r>
      <w:r w:rsidRPr="00760004">
        <w:tab/>
        <w:t>Lawful Interception Provisioning Function</w:t>
      </w:r>
    </w:p>
    <w:p w14:paraId="47878225" w14:textId="77777777" w:rsidR="00791291" w:rsidRPr="00760004" w:rsidRDefault="00791291" w:rsidP="00791291">
      <w:pPr>
        <w:keepLines/>
        <w:spacing w:after="0"/>
        <w:ind w:left="1702" w:hanging="1418"/>
        <w:jc w:val="both"/>
      </w:pPr>
      <w:r w:rsidRPr="00760004">
        <w:t>LIR</w:t>
      </w:r>
      <w:r w:rsidRPr="00760004">
        <w:tab/>
        <w:t>Location Immediate Request</w:t>
      </w:r>
    </w:p>
    <w:p w14:paraId="34988E6C" w14:textId="77777777" w:rsidR="000A578B" w:rsidRPr="00760004" w:rsidRDefault="000A578B" w:rsidP="00791291">
      <w:pPr>
        <w:keepLines/>
        <w:spacing w:after="0"/>
        <w:ind w:left="1702" w:hanging="1418"/>
        <w:jc w:val="both"/>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647FA">
      <w:pPr>
        <w:keepLines/>
        <w:spacing w:after="0"/>
        <w:ind w:left="1702" w:hanging="1418"/>
        <w:jc w:val="both"/>
      </w:pPr>
      <w:r>
        <w:t>LISSF</w:t>
      </w:r>
      <w:r>
        <w:tab/>
        <w:t>Lawful Interception State Storage Function</w:t>
      </w:r>
    </w:p>
    <w:p w14:paraId="3A970AF0" w14:textId="77777777" w:rsidR="00E647FA" w:rsidRDefault="00E647FA" w:rsidP="00E647FA">
      <w:pPr>
        <w:keepLines/>
        <w:spacing w:after="0"/>
        <w:ind w:left="1702" w:hanging="1418"/>
        <w:jc w:val="both"/>
      </w:pPr>
      <w:r>
        <w:t>LI_ST</w:t>
      </w:r>
      <w:r>
        <w:tab/>
        <w:t>Lawful Interception State Transfer Interface</w:t>
      </w:r>
    </w:p>
    <w:p w14:paraId="2216B302" w14:textId="77777777" w:rsidR="00791291" w:rsidRPr="00760004" w:rsidRDefault="00791291" w:rsidP="00791291">
      <w:pPr>
        <w:keepLines/>
        <w:spacing w:after="0"/>
        <w:ind w:left="1702" w:hanging="1418"/>
        <w:jc w:val="both"/>
      </w:pPr>
      <w:r w:rsidRPr="00760004">
        <w:t>LI_X1</w:t>
      </w:r>
      <w:r w:rsidRPr="00760004">
        <w:tab/>
        <w:t>Lawful Interception Internal Interface 1</w:t>
      </w:r>
    </w:p>
    <w:p w14:paraId="5BDE1A62" w14:textId="77777777" w:rsidR="00791291" w:rsidRPr="00760004" w:rsidRDefault="00791291" w:rsidP="00791291">
      <w:pPr>
        <w:keepLines/>
        <w:spacing w:after="0"/>
        <w:ind w:left="1702" w:hanging="1418"/>
        <w:jc w:val="both"/>
      </w:pPr>
      <w:r w:rsidRPr="00760004">
        <w:t>LI_X2</w:t>
      </w:r>
      <w:r w:rsidRPr="00760004">
        <w:tab/>
        <w:t>Lawful Interception Internal Interface 2</w:t>
      </w:r>
    </w:p>
    <w:p w14:paraId="72A70674" w14:textId="77777777" w:rsidR="00791291" w:rsidRPr="00760004" w:rsidRDefault="00791291" w:rsidP="00791291">
      <w:pPr>
        <w:keepLines/>
        <w:spacing w:after="0"/>
        <w:ind w:left="1702" w:hanging="1418"/>
        <w:jc w:val="both"/>
      </w:pPr>
      <w:r w:rsidRPr="00760004">
        <w:t>LI_X3</w:t>
      </w:r>
      <w:r w:rsidRPr="00760004">
        <w:tab/>
        <w:t>Lawful Interception Internal Interface 3</w:t>
      </w:r>
    </w:p>
    <w:p w14:paraId="3A1C43A2" w14:textId="77777777" w:rsidR="00EB3B93" w:rsidRDefault="00EB3B93" w:rsidP="00EB3B93">
      <w:pPr>
        <w:keepLines/>
        <w:spacing w:after="0"/>
        <w:ind w:left="1702" w:hanging="1418"/>
        <w:jc w:val="both"/>
      </w:pPr>
      <w:r>
        <w:t>LI_XEM1</w:t>
      </w:r>
      <w:r>
        <w:tab/>
        <w:t>Lawful Interception Internal Interface Event Management Interface 1</w:t>
      </w:r>
    </w:p>
    <w:p w14:paraId="695B749E" w14:textId="77FED394" w:rsidR="00EB3B93" w:rsidRDefault="00EB3B93" w:rsidP="00EB3B93">
      <w:pPr>
        <w:keepLines/>
        <w:spacing w:after="0"/>
        <w:ind w:left="1702" w:hanging="1418"/>
        <w:jc w:val="both"/>
      </w:pPr>
      <w:r>
        <w:t>LI_XER</w:t>
      </w:r>
      <w:r>
        <w:tab/>
        <w:t>Lawful Interception Internal Interface Event Record</w:t>
      </w:r>
    </w:p>
    <w:p w14:paraId="7495B846" w14:textId="77777777" w:rsidR="00EB3B93" w:rsidRDefault="00EB3B93" w:rsidP="00EB3B93">
      <w:pPr>
        <w:keepLines/>
        <w:spacing w:after="0"/>
        <w:ind w:left="1702" w:hanging="1418"/>
        <w:jc w:val="both"/>
      </w:pPr>
      <w:r>
        <w:t>LI_XQR</w:t>
      </w:r>
      <w:r>
        <w:tab/>
        <w:t>Lawful Interception Internal Interface Query Response</w:t>
      </w:r>
    </w:p>
    <w:p w14:paraId="43503399" w14:textId="77777777" w:rsidR="00791291" w:rsidRPr="00760004" w:rsidRDefault="00791291" w:rsidP="00791291">
      <w:pPr>
        <w:keepLines/>
        <w:spacing w:after="0"/>
        <w:ind w:left="1702" w:hanging="1418"/>
        <w:jc w:val="both"/>
      </w:pPr>
      <w:r w:rsidRPr="00760004">
        <w:t>LTF</w:t>
      </w:r>
      <w:r w:rsidRPr="00760004">
        <w:tab/>
        <w:t>Location Triggering Function</w:t>
      </w:r>
    </w:p>
    <w:p w14:paraId="76D85A7B" w14:textId="6BF28719" w:rsidR="00791291" w:rsidRPr="00760004" w:rsidRDefault="00791291" w:rsidP="00791291">
      <w:pPr>
        <w:keepLines/>
        <w:spacing w:after="0"/>
        <w:ind w:left="1702" w:hanging="1418"/>
        <w:jc w:val="both"/>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791291">
      <w:pPr>
        <w:keepLines/>
        <w:spacing w:after="0"/>
        <w:ind w:left="1702" w:hanging="1418"/>
        <w:jc w:val="both"/>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791291">
      <w:pPr>
        <w:keepLines/>
        <w:spacing w:after="0"/>
        <w:ind w:left="1702" w:hanging="1418"/>
        <w:jc w:val="both"/>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791291">
      <w:pPr>
        <w:keepLines/>
        <w:spacing w:after="0"/>
        <w:ind w:left="1702" w:hanging="1418"/>
        <w:jc w:val="both"/>
      </w:pPr>
      <w:r w:rsidRPr="00760004">
        <w:t>MM</w:t>
      </w:r>
      <w:r w:rsidRPr="00760004">
        <w:tab/>
      </w:r>
      <w:r w:rsidR="00452E64" w:rsidRPr="00760004">
        <w:t>Multimedia Message</w:t>
      </w:r>
    </w:p>
    <w:p w14:paraId="267355C8" w14:textId="55D4BE29" w:rsidR="00DB2482" w:rsidRPr="00760004" w:rsidRDefault="00DB2482" w:rsidP="00791291">
      <w:pPr>
        <w:keepLines/>
        <w:spacing w:after="0"/>
        <w:ind w:left="1702" w:hanging="1418"/>
        <w:jc w:val="both"/>
      </w:pPr>
      <w:r w:rsidRPr="00760004">
        <w:t>MMS</w:t>
      </w:r>
      <w:r w:rsidRPr="00760004">
        <w:tab/>
      </w:r>
      <w:r w:rsidR="00452E64" w:rsidRPr="00760004">
        <w:t>Multimedia Message Service</w:t>
      </w:r>
    </w:p>
    <w:p w14:paraId="437700FA" w14:textId="580DDA0F" w:rsidR="00791291" w:rsidRPr="00760004" w:rsidRDefault="00791291" w:rsidP="00791291">
      <w:pPr>
        <w:keepLines/>
        <w:spacing w:after="0"/>
        <w:ind w:left="1702" w:hanging="1418"/>
        <w:jc w:val="both"/>
      </w:pPr>
      <w:r w:rsidRPr="00760004">
        <w:t>NPLI</w:t>
      </w:r>
      <w:r w:rsidRPr="00760004">
        <w:tab/>
        <w:t>Network Provided Location Information</w:t>
      </w:r>
    </w:p>
    <w:p w14:paraId="204647DA" w14:textId="7894BA75" w:rsidR="008E39BE" w:rsidRPr="00760004" w:rsidRDefault="008E39BE" w:rsidP="00791291">
      <w:pPr>
        <w:keepLines/>
        <w:spacing w:after="0"/>
        <w:ind w:left="1702" w:hanging="1418"/>
        <w:jc w:val="both"/>
      </w:pPr>
      <w:r w:rsidRPr="00760004">
        <w:t>O&amp;M</w:t>
      </w:r>
      <w:r w:rsidRPr="00760004">
        <w:tab/>
        <w:t>Operations and Management</w:t>
      </w:r>
    </w:p>
    <w:p w14:paraId="55AF5EAD" w14:textId="77777777" w:rsidR="00791291" w:rsidRPr="00760004" w:rsidRDefault="00791291" w:rsidP="00791291">
      <w:pPr>
        <w:keepLines/>
        <w:spacing w:after="0"/>
        <w:ind w:left="1702" w:hanging="1418"/>
        <w:jc w:val="both"/>
      </w:pPr>
      <w:r w:rsidRPr="00760004">
        <w:t>POI</w:t>
      </w:r>
      <w:r w:rsidRPr="00760004">
        <w:tab/>
        <w:t>Point Of Interception</w:t>
      </w:r>
    </w:p>
    <w:p w14:paraId="27479019" w14:textId="77777777" w:rsidR="00723D24" w:rsidRDefault="00A60B3C" w:rsidP="00791291">
      <w:pPr>
        <w:keepLines/>
        <w:spacing w:after="0"/>
        <w:ind w:left="1702" w:hanging="1418"/>
        <w:jc w:val="both"/>
      </w:pPr>
      <w:r>
        <w:t>RCS</w:t>
      </w:r>
      <w:r>
        <w:tab/>
      </w:r>
      <w:r w:rsidR="00723D24">
        <w:t>Rich Communication Suite</w:t>
      </w:r>
    </w:p>
    <w:p w14:paraId="66B116AB" w14:textId="2989D1EF" w:rsidR="00CD1B55" w:rsidRDefault="00CD1B55" w:rsidP="00791291">
      <w:pPr>
        <w:keepLines/>
        <w:spacing w:after="0"/>
        <w:ind w:left="1702" w:hanging="1418"/>
        <w:jc w:val="both"/>
      </w:pPr>
      <w:r>
        <w:t>SDP</w:t>
      </w:r>
      <w:r>
        <w:tab/>
        <w:t>Session Description Protocol</w:t>
      </w:r>
    </w:p>
    <w:p w14:paraId="3A6399FC" w14:textId="77777777" w:rsidR="00723D24" w:rsidRDefault="00723D24" w:rsidP="00791291">
      <w:pPr>
        <w:keepLines/>
        <w:spacing w:after="0"/>
        <w:ind w:left="1702" w:hanging="1418"/>
        <w:jc w:val="both"/>
      </w:pPr>
      <w:r>
        <w:t>SIP</w:t>
      </w:r>
      <w:r>
        <w:tab/>
        <w:t>Session Initiation Protocol</w:t>
      </w:r>
    </w:p>
    <w:p w14:paraId="5C389B71" w14:textId="27D53BCB" w:rsidR="000A578B" w:rsidRPr="00760004" w:rsidRDefault="000A578B" w:rsidP="00791291">
      <w:pPr>
        <w:keepLines/>
        <w:spacing w:after="0"/>
        <w:ind w:left="1702" w:hanging="1418"/>
        <w:jc w:val="both"/>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9C05D9">
      <w:pPr>
        <w:keepLines/>
        <w:spacing w:after="0"/>
        <w:ind w:left="1702" w:hanging="1418"/>
        <w:jc w:val="both"/>
      </w:pPr>
      <w:r w:rsidRPr="00760004">
        <w:t>SOI</w:t>
      </w:r>
      <w:r w:rsidRPr="00760004">
        <w:tab/>
        <w:t>Start Of Interception</w:t>
      </w:r>
    </w:p>
    <w:p w14:paraId="2CA1A824" w14:textId="13A63A22" w:rsidR="00791291" w:rsidRPr="00760004" w:rsidRDefault="00791291" w:rsidP="00791291">
      <w:pPr>
        <w:keepLines/>
        <w:spacing w:after="0"/>
        <w:ind w:left="1702" w:hanging="1418"/>
        <w:jc w:val="both"/>
      </w:pPr>
      <w:r w:rsidRPr="00760004">
        <w:t>TF</w:t>
      </w:r>
      <w:r w:rsidRPr="00760004">
        <w:tab/>
        <w:t>T</w:t>
      </w:r>
      <w:r w:rsidR="003010AE" w:rsidRPr="00760004">
        <w:t>riggering</w:t>
      </w:r>
      <w:r w:rsidRPr="00760004">
        <w:t xml:space="preserve"> Function</w:t>
      </w:r>
    </w:p>
    <w:p w14:paraId="1C7223F3" w14:textId="77777777" w:rsidR="005B09C0" w:rsidRDefault="005B09C0" w:rsidP="005B09C0">
      <w:pPr>
        <w:keepLines/>
        <w:spacing w:after="0"/>
        <w:ind w:left="1702" w:hanging="1418"/>
        <w:jc w:val="both"/>
      </w:pPr>
      <w:r>
        <w:t>TNGF</w:t>
      </w:r>
      <w:r>
        <w:tab/>
        <w:t>Trusted Non-3GPP Gateway Function</w:t>
      </w:r>
    </w:p>
    <w:p w14:paraId="61D9ED2E" w14:textId="77777777" w:rsidR="005B09C0" w:rsidRPr="00760004" w:rsidRDefault="005B09C0" w:rsidP="005B09C0">
      <w:pPr>
        <w:keepLines/>
        <w:spacing w:after="0"/>
        <w:ind w:left="1702" w:hanging="1418"/>
        <w:jc w:val="both"/>
      </w:pPr>
      <w:r>
        <w:t>TWIF</w:t>
      </w:r>
      <w:r>
        <w:tab/>
        <w:t>Trusted WLAN Interworking Function</w:t>
      </w:r>
    </w:p>
    <w:p w14:paraId="2FAE1F0D" w14:textId="542DDB59" w:rsidR="002F1E51" w:rsidRPr="00760004" w:rsidRDefault="002F1E51" w:rsidP="00791291">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791291">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791291">
      <w:pPr>
        <w:pStyle w:val="EW"/>
      </w:pPr>
    </w:p>
    <w:p w14:paraId="10FAE09E" w14:textId="00ADD8AB" w:rsidR="006B08E2" w:rsidRPr="00760004" w:rsidRDefault="00080512">
      <w:pPr>
        <w:pStyle w:val="Heading1"/>
      </w:pPr>
      <w:bookmarkStart w:id="18" w:name="_Toc90924633"/>
      <w:r w:rsidRPr="00760004">
        <w:t>4</w:t>
      </w:r>
      <w:r w:rsidRPr="00760004">
        <w:tab/>
      </w:r>
      <w:r w:rsidR="006B08E2" w:rsidRPr="00760004">
        <w:t>General</w:t>
      </w:r>
      <w:bookmarkEnd w:id="18"/>
    </w:p>
    <w:p w14:paraId="7F2FD2FA" w14:textId="56280346" w:rsidR="006B08E2" w:rsidRPr="00760004" w:rsidRDefault="006B08E2" w:rsidP="006B08E2">
      <w:pPr>
        <w:pStyle w:val="Heading2"/>
      </w:pPr>
      <w:bookmarkStart w:id="19" w:name="_Toc90924634"/>
      <w:r w:rsidRPr="00760004">
        <w:t>4.1</w:t>
      </w:r>
      <w:r w:rsidRPr="00760004">
        <w:tab/>
        <w:t>Introduction</w:t>
      </w:r>
      <w:bookmarkEnd w:id="19"/>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0"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395.5pt" o:ole="">
            <v:imagedata r:id="rId16" o:title=""/>
          </v:shape>
          <o:OLEObject Type="Embed" ProgID="Visio.Drawing.15" ShapeID="_x0000_i1025" DrawAspect="Content" ObjectID="_1701773292" r:id="rId17"/>
        </w:object>
      </w:r>
      <w:bookmarkEnd w:id="20"/>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1" w:name="_Toc90924635"/>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1"/>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Used by MDF2 and MDF3 in interactions necessary to correctly generate CC and IRI from xCC and xIRI.</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Used to pass xIRI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Used to pass xCC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2" w:name="_Toc90924636"/>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2"/>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655EF0A4"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3" w:name="_Toc90924637"/>
      <w:r w:rsidRPr="00760004">
        <w:lastRenderedPageBreak/>
        <w:t>4.</w:t>
      </w:r>
      <w:r w:rsidR="00A57A41" w:rsidRPr="00760004">
        <w:t>4</w:t>
      </w:r>
      <w:r w:rsidRPr="00760004">
        <w:tab/>
        <w:t>Service scoping</w:t>
      </w:r>
      <w:bookmarkEnd w:id="23"/>
    </w:p>
    <w:p w14:paraId="52E0B320" w14:textId="20231B7C" w:rsidR="00343497" w:rsidRPr="00760004" w:rsidRDefault="00343497" w:rsidP="00A57A41">
      <w:pPr>
        <w:pStyle w:val="Heading3"/>
      </w:pPr>
      <w:bookmarkStart w:id="24" w:name="_Toc90924638"/>
      <w:r w:rsidRPr="00760004">
        <w:t>4.</w:t>
      </w:r>
      <w:r w:rsidR="00090ABC" w:rsidRPr="00760004">
        <w:t>4</w:t>
      </w:r>
      <w:r w:rsidRPr="00760004">
        <w:t>.1</w:t>
      </w:r>
      <w:r w:rsidRPr="00760004">
        <w:tab/>
        <w:t>General</w:t>
      </w:r>
      <w:bookmarkEnd w:id="24"/>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5" w:name="_Toc90924639"/>
      <w:r w:rsidRPr="00760004">
        <w:t>4.</w:t>
      </w:r>
      <w:r w:rsidR="00A57A41" w:rsidRPr="00760004">
        <w:t>4</w:t>
      </w:r>
      <w:r w:rsidRPr="00760004">
        <w:t>.2</w:t>
      </w:r>
      <w:r w:rsidRPr="00760004">
        <w:tab/>
        <w:t>CSP service type</w:t>
      </w:r>
      <w:bookmarkEnd w:id="25"/>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7777777" w:rsidR="00343497" w:rsidRPr="00760004" w:rsidRDefault="00343497" w:rsidP="00343497">
      <w:pPr>
        <w:pStyle w:val="B1"/>
      </w:pPr>
      <w:r w:rsidRPr="00760004">
        <w:t>-</w:t>
      </w:r>
      <w:r w:rsidRPr="00760004">
        <w:tab/>
        <w:t>LALS (the Target Positioning service, per TS 33.127 [5], clause 7.3.3.2).</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6" w:name="_Toc90924640"/>
      <w:r w:rsidRPr="00760004">
        <w:t>4.</w:t>
      </w:r>
      <w:r w:rsidR="00C65CD9" w:rsidRPr="00760004">
        <w:t>4</w:t>
      </w:r>
      <w:r w:rsidRPr="00760004">
        <w:t>.3</w:t>
      </w:r>
      <w:r w:rsidRPr="00760004">
        <w:tab/>
        <w:t>Delivery type</w:t>
      </w:r>
      <w:bookmarkEnd w:id="26"/>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7" w:name="_Toc90924641"/>
      <w:r w:rsidRPr="00760004">
        <w:t>4.</w:t>
      </w:r>
      <w:r w:rsidR="00C65CD9" w:rsidRPr="00760004">
        <w:t>4</w:t>
      </w:r>
      <w:r w:rsidRPr="00760004">
        <w:t>.4</w:t>
      </w:r>
      <w:r w:rsidRPr="00760004">
        <w:tab/>
        <w:t>Location Reporting</w:t>
      </w:r>
      <w:bookmarkEnd w:id="27"/>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56B1666F"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received from</w:t>
      </w:r>
      <w:r w:rsidR="00343497" w:rsidRPr="00760004">
        <w:t xml:space="preserve"> 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8" w:name="_Toc90924642"/>
      <w:r w:rsidRPr="00760004">
        <w:t>4.</w:t>
      </w:r>
      <w:r w:rsidR="00C65CD9" w:rsidRPr="00760004">
        <w:t>4</w:t>
      </w:r>
      <w:r w:rsidRPr="00760004">
        <w:t>.5</w:t>
      </w:r>
      <w:r w:rsidRPr="00760004">
        <w:tab/>
        <w:t>LALS Triggering</w:t>
      </w:r>
      <w:bookmarkEnd w:id="28"/>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lastRenderedPageBreak/>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29" w:name="_Toc90924643"/>
      <w:r w:rsidRPr="00760004">
        <w:t>4.</w:t>
      </w:r>
      <w:r w:rsidR="00C65CD9" w:rsidRPr="00760004">
        <w:t>4</w:t>
      </w:r>
      <w:r w:rsidRPr="00760004">
        <w:t>.6</w:t>
      </w:r>
      <w:r w:rsidRPr="00760004">
        <w:tab/>
        <w:t>Roaming Interception</w:t>
      </w:r>
      <w:bookmarkEnd w:id="29"/>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0" w:name="_Toc90924644"/>
      <w:r w:rsidRPr="00760004">
        <w:t>5</w:t>
      </w:r>
      <w:r w:rsidRPr="00760004">
        <w:tab/>
        <w:t>Transport and Communications Protocol</w:t>
      </w:r>
      <w:bookmarkEnd w:id="30"/>
    </w:p>
    <w:p w14:paraId="50E43008" w14:textId="5294423F" w:rsidR="003431E2" w:rsidRPr="00760004" w:rsidRDefault="003431E2" w:rsidP="003431E2">
      <w:pPr>
        <w:pStyle w:val="Heading2"/>
      </w:pPr>
      <w:bookmarkStart w:id="31" w:name="_Toc90924645"/>
      <w:r w:rsidRPr="00760004">
        <w:t>5.1</w:t>
      </w:r>
      <w:r w:rsidRPr="00760004">
        <w:tab/>
        <w:t>General</w:t>
      </w:r>
      <w:bookmarkEnd w:id="31"/>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2" w:name="_Toc90924646"/>
      <w:r w:rsidRPr="00760004">
        <w:t>5.2</w:t>
      </w:r>
      <w:r w:rsidRPr="00760004">
        <w:tab/>
        <w:t>Protocols for LI_X1 and LI_T interfaces</w:t>
      </w:r>
      <w:bookmarkEnd w:id="32"/>
    </w:p>
    <w:p w14:paraId="2B24FA44" w14:textId="05250609" w:rsidR="00716BA7" w:rsidRPr="00760004" w:rsidRDefault="00716BA7" w:rsidP="00716BA7">
      <w:pPr>
        <w:pStyle w:val="Heading3"/>
      </w:pPr>
      <w:bookmarkStart w:id="33" w:name="_Toc90924647"/>
      <w:r w:rsidRPr="00760004">
        <w:t>5.2.1</w:t>
      </w:r>
      <w:r w:rsidRPr="00760004">
        <w:tab/>
        <w:t>General usage of ETSI TS 103 221-1</w:t>
      </w:r>
      <w:bookmarkEnd w:id="33"/>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4DBB077" w:rsidR="000530E6" w:rsidRPr="00760004" w:rsidRDefault="000530E6" w:rsidP="000530E6">
      <w:r w:rsidRPr="00760004">
        <w:t>The LIPF and MDF2/3 shall maintain a mapping between internal interception identifiers (XIDs) and external interception identifiers (LIIDs), as defined by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77777777" w:rsidR="004B1943" w:rsidRDefault="004B1943" w:rsidP="004B1943">
      <w:pPr>
        <w:pStyle w:val="B1"/>
      </w:pPr>
      <w:r>
        <w:t>-</w:t>
      </w:r>
      <w:r>
        <w:tab/>
      </w:r>
      <w:r w:rsidRPr="00411CB0">
        <w:t>Reject ActivateTask/ModifyTask messages that contain DIDs</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4" w:name="_Toc90924648"/>
      <w:r>
        <w:t>5.2.2</w:t>
      </w:r>
      <w:r>
        <w:tab/>
        <w:t>Usage for realising LI_X1</w:t>
      </w:r>
      <w:bookmarkEnd w:id="34"/>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lastRenderedPageBreak/>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17FC65DF" w14:textId="608924A4" w:rsidR="004B1943" w:rsidRDefault="004B1943" w:rsidP="00445808">
      <w:r>
        <w:t>When both the above are required, the ADMF shall send each independently to each relevant function.</w:t>
      </w:r>
    </w:p>
    <w:p w14:paraId="7E1F9F47" w14:textId="77777777"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5" w:name="_Toc90924649"/>
      <w:r w:rsidRPr="00760004">
        <w:t>5.2.3</w:t>
      </w:r>
      <w:r w:rsidRPr="00760004">
        <w:tab/>
        <w:t>Usage for realising LI_X1 (</w:t>
      </w:r>
      <w:r w:rsidR="007A1F03" w:rsidRPr="00760004">
        <w:t>m</w:t>
      </w:r>
      <w:r w:rsidRPr="00760004">
        <w:t>anagement)</w:t>
      </w:r>
      <w:bookmarkEnd w:id="35"/>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6" w:name="_Toc90924650"/>
      <w:r w:rsidRPr="00760004">
        <w:t>5.2.4</w:t>
      </w:r>
      <w:r w:rsidRPr="00760004">
        <w:tab/>
        <w:t>Service scoping</w:t>
      </w:r>
      <w:bookmarkEnd w:id="36"/>
    </w:p>
    <w:p w14:paraId="7B41A4B5" w14:textId="4EAF8C9D"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as described in Clause 6.2.1.2 and Annex C of ETSI TS 103 221-1 [7].</w:t>
      </w:r>
    </w:p>
    <w:p w14:paraId="1F8AB058" w14:textId="4FCBD2E5" w:rsidR="00716BA7" w:rsidRPr="00760004" w:rsidRDefault="00716BA7" w:rsidP="00716BA7">
      <w:pPr>
        <w:pStyle w:val="Heading3"/>
      </w:pPr>
      <w:bookmarkStart w:id="37" w:name="_Toc90924651"/>
      <w:r w:rsidRPr="00760004">
        <w:t>5.2.</w:t>
      </w:r>
      <w:r w:rsidR="002624E1" w:rsidRPr="00760004">
        <w:t>5</w:t>
      </w:r>
      <w:r w:rsidRPr="00760004">
        <w:tab/>
        <w:t>Usage for realising LI_T2</w:t>
      </w:r>
      <w:bookmarkEnd w:id="37"/>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8" w:name="_Toc90924652"/>
      <w:r w:rsidRPr="00760004">
        <w:lastRenderedPageBreak/>
        <w:t>5.2.</w:t>
      </w:r>
      <w:r w:rsidR="002624E1" w:rsidRPr="00760004">
        <w:t>6</w:t>
      </w:r>
      <w:r w:rsidRPr="00760004">
        <w:tab/>
        <w:t>Usage for realising LI_T3</w:t>
      </w:r>
      <w:bookmarkEnd w:id="38"/>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39" w:name="_Toc90924653"/>
      <w:r>
        <w:t>5.2.7</w:t>
      </w:r>
      <w:r>
        <w:tab/>
        <w:t>Usage for realising LI_XEM1</w:t>
      </w:r>
      <w:bookmarkEnd w:id="39"/>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4536"/>
        <w:gridCol w:w="2565"/>
      </w:tblGrid>
      <w:tr w:rsidR="005946C6" w14:paraId="4EDC0FAA" w14:textId="77777777" w:rsidTr="00822E9A">
        <w:trPr>
          <w:trHeight w:val="248"/>
          <w:jc w:val="center"/>
        </w:trPr>
        <w:tc>
          <w:tcPr>
            <w:tcW w:w="2830" w:type="dxa"/>
          </w:tcPr>
          <w:p w14:paraId="0F240C4F" w14:textId="77777777" w:rsidR="005946C6" w:rsidRDefault="005946C6" w:rsidP="00822E9A">
            <w:pPr>
              <w:pStyle w:val="TAH"/>
            </w:pPr>
            <w:r>
              <w:t>Identifier type</w:t>
            </w:r>
          </w:p>
        </w:tc>
        <w:tc>
          <w:tcPr>
            <w:tcW w:w="4536" w:type="dxa"/>
          </w:tcPr>
          <w:p w14:paraId="74F8E07A" w14:textId="7C71798C" w:rsidR="005946C6" w:rsidRDefault="005946C6" w:rsidP="00822E9A">
            <w:pPr>
              <w:pStyle w:val="TAH"/>
            </w:pPr>
            <w:r>
              <w:t>ETSI TS 103 221-1 [7] TargetIdentifier type</w:t>
            </w:r>
          </w:p>
        </w:tc>
        <w:tc>
          <w:tcPr>
            <w:tcW w:w="2565" w:type="dxa"/>
          </w:tcPr>
          <w:p w14:paraId="0AC8A7DA" w14:textId="77777777" w:rsidR="005946C6" w:rsidRDefault="005946C6" w:rsidP="00822E9A">
            <w:pPr>
              <w:pStyle w:val="TAH"/>
            </w:pPr>
            <w:r>
              <w:t>Definition</w:t>
            </w:r>
          </w:p>
        </w:tc>
      </w:tr>
      <w:tr w:rsidR="005946C6" w14:paraId="47A29583" w14:textId="77777777" w:rsidTr="00822E9A">
        <w:trPr>
          <w:trHeight w:val="248"/>
          <w:jc w:val="center"/>
        </w:trPr>
        <w:tc>
          <w:tcPr>
            <w:tcW w:w="2830" w:type="dxa"/>
          </w:tcPr>
          <w:p w14:paraId="6B51D2CF" w14:textId="77777777" w:rsidR="005946C6" w:rsidRDefault="005946C6" w:rsidP="00822E9A">
            <w:pPr>
              <w:pStyle w:val="TAL"/>
            </w:pPr>
            <w:r w:rsidRPr="001C088F">
              <w:t>IdentityAssociationTargetIdentifier</w:t>
            </w:r>
          </w:p>
        </w:tc>
        <w:tc>
          <w:tcPr>
            <w:tcW w:w="4536" w:type="dxa"/>
          </w:tcPr>
          <w:p w14:paraId="3D11382D" w14:textId="77777777" w:rsidR="005946C6" w:rsidRDefault="005946C6" w:rsidP="00822E9A">
            <w:pPr>
              <w:pStyle w:val="TAL"/>
            </w:pPr>
            <w:r>
              <w:t xml:space="preserve">TargetIdentifierExtension / </w:t>
            </w:r>
            <w:r w:rsidRPr="001C088F">
              <w:t>IdentityAssociationTargetIdentifier</w:t>
            </w:r>
          </w:p>
        </w:tc>
        <w:tc>
          <w:tcPr>
            <w:tcW w:w="2565" w:type="dxa"/>
          </w:tcPr>
          <w:p w14:paraId="58A4DC41" w14:textId="77777777" w:rsidR="005946C6" w:rsidRDefault="005946C6" w:rsidP="00822E9A">
            <w:pPr>
              <w:pStyle w:val="TAL"/>
            </w:pPr>
            <w:r>
              <w:t>Empty tag (see XSD schema)</w:t>
            </w:r>
          </w:p>
        </w:tc>
      </w:tr>
    </w:tbl>
    <w:p w14:paraId="434E8BA5" w14:textId="77777777" w:rsidR="005946C6" w:rsidRDefault="005946C6" w:rsidP="005946C6"/>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lastRenderedPageBreak/>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77777777" w:rsidR="005946C6" w:rsidRPr="00E93843" w:rsidRDefault="005946C6" w:rsidP="005946C6">
      <w:pPr>
        <w:pStyle w:val="NO"/>
      </w:pPr>
      <w:r>
        <w:t>NOTE:</w:t>
      </w:r>
      <w:r>
        <w:tab/>
        <w:t>The IEF may receive multiple ActivateTask messages conforming to 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0" w:name="_Toc90924654"/>
      <w:r w:rsidRPr="00760004">
        <w:t>5.3</w:t>
      </w:r>
      <w:r w:rsidRPr="00760004">
        <w:tab/>
        <w:t>Protocols for LI_X2 and LI_X3</w:t>
      </w:r>
      <w:bookmarkEnd w:id="40"/>
    </w:p>
    <w:p w14:paraId="327E5FED" w14:textId="43D6A55B" w:rsidR="00716BA7" w:rsidRPr="00760004" w:rsidRDefault="00716BA7" w:rsidP="00716BA7">
      <w:pPr>
        <w:pStyle w:val="Heading3"/>
      </w:pPr>
      <w:bookmarkStart w:id="41" w:name="_Toc90924655"/>
      <w:r w:rsidRPr="00760004">
        <w:t>5.3.1</w:t>
      </w:r>
      <w:r w:rsidRPr="00760004">
        <w:tab/>
        <w:t>General usage of ETSI TS 103 221-2</w:t>
      </w:r>
      <w:bookmarkEnd w:id="41"/>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2" w:name="_Toc90924656"/>
      <w:r w:rsidRPr="00760004">
        <w:t>5.3.2</w:t>
      </w:r>
      <w:r w:rsidRPr="00760004">
        <w:tab/>
        <w:t>Usage for realising LI_X2</w:t>
      </w:r>
      <w:bookmarkEnd w:id="42"/>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5D3A3FBA" w:rsidR="00B50F57" w:rsidRPr="00760004" w:rsidRDefault="00B50F57" w:rsidP="00B50F57">
      <w:r w:rsidRPr="00760004">
        <w:t xml:space="preserve">Unless otherwise specified, the LI_X2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30987EE8" w:rsidR="003F4C54" w:rsidRDefault="003F4C54" w:rsidP="003F4C54">
      <w:r>
        <w:t>Unless otherwise specified, the LI_X2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0706BD6" w14:textId="77777777" w:rsidR="001D12EC" w:rsidRDefault="001D12EC" w:rsidP="001D12EC">
      <w:bookmarkStart w:id="43" w:name="_Hlk86913863"/>
      <w:r w:rsidRPr="00A50288">
        <w:t>Unless otherwise s</w:t>
      </w:r>
      <w:r>
        <w:t>pecified, the LI_X2 IPID (see ETSI TS 103 221-2 [8] clause 5.3.8) should be set to indicate the POI (within the NF) that generated the xIRI for the conditional attribute field.</w:t>
      </w:r>
      <w:bookmarkEnd w:id="43"/>
    </w:p>
    <w:p w14:paraId="7966EC74" w14:textId="5ADC2CD8" w:rsidR="00716BA7" w:rsidRPr="00760004" w:rsidRDefault="00716BA7" w:rsidP="00BE2C0E">
      <w:pPr>
        <w:pStyle w:val="Heading3"/>
      </w:pPr>
      <w:bookmarkStart w:id="44" w:name="_Toc90924657"/>
      <w:r w:rsidRPr="00760004">
        <w:t>5.3.3</w:t>
      </w:r>
      <w:r w:rsidRPr="00760004">
        <w:tab/>
        <w:t>Usage for realising LI_X3</w:t>
      </w:r>
      <w:bookmarkEnd w:id="44"/>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13F2FC73" w14:textId="77777777" w:rsidR="00DC14D4" w:rsidRPr="00A4387A" w:rsidRDefault="00DC14D4" w:rsidP="00DC14D4">
      <w:bookmarkStart w:id="45" w:name="_Hlk86913943"/>
      <w:r w:rsidRPr="00A50288">
        <w:t>Unless otherwise s</w:t>
      </w:r>
      <w:r>
        <w:t>pecified, the LI_X3 IPID (see ETSI TS 103 221-2 [8] clause 5.3.8) should be set to indicate the POI (within the NF) that generated the xCC for the conditional attribute field</w:t>
      </w:r>
      <w:r w:rsidRPr="00A50288">
        <w:t>.</w:t>
      </w:r>
      <w:bookmarkEnd w:id="45"/>
    </w:p>
    <w:p w14:paraId="6CE363DF" w14:textId="3E711FC9" w:rsidR="006370BC" w:rsidRPr="00760004" w:rsidRDefault="006370BC" w:rsidP="006370BC">
      <w:pPr>
        <w:pStyle w:val="NO"/>
      </w:pPr>
      <w:r w:rsidRPr="00760004">
        <w:lastRenderedPageBreak/>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6" w:name="_Toc90924658"/>
      <w:r w:rsidRPr="00760004">
        <w:t>5.3.4</w:t>
      </w:r>
      <w:r w:rsidRPr="00760004">
        <w:tab/>
        <w:t>Service scoping</w:t>
      </w:r>
      <w:bookmarkEnd w:id="46"/>
    </w:p>
    <w:p w14:paraId="440FD8EB" w14:textId="3584707C" w:rsidR="00EC2B09" w:rsidRPr="000F0EC4" w:rsidRDefault="005D54D1" w:rsidP="000F0EC4">
      <w:r w:rsidRPr="00760004">
        <w:t>When applicable, the POIs shall deliver the xIRIs/xCC to MDF2/MDF3 over LI</w:t>
      </w:r>
      <w:r w:rsidR="002D2789">
        <w:t>_</w:t>
      </w:r>
      <w:r w:rsidRPr="00760004">
        <w:t>X2/LI_X3 according to the service scoping as provisioned by the LIPF to them (see clause 4.4).</w:t>
      </w:r>
    </w:p>
    <w:p w14:paraId="497D7C05" w14:textId="77777777" w:rsidR="00716BA7" w:rsidRPr="00760004" w:rsidRDefault="00716BA7" w:rsidP="00716BA7">
      <w:pPr>
        <w:pStyle w:val="Heading2"/>
      </w:pPr>
      <w:bookmarkStart w:id="47" w:name="_Toc90924659"/>
      <w:r w:rsidRPr="00760004">
        <w:t>5.4</w:t>
      </w:r>
      <w:r w:rsidRPr="00760004">
        <w:tab/>
        <w:t>Protocols for LI_HI1</w:t>
      </w:r>
      <w:bookmarkEnd w:id="47"/>
    </w:p>
    <w:p w14:paraId="6E0B9BEA" w14:textId="2BCD212C" w:rsidR="00716BA7" w:rsidRPr="00760004" w:rsidRDefault="00716BA7" w:rsidP="00716BA7">
      <w:pPr>
        <w:pStyle w:val="Heading3"/>
      </w:pPr>
      <w:bookmarkStart w:id="48" w:name="_Toc90924660"/>
      <w:r w:rsidRPr="00760004">
        <w:t>5.</w:t>
      </w:r>
      <w:r w:rsidR="0022431F" w:rsidRPr="00760004">
        <w:t>4</w:t>
      </w:r>
      <w:r w:rsidRPr="00760004">
        <w:t>.1</w:t>
      </w:r>
      <w:r w:rsidRPr="00760004">
        <w:tab/>
        <w:t>General</w:t>
      </w:r>
      <w:bookmarkEnd w:id="48"/>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49" w:name="_Toc90924661"/>
      <w:r w:rsidRPr="00760004">
        <w:t>5.4.2</w:t>
      </w:r>
      <w:r w:rsidRPr="00760004">
        <w:tab/>
        <w:t>Service scoping</w:t>
      </w:r>
      <w:bookmarkEnd w:id="49"/>
    </w:p>
    <w:p w14:paraId="5C118C63" w14:textId="076B9A9E" w:rsidR="005B40B9" w:rsidRPr="00760004" w:rsidRDefault="005B40B9" w:rsidP="005B40B9">
      <w:r w:rsidRPr="00760004">
        <w:t>LEAs shall be able to provide the service scoping as applicable to the warrant to the CSP over the LI_HI1 interface (see clause 4.4).</w:t>
      </w:r>
    </w:p>
    <w:p w14:paraId="480DB7B3" w14:textId="77777777" w:rsidR="00716BA7" w:rsidRPr="00760004" w:rsidRDefault="00716BA7" w:rsidP="00716BA7">
      <w:pPr>
        <w:pStyle w:val="Heading2"/>
      </w:pPr>
      <w:bookmarkStart w:id="50" w:name="_Toc90924662"/>
      <w:r w:rsidRPr="00760004">
        <w:t>5.5</w:t>
      </w:r>
      <w:r w:rsidRPr="00760004">
        <w:tab/>
        <w:t>Protocols for LI_HI2 and LI_HI3</w:t>
      </w:r>
      <w:bookmarkEnd w:id="50"/>
    </w:p>
    <w:p w14:paraId="514D2192" w14:textId="2548EEBC" w:rsidR="00716BA7" w:rsidRPr="00760004" w:rsidRDefault="00716BA7" w:rsidP="00716BA7">
      <w:pPr>
        <w:pStyle w:val="Heading3"/>
      </w:pPr>
      <w:bookmarkStart w:id="51" w:name="_Toc90924663"/>
      <w:r w:rsidRPr="00760004">
        <w:t>5.</w:t>
      </w:r>
      <w:r w:rsidR="0022431F" w:rsidRPr="00760004">
        <w:t>5</w:t>
      </w:r>
      <w:r w:rsidRPr="00760004">
        <w:t>.1</w:t>
      </w:r>
      <w:r w:rsidRPr="00760004">
        <w:tab/>
        <w:t>General</w:t>
      </w:r>
      <w:bookmarkEnd w:id="51"/>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2" w:name="_Toc90924664"/>
      <w:r w:rsidRPr="00760004">
        <w:t>5.5.2</w:t>
      </w:r>
      <w:r w:rsidRPr="00760004">
        <w:tab/>
        <w:t>Usage for realising LI_HI2</w:t>
      </w:r>
      <w:bookmarkEnd w:id="52"/>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2CB6BF7D" w14:textId="77777777" w:rsidR="005A7454" w:rsidRPr="00BD74A7" w:rsidRDefault="005A7454" w:rsidP="005A7454">
      <w:bookmarkStart w:id="53" w:name="_Hlk86914029"/>
      <w:r>
        <w:t>If the LI_X2 contains the IPID conditional attribute (see ETSI TS 103 221-2 [8]), the EIPID parameter (see ETSI TS 102 232-1 [9] clause 5.2.13) shall be populated by the MDF2 with the IPID value.</w:t>
      </w:r>
      <w:bookmarkEnd w:id="53"/>
    </w:p>
    <w:p w14:paraId="74B9EE55" w14:textId="2D3163DF" w:rsidR="0022431F" w:rsidRPr="00760004" w:rsidRDefault="0022431F" w:rsidP="0022431F">
      <w:pPr>
        <w:pStyle w:val="Heading3"/>
      </w:pPr>
      <w:bookmarkStart w:id="54" w:name="_Toc90924665"/>
      <w:r w:rsidRPr="00760004">
        <w:t>5.5.3</w:t>
      </w:r>
      <w:r w:rsidRPr="00760004">
        <w:tab/>
        <w:t>Usage for realising LI_HI3</w:t>
      </w:r>
      <w:bookmarkEnd w:id="54"/>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724C59B6" w14:textId="77777777" w:rsidR="00356BCC" w:rsidRPr="00937218" w:rsidRDefault="00356BCC" w:rsidP="00356BCC">
      <w:bookmarkStart w:id="55" w:name="_Hlk86914116"/>
      <w:r>
        <w:lastRenderedPageBreak/>
        <w:t>If the LI_X3 contains the IPID conditional attribute (see ETSI TS 103 221-2 [8]), the EIPID parameter (see ETSI TS 102 232-1 [9] clause 5.2.13) shall be populated by the MDF3 with the IPID value.</w:t>
      </w:r>
      <w:bookmarkEnd w:id="55"/>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6" w:name="_Toc90924666"/>
      <w:r w:rsidRPr="00760004">
        <w:t>5.5.4</w:t>
      </w:r>
      <w:r w:rsidRPr="00760004">
        <w:tab/>
        <w:t>Service scoping</w:t>
      </w:r>
      <w:bookmarkEnd w:id="56"/>
    </w:p>
    <w:p w14:paraId="724A965F" w14:textId="77777777" w:rsidR="007B5B9A" w:rsidRPr="00760004" w:rsidRDefault="007B5B9A" w:rsidP="007B5B9A">
      <w:r w:rsidRPr="00760004">
        <w:t>The MDF2 and MDF3 shall be able to deliver the IRI messages and the CC to the LEMF over LI_HI2 and LI_HI3 respectively, according to the service scoping (see clause 4.4).</w:t>
      </w:r>
    </w:p>
    <w:p w14:paraId="769CBE5C" w14:textId="77777777" w:rsidR="00E03491" w:rsidRDefault="00E03491" w:rsidP="00E03491">
      <w:pPr>
        <w:pStyle w:val="Heading3"/>
      </w:pPr>
      <w:bookmarkStart w:id="57" w:name="_Toc90924667"/>
      <w:r>
        <w:t>5.5.5</w:t>
      </w:r>
      <w:r>
        <w:tab/>
        <w:t>IRI Target Identifiers</w:t>
      </w:r>
      <w:bookmarkEnd w:id="57"/>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58" w:name="_Hlk52956882"/>
      <w:r>
        <w:t xml:space="preserve">" </w:t>
      </w:r>
      <w:bookmarkEnd w:id="58"/>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59" w:name="_Toc90924668"/>
      <w:r w:rsidRPr="00760004">
        <w:t>5.6</w:t>
      </w:r>
      <w:r w:rsidRPr="00760004">
        <w:tab/>
        <w:t>Protocols for LI_HI4</w:t>
      </w:r>
      <w:bookmarkEnd w:id="59"/>
    </w:p>
    <w:p w14:paraId="6C58328F" w14:textId="0D9C89CF" w:rsidR="004F49AC" w:rsidRPr="00760004" w:rsidRDefault="004F49AC" w:rsidP="004F49AC">
      <w:pPr>
        <w:pStyle w:val="Heading3"/>
      </w:pPr>
      <w:bookmarkStart w:id="60" w:name="_Toc90924669"/>
      <w:r w:rsidRPr="00760004">
        <w:t>5.</w:t>
      </w:r>
      <w:r w:rsidR="0022431F" w:rsidRPr="00760004">
        <w:t>6</w:t>
      </w:r>
      <w:r w:rsidRPr="00760004">
        <w:t>.1</w:t>
      </w:r>
      <w:r w:rsidRPr="00760004">
        <w:tab/>
        <w:t>General</w:t>
      </w:r>
      <w:bookmarkEnd w:id="60"/>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1" w:name="_Toc90924670"/>
      <w:r w:rsidRPr="00760004">
        <w:t>5.6.2</w:t>
      </w:r>
      <w:r w:rsidRPr="00760004">
        <w:tab/>
        <w:t>Usage for realising LI_HI4</w:t>
      </w:r>
      <w:bookmarkEnd w:id="61"/>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695D2BFD"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as the contents of the </w:t>
      </w:r>
      <w:r w:rsidR="00BA45AC" w:rsidRPr="00760004">
        <w:t>operatorLeaMessage</w:t>
      </w:r>
      <w:r w:rsidRPr="00760004">
        <w:t xml:space="preserve"> field.</w:t>
      </w:r>
    </w:p>
    <w:p w14:paraId="6A83A2A3" w14:textId="0A3FDDDF" w:rsidR="0022431F" w:rsidRPr="00760004" w:rsidRDefault="0022431F" w:rsidP="0022431F">
      <w:r w:rsidRPr="00760004">
        <w:t xml:space="preserve">The MDF2/3 shall support generation </w:t>
      </w:r>
      <w:r w:rsidR="00860A22" w:rsidRPr="00760004">
        <w:t xml:space="preserve">LI Notification messages </w:t>
      </w:r>
      <w:r w:rsidRPr="00760004">
        <w:t>for at least the following events:</w:t>
      </w:r>
    </w:p>
    <w:p w14:paraId="69777B47" w14:textId="7FF53DF7" w:rsidR="00DC7DB2" w:rsidRPr="00760004" w:rsidRDefault="00437FE9" w:rsidP="00437FE9">
      <w:pPr>
        <w:pStyle w:val="B1"/>
      </w:pPr>
      <w:r w:rsidRPr="00760004">
        <w:t>-</w:t>
      </w:r>
      <w:r w:rsidRPr="00760004">
        <w:tab/>
      </w:r>
      <w:r w:rsidR="0022431F" w:rsidRPr="00760004">
        <w:t>Activation of an interception at the MDF2/3 via LI_X1</w:t>
      </w:r>
      <w:r w:rsidR="008957FD" w:rsidRPr="00760004">
        <w:t>.</w:t>
      </w:r>
    </w:p>
    <w:p w14:paraId="57033642" w14:textId="5DFEE6E1" w:rsidR="0022431F" w:rsidRPr="00760004" w:rsidRDefault="00437FE9" w:rsidP="00437FE9">
      <w:pPr>
        <w:pStyle w:val="B1"/>
      </w:pPr>
      <w:r w:rsidRPr="00760004">
        <w:t>-</w:t>
      </w:r>
      <w:r w:rsidRPr="00760004">
        <w:tab/>
      </w:r>
      <w:r w:rsidR="0022431F" w:rsidRPr="00760004">
        <w:t>Modification of an interception at the MDF2/3 via LI_X1</w:t>
      </w:r>
      <w:r w:rsidR="008957FD" w:rsidRPr="00760004">
        <w:t>.</w:t>
      </w:r>
    </w:p>
    <w:p w14:paraId="31456329" w14:textId="0A102A0B" w:rsidR="0022431F" w:rsidRPr="00760004" w:rsidRDefault="00437FE9" w:rsidP="00437FE9">
      <w:pPr>
        <w:pStyle w:val="B1"/>
      </w:pPr>
      <w:r w:rsidRPr="00760004">
        <w:t>-</w:t>
      </w:r>
      <w:r w:rsidRPr="00760004">
        <w:tab/>
      </w:r>
      <w:r w:rsidR="0022431F" w:rsidRPr="00760004">
        <w:t>Deletion of an interception at the MDF2/3 via LI_X1.</w:t>
      </w:r>
    </w:p>
    <w:p w14:paraId="496ADB91" w14:textId="77777777" w:rsidR="00180AD2" w:rsidRDefault="00180AD2" w:rsidP="00180AD2">
      <w:pPr>
        <w:pStyle w:val="Heading2"/>
      </w:pPr>
      <w:bookmarkStart w:id="62" w:name="_Toc90924671"/>
      <w:r>
        <w:lastRenderedPageBreak/>
        <w:t>5.7</w:t>
      </w:r>
      <w:r>
        <w:tab/>
        <w:t>Protocols for LI_HIQR</w:t>
      </w:r>
      <w:bookmarkEnd w:id="62"/>
    </w:p>
    <w:p w14:paraId="2376258A" w14:textId="77777777" w:rsidR="00180AD2" w:rsidRDefault="00180AD2" w:rsidP="00180AD2">
      <w:pPr>
        <w:pStyle w:val="Heading3"/>
      </w:pPr>
      <w:bookmarkStart w:id="63" w:name="_Toc90924672"/>
      <w:r>
        <w:t>5.7.1</w:t>
      </w:r>
      <w:r>
        <w:tab/>
        <w:t>General</w:t>
      </w:r>
      <w:bookmarkEnd w:id="63"/>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6188206D" w14:textId="77777777" w:rsidR="00180AD2" w:rsidRDefault="00180AD2" w:rsidP="00180AD2">
      <w:pPr>
        <w:pStyle w:val="Heading3"/>
      </w:pPr>
      <w:bookmarkStart w:id="64" w:name="_Toc90924673"/>
      <w:r>
        <w:t>5.7.2</w:t>
      </w:r>
      <w:r>
        <w:tab/>
        <w:t>Usage for realising LI_HIQR</w:t>
      </w:r>
      <w:bookmarkEnd w:id="64"/>
    </w:p>
    <w:p w14:paraId="3E50D4AF" w14:textId="77777777" w:rsidR="00180AD2" w:rsidRPr="007356F8" w:rsidRDefault="00180AD2" w:rsidP="00180AD2">
      <w:pPr>
        <w:pStyle w:val="Heading4"/>
      </w:pPr>
      <w:bookmarkStart w:id="65" w:name="_Toc90924674"/>
      <w:r>
        <w:t>5.7.2.1</w:t>
      </w:r>
      <w:r>
        <w:tab/>
        <w:t>Request structure</w:t>
      </w:r>
      <w:bookmarkEnd w:id="65"/>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7BD313FD"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values as defined in 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77777777" w:rsidR="00180AD2" w:rsidRDefault="00180AD2" w:rsidP="00822E9A">
            <w:pPr>
              <w:pStyle w:val="TAL"/>
              <w:rPr>
                <w:lang w:val="en-US"/>
              </w:rPr>
            </w:pPr>
            <w:r>
              <w:rPr>
                <w:lang w:val="en-US"/>
              </w:rPr>
              <w:t>When the requestValues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5C8A85AD"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6" w:name="_Toc90924675"/>
      <w:r>
        <w:lastRenderedPageBreak/>
        <w:t>5.7.2.2</w:t>
      </w:r>
      <w:r>
        <w:tab/>
        <w:t>Request parameters</w:t>
      </w:r>
      <w:bookmarkEnd w:id="66"/>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77777777" w:rsidR="00180AD2" w:rsidRDefault="00180AD2" w:rsidP="00180AD2">
      <w:pPr>
        <w:pStyle w:val="B1"/>
      </w:pPr>
      <w:r>
        <w:t>-</w:t>
      </w:r>
      <w:r>
        <w:tab/>
        <w:t>SUCI, given as defined in Table 5.7.2-4 below.</w:t>
      </w:r>
    </w:p>
    <w:p w14:paraId="4A6036D0" w14:textId="036BD2AD" w:rsidR="00180AD2" w:rsidRDefault="00180AD2" w:rsidP="00180AD2">
      <w:pPr>
        <w:pStyle w:val="B1"/>
      </w:pPr>
      <w:r>
        <w:t>-</w:t>
      </w:r>
      <w:r>
        <w:tab/>
        <w:t>5G-S-TMSI, given as defined in Table 5.7.2-4 below</w:t>
      </w:r>
      <w:r w:rsidR="00BB64E0">
        <w:t>.</w:t>
      </w:r>
    </w:p>
    <w:p w14:paraId="6823996F" w14:textId="6E70F0EC" w:rsidR="00180AD2" w:rsidRDefault="00180AD2" w:rsidP="00180AD2">
      <w:pPr>
        <w:pStyle w:val="B1"/>
      </w:pPr>
      <w:r>
        <w:t>-</w:t>
      </w:r>
      <w:r>
        <w:tab/>
        <w:t>5G-GUTI, given as defined in Table 5.7.2-4 below</w:t>
      </w:r>
      <w:r w:rsidR="00BB64E0">
        <w:t>.</w:t>
      </w:r>
    </w:p>
    <w:p w14:paraId="78562FD0" w14:textId="371B347E" w:rsidR="000448ED" w:rsidRDefault="000448ED" w:rsidP="000448ED">
      <w:r>
        <w:t>If the RequestType is "OngoingIdentityAssociation" (s</w:t>
      </w:r>
      <w:r w:rsidR="002C6571">
        <w:t>ee table</w:t>
      </w:r>
      <w:r>
        <w:t xml:space="preserve"> 5.7.2-3), SUPI is the only valid identity type in the RequestValues field. If the RequestType is “OngoingIdentityAssociation” and any other identity type is provided, the IQF shall signal the error by setting the LDTaskObject Status to "Invalid" (see TS 103 120 [6] clause 8.3.3).</w:t>
      </w:r>
    </w:p>
    <w:p w14:paraId="38C2294A" w14:textId="77777777" w:rsidR="00180AD2" w:rsidRDefault="00180AD2" w:rsidP="00180AD2">
      <w:r>
        <w:t>If a temporary identity is provided, the following shall also be present as RequestValues:</w:t>
      </w:r>
    </w:p>
    <w:p w14:paraId="0BB6E04A" w14:textId="77777777" w:rsidR="00180AD2" w:rsidRDefault="00180AD2" w:rsidP="00180AD2">
      <w:pPr>
        <w:pStyle w:val="B1"/>
      </w:pPr>
      <w:r>
        <w:t>-</w:t>
      </w:r>
      <w:r>
        <w:tab/>
        <w:t>CellIdentity, given as defined in Table 5.7.2-4 below.</w:t>
      </w:r>
    </w:p>
    <w:p w14:paraId="01C739A6" w14:textId="77777777" w:rsidR="00180AD2" w:rsidRDefault="00180AD2" w:rsidP="00180AD2">
      <w:pPr>
        <w:pStyle w:val="B1"/>
      </w:pPr>
      <w:r>
        <w:t>-</w:t>
      </w:r>
      <w:r>
        <w:tab/>
        <w:t>TrackingAreaIdentity, given as defined in 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5F5C06">
              <w:rPr>
                <w:rFonts w:cs="Arial"/>
                <w:color w:val="201F1E"/>
                <w:szCs w:val="18"/>
                <w:lang w:val="de-DE"/>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331D864E" w14:textId="77777777" w:rsidR="00180AD2" w:rsidRPr="007356F8" w:rsidRDefault="00180AD2" w:rsidP="00180AD2">
      <w:pPr>
        <w:pStyle w:val="Heading4"/>
      </w:pPr>
      <w:bookmarkStart w:id="67" w:name="_Toc90924676"/>
      <w:r>
        <w:t>5.7.2.3</w:t>
      </w:r>
      <w:r>
        <w:tab/>
        <w:t>Response structure</w:t>
      </w:r>
      <w:bookmarkEnd w:id="67"/>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lastRenderedPageBreak/>
        <w:t>LI_HIQR responses and updates are represented as XML following the IdentityResponseDetails type definition (see Annex E).</w:t>
      </w:r>
    </w:p>
    <w:p w14:paraId="086421AE" w14:textId="77777777" w:rsidR="00E8047D" w:rsidRDefault="00E8047D" w:rsidP="00E8047D">
      <w:r>
        <w:t>Responses and updates are delivered within a DELIVER request (see ETSI TS 103 120 [6] clause 6.4.10) containing a DELIVERY object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68"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7777777" w:rsidR="003B634B" w:rsidRDefault="003B634B" w:rsidP="00822E9A">
            <w:pPr>
              <w:pStyle w:val="TAL"/>
              <w:rPr>
                <w:lang w:val="en-US"/>
              </w:rPr>
            </w:pPr>
            <w:r>
              <w:rPr>
                <w:lang w:val="en-US"/>
              </w:rPr>
              <w:t>PEI associated with the provided identity during the association period, if known</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77777777" w:rsidR="003B634B" w:rsidRDefault="003B634B" w:rsidP="00822E9A">
            <w:pPr>
              <w:pStyle w:val="TAL"/>
              <w:rPr>
                <w:lang w:val="en-US"/>
              </w:rPr>
            </w:pPr>
            <w:r>
              <w:rPr>
                <w:lang w:val="en-US"/>
              </w:rPr>
              <w:t>The time that the association between the SUPI and the temporary identity became valid. (See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69" w:name="_Toc90924677"/>
      <w:r>
        <w:lastRenderedPageBreak/>
        <w:t>5.8</w:t>
      </w:r>
      <w:r>
        <w:tab/>
        <w:t>Protocols for LI_XQR</w:t>
      </w:r>
      <w:bookmarkEnd w:id="69"/>
    </w:p>
    <w:p w14:paraId="2BE77CE4" w14:textId="77777777" w:rsidR="00AC4E82" w:rsidRPr="009A53F9" w:rsidRDefault="00AC4E82" w:rsidP="00AC4E82">
      <w:pPr>
        <w:pStyle w:val="Heading3"/>
      </w:pPr>
      <w:bookmarkStart w:id="70" w:name="_Toc90924678"/>
      <w:bookmarkEnd w:id="68"/>
      <w:r>
        <w:t>5.8.1</w:t>
      </w:r>
      <w:r>
        <w:tab/>
        <w:t>General</w:t>
      </w:r>
      <w:bookmarkEnd w:id="70"/>
    </w:p>
    <w:p w14:paraId="6AAF050D" w14:textId="77777777" w:rsidR="00AC4E82" w:rsidRDefault="00AC4E82" w:rsidP="00AC4E82">
      <w:r>
        <w:t>LI_XQR requests are realised using TS 103 221-1 [7] to transport the IdentityAssociationRequest and IdentityAssociationResponse messages (which are derived from the X1RequestMessage and X1ResponseMessage definitions in TS 103 221-1 [7]) as described in Annex E.</w:t>
      </w:r>
    </w:p>
    <w:p w14:paraId="5761B5D6" w14:textId="797BA1FD" w:rsidR="00AC4E82" w:rsidRDefault="00AC4E82" w:rsidP="00AC4E82">
      <w:pPr>
        <w:pStyle w:val="Heading3"/>
      </w:pPr>
      <w:bookmarkStart w:id="71" w:name="_Toc90924679"/>
      <w:r>
        <w:t>5.8.2</w:t>
      </w:r>
      <w:r w:rsidR="00575081">
        <w:tab/>
      </w:r>
      <w:r>
        <w:t>Identity</w:t>
      </w:r>
      <w:r w:rsidR="00FD3F98">
        <w:t xml:space="preserve"> a</w:t>
      </w:r>
      <w:r>
        <w:t>ssociation requests</w:t>
      </w:r>
      <w:bookmarkEnd w:id="71"/>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2" w:name="_Toc90924680"/>
      <w:r>
        <w:t>5.8.3</w:t>
      </w:r>
      <w:r w:rsidR="00575081">
        <w:tab/>
      </w:r>
      <w:r>
        <w:t>Ongoing</w:t>
      </w:r>
      <w:r w:rsidR="001370E8">
        <w:t xml:space="preserve"> i</w:t>
      </w:r>
      <w:r>
        <w:t>dentity</w:t>
      </w:r>
      <w:r w:rsidR="001370E8">
        <w:t xml:space="preserve"> a</w:t>
      </w:r>
      <w:r>
        <w:t>ssociation requests</w:t>
      </w:r>
      <w:bookmarkEnd w:id="72"/>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77777777" w:rsidR="00AC4E82" w:rsidRDefault="00AC4E82" w:rsidP="00AC4E82">
      <w:r>
        <w:t xml:space="preserve">The ICF shall acknowledge receipt of the ActivateAssociationUpdates message by responding with a </w:t>
      </w:r>
      <w:r w:rsidRPr="000258F6">
        <w:t>ActivateAssociationUpdatesAcknowledgement</w:t>
      </w:r>
      <w:r>
        <w:t xml:space="preserve"> response (see Annex E) containing an IdentityAssociationRecord representing the association active at the time 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7777777" w:rsidR="00AC4E82" w:rsidRDefault="00AC4E82" w:rsidP="00AC4E82">
      <w:r>
        <w:t xml:space="preserve">While a request with RequestType </w:t>
      </w:r>
      <w:bookmarkStart w:id="73" w:name="_Hlk67426814"/>
      <w:r>
        <w:t>"OngoingIdentityAssociation</w:t>
      </w:r>
      <w:bookmarkEnd w:id="73"/>
      <w:r>
        <w:t>" is active, the ICF shall generate an IdentityAssociationUpdate message every time the ICF receives an IEFAssociationRecord or IEFDeassociationRecord over LI_IEF for the relevant identifier. The message shall contain an IdentityAssociationRecord as described in 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4" w:name="_Toc90924681"/>
      <w:r>
        <w:lastRenderedPageBreak/>
        <w:t>5.9</w:t>
      </w:r>
      <w:r>
        <w:tab/>
        <w:t>Protocols for LI_XER</w:t>
      </w:r>
      <w:bookmarkEnd w:id="7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5" w:name="_Toc90924682"/>
      <w:r>
        <w:t>5.10</w:t>
      </w:r>
      <w:r>
        <w:tab/>
        <w:t>Protocols for LI_ST interface</w:t>
      </w:r>
      <w:bookmarkEnd w:id="75"/>
    </w:p>
    <w:p w14:paraId="34CAB3D6" w14:textId="77777777" w:rsidR="00B74C11" w:rsidRDefault="00B74C11" w:rsidP="00B74C11">
      <w:pPr>
        <w:pStyle w:val="Heading3"/>
      </w:pPr>
      <w:bookmarkStart w:id="76" w:name="_Toc90924683"/>
      <w:r>
        <w:t>5.10.1</w:t>
      </w:r>
      <w:r>
        <w:tab/>
        <w:t>Overview</w:t>
      </w:r>
      <w:bookmarkEnd w:id="76"/>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77" w:name="_Toc90924684"/>
      <w:r>
        <w:t>5.10.2</w:t>
      </w:r>
      <w:r>
        <w:tab/>
        <w:t>Storage</w:t>
      </w:r>
      <w:bookmarkEnd w:id="77"/>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77777777" w:rsidR="00B74C11" w:rsidRDefault="00B74C11" w:rsidP="00822E9A">
            <w:pPr>
              <w:pStyle w:val="TAL"/>
            </w:pPr>
            <w:r>
              <w:t>The NF instance ID associated with the NF in which the LI function is located, if applicable (see TS 29.571 [17] clause 5.3.2.</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78" w:name="_Toc90924685"/>
      <w:r>
        <w:t>5.10.3</w:t>
      </w:r>
      <w:r>
        <w:tab/>
        <w:t>Retrieval</w:t>
      </w:r>
      <w:bookmarkEnd w:id="78"/>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79" w:name="_Toc90924686"/>
      <w:r>
        <w:t>5.10.4</w:t>
      </w:r>
      <w:r>
        <w:tab/>
        <w:t>Removal</w:t>
      </w:r>
      <w:bookmarkEnd w:id="7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80" w:name="_Toc90924687"/>
      <w:r w:rsidRPr="00760004">
        <w:lastRenderedPageBreak/>
        <w:t>6</w:t>
      </w:r>
      <w:r w:rsidR="002E303B" w:rsidRPr="00760004">
        <w:tab/>
        <w:t>Network Layer Based Interception</w:t>
      </w:r>
      <w:bookmarkEnd w:id="80"/>
    </w:p>
    <w:p w14:paraId="2F2AE169" w14:textId="57AB71B3" w:rsidR="00716BA7" w:rsidRPr="00760004" w:rsidRDefault="00716BA7" w:rsidP="00716BA7">
      <w:pPr>
        <w:pStyle w:val="Heading2"/>
      </w:pPr>
      <w:bookmarkStart w:id="81" w:name="_Toc90924688"/>
      <w:r w:rsidRPr="00760004">
        <w:t>6.1</w:t>
      </w:r>
      <w:r w:rsidRPr="00760004">
        <w:tab/>
        <w:t>Introduction</w:t>
      </w:r>
      <w:bookmarkEnd w:id="81"/>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82" w:name="_Toc90924689"/>
      <w:r w:rsidRPr="00760004">
        <w:t>6.2</w:t>
      </w:r>
      <w:r w:rsidRPr="00760004">
        <w:tab/>
        <w:t>5G</w:t>
      </w:r>
      <w:bookmarkEnd w:id="82"/>
    </w:p>
    <w:p w14:paraId="41946991" w14:textId="115DA9A5" w:rsidR="00716BA7" w:rsidRPr="00760004" w:rsidRDefault="00716BA7" w:rsidP="00716BA7">
      <w:pPr>
        <w:pStyle w:val="Heading3"/>
      </w:pPr>
      <w:bookmarkStart w:id="83" w:name="_Toc90924690"/>
      <w:r w:rsidRPr="00760004">
        <w:t>6.2.1</w:t>
      </w:r>
      <w:r w:rsidRPr="00760004">
        <w:tab/>
        <w:t>General</w:t>
      </w:r>
      <w:bookmarkEnd w:id="83"/>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4" w:name="_Toc90924691"/>
      <w:r w:rsidRPr="00760004">
        <w:t>6.2.2</w:t>
      </w:r>
      <w:r w:rsidRPr="00760004">
        <w:tab/>
        <w:t>LI at AMF</w:t>
      </w:r>
      <w:bookmarkEnd w:id="84"/>
    </w:p>
    <w:p w14:paraId="194AEFDD" w14:textId="290091E8" w:rsidR="00716BA7" w:rsidRPr="00760004" w:rsidRDefault="00716BA7" w:rsidP="00716BA7">
      <w:pPr>
        <w:pStyle w:val="Heading4"/>
      </w:pPr>
      <w:bookmarkStart w:id="85" w:name="_Toc90924692"/>
      <w:r w:rsidRPr="00760004">
        <w:t>6.2.2.1</w:t>
      </w:r>
      <w:r w:rsidRPr="00760004">
        <w:tab/>
        <w:t>Provis</w:t>
      </w:r>
      <w:r w:rsidR="008957FD" w:rsidRPr="00760004">
        <w:t>i</w:t>
      </w:r>
      <w:r w:rsidRPr="00760004">
        <w:t>oning over LI_X1</w:t>
      </w:r>
      <w:bookmarkEnd w:id="85"/>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lastRenderedPageBreak/>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6"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6"/>
    </w:tbl>
    <w:p w14:paraId="4F239890" w14:textId="77777777" w:rsidR="00021DF2" w:rsidRDefault="00021DF2" w:rsidP="00021DF2"/>
    <w:p w14:paraId="49C1201F" w14:textId="77777777" w:rsidR="00716BA7" w:rsidRPr="00760004" w:rsidRDefault="00716BA7" w:rsidP="00716BA7">
      <w:pPr>
        <w:pStyle w:val="Heading4"/>
      </w:pPr>
      <w:bookmarkStart w:id="87" w:name="_Toc90924693"/>
      <w:r w:rsidRPr="00760004">
        <w:t>6.2.2.2</w:t>
      </w:r>
      <w:r w:rsidRPr="00760004">
        <w:tab/>
        <w:t>Generation of xIRI over LI_X2</w:t>
      </w:r>
      <w:bookmarkEnd w:id="87"/>
    </w:p>
    <w:p w14:paraId="58F370E3" w14:textId="1D237726" w:rsidR="005E25E0" w:rsidRPr="00760004" w:rsidRDefault="005E25E0" w:rsidP="009903CB">
      <w:pPr>
        <w:pStyle w:val="Heading5"/>
      </w:pPr>
      <w:bookmarkStart w:id="88" w:name="_Toc90924694"/>
      <w:r w:rsidRPr="00760004">
        <w:t>6.2.2.2.1</w:t>
      </w:r>
      <w:r w:rsidRPr="00760004">
        <w:tab/>
        <w:t>General</w:t>
      </w:r>
      <w:bookmarkEnd w:id="88"/>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4A2AD4B" w:rsidR="00685ABF" w:rsidRDefault="00685ABF" w:rsidP="00685ABF">
      <w:pPr>
        <w:pStyle w:val="B1"/>
      </w:pPr>
      <w:r>
        <w:t>-</w:t>
      </w:r>
      <w:r>
        <w:tab/>
        <w:t xml:space="preserve">All: All </w:t>
      </w:r>
      <w:r w:rsidR="00CD38C9">
        <w:t>MME</w:t>
      </w:r>
      <w:r>
        <w:t xml:space="preserve"> record types shall be generated.</w:t>
      </w:r>
    </w:p>
    <w:p w14:paraId="6D7D9DB4" w14:textId="62CFFF09" w:rsidR="00716BA7" w:rsidRPr="00760004" w:rsidRDefault="00716BA7" w:rsidP="008F0ED8">
      <w:pPr>
        <w:pStyle w:val="Heading5"/>
      </w:pPr>
      <w:bookmarkStart w:id="89" w:name="_Toc90924695"/>
      <w:r w:rsidRPr="00760004">
        <w:t>6.2.2.</w:t>
      </w:r>
      <w:r w:rsidR="00B9163B" w:rsidRPr="00760004">
        <w:t>2.</w:t>
      </w:r>
      <w:r w:rsidR="005E25E0" w:rsidRPr="00760004">
        <w:t>2</w:t>
      </w:r>
      <w:r w:rsidRPr="00760004">
        <w:tab/>
        <w:t>Registration</w:t>
      </w:r>
      <w:bookmarkEnd w:id="89"/>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lastRenderedPageBreak/>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4C55FA9F"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7017F33A"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MACAddress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90" w:name="_Toc90924696"/>
      <w:r w:rsidRPr="00760004">
        <w:t>6.2.2.2.</w:t>
      </w:r>
      <w:r w:rsidR="00617534" w:rsidRPr="00760004">
        <w:t>3</w:t>
      </w:r>
      <w:r w:rsidRPr="00760004">
        <w:tab/>
        <w:t>Deregistration</w:t>
      </w:r>
      <w:bookmarkEnd w:id="90"/>
    </w:p>
    <w:p w14:paraId="69F5694E" w14:textId="6D5BE80C"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26B69792" w:rsidR="00E22654" w:rsidRPr="0076000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5465F9A" w14:textId="4DF3D445" w:rsidR="00573177" w:rsidRPr="00760004" w:rsidRDefault="00573177" w:rsidP="00160265">
      <w:pPr>
        <w:pStyle w:val="TH"/>
      </w:pPr>
      <w:r w:rsidRPr="00760004">
        <w:lastRenderedPageBreak/>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042619C2"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1E85034B"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DB08AB1"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91" w:name="_Toc90924697"/>
      <w:r w:rsidRPr="00760004">
        <w:t>6.2.2.2.</w:t>
      </w:r>
      <w:r w:rsidR="004455E4" w:rsidRPr="00760004">
        <w:t>4</w:t>
      </w:r>
      <w:r w:rsidRPr="00760004">
        <w:tab/>
        <w:t xml:space="preserve">Location </w:t>
      </w:r>
      <w:r w:rsidR="00F56869" w:rsidRPr="00760004">
        <w:t>u</w:t>
      </w:r>
      <w:r w:rsidRPr="00760004">
        <w:t>pdate</w:t>
      </w:r>
      <w:bookmarkEnd w:id="91"/>
    </w:p>
    <w:p w14:paraId="69AF9532" w14:textId="38AC04A8"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target’s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1E4EEDCF"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3GPP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3GPP TS 23.502 [4], clause 4.9.1.3).</w:t>
      </w:r>
    </w:p>
    <w:p w14:paraId="203AB2F4" w14:textId="1C00754B"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w:t>
      </w:r>
      <w:r w:rsidR="00D47D80" w:rsidRPr="00760004">
        <w:rPr>
          <w:lang w:eastAsia="ja-JP"/>
        </w:rPr>
        <w:t>'</w:t>
      </w:r>
      <w:r w:rsidRPr="00760004">
        <w:rPr>
          <w:lang w:eastAsia="ja-JP"/>
        </w:rPr>
        <w:t>s UE, as described in 3GPP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4BFAF4C7"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60004" w:rsidRDefault="00573177" w:rsidP="00A66648">
      <w:pPr>
        <w:pStyle w:val="TH"/>
      </w:pPr>
      <w:r w:rsidRPr="00760004">
        <w:lastRenderedPageBreak/>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5B5987BD" w:rsidR="00B37194" w:rsidRPr="00760004" w:rsidRDefault="00B37194" w:rsidP="00B37194">
            <w:pPr>
              <w:pStyle w:val="TAL"/>
            </w:pPr>
            <w:r w:rsidRPr="001D3D7C">
              <w:rPr>
                <w:rFonts w:cs="Arial"/>
              </w:rPr>
              <w:t xml:space="preserve">5G-GUTI </w:t>
            </w:r>
            <w:r>
              <w:rPr>
                <w:rFonts w:cs="Arial"/>
              </w:rPr>
              <w:t>assigned during</w:t>
            </w:r>
            <w:r w:rsidRPr="001D3D7C">
              <w:rPr>
                <w:rFonts w:cs="Arial"/>
              </w:rPr>
              <w:t xml:space="preserve"> the location update, if available, see TS </w:t>
            </w:r>
            <w:r>
              <w:rPr>
                <w:rFonts w:cs="Arial"/>
              </w:rPr>
              <w:t>33</w:t>
            </w:r>
            <w:r w:rsidRPr="001D3D7C">
              <w:rPr>
                <w:rFonts w:cs="Arial"/>
              </w:rPr>
              <w:t>.501 [</w:t>
            </w:r>
            <w:r>
              <w:rPr>
                <w:rFonts w:cs="Arial"/>
              </w:rPr>
              <w:t>11</w:t>
            </w:r>
            <w:r w:rsidRPr="001D3D7C">
              <w:rPr>
                <w:rFonts w:cs="Arial"/>
              </w:rPr>
              <w:t>]</w:t>
            </w:r>
            <w:r>
              <w:rPr>
                <w:rFonts w:cs="Arial"/>
              </w:rPr>
              <w:t xml:space="preserve"> clause 6.12.3</w:t>
            </w:r>
            <w:r w:rsidRPr="001D3D7C">
              <w:rPr>
                <w:rFonts w:cs="Arial"/>
              </w:rPr>
              <w:t>.</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78129F72"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2B61CF1B"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23CABE2A"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 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7A6A8710" w:rsidR="00E666CB" w:rsidRPr="00760004" w:rsidRDefault="00E666CB" w:rsidP="00E666CB">
            <w:pPr>
              <w:pStyle w:val="TAL"/>
            </w:pPr>
            <w:r>
              <w:rPr>
                <w:rFonts w:cs="Arial"/>
              </w:rPr>
              <w:t xml:space="preserve">Indicates whether SMS over NAS is supported. Provide, if included in registrationResult, see TS 24.501 [13] clause 9.11.3.6. </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2EA1C2E6" w:rsidR="00E666CB" w:rsidRPr="00760004" w:rsidRDefault="00E666CB" w:rsidP="00E666CB">
            <w:pPr>
              <w:pStyle w:val="TAL"/>
            </w:pPr>
            <w:r>
              <w:rPr>
                <w:rFonts w:cs="Arial"/>
              </w:rPr>
              <w:t>GUTI or 5G-GUTI, if provided (e.g. in REGISTRATION REQUEST message, when performing S1 to N1 inter-system change), see TS 24.501 [13] clause 8.2.6.12.</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92" w:name="_Toc90924698"/>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92"/>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69D37E7" w:rsidR="00F96618" w:rsidRPr="00760004" w:rsidRDefault="00F96618" w:rsidP="008C0455">
            <w:pPr>
              <w:pStyle w:val="TAL"/>
            </w:pPr>
            <w:r w:rsidRPr="00760004">
              <w:t>Specifies the result of registration, see TS 24.501 [13]</w:t>
            </w:r>
            <w:r w:rsidR="00D47E7D" w:rsidRPr="00760004">
              <w:t>,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1E0F3520"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29CE89FA"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93" w:name="_Toc90924699"/>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93"/>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lastRenderedPageBreak/>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27FF87F4"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2CFEA558"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4" w:name="_Toc90924700"/>
      <w:r>
        <w:t>6.2.2.2.7</w:t>
      </w:r>
      <w:r>
        <w:tab/>
        <w:t>AMF identifier association</w:t>
      </w:r>
      <w:bookmarkEnd w:id="94"/>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1240A5C2"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8A8B011" w:rsidR="00BF5E15" w:rsidRDefault="00BF5E15" w:rsidP="00822E9A">
            <w:pPr>
              <w:pStyle w:val="TAL"/>
            </w:pPr>
            <w:r>
              <w:t>List of tracking areas associated with the registration area within which the UE is current registered, see TS 24.501 [13], clause 9.11.3.</w:t>
            </w:r>
            <w:r w:rsidR="00EF2FFD">
              <w:t>9</w:t>
            </w:r>
            <w:r>
              <w:t>. (See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7DAA375B" w14:textId="77777777" w:rsidR="00573177" w:rsidRPr="00760004" w:rsidRDefault="00573177" w:rsidP="00573177">
      <w:pPr>
        <w:pStyle w:val="Heading4"/>
      </w:pPr>
      <w:bookmarkStart w:id="95" w:name="_Toc90924701"/>
      <w:r w:rsidRPr="00760004">
        <w:t>6.2.2.3</w:t>
      </w:r>
      <w:r w:rsidRPr="00760004">
        <w:tab/>
        <w:t>Generation of IRI over LI_HI2</w:t>
      </w:r>
      <w:bookmarkEnd w:id="95"/>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7777777" w:rsidR="006C2C35" w:rsidRPr="00760004" w:rsidRDefault="006C2C35" w:rsidP="006C2C35">
      <w:r w:rsidRPr="00760004">
        <w:t>The timestamp field of the psHeader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lastRenderedPageBreak/>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63B9E885" w14:textId="3D2EE8FE" w:rsidR="00573177" w:rsidRPr="00760004" w:rsidRDefault="00573177" w:rsidP="00573177">
      <w:pPr>
        <w:pStyle w:val="Heading4"/>
      </w:pPr>
      <w:bookmarkStart w:id="96" w:name="_Toc90924702"/>
      <w:r w:rsidRPr="00760004">
        <w:t>6.2.2.4</w:t>
      </w:r>
      <w:r w:rsidRPr="00760004">
        <w:tab/>
        <w:t xml:space="preserve">Identity </w:t>
      </w:r>
      <w:r w:rsidR="006D247A" w:rsidRPr="00760004">
        <w:t>p</w:t>
      </w:r>
      <w:r w:rsidRPr="00760004">
        <w:t>rivacy</w:t>
      </w:r>
      <w:bookmarkEnd w:id="96"/>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97" w:name="_Toc90924703"/>
      <w:r>
        <w:t>6.2.2A</w:t>
      </w:r>
      <w:r>
        <w:tab/>
        <w:t>Identifier Reporting for AMF</w:t>
      </w:r>
      <w:bookmarkEnd w:id="97"/>
    </w:p>
    <w:p w14:paraId="7FA30025" w14:textId="77777777" w:rsidR="00FE4475" w:rsidRDefault="00FE4475" w:rsidP="00FE4475">
      <w:pPr>
        <w:pStyle w:val="Heading4"/>
      </w:pPr>
      <w:bookmarkStart w:id="98" w:name="_Toc90924704"/>
      <w:r>
        <w:t>6.2.2A.1</w:t>
      </w:r>
      <w:r>
        <w:tab/>
        <w:t>Activation of reporting over LI_XEM1</w:t>
      </w:r>
      <w:bookmarkEnd w:id="98"/>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99" w:name="_Toc90924705"/>
      <w:r>
        <w:t>6.2.2A.2</w:t>
      </w:r>
      <w:r>
        <w:tab/>
        <w:t>Generation of records over LI_XER</w:t>
      </w:r>
      <w:bookmarkEnd w:id="99"/>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77777777" w:rsidR="00FE4475" w:rsidRDefault="00FE4475" w:rsidP="00FE4475">
      <w:pPr>
        <w:pStyle w:val="NO"/>
      </w:pPr>
      <w:r>
        <w:lastRenderedPageBreak/>
        <w:t>NOTE 2:</w:t>
      </w:r>
      <w:r>
        <w:tab/>
        <w:t>As SUCIs are single use and only valid for a single authentication, they are only be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00" w:name="_Toc90924706"/>
      <w:r w:rsidRPr="00484981">
        <w:t>6.2.2</w:t>
      </w:r>
      <w:r>
        <w:t>A</w:t>
      </w:r>
      <w:r w:rsidRPr="00484981">
        <w:t>.</w:t>
      </w:r>
      <w:r>
        <w:t>2</w:t>
      </w:r>
      <w:r w:rsidRPr="00484981">
        <w:t>.</w:t>
      </w:r>
      <w:r>
        <w:t>2</w:t>
      </w:r>
      <w:r w:rsidRPr="00484981">
        <w:tab/>
      </w:r>
      <w:r>
        <w:t>Association Events</w:t>
      </w:r>
      <w:bookmarkEnd w:id="100"/>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77777777" w:rsidR="00FE4475" w:rsidRDefault="00FE4475" w:rsidP="00822E9A">
            <w:pPr>
              <w:pStyle w:val="TAL"/>
            </w:pPr>
            <w:r>
              <w:t>SUCI shall be provided when event is triggered by association of a SUCI to a SUPI.</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77777777" w:rsidR="00FE4475" w:rsidRDefault="00FE4475" w:rsidP="00822E9A">
            <w:pPr>
              <w:pStyle w:val="TAL"/>
            </w:pPr>
            <w:r>
              <w:t>PEI, (See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0ADF609F" w:rsidR="00FE4475" w:rsidRDefault="00FE4475" w:rsidP="00822E9A">
            <w:pPr>
              <w:pStyle w:val="TAL"/>
            </w:pPr>
            <w:r>
              <w:t>List of tracking areas associated with the registration area within which the UE is current registered, see TS 24.501 [13], clause 9.11.3.</w:t>
            </w:r>
            <w:r w:rsidR="006138CF">
              <w:t>9</w:t>
            </w:r>
            <w:r>
              <w:t>. (See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6F67B1D7" w:rsidR="003E0951" w:rsidRDefault="003E0951" w:rsidP="003E0951">
            <w:pPr>
              <w:pStyle w:val="TAL"/>
            </w:pPr>
            <w:r>
              <w:t>GPSI</w:t>
            </w:r>
            <w:r w:rsidRPr="00DE4F11">
              <w:t>, (See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01" w:name="_Hlk55229191"/>
            <w:r>
              <w:t>NOTE 1:</w:t>
            </w:r>
            <w:r>
              <w:tab/>
              <w:t>Shall be provided in first association record to ICF after PEI or GPSI is available and following any change of PEI or GPSI.</w:t>
            </w:r>
            <w:bookmarkEnd w:id="101"/>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lastRenderedPageBreak/>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FB6F2AF"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Pr>
                <w:rFonts w:ascii="Arial" w:hAnsi="Arial"/>
                <w:sz w:val="18"/>
              </w:rPr>
              <w:t> 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02" w:name="_Toc90924707"/>
      <w:r w:rsidRPr="00484981">
        <w:t>6.2.2</w:t>
      </w:r>
      <w:r>
        <w:t>A</w:t>
      </w:r>
      <w:r w:rsidRPr="00484981">
        <w:t>.</w:t>
      </w:r>
      <w:r>
        <w:t>2</w:t>
      </w:r>
      <w:r w:rsidRPr="00484981">
        <w:t>.</w:t>
      </w:r>
      <w:r>
        <w:t>3</w:t>
      </w:r>
      <w:r w:rsidRPr="00484981">
        <w:tab/>
      </w:r>
      <w:r>
        <w:t>Transmission to the ICF</w:t>
      </w:r>
      <w:bookmarkEnd w:id="102"/>
    </w:p>
    <w:p w14:paraId="7EA2029C" w14:textId="7777777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03" w:name="_Toc90924708"/>
      <w:r w:rsidRPr="00760004">
        <w:t>6.2.3</w:t>
      </w:r>
      <w:r w:rsidRPr="00760004">
        <w:tab/>
        <w:t>LI for SMF/UPF</w:t>
      </w:r>
      <w:bookmarkEnd w:id="103"/>
    </w:p>
    <w:p w14:paraId="3A64619E" w14:textId="77777777" w:rsidR="00905A61" w:rsidRPr="00027916" w:rsidRDefault="00905A61" w:rsidP="00905A61">
      <w:pPr>
        <w:pStyle w:val="Heading4"/>
      </w:pPr>
      <w:bookmarkStart w:id="104" w:name="_Toc90924709"/>
      <w:r>
        <w:t>6.2.3.1</w:t>
      </w:r>
      <w:r>
        <w:tab/>
        <w:t>Provisioning over LI_X1</w:t>
      </w:r>
      <w:bookmarkEnd w:id="104"/>
    </w:p>
    <w:p w14:paraId="35DDD4D3" w14:textId="31D51B3F" w:rsidR="00905A61" w:rsidRDefault="00905A61" w:rsidP="00905A61">
      <w:pPr>
        <w:pStyle w:val="Heading5"/>
      </w:pPr>
      <w:bookmarkStart w:id="105" w:name="_Toc90924710"/>
      <w:r>
        <w:t>6.2.3.1.1</w:t>
      </w:r>
      <w:r>
        <w:tab/>
        <w:t>General</w:t>
      </w:r>
      <w:bookmarkEnd w:id="105"/>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453DF513" w14:textId="7A071637" w:rsidR="00905A61" w:rsidRPr="006B24EA" w:rsidRDefault="00905A61" w:rsidP="00905A61">
      <w:pPr>
        <w:pStyle w:val="Heading5"/>
      </w:pPr>
      <w:bookmarkStart w:id="106" w:name="_Toc90924711"/>
      <w:r>
        <w:t>6.2.3.1.2</w:t>
      </w:r>
      <w:r>
        <w:tab/>
        <w:t>Provisioning of the IRI-POI, IRI-TF and CC-TF in the SMF</w:t>
      </w:r>
      <w:bookmarkEnd w:id="106"/>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lastRenderedPageBreak/>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07" w:name="_Toc90924712"/>
      <w:r>
        <w:rPr>
          <w:rFonts w:eastAsiaTheme="minorHAnsi"/>
          <w:lang w:val="en-US"/>
        </w:rPr>
        <w:t>6.2.3.1.3</w:t>
      </w:r>
      <w:r>
        <w:rPr>
          <w:rFonts w:eastAsiaTheme="minorHAnsi"/>
          <w:lang w:val="en-US"/>
        </w:rPr>
        <w:tab/>
        <w:t>Provisioning of the MDF2</w:t>
      </w:r>
      <w:bookmarkEnd w:id="107"/>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lastRenderedPageBreak/>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77777777" w:rsidR="00905A61" w:rsidRDefault="00905A61"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08" w:name="_Toc90924713"/>
      <w:r>
        <w:rPr>
          <w:rFonts w:eastAsiaTheme="minorHAnsi"/>
          <w:lang w:val="en-US"/>
        </w:rPr>
        <w:t>6.2.3.1.</w:t>
      </w:r>
      <w:r w:rsidR="00113338">
        <w:rPr>
          <w:rFonts w:eastAsiaTheme="minorHAnsi"/>
          <w:lang w:val="en-US"/>
        </w:rPr>
        <w:t>4</w:t>
      </w:r>
      <w:r>
        <w:rPr>
          <w:rFonts w:eastAsiaTheme="minorHAnsi"/>
          <w:lang w:val="en-US"/>
        </w:rPr>
        <w:tab/>
        <w:t>Provisioning of the MDF3</w:t>
      </w:r>
      <w:bookmarkEnd w:id="108"/>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lastRenderedPageBreak/>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4A14880" w:rsidR="00905A61" w:rsidRDefault="00905A61" w:rsidP="00822E9A">
            <w:pPr>
              <w:pStyle w:val="TAL"/>
            </w:pPr>
            <w:r>
              <w:t>Sequence of Mediation Details, 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0C50C695"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09" w:name="_Toc90924714"/>
      <w:r w:rsidRPr="00760004">
        <w:t>6.2.3.</w:t>
      </w:r>
      <w:r w:rsidR="000D4C6D" w:rsidRPr="00760004">
        <w:t>2</w:t>
      </w:r>
      <w:r w:rsidRPr="00760004">
        <w:tab/>
        <w:t xml:space="preserve">Generation of xIRI at </w:t>
      </w:r>
      <w:r w:rsidR="005C6EC0" w:rsidRPr="00760004">
        <w:t xml:space="preserve">IRI-POI in </w:t>
      </w:r>
      <w:r w:rsidRPr="00760004">
        <w:t>SMF over LI_X2</w:t>
      </w:r>
      <w:bookmarkEnd w:id="109"/>
    </w:p>
    <w:p w14:paraId="1072A605" w14:textId="63C0E948" w:rsidR="000D4C6D" w:rsidRPr="00760004" w:rsidRDefault="000D4C6D" w:rsidP="00FC1C6A">
      <w:pPr>
        <w:pStyle w:val="Heading5"/>
      </w:pPr>
      <w:bookmarkStart w:id="110" w:name="_Toc90924715"/>
      <w:r w:rsidRPr="00760004">
        <w:t>6.2.3.2.1</w:t>
      </w:r>
      <w:r w:rsidRPr="00760004">
        <w:tab/>
        <w:t>General</w:t>
      </w:r>
      <w:bookmarkEnd w:id="110"/>
    </w:p>
    <w:p w14:paraId="265FC141" w14:textId="19EF34A5"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1B05662C" w14:textId="7C60C7EC" w:rsidR="000D4C6D" w:rsidRPr="00760004" w:rsidRDefault="000D4C6D" w:rsidP="000D4C6D">
      <w:pPr>
        <w:pStyle w:val="Heading5"/>
      </w:pPr>
      <w:bookmarkStart w:id="111" w:name="_Toc90924716"/>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11"/>
    </w:p>
    <w:p w14:paraId="36DB4F4B" w14:textId="3DCAC51D" w:rsidR="006301D0" w:rsidRPr="00760004" w:rsidRDefault="000D4C6D" w:rsidP="000D4C6D">
      <w:r w:rsidRPr="00760004">
        <w:t>The IRI</w:t>
      </w:r>
      <w:r w:rsidR="002C471A" w:rsidRPr="00760004">
        <w:t>-</w:t>
      </w:r>
      <w:r w:rsidRPr="00760004">
        <w:t>POI in the SMF</w:t>
      </w:r>
      <w:r w:rsidR="00AF4522">
        <w:t>,</w:t>
      </w:r>
      <w:r w:rsidR="00AF4522" w:rsidRPr="00760004">
        <w:t xml:space="preserve"> </w:t>
      </w:r>
      <w:r w:rsidR="00AF4522">
        <w:t>or in the case of interworking, the IRI-POI in the SMF+PGW-C,</w:t>
      </w:r>
      <w:r w:rsidRPr="00760004">
        <w:t xml:space="preserve"> shall generate an </w:t>
      </w:r>
      <w:r w:rsidR="00D17D59" w:rsidRPr="00760004">
        <w:t>xIRI containing an SMFPDUSessionEstablishment record</w:t>
      </w:r>
      <w:r w:rsidR="002C471A" w:rsidRPr="00760004">
        <w:t xml:space="preserve"> </w:t>
      </w:r>
      <w:r w:rsidRPr="00760004">
        <w:t xml:space="preserve">when the IRI-POI present in the SMF detects that a PDU session has been established for the target UE. </w:t>
      </w:r>
      <w:r w:rsidR="006301D0" w:rsidRPr="00760004">
        <w:t>The IRI-POI present in the SMF shall generate the xIRI for the following events:</w:t>
      </w:r>
    </w:p>
    <w:p w14:paraId="12EB269F" w14:textId="76B0D00C"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p>
    <w:p w14:paraId="5448860A" w14:textId="2502E426"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5F7BC5BB" w:rsidR="00C47D31" w:rsidRPr="00760004" w:rsidRDefault="00C47D31" w:rsidP="00C47D31">
            <w:pPr>
              <w:pStyle w:val="TAL"/>
            </w:pPr>
            <w:r w:rsidRPr="00760004">
              <w:t>Contains the F-TEID identifying the GTP tunnel used to encapsulate the traffic,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2D9E4915" w:rsidR="00C47D31" w:rsidRPr="00760004" w:rsidRDefault="00C47D31" w:rsidP="00C47D31">
            <w:pPr>
              <w:pStyle w:val="TAL"/>
            </w:pPr>
            <w:r w:rsidRPr="00760004">
              <w:t>UE endpoint address(es) if available</w:t>
            </w:r>
            <w:r w:rsidR="00BF0EAB"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C47D31" w:rsidRPr="00760004" w14:paraId="3692A49D" w14:textId="77777777" w:rsidTr="000D4C6D">
        <w:trPr>
          <w:jc w:val="center"/>
        </w:trPr>
        <w:tc>
          <w:tcPr>
            <w:tcW w:w="2693" w:type="dxa"/>
          </w:tcPr>
          <w:p w14:paraId="5607F85F" w14:textId="023537EC" w:rsidR="00C47D31" w:rsidRPr="00760004" w:rsidRDefault="00C47D31" w:rsidP="00C47D31">
            <w:pPr>
              <w:pStyle w:val="TAL"/>
            </w:pPr>
            <w:r w:rsidRPr="00760004">
              <w:t>location</w:t>
            </w:r>
          </w:p>
        </w:tc>
        <w:tc>
          <w:tcPr>
            <w:tcW w:w="6521" w:type="dxa"/>
          </w:tcPr>
          <w:p w14:paraId="2A633944" w14:textId="77777777" w:rsidR="00C47D31" w:rsidRPr="00760004" w:rsidRDefault="00C47D31" w:rsidP="00C47D31">
            <w:pPr>
              <w:pStyle w:val="TAL"/>
            </w:pPr>
            <w:r w:rsidRPr="00760004">
              <w:t>Location information provided by the AMF, if available</w:t>
            </w:r>
            <w:r w:rsidR="00BF0EAB" w:rsidRPr="00760004">
              <w:t>.</w:t>
            </w:r>
          </w:p>
          <w:p w14:paraId="0AD04907" w14:textId="5519A653" w:rsidR="005273A5" w:rsidRPr="00760004" w:rsidRDefault="005273A5" w:rsidP="00C47D31">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738E5653" w14:textId="77777777" w:rsidR="00C47D31" w:rsidRPr="00760004" w:rsidRDefault="00C47D31" w:rsidP="00C47D31">
            <w:pPr>
              <w:pStyle w:val="TAL"/>
            </w:pPr>
            <w:r w:rsidRPr="00760004">
              <w:t>C</w:t>
            </w:r>
          </w:p>
        </w:tc>
      </w:tr>
      <w:tr w:rsidR="00C47D31" w:rsidRPr="00760004" w14:paraId="58BA3639" w14:textId="77777777" w:rsidTr="000D4C6D">
        <w:trPr>
          <w:jc w:val="center"/>
        </w:trPr>
        <w:tc>
          <w:tcPr>
            <w:tcW w:w="2693" w:type="dxa"/>
          </w:tcPr>
          <w:p w14:paraId="32C1FB9E" w14:textId="4EAF0BC3" w:rsidR="00C47D31" w:rsidRPr="00760004" w:rsidRDefault="00C47D31" w:rsidP="00C47D31">
            <w:pPr>
              <w:pStyle w:val="TAL"/>
              <w:rPr>
                <w:highlight w:val="yellow"/>
              </w:rPr>
            </w:pPr>
            <w:r w:rsidRPr="00760004">
              <w:t>d</w:t>
            </w:r>
            <w:r w:rsidR="00E22B30" w:rsidRPr="00760004">
              <w:t>NN</w:t>
            </w:r>
          </w:p>
        </w:tc>
        <w:tc>
          <w:tcPr>
            <w:tcW w:w="6521" w:type="dxa"/>
          </w:tcPr>
          <w:p w14:paraId="56DEBB68" w14:textId="32AC7848" w:rsidR="00C47D31" w:rsidRPr="00760004" w:rsidRDefault="00C47D31" w:rsidP="009B6C49">
            <w:pPr>
              <w:pStyle w:val="TAL"/>
            </w:pPr>
            <w:r w:rsidRPr="00760004">
              <w:t>Data Network Name associated with the target traffic, as defined in TS 23.003</w:t>
            </w:r>
            <w:r w:rsidR="007F38E8" w:rsidRPr="00760004">
              <w:t>[19]</w:t>
            </w:r>
            <w:r w:rsidRPr="00760004">
              <w:t xml:space="preserve"> clause 9A and described in TS 23.501 [</w:t>
            </w:r>
            <w:r w:rsidR="009B6C49" w:rsidRPr="00760004">
              <w:t>2</w:t>
            </w:r>
            <w:r w:rsidRPr="00760004">
              <w:t>] clause 4.3.2.2</w:t>
            </w:r>
            <w:r w:rsidR="00BF0EAB" w:rsidRPr="00760004">
              <w:t>.</w:t>
            </w:r>
          </w:p>
        </w:tc>
        <w:tc>
          <w:tcPr>
            <w:tcW w:w="708" w:type="dxa"/>
          </w:tcPr>
          <w:p w14:paraId="39C86AE9" w14:textId="77777777" w:rsidR="00C47D31" w:rsidRPr="00760004" w:rsidRDefault="00C47D31" w:rsidP="00C47D31">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732FFBBB" w:rsidR="00C47D31" w:rsidRPr="00760004" w:rsidRDefault="00C47D31" w:rsidP="00C47D31">
            <w:pPr>
              <w:pStyle w:val="TAL"/>
            </w:pPr>
            <w:r w:rsidRPr="00760004">
              <w:t>Identifier of the AMF associated with the target UE, as defined in TS 23.003 [</w:t>
            </w:r>
            <w:r w:rsidR="007F38E8" w:rsidRPr="00760004">
              <w:t>19</w:t>
            </w:r>
            <w:r w:rsidRPr="00760004">
              <w:t>] clause 2.10.1 when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16AEA544" w14:textId="0F474262" w:rsidR="00C47D31" w:rsidRPr="00760004" w:rsidRDefault="00C47D31" w:rsidP="008C0455">
            <w:pPr>
              <w:pStyle w:val="TAL"/>
            </w:pPr>
            <w:r w:rsidRPr="00760004">
              <w:t>Type of request as described in TS 24.501 [13] clause 9.11.3.47 if available.</w:t>
            </w:r>
            <w:r w:rsidR="00A73369" w:rsidRPr="00760004">
              <w:t xml:space="preserve"> In the case where the network does not support Multi Access (MA) PDU sessions, but receives a MA PDU session request, a request type of “Initial request” shall be reported.</w:t>
            </w:r>
          </w:p>
        </w:tc>
        <w:tc>
          <w:tcPr>
            <w:tcW w:w="708" w:type="dxa"/>
          </w:tcPr>
          <w:p w14:paraId="4506EE48" w14:textId="016826BD" w:rsidR="00C47D31" w:rsidRPr="00760004" w:rsidRDefault="00C47D31" w:rsidP="00C47D31">
            <w:pPr>
              <w:pStyle w:val="TAL"/>
            </w:pPr>
            <w:r w:rsidRPr="00760004">
              <w:t>C</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77777777" w:rsidR="0033675B" w:rsidRPr="00760004" w:rsidRDefault="0033675B" w:rsidP="00822E9A">
            <w:pPr>
              <w:pStyle w:val="TAL"/>
            </w:pPr>
            <w:r>
              <w:rPr>
                <w:rFonts w:cs="Arial"/>
                <w:szCs w:val="18"/>
              </w:rPr>
              <w:t>This IE shall be present, if available, during an EPS to 5GS Idle mode mobility or handover using the N26 interface. When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77777777" w:rsidR="001D65E4" w:rsidRDefault="001D65E4" w:rsidP="004D1C65">
            <w:pPr>
              <w:pStyle w:val="TAL"/>
              <w:rPr>
                <w:rFonts w:cs="Arial"/>
                <w:szCs w:val="18"/>
              </w:rPr>
            </w:pPr>
            <w:r>
              <w:rPr>
                <w:rFonts w:cs="Arial"/>
                <w:szCs w:val="18"/>
              </w:rPr>
              <w:t>Provides detailed information about PDN Connections. Shall be included when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FB0DE5" w:rsidRPr="00760004" w14:paraId="60F9EC23" w14:textId="77777777" w:rsidTr="00D308F3">
        <w:trPr>
          <w:jc w:val="center"/>
        </w:trPr>
        <w:tc>
          <w:tcPr>
            <w:tcW w:w="9922" w:type="dxa"/>
            <w:gridSpan w:val="3"/>
          </w:tcPr>
          <w:p w14:paraId="4E77B224" w14:textId="59BD2873" w:rsidR="00FB0DE5" w:rsidRPr="00760004" w:rsidRDefault="00FB0DE5" w:rsidP="00CF7EBC">
            <w:pPr>
              <w:pStyle w:val="NO"/>
            </w:pPr>
            <w:r w:rsidRPr="00760004">
              <w:t>NOTE:</w:t>
            </w:r>
            <w:r w:rsidRPr="00760004">
              <w:tab/>
              <w:t>At least one of the SUPI, PEI or GPSI fields shall be present.</w:t>
            </w:r>
          </w:p>
        </w:tc>
      </w:tr>
    </w:tbl>
    <w:p w14:paraId="4CE76BCA" w14:textId="77777777" w:rsidR="00312003" w:rsidRDefault="00312003" w:rsidP="00312003"/>
    <w:p w14:paraId="74863B78" w14:textId="77777777" w:rsidR="00312003" w:rsidRDefault="00312003" w:rsidP="00312003">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12003" w14:paraId="2A69F191" w14:textId="77777777" w:rsidTr="004D1C65">
        <w:trPr>
          <w:jc w:val="center"/>
        </w:trPr>
        <w:tc>
          <w:tcPr>
            <w:tcW w:w="2693" w:type="dxa"/>
          </w:tcPr>
          <w:p w14:paraId="5CA464E0" w14:textId="77777777" w:rsidR="00312003" w:rsidRDefault="00312003" w:rsidP="004D1C65">
            <w:pPr>
              <w:pStyle w:val="TAL"/>
            </w:pPr>
            <w:r>
              <w:t>ePSInterworkingIndication</w:t>
            </w:r>
          </w:p>
        </w:tc>
        <w:tc>
          <w:tcPr>
            <w:tcW w:w="6521" w:type="dxa"/>
          </w:tcPr>
          <w:p w14:paraId="29BED000" w14:textId="77777777" w:rsidR="00312003" w:rsidRDefault="00312003" w:rsidP="004D1C65">
            <w:pPr>
              <w:pStyle w:val="TAL"/>
              <w:rPr>
                <w:rFonts w:cs="Arial"/>
                <w:szCs w:val="18"/>
              </w:rPr>
            </w:pPr>
            <w:r>
              <w:rPr>
                <w:rFonts w:cs="Arial"/>
                <w:szCs w:val="18"/>
              </w:rPr>
              <w:t>Indication that the AMF has selected a SMF+PGW-C to serve the PDU session. See TS 29.502 [16] clause 6.1.6.3.11.</w:t>
            </w:r>
          </w:p>
        </w:tc>
        <w:tc>
          <w:tcPr>
            <w:tcW w:w="708" w:type="dxa"/>
          </w:tcPr>
          <w:p w14:paraId="183E55B0" w14:textId="77777777" w:rsidR="00312003" w:rsidRDefault="00312003" w:rsidP="004D1C65">
            <w:pPr>
              <w:pStyle w:val="TAL"/>
            </w:pPr>
            <w:r>
              <w:t>M</w:t>
            </w:r>
          </w:p>
        </w:tc>
      </w:tr>
      <w:tr w:rsidR="00312003" w14:paraId="188B875E" w14:textId="77777777" w:rsidTr="004D1C65">
        <w:trPr>
          <w:jc w:val="center"/>
        </w:trPr>
        <w:tc>
          <w:tcPr>
            <w:tcW w:w="2693" w:type="dxa"/>
          </w:tcPr>
          <w:p w14:paraId="3D651D18" w14:textId="77777777" w:rsidR="00312003" w:rsidRDefault="00312003" w:rsidP="004D1C65">
            <w:pPr>
              <w:pStyle w:val="TAL"/>
            </w:pPr>
            <w:r>
              <w:t>ePSSubscriberIDs</w:t>
            </w:r>
          </w:p>
        </w:tc>
        <w:tc>
          <w:tcPr>
            <w:tcW w:w="6521" w:type="dxa"/>
          </w:tcPr>
          <w:p w14:paraId="6B19FE41" w14:textId="77777777" w:rsidR="00312003" w:rsidRDefault="00312003" w:rsidP="004D1C65">
            <w:pPr>
              <w:pStyle w:val="TAL"/>
              <w:rPr>
                <w:rFonts w:cs="Arial"/>
                <w:szCs w:val="18"/>
              </w:rPr>
            </w:pPr>
            <w:r>
              <w:rPr>
                <w:rFonts w:cs="Arial"/>
                <w:szCs w:val="18"/>
              </w:rPr>
              <w:t xml:space="preserve">Includes the Subscriber Identities associated with the EPS PDN Connection in the UE Context sent from the MME to the AMF. See TS 29.274 clause 7.2.1 and TS 23.502 [4] clause 4.11.1. </w:t>
            </w:r>
          </w:p>
        </w:tc>
        <w:tc>
          <w:tcPr>
            <w:tcW w:w="708" w:type="dxa"/>
          </w:tcPr>
          <w:p w14:paraId="5F3BE9F7" w14:textId="77777777" w:rsidR="00312003" w:rsidRDefault="00312003" w:rsidP="004D1C65">
            <w:pPr>
              <w:pStyle w:val="TAL"/>
            </w:pPr>
            <w:r>
              <w:t>M</w:t>
            </w:r>
          </w:p>
        </w:tc>
      </w:tr>
      <w:tr w:rsidR="00312003" w14:paraId="3F387D82" w14:textId="77777777" w:rsidTr="004D1C65">
        <w:trPr>
          <w:jc w:val="center"/>
        </w:trPr>
        <w:tc>
          <w:tcPr>
            <w:tcW w:w="2693" w:type="dxa"/>
          </w:tcPr>
          <w:p w14:paraId="3BD4E46F" w14:textId="77777777" w:rsidR="00312003" w:rsidRDefault="00312003" w:rsidP="004D1C65">
            <w:pPr>
              <w:pStyle w:val="TAL"/>
            </w:pPr>
            <w:r>
              <w:t>ePSPdnCnxInfo</w:t>
            </w:r>
          </w:p>
        </w:tc>
        <w:tc>
          <w:tcPr>
            <w:tcW w:w="6521" w:type="dxa"/>
          </w:tcPr>
          <w:p w14:paraId="714C5482" w14:textId="77777777" w:rsidR="00312003" w:rsidRDefault="00312003" w:rsidP="004D1C65">
            <w:pPr>
              <w:pStyle w:val="TAL"/>
              <w:rPr>
                <w:rFonts w:cs="Arial"/>
                <w:szCs w:val="18"/>
              </w:rPr>
            </w:pPr>
            <w:r>
              <w:rPr>
                <w:rFonts w:cs="Arial"/>
                <w:szCs w:val="18"/>
              </w:rPr>
              <w:t>Indicates that the PDU Session may be moved to EPS During its lifetime. See TS 29.502 [16] clause 6.1.6.2.31.</w:t>
            </w:r>
          </w:p>
        </w:tc>
        <w:tc>
          <w:tcPr>
            <w:tcW w:w="708" w:type="dxa"/>
          </w:tcPr>
          <w:p w14:paraId="1852E56E" w14:textId="77777777" w:rsidR="00312003" w:rsidRDefault="00312003" w:rsidP="004D1C65">
            <w:pPr>
              <w:pStyle w:val="TAL"/>
            </w:pPr>
            <w:r>
              <w:t>C</w:t>
            </w:r>
          </w:p>
        </w:tc>
      </w:tr>
      <w:tr w:rsidR="00312003" w14:paraId="3DF1652D" w14:textId="77777777" w:rsidTr="004D1C65">
        <w:trPr>
          <w:jc w:val="center"/>
        </w:trPr>
        <w:tc>
          <w:tcPr>
            <w:tcW w:w="2693" w:type="dxa"/>
          </w:tcPr>
          <w:p w14:paraId="7533C82E" w14:textId="77777777" w:rsidR="00312003" w:rsidRDefault="00312003" w:rsidP="004D1C65">
            <w:pPr>
              <w:pStyle w:val="TAL"/>
            </w:pPr>
            <w:r>
              <w:t>ePSBearerInfo</w:t>
            </w:r>
          </w:p>
        </w:tc>
        <w:tc>
          <w:tcPr>
            <w:tcW w:w="6521" w:type="dxa"/>
          </w:tcPr>
          <w:p w14:paraId="5E937263" w14:textId="77777777" w:rsidR="00312003" w:rsidRDefault="00312003" w:rsidP="004D1C65">
            <w:pPr>
              <w:pStyle w:val="TAL"/>
              <w:rPr>
                <w:rFonts w:cs="Arial"/>
                <w:szCs w:val="18"/>
              </w:rPr>
            </w:pPr>
            <w:r>
              <w:rPr>
                <w:rFonts w:cs="Arial"/>
                <w:szCs w:val="18"/>
              </w:rPr>
              <w:t>Includes the EPS Bearer context(s) successfully setup in EPS for the PDU Session. See TS 29.502 [16] clause 6.1.6.2.4.</w:t>
            </w:r>
          </w:p>
        </w:tc>
        <w:tc>
          <w:tcPr>
            <w:tcW w:w="708" w:type="dxa"/>
          </w:tcPr>
          <w:p w14:paraId="59982C89" w14:textId="77777777" w:rsidR="00312003" w:rsidRDefault="00312003" w:rsidP="004D1C65">
            <w:pPr>
              <w:pStyle w:val="TAL"/>
            </w:pPr>
            <w:r>
              <w:t>C</w:t>
            </w:r>
          </w:p>
        </w:tc>
      </w:tr>
    </w:tbl>
    <w:p w14:paraId="10ECBA00" w14:textId="77777777" w:rsidR="00312003" w:rsidRDefault="00312003" w:rsidP="00312003"/>
    <w:p w14:paraId="39CD24D5" w14:textId="635A0E8A" w:rsidR="000D4C6D" w:rsidRPr="00760004" w:rsidRDefault="000D4C6D" w:rsidP="000D4C6D">
      <w:pPr>
        <w:pStyle w:val="Heading5"/>
      </w:pPr>
      <w:bookmarkStart w:id="112" w:name="_Toc90924717"/>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12"/>
    </w:p>
    <w:p w14:paraId="0254CEB3" w14:textId="32BAF23B"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PDU session has been modified for the target UE. </w:t>
      </w:r>
      <w:r w:rsidR="00681D8B" w:rsidRPr="00760004">
        <w:t>The IRI-POI present in the SMF shall generate the xIRI for the following events:</w:t>
      </w:r>
    </w:p>
    <w:p w14:paraId="0A8A5BD5" w14:textId="07A72CE5"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COMMAND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7E96784D" w:rsidR="00681D8B" w:rsidRPr="00760004" w:rsidRDefault="00BF0EAB" w:rsidP="00BF0EAB">
      <w:pPr>
        <w:pStyle w:val="B2"/>
      </w:pPr>
      <w:r w:rsidRPr="00760004">
        <w:t>-</w:t>
      </w:r>
      <w:r w:rsidRPr="00760004">
        <w:tab/>
      </w:r>
      <w:r w:rsidR="00681D8B" w:rsidRPr="00760004">
        <w:t>Network (VPLMN)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666476D3"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48329F" w:rsidRPr="00760004">
        <w:t>r</w:t>
      </w:r>
      <w:r w:rsidR="00681D8B" w:rsidRPr="00760004">
        <w:t>esponse message with n1SmInfoFromUe IE containing the PDU SESSION MODIFICATION COMMAND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7A5EA799"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01070A" w:rsidRPr="00760004">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01070A" w:rsidRPr="00760004">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7C2D3133" w:rsidR="00681D8B" w:rsidRPr="00760004" w:rsidRDefault="009651F1" w:rsidP="009651F1">
      <w:pPr>
        <w:pStyle w:val="B2"/>
      </w:pPr>
      <w:r w:rsidRPr="00760004">
        <w:t>-</w:t>
      </w:r>
      <w:r w:rsidRPr="00760004">
        <w:tab/>
      </w:r>
      <w:r w:rsidR="00681D8B" w:rsidRPr="00760004">
        <w:t>Handover from one access type to another access type happens (e.g. 3GPP to non-3GPP).</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r w:rsidRPr="00760004">
              <w:t>sUPI</w:t>
            </w:r>
          </w:p>
        </w:tc>
        <w:tc>
          <w:tcPr>
            <w:tcW w:w="6521" w:type="dxa"/>
          </w:tcPr>
          <w:p w14:paraId="511A5FA5" w14:textId="77777777" w:rsidR="004227F2" w:rsidRPr="00760004" w:rsidRDefault="004227F2"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r w:rsidRPr="00760004">
              <w:t>sUPIUnauthenticated</w:t>
            </w:r>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r w:rsidRPr="00760004">
              <w:t>pEI</w:t>
            </w:r>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r w:rsidRPr="00760004">
              <w:t>gPSI</w:t>
            </w:r>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r w:rsidRPr="00760004">
              <w:t>sNSSAI</w:t>
            </w:r>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65174879" w14:textId="77777777" w:rsidR="004227F2" w:rsidRPr="00760004" w:rsidRDefault="004227F2" w:rsidP="00822E9A">
            <w:pPr>
              <w:pStyle w:val="TAL"/>
            </w:pPr>
            <w:r w:rsidRPr="00760004">
              <w:t>Location information provided by the AMF, if available.</w:t>
            </w:r>
          </w:p>
          <w:p w14:paraId="49442957" w14:textId="77777777" w:rsidR="004227F2" w:rsidRPr="00760004" w:rsidRDefault="004227F2"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r>
              <w:rPr>
                <w:lang w:eastAsia="zh-CN"/>
              </w:rPr>
              <w:t>requestType</w:t>
            </w:r>
          </w:p>
        </w:tc>
        <w:tc>
          <w:tcPr>
            <w:tcW w:w="6521" w:type="dxa"/>
          </w:tcPr>
          <w:p w14:paraId="455ADD8D" w14:textId="77777777" w:rsidR="004227F2" w:rsidRPr="00760004" w:rsidRDefault="004227F2" w:rsidP="00822E9A">
            <w:pPr>
              <w:pStyle w:val="TAL"/>
            </w:pPr>
            <w:r w:rsidRPr="001B7444">
              <w:rPr>
                <w:rFonts w:cs="Arial"/>
                <w:szCs w:val="18"/>
                <w:lang w:eastAsia="zh-CN"/>
              </w:rPr>
              <w:t>Type of request as described in TS 24.501 [13] clause 9.11.3.47 if available.</w:t>
            </w:r>
          </w:p>
        </w:tc>
        <w:tc>
          <w:tcPr>
            <w:tcW w:w="708" w:type="dxa"/>
          </w:tcPr>
          <w:p w14:paraId="49F23FF1" w14:textId="77777777" w:rsidR="004227F2" w:rsidRPr="00760004" w:rsidRDefault="004227F2" w:rsidP="00822E9A">
            <w:pPr>
              <w:pStyle w:val="TAL"/>
            </w:pPr>
            <w:r w:rsidRPr="00760004">
              <w:t>C</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r w:rsidRPr="00760004">
              <w:t>accessType</w:t>
            </w:r>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r w:rsidRPr="00760004">
              <w:t>rATType</w:t>
            </w:r>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r w:rsidRPr="00760004">
              <w:t>pDUSessionID</w:t>
            </w:r>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r w:rsidR="00B23495" w:rsidRPr="00760004"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60004" w:rsidRDefault="00B23495"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77777777" w:rsidR="00B23495" w:rsidRPr="00760004" w:rsidRDefault="00B23495" w:rsidP="004D1C65">
            <w:pPr>
              <w:pStyle w:val="TAL"/>
            </w:pPr>
            <w:r w:rsidRPr="00B23495">
              <w:t xml:space="preserve">Provides detailed information about PDN Connections. Shall be included when the AMF has selected a SMF+PGW-C to serve the PDU session. This parameter may include the additional IEs in Table 6.2.3-1A, when available. </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Default="00B23495" w:rsidP="004D1C65">
            <w:pPr>
              <w:pStyle w:val="TAL"/>
            </w:pPr>
            <w:r>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13" w:name="_Toc90924718"/>
      <w:r w:rsidRPr="00760004">
        <w:t>6.2.3.2.4</w:t>
      </w:r>
      <w:r w:rsidRPr="00760004">
        <w:tab/>
        <w:t xml:space="preserve">PDU </w:t>
      </w:r>
      <w:r w:rsidR="00684377" w:rsidRPr="00760004">
        <w:t>s</w:t>
      </w:r>
      <w:r w:rsidRPr="00760004">
        <w:t xml:space="preserve">ession </w:t>
      </w:r>
      <w:r w:rsidR="00684377" w:rsidRPr="00760004">
        <w:t>r</w:t>
      </w:r>
      <w:r w:rsidRPr="00760004">
        <w:t>elease</w:t>
      </w:r>
      <w:bookmarkEnd w:id="113"/>
    </w:p>
    <w:p w14:paraId="2D63A546" w14:textId="4C9A69A6"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Pr="00760004">
        <w:t>PDU session</w:t>
      </w:r>
      <w:r w:rsidR="00CD7D94" w:rsidRPr="00760004">
        <w:t xml:space="preserve"> been released. The IRI-POI present in the SMF shall generate </w:t>
      </w:r>
      <w:r w:rsidR="00DF6245" w:rsidRPr="00760004">
        <w:t xml:space="preserve">the xIRI </w:t>
      </w:r>
      <w:r w:rsidR="00CD7D94" w:rsidRPr="00760004">
        <w:t>for the following events:</w:t>
      </w:r>
    </w:p>
    <w:p w14:paraId="62C83EFA" w14:textId="3250960A"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COMMAND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7074B3CD" w14:textId="53A97194" w:rsidR="00CD7D94" w:rsidRPr="00760004" w:rsidRDefault="008B3C79" w:rsidP="008B3C79">
      <w:pPr>
        <w:pStyle w:val="B1"/>
      </w:pPr>
      <w:r w:rsidRPr="00760004">
        <w:t>-</w:t>
      </w:r>
      <w:r w:rsidRPr="00760004">
        <w:tab/>
      </w:r>
      <w:r w:rsidR="00CD7D94" w:rsidRPr="00760004">
        <w:t>For a non-roaming scenario, the SMF (or for a roaming scenario, V-SMF in the VPLMN), receives the N1 NAS message (via AMF) PDU SESSION MODIFICATION COMMAND REJECT from the UE with the cause value #43 indicating an invalid PDU Session ID and the</w:t>
      </w:r>
      <w:r w:rsidR="008828A9" w:rsidRPr="00760004">
        <w:t xml:space="preserve"> </w:t>
      </w:r>
      <w:r w:rsidR="00CD7D94" w:rsidRPr="00760004">
        <w:t xml:space="preserve">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xml:space="preserve">). This applies to the case where the UE rejects a PDU </w:t>
      </w:r>
      <w:r w:rsidR="007B2EC0" w:rsidRPr="00760004">
        <w:t>SESSION MODIFICATION COMMAND</w:t>
      </w:r>
      <w:r w:rsidR="00CD7D94" w:rsidRPr="00760004">
        <w:t xml:space="preserve"> as it finds that the indicated PDU </w:t>
      </w:r>
      <w:r w:rsidR="004E5404" w:rsidRPr="00760004">
        <w:t>s</w:t>
      </w:r>
      <w:r w:rsidR="00CD7D94" w:rsidRPr="00760004">
        <w:t xml:space="preserve">ession ID is invalid. The </w:t>
      </w:r>
      <w:r w:rsidR="007B2EC0" w:rsidRPr="00760004">
        <w:t xml:space="preserve">5GSM </w:t>
      </w:r>
      <w:r w:rsidR="00CD7D94" w:rsidRPr="00760004">
        <w:t xml:space="preserve">state is changed to PDU </w:t>
      </w:r>
      <w:r w:rsidR="007B2EC0" w:rsidRPr="00760004">
        <w:t>SESSION INACTIVE</w:t>
      </w:r>
      <w:r w:rsidR="00CD7D94" w:rsidRPr="00760004">
        <w:t xml:space="preserve"> within the SMF.</w:t>
      </w:r>
    </w:p>
    <w:p w14:paraId="4822C046" w14:textId="594BFA88"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COMMAND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t>-</w:t>
      </w:r>
      <w:r w:rsidRPr="00760004">
        <w:tab/>
      </w:r>
      <w:r w:rsidR="00CD7D94" w:rsidRPr="00760004">
        <w:t>Network (HPLMN) initiated PDU session release.</w:t>
      </w:r>
    </w:p>
    <w:p w14:paraId="3C4A30E8" w14:textId="33B64C1E" w:rsidR="00CD7D94" w:rsidRPr="00760004" w:rsidRDefault="004D4387" w:rsidP="004D4387">
      <w:pPr>
        <w:pStyle w:val="B1"/>
      </w:pPr>
      <w:r w:rsidRPr="00760004">
        <w:t>-</w:t>
      </w:r>
      <w:r w:rsidRPr="00760004">
        <w:tab/>
      </w:r>
      <w:r w:rsidR="00CD7D94" w:rsidRPr="00760004">
        <w:t xml:space="preserve">For a home-routed roaming scenario, the SMF in the HPLMN (i.e. H-SMF) receives the N16: Nsmf_PDU_Session_Update </w:t>
      </w:r>
      <w:r w:rsidR="00FE5F6D" w:rsidRPr="00760004">
        <w:t>r</w:t>
      </w:r>
      <w:r w:rsidR="00CD7D94" w:rsidRPr="00760004">
        <w:t>esponse message with n1SmInfoFromUe IE containing the PDU SESSION MODIFICATION COMMAND REJECT (see TS 29.502</w:t>
      </w:r>
      <w:r w:rsidR="00947163" w:rsidRPr="00760004">
        <w:t xml:space="preserve"> [16]</w:t>
      </w:r>
      <w:r w:rsidR="00CD7D94" w:rsidRPr="00760004">
        <w:t xml:space="preserve">) from the V-SMF with the cause value #43 indicating an </w:t>
      </w:r>
      <w:r w:rsidR="007B2EC0" w:rsidRPr="00760004">
        <w:t>I</w:t>
      </w:r>
      <w:r w:rsidR="00CD7D94" w:rsidRPr="00760004">
        <w:t>nvalid PDU Session ID.</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r w:rsidR="00DF6245" w:rsidRPr="00760004">
        <w:t>SMFPDUSessionRelease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r w:rsidRPr="00760004">
              <w:t>s</w:t>
            </w:r>
            <w:r w:rsidR="00E22B30" w:rsidRPr="00760004">
              <w:t>UPI</w:t>
            </w:r>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r w:rsidRPr="00760004">
              <w:t>p</w:t>
            </w:r>
            <w:r w:rsidR="00E22B30" w:rsidRPr="00760004">
              <w:t>EI</w:t>
            </w:r>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r w:rsidRPr="00760004">
              <w:t>g</w:t>
            </w:r>
            <w:r w:rsidR="00E22B30" w:rsidRPr="00760004">
              <w:t>PSI</w:t>
            </w:r>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r w:rsidRPr="00760004">
              <w:t>p</w:t>
            </w:r>
            <w:r w:rsidR="00E22B30" w:rsidRPr="00760004">
              <w:t>DU</w:t>
            </w:r>
            <w:r w:rsidRPr="00760004">
              <w:t>SessionID</w:t>
            </w:r>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r w:rsidRPr="00760004">
              <w:t>timeOfFirstPacket</w:t>
            </w:r>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r w:rsidRPr="00760004">
              <w:t>timeOfLastPacket</w:t>
            </w:r>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r w:rsidRPr="00760004">
              <w:t>uplinkVolume</w:t>
            </w:r>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r w:rsidRPr="00760004">
              <w:t>downlinkVolume</w:t>
            </w:r>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9E962BD" w14:textId="77777777" w:rsidR="007362A4" w:rsidRPr="00760004" w:rsidRDefault="007362A4" w:rsidP="007362A4">
            <w:pPr>
              <w:pStyle w:val="TAL"/>
            </w:pPr>
            <w:r w:rsidRPr="00760004">
              <w:t>Location information, if available.</w:t>
            </w:r>
          </w:p>
          <w:p w14:paraId="1B6022AC" w14:textId="565942E2" w:rsidR="007362A4" w:rsidRPr="00760004" w:rsidRDefault="007362A4" w:rsidP="007362A4">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r w:rsidR="00E1556B" w:rsidRPr="00760004"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D263C3" w:rsidRDefault="00E1556B"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10C3E9B7" w:rsidR="00E1556B" w:rsidRPr="00A77697" w:rsidRDefault="00E1556B" w:rsidP="004D1C65">
            <w:pPr>
              <w:pStyle w:val="TAL"/>
            </w:pPr>
            <w:r w:rsidRPr="00E1556B">
              <w:t>Provides detailed information about PDN Connections. 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Default="00E1556B" w:rsidP="004D1C65">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14" w:name="_Toc90924719"/>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14"/>
    </w:p>
    <w:p w14:paraId="3B4F1AA0" w14:textId="0BD31EF9"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when the IRI-POI present in the SMF detects that a 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0F0CE67E" w:rsidR="00FC1B8E" w:rsidRPr="00760004" w:rsidRDefault="00FC1B8E" w:rsidP="00FC1B8E">
            <w:pPr>
              <w:pStyle w:val="TAL"/>
            </w:pPr>
            <w:r w:rsidRPr="00760004">
              <w:t>Contains the F-TEID identifying the tunnel used to encapsulate the traffic,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357555B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766A4F75" w14:textId="77777777" w:rsidR="00FC1B8E" w:rsidRPr="00760004" w:rsidRDefault="00FC1B8E" w:rsidP="00FC1B8E">
            <w:pPr>
              <w:pStyle w:val="TAL"/>
            </w:pPr>
            <w:r w:rsidRPr="00760004">
              <w:t>Location information provided by the AMF at session establishment, if available</w:t>
            </w:r>
            <w:r w:rsidR="00615E70" w:rsidRPr="00760004">
              <w:t>.</w:t>
            </w:r>
          </w:p>
          <w:p w14:paraId="2C5576E9" w14:textId="02ACD261" w:rsidR="005273A5" w:rsidRPr="00760004" w:rsidRDefault="005273A5" w:rsidP="00FC1B8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3D628AD2"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23.501 [</w:t>
            </w:r>
            <w:r w:rsidR="009B6C49" w:rsidRPr="00760004">
              <w:t>2</w:t>
            </w:r>
            <w:r w:rsidRPr="00760004">
              <w:t>] clause 4.3.2.2</w:t>
            </w:r>
            <w:r w:rsidR="00615E70" w:rsidRPr="00760004">
              <w:t>.</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08746C6A" w:rsidR="00FC1B8E" w:rsidRPr="00760004" w:rsidRDefault="00FC1B8E" w:rsidP="008C0455">
            <w:pPr>
              <w:pStyle w:val="TAL"/>
            </w:pPr>
            <w:r w:rsidRPr="00760004">
              <w:t>Type of request as described in TS 24.501 [13] clause 9.11.3.47 if available.</w:t>
            </w:r>
          </w:p>
        </w:tc>
        <w:tc>
          <w:tcPr>
            <w:tcW w:w="708" w:type="dxa"/>
          </w:tcPr>
          <w:p w14:paraId="10A128E6" w14:textId="17941C04" w:rsidR="00FC1B8E" w:rsidRPr="00760004" w:rsidRDefault="00FC1B8E" w:rsidP="00FC1B8E">
            <w:pPr>
              <w:pStyle w:val="TAL"/>
            </w:pPr>
            <w:r w:rsidRPr="00760004">
              <w:t>C</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77777777" w:rsidR="00EA24E4" w:rsidRPr="00A77697" w:rsidRDefault="00EA24E4" w:rsidP="004D1C65">
            <w:pPr>
              <w:pStyle w:val="TAL"/>
            </w:pPr>
            <w:r w:rsidRPr="00EA24E4">
              <w:t xml:space="preserve">Provides detailed information about PDN Connections. Shall be included when the AMF has selected a SMF+PGW-C to serve the PDU session. This parameter may include the additional IEs in Table 6.2.3-1A, when available. </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15" w:name="_Toc90924720"/>
      <w:r w:rsidRPr="00760004">
        <w:t>6.2.3.2.6</w:t>
      </w:r>
      <w:r w:rsidRPr="00760004">
        <w:tab/>
        <w:t>SMF unsuccessful procedure</w:t>
      </w:r>
      <w:bookmarkEnd w:id="115"/>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77777777"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3A1D0FF3" w14:textId="77777777" w:rsidR="00457937" w:rsidRPr="00760004" w:rsidRDefault="00457937" w:rsidP="005371E1">
            <w:pPr>
              <w:pStyle w:val="TAL"/>
            </w:pPr>
            <w:r w:rsidRPr="00760004">
              <w:t>Location information provided by the AMF, if available.</w:t>
            </w:r>
          </w:p>
          <w:p w14:paraId="031D596B" w14:textId="0D70E019" w:rsidR="005273A5" w:rsidRPr="00760004" w:rsidRDefault="005273A5" w:rsidP="005371E1">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77777777" w:rsidR="00457937" w:rsidRPr="00760004" w:rsidRDefault="00457937" w:rsidP="005371E1">
            <w:pPr>
              <w:pStyle w:val="TAL"/>
            </w:pPr>
            <w:r w:rsidRPr="00760004">
              <w:t>Data Network Name associated with the target traffic, as defined in TS 23.003 [19] clause 9A and described in TS 23.501 [2] clause 4.3.2.2, if available.</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4BC8AE71" w14:textId="77777777" w:rsidR="00457937" w:rsidRPr="00760004" w:rsidRDefault="00457937" w:rsidP="005371E1">
            <w:pPr>
              <w:pStyle w:val="TAL"/>
            </w:pPr>
            <w:r w:rsidRPr="00760004">
              <w:t>Type of request as described in TS 24.501 [13] clause 9.11.3.47 if available.</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16" w:name="_Toc90924721"/>
      <w:r>
        <w:t>6.2.3.2.7</w:t>
      </w:r>
      <w:r>
        <w:tab/>
        <w:t>MA PDU sessions</w:t>
      </w:r>
      <w:bookmarkEnd w:id="116"/>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77777777"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77777777" w:rsidR="00F97886" w:rsidRDefault="00F97886" w:rsidP="00822E9A">
            <w:pPr>
              <w:pStyle w:val="TAL"/>
            </w:pPr>
            <w:r>
              <w:t>UE endpoint address(es) if available.</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3B765538" w14:textId="77777777" w:rsidR="00F97886" w:rsidRPr="005739BD" w:rsidRDefault="00F97886" w:rsidP="00822E9A">
            <w:pPr>
              <w:pStyle w:val="TAL"/>
            </w:pPr>
            <w:r w:rsidRPr="00452513">
              <w:t>Location information provided by the AMF, if available.</w:t>
            </w:r>
          </w:p>
          <w:p w14:paraId="45B013CB" w14:textId="77777777" w:rsidR="00F97886" w:rsidRPr="005739BD" w:rsidRDefault="00F97886" w:rsidP="00822E9A">
            <w:pPr>
              <w:pStyle w:val="TAL"/>
            </w:pPr>
            <w:r w:rsidRPr="005739BD">
              <w:t xml:space="preserve">Encoded as a </w:t>
            </w:r>
            <w:r w:rsidRPr="005739BD">
              <w:rPr>
                <w:i/>
              </w:rPr>
              <w:t>userLocation</w:t>
            </w:r>
            <w:r w:rsidRPr="005739BD">
              <w:t xml:space="preserve"> parameter (</w:t>
            </w:r>
            <w:r w:rsidRPr="005739BD">
              <w:rPr>
                <w:i/>
              </w:rPr>
              <w:t>location&gt;locationInfo&gt;userLocation</w:t>
            </w:r>
            <w:r w:rsidRPr="005739BD">
              <w:t>), see Annex A.</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77777777" w:rsidR="00F97886" w:rsidRPr="008A3777" w:rsidRDefault="00F97886" w:rsidP="00822E9A">
            <w:pPr>
              <w:pStyle w:val="TAL"/>
            </w:pPr>
            <w:r w:rsidRPr="00395123">
              <w:t>Data Network Name associated with the target traffic, as defined in TS 23.003</w:t>
            </w:r>
            <w:r>
              <w:t>[19]</w:t>
            </w:r>
            <w:r w:rsidRPr="00395123">
              <w:t xml:space="preserve"> clause 9A</w:t>
            </w:r>
            <w:r>
              <w:t xml:space="preserve"> and described in TS 23.501 [2] clause 4.3.2.2.</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4D6C6D67" w14:textId="77777777" w:rsidR="00F97886" w:rsidRDefault="00F97886" w:rsidP="00822E9A">
            <w:pPr>
              <w:pStyle w:val="TAL"/>
            </w:pPr>
            <w:r>
              <w:t xml:space="preserve">Type of request as described in TS 24.501 [13] clause 9.11.3.47 if available. </w:t>
            </w:r>
          </w:p>
        </w:tc>
        <w:tc>
          <w:tcPr>
            <w:tcW w:w="708" w:type="dxa"/>
          </w:tcPr>
          <w:p w14:paraId="53ADE6AD" w14:textId="77777777" w:rsidR="00F97886" w:rsidRPr="008A3777" w:rsidRDefault="00F97886" w:rsidP="00822E9A">
            <w:pPr>
              <w:pStyle w:val="TAL"/>
            </w:pPr>
            <w:r>
              <w:t>C</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F97886" w14:paraId="50C98335" w14:textId="77777777" w:rsidTr="00822E9A">
        <w:trPr>
          <w:jc w:val="center"/>
        </w:trPr>
        <w:tc>
          <w:tcPr>
            <w:tcW w:w="2693" w:type="dxa"/>
          </w:tcPr>
          <w:p w14:paraId="45D4016C" w14:textId="77777777" w:rsidR="00F97886" w:rsidRDefault="00F97886" w:rsidP="00822E9A">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4079A4" w:rsidR="00F97886" w:rsidRDefault="00F97886" w:rsidP="00822E9A">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See </w:t>
            </w:r>
            <w:r>
              <w:rPr>
                <w:rFonts w:cs="Arial"/>
                <w:szCs w:val="18"/>
                <w:lang w:eastAsia="zh-CN"/>
              </w:rPr>
              <w:t>clause</w:t>
            </w:r>
            <w:r w:rsidRPr="00D165B3">
              <w:rPr>
                <w:rFonts w:cs="Arial"/>
                <w:szCs w:val="18"/>
                <w:lang w:eastAsia="zh-CN"/>
              </w:rPr>
              <w:t xml:space="preserve">s </w:t>
            </w:r>
            <w:r w:rsidRPr="009A3DFB">
              <w:rPr>
                <w:rFonts w:cs="Arial"/>
                <w:szCs w:val="18"/>
                <w:lang w:eastAsia="zh-CN"/>
              </w:rPr>
              <w:t>4.3.2.2.1 and</w:t>
            </w:r>
            <w:r w:rsidRPr="00D165B3">
              <w:rPr>
                <w:rFonts w:cs="Arial"/>
                <w:szCs w:val="18"/>
                <w:lang w:eastAsia="zh-CN"/>
              </w:rPr>
              <w:t xml:space="preserve"> 4.3.5.2 of </w:t>
            </w:r>
            <w:r>
              <w:rPr>
                <w:rFonts w:cs="Arial"/>
                <w:szCs w:val="18"/>
                <w:lang w:eastAsia="zh-CN"/>
              </w:rPr>
              <w:t>TS 2</w:t>
            </w:r>
            <w:r w:rsidRPr="00D165B3">
              <w:rPr>
                <w:rFonts w:cs="Arial"/>
                <w:szCs w:val="18"/>
                <w:lang w:eastAsia="zh-CN"/>
              </w:rPr>
              <w:t>3.502</w:t>
            </w:r>
            <w:r>
              <w:rPr>
                <w:rFonts w:cs="Arial"/>
                <w:szCs w:val="18"/>
                <w:lang w:eastAsia="zh-CN"/>
              </w:rPr>
              <w:t> </w:t>
            </w:r>
            <w:r w:rsidRPr="00D165B3">
              <w:rPr>
                <w:rFonts w:cs="Arial"/>
                <w:szCs w:val="18"/>
                <w:lang w:eastAsia="zh-CN"/>
              </w:rPr>
              <w:t>[</w:t>
            </w:r>
            <w:r>
              <w:rPr>
                <w:rFonts w:cs="Arial"/>
                <w:szCs w:val="18"/>
                <w:lang w:eastAsia="zh-CN"/>
              </w:rPr>
              <w:t>4</w:t>
            </w:r>
            <w:r w:rsidRPr="00D165B3">
              <w:rPr>
                <w:rFonts w:cs="Arial"/>
                <w:szCs w:val="18"/>
                <w:lang w:eastAsia="zh-CN"/>
              </w:rPr>
              <w:t>]</w:t>
            </w:r>
            <w:r>
              <w:rPr>
                <w:rFonts w:cs="Arial"/>
                <w:szCs w:val="18"/>
                <w:lang w:eastAsia="zh-CN"/>
              </w:rPr>
              <w:t xml:space="preserve"> and clause 6.4.1.2 of TS 24.501 [13]</w:t>
            </w:r>
            <w:r w:rsidRPr="00D165B3">
              <w:rPr>
                <w:rFonts w:cs="Arial"/>
                <w:szCs w:val="18"/>
                <w:lang w:eastAsia="zh-CN"/>
              </w:rPr>
              <w:t>.</w:t>
            </w:r>
            <w:r>
              <w:rPr>
                <w:rFonts w:cs="Arial"/>
                <w:szCs w:val="18"/>
                <w:lang w:eastAsia="zh-CN"/>
              </w:rPr>
              <w:t xml:space="preserve"> Include if known. </w:t>
            </w:r>
          </w:p>
        </w:tc>
        <w:tc>
          <w:tcPr>
            <w:tcW w:w="708" w:type="dxa"/>
          </w:tcPr>
          <w:p w14:paraId="5DC45A4F" w14:textId="77777777" w:rsidR="00F97886" w:rsidRDefault="00F97886" w:rsidP="00822E9A">
            <w:pPr>
              <w:pStyle w:val="TAL"/>
            </w:pPr>
            <w:r>
              <w:t>C</w:t>
            </w:r>
          </w:p>
        </w:tc>
      </w:tr>
      <w:tr w:rsidR="00F97886" w14:paraId="6B92143E" w14:textId="77777777" w:rsidTr="00822E9A">
        <w:trPr>
          <w:jc w:val="center"/>
        </w:trPr>
        <w:tc>
          <w:tcPr>
            <w:tcW w:w="2693" w:type="dxa"/>
          </w:tcPr>
          <w:p w14:paraId="5DBB616B" w14:textId="77777777" w:rsidR="00F97886" w:rsidRPr="00D165B3" w:rsidRDefault="00F97886" w:rsidP="00822E9A">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19306131" w:rsidR="00F97886" w:rsidRDefault="00F97886" w:rsidP="00822E9A">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clause 4.22.3 of</w:t>
            </w:r>
            <w:r w:rsidR="000A62C9">
              <w:rPr>
                <w:rFonts w:cs="Arial"/>
                <w:szCs w:val="18"/>
                <w:lang w:eastAsia="zh-CN"/>
              </w:rPr>
              <w:t xml:space="preserve"> </w:t>
            </w:r>
            <w:r w:rsidRPr="00391799">
              <w:rPr>
                <w:rFonts w:cs="Arial"/>
                <w:szCs w:val="18"/>
                <w:lang w:eastAsia="zh-CN"/>
              </w:rPr>
              <w:t>TS 23.502 [4]). Include if known.</w:t>
            </w:r>
          </w:p>
        </w:tc>
        <w:tc>
          <w:tcPr>
            <w:tcW w:w="708" w:type="dxa"/>
          </w:tcPr>
          <w:p w14:paraId="0CCE90B4" w14:textId="77777777" w:rsidR="00F97886" w:rsidRDefault="00F97886" w:rsidP="00822E9A">
            <w:pPr>
              <w:pStyle w:val="TAL"/>
            </w:pPr>
            <w:r>
              <w:t>C</w:t>
            </w:r>
          </w:p>
        </w:tc>
      </w:tr>
      <w:tr w:rsidR="00F97886" w14:paraId="7A9460FF" w14:textId="77777777" w:rsidTr="00822E9A">
        <w:trPr>
          <w:jc w:val="center"/>
        </w:trPr>
        <w:tc>
          <w:tcPr>
            <w:tcW w:w="2693" w:type="dxa"/>
          </w:tcPr>
          <w:p w14:paraId="5E1F79F8" w14:textId="77777777" w:rsidR="00F97886" w:rsidRPr="009A3DFB" w:rsidRDefault="00F97886" w:rsidP="00822E9A">
            <w:pPr>
              <w:pStyle w:val="TAL"/>
              <w:rPr>
                <w:lang w:eastAsia="zh-CN"/>
              </w:rPr>
            </w:pPr>
            <w:r>
              <w:rPr>
                <w:lang w:eastAsia="zh-CN"/>
              </w:rPr>
              <w:t>ePSPDNCnxInfo</w:t>
            </w:r>
          </w:p>
        </w:tc>
        <w:tc>
          <w:tcPr>
            <w:tcW w:w="6521" w:type="dxa"/>
          </w:tcPr>
          <w:p w14:paraId="78970B36" w14:textId="77777777" w:rsidR="00F97886" w:rsidRPr="009A3DFB"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F97886" w:rsidRDefault="00F97886" w:rsidP="00822E9A">
            <w:pPr>
              <w:pStyle w:val="TAL"/>
            </w:pPr>
            <w:r>
              <w:t>C</w:t>
            </w:r>
          </w:p>
        </w:tc>
      </w:tr>
      <w:tr w:rsidR="00F97886" w14:paraId="2B2C2D71" w14:textId="77777777" w:rsidTr="00822E9A">
        <w:trPr>
          <w:jc w:val="center"/>
        </w:trPr>
        <w:tc>
          <w:tcPr>
            <w:tcW w:w="2693" w:type="dxa"/>
          </w:tcPr>
          <w:p w14:paraId="295A017C" w14:textId="77777777" w:rsidR="00F97886" w:rsidRDefault="00F97886" w:rsidP="00822E9A">
            <w:pPr>
              <w:pStyle w:val="TAL"/>
              <w:rPr>
                <w:lang w:eastAsia="zh-CN"/>
              </w:rPr>
            </w:pPr>
            <w:r w:rsidRPr="00000DD1">
              <w:rPr>
                <w:lang w:eastAsia="zh-CN"/>
              </w:rPr>
              <w:t>mAAcceptedIndication</w:t>
            </w:r>
          </w:p>
        </w:tc>
        <w:tc>
          <w:tcPr>
            <w:tcW w:w="6521" w:type="dxa"/>
          </w:tcPr>
          <w:p w14:paraId="7CF7CCC8" w14:textId="5D404452"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49781396" w14:textId="77777777" w:rsidR="00F97886" w:rsidRDefault="00F97886" w:rsidP="00822E9A">
            <w:pPr>
              <w:pStyle w:val="TAL"/>
              <w:rPr>
                <w:rFonts w:cs="Arial"/>
                <w:szCs w:val="18"/>
                <w:lang w:eastAsia="zh-CN"/>
              </w:rPr>
            </w:pPr>
            <w:r>
              <w:rPr>
                <w:rFonts w:cs="Arial"/>
                <w:szCs w:val="18"/>
                <w:lang w:eastAsia="zh-CN"/>
              </w:rPr>
              <w:t>It shall be set as follows:</w:t>
            </w:r>
          </w:p>
          <w:p w14:paraId="1E942FF2" w14:textId="77777777" w:rsidR="00F97886" w:rsidRPr="00346A4D" w:rsidRDefault="00F97886" w:rsidP="00822E9A">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F97886" w:rsidRDefault="00F97886" w:rsidP="00822E9A">
            <w:pPr>
              <w:pStyle w:val="TAL"/>
            </w:pPr>
            <w:r>
              <w:t>M</w:t>
            </w:r>
          </w:p>
        </w:tc>
      </w:tr>
      <w:tr w:rsidR="00F97886" w14:paraId="50999A24" w14:textId="77777777" w:rsidTr="00822E9A">
        <w:trPr>
          <w:jc w:val="center"/>
        </w:trPr>
        <w:tc>
          <w:tcPr>
            <w:tcW w:w="2693" w:type="dxa"/>
          </w:tcPr>
          <w:p w14:paraId="58D81201" w14:textId="77777777" w:rsidR="00F97886" w:rsidRDefault="00F97886" w:rsidP="00822E9A">
            <w:pPr>
              <w:pStyle w:val="TAL"/>
              <w:rPr>
                <w:lang w:eastAsia="zh-CN"/>
              </w:rPr>
            </w:pPr>
            <w:r>
              <w:rPr>
                <w:lang w:eastAsia="zh-CN"/>
              </w:rPr>
              <w:t>aTSSSContainer</w:t>
            </w:r>
          </w:p>
        </w:tc>
        <w:tc>
          <w:tcPr>
            <w:tcW w:w="6521" w:type="dxa"/>
          </w:tcPr>
          <w:p w14:paraId="743794EA" w14:textId="46609BA8" w:rsidR="00F97886" w:rsidRDefault="00F97886" w:rsidP="00822E9A">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w:t>
            </w:r>
            <w:r w:rsidR="002B4B3A">
              <w:rPr>
                <w:rFonts w:cs="Arial"/>
                <w:szCs w:val="18"/>
                <w:lang w:eastAsia="zh-CN"/>
              </w:rPr>
              <w:t xml:space="preserve"> clause</w:t>
            </w:r>
            <w:r>
              <w:rPr>
                <w:rFonts w:cs="Arial"/>
                <w:szCs w:val="18"/>
                <w:lang w:eastAsia="zh-CN"/>
              </w:rPr>
              <w:t xml:space="preserve"> 9.11.4.22 of 24.501[13].</w:t>
            </w:r>
          </w:p>
        </w:tc>
        <w:tc>
          <w:tcPr>
            <w:tcW w:w="708" w:type="dxa"/>
          </w:tcPr>
          <w:p w14:paraId="1358CC12" w14:textId="77777777" w:rsidR="00F97886" w:rsidRDefault="00F97886" w:rsidP="00822E9A">
            <w:pPr>
              <w:pStyle w:val="TAL"/>
            </w:pPr>
            <w:r>
              <w:t>C</w:t>
            </w:r>
          </w:p>
        </w:tc>
      </w:tr>
      <w:tr w:rsidR="00F97886" w14:paraId="3CE5C6CF" w14:textId="77777777" w:rsidTr="00822E9A">
        <w:trPr>
          <w:jc w:val="center"/>
        </w:trPr>
        <w:tc>
          <w:tcPr>
            <w:tcW w:w="9922" w:type="dxa"/>
            <w:gridSpan w:val="3"/>
          </w:tcPr>
          <w:p w14:paraId="2FBB3B7C" w14:textId="77777777" w:rsidR="00F97886" w:rsidRDefault="00F97886" w:rsidP="00822E9A">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77777777" w:rsidR="00F97886" w:rsidRDefault="00F97886" w:rsidP="00F97886">
      <w:pPr>
        <w:pStyle w:val="B1"/>
      </w:pPr>
      <w:r>
        <w:t>-</w:t>
      </w:r>
      <w:r>
        <w:tab/>
        <w:t>For a non-roaming scenario, the SMF (or for a roaming scenario, V-SMF in the VPLMN), receives the N1 NAS message (via AMF) PDU SESSION MODIFICATION COMMAND COMPLETE from the UE and the 5GSM state within the SMF is returned to PDU SESSION ACTIVE (see TS 24.501 [13]). This applies to the following cases for an MA-Upgrade-Allowed PDU session:</w:t>
      </w:r>
    </w:p>
    <w:p w14:paraId="7A61AB47" w14:textId="77777777" w:rsidR="00F97886" w:rsidRDefault="00F97886" w:rsidP="00F97886">
      <w:pPr>
        <w:pStyle w:val="B2"/>
      </w:pPr>
      <w:r>
        <w:t>-</w:t>
      </w:r>
      <w:r>
        <w:tab/>
        <w:t>UE initiated PDU session modification.</w:t>
      </w:r>
    </w:p>
    <w:p w14:paraId="0FF4ACD2" w14:textId="77777777" w:rsidR="00F97886" w:rsidRDefault="00F97886" w:rsidP="00F97886">
      <w:pPr>
        <w:pStyle w:val="B2"/>
      </w:pPr>
      <w:r>
        <w:t>-</w:t>
      </w:r>
      <w:r>
        <w:tab/>
        <w:t>Network (VPLMN) initiated PDU session modification.</w:t>
      </w:r>
    </w:p>
    <w:p w14:paraId="3896A8AA" w14:textId="77777777" w:rsidR="00F97886" w:rsidRDefault="00F97886" w:rsidP="00F97886">
      <w:pPr>
        <w:pStyle w:val="B2"/>
      </w:pPr>
      <w:r>
        <w:t>-</w:t>
      </w:r>
      <w:r>
        <w:tab/>
        <w:t>Upgrade to an MA PDU session.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MODIFICATION COMMAND COMPLETE (see TS 29.502 [16]). This applies to the following cases for an MA-Upgrade-Allowed PDU session:</w:t>
      </w:r>
    </w:p>
    <w:p w14:paraId="46D3474D" w14:textId="77777777" w:rsidR="00F97886" w:rsidRDefault="00F97886" w:rsidP="00F97886">
      <w:pPr>
        <w:pStyle w:val="B2"/>
      </w:pPr>
      <w:r>
        <w:t>-</w:t>
      </w:r>
      <w:r>
        <w:tab/>
        <w:t>UE initiated PDU session modification.</w:t>
      </w:r>
    </w:p>
    <w:p w14:paraId="3263400C" w14:textId="77777777" w:rsidR="00F97886" w:rsidRDefault="00F97886" w:rsidP="00F97886">
      <w:pPr>
        <w:pStyle w:val="B2"/>
      </w:pPr>
      <w:r>
        <w:t>-</w:t>
      </w:r>
      <w:r>
        <w:tab/>
        <w:t>Network (VPLMN) initiated PDU session modification.</w:t>
      </w:r>
    </w:p>
    <w:p w14:paraId="249CD57E" w14:textId="77777777" w:rsidR="00F97886" w:rsidRDefault="00F97886" w:rsidP="00F97886">
      <w:pPr>
        <w:pStyle w:val="B2"/>
      </w:pPr>
      <w:r>
        <w:t>-</w:t>
      </w:r>
      <w:r>
        <w:tab/>
        <w:t>Network (HPLMN) initiated PDU session modification.</w:t>
      </w:r>
    </w:p>
    <w:p w14:paraId="2FB7010A" w14:textId="77777777" w:rsidR="00F97886" w:rsidRDefault="00F97886" w:rsidP="00F97886">
      <w:pPr>
        <w:pStyle w:val="B2"/>
      </w:pPr>
      <w:r>
        <w:t>-</w:t>
      </w:r>
      <w:r>
        <w:tab/>
        <w:t>Upgrade to an MA PDU session.</w:t>
      </w:r>
    </w:p>
    <w:p w14:paraId="1AAFB44D"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32B55C36" w:rsidR="00F97886" w:rsidRDefault="00F97886" w:rsidP="00F97886">
      <w:pPr>
        <w:pStyle w:val="B1"/>
      </w:pPr>
      <w:r>
        <w:t>-</w:t>
      </w:r>
      <w:r>
        <w:tab/>
        <w:t>For a home-routed roaming scenario, the SMF in the HPLMN (i.e. H-SMF) sends the N16: Nsmf_PDU_Session_Create response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77777777" w:rsidR="00F97886" w:rsidRDefault="00F97886" w:rsidP="00F97886">
      <w:pPr>
        <w:pStyle w:val="B2"/>
      </w:pPr>
      <w:r>
        <w:t>-</w:t>
      </w:r>
      <w:r>
        <w:tab/>
        <w:t>Handover from one access type to another access type happens (e.g. 3GPP to non-3GPP) for an MA-Upgrade-Allowed PDU session.</w:t>
      </w:r>
    </w:p>
    <w:p w14:paraId="3F9A90C8" w14:textId="77777777" w:rsidR="00F97886" w:rsidRDefault="00F97886" w:rsidP="00F97886">
      <w:pPr>
        <w:pStyle w:val="B2"/>
      </w:pPr>
      <w:r>
        <w:t>-</w:t>
      </w:r>
      <w:r>
        <w:tab/>
        <w:t>MA PDU Session establishment over second access type.</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F97886" w14:paraId="3A1A1D77" w14:textId="77777777" w:rsidTr="00822E9A">
        <w:trPr>
          <w:jc w:val="center"/>
        </w:trPr>
        <w:tc>
          <w:tcPr>
            <w:tcW w:w="2693" w:type="dxa"/>
          </w:tcPr>
          <w:p w14:paraId="5EBC78D9" w14:textId="77777777" w:rsidR="00F97886" w:rsidRDefault="00F97886" w:rsidP="00822E9A">
            <w:pPr>
              <w:pStyle w:val="TAL"/>
            </w:pPr>
            <w:r>
              <w:t>pDUSessionID</w:t>
            </w:r>
          </w:p>
        </w:tc>
        <w:tc>
          <w:tcPr>
            <w:tcW w:w="6521" w:type="dxa"/>
          </w:tcPr>
          <w:p w14:paraId="7F7513D1" w14:textId="77777777" w:rsidR="00F97886" w:rsidRDefault="00F97886" w:rsidP="00822E9A">
            <w:pPr>
              <w:pStyle w:val="TAL"/>
            </w:pPr>
            <w:r>
              <w:t>PDU Session ID See clause 9.4 of TS 24.501 [13].</w:t>
            </w:r>
          </w:p>
        </w:tc>
        <w:tc>
          <w:tcPr>
            <w:tcW w:w="708" w:type="dxa"/>
          </w:tcPr>
          <w:p w14:paraId="498623D9" w14:textId="77777777" w:rsidR="00F97886" w:rsidRDefault="00F97886" w:rsidP="00822E9A">
            <w:pPr>
              <w:pStyle w:val="TAL"/>
            </w:pPr>
            <w:r>
              <w:t>M</w:t>
            </w:r>
          </w:p>
        </w:tc>
      </w:tr>
      <w:tr w:rsidR="00F97886" w14:paraId="6B2FB27E" w14:textId="77777777" w:rsidTr="00822E9A">
        <w:trPr>
          <w:jc w:val="center"/>
        </w:trPr>
        <w:tc>
          <w:tcPr>
            <w:tcW w:w="2693" w:type="dxa"/>
          </w:tcPr>
          <w:p w14:paraId="16E92BB6" w14:textId="77777777" w:rsidR="00F97886" w:rsidRPr="002E631F" w:rsidRDefault="00F97886" w:rsidP="00822E9A">
            <w:pPr>
              <w:pStyle w:val="TAL"/>
            </w:pPr>
            <w:r w:rsidRPr="002E631F">
              <w:t>accessInfo</w:t>
            </w:r>
          </w:p>
        </w:tc>
        <w:tc>
          <w:tcPr>
            <w:tcW w:w="6521" w:type="dxa"/>
          </w:tcPr>
          <w:p w14:paraId="0A3E918E" w14:textId="12CD6660"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306D1D">
              <w:t>5B</w:t>
            </w:r>
            <w:r w:rsidRPr="00D92CEA">
              <w:t>)</w:t>
            </w:r>
            <w:r w:rsidRPr="002E631F">
              <w:t xml:space="preserve"> being modified.</w:t>
            </w:r>
          </w:p>
        </w:tc>
        <w:tc>
          <w:tcPr>
            <w:tcW w:w="708" w:type="dxa"/>
          </w:tcPr>
          <w:p w14:paraId="1D629D0D" w14:textId="77777777" w:rsidR="00F97886" w:rsidRPr="002E631F" w:rsidRDefault="00F97886" w:rsidP="00822E9A">
            <w:pPr>
              <w:pStyle w:val="TAL"/>
            </w:pPr>
            <w:r w:rsidRPr="00452513">
              <w:t>C</w:t>
            </w:r>
          </w:p>
        </w:tc>
      </w:tr>
      <w:tr w:rsidR="00F97886" w14:paraId="19D1B45B" w14:textId="77777777" w:rsidTr="00822E9A">
        <w:trPr>
          <w:jc w:val="center"/>
        </w:trPr>
        <w:tc>
          <w:tcPr>
            <w:tcW w:w="2693" w:type="dxa"/>
          </w:tcPr>
          <w:p w14:paraId="1FDF8383" w14:textId="77777777" w:rsidR="00F97886" w:rsidRDefault="00F97886" w:rsidP="00822E9A">
            <w:pPr>
              <w:pStyle w:val="TAL"/>
            </w:pPr>
            <w:r>
              <w:t>sNSSAI</w:t>
            </w:r>
          </w:p>
        </w:tc>
        <w:tc>
          <w:tcPr>
            <w:tcW w:w="6521" w:type="dxa"/>
          </w:tcPr>
          <w:p w14:paraId="5CC4F641" w14:textId="2E33759D"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0B280843" w14:textId="77777777" w:rsidR="00F97886" w:rsidRDefault="00F97886" w:rsidP="00822E9A">
            <w:pPr>
              <w:pStyle w:val="TAL"/>
            </w:pPr>
            <w:r>
              <w:t>C</w:t>
            </w:r>
          </w:p>
        </w:tc>
      </w:tr>
      <w:tr w:rsidR="00F97886" w14:paraId="5CC4A757" w14:textId="77777777" w:rsidTr="00822E9A">
        <w:trPr>
          <w:jc w:val="center"/>
        </w:trPr>
        <w:tc>
          <w:tcPr>
            <w:tcW w:w="2693" w:type="dxa"/>
          </w:tcPr>
          <w:p w14:paraId="1D00BB83" w14:textId="77777777" w:rsidR="00F97886" w:rsidRDefault="00F97886" w:rsidP="00822E9A">
            <w:pPr>
              <w:pStyle w:val="TAL"/>
            </w:pPr>
            <w:r>
              <w:t>location</w:t>
            </w:r>
          </w:p>
        </w:tc>
        <w:tc>
          <w:tcPr>
            <w:tcW w:w="6521" w:type="dxa"/>
          </w:tcPr>
          <w:p w14:paraId="402649C3" w14:textId="77777777" w:rsidR="00F97886" w:rsidRDefault="00F97886" w:rsidP="00822E9A">
            <w:pPr>
              <w:pStyle w:val="TAL"/>
            </w:pPr>
            <w:r>
              <w:t>Location information provided by the AMF, if available.</w:t>
            </w:r>
          </w:p>
          <w:p w14:paraId="17E88806" w14:textId="77777777" w:rsidR="00F97886" w:rsidRDefault="00F97886"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4EB6FAE9" w14:textId="77777777" w:rsidR="00F97886" w:rsidRDefault="00F97886" w:rsidP="00822E9A">
            <w:pPr>
              <w:pStyle w:val="TAL"/>
            </w:pPr>
            <w:r>
              <w:t>C</w:t>
            </w:r>
          </w:p>
        </w:tc>
      </w:tr>
      <w:tr w:rsidR="00F97886" w14:paraId="764217C5" w14:textId="77777777" w:rsidTr="00822E9A">
        <w:trPr>
          <w:jc w:val="center"/>
        </w:trPr>
        <w:tc>
          <w:tcPr>
            <w:tcW w:w="2693" w:type="dxa"/>
          </w:tcPr>
          <w:p w14:paraId="7F54A79E" w14:textId="77777777" w:rsidR="00F97886" w:rsidRDefault="00F97886" w:rsidP="00822E9A">
            <w:pPr>
              <w:pStyle w:val="TAL"/>
            </w:pPr>
            <w:r>
              <w:t>requestType</w:t>
            </w:r>
          </w:p>
        </w:tc>
        <w:tc>
          <w:tcPr>
            <w:tcW w:w="6521" w:type="dxa"/>
          </w:tcPr>
          <w:p w14:paraId="6DAF51A1" w14:textId="77777777" w:rsidR="00F97886" w:rsidRDefault="00F97886" w:rsidP="00822E9A">
            <w:pPr>
              <w:pStyle w:val="TAL"/>
            </w:pPr>
            <w:r>
              <w:t xml:space="preserve">Type of request as described in TS 24.501 [13] clause 9.11.3.47 if available. </w:t>
            </w:r>
          </w:p>
        </w:tc>
        <w:tc>
          <w:tcPr>
            <w:tcW w:w="708" w:type="dxa"/>
          </w:tcPr>
          <w:p w14:paraId="79DB89CB" w14:textId="77777777" w:rsidR="00F97886" w:rsidRDefault="00F97886" w:rsidP="00822E9A">
            <w:pPr>
              <w:pStyle w:val="TAL"/>
            </w:pPr>
            <w:r>
              <w:t>C</w:t>
            </w:r>
          </w:p>
        </w:tc>
      </w:tr>
      <w:tr w:rsidR="00F97886" w14:paraId="6C681831" w14:textId="77777777" w:rsidTr="00822E9A">
        <w:trPr>
          <w:jc w:val="center"/>
        </w:trPr>
        <w:tc>
          <w:tcPr>
            <w:tcW w:w="2693" w:type="dxa"/>
          </w:tcPr>
          <w:p w14:paraId="6096D77A" w14:textId="77777777" w:rsidR="00F97886" w:rsidRDefault="00F97886" w:rsidP="00822E9A">
            <w:pPr>
              <w:pStyle w:val="TAL"/>
            </w:pPr>
            <w:r>
              <w:t>servingNetwork</w:t>
            </w:r>
          </w:p>
        </w:tc>
        <w:tc>
          <w:tcPr>
            <w:tcW w:w="6521" w:type="dxa"/>
          </w:tcPr>
          <w:p w14:paraId="15D5475A"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321F0DFB" w14:textId="77777777" w:rsidR="00F97886" w:rsidRDefault="00F97886" w:rsidP="00822E9A">
            <w:pPr>
              <w:pStyle w:val="TAL"/>
            </w:pPr>
            <w:r>
              <w:t>M</w:t>
            </w:r>
          </w:p>
        </w:tc>
      </w:tr>
      <w:tr w:rsidR="00F97886" w14:paraId="64AD4620" w14:textId="77777777" w:rsidTr="00822E9A">
        <w:trPr>
          <w:jc w:val="center"/>
        </w:trPr>
        <w:tc>
          <w:tcPr>
            <w:tcW w:w="2693" w:type="dxa"/>
          </w:tcPr>
          <w:p w14:paraId="707510F9" w14:textId="77777777" w:rsidR="00F97886" w:rsidRDefault="00F97886" w:rsidP="00822E9A">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5619265A" w14:textId="6AE10309" w:rsidR="00F97886" w:rsidRDefault="00F97886" w:rsidP="00822E9A">
            <w:pPr>
              <w:pStyle w:val="TAL"/>
            </w:pPr>
            <w:r>
              <w:rPr>
                <w:rFonts w:cs="Arial"/>
                <w:szCs w:val="18"/>
                <w:lang w:eastAsia="zh-CN"/>
              </w:rPr>
              <w:t>T</w:t>
            </w:r>
            <w:r w:rsidRPr="00D165B3">
              <w:rPr>
                <w:rFonts w:cs="Arial"/>
                <w:szCs w:val="18"/>
                <w:lang w:eastAsia="zh-CN"/>
              </w:rPr>
              <w:t xml:space="preserve">he old PDU Session ID received from the UE. See </w:t>
            </w:r>
            <w:r>
              <w:rPr>
                <w:rFonts w:cs="Arial"/>
                <w:szCs w:val="18"/>
                <w:lang w:eastAsia="zh-CN"/>
              </w:rPr>
              <w:t>clause</w:t>
            </w:r>
            <w:r w:rsidRPr="00D165B3">
              <w:rPr>
                <w:rFonts w:cs="Arial"/>
                <w:szCs w:val="18"/>
                <w:lang w:eastAsia="zh-CN"/>
              </w:rPr>
              <w:t xml:space="preserve">s </w:t>
            </w:r>
            <w:r w:rsidRPr="009A3DFB">
              <w:rPr>
                <w:rFonts w:cs="Arial"/>
                <w:szCs w:val="18"/>
                <w:lang w:eastAsia="zh-CN"/>
              </w:rPr>
              <w:t>4.3.2.2.1 and</w:t>
            </w:r>
            <w:r w:rsidRPr="00D165B3">
              <w:rPr>
                <w:rFonts w:cs="Arial"/>
                <w:szCs w:val="18"/>
                <w:lang w:eastAsia="zh-CN"/>
              </w:rPr>
              <w:t xml:space="preserve"> 4.3.5.2 of </w:t>
            </w:r>
            <w:r>
              <w:rPr>
                <w:rFonts w:cs="Arial"/>
                <w:szCs w:val="18"/>
                <w:lang w:eastAsia="zh-CN"/>
              </w:rPr>
              <w:t>TS 2</w:t>
            </w:r>
            <w:r w:rsidRPr="00D165B3">
              <w:rPr>
                <w:rFonts w:cs="Arial"/>
                <w:szCs w:val="18"/>
                <w:lang w:eastAsia="zh-CN"/>
              </w:rPr>
              <w:t>3.502</w:t>
            </w:r>
            <w:r>
              <w:rPr>
                <w:rFonts w:cs="Arial"/>
                <w:szCs w:val="18"/>
                <w:lang w:eastAsia="zh-CN"/>
              </w:rPr>
              <w:t> </w:t>
            </w:r>
            <w:r w:rsidRPr="00D165B3">
              <w:rPr>
                <w:rFonts w:cs="Arial"/>
                <w:szCs w:val="18"/>
                <w:lang w:eastAsia="zh-CN"/>
              </w:rPr>
              <w:t>[</w:t>
            </w:r>
            <w:r>
              <w:rPr>
                <w:rFonts w:cs="Arial"/>
                <w:szCs w:val="18"/>
                <w:lang w:eastAsia="zh-CN"/>
              </w:rPr>
              <w:t>4</w:t>
            </w:r>
            <w:r w:rsidRPr="00D165B3">
              <w:rPr>
                <w:rFonts w:cs="Arial"/>
                <w:szCs w:val="18"/>
                <w:lang w:eastAsia="zh-CN"/>
              </w:rPr>
              <w:t>]</w:t>
            </w:r>
            <w:r>
              <w:rPr>
                <w:rFonts w:cs="Arial"/>
                <w:szCs w:val="18"/>
                <w:lang w:eastAsia="zh-CN"/>
              </w:rPr>
              <w:t xml:space="preserve"> and clause 6.4.1.2 of TS 24.501 [13]</w:t>
            </w:r>
            <w:r w:rsidRPr="00D165B3">
              <w:rPr>
                <w:rFonts w:cs="Arial"/>
                <w:szCs w:val="18"/>
                <w:lang w:eastAsia="zh-CN"/>
              </w:rPr>
              <w:t>.</w:t>
            </w:r>
            <w:r>
              <w:rPr>
                <w:rFonts w:cs="Arial"/>
                <w:szCs w:val="18"/>
                <w:lang w:eastAsia="zh-CN"/>
              </w:rPr>
              <w:t xml:space="preserve"> Include if known. </w:t>
            </w:r>
          </w:p>
        </w:tc>
        <w:tc>
          <w:tcPr>
            <w:tcW w:w="708" w:type="dxa"/>
          </w:tcPr>
          <w:p w14:paraId="1DE13B51" w14:textId="77777777" w:rsidR="00F97886" w:rsidRDefault="00F97886" w:rsidP="00822E9A">
            <w:pPr>
              <w:pStyle w:val="TAL"/>
            </w:pPr>
            <w:r>
              <w:t>C</w:t>
            </w:r>
          </w:p>
        </w:tc>
      </w:tr>
      <w:tr w:rsidR="00F97886" w14:paraId="752CD764" w14:textId="77777777" w:rsidTr="00822E9A">
        <w:trPr>
          <w:jc w:val="center"/>
        </w:trPr>
        <w:tc>
          <w:tcPr>
            <w:tcW w:w="2693" w:type="dxa"/>
          </w:tcPr>
          <w:p w14:paraId="66682033" w14:textId="77777777" w:rsidR="00F97886" w:rsidRDefault="00F97886" w:rsidP="00822E9A">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43A837EB" w14:textId="77777777" w:rsidR="00F97886" w:rsidRDefault="00F97886" w:rsidP="00822E9A">
            <w:pPr>
              <w:pStyle w:val="TAL"/>
              <w:rPr>
                <w:rFonts w:cs="Arial"/>
                <w:szCs w:val="18"/>
                <w:lang w:eastAsia="zh-CN"/>
              </w:rPr>
            </w:pPr>
            <w:r w:rsidRPr="00391799">
              <w:rPr>
                <w:rFonts w:cs="Arial"/>
                <w:szCs w:val="18"/>
                <w:lang w:eastAsia="zh-CN"/>
              </w:rPr>
              <w:t>Indicates whether the PDU session is allowed to be upgraded to MA PDU session (see clause 4.22.3 of 3GPP TS 23.502 [4]). Include if known.</w:t>
            </w:r>
          </w:p>
        </w:tc>
        <w:tc>
          <w:tcPr>
            <w:tcW w:w="708" w:type="dxa"/>
          </w:tcPr>
          <w:p w14:paraId="277601B9" w14:textId="77777777" w:rsidR="00F97886" w:rsidRDefault="00F97886" w:rsidP="00822E9A">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7777777" w:rsidR="00F97886" w:rsidRDefault="00F97886" w:rsidP="00F97886">
      <w:pPr>
        <w:pStyle w:val="B1"/>
      </w:pPr>
      <w:r>
        <w:t>-</w:t>
      </w:r>
      <w:r>
        <w:tab/>
        <w:t xml:space="preserve">For a non-roaming scenario, the SMF (or for a roaming scenario, V-SMF in the VPLMN), receives the N1 NAS message (via AMF) PDU SESSION RELEASE COMPLETE from the UE and the 5GSM state within the SMF is changed to PDU SESSION INACTIVE (see TS 24.501 [13]). This applies to the following two cases for an MA PDU session that is either </w:t>
      </w:r>
      <w:r>
        <w:rPr>
          <w:rFonts w:cs="Arial"/>
          <w:szCs w:val="18"/>
          <w:lang w:eastAsia="zh-CN"/>
        </w:rPr>
        <w:t xml:space="preserve">MA-Confirmed </w:t>
      </w:r>
      <w:r>
        <w:t>or MA-Upgrade-Allowed:</w:t>
      </w:r>
    </w:p>
    <w:p w14:paraId="7356EC9F" w14:textId="77777777" w:rsidR="00F97886" w:rsidRDefault="00F97886" w:rsidP="00F97886">
      <w:pPr>
        <w:pStyle w:val="B2"/>
      </w:pPr>
      <w:r>
        <w:t>-</w:t>
      </w:r>
      <w:r>
        <w:tab/>
        <w:t>UE initiated PDU session release.</w:t>
      </w:r>
    </w:p>
    <w:p w14:paraId="68C090DC" w14:textId="77777777" w:rsidR="00F97886" w:rsidRDefault="00F97886" w:rsidP="00F97886">
      <w:pPr>
        <w:pStyle w:val="B2"/>
      </w:pPr>
      <w:r>
        <w:t>-</w:t>
      </w:r>
      <w:r>
        <w:tab/>
        <w:t>Network initiated PDU session release.</w:t>
      </w:r>
    </w:p>
    <w:p w14:paraId="3E8246ED" w14:textId="77777777" w:rsidR="00F97886" w:rsidRDefault="00F97886" w:rsidP="00F97886">
      <w:pPr>
        <w:pStyle w:val="B1"/>
      </w:pPr>
      <w:r>
        <w:t>-</w:t>
      </w:r>
      <w:r>
        <w:tab/>
        <w:t>For a roaming scenario, V-SMF in the VPLMN, the V-SMF receives the N1 NAS message (via AMF) PDU SESSION RELEASE COMPLETE from the UE and the 5GSM state within the V-SMF is changed to PDU SESSION INACTIVE (see TS 24.501 [13]). This applies to the following two cases for an MA PDU session that is either MA-confirmed or MA-Upgrade-Allowed:</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14ACA0FC" w14:textId="77777777" w:rsidR="00F97886" w:rsidRDefault="00F97886" w:rsidP="00F97886">
      <w:pPr>
        <w:pStyle w:val="B1"/>
      </w:pPr>
      <w:r>
        <w:t>-</w:t>
      </w:r>
      <w:r>
        <w:tab/>
        <w:t xml:space="preserve">For a non-roaming scenario, the SMF (or for a roaming scenario, V-SMF in the VPLMN), receives the N1 NAS message (via AMF) PDU SESSION MODIFICATION COMMAND REJECT from the UE with the cause value #43 indicating an invalid PDU Session ID and the 5GSM state within the SMF is changed to PDU SESSION INACTIVE (see TS 24.501 [13]). This applies to the case for a PDU session that is either </w:t>
      </w:r>
      <w:r>
        <w:rPr>
          <w:rFonts w:cs="Arial"/>
          <w:szCs w:val="18"/>
          <w:lang w:eastAsia="zh-CN"/>
        </w:rPr>
        <w:t xml:space="preserve">MA-Confirmed </w:t>
      </w:r>
      <w:r>
        <w:t>or MA-Upgrade-Allowed and where the UE rejects a PDU SESSION MODIFICATION COMMAND as it finds that the indicated PDU session ID is invalid. The 5GSM state is changed to PDU SESSION INACTIVE within the SMF.</w:t>
      </w:r>
    </w:p>
    <w:p w14:paraId="3DA89AEB"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COMMAND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1826C3C9"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MODIFICATION COMMAND REJECT (see TS 29.502 [16]) from the V-SMF with the cause value #43 indicating an Invalid PDU Session ID for an MA PDU session that is either </w:t>
      </w:r>
      <w:r>
        <w:rPr>
          <w:rFonts w:cs="Arial"/>
          <w:szCs w:val="18"/>
          <w:lang w:eastAsia="zh-CN"/>
        </w:rPr>
        <w:t xml:space="preserve">MA-Confirmed </w:t>
      </w:r>
      <w:r>
        <w:t>or MA-Upgrade-Allowed.</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8712A7" w14:textId="77777777" w:rsidR="00F97886" w:rsidRDefault="00F97886" w:rsidP="00822E9A">
            <w:pPr>
              <w:pStyle w:val="TAL"/>
            </w:pPr>
            <w:r>
              <w:t>Location information, if available.</w:t>
            </w:r>
          </w:p>
          <w:p w14:paraId="46E36869" w14:textId="77777777" w:rsidR="00F97886" w:rsidRDefault="00F97886"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77777777"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7777777"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1471ED33" w14:textId="77777777" w:rsidR="00F97886" w:rsidRDefault="00F97886" w:rsidP="00822E9A">
            <w:pPr>
              <w:pStyle w:val="TAL"/>
            </w:pPr>
            <w:r>
              <w:t>Location information provided by the AMF at session establishment, if available.</w:t>
            </w:r>
          </w:p>
          <w:p w14:paraId="71A57C9D" w14:textId="77777777" w:rsidR="00F97886" w:rsidRDefault="00F97886"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77777777"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23.501 [2] clause 4.3.2.2.</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0BF96A98" w14:textId="77777777" w:rsidR="00F97886" w:rsidRDefault="00F97886" w:rsidP="00822E9A">
            <w:pPr>
              <w:pStyle w:val="TAL"/>
            </w:pPr>
            <w:r>
              <w:t>Type of request as described in TS 24.501 [13] clause 9.11.3.47 if available.</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F97886" w14:paraId="202EA433" w14:textId="77777777" w:rsidTr="00822E9A">
        <w:trPr>
          <w:jc w:val="center"/>
        </w:trPr>
        <w:tc>
          <w:tcPr>
            <w:tcW w:w="2693" w:type="dxa"/>
          </w:tcPr>
          <w:p w14:paraId="635F0B31" w14:textId="77777777" w:rsidR="00F97886" w:rsidRDefault="00F97886" w:rsidP="00822E9A">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6F2C59DA" w:rsidR="00F97886" w:rsidRDefault="00F97886" w:rsidP="00822E9A">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See </w:t>
            </w:r>
            <w:r>
              <w:rPr>
                <w:rFonts w:cs="Arial"/>
                <w:szCs w:val="18"/>
                <w:lang w:eastAsia="zh-CN"/>
              </w:rPr>
              <w:t>clause</w:t>
            </w:r>
            <w:r w:rsidRPr="00D165B3">
              <w:rPr>
                <w:rFonts w:cs="Arial"/>
                <w:szCs w:val="18"/>
                <w:lang w:eastAsia="zh-CN"/>
              </w:rPr>
              <w:t xml:space="preserve">s </w:t>
            </w:r>
            <w:r w:rsidRPr="009A3DFB">
              <w:rPr>
                <w:rFonts w:cs="Arial"/>
                <w:szCs w:val="18"/>
                <w:lang w:eastAsia="zh-CN"/>
              </w:rPr>
              <w:t>4.3.2.2.1 and</w:t>
            </w:r>
            <w:r w:rsidRPr="00D165B3">
              <w:rPr>
                <w:rFonts w:cs="Arial"/>
                <w:szCs w:val="18"/>
                <w:lang w:eastAsia="zh-CN"/>
              </w:rPr>
              <w:t xml:space="preserve"> 4.3.5.2 of </w:t>
            </w:r>
            <w:r>
              <w:rPr>
                <w:rFonts w:cs="Arial"/>
                <w:szCs w:val="18"/>
                <w:lang w:eastAsia="zh-CN"/>
              </w:rPr>
              <w:t>TS 2</w:t>
            </w:r>
            <w:r w:rsidRPr="00D165B3">
              <w:rPr>
                <w:rFonts w:cs="Arial"/>
                <w:szCs w:val="18"/>
                <w:lang w:eastAsia="zh-CN"/>
              </w:rPr>
              <w:t>3.502</w:t>
            </w:r>
            <w:r>
              <w:rPr>
                <w:rFonts w:cs="Arial"/>
                <w:szCs w:val="18"/>
                <w:lang w:eastAsia="zh-CN"/>
              </w:rPr>
              <w:t> </w:t>
            </w:r>
            <w:r w:rsidRPr="00D165B3">
              <w:rPr>
                <w:rFonts w:cs="Arial"/>
                <w:szCs w:val="18"/>
                <w:lang w:eastAsia="zh-CN"/>
              </w:rPr>
              <w:t>[</w:t>
            </w:r>
            <w:r>
              <w:rPr>
                <w:rFonts w:cs="Arial"/>
                <w:szCs w:val="18"/>
                <w:lang w:eastAsia="zh-CN"/>
              </w:rPr>
              <w:t>4</w:t>
            </w:r>
            <w:r w:rsidRPr="00D165B3">
              <w:rPr>
                <w:rFonts w:cs="Arial"/>
                <w:szCs w:val="18"/>
                <w:lang w:eastAsia="zh-CN"/>
              </w:rPr>
              <w:t>]</w:t>
            </w:r>
            <w:r>
              <w:rPr>
                <w:rFonts w:cs="Arial"/>
                <w:szCs w:val="18"/>
                <w:lang w:eastAsia="zh-CN"/>
              </w:rPr>
              <w:t xml:space="preserve"> and clause 6.4.1.2 of TS 24.501 [13]</w:t>
            </w:r>
            <w:r w:rsidRPr="00D165B3">
              <w:rPr>
                <w:rFonts w:cs="Arial"/>
                <w:szCs w:val="18"/>
                <w:lang w:eastAsia="zh-CN"/>
              </w:rPr>
              <w:t>.</w:t>
            </w:r>
            <w:r>
              <w:rPr>
                <w:rFonts w:cs="Arial"/>
                <w:szCs w:val="18"/>
                <w:lang w:eastAsia="zh-CN"/>
              </w:rPr>
              <w:t xml:space="preserve"> Include if known.</w:t>
            </w:r>
          </w:p>
        </w:tc>
        <w:tc>
          <w:tcPr>
            <w:tcW w:w="708" w:type="dxa"/>
          </w:tcPr>
          <w:p w14:paraId="595154CA" w14:textId="77777777" w:rsidR="00F97886" w:rsidRDefault="00F97886" w:rsidP="00822E9A">
            <w:pPr>
              <w:pStyle w:val="TAL"/>
            </w:pPr>
            <w:r>
              <w:t>C</w:t>
            </w:r>
          </w:p>
        </w:tc>
      </w:tr>
      <w:tr w:rsidR="00F97886" w14:paraId="5BDE6F07" w14:textId="77777777" w:rsidTr="00822E9A">
        <w:trPr>
          <w:jc w:val="center"/>
        </w:trPr>
        <w:tc>
          <w:tcPr>
            <w:tcW w:w="2693" w:type="dxa"/>
          </w:tcPr>
          <w:p w14:paraId="385DF1B3" w14:textId="77777777" w:rsidR="00F97886" w:rsidRPr="00D165B3" w:rsidRDefault="00F97886" w:rsidP="00822E9A">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D79AAF1" w:rsidR="00F97886" w:rsidRDefault="00F97886" w:rsidP="00822E9A">
            <w:pPr>
              <w:pStyle w:val="TAL"/>
              <w:rPr>
                <w:rFonts w:cs="Arial"/>
                <w:szCs w:val="18"/>
                <w:lang w:eastAsia="zh-CN"/>
              </w:rPr>
            </w:pPr>
            <w:r w:rsidRPr="00391799">
              <w:rPr>
                <w:rFonts w:cs="Arial"/>
                <w:szCs w:val="18"/>
                <w:lang w:eastAsia="zh-CN"/>
              </w:rPr>
              <w:t>Indicates whether the PDU session is allowed to be upgraded to MA PDU session (see clause 4.22.3 of TS 23.502 [4]). Include if known.</w:t>
            </w:r>
          </w:p>
        </w:tc>
        <w:tc>
          <w:tcPr>
            <w:tcW w:w="708" w:type="dxa"/>
          </w:tcPr>
          <w:p w14:paraId="45760659" w14:textId="77777777" w:rsidR="00F97886" w:rsidRDefault="00F97886" w:rsidP="00822E9A">
            <w:pPr>
              <w:pStyle w:val="TAL"/>
            </w:pPr>
            <w:r>
              <w:t>C</w:t>
            </w:r>
          </w:p>
        </w:tc>
      </w:tr>
      <w:tr w:rsidR="00F97886" w14:paraId="67A5EE62" w14:textId="77777777" w:rsidTr="00822E9A">
        <w:trPr>
          <w:jc w:val="center"/>
        </w:trPr>
        <w:tc>
          <w:tcPr>
            <w:tcW w:w="2693" w:type="dxa"/>
          </w:tcPr>
          <w:p w14:paraId="7F56528E" w14:textId="77777777" w:rsidR="00F97886" w:rsidRPr="009A3DFB" w:rsidRDefault="00F97886" w:rsidP="00822E9A">
            <w:pPr>
              <w:pStyle w:val="TAL"/>
              <w:rPr>
                <w:lang w:eastAsia="zh-CN"/>
              </w:rPr>
            </w:pPr>
            <w:r>
              <w:rPr>
                <w:lang w:eastAsia="zh-CN"/>
              </w:rPr>
              <w:t>ePSPDNCnxInfo</w:t>
            </w:r>
          </w:p>
        </w:tc>
        <w:tc>
          <w:tcPr>
            <w:tcW w:w="6521" w:type="dxa"/>
          </w:tcPr>
          <w:p w14:paraId="2DAA0AD2" w14:textId="2F5D12E3"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6.1.6.2.31). Include if known.</w:t>
            </w:r>
          </w:p>
        </w:tc>
        <w:tc>
          <w:tcPr>
            <w:tcW w:w="708" w:type="dxa"/>
          </w:tcPr>
          <w:p w14:paraId="6F6DF03B" w14:textId="77777777" w:rsidR="00F97886" w:rsidRDefault="00F97886" w:rsidP="00822E9A">
            <w:pPr>
              <w:pStyle w:val="TAL"/>
            </w:pPr>
            <w:r>
              <w:t>C</w:t>
            </w:r>
          </w:p>
        </w:tc>
      </w:tr>
      <w:tr w:rsidR="00F97886" w14:paraId="5A98133F" w14:textId="77777777" w:rsidTr="00822E9A">
        <w:trPr>
          <w:jc w:val="center"/>
        </w:trPr>
        <w:tc>
          <w:tcPr>
            <w:tcW w:w="2693" w:type="dxa"/>
          </w:tcPr>
          <w:p w14:paraId="63B7159E" w14:textId="77777777" w:rsidR="00F97886" w:rsidRDefault="00F97886" w:rsidP="00822E9A">
            <w:pPr>
              <w:pStyle w:val="TAL"/>
              <w:rPr>
                <w:lang w:eastAsia="zh-CN"/>
              </w:rPr>
            </w:pPr>
            <w:r w:rsidRPr="009B3C4B">
              <w:rPr>
                <w:lang w:eastAsia="zh-CN"/>
              </w:rPr>
              <w:t>mAAcceptedIndication</w:t>
            </w:r>
          </w:p>
        </w:tc>
        <w:tc>
          <w:tcPr>
            <w:tcW w:w="6521" w:type="dxa"/>
          </w:tcPr>
          <w:p w14:paraId="01C53D72" w14:textId="41998598"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an MA PDU session (see clauses 4.22.2 and 4.22.3 of TS 23.502 [4]).</w:t>
            </w:r>
          </w:p>
          <w:p w14:paraId="06D2F93D" w14:textId="77777777" w:rsidR="00F97886" w:rsidRDefault="00F97886" w:rsidP="00822E9A">
            <w:pPr>
              <w:pStyle w:val="TAL"/>
              <w:rPr>
                <w:rFonts w:cs="Arial"/>
                <w:szCs w:val="18"/>
                <w:lang w:eastAsia="zh-CN"/>
              </w:rPr>
            </w:pPr>
            <w:r>
              <w:rPr>
                <w:rFonts w:cs="Arial"/>
                <w:szCs w:val="18"/>
                <w:lang w:eastAsia="zh-CN"/>
              </w:rPr>
              <w:t>It shall be set as follows:</w:t>
            </w:r>
          </w:p>
          <w:p w14:paraId="66B03CD4" w14:textId="67B4D941" w:rsidR="00F97886" w:rsidRPr="00346A4D" w:rsidRDefault="00F97886" w:rsidP="00822E9A">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r w:rsidR="00490A87">
              <w:rPr>
                <w:rFonts w:cs="Arial"/>
                <w:szCs w:val="18"/>
                <w:lang w:eastAsia="zh-CN"/>
              </w:rPr>
              <w:t>.</w:t>
            </w:r>
          </w:p>
          <w:p w14:paraId="121A6D2C"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1ADAE536" w14:textId="77777777" w:rsidR="00F97886" w:rsidRDefault="00F97886" w:rsidP="00822E9A">
            <w:pPr>
              <w:pStyle w:val="TAL"/>
            </w:pPr>
            <w:r>
              <w:t>M</w:t>
            </w:r>
          </w:p>
        </w:tc>
      </w:tr>
      <w:tr w:rsidR="00F97886" w14:paraId="0BFABB51" w14:textId="77777777" w:rsidTr="00822E9A">
        <w:trPr>
          <w:jc w:val="center"/>
        </w:trPr>
        <w:tc>
          <w:tcPr>
            <w:tcW w:w="2693" w:type="dxa"/>
          </w:tcPr>
          <w:p w14:paraId="17272E6F" w14:textId="77777777" w:rsidR="00F97886" w:rsidRDefault="00F97886" w:rsidP="00822E9A">
            <w:pPr>
              <w:pStyle w:val="TAL"/>
              <w:rPr>
                <w:lang w:eastAsia="zh-CN"/>
              </w:rPr>
            </w:pPr>
            <w:r>
              <w:rPr>
                <w:lang w:eastAsia="zh-CN"/>
              </w:rPr>
              <w:t>aTSSS</w:t>
            </w:r>
            <w:r w:rsidRPr="00037833">
              <w:rPr>
                <w:lang w:eastAsia="zh-CN"/>
              </w:rPr>
              <w:t>Container</w:t>
            </w:r>
          </w:p>
        </w:tc>
        <w:tc>
          <w:tcPr>
            <w:tcW w:w="6521" w:type="dxa"/>
          </w:tcPr>
          <w:p w14:paraId="552D03EE" w14:textId="75973E89"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490A87">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490A87">
              <w:rPr>
                <w:rFonts w:cs="Arial"/>
                <w:szCs w:val="18"/>
                <w:lang w:eastAsia="zh-CN"/>
              </w:rPr>
              <w:t xml:space="preserve"> </w:t>
            </w:r>
            <w:r>
              <w:rPr>
                <w:rFonts w:cs="Arial"/>
                <w:szCs w:val="18"/>
                <w:lang w:eastAsia="zh-CN"/>
              </w:rPr>
              <w:t xml:space="preserve">[13]. </w:t>
            </w:r>
          </w:p>
        </w:tc>
        <w:tc>
          <w:tcPr>
            <w:tcW w:w="708" w:type="dxa"/>
          </w:tcPr>
          <w:p w14:paraId="3AFCB6B9" w14:textId="77777777" w:rsidR="00F97886" w:rsidRDefault="00F97886" w:rsidP="00822E9A">
            <w:pPr>
              <w:pStyle w:val="TAL"/>
            </w:pPr>
            <w:r>
              <w:t>C</w:t>
            </w:r>
          </w:p>
        </w:tc>
      </w:tr>
    </w:tbl>
    <w:p w14:paraId="2CF0B951" w14:textId="77777777" w:rsidR="00F97886" w:rsidRDefault="00F97886" w:rsidP="00F97886"/>
    <w:p w14:paraId="2A021651" w14:textId="636A2827" w:rsidR="00F97886" w:rsidRPr="00505CF0" w:rsidRDefault="00F97886" w:rsidP="00F97886">
      <w:r w:rsidRPr="00505CF0">
        <w:t xml:space="preserve">The IRI-POI present in the SMF </w:t>
      </w:r>
      <w:r>
        <w:t>generating an xIRI containing a SMFStartOfInterceptionWithEstablishedMAPDUSession record</w:t>
      </w:r>
      <w:r w:rsidRPr="00505CF0">
        <w:t xml:space="preserve"> shall set the Payload Direction field in the PDU header to </w:t>
      </w:r>
      <w:r w:rsidRPr="00F53F12">
        <w:rPr>
          <w:i/>
          <w:iCs/>
        </w:rPr>
        <w:t>not applicable</w:t>
      </w:r>
      <w:r w:rsidRPr="00505CF0">
        <w:t xml:space="preserve"> (</w:t>
      </w:r>
      <w:r w:rsidR="00F53F12">
        <w:t xml:space="preserve">Direction Value 5, </w:t>
      </w:r>
      <w:r w:rsidRPr="00505CF0">
        <w:t>see ETSI TS 103 221-2 [8] clause 5.2.6).</w:t>
      </w:r>
    </w:p>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7777777" w:rsidR="00F97886" w:rsidRPr="00374A8F" w:rsidRDefault="00F97886" w:rsidP="00822E9A">
            <w:pPr>
              <w:pStyle w:val="TAL"/>
            </w:pPr>
            <w:r>
              <w:t>PDU Session ID See clause 9.4 of TS 24.501 [13],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7F9FC71A" w14:textId="77777777" w:rsidR="00F97886" w:rsidRDefault="00F97886" w:rsidP="00822E9A">
            <w:pPr>
              <w:pStyle w:val="TAL"/>
            </w:pPr>
            <w:r>
              <w:t>Location information provided by the AMF, if available.</w:t>
            </w:r>
          </w:p>
          <w:p w14:paraId="2FA63A8A" w14:textId="77777777" w:rsidR="00F97886" w:rsidRDefault="00F97886"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77777777" w:rsidR="00F97886" w:rsidRDefault="00F97886" w:rsidP="00822E9A">
            <w:pPr>
              <w:pStyle w:val="TAL"/>
            </w:pPr>
            <w:r>
              <w:t>Data Network Name associated with the target traffic, as defined in TS 23.003 [19] clause 9A and described in TS 23.501 [2] clause 4.3.2.2, if available.</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5A63D7A1" w14:textId="77777777" w:rsidR="00F97886" w:rsidRDefault="00F97886" w:rsidP="00822E9A">
            <w:pPr>
              <w:pStyle w:val="TAL"/>
            </w:pPr>
            <w:r>
              <w:t>Type of request as described in TS 24.501 [13] clause 9.11.3.47 if available.</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17" w:name="_Toc90924722"/>
      <w:r w:rsidRPr="00760004">
        <w:t>6.2.3.2.</w:t>
      </w:r>
      <w:r w:rsidR="00C143D6">
        <w:t>8</w:t>
      </w:r>
      <w:r w:rsidRPr="00760004">
        <w:tab/>
      </w:r>
      <w:r>
        <w:t>PDU to MA PDU session modification</w:t>
      </w:r>
      <w:bookmarkEnd w:id="117"/>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77777777" w:rsidR="005100EF" w:rsidRPr="003C4CC2" w:rsidRDefault="005100EF" w:rsidP="005100EF">
      <w:pPr>
        <w:pStyle w:val="List"/>
      </w:pPr>
      <w:r>
        <w:t>2.</w:t>
      </w:r>
      <w:r>
        <w:tab/>
      </w:r>
      <w:r w:rsidRPr="00E61AFC">
        <w:rPr>
          <w:color w:val="201F1E"/>
          <w:bdr w:val="none" w:sz="0" w:space="0" w:color="auto" w:frame="1"/>
        </w:rPr>
        <w:t>SMF receives the PDU SESSION MODIFICATION REQUEST from the UE (clause 8.2.10 in TS 24.501 [13])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77777777"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(clause 6.4.2.3 in TS 24.501 [13]).</w:t>
      </w:r>
    </w:p>
    <w:p w14:paraId="6E55345C" w14:textId="77777777"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(clause 8.3.10.1 in TS 24.501 [13])</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4F7A9688" w14:textId="77777777" w:rsidR="00B52960" w:rsidRPr="00760004" w:rsidRDefault="00B52960" w:rsidP="00822E9A">
            <w:pPr>
              <w:pStyle w:val="TAL"/>
            </w:pPr>
            <w:r w:rsidRPr="00760004">
              <w:t>Location information provided by the AMF, if available.</w:t>
            </w:r>
          </w:p>
          <w:p w14:paraId="2CEDCD7A" w14:textId="77777777" w:rsidR="00B52960" w:rsidRPr="00760004" w:rsidRDefault="00B52960"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77777777" w:rsidR="00B52960" w:rsidRPr="00760004" w:rsidRDefault="00B52960" w:rsidP="00822E9A">
            <w:pPr>
              <w:pStyle w:val="TAL"/>
            </w:pPr>
            <w:r w:rsidRPr="001B7444">
              <w:rPr>
                <w:rFonts w:cs="Arial"/>
                <w:szCs w:val="18"/>
                <w:lang w:eastAsia="zh-CN"/>
              </w:rPr>
              <w:t>Type of request as described in TS 24.501 [13] clause 9.11.3.47</w:t>
            </w:r>
            <w:r>
              <w:rPr>
                <w:rFonts w:cs="Arial"/>
                <w:szCs w:val="18"/>
                <w:lang w:eastAsia="zh-CN"/>
              </w:rPr>
              <w:t>.</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77777777" w:rsidR="00B52960" w:rsidRPr="00760004" w:rsidRDefault="00B52960" w:rsidP="00822E9A">
            <w:pPr>
              <w:pStyle w:val="TAL"/>
              <w:rPr>
                <w:highlight w:val="yellow"/>
              </w:rPr>
            </w:pPr>
            <w:r w:rsidRPr="00760004">
              <w:t xml:space="preserve">PDU Session ID See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bl>
    <w:p w14:paraId="6459EC0F" w14:textId="77777777" w:rsidR="00D15505" w:rsidRDefault="00D15505" w:rsidP="00D15505"/>
    <w:p w14:paraId="5BDCAB25" w14:textId="7C41647F" w:rsidR="00573177" w:rsidRPr="00760004" w:rsidRDefault="00573177" w:rsidP="00573177">
      <w:pPr>
        <w:pStyle w:val="Heading4"/>
      </w:pPr>
      <w:bookmarkStart w:id="118" w:name="_Toc90924723"/>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18"/>
    </w:p>
    <w:p w14:paraId="3FEA2F50" w14:textId="5064345F" w:rsidR="00270C31" w:rsidRPr="00760004" w:rsidRDefault="00270C31" w:rsidP="009C05D9">
      <w:pPr>
        <w:pStyle w:val="Heading5"/>
      </w:pPr>
      <w:bookmarkStart w:id="119" w:name="_Toc90924724"/>
      <w:r w:rsidRPr="00760004">
        <w:t>6.2.3.3.1</w:t>
      </w:r>
      <w:r w:rsidRPr="00760004">
        <w:tab/>
        <w:t>LI_T3 interface specifics</w:t>
      </w:r>
      <w:bookmarkEnd w:id="119"/>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AB12C09" w:rsidR="000D4C6D" w:rsidRPr="00760004" w:rsidRDefault="005273A5" w:rsidP="000D4C6D">
      <w:r w:rsidRPr="00760004">
        <w:t>When the CC-TF in the SMF detects that a PDU session is being established for a target UE (i.e. when the SMF sends the N4: Session Establishment Request),</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FE0A87E"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1B1D6DD0" w14:textId="77777777" w:rsidR="000D4C6D" w:rsidRPr="00760004" w:rsidRDefault="000D4C6D" w:rsidP="000D4C6D"/>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C9370B" w:rsidRPr="00760004" w14:paraId="0FA12997" w14:textId="77777777" w:rsidTr="00C73889">
        <w:trPr>
          <w:trHeight w:val="248"/>
          <w:jc w:val="center"/>
        </w:trPr>
        <w:tc>
          <w:tcPr>
            <w:tcW w:w="1861" w:type="dxa"/>
          </w:tcPr>
          <w:p w14:paraId="2849B584" w14:textId="77777777" w:rsidR="00C9370B" w:rsidRPr="00760004" w:rsidRDefault="00C9370B" w:rsidP="00EC4A30">
            <w:pPr>
              <w:pStyle w:val="TAL"/>
            </w:pPr>
            <w:r w:rsidRPr="00760004">
              <w:t>UE IP Address</w:t>
            </w:r>
          </w:p>
        </w:tc>
        <w:tc>
          <w:tcPr>
            <w:tcW w:w="1116" w:type="dxa"/>
          </w:tcPr>
          <w:p w14:paraId="15829327" w14:textId="3E490514" w:rsidR="00C9370B" w:rsidRPr="00760004" w:rsidRDefault="00FA284E" w:rsidP="00EC4A30">
            <w:pPr>
              <w:pStyle w:val="TAL"/>
            </w:pPr>
            <w:r>
              <w:t>ETSI</w:t>
            </w:r>
          </w:p>
        </w:tc>
        <w:tc>
          <w:tcPr>
            <w:tcW w:w="3269" w:type="dxa"/>
          </w:tcPr>
          <w:p w14:paraId="2EC541AD" w14:textId="4EFB308E" w:rsidR="00C9370B" w:rsidRPr="00760004" w:rsidRDefault="00C9370B" w:rsidP="00EC4A30">
            <w:pPr>
              <w:pStyle w:val="TAL"/>
            </w:pPr>
            <w:r w:rsidRPr="00760004">
              <w:t>ipAddress</w:t>
            </w:r>
          </w:p>
        </w:tc>
        <w:tc>
          <w:tcPr>
            <w:tcW w:w="3677" w:type="dxa"/>
          </w:tcPr>
          <w:p w14:paraId="60755094" w14:textId="77777777" w:rsidR="00C9370B" w:rsidRPr="00760004" w:rsidRDefault="00C9370B" w:rsidP="00EC4A30">
            <w:pPr>
              <w:pStyle w:val="TAL"/>
            </w:pPr>
            <w:r w:rsidRPr="00760004">
              <w:t>See ETSI TS 103 221-1 [7]</w:t>
            </w:r>
          </w:p>
        </w:tc>
      </w:tr>
      <w:tr w:rsidR="00C9370B" w:rsidRPr="00760004" w14:paraId="3301D9CD" w14:textId="77777777" w:rsidTr="00C73889">
        <w:trPr>
          <w:trHeight w:val="248"/>
          <w:jc w:val="center"/>
        </w:trPr>
        <w:tc>
          <w:tcPr>
            <w:tcW w:w="1861" w:type="dxa"/>
          </w:tcPr>
          <w:p w14:paraId="34C547F1" w14:textId="77777777" w:rsidR="00C9370B" w:rsidRPr="00760004" w:rsidRDefault="00C9370B" w:rsidP="00EC4A30">
            <w:pPr>
              <w:pStyle w:val="TAL"/>
            </w:pPr>
            <w:r w:rsidRPr="00760004">
              <w:t>UE IP Address and port</w:t>
            </w:r>
          </w:p>
        </w:tc>
        <w:tc>
          <w:tcPr>
            <w:tcW w:w="1116" w:type="dxa"/>
          </w:tcPr>
          <w:p w14:paraId="6D033D2C" w14:textId="12F07A44" w:rsidR="00C9370B" w:rsidRPr="00760004" w:rsidRDefault="00FA284E" w:rsidP="00EC4A30">
            <w:pPr>
              <w:pStyle w:val="TAL"/>
            </w:pPr>
            <w:r>
              <w:t>ETSI</w:t>
            </w:r>
          </w:p>
        </w:tc>
        <w:tc>
          <w:tcPr>
            <w:tcW w:w="3269" w:type="dxa"/>
          </w:tcPr>
          <w:p w14:paraId="0F65CA56" w14:textId="08096F65" w:rsidR="00C9370B" w:rsidRPr="00760004" w:rsidRDefault="00C9370B" w:rsidP="00EC4A30">
            <w:pPr>
              <w:pStyle w:val="TAL"/>
            </w:pPr>
            <w:r w:rsidRPr="00760004">
              <w:t>ipAddressPort</w:t>
            </w:r>
          </w:p>
        </w:tc>
        <w:tc>
          <w:tcPr>
            <w:tcW w:w="3677" w:type="dxa"/>
          </w:tcPr>
          <w:p w14:paraId="4F0FFA4A" w14:textId="77777777" w:rsidR="00C9370B" w:rsidRPr="00760004" w:rsidRDefault="00C9370B" w:rsidP="00EC4A30">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4650E63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 xml:space="preserve">(i.e. when the SMF sends the N4 Session Modification Request to the UPF)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0B608598"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in 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03F0F8D1" w:rsidR="00504E53" w:rsidRPr="00760004" w:rsidRDefault="00504E53" w:rsidP="00504E53">
      <w:r w:rsidRPr="00760004">
        <w:t>When the CC-TF in the SMF detects that a targeted PDU session is changing (</w:t>
      </w:r>
      <w:r w:rsidR="00121B08">
        <w:t>i.e.</w:t>
      </w:r>
      <w:r w:rsidRPr="00760004">
        <w:t xml:space="preserve"> when the SMF sends the N4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3865C052" w:rsidR="000D4C6D" w:rsidRPr="00760004" w:rsidRDefault="000D4C6D" w:rsidP="00720AF2">
      <w:r w:rsidRPr="00760004">
        <w:t>When the CC-TF in the SMF detects that the PDU session has been released</w:t>
      </w:r>
      <w:r w:rsidR="001C6163" w:rsidRPr="00760004">
        <w:t xml:space="preserve"> (i.e. when the SMF sends the N4: Session Release Request to the UPF)</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7777777" w:rsidR="00610663" w:rsidRPr="00760004" w:rsidRDefault="00610663" w:rsidP="00720AF2">
      <w:pPr>
        <w:spacing w:before="100" w:beforeAutospacing="1" w:after="100" w:afterAutospacing="1"/>
      </w:pPr>
      <w:r w:rsidRPr="00760004">
        <w:t>By default, interception shall occur at the anchor UPF as described in 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20" w:name="_Toc90924725"/>
      <w:r w:rsidRPr="00760004">
        <w:t>6.2.3.3.2</w:t>
      </w:r>
      <w:r w:rsidRPr="00760004">
        <w:tab/>
        <w:t>CC interception with multi-homed PDU session</w:t>
      </w:r>
      <w:bookmarkEnd w:id="120"/>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21" w:name="_Toc90924726"/>
      <w:r w:rsidRPr="00760004">
        <w:t>6.2.3.3.3</w:t>
      </w:r>
      <w:r w:rsidRPr="00760004">
        <w:tab/>
        <w:t>CC Interception only at PDU Session Anchor UPFs</w:t>
      </w:r>
      <w:bookmarkEnd w:id="121"/>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22" w:name="_Toc90924727"/>
      <w:r w:rsidRPr="00760004">
        <w:t>6.2.3.4</w:t>
      </w:r>
      <w:r w:rsidR="00AE635B" w:rsidRPr="00760004">
        <w:tab/>
      </w:r>
      <w:r w:rsidRPr="00760004">
        <w:t>IRI-POI</w:t>
      </w:r>
      <w:r w:rsidR="00C02FA8" w:rsidRPr="00760004">
        <w:t xml:space="preserve"> in UPF</w:t>
      </w:r>
      <w:r w:rsidRPr="00760004">
        <w:t xml:space="preserve"> triggering over LI_T2</w:t>
      </w:r>
      <w:bookmarkEnd w:id="122"/>
    </w:p>
    <w:p w14:paraId="6AAA4605" w14:textId="77777777"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910F85D"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887B25B" w:rsidR="00F80CC4" w:rsidRPr="00760004" w:rsidRDefault="00F80CC4" w:rsidP="004457CD">
      <w:r w:rsidRPr="00760004">
        <w:t>When the IRI-TF</w:t>
      </w:r>
      <w:r w:rsidR="00D308F3" w:rsidRPr="00760004">
        <w:t xml:space="preserve"> in the SMF</w:t>
      </w:r>
      <w:r w:rsidRPr="00760004">
        <w:t xml:space="preserve"> detects that a targeted PDU session has changed 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497EA147" w:rsidR="00F80CC4" w:rsidRPr="00760004" w:rsidRDefault="00F80CC4" w:rsidP="00020C2C">
            <w:pPr>
              <w:pStyle w:val="NO"/>
            </w:pPr>
            <w:r w:rsidRPr="00760004">
              <w:t>NOTE: See notes on TargetIdentifiers in 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9A2585B"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23" w:name="_Toc90924728"/>
      <w:r w:rsidRPr="00760004">
        <w:t>6.2.3.</w:t>
      </w:r>
      <w:r w:rsidR="00F80CC4" w:rsidRPr="00760004">
        <w:t>5</w:t>
      </w:r>
      <w:r w:rsidRPr="00760004">
        <w:tab/>
        <w:t>Generation of xIRI at UPF over LI_X2</w:t>
      </w:r>
      <w:bookmarkEnd w:id="123"/>
    </w:p>
    <w:p w14:paraId="172E527E" w14:textId="0E7CE588" w:rsidR="00F80CC4" w:rsidRPr="00760004" w:rsidRDefault="00F80CC4" w:rsidP="00F80CC4">
      <w:pPr>
        <w:pStyle w:val="Heading5"/>
      </w:pPr>
      <w:bookmarkStart w:id="124" w:name="_Toc90924729"/>
      <w:r w:rsidRPr="00760004">
        <w:t>6.2.3.</w:t>
      </w:r>
      <w:r w:rsidR="00FB0DE5" w:rsidRPr="00760004">
        <w:t>5</w:t>
      </w:r>
      <w:r w:rsidRPr="00760004">
        <w:t>.1</w:t>
      </w:r>
      <w:r w:rsidR="00AE635B" w:rsidRPr="00760004">
        <w:tab/>
      </w:r>
      <w:r w:rsidRPr="00760004">
        <w:t>Packet data header reporting</w:t>
      </w:r>
      <w:bookmarkEnd w:id="124"/>
    </w:p>
    <w:p w14:paraId="57BAB1A7" w14:textId="77777777" w:rsidR="00847DFF" w:rsidRPr="00760004" w:rsidRDefault="00847DFF" w:rsidP="00847DFF">
      <w:r>
        <w:t>When packet header information reporting is authorised, packet header information reports are generated either by the IRI-POI in the UPF (if approach 1 from clause 7.12.2.3 of TS 33.127 is used) or by the MDF2 (if approach 2 from clause 7.12.2.3</w:t>
      </w:r>
      <w:r w:rsidRPr="00744C1E">
        <w:t xml:space="preserve"> </w:t>
      </w:r>
      <w:r>
        <w:t xml:space="preserve">of TS 33.127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25" w:name="_Toc90924730"/>
      <w:r w:rsidRPr="00760004">
        <w:t>6.2.3.</w:t>
      </w:r>
      <w:r w:rsidR="00FB0DE5" w:rsidRPr="00760004">
        <w:t>5</w:t>
      </w:r>
      <w:r w:rsidRPr="00760004">
        <w:t>.2</w:t>
      </w:r>
      <w:r w:rsidR="00AE635B" w:rsidRPr="00760004">
        <w:tab/>
      </w:r>
      <w:r w:rsidRPr="00760004">
        <w:t>Fragmentation</w:t>
      </w:r>
      <w:bookmarkEnd w:id="125"/>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26" w:name="_Toc90924731"/>
      <w:r w:rsidRPr="00760004">
        <w:t>6.2.3.</w:t>
      </w:r>
      <w:r w:rsidR="00FB0DE5" w:rsidRPr="00760004">
        <w:t>5</w:t>
      </w:r>
      <w:r w:rsidRPr="00760004">
        <w:t>.3</w:t>
      </w:r>
      <w:r w:rsidR="00AE635B" w:rsidRPr="00760004">
        <w:tab/>
      </w:r>
      <w:r w:rsidRPr="00760004">
        <w:t>Packet Data Header Report (PDHR)</w:t>
      </w:r>
      <w:bookmarkEnd w:id="126"/>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5D9CE8EF" w14:textId="51041C43" w:rsidR="00F80CC4" w:rsidRPr="00760004" w:rsidRDefault="00F80CC4" w:rsidP="00F80CC4">
      <w:pPr>
        <w:pStyle w:val="TH"/>
      </w:pPr>
      <w:r w:rsidRPr="00760004">
        <w:t>Table 6.2.3-</w:t>
      </w:r>
      <w:r w:rsidR="00FB0DE5" w:rsidRPr="00760004">
        <w:t>1</w:t>
      </w:r>
      <w:r w:rsidR="004457CD" w:rsidRPr="00760004">
        <w:t>2</w:t>
      </w:r>
      <w:r w:rsidRPr="00760004">
        <w:t xml:space="preserve">: </w:t>
      </w:r>
      <w:r w:rsidR="00601731" w:rsidRPr="00760004">
        <w:t>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F80CC4" w:rsidRPr="00760004" w14:paraId="4D568C2F" w14:textId="77777777" w:rsidTr="00094580">
        <w:trPr>
          <w:trHeight w:val="287"/>
        </w:trPr>
        <w:tc>
          <w:tcPr>
            <w:tcW w:w="2335" w:type="dxa"/>
          </w:tcPr>
          <w:p w14:paraId="67A0F9C8" w14:textId="77777777" w:rsidR="00F80CC4" w:rsidRPr="00760004" w:rsidRDefault="00F80CC4" w:rsidP="00094580">
            <w:pPr>
              <w:pStyle w:val="TAH"/>
            </w:pPr>
            <w:r w:rsidRPr="00760004">
              <w:t>Field name</w:t>
            </w:r>
          </w:p>
        </w:tc>
        <w:tc>
          <w:tcPr>
            <w:tcW w:w="6879" w:type="dxa"/>
          </w:tcPr>
          <w:p w14:paraId="259B4925" w14:textId="77777777" w:rsidR="00F80CC4" w:rsidRPr="00760004" w:rsidRDefault="00F80CC4" w:rsidP="00094580">
            <w:pPr>
              <w:pStyle w:val="TAH"/>
            </w:pPr>
            <w:r w:rsidRPr="00760004">
              <w:t>Description</w:t>
            </w:r>
          </w:p>
        </w:tc>
        <w:tc>
          <w:tcPr>
            <w:tcW w:w="708" w:type="dxa"/>
          </w:tcPr>
          <w:p w14:paraId="5151E1F6" w14:textId="77777777" w:rsidR="00F80CC4" w:rsidRPr="00760004" w:rsidRDefault="00F80CC4" w:rsidP="00094580">
            <w:pPr>
              <w:pStyle w:val="TAH"/>
            </w:pPr>
            <w:r w:rsidRPr="00760004">
              <w:t>M/C/O</w:t>
            </w:r>
          </w:p>
        </w:tc>
      </w:tr>
      <w:tr w:rsidR="00F80CC4" w:rsidRPr="00760004" w14:paraId="6ED7B70B" w14:textId="77777777" w:rsidTr="00094580">
        <w:tc>
          <w:tcPr>
            <w:tcW w:w="2335" w:type="dxa"/>
          </w:tcPr>
          <w:p w14:paraId="0C4CBD8C" w14:textId="77777777" w:rsidR="00F80CC4" w:rsidRPr="00760004" w:rsidRDefault="00F80CC4" w:rsidP="00094580">
            <w:pPr>
              <w:pStyle w:val="TAL"/>
              <w:jc w:val="both"/>
            </w:pPr>
            <w:r w:rsidRPr="00760004">
              <w:t>pDUSessionID</w:t>
            </w:r>
          </w:p>
        </w:tc>
        <w:tc>
          <w:tcPr>
            <w:tcW w:w="6879" w:type="dxa"/>
          </w:tcPr>
          <w:p w14:paraId="7710487F" w14:textId="3F72C36D" w:rsidR="00F80CC4" w:rsidRPr="00760004" w:rsidRDefault="00C25A95" w:rsidP="00094580">
            <w:pPr>
              <w:pStyle w:val="TAL"/>
            </w:pPr>
            <w:r>
              <w:t>The PDU Session ID value 255 shall be used by the sender; the receiver shall ignore the parameter (see NOTE</w:t>
            </w:r>
            <w:r w:rsidR="00BC21BE">
              <w:t>)</w:t>
            </w:r>
            <w:r w:rsidR="00F80CC4" w:rsidRPr="00760004">
              <w:t>.</w:t>
            </w:r>
          </w:p>
        </w:tc>
        <w:tc>
          <w:tcPr>
            <w:tcW w:w="708" w:type="dxa"/>
          </w:tcPr>
          <w:p w14:paraId="46BA2985" w14:textId="77777777" w:rsidR="00F80CC4" w:rsidRPr="00760004" w:rsidRDefault="00F80CC4" w:rsidP="00094580">
            <w:pPr>
              <w:pStyle w:val="TAL"/>
            </w:pPr>
            <w:r w:rsidRPr="00760004">
              <w:t>M</w:t>
            </w:r>
          </w:p>
        </w:tc>
      </w:tr>
      <w:tr w:rsidR="00F80CC4" w:rsidRPr="00760004" w14:paraId="258FA4FF" w14:textId="77777777" w:rsidTr="00094580">
        <w:tc>
          <w:tcPr>
            <w:tcW w:w="2335" w:type="dxa"/>
          </w:tcPr>
          <w:p w14:paraId="64961821" w14:textId="77777777" w:rsidR="00F80CC4" w:rsidRPr="00760004" w:rsidRDefault="00F80CC4" w:rsidP="00094580">
            <w:pPr>
              <w:pStyle w:val="TAL"/>
              <w:jc w:val="both"/>
            </w:pPr>
            <w:r w:rsidRPr="00760004">
              <w:t>sourceIPAddress</w:t>
            </w:r>
          </w:p>
        </w:tc>
        <w:tc>
          <w:tcPr>
            <w:tcW w:w="6879" w:type="dxa"/>
          </w:tcPr>
          <w:p w14:paraId="6D28A2FF" w14:textId="77777777" w:rsidR="00F80CC4" w:rsidRPr="00760004" w:rsidRDefault="00F80CC4" w:rsidP="00094580">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4B01F7E3" w14:textId="77777777" w:rsidR="00F80CC4" w:rsidRPr="00760004" w:rsidRDefault="00F80CC4" w:rsidP="00094580">
            <w:pPr>
              <w:pStyle w:val="TAL"/>
            </w:pPr>
            <w:r w:rsidRPr="00760004">
              <w:t>M</w:t>
            </w:r>
          </w:p>
        </w:tc>
      </w:tr>
      <w:tr w:rsidR="00F80CC4" w:rsidRPr="00760004" w14:paraId="110D19EE" w14:textId="77777777" w:rsidTr="00094580">
        <w:tc>
          <w:tcPr>
            <w:tcW w:w="2335" w:type="dxa"/>
          </w:tcPr>
          <w:p w14:paraId="12B982D6" w14:textId="21E7AC99" w:rsidR="00F80CC4" w:rsidRPr="00760004" w:rsidRDefault="00F80CC4" w:rsidP="00094580">
            <w:pPr>
              <w:pStyle w:val="TAL"/>
              <w:jc w:val="both"/>
            </w:pPr>
            <w:r w:rsidRPr="00760004">
              <w:t>sourcePort</w:t>
            </w:r>
          </w:p>
        </w:tc>
        <w:tc>
          <w:tcPr>
            <w:tcW w:w="6879" w:type="dxa"/>
          </w:tcPr>
          <w:p w14:paraId="71DD080F" w14:textId="3FDB06EF" w:rsidR="00F80CC4" w:rsidRPr="00760004" w:rsidRDefault="00F80CC4" w:rsidP="00094580">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50A5E39A" w14:textId="36FE4220"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051E6A46" w14:textId="57613CC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FB0DE5">
              <w:rPr>
                <w:rFonts w:ascii="Arial" w:hAnsi="Arial" w:cs="Arial"/>
                <w:i/>
                <w:sz w:val="18"/>
                <w:szCs w:val="18"/>
                <w:lang w:val="en-GB"/>
              </w:rPr>
              <w:t xml:space="preserve"> </w:t>
            </w:r>
            <w:r w:rsidRPr="00760004">
              <w:rPr>
                <w:rFonts w:ascii="Arial" w:hAnsi="Arial" w:cs="Arial"/>
                <w:sz w:val="18"/>
                <w:szCs w:val="18"/>
                <w:lang w:val="en-GB"/>
              </w:rPr>
              <w:t>[29].</w:t>
            </w:r>
          </w:p>
          <w:p w14:paraId="58C85E33" w14:textId="75ACEF2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FB0DE5">
              <w:rPr>
                <w:rFonts w:ascii="Arial" w:hAnsi="Arial" w:cs="Arial"/>
                <w:i/>
                <w:sz w:val="18"/>
                <w:szCs w:val="18"/>
                <w:lang w:val="en-GB"/>
              </w:rPr>
              <w:t xml:space="preserve"> </w:t>
            </w:r>
            <w:r w:rsidRPr="00760004">
              <w:rPr>
                <w:rFonts w:ascii="Arial" w:hAnsi="Arial" w:cs="Arial"/>
                <w:sz w:val="18"/>
                <w:szCs w:val="18"/>
                <w:lang w:val="en-GB"/>
              </w:rPr>
              <w:t>[30].</w:t>
            </w:r>
          </w:p>
          <w:p w14:paraId="519378F5" w14:textId="2A0426AB" w:rsidR="00F80CC4"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219432D0" w14:textId="5EDEAE28" w:rsidR="00F80CC4" w:rsidRPr="00760004" w:rsidRDefault="00F80CC4" w:rsidP="00094580">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4D6E06F1" w14:textId="77777777" w:rsidR="00F80CC4" w:rsidRPr="00760004" w:rsidRDefault="00F80CC4" w:rsidP="00094580">
            <w:pPr>
              <w:pStyle w:val="TAL"/>
            </w:pPr>
            <w:r w:rsidRPr="00760004">
              <w:t>C</w:t>
            </w:r>
          </w:p>
        </w:tc>
      </w:tr>
      <w:tr w:rsidR="00F80CC4" w:rsidRPr="00760004" w14:paraId="1E7A59E2" w14:textId="77777777" w:rsidTr="00094580">
        <w:tc>
          <w:tcPr>
            <w:tcW w:w="2335" w:type="dxa"/>
          </w:tcPr>
          <w:p w14:paraId="3EA872CA" w14:textId="4FD51BE5" w:rsidR="00F80CC4" w:rsidRPr="00760004" w:rsidRDefault="00F80CC4" w:rsidP="00094580">
            <w:pPr>
              <w:pStyle w:val="TAL"/>
              <w:jc w:val="both"/>
            </w:pPr>
            <w:r w:rsidRPr="00760004">
              <w:t>destinationI</w:t>
            </w:r>
            <w:r w:rsidR="006927DD" w:rsidRPr="00760004">
              <w:t>P</w:t>
            </w:r>
            <w:r w:rsidRPr="00760004">
              <w:t>Address</w:t>
            </w:r>
          </w:p>
        </w:tc>
        <w:tc>
          <w:tcPr>
            <w:tcW w:w="6879" w:type="dxa"/>
          </w:tcPr>
          <w:p w14:paraId="5F48731E" w14:textId="77777777" w:rsidR="00F80CC4" w:rsidRPr="00760004" w:rsidRDefault="00F80CC4" w:rsidP="00094580">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79752787" w14:textId="77777777" w:rsidR="00F80CC4" w:rsidRPr="00760004" w:rsidRDefault="00F80CC4" w:rsidP="00094580">
            <w:pPr>
              <w:pStyle w:val="TAL"/>
            </w:pPr>
            <w:r w:rsidRPr="00760004">
              <w:t>M</w:t>
            </w:r>
          </w:p>
        </w:tc>
      </w:tr>
      <w:tr w:rsidR="00F80CC4" w:rsidRPr="00760004" w14:paraId="6B9BAA97" w14:textId="77777777" w:rsidTr="00094580">
        <w:tc>
          <w:tcPr>
            <w:tcW w:w="2335" w:type="dxa"/>
          </w:tcPr>
          <w:p w14:paraId="56D7060C" w14:textId="3D9C0C20" w:rsidR="00F80CC4" w:rsidRPr="00760004" w:rsidRDefault="00F80CC4" w:rsidP="00094580">
            <w:pPr>
              <w:pStyle w:val="TAL"/>
              <w:jc w:val="both"/>
            </w:pPr>
            <w:r w:rsidRPr="00760004">
              <w:t>destinationPort</w:t>
            </w:r>
          </w:p>
        </w:tc>
        <w:tc>
          <w:tcPr>
            <w:tcW w:w="6879" w:type="dxa"/>
          </w:tcPr>
          <w:p w14:paraId="120FD720" w14:textId="31B3AE06" w:rsidR="00F80CC4" w:rsidRPr="00760004" w:rsidRDefault="00F80CC4" w:rsidP="00094580">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5527DC2B" w14:textId="5A95CC9C"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59331B24" w14:textId="214F1092"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4D38BD">
              <w:rPr>
                <w:rFonts w:ascii="Arial" w:hAnsi="Arial" w:cs="Arial"/>
                <w:sz w:val="18"/>
                <w:szCs w:val="18"/>
                <w:lang w:val="en-GB"/>
              </w:rPr>
              <w:t xml:space="preserve"> </w:t>
            </w:r>
            <w:r w:rsidRPr="00760004">
              <w:rPr>
                <w:rFonts w:ascii="Arial" w:hAnsi="Arial" w:cs="Arial"/>
                <w:sz w:val="18"/>
                <w:szCs w:val="18"/>
                <w:lang w:val="en-GB"/>
              </w:rPr>
              <w:t>[29].</w:t>
            </w:r>
          </w:p>
          <w:p w14:paraId="6D5EA56E" w14:textId="7CF40B2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4D38BD">
              <w:rPr>
                <w:rFonts w:ascii="Arial" w:hAnsi="Arial" w:cs="Arial"/>
                <w:i/>
                <w:sz w:val="18"/>
                <w:szCs w:val="18"/>
                <w:lang w:val="en-GB"/>
              </w:rPr>
              <w:t xml:space="preserve"> </w:t>
            </w:r>
            <w:r w:rsidRPr="00760004">
              <w:rPr>
                <w:rFonts w:ascii="Arial" w:hAnsi="Arial" w:cs="Arial"/>
                <w:sz w:val="18"/>
                <w:szCs w:val="18"/>
                <w:lang w:val="en-GB"/>
              </w:rPr>
              <w:t>[30].</w:t>
            </w:r>
          </w:p>
          <w:p w14:paraId="2801E0BA" w14:textId="561FA929" w:rsidR="00F80CC4"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6B170D92" w14:textId="7010FCBB" w:rsidR="00F80CC4" w:rsidRPr="00760004" w:rsidRDefault="00F80CC4" w:rsidP="00094580">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6E70773F" w14:textId="77777777" w:rsidR="00F80CC4" w:rsidRPr="00760004" w:rsidRDefault="00F80CC4" w:rsidP="00094580">
            <w:pPr>
              <w:pStyle w:val="TAL"/>
            </w:pPr>
            <w:r w:rsidRPr="00760004">
              <w:t>C</w:t>
            </w:r>
          </w:p>
        </w:tc>
      </w:tr>
      <w:tr w:rsidR="00F80CC4" w:rsidRPr="00760004" w14:paraId="400AF557" w14:textId="77777777" w:rsidTr="00094580">
        <w:tc>
          <w:tcPr>
            <w:tcW w:w="2335" w:type="dxa"/>
          </w:tcPr>
          <w:p w14:paraId="4DEC42B0" w14:textId="184A19B0" w:rsidR="00F80CC4" w:rsidRPr="00760004" w:rsidRDefault="006927DD" w:rsidP="00094580">
            <w:pPr>
              <w:pStyle w:val="TAL"/>
              <w:jc w:val="both"/>
            </w:pPr>
            <w:r w:rsidRPr="00760004">
              <w:t>n</w:t>
            </w:r>
            <w:r w:rsidR="00F80CC4" w:rsidRPr="00760004">
              <w:t>extLayerProtocol</w:t>
            </w:r>
          </w:p>
        </w:tc>
        <w:tc>
          <w:tcPr>
            <w:tcW w:w="6879" w:type="dxa"/>
          </w:tcPr>
          <w:p w14:paraId="7BC74010" w14:textId="2DC9CEF7" w:rsidR="00F80CC4" w:rsidRPr="00760004" w:rsidRDefault="00F80CC4" w:rsidP="00094580">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sidR="00BC21BE">
              <w:rPr>
                <w:rFonts w:cs="Arial"/>
                <w:szCs w:val="18"/>
              </w:rPr>
              <w:t>.</w:t>
            </w:r>
            <w:r w:rsidRPr="00760004">
              <w:rPr>
                <w:rFonts w:cs="Arial"/>
                <w:szCs w:val="18"/>
              </w:rPr>
              <w:t xml:space="preserve">.79 in the IP header), and is one of the assigned Internet protocol numbers defined in </w:t>
            </w:r>
            <w:r w:rsidRPr="00760004">
              <w:rPr>
                <w:rFonts w:cs="Arial"/>
                <w:i/>
                <w:szCs w:val="18"/>
              </w:rPr>
              <w:t xml:space="preserve">IANA </w:t>
            </w:r>
            <w:r w:rsidRPr="00760004">
              <w:rPr>
                <w:rFonts w:cs="Arial"/>
                <w:szCs w:val="18"/>
              </w:rPr>
              <w:t>[32].</w:t>
            </w:r>
          </w:p>
        </w:tc>
        <w:tc>
          <w:tcPr>
            <w:tcW w:w="708" w:type="dxa"/>
          </w:tcPr>
          <w:p w14:paraId="25F195C2" w14:textId="77777777" w:rsidR="00F80CC4" w:rsidRPr="00760004" w:rsidRDefault="00F80CC4" w:rsidP="00094580">
            <w:pPr>
              <w:pStyle w:val="TAL"/>
            </w:pPr>
            <w:r w:rsidRPr="00760004">
              <w:t>M</w:t>
            </w:r>
          </w:p>
        </w:tc>
      </w:tr>
      <w:tr w:rsidR="00F80CC4" w:rsidRPr="00760004" w14:paraId="7670ADD2" w14:textId="77777777" w:rsidTr="00094580">
        <w:tc>
          <w:tcPr>
            <w:tcW w:w="2335" w:type="dxa"/>
          </w:tcPr>
          <w:p w14:paraId="7F72D77A" w14:textId="7347A17E" w:rsidR="00F80CC4" w:rsidRPr="00760004" w:rsidRDefault="006927DD" w:rsidP="00094580">
            <w:pPr>
              <w:pStyle w:val="TAL"/>
              <w:jc w:val="both"/>
            </w:pPr>
            <w:r w:rsidRPr="00760004">
              <w:t>iPv6</w:t>
            </w:r>
            <w:r w:rsidR="00F80CC4" w:rsidRPr="00760004">
              <w:t>flowLabel</w:t>
            </w:r>
          </w:p>
        </w:tc>
        <w:tc>
          <w:tcPr>
            <w:tcW w:w="6879" w:type="dxa"/>
          </w:tcPr>
          <w:p w14:paraId="73C17175" w14:textId="63038A66" w:rsidR="00F80CC4" w:rsidRPr="00760004" w:rsidRDefault="00F80CC4" w:rsidP="00094580">
            <w:pPr>
              <w:pStyle w:val="TAL"/>
            </w:pPr>
            <w:r w:rsidRPr="00760004">
              <w:t>If the IP addresses in the report are IPv6, this field shall contain the 20-bit IPv6 “Flow Label” as defined in:</w:t>
            </w:r>
          </w:p>
          <w:p w14:paraId="19E163D7" w14:textId="3C421062" w:rsidR="00E73668" w:rsidRPr="00760004" w:rsidRDefault="00E73668" w:rsidP="00E7366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7D4B6EB1" w14:textId="65729E71" w:rsidR="00F80CC4" w:rsidRPr="00760004" w:rsidRDefault="00E73668" w:rsidP="00E73668">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51E26CB1" w14:textId="77777777" w:rsidR="00F80CC4" w:rsidRPr="00760004" w:rsidRDefault="00F80CC4" w:rsidP="00094580">
            <w:pPr>
              <w:pStyle w:val="TAL"/>
            </w:pPr>
            <w:r w:rsidRPr="00760004">
              <w:t>C</w:t>
            </w:r>
          </w:p>
        </w:tc>
      </w:tr>
      <w:tr w:rsidR="00F80CC4" w:rsidRPr="00760004" w14:paraId="1069A2F5" w14:textId="77777777" w:rsidTr="00094580">
        <w:tc>
          <w:tcPr>
            <w:tcW w:w="2335" w:type="dxa"/>
          </w:tcPr>
          <w:p w14:paraId="5BC9443A" w14:textId="77777777" w:rsidR="00F80CC4" w:rsidRPr="00760004" w:rsidRDefault="00F80CC4" w:rsidP="00094580">
            <w:pPr>
              <w:pStyle w:val="TAL"/>
              <w:jc w:val="both"/>
            </w:pPr>
            <w:r w:rsidRPr="00760004">
              <w:t>direction</w:t>
            </w:r>
          </w:p>
        </w:tc>
        <w:tc>
          <w:tcPr>
            <w:tcW w:w="6879" w:type="dxa"/>
          </w:tcPr>
          <w:p w14:paraId="534B577C" w14:textId="77777777" w:rsidR="00F80CC4" w:rsidRPr="00760004" w:rsidRDefault="00F80CC4" w:rsidP="00094580">
            <w:pPr>
              <w:pStyle w:val="TAL"/>
            </w:pPr>
            <w:r w:rsidRPr="00760004">
              <w:t>Shall contain the direction of the intercepted packet, and it indicates either “from target” or “to target.”</w:t>
            </w:r>
          </w:p>
        </w:tc>
        <w:tc>
          <w:tcPr>
            <w:tcW w:w="708" w:type="dxa"/>
          </w:tcPr>
          <w:p w14:paraId="0C6817E7" w14:textId="77777777" w:rsidR="00F80CC4" w:rsidRPr="00760004" w:rsidRDefault="00F80CC4" w:rsidP="00094580">
            <w:pPr>
              <w:pStyle w:val="TAL"/>
            </w:pPr>
            <w:r w:rsidRPr="00760004">
              <w:t>M</w:t>
            </w:r>
          </w:p>
        </w:tc>
      </w:tr>
      <w:tr w:rsidR="00F80CC4" w:rsidRPr="00760004" w14:paraId="7EECAFA8" w14:textId="77777777" w:rsidTr="00094580">
        <w:tc>
          <w:tcPr>
            <w:tcW w:w="2335" w:type="dxa"/>
          </w:tcPr>
          <w:p w14:paraId="3F9D40A9" w14:textId="77777777" w:rsidR="00F80CC4" w:rsidRPr="00760004" w:rsidRDefault="00F80CC4" w:rsidP="00094580">
            <w:pPr>
              <w:pStyle w:val="TAL"/>
              <w:jc w:val="both"/>
            </w:pPr>
            <w:r w:rsidRPr="00760004">
              <w:t>packetSize</w:t>
            </w:r>
          </w:p>
        </w:tc>
        <w:tc>
          <w:tcPr>
            <w:tcW w:w="6879" w:type="dxa"/>
          </w:tcPr>
          <w:p w14:paraId="0EC65AF4" w14:textId="77777777" w:rsidR="00F80CC4" w:rsidRPr="00760004" w:rsidRDefault="00F80CC4" w:rsidP="00094580">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A9C0806" w14:textId="77777777" w:rsidR="00F80CC4" w:rsidRPr="00760004" w:rsidRDefault="00F80CC4" w:rsidP="00094580">
            <w:pPr>
              <w:pStyle w:val="TAL"/>
            </w:pPr>
            <w:r w:rsidRPr="00760004">
              <w:t>M</w:t>
            </w:r>
          </w:p>
        </w:tc>
      </w:tr>
      <w:tr w:rsidR="00DD11DC" w14:paraId="01613A06" w14:textId="77777777" w:rsidTr="00822E9A">
        <w:tc>
          <w:tcPr>
            <w:tcW w:w="9922" w:type="dxa"/>
            <w:gridSpan w:val="3"/>
          </w:tcPr>
          <w:p w14:paraId="260AA4CE" w14:textId="186238C4" w:rsidR="00DD11DC" w:rsidRDefault="00DD11DC" w:rsidP="00DD11DC">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591BCC4C" w14:textId="77777777" w:rsidR="00F80CC4" w:rsidRPr="00760004" w:rsidRDefault="00F80CC4" w:rsidP="00020C2C"/>
    <w:p w14:paraId="3C976061" w14:textId="5AA037E9" w:rsidR="00F80CC4" w:rsidRPr="00760004" w:rsidRDefault="00F80CC4" w:rsidP="00F80CC4">
      <w:pPr>
        <w:pStyle w:val="Heading5"/>
      </w:pPr>
      <w:bookmarkStart w:id="127" w:name="_Toc90924732"/>
      <w:r w:rsidRPr="00760004">
        <w:t>6.2.3.</w:t>
      </w:r>
      <w:r w:rsidR="004D38BD" w:rsidRPr="00760004">
        <w:t>5</w:t>
      </w:r>
      <w:r w:rsidRPr="00760004">
        <w:t>.4</w:t>
      </w:r>
      <w:r w:rsidR="00AE635B" w:rsidRPr="00760004">
        <w:tab/>
      </w:r>
      <w:r w:rsidRPr="00760004">
        <w:t>Packet Data Summary Report (PDSR)</w:t>
      </w:r>
      <w:bookmarkEnd w:id="127"/>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AFBD616" w14:textId="1C56EC18" w:rsidR="00F80CC4" w:rsidRPr="00760004" w:rsidRDefault="00F80CC4" w:rsidP="00F80CC4">
      <w:pPr>
        <w:pStyle w:val="TH"/>
      </w:pPr>
      <w:r w:rsidRPr="00760004">
        <w:t>Table 6.2.3-1</w:t>
      </w:r>
      <w:r w:rsidR="004457CD" w:rsidRPr="00760004">
        <w:t>3</w:t>
      </w:r>
      <w:r w:rsidRPr="00760004">
        <w:t xml:space="preserve">: </w:t>
      </w:r>
      <w:r w:rsidR="00601731" w:rsidRPr="00760004">
        <w:t>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F80CC4" w:rsidRPr="00760004" w14:paraId="3C403981" w14:textId="77777777" w:rsidTr="00094580">
        <w:trPr>
          <w:trHeight w:val="287"/>
          <w:jc w:val="center"/>
        </w:trPr>
        <w:tc>
          <w:tcPr>
            <w:tcW w:w="2335" w:type="dxa"/>
          </w:tcPr>
          <w:p w14:paraId="2A51107D" w14:textId="77777777" w:rsidR="00F80CC4" w:rsidRPr="00760004" w:rsidRDefault="00F80CC4" w:rsidP="00094580">
            <w:pPr>
              <w:pStyle w:val="TAH"/>
            </w:pPr>
            <w:r w:rsidRPr="00760004">
              <w:t>Field name</w:t>
            </w:r>
          </w:p>
        </w:tc>
        <w:tc>
          <w:tcPr>
            <w:tcW w:w="6879" w:type="dxa"/>
          </w:tcPr>
          <w:p w14:paraId="02F2670D" w14:textId="77777777" w:rsidR="00F80CC4" w:rsidRPr="00760004" w:rsidRDefault="00F80CC4" w:rsidP="00094580">
            <w:pPr>
              <w:pStyle w:val="TAH"/>
            </w:pPr>
            <w:r w:rsidRPr="00760004">
              <w:t>Description</w:t>
            </w:r>
          </w:p>
        </w:tc>
        <w:tc>
          <w:tcPr>
            <w:tcW w:w="708" w:type="dxa"/>
          </w:tcPr>
          <w:p w14:paraId="286816D2" w14:textId="77777777" w:rsidR="00F80CC4" w:rsidRPr="00760004" w:rsidRDefault="00F80CC4" w:rsidP="00094580">
            <w:pPr>
              <w:pStyle w:val="TAH"/>
            </w:pPr>
            <w:r w:rsidRPr="00760004">
              <w:t>M/C/O</w:t>
            </w:r>
          </w:p>
        </w:tc>
      </w:tr>
      <w:tr w:rsidR="00F80CC4" w:rsidRPr="00760004" w14:paraId="00791D88" w14:textId="77777777" w:rsidTr="00094580">
        <w:trPr>
          <w:jc w:val="center"/>
        </w:trPr>
        <w:tc>
          <w:tcPr>
            <w:tcW w:w="2335" w:type="dxa"/>
          </w:tcPr>
          <w:p w14:paraId="06EAD1B9" w14:textId="77777777" w:rsidR="00F80CC4" w:rsidRPr="00760004" w:rsidRDefault="00F80CC4" w:rsidP="00094580">
            <w:pPr>
              <w:pStyle w:val="TAL"/>
              <w:jc w:val="both"/>
            </w:pPr>
            <w:r w:rsidRPr="00760004">
              <w:t>pDUSessionID</w:t>
            </w:r>
          </w:p>
        </w:tc>
        <w:tc>
          <w:tcPr>
            <w:tcW w:w="6879" w:type="dxa"/>
          </w:tcPr>
          <w:p w14:paraId="797C6119" w14:textId="0FDD6CB6" w:rsidR="00F80CC4" w:rsidRPr="00760004" w:rsidRDefault="00EC431C" w:rsidP="00094580">
            <w:pPr>
              <w:pStyle w:val="TAL"/>
            </w:pPr>
            <w:r>
              <w:t>The PDU Session ID value 255 shall be used; the receiver shall ignore the parameter (see NOTE)</w:t>
            </w:r>
            <w:r w:rsidR="00F80CC4" w:rsidRPr="00760004">
              <w:t>.</w:t>
            </w:r>
          </w:p>
        </w:tc>
        <w:tc>
          <w:tcPr>
            <w:tcW w:w="708" w:type="dxa"/>
          </w:tcPr>
          <w:p w14:paraId="33A5F372" w14:textId="77777777" w:rsidR="00F80CC4" w:rsidRPr="00760004" w:rsidRDefault="00F80CC4" w:rsidP="00094580">
            <w:pPr>
              <w:pStyle w:val="TAL"/>
            </w:pPr>
            <w:r w:rsidRPr="00760004">
              <w:t>M</w:t>
            </w:r>
          </w:p>
        </w:tc>
      </w:tr>
      <w:tr w:rsidR="00F80CC4" w:rsidRPr="00760004" w14:paraId="3F1FED36" w14:textId="77777777" w:rsidTr="00094580">
        <w:trPr>
          <w:jc w:val="center"/>
        </w:trPr>
        <w:tc>
          <w:tcPr>
            <w:tcW w:w="2335" w:type="dxa"/>
          </w:tcPr>
          <w:p w14:paraId="416E97F7" w14:textId="77777777" w:rsidR="00F80CC4" w:rsidRPr="00760004" w:rsidRDefault="00F80CC4" w:rsidP="00094580">
            <w:pPr>
              <w:pStyle w:val="TAL"/>
              <w:jc w:val="both"/>
            </w:pPr>
            <w:r w:rsidRPr="00760004">
              <w:t>sourceIPAddress</w:t>
            </w:r>
          </w:p>
        </w:tc>
        <w:tc>
          <w:tcPr>
            <w:tcW w:w="6879" w:type="dxa"/>
          </w:tcPr>
          <w:p w14:paraId="4AC8A2FE" w14:textId="77777777" w:rsidR="00F80CC4" w:rsidRPr="00760004" w:rsidRDefault="00F80CC4" w:rsidP="00094580">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0E21BB6D" w14:textId="77777777" w:rsidR="00F80CC4" w:rsidRPr="00760004" w:rsidRDefault="00F80CC4" w:rsidP="00094580">
            <w:pPr>
              <w:pStyle w:val="TAL"/>
            </w:pPr>
            <w:r w:rsidRPr="00760004">
              <w:t>M</w:t>
            </w:r>
          </w:p>
        </w:tc>
      </w:tr>
      <w:tr w:rsidR="00F80CC4" w:rsidRPr="00760004" w14:paraId="66FE2FFF" w14:textId="77777777" w:rsidTr="00094580">
        <w:trPr>
          <w:jc w:val="center"/>
        </w:trPr>
        <w:tc>
          <w:tcPr>
            <w:tcW w:w="2335" w:type="dxa"/>
          </w:tcPr>
          <w:p w14:paraId="46DBF554" w14:textId="6DC83BAB" w:rsidR="00F80CC4" w:rsidRPr="00760004" w:rsidRDefault="00F80CC4" w:rsidP="00094580">
            <w:pPr>
              <w:pStyle w:val="TAL"/>
              <w:jc w:val="both"/>
            </w:pPr>
            <w:r w:rsidRPr="00760004">
              <w:t>sourcePort</w:t>
            </w:r>
          </w:p>
        </w:tc>
        <w:tc>
          <w:tcPr>
            <w:tcW w:w="6879" w:type="dxa"/>
          </w:tcPr>
          <w:p w14:paraId="7F5F60A4" w14:textId="77777777" w:rsidR="00F80CC4" w:rsidRPr="00760004" w:rsidRDefault="00F80CC4" w:rsidP="00094580">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5948F745"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5F4302C2"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FB0DE5">
              <w:rPr>
                <w:rFonts w:ascii="Arial" w:hAnsi="Arial" w:cs="Arial"/>
                <w:i/>
                <w:sz w:val="18"/>
                <w:szCs w:val="18"/>
                <w:lang w:val="en-GB"/>
              </w:rPr>
              <w:t xml:space="preserve"> </w:t>
            </w:r>
            <w:r w:rsidRPr="00760004">
              <w:rPr>
                <w:rFonts w:ascii="Arial" w:hAnsi="Arial" w:cs="Arial"/>
                <w:sz w:val="18"/>
                <w:szCs w:val="18"/>
                <w:lang w:val="en-GB"/>
              </w:rPr>
              <w:t>[29].</w:t>
            </w:r>
          </w:p>
          <w:p w14:paraId="28CDAD83"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FB0DE5">
              <w:rPr>
                <w:rFonts w:ascii="Arial" w:hAnsi="Arial" w:cs="Arial"/>
                <w:i/>
                <w:sz w:val="18"/>
                <w:szCs w:val="18"/>
                <w:lang w:val="en-GB"/>
              </w:rPr>
              <w:t xml:space="preserve"> </w:t>
            </w:r>
            <w:r w:rsidRPr="00760004">
              <w:rPr>
                <w:rFonts w:ascii="Arial" w:hAnsi="Arial" w:cs="Arial"/>
                <w:sz w:val="18"/>
                <w:szCs w:val="18"/>
                <w:lang w:val="en-GB"/>
              </w:rPr>
              <w:t>[30].</w:t>
            </w:r>
          </w:p>
          <w:p w14:paraId="758636AE" w14:textId="3C44AE7A"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7908C250" w14:textId="773F7F4B" w:rsidR="00F80CC4" w:rsidRPr="00760004" w:rsidRDefault="00F80CC4" w:rsidP="00094580">
            <w:pPr>
              <w:pStyle w:val="TAL"/>
            </w:pPr>
            <w:r w:rsidRPr="00760004">
              <w:t>For further details on Layer four protocols, see IANA</w:t>
            </w:r>
            <w:r w:rsidR="00E73668" w:rsidRPr="00760004">
              <w:t xml:space="preserve"> </w:t>
            </w:r>
            <w:r w:rsidRPr="00760004">
              <w:t>[32].</w:t>
            </w:r>
          </w:p>
        </w:tc>
        <w:tc>
          <w:tcPr>
            <w:tcW w:w="708" w:type="dxa"/>
          </w:tcPr>
          <w:p w14:paraId="60137F0E" w14:textId="77777777" w:rsidR="00F80CC4" w:rsidRPr="00760004" w:rsidRDefault="00F80CC4" w:rsidP="00094580">
            <w:pPr>
              <w:pStyle w:val="TAL"/>
            </w:pPr>
            <w:r w:rsidRPr="00760004">
              <w:t>C</w:t>
            </w:r>
          </w:p>
        </w:tc>
      </w:tr>
      <w:tr w:rsidR="00F80CC4" w:rsidRPr="00760004" w14:paraId="5F5B5498" w14:textId="77777777" w:rsidTr="00094580">
        <w:trPr>
          <w:jc w:val="center"/>
        </w:trPr>
        <w:tc>
          <w:tcPr>
            <w:tcW w:w="2335" w:type="dxa"/>
          </w:tcPr>
          <w:p w14:paraId="408449C4" w14:textId="35A5FAF2" w:rsidR="00F80CC4" w:rsidRPr="00760004" w:rsidRDefault="00F80CC4" w:rsidP="00094580">
            <w:pPr>
              <w:pStyle w:val="TAL"/>
              <w:jc w:val="both"/>
            </w:pPr>
            <w:r w:rsidRPr="00760004">
              <w:t>destinationI</w:t>
            </w:r>
            <w:r w:rsidR="006927DD" w:rsidRPr="00760004">
              <w:t>P</w:t>
            </w:r>
            <w:r w:rsidRPr="00760004">
              <w:t>Address</w:t>
            </w:r>
          </w:p>
        </w:tc>
        <w:tc>
          <w:tcPr>
            <w:tcW w:w="6879" w:type="dxa"/>
          </w:tcPr>
          <w:p w14:paraId="2E0EAEE8" w14:textId="77777777" w:rsidR="00F80CC4" w:rsidRPr="00760004" w:rsidRDefault="00F80CC4" w:rsidP="00094580">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0458D7CC" w14:textId="77777777" w:rsidR="00F80CC4" w:rsidRPr="00760004" w:rsidRDefault="00F80CC4" w:rsidP="00094580">
            <w:pPr>
              <w:pStyle w:val="TAL"/>
            </w:pPr>
            <w:r w:rsidRPr="00760004">
              <w:t>M</w:t>
            </w:r>
          </w:p>
        </w:tc>
      </w:tr>
      <w:tr w:rsidR="00F80CC4" w:rsidRPr="00760004" w14:paraId="12A7D8DC" w14:textId="77777777" w:rsidTr="00094580">
        <w:trPr>
          <w:jc w:val="center"/>
        </w:trPr>
        <w:tc>
          <w:tcPr>
            <w:tcW w:w="2335" w:type="dxa"/>
          </w:tcPr>
          <w:p w14:paraId="4DC940DB" w14:textId="3B98D814" w:rsidR="00F80CC4" w:rsidRPr="00760004" w:rsidRDefault="00F80CC4" w:rsidP="00094580">
            <w:pPr>
              <w:pStyle w:val="TAL"/>
              <w:jc w:val="both"/>
            </w:pPr>
            <w:r w:rsidRPr="00760004">
              <w:t>destinationPort</w:t>
            </w:r>
          </w:p>
        </w:tc>
        <w:tc>
          <w:tcPr>
            <w:tcW w:w="6879" w:type="dxa"/>
          </w:tcPr>
          <w:p w14:paraId="3CC9F224" w14:textId="77777777" w:rsidR="00F80CC4" w:rsidRPr="00760004" w:rsidRDefault="00F80CC4" w:rsidP="00094580">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08592AD8" w14:textId="0D2BDA75"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a</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Transmission Control Protocol (</w:t>
            </w:r>
            <w:r w:rsidR="00E73668" w:rsidRPr="00760004">
              <w:rPr>
                <w:rFonts w:ascii="Arial" w:hAnsi="Arial" w:cs="Arial"/>
                <w:b/>
                <w:sz w:val="18"/>
                <w:szCs w:val="18"/>
                <w:lang w:val="en-GB"/>
              </w:rPr>
              <w:t>TCP</w:t>
            </w:r>
            <w:r w:rsidR="00E73668" w:rsidRPr="00760004">
              <w:rPr>
                <w:rFonts w:ascii="Arial" w:hAnsi="Arial" w:cs="Arial"/>
                <w:sz w:val="18"/>
                <w:szCs w:val="18"/>
                <w:lang w:val="en-GB"/>
              </w:rPr>
              <w:t>), IP “Protocol” field decimal “6”; see IETF RFC 793</w:t>
            </w:r>
            <w:r w:rsidR="00E73668" w:rsidRPr="00760004" w:rsidDel="00C138B8">
              <w:rPr>
                <w:rFonts w:ascii="Arial" w:hAnsi="Arial" w:cs="Arial"/>
                <w:i/>
                <w:sz w:val="18"/>
                <w:szCs w:val="18"/>
                <w:lang w:val="en-GB"/>
              </w:rPr>
              <w:t xml:space="preserve"> </w:t>
            </w:r>
            <w:r w:rsidR="00E73668" w:rsidRPr="00760004">
              <w:rPr>
                <w:rFonts w:ascii="Arial" w:hAnsi="Arial" w:cs="Arial"/>
                <w:sz w:val="18"/>
                <w:szCs w:val="18"/>
                <w:lang w:val="en-GB"/>
              </w:rPr>
              <w:t>[28].</w:t>
            </w:r>
          </w:p>
          <w:p w14:paraId="5FCD554B" w14:textId="61113EA8"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b</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User Datagram Protocol (</w:t>
            </w:r>
            <w:r w:rsidR="00E73668" w:rsidRPr="00760004">
              <w:rPr>
                <w:rFonts w:ascii="Arial" w:hAnsi="Arial" w:cs="Arial"/>
                <w:b/>
                <w:sz w:val="18"/>
                <w:szCs w:val="18"/>
                <w:lang w:val="en-GB"/>
              </w:rPr>
              <w:t>UDP</w:t>
            </w:r>
            <w:r w:rsidR="00E73668" w:rsidRPr="00760004">
              <w:rPr>
                <w:rFonts w:ascii="Arial" w:hAnsi="Arial" w:cs="Arial"/>
                <w:sz w:val="18"/>
                <w:szCs w:val="18"/>
                <w:lang w:val="en-GB"/>
              </w:rPr>
              <w:t>), IP “Protocol” field decimal “17”; see IETF RFC 768</w:t>
            </w:r>
            <w:r w:rsidR="00E73668" w:rsidRPr="00760004" w:rsidDel="004D38BD">
              <w:rPr>
                <w:rFonts w:ascii="Arial" w:hAnsi="Arial" w:cs="Arial"/>
                <w:sz w:val="18"/>
                <w:szCs w:val="18"/>
                <w:lang w:val="en-GB"/>
              </w:rPr>
              <w:t xml:space="preserve"> </w:t>
            </w:r>
            <w:r w:rsidR="00E73668" w:rsidRPr="00760004">
              <w:rPr>
                <w:rFonts w:ascii="Arial" w:hAnsi="Arial" w:cs="Arial"/>
                <w:sz w:val="18"/>
                <w:szCs w:val="18"/>
                <w:lang w:val="en-GB"/>
              </w:rPr>
              <w:t>[29].</w:t>
            </w:r>
          </w:p>
          <w:p w14:paraId="634DFA42" w14:textId="4CDECF74"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c</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Datagram Congestion Control Protocol (</w:t>
            </w:r>
            <w:r w:rsidR="00E73668" w:rsidRPr="00760004">
              <w:rPr>
                <w:rFonts w:ascii="Arial" w:hAnsi="Arial" w:cs="Arial"/>
                <w:b/>
                <w:sz w:val="18"/>
                <w:szCs w:val="18"/>
                <w:lang w:val="en-GB"/>
              </w:rPr>
              <w:t>DCCP</w:t>
            </w:r>
            <w:r w:rsidR="00E73668" w:rsidRPr="00760004">
              <w:rPr>
                <w:rFonts w:ascii="Arial" w:hAnsi="Arial" w:cs="Arial"/>
                <w:sz w:val="18"/>
                <w:szCs w:val="18"/>
                <w:lang w:val="en-GB"/>
              </w:rPr>
              <w:t>), IP “Protocol” field decimal “33”; see IETF RFC 4340</w:t>
            </w:r>
            <w:r w:rsidR="00E73668" w:rsidRPr="00760004" w:rsidDel="004D38BD">
              <w:rPr>
                <w:rFonts w:ascii="Arial" w:hAnsi="Arial" w:cs="Arial"/>
                <w:i/>
                <w:sz w:val="18"/>
                <w:szCs w:val="18"/>
                <w:lang w:val="en-GB"/>
              </w:rPr>
              <w:t xml:space="preserve"> </w:t>
            </w:r>
            <w:r w:rsidR="00E73668" w:rsidRPr="00760004">
              <w:rPr>
                <w:rFonts w:ascii="Arial" w:hAnsi="Arial" w:cs="Arial"/>
                <w:sz w:val="18"/>
                <w:szCs w:val="18"/>
                <w:lang w:val="en-GB"/>
              </w:rPr>
              <w:t>[30].</w:t>
            </w:r>
          </w:p>
          <w:p w14:paraId="418691EA" w14:textId="7098C788"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d</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Stream Control Transmission Protocol (</w:t>
            </w:r>
            <w:r w:rsidR="00E73668" w:rsidRPr="00760004">
              <w:rPr>
                <w:rFonts w:ascii="Arial" w:hAnsi="Arial" w:cs="Arial"/>
                <w:b/>
                <w:sz w:val="18"/>
                <w:szCs w:val="18"/>
                <w:lang w:val="en-GB"/>
              </w:rPr>
              <w:t>SCTP</w:t>
            </w:r>
            <w:r w:rsidR="00E73668" w:rsidRPr="00760004">
              <w:rPr>
                <w:rFonts w:ascii="Arial" w:hAnsi="Arial" w:cs="Arial"/>
                <w:sz w:val="18"/>
                <w:szCs w:val="18"/>
                <w:lang w:val="en-GB"/>
              </w:rPr>
              <w:t>), IP “Protocol” field decimal “132”; Stream Control Transmission Protocol</w:t>
            </w:r>
            <w:r w:rsidR="00E73668" w:rsidRPr="00760004" w:rsidDel="00C138B8">
              <w:rPr>
                <w:rFonts w:ascii="Arial" w:hAnsi="Arial" w:cs="Arial"/>
                <w:sz w:val="18"/>
                <w:szCs w:val="18"/>
                <w:lang w:val="en-GB"/>
              </w:rPr>
              <w:t xml:space="preserve"> </w:t>
            </w:r>
            <w:r w:rsidR="00E73668" w:rsidRPr="00760004">
              <w:rPr>
                <w:rFonts w:ascii="Arial" w:hAnsi="Arial" w:cs="Arial"/>
                <w:sz w:val="18"/>
                <w:szCs w:val="18"/>
                <w:lang w:val="en-GB"/>
              </w:rPr>
              <w:t>[31].</w:t>
            </w:r>
          </w:p>
          <w:p w14:paraId="46715004" w14:textId="443B4294" w:rsidR="00F80CC4" w:rsidRPr="00760004" w:rsidRDefault="00F80CC4" w:rsidP="00094580">
            <w:pPr>
              <w:pStyle w:val="TAL"/>
            </w:pPr>
            <w:r w:rsidRPr="00760004">
              <w:t>For further details on Layer four protocols, see IANA</w:t>
            </w:r>
            <w:r w:rsidR="00B74D23" w:rsidRPr="00760004">
              <w:rPr>
                <w:i/>
              </w:rPr>
              <w:t xml:space="preserve"> </w:t>
            </w:r>
            <w:r w:rsidRPr="00760004">
              <w:t>[32].</w:t>
            </w:r>
          </w:p>
        </w:tc>
        <w:tc>
          <w:tcPr>
            <w:tcW w:w="708" w:type="dxa"/>
          </w:tcPr>
          <w:p w14:paraId="0417731D" w14:textId="77777777" w:rsidR="00F80CC4" w:rsidRPr="00760004" w:rsidRDefault="00F80CC4" w:rsidP="00094580">
            <w:pPr>
              <w:pStyle w:val="TAL"/>
            </w:pPr>
            <w:r w:rsidRPr="00760004">
              <w:t>C</w:t>
            </w:r>
          </w:p>
        </w:tc>
      </w:tr>
      <w:tr w:rsidR="00F80CC4" w:rsidRPr="00760004" w14:paraId="101F6815" w14:textId="77777777" w:rsidTr="00094580">
        <w:trPr>
          <w:jc w:val="center"/>
        </w:trPr>
        <w:tc>
          <w:tcPr>
            <w:tcW w:w="2335" w:type="dxa"/>
          </w:tcPr>
          <w:p w14:paraId="4C3721AD" w14:textId="71A639A6" w:rsidR="00F80CC4" w:rsidRPr="00760004" w:rsidRDefault="006927DD" w:rsidP="00094580">
            <w:pPr>
              <w:pStyle w:val="TAL"/>
              <w:jc w:val="both"/>
            </w:pPr>
            <w:r w:rsidRPr="00760004">
              <w:t>n</w:t>
            </w:r>
            <w:r w:rsidR="00F80CC4" w:rsidRPr="00760004">
              <w:t>extLayerProtocol</w:t>
            </w:r>
          </w:p>
        </w:tc>
        <w:tc>
          <w:tcPr>
            <w:tcW w:w="6879" w:type="dxa"/>
          </w:tcPr>
          <w:p w14:paraId="7A13B4B3" w14:textId="3B05BF06" w:rsidR="00F80CC4" w:rsidRPr="00760004" w:rsidRDefault="00F80CC4" w:rsidP="00094580">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in </w:t>
            </w:r>
            <w:r w:rsidRPr="00760004">
              <w:rPr>
                <w:i/>
              </w:rPr>
              <w:t xml:space="preserve">IANA </w:t>
            </w:r>
            <w:r w:rsidRPr="00760004">
              <w:t>[32].</w:t>
            </w:r>
          </w:p>
        </w:tc>
        <w:tc>
          <w:tcPr>
            <w:tcW w:w="708" w:type="dxa"/>
          </w:tcPr>
          <w:p w14:paraId="61082279" w14:textId="77777777" w:rsidR="00F80CC4" w:rsidRPr="00760004" w:rsidRDefault="00F80CC4" w:rsidP="00094580">
            <w:pPr>
              <w:pStyle w:val="TAL"/>
            </w:pPr>
            <w:r w:rsidRPr="00760004">
              <w:t>M</w:t>
            </w:r>
          </w:p>
        </w:tc>
      </w:tr>
      <w:tr w:rsidR="00F80CC4" w:rsidRPr="00760004" w14:paraId="763BB447" w14:textId="77777777" w:rsidTr="00094580">
        <w:trPr>
          <w:jc w:val="center"/>
        </w:trPr>
        <w:tc>
          <w:tcPr>
            <w:tcW w:w="2335" w:type="dxa"/>
          </w:tcPr>
          <w:p w14:paraId="1FE8A53A" w14:textId="42E849C5" w:rsidR="00F80CC4" w:rsidRPr="00760004" w:rsidRDefault="006927DD" w:rsidP="00094580">
            <w:pPr>
              <w:pStyle w:val="TAL"/>
              <w:jc w:val="both"/>
            </w:pPr>
            <w:r w:rsidRPr="00760004">
              <w:t>iPv6</w:t>
            </w:r>
            <w:r w:rsidR="00F80CC4" w:rsidRPr="00760004">
              <w:t>flowLabel</w:t>
            </w:r>
          </w:p>
        </w:tc>
        <w:tc>
          <w:tcPr>
            <w:tcW w:w="6879" w:type="dxa"/>
          </w:tcPr>
          <w:p w14:paraId="3B17735E" w14:textId="7513C9F7" w:rsidR="00F80CC4" w:rsidRPr="00760004" w:rsidRDefault="00F80CC4" w:rsidP="00094580">
            <w:pPr>
              <w:pStyle w:val="TAL"/>
            </w:pPr>
            <w:r w:rsidRPr="00760004">
              <w:t xml:space="preserve">If the IP addresses in the report are IPv6, this field shall contain the 20-bit IPv6 “Flow Label” as defined in IPv6 </w:t>
            </w:r>
            <w:r w:rsidR="00B74D23" w:rsidRPr="00760004">
              <w:t xml:space="preserve">IETF RFC 2460 </w:t>
            </w:r>
            <w:r w:rsidRPr="00760004">
              <w:t xml:space="preserve">[27] and the </w:t>
            </w:r>
            <w:r w:rsidRPr="00760004">
              <w:rPr>
                <w:i/>
              </w:rPr>
              <w:t>IPV6 Flow Label Specification</w:t>
            </w:r>
            <w:r w:rsidRPr="00760004">
              <w:t xml:space="preserve"> IETF RFC 6437 [33].</w:t>
            </w:r>
          </w:p>
        </w:tc>
        <w:tc>
          <w:tcPr>
            <w:tcW w:w="708" w:type="dxa"/>
          </w:tcPr>
          <w:p w14:paraId="0DB1BA10" w14:textId="77777777" w:rsidR="00F80CC4" w:rsidRPr="00760004" w:rsidRDefault="00F80CC4" w:rsidP="00094580">
            <w:pPr>
              <w:pStyle w:val="TAL"/>
            </w:pPr>
            <w:r w:rsidRPr="00760004">
              <w:t>C</w:t>
            </w:r>
          </w:p>
        </w:tc>
      </w:tr>
      <w:tr w:rsidR="00F80CC4" w:rsidRPr="00760004" w14:paraId="1F2A940C" w14:textId="77777777" w:rsidTr="00094580">
        <w:trPr>
          <w:jc w:val="center"/>
        </w:trPr>
        <w:tc>
          <w:tcPr>
            <w:tcW w:w="2335" w:type="dxa"/>
          </w:tcPr>
          <w:p w14:paraId="6B7FF809" w14:textId="77777777" w:rsidR="00F80CC4" w:rsidRPr="00760004" w:rsidRDefault="00F80CC4" w:rsidP="00094580">
            <w:pPr>
              <w:pStyle w:val="TAL"/>
              <w:jc w:val="both"/>
            </w:pPr>
            <w:r w:rsidRPr="00760004">
              <w:t>direction</w:t>
            </w:r>
          </w:p>
        </w:tc>
        <w:tc>
          <w:tcPr>
            <w:tcW w:w="6879" w:type="dxa"/>
          </w:tcPr>
          <w:p w14:paraId="275B4F02" w14:textId="77777777" w:rsidR="00F80CC4" w:rsidRPr="00760004" w:rsidRDefault="00F80CC4" w:rsidP="00094580">
            <w:pPr>
              <w:pStyle w:val="TAL"/>
            </w:pPr>
            <w:r w:rsidRPr="00760004">
              <w:t>Shall contain the direction of the intercepted packet, and it indicates either “from target” or “to target.”</w:t>
            </w:r>
          </w:p>
        </w:tc>
        <w:tc>
          <w:tcPr>
            <w:tcW w:w="708" w:type="dxa"/>
          </w:tcPr>
          <w:p w14:paraId="74F2BC31" w14:textId="77777777" w:rsidR="00F80CC4" w:rsidRPr="00760004" w:rsidRDefault="00F80CC4" w:rsidP="00094580">
            <w:pPr>
              <w:pStyle w:val="TAL"/>
            </w:pPr>
            <w:r w:rsidRPr="00760004">
              <w:t>M</w:t>
            </w:r>
          </w:p>
        </w:tc>
      </w:tr>
      <w:tr w:rsidR="00F80CC4" w:rsidRPr="00760004" w14:paraId="3CAA902D" w14:textId="77777777" w:rsidTr="00094580">
        <w:trPr>
          <w:jc w:val="center"/>
        </w:trPr>
        <w:tc>
          <w:tcPr>
            <w:tcW w:w="2335" w:type="dxa"/>
          </w:tcPr>
          <w:p w14:paraId="3F7E47BB" w14:textId="10FE92F6" w:rsidR="00F80CC4" w:rsidRPr="00760004" w:rsidRDefault="006927DD" w:rsidP="00094580">
            <w:pPr>
              <w:pStyle w:val="TAL"/>
              <w:jc w:val="both"/>
            </w:pPr>
            <w:r w:rsidRPr="00760004">
              <w:t>pDSRS</w:t>
            </w:r>
            <w:r w:rsidR="00F80CC4" w:rsidRPr="00760004">
              <w:t>ummaryTrigger</w:t>
            </w:r>
          </w:p>
        </w:tc>
        <w:tc>
          <w:tcPr>
            <w:tcW w:w="6879" w:type="dxa"/>
          </w:tcPr>
          <w:p w14:paraId="6A92B3B0" w14:textId="00B84724" w:rsidR="00F80CC4" w:rsidRPr="00760004" w:rsidRDefault="00F80CC4" w:rsidP="00094580">
            <w:pPr>
              <w:pStyle w:val="TAL"/>
            </w:pPr>
            <w:r w:rsidRPr="00760004">
              <w:t xml:space="preserve">Shall contain the trigger that caused the summary report to be </w:t>
            </w:r>
            <w:r w:rsidR="003B62A2" w:rsidRPr="00760004">
              <w:t>generated</w:t>
            </w:r>
            <w:r w:rsidRPr="00760004">
              <w:t>, which is one of the following:</w:t>
            </w:r>
          </w:p>
          <w:p w14:paraId="388DD8FD" w14:textId="471B35C1" w:rsidR="00D0682A" w:rsidRPr="0076000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731B3C7F" w14:textId="18E9CA80" w:rsidR="00D0682A" w:rsidRPr="0076000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E4554C0" w14:textId="77777777" w:rsidR="00F80CC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3DB04AA1" w14:textId="77777777" w:rsidR="003558B2" w:rsidRDefault="003558B2" w:rsidP="00D0682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1220899A" w14:textId="375980D2" w:rsidR="003558B2" w:rsidRPr="00760004" w:rsidRDefault="003558B2" w:rsidP="00D0682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054B8143" w14:textId="77777777" w:rsidR="00F80CC4" w:rsidRPr="00760004" w:rsidRDefault="00F80CC4" w:rsidP="00094580">
            <w:pPr>
              <w:pStyle w:val="TAL"/>
            </w:pPr>
            <w:r w:rsidRPr="00760004">
              <w:t>M</w:t>
            </w:r>
          </w:p>
        </w:tc>
      </w:tr>
      <w:tr w:rsidR="00F80CC4" w:rsidRPr="00760004" w14:paraId="795233CC" w14:textId="77777777" w:rsidTr="00094580">
        <w:trPr>
          <w:jc w:val="center"/>
        </w:trPr>
        <w:tc>
          <w:tcPr>
            <w:tcW w:w="2335" w:type="dxa"/>
          </w:tcPr>
          <w:p w14:paraId="7669E7F5" w14:textId="77777777" w:rsidR="00F80CC4" w:rsidRPr="00760004" w:rsidRDefault="00F80CC4" w:rsidP="00094580">
            <w:pPr>
              <w:pStyle w:val="TAL"/>
              <w:jc w:val="both"/>
            </w:pPr>
            <w:r w:rsidRPr="00760004">
              <w:t>firstPacketTimestamp</w:t>
            </w:r>
          </w:p>
        </w:tc>
        <w:tc>
          <w:tcPr>
            <w:tcW w:w="6879" w:type="dxa"/>
          </w:tcPr>
          <w:p w14:paraId="57F4AB7F" w14:textId="667E1827" w:rsidR="00F80CC4" w:rsidRPr="00760004" w:rsidRDefault="00F80CC4" w:rsidP="00094580">
            <w:pPr>
              <w:pStyle w:val="TAL"/>
            </w:pPr>
            <w:r w:rsidRPr="00760004">
              <w:t>Shall contain the timestamp that represents the time that the IRI-POI</w:t>
            </w:r>
            <w:r w:rsidR="00F47C47" w:rsidRPr="00760004">
              <w:t xml:space="preserve"> in the UPF</w:t>
            </w:r>
            <w:r w:rsidRPr="00760004">
              <w:t xml:space="preserve"> detected the first packet in the set represented by this summary.</w:t>
            </w:r>
          </w:p>
        </w:tc>
        <w:tc>
          <w:tcPr>
            <w:tcW w:w="708" w:type="dxa"/>
          </w:tcPr>
          <w:p w14:paraId="60640CF6" w14:textId="77777777" w:rsidR="00F80CC4" w:rsidRPr="00760004" w:rsidRDefault="00F80CC4" w:rsidP="00094580">
            <w:pPr>
              <w:pStyle w:val="TAL"/>
            </w:pPr>
            <w:r w:rsidRPr="00760004">
              <w:t>M</w:t>
            </w:r>
          </w:p>
        </w:tc>
      </w:tr>
      <w:tr w:rsidR="00F80CC4" w:rsidRPr="00760004" w14:paraId="5CC4AF5F" w14:textId="77777777" w:rsidTr="00094580">
        <w:trPr>
          <w:jc w:val="center"/>
        </w:trPr>
        <w:tc>
          <w:tcPr>
            <w:tcW w:w="2335" w:type="dxa"/>
          </w:tcPr>
          <w:p w14:paraId="619A11AB" w14:textId="77777777" w:rsidR="00F80CC4" w:rsidRPr="00760004" w:rsidRDefault="00F80CC4" w:rsidP="00094580">
            <w:pPr>
              <w:pStyle w:val="TAL"/>
              <w:jc w:val="both"/>
            </w:pPr>
            <w:r w:rsidRPr="00760004">
              <w:t>lastPacketTimestamp</w:t>
            </w:r>
          </w:p>
        </w:tc>
        <w:tc>
          <w:tcPr>
            <w:tcW w:w="6879" w:type="dxa"/>
          </w:tcPr>
          <w:p w14:paraId="6EA4B0FF" w14:textId="0E717B3E" w:rsidR="00F80CC4" w:rsidRPr="00760004" w:rsidRDefault="00F80CC4" w:rsidP="00094580">
            <w:pPr>
              <w:pStyle w:val="TAL"/>
            </w:pPr>
            <w:r w:rsidRPr="00760004">
              <w:t>Shall contain the timestamp that represents the time that the IRI-POI</w:t>
            </w:r>
            <w:r w:rsidR="00F47C47" w:rsidRPr="00760004">
              <w:t xml:space="preserve"> in the UPF</w:t>
            </w:r>
            <w:r w:rsidRPr="00760004">
              <w:t xml:space="preserve"> detected the last packet in the set represented by this summary.</w:t>
            </w:r>
          </w:p>
        </w:tc>
        <w:tc>
          <w:tcPr>
            <w:tcW w:w="708" w:type="dxa"/>
          </w:tcPr>
          <w:p w14:paraId="3F272BB6" w14:textId="77777777" w:rsidR="00F80CC4" w:rsidRPr="00760004" w:rsidRDefault="00F80CC4" w:rsidP="00094580">
            <w:pPr>
              <w:pStyle w:val="TAL"/>
            </w:pPr>
            <w:r w:rsidRPr="00760004">
              <w:t>M</w:t>
            </w:r>
          </w:p>
        </w:tc>
      </w:tr>
      <w:tr w:rsidR="00F80CC4" w:rsidRPr="00760004" w14:paraId="7439D677" w14:textId="77777777" w:rsidTr="00094580">
        <w:trPr>
          <w:jc w:val="center"/>
        </w:trPr>
        <w:tc>
          <w:tcPr>
            <w:tcW w:w="2335" w:type="dxa"/>
          </w:tcPr>
          <w:p w14:paraId="0088A994" w14:textId="77777777" w:rsidR="00F80CC4" w:rsidRPr="00760004" w:rsidRDefault="00F80CC4" w:rsidP="00094580">
            <w:pPr>
              <w:pStyle w:val="TAL"/>
              <w:jc w:val="both"/>
            </w:pPr>
            <w:r w:rsidRPr="00760004">
              <w:t>packetCount</w:t>
            </w:r>
          </w:p>
        </w:tc>
        <w:tc>
          <w:tcPr>
            <w:tcW w:w="6879" w:type="dxa"/>
          </w:tcPr>
          <w:p w14:paraId="15DE52FB" w14:textId="31B7B0EE" w:rsidR="00F80CC4" w:rsidRPr="00760004" w:rsidRDefault="00F80CC4" w:rsidP="00094580">
            <w:pPr>
              <w:pStyle w:val="TAL"/>
            </w:pPr>
            <w:r w:rsidRPr="00760004">
              <w:t>Shall contain the number of packets detected during the creation of this summary</w:t>
            </w:r>
            <w:r w:rsidR="00B321BF" w:rsidRPr="00760004">
              <w:t>.</w:t>
            </w:r>
          </w:p>
        </w:tc>
        <w:tc>
          <w:tcPr>
            <w:tcW w:w="708" w:type="dxa"/>
          </w:tcPr>
          <w:p w14:paraId="0D223437" w14:textId="77777777" w:rsidR="00F80CC4" w:rsidRPr="00760004" w:rsidRDefault="00F80CC4" w:rsidP="00094580">
            <w:pPr>
              <w:pStyle w:val="TAL"/>
            </w:pPr>
            <w:r w:rsidRPr="00760004">
              <w:t>M</w:t>
            </w:r>
          </w:p>
        </w:tc>
      </w:tr>
      <w:tr w:rsidR="00F80CC4" w:rsidRPr="00760004" w14:paraId="3A2C36A5" w14:textId="77777777" w:rsidTr="00094580">
        <w:trPr>
          <w:jc w:val="center"/>
        </w:trPr>
        <w:tc>
          <w:tcPr>
            <w:tcW w:w="2335" w:type="dxa"/>
          </w:tcPr>
          <w:p w14:paraId="69E5896D" w14:textId="77777777" w:rsidR="00F80CC4" w:rsidRPr="00760004" w:rsidRDefault="00F80CC4" w:rsidP="00094580">
            <w:pPr>
              <w:pStyle w:val="TAL"/>
              <w:jc w:val="both"/>
            </w:pPr>
            <w:r w:rsidRPr="00760004">
              <w:t>byteCount</w:t>
            </w:r>
          </w:p>
        </w:tc>
        <w:tc>
          <w:tcPr>
            <w:tcW w:w="6879" w:type="dxa"/>
          </w:tcPr>
          <w:p w14:paraId="25D61C4D" w14:textId="3A3C0B21" w:rsidR="00F80CC4" w:rsidRPr="00760004" w:rsidRDefault="00F80CC4" w:rsidP="00094580">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w:t>
            </w:r>
            <w:r w:rsidR="00B74D23" w:rsidRPr="00760004">
              <w:t xml:space="preserve"> </w:t>
            </w:r>
            <w:r w:rsidRPr="00760004">
              <w:t xml:space="preserve">[34],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2208798F" w14:textId="77777777" w:rsidR="00F80CC4" w:rsidRPr="00760004" w:rsidRDefault="00F80CC4" w:rsidP="00094580">
            <w:pPr>
              <w:pStyle w:val="TAL"/>
            </w:pPr>
            <w:r w:rsidRPr="00760004">
              <w:t>M</w:t>
            </w:r>
          </w:p>
        </w:tc>
      </w:tr>
      <w:tr w:rsidR="00743500" w:rsidRPr="00760004" w14:paraId="4F101AE3" w14:textId="77777777" w:rsidTr="00822E9A">
        <w:trPr>
          <w:jc w:val="center"/>
        </w:trPr>
        <w:tc>
          <w:tcPr>
            <w:tcW w:w="9922" w:type="dxa"/>
            <w:gridSpan w:val="3"/>
          </w:tcPr>
          <w:p w14:paraId="3C52C9AF" w14:textId="5C9FF05D" w:rsidR="00743500" w:rsidRPr="00760004" w:rsidRDefault="00743500" w:rsidP="00743500">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35C763B0" w14:textId="77777777" w:rsidR="00F80CC4" w:rsidRPr="00760004" w:rsidRDefault="00F80CC4" w:rsidP="00847DFF">
      <w:pPr>
        <w:rPr>
          <w:highlight w:val="yellow"/>
        </w:rPr>
      </w:pPr>
    </w:p>
    <w:p w14:paraId="7D74CC31" w14:textId="3904EFBE" w:rsidR="00573177" w:rsidRPr="00760004" w:rsidRDefault="00573177" w:rsidP="00573177">
      <w:pPr>
        <w:pStyle w:val="Heading4"/>
      </w:pPr>
      <w:bookmarkStart w:id="128" w:name="_Toc90924733"/>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28"/>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BC2000F" w:rsidR="0076660F" w:rsidRDefault="0076660F" w:rsidP="0076660F">
      <w:r>
        <w:t>The CC-POI present in the UPF shall set the payload format to indicate the appropriate payload type (5 for IPv4 Packet, 6 for IPv6 Packet, 7 for Ethernet frame or 12 for GTP-U Packet as described i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29" w:name="_Hlk64560746"/>
      <w:r>
        <w:rPr>
          <w:lang w:val="en-US"/>
        </w:rPr>
        <w:t>in the UPF may use the Additional XID Related Information attributes to facilitate efficient delivery of xCC, as specified in ETSI TS 103 221-2 [8] clause 5.3.22.</w:t>
      </w:r>
      <w:bookmarkEnd w:id="129"/>
    </w:p>
    <w:p w14:paraId="48CE1FEF" w14:textId="1F32FD6D" w:rsidR="00573177" w:rsidRPr="00760004" w:rsidRDefault="00573177" w:rsidP="00573177">
      <w:pPr>
        <w:pStyle w:val="Heading4"/>
      </w:pPr>
      <w:bookmarkStart w:id="130" w:name="_Toc90924734"/>
      <w:r w:rsidRPr="00760004">
        <w:t>6.2.3.</w:t>
      </w:r>
      <w:r w:rsidR="00F80CC4" w:rsidRPr="00760004">
        <w:t>7</w:t>
      </w:r>
      <w:r w:rsidRPr="00760004">
        <w:tab/>
        <w:t>Generation of IRI over LI_HI2</w:t>
      </w:r>
      <w:bookmarkEnd w:id="130"/>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77777777"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31" w:name="_Toc90924735"/>
      <w:r w:rsidRPr="00760004">
        <w:t>6.2.3.</w:t>
      </w:r>
      <w:r w:rsidR="00F80CC4" w:rsidRPr="00760004">
        <w:t>8</w:t>
      </w:r>
      <w:r w:rsidRPr="00760004">
        <w:tab/>
        <w:t>Generation of CC over LI_HI3</w:t>
      </w:r>
      <w:bookmarkEnd w:id="131"/>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25979973"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The extendedUPFCCPDU field as described in 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77777777" w:rsidR="00D2168A" w:rsidRPr="00760004" w:rsidRDefault="00D2168A" w:rsidP="00822E9A">
            <w:pPr>
              <w:pStyle w:val="TAL"/>
            </w:pPr>
            <w:r w:rsidRPr="00760004">
              <w:t>Payload of the GTP-U packet without GTP-U encapsulation. Content shall be supplied according to 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32" w:name="_Toc90924736"/>
      <w:r w:rsidRPr="00760004">
        <w:t>6.2.3.9</w:t>
      </w:r>
      <w:r w:rsidRPr="00760004">
        <w:tab/>
        <w:t xml:space="preserve">Packet </w:t>
      </w:r>
      <w:r w:rsidR="00392B19">
        <w:t>header i</w:t>
      </w:r>
      <w:r w:rsidRPr="00760004">
        <w:t xml:space="preserve">nformation </w:t>
      </w:r>
      <w:r w:rsidR="00392B19">
        <w:t>r</w:t>
      </w:r>
      <w:r w:rsidRPr="00760004">
        <w:t>eporting</w:t>
      </w:r>
      <w:bookmarkEnd w:id="132"/>
    </w:p>
    <w:p w14:paraId="56E5F910" w14:textId="77777777" w:rsidR="00E83942" w:rsidRPr="00635941" w:rsidRDefault="00E83942" w:rsidP="00E83942">
      <w:pPr>
        <w:pStyle w:val="Heading5"/>
      </w:pPr>
      <w:bookmarkStart w:id="133" w:name="_Toc90924737"/>
      <w:r>
        <w:t>6.2.3.9.1</w:t>
      </w:r>
      <w:r>
        <w:tab/>
        <w:t>General</w:t>
      </w:r>
      <w:bookmarkEnd w:id="133"/>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34" w:name="_Toc90924738"/>
      <w:r>
        <w:t>6.2.3.9.2</w:t>
      </w:r>
      <w:r>
        <w:tab/>
        <w:t>Provisioning details</w:t>
      </w:r>
      <w:bookmarkEnd w:id="134"/>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r w:rsidRPr="00760004">
              <w:t>pDHType</w:t>
            </w:r>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77777777" w:rsidR="00E83942" w:rsidRPr="00760004" w:rsidRDefault="00E83942" w:rsidP="00822E9A">
            <w:pPr>
              <w:pStyle w:val="TAL"/>
            </w:pPr>
            <w:r w:rsidRPr="00760004">
              <w:t>pDSRType</w:t>
            </w:r>
          </w:p>
        </w:tc>
        <w:tc>
          <w:tcPr>
            <w:tcW w:w="6521" w:type="dxa"/>
          </w:tcPr>
          <w:p w14:paraId="09187954" w14:textId="77777777" w:rsidR="00E83942" w:rsidRPr="000C5FD1" w:rsidRDefault="00E83942" w:rsidP="00822E9A">
            <w:pPr>
              <w:pStyle w:val="TAL"/>
              <w:rPr>
                <w:rFonts w:cs="Arial"/>
                <w:szCs w:val="18"/>
              </w:rPr>
            </w:pPr>
            <w:r w:rsidRPr="000C5FD1">
              <w:rPr>
                <w:rFonts w:cs="Arial"/>
                <w:szCs w:val="18"/>
              </w:rPr>
              <w:t>If pDHType is PDSR, this field shall be set to at least one of the following triggers:</w:t>
            </w:r>
          </w:p>
          <w:p w14:paraId="0AF336E7"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a) </w:t>
            </w:r>
            <w:r w:rsidRPr="000C5FD1">
              <w:rPr>
                <w:rFonts w:ascii="Arial" w:hAnsi="Arial" w:cs="Arial"/>
                <w:sz w:val="18"/>
                <w:szCs w:val="18"/>
                <w:lang w:val="en-GB"/>
              </w:rPr>
              <w:tab/>
              <w:t>timer expiry (along with a timer value and unit).</w:t>
            </w:r>
          </w:p>
          <w:p w14:paraId="2F8DF5EA"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b) </w:t>
            </w:r>
            <w:r w:rsidRPr="000C5FD1">
              <w:rPr>
                <w:rFonts w:ascii="Arial" w:hAnsi="Arial" w:cs="Arial"/>
                <w:sz w:val="18"/>
                <w:szCs w:val="18"/>
                <w:lang w:val="en-GB"/>
              </w:rPr>
              <w:tab/>
              <w:t>packet count (along with a value for the number of packets detected before a summary is to be triggered).</w:t>
            </w:r>
          </w:p>
          <w:p w14:paraId="741FDC1C"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c) </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054C10AB" w14:textId="77777777" w:rsidR="00E83942" w:rsidRPr="00760004" w:rsidRDefault="00E83942" w:rsidP="00822E9A">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(n+1)’th summary report starts immediately after the end of the n’th summary report.</w:t>
            </w:r>
          </w:p>
        </w:tc>
        <w:tc>
          <w:tcPr>
            <w:tcW w:w="708" w:type="dxa"/>
          </w:tcPr>
          <w:p w14:paraId="52281236" w14:textId="77777777" w:rsidR="00E83942" w:rsidRPr="00760004" w:rsidRDefault="00E83942" w:rsidP="00822E9A">
            <w:pPr>
              <w:pStyle w:val="TAL"/>
            </w:pPr>
            <w:r w:rsidRPr="00760004">
              <w:t>C</w:t>
            </w:r>
          </w:p>
        </w:tc>
      </w:tr>
    </w:tbl>
    <w:p w14:paraId="6C139224" w14:textId="77777777" w:rsidR="00EE5182" w:rsidRPr="00760004" w:rsidRDefault="00EE5182" w:rsidP="00EE5182"/>
    <w:p w14:paraId="15F77E5F" w14:textId="77777777" w:rsidR="00E83942" w:rsidRDefault="00E83942" w:rsidP="0061376A">
      <w:pPr>
        <w:pStyle w:val="Heading5"/>
      </w:pPr>
      <w:bookmarkStart w:id="135" w:name="_Toc90924739"/>
      <w:r>
        <w:t>6.2.3.9.3</w:t>
      </w:r>
      <w:r>
        <w:tab/>
        <w:t>PDHeaderReport record</w:t>
      </w:r>
      <w:bookmarkEnd w:id="135"/>
    </w:p>
    <w:p w14:paraId="52B7C68C" w14:textId="77777777"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following information 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 xml:space="preserve">.79 in the IP header), and is one of the assigned Internet protocol numbers defined in </w:t>
            </w:r>
            <w:r w:rsidRPr="00760004">
              <w:rPr>
                <w:rFonts w:cs="Arial"/>
                <w:i/>
                <w:szCs w:val="18"/>
              </w:rPr>
              <w:t xml:space="preserve">IANA </w:t>
            </w:r>
            <w:r w:rsidRPr="00760004">
              <w:rPr>
                <w:rFonts w:cs="Arial"/>
                <w:szCs w:val="18"/>
              </w:rPr>
              <w:t>[32].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36" w:name="_Toc90924740"/>
      <w:r>
        <w:t>6.2.3.9.4</w:t>
      </w:r>
      <w:r>
        <w:tab/>
        <w:t>PDSummaryReport record</w:t>
      </w:r>
      <w:bookmarkEnd w:id="136"/>
    </w:p>
    <w:p w14:paraId="6D9D6513" w14:textId="77777777"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followi</w:t>
      </w:r>
      <w:r>
        <w:t>ng information 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in </w:t>
            </w:r>
            <w:r w:rsidRPr="00760004">
              <w:rPr>
                <w:i/>
              </w:rPr>
              <w:t xml:space="preserve">IANA </w:t>
            </w:r>
            <w:r w:rsidRPr="00760004">
              <w:t>[32].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E83942" w:rsidRPr="00760004" w14:paraId="08BD9AEA" w14:textId="77777777" w:rsidTr="00822E9A">
        <w:trPr>
          <w:jc w:val="center"/>
        </w:trPr>
        <w:tc>
          <w:tcPr>
            <w:tcW w:w="9922" w:type="dxa"/>
            <w:gridSpan w:val="3"/>
          </w:tcPr>
          <w:p w14:paraId="0F108B53" w14:textId="50919A9A" w:rsidR="00E83942" w:rsidRPr="00760004" w:rsidRDefault="00E83942" w:rsidP="00E83942">
            <w:pPr>
              <w:pStyle w:val="NO"/>
            </w:pPr>
            <w:r>
              <w:t xml:space="preserve">NOTE: </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37" w:name="_Toc90924741"/>
      <w:r>
        <w:t>6.2.3.10</w:t>
      </w:r>
      <w:r>
        <w:tab/>
        <w:t>Sharing LI state information over LI_ST</w:t>
      </w:r>
      <w:bookmarkEnd w:id="137"/>
    </w:p>
    <w:p w14:paraId="788FC310" w14:textId="77777777" w:rsidR="00635BB6" w:rsidRDefault="00635BB6" w:rsidP="00635BB6">
      <w:pPr>
        <w:pStyle w:val="Heading5"/>
        <w:rPr>
          <w:lang w:val="en-US"/>
        </w:rPr>
      </w:pPr>
      <w:bookmarkStart w:id="138" w:name="_Toc90924742"/>
      <w:r>
        <w:rPr>
          <w:lang w:val="en-US"/>
        </w:rPr>
        <w:t>6.2.3.10.1</w:t>
      </w:r>
      <w:r>
        <w:rPr>
          <w:lang w:val="en-US"/>
        </w:rPr>
        <w:tab/>
        <w:t>Overview</w:t>
      </w:r>
      <w:bookmarkEnd w:id="138"/>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39" w:name="_Toc90924743"/>
      <w:r>
        <w:rPr>
          <w:lang w:val="en-US"/>
        </w:rPr>
        <w:t>6.2.3.10.2</w:t>
      </w:r>
      <w:r>
        <w:rPr>
          <w:lang w:val="en-US"/>
        </w:rPr>
        <w:tab/>
        <w:t>Storing LI state</w:t>
      </w:r>
      <w:bookmarkEnd w:id="139"/>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77777777" w:rsidR="00635BB6" w:rsidRDefault="00635BB6" w:rsidP="00635BB6">
      <w:r>
        <w:t>When storing state, the LI function in the SMF shall use the state storage procedure specified in clause 5.10.2. During this procedure, the LI function shall add the following metadata 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77777777" w:rsidR="00635BB6" w:rsidRDefault="00635BB6" w:rsidP="00635BB6">
      <w:r>
        <w:t>The TF needs to specify the XID in order to avoid removing the LI state related to the same ProductID but a different task in the UPF POI, for example if there is more than one PDU session.</w:t>
      </w:r>
    </w:p>
    <w:p w14:paraId="5C64B166" w14:textId="3C2E36F6" w:rsidR="00635BB6" w:rsidRDefault="00635BB6" w:rsidP="00635BB6">
      <w:r>
        <w:t xml:space="preserve">The SMF POI shall store the following information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40" w:name="_Toc90924744"/>
      <w:r>
        <w:rPr>
          <w:lang w:val="en-US"/>
        </w:rPr>
        <w:t>6.2.3.10.3</w:t>
      </w:r>
      <w:r>
        <w:rPr>
          <w:lang w:val="en-US"/>
        </w:rPr>
        <w:tab/>
        <w:t>Retrieving LI state</w:t>
      </w:r>
      <w:bookmarkEnd w:id="140"/>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41" w:name="_Hlk72478687"/>
    </w:p>
    <w:bookmarkEnd w:id="141"/>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42" w:name="_Toc90924745"/>
      <w:r>
        <w:rPr>
          <w:lang w:val="en-US"/>
        </w:rPr>
        <w:t>6.2.3.10.4</w:t>
      </w:r>
      <w:r>
        <w:rPr>
          <w:lang w:val="en-US"/>
        </w:rPr>
        <w:tab/>
        <w:t>Removing LI state</w:t>
      </w:r>
      <w:bookmarkEnd w:id="142"/>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43" w:name="_Toc90924746"/>
      <w:r w:rsidRPr="00760004">
        <w:t>6.2.4</w:t>
      </w:r>
      <w:r w:rsidRPr="00760004">
        <w:tab/>
        <w:t>LI at UDM for 5G</w:t>
      </w:r>
      <w:bookmarkEnd w:id="143"/>
    </w:p>
    <w:p w14:paraId="267C87E3" w14:textId="77777777" w:rsidR="00573177" w:rsidRPr="00760004" w:rsidRDefault="00573177" w:rsidP="00573177">
      <w:pPr>
        <w:pStyle w:val="Heading4"/>
      </w:pPr>
      <w:bookmarkStart w:id="144" w:name="_Toc90924747"/>
      <w:r w:rsidRPr="00760004">
        <w:t>6.2.4.1</w:t>
      </w:r>
      <w:r w:rsidRPr="00760004">
        <w:tab/>
        <w:t>General description</w:t>
      </w:r>
      <w:bookmarkEnd w:id="144"/>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45" w:name="_Toc90924748"/>
      <w:r w:rsidRPr="00760004">
        <w:rPr>
          <w:szCs w:val="22"/>
        </w:rPr>
        <w:t>6.2.5</w:t>
      </w:r>
      <w:r w:rsidRPr="00760004">
        <w:rPr>
          <w:szCs w:val="22"/>
        </w:rPr>
        <w:tab/>
        <w:t>LI at SMSF</w:t>
      </w:r>
      <w:bookmarkEnd w:id="145"/>
    </w:p>
    <w:p w14:paraId="6D767928" w14:textId="208BCEB7" w:rsidR="00573177" w:rsidRPr="00760004" w:rsidRDefault="00573177" w:rsidP="00573177">
      <w:pPr>
        <w:pStyle w:val="Heading4"/>
        <w:rPr>
          <w:szCs w:val="22"/>
        </w:rPr>
      </w:pPr>
      <w:bookmarkStart w:id="146" w:name="_Toc90924749"/>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46"/>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3674F9AC" w:rsidR="00D550D2" w:rsidRPr="00CE0181" w:rsidRDefault="00D550D2" w:rsidP="00822E9A">
            <w:pPr>
              <w:pStyle w:val="TAL"/>
            </w:pPr>
            <w:r>
              <w:t xml:space="preserve">If included, the truncatedSMSTPDU field of the </w:t>
            </w:r>
            <w:r w:rsidRPr="003C0606">
              <w:t>sMSTPDUData (as described in</w:t>
            </w:r>
            <w:r>
              <w:t xml:space="preserve"> 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58A1A2A8" w:rsidR="00D550D2" w:rsidRPr="00CE0181" w:rsidRDefault="00D550D2" w:rsidP="00822E9A">
            <w:pPr>
              <w:pStyle w:val="TAL"/>
            </w:pPr>
            <w:r>
              <w:t>Sequence of Mediation Details, 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77777777"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47" w:name="_Toc90924750"/>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47"/>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48" w:name="_Toc90924751"/>
      <w:r>
        <w:t>6.2.5.3</w:t>
      </w:r>
      <w:r>
        <w:tab/>
        <w:t>SMS Message</w:t>
      </w:r>
      <w:bookmarkEnd w:id="148"/>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7BEB9B96" w:rsidR="007D6502" w:rsidRDefault="007D6502" w:rsidP="007D6502">
      <w:r>
        <w:t xml:space="preserve">If the IRI-POI is provisioned with the TruncateTPUserData parameter included and the IRI-POI is generating xIRI for the SMS-SUBMIT type </w:t>
      </w:r>
      <w:r w:rsidRPr="003C0606">
        <w:t>(TS 23.040 [18] Clause 9.2.2.2)</w:t>
      </w:r>
      <w:r>
        <w:t xml:space="preserve"> or SMS-DELIVER type </w:t>
      </w:r>
      <w:r w:rsidRPr="003C0606">
        <w:t>(TS 23.040 [18] Clause 9.2.2.1)</w:t>
      </w:r>
      <w:r>
        <w:t xml:space="preserve"> TPDUs, the IRI-POI</w:t>
      </w:r>
      <w:r w:rsidRPr="003C0606">
        <w:t xml:space="preserve"> </w:t>
      </w:r>
      <w:r>
        <w:t xml:space="preserve">shall use the truncatedSMSTPDU </w:t>
      </w:r>
      <w:r w:rsidRPr="003C0606">
        <w:t>(as described in 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49" w:name="_Hlk52815998"/>
            <w:r>
              <w:t>SM-TL PDU encoded per the PDUs defined in TS 23.040 [18] clause 9.2.2 but truncated to remove TP-User-Data (TS 23.040 [18] clause 9.2.3.24). Shall be chosen if the TruncateTPUserData Parameter is set.</w:t>
            </w:r>
            <w:bookmarkEnd w:id="149"/>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50" w:name="_Toc90924752"/>
      <w:r>
        <w:t>6.2.5.4</w:t>
      </w:r>
      <w:r>
        <w:tab/>
        <w:t>Generation of IRI over LI_HI2</w:t>
      </w:r>
      <w:bookmarkEnd w:id="150"/>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77777777" w:rsidR="007D6502" w:rsidRDefault="007D6502" w:rsidP="007D6502">
      <w:r>
        <w:t>The timestamp field of the psHeader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51" w:name="_Toc90924753"/>
      <w:r w:rsidRPr="00760004">
        <w:rPr>
          <w:szCs w:val="22"/>
        </w:rPr>
        <w:t>6.2.6</w:t>
      </w:r>
      <w:r w:rsidRPr="00760004">
        <w:rPr>
          <w:szCs w:val="22"/>
        </w:rPr>
        <w:tab/>
        <w:t>LI support at NRF</w:t>
      </w:r>
      <w:bookmarkEnd w:id="151"/>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52" w:name="_Toc90924754"/>
      <w:r w:rsidRPr="00760004">
        <w:rPr>
          <w:szCs w:val="22"/>
        </w:rPr>
        <w:t>6.3</w:t>
      </w:r>
      <w:r w:rsidRPr="00760004">
        <w:rPr>
          <w:szCs w:val="22"/>
        </w:rPr>
        <w:tab/>
        <w:t>4G</w:t>
      </w:r>
      <w:bookmarkEnd w:id="152"/>
    </w:p>
    <w:p w14:paraId="2E106B63" w14:textId="77777777" w:rsidR="00DB62FE" w:rsidRPr="00760004" w:rsidRDefault="00DB62FE" w:rsidP="00DB62FE">
      <w:pPr>
        <w:pStyle w:val="Heading3"/>
      </w:pPr>
      <w:bookmarkStart w:id="153" w:name="_Toc90924755"/>
      <w:r w:rsidRPr="00760004">
        <w:t>6.3.1</w:t>
      </w:r>
      <w:r w:rsidRPr="00760004">
        <w:tab/>
        <w:t>General</w:t>
      </w:r>
      <w:bookmarkEnd w:id="153"/>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77777777" w:rsidR="00095ABF" w:rsidRDefault="00095ABF" w:rsidP="00095ABF">
      <w:pPr>
        <w:pStyle w:val="B1"/>
      </w:pPr>
      <w:r>
        <w:t>-</w:t>
      </w:r>
      <w:r>
        <w:tab/>
        <w:t xml:space="preserve">Option A: </w:t>
      </w:r>
      <w:r w:rsidRPr="00760004">
        <w:t xml:space="preserve">Use LI_X1, LI_X2 and LI_X3 interfaces specified below in </w:t>
      </w:r>
      <w:r>
        <w:t xml:space="preserve">in clause 6.3.2 and 6.3.3 for the </w:t>
      </w:r>
      <w:r w:rsidRPr="00760004">
        <w:t xml:space="preserve">events listed in TS </w:t>
      </w:r>
      <w:r>
        <w:t xml:space="preserve">33.127 </w:t>
      </w:r>
      <w:r w:rsidRPr="00760004">
        <w:t>[</w:t>
      </w:r>
      <w:r>
        <w:t>5</w:t>
      </w:r>
      <w:r w:rsidRPr="00760004">
        <w:t xml:space="preserve">] clause </w:t>
      </w:r>
      <w:r>
        <w:t xml:space="preserve">6.3.2.3, the events related to SMS over NAS </w:t>
      </w:r>
      <w:r w:rsidRPr="00760004">
        <w:t>as specified in TS 33.107 [36]</w:t>
      </w:r>
      <w:r>
        <w:t xml:space="preserve"> clause 18.2.4 and </w:t>
      </w:r>
      <w:r w:rsidRPr="00760004">
        <w:t xml:space="preserve">the events listed in TS 33.107 </w:t>
      </w:r>
      <w:r>
        <w:t>[36] clause 12.2.1.2 for the SGW/PGW and ePDG.</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77777777" w:rsidR="00095ABF" w:rsidRPr="005377D4" w:rsidRDefault="00095ABF" w:rsidP="00095ABF">
      <w:r>
        <w:t>For implementations that include EPS/5GS interworking, option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54" w:name="_Toc90924756"/>
      <w:r w:rsidRPr="00760004">
        <w:t>6.3.2</w:t>
      </w:r>
      <w:r w:rsidRPr="00760004">
        <w:tab/>
        <w:t>LI at MME</w:t>
      </w:r>
      <w:bookmarkEnd w:id="154"/>
    </w:p>
    <w:p w14:paraId="5B5CE071" w14:textId="69945228" w:rsidR="00DB62FE" w:rsidRPr="00760004" w:rsidRDefault="00DB62FE" w:rsidP="00DB62FE">
      <w:pPr>
        <w:pStyle w:val="Heading4"/>
      </w:pPr>
      <w:bookmarkStart w:id="155" w:name="_Toc90924757"/>
      <w:r w:rsidRPr="00760004">
        <w:t>6.3.2.1</w:t>
      </w:r>
      <w:r w:rsidRPr="00760004">
        <w:tab/>
        <w:t>Provisioning over LI_X1</w:t>
      </w:r>
      <w:bookmarkEnd w:id="155"/>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56" w:name="_Toc90924758"/>
      <w:r w:rsidRPr="00760004">
        <w:t>6.3.2.2</w:t>
      </w:r>
      <w:r w:rsidRPr="00760004">
        <w:tab/>
        <w:t>Generation of xIRI over LI_X2</w:t>
      </w:r>
      <w:bookmarkEnd w:id="156"/>
    </w:p>
    <w:p w14:paraId="726600A6" w14:textId="77777777" w:rsidR="00CF1C5E" w:rsidRPr="002B2D56" w:rsidRDefault="00CF1C5E" w:rsidP="00CF1C5E">
      <w:pPr>
        <w:pStyle w:val="Heading5"/>
      </w:pPr>
      <w:bookmarkStart w:id="157" w:name="_Toc90924759"/>
      <w:r>
        <w:t>6.3.2.2.1</w:t>
      </w:r>
      <w:r>
        <w:tab/>
        <w:t>General</w:t>
      </w:r>
      <w:bookmarkEnd w:id="157"/>
    </w:p>
    <w:p w14:paraId="20A819A3" w14:textId="77777777" w:rsidR="007951F2" w:rsidRDefault="007951F2" w:rsidP="007951F2">
      <w:bookmarkStart w:id="158"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77777777"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clause 18.2.4 of TS 33.107 [36]</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77777777" w:rsidR="007951F2" w:rsidRDefault="007951F2" w:rsidP="000557F0">
      <w:pPr>
        <w:pStyle w:val="B2"/>
      </w:pPr>
      <w:r>
        <w:t>-</w:t>
      </w:r>
      <w:r>
        <w:tab/>
      </w:r>
      <w:r w:rsidRPr="00760004">
        <w:t>As the LIID may be not available at the MME but is mandatory in EpsHI2Operations.EpsIRIContent according to Annex B.9 of TS 33.108 [12],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77777777" w:rsidR="00852C99" w:rsidRDefault="007951F2" w:rsidP="000557F0">
      <w:pPr>
        <w:pStyle w:val="B1"/>
      </w:pPr>
      <w:r>
        <w:t>-</w:t>
      </w:r>
      <w:r>
        <w:tab/>
      </w:r>
      <w:r w:rsidRPr="00760004">
        <w:t>The IRI-POI present in the MME shall send the xIRIs over LI_X2 for each of the events listed in TS 33.107 [36] clause 12.2.1.1, the details of which are specified in clause 12.2.3 of the same TS, and in case of SMS over NAS as specified in clause 18.2.4 of TS 33.107 [36].</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77777777" w:rsidR="007951F2" w:rsidRPr="00760004" w:rsidRDefault="007951F2" w:rsidP="000557F0">
      <w:pPr>
        <w:pStyle w:val="B1"/>
      </w:pPr>
      <w:r>
        <w:t>-</w:t>
      </w:r>
      <w:r>
        <w:tab/>
      </w:r>
      <w:r w:rsidRPr="00760004">
        <w:t>As the LIID may be not available at the MME but is mandatory in EpsHI2Operations.EpsIRIContent according to Annex B.9 of TS 33.108 [12],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58"/>
    </w:p>
    <w:p w14:paraId="46164E15" w14:textId="30DD9626" w:rsidR="00531CC1" w:rsidRDefault="00531CC1" w:rsidP="00531CC1">
      <w:pPr>
        <w:pStyle w:val="Heading5"/>
      </w:pPr>
      <w:bookmarkStart w:id="159" w:name="_Toc90924760"/>
      <w:r>
        <w:t>6.3.2.2.2</w:t>
      </w:r>
      <w:r>
        <w:tab/>
        <w:t>MME identifier association</w:t>
      </w:r>
      <w:bookmarkEnd w:id="159"/>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21356787" w14:textId="77777777" w:rsidR="00531CC1" w:rsidRDefault="00531CC1" w:rsidP="00822E9A">
            <w:pPr>
              <w:pStyle w:val="TAL"/>
            </w:pPr>
            <w:r>
              <w:t>Encoded as a</w:t>
            </w:r>
            <w:r w:rsidRPr="00BE3FED">
              <w:t xml:space="preserve"> </w:t>
            </w:r>
            <w:r w:rsidRPr="00771CD6">
              <w:rPr>
                <w:i/>
              </w:rPr>
              <w:t>userLocation</w:t>
            </w:r>
            <w:r w:rsidRPr="00BE3FED">
              <w:t xml:space="preserve"> parameter (</w:t>
            </w:r>
            <w:r w:rsidRPr="00771CD6">
              <w:rPr>
                <w:i/>
              </w:rPr>
              <w:t>location&gt;locationInfo&gt;</w:t>
            </w:r>
            <w:r>
              <w:rPr>
                <w:i/>
              </w:rPr>
              <w:t xml:space="preserve"> 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7777777" w:rsidR="00531CC1" w:rsidRDefault="00531CC1" w:rsidP="00822E9A">
            <w:pPr>
              <w:pStyle w:val="TAL"/>
            </w:pPr>
            <w:r>
              <w:t>List of tracking areas associated with the registration area within which the UE is current registered. (See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60" w:name="_Toc90924761"/>
      <w:r>
        <w:t>6.3.2.2.3</w:t>
      </w:r>
      <w:r>
        <w:tab/>
        <w:t>Attach</w:t>
      </w:r>
      <w:bookmarkEnd w:id="160"/>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77777777" w:rsidR="00DB1298" w:rsidRPr="00760004" w:rsidRDefault="00DB1298" w:rsidP="00822E9A">
            <w:pPr>
              <w:pStyle w:val="TAL"/>
            </w:pPr>
            <w:r w:rsidRPr="00760004">
              <w:t>Location information determined by the network during the registration, if available.</w:t>
            </w:r>
          </w:p>
          <w:p w14:paraId="553D03D7"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77777777"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61" w:name="_Toc90924762"/>
      <w:r>
        <w:t>6.3</w:t>
      </w:r>
      <w:r w:rsidRPr="00760004">
        <w:t>.2.2.</w:t>
      </w:r>
      <w:r>
        <w:t>4</w:t>
      </w:r>
      <w:r>
        <w:tab/>
        <w:t>Detach</w:t>
      </w:r>
      <w:bookmarkEnd w:id="161"/>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77777777"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7777777" w:rsidR="00DB1298" w:rsidRPr="00760004" w:rsidRDefault="00DB1298" w:rsidP="00822E9A">
            <w:pPr>
              <w:pStyle w:val="TAL"/>
            </w:pPr>
            <w:r w:rsidRPr="00760004">
              <w:t>Location information determined by the network during the deregistration, if available.</w:t>
            </w:r>
          </w:p>
          <w:p w14:paraId="6BBC68BB" w14:textId="77777777" w:rsidR="00DB1298" w:rsidRPr="00760004" w:rsidRDefault="00DB1298"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77777777"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77777777"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62" w:name="_Toc90924763"/>
      <w:r>
        <w:t>6.3</w:t>
      </w:r>
      <w:r w:rsidRPr="00760004">
        <w:t>.2.2.</w:t>
      </w:r>
      <w:r>
        <w:t>5</w:t>
      </w:r>
      <w:r w:rsidRPr="00760004">
        <w:tab/>
      </w:r>
      <w:r>
        <w:t xml:space="preserve">Tracking Area/EPS </w:t>
      </w:r>
      <w:r w:rsidRPr="00760004">
        <w:t>Location update</w:t>
      </w:r>
      <w:bookmarkEnd w:id="162"/>
    </w:p>
    <w:p w14:paraId="2C3229C4" w14:textId="77777777"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target’s UE location is updated due to target’s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1A3AA065" w:rsidR="00DB1298" w:rsidRPr="00760004" w:rsidRDefault="00DB1298" w:rsidP="00DB1298">
      <w:r w:rsidRPr="006C5058">
        <w:t xml:space="preserve">The UE mobility events resulting in generation of an MMELocationUpdate xIRI include the </w:t>
      </w:r>
      <w:r w:rsidRPr="006C5058">
        <w:rPr>
          <w:i/>
          <w:iCs/>
        </w:rPr>
        <w:t>S1 Path Switch Request</w:t>
      </w:r>
      <w:r w:rsidRPr="006C5058">
        <w:t xml:space="preserve"> (</w:t>
      </w:r>
      <w:r w:rsidRPr="006C5058">
        <w:rPr>
          <w:i/>
          <w:iCs/>
        </w:rPr>
        <w:t>intra E-UTRAN handover</w:t>
      </w:r>
      <w:r w:rsidRPr="006C5058">
        <w:t xml:space="preserve"> </w:t>
      </w:r>
      <w:r w:rsidRPr="006C5058">
        <w:rPr>
          <w:i/>
          <w:iCs/>
        </w:rPr>
        <w:t xml:space="preserve">X2 based handover </w:t>
      </w:r>
      <w:r w:rsidRPr="006C5058">
        <w:t>procedure described in 3GPP TS 23.401 [</w:t>
      </w:r>
      <w:r>
        <w:t>50</w:t>
      </w:r>
      <w:r w:rsidRPr="006C5058">
        <w:t xml:space="preserve">], clause 5.5.1.1) and the </w:t>
      </w:r>
      <w:r w:rsidRPr="006C5058">
        <w:rPr>
          <w:i/>
          <w:iCs/>
        </w:rPr>
        <w:t>S1 Handover Notify</w:t>
      </w:r>
      <w:r w:rsidRPr="006C5058">
        <w:t xml:space="preserve"> (</w:t>
      </w:r>
      <w:r w:rsidRPr="006C5058">
        <w:rPr>
          <w:i/>
          <w:iCs/>
        </w:rPr>
        <w:t>Intra E-UTRAN S1 based handover</w:t>
      </w:r>
      <w:r w:rsidRPr="006C5058">
        <w:t xml:space="preserve"> procedure described in 3GPP TS 23.4</w:t>
      </w:r>
      <w:r w:rsidRPr="009F3E60">
        <w:t>0</w:t>
      </w:r>
      <w:r w:rsidRPr="006C5058">
        <w:t>1</w:t>
      </w:r>
      <w:r w:rsidRPr="009F3E60">
        <w:t xml:space="preserve"> [</w:t>
      </w:r>
      <w:r>
        <w:t>50</w:t>
      </w:r>
      <w:r w:rsidRPr="009F3E60">
        <w:t xml:space="preserve">], clause </w:t>
      </w:r>
      <w:r w:rsidRPr="006C5058">
        <w:t>5.5.1.2</w:t>
      </w:r>
      <w:r w:rsidRPr="009F3E60">
        <w:t>).</w:t>
      </w:r>
    </w:p>
    <w:p w14:paraId="0CF046CC" w14:textId="77777777"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target's UE, as described in 3GPP TS 37.340 [37], clause 10.</w:t>
      </w:r>
    </w:p>
    <w:p w14:paraId="78D8B947" w14:textId="77777777"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the LCS</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77777777" w:rsidR="00DB1298" w:rsidRDefault="00DB1298" w:rsidP="00822E9A">
            <w:pPr>
              <w:pStyle w:val="TAL"/>
            </w:pP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63" w:name="_Toc90924764"/>
      <w:r>
        <w:t>6.3</w:t>
      </w:r>
      <w:r w:rsidRPr="00760004">
        <w:t>.2.2.</w:t>
      </w:r>
      <w:r>
        <w:t>6</w:t>
      </w:r>
      <w:r w:rsidRPr="00760004">
        <w:tab/>
        <w:t xml:space="preserve">Start of interception with </w:t>
      </w:r>
      <w:r>
        <w:t>EPS attached</w:t>
      </w:r>
      <w:r w:rsidRPr="00760004">
        <w:t xml:space="preserve"> UE</w:t>
      </w:r>
      <w:bookmarkEnd w:id="163"/>
    </w:p>
    <w:p w14:paraId="7CBDB6B4" w14:textId="62C815AE"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for 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119849F2"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64" w:name="_Toc90924765"/>
      <w:r>
        <w:t>6.3</w:t>
      </w:r>
      <w:r w:rsidRPr="00760004">
        <w:t>.2.2.</w:t>
      </w:r>
      <w:r>
        <w:t>7</w:t>
      </w:r>
      <w:r w:rsidRPr="00760004">
        <w:tab/>
      </w:r>
      <w:r>
        <w:t>MME</w:t>
      </w:r>
      <w:r w:rsidRPr="00760004">
        <w:t xml:space="preserve"> unsuccessful procedure</w:t>
      </w:r>
      <w:bookmarkEnd w:id="164"/>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7777777" w:rsidR="00DB1298" w:rsidRPr="00760004" w:rsidRDefault="00DB1298" w:rsidP="00822E9A">
            <w:pPr>
              <w:pStyle w:val="TAL"/>
            </w:pPr>
            <w:r>
              <w:t>Provides the value of the ESM or EMM cause, see TS 24.3</w:t>
            </w:r>
            <w:r w:rsidRPr="00760004">
              <w:t>01 [</w:t>
            </w:r>
            <w:r>
              <w:t>51], 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77777777" w:rsidR="00DB1298" w:rsidRPr="00760004" w:rsidRDefault="00DB1298" w:rsidP="00822E9A">
            <w:pPr>
              <w:pStyle w:val="TAL"/>
            </w:pPr>
            <w:r w:rsidRPr="00760004">
              <w:t xml:space="preserve">Location information determined by the network during the </w:t>
            </w:r>
            <w:r>
              <w:t>procedure</w:t>
            </w:r>
            <w:r w:rsidRPr="00760004">
              <w:t>, if available.</w:t>
            </w:r>
          </w:p>
          <w:p w14:paraId="1DA730A0"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w:t>
            </w:r>
            <w:r w:rsidRPr="00760004">
              <w:t>see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37551E71" w14:textId="77777777" w:rsidR="00DB1298" w:rsidRDefault="00DB1298" w:rsidP="00DB1298">
      <w:pPr>
        <w:pStyle w:val="Heading4"/>
      </w:pPr>
      <w:bookmarkStart w:id="165" w:name="_Toc90924766"/>
      <w:r w:rsidRPr="00760004">
        <w:t>6.3.2.3</w:t>
      </w:r>
      <w:r w:rsidRPr="00760004">
        <w:tab/>
        <w:t>Generation of IRI over LI_HI2</w:t>
      </w:r>
      <w:bookmarkEnd w:id="165"/>
    </w:p>
    <w:p w14:paraId="577D98B6" w14:textId="77777777" w:rsidR="00DB1298" w:rsidRPr="00675B88" w:rsidRDefault="00DB1298" w:rsidP="00DB1298">
      <w:pPr>
        <w:pStyle w:val="Heading5"/>
      </w:pPr>
      <w:bookmarkStart w:id="166" w:name="_Toc90924767"/>
      <w:r>
        <w:t>6.3.2.3.1</w:t>
      </w:r>
      <w:r>
        <w:tab/>
        <w:t>General</w:t>
      </w:r>
      <w:bookmarkEnd w:id="166"/>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CD6835D" w:rsidR="00DB1298" w:rsidRDefault="00DB1298" w:rsidP="00DB1298">
      <w:r w:rsidRPr="00760004">
        <w:t>The IRI messages shall be delivered over LI_HI2 according to clause 10 of ETSI TS 102 232-7 [10]</w:t>
      </w:r>
      <w:r>
        <w:t>.When Option A specified in clause 6.3.1 is used, LI_HI2 shall be realised as described in clause 6.3.2.3.</w:t>
      </w:r>
      <w:r w:rsidR="005A5EC6">
        <w:t>2</w:t>
      </w:r>
      <w:r>
        <w:t>.</w:t>
      </w:r>
    </w:p>
    <w:p w14:paraId="35E0F1C7" w14:textId="5ABF3F06" w:rsidR="00DB1298" w:rsidRDefault="00DB1298" w:rsidP="00DB1298">
      <w:r>
        <w:t>When Option B or Option C specified in clause 6.3.1 used, LI_HI2 shall be realised as described in clause 6.3.2.3.</w:t>
      </w:r>
      <w:r w:rsidR="005A5EC6">
        <w:t>3</w:t>
      </w:r>
      <w:r>
        <w:t>.</w:t>
      </w:r>
    </w:p>
    <w:p w14:paraId="11A82ECC" w14:textId="77777777" w:rsidR="00DB1298" w:rsidRDefault="00DB1298" w:rsidP="00DB1298">
      <w:pPr>
        <w:pStyle w:val="Heading5"/>
      </w:pPr>
      <w:bookmarkStart w:id="167" w:name="_Toc90924768"/>
      <w:r>
        <w:t>6.3.2.3.2</w:t>
      </w:r>
      <w:r>
        <w:tab/>
        <w:t>Option A</w:t>
      </w:r>
      <w:bookmarkEnd w:id="167"/>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77777777" w:rsidR="00DB1298" w:rsidRDefault="00DB1298" w:rsidP="00DB1298">
      <w:r>
        <w:t>The timestamp field of the psHeader structure shall be set to the time at which the MME event was observed (i.e. the timestamp field of the X2 PDU).</w:t>
      </w:r>
    </w:p>
    <w:p w14:paraId="1D0F5602" w14:textId="77777777"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68" w:name="_Toc90924769"/>
      <w:r>
        <w:t>6.3.2.3.3</w:t>
      </w:r>
      <w:r>
        <w:tab/>
        <w:t>Option B and Option C</w:t>
      </w:r>
      <w:bookmarkEnd w:id="168"/>
    </w:p>
    <w:p w14:paraId="3BB602A1" w14:textId="36F91B0B" w:rsidR="00DB1298" w:rsidRDefault="00DB1298" w:rsidP="00DB1298">
      <w:r>
        <w:t>For all messages except MMEIdentifierAssociation, the IRI messages shall include an IRI payload encoded according to Annex B.9 of TS 33.108 [12].</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69" w:name="_Toc90924770"/>
      <w:r w:rsidRPr="00760004">
        <w:t>6.3.3</w:t>
      </w:r>
      <w:r w:rsidRPr="00760004">
        <w:tab/>
        <w:t>LI at SGW/PGW and ePDG</w:t>
      </w:r>
      <w:bookmarkEnd w:id="169"/>
    </w:p>
    <w:p w14:paraId="3ADB7F26" w14:textId="77777777" w:rsidR="001C3787" w:rsidRDefault="001C3787" w:rsidP="001C3787">
      <w:pPr>
        <w:pStyle w:val="Heading4"/>
      </w:pPr>
      <w:bookmarkStart w:id="170" w:name="_Toc90924771"/>
      <w:r>
        <w:t>6.3.3.0</w:t>
      </w:r>
      <w:r>
        <w:tab/>
        <w:t>General</w:t>
      </w:r>
      <w:bookmarkEnd w:id="170"/>
    </w:p>
    <w:p w14:paraId="11A9B9E3" w14:textId="77777777" w:rsidR="001C3787" w:rsidRPr="00F31A5F" w:rsidRDefault="001C3787" w:rsidP="001C3787">
      <w:r>
        <w:t>Unless otherwise specified, the following clauses apply to both CUPS and non-CUPS EPS architectures. When CUPS architecture is used, unless otherwise specified, the term SGW/PGW refers to both the SGW-U/PGW-U and the SGW-C/PGW-C</w:t>
      </w:r>
    </w:p>
    <w:p w14:paraId="374CEE37" w14:textId="77777777" w:rsidR="001C3787" w:rsidRPr="00760004" w:rsidRDefault="001C3787" w:rsidP="001C3787">
      <w:pPr>
        <w:pStyle w:val="Heading4"/>
      </w:pPr>
      <w:bookmarkStart w:id="171" w:name="_Toc90924772"/>
      <w:r w:rsidRPr="00760004">
        <w:t>6.3.3.1</w:t>
      </w:r>
      <w:r w:rsidRPr="00760004">
        <w:tab/>
        <w:t>Provisioning over LI_X1</w:t>
      </w:r>
      <w:bookmarkEnd w:id="171"/>
    </w:p>
    <w:p w14:paraId="1D5B8907" w14:textId="77777777" w:rsidR="001C3787" w:rsidRDefault="001C3787" w:rsidP="001C3787">
      <w:pPr>
        <w:pStyle w:val="Heading5"/>
      </w:pPr>
      <w:bookmarkStart w:id="172" w:name="_Toc90924773"/>
      <w:r>
        <w:t>6.3.3.1.1</w:t>
      </w:r>
      <w:r>
        <w:tab/>
        <w:t>General</w:t>
      </w:r>
      <w:bookmarkEnd w:id="172"/>
    </w:p>
    <w:p w14:paraId="5BA48B3D" w14:textId="77777777" w:rsidR="001C3787" w:rsidRPr="00760004" w:rsidRDefault="001C3787" w:rsidP="001C3787">
      <w:r w:rsidRPr="00760004">
        <w:t xml:space="preserve">The </w:t>
      </w:r>
      <w:r>
        <w:t>L</w:t>
      </w:r>
      <w:r w:rsidRPr="00760004">
        <w:t>I</w:t>
      </w:r>
      <w:r>
        <w:t xml:space="preserve"> function</w:t>
      </w:r>
      <w:r w:rsidRPr="00760004">
        <w:t>s in the SGW/PGW and ePDG shall support the target identifiers specified in TS 33.1</w:t>
      </w:r>
      <w:r>
        <w:t>2</w:t>
      </w:r>
      <w:r w:rsidRPr="00760004">
        <w:t>7 [</w:t>
      </w:r>
      <w:r>
        <w:t>5</w:t>
      </w:r>
      <w:r w:rsidRPr="00760004">
        <w:t xml:space="preserve">] clause </w:t>
      </w:r>
      <w:r>
        <w:t>6.3.3.2</w:t>
      </w:r>
      <w:r w:rsidRPr="00760004">
        <w:t>:</w:t>
      </w:r>
    </w:p>
    <w:p w14:paraId="527E77C1" w14:textId="77777777" w:rsidR="001C3787" w:rsidRPr="00760004" w:rsidRDefault="001C3787" w:rsidP="001C3787">
      <w:pPr>
        <w:pStyle w:val="B1"/>
      </w:pPr>
      <w:r w:rsidRPr="00760004">
        <w:t>-</w:t>
      </w:r>
      <w:r w:rsidRPr="00760004">
        <w:tab/>
        <w:t>IMSI (using the IMSI target identifier format from ETSI TS 103 221-1 [7]).</w:t>
      </w:r>
    </w:p>
    <w:p w14:paraId="58C503B9" w14:textId="77777777" w:rsidR="001C3787" w:rsidRPr="00760004" w:rsidRDefault="001C3787" w:rsidP="001C3787">
      <w:pPr>
        <w:pStyle w:val="B1"/>
      </w:pPr>
      <w:r w:rsidRPr="00760004">
        <w:t>-</w:t>
      </w:r>
      <w:r w:rsidRPr="00760004">
        <w:tab/>
        <w:t>MSISDN (using the E164Number target identifier format from ETSI TS 103 221-1 [7]).</w:t>
      </w:r>
    </w:p>
    <w:p w14:paraId="192CBD88" w14:textId="77777777" w:rsidR="001C3787" w:rsidRPr="00760004" w:rsidRDefault="001C3787" w:rsidP="001C3787">
      <w:pPr>
        <w:pStyle w:val="B1"/>
      </w:pPr>
      <w:r w:rsidRPr="00760004">
        <w:t>-</w:t>
      </w:r>
      <w:r w:rsidRPr="00760004">
        <w:tab/>
        <w:t>ME Identity (using the IMEI target identifier format from ETSI TS 103 221-1 [7]).</w:t>
      </w:r>
    </w:p>
    <w:p w14:paraId="646FBE68" w14:textId="77777777" w:rsidR="001C3787" w:rsidRPr="00C22CB4" w:rsidRDefault="001C3787" w:rsidP="001C3787">
      <w:pPr>
        <w:pStyle w:val="Heading5"/>
      </w:pPr>
      <w:bookmarkStart w:id="173" w:name="_Toc90924774"/>
      <w:r>
        <w:t>6.3.3.1.2</w:t>
      </w:r>
      <w:r>
        <w:tab/>
        <w:t>Non-CUPS Architecture</w:t>
      </w:r>
      <w:bookmarkEnd w:id="173"/>
    </w:p>
    <w:p w14:paraId="2DE877DF" w14:textId="77777777" w:rsidR="001C3787" w:rsidRDefault="001C3787" w:rsidP="001C3787">
      <w:r>
        <w:t>When the EPS is implemented using non-CUPS architecture, t</w:t>
      </w:r>
      <w:r w:rsidRPr="00760004">
        <w:t>he IRI-POI and CC-POI present in the SGW/PGW and ePDG are provisioned over LI_X1 by the LIPF using the X1 protocol as described in clause 5.2.2. A single task may be used.</w:t>
      </w:r>
    </w:p>
    <w:p w14:paraId="4A4B628E" w14:textId="77777777" w:rsidR="001C3787" w:rsidRDefault="001C3787" w:rsidP="001C3787">
      <w:pPr>
        <w:pStyle w:val="Heading5"/>
      </w:pPr>
      <w:bookmarkStart w:id="174" w:name="_Toc90924775"/>
      <w:r>
        <w:t>6.3.3.1.3</w:t>
      </w:r>
      <w:r>
        <w:tab/>
        <w:t>CUPS Architecture</w:t>
      </w:r>
      <w:bookmarkEnd w:id="174"/>
    </w:p>
    <w:p w14:paraId="4910B26F" w14:textId="77777777" w:rsidR="001C3787" w:rsidRPr="00E07435" w:rsidRDefault="001C3787" w:rsidP="001C3787">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209A25CA" w14:textId="77777777" w:rsidR="001C3787" w:rsidRPr="00760004" w:rsidRDefault="001C3787" w:rsidP="001C3787">
      <w:pPr>
        <w:pStyle w:val="Heading4"/>
      </w:pPr>
      <w:bookmarkStart w:id="175" w:name="_Toc90924776"/>
      <w:r w:rsidRPr="00760004">
        <w:t>6.3.3.2</w:t>
      </w:r>
      <w:r w:rsidRPr="00760004">
        <w:tab/>
        <w:t>Generation of xIRI over LI_X2</w:t>
      </w:r>
      <w:bookmarkEnd w:id="175"/>
    </w:p>
    <w:p w14:paraId="54A88B93" w14:textId="77777777" w:rsidR="001C3787" w:rsidRPr="00760004" w:rsidRDefault="001C3787" w:rsidP="001C3787">
      <w:r w:rsidRPr="00760004">
        <w:t>The IRI-POI present in the SGW/PGW and ePDG shall send the xIRIs over LI_X2 for each of the events listed in TS 33.107 [36] clause 12.2.1.</w:t>
      </w:r>
      <w:r>
        <w:t>2</w:t>
      </w:r>
      <w:r w:rsidRPr="00760004">
        <w:t>, the details of which are specified in clause 12.2.3 of the same TS.</w:t>
      </w:r>
    </w:p>
    <w:p w14:paraId="60FF7465" w14:textId="77777777" w:rsidR="001C3787" w:rsidRPr="00760004" w:rsidRDefault="001C3787" w:rsidP="001C3787">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43213968" w14:textId="77777777" w:rsidR="001C3787" w:rsidRDefault="001C3787" w:rsidP="001C3787">
      <w:r w:rsidRPr="00760004">
        <w:t>As the LIID may be not available at the SGW/PGW and ePDG but is mandatory in EpsHI2Operations.EpsIRIContent according to Annex B.9 of TS 33.108 [12], its value in the lawfulInterceptionIdentifier field of the encoded PDU shall be set to the fixed string "LIIDNotPresent".</w:t>
      </w:r>
    </w:p>
    <w:p w14:paraId="6CA42824" w14:textId="77777777" w:rsidR="001C3787" w:rsidRDefault="001C3787" w:rsidP="001C3787">
      <w:pPr>
        <w:pStyle w:val="Heading4"/>
      </w:pPr>
      <w:bookmarkStart w:id="176" w:name="_Toc90924777"/>
      <w:r>
        <w:t>6.3.3.2A</w:t>
      </w:r>
      <w:r>
        <w:tab/>
        <w:t>Triggering of the CC-POI from CC-TF over LI_T3</w:t>
      </w:r>
      <w:bookmarkEnd w:id="176"/>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177" w:name="_Toc90924778"/>
      <w:r w:rsidRPr="00760004">
        <w:t>6.3.3.3</w:t>
      </w:r>
      <w:r w:rsidRPr="00760004">
        <w:tab/>
        <w:t>Generation of xCC at CC-POI in the SGW/PGW and ePDG over LI_X3</w:t>
      </w:r>
      <w:bookmarkEnd w:id="177"/>
    </w:p>
    <w:p w14:paraId="7010C42E" w14:textId="77777777" w:rsidR="001C3787" w:rsidRPr="00C22CB4" w:rsidRDefault="001C3787" w:rsidP="001C3787">
      <w:pPr>
        <w:pStyle w:val="Heading5"/>
      </w:pPr>
      <w:bookmarkStart w:id="178" w:name="_Toc90924779"/>
      <w:r>
        <w:t>6.3.3.3.1</w:t>
      </w:r>
      <w:r>
        <w:tab/>
        <w:t>Non-CUPS architecture</w:t>
      </w:r>
      <w:bookmarkEnd w:id="178"/>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179" w:name="_Toc90924780"/>
      <w:r>
        <w:t>6.3.3.3.2</w:t>
      </w:r>
      <w:r>
        <w:tab/>
        <w:t>CUPS architecture</w:t>
      </w:r>
      <w:bookmarkEnd w:id="179"/>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180" w:name="_Toc90924781"/>
      <w:r w:rsidRPr="00760004">
        <w:t>6.3.3.4</w:t>
      </w:r>
      <w:r w:rsidRPr="00760004">
        <w:tab/>
        <w:t>Generation of IRI over LI_HI2</w:t>
      </w:r>
      <w:bookmarkEnd w:id="180"/>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77777777" w:rsidR="00DB62FE" w:rsidRPr="00760004" w:rsidRDefault="00DB62FE" w:rsidP="00DB62FE">
      <w:r w:rsidRPr="00760004">
        <w:t>The IRI messages shall include an IRI payload encoded according to Clause 10.5 and Annex B.9 of TS 33.108 [12]. The MDF2 shall encode the correct value of LIID in the IRI message, replacing the value "LIIDNotPresent" given in the xIRI (see clause 6.3.2.2).</w:t>
      </w:r>
    </w:p>
    <w:p w14:paraId="59DF33BC" w14:textId="45F088DC" w:rsidR="00DB62FE" w:rsidRPr="00760004" w:rsidRDefault="00DB62FE" w:rsidP="00DB62FE">
      <w:r w:rsidRPr="00760004">
        <w:t>The IRI messages shall be delivered over LI_HI2 according to clause 10 of ETSI TS 102 232-7 [10].</w:t>
      </w:r>
    </w:p>
    <w:p w14:paraId="62D0A317" w14:textId="77777777" w:rsidR="00DB62FE" w:rsidRPr="00760004" w:rsidRDefault="00DB62FE" w:rsidP="00DB62FE">
      <w:pPr>
        <w:pStyle w:val="Heading4"/>
      </w:pPr>
      <w:bookmarkStart w:id="181" w:name="_Toc90924782"/>
      <w:r w:rsidRPr="00760004">
        <w:t>6.3.3.5</w:t>
      </w:r>
      <w:r w:rsidRPr="00760004">
        <w:tab/>
        <w:t>Generation of CC over LI_HI3</w:t>
      </w:r>
      <w:bookmarkEnd w:id="181"/>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77777777" w:rsidR="00DB62FE" w:rsidRPr="00760004" w:rsidRDefault="00DB62FE" w:rsidP="00DB62FE">
      <w:r w:rsidRPr="00760004">
        <w:t>The CC shall include a CC payload encoded according to Annex B.10 of TS 33.108 [12].</w:t>
      </w:r>
    </w:p>
    <w:p w14:paraId="495CDC21" w14:textId="77777777" w:rsidR="00DB62FE" w:rsidRPr="00760004" w:rsidRDefault="00DB62FE" w:rsidP="00DB62FE">
      <w:r w:rsidRPr="00760004">
        <w:t>The CC shall be delivered over LI_HI3 according to clause 10 of ETSI TS 102 232-7 [10].</w:t>
      </w:r>
    </w:p>
    <w:p w14:paraId="1333E5E2" w14:textId="77777777" w:rsidR="00573177" w:rsidRPr="00760004" w:rsidRDefault="00573177" w:rsidP="00573177">
      <w:pPr>
        <w:pStyle w:val="Heading2"/>
        <w:rPr>
          <w:szCs w:val="22"/>
        </w:rPr>
      </w:pPr>
      <w:bookmarkStart w:id="182" w:name="_Toc90924783"/>
      <w:r w:rsidRPr="00760004">
        <w:rPr>
          <w:szCs w:val="22"/>
        </w:rPr>
        <w:t>6.4</w:t>
      </w:r>
      <w:r w:rsidRPr="00760004">
        <w:rPr>
          <w:szCs w:val="22"/>
        </w:rPr>
        <w:tab/>
        <w:t>3G</w:t>
      </w:r>
      <w:bookmarkEnd w:id="182"/>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183" w:name="_Toc90924784"/>
      <w:r w:rsidRPr="00760004">
        <w:t>7</w:t>
      </w:r>
      <w:r w:rsidR="002E303B" w:rsidRPr="00760004">
        <w:tab/>
        <w:t>Service Layer Based Interception</w:t>
      </w:r>
      <w:bookmarkEnd w:id="183"/>
    </w:p>
    <w:p w14:paraId="373D3027" w14:textId="77777777" w:rsidR="00716BA7" w:rsidRPr="00760004" w:rsidRDefault="00716BA7" w:rsidP="00716BA7">
      <w:pPr>
        <w:pStyle w:val="Heading2"/>
      </w:pPr>
      <w:bookmarkStart w:id="184" w:name="_Toc90924785"/>
      <w:r w:rsidRPr="00760004">
        <w:t>7.1</w:t>
      </w:r>
      <w:r w:rsidRPr="00760004">
        <w:tab/>
        <w:t>Introduction</w:t>
      </w:r>
      <w:bookmarkEnd w:id="184"/>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185" w:name="_Toc90924786"/>
      <w:r w:rsidRPr="00760004">
        <w:t>7.2</w:t>
      </w:r>
      <w:r w:rsidRPr="00760004">
        <w:tab/>
        <w:t>Central Subscriber Management</w:t>
      </w:r>
      <w:bookmarkEnd w:id="185"/>
    </w:p>
    <w:p w14:paraId="66ACB3BA" w14:textId="309E1230" w:rsidR="00154002" w:rsidRPr="00760004" w:rsidRDefault="00154002" w:rsidP="00154002">
      <w:pPr>
        <w:pStyle w:val="Heading3"/>
      </w:pPr>
      <w:bookmarkStart w:id="186" w:name="_Toc90924787"/>
      <w:r w:rsidRPr="00760004">
        <w:t>7.2.1</w:t>
      </w:r>
      <w:r w:rsidRPr="00760004">
        <w:tab/>
        <w:t>General description</w:t>
      </w:r>
      <w:bookmarkEnd w:id="186"/>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187" w:name="_Toc90924788"/>
      <w:r w:rsidRPr="00760004">
        <w:t>7.2.2</w:t>
      </w:r>
      <w:r w:rsidRPr="00760004">
        <w:tab/>
        <w:t>LI at UDM</w:t>
      </w:r>
      <w:bookmarkEnd w:id="187"/>
    </w:p>
    <w:p w14:paraId="34E88B16" w14:textId="77777777" w:rsidR="00154002" w:rsidRPr="00760004" w:rsidRDefault="00154002" w:rsidP="00154002">
      <w:pPr>
        <w:pStyle w:val="Heading4"/>
      </w:pPr>
      <w:bookmarkStart w:id="188" w:name="_Toc90924789"/>
      <w:r w:rsidRPr="00760004">
        <w:t>7.2.2.1</w:t>
      </w:r>
      <w:r w:rsidRPr="00760004">
        <w:tab/>
        <w:t>General description</w:t>
      </w:r>
      <w:bookmarkEnd w:id="188"/>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189" w:name="_Toc90924790"/>
      <w:r w:rsidRPr="00760004">
        <w:t>7.2.2.2</w:t>
      </w:r>
      <w:r w:rsidRPr="00760004">
        <w:tab/>
        <w:t>Provisioning over LI_X1</w:t>
      </w:r>
      <w:bookmarkEnd w:id="189"/>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190" w:name="_Toc90924791"/>
      <w:r w:rsidRPr="00760004">
        <w:t>7</w:t>
      </w:r>
      <w:r w:rsidR="00154002" w:rsidRPr="00760004">
        <w:t>.2.2.3</w:t>
      </w:r>
      <w:r w:rsidR="00154002" w:rsidRPr="00760004">
        <w:tab/>
        <w:t>Generation of xIRI over LI_X2</w:t>
      </w:r>
      <w:bookmarkEnd w:id="190"/>
    </w:p>
    <w:p w14:paraId="0AF74925" w14:textId="5D22AD48" w:rsidR="00B704F8" w:rsidRPr="00760004" w:rsidRDefault="00B704F8" w:rsidP="00160265">
      <w:pPr>
        <w:pStyle w:val="Heading5"/>
      </w:pPr>
      <w:bookmarkStart w:id="191" w:name="_Toc90924792"/>
      <w:r w:rsidRPr="00760004">
        <w:t>7.2.2.3</w:t>
      </w:r>
      <w:r w:rsidR="00EC66BD" w:rsidRPr="00760004">
        <w:t>.</w:t>
      </w:r>
      <w:r w:rsidRPr="00760004">
        <w:t>1</w:t>
      </w:r>
      <w:r w:rsidRPr="00760004">
        <w:tab/>
        <w:t>General description</w:t>
      </w:r>
      <w:bookmarkEnd w:id="191"/>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192" w:name="_Toc90924793"/>
      <w:r w:rsidRPr="00760004">
        <w:t>7.2.2.3.</w:t>
      </w:r>
      <w:r w:rsidR="00B704F8" w:rsidRPr="00760004">
        <w:t>2</w:t>
      </w:r>
      <w:r w:rsidRPr="00760004">
        <w:tab/>
        <w:t xml:space="preserve">Serving </w:t>
      </w:r>
      <w:r w:rsidR="006D5623" w:rsidRPr="00760004">
        <w:t>s</w:t>
      </w:r>
      <w:r w:rsidRPr="00760004">
        <w:t>ystem</w:t>
      </w:r>
      <w:bookmarkEnd w:id="192"/>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54CCDBAD"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788CAD10"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77777777" w:rsidR="00A00427" w:rsidRPr="00760004" w:rsidRDefault="00A00427" w:rsidP="000D73D5">
            <w:pPr>
              <w:pStyle w:val="TAL"/>
            </w:pPr>
            <w:r w:rsidRPr="00760004">
              <w:t>Serving AMF’s GUAMI, when known. See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56E013A9" w:rsidR="00A00427" w:rsidRPr="00760004" w:rsidRDefault="00A00427" w:rsidP="000D73D5">
            <w:pPr>
              <w:pStyle w:val="TAL"/>
            </w:pPr>
            <w:r w:rsidRPr="00760004">
              <w:t>Serving MME’s GUMMEI See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bl>
    <w:p w14:paraId="210DF25B" w14:textId="77777777" w:rsidR="00F7115E" w:rsidRPr="00760004" w:rsidRDefault="00F7115E" w:rsidP="00020C2C"/>
    <w:p w14:paraId="34F334A8" w14:textId="5CC6D8A9"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29B55D61"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193" w:name="_Toc90924794"/>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193"/>
    </w:p>
    <w:p w14:paraId="12C5E2E9" w14:textId="77777777" w:rsidR="008B761E" w:rsidRDefault="008B761E" w:rsidP="008B761E">
      <w:r>
        <w:t>The IRI-POI in the UDM shall generate an xIRI containing the UDMSubscriberRecordChangeMessage record when it detects the following events:</w:t>
      </w:r>
    </w:p>
    <w:p w14:paraId="4C9EB3A0" w14:textId="77777777"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77777777"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77777777"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77777777"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77777777"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7777777"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77777777"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7777777"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77777777"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77777777"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77777777" w:rsidR="008B761E" w:rsidRDefault="008B761E" w:rsidP="00822E9A">
            <w:pPr>
              <w:pStyle w:val="TAL"/>
            </w:pPr>
            <w:r>
              <w:t>PEI currently associated with the target UE, when known, see TS 29.571 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77777777" w:rsidR="008B761E" w:rsidRDefault="008B761E" w:rsidP="00822E9A">
            <w:pPr>
              <w:pStyle w:val="TAL"/>
            </w:pPr>
            <w:r>
              <w:t>Identifies the target UE’s old service identifiers (e.g. SNSSAI, CAGID), when known, see TS 29.571.</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194" w:name="_Hlk49966267"/>
            <w:r>
              <w:t>Old PEI associated with the target UE, when known.</w:t>
            </w:r>
            <w:bookmarkEnd w:id="194"/>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4EF69115" w:rsidR="008B761E" w:rsidRDefault="008B761E" w:rsidP="00822E9A">
            <w:pPr>
              <w:pStyle w:val="TAL"/>
            </w:pPr>
            <w:r>
              <w:t>Identifies the target UE’s 5G service identifiers that have been modified (</w:t>
            </w:r>
            <w:r w:rsidR="00121B08">
              <w:t>e.g.</w:t>
            </w:r>
            <w:r>
              <w:t xml:space="preserve"> SNSSAI, CAGID), when known, see TS 29.571.</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195" w:name="_Toc90924795"/>
      <w:r w:rsidRPr="00760004">
        <w:t>7.2.2.3.</w:t>
      </w:r>
      <w:r w:rsidR="00B704F8" w:rsidRPr="00760004">
        <w:t>4</w:t>
      </w:r>
      <w:r w:rsidRPr="00760004">
        <w:tab/>
        <w:t xml:space="preserve">Cancel </w:t>
      </w:r>
      <w:r w:rsidR="006D5623" w:rsidRPr="00760004">
        <w:t>l</w:t>
      </w:r>
      <w:r w:rsidRPr="00760004">
        <w:t>ocation</w:t>
      </w:r>
      <w:bookmarkEnd w:id="195"/>
    </w:p>
    <w:p w14:paraId="6BD95C8E" w14:textId="77777777" w:rsidR="00677FB3" w:rsidRDefault="00677FB3" w:rsidP="00677FB3">
      <w:r>
        <w:t>The IRI-POI in the UDM shall generate an xIRI containing the UDMCancelLocation record when it detects the following events:</w:t>
      </w:r>
    </w:p>
    <w:p w14:paraId="0CC0A541" w14:textId="77777777" w:rsidR="00677FB3" w:rsidRDefault="00677FB3" w:rsidP="00677FB3">
      <w:pPr>
        <w:pStyle w:val="B1"/>
      </w:pPr>
      <w:r>
        <w:t>-</w:t>
      </w:r>
      <w:r>
        <w:tab/>
        <w:t>When the UDM sends DeregistrationData to AMF as part of the Nudm_UEContextManagement DeregistrationNotification service operation (see TS 29.503 [25], clause 5.3.2.3.2).</w:t>
      </w:r>
    </w:p>
    <w:p w14:paraId="55907738" w14:textId="77777777" w:rsidR="00677FB3" w:rsidRDefault="00677FB3" w:rsidP="00677FB3">
      <w:pPr>
        <w:pStyle w:val="B1"/>
      </w:pPr>
      <w:r>
        <w:t>-</w:t>
      </w:r>
      <w:r>
        <w:tab/>
        <w:t>When the UDM receives the Amf3GppAccessRegistrationModification with PurgeFlag set from the AMF as part of Nudm_UEContextManagement Deregistration service operation (see TS 29.503 [25], clause 5.3.2.4.2).</w:t>
      </w:r>
    </w:p>
    <w:p w14:paraId="223A798F" w14:textId="77777777" w:rsidR="00677FB3" w:rsidRDefault="00677FB3" w:rsidP="00677FB3">
      <w:pPr>
        <w:pStyle w:val="B1"/>
      </w:pPr>
      <w:r>
        <w:t>-</w:t>
      </w:r>
      <w:r>
        <w:tab/>
        <w:t>When UDM receives the AmfNon3GppAccessRegistrationModification with PurgeFlag set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77777777" w:rsidR="00677FB3" w:rsidRDefault="00677FB3" w:rsidP="00822E9A">
            <w:pPr>
              <w:pStyle w:val="TAL"/>
            </w:pPr>
            <w:r>
              <w:t>PEI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77777777"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196" w:name="_Toc90924796"/>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196"/>
    </w:p>
    <w:p w14:paraId="36151B9F" w14:textId="3FADFAE0" w:rsidR="004F3257" w:rsidRPr="00760004" w:rsidRDefault="004F3257" w:rsidP="004F3257">
      <w:r w:rsidRPr="00760004">
        <w:t>Location information request is not supported in the present document.</w:t>
      </w:r>
    </w:p>
    <w:p w14:paraId="60577573" w14:textId="77777777" w:rsidR="00B704F8" w:rsidRPr="00760004" w:rsidRDefault="00B704F8" w:rsidP="00B704F8"/>
    <w:p w14:paraId="47C14A19" w14:textId="77777777" w:rsidR="00154002" w:rsidRPr="00760004" w:rsidRDefault="00154002" w:rsidP="00154002">
      <w:pPr>
        <w:pStyle w:val="Heading4"/>
      </w:pPr>
      <w:bookmarkStart w:id="197" w:name="_Toc90924797"/>
      <w:r w:rsidRPr="00760004">
        <w:t>7.2.2.4</w:t>
      </w:r>
      <w:r w:rsidRPr="00760004">
        <w:tab/>
        <w:t>Generation of IRI over LI_HI2</w:t>
      </w:r>
      <w:bookmarkEnd w:id="197"/>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244FCF9C" w:rsidR="007900FA" w:rsidRPr="00760004" w:rsidRDefault="007900FA" w:rsidP="007900FA">
      <w:r w:rsidRPr="00760004">
        <w:t>The timestamp field of the psHeader structure shall be set to the time that the UDM event was observed (i.e. the timestamp field of the xIRI).</w:t>
      </w:r>
    </w:p>
    <w:p w14:paraId="26646031" w14:textId="77777777"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8651F6" w14:paraId="0BFE5647"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B464DBD" w14:textId="77777777" w:rsidR="008651F6" w:rsidRDefault="008651F6"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3213515" w14:textId="77777777" w:rsidR="008651F6" w:rsidRDefault="008651F6" w:rsidP="00822E9A">
            <w:pPr>
              <w:pStyle w:val="TAH"/>
              <w:rPr>
                <w:lang w:eastAsia="en-GB"/>
              </w:rPr>
            </w:pPr>
            <w:r>
              <w:rPr>
                <w:lang w:eastAsia="en-GB"/>
              </w:rPr>
              <w:t>IRI type</w:t>
            </w:r>
          </w:p>
        </w:tc>
      </w:tr>
      <w:tr w:rsidR="008651F6" w14:paraId="372968F3"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4087A2" w14:textId="77777777" w:rsidR="008651F6" w:rsidRDefault="008651F6" w:rsidP="00822E9A">
            <w:pPr>
              <w:pStyle w:val="TAL"/>
              <w:rPr>
                <w:lang w:eastAsia="en-GB"/>
              </w:rPr>
            </w:pPr>
            <w:r>
              <w:rPr>
                <w:lang w:eastAsia="en-GB"/>
              </w:rPr>
              <w:t>UDMServingSystem</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1A02147" w14:textId="77777777" w:rsidR="008651F6" w:rsidRDefault="008651F6" w:rsidP="00822E9A">
            <w:pPr>
              <w:pStyle w:val="TAL"/>
              <w:rPr>
                <w:lang w:eastAsia="en-GB"/>
              </w:rPr>
            </w:pPr>
            <w:r>
              <w:rPr>
                <w:lang w:eastAsia="en-GB"/>
              </w:rPr>
              <w:t>REPORT</w:t>
            </w:r>
          </w:p>
        </w:tc>
      </w:tr>
      <w:tr w:rsidR="008651F6" w14:paraId="72F740E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AC090B" w14:textId="77777777" w:rsidR="008651F6" w:rsidRDefault="008651F6" w:rsidP="00822E9A">
            <w:pPr>
              <w:pStyle w:val="TAL"/>
              <w:rPr>
                <w:lang w:eastAsia="en-GB"/>
              </w:rPr>
            </w:pPr>
            <w:r>
              <w:rPr>
                <w:lang w:eastAsia="en-GB"/>
              </w:rPr>
              <w:t>UDMSubscriberRecordChange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4E3D1DF" w14:textId="77777777" w:rsidR="008651F6" w:rsidRDefault="008651F6" w:rsidP="00822E9A">
            <w:pPr>
              <w:pStyle w:val="TAL"/>
              <w:rPr>
                <w:lang w:eastAsia="en-GB"/>
              </w:rPr>
            </w:pPr>
            <w:r>
              <w:rPr>
                <w:lang w:eastAsia="en-GB"/>
              </w:rPr>
              <w:t>REPORT</w:t>
            </w:r>
          </w:p>
        </w:tc>
      </w:tr>
      <w:tr w:rsidR="008651F6" w14:paraId="198F5D7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820FE0" w14:textId="77777777" w:rsidR="008651F6" w:rsidRDefault="008651F6" w:rsidP="00822E9A">
            <w:pPr>
              <w:pStyle w:val="TAL"/>
              <w:rPr>
                <w:lang w:eastAsia="en-GB"/>
              </w:rPr>
            </w:pPr>
            <w:r>
              <w:rPr>
                <w:lang w:eastAsia="en-GB"/>
              </w:rPr>
              <w:t>UDMCancelLocation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2A7C723" w14:textId="77777777" w:rsidR="008651F6" w:rsidRDefault="008651F6" w:rsidP="00822E9A">
            <w:pPr>
              <w:pStyle w:val="TAL"/>
              <w:rPr>
                <w:lang w:eastAsia="en-GB"/>
              </w:rPr>
            </w:pPr>
            <w:r>
              <w:rPr>
                <w:lang w:eastAsia="en-GB"/>
              </w:rPr>
              <w:t>REPORT</w:t>
            </w:r>
          </w:p>
        </w:tc>
      </w:tr>
    </w:tbl>
    <w:p w14:paraId="6C940C38" w14:textId="234F9EAA" w:rsidR="008651F6" w:rsidRDefault="008651F6" w:rsidP="008651F6">
      <w:pPr>
        <w:rPr>
          <w:lang w:eastAsia="en-GB"/>
        </w:rPr>
      </w:pPr>
    </w:p>
    <w:p w14:paraId="06A5BCF4" w14:textId="0AE71BA1" w:rsidR="008651F6" w:rsidRPr="00190EBC" w:rsidRDefault="008651F6" w:rsidP="008651F6">
      <w:r w:rsidRPr="00190EBC">
        <w:rPr>
          <w:lang w:eastAsia="en-GB"/>
        </w:rPr>
        <w:t>The</w:t>
      </w:r>
      <w:r>
        <w:rPr>
          <w:lang w:eastAsia="en-GB"/>
        </w:rPr>
        <w:t>se IRI messages shall omit the</w:t>
      </w:r>
      <w:r w:rsidRPr="00190EBC">
        <w:rPr>
          <w:lang w:eastAsia="en-GB"/>
        </w:rPr>
        <w:t xml:space="preserve"> CIN(see ETSI TS 102 232-1 [9] clause 5.2.4).</w:t>
      </w:r>
    </w:p>
    <w:p w14:paraId="69F587E7" w14:textId="7CA264EA" w:rsidR="00154002" w:rsidRPr="00760004" w:rsidRDefault="00154002" w:rsidP="00154002">
      <w:pPr>
        <w:pStyle w:val="Heading3"/>
      </w:pPr>
      <w:bookmarkStart w:id="198" w:name="_Toc90924798"/>
      <w:r w:rsidRPr="00760004">
        <w:t>7.2.3</w:t>
      </w:r>
      <w:r w:rsidRPr="00760004">
        <w:tab/>
        <w:t>LI at HSS</w:t>
      </w:r>
      <w:bookmarkEnd w:id="198"/>
    </w:p>
    <w:p w14:paraId="715A2AA9" w14:textId="7212EC74" w:rsidR="00D661E9" w:rsidRPr="00760004" w:rsidRDefault="00D661E9" w:rsidP="00D661E9">
      <w:pPr>
        <w:pStyle w:val="Heading4"/>
      </w:pPr>
      <w:bookmarkStart w:id="199" w:name="_Toc90924799"/>
      <w:r w:rsidRPr="00760004">
        <w:t>7.2.3.1</w:t>
      </w:r>
      <w:r w:rsidRPr="00760004">
        <w:tab/>
        <w:t>General</w:t>
      </w:r>
      <w:bookmarkEnd w:id="199"/>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00" w:name="_Toc90924800"/>
      <w:r w:rsidRPr="00760004">
        <w:t>7.2.3.2</w:t>
      </w:r>
      <w:r w:rsidRPr="00760004">
        <w:tab/>
      </w:r>
      <w:r w:rsidRPr="00760004">
        <w:tab/>
        <w:t>Provisioning over LI_X1</w:t>
      </w:r>
      <w:bookmarkEnd w:id="200"/>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01" w:name="_Toc90924801"/>
      <w:r w:rsidRPr="00760004">
        <w:t>7.2.3.3</w:t>
      </w:r>
      <w:r w:rsidRPr="00760004">
        <w:tab/>
      </w:r>
      <w:r w:rsidRPr="00760004">
        <w:tab/>
        <w:t>Generation of xIRI over LI_X2</w:t>
      </w:r>
      <w:bookmarkEnd w:id="201"/>
    </w:p>
    <w:p w14:paraId="028A2949" w14:textId="56D27DBA" w:rsidR="00D661E9" w:rsidRPr="00760004" w:rsidRDefault="00D661E9" w:rsidP="00D661E9">
      <w:r w:rsidRPr="00760004">
        <w:t>The IRI-POI present in the HSS shall send the xIRIs over LI_X2 for each of the events listed in TS 33.107 [36], the details of which are also specified in the same TS</w:t>
      </w:r>
      <w:r w:rsidR="00A83EF5" w:rsidRPr="00760004">
        <w:t xml:space="preserve"> [36]</w:t>
      </w:r>
      <w:r w:rsidRPr="00760004">
        <w:t>.</w:t>
      </w:r>
    </w:p>
    <w:p w14:paraId="095E8C98" w14:textId="1D9A425C"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 clause B.9 of TS 33.108 [12].</w:t>
      </w:r>
    </w:p>
    <w:p w14:paraId="0B446A1B" w14:textId="77777777" w:rsidR="00D661E9" w:rsidRPr="00760004" w:rsidRDefault="00D661E9" w:rsidP="00D661E9">
      <w:r w:rsidRPr="00760004">
        <w:t>As the LIID may be not available at the HSS but is mandatory in EpsHI2Operations.EpsIRIContent according to clause B.9 of TS 33.108 [12], its value in the lawfulInterceptionIdentifier field of the encoded PDU shall be set to the fixed string "LIIDNotPresent".</w:t>
      </w:r>
    </w:p>
    <w:p w14:paraId="5AA751D5" w14:textId="51454B09" w:rsidR="00D661E9" w:rsidRPr="00760004" w:rsidRDefault="00D661E9" w:rsidP="00D661E9">
      <w:pPr>
        <w:pStyle w:val="Heading4"/>
      </w:pPr>
      <w:bookmarkStart w:id="202" w:name="_Toc90924802"/>
      <w:r w:rsidRPr="00760004">
        <w:t>7.2.3.4</w:t>
      </w:r>
      <w:r w:rsidRPr="00760004">
        <w:tab/>
        <w:t>Generation of IRI over LI_HI2</w:t>
      </w:r>
      <w:bookmarkEnd w:id="202"/>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45BCD49E" w:rsidR="00D661E9" w:rsidRPr="00760004" w:rsidRDefault="00D661E9" w:rsidP="00D661E9">
      <w:r w:rsidRPr="00760004">
        <w:t>When option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527885BA" w:rsidR="00D661E9" w:rsidRPr="00760004" w:rsidRDefault="00D661E9" w:rsidP="00D661E9">
      <w:r w:rsidRPr="00760004">
        <w:t>The IRI messages shall include an IRI payload encoded according to clause B.9 of TS 33.108 [12].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77777777" w:rsidR="00D661E9" w:rsidRPr="00760004" w:rsidRDefault="00D661E9" w:rsidP="00D661E9">
      <w:r w:rsidRPr="00760004">
        <w:t>The IRI messages shall be delivered over LI_HI2 according to clause 10 of ETSI TS 102 232-7 [10].</w:t>
      </w:r>
    </w:p>
    <w:p w14:paraId="798E0D23" w14:textId="77777777" w:rsidR="00716BA7" w:rsidRPr="00760004" w:rsidRDefault="00716BA7" w:rsidP="00716BA7">
      <w:pPr>
        <w:pStyle w:val="Heading2"/>
      </w:pPr>
      <w:bookmarkStart w:id="203" w:name="_Toc90924803"/>
      <w:r w:rsidRPr="00760004">
        <w:t>7.3</w:t>
      </w:r>
      <w:r w:rsidRPr="00760004">
        <w:tab/>
        <w:t>Location</w:t>
      </w:r>
      <w:bookmarkEnd w:id="203"/>
    </w:p>
    <w:p w14:paraId="500C11DF" w14:textId="107E33C7" w:rsidR="00154002" w:rsidRPr="00760004" w:rsidRDefault="00154002" w:rsidP="00154002">
      <w:pPr>
        <w:pStyle w:val="Heading3"/>
      </w:pPr>
      <w:bookmarkStart w:id="204" w:name="_Toc90924804"/>
      <w:r w:rsidRPr="00760004">
        <w:t>7.3.</w:t>
      </w:r>
      <w:r w:rsidR="00451507" w:rsidRPr="00760004">
        <w:t>1</w:t>
      </w:r>
      <w:r w:rsidRPr="00760004">
        <w:tab/>
        <w:t>Lawful Access Location Services (LALS)</w:t>
      </w:r>
      <w:bookmarkEnd w:id="204"/>
    </w:p>
    <w:p w14:paraId="7A166D34" w14:textId="43CCF2F0" w:rsidR="00154002" w:rsidRPr="00760004" w:rsidRDefault="00154002" w:rsidP="00154002">
      <w:pPr>
        <w:pStyle w:val="Heading4"/>
      </w:pPr>
      <w:bookmarkStart w:id="205" w:name="_Toc90924805"/>
      <w:r w:rsidRPr="00760004">
        <w:t>7.3.</w:t>
      </w:r>
      <w:r w:rsidR="00451507" w:rsidRPr="00760004">
        <w:t>1</w:t>
      </w:r>
      <w:r w:rsidRPr="00760004">
        <w:t>.1</w:t>
      </w:r>
      <w:r w:rsidRPr="00760004">
        <w:tab/>
        <w:t xml:space="preserve">General </w:t>
      </w:r>
      <w:r w:rsidR="00506838" w:rsidRPr="00760004">
        <w:t>d</w:t>
      </w:r>
      <w:r w:rsidRPr="00760004">
        <w:t>escription</w:t>
      </w:r>
      <w:bookmarkEnd w:id="205"/>
    </w:p>
    <w:p w14:paraId="4611B5A5" w14:textId="322B7EF2"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06" w:name="_Toc90924806"/>
      <w:r w:rsidRPr="00760004">
        <w:t>7.3.</w:t>
      </w:r>
      <w:r w:rsidR="00451507" w:rsidRPr="00760004">
        <w:t>1</w:t>
      </w:r>
      <w:r w:rsidRPr="00760004">
        <w:t>.2</w:t>
      </w:r>
      <w:r w:rsidRPr="00760004">
        <w:tab/>
        <w:t>Provisioning over LI_X1</w:t>
      </w:r>
      <w:bookmarkEnd w:id="206"/>
    </w:p>
    <w:p w14:paraId="6E5ABAA7" w14:textId="103D5E99" w:rsidR="00615FE8" w:rsidRPr="00760004" w:rsidRDefault="00615FE8" w:rsidP="00615FE8">
      <w:pPr>
        <w:pStyle w:val="Heading4"/>
      </w:pPr>
      <w:bookmarkStart w:id="207" w:name="_Toc90924807"/>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07"/>
    </w:p>
    <w:p w14:paraId="42484E4C" w14:textId="77777777"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3CDEB13E"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08" w:name="_Toc90924808"/>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08"/>
    </w:p>
    <w:p w14:paraId="30FBE4EE" w14:textId="77777777"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19E45686"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77777777"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09" w:name="_Toc90924809"/>
      <w:r w:rsidRPr="00760004">
        <w:t>7.3.</w:t>
      </w:r>
      <w:r w:rsidR="00190299" w:rsidRPr="00760004">
        <w:t>1</w:t>
      </w:r>
      <w:r w:rsidRPr="00760004">
        <w:t>.3</w:t>
      </w:r>
      <w:r w:rsidRPr="00760004">
        <w:tab/>
        <w:t>Triggering over LI_</w:t>
      </w:r>
      <w:r w:rsidR="00F376E4" w:rsidRPr="00760004">
        <w:t>T2</w:t>
      </w:r>
      <w:bookmarkEnd w:id="209"/>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10" w:name="_Toc90924810"/>
      <w:r w:rsidRPr="00760004">
        <w:t>7.3.</w:t>
      </w:r>
      <w:r w:rsidR="00190299" w:rsidRPr="00760004">
        <w:t>1</w:t>
      </w:r>
      <w:r w:rsidRPr="00760004">
        <w:t>.</w:t>
      </w:r>
      <w:r w:rsidR="00C55B5A" w:rsidRPr="00760004">
        <w:t>4</w:t>
      </w:r>
      <w:r w:rsidRPr="00760004">
        <w:tab/>
        <w:t>Generation of xIRI over LI_X2</w:t>
      </w:r>
      <w:bookmarkEnd w:id="210"/>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1A82DA13"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11" w:name="_Toc90924811"/>
      <w:r w:rsidRPr="00760004">
        <w:t>7.3.</w:t>
      </w:r>
      <w:r w:rsidR="00190299" w:rsidRPr="00760004">
        <w:t>1</w:t>
      </w:r>
      <w:r w:rsidRPr="00760004">
        <w:t>.</w:t>
      </w:r>
      <w:r w:rsidR="00C55B5A" w:rsidRPr="00760004">
        <w:t>5</w:t>
      </w:r>
      <w:r w:rsidRPr="00760004">
        <w:tab/>
        <w:t>Generation of IRI over LI_HI2</w:t>
      </w:r>
      <w:bookmarkEnd w:id="211"/>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4F98EE95" w:rsidR="00C55B5A" w:rsidRPr="00760004" w:rsidRDefault="00C55B5A" w:rsidP="00B97A14">
      <w:pPr>
        <w:pStyle w:val="NO"/>
      </w:pPr>
      <w:r w:rsidRPr="00760004">
        <w:t>NOTE:</w:t>
      </w:r>
      <w:r w:rsidRPr="00760004">
        <w:tab/>
        <w:t xml:space="preserve">In some specific scenarios the amount of LALS reports data may overload the LI-HI2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12" w:name="_Toc90924812"/>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12"/>
    </w:p>
    <w:p w14:paraId="414FD6B9" w14:textId="32CEDDBF" w:rsidR="00154002" w:rsidRPr="00760004" w:rsidRDefault="00154002" w:rsidP="00154002">
      <w:pPr>
        <w:pStyle w:val="Heading4"/>
      </w:pPr>
      <w:bookmarkStart w:id="213" w:name="_Toc90924813"/>
      <w:r w:rsidRPr="00760004">
        <w:t>7.3.</w:t>
      </w:r>
      <w:r w:rsidR="00373663" w:rsidRPr="00760004">
        <w:t>2</w:t>
      </w:r>
      <w:r w:rsidRPr="00760004">
        <w:t>.1</w:t>
      </w:r>
      <w:r w:rsidRPr="00760004">
        <w:tab/>
        <w:t xml:space="preserve">General </w:t>
      </w:r>
      <w:r w:rsidR="00515F34" w:rsidRPr="00760004">
        <w:t>d</w:t>
      </w:r>
      <w:r w:rsidRPr="00760004">
        <w:t>escription</w:t>
      </w:r>
      <w:bookmarkEnd w:id="213"/>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14" w:name="_Toc90924814"/>
      <w:r w:rsidRPr="00760004">
        <w:t>7.3.2.2</w:t>
      </w:r>
      <w:r w:rsidRPr="00760004">
        <w:tab/>
        <w:t>Delivery of cell site information over LI_HI2</w:t>
      </w:r>
      <w:bookmarkEnd w:id="214"/>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77777777" w:rsidR="00A80376" w:rsidRDefault="00A80376" w:rsidP="00A80376">
      <w:pPr>
        <w:tabs>
          <w:tab w:val="left" w:pos="5736"/>
        </w:tabs>
      </w:pPr>
      <w:r w:rsidRPr="00760004">
        <w:t xml:space="preserve">The </w:t>
      </w:r>
      <w:r>
        <w:t>MDF2</w:t>
      </w:r>
      <w:r w:rsidRPr="00760004">
        <w:t xml:space="preserve"> generating </w:t>
      </w:r>
      <w:r>
        <w:t xml:space="preserve">the IRI message MDF2CellSiteRecord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15" w:name="_Toc90924815"/>
      <w:r w:rsidRPr="00760004">
        <w:t>7.3.3</w:t>
      </w:r>
      <w:r w:rsidRPr="00760004">
        <w:tab/>
        <w:t>Use of the Location structure</w:t>
      </w:r>
      <w:bookmarkEnd w:id="215"/>
    </w:p>
    <w:p w14:paraId="3B863687" w14:textId="77777777" w:rsidR="00907D44" w:rsidRPr="00760004" w:rsidRDefault="00907D44" w:rsidP="00907D44">
      <w:pPr>
        <w:pStyle w:val="Heading4"/>
      </w:pPr>
      <w:bookmarkStart w:id="216" w:name="_Toc90924816"/>
      <w:r w:rsidRPr="00760004">
        <w:t>7.3.3.1</w:t>
      </w:r>
      <w:r w:rsidRPr="00760004">
        <w:tab/>
        <w:t>General description</w:t>
      </w:r>
      <w:bookmarkEnd w:id="216"/>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1117282E"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[35].</w:t>
      </w:r>
    </w:p>
    <w:p w14:paraId="135F8795" w14:textId="77777777" w:rsidR="00A21239" w:rsidRDefault="00A21239" w:rsidP="00A21239">
      <w:pPr>
        <w:pStyle w:val="Heading3"/>
      </w:pPr>
      <w:bookmarkStart w:id="217" w:name="_Toc90924817"/>
      <w:r>
        <w:t>7.3.4</w:t>
      </w:r>
      <w:r w:rsidRPr="00760004">
        <w:tab/>
      </w:r>
      <w:r>
        <w:t>Separated location reporting</w:t>
      </w:r>
      <w:bookmarkEnd w:id="217"/>
    </w:p>
    <w:p w14:paraId="52E128C8" w14:textId="77777777" w:rsidR="00A21239" w:rsidRPr="00760004" w:rsidRDefault="00A21239" w:rsidP="00A21239">
      <w:pPr>
        <w:pStyle w:val="Heading4"/>
      </w:pPr>
      <w:bookmarkStart w:id="218" w:name="_Toc90924818"/>
      <w:r>
        <w:t>7.3.4</w:t>
      </w:r>
      <w:r w:rsidRPr="00760004">
        <w:t>.1</w:t>
      </w:r>
      <w:r w:rsidRPr="00760004">
        <w:tab/>
        <w:t>General description</w:t>
      </w:r>
      <w:bookmarkEnd w:id="218"/>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r w:rsidRPr="00760004">
              <w:t>sUPI</w:t>
            </w:r>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r w:rsidRPr="00760004">
              <w:t>sUCI</w:t>
            </w:r>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r w:rsidRPr="00760004">
              <w:t>pEI</w:t>
            </w:r>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r w:rsidRPr="00760004">
              <w:t>gPSI</w:t>
            </w:r>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r w:rsidRPr="00760004">
              <w:t>gUTI</w:t>
            </w:r>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r w:rsidRPr="00760004">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3302938D" w14:textId="77777777" w:rsidR="00610327" w:rsidRPr="00760004" w:rsidRDefault="00610327" w:rsidP="00610327">
      <w:pPr>
        <w:pStyle w:val="Heading2"/>
      </w:pPr>
      <w:bookmarkStart w:id="219" w:name="_Toc90924819"/>
      <w:r w:rsidRPr="00760004">
        <w:t>7.4</w:t>
      </w:r>
      <w:r w:rsidRPr="00760004">
        <w:tab/>
        <w:t>Messaging</w:t>
      </w:r>
      <w:bookmarkEnd w:id="219"/>
    </w:p>
    <w:p w14:paraId="04E36404" w14:textId="29BC175C" w:rsidR="00610327" w:rsidRPr="00760004" w:rsidRDefault="00241659" w:rsidP="00610327">
      <w:pPr>
        <w:pStyle w:val="Heading3"/>
      </w:pPr>
      <w:bookmarkStart w:id="220" w:name="_Toc90924820"/>
      <w:r w:rsidRPr="00760004">
        <w:t>7.4.</w:t>
      </w:r>
      <w:r w:rsidR="00610327" w:rsidRPr="00760004">
        <w:t>1</w:t>
      </w:r>
      <w:r w:rsidR="00610327" w:rsidRPr="00760004">
        <w:tab/>
        <w:t>Introduction</w:t>
      </w:r>
      <w:bookmarkEnd w:id="220"/>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21" w:name="_Toc90924821"/>
      <w:r w:rsidRPr="00760004">
        <w:t>7.4.</w:t>
      </w:r>
      <w:r w:rsidR="00610327" w:rsidRPr="00760004">
        <w:t>2</w:t>
      </w:r>
      <w:r w:rsidR="00610327" w:rsidRPr="00760004">
        <w:tab/>
        <w:t>LI at the MMS Proxy-Relay</w:t>
      </w:r>
      <w:bookmarkEnd w:id="221"/>
    </w:p>
    <w:p w14:paraId="7C2ACB2E" w14:textId="3DEE2E1C" w:rsidR="00610327" w:rsidRPr="00760004" w:rsidRDefault="00241659" w:rsidP="00610327">
      <w:pPr>
        <w:pStyle w:val="Heading4"/>
      </w:pPr>
      <w:bookmarkStart w:id="222" w:name="_Toc90924822"/>
      <w:r w:rsidRPr="00760004">
        <w:t>7.4.</w:t>
      </w:r>
      <w:r w:rsidR="00610327" w:rsidRPr="00760004">
        <w:t>2.1</w:t>
      </w:r>
      <w:r w:rsidR="00610327" w:rsidRPr="00760004">
        <w:tab/>
        <w:t>Provisioning over LI_X1</w:t>
      </w:r>
      <w:bookmarkEnd w:id="222"/>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223" w:name="_Toc90924823"/>
      <w:r w:rsidRPr="00760004">
        <w:t>7.4.</w:t>
      </w:r>
      <w:r w:rsidR="00610327" w:rsidRPr="00760004">
        <w:t>2.2</w:t>
      </w:r>
      <w:r w:rsidR="00610327" w:rsidRPr="00760004">
        <w:tab/>
        <w:t>Generation of xIRI over LI_X2</w:t>
      </w:r>
      <w:bookmarkEnd w:id="223"/>
    </w:p>
    <w:p w14:paraId="2047F42E" w14:textId="69BC0DC4" w:rsidR="00610327" w:rsidRPr="00760004" w:rsidRDefault="00610327" w:rsidP="00610327">
      <w:r w:rsidRPr="00760004">
        <w:t xml:space="preserve">The IRI-POI present in the MMS Proxy-Relay shall send xIRI over LI_X2 for the events listed in clause 7.5.2.3 of TS 33.127 [5],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24" w:name="_Toc90924824"/>
      <w:r w:rsidRPr="00760004">
        <w:t>7.4.</w:t>
      </w:r>
      <w:r w:rsidR="00610327" w:rsidRPr="00760004">
        <w:t>2.3</w:t>
      </w:r>
      <w:r w:rsidR="00610327" w:rsidRPr="00760004">
        <w:tab/>
        <w:t>Generation of xCC over LI_X3</w:t>
      </w:r>
      <w:bookmarkEnd w:id="224"/>
    </w:p>
    <w:p w14:paraId="6BC9C463" w14:textId="479CAE7E" w:rsidR="00610327" w:rsidRPr="00760004" w:rsidRDefault="00610327" w:rsidP="00610327">
      <w:r w:rsidRPr="00760004">
        <w:t>The CC-POI present in the MMS Proxy-Relay shall send xCC over LI_X3 for any MMS event where CC is available and authorized for reporting for the events listed in clause 7.5.2.3 of TS 33.127 [5].</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25" w:name="_Toc90924825"/>
      <w:r w:rsidRPr="00760004">
        <w:t>7.4.</w:t>
      </w:r>
      <w:r w:rsidR="00610327" w:rsidRPr="00760004">
        <w:t>2.4</w:t>
      </w:r>
      <w:r w:rsidR="00610327" w:rsidRPr="00760004">
        <w:tab/>
        <w:t>MMS Record Generation Cases</w:t>
      </w:r>
      <w:bookmarkEnd w:id="225"/>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0085223E"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3GPP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26" w:name="_Toc90924826"/>
      <w:r w:rsidRPr="00760004">
        <w:t>7.</w:t>
      </w:r>
      <w:r w:rsidR="00FB4B85" w:rsidRPr="00760004">
        <w:t>4</w:t>
      </w:r>
      <w:r w:rsidRPr="00760004">
        <w:t>.3</w:t>
      </w:r>
      <w:r w:rsidR="00CA650D" w:rsidRPr="00760004">
        <w:tab/>
      </w:r>
      <w:r w:rsidRPr="00760004">
        <w:t>MMS Records</w:t>
      </w:r>
      <w:bookmarkEnd w:id="226"/>
    </w:p>
    <w:p w14:paraId="3378B7EE" w14:textId="197B2510" w:rsidR="00610327" w:rsidRPr="00760004" w:rsidRDefault="00241659" w:rsidP="002530D6">
      <w:pPr>
        <w:pStyle w:val="Heading4"/>
      </w:pPr>
      <w:bookmarkStart w:id="227" w:name="_Toc90924827"/>
      <w:r w:rsidRPr="00760004">
        <w:t>7.4.</w:t>
      </w:r>
      <w:r w:rsidR="00610327" w:rsidRPr="00760004">
        <w:t>3.1</w:t>
      </w:r>
      <w:r w:rsidR="00610327" w:rsidRPr="00760004">
        <w:tab/>
        <w:t>MMSSend</w:t>
      </w:r>
      <w:bookmarkEnd w:id="227"/>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7777777" w:rsidR="00610327" w:rsidRPr="00760004" w:rsidRDefault="00610327" w:rsidP="00610327">
      <w:r w:rsidRPr="00760004">
        <w:t xml:space="preserve">The following table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28" w:name="_Toc90924828"/>
      <w:r w:rsidRPr="00760004">
        <w:t>7.4.</w:t>
      </w:r>
      <w:r w:rsidR="00610327" w:rsidRPr="00760004">
        <w:t>3.2</w:t>
      </w:r>
      <w:r w:rsidR="00610327" w:rsidRPr="00760004">
        <w:tab/>
        <w:t>MMSSendByNonLocalTarget</w:t>
      </w:r>
      <w:bookmarkEnd w:id="228"/>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77777777" w:rsidR="00610327" w:rsidRPr="00760004" w:rsidRDefault="00610327" w:rsidP="00610327">
      <w:r w:rsidRPr="00760004">
        <w:t xml:space="preserve">The following table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29" w:name="_Toc90924829"/>
      <w:r w:rsidRPr="00760004">
        <w:t>7.4.</w:t>
      </w:r>
      <w:r w:rsidR="00610327" w:rsidRPr="00760004">
        <w:t>3.3</w:t>
      </w:r>
      <w:r w:rsidR="00610327" w:rsidRPr="00760004">
        <w:tab/>
        <w:t>MMSNotification</w:t>
      </w:r>
      <w:bookmarkEnd w:id="229"/>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7777777" w:rsidR="00610327" w:rsidRPr="00760004" w:rsidRDefault="00610327" w:rsidP="00610327">
      <w:r w:rsidRPr="00760004">
        <w:t xml:space="preserve">The following table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30" w:name="_Toc90924830"/>
      <w:r w:rsidRPr="00760004">
        <w:t>7.4.</w:t>
      </w:r>
      <w:r w:rsidR="00610327" w:rsidRPr="00760004">
        <w:t>3.4</w:t>
      </w:r>
      <w:r w:rsidR="00610327" w:rsidRPr="00760004">
        <w:tab/>
        <w:t>MMSSendToNonLocalTarget</w:t>
      </w:r>
      <w:bookmarkEnd w:id="230"/>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77777777" w:rsidR="00610327" w:rsidRPr="00760004" w:rsidRDefault="00610327" w:rsidP="00610327">
      <w:r w:rsidRPr="00760004">
        <w:t xml:space="preserve">The following table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31" w:name="_Toc90924831"/>
      <w:r w:rsidRPr="00760004">
        <w:t>7.4.</w:t>
      </w:r>
      <w:r w:rsidR="00610327" w:rsidRPr="00760004">
        <w:t>3.5</w:t>
      </w:r>
      <w:r w:rsidR="00610327" w:rsidRPr="00760004">
        <w:tab/>
        <w:t>MMSNotificationResponse</w:t>
      </w:r>
      <w:bookmarkEnd w:id="231"/>
    </w:p>
    <w:p w14:paraId="5B904C7D" w14:textId="2BD5200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Table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777777" w:rsidR="00610327" w:rsidRPr="00760004" w:rsidRDefault="00610327" w:rsidP="00610327">
      <w:r w:rsidRPr="00760004">
        <w:t xml:space="preserve">The following table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32" w:name="_Toc90924832"/>
      <w:r w:rsidRPr="00760004">
        <w:t>7.4.</w:t>
      </w:r>
      <w:r w:rsidR="00610327" w:rsidRPr="00760004">
        <w:t>3.6</w:t>
      </w:r>
      <w:r w:rsidR="00610327" w:rsidRPr="00760004">
        <w:tab/>
        <w:t>MMSRetrieval</w:t>
      </w:r>
      <w:bookmarkEnd w:id="232"/>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7777777" w:rsidR="00610327" w:rsidRPr="00760004" w:rsidRDefault="00610327" w:rsidP="00610327">
      <w:r w:rsidRPr="00760004">
        <w:t xml:space="preserve">The following table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33" w:name="_Toc90924833"/>
      <w:r w:rsidRPr="00760004">
        <w:t>7.4.</w:t>
      </w:r>
      <w:r w:rsidR="00610327" w:rsidRPr="00760004">
        <w:t>3.7</w:t>
      </w:r>
      <w:r w:rsidR="00610327" w:rsidRPr="00760004">
        <w:tab/>
        <w:t>MMSDeliveryAck</w:t>
      </w:r>
      <w:bookmarkEnd w:id="233"/>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7777777" w:rsidR="00610327" w:rsidRPr="00760004" w:rsidRDefault="00610327" w:rsidP="00610327">
      <w:r w:rsidRPr="00760004">
        <w:t xml:space="preserve">The following table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34" w:name="_Toc90924834"/>
      <w:r w:rsidRPr="00760004">
        <w:t>7.4.</w:t>
      </w:r>
      <w:r w:rsidR="00610327" w:rsidRPr="00760004">
        <w:t>3.8</w:t>
      </w:r>
      <w:r w:rsidR="00610327" w:rsidRPr="00760004">
        <w:tab/>
        <w:t>MMSForward</w:t>
      </w:r>
      <w:bookmarkEnd w:id="234"/>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77777777" w:rsidR="00610327" w:rsidRPr="00760004" w:rsidRDefault="00610327" w:rsidP="00610327">
      <w:r w:rsidRPr="00760004">
        <w:t xml:space="preserve">The following table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35" w:name="_Toc90924835"/>
      <w:r w:rsidRPr="00760004">
        <w:t>7.4.</w:t>
      </w:r>
      <w:r w:rsidR="00610327" w:rsidRPr="00760004">
        <w:t>3.9</w:t>
      </w:r>
      <w:r w:rsidR="00610327" w:rsidRPr="00760004">
        <w:tab/>
        <w:t>MMSDeleteFromRelay</w:t>
      </w:r>
      <w:bookmarkEnd w:id="235"/>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77777777" w:rsidR="00610327" w:rsidRPr="00760004" w:rsidRDefault="00610327" w:rsidP="00610327">
      <w:r w:rsidRPr="00760004">
        <w:t xml:space="preserve">The following table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36" w:name="_Toc90924836"/>
      <w:r w:rsidRPr="00760004">
        <w:t>7.4.</w:t>
      </w:r>
      <w:r w:rsidR="00610327" w:rsidRPr="00760004">
        <w:t>3.10</w:t>
      </w:r>
      <w:r w:rsidR="00610327" w:rsidRPr="00760004">
        <w:tab/>
        <w:t>MMSMBoxStore</w:t>
      </w:r>
      <w:bookmarkEnd w:id="236"/>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77777777" w:rsidR="00610327" w:rsidRPr="00760004" w:rsidRDefault="00610327" w:rsidP="00610327">
      <w:r w:rsidRPr="00760004">
        <w:t xml:space="preserve">The following table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37" w:name="_Toc90924837"/>
      <w:r w:rsidRPr="00760004">
        <w:t>7.4.</w:t>
      </w:r>
      <w:r w:rsidR="00610327" w:rsidRPr="00760004">
        <w:t>3.11</w:t>
      </w:r>
      <w:r w:rsidR="00CA650D" w:rsidRPr="00760004">
        <w:tab/>
      </w:r>
      <w:r w:rsidR="00610327" w:rsidRPr="00760004">
        <w:t>MMSMBoxUpload</w:t>
      </w:r>
      <w:bookmarkEnd w:id="237"/>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7777777" w:rsidR="00610327" w:rsidRPr="00760004" w:rsidRDefault="00610327" w:rsidP="00610327">
      <w:r w:rsidRPr="00760004">
        <w:t xml:space="preserve">The following table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38" w:name="_Toc90924838"/>
      <w:r w:rsidRPr="00760004">
        <w:t>7.4.</w:t>
      </w:r>
      <w:r w:rsidR="00610327" w:rsidRPr="00760004">
        <w:t>3.12</w:t>
      </w:r>
      <w:r w:rsidR="00610327" w:rsidRPr="00760004">
        <w:tab/>
        <w:t>MMSMBoxDelete</w:t>
      </w:r>
      <w:bookmarkEnd w:id="238"/>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77777777" w:rsidR="00610327" w:rsidRPr="00760004" w:rsidRDefault="00610327" w:rsidP="00610327">
      <w:r w:rsidRPr="00760004">
        <w:t xml:space="preserve">The following table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39" w:name="_Toc90924839"/>
      <w:r w:rsidRPr="00760004">
        <w:t>7.4.</w:t>
      </w:r>
      <w:r w:rsidR="00610327" w:rsidRPr="00760004">
        <w:t>3.13</w:t>
      </w:r>
      <w:r w:rsidR="00610327" w:rsidRPr="00760004">
        <w:tab/>
        <w:t>MMSDeliveryReport</w:t>
      </w:r>
      <w:bookmarkEnd w:id="239"/>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77777777" w:rsidR="00610327" w:rsidRPr="00760004" w:rsidRDefault="00610327" w:rsidP="00610327">
      <w:r w:rsidRPr="00760004">
        <w:t xml:space="preserve">The following table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40" w:name="_Toc90924840"/>
      <w:r w:rsidRPr="00760004">
        <w:t>7.4.</w:t>
      </w:r>
      <w:r w:rsidR="00610327" w:rsidRPr="00760004">
        <w:t>3.14</w:t>
      </w:r>
      <w:r w:rsidR="00610327" w:rsidRPr="00760004">
        <w:tab/>
        <w:t>MMSDeliveryReportNonLocalTarget</w:t>
      </w:r>
      <w:bookmarkEnd w:id="240"/>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77777777" w:rsidR="00610327" w:rsidRPr="00760004" w:rsidRDefault="00610327" w:rsidP="00610327">
      <w:r w:rsidRPr="00760004">
        <w:t xml:space="preserve">The following table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41" w:name="_Toc90924841"/>
      <w:r w:rsidRPr="00760004">
        <w:t>7.4.</w:t>
      </w:r>
      <w:r w:rsidR="00610327" w:rsidRPr="00760004">
        <w:t>3.15</w:t>
      </w:r>
      <w:r w:rsidR="00610327" w:rsidRPr="00760004">
        <w:tab/>
        <w:t>MMSReadReport</w:t>
      </w:r>
      <w:bookmarkEnd w:id="241"/>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77777777" w:rsidR="00610327" w:rsidRPr="00760004" w:rsidRDefault="00610327" w:rsidP="00610327">
      <w:r w:rsidRPr="00760004">
        <w:t xml:space="preserve">The following table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42" w:name="_Toc90924842"/>
      <w:r w:rsidRPr="00760004">
        <w:t>7.4.</w:t>
      </w:r>
      <w:r w:rsidR="00610327" w:rsidRPr="00760004">
        <w:t>3.16</w:t>
      </w:r>
      <w:r w:rsidR="00610327" w:rsidRPr="00760004">
        <w:tab/>
        <w:t>MMSReadReportNonLocalTarget</w:t>
      </w:r>
      <w:bookmarkEnd w:id="242"/>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77777777" w:rsidR="00610327" w:rsidRPr="00760004" w:rsidRDefault="00610327" w:rsidP="00610327">
      <w:r w:rsidRPr="00760004">
        <w:t xml:space="preserve">The following table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43" w:name="_Toc90924843"/>
      <w:r w:rsidRPr="00760004">
        <w:t>7.4.</w:t>
      </w:r>
      <w:r w:rsidR="00610327" w:rsidRPr="00760004">
        <w:t>3.17</w:t>
      </w:r>
      <w:r w:rsidR="00610327" w:rsidRPr="00760004">
        <w:tab/>
        <w:t>MMSCancel</w:t>
      </w:r>
      <w:bookmarkEnd w:id="243"/>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77777777" w:rsidR="00610327" w:rsidRPr="00760004" w:rsidRDefault="00610327" w:rsidP="00610327">
      <w:r w:rsidRPr="00760004">
        <w:t xml:space="preserve">The following table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44" w:name="_Toc90924844"/>
      <w:r w:rsidRPr="00760004">
        <w:t>7.4.</w:t>
      </w:r>
      <w:r w:rsidR="00610327" w:rsidRPr="00760004">
        <w:t>3.18</w:t>
      </w:r>
      <w:r w:rsidR="00610327" w:rsidRPr="00760004">
        <w:tab/>
        <w:t>MMSMBoxViewRequest</w:t>
      </w:r>
      <w:bookmarkEnd w:id="244"/>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77777777" w:rsidR="00610327" w:rsidRPr="00760004" w:rsidRDefault="00610327" w:rsidP="00610327">
      <w:r w:rsidRPr="00760004">
        <w:t xml:space="preserve">The following table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45" w:name="_Toc90924845"/>
      <w:r w:rsidRPr="00760004">
        <w:t>7.4.</w:t>
      </w:r>
      <w:r w:rsidR="00610327" w:rsidRPr="00760004">
        <w:t>3.19</w:t>
      </w:r>
      <w:r w:rsidR="00610327" w:rsidRPr="00760004">
        <w:tab/>
        <w:t>MMSMBoxViewResponse</w:t>
      </w:r>
      <w:bookmarkEnd w:id="245"/>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77777777" w:rsidR="00610327" w:rsidRPr="00760004" w:rsidRDefault="00610327" w:rsidP="00610327">
      <w:r w:rsidRPr="00760004">
        <w:t xml:space="preserve">The following table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46" w:name="_Toc90924846"/>
      <w:r w:rsidRPr="00760004">
        <w:t>7.4.</w:t>
      </w:r>
      <w:r w:rsidR="00610327" w:rsidRPr="00760004">
        <w:t>3.20</w:t>
      </w:r>
      <w:r w:rsidR="00610327" w:rsidRPr="00760004">
        <w:tab/>
        <w:t>MMBoxDescription</w:t>
      </w:r>
      <w:bookmarkEnd w:id="246"/>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47" w:name="_Toc90924847"/>
      <w:r w:rsidRPr="00760004">
        <w:t>7.4.</w:t>
      </w:r>
      <w:r w:rsidR="00610327" w:rsidRPr="00760004">
        <w:t>3.21</w:t>
      </w:r>
      <w:r w:rsidR="00610327" w:rsidRPr="00760004">
        <w:tab/>
        <w:t>MMS Content</w:t>
      </w:r>
      <w:bookmarkEnd w:id="247"/>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48" w:name="_Toc90924848"/>
      <w:r w:rsidRPr="00760004">
        <w:t>7.4.</w:t>
      </w:r>
      <w:r w:rsidR="00610327" w:rsidRPr="00760004">
        <w:t>4</w:t>
      </w:r>
      <w:r w:rsidR="00B03344" w:rsidRPr="00760004">
        <w:tab/>
      </w:r>
      <w:r w:rsidR="00610327" w:rsidRPr="00760004">
        <w:t>IRI and CC Generation</w:t>
      </w:r>
      <w:bookmarkEnd w:id="248"/>
    </w:p>
    <w:p w14:paraId="3ED44D97" w14:textId="0B48B33E" w:rsidR="00610327" w:rsidRPr="00760004" w:rsidRDefault="00241659" w:rsidP="00610327">
      <w:pPr>
        <w:pStyle w:val="Heading4"/>
      </w:pPr>
      <w:bookmarkStart w:id="249" w:name="_Toc90924849"/>
      <w:r w:rsidRPr="00760004">
        <w:t>7.4.</w:t>
      </w:r>
      <w:r w:rsidR="00610327" w:rsidRPr="00760004">
        <w:t>4.1</w:t>
      </w:r>
      <w:r w:rsidR="00610327" w:rsidRPr="00760004">
        <w:tab/>
        <w:t>Generation of IRI over LI_HI2</w:t>
      </w:r>
      <w:bookmarkEnd w:id="249"/>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7777777" w:rsidR="00610327" w:rsidRPr="00760004" w:rsidRDefault="00610327" w:rsidP="00610327">
      <w:r w:rsidRPr="00760004">
        <w:t>The timestamp field of the psHeader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50" w:name="_Toc90924850"/>
      <w:r w:rsidRPr="00760004">
        <w:t>7.4.</w:t>
      </w:r>
      <w:r w:rsidR="00610327" w:rsidRPr="00760004">
        <w:t>4.2</w:t>
      </w:r>
      <w:r w:rsidR="00610327" w:rsidRPr="00760004">
        <w:tab/>
        <w:t>Generation of CC over LI_HI3</w:t>
      </w:r>
      <w:bookmarkEnd w:id="250"/>
    </w:p>
    <w:p w14:paraId="6B208BD0" w14:textId="28FFAADE" w:rsidR="00174C15" w:rsidRPr="00760004" w:rsidRDefault="00610327" w:rsidP="00174C15">
      <w:r w:rsidRPr="00760004">
        <w:t>When a CC-POI in the MMS Proxy-Relay generated xCC message is received over LI_X3, the MDF2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51" w:name="_Toc90924851"/>
      <w:r w:rsidRPr="00760004">
        <w:t>7.5</w:t>
      </w:r>
      <w:r w:rsidRPr="00760004">
        <w:tab/>
        <w:t>PTC service</w:t>
      </w:r>
      <w:bookmarkEnd w:id="251"/>
    </w:p>
    <w:p w14:paraId="4689D74E" w14:textId="77777777" w:rsidR="003A7C91" w:rsidRPr="00760004" w:rsidRDefault="003A7C91" w:rsidP="003A7C91">
      <w:pPr>
        <w:pStyle w:val="Heading3"/>
      </w:pPr>
      <w:bookmarkStart w:id="252" w:name="_Toc90924852"/>
      <w:r w:rsidRPr="00760004">
        <w:t>7.5.1</w:t>
      </w:r>
      <w:r w:rsidRPr="00760004">
        <w:tab/>
        <w:t>Introduction</w:t>
      </w:r>
      <w:bookmarkEnd w:id="252"/>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53" w:name="_Toc90924853"/>
      <w:r w:rsidRPr="00760004">
        <w:t>7.5.1.1</w:t>
      </w:r>
      <w:r w:rsidRPr="00760004">
        <w:tab/>
        <w:t>Provisioning over LI_X1</w:t>
      </w:r>
      <w:bookmarkEnd w:id="253"/>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5E7EC69D" w:rsidR="003A7C91" w:rsidRPr="00760004" w:rsidRDefault="003A7C91" w:rsidP="003A7C91">
      <w:r w:rsidRPr="00760004">
        <w:t>The POI in the PTC Server shall support the identifier types given in 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54" w:name="_Toc90924854"/>
      <w:r w:rsidRPr="00760004">
        <w:t>7.5.1.2</w:t>
      </w:r>
      <w:r w:rsidRPr="00760004">
        <w:tab/>
        <w:t>Generating xIRI over LI_X2</w:t>
      </w:r>
      <w:bookmarkEnd w:id="254"/>
    </w:p>
    <w:p w14:paraId="4C3A382B" w14:textId="4F2A70BD"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3GPP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55" w:name="_Toc90924855"/>
      <w:r>
        <w:t>7.5</w:t>
      </w:r>
      <w:r w:rsidRPr="00760004">
        <w:t>.</w:t>
      </w:r>
      <w:r>
        <w:t>1.</w:t>
      </w:r>
      <w:r w:rsidR="00AC268D">
        <w:t>3</w:t>
      </w:r>
      <w:r w:rsidRPr="00760004">
        <w:tab/>
        <w:t>Generation of xCC over LI_X3</w:t>
      </w:r>
      <w:bookmarkEnd w:id="255"/>
    </w:p>
    <w:p w14:paraId="25E2F6BB" w14:textId="77777777" w:rsidR="006422B5" w:rsidRPr="00D96371" w:rsidRDefault="006422B5" w:rsidP="006422B5">
      <w:r w:rsidRPr="00D96371">
        <w:t>The CC-POI present in the PTC server shall send xCC over LI_X3.</w:t>
      </w:r>
    </w:p>
    <w:p w14:paraId="3337C663" w14:textId="2FEF5727" w:rsidR="00AC268D" w:rsidRDefault="006422B5" w:rsidP="00AC268D">
      <w:r w:rsidRPr="00D96371">
        <w:t>The CC-POI shall set the payload format to indicate the appropriate payload type (5 for IPv4 Packet, 6 for IPv6 Packet) per 6.2.3.6 of th</w:t>
      </w:r>
      <w:r w:rsidR="00AC268D">
        <w:t>e present</w:t>
      </w:r>
      <w:r w:rsidRPr="00D96371">
        <w:t xml:space="preserve"> document.</w:t>
      </w:r>
    </w:p>
    <w:p w14:paraId="7089A315" w14:textId="201DD316" w:rsidR="003A7C91" w:rsidRPr="00760004" w:rsidRDefault="003A7C91" w:rsidP="006422B5">
      <w:pPr>
        <w:pStyle w:val="Heading3"/>
      </w:pPr>
      <w:bookmarkStart w:id="256" w:name="_Toc90924856"/>
      <w:r w:rsidRPr="00760004">
        <w:t>7.5.2</w:t>
      </w:r>
      <w:r w:rsidRPr="00760004">
        <w:tab/>
        <w:t>IRI events</w:t>
      </w:r>
      <w:bookmarkEnd w:id="256"/>
    </w:p>
    <w:p w14:paraId="6B42582F" w14:textId="77777777" w:rsidR="003A7C91" w:rsidRPr="00760004" w:rsidRDefault="003A7C91" w:rsidP="00722734">
      <w:pPr>
        <w:pStyle w:val="Heading4"/>
      </w:pPr>
      <w:bookmarkStart w:id="257" w:name="_Toc90924857"/>
      <w:r w:rsidRPr="00760004">
        <w:t>7.5.2.1</w:t>
      </w:r>
      <w:r w:rsidRPr="00760004">
        <w:tab/>
        <w:t>PTC registration</w:t>
      </w:r>
      <w:bookmarkEnd w:id="257"/>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58" w:name="_Toc90924858"/>
      <w:r w:rsidRPr="00760004">
        <w:t>7.5.2.2</w:t>
      </w:r>
      <w:r w:rsidRPr="00760004">
        <w:tab/>
        <w:t>PTC session initiation</w:t>
      </w:r>
      <w:bookmarkEnd w:id="258"/>
    </w:p>
    <w:p w14:paraId="73B4ADC8" w14:textId="77777777"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59" w:name="_Toc90924859"/>
      <w:r w:rsidRPr="00760004">
        <w:t>7.5.2.3</w:t>
      </w:r>
      <w:r w:rsidRPr="00760004">
        <w:tab/>
        <w:t>PTC session abandon attempt</w:t>
      </w:r>
      <w:bookmarkEnd w:id="259"/>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5C249F5B" w:rsidR="003A7C91" w:rsidRPr="00760004" w:rsidRDefault="003A7C91" w:rsidP="00822E9A">
            <w:pPr>
              <w:pStyle w:val="TAL"/>
            </w:pPr>
            <w:r w:rsidRPr="00760004">
              <w:t>Shall identify the reason for the abandoned PTC session based on the warning header field code provided in a response to a SIP INVITE per 3GPP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60" w:name="_Toc90924860"/>
      <w:r w:rsidRPr="00760004">
        <w:t>7.5.2.4</w:t>
      </w:r>
      <w:r w:rsidRPr="00760004">
        <w:tab/>
        <w:t>PTC session start</w:t>
      </w:r>
      <w:bookmarkEnd w:id="260"/>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61" w:name="_Toc90924861"/>
      <w:r w:rsidRPr="00760004">
        <w:t>7.5.2.5</w:t>
      </w:r>
      <w:r w:rsidRPr="00760004">
        <w:tab/>
        <w:t>PTC session end</w:t>
      </w:r>
      <w:bookmarkEnd w:id="261"/>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62" w:name="_Toc90924862"/>
      <w:r w:rsidRPr="00760004">
        <w:t>7.5.2.6</w:t>
      </w:r>
      <w:r w:rsidRPr="00760004">
        <w:tab/>
        <w:t>PTC start of interception</w:t>
      </w:r>
      <w:bookmarkEnd w:id="262"/>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63" w:name="_Toc90924863"/>
      <w:r w:rsidRPr="00760004">
        <w:t>7.5.2.7</w:t>
      </w:r>
      <w:r w:rsidRPr="00760004">
        <w:tab/>
        <w:t>PTC pre-established session</w:t>
      </w:r>
      <w:bookmarkEnd w:id="263"/>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64" w:name="_Toc90924864"/>
      <w:r w:rsidRPr="00760004">
        <w:t>7.5.2.8</w:t>
      </w:r>
      <w:r w:rsidRPr="00760004">
        <w:tab/>
        <w:t>PTC instant personal alert</w:t>
      </w:r>
      <w:bookmarkEnd w:id="264"/>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65" w:name="_Toc90924865"/>
      <w:r w:rsidRPr="00760004">
        <w:t>7.5.2.9</w:t>
      </w:r>
      <w:r w:rsidRPr="00760004">
        <w:tab/>
        <w:t>PTC party join</w:t>
      </w:r>
      <w:bookmarkEnd w:id="265"/>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66" w:name="_Toc90924866"/>
      <w:r w:rsidRPr="00760004">
        <w:t>7.5.2.10</w:t>
      </w:r>
      <w:r w:rsidRPr="00760004">
        <w:tab/>
        <w:t>PTC party drop</w:t>
      </w:r>
      <w:bookmarkEnd w:id="266"/>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267" w:name="_Toc90924867"/>
      <w:r w:rsidRPr="00760004">
        <w:t>7.5.2.11</w:t>
      </w:r>
      <w:r w:rsidRPr="00760004">
        <w:tab/>
        <w:t>PTC party hold</w:t>
      </w:r>
      <w:bookmarkEnd w:id="267"/>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268" w:name="_Toc90924868"/>
      <w:r w:rsidRPr="00760004">
        <w:t>7.5.2.12</w:t>
      </w:r>
      <w:r w:rsidRPr="00760004">
        <w:tab/>
        <w:t>PTC media modification</w:t>
      </w:r>
      <w:bookmarkEnd w:id="268"/>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269" w:name="_Toc90924869"/>
      <w:r w:rsidRPr="00760004">
        <w:t>7.5.2.13</w:t>
      </w:r>
      <w:r w:rsidRPr="00760004">
        <w:tab/>
        <w:t>PTC group advertisement</w:t>
      </w:r>
      <w:bookmarkEnd w:id="269"/>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270" w:name="_Toc90924870"/>
      <w:r w:rsidRPr="00760004">
        <w:t>7.5.2.14</w:t>
      </w:r>
      <w:r w:rsidRPr="00760004">
        <w:tab/>
        <w:t>PTC floor control</w:t>
      </w:r>
      <w:bookmarkEnd w:id="270"/>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271" w:name="_Toc90924871"/>
      <w:r w:rsidRPr="00760004">
        <w:t>7.5.2.15</w:t>
      </w:r>
      <w:r w:rsidRPr="00760004">
        <w:tab/>
        <w:t>PTC target presence</w:t>
      </w:r>
      <w:bookmarkEnd w:id="271"/>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272" w:name="_Toc90924872"/>
      <w:r w:rsidRPr="00760004">
        <w:t>7.5.2.16</w:t>
      </w:r>
      <w:r w:rsidRPr="00760004">
        <w:tab/>
        <w:t>PTC participant presence</w:t>
      </w:r>
      <w:bookmarkEnd w:id="272"/>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273" w:name="_Toc90924873"/>
      <w:r w:rsidRPr="00760004">
        <w:t>7.5.2.17</w:t>
      </w:r>
      <w:r w:rsidRPr="00760004">
        <w:tab/>
        <w:t>PTC list management</w:t>
      </w:r>
      <w:bookmarkEnd w:id="273"/>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274" w:name="_Toc90924874"/>
      <w:r w:rsidRPr="00760004">
        <w:t>7.5.2.18</w:t>
      </w:r>
      <w:r w:rsidRPr="00760004">
        <w:tab/>
        <w:t>PTC access policy</w:t>
      </w:r>
      <w:bookmarkEnd w:id="274"/>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275" w:name="_Toc90924875"/>
      <w:r>
        <w:t>7.5</w:t>
      </w:r>
      <w:r w:rsidRPr="00CB1C3E">
        <w:t>.</w:t>
      </w:r>
      <w:r>
        <w:t>3</w:t>
      </w:r>
      <w:r w:rsidRPr="00CB1C3E">
        <w:tab/>
        <w:t>IRI and CC Generation</w:t>
      </w:r>
      <w:bookmarkEnd w:id="275"/>
    </w:p>
    <w:p w14:paraId="16DF6C2A" w14:textId="77777777" w:rsidR="00022817" w:rsidRPr="00CB1C3E" w:rsidRDefault="00022817" w:rsidP="00022817">
      <w:pPr>
        <w:pStyle w:val="Heading4"/>
      </w:pPr>
      <w:bookmarkStart w:id="276" w:name="_Toc90924876"/>
      <w:r>
        <w:t>7.5</w:t>
      </w:r>
      <w:r w:rsidRPr="00CB1C3E">
        <w:t>.</w:t>
      </w:r>
      <w:r>
        <w:t>3</w:t>
      </w:r>
      <w:r w:rsidRPr="00CB1C3E">
        <w:t>.1</w:t>
      </w:r>
      <w:r w:rsidRPr="00CB1C3E">
        <w:tab/>
        <w:t>Generation of IRI over LI_HI2</w:t>
      </w:r>
      <w:bookmarkEnd w:id="276"/>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277" w:name="_Toc90924877"/>
      <w:r>
        <w:t>7.5</w:t>
      </w:r>
      <w:r w:rsidRPr="00CB1C3E">
        <w:t>.</w:t>
      </w:r>
      <w:r>
        <w:t>3.2</w:t>
      </w:r>
      <w:r>
        <w:tab/>
        <w:t>Generation of CC</w:t>
      </w:r>
      <w:r w:rsidRPr="00CB1C3E">
        <w:t xml:space="preserve"> over LI_</w:t>
      </w:r>
      <w:r>
        <w:t>HI3</w:t>
      </w:r>
      <w:bookmarkEnd w:id="277"/>
    </w:p>
    <w:p w14:paraId="4E4F1823" w14:textId="77777777" w:rsidR="00022817" w:rsidRDefault="00022817" w:rsidP="00022817">
      <w:r>
        <w:t>When xCC is received over LI_X3 from the CC-POI in the PTC server, the MDF3 shall populate the threeGPP33128DefinedCC field with a CCPayload structure containing PTCCCPDU and send it over LI-HI3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278" w:name="_Toc90924878"/>
      <w:r>
        <w:t>7.6</w:t>
      </w:r>
      <w:r>
        <w:tab/>
        <w:t>Identifier Association Reporting</w:t>
      </w:r>
      <w:bookmarkEnd w:id="278"/>
    </w:p>
    <w:p w14:paraId="36FB4130" w14:textId="77777777" w:rsidR="00704F79" w:rsidRDefault="00704F79" w:rsidP="00704F79">
      <w:pPr>
        <w:pStyle w:val="Heading3"/>
      </w:pPr>
      <w:bookmarkStart w:id="279" w:name="_Toc90924879"/>
      <w:r>
        <w:t>7.6.1</w:t>
      </w:r>
      <w:r>
        <w:tab/>
        <w:t>General</w:t>
      </w:r>
      <w:bookmarkEnd w:id="279"/>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280" w:name="_Toc90924880"/>
      <w:r>
        <w:t>7.6.2</w:t>
      </w:r>
      <w:r>
        <w:tab/>
        <w:t>ICF</w:t>
      </w:r>
      <w:bookmarkEnd w:id="280"/>
    </w:p>
    <w:p w14:paraId="445899FD" w14:textId="77777777" w:rsidR="00704F79" w:rsidRDefault="00704F79" w:rsidP="00704F79">
      <w:pPr>
        <w:pStyle w:val="Heading4"/>
      </w:pPr>
      <w:bookmarkStart w:id="281" w:name="_Toc90924881"/>
      <w:r w:rsidRPr="00486BBE">
        <w:t>7.6.2.1</w:t>
      </w:r>
      <w:r>
        <w:tab/>
        <w:t>General</w:t>
      </w:r>
      <w:bookmarkEnd w:id="281"/>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282" w:name="_Toc90924882"/>
      <w:r>
        <w:t>7.6.2.2</w:t>
      </w:r>
      <w:r>
        <w:tab/>
        <w:t>ICF receipt of records over LI_XER</w:t>
      </w:r>
      <w:bookmarkEnd w:id="282"/>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283" w:name="_Toc90924883"/>
      <w:r>
        <w:t>7.6.2.3</w:t>
      </w:r>
      <w:r>
        <w:tab/>
        <w:t>ICF Query and Response over LI_XQR</w:t>
      </w:r>
      <w:bookmarkEnd w:id="283"/>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284" w:name="_Toc90924884"/>
      <w:r>
        <w:t>7.6.2.4</w:t>
      </w:r>
      <w:r>
        <w:tab/>
        <w:t>ICF Identifier Association Event Handling</w:t>
      </w:r>
      <w:bookmarkEnd w:id="284"/>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1DB11234" w14:textId="24428E6B" w:rsidR="006806A3" w:rsidRDefault="006806A3" w:rsidP="006806A3">
      <w:r>
        <w:t>Where an IEFAssociationRecord contains a PEI</w:t>
      </w:r>
      <w:r w:rsidR="002F5E84">
        <w:t>, GPSI</w:t>
      </w:r>
      <w:r>
        <w:t xml:space="preserve"> or a TAI list, the ICF shall store the received values and associate them both the current received SUPI to 5G-GUTI association and any future association until:</w:t>
      </w:r>
    </w:p>
    <w:p w14:paraId="2D14079E" w14:textId="0FBAF9DE" w:rsidR="006806A3" w:rsidRDefault="006806A3" w:rsidP="006806A3">
      <w:pPr>
        <w:pStyle w:val="B1"/>
      </w:pPr>
      <w:r>
        <w:t>-</w:t>
      </w:r>
      <w:r>
        <w:tab/>
        <w:t>A subsequent IEFAssociationRecord is received which updates the PEI</w:t>
      </w:r>
      <w:r w:rsidR="002F5E84">
        <w:t>, GPSI</w:t>
      </w:r>
      <w:r>
        <w:t xml:space="preserve"> or TAI list values.</w:t>
      </w:r>
    </w:p>
    <w:p w14:paraId="7475111C" w14:textId="74D8054D" w:rsidR="006806A3" w:rsidRDefault="006806A3" w:rsidP="006806A3">
      <w:pPr>
        <w:pStyle w:val="B2"/>
      </w:pPr>
      <w:r>
        <w:t>-</w:t>
      </w:r>
      <w:r>
        <w:tab/>
        <w:t xml:space="preserve">The old PEI / </w:t>
      </w:r>
      <w:r w:rsidR="00B22174">
        <w:t xml:space="preserve">GPSI / </w:t>
      </w:r>
      <w:r>
        <w:t>TAI list shall be retained in association with previous SUPI to 5G-GUTI associations until those associations are deleted from cache.</w:t>
      </w:r>
    </w:p>
    <w:p w14:paraId="4A1E61C6" w14:textId="46EC4ED3" w:rsidR="006806A3" w:rsidRDefault="006806A3" w:rsidP="006806A3">
      <w:pPr>
        <w:pStyle w:val="B2"/>
      </w:pPr>
      <w:r>
        <w:t>-</w:t>
      </w:r>
      <w:r>
        <w:tab/>
        <w:t xml:space="preserve">New PEI / </w:t>
      </w:r>
      <w:r w:rsidR="00B22174">
        <w:t xml:space="preserve">GPSI / </w:t>
      </w:r>
      <w:r>
        <w:t>TAI list shall be used in association with both the association(s) with which it was received and any subsequent associations until another update is received.</w:t>
      </w:r>
    </w:p>
    <w:p w14:paraId="0A99B37D" w14:textId="3CBEC7AF" w:rsidR="006806A3" w:rsidRDefault="006806A3" w:rsidP="006806A3">
      <w:pPr>
        <w:pStyle w:val="B1"/>
      </w:pPr>
      <w:r>
        <w:t>-</w:t>
      </w:r>
      <w:r>
        <w:tab/>
        <w:t xml:space="preserve">All SUPI associations for which the PEI / </w:t>
      </w:r>
      <w:r w:rsidR="00B22174">
        <w:t xml:space="preserve">GPSI / </w:t>
      </w:r>
      <w:r>
        <w:t>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285" w:name="_Toc90924885"/>
      <w:r>
        <w:t>7.6.3</w:t>
      </w:r>
      <w:r>
        <w:tab/>
        <w:t>IQF</w:t>
      </w:r>
      <w:bookmarkEnd w:id="285"/>
    </w:p>
    <w:p w14:paraId="1729AAB9" w14:textId="77777777" w:rsidR="00704F79" w:rsidRDefault="00704F79" w:rsidP="00704F79">
      <w:pPr>
        <w:pStyle w:val="Heading4"/>
      </w:pPr>
      <w:bookmarkStart w:id="286" w:name="_Toc90924886"/>
      <w:r w:rsidRPr="00486BBE">
        <w:t>7.6.</w:t>
      </w:r>
      <w:r>
        <w:t>3</w:t>
      </w:r>
      <w:r w:rsidRPr="00486BBE">
        <w:t>.1</w:t>
      </w:r>
      <w:r>
        <w:tab/>
        <w:t>General</w:t>
      </w:r>
      <w:bookmarkEnd w:id="286"/>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287" w:name="_Toc90924887"/>
      <w:r>
        <w:t>7.6.3.2</w:t>
      </w:r>
      <w:r>
        <w:tab/>
        <w:t>IQF Query and Response over LI_HIQR</w:t>
      </w:r>
      <w:bookmarkEnd w:id="287"/>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288" w:name="_Toc90924888"/>
      <w:r>
        <w:t>7.6.3.3</w:t>
      </w:r>
      <w:r>
        <w:tab/>
        <w:t>IQF Query and Response over LI_XQR</w:t>
      </w:r>
      <w:bookmarkEnd w:id="288"/>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289" w:name="_Toc90924889"/>
      <w:r>
        <w:t>7.7</w:t>
      </w:r>
      <w:r w:rsidRPr="00760004">
        <w:tab/>
      </w:r>
      <w:r>
        <w:t>LI at NEF</w:t>
      </w:r>
      <w:bookmarkEnd w:id="289"/>
    </w:p>
    <w:p w14:paraId="5C16BEC3" w14:textId="77777777" w:rsidR="00B6012C" w:rsidRPr="00760004" w:rsidRDefault="00B6012C" w:rsidP="00B6012C">
      <w:pPr>
        <w:pStyle w:val="Heading3"/>
      </w:pPr>
      <w:bookmarkStart w:id="290" w:name="_Toc90924890"/>
      <w:r>
        <w:t>7.7.1</w:t>
      </w:r>
      <w:r w:rsidRPr="00760004">
        <w:tab/>
      </w:r>
      <w:r>
        <w:t>Provisioning over LI_X1</w:t>
      </w:r>
      <w:bookmarkEnd w:id="290"/>
    </w:p>
    <w:p w14:paraId="6FA1263D" w14:textId="77777777" w:rsidR="00B6012C" w:rsidRPr="00760004" w:rsidRDefault="00B6012C" w:rsidP="00B6012C">
      <w:pPr>
        <w:pStyle w:val="Heading4"/>
      </w:pPr>
      <w:bookmarkStart w:id="291" w:name="_Toc90924891"/>
      <w:r>
        <w:t>7.7.1.1</w:t>
      </w:r>
      <w:r w:rsidRPr="00760004">
        <w:tab/>
      </w:r>
      <w:r>
        <w:t>General</w:t>
      </w:r>
      <w:bookmarkEnd w:id="291"/>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292" w:name="_Toc90924892"/>
      <w:r>
        <w:t>7.7.1.2</w:t>
      </w:r>
      <w:r w:rsidRPr="00760004">
        <w:tab/>
      </w:r>
      <w:r>
        <w:rPr>
          <w:rFonts w:cs="Arial"/>
          <w:szCs w:val="24"/>
        </w:rPr>
        <w:t>Provisioning of the IRI-POI and CC-POI in NEF</w:t>
      </w:r>
      <w:bookmarkEnd w:id="292"/>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293" w:name="_Toc90924893"/>
      <w:r>
        <w:t>7.7.2</w:t>
      </w:r>
      <w:r w:rsidRPr="00760004">
        <w:tab/>
      </w:r>
      <w:r>
        <w:t>LI for NIDD using NEF</w:t>
      </w:r>
      <w:bookmarkEnd w:id="293"/>
    </w:p>
    <w:p w14:paraId="2E86A5B1" w14:textId="77777777" w:rsidR="00B6012C" w:rsidRDefault="00B6012C" w:rsidP="00B6012C">
      <w:pPr>
        <w:pStyle w:val="Heading4"/>
        <w:rPr>
          <w:rFonts w:cs="Arial"/>
          <w:szCs w:val="24"/>
        </w:rPr>
      </w:pPr>
      <w:bookmarkStart w:id="294" w:name="_Toc90924894"/>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294"/>
    </w:p>
    <w:p w14:paraId="7E8F528F" w14:textId="77777777" w:rsidR="00B6012C" w:rsidRDefault="00B6012C" w:rsidP="00B6012C">
      <w:pPr>
        <w:pStyle w:val="Heading5"/>
      </w:pPr>
      <w:bookmarkStart w:id="295" w:name="_Toc90924895"/>
      <w:r>
        <w:t>7.7.2.1.1</w:t>
      </w:r>
      <w:r>
        <w:tab/>
        <w:t>General</w:t>
      </w:r>
      <w:bookmarkEnd w:id="295"/>
    </w:p>
    <w:p w14:paraId="5B5F414B" w14:textId="2E3D3DD2"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7.7.2.3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296" w:name="_Toc90924896"/>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296"/>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6272504A"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77777777" w:rsidR="00B6012C" w:rsidRPr="00706FBE" w:rsidRDefault="00B6012C" w:rsidP="009B5268">
            <w:pPr>
              <w:pStyle w:val="TAL"/>
            </w:pPr>
            <w:r w:rsidRPr="00706FBE">
              <w:t>GPSI associated with the PDU sessio</w:t>
            </w:r>
            <w:r>
              <w:t>n</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77777777" w:rsidR="00B6012C" w:rsidRPr="00706FBE" w:rsidRDefault="00B6012C" w:rsidP="009B5268">
            <w:pPr>
              <w:pStyle w:val="TAL"/>
            </w:pPr>
            <w:r w:rsidRPr="00706FBE">
              <w:t>PDU Session ID</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777777" w:rsidR="00B6012C" w:rsidRPr="00706FBE" w:rsidRDefault="00B6012C" w:rsidP="009B5268">
            <w:pPr>
              <w:pStyle w:val="TAL"/>
            </w:pPr>
            <w:r w:rsidRPr="00706FBE">
              <w:t>Slice identifier associated with the PDU session</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77777777" w:rsidR="00B6012C" w:rsidRPr="00706FBE" w:rsidRDefault="00B6012C" w:rsidP="009B5268">
            <w:pPr>
              <w:pStyle w:val="TAL"/>
            </w:pPr>
            <w:r w:rsidRPr="00706FBE">
              <w:t>NEF identity handling the PDU session</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7777777" w:rsidR="00B6012C" w:rsidRPr="00706FBE" w:rsidRDefault="00B6012C" w:rsidP="009B5268">
            <w:pPr>
              <w:pStyle w:val="TAL"/>
            </w:pPr>
            <w:r w:rsidRPr="00706FBE">
              <w:t>Data Network Name associated with the target traffic</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77777777" w:rsidR="00B6012C" w:rsidRPr="00706FBE" w:rsidRDefault="00B6012C" w:rsidP="009B5268">
            <w:pPr>
              <w:pStyle w:val="TAL"/>
            </w:pPr>
            <w:r w:rsidRPr="00706FBE">
              <w:t>True if Reliable Data Service is supported in the PDU session, otherwise False</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77777777" w:rsidR="00B6012C" w:rsidRPr="00706FBE" w:rsidRDefault="00B6012C" w:rsidP="009B5268">
            <w:pPr>
              <w:pStyle w:val="TAL"/>
            </w:pPr>
            <w:r w:rsidRPr="00706FBE">
              <w:t>Identifier of the SMF associated with the target UE for that that PDU Session</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77777777" w:rsidR="00B6012C" w:rsidRPr="00706FBE" w:rsidRDefault="00B6012C" w:rsidP="009B5268">
            <w:pPr>
              <w:pStyle w:val="TAL"/>
            </w:pPr>
            <w:r w:rsidRPr="00706FBE">
              <w:t>Identif</w:t>
            </w:r>
            <w:r>
              <w:t>ier</w:t>
            </w:r>
            <w:r w:rsidRPr="00706FBE">
              <w:t xml:space="preserve"> </w:t>
            </w:r>
            <w:r>
              <w:t xml:space="preserve">of </w:t>
            </w:r>
            <w:r w:rsidRPr="00706FBE">
              <w:t>the AF</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297" w:name="_Toc90924897"/>
      <w:r>
        <w:t>7.7.2.1.3</w:t>
      </w:r>
      <w:r>
        <w:tab/>
      </w:r>
      <w:r w:rsidRPr="00891E61">
        <w:rPr>
          <w:szCs w:val="22"/>
        </w:rPr>
        <w:t xml:space="preserve">PDU </w:t>
      </w:r>
      <w:r>
        <w:rPr>
          <w:szCs w:val="22"/>
        </w:rPr>
        <w:t>s</w:t>
      </w:r>
      <w:r w:rsidRPr="00891E61">
        <w:rPr>
          <w:szCs w:val="22"/>
        </w:rPr>
        <w:t xml:space="preserve">ession </w:t>
      </w:r>
      <w:r>
        <w:rPr>
          <w:szCs w:val="22"/>
        </w:rPr>
        <w:t>modification</w:t>
      </w:r>
      <w:bookmarkEnd w:id="297"/>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298" w:name="_Toc90924898"/>
      <w:r>
        <w:t>7.7.2.1.4</w:t>
      </w:r>
      <w:r>
        <w:tab/>
      </w:r>
      <w:r w:rsidRPr="00891E61">
        <w:rPr>
          <w:szCs w:val="22"/>
        </w:rPr>
        <w:t xml:space="preserve">PDU </w:t>
      </w:r>
      <w:r>
        <w:rPr>
          <w:szCs w:val="22"/>
        </w:rPr>
        <w:t>s</w:t>
      </w:r>
      <w:r w:rsidRPr="00891E61">
        <w:rPr>
          <w:szCs w:val="22"/>
        </w:rPr>
        <w:t xml:space="preserve">ession </w:t>
      </w:r>
      <w:r>
        <w:rPr>
          <w:szCs w:val="22"/>
        </w:rPr>
        <w:t>release</w:t>
      </w:r>
      <w:bookmarkEnd w:id="298"/>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299" w:name="_Toc90924899"/>
      <w:r>
        <w:t>7.7.2.1.5</w:t>
      </w:r>
      <w:r>
        <w:tab/>
      </w:r>
      <w:r>
        <w:rPr>
          <w:szCs w:val="22"/>
        </w:rPr>
        <w:t>Unsuccessful procedure</w:t>
      </w:r>
      <w:bookmarkEnd w:id="299"/>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7777777" w:rsidR="00B6012C" w:rsidRPr="00706FBE" w:rsidRDefault="00B6012C" w:rsidP="009B5268">
            <w:pPr>
              <w:pStyle w:val="TAL"/>
            </w:pPr>
            <w:r w:rsidRPr="00706FBE">
              <w:t>SUPI associated with the procedure</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77777777" w:rsidR="00B6012C" w:rsidRPr="00706FBE" w:rsidRDefault="00B6012C" w:rsidP="009B5268">
            <w:pPr>
              <w:pStyle w:val="TAL"/>
            </w:pPr>
            <w:r w:rsidRPr="00706FBE">
              <w:t>GPSI used in the procedure, if available</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77777777" w:rsidR="00B6012C" w:rsidRPr="00706FBE" w:rsidRDefault="00B6012C" w:rsidP="009B5268">
            <w:pPr>
              <w:pStyle w:val="TAL"/>
            </w:pPr>
            <w:r w:rsidRPr="00706FBE">
              <w:t>PDU Session ID</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77777777" w:rsidR="00B6012C" w:rsidRPr="00706FBE" w:rsidRDefault="00B6012C" w:rsidP="009B5268">
            <w:pPr>
              <w:pStyle w:val="TAL"/>
            </w:pPr>
            <w:r w:rsidRPr="00706FBE">
              <w:t>Data Network Name associated with the target traffic, if available</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77777777" w:rsidR="00B6012C" w:rsidRPr="00706FBE" w:rsidRDefault="00B6012C" w:rsidP="009B5268">
            <w:pPr>
              <w:pStyle w:val="TAL"/>
            </w:pPr>
            <w:r w:rsidRPr="00706FBE">
              <w:t>Slice requested for the procedure, if available</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77777777" w:rsidR="00B6012C" w:rsidRPr="00706FBE" w:rsidRDefault="00B6012C" w:rsidP="009B5268">
            <w:pPr>
              <w:pStyle w:val="TAL"/>
            </w:pPr>
            <w:r>
              <w:t xml:space="preserve">RDS destination port number </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77777777" w:rsidR="00B6012C" w:rsidRPr="00706FBE" w:rsidRDefault="00B6012C" w:rsidP="009B5268">
            <w:pPr>
              <w:pStyle w:val="TAL"/>
            </w:pPr>
            <w:r>
              <w:t>Application associated with the RDS destination port number</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77777777" w:rsidR="00B6012C" w:rsidRPr="00706FBE" w:rsidRDefault="00B6012C" w:rsidP="009B5268">
            <w:pPr>
              <w:pStyle w:val="TAL"/>
            </w:pPr>
            <w:r>
              <w:t>Application Function identifier</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300" w:name="_Toc90924900"/>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00"/>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66C08C06"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77777777" w:rsidR="00B6012C" w:rsidRPr="00706FBE" w:rsidRDefault="00B6012C" w:rsidP="009B5268">
            <w:pPr>
              <w:pStyle w:val="TAL"/>
            </w:pPr>
            <w:r w:rsidRPr="00706FBE">
              <w:t>GPSI associated with the PDU session</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77777777" w:rsidR="00B6012C" w:rsidRPr="00706FBE" w:rsidRDefault="00B6012C" w:rsidP="009B5268">
            <w:pPr>
              <w:pStyle w:val="TAL"/>
            </w:pPr>
            <w:r w:rsidRPr="00706FBE">
              <w:t>PDU Session ID</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77777777" w:rsidR="00B6012C" w:rsidRPr="00706FBE" w:rsidRDefault="00B6012C" w:rsidP="009B5268">
            <w:pPr>
              <w:pStyle w:val="TAL"/>
            </w:pPr>
            <w:r w:rsidRPr="00706FBE">
              <w:t>Slice identifier associated with the PDU session</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77777777" w:rsidR="00B6012C" w:rsidRPr="00706FBE" w:rsidRDefault="00B6012C" w:rsidP="009B5268">
            <w:pPr>
              <w:pStyle w:val="TAL"/>
            </w:pPr>
            <w:r w:rsidRPr="00706FBE">
              <w:t>Data Network Name associated with the target traffic</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77777777" w:rsidR="00B6012C" w:rsidRPr="00706FBE" w:rsidRDefault="00B6012C" w:rsidP="009B5268">
            <w:pPr>
              <w:pStyle w:val="TAL"/>
            </w:pPr>
            <w:r w:rsidRPr="00706FBE">
              <w:t>NEF identity handling the PDU session</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77777777" w:rsidR="00B6012C" w:rsidRPr="00706FBE" w:rsidRDefault="00B6012C" w:rsidP="009B5268">
            <w:pPr>
              <w:pStyle w:val="TAL"/>
            </w:pPr>
            <w:r w:rsidRPr="00706FBE">
              <w:t>True if Reliable Data Service is supported in the PDU session, otherwise False</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77777777" w:rsidR="00B6012C" w:rsidRPr="00706FBE" w:rsidRDefault="00B6012C" w:rsidP="009B5268">
            <w:pPr>
              <w:pStyle w:val="TAL"/>
            </w:pPr>
            <w:r w:rsidRPr="00706FBE">
              <w:t>Identifier of the SMF associated with the target UE for that that PDU Session</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77777777" w:rsidR="00B6012C" w:rsidRPr="00706FBE" w:rsidRDefault="00B6012C" w:rsidP="009B5268">
            <w:pPr>
              <w:pStyle w:val="TAL"/>
            </w:pPr>
            <w:r w:rsidRPr="00706FBE">
              <w:t>String Identifying the AF the traffic will be delivered to</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01" w:name="_Toc90924901"/>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301"/>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1F2519F6" w:rsidR="00B6012C" w:rsidRPr="00706FBE" w:rsidRDefault="00B6012C" w:rsidP="00B6012C">
      <w:r w:rsidRPr="00706FBE">
        <w:t xml:space="preserve">Each X3 PDU shall contain the contents of the user plane packet </w:t>
      </w:r>
      <w:r>
        <w:t>(</w:t>
      </w:r>
      <w:r w:rsidR="00121B08">
        <w:t>i.e.</w:t>
      </w:r>
      <w:r>
        <w:t xml:space="preserve">NIDD) </w:t>
      </w:r>
      <w:r w:rsidRPr="00706FBE">
        <w:t>using an unstructured payload format.</w:t>
      </w:r>
    </w:p>
    <w:p w14:paraId="4A7A24A8" w14:textId="43089769"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t xml:space="preserve">(i.e. unstructured payload) as described </w:t>
      </w:r>
      <w:r w:rsidRPr="00706FBE">
        <w:t>in ETSI TS 103 221-2 clause 5</w:t>
      </w:r>
      <w:r>
        <w:t>.4.</w:t>
      </w:r>
    </w:p>
    <w:p w14:paraId="4ADD2A28" w14:textId="77777777" w:rsidR="00B6012C" w:rsidRPr="00760004" w:rsidRDefault="00B6012C" w:rsidP="00B6012C">
      <w:pPr>
        <w:pStyle w:val="Heading4"/>
      </w:pPr>
      <w:bookmarkStart w:id="302" w:name="_Toc90924902"/>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02"/>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77777777"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303" w:name="_Toc90924903"/>
      <w:r>
        <w:t>7.7</w:t>
      </w:r>
      <w:r w:rsidRPr="00760004">
        <w:t>.2.</w:t>
      </w:r>
      <w:r>
        <w:t>4</w:t>
      </w:r>
      <w:r w:rsidRPr="00760004">
        <w:tab/>
      </w:r>
      <w:r w:rsidRPr="00EA4E68">
        <w:rPr>
          <w:rFonts w:cs="Arial"/>
          <w:szCs w:val="24"/>
        </w:rPr>
        <w:t>Generation of CC over LI_HI</w:t>
      </w:r>
      <w:r>
        <w:rPr>
          <w:rFonts w:cs="Arial"/>
          <w:szCs w:val="24"/>
        </w:rPr>
        <w:t>3</w:t>
      </w:r>
      <w:bookmarkEnd w:id="303"/>
    </w:p>
    <w:p w14:paraId="1710ED38" w14:textId="77777777"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304" w:name="_Toc90924904"/>
      <w:r>
        <w:t>7.7.3</w:t>
      </w:r>
      <w:r w:rsidRPr="00760004">
        <w:tab/>
      </w:r>
      <w:r>
        <w:t>LI for device triggering</w:t>
      </w:r>
      <w:bookmarkEnd w:id="304"/>
    </w:p>
    <w:p w14:paraId="78E2DEF3" w14:textId="77777777" w:rsidR="00B6012C" w:rsidRPr="00760004" w:rsidRDefault="00B6012C" w:rsidP="00B6012C">
      <w:pPr>
        <w:pStyle w:val="Heading4"/>
      </w:pPr>
      <w:bookmarkStart w:id="305" w:name="_Toc90924905"/>
      <w:r>
        <w:t>7.7.3.1</w:t>
      </w:r>
      <w:r w:rsidRPr="00760004">
        <w:tab/>
      </w:r>
      <w:r w:rsidRPr="00891E61">
        <w:rPr>
          <w:rFonts w:cs="Arial"/>
          <w:szCs w:val="24"/>
        </w:rPr>
        <w:t>Generation of xIRI LI_X2 at IRI-POI in NEF over LI_X2</w:t>
      </w:r>
      <w:bookmarkEnd w:id="305"/>
    </w:p>
    <w:p w14:paraId="32901042" w14:textId="77777777" w:rsidR="00B6012C" w:rsidRPr="00760004" w:rsidRDefault="00B6012C" w:rsidP="00B6012C">
      <w:pPr>
        <w:pStyle w:val="Heading5"/>
      </w:pPr>
      <w:bookmarkStart w:id="306" w:name="_Toc90924906"/>
      <w:r>
        <w:t>7.7.3.1.1</w:t>
      </w:r>
      <w:r w:rsidRPr="00760004">
        <w:tab/>
      </w:r>
      <w:r>
        <w:t>General</w:t>
      </w:r>
      <w:bookmarkEnd w:id="306"/>
    </w:p>
    <w:p w14:paraId="4D0E0EC7" w14:textId="7EC79944"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7.7.3.4</w:t>
      </w:r>
      <w:r w:rsidRPr="00467377">
        <w:t>, the details of which are described in the following clauses.</w:t>
      </w:r>
    </w:p>
    <w:p w14:paraId="2F59B565" w14:textId="77777777" w:rsidR="00B6012C" w:rsidRPr="00760004" w:rsidRDefault="00B6012C" w:rsidP="00B6012C">
      <w:pPr>
        <w:pStyle w:val="Heading5"/>
      </w:pPr>
      <w:bookmarkStart w:id="307" w:name="_Toc90924907"/>
      <w:r>
        <w:t>7.7.3.1.2</w:t>
      </w:r>
      <w:r w:rsidRPr="00760004">
        <w:tab/>
      </w:r>
      <w:r>
        <w:t>Device trigger</w:t>
      </w:r>
      <w:bookmarkEnd w:id="307"/>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77777777" w:rsidR="00B6012C" w:rsidRPr="00697942" w:rsidRDefault="00B6012C" w:rsidP="00B6012C">
      <w:pPr>
        <w:pStyle w:val="B1"/>
      </w:pPr>
      <w:r w:rsidRPr="00891E61">
        <w:t>-</w:t>
      </w:r>
      <w:r w:rsidRPr="00891E61">
        <w:tab/>
      </w:r>
      <w:r w:rsidRPr="002C0F53">
        <w:t>NEF sends a T4 De</w:t>
      </w:r>
      <w:r w:rsidRPr="00891E61">
        <w:t>vice-Trigger-</w:t>
      </w:r>
      <w:r>
        <w:t>Request (DTR) to SMS-SC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7777777" w:rsidR="00B6012C" w:rsidRPr="00AB4A66" w:rsidRDefault="00B6012C" w:rsidP="00474D98">
            <w:pPr>
              <w:pStyle w:val="TAL"/>
            </w:pPr>
            <w:r w:rsidRPr="00AB4A66">
              <w:t>SUPI associated with the UE</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77777777" w:rsidR="00B6012C" w:rsidRPr="00AB4A66" w:rsidRDefault="00B6012C" w:rsidP="00474D98">
            <w:pPr>
              <w:pStyle w:val="TAL"/>
            </w:pPr>
            <w:r w:rsidRPr="00AB4A66">
              <w:t>GPSI used with the UE</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77777777"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7777777" w:rsidR="00B6012C" w:rsidRPr="00AB4A66" w:rsidRDefault="00B6012C" w:rsidP="00474D98">
            <w:pPr>
              <w:pStyle w:val="TAL"/>
            </w:pPr>
            <w:r w:rsidRPr="00AB4A66">
              <w:t>The AF sending the Device trigger</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77777777" w:rsidR="00B6012C" w:rsidRPr="00AB4A66" w:rsidRDefault="00B6012C" w:rsidP="00474D98">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77777777" w:rsidR="00B6012C" w:rsidRPr="00AB4A66" w:rsidRDefault="00B6012C" w:rsidP="00474D98">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77777777" w:rsidR="00B6012C" w:rsidRPr="00AB4A66" w:rsidRDefault="00B6012C" w:rsidP="00474D98">
            <w:pPr>
              <w:pStyle w:val="TAL"/>
            </w:pPr>
            <w:r w:rsidRPr="00AB4A66">
              <w:t xml:space="preserve">The priority </w:t>
            </w:r>
            <w:r>
              <w:t>indication for a</w:t>
            </w:r>
            <w:r w:rsidRPr="00AB4A66">
              <w:t xml:space="preserve"> trigger</w:t>
            </w:r>
            <w:r>
              <w:t xml:space="preserve">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77777777" w:rsidR="00B6012C" w:rsidRPr="00AB4A66" w:rsidRDefault="00B6012C" w:rsidP="00474D98">
            <w:pPr>
              <w:pStyle w:val="TAL"/>
            </w:pPr>
            <w:r>
              <w:t>Application</w:t>
            </w:r>
            <w:r w:rsidRPr="00AB4A66">
              <w:t xml:space="preserve"> </w:t>
            </w:r>
            <w:r>
              <w:t xml:space="preserve">identity </w:t>
            </w:r>
            <w:r w:rsidRPr="00AB4A66">
              <w:t>on the AF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08" w:name="_Toc90924908"/>
      <w:r>
        <w:t>7.7.3.1.3</w:t>
      </w:r>
      <w:r w:rsidRPr="00760004">
        <w:tab/>
      </w:r>
      <w:r>
        <w:t>Device trigger replace</w:t>
      </w:r>
      <w:bookmarkEnd w:id="308"/>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77777777"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77777777" w:rsidR="00B6012C" w:rsidRPr="007C074B" w:rsidRDefault="00B6012C" w:rsidP="00474D98">
            <w:pPr>
              <w:pStyle w:val="TAL"/>
            </w:pPr>
            <w:r w:rsidRPr="007C074B">
              <w:t xml:space="preserve">SUPI associated with the </w:t>
            </w:r>
            <w:r>
              <w:t xml:space="preserve">target </w:t>
            </w:r>
            <w:r w:rsidRPr="007C074B">
              <w:t>UE</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77777777" w:rsidR="00B6012C" w:rsidRPr="007C074B" w:rsidRDefault="00B6012C" w:rsidP="00474D98">
            <w:pPr>
              <w:pStyle w:val="TAL"/>
            </w:pPr>
            <w:r w:rsidRPr="007C074B">
              <w:t xml:space="preserve">GPSI used with the </w:t>
            </w:r>
            <w:r>
              <w:t xml:space="preserve">taget </w:t>
            </w:r>
            <w:r w:rsidRPr="007C074B">
              <w:t>UE</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77777777" w:rsidR="00B6012C" w:rsidRPr="003071DB" w:rsidRDefault="00B6012C" w:rsidP="00474D98">
            <w:pPr>
              <w:pStyle w:val="TAL"/>
            </w:pPr>
            <w:r w:rsidRPr="003071DB">
              <w:t xml:space="preserve">Identity of the corresponding </w:t>
            </w:r>
            <w:r>
              <w:t>D</w:t>
            </w:r>
            <w:r w:rsidRPr="003071DB">
              <w:t>evice trigger to be replaced</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469409C2"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77777777" w:rsidR="00B6012C" w:rsidRPr="003071DB" w:rsidRDefault="00B6012C" w:rsidP="00474D98">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77777777" w:rsidR="00B6012C" w:rsidRPr="003071DB" w:rsidRDefault="00B6012C" w:rsidP="00474D98">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77777777" w:rsidR="00B6012C" w:rsidRPr="003071DB" w:rsidRDefault="00B6012C" w:rsidP="00474D98">
            <w:pPr>
              <w:pStyle w:val="TAL"/>
            </w:pPr>
            <w:r>
              <w:t>P</w:t>
            </w:r>
            <w:r w:rsidRPr="003071DB">
              <w:t xml:space="preserve">riority </w:t>
            </w:r>
            <w:r>
              <w:t xml:space="preserve">indication for a </w:t>
            </w:r>
            <w:r w:rsidRPr="003071DB">
              <w:t>trigger</w:t>
            </w:r>
            <w:r>
              <w:t xml:space="preserve">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77777777" w:rsidR="00B6012C" w:rsidRPr="003071DB" w:rsidRDefault="00B6012C" w:rsidP="00474D98">
            <w:pPr>
              <w:pStyle w:val="TAL"/>
            </w:pPr>
            <w:r w:rsidRPr="003071DB">
              <w:t>Port on the AF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77777777" w:rsidR="00B6012C" w:rsidRPr="003071DB" w:rsidRDefault="00B6012C" w:rsidP="00474D98">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09" w:name="_Toc90924909"/>
      <w:r>
        <w:t>7.7.3.1.4</w:t>
      </w:r>
      <w:r w:rsidRPr="00760004">
        <w:tab/>
      </w:r>
      <w:r>
        <w:t>Device trigger cancellation</w:t>
      </w:r>
      <w:bookmarkEnd w:id="309"/>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77777777" w:rsidR="00B6012C" w:rsidRPr="00891E61" w:rsidRDefault="00B6012C" w:rsidP="00B6012C">
      <w:pPr>
        <w:pStyle w:val="B1"/>
      </w:pPr>
      <w:r w:rsidRPr="00891E61">
        <w:t>-</w:t>
      </w:r>
      <w:r w:rsidRPr="00891E61">
        <w:tab/>
      </w:r>
      <w:r w:rsidRPr="000F10D7">
        <w:t xml:space="preserve">NEF sends a T4 </w:t>
      </w:r>
      <w:r w:rsidRPr="00891E61">
        <w:t>Device-Trigger</w:t>
      </w:r>
      <w:r>
        <w:t>-Request DTR) to SMS-SC with Trigger-Action AVP set to RECALL and User-Identifier AVP matching the SUPI of the target UE as specified in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77777777" w:rsidR="00B6012C" w:rsidRPr="007C074B" w:rsidRDefault="00B6012C" w:rsidP="00474D98">
            <w:pPr>
              <w:pStyle w:val="TAL"/>
            </w:pPr>
            <w:r w:rsidRPr="007C074B">
              <w:t xml:space="preserve">SUPI associated with the </w:t>
            </w:r>
            <w:r>
              <w:t xml:space="preserve">target </w:t>
            </w:r>
            <w:r w:rsidRPr="007C074B">
              <w:t>UE</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77777777" w:rsidR="00B6012C" w:rsidRPr="007C074B" w:rsidRDefault="00B6012C" w:rsidP="00474D98">
            <w:pPr>
              <w:pStyle w:val="TAL"/>
            </w:pPr>
            <w:r w:rsidRPr="007C074B">
              <w:t xml:space="preserve">GPSI used with the </w:t>
            </w:r>
            <w:r>
              <w:t xml:space="preserve">target </w:t>
            </w:r>
            <w:r w:rsidRPr="007C074B">
              <w:t>UE</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7777777" w:rsidR="00B6012C" w:rsidRPr="003071DB" w:rsidRDefault="00B6012C" w:rsidP="00474D98">
            <w:pPr>
              <w:pStyle w:val="TAL"/>
            </w:pPr>
            <w:r w:rsidRPr="003071DB">
              <w:t xml:space="preserve">Identity of the corresponding device trigger to be </w:t>
            </w:r>
            <w:r>
              <w:t>cancelled</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77777777" w:rsidR="00B6012C" w:rsidRPr="00706FBE" w:rsidRDefault="00B6012C" w:rsidP="00B6012C"/>
    <w:p w14:paraId="4821D0E4" w14:textId="77777777" w:rsidR="00B6012C" w:rsidRPr="002A56BF" w:rsidRDefault="00B6012C" w:rsidP="00B6012C">
      <w:pPr>
        <w:pStyle w:val="Heading5"/>
      </w:pPr>
      <w:bookmarkStart w:id="310" w:name="_Toc90924910"/>
      <w:r>
        <w:t>7.7.3.1.5</w:t>
      </w:r>
      <w:r w:rsidRPr="00760004">
        <w:tab/>
      </w:r>
      <w:r>
        <w:t>Device trigger report notification</w:t>
      </w:r>
      <w:bookmarkEnd w:id="310"/>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0339A9E" w:rsidR="00B6012C" w:rsidRDefault="00B6012C" w:rsidP="00B6012C">
      <w:pPr>
        <w:pStyle w:val="B1"/>
      </w:pPr>
      <w:r w:rsidRPr="00891E61">
        <w:t>-</w:t>
      </w:r>
      <w:r w:rsidRPr="00891E61">
        <w:tab/>
      </w:r>
      <w:r>
        <w:t xml:space="preserve">SMS-SC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77777777" w:rsidR="00B6012C" w:rsidRPr="007C074B" w:rsidRDefault="00B6012C" w:rsidP="00822E9A">
            <w:pPr>
              <w:pStyle w:val="TAL"/>
            </w:pPr>
            <w:r w:rsidRPr="007C074B">
              <w:t xml:space="preserve">SUPI associated with the </w:t>
            </w:r>
            <w:r>
              <w:t xml:space="preserve">target </w:t>
            </w:r>
            <w:r w:rsidRPr="007C074B">
              <w:t>UE</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77777777" w:rsidR="00B6012C" w:rsidRPr="007C074B" w:rsidRDefault="00B6012C" w:rsidP="00822E9A">
            <w:pPr>
              <w:pStyle w:val="TAL"/>
            </w:pPr>
            <w:r w:rsidRPr="007C074B">
              <w:t xml:space="preserve">GPSI used with the </w:t>
            </w:r>
            <w:r>
              <w:t xml:space="preserve">target </w:t>
            </w:r>
            <w:r w:rsidRPr="007C074B">
              <w:t>UE</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77777777" w:rsidR="00B6012C" w:rsidRPr="003071DB" w:rsidRDefault="00B6012C" w:rsidP="00822E9A">
            <w:pPr>
              <w:pStyle w:val="TAL"/>
            </w:pPr>
            <w:r w:rsidRPr="003071DB">
              <w:t xml:space="preserve">Identity of the corresponding </w:t>
            </w:r>
            <w:r>
              <w:t>D</w:t>
            </w:r>
            <w:r w:rsidRPr="003071DB">
              <w:t>evice trigger</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11" w:name="_Toc90924911"/>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11"/>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7777777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12" w:name="_Toc90924912"/>
      <w:r>
        <w:t>7.7.4</w:t>
      </w:r>
      <w:r w:rsidRPr="00760004">
        <w:tab/>
      </w:r>
      <w:r>
        <w:t xml:space="preserve">LI for </w:t>
      </w:r>
      <w:r w:rsidRPr="00891E61">
        <w:rPr>
          <w:rFonts w:cs="Arial"/>
          <w:szCs w:val="28"/>
        </w:rPr>
        <w:t>MSISDN-less MO SMS</w:t>
      </w:r>
      <w:bookmarkEnd w:id="312"/>
    </w:p>
    <w:p w14:paraId="55491536" w14:textId="77777777" w:rsidR="00B6012C" w:rsidRPr="00760004" w:rsidRDefault="00B6012C" w:rsidP="00B6012C">
      <w:pPr>
        <w:pStyle w:val="Heading4"/>
      </w:pPr>
      <w:bookmarkStart w:id="313" w:name="_Toc90924913"/>
      <w:r>
        <w:t>7.7.4.1</w:t>
      </w:r>
      <w:r w:rsidRPr="00760004">
        <w:tab/>
      </w:r>
      <w:r w:rsidRPr="00891E61">
        <w:rPr>
          <w:rFonts w:cs="Arial"/>
          <w:szCs w:val="24"/>
        </w:rPr>
        <w:t>Generation of xIRI LI_X2 at IRI-POI in NEF over LI_X2</w:t>
      </w:r>
      <w:bookmarkEnd w:id="313"/>
    </w:p>
    <w:p w14:paraId="6FBFA9FB" w14:textId="77777777" w:rsidR="00B6012C" w:rsidRPr="00760004" w:rsidRDefault="00B6012C" w:rsidP="00B6012C">
      <w:pPr>
        <w:pStyle w:val="Heading5"/>
      </w:pPr>
      <w:bookmarkStart w:id="314" w:name="_Toc90924914"/>
      <w:r>
        <w:t>7.7.4.1.1</w:t>
      </w:r>
      <w:r w:rsidRPr="00760004">
        <w:tab/>
      </w:r>
      <w:r>
        <w:t>General</w:t>
      </w:r>
      <w:bookmarkEnd w:id="314"/>
    </w:p>
    <w:p w14:paraId="26E8FB92" w14:textId="10BF0D78"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7.7.4.4</w:t>
      </w:r>
      <w:r w:rsidRPr="00467377">
        <w:t>, the details of which are described in the following clauses.</w:t>
      </w:r>
    </w:p>
    <w:p w14:paraId="5307CD68" w14:textId="77777777" w:rsidR="00B6012C" w:rsidRPr="00760004" w:rsidRDefault="00B6012C" w:rsidP="00B6012C">
      <w:pPr>
        <w:pStyle w:val="Heading5"/>
      </w:pPr>
      <w:bookmarkStart w:id="315" w:name="_Toc90924915"/>
      <w:r>
        <w:t>7.7.4.1.2</w:t>
      </w:r>
      <w:r w:rsidRPr="00760004">
        <w:tab/>
      </w:r>
      <w:r>
        <w:t>MSISDN-less MO SMS</w:t>
      </w:r>
      <w:bookmarkEnd w:id="315"/>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77777777" w:rsidR="00B6012C" w:rsidRDefault="00B6012C" w:rsidP="00B6012C">
      <w:pPr>
        <w:pStyle w:val="B1"/>
      </w:pPr>
      <w:r w:rsidRPr="00891E61">
        <w:t>-</w:t>
      </w:r>
      <w:r w:rsidRPr="00891E61">
        <w:tab/>
      </w:r>
      <w:r>
        <w:t>NEF receives a SGd MO-Forward-Short-Message-Request (OFR) from an SMS-SC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77777777" w:rsidR="00B6012C" w:rsidRPr="00604F0D" w:rsidRDefault="00B6012C" w:rsidP="00B32F72">
            <w:pPr>
              <w:pStyle w:val="TAL"/>
            </w:pPr>
            <w:r w:rsidRPr="00604F0D">
              <w:t xml:space="preserve">SUPI associated with the </w:t>
            </w:r>
            <w:r>
              <w:t xml:space="preserve">target </w:t>
            </w:r>
            <w:r w:rsidRPr="00604F0D">
              <w:t>UE</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77777777"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7777777" w:rsidR="00B6012C" w:rsidRPr="00604F0D" w:rsidRDefault="00B6012C" w:rsidP="00B32F72">
            <w:pPr>
              <w:pStyle w:val="TAL"/>
            </w:pPr>
            <w:r w:rsidRPr="00604F0D">
              <w:t>Identity of the AF receiving the SMS</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7777777" w:rsidR="00B6012C" w:rsidRPr="00604F0D" w:rsidRDefault="00B6012C" w:rsidP="00B32F72">
            <w:pPr>
              <w:pStyle w:val="TAL"/>
            </w:pPr>
            <w:r w:rsidRPr="00604F0D">
              <w:t>SMS TPDU</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77777777" w:rsidR="00B6012C" w:rsidRPr="00604F0D" w:rsidRDefault="00B6012C" w:rsidP="00B32F72">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77777777" w:rsidR="00B6012C" w:rsidRPr="00604F0D" w:rsidRDefault="00B6012C" w:rsidP="00B32F72">
            <w:pPr>
              <w:pStyle w:val="TAL"/>
            </w:pPr>
            <w:r w:rsidRPr="00604F0D">
              <w:t>port identifying the application of the AF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16" w:name="_Toc90924916"/>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16"/>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77777777"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17" w:name="_Toc90924917"/>
      <w:r>
        <w:t>7.7.5</w:t>
      </w:r>
      <w:r w:rsidRPr="00760004">
        <w:tab/>
      </w:r>
      <w:r>
        <w:t xml:space="preserve">LI for </w:t>
      </w:r>
      <w:r>
        <w:rPr>
          <w:rFonts w:cs="Arial"/>
          <w:szCs w:val="28"/>
        </w:rPr>
        <w:t>parameter provisioning</w:t>
      </w:r>
      <w:bookmarkEnd w:id="317"/>
    </w:p>
    <w:p w14:paraId="5C0AE66D" w14:textId="77777777" w:rsidR="00B6012C" w:rsidRPr="00760004" w:rsidRDefault="00B6012C" w:rsidP="00B6012C">
      <w:pPr>
        <w:pStyle w:val="Heading4"/>
      </w:pPr>
      <w:bookmarkStart w:id="318" w:name="_Toc90924918"/>
      <w:r>
        <w:t>7.7.5.1</w:t>
      </w:r>
      <w:r w:rsidRPr="00760004">
        <w:tab/>
      </w:r>
      <w:r w:rsidRPr="00891E61">
        <w:rPr>
          <w:rFonts w:cs="Arial"/>
          <w:szCs w:val="24"/>
        </w:rPr>
        <w:t>Generation of xIRI LI_X2 at IRI-POI in NEF over LI_X2</w:t>
      </w:r>
      <w:bookmarkEnd w:id="318"/>
    </w:p>
    <w:p w14:paraId="2936CFB9" w14:textId="77777777" w:rsidR="00B6012C" w:rsidRDefault="00B6012C" w:rsidP="00B6012C">
      <w:pPr>
        <w:pStyle w:val="Heading5"/>
      </w:pPr>
      <w:bookmarkStart w:id="319" w:name="_Toc90924919"/>
      <w:r>
        <w:t>7.7.5.1.1</w:t>
      </w:r>
      <w:r w:rsidRPr="00760004">
        <w:tab/>
      </w:r>
      <w:r>
        <w:t>General</w:t>
      </w:r>
      <w:bookmarkEnd w:id="319"/>
    </w:p>
    <w:p w14:paraId="36CBA3CE" w14:textId="5F16DCB1"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7.7.5.4</w:t>
      </w:r>
      <w:r w:rsidRPr="00467377">
        <w:t>, the details of which are described in the following clauses.</w:t>
      </w:r>
    </w:p>
    <w:p w14:paraId="3D57E722" w14:textId="77777777" w:rsidR="00B6012C" w:rsidRDefault="00B6012C" w:rsidP="00B6012C">
      <w:pPr>
        <w:pStyle w:val="Heading5"/>
      </w:pPr>
      <w:bookmarkStart w:id="320" w:name="_Toc90924920"/>
      <w:r>
        <w:t>7.7.5.1.2</w:t>
      </w:r>
      <w:r w:rsidRPr="00760004">
        <w:tab/>
      </w:r>
      <w:r>
        <w:t>Expected UE behavior update</w:t>
      </w:r>
      <w:bookmarkEnd w:id="320"/>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77777777"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7777777" w:rsidR="00B6012C" w:rsidRPr="005C4DA5" w:rsidRDefault="00B6012C" w:rsidP="00B32F72">
            <w:pPr>
              <w:pStyle w:val="TAL"/>
            </w:pPr>
            <w:r w:rsidRPr="005C4DA5">
              <w:t>Identifies the UE's expected geographical movement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77777777" w:rsidR="00B6012C" w:rsidRPr="005C4DA5" w:rsidRDefault="00B6012C" w:rsidP="00B32F72">
            <w:pPr>
              <w:pStyle w:val="TAL"/>
            </w:pPr>
            <w:r w:rsidRPr="005C4DA5">
              <w:t>Identifies whether the UE is stationary or mobile</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77777777" w:rsidR="00B6012C" w:rsidRPr="006840C5" w:rsidRDefault="00B6012C" w:rsidP="00B32F72">
            <w:pPr>
              <w:pStyle w:val="TAL"/>
            </w:pPr>
            <w:r w:rsidRPr="006840C5">
              <w:t>Indicates for how long the UE will normally stay in CM-Connected for data transmission</w:t>
            </w:r>
            <w:r>
              <w:t xml:space="preserve"> expressed in seconds</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77777777" w:rsidR="00B6012C" w:rsidRPr="006840C5" w:rsidRDefault="00B6012C" w:rsidP="00B32F72">
            <w:pPr>
              <w:pStyle w:val="TAL"/>
            </w:pPr>
            <w:r w:rsidRPr="006840C5">
              <w:t>Interval Time of periodic communication</w:t>
            </w:r>
            <w:r>
              <w:t xml:space="preserve"> in seconds</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77777777" w:rsidR="00B6012C" w:rsidRPr="006840C5" w:rsidRDefault="00B6012C" w:rsidP="00B32F72">
            <w:pPr>
              <w:pStyle w:val="TAL"/>
            </w:pPr>
            <w:r w:rsidRPr="006840C5">
              <w:t>Time and day of the week when the UE is available for communication</w:t>
            </w:r>
            <w:r>
              <w:t>,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77777777" w:rsidR="00B6012C" w:rsidRPr="006840C5" w:rsidRDefault="00B6012C" w:rsidP="00B32F72">
            <w:pPr>
              <w:pStyle w:val="TAL"/>
            </w:pPr>
            <w:r w:rsidRPr="006840C5">
              <w:t xml:space="preserve">Identifies the type of data transmission: single packet transmission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77777777" w:rsidR="00B6012C" w:rsidRPr="007D5944" w:rsidRDefault="00B6012C" w:rsidP="00B32F72">
            <w:pPr>
              <w:pStyle w:val="TAL"/>
            </w:pPr>
            <w:r w:rsidRPr="007D5944">
              <w:t>Indicates that the Scheduled Communication Type is Downlink only or Uplink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77777777" w:rsidR="00B6012C" w:rsidRPr="007D5944" w:rsidRDefault="00B6012C" w:rsidP="00B32F72">
            <w:pPr>
              <w:pStyle w:val="TAL"/>
            </w:pPr>
            <w:r w:rsidRPr="007D5944">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77777777" w:rsidR="00B6012C" w:rsidRPr="007D5944" w:rsidRDefault="00B6012C" w:rsidP="00B32F72">
            <w:pPr>
              <w:pStyle w:val="TAL"/>
            </w:pPr>
            <w:r w:rsidRPr="007D5944">
              <w:rPr>
                <w:color w:val="000000"/>
              </w:rPr>
              <w:t>AF identity requesting expected UE behavior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77777777"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21" w:name="_Toc90924921"/>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21"/>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77777777"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22" w:name="_Toc90924922"/>
      <w:r>
        <w:t>7.8</w:t>
      </w:r>
      <w:r w:rsidRPr="00760004">
        <w:tab/>
      </w:r>
      <w:r>
        <w:t>LI at SCEF</w:t>
      </w:r>
      <w:bookmarkEnd w:id="322"/>
    </w:p>
    <w:p w14:paraId="7331CD53" w14:textId="2BA91501" w:rsidR="0041367E" w:rsidRPr="00760004" w:rsidRDefault="0041367E" w:rsidP="0041367E">
      <w:pPr>
        <w:pStyle w:val="Heading3"/>
      </w:pPr>
      <w:bookmarkStart w:id="323" w:name="_Toc90924923"/>
      <w:r>
        <w:t>7.8.1</w:t>
      </w:r>
      <w:r w:rsidRPr="00760004">
        <w:tab/>
      </w:r>
      <w:r>
        <w:t>Provisioning over LI_X1</w:t>
      </w:r>
      <w:bookmarkEnd w:id="323"/>
    </w:p>
    <w:p w14:paraId="589ED114" w14:textId="244996FA" w:rsidR="0041367E" w:rsidRPr="00760004" w:rsidRDefault="0041367E" w:rsidP="0041367E">
      <w:pPr>
        <w:pStyle w:val="Heading4"/>
      </w:pPr>
      <w:bookmarkStart w:id="324" w:name="_Toc90924924"/>
      <w:r>
        <w:t>7.8.1.1</w:t>
      </w:r>
      <w:r w:rsidRPr="00760004">
        <w:tab/>
      </w:r>
      <w:r>
        <w:t>General</w:t>
      </w:r>
      <w:bookmarkEnd w:id="324"/>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25" w:name="_Toc90924925"/>
      <w:r>
        <w:t>7.8.1.2</w:t>
      </w:r>
      <w:r w:rsidRPr="00760004">
        <w:tab/>
      </w:r>
      <w:r>
        <w:rPr>
          <w:rFonts w:cs="Arial"/>
          <w:szCs w:val="24"/>
        </w:rPr>
        <w:t>Provisioning of the IRI-POI and CC-POI in SCEF</w:t>
      </w:r>
      <w:bookmarkEnd w:id="325"/>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13C09C1A" w14:textId="77777777" w:rsidR="0041367E" w:rsidRPr="00B92F23" w:rsidRDefault="0041367E" w:rsidP="0041367E">
      <w:pPr>
        <w:pStyle w:val="B1"/>
      </w:pPr>
      <w:r>
        <w:t>-</w:t>
      </w:r>
      <w:r>
        <w:tab/>
        <w:t>External Identifier</w:t>
      </w:r>
      <w:r w:rsidRPr="00354195">
        <w:rPr>
          <w:rFonts w:eastAsiaTheme="minorHAnsi" w:cstheme="minorBidi"/>
        </w:rPr>
        <w:t>.</w:t>
      </w:r>
      <w:r w:rsidRPr="00760004">
        <w:t xml:space="preserve">NOTE: </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26" w:name="_Toc90924926"/>
      <w:r>
        <w:t>7.8.2</w:t>
      </w:r>
      <w:r w:rsidRPr="00760004">
        <w:tab/>
      </w:r>
      <w:r>
        <w:t>LI for NIDD using SCEF</w:t>
      </w:r>
      <w:bookmarkEnd w:id="326"/>
    </w:p>
    <w:p w14:paraId="04443456" w14:textId="4C58F522" w:rsidR="0041367E" w:rsidRDefault="0041367E" w:rsidP="0041367E">
      <w:pPr>
        <w:pStyle w:val="Heading4"/>
        <w:rPr>
          <w:rFonts w:cs="Arial"/>
          <w:szCs w:val="24"/>
        </w:rPr>
      </w:pPr>
      <w:bookmarkStart w:id="327" w:name="_Toc90924927"/>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27"/>
    </w:p>
    <w:p w14:paraId="4798765F" w14:textId="06FEB0CB" w:rsidR="0041367E" w:rsidRDefault="0041367E" w:rsidP="0041367E">
      <w:pPr>
        <w:pStyle w:val="Heading5"/>
      </w:pPr>
      <w:bookmarkStart w:id="328" w:name="_Toc90924928"/>
      <w:r>
        <w:t>7.8.2.1.1</w:t>
      </w:r>
      <w:r>
        <w:tab/>
        <w:t>General</w:t>
      </w:r>
      <w:bookmarkEnd w:id="328"/>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329" w:name="_Toc90924929"/>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29"/>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77777777"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77777777" w:rsidR="0041367E" w:rsidRPr="00706FBE" w:rsidRDefault="0041367E" w:rsidP="00F7042F">
            <w:pPr>
              <w:pStyle w:val="TAL"/>
            </w:pPr>
            <w:r>
              <w:t>MSISDN</w:t>
            </w:r>
            <w:r w:rsidRPr="00706FBE">
              <w:t xml:space="preserve"> associated with the </w:t>
            </w:r>
            <w:r>
              <w:t>PDN Connection</w:t>
            </w:r>
            <w:r w:rsidRPr="00706FBE">
              <w:t xml:space="preserve"> if available</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77777777"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77777777" w:rsidR="0041367E" w:rsidRPr="00706FBE" w:rsidRDefault="0041367E" w:rsidP="00F7042F">
            <w:pPr>
              <w:pStyle w:val="TAL"/>
            </w:pPr>
            <w:r>
              <w:t>IMEI associated to the device</w:t>
            </w:r>
            <w:r w:rsidRPr="00706FBE">
              <w:t xml:space="preserve"> if available</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77777777" w:rsidR="0041367E" w:rsidRPr="00F324C8" w:rsidRDefault="0041367E" w:rsidP="00F7042F">
            <w:pPr>
              <w:pStyle w:val="TAL"/>
            </w:pPr>
            <w:r w:rsidRPr="00F324C8">
              <w:t>Identity of the EPS bearer that MME allocated to the Non-IP PDN connection</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77777777" w:rsidR="0041367E" w:rsidRPr="00706FBE" w:rsidRDefault="0041367E" w:rsidP="00F7042F">
            <w:pPr>
              <w:pStyle w:val="TAL"/>
            </w:pPr>
            <w:r>
              <w:t>SC</w:t>
            </w:r>
            <w:r w:rsidRPr="00706FBE">
              <w:t xml:space="preserve">EF identity handling the </w:t>
            </w:r>
            <w:r>
              <w:t>EPS Bearer</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77777777" w:rsidR="0041367E" w:rsidRPr="00706FBE" w:rsidRDefault="0041367E" w:rsidP="00F7042F">
            <w:pPr>
              <w:pStyle w:val="TAL"/>
            </w:pPr>
            <w:r>
              <w:t>Access Point Name</w:t>
            </w:r>
            <w:r w:rsidRPr="00706FBE">
              <w:t xml:space="preserve"> </w:t>
            </w:r>
            <w:r>
              <w:t>used to establish the PDN Connection</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77777777" w:rsidR="0041367E" w:rsidRPr="00706FBE" w:rsidRDefault="0041367E" w:rsidP="00F7042F">
            <w:pPr>
              <w:pStyle w:val="TAL"/>
            </w:pPr>
            <w:r w:rsidRPr="00706FBE">
              <w:t>True if Reliable Data Service is supported in the</w:t>
            </w:r>
            <w:r>
              <w:t xml:space="preserve"> PDN Connection</w:t>
            </w:r>
            <w:r w:rsidRPr="00706FBE">
              <w:t>,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77777777" w:rsidR="0041367E" w:rsidRPr="00706FBE" w:rsidRDefault="0041367E" w:rsidP="00F7042F">
            <w:pPr>
              <w:pStyle w:val="TAL"/>
            </w:pPr>
            <w:r w:rsidRPr="00706FBE">
              <w:t>String Identifying the AF the traffic will be delivered to</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30" w:name="_Toc90924930"/>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30"/>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77777777"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77777777"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2985F313"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77777777"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77777777"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77777777"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77777777"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7777777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6386"/>
        <w:gridCol w:w="848"/>
      </w:tblGrid>
      <w:tr w:rsidR="0041367E" w:rsidRPr="004F2657" w14:paraId="4B4F0B22" w14:textId="77777777" w:rsidTr="00F7042F">
        <w:tc>
          <w:tcPr>
            <w:tcW w:w="2397" w:type="dxa"/>
            <w:shd w:val="clear" w:color="auto" w:fill="auto"/>
          </w:tcPr>
          <w:p w14:paraId="423D25DA" w14:textId="77777777" w:rsidR="0041367E" w:rsidRPr="00354195" w:rsidRDefault="0041367E" w:rsidP="00F7042F">
            <w:pPr>
              <w:pStyle w:val="TAH"/>
            </w:pPr>
            <w:r w:rsidRPr="00354195">
              <w:t>Field name</w:t>
            </w:r>
          </w:p>
        </w:tc>
        <w:tc>
          <w:tcPr>
            <w:tcW w:w="638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F7042F">
        <w:tc>
          <w:tcPr>
            <w:tcW w:w="2397" w:type="dxa"/>
            <w:shd w:val="clear" w:color="auto" w:fill="auto"/>
          </w:tcPr>
          <w:p w14:paraId="326AE7C0" w14:textId="77777777" w:rsidR="0041367E" w:rsidRPr="00706FBE" w:rsidRDefault="0041367E" w:rsidP="00F7042F">
            <w:pPr>
              <w:pStyle w:val="TAL"/>
            </w:pPr>
            <w:r>
              <w:t>iMSI</w:t>
            </w:r>
          </w:p>
        </w:tc>
        <w:tc>
          <w:tcPr>
            <w:tcW w:w="6386" w:type="dxa"/>
            <w:shd w:val="clear" w:color="auto" w:fill="auto"/>
          </w:tcPr>
          <w:p w14:paraId="4A4986C4" w14:textId="77777777"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F7042F">
        <w:tc>
          <w:tcPr>
            <w:tcW w:w="2397" w:type="dxa"/>
            <w:shd w:val="clear" w:color="auto" w:fill="auto"/>
          </w:tcPr>
          <w:p w14:paraId="6423EE35" w14:textId="77777777" w:rsidR="0041367E" w:rsidRPr="00706FBE" w:rsidRDefault="0041367E" w:rsidP="00F7042F">
            <w:pPr>
              <w:pStyle w:val="TAL"/>
            </w:pPr>
            <w:r>
              <w:t>mSISDN</w:t>
            </w:r>
          </w:p>
        </w:tc>
        <w:tc>
          <w:tcPr>
            <w:tcW w:w="6386" w:type="dxa"/>
            <w:shd w:val="clear" w:color="auto" w:fill="auto"/>
          </w:tcPr>
          <w:p w14:paraId="51766429" w14:textId="77777777" w:rsidR="0041367E" w:rsidRPr="00706FBE" w:rsidRDefault="0041367E" w:rsidP="00F7042F">
            <w:pPr>
              <w:pStyle w:val="TAL"/>
            </w:pPr>
            <w:r>
              <w:t>MSISDN</w:t>
            </w:r>
            <w:r w:rsidRPr="00706FBE">
              <w:t xml:space="preserve"> associated with the </w:t>
            </w:r>
            <w:r>
              <w:t>PDN Connection</w:t>
            </w:r>
            <w:r w:rsidRPr="00706FBE">
              <w:t xml:space="preserve"> if available</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F7042F">
        <w:tc>
          <w:tcPr>
            <w:tcW w:w="2397" w:type="dxa"/>
            <w:shd w:val="clear" w:color="auto" w:fill="auto"/>
          </w:tcPr>
          <w:p w14:paraId="1EA1DFF7" w14:textId="77777777" w:rsidR="0041367E" w:rsidRPr="00706FBE" w:rsidRDefault="0041367E" w:rsidP="00F7042F">
            <w:pPr>
              <w:pStyle w:val="TAL"/>
            </w:pPr>
            <w:r>
              <w:t>externalIdentifier</w:t>
            </w:r>
          </w:p>
        </w:tc>
        <w:tc>
          <w:tcPr>
            <w:tcW w:w="6386" w:type="dxa"/>
            <w:shd w:val="clear" w:color="auto" w:fill="auto"/>
          </w:tcPr>
          <w:p w14:paraId="4319D3FB" w14:textId="77777777"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F7042F">
        <w:tc>
          <w:tcPr>
            <w:tcW w:w="2397" w:type="dxa"/>
            <w:shd w:val="clear" w:color="auto" w:fill="auto"/>
          </w:tcPr>
          <w:p w14:paraId="23620C64" w14:textId="77777777" w:rsidR="0041367E" w:rsidRPr="00706FBE" w:rsidRDefault="0041367E" w:rsidP="00F7042F">
            <w:pPr>
              <w:pStyle w:val="TAL"/>
            </w:pPr>
            <w:r>
              <w:t>i</w:t>
            </w:r>
            <w:r w:rsidRPr="00706FBE">
              <w:t>nitiator</w:t>
            </w:r>
          </w:p>
        </w:tc>
        <w:tc>
          <w:tcPr>
            <w:tcW w:w="6386" w:type="dxa"/>
            <w:shd w:val="clear" w:color="auto" w:fill="auto"/>
          </w:tcPr>
          <w:p w14:paraId="03820DE8" w14:textId="77777777"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3A976236" w14:textId="77777777" w:rsidR="0041367E" w:rsidRPr="00706FBE" w:rsidRDefault="0041367E" w:rsidP="00F7042F">
            <w:pPr>
              <w:pStyle w:val="TAL"/>
            </w:pPr>
            <w:r>
              <w:t>RDS source port number</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13912352" w14:textId="77777777" w:rsidR="0041367E" w:rsidRPr="00706FBE" w:rsidRDefault="0041367E" w:rsidP="00F7042F">
            <w:pPr>
              <w:pStyle w:val="TAL"/>
            </w:pPr>
            <w:r>
              <w:t>RDS destination port number</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0B023FC5" w14:textId="77777777" w:rsidR="0041367E" w:rsidRPr="00706FBE" w:rsidRDefault="0041367E" w:rsidP="00F7042F">
            <w:pPr>
              <w:pStyle w:val="TAL"/>
            </w:pPr>
            <w:r>
              <w:t>Application identifier on the UE or on the SCS/AS if RDS is used</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7C6B0C29" w14:textId="77777777" w:rsidR="0041367E" w:rsidRPr="00706FBE" w:rsidRDefault="0041367E" w:rsidP="00F7042F">
            <w:pPr>
              <w:pStyle w:val="TAL"/>
            </w:pPr>
            <w:r>
              <w:t>Identifier of the SCS/AS if RDS is used</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1D9E6A19" w14:textId="77777777" w:rsidR="0041367E" w:rsidRPr="00706FBE" w:rsidRDefault="0041367E" w:rsidP="00F7042F">
            <w:pPr>
              <w:pStyle w:val="TAL"/>
            </w:pPr>
            <w:r>
              <w:t>Action if RDS is used. Possible values: “ReservePort”, “ReleasePort”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31438D0D" w14:textId="77777777" w:rsidR="0041367E" w:rsidRPr="00706FBE" w:rsidRDefault="0041367E" w:rsidP="00F7042F">
            <w:pPr>
              <w:pStyle w:val="TAL"/>
            </w:pPr>
            <w:r>
              <w:t>Data format exchanged between UE and SCS/AS if RDS is used</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331" w:name="_Toc90924931"/>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31"/>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7777777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7777777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7777777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77777777" w:rsidR="0041367E" w:rsidRPr="00F324C8" w:rsidRDefault="0041367E" w:rsidP="007B6AC5">
            <w:pPr>
              <w:pStyle w:val="TAL"/>
            </w:pPr>
            <w:r w:rsidRPr="00F324C8">
              <w:t>MSISDN associated with the PDN Connection if available</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77777777" w:rsidR="0041367E" w:rsidRPr="00F324C8" w:rsidRDefault="0041367E" w:rsidP="007B6AC5">
            <w:pPr>
              <w:pStyle w:val="TAL"/>
            </w:pPr>
            <w:r w:rsidRPr="00F324C8">
              <w:t>External Identifier associated with the PDN Connection if available</w:t>
            </w:r>
            <w:r>
              <w:t xml:space="preserve">, </w:t>
            </w:r>
            <w:r w:rsidRPr="00062736">
              <w:t>defined as NAI in ASN.1</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77777777"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77777777" w:rsidR="0041367E" w:rsidRPr="00F324C8" w:rsidRDefault="0041367E" w:rsidP="007B6AC5">
            <w:pPr>
              <w:pStyle w:val="TAL"/>
            </w:pPr>
            <w:r w:rsidRPr="00F324C8">
              <w:t>Time of first packet for the PDN Connection</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7777777" w:rsidR="0041367E" w:rsidRPr="00F324C8" w:rsidRDefault="0041367E" w:rsidP="007B6AC5">
            <w:pPr>
              <w:pStyle w:val="TAL"/>
            </w:pPr>
            <w:r w:rsidRPr="00F324C8">
              <w:t>Time of last packet for the PDN Connection</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7777777" w:rsidR="0041367E" w:rsidRPr="00F324C8" w:rsidRDefault="0041367E" w:rsidP="007B6AC5">
            <w:pPr>
              <w:pStyle w:val="TAL"/>
            </w:pPr>
            <w:r w:rsidRPr="00F324C8">
              <w:t>Number of uplink octets for the PDN Connection</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77777777" w:rsidR="0041367E" w:rsidRPr="00F324C8" w:rsidRDefault="0041367E" w:rsidP="007B6AC5">
            <w:pPr>
              <w:pStyle w:val="TAL"/>
            </w:pPr>
            <w:r w:rsidRPr="00F324C8">
              <w:t>Number of downlink octets for the PDN Connection</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77777777" w:rsidR="0041367E" w:rsidRPr="00706FBE" w:rsidRDefault="0041367E" w:rsidP="007B6AC5">
            <w:pPr>
              <w:pStyle w:val="TAL"/>
            </w:pPr>
            <w:r>
              <w:t>Reason for PDN Connection release</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32" w:name="_Toc90924932"/>
      <w:r>
        <w:t>7.8.2.1.5</w:t>
      </w:r>
      <w:r>
        <w:tab/>
      </w:r>
      <w:r>
        <w:rPr>
          <w:szCs w:val="22"/>
        </w:rPr>
        <w:t>Unsuccessful procedure</w:t>
      </w:r>
      <w:bookmarkEnd w:id="332"/>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9"/>
        <w:gridCol w:w="6287"/>
        <w:gridCol w:w="847"/>
      </w:tblGrid>
      <w:tr w:rsidR="0041367E" w:rsidRPr="004F2657" w14:paraId="1ECAC26F" w14:textId="77777777" w:rsidTr="00822E9A">
        <w:tc>
          <w:tcPr>
            <w:tcW w:w="2497" w:type="dxa"/>
            <w:gridSpan w:val="2"/>
            <w:shd w:val="clear" w:color="auto" w:fill="auto"/>
          </w:tcPr>
          <w:p w14:paraId="3D33D675" w14:textId="77777777" w:rsidR="0041367E" w:rsidRPr="00354195" w:rsidRDefault="0041367E" w:rsidP="007B6AC5">
            <w:pPr>
              <w:pStyle w:val="TAH"/>
            </w:pPr>
            <w:r w:rsidRPr="00354195">
              <w:t>Field name</w:t>
            </w:r>
          </w:p>
        </w:tc>
        <w:tc>
          <w:tcPr>
            <w:tcW w:w="6287"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822E9A">
        <w:tc>
          <w:tcPr>
            <w:tcW w:w="2497" w:type="dxa"/>
            <w:gridSpan w:val="2"/>
            <w:shd w:val="clear" w:color="auto" w:fill="auto"/>
          </w:tcPr>
          <w:p w14:paraId="6391E647" w14:textId="77777777" w:rsidR="0041367E" w:rsidRPr="00706FBE" w:rsidRDefault="0041367E" w:rsidP="007B6AC5">
            <w:pPr>
              <w:pStyle w:val="TAL"/>
            </w:pPr>
            <w:r w:rsidRPr="00706FBE">
              <w:t>failureCause</w:t>
            </w:r>
          </w:p>
        </w:tc>
        <w:tc>
          <w:tcPr>
            <w:tcW w:w="6287" w:type="dxa"/>
            <w:shd w:val="clear" w:color="auto" w:fill="auto"/>
          </w:tcPr>
          <w:p w14:paraId="6F3C1658" w14:textId="77777777" w:rsidR="0041367E" w:rsidRPr="00706FBE" w:rsidRDefault="0041367E" w:rsidP="007B6AC5">
            <w:pPr>
              <w:pStyle w:val="TAL"/>
            </w:pPr>
            <w:r>
              <w:t>Cause of unsuccessful procedure</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822E9A">
        <w:tc>
          <w:tcPr>
            <w:tcW w:w="2497" w:type="dxa"/>
            <w:gridSpan w:val="2"/>
            <w:shd w:val="clear" w:color="auto" w:fill="auto"/>
          </w:tcPr>
          <w:p w14:paraId="7199B2B4" w14:textId="77777777" w:rsidR="0041367E" w:rsidRPr="00F324C8" w:rsidRDefault="0041367E" w:rsidP="007B6AC5">
            <w:pPr>
              <w:pStyle w:val="TAL"/>
            </w:pPr>
            <w:r w:rsidRPr="00F324C8">
              <w:t>iMSI</w:t>
            </w:r>
          </w:p>
        </w:tc>
        <w:tc>
          <w:tcPr>
            <w:tcW w:w="6287" w:type="dxa"/>
            <w:shd w:val="clear" w:color="auto" w:fill="auto"/>
          </w:tcPr>
          <w:p w14:paraId="3069938F" w14:textId="77777777"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822E9A">
        <w:tc>
          <w:tcPr>
            <w:tcW w:w="2497" w:type="dxa"/>
            <w:gridSpan w:val="2"/>
            <w:shd w:val="clear" w:color="auto" w:fill="auto"/>
          </w:tcPr>
          <w:p w14:paraId="72CF8C11" w14:textId="77777777" w:rsidR="0041367E" w:rsidRPr="00F324C8" w:rsidRDefault="0041367E" w:rsidP="007B6AC5">
            <w:pPr>
              <w:pStyle w:val="TAL"/>
            </w:pPr>
            <w:r w:rsidRPr="00F324C8">
              <w:t>mSISDN</w:t>
            </w:r>
          </w:p>
        </w:tc>
        <w:tc>
          <w:tcPr>
            <w:tcW w:w="6287" w:type="dxa"/>
            <w:shd w:val="clear" w:color="auto" w:fill="auto"/>
          </w:tcPr>
          <w:p w14:paraId="1F3D4D08" w14:textId="77777777" w:rsidR="0041367E" w:rsidRPr="00F324C8" w:rsidRDefault="0041367E" w:rsidP="007B6AC5">
            <w:pPr>
              <w:pStyle w:val="TAL"/>
            </w:pPr>
            <w:r w:rsidRPr="00F324C8">
              <w:t>MSISDN associated with the PDN Connection if available</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822E9A">
        <w:tc>
          <w:tcPr>
            <w:tcW w:w="2497" w:type="dxa"/>
            <w:gridSpan w:val="2"/>
            <w:shd w:val="clear" w:color="auto" w:fill="auto"/>
          </w:tcPr>
          <w:p w14:paraId="289D8745" w14:textId="77777777" w:rsidR="0041367E" w:rsidRPr="00F324C8" w:rsidRDefault="0041367E" w:rsidP="007B6AC5">
            <w:pPr>
              <w:pStyle w:val="TAL"/>
            </w:pPr>
            <w:r>
              <w:t>iMEI</w:t>
            </w:r>
          </w:p>
        </w:tc>
        <w:tc>
          <w:tcPr>
            <w:tcW w:w="6287" w:type="dxa"/>
            <w:shd w:val="clear" w:color="auto" w:fill="auto"/>
          </w:tcPr>
          <w:p w14:paraId="3E5B1B9D" w14:textId="77777777" w:rsidR="0041367E" w:rsidRPr="00F324C8" w:rsidRDefault="0041367E" w:rsidP="007B6AC5">
            <w:pPr>
              <w:pStyle w:val="TAL"/>
            </w:pPr>
            <w:r>
              <w:t>IMEI associated to the device</w:t>
            </w:r>
            <w:r w:rsidRPr="00706FBE">
              <w:t xml:space="preserve"> if available</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822E9A">
        <w:tc>
          <w:tcPr>
            <w:tcW w:w="2488" w:type="dxa"/>
            <w:shd w:val="clear" w:color="auto" w:fill="auto"/>
          </w:tcPr>
          <w:p w14:paraId="077F9FBE" w14:textId="77777777" w:rsidR="0041367E" w:rsidRPr="00706FBE" w:rsidRDefault="0041367E" w:rsidP="007B6AC5">
            <w:pPr>
              <w:pStyle w:val="TAL"/>
            </w:pPr>
            <w:r>
              <w:t xml:space="preserve">externalIdentifier </w:t>
            </w:r>
          </w:p>
        </w:tc>
        <w:tc>
          <w:tcPr>
            <w:tcW w:w="6296" w:type="dxa"/>
            <w:gridSpan w:val="2"/>
            <w:shd w:val="clear" w:color="auto" w:fill="auto"/>
          </w:tcPr>
          <w:p w14:paraId="461FF711" w14:textId="77777777"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822E9A">
        <w:tc>
          <w:tcPr>
            <w:tcW w:w="2497" w:type="dxa"/>
            <w:gridSpan w:val="2"/>
            <w:shd w:val="clear" w:color="auto" w:fill="auto"/>
          </w:tcPr>
          <w:p w14:paraId="5B848D94" w14:textId="77777777" w:rsidR="0041367E" w:rsidRPr="00F324C8" w:rsidRDefault="0041367E" w:rsidP="007B6AC5">
            <w:pPr>
              <w:pStyle w:val="TAL"/>
            </w:pPr>
            <w:r w:rsidRPr="00F324C8">
              <w:t>ePSBearerI</w:t>
            </w:r>
            <w:r>
              <w:t>D</w:t>
            </w:r>
          </w:p>
        </w:tc>
        <w:tc>
          <w:tcPr>
            <w:tcW w:w="6287" w:type="dxa"/>
            <w:shd w:val="clear" w:color="auto" w:fill="auto"/>
          </w:tcPr>
          <w:p w14:paraId="07384E78" w14:textId="77777777" w:rsidR="0041367E" w:rsidRPr="00F324C8" w:rsidRDefault="0041367E" w:rsidP="007B6AC5">
            <w:pPr>
              <w:pStyle w:val="TAL"/>
            </w:pPr>
            <w:r w:rsidRPr="00F324C8">
              <w:t>Identity of the EPS bearer that MME allocated to the Non-IP PDN connection</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822E9A">
        <w:tc>
          <w:tcPr>
            <w:tcW w:w="2497" w:type="dxa"/>
            <w:gridSpan w:val="2"/>
            <w:shd w:val="clear" w:color="auto" w:fill="auto"/>
          </w:tcPr>
          <w:p w14:paraId="52A68C23" w14:textId="77777777" w:rsidR="0041367E" w:rsidRPr="00F324C8" w:rsidRDefault="0041367E" w:rsidP="007B6AC5">
            <w:pPr>
              <w:pStyle w:val="TAL"/>
            </w:pPr>
            <w:r>
              <w:t>aPN</w:t>
            </w:r>
          </w:p>
        </w:tc>
        <w:tc>
          <w:tcPr>
            <w:tcW w:w="6287" w:type="dxa"/>
            <w:shd w:val="clear" w:color="auto" w:fill="auto"/>
          </w:tcPr>
          <w:p w14:paraId="5A5B0D94" w14:textId="77777777" w:rsidR="0041367E" w:rsidRPr="00F324C8" w:rsidRDefault="0041367E" w:rsidP="007B6AC5">
            <w:pPr>
              <w:pStyle w:val="TAL"/>
            </w:pPr>
            <w:r>
              <w:t>Access Point Name</w:t>
            </w:r>
            <w:r w:rsidRPr="00706FBE">
              <w:t xml:space="preserve"> associated with the target traffic</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822E9A">
        <w:tc>
          <w:tcPr>
            <w:tcW w:w="2497" w:type="dxa"/>
            <w:gridSpan w:val="2"/>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287" w:type="dxa"/>
            <w:tcBorders>
              <w:top w:val="single" w:sz="4" w:space="0" w:color="auto"/>
              <w:left w:val="single" w:sz="4" w:space="0" w:color="auto"/>
              <w:bottom w:val="single" w:sz="4" w:space="0" w:color="auto"/>
              <w:right w:val="single" w:sz="4" w:space="0" w:color="auto"/>
            </w:tcBorders>
            <w:shd w:val="clear" w:color="auto" w:fill="auto"/>
          </w:tcPr>
          <w:p w14:paraId="4B96F5BE" w14:textId="77777777" w:rsidR="0041367E" w:rsidRPr="00706FBE" w:rsidRDefault="0041367E" w:rsidP="007B6AC5">
            <w:pPr>
              <w:pStyle w:val="TAL"/>
            </w:pPr>
            <w:r>
              <w:t xml:space="preserve">RDS destination port number </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822E9A">
        <w:tc>
          <w:tcPr>
            <w:tcW w:w="2497" w:type="dxa"/>
            <w:gridSpan w:val="2"/>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287" w:type="dxa"/>
            <w:tcBorders>
              <w:top w:val="single" w:sz="4" w:space="0" w:color="auto"/>
              <w:left w:val="single" w:sz="4" w:space="0" w:color="auto"/>
              <w:bottom w:val="single" w:sz="4" w:space="0" w:color="auto"/>
              <w:right w:val="single" w:sz="4" w:space="0" w:color="auto"/>
            </w:tcBorders>
            <w:shd w:val="clear" w:color="auto" w:fill="auto"/>
          </w:tcPr>
          <w:p w14:paraId="488E751C" w14:textId="77777777" w:rsidR="0041367E" w:rsidRPr="00706FBE" w:rsidRDefault="0041367E" w:rsidP="007B6AC5">
            <w:pPr>
              <w:pStyle w:val="TAL"/>
            </w:pPr>
            <w:r>
              <w:t>Application identifier associated with the RDS port number</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822E9A">
        <w:tc>
          <w:tcPr>
            <w:tcW w:w="2497" w:type="dxa"/>
            <w:gridSpan w:val="2"/>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287" w:type="dxa"/>
            <w:tcBorders>
              <w:top w:val="single" w:sz="4" w:space="0" w:color="auto"/>
              <w:left w:val="single" w:sz="4" w:space="0" w:color="auto"/>
              <w:bottom w:val="single" w:sz="4" w:space="0" w:color="auto"/>
              <w:right w:val="single" w:sz="4" w:space="0" w:color="auto"/>
            </w:tcBorders>
            <w:shd w:val="clear" w:color="auto" w:fill="auto"/>
          </w:tcPr>
          <w:p w14:paraId="44578A27" w14:textId="77777777" w:rsidR="0041367E" w:rsidRPr="00706FBE" w:rsidRDefault="0041367E" w:rsidP="007B6AC5">
            <w:pPr>
              <w:pStyle w:val="TAL"/>
            </w:pPr>
            <w:r>
              <w:t>SCS/AS Identifier</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33" w:name="_Toc90924933"/>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33"/>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7777777"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77777777" w:rsidR="0041367E" w:rsidRPr="00706FBE" w:rsidRDefault="0041367E" w:rsidP="007B6AC5">
            <w:pPr>
              <w:pStyle w:val="TAL"/>
            </w:pPr>
            <w:r>
              <w:t>MSISDN</w:t>
            </w:r>
            <w:r w:rsidRPr="00706FBE">
              <w:t xml:space="preserve"> associated with the </w:t>
            </w:r>
            <w:r>
              <w:t>PDN Connection</w:t>
            </w:r>
            <w:r w:rsidRPr="00706FBE">
              <w:t xml:space="preserve"> if available</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77777777"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77777777" w:rsidR="0041367E" w:rsidRPr="00706FBE" w:rsidRDefault="0041367E" w:rsidP="007B6AC5">
            <w:pPr>
              <w:pStyle w:val="TAL"/>
            </w:pPr>
            <w:r>
              <w:t>IMEI associated to the device</w:t>
            </w:r>
            <w:r w:rsidRPr="00706FBE">
              <w:t xml:space="preserve"> if available</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77777777" w:rsidR="0041367E" w:rsidRPr="00F324C8" w:rsidRDefault="0041367E" w:rsidP="007B6AC5">
            <w:pPr>
              <w:pStyle w:val="TAL"/>
            </w:pPr>
            <w:r w:rsidRPr="00F324C8">
              <w:t>Identity of the EPS bearer that MME allocated to the Non-IP PDN connection</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77777777" w:rsidR="0041367E" w:rsidRPr="00706FBE" w:rsidRDefault="0041367E" w:rsidP="007B6AC5">
            <w:pPr>
              <w:pStyle w:val="TAL"/>
            </w:pPr>
            <w:r>
              <w:t>SC</w:t>
            </w:r>
            <w:r w:rsidRPr="00706FBE">
              <w:t xml:space="preserve">EF identity handling the </w:t>
            </w:r>
            <w:r>
              <w:t>EPS Bearer</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77777777" w:rsidR="0041367E" w:rsidRPr="00706FBE" w:rsidRDefault="0041367E" w:rsidP="007B6AC5">
            <w:pPr>
              <w:pStyle w:val="TAL"/>
            </w:pPr>
            <w:r>
              <w:t>Access Point Name</w:t>
            </w:r>
            <w:r w:rsidRPr="00706FBE">
              <w:t xml:space="preserve"> associated with the target traffic</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77777777" w:rsidR="0041367E" w:rsidRPr="00706FBE" w:rsidRDefault="0041367E" w:rsidP="007B6AC5">
            <w:pPr>
              <w:pStyle w:val="TAL"/>
            </w:pPr>
            <w:r w:rsidRPr="00706FBE">
              <w:t>True if Reliable Data Service is supported in the</w:t>
            </w:r>
            <w:r>
              <w:t xml:space="preserve"> PDN Connection</w:t>
            </w:r>
            <w:r w:rsidRPr="00706FBE">
              <w:t>, otherwise False</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7777777" w:rsidR="0041367E" w:rsidRPr="00706FBE" w:rsidRDefault="0041367E" w:rsidP="007B6AC5">
            <w:pPr>
              <w:pStyle w:val="TAL"/>
            </w:pPr>
            <w:r w:rsidRPr="00706FBE">
              <w:t xml:space="preserve">String Identifying the </w:t>
            </w:r>
            <w:r>
              <w:t>SCS/AS</w:t>
            </w:r>
            <w:r w:rsidRPr="00706FBE">
              <w:t xml:space="preserve"> the traffic will be delivered to</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34" w:name="_Toc90924934"/>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334"/>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77777777"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 clause 5</w:t>
      </w:r>
      <w:r>
        <w:t>.4.</w:t>
      </w:r>
    </w:p>
    <w:p w14:paraId="12490682" w14:textId="68A01F4D" w:rsidR="0041367E" w:rsidRPr="00760004" w:rsidRDefault="0041367E" w:rsidP="0041367E">
      <w:pPr>
        <w:pStyle w:val="Heading4"/>
      </w:pPr>
      <w:bookmarkStart w:id="335" w:name="_Toc90924935"/>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5"/>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77777777"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77777777" w:rsidR="0041367E" w:rsidRDefault="0041367E" w:rsidP="0041367E">
      <w:r w:rsidRPr="003D4E53">
        <w:t>The threeGPP33128DefinedIRI field (see ETSI TS 102 232-7</w:t>
      </w:r>
      <w:r>
        <w:t xml:space="preserve"> [10]</w:t>
      </w:r>
      <w:r w:rsidRPr="003D4E53">
        <w:t>, clause 15) shall be populated with the BER-encoded IRIPayload</w:t>
      </w:r>
      <w:r>
        <w:t>.</w:t>
      </w:r>
    </w:p>
    <w:p w14:paraId="7BCEDAFF" w14:textId="58873193" w:rsidR="0041367E" w:rsidRPr="00760004" w:rsidRDefault="0041367E" w:rsidP="0041367E">
      <w:pPr>
        <w:pStyle w:val="Heading4"/>
      </w:pPr>
      <w:bookmarkStart w:id="336" w:name="_Toc90924936"/>
      <w:r>
        <w:t>7.8.</w:t>
      </w:r>
      <w:r w:rsidRPr="00760004">
        <w:t>2.</w:t>
      </w:r>
      <w:r>
        <w:t>4</w:t>
      </w:r>
      <w:r w:rsidRPr="00760004">
        <w:tab/>
      </w:r>
      <w:r w:rsidRPr="00EA4E68">
        <w:rPr>
          <w:rFonts w:cs="Arial"/>
          <w:szCs w:val="24"/>
        </w:rPr>
        <w:t>Generation of CC over LI_HI</w:t>
      </w:r>
      <w:r>
        <w:rPr>
          <w:rFonts w:cs="Arial"/>
          <w:szCs w:val="24"/>
        </w:rPr>
        <w:t>3</w:t>
      </w:r>
      <w:bookmarkEnd w:id="336"/>
    </w:p>
    <w:p w14:paraId="49B45AAD" w14:textId="77777777"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337" w:name="_Toc90924937"/>
      <w:r>
        <w:t>7.8.3</w:t>
      </w:r>
      <w:r w:rsidRPr="00760004">
        <w:tab/>
      </w:r>
      <w:r>
        <w:t>LI for device triggering</w:t>
      </w:r>
      <w:bookmarkEnd w:id="337"/>
    </w:p>
    <w:p w14:paraId="2305DD43" w14:textId="189F6CC0" w:rsidR="0041367E" w:rsidRPr="00760004" w:rsidRDefault="0041367E" w:rsidP="0041367E">
      <w:pPr>
        <w:pStyle w:val="Heading4"/>
      </w:pPr>
      <w:bookmarkStart w:id="338" w:name="_Toc90924938"/>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38"/>
    </w:p>
    <w:p w14:paraId="330606E4" w14:textId="3DCD7AB1" w:rsidR="0041367E" w:rsidRPr="00760004" w:rsidRDefault="0041367E" w:rsidP="0041367E">
      <w:pPr>
        <w:pStyle w:val="Heading5"/>
      </w:pPr>
      <w:bookmarkStart w:id="339" w:name="_Toc90924939"/>
      <w:r>
        <w:t>7.8.3.1.1</w:t>
      </w:r>
      <w:r w:rsidRPr="00760004">
        <w:tab/>
      </w:r>
      <w:r>
        <w:t>General</w:t>
      </w:r>
      <w:bookmarkEnd w:id="339"/>
    </w:p>
    <w:p w14:paraId="09433179" w14:textId="0CF903EE"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7.8.3.4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40" w:name="_Toc90924940"/>
      <w:r>
        <w:t>7.8.3.1.2</w:t>
      </w:r>
      <w:r w:rsidRPr="00760004">
        <w:tab/>
      </w:r>
      <w:r>
        <w:t>Device trigger</w:t>
      </w:r>
      <w:bookmarkEnd w:id="340"/>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77777777" w:rsidR="0041367E" w:rsidRPr="001D4C44" w:rsidRDefault="0041367E" w:rsidP="0041367E">
      <w:pPr>
        <w:pStyle w:val="B1"/>
        <w:rPr>
          <w:rFonts w:eastAsiaTheme="minorHAnsi" w:cstheme="minorBidi"/>
          <w:color w:val="FF0000"/>
          <w:lang w:eastAsia="fr-FR"/>
        </w:rPr>
      </w:pPr>
      <w:r w:rsidRPr="00E74050">
        <w:t>-</w:t>
      </w:r>
      <w:r w:rsidRPr="00E74050">
        <w:tab/>
        <w:t xml:space="preserve">SCEF sends a T4 Device-Trigger-Request (DTR) to SMS-SC with Trigger-Action AVP set to TRIGGER and User-Identifier AVP matching the IMSI of the target UE </w:t>
      </w:r>
      <w:r>
        <w:t xml:space="preserve">as specified in </w:t>
      </w:r>
      <w:r w:rsidRPr="00E74050">
        <w:t xml:space="preserve">TS 29.337 </w:t>
      </w:r>
      <w:r>
        <w:t>[60] clause 5.2.1.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09C807B7" w14:textId="659E952A" w:rsidR="0041367E" w:rsidRPr="00641775" w:rsidRDefault="0041367E" w:rsidP="0041367E">
      <w:r>
        <w:t>7.8.3.1.3</w:t>
      </w:r>
      <w:r w:rsidRPr="00760004">
        <w:tab/>
      </w:r>
      <w:r>
        <w:t>Device trigger replacement</w:t>
      </w:r>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77777777" w:rsidR="0041367E" w:rsidRPr="00E74050" w:rsidRDefault="0041367E" w:rsidP="0041367E">
      <w:pPr>
        <w:pStyle w:val="B1"/>
      </w:pPr>
      <w:r w:rsidRPr="00E74050">
        <w:t>-</w:t>
      </w:r>
      <w:r w:rsidRPr="00E74050">
        <w:tab/>
        <w:t>SCEF sends a T4 Device-Trigger-Request (DTR) to SMS-SC with Trigger-Action AVP set to REPLACE and User-Identifier AVP matching the IMSI of the target UE</w:t>
      </w:r>
      <w:r w:rsidRPr="000B0AB3">
        <w:t xml:space="preserve"> </w:t>
      </w:r>
      <w:r>
        <w:t xml:space="preserve">as specified in </w:t>
      </w:r>
      <w:r w:rsidRPr="00E74050">
        <w:t xml:space="preserve">TS 29.337 </w:t>
      </w:r>
      <w:r>
        <w:t>[60] clause 5.2.1</w:t>
      </w:r>
      <w:r>
        <w:rPr>
          <w:color w:val="FF0000"/>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41" w:name="_Toc90924941"/>
      <w:r>
        <w:t>7.8.3.1.4</w:t>
      </w:r>
      <w:r w:rsidRPr="00760004">
        <w:tab/>
      </w:r>
      <w:r>
        <w:t>Device trigger cancellation</w:t>
      </w:r>
      <w:bookmarkEnd w:id="341"/>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7777777" w:rsidR="0041367E" w:rsidRPr="00E74050" w:rsidRDefault="0041367E" w:rsidP="0041367E">
      <w:pPr>
        <w:pStyle w:val="B1"/>
      </w:pPr>
      <w:r w:rsidRPr="00E74050">
        <w:t>-</w:t>
      </w:r>
      <w:r w:rsidRPr="00E74050">
        <w:tab/>
        <w:t>SCEF sends a T4 Device-Trigger-Request (DTR) to SMS-SC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42" w:name="_Toc90924942"/>
      <w:r>
        <w:t>7.8.3.1.5</w:t>
      </w:r>
      <w:r w:rsidRPr="00760004">
        <w:tab/>
      </w:r>
      <w:r>
        <w:t>Device trigger report notification</w:t>
      </w:r>
      <w:bookmarkEnd w:id="342"/>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77777777" w:rsidR="0041367E" w:rsidRPr="00641775" w:rsidRDefault="0041367E" w:rsidP="0041367E">
      <w:pPr>
        <w:pStyle w:val="B1"/>
      </w:pPr>
      <w:r w:rsidRPr="00891E61">
        <w:t>-</w:t>
      </w:r>
      <w:r w:rsidRPr="00891E61">
        <w:tab/>
      </w:r>
      <w:r>
        <w:t xml:space="preserve">SMS-SC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43" w:name="_Toc90924943"/>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3"/>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44" w:name="_Toc90924944"/>
      <w:r>
        <w:t>7.8.4</w:t>
      </w:r>
      <w:r w:rsidRPr="00760004">
        <w:tab/>
      </w:r>
      <w:r>
        <w:t xml:space="preserve">LI for </w:t>
      </w:r>
      <w:r w:rsidRPr="00891E61">
        <w:rPr>
          <w:rFonts w:cs="Arial"/>
          <w:szCs w:val="28"/>
        </w:rPr>
        <w:t>MSISDN-less MO SMS</w:t>
      </w:r>
      <w:bookmarkEnd w:id="344"/>
    </w:p>
    <w:p w14:paraId="6E348D50" w14:textId="4DE7DC5C" w:rsidR="0041367E" w:rsidRPr="00760004" w:rsidRDefault="0041367E" w:rsidP="0041367E">
      <w:pPr>
        <w:pStyle w:val="Heading4"/>
      </w:pPr>
      <w:bookmarkStart w:id="345" w:name="_Toc90924945"/>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45"/>
    </w:p>
    <w:p w14:paraId="711E2301" w14:textId="65062828" w:rsidR="0041367E" w:rsidRPr="00760004" w:rsidRDefault="0041367E" w:rsidP="0041367E">
      <w:pPr>
        <w:pStyle w:val="Heading5"/>
      </w:pPr>
      <w:bookmarkStart w:id="346" w:name="_Toc90924946"/>
      <w:r>
        <w:t>7.8.4.1.1</w:t>
      </w:r>
      <w:r w:rsidRPr="00760004">
        <w:tab/>
      </w:r>
      <w:r>
        <w:t>General</w:t>
      </w:r>
      <w:bookmarkEnd w:id="346"/>
    </w:p>
    <w:p w14:paraId="2C31E1C3" w14:textId="7412FAA7"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7.8.4.4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47" w:name="_Toc90924947"/>
      <w:r>
        <w:t>7.8.4.1.2</w:t>
      </w:r>
      <w:r w:rsidRPr="00760004">
        <w:tab/>
      </w:r>
      <w:r>
        <w:t>MSISDN-less MO SMS</w:t>
      </w:r>
      <w:bookmarkEnd w:id="347"/>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7777777" w:rsidR="0041367E" w:rsidRPr="00E74050" w:rsidRDefault="0041367E" w:rsidP="0041367E">
      <w:pPr>
        <w:pStyle w:val="B1"/>
      </w:pPr>
      <w:r w:rsidRPr="00E74050">
        <w:t>-</w:t>
      </w:r>
      <w:r w:rsidRPr="00E74050">
        <w:tab/>
        <w:t>SCEF receives a SGd MO-Forward-Short-Message-Request (OFR) from an SMS-SC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48" w:name="_Toc90924948"/>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8"/>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77777777"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49" w:name="_Toc90924949"/>
      <w:r>
        <w:t>7.8.5</w:t>
      </w:r>
      <w:r w:rsidRPr="00760004">
        <w:tab/>
      </w:r>
      <w:r>
        <w:t xml:space="preserve">LI for </w:t>
      </w:r>
      <w:r>
        <w:rPr>
          <w:rFonts w:cs="Arial"/>
          <w:szCs w:val="28"/>
        </w:rPr>
        <w:t>parameter provisioning</w:t>
      </w:r>
      <w:bookmarkEnd w:id="349"/>
    </w:p>
    <w:p w14:paraId="0667EFD8" w14:textId="353E18CE" w:rsidR="0041367E" w:rsidRPr="00760004" w:rsidRDefault="0041367E" w:rsidP="0041367E">
      <w:pPr>
        <w:pStyle w:val="Heading4"/>
      </w:pPr>
      <w:bookmarkStart w:id="350" w:name="_Toc90924950"/>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50"/>
    </w:p>
    <w:p w14:paraId="5C68DF66" w14:textId="0133D82B" w:rsidR="0041367E" w:rsidRPr="00354195" w:rsidRDefault="0041367E" w:rsidP="0041367E">
      <w:pPr>
        <w:pStyle w:val="Heading5"/>
        <w:rPr>
          <w:szCs w:val="22"/>
        </w:rPr>
      </w:pPr>
      <w:bookmarkStart w:id="351" w:name="_Toc90924951"/>
      <w:r>
        <w:rPr>
          <w:szCs w:val="22"/>
        </w:rPr>
        <w:t>7.8.</w:t>
      </w:r>
      <w:r w:rsidRPr="0077334F">
        <w:rPr>
          <w:szCs w:val="22"/>
        </w:rPr>
        <w:t>5.1.1</w:t>
      </w:r>
      <w:r w:rsidRPr="00354195">
        <w:rPr>
          <w:szCs w:val="22"/>
        </w:rPr>
        <w:tab/>
      </w:r>
      <w:r>
        <w:rPr>
          <w:rFonts w:cs="Arial"/>
          <w:szCs w:val="22"/>
        </w:rPr>
        <w:t>General</w:t>
      </w:r>
      <w:bookmarkEnd w:id="351"/>
    </w:p>
    <w:p w14:paraId="3E4F3328" w14:textId="2642B5B1"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7.8.5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52" w:name="_Toc90924952"/>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52"/>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53" w:name="_Toc90924953"/>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3"/>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77777777"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54" w:name="_Toc90924954"/>
      <w:r>
        <w:rPr>
          <w:noProof/>
        </w:rPr>
        <w:t>7.9</w:t>
      </w:r>
      <w:r>
        <w:rPr>
          <w:noProof/>
        </w:rPr>
        <w:tab/>
        <w:t>LI for services encrypted by CSP-provided keys</w:t>
      </w:r>
      <w:bookmarkEnd w:id="354"/>
    </w:p>
    <w:p w14:paraId="2EC04323" w14:textId="77777777" w:rsidR="00D929A9" w:rsidRPr="00760004" w:rsidRDefault="00D929A9" w:rsidP="00D929A9">
      <w:pPr>
        <w:pStyle w:val="Heading3"/>
      </w:pPr>
      <w:bookmarkStart w:id="355" w:name="_Toc90924955"/>
      <w:r>
        <w:t>7.9.1</w:t>
      </w:r>
      <w:r w:rsidRPr="00760004">
        <w:tab/>
      </w:r>
      <w:r>
        <w:rPr>
          <w:noProof/>
        </w:rPr>
        <w:t>LI for general AKMA-based service</w:t>
      </w:r>
      <w:bookmarkEnd w:id="355"/>
    </w:p>
    <w:p w14:paraId="20DC6B5C" w14:textId="77777777" w:rsidR="00D929A9" w:rsidRDefault="00D929A9" w:rsidP="00D929A9">
      <w:pPr>
        <w:pStyle w:val="Heading4"/>
      </w:pPr>
      <w:bookmarkStart w:id="356" w:name="_Toc90924956"/>
      <w:r>
        <w:t>7.9.1.1</w:t>
      </w:r>
      <w:r>
        <w:tab/>
        <w:t>General</w:t>
      </w:r>
      <w:bookmarkEnd w:id="356"/>
    </w:p>
    <w:p w14:paraId="430F7380" w14:textId="61DBE9A5" w:rsidR="00D929A9" w:rsidRDefault="00D929A9" w:rsidP="00D929A9">
      <w:r>
        <w:t>This clause describes basic IRI-intercept for a generic, encrypted service between a target UE and an application in the CSP network, making use of AKMA-provided cryptographic keys according to [65].</w:t>
      </w:r>
    </w:p>
    <w:p w14:paraId="42CECF7D" w14:textId="77777777" w:rsidR="00D929A9" w:rsidRPr="00760004" w:rsidRDefault="00D929A9" w:rsidP="00D929A9">
      <w:pPr>
        <w:pStyle w:val="Heading4"/>
      </w:pPr>
      <w:bookmarkStart w:id="357" w:name="_Toc90924957"/>
      <w:r>
        <w:t>7.9.1.2</w:t>
      </w:r>
      <w:r w:rsidRPr="00760004">
        <w:tab/>
      </w:r>
      <w:r>
        <w:t>Provisioning over LI_X1</w:t>
      </w:r>
      <w:bookmarkEnd w:id="357"/>
    </w:p>
    <w:p w14:paraId="12FACE06" w14:textId="77777777" w:rsidR="00D929A9" w:rsidRPr="00760004" w:rsidRDefault="00D929A9" w:rsidP="00D929A9">
      <w:pPr>
        <w:pStyle w:val="Heading5"/>
      </w:pPr>
      <w:bookmarkStart w:id="358" w:name="_Toc90924958"/>
      <w:r>
        <w:t>7.9.1.2.1</w:t>
      </w:r>
      <w:r w:rsidRPr="00760004">
        <w:tab/>
      </w:r>
      <w:r>
        <w:t>General</w:t>
      </w:r>
      <w:bookmarkEnd w:id="358"/>
    </w:p>
    <w:p w14:paraId="3ABE66F7" w14:textId="07EC64B0" w:rsidR="00D929A9" w:rsidRPr="00891E61" w:rsidRDefault="00D929A9" w:rsidP="00652756">
      <w:r>
        <w:t xml:space="preserve">The IRI-POI </w:t>
      </w:r>
      <w:r w:rsidRPr="00891E61">
        <w:t xml:space="preserve">in the </w:t>
      </w:r>
      <w:r>
        <w:t>AAnF (AKMA Anchor Function)</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359" w:name="_Toc90924959"/>
      <w:r>
        <w:t>7.9.1.2.2</w:t>
      </w:r>
      <w:r w:rsidRPr="00760004">
        <w:tab/>
      </w:r>
      <w:r>
        <w:t>Provisioning of the IRI-POI in AAnF</w:t>
      </w:r>
      <w:bookmarkEnd w:id="359"/>
    </w:p>
    <w:p w14:paraId="3CD8780D" w14:textId="77777777" w:rsidR="00D929A9" w:rsidRPr="00B92F23" w:rsidRDefault="00D929A9" w:rsidP="00D929A9">
      <w:r w:rsidRPr="00B92F23">
        <w:t>The IRI-POI</w:t>
      </w:r>
      <w:r>
        <w:t xml:space="preserve"> </w:t>
      </w:r>
      <w:r w:rsidRPr="00B92F23">
        <w:t xml:space="preserve">present in the </w:t>
      </w:r>
      <w:r>
        <w:t>AAnF</w:t>
      </w:r>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Table 7.9.1.2-1 shows the minimum details of the LI_X1 ActivateTask message used for provisioning the IRI POI in the AAnF.</w:t>
      </w:r>
    </w:p>
    <w:p w14:paraId="2D549C89" w14:textId="77777777" w:rsidR="00D929A9" w:rsidRPr="00CE0181" w:rsidRDefault="00D929A9" w:rsidP="00D929A9">
      <w:pPr>
        <w:pStyle w:val="TH"/>
      </w:pPr>
      <w:r>
        <w:t>Table 7.9.1.2-1</w:t>
      </w:r>
      <w:r w:rsidRPr="00CE0181">
        <w:t xml:space="preserve">: ActivateTask message for </w:t>
      </w:r>
      <w:r>
        <w:t>the IRI-POI 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60" w:name="_Toc90924960"/>
      <w:r>
        <w:t>7.9.1.2.3</w:t>
      </w:r>
      <w:r w:rsidRPr="00760004">
        <w:tab/>
      </w:r>
      <w:r>
        <w:t>Triggering of the IRI-POI in AF</w:t>
      </w:r>
      <w:bookmarkEnd w:id="360"/>
    </w:p>
    <w:p w14:paraId="7C34C700" w14:textId="77777777" w:rsidR="00D929A9" w:rsidRDefault="00D929A9" w:rsidP="00D929A9">
      <w:r>
        <w:t>The IRI POI present in an AF providing services based on identifiers other than SUPI shall be triggered by the IRI-TF present in the AAnF over LI_T2 using the X1 protocol as described in clause 5.2.2. An AAnF can provide services for several different types of applications. Provision could be service/application specific, which can effect whether or not certain conditional fields are included in the xIRI described below.</w:t>
      </w:r>
    </w:p>
    <w:p w14:paraId="0FC3509A" w14:textId="6E433264" w:rsidR="00D929A9" w:rsidRPr="007E029F" w:rsidRDefault="00D929A9" w:rsidP="00D929A9">
      <w:r>
        <w:t>When the IRI-TF in the AAnF detects that an A-KID has been associated with a SUPI (see clause 7.9.1.3.2), it shall send an ActivateTask message to the IRI POI present in the AF. The same shall apply if the AAnF detects that the A-KID of a target changes due to primary authentication. The ActivateTask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C025F3" w:rsidR="00D929A9" w:rsidRPr="00760004" w:rsidRDefault="00D929A9" w:rsidP="00822E9A">
            <w:pPr>
              <w:pStyle w:val="NO"/>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r>
              <w:t>TargetIdentifierExtension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When the IRI 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361" w:name="_Toc90924961"/>
      <w:r>
        <w:t>7.9.1.3</w:t>
      </w:r>
      <w:r w:rsidRPr="00760004">
        <w:tab/>
      </w:r>
      <w:r w:rsidRPr="00891E61">
        <w:t>Generation of xIR</w:t>
      </w:r>
      <w:r>
        <w:t>I</w:t>
      </w:r>
      <w:r w:rsidRPr="00891E61">
        <w:t xml:space="preserve"> at IRI-POI in </w:t>
      </w:r>
      <w:r>
        <w:t>AAnF</w:t>
      </w:r>
      <w:r w:rsidRPr="00891E61">
        <w:t xml:space="preserve"> over LI</w:t>
      </w:r>
      <w:r>
        <w:t>_X2</w:t>
      </w:r>
      <w:bookmarkEnd w:id="361"/>
    </w:p>
    <w:p w14:paraId="713DEC9B" w14:textId="77777777" w:rsidR="00D929A9" w:rsidRDefault="00D929A9" w:rsidP="00D929A9">
      <w:pPr>
        <w:pStyle w:val="Heading5"/>
      </w:pPr>
      <w:bookmarkStart w:id="362" w:name="_Toc90924962"/>
      <w:r>
        <w:t>7.9.1.3.1</w:t>
      </w:r>
      <w:r>
        <w:tab/>
        <w:t>General</w:t>
      </w:r>
      <w:bookmarkEnd w:id="362"/>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63" w:name="_Toc90924963"/>
      <w:r>
        <w:t>7.9.1.3.2</w:t>
      </w:r>
      <w:r>
        <w:tab/>
        <w:t>AAnF Anchor Key Register</w:t>
      </w:r>
      <w:bookmarkEnd w:id="363"/>
    </w:p>
    <w:p w14:paraId="1316331A" w14:textId="49486E62"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3EA44847" w:rsidR="00D929A9" w:rsidRPr="00706FBE" w:rsidRDefault="00D929A9" w:rsidP="00822E9A">
            <w:pPr>
              <w:pStyle w:val="TAL"/>
            </w:pPr>
            <w:r>
              <w:t>AKMA Anchor Key Identifier (see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4C378104" w:rsidR="00652756" w:rsidRDefault="00D929A9" w:rsidP="00652756">
            <w:pPr>
              <w:pStyle w:val="TAL"/>
            </w:pPr>
            <w:r>
              <w:t>AKMA Anchor Key (see [65], clause 5.1),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364" w:name="_Toc90924964"/>
      <w:r>
        <w:t>7.9.1.3.3</w:t>
      </w:r>
      <w:r>
        <w:tab/>
        <w:t xml:space="preserve">AAnF </w:t>
      </w:r>
      <w:r w:rsidRPr="00EF4A0C">
        <w:t xml:space="preserve">AKMA </w:t>
      </w:r>
      <w:r>
        <w:t>a</w:t>
      </w:r>
      <w:r w:rsidRPr="00EF4A0C">
        <w:t xml:space="preserve">pplication </w:t>
      </w:r>
      <w:r>
        <w:t>k</w:t>
      </w:r>
      <w:r w:rsidRPr="00EF4A0C">
        <w:t>ey</w:t>
      </w:r>
      <w:r>
        <w:t xml:space="preserve"> get</w:t>
      </w:r>
      <w:bookmarkEnd w:id="364"/>
    </w:p>
    <w:p w14:paraId="58C4A67C" w14:textId="77777777"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 [65], clause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519DF6E5" w:rsidR="00D929A9" w:rsidRPr="00706FBE" w:rsidRDefault="00D929A9" w:rsidP="00822E9A">
            <w:pPr>
              <w:pStyle w:val="TAL"/>
            </w:pPr>
            <w:r>
              <w:t>Derived AF-specific key (see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D929A9">
      <w:pPr>
        <w:pStyle w:val="Heading6"/>
        <w:ind w:left="0" w:firstLine="0"/>
      </w:pPr>
    </w:p>
    <w:p w14:paraId="282F6942" w14:textId="77777777" w:rsidR="00D929A9" w:rsidRDefault="00D929A9" w:rsidP="00D929A9">
      <w:pPr>
        <w:pStyle w:val="Heading5"/>
      </w:pPr>
      <w:bookmarkStart w:id="365" w:name="_Toc90924965"/>
      <w:r>
        <w:t>7.9.1.3.4</w:t>
      </w:r>
      <w:r>
        <w:tab/>
        <w:t>AAnF Start of intercept with established AKMA key material</w:t>
      </w:r>
      <w:bookmarkEnd w:id="365"/>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366" w:name="_Toc90924966"/>
      <w:r>
        <w:t>7.9.1.3.5</w:t>
      </w:r>
      <w:r>
        <w:tab/>
        <w:t xml:space="preserve">AAnF </w:t>
      </w:r>
      <w:r w:rsidRPr="004D5593">
        <w:t xml:space="preserve">AKMA context </w:t>
      </w:r>
      <w:r>
        <w:t>removal</w:t>
      </w:r>
      <w:bookmarkEnd w:id="366"/>
    </w:p>
    <w:p w14:paraId="23413478" w14:textId="4BB14782"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367" w:name="_Toc90924967"/>
      <w:r>
        <w:t>7.9.1.4</w:t>
      </w:r>
      <w:r w:rsidRPr="00760004">
        <w:tab/>
      </w:r>
      <w:r w:rsidRPr="00891E61">
        <w:t>Generation of xIR</w:t>
      </w:r>
      <w:r>
        <w:t>I</w:t>
      </w:r>
      <w:r w:rsidRPr="00891E61">
        <w:t xml:space="preserve"> at IRI-POI in </w:t>
      </w:r>
      <w:r>
        <w:t xml:space="preserve">generic SUPI-based AF using </w:t>
      </w:r>
      <w:r w:rsidRPr="00891E61">
        <w:t>over LI</w:t>
      </w:r>
      <w:r>
        <w:t>_X2</w:t>
      </w:r>
      <w:bookmarkEnd w:id="367"/>
    </w:p>
    <w:p w14:paraId="5EFF0688" w14:textId="77777777" w:rsidR="00D929A9" w:rsidRDefault="00D929A9" w:rsidP="00D929A9">
      <w:pPr>
        <w:pStyle w:val="Heading5"/>
      </w:pPr>
      <w:bookmarkStart w:id="368" w:name="_Toc90924968"/>
      <w:r>
        <w:t>7.9.1.4.1</w:t>
      </w:r>
      <w:r>
        <w:tab/>
        <w:t>General</w:t>
      </w:r>
      <w:bookmarkEnd w:id="368"/>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369" w:name="_Toc90924969"/>
      <w:r>
        <w:t>7.9.1.4.2</w:t>
      </w:r>
      <w:r>
        <w:tab/>
        <w:t xml:space="preserve">AF </w:t>
      </w:r>
      <w:r>
        <w:rPr>
          <w:lang w:eastAsia="zh-CN"/>
        </w:rPr>
        <w:t>Application key refresh</w:t>
      </w:r>
      <w:bookmarkEnd w:id="369"/>
      <w:r>
        <w:t xml:space="preserve"> </w:t>
      </w:r>
    </w:p>
    <w:p w14:paraId="3D8BBBBF" w14:textId="705DDBD3"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370" w:name="_Toc90924970"/>
      <w:r>
        <w:t>7.9.1.4.3</w:t>
      </w:r>
      <w:r>
        <w:tab/>
        <w:t>AF Start of intercept with established AKMA application key</w:t>
      </w:r>
      <w:bookmarkEnd w:id="370"/>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371" w:name="_Toc90924971"/>
      <w:r>
        <w:t>7.9.1.4.4</w:t>
      </w:r>
      <w:r>
        <w:tab/>
        <w:t xml:space="preserve">AF </w:t>
      </w:r>
      <w:r>
        <w:rPr>
          <w:lang w:eastAsia="zh-CN"/>
        </w:rPr>
        <w:t>Auxiliary security parameter establishment</w:t>
      </w:r>
      <w:bookmarkEnd w:id="371"/>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372" w:name="_Toc90924972"/>
      <w:r>
        <w:t>7.9.1.4.5</w:t>
      </w:r>
      <w:r>
        <w:tab/>
        <w:t xml:space="preserve">AF </w:t>
      </w:r>
      <w:r>
        <w:rPr>
          <w:lang w:eastAsia="zh-CN"/>
        </w:rPr>
        <w:t>Application key removal</w:t>
      </w:r>
      <w:bookmarkEnd w:id="372"/>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373" w:name="_Toc90924973"/>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3"/>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77777777" w:rsidR="00D929A9" w:rsidRDefault="00D929A9" w:rsidP="00D929A9">
      <w:r>
        <w:t>IRI messages associated with the same AKID from the same AAnF shall be assigned the same CIN</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374" w:name="_Toc90924974"/>
      <w:r>
        <w:t>7.10</w:t>
      </w:r>
      <w:r w:rsidRPr="00760004">
        <w:tab/>
        <w:t xml:space="preserve">LI </w:t>
      </w:r>
      <w:r>
        <w:t>in VPLMN for IMS-based services with home-routed roaming</w:t>
      </w:r>
      <w:bookmarkEnd w:id="374"/>
    </w:p>
    <w:p w14:paraId="1A8B9576" w14:textId="77777777" w:rsidR="00574D9C" w:rsidRDefault="00574D9C" w:rsidP="00574D9C">
      <w:pPr>
        <w:pStyle w:val="Heading3"/>
      </w:pPr>
      <w:bookmarkStart w:id="375" w:name="_Toc90924975"/>
      <w:r>
        <w:t>7.10.1</w:t>
      </w:r>
      <w:r>
        <w:tab/>
        <w:t>Background</w:t>
      </w:r>
      <w:bookmarkEnd w:id="375"/>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376"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377" w:name="_Toc90924976"/>
      <w:bookmarkEnd w:id="376"/>
      <w:r>
        <w:t>7.10.2</w:t>
      </w:r>
      <w:r>
        <w:tab/>
        <w:t>Backward compatibility</w:t>
      </w:r>
      <w:bookmarkEnd w:id="377"/>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378" w:name="_Toc90924977"/>
      <w:r>
        <w:t>7.10.3</w:t>
      </w:r>
      <w:r>
        <w:tab/>
        <w:t>HR LI Phase 1</w:t>
      </w:r>
      <w:bookmarkEnd w:id="378"/>
    </w:p>
    <w:p w14:paraId="16DBD282" w14:textId="77777777" w:rsidR="00574D9C" w:rsidRDefault="00574D9C" w:rsidP="00574D9C">
      <w:pPr>
        <w:pStyle w:val="Heading4"/>
      </w:pPr>
      <w:bookmarkStart w:id="379" w:name="_Toc90924978"/>
      <w:r>
        <w:t>7.10.3.1</w:t>
      </w:r>
      <w:r>
        <w:tab/>
        <w:t>Overview</w:t>
      </w:r>
      <w:bookmarkEnd w:id="379"/>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77777777" w:rsidR="00574D9C" w:rsidRPr="0020683A" w:rsidRDefault="00574D9C" w:rsidP="00574D9C">
      <w:r>
        <w:t>The triggering interface LI_T3 is not used in the case of BBIFF in SGW. The LI_X3_LITE_S is also used in HR LI Phase 2.</w:t>
      </w:r>
    </w:p>
    <w:p w14:paraId="094328D6" w14:textId="77777777" w:rsidR="00574D9C" w:rsidRDefault="00574D9C" w:rsidP="00574D9C">
      <w:pPr>
        <w:pStyle w:val="Heading4"/>
      </w:pPr>
      <w:bookmarkStart w:id="380" w:name="_Toc90924979"/>
      <w:r>
        <w:t>7.10.3.2</w:t>
      </w:r>
      <w:r>
        <w:tab/>
        <w:t>Provisioning over LI_X1</w:t>
      </w:r>
      <w:bookmarkEnd w:id="380"/>
    </w:p>
    <w:p w14:paraId="70825888" w14:textId="77777777" w:rsidR="00574D9C" w:rsidRDefault="00574D9C" w:rsidP="00574D9C">
      <w:pPr>
        <w:pStyle w:val="Heading5"/>
      </w:pPr>
      <w:bookmarkStart w:id="381" w:name="_Toc90924980"/>
      <w:r>
        <w:t>7.10.3.2.1</w:t>
      </w:r>
      <w:r>
        <w:tab/>
        <w:t>General</w:t>
      </w:r>
      <w:bookmarkEnd w:id="381"/>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382" w:name="_Toc90924981"/>
      <w:r>
        <w:t>7.10.3.2.2</w:t>
      </w:r>
      <w:r>
        <w:tab/>
        <w:t>Provisioning of BBIFF-C and BBIFF</w:t>
      </w:r>
      <w:bookmarkEnd w:id="382"/>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CE0181"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CE0181" w:rsidRDefault="00574D9C" w:rsidP="00822E9A">
            <w:pPr>
              <w:pStyle w:val="TAL"/>
              <w:keepNext w:val="0"/>
              <w:keepLines w:val="0"/>
            </w:pPr>
            <w:r>
              <w:t>Empty tag (see XSD schema)</w:t>
            </w:r>
          </w:p>
        </w:tc>
      </w:tr>
      <w:tr w:rsidR="00574D9C" w:rsidRPr="00CE0181"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CE0181" w:rsidRDefault="00574D9C" w:rsidP="00822E9A">
            <w:pPr>
              <w:pStyle w:val="TAL"/>
              <w:keepNext w:val="0"/>
              <w:keepLines w:val="0"/>
            </w:pPr>
            <w:r>
              <w:t>Empty tag (see XSD schema)</w:t>
            </w:r>
          </w:p>
        </w:tc>
      </w:tr>
    </w:tbl>
    <w:p w14:paraId="48ABEE87" w14:textId="77777777" w:rsidR="00574D9C" w:rsidRDefault="00574D9C" w:rsidP="00574D9C"/>
    <w:p w14:paraId="06EA8544" w14:textId="77777777" w:rsidR="00574D9C" w:rsidRDefault="00574D9C" w:rsidP="00574D9C">
      <w:pPr>
        <w:pStyle w:val="Heading5"/>
        <w:keepNext w:val="0"/>
        <w:keepLines w:val="0"/>
      </w:pPr>
      <w:bookmarkStart w:id="383" w:name="_Toc90924982"/>
      <w:r>
        <w:t>7.10.3.2.3</w:t>
      </w:r>
      <w:r>
        <w:tab/>
        <w:t>Provisioning of LMISF-IRI</w:t>
      </w:r>
      <w:bookmarkEnd w:id="383"/>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384" w:name="_Toc90924983"/>
      <w:r>
        <w:t>7.10.3.3</w:t>
      </w:r>
      <w:r w:rsidRPr="00760004">
        <w:tab/>
        <w:t>Generation of xIRI over LI_X2</w:t>
      </w:r>
      <w:r>
        <w:t>_LITE</w:t>
      </w:r>
      <w:bookmarkEnd w:id="384"/>
    </w:p>
    <w:p w14:paraId="7C6AFDA7" w14:textId="77777777" w:rsidR="00DC643C" w:rsidRPr="00760004" w:rsidRDefault="00DC643C" w:rsidP="00DC643C">
      <w:pPr>
        <w:pStyle w:val="Heading5"/>
      </w:pPr>
      <w:bookmarkStart w:id="385" w:name="_Toc90924984"/>
      <w:r>
        <w:t>7.10.3.3.1</w:t>
      </w:r>
      <w:r w:rsidRPr="00760004">
        <w:tab/>
        <w:t>General</w:t>
      </w:r>
      <w:bookmarkEnd w:id="385"/>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386" w:name="_Toc90924985"/>
      <w:r>
        <w:t>7.10.3.3.2</w:t>
      </w:r>
      <w:r w:rsidRPr="00760004">
        <w:tab/>
      </w:r>
      <w:r>
        <w:t>N9HR LI</w:t>
      </w:r>
      <w:bookmarkEnd w:id="386"/>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77777777" w:rsidR="00DC643C" w:rsidRPr="00EE3923" w:rsidRDefault="00DC643C" w:rsidP="00822E9A">
            <w:pPr>
              <w:pStyle w:val="TAL"/>
            </w:pPr>
            <w:r w:rsidRPr="00EE3923">
              <w:t>PDU Session ID</w:t>
            </w:r>
            <w:r>
              <w:t>.</w:t>
            </w:r>
            <w:r w:rsidRPr="00EE3923">
              <w:t xml:space="preserve"> See clause 9.4 of TS 24.501 [13].</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77777777" w:rsidR="00DC643C" w:rsidRDefault="00DC643C" w:rsidP="00822E9A">
            <w:pPr>
              <w:pStyle w:val="TAL"/>
            </w:pPr>
            <w:r w:rsidRPr="00EE3923">
              <w:t>Data Network Name associated with the UE traffic, as defined in TS 23.003[19] clause 9A and described in TS 23.501 [2] clause 4.3.2.2.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387" w:name="_Toc90924986"/>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387"/>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0B20498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388" w:name="_Toc90924987"/>
      <w:r>
        <w:t>7.10.3.4</w:t>
      </w:r>
      <w:r w:rsidRPr="00760004">
        <w:tab/>
      </w:r>
      <w:r>
        <w:t>LMISF-IRI handling of xIRIs received over LI_X2_LITE</w:t>
      </w:r>
      <w:bookmarkEnd w:id="388"/>
    </w:p>
    <w:p w14:paraId="348323BE" w14:textId="77777777" w:rsidR="00DC643C" w:rsidRDefault="00DC643C" w:rsidP="00DC643C">
      <w:pPr>
        <w:pStyle w:val="Heading5"/>
      </w:pPr>
      <w:bookmarkStart w:id="389" w:name="_Toc90924988"/>
      <w:r>
        <w:t>7.10.3.4.1</w:t>
      </w:r>
      <w:r>
        <w:tab/>
        <w:t>Handling of xIRIs</w:t>
      </w:r>
      <w:bookmarkEnd w:id="389"/>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390" w:name="_Toc90924989"/>
      <w:r>
        <w:t>7.10.3.4.2</w:t>
      </w:r>
      <w:r>
        <w:tab/>
        <w:t>Handling of the stored record</w:t>
      </w:r>
      <w:bookmarkEnd w:id="390"/>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391" w:name="_Toc90924990"/>
      <w:r>
        <w:t>7.10.3.5</w:t>
      </w:r>
      <w:r w:rsidRPr="00760004">
        <w:tab/>
      </w:r>
      <w:r>
        <w:t>Triggering of BBIFF-U from BBIFF-C over LI_T3</w:t>
      </w:r>
      <w:bookmarkEnd w:id="391"/>
    </w:p>
    <w:p w14:paraId="44691BBE" w14:textId="77777777" w:rsidR="000F5F25" w:rsidRDefault="000F5F25" w:rsidP="000F5F25">
      <w:pPr>
        <w:pStyle w:val="Heading5"/>
      </w:pPr>
      <w:bookmarkStart w:id="392" w:name="_Toc90924991"/>
      <w:r>
        <w:t>7.10.3.5.1</w:t>
      </w:r>
      <w:r>
        <w:tab/>
        <w:t>General</w:t>
      </w:r>
      <w:bookmarkEnd w:id="392"/>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393" w:name="_Toc90924992"/>
      <w:r>
        <w:t>7.10.3.5.2</w:t>
      </w:r>
      <w:r>
        <w:tab/>
        <w:t>N9HR LI</w:t>
      </w:r>
      <w:bookmarkEnd w:id="393"/>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100415A7" w:rsidR="000F5F25" w:rsidRDefault="000F5F25" w:rsidP="000F5F25">
      <w:r>
        <w:t>The exact point at which the trigger is sent is left to the implementation (preferably, when the SMF receives the N4: Session Establishment/Modification Response from the UPF),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48962B28"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4EBF3E3A"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77777777" w:rsidR="001E6EEB" w:rsidRDefault="001E6EEB" w:rsidP="001E6EEB">
      <w:r>
        <w:t>When the BBIFF-C present in the SMF detects that the PDU session is released (e.g. when SMF receives the N4: Session Release Response from the UPF),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394" w:name="_Toc90924993"/>
      <w:r>
        <w:t>7.10.3.5.3</w:t>
      </w:r>
      <w:r>
        <w:tab/>
        <w:t>S8HR LI</w:t>
      </w:r>
      <w:bookmarkEnd w:id="394"/>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4D6BA3D2"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1BA4B0B3"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395" w:name="_Toc90924994"/>
      <w:r>
        <w:t>7.10.3.6</w:t>
      </w:r>
      <w:r w:rsidRPr="00760004">
        <w:tab/>
      </w:r>
      <w:r>
        <w:t>Generation of xCC over LI_X3_LITE_S</w:t>
      </w:r>
      <w:bookmarkEnd w:id="395"/>
    </w:p>
    <w:p w14:paraId="5D82A73E" w14:textId="77777777" w:rsidR="004D5E2F" w:rsidRDefault="004D5E2F" w:rsidP="004D5E2F">
      <w:pPr>
        <w:pStyle w:val="Heading5"/>
      </w:pPr>
      <w:bookmarkStart w:id="396" w:name="_Toc90924995"/>
      <w:r>
        <w:t>7.10.3.6.1</w:t>
      </w:r>
      <w:r>
        <w:tab/>
        <w:t>BBIFF-U</w:t>
      </w:r>
      <w:bookmarkEnd w:id="396"/>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397" w:name="_Toc90924996"/>
      <w:r>
        <w:t>7.10.3.6.2</w:t>
      </w:r>
      <w:r>
        <w:tab/>
        <w:t>BBIFF</w:t>
      </w:r>
      <w:bookmarkEnd w:id="397"/>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398" w:name="_Toc90924997"/>
      <w:r>
        <w:t>7.10.3.6.3</w:t>
      </w:r>
      <w:r>
        <w:tab/>
        <w:t>X3 PDU format</w:t>
      </w:r>
      <w:bookmarkEnd w:id="398"/>
    </w:p>
    <w:p w14:paraId="61F8CE62" w14:textId="77777777" w:rsidR="004D5E2F" w:rsidRDefault="004D5E2F" w:rsidP="004D5E2F">
      <w:bookmarkStart w:id="399"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00" w:name="_Toc90924998"/>
      <w:r>
        <w:t>7.10.3.7</w:t>
      </w:r>
      <w:r w:rsidRPr="00760004">
        <w:tab/>
      </w:r>
      <w:r>
        <w:t>LMISF-IRI handling of xCC received over LI_X3_LITE_S</w:t>
      </w:r>
      <w:bookmarkEnd w:id="400"/>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01" w:name="_Toc90924999"/>
      <w:bookmarkEnd w:id="399"/>
      <w:r>
        <w:t>7.10.4</w:t>
      </w:r>
      <w:r>
        <w:tab/>
        <w:t>HR LI Phase 2</w:t>
      </w:r>
      <w:bookmarkEnd w:id="401"/>
    </w:p>
    <w:p w14:paraId="060FC755" w14:textId="77777777" w:rsidR="00130469" w:rsidRDefault="00130469" w:rsidP="00130469">
      <w:pPr>
        <w:pStyle w:val="Heading4"/>
      </w:pPr>
      <w:bookmarkStart w:id="402" w:name="_Toc90925000"/>
      <w:r>
        <w:t>7.10.4.1</w:t>
      </w:r>
      <w:r>
        <w:tab/>
        <w:t>Overview</w:t>
      </w:r>
      <w:bookmarkEnd w:id="402"/>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403" w:name="_Toc90925001"/>
      <w:r>
        <w:t>7.10.4.2</w:t>
      </w:r>
      <w:r>
        <w:tab/>
        <w:t>Provisioning over LI_X1</w:t>
      </w:r>
      <w:bookmarkEnd w:id="403"/>
    </w:p>
    <w:p w14:paraId="51654239" w14:textId="77777777" w:rsidR="00130469" w:rsidRDefault="00130469" w:rsidP="00130469">
      <w:pPr>
        <w:pStyle w:val="Heading5"/>
      </w:pPr>
      <w:bookmarkStart w:id="404" w:name="_Toc90925002"/>
      <w:r>
        <w:t>7.10.4.2.1</w:t>
      </w:r>
      <w:r>
        <w:tab/>
        <w:t>General</w:t>
      </w:r>
      <w:bookmarkEnd w:id="404"/>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05" w:name="_Toc90925003"/>
      <w:r>
        <w:t>7.10.4.2.2</w:t>
      </w:r>
      <w:r>
        <w:tab/>
        <w:t>Provisioning of LMISF-IRI</w:t>
      </w:r>
      <w:bookmarkEnd w:id="405"/>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4F367724" w:rsidR="00130469" w:rsidRDefault="00130469" w:rsidP="00130469">
      <w:r>
        <w:t xml:space="preserve">The </w:t>
      </w:r>
      <w:r w:rsidRPr="001801E3">
        <w:t xml:space="preserve">table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06" w:name="_Toc90925004"/>
      <w:r>
        <w:t>7.10.4.2.3</w:t>
      </w:r>
      <w:r w:rsidRPr="008378AD">
        <w:tab/>
        <w:t>Provisioning of the MDF2</w:t>
      </w:r>
      <w:bookmarkEnd w:id="406"/>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07" w:name="_Toc90925005"/>
      <w:r>
        <w:t>7.10.4.2.4</w:t>
      </w:r>
      <w:r w:rsidRPr="008378AD">
        <w:tab/>
        <w:t>Provisioning of the MDF</w:t>
      </w:r>
      <w:r>
        <w:t>3</w:t>
      </w:r>
      <w:bookmarkEnd w:id="407"/>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08" w:name="_Toc90925006"/>
      <w:r>
        <w:t>7.10.4.3</w:t>
      </w:r>
      <w:r>
        <w:tab/>
        <w:t>Generation of xIRI over LI_X2</w:t>
      </w:r>
      <w:bookmarkEnd w:id="408"/>
    </w:p>
    <w:p w14:paraId="21A99809" w14:textId="77777777" w:rsidR="003657B0" w:rsidRDefault="003657B0" w:rsidP="003657B0">
      <w:pPr>
        <w:pStyle w:val="Heading5"/>
      </w:pPr>
      <w:bookmarkStart w:id="409" w:name="_Toc90925007"/>
      <w:r>
        <w:t>7.10.4.3.1</w:t>
      </w:r>
      <w:r>
        <w:tab/>
        <w:t>General concepts</w:t>
      </w:r>
      <w:bookmarkEnd w:id="409"/>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2AC04BDE" w:rsidR="003657B0" w:rsidRDefault="003657B0" w:rsidP="003657B0">
      <w:r>
        <w:t>For IMS-based voice services, if media interception is required, the LMISIF-IRI sends a trigger for the same to the BBIFF-C/BBIFF over the LI_T1 interface.</w:t>
      </w:r>
    </w:p>
    <w:p w14:paraId="02188652" w14:textId="77777777" w:rsidR="003657B0" w:rsidRDefault="003657B0" w:rsidP="003657B0">
      <w:pPr>
        <w:pStyle w:val="Heading5"/>
      </w:pPr>
      <w:bookmarkStart w:id="410" w:name="_Toc90925008"/>
      <w:r>
        <w:t>7.10.4.3.2</w:t>
      </w:r>
      <w:r>
        <w:tab/>
        <w:t>Target match</w:t>
      </w:r>
      <w:bookmarkEnd w:id="410"/>
    </w:p>
    <w:p w14:paraId="01E5AA25" w14:textId="77777777" w:rsidR="003657B0" w:rsidRDefault="003657B0" w:rsidP="003657B0">
      <w:pPr>
        <w:pStyle w:val="Heading6"/>
      </w:pPr>
      <w:bookmarkStart w:id="411" w:name="_Toc90925009"/>
      <w:r>
        <w:t>7.10.4.3.2.1</w:t>
      </w:r>
      <w:r>
        <w:tab/>
        <w:t>General</w:t>
      </w:r>
      <w:bookmarkEnd w:id="411"/>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412" w:name="_Toc90925010"/>
      <w:r>
        <w:t>7.10.4.3.2.2</w:t>
      </w:r>
      <w:r>
        <w:tab/>
        <w:t>Service type of voice</w:t>
      </w:r>
      <w:bookmarkEnd w:id="412"/>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13" w:name="_Toc90925011"/>
      <w:r>
        <w:t>7.10.4.3.2.3</w:t>
      </w:r>
      <w:r>
        <w:tab/>
        <w:t>Service type of messaging</w:t>
      </w:r>
      <w:bookmarkEnd w:id="413"/>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14" w:name="_Toc90925012"/>
      <w:r>
        <w:t>7.10.4.3.3</w:t>
      </w:r>
      <w:r>
        <w:tab/>
        <w:t>xIRIs</w:t>
      </w:r>
      <w:bookmarkEnd w:id="414"/>
    </w:p>
    <w:p w14:paraId="1C958F34" w14:textId="71D37AB8" w:rsidR="003657B0" w:rsidRDefault="003657B0" w:rsidP="003657B0">
      <w:r>
        <w:t>The xIRIs generated at the LMISF-IRI shall be same as the xIRIs generated in the IRI-POIs present in the IMS signaling functions.</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562B31E2" w14:textId="389E104A" w:rsidR="003657B0" w:rsidRPr="00583848" w:rsidRDefault="003657B0" w:rsidP="00A66641">
      <w:r>
        <w:t xml:space="preserve">The xIRI </w:t>
      </w:r>
      <w:r w:rsidRPr="00B77438">
        <w:t>CC U</w:t>
      </w:r>
      <w:r>
        <w:t>navailable defined in TS 33.127 [5] for IMS-based services is not applicable to N9HR LI and S8HR LI.</w:t>
      </w:r>
    </w:p>
    <w:p w14:paraId="52258AC9" w14:textId="379D682C" w:rsidR="003657B0" w:rsidRDefault="003657B0" w:rsidP="003657B0">
      <w:r>
        <w:t>Further details of the xIRIs are outside the scope of the present document.</w:t>
      </w:r>
    </w:p>
    <w:p w14:paraId="44BD0E25" w14:textId="77777777" w:rsidR="001C313A" w:rsidRDefault="001C313A" w:rsidP="001C313A">
      <w:pPr>
        <w:pStyle w:val="Heading4"/>
      </w:pPr>
      <w:bookmarkStart w:id="415" w:name="_Toc90925013"/>
      <w:r>
        <w:t>7.10.4.4</w:t>
      </w:r>
      <w:r>
        <w:tab/>
        <w:t>Triggering of BBIFF-C from LMISF over LI_T1</w:t>
      </w:r>
      <w:bookmarkEnd w:id="415"/>
    </w:p>
    <w:p w14:paraId="23D47D1D" w14:textId="77777777" w:rsidR="001C313A" w:rsidRDefault="001C313A" w:rsidP="001C313A">
      <w:pPr>
        <w:pStyle w:val="Heading5"/>
      </w:pPr>
      <w:bookmarkStart w:id="416" w:name="_Toc90925014"/>
      <w:r>
        <w:t>7.10.4.4.1</w:t>
      </w:r>
      <w:r>
        <w:tab/>
        <w:t>General</w:t>
      </w:r>
      <w:bookmarkEnd w:id="416"/>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17" w:name="_Toc90925015"/>
      <w:r>
        <w:t>7.10.4.4.2</w:t>
      </w:r>
      <w:r>
        <w:tab/>
        <w:t>N9HR LI</w:t>
      </w:r>
      <w:bookmarkEnd w:id="417"/>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18"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CE0181"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CE0181" w:rsidRDefault="001C313A" w:rsidP="00822E9A">
            <w:pPr>
              <w:pStyle w:val="TAL"/>
              <w:keepNext w:val="0"/>
              <w:keepLines w:val="0"/>
            </w:pPr>
            <w: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418"/>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419" w:name="_Toc90925016"/>
      <w:r>
        <w:t>7.10.4.4.3</w:t>
      </w:r>
      <w:r w:rsidR="00A66641">
        <w:tab/>
      </w:r>
      <w:r>
        <w:t>S8HR LI</w:t>
      </w:r>
      <w:bookmarkEnd w:id="419"/>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CE0181"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CE0181" w:rsidRDefault="001C313A" w:rsidP="00822E9A">
            <w:pPr>
              <w:pStyle w:val="TAL"/>
            </w:pPr>
            <w: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420" w:name="_Toc90925017"/>
      <w:r>
        <w:t>7.10.4.5</w:t>
      </w:r>
      <w:r>
        <w:tab/>
        <w:t>Triggering of BBIFF-U from BBIFF-C over LI_T3</w:t>
      </w:r>
      <w:bookmarkEnd w:id="420"/>
    </w:p>
    <w:p w14:paraId="2E38818B" w14:textId="77777777" w:rsidR="001C313A" w:rsidRDefault="001C313A" w:rsidP="001C313A">
      <w:pPr>
        <w:pStyle w:val="Heading5"/>
      </w:pPr>
      <w:bookmarkStart w:id="421" w:name="_Toc90925018"/>
      <w:r>
        <w:t>7.10.4.5.1</w:t>
      </w:r>
      <w:r>
        <w:tab/>
        <w:t>General</w:t>
      </w:r>
      <w:bookmarkEnd w:id="421"/>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22" w:name="_Toc90925019"/>
      <w:r>
        <w:t>7.10.4.5.2</w:t>
      </w:r>
      <w:r>
        <w:tab/>
        <w:t>N9HR LI</w:t>
      </w:r>
      <w:bookmarkEnd w:id="422"/>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423" w:name="_Toc90925020"/>
      <w:r>
        <w:t>7.10.4.5.3</w:t>
      </w:r>
      <w:r>
        <w:tab/>
        <w:t>S8HR LI</w:t>
      </w:r>
      <w:bookmarkEnd w:id="423"/>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424" w:name="_Toc90925021"/>
      <w:r>
        <w:t>7.10.4.6</w:t>
      </w:r>
      <w:r>
        <w:tab/>
        <w:t>Generation of xCC over LI_X3_LITE_M</w:t>
      </w:r>
      <w:bookmarkEnd w:id="424"/>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25" w:name="_Toc90925022"/>
      <w:r>
        <w:t>7.10.4.7</w:t>
      </w:r>
      <w:r w:rsidRPr="00760004">
        <w:tab/>
      </w:r>
      <w:r>
        <w:t>Generation of xCC over LI_X3</w:t>
      </w:r>
      <w:bookmarkEnd w:id="425"/>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26" w:name="_Toc90925023"/>
      <w:r>
        <w:t>7.10</w:t>
      </w:r>
      <w:r w:rsidRPr="00696916">
        <w:t>.4.</w:t>
      </w:r>
      <w:r>
        <w:t>8</w:t>
      </w:r>
      <w:r w:rsidRPr="00696916">
        <w:tab/>
        <w:t>Correlation identifier</w:t>
      </w:r>
      <w:bookmarkEnd w:id="426"/>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1A42F259" w:rsidR="00287218" w:rsidRDefault="00287218" w:rsidP="00287218">
      <w:r>
        <w:t>Each session-leg of an IMS session may have to be correlated separately. This is accomplished using the RTP/RTCP port numbers present in the SDP of IMS signaling message and the UDP port numbers present in the IMS voice media related RTP as illustrated n figure 7.10.4.8-1 below</w:t>
      </w:r>
      <w:r w:rsidR="00526548">
        <w:t>.</w:t>
      </w:r>
    </w:p>
    <w:p w14:paraId="203FFA37" w14:textId="77777777" w:rsidR="00287218" w:rsidRDefault="00287218" w:rsidP="00526548">
      <w:pPr>
        <w:pStyle w:val="TH"/>
      </w:pPr>
      <w:r>
        <w:object w:dxaOrig="12313" w:dyaOrig="3372" w14:anchorId="28D99E48">
          <v:shape id="_x0000_i1026" type="#_x0000_t75" style="width:481.5pt;height:131pt" o:ole="">
            <v:imagedata r:id="rId18" o:title=""/>
          </v:shape>
          <o:OLEObject Type="Embed" ProgID="Visio.Drawing.15" ShapeID="_x0000_i1026" DrawAspect="Content" ObjectID="_1701773293" r:id="rId19"/>
        </w:object>
      </w:r>
    </w:p>
    <w:p w14:paraId="516ED896" w14:textId="77777777" w:rsidR="00287218" w:rsidRDefault="00287218" w:rsidP="0052654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4C166CF0" w:rsidR="00287218" w:rsidRDefault="00287218" w:rsidP="00287218">
      <w:pPr>
        <w:pStyle w:val="B1"/>
      </w:pPr>
      <w:r>
        <w:t>-</w:t>
      </w:r>
      <w:r>
        <w:tab/>
        <w:t>Source IP address: 192.2.0.10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567DA323" w:rsidR="00287218" w:rsidRDefault="00287218" w:rsidP="00287218">
      <w:pPr>
        <w:pStyle w:val="B1"/>
      </w:pPr>
      <w:r>
        <w:t>-</w:t>
      </w:r>
      <w:r w:rsidRPr="001863B5">
        <w:t xml:space="preserve"> </w:t>
      </w:r>
      <w:r>
        <w:tab/>
        <w:t>Source IP address: 192.2.0.10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427" w:name="_Toc90925024"/>
      <w:r>
        <w:t>7.10.4.9</w:t>
      </w:r>
      <w:r w:rsidRPr="00760004">
        <w:tab/>
      </w:r>
      <w:r>
        <w:t>Generation of IRI over LI_HI2</w:t>
      </w:r>
      <w:bookmarkEnd w:id="427"/>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1C0509BF" w:rsidR="002B5A4D" w:rsidRDefault="002B5A4D" w:rsidP="002B5A4D">
      <w:pPr>
        <w:pStyle w:val="Heading4"/>
      </w:pPr>
      <w:bookmarkStart w:id="428" w:name="_Toc90925025"/>
      <w:r>
        <w:t>7.10.4.10</w:t>
      </w:r>
      <w:r w:rsidRPr="00760004">
        <w:tab/>
      </w:r>
      <w:r>
        <w:t>Generation of IRI over LI_HI3</w:t>
      </w:r>
      <w:bookmarkEnd w:id="428"/>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71A31973" w:rsidR="00322A70" w:rsidRDefault="002B5A4D" w:rsidP="00D929A9">
      <w:r>
        <w:t>The CC delivered over the LI_HI3 for HR LI is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29" w:name="_Toc90925026"/>
      <w:r>
        <w:t>7</w:t>
      </w:r>
      <w:r w:rsidRPr="00BD2974">
        <w:t>.</w:t>
      </w:r>
      <w:r>
        <w:t>11</w:t>
      </w:r>
      <w:r w:rsidRPr="00BD2974">
        <w:tab/>
        <w:t>STIR/SHAKEN and RCD/eCNAM</w:t>
      </w:r>
      <w:bookmarkEnd w:id="429"/>
    </w:p>
    <w:p w14:paraId="3BD88787" w14:textId="77777777" w:rsidR="00D25B71" w:rsidRPr="00AB7652" w:rsidRDefault="00D25B71" w:rsidP="00D25B71">
      <w:pPr>
        <w:pStyle w:val="Heading3"/>
      </w:pPr>
      <w:bookmarkStart w:id="430" w:name="_Toc90925027"/>
      <w:r>
        <w:t>7.11.</w:t>
      </w:r>
      <w:r w:rsidRPr="00AB7652">
        <w:t>1</w:t>
      </w:r>
      <w:r w:rsidRPr="00AB7652">
        <w:tab/>
        <w:t>Provisioning over LI_X1</w:t>
      </w:r>
      <w:bookmarkEnd w:id="430"/>
    </w:p>
    <w:p w14:paraId="7CD422CD" w14:textId="77777777" w:rsidR="00D25B71" w:rsidRPr="00AB7652" w:rsidRDefault="00D25B71" w:rsidP="00D25B71">
      <w:pPr>
        <w:pStyle w:val="Heading4"/>
      </w:pPr>
      <w:bookmarkStart w:id="431" w:name="_Toc90925028"/>
      <w:r>
        <w:t>7.11.</w:t>
      </w:r>
      <w:r w:rsidRPr="00AB7652">
        <w:t>1.1</w:t>
      </w:r>
      <w:r w:rsidRPr="00AB7652">
        <w:tab/>
      </w:r>
      <w:r>
        <w:t>General</w:t>
      </w:r>
      <w:bookmarkEnd w:id="431"/>
    </w:p>
    <w:p w14:paraId="71480DBA" w14:textId="77777777" w:rsidR="00D25B71" w:rsidRDefault="00D25B71" w:rsidP="00D25B71">
      <w:bookmarkStart w:id="432" w:name="_Hlk86997227"/>
      <w:r>
        <w:t>The LIPF uses the following logic to provision the IRI-POI present in the Telephony AS or IBCF for the reporting of signing and verification results:</w:t>
      </w:r>
    </w:p>
    <w:p w14:paraId="74439121" w14:textId="77777777" w:rsidR="00D25B71" w:rsidRPr="00423904" w:rsidRDefault="00D25B71" w:rsidP="00D25B71">
      <w:pPr>
        <w:pStyle w:val="B1"/>
      </w:pPr>
      <w:r w:rsidRPr="00423904">
        <w:t>-</w:t>
      </w:r>
      <w:r w:rsidRPr="00423904">
        <w:tab/>
        <w:t>If signing of RCD is required in the network, then Telephony AS shall be provisioned for the reporting of RCD/eCNAM related signature.</w:t>
      </w:r>
    </w:p>
    <w:p w14:paraId="5F2382DE" w14:textId="77777777" w:rsidR="00D25B71" w:rsidRPr="00423904" w:rsidRDefault="00D25B71" w:rsidP="00D25B71">
      <w:pPr>
        <w:pStyle w:val="B1"/>
      </w:pPr>
      <w:r w:rsidRPr="00423904">
        <w:t>-</w:t>
      </w:r>
      <w:r w:rsidRPr="00423904">
        <w:tab/>
        <w:t>If the signing of intra-CSP sessions is required, then Telephony AS is provisioned for the reporting of STIR/SHAKEN related signature.</w:t>
      </w:r>
    </w:p>
    <w:p w14:paraId="70605D6E" w14:textId="77777777" w:rsidR="00D25B71" w:rsidRPr="00423904" w:rsidRDefault="00D25B71" w:rsidP="00D25B71">
      <w:pPr>
        <w:pStyle w:val="B1"/>
      </w:pPr>
      <w:r w:rsidRPr="00423904">
        <w:t>-</w:t>
      </w:r>
      <w:r w:rsidRPr="00423904">
        <w:tab/>
        <w:t>If the signing of RCD is not required, then the IBCF shall be provisioned for the reporting of STIR/SHAKEN related signature.</w:t>
      </w:r>
    </w:p>
    <w:p w14:paraId="3BED3C8C" w14:textId="77777777" w:rsidR="00D25B71" w:rsidRPr="00423904" w:rsidRDefault="00D25B71" w:rsidP="00D25B71">
      <w:pPr>
        <w:pStyle w:val="B1"/>
      </w:pPr>
      <w:r w:rsidRPr="00423904">
        <w:t>-</w:t>
      </w:r>
      <w:r w:rsidRPr="00423904">
        <w:tab/>
        <w:t>If verification of RCD is required in the network, then Telephony AS shall be provisioned.</w:t>
      </w:r>
    </w:p>
    <w:p w14:paraId="17389CCE" w14:textId="5FAE58B8" w:rsidR="00D25B71" w:rsidRPr="00423904" w:rsidRDefault="00D25B71" w:rsidP="00D25B71">
      <w:pPr>
        <w:pStyle w:val="B1"/>
      </w:pPr>
      <w:r w:rsidRPr="00423904">
        <w:t>-</w:t>
      </w:r>
      <w:r w:rsidRPr="00423904">
        <w:tab/>
        <w:t>When signing applies only for inter-CSP SMS related to a destination only identified by a SIP address (i.e. MSISDN-less SMS), IBCF is provisioned.</w:t>
      </w:r>
    </w:p>
    <w:p w14:paraId="71E44B6C" w14:textId="77777777" w:rsidR="00D25B71" w:rsidRPr="00423904" w:rsidRDefault="00D25B71" w:rsidP="00D25B71">
      <w:pPr>
        <w:pStyle w:val="B1"/>
      </w:pPr>
      <w:r w:rsidRPr="00423904">
        <w:t>-</w:t>
      </w:r>
      <w:r w:rsidRPr="00423904">
        <w:tab/>
        <w:t>When verification applies only for inter-CSP MSISDN-less SMS, IBCF is provisioned.</w:t>
      </w:r>
    </w:p>
    <w:p w14:paraId="5E2E5E1A" w14:textId="77777777" w:rsidR="00D25B71" w:rsidRPr="00423904" w:rsidRDefault="00D25B71" w:rsidP="00D25B71">
      <w:pPr>
        <w:pStyle w:val="B1"/>
      </w:pPr>
      <w:r w:rsidRPr="00423904">
        <w:t>-</w:t>
      </w:r>
      <w:r w:rsidRPr="00423904">
        <w:tab/>
        <w:t>The LMISF-IRI or P-CSCF are provisioned.</w:t>
      </w:r>
    </w:p>
    <w:bookmarkEnd w:id="432"/>
    <w:p w14:paraId="33DCECA1" w14:textId="77777777" w:rsidR="00D25B71" w:rsidRDefault="00D25B71" w:rsidP="00D25B71">
      <w:pPr>
        <w:pStyle w:val="NO"/>
      </w:pPr>
      <w:r>
        <w:t>NOTE:</w:t>
      </w:r>
      <w:r>
        <w:tab/>
        <w:t xml:space="preserve">LMISF-IRI is considered Point of Interception of all </w:t>
      </w:r>
      <w:r w:rsidRPr="00061F9C">
        <w:t>SIP INVITE or SIP MESSAGE</w:t>
      </w:r>
      <w:r>
        <w:t xml:space="preserve"> messages in which STIR/SHAKEN and RCD/eCNAM messages are available.</w:t>
      </w:r>
    </w:p>
    <w:p w14:paraId="3D6EA685" w14:textId="77777777" w:rsidR="00D25B71" w:rsidRDefault="00D25B71" w:rsidP="00D25B71">
      <w:r>
        <w:t>If the IRI-POI functions in the above mentioned NFs are already provisioned for IMS-based services, then separate provisioning is not required. If those NFs do not have IRI-POI for other IMS-based services, then separate provisioning of the IRI-POI in those NFs is required.</w:t>
      </w:r>
    </w:p>
    <w:p w14:paraId="58F70179" w14:textId="77777777" w:rsidR="00D25B71" w:rsidRPr="00AB7652" w:rsidRDefault="00D25B71" w:rsidP="00D25B71">
      <w:pPr>
        <w:pStyle w:val="Heading4"/>
      </w:pPr>
      <w:bookmarkStart w:id="433" w:name="_Toc90925029"/>
      <w:r>
        <w:t>7.11.</w:t>
      </w:r>
      <w:r w:rsidRPr="00AB7652">
        <w:t>1.2</w:t>
      </w:r>
      <w:r w:rsidRPr="00AB7652">
        <w:tab/>
        <w:t>Provisioning of the IRI-POI in the IMS network functions</w:t>
      </w:r>
      <w:bookmarkEnd w:id="433"/>
    </w:p>
    <w:p w14:paraId="170071E6" w14:textId="77777777" w:rsidR="00D25B71" w:rsidRDefault="00D25B71" w:rsidP="00D25B71">
      <w:r w:rsidRPr="00BB5A12">
        <w:t xml:space="preserve">This clause is applicable when the IRI-POIs present in the NFs mentioned in clause </w:t>
      </w:r>
      <w:r>
        <w:t>7.11.</w:t>
      </w:r>
      <w:r w:rsidRPr="00BB5A12">
        <w:t>1.1 are not provisioned for IMS-based interception.</w:t>
      </w:r>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77777777" w:rsidR="00D25B71" w:rsidRDefault="00D25B71" w:rsidP="004D1C65">
            <w:pPr>
              <w:pStyle w:val="TAL"/>
            </w:pPr>
            <w:r>
              <w:t>Set to “X2Only”.</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bl>
    <w:p w14:paraId="3820BE83" w14:textId="77777777" w:rsidR="00D25B71" w:rsidRPr="00D25D53" w:rsidRDefault="00D25B71" w:rsidP="00ED331E"/>
    <w:p w14:paraId="5B397331" w14:textId="77777777" w:rsidR="00D25B71" w:rsidRDefault="00D25B71" w:rsidP="00D25B71">
      <w:pPr>
        <w:pStyle w:val="Heading4"/>
        <w:rPr>
          <w:rFonts w:eastAsiaTheme="minorHAnsi"/>
          <w:lang w:val="en-US"/>
        </w:rPr>
      </w:pPr>
      <w:bookmarkStart w:id="434" w:name="_Toc90925030"/>
      <w:r>
        <w:rPr>
          <w:rFonts w:eastAsiaTheme="minorHAnsi"/>
          <w:lang w:val="en-US"/>
        </w:rPr>
        <w:t>7.11.1.3</w:t>
      </w:r>
      <w:r>
        <w:rPr>
          <w:rFonts w:eastAsiaTheme="minorHAnsi"/>
          <w:lang w:val="en-US"/>
        </w:rPr>
        <w:tab/>
        <w:t>Provisioning of the MDF2</w:t>
      </w:r>
      <w:bookmarkEnd w:id="434"/>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77777777" w:rsidR="00D25B71" w:rsidRDefault="00D25B71" w:rsidP="004D1C65">
            <w:pPr>
              <w:pStyle w:val="TAL"/>
            </w:pPr>
            <w:r>
              <w:t>Sequence of Mediation Details, See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35" w:name="_Toc90925031"/>
      <w:r>
        <w:t>7.11.</w:t>
      </w:r>
      <w:r w:rsidRPr="001355FB">
        <w:t>2</w:t>
      </w:r>
      <w:r w:rsidRPr="001355FB">
        <w:tab/>
        <w:t>Generation of xIRI at IRI-POI in the IMS Network Functions over LI_X2</w:t>
      </w:r>
      <w:bookmarkEnd w:id="435"/>
    </w:p>
    <w:p w14:paraId="40987415" w14:textId="77777777" w:rsidR="00D25B71" w:rsidRPr="00AB7652" w:rsidRDefault="00D25B71" w:rsidP="00D25B71">
      <w:pPr>
        <w:pStyle w:val="Heading4"/>
      </w:pPr>
      <w:bookmarkStart w:id="436" w:name="_Toc90925032"/>
      <w:r>
        <w:t>7.11.</w:t>
      </w:r>
      <w:r w:rsidRPr="00AB7652">
        <w:t>2.1</w:t>
      </w:r>
      <w:r w:rsidRPr="00AB7652">
        <w:tab/>
        <w:t>General</w:t>
      </w:r>
      <w:bookmarkEnd w:id="436"/>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37" w:name="_Toc90925033"/>
      <w:r>
        <w:t>7.11.</w:t>
      </w:r>
      <w:r w:rsidRPr="00AB7652">
        <w:t>2.2</w:t>
      </w:r>
      <w:r w:rsidRPr="00AB7652">
        <w:tab/>
        <w:t>Signature generation</w:t>
      </w:r>
      <w:bookmarkEnd w:id="437"/>
    </w:p>
    <w:p w14:paraId="29D764E4" w14:textId="77777777" w:rsidR="00D25B71" w:rsidRDefault="00D25B71" w:rsidP="00D25B71">
      <w:pPr>
        <w:rPr>
          <w:rStyle w:val="B1Char"/>
        </w:rPr>
      </w:pPr>
      <w:r>
        <w:rPr>
          <w:rStyle w:val="B1Char"/>
        </w:rPr>
        <w:t>The IRI-POI present in the Telephony AS or IBCF, shall generate an xIRI</w:t>
      </w:r>
      <w:r>
        <w:t xml:space="preserve"> containing a </w:t>
      </w:r>
      <w:r w:rsidRPr="00AB7652">
        <w:t>STIRSHAKENSignatureGeneration recor</w:t>
      </w:r>
      <w:r>
        <w:t>d w</w:t>
      </w:r>
      <w:r>
        <w:rPr>
          <w:rStyle w:val="B1Char"/>
        </w:rPr>
        <w:t>hen the following conditions are met:</w:t>
      </w:r>
    </w:p>
    <w:p w14:paraId="4746475C" w14:textId="77777777" w:rsidR="00D25B71" w:rsidRDefault="00D25B71" w:rsidP="00D25B71">
      <w:pPr>
        <w:pStyle w:val="B1"/>
      </w:pPr>
      <w:r>
        <w:t>-</w:t>
      </w:r>
      <w:r>
        <w:tab/>
        <w:t>Telephony AS or IBCF is interacting with the SIGNING AS. Whether it is the Telephony AS or IBCF for sessions is based on network configuration and local policy of the CSP. Whether it is IBCF for MSISDN-less SMS is based on network configuration and local policy of the CSP.</w:t>
      </w:r>
    </w:p>
    <w:p w14:paraId="6E2C67AA" w14:textId="77777777" w:rsidR="00D25B71" w:rsidRDefault="00D25B71" w:rsidP="00D25B71">
      <w:pPr>
        <w:pStyle w:val="B1"/>
        <w:rPr>
          <w:rStyle w:val="B1Char"/>
        </w:rPr>
      </w:pPr>
      <w:r>
        <w:t>-</w:t>
      </w:r>
      <w:r>
        <w:rPr>
          <w:rStyle w:val="B1Char"/>
        </w:rPr>
        <w:tab/>
        <w:t>P-Asserted Identity or From header of SIP INVITE or SIP MESSAGE request received from S-CSCF is a target identity.</w:t>
      </w:r>
    </w:p>
    <w:p w14:paraId="3891DD65" w14:textId="77777777" w:rsidR="00D25B71" w:rsidRDefault="00D25B71" w:rsidP="00D25B71">
      <w:pPr>
        <w:pStyle w:val="B1"/>
        <w:rPr>
          <w:rStyle w:val="B1Char"/>
        </w:rPr>
      </w:pPr>
      <w:bookmarkStart w:id="438" w:name="_Hlk86827398"/>
      <w:r>
        <w:t>-</w:t>
      </w:r>
      <w:r>
        <w:tab/>
      </w:r>
      <w:r>
        <w:rPr>
          <w:rStyle w:val="B1Char"/>
        </w:rPr>
        <w:t>A PASSporT is received from the SIGNING AS and is included in an outgoing SIP INVITE or SIP MESSAGE request in a SIP Identity header.</w:t>
      </w:r>
    </w:p>
    <w:bookmarkEnd w:id="438"/>
    <w:p w14:paraId="4EE73040" w14:textId="77777777" w:rsidR="00D25B71" w:rsidRDefault="00D25B71" w:rsidP="00D25B71">
      <w:pPr>
        <w:pStyle w:val="B1"/>
        <w:rPr>
          <w:rStyle w:val="B1Char"/>
        </w:rPr>
      </w:pPr>
      <w:r w:rsidRPr="00013A0F">
        <w:rPr>
          <w:rStyle w:val="B1Char"/>
        </w:rPr>
        <w:t>-</w:t>
      </w:r>
      <w:r w:rsidRPr="00013A0F">
        <w:rPr>
          <w:rStyle w:val="B1Char"/>
        </w:rPr>
        <w:tab/>
      </w:r>
      <w:r>
        <w:rPr>
          <w:rStyle w:val="B1Char"/>
        </w:rPr>
        <w:t>B</w:t>
      </w:r>
      <w:r w:rsidRPr="00013A0F">
        <w:rPr>
          <w:rStyle w:val="B1Char"/>
        </w:rPr>
        <w:t xml:space="preserve">ased on </w:t>
      </w:r>
      <w:r>
        <w:rPr>
          <w:rStyle w:val="B1Char"/>
        </w:rPr>
        <w:t xml:space="preserve">RFC </w:t>
      </w:r>
      <w:r w:rsidRPr="00ED7E50">
        <w:rPr>
          <w:rStyle w:val="B1Char"/>
        </w:rPr>
        <w:t>8946</w:t>
      </w:r>
      <w:r>
        <w:rPr>
          <w:rStyle w:val="B1Char"/>
        </w:rPr>
        <w:t xml:space="preserve"> [76], </w:t>
      </w:r>
      <w:r w:rsidRPr="00064EA8">
        <w:rPr>
          <w:rStyle w:val="B1Char"/>
        </w:rPr>
        <w:t>SIP retargeting</w:t>
      </w:r>
      <w:r>
        <w:rPr>
          <w:rStyle w:val="B1Char"/>
        </w:rPr>
        <w:t xml:space="preserve"> creates a new Identity header signed by the SIGNING AS and containing the </w:t>
      </w:r>
      <w:r w:rsidRPr="00C126DD">
        <w:rPr>
          <w:rStyle w:val="B1Char"/>
        </w:rPr>
        <w:t>"div" claim to attach to the</w:t>
      </w:r>
      <w:r>
        <w:rPr>
          <w:rStyle w:val="B1Char"/>
        </w:rPr>
        <w:t xml:space="preserve"> session.</w:t>
      </w:r>
    </w:p>
    <w:p w14:paraId="1632E8CF" w14:textId="77777777" w:rsidR="00D25B71" w:rsidRPr="00AB7652" w:rsidRDefault="00D25B71" w:rsidP="00D25B71">
      <w:pPr>
        <w:rPr>
          <w:rStyle w:val="B1Char"/>
        </w:rPr>
      </w:pPr>
      <w:r w:rsidRPr="00423904">
        <w:t>The following table contains parameters, with IRITargetIdentifier, generated by the IRI-POI.</w:t>
      </w:r>
    </w:p>
    <w:p w14:paraId="3A1A13B5" w14:textId="77777777" w:rsidR="00D25B71" w:rsidRPr="00AB7652" w:rsidRDefault="00D25B71" w:rsidP="00175CDC">
      <w:pPr>
        <w:pStyle w:val="TH"/>
      </w:pPr>
      <w:r w:rsidRPr="00AB7652">
        <w:t xml:space="preserve">Table </w:t>
      </w:r>
      <w:r>
        <w:t>7.11.</w:t>
      </w:r>
      <w:r w:rsidRPr="00AB7652">
        <w:t>2</w:t>
      </w:r>
      <w:r>
        <w:t>.2</w:t>
      </w:r>
      <w:r w:rsidRPr="00AB7652">
        <w:t>-</w:t>
      </w:r>
      <w:r>
        <w:t>1</w:t>
      </w:r>
      <w:r w:rsidRPr="00AB7652">
        <w:t>: Payload for STIRSHAKENSignatureGeneration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3D8A26D0" w14:textId="77777777" w:rsidTr="004D1C65">
        <w:trPr>
          <w:jc w:val="center"/>
        </w:trPr>
        <w:tc>
          <w:tcPr>
            <w:tcW w:w="2369" w:type="dxa"/>
          </w:tcPr>
          <w:p w14:paraId="1572DDAC" w14:textId="77777777" w:rsidR="00D25B71" w:rsidRPr="00AB7652" w:rsidRDefault="00D25B71" w:rsidP="00E1165A">
            <w:pPr>
              <w:pStyle w:val="TAH"/>
            </w:pPr>
            <w:r w:rsidRPr="00AB7652">
              <w:t>Field name</w:t>
            </w:r>
          </w:p>
        </w:tc>
        <w:tc>
          <w:tcPr>
            <w:tcW w:w="6391" w:type="dxa"/>
          </w:tcPr>
          <w:p w14:paraId="72AEDDEE" w14:textId="77777777" w:rsidR="00D25B71" w:rsidRPr="00AB7652" w:rsidRDefault="00D25B71" w:rsidP="00E1165A">
            <w:pPr>
              <w:pStyle w:val="TAH"/>
            </w:pPr>
            <w:r w:rsidRPr="00AB7652">
              <w:t>Description</w:t>
            </w:r>
          </w:p>
        </w:tc>
        <w:tc>
          <w:tcPr>
            <w:tcW w:w="986" w:type="dxa"/>
          </w:tcPr>
          <w:p w14:paraId="3984FA7C" w14:textId="77777777" w:rsidR="00D25B71" w:rsidRPr="00AB7652" w:rsidRDefault="00D25B71" w:rsidP="00E1165A">
            <w:pPr>
              <w:pStyle w:val="TAH"/>
            </w:pPr>
            <w:r w:rsidRPr="00AB7652">
              <w:t>M/C/O</w:t>
            </w:r>
          </w:p>
        </w:tc>
      </w:tr>
      <w:tr w:rsidR="00D25B71" w:rsidRPr="00AB7652" w14:paraId="518CB87B" w14:textId="77777777" w:rsidTr="004D1C65">
        <w:trPr>
          <w:jc w:val="center"/>
        </w:trPr>
        <w:tc>
          <w:tcPr>
            <w:tcW w:w="2369" w:type="dxa"/>
          </w:tcPr>
          <w:p w14:paraId="77FFC324" w14:textId="77777777" w:rsidR="00D25B71" w:rsidRPr="00AB7652" w:rsidRDefault="00D25B71" w:rsidP="00E1165A">
            <w:pPr>
              <w:pStyle w:val="TAL"/>
            </w:pPr>
            <w:r>
              <w:t>pASSporTs</w:t>
            </w:r>
          </w:p>
        </w:tc>
        <w:tc>
          <w:tcPr>
            <w:tcW w:w="6391" w:type="dxa"/>
          </w:tcPr>
          <w:p w14:paraId="29EE2428" w14:textId="77777777" w:rsidR="00D25B71" w:rsidRPr="00AB7652" w:rsidRDefault="00D25B71" w:rsidP="00E1165A">
            <w:pPr>
              <w:pStyle w:val="TAL"/>
            </w:pPr>
            <w:r w:rsidRPr="00AB7652">
              <w:t>Identifies the content of the SIP Identity headers added by the originating network and transit networks.</w:t>
            </w:r>
            <w:r>
              <w:t xml:space="preserve"> See Table 7.11.2.2-2.</w:t>
            </w:r>
          </w:p>
        </w:tc>
        <w:tc>
          <w:tcPr>
            <w:tcW w:w="986" w:type="dxa"/>
          </w:tcPr>
          <w:p w14:paraId="2FEDD18C" w14:textId="77777777" w:rsidR="00D25B71" w:rsidRPr="00AB7652" w:rsidRDefault="00D25B71" w:rsidP="00E1165A">
            <w:pPr>
              <w:pStyle w:val="TAL"/>
            </w:pPr>
            <w:r w:rsidRPr="00AB7652">
              <w:t>M</w:t>
            </w:r>
          </w:p>
        </w:tc>
      </w:tr>
    </w:tbl>
    <w:p w14:paraId="1E8E319C" w14:textId="77777777" w:rsidR="00D25B71" w:rsidRDefault="00D25B71" w:rsidP="00D25B71"/>
    <w:p w14:paraId="5011E8DD" w14:textId="77777777" w:rsidR="00D25B71" w:rsidRPr="00AB7652" w:rsidRDefault="00D25B71" w:rsidP="00E1165A">
      <w:pPr>
        <w:pStyle w:val="TH"/>
      </w:pPr>
      <w:r>
        <w:t>Table 7.11.22-2</w:t>
      </w:r>
      <w:r w:rsidRPr="00AB7652">
        <w:t xml:space="preserve">: </w:t>
      </w:r>
      <w:r>
        <w:t>Details</w:t>
      </w:r>
      <w:r w:rsidRPr="00AB7652">
        <w:t xml:space="preserve"> for </w:t>
      </w:r>
      <w:r>
        <w:t>identityTokens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2FA0FCE" w14:textId="77777777" w:rsidTr="004D1C65">
        <w:trPr>
          <w:jc w:val="center"/>
        </w:trPr>
        <w:tc>
          <w:tcPr>
            <w:tcW w:w="2369" w:type="dxa"/>
          </w:tcPr>
          <w:p w14:paraId="5A1F5328" w14:textId="77777777" w:rsidR="00D25B71" w:rsidRPr="00AB7652" w:rsidRDefault="00D25B71" w:rsidP="00E1165A">
            <w:pPr>
              <w:pStyle w:val="TAH"/>
            </w:pPr>
            <w:r w:rsidRPr="00AB7652">
              <w:t>Field name</w:t>
            </w:r>
          </w:p>
        </w:tc>
        <w:tc>
          <w:tcPr>
            <w:tcW w:w="6391" w:type="dxa"/>
          </w:tcPr>
          <w:p w14:paraId="7EC5FC72" w14:textId="77777777" w:rsidR="00D25B71" w:rsidRPr="00AB7652" w:rsidRDefault="00D25B71" w:rsidP="00E1165A">
            <w:pPr>
              <w:pStyle w:val="TAH"/>
            </w:pPr>
            <w:r w:rsidRPr="00AB7652">
              <w:t>Description</w:t>
            </w:r>
          </w:p>
        </w:tc>
        <w:tc>
          <w:tcPr>
            <w:tcW w:w="986" w:type="dxa"/>
          </w:tcPr>
          <w:p w14:paraId="0C72963B" w14:textId="77777777" w:rsidR="00D25B71" w:rsidRPr="00AB7652" w:rsidRDefault="00D25B71" w:rsidP="00E1165A">
            <w:pPr>
              <w:pStyle w:val="TAH"/>
            </w:pPr>
            <w:r w:rsidRPr="00AB7652">
              <w:t>M/C/O</w:t>
            </w:r>
          </w:p>
        </w:tc>
      </w:tr>
      <w:tr w:rsidR="00D25B71" w:rsidRPr="00AB7652" w14:paraId="137B99BE" w14:textId="77777777" w:rsidTr="004D1C65">
        <w:trPr>
          <w:jc w:val="center"/>
        </w:trPr>
        <w:tc>
          <w:tcPr>
            <w:tcW w:w="2369" w:type="dxa"/>
          </w:tcPr>
          <w:p w14:paraId="6E3D186A" w14:textId="77777777" w:rsidR="00D25B71" w:rsidRPr="00805652" w:rsidRDefault="00D25B71" w:rsidP="00E1165A">
            <w:pPr>
              <w:pStyle w:val="TAL"/>
            </w:pPr>
            <w:r>
              <w:t>pASSporTHeader</w:t>
            </w:r>
          </w:p>
        </w:tc>
        <w:tc>
          <w:tcPr>
            <w:tcW w:w="6391" w:type="dxa"/>
          </w:tcPr>
          <w:p w14:paraId="38DE9EC2" w14:textId="77777777" w:rsidR="00D25B71" w:rsidRPr="00805652" w:rsidRDefault="00D25B71" w:rsidP="00E1165A">
            <w:pPr>
              <w:pStyle w:val="TAL"/>
            </w:pPr>
            <w:r>
              <w:t xml:space="preserve">PASSporT Header as defined in RFC 8224 [70] clause 4 and in </w:t>
            </w:r>
            <w:r w:rsidRPr="00B763DE">
              <w:t xml:space="preserve">3GPP TS 24.229 </w:t>
            </w:r>
            <w:r>
              <w:t>[74]. See Table 7.11.2.2-3.</w:t>
            </w:r>
          </w:p>
        </w:tc>
        <w:tc>
          <w:tcPr>
            <w:tcW w:w="986" w:type="dxa"/>
          </w:tcPr>
          <w:p w14:paraId="4F7D42E1" w14:textId="77777777" w:rsidR="00D25B71" w:rsidRPr="00805652" w:rsidRDefault="00D25B71" w:rsidP="00E1165A">
            <w:pPr>
              <w:pStyle w:val="TAL"/>
              <w:rPr>
                <w:b/>
              </w:rPr>
            </w:pPr>
            <w:r>
              <w:t>M</w:t>
            </w:r>
          </w:p>
        </w:tc>
      </w:tr>
      <w:tr w:rsidR="00D25B71" w:rsidRPr="00AB7652" w14:paraId="3E98CF44" w14:textId="77777777" w:rsidTr="004D1C65">
        <w:trPr>
          <w:jc w:val="center"/>
        </w:trPr>
        <w:tc>
          <w:tcPr>
            <w:tcW w:w="2369" w:type="dxa"/>
          </w:tcPr>
          <w:p w14:paraId="07C5C600" w14:textId="77777777" w:rsidR="00D25B71" w:rsidRPr="00AB7652" w:rsidRDefault="00D25B71" w:rsidP="00E1165A">
            <w:pPr>
              <w:pStyle w:val="TAL"/>
            </w:pPr>
            <w:r>
              <w:t>pASSporTPayload</w:t>
            </w:r>
          </w:p>
        </w:tc>
        <w:tc>
          <w:tcPr>
            <w:tcW w:w="6391" w:type="dxa"/>
          </w:tcPr>
          <w:p w14:paraId="49499569" w14:textId="77777777" w:rsidR="00D25B71" w:rsidRPr="001172CC" w:rsidRDefault="00D25B71" w:rsidP="00E1165A">
            <w:pPr>
              <w:pStyle w:val="TAL"/>
              <w:rPr>
                <w:highlight w:val="yellow"/>
              </w:rPr>
            </w:pPr>
            <w:r w:rsidRPr="00075EA8">
              <w:t xml:space="preserve">PASSporT Payload </w:t>
            </w:r>
            <w:r>
              <w:t>as d</w:t>
            </w:r>
            <w:r w:rsidRPr="00947CD3">
              <w:t xml:space="preserve">efined in RFC 8224 </w:t>
            </w:r>
            <w:r>
              <w:t>[70]</w:t>
            </w:r>
            <w:r w:rsidRPr="00947CD3">
              <w:t xml:space="preserve"> clause 4 and in 3GPP TS 24.229 </w:t>
            </w:r>
            <w:r>
              <w:t>[74]</w:t>
            </w:r>
            <w:r w:rsidRPr="00947CD3">
              <w:t>.</w:t>
            </w:r>
            <w:r>
              <w:t>See Table 7.11.2.2-4.</w:t>
            </w:r>
          </w:p>
        </w:tc>
        <w:tc>
          <w:tcPr>
            <w:tcW w:w="986" w:type="dxa"/>
          </w:tcPr>
          <w:p w14:paraId="26F5CBD1" w14:textId="77777777" w:rsidR="00D25B71" w:rsidRPr="00AB7652" w:rsidRDefault="00D25B71" w:rsidP="00E1165A">
            <w:pPr>
              <w:pStyle w:val="TAL"/>
            </w:pPr>
            <w:r w:rsidRPr="00AB7652">
              <w:t>M</w:t>
            </w:r>
          </w:p>
        </w:tc>
      </w:tr>
      <w:tr w:rsidR="00D25B71" w:rsidRPr="00AB7652" w14:paraId="5B8C144A" w14:textId="77777777" w:rsidTr="004D1C65">
        <w:trPr>
          <w:jc w:val="center"/>
        </w:trPr>
        <w:tc>
          <w:tcPr>
            <w:tcW w:w="2369" w:type="dxa"/>
          </w:tcPr>
          <w:p w14:paraId="07544257" w14:textId="77777777" w:rsidR="00D25B71" w:rsidRDefault="00D25B71" w:rsidP="00E1165A">
            <w:pPr>
              <w:pStyle w:val="TAL"/>
            </w:pPr>
            <w:r>
              <w:t>pASSporTSignature</w:t>
            </w:r>
          </w:p>
        </w:tc>
        <w:tc>
          <w:tcPr>
            <w:tcW w:w="6391" w:type="dxa"/>
          </w:tcPr>
          <w:p w14:paraId="4681C6E4" w14:textId="77777777" w:rsidR="00D25B71" w:rsidRPr="001172CC" w:rsidRDefault="00D25B71" w:rsidP="00E1165A">
            <w:pPr>
              <w:pStyle w:val="TAL"/>
              <w:rPr>
                <w:highlight w:val="yellow"/>
              </w:rPr>
            </w:pPr>
            <w:r w:rsidRPr="00075EA8">
              <w:t>PASSporT Signature</w:t>
            </w:r>
            <w:r>
              <w:t xml:space="preserve"> </w:t>
            </w:r>
            <w:r w:rsidRPr="00075EA8">
              <w:t xml:space="preserve">as </w:t>
            </w:r>
            <w:r>
              <w:t>d</w:t>
            </w:r>
            <w:r w:rsidRPr="00947CD3">
              <w:t xml:space="preserve">efined in RFC 8224 </w:t>
            </w:r>
            <w:r>
              <w:t>[70]</w:t>
            </w:r>
            <w:r w:rsidRPr="00947CD3">
              <w:t xml:space="preserve"> clause 4 and in 3GPP TS 24.229 </w:t>
            </w:r>
            <w:r>
              <w:t>[74]</w:t>
            </w:r>
            <w:r w:rsidRPr="00947CD3">
              <w:t>.</w:t>
            </w:r>
          </w:p>
        </w:tc>
        <w:tc>
          <w:tcPr>
            <w:tcW w:w="986" w:type="dxa"/>
          </w:tcPr>
          <w:p w14:paraId="7BB7F702" w14:textId="77777777" w:rsidR="00D25B71" w:rsidRPr="00AB7652" w:rsidRDefault="00D25B71" w:rsidP="00E1165A">
            <w:pPr>
              <w:pStyle w:val="TAL"/>
            </w:pPr>
            <w:r>
              <w:t>M</w:t>
            </w:r>
          </w:p>
        </w:tc>
      </w:tr>
    </w:tbl>
    <w:p w14:paraId="27F351CC" w14:textId="77777777" w:rsidR="00D25B71" w:rsidRDefault="00D25B71" w:rsidP="00D25B71"/>
    <w:p w14:paraId="3C95BCB3" w14:textId="77777777" w:rsidR="00D25B71" w:rsidRPr="00AB7652" w:rsidRDefault="00D25B71" w:rsidP="00E1165A">
      <w:pPr>
        <w:pStyle w:val="TH"/>
      </w:pPr>
      <w:r>
        <w:t>Table 7.11.2.2-3</w:t>
      </w:r>
      <w:r w:rsidRPr="00AB7652">
        <w:t xml:space="preserve">: </w:t>
      </w:r>
      <w:r>
        <w:t>Details</w:t>
      </w:r>
      <w:r w:rsidRPr="00AB7652">
        <w:t xml:space="preserve"> for </w:t>
      </w:r>
      <w:r>
        <w:t>identityTokenHeader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7DF707F8" w14:textId="77777777" w:rsidTr="004D1C65">
        <w:trPr>
          <w:jc w:val="center"/>
        </w:trPr>
        <w:tc>
          <w:tcPr>
            <w:tcW w:w="2369" w:type="dxa"/>
          </w:tcPr>
          <w:p w14:paraId="577504B4" w14:textId="77777777" w:rsidR="00D25B71" w:rsidRPr="00AB7652" w:rsidRDefault="00D25B71" w:rsidP="00E1165A">
            <w:pPr>
              <w:pStyle w:val="TAH"/>
            </w:pPr>
            <w:r w:rsidRPr="00AB7652">
              <w:t>Field name</w:t>
            </w:r>
          </w:p>
        </w:tc>
        <w:tc>
          <w:tcPr>
            <w:tcW w:w="6391" w:type="dxa"/>
          </w:tcPr>
          <w:p w14:paraId="3F4259E3" w14:textId="77777777" w:rsidR="00D25B71" w:rsidRPr="00AB7652" w:rsidRDefault="00D25B71" w:rsidP="00E1165A">
            <w:pPr>
              <w:pStyle w:val="TAH"/>
            </w:pPr>
            <w:r w:rsidRPr="00AB7652">
              <w:t>Description</w:t>
            </w:r>
          </w:p>
        </w:tc>
        <w:tc>
          <w:tcPr>
            <w:tcW w:w="986" w:type="dxa"/>
          </w:tcPr>
          <w:p w14:paraId="6F7F33E7" w14:textId="77777777" w:rsidR="00D25B71" w:rsidRPr="00AB7652" w:rsidRDefault="00D25B71" w:rsidP="00E1165A">
            <w:pPr>
              <w:pStyle w:val="TAH"/>
            </w:pPr>
            <w:r w:rsidRPr="00AB7652">
              <w:t>M/C/O</w:t>
            </w:r>
          </w:p>
        </w:tc>
      </w:tr>
      <w:tr w:rsidR="00D25B71" w:rsidRPr="00AB7652" w14:paraId="64E0DDE9" w14:textId="77777777" w:rsidTr="004D1C65">
        <w:trPr>
          <w:jc w:val="center"/>
        </w:trPr>
        <w:tc>
          <w:tcPr>
            <w:tcW w:w="2369" w:type="dxa"/>
          </w:tcPr>
          <w:p w14:paraId="08F9BA65" w14:textId="77777777" w:rsidR="00D25B71" w:rsidRPr="00805652" w:rsidRDefault="00D25B71" w:rsidP="00E1165A">
            <w:pPr>
              <w:pStyle w:val="TAL"/>
            </w:pPr>
            <w:r>
              <w:t>type</w:t>
            </w:r>
          </w:p>
        </w:tc>
        <w:tc>
          <w:tcPr>
            <w:tcW w:w="6391" w:type="dxa"/>
          </w:tcPr>
          <w:p w14:paraId="6F706D8F" w14:textId="77777777" w:rsidR="00D25B71" w:rsidRPr="00805652" w:rsidRDefault="00D25B71" w:rsidP="00E1165A">
            <w:pPr>
              <w:pStyle w:val="TAL"/>
            </w:pPr>
            <w:r>
              <w:t>Shall be populated with the type contained in the PASSporT Header as defined in RFC 8225 [69] clause 4.1.</w:t>
            </w:r>
          </w:p>
        </w:tc>
        <w:tc>
          <w:tcPr>
            <w:tcW w:w="986" w:type="dxa"/>
          </w:tcPr>
          <w:p w14:paraId="472801FB" w14:textId="77777777" w:rsidR="00D25B71" w:rsidRPr="00805652" w:rsidRDefault="00D25B71" w:rsidP="00E1165A">
            <w:pPr>
              <w:pStyle w:val="TAL"/>
              <w:rPr>
                <w:b/>
              </w:rPr>
            </w:pPr>
            <w:r>
              <w:t>M</w:t>
            </w:r>
          </w:p>
        </w:tc>
      </w:tr>
      <w:tr w:rsidR="00D25B71" w:rsidRPr="00AB7652" w14:paraId="6FDEDE4D" w14:textId="77777777" w:rsidTr="004D1C65">
        <w:trPr>
          <w:jc w:val="center"/>
        </w:trPr>
        <w:tc>
          <w:tcPr>
            <w:tcW w:w="2369" w:type="dxa"/>
          </w:tcPr>
          <w:p w14:paraId="21AE2AC8" w14:textId="77777777" w:rsidR="00D25B71" w:rsidRPr="00AB7652" w:rsidRDefault="00D25B71" w:rsidP="00E1165A">
            <w:pPr>
              <w:pStyle w:val="TAL"/>
            </w:pPr>
            <w:r>
              <w:t>algorithm</w:t>
            </w:r>
          </w:p>
        </w:tc>
        <w:tc>
          <w:tcPr>
            <w:tcW w:w="6391" w:type="dxa"/>
          </w:tcPr>
          <w:p w14:paraId="31AC0D27" w14:textId="77777777" w:rsidR="00D25B71" w:rsidRPr="00EE795E" w:rsidRDefault="00D25B71" w:rsidP="00E1165A">
            <w:pPr>
              <w:pStyle w:val="TAL"/>
              <w:rPr>
                <w:highlight w:val="yellow"/>
              </w:rPr>
            </w:pPr>
            <w:r w:rsidRPr="001172CC">
              <w:t>Shall be derived from the</w:t>
            </w:r>
            <w:r>
              <w:t xml:space="preserve"> value of the</w:t>
            </w:r>
            <w:r w:rsidRPr="001172CC">
              <w:t xml:space="preserve"> 'alg' </w:t>
            </w:r>
            <w:r>
              <w:t>parameter of the PASSporT Header as defined in RFC 8225 [69] clause 4.2.</w:t>
            </w:r>
          </w:p>
        </w:tc>
        <w:tc>
          <w:tcPr>
            <w:tcW w:w="986" w:type="dxa"/>
          </w:tcPr>
          <w:p w14:paraId="30816A7C" w14:textId="77777777" w:rsidR="00D25B71" w:rsidRPr="00AB7652" w:rsidRDefault="00D25B71" w:rsidP="00E1165A">
            <w:pPr>
              <w:pStyle w:val="TAL"/>
            </w:pPr>
            <w:r w:rsidRPr="00AB7652">
              <w:t>M</w:t>
            </w:r>
          </w:p>
        </w:tc>
      </w:tr>
      <w:tr w:rsidR="00D25B71" w:rsidRPr="00AB7652" w14:paraId="6EDE7D4A" w14:textId="77777777" w:rsidTr="004D1C65">
        <w:trPr>
          <w:jc w:val="center"/>
        </w:trPr>
        <w:tc>
          <w:tcPr>
            <w:tcW w:w="2369" w:type="dxa"/>
          </w:tcPr>
          <w:p w14:paraId="54032635" w14:textId="77777777" w:rsidR="00D25B71" w:rsidRDefault="00D25B71" w:rsidP="00E1165A">
            <w:pPr>
              <w:pStyle w:val="TAL"/>
            </w:pPr>
            <w:r>
              <w:t>ppt</w:t>
            </w:r>
          </w:p>
        </w:tc>
        <w:tc>
          <w:tcPr>
            <w:tcW w:w="6391" w:type="dxa"/>
          </w:tcPr>
          <w:p w14:paraId="17DDB15F" w14:textId="77777777" w:rsidR="00D25B71" w:rsidRPr="00EE795E" w:rsidRDefault="00D25B71" w:rsidP="00E1165A">
            <w:pPr>
              <w:pStyle w:val="TAL"/>
              <w:rPr>
                <w:highlight w:val="yellow"/>
              </w:rPr>
            </w:pPr>
            <w:r w:rsidRPr="00EE795E">
              <w:t>Shall be derived from the</w:t>
            </w:r>
            <w:r>
              <w:t xml:space="preserve"> value of the</w:t>
            </w:r>
            <w:r w:rsidRPr="00EE795E">
              <w:t xml:space="preserve"> </w:t>
            </w:r>
            <w:r>
              <w:t>'ppt</w:t>
            </w:r>
            <w:r w:rsidRPr="00EE795E">
              <w:t xml:space="preserve">' </w:t>
            </w:r>
            <w:r>
              <w:t>parameter of the PASSporT Header as defined in RFC 8225 [69] clause 8.1 if the PASSporT Header contains a ppt parameter.</w:t>
            </w:r>
          </w:p>
        </w:tc>
        <w:tc>
          <w:tcPr>
            <w:tcW w:w="986" w:type="dxa"/>
          </w:tcPr>
          <w:p w14:paraId="2EEA557E" w14:textId="77777777" w:rsidR="00D25B71" w:rsidRPr="00AB7652" w:rsidRDefault="00D25B71" w:rsidP="00E1165A">
            <w:pPr>
              <w:pStyle w:val="TAL"/>
            </w:pPr>
            <w:r>
              <w:t>C</w:t>
            </w:r>
          </w:p>
        </w:tc>
      </w:tr>
      <w:tr w:rsidR="00D25B71" w:rsidRPr="00AB7652" w14:paraId="7C95ADA1" w14:textId="77777777" w:rsidTr="004D1C65">
        <w:trPr>
          <w:jc w:val="center"/>
        </w:trPr>
        <w:tc>
          <w:tcPr>
            <w:tcW w:w="2369" w:type="dxa"/>
          </w:tcPr>
          <w:p w14:paraId="68797AC3" w14:textId="77777777" w:rsidR="00D25B71" w:rsidRDefault="00D25B71" w:rsidP="00E1165A">
            <w:pPr>
              <w:pStyle w:val="TAL"/>
            </w:pPr>
            <w:r>
              <w:t>x5u</w:t>
            </w:r>
          </w:p>
        </w:tc>
        <w:tc>
          <w:tcPr>
            <w:tcW w:w="6391" w:type="dxa"/>
          </w:tcPr>
          <w:p w14:paraId="176786D9" w14:textId="77777777" w:rsidR="00D25B71" w:rsidRPr="00EE795E" w:rsidRDefault="00D25B71" w:rsidP="00E1165A">
            <w:pPr>
              <w:pStyle w:val="TAL"/>
            </w:pPr>
            <w:r w:rsidRPr="00EE795E">
              <w:t>S</w:t>
            </w:r>
            <w:r>
              <w:t>hall be populated with the URI contained in the 'x5u</w:t>
            </w:r>
            <w:r w:rsidRPr="00EE795E">
              <w:t xml:space="preserve">' </w:t>
            </w:r>
            <w:r>
              <w:t>parameter of the PASSporT Header as defined in RFC 8225 [69] clause 4.3.</w:t>
            </w:r>
          </w:p>
        </w:tc>
        <w:tc>
          <w:tcPr>
            <w:tcW w:w="986" w:type="dxa"/>
          </w:tcPr>
          <w:p w14:paraId="79ACFDE8" w14:textId="77777777" w:rsidR="00D25B71" w:rsidRDefault="00D25B71" w:rsidP="00E1165A">
            <w:pPr>
              <w:pStyle w:val="TAL"/>
            </w:pPr>
            <w:r>
              <w:t>M</w:t>
            </w:r>
          </w:p>
        </w:tc>
      </w:tr>
    </w:tbl>
    <w:p w14:paraId="1532FF8A" w14:textId="77777777" w:rsidR="00D25B71" w:rsidRDefault="00D25B71" w:rsidP="00D25B71"/>
    <w:p w14:paraId="608202F5" w14:textId="77777777" w:rsidR="00D25B71" w:rsidRPr="00AB7652" w:rsidRDefault="00D25B71" w:rsidP="00E1165A">
      <w:pPr>
        <w:pStyle w:val="TH"/>
      </w:pPr>
      <w:r>
        <w:t>Table 7.11.2.2-4</w:t>
      </w:r>
      <w:r w:rsidRPr="00AB7652">
        <w:t xml:space="preserve">: </w:t>
      </w:r>
      <w:r>
        <w:t>Details</w:t>
      </w:r>
      <w:r w:rsidRPr="00AB7652">
        <w:t xml:space="preserve"> for </w:t>
      </w:r>
      <w:r>
        <w:t>identityTokenPayload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A0533D0" w14:textId="77777777" w:rsidTr="004D1C65">
        <w:trPr>
          <w:jc w:val="center"/>
        </w:trPr>
        <w:tc>
          <w:tcPr>
            <w:tcW w:w="2369" w:type="dxa"/>
          </w:tcPr>
          <w:p w14:paraId="76B86930" w14:textId="77777777" w:rsidR="00D25B71" w:rsidRPr="00AB7652" w:rsidRDefault="00D25B71" w:rsidP="00E1165A">
            <w:pPr>
              <w:pStyle w:val="TAH"/>
            </w:pPr>
            <w:r w:rsidRPr="00AB7652">
              <w:t>Field name</w:t>
            </w:r>
          </w:p>
        </w:tc>
        <w:tc>
          <w:tcPr>
            <w:tcW w:w="6391" w:type="dxa"/>
          </w:tcPr>
          <w:p w14:paraId="1BA83DC4" w14:textId="77777777" w:rsidR="00D25B71" w:rsidRPr="00AB7652" w:rsidRDefault="00D25B71" w:rsidP="00E1165A">
            <w:pPr>
              <w:pStyle w:val="TAH"/>
            </w:pPr>
            <w:r w:rsidRPr="00AB7652">
              <w:t>Description</w:t>
            </w:r>
          </w:p>
        </w:tc>
        <w:tc>
          <w:tcPr>
            <w:tcW w:w="986" w:type="dxa"/>
          </w:tcPr>
          <w:p w14:paraId="20564E43" w14:textId="77777777" w:rsidR="00D25B71" w:rsidRPr="00AB7652" w:rsidRDefault="00D25B71" w:rsidP="00E1165A">
            <w:pPr>
              <w:pStyle w:val="TAH"/>
            </w:pPr>
            <w:r w:rsidRPr="00AB7652">
              <w:t>M/C/O</w:t>
            </w:r>
          </w:p>
        </w:tc>
      </w:tr>
      <w:tr w:rsidR="00D25B71" w:rsidRPr="00AB7652" w14:paraId="0259CDE4" w14:textId="77777777" w:rsidTr="004D1C65">
        <w:trPr>
          <w:jc w:val="center"/>
        </w:trPr>
        <w:tc>
          <w:tcPr>
            <w:tcW w:w="2369" w:type="dxa"/>
          </w:tcPr>
          <w:p w14:paraId="24A17361" w14:textId="77777777" w:rsidR="00D25B71" w:rsidRPr="00805652" w:rsidRDefault="00D25B71" w:rsidP="00E1165A">
            <w:pPr>
              <w:pStyle w:val="TAL"/>
            </w:pPr>
            <w:r>
              <w:t>issuedAtTime</w:t>
            </w:r>
          </w:p>
        </w:tc>
        <w:tc>
          <w:tcPr>
            <w:tcW w:w="6391" w:type="dxa"/>
          </w:tcPr>
          <w:p w14:paraId="60D40848" w14:textId="77777777" w:rsidR="00D25B71" w:rsidRPr="00805652" w:rsidRDefault="00D25B71" w:rsidP="00E1165A">
            <w:pPr>
              <w:pStyle w:val="TAL"/>
            </w:pPr>
            <w:r>
              <w:t xml:space="preserve">Shall be populated with the GenrealizedTime format timestamp converted from the NumericDate contained in the 'iat' parameter of the </w:t>
            </w:r>
            <w:r w:rsidRPr="006A0AC1">
              <w:t xml:space="preserve">PASSporT </w:t>
            </w:r>
            <w:r>
              <w:t>Payload as defined in RFC 8225 [69] clause 5.1.1.</w:t>
            </w:r>
          </w:p>
        </w:tc>
        <w:tc>
          <w:tcPr>
            <w:tcW w:w="986" w:type="dxa"/>
          </w:tcPr>
          <w:p w14:paraId="414EAD44" w14:textId="77777777" w:rsidR="00D25B71" w:rsidRPr="00805652" w:rsidRDefault="00D25B71" w:rsidP="00E1165A">
            <w:pPr>
              <w:pStyle w:val="TAL"/>
              <w:rPr>
                <w:b/>
              </w:rPr>
            </w:pPr>
            <w:r>
              <w:t>M</w:t>
            </w:r>
          </w:p>
        </w:tc>
      </w:tr>
      <w:tr w:rsidR="00D25B71" w:rsidRPr="00AB7652" w14:paraId="7D0356D5" w14:textId="77777777" w:rsidTr="004D1C65">
        <w:trPr>
          <w:jc w:val="center"/>
        </w:trPr>
        <w:tc>
          <w:tcPr>
            <w:tcW w:w="2369" w:type="dxa"/>
          </w:tcPr>
          <w:p w14:paraId="4A3C628B" w14:textId="77777777" w:rsidR="00D25B71" w:rsidRPr="00AB7652" w:rsidRDefault="00D25B71" w:rsidP="00E1165A">
            <w:pPr>
              <w:pStyle w:val="TAL"/>
            </w:pPr>
            <w:r>
              <w:t>originator</w:t>
            </w:r>
          </w:p>
        </w:tc>
        <w:tc>
          <w:tcPr>
            <w:tcW w:w="6391" w:type="dxa"/>
          </w:tcPr>
          <w:p w14:paraId="099D499D" w14:textId="77777777" w:rsidR="00D25B71" w:rsidRPr="00EE795E" w:rsidRDefault="00D25B71" w:rsidP="00E1165A">
            <w:pPr>
              <w:pStyle w:val="TAL"/>
              <w:rPr>
                <w:highlight w:val="yellow"/>
              </w:rPr>
            </w:pPr>
            <w:r w:rsidRPr="001172CC">
              <w:t xml:space="preserve">Shall be </w:t>
            </w:r>
            <w:r>
              <w:t>populated with the value of the</w:t>
            </w:r>
            <w:r w:rsidRPr="001172CC">
              <w:t xml:space="preserve"> </w:t>
            </w:r>
            <w:r>
              <w:t>'orig</w:t>
            </w:r>
            <w:r w:rsidRPr="001172CC">
              <w:t xml:space="preserve">' </w:t>
            </w:r>
            <w:r>
              <w:t xml:space="preserve">parameter of the </w:t>
            </w:r>
            <w:r w:rsidRPr="006A0AC1">
              <w:t xml:space="preserve">PASSporT </w:t>
            </w:r>
            <w:r>
              <w:t>Payload as defined in RFC 8225 [69] clause 5.2.1.</w:t>
            </w:r>
          </w:p>
        </w:tc>
        <w:tc>
          <w:tcPr>
            <w:tcW w:w="986" w:type="dxa"/>
          </w:tcPr>
          <w:p w14:paraId="721DD1B7" w14:textId="77777777" w:rsidR="00D25B71" w:rsidRPr="00AB7652" w:rsidRDefault="00D25B71" w:rsidP="00E1165A">
            <w:pPr>
              <w:pStyle w:val="TAL"/>
            </w:pPr>
            <w:r w:rsidRPr="00AB7652">
              <w:t>M</w:t>
            </w:r>
          </w:p>
        </w:tc>
      </w:tr>
      <w:tr w:rsidR="00D25B71" w:rsidRPr="00AB7652" w14:paraId="7438B1A3" w14:textId="77777777" w:rsidTr="004D1C65">
        <w:trPr>
          <w:jc w:val="center"/>
        </w:trPr>
        <w:tc>
          <w:tcPr>
            <w:tcW w:w="2369" w:type="dxa"/>
          </w:tcPr>
          <w:p w14:paraId="0427253D" w14:textId="77777777" w:rsidR="00D25B71" w:rsidRDefault="00D25B71" w:rsidP="00E1165A">
            <w:pPr>
              <w:pStyle w:val="TAL"/>
            </w:pPr>
            <w:r>
              <w:t>destination</w:t>
            </w:r>
          </w:p>
        </w:tc>
        <w:tc>
          <w:tcPr>
            <w:tcW w:w="6391" w:type="dxa"/>
          </w:tcPr>
          <w:p w14:paraId="6CCC5260" w14:textId="77777777" w:rsidR="00D25B71" w:rsidRPr="00EE795E" w:rsidRDefault="00D25B71" w:rsidP="00E1165A">
            <w:pPr>
              <w:pStyle w:val="TAL"/>
              <w:rPr>
                <w:highlight w:val="yellow"/>
              </w:rPr>
            </w:pPr>
            <w:r w:rsidRPr="00EE795E">
              <w:t xml:space="preserve">Shall </w:t>
            </w:r>
            <w:r>
              <w:t xml:space="preserve">contain the list of destinations contained in the dest field of the </w:t>
            </w:r>
            <w:r w:rsidRPr="006A0AC1">
              <w:t>PASSporT</w:t>
            </w:r>
            <w:r>
              <w:t xml:space="preserve"> Payload as defined in RFC 8225 [69] clause 5.2.1.</w:t>
            </w:r>
          </w:p>
        </w:tc>
        <w:tc>
          <w:tcPr>
            <w:tcW w:w="986" w:type="dxa"/>
          </w:tcPr>
          <w:p w14:paraId="75811612" w14:textId="77777777" w:rsidR="00D25B71" w:rsidRPr="00AB7652" w:rsidRDefault="00D25B71" w:rsidP="00E1165A">
            <w:pPr>
              <w:pStyle w:val="TAL"/>
            </w:pPr>
            <w:r>
              <w:t>M</w:t>
            </w:r>
          </w:p>
        </w:tc>
      </w:tr>
      <w:tr w:rsidR="00D25B71" w:rsidRPr="00AB7652" w14:paraId="5995DE56" w14:textId="77777777" w:rsidTr="004D1C65">
        <w:trPr>
          <w:jc w:val="center"/>
        </w:trPr>
        <w:tc>
          <w:tcPr>
            <w:tcW w:w="2369" w:type="dxa"/>
          </w:tcPr>
          <w:p w14:paraId="3E03B938" w14:textId="77777777" w:rsidR="00D25B71" w:rsidRDefault="00D25B71" w:rsidP="00E1165A">
            <w:pPr>
              <w:pStyle w:val="TAL"/>
            </w:pPr>
            <w:r>
              <w:t>diversion</w:t>
            </w:r>
          </w:p>
        </w:tc>
        <w:tc>
          <w:tcPr>
            <w:tcW w:w="6391" w:type="dxa"/>
          </w:tcPr>
          <w:p w14:paraId="2FE56EB0" w14:textId="77777777" w:rsidR="00D25B71" w:rsidRPr="00EE795E" w:rsidRDefault="00D25B71" w:rsidP="00E1165A">
            <w:pPr>
              <w:pStyle w:val="TAL"/>
              <w:rPr>
                <w:highlight w:val="yellow"/>
              </w:rPr>
            </w:pPr>
            <w:r w:rsidRPr="00EE795E">
              <w:t xml:space="preserve">Shall </w:t>
            </w:r>
            <w:r>
              <w:t>contain the original identifier of the destination in case of session diversion.</w:t>
            </w:r>
          </w:p>
        </w:tc>
        <w:tc>
          <w:tcPr>
            <w:tcW w:w="986" w:type="dxa"/>
          </w:tcPr>
          <w:p w14:paraId="0FD42B82" w14:textId="77777777" w:rsidR="00D25B71" w:rsidRPr="00AB7652" w:rsidRDefault="00D25B71" w:rsidP="00E1165A">
            <w:pPr>
              <w:pStyle w:val="TAL"/>
            </w:pPr>
            <w:r>
              <w:t>C</w:t>
            </w:r>
          </w:p>
        </w:tc>
      </w:tr>
      <w:tr w:rsidR="00D25B71" w:rsidRPr="00AB7652" w14:paraId="395F6E92" w14:textId="77777777" w:rsidTr="004D1C65">
        <w:trPr>
          <w:jc w:val="center"/>
        </w:trPr>
        <w:tc>
          <w:tcPr>
            <w:tcW w:w="2369" w:type="dxa"/>
          </w:tcPr>
          <w:p w14:paraId="657F675A" w14:textId="77777777" w:rsidR="00D25B71" w:rsidRDefault="00D25B71" w:rsidP="00E1165A">
            <w:pPr>
              <w:pStyle w:val="TAL"/>
            </w:pPr>
            <w:r>
              <w:t>attestation</w:t>
            </w:r>
          </w:p>
        </w:tc>
        <w:tc>
          <w:tcPr>
            <w:tcW w:w="6391" w:type="dxa"/>
          </w:tcPr>
          <w:p w14:paraId="63ACC6ED" w14:textId="77777777" w:rsidR="00D25B71" w:rsidRPr="00EE795E" w:rsidRDefault="00D25B71" w:rsidP="00E1165A">
            <w:pPr>
              <w:pStyle w:val="TAL"/>
            </w:pPr>
            <w:r>
              <w:t xml:space="preserve">Indicates the attestation level as defined in RFC 8588 [71] clause 4. The different value of level are </w:t>
            </w:r>
            <w:r w:rsidRPr="00F41C4E">
              <w:t>A = Full Attestation, B= Partial Attestation, C = Gateway Attestation</w:t>
            </w:r>
            <w:r>
              <w:t>.</w:t>
            </w:r>
          </w:p>
        </w:tc>
        <w:tc>
          <w:tcPr>
            <w:tcW w:w="986" w:type="dxa"/>
          </w:tcPr>
          <w:p w14:paraId="76586D20" w14:textId="77777777" w:rsidR="00D25B71" w:rsidRDefault="00D25B71" w:rsidP="00E1165A">
            <w:pPr>
              <w:pStyle w:val="TAL"/>
            </w:pPr>
            <w:r w:rsidRPr="00AB7652">
              <w:t>M</w:t>
            </w:r>
          </w:p>
        </w:tc>
      </w:tr>
      <w:tr w:rsidR="00D25B71" w:rsidRPr="00AB7652" w14:paraId="1E4099F3" w14:textId="77777777" w:rsidTr="004D1C65">
        <w:trPr>
          <w:jc w:val="center"/>
        </w:trPr>
        <w:tc>
          <w:tcPr>
            <w:tcW w:w="2369" w:type="dxa"/>
          </w:tcPr>
          <w:p w14:paraId="1D2199F4" w14:textId="77777777" w:rsidR="00D25B71" w:rsidRDefault="00D25B71" w:rsidP="00E1165A">
            <w:pPr>
              <w:pStyle w:val="TAL"/>
            </w:pPr>
            <w:r>
              <w:t>origID</w:t>
            </w:r>
          </w:p>
        </w:tc>
        <w:tc>
          <w:tcPr>
            <w:tcW w:w="6391" w:type="dxa"/>
          </w:tcPr>
          <w:p w14:paraId="2D1BE0FC" w14:textId="77777777" w:rsidR="00D25B71" w:rsidRPr="00EE795E" w:rsidRDefault="00D25B71" w:rsidP="00E1165A">
            <w:pPr>
              <w:pStyle w:val="TAL"/>
            </w:pPr>
            <w:r w:rsidRPr="00EE795E">
              <w:t>S</w:t>
            </w:r>
            <w:r>
              <w:t>hall be populated with the value of the origID contained in the 'origid</w:t>
            </w:r>
            <w:r w:rsidRPr="00EE795E">
              <w:t xml:space="preserve">' </w:t>
            </w:r>
            <w:r>
              <w:t xml:space="preserve">parameter of the </w:t>
            </w:r>
            <w:r w:rsidRPr="006A0AC1">
              <w:t>PASSporT Payload</w:t>
            </w:r>
            <w:r>
              <w:t xml:space="preserve"> as defined in RFC 8588 [71] clause 5.</w:t>
            </w:r>
          </w:p>
        </w:tc>
        <w:tc>
          <w:tcPr>
            <w:tcW w:w="986" w:type="dxa"/>
          </w:tcPr>
          <w:p w14:paraId="2192F7FE" w14:textId="77777777" w:rsidR="00D25B71" w:rsidRDefault="00D25B71" w:rsidP="00E1165A">
            <w:pPr>
              <w:pStyle w:val="TAL"/>
            </w:pPr>
            <w:r>
              <w:t>M</w:t>
            </w:r>
          </w:p>
        </w:tc>
      </w:tr>
    </w:tbl>
    <w:p w14:paraId="2F5ECE7A" w14:textId="77777777" w:rsidR="00D25B71" w:rsidRDefault="00D25B71" w:rsidP="00D25B71"/>
    <w:p w14:paraId="6323F7EF" w14:textId="77777777" w:rsidR="00D25B71" w:rsidRDefault="00D25B71" w:rsidP="00D25B71">
      <w:pPr>
        <w:pStyle w:val="Heading4"/>
      </w:pPr>
      <w:bookmarkStart w:id="439" w:name="_Toc90925034"/>
      <w:r>
        <w:t>7.11.</w:t>
      </w:r>
      <w:r w:rsidRPr="00AB7652">
        <w:t>2.</w:t>
      </w:r>
      <w:r>
        <w:t>3</w:t>
      </w:r>
      <w:r w:rsidRPr="00AB7652">
        <w:tab/>
        <w:t>Signature validation</w:t>
      </w:r>
      <w:bookmarkEnd w:id="439"/>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640C6C64" w14:textId="77777777" w:rsidR="00D25B71" w:rsidRDefault="00D25B71" w:rsidP="00D25B71">
      <w:pPr>
        <w:pStyle w:val="B1"/>
      </w:pPr>
      <w:r>
        <w:t>-</w:t>
      </w:r>
      <w:r>
        <w:tab/>
        <w:t>Either IBCF or Telephony AS, is interacting with the VERIFICATION AS. Whether it is the Telephony AS or IBCF for sessions is based on network configuration and local policy of the CSP. IBCF for MSISDN-less SMS, is based on network configuration and local policy of the CSP.</w:t>
      </w:r>
    </w:p>
    <w:p w14:paraId="4BA72BF1" w14:textId="77777777" w:rsidR="00D25B71" w:rsidRDefault="00D25B71" w:rsidP="00D25B71">
      <w:pPr>
        <w:pStyle w:val="B1"/>
      </w:pPr>
      <w:r w:rsidRPr="00FB3E91">
        <w:t>-</w:t>
      </w:r>
      <w:r w:rsidRPr="00FB3E91">
        <w:tab/>
        <w:t>Request URI and To Headers of SIP INVITE or SIP MESSAGE request received from S-CSCF (in the case of Telephony AS) or from the previous IP network (in the case of IBCF) i</w:t>
      </w:r>
      <w:r>
        <w:t>s</w:t>
      </w:r>
      <w:r w:rsidRPr="00FB3E91">
        <w:t xml:space="preserve"> </w:t>
      </w:r>
      <w:r>
        <w:t xml:space="preserve">a </w:t>
      </w:r>
      <w:r w:rsidRPr="00FB3E91">
        <w:t>target identity.</w:t>
      </w:r>
    </w:p>
    <w:p w14:paraId="674DA0CE" w14:textId="77777777" w:rsidR="00D25B71" w:rsidRDefault="00D25B71" w:rsidP="00D25B71">
      <w:pPr>
        <w:pStyle w:val="B1"/>
        <w:rPr>
          <w:rStyle w:val="B1Char"/>
        </w:rPr>
      </w:pPr>
      <w:r>
        <w:t>-</w:t>
      </w:r>
      <w:r>
        <w:tab/>
        <w:t xml:space="preserve">If a PASSporT </w:t>
      </w:r>
      <w:r>
        <w:rPr>
          <w:rStyle w:val="B1Char"/>
        </w:rPr>
        <w:t>is received in the SIP INVITE or SIP MESSAGE request, it is submitted by the Telephony AS or IBCF to the VERIFICATION AS for validation and the result is included in an outgoing SIP INVITE or SIP MESSAGE request together with possible RCD data or eCNAM data as Call-Info headers.</w:t>
      </w:r>
    </w:p>
    <w:p w14:paraId="281EDA07" w14:textId="77777777" w:rsidR="00D25B71" w:rsidRDefault="00D25B71" w:rsidP="00D25B71">
      <w:pPr>
        <w:pStyle w:val="B1"/>
        <w:rPr>
          <w:rStyle w:val="B1Char"/>
        </w:rPr>
      </w:pPr>
      <w:r>
        <w:t>-</w:t>
      </w:r>
      <w:r>
        <w:tab/>
        <w:t xml:space="preserve">If a PASSporT </w:t>
      </w:r>
      <w:r>
        <w:rPr>
          <w:rStyle w:val="B1Char"/>
        </w:rPr>
        <w:t xml:space="preserve">is not received in the SIP INVITE or SIP MESSAGE request, a result is included in an outgoing SIP INVITE or SIP MESSAGE request indicating </w:t>
      </w:r>
      <w:r>
        <w:rPr>
          <w:bCs/>
        </w:rPr>
        <w:t>that no v</w:t>
      </w:r>
      <w:r w:rsidRPr="00AB7652">
        <w:rPr>
          <w:bCs/>
        </w:rPr>
        <w:t>alidation</w:t>
      </w:r>
      <w:r>
        <w:rPr>
          <w:bCs/>
        </w:rPr>
        <w:t xml:space="preserve"> occured</w:t>
      </w:r>
      <w:r w:rsidRPr="00AB7652">
        <w:rPr>
          <w:bCs/>
        </w:rPr>
        <w:t>.</w:t>
      </w:r>
    </w:p>
    <w:p w14:paraId="429EF431" w14:textId="77777777" w:rsidR="00D25B71" w:rsidRDefault="00D25B71" w:rsidP="00D25B71">
      <w:pPr>
        <w:rPr>
          <w:rStyle w:val="B1Char"/>
        </w:rPr>
      </w:pPr>
      <w:r>
        <w:rPr>
          <w:rStyle w:val="B1Char"/>
        </w:rPr>
        <w:t xml:space="preserve">The IRI-POI present in the </w:t>
      </w:r>
      <w:r w:rsidRPr="00AB7652">
        <w:t xml:space="preserve">LMISF-IRI or P-CSCF </w:t>
      </w:r>
      <w:r>
        <w:rPr>
          <w:rStyle w:val="B1Char"/>
        </w:rPr>
        <w:t>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670AD7BC" w14:textId="77777777" w:rsidR="00D25B71" w:rsidRDefault="00D25B71" w:rsidP="00D25B71">
      <w:pPr>
        <w:pStyle w:val="B1"/>
        <w:rPr>
          <w:rStyle w:val="B1Char"/>
        </w:rPr>
      </w:pPr>
      <w:r>
        <w:t>-</w:t>
      </w:r>
      <w:r>
        <w:tab/>
      </w:r>
      <w:r>
        <w:rPr>
          <w:rStyle w:val="B1Char"/>
        </w:rPr>
        <w:t>Request URI or To header of SIP INVITE or SIP MESSAGE request sent to the UE is a target identity.</w:t>
      </w:r>
    </w:p>
    <w:p w14:paraId="260342A1" w14:textId="77777777" w:rsidR="00D25B71" w:rsidRDefault="00D25B71" w:rsidP="00D25B71">
      <w:pPr>
        <w:pStyle w:val="B1"/>
      </w:pPr>
      <w:r>
        <w:t>-</w:t>
      </w:r>
      <w:r>
        <w:tab/>
      </w:r>
      <w:r>
        <w:rPr>
          <w:rStyle w:val="B1Char"/>
        </w:rPr>
        <w:t xml:space="preserve">SIP INVITE or SIP MESSAGE request sent to the UE includes </w:t>
      </w:r>
      <w:r w:rsidRPr="00AB7652">
        <w:t>SIP Call-Info headers containing possible RCD data</w:t>
      </w:r>
      <w:r>
        <w:t xml:space="preserve"> or</w:t>
      </w:r>
      <w:r w:rsidRPr="00AB7652">
        <w:t xml:space="preserve"> eCNAM data, and the result of the </w:t>
      </w:r>
      <w:r>
        <w:t>PASSporT</w:t>
      </w:r>
      <w:r w:rsidRPr="00AB7652">
        <w:t xml:space="preserve"> verification.</w:t>
      </w:r>
    </w:p>
    <w:p w14:paraId="661FF393" w14:textId="77777777" w:rsidR="00D25B71" w:rsidRPr="00AB7652" w:rsidRDefault="00D25B71" w:rsidP="00D25B71">
      <w:pPr>
        <w:rPr>
          <w:rStyle w:val="B1Char"/>
        </w:rPr>
      </w:pPr>
      <w:bookmarkStart w:id="440" w:name="_Hlk86994403"/>
      <w:r w:rsidRPr="00423904">
        <w:t>The following table contains parameters, with IRITargetIdentifier, generated by the IRI-POI</w:t>
      </w:r>
      <w:r w:rsidRPr="00E04118">
        <w:rPr>
          <w:rStyle w:val="B1Char"/>
        </w:rPr>
        <w:t>.</w:t>
      </w:r>
    </w:p>
    <w:bookmarkEnd w:id="440"/>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4D1C65">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4D1C65">
        <w:trPr>
          <w:jc w:val="center"/>
        </w:trPr>
        <w:tc>
          <w:tcPr>
            <w:tcW w:w="2369" w:type="dxa"/>
          </w:tcPr>
          <w:p w14:paraId="2F9CB2D9" w14:textId="77777777" w:rsidR="00D25B71" w:rsidRPr="00AB7652" w:rsidRDefault="00D25B71" w:rsidP="00E1165A">
            <w:pPr>
              <w:pStyle w:val="TAL"/>
            </w:pPr>
            <w:r>
              <w:t>pASSporTs</w:t>
            </w:r>
          </w:p>
        </w:tc>
        <w:tc>
          <w:tcPr>
            <w:tcW w:w="6391" w:type="dxa"/>
          </w:tcPr>
          <w:p w14:paraId="29860E38" w14:textId="77777777" w:rsidR="00D25B71" w:rsidRPr="00AB7652" w:rsidRDefault="00D25B71" w:rsidP="00E1165A">
            <w:pPr>
              <w:pStyle w:val="TAL"/>
            </w:pPr>
            <w:r w:rsidRPr="00AB7652">
              <w:t>Identifies the content of the SIP Identity headers added by the originating network and transit networks.</w:t>
            </w:r>
            <w:r>
              <w:t xml:space="preserve"> See </w:t>
            </w:r>
            <w:r w:rsidRPr="00B763DE">
              <w:t xml:space="preserve">3GPP TS 24.229 </w:t>
            </w:r>
            <w:r>
              <w:t>[74]</w:t>
            </w:r>
            <w:r w:rsidRPr="00B763DE">
              <w:t xml:space="preserve"> </w:t>
            </w:r>
            <w:r>
              <w:t xml:space="preserve">and </w:t>
            </w:r>
            <w:r w:rsidRPr="007F049C">
              <w:t>RFC 8224</w:t>
            </w:r>
            <w:r>
              <w:t xml:space="preserve"> [70].</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4D1C65">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4D1C65">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77777777"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3GPP 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4D1C65">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77777777" w:rsidR="00D25B71" w:rsidRPr="00AB7652" w:rsidRDefault="00D25B71" w:rsidP="00E1165A">
            <w:pPr>
              <w:pStyle w:val="TAL"/>
            </w:pPr>
            <w:r w:rsidRPr="00AB7652">
              <w:rPr>
                <w:rFonts w:cs="Arial"/>
                <w:szCs w:val="18"/>
              </w:rPr>
              <w:t xml:space="preserve">SHAKEN verification result : TN-Validation-Passed, TN-Validation-Failed, No-TN-Validation. </w:t>
            </w:r>
            <w:r>
              <w:rPr>
                <w:rFonts w:cs="Arial"/>
                <w:szCs w:val="18"/>
              </w:rPr>
              <w:t xml:space="preserve">See 3GPP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4D1C65">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77777777" w:rsidR="00D25B71" w:rsidRPr="00AB7652" w:rsidRDefault="00D25B71" w:rsidP="00E1165A">
            <w:pPr>
              <w:pStyle w:val="TAL"/>
            </w:pPr>
            <w:r w:rsidRPr="00AB7652">
              <w:rPr>
                <w:rFonts w:cs="Arial"/>
                <w:szCs w:val="18"/>
              </w:rPr>
              <w:t>SHAKEN status code when validation fails in the terminating network.</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359A153" w14:textId="77777777" w:rsidR="00D25B71" w:rsidRPr="00AB7652" w:rsidRDefault="00D25B71" w:rsidP="00D25B71">
      <w:pPr>
        <w:pStyle w:val="Heading3"/>
      </w:pPr>
      <w:bookmarkStart w:id="441" w:name="_Toc90925035"/>
      <w:r>
        <w:t>7.11.3</w:t>
      </w:r>
      <w:r w:rsidRPr="00AB7652">
        <w:tab/>
        <w:t>Generation of IRI over LI_HI2</w:t>
      </w:r>
      <w:bookmarkEnd w:id="441"/>
    </w:p>
    <w:p w14:paraId="508EDC6C" w14:textId="77777777" w:rsidR="00D25B71" w:rsidRPr="00423904" w:rsidRDefault="00D25B71" w:rsidP="00D25B71">
      <w:pPr>
        <w:rPr>
          <w:sz w:val="24"/>
          <w:szCs w:val="24"/>
          <w:lang w:val="fr-FR" w:eastAsia="fr-FR"/>
        </w:rPr>
      </w:pPr>
      <w:r w:rsidRPr="00423904">
        <w:rPr>
          <w:lang w:val="fr-FR" w:eastAsia="fr-FR"/>
        </w:rPr>
        <w:t>When an xIRI is received over LI_X2 from a IRI-POI, the MDF2 shall generate the corresponding IRI message and deliver over LI_HI2 without undue delay. The IRI message shall contain a copy of the relevant record received in the xIRI over LI_X2.</w:t>
      </w:r>
    </w:p>
    <w:p w14:paraId="13AAEB09" w14:textId="77777777" w:rsidR="00D25B71" w:rsidRPr="006D12F8" w:rsidRDefault="00D25B71" w:rsidP="00D25B71">
      <w:pPr>
        <w:rPr>
          <w:lang w:val="fr-FR" w:eastAsia="fr-FR"/>
        </w:rPr>
      </w:pPr>
      <w:r>
        <w:rPr>
          <w:lang w:val="fr-FR" w:eastAsia="fr-FR"/>
        </w:rPr>
        <w:t>T</w:t>
      </w:r>
      <w:r w:rsidRPr="006D12F8">
        <w:rPr>
          <w:lang w:val="fr-FR" w:eastAsia="fr-FR"/>
        </w:rPr>
        <w:t xml:space="preserve">he MDF2 </w:t>
      </w:r>
      <w:r>
        <w:rPr>
          <w:lang w:val="fr-FR" w:eastAsia="fr-FR"/>
        </w:rPr>
        <w:t xml:space="preserve">shall able to </w:t>
      </w:r>
      <w:r w:rsidRPr="006D12F8">
        <w:rPr>
          <w:lang w:val="fr-FR" w:eastAsia="fr-FR"/>
        </w:rPr>
        <w:t xml:space="preserve">remove information regarded as content from RCD or eCNAM </w:t>
      </w:r>
      <w:r>
        <w:rPr>
          <w:lang w:val="fr-FR" w:eastAsia="fr-FR"/>
        </w:rPr>
        <w:t xml:space="preserve">parameters </w:t>
      </w:r>
      <w:r w:rsidRPr="006D12F8">
        <w:rPr>
          <w:lang w:val="fr-FR" w:eastAsia="fr-FR"/>
        </w:rPr>
        <w:t>in the case of an IRI-only warrant. The details of what needs to be removed and under what circumstances are outside the scope of the present document.</w:t>
      </w:r>
    </w:p>
    <w:p w14:paraId="0E931601" w14:textId="77777777" w:rsidR="00455D97" w:rsidRPr="00775BFB" w:rsidRDefault="00455D97" w:rsidP="00455D97">
      <w:pPr>
        <w:pStyle w:val="Heading2"/>
      </w:pPr>
      <w:bookmarkStart w:id="442" w:name="_Toc90925036"/>
      <w:bookmarkStart w:id="443" w:name="_Hlk69904572"/>
      <w:r w:rsidRPr="00775BFB">
        <w:t>7.</w:t>
      </w:r>
      <w:r>
        <w:t>12</w:t>
      </w:r>
      <w:r>
        <w:tab/>
      </w:r>
      <w:r w:rsidRPr="00775BFB">
        <w:t>LI for IMS based services</w:t>
      </w:r>
      <w:bookmarkEnd w:id="442"/>
    </w:p>
    <w:p w14:paraId="3BBFE4F4" w14:textId="77777777" w:rsidR="00455D97" w:rsidRDefault="00455D97" w:rsidP="00455D97">
      <w:pPr>
        <w:pStyle w:val="Heading3"/>
      </w:pPr>
      <w:bookmarkStart w:id="444" w:name="_Toc90925037"/>
      <w:r>
        <w:t>7.12.1</w:t>
      </w:r>
      <w:r>
        <w:tab/>
        <w:t>General</w:t>
      </w:r>
      <w:bookmarkEnd w:id="444"/>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445" w:name="_Toc90925038"/>
      <w:bookmarkStart w:id="446" w:name="_Hlk84943005"/>
      <w:r>
        <w:t>7.12.2</w:t>
      </w:r>
      <w:r>
        <w:tab/>
      </w:r>
      <w:r w:rsidRPr="00775BFB">
        <w:t>Overview</w:t>
      </w:r>
      <w:bookmarkEnd w:id="445"/>
    </w:p>
    <w:p w14:paraId="7CF80E70" w14:textId="77777777" w:rsidR="00455D97" w:rsidRDefault="00455D97" w:rsidP="00455D97">
      <w:pPr>
        <w:pStyle w:val="Heading4"/>
      </w:pPr>
      <w:bookmarkStart w:id="447" w:name="_Toc90925039"/>
      <w:bookmarkStart w:id="448" w:name="_Hlk85022798"/>
      <w:r>
        <w:t>7.12.2</w:t>
      </w:r>
      <w:r w:rsidRPr="00995907">
        <w:t>.1</w:t>
      </w:r>
      <w:r>
        <w:tab/>
      </w:r>
      <w:r w:rsidRPr="00995907">
        <w:t>General</w:t>
      </w:r>
      <w:bookmarkEnd w:id="447"/>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6A2AC4CE" w:rsidR="00455D97" w:rsidRDefault="00455D97" w:rsidP="001744EC">
      <w:bookmarkStart w:id="449" w:name="_Hlk84942984"/>
      <w:r>
        <w:t>The IMS LI shall apply to all IMS-based services unless restricted by the service scoping as defined in clause 4.4 of the present document. When restricted by the the service scoping, the IMS LI applies only to service types listed in table C.2 of ETSI TS 103 221-1 [7]). Clause 7.12.2.5 provides further details of IMS LI with service scoping.</w:t>
      </w:r>
    </w:p>
    <w:bookmarkEnd w:id="449"/>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450" w:name="_Toc90925040"/>
      <w:bookmarkEnd w:id="446"/>
      <w:r>
        <w:t>7.12.2</w:t>
      </w:r>
      <w:r w:rsidRPr="00995907">
        <w:t>.</w:t>
      </w:r>
      <w:r>
        <w:t>2</w:t>
      </w:r>
      <w:r>
        <w:tab/>
        <w:t>Target type</w:t>
      </w:r>
      <w:r w:rsidRPr="00995907">
        <w:t xml:space="preserve"> </w:t>
      </w:r>
      <w:r>
        <w:t>and target identifiers</w:t>
      </w:r>
      <w:bookmarkEnd w:id="450"/>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451" w:name="_Toc90925041"/>
      <w:bookmarkEnd w:id="448"/>
      <w:r>
        <w:t>7.12.2</w:t>
      </w:r>
      <w:r w:rsidRPr="00995907">
        <w:t>.</w:t>
      </w:r>
      <w:r>
        <w:t>3</w:t>
      </w:r>
      <w:r>
        <w:tab/>
        <w:t>Roaming</w:t>
      </w:r>
      <w:r w:rsidRPr="00995907">
        <w:t xml:space="preserve"> considerations</w:t>
      </w:r>
      <w:bookmarkEnd w:id="451"/>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452" w:name="_Toc90925042"/>
      <w:r>
        <w:t>7.12.2</w:t>
      </w:r>
      <w:r w:rsidRPr="00995907">
        <w:t>.</w:t>
      </w:r>
      <w:r>
        <w:t>4</w:t>
      </w:r>
      <w:r>
        <w:tab/>
      </w:r>
      <w:r w:rsidRPr="00995907">
        <w:t xml:space="preserve">Service </w:t>
      </w:r>
      <w:r>
        <w:t>specific aspects</w:t>
      </w:r>
      <w:bookmarkEnd w:id="452"/>
      <w:r>
        <w:t xml:space="preserve"> </w:t>
      </w:r>
    </w:p>
    <w:p w14:paraId="505F91E9" w14:textId="77777777" w:rsidR="00455D97" w:rsidRPr="00DE0932" w:rsidRDefault="00455D97" w:rsidP="00455D97">
      <w:pPr>
        <w:pStyle w:val="Heading5"/>
      </w:pPr>
      <w:bookmarkStart w:id="453" w:name="_Toc90925043"/>
      <w:r>
        <w:t>7.12.2.4.1</w:t>
      </w:r>
      <w:r>
        <w:tab/>
        <w:t>General</w:t>
      </w:r>
      <w:bookmarkEnd w:id="453"/>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454" w:name="_Toc90925044"/>
      <w:r>
        <w:t>7.12.2.4.2</w:t>
      </w:r>
      <w:r>
        <w:tab/>
        <w:t>LI for normal sessions</w:t>
      </w:r>
      <w:bookmarkEnd w:id="454"/>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455" w:name="_Toc90925045"/>
      <w:r>
        <w:t>7.12.2.4.3</w:t>
      </w:r>
      <w:r>
        <w:tab/>
        <w:t>LI for redirected sessions</w:t>
      </w:r>
      <w:bookmarkEnd w:id="455"/>
    </w:p>
    <w:p w14:paraId="4D1D14CC" w14:textId="0FA7503A" w:rsidR="00455D97" w:rsidRDefault="00455D97" w:rsidP="00455D97">
      <w:r>
        <w:t>This includes LI for the incoming IMS sessions that are redirected.</w:t>
      </w:r>
    </w:p>
    <w:p w14:paraId="6FB3BBC9" w14:textId="05217D9D" w:rsidR="00455D97" w:rsidRDefault="00455D97" w:rsidP="00455D97">
      <w:r>
        <w:t>LI for redirected sessions applies when a terminating session to a target is redirected to (or forwarded to)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456" w:name="_Toc90925046"/>
      <w:r>
        <w:t>7.12.2.4.4</w:t>
      </w:r>
      <w:r>
        <w:tab/>
        <w:t>LI for conferencing</w:t>
      </w:r>
      <w:bookmarkEnd w:id="456"/>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457" w:name="_Toc90925047"/>
      <w:r>
        <w:t>7.12.2.4.5</w:t>
      </w:r>
      <w:r>
        <w:tab/>
        <w:t>STIR/SHAKEN</w:t>
      </w:r>
      <w:bookmarkEnd w:id="457"/>
    </w:p>
    <w:p w14:paraId="2F265331" w14:textId="04054660" w:rsidR="00455D97" w:rsidRDefault="00455D97" w:rsidP="00455D97">
      <w:r>
        <w:t>This includes the LI for STIR/SHAKEN when signature is signed or verified in an IMS session involving a target as described in TS 33.127 [5].</w:t>
      </w:r>
    </w:p>
    <w:p w14:paraId="6C52484E" w14:textId="77777777" w:rsidR="00455D97" w:rsidRDefault="00455D97" w:rsidP="00455D97">
      <w:pPr>
        <w:pStyle w:val="Heading5"/>
      </w:pPr>
      <w:bookmarkStart w:id="458" w:name="_Toc90925048"/>
      <w:r>
        <w:t>7.12.2.4.6</w:t>
      </w:r>
      <w:r>
        <w:tab/>
        <w:t>RCD/eCNAM</w:t>
      </w:r>
      <w:bookmarkEnd w:id="458"/>
    </w:p>
    <w:p w14:paraId="2BACB972" w14:textId="3DF56A1C" w:rsidR="00455D97" w:rsidRDefault="00455D97" w:rsidP="00455D97">
      <w:r>
        <w:t>This includes the LI for RCD/eCNAM when enhanced calling name is included in a terminating IMS session involving a target as described in TS 33.127 [5].</w:t>
      </w:r>
    </w:p>
    <w:p w14:paraId="1C530D7A" w14:textId="18552723" w:rsidR="00455D97" w:rsidRDefault="00455D97" w:rsidP="00455D97">
      <w:pPr>
        <w:pStyle w:val="Heading4"/>
      </w:pPr>
      <w:bookmarkStart w:id="459" w:name="_Toc90925049"/>
      <w:bookmarkStart w:id="460" w:name="_Hlk85023526"/>
      <w:r>
        <w:t>7.12.2</w:t>
      </w:r>
      <w:r w:rsidRPr="00995907">
        <w:t>.</w:t>
      </w:r>
      <w:r>
        <w:t>5</w:t>
      </w:r>
      <w:r>
        <w:tab/>
      </w:r>
      <w:r w:rsidRPr="00995907">
        <w:t xml:space="preserve">Service </w:t>
      </w:r>
      <w:r>
        <w:t>scoping</w:t>
      </w:r>
      <w:bookmarkEnd w:id="459"/>
    </w:p>
    <w:p w14:paraId="3938CA9A" w14:textId="77777777" w:rsidR="00455D97" w:rsidRPr="00FC7398" w:rsidRDefault="00455D97" w:rsidP="0016653D">
      <w:pPr>
        <w:pStyle w:val="Heading5"/>
      </w:pPr>
      <w:bookmarkStart w:id="461" w:name="_Toc90925050"/>
      <w:r>
        <w:t>7.12.</w:t>
      </w:r>
      <w:r w:rsidRPr="00FC7398">
        <w:t>2.5.1</w:t>
      </w:r>
      <w:r w:rsidRPr="00FC7398">
        <w:tab/>
        <w:t>General</w:t>
      </w:r>
      <w:bookmarkEnd w:id="461"/>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462" w:name="_Toc90925051"/>
      <w:r>
        <w:t>7.12.2.5.2</w:t>
      </w:r>
      <w:r>
        <w:tab/>
        <w:t>LI for voice</w:t>
      </w:r>
      <w:bookmarkEnd w:id="462"/>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463" w:name="_Toc90925052"/>
      <w:r>
        <w:t>7.12.2.5.3</w:t>
      </w:r>
      <w:r>
        <w:tab/>
        <w:t>LI for Messaging</w:t>
      </w:r>
      <w:bookmarkEnd w:id="463"/>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0D8A1761" w14:textId="6B0B8273" w:rsidR="00455D97" w:rsidRDefault="00455D97" w:rsidP="00455D97">
      <w:r>
        <w:t>The LI for Messaging (i.e. SMS over IP or MSRP) is provided if and only if the "messaging" service type is included as a part of LI provisioning.</w:t>
      </w:r>
    </w:p>
    <w:p w14:paraId="05AF9F6F" w14:textId="77777777" w:rsidR="00455D97" w:rsidRDefault="00455D97" w:rsidP="00455D97">
      <w:pPr>
        <w:pStyle w:val="Heading5"/>
      </w:pPr>
      <w:bookmarkStart w:id="464" w:name="_Toc90925053"/>
      <w:r>
        <w:t>7.12.2.5.4</w:t>
      </w:r>
      <w:r>
        <w:tab/>
        <w:t>LI for voice-mail</w:t>
      </w:r>
      <w:bookmarkEnd w:id="464"/>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14AB6F10" w14:textId="0EE38CB4" w:rsidR="00455D97" w:rsidRDefault="00455D97" w:rsidP="00455D97">
      <w:r>
        <w:t>When the service scoping applies, LI for voice-mail is provided if and only if "voice" service type is included as a part of LI provisioning.</w:t>
      </w:r>
    </w:p>
    <w:p w14:paraId="0FD0731C" w14:textId="77777777" w:rsidR="00455D97" w:rsidRDefault="00455D97" w:rsidP="00455D97">
      <w:pPr>
        <w:pStyle w:val="Heading5"/>
      </w:pPr>
      <w:bookmarkStart w:id="465" w:name="_Toc90925054"/>
      <w:r>
        <w:t>7.12.2.5.5</w:t>
      </w:r>
      <w:r>
        <w:tab/>
        <w:t>LI for RCS</w:t>
      </w:r>
      <w:bookmarkEnd w:id="465"/>
    </w:p>
    <w:p w14:paraId="4ADCB8C9" w14:textId="773770B3" w:rsidR="00455D97" w:rsidRDefault="00455D97" w:rsidP="00455D97">
      <w:r>
        <w:t>This includes the LI for RCS services when a target executes one of the RCS related services described in TS 33.127 [5].</w:t>
      </w:r>
    </w:p>
    <w:p w14:paraId="10A9D907" w14:textId="77777777" w:rsidR="00455D97" w:rsidRDefault="00455D97" w:rsidP="00455D97">
      <w:pPr>
        <w:pStyle w:val="Heading5"/>
      </w:pPr>
      <w:bookmarkStart w:id="466" w:name="_Toc90925055"/>
      <w:r>
        <w:t>7.12.2.5.6</w:t>
      </w:r>
      <w:r>
        <w:tab/>
        <w:t>LI for PTC service</w:t>
      </w:r>
      <w:bookmarkEnd w:id="466"/>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467" w:name="_Toc90925056"/>
      <w:r>
        <w:t>7.12.2.5.7</w:t>
      </w:r>
      <w:r>
        <w:tab/>
        <w:t>LALS triggering</w:t>
      </w:r>
      <w:bookmarkEnd w:id="467"/>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468" w:name="_Toc90925057"/>
      <w:bookmarkEnd w:id="460"/>
      <w:r>
        <w:t>7.12.2</w:t>
      </w:r>
      <w:r w:rsidRPr="00995907">
        <w:t>.</w:t>
      </w:r>
      <w:r>
        <w:t>6</w:t>
      </w:r>
      <w:r>
        <w:tab/>
        <w:t>Location reporting</w:t>
      </w:r>
      <w:bookmarkEnd w:id="468"/>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469" w:name="_Toc90925058"/>
      <w:r>
        <w:t>7.12.2</w:t>
      </w:r>
      <w:r w:rsidRPr="00995907">
        <w:t>.</w:t>
      </w:r>
      <w:r>
        <w:t>7</w:t>
      </w:r>
      <w:r>
        <w:tab/>
      </w:r>
      <w:r w:rsidRPr="00995907">
        <w:t>Deployment considerations</w:t>
      </w:r>
      <w:bookmarkEnd w:id="469"/>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470" w:name="_Toc90925059"/>
      <w:bookmarkStart w:id="471" w:name="_Hlk83804503"/>
      <w:r>
        <w:t>7.12.2</w:t>
      </w:r>
      <w:r w:rsidRPr="00995907">
        <w:t>.</w:t>
      </w:r>
      <w:r>
        <w:t>8</w:t>
      </w:r>
      <w:r>
        <w:tab/>
      </w:r>
      <w:r w:rsidRPr="00995907">
        <w:t xml:space="preserve">Identifying the intercepted </w:t>
      </w:r>
      <w:r>
        <w:t>IMS-based communications</w:t>
      </w:r>
      <w:bookmarkEnd w:id="470"/>
    </w:p>
    <w:p w14:paraId="085EDE30" w14:textId="77777777" w:rsidR="00455D97" w:rsidRDefault="00455D97" w:rsidP="00455D97">
      <w:pPr>
        <w:pStyle w:val="Heading5"/>
      </w:pPr>
      <w:bookmarkStart w:id="472" w:name="_Toc90925060"/>
      <w:r>
        <w:t>7.12.2.8.1</w:t>
      </w:r>
      <w:r>
        <w:tab/>
        <w:t>General concepts</w:t>
      </w:r>
      <w:bookmarkEnd w:id="472"/>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473"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474" w:name="_Toc90925061"/>
      <w:bookmarkEnd w:id="473"/>
      <w:r>
        <w:t>7.12.2.8.2</w:t>
      </w:r>
      <w:r>
        <w:tab/>
        <w:t>Target match</w:t>
      </w:r>
      <w:bookmarkEnd w:id="474"/>
    </w:p>
    <w:p w14:paraId="78463E62" w14:textId="77777777" w:rsidR="00455D97" w:rsidRDefault="00455D97" w:rsidP="00455D97">
      <w:pPr>
        <w:pStyle w:val="Heading6"/>
      </w:pPr>
      <w:bookmarkStart w:id="475" w:name="_Toc90925062"/>
      <w:bookmarkStart w:id="476" w:name="_Hlk83917062"/>
      <w:r>
        <w:t>7.12.2.8.2.1</w:t>
      </w:r>
      <w:r>
        <w:tab/>
        <w:t>General</w:t>
      </w:r>
      <w:bookmarkEnd w:id="475"/>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477" w:name="_Hlk86924349"/>
      <w:r>
        <w:tab/>
        <w:t>Digest username of Authorization header of the SIP REGISTER when the target identity is IMPI.</w:t>
      </w:r>
    </w:p>
    <w:p w14:paraId="0A3B0A9D" w14:textId="26F52D65" w:rsidR="00455D97" w:rsidRDefault="00455D97" w:rsidP="00455D97">
      <w:pPr>
        <w:pStyle w:val="NO"/>
      </w:pPr>
      <w:bookmarkStart w:id="478" w:name="_Hlk86924361"/>
      <w:bookmarkEnd w:id="477"/>
      <w:r>
        <w:t>NOTE:</w:t>
      </w:r>
      <w:r>
        <w:tab/>
        <w:t>The SIP REGISTER that carries the Authorization header is sent in response when the initial Registration is challenged.</w:t>
      </w:r>
    </w:p>
    <w:bookmarkEnd w:id="478"/>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479" w:name="_Toc90925063"/>
      <w:bookmarkEnd w:id="476"/>
      <w:r>
        <w:t>7.12.2.8.2.2</w:t>
      </w:r>
      <w:r>
        <w:tab/>
        <w:t>Session based IMS services</w:t>
      </w:r>
      <w:bookmarkEnd w:id="479"/>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480"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480"/>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77777777" w:rsidR="00455D97" w:rsidRDefault="00455D97" w:rsidP="00455D97">
      <w:pPr>
        <w:pStyle w:val="B1"/>
      </w:pPr>
      <w:r>
        <w:t>-</w:t>
      </w:r>
      <w:r>
        <w:tab/>
        <w:t>P-Asserted-Identity, From header, History Info header and Diversion header present in the SIP header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68437750" w:rsidR="00455D97" w:rsidRDefault="00455D97" w:rsidP="00455D97">
      <w:r>
        <w:t>In addition, the CC-TF and the IRI-POI in the alternate deployment option (TS 33.127 [5]), examine the following to verify a target match when an IMS session is terminated to an IMS UE:</w:t>
      </w:r>
    </w:p>
    <w:p w14:paraId="442596BD" w14:textId="4B283AB3" w:rsidR="00455D97" w:rsidRDefault="00455D97" w:rsidP="00455D97">
      <w:pPr>
        <w:pStyle w:val="B1"/>
      </w:pPr>
      <w:r>
        <w:t>-</w:t>
      </w:r>
      <w:r>
        <w:tab/>
        <w:t>History Info header and Diversion header present in the SIP header 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481" w:name="_Toc90925064"/>
      <w:bookmarkStart w:id="482" w:name="_Hlk83804951"/>
      <w:r>
        <w:t>7.12.2.8.2.3</w:t>
      </w:r>
      <w:r>
        <w:tab/>
        <w:t>Session independent IMS services</w:t>
      </w:r>
      <w:bookmarkEnd w:id="481"/>
      <w:r>
        <w:t xml:space="preserve"> </w:t>
      </w:r>
    </w:p>
    <w:p w14:paraId="55CF7E90" w14:textId="77777777" w:rsidR="00455D97" w:rsidRDefault="00455D97" w:rsidP="00455D97">
      <w:r>
        <w:t>This clause describes the method used to identify a session-independent IMS service (i.e. SMS over IP).</w:t>
      </w:r>
    </w:p>
    <w:p w14:paraId="143750ED" w14:textId="49F2AF79" w:rsidR="00455D97" w:rsidRDefault="00455D97" w:rsidP="00455D97">
      <w:r>
        <w:t>The target match for the SIP MESSAGE is done as shown below:</w:t>
      </w:r>
    </w:p>
    <w:p w14:paraId="29285C2E" w14:textId="77777777" w:rsidR="00455D97" w:rsidRDefault="00455D97" w:rsidP="00455D97">
      <w:pPr>
        <w:pStyle w:val="B1"/>
      </w:pPr>
      <w:r>
        <w:t>-</w:t>
      </w:r>
      <w:r>
        <w:tab/>
        <w:t>For MO-SMS over IP, P-Asserted Identity header and From header present in the SIP MESSAGE when the target identity is IMPU.</w:t>
      </w:r>
    </w:p>
    <w:p w14:paraId="0C652083" w14:textId="265842A8" w:rsidR="00455D97" w:rsidRDefault="00455D97" w:rsidP="00455D97">
      <w:pPr>
        <w:pStyle w:val="B1"/>
      </w:pPr>
      <w:r>
        <w:t>-</w:t>
      </w:r>
      <w:r>
        <w:tab/>
        <w:t>For MO-SMS over IP, TP-DA field of SMS-SUBMIT within the Message-body of SIP MESSAGE when the target identity IMPU for target non-local ID.</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17B9B84A" w:rsidR="00455D97" w:rsidRDefault="00455D97" w:rsidP="00455D97">
      <w:pPr>
        <w:pStyle w:val="B1"/>
      </w:pPr>
      <w:r>
        <w:t>-</w:t>
      </w:r>
      <w:r>
        <w:tab/>
        <w:t>For MT-SMS over IP, the TP-OA field or TP-RA field of SMS-SUBMIT within the Message-body SIP MESSAGE when the target identity IMPU for target non-local ID.</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324F7C4D" w:rsidR="00455D97" w:rsidRDefault="00455D97" w:rsidP="00455D97">
      <w:pPr>
        <w:pStyle w:val="NO"/>
      </w:pPr>
      <w:r>
        <w:t>NOTE:</w:t>
      </w:r>
      <w:r>
        <w:tab/>
        <w:t>IRI-POI/CC-TF that uses the information received in the SIP REGISTER to perform a target match can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483" w:name="_Toc90925065"/>
      <w:bookmarkEnd w:id="471"/>
      <w:bookmarkEnd w:id="482"/>
      <w:r>
        <w:t>7.12.2</w:t>
      </w:r>
      <w:r w:rsidRPr="00995907">
        <w:t>.</w:t>
      </w:r>
      <w:r>
        <w:t>9</w:t>
      </w:r>
      <w:r>
        <w:tab/>
      </w:r>
      <w:r w:rsidRPr="00995907">
        <w:t>Handling of correlation information</w:t>
      </w:r>
      <w:bookmarkEnd w:id="483"/>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484" w:name="_Toc90925066"/>
      <w:r>
        <w:t>7.12.3</w:t>
      </w:r>
      <w:r>
        <w:tab/>
      </w:r>
      <w:r w:rsidRPr="00995907">
        <w:t>Provisioning over LI_X1</w:t>
      </w:r>
      <w:bookmarkEnd w:id="484"/>
      <w:r w:rsidRPr="00995907">
        <w:t xml:space="preserve"> </w:t>
      </w:r>
    </w:p>
    <w:p w14:paraId="6F6C2D2E" w14:textId="77777777" w:rsidR="00455D97" w:rsidRDefault="00455D97" w:rsidP="00455D97">
      <w:pPr>
        <w:pStyle w:val="Heading4"/>
      </w:pPr>
      <w:bookmarkStart w:id="485" w:name="_Toc90925067"/>
      <w:r>
        <w:t>7.12.3.1</w:t>
      </w:r>
      <w:r>
        <w:tab/>
        <w:t>General</w:t>
      </w:r>
      <w:bookmarkEnd w:id="485"/>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486" w:name="_Toc90925068"/>
      <w:bookmarkStart w:id="487" w:name="_Hlk84859888"/>
      <w:r>
        <w:t>7.12.3</w:t>
      </w:r>
      <w:r w:rsidRPr="00995907">
        <w:t>.2</w:t>
      </w:r>
      <w:r>
        <w:tab/>
      </w:r>
      <w:r w:rsidRPr="00995907">
        <w:t>Provisioning of IRI-POI</w:t>
      </w:r>
      <w:bookmarkEnd w:id="486"/>
    </w:p>
    <w:p w14:paraId="01452644" w14:textId="77777777" w:rsidR="00455D97" w:rsidRDefault="00455D97" w:rsidP="00455D97">
      <w:pPr>
        <w:pStyle w:val="Heading5"/>
      </w:pPr>
      <w:bookmarkStart w:id="488" w:name="_Toc90925069"/>
      <w:r>
        <w:t>7.12.3.2.1</w:t>
      </w:r>
      <w:r>
        <w:tab/>
        <w:t>Session-based IMS services</w:t>
      </w:r>
      <w:bookmarkEnd w:id="488"/>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489" w:name="_Toc90925070"/>
      <w:r>
        <w:t>7.12.3.2.2</w:t>
      </w:r>
      <w:r>
        <w:tab/>
        <w:t>Session-independent IMS services</w:t>
      </w:r>
      <w:bookmarkEnd w:id="489"/>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4D1C65">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pct37"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487"/>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490" w:name="_Toc90925071"/>
      <w:r>
        <w:t>7.12.3</w:t>
      </w:r>
      <w:r w:rsidRPr="00995907">
        <w:t>.</w:t>
      </w:r>
      <w:r>
        <w:t>3</w:t>
      </w:r>
      <w:r>
        <w:tab/>
      </w:r>
      <w:r w:rsidRPr="00995907">
        <w:t xml:space="preserve">Provisioning of </w:t>
      </w:r>
      <w:r>
        <w:t>CC-TF</w:t>
      </w:r>
      <w:bookmarkEnd w:id="490"/>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(IMS signaling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491" w:name="_Toc90925072"/>
      <w:r>
        <w:t>7.12.3.4</w:t>
      </w:r>
      <w:r>
        <w:tab/>
      </w:r>
      <w:r w:rsidRPr="008378AD">
        <w:t>Provisioning of the MDF2</w:t>
      </w:r>
      <w:bookmarkEnd w:id="491"/>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77777777" w:rsidR="00455D97" w:rsidRDefault="00455D97" w:rsidP="004D1C65">
            <w:pPr>
              <w:pStyle w:val="TAL"/>
            </w:pPr>
            <w:r>
              <w:t>Sequence of Mediation Details, See 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492" w:name="_Toc90925073"/>
      <w:r>
        <w:t>7.12.3.5</w:t>
      </w:r>
      <w:r w:rsidRPr="008378AD">
        <w:tab/>
        <w:t>Provisioning of the MDF</w:t>
      </w:r>
      <w:r>
        <w:t>3</w:t>
      </w:r>
      <w:bookmarkEnd w:id="492"/>
    </w:p>
    <w:p w14:paraId="7391B706" w14:textId="75424CAF" w:rsidR="00455D97" w:rsidRDefault="00455D97" w:rsidP="00455D97">
      <w:r>
        <w:t>The MDF2 listed as the delivery endpoint over LI_X3 for xCC generated by the IRI-POIs shall be provisioned over LI_X1 by the LIPF.</w:t>
      </w:r>
    </w:p>
    <w:p w14:paraId="38275B63" w14:textId="5A857D88"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4EB5F89" w:rsidR="00455D97" w:rsidRDefault="00455D97" w:rsidP="004D1C65">
            <w:pPr>
              <w:pStyle w:val="TAL"/>
            </w:pPr>
            <w:r>
              <w:t>XID assigned by LIPF. The value used here shall also be same as the value used for provisioning the IRI-POIs, CC-TFs, and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7CC65D82" w:rsidR="00455D97" w:rsidRDefault="00455D97" w:rsidP="004D1C65">
            <w:pPr>
              <w:pStyle w:val="TAL"/>
            </w:pPr>
            <w:r>
              <w:t>Sequence of Mediation Details, See</w:t>
            </w:r>
            <w:r w:rsidR="00942AAD">
              <w:t>t</w:t>
            </w:r>
            <w:r>
              <w:t>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493" w:name="_Toc90925074"/>
      <w:bookmarkStart w:id="494" w:name="_Hlk85646798"/>
      <w:r>
        <w:t>7.12.4</w:t>
      </w:r>
      <w:r>
        <w:tab/>
      </w:r>
      <w:r w:rsidRPr="00995907">
        <w:t>Generation of xIRIs over LI_X2</w:t>
      </w:r>
      <w:bookmarkEnd w:id="493"/>
    </w:p>
    <w:p w14:paraId="2114A2E3" w14:textId="77777777" w:rsidR="00455D97" w:rsidRDefault="00455D97" w:rsidP="00455D97">
      <w:pPr>
        <w:pStyle w:val="Heading4"/>
      </w:pPr>
      <w:bookmarkStart w:id="495" w:name="_Toc90925075"/>
      <w:r>
        <w:t>7.12.4</w:t>
      </w:r>
      <w:r w:rsidRPr="00995907">
        <w:t>.1</w:t>
      </w:r>
      <w:r>
        <w:tab/>
        <w:t>IRI-POIs in IMS signaling functions</w:t>
      </w:r>
      <w:bookmarkEnd w:id="495"/>
    </w:p>
    <w:p w14:paraId="2FB9AA5F" w14:textId="77777777" w:rsidR="00455D97" w:rsidRPr="001F782B" w:rsidRDefault="00455D97" w:rsidP="00455D97">
      <w:pPr>
        <w:pStyle w:val="Heading5"/>
      </w:pPr>
      <w:bookmarkStart w:id="496" w:name="_Toc90925076"/>
      <w:r>
        <w:t>7.12.4.1.1</w:t>
      </w:r>
      <w:r>
        <w:tab/>
        <w:t>General</w:t>
      </w:r>
      <w:bookmarkEnd w:id="496"/>
    </w:p>
    <w:p w14:paraId="00C9C912" w14:textId="2C2C4BFD" w:rsidR="00455D97" w:rsidRDefault="00455D97" w:rsidP="00455D97">
      <w:r>
        <w:t>The IRI-POIs present in the NFs provisioned as shown in table 7.12.3.3-1 generate the xIRIs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497" w:name="_Toc90925077"/>
      <w:r>
        <w:t>7.12.4.1.2</w:t>
      </w:r>
      <w:r>
        <w:tab/>
        <w:t>IRI-POI in P-CSCF</w:t>
      </w:r>
      <w:bookmarkEnd w:id="497"/>
    </w:p>
    <w:p w14:paraId="33EE62B2" w14:textId="77777777" w:rsidR="00455D97" w:rsidRPr="00A41383" w:rsidRDefault="00455D97" w:rsidP="00455D97">
      <w:pPr>
        <w:pStyle w:val="Heading6"/>
      </w:pPr>
      <w:bookmarkStart w:id="498" w:name="_Toc90925078"/>
      <w:r>
        <w:t>7.12.4.1.2.1</w:t>
      </w:r>
      <w:r>
        <w:tab/>
        <w:t>Session-based IMS communications</w:t>
      </w:r>
      <w:bookmarkEnd w:id="498"/>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499"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00" w:name="_Toc90925079"/>
      <w:bookmarkEnd w:id="499"/>
      <w:r>
        <w:t>7.12.4.1.2.2</w:t>
      </w:r>
      <w:r>
        <w:tab/>
        <w:t>Session-independent IMS communications</w:t>
      </w:r>
      <w:bookmarkEnd w:id="500"/>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01" w:name="_Toc90925080"/>
      <w:bookmarkEnd w:id="494"/>
      <w:r>
        <w:t>7.12.4.1.3</w:t>
      </w:r>
      <w:r>
        <w:tab/>
        <w:t>IRI-POI in S-CSCF</w:t>
      </w:r>
      <w:bookmarkEnd w:id="501"/>
    </w:p>
    <w:p w14:paraId="0C1FB385" w14:textId="77777777" w:rsidR="00455D97" w:rsidRPr="00A41383" w:rsidRDefault="00455D97" w:rsidP="00455D97">
      <w:pPr>
        <w:pStyle w:val="Heading6"/>
      </w:pPr>
      <w:bookmarkStart w:id="502" w:name="_Toc90925081"/>
      <w:r>
        <w:t>7.12.4.1.3.1</w:t>
      </w:r>
      <w:r>
        <w:tab/>
        <w:t>Session-based IMS communications</w:t>
      </w:r>
      <w:bookmarkEnd w:id="502"/>
    </w:p>
    <w:p w14:paraId="3736B3F5" w14:textId="1B4E4DBB" w:rsidR="00455D97" w:rsidRDefault="00455D97" w:rsidP="00455D97">
      <w:r>
        <w:t>In the default deployment option, the S-CSCF always provides the IRI-POI functions except for the following condition</w:t>
      </w:r>
      <w:r w:rsidR="00AB70FB">
        <w:t>:</w:t>
      </w:r>
    </w:p>
    <w:p w14:paraId="48A29226" w14:textId="2B67AE92" w:rsidR="00455D97" w:rsidRDefault="00455D97" w:rsidP="00455D97">
      <w:pPr>
        <w:pStyle w:val="B1"/>
      </w:pPr>
      <w:r>
        <w:t>-</w:t>
      </w:r>
      <w:r>
        <w:tab/>
        <w:t>IMS user is registered for emergency services and E-CSCF provides the IRI-POI for IMS-based emergency services.</w:t>
      </w:r>
    </w:p>
    <w:p w14:paraId="1FCD94F9" w14:textId="68C51D2F" w:rsidR="00455D97" w:rsidRDefault="00455D97" w:rsidP="00455D97">
      <w:pPr>
        <w:pStyle w:val="B1"/>
      </w:pPr>
      <w:r>
        <w:t>-</w:t>
      </w:r>
      <w:r>
        <w:tab/>
        <w:t>IMS user is in communication with a target non-local ID. The MGCF or IBCF provide the IRI-POI functions for such a case.</w:t>
      </w:r>
    </w:p>
    <w:p w14:paraId="2CD8CDC7" w14:textId="07B44297" w:rsidR="00455D97" w:rsidRDefault="00455D97" w:rsidP="00455D97">
      <w:r>
        <w:t>In the alternate deployment option, the S-CSCF provides the IRI-POI functions when the following condition is met:</w:t>
      </w:r>
    </w:p>
    <w:p w14:paraId="145B2369" w14:textId="77777777" w:rsidR="00455D97" w:rsidRDefault="00455D97" w:rsidP="00455D97">
      <w:pPr>
        <w:pStyle w:val="B1"/>
      </w:pPr>
      <w:r>
        <w:t>-</w:t>
      </w:r>
      <w:r>
        <w:tab/>
        <w:t xml:space="preserve">IMS user is in communication with a target non-local ID. </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03" w:name="_Toc90925082"/>
      <w:r>
        <w:t>7.12.4.1.3.2</w:t>
      </w:r>
      <w:r>
        <w:tab/>
        <w:t>Session-independent IMS communications</w:t>
      </w:r>
      <w:bookmarkEnd w:id="503"/>
    </w:p>
    <w:p w14:paraId="58225099" w14:textId="08BD097E" w:rsidR="00455D97" w:rsidRDefault="00455D97" w:rsidP="00455D97">
      <w:r>
        <w:t>In the default deployment option, the S-CSCF always provides the IRI-POI functions except for the following condition</w:t>
      </w:r>
      <w:r w:rsidR="00AB70FB">
        <w:t>:</w:t>
      </w:r>
    </w:p>
    <w:p w14:paraId="377AF3F8" w14:textId="4B830C4E" w:rsidR="00455D97" w:rsidRDefault="00455D97" w:rsidP="00455D97">
      <w:pPr>
        <w:pStyle w:val="B1"/>
      </w:pPr>
      <w:r>
        <w:t>-</w:t>
      </w:r>
      <w:r>
        <w:tab/>
        <w:t>IMS user is registered for emergency services and E-CSCF provides the IRI-POI for IMS-based emergency services.</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04" w:name="_Toc90925083"/>
      <w:r>
        <w:t>7.12.4.1.4</w:t>
      </w:r>
      <w:r>
        <w:tab/>
        <w:t>IRI-POI in E-CSCF</w:t>
      </w:r>
      <w:bookmarkEnd w:id="504"/>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05" w:name="_Toc90925084"/>
      <w:r>
        <w:t>7.12.4.1.5</w:t>
      </w:r>
      <w:r>
        <w:tab/>
        <w:t>IRI-POI in IBCF</w:t>
      </w:r>
      <w:bookmarkEnd w:id="505"/>
    </w:p>
    <w:p w14:paraId="7F76B919" w14:textId="77777777" w:rsidR="00455D97" w:rsidRPr="00A41383" w:rsidRDefault="00455D97" w:rsidP="00455D97">
      <w:pPr>
        <w:pStyle w:val="Heading6"/>
      </w:pPr>
      <w:bookmarkStart w:id="506" w:name="_Toc90925085"/>
      <w:r>
        <w:t>7.12.4.1.5.1</w:t>
      </w:r>
      <w:r>
        <w:tab/>
        <w:t>Session-based IMS communications</w:t>
      </w:r>
      <w:bookmarkEnd w:id="506"/>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07" w:name="_Toc90925086"/>
      <w:r>
        <w:t>7.12.4.1.5.2</w:t>
      </w:r>
      <w:r>
        <w:tab/>
        <w:t>Session-independent IMS communications</w:t>
      </w:r>
      <w:bookmarkEnd w:id="507"/>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08" w:name="_Toc90925087"/>
      <w:r>
        <w:t>7.12.4.1.6</w:t>
      </w:r>
      <w:r>
        <w:tab/>
        <w:t>IRI-POI in MGCF</w:t>
      </w:r>
      <w:bookmarkEnd w:id="508"/>
    </w:p>
    <w:p w14:paraId="467FB459" w14:textId="77777777" w:rsidR="00455D97" w:rsidRPr="00A41383" w:rsidRDefault="00455D97" w:rsidP="00455D97">
      <w:pPr>
        <w:pStyle w:val="Heading6"/>
      </w:pPr>
      <w:bookmarkStart w:id="509" w:name="_Toc90925088"/>
      <w:r>
        <w:t>7.12.4.1.6.1</w:t>
      </w:r>
      <w:r>
        <w:tab/>
        <w:t>Session-based IMS communications</w:t>
      </w:r>
      <w:bookmarkEnd w:id="509"/>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10" w:name="_Toc90925089"/>
      <w:r>
        <w:t>7.12.4.1.6.2</w:t>
      </w:r>
      <w:r>
        <w:tab/>
        <w:t>Session-independent IMS communications</w:t>
      </w:r>
      <w:bookmarkEnd w:id="510"/>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11" w:name="_Toc90925090"/>
      <w:r>
        <w:t>7.12.4.1.7</w:t>
      </w:r>
      <w:r>
        <w:tab/>
        <w:t>IRI-POI in AS</w:t>
      </w:r>
      <w:bookmarkEnd w:id="511"/>
    </w:p>
    <w:p w14:paraId="29C096F4" w14:textId="77777777" w:rsidR="00455D97" w:rsidRPr="00A41383" w:rsidRDefault="00455D97" w:rsidP="00455D97">
      <w:pPr>
        <w:pStyle w:val="Heading6"/>
      </w:pPr>
      <w:bookmarkStart w:id="512" w:name="_Toc90925091"/>
      <w:r>
        <w:t>7.12.4.1.7.1</w:t>
      </w:r>
      <w:r>
        <w:tab/>
        <w:t>Session-based IMS communications</w:t>
      </w:r>
      <w:bookmarkEnd w:id="512"/>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13" w:name="_Toc90925092"/>
      <w:r>
        <w:t>7.12.4.1.7.2</w:t>
      </w:r>
      <w:r>
        <w:tab/>
        <w:t>Session-independent IMS communications</w:t>
      </w:r>
      <w:bookmarkEnd w:id="513"/>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14" w:name="_Toc90925093"/>
      <w:r>
        <w:rPr>
          <w:rStyle w:val="Emphasis"/>
          <w:i w:val="0"/>
          <w:iCs w:val="0"/>
        </w:rPr>
        <w:t>7.12.</w:t>
      </w:r>
      <w:r w:rsidRPr="00E9613D">
        <w:rPr>
          <w:rStyle w:val="Emphasis"/>
          <w:i w:val="0"/>
          <w:iCs w:val="0"/>
        </w:rPr>
        <w:t>4.2</w:t>
      </w:r>
      <w:r w:rsidRPr="00E9613D">
        <w:rPr>
          <w:rStyle w:val="Emphasis"/>
          <w:i w:val="0"/>
          <w:iCs w:val="0"/>
        </w:rPr>
        <w:tab/>
        <w:t>IMS records</w:t>
      </w:r>
      <w:bookmarkEnd w:id="514"/>
    </w:p>
    <w:p w14:paraId="45E18EF8" w14:textId="77777777" w:rsidR="00455D97" w:rsidRPr="007F15EA" w:rsidRDefault="00455D97" w:rsidP="00455D97">
      <w:pPr>
        <w:pStyle w:val="Heading5"/>
      </w:pPr>
      <w:bookmarkStart w:id="515" w:name="_Toc90925094"/>
      <w:r>
        <w:t>7.12.4</w:t>
      </w:r>
      <w:r w:rsidRPr="007F15EA">
        <w:t>.2.</w:t>
      </w:r>
      <w:r>
        <w:t>1</w:t>
      </w:r>
      <w:r w:rsidRPr="007F15EA">
        <w:tab/>
      </w:r>
      <w:r>
        <w:t>IMS Message</w:t>
      </w:r>
      <w:bookmarkEnd w:id="515"/>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16" w:name="_Hlk86936836"/>
      <w:r>
        <w:t>Table 7.12.4</w:t>
      </w:r>
      <w:r w:rsidRPr="00775BFB">
        <w:t>.2</w:t>
      </w:r>
      <w:r>
        <w:t>-1: Payload for IMSMessage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16"/>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455D97">
            <w:pPr>
              <w:pStyle w:val="TAL"/>
              <w:numPr>
                <w:ilvl w:val="0"/>
                <w:numId w:val="43"/>
              </w:numPr>
            </w:pPr>
            <w:r>
              <w:t xml:space="preserve">encapsulatedSIPMessage: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r w:rsidRPr="00DF619D">
              <w:t>sessionDirection</w:t>
            </w:r>
          </w:p>
        </w:tc>
        <w:tc>
          <w:tcPr>
            <w:tcW w:w="5646" w:type="dxa"/>
            <w:shd w:val="clear" w:color="auto" w:fill="auto"/>
          </w:tcPr>
          <w:p w14:paraId="2536BEBE" w14:textId="77777777" w:rsidR="00455D97" w:rsidRPr="00DF619D" w:rsidRDefault="00455D97" w:rsidP="004D1C65">
            <w:pPr>
              <w:pStyle w:val="TAL"/>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r w:rsidRPr="00DF619D">
              <w:t>voIPRoamingIndication</w:t>
            </w:r>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77777777" w:rsidR="00455D97" w:rsidRPr="0041426B" w:rsidRDefault="00455D97" w:rsidP="004D1C65">
            <w:pPr>
              <w:pStyle w:val="NO"/>
            </w:pPr>
            <w:r w:rsidRPr="0041426B">
              <w:t xml:space="preserve">NOTE: </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-2: Structure of the encapsulatedSIPMessage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r>
              <w:t>iPSourceAddress</w:t>
            </w:r>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r>
              <w:t>iPDestinationAddress</w:t>
            </w:r>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r w:rsidRPr="00DF619D">
              <w:t>sIP</w:t>
            </w:r>
            <w:r>
              <w:t>Content</w:t>
            </w:r>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009140C3" w:rsidR="00455D97" w:rsidRPr="00EA3157" w:rsidRDefault="00455D97" w:rsidP="00455D97">
      <w:pPr>
        <w:pStyle w:val="B1"/>
      </w:pPr>
      <w:r w:rsidRPr="00106630">
        <w:t>-</w:t>
      </w:r>
      <w:r w:rsidRPr="00106630">
        <w:tab/>
      </w:r>
      <w:r w:rsidRPr="00EA3157">
        <w:t xml:space="preserve">The Payload Direction field in the PDU header to the direction of the signaling message carried in the IRI payload (see ETSI TS 103 221-2 [8] clause 5.2.6). </w:t>
      </w:r>
      <w:r>
        <w:t>I</w:t>
      </w:r>
      <w:r w:rsidRPr="00EA3157">
        <w:t>f the signalling message was recevied from the target, the fromTarget value shall be used</w:t>
      </w:r>
      <w:r w:rsidRPr="00775BFB">
        <w:t xml:space="preserve"> </w:t>
      </w:r>
      <w:r w:rsidRPr="00EA3157">
        <w:t>if the signalling message was sent to the target, the toTarget value shall be used; if the direction could not be determined reliably, the indeterminate value shall be used.</w:t>
      </w:r>
      <w:r>
        <w:t xml:space="preserve"> If</w:t>
      </w:r>
      <w:r w:rsidRPr="00930DF1">
        <w:t xml:space="preserve"> the SIP message is sent from and to the target, the combined value shall be used</w:t>
      </w:r>
      <w:r w:rsidR="00EF71A0">
        <w:t>.</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77777777" w:rsidR="00455D97" w:rsidRPr="00480EF6" w:rsidRDefault="00455D97" w:rsidP="00455D97">
      <w:pPr>
        <w:pStyle w:val="Heading5"/>
      </w:pPr>
      <w:bookmarkStart w:id="517" w:name="_Toc90925095"/>
      <w:r>
        <w:t>7.12.4.2.3</w:t>
      </w:r>
      <w:r w:rsidRPr="00480EF6">
        <w:tab/>
      </w:r>
      <w:r>
        <w:t xml:space="preserve">Start of interception </w:t>
      </w:r>
      <w:r w:rsidRPr="003E7B30">
        <w:t>with Active IMS session</w:t>
      </w:r>
      <w:bookmarkEnd w:id="517"/>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r>
              <w:t>originatingId</w:t>
            </w:r>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r>
              <w:t>terminatingId</w:t>
            </w:r>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r>
              <w:t>d</w:t>
            </w:r>
            <w:r w:rsidRPr="00883722">
              <w:t>iver</w:t>
            </w:r>
            <w:r>
              <w:t>sionIdentity</w:t>
            </w:r>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04DDB34F" w14:textId="77777777" w:rsidR="00455D97" w:rsidRPr="00437408" w:rsidRDefault="00455D97" w:rsidP="00455D97">
      <w:pPr>
        <w:pStyle w:val="Heading3"/>
      </w:pPr>
      <w:bookmarkStart w:id="518" w:name="_Toc90925096"/>
      <w:r>
        <w:t>7.12.5</w:t>
      </w:r>
      <w:r>
        <w:tab/>
        <w:t>Triggering of CC-POI by CC-TF over LI_T3</w:t>
      </w:r>
      <w:bookmarkEnd w:id="518"/>
    </w:p>
    <w:p w14:paraId="483487A9" w14:textId="77777777" w:rsidR="00455D97" w:rsidRDefault="00455D97" w:rsidP="00455D97">
      <w:pPr>
        <w:pStyle w:val="Heading4"/>
      </w:pPr>
      <w:bookmarkStart w:id="519" w:name="_Toc90925097"/>
      <w:r>
        <w:t>7.12.5</w:t>
      </w:r>
      <w:r w:rsidRPr="00995907">
        <w:t>.</w:t>
      </w:r>
      <w:r>
        <w:t>1</w:t>
      </w:r>
      <w:r>
        <w:tab/>
        <w:t>CC-TFs in IMS signaling functions</w:t>
      </w:r>
      <w:bookmarkEnd w:id="519"/>
    </w:p>
    <w:p w14:paraId="22452D72" w14:textId="77777777" w:rsidR="00455D97" w:rsidRPr="001F782B" w:rsidRDefault="00455D97" w:rsidP="00455D97">
      <w:pPr>
        <w:pStyle w:val="Heading5"/>
      </w:pPr>
      <w:bookmarkStart w:id="520" w:name="_Toc90925098"/>
      <w:r>
        <w:t>7.12.5.1.1</w:t>
      </w:r>
      <w:r>
        <w:tab/>
        <w:t>General</w:t>
      </w:r>
      <w:bookmarkEnd w:id="520"/>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21" w:name="_Toc90925099"/>
      <w:r>
        <w:t>7.12.5.1.2</w:t>
      </w:r>
      <w:r>
        <w:tab/>
        <w:t>CC-TF in P-CSCF</w:t>
      </w:r>
      <w:bookmarkEnd w:id="521"/>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22" w:name="_Toc90925100"/>
      <w:r>
        <w:t>7.12.5.1.3</w:t>
      </w:r>
      <w:r>
        <w:tab/>
        <w:t>CC-TF in IBCF</w:t>
      </w:r>
      <w:bookmarkEnd w:id="522"/>
    </w:p>
    <w:p w14:paraId="1EE43966" w14:textId="77777777" w:rsidR="00455D97" w:rsidRDefault="00455D97" w:rsidP="00455D97">
      <w:r>
        <w:t>The IBCF provides the CC-TF functions when the CC-POI functions are provided at the TrGW.</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23" w:name="_Toc90925101"/>
      <w:r>
        <w:t>7.12.5.1.4</w:t>
      </w:r>
      <w:r>
        <w:tab/>
        <w:t>CC-TF in MGCF</w:t>
      </w:r>
      <w:bookmarkEnd w:id="523"/>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24" w:name="_Toc90925102"/>
      <w:r>
        <w:t>7.12.5.1.5</w:t>
      </w:r>
      <w:r>
        <w:tab/>
        <w:t>CC-TF in AS/MRFC</w:t>
      </w:r>
      <w:bookmarkEnd w:id="524"/>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D5018A6" w14:textId="77777777" w:rsidR="004230F8" w:rsidRPr="00A109C3" w:rsidRDefault="004230F8" w:rsidP="004230F8">
      <w:pPr>
        <w:pStyle w:val="Heading2"/>
        <w:spacing w:before="120"/>
        <w:rPr>
          <w:rFonts w:cs="Arial"/>
          <w:szCs w:val="32"/>
        </w:rPr>
      </w:pPr>
      <w:bookmarkStart w:id="525" w:name="_Toc90925103"/>
      <w:bookmarkEnd w:id="443"/>
      <w:r w:rsidRPr="00A109C3">
        <w:rPr>
          <w:rFonts w:cs="Arial"/>
          <w:szCs w:val="32"/>
        </w:rPr>
        <w:t>7.</w:t>
      </w:r>
      <w:r>
        <w:rPr>
          <w:rFonts w:cs="Arial"/>
          <w:szCs w:val="32"/>
        </w:rPr>
        <w:t>13</w:t>
      </w:r>
      <w:r w:rsidRPr="00A109C3">
        <w:rPr>
          <w:rFonts w:cs="Arial"/>
          <w:szCs w:val="32"/>
        </w:rPr>
        <w:tab/>
        <w:t>RCS</w:t>
      </w:r>
      <w:bookmarkEnd w:id="525"/>
    </w:p>
    <w:p w14:paraId="44CE6987" w14:textId="77777777" w:rsidR="004230F8" w:rsidRPr="00A109C3" w:rsidRDefault="004230F8" w:rsidP="004230F8">
      <w:pPr>
        <w:pStyle w:val="Heading3"/>
        <w:rPr>
          <w:rFonts w:cs="Arial"/>
          <w:szCs w:val="28"/>
        </w:rPr>
      </w:pPr>
      <w:bookmarkStart w:id="526" w:name="_Toc90925104"/>
      <w:r>
        <w:rPr>
          <w:rFonts w:cs="Arial"/>
          <w:szCs w:val="28"/>
        </w:rPr>
        <w:t>7.13.</w:t>
      </w:r>
      <w:r w:rsidRPr="00A109C3">
        <w:rPr>
          <w:rFonts w:cs="Arial"/>
          <w:szCs w:val="28"/>
        </w:rPr>
        <w:t>1</w:t>
      </w:r>
      <w:r w:rsidRPr="00A109C3">
        <w:rPr>
          <w:rFonts w:cs="Arial"/>
          <w:szCs w:val="28"/>
        </w:rPr>
        <w:tab/>
        <w:t>Provisioning over LI_X1</w:t>
      </w:r>
      <w:bookmarkEnd w:id="526"/>
    </w:p>
    <w:p w14:paraId="3DB335FC" w14:textId="77777777" w:rsidR="004230F8" w:rsidRPr="00A109C3" w:rsidRDefault="004230F8" w:rsidP="004230F8">
      <w:pPr>
        <w:pStyle w:val="Heading4"/>
        <w:rPr>
          <w:szCs w:val="24"/>
        </w:rPr>
      </w:pPr>
      <w:bookmarkStart w:id="527" w:name="_Toc90925105"/>
      <w:r>
        <w:rPr>
          <w:szCs w:val="24"/>
        </w:rPr>
        <w:t>7.13.</w:t>
      </w:r>
      <w:r w:rsidRPr="00A109C3">
        <w:rPr>
          <w:szCs w:val="24"/>
        </w:rPr>
        <w:t>1.1</w:t>
      </w:r>
      <w:r w:rsidRPr="00A109C3">
        <w:rPr>
          <w:szCs w:val="24"/>
        </w:rPr>
        <w:tab/>
        <w:t>General</w:t>
      </w:r>
      <w:bookmarkEnd w:id="527"/>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528" w:name="_Toc90925106"/>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528"/>
    </w:p>
    <w:p w14:paraId="7B8E4748" w14:textId="77777777" w:rsidR="004230F8" w:rsidRPr="006F0A95" w:rsidRDefault="004230F8" w:rsidP="004230F8">
      <w:r w:rsidRPr="00F721D1">
        <w:rPr>
          <w:lang w:val="fr-FR"/>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529" w:name="_Toc90925107"/>
      <w:r>
        <w:rPr>
          <w:rFonts w:eastAsiaTheme="minorHAnsi"/>
          <w:lang w:val="en-US"/>
        </w:rPr>
        <w:t>7.13.1.3</w:t>
      </w:r>
      <w:r>
        <w:rPr>
          <w:rFonts w:eastAsiaTheme="minorHAnsi"/>
          <w:lang w:val="en-US"/>
        </w:rPr>
        <w:tab/>
        <w:t>Provisioning of the MDF2</w:t>
      </w:r>
      <w:bookmarkEnd w:id="529"/>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77777777" w:rsidR="004230F8" w:rsidRDefault="004230F8" w:rsidP="004D1C65">
            <w:pPr>
              <w:pStyle w:val="TAL"/>
            </w:pPr>
            <w:r>
              <w:t>Sequence of Mediation Details, See 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6ED20BBF"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530" w:name="_Toc90925108"/>
      <w:r>
        <w:rPr>
          <w:rFonts w:eastAsiaTheme="minorHAnsi"/>
          <w:lang w:val="en-US"/>
        </w:rPr>
        <w:t>7.13.1.4</w:t>
      </w:r>
      <w:r>
        <w:rPr>
          <w:rFonts w:eastAsiaTheme="minorHAnsi"/>
          <w:lang w:val="en-US"/>
        </w:rPr>
        <w:tab/>
        <w:t>Provisioning of the MDF3</w:t>
      </w:r>
      <w:bookmarkEnd w:id="530"/>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A35E045" w:rsidR="004230F8" w:rsidRDefault="004230F8" w:rsidP="004D1C65">
            <w:pPr>
              <w:pStyle w:val="TAL"/>
            </w:pPr>
            <w:r>
              <w:t xml:space="preserve">Sequence of Mediation Details, See Table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77777777"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531" w:name="_Toc90925109"/>
      <w:r>
        <w:t>7.13.2</w:t>
      </w:r>
      <w:r>
        <w:tab/>
        <w:t>Triggering of the IRI-POI and CC-POI in the HTTP Content Server</w:t>
      </w:r>
      <w:bookmarkEnd w:id="531"/>
    </w:p>
    <w:p w14:paraId="1167B8A0" w14:textId="427ED3AA" w:rsidR="00F62996" w:rsidRDefault="00F62996" w:rsidP="00F62996">
      <w:pPr>
        <w:pStyle w:val="Heading4"/>
      </w:pPr>
      <w:bookmarkStart w:id="532" w:name="_Toc90925110"/>
      <w:r>
        <w:t>7.13.2.1</w:t>
      </w:r>
      <w:r>
        <w:tab/>
        <w:t>Triggering of the IRI-POI in the HTTP Content Server over LI_T2</w:t>
      </w:r>
      <w:bookmarkEnd w:id="532"/>
    </w:p>
    <w:p w14:paraId="53228779" w14:textId="77777777" w:rsidR="00F62996" w:rsidRDefault="00F62996" w:rsidP="00F62996">
      <w:pPr>
        <w:pStyle w:val="Heading5"/>
      </w:pPr>
      <w:bookmarkStart w:id="533" w:name="_Toc90925111"/>
      <w:r>
        <w:t>7.13.2.2.1</w:t>
      </w:r>
      <w:r>
        <w:tab/>
        <w:t>LI_T2 interface Specifics</w:t>
      </w:r>
      <w:bookmarkEnd w:id="533"/>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77777777" w:rsidR="00F62996" w:rsidRPr="001A1E56" w:rsidRDefault="00F62996" w:rsidP="00F62996">
      <w:pPr>
        <w:pStyle w:val="TH"/>
      </w:pPr>
      <w:r w:rsidRPr="001A1E56">
        <w:t xml:space="preserve">Table </w:t>
      </w:r>
      <w:r>
        <w:t>7.13.2.2-1: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7777777"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dentifier types given in Table 7.13.2.2-2.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bl>
    <w:p w14:paraId="1C86A6A5" w14:textId="77777777" w:rsidR="00F62996" w:rsidRDefault="00F62996" w:rsidP="00F62996"/>
    <w:p w14:paraId="74B3C95A" w14:textId="77777777" w:rsidR="00F62996" w:rsidRPr="00760004" w:rsidRDefault="00F62996" w:rsidP="00F62996">
      <w:pPr>
        <w:pStyle w:val="TH"/>
      </w:pPr>
      <w:r>
        <w:t>Table 7.13.2.2-2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7777777" w:rsidR="00F62996" w:rsidRDefault="00F62996" w:rsidP="00F62996">
      <w:pPr>
        <w:pStyle w:val="Heading4"/>
      </w:pPr>
      <w:bookmarkStart w:id="534" w:name="_Toc90925112"/>
      <w:r>
        <w:t>7.13.2.3</w:t>
      </w:r>
      <w:r>
        <w:tab/>
        <w:t>Triggering of the CC-POI in the HTTP Content Server over LI_T3</w:t>
      </w:r>
      <w:bookmarkEnd w:id="534"/>
    </w:p>
    <w:p w14:paraId="53D12AA1" w14:textId="77777777" w:rsidR="00F62996" w:rsidRDefault="00F62996" w:rsidP="00F62996">
      <w:pPr>
        <w:pStyle w:val="Heading5"/>
      </w:pPr>
      <w:bookmarkStart w:id="535" w:name="_Toc90925113"/>
      <w:r>
        <w:t>7.13.2.3.1</w:t>
      </w:r>
      <w:r>
        <w:tab/>
        <w:t>LI_T3 interface Specifics</w:t>
      </w:r>
      <w:bookmarkEnd w:id="535"/>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77777777" w:rsidR="00F62996" w:rsidRPr="001A1E56" w:rsidRDefault="00F62996" w:rsidP="00F62996">
      <w:pPr>
        <w:pStyle w:val="TH"/>
      </w:pPr>
      <w:r w:rsidRPr="001A1E56">
        <w:t xml:space="preserve">Table </w:t>
      </w:r>
      <w:r>
        <w:t>7.13.2.3-1: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77777777"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dentifier types given in Table 7.13.2.2-2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536" w:name="_Toc90925114"/>
      <w:r>
        <w:t>7.13.3</w:t>
      </w:r>
      <w:r w:rsidRPr="006F0A95">
        <w:tab/>
        <w:t xml:space="preserve">Generation of xIRI at IRI-POI in </w:t>
      </w:r>
      <w:r>
        <w:t xml:space="preserve">the </w:t>
      </w:r>
      <w:r w:rsidRPr="006F0A95">
        <w:t xml:space="preserve">RCS </w:t>
      </w:r>
      <w:r>
        <w:t>S</w:t>
      </w:r>
      <w:r w:rsidRPr="006F0A95">
        <w:t>erver over LI_X2</w:t>
      </w:r>
      <w:bookmarkEnd w:id="536"/>
    </w:p>
    <w:p w14:paraId="4BF21E46" w14:textId="77777777" w:rsidR="00482148" w:rsidRPr="006F0A95" w:rsidRDefault="00482148" w:rsidP="00482148">
      <w:pPr>
        <w:pStyle w:val="Heading4"/>
      </w:pPr>
      <w:bookmarkStart w:id="537" w:name="_Toc90925115"/>
      <w:r>
        <w:t>7.13.3</w:t>
      </w:r>
      <w:r w:rsidRPr="006F0A95">
        <w:t>.1</w:t>
      </w:r>
      <w:r w:rsidRPr="006F0A95">
        <w:tab/>
        <w:t>General</w:t>
      </w:r>
      <w:bookmarkEnd w:id="537"/>
    </w:p>
    <w:p w14:paraId="2280327B" w14:textId="77777777" w:rsidR="00482148" w:rsidRDefault="00482148" w:rsidP="00482148">
      <w:r w:rsidRPr="006F0A95">
        <w:t xml:space="preserve">The IRI-POI present in the RCS </w:t>
      </w:r>
      <w:r>
        <w:t>S</w:t>
      </w:r>
      <w:r w:rsidRPr="006F0A95">
        <w:t>erver</w:t>
      </w:r>
      <w:r>
        <w:t>s</w:t>
      </w:r>
      <w:r w:rsidRPr="006F0A95">
        <w:t xml:space="preserve"> shall send xIRI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538" w:name="_Toc90925116"/>
      <w:r>
        <w:t>7.13.3</w:t>
      </w:r>
      <w:r w:rsidRPr="006F0A95">
        <w:t>.2</w:t>
      </w:r>
      <w:r w:rsidRPr="006F0A95">
        <w:tab/>
        <w:t>Registration</w:t>
      </w:r>
      <w:bookmarkEnd w:id="538"/>
    </w:p>
    <w:p w14:paraId="21A008CC" w14:textId="77777777" w:rsidR="00482148" w:rsidRPr="006F0A95" w:rsidRDefault="00482148" w:rsidP="00482148">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77777777"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Table 3.</w:t>
      </w:r>
    </w:p>
    <w:p w14:paraId="3811F9F5" w14:textId="77777777" w:rsidR="00482148" w:rsidRDefault="00482148" w:rsidP="00932E8B">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2.4.4.1 Table 3.</w:t>
      </w:r>
    </w:p>
    <w:p w14:paraId="24AEF596" w14:textId="77777777" w:rsidR="00482148" w:rsidRPr="00FA68AA" w:rsidRDefault="00482148" w:rsidP="00482148">
      <w:pPr>
        <w:pStyle w:val="B1"/>
      </w:pPr>
      <w:r>
        <w:t>-</w:t>
      </w:r>
      <w:r>
        <w:tab/>
        <w:t>When the IRI-POI is located in the RCS Server:</w:t>
      </w:r>
    </w:p>
    <w:p w14:paraId="67103D34" w14:textId="77777777"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Table 3.</w:t>
      </w:r>
    </w:p>
    <w:p w14:paraId="7508D931" w14:textId="77777777" w:rsidR="00482148" w:rsidRPr="00247DB2" w:rsidRDefault="00482148" w:rsidP="00932E8B">
      <w:pPr>
        <w:pStyle w:val="B2"/>
        <w:rPr>
          <w:rStyle w:val="B1Cha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2.4.4.1 Table 3.</w:t>
      </w:r>
    </w:p>
    <w:p w14:paraId="6F811CD1" w14:textId="77777777" w:rsidR="00482148" w:rsidRDefault="00482148" w:rsidP="00482148">
      <w:pPr>
        <w:pStyle w:val="Heading4"/>
      </w:pPr>
      <w:bookmarkStart w:id="539" w:name="_Toc90925117"/>
      <w:r>
        <w:t>7.13.3.3</w:t>
      </w:r>
      <w:r w:rsidRPr="006F0A95">
        <w:tab/>
      </w:r>
      <w:r>
        <w:t>RCS Message</w:t>
      </w:r>
      <w:bookmarkEnd w:id="539"/>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"message/cpim</w:t>
      </w:r>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540" w:name="_Toc90925118"/>
      <w:r>
        <w:t>7.13.3.4</w:t>
      </w:r>
      <w:r w:rsidRPr="00F721D1">
        <w:tab/>
        <w:t>Session establishment</w:t>
      </w:r>
      <w:bookmarkEnd w:id="540"/>
    </w:p>
    <w:p w14:paraId="5DACF245" w14:textId="77777777" w:rsidR="00482148" w:rsidRPr="006F0A95" w:rsidRDefault="00482148" w:rsidP="00482148">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 xml:space="preserve">+g.gsma.rcs.cpm.pager-large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 xml:space="preserve">+g.gsma.rcs.cpm.pager-large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541" w:name="_Toc90925119"/>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541"/>
    </w:p>
    <w:p w14:paraId="3CB80B30" w14:textId="77777777" w:rsidR="00754457" w:rsidRDefault="00754457" w:rsidP="00754457">
      <w:pPr>
        <w:pStyle w:val="Code"/>
      </w:pPr>
      <w:r>
        <w:t>TS33128Payloads</w:t>
      </w:r>
    </w:p>
    <w:p w14:paraId="7B9215AA" w14:textId="77777777" w:rsidR="00754457" w:rsidRDefault="00754457" w:rsidP="00754457">
      <w:pPr>
        <w:pStyle w:val="Code"/>
      </w:pPr>
      <w:r>
        <w:t>{itu-t(0) identified-organization(4) etsi(0) securityDomain(2) lawfulIntercept(2) threeGPP(4) ts33128(19) r17(17) version2(2)}</w:t>
      </w:r>
    </w:p>
    <w:p w14:paraId="2E5603CF" w14:textId="77777777" w:rsidR="00754457" w:rsidRDefault="00754457" w:rsidP="00754457">
      <w:pPr>
        <w:pStyle w:val="Code"/>
      </w:pPr>
    </w:p>
    <w:p w14:paraId="34DCE927" w14:textId="77777777" w:rsidR="00754457" w:rsidRDefault="00754457" w:rsidP="00754457">
      <w:pPr>
        <w:pStyle w:val="Code"/>
      </w:pPr>
      <w:r>
        <w:t>DEFINITIONS IMPLICIT TAGS EXTENSIBILITY IMPLIED ::=</w:t>
      </w:r>
    </w:p>
    <w:p w14:paraId="19E9458D" w14:textId="77777777" w:rsidR="00754457" w:rsidRDefault="00754457" w:rsidP="00754457">
      <w:pPr>
        <w:pStyle w:val="Code"/>
      </w:pPr>
    </w:p>
    <w:p w14:paraId="251DF789" w14:textId="77777777" w:rsidR="00754457" w:rsidRDefault="00754457" w:rsidP="00754457">
      <w:pPr>
        <w:pStyle w:val="Code"/>
      </w:pPr>
      <w:r>
        <w:t>BEGIN</w:t>
      </w:r>
    </w:p>
    <w:p w14:paraId="09ADF6EC" w14:textId="77777777" w:rsidR="00754457" w:rsidRDefault="00754457" w:rsidP="00754457">
      <w:pPr>
        <w:pStyle w:val="Code"/>
      </w:pPr>
    </w:p>
    <w:p w14:paraId="71E67F64" w14:textId="77777777" w:rsidR="00754457" w:rsidRDefault="00754457" w:rsidP="00754457">
      <w:pPr>
        <w:pStyle w:val="CodeHeader"/>
      </w:pPr>
      <w:r>
        <w:t>-- =============</w:t>
      </w:r>
    </w:p>
    <w:p w14:paraId="32B2205B" w14:textId="77777777" w:rsidR="00754457" w:rsidRDefault="00754457" w:rsidP="00754457">
      <w:pPr>
        <w:pStyle w:val="CodeHeader"/>
      </w:pPr>
      <w:r>
        <w:t>-- Relative OIDs</w:t>
      </w:r>
    </w:p>
    <w:p w14:paraId="769014CD" w14:textId="77777777" w:rsidR="00754457" w:rsidRDefault="00754457" w:rsidP="00754457">
      <w:pPr>
        <w:pStyle w:val="Code"/>
      </w:pPr>
      <w:r>
        <w:t>-- =============</w:t>
      </w:r>
    </w:p>
    <w:p w14:paraId="107B0332" w14:textId="77777777" w:rsidR="00754457" w:rsidRDefault="00754457" w:rsidP="00754457">
      <w:pPr>
        <w:pStyle w:val="Code"/>
      </w:pPr>
    </w:p>
    <w:p w14:paraId="5A365F6B" w14:textId="77777777" w:rsidR="00754457" w:rsidRDefault="00754457" w:rsidP="00754457">
      <w:pPr>
        <w:pStyle w:val="Code"/>
      </w:pPr>
      <w:r>
        <w:t>tS33128PayloadsOID          RELATIVE-OID ::= {threeGPP(4) ts33128(19) r17(17) version2(2)}</w:t>
      </w:r>
    </w:p>
    <w:p w14:paraId="72F765EF" w14:textId="77777777" w:rsidR="00754457" w:rsidRDefault="00754457" w:rsidP="00754457">
      <w:pPr>
        <w:pStyle w:val="Code"/>
      </w:pPr>
    </w:p>
    <w:p w14:paraId="180E6867" w14:textId="77777777" w:rsidR="00754457" w:rsidRDefault="00754457" w:rsidP="00754457">
      <w:pPr>
        <w:pStyle w:val="Code"/>
      </w:pPr>
      <w:r>
        <w:t>xIRIPayloadOID              RELATIVE-OID ::= {tS33128PayloadsOID xIRI(1)}</w:t>
      </w:r>
    </w:p>
    <w:p w14:paraId="7BC80484" w14:textId="77777777" w:rsidR="00754457" w:rsidRDefault="00754457" w:rsidP="00754457">
      <w:pPr>
        <w:pStyle w:val="Code"/>
      </w:pPr>
      <w:r>
        <w:t>xCCPayloadOID               RELATIVE-OID ::= {tS33128PayloadsOID xCC(2)}</w:t>
      </w:r>
    </w:p>
    <w:p w14:paraId="436238A2" w14:textId="77777777" w:rsidR="00754457" w:rsidRDefault="00754457" w:rsidP="00754457">
      <w:pPr>
        <w:pStyle w:val="Code"/>
      </w:pPr>
      <w:r>
        <w:t>iRIPayloadOID               RELATIVE-OID ::= {tS33128PayloadsOID iRI(3)}</w:t>
      </w:r>
    </w:p>
    <w:p w14:paraId="2A238248" w14:textId="77777777" w:rsidR="00754457" w:rsidRDefault="00754457" w:rsidP="00754457">
      <w:pPr>
        <w:pStyle w:val="Code"/>
      </w:pPr>
      <w:r>
        <w:t>cCPayloadOID                RELATIVE-OID ::= {tS33128PayloadsOID cC(4)}</w:t>
      </w:r>
    </w:p>
    <w:p w14:paraId="2F49DF6C" w14:textId="77777777" w:rsidR="00754457" w:rsidRDefault="00754457" w:rsidP="00754457">
      <w:pPr>
        <w:pStyle w:val="Code"/>
      </w:pPr>
      <w:r>
        <w:t>lINotificationPayloadOID    RELATIVE-OID ::= {tS33128PayloadsOID lINotification(5)}</w:t>
      </w:r>
    </w:p>
    <w:p w14:paraId="400CEEDA" w14:textId="77777777" w:rsidR="00754457" w:rsidRDefault="00754457" w:rsidP="00754457">
      <w:pPr>
        <w:pStyle w:val="Code"/>
      </w:pPr>
    </w:p>
    <w:p w14:paraId="4B33F903" w14:textId="77777777" w:rsidR="00754457" w:rsidRDefault="00754457" w:rsidP="00754457">
      <w:pPr>
        <w:pStyle w:val="CodeHeader"/>
      </w:pPr>
      <w:r>
        <w:t>-- ===============</w:t>
      </w:r>
    </w:p>
    <w:p w14:paraId="23E4BD6F" w14:textId="77777777" w:rsidR="00754457" w:rsidRDefault="00754457" w:rsidP="00754457">
      <w:pPr>
        <w:pStyle w:val="CodeHeader"/>
      </w:pPr>
      <w:r>
        <w:t>-- X2 xIRI payload</w:t>
      </w:r>
    </w:p>
    <w:p w14:paraId="194420E5" w14:textId="77777777" w:rsidR="00754457" w:rsidRDefault="00754457" w:rsidP="00754457">
      <w:pPr>
        <w:pStyle w:val="Code"/>
      </w:pPr>
      <w:r>
        <w:t>-- ===============</w:t>
      </w:r>
    </w:p>
    <w:p w14:paraId="65AEB54D" w14:textId="77777777" w:rsidR="00754457" w:rsidRDefault="00754457" w:rsidP="00754457">
      <w:pPr>
        <w:pStyle w:val="Code"/>
      </w:pPr>
    </w:p>
    <w:p w14:paraId="7A6E2914" w14:textId="77777777" w:rsidR="00754457" w:rsidRDefault="00754457" w:rsidP="00754457">
      <w:pPr>
        <w:pStyle w:val="Code"/>
      </w:pPr>
      <w:r>
        <w:t>XIRIPayload ::= SEQUENCE</w:t>
      </w:r>
    </w:p>
    <w:p w14:paraId="6F2AE9DC" w14:textId="77777777" w:rsidR="00754457" w:rsidRDefault="00754457" w:rsidP="00754457">
      <w:pPr>
        <w:pStyle w:val="Code"/>
      </w:pPr>
      <w:r>
        <w:t>{</w:t>
      </w:r>
    </w:p>
    <w:p w14:paraId="5C5A9807" w14:textId="77777777" w:rsidR="00754457" w:rsidRDefault="00754457" w:rsidP="00754457">
      <w:pPr>
        <w:pStyle w:val="Code"/>
      </w:pPr>
      <w:r>
        <w:t xml:space="preserve">    xIRIPayloadOID      [1] RELATIVE-OID,</w:t>
      </w:r>
    </w:p>
    <w:p w14:paraId="1A872F2B" w14:textId="77777777" w:rsidR="00754457" w:rsidRDefault="00754457" w:rsidP="00754457">
      <w:pPr>
        <w:pStyle w:val="Code"/>
      </w:pPr>
      <w:r>
        <w:t xml:space="preserve">    event               [2] XIRIEvent</w:t>
      </w:r>
    </w:p>
    <w:p w14:paraId="4F294A4E" w14:textId="77777777" w:rsidR="00754457" w:rsidRDefault="00754457" w:rsidP="00754457">
      <w:pPr>
        <w:pStyle w:val="Code"/>
      </w:pPr>
      <w:r>
        <w:t>}</w:t>
      </w:r>
    </w:p>
    <w:p w14:paraId="7E146953" w14:textId="77777777" w:rsidR="00754457" w:rsidRDefault="00754457" w:rsidP="00754457">
      <w:pPr>
        <w:pStyle w:val="Code"/>
      </w:pPr>
    </w:p>
    <w:p w14:paraId="701990EE" w14:textId="77777777" w:rsidR="00754457" w:rsidRDefault="00754457" w:rsidP="00754457">
      <w:pPr>
        <w:pStyle w:val="Code"/>
      </w:pPr>
      <w:r>
        <w:t>XIRIEvent ::= CHOICE</w:t>
      </w:r>
    </w:p>
    <w:p w14:paraId="1FD9FD5D" w14:textId="77777777" w:rsidR="00754457" w:rsidRDefault="00754457" w:rsidP="00754457">
      <w:pPr>
        <w:pStyle w:val="Code"/>
      </w:pPr>
      <w:r>
        <w:t>{</w:t>
      </w:r>
    </w:p>
    <w:p w14:paraId="08D998DA" w14:textId="77777777" w:rsidR="00754457" w:rsidRDefault="00754457" w:rsidP="00754457">
      <w:pPr>
        <w:pStyle w:val="Code"/>
      </w:pPr>
      <w:r>
        <w:t xml:space="preserve">    -- Access and mobility related events, see clause 6.2.2</w:t>
      </w:r>
    </w:p>
    <w:p w14:paraId="1EC9A24A" w14:textId="77777777" w:rsidR="00754457" w:rsidRDefault="00754457" w:rsidP="00754457">
      <w:pPr>
        <w:pStyle w:val="Code"/>
      </w:pPr>
      <w:r>
        <w:t xml:space="preserve">    registration                                        [1] AMFRegistration,</w:t>
      </w:r>
    </w:p>
    <w:p w14:paraId="3863A21D" w14:textId="77777777" w:rsidR="00754457" w:rsidRDefault="00754457" w:rsidP="00754457">
      <w:pPr>
        <w:pStyle w:val="Code"/>
      </w:pPr>
      <w:r>
        <w:t xml:space="preserve">    deregistration                                      [2] AMFDeregistration,</w:t>
      </w:r>
    </w:p>
    <w:p w14:paraId="614EF2F9" w14:textId="77777777" w:rsidR="00754457" w:rsidRDefault="00754457" w:rsidP="00754457">
      <w:pPr>
        <w:pStyle w:val="Code"/>
      </w:pPr>
      <w:r>
        <w:t xml:space="preserve">    locationUpdate                                      [3] AMFLocationUpdate,</w:t>
      </w:r>
    </w:p>
    <w:p w14:paraId="2CCC1C64" w14:textId="77777777" w:rsidR="00754457" w:rsidRDefault="00754457" w:rsidP="00754457">
      <w:pPr>
        <w:pStyle w:val="Code"/>
      </w:pPr>
      <w:r>
        <w:t xml:space="preserve">    startOfInterceptionWithRegisteredUE                 [4] AMFStartOfInterceptionWithRegisteredUE,</w:t>
      </w:r>
    </w:p>
    <w:p w14:paraId="2D69EB51" w14:textId="77777777" w:rsidR="00754457" w:rsidRDefault="00754457" w:rsidP="00754457">
      <w:pPr>
        <w:pStyle w:val="Code"/>
      </w:pPr>
      <w:r>
        <w:t xml:space="preserve">    unsuccessfulAMProcedure                             [5] AMFUnsuccessfulProcedure,</w:t>
      </w:r>
    </w:p>
    <w:p w14:paraId="537544BD" w14:textId="77777777" w:rsidR="00754457" w:rsidRDefault="00754457" w:rsidP="00754457">
      <w:pPr>
        <w:pStyle w:val="Code"/>
      </w:pPr>
    </w:p>
    <w:p w14:paraId="54DAD6FB" w14:textId="77777777" w:rsidR="00754457" w:rsidRDefault="00754457" w:rsidP="00754457">
      <w:pPr>
        <w:pStyle w:val="Code"/>
      </w:pPr>
      <w:r>
        <w:t xml:space="preserve">    -- PDU session-related events, see clause 6.2.3</w:t>
      </w:r>
    </w:p>
    <w:p w14:paraId="6A765098" w14:textId="77777777" w:rsidR="00754457" w:rsidRDefault="00754457" w:rsidP="00754457">
      <w:pPr>
        <w:pStyle w:val="Code"/>
      </w:pPr>
      <w:r>
        <w:t xml:space="preserve">    pDUSessionEstablishment                             [6] SMFPDUSessionEstablishment,</w:t>
      </w:r>
    </w:p>
    <w:p w14:paraId="57FEC942" w14:textId="77777777" w:rsidR="00754457" w:rsidRDefault="00754457" w:rsidP="00754457">
      <w:pPr>
        <w:pStyle w:val="Code"/>
      </w:pPr>
      <w:r>
        <w:t xml:space="preserve">    pDUSessionModification                              [7] SMFPDUSessionModification,</w:t>
      </w:r>
    </w:p>
    <w:p w14:paraId="647BD459" w14:textId="77777777" w:rsidR="00754457" w:rsidRDefault="00754457" w:rsidP="00754457">
      <w:pPr>
        <w:pStyle w:val="Code"/>
      </w:pPr>
      <w:r>
        <w:t xml:space="preserve">    pDUSessionRelease                                   [8] SMFPDUSessionRelease,</w:t>
      </w:r>
    </w:p>
    <w:p w14:paraId="7D8E3F55" w14:textId="77777777" w:rsidR="00754457" w:rsidRDefault="00754457" w:rsidP="00754457">
      <w:pPr>
        <w:pStyle w:val="Code"/>
      </w:pPr>
      <w:r>
        <w:t xml:space="preserve">    startOfInterceptionWithEstablishedPDUSession        [9] SMFStartOfInterceptionWithEstablishedPDUSession,</w:t>
      </w:r>
    </w:p>
    <w:p w14:paraId="55209A63" w14:textId="77777777" w:rsidR="00754457" w:rsidRDefault="00754457" w:rsidP="00754457">
      <w:pPr>
        <w:pStyle w:val="Code"/>
      </w:pPr>
      <w:r>
        <w:t xml:space="preserve">    unsuccessfulSMProcedure                             [10] SMFUnsuccessfulProcedure,</w:t>
      </w:r>
    </w:p>
    <w:p w14:paraId="5ECFA134" w14:textId="77777777" w:rsidR="00754457" w:rsidRDefault="00754457" w:rsidP="00754457">
      <w:pPr>
        <w:pStyle w:val="Code"/>
      </w:pPr>
    </w:p>
    <w:p w14:paraId="5E682E8A" w14:textId="77777777" w:rsidR="00754457" w:rsidRDefault="00754457" w:rsidP="00754457">
      <w:pPr>
        <w:pStyle w:val="Code"/>
      </w:pPr>
      <w:r>
        <w:t xml:space="preserve">    -- Subscriber-management related events, see clause 7.2.2</w:t>
      </w:r>
    </w:p>
    <w:p w14:paraId="5DCE5E7D" w14:textId="77777777" w:rsidR="00754457" w:rsidRDefault="00754457" w:rsidP="00754457">
      <w:pPr>
        <w:pStyle w:val="Code"/>
      </w:pPr>
      <w:r>
        <w:t xml:space="preserve">    servingSystemMessage                                [11] UDMServingSystemMessage,</w:t>
      </w:r>
    </w:p>
    <w:p w14:paraId="510BD300" w14:textId="77777777" w:rsidR="00754457" w:rsidRDefault="00754457" w:rsidP="00754457">
      <w:pPr>
        <w:pStyle w:val="Code"/>
      </w:pPr>
    </w:p>
    <w:p w14:paraId="4DAA8EED" w14:textId="77777777" w:rsidR="00754457" w:rsidRDefault="00754457" w:rsidP="00754457">
      <w:pPr>
        <w:pStyle w:val="Code"/>
      </w:pPr>
      <w:r>
        <w:t xml:space="preserve">    -- SMS-related events, see clause 6.2.5, see also sMSReport ([56] below)</w:t>
      </w:r>
    </w:p>
    <w:p w14:paraId="2339F177" w14:textId="77777777" w:rsidR="00754457" w:rsidRDefault="00754457" w:rsidP="00754457">
      <w:pPr>
        <w:pStyle w:val="Code"/>
      </w:pPr>
      <w:r>
        <w:t xml:space="preserve">    sMSMessage                                          [12] SMSMessage,</w:t>
      </w:r>
    </w:p>
    <w:p w14:paraId="00F13422" w14:textId="77777777" w:rsidR="00754457" w:rsidRDefault="00754457" w:rsidP="00754457">
      <w:pPr>
        <w:pStyle w:val="Code"/>
      </w:pPr>
    </w:p>
    <w:p w14:paraId="40699DEB" w14:textId="77777777" w:rsidR="00754457" w:rsidRDefault="00754457" w:rsidP="00754457">
      <w:pPr>
        <w:pStyle w:val="Code"/>
      </w:pPr>
      <w:r>
        <w:t xml:space="preserve">    -- LALS-related events, see clause 7.3.3</w:t>
      </w:r>
    </w:p>
    <w:p w14:paraId="2EDC2899" w14:textId="77777777" w:rsidR="00754457" w:rsidRDefault="00754457" w:rsidP="00754457">
      <w:pPr>
        <w:pStyle w:val="Code"/>
      </w:pPr>
      <w:r>
        <w:t xml:space="preserve">    lALSReport                                          [13] LALSReport,</w:t>
      </w:r>
    </w:p>
    <w:p w14:paraId="4F0E4DEC" w14:textId="77777777" w:rsidR="00754457" w:rsidRDefault="00754457" w:rsidP="00754457">
      <w:pPr>
        <w:pStyle w:val="Code"/>
      </w:pPr>
    </w:p>
    <w:p w14:paraId="72D0367D" w14:textId="77777777" w:rsidR="00754457" w:rsidRDefault="00754457" w:rsidP="00754457">
      <w:pPr>
        <w:pStyle w:val="Code"/>
      </w:pPr>
      <w:r>
        <w:t xml:space="preserve">    -- PDHR/PDSR-related events, see clause 6.2.3.4.1</w:t>
      </w:r>
    </w:p>
    <w:p w14:paraId="38C75EDC" w14:textId="77777777" w:rsidR="00754457" w:rsidRDefault="00754457" w:rsidP="00754457">
      <w:pPr>
        <w:pStyle w:val="Code"/>
      </w:pPr>
      <w:r>
        <w:t xml:space="preserve">    pDHeaderReport                                      [14] PDHeaderReport,</w:t>
      </w:r>
    </w:p>
    <w:p w14:paraId="538EE4BA" w14:textId="77777777" w:rsidR="00754457" w:rsidRDefault="00754457" w:rsidP="00754457">
      <w:pPr>
        <w:pStyle w:val="Code"/>
      </w:pPr>
      <w:r>
        <w:t xml:space="preserve">    pDSummaryReport                                     [15] PDSummaryReport,</w:t>
      </w:r>
    </w:p>
    <w:p w14:paraId="2BE9A65D" w14:textId="77777777" w:rsidR="00754457" w:rsidRDefault="00754457" w:rsidP="00754457">
      <w:pPr>
        <w:pStyle w:val="Code"/>
      </w:pPr>
    </w:p>
    <w:p w14:paraId="3D9FFBC0" w14:textId="77777777" w:rsidR="00754457" w:rsidRDefault="00754457" w:rsidP="00754457">
      <w:pPr>
        <w:pStyle w:val="Code"/>
      </w:pPr>
      <w:r>
        <w:t xml:space="preserve">    -- tag 16 is reserved because there is no equivalent mDFCellSiteReport in XIRIEvent</w:t>
      </w:r>
    </w:p>
    <w:p w14:paraId="3D89D6E8" w14:textId="77777777" w:rsidR="00754457" w:rsidRDefault="00754457" w:rsidP="00754457">
      <w:pPr>
        <w:pStyle w:val="Code"/>
      </w:pPr>
    </w:p>
    <w:p w14:paraId="6C065A2B" w14:textId="77777777" w:rsidR="00754457" w:rsidRDefault="00754457" w:rsidP="00754457">
      <w:pPr>
        <w:pStyle w:val="Code"/>
      </w:pPr>
      <w:r>
        <w:t xml:space="preserve">    -- MMS-related events, see clause 7.4.2</w:t>
      </w:r>
    </w:p>
    <w:p w14:paraId="4ABE264C" w14:textId="77777777" w:rsidR="00754457" w:rsidRDefault="00754457" w:rsidP="00754457">
      <w:pPr>
        <w:pStyle w:val="Code"/>
      </w:pPr>
      <w:r>
        <w:t xml:space="preserve">    mMSSend                                             [17] MMSSend,</w:t>
      </w:r>
    </w:p>
    <w:p w14:paraId="7BD0030E" w14:textId="77777777" w:rsidR="00754457" w:rsidRDefault="00754457" w:rsidP="00754457">
      <w:pPr>
        <w:pStyle w:val="Code"/>
      </w:pPr>
      <w:r>
        <w:t xml:space="preserve">    mMSSendByNonLocalTarget                             [18] MMSSendByNonLocalTarget,</w:t>
      </w:r>
    </w:p>
    <w:p w14:paraId="76121AEE" w14:textId="77777777" w:rsidR="00754457" w:rsidRDefault="00754457" w:rsidP="00754457">
      <w:pPr>
        <w:pStyle w:val="Code"/>
      </w:pPr>
      <w:r>
        <w:t xml:space="preserve">    mMSNotification                                     [19] MMSNotification,</w:t>
      </w:r>
    </w:p>
    <w:p w14:paraId="2FA01D90" w14:textId="77777777" w:rsidR="00754457" w:rsidRDefault="00754457" w:rsidP="00754457">
      <w:pPr>
        <w:pStyle w:val="Code"/>
      </w:pPr>
      <w:r>
        <w:t xml:space="preserve">    mMSSendToNonLocalTarget                             [20] MMSSendToNonLocalTarget,</w:t>
      </w:r>
    </w:p>
    <w:p w14:paraId="2C9AF5F4" w14:textId="77777777" w:rsidR="00754457" w:rsidRDefault="00754457" w:rsidP="00754457">
      <w:pPr>
        <w:pStyle w:val="Code"/>
      </w:pPr>
      <w:r>
        <w:t xml:space="preserve">    mMSNotificationResponse                             [21] MMSNotificationResponse,</w:t>
      </w:r>
    </w:p>
    <w:p w14:paraId="4FDA66E9" w14:textId="77777777" w:rsidR="00754457" w:rsidRDefault="00754457" w:rsidP="00754457">
      <w:pPr>
        <w:pStyle w:val="Code"/>
      </w:pPr>
      <w:r>
        <w:t xml:space="preserve">    mMSRetrieval                                        [22] MMSRetrieval,</w:t>
      </w:r>
    </w:p>
    <w:p w14:paraId="08AAC73F" w14:textId="77777777" w:rsidR="00754457" w:rsidRDefault="00754457" w:rsidP="00754457">
      <w:pPr>
        <w:pStyle w:val="Code"/>
      </w:pPr>
      <w:r>
        <w:t xml:space="preserve">    mMSDeliveryAck                                      [23] MMSDeliveryAck,</w:t>
      </w:r>
    </w:p>
    <w:p w14:paraId="1AAA841F" w14:textId="77777777" w:rsidR="00754457" w:rsidRDefault="00754457" w:rsidP="00754457">
      <w:pPr>
        <w:pStyle w:val="Code"/>
      </w:pPr>
      <w:r>
        <w:t xml:space="preserve">    mMSForward                                          [24] MMSForward,</w:t>
      </w:r>
    </w:p>
    <w:p w14:paraId="1A9B50A3" w14:textId="77777777" w:rsidR="00754457" w:rsidRDefault="00754457" w:rsidP="00754457">
      <w:pPr>
        <w:pStyle w:val="Code"/>
      </w:pPr>
      <w:r>
        <w:t xml:space="preserve">    mMSDeleteFromRelay                                  [25] MMSDeleteFromRelay,</w:t>
      </w:r>
    </w:p>
    <w:p w14:paraId="5371399B" w14:textId="77777777" w:rsidR="00754457" w:rsidRDefault="00754457" w:rsidP="00754457">
      <w:pPr>
        <w:pStyle w:val="Code"/>
      </w:pPr>
      <w:r>
        <w:t xml:space="preserve">    mMSDeliveryReport                                   [26] MMSDeliveryReport,</w:t>
      </w:r>
    </w:p>
    <w:p w14:paraId="39BBD895" w14:textId="77777777" w:rsidR="00754457" w:rsidRDefault="00754457" w:rsidP="00754457">
      <w:pPr>
        <w:pStyle w:val="Code"/>
      </w:pPr>
      <w:r>
        <w:t xml:space="preserve">    mMSDeliveryReportNonLocalTarget                     [27] MMSDeliveryReportNonLocalTarget,</w:t>
      </w:r>
    </w:p>
    <w:p w14:paraId="7670ADD5" w14:textId="77777777" w:rsidR="00754457" w:rsidRDefault="00754457" w:rsidP="00754457">
      <w:pPr>
        <w:pStyle w:val="Code"/>
      </w:pPr>
      <w:r>
        <w:t xml:space="preserve">    mMSReadReport                                       [28] MMSReadReport,</w:t>
      </w:r>
    </w:p>
    <w:p w14:paraId="5BC9BF2F" w14:textId="77777777" w:rsidR="00754457" w:rsidRDefault="00754457" w:rsidP="00754457">
      <w:pPr>
        <w:pStyle w:val="Code"/>
      </w:pPr>
      <w:r>
        <w:t xml:space="preserve">    mMSReadReportNonLocalTarget                         [29] MMSReadReportNonLocalTarget,</w:t>
      </w:r>
    </w:p>
    <w:p w14:paraId="65B8632F" w14:textId="77777777" w:rsidR="00754457" w:rsidRDefault="00754457" w:rsidP="00754457">
      <w:pPr>
        <w:pStyle w:val="Code"/>
      </w:pPr>
      <w:r>
        <w:t xml:space="preserve">    mMSCancel                                           [30] MMSCancel,</w:t>
      </w:r>
    </w:p>
    <w:p w14:paraId="6DC1FE9A" w14:textId="77777777" w:rsidR="00754457" w:rsidRDefault="00754457" w:rsidP="00754457">
      <w:pPr>
        <w:pStyle w:val="Code"/>
      </w:pPr>
      <w:r>
        <w:t xml:space="preserve">    mMSMBoxStore                                        [31] MMSMBoxStore,</w:t>
      </w:r>
    </w:p>
    <w:p w14:paraId="465155CD" w14:textId="77777777" w:rsidR="00754457" w:rsidRDefault="00754457" w:rsidP="00754457">
      <w:pPr>
        <w:pStyle w:val="Code"/>
      </w:pPr>
      <w:r>
        <w:t xml:space="preserve">    mMSMBoxUpload                                       [32] MMSMBoxUpload,</w:t>
      </w:r>
    </w:p>
    <w:p w14:paraId="39557D0E" w14:textId="77777777" w:rsidR="00754457" w:rsidRDefault="00754457" w:rsidP="00754457">
      <w:pPr>
        <w:pStyle w:val="Code"/>
      </w:pPr>
      <w:r>
        <w:t xml:space="preserve">    mMSMBoxDelete                                       [33] MMSMBoxDelete,</w:t>
      </w:r>
    </w:p>
    <w:p w14:paraId="1FAB44ED" w14:textId="77777777" w:rsidR="00754457" w:rsidRDefault="00754457" w:rsidP="00754457">
      <w:pPr>
        <w:pStyle w:val="Code"/>
      </w:pPr>
      <w:r>
        <w:t xml:space="preserve">    mMSMBoxViewRequest                                  [34] MMSMBoxViewRequest,</w:t>
      </w:r>
    </w:p>
    <w:p w14:paraId="087FEC7A" w14:textId="77777777" w:rsidR="00754457" w:rsidRDefault="00754457" w:rsidP="00754457">
      <w:pPr>
        <w:pStyle w:val="Code"/>
      </w:pPr>
      <w:r>
        <w:t xml:space="preserve">    mMSMBoxViewResponse                                 [35] MMSMBoxViewResponse,</w:t>
      </w:r>
    </w:p>
    <w:p w14:paraId="2E9FB686" w14:textId="77777777" w:rsidR="00754457" w:rsidRDefault="00754457" w:rsidP="00754457">
      <w:pPr>
        <w:pStyle w:val="Code"/>
      </w:pPr>
    </w:p>
    <w:p w14:paraId="402A00FB" w14:textId="77777777" w:rsidR="00754457" w:rsidRDefault="00754457" w:rsidP="00754457">
      <w:pPr>
        <w:pStyle w:val="Code"/>
      </w:pPr>
      <w:r>
        <w:t xml:space="preserve">    -- PTC-related events, see clause 7.5.2</w:t>
      </w:r>
    </w:p>
    <w:p w14:paraId="26746FE8" w14:textId="77777777" w:rsidR="00754457" w:rsidRDefault="00754457" w:rsidP="00754457">
      <w:pPr>
        <w:pStyle w:val="Code"/>
      </w:pPr>
      <w:r>
        <w:t xml:space="preserve">    pTCRegistration                                     [36] PTCRegistration,</w:t>
      </w:r>
    </w:p>
    <w:p w14:paraId="5BF5DF23" w14:textId="77777777" w:rsidR="00754457" w:rsidRDefault="00754457" w:rsidP="00754457">
      <w:pPr>
        <w:pStyle w:val="Code"/>
      </w:pPr>
      <w:r>
        <w:t xml:space="preserve">    pTCSessionInitiation                                [37] PTCSessionInitiation,</w:t>
      </w:r>
    </w:p>
    <w:p w14:paraId="027E22FA" w14:textId="77777777" w:rsidR="00754457" w:rsidRDefault="00754457" w:rsidP="00754457">
      <w:pPr>
        <w:pStyle w:val="Code"/>
      </w:pPr>
      <w:r>
        <w:t xml:space="preserve">    pTCSessionAbandon                                   [38] PTCSessionAbandon,</w:t>
      </w:r>
    </w:p>
    <w:p w14:paraId="3C107B75" w14:textId="77777777" w:rsidR="00754457" w:rsidRDefault="00754457" w:rsidP="00754457">
      <w:pPr>
        <w:pStyle w:val="Code"/>
      </w:pPr>
      <w:r>
        <w:t xml:space="preserve">    pTCSessionStart                                     [39] PTCSessionStart,</w:t>
      </w:r>
    </w:p>
    <w:p w14:paraId="5F5CF88B" w14:textId="77777777" w:rsidR="00754457" w:rsidRDefault="00754457" w:rsidP="00754457">
      <w:pPr>
        <w:pStyle w:val="Code"/>
      </w:pPr>
      <w:r>
        <w:t xml:space="preserve">    pTCSessionEnd                                       [40] PTCSessionEnd,</w:t>
      </w:r>
    </w:p>
    <w:p w14:paraId="0CB7D074" w14:textId="77777777" w:rsidR="00754457" w:rsidRDefault="00754457" w:rsidP="00754457">
      <w:pPr>
        <w:pStyle w:val="Code"/>
      </w:pPr>
      <w:r>
        <w:t xml:space="preserve">    pTCStartOfInterception                              [41] PTCStartOfInterception,</w:t>
      </w:r>
    </w:p>
    <w:p w14:paraId="02C4B176" w14:textId="77777777" w:rsidR="00754457" w:rsidRDefault="00754457" w:rsidP="00754457">
      <w:pPr>
        <w:pStyle w:val="Code"/>
      </w:pPr>
      <w:r>
        <w:t xml:space="preserve">    pTCPreEstablishedSession                            [42] PTCPreEstablishedSession,</w:t>
      </w:r>
    </w:p>
    <w:p w14:paraId="4ED89BA3" w14:textId="77777777" w:rsidR="00754457" w:rsidRDefault="00754457" w:rsidP="00754457">
      <w:pPr>
        <w:pStyle w:val="Code"/>
      </w:pPr>
      <w:r>
        <w:t xml:space="preserve">    pTCInstantPersonalAlert                             [43] PTCInstantPersonalAlert,</w:t>
      </w:r>
    </w:p>
    <w:p w14:paraId="66D796A7" w14:textId="77777777" w:rsidR="00754457" w:rsidRDefault="00754457" w:rsidP="00754457">
      <w:pPr>
        <w:pStyle w:val="Code"/>
      </w:pPr>
      <w:r>
        <w:t xml:space="preserve">    pTCPartyJoin                                        [44] PTCPartyJoin,</w:t>
      </w:r>
    </w:p>
    <w:p w14:paraId="77BB7EB9" w14:textId="77777777" w:rsidR="00754457" w:rsidRDefault="00754457" w:rsidP="00754457">
      <w:pPr>
        <w:pStyle w:val="Code"/>
      </w:pPr>
      <w:r>
        <w:t xml:space="preserve">    pTCPartyDrop                                        [45] PTCPartyDrop,</w:t>
      </w:r>
    </w:p>
    <w:p w14:paraId="6EF97B49" w14:textId="77777777" w:rsidR="00754457" w:rsidRDefault="00754457" w:rsidP="00754457">
      <w:pPr>
        <w:pStyle w:val="Code"/>
      </w:pPr>
      <w:r>
        <w:t xml:space="preserve">    pTCPartyHold                                        [46] PTCPartyHold,</w:t>
      </w:r>
    </w:p>
    <w:p w14:paraId="73FB97ED" w14:textId="77777777" w:rsidR="00754457" w:rsidRDefault="00754457" w:rsidP="00754457">
      <w:pPr>
        <w:pStyle w:val="Code"/>
      </w:pPr>
      <w:r>
        <w:t xml:space="preserve">    pTCMediaModification                                [47] PTCMediaModification,</w:t>
      </w:r>
    </w:p>
    <w:p w14:paraId="16005B68" w14:textId="77777777" w:rsidR="00754457" w:rsidRDefault="00754457" w:rsidP="00754457">
      <w:pPr>
        <w:pStyle w:val="Code"/>
      </w:pPr>
      <w:r>
        <w:t xml:space="preserve">    pTCGroupAdvertisement                               [48] PTCGroupAdvertisement,</w:t>
      </w:r>
    </w:p>
    <w:p w14:paraId="26BF6572" w14:textId="77777777" w:rsidR="00754457" w:rsidRDefault="00754457" w:rsidP="00754457">
      <w:pPr>
        <w:pStyle w:val="Code"/>
      </w:pPr>
      <w:r>
        <w:t xml:space="preserve">    pTCFloorControl                                     [49] PTCFloorControl,</w:t>
      </w:r>
    </w:p>
    <w:p w14:paraId="17A396E4" w14:textId="77777777" w:rsidR="00754457" w:rsidRDefault="00754457" w:rsidP="00754457">
      <w:pPr>
        <w:pStyle w:val="Code"/>
      </w:pPr>
      <w:r>
        <w:t xml:space="preserve">    pTCTargetPresence                                   [50] PTCTargetPresence,</w:t>
      </w:r>
    </w:p>
    <w:p w14:paraId="79E05F73" w14:textId="77777777" w:rsidR="00754457" w:rsidRDefault="00754457" w:rsidP="00754457">
      <w:pPr>
        <w:pStyle w:val="Code"/>
      </w:pPr>
      <w:r>
        <w:t xml:space="preserve">    pTCParticipantPresence                              [51] PTCParticipantPresence,</w:t>
      </w:r>
    </w:p>
    <w:p w14:paraId="2FBAA894" w14:textId="77777777" w:rsidR="00754457" w:rsidRDefault="00754457" w:rsidP="00754457">
      <w:pPr>
        <w:pStyle w:val="Code"/>
      </w:pPr>
      <w:r>
        <w:t xml:space="preserve">    pTCListManagement                                   [52] PTCListManagement,</w:t>
      </w:r>
    </w:p>
    <w:p w14:paraId="26E1FB87" w14:textId="77777777" w:rsidR="00754457" w:rsidRDefault="00754457" w:rsidP="00754457">
      <w:pPr>
        <w:pStyle w:val="Code"/>
      </w:pPr>
      <w:r>
        <w:t xml:space="preserve">    pTCAccessPolicy                                     [53] PTCAccessPolicy,</w:t>
      </w:r>
    </w:p>
    <w:p w14:paraId="467B21A4" w14:textId="77777777" w:rsidR="00754457" w:rsidRDefault="00754457" w:rsidP="00754457">
      <w:pPr>
        <w:pStyle w:val="Code"/>
      </w:pPr>
    </w:p>
    <w:p w14:paraId="7CC661DF" w14:textId="77777777" w:rsidR="00754457" w:rsidRDefault="00754457" w:rsidP="00754457">
      <w:pPr>
        <w:pStyle w:val="Code"/>
      </w:pPr>
      <w:r>
        <w:t xml:space="preserve">    -- More Subscriber-management related events, see clause 7.2.2</w:t>
      </w:r>
    </w:p>
    <w:p w14:paraId="61A5AB49" w14:textId="77777777" w:rsidR="00754457" w:rsidRDefault="00754457" w:rsidP="00754457">
      <w:pPr>
        <w:pStyle w:val="Code"/>
      </w:pPr>
      <w:r>
        <w:t xml:space="preserve">    subscriberRecordChangeMessage                       [54] UDMSubscriberRecordChangeMessage,</w:t>
      </w:r>
    </w:p>
    <w:p w14:paraId="2BA8F25A" w14:textId="77777777" w:rsidR="00754457" w:rsidRDefault="00754457" w:rsidP="00754457">
      <w:pPr>
        <w:pStyle w:val="Code"/>
      </w:pPr>
      <w:r>
        <w:t xml:space="preserve">    cancelLocationMessage                               [55] UDMCancelLocationMessage,</w:t>
      </w:r>
    </w:p>
    <w:p w14:paraId="0B663094" w14:textId="77777777" w:rsidR="00754457" w:rsidRDefault="00754457" w:rsidP="00754457">
      <w:pPr>
        <w:pStyle w:val="Code"/>
      </w:pPr>
    </w:p>
    <w:p w14:paraId="6A6254FC" w14:textId="77777777" w:rsidR="00754457" w:rsidRDefault="00754457" w:rsidP="00754457">
      <w:pPr>
        <w:pStyle w:val="Code"/>
      </w:pPr>
      <w:r>
        <w:t xml:space="preserve">    -- SMS-related events continued from choice 12</w:t>
      </w:r>
    </w:p>
    <w:p w14:paraId="596342BA" w14:textId="77777777" w:rsidR="00754457" w:rsidRDefault="00754457" w:rsidP="00754457">
      <w:pPr>
        <w:pStyle w:val="Code"/>
      </w:pPr>
      <w:r>
        <w:t xml:space="preserve">    sMSReport                                           [56] SMSReport,</w:t>
      </w:r>
    </w:p>
    <w:p w14:paraId="5003CB16" w14:textId="77777777" w:rsidR="00754457" w:rsidRDefault="00754457" w:rsidP="00754457">
      <w:pPr>
        <w:pStyle w:val="Code"/>
      </w:pPr>
    </w:p>
    <w:p w14:paraId="3C92EBF3" w14:textId="77777777" w:rsidR="00754457" w:rsidRDefault="00754457" w:rsidP="00754457">
      <w:pPr>
        <w:pStyle w:val="Code"/>
      </w:pPr>
      <w:r>
        <w:t xml:space="preserve">    -- MA PDU session-related events, see clause 6.2.3.2.7</w:t>
      </w:r>
    </w:p>
    <w:p w14:paraId="6B72A4C3" w14:textId="77777777" w:rsidR="00754457" w:rsidRDefault="00754457" w:rsidP="00754457">
      <w:pPr>
        <w:pStyle w:val="Code"/>
      </w:pPr>
      <w:r>
        <w:t xml:space="preserve">    sMFMAPDUSessionEstablishment                        [57] SMFMAPDUSessionEstablishment,</w:t>
      </w:r>
    </w:p>
    <w:p w14:paraId="2827C4BA" w14:textId="77777777" w:rsidR="00754457" w:rsidRDefault="00754457" w:rsidP="00754457">
      <w:pPr>
        <w:pStyle w:val="Code"/>
      </w:pPr>
      <w:r>
        <w:t xml:space="preserve">    sMFMAPDUSessionModification                         [58] SMFMAPDUSessionModification,</w:t>
      </w:r>
    </w:p>
    <w:p w14:paraId="18B2DF07" w14:textId="77777777" w:rsidR="00754457" w:rsidRDefault="00754457" w:rsidP="00754457">
      <w:pPr>
        <w:pStyle w:val="Code"/>
      </w:pPr>
      <w:r>
        <w:t xml:space="preserve">    sMFMAPDUSessionRelease                              [59] SMFMAPDUSessionRelease,</w:t>
      </w:r>
    </w:p>
    <w:p w14:paraId="2122BFA6" w14:textId="77777777" w:rsidR="00754457" w:rsidRDefault="00754457" w:rsidP="00754457">
      <w:pPr>
        <w:pStyle w:val="Code"/>
      </w:pPr>
      <w:r>
        <w:t xml:space="preserve">    startOfInterceptionWithEstablishedMAPDUSession      [60] SMFStartOfInterceptionWithEstablishedMAPDUSession,</w:t>
      </w:r>
    </w:p>
    <w:p w14:paraId="4D1F0E4F" w14:textId="77777777" w:rsidR="00754457" w:rsidRDefault="00754457" w:rsidP="00754457">
      <w:pPr>
        <w:pStyle w:val="Code"/>
      </w:pPr>
      <w:r>
        <w:t xml:space="preserve">    unsuccessfulMASMProcedure                           [61] SMFMAUnsuccessfulProcedure,</w:t>
      </w:r>
    </w:p>
    <w:p w14:paraId="3B74BFB8" w14:textId="77777777" w:rsidR="00754457" w:rsidRDefault="00754457" w:rsidP="00754457">
      <w:pPr>
        <w:pStyle w:val="Code"/>
      </w:pPr>
    </w:p>
    <w:p w14:paraId="08EBD994" w14:textId="77777777" w:rsidR="00754457" w:rsidRDefault="00754457" w:rsidP="00754457">
      <w:pPr>
        <w:pStyle w:val="Code"/>
      </w:pPr>
      <w:r>
        <w:t xml:space="preserve">    -- Identifier Association events, see clauses 6.2.2.2.7 and 6.3.2.2.2</w:t>
      </w:r>
    </w:p>
    <w:p w14:paraId="5B06AD2C" w14:textId="77777777" w:rsidR="00754457" w:rsidRDefault="00754457" w:rsidP="00754457">
      <w:pPr>
        <w:pStyle w:val="Code"/>
      </w:pPr>
      <w:r>
        <w:t xml:space="preserve">    aMFIdentifierAssociation                            [62] AMFIdentifierAssociation,</w:t>
      </w:r>
    </w:p>
    <w:p w14:paraId="2A2E69D8" w14:textId="77777777" w:rsidR="00754457" w:rsidRDefault="00754457" w:rsidP="00754457">
      <w:pPr>
        <w:pStyle w:val="Code"/>
      </w:pPr>
      <w:r>
        <w:t xml:space="preserve">    mMEIdentifierAssociation                            [63] MMEIdentifierAssociation,</w:t>
      </w:r>
    </w:p>
    <w:p w14:paraId="519F5CC8" w14:textId="77777777" w:rsidR="00754457" w:rsidRDefault="00754457" w:rsidP="00754457">
      <w:pPr>
        <w:pStyle w:val="Code"/>
      </w:pPr>
    </w:p>
    <w:p w14:paraId="69B75246" w14:textId="77777777" w:rsidR="00754457" w:rsidRDefault="00754457" w:rsidP="00754457">
      <w:pPr>
        <w:pStyle w:val="Code"/>
      </w:pPr>
      <w:r>
        <w:t xml:space="preserve">    -- PDU to MA PDU session-related events, see clause 6.2.3.2.8</w:t>
      </w:r>
    </w:p>
    <w:p w14:paraId="38DC3DAB" w14:textId="77777777" w:rsidR="00754457" w:rsidRDefault="00754457" w:rsidP="00754457">
      <w:pPr>
        <w:pStyle w:val="Code"/>
      </w:pPr>
      <w:r>
        <w:t xml:space="preserve">    sMFPDUtoMAPDUSessionModification                    [64] SMFPDUtoMAPDUSessionModification,</w:t>
      </w:r>
    </w:p>
    <w:p w14:paraId="743694B9" w14:textId="77777777" w:rsidR="00754457" w:rsidRDefault="00754457" w:rsidP="00754457">
      <w:pPr>
        <w:pStyle w:val="Code"/>
      </w:pPr>
    </w:p>
    <w:p w14:paraId="6CF4619C" w14:textId="77777777" w:rsidR="00754457" w:rsidRDefault="00754457" w:rsidP="00754457">
      <w:pPr>
        <w:pStyle w:val="Code"/>
      </w:pPr>
      <w:r>
        <w:t xml:space="preserve">    -- NEF services related events, see clause 7.7.2</w:t>
      </w:r>
    </w:p>
    <w:p w14:paraId="765186CB" w14:textId="77777777" w:rsidR="00754457" w:rsidRDefault="00754457" w:rsidP="00754457">
      <w:pPr>
        <w:pStyle w:val="Code"/>
      </w:pPr>
      <w:r>
        <w:t xml:space="preserve">    nEFPDUSessionEstablishment                          [65] NEFPDUSessionEstablishment,</w:t>
      </w:r>
    </w:p>
    <w:p w14:paraId="30AD13F5" w14:textId="77777777" w:rsidR="00754457" w:rsidRDefault="00754457" w:rsidP="00754457">
      <w:pPr>
        <w:pStyle w:val="Code"/>
      </w:pPr>
      <w:r>
        <w:t xml:space="preserve">    nEFPDUSessionModification                           [66] NEFPDUSessionModification,</w:t>
      </w:r>
    </w:p>
    <w:p w14:paraId="7AE35B5E" w14:textId="77777777" w:rsidR="00754457" w:rsidRDefault="00754457" w:rsidP="00754457">
      <w:pPr>
        <w:pStyle w:val="Code"/>
      </w:pPr>
      <w:r>
        <w:t xml:space="preserve">    nEFPDUSessionRelease                                [67] NEFPDUSessionRelease,</w:t>
      </w:r>
    </w:p>
    <w:p w14:paraId="7F351C48" w14:textId="77777777" w:rsidR="00754457" w:rsidRDefault="00754457" w:rsidP="00754457">
      <w:pPr>
        <w:pStyle w:val="Code"/>
      </w:pPr>
      <w:r>
        <w:t xml:space="preserve">    nEFUnsuccessfulProcedure                            [68] NEFUnsuccessfulProcedure,</w:t>
      </w:r>
    </w:p>
    <w:p w14:paraId="338AEF2B" w14:textId="77777777" w:rsidR="00754457" w:rsidRDefault="00754457" w:rsidP="00754457">
      <w:pPr>
        <w:pStyle w:val="Code"/>
      </w:pPr>
      <w:r>
        <w:t xml:space="preserve">    nEFStartOfInterceptionWithEstablishedPDUSession     [69] NEFStartOfInterceptionWithEstablishedPDUSession,</w:t>
      </w:r>
    </w:p>
    <w:p w14:paraId="74060595" w14:textId="77777777" w:rsidR="00754457" w:rsidRDefault="00754457" w:rsidP="00754457">
      <w:pPr>
        <w:pStyle w:val="Code"/>
      </w:pPr>
      <w:r>
        <w:t xml:space="preserve">    nEFdeviceTrigger                                    [70] NEFDeviceTrigger,</w:t>
      </w:r>
    </w:p>
    <w:p w14:paraId="2611117A" w14:textId="77777777" w:rsidR="00754457" w:rsidRDefault="00754457" w:rsidP="00754457">
      <w:pPr>
        <w:pStyle w:val="Code"/>
      </w:pPr>
      <w:r>
        <w:t xml:space="preserve">    nEFdeviceTriggerReplace                             [71] NEFDeviceTriggerReplace,</w:t>
      </w:r>
    </w:p>
    <w:p w14:paraId="77D841F8" w14:textId="77777777" w:rsidR="00754457" w:rsidRDefault="00754457" w:rsidP="00754457">
      <w:pPr>
        <w:pStyle w:val="Code"/>
      </w:pPr>
      <w:r>
        <w:t xml:space="preserve">    nEFdeviceTriggerCancellation                        [72] NEFDeviceTriggerCancellation,</w:t>
      </w:r>
    </w:p>
    <w:p w14:paraId="3E67C054" w14:textId="77777777" w:rsidR="00754457" w:rsidRDefault="00754457" w:rsidP="00754457">
      <w:pPr>
        <w:pStyle w:val="Code"/>
      </w:pPr>
      <w:r>
        <w:t xml:space="preserve">    nEFdeviceTriggerReportNotify                        [73] NEFDeviceTriggerReportNotify,</w:t>
      </w:r>
    </w:p>
    <w:p w14:paraId="2D4A2C76" w14:textId="77777777" w:rsidR="00754457" w:rsidRDefault="00754457" w:rsidP="00754457">
      <w:pPr>
        <w:pStyle w:val="Code"/>
      </w:pPr>
      <w:r>
        <w:t xml:space="preserve">    nEFMSISDNLessMOSMS                                  [74] NEFMSISDNLessMOSMS,</w:t>
      </w:r>
    </w:p>
    <w:p w14:paraId="11986B75" w14:textId="77777777" w:rsidR="00754457" w:rsidRDefault="00754457" w:rsidP="00754457">
      <w:pPr>
        <w:pStyle w:val="Code"/>
      </w:pPr>
      <w:r>
        <w:t xml:space="preserve">    nEFExpectedUEBehaviourUpdate                        [75] NEFExpectedUEBehaviourUpdate,</w:t>
      </w:r>
    </w:p>
    <w:p w14:paraId="1F5F3103" w14:textId="77777777" w:rsidR="00754457" w:rsidRDefault="00754457" w:rsidP="00754457">
      <w:pPr>
        <w:pStyle w:val="Code"/>
      </w:pPr>
    </w:p>
    <w:p w14:paraId="21E7FAD6" w14:textId="77777777" w:rsidR="00754457" w:rsidRDefault="00754457" w:rsidP="00754457">
      <w:pPr>
        <w:pStyle w:val="Code"/>
      </w:pPr>
      <w:r>
        <w:t xml:space="preserve">    -- SCEF services related events, see clause 7.8.2</w:t>
      </w:r>
    </w:p>
    <w:p w14:paraId="5B8EA6CD" w14:textId="77777777" w:rsidR="00754457" w:rsidRDefault="00754457" w:rsidP="00754457">
      <w:pPr>
        <w:pStyle w:val="Code"/>
      </w:pPr>
      <w:r>
        <w:t xml:space="preserve">    sCEFPDNConnectionEstablishment                      [76] SCEFPDNConnectionEstablishment,</w:t>
      </w:r>
    </w:p>
    <w:p w14:paraId="0AA1F61F" w14:textId="77777777" w:rsidR="00754457" w:rsidRDefault="00754457" w:rsidP="00754457">
      <w:pPr>
        <w:pStyle w:val="Code"/>
      </w:pPr>
      <w:r>
        <w:t xml:space="preserve">    sCEFPDNConnectionUpdate                             [77] SCEFPDNConnectionUpdate,</w:t>
      </w:r>
    </w:p>
    <w:p w14:paraId="026BA91B" w14:textId="77777777" w:rsidR="00754457" w:rsidRDefault="00754457" w:rsidP="00754457">
      <w:pPr>
        <w:pStyle w:val="Code"/>
      </w:pPr>
      <w:r>
        <w:t xml:space="preserve">    sCEFPDNConnectionRelease                            [78] SCEFPDNConnectionRelease,</w:t>
      </w:r>
    </w:p>
    <w:p w14:paraId="774319DE" w14:textId="77777777" w:rsidR="00754457" w:rsidRDefault="00754457" w:rsidP="00754457">
      <w:pPr>
        <w:pStyle w:val="Code"/>
      </w:pPr>
      <w:r>
        <w:t xml:space="preserve">    sCEFUnsuccessfulProcedure                           [79] SCEFUnsuccessfulProcedure,</w:t>
      </w:r>
    </w:p>
    <w:p w14:paraId="6444482B" w14:textId="77777777" w:rsidR="00754457" w:rsidRDefault="00754457" w:rsidP="00754457">
      <w:pPr>
        <w:pStyle w:val="Code"/>
      </w:pPr>
      <w:r>
        <w:t xml:space="preserve">    sCEFStartOfInterceptionWithEstablishedPDNConnection [80] SCEFStartOfInterceptionWithEstablishedPDNConnection,</w:t>
      </w:r>
    </w:p>
    <w:p w14:paraId="2A918765" w14:textId="77777777" w:rsidR="00754457" w:rsidRDefault="00754457" w:rsidP="00754457">
      <w:pPr>
        <w:pStyle w:val="Code"/>
      </w:pPr>
      <w:r>
        <w:t xml:space="preserve">    sCEFdeviceTrigger                                   [81] SCEFDeviceTrigger,</w:t>
      </w:r>
    </w:p>
    <w:p w14:paraId="2C03E524" w14:textId="77777777" w:rsidR="00754457" w:rsidRDefault="00754457" w:rsidP="00754457">
      <w:pPr>
        <w:pStyle w:val="Code"/>
      </w:pPr>
      <w:r>
        <w:t xml:space="preserve">    sCEFdeviceTriggerReplace                            [82] SCEFDeviceTriggerReplace,</w:t>
      </w:r>
    </w:p>
    <w:p w14:paraId="2C7A5971" w14:textId="77777777" w:rsidR="00754457" w:rsidRDefault="00754457" w:rsidP="00754457">
      <w:pPr>
        <w:pStyle w:val="Code"/>
      </w:pPr>
      <w:r>
        <w:t xml:space="preserve">    sCEFdeviceTriggerCancellation                       [83] SCEFDeviceTriggerCancellation,</w:t>
      </w:r>
    </w:p>
    <w:p w14:paraId="6CC602D7" w14:textId="77777777" w:rsidR="00754457" w:rsidRDefault="00754457" w:rsidP="00754457">
      <w:pPr>
        <w:pStyle w:val="Code"/>
      </w:pPr>
      <w:r>
        <w:t xml:space="preserve">    sCEFdeviceTriggerReportNotify                       [84] SCEFDeviceTriggerReportNotify,</w:t>
      </w:r>
    </w:p>
    <w:p w14:paraId="0367D431" w14:textId="77777777" w:rsidR="00754457" w:rsidRDefault="00754457" w:rsidP="00754457">
      <w:pPr>
        <w:pStyle w:val="Code"/>
      </w:pPr>
      <w:r>
        <w:t xml:space="preserve">    sCEFMSISDNLessMOSMS                                 [85] SCEFMSISDNLessMOSMS,</w:t>
      </w:r>
    </w:p>
    <w:p w14:paraId="4144066F" w14:textId="77777777" w:rsidR="00754457" w:rsidRDefault="00754457" w:rsidP="00754457">
      <w:pPr>
        <w:pStyle w:val="Code"/>
      </w:pPr>
      <w:r>
        <w:t xml:space="preserve">    sCEFCommunicationPatternUpdate                      [86] SCEFCommunicationPatternUpdate,</w:t>
      </w:r>
    </w:p>
    <w:p w14:paraId="69B7B7B9" w14:textId="77777777" w:rsidR="00754457" w:rsidRDefault="00754457" w:rsidP="00754457">
      <w:pPr>
        <w:pStyle w:val="Code"/>
      </w:pPr>
    </w:p>
    <w:p w14:paraId="48102786" w14:textId="77777777" w:rsidR="00754457" w:rsidRDefault="00754457" w:rsidP="00754457">
      <w:pPr>
        <w:pStyle w:val="Code"/>
      </w:pPr>
      <w:r>
        <w:t xml:space="preserve">    -- EPS Events, see clause 6.3</w:t>
      </w:r>
    </w:p>
    <w:p w14:paraId="2EC90810" w14:textId="77777777" w:rsidR="00754457" w:rsidRDefault="00754457" w:rsidP="00754457">
      <w:pPr>
        <w:pStyle w:val="Code"/>
      </w:pPr>
    </w:p>
    <w:p w14:paraId="7147131E" w14:textId="77777777" w:rsidR="00754457" w:rsidRDefault="00754457" w:rsidP="00754457">
      <w:pPr>
        <w:pStyle w:val="Code"/>
      </w:pPr>
      <w:r>
        <w:t xml:space="preserve">    -- MME Events, see clause 6.3.2.2</w:t>
      </w:r>
    </w:p>
    <w:p w14:paraId="4EB566C6" w14:textId="77777777" w:rsidR="00754457" w:rsidRDefault="00754457" w:rsidP="00754457">
      <w:pPr>
        <w:pStyle w:val="Code"/>
      </w:pPr>
      <w:r>
        <w:t xml:space="preserve">    mMEAttach                                           [87] MMEAttach,</w:t>
      </w:r>
    </w:p>
    <w:p w14:paraId="2034A3F5" w14:textId="77777777" w:rsidR="00754457" w:rsidRDefault="00754457" w:rsidP="00754457">
      <w:pPr>
        <w:pStyle w:val="Code"/>
      </w:pPr>
      <w:r>
        <w:t xml:space="preserve">    mMEDetach                                           [88] MMEDetach,</w:t>
      </w:r>
    </w:p>
    <w:p w14:paraId="1E82A24E" w14:textId="77777777" w:rsidR="00754457" w:rsidRDefault="00754457" w:rsidP="00754457">
      <w:pPr>
        <w:pStyle w:val="Code"/>
      </w:pPr>
      <w:r>
        <w:t xml:space="preserve">    mMELocationUpdate                                   [89] MMELocationUpdate,</w:t>
      </w:r>
    </w:p>
    <w:p w14:paraId="14995BF0" w14:textId="77777777" w:rsidR="00754457" w:rsidRDefault="00754457" w:rsidP="00754457">
      <w:pPr>
        <w:pStyle w:val="Code"/>
      </w:pPr>
      <w:r>
        <w:t xml:space="preserve">    mMEStartOfInterceptionWithEPSAttachedUE             [90] MMEStartOfInterceptionWithEPSAttachedUE,</w:t>
      </w:r>
    </w:p>
    <w:p w14:paraId="5A68B23E" w14:textId="77777777" w:rsidR="00754457" w:rsidRDefault="00754457" w:rsidP="00754457">
      <w:pPr>
        <w:pStyle w:val="Code"/>
      </w:pPr>
      <w:r>
        <w:t xml:space="preserve">    mMEUnsuccessfulProcedure                            [91] MMEUnsuccessfulProcedure,</w:t>
      </w:r>
    </w:p>
    <w:p w14:paraId="7D8AED3B" w14:textId="77777777" w:rsidR="00754457" w:rsidRDefault="00754457" w:rsidP="00754457">
      <w:pPr>
        <w:pStyle w:val="Code"/>
      </w:pPr>
    </w:p>
    <w:p w14:paraId="55BBE22C" w14:textId="77777777" w:rsidR="00754457" w:rsidRDefault="00754457" w:rsidP="00754457">
      <w:pPr>
        <w:pStyle w:val="Code"/>
      </w:pPr>
      <w:r>
        <w:t xml:space="preserve">    -- AKMA key management events, see clause 7.9.1</w:t>
      </w:r>
    </w:p>
    <w:p w14:paraId="23E0A800" w14:textId="77777777" w:rsidR="00754457" w:rsidRDefault="00754457" w:rsidP="00754457">
      <w:pPr>
        <w:pStyle w:val="Code"/>
      </w:pPr>
      <w:r>
        <w:t xml:space="preserve">    aAnFAnchorKeyRegister                               [92] AAnFAnchorKeyRegister,</w:t>
      </w:r>
    </w:p>
    <w:p w14:paraId="7C99BEB2" w14:textId="77777777" w:rsidR="00754457" w:rsidRDefault="00754457" w:rsidP="00754457">
      <w:pPr>
        <w:pStyle w:val="Code"/>
      </w:pPr>
      <w:r>
        <w:t xml:space="preserve">    aAnFKAKMAApplicationKeyGet                          [93] AAnFKAKMAApplicationKeyGet,</w:t>
      </w:r>
    </w:p>
    <w:p w14:paraId="3135A36F" w14:textId="77777777" w:rsidR="00754457" w:rsidRDefault="00754457" w:rsidP="00754457">
      <w:pPr>
        <w:pStyle w:val="Code"/>
      </w:pPr>
      <w:r>
        <w:t xml:space="preserve">    aAnFStartOfInterceptWithEstablishedAKMAKeyMaterial  [94] AAnFStartOfInterceptWithEstablishedAKMAKeyMaterial,</w:t>
      </w:r>
    </w:p>
    <w:p w14:paraId="71CB9B09" w14:textId="77777777" w:rsidR="00754457" w:rsidRDefault="00754457" w:rsidP="00754457">
      <w:pPr>
        <w:pStyle w:val="Code"/>
      </w:pPr>
      <w:r>
        <w:t xml:space="preserve">    aAnFAKMAContextRemovalRecord                        [95] AAnFAKMAContextRemovalRecord,</w:t>
      </w:r>
    </w:p>
    <w:p w14:paraId="2B078D93" w14:textId="77777777" w:rsidR="00754457" w:rsidRDefault="00754457" w:rsidP="00754457">
      <w:pPr>
        <w:pStyle w:val="Code"/>
      </w:pPr>
      <w:r>
        <w:t xml:space="preserve">    aFAKMAApplicationKeyRefresh                         [96] AFAKMAApplicationKeyRefresh,</w:t>
      </w:r>
    </w:p>
    <w:p w14:paraId="5BCF0A0E" w14:textId="77777777" w:rsidR="00754457" w:rsidRDefault="00754457" w:rsidP="00754457">
      <w:pPr>
        <w:pStyle w:val="Code"/>
      </w:pPr>
      <w:r>
        <w:t xml:space="preserve">    aFStartOfInterceptWithEstablishedAKMAApplicationKey [97] AFStartOfInterceptWithEstablishedAKMAApplicationKey,</w:t>
      </w:r>
    </w:p>
    <w:p w14:paraId="30C1AA22" w14:textId="77777777" w:rsidR="00754457" w:rsidRDefault="00754457" w:rsidP="00754457">
      <w:pPr>
        <w:pStyle w:val="Code"/>
      </w:pPr>
      <w:r>
        <w:t xml:space="preserve">    aFAuxiliarySecurityParameterEstablishment           [98] AFAuxiliarySecurityParameterEstablishment,</w:t>
      </w:r>
    </w:p>
    <w:p w14:paraId="10A8952C" w14:textId="77777777" w:rsidR="00754457" w:rsidRDefault="00754457" w:rsidP="00754457">
      <w:pPr>
        <w:pStyle w:val="Code"/>
      </w:pPr>
      <w:r>
        <w:t xml:space="preserve">    aFApplicationKeyRemoval                             [99] AFApplicationKeyRemoval,</w:t>
      </w:r>
    </w:p>
    <w:p w14:paraId="2E6F8304" w14:textId="77777777" w:rsidR="00754457" w:rsidRDefault="00754457" w:rsidP="00754457">
      <w:pPr>
        <w:pStyle w:val="Code"/>
      </w:pPr>
    </w:p>
    <w:p w14:paraId="0701F59E" w14:textId="77777777" w:rsidR="00754457" w:rsidRDefault="00754457" w:rsidP="00754457">
      <w:pPr>
        <w:pStyle w:val="Code"/>
      </w:pPr>
      <w:r>
        <w:t xml:space="preserve">    -- HR LI Events, see clause 7.10.3.3</w:t>
      </w:r>
    </w:p>
    <w:p w14:paraId="7138549C" w14:textId="77777777" w:rsidR="00754457" w:rsidRDefault="00754457" w:rsidP="00754457">
      <w:pPr>
        <w:pStyle w:val="Code"/>
      </w:pPr>
      <w:r>
        <w:t xml:space="preserve">    n9HRPDUSessionInfo                                  [100] N9HRPDUSessionInfo,</w:t>
      </w:r>
    </w:p>
    <w:p w14:paraId="1912D6F1" w14:textId="77777777" w:rsidR="00754457" w:rsidRDefault="00754457" w:rsidP="00754457">
      <w:pPr>
        <w:pStyle w:val="Code"/>
      </w:pPr>
      <w:r>
        <w:t xml:space="preserve">    s8HRBearerInfo                                      [101] S8HRBearerInfo,</w:t>
      </w:r>
    </w:p>
    <w:p w14:paraId="02CC8F2E" w14:textId="77777777" w:rsidR="00754457" w:rsidRDefault="00754457" w:rsidP="00754457">
      <w:pPr>
        <w:pStyle w:val="Code"/>
      </w:pPr>
    </w:p>
    <w:p w14:paraId="7C9D90F4" w14:textId="60C9C632" w:rsidR="00754457" w:rsidRDefault="00754457" w:rsidP="00754457">
      <w:pPr>
        <w:pStyle w:val="Code"/>
      </w:pPr>
      <w:r>
        <w:t xml:space="preserve">    -- Separated Location Reporting, see clause 7.3.</w:t>
      </w:r>
      <w:r w:rsidR="00EA51C9">
        <w:t>4</w:t>
      </w:r>
    </w:p>
    <w:p w14:paraId="43CED827" w14:textId="77777777" w:rsidR="00754457" w:rsidRDefault="00754457" w:rsidP="00754457">
      <w:pPr>
        <w:pStyle w:val="Code"/>
      </w:pPr>
      <w:r>
        <w:t xml:space="preserve">    separatedLocationReporting                          [102] SeparatedLocationReporting,</w:t>
      </w:r>
    </w:p>
    <w:p w14:paraId="71473625" w14:textId="77777777" w:rsidR="00754457" w:rsidRDefault="00754457" w:rsidP="00754457">
      <w:pPr>
        <w:pStyle w:val="Code"/>
      </w:pPr>
    </w:p>
    <w:p w14:paraId="53F50B72" w14:textId="04F37641" w:rsidR="00754457" w:rsidRDefault="00754457" w:rsidP="00754457">
      <w:pPr>
        <w:pStyle w:val="Code"/>
      </w:pPr>
      <w:r>
        <w:t xml:space="preserve">    -- STIR SHAKEN and RCD/eCNAM Events, see clause </w:t>
      </w:r>
      <w:r w:rsidR="005A55FF">
        <w:t>7.11.</w:t>
      </w:r>
      <w:r>
        <w:t>2</w:t>
      </w:r>
    </w:p>
    <w:p w14:paraId="7AC504BA" w14:textId="77777777" w:rsidR="00754457" w:rsidRDefault="00754457" w:rsidP="00754457">
      <w:pPr>
        <w:pStyle w:val="Code"/>
      </w:pPr>
      <w:r>
        <w:t xml:space="preserve">    sTIRSHAKENSignatureGeneration                       [103] STIRSHAKENSignatureGeneration,</w:t>
      </w:r>
    </w:p>
    <w:p w14:paraId="73535E7C" w14:textId="77777777" w:rsidR="00754457" w:rsidRDefault="00754457" w:rsidP="00754457">
      <w:pPr>
        <w:pStyle w:val="Code"/>
      </w:pPr>
      <w:r>
        <w:t xml:space="preserve">    sTIRSHAKENSignatureValidation                       [104] STIRSHAKENSignatureValidation,</w:t>
      </w:r>
    </w:p>
    <w:p w14:paraId="605CB242" w14:textId="6F8BA24E" w:rsidR="00754457" w:rsidRDefault="00754457" w:rsidP="00754457">
      <w:pPr>
        <w:pStyle w:val="Code"/>
      </w:pPr>
      <w:r>
        <w:t xml:space="preserve">    -- IMS events, see clause </w:t>
      </w:r>
      <w:r w:rsidR="005A55FF">
        <w:t>7.11.</w:t>
      </w:r>
      <w:r>
        <w:t>4.2</w:t>
      </w:r>
    </w:p>
    <w:p w14:paraId="5F2F6784" w14:textId="77777777" w:rsidR="00754457" w:rsidRDefault="00754457" w:rsidP="00754457">
      <w:pPr>
        <w:pStyle w:val="Code"/>
      </w:pPr>
      <w:r>
        <w:t xml:space="preserve">    iMSMessage                                          [105] IMSMessage,</w:t>
      </w:r>
    </w:p>
    <w:p w14:paraId="38A30F1E" w14:textId="77777777" w:rsidR="00754457" w:rsidRDefault="00754457" w:rsidP="00754457">
      <w:pPr>
        <w:pStyle w:val="Code"/>
      </w:pPr>
      <w:r>
        <w:t xml:space="preserve">    startOfInterceptionForActiveIMSSession              [106] StartOfInterceptionForActiveIMSSession</w:t>
      </w:r>
    </w:p>
    <w:p w14:paraId="6287B568" w14:textId="77777777" w:rsidR="00754457" w:rsidRDefault="00754457" w:rsidP="00754457">
      <w:pPr>
        <w:pStyle w:val="Code"/>
      </w:pPr>
      <w:r>
        <w:t>}</w:t>
      </w:r>
    </w:p>
    <w:p w14:paraId="0B4749E0" w14:textId="77777777" w:rsidR="00754457" w:rsidRDefault="00754457" w:rsidP="00754457">
      <w:pPr>
        <w:pStyle w:val="Code"/>
      </w:pPr>
    </w:p>
    <w:p w14:paraId="48E9C9DA" w14:textId="77777777" w:rsidR="00754457" w:rsidRDefault="00754457" w:rsidP="00754457">
      <w:pPr>
        <w:pStyle w:val="CodeHeader"/>
      </w:pPr>
      <w:r>
        <w:t>-- ==============</w:t>
      </w:r>
    </w:p>
    <w:p w14:paraId="4BF181DE" w14:textId="77777777" w:rsidR="00754457" w:rsidRDefault="00754457" w:rsidP="00754457">
      <w:pPr>
        <w:pStyle w:val="CodeHeader"/>
      </w:pPr>
      <w:r>
        <w:t>-- X3 xCC payload</w:t>
      </w:r>
    </w:p>
    <w:p w14:paraId="0B0FFB0B" w14:textId="77777777" w:rsidR="00754457" w:rsidRDefault="00754457" w:rsidP="00754457">
      <w:pPr>
        <w:pStyle w:val="Code"/>
      </w:pPr>
      <w:r>
        <w:t>-- ==============</w:t>
      </w:r>
    </w:p>
    <w:p w14:paraId="7F1E7CDB" w14:textId="77777777" w:rsidR="00754457" w:rsidRDefault="00754457" w:rsidP="00754457">
      <w:pPr>
        <w:pStyle w:val="Code"/>
      </w:pPr>
    </w:p>
    <w:p w14:paraId="4FA8CFAC" w14:textId="77777777" w:rsidR="00754457" w:rsidRDefault="00754457" w:rsidP="00754457">
      <w:pPr>
        <w:pStyle w:val="Code"/>
      </w:pPr>
      <w:r>
        <w:t>-- No additional xCC payload definitions required in the present document.</w:t>
      </w:r>
    </w:p>
    <w:p w14:paraId="1A33EBE7" w14:textId="77777777" w:rsidR="00754457" w:rsidRDefault="00754457" w:rsidP="00754457">
      <w:pPr>
        <w:pStyle w:val="Code"/>
      </w:pPr>
    </w:p>
    <w:p w14:paraId="54EDBE68" w14:textId="77777777" w:rsidR="00754457" w:rsidRDefault="00754457" w:rsidP="00754457">
      <w:pPr>
        <w:pStyle w:val="CodeHeader"/>
      </w:pPr>
      <w:r>
        <w:t>-- ===============</w:t>
      </w:r>
    </w:p>
    <w:p w14:paraId="3FAE6C2E" w14:textId="77777777" w:rsidR="00754457" w:rsidRDefault="00754457" w:rsidP="00754457">
      <w:pPr>
        <w:pStyle w:val="CodeHeader"/>
      </w:pPr>
      <w:r>
        <w:t>-- HI2 IRI payload</w:t>
      </w:r>
    </w:p>
    <w:p w14:paraId="2178F6BB" w14:textId="77777777" w:rsidR="00754457" w:rsidRDefault="00754457" w:rsidP="00754457">
      <w:pPr>
        <w:pStyle w:val="Code"/>
      </w:pPr>
      <w:r>
        <w:t>-- ===============</w:t>
      </w:r>
    </w:p>
    <w:p w14:paraId="389E2B7E" w14:textId="77777777" w:rsidR="00754457" w:rsidRDefault="00754457" w:rsidP="00754457">
      <w:pPr>
        <w:pStyle w:val="Code"/>
      </w:pPr>
    </w:p>
    <w:p w14:paraId="26F74629" w14:textId="77777777" w:rsidR="00754457" w:rsidRDefault="00754457" w:rsidP="00754457">
      <w:pPr>
        <w:pStyle w:val="Code"/>
      </w:pPr>
      <w:r>
        <w:t>IRIPayload ::= SEQUENCE</w:t>
      </w:r>
    </w:p>
    <w:p w14:paraId="774B4E03" w14:textId="77777777" w:rsidR="00754457" w:rsidRDefault="00754457" w:rsidP="00754457">
      <w:pPr>
        <w:pStyle w:val="Code"/>
      </w:pPr>
      <w:r>
        <w:t>{</w:t>
      </w:r>
    </w:p>
    <w:p w14:paraId="1EFCAEFF" w14:textId="77777777" w:rsidR="00754457" w:rsidRDefault="00754457" w:rsidP="00754457">
      <w:pPr>
        <w:pStyle w:val="Code"/>
      </w:pPr>
      <w:r>
        <w:t xml:space="preserve">    iRIPayloadOID       [1] RELATIVE-OID,</w:t>
      </w:r>
    </w:p>
    <w:p w14:paraId="5ED2214F" w14:textId="77777777" w:rsidR="00754457" w:rsidRDefault="00754457" w:rsidP="00754457">
      <w:pPr>
        <w:pStyle w:val="Code"/>
      </w:pPr>
      <w:r>
        <w:t xml:space="preserve">    event               [2] IRIEvent,</w:t>
      </w:r>
    </w:p>
    <w:p w14:paraId="3E54C823" w14:textId="77777777" w:rsidR="00754457" w:rsidRDefault="00754457" w:rsidP="00754457">
      <w:pPr>
        <w:pStyle w:val="Code"/>
      </w:pPr>
      <w:r>
        <w:t xml:space="preserve">    targetIdentifiers   [3] SEQUENCE OF IRITargetIdentifier OPTIONAL</w:t>
      </w:r>
    </w:p>
    <w:p w14:paraId="558ECAE5" w14:textId="77777777" w:rsidR="00754457" w:rsidRDefault="00754457" w:rsidP="00754457">
      <w:pPr>
        <w:pStyle w:val="Code"/>
      </w:pPr>
      <w:r>
        <w:t>}</w:t>
      </w:r>
    </w:p>
    <w:p w14:paraId="620A8769" w14:textId="77777777" w:rsidR="00754457" w:rsidRDefault="00754457" w:rsidP="00754457">
      <w:pPr>
        <w:pStyle w:val="Code"/>
      </w:pPr>
    </w:p>
    <w:p w14:paraId="48F9A747" w14:textId="77777777" w:rsidR="00754457" w:rsidRDefault="00754457" w:rsidP="00754457">
      <w:pPr>
        <w:pStyle w:val="Code"/>
      </w:pPr>
      <w:r>
        <w:t>IRIEvent ::= CHOICE</w:t>
      </w:r>
    </w:p>
    <w:p w14:paraId="2C932A5B" w14:textId="77777777" w:rsidR="00754457" w:rsidRDefault="00754457" w:rsidP="00754457">
      <w:pPr>
        <w:pStyle w:val="Code"/>
      </w:pPr>
      <w:r>
        <w:t>{</w:t>
      </w:r>
    </w:p>
    <w:p w14:paraId="24CCBD8D" w14:textId="77777777" w:rsidR="00754457" w:rsidRDefault="00754457" w:rsidP="00754457">
      <w:pPr>
        <w:pStyle w:val="Code"/>
      </w:pPr>
      <w:r>
        <w:t xml:space="preserve">    -- Registration-related events, see clause 6.2.2</w:t>
      </w:r>
    </w:p>
    <w:p w14:paraId="5D90918E" w14:textId="77777777" w:rsidR="00754457" w:rsidRDefault="00754457" w:rsidP="00754457">
      <w:pPr>
        <w:pStyle w:val="Code"/>
      </w:pPr>
      <w:r>
        <w:t xml:space="preserve">    registration                                        [1] AMFRegistration,</w:t>
      </w:r>
    </w:p>
    <w:p w14:paraId="0E2CCB6E" w14:textId="77777777" w:rsidR="00754457" w:rsidRDefault="00754457" w:rsidP="00754457">
      <w:pPr>
        <w:pStyle w:val="Code"/>
      </w:pPr>
      <w:r>
        <w:t xml:space="preserve">    deregistration                                      [2] AMFDeregistration,</w:t>
      </w:r>
    </w:p>
    <w:p w14:paraId="67850271" w14:textId="77777777" w:rsidR="00754457" w:rsidRDefault="00754457" w:rsidP="00754457">
      <w:pPr>
        <w:pStyle w:val="Code"/>
      </w:pPr>
      <w:r>
        <w:t xml:space="preserve">    locationUpdate                                      [3] AMFLocationUpdate,</w:t>
      </w:r>
    </w:p>
    <w:p w14:paraId="74BB8DD4" w14:textId="77777777" w:rsidR="00754457" w:rsidRDefault="00754457" w:rsidP="00754457">
      <w:pPr>
        <w:pStyle w:val="Code"/>
      </w:pPr>
      <w:r>
        <w:t xml:space="preserve">    startOfInterceptionWithRegisteredUE                 [4] AMFStartOfInterceptionWithRegisteredUE,</w:t>
      </w:r>
    </w:p>
    <w:p w14:paraId="5A3CE39E" w14:textId="77777777" w:rsidR="00754457" w:rsidRDefault="00754457" w:rsidP="00754457">
      <w:pPr>
        <w:pStyle w:val="Code"/>
      </w:pPr>
      <w:r>
        <w:t xml:space="preserve">    unsuccessfulRegistrationProcedure                   [5] AMFUnsuccessfulProcedure,</w:t>
      </w:r>
    </w:p>
    <w:p w14:paraId="6CF509ED" w14:textId="77777777" w:rsidR="00754457" w:rsidRDefault="00754457" w:rsidP="00754457">
      <w:pPr>
        <w:pStyle w:val="Code"/>
      </w:pPr>
    </w:p>
    <w:p w14:paraId="0F8AA7A9" w14:textId="77777777" w:rsidR="00754457" w:rsidRDefault="00754457" w:rsidP="00754457">
      <w:pPr>
        <w:pStyle w:val="Code"/>
      </w:pPr>
      <w:r>
        <w:t xml:space="preserve">    -- PDU session-related events, see clause 6.2.3</w:t>
      </w:r>
    </w:p>
    <w:p w14:paraId="554EBADC" w14:textId="77777777" w:rsidR="00754457" w:rsidRDefault="00754457" w:rsidP="00754457">
      <w:pPr>
        <w:pStyle w:val="Code"/>
      </w:pPr>
      <w:r>
        <w:t xml:space="preserve">    pDUSessionEstablishment                             [6] SMFPDUSessionEstablishment,</w:t>
      </w:r>
    </w:p>
    <w:p w14:paraId="48637A2A" w14:textId="77777777" w:rsidR="00754457" w:rsidRDefault="00754457" w:rsidP="00754457">
      <w:pPr>
        <w:pStyle w:val="Code"/>
      </w:pPr>
      <w:r>
        <w:t xml:space="preserve">    pDUSessionModification                              [7] SMFPDUSessionModification,</w:t>
      </w:r>
    </w:p>
    <w:p w14:paraId="2B527AD8" w14:textId="77777777" w:rsidR="00754457" w:rsidRDefault="00754457" w:rsidP="00754457">
      <w:pPr>
        <w:pStyle w:val="Code"/>
      </w:pPr>
      <w:r>
        <w:t xml:space="preserve">    pDUSessionRelease                                   [8] SMFPDUSessionRelease,</w:t>
      </w:r>
    </w:p>
    <w:p w14:paraId="163F854A" w14:textId="77777777" w:rsidR="00754457" w:rsidRDefault="00754457" w:rsidP="00754457">
      <w:pPr>
        <w:pStyle w:val="Code"/>
      </w:pPr>
      <w:r>
        <w:t xml:space="preserve">    startOfInterceptionWithEstablishedPDUSession        [9] SMFStartOfInterceptionWithEstablishedPDUSession,</w:t>
      </w:r>
    </w:p>
    <w:p w14:paraId="1DE9330A" w14:textId="77777777" w:rsidR="00754457" w:rsidRDefault="00754457" w:rsidP="00754457">
      <w:pPr>
        <w:pStyle w:val="Code"/>
      </w:pPr>
      <w:r>
        <w:t xml:space="preserve">    unsuccessfulSessionProcedure                        [10] SMFUnsuccessfulProcedure,</w:t>
      </w:r>
    </w:p>
    <w:p w14:paraId="1657C13B" w14:textId="77777777" w:rsidR="00754457" w:rsidRDefault="00754457" w:rsidP="00754457">
      <w:pPr>
        <w:pStyle w:val="Code"/>
      </w:pPr>
    </w:p>
    <w:p w14:paraId="3F9CA98F" w14:textId="77777777" w:rsidR="00754457" w:rsidRDefault="00754457" w:rsidP="00754457">
      <w:pPr>
        <w:pStyle w:val="Code"/>
      </w:pPr>
      <w:r>
        <w:t xml:space="preserve">    -- Subscriber-management related events, see clause 7.2.2</w:t>
      </w:r>
    </w:p>
    <w:p w14:paraId="7821A478" w14:textId="77777777" w:rsidR="00754457" w:rsidRDefault="00754457" w:rsidP="00754457">
      <w:pPr>
        <w:pStyle w:val="Code"/>
      </w:pPr>
      <w:r>
        <w:t xml:space="preserve">    servingSystemMessage                                [11] UDMServingSystemMessage,</w:t>
      </w:r>
    </w:p>
    <w:p w14:paraId="3DAF8169" w14:textId="77777777" w:rsidR="00754457" w:rsidRDefault="00754457" w:rsidP="00754457">
      <w:pPr>
        <w:pStyle w:val="Code"/>
      </w:pPr>
    </w:p>
    <w:p w14:paraId="11046FB1" w14:textId="77777777" w:rsidR="00754457" w:rsidRDefault="00754457" w:rsidP="00754457">
      <w:pPr>
        <w:pStyle w:val="Code"/>
      </w:pPr>
      <w:r>
        <w:t xml:space="preserve">    -- SMS-related events, see clause 6.2.5, see also sMSReport ([56] below)</w:t>
      </w:r>
    </w:p>
    <w:p w14:paraId="723D84E8" w14:textId="77777777" w:rsidR="00754457" w:rsidRDefault="00754457" w:rsidP="00754457">
      <w:pPr>
        <w:pStyle w:val="Code"/>
      </w:pPr>
      <w:r>
        <w:t xml:space="preserve">    sMSMessage                                          [12] SMSMessage,</w:t>
      </w:r>
    </w:p>
    <w:p w14:paraId="3D20AD8B" w14:textId="77777777" w:rsidR="00754457" w:rsidRDefault="00754457" w:rsidP="00754457">
      <w:pPr>
        <w:pStyle w:val="Code"/>
      </w:pPr>
    </w:p>
    <w:p w14:paraId="29AE91AD" w14:textId="77777777" w:rsidR="00754457" w:rsidRDefault="00754457" w:rsidP="00754457">
      <w:pPr>
        <w:pStyle w:val="Code"/>
      </w:pPr>
      <w:r>
        <w:t xml:space="preserve">    -- LALS-related events, see clause 7.3.3</w:t>
      </w:r>
    </w:p>
    <w:p w14:paraId="29176E12" w14:textId="77777777" w:rsidR="00754457" w:rsidRDefault="00754457" w:rsidP="00754457">
      <w:pPr>
        <w:pStyle w:val="Code"/>
      </w:pPr>
      <w:r>
        <w:t xml:space="preserve">    lALSReport                                          [13] LALSReport,</w:t>
      </w:r>
    </w:p>
    <w:p w14:paraId="02E66250" w14:textId="77777777" w:rsidR="00754457" w:rsidRDefault="00754457" w:rsidP="00754457">
      <w:pPr>
        <w:pStyle w:val="Code"/>
      </w:pPr>
    </w:p>
    <w:p w14:paraId="5B564C43" w14:textId="77777777" w:rsidR="00754457" w:rsidRDefault="00754457" w:rsidP="00754457">
      <w:pPr>
        <w:pStyle w:val="Code"/>
      </w:pPr>
      <w:r>
        <w:t xml:space="preserve">    -- PDHR/PDSR-related events, see clause 6.2.3.4.1</w:t>
      </w:r>
    </w:p>
    <w:p w14:paraId="18B87ED6" w14:textId="77777777" w:rsidR="00754457" w:rsidRDefault="00754457" w:rsidP="00754457">
      <w:pPr>
        <w:pStyle w:val="Code"/>
      </w:pPr>
      <w:r>
        <w:t xml:space="preserve">    pDHeaderReport                                      [14] PDHeaderReport,</w:t>
      </w:r>
    </w:p>
    <w:p w14:paraId="78E68FB6" w14:textId="77777777" w:rsidR="00754457" w:rsidRDefault="00754457" w:rsidP="00754457">
      <w:pPr>
        <w:pStyle w:val="Code"/>
      </w:pPr>
      <w:r>
        <w:t xml:space="preserve">    pDSummaryReport                                     [15] PDSummaryReport,</w:t>
      </w:r>
    </w:p>
    <w:p w14:paraId="40242D42" w14:textId="77777777" w:rsidR="00754457" w:rsidRDefault="00754457" w:rsidP="00754457">
      <w:pPr>
        <w:pStyle w:val="Code"/>
      </w:pPr>
    </w:p>
    <w:p w14:paraId="46E9056F" w14:textId="0103AD6A" w:rsidR="00754457" w:rsidRDefault="00754457" w:rsidP="00754457">
      <w:pPr>
        <w:pStyle w:val="Code"/>
      </w:pPr>
      <w:r>
        <w:t xml:space="preserve">    -- MDF-related events, see clause 7.3.</w:t>
      </w:r>
      <w:r w:rsidR="002D05E1">
        <w:t>2</w:t>
      </w:r>
    </w:p>
    <w:p w14:paraId="74823F99" w14:textId="77777777" w:rsidR="00754457" w:rsidRDefault="00754457" w:rsidP="00754457">
      <w:pPr>
        <w:pStyle w:val="Code"/>
      </w:pPr>
      <w:r>
        <w:t xml:space="preserve">    mDFCellSiteReport                                   [16] MDFCellSiteReport,</w:t>
      </w:r>
    </w:p>
    <w:p w14:paraId="43CECD56" w14:textId="77777777" w:rsidR="00754457" w:rsidRDefault="00754457" w:rsidP="00754457">
      <w:pPr>
        <w:pStyle w:val="Code"/>
      </w:pPr>
    </w:p>
    <w:p w14:paraId="6FA846B6" w14:textId="77777777" w:rsidR="00754457" w:rsidRDefault="00754457" w:rsidP="00754457">
      <w:pPr>
        <w:pStyle w:val="Code"/>
      </w:pPr>
      <w:r>
        <w:t xml:space="preserve">    -- MMS-related events, see clause 7.4.2</w:t>
      </w:r>
    </w:p>
    <w:p w14:paraId="25ADB898" w14:textId="77777777" w:rsidR="00754457" w:rsidRDefault="00754457" w:rsidP="00754457">
      <w:pPr>
        <w:pStyle w:val="Code"/>
      </w:pPr>
      <w:r>
        <w:t xml:space="preserve">    mMSSend                                             [17] MMSSend,</w:t>
      </w:r>
    </w:p>
    <w:p w14:paraId="148F5818" w14:textId="77777777" w:rsidR="00754457" w:rsidRDefault="00754457" w:rsidP="00754457">
      <w:pPr>
        <w:pStyle w:val="Code"/>
      </w:pPr>
      <w:r>
        <w:t xml:space="preserve">    mMSSendByNonLocalTarget                             [18] MMSSendByNonLocalTarget,</w:t>
      </w:r>
    </w:p>
    <w:p w14:paraId="5A333F06" w14:textId="77777777" w:rsidR="00754457" w:rsidRDefault="00754457" w:rsidP="00754457">
      <w:pPr>
        <w:pStyle w:val="Code"/>
      </w:pPr>
      <w:r>
        <w:t xml:space="preserve">    mMSNotification                                     [19] MMSNotification,</w:t>
      </w:r>
    </w:p>
    <w:p w14:paraId="7B05ACC2" w14:textId="77777777" w:rsidR="00754457" w:rsidRDefault="00754457" w:rsidP="00754457">
      <w:pPr>
        <w:pStyle w:val="Code"/>
      </w:pPr>
      <w:r>
        <w:t xml:space="preserve">    mMSSendToNonLocalTarget                             [20] MMSSendToNonLocalTarget,</w:t>
      </w:r>
    </w:p>
    <w:p w14:paraId="23C177AE" w14:textId="77777777" w:rsidR="00754457" w:rsidRDefault="00754457" w:rsidP="00754457">
      <w:pPr>
        <w:pStyle w:val="Code"/>
      </w:pPr>
      <w:r>
        <w:t xml:space="preserve">    mMSNotificationResponse                             [21] MMSNotificationResponse,</w:t>
      </w:r>
    </w:p>
    <w:p w14:paraId="50190296" w14:textId="77777777" w:rsidR="00754457" w:rsidRDefault="00754457" w:rsidP="00754457">
      <w:pPr>
        <w:pStyle w:val="Code"/>
      </w:pPr>
      <w:r>
        <w:t xml:space="preserve">    mMSRetrieval                                        [22] MMSRetrieval,</w:t>
      </w:r>
    </w:p>
    <w:p w14:paraId="6A850D0E" w14:textId="77777777" w:rsidR="00754457" w:rsidRDefault="00754457" w:rsidP="00754457">
      <w:pPr>
        <w:pStyle w:val="Code"/>
      </w:pPr>
      <w:r>
        <w:t xml:space="preserve">    mMSDeliveryAck                                      [23] MMSDeliveryAck,</w:t>
      </w:r>
    </w:p>
    <w:p w14:paraId="0D52C6C1" w14:textId="77777777" w:rsidR="00754457" w:rsidRDefault="00754457" w:rsidP="00754457">
      <w:pPr>
        <w:pStyle w:val="Code"/>
      </w:pPr>
      <w:r>
        <w:t xml:space="preserve">    mMSForward                                          [24] MMSForward,</w:t>
      </w:r>
    </w:p>
    <w:p w14:paraId="3B9F8679" w14:textId="77777777" w:rsidR="00754457" w:rsidRDefault="00754457" w:rsidP="00754457">
      <w:pPr>
        <w:pStyle w:val="Code"/>
      </w:pPr>
      <w:r>
        <w:t xml:space="preserve">    mMSDeleteFromRelay                                  [25] MMSDeleteFromRelay,</w:t>
      </w:r>
    </w:p>
    <w:p w14:paraId="71F697CF" w14:textId="77777777" w:rsidR="00754457" w:rsidRDefault="00754457" w:rsidP="00754457">
      <w:pPr>
        <w:pStyle w:val="Code"/>
      </w:pPr>
      <w:r>
        <w:t xml:space="preserve">    mMSDeliveryReport                                   [26] MMSDeliveryReport,</w:t>
      </w:r>
    </w:p>
    <w:p w14:paraId="1C2AE7D2" w14:textId="77777777" w:rsidR="00754457" w:rsidRDefault="00754457" w:rsidP="00754457">
      <w:pPr>
        <w:pStyle w:val="Code"/>
      </w:pPr>
      <w:r>
        <w:t xml:space="preserve">    mMSDeliveryReportNonLocalTarget                     [27] MMSDeliveryReportNonLocalTarget,</w:t>
      </w:r>
    </w:p>
    <w:p w14:paraId="350C3470" w14:textId="77777777" w:rsidR="00754457" w:rsidRDefault="00754457" w:rsidP="00754457">
      <w:pPr>
        <w:pStyle w:val="Code"/>
      </w:pPr>
      <w:r>
        <w:t xml:space="preserve">    mMSReadReport                                       [28] MMSReadReport,</w:t>
      </w:r>
    </w:p>
    <w:p w14:paraId="30447BAA" w14:textId="77777777" w:rsidR="00754457" w:rsidRDefault="00754457" w:rsidP="00754457">
      <w:pPr>
        <w:pStyle w:val="Code"/>
      </w:pPr>
      <w:r>
        <w:t xml:space="preserve">    mMSReadReportNonLocalTarget                         [29] MMSReadReportNonLocalTarget,</w:t>
      </w:r>
    </w:p>
    <w:p w14:paraId="4E48ED77" w14:textId="77777777" w:rsidR="00754457" w:rsidRDefault="00754457" w:rsidP="00754457">
      <w:pPr>
        <w:pStyle w:val="Code"/>
      </w:pPr>
      <w:r>
        <w:t xml:space="preserve">    mMSCancel                                           [30] MMSCancel,</w:t>
      </w:r>
    </w:p>
    <w:p w14:paraId="5ECADDB9" w14:textId="77777777" w:rsidR="00754457" w:rsidRDefault="00754457" w:rsidP="00754457">
      <w:pPr>
        <w:pStyle w:val="Code"/>
      </w:pPr>
      <w:r>
        <w:t xml:space="preserve">    mMSMBoxStore                                        [31] MMSMBoxStore,</w:t>
      </w:r>
    </w:p>
    <w:p w14:paraId="27A8E6D6" w14:textId="77777777" w:rsidR="00754457" w:rsidRDefault="00754457" w:rsidP="00754457">
      <w:pPr>
        <w:pStyle w:val="Code"/>
      </w:pPr>
      <w:r>
        <w:t xml:space="preserve">    mMSMBoxUpload                                       [32] MMSMBoxUpload,</w:t>
      </w:r>
    </w:p>
    <w:p w14:paraId="15AC7769" w14:textId="77777777" w:rsidR="00754457" w:rsidRDefault="00754457" w:rsidP="00754457">
      <w:pPr>
        <w:pStyle w:val="Code"/>
      </w:pPr>
      <w:r>
        <w:t xml:space="preserve">    mMSMBoxDelete                                       [33] MMSMBoxDelete,</w:t>
      </w:r>
    </w:p>
    <w:p w14:paraId="146DBE8E" w14:textId="77777777" w:rsidR="00754457" w:rsidRDefault="00754457" w:rsidP="00754457">
      <w:pPr>
        <w:pStyle w:val="Code"/>
      </w:pPr>
      <w:r>
        <w:t xml:space="preserve">    mMSMBoxViewRequest                                  [34] MMSMBoxViewRequest,</w:t>
      </w:r>
    </w:p>
    <w:p w14:paraId="51340508" w14:textId="77777777" w:rsidR="00754457" w:rsidRDefault="00754457" w:rsidP="00754457">
      <w:pPr>
        <w:pStyle w:val="Code"/>
      </w:pPr>
      <w:r>
        <w:t xml:space="preserve">    mMSMBoxViewResponse                                 [35] MMSMBoxViewResponse,</w:t>
      </w:r>
    </w:p>
    <w:p w14:paraId="53B1EDA1" w14:textId="77777777" w:rsidR="00754457" w:rsidRDefault="00754457" w:rsidP="00754457">
      <w:pPr>
        <w:pStyle w:val="Code"/>
      </w:pPr>
    </w:p>
    <w:p w14:paraId="6BF61EA4" w14:textId="77777777" w:rsidR="00754457" w:rsidRDefault="00754457" w:rsidP="00754457">
      <w:pPr>
        <w:pStyle w:val="Code"/>
      </w:pPr>
      <w:r>
        <w:t xml:space="preserve">    -- PTC-related events, see clause 7.5.2</w:t>
      </w:r>
    </w:p>
    <w:p w14:paraId="5C025BA8" w14:textId="77777777" w:rsidR="00754457" w:rsidRDefault="00754457" w:rsidP="00754457">
      <w:pPr>
        <w:pStyle w:val="Code"/>
      </w:pPr>
      <w:r>
        <w:t xml:space="preserve">    pTCRegistration                                     [36] PTCRegistration,</w:t>
      </w:r>
    </w:p>
    <w:p w14:paraId="61833364" w14:textId="77777777" w:rsidR="00754457" w:rsidRDefault="00754457" w:rsidP="00754457">
      <w:pPr>
        <w:pStyle w:val="Code"/>
      </w:pPr>
      <w:r>
        <w:t xml:space="preserve">    pTCSessionInitiation                                [37] PTCSessionInitiation,</w:t>
      </w:r>
    </w:p>
    <w:p w14:paraId="01576ABC" w14:textId="77777777" w:rsidR="00754457" w:rsidRDefault="00754457" w:rsidP="00754457">
      <w:pPr>
        <w:pStyle w:val="Code"/>
      </w:pPr>
      <w:r>
        <w:t xml:space="preserve">    pTCSessionAbandon                                   [38] PTCSessionAbandon,</w:t>
      </w:r>
    </w:p>
    <w:p w14:paraId="11A654E3" w14:textId="77777777" w:rsidR="00754457" w:rsidRDefault="00754457" w:rsidP="00754457">
      <w:pPr>
        <w:pStyle w:val="Code"/>
      </w:pPr>
      <w:r>
        <w:t xml:space="preserve">    pTCSessionStart                                     [39] PTCSessionStart,</w:t>
      </w:r>
    </w:p>
    <w:p w14:paraId="351350D9" w14:textId="77777777" w:rsidR="00754457" w:rsidRDefault="00754457" w:rsidP="00754457">
      <w:pPr>
        <w:pStyle w:val="Code"/>
      </w:pPr>
      <w:r>
        <w:t xml:space="preserve">    pTCSessionEnd                                       [40] PTCSessionEnd,</w:t>
      </w:r>
    </w:p>
    <w:p w14:paraId="411165A4" w14:textId="77777777" w:rsidR="00754457" w:rsidRDefault="00754457" w:rsidP="00754457">
      <w:pPr>
        <w:pStyle w:val="Code"/>
      </w:pPr>
      <w:r>
        <w:t xml:space="preserve">    pTCStartOfInterception                              [41] PTCStartOfInterception,</w:t>
      </w:r>
    </w:p>
    <w:p w14:paraId="53752DBD" w14:textId="77777777" w:rsidR="00754457" w:rsidRDefault="00754457" w:rsidP="00754457">
      <w:pPr>
        <w:pStyle w:val="Code"/>
      </w:pPr>
      <w:r>
        <w:t xml:space="preserve">    pTCPreEstablishedSession                            [42] PTCPreEstablishedSession,</w:t>
      </w:r>
    </w:p>
    <w:p w14:paraId="5168960F" w14:textId="77777777" w:rsidR="00754457" w:rsidRDefault="00754457" w:rsidP="00754457">
      <w:pPr>
        <w:pStyle w:val="Code"/>
      </w:pPr>
      <w:r>
        <w:t xml:space="preserve">    pTCInstantPersonalAlert                             [43] PTCInstantPersonalAlert,</w:t>
      </w:r>
    </w:p>
    <w:p w14:paraId="34519498" w14:textId="77777777" w:rsidR="00754457" w:rsidRDefault="00754457" w:rsidP="00754457">
      <w:pPr>
        <w:pStyle w:val="Code"/>
      </w:pPr>
      <w:r>
        <w:t xml:space="preserve">    pTCPartyJoin                                        [44] PTCPartyJoin,</w:t>
      </w:r>
    </w:p>
    <w:p w14:paraId="38BE4836" w14:textId="77777777" w:rsidR="00754457" w:rsidRDefault="00754457" w:rsidP="00754457">
      <w:pPr>
        <w:pStyle w:val="Code"/>
      </w:pPr>
      <w:r>
        <w:t xml:space="preserve">    pTCPartyDrop                                        [45] PTCPartyDrop,</w:t>
      </w:r>
    </w:p>
    <w:p w14:paraId="76E513E9" w14:textId="77777777" w:rsidR="00754457" w:rsidRDefault="00754457" w:rsidP="00754457">
      <w:pPr>
        <w:pStyle w:val="Code"/>
      </w:pPr>
      <w:r>
        <w:t xml:space="preserve">    pTCPartyHold                                        [46] PTCPartyHold,</w:t>
      </w:r>
    </w:p>
    <w:p w14:paraId="4D39B8BF" w14:textId="77777777" w:rsidR="00754457" w:rsidRDefault="00754457" w:rsidP="00754457">
      <w:pPr>
        <w:pStyle w:val="Code"/>
      </w:pPr>
      <w:r>
        <w:t xml:space="preserve">    pTCMediaModification                                [47] PTCMediaModification,</w:t>
      </w:r>
    </w:p>
    <w:p w14:paraId="3A714ED4" w14:textId="77777777" w:rsidR="00754457" w:rsidRDefault="00754457" w:rsidP="00754457">
      <w:pPr>
        <w:pStyle w:val="Code"/>
      </w:pPr>
      <w:r>
        <w:t xml:space="preserve">    pTCGroupAdvertisement                               [48] PTCGroupAdvertisement,</w:t>
      </w:r>
    </w:p>
    <w:p w14:paraId="27E9F3E2" w14:textId="77777777" w:rsidR="00754457" w:rsidRDefault="00754457" w:rsidP="00754457">
      <w:pPr>
        <w:pStyle w:val="Code"/>
      </w:pPr>
      <w:r>
        <w:t xml:space="preserve">    pTCFloorControl                                     [49] PTCFloorControl,</w:t>
      </w:r>
    </w:p>
    <w:p w14:paraId="553DE8E9" w14:textId="77777777" w:rsidR="00754457" w:rsidRDefault="00754457" w:rsidP="00754457">
      <w:pPr>
        <w:pStyle w:val="Code"/>
      </w:pPr>
      <w:r>
        <w:t xml:space="preserve">    pTCTargetPresence                                   [50] PTCTargetPresence,</w:t>
      </w:r>
    </w:p>
    <w:p w14:paraId="431D1B3F" w14:textId="77777777" w:rsidR="00754457" w:rsidRDefault="00754457" w:rsidP="00754457">
      <w:pPr>
        <w:pStyle w:val="Code"/>
      </w:pPr>
      <w:r>
        <w:t xml:space="preserve">    pTCParticipantPresence                              [51] PTCParticipantPresence,</w:t>
      </w:r>
    </w:p>
    <w:p w14:paraId="4EAB093E" w14:textId="77777777" w:rsidR="00754457" w:rsidRDefault="00754457" w:rsidP="00754457">
      <w:pPr>
        <w:pStyle w:val="Code"/>
      </w:pPr>
      <w:r>
        <w:t xml:space="preserve">    pTCListManagement                                   [52] PTCListManagement,</w:t>
      </w:r>
    </w:p>
    <w:p w14:paraId="128E62B2" w14:textId="77777777" w:rsidR="00754457" w:rsidRDefault="00754457" w:rsidP="00754457">
      <w:pPr>
        <w:pStyle w:val="Code"/>
      </w:pPr>
      <w:r>
        <w:t xml:space="preserve">    pTCAccessPolicy                                     [53] PTCAccessPolicy,</w:t>
      </w:r>
    </w:p>
    <w:p w14:paraId="7B6D11F7" w14:textId="77777777" w:rsidR="00754457" w:rsidRDefault="00754457" w:rsidP="00754457">
      <w:pPr>
        <w:pStyle w:val="Code"/>
      </w:pPr>
    </w:p>
    <w:p w14:paraId="22571FA0" w14:textId="77777777" w:rsidR="00754457" w:rsidRDefault="00754457" w:rsidP="00754457">
      <w:pPr>
        <w:pStyle w:val="Code"/>
      </w:pPr>
      <w:r>
        <w:t xml:space="preserve">    -- More Subscriber-management related events, see clause 7.2.2</w:t>
      </w:r>
    </w:p>
    <w:p w14:paraId="03651060" w14:textId="77777777" w:rsidR="00754457" w:rsidRDefault="00754457" w:rsidP="00754457">
      <w:pPr>
        <w:pStyle w:val="Code"/>
      </w:pPr>
      <w:r>
        <w:t xml:space="preserve">     subscriberRecordChangeMessage                      [54] UDMSubscriberRecordChangeMessage,</w:t>
      </w:r>
    </w:p>
    <w:p w14:paraId="5731DEC8" w14:textId="77777777" w:rsidR="00754457" w:rsidRDefault="00754457" w:rsidP="00754457">
      <w:pPr>
        <w:pStyle w:val="Code"/>
      </w:pPr>
      <w:r>
        <w:t xml:space="preserve">     cancelLocationMessage                              [55] UDMCancelLocationMessage,</w:t>
      </w:r>
    </w:p>
    <w:p w14:paraId="2F3C896E" w14:textId="77777777" w:rsidR="00754457" w:rsidRDefault="00754457" w:rsidP="00754457">
      <w:pPr>
        <w:pStyle w:val="Code"/>
      </w:pPr>
    </w:p>
    <w:p w14:paraId="40711495" w14:textId="77777777" w:rsidR="00754457" w:rsidRDefault="00754457" w:rsidP="00754457">
      <w:pPr>
        <w:pStyle w:val="Code"/>
      </w:pPr>
      <w:r>
        <w:t xml:space="preserve">    -- SMS-related events, continued from choice 12</w:t>
      </w:r>
    </w:p>
    <w:p w14:paraId="4D2F66E1" w14:textId="77777777" w:rsidR="00754457" w:rsidRDefault="00754457" w:rsidP="00754457">
      <w:pPr>
        <w:pStyle w:val="Code"/>
      </w:pPr>
      <w:r>
        <w:t xml:space="preserve">    sMSReport                                           [56] SMSReport,</w:t>
      </w:r>
    </w:p>
    <w:p w14:paraId="2E8A9BE8" w14:textId="77777777" w:rsidR="00754457" w:rsidRDefault="00754457" w:rsidP="00754457">
      <w:pPr>
        <w:pStyle w:val="Code"/>
      </w:pPr>
    </w:p>
    <w:p w14:paraId="168BE8C7" w14:textId="77777777" w:rsidR="00754457" w:rsidRDefault="00754457" w:rsidP="00754457">
      <w:pPr>
        <w:pStyle w:val="Code"/>
      </w:pPr>
      <w:r>
        <w:t xml:space="preserve">    -- MA PDU session-related events, see clause 6.2.3.2.7</w:t>
      </w:r>
    </w:p>
    <w:p w14:paraId="106DD770" w14:textId="77777777" w:rsidR="00754457" w:rsidRDefault="00754457" w:rsidP="00754457">
      <w:pPr>
        <w:pStyle w:val="Code"/>
      </w:pPr>
      <w:r>
        <w:t xml:space="preserve">    sMFMAPDUSessionEstablishment                        [57] SMFMAPDUSessionEstablishment,</w:t>
      </w:r>
    </w:p>
    <w:p w14:paraId="60EE9F8E" w14:textId="77777777" w:rsidR="00754457" w:rsidRDefault="00754457" w:rsidP="00754457">
      <w:pPr>
        <w:pStyle w:val="Code"/>
      </w:pPr>
      <w:r>
        <w:t xml:space="preserve">    sMFMAPDUSessionModification                         [58] SMFMAPDUSessionModification,</w:t>
      </w:r>
    </w:p>
    <w:p w14:paraId="3D6BE972" w14:textId="77777777" w:rsidR="00754457" w:rsidRDefault="00754457" w:rsidP="00754457">
      <w:pPr>
        <w:pStyle w:val="Code"/>
      </w:pPr>
      <w:r>
        <w:t xml:space="preserve">    sMFMAPDUSessionRelease                              [59] SMFMAPDUSessionRelease,</w:t>
      </w:r>
    </w:p>
    <w:p w14:paraId="6FE7929A" w14:textId="77777777" w:rsidR="00754457" w:rsidRDefault="00754457" w:rsidP="00754457">
      <w:pPr>
        <w:pStyle w:val="Code"/>
      </w:pPr>
      <w:r>
        <w:t xml:space="preserve">    startOfInterceptionWithEstablishedMAPDUSession      [60] SMFStartOfInterceptionWithEstablishedMAPDUSession,</w:t>
      </w:r>
    </w:p>
    <w:p w14:paraId="21F01622" w14:textId="77777777" w:rsidR="00754457" w:rsidRDefault="00754457" w:rsidP="00754457">
      <w:pPr>
        <w:pStyle w:val="Code"/>
      </w:pPr>
      <w:r>
        <w:t xml:space="preserve">    unsuccessfulMASMProcedure                           [61] SMFMAUnsuccessfulProcedure,</w:t>
      </w:r>
    </w:p>
    <w:p w14:paraId="128DD751" w14:textId="77777777" w:rsidR="00754457" w:rsidRDefault="00754457" w:rsidP="00754457">
      <w:pPr>
        <w:pStyle w:val="Code"/>
      </w:pPr>
    </w:p>
    <w:p w14:paraId="668A0468" w14:textId="77777777" w:rsidR="00754457" w:rsidRDefault="00754457" w:rsidP="00754457">
      <w:pPr>
        <w:pStyle w:val="Code"/>
      </w:pPr>
      <w:r>
        <w:t xml:space="preserve">    -- Identifier Association events, see clauses 6.2.2.2.7 and 6.3.2.2.2</w:t>
      </w:r>
    </w:p>
    <w:p w14:paraId="57D7FCA5" w14:textId="77777777" w:rsidR="00754457" w:rsidRDefault="00754457" w:rsidP="00754457">
      <w:pPr>
        <w:pStyle w:val="Code"/>
      </w:pPr>
      <w:r>
        <w:t xml:space="preserve">     aMFIdentifierAssociation                           [62] AMFIdentifierAssociation,</w:t>
      </w:r>
    </w:p>
    <w:p w14:paraId="1404313E" w14:textId="77777777" w:rsidR="00754457" w:rsidRDefault="00754457" w:rsidP="00754457">
      <w:pPr>
        <w:pStyle w:val="Code"/>
      </w:pPr>
      <w:r>
        <w:t xml:space="preserve">     mMEIdentifierAssociation                           [63] MMEIdentifierAssociation,</w:t>
      </w:r>
    </w:p>
    <w:p w14:paraId="7FE1CF31" w14:textId="77777777" w:rsidR="00754457" w:rsidRDefault="00754457" w:rsidP="00754457">
      <w:pPr>
        <w:pStyle w:val="Code"/>
      </w:pPr>
    </w:p>
    <w:p w14:paraId="14D6896F" w14:textId="77777777" w:rsidR="00754457" w:rsidRDefault="00754457" w:rsidP="00754457">
      <w:pPr>
        <w:pStyle w:val="Code"/>
      </w:pPr>
      <w:r>
        <w:t xml:space="preserve">    -- PDU to MA PDU session-related events, see clause 6.2.3.2.8</w:t>
      </w:r>
    </w:p>
    <w:p w14:paraId="056319E8" w14:textId="77777777" w:rsidR="00754457" w:rsidRDefault="00754457" w:rsidP="00754457">
      <w:pPr>
        <w:pStyle w:val="Code"/>
      </w:pPr>
      <w:r>
        <w:t xml:space="preserve">    sMFPDUtoMAPDUSessionModification                    [64] SMFPDUtoMAPDUSessionModification,</w:t>
      </w:r>
    </w:p>
    <w:p w14:paraId="45E57DB2" w14:textId="77777777" w:rsidR="00754457" w:rsidRDefault="00754457" w:rsidP="00754457">
      <w:pPr>
        <w:pStyle w:val="Code"/>
      </w:pPr>
    </w:p>
    <w:p w14:paraId="1013FA25" w14:textId="77777777" w:rsidR="00754457" w:rsidRDefault="00754457" w:rsidP="00754457">
      <w:pPr>
        <w:pStyle w:val="Code"/>
      </w:pPr>
      <w:r>
        <w:t xml:space="preserve">    -- NEF services related events, see clause 7.7.2,</w:t>
      </w:r>
    </w:p>
    <w:p w14:paraId="6970272B" w14:textId="77777777" w:rsidR="00754457" w:rsidRDefault="00754457" w:rsidP="00754457">
      <w:pPr>
        <w:pStyle w:val="Code"/>
      </w:pPr>
      <w:r>
        <w:t xml:space="preserve">    nEFPDUSessionEstablishment                          [65] NEFPDUSessionEstablishment,</w:t>
      </w:r>
    </w:p>
    <w:p w14:paraId="0E9B92A3" w14:textId="77777777" w:rsidR="00754457" w:rsidRDefault="00754457" w:rsidP="00754457">
      <w:pPr>
        <w:pStyle w:val="Code"/>
      </w:pPr>
      <w:r>
        <w:t xml:space="preserve">    nEFPDUSessionModification                           [66] NEFPDUSessionModification,</w:t>
      </w:r>
    </w:p>
    <w:p w14:paraId="01552DEB" w14:textId="77777777" w:rsidR="00754457" w:rsidRDefault="00754457" w:rsidP="00754457">
      <w:pPr>
        <w:pStyle w:val="Code"/>
      </w:pPr>
      <w:r>
        <w:t xml:space="preserve">    nEFPDUSessionRelease                                [67] NEFPDUSessionRelease,</w:t>
      </w:r>
    </w:p>
    <w:p w14:paraId="3BCF346A" w14:textId="77777777" w:rsidR="00754457" w:rsidRDefault="00754457" w:rsidP="00754457">
      <w:pPr>
        <w:pStyle w:val="Code"/>
      </w:pPr>
      <w:r>
        <w:t xml:space="preserve">    nEFUnsuccessfulProcedure                            [68] NEFUnsuccessfulProcedure,</w:t>
      </w:r>
    </w:p>
    <w:p w14:paraId="171A8826" w14:textId="77777777" w:rsidR="00754457" w:rsidRDefault="00754457" w:rsidP="00754457">
      <w:pPr>
        <w:pStyle w:val="Code"/>
      </w:pPr>
      <w:r>
        <w:t xml:space="preserve">    nEFStartOfInterceptionWithEstablishedPDUSession     [69] NEFStartOfInterceptionWithEstablishedPDUSession,</w:t>
      </w:r>
    </w:p>
    <w:p w14:paraId="6FE5DD3D" w14:textId="77777777" w:rsidR="00754457" w:rsidRDefault="00754457" w:rsidP="00754457">
      <w:pPr>
        <w:pStyle w:val="Code"/>
      </w:pPr>
      <w:r>
        <w:t xml:space="preserve">    nEFdeviceTrigger                                    [70] NEFDeviceTrigger,</w:t>
      </w:r>
    </w:p>
    <w:p w14:paraId="60655948" w14:textId="77777777" w:rsidR="00754457" w:rsidRDefault="00754457" w:rsidP="00754457">
      <w:pPr>
        <w:pStyle w:val="Code"/>
      </w:pPr>
      <w:r>
        <w:t xml:space="preserve">    nEFdeviceTriggerReplace                             [71] NEFDeviceTriggerReplace,</w:t>
      </w:r>
    </w:p>
    <w:p w14:paraId="2B1EFD31" w14:textId="77777777" w:rsidR="00754457" w:rsidRDefault="00754457" w:rsidP="00754457">
      <w:pPr>
        <w:pStyle w:val="Code"/>
      </w:pPr>
      <w:r>
        <w:t xml:space="preserve">    nEFdeviceTriggerCancellation                        [72] NEFDeviceTriggerCancellation,</w:t>
      </w:r>
    </w:p>
    <w:p w14:paraId="5EE41911" w14:textId="77777777" w:rsidR="00754457" w:rsidRDefault="00754457" w:rsidP="00754457">
      <w:pPr>
        <w:pStyle w:val="Code"/>
      </w:pPr>
      <w:r>
        <w:t xml:space="preserve">    nEFdeviceTriggerReportNotify                        [73] NEFDeviceTriggerReportNotify,</w:t>
      </w:r>
    </w:p>
    <w:p w14:paraId="6FA279F7" w14:textId="77777777" w:rsidR="00754457" w:rsidRDefault="00754457" w:rsidP="00754457">
      <w:pPr>
        <w:pStyle w:val="Code"/>
      </w:pPr>
      <w:r>
        <w:t xml:space="preserve">    nEFMSISDNLessMOSMS                                  [74] NEFMSISDNLessMOSMS,</w:t>
      </w:r>
    </w:p>
    <w:p w14:paraId="472DDBEF" w14:textId="77777777" w:rsidR="00754457" w:rsidRDefault="00754457" w:rsidP="00754457">
      <w:pPr>
        <w:pStyle w:val="Code"/>
      </w:pPr>
      <w:r>
        <w:t xml:space="preserve">    nEFExpectedUEBehaviourUpdate                        [75] NEFExpectedUEBehaviourUpdate,</w:t>
      </w:r>
    </w:p>
    <w:p w14:paraId="455B4C8C" w14:textId="77777777" w:rsidR="00754457" w:rsidRDefault="00754457" w:rsidP="00754457">
      <w:pPr>
        <w:pStyle w:val="Code"/>
      </w:pPr>
      <w:r>
        <w:t xml:space="preserve">    </w:t>
      </w:r>
    </w:p>
    <w:p w14:paraId="5A945FD7" w14:textId="77777777" w:rsidR="00754457" w:rsidRDefault="00754457" w:rsidP="00754457">
      <w:pPr>
        <w:pStyle w:val="Code"/>
      </w:pPr>
      <w:r>
        <w:t xml:space="preserve">    -- SCEF services related events, see clause 7.8.2</w:t>
      </w:r>
    </w:p>
    <w:p w14:paraId="092D91CD" w14:textId="77777777" w:rsidR="00754457" w:rsidRDefault="00754457" w:rsidP="00754457">
      <w:pPr>
        <w:pStyle w:val="Code"/>
      </w:pPr>
      <w:r>
        <w:t xml:space="preserve">    sCEFPDNConnectionEstablishment                      [76] SCEFPDNConnectionEstablishment,</w:t>
      </w:r>
    </w:p>
    <w:p w14:paraId="343F1F05" w14:textId="77777777" w:rsidR="00754457" w:rsidRDefault="00754457" w:rsidP="00754457">
      <w:pPr>
        <w:pStyle w:val="Code"/>
      </w:pPr>
      <w:r>
        <w:t xml:space="preserve">    sCEFPDNConnectionUpdate                             [77] SCEFPDNConnectionUpdate,</w:t>
      </w:r>
    </w:p>
    <w:p w14:paraId="7495C979" w14:textId="77777777" w:rsidR="00754457" w:rsidRDefault="00754457" w:rsidP="00754457">
      <w:pPr>
        <w:pStyle w:val="Code"/>
      </w:pPr>
      <w:r>
        <w:t xml:space="preserve">    sCEFPDNConnectionRelease                            [78] SCEFPDNConnectionRelease,</w:t>
      </w:r>
    </w:p>
    <w:p w14:paraId="315F0BD0" w14:textId="77777777" w:rsidR="00754457" w:rsidRDefault="00754457" w:rsidP="00754457">
      <w:pPr>
        <w:pStyle w:val="Code"/>
      </w:pPr>
      <w:r>
        <w:t xml:space="preserve">    sCEFUnsuccessfulProcedure                           [79] SCEFUnsuccessfulProcedure,</w:t>
      </w:r>
    </w:p>
    <w:p w14:paraId="2654F0EC" w14:textId="77777777" w:rsidR="00754457" w:rsidRDefault="00754457" w:rsidP="00754457">
      <w:pPr>
        <w:pStyle w:val="Code"/>
      </w:pPr>
      <w:r>
        <w:t xml:space="preserve">    sCEFStartOfInterceptionWithEstablishedPDNConnection [80] SCEFStartOfInterceptionWithEstablishedPDNConnection,</w:t>
      </w:r>
    </w:p>
    <w:p w14:paraId="23AB56B7" w14:textId="77777777" w:rsidR="00754457" w:rsidRDefault="00754457" w:rsidP="00754457">
      <w:pPr>
        <w:pStyle w:val="Code"/>
      </w:pPr>
      <w:r>
        <w:t xml:space="preserve">    sCEFdeviceTrigger                                   [81] SCEFDeviceTrigger,</w:t>
      </w:r>
    </w:p>
    <w:p w14:paraId="7F2A812B" w14:textId="77777777" w:rsidR="00754457" w:rsidRDefault="00754457" w:rsidP="00754457">
      <w:pPr>
        <w:pStyle w:val="Code"/>
      </w:pPr>
      <w:r>
        <w:t xml:space="preserve">    sCEFdeviceTriggerReplace                            [82] SCEFDeviceTriggerReplace,</w:t>
      </w:r>
    </w:p>
    <w:p w14:paraId="1CAA54E5" w14:textId="77777777" w:rsidR="00754457" w:rsidRDefault="00754457" w:rsidP="00754457">
      <w:pPr>
        <w:pStyle w:val="Code"/>
      </w:pPr>
      <w:r>
        <w:t xml:space="preserve">    sCEFdeviceTriggerCancellation                       [83] SCEFDeviceTriggerCancellation,</w:t>
      </w:r>
    </w:p>
    <w:p w14:paraId="4D879BD9" w14:textId="77777777" w:rsidR="00754457" w:rsidRDefault="00754457" w:rsidP="00754457">
      <w:pPr>
        <w:pStyle w:val="Code"/>
      </w:pPr>
      <w:r>
        <w:t xml:space="preserve">    sCEFdeviceTriggerReportNotify                       [84] SCEFDeviceTriggerReportNotify,</w:t>
      </w:r>
    </w:p>
    <w:p w14:paraId="6672B8AF" w14:textId="77777777" w:rsidR="00754457" w:rsidRDefault="00754457" w:rsidP="00754457">
      <w:pPr>
        <w:pStyle w:val="Code"/>
      </w:pPr>
      <w:r>
        <w:t xml:space="preserve">    sCEFMSISDNLessMOSMS                                 [85] SCEFMSISDNLessMOSMS,</w:t>
      </w:r>
    </w:p>
    <w:p w14:paraId="5A23FE25" w14:textId="77777777" w:rsidR="00754457" w:rsidRDefault="00754457" w:rsidP="00754457">
      <w:pPr>
        <w:pStyle w:val="Code"/>
      </w:pPr>
      <w:r>
        <w:t xml:space="preserve">    sCEFCommunicationPatternUpdate                      [86] SCEFCommunicationPatternUpdate,</w:t>
      </w:r>
    </w:p>
    <w:p w14:paraId="31D9B2D9" w14:textId="77777777" w:rsidR="00754457" w:rsidRDefault="00754457" w:rsidP="00754457">
      <w:pPr>
        <w:pStyle w:val="Code"/>
      </w:pPr>
      <w:r>
        <w:t xml:space="preserve">    </w:t>
      </w:r>
    </w:p>
    <w:p w14:paraId="07AF0DC5" w14:textId="77777777" w:rsidR="00754457" w:rsidRDefault="00754457" w:rsidP="00754457">
      <w:pPr>
        <w:pStyle w:val="Code"/>
      </w:pPr>
      <w:r>
        <w:t xml:space="preserve">    -- EPS Events, see clause 6.3</w:t>
      </w:r>
    </w:p>
    <w:p w14:paraId="61AFF75C" w14:textId="77777777" w:rsidR="00754457" w:rsidRDefault="00754457" w:rsidP="00754457">
      <w:pPr>
        <w:pStyle w:val="Code"/>
      </w:pPr>
    </w:p>
    <w:p w14:paraId="36B1787D" w14:textId="77777777" w:rsidR="00754457" w:rsidRDefault="00754457" w:rsidP="00754457">
      <w:pPr>
        <w:pStyle w:val="Code"/>
      </w:pPr>
      <w:r>
        <w:t xml:space="preserve">    -- MME Events, see clause 6.3.2.2</w:t>
      </w:r>
    </w:p>
    <w:p w14:paraId="516814BF" w14:textId="77777777" w:rsidR="00754457" w:rsidRDefault="00754457" w:rsidP="00754457">
      <w:pPr>
        <w:pStyle w:val="Code"/>
      </w:pPr>
      <w:r>
        <w:t xml:space="preserve">    mMEAttach                                           [87] MMEAttach,</w:t>
      </w:r>
    </w:p>
    <w:p w14:paraId="20F0CC37" w14:textId="77777777" w:rsidR="00754457" w:rsidRDefault="00754457" w:rsidP="00754457">
      <w:pPr>
        <w:pStyle w:val="Code"/>
      </w:pPr>
      <w:r>
        <w:t xml:space="preserve">    mMEDetach                                           [88] MMEDetach,</w:t>
      </w:r>
    </w:p>
    <w:p w14:paraId="50D711E0" w14:textId="77777777" w:rsidR="00754457" w:rsidRDefault="00754457" w:rsidP="00754457">
      <w:pPr>
        <w:pStyle w:val="Code"/>
      </w:pPr>
      <w:r>
        <w:t xml:space="preserve">    mMELocationUpdate                                   [89] MMELocationUpdate,</w:t>
      </w:r>
    </w:p>
    <w:p w14:paraId="65D5AB8B" w14:textId="77777777" w:rsidR="00754457" w:rsidRDefault="00754457" w:rsidP="00754457">
      <w:pPr>
        <w:pStyle w:val="Code"/>
      </w:pPr>
      <w:r>
        <w:t xml:space="preserve">    mMEStartOfInterceptionWithEPSAttachedUE             [90] MMEStartOfInterceptionWithEPSAttachedUE,</w:t>
      </w:r>
    </w:p>
    <w:p w14:paraId="5122E649" w14:textId="77777777" w:rsidR="00754457" w:rsidRDefault="00754457" w:rsidP="00754457">
      <w:pPr>
        <w:pStyle w:val="Code"/>
      </w:pPr>
      <w:r>
        <w:t xml:space="preserve">    mMEUnsuccessfulProcedure                            [91] MMEUnsuccessfulProcedure,</w:t>
      </w:r>
    </w:p>
    <w:p w14:paraId="42E962D9" w14:textId="77777777" w:rsidR="00754457" w:rsidRDefault="00754457" w:rsidP="00754457">
      <w:pPr>
        <w:pStyle w:val="Code"/>
      </w:pPr>
    </w:p>
    <w:p w14:paraId="0E8200FE" w14:textId="77777777" w:rsidR="00754457" w:rsidRDefault="00754457" w:rsidP="00754457">
      <w:pPr>
        <w:pStyle w:val="Code"/>
      </w:pPr>
      <w:r>
        <w:t xml:space="preserve">    -- AKMA key management events, see clause 7.9.1</w:t>
      </w:r>
    </w:p>
    <w:p w14:paraId="2C6CC1CD" w14:textId="77777777" w:rsidR="00754457" w:rsidRDefault="00754457" w:rsidP="00754457">
      <w:pPr>
        <w:pStyle w:val="Code"/>
      </w:pPr>
      <w:r>
        <w:t xml:space="preserve">    aAnFAnchorKeyRegister                               [92] AAnFAnchorKeyRegister,</w:t>
      </w:r>
    </w:p>
    <w:p w14:paraId="6353B1C8" w14:textId="77777777" w:rsidR="00754457" w:rsidRDefault="00754457" w:rsidP="00754457">
      <w:pPr>
        <w:pStyle w:val="Code"/>
      </w:pPr>
      <w:r>
        <w:t xml:space="preserve">    aAnFKAKMAApplicationKeyGet                          [93] AAnFKAKMAApplicationKeyGet,</w:t>
      </w:r>
    </w:p>
    <w:p w14:paraId="1CD83D78" w14:textId="77777777" w:rsidR="00754457" w:rsidRDefault="00754457" w:rsidP="00754457">
      <w:pPr>
        <w:pStyle w:val="Code"/>
      </w:pPr>
      <w:r>
        <w:t xml:space="preserve">    aAnFStartOfInterceptWithEstablishedAKMAKeyMaterial  [94] AAnFStartOfInterceptWithEstablishedAKMAKeyMaterial,</w:t>
      </w:r>
    </w:p>
    <w:p w14:paraId="2EBAE914" w14:textId="77777777" w:rsidR="00754457" w:rsidRDefault="00754457" w:rsidP="00754457">
      <w:pPr>
        <w:pStyle w:val="Code"/>
      </w:pPr>
      <w:r>
        <w:t xml:space="preserve">    aAnFAKMAContextRemovalRecord                        [95] AAnFAKMAContextRemovalRecord,</w:t>
      </w:r>
    </w:p>
    <w:p w14:paraId="538C7EDA" w14:textId="77777777" w:rsidR="00754457" w:rsidRDefault="00754457" w:rsidP="00754457">
      <w:pPr>
        <w:pStyle w:val="Code"/>
      </w:pPr>
      <w:r>
        <w:t xml:space="preserve">    aFAKMAApplicationKeyRefresh                         [96] AFAKMAApplicationKeyRefresh,</w:t>
      </w:r>
    </w:p>
    <w:p w14:paraId="4FEB6230" w14:textId="77777777" w:rsidR="00754457" w:rsidRDefault="00754457" w:rsidP="00754457">
      <w:pPr>
        <w:pStyle w:val="Code"/>
      </w:pPr>
      <w:r>
        <w:t xml:space="preserve">    aFStartOfInterceptWithEstablishedAKMAApplicationKey [97] AFStartOfInterceptWithEstablishedAKMAApplicationKey,</w:t>
      </w:r>
    </w:p>
    <w:p w14:paraId="1422A1FC" w14:textId="77777777" w:rsidR="00754457" w:rsidRDefault="00754457" w:rsidP="00754457">
      <w:pPr>
        <w:pStyle w:val="Code"/>
      </w:pPr>
      <w:r>
        <w:t xml:space="preserve">    aFAuxiliarySecurityParameterEstablishment           [98] AFAuxiliarySecurityParameterEstablishment,</w:t>
      </w:r>
    </w:p>
    <w:p w14:paraId="0FACEC29" w14:textId="77777777" w:rsidR="00754457" w:rsidRDefault="00754457" w:rsidP="00754457">
      <w:pPr>
        <w:pStyle w:val="Code"/>
      </w:pPr>
      <w:r>
        <w:t xml:space="preserve">    aFApplicationKeyRemoval                             [99] AFApplicationKeyRemoval,</w:t>
      </w:r>
    </w:p>
    <w:p w14:paraId="77EC896D" w14:textId="77777777" w:rsidR="00754457" w:rsidRDefault="00754457" w:rsidP="00754457">
      <w:pPr>
        <w:pStyle w:val="Code"/>
      </w:pPr>
    </w:p>
    <w:p w14:paraId="48612511" w14:textId="77777777" w:rsidR="00754457" w:rsidRDefault="00754457" w:rsidP="00754457">
      <w:pPr>
        <w:pStyle w:val="Code"/>
      </w:pPr>
      <w:r>
        <w:t xml:space="preserve">    -- tag 100 is reserved because there is no equivalent n9HRPDUSessionInfo in IRIEvent.</w:t>
      </w:r>
    </w:p>
    <w:p w14:paraId="51D7CA6D" w14:textId="77777777" w:rsidR="00754457" w:rsidRDefault="00754457" w:rsidP="00754457">
      <w:pPr>
        <w:pStyle w:val="Code"/>
      </w:pPr>
      <w:r>
        <w:t xml:space="preserve">    -- tag 101 is reserved because there is no equivalent S8HRBearerInfo in IRIEvent.</w:t>
      </w:r>
    </w:p>
    <w:p w14:paraId="5E7D9BDA" w14:textId="77777777" w:rsidR="00754457" w:rsidRDefault="00754457" w:rsidP="00754457">
      <w:pPr>
        <w:pStyle w:val="Code"/>
      </w:pPr>
      <w:r>
        <w:t xml:space="preserve">    </w:t>
      </w:r>
    </w:p>
    <w:p w14:paraId="13D0D563" w14:textId="6456A3F0" w:rsidR="00754457" w:rsidRDefault="00754457" w:rsidP="00754457">
      <w:pPr>
        <w:pStyle w:val="Code"/>
      </w:pPr>
      <w:r>
        <w:t xml:space="preserve">    -- Separated Location Reporting, see clause 7.3.</w:t>
      </w:r>
      <w:r w:rsidR="00EA51C9">
        <w:t>4</w:t>
      </w:r>
    </w:p>
    <w:p w14:paraId="4D96EC9D" w14:textId="77777777" w:rsidR="00754457" w:rsidRDefault="00754457" w:rsidP="00754457">
      <w:pPr>
        <w:pStyle w:val="Code"/>
      </w:pPr>
      <w:r>
        <w:t xml:space="preserve">    separatedLocationReporting                          [102] SeparatedLocationReporting,</w:t>
      </w:r>
    </w:p>
    <w:p w14:paraId="32001EF9" w14:textId="77777777" w:rsidR="00754457" w:rsidRDefault="00754457" w:rsidP="00754457">
      <w:pPr>
        <w:pStyle w:val="Code"/>
      </w:pPr>
    </w:p>
    <w:p w14:paraId="49B10B6D" w14:textId="238483C4" w:rsidR="00754457" w:rsidRDefault="00754457" w:rsidP="00754457">
      <w:pPr>
        <w:pStyle w:val="Code"/>
      </w:pPr>
      <w:r>
        <w:t xml:space="preserve">    -- STIR SHAKEN and RCD/eCNAM Events, see clause </w:t>
      </w:r>
      <w:r w:rsidR="005A55FF">
        <w:t>7.11.</w:t>
      </w:r>
      <w:r>
        <w:t>3</w:t>
      </w:r>
    </w:p>
    <w:p w14:paraId="28102DB0" w14:textId="77777777" w:rsidR="00754457" w:rsidRDefault="00754457" w:rsidP="00754457">
      <w:pPr>
        <w:pStyle w:val="Code"/>
      </w:pPr>
      <w:r>
        <w:t xml:space="preserve">    sTIRSHAKENSignatureGeneration                       [103] STIRSHAKENSignatureGeneration,</w:t>
      </w:r>
    </w:p>
    <w:p w14:paraId="0FB591A8" w14:textId="77777777" w:rsidR="00754457" w:rsidRDefault="00754457" w:rsidP="00754457">
      <w:pPr>
        <w:pStyle w:val="Code"/>
      </w:pPr>
      <w:r>
        <w:t xml:space="preserve">    sTIRSHAKENSignatureValidation                       [104] STIRSHAKENSignatureValidation,</w:t>
      </w:r>
    </w:p>
    <w:p w14:paraId="43A18FE8" w14:textId="77777777" w:rsidR="00754457" w:rsidRDefault="00754457" w:rsidP="00754457">
      <w:pPr>
        <w:pStyle w:val="Code"/>
      </w:pPr>
    </w:p>
    <w:p w14:paraId="281A81C3" w14:textId="2EAC1510" w:rsidR="00754457" w:rsidRDefault="00754457" w:rsidP="00754457">
      <w:pPr>
        <w:pStyle w:val="Code"/>
      </w:pPr>
      <w:r>
        <w:t xml:space="preserve">    -- IMS events, see clause </w:t>
      </w:r>
      <w:r w:rsidR="005A55FF">
        <w:t>7.11.</w:t>
      </w:r>
      <w:r>
        <w:t>4.2</w:t>
      </w:r>
    </w:p>
    <w:p w14:paraId="1BF0DE73" w14:textId="77777777" w:rsidR="00754457" w:rsidRDefault="00754457" w:rsidP="00754457">
      <w:pPr>
        <w:pStyle w:val="Code"/>
      </w:pPr>
      <w:r>
        <w:t xml:space="preserve">    iMSMessage                                          [105] IMSMessage,</w:t>
      </w:r>
    </w:p>
    <w:p w14:paraId="029295A2" w14:textId="77777777" w:rsidR="00754457" w:rsidRDefault="00754457" w:rsidP="00754457">
      <w:pPr>
        <w:pStyle w:val="Code"/>
      </w:pPr>
      <w:r>
        <w:t xml:space="preserve">    startOfInterceptionForActiveIMSSession              [106] StartOfInterceptionForActiveIMSSession</w:t>
      </w:r>
    </w:p>
    <w:p w14:paraId="4C830FA3" w14:textId="77777777" w:rsidR="00754457" w:rsidRDefault="00754457" w:rsidP="00754457">
      <w:pPr>
        <w:pStyle w:val="Code"/>
      </w:pPr>
    </w:p>
    <w:p w14:paraId="5AFBCB5D" w14:textId="77777777" w:rsidR="00754457" w:rsidRDefault="00754457" w:rsidP="00754457">
      <w:pPr>
        <w:pStyle w:val="Code"/>
      </w:pPr>
      <w:r>
        <w:t>}</w:t>
      </w:r>
    </w:p>
    <w:p w14:paraId="08B595E4" w14:textId="77777777" w:rsidR="00754457" w:rsidRDefault="00754457" w:rsidP="00754457">
      <w:pPr>
        <w:pStyle w:val="Code"/>
      </w:pPr>
    </w:p>
    <w:p w14:paraId="3943FCE8" w14:textId="77777777" w:rsidR="00754457" w:rsidRDefault="00754457" w:rsidP="00754457">
      <w:pPr>
        <w:pStyle w:val="Code"/>
      </w:pPr>
      <w:r>
        <w:t>IRITargetIdentifier ::= SEQUENCE</w:t>
      </w:r>
    </w:p>
    <w:p w14:paraId="004A2927" w14:textId="77777777" w:rsidR="00754457" w:rsidRDefault="00754457" w:rsidP="00754457">
      <w:pPr>
        <w:pStyle w:val="Code"/>
      </w:pPr>
      <w:r>
        <w:t>{</w:t>
      </w:r>
    </w:p>
    <w:p w14:paraId="38195A9E" w14:textId="77777777" w:rsidR="00754457" w:rsidRDefault="00754457" w:rsidP="00754457">
      <w:pPr>
        <w:pStyle w:val="Code"/>
      </w:pPr>
      <w:r>
        <w:t xml:space="preserve">    identifier                                          [1] TargetIdentifier,</w:t>
      </w:r>
    </w:p>
    <w:p w14:paraId="3FB621A3" w14:textId="77777777" w:rsidR="00754457" w:rsidRDefault="00754457" w:rsidP="00754457">
      <w:pPr>
        <w:pStyle w:val="Code"/>
      </w:pPr>
      <w:r>
        <w:t xml:space="preserve">    provenance                                          [2] TargetIdentifierProvenance OPTIONAL</w:t>
      </w:r>
    </w:p>
    <w:p w14:paraId="493541F5" w14:textId="77777777" w:rsidR="00754457" w:rsidRDefault="00754457" w:rsidP="00754457">
      <w:pPr>
        <w:pStyle w:val="Code"/>
      </w:pPr>
      <w:r>
        <w:t>}</w:t>
      </w:r>
    </w:p>
    <w:p w14:paraId="1B302262" w14:textId="77777777" w:rsidR="00754457" w:rsidRDefault="00754457" w:rsidP="00754457">
      <w:pPr>
        <w:pStyle w:val="Code"/>
      </w:pPr>
    </w:p>
    <w:p w14:paraId="20A3BCEE" w14:textId="77777777" w:rsidR="00754457" w:rsidRDefault="00754457" w:rsidP="00754457">
      <w:pPr>
        <w:pStyle w:val="CodeHeader"/>
      </w:pPr>
      <w:r>
        <w:t>-- ==============</w:t>
      </w:r>
    </w:p>
    <w:p w14:paraId="4493BA32" w14:textId="77777777" w:rsidR="00754457" w:rsidRDefault="00754457" w:rsidP="00754457">
      <w:pPr>
        <w:pStyle w:val="CodeHeader"/>
      </w:pPr>
      <w:r>
        <w:t>-- HI3 CC payload</w:t>
      </w:r>
    </w:p>
    <w:p w14:paraId="725AF1CB" w14:textId="77777777" w:rsidR="00754457" w:rsidRDefault="00754457" w:rsidP="00754457">
      <w:pPr>
        <w:pStyle w:val="Code"/>
      </w:pPr>
      <w:r>
        <w:t>-- ==============</w:t>
      </w:r>
    </w:p>
    <w:p w14:paraId="25FAEC96" w14:textId="77777777" w:rsidR="00754457" w:rsidRDefault="00754457" w:rsidP="00754457">
      <w:pPr>
        <w:pStyle w:val="Code"/>
      </w:pPr>
    </w:p>
    <w:p w14:paraId="26530971" w14:textId="77777777" w:rsidR="00754457" w:rsidRDefault="00754457" w:rsidP="00754457">
      <w:pPr>
        <w:pStyle w:val="Code"/>
      </w:pPr>
      <w:r>
        <w:t>CCPayload ::= SEQUENCE</w:t>
      </w:r>
    </w:p>
    <w:p w14:paraId="5A9DEA73" w14:textId="77777777" w:rsidR="00754457" w:rsidRDefault="00754457" w:rsidP="00754457">
      <w:pPr>
        <w:pStyle w:val="Code"/>
      </w:pPr>
      <w:r>
        <w:t>{</w:t>
      </w:r>
    </w:p>
    <w:p w14:paraId="773812AB" w14:textId="77777777" w:rsidR="00754457" w:rsidRDefault="00754457" w:rsidP="00754457">
      <w:pPr>
        <w:pStyle w:val="Code"/>
      </w:pPr>
      <w:r>
        <w:t xml:space="preserve">    cCPayloadOID         [1] RELATIVE-OID,</w:t>
      </w:r>
    </w:p>
    <w:p w14:paraId="3D31229B" w14:textId="77777777" w:rsidR="00754457" w:rsidRDefault="00754457" w:rsidP="00754457">
      <w:pPr>
        <w:pStyle w:val="Code"/>
      </w:pPr>
      <w:r>
        <w:t xml:space="preserve">    pDU                  [2] CCPDU</w:t>
      </w:r>
    </w:p>
    <w:p w14:paraId="21097126" w14:textId="77777777" w:rsidR="00754457" w:rsidRDefault="00754457" w:rsidP="00754457">
      <w:pPr>
        <w:pStyle w:val="Code"/>
      </w:pPr>
      <w:r>
        <w:t>}</w:t>
      </w:r>
    </w:p>
    <w:p w14:paraId="0246744F" w14:textId="77777777" w:rsidR="00754457" w:rsidRDefault="00754457" w:rsidP="00754457">
      <w:pPr>
        <w:pStyle w:val="Code"/>
      </w:pPr>
    </w:p>
    <w:p w14:paraId="63E8A256" w14:textId="77777777" w:rsidR="00754457" w:rsidRDefault="00754457" w:rsidP="00754457">
      <w:pPr>
        <w:pStyle w:val="Code"/>
      </w:pPr>
      <w:r>
        <w:t>CCPDU ::= CHOICE</w:t>
      </w:r>
    </w:p>
    <w:p w14:paraId="6EA89A74" w14:textId="77777777" w:rsidR="00754457" w:rsidRDefault="00754457" w:rsidP="00754457">
      <w:pPr>
        <w:pStyle w:val="Code"/>
      </w:pPr>
      <w:r>
        <w:t>{</w:t>
      </w:r>
    </w:p>
    <w:p w14:paraId="553A437C" w14:textId="77777777" w:rsidR="00754457" w:rsidRDefault="00754457" w:rsidP="00754457">
      <w:pPr>
        <w:pStyle w:val="Code"/>
      </w:pPr>
      <w:r>
        <w:t xml:space="preserve">    uPFCCPDU            [1] UPFCCPDU,</w:t>
      </w:r>
    </w:p>
    <w:p w14:paraId="373BC2E4" w14:textId="77777777" w:rsidR="00754457" w:rsidRDefault="00754457" w:rsidP="00754457">
      <w:pPr>
        <w:pStyle w:val="Code"/>
      </w:pPr>
      <w:r>
        <w:t xml:space="preserve">    extendedUPFCCPDU    [2] ExtendedUPFCCPDU,</w:t>
      </w:r>
    </w:p>
    <w:p w14:paraId="0AB06C50" w14:textId="77777777" w:rsidR="00754457" w:rsidRDefault="00754457" w:rsidP="00754457">
      <w:pPr>
        <w:pStyle w:val="Code"/>
      </w:pPr>
      <w:r>
        <w:t xml:space="preserve">    mMSCCPDU            [3] MMSCCPDU,</w:t>
      </w:r>
    </w:p>
    <w:p w14:paraId="2D37F77B" w14:textId="77777777" w:rsidR="00754457" w:rsidRDefault="00754457" w:rsidP="00754457">
      <w:pPr>
        <w:pStyle w:val="Code"/>
      </w:pPr>
      <w:r>
        <w:t xml:space="preserve">    nIDDCCPDU           [4] NIDDCCPDU,</w:t>
      </w:r>
    </w:p>
    <w:p w14:paraId="571DE8EC" w14:textId="77777777" w:rsidR="00754457" w:rsidRDefault="00754457" w:rsidP="00754457">
      <w:pPr>
        <w:pStyle w:val="Code"/>
      </w:pPr>
      <w:r>
        <w:t xml:space="preserve">    pTCCCPDU            [5] PTCCCPDU</w:t>
      </w:r>
    </w:p>
    <w:p w14:paraId="317D8B43" w14:textId="77777777" w:rsidR="00754457" w:rsidRDefault="00754457" w:rsidP="00754457">
      <w:pPr>
        <w:pStyle w:val="Code"/>
      </w:pPr>
      <w:r>
        <w:t>}</w:t>
      </w:r>
    </w:p>
    <w:p w14:paraId="385467E6" w14:textId="77777777" w:rsidR="00754457" w:rsidRDefault="00754457" w:rsidP="00754457">
      <w:pPr>
        <w:pStyle w:val="Code"/>
      </w:pPr>
    </w:p>
    <w:p w14:paraId="1922C53D" w14:textId="77777777" w:rsidR="00754457" w:rsidRDefault="00754457" w:rsidP="00754457">
      <w:pPr>
        <w:pStyle w:val="CodeHeader"/>
      </w:pPr>
      <w:r>
        <w:t>-- ===========================</w:t>
      </w:r>
    </w:p>
    <w:p w14:paraId="65F5711A" w14:textId="77777777" w:rsidR="00754457" w:rsidRDefault="00754457" w:rsidP="00754457">
      <w:pPr>
        <w:pStyle w:val="CodeHeader"/>
      </w:pPr>
      <w:r>
        <w:t>-- HI4 LI notification payload</w:t>
      </w:r>
    </w:p>
    <w:p w14:paraId="1400D847" w14:textId="77777777" w:rsidR="00754457" w:rsidRDefault="00754457" w:rsidP="00754457">
      <w:pPr>
        <w:pStyle w:val="Code"/>
      </w:pPr>
      <w:r>
        <w:t>-- ===========================</w:t>
      </w:r>
    </w:p>
    <w:p w14:paraId="7F75C97F" w14:textId="77777777" w:rsidR="00754457" w:rsidRDefault="00754457" w:rsidP="00754457">
      <w:pPr>
        <w:pStyle w:val="Code"/>
      </w:pPr>
    </w:p>
    <w:p w14:paraId="64C005B2" w14:textId="77777777" w:rsidR="00754457" w:rsidRDefault="00754457" w:rsidP="00754457">
      <w:pPr>
        <w:pStyle w:val="Code"/>
      </w:pPr>
      <w:r>
        <w:t>LINotificationPayload ::= SEQUENCE</w:t>
      </w:r>
    </w:p>
    <w:p w14:paraId="35A7618B" w14:textId="77777777" w:rsidR="00754457" w:rsidRDefault="00754457" w:rsidP="00754457">
      <w:pPr>
        <w:pStyle w:val="Code"/>
      </w:pPr>
      <w:r>
        <w:t>{</w:t>
      </w:r>
    </w:p>
    <w:p w14:paraId="7155F034" w14:textId="77777777" w:rsidR="00754457" w:rsidRDefault="00754457" w:rsidP="00754457">
      <w:pPr>
        <w:pStyle w:val="Code"/>
      </w:pPr>
      <w:r>
        <w:t xml:space="preserve">    lINotificationPayloadOID         [1] RELATIVE-OID,</w:t>
      </w:r>
    </w:p>
    <w:p w14:paraId="08ECEB83" w14:textId="77777777" w:rsidR="00754457" w:rsidRDefault="00754457" w:rsidP="00754457">
      <w:pPr>
        <w:pStyle w:val="Code"/>
      </w:pPr>
      <w:r>
        <w:t xml:space="preserve">    notification                     [2] LINotificationMessage</w:t>
      </w:r>
    </w:p>
    <w:p w14:paraId="0413B45F" w14:textId="77777777" w:rsidR="00754457" w:rsidRDefault="00754457" w:rsidP="00754457">
      <w:pPr>
        <w:pStyle w:val="Code"/>
      </w:pPr>
      <w:r>
        <w:t>}</w:t>
      </w:r>
    </w:p>
    <w:p w14:paraId="02FB4156" w14:textId="77777777" w:rsidR="00754457" w:rsidRDefault="00754457" w:rsidP="00754457">
      <w:pPr>
        <w:pStyle w:val="Code"/>
      </w:pPr>
    </w:p>
    <w:p w14:paraId="7C0622C8" w14:textId="77777777" w:rsidR="00754457" w:rsidRDefault="00754457" w:rsidP="00754457">
      <w:pPr>
        <w:pStyle w:val="Code"/>
      </w:pPr>
      <w:r>
        <w:t>LINotificationMessage ::= CHOICE</w:t>
      </w:r>
    </w:p>
    <w:p w14:paraId="127148C0" w14:textId="77777777" w:rsidR="00754457" w:rsidRDefault="00754457" w:rsidP="00754457">
      <w:pPr>
        <w:pStyle w:val="Code"/>
      </w:pPr>
      <w:r>
        <w:t>{</w:t>
      </w:r>
    </w:p>
    <w:p w14:paraId="1F009C22" w14:textId="77777777" w:rsidR="00754457" w:rsidRDefault="00754457" w:rsidP="00754457">
      <w:pPr>
        <w:pStyle w:val="Code"/>
      </w:pPr>
      <w:r>
        <w:t xml:space="preserve">    lINotification      [1] LINotification</w:t>
      </w:r>
    </w:p>
    <w:p w14:paraId="75728889" w14:textId="77777777" w:rsidR="00754457" w:rsidRDefault="00754457" w:rsidP="00754457">
      <w:pPr>
        <w:pStyle w:val="Code"/>
      </w:pPr>
      <w:r>
        <w:t>}</w:t>
      </w:r>
    </w:p>
    <w:p w14:paraId="45ECD4D9" w14:textId="77777777" w:rsidR="00754457" w:rsidRDefault="00754457" w:rsidP="00754457">
      <w:pPr>
        <w:pStyle w:val="Code"/>
      </w:pPr>
    </w:p>
    <w:p w14:paraId="29AE6405" w14:textId="77777777" w:rsidR="00754457" w:rsidRDefault="00754457" w:rsidP="00754457">
      <w:pPr>
        <w:pStyle w:val="CodeHeader"/>
      </w:pPr>
      <w:r>
        <w:t>-- =================</w:t>
      </w:r>
    </w:p>
    <w:p w14:paraId="223FEFD5" w14:textId="77777777" w:rsidR="00754457" w:rsidRDefault="00754457" w:rsidP="00754457">
      <w:pPr>
        <w:pStyle w:val="CodeHeader"/>
      </w:pPr>
      <w:r>
        <w:t>-- HR LI definitions</w:t>
      </w:r>
    </w:p>
    <w:p w14:paraId="09E073F5" w14:textId="77777777" w:rsidR="00754457" w:rsidRDefault="00754457" w:rsidP="00754457">
      <w:pPr>
        <w:pStyle w:val="Code"/>
      </w:pPr>
      <w:r>
        <w:t>-- =================</w:t>
      </w:r>
    </w:p>
    <w:p w14:paraId="02CD2C9D" w14:textId="77777777" w:rsidR="00754457" w:rsidRDefault="00754457" w:rsidP="00754457">
      <w:pPr>
        <w:pStyle w:val="Code"/>
      </w:pPr>
    </w:p>
    <w:p w14:paraId="143535C4" w14:textId="77777777" w:rsidR="00754457" w:rsidRDefault="00754457" w:rsidP="00754457">
      <w:pPr>
        <w:pStyle w:val="Code"/>
      </w:pPr>
      <w:r>
        <w:t>N9HRPDUSessionInfo ::= SEQUENCE</w:t>
      </w:r>
    </w:p>
    <w:p w14:paraId="585C528E" w14:textId="77777777" w:rsidR="00754457" w:rsidRDefault="00754457" w:rsidP="00754457">
      <w:pPr>
        <w:pStyle w:val="Code"/>
      </w:pPr>
      <w:r>
        <w:t>{</w:t>
      </w:r>
    </w:p>
    <w:p w14:paraId="68D804D3" w14:textId="77777777" w:rsidR="00754457" w:rsidRDefault="00754457" w:rsidP="00754457">
      <w:pPr>
        <w:pStyle w:val="Code"/>
      </w:pPr>
      <w:r>
        <w:t xml:space="preserve">    sUPI                            [1] SUPI,</w:t>
      </w:r>
    </w:p>
    <w:p w14:paraId="423DFA6E" w14:textId="77777777" w:rsidR="00754457" w:rsidRDefault="00754457" w:rsidP="00754457">
      <w:pPr>
        <w:pStyle w:val="Code"/>
      </w:pPr>
      <w:r>
        <w:t xml:space="preserve">    pEI                             [2] PEI OPTIONAL,</w:t>
      </w:r>
    </w:p>
    <w:p w14:paraId="5EBD1764" w14:textId="77777777" w:rsidR="00754457" w:rsidRDefault="00754457" w:rsidP="00754457">
      <w:pPr>
        <w:pStyle w:val="Code"/>
      </w:pPr>
      <w:r>
        <w:t xml:space="preserve">    pDUSessionID                    [3] PDUSessionID,</w:t>
      </w:r>
    </w:p>
    <w:p w14:paraId="17373178" w14:textId="77777777" w:rsidR="00754457" w:rsidRDefault="00754457" w:rsidP="00754457">
      <w:pPr>
        <w:pStyle w:val="Code"/>
      </w:pPr>
      <w:r>
        <w:t xml:space="preserve">    location                        [4] Location OPTIONAL,</w:t>
      </w:r>
    </w:p>
    <w:p w14:paraId="3B718FC7" w14:textId="77777777" w:rsidR="00754457" w:rsidRDefault="00754457" w:rsidP="00754457">
      <w:pPr>
        <w:pStyle w:val="Code"/>
      </w:pPr>
      <w:r>
        <w:t xml:space="preserve">    sNSSAI                          [5] SNSSAI OPTIONAL,</w:t>
      </w:r>
    </w:p>
    <w:p w14:paraId="0EA58E34" w14:textId="77777777" w:rsidR="00754457" w:rsidRDefault="00754457" w:rsidP="00754457">
      <w:pPr>
        <w:pStyle w:val="Code"/>
      </w:pPr>
      <w:r>
        <w:t xml:space="preserve">    dNN                             [6] DNN OPTIONAL,</w:t>
      </w:r>
    </w:p>
    <w:p w14:paraId="004D0A41" w14:textId="77777777" w:rsidR="00754457" w:rsidRDefault="00754457" w:rsidP="00754457">
      <w:pPr>
        <w:pStyle w:val="Code"/>
      </w:pPr>
      <w:r>
        <w:t xml:space="preserve">    messageCause                    [7] N9HRMessageCause</w:t>
      </w:r>
    </w:p>
    <w:p w14:paraId="268F1D48" w14:textId="77777777" w:rsidR="00754457" w:rsidRDefault="00754457" w:rsidP="00754457">
      <w:pPr>
        <w:pStyle w:val="Code"/>
      </w:pPr>
      <w:r>
        <w:t>}</w:t>
      </w:r>
    </w:p>
    <w:p w14:paraId="5B631970" w14:textId="77777777" w:rsidR="00754457" w:rsidRDefault="00754457" w:rsidP="00754457">
      <w:pPr>
        <w:pStyle w:val="Code"/>
      </w:pPr>
    </w:p>
    <w:p w14:paraId="03D3D474" w14:textId="77777777" w:rsidR="00754457" w:rsidRDefault="00754457" w:rsidP="00754457">
      <w:pPr>
        <w:pStyle w:val="Code"/>
      </w:pPr>
      <w:r>
        <w:t>S8HRBearerInfo ::= SEQUENCE</w:t>
      </w:r>
    </w:p>
    <w:p w14:paraId="708A15CB" w14:textId="77777777" w:rsidR="00754457" w:rsidRDefault="00754457" w:rsidP="00754457">
      <w:pPr>
        <w:pStyle w:val="Code"/>
      </w:pPr>
      <w:r>
        <w:t>{</w:t>
      </w:r>
    </w:p>
    <w:p w14:paraId="7C72FAAA" w14:textId="77777777" w:rsidR="00754457" w:rsidRDefault="00754457" w:rsidP="00754457">
      <w:pPr>
        <w:pStyle w:val="Code"/>
      </w:pPr>
      <w:r>
        <w:t xml:space="preserve">    iMSI                            [1] IMSI,</w:t>
      </w:r>
    </w:p>
    <w:p w14:paraId="62073794" w14:textId="77777777" w:rsidR="00754457" w:rsidRDefault="00754457" w:rsidP="00754457">
      <w:pPr>
        <w:pStyle w:val="Code"/>
      </w:pPr>
      <w:r>
        <w:t xml:space="preserve">    iMEI                            [2] IMEI OPTIONAL,</w:t>
      </w:r>
    </w:p>
    <w:p w14:paraId="49EC114A" w14:textId="77777777" w:rsidR="00754457" w:rsidRDefault="00754457" w:rsidP="00754457">
      <w:pPr>
        <w:pStyle w:val="Code"/>
      </w:pPr>
      <w:r>
        <w:t xml:space="preserve">    bearerID                        [3] EPSBearerID,</w:t>
      </w:r>
    </w:p>
    <w:p w14:paraId="00602CA3" w14:textId="77777777" w:rsidR="00754457" w:rsidRDefault="00754457" w:rsidP="00754457">
      <w:pPr>
        <w:pStyle w:val="Code"/>
      </w:pPr>
      <w:r>
        <w:t xml:space="preserve">    linkedBearerID                  [4] EPSBearerID OPTIONAL,</w:t>
      </w:r>
    </w:p>
    <w:p w14:paraId="049D1A26" w14:textId="77777777" w:rsidR="00754457" w:rsidRDefault="00754457" w:rsidP="00754457">
      <w:pPr>
        <w:pStyle w:val="Code"/>
      </w:pPr>
      <w:r>
        <w:t xml:space="preserve">    location                        [5] Location OPTIONAL,</w:t>
      </w:r>
    </w:p>
    <w:p w14:paraId="1A00C860" w14:textId="77777777" w:rsidR="00754457" w:rsidRDefault="00754457" w:rsidP="00754457">
      <w:pPr>
        <w:pStyle w:val="Code"/>
      </w:pPr>
      <w:r>
        <w:t xml:space="preserve">    aPN                             [6] APN OPTIONAL,</w:t>
      </w:r>
    </w:p>
    <w:p w14:paraId="2B13BEF0" w14:textId="77777777" w:rsidR="00754457" w:rsidRDefault="00754457" w:rsidP="00754457">
      <w:pPr>
        <w:pStyle w:val="Code"/>
      </w:pPr>
      <w:r>
        <w:t xml:space="preserve">    sGWIPAddress                    [7] IPAddress OPTIONAL,</w:t>
      </w:r>
    </w:p>
    <w:p w14:paraId="2F90C95A" w14:textId="77777777" w:rsidR="00754457" w:rsidRDefault="00754457" w:rsidP="00754457">
      <w:pPr>
        <w:pStyle w:val="Code"/>
      </w:pPr>
      <w:r>
        <w:t xml:space="preserve">    messageCause                    [8] S8HRMessageCause</w:t>
      </w:r>
    </w:p>
    <w:p w14:paraId="608960D1" w14:textId="77777777" w:rsidR="00754457" w:rsidRDefault="00754457" w:rsidP="00754457">
      <w:pPr>
        <w:pStyle w:val="Code"/>
      </w:pPr>
      <w:r>
        <w:t>}</w:t>
      </w:r>
    </w:p>
    <w:p w14:paraId="11540F54" w14:textId="77777777" w:rsidR="00754457" w:rsidRDefault="00754457" w:rsidP="00754457">
      <w:pPr>
        <w:pStyle w:val="Code"/>
      </w:pPr>
    </w:p>
    <w:p w14:paraId="60DCB9C5" w14:textId="77777777" w:rsidR="00754457" w:rsidRDefault="00754457" w:rsidP="00754457">
      <w:pPr>
        <w:pStyle w:val="CodeHeader"/>
      </w:pPr>
      <w:r>
        <w:t>-- ================</w:t>
      </w:r>
    </w:p>
    <w:p w14:paraId="0ECF9382" w14:textId="77777777" w:rsidR="00754457" w:rsidRDefault="00754457" w:rsidP="00754457">
      <w:pPr>
        <w:pStyle w:val="CodeHeader"/>
      </w:pPr>
      <w:r>
        <w:t>-- HR LI parameters</w:t>
      </w:r>
    </w:p>
    <w:p w14:paraId="4C5AAD01" w14:textId="77777777" w:rsidR="00754457" w:rsidRDefault="00754457" w:rsidP="00754457">
      <w:pPr>
        <w:pStyle w:val="Code"/>
      </w:pPr>
      <w:r>
        <w:t>-- ================</w:t>
      </w:r>
    </w:p>
    <w:p w14:paraId="4DABE3D7" w14:textId="77777777" w:rsidR="00754457" w:rsidRDefault="00754457" w:rsidP="00754457">
      <w:pPr>
        <w:pStyle w:val="Code"/>
      </w:pPr>
    </w:p>
    <w:p w14:paraId="56509F32" w14:textId="77777777" w:rsidR="00754457" w:rsidRDefault="00754457" w:rsidP="00754457">
      <w:pPr>
        <w:pStyle w:val="Code"/>
      </w:pPr>
      <w:r>
        <w:t>N9HRMessageCause ::= ENUMERATED</w:t>
      </w:r>
    </w:p>
    <w:p w14:paraId="6DF8372C" w14:textId="77777777" w:rsidR="00754457" w:rsidRDefault="00754457" w:rsidP="00754457">
      <w:pPr>
        <w:pStyle w:val="Code"/>
      </w:pPr>
      <w:r>
        <w:t>{</w:t>
      </w:r>
    </w:p>
    <w:p w14:paraId="66699668" w14:textId="77777777" w:rsidR="00754457" w:rsidRDefault="00754457" w:rsidP="00754457">
      <w:pPr>
        <w:pStyle w:val="Code"/>
      </w:pPr>
      <w:r>
        <w:t xml:space="preserve">    pDUSessionEstablished(1),</w:t>
      </w:r>
    </w:p>
    <w:p w14:paraId="7BBC04B2" w14:textId="77777777" w:rsidR="00754457" w:rsidRDefault="00754457" w:rsidP="00754457">
      <w:pPr>
        <w:pStyle w:val="Code"/>
      </w:pPr>
      <w:r>
        <w:t xml:space="preserve">    pDUSessionModified(2),</w:t>
      </w:r>
    </w:p>
    <w:p w14:paraId="770D1699" w14:textId="77777777" w:rsidR="00754457" w:rsidRDefault="00754457" w:rsidP="00754457">
      <w:pPr>
        <w:pStyle w:val="Code"/>
      </w:pPr>
      <w:r>
        <w:t xml:space="preserve">    pDUSessionReleased(3),</w:t>
      </w:r>
    </w:p>
    <w:p w14:paraId="4C28E830" w14:textId="77777777" w:rsidR="00754457" w:rsidRDefault="00754457" w:rsidP="00754457">
      <w:pPr>
        <w:pStyle w:val="Code"/>
      </w:pPr>
      <w:r>
        <w:t xml:space="preserve">    updatedLocationAvailable(4),</w:t>
      </w:r>
    </w:p>
    <w:p w14:paraId="586055F9" w14:textId="77777777" w:rsidR="00754457" w:rsidRDefault="00754457" w:rsidP="00754457">
      <w:pPr>
        <w:pStyle w:val="Code"/>
      </w:pPr>
      <w:r>
        <w:t xml:space="preserve">    sMFChanged(5),</w:t>
      </w:r>
    </w:p>
    <w:p w14:paraId="02CF17D0" w14:textId="77777777" w:rsidR="00754457" w:rsidRDefault="00754457" w:rsidP="00754457">
      <w:pPr>
        <w:pStyle w:val="Code"/>
      </w:pPr>
      <w:r>
        <w:t xml:space="preserve">    other(6),</w:t>
      </w:r>
    </w:p>
    <w:p w14:paraId="5DD13EAF" w14:textId="77777777" w:rsidR="00754457" w:rsidRDefault="00754457" w:rsidP="00754457">
      <w:pPr>
        <w:pStyle w:val="Code"/>
      </w:pPr>
      <w:r>
        <w:t xml:space="preserve">    hRLIEnabled(7)</w:t>
      </w:r>
    </w:p>
    <w:p w14:paraId="3F5E9B4A" w14:textId="77777777" w:rsidR="00754457" w:rsidRDefault="00754457" w:rsidP="00754457">
      <w:pPr>
        <w:pStyle w:val="Code"/>
      </w:pPr>
      <w:r>
        <w:t>}</w:t>
      </w:r>
    </w:p>
    <w:p w14:paraId="2B783CF3" w14:textId="77777777" w:rsidR="00754457" w:rsidRDefault="00754457" w:rsidP="00754457">
      <w:pPr>
        <w:pStyle w:val="Code"/>
      </w:pPr>
    </w:p>
    <w:p w14:paraId="3EC712AA" w14:textId="77777777" w:rsidR="00754457" w:rsidRDefault="00754457" w:rsidP="00754457">
      <w:pPr>
        <w:pStyle w:val="Code"/>
      </w:pPr>
      <w:r>
        <w:t>S8HRMessageCause ::= ENUMERATED</w:t>
      </w:r>
    </w:p>
    <w:p w14:paraId="7623DC2C" w14:textId="77777777" w:rsidR="00754457" w:rsidRDefault="00754457" w:rsidP="00754457">
      <w:pPr>
        <w:pStyle w:val="Code"/>
      </w:pPr>
      <w:r>
        <w:t>{</w:t>
      </w:r>
    </w:p>
    <w:p w14:paraId="58C26AB6" w14:textId="77777777" w:rsidR="00754457" w:rsidRDefault="00754457" w:rsidP="00754457">
      <w:pPr>
        <w:pStyle w:val="Code"/>
      </w:pPr>
      <w:r>
        <w:t xml:space="preserve">    bearerActivated(1),</w:t>
      </w:r>
    </w:p>
    <w:p w14:paraId="3584A328" w14:textId="77777777" w:rsidR="00754457" w:rsidRDefault="00754457" w:rsidP="00754457">
      <w:pPr>
        <w:pStyle w:val="Code"/>
      </w:pPr>
      <w:r>
        <w:t xml:space="preserve">    bearerModified(2),</w:t>
      </w:r>
    </w:p>
    <w:p w14:paraId="3C74039B" w14:textId="77777777" w:rsidR="00754457" w:rsidRDefault="00754457" w:rsidP="00754457">
      <w:pPr>
        <w:pStyle w:val="Code"/>
      </w:pPr>
      <w:r>
        <w:t xml:space="preserve">    bearerDeleted(3),</w:t>
      </w:r>
    </w:p>
    <w:p w14:paraId="49BB357D" w14:textId="77777777" w:rsidR="00754457" w:rsidRDefault="00754457" w:rsidP="00754457">
      <w:pPr>
        <w:pStyle w:val="Code"/>
      </w:pPr>
      <w:r>
        <w:t xml:space="preserve">    pDNDisconnected(4),</w:t>
      </w:r>
    </w:p>
    <w:p w14:paraId="2DFFD0A2" w14:textId="77777777" w:rsidR="00754457" w:rsidRDefault="00754457" w:rsidP="00754457">
      <w:pPr>
        <w:pStyle w:val="Code"/>
      </w:pPr>
      <w:r>
        <w:t xml:space="preserve">    updatedLocationAvailable(5),</w:t>
      </w:r>
    </w:p>
    <w:p w14:paraId="49F3909F" w14:textId="77777777" w:rsidR="00754457" w:rsidRDefault="00754457" w:rsidP="00754457">
      <w:pPr>
        <w:pStyle w:val="Code"/>
      </w:pPr>
      <w:r>
        <w:t xml:space="preserve">    sGWChanged(6),</w:t>
      </w:r>
    </w:p>
    <w:p w14:paraId="1FFFFF54" w14:textId="77777777" w:rsidR="00754457" w:rsidRDefault="00754457" w:rsidP="00754457">
      <w:pPr>
        <w:pStyle w:val="Code"/>
      </w:pPr>
      <w:r>
        <w:t xml:space="preserve">    other(7),</w:t>
      </w:r>
    </w:p>
    <w:p w14:paraId="3AF2EBA5" w14:textId="77777777" w:rsidR="00754457" w:rsidRDefault="00754457" w:rsidP="00754457">
      <w:pPr>
        <w:pStyle w:val="Code"/>
      </w:pPr>
      <w:r>
        <w:t xml:space="preserve">    hRLIEnabled(8)</w:t>
      </w:r>
    </w:p>
    <w:p w14:paraId="1446E047" w14:textId="77777777" w:rsidR="00754457" w:rsidRDefault="00754457" w:rsidP="00754457">
      <w:pPr>
        <w:pStyle w:val="Code"/>
      </w:pPr>
      <w:r>
        <w:t>}</w:t>
      </w:r>
    </w:p>
    <w:p w14:paraId="7E16B445" w14:textId="77777777" w:rsidR="00754457" w:rsidRDefault="00754457" w:rsidP="00754457">
      <w:pPr>
        <w:pStyle w:val="Code"/>
      </w:pPr>
    </w:p>
    <w:p w14:paraId="480EA8E9" w14:textId="77777777" w:rsidR="00754457" w:rsidRDefault="00754457" w:rsidP="00754457">
      <w:pPr>
        <w:pStyle w:val="CodeHeader"/>
      </w:pPr>
      <w:r>
        <w:t>-- ==================</w:t>
      </w:r>
    </w:p>
    <w:p w14:paraId="7572D792" w14:textId="77777777" w:rsidR="00754457" w:rsidRDefault="00754457" w:rsidP="00754457">
      <w:pPr>
        <w:pStyle w:val="CodeHeader"/>
      </w:pPr>
      <w:r>
        <w:t>-- 5G NEF definitions</w:t>
      </w:r>
    </w:p>
    <w:p w14:paraId="51C4EF94" w14:textId="77777777" w:rsidR="00754457" w:rsidRDefault="00754457" w:rsidP="00754457">
      <w:pPr>
        <w:pStyle w:val="Code"/>
      </w:pPr>
      <w:r>
        <w:t>-- ==================</w:t>
      </w:r>
    </w:p>
    <w:p w14:paraId="0B27DE34" w14:textId="77777777" w:rsidR="00754457" w:rsidRDefault="00754457" w:rsidP="00754457">
      <w:pPr>
        <w:pStyle w:val="Code"/>
      </w:pPr>
    </w:p>
    <w:p w14:paraId="138437C7" w14:textId="77777777" w:rsidR="00754457" w:rsidRDefault="00754457" w:rsidP="00754457">
      <w:pPr>
        <w:pStyle w:val="Code"/>
      </w:pPr>
      <w:r>
        <w:t>-- See clause 7.7.2.1.2 for details of this structure</w:t>
      </w:r>
    </w:p>
    <w:p w14:paraId="525C7A53" w14:textId="77777777" w:rsidR="00754457" w:rsidRDefault="00754457" w:rsidP="00754457">
      <w:pPr>
        <w:pStyle w:val="Code"/>
      </w:pPr>
      <w:r>
        <w:t>NEFPDUSessionEstablishment ::= SEQUENCE</w:t>
      </w:r>
    </w:p>
    <w:p w14:paraId="40CDA25C" w14:textId="77777777" w:rsidR="00754457" w:rsidRDefault="00754457" w:rsidP="00754457">
      <w:pPr>
        <w:pStyle w:val="Code"/>
      </w:pPr>
      <w:r>
        <w:t>{</w:t>
      </w:r>
    </w:p>
    <w:p w14:paraId="2BDA85F4" w14:textId="77777777" w:rsidR="00754457" w:rsidRDefault="00754457" w:rsidP="00754457">
      <w:pPr>
        <w:pStyle w:val="Code"/>
      </w:pPr>
      <w:r>
        <w:t xml:space="preserve">    sUPI                  [1] SUPI,</w:t>
      </w:r>
    </w:p>
    <w:p w14:paraId="7951B602" w14:textId="77777777" w:rsidR="00754457" w:rsidRDefault="00754457" w:rsidP="00754457">
      <w:pPr>
        <w:pStyle w:val="Code"/>
      </w:pPr>
      <w:r>
        <w:t xml:space="preserve">    gPSI                  [2] GPSI,</w:t>
      </w:r>
    </w:p>
    <w:p w14:paraId="4EC058CC" w14:textId="77777777" w:rsidR="00754457" w:rsidRDefault="00754457" w:rsidP="00754457">
      <w:pPr>
        <w:pStyle w:val="Code"/>
      </w:pPr>
      <w:r>
        <w:t xml:space="preserve">    pDUSessionID          [3] PDUSessionID,</w:t>
      </w:r>
    </w:p>
    <w:p w14:paraId="441B5D81" w14:textId="77777777" w:rsidR="00754457" w:rsidRDefault="00754457" w:rsidP="00754457">
      <w:pPr>
        <w:pStyle w:val="Code"/>
      </w:pPr>
      <w:r>
        <w:t xml:space="preserve">    sNSSAI                [4] SNSSAI,</w:t>
      </w:r>
    </w:p>
    <w:p w14:paraId="68DEFE12" w14:textId="77777777" w:rsidR="00754457" w:rsidRDefault="00754457" w:rsidP="00754457">
      <w:pPr>
        <w:pStyle w:val="Code"/>
      </w:pPr>
      <w:r>
        <w:t xml:space="preserve">    nEFID                 [5] NEFID,</w:t>
      </w:r>
    </w:p>
    <w:p w14:paraId="4DC5DB12" w14:textId="77777777" w:rsidR="00754457" w:rsidRDefault="00754457" w:rsidP="00754457">
      <w:pPr>
        <w:pStyle w:val="Code"/>
      </w:pPr>
      <w:r>
        <w:t xml:space="preserve">    dNN                   [6] DNN,</w:t>
      </w:r>
    </w:p>
    <w:p w14:paraId="3A7215E9" w14:textId="77777777" w:rsidR="00754457" w:rsidRDefault="00754457" w:rsidP="00754457">
      <w:pPr>
        <w:pStyle w:val="Code"/>
      </w:pPr>
      <w:r>
        <w:t xml:space="preserve">    rDSSupport            [7] RDSSupport,</w:t>
      </w:r>
    </w:p>
    <w:p w14:paraId="45BF535A" w14:textId="77777777" w:rsidR="00754457" w:rsidRDefault="00754457" w:rsidP="00754457">
      <w:pPr>
        <w:pStyle w:val="Code"/>
      </w:pPr>
      <w:r>
        <w:t xml:space="preserve">    sMFID                 [8] SMFID,</w:t>
      </w:r>
    </w:p>
    <w:p w14:paraId="57ED7704" w14:textId="77777777" w:rsidR="00754457" w:rsidRDefault="00754457" w:rsidP="00754457">
      <w:pPr>
        <w:pStyle w:val="Code"/>
      </w:pPr>
      <w:r>
        <w:t xml:space="preserve">    aFID                  [9] AFID</w:t>
      </w:r>
    </w:p>
    <w:p w14:paraId="4BFBADB1" w14:textId="77777777" w:rsidR="00754457" w:rsidRDefault="00754457" w:rsidP="00754457">
      <w:pPr>
        <w:pStyle w:val="Code"/>
      </w:pPr>
      <w:r>
        <w:t>}</w:t>
      </w:r>
    </w:p>
    <w:p w14:paraId="114345F5" w14:textId="77777777" w:rsidR="00754457" w:rsidRDefault="00754457" w:rsidP="00754457">
      <w:pPr>
        <w:pStyle w:val="Code"/>
      </w:pPr>
    </w:p>
    <w:p w14:paraId="5CDF75A2" w14:textId="77777777" w:rsidR="00754457" w:rsidRDefault="00754457" w:rsidP="00754457">
      <w:pPr>
        <w:pStyle w:val="Code"/>
      </w:pPr>
      <w:r>
        <w:t>-- See clause 7.7.2.1.3 for details of this structure</w:t>
      </w:r>
    </w:p>
    <w:p w14:paraId="03B0B972" w14:textId="77777777" w:rsidR="00754457" w:rsidRDefault="00754457" w:rsidP="00754457">
      <w:pPr>
        <w:pStyle w:val="Code"/>
      </w:pPr>
      <w:r>
        <w:t>NEFPDUSessionModification ::= SEQUENCE</w:t>
      </w:r>
    </w:p>
    <w:p w14:paraId="2DC70BFA" w14:textId="77777777" w:rsidR="00754457" w:rsidRDefault="00754457" w:rsidP="00754457">
      <w:pPr>
        <w:pStyle w:val="Code"/>
      </w:pPr>
      <w:r>
        <w:t>{</w:t>
      </w:r>
    </w:p>
    <w:p w14:paraId="48234D30" w14:textId="77777777" w:rsidR="00754457" w:rsidRDefault="00754457" w:rsidP="00754457">
      <w:pPr>
        <w:pStyle w:val="Code"/>
      </w:pPr>
      <w:r>
        <w:t xml:space="preserve">    sUPI                         [1] SUPI,</w:t>
      </w:r>
    </w:p>
    <w:p w14:paraId="0D54FC56" w14:textId="77777777" w:rsidR="00754457" w:rsidRDefault="00754457" w:rsidP="00754457">
      <w:pPr>
        <w:pStyle w:val="Code"/>
      </w:pPr>
      <w:r>
        <w:t xml:space="preserve">    gPSI                         [2] GPSI,</w:t>
      </w:r>
    </w:p>
    <w:p w14:paraId="1061372D" w14:textId="77777777" w:rsidR="00754457" w:rsidRDefault="00754457" w:rsidP="00754457">
      <w:pPr>
        <w:pStyle w:val="Code"/>
      </w:pPr>
      <w:r>
        <w:t xml:space="preserve">    sNSSAI                       [3] SNSSAI,</w:t>
      </w:r>
    </w:p>
    <w:p w14:paraId="7C8E7B35" w14:textId="77777777" w:rsidR="00754457" w:rsidRDefault="00754457" w:rsidP="00754457">
      <w:pPr>
        <w:pStyle w:val="Code"/>
      </w:pPr>
      <w:r>
        <w:t xml:space="preserve">    initiator                    [4] Initiator,</w:t>
      </w:r>
    </w:p>
    <w:p w14:paraId="0119937F" w14:textId="77777777" w:rsidR="00754457" w:rsidRDefault="00754457" w:rsidP="00754457">
      <w:pPr>
        <w:pStyle w:val="Code"/>
      </w:pPr>
      <w:r>
        <w:t xml:space="preserve">    rDSSourcePortNumber          [5] RDSPortNumber OPTIONAL,</w:t>
      </w:r>
    </w:p>
    <w:p w14:paraId="4D3C30B3" w14:textId="77777777" w:rsidR="00754457" w:rsidRDefault="00754457" w:rsidP="00754457">
      <w:pPr>
        <w:pStyle w:val="Code"/>
      </w:pPr>
      <w:r>
        <w:t xml:space="preserve">    rDSDestinationPortNumber     [6] RDSPortNumber OPTIONAL,</w:t>
      </w:r>
    </w:p>
    <w:p w14:paraId="19251A66" w14:textId="77777777" w:rsidR="00754457" w:rsidRDefault="00754457" w:rsidP="00754457">
      <w:pPr>
        <w:pStyle w:val="Code"/>
      </w:pPr>
      <w:r>
        <w:t xml:space="preserve">    applicationID                [7] ApplicationID OPTIONAL,</w:t>
      </w:r>
    </w:p>
    <w:p w14:paraId="3F72720D" w14:textId="77777777" w:rsidR="00754457" w:rsidRDefault="00754457" w:rsidP="00754457">
      <w:pPr>
        <w:pStyle w:val="Code"/>
      </w:pPr>
      <w:r>
        <w:t xml:space="preserve">    aFID                         [8] AFID OPTIONAL,</w:t>
      </w:r>
    </w:p>
    <w:p w14:paraId="248E4300" w14:textId="77777777" w:rsidR="00754457" w:rsidRDefault="00754457" w:rsidP="00754457">
      <w:pPr>
        <w:pStyle w:val="Code"/>
      </w:pPr>
      <w:r>
        <w:t xml:space="preserve">    rDSAction                    [9] RDSAction OPTIONAL,</w:t>
      </w:r>
    </w:p>
    <w:p w14:paraId="00AD2E85" w14:textId="77777777" w:rsidR="00754457" w:rsidRDefault="00754457" w:rsidP="00754457">
      <w:pPr>
        <w:pStyle w:val="Code"/>
      </w:pPr>
      <w:r>
        <w:t xml:space="preserve">    serializationFormat          [10] SerializationFormat OPTIONAL</w:t>
      </w:r>
    </w:p>
    <w:p w14:paraId="0EDE5DCA" w14:textId="77777777" w:rsidR="00754457" w:rsidRDefault="00754457" w:rsidP="00754457">
      <w:pPr>
        <w:pStyle w:val="Code"/>
      </w:pPr>
      <w:r>
        <w:t>}</w:t>
      </w:r>
    </w:p>
    <w:p w14:paraId="03C0CE14" w14:textId="77777777" w:rsidR="00754457" w:rsidRDefault="00754457" w:rsidP="00754457">
      <w:pPr>
        <w:pStyle w:val="Code"/>
      </w:pPr>
    </w:p>
    <w:p w14:paraId="16AE7D05" w14:textId="77777777" w:rsidR="00754457" w:rsidRDefault="00754457" w:rsidP="00754457">
      <w:pPr>
        <w:pStyle w:val="Code"/>
      </w:pPr>
      <w:r>
        <w:t>-- See clause 7.7.2.1.4 for details of this structure</w:t>
      </w:r>
    </w:p>
    <w:p w14:paraId="3EFED6EF" w14:textId="77777777" w:rsidR="00754457" w:rsidRDefault="00754457" w:rsidP="00754457">
      <w:pPr>
        <w:pStyle w:val="Code"/>
      </w:pPr>
      <w:r>
        <w:t>NEFPDUSessionRelease ::= SEQUENCE</w:t>
      </w:r>
    </w:p>
    <w:p w14:paraId="5188742A" w14:textId="77777777" w:rsidR="00754457" w:rsidRDefault="00754457" w:rsidP="00754457">
      <w:pPr>
        <w:pStyle w:val="Code"/>
      </w:pPr>
      <w:r>
        <w:t>{</w:t>
      </w:r>
    </w:p>
    <w:p w14:paraId="7ADD4F9D" w14:textId="77777777" w:rsidR="00754457" w:rsidRDefault="00754457" w:rsidP="00754457">
      <w:pPr>
        <w:pStyle w:val="Code"/>
      </w:pPr>
      <w:r>
        <w:t xml:space="preserve">    sUPI                   [1] SUPI,</w:t>
      </w:r>
    </w:p>
    <w:p w14:paraId="17442A81" w14:textId="77777777" w:rsidR="00754457" w:rsidRDefault="00754457" w:rsidP="00754457">
      <w:pPr>
        <w:pStyle w:val="Code"/>
      </w:pPr>
      <w:r>
        <w:t xml:space="preserve">    gPSI                   [2] GPSI,</w:t>
      </w:r>
    </w:p>
    <w:p w14:paraId="2D1F6311" w14:textId="77777777" w:rsidR="00754457" w:rsidRDefault="00754457" w:rsidP="00754457">
      <w:pPr>
        <w:pStyle w:val="Code"/>
      </w:pPr>
      <w:r>
        <w:t xml:space="preserve">    pDUSessionID           [3] PDUSessionID,</w:t>
      </w:r>
    </w:p>
    <w:p w14:paraId="2828529A" w14:textId="77777777" w:rsidR="00754457" w:rsidRDefault="00754457" w:rsidP="00754457">
      <w:pPr>
        <w:pStyle w:val="Code"/>
      </w:pPr>
      <w:r>
        <w:t xml:space="preserve">    timeOfFirstPacket      [4] Timestamp OPTIONAL,</w:t>
      </w:r>
    </w:p>
    <w:p w14:paraId="2DF5A61A" w14:textId="77777777" w:rsidR="00754457" w:rsidRDefault="00754457" w:rsidP="00754457">
      <w:pPr>
        <w:pStyle w:val="Code"/>
      </w:pPr>
      <w:r>
        <w:t xml:space="preserve">    timeOfLastPacket       [5] Timestamp OPTIONAL,</w:t>
      </w:r>
    </w:p>
    <w:p w14:paraId="43F20A36" w14:textId="77777777" w:rsidR="00754457" w:rsidRDefault="00754457" w:rsidP="00754457">
      <w:pPr>
        <w:pStyle w:val="Code"/>
      </w:pPr>
      <w:r>
        <w:t xml:space="preserve">    uplinkVolume           [6] INTEGER OPTIONAL,</w:t>
      </w:r>
    </w:p>
    <w:p w14:paraId="377EA07F" w14:textId="77777777" w:rsidR="00754457" w:rsidRDefault="00754457" w:rsidP="00754457">
      <w:pPr>
        <w:pStyle w:val="Code"/>
      </w:pPr>
      <w:r>
        <w:t xml:space="preserve">    downlinkVolume         [7] INTEGER OPTIONAL,</w:t>
      </w:r>
    </w:p>
    <w:p w14:paraId="0FDFEAAD" w14:textId="77777777" w:rsidR="00754457" w:rsidRDefault="00754457" w:rsidP="00754457">
      <w:pPr>
        <w:pStyle w:val="Code"/>
      </w:pPr>
      <w:r>
        <w:t xml:space="preserve">    releaseCause           [8] NEFReleaseCause</w:t>
      </w:r>
    </w:p>
    <w:p w14:paraId="1C3AADB7" w14:textId="77777777" w:rsidR="00754457" w:rsidRDefault="00754457" w:rsidP="00754457">
      <w:pPr>
        <w:pStyle w:val="Code"/>
      </w:pPr>
      <w:r>
        <w:t>}</w:t>
      </w:r>
    </w:p>
    <w:p w14:paraId="1227082B" w14:textId="77777777" w:rsidR="00754457" w:rsidRDefault="00754457" w:rsidP="00754457">
      <w:pPr>
        <w:pStyle w:val="Code"/>
      </w:pPr>
    </w:p>
    <w:p w14:paraId="7E71266B" w14:textId="77777777" w:rsidR="00754457" w:rsidRDefault="00754457" w:rsidP="00754457">
      <w:pPr>
        <w:pStyle w:val="Code"/>
      </w:pPr>
      <w:r>
        <w:t>-- See clause 7.7.2.1.5 for details of this structure</w:t>
      </w:r>
    </w:p>
    <w:p w14:paraId="55DBDE0A" w14:textId="77777777" w:rsidR="00754457" w:rsidRDefault="00754457" w:rsidP="00754457">
      <w:pPr>
        <w:pStyle w:val="Code"/>
      </w:pPr>
      <w:r>
        <w:t>NEFUnsuccessfulProcedure ::= SEQUENCE</w:t>
      </w:r>
    </w:p>
    <w:p w14:paraId="6EE2198B" w14:textId="77777777" w:rsidR="00754457" w:rsidRDefault="00754457" w:rsidP="00754457">
      <w:pPr>
        <w:pStyle w:val="Code"/>
      </w:pPr>
      <w:r>
        <w:t>{</w:t>
      </w:r>
    </w:p>
    <w:p w14:paraId="72FAE99F" w14:textId="77777777" w:rsidR="00754457" w:rsidRDefault="00754457" w:rsidP="00754457">
      <w:pPr>
        <w:pStyle w:val="Code"/>
      </w:pPr>
      <w:r>
        <w:t xml:space="preserve">    failureCause                 [1] NEFFailureCause,</w:t>
      </w:r>
    </w:p>
    <w:p w14:paraId="1EE169FB" w14:textId="77777777" w:rsidR="00754457" w:rsidRDefault="00754457" w:rsidP="00754457">
      <w:pPr>
        <w:pStyle w:val="Code"/>
      </w:pPr>
      <w:r>
        <w:t xml:space="preserve">    sUPI                         [2] SUPI,</w:t>
      </w:r>
    </w:p>
    <w:p w14:paraId="48AB8758" w14:textId="77777777" w:rsidR="00754457" w:rsidRDefault="00754457" w:rsidP="00754457">
      <w:pPr>
        <w:pStyle w:val="Code"/>
      </w:pPr>
      <w:r>
        <w:t xml:space="preserve">    gPSI                         [3] GPSI OPTIONAL,</w:t>
      </w:r>
    </w:p>
    <w:p w14:paraId="7774078B" w14:textId="77777777" w:rsidR="00754457" w:rsidRDefault="00754457" w:rsidP="00754457">
      <w:pPr>
        <w:pStyle w:val="Code"/>
      </w:pPr>
      <w:r>
        <w:t xml:space="preserve">    pDUSessionID                 [4] PDUSessionID,</w:t>
      </w:r>
    </w:p>
    <w:p w14:paraId="395251C3" w14:textId="77777777" w:rsidR="00754457" w:rsidRDefault="00754457" w:rsidP="00754457">
      <w:pPr>
        <w:pStyle w:val="Code"/>
      </w:pPr>
      <w:r>
        <w:t xml:space="preserve">    dNN                          [5] DNN OPTIONAL,</w:t>
      </w:r>
    </w:p>
    <w:p w14:paraId="26177FD5" w14:textId="77777777" w:rsidR="00754457" w:rsidRDefault="00754457" w:rsidP="00754457">
      <w:pPr>
        <w:pStyle w:val="Code"/>
      </w:pPr>
      <w:r>
        <w:t xml:space="preserve">    sNSSAI                       [6] SNSSAI OPTIONAL,</w:t>
      </w:r>
    </w:p>
    <w:p w14:paraId="6E8FC79F" w14:textId="77777777" w:rsidR="00754457" w:rsidRDefault="00754457" w:rsidP="00754457">
      <w:pPr>
        <w:pStyle w:val="Code"/>
      </w:pPr>
      <w:r>
        <w:t xml:space="preserve">    rDSDestinationPortNumber     [7] RDSPortNumber,</w:t>
      </w:r>
    </w:p>
    <w:p w14:paraId="1CEA1646" w14:textId="77777777" w:rsidR="00754457" w:rsidRDefault="00754457" w:rsidP="00754457">
      <w:pPr>
        <w:pStyle w:val="Code"/>
      </w:pPr>
      <w:r>
        <w:t xml:space="preserve">    applicationID                [8] ApplicationID,</w:t>
      </w:r>
    </w:p>
    <w:p w14:paraId="5B654A7A" w14:textId="77777777" w:rsidR="00754457" w:rsidRDefault="00754457" w:rsidP="00754457">
      <w:pPr>
        <w:pStyle w:val="Code"/>
      </w:pPr>
      <w:r>
        <w:t xml:space="preserve">    aFID                         [9] AFID</w:t>
      </w:r>
    </w:p>
    <w:p w14:paraId="57E71C5C" w14:textId="77777777" w:rsidR="00754457" w:rsidRDefault="00754457" w:rsidP="00754457">
      <w:pPr>
        <w:pStyle w:val="Code"/>
      </w:pPr>
      <w:r>
        <w:t>}</w:t>
      </w:r>
    </w:p>
    <w:p w14:paraId="5837E0CB" w14:textId="77777777" w:rsidR="00754457" w:rsidRDefault="00754457" w:rsidP="00754457">
      <w:pPr>
        <w:pStyle w:val="Code"/>
      </w:pPr>
    </w:p>
    <w:p w14:paraId="72B7B0BF" w14:textId="77777777" w:rsidR="00754457" w:rsidRDefault="00754457" w:rsidP="00754457">
      <w:pPr>
        <w:pStyle w:val="Code"/>
      </w:pPr>
      <w:r>
        <w:t>-- See clause 7.7.2.1.6 for details of this structure</w:t>
      </w:r>
    </w:p>
    <w:p w14:paraId="0C0489E6" w14:textId="77777777" w:rsidR="00754457" w:rsidRDefault="00754457" w:rsidP="00754457">
      <w:pPr>
        <w:pStyle w:val="Code"/>
      </w:pPr>
      <w:r>
        <w:t>NEFStartOfInterceptionWithEstablishedPDUSession ::= SEQUENCE</w:t>
      </w:r>
    </w:p>
    <w:p w14:paraId="252AEF6F" w14:textId="77777777" w:rsidR="00754457" w:rsidRDefault="00754457" w:rsidP="00754457">
      <w:pPr>
        <w:pStyle w:val="Code"/>
      </w:pPr>
      <w:r>
        <w:t>{</w:t>
      </w:r>
    </w:p>
    <w:p w14:paraId="7B30359C" w14:textId="77777777" w:rsidR="00754457" w:rsidRDefault="00754457" w:rsidP="00754457">
      <w:pPr>
        <w:pStyle w:val="Code"/>
      </w:pPr>
      <w:r>
        <w:t xml:space="preserve">    sUPI               [1] SUPI,</w:t>
      </w:r>
    </w:p>
    <w:p w14:paraId="03859C09" w14:textId="77777777" w:rsidR="00754457" w:rsidRDefault="00754457" w:rsidP="00754457">
      <w:pPr>
        <w:pStyle w:val="Code"/>
      </w:pPr>
      <w:r>
        <w:t xml:space="preserve">    gPSI               [2] GPSI,</w:t>
      </w:r>
    </w:p>
    <w:p w14:paraId="37BFAA36" w14:textId="77777777" w:rsidR="00754457" w:rsidRDefault="00754457" w:rsidP="00754457">
      <w:pPr>
        <w:pStyle w:val="Code"/>
      </w:pPr>
      <w:r>
        <w:t xml:space="preserve">    pDUSessionID       [3] PDUSessionID,</w:t>
      </w:r>
    </w:p>
    <w:p w14:paraId="4EF1A226" w14:textId="77777777" w:rsidR="00754457" w:rsidRDefault="00754457" w:rsidP="00754457">
      <w:pPr>
        <w:pStyle w:val="Code"/>
      </w:pPr>
      <w:r>
        <w:t xml:space="preserve">    dNN                [4] DNN,</w:t>
      </w:r>
    </w:p>
    <w:p w14:paraId="26E65F0D" w14:textId="77777777" w:rsidR="00754457" w:rsidRDefault="00754457" w:rsidP="00754457">
      <w:pPr>
        <w:pStyle w:val="Code"/>
      </w:pPr>
      <w:r>
        <w:t xml:space="preserve">    sNSSAI             [5] SNSSAI,</w:t>
      </w:r>
    </w:p>
    <w:p w14:paraId="6ED947FE" w14:textId="77777777" w:rsidR="00754457" w:rsidRDefault="00754457" w:rsidP="00754457">
      <w:pPr>
        <w:pStyle w:val="Code"/>
      </w:pPr>
      <w:r>
        <w:t xml:space="preserve">    nEFID              [6] NEFID,</w:t>
      </w:r>
    </w:p>
    <w:p w14:paraId="20ABC60C" w14:textId="77777777" w:rsidR="00754457" w:rsidRDefault="00754457" w:rsidP="00754457">
      <w:pPr>
        <w:pStyle w:val="Code"/>
      </w:pPr>
      <w:r>
        <w:t xml:space="preserve">    rDSSupport         [7] RDSSupport,</w:t>
      </w:r>
    </w:p>
    <w:p w14:paraId="78D98E0D" w14:textId="77777777" w:rsidR="00754457" w:rsidRDefault="00754457" w:rsidP="00754457">
      <w:pPr>
        <w:pStyle w:val="Code"/>
      </w:pPr>
      <w:r>
        <w:t xml:space="preserve">    sMFID              [8] SMFID,</w:t>
      </w:r>
    </w:p>
    <w:p w14:paraId="4D2B84CE" w14:textId="77777777" w:rsidR="00754457" w:rsidRDefault="00754457" w:rsidP="00754457">
      <w:pPr>
        <w:pStyle w:val="Code"/>
      </w:pPr>
      <w:r>
        <w:t xml:space="preserve">    aFID               [9] AFID</w:t>
      </w:r>
    </w:p>
    <w:p w14:paraId="1992A4E3" w14:textId="77777777" w:rsidR="00754457" w:rsidRDefault="00754457" w:rsidP="00754457">
      <w:pPr>
        <w:pStyle w:val="Code"/>
      </w:pPr>
      <w:r>
        <w:t>}</w:t>
      </w:r>
    </w:p>
    <w:p w14:paraId="29CC47F9" w14:textId="77777777" w:rsidR="00754457" w:rsidRDefault="00754457" w:rsidP="00754457">
      <w:pPr>
        <w:pStyle w:val="Code"/>
      </w:pPr>
    </w:p>
    <w:p w14:paraId="1CF1D514" w14:textId="77777777" w:rsidR="00754457" w:rsidRDefault="00754457" w:rsidP="00754457">
      <w:pPr>
        <w:pStyle w:val="Code"/>
      </w:pPr>
      <w:r>
        <w:t>-- See clause 7.7.3.1.1 for details of this structure</w:t>
      </w:r>
    </w:p>
    <w:p w14:paraId="04882DE5" w14:textId="77777777" w:rsidR="00754457" w:rsidRDefault="00754457" w:rsidP="00754457">
      <w:pPr>
        <w:pStyle w:val="Code"/>
      </w:pPr>
      <w:r>
        <w:t>NEFDeviceTrigger ::= SEQUENCE</w:t>
      </w:r>
    </w:p>
    <w:p w14:paraId="7755648F" w14:textId="77777777" w:rsidR="00754457" w:rsidRDefault="00754457" w:rsidP="00754457">
      <w:pPr>
        <w:pStyle w:val="Code"/>
      </w:pPr>
      <w:r>
        <w:t>{</w:t>
      </w:r>
    </w:p>
    <w:p w14:paraId="21FFAEE6" w14:textId="77777777" w:rsidR="00754457" w:rsidRDefault="00754457" w:rsidP="00754457">
      <w:pPr>
        <w:pStyle w:val="Code"/>
      </w:pPr>
      <w:r>
        <w:t xml:space="preserve">    sUPI                  [1] SUPI,</w:t>
      </w:r>
    </w:p>
    <w:p w14:paraId="68E56539" w14:textId="77777777" w:rsidR="00754457" w:rsidRDefault="00754457" w:rsidP="00754457">
      <w:pPr>
        <w:pStyle w:val="Code"/>
      </w:pPr>
      <w:r>
        <w:t xml:space="preserve">    gPSI                  [2] GPSI,</w:t>
      </w:r>
    </w:p>
    <w:p w14:paraId="43693A56" w14:textId="77777777" w:rsidR="00754457" w:rsidRDefault="00754457" w:rsidP="00754457">
      <w:pPr>
        <w:pStyle w:val="Code"/>
      </w:pPr>
      <w:r>
        <w:t xml:space="preserve">    triggerId             [3] TriggerID,</w:t>
      </w:r>
    </w:p>
    <w:p w14:paraId="36EFCE08" w14:textId="77777777" w:rsidR="00754457" w:rsidRDefault="00754457" w:rsidP="00754457">
      <w:pPr>
        <w:pStyle w:val="Code"/>
      </w:pPr>
      <w:r>
        <w:t xml:space="preserve">    aFID                  [4] AFID,</w:t>
      </w:r>
    </w:p>
    <w:p w14:paraId="28BFEC1D" w14:textId="77777777" w:rsidR="00754457" w:rsidRDefault="00754457" w:rsidP="00754457">
      <w:pPr>
        <w:pStyle w:val="Code"/>
      </w:pPr>
      <w:r>
        <w:t xml:space="preserve">    triggerPayload        [5] TriggerPayload OPTIONAL,</w:t>
      </w:r>
    </w:p>
    <w:p w14:paraId="65D1DAE4" w14:textId="77777777" w:rsidR="00754457" w:rsidRDefault="00754457" w:rsidP="00754457">
      <w:pPr>
        <w:pStyle w:val="Code"/>
      </w:pPr>
      <w:r>
        <w:t xml:space="preserve">    validityPeriod        [6] INTEGER OPTIONAL,</w:t>
      </w:r>
    </w:p>
    <w:p w14:paraId="3EC74C2C" w14:textId="77777777" w:rsidR="00754457" w:rsidRDefault="00754457" w:rsidP="00754457">
      <w:pPr>
        <w:pStyle w:val="Code"/>
      </w:pPr>
      <w:r>
        <w:t xml:space="preserve">    priorityDT            [7] PriorityDT OPTIONAL,</w:t>
      </w:r>
    </w:p>
    <w:p w14:paraId="7EC20AAC" w14:textId="77777777" w:rsidR="00754457" w:rsidRDefault="00754457" w:rsidP="00754457">
      <w:pPr>
        <w:pStyle w:val="Code"/>
      </w:pPr>
      <w:r>
        <w:t xml:space="preserve">    sourcePortId          [8] PortNumber OPTIONAL,</w:t>
      </w:r>
    </w:p>
    <w:p w14:paraId="75206EC1" w14:textId="77777777" w:rsidR="00754457" w:rsidRDefault="00754457" w:rsidP="00754457">
      <w:pPr>
        <w:pStyle w:val="Code"/>
      </w:pPr>
      <w:r>
        <w:t xml:space="preserve">    destinationPortId     [9] PortNumber OPTIONAL</w:t>
      </w:r>
    </w:p>
    <w:p w14:paraId="7845CF21" w14:textId="77777777" w:rsidR="00754457" w:rsidRDefault="00754457" w:rsidP="00754457">
      <w:pPr>
        <w:pStyle w:val="Code"/>
      </w:pPr>
      <w:r>
        <w:t>}</w:t>
      </w:r>
    </w:p>
    <w:p w14:paraId="29283048" w14:textId="77777777" w:rsidR="00754457" w:rsidRDefault="00754457" w:rsidP="00754457">
      <w:pPr>
        <w:pStyle w:val="Code"/>
      </w:pPr>
    </w:p>
    <w:p w14:paraId="05D10769" w14:textId="77777777" w:rsidR="00754457" w:rsidRDefault="00754457" w:rsidP="00754457">
      <w:pPr>
        <w:pStyle w:val="Code"/>
      </w:pPr>
      <w:r>
        <w:t>-- See clause 7.7.3.1.2 for details of this structure</w:t>
      </w:r>
    </w:p>
    <w:p w14:paraId="3F160509" w14:textId="77777777" w:rsidR="00754457" w:rsidRDefault="00754457" w:rsidP="00754457">
      <w:pPr>
        <w:pStyle w:val="Code"/>
      </w:pPr>
      <w:r>
        <w:t>NEFDeviceTriggerReplace ::= SEQUENCE</w:t>
      </w:r>
    </w:p>
    <w:p w14:paraId="4ACC0575" w14:textId="77777777" w:rsidR="00754457" w:rsidRDefault="00754457" w:rsidP="00754457">
      <w:pPr>
        <w:pStyle w:val="Code"/>
      </w:pPr>
      <w:r>
        <w:t>{</w:t>
      </w:r>
    </w:p>
    <w:p w14:paraId="0FFA3585" w14:textId="77777777" w:rsidR="00754457" w:rsidRDefault="00754457" w:rsidP="00754457">
      <w:pPr>
        <w:pStyle w:val="Code"/>
      </w:pPr>
      <w:r>
        <w:t xml:space="preserve">    sUPI                     [1] SUPI,</w:t>
      </w:r>
    </w:p>
    <w:p w14:paraId="0CE3E4E5" w14:textId="77777777" w:rsidR="00754457" w:rsidRDefault="00754457" w:rsidP="00754457">
      <w:pPr>
        <w:pStyle w:val="Code"/>
      </w:pPr>
      <w:r>
        <w:t xml:space="preserve">    gPSI                     [2] GPSI,</w:t>
      </w:r>
    </w:p>
    <w:p w14:paraId="1DD0D3CD" w14:textId="77777777" w:rsidR="00754457" w:rsidRDefault="00754457" w:rsidP="00754457">
      <w:pPr>
        <w:pStyle w:val="Code"/>
      </w:pPr>
      <w:r>
        <w:t xml:space="preserve">    triggerId                [3] TriggerID,</w:t>
      </w:r>
    </w:p>
    <w:p w14:paraId="6F5A1232" w14:textId="77777777" w:rsidR="00754457" w:rsidRDefault="00754457" w:rsidP="00754457">
      <w:pPr>
        <w:pStyle w:val="Code"/>
      </w:pPr>
      <w:r>
        <w:t xml:space="preserve">    aFID                     [4] AFID,</w:t>
      </w:r>
    </w:p>
    <w:p w14:paraId="6D79073D" w14:textId="77777777" w:rsidR="00754457" w:rsidRDefault="00754457" w:rsidP="00754457">
      <w:pPr>
        <w:pStyle w:val="Code"/>
      </w:pPr>
      <w:r>
        <w:t xml:space="preserve">    triggerPayload           [5] TriggerPayload OPTIONAL,</w:t>
      </w:r>
    </w:p>
    <w:p w14:paraId="5717B1C2" w14:textId="77777777" w:rsidR="00754457" w:rsidRDefault="00754457" w:rsidP="00754457">
      <w:pPr>
        <w:pStyle w:val="Code"/>
      </w:pPr>
      <w:r>
        <w:t xml:space="preserve">    validityPeriod           [6] INTEGER OPTIONAL,</w:t>
      </w:r>
    </w:p>
    <w:p w14:paraId="430B5065" w14:textId="77777777" w:rsidR="00754457" w:rsidRDefault="00754457" w:rsidP="00754457">
      <w:pPr>
        <w:pStyle w:val="Code"/>
      </w:pPr>
      <w:r>
        <w:t xml:space="preserve">    priorityDT               [7] PriorityDT OPTIONAL,</w:t>
      </w:r>
    </w:p>
    <w:p w14:paraId="24180244" w14:textId="77777777" w:rsidR="00754457" w:rsidRDefault="00754457" w:rsidP="00754457">
      <w:pPr>
        <w:pStyle w:val="Code"/>
      </w:pPr>
      <w:r>
        <w:t xml:space="preserve">    sourcePortId             [8] PortNumber OPTIONAL,</w:t>
      </w:r>
    </w:p>
    <w:p w14:paraId="481BC0CC" w14:textId="77777777" w:rsidR="00754457" w:rsidRDefault="00754457" w:rsidP="00754457">
      <w:pPr>
        <w:pStyle w:val="Code"/>
      </w:pPr>
      <w:r>
        <w:t xml:space="preserve">    destinationPortId        [9] PortNumber OPTIONAL</w:t>
      </w:r>
    </w:p>
    <w:p w14:paraId="6BC020A2" w14:textId="77777777" w:rsidR="00754457" w:rsidRDefault="00754457" w:rsidP="00754457">
      <w:pPr>
        <w:pStyle w:val="Code"/>
      </w:pPr>
      <w:r>
        <w:t>}</w:t>
      </w:r>
    </w:p>
    <w:p w14:paraId="44B0CE7A" w14:textId="77777777" w:rsidR="00754457" w:rsidRDefault="00754457" w:rsidP="00754457">
      <w:pPr>
        <w:pStyle w:val="Code"/>
      </w:pPr>
    </w:p>
    <w:p w14:paraId="4DEE0040" w14:textId="77777777" w:rsidR="00754457" w:rsidRDefault="00754457" w:rsidP="00754457">
      <w:pPr>
        <w:pStyle w:val="Code"/>
      </w:pPr>
      <w:r>
        <w:t>-- See clause 7.7.3.1.3 for details of this structure</w:t>
      </w:r>
    </w:p>
    <w:p w14:paraId="3E8C8099" w14:textId="77777777" w:rsidR="00754457" w:rsidRDefault="00754457" w:rsidP="00754457">
      <w:pPr>
        <w:pStyle w:val="Code"/>
      </w:pPr>
      <w:r>
        <w:t>NEFDeviceTriggerCancellation ::= SEQUENCE</w:t>
      </w:r>
    </w:p>
    <w:p w14:paraId="2F2E5642" w14:textId="77777777" w:rsidR="00754457" w:rsidRDefault="00754457" w:rsidP="00754457">
      <w:pPr>
        <w:pStyle w:val="Code"/>
      </w:pPr>
      <w:r>
        <w:t>{</w:t>
      </w:r>
    </w:p>
    <w:p w14:paraId="1FAFF24D" w14:textId="77777777" w:rsidR="00754457" w:rsidRDefault="00754457" w:rsidP="00754457">
      <w:pPr>
        <w:pStyle w:val="Code"/>
      </w:pPr>
      <w:r>
        <w:t xml:space="preserve">    sUPI                  [1] SUPI,</w:t>
      </w:r>
    </w:p>
    <w:p w14:paraId="3BEF4306" w14:textId="77777777" w:rsidR="00754457" w:rsidRDefault="00754457" w:rsidP="00754457">
      <w:pPr>
        <w:pStyle w:val="Code"/>
      </w:pPr>
      <w:r>
        <w:t xml:space="preserve">    gPSI                  [2] GPSI,</w:t>
      </w:r>
    </w:p>
    <w:p w14:paraId="64EB08DB" w14:textId="77777777" w:rsidR="00754457" w:rsidRDefault="00754457" w:rsidP="00754457">
      <w:pPr>
        <w:pStyle w:val="Code"/>
      </w:pPr>
      <w:r>
        <w:t xml:space="preserve">    triggerId             [3] TriggerID</w:t>
      </w:r>
    </w:p>
    <w:p w14:paraId="27BFA4EF" w14:textId="77777777" w:rsidR="00754457" w:rsidRDefault="00754457" w:rsidP="00754457">
      <w:pPr>
        <w:pStyle w:val="Code"/>
      </w:pPr>
      <w:r>
        <w:t>}</w:t>
      </w:r>
    </w:p>
    <w:p w14:paraId="7E272376" w14:textId="77777777" w:rsidR="00754457" w:rsidRDefault="00754457" w:rsidP="00754457">
      <w:pPr>
        <w:pStyle w:val="Code"/>
      </w:pPr>
    </w:p>
    <w:p w14:paraId="3E886060" w14:textId="77777777" w:rsidR="00754457" w:rsidRDefault="00754457" w:rsidP="00754457">
      <w:pPr>
        <w:pStyle w:val="Code"/>
      </w:pPr>
      <w:r>
        <w:t>-- See clause 7.7.3.1.4 for details of this structure</w:t>
      </w:r>
    </w:p>
    <w:p w14:paraId="10E61C1E" w14:textId="77777777" w:rsidR="00754457" w:rsidRDefault="00754457" w:rsidP="00754457">
      <w:pPr>
        <w:pStyle w:val="Code"/>
      </w:pPr>
      <w:r>
        <w:t>NEFDeviceTriggerReportNotify ::= SEQUENCE</w:t>
      </w:r>
    </w:p>
    <w:p w14:paraId="66D16B2F" w14:textId="77777777" w:rsidR="00754457" w:rsidRDefault="00754457" w:rsidP="00754457">
      <w:pPr>
        <w:pStyle w:val="Code"/>
      </w:pPr>
      <w:r>
        <w:t>{</w:t>
      </w:r>
    </w:p>
    <w:p w14:paraId="0B09E470" w14:textId="77777777" w:rsidR="00754457" w:rsidRDefault="00754457" w:rsidP="00754457">
      <w:pPr>
        <w:pStyle w:val="Code"/>
      </w:pPr>
      <w:r>
        <w:t xml:space="preserve">    sUPI                             [1] SUPI,</w:t>
      </w:r>
    </w:p>
    <w:p w14:paraId="158D418E" w14:textId="77777777" w:rsidR="00754457" w:rsidRDefault="00754457" w:rsidP="00754457">
      <w:pPr>
        <w:pStyle w:val="Code"/>
      </w:pPr>
      <w:r>
        <w:t xml:space="preserve">    gPSI                             [2] GPSI,</w:t>
      </w:r>
    </w:p>
    <w:p w14:paraId="6718A625" w14:textId="77777777" w:rsidR="00754457" w:rsidRDefault="00754457" w:rsidP="00754457">
      <w:pPr>
        <w:pStyle w:val="Code"/>
      </w:pPr>
      <w:r>
        <w:t xml:space="preserve">    triggerId                        [3] TriggerID,</w:t>
      </w:r>
    </w:p>
    <w:p w14:paraId="37AAD72C" w14:textId="77777777" w:rsidR="00754457" w:rsidRDefault="00754457" w:rsidP="00754457">
      <w:pPr>
        <w:pStyle w:val="Code"/>
      </w:pPr>
      <w:r>
        <w:t xml:space="preserve">    deviceTriggerDeliveryResult      [4] DeviceTriggerDeliveryResult</w:t>
      </w:r>
    </w:p>
    <w:p w14:paraId="300D84E2" w14:textId="77777777" w:rsidR="00754457" w:rsidRDefault="00754457" w:rsidP="00754457">
      <w:pPr>
        <w:pStyle w:val="Code"/>
      </w:pPr>
      <w:r>
        <w:t>}</w:t>
      </w:r>
    </w:p>
    <w:p w14:paraId="11AF9A09" w14:textId="77777777" w:rsidR="00754457" w:rsidRDefault="00754457" w:rsidP="00754457">
      <w:pPr>
        <w:pStyle w:val="Code"/>
      </w:pPr>
    </w:p>
    <w:p w14:paraId="18B50D22" w14:textId="77777777" w:rsidR="00754457" w:rsidRDefault="00754457" w:rsidP="00754457">
      <w:pPr>
        <w:pStyle w:val="Code"/>
      </w:pPr>
      <w:r>
        <w:t>-- See clause 7.7.4.1.1 for details of this structure</w:t>
      </w:r>
    </w:p>
    <w:p w14:paraId="74C59E3A" w14:textId="77777777" w:rsidR="00754457" w:rsidRDefault="00754457" w:rsidP="00754457">
      <w:pPr>
        <w:pStyle w:val="Code"/>
      </w:pPr>
      <w:r>
        <w:t>NEFMSISDNLessMOSMS ::= SEQUENCE</w:t>
      </w:r>
    </w:p>
    <w:p w14:paraId="5C53FED8" w14:textId="77777777" w:rsidR="00754457" w:rsidRDefault="00754457" w:rsidP="00754457">
      <w:pPr>
        <w:pStyle w:val="Code"/>
      </w:pPr>
      <w:r>
        <w:t>{</w:t>
      </w:r>
    </w:p>
    <w:p w14:paraId="1D649457" w14:textId="77777777" w:rsidR="00754457" w:rsidRDefault="00754457" w:rsidP="00754457">
      <w:pPr>
        <w:pStyle w:val="Code"/>
      </w:pPr>
      <w:r>
        <w:t xml:space="preserve">    sUPI                      [1] SUPI,</w:t>
      </w:r>
    </w:p>
    <w:p w14:paraId="369B885A" w14:textId="77777777" w:rsidR="00754457" w:rsidRDefault="00754457" w:rsidP="00754457">
      <w:pPr>
        <w:pStyle w:val="Code"/>
      </w:pPr>
      <w:r>
        <w:t xml:space="preserve">    gPSI                      [2] GPSI,</w:t>
      </w:r>
    </w:p>
    <w:p w14:paraId="07CAA7C3" w14:textId="77777777" w:rsidR="00754457" w:rsidRDefault="00754457" w:rsidP="00754457">
      <w:pPr>
        <w:pStyle w:val="Code"/>
      </w:pPr>
      <w:r>
        <w:t xml:space="preserve">    terminatingSMSParty       [3] AFID,</w:t>
      </w:r>
    </w:p>
    <w:p w14:paraId="049286C3" w14:textId="77777777" w:rsidR="00754457" w:rsidRDefault="00754457" w:rsidP="00754457">
      <w:pPr>
        <w:pStyle w:val="Code"/>
      </w:pPr>
      <w:r>
        <w:t xml:space="preserve">    sMS                       [4] SMSTPDUData OPTIONAL,</w:t>
      </w:r>
    </w:p>
    <w:p w14:paraId="04488CAF" w14:textId="77777777" w:rsidR="00754457" w:rsidRDefault="00754457" w:rsidP="00754457">
      <w:pPr>
        <w:pStyle w:val="Code"/>
      </w:pPr>
      <w:r>
        <w:t xml:space="preserve">    sourcePort                [5] PortNumber OPTIONAL,</w:t>
      </w:r>
    </w:p>
    <w:p w14:paraId="6E49BEA2" w14:textId="77777777" w:rsidR="00754457" w:rsidRDefault="00754457" w:rsidP="00754457">
      <w:pPr>
        <w:pStyle w:val="Code"/>
      </w:pPr>
      <w:r>
        <w:t xml:space="preserve">    destinationPort           [6] PortNumber OPTIONAL</w:t>
      </w:r>
    </w:p>
    <w:p w14:paraId="1E233B60" w14:textId="77777777" w:rsidR="00754457" w:rsidRDefault="00754457" w:rsidP="00754457">
      <w:pPr>
        <w:pStyle w:val="Code"/>
      </w:pPr>
      <w:r>
        <w:t>}</w:t>
      </w:r>
    </w:p>
    <w:p w14:paraId="48A9825A" w14:textId="77777777" w:rsidR="00754457" w:rsidRDefault="00754457" w:rsidP="00754457">
      <w:pPr>
        <w:pStyle w:val="Code"/>
      </w:pPr>
    </w:p>
    <w:p w14:paraId="29FAA48B" w14:textId="77777777" w:rsidR="00754457" w:rsidRDefault="00754457" w:rsidP="00754457">
      <w:pPr>
        <w:pStyle w:val="Code"/>
      </w:pPr>
      <w:r>
        <w:t>-- See clause 7.7.5.1.1 for details of this structure</w:t>
      </w:r>
    </w:p>
    <w:p w14:paraId="0F8726EA" w14:textId="77777777" w:rsidR="00754457" w:rsidRDefault="00754457" w:rsidP="00754457">
      <w:pPr>
        <w:pStyle w:val="Code"/>
      </w:pPr>
      <w:r>
        <w:t>NEFExpectedUEBehaviourUpdate ::= SEQUENCE</w:t>
      </w:r>
    </w:p>
    <w:p w14:paraId="4EEC9E3F" w14:textId="77777777" w:rsidR="00754457" w:rsidRDefault="00754457" w:rsidP="00754457">
      <w:pPr>
        <w:pStyle w:val="Code"/>
      </w:pPr>
      <w:r>
        <w:t>{</w:t>
      </w:r>
    </w:p>
    <w:p w14:paraId="667FBC6A" w14:textId="77777777" w:rsidR="00754457" w:rsidRDefault="00754457" w:rsidP="00754457">
      <w:pPr>
        <w:pStyle w:val="Code"/>
      </w:pPr>
      <w:r>
        <w:t xml:space="preserve">    gPSI                                  [1] GPSI,</w:t>
      </w:r>
    </w:p>
    <w:p w14:paraId="4D6C0D11" w14:textId="77777777" w:rsidR="00754457" w:rsidRDefault="00754457" w:rsidP="00754457">
      <w:pPr>
        <w:pStyle w:val="Code"/>
      </w:pPr>
      <w:r>
        <w:t xml:space="preserve">    expectedUEMovingTrajectory            [2] SEQUENCE OF UMTLocationArea5G OPTIONAL,</w:t>
      </w:r>
    </w:p>
    <w:p w14:paraId="453E27DB" w14:textId="77777777" w:rsidR="00754457" w:rsidRDefault="00754457" w:rsidP="00754457">
      <w:pPr>
        <w:pStyle w:val="Code"/>
      </w:pPr>
      <w:r>
        <w:t xml:space="preserve">    stationaryIndication                  [3] StationaryIndication OPTIONAL,</w:t>
      </w:r>
    </w:p>
    <w:p w14:paraId="7C8BDEDC" w14:textId="77777777" w:rsidR="00754457" w:rsidRDefault="00754457" w:rsidP="00754457">
      <w:pPr>
        <w:pStyle w:val="Code"/>
      </w:pPr>
      <w:r>
        <w:t xml:space="preserve">    communicationDurationTime             [4] INTEGER OPTIONAL,</w:t>
      </w:r>
    </w:p>
    <w:p w14:paraId="1CF1AA1D" w14:textId="77777777" w:rsidR="00754457" w:rsidRDefault="00754457" w:rsidP="00754457">
      <w:pPr>
        <w:pStyle w:val="Code"/>
      </w:pPr>
      <w:r>
        <w:t xml:space="preserve">    periodicTime                          [5] INTEGER OPTIONAL,</w:t>
      </w:r>
    </w:p>
    <w:p w14:paraId="7E17EEAD" w14:textId="77777777" w:rsidR="00754457" w:rsidRDefault="00754457" w:rsidP="00754457">
      <w:pPr>
        <w:pStyle w:val="Code"/>
      </w:pPr>
      <w:r>
        <w:t xml:space="preserve">    scheduledCommunicationTime            [6] ScheduledCommunicationTime OPTIONAL,</w:t>
      </w:r>
    </w:p>
    <w:p w14:paraId="772C625F" w14:textId="77777777" w:rsidR="00754457" w:rsidRDefault="00754457" w:rsidP="00754457">
      <w:pPr>
        <w:pStyle w:val="Code"/>
      </w:pPr>
      <w:r>
        <w:t xml:space="preserve">    scheduledCommunicationType            [7] ScheduledCommunicationType OPTIONAL,</w:t>
      </w:r>
    </w:p>
    <w:p w14:paraId="7CC6DCB4" w14:textId="77777777" w:rsidR="00754457" w:rsidRDefault="00754457" w:rsidP="00754457">
      <w:pPr>
        <w:pStyle w:val="Code"/>
      </w:pPr>
      <w:r>
        <w:t xml:space="preserve">    batteryIndication                     [8] BatteryIndication OPTIONAL,</w:t>
      </w:r>
    </w:p>
    <w:p w14:paraId="740DF1E1" w14:textId="77777777" w:rsidR="00754457" w:rsidRDefault="00754457" w:rsidP="00754457">
      <w:pPr>
        <w:pStyle w:val="Code"/>
      </w:pPr>
      <w:r>
        <w:t xml:space="preserve">    trafficProfile                        [9] TrafficProfile OPTIONAL,</w:t>
      </w:r>
    </w:p>
    <w:p w14:paraId="560534C1" w14:textId="77777777" w:rsidR="00754457" w:rsidRDefault="00754457" w:rsidP="00754457">
      <w:pPr>
        <w:pStyle w:val="Code"/>
      </w:pPr>
      <w:r>
        <w:t xml:space="preserve">    expectedTimeAndDayOfWeekInTrajectory  [10] SEQUENCE OF UMTLocationArea5G OPTIONAL,</w:t>
      </w:r>
    </w:p>
    <w:p w14:paraId="20C5BF3C" w14:textId="77777777" w:rsidR="00754457" w:rsidRDefault="00754457" w:rsidP="00754457">
      <w:pPr>
        <w:pStyle w:val="Code"/>
      </w:pPr>
      <w:r>
        <w:t xml:space="preserve">    aFID                                  [11] AFID,</w:t>
      </w:r>
    </w:p>
    <w:p w14:paraId="5D462295" w14:textId="77777777" w:rsidR="00754457" w:rsidRDefault="00754457" w:rsidP="00754457">
      <w:pPr>
        <w:pStyle w:val="Code"/>
      </w:pPr>
      <w:r>
        <w:t xml:space="preserve">    validityTime                          [12] Timestamp OPTIONAL</w:t>
      </w:r>
    </w:p>
    <w:p w14:paraId="66A99A66" w14:textId="77777777" w:rsidR="00754457" w:rsidRDefault="00754457" w:rsidP="00754457">
      <w:pPr>
        <w:pStyle w:val="Code"/>
      </w:pPr>
      <w:r>
        <w:t>}</w:t>
      </w:r>
    </w:p>
    <w:p w14:paraId="139526F4" w14:textId="77777777" w:rsidR="00754457" w:rsidRDefault="00754457" w:rsidP="00754457">
      <w:pPr>
        <w:pStyle w:val="Code"/>
      </w:pPr>
    </w:p>
    <w:p w14:paraId="5C0427B2" w14:textId="77777777" w:rsidR="00754457" w:rsidRDefault="00754457" w:rsidP="00754457">
      <w:pPr>
        <w:pStyle w:val="CodeHeader"/>
      </w:pPr>
      <w:r>
        <w:t>-- ==========================</w:t>
      </w:r>
    </w:p>
    <w:p w14:paraId="2673B554" w14:textId="77777777" w:rsidR="00754457" w:rsidRDefault="00754457" w:rsidP="00754457">
      <w:pPr>
        <w:pStyle w:val="CodeHeader"/>
      </w:pPr>
      <w:r>
        <w:t>-- Common SCEF/NEF parameters</w:t>
      </w:r>
    </w:p>
    <w:p w14:paraId="40000CF1" w14:textId="77777777" w:rsidR="00754457" w:rsidRDefault="00754457" w:rsidP="00754457">
      <w:pPr>
        <w:pStyle w:val="Code"/>
      </w:pPr>
      <w:r>
        <w:t>-- ==========================</w:t>
      </w:r>
    </w:p>
    <w:p w14:paraId="5CFD4095" w14:textId="77777777" w:rsidR="00754457" w:rsidRDefault="00754457" w:rsidP="00754457">
      <w:pPr>
        <w:pStyle w:val="Code"/>
      </w:pPr>
    </w:p>
    <w:p w14:paraId="7AA37575" w14:textId="77777777" w:rsidR="00754457" w:rsidRDefault="00754457" w:rsidP="00754457">
      <w:pPr>
        <w:pStyle w:val="Code"/>
      </w:pPr>
      <w:r>
        <w:t>RDSSupport ::= BOOLEAN</w:t>
      </w:r>
    </w:p>
    <w:p w14:paraId="6BDE07D5" w14:textId="77777777" w:rsidR="00754457" w:rsidRDefault="00754457" w:rsidP="00754457">
      <w:pPr>
        <w:pStyle w:val="Code"/>
      </w:pPr>
    </w:p>
    <w:p w14:paraId="3FDF59CF" w14:textId="77777777" w:rsidR="00754457" w:rsidRDefault="00754457" w:rsidP="00754457">
      <w:pPr>
        <w:pStyle w:val="Code"/>
      </w:pPr>
      <w:r>
        <w:t>RDSPortNumber ::= INTEGER (0..15)</w:t>
      </w:r>
    </w:p>
    <w:p w14:paraId="76853589" w14:textId="77777777" w:rsidR="00754457" w:rsidRDefault="00754457" w:rsidP="00754457">
      <w:pPr>
        <w:pStyle w:val="Code"/>
      </w:pPr>
    </w:p>
    <w:p w14:paraId="6F63B2B7" w14:textId="77777777" w:rsidR="00754457" w:rsidRDefault="00754457" w:rsidP="00754457">
      <w:pPr>
        <w:pStyle w:val="Code"/>
      </w:pPr>
      <w:r>
        <w:t>RDSAction ::= ENUMERATED</w:t>
      </w:r>
    </w:p>
    <w:p w14:paraId="5ECC10B0" w14:textId="77777777" w:rsidR="00754457" w:rsidRDefault="00754457" w:rsidP="00754457">
      <w:pPr>
        <w:pStyle w:val="Code"/>
      </w:pPr>
      <w:r>
        <w:t>{</w:t>
      </w:r>
    </w:p>
    <w:p w14:paraId="55A913AB" w14:textId="77777777" w:rsidR="00754457" w:rsidRDefault="00754457" w:rsidP="00754457">
      <w:pPr>
        <w:pStyle w:val="Code"/>
      </w:pPr>
      <w:r>
        <w:t xml:space="preserve">    reservePort(1),</w:t>
      </w:r>
    </w:p>
    <w:p w14:paraId="526457E5" w14:textId="77777777" w:rsidR="00754457" w:rsidRDefault="00754457" w:rsidP="00754457">
      <w:pPr>
        <w:pStyle w:val="Code"/>
      </w:pPr>
      <w:r>
        <w:t xml:space="preserve">    releasePort(2)</w:t>
      </w:r>
    </w:p>
    <w:p w14:paraId="6E8CBEAF" w14:textId="77777777" w:rsidR="00754457" w:rsidRDefault="00754457" w:rsidP="00754457">
      <w:pPr>
        <w:pStyle w:val="Code"/>
      </w:pPr>
      <w:r>
        <w:t>}</w:t>
      </w:r>
    </w:p>
    <w:p w14:paraId="287C3F41" w14:textId="77777777" w:rsidR="00754457" w:rsidRDefault="00754457" w:rsidP="00754457">
      <w:pPr>
        <w:pStyle w:val="Code"/>
      </w:pPr>
    </w:p>
    <w:p w14:paraId="419367DF" w14:textId="77777777" w:rsidR="00754457" w:rsidRDefault="00754457" w:rsidP="00754457">
      <w:pPr>
        <w:pStyle w:val="Code"/>
      </w:pPr>
      <w:r>
        <w:t>SerializationFormat ::= ENUMERATED</w:t>
      </w:r>
    </w:p>
    <w:p w14:paraId="4F04A5E2" w14:textId="77777777" w:rsidR="00754457" w:rsidRDefault="00754457" w:rsidP="00754457">
      <w:pPr>
        <w:pStyle w:val="Code"/>
      </w:pPr>
      <w:r>
        <w:t>{</w:t>
      </w:r>
    </w:p>
    <w:p w14:paraId="005CC112" w14:textId="77777777" w:rsidR="00754457" w:rsidRDefault="00754457" w:rsidP="00754457">
      <w:pPr>
        <w:pStyle w:val="Code"/>
      </w:pPr>
      <w:r>
        <w:t xml:space="preserve">    xml(1),</w:t>
      </w:r>
    </w:p>
    <w:p w14:paraId="01678D95" w14:textId="77777777" w:rsidR="00754457" w:rsidRDefault="00754457" w:rsidP="00754457">
      <w:pPr>
        <w:pStyle w:val="Code"/>
      </w:pPr>
      <w:r>
        <w:t xml:space="preserve">    json(2),</w:t>
      </w:r>
    </w:p>
    <w:p w14:paraId="7CAF4FE3" w14:textId="77777777" w:rsidR="00754457" w:rsidRDefault="00754457" w:rsidP="00754457">
      <w:pPr>
        <w:pStyle w:val="Code"/>
      </w:pPr>
      <w:r>
        <w:t xml:space="preserve">    cbor(3)</w:t>
      </w:r>
    </w:p>
    <w:p w14:paraId="6C98BFF8" w14:textId="77777777" w:rsidR="00754457" w:rsidRDefault="00754457" w:rsidP="00754457">
      <w:pPr>
        <w:pStyle w:val="Code"/>
      </w:pPr>
      <w:r>
        <w:t>}</w:t>
      </w:r>
    </w:p>
    <w:p w14:paraId="3B09801C" w14:textId="77777777" w:rsidR="00754457" w:rsidRDefault="00754457" w:rsidP="00754457">
      <w:pPr>
        <w:pStyle w:val="Code"/>
      </w:pPr>
    </w:p>
    <w:p w14:paraId="7684851D" w14:textId="77777777" w:rsidR="00754457" w:rsidRDefault="00754457" w:rsidP="00754457">
      <w:pPr>
        <w:pStyle w:val="Code"/>
      </w:pPr>
      <w:r>
        <w:t>ApplicationID ::= OCTET STRING</w:t>
      </w:r>
    </w:p>
    <w:p w14:paraId="54F3ACA9" w14:textId="77777777" w:rsidR="00754457" w:rsidRDefault="00754457" w:rsidP="00754457">
      <w:pPr>
        <w:pStyle w:val="Code"/>
      </w:pPr>
    </w:p>
    <w:p w14:paraId="2333A471" w14:textId="77777777" w:rsidR="00754457" w:rsidRDefault="00754457" w:rsidP="00754457">
      <w:pPr>
        <w:pStyle w:val="Code"/>
      </w:pPr>
      <w:r>
        <w:t>NIDDCCPDU ::= OCTET STRING</w:t>
      </w:r>
    </w:p>
    <w:p w14:paraId="0F383CC0" w14:textId="77777777" w:rsidR="00754457" w:rsidRDefault="00754457" w:rsidP="00754457">
      <w:pPr>
        <w:pStyle w:val="Code"/>
      </w:pPr>
    </w:p>
    <w:p w14:paraId="7B7F3FFA" w14:textId="77777777" w:rsidR="00754457" w:rsidRDefault="00754457" w:rsidP="00754457">
      <w:pPr>
        <w:pStyle w:val="Code"/>
      </w:pPr>
      <w:r>
        <w:t>TriggerID ::= UTF8String</w:t>
      </w:r>
    </w:p>
    <w:p w14:paraId="5BC65CCB" w14:textId="77777777" w:rsidR="00754457" w:rsidRDefault="00754457" w:rsidP="00754457">
      <w:pPr>
        <w:pStyle w:val="Code"/>
      </w:pPr>
    </w:p>
    <w:p w14:paraId="63E2C511" w14:textId="77777777" w:rsidR="00754457" w:rsidRDefault="00754457" w:rsidP="00754457">
      <w:pPr>
        <w:pStyle w:val="Code"/>
      </w:pPr>
      <w:r>
        <w:t>PriorityDT ::= ENUMERATED</w:t>
      </w:r>
    </w:p>
    <w:p w14:paraId="0DAEF78B" w14:textId="77777777" w:rsidR="00754457" w:rsidRDefault="00754457" w:rsidP="00754457">
      <w:pPr>
        <w:pStyle w:val="Code"/>
      </w:pPr>
      <w:r>
        <w:t>{</w:t>
      </w:r>
    </w:p>
    <w:p w14:paraId="0C5B4539" w14:textId="77777777" w:rsidR="00754457" w:rsidRDefault="00754457" w:rsidP="00754457">
      <w:pPr>
        <w:pStyle w:val="Code"/>
      </w:pPr>
      <w:r>
        <w:t xml:space="preserve">    noPriority(1),</w:t>
      </w:r>
    </w:p>
    <w:p w14:paraId="247B5840" w14:textId="77777777" w:rsidR="00754457" w:rsidRDefault="00754457" w:rsidP="00754457">
      <w:pPr>
        <w:pStyle w:val="Code"/>
      </w:pPr>
      <w:r>
        <w:t xml:space="preserve">    priority(2)</w:t>
      </w:r>
    </w:p>
    <w:p w14:paraId="2AF56019" w14:textId="77777777" w:rsidR="00754457" w:rsidRDefault="00754457" w:rsidP="00754457">
      <w:pPr>
        <w:pStyle w:val="Code"/>
      </w:pPr>
      <w:r>
        <w:t>}</w:t>
      </w:r>
    </w:p>
    <w:p w14:paraId="2274788C" w14:textId="77777777" w:rsidR="00754457" w:rsidRDefault="00754457" w:rsidP="00754457">
      <w:pPr>
        <w:pStyle w:val="Code"/>
      </w:pPr>
    </w:p>
    <w:p w14:paraId="6941680D" w14:textId="77777777" w:rsidR="00754457" w:rsidRDefault="00754457" w:rsidP="00754457">
      <w:pPr>
        <w:pStyle w:val="Code"/>
      </w:pPr>
      <w:r>
        <w:t>TriggerPayload ::= OCTET STRING</w:t>
      </w:r>
    </w:p>
    <w:p w14:paraId="0D41A8B9" w14:textId="77777777" w:rsidR="00754457" w:rsidRDefault="00754457" w:rsidP="00754457">
      <w:pPr>
        <w:pStyle w:val="Code"/>
      </w:pPr>
    </w:p>
    <w:p w14:paraId="2AF26733" w14:textId="77777777" w:rsidR="00754457" w:rsidRDefault="00754457" w:rsidP="00754457">
      <w:pPr>
        <w:pStyle w:val="Code"/>
      </w:pPr>
      <w:r>
        <w:t>DeviceTriggerDeliveryResult ::= ENUMERATED</w:t>
      </w:r>
    </w:p>
    <w:p w14:paraId="306DC687" w14:textId="77777777" w:rsidR="00754457" w:rsidRDefault="00754457" w:rsidP="00754457">
      <w:pPr>
        <w:pStyle w:val="Code"/>
      </w:pPr>
      <w:r>
        <w:t>{</w:t>
      </w:r>
    </w:p>
    <w:p w14:paraId="7E65E8F4" w14:textId="77777777" w:rsidR="00754457" w:rsidRDefault="00754457" w:rsidP="00754457">
      <w:pPr>
        <w:pStyle w:val="Code"/>
      </w:pPr>
      <w:r>
        <w:t xml:space="preserve">    success(1),</w:t>
      </w:r>
    </w:p>
    <w:p w14:paraId="26A6D686" w14:textId="77777777" w:rsidR="00754457" w:rsidRDefault="00754457" w:rsidP="00754457">
      <w:pPr>
        <w:pStyle w:val="Code"/>
      </w:pPr>
      <w:r>
        <w:t xml:space="preserve">    unknown(2),</w:t>
      </w:r>
    </w:p>
    <w:p w14:paraId="69808C26" w14:textId="77777777" w:rsidR="00754457" w:rsidRDefault="00754457" w:rsidP="00754457">
      <w:pPr>
        <w:pStyle w:val="Code"/>
      </w:pPr>
      <w:r>
        <w:t xml:space="preserve">    failure(3),</w:t>
      </w:r>
    </w:p>
    <w:p w14:paraId="038D73DC" w14:textId="77777777" w:rsidR="00754457" w:rsidRDefault="00754457" w:rsidP="00754457">
      <w:pPr>
        <w:pStyle w:val="Code"/>
      </w:pPr>
      <w:r>
        <w:t xml:space="preserve">    triggered(4),</w:t>
      </w:r>
    </w:p>
    <w:p w14:paraId="64A28188" w14:textId="77777777" w:rsidR="00754457" w:rsidRDefault="00754457" w:rsidP="00754457">
      <w:pPr>
        <w:pStyle w:val="Code"/>
      </w:pPr>
      <w:r>
        <w:t xml:space="preserve">    expired(5),</w:t>
      </w:r>
    </w:p>
    <w:p w14:paraId="49502A9A" w14:textId="77777777" w:rsidR="00754457" w:rsidRDefault="00754457" w:rsidP="00754457">
      <w:pPr>
        <w:pStyle w:val="Code"/>
      </w:pPr>
      <w:r>
        <w:t xml:space="preserve">    unconfirmed(6),</w:t>
      </w:r>
    </w:p>
    <w:p w14:paraId="237F3AE0" w14:textId="77777777" w:rsidR="00754457" w:rsidRDefault="00754457" w:rsidP="00754457">
      <w:pPr>
        <w:pStyle w:val="Code"/>
      </w:pPr>
      <w:r>
        <w:t xml:space="preserve">    replaced(7),</w:t>
      </w:r>
    </w:p>
    <w:p w14:paraId="6302708D" w14:textId="77777777" w:rsidR="00754457" w:rsidRDefault="00754457" w:rsidP="00754457">
      <w:pPr>
        <w:pStyle w:val="Code"/>
      </w:pPr>
      <w:r>
        <w:t xml:space="preserve">    terminate(8)</w:t>
      </w:r>
    </w:p>
    <w:p w14:paraId="6FA4AE81" w14:textId="77777777" w:rsidR="00754457" w:rsidRDefault="00754457" w:rsidP="00754457">
      <w:pPr>
        <w:pStyle w:val="Code"/>
      </w:pPr>
      <w:r>
        <w:t>}</w:t>
      </w:r>
    </w:p>
    <w:p w14:paraId="1BC7908A" w14:textId="77777777" w:rsidR="00754457" w:rsidRDefault="00754457" w:rsidP="00754457">
      <w:pPr>
        <w:pStyle w:val="Code"/>
      </w:pPr>
    </w:p>
    <w:p w14:paraId="5200B368" w14:textId="77777777" w:rsidR="00754457" w:rsidRDefault="00754457" w:rsidP="00754457">
      <w:pPr>
        <w:pStyle w:val="Code"/>
      </w:pPr>
      <w:r>
        <w:t>StationaryIndication ::= ENUMERATED</w:t>
      </w:r>
    </w:p>
    <w:p w14:paraId="7FEF7C3C" w14:textId="77777777" w:rsidR="00754457" w:rsidRDefault="00754457" w:rsidP="00754457">
      <w:pPr>
        <w:pStyle w:val="Code"/>
      </w:pPr>
      <w:r>
        <w:t>{</w:t>
      </w:r>
    </w:p>
    <w:p w14:paraId="217E19BC" w14:textId="77777777" w:rsidR="00754457" w:rsidRDefault="00754457" w:rsidP="00754457">
      <w:pPr>
        <w:pStyle w:val="Code"/>
      </w:pPr>
      <w:r>
        <w:t xml:space="preserve">    stationary(1),</w:t>
      </w:r>
    </w:p>
    <w:p w14:paraId="7DAE1896" w14:textId="77777777" w:rsidR="00754457" w:rsidRDefault="00754457" w:rsidP="00754457">
      <w:pPr>
        <w:pStyle w:val="Code"/>
      </w:pPr>
      <w:r>
        <w:t xml:space="preserve">    mobile(2)</w:t>
      </w:r>
    </w:p>
    <w:p w14:paraId="1AF223C9" w14:textId="77777777" w:rsidR="00754457" w:rsidRDefault="00754457" w:rsidP="00754457">
      <w:pPr>
        <w:pStyle w:val="Code"/>
      </w:pPr>
      <w:r>
        <w:t>}</w:t>
      </w:r>
    </w:p>
    <w:p w14:paraId="5653A212" w14:textId="77777777" w:rsidR="00754457" w:rsidRDefault="00754457" w:rsidP="00754457">
      <w:pPr>
        <w:pStyle w:val="Code"/>
      </w:pPr>
    </w:p>
    <w:p w14:paraId="617D7463" w14:textId="77777777" w:rsidR="00754457" w:rsidRDefault="00754457" w:rsidP="00754457">
      <w:pPr>
        <w:pStyle w:val="Code"/>
      </w:pPr>
      <w:r>
        <w:t>BatteryIndication ::= ENUMERATED</w:t>
      </w:r>
    </w:p>
    <w:p w14:paraId="24E6F0BA" w14:textId="77777777" w:rsidR="00754457" w:rsidRDefault="00754457" w:rsidP="00754457">
      <w:pPr>
        <w:pStyle w:val="Code"/>
      </w:pPr>
      <w:r>
        <w:t>{</w:t>
      </w:r>
    </w:p>
    <w:p w14:paraId="4AADE596" w14:textId="77777777" w:rsidR="00754457" w:rsidRDefault="00754457" w:rsidP="00754457">
      <w:pPr>
        <w:pStyle w:val="Code"/>
      </w:pPr>
      <w:r>
        <w:t xml:space="preserve">    batteryRecharge(1),</w:t>
      </w:r>
    </w:p>
    <w:p w14:paraId="0C4D996A" w14:textId="77777777" w:rsidR="00754457" w:rsidRDefault="00754457" w:rsidP="00754457">
      <w:pPr>
        <w:pStyle w:val="Code"/>
      </w:pPr>
      <w:r>
        <w:t xml:space="preserve">    batteryReplace(2),</w:t>
      </w:r>
    </w:p>
    <w:p w14:paraId="18033CE5" w14:textId="77777777" w:rsidR="00754457" w:rsidRDefault="00754457" w:rsidP="00754457">
      <w:pPr>
        <w:pStyle w:val="Code"/>
      </w:pPr>
      <w:r>
        <w:t xml:space="preserve">    batteryNoRecharge(3),</w:t>
      </w:r>
    </w:p>
    <w:p w14:paraId="4F43D84F" w14:textId="77777777" w:rsidR="00754457" w:rsidRDefault="00754457" w:rsidP="00754457">
      <w:pPr>
        <w:pStyle w:val="Code"/>
      </w:pPr>
      <w:r>
        <w:t xml:space="preserve">    batteryNoReplace(4),</w:t>
      </w:r>
    </w:p>
    <w:p w14:paraId="78CE3499" w14:textId="77777777" w:rsidR="00754457" w:rsidRDefault="00754457" w:rsidP="00754457">
      <w:pPr>
        <w:pStyle w:val="Code"/>
      </w:pPr>
      <w:r>
        <w:t xml:space="preserve">    noBattery(5)</w:t>
      </w:r>
    </w:p>
    <w:p w14:paraId="19C4D2FC" w14:textId="77777777" w:rsidR="00754457" w:rsidRDefault="00754457" w:rsidP="00754457">
      <w:pPr>
        <w:pStyle w:val="Code"/>
      </w:pPr>
      <w:r>
        <w:t>}</w:t>
      </w:r>
    </w:p>
    <w:p w14:paraId="2EDEDBB3" w14:textId="77777777" w:rsidR="00754457" w:rsidRDefault="00754457" w:rsidP="00754457">
      <w:pPr>
        <w:pStyle w:val="Code"/>
      </w:pPr>
    </w:p>
    <w:p w14:paraId="369F26D0" w14:textId="77777777" w:rsidR="00754457" w:rsidRDefault="00754457" w:rsidP="00754457">
      <w:pPr>
        <w:pStyle w:val="Code"/>
      </w:pPr>
      <w:r>
        <w:t>ScheduledCommunicationTime ::= SEQUENCE</w:t>
      </w:r>
    </w:p>
    <w:p w14:paraId="12A0C9AA" w14:textId="77777777" w:rsidR="00754457" w:rsidRDefault="00754457" w:rsidP="00754457">
      <w:pPr>
        <w:pStyle w:val="Code"/>
      </w:pPr>
      <w:r>
        <w:t>{</w:t>
      </w:r>
    </w:p>
    <w:p w14:paraId="3D6538E7" w14:textId="77777777" w:rsidR="00754457" w:rsidRDefault="00754457" w:rsidP="00754457">
      <w:pPr>
        <w:pStyle w:val="Code"/>
      </w:pPr>
      <w:r>
        <w:t xml:space="preserve">    days [1] SEQUENCE OF Daytime</w:t>
      </w:r>
    </w:p>
    <w:p w14:paraId="6F44CDF5" w14:textId="77777777" w:rsidR="00754457" w:rsidRDefault="00754457" w:rsidP="00754457">
      <w:pPr>
        <w:pStyle w:val="Code"/>
      </w:pPr>
      <w:r>
        <w:t>}</w:t>
      </w:r>
    </w:p>
    <w:p w14:paraId="3D9E1A41" w14:textId="77777777" w:rsidR="00754457" w:rsidRDefault="00754457" w:rsidP="00754457">
      <w:pPr>
        <w:pStyle w:val="Code"/>
      </w:pPr>
    </w:p>
    <w:p w14:paraId="7561F8F7" w14:textId="77777777" w:rsidR="00754457" w:rsidRDefault="00754457" w:rsidP="00754457">
      <w:pPr>
        <w:pStyle w:val="Code"/>
      </w:pPr>
      <w:r>
        <w:t>UMTLocationArea5G ::= SEQUENCE</w:t>
      </w:r>
    </w:p>
    <w:p w14:paraId="4A991544" w14:textId="77777777" w:rsidR="00754457" w:rsidRDefault="00754457" w:rsidP="00754457">
      <w:pPr>
        <w:pStyle w:val="Code"/>
      </w:pPr>
      <w:r>
        <w:t>{</w:t>
      </w:r>
    </w:p>
    <w:p w14:paraId="6DD19D27" w14:textId="77777777" w:rsidR="00754457" w:rsidRDefault="00754457" w:rsidP="00754457">
      <w:pPr>
        <w:pStyle w:val="Code"/>
      </w:pPr>
      <w:r>
        <w:t xml:space="preserve">    timeOfDay        [1] Daytime,</w:t>
      </w:r>
    </w:p>
    <w:p w14:paraId="1D86DE00" w14:textId="77777777" w:rsidR="00754457" w:rsidRDefault="00754457" w:rsidP="00754457">
      <w:pPr>
        <w:pStyle w:val="Code"/>
      </w:pPr>
      <w:r>
        <w:t xml:space="preserve">    durationSec      [2] INTEGER,</w:t>
      </w:r>
    </w:p>
    <w:p w14:paraId="59FF7127" w14:textId="77777777" w:rsidR="00754457" w:rsidRDefault="00754457" w:rsidP="00754457">
      <w:pPr>
        <w:pStyle w:val="Code"/>
      </w:pPr>
      <w:r>
        <w:t xml:space="preserve">    location         [3] NRLocation</w:t>
      </w:r>
    </w:p>
    <w:p w14:paraId="37A4C620" w14:textId="77777777" w:rsidR="00754457" w:rsidRDefault="00754457" w:rsidP="00754457">
      <w:pPr>
        <w:pStyle w:val="Code"/>
      </w:pPr>
      <w:r>
        <w:t>}</w:t>
      </w:r>
    </w:p>
    <w:p w14:paraId="4751951D" w14:textId="77777777" w:rsidR="00754457" w:rsidRDefault="00754457" w:rsidP="00754457">
      <w:pPr>
        <w:pStyle w:val="Code"/>
      </w:pPr>
    </w:p>
    <w:p w14:paraId="1FD24B0F" w14:textId="77777777" w:rsidR="00754457" w:rsidRDefault="00754457" w:rsidP="00754457">
      <w:pPr>
        <w:pStyle w:val="Code"/>
      </w:pPr>
      <w:r>
        <w:t>Daytime ::= SEQUENCE</w:t>
      </w:r>
    </w:p>
    <w:p w14:paraId="619649E6" w14:textId="77777777" w:rsidR="00754457" w:rsidRDefault="00754457" w:rsidP="00754457">
      <w:pPr>
        <w:pStyle w:val="Code"/>
      </w:pPr>
      <w:r>
        <w:t>{</w:t>
      </w:r>
    </w:p>
    <w:p w14:paraId="5D9DF962" w14:textId="77777777" w:rsidR="00754457" w:rsidRDefault="00754457" w:rsidP="00754457">
      <w:pPr>
        <w:pStyle w:val="Code"/>
      </w:pPr>
      <w:r>
        <w:t xml:space="preserve">    daysOfWeek       [1] Day OPTIONAL,</w:t>
      </w:r>
    </w:p>
    <w:p w14:paraId="107515F9" w14:textId="77777777" w:rsidR="00754457" w:rsidRDefault="00754457" w:rsidP="00754457">
      <w:pPr>
        <w:pStyle w:val="Code"/>
      </w:pPr>
      <w:r>
        <w:t xml:space="preserve">    timeOfDayStart   [2] Timestamp OPTIONAL,</w:t>
      </w:r>
    </w:p>
    <w:p w14:paraId="76D89E1C" w14:textId="77777777" w:rsidR="00754457" w:rsidRDefault="00754457" w:rsidP="00754457">
      <w:pPr>
        <w:pStyle w:val="Code"/>
      </w:pPr>
      <w:r>
        <w:t xml:space="preserve">    timeOfDayEnd     [3] Timestamp OPTIONAL</w:t>
      </w:r>
    </w:p>
    <w:p w14:paraId="6F36A243" w14:textId="77777777" w:rsidR="00754457" w:rsidRDefault="00754457" w:rsidP="00754457">
      <w:pPr>
        <w:pStyle w:val="Code"/>
      </w:pPr>
      <w:r>
        <w:t>}</w:t>
      </w:r>
    </w:p>
    <w:p w14:paraId="1DFBDB8E" w14:textId="77777777" w:rsidR="00754457" w:rsidRDefault="00754457" w:rsidP="00754457">
      <w:pPr>
        <w:pStyle w:val="Code"/>
      </w:pPr>
    </w:p>
    <w:p w14:paraId="622289C3" w14:textId="77777777" w:rsidR="00754457" w:rsidRDefault="00754457" w:rsidP="00754457">
      <w:pPr>
        <w:pStyle w:val="Code"/>
      </w:pPr>
      <w:r>
        <w:t>Day ::= ENUMERATED</w:t>
      </w:r>
    </w:p>
    <w:p w14:paraId="620BDA00" w14:textId="77777777" w:rsidR="00754457" w:rsidRDefault="00754457" w:rsidP="00754457">
      <w:pPr>
        <w:pStyle w:val="Code"/>
      </w:pPr>
      <w:r>
        <w:t>{</w:t>
      </w:r>
    </w:p>
    <w:p w14:paraId="7BB71BDF" w14:textId="77777777" w:rsidR="00754457" w:rsidRDefault="00754457" w:rsidP="00754457">
      <w:pPr>
        <w:pStyle w:val="Code"/>
      </w:pPr>
      <w:r>
        <w:t xml:space="preserve">    monday(1),</w:t>
      </w:r>
    </w:p>
    <w:p w14:paraId="3AB52D1A" w14:textId="77777777" w:rsidR="00754457" w:rsidRDefault="00754457" w:rsidP="00754457">
      <w:pPr>
        <w:pStyle w:val="Code"/>
      </w:pPr>
      <w:r>
        <w:t xml:space="preserve">    tuesday(2),</w:t>
      </w:r>
    </w:p>
    <w:p w14:paraId="53901849" w14:textId="77777777" w:rsidR="00754457" w:rsidRDefault="00754457" w:rsidP="00754457">
      <w:pPr>
        <w:pStyle w:val="Code"/>
      </w:pPr>
      <w:r>
        <w:t xml:space="preserve">    wednesday(3),</w:t>
      </w:r>
    </w:p>
    <w:p w14:paraId="5A007A31" w14:textId="77777777" w:rsidR="00754457" w:rsidRDefault="00754457" w:rsidP="00754457">
      <w:pPr>
        <w:pStyle w:val="Code"/>
      </w:pPr>
      <w:r>
        <w:t xml:space="preserve">    thursday(4),</w:t>
      </w:r>
    </w:p>
    <w:p w14:paraId="5F5C8330" w14:textId="77777777" w:rsidR="00754457" w:rsidRDefault="00754457" w:rsidP="00754457">
      <w:pPr>
        <w:pStyle w:val="Code"/>
      </w:pPr>
      <w:r>
        <w:t xml:space="preserve">    friday(5),</w:t>
      </w:r>
    </w:p>
    <w:p w14:paraId="7B21BD06" w14:textId="77777777" w:rsidR="00754457" w:rsidRDefault="00754457" w:rsidP="00754457">
      <w:pPr>
        <w:pStyle w:val="Code"/>
      </w:pPr>
      <w:r>
        <w:t xml:space="preserve">    saturday(6),</w:t>
      </w:r>
    </w:p>
    <w:p w14:paraId="585D814B" w14:textId="77777777" w:rsidR="00754457" w:rsidRDefault="00754457" w:rsidP="00754457">
      <w:pPr>
        <w:pStyle w:val="Code"/>
      </w:pPr>
      <w:r>
        <w:t xml:space="preserve">    sunday(7)</w:t>
      </w:r>
    </w:p>
    <w:p w14:paraId="16360CAA" w14:textId="77777777" w:rsidR="00754457" w:rsidRDefault="00754457" w:rsidP="00754457">
      <w:pPr>
        <w:pStyle w:val="Code"/>
      </w:pPr>
      <w:r>
        <w:t>}</w:t>
      </w:r>
    </w:p>
    <w:p w14:paraId="3290973F" w14:textId="77777777" w:rsidR="00754457" w:rsidRDefault="00754457" w:rsidP="00754457">
      <w:pPr>
        <w:pStyle w:val="Code"/>
      </w:pPr>
    </w:p>
    <w:p w14:paraId="70071C48" w14:textId="77777777" w:rsidR="00754457" w:rsidRDefault="00754457" w:rsidP="00754457">
      <w:pPr>
        <w:pStyle w:val="Code"/>
      </w:pPr>
      <w:r>
        <w:t>TrafficProfile ::= ENUMERATED</w:t>
      </w:r>
    </w:p>
    <w:p w14:paraId="5BD4F289" w14:textId="77777777" w:rsidR="00754457" w:rsidRDefault="00754457" w:rsidP="00754457">
      <w:pPr>
        <w:pStyle w:val="Code"/>
      </w:pPr>
      <w:r>
        <w:t>{</w:t>
      </w:r>
    </w:p>
    <w:p w14:paraId="13695FB1" w14:textId="77777777" w:rsidR="00754457" w:rsidRDefault="00754457" w:rsidP="00754457">
      <w:pPr>
        <w:pStyle w:val="Code"/>
      </w:pPr>
      <w:r>
        <w:t xml:space="preserve">    singleTransUL(1),</w:t>
      </w:r>
    </w:p>
    <w:p w14:paraId="4C88CEAF" w14:textId="77777777" w:rsidR="00754457" w:rsidRDefault="00754457" w:rsidP="00754457">
      <w:pPr>
        <w:pStyle w:val="Code"/>
      </w:pPr>
      <w:r>
        <w:t xml:space="preserve">    singleTransDL(2),</w:t>
      </w:r>
    </w:p>
    <w:p w14:paraId="376DF10F" w14:textId="77777777" w:rsidR="00754457" w:rsidRDefault="00754457" w:rsidP="00754457">
      <w:pPr>
        <w:pStyle w:val="Code"/>
      </w:pPr>
      <w:r>
        <w:t xml:space="preserve">    dualTransULFirst(3),</w:t>
      </w:r>
    </w:p>
    <w:p w14:paraId="0FC58BFE" w14:textId="77777777" w:rsidR="00754457" w:rsidRDefault="00754457" w:rsidP="00754457">
      <w:pPr>
        <w:pStyle w:val="Code"/>
      </w:pPr>
      <w:r>
        <w:t xml:space="preserve">    dualTransDLFirst(4),</w:t>
      </w:r>
    </w:p>
    <w:p w14:paraId="289843F3" w14:textId="77777777" w:rsidR="00754457" w:rsidRDefault="00754457" w:rsidP="00754457">
      <w:pPr>
        <w:pStyle w:val="Code"/>
      </w:pPr>
      <w:r>
        <w:t xml:space="preserve">    multiTrans(5)</w:t>
      </w:r>
    </w:p>
    <w:p w14:paraId="74738F5A" w14:textId="77777777" w:rsidR="00754457" w:rsidRDefault="00754457" w:rsidP="00754457">
      <w:pPr>
        <w:pStyle w:val="Code"/>
      </w:pPr>
      <w:r>
        <w:t>}</w:t>
      </w:r>
    </w:p>
    <w:p w14:paraId="104F53E1" w14:textId="77777777" w:rsidR="00754457" w:rsidRDefault="00754457" w:rsidP="00754457">
      <w:pPr>
        <w:pStyle w:val="Code"/>
      </w:pPr>
    </w:p>
    <w:p w14:paraId="4E518CAB" w14:textId="77777777" w:rsidR="00754457" w:rsidRDefault="00754457" w:rsidP="00754457">
      <w:pPr>
        <w:pStyle w:val="Code"/>
      </w:pPr>
      <w:r>
        <w:t>ScheduledCommunicationType ::= ENUMERATED</w:t>
      </w:r>
    </w:p>
    <w:p w14:paraId="298E6339" w14:textId="77777777" w:rsidR="00754457" w:rsidRDefault="00754457" w:rsidP="00754457">
      <w:pPr>
        <w:pStyle w:val="Code"/>
      </w:pPr>
      <w:r>
        <w:t>{</w:t>
      </w:r>
    </w:p>
    <w:p w14:paraId="56815926" w14:textId="77777777" w:rsidR="00754457" w:rsidRDefault="00754457" w:rsidP="00754457">
      <w:pPr>
        <w:pStyle w:val="Code"/>
      </w:pPr>
      <w:r>
        <w:t xml:space="preserve">    downlinkOnly(1),</w:t>
      </w:r>
    </w:p>
    <w:p w14:paraId="3B45DFAC" w14:textId="77777777" w:rsidR="00754457" w:rsidRDefault="00754457" w:rsidP="00754457">
      <w:pPr>
        <w:pStyle w:val="Code"/>
      </w:pPr>
      <w:r>
        <w:t xml:space="preserve">    uplinkOnly(2),</w:t>
      </w:r>
    </w:p>
    <w:p w14:paraId="02A28D4C" w14:textId="77777777" w:rsidR="00754457" w:rsidRDefault="00754457" w:rsidP="00754457">
      <w:pPr>
        <w:pStyle w:val="Code"/>
      </w:pPr>
      <w:r>
        <w:t xml:space="preserve">    bidirectional(3)</w:t>
      </w:r>
    </w:p>
    <w:p w14:paraId="31135ED9" w14:textId="77777777" w:rsidR="00754457" w:rsidRDefault="00754457" w:rsidP="00754457">
      <w:pPr>
        <w:pStyle w:val="Code"/>
      </w:pPr>
      <w:r>
        <w:t>}</w:t>
      </w:r>
    </w:p>
    <w:p w14:paraId="4F2A7430" w14:textId="77777777" w:rsidR="00754457" w:rsidRDefault="00754457" w:rsidP="00754457">
      <w:pPr>
        <w:pStyle w:val="Code"/>
      </w:pPr>
    </w:p>
    <w:p w14:paraId="2AB83F9D" w14:textId="77777777" w:rsidR="00754457" w:rsidRDefault="00754457" w:rsidP="00754457">
      <w:pPr>
        <w:pStyle w:val="CodeHeader"/>
      </w:pPr>
      <w:r>
        <w:t>-- =================</w:t>
      </w:r>
    </w:p>
    <w:p w14:paraId="796D2C45" w14:textId="77777777" w:rsidR="00754457" w:rsidRDefault="00754457" w:rsidP="00754457">
      <w:pPr>
        <w:pStyle w:val="CodeHeader"/>
      </w:pPr>
      <w:r>
        <w:t>-- 5G NEF parameters</w:t>
      </w:r>
    </w:p>
    <w:p w14:paraId="6C4842C8" w14:textId="77777777" w:rsidR="00754457" w:rsidRDefault="00754457" w:rsidP="00754457">
      <w:pPr>
        <w:pStyle w:val="Code"/>
      </w:pPr>
      <w:r>
        <w:t>-- =================</w:t>
      </w:r>
    </w:p>
    <w:p w14:paraId="2B36EC44" w14:textId="77777777" w:rsidR="00754457" w:rsidRDefault="00754457" w:rsidP="00754457">
      <w:pPr>
        <w:pStyle w:val="Code"/>
      </w:pPr>
    </w:p>
    <w:p w14:paraId="7512BF0C" w14:textId="77777777" w:rsidR="00754457" w:rsidRDefault="00754457" w:rsidP="00754457">
      <w:pPr>
        <w:pStyle w:val="Code"/>
      </w:pPr>
      <w:r>
        <w:t>NEFFailureCause ::= ENUMERATED</w:t>
      </w:r>
    </w:p>
    <w:p w14:paraId="6B382119" w14:textId="77777777" w:rsidR="00754457" w:rsidRDefault="00754457" w:rsidP="00754457">
      <w:pPr>
        <w:pStyle w:val="Code"/>
      </w:pPr>
      <w:r>
        <w:t>{</w:t>
      </w:r>
    </w:p>
    <w:p w14:paraId="635AB218" w14:textId="77777777" w:rsidR="00754457" w:rsidRDefault="00754457" w:rsidP="00754457">
      <w:pPr>
        <w:pStyle w:val="Code"/>
      </w:pPr>
      <w:r>
        <w:t xml:space="preserve">    userUnknown(1),</w:t>
      </w:r>
    </w:p>
    <w:p w14:paraId="296F1FDB" w14:textId="77777777" w:rsidR="00754457" w:rsidRDefault="00754457" w:rsidP="00754457">
      <w:pPr>
        <w:pStyle w:val="Code"/>
      </w:pPr>
      <w:r>
        <w:t xml:space="preserve">    niddConfigurationNotAvailable(2),</w:t>
      </w:r>
    </w:p>
    <w:p w14:paraId="2725E5EF" w14:textId="77777777" w:rsidR="00754457" w:rsidRDefault="00754457" w:rsidP="00754457">
      <w:pPr>
        <w:pStyle w:val="Code"/>
      </w:pPr>
      <w:r>
        <w:t xml:space="preserve">    contextNotFound(3),</w:t>
      </w:r>
    </w:p>
    <w:p w14:paraId="73F2BF56" w14:textId="77777777" w:rsidR="00754457" w:rsidRDefault="00754457" w:rsidP="00754457">
      <w:pPr>
        <w:pStyle w:val="Code"/>
      </w:pPr>
      <w:r>
        <w:t xml:space="preserve">    portNotFree(4),</w:t>
      </w:r>
    </w:p>
    <w:p w14:paraId="42A34B51" w14:textId="77777777" w:rsidR="00754457" w:rsidRDefault="00754457" w:rsidP="00754457">
      <w:pPr>
        <w:pStyle w:val="Code"/>
      </w:pPr>
      <w:r>
        <w:t xml:space="preserve">    portNotAssociatedWithSpecifiedApplication(5)</w:t>
      </w:r>
    </w:p>
    <w:p w14:paraId="0D8D2CAF" w14:textId="77777777" w:rsidR="00754457" w:rsidRDefault="00754457" w:rsidP="00754457">
      <w:pPr>
        <w:pStyle w:val="Code"/>
      </w:pPr>
      <w:r>
        <w:t>}</w:t>
      </w:r>
    </w:p>
    <w:p w14:paraId="7BF7E945" w14:textId="77777777" w:rsidR="00754457" w:rsidRDefault="00754457" w:rsidP="00754457">
      <w:pPr>
        <w:pStyle w:val="Code"/>
      </w:pPr>
    </w:p>
    <w:p w14:paraId="70BD0901" w14:textId="77777777" w:rsidR="00754457" w:rsidRDefault="00754457" w:rsidP="00754457">
      <w:pPr>
        <w:pStyle w:val="Code"/>
      </w:pPr>
      <w:r>
        <w:t>NEFReleaseCause ::= ENUMERATED</w:t>
      </w:r>
    </w:p>
    <w:p w14:paraId="1F0F5ED5" w14:textId="77777777" w:rsidR="00754457" w:rsidRDefault="00754457" w:rsidP="00754457">
      <w:pPr>
        <w:pStyle w:val="Code"/>
      </w:pPr>
      <w:r>
        <w:t>{</w:t>
      </w:r>
    </w:p>
    <w:p w14:paraId="2BB5C169" w14:textId="77777777" w:rsidR="00754457" w:rsidRDefault="00754457" w:rsidP="00754457">
      <w:pPr>
        <w:pStyle w:val="Code"/>
      </w:pPr>
      <w:r>
        <w:t xml:space="preserve">    sMFRelease(1),</w:t>
      </w:r>
    </w:p>
    <w:p w14:paraId="76C99D2D" w14:textId="77777777" w:rsidR="00754457" w:rsidRDefault="00754457" w:rsidP="00754457">
      <w:pPr>
        <w:pStyle w:val="Code"/>
      </w:pPr>
      <w:r>
        <w:t xml:space="preserve">    dNRelease(2),</w:t>
      </w:r>
    </w:p>
    <w:p w14:paraId="2F9FC4DB" w14:textId="77777777" w:rsidR="00754457" w:rsidRDefault="00754457" w:rsidP="00754457">
      <w:pPr>
        <w:pStyle w:val="Code"/>
      </w:pPr>
      <w:r>
        <w:t xml:space="preserve">    uDMRelease(3),</w:t>
      </w:r>
    </w:p>
    <w:p w14:paraId="1F4FC2A1" w14:textId="77777777" w:rsidR="00754457" w:rsidRDefault="00754457" w:rsidP="00754457">
      <w:pPr>
        <w:pStyle w:val="Code"/>
      </w:pPr>
      <w:r>
        <w:t xml:space="preserve">    cHFRelease(4),</w:t>
      </w:r>
    </w:p>
    <w:p w14:paraId="51EA4F63" w14:textId="77777777" w:rsidR="00754457" w:rsidRDefault="00754457" w:rsidP="00754457">
      <w:pPr>
        <w:pStyle w:val="Code"/>
      </w:pPr>
      <w:r>
        <w:t xml:space="preserve">    localConfigurationPolicy(5),</w:t>
      </w:r>
    </w:p>
    <w:p w14:paraId="24F46BF2" w14:textId="77777777" w:rsidR="00754457" w:rsidRDefault="00754457" w:rsidP="00754457">
      <w:pPr>
        <w:pStyle w:val="Code"/>
      </w:pPr>
      <w:r>
        <w:t xml:space="preserve">    unknownCause(6)</w:t>
      </w:r>
    </w:p>
    <w:p w14:paraId="4FDDFABB" w14:textId="77777777" w:rsidR="00754457" w:rsidRDefault="00754457" w:rsidP="00754457">
      <w:pPr>
        <w:pStyle w:val="Code"/>
      </w:pPr>
      <w:r>
        <w:t>}</w:t>
      </w:r>
    </w:p>
    <w:p w14:paraId="11E8AD48" w14:textId="77777777" w:rsidR="00754457" w:rsidRDefault="00754457" w:rsidP="00754457">
      <w:pPr>
        <w:pStyle w:val="Code"/>
      </w:pPr>
    </w:p>
    <w:p w14:paraId="264C525D" w14:textId="77777777" w:rsidR="00754457" w:rsidRDefault="00754457" w:rsidP="00754457">
      <w:pPr>
        <w:pStyle w:val="Code"/>
      </w:pPr>
      <w:r>
        <w:t>AFID ::= UTF8String</w:t>
      </w:r>
    </w:p>
    <w:p w14:paraId="59007DE5" w14:textId="77777777" w:rsidR="00754457" w:rsidRDefault="00754457" w:rsidP="00754457">
      <w:pPr>
        <w:pStyle w:val="Code"/>
      </w:pPr>
    </w:p>
    <w:p w14:paraId="02EA984E" w14:textId="77777777" w:rsidR="00754457" w:rsidRDefault="00754457" w:rsidP="00754457">
      <w:pPr>
        <w:pStyle w:val="Code"/>
      </w:pPr>
      <w:r>
        <w:t>NEFID ::= UTF8String</w:t>
      </w:r>
    </w:p>
    <w:p w14:paraId="7CE1A134" w14:textId="77777777" w:rsidR="00754457" w:rsidRDefault="00754457" w:rsidP="00754457">
      <w:pPr>
        <w:pStyle w:val="Code"/>
      </w:pPr>
    </w:p>
    <w:p w14:paraId="76F242EC" w14:textId="77777777" w:rsidR="00754457" w:rsidRDefault="00754457" w:rsidP="00754457">
      <w:pPr>
        <w:pStyle w:val="CodeHeader"/>
      </w:pPr>
      <w:r>
        <w:t>-- ==================</w:t>
      </w:r>
    </w:p>
    <w:p w14:paraId="46FE5264" w14:textId="77777777" w:rsidR="00754457" w:rsidRDefault="00754457" w:rsidP="00754457">
      <w:pPr>
        <w:pStyle w:val="CodeHeader"/>
      </w:pPr>
      <w:r>
        <w:t>-- SCEF definitions</w:t>
      </w:r>
    </w:p>
    <w:p w14:paraId="25ABAD82" w14:textId="77777777" w:rsidR="00754457" w:rsidRDefault="00754457" w:rsidP="00754457">
      <w:pPr>
        <w:pStyle w:val="Code"/>
      </w:pPr>
      <w:r>
        <w:t>-- ==================</w:t>
      </w:r>
    </w:p>
    <w:p w14:paraId="462C0C46" w14:textId="77777777" w:rsidR="00754457" w:rsidRDefault="00754457" w:rsidP="00754457">
      <w:pPr>
        <w:pStyle w:val="Code"/>
      </w:pPr>
    </w:p>
    <w:p w14:paraId="22DFAE2D" w14:textId="77777777" w:rsidR="00754457" w:rsidRDefault="00754457" w:rsidP="00754457">
      <w:pPr>
        <w:pStyle w:val="Code"/>
      </w:pPr>
      <w:r>
        <w:t>-- See clause 7.8.2.1.2 for details of this structure</w:t>
      </w:r>
    </w:p>
    <w:p w14:paraId="7A29B887" w14:textId="77777777" w:rsidR="00754457" w:rsidRDefault="00754457" w:rsidP="00754457">
      <w:pPr>
        <w:pStyle w:val="Code"/>
      </w:pPr>
      <w:r>
        <w:t>SCEFPDNConnectionEstablishment ::= SEQUENCE</w:t>
      </w:r>
    </w:p>
    <w:p w14:paraId="2D991E7C" w14:textId="77777777" w:rsidR="00754457" w:rsidRDefault="00754457" w:rsidP="00754457">
      <w:pPr>
        <w:pStyle w:val="Code"/>
      </w:pPr>
      <w:r>
        <w:t>{</w:t>
      </w:r>
    </w:p>
    <w:p w14:paraId="6633563C" w14:textId="77777777" w:rsidR="00754457" w:rsidRDefault="00754457" w:rsidP="00754457">
      <w:pPr>
        <w:pStyle w:val="Code"/>
      </w:pPr>
      <w:r>
        <w:t xml:space="preserve">    iMSI                  [1] IMSI OPTIONAL,</w:t>
      </w:r>
    </w:p>
    <w:p w14:paraId="5A8017CF" w14:textId="77777777" w:rsidR="00754457" w:rsidRDefault="00754457" w:rsidP="00754457">
      <w:pPr>
        <w:pStyle w:val="Code"/>
      </w:pPr>
      <w:r>
        <w:t xml:space="preserve">    mSISDN                [2] MSISDN OPTIONAL,</w:t>
      </w:r>
    </w:p>
    <w:p w14:paraId="7F1E3C22" w14:textId="77777777" w:rsidR="00754457" w:rsidRDefault="00754457" w:rsidP="00754457">
      <w:pPr>
        <w:pStyle w:val="Code"/>
      </w:pPr>
      <w:r>
        <w:t xml:space="preserve">    externalIdentifier    [3] NAI OPTIONAL,</w:t>
      </w:r>
    </w:p>
    <w:p w14:paraId="45F5DFAF" w14:textId="77777777" w:rsidR="00754457" w:rsidRDefault="00754457" w:rsidP="00754457">
      <w:pPr>
        <w:pStyle w:val="Code"/>
      </w:pPr>
      <w:r>
        <w:t xml:space="preserve">    iMEI                  [4] IMEI OPTIONAL,</w:t>
      </w:r>
    </w:p>
    <w:p w14:paraId="049315D1" w14:textId="77777777" w:rsidR="00754457" w:rsidRDefault="00754457" w:rsidP="00754457">
      <w:pPr>
        <w:pStyle w:val="Code"/>
      </w:pPr>
      <w:r>
        <w:t xml:space="preserve">    ePSBearerID           [5] EPSBearerID,</w:t>
      </w:r>
    </w:p>
    <w:p w14:paraId="19B8B338" w14:textId="77777777" w:rsidR="00754457" w:rsidRDefault="00754457" w:rsidP="00754457">
      <w:pPr>
        <w:pStyle w:val="Code"/>
      </w:pPr>
      <w:r>
        <w:t xml:space="preserve">    sCEFID                [6] SCEFID,</w:t>
      </w:r>
    </w:p>
    <w:p w14:paraId="5DC018F9" w14:textId="77777777" w:rsidR="00754457" w:rsidRDefault="00754457" w:rsidP="00754457">
      <w:pPr>
        <w:pStyle w:val="Code"/>
      </w:pPr>
      <w:r>
        <w:t xml:space="preserve">    aPN                   [7] APN,</w:t>
      </w:r>
    </w:p>
    <w:p w14:paraId="2D8AFA0D" w14:textId="77777777" w:rsidR="00754457" w:rsidRDefault="00754457" w:rsidP="00754457">
      <w:pPr>
        <w:pStyle w:val="Code"/>
      </w:pPr>
      <w:r>
        <w:t xml:space="preserve">    rDSSupport            [8] RDSSupport,</w:t>
      </w:r>
    </w:p>
    <w:p w14:paraId="47A78649" w14:textId="77777777" w:rsidR="00754457" w:rsidRDefault="00754457" w:rsidP="00754457">
      <w:pPr>
        <w:pStyle w:val="Code"/>
      </w:pPr>
      <w:r>
        <w:t xml:space="preserve">    sCSASID               [9] SCSASID</w:t>
      </w:r>
    </w:p>
    <w:p w14:paraId="00D775E4" w14:textId="77777777" w:rsidR="00754457" w:rsidRDefault="00754457" w:rsidP="00754457">
      <w:pPr>
        <w:pStyle w:val="Code"/>
      </w:pPr>
      <w:r>
        <w:t>}</w:t>
      </w:r>
    </w:p>
    <w:p w14:paraId="64D2575C" w14:textId="77777777" w:rsidR="00754457" w:rsidRDefault="00754457" w:rsidP="00754457">
      <w:pPr>
        <w:pStyle w:val="Code"/>
      </w:pPr>
    </w:p>
    <w:p w14:paraId="746E52B7" w14:textId="77777777" w:rsidR="00754457" w:rsidRDefault="00754457" w:rsidP="00754457">
      <w:pPr>
        <w:pStyle w:val="Code"/>
      </w:pPr>
      <w:r>
        <w:t>-- See clause 7.8.2.1.3 for details of this structure</w:t>
      </w:r>
    </w:p>
    <w:p w14:paraId="47682A2B" w14:textId="77777777" w:rsidR="00754457" w:rsidRDefault="00754457" w:rsidP="00754457">
      <w:pPr>
        <w:pStyle w:val="Code"/>
      </w:pPr>
      <w:r>
        <w:t>SCEFPDNConnectionUpdate ::= SEQUENCE</w:t>
      </w:r>
    </w:p>
    <w:p w14:paraId="02269ED9" w14:textId="77777777" w:rsidR="00754457" w:rsidRDefault="00754457" w:rsidP="00754457">
      <w:pPr>
        <w:pStyle w:val="Code"/>
      </w:pPr>
      <w:r>
        <w:t>{</w:t>
      </w:r>
    </w:p>
    <w:p w14:paraId="1EA89B8A" w14:textId="77777777" w:rsidR="00754457" w:rsidRDefault="00754457" w:rsidP="00754457">
      <w:pPr>
        <w:pStyle w:val="Code"/>
      </w:pPr>
      <w:r>
        <w:t xml:space="preserve">    iMSI                         [1] IMSI OPTIONAL,</w:t>
      </w:r>
    </w:p>
    <w:p w14:paraId="4563B329" w14:textId="77777777" w:rsidR="00754457" w:rsidRDefault="00754457" w:rsidP="00754457">
      <w:pPr>
        <w:pStyle w:val="Code"/>
      </w:pPr>
      <w:r>
        <w:t xml:space="preserve">    mSISDN                       [2] MSISDN OPTIONAL,</w:t>
      </w:r>
    </w:p>
    <w:p w14:paraId="1CDCF4F4" w14:textId="77777777" w:rsidR="00754457" w:rsidRDefault="00754457" w:rsidP="00754457">
      <w:pPr>
        <w:pStyle w:val="Code"/>
      </w:pPr>
      <w:r>
        <w:t xml:space="preserve">    externalIdentifier           [3] NAI OPTIONAL,</w:t>
      </w:r>
    </w:p>
    <w:p w14:paraId="63ADEBF0" w14:textId="77777777" w:rsidR="00754457" w:rsidRDefault="00754457" w:rsidP="00754457">
      <w:pPr>
        <w:pStyle w:val="Code"/>
      </w:pPr>
      <w:r>
        <w:t xml:space="preserve">    initiator                    [4] Initiator,</w:t>
      </w:r>
    </w:p>
    <w:p w14:paraId="224131FA" w14:textId="77777777" w:rsidR="00754457" w:rsidRDefault="00754457" w:rsidP="00754457">
      <w:pPr>
        <w:pStyle w:val="Code"/>
      </w:pPr>
      <w:r>
        <w:t xml:space="preserve">    rDSSourcePortNumber          [5] RDSPortNumber OPTIONAL,</w:t>
      </w:r>
    </w:p>
    <w:p w14:paraId="3A270ADA" w14:textId="77777777" w:rsidR="00754457" w:rsidRDefault="00754457" w:rsidP="00754457">
      <w:pPr>
        <w:pStyle w:val="Code"/>
      </w:pPr>
      <w:r>
        <w:t xml:space="preserve">    rDSDestinationPortNumber     [6] RDSPortNumber OPTIONAL,</w:t>
      </w:r>
    </w:p>
    <w:p w14:paraId="06D82E88" w14:textId="77777777" w:rsidR="00754457" w:rsidRDefault="00754457" w:rsidP="00754457">
      <w:pPr>
        <w:pStyle w:val="Code"/>
      </w:pPr>
      <w:r>
        <w:t xml:space="preserve">    applicationID                [7] ApplicationID OPTIONAL,</w:t>
      </w:r>
    </w:p>
    <w:p w14:paraId="2E7DC903" w14:textId="77777777" w:rsidR="00754457" w:rsidRDefault="00754457" w:rsidP="00754457">
      <w:pPr>
        <w:pStyle w:val="Code"/>
      </w:pPr>
      <w:r>
        <w:t xml:space="preserve">    sCSASID                      [8] SCSASID OPTIONAL,</w:t>
      </w:r>
    </w:p>
    <w:p w14:paraId="2A953502" w14:textId="77777777" w:rsidR="00754457" w:rsidRDefault="00754457" w:rsidP="00754457">
      <w:pPr>
        <w:pStyle w:val="Code"/>
      </w:pPr>
      <w:r>
        <w:t xml:space="preserve">    rDSAction                    [9] RDSAction OPTIONAL,</w:t>
      </w:r>
    </w:p>
    <w:p w14:paraId="391F5B0E" w14:textId="77777777" w:rsidR="00754457" w:rsidRDefault="00754457" w:rsidP="00754457">
      <w:pPr>
        <w:pStyle w:val="Code"/>
      </w:pPr>
      <w:r>
        <w:t xml:space="preserve">    serializationFormat          [10] SerializationFormat OPTIONAL</w:t>
      </w:r>
    </w:p>
    <w:p w14:paraId="02F4ECF3" w14:textId="77777777" w:rsidR="00754457" w:rsidRDefault="00754457" w:rsidP="00754457">
      <w:pPr>
        <w:pStyle w:val="Code"/>
      </w:pPr>
      <w:r>
        <w:t>}</w:t>
      </w:r>
    </w:p>
    <w:p w14:paraId="0932D6FC" w14:textId="77777777" w:rsidR="00754457" w:rsidRDefault="00754457" w:rsidP="00754457">
      <w:pPr>
        <w:pStyle w:val="Code"/>
      </w:pPr>
    </w:p>
    <w:p w14:paraId="7E6E3792" w14:textId="77777777" w:rsidR="00754457" w:rsidRDefault="00754457" w:rsidP="00754457">
      <w:pPr>
        <w:pStyle w:val="Code"/>
      </w:pPr>
      <w:r>
        <w:t>-- See clause 7.8.2.1.4 for details of this structure</w:t>
      </w:r>
    </w:p>
    <w:p w14:paraId="6556CB72" w14:textId="77777777" w:rsidR="00754457" w:rsidRDefault="00754457" w:rsidP="00754457">
      <w:pPr>
        <w:pStyle w:val="Code"/>
      </w:pPr>
      <w:r>
        <w:t>SCEFPDNConnectionRelease ::= SEQUENCE</w:t>
      </w:r>
    </w:p>
    <w:p w14:paraId="4DC7C93A" w14:textId="77777777" w:rsidR="00754457" w:rsidRDefault="00754457" w:rsidP="00754457">
      <w:pPr>
        <w:pStyle w:val="Code"/>
      </w:pPr>
      <w:r>
        <w:t>{</w:t>
      </w:r>
    </w:p>
    <w:p w14:paraId="047F96BB" w14:textId="77777777" w:rsidR="00754457" w:rsidRDefault="00754457" w:rsidP="00754457">
      <w:pPr>
        <w:pStyle w:val="Code"/>
      </w:pPr>
      <w:r>
        <w:t xml:space="preserve">    iMSI                   [1] IMSI OPTIONAL,</w:t>
      </w:r>
    </w:p>
    <w:p w14:paraId="2DC6438D" w14:textId="77777777" w:rsidR="00754457" w:rsidRDefault="00754457" w:rsidP="00754457">
      <w:pPr>
        <w:pStyle w:val="Code"/>
      </w:pPr>
      <w:r>
        <w:t xml:space="preserve">    mSISDN                 [2] MSISDN OPTIONAL,</w:t>
      </w:r>
    </w:p>
    <w:p w14:paraId="2A1A33DE" w14:textId="77777777" w:rsidR="00754457" w:rsidRDefault="00754457" w:rsidP="00754457">
      <w:pPr>
        <w:pStyle w:val="Code"/>
      </w:pPr>
      <w:r>
        <w:t xml:space="preserve">    externalIdentifier     [3] NAI OPTIONAL,</w:t>
      </w:r>
    </w:p>
    <w:p w14:paraId="4A44959A" w14:textId="77777777" w:rsidR="00754457" w:rsidRDefault="00754457" w:rsidP="00754457">
      <w:pPr>
        <w:pStyle w:val="Code"/>
      </w:pPr>
      <w:r>
        <w:t xml:space="preserve">    ePSBearerID            [4] EPSBearerID,</w:t>
      </w:r>
    </w:p>
    <w:p w14:paraId="442C1980" w14:textId="77777777" w:rsidR="00754457" w:rsidRDefault="00754457" w:rsidP="00754457">
      <w:pPr>
        <w:pStyle w:val="Code"/>
      </w:pPr>
      <w:r>
        <w:t xml:space="preserve">    timeOfFirstPacket      [5] Timestamp OPTIONAL,</w:t>
      </w:r>
    </w:p>
    <w:p w14:paraId="6ADB1432" w14:textId="77777777" w:rsidR="00754457" w:rsidRDefault="00754457" w:rsidP="00754457">
      <w:pPr>
        <w:pStyle w:val="Code"/>
      </w:pPr>
      <w:r>
        <w:t xml:space="preserve">    timeOfLastPacket       [6] Timestamp OPTIONAL,</w:t>
      </w:r>
    </w:p>
    <w:p w14:paraId="71A2B40D" w14:textId="77777777" w:rsidR="00754457" w:rsidRDefault="00754457" w:rsidP="00754457">
      <w:pPr>
        <w:pStyle w:val="Code"/>
      </w:pPr>
      <w:r>
        <w:t xml:space="preserve">    uplinkVolume           [7] INTEGER OPTIONAL,</w:t>
      </w:r>
    </w:p>
    <w:p w14:paraId="09E25A86" w14:textId="77777777" w:rsidR="00754457" w:rsidRDefault="00754457" w:rsidP="00754457">
      <w:pPr>
        <w:pStyle w:val="Code"/>
      </w:pPr>
      <w:r>
        <w:t xml:space="preserve">    downlinkVolume         [8] INTEGER OPTIONAL,</w:t>
      </w:r>
    </w:p>
    <w:p w14:paraId="4BB78DA3" w14:textId="77777777" w:rsidR="00754457" w:rsidRDefault="00754457" w:rsidP="00754457">
      <w:pPr>
        <w:pStyle w:val="Code"/>
      </w:pPr>
      <w:r>
        <w:t xml:space="preserve">    releaseCause           [9] SCEFReleaseCause</w:t>
      </w:r>
    </w:p>
    <w:p w14:paraId="5BC18094" w14:textId="77777777" w:rsidR="00754457" w:rsidRDefault="00754457" w:rsidP="00754457">
      <w:pPr>
        <w:pStyle w:val="Code"/>
      </w:pPr>
      <w:r>
        <w:t>}</w:t>
      </w:r>
    </w:p>
    <w:p w14:paraId="296E89DB" w14:textId="77777777" w:rsidR="00754457" w:rsidRDefault="00754457" w:rsidP="00754457">
      <w:pPr>
        <w:pStyle w:val="Code"/>
      </w:pPr>
    </w:p>
    <w:p w14:paraId="10AB531B" w14:textId="77777777" w:rsidR="00754457" w:rsidRDefault="00754457" w:rsidP="00754457">
      <w:pPr>
        <w:pStyle w:val="Code"/>
      </w:pPr>
      <w:r>
        <w:t>-- See clause 7.8.2.1.5 for details of this structure</w:t>
      </w:r>
    </w:p>
    <w:p w14:paraId="179FDD4C" w14:textId="77777777" w:rsidR="00754457" w:rsidRDefault="00754457" w:rsidP="00754457">
      <w:pPr>
        <w:pStyle w:val="Code"/>
      </w:pPr>
      <w:r>
        <w:t>SCEFUnsuccessfulProcedure ::= SEQUENCE</w:t>
      </w:r>
    </w:p>
    <w:p w14:paraId="6AF95FB5" w14:textId="77777777" w:rsidR="00754457" w:rsidRDefault="00754457" w:rsidP="00754457">
      <w:pPr>
        <w:pStyle w:val="Code"/>
      </w:pPr>
      <w:r>
        <w:t>{</w:t>
      </w:r>
    </w:p>
    <w:p w14:paraId="7BD99E4F" w14:textId="77777777" w:rsidR="00754457" w:rsidRDefault="00754457" w:rsidP="00754457">
      <w:pPr>
        <w:pStyle w:val="Code"/>
      </w:pPr>
      <w:r>
        <w:t xml:space="preserve">    failureCause                 [1] SCEFFailureCause,</w:t>
      </w:r>
    </w:p>
    <w:p w14:paraId="669B2AC4" w14:textId="77777777" w:rsidR="00754457" w:rsidRDefault="00754457" w:rsidP="00754457">
      <w:pPr>
        <w:pStyle w:val="Code"/>
      </w:pPr>
      <w:r>
        <w:t xml:space="preserve">    iMSI                         [2] IMSI OPTIONAL,</w:t>
      </w:r>
    </w:p>
    <w:p w14:paraId="69C49AF6" w14:textId="77777777" w:rsidR="00754457" w:rsidRDefault="00754457" w:rsidP="00754457">
      <w:pPr>
        <w:pStyle w:val="Code"/>
      </w:pPr>
      <w:r>
        <w:t xml:space="preserve">    mSISDN                       [3] MSISDN OPTIONAL,</w:t>
      </w:r>
    </w:p>
    <w:p w14:paraId="3679AF93" w14:textId="77777777" w:rsidR="00754457" w:rsidRDefault="00754457" w:rsidP="00754457">
      <w:pPr>
        <w:pStyle w:val="Code"/>
      </w:pPr>
      <w:r>
        <w:t xml:space="preserve">    externalIdentifier           [4] NAI OPTIONAL,</w:t>
      </w:r>
    </w:p>
    <w:p w14:paraId="75517CEE" w14:textId="77777777" w:rsidR="00754457" w:rsidRDefault="00754457" w:rsidP="00754457">
      <w:pPr>
        <w:pStyle w:val="Code"/>
      </w:pPr>
      <w:r>
        <w:t xml:space="preserve">    ePSBearerID                  [5] EPSBearerID,</w:t>
      </w:r>
    </w:p>
    <w:p w14:paraId="5232B131" w14:textId="77777777" w:rsidR="00754457" w:rsidRDefault="00754457" w:rsidP="00754457">
      <w:pPr>
        <w:pStyle w:val="Code"/>
      </w:pPr>
      <w:r>
        <w:t xml:space="preserve">    aPN                          [6] APN,</w:t>
      </w:r>
    </w:p>
    <w:p w14:paraId="7DC49304" w14:textId="77777777" w:rsidR="00754457" w:rsidRDefault="00754457" w:rsidP="00754457">
      <w:pPr>
        <w:pStyle w:val="Code"/>
      </w:pPr>
      <w:r>
        <w:t xml:space="preserve">    rDSDestinationPortNumber     [7] RDSPortNumber OPTIONAL,</w:t>
      </w:r>
    </w:p>
    <w:p w14:paraId="79490812" w14:textId="77777777" w:rsidR="00754457" w:rsidRDefault="00754457" w:rsidP="00754457">
      <w:pPr>
        <w:pStyle w:val="Code"/>
      </w:pPr>
      <w:r>
        <w:t xml:space="preserve">    applicationID                [8] ApplicationID OPTIONAL,</w:t>
      </w:r>
    </w:p>
    <w:p w14:paraId="01C7920E" w14:textId="77777777" w:rsidR="00754457" w:rsidRDefault="00754457" w:rsidP="00754457">
      <w:pPr>
        <w:pStyle w:val="Code"/>
      </w:pPr>
      <w:r>
        <w:t xml:space="preserve">    sCSASID                      [9] SCSASID</w:t>
      </w:r>
    </w:p>
    <w:p w14:paraId="603ACBC5" w14:textId="77777777" w:rsidR="00754457" w:rsidRDefault="00754457" w:rsidP="00754457">
      <w:pPr>
        <w:pStyle w:val="Code"/>
      </w:pPr>
      <w:r>
        <w:t>}</w:t>
      </w:r>
    </w:p>
    <w:p w14:paraId="4AA8369C" w14:textId="77777777" w:rsidR="00754457" w:rsidRDefault="00754457" w:rsidP="00754457">
      <w:pPr>
        <w:pStyle w:val="Code"/>
      </w:pPr>
    </w:p>
    <w:p w14:paraId="3243DAAF" w14:textId="77777777" w:rsidR="00754457" w:rsidRDefault="00754457" w:rsidP="00754457">
      <w:pPr>
        <w:pStyle w:val="Code"/>
      </w:pPr>
      <w:r>
        <w:t>-- See clause 7.8.2.1.6 for details of this structure</w:t>
      </w:r>
    </w:p>
    <w:p w14:paraId="70294782" w14:textId="77777777" w:rsidR="00754457" w:rsidRDefault="00754457" w:rsidP="00754457">
      <w:pPr>
        <w:pStyle w:val="Code"/>
      </w:pPr>
      <w:r>
        <w:t>SCEFStartOfInterceptionWithEstablishedPDNConnection ::= SEQUENCE</w:t>
      </w:r>
    </w:p>
    <w:p w14:paraId="7AA9418E" w14:textId="77777777" w:rsidR="00754457" w:rsidRDefault="00754457" w:rsidP="00754457">
      <w:pPr>
        <w:pStyle w:val="Code"/>
      </w:pPr>
      <w:r>
        <w:t>{</w:t>
      </w:r>
    </w:p>
    <w:p w14:paraId="4A44E430" w14:textId="77777777" w:rsidR="00754457" w:rsidRDefault="00754457" w:rsidP="00754457">
      <w:pPr>
        <w:pStyle w:val="Code"/>
      </w:pPr>
      <w:r>
        <w:t xml:space="preserve">    iMSI                  [1] IMSI OPTIONAL,</w:t>
      </w:r>
    </w:p>
    <w:p w14:paraId="4FF2EC2A" w14:textId="77777777" w:rsidR="00754457" w:rsidRDefault="00754457" w:rsidP="00754457">
      <w:pPr>
        <w:pStyle w:val="Code"/>
      </w:pPr>
      <w:r>
        <w:t xml:space="preserve">    mSISDN                [2] MSISDN OPTIONAL,</w:t>
      </w:r>
    </w:p>
    <w:p w14:paraId="355AE239" w14:textId="77777777" w:rsidR="00754457" w:rsidRDefault="00754457" w:rsidP="00754457">
      <w:pPr>
        <w:pStyle w:val="Code"/>
      </w:pPr>
      <w:r>
        <w:t xml:space="preserve">    externalIdentifier    [3] NAI OPTIONAL,</w:t>
      </w:r>
    </w:p>
    <w:p w14:paraId="7AA56BD0" w14:textId="77777777" w:rsidR="00754457" w:rsidRDefault="00754457" w:rsidP="00754457">
      <w:pPr>
        <w:pStyle w:val="Code"/>
      </w:pPr>
      <w:r>
        <w:t xml:space="preserve">    iMEI                  [4] IMEI OPTIONAL,</w:t>
      </w:r>
    </w:p>
    <w:p w14:paraId="3725F2DD" w14:textId="77777777" w:rsidR="00754457" w:rsidRDefault="00754457" w:rsidP="00754457">
      <w:pPr>
        <w:pStyle w:val="Code"/>
      </w:pPr>
      <w:r>
        <w:t xml:space="preserve">    ePSBearerID           [5] EPSBearerID,</w:t>
      </w:r>
    </w:p>
    <w:p w14:paraId="45E2DC21" w14:textId="77777777" w:rsidR="00754457" w:rsidRDefault="00754457" w:rsidP="00754457">
      <w:pPr>
        <w:pStyle w:val="Code"/>
      </w:pPr>
      <w:r>
        <w:t xml:space="preserve">    sCEFID                [6] SCEFID,</w:t>
      </w:r>
    </w:p>
    <w:p w14:paraId="2B23C1A5" w14:textId="77777777" w:rsidR="00754457" w:rsidRDefault="00754457" w:rsidP="00754457">
      <w:pPr>
        <w:pStyle w:val="Code"/>
      </w:pPr>
      <w:r>
        <w:t xml:space="preserve">    aPN                   [7] APN,</w:t>
      </w:r>
    </w:p>
    <w:p w14:paraId="15C8A0C0" w14:textId="77777777" w:rsidR="00754457" w:rsidRDefault="00754457" w:rsidP="00754457">
      <w:pPr>
        <w:pStyle w:val="Code"/>
      </w:pPr>
      <w:r>
        <w:t xml:space="preserve">    rDSSupport            [8] RDSSupport,</w:t>
      </w:r>
    </w:p>
    <w:p w14:paraId="4CCB9601" w14:textId="77777777" w:rsidR="00754457" w:rsidRDefault="00754457" w:rsidP="00754457">
      <w:pPr>
        <w:pStyle w:val="Code"/>
      </w:pPr>
      <w:r>
        <w:t xml:space="preserve">    sCSASID               [9] SCSASID</w:t>
      </w:r>
    </w:p>
    <w:p w14:paraId="39467D4E" w14:textId="77777777" w:rsidR="00754457" w:rsidRDefault="00754457" w:rsidP="00754457">
      <w:pPr>
        <w:pStyle w:val="Code"/>
      </w:pPr>
      <w:r>
        <w:t>}</w:t>
      </w:r>
    </w:p>
    <w:p w14:paraId="6041E41D" w14:textId="77777777" w:rsidR="00754457" w:rsidRDefault="00754457" w:rsidP="00754457">
      <w:pPr>
        <w:pStyle w:val="Code"/>
      </w:pPr>
    </w:p>
    <w:p w14:paraId="5AD91103" w14:textId="77777777" w:rsidR="00754457" w:rsidRDefault="00754457" w:rsidP="00754457">
      <w:pPr>
        <w:pStyle w:val="Code"/>
      </w:pPr>
      <w:r>
        <w:t>-- See clause 7.8.3.1.1 for details of this structure</w:t>
      </w:r>
    </w:p>
    <w:p w14:paraId="546E902F" w14:textId="77777777" w:rsidR="00754457" w:rsidRDefault="00754457" w:rsidP="00754457">
      <w:pPr>
        <w:pStyle w:val="Code"/>
      </w:pPr>
      <w:r>
        <w:t>SCEFDeviceTrigger ::= SEQUENCE</w:t>
      </w:r>
    </w:p>
    <w:p w14:paraId="309E2AB9" w14:textId="77777777" w:rsidR="00754457" w:rsidRDefault="00754457" w:rsidP="00754457">
      <w:pPr>
        <w:pStyle w:val="Code"/>
      </w:pPr>
      <w:r>
        <w:t>{</w:t>
      </w:r>
    </w:p>
    <w:p w14:paraId="3ED9D845" w14:textId="77777777" w:rsidR="00754457" w:rsidRDefault="00754457" w:rsidP="00754457">
      <w:pPr>
        <w:pStyle w:val="Code"/>
      </w:pPr>
      <w:r>
        <w:t xml:space="preserve">    iMSI                  [1] IMSI,</w:t>
      </w:r>
    </w:p>
    <w:p w14:paraId="464A9978" w14:textId="77777777" w:rsidR="00754457" w:rsidRDefault="00754457" w:rsidP="00754457">
      <w:pPr>
        <w:pStyle w:val="Code"/>
      </w:pPr>
      <w:r>
        <w:t xml:space="preserve">    mSISDN                [2] MSISDN,</w:t>
      </w:r>
    </w:p>
    <w:p w14:paraId="36EE7898" w14:textId="77777777" w:rsidR="00754457" w:rsidRDefault="00754457" w:rsidP="00754457">
      <w:pPr>
        <w:pStyle w:val="Code"/>
      </w:pPr>
      <w:r>
        <w:t xml:space="preserve">    externalIdentifier    [3] NAI,</w:t>
      </w:r>
    </w:p>
    <w:p w14:paraId="75953D8D" w14:textId="77777777" w:rsidR="00754457" w:rsidRDefault="00754457" w:rsidP="00754457">
      <w:pPr>
        <w:pStyle w:val="Code"/>
      </w:pPr>
      <w:r>
        <w:t xml:space="preserve">    triggerId             [4] TriggerID,</w:t>
      </w:r>
    </w:p>
    <w:p w14:paraId="79673E5C" w14:textId="77777777" w:rsidR="00754457" w:rsidRDefault="00754457" w:rsidP="00754457">
      <w:pPr>
        <w:pStyle w:val="Code"/>
      </w:pPr>
      <w:r>
        <w:t xml:space="preserve">    sCSASID               [5] SCSASID OPTIONAL,</w:t>
      </w:r>
    </w:p>
    <w:p w14:paraId="08D03E3F" w14:textId="77777777" w:rsidR="00754457" w:rsidRDefault="00754457" w:rsidP="00754457">
      <w:pPr>
        <w:pStyle w:val="Code"/>
      </w:pPr>
      <w:r>
        <w:t xml:space="preserve">    triggerPayload        [6] TriggerPayload OPTIONAL,</w:t>
      </w:r>
    </w:p>
    <w:p w14:paraId="37F09CE0" w14:textId="77777777" w:rsidR="00754457" w:rsidRDefault="00754457" w:rsidP="00754457">
      <w:pPr>
        <w:pStyle w:val="Code"/>
      </w:pPr>
      <w:r>
        <w:t xml:space="preserve">    validityPeriod        [7] INTEGER OPTIONAL,</w:t>
      </w:r>
    </w:p>
    <w:p w14:paraId="24BF1ABD" w14:textId="77777777" w:rsidR="00754457" w:rsidRDefault="00754457" w:rsidP="00754457">
      <w:pPr>
        <w:pStyle w:val="Code"/>
      </w:pPr>
      <w:r>
        <w:t xml:space="preserve">    priorityDT            [8] PriorityDT OPTIONAL,</w:t>
      </w:r>
    </w:p>
    <w:p w14:paraId="52718493" w14:textId="77777777" w:rsidR="00754457" w:rsidRDefault="00754457" w:rsidP="00754457">
      <w:pPr>
        <w:pStyle w:val="Code"/>
      </w:pPr>
      <w:r>
        <w:t xml:space="preserve">    sourcePortId          [9] PortNumber OPTIONAL,</w:t>
      </w:r>
    </w:p>
    <w:p w14:paraId="67F7D2EB" w14:textId="77777777" w:rsidR="00754457" w:rsidRDefault="00754457" w:rsidP="00754457">
      <w:pPr>
        <w:pStyle w:val="Code"/>
      </w:pPr>
      <w:r>
        <w:t xml:space="preserve">    destinationPortId     [10] PortNumber OPTIONAL</w:t>
      </w:r>
    </w:p>
    <w:p w14:paraId="29636135" w14:textId="77777777" w:rsidR="00754457" w:rsidRDefault="00754457" w:rsidP="00754457">
      <w:pPr>
        <w:pStyle w:val="Code"/>
      </w:pPr>
      <w:r>
        <w:t>}</w:t>
      </w:r>
    </w:p>
    <w:p w14:paraId="6494EDF1" w14:textId="77777777" w:rsidR="00754457" w:rsidRDefault="00754457" w:rsidP="00754457">
      <w:pPr>
        <w:pStyle w:val="Code"/>
      </w:pPr>
    </w:p>
    <w:p w14:paraId="40791F87" w14:textId="77777777" w:rsidR="00754457" w:rsidRDefault="00754457" w:rsidP="00754457">
      <w:pPr>
        <w:pStyle w:val="Code"/>
      </w:pPr>
      <w:r>
        <w:t>-- See clause 7.8.3.1.2 for details of this structure</w:t>
      </w:r>
    </w:p>
    <w:p w14:paraId="01BB43E1" w14:textId="77777777" w:rsidR="00754457" w:rsidRDefault="00754457" w:rsidP="00754457">
      <w:pPr>
        <w:pStyle w:val="Code"/>
      </w:pPr>
      <w:r>
        <w:t>SCEFDeviceTriggerReplace ::= SEQUENCE</w:t>
      </w:r>
    </w:p>
    <w:p w14:paraId="0827CD4F" w14:textId="77777777" w:rsidR="00754457" w:rsidRDefault="00754457" w:rsidP="00754457">
      <w:pPr>
        <w:pStyle w:val="Code"/>
      </w:pPr>
      <w:r>
        <w:t>{</w:t>
      </w:r>
    </w:p>
    <w:p w14:paraId="79FBF683" w14:textId="77777777" w:rsidR="00754457" w:rsidRDefault="00754457" w:rsidP="00754457">
      <w:pPr>
        <w:pStyle w:val="Code"/>
      </w:pPr>
      <w:r>
        <w:t xml:space="preserve">    iMSI                     [1] IMSI OPTIONAL,</w:t>
      </w:r>
    </w:p>
    <w:p w14:paraId="522CF3DE" w14:textId="77777777" w:rsidR="00754457" w:rsidRDefault="00754457" w:rsidP="00754457">
      <w:pPr>
        <w:pStyle w:val="Code"/>
      </w:pPr>
      <w:r>
        <w:t xml:space="preserve">    mSISDN                   [2] MSISDN OPTIONAL,</w:t>
      </w:r>
    </w:p>
    <w:p w14:paraId="2194791F" w14:textId="77777777" w:rsidR="00754457" w:rsidRDefault="00754457" w:rsidP="00754457">
      <w:pPr>
        <w:pStyle w:val="Code"/>
      </w:pPr>
      <w:r>
        <w:t xml:space="preserve">    externalIdentifier       [3] NAI OPTIONAL,</w:t>
      </w:r>
    </w:p>
    <w:p w14:paraId="57F75C33" w14:textId="77777777" w:rsidR="00754457" w:rsidRDefault="00754457" w:rsidP="00754457">
      <w:pPr>
        <w:pStyle w:val="Code"/>
      </w:pPr>
      <w:r>
        <w:t xml:space="preserve">    triggerId                [4] TriggerID,</w:t>
      </w:r>
    </w:p>
    <w:p w14:paraId="4798E45F" w14:textId="77777777" w:rsidR="00754457" w:rsidRDefault="00754457" w:rsidP="00754457">
      <w:pPr>
        <w:pStyle w:val="Code"/>
      </w:pPr>
      <w:r>
        <w:t xml:space="preserve">    sCSASID                  [5] SCSASID OPTIONAL,</w:t>
      </w:r>
    </w:p>
    <w:p w14:paraId="4F7DF42A" w14:textId="77777777" w:rsidR="00754457" w:rsidRDefault="00754457" w:rsidP="00754457">
      <w:pPr>
        <w:pStyle w:val="Code"/>
      </w:pPr>
      <w:r>
        <w:t xml:space="preserve">    triggerPayload           [6] TriggerPayload OPTIONAL,</w:t>
      </w:r>
    </w:p>
    <w:p w14:paraId="2E0CDF6D" w14:textId="77777777" w:rsidR="00754457" w:rsidRDefault="00754457" w:rsidP="00754457">
      <w:pPr>
        <w:pStyle w:val="Code"/>
      </w:pPr>
      <w:r>
        <w:t xml:space="preserve">    validityPeriod           [7] INTEGER OPTIONAL,</w:t>
      </w:r>
    </w:p>
    <w:p w14:paraId="3EE42F37" w14:textId="77777777" w:rsidR="00754457" w:rsidRDefault="00754457" w:rsidP="00754457">
      <w:pPr>
        <w:pStyle w:val="Code"/>
      </w:pPr>
      <w:r>
        <w:t xml:space="preserve">    priorityDT               [8] PriorityDT OPTIONAL,</w:t>
      </w:r>
    </w:p>
    <w:p w14:paraId="52F429EB" w14:textId="77777777" w:rsidR="00754457" w:rsidRDefault="00754457" w:rsidP="00754457">
      <w:pPr>
        <w:pStyle w:val="Code"/>
      </w:pPr>
      <w:r>
        <w:t xml:space="preserve">    sourcePortId             [9] PortNumber OPTIONAL,</w:t>
      </w:r>
    </w:p>
    <w:p w14:paraId="7BF90D82" w14:textId="77777777" w:rsidR="00754457" w:rsidRDefault="00754457" w:rsidP="00754457">
      <w:pPr>
        <w:pStyle w:val="Code"/>
      </w:pPr>
      <w:r>
        <w:t xml:space="preserve">    destinationPortId        [10] PortNumber OPTIONAL</w:t>
      </w:r>
    </w:p>
    <w:p w14:paraId="1C883F12" w14:textId="77777777" w:rsidR="00754457" w:rsidRDefault="00754457" w:rsidP="00754457">
      <w:pPr>
        <w:pStyle w:val="Code"/>
      </w:pPr>
      <w:r>
        <w:t>}</w:t>
      </w:r>
    </w:p>
    <w:p w14:paraId="31E85F58" w14:textId="77777777" w:rsidR="00754457" w:rsidRDefault="00754457" w:rsidP="00754457">
      <w:pPr>
        <w:pStyle w:val="Code"/>
      </w:pPr>
    </w:p>
    <w:p w14:paraId="3A9E8996" w14:textId="77777777" w:rsidR="00754457" w:rsidRDefault="00754457" w:rsidP="00754457">
      <w:pPr>
        <w:pStyle w:val="Code"/>
      </w:pPr>
      <w:r>
        <w:t>-- See clause 7.8.3.1.3 for details of this structure</w:t>
      </w:r>
    </w:p>
    <w:p w14:paraId="6F11186E" w14:textId="77777777" w:rsidR="00754457" w:rsidRDefault="00754457" w:rsidP="00754457">
      <w:pPr>
        <w:pStyle w:val="Code"/>
      </w:pPr>
      <w:r>
        <w:t>SCEFDeviceTriggerCancellation ::= SEQUENCE</w:t>
      </w:r>
    </w:p>
    <w:p w14:paraId="7DE32519" w14:textId="77777777" w:rsidR="00754457" w:rsidRDefault="00754457" w:rsidP="00754457">
      <w:pPr>
        <w:pStyle w:val="Code"/>
      </w:pPr>
      <w:r>
        <w:t>{</w:t>
      </w:r>
    </w:p>
    <w:p w14:paraId="0E133B14" w14:textId="77777777" w:rsidR="00754457" w:rsidRDefault="00754457" w:rsidP="00754457">
      <w:pPr>
        <w:pStyle w:val="Code"/>
      </w:pPr>
      <w:r>
        <w:t xml:space="preserve">    iMSI                     [1] IMSI OPTIONAL,</w:t>
      </w:r>
    </w:p>
    <w:p w14:paraId="12CE1FA5" w14:textId="77777777" w:rsidR="00754457" w:rsidRDefault="00754457" w:rsidP="00754457">
      <w:pPr>
        <w:pStyle w:val="Code"/>
      </w:pPr>
      <w:r>
        <w:t xml:space="preserve">    mSISDN                   [2] MSISDN OPTIONAL,</w:t>
      </w:r>
    </w:p>
    <w:p w14:paraId="08A0CB52" w14:textId="77777777" w:rsidR="00754457" w:rsidRDefault="00754457" w:rsidP="00754457">
      <w:pPr>
        <w:pStyle w:val="Code"/>
      </w:pPr>
      <w:r>
        <w:t xml:space="preserve">    externalIdentifier       [3] NAI OPTIONAL,</w:t>
      </w:r>
    </w:p>
    <w:p w14:paraId="1BA4BC1E" w14:textId="77777777" w:rsidR="00754457" w:rsidRDefault="00754457" w:rsidP="00754457">
      <w:pPr>
        <w:pStyle w:val="Code"/>
      </w:pPr>
      <w:r>
        <w:t xml:space="preserve">    triggerId                [4] TriggerID</w:t>
      </w:r>
    </w:p>
    <w:p w14:paraId="19D18EA3" w14:textId="77777777" w:rsidR="00754457" w:rsidRDefault="00754457" w:rsidP="00754457">
      <w:pPr>
        <w:pStyle w:val="Code"/>
      </w:pPr>
      <w:r>
        <w:t>}</w:t>
      </w:r>
    </w:p>
    <w:p w14:paraId="1759BE7C" w14:textId="77777777" w:rsidR="00754457" w:rsidRDefault="00754457" w:rsidP="00754457">
      <w:pPr>
        <w:pStyle w:val="Code"/>
      </w:pPr>
    </w:p>
    <w:p w14:paraId="68ED6885" w14:textId="77777777" w:rsidR="00754457" w:rsidRDefault="00754457" w:rsidP="00754457">
      <w:pPr>
        <w:pStyle w:val="Code"/>
      </w:pPr>
      <w:r>
        <w:t>-- See clause 7.8.3.1.4 for details of this structure</w:t>
      </w:r>
    </w:p>
    <w:p w14:paraId="76CFAF79" w14:textId="77777777" w:rsidR="00754457" w:rsidRDefault="00754457" w:rsidP="00754457">
      <w:pPr>
        <w:pStyle w:val="Code"/>
      </w:pPr>
      <w:r>
        <w:t>SCEFDeviceTriggerReportNotify ::= SEQUENCE</w:t>
      </w:r>
    </w:p>
    <w:p w14:paraId="188BAA26" w14:textId="77777777" w:rsidR="00754457" w:rsidRDefault="00754457" w:rsidP="00754457">
      <w:pPr>
        <w:pStyle w:val="Code"/>
      </w:pPr>
      <w:r>
        <w:t>{</w:t>
      </w:r>
    </w:p>
    <w:p w14:paraId="410B2A94" w14:textId="77777777" w:rsidR="00754457" w:rsidRDefault="00754457" w:rsidP="00754457">
      <w:pPr>
        <w:pStyle w:val="Code"/>
      </w:pPr>
      <w:r>
        <w:t xml:space="preserve">    iMSI                             [1] IMSI OPTIONAL,</w:t>
      </w:r>
    </w:p>
    <w:p w14:paraId="646D4123" w14:textId="77777777" w:rsidR="00754457" w:rsidRDefault="00754457" w:rsidP="00754457">
      <w:pPr>
        <w:pStyle w:val="Code"/>
      </w:pPr>
      <w:r>
        <w:t xml:space="preserve">    mSISDN                           [2] MSISDN OPTIONAL,</w:t>
      </w:r>
    </w:p>
    <w:p w14:paraId="4E68BF98" w14:textId="77777777" w:rsidR="00754457" w:rsidRDefault="00754457" w:rsidP="00754457">
      <w:pPr>
        <w:pStyle w:val="Code"/>
      </w:pPr>
      <w:r>
        <w:t xml:space="preserve">    externalIdentifier               [3] NAI OPTIONAL,</w:t>
      </w:r>
    </w:p>
    <w:p w14:paraId="238B08EE" w14:textId="77777777" w:rsidR="00754457" w:rsidRDefault="00754457" w:rsidP="00754457">
      <w:pPr>
        <w:pStyle w:val="Code"/>
      </w:pPr>
      <w:r>
        <w:t xml:space="preserve">    triggerId                        [4] TriggerID,</w:t>
      </w:r>
    </w:p>
    <w:p w14:paraId="27E25CB7" w14:textId="77777777" w:rsidR="00754457" w:rsidRDefault="00754457" w:rsidP="00754457">
      <w:pPr>
        <w:pStyle w:val="Code"/>
      </w:pPr>
      <w:r>
        <w:t xml:space="preserve">    deviceTriggerDeliveryResult      [5] DeviceTriggerDeliveryResult</w:t>
      </w:r>
    </w:p>
    <w:p w14:paraId="320BB28C" w14:textId="77777777" w:rsidR="00754457" w:rsidRDefault="00754457" w:rsidP="00754457">
      <w:pPr>
        <w:pStyle w:val="Code"/>
      </w:pPr>
      <w:r>
        <w:t>}</w:t>
      </w:r>
    </w:p>
    <w:p w14:paraId="05CD6514" w14:textId="77777777" w:rsidR="00754457" w:rsidRDefault="00754457" w:rsidP="00754457">
      <w:pPr>
        <w:pStyle w:val="Code"/>
      </w:pPr>
    </w:p>
    <w:p w14:paraId="33AB56EE" w14:textId="77777777" w:rsidR="00754457" w:rsidRDefault="00754457" w:rsidP="00754457">
      <w:pPr>
        <w:pStyle w:val="Code"/>
      </w:pPr>
      <w:r>
        <w:t>-- See clause 7.8.4.1.1 for details of this structure</w:t>
      </w:r>
    </w:p>
    <w:p w14:paraId="4F32B7CF" w14:textId="77777777" w:rsidR="00754457" w:rsidRDefault="00754457" w:rsidP="00754457">
      <w:pPr>
        <w:pStyle w:val="Code"/>
      </w:pPr>
      <w:r>
        <w:t>SCEFMSISDNLessMOSMS ::= SEQUENCE</w:t>
      </w:r>
    </w:p>
    <w:p w14:paraId="67C267BF" w14:textId="77777777" w:rsidR="00754457" w:rsidRDefault="00754457" w:rsidP="00754457">
      <w:pPr>
        <w:pStyle w:val="Code"/>
      </w:pPr>
      <w:r>
        <w:t>{</w:t>
      </w:r>
    </w:p>
    <w:p w14:paraId="28130BA4" w14:textId="77777777" w:rsidR="00754457" w:rsidRDefault="00754457" w:rsidP="00754457">
      <w:pPr>
        <w:pStyle w:val="Code"/>
      </w:pPr>
      <w:r>
        <w:t xml:space="preserve">    iMSI                      [1] IMSI OPTIONAL,</w:t>
      </w:r>
    </w:p>
    <w:p w14:paraId="7DB252B7" w14:textId="77777777" w:rsidR="00754457" w:rsidRDefault="00754457" w:rsidP="00754457">
      <w:pPr>
        <w:pStyle w:val="Code"/>
      </w:pPr>
      <w:r>
        <w:t xml:space="preserve">    mSISDN                    [2] MSISDN OPTIONAL,</w:t>
      </w:r>
    </w:p>
    <w:p w14:paraId="3D1C22E7" w14:textId="77777777" w:rsidR="00754457" w:rsidRDefault="00754457" w:rsidP="00754457">
      <w:pPr>
        <w:pStyle w:val="Code"/>
      </w:pPr>
      <w:r>
        <w:t xml:space="preserve">    externalIdentifie         [3] NAI OPTIONAL,</w:t>
      </w:r>
    </w:p>
    <w:p w14:paraId="7B73CB76" w14:textId="77777777" w:rsidR="00754457" w:rsidRDefault="00754457" w:rsidP="00754457">
      <w:pPr>
        <w:pStyle w:val="Code"/>
      </w:pPr>
      <w:r>
        <w:t xml:space="preserve">    terminatingSMSParty       [4] SCSASID,</w:t>
      </w:r>
    </w:p>
    <w:p w14:paraId="24515C04" w14:textId="77777777" w:rsidR="00754457" w:rsidRDefault="00754457" w:rsidP="00754457">
      <w:pPr>
        <w:pStyle w:val="Code"/>
      </w:pPr>
      <w:r>
        <w:t xml:space="preserve">    sMS                       [5] SMSTPDUData OPTIONAL,</w:t>
      </w:r>
    </w:p>
    <w:p w14:paraId="6043B987" w14:textId="77777777" w:rsidR="00754457" w:rsidRDefault="00754457" w:rsidP="00754457">
      <w:pPr>
        <w:pStyle w:val="Code"/>
      </w:pPr>
      <w:r>
        <w:t xml:space="preserve">    sourcePort                [6] PortNumber OPTIONAL,</w:t>
      </w:r>
    </w:p>
    <w:p w14:paraId="2131531A" w14:textId="77777777" w:rsidR="00754457" w:rsidRDefault="00754457" w:rsidP="00754457">
      <w:pPr>
        <w:pStyle w:val="Code"/>
      </w:pPr>
      <w:r>
        <w:t xml:space="preserve">    destinationPort           [7] PortNumber OPTIONAL</w:t>
      </w:r>
    </w:p>
    <w:p w14:paraId="7C4DC4DD" w14:textId="77777777" w:rsidR="00754457" w:rsidRDefault="00754457" w:rsidP="00754457">
      <w:pPr>
        <w:pStyle w:val="Code"/>
      </w:pPr>
      <w:r>
        <w:t>}</w:t>
      </w:r>
    </w:p>
    <w:p w14:paraId="4E8649DF" w14:textId="77777777" w:rsidR="00754457" w:rsidRDefault="00754457" w:rsidP="00754457">
      <w:pPr>
        <w:pStyle w:val="Code"/>
      </w:pPr>
    </w:p>
    <w:p w14:paraId="10CCC5F5" w14:textId="77777777" w:rsidR="00754457" w:rsidRDefault="00754457" w:rsidP="00754457">
      <w:pPr>
        <w:pStyle w:val="Code"/>
      </w:pPr>
      <w:r>
        <w:t>-- See clause 7.8.5.1.1 for details of this structure</w:t>
      </w:r>
    </w:p>
    <w:p w14:paraId="1AD30898" w14:textId="77777777" w:rsidR="00754457" w:rsidRDefault="00754457" w:rsidP="00754457">
      <w:pPr>
        <w:pStyle w:val="Code"/>
      </w:pPr>
      <w:r>
        <w:t>SCEFCommunicationPatternUpdate ::= SEQUENCE</w:t>
      </w:r>
    </w:p>
    <w:p w14:paraId="2CFD78BA" w14:textId="77777777" w:rsidR="00754457" w:rsidRDefault="00754457" w:rsidP="00754457">
      <w:pPr>
        <w:pStyle w:val="Code"/>
      </w:pPr>
      <w:r>
        <w:t>{</w:t>
      </w:r>
    </w:p>
    <w:p w14:paraId="130D3251" w14:textId="77777777" w:rsidR="00754457" w:rsidRDefault="00754457" w:rsidP="00754457">
      <w:pPr>
        <w:pStyle w:val="Code"/>
      </w:pPr>
      <w:r>
        <w:t xml:space="preserve">    mSISDN                                [1] MSISDN OPTIONAL,</w:t>
      </w:r>
    </w:p>
    <w:p w14:paraId="7C50107C" w14:textId="77777777" w:rsidR="00754457" w:rsidRDefault="00754457" w:rsidP="00754457">
      <w:pPr>
        <w:pStyle w:val="Code"/>
      </w:pPr>
      <w:r>
        <w:t xml:space="preserve">    externalIdentifier                    [2] NAI OPTIONAL,</w:t>
      </w:r>
    </w:p>
    <w:p w14:paraId="269554B1" w14:textId="77777777" w:rsidR="00754457" w:rsidRDefault="00754457" w:rsidP="00754457">
      <w:pPr>
        <w:pStyle w:val="Code"/>
      </w:pPr>
      <w:r>
        <w:t xml:space="preserve">    periodicCommunicationIndicator        [3] PeriodicCommunicationIndicator OPTIONAL,</w:t>
      </w:r>
    </w:p>
    <w:p w14:paraId="49DED6A7" w14:textId="77777777" w:rsidR="00754457" w:rsidRDefault="00754457" w:rsidP="00754457">
      <w:pPr>
        <w:pStyle w:val="Code"/>
      </w:pPr>
      <w:r>
        <w:t xml:space="preserve">    communicationDurationTime             [4] INTEGER OPTIONAL,</w:t>
      </w:r>
    </w:p>
    <w:p w14:paraId="04DDA208" w14:textId="77777777" w:rsidR="00754457" w:rsidRDefault="00754457" w:rsidP="00754457">
      <w:pPr>
        <w:pStyle w:val="Code"/>
      </w:pPr>
      <w:r>
        <w:t xml:space="preserve">    periodicTime                          [5] INTEGER OPTIONAL,</w:t>
      </w:r>
    </w:p>
    <w:p w14:paraId="459DCCD2" w14:textId="77777777" w:rsidR="00754457" w:rsidRDefault="00754457" w:rsidP="00754457">
      <w:pPr>
        <w:pStyle w:val="Code"/>
      </w:pPr>
      <w:r>
        <w:t xml:space="preserve">    scheduledCommunicationTime            [6] ScheduledCommunicationTime OPTIONAL,</w:t>
      </w:r>
    </w:p>
    <w:p w14:paraId="51C76BCE" w14:textId="77777777" w:rsidR="00754457" w:rsidRDefault="00754457" w:rsidP="00754457">
      <w:pPr>
        <w:pStyle w:val="Code"/>
      </w:pPr>
      <w:r>
        <w:t xml:space="preserve">    scheduledCommunicationType            [7] ScheduledCommunicationType OPTIONAL,</w:t>
      </w:r>
    </w:p>
    <w:p w14:paraId="6A7F9DAB" w14:textId="77777777" w:rsidR="00754457" w:rsidRDefault="00754457" w:rsidP="00754457">
      <w:pPr>
        <w:pStyle w:val="Code"/>
      </w:pPr>
      <w:r>
        <w:t xml:space="preserve">    stationaryIndication                  [8] StationaryIndication OPTIONAL,</w:t>
      </w:r>
    </w:p>
    <w:p w14:paraId="3CD08F2D" w14:textId="77777777" w:rsidR="00754457" w:rsidRDefault="00754457" w:rsidP="00754457">
      <w:pPr>
        <w:pStyle w:val="Code"/>
      </w:pPr>
      <w:r>
        <w:t xml:space="preserve">    batteryIndication                     [9] BatteryIndication OPTIONAL,</w:t>
      </w:r>
    </w:p>
    <w:p w14:paraId="281173F6" w14:textId="77777777" w:rsidR="00754457" w:rsidRDefault="00754457" w:rsidP="00754457">
      <w:pPr>
        <w:pStyle w:val="Code"/>
      </w:pPr>
      <w:r>
        <w:t xml:space="preserve">    trafficProfile                        [10] TrafficProfile OPTIONAL,</w:t>
      </w:r>
    </w:p>
    <w:p w14:paraId="409A6A33" w14:textId="77777777" w:rsidR="00754457" w:rsidRDefault="00754457" w:rsidP="00754457">
      <w:pPr>
        <w:pStyle w:val="Code"/>
      </w:pPr>
      <w:r>
        <w:t xml:space="preserve">    expectedUEMovingTrajectory            [11] SEQUENCE OF UMTLocationArea5G OPTIONAL,</w:t>
      </w:r>
    </w:p>
    <w:p w14:paraId="7EE90B74" w14:textId="77777777" w:rsidR="00754457" w:rsidRDefault="00754457" w:rsidP="00754457">
      <w:pPr>
        <w:pStyle w:val="Code"/>
      </w:pPr>
      <w:r>
        <w:t xml:space="preserve">    sCSASID                               [13] SCSASID,</w:t>
      </w:r>
    </w:p>
    <w:p w14:paraId="4D6954AE" w14:textId="77777777" w:rsidR="00754457" w:rsidRDefault="00754457" w:rsidP="00754457">
      <w:pPr>
        <w:pStyle w:val="Code"/>
      </w:pPr>
      <w:r>
        <w:t xml:space="preserve">    validityTime                          [14] Timestamp OPTIONAL</w:t>
      </w:r>
    </w:p>
    <w:p w14:paraId="5CE274A5" w14:textId="77777777" w:rsidR="00754457" w:rsidRDefault="00754457" w:rsidP="00754457">
      <w:pPr>
        <w:pStyle w:val="Code"/>
      </w:pPr>
      <w:r>
        <w:t>}</w:t>
      </w:r>
    </w:p>
    <w:p w14:paraId="76A1CB2F" w14:textId="77777777" w:rsidR="00754457" w:rsidRDefault="00754457" w:rsidP="00754457">
      <w:pPr>
        <w:pStyle w:val="Code"/>
      </w:pPr>
    </w:p>
    <w:p w14:paraId="37FCC3D5" w14:textId="77777777" w:rsidR="00754457" w:rsidRDefault="00754457" w:rsidP="00754457">
      <w:pPr>
        <w:pStyle w:val="CodeHeader"/>
      </w:pPr>
      <w:r>
        <w:t>-- =================</w:t>
      </w:r>
    </w:p>
    <w:p w14:paraId="76F1A2A9" w14:textId="77777777" w:rsidR="00754457" w:rsidRDefault="00754457" w:rsidP="00754457">
      <w:pPr>
        <w:pStyle w:val="CodeHeader"/>
      </w:pPr>
      <w:r>
        <w:t>-- SCEF parameters</w:t>
      </w:r>
    </w:p>
    <w:p w14:paraId="2EFA16E5" w14:textId="77777777" w:rsidR="00754457" w:rsidRDefault="00754457" w:rsidP="00754457">
      <w:pPr>
        <w:pStyle w:val="Code"/>
      </w:pPr>
      <w:r>
        <w:t>-- =================</w:t>
      </w:r>
    </w:p>
    <w:p w14:paraId="4B4D1F70" w14:textId="77777777" w:rsidR="00754457" w:rsidRDefault="00754457" w:rsidP="00754457">
      <w:pPr>
        <w:pStyle w:val="Code"/>
      </w:pPr>
    </w:p>
    <w:p w14:paraId="68BBFA21" w14:textId="77777777" w:rsidR="00754457" w:rsidRDefault="00754457" w:rsidP="00754457">
      <w:pPr>
        <w:pStyle w:val="Code"/>
      </w:pPr>
      <w:r>
        <w:t>SCEFFailureCause ::= ENUMERATED</w:t>
      </w:r>
    </w:p>
    <w:p w14:paraId="0E77BA27" w14:textId="77777777" w:rsidR="00754457" w:rsidRDefault="00754457" w:rsidP="00754457">
      <w:pPr>
        <w:pStyle w:val="Code"/>
      </w:pPr>
      <w:r>
        <w:t>{</w:t>
      </w:r>
    </w:p>
    <w:p w14:paraId="222D2ECE" w14:textId="77777777" w:rsidR="00754457" w:rsidRDefault="00754457" w:rsidP="00754457">
      <w:pPr>
        <w:pStyle w:val="Code"/>
      </w:pPr>
      <w:r>
        <w:t xml:space="preserve">    userUnknown(1),</w:t>
      </w:r>
    </w:p>
    <w:p w14:paraId="3A695700" w14:textId="77777777" w:rsidR="00754457" w:rsidRDefault="00754457" w:rsidP="00754457">
      <w:pPr>
        <w:pStyle w:val="Code"/>
      </w:pPr>
      <w:r>
        <w:t xml:space="preserve">    niddConfigurationNotAvailable(2),</w:t>
      </w:r>
    </w:p>
    <w:p w14:paraId="763B5D62" w14:textId="77777777" w:rsidR="00754457" w:rsidRDefault="00754457" w:rsidP="00754457">
      <w:pPr>
        <w:pStyle w:val="Code"/>
      </w:pPr>
      <w:r>
        <w:t xml:space="preserve">    invalidEPSBearer(3),</w:t>
      </w:r>
    </w:p>
    <w:p w14:paraId="5E7A7641" w14:textId="77777777" w:rsidR="00754457" w:rsidRDefault="00754457" w:rsidP="00754457">
      <w:pPr>
        <w:pStyle w:val="Code"/>
      </w:pPr>
      <w:r>
        <w:t xml:space="preserve">    operationNotAllowed(4),</w:t>
      </w:r>
    </w:p>
    <w:p w14:paraId="1B178CFB" w14:textId="77777777" w:rsidR="00754457" w:rsidRDefault="00754457" w:rsidP="00754457">
      <w:pPr>
        <w:pStyle w:val="Code"/>
      </w:pPr>
      <w:r>
        <w:t xml:space="preserve">    portNotFree(5),</w:t>
      </w:r>
    </w:p>
    <w:p w14:paraId="71884C34" w14:textId="77777777" w:rsidR="00754457" w:rsidRDefault="00754457" w:rsidP="00754457">
      <w:pPr>
        <w:pStyle w:val="Code"/>
      </w:pPr>
      <w:r>
        <w:t xml:space="preserve">    portNotAssociatedWithSpecifiedApplication(6)</w:t>
      </w:r>
    </w:p>
    <w:p w14:paraId="14E04AA0" w14:textId="77777777" w:rsidR="00754457" w:rsidRDefault="00754457" w:rsidP="00754457">
      <w:pPr>
        <w:pStyle w:val="Code"/>
      </w:pPr>
      <w:r>
        <w:t>}</w:t>
      </w:r>
    </w:p>
    <w:p w14:paraId="7B9B869B" w14:textId="77777777" w:rsidR="00754457" w:rsidRDefault="00754457" w:rsidP="00754457">
      <w:pPr>
        <w:pStyle w:val="Code"/>
      </w:pPr>
    </w:p>
    <w:p w14:paraId="1887E824" w14:textId="77777777" w:rsidR="00754457" w:rsidRDefault="00754457" w:rsidP="00754457">
      <w:pPr>
        <w:pStyle w:val="Code"/>
      </w:pPr>
      <w:r>
        <w:t>SCEFReleaseCause ::= ENUMERATED</w:t>
      </w:r>
    </w:p>
    <w:p w14:paraId="30E15C0F" w14:textId="77777777" w:rsidR="00754457" w:rsidRDefault="00754457" w:rsidP="00754457">
      <w:pPr>
        <w:pStyle w:val="Code"/>
      </w:pPr>
      <w:r>
        <w:t>{</w:t>
      </w:r>
    </w:p>
    <w:p w14:paraId="50958104" w14:textId="77777777" w:rsidR="00754457" w:rsidRDefault="00754457" w:rsidP="00754457">
      <w:pPr>
        <w:pStyle w:val="Code"/>
      </w:pPr>
      <w:r>
        <w:t xml:space="preserve">    mMERelease(1),</w:t>
      </w:r>
    </w:p>
    <w:p w14:paraId="128360EE" w14:textId="77777777" w:rsidR="00754457" w:rsidRDefault="00754457" w:rsidP="00754457">
      <w:pPr>
        <w:pStyle w:val="Code"/>
      </w:pPr>
      <w:r>
        <w:t xml:space="preserve">    dNRelease(2),</w:t>
      </w:r>
    </w:p>
    <w:p w14:paraId="552A4235" w14:textId="77777777" w:rsidR="00754457" w:rsidRDefault="00754457" w:rsidP="00754457">
      <w:pPr>
        <w:pStyle w:val="Code"/>
      </w:pPr>
      <w:r>
        <w:t xml:space="preserve">    hSSRelease(3),</w:t>
      </w:r>
    </w:p>
    <w:p w14:paraId="513ACA7D" w14:textId="77777777" w:rsidR="00754457" w:rsidRDefault="00754457" w:rsidP="00754457">
      <w:pPr>
        <w:pStyle w:val="Code"/>
      </w:pPr>
      <w:r>
        <w:t xml:space="preserve">    localConfigurationPolicy(4),</w:t>
      </w:r>
    </w:p>
    <w:p w14:paraId="5776F214" w14:textId="77777777" w:rsidR="00754457" w:rsidRDefault="00754457" w:rsidP="00754457">
      <w:pPr>
        <w:pStyle w:val="Code"/>
      </w:pPr>
      <w:r>
        <w:t xml:space="preserve">    unknownCause(5)</w:t>
      </w:r>
    </w:p>
    <w:p w14:paraId="0931CCD9" w14:textId="77777777" w:rsidR="00754457" w:rsidRDefault="00754457" w:rsidP="00754457">
      <w:pPr>
        <w:pStyle w:val="Code"/>
      </w:pPr>
      <w:r>
        <w:t>}</w:t>
      </w:r>
    </w:p>
    <w:p w14:paraId="568C63AB" w14:textId="77777777" w:rsidR="00754457" w:rsidRDefault="00754457" w:rsidP="00754457">
      <w:pPr>
        <w:pStyle w:val="Code"/>
      </w:pPr>
    </w:p>
    <w:p w14:paraId="62D871DC" w14:textId="77777777" w:rsidR="00754457" w:rsidRDefault="00754457" w:rsidP="00754457">
      <w:pPr>
        <w:pStyle w:val="Code"/>
      </w:pPr>
      <w:r>
        <w:t>SCSASID ::= UTF8String</w:t>
      </w:r>
    </w:p>
    <w:p w14:paraId="2494DD7D" w14:textId="77777777" w:rsidR="00754457" w:rsidRDefault="00754457" w:rsidP="00754457">
      <w:pPr>
        <w:pStyle w:val="Code"/>
      </w:pPr>
    </w:p>
    <w:p w14:paraId="7E01D2B5" w14:textId="77777777" w:rsidR="00754457" w:rsidRDefault="00754457" w:rsidP="00754457">
      <w:pPr>
        <w:pStyle w:val="Code"/>
      </w:pPr>
      <w:r>
        <w:t>SCEFID ::= UTF8String</w:t>
      </w:r>
    </w:p>
    <w:p w14:paraId="26FD62D7" w14:textId="77777777" w:rsidR="00754457" w:rsidRDefault="00754457" w:rsidP="00754457">
      <w:pPr>
        <w:pStyle w:val="Code"/>
      </w:pPr>
    </w:p>
    <w:p w14:paraId="61C599F6" w14:textId="77777777" w:rsidR="00754457" w:rsidRDefault="00754457" w:rsidP="00754457">
      <w:pPr>
        <w:pStyle w:val="Code"/>
      </w:pPr>
      <w:r>
        <w:t>PeriodicCommunicationIndicator ::= ENUMERATED</w:t>
      </w:r>
    </w:p>
    <w:p w14:paraId="74B0539F" w14:textId="77777777" w:rsidR="00754457" w:rsidRDefault="00754457" w:rsidP="00754457">
      <w:pPr>
        <w:pStyle w:val="Code"/>
      </w:pPr>
      <w:r>
        <w:t>{</w:t>
      </w:r>
    </w:p>
    <w:p w14:paraId="2B84F220" w14:textId="77777777" w:rsidR="00754457" w:rsidRDefault="00754457" w:rsidP="00754457">
      <w:pPr>
        <w:pStyle w:val="Code"/>
      </w:pPr>
      <w:r>
        <w:t xml:space="preserve">    periodic(1),</w:t>
      </w:r>
    </w:p>
    <w:p w14:paraId="264976BD" w14:textId="77777777" w:rsidR="00754457" w:rsidRDefault="00754457" w:rsidP="00754457">
      <w:pPr>
        <w:pStyle w:val="Code"/>
      </w:pPr>
      <w:r>
        <w:t xml:space="preserve">    nonPeriodic(2)</w:t>
      </w:r>
    </w:p>
    <w:p w14:paraId="6B5D0494" w14:textId="77777777" w:rsidR="00754457" w:rsidRDefault="00754457" w:rsidP="00754457">
      <w:pPr>
        <w:pStyle w:val="Code"/>
      </w:pPr>
      <w:r>
        <w:t>}</w:t>
      </w:r>
    </w:p>
    <w:p w14:paraId="6A858C63" w14:textId="77777777" w:rsidR="00754457" w:rsidRDefault="00754457" w:rsidP="00754457">
      <w:pPr>
        <w:pStyle w:val="Code"/>
      </w:pPr>
    </w:p>
    <w:p w14:paraId="20679E17" w14:textId="77777777" w:rsidR="00754457" w:rsidRDefault="00754457" w:rsidP="00754457">
      <w:pPr>
        <w:pStyle w:val="Code"/>
      </w:pPr>
      <w:r>
        <w:t>EPSBearerID ::= INTEGER (0..255)</w:t>
      </w:r>
    </w:p>
    <w:p w14:paraId="42288FF4" w14:textId="77777777" w:rsidR="00754457" w:rsidRDefault="00754457" w:rsidP="00754457">
      <w:pPr>
        <w:pStyle w:val="Code"/>
      </w:pPr>
    </w:p>
    <w:p w14:paraId="292754F1" w14:textId="77777777" w:rsidR="00754457" w:rsidRDefault="00754457" w:rsidP="00754457">
      <w:pPr>
        <w:pStyle w:val="Code"/>
      </w:pPr>
      <w:r>
        <w:t>APN ::= UTF8String</w:t>
      </w:r>
    </w:p>
    <w:p w14:paraId="64F25819" w14:textId="77777777" w:rsidR="00754457" w:rsidRDefault="00754457" w:rsidP="00754457">
      <w:pPr>
        <w:pStyle w:val="Code"/>
      </w:pPr>
    </w:p>
    <w:p w14:paraId="402A99EA" w14:textId="77777777" w:rsidR="00754457" w:rsidRDefault="00754457" w:rsidP="00754457">
      <w:pPr>
        <w:pStyle w:val="CodeHeader"/>
      </w:pPr>
      <w:r>
        <w:t>-- =======================</w:t>
      </w:r>
    </w:p>
    <w:p w14:paraId="3D5F6FE3" w14:textId="77777777" w:rsidR="00754457" w:rsidRDefault="00754457" w:rsidP="00754457">
      <w:pPr>
        <w:pStyle w:val="CodeHeader"/>
      </w:pPr>
      <w:r>
        <w:t>-- AKMA AAnF definitions</w:t>
      </w:r>
    </w:p>
    <w:p w14:paraId="1154350E" w14:textId="77777777" w:rsidR="00754457" w:rsidRDefault="00754457" w:rsidP="00754457">
      <w:pPr>
        <w:pStyle w:val="Code"/>
      </w:pPr>
      <w:r>
        <w:t>-- =======================</w:t>
      </w:r>
    </w:p>
    <w:p w14:paraId="6684088A" w14:textId="77777777" w:rsidR="00754457" w:rsidRDefault="00754457" w:rsidP="00754457">
      <w:pPr>
        <w:pStyle w:val="Code"/>
      </w:pPr>
    </w:p>
    <w:p w14:paraId="724887A5" w14:textId="77777777" w:rsidR="00754457" w:rsidRDefault="00754457" w:rsidP="00754457">
      <w:pPr>
        <w:pStyle w:val="Code"/>
      </w:pPr>
      <w:r>
        <w:t>AAnFAnchorKeyRegister ::= SEQUENCE</w:t>
      </w:r>
    </w:p>
    <w:p w14:paraId="6388CC43" w14:textId="77777777" w:rsidR="00754457" w:rsidRDefault="00754457" w:rsidP="00754457">
      <w:pPr>
        <w:pStyle w:val="Code"/>
      </w:pPr>
      <w:r>
        <w:t>{</w:t>
      </w:r>
    </w:p>
    <w:p w14:paraId="121101FB" w14:textId="77777777" w:rsidR="00754457" w:rsidRDefault="00754457" w:rsidP="00754457">
      <w:pPr>
        <w:pStyle w:val="Code"/>
      </w:pPr>
      <w:r>
        <w:t xml:space="preserve">    aKID                  [1] NAI,</w:t>
      </w:r>
    </w:p>
    <w:p w14:paraId="3185B348" w14:textId="77777777" w:rsidR="00754457" w:rsidRDefault="00754457" w:rsidP="00754457">
      <w:pPr>
        <w:pStyle w:val="Code"/>
      </w:pPr>
      <w:r>
        <w:t xml:space="preserve">    sUPI                  [2] SUPI,</w:t>
      </w:r>
    </w:p>
    <w:p w14:paraId="713B945D" w14:textId="77777777" w:rsidR="00754457" w:rsidRDefault="00754457" w:rsidP="00754457">
      <w:pPr>
        <w:pStyle w:val="Code"/>
      </w:pPr>
      <w:r>
        <w:t xml:space="preserve">    kAKMA                 [3] KAKMA OPTIONAL</w:t>
      </w:r>
    </w:p>
    <w:p w14:paraId="15B7B15E" w14:textId="77777777" w:rsidR="00754457" w:rsidRDefault="00754457" w:rsidP="00754457">
      <w:pPr>
        <w:pStyle w:val="Code"/>
      </w:pPr>
      <w:r>
        <w:t>}</w:t>
      </w:r>
    </w:p>
    <w:p w14:paraId="431C271C" w14:textId="77777777" w:rsidR="00754457" w:rsidRDefault="00754457" w:rsidP="00754457">
      <w:pPr>
        <w:pStyle w:val="Code"/>
      </w:pPr>
    </w:p>
    <w:p w14:paraId="2A152D59" w14:textId="77777777" w:rsidR="00754457" w:rsidRDefault="00754457" w:rsidP="00754457">
      <w:pPr>
        <w:pStyle w:val="Code"/>
      </w:pPr>
      <w:r>
        <w:t>AAnFKAKMAApplicationKeyGet ::= SEQUENCE</w:t>
      </w:r>
    </w:p>
    <w:p w14:paraId="09797073" w14:textId="77777777" w:rsidR="00754457" w:rsidRDefault="00754457" w:rsidP="00754457">
      <w:pPr>
        <w:pStyle w:val="Code"/>
      </w:pPr>
      <w:r>
        <w:t>{</w:t>
      </w:r>
    </w:p>
    <w:p w14:paraId="12DB9956" w14:textId="77777777" w:rsidR="00754457" w:rsidRDefault="00754457" w:rsidP="00754457">
      <w:pPr>
        <w:pStyle w:val="Code"/>
      </w:pPr>
      <w:r>
        <w:t xml:space="preserve">    type                  [1] KeyGetType,</w:t>
      </w:r>
    </w:p>
    <w:p w14:paraId="0D963C81" w14:textId="77777777" w:rsidR="00754457" w:rsidRDefault="00754457" w:rsidP="00754457">
      <w:pPr>
        <w:pStyle w:val="Code"/>
      </w:pPr>
      <w:r>
        <w:t xml:space="preserve">    aKID                  [2] NAI,</w:t>
      </w:r>
    </w:p>
    <w:p w14:paraId="579BE68C" w14:textId="77777777" w:rsidR="00754457" w:rsidRDefault="00754457" w:rsidP="00754457">
      <w:pPr>
        <w:pStyle w:val="Code"/>
      </w:pPr>
      <w:r>
        <w:t xml:space="preserve">    keyInfo               [3] AFKeyInfo</w:t>
      </w:r>
    </w:p>
    <w:p w14:paraId="12E85FDB" w14:textId="77777777" w:rsidR="00754457" w:rsidRDefault="00754457" w:rsidP="00754457">
      <w:pPr>
        <w:pStyle w:val="Code"/>
      </w:pPr>
      <w:r>
        <w:t>}</w:t>
      </w:r>
    </w:p>
    <w:p w14:paraId="77B2039C" w14:textId="77777777" w:rsidR="00754457" w:rsidRDefault="00754457" w:rsidP="00754457">
      <w:pPr>
        <w:pStyle w:val="Code"/>
      </w:pPr>
    </w:p>
    <w:p w14:paraId="03417A93" w14:textId="77777777" w:rsidR="00754457" w:rsidRDefault="00754457" w:rsidP="00754457">
      <w:pPr>
        <w:pStyle w:val="Code"/>
      </w:pPr>
      <w:r>
        <w:t>AAnFStartOfInterceptWithEstablishedAKMAKeyMaterial ::= SEQUENCE</w:t>
      </w:r>
    </w:p>
    <w:p w14:paraId="02081978" w14:textId="77777777" w:rsidR="00754457" w:rsidRDefault="00754457" w:rsidP="00754457">
      <w:pPr>
        <w:pStyle w:val="Code"/>
      </w:pPr>
      <w:r>
        <w:t>{</w:t>
      </w:r>
    </w:p>
    <w:p w14:paraId="0BC5CFB0" w14:textId="77777777" w:rsidR="00754457" w:rsidRDefault="00754457" w:rsidP="00754457">
      <w:pPr>
        <w:pStyle w:val="Code"/>
      </w:pPr>
      <w:r>
        <w:t xml:space="preserve">    aKID                  [1] NAI,</w:t>
      </w:r>
    </w:p>
    <w:p w14:paraId="3EBD5B2A" w14:textId="77777777" w:rsidR="00754457" w:rsidRDefault="00754457" w:rsidP="00754457">
      <w:pPr>
        <w:pStyle w:val="Code"/>
      </w:pPr>
      <w:r>
        <w:t xml:space="preserve">    kAKMA                 [2] KAKMA OPTIONAL,</w:t>
      </w:r>
    </w:p>
    <w:p w14:paraId="015F3060" w14:textId="77777777" w:rsidR="00754457" w:rsidRDefault="00754457" w:rsidP="00754457">
      <w:pPr>
        <w:pStyle w:val="Code"/>
      </w:pPr>
      <w:r>
        <w:t xml:space="preserve">    aFKeyList             [3] SEQUENCE OF AFKeyInfo OPTIONAL</w:t>
      </w:r>
    </w:p>
    <w:p w14:paraId="3BCF732B" w14:textId="77777777" w:rsidR="00754457" w:rsidRDefault="00754457" w:rsidP="00754457">
      <w:pPr>
        <w:pStyle w:val="Code"/>
      </w:pPr>
      <w:r>
        <w:t>}</w:t>
      </w:r>
    </w:p>
    <w:p w14:paraId="20821D7A" w14:textId="77777777" w:rsidR="00754457" w:rsidRDefault="00754457" w:rsidP="00754457">
      <w:pPr>
        <w:pStyle w:val="Code"/>
      </w:pPr>
    </w:p>
    <w:p w14:paraId="3AB1A2FE" w14:textId="77777777" w:rsidR="00754457" w:rsidRDefault="00754457" w:rsidP="00754457">
      <w:pPr>
        <w:pStyle w:val="Code"/>
      </w:pPr>
      <w:r>
        <w:t>AAnFAKMAContextRemovalRecord ::= SEQUENCE</w:t>
      </w:r>
    </w:p>
    <w:p w14:paraId="4BC6C3AA" w14:textId="77777777" w:rsidR="00754457" w:rsidRDefault="00754457" w:rsidP="00754457">
      <w:pPr>
        <w:pStyle w:val="Code"/>
      </w:pPr>
      <w:r>
        <w:t>{</w:t>
      </w:r>
    </w:p>
    <w:p w14:paraId="234D1EFC" w14:textId="77777777" w:rsidR="00754457" w:rsidRDefault="00754457" w:rsidP="00754457">
      <w:pPr>
        <w:pStyle w:val="Code"/>
      </w:pPr>
      <w:r>
        <w:t xml:space="preserve">    aKID                  [1] NAI,</w:t>
      </w:r>
    </w:p>
    <w:p w14:paraId="60AA754C" w14:textId="77777777" w:rsidR="00754457" w:rsidRDefault="00754457" w:rsidP="00754457">
      <w:pPr>
        <w:pStyle w:val="Code"/>
      </w:pPr>
      <w:r>
        <w:t xml:space="preserve">    nFID                  [2] NFID</w:t>
      </w:r>
    </w:p>
    <w:p w14:paraId="0662D6F4" w14:textId="77777777" w:rsidR="00754457" w:rsidRDefault="00754457" w:rsidP="00754457">
      <w:pPr>
        <w:pStyle w:val="Code"/>
      </w:pPr>
      <w:r>
        <w:t>}</w:t>
      </w:r>
    </w:p>
    <w:p w14:paraId="18DD092A" w14:textId="77777777" w:rsidR="00754457" w:rsidRDefault="00754457" w:rsidP="00754457">
      <w:pPr>
        <w:pStyle w:val="Code"/>
      </w:pPr>
    </w:p>
    <w:p w14:paraId="72B53E69" w14:textId="77777777" w:rsidR="00754457" w:rsidRDefault="00754457" w:rsidP="00754457">
      <w:pPr>
        <w:pStyle w:val="CodeHeader"/>
      </w:pPr>
      <w:r>
        <w:t>-- ======================</w:t>
      </w:r>
    </w:p>
    <w:p w14:paraId="2E283E27" w14:textId="77777777" w:rsidR="00754457" w:rsidRDefault="00754457" w:rsidP="00754457">
      <w:pPr>
        <w:pStyle w:val="CodeHeader"/>
      </w:pPr>
      <w:r>
        <w:t>-- AKMA common parameters</w:t>
      </w:r>
    </w:p>
    <w:p w14:paraId="58E52952" w14:textId="77777777" w:rsidR="00754457" w:rsidRDefault="00754457" w:rsidP="00754457">
      <w:pPr>
        <w:pStyle w:val="Code"/>
      </w:pPr>
      <w:r>
        <w:t>-- ======================</w:t>
      </w:r>
    </w:p>
    <w:p w14:paraId="6A6F0FBE" w14:textId="77777777" w:rsidR="00754457" w:rsidRDefault="00754457" w:rsidP="00754457">
      <w:pPr>
        <w:pStyle w:val="Code"/>
      </w:pPr>
    </w:p>
    <w:p w14:paraId="41BBEDE0" w14:textId="77777777" w:rsidR="00754457" w:rsidRDefault="00754457" w:rsidP="00754457">
      <w:pPr>
        <w:pStyle w:val="Code"/>
      </w:pPr>
      <w:r>
        <w:t>FQDN ::= UTF8String</w:t>
      </w:r>
    </w:p>
    <w:p w14:paraId="61A17BE5" w14:textId="77777777" w:rsidR="00754457" w:rsidRDefault="00754457" w:rsidP="00754457">
      <w:pPr>
        <w:pStyle w:val="Code"/>
      </w:pPr>
    </w:p>
    <w:p w14:paraId="0B1AF203" w14:textId="77777777" w:rsidR="00754457" w:rsidRDefault="00754457" w:rsidP="00754457">
      <w:pPr>
        <w:pStyle w:val="Code"/>
      </w:pPr>
      <w:r>
        <w:t>NFID ::= UTF8String</w:t>
      </w:r>
    </w:p>
    <w:p w14:paraId="23C30D32" w14:textId="77777777" w:rsidR="00754457" w:rsidRDefault="00754457" w:rsidP="00754457">
      <w:pPr>
        <w:pStyle w:val="Code"/>
      </w:pPr>
    </w:p>
    <w:p w14:paraId="0CDE022C" w14:textId="77777777" w:rsidR="00754457" w:rsidRDefault="00754457" w:rsidP="00754457">
      <w:pPr>
        <w:pStyle w:val="Code"/>
      </w:pPr>
      <w:r>
        <w:t>UAProtocolID ::= OCTET STRING (SIZE(5))</w:t>
      </w:r>
    </w:p>
    <w:p w14:paraId="3C05FEA4" w14:textId="77777777" w:rsidR="00754457" w:rsidRDefault="00754457" w:rsidP="00754457">
      <w:pPr>
        <w:pStyle w:val="Code"/>
      </w:pPr>
    </w:p>
    <w:p w14:paraId="4D06BD4F" w14:textId="77777777" w:rsidR="00754457" w:rsidRDefault="00754457" w:rsidP="00754457">
      <w:pPr>
        <w:pStyle w:val="Code"/>
      </w:pPr>
      <w:r>
        <w:t>AKMAAFID ::= SEQUENCE</w:t>
      </w:r>
    </w:p>
    <w:p w14:paraId="1699507A" w14:textId="77777777" w:rsidR="00754457" w:rsidRDefault="00754457" w:rsidP="00754457">
      <w:pPr>
        <w:pStyle w:val="Code"/>
      </w:pPr>
      <w:r>
        <w:t>{</w:t>
      </w:r>
    </w:p>
    <w:p w14:paraId="12B10475" w14:textId="77777777" w:rsidR="00754457" w:rsidRDefault="00754457" w:rsidP="00754457">
      <w:pPr>
        <w:pStyle w:val="Code"/>
      </w:pPr>
      <w:r>
        <w:t xml:space="preserve">   aFFQDN                [1] FQDN,</w:t>
      </w:r>
    </w:p>
    <w:p w14:paraId="2C04AF75" w14:textId="77777777" w:rsidR="00754457" w:rsidRDefault="00754457" w:rsidP="00754457">
      <w:pPr>
        <w:pStyle w:val="Code"/>
      </w:pPr>
      <w:r>
        <w:t xml:space="preserve">   uaProtocolID          [2] UAProtocolID</w:t>
      </w:r>
    </w:p>
    <w:p w14:paraId="4ACBE2C3" w14:textId="77777777" w:rsidR="00754457" w:rsidRDefault="00754457" w:rsidP="00754457">
      <w:pPr>
        <w:pStyle w:val="Code"/>
      </w:pPr>
      <w:r>
        <w:t>}</w:t>
      </w:r>
    </w:p>
    <w:p w14:paraId="0AC722B8" w14:textId="77777777" w:rsidR="00754457" w:rsidRDefault="00754457" w:rsidP="00754457">
      <w:pPr>
        <w:pStyle w:val="Code"/>
      </w:pPr>
    </w:p>
    <w:p w14:paraId="148B9216" w14:textId="77777777" w:rsidR="00754457" w:rsidRDefault="00754457" w:rsidP="00754457">
      <w:pPr>
        <w:pStyle w:val="Code"/>
      </w:pPr>
      <w:r>
        <w:t>UAStarParams ::= CHOICE</w:t>
      </w:r>
    </w:p>
    <w:p w14:paraId="49701408" w14:textId="77777777" w:rsidR="00754457" w:rsidRDefault="00754457" w:rsidP="00754457">
      <w:pPr>
        <w:pStyle w:val="Code"/>
      </w:pPr>
      <w:r>
        <w:t>{</w:t>
      </w:r>
    </w:p>
    <w:p w14:paraId="6BBD6007" w14:textId="77777777" w:rsidR="00754457" w:rsidRDefault="00754457" w:rsidP="00754457">
      <w:pPr>
        <w:pStyle w:val="Code"/>
      </w:pPr>
      <w:r>
        <w:t xml:space="preserve">   tls12                 [1] TLS12UAStarParams,</w:t>
      </w:r>
    </w:p>
    <w:p w14:paraId="5B19E6AD" w14:textId="77777777" w:rsidR="00754457" w:rsidRDefault="00754457" w:rsidP="00754457">
      <w:pPr>
        <w:pStyle w:val="Code"/>
      </w:pPr>
      <w:r>
        <w:t xml:space="preserve">   generic               [2] GenericUAStarParams</w:t>
      </w:r>
    </w:p>
    <w:p w14:paraId="0BB357B0" w14:textId="77777777" w:rsidR="00754457" w:rsidRDefault="00754457" w:rsidP="00754457">
      <w:pPr>
        <w:pStyle w:val="Code"/>
      </w:pPr>
      <w:r>
        <w:t>}</w:t>
      </w:r>
    </w:p>
    <w:p w14:paraId="7A37B06F" w14:textId="77777777" w:rsidR="00754457" w:rsidRDefault="00754457" w:rsidP="00754457">
      <w:pPr>
        <w:pStyle w:val="Code"/>
      </w:pPr>
    </w:p>
    <w:p w14:paraId="457886B0" w14:textId="77777777" w:rsidR="00754457" w:rsidRDefault="00754457" w:rsidP="00754457">
      <w:pPr>
        <w:pStyle w:val="Code"/>
      </w:pPr>
      <w:r>
        <w:t>GenericUAStarParams ::= SEQUENCE</w:t>
      </w:r>
    </w:p>
    <w:p w14:paraId="3BD3EB39" w14:textId="77777777" w:rsidR="00754457" w:rsidRDefault="00754457" w:rsidP="00754457">
      <w:pPr>
        <w:pStyle w:val="Code"/>
      </w:pPr>
      <w:r>
        <w:t>{</w:t>
      </w:r>
    </w:p>
    <w:p w14:paraId="4BF3C904" w14:textId="77777777" w:rsidR="00754457" w:rsidRDefault="00754457" w:rsidP="00754457">
      <w:pPr>
        <w:pStyle w:val="Code"/>
      </w:pPr>
      <w:r>
        <w:t xml:space="preserve">    genericClientParams [1] OCTET STRING,</w:t>
      </w:r>
    </w:p>
    <w:p w14:paraId="62737A17" w14:textId="77777777" w:rsidR="00754457" w:rsidRDefault="00754457" w:rsidP="00754457">
      <w:pPr>
        <w:pStyle w:val="Code"/>
      </w:pPr>
      <w:r>
        <w:t xml:space="preserve">    genericServerParams [2] OCTET STRING</w:t>
      </w:r>
    </w:p>
    <w:p w14:paraId="031FA3D1" w14:textId="77777777" w:rsidR="00754457" w:rsidRDefault="00754457" w:rsidP="00754457">
      <w:pPr>
        <w:pStyle w:val="Code"/>
      </w:pPr>
      <w:r>
        <w:t>}</w:t>
      </w:r>
    </w:p>
    <w:p w14:paraId="6FDC4C22" w14:textId="77777777" w:rsidR="00754457" w:rsidRDefault="00754457" w:rsidP="00754457">
      <w:pPr>
        <w:pStyle w:val="Code"/>
      </w:pPr>
    </w:p>
    <w:p w14:paraId="7161B1EE" w14:textId="77777777" w:rsidR="00754457" w:rsidRDefault="00754457" w:rsidP="00754457">
      <w:pPr>
        <w:pStyle w:val="CodeHeader"/>
      </w:pPr>
      <w:r>
        <w:t>-- ===========================================</w:t>
      </w:r>
    </w:p>
    <w:p w14:paraId="4BF3F8DD" w14:textId="77777777" w:rsidR="00754457" w:rsidRDefault="00754457" w:rsidP="00754457">
      <w:pPr>
        <w:pStyle w:val="CodeHeader"/>
      </w:pPr>
      <w:r>
        <w:t>-- Specific UaStarParmas for TLS 1.2 (RFC5246)</w:t>
      </w:r>
    </w:p>
    <w:p w14:paraId="699F046F" w14:textId="77777777" w:rsidR="00754457" w:rsidRDefault="00754457" w:rsidP="00754457">
      <w:pPr>
        <w:pStyle w:val="Code"/>
      </w:pPr>
      <w:r>
        <w:t>-- ===========================================</w:t>
      </w:r>
    </w:p>
    <w:p w14:paraId="147A017A" w14:textId="77777777" w:rsidR="00754457" w:rsidRDefault="00754457" w:rsidP="00754457">
      <w:pPr>
        <w:pStyle w:val="Code"/>
      </w:pPr>
    </w:p>
    <w:p w14:paraId="27974F0F" w14:textId="77777777" w:rsidR="00754457" w:rsidRDefault="00754457" w:rsidP="00754457">
      <w:pPr>
        <w:pStyle w:val="Code"/>
      </w:pPr>
      <w:r>
        <w:t>TLSCipherType ::= ENUMERATED</w:t>
      </w:r>
    </w:p>
    <w:p w14:paraId="72C0AC97" w14:textId="77777777" w:rsidR="00754457" w:rsidRDefault="00754457" w:rsidP="00754457">
      <w:pPr>
        <w:pStyle w:val="Code"/>
      </w:pPr>
      <w:r>
        <w:t>{</w:t>
      </w:r>
    </w:p>
    <w:p w14:paraId="64AA1B42" w14:textId="77777777" w:rsidR="00754457" w:rsidRDefault="00754457" w:rsidP="00754457">
      <w:pPr>
        <w:pStyle w:val="Code"/>
      </w:pPr>
      <w:r>
        <w:t xml:space="preserve">    stream(1),</w:t>
      </w:r>
    </w:p>
    <w:p w14:paraId="6CE49D4C" w14:textId="77777777" w:rsidR="00754457" w:rsidRDefault="00754457" w:rsidP="00754457">
      <w:pPr>
        <w:pStyle w:val="Code"/>
      </w:pPr>
      <w:r>
        <w:t xml:space="preserve">    block(2),</w:t>
      </w:r>
    </w:p>
    <w:p w14:paraId="19736326" w14:textId="77777777" w:rsidR="00754457" w:rsidRDefault="00754457" w:rsidP="00754457">
      <w:pPr>
        <w:pStyle w:val="Code"/>
      </w:pPr>
      <w:r>
        <w:t xml:space="preserve">    aead(3)</w:t>
      </w:r>
    </w:p>
    <w:p w14:paraId="7AAF6A10" w14:textId="77777777" w:rsidR="00754457" w:rsidRDefault="00754457" w:rsidP="00754457">
      <w:pPr>
        <w:pStyle w:val="Code"/>
      </w:pPr>
      <w:r>
        <w:t>}</w:t>
      </w:r>
    </w:p>
    <w:p w14:paraId="3684F008" w14:textId="77777777" w:rsidR="00754457" w:rsidRDefault="00754457" w:rsidP="00754457">
      <w:pPr>
        <w:pStyle w:val="Code"/>
      </w:pPr>
    </w:p>
    <w:p w14:paraId="24F94570" w14:textId="77777777" w:rsidR="00754457" w:rsidRDefault="00754457" w:rsidP="00754457">
      <w:pPr>
        <w:pStyle w:val="Code"/>
      </w:pPr>
      <w:r>
        <w:t>TLSCompressionAlgorithm ::= ENUMERATED</w:t>
      </w:r>
    </w:p>
    <w:p w14:paraId="09E9AE0F" w14:textId="77777777" w:rsidR="00754457" w:rsidRDefault="00754457" w:rsidP="00754457">
      <w:pPr>
        <w:pStyle w:val="Code"/>
      </w:pPr>
      <w:r>
        <w:t>{</w:t>
      </w:r>
    </w:p>
    <w:p w14:paraId="64C73D27" w14:textId="77777777" w:rsidR="00754457" w:rsidRDefault="00754457" w:rsidP="00754457">
      <w:pPr>
        <w:pStyle w:val="Code"/>
      </w:pPr>
      <w:r>
        <w:t xml:space="preserve">   null(1),</w:t>
      </w:r>
    </w:p>
    <w:p w14:paraId="4A81FADA" w14:textId="77777777" w:rsidR="00754457" w:rsidRDefault="00754457" w:rsidP="00754457">
      <w:pPr>
        <w:pStyle w:val="Code"/>
      </w:pPr>
      <w:r>
        <w:t xml:space="preserve">   deflate(2)</w:t>
      </w:r>
    </w:p>
    <w:p w14:paraId="7781566F" w14:textId="77777777" w:rsidR="00754457" w:rsidRDefault="00754457" w:rsidP="00754457">
      <w:pPr>
        <w:pStyle w:val="Code"/>
      </w:pPr>
      <w:r>
        <w:t>}</w:t>
      </w:r>
    </w:p>
    <w:p w14:paraId="37DDC6FA" w14:textId="77777777" w:rsidR="00754457" w:rsidRDefault="00754457" w:rsidP="00754457">
      <w:pPr>
        <w:pStyle w:val="Code"/>
      </w:pPr>
    </w:p>
    <w:p w14:paraId="522738F7" w14:textId="77777777" w:rsidR="00754457" w:rsidRDefault="00754457" w:rsidP="00754457">
      <w:pPr>
        <w:pStyle w:val="Code"/>
      </w:pPr>
      <w:r>
        <w:t>TLSPRFAlgorithm ::= ENUMERATED</w:t>
      </w:r>
    </w:p>
    <w:p w14:paraId="45C134E5" w14:textId="77777777" w:rsidR="00754457" w:rsidRDefault="00754457" w:rsidP="00754457">
      <w:pPr>
        <w:pStyle w:val="Code"/>
      </w:pPr>
      <w:r>
        <w:t>{</w:t>
      </w:r>
    </w:p>
    <w:p w14:paraId="201714E1" w14:textId="77777777" w:rsidR="00754457" w:rsidRDefault="00754457" w:rsidP="00754457">
      <w:pPr>
        <w:pStyle w:val="Code"/>
      </w:pPr>
      <w:r>
        <w:t xml:space="preserve">   rfc5246(1)</w:t>
      </w:r>
    </w:p>
    <w:p w14:paraId="3088AD7E" w14:textId="77777777" w:rsidR="00754457" w:rsidRDefault="00754457" w:rsidP="00754457">
      <w:pPr>
        <w:pStyle w:val="Code"/>
      </w:pPr>
      <w:r>
        <w:t>}</w:t>
      </w:r>
    </w:p>
    <w:p w14:paraId="067485A1" w14:textId="77777777" w:rsidR="00754457" w:rsidRDefault="00754457" w:rsidP="00754457">
      <w:pPr>
        <w:pStyle w:val="Code"/>
      </w:pPr>
    </w:p>
    <w:p w14:paraId="3F373693" w14:textId="77777777" w:rsidR="00754457" w:rsidRDefault="00754457" w:rsidP="00754457">
      <w:pPr>
        <w:pStyle w:val="Code"/>
      </w:pPr>
      <w:r>
        <w:t>TLSCipherSuite ::= SEQUENCE (SIZE(2)) OF INTEGER (0..255)</w:t>
      </w:r>
    </w:p>
    <w:p w14:paraId="44356B03" w14:textId="77777777" w:rsidR="00754457" w:rsidRDefault="00754457" w:rsidP="00754457">
      <w:pPr>
        <w:pStyle w:val="Code"/>
      </w:pPr>
    </w:p>
    <w:p w14:paraId="5057221D" w14:textId="77777777" w:rsidR="00754457" w:rsidRDefault="00754457" w:rsidP="00754457">
      <w:pPr>
        <w:pStyle w:val="Code"/>
      </w:pPr>
      <w:r>
        <w:t>TLS12UAStarParams ::= SEQUENCE</w:t>
      </w:r>
    </w:p>
    <w:p w14:paraId="39C48C13" w14:textId="77777777" w:rsidR="00754457" w:rsidRDefault="00754457" w:rsidP="00754457">
      <w:pPr>
        <w:pStyle w:val="Code"/>
      </w:pPr>
      <w:r>
        <w:t>{</w:t>
      </w:r>
    </w:p>
    <w:p w14:paraId="443E9110" w14:textId="77777777" w:rsidR="00754457" w:rsidRDefault="00754457" w:rsidP="00754457">
      <w:pPr>
        <w:pStyle w:val="Code"/>
      </w:pPr>
      <w:r>
        <w:t xml:space="preserve">   preMasterSecret       [1] OCTET STRING (SIZE(6)) OPTIONAL,</w:t>
      </w:r>
    </w:p>
    <w:p w14:paraId="2F4FFCB0" w14:textId="77777777" w:rsidR="00754457" w:rsidRDefault="00754457" w:rsidP="00754457">
      <w:pPr>
        <w:pStyle w:val="Code"/>
      </w:pPr>
      <w:r>
        <w:t xml:space="preserve">   masterSecret          [2] OCTET STRING (SIZE(6)),</w:t>
      </w:r>
    </w:p>
    <w:p w14:paraId="2A9DB8AA" w14:textId="77777777" w:rsidR="00754457" w:rsidRDefault="00754457" w:rsidP="00754457">
      <w:pPr>
        <w:pStyle w:val="Code"/>
      </w:pPr>
      <w:r>
        <w:t xml:space="preserve">   pRFAlgorithm          [3] TLSPRFAlgorithm,</w:t>
      </w:r>
    </w:p>
    <w:p w14:paraId="7FC22B98" w14:textId="77777777" w:rsidR="00754457" w:rsidRDefault="00754457" w:rsidP="00754457">
      <w:pPr>
        <w:pStyle w:val="Code"/>
      </w:pPr>
      <w:r>
        <w:t xml:space="preserve">   cipherSuite           [4] TLSCipherSuite,</w:t>
      </w:r>
    </w:p>
    <w:p w14:paraId="570F5E41" w14:textId="77777777" w:rsidR="00754457" w:rsidRDefault="00754457" w:rsidP="00754457">
      <w:pPr>
        <w:pStyle w:val="Code"/>
      </w:pPr>
      <w:r>
        <w:t xml:space="preserve">   cipherType            [5] TLSCipherType,</w:t>
      </w:r>
    </w:p>
    <w:p w14:paraId="039FBD28" w14:textId="77777777" w:rsidR="00754457" w:rsidRDefault="00754457" w:rsidP="00754457">
      <w:pPr>
        <w:pStyle w:val="Code"/>
      </w:pPr>
      <w:r>
        <w:t xml:space="preserve">   encKeyLength          [6] INTEGER (0..255),</w:t>
      </w:r>
    </w:p>
    <w:p w14:paraId="22285D55" w14:textId="77777777" w:rsidR="00754457" w:rsidRDefault="00754457" w:rsidP="00754457">
      <w:pPr>
        <w:pStyle w:val="Code"/>
      </w:pPr>
      <w:r>
        <w:t xml:space="preserve">   blockLength           [7] INTEGER (0..255),</w:t>
      </w:r>
    </w:p>
    <w:p w14:paraId="01914965" w14:textId="77777777" w:rsidR="00754457" w:rsidRDefault="00754457" w:rsidP="00754457">
      <w:pPr>
        <w:pStyle w:val="Code"/>
      </w:pPr>
      <w:r>
        <w:t xml:space="preserve">   fixedIVLength         [8] INTEGER (0..255),</w:t>
      </w:r>
    </w:p>
    <w:p w14:paraId="3DB94E0E" w14:textId="77777777" w:rsidR="00754457" w:rsidRDefault="00754457" w:rsidP="00754457">
      <w:pPr>
        <w:pStyle w:val="Code"/>
      </w:pPr>
      <w:r>
        <w:t xml:space="preserve">   recordIVLength        [9] INTEGER (0..255),</w:t>
      </w:r>
    </w:p>
    <w:p w14:paraId="08F448EE" w14:textId="77777777" w:rsidR="00754457" w:rsidRDefault="00754457" w:rsidP="00754457">
      <w:pPr>
        <w:pStyle w:val="Code"/>
      </w:pPr>
      <w:r>
        <w:t xml:space="preserve">   macLength             [10] INTEGER (0..255),</w:t>
      </w:r>
    </w:p>
    <w:p w14:paraId="1E9E893C" w14:textId="77777777" w:rsidR="00754457" w:rsidRDefault="00754457" w:rsidP="00754457">
      <w:pPr>
        <w:pStyle w:val="Code"/>
      </w:pPr>
      <w:r>
        <w:t xml:space="preserve">   macKeyLength          [11] INTEGER (0..255),</w:t>
      </w:r>
    </w:p>
    <w:p w14:paraId="4303942B" w14:textId="77777777" w:rsidR="00754457" w:rsidRDefault="00754457" w:rsidP="00754457">
      <w:pPr>
        <w:pStyle w:val="Code"/>
      </w:pPr>
      <w:r>
        <w:t xml:space="preserve">   compressionAlgorithm  [12] TLSCompressionAlgorithm,</w:t>
      </w:r>
    </w:p>
    <w:p w14:paraId="7B58197F" w14:textId="77777777" w:rsidR="00754457" w:rsidRDefault="00754457" w:rsidP="00754457">
      <w:pPr>
        <w:pStyle w:val="Code"/>
      </w:pPr>
      <w:r>
        <w:t xml:space="preserve">   clientRandom          [13] OCTET STRING (SIZE(4)),</w:t>
      </w:r>
    </w:p>
    <w:p w14:paraId="7DD72235" w14:textId="77777777" w:rsidR="00754457" w:rsidRDefault="00754457" w:rsidP="00754457">
      <w:pPr>
        <w:pStyle w:val="Code"/>
      </w:pPr>
      <w:r>
        <w:t xml:space="preserve">   serverRandom          [14] OCTET STRING (SIZE(4)),</w:t>
      </w:r>
    </w:p>
    <w:p w14:paraId="41483BDF" w14:textId="77777777" w:rsidR="00754457" w:rsidRDefault="00754457" w:rsidP="00754457">
      <w:pPr>
        <w:pStyle w:val="Code"/>
      </w:pPr>
      <w:r>
        <w:t xml:space="preserve">   clientSequenceNumber  [15] INTEGER,</w:t>
      </w:r>
    </w:p>
    <w:p w14:paraId="0B2DB427" w14:textId="77777777" w:rsidR="00754457" w:rsidRDefault="00754457" w:rsidP="00754457">
      <w:pPr>
        <w:pStyle w:val="Code"/>
      </w:pPr>
      <w:r>
        <w:t xml:space="preserve">   serverSequenceNumber  [16] INTEGER,</w:t>
      </w:r>
    </w:p>
    <w:p w14:paraId="73650359" w14:textId="77777777" w:rsidR="00754457" w:rsidRDefault="00754457" w:rsidP="00754457">
      <w:pPr>
        <w:pStyle w:val="Code"/>
      </w:pPr>
      <w:r>
        <w:t xml:space="preserve">   sessionID             [17] OCTET STRING (SIZE(0..32)),</w:t>
      </w:r>
    </w:p>
    <w:p w14:paraId="053E5C9B" w14:textId="77777777" w:rsidR="00754457" w:rsidRDefault="00754457" w:rsidP="00754457">
      <w:pPr>
        <w:pStyle w:val="Code"/>
      </w:pPr>
      <w:r>
        <w:t xml:space="preserve">   tLSExtensions         [18] OCTET STRING (SIZE(0..65535))</w:t>
      </w:r>
    </w:p>
    <w:p w14:paraId="44734FBE" w14:textId="77777777" w:rsidR="00754457" w:rsidRDefault="00754457" w:rsidP="00754457">
      <w:pPr>
        <w:pStyle w:val="Code"/>
      </w:pPr>
      <w:r>
        <w:t>}</w:t>
      </w:r>
    </w:p>
    <w:p w14:paraId="16C71706" w14:textId="77777777" w:rsidR="00754457" w:rsidRDefault="00754457" w:rsidP="00754457">
      <w:pPr>
        <w:pStyle w:val="Code"/>
      </w:pPr>
    </w:p>
    <w:p w14:paraId="6ECB0357" w14:textId="77777777" w:rsidR="00754457" w:rsidRDefault="00754457" w:rsidP="00754457">
      <w:pPr>
        <w:pStyle w:val="Code"/>
      </w:pPr>
      <w:r>
        <w:t>KAF ::= OCTET STRING</w:t>
      </w:r>
    </w:p>
    <w:p w14:paraId="7D4C095A" w14:textId="77777777" w:rsidR="00754457" w:rsidRDefault="00754457" w:rsidP="00754457">
      <w:pPr>
        <w:pStyle w:val="Code"/>
      </w:pPr>
    </w:p>
    <w:p w14:paraId="690FBF7F" w14:textId="77777777" w:rsidR="00754457" w:rsidRDefault="00754457" w:rsidP="00754457">
      <w:pPr>
        <w:pStyle w:val="Code"/>
      </w:pPr>
      <w:r>
        <w:t>KAKMA ::= OCTET STRING</w:t>
      </w:r>
    </w:p>
    <w:p w14:paraId="1C326A71" w14:textId="77777777" w:rsidR="00754457" w:rsidRDefault="00754457" w:rsidP="00754457">
      <w:pPr>
        <w:pStyle w:val="Code"/>
      </w:pPr>
    </w:p>
    <w:p w14:paraId="552A3BD4" w14:textId="77777777" w:rsidR="00754457" w:rsidRDefault="00754457" w:rsidP="00754457">
      <w:pPr>
        <w:pStyle w:val="CodeHeader"/>
      </w:pPr>
      <w:r>
        <w:t>-- ====================</w:t>
      </w:r>
    </w:p>
    <w:p w14:paraId="5046187E" w14:textId="77777777" w:rsidR="00754457" w:rsidRDefault="00754457" w:rsidP="00754457">
      <w:pPr>
        <w:pStyle w:val="CodeHeader"/>
      </w:pPr>
      <w:r>
        <w:t>-- AKMA AAnF parameters</w:t>
      </w:r>
    </w:p>
    <w:p w14:paraId="2C2689DE" w14:textId="77777777" w:rsidR="00754457" w:rsidRDefault="00754457" w:rsidP="00754457">
      <w:pPr>
        <w:pStyle w:val="Code"/>
      </w:pPr>
      <w:r>
        <w:t>-- ====================</w:t>
      </w:r>
    </w:p>
    <w:p w14:paraId="5D83D94C" w14:textId="77777777" w:rsidR="00754457" w:rsidRDefault="00754457" w:rsidP="00754457">
      <w:pPr>
        <w:pStyle w:val="Code"/>
      </w:pPr>
    </w:p>
    <w:p w14:paraId="263415AC" w14:textId="77777777" w:rsidR="00754457" w:rsidRDefault="00754457" w:rsidP="00754457">
      <w:pPr>
        <w:pStyle w:val="Code"/>
      </w:pPr>
      <w:r>
        <w:t>KeyGetType ::= ENUMERATED</w:t>
      </w:r>
    </w:p>
    <w:p w14:paraId="373031E4" w14:textId="77777777" w:rsidR="00754457" w:rsidRDefault="00754457" w:rsidP="00754457">
      <w:pPr>
        <w:pStyle w:val="Code"/>
      </w:pPr>
      <w:r>
        <w:t>{</w:t>
      </w:r>
    </w:p>
    <w:p w14:paraId="4EF6B977" w14:textId="77777777" w:rsidR="00754457" w:rsidRDefault="00754457" w:rsidP="00754457">
      <w:pPr>
        <w:pStyle w:val="Code"/>
      </w:pPr>
      <w:r>
        <w:t xml:space="preserve">    internal(1),</w:t>
      </w:r>
    </w:p>
    <w:p w14:paraId="6A35E890" w14:textId="77777777" w:rsidR="00754457" w:rsidRDefault="00754457" w:rsidP="00754457">
      <w:pPr>
        <w:pStyle w:val="Code"/>
      </w:pPr>
      <w:r>
        <w:t xml:space="preserve">    external(2)</w:t>
      </w:r>
    </w:p>
    <w:p w14:paraId="3127D074" w14:textId="77777777" w:rsidR="00754457" w:rsidRDefault="00754457" w:rsidP="00754457">
      <w:pPr>
        <w:pStyle w:val="Code"/>
      </w:pPr>
      <w:r>
        <w:t>}</w:t>
      </w:r>
    </w:p>
    <w:p w14:paraId="5F74BA72" w14:textId="77777777" w:rsidR="00754457" w:rsidRDefault="00754457" w:rsidP="00754457">
      <w:pPr>
        <w:pStyle w:val="Code"/>
      </w:pPr>
    </w:p>
    <w:p w14:paraId="1C218C1F" w14:textId="77777777" w:rsidR="00754457" w:rsidRDefault="00754457" w:rsidP="00754457">
      <w:pPr>
        <w:pStyle w:val="Code"/>
      </w:pPr>
      <w:r>
        <w:t>AFKeyInfo ::= SEQUENCE</w:t>
      </w:r>
    </w:p>
    <w:p w14:paraId="4E093988" w14:textId="77777777" w:rsidR="00754457" w:rsidRDefault="00754457" w:rsidP="00754457">
      <w:pPr>
        <w:pStyle w:val="Code"/>
      </w:pPr>
      <w:r>
        <w:t>{</w:t>
      </w:r>
    </w:p>
    <w:p w14:paraId="52F1000E" w14:textId="77777777" w:rsidR="00754457" w:rsidRDefault="00754457" w:rsidP="00754457">
      <w:pPr>
        <w:pStyle w:val="Code"/>
      </w:pPr>
      <w:r>
        <w:t xml:space="preserve">    aFID                 [1] AKMAAFID,</w:t>
      </w:r>
    </w:p>
    <w:p w14:paraId="029BF746" w14:textId="77777777" w:rsidR="00754457" w:rsidRDefault="00754457" w:rsidP="00754457">
      <w:pPr>
        <w:pStyle w:val="Code"/>
      </w:pPr>
      <w:r>
        <w:t xml:space="preserve">    kAF                  [2] KAF,</w:t>
      </w:r>
    </w:p>
    <w:p w14:paraId="3469F845" w14:textId="77777777" w:rsidR="00754457" w:rsidRDefault="00754457" w:rsidP="00754457">
      <w:pPr>
        <w:pStyle w:val="Code"/>
      </w:pPr>
      <w:r>
        <w:t xml:space="preserve">    kAFExpTime           [3] KAFExpiryTime</w:t>
      </w:r>
    </w:p>
    <w:p w14:paraId="60663F9D" w14:textId="77777777" w:rsidR="00754457" w:rsidRDefault="00754457" w:rsidP="00754457">
      <w:pPr>
        <w:pStyle w:val="Code"/>
      </w:pPr>
      <w:r>
        <w:t>}</w:t>
      </w:r>
    </w:p>
    <w:p w14:paraId="4DA364FE" w14:textId="77777777" w:rsidR="00754457" w:rsidRDefault="00754457" w:rsidP="00754457">
      <w:pPr>
        <w:pStyle w:val="Code"/>
      </w:pPr>
    </w:p>
    <w:p w14:paraId="106640E3" w14:textId="77777777" w:rsidR="00754457" w:rsidRDefault="00754457" w:rsidP="00754457">
      <w:pPr>
        <w:pStyle w:val="CodeHeader"/>
      </w:pPr>
      <w:r>
        <w:t>-- =======================</w:t>
      </w:r>
    </w:p>
    <w:p w14:paraId="3DD40B6C" w14:textId="77777777" w:rsidR="00754457" w:rsidRDefault="00754457" w:rsidP="00754457">
      <w:pPr>
        <w:pStyle w:val="CodeHeader"/>
      </w:pPr>
      <w:r>
        <w:t>-- AKMA AF definitions</w:t>
      </w:r>
    </w:p>
    <w:p w14:paraId="0AC7089A" w14:textId="77777777" w:rsidR="00754457" w:rsidRDefault="00754457" w:rsidP="00754457">
      <w:pPr>
        <w:pStyle w:val="Code"/>
      </w:pPr>
      <w:r>
        <w:t>-- =======================</w:t>
      </w:r>
    </w:p>
    <w:p w14:paraId="10A1B1AC" w14:textId="77777777" w:rsidR="00754457" w:rsidRDefault="00754457" w:rsidP="00754457">
      <w:pPr>
        <w:pStyle w:val="Code"/>
      </w:pPr>
    </w:p>
    <w:p w14:paraId="2629D007" w14:textId="77777777" w:rsidR="00754457" w:rsidRDefault="00754457" w:rsidP="00754457">
      <w:pPr>
        <w:pStyle w:val="Code"/>
      </w:pPr>
      <w:r>
        <w:t>AFAKMAApplicationKeyRefresh ::= SEQUENCE</w:t>
      </w:r>
    </w:p>
    <w:p w14:paraId="2D1E6D64" w14:textId="77777777" w:rsidR="00754457" w:rsidRDefault="00754457" w:rsidP="00754457">
      <w:pPr>
        <w:pStyle w:val="Code"/>
      </w:pPr>
      <w:r>
        <w:t>{</w:t>
      </w:r>
    </w:p>
    <w:p w14:paraId="03576ECC" w14:textId="77777777" w:rsidR="00754457" w:rsidRDefault="00754457" w:rsidP="00754457">
      <w:pPr>
        <w:pStyle w:val="Code"/>
      </w:pPr>
      <w:r>
        <w:t xml:space="preserve">    aFID                  [1] AFID,</w:t>
      </w:r>
    </w:p>
    <w:p w14:paraId="4C4236F0" w14:textId="77777777" w:rsidR="00754457" w:rsidRDefault="00754457" w:rsidP="00754457">
      <w:pPr>
        <w:pStyle w:val="Code"/>
      </w:pPr>
      <w:r>
        <w:t xml:space="preserve">    aKID                  [2] NAI,</w:t>
      </w:r>
    </w:p>
    <w:p w14:paraId="2342832F" w14:textId="77777777" w:rsidR="00754457" w:rsidRDefault="00754457" w:rsidP="00754457">
      <w:pPr>
        <w:pStyle w:val="Code"/>
      </w:pPr>
      <w:r>
        <w:t xml:space="preserve">    kAF                   [3] KAF,</w:t>
      </w:r>
    </w:p>
    <w:p w14:paraId="49AF6E6D" w14:textId="77777777" w:rsidR="00754457" w:rsidRDefault="00754457" w:rsidP="00754457">
      <w:pPr>
        <w:pStyle w:val="Code"/>
      </w:pPr>
      <w:r>
        <w:t xml:space="preserve">    uaStarParams          [4] UAStarParams OPTIONAL</w:t>
      </w:r>
    </w:p>
    <w:p w14:paraId="6A2C28F5" w14:textId="77777777" w:rsidR="00754457" w:rsidRDefault="00754457" w:rsidP="00754457">
      <w:pPr>
        <w:pStyle w:val="Code"/>
      </w:pPr>
      <w:r>
        <w:t>}</w:t>
      </w:r>
    </w:p>
    <w:p w14:paraId="3B2C2548" w14:textId="77777777" w:rsidR="00754457" w:rsidRDefault="00754457" w:rsidP="00754457">
      <w:pPr>
        <w:pStyle w:val="Code"/>
      </w:pPr>
    </w:p>
    <w:p w14:paraId="279F12AD" w14:textId="77777777" w:rsidR="00754457" w:rsidRDefault="00754457" w:rsidP="00754457">
      <w:pPr>
        <w:pStyle w:val="Code"/>
      </w:pPr>
      <w:r>
        <w:t>AFStartOfInterceptWithEstablishedAKMAApplicationKey ::= SEQUENCE</w:t>
      </w:r>
    </w:p>
    <w:p w14:paraId="1C9C3052" w14:textId="77777777" w:rsidR="00754457" w:rsidRDefault="00754457" w:rsidP="00754457">
      <w:pPr>
        <w:pStyle w:val="Code"/>
      </w:pPr>
      <w:r>
        <w:t>{</w:t>
      </w:r>
    </w:p>
    <w:p w14:paraId="2EF6797B" w14:textId="77777777" w:rsidR="00754457" w:rsidRDefault="00754457" w:rsidP="00754457">
      <w:pPr>
        <w:pStyle w:val="Code"/>
      </w:pPr>
      <w:r>
        <w:t xml:space="preserve">    aFID                  [1] FQDN,</w:t>
      </w:r>
    </w:p>
    <w:p w14:paraId="409F264C" w14:textId="77777777" w:rsidR="00754457" w:rsidRDefault="00754457" w:rsidP="00754457">
      <w:pPr>
        <w:pStyle w:val="Code"/>
      </w:pPr>
      <w:r>
        <w:t xml:space="preserve">    aKID                  [2] NAI,</w:t>
      </w:r>
    </w:p>
    <w:p w14:paraId="348CF772" w14:textId="77777777" w:rsidR="00754457" w:rsidRDefault="00754457" w:rsidP="00754457">
      <w:pPr>
        <w:pStyle w:val="Code"/>
      </w:pPr>
      <w:r>
        <w:t xml:space="preserve">    kAFParamList          [3] SEQUENCE OF AFSecurityParams</w:t>
      </w:r>
    </w:p>
    <w:p w14:paraId="1EFD8EFB" w14:textId="77777777" w:rsidR="00754457" w:rsidRDefault="00754457" w:rsidP="00754457">
      <w:pPr>
        <w:pStyle w:val="Code"/>
      </w:pPr>
      <w:r>
        <w:t>}</w:t>
      </w:r>
    </w:p>
    <w:p w14:paraId="0063005D" w14:textId="77777777" w:rsidR="00754457" w:rsidRDefault="00754457" w:rsidP="00754457">
      <w:pPr>
        <w:pStyle w:val="Code"/>
      </w:pPr>
    </w:p>
    <w:p w14:paraId="7111A6B4" w14:textId="77777777" w:rsidR="00754457" w:rsidRDefault="00754457" w:rsidP="00754457">
      <w:pPr>
        <w:pStyle w:val="Code"/>
      </w:pPr>
      <w:r>
        <w:t>AFAuxiliarySecurityParameterEstablishment ::= SEQUENCE</w:t>
      </w:r>
    </w:p>
    <w:p w14:paraId="4D354D10" w14:textId="77777777" w:rsidR="00754457" w:rsidRDefault="00754457" w:rsidP="00754457">
      <w:pPr>
        <w:pStyle w:val="Code"/>
      </w:pPr>
      <w:r>
        <w:t>{</w:t>
      </w:r>
    </w:p>
    <w:p w14:paraId="10DA48D7" w14:textId="77777777" w:rsidR="00754457" w:rsidRDefault="00754457" w:rsidP="00754457">
      <w:pPr>
        <w:pStyle w:val="Code"/>
      </w:pPr>
      <w:r>
        <w:t xml:space="preserve">    aFSecurityParams      [1] AFSecurityParams</w:t>
      </w:r>
    </w:p>
    <w:p w14:paraId="21291468" w14:textId="77777777" w:rsidR="00754457" w:rsidRDefault="00754457" w:rsidP="00754457">
      <w:pPr>
        <w:pStyle w:val="Code"/>
      </w:pPr>
      <w:r>
        <w:t>}</w:t>
      </w:r>
    </w:p>
    <w:p w14:paraId="4000AB61" w14:textId="77777777" w:rsidR="00754457" w:rsidRDefault="00754457" w:rsidP="00754457">
      <w:pPr>
        <w:pStyle w:val="Code"/>
      </w:pPr>
    </w:p>
    <w:p w14:paraId="74BB7AA8" w14:textId="77777777" w:rsidR="00754457" w:rsidRDefault="00754457" w:rsidP="00754457">
      <w:pPr>
        <w:pStyle w:val="Code"/>
      </w:pPr>
      <w:r>
        <w:t>AFSecurityParams ::= SEQUENCE</w:t>
      </w:r>
    </w:p>
    <w:p w14:paraId="575D77BD" w14:textId="77777777" w:rsidR="00754457" w:rsidRDefault="00754457" w:rsidP="00754457">
      <w:pPr>
        <w:pStyle w:val="Code"/>
      </w:pPr>
      <w:r>
        <w:t>{</w:t>
      </w:r>
    </w:p>
    <w:p w14:paraId="37C77F7A" w14:textId="77777777" w:rsidR="00754457" w:rsidRDefault="00754457" w:rsidP="00754457">
      <w:pPr>
        <w:pStyle w:val="Code"/>
      </w:pPr>
      <w:r>
        <w:t xml:space="preserve">    aFID                  [1] AFID,</w:t>
      </w:r>
    </w:p>
    <w:p w14:paraId="7B7241C9" w14:textId="77777777" w:rsidR="00754457" w:rsidRDefault="00754457" w:rsidP="00754457">
      <w:pPr>
        <w:pStyle w:val="Code"/>
      </w:pPr>
      <w:r>
        <w:t xml:space="preserve">    aKID                  [2] NAI,</w:t>
      </w:r>
    </w:p>
    <w:p w14:paraId="6952AD62" w14:textId="77777777" w:rsidR="00754457" w:rsidRDefault="00754457" w:rsidP="00754457">
      <w:pPr>
        <w:pStyle w:val="Code"/>
      </w:pPr>
      <w:r>
        <w:t xml:space="preserve">    kAF                   [3] KAF,</w:t>
      </w:r>
    </w:p>
    <w:p w14:paraId="23D28210" w14:textId="77777777" w:rsidR="00754457" w:rsidRDefault="00754457" w:rsidP="00754457">
      <w:pPr>
        <w:pStyle w:val="Code"/>
      </w:pPr>
      <w:r>
        <w:t xml:space="preserve">    uaStarParams          [4] UAStarParams</w:t>
      </w:r>
    </w:p>
    <w:p w14:paraId="5DD46425" w14:textId="77777777" w:rsidR="00754457" w:rsidRDefault="00754457" w:rsidP="00754457">
      <w:pPr>
        <w:pStyle w:val="Code"/>
      </w:pPr>
      <w:r>
        <w:t>}</w:t>
      </w:r>
    </w:p>
    <w:p w14:paraId="3812D275" w14:textId="77777777" w:rsidR="00754457" w:rsidRDefault="00754457" w:rsidP="00754457">
      <w:pPr>
        <w:pStyle w:val="Code"/>
      </w:pPr>
    </w:p>
    <w:p w14:paraId="4520A560" w14:textId="77777777" w:rsidR="00754457" w:rsidRDefault="00754457" w:rsidP="00754457">
      <w:pPr>
        <w:pStyle w:val="Code"/>
      </w:pPr>
      <w:r>
        <w:t>AFApplicationKeyRemoval ::= SEQUENCE</w:t>
      </w:r>
    </w:p>
    <w:p w14:paraId="107529AC" w14:textId="77777777" w:rsidR="00754457" w:rsidRDefault="00754457" w:rsidP="00754457">
      <w:pPr>
        <w:pStyle w:val="Code"/>
      </w:pPr>
      <w:r>
        <w:t>{</w:t>
      </w:r>
    </w:p>
    <w:p w14:paraId="79CC5E22" w14:textId="77777777" w:rsidR="00754457" w:rsidRDefault="00754457" w:rsidP="00754457">
      <w:pPr>
        <w:pStyle w:val="Code"/>
      </w:pPr>
      <w:r>
        <w:t xml:space="preserve">    aFID                  [1] AFID,</w:t>
      </w:r>
    </w:p>
    <w:p w14:paraId="30443677" w14:textId="77777777" w:rsidR="00754457" w:rsidRDefault="00754457" w:rsidP="00754457">
      <w:pPr>
        <w:pStyle w:val="Code"/>
      </w:pPr>
      <w:r>
        <w:t xml:space="preserve">    aKID                  [2] NAI,</w:t>
      </w:r>
    </w:p>
    <w:p w14:paraId="43EA2D4D" w14:textId="77777777" w:rsidR="00754457" w:rsidRDefault="00754457" w:rsidP="00754457">
      <w:pPr>
        <w:pStyle w:val="Code"/>
      </w:pPr>
      <w:r>
        <w:t xml:space="preserve">    removalCause          [3] AFKeyRemovalCause</w:t>
      </w:r>
    </w:p>
    <w:p w14:paraId="09D8B40C" w14:textId="77777777" w:rsidR="00754457" w:rsidRDefault="00754457" w:rsidP="00754457">
      <w:pPr>
        <w:pStyle w:val="Code"/>
      </w:pPr>
      <w:r>
        <w:t>}</w:t>
      </w:r>
    </w:p>
    <w:p w14:paraId="597FF85D" w14:textId="77777777" w:rsidR="00754457" w:rsidRDefault="00754457" w:rsidP="00754457">
      <w:pPr>
        <w:pStyle w:val="Code"/>
      </w:pPr>
    </w:p>
    <w:p w14:paraId="1D67F6FB" w14:textId="77777777" w:rsidR="00754457" w:rsidRDefault="00754457" w:rsidP="00754457">
      <w:pPr>
        <w:pStyle w:val="CodeHeader"/>
      </w:pPr>
      <w:r>
        <w:t>-- ===================</w:t>
      </w:r>
    </w:p>
    <w:p w14:paraId="387AC3F1" w14:textId="77777777" w:rsidR="00754457" w:rsidRDefault="00754457" w:rsidP="00754457">
      <w:pPr>
        <w:pStyle w:val="CodeHeader"/>
      </w:pPr>
      <w:r>
        <w:t>-- AKMA AF parameters</w:t>
      </w:r>
    </w:p>
    <w:p w14:paraId="58BBB656" w14:textId="77777777" w:rsidR="00754457" w:rsidRDefault="00754457" w:rsidP="00754457">
      <w:pPr>
        <w:pStyle w:val="Code"/>
      </w:pPr>
      <w:r>
        <w:t>-- ===================</w:t>
      </w:r>
    </w:p>
    <w:p w14:paraId="344EED84" w14:textId="77777777" w:rsidR="00754457" w:rsidRDefault="00754457" w:rsidP="00754457">
      <w:pPr>
        <w:pStyle w:val="Code"/>
      </w:pPr>
    </w:p>
    <w:p w14:paraId="52FAA67C" w14:textId="77777777" w:rsidR="00754457" w:rsidRDefault="00754457" w:rsidP="00754457">
      <w:pPr>
        <w:pStyle w:val="Code"/>
      </w:pPr>
      <w:r>
        <w:t>KAFParams ::= SEQUENCE</w:t>
      </w:r>
    </w:p>
    <w:p w14:paraId="74D1D276" w14:textId="77777777" w:rsidR="00754457" w:rsidRDefault="00754457" w:rsidP="00754457">
      <w:pPr>
        <w:pStyle w:val="Code"/>
      </w:pPr>
      <w:r>
        <w:t>{</w:t>
      </w:r>
    </w:p>
    <w:p w14:paraId="3083FCE4" w14:textId="77777777" w:rsidR="00754457" w:rsidRDefault="00754457" w:rsidP="00754457">
      <w:pPr>
        <w:pStyle w:val="Code"/>
      </w:pPr>
      <w:r>
        <w:t xml:space="preserve">    aKID                 [1] NAI,</w:t>
      </w:r>
    </w:p>
    <w:p w14:paraId="528992C4" w14:textId="77777777" w:rsidR="00754457" w:rsidRDefault="00754457" w:rsidP="00754457">
      <w:pPr>
        <w:pStyle w:val="Code"/>
      </w:pPr>
      <w:r>
        <w:t xml:space="preserve">    kAF                  [2] KAF,</w:t>
      </w:r>
    </w:p>
    <w:p w14:paraId="02D03E2D" w14:textId="77777777" w:rsidR="00754457" w:rsidRDefault="00754457" w:rsidP="00754457">
      <w:pPr>
        <w:pStyle w:val="Code"/>
      </w:pPr>
      <w:r>
        <w:t xml:space="preserve">    kAFExpTime           [3] KAFExpiryTime,</w:t>
      </w:r>
    </w:p>
    <w:p w14:paraId="09EDF714" w14:textId="77777777" w:rsidR="00754457" w:rsidRDefault="00754457" w:rsidP="00754457">
      <w:pPr>
        <w:pStyle w:val="Code"/>
      </w:pPr>
      <w:r>
        <w:t xml:space="preserve">    uaStarParams         [4] UAStarParams</w:t>
      </w:r>
    </w:p>
    <w:p w14:paraId="092C6CA0" w14:textId="77777777" w:rsidR="00754457" w:rsidRDefault="00754457" w:rsidP="00754457">
      <w:pPr>
        <w:pStyle w:val="Code"/>
      </w:pPr>
      <w:r>
        <w:t>}</w:t>
      </w:r>
    </w:p>
    <w:p w14:paraId="084FDCA2" w14:textId="77777777" w:rsidR="00754457" w:rsidRDefault="00754457" w:rsidP="00754457">
      <w:pPr>
        <w:pStyle w:val="Code"/>
      </w:pPr>
    </w:p>
    <w:p w14:paraId="7ACFE501" w14:textId="77777777" w:rsidR="00754457" w:rsidRDefault="00754457" w:rsidP="00754457">
      <w:pPr>
        <w:pStyle w:val="Code"/>
      </w:pPr>
      <w:r>
        <w:t>KAFExpiryTime ::= GeneralizedTime</w:t>
      </w:r>
    </w:p>
    <w:p w14:paraId="14914C78" w14:textId="77777777" w:rsidR="00754457" w:rsidRDefault="00754457" w:rsidP="00754457">
      <w:pPr>
        <w:pStyle w:val="Code"/>
      </w:pPr>
    </w:p>
    <w:p w14:paraId="252F5E8E" w14:textId="77777777" w:rsidR="00754457" w:rsidRDefault="00754457" w:rsidP="00754457">
      <w:pPr>
        <w:pStyle w:val="Code"/>
      </w:pPr>
      <w:r>
        <w:t>AFKeyRemovalCause ::= ENUMERATED</w:t>
      </w:r>
    </w:p>
    <w:p w14:paraId="254B2197" w14:textId="77777777" w:rsidR="00754457" w:rsidRDefault="00754457" w:rsidP="00754457">
      <w:pPr>
        <w:pStyle w:val="Code"/>
      </w:pPr>
      <w:r>
        <w:t>{</w:t>
      </w:r>
    </w:p>
    <w:p w14:paraId="4E545394" w14:textId="77777777" w:rsidR="00754457" w:rsidRDefault="00754457" w:rsidP="00754457">
      <w:pPr>
        <w:pStyle w:val="Code"/>
      </w:pPr>
      <w:r>
        <w:t xml:space="preserve">    unknown(1),</w:t>
      </w:r>
    </w:p>
    <w:p w14:paraId="141737AD" w14:textId="77777777" w:rsidR="00754457" w:rsidRDefault="00754457" w:rsidP="00754457">
      <w:pPr>
        <w:pStyle w:val="Code"/>
      </w:pPr>
      <w:r>
        <w:t xml:space="preserve">    keyExpiry(2),</w:t>
      </w:r>
    </w:p>
    <w:p w14:paraId="59BF9255" w14:textId="77777777" w:rsidR="00754457" w:rsidRDefault="00754457" w:rsidP="00754457">
      <w:pPr>
        <w:pStyle w:val="Code"/>
      </w:pPr>
      <w:r>
        <w:t xml:space="preserve">    applicationSpecific(3)</w:t>
      </w:r>
    </w:p>
    <w:p w14:paraId="255DA058" w14:textId="77777777" w:rsidR="00754457" w:rsidRDefault="00754457" w:rsidP="00754457">
      <w:pPr>
        <w:pStyle w:val="Code"/>
      </w:pPr>
      <w:r>
        <w:t>}</w:t>
      </w:r>
    </w:p>
    <w:p w14:paraId="13DD252A" w14:textId="77777777" w:rsidR="00754457" w:rsidRDefault="00754457" w:rsidP="00754457">
      <w:pPr>
        <w:pStyle w:val="Code"/>
      </w:pPr>
    </w:p>
    <w:p w14:paraId="25E783E4" w14:textId="77777777" w:rsidR="00754457" w:rsidRDefault="00754457" w:rsidP="00754457">
      <w:pPr>
        <w:pStyle w:val="CodeHeader"/>
      </w:pPr>
      <w:r>
        <w:t>-- ==================</w:t>
      </w:r>
    </w:p>
    <w:p w14:paraId="3DBB8E2E" w14:textId="77777777" w:rsidR="00754457" w:rsidRDefault="00754457" w:rsidP="00754457">
      <w:pPr>
        <w:pStyle w:val="CodeHeader"/>
      </w:pPr>
      <w:r>
        <w:t>-- 5G AMF definitions</w:t>
      </w:r>
    </w:p>
    <w:p w14:paraId="5F4A5812" w14:textId="77777777" w:rsidR="00754457" w:rsidRDefault="00754457" w:rsidP="00754457">
      <w:pPr>
        <w:pStyle w:val="Code"/>
      </w:pPr>
      <w:r>
        <w:t>-- ==================</w:t>
      </w:r>
    </w:p>
    <w:p w14:paraId="422190D1" w14:textId="77777777" w:rsidR="00754457" w:rsidRDefault="00754457" w:rsidP="00754457">
      <w:pPr>
        <w:pStyle w:val="Code"/>
      </w:pPr>
    </w:p>
    <w:p w14:paraId="1CBD7972" w14:textId="77777777" w:rsidR="00754457" w:rsidRDefault="00754457" w:rsidP="00754457">
      <w:pPr>
        <w:pStyle w:val="Code"/>
      </w:pPr>
      <w:r>
        <w:t>-- See clause 6.2.2.2.2 for details of this structure</w:t>
      </w:r>
    </w:p>
    <w:p w14:paraId="2BE8C3E3" w14:textId="77777777" w:rsidR="00754457" w:rsidRDefault="00754457" w:rsidP="00754457">
      <w:pPr>
        <w:pStyle w:val="Code"/>
      </w:pPr>
      <w:r>
        <w:t>AMFRegistration ::= SEQUENCE</w:t>
      </w:r>
    </w:p>
    <w:p w14:paraId="1BAF9B28" w14:textId="77777777" w:rsidR="00754457" w:rsidRDefault="00754457" w:rsidP="00754457">
      <w:pPr>
        <w:pStyle w:val="Code"/>
      </w:pPr>
      <w:r>
        <w:t>{</w:t>
      </w:r>
    </w:p>
    <w:p w14:paraId="3AE01025" w14:textId="77777777" w:rsidR="00754457" w:rsidRDefault="00754457" w:rsidP="00754457">
      <w:pPr>
        <w:pStyle w:val="Code"/>
      </w:pPr>
      <w:r>
        <w:t xml:space="preserve">    registrationType            [1] AMFRegistrationType,</w:t>
      </w:r>
    </w:p>
    <w:p w14:paraId="40D82146" w14:textId="77777777" w:rsidR="00754457" w:rsidRDefault="00754457" w:rsidP="00754457">
      <w:pPr>
        <w:pStyle w:val="Code"/>
      </w:pPr>
      <w:r>
        <w:t xml:space="preserve">    registrationResult          [2] AMFRegistrationResult,</w:t>
      </w:r>
    </w:p>
    <w:p w14:paraId="3E815F5C" w14:textId="77777777" w:rsidR="00754457" w:rsidRDefault="00754457" w:rsidP="00754457">
      <w:pPr>
        <w:pStyle w:val="Code"/>
      </w:pPr>
      <w:r>
        <w:t xml:space="preserve">    slice                       [3] Slice OPTIONAL,</w:t>
      </w:r>
    </w:p>
    <w:p w14:paraId="0434199A" w14:textId="77777777" w:rsidR="00754457" w:rsidRDefault="00754457" w:rsidP="00754457">
      <w:pPr>
        <w:pStyle w:val="Code"/>
      </w:pPr>
      <w:r>
        <w:t xml:space="preserve">    sUPI                        [4] SUPI,</w:t>
      </w:r>
    </w:p>
    <w:p w14:paraId="5DC6DFDE" w14:textId="77777777" w:rsidR="00754457" w:rsidRDefault="00754457" w:rsidP="00754457">
      <w:pPr>
        <w:pStyle w:val="Code"/>
      </w:pPr>
      <w:r>
        <w:t xml:space="preserve">    sUCI                        [5] SUCI OPTIONAL,</w:t>
      </w:r>
    </w:p>
    <w:p w14:paraId="318726F5" w14:textId="77777777" w:rsidR="00754457" w:rsidRDefault="00754457" w:rsidP="00754457">
      <w:pPr>
        <w:pStyle w:val="Code"/>
      </w:pPr>
      <w:r>
        <w:t xml:space="preserve">    pEI                         [6] PEI OPTIONAL,</w:t>
      </w:r>
    </w:p>
    <w:p w14:paraId="28EE60A5" w14:textId="77777777" w:rsidR="00754457" w:rsidRDefault="00754457" w:rsidP="00754457">
      <w:pPr>
        <w:pStyle w:val="Code"/>
      </w:pPr>
      <w:r>
        <w:t xml:space="preserve">    gPSI                        [7] GPSI OPTIONAL,</w:t>
      </w:r>
    </w:p>
    <w:p w14:paraId="5BFE5309" w14:textId="77777777" w:rsidR="00754457" w:rsidRDefault="00754457" w:rsidP="00754457">
      <w:pPr>
        <w:pStyle w:val="Code"/>
      </w:pPr>
      <w:r>
        <w:t xml:space="preserve">    gUTI                        [8] FiveGGUTI,</w:t>
      </w:r>
    </w:p>
    <w:p w14:paraId="46C469D8" w14:textId="77777777" w:rsidR="00754457" w:rsidRDefault="00754457" w:rsidP="00754457">
      <w:pPr>
        <w:pStyle w:val="Code"/>
      </w:pPr>
      <w:r>
        <w:t xml:space="preserve">    location                    [9] Location OPTIONAL,</w:t>
      </w:r>
    </w:p>
    <w:p w14:paraId="781D5AAF" w14:textId="77777777" w:rsidR="00754457" w:rsidRDefault="00754457" w:rsidP="00754457">
      <w:pPr>
        <w:pStyle w:val="Code"/>
      </w:pPr>
      <w:r>
        <w:t xml:space="preserve">    non3GPPAccessEndpoint       [10] UEEndpointAddress OPTIONAL,</w:t>
      </w:r>
    </w:p>
    <w:p w14:paraId="192CD5E6" w14:textId="77777777" w:rsidR="00754457" w:rsidRDefault="00754457" w:rsidP="00754457">
      <w:pPr>
        <w:pStyle w:val="Code"/>
      </w:pPr>
      <w:r>
        <w:t xml:space="preserve">    fiveGSTAIList               [11] TAIList OPTIONAL,</w:t>
      </w:r>
    </w:p>
    <w:p w14:paraId="6816A8CD" w14:textId="77777777" w:rsidR="00754457" w:rsidRDefault="00754457" w:rsidP="00754457">
      <w:pPr>
        <w:pStyle w:val="Code"/>
      </w:pPr>
      <w:r>
        <w:t xml:space="preserve">    sMSOverNasIndicator         [12] SMSOverNASIndicator OPTIONAL,</w:t>
      </w:r>
    </w:p>
    <w:p w14:paraId="4856AEEB" w14:textId="77777777" w:rsidR="00754457" w:rsidRDefault="00754457" w:rsidP="00754457">
      <w:pPr>
        <w:pStyle w:val="Code"/>
      </w:pPr>
      <w:r>
        <w:t xml:space="preserve">    oldGUTI                     [13] EPS5GGUTI OPTIONAL,</w:t>
      </w:r>
    </w:p>
    <w:p w14:paraId="40813D2C" w14:textId="77777777" w:rsidR="00754457" w:rsidRDefault="00754457" w:rsidP="00754457">
      <w:pPr>
        <w:pStyle w:val="Code"/>
      </w:pPr>
      <w:r>
        <w:t xml:space="preserve">    eMM5GRegStatus              [14] EMM5GMMStatus OPTIONAL,</w:t>
      </w:r>
    </w:p>
    <w:p w14:paraId="3914859F" w14:textId="77777777" w:rsidR="00754457" w:rsidRDefault="00754457" w:rsidP="00754457">
      <w:pPr>
        <w:pStyle w:val="Code"/>
      </w:pPr>
      <w:r>
        <w:t xml:space="preserve">    nonIMEISVPEI                [15] NonIMEISVPEI OPTIONAL,</w:t>
      </w:r>
    </w:p>
    <w:p w14:paraId="6356E6EC" w14:textId="77777777" w:rsidR="00754457" w:rsidRDefault="00754457" w:rsidP="00754457">
      <w:pPr>
        <w:pStyle w:val="Code"/>
      </w:pPr>
      <w:r>
        <w:t xml:space="preserve">    mACRestIndicator            [16] MACRestrictionIndicator OPTIONAL</w:t>
      </w:r>
    </w:p>
    <w:p w14:paraId="17E5D47D" w14:textId="77777777" w:rsidR="00754457" w:rsidRDefault="00754457" w:rsidP="00754457">
      <w:pPr>
        <w:pStyle w:val="Code"/>
      </w:pPr>
      <w:r>
        <w:t>}</w:t>
      </w:r>
    </w:p>
    <w:p w14:paraId="67157056" w14:textId="77777777" w:rsidR="00754457" w:rsidRDefault="00754457" w:rsidP="00754457">
      <w:pPr>
        <w:pStyle w:val="Code"/>
      </w:pPr>
    </w:p>
    <w:p w14:paraId="3C838489" w14:textId="77777777" w:rsidR="00754457" w:rsidRDefault="00754457" w:rsidP="00754457">
      <w:pPr>
        <w:pStyle w:val="Code"/>
      </w:pPr>
      <w:r>
        <w:t>-- See clause 6.2.2.2.3 for details of this structure</w:t>
      </w:r>
    </w:p>
    <w:p w14:paraId="1C8047D3" w14:textId="77777777" w:rsidR="00754457" w:rsidRDefault="00754457" w:rsidP="00754457">
      <w:pPr>
        <w:pStyle w:val="Code"/>
      </w:pPr>
      <w:r>
        <w:t>AMFDeregistration ::= SEQUENCE</w:t>
      </w:r>
    </w:p>
    <w:p w14:paraId="00502B25" w14:textId="77777777" w:rsidR="00754457" w:rsidRDefault="00754457" w:rsidP="00754457">
      <w:pPr>
        <w:pStyle w:val="Code"/>
      </w:pPr>
      <w:r>
        <w:t>{</w:t>
      </w:r>
    </w:p>
    <w:p w14:paraId="1E93D47B" w14:textId="77777777" w:rsidR="00754457" w:rsidRDefault="00754457" w:rsidP="00754457">
      <w:pPr>
        <w:pStyle w:val="Code"/>
      </w:pPr>
      <w:r>
        <w:t xml:space="preserve">    deregistrationDirection     [1] AMFDirection,</w:t>
      </w:r>
    </w:p>
    <w:p w14:paraId="284B2257" w14:textId="77777777" w:rsidR="00754457" w:rsidRDefault="00754457" w:rsidP="00754457">
      <w:pPr>
        <w:pStyle w:val="Code"/>
      </w:pPr>
      <w:r>
        <w:t xml:space="preserve">    accessType                  [2] AccessType,</w:t>
      </w:r>
    </w:p>
    <w:p w14:paraId="6571398C" w14:textId="77777777" w:rsidR="00754457" w:rsidRDefault="00754457" w:rsidP="00754457">
      <w:pPr>
        <w:pStyle w:val="Code"/>
      </w:pPr>
      <w:r>
        <w:t xml:space="preserve">    sUPI                        [3] SUPI OPTIONAL,</w:t>
      </w:r>
    </w:p>
    <w:p w14:paraId="43B996D0" w14:textId="77777777" w:rsidR="00754457" w:rsidRDefault="00754457" w:rsidP="00754457">
      <w:pPr>
        <w:pStyle w:val="Code"/>
      </w:pPr>
      <w:r>
        <w:t xml:space="preserve">    sUCI                        [4] SUCI OPTIONAL,</w:t>
      </w:r>
    </w:p>
    <w:p w14:paraId="41DB7311" w14:textId="77777777" w:rsidR="00754457" w:rsidRDefault="00754457" w:rsidP="00754457">
      <w:pPr>
        <w:pStyle w:val="Code"/>
      </w:pPr>
      <w:r>
        <w:t xml:space="preserve">    pEI                         [5] PEI OPTIONAL,</w:t>
      </w:r>
    </w:p>
    <w:p w14:paraId="1ADA3449" w14:textId="77777777" w:rsidR="00754457" w:rsidRDefault="00754457" w:rsidP="00754457">
      <w:pPr>
        <w:pStyle w:val="Code"/>
      </w:pPr>
      <w:r>
        <w:t xml:space="preserve">    gPSI                        [6] GPSI OPTIONAL,</w:t>
      </w:r>
    </w:p>
    <w:p w14:paraId="40149795" w14:textId="77777777" w:rsidR="00754457" w:rsidRDefault="00754457" w:rsidP="00754457">
      <w:pPr>
        <w:pStyle w:val="Code"/>
      </w:pPr>
      <w:r>
        <w:t xml:space="preserve">    gUTI                        [7] FiveGGUTI OPTIONAL,</w:t>
      </w:r>
    </w:p>
    <w:p w14:paraId="7107F868" w14:textId="77777777" w:rsidR="00754457" w:rsidRDefault="00754457" w:rsidP="00754457">
      <w:pPr>
        <w:pStyle w:val="Code"/>
      </w:pPr>
      <w:r>
        <w:t xml:space="preserve">    cause                       [8] FiveGMMCause OPTIONAL,</w:t>
      </w:r>
    </w:p>
    <w:p w14:paraId="59D1A058" w14:textId="77777777" w:rsidR="00754457" w:rsidRDefault="00754457" w:rsidP="00754457">
      <w:pPr>
        <w:pStyle w:val="Code"/>
      </w:pPr>
      <w:r>
        <w:t xml:space="preserve">    location                    [9] Location OPTIONAL,</w:t>
      </w:r>
    </w:p>
    <w:p w14:paraId="5A0145D4" w14:textId="77777777" w:rsidR="00754457" w:rsidRDefault="00754457" w:rsidP="00754457">
      <w:pPr>
        <w:pStyle w:val="Code"/>
      </w:pPr>
      <w:r>
        <w:t xml:space="preserve">    switchOffIndicator          [10] SwitchOffIndicator OPTIONAL,</w:t>
      </w:r>
    </w:p>
    <w:p w14:paraId="7DE0CB80" w14:textId="77777777" w:rsidR="00754457" w:rsidRDefault="00754457" w:rsidP="00754457">
      <w:pPr>
        <w:pStyle w:val="Code"/>
      </w:pPr>
      <w:r>
        <w:t xml:space="preserve">    reRegRequiredIndicator      [11] ReRegRequiredIndicator OPTIONAL</w:t>
      </w:r>
    </w:p>
    <w:p w14:paraId="33EBE683" w14:textId="77777777" w:rsidR="00754457" w:rsidRDefault="00754457" w:rsidP="00754457">
      <w:pPr>
        <w:pStyle w:val="Code"/>
      </w:pPr>
      <w:r>
        <w:t>}</w:t>
      </w:r>
    </w:p>
    <w:p w14:paraId="7BF6F08D" w14:textId="77777777" w:rsidR="00754457" w:rsidRDefault="00754457" w:rsidP="00754457">
      <w:pPr>
        <w:pStyle w:val="Code"/>
      </w:pPr>
    </w:p>
    <w:p w14:paraId="4B773D92" w14:textId="77777777" w:rsidR="00754457" w:rsidRDefault="00754457" w:rsidP="00754457">
      <w:pPr>
        <w:pStyle w:val="Code"/>
      </w:pPr>
      <w:r>
        <w:t>-- See clause 6.2.2.2.4 for details of this structure</w:t>
      </w:r>
    </w:p>
    <w:p w14:paraId="3881D6B1" w14:textId="77777777" w:rsidR="00754457" w:rsidRDefault="00754457" w:rsidP="00754457">
      <w:pPr>
        <w:pStyle w:val="Code"/>
      </w:pPr>
      <w:r>
        <w:t>AMFLocationUpdate ::= SEQUENCE</w:t>
      </w:r>
    </w:p>
    <w:p w14:paraId="6816172B" w14:textId="77777777" w:rsidR="00754457" w:rsidRDefault="00754457" w:rsidP="00754457">
      <w:pPr>
        <w:pStyle w:val="Code"/>
      </w:pPr>
      <w:r>
        <w:t>{</w:t>
      </w:r>
    </w:p>
    <w:p w14:paraId="3283C8C7" w14:textId="77777777" w:rsidR="00754457" w:rsidRDefault="00754457" w:rsidP="00754457">
      <w:pPr>
        <w:pStyle w:val="Code"/>
      </w:pPr>
      <w:r>
        <w:t xml:space="preserve">    sUPI                        [1] SUPI,</w:t>
      </w:r>
    </w:p>
    <w:p w14:paraId="04BA5350" w14:textId="77777777" w:rsidR="00754457" w:rsidRDefault="00754457" w:rsidP="00754457">
      <w:pPr>
        <w:pStyle w:val="Code"/>
      </w:pPr>
      <w:r>
        <w:t xml:space="preserve">    sUCI                        [2] SUCI OPTIONAL,</w:t>
      </w:r>
    </w:p>
    <w:p w14:paraId="7B1ACF71" w14:textId="77777777" w:rsidR="00754457" w:rsidRDefault="00754457" w:rsidP="00754457">
      <w:pPr>
        <w:pStyle w:val="Code"/>
      </w:pPr>
      <w:r>
        <w:t xml:space="preserve">    pEI                         [3] PEI OPTIONAL,</w:t>
      </w:r>
    </w:p>
    <w:p w14:paraId="4E9528C5" w14:textId="77777777" w:rsidR="00754457" w:rsidRDefault="00754457" w:rsidP="00754457">
      <w:pPr>
        <w:pStyle w:val="Code"/>
      </w:pPr>
      <w:r>
        <w:t xml:space="preserve">    gPSI                        [4] GPSI OPTIONAL,</w:t>
      </w:r>
    </w:p>
    <w:p w14:paraId="4B49FE2F" w14:textId="77777777" w:rsidR="00754457" w:rsidRDefault="00754457" w:rsidP="00754457">
      <w:pPr>
        <w:pStyle w:val="Code"/>
      </w:pPr>
      <w:r>
        <w:t xml:space="preserve">    gUTI                        [5] FiveGGUTI OPTIONAL,</w:t>
      </w:r>
    </w:p>
    <w:p w14:paraId="70A92B23" w14:textId="77777777" w:rsidR="00754457" w:rsidRDefault="00754457" w:rsidP="00754457">
      <w:pPr>
        <w:pStyle w:val="Code"/>
      </w:pPr>
      <w:r>
        <w:t xml:space="preserve">    location                    [6] Location,</w:t>
      </w:r>
    </w:p>
    <w:p w14:paraId="24E8C44B" w14:textId="77777777" w:rsidR="00754457" w:rsidRDefault="00754457" w:rsidP="00754457">
      <w:pPr>
        <w:pStyle w:val="Code"/>
      </w:pPr>
      <w:r>
        <w:t xml:space="preserve">    sMSOverNASIndicator         [7] SMSOverNASIndicator OPTIONAL,</w:t>
      </w:r>
    </w:p>
    <w:p w14:paraId="10BF3E5A" w14:textId="77777777" w:rsidR="00754457" w:rsidRDefault="00754457" w:rsidP="00754457">
      <w:pPr>
        <w:pStyle w:val="Code"/>
      </w:pPr>
      <w:r>
        <w:t xml:space="preserve">    oldGUTI                     [8] EPS5GGUTI OPTIONAL</w:t>
      </w:r>
    </w:p>
    <w:p w14:paraId="13C7B2A7" w14:textId="77777777" w:rsidR="00754457" w:rsidRDefault="00754457" w:rsidP="00754457">
      <w:pPr>
        <w:pStyle w:val="Code"/>
      </w:pPr>
      <w:r>
        <w:t>}</w:t>
      </w:r>
    </w:p>
    <w:p w14:paraId="6F1D6DBB" w14:textId="77777777" w:rsidR="00754457" w:rsidRDefault="00754457" w:rsidP="00754457">
      <w:pPr>
        <w:pStyle w:val="Code"/>
      </w:pPr>
    </w:p>
    <w:p w14:paraId="5707A08F" w14:textId="77777777" w:rsidR="00754457" w:rsidRDefault="00754457" w:rsidP="00754457">
      <w:pPr>
        <w:pStyle w:val="Code"/>
      </w:pPr>
      <w:r>
        <w:t>-- See clause 6.2.2.2.5 for details of this structure</w:t>
      </w:r>
    </w:p>
    <w:p w14:paraId="5AA77114" w14:textId="77777777" w:rsidR="00754457" w:rsidRDefault="00754457" w:rsidP="00754457">
      <w:pPr>
        <w:pStyle w:val="Code"/>
      </w:pPr>
      <w:r>
        <w:t>AMFStartOfInterceptionWithRegisteredUE ::= SEQUENCE</w:t>
      </w:r>
    </w:p>
    <w:p w14:paraId="64A9F204" w14:textId="77777777" w:rsidR="00754457" w:rsidRDefault="00754457" w:rsidP="00754457">
      <w:pPr>
        <w:pStyle w:val="Code"/>
      </w:pPr>
      <w:r>
        <w:t>{</w:t>
      </w:r>
    </w:p>
    <w:p w14:paraId="66B676EA" w14:textId="77777777" w:rsidR="00754457" w:rsidRDefault="00754457" w:rsidP="00754457">
      <w:pPr>
        <w:pStyle w:val="Code"/>
      </w:pPr>
      <w:r>
        <w:t xml:space="preserve">    registrationResult          [1] AMFRegistrationResult,</w:t>
      </w:r>
    </w:p>
    <w:p w14:paraId="00FCEBB1" w14:textId="77777777" w:rsidR="00754457" w:rsidRDefault="00754457" w:rsidP="00754457">
      <w:pPr>
        <w:pStyle w:val="Code"/>
      </w:pPr>
      <w:r>
        <w:t xml:space="preserve">    registrationType            [2] AMFRegistrationType OPTIONAL,</w:t>
      </w:r>
    </w:p>
    <w:p w14:paraId="01EAA25F" w14:textId="77777777" w:rsidR="00754457" w:rsidRDefault="00754457" w:rsidP="00754457">
      <w:pPr>
        <w:pStyle w:val="Code"/>
      </w:pPr>
      <w:r>
        <w:t xml:space="preserve">    slice                       [3] Slice OPTIONAL,</w:t>
      </w:r>
    </w:p>
    <w:p w14:paraId="2163CB6A" w14:textId="77777777" w:rsidR="00754457" w:rsidRDefault="00754457" w:rsidP="00754457">
      <w:pPr>
        <w:pStyle w:val="Code"/>
      </w:pPr>
      <w:r>
        <w:t xml:space="preserve">    sUPI                        [4] SUPI,</w:t>
      </w:r>
    </w:p>
    <w:p w14:paraId="0C7F69A1" w14:textId="77777777" w:rsidR="00754457" w:rsidRDefault="00754457" w:rsidP="00754457">
      <w:pPr>
        <w:pStyle w:val="Code"/>
      </w:pPr>
      <w:r>
        <w:t xml:space="preserve">    sUCI                        [5] SUCI OPTIONAL,</w:t>
      </w:r>
    </w:p>
    <w:p w14:paraId="0F03EE97" w14:textId="77777777" w:rsidR="00754457" w:rsidRDefault="00754457" w:rsidP="00754457">
      <w:pPr>
        <w:pStyle w:val="Code"/>
      </w:pPr>
      <w:r>
        <w:t xml:space="preserve">    pEI                         [6] PEI OPTIONAL,</w:t>
      </w:r>
    </w:p>
    <w:p w14:paraId="24E4CF51" w14:textId="77777777" w:rsidR="00754457" w:rsidRDefault="00754457" w:rsidP="00754457">
      <w:pPr>
        <w:pStyle w:val="Code"/>
      </w:pPr>
      <w:r>
        <w:t xml:space="preserve">    gPSI                        [7] GPSI OPTIONAL,</w:t>
      </w:r>
    </w:p>
    <w:p w14:paraId="78F217F3" w14:textId="77777777" w:rsidR="00754457" w:rsidRDefault="00754457" w:rsidP="00754457">
      <w:pPr>
        <w:pStyle w:val="Code"/>
      </w:pPr>
      <w:r>
        <w:t xml:space="preserve">    gUTI                        [8] FiveGGUTI,</w:t>
      </w:r>
    </w:p>
    <w:p w14:paraId="7A8DAC57" w14:textId="77777777" w:rsidR="00754457" w:rsidRDefault="00754457" w:rsidP="00754457">
      <w:pPr>
        <w:pStyle w:val="Code"/>
      </w:pPr>
      <w:r>
        <w:t xml:space="preserve">    location                    [9] Location OPTIONAL,</w:t>
      </w:r>
    </w:p>
    <w:p w14:paraId="28196CC9" w14:textId="77777777" w:rsidR="00754457" w:rsidRDefault="00754457" w:rsidP="00754457">
      <w:pPr>
        <w:pStyle w:val="Code"/>
      </w:pPr>
      <w:r>
        <w:t xml:space="preserve">    non3GPPAccessEndpoint       [10] UEEndpointAddress OPTIONAL,</w:t>
      </w:r>
    </w:p>
    <w:p w14:paraId="726F1323" w14:textId="77777777" w:rsidR="00754457" w:rsidRDefault="00754457" w:rsidP="00754457">
      <w:pPr>
        <w:pStyle w:val="Code"/>
      </w:pPr>
      <w:r>
        <w:t xml:space="preserve">    timeOfRegistration          [11] Timestamp OPTIONAL,</w:t>
      </w:r>
    </w:p>
    <w:p w14:paraId="2A3E27CB" w14:textId="77777777" w:rsidR="00754457" w:rsidRDefault="00754457" w:rsidP="00754457">
      <w:pPr>
        <w:pStyle w:val="Code"/>
      </w:pPr>
      <w:r>
        <w:t xml:space="preserve">    fiveGSTAIList               [12] TAIList OPTIONAL,</w:t>
      </w:r>
    </w:p>
    <w:p w14:paraId="2D8956D0" w14:textId="77777777" w:rsidR="00754457" w:rsidRDefault="00754457" w:rsidP="00754457">
      <w:pPr>
        <w:pStyle w:val="Code"/>
      </w:pPr>
      <w:r>
        <w:t xml:space="preserve">    sMSOverNASIndicator         [13] SMSOverNASIndicator OPTIONAL,</w:t>
      </w:r>
    </w:p>
    <w:p w14:paraId="08D428A8" w14:textId="77777777" w:rsidR="00754457" w:rsidRDefault="00754457" w:rsidP="00754457">
      <w:pPr>
        <w:pStyle w:val="Code"/>
      </w:pPr>
      <w:r>
        <w:t xml:space="preserve">    oldGUTI                     [14] EPS5GGUTI OPTIONAL,</w:t>
      </w:r>
    </w:p>
    <w:p w14:paraId="4E286642" w14:textId="77777777" w:rsidR="00754457" w:rsidRDefault="00754457" w:rsidP="00754457">
      <w:pPr>
        <w:pStyle w:val="Code"/>
      </w:pPr>
      <w:r>
        <w:t xml:space="preserve">    eMM5GRegStatus              [15] EMM5GMMStatus OPTIONAL</w:t>
      </w:r>
    </w:p>
    <w:p w14:paraId="7EE7D8C6" w14:textId="77777777" w:rsidR="00754457" w:rsidRDefault="00754457" w:rsidP="00754457">
      <w:pPr>
        <w:pStyle w:val="Code"/>
      </w:pPr>
      <w:r>
        <w:t>}</w:t>
      </w:r>
    </w:p>
    <w:p w14:paraId="1F742C3A" w14:textId="77777777" w:rsidR="00754457" w:rsidRDefault="00754457" w:rsidP="00754457">
      <w:pPr>
        <w:pStyle w:val="Code"/>
      </w:pPr>
    </w:p>
    <w:p w14:paraId="46D17022" w14:textId="77777777" w:rsidR="00754457" w:rsidRDefault="00754457" w:rsidP="00754457">
      <w:pPr>
        <w:pStyle w:val="Code"/>
      </w:pPr>
      <w:r>
        <w:t>-- See clause 6.2.2.2.6 for details of this structure</w:t>
      </w:r>
    </w:p>
    <w:p w14:paraId="6BC791A1" w14:textId="77777777" w:rsidR="00754457" w:rsidRDefault="00754457" w:rsidP="00754457">
      <w:pPr>
        <w:pStyle w:val="Code"/>
      </w:pPr>
      <w:r>
        <w:t>AMFUnsuccessfulProcedure ::= SEQUENCE</w:t>
      </w:r>
    </w:p>
    <w:p w14:paraId="622AC00D" w14:textId="77777777" w:rsidR="00754457" w:rsidRDefault="00754457" w:rsidP="00754457">
      <w:pPr>
        <w:pStyle w:val="Code"/>
      </w:pPr>
      <w:r>
        <w:t>{</w:t>
      </w:r>
    </w:p>
    <w:p w14:paraId="1D16A896" w14:textId="77777777" w:rsidR="00754457" w:rsidRDefault="00754457" w:rsidP="00754457">
      <w:pPr>
        <w:pStyle w:val="Code"/>
      </w:pPr>
      <w:r>
        <w:t xml:space="preserve">    failedProcedureType         [1] AMFFailedProcedureType,</w:t>
      </w:r>
    </w:p>
    <w:p w14:paraId="094E519F" w14:textId="77777777" w:rsidR="00754457" w:rsidRDefault="00754457" w:rsidP="00754457">
      <w:pPr>
        <w:pStyle w:val="Code"/>
      </w:pPr>
      <w:r>
        <w:t xml:space="preserve">    failureCause                [2] AMFFailureCause,</w:t>
      </w:r>
    </w:p>
    <w:p w14:paraId="1C9DED0C" w14:textId="77777777" w:rsidR="00754457" w:rsidRDefault="00754457" w:rsidP="00754457">
      <w:pPr>
        <w:pStyle w:val="Code"/>
      </w:pPr>
      <w:r>
        <w:t xml:space="preserve">    requestedSlice              [3] NSSAI OPTIONAL,</w:t>
      </w:r>
    </w:p>
    <w:p w14:paraId="719BA63F" w14:textId="77777777" w:rsidR="00754457" w:rsidRDefault="00754457" w:rsidP="00754457">
      <w:pPr>
        <w:pStyle w:val="Code"/>
      </w:pPr>
      <w:r>
        <w:t xml:space="preserve">    sUPI                        [4] SUPI OPTIONAL,</w:t>
      </w:r>
    </w:p>
    <w:p w14:paraId="7B45A443" w14:textId="77777777" w:rsidR="00754457" w:rsidRDefault="00754457" w:rsidP="00754457">
      <w:pPr>
        <w:pStyle w:val="Code"/>
      </w:pPr>
      <w:r>
        <w:t xml:space="preserve">    sUCI                        [5] SUCI OPTIONAL,</w:t>
      </w:r>
    </w:p>
    <w:p w14:paraId="39BB9567" w14:textId="77777777" w:rsidR="00754457" w:rsidRDefault="00754457" w:rsidP="00754457">
      <w:pPr>
        <w:pStyle w:val="Code"/>
      </w:pPr>
      <w:r>
        <w:t xml:space="preserve">    pEI                         [6] PEI OPTIONAL,</w:t>
      </w:r>
    </w:p>
    <w:p w14:paraId="6C5F5C05" w14:textId="77777777" w:rsidR="00754457" w:rsidRDefault="00754457" w:rsidP="00754457">
      <w:pPr>
        <w:pStyle w:val="Code"/>
      </w:pPr>
      <w:r>
        <w:t xml:space="preserve">    gPSI                        [7] GPSI OPTIONAL,</w:t>
      </w:r>
    </w:p>
    <w:p w14:paraId="215A1039" w14:textId="77777777" w:rsidR="00754457" w:rsidRDefault="00754457" w:rsidP="00754457">
      <w:pPr>
        <w:pStyle w:val="Code"/>
      </w:pPr>
      <w:r>
        <w:t xml:space="preserve">    gUTI                        [8] FiveGGUTI OPTIONAL,</w:t>
      </w:r>
    </w:p>
    <w:p w14:paraId="172D1D79" w14:textId="77777777" w:rsidR="00754457" w:rsidRDefault="00754457" w:rsidP="00754457">
      <w:pPr>
        <w:pStyle w:val="Code"/>
      </w:pPr>
      <w:r>
        <w:t xml:space="preserve">    location                    [9] Location OPTIONAL</w:t>
      </w:r>
    </w:p>
    <w:p w14:paraId="38D0585D" w14:textId="77777777" w:rsidR="00754457" w:rsidRDefault="00754457" w:rsidP="00754457">
      <w:pPr>
        <w:pStyle w:val="Code"/>
      </w:pPr>
      <w:r>
        <w:t>}</w:t>
      </w:r>
    </w:p>
    <w:p w14:paraId="2BDAC479" w14:textId="77777777" w:rsidR="00754457" w:rsidRDefault="00754457" w:rsidP="00754457">
      <w:pPr>
        <w:pStyle w:val="Code"/>
      </w:pPr>
    </w:p>
    <w:p w14:paraId="02B023E3" w14:textId="77777777" w:rsidR="00754457" w:rsidRDefault="00754457" w:rsidP="00754457">
      <w:pPr>
        <w:pStyle w:val="CodeHeader"/>
      </w:pPr>
      <w:r>
        <w:t>-- =================</w:t>
      </w:r>
    </w:p>
    <w:p w14:paraId="3A5D6B58" w14:textId="77777777" w:rsidR="00754457" w:rsidRDefault="00754457" w:rsidP="00754457">
      <w:pPr>
        <w:pStyle w:val="CodeHeader"/>
      </w:pPr>
      <w:r>
        <w:t>-- 5G AMF parameters</w:t>
      </w:r>
    </w:p>
    <w:p w14:paraId="2CEBEB6F" w14:textId="77777777" w:rsidR="00754457" w:rsidRDefault="00754457" w:rsidP="00754457">
      <w:pPr>
        <w:pStyle w:val="Code"/>
      </w:pPr>
      <w:r>
        <w:t>-- =================</w:t>
      </w:r>
    </w:p>
    <w:p w14:paraId="71B3D158" w14:textId="77777777" w:rsidR="00754457" w:rsidRDefault="00754457" w:rsidP="00754457">
      <w:pPr>
        <w:pStyle w:val="Code"/>
      </w:pPr>
    </w:p>
    <w:p w14:paraId="1A731CE0" w14:textId="77777777" w:rsidR="00754457" w:rsidRDefault="00754457" w:rsidP="00754457">
      <w:pPr>
        <w:pStyle w:val="Code"/>
      </w:pPr>
      <w:r>
        <w:t>AMFID ::= SEQUENCE</w:t>
      </w:r>
    </w:p>
    <w:p w14:paraId="4D27733F" w14:textId="77777777" w:rsidR="00754457" w:rsidRDefault="00754457" w:rsidP="00754457">
      <w:pPr>
        <w:pStyle w:val="Code"/>
      </w:pPr>
      <w:r>
        <w:t>{</w:t>
      </w:r>
    </w:p>
    <w:p w14:paraId="7D7D28BA" w14:textId="77777777" w:rsidR="00754457" w:rsidRDefault="00754457" w:rsidP="00754457">
      <w:pPr>
        <w:pStyle w:val="Code"/>
      </w:pPr>
      <w:r>
        <w:t xml:space="preserve">    aMFRegionID [1] AMFRegionID,</w:t>
      </w:r>
    </w:p>
    <w:p w14:paraId="4590568A" w14:textId="77777777" w:rsidR="00754457" w:rsidRDefault="00754457" w:rsidP="00754457">
      <w:pPr>
        <w:pStyle w:val="Code"/>
      </w:pPr>
      <w:r>
        <w:t xml:space="preserve">    aMFSetID    [2] AMFSetID,</w:t>
      </w:r>
    </w:p>
    <w:p w14:paraId="4D54C66C" w14:textId="77777777" w:rsidR="00754457" w:rsidRDefault="00754457" w:rsidP="00754457">
      <w:pPr>
        <w:pStyle w:val="Code"/>
      </w:pPr>
      <w:r>
        <w:t xml:space="preserve">    aMFPointer  [3] AMFPointer</w:t>
      </w:r>
    </w:p>
    <w:p w14:paraId="484CF25A" w14:textId="77777777" w:rsidR="00754457" w:rsidRDefault="00754457" w:rsidP="00754457">
      <w:pPr>
        <w:pStyle w:val="Code"/>
      </w:pPr>
      <w:r>
        <w:t>}</w:t>
      </w:r>
    </w:p>
    <w:p w14:paraId="4AFA4DB9" w14:textId="77777777" w:rsidR="00754457" w:rsidRDefault="00754457" w:rsidP="00754457">
      <w:pPr>
        <w:pStyle w:val="Code"/>
      </w:pPr>
    </w:p>
    <w:p w14:paraId="7F8482AD" w14:textId="77777777" w:rsidR="00754457" w:rsidRDefault="00754457" w:rsidP="00754457">
      <w:pPr>
        <w:pStyle w:val="Code"/>
      </w:pPr>
      <w:r>
        <w:t>AMFDirection ::= ENUMERATED</w:t>
      </w:r>
    </w:p>
    <w:p w14:paraId="19962A33" w14:textId="77777777" w:rsidR="00754457" w:rsidRDefault="00754457" w:rsidP="00754457">
      <w:pPr>
        <w:pStyle w:val="Code"/>
      </w:pPr>
      <w:r>
        <w:t>{</w:t>
      </w:r>
    </w:p>
    <w:p w14:paraId="30DDAA0A" w14:textId="77777777" w:rsidR="00754457" w:rsidRDefault="00754457" w:rsidP="00754457">
      <w:pPr>
        <w:pStyle w:val="Code"/>
      </w:pPr>
      <w:r>
        <w:t xml:space="preserve">    networkInitiated(1),</w:t>
      </w:r>
    </w:p>
    <w:p w14:paraId="42D10E5C" w14:textId="77777777" w:rsidR="00754457" w:rsidRDefault="00754457" w:rsidP="00754457">
      <w:pPr>
        <w:pStyle w:val="Code"/>
      </w:pPr>
      <w:r>
        <w:t xml:space="preserve">    uEInitiated(2)</w:t>
      </w:r>
    </w:p>
    <w:p w14:paraId="6920B942" w14:textId="77777777" w:rsidR="00754457" w:rsidRDefault="00754457" w:rsidP="00754457">
      <w:pPr>
        <w:pStyle w:val="Code"/>
      </w:pPr>
      <w:r>
        <w:t>}</w:t>
      </w:r>
    </w:p>
    <w:p w14:paraId="27701103" w14:textId="77777777" w:rsidR="00754457" w:rsidRDefault="00754457" w:rsidP="00754457">
      <w:pPr>
        <w:pStyle w:val="Code"/>
      </w:pPr>
    </w:p>
    <w:p w14:paraId="1149797C" w14:textId="77777777" w:rsidR="00754457" w:rsidRDefault="00754457" w:rsidP="00754457">
      <w:pPr>
        <w:pStyle w:val="Code"/>
      </w:pPr>
      <w:r>
        <w:t>AMFFailedProcedureType ::= ENUMERATED</w:t>
      </w:r>
    </w:p>
    <w:p w14:paraId="4AC631E9" w14:textId="77777777" w:rsidR="00754457" w:rsidRDefault="00754457" w:rsidP="00754457">
      <w:pPr>
        <w:pStyle w:val="Code"/>
      </w:pPr>
      <w:r>
        <w:t>{</w:t>
      </w:r>
    </w:p>
    <w:p w14:paraId="30758366" w14:textId="77777777" w:rsidR="00754457" w:rsidRDefault="00754457" w:rsidP="00754457">
      <w:pPr>
        <w:pStyle w:val="Code"/>
      </w:pPr>
      <w:r>
        <w:t xml:space="preserve">    registration(1),</w:t>
      </w:r>
    </w:p>
    <w:p w14:paraId="273EAC09" w14:textId="77777777" w:rsidR="00754457" w:rsidRDefault="00754457" w:rsidP="00754457">
      <w:pPr>
        <w:pStyle w:val="Code"/>
      </w:pPr>
      <w:r>
        <w:t xml:space="preserve">    sMS(2),</w:t>
      </w:r>
    </w:p>
    <w:p w14:paraId="2A5A8FCA" w14:textId="77777777" w:rsidR="00754457" w:rsidRDefault="00754457" w:rsidP="00754457">
      <w:pPr>
        <w:pStyle w:val="Code"/>
      </w:pPr>
      <w:r>
        <w:t xml:space="preserve">    pDUSessionEstablishment(3)</w:t>
      </w:r>
    </w:p>
    <w:p w14:paraId="6F4B0CE6" w14:textId="77777777" w:rsidR="00754457" w:rsidRDefault="00754457" w:rsidP="00754457">
      <w:pPr>
        <w:pStyle w:val="Code"/>
      </w:pPr>
      <w:r>
        <w:t>}</w:t>
      </w:r>
    </w:p>
    <w:p w14:paraId="2D3ACF90" w14:textId="77777777" w:rsidR="00754457" w:rsidRDefault="00754457" w:rsidP="00754457">
      <w:pPr>
        <w:pStyle w:val="Code"/>
      </w:pPr>
    </w:p>
    <w:p w14:paraId="44399277" w14:textId="77777777" w:rsidR="00754457" w:rsidRDefault="00754457" w:rsidP="00754457">
      <w:pPr>
        <w:pStyle w:val="Code"/>
      </w:pPr>
      <w:r>
        <w:t>AMFFailureCause ::= CHOICE</w:t>
      </w:r>
    </w:p>
    <w:p w14:paraId="6FB4C02F" w14:textId="77777777" w:rsidR="00754457" w:rsidRDefault="00754457" w:rsidP="00754457">
      <w:pPr>
        <w:pStyle w:val="Code"/>
      </w:pPr>
      <w:r>
        <w:t>{</w:t>
      </w:r>
    </w:p>
    <w:p w14:paraId="043DCCEE" w14:textId="77777777" w:rsidR="00754457" w:rsidRDefault="00754457" w:rsidP="00754457">
      <w:pPr>
        <w:pStyle w:val="Code"/>
      </w:pPr>
      <w:r>
        <w:t xml:space="preserve">    fiveGMMCause        [1] FiveGMMCause,</w:t>
      </w:r>
    </w:p>
    <w:p w14:paraId="51EB71B2" w14:textId="77777777" w:rsidR="00754457" w:rsidRDefault="00754457" w:rsidP="00754457">
      <w:pPr>
        <w:pStyle w:val="Code"/>
      </w:pPr>
      <w:r>
        <w:t xml:space="preserve">    fiveGSMCause        [2] FiveGSMCause</w:t>
      </w:r>
    </w:p>
    <w:p w14:paraId="50758C16" w14:textId="77777777" w:rsidR="00754457" w:rsidRDefault="00754457" w:rsidP="00754457">
      <w:pPr>
        <w:pStyle w:val="Code"/>
      </w:pPr>
      <w:r>
        <w:t>}</w:t>
      </w:r>
    </w:p>
    <w:p w14:paraId="488BFA57" w14:textId="77777777" w:rsidR="00754457" w:rsidRDefault="00754457" w:rsidP="00754457">
      <w:pPr>
        <w:pStyle w:val="Code"/>
      </w:pPr>
    </w:p>
    <w:p w14:paraId="3D0FA6FC" w14:textId="77777777" w:rsidR="00754457" w:rsidRDefault="00754457" w:rsidP="00754457">
      <w:pPr>
        <w:pStyle w:val="Code"/>
      </w:pPr>
      <w:r>
        <w:t>AMFPointer ::= INTEGER (0..63)</w:t>
      </w:r>
    </w:p>
    <w:p w14:paraId="1C85E10C" w14:textId="77777777" w:rsidR="00754457" w:rsidRDefault="00754457" w:rsidP="00754457">
      <w:pPr>
        <w:pStyle w:val="Code"/>
      </w:pPr>
    </w:p>
    <w:p w14:paraId="5717587C" w14:textId="77777777" w:rsidR="00754457" w:rsidRDefault="00754457" w:rsidP="00754457">
      <w:pPr>
        <w:pStyle w:val="Code"/>
      </w:pPr>
      <w:r>
        <w:t>AMFRegistrationResult ::= ENUMERATED</w:t>
      </w:r>
    </w:p>
    <w:p w14:paraId="35AA5FB2" w14:textId="77777777" w:rsidR="00754457" w:rsidRDefault="00754457" w:rsidP="00754457">
      <w:pPr>
        <w:pStyle w:val="Code"/>
      </w:pPr>
      <w:r>
        <w:t>{</w:t>
      </w:r>
    </w:p>
    <w:p w14:paraId="6425F08D" w14:textId="77777777" w:rsidR="00754457" w:rsidRDefault="00754457" w:rsidP="00754457">
      <w:pPr>
        <w:pStyle w:val="Code"/>
      </w:pPr>
      <w:r>
        <w:t xml:space="preserve">    threeGPPAccess(1),</w:t>
      </w:r>
    </w:p>
    <w:p w14:paraId="1E8A369A" w14:textId="77777777" w:rsidR="00754457" w:rsidRDefault="00754457" w:rsidP="00754457">
      <w:pPr>
        <w:pStyle w:val="Code"/>
      </w:pPr>
      <w:r>
        <w:t xml:space="preserve">    nonThreeGPPAccess(2),</w:t>
      </w:r>
    </w:p>
    <w:p w14:paraId="375D8292" w14:textId="77777777" w:rsidR="00754457" w:rsidRDefault="00754457" w:rsidP="00754457">
      <w:pPr>
        <w:pStyle w:val="Code"/>
      </w:pPr>
      <w:r>
        <w:t xml:space="preserve">    threeGPPAndNonThreeGPPAccess(3)</w:t>
      </w:r>
    </w:p>
    <w:p w14:paraId="1966DF9A" w14:textId="77777777" w:rsidR="00754457" w:rsidRDefault="00754457" w:rsidP="00754457">
      <w:pPr>
        <w:pStyle w:val="Code"/>
      </w:pPr>
      <w:r>
        <w:t>}</w:t>
      </w:r>
    </w:p>
    <w:p w14:paraId="1A9CD224" w14:textId="77777777" w:rsidR="00754457" w:rsidRDefault="00754457" w:rsidP="00754457">
      <w:pPr>
        <w:pStyle w:val="Code"/>
      </w:pPr>
    </w:p>
    <w:p w14:paraId="0D367597" w14:textId="77777777" w:rsidR="00754457" w:rsidRDefault="00754457" w:rsidP="00754457">
      <w:pPr>
        <w:pStyle w:val="Code"/>
      </w:pPr>
      <w:r>
        <w:t>AMFRegionID ::= INTEGER (0..255)</w:t>
      </w:r>
    </w:p>
    <w:p w14:paraId="7D49D268" w14:textId="77777777" w:rsidR="00754457" w:rsidRDefault="00754457" w:rsidP="00754457">
      <w:pPr>
        <w:pStyle w:val="Code"/>
      </w:pPr>
    </w:p>
    <w:p w14:paraId="1419D499" w14:textId="77777777" w:rsidR="00754457" w:rsidRDefault="00754457" w:rsidP="00754457">
      <w:pPr>
        <w:pStyle w:val="Code"/>
      </w:pPr>
      <w:r>
        <w:t>AMFRegistrationType ::= ENUMERATED</w:t>
      </w:r>
    </w:p>
    <w:p w14:paraId="3DFDABF4" w14:textId="77777777" w:rsidR="00754457" w:rsidRDefault="00754457" w:rsidP="00754457">
      <w:pPr>
        <w:pStyle w:val="Code"/>
      </w:pPr>
      <w:r>
        <w:t>{</w:t>
      </w:r>
    </w:p>
    <w:p w14:paraId="47BA7639" w14:textId="77777777" w:rsidR="00754457" w:rsidRDefault="00754457" w:rsidP="00754457">
      <w:pPr>
        <w:pStyle w:val="Code"/>
      </w:pPr>
      <w:r>
        <w:t xml:space="preserve">    initial(1),</w:t>
      </w:r>
    </w:p>
    <w:p w14:paraId="57564697" w14:textId="77777777" w:rsidR="00754457" w:rsidRDefault="00754457" w:rsidP="00754457">
      <w:pPr>
        <w:pStyle w:val="Code"/>
      </w:pPr>
      <w:r>
        <w:t xml:space="preserve">    mobility(2),</w:t>
      </w:r>
    </w:p>
    <w:p w14:paraId="23DEFF8D" w14:textId="77777777" w:rsidR="00754457" w:rsidRDefault="00754457" w:rsidP="00754457">
      <w:pPr>
        <w:pStyle w:val="Code"/>
      </w:pPr>
      <w:r>
        <w:t xml:space="preserve">    periodic(3),</w:t>
      </w:r>
    </w:p>
    <w:p w14:paraId="3CFE7EE4" w14:textId="77777777" w:rsidR="00754457" w:rsidRDefault="00754457" w:rsidP="00754457">
      <w:pPr>
        <w:pStyle w:val="Code"/>
      </w:pPr>
      <w:r>
        <w:t xml:space="preserve">    emergency(4)</w:t>
      </w:r>
    </w:p>
    <w:p w14:paraId="0A56D34A" w14:textId="77777777" w:rsidR="00754457" w:rsidRDefault="00754457" w:rsidP="00754457">
      <w:pPr>
        <w:pStyle w:val="Code"/>
      </w:pPr>
      <w:r>
        <w:t>}</w:t>
      </w:r>
    </w:p>
    <w:p w14:paraId="3FF464EC" w14:textId="77777777" w:rsidR="00754457" w:rsidRDefault="00754457" w:rsidP="00754457">
      <w:pPr>
        <w:pStyle w:val="Code"/>
      </w:pPr>
    </w:p>
    <w:p w14:paraId="1DD07D90" w14:textId="77777777" w:rsidR="00754457" w:rsidRDefault="00754457" w:rsidP="00754457">
      <w:pPr>
        <w:pStyle w:val="Code"/>
      </w:pPr>
      <w:r>
        <w:t>AMFSetID ::= INTEGER (0..1023)</w:t>
      </w:r>
    </w:p>
    <w:p w14:paraId="626DD042" w14:textId="77777777" w:rsidR="00754457" w:rsidRDefault="00754457" w:rsidP="00754457">
      <w:pPr>
        <w:pStyle w:val="Code"/>
      </w:pPr>
    </w:p>
    <w:p w14:paraId="29DB50BD" w14:textId="77777777" w:rsidR="00754457" w:rsidRDefault="00754457" w:rsidP="00754457">
      <w:pPr>
        <w:pStyle w:val="CodeHeader"/>
      </w:pPr>
      <w:r>
        <w:t>-- ==================</w:t>
      </w:r>
    </w:p>
    <w:p w14:paraId="5DB5378D" w14:textId="77777777" w:rsidR="00754457" w:rsidRDefault="00754457" w:rsidP="00754457">
      <w:pPr>
        <w:pStyle w:val="CodeHeader"/>
      </w:pPr>
      <w:r>
        <w:t>-- 5G SMF definitions</w:t>
      </w:r>
    </w:p>
    <w:p w14:paraId="0C2114B6" w14:textId="77777777" w:rsidR="00754457" w:rsidRDefault="00754457" w:rsidP="00754457">
      <w:pPr>
        <w:pStyle w:val="Code"/>
      </w:pPr>
      <w:r>
        <w:t>-- ==================</w:t>
      </w:r>
    </w:p>
    <w:p w14:paraId="6C244096" w14:textId="77777777" w:rsidR="00754457" w:rsidRDefault="00754457" w:rsidP="00754457">
      <w:pPr>
        <w:pStyle w:val="Code"/>
      </w:pPr>
    </w:p>
    <w:p w14:paraId="45CEBCB8" w14:textId="77777777" w:rsidR="00754457" w:rsidRDefault="00754457" w:rsidP="00754457">
      <w:pPr>
        <w:pStyle w:val="Code"/>
      </w:pPr>
      <w:r>
        <w:t>-- See clause 6.2.3.2.2 for details of this structure</w:t>
      </w:r>
    </w:p>
    <w:p w14:paraId="272AACFF" w14:textId="77777777" w:rsidR="00754457" w:rsidRDefault="00754457" w:rsidP="00754457">
      <w:pPr>
        <w:pStyle w:val="Code"/>
      </w:pPr>
      <w:r>
        <w:t>SMFPDUSessionEstablishment ::= SEQUENCE</w:t>
      </w:r>
    </w:p>
    <w:p w14:paraId="2B3B776C" w14:textId="77777777" w:rsidR="00754457" w:rsidRDefault="00754457" w:rsidP="00754457">
      <w:pPr>
        <w:pStyle w:val="Code"/>
      </w:pPr>
      <w:r>
        <w:t>{</w:t>
      </w:r>
    </w:p>
    <w:p w14:paraId="23613A56" w14:textId="77777777" w:rsidR="00754457" w:rsidRDefault="00754457" w:rsidP="00754457">
      <w:pPr>
        <w:pStyle w:val="Code"/>
      </w:pPr>
      <w:r>
        <w:t xml:space="preserve">    sUPI                        [1] SUPI OPTIONAL,</w:t>
      </w:r>
    </w:p>
    <w:p w14:paraId="6407AF62" w14:textId="77777777" w:rsidR="00754457" w:rsidRDefault="00754457" w:rsidP="00754457">
      <w:pPr>
        <w:pStyle w:val="Code"/>
      </w:pPr>
      <w:r>
        <w:t xml:space="preserve">    sUPIUnauthenticated         [2] SUPIUnauthenticatedIndication OPTIONAL,</w:t>
      </w:r>
    </w:p>
    <w:p w14:paraId="15E04102" w14:textId="77777777" w:rsidR="00754457" w:rsidRDefault="00754457" w:rsidP="00754457">
      <w:pPr>
        <w:pStyle w:val="Code"/>
      </w:pPr>
      <w:r>
        <w:t xml:space="preserve">    pEI                         [3] PEI OPTIONAL,</w:t>
      </w:r>
    </w:p>
    <w:p w14:paraId="572AAD9C" w14:textId="77777777" w:rsidR="00754457" w:rsidRDefault="00754457" w:rsidP="00754457">
      <w:pPr>
        <w:pStyle w:val="Code"/>
      </w:pPr>
      <w:r>
        <w:t xml:space="preserve">    gPSI                        [4] GPSI OPTIONAL,</w:t>
      </w:r>
    </w:p>
    <w:p w14:paraId="1B53293E" w14:textId="77777777" w:rsidR="00754457" w:rsidRDefault="00754457" w:rsidP="00754457">
      <w:pPr>
        <w:pStyle w:val="Code"/>
      </w:pPr>
      <w:r>
        <w:t xml:space="preserve">    pDUSessionID                [5] PDUSessionID,</w:t>
      </w:r>
    </w:p>
    <w:p w14:paraId="6061F4C1" w14:textId="77777777" w:rsidR="00754457" w:rsidRDefault="00754457" w:rsidP="00754457">
      <w:pPr>
        <w:pStyle w:val="Code"/>
      </w:pPr>
      <w:r>
        <w:t xml:space="preserve">    gTPTunnelID                 [6] FTEID,</w:t>
      </w:r>
    </w:p>
    <w:p w14:paraId="28F78A06" w14:textId="77777777" w:rsidR="00754457" w:rsidRDefault="00754457" w:rsidP="00754457">
      <w:pPr>
        <w:pStyle w:val="Code"/>
      </w:pPr>
      <w:r>
        <w:t xml:space="preserve">    pDUSessionType              [7] PDUSessionType,</w:t>
      </w:r>
    </w:p>
    <w:p w14:paraId="3B76CFF6" w14:textId="77777777" w:rsidR="00754457" w:rsidRDefault="00754457" w:rsidP="00754457">
      <w:pPr>
        <w:pStyle w:val="Code"/>
      </w:pPr>
      <w:r>
        <w:t xml:space="preserve">    sNSSAI                      [8] SNSSAI OPTIONAL,</w:t>
      </w:r>
    </w:p>
    <w:p w14:paraId="5814EAA8" w14:textId="77777777" w:rsidR="00754457" w:rsidRDefault="00754457" w:rsidP="00754457">
      <w:pPr>
        <w:pStyle w:val="Code"/>
      </w:pPr>
      <w:r>
        <w:t xml:space="preserve">    uEEndpoint                  [9] SEQUENCE OF UEEndpointAddress OPTIONAL,</w:t>
      </w:r>
    </w:p>
    <w:p w14:paraId="357B0427" w14:textId="77777777" w:rsidR="00754457" w:rsidRDefault="00754457" w:rsidP="00754457">
      <w:pPr>
        <w:pStyle w:val="Code"/>
      </w:pPr>
      <w:r>
        <w:t xml:space="preserve">    non3GPPAccessEndpoint       [10] UEEndpointAddress OPTIONAL,</w:t>
      </w:r>
    </w:p>
    <w:p w14:paraId="4B5B0CD5" w14:textId="77777777" w:rsidR="00754457" w:rsidRDefault="00754457" w:rsidP="00754457">
      <w:pPr>
        <w:pStyle w:val="Code"/>
      </w:pPr>
      <w:r>
        <w:t xml:space="preserve">    location                    [11] Location OPTIONAL,</w:t>
      </w:r>
    </w:p>
    <w:p w14:paraId="7F0817D9" w14:textId="77777777" w:rsidR="00754457" w:rsidRDefault="00754457" w:rsidP="00754457">
      <w:pPr>
        <w:pStyle w:val="Code"/>
      </w:pPr>
      <w:r>
        <w:t xml:space="preserve">    dNN                         [12] DNN,</w:t>
      </w:r>
    </w:p>
    <w:p w14:paraId="7487E32E" w14:textId="77777777" w:rsidR="00754457" w:rsidRDefault="00754457" w:rsidP="00754457">
      <w:pPr>
        <w:pStyle w:val="Code"/>
      </w:pPr>
      <w:r>
        <w:t xml:space="preserve">    aMFID                       [13] AMFID OPTIONAL,</w:t>
      </w:r>
    </w:p>
    <w:p w14:paraId="1C234596" w14:textId="77777777" w:rsidR="00754457" w:rsidRDefault="00754457" w:rsidP="00754457">
      <w:pPr>
        <w:pStyle w:val="Code"/>
      </w:pPr>
      <w:r>
        <w:t xml:space="preserve">    hSMFURI                     [14] HSMFURI OPTIONAL,</w:t>
      </w:r>
    </w:p>
    <w:p w14:paraId="1031584C" w14:textId="77777777" w:rsidR="00754457" w:rsidRDefault="00754457" w:rsidP="00754457">
      <w:pPr>
        <w:pStyle w:val="Code"/>
      </w:pPr>
      <w:r>
        <w:t xml:space="preserve">    requestType                 [15] FiveGSMRequestType,</w:t>
      </w:r>
    </w:p>
    <w:p w14:paraId="5015160E" w14:textId="77777777" w:rsidR="00754457" w:rsidRDefault="00754457" w:rsidP="00754457">
      <w:pPr>
        <w:pStyle w:val="Code"/>
      </w:pPr>
      <w:r>
        <w:t xml:space="preserve">    accessType                  [16] AccessType OPTIONAL,</w:t>
      </w:r>
    </w:p>
    <w:p w14:paraId="53FBE4A3" w14:textId="77777777" w:rsidR="00754457" w:rsidRDefault="00754457" w:rsidP="00754457">
      <w:pPr>
        <w:pStyle w:val="Code"/>
      </w:pPr>
      <w:r>
        <w:t xml:space="preserve">    rATType                     [17] RATType OPTIONAL,</w:t>
      </w:r>
    </w:p>
    <w:p w14:paraId="017F1AFC" w14:textId="77777777" w:rsidR="00754457" w:rsidRDefault="00754457" w:rsidP="00754457">
      <w:pPr>
        <w:pStyle w:val="Code"/>
      </w:pPr>
      <w:r>
        <w:t xml:space="preserve">    sMPDUDNRequest              [18] SMPDUDNRequest OPTIONAL,</w:t>
      </w:r>
    </w:p>
    <w:p w14:paraId="043AD9E4" w14:textId="77777777" w:rsidR="00754457" w:rsidRDefault="00754457" w:rsidP="00754457">
      <w:pPr>
        <w:pStyle w:val="Code"/>
      </w:pPr>
      <w:r>
        <w:t xml:space="preserve">    uEEPSPDNConnection          [19] UEEPSPDNConnection OPTIONAL,</w:t>
      </w:r>
    </w:p>
    <w:p w14:paraId="60C5B6FA" w14:textId="77777777" w:rsidR="00754457" w:rsidRDefault="00754457" w:rsidP="00754457">
      <w:pPr>
        <w:pStyle w:val="Code"/>
      </w:pPr>
      <w:r>
        <w:t xml:space="preserve">    ePS5GSComboInfo             [20] EPS5GSComboInfo OPTIONAL</w:t>
      </w:r>
    </w:p>
    <w:p w14:paraId="1C096E2C" w14:textId="77777777" w:rsidR="00754457" w:rsidRDefault="00754457" w:rsidP="00754457">
      <w:pPr>
        <w:pStyle w:val="Code"/>
      </w:pPr>
      <w:r>
        <w:t>}</w:t>
      </w:r>
    </w:p>
    <w:p w14:paraId="30D43DF1" w14:textId="77777777" w:rsidR="00754457" w:rsidRDefault="00754457" w:rsidP="00754457">
      <w:pPr>
        <w:pStyle w:val="Code"/>
      </w:pPr>
    </w:p>
    <w:p w14:paraId="5959039E" w14:textId="77777777" w:rsidR="00754457" w:rsidRDefault="00754457" w:rsidP="00754457">
      <w:pPr>
        <w:pStyle w:val="Code"/>
      </w:pPr>
      <w:r>
        <w:t>-- See clause 6.2.3.2.3 for details of this structure</w:t>
      </w:r>
    </w:p>
    <w:p w14:paraId="46EC9FA9" w14:textId="77777777" w:rsidR="00754457" w:rsidRDefault="00754457" w:rsidP="00754457">
      <w:pPr>
        <w:pStyle w:val="Code"/>
      </w:pPr>
      <w:r>
        <w:t>SMFPDUSessionModification ::= SEQUENCE</w:t>
      </w:r>
    </w:p>
    <w:p w14:paraId="7EB5F95F" w14:textId="77777777" w:rsidR="00754457" w:rsidRDefault="00754457" w:rsidP="00754457">
      <w:pPr>
        <w:pStyle w:val="Code"/>
      </w:pPr>
      <w:r>
        <w:t>{</w:t>
      </w:r>
    </w:p>
    <w:p w14:paraId="262CAFB1" w14:textId="77777777" w:rsidR="00754457" w:rsidRDefault="00754457" w:rsidP="00754457">
      <w:pPr>
        <w:pStyle w:val="Code"/>
      </w:pPr>
      <w:r>
        <w:t xml:space="preserve">    sUPI                        [1] SUPI OPTIONAL,</w:t>
      </w:r>
    </w:p>
    <w:p w14:paraId="1B5CEEA6" w14:textId="77777777" w:rsidR="00754457" w:rsidRDefault="00754457" w:rsidP="00754457">
      <w:pPr>
        <w:pStyle w:val="Code"/>
      </w:pPr>
      <w:r>
        <w:t xml:space="preserve">    sUPIUnauthenticated         [2] SUPIUnauthenticatedIndication OPTIONAL,</w:t>
      </w:r>
    </w:p>
    <w:p w14:paraId="573C0582" w14:textId="77777777" w:rsidR="00754457" w:rsidRDefault="00754457" w:rsidP="00754457">
      <w:pPr>
        <w:pStyle w:val="Code"/>
      </w:pPr>
      <w:r>
        <w:t xml:space="preserve">    pEI                         [3] PEI OPTIONAL,</w:t>
      </w:r>
    </w:p>
    <w:p w14:paraId="34AC36B3" w14:textId="77777777" w:rsidR="00754457" w:rsidRDefault="00754457" w:rsidP="00754457">
      <w:pPr>
        <w:pStyle w:val="Code"/>
      </w:pPr>
      <w:r>
        <w:t xml:space="preserve">    gPSI                        [4] GPSI OPTIONAL,</w:t>
      </w:r>
    </w:p>
    <w:p w14:paraId="4DBB4F23" w14:textId="77777777" w:rsidR="00754457" w:rsidRDefault="00754457" w:rsidP="00754457">
      <w:pPr>
        <w:pStyle w:val="Code"/>
      </w:pPr>
      <w:r>
        <w:t xml:space="preserve">    sNSSAI                      [5] SNSSAI OPTIONAL,</w:t>
      </w:r>
    </w:p>
    <w:p w14:paraId="25D7D0F3" w14:textId="77777777" w:rsidR="00754457" w:rsidRDefault="00754457" w:rsidP="00754457">
      <w:pPr>
        <w:pStyle w:val="Code"/>
      </w:pPr>
      <w:r>
        <w:t xml:space="preserve">    non3GPPAccessEndpoint       [6] UEEndpointAddress OPTIONAL,</w:t>
      </w:r>
    </w:p>
    <w:p w14:paraId="6377CEF2" w14:textId="77777777" w:rsidR="00754457" w:rsidRDefault="00754457" w:rsidP="00754457">
      <w:pPr>
        <w:pStyle w:val="Code"/>
      </w:pPr>
      <w:r>
        <w:t xml:space="preserve">    location                    [7] Location OPTIONAL,</w:t>
      </w:r>
    </w:p>
    <w:p w14:paraId="064AFD7F" w14:textId="77777777" w:rsidR="00754457" w:rsidRDefault="00754457" w:rsidP="00754457">
      <w:pPr>
        <w:pStyle w:val="Code"/>
      </w:pPr>
      <w:r>
        <w:t xml:space="preserve">    requestType                 [8] FiveGSMRequestType,</w:t>
      </w:r>
    </w:p>
    <w:p w14:paraId="05EBB3FA" w14:textId="77777777" w:rsidR="00754457" w:rsidRDefault="00754457" w:rsidP="00754457">
      <w:pPr>
        <w:pStyle w:val="Code"/>
      </w:pPr>
      <w:r>
        <w:t xml:space="preserve">    accessType                  [9] AccessType OPTIONAL,</w:t>
      </w:r>
    </w:p>
    <w:p w14:paraId="3E643232" w14:textId="77777777" w:rsidR="00754457" w:rsidRDefault="00754457" w:rsidP="00754457">
      <w:pPr>
        <w:pStyle w:val="Code"/>
      </w:pPr>
      <w:r>
        <w:t xml:space="preserve">    rATType                     [10] RATType OPTIONAL,</w:t>
      </w:r>
    </w:p>
    <w:p w14:paraId="24E680BB" w14:textId="77777777" w:rsidR="00754457" w:rsidRDefault="00754457" w:rsidP="00754457">
      <w:pPr>
        <w:pStyle w:val="Code"/>
      </w:pPr>
      <w:r>
        <w:t xml:space="preserve">    pDUSessionID                [11] PDUSessionID OPTIONAL,</w:t>
      </w:r>
    </w:p>
    <w:p w14:paraId="39E5543C" w14:textId="77777777" w:rsidR="00754457" w:rsidRDefault="00754457" w:rsidP="00754457">
      <w:pPr>
        <w:pStyle w:val="Code"/>
      </w:pPr>
      <w:r>
        <w:t xml:space="preserve">    ePS5GSComboInfo             [12] EPS5GSComboInfo OPTIONAL</w:t>
      </w:r>
    </w:p>
    <w:p w14:paraId="2DDD5485" w14:textId="77777777" w:rsidR="00754457" w:rsidRDefault="00754457" w:rsidP="00754457">
      <w:pPr>
        <w:pStyle w:val="Code"/>
      </w:pPr>
      <w:r>
        <w:t>}</w:t>
      </w:r>
    </w:p>
    <w:p w14:paraId="1F003A2D" w14:textId="77777777" w:rsidR="00754457" w:rsidRDefault="00754457" w:rsidP="00754457">
      <w:pPr>
        <w:pStyle w:val="Code"/>
      </w:pPr>
    </w:p>
    <w:p w14:paraId="66C48B3D" w14:textId="77777777" w:rsidR="00754457" w:rsidRDefault="00754457" w:rsidP="00754457">
      <w:pPr>
        <w:pStyle w:val="Code"/>
      </w:pPr>
      <w:r>
        <w:t>-- See clause 6.2.3.2.4 for details of this structure</w:t>
      </w:r>
    </w:p>
    <w:p w14:paraId="1D1E9A86" w14:textId="77777777" w:rsidR="00754457" w:rsidRDefault="00754457" w:rsidP="00754457">
      <w:pPr>
        <w:pStyle w:val="Code"/>
      </w:pPr>
      <w:r>
        <w:t>SMFPDUSessionRelease ::= SEQUENCE</w:t>
      </w:r>
    </w:p>
    <w:p w14:paraId="3A1AC7B8" w14:textId="77777777" w:rsidR="00754457" w:rsidRDefault="00754457" w:rsidP="00754457">
      <w:pPr>
        <w:pStyle w:val="Code"/>
      </w:pPr>
      <w:r>
        <w:t>{</w:t>
      </w:r>
    </w:p>
    <w:p w14:paraId="306CAACC" w14:textId="77777777" w:rsidR="00754457" w:rsidRDefault="00754457" w:rsidP="00754457">
      <w:pPr>
        <w:pStyle w:val="Code"/>
      </w:pPr>
      <w:r>
        <w:t xml:space="preserve">    sUPI                        [1] SUPI,</w:t>
      </w:r>
    </w:p>
    <w:p w14:paraId="53E11C7D" w14:textId="77777777" w:rsidR="00754457" w:rsidRDefault="00754457" w:rsidP="00754457">
      <w:pPr>
        <w:pStyle w:val="Code"/>
      </w:pPr>
      <w:r>
        <w:t xml:space="preserve">    pEI                         [2] PEI OPTIONAL,</w:t>
      </w:r>
    </w:p>
    <w:p w14:paraId="7E0ED314" w14:textId="77777777" w:rsidR="00754457" w:rsidRDefault="00754457" w:rsidP="00754457">
      <w:pPr>
        <w:pStyle w:val="Code"/>
      </w:pPr>
      <w:r>
        <w:t xml:space="preserve">    gPSI                        [3] GPSI OPTIONAL,</w:t>
      </w:r>
    </w:p>
    <w:p w14:paraId="19C4A725" w14:textId="77777777" w:rsidR="00754457" w:rsidRDefault="00754457" w:rsidP="00754457">
      <w:pPr>
        <w:pStyle w:val="Code"/>
      </w:pPr>
      <w:r>
        <w:t xml:space="preserve">    pDUSessionID                [4] PDUSessionID,</w:t>
      </w:r>
    </w:p>
    <w:p w14:paraId="284CFA1A" w14:textId="77777777" w:rsidR="00754457" w:rsidRDefault="00754457" w:rsidP="00754457">
      <w:pPr>
        <w:pStyle w:val="Code"/>
      </w:pPr>
      <w:r>
        <w:t xml:space="preserve">    timeOfFirstPacket           [5] Timestamp OPTIONAL,</w:t>
      </w:r>
    </w:p>
    <w:p w14:paraId="2C23921C" w14:textId="77777777" w:rsidR="00754457" w:rsidRDefault="00754457" w:rsidP="00754457">
      <w:pPr>
        <w:pStyle w:val="Code"/>
      </w:pPr>
      <w:r>
        <w:t xml:space="preserve">    timeOfLastPacket            [6] Timestamp OPTIONAL,</w:t>
      </w:r>
    </w:p>
    <w:p w14:paraId="6BA90DC4" w14:textId="77777777" w:rsidR="00754457" w:rsidRDefault="00754457" w:rsidP="00754457">
      <w:pPr>
        <w:pStyle w:val="Code"/>
      </w:pPr>
      <w:r>
        <w:t xml:space="preserve">    uplinkVolume                [7] INTEGER OPTIONAL,</w:t>
      </w:r>
    </w:p>
    <w:p w14:paraId="4F8210FD" w14:textId="77777777" w:rsidR="00754457" w:rsidRDefault="00754457" w:rsidP="00754457">
      <w:pPr>
        <w:pStyle w:val="Code"/>
      </w:pPr>
      <w:r>
        <w:t xml:space="preserve">    downlinkVolume              [8] INTEGER OPTIONAL,</w:t>
      </w:r>
    </w:p>
    <w:p w14:paraId="4BD28C42" w14:textId="77777777" w:rsidR="00754457" w:rsidRDefault="00754457" w:rsidP="00754457">
      <w:pPr>
        <w:pStyle w:val="Code"/>
      </w:pPr>
      <w:r>
        <w:t xml:space="preserve">    location                    [9] Location OPTIONAL,</w:t>
      </w:r>
    </w:p>
    <w:p w14:paraId="675B8B5A" w14:textId="77777777" w:rsidR="00754457" w:rsidRDefault="00754457" w:rsidP="00754457">
      <w:pPr>
        <w:pStyle w:val="Code"/>
      </w:pPr>
      <w:r>
        <w:t xml:space="preserve">    cause                       [10] SMFErrorCodes OPTIONAL,</w:t>
      </w:r>
    </w:p>
    <w:p w14:paraId="3DFDF18F" w14:textId="77777777" w:rsidR="00754457" w:rsidRDefault="00754457" w:rsidP="00754457">
      <w:pPr>
        <w:pStyle w:val="Code"/>
      </w:pPr>
      <w:r>
        <w:t xml:space="preserve">    ePS5GSComboInfo             [11] EPS5GSComboInfo OPTIONAL</w:t>
      </w:r>
    </w:p>
    <w:p w14:paraId="5228CA13" w14:textId="77777777" w:rsidR="00754457" w:rsidRDefault="00754457" w:rsidP="00754457">
      <w:pPr>
        <w:pStyle w:val="Code"/>
      </w:pPr>
      <w:r>
        <w:t>}</w:t>
      </w:r>
    </w:p>
    <w:p w14:paraId="01DD0D8D" w14:textId="77777777" w:rsidR="00754457" w:rsidRDefault="00754457" w:rsidP="00754457">
      <w:pPr>
        <w:pStyle w:val="Code"/>
      </w:pPr>
    </w:p>
    <w:p w14:paraId="185D9B1D" w14:textId="77777777" w:rsidR="00754457" w:rsidRDefault="00754457" w:rsidP="00754457">
      <w:pPr>
        <w:pStyle w:val="Code"/>
      </w:pPr>
      <w:r>
        <w:t>-- See clause 6.2.3.2.5 for details of this structure</w:t>
      </w:r>
    </w:p>
    <w:p w14:paraId="5A14668D" w14:textId="77777777" w:rsidR="00754457" w:rsidRDefault="00754457" w:rsidP="00754457">
      <w:pPr>
        <w:pStyle w:val="Code"/>
      </w:pPr>
      <w:r>
        <w:t>SMFStartOfInterceptionWithEstablishedPDUSession ::= SEQUENCE</w:t>
      </w:r>
    </w:p>
    <w:p w14:paraId="5BAF16D9" w14:textId="77777777" w:rsidR="00754457" w:rsidRDefault="00754457" w:rsidP="00754457">
      <w:pPr>
        <w:pStyle w:val="Code"/>
      </w:pPr>
      <w:r>
        <w:t>{</w:t>
      </w:r>
    </w:p>
    <w:p w14:paraId="670C64B0" w14:textId="77777777" w:rsidR="00754457" w:rsidRDefault="00754457" w:rsidP="00754457">
      <w:pPr>
        <w:pStyle w:val="Code"/>
      </w:pPr>
      <w:r>
        <w:t xml:space="preserve">    sUPI                        [1] SUPI OPTIONAL,</w:t>
      </w:r>
    </w:p>
    <w:p w14:paraId="617F9651" w14:textId="77777777" w:rsidR="00754457" w:rsidRDefault="00754457" w:rsidP="00754457">
      <w:pPr>
        <w:pStyle w:val="Code"/>
      </w:pPr>
      <w:r>
        <w:t xml:space="preserve">    sUPIUnauthenticated         [2] SUPIUnauthenticatedIndication OPTIONAL,</w:t>
      </w:r>
    </w:p>
    <w:p w14:paraId="76B68E38" w14:textId="77777777" w:rsidR="00754457" w:rsidRDefault="00754457" w:rsidP="00754457">
      <w:pPr>
        <w:pStyle w:val="Code"/>
      </w:pPr>
      <w:r>
        <w:t xml:space="preserve">    pEI                         [3] PEI OPTIONAL,</w:t>
      </w:r>
    </w:p>
    <w:p w14:paraId="547AF0A8" w14:textId="77777777" w:rsidR="00754457" w:rsidRDefault="00754457" w:rsidP="00754457">
      <w:pPr>
        <w:pStyle w:val="Code"/>
      </w:pPr>
      <w:r>
        <w:t xml:space="preserve">    gPSI                        [4] GPSI OPTIONAL,</w:t>
      </w:r>
    </w:p>
    <w:p w14:paraId="0B6F2FAE" w14:textId="77777777" w:rsidR="00754457" w:rsidRDefault="00754457" w:rsidP="00754457">
      <w:pPr>
        <w:pStyle w:val="Code"/>
      </w:pPr>
      <w:r>
        <w:t xml:space="preserve">    pDUSessionID                [5] PDUSessionID,</w:t>
      </w:r>
    </w:p>
    <w:p w14:paraId="4384E719" w14:textId="77777777" w:rsidR="00754457" w:rsidRDefault="00754457" w:rsidP="00754457">
      <w:pPr>
        <w:pStyle w:val="Code"/>
      </w:pPr>
      <w:r>
        <w:t xml:space="preserve">    gTPTunnelID                 [6] FTEID,</w:t>
      </w:r>
    </w:p>
    <w:p w14:paraId="5CA28F75" w14:textId="77777777" w:rsidR="00754457" w:rsidRDefault="00754457" w:rsidP="00754457">
      <w:pPr>
        <w:pStyle w:val="Code"/>
      </w:pPr>
      <w:r>
        <w:t xml:space="preserve">    pDUSessionType              [7] PDUSessionType,</w:t>
      </w:r>
    </w:p>
    <w:p w14:paraId="6366727D" w14:textId="77777777" w:rsidR="00754457" w:rsidRDefault="00754457" w:rsidP="00754457">
      <w:pPr>
        <w:pStyle w:val="Code"/>
      </w:pPr>
      <w:r>
        <w:t xml:space="preserve">    sNSSAI                      [8] SNSSAI OPTIONAL,</w:t>
      </w:r>
    </w:p>
    <w:p w14:paraId="6C431055" w14:textId="77777777" w:rsidR="00754457" w:rsidRDefault="00754457" w:rsidP="00754457">
      <w:pPr>
        <w:pStyle w:val="Code"/>
      </w:pPr>
      <w:r>
        <w:t xml:space="preserve">    uEEndpoint                  [9] SEQUENCE OF UEEndpointAddress,</w:t>
      </w:r>
    </w:p>
    <w:p w14:paraId="63D66E6F" w14:textId="77777777" w:rsidR="00754457" w:rsidRDefault="00754457" w:rsidP="00754457">
      <w:pPr>
        <w:pStyle w:val="Code"/>
      </w:pPr>
      <w:r>
        <w:t xml:space="preserve">    non3GPPAccessEndpoint       [10] UEEndpointAddress OPTIONAL,</w:t>
      </w:r>
    </w:p>
    <w:p w14:paraId="34578559" w14:textId="77777777" w:rsidR="00754457" w:rsidRDefault="00754457" w:rsidP="00754457">
      <w:pPr>
        <w:pStyle w:val="Code"/>
      </w:pPr>
      <w:r>
        <w:t xml:space="preserve">    location                    [11] Location OPTIONAL,</w:t>
      </w:r>
    </w:p>
    <w:p w14:paraId="1CA365D3" w14:textId="77777777" w:rsidR="00754457" w:rsidRDefault="00754457" w:rsidP="00754457">
      <w:pPr>
        <w:pStyle w:val="Code"/>
      </w:pPr>
      <w:r>
        <w:t xml:space="preserve">    dNN                         [12] DNN,</w:t>
      </w:r>
    </w:p>
    <w:p w14:paraId="438615DC" w14:textId="77777777" w:rsidR="00754457" w:rsidRDefault="00754457" w:rsidP="00754457">
      <w:pPr>
        <w:pStyle w:val="Code"/>
      </w:pPr>
      <w:r>
        <w:t xml:space="preserve">    aMFID                       [13] AMFID OPTIONAL,</w:t>
      </w:r>
    </w:p>
    <w:p w14:paraId="0A017A55" w14:textId="77777777" w:rsidR="00754457" w:rsidRDefault="00754457" w:rsidP="00754457">
      <w:pPr>
        <w:pStyle w:val="Code"/>
      </w:pPr>
      <w:r>
        <w:t xml:space="preserve">    hSMFURI                     [14] HSMFURI OPTIONAL,</w:t>
      </w:r>
    </w:p>
    <w:p w14:paraId="75BEC772" w14:textId="77777777" w:rsidR="00754457" w:rsidRDefault="00754457" w:rsidP="00754457">
      <w:pPr>
        <w:pStyle w:val="Code"/>
      </w:pPr>
      <w:r>
        <w:t xml:space="preserve">    requestType                 [15] FiveGSMRequestType,</w:t>
      </w:r>
    </w:p>
    <w:p w14:paraId="32F665F0" w14:textId="77777777" w:rsidR="00754457" w:rsidRDefault="00754457" w:rsidP="00754457">
      <w:pPr>
        <w:pStyle w:val="Code"/>
      </w:pPr>
      <w:r>
        <w:t xml:space="preserve">    accessType                  [16] AccessType OPTIONAL,</w:t>
      </w:r>
    </w:p>
    <w:p w14:paraId="31B1760A" w14:textId="77777777" w:rsidR="00754457" w:rsidRDefault="00754457" w:rsidP="00754457">
      <w:pPr>
        <w:pStyle w:val="Code"/>
      </w:pPr>
      <w:r>
        <w:t xml:space="preserve">    rATType                     [17] RATType OPTIONAL,</w:t>
      </w:r>
    </w:p>
    <w:p w14:paraId="000A2CE9" w14:textId="77777777" w:rsidR="00754457" w:rsidRDefault="00754457" w:rsidP="00754457">
      <w:pPr>
        <w:pStyle w:val="Code"/>
      </w:pPr>
      <w:r>
        <w:t xml:space="preserve">    sMPDUDNRequest              [18] SMPDUDNRequest OPTIONAL,</w:t>
      </w:r>
    </w:p>
    <w:p w14:paraId="2169A0DE" w14:textId="77777777" w:rsidR="00754457" w:rsidRDefault="00754457" w:rsidP="00754457">
      <w:pPr>
        <w:pStyle w:val="Code"/>
      </w:pPr>
      <w:r>
        <w:t xml:space="preserve">    timeOfSessionEstablishment  [19] Timestamp OPTIONAL,</w:t>
      </w:r>
    </w:p>
    <w:p w14:paraId="6C4D1D4B" w14:textId="77777777" w:rsidR="00754457" w:rsidRDefault="00754457" w:rsidP="00754457">
      <w:pPr>
        <w:pStyle w:val="Code"/>
      </w:pPr>
      <w:r>
        <w:t xml:space="preserve">    ePS5GSComboInfo             [20] EPS5GSComboInfo OPTIONAL</w:t>
      </w:r>
    </w:p>
    <w:p w14:paraId="6569BA02" w14:textId="77777777" w:rsidR="00754457" w:rsidRDefault="00754457" w:rsidP="00754457">
      <w:pPr>
        <w:pStyle w:val="Code"/>
      </w:pPr>
      <w:r>
        <w:t>}</w:t>
      </w:r>
    </w:p>
    <w:p w14:paraId="2411D0FF" w14:textId="77777777" w:rsidR="00754457" w:rsidRDefault="00754457" w:rsidP="00754457">
      <w:pPr>
        <w:pStyle w:val="Code"/>
      </w:pPr>
    </w:p>
    <w:p w14:paraId="5A8B7A30" w14:textId="77777777" w:rsidR="00754457" w:rsidRDefault="00754457" w:rsidP="00754457">
      <w:pPr>
        <w:pStyle w:val="Code"/>
      </w:pPr>
      <w:r>
        <w:t>-- See clause 6.2.3.2.6 for details of this structure</w:t>
      </w:r>
    </w:p>
    <w:p w14:paraId="33DB5C14" w14:textId="77777777" w:rsidR="00754457" w:rsidRDefault="00754457" w:rsidP="00754457">
      <w:pPr>
        <w:pStyle w:val="Code"/>
      </w:pPr>
      <w:r>
        <w:t>SMFUnsuccessfulProcedure ::= SEQUENCE</w:t>
      </w:r>
    </w:p>
    <w:p w14:paraId="0168408A" w14:textId="77777777" w:rsidR="00754457" w:rsidRDefault="00754457" w:rsidP="00754457">
      <w:pPr>
        <w:pStyle w:val="Code"/>
      </w:pPr>
      <w:r>
        <w:t>{</w:t>
      </w:r>
    </w:p>
    <w:p w14:paraId="1780965F" w14:textId="77777777" w:rsidR="00754457" w:rsidRDefault="00754457" w:rsidP="00754457">
      <w:pPr>
        <w:pStyle w:val="Code"/>
      </w:pPr>
      <w:r>
        <w:t xml:space="preserve">    failedProcedureType         [1] SMFFailedProcedureType,</w:t>
      </w:r>
    </w:p>
    <w:p w14:paraId="3B1582BF" w14:textId="77777777" w:rsidR="00754457" w:rsidRDefault="00754457" w:rsidP="00754457">
      <w:pPr>
        <w:pStyle w:val="Code"/>
      </w:pPr>
      <w:r>
        <w:t xml:space="preserve">    failureCause                [2] FiveGSMCause,</w:t>
      </w:r>
    </w:p>
    <w:p w14:paraId="43459C43" w14:textId="77777777" w:rsidR="00754457" w:rsidRDefault="00754457" w:rsidP="00754457">
      <w:pPr>
        <w:pStyle w:val="Code"/>
      </w:pPr>
      <w:r>
        <w:t xml:space="preserve">    initiator                   [3] Initiator,</w:t>
      </w:r>
    </w:p>
    <w:p w14:paraId="6088816B" w14:textId="77777777" w:rsidR="00754457" w:rsidRDefault="00754457" w:rsidP="00754457">
      <w:pPr>
        <w:pStyle w:val="Code"/>
      </w:pPr>
      <w:r>
        <w:t xml:space="preserve">    requestedSlice              [4] NSSAI OPTIONAL,</w:t>
      </w:r>
    </w:p>
    <w:p w14:paraId="6FD9BFDB" w14:textId="77777777" w:rsidR="00754457" w:rsidRDefault="00754457" w:rsidP="00754457">
      <w:pPr>
        <w:pStyle w:val="Code"/>
      </w:pPr>
      <w:r>
        <w:t xml:space="preserve">    sUPI                        [5] SUPI OPTIONAL,</w:t>
      </w:r>
    </w:p>
    <w:p w14:paraId="0FA23A89" w14:textId="77777777" w:rsidR="00754457" w:rsidRDefault="00754457" w:rsidP="00754457">
      <w:pPr>
        <w:pStyle w:val="Code"/>
      </w:pPr>
      <w:r>
        <w:t xml:space="preserve">    sUPIUnauthenticated         [6] SUPIUnauthenticatedIndication OPTIONAL,</w:t>
      </w:r>
    </w:p>
    <w:p w14:paraId="5DAC448D" w14:textId="77777777" w:rsidR="00754457" w:rsidRDefault="00754457" w:rsidP="00754457">
      <w:pPr>
        <w:pStyle w:val="Code"/>
      </w:pPr>
      <w:r>
        <w:t xml:space="preserve">    pEI                         [7] PEI OPTIONAL,</w:t>
      </w:r>
    </w:p>
    <w:p w14:paraId="34CECA90" w14:textId="77777777" w:rsidR="00754457" w:rsidRDefault="00754457" w:rsidP="00754457">
      <w:pPr>
        <w:pStyle w:val="Code"/>
      </w:pPr>
      <w:r>
        <w:t xml:space="preserve">    gPSI                        [8] GPSI OPTIONAL,</w:t>
      </w:r>
    </w:p>
    <w:p w14:paraId="7C3DBB05" w14:textId="77777777" w:rsidR="00754457" w:rsidRDefault="00754457" w:rsidP="00754457">
      <w:pPr>
        <w:pStyle w:val="Code"/>
      </w:pPr>
      <w:r>
        <w:t xml:space="preserve">    pDUSessionID                [9] PDUSessionID OPTIONAL,</w:t>
      </w:r>
    </w:p>
    <w:p w14:paraId="673C9E4F" w14:textId="77777777" w:rsidR="00754457" w:rsidRDefault="00754457" w:rsidP="00754457">
      <w:pPr>
        <w:pStyle w:val="Code"/>
      </w:pPr>
      <w:r>
        <w:t xml:space="preserve">    uEEndpoint                  [10] SEQUENCE OF UEEndpointAddress OPTIONAL,</w:t>
      </w:r>
    </w:p>
    <w:p w14:paraId="1B922155" w14:textId="77777777" w:rsidR="00754457" w:rsidRDefault="00754457" w:rsidP="00754457">
      <w:pPr>
        <w:pStyle w:val="Code"/>
      </w:pPr>
      <w:r>
        <w:t xml:space="preserve">    non3GPPAccessEndpoint       [11] UEEndpointAddress OPTIONAL,</w:t>
      </w:r>
    </w:p>
    <w:p w14:paraId="50156B2E" w14:textId="77777777" w:rsidR="00754457" w:rsidRDefault="00754457" w:rsidP="00754457">
      <w:pPr>
        <w:pStyle w:val="Code"/>
      </w:pPr>
      <w:r>
        <w:t xml:space="preserve">    dNN                         [12] DNN OPTIONAL,</w:t>
      </w:r>
    </w:p>
    <w:p w14:paraId="60BDB17B" w14:textId="77777777" w:rsidR="00754457" w:rsidRDefault="00754457" w:rsidP="00754457">
      <w:pPr>
        <w:pStyle w:val="Code"/>
      </w:pPr>
      <w:r>
        <w:t xml:space="preserve">    aMFID                       [13] AMFID OPTIONAL,</w:t>
      </w:r>
    </w:p>
    <w:p w14:paraId="684E997E" w14:textId="77777777" w:rsidR="00754457" w:rsidRDefault="00754457" w:rsidP="00754457">
      <w:pPr>
        <w:pStyle w:val="Code"/>
      </w:pPr>
      <w:r>
        <w:t xml:space="preserve">    hSMFURI                     [14] HSMFURI OPTIONAL,</w:t>
      </w:r>
    </w:p>
    <w:p w14:paraId="2A636080" w14:textId="77777777" w:rsidR="00754457" w:rsidRDefault="00754457" w:rsidP="00754457">
      <w:pPr>
        <w:pStyle w:val="Code"/>
      </w:pPr>
      <w:r>
        <w:t xml:space="preserve">    requestType                 [15] FiveGSMRequestType OPTIONAL,</w:t>
      </w:r>
    </w:p>
    <w:p w14:paraId="4179CD4A" w14:textId="77777777" w:rsidR="00754457" w:rsidRDefault="00754457" w:rsidP="00754457">
      <w:pPr>
        <w:pStyle w:val="Code"/>
      </w:pPr>
      <w:r>
        <w:t xml:space="preserve">    accessType                  [16] AccessType OPTIONAL,</w:t>
      </w:r>
    </w:p>
    <w:p w14:paraId="78C571F6" w14:textId="77777777" w:rsidR="00754457" w:rsidRDefault="00754457" w:rsidP="00754457">
      <w:pPr>
        <w:pStyle w:val="Code"/>
      </w:pPr>
      <w:r>
        <w:t xml:space="preserve">    rATType                     [17] RATType OPTIONAL,</w:t>
      </w:r>
    </w:p>
    <w:p w14:paraId="49B1E1A7" w14:textId="77777777" w:rsidR="00754457" w:rsidRDefault="00754457" w:rsidP="00754457">
      <w:pPr>
        <w:pStyle w:val="Code"/>
      </w:pPr>
      <w:r>
        <w:t xml:space="preserve">    sMPDUDNRequest              [18] SMPDUDNRequest OPTIONAL,</w:t>
      </w:r>
    </w:p>
    <w:p w14:paraId="482AA41A" w14:textId="77777777" w:rsidR="00754457" w:rsidRDefault="00754457" w:rsidP="00754457">
      <w:pPr>
        <w:pStyle w:val="Code"/>
      </w:pPr>
      <w:r>
        <w:t xml:space="preserve">    location                    [19] Location OPTIONAL</w:t>
      </w:r>
    </w:p>
    <w:p w14:paraId="26E64A85" w14:textId="77777777" w:rsidR="00754457" w:rsidRDefault="00754457" w:rsidP="00754457">
      <w:pPr>
        <w:pStyle w:val="Code"/>
      </w:pPr>
      <w:r>
        <w:t>}</w:t>
      </w:r>
    </w:p>
    <w:p w14:paraId="6BC59852" w14:textId="77777777" w:rsidR="00754457" w:rsidRDefault="00754457" w:rsidP="00754457">
      <w:pPr>
        <w:pStyle w:val="Code"/>
      </w:pPr>
    </w:p>
    <w:p w14:paraId="167170FC" w14:textId="77777777" w:rsidR="00754457" w:rsidRDefault="00754457" w:rsidP="00754457">
      <w:pPr>
        <w:pStyle w:val="Code"/>
      </w:pPr>
      <w:r>
        <w:t>-- See clause 6.2.3.2.8 for details of this structure</w:t>
      </w:r>
    </w:p>
    <w:p w14:paraId="19083C4E" w14:textId="77777777" w:rsidR="00754457" w:rsidRDefault="00754457" w:rsidP="00754457">
      <w:pPr>
        <w:pStyle w:val="Code"/>
      </w:pPr>
      <w:r>
        <w:t>SMFPDUtoMAPDUSessionModification ::= SEQUENCE</w:t>
      </w:r>
    </w:p>
    <w:p w14:paraId="6BFE3E1F" w14:textId="77777777" w:rsidR="00754457" w:rsidRDefault="00754457" w:rsidP="00754457">
      <w:pPr>
        <w:pStyle w:val="Code"/>
      </w:pPr>
      <w:r>
        <w:t>{</w:t>
      </w:r>
    </w:p>
    <w:p w14:paraId="13A21789" w14:textId="77777777" w:rsidR="00754457" w:rsidRDefault="00754457" w:rsidP="00754457">
      <w:pPr>
        <w:pStyle w:val="Code"/>
      </w:pPr>
      <w:r>
        <w:t xml:space="preserve">    sUPI                        [1] SUPI OPTIONAL,</w:t>
      </w:r>
    </w:p>
    <w:p w14:paraId="4C6DA861" w14:textId="77777777" w:rsidR="00754457" w:rsidRDefault="00754457" w:rsidP="00754457">
      <w:pPr>
        <w:pStyle w:val="Code"/>
      </w:pPr>
      <w:r>
        <w:t xml:space="preserve">    sUPIUnauthenticated         [2] SUPIUnauthenticatedIndication OPTIONAL,</w:t>
      </w:r>
    </w:p>
    <w:p w14:paraId="25E16143" w14:textId="77777777" w:rsidR="00754457" w:rsidRDefault="00754457" w:rsidP="00754457">
      <w:pPr>
        <w:pStyle w:val="Code"/>
      </w:pPr>
      <w:r>
        <w:t xml:space="preserve">    pEI                         [3] PEI OPTIONAL,</w:t>
      </w:r>
    </w:p>
    <w:p w14:paraId="525D20E1" w14:textId="77777777" w:rsidR="00754457" w:rsidRDefault="00754457" w:rsidP="00754457">
      <w:pPr>
        <w:pStyle w:val="Code"/>
      </w:pPr>
      <w:r>
        <w:t xml:space="preserve">    gPSI                        [4] GPSI OPTIONAL,</w:t>
      </w:r>
    </w:p>
    <w:p w14:paraId="59C333E6" w14:textId="77777777" w:rsidR="00754457" w:rsidRDefault="00754457" w:rsidP="00754457">
      <w:pPr>
        <w:pStyle w:val="Code"/>
      </w:pPr>
      <w:r>
        <w:t xml:space="preserve">    sNSSAI                      [5] SNSSAI OPTIONAL,</w:t>
      </w:r>
    </w:p>
    <w:p w14:paraId="30AAE86E" w14:textId="77777777" w:rsidR="00754457" w:rsidRDefault="00754457" w:rsidP="00754457">
      <w:pPr>
        <w:pStyle w:val="Code"/>
      </w:pPr>
      <w:r>
        <w:t xml:space="preserve">    non3GPPAccessEndpoint       [6] UEEndpointAddress OPTIONAL,</w:t>
      </w:r>
    </w:p>
    <w:p w14:paraId="27A390B0" w14:textId="77777777" w:rsidR="00754457" w:rsidRDefault="00754457" w:rsidP="00754457">
      <w:pPr>
        <w:pStyle w:val="Code"/>
      </w:pPr>
      <w:r>
        <w:t xml:space="preserve">    location                    [7] Location OPTIONAL,</w:t>
      </w:r>
    </w:p>
    <w:p w14:paraId="48F289C7" w14:textId="77777777" w:rsidR="00754457" w:rsidRDefault="00754457" w:rsidP="00754457">
      <w:pPr>
        <w:pStyle w:val="Code"/>
      </w:pPr>
      <w:r>
        <w:t xml:space="preserve">    requestType                 [8] FiveGSMRequestType,</w:t>
      </w:r>
    </w:p>
    <w:p w14:paraId="1B9C68F8" w14:textId="77777777" w:rsidR="00754457" w:rsidRDefault="00754457" w:rsidP="00754457">
      <w:pPr>
        <w:pStyle w:val="Code"/>
      </w:pPr>
      <w:r>
        <w:t xml:space="preserve">    accessType                  [9] AccessType OPTIONAL,</w:t>
      </w:r>
    </w:p>
    <w:p w14:paraId="5A73A51E" w14:textId="77777777" w:rsidR="00754457" w:rsidRDefault="00754457" w:rsidP="00754457">
      <w:pPr>
        <w:pStyle w:val="Code"/>
      </w:pPr>
      <w:r>
        <w:t xml:space="preserve">    rATType                     [10] RATType OPTIONAL,</w:t>
      </w:r>
    </w:p>
    <w:p w14:paraId="2192647D" w14:textId="77777777" w:rsidR="00754457" w:rsidRDefault="00754457" w:rsidP="00754457">
      <w:pPr>
        <w:pStyle w:val="Code"/>
      </w:pPr>
      <w:r>
        <w:t xml:space="preserve">    pDUSessionID                [11] PDUSessionID,</w:t>
      </w:r>
    </w:p>
    <w:p w14:paraId="0825DB2B" w14:textId="77777777" w:rsidR="00754457" w:rsidRDefault="00754457" w:rsidP="00754457">
      <w:pPr>
        <w:pStyle w:val="Code"/>
      </w:pPr>
      <w:r>
        <w:t xml:space="preserve">    requestIndication           [12] RequestIndication,</w:t>
      </w:r>
    </w:p>
    <w:p w14:paraId="2F55A63D" w14:textId="77777777" w:rsidR="00754457" w:rsidRDefault="00754457" w:rsidP="00754457">
      <w:pPr>
        <w:pStyle w:val="Code"/>
      </w:pPr>
      <w:r>
        <w:t xml:space="preserve">    aTSSSContainer              [13] ATSSSContainer</w:t>
      </w:r>
    </w:p>
    <w:p w14:paraId="03D72CAF" w14:textId="77777777" w:rsidR="00754457" w:rsidRDefault="00754457" w:rsidP="00754457">
      <w:pPr>
        <w:pStyle w:val="Code"/>
      </w:pPr>
      <w:r>
        <w:t>}</w:t>
      </w:r>
    </w:p>
    <w:p w14:paraId="70D9E3BA" w14:textId="77777777" w:rsidR="00754457" w:rsidRDefault="00754457" w:rsidP="00754457">
      <w:pPr>
        <w:pStyle w:val="Code"/>
      </w:pPr>
    </w:p>
    <w:p w14:paraId="72025293" w14:textId="77777777" w:rsidR="00754457" w:rsidRDefault="00754457" w:rsidP="00754457">
      <w:pPr>
        <w:pStyle w:val="Code"/>
      </w:pPr>
      <w:r>
        <w:t>-- See clause 6.2.3.2.7.1 for details of this structure</w:t>
      </w:r>
    </w:p>
    <w:p w14:paraId="5E26C2EB" w14:textId="77777777" w:rsidR="00754457" w:rsidRDefault="00754457" w:rsidP="00754457">
      <w:pPr>
        <w:pStyle w:val="Code"/>
      </w:pPr>
      <w:r>
        <w:t>SMFMAPDUSessionEstablishment ::= SEQUENCE</w:t>
      </w:r>
    </w:p>
    <w:p w14:paraId="10109268" w14:textId="77777777" w:rsidR="00754457" w:rsidRDefault="00754457" w:rsidP="00754457">
      <w:pPr>
        <w:pStyle w:val="Code"/>
      </w:pPr>
      <w:r>
        <w:t>{</w:t>
      </w:r>
    </w:p>
    <w:p w14:paraId="66CD5BDF" w14:textId="77777777" w:rsidR="00754457" w:rsidRDefault="00754457" w:rsidP="00754457">
      <w:pPr>
        <w:pStyle w:val="Code"/>
      </w:pPr>
      <w:r>
        <w:t xml:space="preserve">    sUPI                        [1] SUPI OPTIONAL,</w:t>
      </w:r>
    </w:p>
    <w:p w14:paraId="6F4A6DC6" w14:textId="77777777" w:rsidR="00754457" w:rsidRDefault="00754457" w:rsidP="00754457">
      <w:pPr>
        <w:pStyle w:val="Code"/>
      </w:pPr>
      <w:r>
        <w:t xml:space="preserve">    sUPIUnauthenticated         [2] SUPIUnauthenticatedIndication OPTIONAL,</w:t>
      </w:r>
    </w:p>
    <w:p w14:paraId="15623720" w14:textId="77777777" w:rsidR="00754457" w:rsidRDefault="00754457" w:rsidP="00754457">
      <w:pPr>
        <w:pStyle w:val="Code"/>
      </w:pPr>
      <w:r>
        <w:t xml:space="preserve">    pEI                         [3] PEI OPTIONAL,</w:t>
      </w:r>
    </w:p>
    <w:p w14:paraId="73E97334" w14:textId="77777777" w:rsidR="00754457" w:rsidRDefault="00754457" w:rsidP="00754457">
      <w:pPr>
        <w:pStyle w:val="Code"/>
      </w:pPr>
      <w:r>
        <w:t xml:space="preserve">    gPSI                        [4] GPSI OPTIONAL,</w:t>
      </w:r>
    </w:p>
    <w:p w14:paraId="5DF59503" w14:textId="77777777" w:rsidR="00754457" w:rsidRDefault="00754457" w:rsidP="00754457">
      <w:pPr>
        <w:pStyle w:val="Code"/>
      </w:pPr>
      <w:r>
        <w:t xml:space="preserve">    pDUSessionID                [5] PDUSessionID,</w:t>
      </w:r>
    </w:p>
    <w:p w14:paraId="31628F7F" w14:textId="77777777" w:rsidR="00754457" w:rsidRDefault="00754457" w:rsidP="00754457">
      <w:pPr>
        <w:pStyle w:val="Code"/>
      </w:pPr>
      <w:r>
        <w:t xml:space="preserve">    pDUSessionType              [6] PDUSessionType,</w:t>
      </w:r>
    </w:p>
    <w:p w14:paraId="2D27DB32" w14:textId="77777777" w:rsidR="00754457" w:rsidRDefault="00754457" w:rsidP="00754457">
      <w:pPr>
        <w:pStyle w:val="Code"/>
      </w:pPr>
      <w:r>
        <w:t xml:space="preserve">    accessInfo                  [7] SEQUENCE OF AccessInfo,</w:t>
      </w:r>
    </w:p>
    <w:p w14:paraId="6D10E1C1" w14:textId="77777777" w:rsidR="00754457" w:rsidRDefault="00754457" w:rsidP="00754457">
      <w:pPr>
        <w:pStyle w:val="Code"/>
      </w:pPr>
      <w:r>
        <w:t xml:space="preserve">    sNSSAI                      [8] SNSSAI OPTIONAL,</w:t>
      </w:r>
    </w:p>
    <w:p w14:paraId="3BB1AC17" w14:textId="77777777" w:rsidR="00754457" w:rsidRDefault="00754457" w:rsidP="00754457">
      <w:pPr>
        <w:pStyle w:val="Code"/>
      </w:pPr>
      <w:r>
        <w:t xml:space="preserve">    uEEndpoint                  [9] SEQUENCE OF UEEndpointAddress OPTIONAL,</w:t>
      </w:r>
    </w:p>
    <w:p w14:paraId="2A23B550" w14:textId="77777777" w:rsidR="00754457" w:rsidRDefault="00754457" w:rsidP="00754457">
      <w:pPr>
        <w:pStyle w:val="Code"/>
      </w:pPr>
      <w:r>
        <w:t xml:space="preserve">    location                    [10] Location OPTIONAL,</w:t>
      </w:r>
    </w:p>
    <w:p w14:paraId="36EF986D" w14:textId="77777777" w:rsidR="00754457" w:rsidRDefault="00754457" w:rsidP="00754457">
      <w:pPr>
        <w:pStyle w:val="Code"/>
      </w:pPr>
      <w:r>
        <w:t xml:space="preserve">    dNN                         [11] DNN,</w:t>
      </w:r>
    </w:p>
    <w:p w14:paraId="20B769B0" w14:textId="77777777" w:rsidR="00754457" w:rsidRDefault="00754457" w:rsidP="00754457">
      <w:pPr>
        <w:pStyle w:val="Code"/>
      </w:pPr>
      <w:r>
        <w:t xml:space="preserve">    aMFID                       [12] AMFID OPTIONAL,</w:t>
      </w:r>
    </w:p>
    <w:p w14:paraId="375E417B" w14:textId="77777777" w:rsidR="00754457" w:rsidRDefault="00754457" w:rsidP="00754457">
      <w:pPr>
        <w:pStyle w:val="Code"/>
      </w:pPr>
      <w:r>
        <w:t xml:space="preserve">    hSMFURI                     [13] HSMFURI OPTIONAL,</w:t>
      </w:r>
    </w:p>
    <w:p w14:paraId="3602DC88" w14:textId="77777777" w:rsidR="00754457" w:rsidRDefault="00754457" w:rsidP="00754457">
      <w:pPr>
        <w:pStyle w:val="Code"/>
      </w:pPr>
      <w:r>
        <w:t xml:space="preserve">    requestType                 [14] FiveGSMRequestType,</w:t>
      </w:r>
    </w:p>
    <w:p w14:paraId="26D326DF" w14:textId="77777777" w:rsidR="00754457" w:rsidRDefault="00754457" w:rsidP="00754457">
      <w:pPr>
        <w:pStyle w:val="Code"/>
      </w:pPr>
      <w:r>
        <w:t xml:space="preserve">    sMPDUDNRequest              [15] SMPDUDNRequest OPTIONAL,</w:t>
      </w:r>
    </w:p>
    <w:p w14:paraId="0D870E35" w14:textId="77777777" w:rsidR="00754457" w:rsidRDefault="00754457" w:rsidP="00754457">
      <w:pPr>
        <w:pStyle w:val="Code"/>
      </w:pPr>
      <w:r>
        <w:t xml:space="preserve">    servingNetwork              [16] SMFServingNetwork,</w:t>
      </w:r>
    </w:p>
    <w:p w14:paraId="1138CEE3" w14:textId="77777777" w:rsidR="00754457" w:rsidRDefault="00754457" w:rsidP="00754457">
      <w:pPr>
        <w:pStyle w:val="Code"/>
      </w:pPr>
      <w:r>
        <w:t xml:space="preserve">    oldPDUSessionID             [17] PDUSessionID OPTIONAL,</w:t>
      </w:r>
    </w:p>
    <w:p w14:paraId="4B65A6D1" w14:textId="77777777" w:rsidR="00754457" w:rsidRDefault="00754457" w:rsidP="00754457">
      <w:pPr>
        <w:pStyle w:val="Code"/>
      </w:pPr>
      <w:r>
        <w:t xml:space="preserve">    mAUpgradeIndication         [18] SMFMAUpgradeIndication OPTIONAL,</w:t>
      </w:r>
    </w:p>
    <w:p w14:paraId="15BD7D4A" w14:textId="77777777" w:rsidR="00754457" w:rsidRDefault="00754457" w:rsidP="00754457">
      <w:pPr>
        <w:pStyle w:val="Code"/>
      </w:pPr>
      <w:r>
        <w:t xml:space="preserve">    ePSPDNCnxInfo               [19] SMFEPSPDNCnxInfo OPTIONAL,</w:t>
      </w:r>
    </w:p>
    <w:p w14:paraId="217C3FCD" w14:textId="77777777" w:rsidR="00754457" w:rsidRDefault="00754457" w:rsidP="00754457">
      <w:pPr>
        <w:pStyle w:val="Code"/>
      </w:pPr>
      <w:r>
        <w:t xml:space="preserve">    mAAcceptedIndication        [20] SMFMAAcceptedIndication,</w:t>
      </w:r>
    </w:p>
    <w:p w14:paraId="36A84CA0" w14:textId="77777777" w:rsidR="00754457" w:rsidRDefault="00754457" w:rsidP="00754457">
      <w:pPr>
        <w:pStyle w:val="Code"/>
      </w:pPr>
      <w:r>
        <w:t xml:space="preserve">    aTSSSContainer              [21] ATSSSContainer OPTIONAL</w:t>
      </w:r>
    </w:p>
    <w:p w14:paraId="719075F5" w14:textId="77777777" w:rsidR="00754457" w:rsidRDefault="00754457" w:rsidP="00754457">
      <w:pPr>
        <w:pStyle w:val="Code"/>
      </w:pPr>
      <w:r>
        <w:t>}</w:t>
      </w:r>
    </w:p>
    <w:p w14:paraId="4E0A1E0E" w14:textId="77777777" w:rsidR="00754457" w:rsidRDefault="00754457" w:rsidP="00754457">
      <w:pPr>
        <w:pStyle w:val="Code"/>
      </w:pPr>
    </w:p>
    <w:p w14:paraId="752FE835" w14:textId="77777777" w:rsidR="00754457" w:rsidRDefault="00754457" w:rsidP="00754457">
      <w:pPr>
        <w:pStyle w:val="Code"/>
      </w:pPr>
      <w:r>
        <w:t>-- See clause 6.2.3.2.7.2 for details of this structure</w:t>
      </w:r>
    </w:p>
    <w:p w14:paraId="49EC3363" w14:textId="77777777" w:rsidR="00754457" w:rsidRDefault="00754457" w:rsidP="00754457">
      <w:pPr>
        <w:pStyle w:val="Code"/>
      </w:pPr>
      <w:r>
        <w:t>SMFMAPDUSessionModification ::= SEQUENCE</w:t>
      </w:r>
    </w:p>
    <w:p w14:paraId="057C39CE" w14:textId="77777777" w:rsidR="00754457" w:rsidRDefault="00754457" w:rsidP="00754457">
      <w:pPr>
        <w:pStyle w:val="Code"/>
      </w:pPr>
      <w:r>
        <w:t>{</w:t>
      </w:r>
    </w:p>
    <w:p w14:paraId="09C24957" w14:textId="77777777" w:rsidR="00754457" w:rsidRDefault="00754457" w:rsidP="00754457">
      <w:pPr>
        <w:pStyle w:val="Code"/>
      </w:pPr>
      <w:r>
        <w:t xml:space="preserve">    sUPI                        [1] SUPI OPTIONAL,</w:t>
      </w:r>
    </w:p>
    <w:p w14:paraId="7D84363D" w14:textId="77777777" w:rsidR="00754457" w:rsidRDefault="00754457" w:rsidP="00754457">
      <w:pPr>
        <w:pStyle w:val="Code"/>
      </w:pPr>
      <w:r>
        <w:t xml:space="preserve">    sUPIUnauthenticated         [2] SUPIUnauthenticatedIndication OPTIONAL,</w:t>
      </w:r>
    </w:p>
    <w:p w14:paraId="5421C5BC" w14:textId="77777777" w:rsidR="00754457" w:rsidRDefault="00754457" w:rsidP="00754457">
      <w:pPr>
        <w:pStyle w:val="Code"/>
      </w:pPr>
      <w:r>
        <w:t xml:space="preserve">    pEI                         [3] PEI OPTIONAL,</w:t>
      </w:r>
    </w:p>
    <w:p w14:paraId="2EAB95A4" w14:textId="77777777" w:rsidR="00754457" w:rsidRDefault="00754457" w:rsidP="00754457">
      <w:pPr>
        <w:pStyle w:val="Code"/>
      </w:pPr>
      <w:r>
        <w:t xml:space="preserve">    gPSI                        [4] GPSI OPTIONAL,</w:t>
      </w:r>
    </w:p>
    <w:p w14:paraId="07986DFA" w14:textId="77777777" w:rsidR="00754457" w:rsidRDefault="00754457" w:rsidP="00754457">
      <w:pPr>
        <w:pStyle w:val="Code"/>
      </w:pPr>
      <w:r>
        <w:t xml:space="preserve">    pDUSessionID                [5] PDUSessionID,</w:t>
      </w:r>
    </w:p>
    <w:p w14:paraId="7DBFC88A" w14:textId="77777777" w:rsidR="00754457" w:rsidRDefault="00754457" w:rsidP="00754457">
      <w:pPr>
        <w:pStyle w:val="Code"/>
      </w:pPr>
      <w:r>
        <w:t xml:space="preserve">    accessInfo                  [6] SEQUENCE OF AccessInfo OPTIONAL,</w:t>
      </w:r>
    </w:p>
    <w:p w14:paraId="417D433B" w14:textId="77777777" w:rsidR="00754457" w:rsidRDefault="00754457" w:rsidP="00754457">
      <w:pPr>
        <w:pStyle w:val="Code"/>
      </w:pPr>
      <w:r>
        <w:t xml:space="preserve">    sNSSAI                      [7] SNSSAI OPTIONAL,</w:t>
      </w:r>
    </w:p>
    <w:p w14:paraId="7D88F3E4" w14:textId="77777777" w:rsidR="00754457" w:rsidRDefault="00754457" w:rsidP="00754457">
      <w:pPr>
        <w:pStyle w:val="Code"/>
      </w:pPr>
      <w:r>
        <w:t xml:space="preserve">    location                    [8] Location OPTIONAL,</w:t>
      </w:r>
    </w:p>
    <w:p w14:paraId="0A015A48" w14:textId="77777777" w:rsidR="00754457" w:rsidRDefault="00754457" w:rsidP="00754457">
      <w:pPr>
        <w:pStyle w:val="Code"/>
      </w:pPr>
      <w:r>
        <w:t xml:space="preserve">    requestType                 [9] FiveGSMRequestType OPTIONAL,</w:t>
      </w:r>
    </w:p>
    <w:p w14:paraId="70F137B9" w14:textId="77777777" w:rsidR="00754457" w:rsidRDefault="00754457" w:rsidP="00754457">
      <w:pPr>
        <w:pStyle w:val="Code"/>
      </w:pPr>
      <w:r>
        <w:t xml:space="preserve">    servingNetwork              [10] SMFServingNetwork,</w:t>
      </w:r>
    </w:p>
    <w:p w14:paraId="70F39D8E" w14:textId="77777777" w:rsidR="00754457" w:rsidRDefault="00754457" w:rsidP="00754457">
      <w:pPr>
        <w:pStyle w:val="Code"/>
      </w:pPr>
      <w:r>
        <w:t xml:space="preserve">    oldPDUSessionID             [11] PDUSessionID OPTIONAL,</w:t>
      </w:r>
    </w:p>
    <w:p w14:paraId="4CF03969" w14:textId="77777777" w:rsidR="00754457" w:rsidRDefault="00754457" w:rsidP="00754457">
      <w:pPr>
        <w:pStyle w:val="Code"/>
      </w:pPr>
      <w:r>
        <w:t xml:space="preserve">    mAUpgradeIndication         [12] SMFMAUpgradeIndication OPTIONAL,</w:t>
      </w:r>
    </w:p>
    <w:p w14:paraId="36D74F7B" w14:textId="77777777" w:rsidR="00754457" w:rsidRDefault="00754457" w:rsidP="00754457">
      <w:pPr>
        <w:pStyle w:val="Code"/>
      </w:pPr>
      <w:r>
        <w:t xml:space="preserve">    ePSPDNCnxInfo               [13] SMFEPSPDNCnxInfo OPTIONAL,</w:t>
      </w:r>
    </w:p>
    <w:p w14:paraId="7D10EF75" w14:textId="77777777" w:rsidR="00754457" w:rsidRDefault="00754457" w:rsidP="00754457">
      <w:pPr>
        <w:pStyle w:val="Code"/>
      </w:pPr>
      <w:r>
        <w:t xml:space="preserve">    mAAcceptedIndication        [14] SMFMAAcceptedIndication,</w:t>
      </w:r>
    </w:p>
    <w:p w14:paraId="0DBF4A2D" w14:textId="77777777" w:rsidR="00754457" w:rsidRDefault="00754457" w:rsidP="00754457">
      <w:pPr>
        <w:pStyle w:val="Code"/>
      </w:pPr>
      <w:r>
        <w:t xml:space="preserve">    aTSSSContainer              [15] ATSSSContainer OPTIONAL</w:t>
      </w:r>
    </w:p>
    <w:p w14:paraId="7E8D5EC2" w14:textId="77777777" w:rsidR="00754457" w:rsidRDefault="00754457" w:rsidP="00754457">
      <w:pPr>
        <w:pStyle w:val="Code"/>
      </w:pPr>
    </w:p>
    <w:p w14:paraId="10794472" w14:textId="77777777" w:rsidR="00754457" w:rsidRDefault="00754457" w:rsidP="00754457">
      <w:pPr>
        <w:pStyle w:val="Code"/>
      </w:pPr>
      <w:r>
        <w:t>}</w:t>
      </w:r>
    </w:p>
    <w:p w14:paraId="17438895" w14:textId="77777777" w:rsidR="00754457" w:rsidRDefault="00754457" w:rsidP="00754457">
      <w:pPr>
        <w:pStyle w:val="Code"/>
      </w:pPr>
    </w:p>
    <w:p w14:paraId="14DB7454" w14:textId="77777777" w:rsidR="00754457" w:rsidRDefault="00754457" w:rsidP="00754457">
      <w:pPr>
        <w:pStyle w:val="Code"/>
      </w:pPr>
      <w:r>
        <w:t>-- See clause 6.2.3.2.7.3 for details of this structure</w:t>
      </w:r>
    </w:p>
    <w:p w14:paraId="420A76D5" w14:textId="77777777" w:rsidR="00754457" w:rsidRDefault="00754457" w:rsidP="00754457">
      <w:pPr>
        <w:pStyle w:val="Code"/>
      </w:pPr>
      <w:r>
        <w:t>SMFMAPDUSessionRelease ::= SEQUENCE</w:t>
      </w:r>
    </w:p>
    <w:p w14:paraId="267DABB0" w14:textId="77777777" w:rsidR="00754457" w:rsidRDefault="00754457" w:rsidP="00754457">
      <w:pPr>
        <w:pStyle w:val="Code"/>
      </w:pPr>
      <w:r>
        <w:t>{</w:t>
      </w:r>
    </w:p>
    <w:p w14:paraId="3E303E67" w14:textId="77777777" w:rsidR="00754457" w:rsidRDefault="00754457" w:rsidP="00754457">
      <w:pPr>
        <w:pStyle w:val="Code"/>
      </w:pPr>
      <w:r>
        <w:t xml:space="preserve">    sUPI                        [1] SUPI,</w:t>
      </w:r>
    </w:p>
    <w:p w14:paraId="5BD6C97C" w14:textId="77777777" w:rsidR="00754457" w:rsidRDefault="00754457" w:rsidP="00754457">
      <w:pPr>
        <w:pStyle w:val="Code"/>
      </w:pPr>
      <w:r>
        <w:t xml:space="preserve">    pEI                         [2] PEI OPTIONAL,</w:t>
      </w:r>
    </w:p>
    <w:p w14:paraId="59FC929B" w14:textId="77777777" w:rsidR="00754457" w:rsidRDefault="00754457" w:rsidP="00754457">
      <w:pPr>
        <w:pStyle w:val="Code"/>
      </w:pPr>
      <w:r>
        <w:t xml:space="preserve">    gPSI                        [3] GPSI OPTIONAL,</w:t>
      </w:r>
    </w:p>
    <w:p w14:paraId="4991281D" w14:textId="77777777" w:rsidR="00754457" w:rsidRDefault="00754457" w:rsidP="00754457">
      <w:pPr>
        <w:pStyle w:val="Code"/>
      </w:pPr>
      <w:r>
        <w:t xml:space="preserve">    pDUSessionID                [4] PDUSessionID,</w:t>
      </w:r>
    </w:p>
    <w:p w14:paraId="60BCB846" w14:textId="77777777" w:rsidR="00754457" w:rsidRDefault="00754457" w:rsidP="00754457">
      <w:pPr>
        <w:pStyle w:val="Code"/>
      </w:pPr>
      <w:r>
        <w:t xml:space="preserve">    timeOfFirstPacket           [5] Timestamp OPTIONAL,</w:t>
      </w:r>
    </w:p>
    <w:p w14:paraId="42F64A2B" w14:textId="77777777" w:rsidR="00754457" w:rsidRDefault="00754457" w:rsidP="00754457">
      <w:pPr>
        <w:pStyle w:val="Code"/>
      </w:pPr>
      <w:r>
        <w:t xml:space="preserve">    timeOfLastPacket            [6] Timestamp OPTIONAL,</w:t>
      </w:r>
    </w:p>
    <w:p w14:paraId="7D882D4F" w14:textId="77777777" w:rsidR="00754457" w:rsidRDefault="00754457" w:rsidP="00754457">
      <w:pPr>
        <w:pStyle w:val="Code"/>
      </w:pPr>
      <w:r>
        <w:t xml:space="preserve">    uplinkVolume                [7] INTEGER OPTIONAL,</w:t>
      </w:r>
    </w:p>
    <w:p w14:paraId="6C3F19CC" w14:textId="77777777" w:rsidR="00754457" w:rsidRDefault="00754457" w:rsidP="00754457">
      <w:pPr>
        <w:pStyle w:val="Code"/>
      </w:pPr>
      <w:r>
        <w:t xml:space="preserve">    downlinkVolume              [8] INTEGER OPTIONAL,</w:t>
      </w:r>
    </w:p>
    <w:p w14:paraId="4BCD88BE" w14:textId="77777777" w:rsidR="00754457" w:rsidRDefault="00754457" w:rsidP="00754457">
      <w:pPr>
        <w:pStyle w:val="Code"/>
      </w:pPr>
      <w:r>
        <w:t xml:space="preserve">    location                    [9] Location OPTIONAL,</w:t>
      </w:r>
    </w:p>
    <w:p w14:paraId="2703AE93" w14:textId="77777777" w:rsidR="00754457" w:rsidRDefault="00754457" w:rsidP="00754457">
      <w:pPr>
        <w:pStyle w:val="Code"/>
      </w:pPr>
      <w:r>
        <w:t xml:space="preserve">    cause                       [10] SMFErrorCodes OPTIONAL</w:t>
      </w:r>
    </w:p>
    <w:p w14:paraId="534D172A" w14:textId="77777777" w:rsidR="00754457" w:rsidRDefault="00754457" w:rsidP="00754457">
      <w:pPr>
        <w:pStyle w:val="Code"/>
      </w:pPr>
      <w:r>
        <w:t>}</w:t>
      </w:r>
    </w:p>
    <w:p w14:paraId="4F7E9753" w14:textId="77777777" w:rsidR="00754457" w:rsidRDefault="00754457" w:rsidP="00754457">
      <w:pPr>
        <w:pStyle w:val="Code"/>
      </w:pPr>
    </w:p>
    <w:p w14:paraId="468028AA" w14:textId="77777777" w:rsidR="00754457" w:rsidRDefault="00754457" w:rsidP="00754457">
      <w:pPr>
        <w:pStyle w:val="Code"/>
      </w:pPr>
      <w:r>
        <w:t>-- See clause 6.2.3.2.7.4 for details of this structure</w:t>
      </w:r>
    </w:p>
    <w:p w14:paraId="3DA4CF9C" w14:textId="77777777" w:rsidR="00754457" w:rsidRDefault="00754457" w:rsidP="00754457">
      <w:pPr>
        <w:pStyle w:val="Code"/>
      </w:pPr>
      <w:r>
        <w:t>SMFStartOfInterceptionWithEstablishedMAPDUSession ::= SEQUENCE</w:t>
      </w:r>
    </w:p>
    <w:p w14:paraId="76BD62F1" w14:textId="77777777" w:rsidR="00754457" w:rsidRDefault="00754457" w:rsidP="00754457">
      <w:pPr>
        <w:pStyle w:val="Code"/>
      </w:pPr>
      <w:r>
        <w:t>{</w:t>
      </w:r>
    </w:p>
    <w:p w14:paraId="5A89BE7F" w14:textId="77777777" w:rsidR="00754457" w:rsidRDefault="00754457" w:rsidP="00754457">
      <w:pPr>
        <w:pStyle w:val="Code"/>
      </w:pPr>
      <w:r>
        <w:t xml:space="preserve">    sUPI                        [1] SUPI OPTIONAL,</w:t>
      </w:r>
    </w:p>
    <w:p w14:paraId="715DED38" w14:textId="77777777" w:rsidR="00754457" w:rsidRDefault="00754457" w:rsidP="00754457">
      <w:pPr>
        <w:pStyle w:val="Code"/>
      </w:pPr>
      <w:r>
        <w:t xml:space="preserve">    sUPIUnauthenticated         [2] SUPIUnauthenticatedIndication OPTIONAL,</w:t>
      </w:r>
    </w:p>
    <w:p w14:paraId="3B626A71" w14:textId="77777777" w:rsidR="00754457" w:rsidRDefault="00754457" w:rsidP="00754457">
      <w:pPr>
        <w:pStyle w:val="Code"/>
      </w:pPr>
      <w:r>
        <w:t xml:space="preserve">    pEI                         [3] PEI OPTIONAL,</w:t>
      </w:r>
    </w:p>
    <w:p w14:paraId="499A3682" w14:textId="77777777" w:rsidR="00754457" w:rsidRDefault="00754457" w:rsidP="00754457">
      <w:pPr>
        <w:pStyle w:val="Code"/>
      </w:pPr>
      <w:r>
        <w:t xml:space="preserve">    gPSI                        [4] GPSI OPTIONAL,</w:t>
      </w:r>
    </w:p>
    <w:p w14:paraId="3C2A01AD" w14:textId="77777777" w:rsidR="00754457" w:rsidRDefault="00754457" w:rsidP="00754457">
      <w:pPr>
        <w:pStyle w:val="Code"/>
      </w:pPr>
      <w:r>
        <w:t xml:space="preserve">    pDUSessionID                [5] PDUSessionID,</w:t>
      </w:r>
    </w:p>
    <w:p w14:paraId="328F2BA1" w14:textId="77777777" w:rsidR="00754457" w:rsidRDefault="00754457" w:rsidP="00754457">
      <w:pPr>
        <w:pStyle w:val="Code"/>
      </w:pPr>
      <w:r>
        <w:t xml:space="preserve">    pDUSessionType              [6] PDUSessionType,</w:t>
      </w:r>
    </w:p>
    <w:p w14:paraId="39899AE7" w14:textId="77777777" w:rsidR="00754457" w:rsidRDefault="00754457" w:rsidP="00754457">
      <w:pPr>
        <w:pStyle w:val="Code"/>
      </w:pPr>
      <w:r>
        <w:t xml:space="preserve">    accessInfo                  [7] SEQUENCE OF AccessInfo,</w:t>
      </w:r>
    </w:p>
    <w:p w14:paraId="6F085A78" w14:textId="77777777" w:rsidR="00754457" w:rsidRDefault="00754457" w:rsidP="00754457">
      <w:pPr>
        <w:pStyle w:val="Code"/>
      </w:pPr>
      <w:r>
        <w:t xml:space="preserve">    sNSSAI                      [8] SNSSAI OPTIONAL,</w:t>
      </w:r>
    </w:p>
    <w:p w14:paraId="2E83A388" w14:textId="77777777" w:rsidR="00754457" w:rsidRDefault="00754457" w:rsidP="00754457">
      <w:pPr>
        <w:pStyle w:val="Code"/>
      </w:pPr>
      <w:r>
        <w:t xml:space="preserve">    uEEndpoint                  [9] SEQUENCE OF UEEndpointAddress OPTIONAL,</w:t>
      </w:r>
    </w:p>
    <w:p w14:paraId="0B256EA7" w14:textId="77777777" w:rsidR="00754457" w:rsidRDefault="00754457" w:rsidP="00754457">
      <w:pPr>
        <w:pStyle w:val="Code"/>
      </w:pPr>
      <w:r>
        <w:t xml:space="preserve">    location                    [10] Location OPTIONAL,</w:t>
      </w:r>
    </w:p>
    <w:p w14:paraId="3612B2C4" w14:textId="77777777" w:rsidR="00754457" w:rsidRDefault="00754457" w:rsidP="00754457">
      <w:pPr>
        <w:pStyle w:val="Code"/>
      </w:pPr>
      <w:r>
        <w:t xml:space="preserve">    dNN                         [11] DNN,</w:t>
      </w:r>
    </w:p>
    <w:p w14:paraId="0660E897" w14:textId="77777777" w:rsidR="00754457" w:rsidRDefault="00754457" w:rsidP="00754457">
      <w:pPr>
        <w:pStyle w:val="Code"/>
      </w:pPr>
      <w:r>
        <w:t xml:space="preserve">    aMFID                       [12] AMFID OPTIONAL,</w:t>
      </w:r>
    </w:p>
    <w:p w14:paraId="4EC7A519" w14:textId="77777777" w:rsidR="00754457" w:rsidRDefault="00754457" w:rsidP="00754457">
      <w:pPr>
        <w:pStyle w:val="Code"/>
      </w:pPr>
      <w:r>
        <w:t xml:space="preserve">    hSMFURI                     [13] HSMFURI OPTIONAL,</w:t>
      </w:r>
    </w:p>
    <w:p w14:paraId="5C158B6B" w14:textId="77777777" w:rsidR="00754457" w:rsidRDefault="00754457" w:rsidP="00754457">
      <w:pPr>
        <w:pStyle w:val="Code"/>
      </w:pPr>
      <w:r>
        <w:t xml:space="preserve">    requestType                 [14] FiveGSMRequestType OPTIONAL,</w:t>
      </w:r>
    </w:p>
    <w:p w14:paraId="419271D2" w14:textId="77777777" w:rsidR="00754457" w:rsidRDefault="00754457" w:rsidP="00754457">
      <w:pPr>
        <w:pStyle w:val="Code"/>
      </w:pPr>
      <w:r>
        <w:t xml:space="preserve">    sMPDUDNRequest              [15] SMPDUDNRequest OPTIONAL,</w:t>
      </w:r>
    </w:p>
    <w:p w14:paraId="2A2558FC" w14:textId="77777777" w:rsidR="00754457" w:rsidRDefault="00754457" w:rsidP="00754457">
      <w:pPr>
        <w:pStyle w:val="Code"/>
      </w:pPr>
      <w:r>
        <w:t xml:space="preserve">    servingNetwork              [16] SMFServingNetwork,</w:t>
      </w:r>
    </w:p>
    <w:p w14:paraId="75D39143" w14:textId="77777777" w:rsidR="00754457" w:rsidRDefault="00754457" w:rsidP="00754457">
      <w:pPr>
        <w:pStyle w:val="Code"/>
      </w:pPr>
      <w:r>
        <w:t xml:space="preserve">    oldPDUSessionID             [17] PDUSessionID OPTIONAL,</w:t>
      </w:r>
    </w:p>
    <w:p w14:paraId="5078AFC0" w14:textId="77777777" w:rsidR="00754457" w:rsidRDefault="00754457" w:rsidP="00754457">
      <w:pPr>
        <w:pStyle w:val="Code"/>
      </w:pPr>
      <w:r>
        <w:t xml:space="preserve">    mAUpgradeIndication         [18] SMFMAUpgradeIndication OPTIONAL,</w:t>
      </w:r>
    </w:p>
    <w:p w14:paraId="40FB2EB1" w14:textId="77777777" w:rsidR="00754457" w:rsidRDefault="00754457" w:rsidP="00754457">
      <w:pPr>
        <w:pStyle w:val="Code"/>
      </w:pPr>
      <w:r>
        <w:t xml:space="preserve">    ePSPDNCnxInfo               [19] SMFEPSPDNCnxInfo OPTIONAL,</w:t>
      </w:r>
    </w:p>
    <w:p w14:paraId="7F3B2340" w14:textId="77777777" w:rsidR="00754457" w:rsidRDefault="00754457" w:rsidP="00754457">
      <w:pPr>
        <w:pStyle w:val="Code"/>
      </w:pPr>
      <w:r>
        <w:t xml:space="preserve">    mAAcceptedIndication        [20] SMFMAAcceptedIndication,</w:t>
      </w:r>
    </w:p>
    <w:p w14:paraId="1AC43E1F" w14:textId="77777777" w:rsidR="00754457" w:rsidRDefault="00754457" w:rsidP="00754457">
      <w:pPr>
        <w:pStyle w:val="Code"/>
      </w:pPr>
      <w:r>
        <w:t xml:space="preserve">    aTSSSContainer              [21] ATSSSContainer OPTIONAL</w:t>
      </w:r>
    </w:p>
    <w:p w14:paraId="758FE614" w14:textId="77777777" w:rsidR="00754457" w:rsidRDefault="00754457" w:rsidP="00754457">
      <w:pPr>
        <w:pStyle w:val="Code"/>
      </w:pPr>
      <w:r>
        <w:t>}</w:t>
      </w:r>
    </w:p>
    <w:p w14:paraId="2C7A7DA9" w14:textId="77777777" w:rsidR="00754457" w:rsidRDefault="00754457" w:rsidP="00754457">
      <w:pPr>
        <w:pStyle w:val="Code"/>
      </w:pPr>
    </w:p>
    <w:p w14:paraId="7233818D" w14:textId="77777777" w:rsidR="00754457" w:rsidRDefault="00754457" w:rsidP="00754457">
      <w:pPr>
        <w:pStyle w:val="Code"/>
      </w:pPr>
      <w:r>
        <w:t>-- See clause 6.2.3.2.7.5 for details of this structure</w:t>
      </w:r>
    </w:p>
    <w:p w14:paraId="3CFDF12A" w14:textId="77777777" w:rsidR="00754457" w:rsidRDefault="00754457" w:rsidP="00754457">
      <w:pPr>
        <w:pStyle w:val="Code"/>
      </w:pPr>
      <w:r>
        <w:t>SMFMAUnsuccessfulProcedure ::= SEQUENCE</w:t>
      </w:r>
    </w:p>
    <w:p w14:paraId="7519A44F" w14:textId="77777777" w:rsidR="00754457" w:rsidRDefault="00754457" w:rsidP="00754457">
      <w:pPr>
        <w:pStyle w:val="Code"/>
      </w:pPr>
      <w:r>
        <w:t>{</w:t>
      </w:r>
    </w:p>
    <w:p w14:paraId="73C1528C" w14:textId="77777777" w:rsidR="00754457" w:rsidRDefault="00754457" w:rsidP="00754457">
      <w:pPr>
        <w:pStyle w:val="Code"/>
      </w:pPr>
      <w:r>
        <w:t xml:space="preserve">    failedProcedureType         [1] SMFFailedProcedureType,</w:t>
      </w:r>
    </w:p>
    <w:p w14:paraId="5A88BBC5" w14:textId="77777777" w:rsidR="00754457" w:rsidRDefault="00754457" w:rsidP="00754457">
      <w:pPr>
        <w:pStyle w:val="Code"/>
      </w:pPr>
      <w:r>
        <w:t xml:space="preserve">    failureCause                [2] FiveGSMCause,</w:t>
      </w:r>
    </w:p>
    <w:p w14:paraId="4A985898" w14:textId="77777777" w:rsidR="00754457" w:rsidRDefault="00754457" w:rsidP="00754457">
      <w:pPr>
        <w:pStyle w:val="Code"/>
      </w:pPr>
      <w:r>
        <w:t xml:space="preserve">    requestedSlice              [3] NSSAI OPTIONAL,</w:t>
      </w:r>
    </w:p>
    <w:p w14:paraId="518BABDD" w14:textId="77777777" w:rsidR="00754457" w:rsidRDefault="00754457" w:rsidP="00754457">
      <w:pPr>
        <w:pStyle w:val="Code"/>
      </w:pPr>
      <w:r>
        <w:t xml:space="preserve">    initiator                   [4] Initiator,</w:t>
      </w:r>
    </w:p>
    <w:p w14:paraId="764D25A8" w14:textId="77777777" w:rsidR="00754457" w:rsidRDefault="00754457" w:rsidP="00754457">
      <w:pPr>
        <w:pStyle w:val="Code"/>
      </w:pPr>
      <w:r>
        <w:t xml:space="preserve">    sUPI                        [5] SUPI OPTIONAL,</w:t>
      </w:r>
    </w:p>
    <w:p w14:paraId="08AA9F36" w14:textId="77777777" w:rsidR="00754457" w:rsidRDefault="00754457" w:rsidP="00754457">
      <w:pPr>
        <w:pStyle w:val="Code"/>
      </w:pPr>
      <w:r>
        <w:t xml:space="preserve">    sUPIUnauthenticated         [6] SUPIUnauthenticatedIndication OPTIONAL,</w:t>
      </w:r>
    </w:p>
    <w:p w14:paraId="14AA93CA" w14:textId="77777777" w:rsidR="00754457" w:rsidRDefault="00754457" w:rsidP="00754457">
      <w:pPr>
        <w:pStyle w:val="Code"/>
      </w:pPr>
      <w:r>
        <w:t xml:space="preserve">    pEI                         [7] PEI OPTIONAL,</w:t>
      </w:r>
    </w:p>
    <w:p w14:paraId="6EF4768F" w14:textId="77777777" w:rsidR="00754457" w:rsidRDefault="00754457" w:rsidP="00754457">
      <w:pPr>
        <w:pStyle w:val="Code"/>
      </w:pPr>
      <w:r>
        <w:t xml:space="preserve">    gPSI                        [8] GPSI OPTIONAL,</w:t>
      </w:r>
    </w:p>
    <w:p w14:paraId="33754569" w14:textId="77777777" w:rsidR="00754457" w:rsidRDefault="00754457" w:rsidP="00754457">
      <w:pPr>
        <w:pStyle w:val="Code"/>
      </w:pPr>
      <w:r>
        <w:t xml:space="preserve">    pDUSessionID                [9] PDUSessionID OPTIONAL,</w:t>
      </w:r>
    </w:p>
    <w:p w14:paraId="34F4918E" w14:textId="77777777" w:rsidR="00754457" w:rsidRDefault="00754457" w:rsidP="00754457">
      <w:pPr>
        <w:pStyle w:val="Code"/>
      </w:pPr>
      <w:r>
        <w:t xml:space="preserve">    accessInfo                  [10] SEQUENCE OF AccessInfo,</w:t>
      </w:r>
    </w:p>
    <w:p w14:paraId="2580C835" w14:textId="77777777" w:rsidR="00754457" w:rsidRDefault="00754457" w:rsidP="00754457">
      <w:pPr>
        <w:pStyle w:val="Code"/>
      </w:pPr>
      <w:r>
        <w:t xml:space="preserve">    uEEndpoint                  [11] SEQUENCE OF UEEndpointAddress OPTIONAL,</w:t>
      </w:r>
    </w:p>
    <w:p w14:paraId="588D6801" w14:textId="77777777" w:rsidR="00754457" w:rsidRDefault="00754457" w:rsidP="00754457">
      <w:pPr>
        <w:pStyle w:val="Code"/>
      </w:pPr>
      <w:r>
        <w:t xml:space="preserve">    location                    [12] Location OPTIONAL,</w:t>
      </w:r>
    </w:p>
    <w:p w14:paraId="43DBC488" w14:textId="77777777" w:rsidR="00754457" w:rsidRDefault="00754457" w:rsidP="00754457">
      <w:pPr>
        <w:pStyle w:val="Code"/>
      </w:pPr>
      <w:r>
        <w:t xml:space="preserve">    dNN                         [13] DNN OPTIONAL,</w:t>
      </w:r>
    </w:p>
    <w:p w14:paraId="610F6AE6" w14:textId="77777777" w:rsidR="00754457" w:rsidRDefault="00754457" w:rsidP="00754457">
      <w:pPr>
        <w:pStyle w:val="Code"/>
      </w:pPr>
      <w:r>
        <w:t xml:space="preserve">    aMFID                       [14] AMFID OPTIONAL,</w:t>
      </w:r>
    </w:p>
    <w:p w14:paraId="2784DD10" w14:textId="77777777" w:rsidR="00754457" w:rsidRDefault="00754457" w:rsidP="00754457">
      <w:pPr>
        <w:pStyle w:val="Code"/>
      </w:pPr>
      <w:r>
        <w:t xml:space="preserve">    hSMFURI                     [15] HSMFURI OPTIONAL,</w:t>
      </w:r>
    </w:p>
    <w:p w14:paraId="2F216AAE" w14:textId="77777777" w:rsidR="00754457" w:rsidRDefault="00754457" w:rsidP="00754457">
      <w:pPr>
        <w:pStyle w:val="Code"/>
      </w:pPr>
      <w:r>
        <w:t xml:space="preserve">    requestType                 [16] FiveGSMRequestType OPTIONAL,</w:t>
      </w:r>
    </w:p>
    <w:p w14:paraId="30067412" w14:textId="77777777" w:rsidR="00754457" w:rsidRDefault="00754457" w:rsidP="00754457">
      <w:pPr>
        <w:pStyle w:val="Code"/>
      </w:pPr>
      <w:r>
        <w:t xml:space="preserve">    sMPDUDNRequest              [17] SMPDUDNRequest OPTIONAL</w:t>
      </w:r>
    </w:p>
    <w:p w14:paraId="029FAEBC" w14:textId="77777777" w:rsidR="00754457" w:rsidRDefault="00754457" w:rsidP="00754457">
      <w:pPr>
        <w:pStyle w:val="Code"/>
      </w:pPr>
      <w:r>
        <w:t>}</w:t>
      </w:r>
    </w:p>
    <w:p w14:paraId="42FF0DC1" w14:textId="77777777" w:rsidR="00754457" w:rsidRDefault="00754457" w:rsidP="00754457">
      <w:pPr>
        <w:pStyle w:val="Code"/>
      </w:pPr>
    </w:p>
    <w:p w14:paraId="4DBF8C71" w14:textId="77777777" w:rsidR="00754457" w:rsidRDefault="00754457" w:rsidP="00754457">
      <w:pPr>
        <w:pStyle w:val="Code"/>
      </w:pPr>
    </w:p>
    <w:p w14:paraId="487BA809" w14:textId="77777777" w:rsidR="00754457" w:rsidRDefault="00754457" w:rsidP="00754457">
      <w:pPr>
        <w:pStyle w:val="CodeHeader"/>
      </w:pPr>
      <w:r>
        <w:t>-- =================</w:t>
      </w:r>
    </w:p>
    <w:p w14:paraId="4AEA4B11" w14:textId="77777777" w:rsidR="00754457" w:rsidRDefault="00754457" w:rsidP="00754457">
      <w:pPr>
        <w:pStyle w:val="CodeHeader"/>
      </w:pPr>
      <w:r>
        <w:t>-- 5G SMF parameters</w:t>
      </w:r>
    </w:p>
    <w:p w14:paraId="194EB74D" w14:textId="77777777" w:rsidR="00754457" w:rsidRDefault="00754457" w:rsidP="00754457">
      <w:pPr>
        <w:pStyle w:val="Code"/>
      </w:pPr>
      <w:r>
        <w:t>-- =================</w:t>
      </w:r>
    </w:p>
    <w:p w14:paraId="7BDABC91" w14:textId="77777777" w:rsidR="00754457" w:rsidRDefault="00754457" w:rsidP="00754457">
      <w:pPr>
        <w:pStyle w:val="Code"/>
      </w:pPr>
    </w:p>
    <w:p w14:paraId="1180FE57" w14:textId="77777777" w:rsidR="00754457" w:rsidRDefault="00754457" w:rsidP="00754457">
      <w:pPr>
        <w:pStyle w:val="Code"/>
      </w:pPr>
      <w:r>
        <w:t>SMFID ::= UTF8String</w:t>
      </w:r>
    </w:p>
    <w:p w14:paraId="1CAA063B" w14:textId="77777777" w:rsidR="00754457" w:rsidRDefault="00754457" w:rsidP="00754457">
      <w:pPr>
        <w:pStyle w:val="Code"/>
      </w:pPr>
    </w:p>
    <w:p w14:paraId="41BDC8DF" w14:textId="77777777" w:rsidR="00754457" w:rsidRDefault="00754457" w:rsidP="00754457">
      <w:pPr>
        <w:pStyle w:val="Code"/>
      </w:pPr>
      <w:r>
        <w:t>SMFFailedProcedureType ::= ENUMERATED</w:t>
      </w:r>
    </w:p>
    <w:p w14:paraId="28CFD8C6" w14:textId="77777777" w:rsidR="00754457" w:rsidRDefault="00754457" w:rsidP="00754457">
      <w:pPr>
        <w:pStyle w:val="Code"/>
      </w:pPr>
      <w:r>
        <w:t>{</w:t>
      </w:r>
    </w:p>
    <w:p w14:paraId="48BBDB87" w14:textId="77777777" w:rsidR="00754457" w:rsidRDefault="00754457" w:rsidP="00754457">
      <w:pPr>
        <w:pStyle w:val="Code"/>
      </w:pPr>
      <w:r>
        <w:t xml:space="preserve">    pDUSessionEstablishment(1),</w:t>
      </w:r>
    </w:p>
    <w:p w14:paraId="69E19B57" w14:textId="77777777" w:rsidR="00754457" w:rsidRDefault="00754457" w:rsidP="00754457">
      <w:pPr>
        <w:pStyle w:val="Code"/>
      </w:pPr>
      <w:r>
        <w:t xml:space="preserve">    pDUSessionModification(2),</w:t>
      </w:r>
    </w:p>
    <w:p w14:paraId="0F113585" w14:textId="77777777" w:rsidR="00754457" w:rsidRDefault="00754457" w:rsidP="00754457">
      <w:pPr>
        <w:pStyle w:val="Code"/>
      </w:pPr>
      <w:r>
        <w:t xml:space="preserve">    pDUSessionRelease(3)</w:t>
      </w:r>
    </w:p>
    <w:p w14:paraId="223EEBC9" w14:textId="77777777" w:rsidR="00754457" w:rsidRDefault="00754457" w:rsidP="00754457">
      <w:pPr>
        <w:pStyle w:val="Code"/>
      </w:pPr>
      <w:r>
        <w:t>}</w:t>
      </w:r>
    </w:p>
    <w:p w14:paraId="62E847E6" w14:textId="77777777" w:rsidR="00754457" w:rsidRDefault="00754457" w:rsidP="00754457">
      <w:pPr>
        <w:pStyle w:val="Code"/>
      </w:pPr>
    </w:p>
    <w:p w14:paraId="041B2025" w14:textId="77777777" w:rsidR="00754457" w:rsidRDefault="00754457" w:rsidP="00754457">
      <w:pPr>
        <w:pStyle w:val="Code"/>
      </w:pPr>
      <w:r>
        <w:t>SMFServingNetwork ::= SEQUENCE</w:t>
      </w:r>
    </w:p>
    <w:p w14:paraId="1FACD9E6" w14:textId="77777777" w:rsidR="00754457" w:rsidRDefault="00754457" w:rsidP="00754457">
      <w:pPr>
        <w:pStyle w:val="Code"/>
      </w:pPr>
      <w:r>
        <w:t>{</w:t>
      </w:r>
    </w:p>
    <w:p w14:paraId="453017B5" w14:textId="77777777" w:rsidR="00754457" w:rsidRDefault="00754457" w:rsidP="00754457">
      <w:pPr>
        <w:pStyle w:val="Code"/>
      </w:pPr>
      <w:r>
        <w:t xml:space="preserve">    pLMNID  [1] PLMNID,</w:t>
      </w:r>
    </w:p>
    <w:p w14:paraId="610A5BB6" w14:textId="77777777" w:rsidR="00754457" w:rsidRDefault="00754457" w:rsidP="00754457">
      <w:pPr>
        <w:pStyle w:val="Code"/>
      </w:pPr>
      <w:r>
        <w:t xml:space="preserve">    nID     [2] NID OPTIONAL</w:t>
      </w:r>
    </w:p>
    <w:p w14:paraId="656D309A" w14:textId="77777777" w:rsidR="00754457" w:rsidRDefault="00754457" w:rsidP="00754457">
      <w:pPr>
        <w:pStyle w:val="Code"/>
      </w:pPr>
      <w:r>
        <w:t>}</w:t>
      </w:r>
    </w:p>
    <w:p w14:paraId="28EE7BD5" w14:textId="77777777" w:rsidR="00754457" w:rsidRDefault="00754457" w:rsidP="00754457">
      <w:pPr>
        <w:pStyle w:val="Code"/>
      </w:pPr>
    </w:p>
    <w:p w14:paraId="601165D4" w14:textId="77777777" w:rsidR="00754457" w:rsidRDefault="00754457" w:rsidP="00754457">
      <w:pPr>
        <w:pStyle w:val="Code"/>
      </w:pPr>
      <w:r>
        <w:t>AccessInfo ::= SEQUENCE</w:t>
      </w:r>
    </w:p>
    <w:p w14:paraId="167C72D9" w14:textId="77777777" w:rsidR="00754457" w:rsidRDefault="00754457" w:rsidP="00754457">
      <w:pPr>
        <w:pStyle w:val="Code"/>
      </w:pPr>
      <w:r>
        <w:t>{</w:t>
      </w:r>
    </w:p>
    <w:p w14:paraId="3F4EB9D6" w14:textId="77777777" w:rsidR="00754457" w:rsidRDefault="00754457" w:rsidP="00754457">
      <w:pPr>
        <w:pStyle w:val="Code"/>
      </w:pPr>
      <w:r>
        <w:t xml:space="preserve">    accessType            [1] AccessType,</w:t>
      </w:r>
    </w:p>
    <w:p w14:paraId="4A3C19C3" w14:textId="77777777" w:rsidR="00754457" w:rsidRDefault="00754457" w:rsidP="00754457">
      <w:pPr>
        <w:pStyle w:val="Code"/>
      </w:pPr>
      <w:r>
        <w:t xml:space="preserve">    rATType               [2] RATType OPTIONAL,</w:t>
      </w:r>
    </w:p>
    <w:p w14:paraId="7EB53191" w14:textId="77777777" w:rsidR="00754457" w:rsidRDefault="00754457" w:rsidP="00754457">
      <w:pPr>
        <w:pStyle w:val="Code"/>
      </w:pPr>
      <w:r>
        <w:t xml:space="preserve">    gTPTunnelID           [3] FTEID,</w:t>
      </w:r>
    </w:p>
    <w:p w14:paraId="083B7ED1" w14:textId="77777777" w:rsidR="00754457" w:rsidRDefault="00754457" w:rsidP="00754457">
      <w:pPr>
        <w:pStyle w:val="Code"/>
      </w:pPr>
      <w:r>
        <w:t xml:space="preserve">    non3GPPAccessEndpoint [4] UEEndpointAddress OPTIONAL,</w:t>
      </w:r>
    </w:p>
    <w:p w14:paraId="6D7CC435" w14:textId="77777777" w:rsidR="00754457" w:rsidRDefault="00754457" w:rsidP="00754457">
      <w:pPr>
        <w:pStyle w:val="Code"/>
      </w:pPr>
      <w:r>
        <w:t xml:space="preserve">    establishmentStatus   [5] EstablishmentStatus,</w:t>
      </w:r>
    </w:p>
    <w:p w14:paraId="66800C81" w14:textId="77777777" w:rsidR="00754457" w:rsidRDefault="00754457" w:rsidP="00754457">
      <w:pPr>
        <w:pStyle w:val="Code"/>
      </w:pPr>
      <w:r>
        <w:t xml:space="preserve">    aNTypeToReactivate    [6] AccessType OPTIONAL</w:t>
      </w:r>
    </w:p>
    <w:p w14:paraId="596C9664" w14:textId="77777777" w:rsidR="00754457" w:rsidRDefault="00754457" w:rsidP="00754457">
      <w:pPr>
        <w:pStyle w:val="Code"/>
      </w:pPr>
      <w:r>
        <w:t>}</w:t>
      </w:r>
    </w:p>
    <w:p w14:paraId="35D258E3" w14:textId="77777777" w:rsidR="00754457" w:rsidRDefault="00754457" w:rsidP="00754457">
      <w:pPr>
        <w:pStyle w:val="Code"/>
      </w:pPr>
    </w:p>
    <w:p w14:paraId="61A8DF25" w14:textId="77777777" w:rsidR="00754457" w:rsidRDefault="00754457" w:rsidP="00754457">
      <w:pPr>
        <w:pStyle w:val="Code"/>
      </w:pPr>
      <w:r>
        <w:t>-- see Clause 6.1.2 of TS 24.193[44] for the details of the ATSSS container contents.</w:t>
      </w:r>
    </w:p>
    <w:p w14:paraId="268570C0" w14:textId="77777777" w:rsidR="00754457" w:rsidRDefault="00754457" w:rsidP="00754457">
      <w:pPr>
        <w:pStyle w:val="Code"/>
      </w:pPr>
      <w:r>
        <w:t>ATSSSContainer ::= OCTET STRING</w:t>
      </w:r>
    </w:p>
    <w:p w14:paraId="68433536" w14:textId="77777777" w:rsidR="00754457" w:rsidRDefault="00754457" w:rsidP="00754457">
      <w:pPr>
        <w:pStyle w:val="Code"/>
      </w:pPr>
    </w:p>
    <w:p w14:paraId="755D530C" w14:textId="77777777" w:rsidR="00754457" w:rsidRDefault="00754457" w:rsidP="00754457">
      <w:pPr>
        <w:pStyle w:val="Code"/>
      </w:pPr>
      <w:r>
        <w:t>EstablishmentStatus ::= ENUMERATED</w:t>
      </w:r>
    </w:p>
    <w:p w14:paraId="1847EBEC" w14:textId="77777777" w:rsidR="00754457" w:rsidRDefault="00754457" w:rsidP="00754457">
      <w:pPr>
        <w:pStyle w:val="Code"/>
      </w:pPr>
      <w:r>
        <w:t>{</w:t>
      </w:r>
    </w:p>
    <w:p w14:paraId="1A327A41" w14:textId="77777777" w:rsidR="00754457" w:rsidRDefault="00754457" w:rsidP="00754457">
      <w:pPr>
        <w:pStyle w:val="Code"/>
      </w:pPr>
      <w:r>
        <w:t xml:space="preserve">    established(0),</w:t>
      </w:r>
    </w:p>
    <w:p w14:paraId="1D88C7F6" w14:textId="77777777" w:rsidR="00754457" w:rsidRDefault="00754457" w:rsidP="00754457">
      <w:pPr>
        <w:pStyle w:val="Code"/>
      </w:pPr>
      <w:r>
        <w:t xml:space="preserve">    released(1)</w:t>
      </w:r>
    </w:p>
    <w:p w14:paraId="236BF2A0" w14:textId="77777777" w:rsidR="00754457" w:rsidRDefault="00754457" w:rsidP="00754457">
      <w:pPr>
        <w:pStyle w:val="Code"/>
      </w:pPr>
      <w:r>
        <w:t>}</w:t>
      </w:r>
    </w:p>
    <w:p w14:paraId="7F4797D2" w14:textId="77777777" w:rsidR="00754457" w:rsidRDefault="00754457" w:rsidP="00754457">
      <w:pPr>
        <w:pStyle w:val="Code"/>
      </w:pPr>
    </w:p>
    <w:p w14:paraId="7898603A" w14:textId="77777777" w:rsidR="00754457" w:rsidRDefault="00754457" w:rsidP="00754457">
      <w:pPr>
        <w:pStyle w:val="Code"/>
      </w:pPr>
      <w:r>
        <w:t>SMFMAUpgradeIndication ::= BOOLEAN</w:t>
      </w:r>
    </w:p>
    <w:p w14:paraId="08B0848A" w14:textId="77777777" w:rsidR="00754457" w:rsidRDefault="00754457" w:rsidP="00754457">
      <w:pPr>
        <w:pStyle w:val="Code"/>
      </w:pPr>
    </w:p>
    <w:p w14:paraId="76D95229" w14:textId="77777777" w:rsidR="00754457" w:rsidRDefault="00754457" w:rsidP="00754457">
      <w:pPr>
        <w:pStyle w:val="Code"/>
      </w:pPr>
      <w:r>
        <w:t>-- Given in YAML encoding as defined in clause 6.1.6.2.31 of TS 29.502[16]</w:t>
      </w:r>
    </w:p>
    <w:p w14:paraId="0A31D94C" w14:textId="77777777" w:rsidR="00754457" w:rsidRDefault="00754457" w:rsidP="00754457">
      <w:pPr>
        <w:pStyle w:val="Code"/>
      </w:pPr>
      <w:r>
        <w:t>SMFEPSPDNCnxInfo ::= UTF8String</w:t>
      </w:r>
    </w:p>
    <w:p w14:paraId="3569E963" w14:textId="77777777" w:rsidR="00754457" w:rsidRDefault="00754457" w:rsidP="00754457">
      <w:pPr>
        <w:pStyle w:val="Code"/>
      </w:pPr>
    </w:p>
    <w:p w14:paraId="3B2B5E52" w14:textId="77777777" w:rsidR="00754457" w:rsidRDefault="00754457" w:rsidP="00754457">
      <w:pPr>
        <w:pStyle w:val="Code"/>
      </w:pPr>
      <w:r>
        <w:t>SMFMAAcceptedIndication ::= BOOLEAN</w:t>
      </w:r>
    </w:p>
    <w:p w14:paraId="09CE4416" w14:textId="77777777" w:rsidR="00754457" w:rsidRDefault="00754457" w:rsidP="00754457">
      <w:pPr>
        <w:pStyle w:val="Code"/>
      </w:pPr>
    </w:p>
    <w:p w14:paraId="4916C0BB" w14:textId="77777777" w:rsidR="00754457" w:rsidRDefault="00754457" w:rsidP="00754457">
      <w:pPr>
        <w:pStyle w:val="Code"/>
      </w:pPr>
      <w:r>
        <w:t>-- see Clause 6.1.6.3.8 of TS 29.502[16] for the details of this structure.</w:t>
      </w:r>
    </w:p>
    <w:p w14:paraId="08EC9D61" w14:textId="77777777" w:rsidR="00754457" w:rsidRDefault="00754457" w:rsidP="00754457">
      <w:pPr>
        <w:pStyle w:val="Code"/>
      </w:pPr>
      <w:r>
        <w:t>SMFErrorCodes ::= UTF8String</w:t>
      </w:r>
    </w:p>
    <w:p w14:paraId="785E44BD" w14:textId="77777777" w:rsidR="00754457" w:rsidRDefault="00754457" w:rsidP="00754457">
      <w:pPr>
        <w:pStyle w:val="Code"/>
      </w:pPr>
    </w:p>
    <w:p w14:paraId="537FF0D5" w14:textId="77777777" w:rsidR="00754457" w:rsidRDefault="00754457" w:rsidP="00754457">
      <w:pPr>
        <w:pStyle w:val="Code"/>
      </w:pPr>
      <w:r>
        <w:t>-- see Clause 6.1.6.3.2 of TS 29.502[16] for details of this structure.</w:t>
      </w:r>
    </w:p>
    <w:p w14:paraId="6E47040D" w14:textId="77777777" w:rsidR="00754457" w:rsidRDefault="00754457" w:rsidP="00754457">
      <w:pPr>
        <w:pStyle w:val="Code"/>
      </w:pPr>
      <w:r>
        <w:t>UEEPSPDNConnection ::= OCTET STRING</w:t>
      </w:r>
    </w:p>
    <w:p w14:paraId="35735D69" w14:textId="77777777" w:rsidR="00754457" w:rsidRDefault="00754457" w:rsidP="00754457">
      <w:pPr>
        <w:pStyle w:val="Code"/>
      </w:pPr>
    </w:p>
    <w:p w14:paraId="25D35432" w14:textId="77777777" w:rsidR="00754457" w:rsidRDefault="00754457" w:rsidP="00754457">
      <w:pPr>
        <w:pStyle w:val="Code"/>
      </w:pPr>
      <w:r>
        <w:t>-- see Clause 6.1.6.3.6 of TS 29.502[16] for the details of this structure.</w:t>
      </w:r>
    </w:p>
    <w:p w14:paraId="3751CDD8" w14:textId="77777777" w:rsidR="00754457" w:rsidRDefault="00754457" w:rsidP="00754457">
      <w:pPr>
        <w:pStyle w:val="Code"/>
      </w:pPr>
      <w:r>
        <w:t>RequestIndication ::= ENUMERATED</w:t>
      </w:r>
    </w:p>
    <w:p w14:paraId="58529C7A" w14:textId="77777777" w:rsidR="00754457" w:rsidRDefault="00754457" w:rsidP="00754457">
      <w:pPr>
        <w:pStyle w:val="Code"/>
      </w:pPr>
      <w:r>
        <w:t>{</w:t>
      </w:r>
    </w:p>
    <w:p w14:paraId="7449D952" w14:textId="77777777" w:rsidR="00754457" w:rsidRDefault="00754457" w:rsidP="00754457">
      <w:pPr>
        <w:pStyle w:val="Code"/>
      </w:pPr>
      <w:r>
        <w:t xml:space="preserve">    uEREQPDUSESMOD(0),</w:t>
      </w:r>
    </w:p>
    <w:p w14:paraId="5023194C" w14:textId="77777777" w:rsidR="00754457" w:rsidRDefault="00754457" w:rsidP="00754457">
      <w:pPr>
        <w:pStyle w:val="Code"/>
      </w:pPr>
      <w:r>
        <w:t xml:space="preserve">    uEREQPDUSESREL(1),</w:t>
      </w:r>
    </w:p>
    <w:p w14:paraId="6D8E51D9" w14:textId="77777777" w:rsidR="00754457" w:rsidRDefault="00754457" w:rsidP="00754457">
      <w:pPr>
        <w:pStyle w:val="Code"/>
      </w:pPr>
      <w:r>
        <w:t xml:space="preserve">    pDUSESMOB(2),</w:t>
      </w:r>
    </w:p>
    <w:p w14:paraId="07E6D87D" w14:textId="77777777" w:rsidR="00754457" w:rsidRDefault="00754457" w:rsidP="00754457">
      <w:pPr>
        <w:pStyle w:val="Code"/>
      </w:pPr>
      <w:r>
        <w:t xml:space="preserve">    nWREQPDUSESAUTH(3),</w:t>
      </w:r>
    </w:p>
    <w:p w14:paraId="3E0BE131" w14:textId="77777777" w:rsidR="00754457" w:rsidRDefault="00754457" w:rsidP="00754457">
      <w:pPr>
        <w:pStyle w:val="Code"/>
      </w:pPr>
      <w:r>
        <w:t xml:space="preserve">    nWREQPDUSESMOD(4),</w:t>
      </w:r>
    </w:p>
    <w:p w14:paraId="68CAEDF7" w14:textId="77777777" w:rsidR="00754457" w:rsidRDefault="00754457" w:rsidP="00754457">
      <w:pPr>
        <w:pStyle w:val="Code"/>
      </w:pPr>
      <w:r>
        <w:t xml:space="preserve">    nWREQPDUSESREL(5),</w:t>
      </w:r>
    </w:p>
    <w:p w14:paraId="4C17FC6A" w14:textId="77777777" w:rsidR="00754457" w:rsidRDefault="00754457" w:rsidP="00754457">
      <w:pPr>
        <w:pStyle w:val="Code"/>
      </w:pPr>
      <w:r>
        <w:t xml:space="preserve">    eBIASSIGNMENTREQ(6),</w:t>
      </w:r>
    </w:p>
    <w:p w14:paraId="4F3B469F" w14:textId="77777777" w:rsidR="00754457" w:rsidRDefault="00754457" w:rsidP="00754457">
      <w:pPr>
        <w:pStyle w:val="Code"/>
      </w:pPr>
      <w:r>
        <w:t xml:space="preserve">    rELDUETO5GANREQUEST(7)</w:t>
      </w:r>
    </w:p>
    <w:p w14:paraId="301132FB" w14:textId="77777777" w:rsidR="00754457" w:rsidRDefault="00754457" w:rsidP="00754457">
      <w:pPr>
        <w:pStyle w:val="Code"/>
      </w:pPr>
      <w:r>
        <w:t>}</w:t>
      </w:r>
    </w:p>
    <w:p w14:paraId="1EDD8C45" w14:textId="77777777" w:rsidR="00754457" w:rsidRDefault="00754457" w:rsidP="00754457">
      <w:pPr>
        <w:pStyle w:val="Code"/>
      </w:pPr>
    </w:p>
    <w:p w14:paraId="345AF8AD" w14:textId="77777777" w:rsidR="00754457" w:rsidRDefault="00754457" w:rsidP="00754457">
      <w:pPr>
        <w:pStyle w:val="CodeHeader"/>
      </w:pPr>
      <w:r>
        <w:t>-- ======================</w:t>
      </w:r>
    </w:p>
    <w:p w14:paraId="2102D4E0" w14:textId="77777777" w:rsidR="00754457" w:rsidRDefault="00754457" w:rsidP="00754457">
      <w:pPr>
        <w:pStyle w:val="CodeHeader"/>
      </w:pPr>
      <w:r>
        <w:t>-- PGW-C + SMF Parameters</w:t>
      </w:r>
    </w:p>
    <w:p w14:paraId="04AD488E" w14:textId="77777777" w:rsidR="00754457" w:rsidRDefault="00754457" w:rsidP="00754457">
      <w:pPr>
        <w:pStyle w:val="Code"/>
      </w:pPr>
      <w:r>
        <w:t>-- ======================</w:t>
      </w:r>
    </w:p>
    <w:p w14:paraId="06C52563" w14:textId="77777777" w:rsidR="00754457" w:rsidRDefault="00754457" w:rsidP="00754457">
      <w:pPr>
        <w:pStyle w:val="Code"/>
      </w:pPr>
    </w:p>
    <w:p w14:paraId="54380A79" w14:textId="77777777" w:rsidR="00754457" w:rsidRDefault="00754457" w:rsidP="00754457">
      <w:pPr>
        <w:pStyle w:val="Code"/>
      </w:pPr>
      <w:r>
        <w:t>EPS5GSComboInfo ::= SEQUENCE</w:t>
      </w:r>
    </w:p>
    <w:p w14:paraId="04F6B70D" w14:textId="77777777" w:rsidR="00754457" w:rsidRDefault="00754457" w:rsidP="00754457">
      <w:pPr>
        <w:pStyle w:val="Code"/>
      </w:pPr>
      <w:r>
        <w:t>{</w:t>
      </w:r>
    </w:p>
    <w:p w14:paraId="07D92134" w14:textId="77777777" w:rsidR="00754457" w:rsidRDefault="00754457" w:rsidP="00754457">
      <w:pPr>
        <w:pStyle w:val="Code"/>
      </w:pPr>
      <w:r>
        <w:t xml:space="preserve">    ePSInterworkingIndication [1] EPSInterworkingIndication,</w:t>
      </w:r>
    </w:p>
    <w:p w14:paraId="2FDB7333" w14:textId="77777777" w:rsidR="00754457" w:rsidRDefault="00754457" w:rsidP="00754457">
      <w:pPr>
        <w:pStyle w:val="Code"/>
      </w:pPr>
      <w:r>
        <w:t xml:space="preserve">    ePSSubscriberIDs          [2] EPSSubscriberIDs,</w:t>
      </w:r>
    </w:p>
    <w:p w14:paraId="10DF44EC" w14:textId="77777777" w:rsidR="00754457" w:rsidRDefault="00754457" w:rsidP="00754457">
      <w:pPr>
        <w:pStyle w:val="Code"/>
      </w:pPr>
      <w:r>
        <w:t xml:space="preserve">    ePSPDNCnxInfo             [3] EPSPDNCnxInfo OPTIONAL,</w:t>
      </w:r>
    </w:p>
    <w:p w14:paraId="6063B998" w14:textId="77777777" w:rsidR="00754457" w:rsidRDefault="00754457" w:rsidP="00754457">
      <w:pPr>
        <w:pStyle w:val="Code"/>
      </w:pPr>
      <w:r>
        <w:t xml:space="preserve">    ePSBearerInfo             [4] EPSBearerInfo OPTIONAL</w:t>
      </w:r>
    </w:p>
    <w:p w14:paraId="6CD3EE55" w14:textId="77777777" w:rsidR="00754457" w:rsidRDefault="00754457" w:rsidP="00754457">
      <w:pPr>
        <w:pStyle w:val="Code"/>
      </w:pPr>
      <w:r>
        <w:t>}</w:t>
      </w:r>
    </w:p>
    <w:p w14:paraId="196B2539" w14:textId="77777777" w:rsidR="00754457" w:rsidRDefault="00754457" w:rsidP="00754457">
      <w:pPr>
        <w:pStyle w:val="Code"/>
      </w:pPr>
    </w:p>
    <w:p w14:paraId="3E7FB660" w14:textId="77777777" w:rsidR="00754457" w:rsidRDefault="00754457" w:rsidP="00754457">
      <w:pPr>
        <w:pStyle w:val="Code"/>
      </w:pPr>
      <w:r>
        <w:t>EPSInterworkingIndication ::= ENUMERATED</w:t>
      </w:r>
    </w:p>
    <w:p w14:paraId="44846355" w14:textId="77777777" w:rsidR="00754457" w:rsidRDefault="00754457" w:rsidP="00754457">
      <w:pPr>
        <w:pStyle w:val="Code"/>
      </w:pPr>
      <w:r>
        <w:t>{</w:t>
      </w:r>
    </w:p>
    <w:p w14:paraId="25E38148" w14:textId="77777777" w:rsidR="00754457" w:rsidRDefault="00754457" w:rsidP="00754457">
      <w:pPr>
        <w:pStyle w:val="Code"/>
      </w:pPr>
      <w:r>
        <w:t xml:space="preserve">    none(1),</w:t>
      </w:r>
    </w:p>
    <w:p w14:paraId="23E372FC" w14:textId="77777777" w:rsidR="00754457" w:rsidRDefault="00754457" w:rsidP="00754457">
      <w:pPr>
        <w:pStyle w:val="Code"/>
      </w:pPr>
      <w:r>
        <w:t xml:space="preserve">    withN26(2),</w:t>
      </w:r>
    </w:p>
    <w:p w14:paraId="67BF007E" w14:textId="77777777" w:rsidR="00754457" w:rsidRDefault="00754457" w:rsidP="00754457">
      <w:pPr>
        <w:pStyle w:val="Code"/>
      </w:pPr>
      <w:r>
        <w:t xml:space="preserve">    withoutN26(3),</w:t>
      </w:r>
    </w:p>
    <w:p w14:paraId="2582BE89" w14:textId="77777777" w:rsidR="00754457" w:rsidRDefault="00754457" w:rsidP="00754457">
      <w:pPr>
        <w:pStyle w:val="Code"/>
      </w:pPr>
      <w:r>
        <w:t xml:space="preserve">    iwkNon3GPP(4)</w:t>
      </w:r>
    </w:p>
    <w:p w14:paraId="23D462AA" w14:textId="77777777" w:rsidR="00754457" w:rsidRDefault="00754457" w:rsidP="00754457">
      <w:pPr>
        <w:pStyle w:val="Code"/>
      </w:pPr>
      <w:r>
        <w:t>}</w:t>
      </w:r>
    </w:p>
    <w:p w14:paraId="25D9E5E2" w14:textId="77777777" w:rsidR="00754457" w:rsidRDefault="00754457" w:rsidP="00754457">
      <w:pPr>
        <w:pStyle w:val="Code"/>
      </w:pPr>
    </w:p>
    <w:p w14:paraId="3354C593" w14:textId="77777777" w:rsidR="00754457" w:rsidRDefault="00754457" w:rsidP="00754457">
      <w:pPr>
        <w:pStyle w:val="Code"/>
      </w:pPr>
      <w:r>
        <w:t>EPSSubscriberIDs ::= SEQUENCE</w:t>
      </w:r>
    </w:p>
    <w:p w14:paraId="562C7443" w14:textId="77777777" w:rsidR="00754457" w:rsidRDefault="00754457" w:rsidP="00754457">
      <w:pPr>
        <w:pStyle w:val="Code"/>
      </w:pPr>
      <w:r>
        <w:t>{</w:t>
      </w:r>
    </w:p>
    <w:p w14:paraId="027522B5" w14:textId="77777777" w:rsidR="00754457" w:rsidRDefault="00754457" w:rsidP="00754457">
      <w:pPr>
        <w:pStyle w:val="Code"/>
      </w:pPr>
      <w:r>
        <w:t xml:space="preserve">    iMSI   [1] IMSI OPTIONAL,</w:t>
      </w:r>
    </w:p>
    <w:p w14:paraId="62C1309A" w14:textId="77777777" w:rsidR="00754457" w:rsidRDefault="00754457" w:rsidP="00754457">
      <w:pPr>
        <w:pStyle w:val="Code"/>
      </w:pPr>
      <w:r>
        <w:t xml:space="preserve">    mSISDN [2] MSISDN OPTIONAL,</w:t>
      </w:r>
    </w:p>
    <w:p w14:paraId="28725C4A" w14:textId="77777777" w:rsidR="00754457" w:rsidRDefault="00754457" w:rsidP="00754457">
      <w:pPr>
        <w:pStyle w:val="Code"/>
      </w:pPr>
      <w:r>
        <w:t xml:space="preserve">    iMEI   [3] IMEI OPTIONAL</w:t>
      </w:r>
    </w:p>
    <w:p w14:paraId="464B5348" w14:textId="77777777" w:rsidR="00754457" w:rsidRDefault="00754457" w:rsidP="00754457">
      <w:pPr>
        <w:pStyle w:val="Code"/>
      </w:pPr>
      <w:r>
        <w:t>}</w:t>
      </w:r>
    </w:p>
    <w:p w14:paraId="52C6C72C" w14:textId="77777777" w:rsidR="00754457" w:rsidRDefault="00754457" w:rsidP="00754457">
      <w:pPr>
        <w:pStyle w:val="Code"/>
      </w:pPr>
    </w:p>
    <w:p w14:paraId="2ED3D0E8" w14:textId="77777777" w:rsidR="00754457" w:rsidRDefault="00754457" w:rsidP="00754457">
      <w:pPr>
        <w:pStyle w:val="Code"/>
      </w:pPr>
      <w:r>
        <w:t>EPSPDNCnxInfo ::= SEQUENCE</w:t>
      </w:r>
    </w:p>
    <w:p w14:paraId="0F0219AB" w14:textId="77777777" w:rsidR="00754457" w:rsidRDefault="00754457" w:rsidP="00754457">
      <w:pPr>
        <w:pStyle w:val="Code"/>
      </w:pPr>
      <w:r>
        <w:t>{</w:t>
      </w:r>
    </w:p>
    <w:p w14:paraId="5E9F703D" w14:textId="77777777" w:rsidR="00754457" w:rsidRDefault="00754457" w:rsidP="00754457">
      <w:pPr>
        <w:pStyle w:val="Code"/>
      </w:pPr>
      <w:r>
        <w:t xml:space="preserve">    pGWS8ControlPlaneFTEID [1] FTEID,</w:t>
      </w:r>
    </w:p>
    <w:p w14:paraId="25A1BA11" w14:textId="77777777" w:rsidR="00754457" w:rsidRDefault="00754457" w:rsidP="00754457">
      <w:pPr>
        <w:pStyle w:val="Code"/>
      </w:pPr>
      <w:r>
        <w:t xml:space="preserve">    linkedBearerID         [2] EPSBearerID OPTIONAL</w:t>
      </w:r>
    </w:p>
    <w:p w14:paraId="486BD2DA" w14:textId="77777777" w:rsidR="00754457" w:rsidRDefault="00754457" w:rsidP="00754457">
      <w:pPr>
        <w:pStyle w:val="Code"/>
      </w:pPr>
      <w:r>
        <w:t>}</w:t>
      </w:r>
    </w:p>
    <w:p w14:paraId="6B84C345" w14:textId="77777777" w:rsidR="00754457" w:rsidRDefault="00754457" w:rsidP="00754457">
      <w:pPr>
        <w:pStyle w:val="Code"/>
      </w:pPr>
    </w:p>
    <w:p w14:paraId="5F44123E" w14:textId="77777777" w:rsidR="00754457" w:rsidRDefault="00754457" w:rsidP="00754457">
      <w:pPr>
        <w:pStyle w:val="Code"/>
      </w:pPr>
      <w:r>
        <w:t>EPSBearerInfo ::= SEQUENCE OF EPSBearers</w:t>
      </w:r>
    </w:p>
    <w:p w14:paraId="517CCF2E" w14:textId="77777777" w:rsidR="00754457" w:rsidRDefault="00754457" w:rsidP="00754457">
      <w:pPr>
        <w:pStyle w:val="Code"/>
      </w:pPr>
    </w:p>
    <w:p w14:paraId="3C24FED0" w14:textId="77777777" w:rsidR="00754457" w:rsidRDefault="00754457" w:rsidP="00754457">
      <w:pPr>
        <w:pStyle w:val="Code"/>
      </w:pPr>
      <w:r>
        <w:t>EPSBearers ::= SEQUENCE</w:t>
      </w:r>
    </w:p>
    <w:p w14:paraId="72504900" w14:textId="77777777" w:rsidR="00754457" w:rsidRDefault="00754457" w:rsidP="00754457">
      <w:pPr>
        <w:pStyle w:val="Code"/>
      </w:pPr>
      <w:r>
        <w:t>{</w:t>
      </w:r>
    </w:p>
    <w:p w14:paraId="0D0D843B" w14:textId="77777777" w:rsidR="00754457" w:rsidRDefault="00754457" w:rsidP="00754457">
      <w:pPr>
        <w:pStyle w:val="Code"/>
      </w:pPr>
      <w:r>
        <w:t xml:space="preserve">    ePSBearerID         [1] EPSBearerID,</w:t>
      </w:r>
    </w:p>
    <w:p w14:paraId="5A968F64" w14:textId="77777777" w:rsidR="00754457" w:rsidRDefault="00754457" w:rsidP="00754457">
      <w:pPr>
        <w:pStyle w:val="Code"/>
      </w:pPr>
      <w:r>
        <w:t xml:space="preserve">    pGWS8UserPlaneFTEID [2] FTEID,</w:t>
      </w:r>
    </w:p>
    <w:p w14:paraId="5D07E5DD" w14:textId="77777777" w:rsidR="00754457" w:rsidRDefault="00754457" w:rsidP="00754457">
      <w:pPr>
        <w:pStyle w:val="Code"/>
      </w:pPr>
      <w:r>
        <w:t xml:space="preserve">    qCI                 [3] QCI</w:t>
      </w:r>
    </w:p>
    <w:p w14:paraId="130A36C4" w14:textId="77777777" w:rsidR="00754457" w:rsidRDefault="00754457" w:rsidP="00754457">
      <w:pPr>
        <w:pStyle w:val="Code"/>
      </w:pPr>
      <w:r>
        <w:t>}</w:t>
      </w:r>
    </w:p>
    <w:p w14:paraId="09E3AAC3" w14:textId="77777777" w:rsidR="00754457" w:rsidRDefault="00754457" w:rsidP="00754457">
      <w:pPr>
        <w:pStyle w:val="Code"/>
      </w:pPr>
    </w:p>
    <w:p w14:paraId="7E1ABF19" w14:textId="77777777" w:rsidR="00754457" w:rsidRDefault="00754457" w:rsidP="00754457">
      <w:pPr>
        <w:pStyle w:val="Code"/>
      </w:pPr>
      <w:r>
        <w:t>QCI ::= INTEGER (0..255)</w:t>
      </w:r>
    </w:p>
    <w:p w14:paraId="63220E20" w14:textId="77777777" w:rsidR="00754457" w:rsidRDefault="00754457" w:rsidP="00754457">
      <w:pPr>
        <w:pStyle w:val="CodeHeader"/>
      </w:pPr>
      <w:r>
        <w:t>-- ==================</w:t>
      </w:r>
    </w:p>
    <w:p w14:paraId="2C84DF22" w14:textId="77777777" w:rsidR="00754457" w:rsidRDefault="00754457" w:rsidP="00754457">
      <w:pPr>
        <w:pStyle w:val="CodeHeader"/>
      </w:pPr>
      <w:r>
        <w:t>-- 5G UPF definitions</w:t>
      </w:r>
    </w:p>
    <w:p w14:paraId="0070D859" w14:textId="77777777" w:rsidR="00754457" w:rsidRDefault="00754457" w:rsidP="00754457">
      <w:pPr>
        <w:pStyle w:val="Code"/>
      </w:pPr>
      <w:r>
        <w:t>-- ==================</w:t>
      </w:r>
    </w:p>
    <w:p w14:paraId="04287C44" w14:textId="77777777" w:rsidR="00754457" w:rsidRDefault="00754457" w:rsidP="00754457">
      <w:pPr>
        <w:pStyle w:val="Code"/>
      </w:pPr>
    </w:p>
    <w:p w14:paraId="2033FD72" w14:textId="77777777" w:rsidR="00754457" w:rsidRDefault="00754457" w:rsidP="00754457">
      <w:pPr>
        <w:pStyle w:val="Code"/>
      </w:pPr>
      <w:r>
        <w:t>UPFCCPDU ::= OCTET STRING</w:t>
      </w:r>
    </w:p>
    <w:p w14:paraId="058EBAFE" w14:textId="77777777" w:rsidR="00754457" w:rsidRDefault="00754457" w:rsidP="00754457">
      <w:pPr>
        <w:pStyle w:val="Code"/>
      </w:pPr>
    </w:p>
    <w:p w14:paraId="4FA85BC8" w14:textId="77777777" w:rsidR="00754457" w:rsidRDefault="00754457" w:rsidP="00754457">
      <w:pPr>
        <w:pStyle w:val="Code"/>
      </w:pPr>
      <w:r>
        <w:t>-- See clause 6.2.3.8 for the details of this structure</w:t>
      </w:r>
    </w:p>
    <w:p w14:paraId="08D5DE04" w14:textId="77777777" w:rsidR="00754457" w:rsidRDefault="00754457" w:rsidP="00754457">
      <w:pPr>
        <w:pStyle w:val="Code"/>
      </w:pPr>
      <w:r>
        <w:t>ExtendedUPFCCPDU ::= SEQUENCE</w:t>
      </w:r>
    </w:p>
    <w:p w14:paraId="0FB2ECDD" w14:textId="77777777" w:rsidR="00754457" w:rsidRDefault="00754457" w:rsidP="00754457">
      <w:pPr>
        <w:pStyle w:val="Code"/>
      </w:pPr>
      <w:r>
        <w:t>{</w:t>
      </w:r>
    </w:p>
    <w:p w14:paraId="5E35909B" w14:textId="77777777" w:rsidR="00754457" w:rsidRDefault="00754457" w:rsidP="00754457">
      <w:pPr>
        <w:pStyle w:val="Code"/>
      </w:pPr>
      <w:r>
        <w:t xml:space="preserve">    payload [1] UPFCCPDUPayload,</w:t>
      </w:r>
    </w:p>
    <w:p w14:paraId="47F97E99" w14:textId="77777777" w:rsidR="00754457" w:rsidRDefault="00754457" w:rsidP="00754457">
      <w:pPr>
        <w:pStyle w:val="Code"/>
      </w:pPr>
      <w:r>
        <w:t xml:space="preserve">    qFI     [2] QFI OPTIONAL</w:t>
      </w:r>
    </w:p>
    <w:p w14:paraId="497A89D3" w14:textId="77777777" w:rsidR="00754457" w:rsidRDefault="00754457" w:rsidP="00754457">
      <w:pPr>
        <w:pStyle w:val="Code"/>
      </w:pPr>
      <w:r>
        <w:t>}</w:t>
      </w:r>
    </w:p>
    <w:p w14:paraId="7D06401C" w14:textId="77777777" w:rsidR="00754457" w:rsidRDefault="00754457" w:rsidP="00754457">
      <w:pPr>
        <w:pStyle w:val="Code"/>
      </w:pPr>
    </w:p>
    <w:p w14:paraId="73D677EB" w14:textId="77777777" w:rsidR="00754457" w:rsidRDefault="00754457" w:rsidP="00754457">
      <w:pPr>
        <w:pStyle w:val="CodeHeader"/>
      </w:pPr>
      <w:r>
        <w:t>-- =================</w:t>
      </w:r>
    </w:p>
    <w:p w14:paraId="05C3550E" w14:textId="77777777" w:rsidR="00754457" w:rsidRDefault="00754457" w:rsidP="00754457">
      <w:pPr>
        <w:pStyle w:val="CodeHeader"/>
      </w:pPr>
      <w:r>
        <w:t>-- 5G UPF parameters</w:t>
      </w:r>
    </w:p>
    <w:p w14:paraId="31A2B61B" w14:textId="77777777" w:rsidR="00754457" w:rsidRDefault="00754457" w:rsidP="00754457">
      <w:pPr>
        <w:pStyle w:val="Code"/>
      </w:pPr>
      <w:r>
        <w:t>-- =================</w:t>
      </w:r>
    </w:p>
    <w:p w14:paraId="4A30F03E" w14:textId="77777777" w:rsidR="00754457" w:rsidRDefault="00754457" w:rsidP="00754457">
      <w:pPr>
        <w:pStyle w:val="Code"/>
      </w:pPr>
    </w:p>
    <w:p w14:paraId="527D4A79" w14:textId="77777777" w:rsidR="00754457" w:rsidRDefault="00754457" w:rsidP="00754457">
      <w:pPr>
        <w:pStyle w:val="Code"/>
      </w:pPr>
      <w:r>
        <w:t>UPFCCPDUPayload ::= CHOICE</w:t>
      </w:r>
    </w:p>
    <w:p w14:paraId="2B9ED688" w14:textId="77777777" w:rsidR="00754457" w:rsidRDefault="00754457" w:rsidP="00754457">
      <w:pPr>
        <w:pStyle w:val="Code"/>
      </w:pPr>
      <w:r>
        <w:t>{</w:t>
      </w:r>
    </w:p>
    <w:p w14:paraId="0798D954" w14:textId="77777777" w:rsidR="00754457" w:rsidRDefault="00754457" w:rsidP="00754457">
      <w:pPr>
        <w:pStyle w:val="Code"/>
      </w:pPr>
      <w:r>
        <w:t xml:space="preserve">    uPFIPCC           [1] OCTET STRING,</w:t>
      </w:r>
    </w:p>
    <w:p w14:paraId="0DD62EA8" w14:textId="77777777" w:rsidR="00754457" w:rsidRDefault="00754457" w:rsidP="00754457">
      <w:pPr>
        <w:pStyle w:val="Code"/>
      </w:pPr>
      <w:r>
        <w:t xml:space="preserve">    uPFEthernetCC     [2] OCTET STRING,</w:t>
      </w:r>
    </w:p>
    <w:p w14:paraId="6CC88CEA" w14:textId="77777777" w:rsidR="00754457" w:rsidRDefault="00754457" w:rsidP="00754457">
      <w:pPr>
        <w:pStyle w:val="Code"/>
      </w:pPr>
      <w:r>
        <w:t xml:space="preserve">    uPFUnstructuredCC [3] OCTET STRING</w:t>
      </w:r>
    </w:p>
    <w:p w14:paraId="64D2DB73" w14:textId="77777777" w:rsidR="00754457" w:rsidRDefault="00754457" w:rsidP="00754457">
      <w:pPr>
        <w:pStyle w:val="Code"/>
      </w:pPr>
      <w:r>
        <w:t>}</w:t>
      </w:r>
    </w:p>
    <w:p w14:paraId="0839C118" w14:textId="77777777" w:rsidR="00754457" w:rsidRDefault="00754457" w:rsidP="00754457">
      <w:pPr>
        <w:pStyle w:val="Code"/>
      </w:pPr>
    </w:p>
    <w:p w14:paraId="2AB161EE" w14:textId="77777777" w:rsidR="00754457" w:rsidRDefault="00754457" w:rsidP="00754457">
      <w:pPr>
        <w:pStyle w:val="Code"/>
      </w:pPr>
      <w:r>
        <w:t>QFI ::= INTEGER (0..63)</w:t>
      </w:r>
    </w:p>
    <w:p w14:paraId="7206A161" w14:textId="77777777" w:rsidR="00754457" w:rsidRDefault="00754457" w:rsidP="00754457">
      <w:pPr>
        <w:pStyle w:val="Code"/>
      </w:pPr>
    </w:p>
    <w:p w14:paraId="0369EFBE" w14:textId="77777777" w:rsidR="00754457" w:rsidRDefault="00754457" w:rsidP="00754457">
      <w:pPr>
        <w:pStyle w:val="CodeHeader"/>
      </w:pPr>
      <w:r>
        <w:t>-- ==================</w:t>
      </w:r>
    </w:p>
    <w:p w14:paraId="121EF5E9" w14:textId="77777777" w:rsidR="00754457" w:rsidRDefault="00754457" w:rsidP="00754457">
      <w:pPr>
        <w:pStyle w:val="CodeHeader"/>
      </w:pPr>
      <w:r>
        <w:t>-- 5G UDM definitions</w:t>
      </w:r>
    </w:p>
    <w:p w14:paraId="48CCB3BA" w14:textId="77777777" w:rsidR="00754457" w:rsidRDefault="00754457" w:rsidP="00754457">
      <w:pPr>
        <w:pStyle w:val="Code"/>
      </w:pPr>
      <w:r>
        <w:t>-- ==================</w:t>
      </w:r>
    </w:p>
    <w:p w14:paraId="7017B65E" w14:textId="77777777" w:rsidR="00754457" w:rsidRDefault="00754457" w:rsidP="00754457">
      <w:pPr>
        <w:pStyle w:val="Code"/>
      </w:pPr>
    </w:p>
    <w:p w14:paraId="58BC1F25" w14:textId="77777777" w:rsidR="00754457" w:rsidRDefault="00754457" w:rsidP="00754457">
      <w:pPr>
        <w:pStyle w:val="Code"/>
      </w:pPr>
      <w:r>
        <w:t>UDMServingSystemMessage ::= SEQUENCE</w:t>
      </w:r>
    </w:p>
    <w:p w14:paraId="4403B6F7" w14:textId="77777777" w:rsidR="00754457" w:rsidRDefault="00754457" w:rsidP="00754457">
      <w:pPr>
        <w:pStyle w:val="Code"/>
      </w:pPr>
      <w:r>
        <w:t>{</w:t>
      </w:r>
    </w:p>
    <w:p w14:paraId="5D8F0A7B" w14:textId="77777777" w:rsidR="00754457" w:rsidRDefault="00754457" w:rsidP="00754457">
      <w:pPr>
        <w:pStyle w:val="Code"/>
      </w:pPr>
      <w:r>
        <w:t xml:space="preserve">    sUPI                        [1] SUPI,</w:t>
      </w:r>
    </w:p>
    <w:p w14:paraId="5391E7F9" w14:textId="77777777" w:rsidR="00754457" w:rsidRDefault="00754457" w:rsidP="00754457">
      <w:pPr>
        <w:pStyle w:val="Code"/>
      </w:pPr>
      <w:r>
        <w:t xml:space="preserve">    pEI                         [2] PEI OPTIONAL,</w:t>
      </w:r>
    </w:p>
    <w:p w14:paraId="1F7D2CC0" w14:textId="77777777" w:rsidR="00754457" w:rsidRDefault="00754457" w:rsidP="00754457">
      <w:pPr>
        <w:pStyle w:val="Code"/>
      </w:pPr>
      <w:r>
        <w:t xml:space="preserve">    gPSI                        [3] GPSI OPTIONAL,</w:t>
      </w:r>
    </w:p>
    <w:p w14:paraId="202A8DCE" w14:textId="77777777" w:rsidR="00754457" w:rsidRDefault="00754457" w:rsidP="00754457">
      <w:pPr>
        <w:pStyle w:val="Code"/>
      </w:pPr>
      <w:r>
        <w:t xml:space="preserve">    gUAMI                       [4] GUAMI OPTIONAL,</w:t>
      </w:r>
    </w:p>
    <w:p w14:paraId="1B8ED953" w14:textId="77777777" w:rsidR="00754457" w:rsidRDefault="00754457" w:rsidP="00754457">
      <w:pPr>
        <w:pStyle w:val="Code"/>
      </w:pPr>
      <w:r>
        <w:t xml:space="preserve">    gUMMEI                      [5] GUMMEI OPTIONAL,</w:t>
      </w:r>
    </w:p>
    <w:p w14:paraId="5234158D" w14:textId="77777777" w:rsidR="00754457" w:rsidRDefault="00754457" w:rsidP="00754457">
      <w:pPr>
        <w:pStyle w:val="Code"/>
      </w:pPr>
      <w:r>
        <w:t xml:space="preserve">    pLMNID                      [6] PLMNID OPTIONAL,</w:t>
      </w:r>
    </w:p>
    <w:p w14:paraId="332B983E" w14:textId="77777777" w:rsidR="00754457" w:rsidRDefault="00754457" w:rsidP="00754457">
      <w:pPr>
        <w:pStyle w:val="Code"/>
      </w:pPr>
      <w:r>
        <w:t xml:space="preserve">    servingSystemMethod         [7] UDMServingSystemMethod,</w:t>
      </w:r>
    </w:p>
    <w:p w14:paraId="2A7C4A15" w14:textId="77777777" w:rsidR="00754457" w:rsidRDefault="00754457" w:rsidP="00754457">
      <w:pPr>
        <w:pStyle w:val="Code"/>
      </w:pPr>
      <w:r>
        <w:t xml:space="preserve">    serviceID                   [8] ServiceID OPTIONAL</w:t>
      </w:r>
    </w:p>
    <w:p w14:paraId="7D32CD02" w14:textId="77777777" w:rsidR="00754457" w:rsidRDefault="00754457" w:rsidP="00754457">
      <w:pPr>
        <w:pStyle w:val="Code"/>
      </w:pPr>
      <w:r>
        <w:t>}</w:t>
      </w:r>
    </w:p>
    <w:p w14:paraId="20EFCD93" w14:textId="77777777" w:rsidR="00754457" w:rsidRDefault="00754457" w:rsidP="00754457">
      <w:pPr>
        <w:pStyle w:val="Code"/>
      </w:pPr>
    </w:p>
    <w:p w14:paraId="2AAE4005" w14:textId="77777777" w:rsidR="00754457" w:rsidRDefault="00754457" w:rsidP="00754457">
      <w:pPr>
        <w:pStyle w:val="Code"/>
      </w:pPr>
      <w:r>
        <w:t>UDMSubscriberRecordChangeMessage ::= SEQUENCE</w:t>
      </w:r>
    </w:p>
    <w:p w14:paraId="79DABB75" w14:textId="77777777" w:rsidR="00754457" w:rsidRDefault="00754457" w:rsidP="00754457">
      <w:pPr>
        <w:pStyle w:val="Code"/>
      </w:pPr>
      <w:r>
        <w:t>{</w:t>
      </w:r>
    </w:p>
    <w:p w14:paraId="575667D2" w14:textId="77777777" w:rsidR="00754457" w:rsidRDefault="00754457" w:rsidP="00754457">
      <w:pPr>
        <w:pStyle w:val="Code"/>
      </w:pPr>
      <w:r>
        <w:t xml:space="preserve">    sUPI                           [1] SUPI OPTIONAL,</w:t>
      </w:r>
    </w:p>
    <w:p w14:paraId="28D9C7EB" w14:textId="77777777" w:rsidR="00754457" w:rsidRDefault="00754457" w:rsidP="00754457">
      <w:pPr>
        <w:pStyle w:val="Code"/>
      </w:pPr>
      <w:r>
        <w:t xml:space="preserve">    pEI                            [2] PEI OPTIONAL,</w:t>
      </w:r>
    </w:p>
    <w:p w14:paraId="45D75A0A" w14:textId="77777777" w:rsidR="00754457" w:rsidRDefault="00754457" w:rsidP="00754457">
      <w:pPr>
        <w:pStyle w:val="Code"/>
      </w:pPr>
      <w:r>
        <w:t xml:space="preserve">    gPSI                           [3] GPSI OPTIONAL,</w:t>
      </w:r>
    </w:p>
    <w:p w14:paraId="71A5F909" w14:textId="77777777" w:rsidR="00754457" w:rsidRDefault="00754457" w:rsidP="00754457">
      <w:pPr>
        <w:pStyle w:val="Code"/>
      </w:pPr>
      <w:r>
        <w:t xml:space="preserve">    oldPEI                         [4] PEI OPTIONAL,</w:t>
      </w:r>
    </w:p>
    <w:p w14:paraId="074FD272" w14:textId="77777777" w:rsidR="00754457" w:rsidRDefault="00754457" w:rsidP="00754457">
      <w:pPr>
        <w:pStyle w:val="Code"/>
      </w:pPr>
      <w:r>
        <w:t xml:space="preserve">    oldSUPI                        [5] SUPI OPTIONAL,</w:t>
      </w:r>
    </w:p>
    <w:p w14:paraId="1C4922C7" w14:textId="77777777" w:rsidR="00754457" w:rsidRDefault="00754457" w:rsidP="00754457">
      <w:pPr>
        <w:pStyle w:val="Code"/>
      </w:pPr>
      <w:r>
        <w:t xml:space="preserve">    oldGPSI                        [6] GPSI OPTIONAL,</w:t>
      </w:r>
    </w:p>
    <w:p w14:paraId="3CC7EB15" w14:textId="77777777" w:rsidR="00754457" w:rsidRDefault="00754457" w:rsidP="00754457">
      <w:pPr>
        <w:pStyle w:val="Code"/>
      </w:pPr>
      <w:r>
        <w:t xml:space="preserve">    oldserviceID                   [7] ServiceID OPTIONAL,</w:t>
      </w:r>
    </w:p>
    <w:p w14:paraId="5C9266B5" w14:textId="77777777" w:rsidR="00754457" w:rsidRDefault="00754457" w:rsidP="00754457">
      <w:pPr>
        <w:pStyle w:val="Code"/>
      </w:pPr>
      <w:r>
        <w:t xml:space="preserve">    subscriberRecordChangeMethod   [8] UDMSubscriberRecordChangeMethod,</w:t>
      </w:r>
    </w:p>
    <w:p w14:paraId="777B2509" w14:textId="77777777" w:rsidR="00754457" w:rsidRDefault="00754457" w:rsidP="00754457">
      <w:pPr>
        <w:pStyle w:val="Code"/>
      </w:pPr>
      <w:r>
        <w:t xml:space="preserve">    serviceID                      [9] ServiceID OPTIONAL</w:t>
      </w:r>
    </w:p>
    <w:p w14:paraId="4A48D111" w14:textId="77777777" w:rsidR="00754457" w:rsidRDefault="00754457" w:rsidP="00754457">
      <w:pPr>
        <w:pStyle w:val="Code"/>
      </w:pPr>
      <w:r>
        <w:t>}</w:t>
      </w:r>
    </w:p>
    <w:p w14:paraId="66894A52" w14:textId="77777777" w:rsidR="00754457" w:rsidRDefault="00754457" w:rsidP="00754457">
      <w:pPr>
        <w:pStyle w:val="Code"/>
      </w:pPr>
    </w:p>
    <w:p w14:paraId="3BF52121" w14:textId="77777777" w:rsidR="00754457" w:rsidRDefault="00754457" w:rsidP="00754457">
      <w:pPr>
        <w:pStyle w:val="Code"/>
      </w:pPr>
      <w:r>
        <w:t>UDMCancelLocationMessage ::= SEQUENCE</w:t>
      </w:r>
    </w:p>
    <w:p w14:paraId="4604B3B3" w14:textId="77777777" w:rsidR="00754457" w:rsidRDefault="00754457" w:rsidP="00754457">
      <w:pPr>
        <w:pStyle w:val="Code"/>
      </w:pPr>
      <w:r>
        <w:t>{</w:t>
      </w:r>
    </w:p>
    <w:p w14:paraId="3D6EA328" w14:textId="77777777" w:rsidR="00754457" w:rsidRDefault="00754457" w:rsidP="00754457">
      <w:pPr>
        <w:pStyle w:val="Code"/>
      </w:pPr>
      <w:r>
        <w:t xml:space="preserve">    sUPI                        [1] SUPI,</w:t>
      </w:r>
    </w:p>
    <w:p w14:paraId="58761A29" w14:textId="77777777" w:rsidR="00754457" w:rsidRDefault="00754457" w:rsidP="00754457">
      <w:pPr>
        <w:pStyle w:val="Code"/>
      </w:pPr>
      <w:r>
        <w:t xml:space="preserve">    pEI                         [2] PEI OPTIONAL,</w:t>
      </w:r>
    </w:p>
    <w:p w14:paraId="45D66E90" w14:textId="77777777" w:rsidR="00754457" w:rsidRDefault="00754457" w:rsidP="00754457">
      <w:pPr>
        <w:pStyle w:val="Code"/>
      </w:pPr>
      <w:r>
        <w:t xml:space="preserve">    gPSI                        [3] GPSI OPTIONAL,</w:t>
      </w:r>
    </w:p>
    <w:p w14:paraId="4E5C51B8" w14:textId="77777777" w:rsidR="00754457" w:rsidRDefault="00754457" w:rsidP="00754457">
      <w:pPr>
        <w:pStyle w:val="Code"/>
      </w:pPr>
      <w:r>
        <w:t xml:space="preserve">    gUAMI                       [4] GUAMI OPTIONAL,</w:t>
      </w:r>
    </w:p>
    <w:p w14:paraId="46B7DDA7" w14:textId="77777777" w:rsidR="00754457" w:rsidRDefault="00754457" w:rsidP="00754457">
      <w:pPr>
        <w:pStyle w:val="Code"/>
      </w:pPr>
      <w:r>
        <w:t xml:space="preserve">    pLMNID                      [5] PLMNID OPTIONAL,</w:t>
      </w:r>
    </w:p>
    <w:p w14:paraId="16BF3965" w14:textId="77777777" w:rsidR="00754457" w:rsidRDefault="00754457" w:rsidP="00754457">
      <w:pPr>
        <w:pStyle w:val="Code"/>
      </w:pPr>
      <w:r>
        <w:t xml:space="preserve">    cancelLocationMethod        [6] UDMCancelLocationMethod</w:t>
      </w:r>
    </w:p>
    <w:p w14:paraId="4109967B" w14:textId="77777777" w:rsidR="00754457" w:rsidRDefault="00754457" w:rsidP="00754457">
      <w:pPr>
        <w:pStyle w:val="Code"/>
      </w:pPr>
      <w:r>
        <w:t>}</w:t>
      </w:r>
    </w:p>
    <w:p w14:paraId="27DECEC4" w14:textId="77777777" w:rsidR="00754457" w:rsidRDefault="00754457" w:rsidP="00754457">
      <w:pPr>
        <w:pStyle w:val="Code"/>
      </w:pPr>
    </w:p>
    <w:p w14:paraId="29AF0621" w14:textId="77777777" w:rsidR="00754457" w:rsidRDefault="00754457" w:rsidP="00754457">
      <w:pPr>
        <w:pStyle w:val="CodeHeader"/>
      </w:pPr>
      <w:r>
        <w:t>-- =================</w:t>
      </w:r>
    </w:p>
    <w:p w14:paraId="3A8ADA0F" w14:textId="77777777" w:rsidR="00754457" w:rsidRDefault="00754457" w:rsidP="00754457">
      <w:pPr>
        <w:pStyle w:val="CodeHeader"/>
      </w:pPr>
      <w:r>
        <w:t>-- 5G UDM parameters</w:t>
      </w:r>
    </w:p>
    <w:p w14:paraId="7BDC4285" w14:textId="77777777" w:rsidR="00754457" w:rsidRDefault="00754457" w:rsidP="00754457">
      <w:pPr>
        <w:pStyle w:val="Code"/>
      </w:pPr>
      <w:r>
        <w:t>-- =================</w:t>
      </w:r>
    </w:p>
    <w:p w14:paraId="4BF0D6AF" w14:textId="77777777" w:rsidR="00754457" w:rsidRDefault="00754457" w:rsidP="00754457">
      <w:pPr>
        <w:pStyle w:val="Code"/>
      </w:pPr>
    </w:p>
    <w:p w14:paraId="7168E6D7" w14:textId="77777777" w:rsidR="00754457" w:rsidRDefault="00754457" w:rsidP="00754457">
      <w:pPr>
        <w:pStyle w:val="Code"/>
      </w:pPr>
      <w:r>
        <w:t>UDMServingSystemMethod ::= ENUMERATED</w:t>
      </w:r>
    </w:p>
    <w:p w14:paraId="606CBC31" w14:textId="77777777" w:rsidR="00754457" w:rsidRDefault="00754457" w:rsidP="00754457">
      <w:pPr>
        <w:pStyle w:val="Code"/>
      </w:pPr>
      <w:r>
        <w:t>{</w:t>
      </w:r>
    </w:p>
    <w:p w14:paraId="467C87D4" w14:textId="77777777" w:rsidR="00754457" w:rsidRDefault="00754457" w:rsidP="00754457">
      <w:pPr>
        <w:pStyle w:val="Code"/>
      </w:pPr>
      <w:r>
        <w:t xml:space="preserve">    amf3GPPAccessRegistration(0),</w:t>
      </w:r>
    </w:p>
    <w:p w14:paraId="3273BCAA" w14:textId="77777777" w:rsidR="00754457" w:rsidRDefault="00754457" w:rsidP="00754457">
      <w:pPr>
        <w:pStyle w:val="Code"/>
      </w:pPr>
      <w:r>
        <w:t xml:space="preserve">    amfNon3GPPAccessRegistration(1),</w:t>
      </w:r>
    </w:p>
    <w:p w14:paraId="1D1987C6" w14:textId="77777777" w:rsidR="00754457" w:rsidRDefault="00754457" w:rsidP="00754457">
      <w:pPr>
        <w:pStyle w:val="Code"/>
      </w:pPr>
      <w:r>
        <w:t xml:space="preserve">    unknown(2)</w:t>
      </w:r>
    </w:p>
    <w:p w14:paraId="777A6B60" w14:textId="77777777" w:rsidR="00754457" w:rsidRDefault="00754457" w:rsidP="00754457">
      <w:pPr>
        <w:pStyle w:val="Code"/>
      </w:pPr>
      <w:r>
        <w:t>}</w:t>
      </w:r>
    </w:p>
    <w:p w14:paraId="2E7647C6" w14:textId="77777777" w:rsidR="00754457" w:rsidRDefault="00754457" w:rsidP="00754457">
      <w:pPr>
        <w:pStyle w:val="Code"/>
      </w:pPr>
    </w:p>
    <w:p w14:paraId="0AAC4130" w14:textId="77777777" w:rsidR="00754457" w:rsidRDefault="00754457" w:rsidP="00754457">
      <w:pPr>
        <w:pStyle w:val="Code"/>
      </w:pPr>
      <w:r>
        <w:t>UDMSubscriberRecordChangeMethod ::= ENUMERATED</w:t>
      </w:r>
    </w:p>
    <w:p w14:paraId="0D4D8224" w14:textId="77777777" w:rsidR="00754457" w:rsidRDefault="00754457" w:rsidP="00754457">
      <w:pPr>
        <w:pStyle w:val="Code"/>
      </w:pPr>
      <w:r>
        <w:t>{</w:t>
      </w:r>
    </w:p>
    <w:p w14:paraId="71865F4A" w14:textId="77777777" w:rsidR="00754457" w:rsidRDefault="00754457" w:rsidP="00754457">
      <w:pPr>
        <w:pStyle w:val="Code"/>
      </w:pPr>
      <w:r>
        <w:t xml:space="preserve">    pEIChange(1),</w:t>
      </w:r>
    </w:p>
    <w:p w14:paraId="4B028D46" w14:textId="77777777" w:rsidR="00754457" w:rsidRDefault="00754457" w:rsidP="00754457">
      <w:pPr>
        <w:pStyle w:val="Code"/>
      </w:pPr>
      <w:r>
        <w:t xml:space="preserve">    sUPIChange(2),</w:t>
      </w:r>
    </w:p>
    <w:p w14:paraId="3BF285C8" w14:textId="77777777" w:rsidR="00754457" w:rsidRDefault="00754457" w:rsidP="00754457">
      <w:pPr>
        <w:pStyle w:val="Code"/>
      </w:pPr>
      <w:r>
        <w:t xml:space="preserve">    gPSIChange(3),</w:t>
      </w:r>
    </w:p>
    <w:p w14:paraId="62030AD8" w14:textId="77777777" w:rsidR="00754457" w:rsidRDefault="00754457" w:rsidP="00754457">
      <w:pPr>
        <w:pStyle w:val="Code"/>
      </w:pPr>
      <w:r>
        <w:t xml:space="preserve">    uEDeprovisioning(4),</w:t>
      </w:r>
    </w:p>
    <w:p w14:paraId="29C3DB5C" w14:textId="77777777" w:rsidR="00754457" w:rsidRDefault="00754457" w:rsidP="00754457">
      <w:pPr>
        <w:pStyle w:val="Code"/>
      </w:pPr>
      <w:r>
        <w:t xml:space="preserve">    unknown(5),</w:t>
      </w:r>
    </w:p>
    <w:p w14:paraId="59C3188F" w14:textId="77777777" w:rsidR="00754457" w:rsidRDefault="00754457" w:rsidP="00754457">
      <w:pPr>
        <w:pStyle w:val="Code"/>
      </w:pPr>
      <w:r>
        <w:t xml:space="preserve">    serviceIDChange(6)</w:t>
      </w:r>
    </w:p>
    <w:p w14:paraId="2C92125F" w14:textId="77777777" w:rsidR="00754457" w:rsidRDefault="00754457" w:rsidP="00754457">
      <w:pPr>
        <w:pStyle w:val="Code"/>
      </w:pPr>
      <w:r>
        <w:t>}</w:t>
      </w:r>
    </w:p>
    <w:p w14:paraId="7AD799FB" w14:textId="77777777" w:rsidR="00754457" w:rsidRDefault="00754457" w:rsidP="00754457">
      <w:pPr>
        <w:pStyle w:val="Code"/>
      </w:pPr>
    </w:p>
    <w:p w14:paraId="3C3B195C" w14:textId="77777777" w:rsidR="00754457" w:rsidRDefault="00754457" w:rsidP="00754457">
      <w:pPr>
        <w:pStyle w:val="Code"/>
      </w:pPr>
      <w:r>
        <w:t>UDMCancelLocationMethod ::= ENUMERATED</w:t>
      </w:r>
    </w:p>
    <w:p w14:paraId="4248BCE8" w14:textId="77777777" w:rsidR="00754457" w:rsidRDefault="00754457" w:rsidP="00754457">
      <w:pPr>
        <w:pStyle w:val="Code"/>
      </w:pPr>
      <w:r>
        <w:t>{</w:t>
      </w:r>
    </w:p>
    <w:p w14:paraId="7B83EBFD" w14:textId="77777777" w:rsidR="00754457" w:rsidRDefault="00754457" w:rsidP="00754457">
      <w:pPr>
        <w:pStyle w:val="Code"/>
      </w:pPr>
      <w:r>
        <w:t xml:space="preserve">    aMF3GPPAccessDeregistration(1),</w:t>
      </w:r>
    </w:p>
    <w:p w14:paraId="0F0155B4" w14:textId="77777777" w:rsidR="00754457" w:rsidRDefault="00754457" w:rsidP="00754457">
      <w:pPr>
        <w:pStyle w:val="Code"/>
      </w:pPr>
      <w:r>
        <w:t xml:space="preserve">    aMFNon3GPPAccessDeregistration(2),</w:t>
      </w:r>
    </w:p>
    <w:p w14:paraId="4141998E" w14:textId="77777777" w:rsidR="00754457" w:rsidRDefault="00754457" w:rsidP="00754457">
      <w:pPr>
        <w:pStyle w:val="Code"/>
      </w:pPr>
      <w:r>
        <w:t xml:space="preserve">    uDMDeregistration(3),</w:t>
      </w:r>
    </w:p>
    <w:p w14:paraId="0CACBB26" w14:textId="77777777" w:rsidR="00754457" w:rsidRDefault="00754457" w:rsidP="00754457">
      <w:pPr>
        <w:pStyle w:val="Code"/>
      </w:pPr>
      <w:r>
        <w:t xml:space="preserve">    unknown(4)</w:t>
      </w:r>
    </w:p>
    <w:p w14:paraId="59945D1F" w14:textId="77777777" w:rsidR="00754457" w:rsidRDefault="00754457" w:rsidP="00754457">
      <w:pPr>
        <w:pStyle w:val="Code"/>
      </w:pPr>
      <w:r>
        <w:t>}</w:t>
      </w:r>
    </w:p>
    <w:p w14:paraId="2BC55092" w14:textId="77777777" w:rsidR="00754457" w:rsidRDefault="00754457" w:rsidP="00754457">
      <w:pPr>
        <w:pStyle w:val="Code"/>
      </w:pPr>
    </w:p>
    <w:p w14:paraId="4BB0B081" w14:textId="77777777" w:rsidR="00754457" w:rsidRDefault="00754457" w:rsidP="00754457">
      <w:pPr>
        <w:pStyle w:val="Code"/>
      </w:pPr>
      <w:r>
        <w:t>ServiceID ::= SEQUENCE</w:t>
      </w:r>
    </w:p>
    <w:p w14:paraId="547018EF" w14:textId="77777777" w:rsidR="00754457" w:rsidRDefault="00754457" w:rsidP="00754457">
      <w:pPr>
        <w:pStyle w:val="Code"/>
      </w:pPr>
      <w:r>
        <w:t>{</w:t>
      </w:r>
    </w:p>
    <w:p w14:paraId="6B795B05" w14:textId="77777777" w:rsidR="00754457" w:rsidRDefault="00754457" w:rsidP="00754457">
      <w:pPr>
        <w:pStyle w:val="Code"/>
      </w:pPr>
      <w:r>
        <w:t xml:space="preserve">    nSSAI                     [1] NSSAI OPTIONAL,</w:t>
      </w:r>
    </w:p>
    <w:p w14:paraId="29A5B29F" w14:textId="77777777" w:rsidR="00754457" w:rsidRDefault="00754457" w:rsidP="00754457">
      <w:pPr>
        <w:pStyle w:val="Code"/>
      </w:pPr>
      <w:r>
        <w:t xml:space="preserve">    cAGID                     [2] SEQUENCE OF CAGID OPTIONAL</w:t>
      </w:r>
    </w:p>
    <w:p w14:paraId="54C25580" w14:textId="77777777" w:rsidR="00754457" w:rsidRDefault="00754457" w:rsidP="00754457">
      <w:pPr>
        <w:pStyle w:val="Code"/>
      </w:pPr>
      <w:r>
        <w:t>}</w:t>
      </w:r>
    </w:p>
    <w:p w14:paraId="3E57043D" w14:textId="77777777" w:rsidR="00754457" w:rsidRDefault="00754457" w:rsidP="00754457">
      <w:pPr>
        <w:pStyle w:val="Code"/>
      </w:pPr>
    </w:p>
    <w:p w14:paraId="2B4A71DA" w14:textId="77777777" w:rsidR="00754457" w:rsidRDefault="00754457" w:rsidP="00754457">
      <w:pPr>
        <w:pStyle w:val="Code"/>
      </w:pPr>
      <w:r>
        <w:t>CAGID ::= UTF8String</w:t>
      </w:r>
    </w:p>
    <w:p w14:paraId="61FE7BEE" w14:textId="77777777" w:rsidR="00754457" w:rsidRDefault="00754457" w:rsidP="00754457">
      <w:pPr>
        <w:pStyle w:val="Code"/>
      </w:pPr>
    </w:p>
    <w:p w14:paraId="7AE53B17" w14:textId="77777777" w:rsidR="00754457" w:rsidRDefault="00754457" w:rsidP="00754457">
      <w:pPr>
        <w:pStyle w:val="CodeHeader"/>
      </w:pPr>
      <w:r>
        <w:t>-- ===================</w:t>
      </w:r>
    </w:p>
    <w:p w14:paraId="4718D532" w14:textId="77777777" w:rsidR="00754457" w:rsidRDefault="00754457" w:rsidP="00754457">
      <w:pPr>
        <w:pStyle w:val="CodeHeader"/>
      </w:pPr>
      <w:r>
        <w:t>-- 5G SMSF definitions</w:t>
      </w:r>
    </w:p>
    <w:p w14:paraId="1EB7B21D" w14:textId="77777777" w:rsidR="00754457" w:rsidRDefault="00754457" w:rsidP="00754457">
      <w:pPr>
        <w:pStyle w:val="Code"/>
      </w:pPr>
      <w:r>
        <w:t>-- ===================</w:t>
      </w:r>
    </w:p>
    <w:p w14:paraId="0838B8F0" w14:textId="77777777" w:rsidR="00754457" w:rsidRDefault="00754457" w:rsidP="00754457">
      <w:pPr>
        <w:pStyle w:val="Code"/>
      </w:pPr>
    </w:p>
    <w:p w14:paraId="031B7DB9" w14:textId="77777777" w:rsidR="00754457" w:rsidRDefault="00754457" w:rsidP="00754457">
      <w:pPr>
        <w:pStyle w:val="Code"/>
      </w:pPr>
      <w:r>
        <w:t>-- See clause 6.2.5.3 for details of this structure</w:t>
      </w:r>
    </w:p>
    <w:p w14:paraId="50B2CDF7" w14:textId="77777777" w:rsidR="00754457" w:rsidRDefault="00754457" w:rsidP="00754457">
      <w:pPr>
        <w:pStyle w:val="Code"/>
      </w:pPr>
      <w:r>
        <w:t>SMSMessage ::= SEQUENCE</w:t>
      </w:r>
    </w:p>
    <w:p w14:paraId="76945991" w14:textId="77777777" w:rsidR="00754457" w:rsidRDefault="00754457" w:rsidP="00754457">
      <w:pPr>
        <w:pStyle w:val="Code"/>
      </w:pPr>
      <w:r>
        <w:t>{</w:t>
      </w:r>
    </w:p>
    <w:p w14:paraId="343D028B" w14:textId="77777777" w:rsidR="00754457" w:rsidRDefault="00754457" w:rsidP="00754457">
      <w:pPr>
        <w:pStyle w:val="Code"/>
      </w:pPr>
      <w:r>
        <w:t xml:space="preserve">    originatingSMSParty         [1] SMSParty,</w:t>
      </w:r>
    </w:p>
    <w:p w14:paraId="23975382" w14:textId="77777777" w:rsidR="00754457" w:rsidRDefault="00754457" w:rsidP="00754457">
      <w:pPr>
        <w:pStyle w:val="Code"/>
      </w:pPr>
      <w:r>
        <w:t xml:space="preserve">    terminatingSMSParty         [2] SMSParty,</w:t>
      </w:r>
    </w:p>
    <w:p w14:paraId="7F6B60DD" w14:textId="77777777" w:rsidR="00754457" w:rsidRDefault="00754457" w:rsidP="00754457">
      <w:pPr>
        <w:pStyle w:val="Code"/>
      </w:pPr>
      <w:r>
        <w:t xml:space="preserve">    direction                   [3] Direction,</w:t>
      </w:r>
    </w:p>
    <w:p w14:paraId="556FF8CB" w14:textId="77777777" w:rsidR="00754457" w:rsidRDefault="00754457" w:rsidP="00754457">
      <w:pPr>
        <w:pStyle w:val="Code"/>
      </w:pPr>
      <w:r>
        <w:t xml:space="preserve">    linkTransferStatus          [4] SMSTransferStatus,</w:t>
      </w:r>
    </w:p>
    <w:p w14:paraId="43A85CFC" w14:textId="77777777" w:rsidR="00754457" w:rsidRDefault="00754457" w:rsidP="00754457">
      <w:pPr>
        <w:pStyle w:val="Code"/>
      </w:pPr>
      <w:r>
        <w:t xml:space="preserve">    otherMessage                [5] SMSOtherMessageIndication OPTIONAL,</w:t>
      </w:r>
    </w:p>
    <w:p w14:paraId="2D041633" w14:textId="77777777" w:rsidR="00754457" w:rsidRDefault="00754457" w:rsidP="00754457">
      <w:pPr>
        <w:pStyle w:val="Code"/>
      </w:pPr>
      <w:r>
        <w:t xml:space="preserve">    location                    [6] Location OPTIONAL,</w:t>
      </w:r>
    </w:p>
    <w:p w14:paraId="10D47686" w14:textId="77777777" w:rsidR="00754457" w:rsidRDefault="00754457" w:rsidP="00754457">
      <w:pPr>
        <w:pStyle w:val="Code"/>
      </w:pPr>
      <w:r>
        <w:t xml:space="preserve">    peerNFAddress               [7] SMSNFAddress OPTIONAL,</w:t>
      </w:r>
    </w:p>
    <w:p w14:paraId="41D3BDE8" w14:textId="77777777" w:rsidR="00754457" w:rsidRDefault="00754457" w:rsidP="00754457">
      <w:pPr>
        <w:pStyle w:val="Code"/>
      </w:pPr>
      <w:r>
        <w:t xml:space="preserve">    peerNFType                  [8] SMSNFType OPTIONAL,</w:t>
      </w:r>
    </w:p>
    <w:p w14:paraId="73295534" w14:textId="77777777" w:rsidR="00754457" w:rsidRDefault="00754457" w:rsidP="00754457">
      <w:pPr>
        <w:pStyle w:val="Code"/>
      </w:pPr>
      <w:r>
        <w:t xml:space="preserve">    sMSTPDUData                 [9] SMSTPDUData OPTIONAL,</w:t>
      </w:r>
    </w:p>
    <w:p w14:paraId="13B6A9A0" w14:textId="77777777" w:rsidR="00754457" w:rsidRDefault="00754457" w:rsidP="00754457">
      <w:pPr>
        <w:pStyle w:val="Code"/>
      </w:pPr>
      <w:r>
        <w:t xml:space="preserve">    messageType                 [10] SMSMessageType OPTIONAL,</w:t>
      </w:r>
    </w:p>
    <w:p w14:paraId="61960ACE" w14:textId="77777777" w:rsidR="00754457" w:rsidRDefault="00754457" w:rsidP="00754457">
      <w:pPr>
        <w:pStyle w:val="Code"/>
      </w:pPr>
      <w:r>
        <w:t xml:space="preserve">    rPMessageReference          [11] SMSRPMessageReference OPTIONAL</w:t>
      </w:r>
    </w:p>
    <w:p w14:paraId="54297D11" w14:textId="77777777" w:rsidR="00754457" w:rsidRDefault="00754457" w:rsidP="00754457">
      <w:pPr>
        <w:pStyle w:val="Code"/>
      </w:pPr>
      <w:r>
        <w:t>}</w:t>
      </w:r>
    </w:p>
    <w:p w14:paraId="56AFD528" w14:textId="77777777" w:rsidR="00754457" w:rsidRDefault="00754457" w:rsidP="00754457">
      <w:pPr>
        <w:pStyle w:val="Code"/>
      </w:pPr>
    </w:p>
    <w:p w14:paraId="32915385" w14:textId="77777777" w:rsidR="00754457" w:rsidRDefault="00754457" w:rsidP="00754457">
      <w:pPr>
        <w:pStyle w:val="Code"/>
      </w:pPr>
      <w:r>
        <w:t>SMSReport ::= SEQUENCE</w:t>
      </w:r>
    </w:p>
    <w:p w14:paraId="0C3DF60D" w14:textId="77777777" w:rsidR="00754457" w:rsidRDefault="00754457" w:rsidP="00754457">
      <w:pPr>
        <w:pStyle w:val="Code"/>
      </w:pPr>
      <w:r>
        <w:t>{</w:t>
      </w:r>
    </w:p>
    <w:p w14:paraId="4015174E" w14:textId="77777777" w:rsidR="00754457" w:rsidRDefault="00754457" w:rsidP="00754457">
      <w:pPr>
        <w:pStyle w:val="Code"/>
      </w:pPr>
      <w:r>
        <w:t xml:space="preserve">    location           [1] Location OPTIONAL,</w:t>
      </w:r>
    </w:p>
    <w:p w14:paraId="042BE93A" w14:textId="77777777" w:rsidR="00754457" w:rsidRDefault="00754457" w:rsidP="00754457">
      <w:pPr>
        <w:pStyle w:val="Code"/>
      </w:pPr>
      <w:r>
        <w:t xml:space="preserve">    sMSTPDUData        [2] SMSTPDUData,</w:t>
      </w:r>
    </w:p>
    <w:p w14:paraId="239EFA0A" w14:textId="77777777" w:rsidR="00754457" w:rsidRDefault="00754457" w:rsidP="00754457">
      <w:pPr>
        <w:pStyle w:val="Code"/>
      </w:pPr>
      <w:r>
        <w:t xml:space="preserve">    messageType        [3] SMSMessageType,</w:t>
      </w:r>
    </w:p>
    <w:p w14:paraId="24EB0C4E" w14:textId="77777777" w:rsidR="00754457" w:rsidRDefault="00754457" w:rsidP="00754457">
      <w:pPr>
        <w:pStyle w:val="Code"/>
      </w:pPr>
      <w:r>
        <w:t xml:space="preserve">    rPMessageReference [4] SMSRPMessageReference</w:t>
      </w:r>
    </w:p>
    <w:p w14:paraId="6843C86D" w14:textId="77777777" w:rsidR="00754457" w:rsidRDefault="00754457" w:rsidP="00754457">
      <w:pPr>
        <w:pStyle w:val="Code"/>
      </w:pPr>
      <w:r>
        <w:t>}</w:t>
      </w:r>
    </w:p>
    <w:p w14:paraId="0B6CF15E" w14:textId="77777777" w:rsidR="00754457" w:rsidRDefault="00754457" w:rsidP="00754457">
      <w:pPr>
        <w:pStyle w:val="Code"/>
      </w:pPr>
    </w:p>
    <w:p w14:paraId="6D74489C" w14:textId="77777777" w:rsidR="00754457" w:rsidRDefault="00754457" w:rsidP="00754457">
      <w:pPr>
        <w:pStyle w:val="CodeHeader"/>
      </w:pPr>
      <w:r>
        <w:t>-- ==================</w:t>
      </w:r>
    </w:p>
    <w:p w14:paraId="211281FC" w14:textId="77777777" w:rsidR="00754457" w:rsidRDefault="00754457" w:rsidP="00754457">
      <w:pPr>
        <w:pStyle w:val="CodeHeader"/>
      </w:pPr>
      <w:r>
        <w:t>-- 5G SMSF parameters</w:t>
      </w:r>
    </w:p>
    <w:p w14:paraId="5E115705" w14:textId="77777777" w:rsidR="00754457" w:rsidRDefault="00754457" w:rsidP="00754457">
      <w:pPr>
        <w:pStyle w:val="Code"/>
      </w:pPr>
      <w:r>
        <w:t>-- ==================</w:t>
      </w:r>
    </w:p>
    <w:p w14:paraId="5A4436AD" w14:textId="77777777" w:rsidR="00754457" w:rsidRDefault="00754457" w:rsidP="00754457">
      <w:pPr>
        <w:pStyle w:val="Code"/>
      </w:pPr>
    </w:p>
    <w:p w14:paraId="05F27F37" w14:textId="77777777" w:rsidR="00754457" w:rsidRDefault="00754457" w:rsidP="00754457">
      <w:pPr>
        <w:pStyle w:val="Code"/>
      </w:pPr>
      <w:r>
        <w:t>SMSAddress ::= OCTET STRING(SIZE(2..12))</w:t>
      </w:r>
    </w:p>
    <w:p w14:paraId="430717D4" w14:textId="77777777" w:rsidR="00754457" w:rsidRDefault="00754457" w:rsidP="00754457">
      <w:pPr>
        <w:pStyle w:val="Code"/>
      </w:pPr>
    </w:p>
    <w:p w14:paraId="0229F85C" w14:textId="77777777" w:rsidR="00754457" w:rsidRDefault="00754457" w:rsidP="00754457">
      <w:pPr>
        <w:pStyle w:val="Code"/>
      </w:pPr>
      <w:r>
        <w:t>SMSMessageType ::= ENUMERATED</w:t>
      </w:r>
    </w:p>
    <w:p w14:paraId="1F299AD2" w14:textId="77777777" w:rsidR="00754457" w:rsidRDefault="00754457" w:rsidP="00754457">
      <w:pPr>
        <w:pStyle w:val="Code"/>
      </w:pPr>
      <w:r>
        <w:t>{</w:t>
      </w:r>
    </w:p>
    <w:p w14:paraId="1A252304" w14:textId="77777777" w:rsidR="00754457" w:rsidRDefault="00754457" w:rsidP="00754457">
      <w:pPr>
        <w:pStyle w:val="Code"/>
      </w:pPr>
      <w:r>
        <w:t xml:space="preserve">    deliver(1),</w:t>
      </w:r>
    </w:p>
    <w:p w14:paraId="1DBD07D4" w14:textId="77777777" w:rsidR="00754457" w:rsidRDefault="00754457" w:rsidP="00754457">
      <w:pPr>
        <w:pStyle w:val="Code"/>
      </w:pPr>
      <w:r>
        <w:t xml:space="preserve">    deliverReportAck(2),</w:t>
      </w:r>
    </w:p>
    <w:p w14:paraId="77E20C68" w14:textId="77777777" w:rsidR="00754457" w:rsidRDefault="00754457" w:rsidP="00754457">
      <w:pPr>
        <w:pStyle w:val="Code"/>
      </w:pPr>
      <w:r>
        <w:t xml:space="preserve">    deliverReportError(3),</w:t>
      </w:r>
    </w:p>
    <w:p w14:paraId="3602DB0E" w14:textId="77777777" w:rsidR="00754457" w:rsidRDefault="00754457" w:rsidP="00754457">
      <w:pPr>
        <w:pStyle w:val="Code"/>
      </w:pPr>
      <w:r>
        <w:t xml:space="preserve">    statusReport(4),</w:t>
      </w:r>
    </w:p>
    <w:p w14:paraId="269A89DF" w14:textId="77777777" w:rsidR="00754457" w:rsidRDefault="00754457" w:rsidP="00754457">
      <w:pPr>
        <w:pStyle w:val="Code"/>
      </w:pPr>
      <w:r>
        <w:t xml:space="preserve">    command(5),</w:t>
      </w:r>
    </w:p>
    <w:p w14:paraId="11A7E510" w14:textId="77777777" w:rsidR="00754457" w:rsidRDefault="00754457" w:rsidP="00754457">
      <w:pPr>
        <w:pStyle w:val="Code"/>
      </w:pPr>
      <w:r>
        <w:t xml:space="preserve">    submit(6),</w:t>
      </w:r>
    </w:p>
    <w:p w14:paraId="710B615D" w14:textId="77777777" w:rsidR="00754457" w:rsidRDefault="00754457" w:rsidP="00754457">
      <w:pPr>
        <w:pStyle w:val="Code"/>
      </w:pPr>
      <w:r>
        <w:t xml:space="preserve">    submitReportAck(7),</w:t>
      </w:r>
    </w:p>
    <w:p w14:paraId="5CA322B9" w14:textId="77777777" w:rsidR="00754457" w:rsidRDefault="00754457" w:rsidP="00754457">
      <w:pPr>
        <w:pStyle w:val="Code"/>
      </w:pPr>
      <w:r>
        <w:t xml:space="preserve">    submitReportError(8),</w:t>
      </w:r>
    </w:p>
    <w:p w14:paraId="7977E972" w14:textId="77777777" w:rsidR="00754457" w:rsidRDefault="00754457" w:rsidP="00754457">
      <w:pPr>
        <w:pStyle w:val="Code"/>
      </w:pPr>
      <w:r>
        <w:t xml:space="preserve">    reserved(9)</w:t>
      </w:r>
    </w:p>
    <w:p w14:paraId="0843BD3E" w14:textId="77777777" w:rsidR="00754457" w:rsidRDefault="00754457" w:rsidP="00754457">
      <w:pPr>
        <w:pStyle w:val="Code"/>
      </w:pPr>
      <w:r>
        <w:t>}</w:t>
      </w:r>
    </w:p>
    <w:p w14:paraId="29BFACB2" w14:textId="77777777" w:rsidR="00754457" w:rsidRDefault="00754457" w:rsidP="00754457">
      <w:pPr>
        <w:pStyle w:val="Code"/>
      </w:pPr>
    </w:p>
    <w:p w14:paraId="3950F2D8" w14:textId="77777777" w:rsidR="00754457" w:rsidRDefault="00754457" w:rsidP="00754457">
      <w:pPr>
        <w:pStyle w:val="Code"/>
      </w:pPr>
      <w:r>
        <w:t>SMSParty ::= SEQUENCE</w:t>
      </w:r>
    </w:p>
    <w:p w14:paraId="71811B90" w14:textId="77777777" w:rsidR="00754457" w:rsidRDefault="00754457" w:rsidP="00754457">
      <w:pPr>
        <w:pStyle w:val="Code"/>
      </w:pPr>
      <w:r>
        <w:t>{</w:t>
      </w:r>
    </w:p>
    <w:p w14:paraId="010B4E04" w14:textId="77777777" w:rsidR="00754457" w:rsidRDefault="00754457" w:rsidP="00754457">
      <w:pPr>
        <w:pStyle w:val="Code"/>
      </w:pPr>
      <w:r>
        <w:t xml:space="preserve">    sUPI        [1] SUPI OPTIONAL,</w:t>
      </w:r>
    </w:p>
    <w:p w14:paraId="29BC95BE" w14:textId="77777777" w:rsidR="00754457" w:rsidRDefault="00754457" w:rsidP="00754457">
      <w:pPr>
        <w:pStyle w:val="Code"/>
      </w:pPr>
      <w:r>
        <w:t xml:space="preserve">    pEI         [2] PEI OPTIONAL,</w:t>
      </w:r>
    </w:p>
    <w:p w14:paraId="42C96CE5" w14:textId="77777777" w:rsidR="00754457" w:rsidRDefault="00754457" w:rsidP="00754457">
      <w:pPr>
        <w:pStyle w:val="Code"/>
      </w:pPr>
      <w:r>
        <w:t xml:space="preserve">    gPSI        [3] GPSI OPTIONAL,</w:t>
      </w:r>
    </w:p>
    <w:p w14:paraId="44636E7C" w14:textId="77777777" w:rsidR="00754457" w:rsidRDefault="00754457" w:rsidP="00754457">
      <w:pPr>
        <w:pStyle w:val="Code"/>
      </w:pPr>
      <w:r>
        <w:t xml:space="preserve">    sMSAddress  [4] SMSAddress OPTIONAL</w:t>
      </w:r>
    </w:p>
    <w:p w14:paraId="359272C0" w14:textId="77777777" w:rsidR="00754457" w:rsidRDefault="00754457" w:rsidP="00754457">
      <w:pPr>
        <w:pStyle w:val="Code"/>
      </w:pPr>
      <w:r>
        <w:t>}</w:t>
      </w:r>
    </w:p>
    <w:p w14:paraId="4E48F236" w14:textId="77777777" w:rsidR="00754457" w:rsidRDefault="00754457" w:rsidP="00754457">
      <w:pPr>
        <w:pStyle w:val="Code"/>
      </w:pPr>
    </w:p>
    <w:p w14:paraId="5F80DFE0" w14:textId="77777777" w:rsidR="00754457" w:rsidRDefault="00754457" w:rsidP="00754457">
      <w:pPr>
        <w:pStyle w:val="Code"/>
      </w:pPr>
      <w:r>
        <w:t>SMSTransferStatus ::= ENUMERATED</w:t>
      </w:r>
    </w:p>
    <w:p w14:paraId="6E19818B" w14:textId="77777777" w:rsidR="00754457" w:rsidRDefault="00754457" w:rsidP="00754457">
      <w:pPr>
        <w:pStyle w:val="Code"/>
      </w:pPr>
      <w:r>
        <w:t>{</w:t>
      </w:r>
    </w:p>
    <w:p w14:paraId="638BA449" w14:textId="77777777" w:rsidR="00754457" w:rsidRDefault="00754457" w:rsidP="00754457">
      <w:pPr>
        <w:pStyle w:val="Code"/>
      </w:pPr>
      <w:r>
        <w:t xml:space="preserve">    transferSucceeded(1),</w:t>
      </w:r>
    </w:p>
    <w:p w14:paraId="7F2A68D8" w14:textId="77777777" w:rsidR="00754457" w:rsidRDefault="00754457" w:rsidP="00754457">
      <w:pPr>
        <w:pStyle w:val="Code"/>
      </w:pPr>
      <w:r>
        <w:t xml:space="preserve">    transferFailed(2),</w:t>
      </w:r>
    </w:p>
    <w:p w14:paraId="19052EFE" w14:textId="77777777" w:rsidR="00754457" w:rsidRDefault="00754457" w:rsidP="00754457">
      <w:pPr>
        <w:pStyle w:val="Code"/>
      </w:pPr>
      <w:r>
        <w:t xml:space="preserve">    undefined(3)</w:t>
      </w:r>
    </w:p>
    <w:p w14:paraId="76E877F3" w14:textId="77777777" w:rsidR="00754457" w:rsidRDefault="00754457" w:rsidP="00754457">
      <w:pPr>
        <w:pStyle w:val="Code"/>
      </w:pPr>
      <w:r>
        <w:t>}</w:t>
      </w:r>
    </w:p>
    <w:p w14:paraId="4F4E8F86" w14:textId="77777777" w:rsidR="00754457" w:rsidRDefault="00754457" w:rsidP="00754457">
      <w:pPr>
        <w:pStyle w:val="Code"/>
      </w:pPr>
    </w:p>
    <w:p w14:paraId="13E4F767" w14:textId="77777777" w:rsidR="00754457" w:rsidRDefault="00754457" w:rsidP="00754457">
      <w:pPr>
        <w:pStyle w:val="Code"/>
      </w:pPr>
      <w:r>
        <w:t>SMSOtherMessageIndication ::= BOOLEAN</w:t>
      </w:r>
    </w:p>
    <w:p w14:paraId="51F3D739" w14:textId="77777777" w:rsidR="00754457" w:rsidRDefault="00754457" w:rsidP="00754457">
      <w:pPr>
        <w:pStyle w:val="Code"/>
      </w:pPr>
    </w:p>
    <w:p w14:paraId="12949760" w14:textId="77777777" w:rsidR="00754457" w:rsidRDefault="00754457" w:rsidP="00754457">
      <w:pPr>
        <w:pStyle w:val="Code"/>
      </w:pPr>
      <w:r>
        <w:t>SMSNFAddress ::= CHOICE</w:t>
      </w:r>
    </w:p>
    <w:p w14:paraId="69800667" w14:textId="77777777" w:rsidR="00754457" w:rsidRDefault="00754457" w:rsidP="00754457">
      <w:pPr>
        <w:pStyle w:val="Code"/>
      </w:pPr>
      <w:r>
        <w:t>{</w:t>
      </w:r>
    </w:p>
    <w:p w14:paraId="6F829706" w14:textId="77777777" w:rsidR="00754457" w:rsidRDefault="00754457" w:rsidP="00754457">
      <w:pPr>
        <w:pStyle w:val="Code"/>
      </w:pPr>
      <w:r>
        <w:t xml:space="preserve">    iPAddress   [1] IPAddress,</w:t>
      </w:r>
    </w:p>
    <w:p w14:paraId="7FE8B9D0" w14:textId="77777777" w:rsidR="00754457" w:rsidRDefault="00754457" w:rsidP="00754457">
      <w:pPr>
        <w:pStyle w:val="Code"/>
      </w:pPr>
      <w:r>
        <w:t xml:space="preserve">    e164Number  [2] E164Number</w:t>
      </w:r>
    </w:p>
    <w:p w14:paraId="1E2D4B7D" w14:textId="77777777" w:rsidR="00754457" w:rsidRDefault="00754457" w:rsidP="00754457">
      <w:pPr>
        <w:pStyle w:val="Code"/>
      </w:pPr>
      <w:r>
        <w:t>}</w:t>
      </w:r>
    </w:p>
    <w:p w14:paraId="4AB5B5AE" w14:textId="77777777" w:rsidR="00754457" w:rsidRDefault="00754457" w:rsidP="00754457">
      <w:pPr>
        <w:pStyle w:val="Code"/>
      </w:pPr>
    </w:p>
    <w:p w14:paraId="3807A1B0" w14:textId="77777777" w:rsidR="00754457" w:rsidRDefault="00754457" w:rsidP="00754457">
      <w:pPr>
        <w:pStyle w:val="Code"/>
      </w:pPr>
      <w:r>
        <w:t>SMSNFType ::= ENUMERATED</w:t>
      </w:r>
    </w:p>
    <w:p w14:paraId="17D2AFBC" w14:textId="77777777" w:rsidR="00754457" w:rsidRDefault="00754457" w:rsidP="00754457">
      <w:pPr>
        <w:pStyle w:val="Code"/>
      </w:pPr>
      <w:r>
        <w:t>{</w:t>
      </w:r>
    </w:p>
    <w:p w14:paraId="08AC8E20" w14:textId="77777777" w:rsidR="00754457" w:rsidRDefault="00754457" w:rsidP="00754457">
      <w:pPr>
        <w:pStyle w:val="Code"/>
      </w:pPr>
      <w:r>
        <w:t xml:space="preserve">    sMSGMSC(1),</w:t>
      </w:r>
    </w:p>
    <w:p w14:paraId="5ED51865" w14:textId="77777777" w:rsidR="00754457" w:rsidRDefault="00754457" w:rsidP="00754457">
      <w:pPr>
        <w:pStyle w:val="Code"/>
      </w:pPr>
      <w:r>
        <w:t xml:space="preserve">    iWMSC(2),</w:t>
      </w:r>
    </w:p>
    <w:p w14:paraId="3015D26E" w14:textId="77777777" w:rsidR="00754457" w:rsidRDefault="00754457" w:rsidP="00754457">
      <w:pPr>
        <w:pStyle w:val="Code"/>
      </w:pPr>
      <w:r>
        <w:t xml:space="preserve">    sMSRouter(3)</w:t>
      </w:r>
    </w:p>
    <w:p w14:paraId="5036837A" w14:textId="77777777" w:rsidR="00754457" w:rsidRDefault="00754457" w:rsidP="00754457">
      <w:pPr>
        <w:pStyle w:val="Code"/>
      </w:pPr>
      <w:r>
        <w:t>}</w:t>
      </w:r>
    </w:p>
    <w:p w14:paraId="565EBE07" w14:textId="77777777" w:rsidR="00754457" w:rsidRDefault="00754457" w:rsidP="00754457">
      <w:pPr>
        <w:pStyle w:val="Code"/>
      </w:pPr>
    </w:p>
    <w:p w14:paraId="0BAD032A" w14:textId="77777777" w:rsidR="00754457" w:rsidRDefault="00754457" w:rsidP="00754457">
      <w:pPr>
        <w:pStyle w:val="Code"/>
      </w:pPr>
      <w:r>
        <w:t>SMSRPMessageReference ::= INTEGER (0..255)</w:t>
      </w:r>
    </w:p>
    <w:p w14:paraId="075F15F6" w14:textId="77777777" w:rsidR="00754457" w:rsidRDefault="00754457" w:rsidP="00754457">
      <w:pPr>
        <w:pStyle w:val="Code"/>
      </w:pPr>
    </w:p>
    <w:p w14:paraId="65DA3E94" w14:textId="77777777" w:rsidR="00754457" w:rsidRDefault="00754457" w:rsidP="00754457">
      <w:pPr>
        <w:pStyle w:val="Code"/>
      </w:pPr>
      <w:r>
        <w:t>SMSTPDUData ::= CHOICE</w:t>
      </w:r>
    </w:p>
    <w:p w14:paraId="009FA729" w14:textId="77777777" w:rsidR="00754457" w:rsidRDefault="00754457" w:rsidP="00754457">
      <w:pPr>
        <w:pStyle w:val="Code"/>
      </w:pPr>
      <w:r>
        <w:t>{</w:t>
      </w:r>
    </w:p>
    <w:p w14:paraId="07DC78E2" w14:textId="77777777" w:rsidR="00754457" w:rsidRDefault="00754457" w:rsidP="00754457">
      <w:pPr>
        <w:pStyle w:val="Code"/>
      </w:pPr>
      <w:r>
        <w:t xml:space="preserve">    sMSTPDU [1] SMSTPDU,</w:t>
      </w:r>
    </w:p>
    <w:p w14:paraId="3016374B" w14:textId="77777777" w:rsidR="00754457" w:rsidRDefault="00754457" w:rsidP="00754457">
      <w:pPr>
        <w:pStyle w:val="Code"/>
      </w:pPr>
      <w:r>
        <w:t xml:space="preserve">    truncatedSMSTPDU [2] TruncatedSMSTPDU</w:t>
      </w:r>
    </w:p>
    <w:p w14:paraId="5F53F845" w14:textId="77777777" w:rsidR="00754457" w:rsidRDefault="00754457" w:rsidP="00754457">
      <w:pPr>
        <w:pStyle w:val="Code"/>
      </w:pPr>
      <w:r>
        <w:t>}</w:t>
      </w:r>
    </w:p>
    <w:p w14:paraId="33686438" w14:textId="77777777" w:rsidR="00754457" w:rsidRDefault="00754457" w:rsidP="00754457">
      <w:pPr>
        <w:pStyle w:val="Code"/>
      </w:pPr>
    </w:p>
    <w:p w14:paraId="46D97EC7" w14:textId="77777777" w:rsidR="00754457" w:rsidRDefault="00754457" w:rsidP="00754457">
      <w:pPr>
        <w:pStyle w:val="Code"/>
      </w:pPr>
      <w:r>
        <w:t>SMSTPDU ::= OCTET STRING (SIZE(1..270))</w:t>
      </w:r>
    </w:p>
    <w:p w14:paraId="20E1683E" w14:textId="77777777" w:rsidR="00754457" w:rsidRDefault="00754457" w:rsidP="00754457">
      <w:pPr>
        <w:pStyle w:val="Code"/>
      </w:pPr>
    </w:p>
    <w:p w14:paraId="0268E519" w14:textId="77777777" w:rsidR="00754457" w:rsidRDefault="00754457" w:rsidP="00754457">
      <w:pPr>
        <w:pStyle w:val="Code"/>
      </w:pPr>
      <w:r>
        <w:t>TruncatedSMSTPDU ::= OCTET STRING (SIZE(1..130))</w:t>
      </w:r>
    </w:p>
    <w:p w14:paraId="0D29AA01" w14:textId="77777777" w:rsidR="00754457" w:rsidRDefault="00754457" w:rsidP="00754457">
      <w:pPr>
        <w:pStyle w:val="Code"/>
      </w:pPr>
    </w:p>
    <w:p w14:paraId="126BAB81" w14:textId="77777777" w:rsidR="00754457" w:rsidRDefault="00754457" w:rsidP="00754457">
      <w:pPr>
        <w:pStyle w:val="CodeHeader"/>
      </w:pPr>
      <w:r>
        <w:t>-- ===============</w:t>
      </w:r>
    </w:p>
    <w:p w14:paraId="479F34BE" w14:textId="77777777" w:rsidR="00754457" w:rsidRDefault="00754457" w:rsidP="00754457">
      <w:pPr>
        <w:pStyle w:val="CodeHeader"/>
      </w:pPr>
      <w:r>
        <w:t>-- MMS definitions</w:t>
      </w:r>
    </w:p>
    <w:p w14:paraId="41B73327" w14:textId="77777777" w:rsidR="00754457" w:rsidRDefault="00754457" w:rsidP="00754457">
      <w:pPr>
        <w:pStyle w:val="Code"/>
      </w:pPr>
      <w:r>
        <w:t>-- ===============</w:t>
      </w:r>
    </w:p>
    <w:p w14:paraId="2C324453" w14:textId="77777777" w:rsidR="00754457" w:rsidRDefault="00754457" w:rsidP="00754457">
      <w:pPr>
        <w:pStyle w:val="Code"/>
      </w:pPr>
    </w:p>
    <w:p w14:paraId="1F73DFDF" w14:textId="77777777" w:rsidR="00754457" w:rsidRDefault="00754457" w:rsidP="00754457">
      <w:pPr>
        <w:pStyle w:val="Code"/>
      </w:pPr>
      <w:r>
        <w:t>MMSSend ::= SEQUENCE</w:t>
      </w:r>
    </w:p>
    <w:p w14:paraId="3B603EEF" w14:textId="77777777" w:rsidR="00754457" w:rsidRDefault="00754457" w:rsidP="00754457">
      <w:pPr>
        <w:pStyle w:val="Code"/>
      </w:pPr>
      <w:r>
        <w:t>{</w:t>
      </w:r>
    </w:p>
    <w:p w14:paraId="765B3741" w14:textId="77777777" w:rsidR="00754457" w:rsidRDefault="00754457" w:rsidP="00754457">
      <w:pPr>
        <w:pStyle w:val="Code"/>
      </w:pPr>
      <w:r>
        <w:t xml:space="preserve">    transactionID       [1]  UTF8String,</w:t>
      </w:r>
    </w:p>
    <w:p w14:paraId="2463B00D" w14:textId="77777777" w:rsidR="00754457" w:rsidRDefault="00754457" w:rsidP="00754457">
      <w:pPr>
        <w:pStyle w:val="Code"/>
      </w:pPr>
      <w:r>
        <w:t xml:space="preserve">    version             [2]  MMSVersion,</w:t>
      </w:r>
    </w:p>
    <w:p w14:paraId="1F65AAE2" w14:textId="77777777" w:rsidR="00754457" w:rsidRDefault="00754457" w:rsidP="00754457">
      <w:pPr>
        <w:pStyle w:val="Code"/>
      </w:pPr>
      <w:r>
        <w:t xml:space="preserve">    dateTime            [3]  Timestamp,</w:t>
      </w:r>
    </w:p>
    <w:p w14:paraId="1A595082" w14:textId="77777777" w:rsidR="00754457" w:rsidRDefault="00754457" w:rsidP="00754457">
      <w:pPr>
        <w:pStyle w:val="Code"/>
      </w:pPr>
      <w:r>
        <w:t xml:space="preserve">    originatingMMSParty [4]  MMSParty,</w:t>
      </w:r>
    </w:p>
    <w:p w14:paraId="6F724BBD" w14:textId="77777777" w:rsidR="00754457" w:rsidRDefault="00754457" w:rsidP="00754457">
      <w:pPr>
        <w:pStyle w:val="Code"/>
      </w:pPr>
      <w:r>
        <w:t xml:space="preserve">    terminatingMMSParty [5]  SEQUENCE OF MMSParty OPTIONAL,</w:t>
      </w:r>
    </w:p>
    <w:p w14:paraId="0ED07A90" w14:textId="77777777" w:rsidR="00754457" w:rsidRDefault="00754457" w:rsidP="00754457">
      <w:pPr>
        <w:pStyle w:val="Code"/>
      </w:pPr>
      <w:r>
        <w:t xml:space="preserve">    cCRecipients        [6]  SEQUENCE OF MMSParty OPTIONAL,</w:t>
      </w:r>
    </w:p>
    <w:p w14:paraId="6EFAA52D" w14:textId="77777777" w:rsidR="00754457" w:rsidRDefault="00754457" w:rsidP="00754457">
      <w:pPr>
        <w:pStyle w:val="Code"/>
      </w:pPr>
      <w:r>
        <w:t xml:space="preserve">    bCCRecipients       [7]  SEQUENCE OF MMSParty OPTIONAL,</w:t>
      </w:r>
    </w:p>
    <w:p w14:paraId="209F9866" w14:textId="77777777" w:rsidR="00754457" w:rsidRDefault="00754457" w:rsidP="00754457">
      <w:pPr>
        <w:pStyle w:val="Code"/>
      </w:pPr>
      <w:r>
        <w:t xml:space="preserve">    direction           [8]  MMSDirection,</w:t>
      </w:r>
    </w:p>
    <w:p w14:paraId="25A64E02" w14:textId="77777777" w:rsidR="00754457" w:rsidRDefault="00754457" w:rsidP="00754457">
      <w:pPr>
        <w:pStyle w:val="Code"/>
      </w:pPr>
      <w:r>
        <w:t xml:space="preserve">    subject             [9]  MMSSubject OPTIONAL,</w:t>
      </w:r>
    </w:p>
    <w:p w14:paraId="780B6B1B" w14:textId="77777777" w:rsidR="00754457" w:rsidRDefault="00754457" w:rsidP="00754457">
      <w:pPr>
        <w:pStyle w:val="Code"/>
      </w:pPr>
      <w:r>
        <w:t xml:space="preserve">    messageClass        [10]  MMSMessageClass OPTIONAL,</w:t>
      </w:r>
    </w:p>
    <w:p w14:paraId="6918D67A" w14:textId="77777777" w:rsidR="00754457" w:rsidRDefault="00754457" w:rsidP="00754457">
      <w:pPr>
        <w:pStyle w:val="Code"/>
      </w:pPr>
      <w:r>
        <w:t xml:space="preserve">    expiry              [11] MMSExpiry,</w:t>
      </w:r>
    </w:p>
    <w:p w14:paraId="78E90745" w14:textId="77777777" w:rsidR="00754457" w:rsidRDefault="00754457" w:rsidP="00754457">
      <w:pPr>
        <w:pStyle w:val="Code"/>
      </w:pPr>
      <w:r>
        <w:t xml:space="preserve">    desiredDeliveryTime [12] Timestamp OPTIONAL,</w:t>
      </w:r>
    </w:p>
    <w:p w14:paraId="1EC8D310" w14:textId="77777777" w:rsidR="00754457" w:rsidRDefault="00754457" w:rsidP="00754457">
      <w:pPr>
        <w:pStyle w:val="Code"/>
      </w:pPr>
      <w:r>
        <w:t xml:space="preserve">    priority            [13] MMSPriority OPTIONAL,</w:t>
      </w:r>
    </w:p>
    <w:p w14:paraId="1955BCFE" w14:textId="77777777" w:rsidR="00754457" w:rsidRDefault="00754457" w:rsidP="00754457">
      <w:pPr>
        <w:pStyle w:val="Code"/>
      </w:pPr>
      <w:r>
        <w:t xml:space="preserve">    senderVisibility    [14] BOOLEAN OPTIONAL,</w:t>
      </w:r>
    </w:p>
    <w:p w14:paraId="09402E40" w14:textId="77777777" w:rsidR="00754457" w:rsidRDefault="00754457" w:rsidP="00754457">
      <w:pPr>
        <w:pStyle w:val="Code"/>
      </w:pPr>
      <w:r>
        <w:t xml:space="preserve">    deliveryReport      [15] BOOLEAN OPTIONAL,</w:t>
      </w:r>
    </w:p>
    <w:p w14:paraId="7E3AF5C8" w14:textId="77777777" w:rsidR="00754457" w:rsidRDefault="00754457" w:rsidP="00754457">
      <w:pPr>
        <w:pStyle w:val="Code"/>
      </w:pPr>
      <w:r>
        <w:t xml:space="preserve">    readReport          [16] BOOLEAN OPTIONAL,</w:t>
      </w:r>
    </w:p>
    <w:p w14:paraId="36F40420" w14:textId="77777777" w:rsidR="00754457" w:rsidRDefault="00754457" w:rsidP="00754457">
      <w:pPr>
        <w:pStyle w:val="Code"/>
      </w:pPr>
      <w:r>
        <w:t xml:space="preserve">    store               [17] BOOLEAN OPTIONAL,</w:t>
      </w:r>
    </w:p>
    <w:p w14:paraId="4A4F0CE0" w14:textId="77777777" w:rsidR="00754457" w:rsidRDefault="00754457" w:rsidP="00754457">
      <w:pPr>
        <w:pStyle w:val="Code"/>
      </w:pPr>
      <w:r>
        <w:t xml:space="preserve">    state               [18] MMState OPTIONAL,</w:t>
      </w:r>
    </w:p>
    <w:p w14:paraId="55ADD1A1" w14:textId="77777777" w:rsidR="00754457" w:rsidRDefault="00754457" w:rsidP="00754457">
      <w:pPr>
        <w:pStyle w:val="Code"/>
      </w:pPr>
      <w:r>
        <w:t xml:space="preserve">    flags               [19] MMFlags OPTIONAL,</w:t>
      </w:r>
    </w:p>
    <w:p w14:paraId="084FE8AE" w14:textId="77777777" w:rsidR="00754457" w:rsidRDefault="00754457" w:rsidP="00754457">
      <w:pPr>
        <w:pStyle w:val="Code"/>
      </w:pPr>
      <w:r>
        <w:t xml:space="preserve">    replyCharging       [20] MMSReplyCharging OPTIONAL,</w:t>
      </w:r>
    </w:p>
    <w:p w14:paraId="7C9E10DB" w14:textId="77777777" w:rsidR="00754457" w:rsidRDefault="00754457" w:rsidP="00754457">
      <w:pPr>
        <w:pStyle w:val="Code"/>
      </w:pPr>
      <w:r>
        <w:t xml:space="preserve">    applicID            [21] UTF8String OPTIONAL,</w:t>
      </w:r>
    </w:p>
    <w:p w14:paraId="56F9A3DC" w14:textId="77777777" w:rsidR="00754457" w:rsidRDefault="00754457" w:rsidP="00754457">
      <w:pPr>
        <w:pStyle w:val="Code"/>
      </w:pPr>
      <w:r>
        <w:t xml:space="preserve">    replyApplicID       [22] UTF8String OPTIONAL,</w:t>
      </w:r>
    </w:p>
    <w:p w14:paraId="421003F7" w14:textId="77777777" w:rsidR="00754457" w:rsidRDefault="00754457" w:rsidP="00754457">
      <w:pPr>
        <w:pStyle w:val="Code"/>
      </w:pPr>
      <w:r>
        <w:t xml:space="preserve">    auxApplicInfo       [23] UTF8String OPTIONAL,</w:t>
      </w:r>
    </w:p>
    <w:p w14:paraId="7B74FAC9" w14:textId="77777777" w:rsidR="00754457" w:rsidRDefault="00754457" w:rsidP="00754457">
      <w:pPr>
        <w:pStyle w:val="Code"/>
      </w:pPr>
      <w:r>
        <w:t xml:space="preserve">    contentClass        [24] MMSContentClass OPTIONAL,</w:t>
      </w:r>
    </w:p>
    <w:p w14:paraId="51C5EBFA" w14:textId="77777777" w:rsidR="00754457" w:rsidRDefault="00754457" w:rsidP="00754457">
      <w:pPr>
        <w:pStyle w:val="Code"/>
      </w:pPr>
      <w:r>
        <w:t xml:space="preserve">    dRMContent          [25] BOOLEAN OPTIONAL,</w:t>
      </w:r>
    </w:p>
    <w:p w14:paraId="30FAB282" w14:textId="77777777" w:rsidR="00754457" w:rsidRDefault="00754457" w:rsidP="00754457">
      <w:pPr>
        <w:pStyle w:val="Code"/>
      </w:pPr>
      <w:r>
        <w:t xml:space="preserve">    adaptationAllowed   [26] MMSAdaptation OPTIONAL,</w:t>
      </w:r>
    </w:p>
    <w:p w14:paraId="1C9EF328" w14:textId="77777777" w:rsidR="00754457" w:rsidRDefault="00754457" w:rsidP="00754457">
      <w:pPr>
        <w:pStyle w:val="Code"/>
      </w:pPr>
      <w:r>
        <w:t xml:space="preserve">    contentType         [27] MMSContentType,</w:t>
      </w:r>
    </w:p>
    <w:p w14:paraId="18E2F56A" w14:textId="77777777" w:rsidR="00754457" w:rsidRDefault="00754457" w:rsidP="00754457">
      <w:pPr>
        <w:pStyle w:val="Code"/>
      </w:pPr>
      <w:r>
        <w:t xml:space="preserve">    responseStatus      [28] MMSResponseStatus,</w:t>
      </w:r>
    </w:p>
    <w:p w14:paraId="55ED999B" w14:textId="77777777" w:rsidR="00754457" w:rsidRDefault="00754457" w:rsidP="00754457">
      <w:pPr>
        <w:pStyle w:val="Code"/>
      </w:pPr>
      <w:r>
        <w:t xml:space="preserve">    responseStatusText  [29] UTF8String OPTIONAL,</w:t>
      </w:r>
    </w:p>
    <w:p w14:paraId="172AAEB2" w14:textId="77777777" w:rsidR="00754457" w:rsidRDefault="00754457" w:rsidP="00754457">
      <w:pPr>
        <w:pStyle w:val="Code"/>
      </w:pPr>
      <w:r>
        <w:t xml:space="preserve">    messageID           [30] UTF8String</w:t>
      </w:r>
    </w:p>
    <w:p w14:paraId="5B7C9EE8" w14:textId="77777777" w:rsidR="00754457" w:rsidRDefault="00754457" w:rsidP="00754457">
      <w:pPr>
        <w:pStyle w:val="Code"/>
      </w:pPr>
      <w:r>
        <w:t>}</w:t>
      </w:r>
    </w:p>
    <w:p w14:paraId="56E9059E" w14:textId="77777777" w:rsidR="00754457" w:rsidRDefault="00754457" w:rsidP="00754457">
      <w:pPr>
        <w:pStyle w:val="Code"/>
      </w:pPr>
    </w:p>
    <w:p w14:paraId="44896859" w14:textId="77777777" w:rsidR="00754457" w:rsidRDefault="00754457" w:rsidP="00754457">
      <w:pPr>
        <w:pStyle w:val="Code"/>
      </w:pPr>
      <w:r>
        <w:t>MMSSendByNonLocalTarget ::= SEQUENCE</w:t>
      </w:r>
    </w:p>
    <w:p w14:paraId="6674F206" w14:textId="77777777" w:rsidR="00754457" w:rsidRDefault="00754457" w:rsidP="00754457">
      <w:pPr>
        <w:pStyle w:val="Code"/>
      </w:pPr>
      <w:r>
        <w:t>{</w:t>
      </w:r>
    </w:p>
    <w:p w14:paraId="2F75CC43" w14:textId="77777777" w:rsidR="00754457" w:rsidRDefault="00754457" w:rsidP="00754457">
      <w:pPr>
        <w:pStyle w:val="Code"/>
      </w:pPr>
      <w:r>
        <w:t xml:space="preserve">    version             [1]  MMSVersion,</w:t>
      </w:r>
    </w:p>
    <w:p w14:paraId="5529F863" w14:textId="77777777" w:rsidR="00754457" w:rsidRDefault="00754457" w:rsidP="00754457">
      <w:pPr>
        <w:pStyle w:val="Code"/>
      </w:pPr>
      <w:r>
        <w:t xml:space="preserve">    transactionID       [2]  UTF8String,</w:t>
      </w:r>
    </w:p>
    <w:p w14:paraId="462AC3D5" w14:textId="77777777" w:rsidR="00754457" w:rsidRDefault="00754457" w:rsidP="00754457">
      <w:pPr>
        <w:pStyle w:val="Code"/>
      </w:pPr>
      <w:r>
        <w:t xml:space="preserve">    messageID           [3]  UTF8String,</w:t>
      </w:r>
    </w:p>
    <w:p w14:paraId="71A7A25C" w14:textId="77777777" w:rsidR="00754457" w:rsidRDefault="00754457" w:rsidP="00754457">
      <w:pPr>
        <w:pStyle w:val="Code"/>
      </w:pPr>
      <w:r>
        <w:t xml:space="preserve">    terminatingMMSParty [4]  SEQUENCE OF MMSParty,</w:t>
      </w:r>
    </w:p>
    <w:p w14:paraId="470C9769" w14:textId="77777777" w:rsidR="00754457" w:rsidRDefault="00754457" w:rsidP="00754457">
      <w:pPr>
        <w:pStyle w:val="Code"/>
      </w:pPr>
      <w:r>
        <w:t xml:space="preserve">    originatingMMSParty [5]  MMSParty,</w:t>
      </w:r>
    </w:p>
    <w:p w14:paraId="491977E0" w14:textId="77777777" w:rsidR="00754457" w:rsidRDefault="00754457" w:rsidP="00754457">
      <w:pPr>
        <w:pStyle w:val="Code"/>
      </w:pPr>
      <w:r>
        <w:t xml:space="preserve">    direction           [6]  MMSDirection,</w:t>
      </w:r>
    </w:p>
    <w:p w14:paraId="7118B951" w14:textId="77777777" w:rsidR="00754457" w:rsidRDefault="00754457" w:rsidP="00754457">
      <w:pPr>
        <w:pStyle w:val="Code"/>
      </w:pPr>
      <w:r>
        <w:t xml:space="preserve">    contentType         [7]  MMSContentType,</w:t>
      </w:r>
    </w:p>
    <w:p w14:paraId="5C8A5CAC" w14:textId="77777777" w:rsidR="00754457" w:rsidRDefault="00754457" w:rsidP="00754457">
      <w:pPr>
        <w:pStyle w:val="Code"/>
      </w:pPr>
      <w:r>
        <w:t xml:space="preserve">    messageClass        [8]  MMSMessageClass OPTIONAL,</w:t>
      </w:r>
    </w:p>
    <w:p w14:paraId="43122340" w14:textId="77777777" w:rsidR="00754457" w:rsidRDefault="00754457" w:rsidP="00754457">
      <w:pPr>
        <w:pStyle w:val="Code"/>
      </w:pPr>
      <w:r>
        <w:t xml:space="preserve">    dateTime            [9]  Timestamp,</w:t>
      </w:r>
    </w:p>
    <w:p w14:paraId="29DF3641" w14:textId="77777777" w:rsidR="00754457" w:rsidRDefault="00754457" w:rsidP="00754457">
      <w:pPr>
        <w:pStyle w:val="Code"/>
      </w:pPr>
      <w:r>
        <w:t xml:space="preserve">    expiry              [10] MMSExpiry OPTIONAL,</w:t>
      </w:r>
    </w:p>
    <w:p w14:paraId="73311395" w14:textId="77777777" w:rsidR="00754457" w:rsidRDefault="00754457" w:rsidP="00754457">
      <w:pPr>
        <w:pStyle w:val="Code"/>
      </w:pPr>
      <w:r>
        <w:t xml:space="preserve">    deliveryReport      [11] BOOLEAN OPTIONAL,</w:t>
      </w:r>
    </w:p>
    <w:p w14:paraId="3CC92F45" w14:textId="77777777" w:rsidR="00754457" w:rsidRDefault="00754457" w:rsidP="00754457">
      <w:pPr>
        <w:pStyle w:val="Code"/>
      </w:pPr>
      <w:r>
        <w:t xml:space="preserve">    priority            [12] MMSPriority OPTIONAL,</w:t>
      </w:r>
    </w:p>
    <w:p w14:paraId="0D273287" w14:textId="77777777" w:rsidR="00754457" w:rsidRDefault="00754457" w:rsidP="00754457">
      <w:pPr>
        <w:pStyle w:val="Code"/>
      </w:pPr>
      <w:r>
        <w:t xml:space="preserve">    senderVisibility    [13] BOOLEAN OPTIONAL,</w:t>
      </w:r>
    </w:p>
    <w:p w14:paraId="33CA0AF5" w14:textId="77777777" w:rsidR="00754457" w:rsidRDefault="00754457" w:rsidP="00754457">
      <w:pPr>
        <w:pStyle w:val="Code"/>
      </w:pPr>
      <w:r>
        <w:t xml:space="preserve">    readReport          [14] BOOLEAN OPTIONAL,</w:t>
      </w:r>
    </w:p>
    <w:p w14:paraId="69132F65" w14:textId="77777777" w:rsidR="00754457" w:rsidRDefault="00754457" w:rsidP="00754457">
      <w:pPr>
        <w:pStyle w:val="Code"/>
      </w:pPr>
      <w:r>
        <w:t xml:space="preserve">    subject             [15] MMSSubject OPTIONAL,</w:t>
      </w:r>
    </w:p>
    <w:p w14:paraId="200E2018" w14:textId="77777777" w:rsidR="00754457" w:rsidRDefault="00754457" w:rsidP="00754457">
      <w:pPr>
        <w:pStyle w:val="Code"/>
      </w:pPr>
      <w:r>
        <w:t xml:space="preserve">    forwardCount        [16] INTEGER OPTIONAL,</w:t>
      </w:r>
    </w:p>
    <w:p w14:paraId="58F1E97F" w14:textId="77777777" w:rsidR="00754457" w:rsidRDefault="00754457" w:rsidP="00754457">
      <w:pPr>
        <w:pStyle w:val="Code"/>
      </w:pPr>
      <w:r>
        <w:t xml:space="preserve">    previouslySentBy    [17] MMSPreviouslySentBy OPTIONAL,</w:t>
      </w:r>
    </w:p>
    <w:p w14:paraId="5397907E" w14:textId="77777777" w:rsidR="00754457" w:rsidRDefault="00754457" w:rsidP="00754457">
      <w:pPr>
        <w:pStyle w:val="Code"/>
      </w:pPr>
      <w:r>
        <w:t xml:space="preserve">    prevSentByDateTime  [18] Timestamp OPTIONAL,</w:t>
      </w:r>
    </w:p>
    <w:p w14:paraId="788F0611" w14:textId="77777777" w:rsidR="00754457" w:rsidRDefault="00754457" w:rsidP="00754457">
      <w:pPr>
        <w:pStyle w:val="Code"/>
      </w:pPr>
      <w:r>
        <w:t xml:space="preserve">    applicID            [19] UTF8String OPTIONAL,</w:t>
      </w:r>
    </w:p>
    <w:p w14:paraId="21E8A147" w14:textId="77777777" w:rsidR="00754457" w:rsidRDefault="00754457" w:rsidP="00754457">
      <w:pPr>
        <w:pStyle w:val="Code"/>
      </w:pPr>
      <w:r>
        <w:t xml:space="preserve">    replyApplicID       [20] UTF8String OPTIONAL,</w:t>
      </w:r>
    </w:p>
    <w:p w14:paraId="747FF83B" w14:textId="77777777" w:rsidR="00754457" w:rsidRDefault="00754457" w:rsidP="00754457">
      <w:pPr>
        <w:pStyle w:val="Code"/>
      </w:pPr>
      <w:r>
        <w:t xml:space="preserve">    auxApplicInfo       [21] UTF8String OPTIONAL,</w:t>
      </w:r>
    </w:p>
    <w:p w14:paraId="6C62EEA9" w14:textId="77777777" w:rsidR="00754457" w:rsidRDefault="00754457" w:rsidP="00754457">
      <w:pPr>
        <w:pStyle w:val="Code"/>
      </w:pPr>
      <w:r>
        <w:t xml:space="preserve">    contentClass        [22] MMSContentClass OPTIONAL,</w:t>
      </w:r>
    </w:p>
    <w:p w14:paraId="2A6AB3B8" w14:textId="77777777" w:rsidR="00754457" w:rsidRDefault="00754457" w:rsidP="00754457">
      <w:pPr>
        <w:pStyle w:val="Code"/>
      </w:pPr>
      <w:r>
        <w:t xml:space="preserve">    dRMContent          [23] BOOLEAN OPTIONAL,</w:t>
      </w:r>
    </w:p>
    <w:p w14:paraId="5A7D6A17" w14:textId="77777777" w:rsidR="00754457" w:rsidRDefault="00754457" w:rsidP="00754457">
      <w:pPr>
        <w:pStyle w:val="Code"/>
      </w:pPr>
      <w:r>
        <w:t xml:space="preserve">    adaptationAllowed   [24] MMSAdaptation OPTIONAL</w:t>
      </w:r>
    </w:p>
    <w:p w14:paraId="185BE2CD" w14:textId="77777777" w:rsidR="00754457" w:rsidRDefault="00754457" w:rsidP="00754457">
      <w:pPr>
        <w:pStyle w:val="Code"/>
      </w:pPr>
      <w:r>
        <w:t>}</w:t>
      </w:r>
    </w:p>
    <w:p w14:paraId="1818A246" w14:textId="77777777" w:rsidR="00754457" w:rsidRDefault="00754457" w:rsidP="00754457">
      <w:pPr>
        <w:pStyle w:val="Code"/>
      </w:pPr>
    </w:p>
    <w:p w14:paraId="04161C11" w14:textId="77777777" w:rsidR="00754457" w:rsidRDefault="00754457" w:rsidP="00754457">
      <w:pPr>
        <w:pStyle w:val="Code"/>
      </w:pPr>
      <w:r>
        <w:t>MMSNotification ::= SEQUENCE</w:t>
      </w:r>
    </w:p>
    <w:p w14:paraId="5F3F7A56" w14:textId="77777777" w:rsidR="00754457" w:rsidRDefault="00754457" w:rsidP="00754457">
      <w:pPr>
        <w:pStyle w:val="Code"/>
      </w:pPr>
      <w:r>
        <w:t>{</w:t>
      </w:r>
    </w:p>
    <w:p w14:paraId="21451DFE" w14:textId="77777777" w:rsidR="00754457" w:rsidRDefault="00754457" w:rsidP="00754457">
      <w:pPr>
        <w:pStyle w:val="Code"/>
      </w:pPr>
      <w:r>
        <w:t xml:space="preserve">    transactionID           [1]  UTF8String,</w:t>
      </w:r>
    </w:p>
    <w:p w14:paraId="739C7090" w14:textId="77777777" w:rsidR="00754457" w:rsidRDefault="00754457" w:rsidP="00754457">
      <w:pPr>
        <w:pStyle w:val="Code"/>
      </w:pPr>
      <w:r>
        <w:t xml:space="preserve">    version                 [2]  MMSVersion,</w:t>
      </w:r>
    </w:p>
    <w:p w14:paraId="5397359A" w14:textId="77777777" w:rsidR="00754457" w:rsidRDefault="00754457" w:rsidP="00754457">
      <w:pPr>
        <w:pStyle w:val="Code"/>
      </w:pPr>
      <w:r>
        <w:t xml:space="preserve">    originatingMMSParty     [3]  MMSParty OPTIONAL,</w:t>
      </w:r>
    </w:p>
    <w:p w14:paraId="6AF0475C" w14:textId="77777777" w:rsidR="00754457" w:rsidRDefault="00754457" w:rsidP="00754457">
      <w:pPr>
        <w:pStyle w:val="Code"/>
      </w:pPr>
      <w:r>
        <w:t xml:space="preserve">    direction               [4]  MMSDirection,</w:t>
      </w:r>
    </w:p>
    <w:p w14:paraId="1EEE7C46" w14:textId="77777777" w:rsidR="00754457" w:rsidRDefault="00754457" w:rsidP="00754457">
      <w:pPr>
        <w:pStyle w:val="Code"/>
      </w:pPr>
      <w:r>
        <w:t xml:space="preserve">    subject                 [5]  MMSSubject OPTIONAL,</w:t>
      </w:r>
    </w:p>
    <w:p w14:paraId="3E2259FA" w14:textId="77777777" w:rsidR="00754457" w:rsidRDefault="00754457" w:rsidP="00754457">
      <w:pPr>
        <w:pStyle w:val="Code"/>
      </w:pPr>
      <w:r>
        <w:t xml:space="preserve">    deliveryReportRequested [6]  BOOLEAN OPTIONAL,</w:t>
      </w:r>
    </w:p>
    <w:p w14:paraId="46E2AFC6" w14:textId="77777777" w:rsidR="00754457" w:rsidRDefault="00754457" w:rsidP="00754457">
      <w:pPr>
        <w:pStyle w:val="Code"/>
      </w:pPr>
      <w:r>
        <w:t xml:space="preserve">    stored                  [7]  BOOLEAN OPTIONAL,</w:t>
      </w:r>
    </w:p>
    <w:p w14:paraId="017E249D" w14:textId="77777777" w:rsidR="00754457" w:rsidRDefault="00754457" w:rsidP="00754457">
      <w:pPr>
        <w:pStyle w:val="Code"/>
      </w:pPr>
      <w:r>
        <w:t xml:space="preserve">    messageClass            [8]  MMSMessageClass,</w:t>
      </w:r>
    </w:p>
    <w:p w14:paraId="5F4F3ACE" w14:textId="77777777" w:rsidR="00754457" w:rsidRDefault="00754457" w:rsidP="00754457">
      <w:pPr>
        <w:pStyle w:val="Code"/>
      </w:pPr>
      <w:r>
        <w:t xml:space="preserve">    priority                [9]  MMSPriority OPTIONAL,</w:t>
      </w:r>
    </w:p>
    <w:p w14:paraId="7D8FCB46" w14:textId="77777777" w:rsidR="00754457" w:rsidRDefault="00754457" w:rsidP="00754457">
      <w:pPr>
        <w:pStyle w:val="Code"/>
      </w:pPr>
      <w:r>
        <w:t xml:space="preserve">    messageSize             [10]  INTEGER,</w:t>
      </w:r>
    </w:p>
    <w:p w14:paraId="10762AF4" w14:textId="77777777" w:rsidR="00754457" w:rsidRDefault="00754457" w:rsidP="00754457">
      <w:pPr>
        <w:pStyle w:val="Code"/>
      </w:pPr>
      <w:r>
        <w:t xml:space="preserve">    expiry                  [11] MMSExpiry,</w:t>
      </w:r>
    </w:p>
    <w:p w14:paraId="205A831F" w14:textId="77777777" w:rsidR="00754457" w:rsidRDefault="00754457" w:rsidP="00754457">
      <w:pPr>
        <w:pStyle w:val="Code"/>
      </w:pPr>
      <w:r>
        <w:t xml:space="preserve">    replyCharging           [12] MMSReplyCharging OPTIONAL</w:t>
      </w:r>
    </w:p>
    <w:p w14:paraId="4B6503BE" w14:textId="77777777" w:rsidR="00754457" w:rsidRDefault="00754457" w:rsidP="00754457">
      <w:pPr>
        <w:pStyle w:val="Code"/>
      </w:pPr>
      <w:r>
        <w:t>}</w:t>
      </w:r>
    </w:p>
    <w:p w14:paraId="7D4D74CC" w14:textId="77777777" w:rsidR="00754457" w:rsidRDefault="00754457" w:rsidP="00754457">
      <w:pPr>
        <w:pStyle w:val="Code"/>
      </w:pPr>
    </w:p>
    <w:p w14:paraId="1F86C214" w14:textId="77777777" w:rsidR="00754457" w:rsidRDefault="00754457" w:rsidP="00754457">
      <w:pPr>
        <w:pStyle w:val="Code"/>
      </w:pPr>
      <w:r>
        <w:t>MMSSendToNonLocalTarget ::= SEQUENCE</w:t>
      </w:r>
    </w:p>
    <w:p w14:paraId="0FD0386F" w14:textId="77777777" w:rsidR="00754457" w:rsidRDefault="00754457" w:rsidP="00754457">
      <w:pPr>
        <w:pStyle w:val="Code"/>
      </w:pPr>
      <w:r>
        <w:t>{</w:t>
      </w:r>
    </w:p>
    <w:p w14:paraId="4211B285" w14:textId="77777777" w:rsidR="00754457" w:rsidRDefault="00754457" w:rsidP="00754457">
      <w:pPr>
        <w:pStyle w:val="Code"/>
      </w:pPr>
      <w:r>
        <w:t xml:space="preserve">    version             [1]  MMSVersion,</w:t>
      </w:r>
    </w:p>
    <w:p w14:paraId="3BFA7AFF" w14:textId="77777777" w:rsidR="00754457" w:rsidRDefault="00754457" w:rsidP="00754457">
      <w:pPr>
        <w:pStyle w:val="Code"/>
      </w:pPr>
      <w:r>
        <w:t xml:space="preserve">    transactionID       [2]  UTF8String,</w:t>
      </w:r>
    </w:p>
    <w:p w14:paraId="134D6AF2" w14:textId="77777777" w:rsidR="00754457" w:rsidRDefault="00754457" w:rsidP="00754457">
      <w:pPr>
        <w:pStyle w:val="Code"/>
      </w:pPr>
      <w:r>
        <w:t xml:space="preserve">    messageID           [3]  UTF8String,</w:t>
      </w:r>
    </w:p>
    <w:p w14:paraId="1C0C8561" w14:textId="77777777" w:rsidR="00754457" w:rsidRDefault="00754457" w:rsidP="00754457">
      <w:pPr>
        <w:pStyle w:val="Code"/>
      </w:pPr>
      <w:r>
        <w:t xml:space="preserve">    terminatingMMSParty [4]  SEQUENCE OF MMSParty,</w:t>
      </w:r>
    </w:p>
    <w:p w14:paraId="2765AE4F" w14:textId="77777777" w:rsidR="00754457" w:rsidRDefault="00754457" w:rsidP="00754457">
      <w:pPr>
        <w:pStyle w:val="Code"/>
      </w:pPr>
      <w:r>
        <w:t xml:space="preserve">    originatingMMSParty [5]  MMSParty,</w:t>
      </w:r>
    </w:p>
    <w:p w14:paraId="02DCDEE6" w14:textId="77777777" w:rsidR="00754457" w:rsidRDefault="00754457" w:rsidP="00754457">
      <w:pPr>
        <w:pStyle w:val="Code"/>
      </w:pPr>
      <w:r>
        <w:t xml:space="preserve">    direction           [6]  MMSDirection,</w:t>
      </w:r>
    </w:p>
    <w:p w14:paraId="6E5FDAFE" w14:textId="77777777" w:rsidR="00754457" w:rsidRDefault="00754457" w:rsidP="00754457">
      <w:pPr>
        <w:pStyle w:val="Code"/>
      </w:pPr>
      <w:r>
        <w:t xml:space="preserve">    contentType         [7]  MMSContentType,</w:t>
      </w:r>
    </w:p>
    <w:p w14:paraId="6E614061" w14:textId="77777777" w:rsidR="00754457" w:rsidRDefault="00754457" w:rsidP="00754457">
      <w:pPr>
        <w:pStyle w:val="Code"/>
      </w:pPr>
      <w:r>
        <w:t xml:space="preserve">    messageClass        [8]  MMSMessageClass OPTIONAL,</w:t>
      </w:r>
    </w:p>
    <w:p w14:paraId="23EFAE9E" w14:textId="77777777" w:rsidR="00754457" w:rsidRDefault="00754457" w:rsidP="00754457">
      <w:pPr>
        <w:pStyle w:val="Code"/>
      </w:pPr>
      <w:r>
        <w:t xml:space="preserve">    dateTime            [9]  Timestamp,</w:t>
      </w:r>
    </w:p>
    <w:p w14:paraId="3D0AB419" w14:textId="77777777" w:rsidR="00754457" w:rsidRDefault="00754457" w:rsidP="00754457">
      <w:pPr>
        <w:pStyle w:val="Code"/>
      </w:pPr>
      <w:r>
        <w:t xml:space="preserve">    expiry              [10] MMSExpiry OPTIONAL,</w:t>
      </w:r>
    </w:p>
    <w:p w14:paraId="5EABEE9C" w14:textId="77777777" w:rsidR="00754457" w:rsidRDefault="00754457" w:rsidP="00754457">
      <w:pPr>
        <w:pStyle w:val="Code"/>
      </w:pPr>
      <w:r>
        <w:t xml:space="preserve">    deliveryReport      [11] BOOLEAN OPTIONAL,</w:t>
      </w:r>
    </w:p>
    <w:p w14:paraId="04EDB41D" w14:textId="77777777" w:rsidR="00754457" w:rsidRDefault="00754457" w:rsidP="00754457">
      <w:pPr>
        <w:pStyle w:val="Code"/>
      </w:pPr>
      <w:r>
        <w:t xml:space="preserve">    priority            [12] MMSPriority OPTIONAL,</w:t>
      </w:r>
    </w:p>
    <w:p w14:paraId="2E235D0E" w14:textId="77777777" w:rsidR="00754457" w:rsidRDefault="00754457" w:rsidP="00754457">
      <w:pPr>
        <w:pStyle w:val="Code"/>
      </w:pPr>
      <w:r>
        <w:t xml:space="preserve">    senderVisibility    [13] BOOLEAN OPTIONAL,</w:t>
      </w:r>
    </w:p>
    <w:p w14:paraId="1DB5B57C" w14:textId="77777777" w:rsidR="00754457" w:rsidRDefault="00754457" w:rsidP="00754457">
      <w:pPr>
        <w:pStyle w:val="Code"/>
      </w:pPr>
      <w:r>
        <w:t xml:space="preserve">    readReport          [14] BOOLEAN OPTIONAL,</w:t>
      </w:r>
    </w:p>
    <w:p w14:paraId="5F000FE4" w14:textId="77777777" w:rsidR="00754457" w:rsidRDefault="00754457" w:rsidP="00754457">
      <w:pPr>
        <w:pStyle w:val="Code"/>
      </w:pPr>
      <w:r>
        <w:t xml:space="preserve">    subject             [15] MMSSubject OPTIONAL,</w:t>
      </w:r>
    </w:p>
    <w:p w14:paraId="206E805C" w14:textId="77777777" w:rsidR="00754457" w:rsidRDefault="00754457" w:rsidP="00754457">
      <w:pPr>
        <w:pStyle w:val="Code"/>
      </w:pPr>
      <w:r>
        <w:t xml:space="preserve">    forwardCount        [16] INTEGER OPTIONAL,</w:t>
      </w:r>
    </w:p>
    <w:p w14:paraId="4A3F1DCA" w14:textId="77777777" w:rsidR="00754457" w:rsidRDefault="00754457" w:rsidP="00754457">
      <w:pPr>
        <w:pStyle w:val="Code"/>
      </w:pPr>
      <w:r>
        <w:t xml:space="preserve">    previouslySentBy    [17] MMSPreviouslySentBy OPTIONAL,</w:t>
      </w:r>
    </w:p>
    <w:p w14:paraId="7266BC73" w14:textId="77777777" w:rsidR="00754457" w:rsidRDefault="00754457" w:rsidP="00754457">
      <w:pPr>
        <w:pStyle w:val="Code"/>
      </w:pPr>
      <w:r>
        <w:t xml:space="preserve">    prevSentByDateTime  [18] Timestamp OPTIONAL,</w:t>
      </w:r>
    </w:p>
    <w:p w14:paraId="6A588175" w14:textId="77777777" w:rsidR="00754457" w:rsidRDefault="00754457" w:rsidP="00754457">
      <w:pPr>
        <w:pStyle w:val="Code"/>
      </w:pPr>
      <w:r>
        <w:t xml:space="preserve">    applicID            [19] UTF8String OPTIONAL,</w:t>
      </w:r>
    </w:p>
    <w:p w14:paraId="606B651B" w14:textId="77777777" w:rsidR="00754457" w:rsidRDefault="00754457" w:rsidP="00754457">
      <w:pPr>
        <w:pStyle w:val="Code"/>
      </w:pPr>
      <w:r>
        <w:t xml:space="preserve">    replyApplicID       [20] UTF8String OPTIONAL,</w:t>
      </w:r>
    </w:p>
    <w:p w14:paraId="1312A377" w14:textId="77777777" w:rsidR="00754457" w:rsidRDefault="00754457" w:rsidP="00754457">
      <w:pPr>
        <w:pStyle w:val="Code"/>
      </w:pPr>
      <w:r>
        <w:t xml:space="preserve">    auxApplicInfo       [21] UTF8String OPTIONAL,</w:t>
      </w:r>
    </w:p>
    <w:p w14:paraId="4D15B9DD" w14:textId="77777777" w:rsidR="00754457" w:rsidRDefault="00754457" w:rsidP="00754457">
      <w:pPr>
        <w:pStyle w:val="Code"/>
      </w:pPr>
      <w:r>
        <w:t xml:space="preserve">    contentClass        [22] MMSContentClass OPTIONAL,</w:t>
      </w:r>
    </w:p>
    <w:p w14:paraId="55881E83" w14:textId="77777777" w:rsidR="00754457" w:rsidRDefault="00754457" w:rsidP="00754457">
      <w:pPr>
        <w:pStyle w:val="Code"/>
      </w:pPr>
      <w:r>
        <w:t xml:space="preserve">    dRMContent          [23] BOOLEAN OPTIONAL,</w:t>
      </w:r>
    </w:p>
    <w:p w14:paraId="62076F83" w14:textId="77777777" w:rsidR="00754457" w:rsidRDefault="00754457" w:rsidP="00754457">
      <w:pPr>
        <w:pStyle w:val="Code"/>
      </w:pPr>
      <w:r>
        <w:t xml:space="preserve">    adaptationAllowed   [24] MMSAdaptation OPTIONAL</w:t>
      </w:r>
    </w:p>
    <w:p w14:paraId="524DF252" w14:textId="77777777" w:rsidR="00754457" w:rsidRDefault="00754457" w:rsidP="00754457">
      <w:pPr>
        <w:pStyle w:val="Code"/>
      </w:pPr>
      <w:r>
        <w:t>}</w:t>
      </w:r>
    </w:p>
    <w:p w14:paraId="135605B0" w14:textId="77777777" w:rsidR="00754457" w:rsidRDefault="00754457" w:rsidP="00754457">
      <w:pPr>
        <w:pStyle w:val="Code"/>
      </w:pPr>
    </w:p>
    <w:p w14:paraId="6624F8DE" w14:textId="77777777" w:rsidR="00754457" w:rsidRDefault="00754457" w:rsidP="00754457">
      <w:pPr>
        <w:pStyle w:val="Code"/>
      </w:pPr>
      <w:r>
        <w:t>MMSNotificationResponse ::= SEQUENCE</w:t>
      </w:r>
    </w:p>
    <w:p w14:paraId="336C44E0" w14:textId="77777777" w:rsidR="00754457" w:rsidRDefault="00754457" w:rsidP="00754457">
      <w:pPr>
        <w:pStyle w:val="Code"/>
      </w:pPr>
      <w:r>
        <w:t>{</w:t>
      </w:r>
    </w:p>
    <w:p w14:paraId="5B9B1240" w14:textId="77777777" w:rsidR="00754457" w:rsidRDefault="00754457" w:rsidP="00754457">
      <w:pPr>
        <w:pStyle w:val="Code"/>
      </w:pPr>
      <w:r>
        <w:t xml:space="preserve">    transactionID [1] UTF8String,</w:t>
      </w:r>
    </w:p>
    <w:p w14:paraId="67180906" w14:textId="77777777" w:rsidR="00754457" w:rsidRDefault="00754457" w:rsidP="00754457">
      <w:pPr>
        <w:pStyle w:val="Code"/>
      </w:pPr>
      <w:r>
        <w:t xml:space="preserve">    version       [2] MMSVersion,</w:t>
      </w:r>
    </w:p>
    <w:p w14:paraId="201F1AFA" w14:textId="77777777" w:rsidR="00754457" w:rsidRDefault="00754457" w:rsidP="00754457">
      <w:pPr>
        <w:pStyle w:val="Code"/>
      </w:pPr>
      <w:r>
        <w:t xml:space="preserve">    direction     [3] MMSDirection,</w:t>
      </w:r>
    </w:p>
    <w:p w14:paraId="645A9C98" w14:textId="77777777" w:rsidR="00754457" w:rsidRDefault="00754457" w:rsidP="00754457">
      <w:pPr>
        <w:pStyle w:val="Code"/>
      </w:pPr>
      <w:r>
        <w:t xml:space="preserve">    status        [4] MMStatus,</w:t>
      </w:r>
    </w:p>
    <w:p w14:paraId="033660C5" w14:textId="77777777" w:rsidR="00754457" w:rsidRDefault="00754457" w:rsidP="00754457">
      <w:pPr>
        <w:pStyle w:val="Code"/>
      </w:pPr>
      <w:r>
        <w:t xml:space="preserve">    reportAllowed [5] BOOLEAN OPTIONAL</w:t>
      </w:r>
    </w:p>
    <w:p w14:paraId="582B081B" w14:textId="77777777" w:rsidR="00754457" w:rsidRDefault="00754457" w:rsidP="00754457">
      <w:pPr>
        <w:pStyle w:val="Code"/>
      </w:pPr>
      <w:r>
        <w:t>}</w:t>
      </w:r>
    </w:p>
    <w:p w14:paraId="05E2E9E7" w14:textId="77777777" w:rsidR="00754457" w:rsidRDefault="00754457" w:rsidP="00754457">
      <w:pPr>
        <w:pStyle w:val="Code"/>
      </w:pPr>
    </w:p>
    <w:p w14:paraId="6D33F139" w14:textId="77777777" w:rsidR="00754457" w:rsidRDefault="00754457" w:rsidP="00754457">
      <w:pPr>
        <w:pStyle w:val="Code"/>
      </w:pPr>
      <w:r>
        <w:t>MMSRetrieval ::= SEQUENCE</w:t>
      </w:r>
    </w:p>
    <w:p w14:paraId="7CB9FB49" w14:textId="77777777" w:rsidR="00754457" w:rsidRDefault="00754457" w:rsidP="00754457">
      <w:pPr>
        <w:pStyle w:val="Code"/>
      </w:pPr>
      <w:r>
        <w:t>{</w:t>
      </w:r>
    </w:p>
    <w:p w14:paraId="05EA08CC" w14:textId="77777777" w:rsidR="00754457" w:rsidRDefault="00754457" w:rsidP="00754457">
      <w:pPr>
        <w:pStyle w:val="Code"/>
      </w:pPr>
      <w:r>
        <w:t xml:space="preserve">    transactionID       [1]  UTF8String,</w:t>
      </w:r>
    </w:p>
    <w:p w14:paraId="7E603586" w14:textId="77777777" w:rsidR="00754457" w:rsidRDefault="00754457" w:rsidP="00754457">
      <w:pPr>
        <w:pStyle w:val="Code"/>
      </w:pPr>
      <w:r>
        <w:t xml:space="preserve">    version             [2]  MMSVersion,</w:t>
      </w:r>
    </w:p>
    <w:p w14:paraId="4BF25775" w14:textId="77777777" w:rsidR="00754457" w:rsidRDefault="00754457" w:rsidP="00754457">
      <w:pPr>
        <w:pStyle w:val="Code"/>
      </w:pPr>
      <w:r>
        <w:t xml:space="preserve">    messageID           [3]  UTF8String,</w:t>
      </w:r>
    </w:p>
    <w:p w14:paraId="2B11EE0F" w14:textId="77777777" w:rsidR="00754457" w:rsidRDefault="00754457" w:rsidP="00754457">
      <w:pPr>
        <w:pStyle w:val="Code"/>
      </w:pPr>
      <w:r>
        <w:t xml:space="preserve">    dateTime            [4]  Timestamp,</w:t>
      </w:r>
    </w:p>
    <w:p w14:paraId="69E68505" w14:textId="77777777" w:rsidR="00754457" w:rsidRDefault="00754457" w:rsidP="00754457">
      <w:pPr>
        <w:pStyle w:val="Code"/>
      </w:pPr>
      <w:r>
        <w:t xml:space="preserve">    originatingMMSParty [5]  MMSParty OPTIONAL,</w:t>
      </w:r>
    </w:p>
    <w:p w14:paraId="4B8A0D46" w14:textId="77777777" w:rsidR="00754457" w:rsidRDefault="00754457" w:rsidP="00754457">
      <w:pPr>
        <w:pStyle w:val="Code"/>
      </w:pPr>
      <w:r>
        <w:t xml:space="preserve">    previouslySentBy    [6]  MMSPreviouslySentBy OPTIONAL,</w:t>
      </w:r>
    </w:p>
    <w:p w14:paraId="0A2C04F5" w14:textId="77777777" w:rsidR="00754457" w:rsidRDefault="00754457" w:rsidP="00754457">
      <w:pPr>
        <w:pStyle w:val="Code"/>
      </w:pPr>
      <w:r>
        <w:t xml:space="preserve">    prevSentByDateTime  [7]  Timestamp OPTIONAL,</w:t>
      </w:r>
    </w:p>
    <w:p w14:paraId="55C6EC44" w14:textId="77777777" w:rsidR="00754457" w:rsidRDefault="00754457" w:rsidP="00754457">
      <w:pPr>
        <w:pStyle w:val="Code"/>
      </w:pPr>
      <w:r>
        <w:t xml:space="preserve">    terminatingMMSParty [8]  SEQUENCE OF MMSParty OPTIONAL,</w:t>
      </w:r>
    </w:p>
    <w:p w14:paraId="4B62CE8F" w14:textId="77777777" w:rsidR="00754457" w:rsidRDefault="00754457" w:rsidP="00754457">
      <w:pPr>
        <w:pStyle w:val="Code"/>
      </w:pPr>
      <w:r>
        <w:t xml:space="preserve">    cCRecipients        [9]  SEQUENCE OF MMSParty OPTIONAL,</w:t>
      </w:r>
    </w:p>
    <w:p w14:paraId="289B2655" w14:textId="77777777" w:rsidR="00754457" w:rsidRDefault="00754457" w:rsidP="00754457">
      <w:pPr>
        <w:pStyle w:val="Code"/>
      </w:pPr>
      <w:r>
        <w:t xml:space="preserve">    direction           [10] MMSDirection,</w:t>
      </w:r>
    </w:p>
    <w:p w14:paraId="631A514F" w14:textId="77777777" w:rsidR="00754457" w:rsidRDefault="00754457" w:rsidP="00754457">
      <w:pPr>
        <w:pStyle w:val="Code"/>
      </w:pPr>
      <w:r>
        <w:t xml:space="preserve">    subject             [11] MMSSubject OPTIONAL,</w:t>
      </w:r>
    </w:p>
    <w:p w14:paraId="03AE3A04" w14:textId="77777777" w:rsidR="00754457" w:rsidRDefault="00754457" w:rsidP="00754457">
      <w:pPr>
        <w:pStyle w:val="Code"/>
      </w:pPr>
      <w:r>
        <w:t xml:space="preserve">    state               [12] MMState OPTIONAL,</w:t>
      </w:r>
    </w:p>
    <w:p w14:paraId="4DF457A9" w14:textId="77777777" w:rsidR="00754457" w:rsidRDefault="00754457" w:rsidP="00754457">
      <w:pPr>
        <w:pStyle w:val="Code"/>
      </w:pPr>
      <w:r>
        <w:t xml:space="preserve">    flags               [13] MMFlags OPTIONAL,</w:t>
      </w:r>
    </w:p>
    <w:p w14:paraId="31D3CEAE" w14:textId="77777777" w:rsidR="00754457" w:rsidRDefault="00754457" w:rsidP="00754457">
      <w:pPr>
        <w:pStyle w:val="Code"/>
      </w:pPr>
      <w:r>
        <w:t xml:space="preserve">    messageClass        [14] MMSMessageClass OPTIONAL,</w:t>
      </w:r>
    </w:p>
    <w:p w14:paraId="25ACAC59" w14:textId="77777777" w:rsidR="00754457" w:rsidRDefault="00754457" w:rsidP="00754457">
      <w:pPr>
        <w:pStyle w:val="Code"/>
      </w:pPr>
      <w:r>
        <w:t xml:space="preserve">    priority            [15] MMSPriority,</w:t>
      </w:r>
    </w:p>
    <w:p w14:paraId="6C5CA294" w14:textId="77777777" w:rsidR="00754457" w:rsidRDefault="00754457" w:rsidP="00754457">
      <w:pPr>
        <w:pStyle w:val="Code"/>
      </w:pPr>
      <w:r>
        <w:t xml:space="preserve">    deliveryReport      [16] BOOLEAN OPTIONAL,</w:t>
      </w:r>
    </w:p>
    <w:p w14:paraId="38D5F636" w14:textId="77777777" w:rsidR="00754457" w:rsidRDefault="00754457" w:rsidP="00754457">
      <w:pPr>
        <w:pStyle w:val="Code"/>
      </w:pPr>
      <w:r>
        <w:t xml:space="preserve">    readReport          [17] BOOLEAN OPTIONAL,</w:t>
      </w:r>
    </w:p>
    <w:p w14:paraId="03534592" w14:textId="77777777" w:rsidR="00754457" w:rsidRDefault="00754457" w:rsidP="00754457">
      <w:pPr>
        <w:pStyle w:val="Code"/>
      </w:pPr>
      <w:r>
        <w:t xml:space="preserve">    replyCharging       [18] MMSReplyCharging OPTIONAL,</w:t>
      </w:r>
    </w:p>
    <w:p w14:paraId="2CA09E40" w14:textId="77777777" w:rsidR="00754457" w:rsidRDefault="00754457" w:rsidP="00754457">
      <w:pPr>
        <w:pStyle w:val="Code"/>
      </w:pPr>
      <w:r>
        <w:t xml:space="preserve">    retrieveStatus      [19] MMSRetrieveStatus OPTIONAL,</w:t>
      </w:r>
    </w:p>
    <w:p w14:paraId="28E3B72C" w14:textId="77777777" w:rsidR="00754457" w:rsidRDefault="00754457" w:rsidP="00754457">
      <w:pPr>
        <w:pStyle w:val="Code"/>
      </w:pPr>
      <w:r>
        <w:t xml:space="preserve">    retrieveStatusText  [20] UTF8String OPTIONAL,</w:t>
      </w:r>
    </w:p>
    <w:p w14:paraId="42F6ED20" w14:textId="77777777" w:rsidR="00754457" w:rsidRDefault="00754457" w:rsidP="00754457">
      <w:pPr>
        <w:pStyle w:val="Code"/>
      </w:pPr>
      <w:r>
        <w:t xml:space="preserve">    applicID            [21] UTF8String OPTIONAL,</w:t>
      </w:r>
    </w:p>
    <w:p w14:paraId="15F3ABCF" w14:textId="77777777" w:rsidR="00754457" w:rsidRDefault="00754457" w:rsidP="00754457">
      <w:pPr>
        <w:pStyle w:val="Code"/>
      </w:pPr>
      <w:r>
        <w:t xml:space="preserve">    replyApplicID       [22] UTF8String OPTIONAL,</w:t>
      </w:r>
    </w:p>
    <w:p w14:paraId="4012ED1B" w14:textId="77777777" w:rsidR="00754457" w:rsidRDefault="00754457" w:rsidP="00754457">
      <w:pPr>
        <w:pStyle w:val="Code"/>
      </w:pPr>
      <w:r>
        <w:t xml:space="preserve">    auxApplicInfo       [23] UTF8String OPTIONAL,</w:t>
      </w:r>
    </w:p>
    <w:p w14:paraId="311EF489" w14:textId="77777777" w:rsidR="00754457" w:rsidRDefault="00754457" w:rsidP="00754457">
      <w:pPr>
        <w:pStyle w:val="Code"/>
      </w:pPr>
      <w:r>
        <w:t xml:space="preserve">    contentClass        [24] MMSContentClass OPTIONAL,</w:t>
      </w:r>
    </w:p>
    <w:p w14:paraId="0B97E970" w14:textId="77777777" w:rsidR="00754457" w:rsidRDefault="00754457" w:rsidP="00754457">
      <w:pPr>
        <w:pStyle w:val="Code"/>
      </w:pPr>
      <w:r>
        <w:t xml:space="preserve">    dRMContent          [25] BOOLEAN OPTIONAL,</w:t>
      </w:r>
    </w:p>
    <w:p w14:paraId="5DE333F8" w14:textId="77777777" w:rsidR="00754457" w:rsidRDefault="00754457" w:rsidP="00754457">
      <w:pPr>
        <w:pStyle w:val="Code"/>
      </w:pPr>
      <w:r>
        <w:t xml:space="preserve">    replaceID           [26] UTF8String OPTIONAL,</w:t>
      </w:r>
    </w:p>
    <w:p w14:paraId="704D9977" w14:textId="77777777" w:rsidR="00754457" w:rsidRDefault="00754457" w:rsidP="00754457">
      <w:pPr>
        <w:pStyle w:val="Code"/>
      </w:pPr>
      <w:r>
        <w:t xml:space="preserve">    contentType         [27] UTF8String OPTIONAL</w:t>
      </w:r>
    </w:p>
    <w:p w14:paraId="6C056B68" w14:textId="77777777" w:rsidR="00754457" w:rsidRDefault="00754457" w:rsidP="00754457">
      <w:pPr>
        <w:pStyle w:val="Code"/>
      </w:pPr>
      <w:r>
        <w:t>}</w:t>
      </w:r>
    </w:p>
    <w:p w14:paraId="26F65451" w14:textId="77777777" w:rsidR="00754457" w:rsidRDefault="00754457" w:rsidP="00754457">
      <w:pPr>
        <w:pStyle w:val="Code"/>
      </w:pPr>
    </w:p>
    <w:p w14:paraId="530D71AE" w14:textId="77777777" w:rsidR="00754457" w:rsidRDefault="00754457" w:rsidP="00754457">
      <w:pPr>
        <w:pStyle w:val="Code"/>
      </w:pPr>
      <w:r>
        <w:t>MMSDeliveryAck ::= SEQUENCE</w:t>
      </w:r>
    </w:p>
    <w:p w14:paraId="45CEFA46" w14:textId="77777777" w:rsidR="00754457" w:rsidRDefault="00754457" w:rsidP="00754457">
      <w:pPr>
        <w:pStyle w:val="Code"/>
      </w:pPr>
      <w:r>
        <w:t>{</w:t>
      </w:r>
    </w:p>
    <w:p w14:paraId="30643602" w14:textId="77777777" w:rsidR="00754457" w:rsidRDefault="00754457" w:rsidP="00754457">
      <w:pPr>
        <w:pStyle w:val="Code"/>
      </w:pPr>
      <w:r>
        <w:t xml:space="preserve">    transactionID [1] UTF8String,</w:t>
      </w:r>
    </w:p>
    <w:p w14:paraId="0F78B7C2" w14:textId="77777777" w:rsidR="00754457" w:rsidRDefault="00754457" w:rsidP="00754457">
      <w:pPr>
        <w:pStyle w:val="Code"/>
      </w:pPr>
      <w:r>
        <w:t xml:space="preserve">    version       [2] MMSVersion,</w:t>
      </w:r>
    </w:p>
    <w:p w14:paraId="252E3677" w14:textId="77777777" w:rsidR="00754457" w:rsidRDefault="00754457" w:rsidP="00754457">
      <w:pPr>
        <w:pStyle w:val="Code"/>
      </w:pPr>
      <w:r>
        <w:t xml:space="preserve">    reportAllowed [3] BOOLEAN OPTIONAL,</w:t>
      </w:r>
    </w:p>
    <w:p w14:paraId="78EC346A" w14:textId="77777777" w:rsidR="00754457" w:rsidRDefault="00754457" w:rsidP="00754457">
      <w:pPr>
        <w:pStyle w:val="Code"/>
      </w:pPr>
      <w:r>
        <w:t xml:space="preserve">    status        [4] MMStatus,</w:t>
      </w:r>
    </w:p>
    <w:p w14:paraId="18A3C7C3" w14:textId="77777777" w:rsidR="00754457" w:rsidRDefault="00754457" w:rsidP="00754457">
      <w:pPr>
        <w:pStyle w:val="Code"/>
      </w:pPr>
      <w:r>
        <w:t xml:space="preserve">    direction     [5] MMSDirection</w:t>
      </w:r>
    </w:p>
    <w:p w14:paraId="5E33440D" w14:textId="77777777" w:rsidR="00754457" w:rsidRDefault="00754457" w:rsidP="00754457">
      <w:pPr>
        <w:pStyle w:val="Code"/>
      </w:pPr>
      <w:r>
        <w:t>}</w:t>
      </w:r>
    </w:p>
    <w:p w14:paraId="6FC69A1C" w14:textId="77777777" w:rsidR="00754457" w:rsidRDefault="00754457" w:rsidP="00754457">
      <w:pPr>
        <w:pStyle w:val="Code"/>
      </w:pPr>
    </w:p>
    <w:p w14:paraId="311319E3" w14:textId="77777777" w:rsidR="00754457" w:rsidRDefault="00754457" w:rsidP="00754457">
      <w:pPr>
        <w:pStyle w:val="Code"/>
      </w:pPr>
      <w:r>
        <w:t>MMSForward ::= SEQUENCE</w:t>
      </w:r>
    </w:p>
    <w:p w14:paraId="44D4DABA" w14:textId="77777777" w:rsidR="00754457" w:rsidRDefault="00754457" w:rsidP="00754457">
      <w:pPr>
        <w:pStyle w:val="Code"/>
      </w:pPr>
      <w:r>
        <w:t>{</w:t>
      </w:r>
    </w:p>
    <w:p w14:paraId="34D7F36D" w14:textId="77777777" w:rsidR="00754457" w:rsidRDefault="00754457" w:rsidP="00754457">
      <w:pPr>
        <w:pStyle w:val="Code"/>
      </w:pPr>
      <w:r>
        <w:t xml:space="preserve">    transactionID         [1]  UTF8String,</w:t>
      </w:r>
    </w:p>
    <w:p w14:paraId="5BA27EFA" w14:textId="77777777" w:rsidR="00754457" w:rsidRDefault="00754457" w:rsidP="00754457">
      <w:pPr>
        <w:pStyle w:val="Code"/>
      </w:pPr>
      <w:r>
        <w:t xml:space="preserve">    version               [2]  MMSVersion,</w:t>
      </w:r>
    </w:p>
    <w:p w14:paraId="03EE299F" w14:textId="77777777" w:rsidR="00754457" w:rsidRDefault="00754457" w:rsidP="00754457">
      <w:pPr>
        <w:pStyle w:val="Code"/>
      </w:pPr>
      <w:r>
        <w:t xml:space="preserve">    dateTime              [3]  Timestamp OPTIONAL,</w:t>
      </w:r>
    </w:p>
    <w:p w14:paraId="62BF6258" w14:textId="77777777" w:rsidR="00754457" w:rsidRDefault="00754457" w:rsidP="00754457">
      <w:pPr>
        <w:pStyle w:val="Code"/>
      </w:pPr>
      <w:r>
        <w:t xml:space="preserve">    originatingMMSParty   [4]  MMSParty,</w:t>
      </w:r>
    </w:p>
    <w:p w14:paraId="632CC2E7" w14:textId="77777777" w:rsidR="00754457" w:rsidRDefault="00754457" w:rsidP="00754457">
      <w:pPr>
        <w:pStyle w:val="Code"/>
      </w:pPr>
      <w:r>
        <w:t xml:space="preserve">    terminatingMMSParty   [5]  SEQUENCE OF MMSParty OPTIONAL,</w:t>
      </w:r>
    </w:p>
    <w:p w14:paraId="473DF833" w14:textId="77777777" w:rsidR="00754457" w:rsidRDefault="00754457" w:rsidP="00754457">
      <w:pPr>
        <w:pStyle w:val="Code"/>
      </w:pPr>
      <w:r>
        <w:t xml:space="preserve">    cCRecipients          [6]  SEQUENCE OF MMSParty OPTIONAL,</w:t>
      </w:r>
    </w:p>
    <w:p w14:paraId="2F67A607" w14:textId="77777777" w:rsidR="00754457" w:rsidRDefault="00754457" w:rsidP="00754457">
      <w:pPr>
        <w:pStyle w:val="Code"/>
      </w:pPr>
      <w:r>
        <w:t xml:space="preserve">    bCCRecipients         [7]  SEQUENCE OF MMSParty OPTIONAL,</w:t>
      </w:r>
    </w:p>
    <w:p w14:paraId="36592ACB" w14:textId="77777777" w:rsidR="00754457" w:rsidRDefault="00754457" w:rsidP="00754457">
      <w:pPr>
        <w:pStyle w:val="Code"/>
      </w:pPr>
      <w:r>
        <w:t xml:space="preserve">    direction             [8]  MMSDirection,</w:t>
      </w:r>
    </w:p>
    <w:p w14:paraId="15CB75D4" w14:textId="77777777" w:rsidR="00754457" w:rsidRDefault="00754457" w:rsidP="00754457">
      <w:pPr>
        <w:pStyle w:val="Code"/>
      </w:pPr>
      <w:r>
        <w:t xml:space="preserve">    expiry                [9]  MMSExpiry OPTIONAL,</w:t>
      </w:r>
    </w:p>
    <w:p w14:paraId="397415D1" w14:textId="77777777" w:rsidR="00754457" w:rsidRDefault="00754457" w:rsidP="00754457">
      <w:pPr>
        <w:pStyle w:val="Code"/>
      </w:pPr>
      <w:r>
        <w:t xml:space="preserve">    desiredDeliveryTime   [10] Timestamp OPTIONAL,</w:t>
      </w:r>
    </w:p>
    <w:p w14:paraId="3575B790" w14:textId="77777777" w:rsidR="00754457" w:rsidRDefault="00754457" w:rsidP="00754457">
      <w:pPr>
        <w:pStyle w:val="Code"/>
      </w:pPr>
      <w:r>
        <w:t xml:space="preserve">    deliveryReportAllowed [11] BOOLEAN OPTIONAL,</w:t>
      </w:r>
    </w:p>
    <w:p w14:paraId="000FD17A" w14:textId="77777777" w:rsidR="00754457" w:rsidRDefault="00754457" w:rsidP="00754457">
      <w:pPr>
        <w:pStyle w:val="Code"/>
      </w:pPr>
      <w:r>
        <w:t xml:space="preserve">    deliveryReport        [12] BOOLEAN OPTIONAL,</w:t>
      </w:r>
    </w:p>
    <w:p w14:paraId="79E3F7B4" w14:textId="77777777" w:rsidR="00754457" w:rsidRDefault="00754457" w:rsidP="00754457">
      <w:pPr>
        <w:pStyle w:val="Code"/>
      </w:pPr>
      <w:r>
        <w:t xml:space="preserve">    store                 [13] BOOLEAN OPTIONAL,</w:t>
      </w:r>
    </w:p>
    <w:p w14:paraId="39A2B20C" w14:textId="77777777" w:rsidR="00754457" w:rsidRDefault="00754457" w:rsidP="00754457">
      <w:pPr>
        <w:pStyle w:val="Code"/>
      </w:pPr>
      <w:r>
        <w:t xml:space="preserve">    state                 [14] MMState OPTIONAL,</w:t>
      </w:r>
    </w:p>
    <w:p w14:paraId="31954F00" w14:textId="77777777" w:rsidR="00754457" w:rsidRDefault="00754457" w:rsidP="00754457">
      <w:pPr>
        <w:pStyle w:val="Code"/>
      </w:pPr>
      <w:r>
        <w:t xml:space="preserve">    flags                 [15] MMFlags OPTIONAL,</w:t>
      </w:r>
    </w:p>
    <w:p w14:paraId="48048845" w14:textId="77777777" w:rsidR="00754457" w:rsidRDefault="00754457" w:rsidP="00754457">
      <w:pPr>
        <w:pStyle w:val="Code"/>
      </w:pPr>
      <w:r>
        <w:t xml:space="preserve">    contentLocationReq    [16] UTF8String,</w:t>
      </w:r>
    </w:p>
    <w:p w14:paraId="70EC8DAA" w14:textId="77777777" w:rsidR="00754457" w:rsidRDefault="00754457" w:rsidP="00754457">
      <w:pPr>
        <w:pStyle w:val="Code"/>
      </w:pPr>
      <w:r>
        <w:t xml:space="preserve">    replyCharging         [17] MMSReplyCharging OPTIONAL,</w:t>
      </w:r>
    </w:p>
    <w:p w14:paraId="3E03A15A" w14:textId="77777777" w:rsidR="00754457" w:rsidRDefault="00754457" w:rsidP="00754457">
      <w:pPr>
        <w:pStyle w:val="Code"/>
      </w:pPr>
      <w:r>
        <w:t xml:space="preserve">    responseStatus        [18] MMSResponseStatus,</w:t>
      </w:r>
    </w:p>
    <w:p w14:paraId="2C51D76F" w14:textId="77777777" w:rsidR="00754457" w:rsidRDefault="00754457" w:rsidP="00754457">
      <w:pPr>
        <w:pStyle w:val="Code"/>
      </w:pPr>
      <w:r>
        <w:t xml:space="preserve">    responseStatusText    [19] UTF8String  OPTIONAL,</w:t>
      </w:r>
    </w:p>
    <w:p w14:paraId="5AC279B7" w14:textId="77777777" w:rsidR="00754457" w:rsidRDefault="00754457" w:rsidP="00754457">
      <w:pPr>
        <w:pStyle w:val="Code"/>
      </w:pPr>
      <w:r>
        <w:t xml:space="preserve">    messageID             [20] UTF8String OPTIONAL,</w:t>
      </w:r>
    </w:p>
    <w:p w14:paraId="71C44AC1" w14:textId="77777777" w:rsidR="00754457" w:rsidRDefault="00754457" w:rsidP="00754457">
      <w:pPr>
        <w:pStyle w:val="Code"/>
      </w:pPr>
      <w:r>
        <w:t xml:space="preserve">    contentLocationConf   [21] UTF8String OPTIONAL,</w:t>
      </w:r>
    </w:p>
    <w:p w14:paraId="1274AFD3" w14:textId="77777777" w:rsidR="00754457" w:rsidRDefault="00754457" w:rsidP="00754457">
      <w:pPr>
        <w:pStyle w:val="Code"/>
      </w:pPr>
      <w:r>
        <w:t xml:space="preserve">    storeStatus           [22] MMSStoreStatus OPTIONAL,</w:t>
      </w:r>
    </w:p>
    <w:p w14:paraId="2189DFBC" w14:textId="77777777" w:rsidR="00754457" w:rsidRDefault="00754457" w:rsidP="00754457">
      <w:pPr>
        <w:pStyle w:val="Code"/>
      </w:pPr>
      <w:r>
        <w:t xml:space="preserve">    storeStatusText       [23] UTF8String OPTIONAL</w:t>
      </w:r>
    </w:p>
    <w:p w14:paraId="4158FDF9" w14:textId="77777777" w:rsidR="00754457" w:rsidRDefault="00754457" w:rsidP="00754457">
      <w:pPr>
        <w:pStyle w:val="Code"/>
      </w:pPr>
      <w:r>
        <w:t>}</w:t>
      </w:r>
    </w:p>
    <w:p w14:paraId="0E1408A9" w14:textId="77777777" w:rsidR="00754457" w:rsidRDefault="00754457" w:rsidP="00754457">
      <w:pPr>
        <w:pStyle w:val="Code"/>
      </w:pPr>
    </w:p>
    <w:p w14:paraId="319CEEA6" w14:textId="77777777" w:rsidR="00754457" w:rsidRDefault="00754457" w:rsidP="00754457">
      <w:pPr>
        <w:pStyle w:val="Code"/>
      </w:pPr>
      <w:r>
        <w:t>MMSDeleteFromRelay ::= SEQUENCE</w:t>
      </w:r>
    </w:p>
    <w:p w14:paraId="6C7C1312" w14:textId="77777777" w:rsidR="00754457" w:rsidRDefault="00754457" w:rsidP="00754457">
      <w:pPr>
        <w:pStyle w:val="Code"/>
      </w:pPr>
      <w:r>
        <w:t>{</w:t>
      </w:r>
    </w:p>
    <w:p w14:paraId="6EF47F4A" w14:textId="77777777" w:rsidR="00754457" w:rsidRDefault="00754457" w:rsidP="00754457">
      <w:pPr>
        <w:pStyle w:val="Code"/>
      </w:pPr>
      <w:r>
        <w:t xml:space="preserve">    transactionID        [1] UTF8String,</w:t>
      </w:r>
    </w:p>
    <w:p w14:paraId="34C42D80" w14:textId="77777777" w:rsidR="00754457" w:rsidRDefault="00754457" w:rsidP="00754457">
      <w:pPr>
        <w:pStyle w:val="Code"/>
      </w:pPr>
      <w:r>
        <w:t xml:space="preserve">    version              [2] MMSVersion,</w:t>
      </w:r>
    </w:p>
    <w:p w14:paraId="65124577" w14:textId="77777777" w:rsidR="00754457" w:rsidRDefault="00754457" w:rsidP="00754457">
      <w:pPr>
        <w:pStyle w:val="Code"/>
      </w:pPr>
      <w:r>
        <w:t xml:space="preserve">    direction            [3] MMSDirection,</w:t>
      </w:r>
    </w:p>
    <w:p w14:paraId="08FFC864" w14:textId="77777777" w:rsidR="00754457" w:rsidRDefault="00754457" w:rsidP="00754457">
      <w:pPr>
        <w:pStyle w:val="Code"/>
      </w:pPr>
      <w:r>
        <w:t xml:space="preserve">    contentLocationReq   [4] SEQUENCE OF UTF8String,</w:t>
      </w:r>
    </w:p>
    <w:p w14:paraId="57B755DB" w14:textId="77777777" w:rsidR="00754457" w:rsidRDefault="00754457" w:rsidP="00754457">
      <w:pPr>
        <w:pStyle w:val="Code"/>
      </w:pPr>
      <w:r>
        <w:t xml:space="preserve">    contentLocationConf  [5] SEQUENCE OF UTF8String,</w:t>
      </w:r>
    </w:p>
    <w:p w14:paraId="2F658EDF" w14:textId="77777777" w:rsidR="00754457" w:rsidRDefault="00754457" w:rsidP="00754457">
      <w:pPr>
        <w:pStyle w:val="Code"/>
      </w:pPr>
      <w:r>
        <w:t xml:space="preserve">    deleteResponseStatus [6] MMSDeleteResponseStatus,</w:t>
      </w:r>
    </w:p>
    <w:p w14:paraId="6626D275" w14:textId="77777777" w:rsidR="00754457" w:rsidRDefault="00754457" w:rsidP="00754457">
      <w:pPr>
        <w:pStyle w:val="Code"/>
      </w:pPr>
      <w:r>
        <w:t xml:space="preserve">    deleteResponseText   [7] SEQUENCE OF UTF8String</w:t>
      </w:r>
    </w:p>
    <w:p w14:paraId="7A64BD59" w14:textId="77777777" w:rsidR="00754457" w:rsidRDefault="00754457" w:rsidP="00754457">
      <w:pPr>
        <w:pStyle w:val="Code"/>
      </w:pPr>
      <w:r>
        <w:t>}</w:t>
      </w:r>
    </w:p>
    <w:p w14:paraId="05C1004A" w14:textId="77777777" w:rsidR="00754457" w:rsidRDefault="00754457" w:rsidP="00754457">
      <w:pPr>
        <w:pStyle w:val="Code"/>
      </w:pPr>
    </w:p>
    <w:p w14:paraId="5834BB39" w14:textId="77777777" w:rsidR="00754457" w:rsidRDefault="00754457" w:rsidP="00754457">
      <w:pPr>
        <w:pStyle w:val="Code"/>
      </w:pPr>
      <w:r>
        <w:t>MMSMBoxStore ::= SEQUENCE</w:t>
      </w:r>
    </w:p>
    <w:p w14:paraId="79FF5737" w14:textId="77777777" w:rsidR="00754457" w:rsidRDefault="00754457" w:rsidP="00754457">
      <w:pPr>
        <w:pStyle w:val="Code"/>
      </w:pPr>
      <w:r>
        <w:t>{</w:t>
      </w:r>
    </w:p>
    <w:p w14:paraId="53C1CD32" w14:textId="77777777" w:rsidR="00754457" w:rsidRDefault="00754457" w:rsidP="00754457">
      <w:pPr>
        <w:pStyle w:val="Code"/>
      </w:pPr>
      <w:r>
        <w:t xml:space="preserve">    transactionID       [1] UTF8String,</w:t>
      </w:r>
    </w:p>
    <w:p w14:paraId="4CE9C683" w14:textId="77777777" w:rsidR="00754457" w:rsidRDefault="00754457" w:rsidP="00754457">
      <w:pPr>
        <w:pStyle w:val="Code"/>
      </w:pPr>
      <w:r>
        <w:t xml:space="preserve">    version             [2] MMSVersion,</w:t>
      </w:r>
    </w:p>
    <w:p w14:paraId="3F717724" w14:textId="77777777" w:rsidR="00754457" w:rsidRDefault="00754457" w:rsidP="00754457">
      <w:pPr>
        <w:pStyle w:val="Code"/>
      </w:pPr>
      <w:r>
        <w:t xml:space="preserve">    direction           [3] MMSDirection,</w:t>
      </w:r>
    </w:p>
    <w:p w14:paraId="7EF47AF6" w14:textId="77777777" w:rsidR="00754457" w:rsidRDefault="00754457" w:rsidP="00754457">
      <w:pPr>
        <w:pStyle w:val="Code"/>
      </w:pPr>
      <w:r>
        <w:t xml:space="preserve">    contentLocationReq  [4] UTF8String,</w:t>
      </w:r>
    </w:p>
    <w:p w14:paraId="041E3C3D" w14:textId="77777777" w:rsidR="00754457" w:rsidRDefault="00754457" w:rsidP="00754457">
      <w:pPr>
        <w:pStyle w:val="Code"/>
      </w:pPr>
      <w:r>
        <w:t xml:space="preserve">    state               [5] MMState OPTIONAL,</w:t>
      </w:r>
    </w:p>
    <w:p w14:paraId="16F98FDC" w14:textId="77777777" w:rsidR="00754457" w:rsidRDefault="00754457" w:rsidP="00754457">
      <w:pPr>
        <w:pStyle w:val="Code"/>
      </w:pPr>
      <w:r>
        <w:t xml:space="preserve">    flags               [6] MMFlags OPTIONAL,</w:t>
      </w:r>
    </w:p>
    <w:p w14:paraId="7F109806" w14:textId="77777777" w:rsidR="00754457" w:rsidRDefault="00754457" w:rsidP="00754457">
      <w:pPr>
        <w:pStyle w:val="Code"/>
      </w:pPr>
      <w:r>
        <w:t xml:space="preserve">    contentLocationConf [7] UTF8String OPTIONAL,</w:t>
      </w:r>
    </w:p>
    <w:p w14:paraId="3AA52BB8" w14:textId="77777777" w:rsidR="00754457" w:rsidRDefault="00754457" w:rsidP="00754457">
      <w:pPr>
        <w:pStyle w:val="Code"/>
      </w:pPr>
      <w:r>
        <w:t xml:space="preserve">    storeStatus         [8] MMSStoreStatus,</w:t>
      </w:r>
    </w:p>
    <w:p w14:paraId="6D8B1053" w14:textId="77777777" w:rsidR="00754457" w:rsidRDefault="00754457" w:rsidP="00754457">
      <w:pPr>
        <w:pStyle w:val="Code"/>
      </w:pPr>
      <w:r>
        <w:t xml:space="preserve">    storeStatusText     [9] UTF8String OPTIONAL</w:t>
      </w:r>
    </w:p>
    <w:p w14:paraId="0AFE423B" w14:textId="77777777" w:rsidR="00754457" w:rsidRDefault="00754457" w:rsidP="00754457">
      <w:pPr>
        <w:pStyle w:val="Code"/>
      </w:pPr>
      <w:r>
        <w:t>}</w:t>
      </w:r>
    </w:p>
    <w:p w14:paraId="573F917F" w14:textId="77777777" w:rsidR="00754457" w:rsidRDefault="00754457" w:rsidP="00754457">
      <w:pPr>
        <w:pStyle w:val="Code"/>
      </w:pPr>
    </w:p>
    <w:p w14:paraId="3CBD9A97" w14:textId="77777777" w:rsidR="00754457" w:rsidRDefault="00754457" w:rsidP="00754457">
      <w:pPr>
        <w:pStyle w:val="Code"/>
      </w:pPr>
      <w:r>
        <w:t>MMSMBoxUpload ::= SEQUENCE</w:t>
      </w:r>
    </w:p>
    <w:p w14:paraId="50E06A72" w14:textId="77777777" w:rsidR="00754457" w:rsidRDefault="00754457" w:rsidP="00754457">
      <w:pPr>
        <w:pStyle w:val="Code"/>
      </w:pPr>
      <w:r>
        <w:t>{</w:t>
      </w:r>
    </w:p>
    <w:p w14:paraId="4C607E37" w14:textId="77777777" w:rsidR="00754457" w:rsidRDefault="00754457" w:rsidP="00754457">
      <w:pPr>
        <w:pStyle w:val="Code"/>
      </w:pPr>
      <w:r>
        <w:t xml:space="preserve">    transactionID       [1]  UTF8String,</w:t>
      </w:r>
    </w:p>
    <w:p w14:paraId="2CD6E5EA" w14:textId="77777777" w:rsidR="00754457" w:rsidRDefault="00754457" w:rsidP="00754457">
      <w:pPr>
        <w:pStyle w:val="Code"/>
      </w:pPr>
      <w:r>
        <w:t xml:space="preserve">    version             [2]  MMSVersion,</w:t>
      </w:r>
    </w:p>
    <w:p w14:paraId="4B3F04FE" w14:textId="77777777" w:rsidR="00754457" w:rsidRDefault="00754457" w:rsidP="00754457">
      <w:pPr>
        <w:pStyle w:val="Code"/>
      </w:pPr>
      <w:r>
        <w:t xml:space="preserve">    direction           [3]  MMSDirection,</w:t>
      </w:r>
    </w:p>
    <w:p w14:paraId="4BAF6CF3" w14:textId="77777777" w:rsidR="00754457" w:rsidRDefault="00754457" w:rsidP="00754457">
      <w:pPr>
        <w:pStyle w:val="Code"/>
      </w:pPr>
      <w:r>
        <w:t xml:space="preserve">    state               [4]  MMState OPTIONAL,</w:t>
      </w:r>
    </w:p>
    <w:p w14:paraId="23F3769A" w14:textId="77777777" w:rsidR="00754457" w:rsidRDefault="00754457" w:rsidP="00754457">
      <w:pPr>
        <w:pStyle w:val="Code"/>
      </w:pPr>
      <w:r>
        <w:t xml:space="preserve">    flags               [5]  MMFlags OPTIONAL,</w:t>
      </w:r>
    </w:p>
    <w:p w14:paraId="4E19C0FE" w14:textId="77777777" w:rsidR="00754457" w:rsidRDefault="00754457" w:rsidP="00754457">
      <w:pPr>
        <w:pStyle w:val="Code"/>
      </w:pPr>
      <w:r>
        <w:t xml:space="preserve">    contentType         [6]  UTF8String,</w:t>
      </w:r>
    </w:p>
    <w:p w14:paraId="4D0DC250" w14:textId="77777777" w:rsidR="00754457" w:rsidRDefault="00754457" w:rsidP="00754457">
      <w:pPr>
        <w:pStyle w:val="Code"/>
      </w:pPr>
      <w:r>
        <w:t xml:space="preserve">    contentLocation     [7]  UTF8String OPTIONAL,</w:t>
      </w:r>
    </w:p>
    <w:p w14:paraId="23E46270" w14:textId="77777777" w:rsidR="00754457" w:rsidRDefault="00754457" w:rsidP="00754457">
      <w:pPr>
        <w:pStyle w:val="Code"/>
      </w:pPr>
      <w:r>
        <w:t xml:space="preserve">    storeStatus         [8]  MMSStoreStatus,</w:t>
      </w:r>
    </w:p>
    <w:p w14:paraId="0BA12155" w14:textId="77777777" w:rsidR="00754457" w:rsidRDefault="00754457" w:rsidP="00754457">
      <w:pPr>
        <w:pStyle w:val="Code"/>
      </w:pPr>
      <w:r>
        <w:t xml:space="preserve">    storeStatusText     [9]  UTF8String OPTIONAL,</w:t>
      </w:r>
    </w:p>
    <w:p w14:paraId="3F8867A9" w14:textId="77777777" w:rsidR="00754457" w:rsidRDefault="00754457" w:rsidP="00754457">
      <w:pPr>
        <w:pStyle w:val="Code"/>
      </w:pPr>
      <w:r>
        <w:t xml:space="preserve">    mMessages           [10] SEQUENCE OF MMBoxDescription</w:t>
      </w:r>
    </w:p>
    <w:p w14:paraId="6EFD978F" w14:textId="77777777" w:rsidR="00754457" w:rsidRDefault="00754457" w:rsidP="00754457">
      <w:pPr>
        <w:pStyle w:val="Code"/>
      </w:pPr>
      <w:r>
        <w:t>}</w:t>
      </w:r>
    </w:p>
    <w:p w14:paraId="11AC28A3" w14:textId="77777777" w:rsidR="00754457" w:rsidRDefault="00754457" w:rsidP="00754457">
      <w:pPr>
        <w:pStyle w:val="Code"/>
      </w:pPr>
    </w:p>
    <w:p w14:paraId="149FA70C" w14:textId="77777777" w:rsidR="00754457" w:rsidRDefault="00754457" w:rsidP="00754457">
      <w:pPr>
        <w:pStyle w:val="Code"/>
      </w:pPr>
      <w:r>
        <w:t>MMSMBoxDelete ::= SEQUENCE</w:t>
      </w:r>
    </w:p>
    <w:p w14:paraId="4BD822D1" w14:textId="77777777" w:rsidR="00754457" w:rsidRDefault="00754457" w:rsidP="00754457">
      <w:pPr>
        <w:pStyle w:val="Code"/>
      </w:pPr>
      <w:r>
        <w:t>{</w:t>
      </w:r>
    </w:p>
    <w:p w14:paraId="3DBC9341" w14:textId="77777777" w:rsidR="00754457" w:rsidRDefault="00754457" w:rsidP="00754457">
      <w:pPr>
        <w:pStyle w:val="Code"/>
      </w:pPr>
      <w:r>
        <w:t xml:space="preserve">    transactionID       [1] UTF8String,</w:t>
      </w:r>
    </w:p>
    <w:p w14:paraId="0669EA9A" w14:textId="77777777" w:rsidR="00754457" w:rsidRDefault="00754457" w:rsidP="00754457">
      <w:pPr>
        <w:pStyle w:val="Code"/>
      </w:pPr>
      <w:r>
        <w:t xml:space="preserve">    version             [2] MMSVersion,</w:t>
      </w:r>
    </w:p>
    <w:p w14:paraId="2859BC16" w14:textId="77777777" w:rsidR="00754457" w:rsidRDefault="00754457" w:rsidP="00754457">
      <w:pPr>
        <w:pStyle w:val="Code"/>
      </w:pPr>
      <w:r>
        <w:t xml:space="preserve">    direction           [3] MMSDirection,</w:t>
      </w:r>
    </w:p>
    <w:p w14:paraId="15915CEE" w14:textId="77777777" w:rsidR="00754457" w:rsidRDefault="00754457" w:rsidP="00754457">
      <w:pPr>
        <w:pStyle w:val="Code"/>
      </w:pPr>
      <w:r>
        <w:t xml:space="preserve">    contentLocationReq  [4] SEQUENCE OF UTF8String,</w:t>
      </w:r>
    </w:p>
    <w:p w14:paraId="04A6CE23" w14:textId="77777777" w:rsidR="00754457" w:rsidRDefault="00754457" w:rsidP="00754457">
      <w:pPr>
        <w:pStyle w:val="Code"/>
      </w:pPr>
      <w:r>
        <w:t xml:space="preserve">    contentLocationConf [5] SEQUENCE OF UTF8String OPTIONAL,</w:t>
      </w:r>
    </w:p>
    <w:p w14:paraId="0E3EC69F" w14:textId="77777777" w:rsidR="00754457" w:rsidRDefault="00754457" w:rsidP="00754457">
      <w:pPr>
        <w:pStyle w:val="Code"/>
      </w:pPr>
      <w:r>
        <w:t xml:space="preserve">    responseStatus      [6] MMSDeleteResponseStatus,</w:t>
      </w:r>
    </w:p>
    <w:p w14:paraId="19567431" w14:textId="77777777" w:rsidR="00754457" w:rsidRDefault="00754457" w:rsidP="00754457">
      <w:pPr>
        <w:pStyle w:val="Code"/>
      </w:pPr>
      <w:r>
        <w:t xml:space="preserve">    responseStatusText  [7] UTF8String OPTIONAL</w:t>
      </w:r>
    </w:p>
    <w:p w14:paraId="24B438A5" w14:textId="77777777" w:rsidR="00754457" w:rsidRDefault="00754457" w:rsidP="00754457">
      <w:pPr>
        <w:pStyle w:val="Code"/>
      </w:pPr>
      <w:r>
        <w:t>}</w:t>
      </w:r>
    </w:p>
    <w:p w14:paraId="30EDD84D" w14:textId="77777777" w:rsidR="00754457" w:rsidRDefault="00754457" w:rsidP="00754457">
      <w:pPr>
        <w:pStyle w:val="Code"/>
      </w:pPr>
    </w:p>
    <w:p w14:paraId="2F8FCAF4" w14:textId="77777777" w:rsidR="00754457" w:rsidRDefault="00754457" w:rsidP="00754457">
      <w:pPr>
        <w:pStyle w:val="Code"/>
      </w:pPr>
      <w:r>
        <w:t>MMSDeliveryReport ::= SEQUENCE</w:t>
      </w:r>
    </w:p>
    <w:p w14:paraId="3A69C955" w14:textId="77777777" w:rsidR="00754457" w:rsidRDefault="00754457" w:rsidP="00754457">
      <w:pPr>
        <w:pStyle w:val="Code"/>
      </w:pPr>
      <w:r>
        <w:t>{</w:t>
      </w:r>
    </w:p>
    <w:p w14:paraId="075DA1CA" w14:textId="77777777" w:rsidR="00754457" w:rsidRDefault="00754457" w:rsidP="00754457">
      <w:pPr>
        <w:pStyle w:val="Code"/>
      </w:pPr>
      <w:r>
        <w:t xml:space="preserve">    version             [1] MMSVersion,</w:t>
      </w:r>
    </w:p>
    <w:p w14:paraId="2E14890B" w14:textId="77777777" w:rsidR="00754457" w:rsidRDefault="00754457" w:rsidP="00754457">
      <w:pPr>
        <w:pStyle w:val="Code"/>
      </w:pPr>
      <w:r>
        <w:t xml:space="preserve">    messageID           [2] UTF8String,</w:t>
      </w:r>
    </w:p>
    <w:p w14:paraId="64DA297C" w14:textId="77777777" w:rsidR="00754457" w:rsidRDefault="00754457" w:rsidP="00754457">
      <w:pPr>
        <w:pStyle w:val="Code"/>
      </w:pPr>
      <w:r>
        <w:t xml:space="preserve">    terminatingMMSParty [3] SEQUENCE OF MMSParty,</w:t>
      </w:r>
    </w:p>
    <w:p w14:paraId="2076669F" w14:textId="77777777" w:rsidR="00754457" w:rsidRDefault="00754457" w:rsidP="00754457">
      <w:pPr>
        <w:pStyle w:val="Code"/>
      </w:pPr>
      <w:r>
        <w:t xml:space="preserve">    mMSDateTime         [4] Timestamp,</w:t>
      </w:r>
    </w:p>
    <w:p w14:paraId="794B9CCD" w14:textId="77777777" w:rsidR="00754457" w:rsidRDefault="00754457" w:rsidP="00754457">
      <w:pPr>
        <w:pStyle w:val="Code"/>
      </w:pPr>
      <w:r>
        <w:t xml:space="preserve">    responseStatus      [5] MMSResponseStatus,</w:t>
      </w:r>
    </w:p>
    <w:p w14:paraId="64CB69C5" w14:textId="77777777" w:rsidR="00754457" w:rsidRDefault="00754457" w:rsidP="00754457">
      <w:pPr>
        <w:pStyle w:val="Code"/>
      </w:pPr>
      <w:r>
        <w:t xml:space="preserve">    responseStatusText  [6] UTF8String OPTIONAL,</w:t>
      </w:r>
    </w:p>
    <w:p w14:paraId="6AA589CC" w14:textId="77777777" w:rsidR="00754457" w:rsidRDefault="00754457" w:rsidP="00754457">
      <w:pPr>
        <w:pStyle w:val="Code"/>
      </w:pPr>
      <w:r>
        <w:t xml:space="preserve">    applicID            [7] UTF8String OPTIONAL,</w:t>
      </w:r>
    </w:p>
    <w:p w14:paraId="6BA45224" w14:textId="77777777" w:rsidR="00754457" w:rsidRDefault="00754457" w:rsidP="00754457">
      <w:pPr>
        <w:pStyle w:val="Code"/>
      </w:pPr>
      <w:r>
        <w:t xml:space="preserve">    replyApplicID       [8] UTF8String OPTIONAL,</w:t>
      </w:r>
    </w:p>
    <w:p w14:paraId="19F012A9" w14:textId="77777777" w:rsidR="00754457" w:rsidRDefault="00754457" w:rsidP="00754457">
      <w:pPr>
        <w:pStyle w:val="Code"/>
      </w:pPr>
      <w:r>
        <w:t xml:space="preserve">    auxApplicInfo       [9] UTF8String OPTIONAL</w:t>
      </w:r>
    </w:p>
    <w:p w14:paraId="2A08A04F" w14:textId="77777777" w:rsidR="00754457" w:rsidRDefault="00754457" w:rsidP="00754457">
      <w:pPr>
        <w:pStyle w:val="Code"/>
      </w:pPr>
      <w:r>
        <w:t>}</w:t>
      </w:r>
    </w:p>
    <w:p w14:paraId="27FAB20B" w14:textId="77777777" w:rsidR="00754457" w:rsidRDefault="00754457" w:rsidP="00754457">
      <w:pPr>
        <w:pStyle w:val="Code"/>
      </w:pPr>
    </w:p>
    <w:p w14:paraId="578D2470" w14:textId="77777777" w:rsidR="00754457" w:rsidRDefault="00754457" w:rsidP="00754457">
      <w:pPr>
        <w:pStyle w:val="Code"/>
      </w:pPr>
      <w:r>
        <w:t>MMSDeliveryReportNonLocalTarget ::= SEQUENCE</w:t>
      </w:r>
    </w:p>
    <w:p w14:paraId="5CBBD1B9" w14:textId="77777777" w:rsidR="00754457" w:rsidRDefault="00754457" w:rsidP="00754457">
      <w:pPr>
        <w:pStyle w:val="Code"/>
      </w:pPr>
      <w:r>
        <w:t>{</w:t>
      </w:r>
    </w:p>
    <w:p w14:paraId="2C699BC5" w14:textId="77777777" w:rsidR="00754457" w:rsidRDefault="00754457" w:rsidP="00754457">
      <w:pPr>
        <w:pStyle w:val="Code"/>
      </w:pPr>
      <w:r>
        <w:t xml:space="preserve">    version             [1]  MMSVersion,</w:t>
      </w:r>
    </w:p>
    <w:p w14:paraId="6A89AE2E" w14:textId="77777777" w:rsidR="00754457" w:rsidRDefault="00754457" w:rsidP="00754457">
      <w:pPr>
        <w:pStyle w:val="Code"/>
      </w:pPr>
      <w:r>
        <w:t xml:space="preserve">    transactionID       [2]  UTF8String,</w:t>
      </w:r>
    </w:p>
    <w:p w14:paraId="3EEBFDD7" w14:textId="77777777" w:rsidR="00754457" w:rsidRDefault="00754457" w:rsidP="00754457">
      <w:pPr>
        <w:pStyle w:val="Code"/>
      </w:pPr>
      <w:r>
        <w:t xml:space="preserve">    messageID           [3]  UTF8String,</w:t>
      </w:r>
    </w:p>
    <w:p w14:paraId="7E7606DB" w14:textId="77777777" w:rsidR="00754457" w:rsidRDefault="00754457" w:rsidP="00754457">
      <w:pPr>
        <w:pStyle w:val="Code"/>
      </w:pPr>
      <w:r>
        <w:t xml:space="preserve">    terminatingMMSParty [4]  SEQUENCE OF MMSParty,</w:t>
      </w:r>
    </w:p>
    <w:p w14:paraId="10F1F307" w14:textId="77777777" w:rsidR="00754457" w:rsidRDefault="00754457" w:rsidP="00754457">
      <w:pPr>
        <w:pStyle w:val="Code"/>
      </w:pPr>
      <w:r>
        <w:t xml:space="preserve">    originatingMMSParty [5]  MMSParty,</w:t>
      </w:r>
    </w:p>
    <w:p w14:paraId="2D050393" w14:textId="77777777" w:rsidR="00754457" w:rsidRDefault="00754457" w:rsidP="00754457">
      <w:pPr>
        <w:pStyle w:val="Code"/>
      </w:pPr>
      <w:r>
        <w:t xml:space="preserve">    direction           [6]  MMSDirection,</w:t>
      </w:r>
    </w:p>
    <w:p w14:paraId="3466E270" w14:textId="77777777" w:rsidR="00754457" w:rsidRDefault="00754457" w:rsidP="00754457">
      <w:pPr>
        <w:pStyle w:val="Code"/>
      </w:pPr>
      <w:r>
        <w:t xml:space="preserve">    mMSDateTime         [7]  Timestamp,</w:t>
      </w:r>
    </w:p>
    <w:p w14:paraId="6A09B9D4" w14:textId="77777777" w:rsidR="00754457" w:rsidRDefault="00754457" w:rsidP="00754457">
      <w:pPr>
        <w:pStyle w:val="Code"/>
      </w:pPr>
      <w:r>
        <w:t xml:space="preserve">    forwardToOriginator [8]  BOOLEAN OPTIONAL,</w:t>
      </w:r>
    </w:p>
    <w:p w14:paraId="122ADD60" w14:textId="77777777" w:rsidR="00754457" w:rsidRDefault="00754457" w:rsidP="00754457">
      <w:pPr>
        <w:pStyle w:val="Code"/>
      </w:pPr>
      <w:r>
        <w:t xml:space="preserve">    status              [9]  MMStatus,</w:t>
      </w:r>
    </w:p>
    <w:p w14:paraId="117B59CF" w14:textId="77777777" w:rsidR="00754457" w:rsidRDefault="00754457" w:rsidP="00754457">
      <w:pPr>
        <w:pStyle w:val="Code"/>
      </w:pPr>
      <w:r>
        <w:t xml:space="preserve">    statusExtension     [10] MMStatusExtension,</w:t>
      </w:r>
    </w:p>
    <w:p w14:paraId="44311AF0" w14:textId="77777777" w:rsidR="00754457" w:rsidRDefault="00754457" w:rsidP="00754457">
      <w:pPr>
        <w:pStyle w:val="Code"/>
      </w:pPr>
      <w:r>
        <w:t xml:space="preserve">    statusText          [11] MMStatusText,</w:t>
      </w:r>
    </w:p>
    <w:p w14:paraId="2AE340A1" w14:textId="77777777" w:rsidR="00754457" w:rsidRDefault="00754457" w:rsidP="00754457">
      <w:pPr>
        <w:pStyle w:val="Code"/>
      </w:pPr>
      <w:r>
        <w:t xml:space="preserve">    applicID            [12] UTF8String OPTIONAL,</w:t>
      </w:r>
    </w:p>
    <w:p w14:paraId="6B33395A" w14:textId="77777777" w:rsidR="00754457" w:rsidRDefault="00754457" w:rsidP="00754457">
      <w:pPr>
        <w:pStyle w:val="Code"/>
      </w:pPr>
      <w:r>
        <w:t xml:space="preserve">    replyApplicID       [13] UTF8String OPTIONAL,</w:t>
      </w:r>
    </w:p>
    <w:p w14:paraId="272C1BDF" w14:textId="77777777" w:rsidR="00754457" w:rsidRDefault="00754457" w:rsidP="00754457">
      <w:pPr>
        <w:pStyle w:val="Code"/>
      </w:pPr>
      <w:r>
        <w:t xml:space="preserve">    auxApplicInfo       [14] UTF8String OPTIONAL</w:t>
      </w:r>
    </w:p>
    <w:p w14:paraId="6235FC52" w14:textId="77777777" w:rsidR="00754457" w:rsidRDefault="00754457" w:rsidP="00754457">
      <w:pPr>
        <w:pStyle w:val="Code"/>
      </w:pPr>
      <w:r>
        <w:t>}</w:t>
      </w:r>
    </w:p>
    <w:p w14:paraId="4C1DCC7A" w14:textId="77777777" w:rsidR="00754457" w:rsidRDefault="00754457" w:rsidP="00754457">
      <w:pPr>
        <w:pStyle w:val="Code"/>
      </w:pPr>
    </w:p>
    <w:p w14:paraId="2E3A335F" w14:textId="77777777" w:rsidR="00754457" w:rsidRDefault="00754457" w:rsidP="00754457">
      <w:pPr>
        <w:pStyle w:val="Code"/>
      </w:pPr>
      <w:r>
        <w:t>MMSReadReport ::= SEQUENCE</w:t>
      </w:r>
    </w:p>
    <w:p w14:paraId="09D18F31" w14:textId="77777777" w:rsidR="00754457" w:rsidRDefault="00754457" w:rsidP="00754457">
      <w:pPr>
        <w:pStyle w:val="Code"/>
      </w:pPr>
      <w:r>
        <w:t>{</w:t>
      </w:r>
    </w:p>
    <w:p w14:paraId="476F0FCF" w14:textId="77777777" w:rsidR="00754457" w:rsidRDefault="00754457" w:rsidP="00754457">
      <w:pPr>
        <w:pStyle w:val="Code"/>
      </w:pPr>
      <w:r>
        <w:t xml:space="preserve">    version             [1] MMSVersion,</w:t>
      </w:r>
    </w:p>
    <w:p w14:paraId="0ABE5D35" w14:textId="77777777" w:rsidR="00754457" w:rsidRDefault="00754457" w:rsidP="00754457">
      <w:pPr>
        <w:pStyle w:val="Code"/>
      </w:pPr>
      <w:r>
        <w:t xml:space="preserve">    messageID           [2] UTF8String,</w:t>
      </w:r>
    </w:p>
    <w:p w14:paraId="440A6809" w14:textId="77777777" w:rsidR="00754457" w:rsidRDefault="00754457" w:rsidP="00754457">
      <w:pPr>
        <w:pStyle w:val="Code"/>
      </w:pPr>
      <w:r>
        <w:t xml:space="preserve">    terminatingMMSParty [3] SEQUENCE OF MMSParty,</w:t>
      </w:r>
    </w:p>
    <w:p w14:paraId="5E45FA6F" w14:textId="77777777" w:rsidR="00754457" w:rsidRDefault="00754457" w:rsidP="00754457">
      <w:pPr>
        <w:pStyle w:val="Code"/>
      </w:pPr>
      <w:r>
        <w:t xml:space="preserve">    originatingMMSParty [4] SEQUENCE OF MMSParty,</w:t>
      </w:r>
    </w:p>
    <w:p w14:paraId="3DA55402" w14:textId="77777777" w:rsidR="00754457" w:rsidRDefault="00754457" w:rsidP="00754457">
      <w:pPr>
        <w:pStyle w:val="Code"/>
      </w:pPr>
      <w:r>
        <w:t xml:space="preserve">    direction           [5] MMSDirection,</w:t>
      </w:r>
    </w:p>
    <w:p w14:paraId="0A94A8D9" w14:textId="77777777" w:rsidR="00754457" w:rsidRDefault="00754457" w:rsidP="00754457">
      <w:pPr>
        <w:pStyle w:val="Code"/>
      </w:pPr>
      <w:r>
        <w:t xml:space="preserve">    mMSDateTime         [6] Timestamp,</w:t>
      </w:r>
    </w:p>
    <w:p w14:paraId="041E3153" w14:textId="77777777" w:rsidR="00754457" w:rsidRDefault="00754457" w:rsidP="00754457">
      <w:pPr>
        <w:pStyle w:val="Code"/>
      </w:pPr>
      <w:r>
        <w:t xml:space="preserve">    readStatus          [7] MMSReadStatus,</w:t>
      </w:r>
    </w:p>
    <w:p w14:paraId="1557023D" w14:textId="77777777" w:rsidR="00754457" w:rsidRDefault="00754457" w:rsidP="00754457">
      <w:pPr>
        <w:pStyle w:val="Code"/>
      </w:pPr>
      <w:r>
        <w:t xml:space="preserve">    applicID            [8] UTF8String OPTIONAL,</w:t>
      </w:r>
    </w:p>
    <w:p w14:paraId="45FDA3C5" w14:textId="77777777" w:rsidR="00754457" w:rsidRDefault="00754457" w:rsidP="00754457">
      <w:pPr>
        <w:pStyle w:val="Code"/>
      </w:pPr>
      <w:r>
        <w:t xml:space="preserve">    replyApplicID       [9] UTF8String OPTIONAL,</w:t>
      </w:r>
    </w:p>
    <w:p w14:paraId="2E808C97" w14:textId="77777777" w:rsidR="00754457" w:rsidRDefault="00754457" w:rsidP="00754457">
      <w:pPr>
        <w:pStyle w:val="Code"/>
      </w:pPr>
      <w:r>
        <w:t xml:space="preserve">    auxApplicInfo       [10] UTF8String OPTIONAL</w:t>
      </w:r>
    </w:p>
    <w:p w14:paraId="149E5666" w14:textId="77777777" w:rsidR="00754457" w:rsidRDefault="00754457" w:rsidP="00754457">
      <w:pPr>
        <w:pStyle w:val="Code"/>
      </w:pPr>
      <w:r>
        <w:t>}</w:t>
      </w:r>
    </w:p>
    <w:p w14:paraId="19653CDB" w14:textId="77777777" w:rsidR="00754457" w:rsidRDefault="00754457" w:rsidP="00754457">
      <w:pPr>
        <w:pStyle w:val="Code"/>
      </w:pPr>
    </w:p>
    <w:p w14:paraId="5BDC6111" w14:textId="77777777" w:rsidR="00754457" w:rsidRDefault="00754457" w:rsidP="00754457">
      <w:pPr>
        <w:pStyle w:val="Code"/>
      </w:pPr>
      <w:r>
        <w:t>MMSReadReportNonLocalTarget ::= SEQUENCE</w:t>
      </w:r>
    </w:p>
    <w:p w14:paraId="3084BC44" w14:textId="77777777" w:rsidR="00754457" w:rsidRDefault="00754457" w:rsidP="00754457">
      <w:pPr>
        <w:pStyle w:val="Code"/>
      </w:pPr>
      <w:r>
        <w:t>{</w:t>
      </w:r>
    </w:p>
    <w:p w14:paraId="6F37568A" w14:textId="77777777" w:rsidR="00754457" w:rsidRDefault="00754457" w:rsidP="00754457">
      <w:pPr>
        <w:pStyle w:val="Code"/>
      </w:pPr>
      <w:r>
        <w:t xml:space="preserve">    version             [1] MMSVersion,</w:t>
      </w:r>
    </w:p>
    <w:p w14:paraId="38FFE42B" w14:textId="77777777" w:rsidR="00754457" w:rsidRDefault="00754457" w:rsidP="00754457">
      <w:pPr>
        <w:pStyle w:val="Code"/>
      </w:pPr>
      <w:r>
        <w:t xml:space="preserve">    transactionID       [2] UTF8String,</w:t>
      </w:r>
    </w:p>
    <w:p w14:paraId="4BE11F29" w14:textId="77777777" w:rsidR="00754457" w:rsidRDefault="00754457" w:rsidP="00754457">
      <w:pPr>
        <w:pStyle w:val="Code"/>
      </w:pPr>
      <w:r>
        <w:t xml:space="preserve">    terminatingMMSParty [3] SEQUENCE OF MMSParty,</w:t>
      </w:r>
    </w:p>
    <w:p w14:paraId="1675440F" w14:textId="77777777" w:rsidR="00754457" w:rsidRDefault="00754457" w:rsidP="00754457">
      <w:pPr>
        <w:pStyle w:val="Code"/>
      </w:pPr>
      <w:r>
        <w:t xml:space="preserve">    originatingMMSParty [4] SEQUENCE OF MMSParty,</w:t>
      </w:r>
    </w:p>
    <w:p w14:paraId="2BC0B6F6" w14:textId="77777777" w:rsidR="00754457" w:rsidRDefault="00754457" w:rsidP="00754457">
      <w:pPr>
        <w:pStyle w:val="Code"/>
      </w:pPr>
      <w:r>
        <w:t xml:space="preserve">    direction           [5] MMSDirection,</w:t>
      </w:r>
    </w:p>
    <w:p w14:paraId="1B37C819" w14:textId="77777777" w:rsidR="00754457" w:rsidRDefault="00754457" w:rsidP="00754457">
      <w:pPr>
        <w:pStyle w:val="Code"/>
      </w:pPr>
      <w:r>
        <w:t xml:space="preserve">    messageID           [6] UTF8String,</w:t>
      </w:r>
    </w:p>
    <w:p w14:paraId="46041A8F" w14:textId="77777777" w:rsidR="00754457" w:rsidRDefault="00754457" w:rsidP="00754457">
      <w:pPr>
        <w:pStyle w:val="Code"/>
      </w:pPr>
      <w:r>
        <w:t xml:space="preserve">    mMSDateTime         [7] Timestamp,</w:t>
      </w:r>
    </w:p>
    <w:p w14:paraId="267BB19F" w14:textId="77777777" w:rsidR="00754457" w:rsidRDefault="00754457" w:rsidP="00754457">
      <w:pPr>
        <w:pStyle w:val="Code"/>
      </w:pPr>
      <w:r>
        <w:t xml:space="preserve">    readStatus          [8] MMSReadStatus,</w:t>
      </w:r>
    </w:p>
    <w:p w14:paraId="7259FA26" w14:textId="77777777" w:rsidR="00754457" w:rsidRDefault="00754457" w:rsidP="00754457">
      <w:pPr>
        <w:pStyle w:val="Code"/>
      </w:pPr>
      <w:r>
        <w:t xml:space="preserve">    readStatusText      [9] MMSReadStatusText OPTIONAL,</w:t>
      </w:r>
    </w:p>
    <w:p w14:paraId="00DE7866" w14:textId="77777777" w:rsidR="00754457" w:rsidRDefault="00754457" w:rsidP="00754457">
      <w:pPr>
        <w:pStyle w:val="Code"/>
      </w:pPr>
      <w:r>
        <w:t xml:space="preserve">    applicID            [10] UTF8String OPTIONAL,</w:t>
      </w:r>
    </w:p>
    <w:p w14:paraId="71BD8671" w14:textId="77777777" w:rsidR="00754457" w:rsidRDefault="00754457" w:rsidP="00754457">
      <w:pPr>
        <w:pStyle w:val="Code"/>
      </w:pPr>
      <w:r>
        <w:t xml:space="preserve">    replyApplicID       [11] UTF8String OPTIONAL,</w:t>
      </w:r>
    </w:p>
    <w:p w14:paraId="0EDB8F65" w14:textId="77777777" w:rsidR="00754457" w:rsidRDefault="00754457" w:rsidP="00754457">
      <w:pPr>
        <w:pStyle w:val="Code"/>
      </w:pPr>
      <w:r>
        <w:t xml:space="preserve">    auxApplicInfo       [12] UTF8String OPTIONAL</w:t>
      </w:r>
    </w:p>
    <w:p w14:paraId="1818DBC1" w14:textId="77777777" w:rsidR="00754457" w:rsidRDefault="00754457" w:rsidP="00754457">
      <w:pPr>
        <w:pStyle w:val="Code"/>
      </w:pPr>
      <w:r>
        <w:t>}</w:t>
      </w:r>
    </w:p>
    <w:p w14:paraId="0CB32839" w14:textId="77777777" w:rsidR="00754457" w:rsidRDefault="00754457" w:rsidP="00754457">
      <w:pPr>
        <w:pStyle w:val="Code"/>
      </w:pPr>
    </w:p>
    <w:p w14:paraId="501AD385" w14:textId="77777777" w:rsidR="00754457" w:rsidRDefault="00754457" w:rsidP="00754457">
      <w:pPr>
        <w:pStyle w:val="Code"/>
      </w:pPr>
      <w:r>
        <w:t>MMSCancel ::= SEQUENCE</w:t>
      </w:r>
    </w:p>
    <w:p w14:paraId="303173BA" w14:textId="77777777" w:rsidR="00754457" w:rsidRDefault="00754457" w:rsidP="00754457">
      <w:pPr>
        <w:pStyle w:val="Code"/>
      </w:pPr>
      <w:r>
        <w:t>{</w:t>
      </w:r>
    </w:p>
    <w:p w14:paraId="74317B50" w14:textId="77777777" w:rsidR="00754457" w:rsidRDefault="00754457" w:rsidP="00754457">
      <w:pPr>
        <w:pStyle w:val="Code"/>
      </w:pPr>
      <w:r>
        <w:t xml:space="preserve">    transactionID [1] UTF8String,</w:t>
      </w:r>
    </w:p>
    <w:p w14:paraId="2954969D" w14:textId="77777777" w:rsidR="00754457" w:rsidRDefault="00754457" w:rsidP="00754457">
      <w:pPr>
        <w:pStyle w:val="Code"/>
      </w:pPr>
      <w:r>
        <w:t xml:space="preserve">    version       [2] MMSVersion,</w:t>
      </w:r>
    </w:p>
    <w:p w14:paraId="2D22C3E7" w14:textId="77777777" w:rsidR="00754457" w:rsidRDefault="00754457" w:rsidP="00754457">
      <w:pPr>
        <w:pStyle w:val="Code"/>
      </w:pPr>
      <w:r>
        <w:t xml:space="preserve">    cancelID      [3] UTF8String,</w:t>
      </w:r>
    </w:p>
    <w:p w14:paraId="29C2379B" w14:textId="77777777" w:rsidR="00754457" w:rsidRDefault="00754457" w:rsidP="00754457">
      <w:pPr>
        <w:pStyle w:val="Code"/>
      </w:pPr>
      <w:r>
        <w:t xml:space="preserve">    direction     [4] MMSDirection</w:t>
      </w:r>
    </w:p>
    <w:p w14:paraId="1ADC021D" w14:textId="77777777" w:rsidR="00754457" w:rsidRDefault="00754457" w:rsidP="00754457">
      <w:pPr>
        <w:pStyle w:val="Code"/>
      </w:pPr>
      <w:r>
        <w:t>}</w:t>
      </w:r>
    </w:p>
    <w:p w14:paraId="0549CCFC" w14:textId="77777777" w:rsidR="00754457" w:rsidRDefault="00754457" w:rsidP="00754457">
      <w:pPr>
        <w:pStyle w:val="Code"/>
      </w:pPr>
    </w:p>
    <w:p w14:paraId="7B4986BB" w14:textId="77777777" w:rsidR="00754457" w:rsidRDefault="00754457" w:rsidP="00754457">
      <w:pPr>
        <w:pStyle w:val="Code"/>
      </w:pPr>
      <w:r>
        <w:t>MMSMBoxViewRequest ::= SEQUENCE</w:t>
      </w:r>
    </w:p>
    <w:p w14:paraId="4EC2B40F" w14:textId="77777777" w:rsidR="00754457" w:rsidRDefault="00754457" w:rsidP="00754457">
      <w:pPr>
        <w:pStyle w:val="Code"/>
      </w:pPr>
      <w:r>
        <w:t>{</w:t>
      </w:r>
    </w:p>
    <w:p w14:paraId="1E8294AB" w14:textId="77777777" w:rsidR="00754457" w:rsidRDefault="00754457" w:rsidP="00754457">
      <w:pPr>
        <w:pStyle w:val="Code"/>
      </w:pPr>
      <w:r>
        <w:t xml:space="preserve">    transactionID   [1]  UTF8String,</w:t>
      </w:r>
    </w:p>
    <w:p w14:paraId="128E2935" w14:textId="77777777" w:rsidR="00754457" w:rsidRDefault="00754457" w:rsidP="00754457">
      <w:pPr>
        <w:pStyle w:val="Code"/>
      </w:pPr>
      <w:r>
        <w:t xml:space="preserve">    version         [2]  MMSVersion,</w:t>
      </w:r>
    </w:p>
    <w:p w14:paraId="72CF9BDC" w14:textId="77777777" w:rsidR="00754457" w:rsidRDefault="00754457" w:rsidP="00754457">
      <w:pPr>
        <w:pStyle w:val="Code"/>
      </w:pPr>
      <w:r>
        <w:t xml:space="preserve">    contentLocation [3]  UTF8String OPTIONAL,</w:t>
      </w:r>
    </w:p>
    <w:p w14:paraId="219B3D50" w14:textId="77777777" w:rsidR="00754457" w:rsidRDefault="00754457" w:rsidP="00754457">
      <w:pPr>
        <w:pStyle w:val="Code"/>
      </w:pPr>
      <w:r>
        <w:t xml:space="preserve">    state           [4]  SEQUENCE OF MMState OPTIONAL,</w:t>
      </w:r>
    </w:p>
    <w:p w14:paraId="5B8BD93D" w14:textId="77777777" w:rsidR="00754457" w:rsidRDefault="00754457" w:rsidP="00754457">
      <w:pPr>
        <w:pStyle w:val="Code"/>
      </w:pPr>
      <w:r>
        <w:t xml:space="preserve">    flags           [5]  SEQUENCE OF MMFlags OPTIONAL,</w:t>
      </w:r>
    </w:p>
    <w:p w14:paraId="1F19D553" w14:textId="77777777" w:rsidR="00754457" w:rsidRDefault="00754457" w:rsidP="00754457">
      <w:pPr>
        <w:pStyle w:val="Code"/>
      </w:pPr>
      <w:r>
        <w:t xml:space="preserve">    start           [6]  INTEGER OPTIONAL,</w:t>
      </w:r>
    </w:p>
    <w:p w14:paraId="3D1994AA" w14:textId="77777777" w:rsidR="00754457" w:rsidRDefault="00754457" w:rsidP="00754457">
      <w:pPr>
        <w:pStyle w:val="Code"/>
      </w:pPr>
      <w:r>
        <w:t xml:space="preserve">    limit           [7]  INTEGER OPTIONAL,</w:t>
      </w:r>
    </w:p>
    <w:p w14:paraId="19690A7D" w14:textId="77777777" w:rsidR="00754457" w:rsidRDefault="00754457" w:rsidP="00754457">
      <w:pPr>
        <w:pStyle w:val="Code"/>
      </w:pPr>
      <w:r>
        <w:t xml:space="preserve">    attributes      [8]  SEQUENCE OF UTF8String OPTIONAL,</w:t>
      </w:r>
    </w:p>
    <w:p w14:paraId="6DC410E2" w14:textId="77777777" w:rsidR="00754457" w:rsidRDefault="00754457" w:rsidP="00754457">
      <w:pPr>
        <w:pStyle w:val="Code"/>
      </w:pPr>
      <w:r>
        <w:t xml:space="preserve">    totals          [9]  INTEGER OPTIONAL,</w:t>
      </w:r>
    </w:p>
    <w:p w14:paraId="15C8A624" w14:textId="77777777" w:rsidR="00754457" w:rsidRDefault="00754457" w:rsidP="00754457">
      <w:pPr>
        <w:pStyle w:val="Code"/>
      </w:pPr>
      <w:r>
        <w:t xml:space="preserve">    quotas          [10] MMSQuota OPTIONAL</w:t>
      </w:r>
    </w:p>
    <w:p w14:paraId="4D9A6641" w14:textId="77777777" w:rsidR="00754457" w:rsidRDefault="00754457" w:rsidP="00754457">
      <w:pPr>
        <w:pStyle w:val="Code"/>
      </w:pPr>
      <w:r>
        <w:t>}</w:t>
      </w:r>
    </w:p>
    <w:p w14:paraId="3751A7C7" w14:textId="77777777" w:rsidR="00754457" w:rsidRDefault="00754457" w:rsidP="00754457">
      <w:pPr>
        <w:pStyle w:val="Code"/>
      </w:pPr>
    </w:p>
    <w:p w14:paraId="529E40CD" w14:textId="77777777" w:rsidR="00754457" w:rsidRDefault="00754457" w:rsidP="00754457">
      <w:pPr>
        <w:pStyle w:val="Code"/>
      </w:pPr>
      <w:r>
        <w:t>MMSMBoxViewResponse ::= SEQUENCE</w:t>
      </w:r>
    </w:p>
    <w:p w14:paraId="1C28EB91" w14:textId="77777777" w:rsidR="00754457" w:rsidRDefault="00754457" w:rsidP="00754457">
      <w:pPr>
        <w:pStyle w:val="Code"/>
      </w:pPr>
      <w:r>
        <w:t>{</w:t>
      </w:r>
    </w:p>
    <w:p w14:paraId="68E1CD26" w14:textId="77777777" w:rsidR="00754457" w:rsidRDefault="00754457" w:rsidP="00754457">
      <w:pPr>
        <w:pStyle w:val="Code"/>
      </w:pPr>
      <w:r>
        <w:t xml:space="preserve">    transactionID   [1]  UTF8String,</w:t>
      </w:r>
    </w:p>
    <w:p w14:paraId="398822D7" w14:textId="77777777" w:rsidR="00754457" w:rsidRDefault="00754457" w:rsidP="00754457">
      <w:pPr>
        <w:pStyle w:val="Code"/>
      </w:pPr>
      <w:r>
        <w:t xml:space="preserve">    version         [2]  MMSVersion,</w:t>
      </w:r>
    </w:p>
    <w:p w14:paraId="36AD6B7F" w14:textId="77777777" w:rsidR="00754457" w:rsidRDefault="00754457" w:rsidP="00754457">
      <w:pPr>
        <w:pStyle w:val="Code"/>
      </w:pPr>
      <w:r>
        <w:t xml:space="preserve">    contentLocation [3]  UTF8String OPTIONAL,</w:t>
      </w:r>
    </w:p>
    <w:p w14:paraId="3601B55D" w14:textId="77777777" w:rsidR="00754457" w:rsidRDefault="00754457" w:rsidP="00754457">
      <w:pPr>
        <w:pStyle w:val="Code"/>
      </w:pPr>
      <w:r>
        <w:t xml:space="preserve">    state           [4]  SEQUENCE OF MMState OPTIONAL,</w:t>
      </w:r>
    </w:p>
    <w:p w14:paraId="7A977C89" w14:textId="77777777" w:rsidR="00754457" w:rsidRDefault="00754457" w:rsidP="00754457">
      <w:pPr>
        <w:pStyle w:val="Code"/>
      </w:pPr>
      <w:r>
        <w:t xml:space="preserve">    flags           [5]  SEQUENCE OF MMFlags OPTIONAL,</w:t>
      </w:r>
    </w:p>
    <w:p w14:paraId="2091861D" w14:textId="77777777" w:rsidR="00754457" w:rsidRDefault="00754457" w:rsidP="00754457">
      <w:pPr>
        <w:pStyle w:val="Code"/>
      </w:pPr>
      <w:r>
        <w:t xml:space="preserve">    start           [6]  INTEGER OPTIONAL,</w:t>
      </w:r>
    </w:p>
    <w:p w14:paraId="09D2C135" w14:textId="77777777" w:rsidR="00754457" w:rsidRDefault="00754457" w:rsidP="00754457">
      <w:pPr>
        <w:pStyle w:val="Code"/>
      </w:pPr>
      <w:r>
        <w:t xml:space="preserve">    limit           [7]  INTEGER OPTIONAL,</w:t>
      </w:r>
    </w:p>
    <w:p w14:paraId="754ACA58" w14:textId="77777777" w:rsidR="00754457" w:rsidRDefault="00754457" w:rsidP="00754457">
      <w:pPr>
        <w:pStyle w:val="Code"/>
      </w:pPr>
      <w:r>
        <w:t xml:space="preserve">    attributes      [8]  SEQUENCE OF UTF8String OPTIONAL,</w:t>
      </w:r>
    </w:p>
    <w:p w14:paraId="514185BB" w14:textId="77777777" w:rsidR="00754457" w:rsidRDefault="00754457" w:rsidP="00754457">
      <w:pPr>
        <w:pStyle w:val="Code"/>
      </w:pPr>
      <w:r>
        <w:t xml:space="preserve">    mMSTotals       [9]  BOOLEAN OPTIONAL,</w:t>
      </w:r>
    </w:p>
    <w:p w14:paraId="59B44933" w14:textId="77777777" w:rsidR="00754457" w:rsidRDefault="00754457" w:rsidP="00754457">
      <w:pPr>
        <w:pStyle w:val="Code"/>
      </w:pPr>
      <w:r>
        <w:t xml:space="preserve">    mMSQuotas       [10] BOOLEAN OPTIONAL,</w:t>
      </w:r>
    </w:p>
    <w:p w14:paraId="74690370" w14:textId="77777777" w:rsidR="00754457" w:rsidRDefault="00754457" w:rsidP="00754457">
      <w:pPr>
        <w:pStyle w:val="Code"/>
      </w:pPr>
      <w:r>
        <w:t xml:space="preserve">    mMessages       [11] SEQUENCE OF MMBoxDescription</w:t>
      </w:r>
    </w:p>
    <w:p w14:paraId="7BB5DEB0" w14:textId="77777777" w:rsidR="00754457" w:rsidRDefault="00754457" w:rsidP="00754457">
      <w:pPr>
        <w:pStyle w:val="Code"/>
      </w:pPr>
      <w:r>
        <w:t>}</w:t>
      </w:r>
    </w:p>
    <w:p w14:paraId="0B2D01A6" w14:textId="77777777" w:rsidR="00754457" w:rsidRDefault="00754457" w:rsidP="00754457">
      <w:pPr>
        <w:pStyle w:val="Code"/>
      </w:pPr>
    </w:p>
    <w:p w14:paraId="58A4EC95" w14:textId="77777777" w:rsidR="00754457" w:rsidRDefault="00754457" w:rsidP="00754457">
      <w:pPr>
        <w:pStyle w:val="Code"/>
      </w:pPr>
      <w:r>
        <w:t>MMBoxDescription ::= SEQUENCE</w:t>
      </w:r>
    </w:p>
    <w:p w14:paraId="4A150192" w14:textId="77777777" w:rsidR="00754457" w:rsidRDefault="00754457" w:rsidP="00754457">
      <w:pPr>
        <w:pStyle w:val="Code"/>
      </w:pPr>
      <w:r>
        <w:t>{</w:t>
      </w:r>
    </w:p>
    <w:p w14:paraId="22EA1808" w14:textId="77777777" w:rsidR="00754457" w:rsidRDefault="00754457" w:rsidP="00754457">
      <w:pPr>
        <w:pStyle w:val="Code"/>
      </w:pPr>
      <w:r>
        <w:t xml:space="preserve">    contentLocation          [1]  UTF8String OPTIONAL,</w:t>
      </w:r>
    </w:p>
    <w:p w14:paraId="09A8A428" w14:textId="77777777" w:rsidR="00754457" w:rsidRDefault="00754457" w:rsidP="00754457">
      <w:pPr>
        <w:pStyle w:val="Code"/>
      </w:pPr>
      <w:r>
        <w:t xml:space="preserve">    messageID                [2]  UTF8String OPTIONAL,</w:t>
      </w:r>
    </w:p>
    <w:p w14:paraId="25AE3D51" w14:textId="77777777" w:rsidR="00754457" w:rsidRDefault="00754457" w:rsidP="00754457">
      <w:pPr>
        <w:pStyle w:val="Code"/>
      </w:pPr>
      <w:r>
        <w:t xml:space="preserve">    state                    [3]  MMState OPTIONAL,</w:t>
      </w:r>
    </w:p>
    <w:p w14:paraId="28731B67" w14:textId="77777777" w:rsidR="00754457" w:rsidRDefault="00754457" w:rsidP="00754457">
      <w:pPr>
        <w:pStyle w:val="Code"/>
      </w:pPr>
      <w:r>
        <w:t xml:space="preserve">    flags                    [4]  SEQUENCE OF MMFlags OPTIONAL,</w:t>
      </w:r>
    </w:p>
    <w:p w14:paraId="62EF0320" w14:textId="77777777" w:rsidR="00754457" w:rsidRDefault="00754457" w:rsidP="00754457">
      <w:pPr>
        <w:pStyle w:val="Code"/>
      </w:pPr>
      <w:r>
        <w:t xml:space="preserve">    dateTime                 [5]  Timestamp OPTIONAL,</w:t>
      </w:r>
    </w:p>
    <w:p w14:paraId="0657D21F" w14:textId="77777777" w:rsidR="00754457" w:rsidRDefault="00754457" w:rsidP="00754457">
      <w:pPr>
        <w:pStyle w:val="Code"/>
      </w:pPr>
      <w:r>
        <w:t xml:space="preserve">    originatingMMSParty      [6]  MMSParty OPTIONAL,</w:t>
      </w:r>
    </w:p>
    <w:p w14:paraId="7224AD86" w14:textId="77777777" w:rsidR="00754457" w:rsidRDefault="00754457" w:rsidP="00754457">
      <w:pPr>
        <w:pStyle w:val="Code"/>
      </w:pPr>
      <w:r>
        <w:t xml:space="preserve">    terminatingMMSParty      [7]  SEQUENCE OF MMSParty OPTIONAL,</w:t>
      </w:r>
    </w:p>
    <w:p w14:paraId="0421EBB7" w14:textId="77777777" w:rsidR="00754457" w:rsidRDefault="00754457" w:rsidP="00754457">
      <w:pPr>
        <w:pStyle w:val="Code"/>
      </w:pPr>
      <w:r>
        <w:t xml:space="preserve">    cCRecipients             [8]  SEQUENCE OF MMSParty OPTIONAL,</w:t>
      </w:r>
    </w:p>
    <w:p w14:paraId="245C6CAD" w14:textId="77777777" w:rsidR="00754457" w:rsidRDefault="00754457" w:rsidP="00754457">
      <w:pPr>
        <w:pStyle w:val="Code"/>
      </w:pPr>
      <w:r>
        <w:t xml:space="preserve">    bCCRecipients            [9]  SEQUENCE OF MMSParty OPTIONAL,</w:t>
      </w:r>
    </w:p>
    <w:p w14:paraId="08C1EE3C" w14:textId="77777777" w:rsidR="00754457" w:rsidRDefault="00754457" w:rsidP="00754457">
      <w:pPr>
        <w:pStyle w:val="Code"/>
      </w:pPr>
      <w:r>
        <w:t xml:space="preserve">    messageClass             [10] MMSMessageClass OPTIONAL,</w:t>
      </w:r>
    </w:p>
    <w:p w14:paraId="12DD2EEB" w14:textId="77777777" w:rsidR="00754457" w:rsidRDefault="00754457" w:rsidP="00754457">
      <w:pPr>
        <w:pStyle w:val="Code"/>
      </w:pPr>
      <w:r>
        <w:t xml:space="preserve">    subject                  [11] MMSSubject OPTIONAL,</w:t>
      </w:r>
    </w:p>
    <w:p w14:paraId="4A5DACE9" w14:textId="77777777" w:rsidR="00754457" w:rsidRDefault="00754457" w:rsidP="00754457">
      <w:pPr>
        <w:pStyle w:val="Code"/>
      </w:pPr>
      <w:r>
        <w:t xml:space="preserve">    priority                 [12] MMSPriority OPTIONAL,</w:t>
      </w:r>
    </w:p>
    <w:p w14:paraId="06BF41B0" w14:textId="77777777" w:rsidR="00754457" w:rsidRDefault="00754457" w:rsidP="00754457">
      <w:pPr>
        <w:pStyle w:val="Code"/>
      </w:pPr>
      <w:r>
        <w:t xml:space="preserve">    deliveryTime             [13] Timestamp OPTIONAL,</w:t>
      </w:r>
    </w:p>
    <w:p w14:paraId="7247A4A6" w14:textId="77777777" w:rsidR="00754457" w:rsidRDefault="00754457" w:rsidP="00754457">
      <w:pPr>
        <w:pStyle w:val="Code"/>
      </w:pPr>
      <w:r>
        <w:t xml:space="preserve">    readReport               [14] BOOLEAN OPTIONAL,</w:t>
      </w:r>
    </w:p>
    <w:p w14:paraId="4184587C" w14:textId="77777777" w:rsidR="00754457" w:rsidRDefault="00754457" w:rsidP="00754457">
      <w:pPr>
        <w:pStyle w:val="Code"/>
      </w:pPr>
      <w:r>
        <w:t xml:space="preserve">    messageSize              [15] INTEGER OPTIONAL,</w:t>
      </w:r>
    </w:p>
    <w:p w14:paraId="0D436158" w14:textId="77777777" w:rsidR="00754457" w:rsidRDefault="00754457" w:rsidP="00754457">
      <w:pPr>
        <w:pStyle w:val="Code"/>
      </w:pPr>
      <w:r>
        <w:t xml:space="preserve">    replyCharging            [16] MMSReplyCharging OPTIONAL,</w:t>
      </w:r>
    </w:p>
    <w:p w14:paraId="6CFA2DB4" w14:textId="77777777" w:rsidR="00754457" w:rsidRDefault="00754457" w:rsidP="00754457">
      <w:pPr>
        <w:pStyle w:val="Code"/>
      </w:pPr>
      <w:r>
        <w:t xml:space="preserve">    previouslySentBy         [17] MMSPreviouslySentBy OPTIONAL,</w:t>
      </w:r>
    </w:p>
    <w:p w14:paraId="54B85032" w14:textId="77777777" w:rsidR="00754457" w:rsidRDefault="00754457" w:rsidP="00754457">
      <w:pPr>
        <w:pStyle w:val="Code"/>
      </w:pPr>
      <w:r>
        <w:t xml:space="preserve">    previouslySentByDateTime [18] Timestamp OPTIONAL,</w:t>
      </w:r>
    </w:p>
    <w:p w14:paraId="3DE9671B" w14:textId="77777777" w:rsidR="00754457" w:rsidRDefault="00754457" w:rsidP="00754457">
      <w:pPr>
        <w:pStyle w:val="Code"/>
      </w:pPr>
      <w:r>
        <w:t xml:space="preserve">    contentType              [19] UTF8String OPTIONAL</w:t>
      </w:r>
    </w:p>
    <w:p w14:paraId="3E254196" w14:textId="77777777" w:rsidR="00754457" w:rsidRDefault="00754457" w:rsidP="00754457">
      <w:pPr>
        <w:pStyle w:val="Code"/>
      </w:pPr>
      <w:r>
        <w:t>}</w:t>
      </w:r>
    </w:p>
    <w:p w14:paraId="3651FBF9" w14:textId="77777777" w:rsidR="00754457" w:rsidRDefault="00754457" w:rsidP="00754457">
      <w:pPr>
        <w:pStyle w:val="Code"/>
      </w:pPr>
    </w:p>
    <w:p w14:paraId="023C4931" w14:textId="77777777" w:rsidR="00754457" w:rsidRDefault="00754457" w:rsidP="00754457">
      <w:pPr>
        <w:pStyle w:val="CodeHeader"/>
      </w:pPr>
      <w:r>
        <w:t>-- =========</w:t>
      </w:r>
    </w:p>
    <w:p w14:paraId="5DD08616" w14:textId="77777777" w:rsidR="00754457" w:rsidRDefault="00754457" w:rsidP="00754457">
      <w:pPr>
        <w:pStyle w:val="CodeHeader"/>
      </w:pPr>
      <w:r>
        <w:t>-- MMS CCPDU</w:t>
      </w:r>
    </w:p>
    <w:p w14:paraId="23B4D70F" w14:textId="77777777" w:rsidR="00754457" w:rsidRDefault="00754457" w:rsidP="00754457">
      <w:pPr>
        <w:pStyle w:val="Code"/>
      </w:pPr>
      <w:r>
        <w:t>-- =========</w:t>
      </w:r>
    </w:p>
    <w:p w14:paraId="6BAB157E" w14:textId="77777777" w:rsidR="00754457" w:rsidRDefault="00754457" w:rsidP="00754457">
      <w:pPr>
        <w:pStyle w:val="Code"/>
      </w:pPr>
    </w:p>
    <w:p w14:paraId="1D6461B6" w14:textId="77777777" w:rsidR="00754457" w:rsidRDefault="00754457" w:rsidP="00754457">
      <w:pPr>
        <w:pStyle w:val="Code"/>
      </w:pPr>
      <w:r>
        <w:t>MMSCCPDU ::= SEQUENCE</w:t>
      </w:r>
    </w:p>
    <w:p w14:paraId="2F053BFD" w14:textId="77777777" w:rsidR="00754457" w:rsidRDefault="00754457" w:rsidP="00754457">
      <w:pPr>
        <w:pStyle w:val="Code"/>
      </w:pPr>
      <w:r>
        <w:t>{</w:t>
      </w:r>
    </w:p>
    <w:p w14:paraId="76DB2D93" w14:textId="77777777" w:rsidR="00754457" w:rsidRDefault="00754457" w:rsidP="00754457">
      <w:pPr>
        <w:pStyle w:val="Code"/>
      </w:pPr>
      <w:r>
        <w:t xml:space="preserve">    version    [1] MMSVersion,</w:t>
      </w:r>
    </w:p>
    <w:p w14:paraId="51706A58" w14:textId="77777777" w:rsidR="00754457" w:rsidRDefault="00754457" w:rsidP="00754457">
      <w:pPr>
        <w:pStyle w:val="Code"/>
      </w:pPr>
      <w:r>
        <w:t xml:space="preserve">    transactionID [2] UTF8String,</w:t>
      </w:r>
    </w:p>
    <w:p w14:paraId="60AC9B3E" w14:textId="77777777" w:rsidR="00754457" w:rsidRDefault="00754457" w:rsidP="00754457">
      <w:pPr>
        <w:pStyle w:val="Code"/>
      </w:pPr>
      <w:r>
        <w:t xml:space="preserve">    mMSContent    [3] OCTET STRING</w:t>
      </w:r>
    </w:p>
    <w:p w14:paraId="58CC7B3B" w14:textId="77777777" w:rsidR="00754457" w:rsidRDefault="00754457" w:rsidP="00754457">
      <w:pPr>
        <w:pStyle w:val="Code"/>
      </w:pPr>
      <w:r>
        <w:t>}</w:t>
      </w:r>
    </w:p>
    <w:p w14:paraId="37A05AE1" w14:textId="77777777" w:rsidR="00754457" w:rsidRDefault="00754457" w:rsidP="00754457">
      <w:pPr>
        <w:pStyle w:val="Code"/>
      </w:pPr>
    </w:p>
    <w:p w14:paraId="1DCB386A" w14:textId="77777777" w:rsidR="00754457" w:rsidRDefault="00754457" w:rsidP="00754457">
      <w:pPr>
        <w:pStyle w:val="CodeHeader"/>
      </w:pPr>
      <w:r>
        <w:t>-- ==============</w:t>
      </w:r>
    </w:p>
    <w:p w14:paraId="184009B6" w14:textId="77777777" w:rsidR="00754457" w:rsidRDefault="00754457" w:rsidP="00754457">
      <w:pPr>
        <w:pStyle w:val="CodeHeader"/>
      </w:pPr>
      <w:r>
        <w:t>-- MMS parameters</w:t>
      </w:r>
    </w:p>
    <w:p w14:paraId="6BC13E5E" w14:textId="77777777" w:rsidR="00754457" w:rsidRDefault="00754457" w:rsidP="00754457">
      <w:pPr>
        <w:pStyle w:val="Code"/>
      </w:pPr>
      <w:r>
        <w:t>-- ==============</w:t>
      </w:r>
    </w:p>
    <w:p w14:paraId="6F827F47" w14:textId="77777777" w:rsidR="00754457" w:rsidRDefault="00754457" w:rsidP="00754457">
      <w:pPr>
        <w:pStyle w:val="Code"/>
      </w:pPr>
    </w:p>
    <w:p w14:paraId="7C59AC9E" w14:textId="77777777" w:rsidR="00754457" w:rsidRDefault="00754457" w:rsidP="00754457">
      <w:pPr>
        <w:pStyle w:val="Code"/>
      </w:pPr>
      <w:r>
        <w:t>MMSAdaptation ::= SEQUENCE</w:t>
      </w:r>
    </w:p>
    <w:p w14:paraId="174023E9" w14:textId="77777777" w:rsidR="00754457" w:rsidRDefault="00754457" w:rsidP="00754457">
      <w:pPr>
        <w:pStyle w:val="Code"/>
      </w:pPr>
      <w:r>
        <w:t>{</w:t>
      </w:r>
    </w:p>
    <w:p w14:paraId="12AE5486" w14:textId="77777777" w:rsidR="00754457" w:rsidRDefault="00754457" w:rsidP="00754457">
      <w:pPr>
        <w:pStyle w:val="Code"/>
      </w:pPr>
      <w:r>
        <w:t xml:space="preserve">    allowed   [1] BOOLEAN,</w:t>
      </w:r>
    </w:p>
    <w:p w14:paraId="44ED58F8" w14:textId="77777777" w:rsidR="00754457" w:rsidRDefault="00754457" w:rsidP="00754457">
      <w:pPr>
        <w:pStyle w:val="Code"/>
      </w:pPr>
      <w:r>
        <w:t xml:space="preserve">    overriden [2] BOOLEAN</w:t>
      </w:r>
    </w:p>
    <w:p w14:paraId="607AF616" w14:textId="77777777" w:rsidR="00754457" w:rsidRDefault="00754457" w:rsidP="00754457">
      <w:pPr>
        <w:pStyle w:val="Code"/>
      </w:pPr>
      <w:r>
        <w:t>}</w:t>
      </w:r>
    </w:p>
    <w:p w14:paraId="683F9B95" w14:textId="77777777" w:rsidR="00754457" w:rsidRDefault="00754457" w:rsidP="00754457">
      <w:pPr>
        <w:pStyle w:val="Code"/>
      </w:pPr>
    </w:p>
    <w:p w14:paraId="6B408B0D" w14:textId="77777777" w:rsidR="00754457" w:rsidRDefault="00754457" w:rsidP="00754457">
      <w:pPr>
        <w:pStyle w:val="Code"/>
      </w:pPr>
      <w:r>
        <w:t>MMSCancelStatus ::= ENUMERATED</w:t>
      </w:r>
    </w:p>
    <w:p w14:paraId="26236F74" w14:textId="77777777" w:rsidR="00754457" w:rsidRDefault="00754457" w:rsidP="00754457">
      <w:pPr>
        <w:pStyle w:val="Code"/>
      </w:pPr>
      <w:r>
        <w:t>{</w:t>
      </w:r>
    </w:p>
    <w:p w14:paraId="38778730" w14:textId="77777777" w:rsidR="00754457" w:rsidRDefault="00754457" w:rsidP="00754457">
      <w:pPr>
        <w:pStyle w:val="Code"/>
      </w:pPr>
      <w:r>
        <w:t xml:space="preserve">    cancelRequestSuccessfullyReceived(1),</w:t>
      </w:r>
    </w:p>
    <w:p w14:paraId="5C8A124E" w14:textId="77777777" w:rsidR="00754457" w:rsidRDefault="00754457" w:rsidP="00754457">
      <w:pPr>
        <w:pStyle w:val="Code"/>
      </w:pPr>
      <w:r>
        <w:t xml:space="preserve">    cancelRequestCorrupted(2)</w:t>
      </w:r>
    </w:p>
    <w:p w14:paraId="37ED1A52" w14:textId="77777777" w:rsidR="00754457" w:rsidRDefault="00754457" w:rsidP="00754457">
      <w:pPr>
        <w:pStyle w:val="Code"/>
      </w:pPr>
      <w:r>
        <w:t>}</w:t>
      </w:r>
    </w:p>
    <w:p w14:paraId="1E17896B" w14:textId="77777777" w:rsidR="00754457" w:rsidRDefault="00754457" w:rsidP="00754457">
      <w:pPr>
        <w:pStyle w:val="Code"/>
      </w:pPr>
    </w:p>
    <w:p w14:paraId="07FF883E" w14:textId="77777777" w:rsidR="00754457" w:rsidRDefault="00754457" w:rsidP="00754457">
      <w:pPr>
        <w:pStyle w:val="Code"/>
      </w:pPr>
      <w:r>
        <w:t>MMSContentClass ::= ENUMERATED</w:t>
      </w:r>
    </w:p>
    <w:p w14:paraId="711A791A" w14:textId="77777777" w:rsidR="00754457" w:rsidRDefault="00754457" w:rsidP="00754457">
      <w:pPr>
        <w:pStyle w:val="Code"/>
      </w:pPr>
      <w:r>
        <w:t>{</w:t>
      </w:r>
    </w:p>
    <w:p w14:paraId="1FA4DEB2" w14:textId="77777777" w:rsidR="00754457" w:rsidRDefault="00754457" w:rsidP="00754457">
      <w:pPr>
        <w:pStyle w:val="Code"/>
      </w:pPr>
      <w:r>
        <w:t xml:space="preserve">    text(1),</w:t>
      </w:r>
    </w:p>
    <w:p w14:paraId="13001D12" w14:textId="77777777" w:rsidR="00754457" w:rsidRDefault="00754457" w:rsidP="00754457">
      <w:pPr>
        <w:pStyle w:val="Code"/>
      </w:pPr>
      <w:r>
        <w:t xml:space="preserve">    imageBasic(2),</w:t>
      </w:r>
    </w:p>
    <w:p w14:paraId="0667FD2E" w14:textId="77777777" w:rsidR="00754457" w:rsidRDefault="00754457" w:rsidP="00754457">
      <w:pPr>
        <w:pStyle w:val="Code"/>
      </w:pPr>
      <w:r>
        <w:t xml:space="preserve">    imageRich(3),</w:t>
      </w:r>
    </w:p>
    <w:p w14:paraId="5E6885AE" w14:textId="77777777" w:rsidR="00754457" w:rsidRDefault="00754457" w:rsidP="00754457">
      <w:pPr>
        <w:pStyle w:val="Code"/>
      </w:pPr>
      <w:r>
        <w:t xml:space="preserve">    videoBasic(4),</w:t>
      </w:r>
    </w:p>
    <w:p w14:paraId="6ADD5859" w14:textId="77777777" w:rsidR="00754457" w:rsidRDefault="00754457" w:rsidP="00754457">
      <w:pPr>
        <w:pStyle w:val="Code"/>
      </w:pPr>
      <w:r>
        <w:t xml:space="preserve">    videoRich(5),</w:t>
      </w:r>
    </w:p>
    <w:p w14:paraId="48933D00" w14:textId="77777777" w:rsidR="00754457" w:rsidRDefault="00754457" w:rsidP="00754457">
      <w:pPr>
        <w:pStyle w:val="Code"/>
      </w:pPr>
      <w:r>
        <w:t xml:space="preserve">    megaPixel(6),</w:t>
      </w:r>
    </w:p>
    <w:p w14:paraId="53980DC7" w14:textId="77777777" w:rsidR="00754457" w:rsidRDefault="00754457" w:rsidP="00754457">
      <w:pPr>
        <w:pStyle w:val="Code"/>
      </w:pPr>
      <w:r>
        <w:t xml:space="preserve">    contentBasic(7),</w:t>
      </w:r>
    </w:p>
    <w:p w14:paraId="0B5570E6" w14:textId="77777777" w:rsidR="00754457" w:rsidRDefault="00754457" w:rsidP="00754457">
      <w:pPr>
        <w:pStyle w:val="Code"/>
      </w:pPr>
      <w:r>
        <w:t xml:space="preserve">    contentRich(8)</w:t>
      </w:r>
    </w:p>
    <w:p w14:paraId="67D8E6B8" w14:textId="77777777" w:rsidR="00754457" w:rsidRDefault="00754457" w:rsidP="00754457">
      <w:pPr>
        <w:pStyle w:val="Code"/>
      </w:pPr>
      <w:r>
        <w:t>}</w:t>
      </w:r>
    </w:p>
    <w:p w14:paraId="0717FF68" w14:textId="77777777" w:rsidR="00754457" w:rsidRDefault="00754457" w:rsidP="00754457">
      <w:pPr>
        <w:pStyle w:val="Code"/>
      </w:pPr>
    </w:p>
    <w:p w14:paraId="3EADF519" w14:textId="77777777" w:rsidR="00754457" w:rsidRDefault="00754457" w:rsidP="00754457">
      <w:pPr>
        <w:pStyle w:val="Code"/>
      </w:pPr>
      <w:r>
        <w:t>MMSContentType ::= UTF8String</w:t>
      </w:r>
    </w:p>
    <w:p w14:paraId="32A0A264" w14:textId="77777777" w:rsidR="00754457" w:rsidRDefault="00754457" w:rsidP="00754457">
      <w:pPr>
        <w:pStyle w:val="Code"/>
      </w:pPr>
    </w:p>
    <w:p w14:paraId="578295CB" w14:textId="77777777" w:rsidR="00754457" w:rsidRDefault="00754457" w:rsidP="00754457">
      <w:pPr>
        <w:pStyle w:val="Code"/>
      </w:pPr>
      <w:r>
        <w:t>MMSDeleteResponseStatus ::= ENUMERATED</w:t>
      </w:r>
    </w:p>
    <w:p w14:paraId="47B960D1" w14:textId="77777777" w:rsidR="00754457" w:rsidRDefault="00754457" w:rsidP="00754457">
      <w:pPr>
        <w:pStyle w:val="Code"/>
      </w:pPr>
      <w:r>
        <w:t>{</w:t>
      </w:r>
    </w:p>
    <w:p w14:paraId="2DC40420" w14:textId="77777777" w:rsidR="00754457" w:rsidRDefault="00754457" w:rsidP="00754457">
      <w:pPr>
        <w:pStyle w:val="Code"/>
      </w:pPr>
      <w:r>
        <w:t xml:space="preserve">    ok(1),</w:t>
      </w:r>
    </w:p>
    <w:p w14:paraId="53DEFD11" w14:textId="77777777" w:rsidR="00754457" w:rsidRDefault="00754457" w:rsidP="00754457">
      <w:pPr>
        <w:pStyle w:val="Code"/>
      </w:pPr>
      <w:r>
        <w:t xml:space="preserve">    errorUnspecified(2),</w:t>
      </w:r>
    </w:p>
    <w:p w14:paraId="2C9F4CEB" w14:textId="77777777" w:rsidR="00754457" w:rsidRDefault="00754457" w:rsidP="00754457">
      <w:pPr>
        <w:pStyle w:val="Code"/>
      </w:pPr>
      <w:r>
        <w:t xml:space="preserve">    errorServiceDenied(3),</w:t>
      </w:r>
    </w:p>
    <w:p w14:paraId="7656A1BE" w14:textId="77777777" w:rsidR="00754457" w:rsidRDefault="00754457" w:rsidP="00754457">
      <w:pPr>
        <w:pStyle w:val="Code"/>
      </w:pPr>
      <w:r>
        <w:t xml:space="preserve">    errorMessageFormatCorrupt(4),</w:t>
      </w:r>
    </w:p>
    <w:p w14:paraId="7487F613" w14:textId="77777777" w:rsidR="00754457" w:rsidRDefault="00754457" w:rsidP="00754457">
      <w:pPr>
        <w:pStyle w:val="Code"/>
      </w:pPr>
      <w:r>
        <w:t xml:space="preserve">    errorSendingAddressUnresolved(5),</w:t>
      </w:r>
    </w:p>
    <w:p w14:paraId="1EF82114" w14:textId="77777777" w:rsidR="00754457" w:rsidRDefault="00754457" w:rsidP="00754457">
      <w:pPr>
        <w:pStyle w:val="Code"/>
      </w:pPr>
      <w:r>
        <w:t xml:space="preserve">    errorMessageNotFound(6),</w:t>
      </w:r>
    </w:p>
    <w:p w14:paraId="3019BE94" w14:textId="77777777" w:rsidR="00754457" w:rsidRDefault="00754457" w:rsidP="00754457">
      <w:pPr>
        <w:pStyle w:val="Code"/>
      </w:pPr>
      <w:r>
        <w:t xml:space="preserve">    errorNetworkProblem(7),</w:t>
      </w:r>
    </w:p>
    <w:p w14:paraId="66B10416" w14:textId="77777777" w:rsidR="00754457" w:rsidRDefault="00754457" w:rsidP="00754457">
      <w:pPr>
        <w:pStyle w:val="Code"/>
      </w:pPr>
      <w:r>
        <w:t xml:space="preserve">    errorContentNotAccepted(8),</w:t>
      </w:r>
    </w:p>
    <w:p w14:paraId="2FF6B568" w14:textId="77777777" w:rsidR="00754457" w:rsidRDefault="00754457" w:rsidP="00754457">
      <w:pPr>
        <w:pStyle w:val="Code"/>
      </w:pPr>
      <w:r>
        <w:t xml:space="preserve">    errorUnsupportedMessage(9),</w:t>
      </w:r>
    </w:p>
    <w:p w14:paraId="269A2276" w14:textId="77777777" w:rsidR="00754457" w:rsidRDefault="00754457" w:rsidP="00754457">
      <w:pPr>
        <w:pStyle w:val="Code"/>
      </w:pPr>
      <w:r>
        <w:t xml:space="preserve">    errorTransientFailure(10),</w:t>
      </w:r>
    </w:p>
    <w:p w14:paraId="0228CDE1" w14:textId="77777777" w:rsidR="00754457" w:rsidRDefault="00754457" w:rsidP="00754457">
      <w:pPr>
        <w:pStyle w:val="Code"/>
      </w:pPr>
      <w:r>
        <w:t xml:space="preserve">    errorTransientSendingAddressUnresolved(11),</w:t>
      </w:r>
    </w:p>
    <w:p w14:paraId="726EEF60" w14:textId="77777777" w:rsidR="00754457" w:rsidRDefault="00754457" w:rsidP="00754457">
      <w:pPr>
        <w:pStyle w:val="Code"/>
      </w:pPr>
      <w:r>
        <w:t xml:space="preserve">    errorTransientMessageNotFound(12),</w:t>
      </w:r>
    </w:p>
    <w:p w14:paraId="24E23063" w14:textId="77777777" w:rsidR="00754457" w:rsidRDefault="00754457" w:rsidP="00754457">
      <w:pPr>
        <w:pStyle w:val="Code"/>
      </w:pPr>
      <w:r>
        <w:t xml:space="preserve">    errorTransientNetworkProblem(13),</w:t>
      </w:r>
    </w:p>
    <w:p w14:paraId="14670FC6" w14:textId="77777777" w:rsidR="00754457" w:rsidRDefault="00754457" w:rsidP="00754457">
      <w:pPr>
        <w:pStyle w:val="Code"/>
      </w:pPr>
      <w:r>
        <w:t xml:space="preserve">    errorTransientPartialSuccess(14),</w:t>
      </w:r>
    </w:p>
    <w:p w14:paraId="50D4CF2F" w14:textId="77777777" w:rsidR="00754457" w:rsidRDefault="00754457" w:rsidP="00754457">
      <w:pPr>
        <w:pStyle w:val="Code"/>
      </w:pPr>
      <w:r>
        <w:t xml:space="preserve">    errorPermanentFailure(15),</w:t>
      </w:r>
    </w:p>
    <w:p w14:paraId="0F1D1704" w14:textId="77777777" w:rsidR="00754457" w:rsidRDefault="00754457" w:rsidP="00754457">
      <w:pPr>
        <w:pStyle w:val="Code"/>
      </w:pPr>
      <w:r>
        <w:t xml:space="preserve">    errorPermanentServiceDenied(16),</w:t>
      </w:r>
    </w:p>
    <w:p w14:paraId="6A08BF3B" w14:textId="77777777" w:rsidR="00754457" w:rsidRDefault="00754457" w:rsidP="00754457">
      <w:pPr>
        <w:pStyle w:val="Code"/>
      </w:pPr>
      <w:r>
        <w:t xml:space="preserve">    errorPermanentMessageFormatCorrupt(17),</w:t>
      </w:r>
    </w:p>
    <w:p w14:paraId="6C9D1EE9" w14:textId="77777777" w:rsidR="00754457" w:rsidRDefault="00754457" w:rsidP="00754457">
      <w:pPr>
        <w:pStyle w:val="Code"/>
      </w:pPr>
      <w:r>
        <w:t xml:space="preserve">    errorPermanentSendingAddressUnresolved(18),</w:t>
      </w:r>
    </w:p>
    <w:p w14:paraId="62B7C0BC" w14:textId="77777777" w:rsidR="00754457" w:rsidRDefault="00754457" w:rsidP="00754457">
      <w:pPr>
        <w:pStyle w:val="Code"/>
      </w:pPr>
      <w:r>
        <w:t xml:space="preserve">    errorPermanentMessageNotFound(19),</w:t>
      </w:r>
    </w:p>
    <w:p w14:paraId="3E69E24F" w14:textId="77777777" w:rsidR="00754457" w:rsidRDefault="00754457" w:rsidP="00754457">
      <w:pPr>
        <w:pStyle w:val="Code"/>
      </w:pPr>
      <w:r>
        <w:t xml:space="preserve">    errorPermanentContentNotAccepted(20),</w:t>
      </w:r>
    </w:p>
    <w:p w14:paraId="7F1BCDC2" w14:textId="77777777" w:rsidR="00754457" w:rsidRDefault="00754457" w:rsidP="00754457">
      <w:pPr>
        <w:pStyle w:val="Code"/>
      </w:pPr>
      <w:r>
        <w:t xml:space="preserve">    errorPermanentReplyChargingLimitationsNotMet(21),</w:t>
      </w:r>
    </w:p>
    <w:p w14:paraId="68B17C3E" w14:textId="77777777" w:rsidR="00754457" w:rsidRDefault="00754457" w:rsidP="00754457">
      <w:pPr>
        <w:pStyle w:val="Code"/>
      </w:pPr>
      <w:r>
        <w:t xml:space="preserve">    errorPermanentReplyChargingRequestNotAccepted(22),</w:t>
      </w:r>
    </w:p>
    <w:p w14:paraId="7BF83E98" w14:textId="77777777" w:rsidR="00754457" w:rsidRDefault="00754457" w:rsidP="00754457">
      <w:pPr>
        <w:pStyle w:val="Code"/>
      </w:pPr>
      <w:r>
        <w:t xml:space="preserve">    errorPermanentReplyChargingForwardingDenied(23),</w:t>
      </w:r>
    </w:p>
    <w:p w14:paraId="7D8658E2" w14:textId="77777777" w:rsidR="00754457" w:rsidRDefault="00754457" w:rsidP="00754457">
      <w:pPr>
        <w:pStyle w:val="Code"/>
      </w:pPr>
      <w:r>
        <w:t xml:space="preserve">    errorPermanentReplyChargingNotSupported(24),</w:t>
      </w:r>
    </w:p>
    <w:p w14:paraId="260CC61F" w14:textId="77777777" w:rsidR="00754457" w:rsidRDefault="00754457" w:rsidP="00754457">
      <w:pPr>
        <w:pStyle w:val="Code"/>
      </w:pPr>
      <w:r>
        <w:t xml:space="preserve">    errorPermanentAddressHidingNotSupported(25),</w:t>
      </w:r>
    </w:p>
    <w:p w14:paraId="53195C04" w14:textId="77777777" w:rsidR="00754457" w:rsidRDefault="00754457" w:rsidP="00754457">
      <w:pPr>
        <w:pStyle w:val="Code"/>
      </w:pPr>
      <w:r>
        <w:t xml:space="preserve">    errorPermanentLackOfPrepaid(26)</w:t>
      </w:r>
    </w:p>
    <w:p w14:paraId="0EEBED9B" w14:textId="77777777" w:rsidR="00754457" w:rsidRDefault="00754457" w:rsidP="00754457">
      <w:pPr>
        <w:pStyle w:val="Code"/>
      </w:pPr>
      <w:r>
        <w:t>}</w:t>
      </w:r>
    </w:p>
    <w:p w14:paraId="0C071938" w14:textId="77777777" w:rsidR="00754457" w:rsidRDefault="00754457" w:rsidP="00754457">
      <w:pPr>
        <w:pStyle w:val="Code"/>
      </w:pPr>
    </w:p>
    <w:p w14:paraId="075F3EE2" w14:textId="77777777" w:rsidR="00754457" w:rsidRDefault="00754457" w:rsidP="00754457">
      <w:pPr>
        <w:pStyle w:val="Code"/>
      </w:pPr>
      <w:r>
        <w:t>MMSDirection ::= ENUMERATED</w:t>
      </w:r>
    </w:p>
    <w:p w14:paraId="6BFC06CA" w14:textId="77777777" w:rsidR="00754457" w:rsidRDefault="00754457" w:rsidP="00754457">
      <w:pPr>
        <w:pStyle w:val="Code"/>
      </w:pPr>
      <w:r>
        <w:t>{</w:t>
      </w:r>
    </w:p>
    <w:p w14:paraId="3E9D7768" w14:textId="77777777" w:rsidR="00754457" w:rsidRDefault="00754457" w:rsidP="00754457">
      <w:pPr>
        <w:pStyle w:val="Code"/>
      </w:pPr>
      <w:r>
        <w:t xml:space="preserve">    fromTarget(0),</w:t>
      </w:r>
    </w:p>
    <w:p w14:paraId="39FAACB8" w14:textId="77777777" w:rsidR="00754457" w:rsidRDefault="00754457" w:rsidP="00754457">
      <w:pPr>
        <w:pStyle w:val="Code"/>
      </w:pPr>
      <w:r>
        <w:t xml:space="preserve">    toTarget(1)</w:t>
      </w:r>
    </w:p>
    <w:p w14:paraId="60C0E3D0" w14:textId="77777777" w:rsidR="00754457" w:rsidRDefault="00754457" w:rsidP="00754457">
      <w:pPr>
        <w:pStyle w:val="Code"/>
      </w:pPr>
      <w:r>
        <w:t>}</w:t>
      </w:r>
    </w:p>
    <w:p w14:paraId="62F07BA7" w14:textId="77777777" w:rsidR="00754457" w:rsidRDefault="00754457" w:rsidP="00754457">
      <w:pPr>
        <w:pStyle w:val="Code"/>
      </w:pPr>
    </w:p>
    <w:p w14:paraId="3EC48E62" w14:textId="77777777" w:rsidR="00754457" w:rsidRDefault="00754457" w:rsidP="00754457">
      <w:pPr>
        <w:pStyle w:val="Code"/>
      </w:pPr>
      <w:r>
        <w:t>MMSElementDescriptor ::= SEQUENCE</w:t>
      </w:r>
    </w:p>
    <w:p w14:paraId="159721D7" w14:textId="77777777" w:rsidR="00754457" w:rsidRDefault="00754457" w:rsidP="00754457">
      <w:pPr>
        <w:pStyle w:val="Code"/>
      </w:pPr>
      <w:r>
        <w:t>{</w:t>
      </w:r>
    </w:p>
    <w:p w14:paraId="61F9FF95" w14:textId="77777777" w:rsidR="00754457" w:rsidRDefault="00754457" w:rsidP="00754457">
      <w:pPr>
        <w:pStyle w:val="Code"/>
      </w:pPr>
      <w:r>
        <w:t xml:space="preserve">    reference [1] UTF8String,</w:t>
      </w:r>
    </w:p>
    <w:p w14:paraId="4ECEE619" w14:textId="77777777" w:rsidR="00754457" w:rsidRDefault="00754457" w:rsidP="00754457">
      <w:pPr>
        <w:pStyle w:val="Code"/>
      </w:pPr>
      <w:r>
        <w:t xml:space="preserve">    parameter [2] UTF8String     OPTIONAL,</w:t>
      </w:r>
    </w:p>
    <w:p w14:paraId="725E274B" w14:textId="77777777" w:rsidR="00754457" w:rsidRDefault="00754457" w:rsidP="00754457">
      <w:pPr>
        <w:pStyle w:val="Code"/>
      </w:pPr>
      <w:r>
        <w:t xml:space="preserve">    value     [3] UTF8String     OPTIONAL</w:t>
      </w:r>
    </w:p>
    <w:p w14:paraId="21165CC3" w14:textId="77777777" w:rsidR="00754457" w:rsidRDefault="00754457" w:rsidP="00754457">
      <w:pPr>
        <w:pStyle w:val="Code"/>
      </w:pPr>
      <w:r>
        <w:t>}</w:t>
      </w:r>
    </w:p>
    <w:p w14:paraId="71F169B2" w14:textId="77777777" w:rsidR="00754457" w:rsidRDefault="00754457" w:rsidP="00754457">
      <w:pPr>
        <w:pStyle w:val="Code"/>
      </w:pPr>
    </w:p>
    <w:p w14:paraId="5570CF18" w14:textId="77777777" w:rsidR="00754457" w:rsidRDefault="00754457" w:rsidP="00754457">
      <w:pPr>
        <w:pStyle w:val="Code"/>
      </w:pPr>
      <w:r>
        <w:t>MMSExpiry ::= SEQUENCE</w:t>
      </w:r>
    </w:p>
    <w:p w14:paraId="63C5A841" w14:textId="77777777" w:rsidR="00754457" w:rsidRDefault="00754457" w:rsidP="00754457">
      <w:pPr>
        <w:pStyle w:val="Code"/>
      </w:pPr>
      <w:r>
        <w:t>{</w:t>
      </w:r>
    </w:p>
    <w:p w14:paraId="30D4ABF7" w14:textId="77777777" w:rsidR="00754457" w:rsidRDefault="00754457" w:rsidP="00754457">
      <w:pPr>
        <w:pStyle w:val="Code"/>
      </w:pPr>
      <w:r>
        <w:t xml:space="preserve">    expiryPeriod [1] INTEGER,</w:t>
      </w:r>
    </w:p>
    <w:p w14:paraId="69D60136" w14:textId="77777777" w:rsidR="00754457" w:rsidRDefault="00754457" w:rsidP="00754457">
      <w:pPr>
        <w:pStyle w:val="Code"/>
      </w:pPr>
      <w:r>
        <w:t xml:space="preserve">    periodFormat [2] MMSPeriodFormat</w:t>
      </w:r>
    </w:p>
    <w:p w14:paraId="51F976B1" w14:textId="77777777" w:rsidR="00754457" w:rsidRDefault="00754457" w:rsidP="00754457">
      <w:pPr>
        <w:pStyle w:val="Code"/>
      </w:pPr>
      <w:r>
        <w:t>}</w:t>
      </w:r>
    </w:p>
    <w:p w14:paraId="6A4B4ABA" w14:textId="77777777" w:rsidR="00754457" w:rsidRDefault="00754457" w:rsidP="00754457">
      <w:pPr>
        <w:pStyle w:val="Code"/>
      </w:pPr>
    </w:p>
    <w:p w14:paraId="657EA705" w14:textId="77777777" w:rsidR="00754457" w:rsidRDefault="00754457" w:rsidP="00754457">
      <w:pPr>
        <w:pStyle w:val="Code"/>
      </w:pPr>
      <w:r>
        <w:t>MMFlags ::= SEQUENCE</w:t>
      </w:r>
    </w:p>
    <w:p w14:paraId="46DA68C5" w14:textId="77777777" w:rsidR="00754457" w:rsidRDefault="00754457" w:rsidP="00754457">
      <w:pPr>
        <w:pStyle w:val="Code"/>
      </w:pPr>
      <w:r>
        <w:t>{</w:t>
      </w:r>
    </w:p>
    <w:p w14:paraId="43F2345E" w14:textId="77777777" w:rsidR="00754457" w:rsidRDefault="00754457" w:rsidP="00754457">
      <w:pPr>
        <w:pStyle w:val="Code"/>
      </w:pPr>
      <w:r>
        <w:t xml:space="preserve">    length     [1] INTEGER,</w:t>
      </w:r>
    </w:p>
    <w:p w14:paraId="3DCFDC15" w14:textId="77777777" w:rsidR="00754457" w:rsidRDefault="00754457" w:rsidP="00754457">
      <w:pPr>
        <w:pStyle w:val="Code"/>
      </w:pPr>
      <w:r>
        <w:t xml:space="preserve">    flag       [2] MMStateFlag,</w:t>
      </w:r>
    </w:p>
    <w:p w14:paraId="6A3AD49D" w14:textId="77777777" w:rsidR="00754457" w:rsidRDefault="00754457" w:rsidP="00754457">
      <w:pPr>
        <w:pStyle w:val="Code"/>
      </w:pPr>
      <w:r>
        <w:t xml:space="preserve">    flagString [3] UTF8String</w:t>
      </w:r>
    </w:p>
    <w:p w14:paraId="6DFB73B5" w14:textId="77777777" w:rsidR="00754457" w:rsidRDefault="00754457" w:rsidP="00754457">
      <w:pPr>
        <w:pStyle w:val="Code"/>
      </w:pPr>
      <w:r>
        <w:t>}</w:t>
      </w:r>
    </w:p>
    <w:p w14:paraId="6292DD70" w14:textId="77777777" w:rsidR="00754457" w:rsidRDefault="00754457" w:rsidP="00754457">
      <w:pPr>
        <w:pStyle w:val="Code"/>
      </w:pPr>
    </w:p>
    <w:p w14:paraId="3746071A" w14:textId="77777777" w:rsidR="00754457" w:rsidRDefault="00754457" w:rsidP="00754457">
      <w:pPr>
        <w:pStyle w:val="Code"/>
      </w:pPr>
      <w:r>
        <w:t>MMSMessageClass ::= ENUMERATED</w:t>
      </w:r>
    </w:p>
    <w:p w14:paraId="148B3C20" w14:textId="77777777" w:rsidR="00754457" w:rsidRDefault="00754457" w:rsidP="00754457">
      <w:pPr>
        <w:pStyle w:val="Code"/>
      </w:pPr>
      <w:r>
        <w:t>{</w:t>
      </w:r>
    </w:p>
    <w:p w14:paraId="3C8E5CA2" w14:textId="77777777" w:rsidR="00754457" w:rsidRDefault="00754457" w:rsidP="00754457">
      <w:pPr>
        <w:pStyle w:val="Code"/>
      </w:pPr>
      <w:r>
        <w:t xml:space="preserve">    personal(1),</w:t>
      </w:r>
    </w:p>
    <w:p w14:paraId="3C8497DB" w14:textId="77777777" w:rsidR="00754457" w:rsidRDefault="00754457" w:rsidP="00754457">
      <w:pPr>
        <w:pStyle w:val="Code"/>
      </w:pPr>
      <w:r>
        <w:t xml:space="preserve">    advertisement(2),</w:t>
      </w:r>
    </w:p>
    <w:p w14:paraId="45C280B4" w14:textId="77777777" w:rsidR="00754457" w:rsidRDefault="00754457" w:rsidP="00754457">
      <w:pPr>
        <w:pStyle w:val="Code"/>
      </w:pPr>
      <w:r>
        <w:t xml:space="preserve">    informational(3),</w:t>
      </w:r>
    </w:p>
    <w:p w14:paraId="51D0528E" w14:textId="77777777" w:rsidR="00754457" w:rsidRDefault="00754457" w:rsidP="00754457">
      <w:pPr>
        <w:pStyle w:val="Code"/>
      </w:pPr>
      <w:r>
        <w:t xml:space="preserve">    auto(4)</w:t>
      </w:r>
    </w:p>
    <w:p w14:paraId="3FFBF145" w14:textId="77777777" w:rsidR="00754457" w:rsidRDefault="00754457" w:rsidP="00754457">
      <w:pPr>
        <w:pStyle w:val="Code"/>
      </w:pPr>
      <w:r>
        <w:t>}</w:t>
      </w:r>
    </w:p>
    <w:p w14:paraId="3F63BC2F" w14:textId="77777777" w:rsidR="00754457" w:rsidRDefault="00754457" w:rsidP="00754457">
      <w:pPr>
        <w:pStyle w:val="Code"/>
      </w:pPr>
    </w:p>
    <w:p w14:paraId="703721ED" w14:textId="77777777" w:rsidR="00754457" w:rsidRDefault="00754457" w:rsidP="00754457">
      <w:pPr>
        <w:pStyle w:val="Code"/>
      </w:pPr>
      <w:r>
        <w:t>MMSParty ::= SEQUENCE</w:t>
      </w:r>
    </w:p>
    <w:p w14:paraId="0E1D6C8C" w14:textId="77777777" w:rsidR="00754457" w:rsidRDefault="00754457" w:rsidP="00754457">
      <w:pPr>
        <w:pStyle w:val="Code"/>
      </w:pPr>
      <w:r>
        <w:t>{</w:t>
      </w:r>
    </w:p>
    <w:p w14:paraId="19D9FC9F" w14:textId="77777777" w:rsidR="00754457" w:rsidRDefault="00754457" w:rsidP="00754457">
      <w:pPr>
        <w:pStyle w:val="Code"/>
      </w:pPr>
      <w:r>
        <w:t xml:space="preserve">    mMSPartyIDs [1] SEQUENCE OF MMSPartyID,</w:t>
      </w:r>
    </w:p>
    <w:p w14:paraId="5ABD175B" w14:textId="77777777" w:rsidR="00754457" w:rsidRDefault="00754457" w:rsidP="00754457">
      <w:pPr>
        <w:pStyle w:val="Code"/>
      </w:pPr>
      <w:r>
        <w:t xml:space="preserve">    nonLocalID  [2] NonLocalID</w:t>
      </w:r>
    </w:p>
    <w:p w14:paraId="2335F5B9" w14:textId="77777777" w:rsidR="00754457" w:rsidRDefault="00754457" w:rsidP="00754457">
      <w:pPr>
        <w:pStyle w:val="Code"/>
      </w:pPr>
      <w:r>
        <w:t>}</w:t>
      </w:r>
    </w:p>
    <w:p w14:paraId="682070C1" w14:textId="77777777" w:rsidR="00754457" w:rsidRDefault="00754457" w:rsidP="00754457">
      <w:pPr>
        <w:pStyle w:val="Code"/>
      </w:pPr>
    </w:p>
    <w:p w14:paraId="3F927EF2" w14:textId="77777777" w:rsidR="00754457" w:rsidRDefault="00754457" w:rsidP="00754457">
      <w:pPr>
        <w:pStyle w:val="Code"/>
      </w:pPr>
      <w:r>
        <w:t>MMSPartyID ::= CHOICE</w:t>
      </w:r>
    </w:p>
    <w:p w14:paraId="721CD3CA" w14:textId="77777777" w:rsidR="00754457" w:rsidRDefault="00754457" w:rsidP="00754457">
      <w:pPr>
        <w:pStyle w:val="Code"/>
      </w:pPr>
      <w:r>
        <w:t>{</w:t>
      </w:r>
    </w:p>
    <w:p w14:paraId="56F5F055" w14:textId="77777777" w:rsidR="00754457" w:rsidRDefault="00754457" w:rsidP="00754457">
      <w:pPr>
        <w:pStyle w:val="Code"/>
      </w:pPr>
      <w:r>
        <w:t xml:space="preserve">    e164Number   [1] E164Number,</w:t>
      </w:r>
    </w:p>
    <w:p w14:paraId="3411C1C6" w14:textId="77777777" w:rsidR="00754457" w:rsidRDefault="00754457" w:rsidP="00754457">
      <w:pPr>
        <w:pStyle w:val="Code"/>
      </w:pPr>
      <w:r>
        <w:t xml:space="preserve">    emailAddress [2] EmailAddress,</w:t>
      </w:r>
    </w:p>
    <w:p w14:paraId="28439B0E" w14:textId="77777777" w:rsidR="00754457" w:rsidRDefault="00754457" w:rsidP="00754457">
      <w:pPr>
        <w:pStyle w:val="Code"/>
      </w:pPr>
      <w:r>
        <w:t xml:space="preserve">    iMSI         [3] IMSI,</w:t>
      </w:r>
    </w:p>
    <w:p w14:paraId="44A01E8F" w14:textId="77777777" w:rsidR="00754457" w:rsidRDefault="00754457" w:rsidP="00754457">
      <w:pPr>
        <w:pStyle w:val="Code"/>
      </w:pPr>
      <w:r>
        <w:t xml:space="preserve">    iMPU         [4] IMPU,</w:t>
      </w:r>
    </w:p>
    <w:p w14:paraId="4DC12FD0" w14:textId="77777777" w:rsidR="00754457" w:rsidRDefault="00754457" w:rsidP="00754457">
      <w:pPr>
        <w:pStyle w:val="Code"/>
      </w:pPr>
      <w:r>
        <w:t xml:space="preserve">    iMPI         [5] IMPI,</w:t>
      </w:r>
    </w:p>
    <w:p w14:paraId="07540C91" w14:textId="77777777" w:rsidR="00754457" w:rsidRDefault="00754457" w:rsidP="00754457">
      <w:pPr>
        <w:pStyle w:val="Code"/>
      </w:pPr>
      <w:r>
        <w:t xml:space="preserve">    sUPI         [6] SUPI,</w:t>
      </w:r>
    </w:p>
    <w:p w14:paraId="3E72CD86" w14:textId="77777777" w:rsidR="00754457" w:rsidRDefault="00754457" w:rsidP="00754457">
      <w:pPr>
        <w:pStyle w:val="Code"/>
      </w:pPr>
      <w:r>
        <w:t xml:space="preserve">    gPSI         [7] GPSI</w:t>
      </w:r>
    </w:p>
    <w:p w14:paraId="55436605" w14:textId="77777777" w:rsidR="00754457" w:rsidRDefault="00754457" w:rsidP="00754457">
      <w:pPr>
        <w:pStyle w:val="Code"/>
      </w:pPr>
      <w:r>
        <w:t>}</w:t>
      </w:r>
    </w:p>
    <w:p w14:paraId="15ADAD94" w14:textId="77777777" w:rsidR="00754457" w:rsidRDefault="00754457" w:rsidP="00754457">
      <w:pPr>
        <w:pStyle w:val="Code"/>
      </w:pPr>
    </w:p>
    <w:p w14:paraId="42E8BF7D" w14:textId="77777777" w:rsidR="00754457" w:rsidRDefault="00754457" w:rsidP="00754457">
      <w:pPr>
        <w:pStyle w:val="Code"/>
      </w:pPr>
      <w:r>
        <w:t>MMSPeriodFormat ::= ENUMERATED</w:t>
      </w:r>
    </w:p>
    <w:p w14:paraId="7606E524" w14:textId="77777777" w:rsidR="00754457" w:rsidRDefault="00754457" w:rsidP="00754457">
      <w:pPr>
        <w:pStyle w:val="Code"/>
      </w:pPr>
      <w:r>
        <w:t>{</w:t>
      </w:r>
    </w:p>
    <w:p w14:paraId="019181E7" w14:textId="77777777" w:rsidR="00754457" w:rsidRDefault="00754457" w:rsidP="00754457">
      <w:pPr>
        <w:pStyle w:val="Code"/>
      </w:pPr>
      <w:r>
        <w:t xml:space="preserve">    absolute(1),</w:t>
      </w:r>
    </w:p>
    <w:p w14:paraId="46313D14" w14:textId="77777777" w:rsidR="00754457" w:rsidRDefault="00754457" w:rsidP="00754457">
      <w:pPr>
        <w:pStyle w:val="Code"/>
      </w:pPr>
      <w:r>
        <w:t xml:space="preserve">    relative(2)</w:t>
      </w:r>
    </w:p>
    <w:p w14:paraId="6A011104" w14:textId="77777777" w:rsidR="00754457" w:rsidRDefault="00754457" w:rsidP="00754457">
      <w:pPr>
        <w:pStyle w:val="Code"/>
      </w:pPr>
      <w:r>
        <w:t>}</w:t>
      </w:r>
    </w:p>
    <w:p w14:paraId="45F6A935" w14:textId="77777777" w:rsidR="00754457" w:rsidRDefault="00754457" w:rsidP="00754457">
      <w:pPr>
        <w:pStyle w:val="Code"/>
      </w:pPr>
    </w:p>
    <w:p w14:paraId="22C63F88" w14:textId="77777777" w:rsidR="00754457" w:rsidRDefault="00754457" w:rsidP="00754457">
      <w:pPr>
        <w:pStyle w:val="Code"/>
      </w:pPr>
      <w:r>
        <w:t>MMSPreviouslySent ::= SEQUENCE</w:t>
      </w:r>
    </w:p>
    <w:p w14:paraId="2A7FFFC0" w14:textId="77777777" w:rsidR="00754457" w:rsidRDefault="00754457" w:rsidP="00754457">
      <w:pPr>
        <w:pStyle w:val="Code"/>
      </w:pPr>
      <w:r>
        <w:t>{</w:t>
      </w:r>
    </w:p>
    <w:p w14:paraId="0B833D33" w14:textId="77777777" w:rsidR="00754457" w:rsidRDefault="00754457" w:rsidP="00754457">
      <w:pPr>
        <w:pStyle w:val="Code"/>
      </w:pPr>
      <w:r>
        <w:t xml:space="preserve">    previouslySentByParty [1] MMSParty,</w:t>
      </w:r>
    </w:p>
    <w:p w14:paraId="44CF75D7" w14:textId="77777777" w:rsidR="00754457" w:rsidRDefault="00754457" w:rsidP="00754457">
      <w:pPr>
        <w:pStyle w:val="Code"/>
      </w:pPr>
      <w:r>
        <w:t xml:space="preserve">    sequenceNumber        [2] INTEGER,</w:t>
      </w:r>
    </w:p>
    <w:p w14:paraId="65E8884D" w14:textId="77777777" w:rsidR="00754457" w:rsidRDefault="00754457" w:rsidP="00754457">
      <w:pPr>
        <w:pStyle w:val="Code"/>
      </w:pPr>
      <w:r>
        <w:t xml:space="preserve">    previousSendDateTime  [3] Timestamp</w:t>
      </w:r>
    </w:p>
    <w:p w14:paraId="24C1F1F4" w14:textId="77777777" w:rsidR="00754457" w:rsidRDefault="00754457" w:rsidP="00754457">
      <w:pPr>
        <w:pStyle w:val="Code"/>
      </w:pPr>
      <w:r>
        <w:t>}</w:t>
      </w:r>
    </w:p>
    <w:p w14:paraId="3F6BDA68" w14:textId="77777777" w:rsidR="00754457" w:rsidRDefault="00754457" w:rsidP="00754457">
      <w:pPr>
        <w:pStyle w:val="Code"/>
      </w:pPr>
    </w:p>
    <w:p w14:paraId="27A6AD89" w14:textId="77777777" w:rsidR="00754457" w:rsidRDefault="00754457" w:rsidP="00754457">
      <w:pPr>
        <w:pStyle w:val="Code"/>
      </w:pPr>
      <w:r>
        <w:t>MMSPreviouslySentBy ::= SEQUENCE OF MMSPreviouslySent</w:t>
      </w:r>
    </w:p>
    <w:p w14:paraId="405C2DDF" w14:textId="77777777" w:rsidR="00754457" w:rsidRDefault="00754457" w:rsidP="00754457">
      <w:pPr>
        <w:pStyle w:val="Code"/>
      </w:pPr>
    </w:p>
    <w:p w14:paraId="2B589A55" w14:textId="77777777" w:rsidR="00754457" w:rsidRDefault="00754457" w:rsidP="00754457">
      <w:pPr>
        <w:pStyle w:val="Code"/>
      </w:pPr>
      <w:r>
        <w:t>MMSPriority ::= ENUMERATED</w:t>
      </w:r>
    </w:p>
    <w:p w14:paraId="01256BF3" w14:textId="77777777" w:rsidR="00754457" w:rsidRDefault="00754457" w:rsidP="00754457">
      <w:pPr>
        <w:pStyle w:val="Code"/>
      </w:pPr>
      <w:r>
        <w:t>{</w:t>
      </w:r>
    </w:p>
    <w:p w14:paraId="13AAFE2E" w14:textId="77777777" w:rsidR="00754457" w:rsidRDefault="00754457" w:rsidP="00754457">
      <w:pPr>
        <w:pStyle w:val="Code"/>
      </w:pPr>
      <w:r>
        <w:t xml:space="preserve">    low(1),</w:t>
      </w:r>
    </w:p>
    <w:p w14:paraId="21E5E755" w14:textId="77777777" w:rsidR="00754457" w:rsidRDefault="00754457" w:rsidP="00754457">
      <w:pPr>
        <w:pStyle w:val="Code"/>
      </w:pPr>
      <w:r>
        <w:t xml:space="preserve">    normal(2),</w:t>
      </w:r>
    </w:p>
    <w:p w14:paraId="0BE864D6" w14:textId="77777777" w:rsidR="00754457" w:rsidRDefault="00754457" w:rsidP="00754457">
      <w:pPr>
        <w:pStyle w:val="Code"/>
      </w:pPr>
      <w:r>
        <w:t xml:space="preserve">    high(3)</w:t>
      </w:r>
    </w:p>
    <w:p w14:paraId="6D71235E" w14:textId="77777777" w:rsidR="00754457" w:rsidRDefault="00754457" w:rsidP="00754457">
      <w:pPr>
        <w:pStyle w:val="Code"/>
      </w:pPr>
      <w:r>
        <w:t>}</w:t>
      </w:r>
    </w:p>
    <w:p w14:paraId="2866C97E" w14:textId="77777777" w:rsidR="00754457" w:rsidRDefault="00754457" w:rsidP="00754457">
      <w:pPr>
        <w:pStyle w:val="Code"/>
      </w:pPr>
    </w:p>
    <w:p w14:paraId="0A4CBE12" w14:textId="77777777" w:rsidR="00754457" w:rsidRDefault="00754457" w:rsidP="00754457">
      <w:pPr>
        <w:pStyle w:val="Code"/>
      </w:pPr>
      <w:r>
        <w:t>MMSQuota ::= SEQUENCE</w:t>
      </w:r>
    </w:p>
    <w:p w14:paraId="3D245D1B" w14:textId="77777777" w:rsidR="00754457" w:rsidRDefault="00754457" w:rsidP="00754457">
      <w:pPr>
        <w:pStyle w:val="Code"/>
      </w:pPr>
      <w:r>
        <w:t>{</w:t>
      </w:r>
    </w:p>
    <w:p w14:paraId="3714A0DD" w14:textId="77777777" w:rsidR="00754457" w:rsidRDefault="00754457" w:rsidP="00754457">
      <w:pPr>
        <w:pStyle w:val="Code"/>
      </w:pPr>
      <w:r>
        <w:t xml:space="preserve">    quota     [1] INTEGER,</w:t>
      </w:r>
    </w:p>
    <w:p w14:paraId="2D6BFFC6" w14:textId="77777777" w:rsidR="00754457" w:rsidRDefault="00754457" w:rsidP="00754457">
      <w:pPr>
        <w:pStyle w:val="Code"/>
      </w:pPr>
      <w:r>
        <w:t xml:space="preserve">    quotaUnit [2] MMSQuotaUnit</w:t>
      </w:r>
    </w:p>
    <w:p w14:paraId="23401F54" w14:textId="77777777" w:rsidR="00754457" w:rsidRDefault="00754457" w:rsidP="00754457">
      <w:pPr>
        <w:pStyle w:val="Code"/>
      </w:pPr>
      <w:r>
        <w:t>}</w:t>
      </w:r>
    </w:p>
    <w:p w14:paraId="6DFEAF88" w14:textId="77777777" w:rsidR="00754457" w:rsidRDefault="00754457" w:rsidP="00754457">
      <w:pPr>
        <w:pStyle w:val="Code"/>
      </w:pPr>
    </w:p>
    <w:p w14:paraId="5EA0E253" w14:textId="77777777" w:rsidR="00754457" w:rsidRDefault="00754457" w:rsidP="00754457">
      <w:pPr>
        <w:pStyle w:val="Code"/>
      </w:pPr>
      <w:r>
        <w:t>MMSQuotaUnit ::= ENUMERATED</w:t>
      </w:r>
    </w:p>
    <w:p w14:paraId="5D1775F9" w14:textId="77777777" w:rsidR="00754457" w:rsidRDefault="00754457" w:rsidP="00754457">
      <w:pPr>
        <w:pStyle w:val="Code"/>
      </w:pPr>
      <w:r>
        <w:t>{</w:t>
      </w:r>
    </w:p>
    <w:p w14:paraId="6815B9E8" w14:textId="77777777" w:rsidR="00754457" w:rsidRDefault="00754457" w:rsidP="00754457">
      <w:pPr>
        <w:pStyle w:val="Code"/>
      </w:pPr>
      <w:r>
        <w:t xml:space="preserve">    numMessages(1),</w:t>
      </w:r>
    </w:p>
    <w:p w14:paraId="2489DB11" w14:textId="77777777" w:rsidR="00754457" w:rsidRDefault="00754457" w:rsidP="00754457">
      <w:pPr>
        <w:pStyle w:val="Code"/>
      </w:pPr>
      <w:r>
        <w:t xml:space="preserve">    bytes(2)</w:t>
      </w:r>
    </w:p>
    <w:p w14:paraId="57A5D039" w14:textId="77777777" w:rsidR="00754457" w:rsidRDefault="00754457" w:rsidP="00754457">
      <w:pPr>
        <w:pStyle w:val="Code"/>
      </w:pPr>
      <w:r>
        <w:t>}</w:t>
      </w:r>
    </w:p>
    <w:p w14:paraId="0F320BA1" w14:textId="77777777" w:rsidR="00754457" w:rsidRDefault="00754457" w:rsidP="00754457">
      <w:pPr>
        <w:pStyle w:val="Code"/>
      </w:pPr>
    </w:p>
    <w:p w14:paraId="0DF4C8B4" w14:textId="77777777" w:rsidR="00754457" w:rsidRDefault="00754457" w:rsidP="00754457">
      <w:pPr>
        <w:pStyle w:val="Code"/>
      </w:pPr>
      <w:r>
        <w:t>MMSReadStatus ::= ENUMERATED</w:t>
      </w:r>
    </w:p>
    <w:p w14:paraId="02C45120" w14:textId="77777777" w:rsidR="00754457" w:rsidRDefault="00754457" w:rsidP="00754457">
      <w:pPr>
        <w:pStyle w:val="Code"/>
      </w:pPr>
      <w:r>
        <w:t>{</w:t>
      </w:r>
    </w:p>
    <w:p w14:paraId="4068E0C9" w14:textId="77777777" w:rsidR="00754457" w:rsidRDefault="00754457" w:rsidP="00754457">
      <w:pPr>
        <w:pStyle w:val="Code"/>
      </w:pPr>
      <w:r>
        <w:t xml:space="preserve">    read(1),</w:t>
      </w:r>
    </w:p>
    <w:p w14:paraId="128466A7" w14:textId="77777777" w:rsidR="00754457" w:rsidRDefault="00754457" w:rsidP="00754457">
      <w:pPr>
        <w:pStyle w:val="Code"/>
      </w:pPr>
      <w:r>
        <w:t xml:space="preserve">    deletedWithoutBeingRead(2)</w:t>
      </w:r>
    </w:p>
    <w:p w14:paraId="7C62C0CC" w14:textId="77777777" w:rsidR="00754457" w:rsidRDefault="00754457" w:rsidP="00754457">
      <w:pPr>
        <w:pStyle w:val="Code"/>
      </w:pPr>
      <w:r>
        <w:t>}</w:t>
      </w:r>
    </w:p>
    <w:p w14:paraId="738B51C9" w14:textId="77777777" w:rsidR="00754457" w:rsidRDefault="00754457" w:rsidP="00754457">
      <w:pPr>
        <w:pStyle w:val="Code"/>
      </w:pPr>
    </w:p>
    <w:p w14:paraId="42CD79A4" w14:textId="77777777" w:rsidR="00754457" w:rsidRDefault="00754457" w:rsidP="00754457">
      <w:pPr>
        <w:pStyle w:val="Code"/>
      </w:pPr>
      <w:r>
        <w:t>MMSReadStatusText ::= UTF8String</w:t>
      </w:r>
    </w:p>
    <w:p w14:paraId="5FC05886" w14:textId="77777777" w:rsidR="00754457" w:rsidRDefault="00754457" w:rsidP="00754457">
      <w:pPr>
        <w:pStyle w:val="Code"/>
      </w:pPr>
    </w:p>
    <w:p w14:paraId="7111059C" w14:textId="77777777" w:rsidR="00754457" w:rsidRDefault="00754457" w:rsidP="00754457">
      <w:pPr>
        <w:pStyle w:val="Code"/>
      </w:pPr>
      <w:r>
        <w:t>MMSReplyCharging ::= ENUMERATED</w:t>
      </w:r>
    </w:p>
    <w:p w14:paraId="35113852" w14:textId="77777777" w:rsidR="00754457" w:rsidRDefault="00754457" w:rsidP="00754457">
      <w:pPr>
        <w:pStyle w:val="Code"/>
      </w:pPr>
      <w:r>
        <w:t>{</w:t>
      </w:r>
    </w:p>
    <w:p w14:paraId="70AA64FF" w14:textId="77777777" w:rsidR="00754457" w:rsidRDefault="00754457" w:rsidP="00754457">
      <w:pPr>
        <w:pStyle w:val="Code"/>
      </w:pPr>
      <w:r>
        <w:t xml:space="preserve">    requested(0),</w:t>
      </w:r>
    </w:p>
    <w:p w14:paraId="53F18837" w14:textId="77777777" w:rsidR="00754457" w:rsidRDefault="00754457" w:rsidP="00754457">
      <w:pPr>
        <w:pStyle w:val="Code"/>
      </w:pPr>
      <w:r>
        <w:t xml:space="preserve">    requestedTextOnly(1),</w:t>
      </w:r>
    </w:p>
    <w:p w14:paraId="7403904D" w14:textId="77777777" w:rsidR="00754457" w:rsidRDefault="00754457" w:rsidP="00754457">
      <w:pPr>
        <w:pStyle w:val="Code"/>
      </w:pPr>
      <w:r>
        <w:t xml:space="preserve">    accepted(2),</w:t>
      </w:r>
    </w:p>
    <w:p w14:paraId="47C3D082" w14:textId="77777777" w:rsidR="00754457" w:rsidRDefault="00754457" w:rsidP="00754457">
      <w:pPr>
        <w:pStyle w:val="Code"/>
      </w:pPr>
      <w:r>
        <w:t xml:space="preserve">    acceptedTextOnly(3)</w:t>
      </w:r>
    </w:p>
    <w:p w14:paraId="3E22F2DA" w14:textId="77777777" w:rsidR="00754457" w:rsidRDefault="00754457" w:rsidP="00754457">
      <w:pPr>
        <w:pStyle w:val="Code"/>
      </w:pPr>
      <w:r>
        <w:t>}</w:t>
      </w:r>
    </w:p>
    <w:p w14:paraId="5DCB770D" w14:textId="77777777" w:rsidR="00754457" w:rsidRDefault="00754457" w:rsidP="00754457">
      <w:pPr>
        <w:pStyle w:val="Code"/>
      </w:pPr>
    </w:p>
    <w:p w14:paraId="61A3101A" w14:textId="77777777" w:rsidR="00754457" w:rsidRDefault="00754457" w:rsidP="00754457">
      <w:pPr>
        <w:pStyle w:val="Code"/>
      </w:pPr>
      <w:r>
        <w:t>MMSResponseStatus ::= ENUMERATED</w:t>
      </w:r>
    </w:p>
    <w:p w14:paraId="47ADA23E" w14:textId="77777777" w:rsidR="00754457" w:rsidRDefault="00754457" w:rsidP="00754457">
      <w:pPr>
        <w:pStyle w:val="Code"/>
      </w:pPr>
      <w:r>
        <w:t>{</w:t>
      </w:r>
    </w:p>
    <w:p w14:paraId="6B35F478" w14:textId="77777777" w:rsidR="00754457" w:rsidRDefault="00754457" w:rsidP="00754457">
      <w:pPr>
        <w:pStyle w:val="Code"/>
      </w:pPr>
      <w:r>
        <w:t xml:space="preserve">    ok(1),</w:t>
      </w:r>
    </w:p>
    <w:p w14:paraId="0FF09888" w14:textId="77777777" w:rsidR="00754457" w:rsidRDefault="00754457" w:rsidP="00754457">
      <w:pPr>
        <w:pStyle w:val="Code"/>
      </w:pPr>
      <w:r>
        <w:t xml:space="preserve">    errorUnspecified(2),</w:t>
      </w:r>
    </w:p>
    <w:p w14:paraId="1C18537A" w14:textId="77777777" w:rsidR="00754457" w:rsidRDefault="00754457" w:rsidP="00754457">
      <w:pPr>
        <w:pStyle w:val="Code"/>
      </w:pPr>
      <w:r>
        <w:t xml:space="preserve">    errorServiceDenied(3),</w:t>
      </w:r>
    </w:p>
    <w:p w14:paraId="6C474064" w14:textId="77777777" w:rsidR="00754457" w:rsidRDefault="00754457" w:rsidP="00754457">
      <w:pPr>
        <w:pStyle w:val="Code"/>
      </w:pPr>
      <w:r>
        <w:t xml:space="preserve">    errorMessageFormatCorrupt(4),</w:t>
      </w:r>
    </w:p>
    <w:p w14:paraId="047E2AB4" w14:textId="77777777" w:rsidR="00754457" w:rsidRDefault="00754457" w:rsidP="00754457">
      <w:pPr>
        <w:pStyle w:val="Code"/>
      </w:pPr>
      <w:r>
        <w:t xml:space="preserve">    errorSendingAddressUnresolved(5),</w:t>
      </w:r>
    </w:p>
    <w:p w14:paraId="7738DDEE" w14:textId="77777777" w:rsidR="00754457" w:rsidRDefault="00754457" w:rsidP="00754457">
      <w:pPr>
        <w:pStyle w:val="Code"/>
      </w:pPr>
      <w:r>
        <w:t xml:space="preserve">    errorMessageNotFound(6),</w:t>
      </w:r>
    </w:p>
    <w:p w14:paraId="5BA6E98C" w14:textId="77777777" w:rsidR="00754457" w:rsidRDefault="00754457" w:rsidP="00754457">
      <w:pPr>
        <w:pStyle w:val="Code"/>
      </w:pPr>
      <w:r>
        <w:t xml:space="preserve">    errorNetworkProblem(7),</w:t>
      </w:r>
    </w:p>
    <w:p w14:paraId="2D5A83E4" w14:textId="77777777" w:rsidR="00754457" w:rsidRDefault="00754457" w:rsidP="00754457">
      <w:pPr>
        <w:pStyle w:val="Code"/>
      </w:pPr>
      <w:r>
        <w:t xml:space="preserve">    errorContentNotAccepted(8),</w:t>
      </w:r>
    </w:p>
    <w:p w14:paraId="0482881D" w14:textId="77777777" w:rsidR="00754457" w:rsidRDefault="00754457" w:rsidP="00754457">
      <w:pPr>
        <w:pStyle w:val="Code"/>
      </w:pPr>
      <w:r>
        <w:t xml:space="preserve">    errorUnsupportedMessage(9),</w:t>
      </w:r>
    </w:p>
    <w:p w14:paraId="1EAC828D" w14:textId="77777777" w:rsidR="00754457" w:rsidRDefault="00754457" w:rsidP="00754457">
      <w:pPr>
        <w:pStyle w:val="Code"/>
      </w:pPr>
      <w:r>
        <w:t xml:space="preserve">    errorTransientFailure(10),</w:t>
      </w:r>
    </w:p>
    <w:p w14:paraId="5B190FAC" w14:textId="77777777" w:rsidR="00754457" w:rsidRDefault="00754457" w:rsidP="00754457">
      <w:pPr>
        <w:pStyle w:val="Code"/>
      </w:pPr>
      <w:r>
        <w:t xml:space="preserve">    errorTransientSendingAddressUnresolved(11),</w:t>
      </w:r>
    </w:p>
    <w:p w14:paraId="6B7B1904" w14:textId="77777777" w:rsidR="00754457" w:rsidRDefault="00754457" w:rsidP="00754457">
      <w:pPr>
        <w:pStyle w:val="Code"/>
      </w:pPr>
      <w:r>
        <w:t xml:space="preserve">    errorTransientMessageNotFound(12),</w:t>
      </w:r>
    </w:p>
    <w:p w14:paraId="6C7B9EFE" w14:textId="77777777" w:rsidR="00754457" w:rsidRDefault="00754457" w:rsidP="00754457">
      <w:pPr>
        <w:pStyle w:val="Code"/>
      </w:pPr>
      <w:r>
        <w:t xml:space="preserve">    errorTransientNetworkProblem(13),</w:t>
      </w:r>
    </w:p>
    <w:p w14:paraId="5D8F6FE1" w14:textId="77777777" w:rsidR="00754457" w:rsidRDefault="00754457" w:rsidP="00754457">
      <w:pPr>
        <w:pStyle w:val="Code"/>
      </w:pPr>
      <w:r>
        <w:t xml:space="preserve">    errorTransientPartialSuccess(14),</w:t>
      </w:r>
    </w:p>
    <w:p w14:paraId="62C40372" w14:textId="77777777" w:rsidR="00754457" w:rsidRDefault="00754457" w:rsidP="00754457">
      <w:pPr>
        <w:pStyle w:val="Code"/>
      </w:pPr>
      <w:r>
        <w:t xml:space="preserve">    errorPermanentFailure(15),</w:t>
      </w:r>
    </w:p>
    <w:p w14:paraId="14C51E28" w14:textId="77777777" w:rsidR="00754457" w:rsidRDefault="00754457" w:rsidP="00754457">
      <w:pPr>
        <w:pStyle w:val="Code"/>
      </w:pPr>
      <w:r>
        <w:t xml:space="preserve">    errorPermanentServiceDenied(16),</w:t>
      </w:r>
    </w:p>
    <w:p w14:paraId="6922B407" w14:textId="77777777" w:rsidR="00754457" w:rsidRDefault="00754457" w:rsidP="00754457">
      <w:pPr>
        <w:pStyle w:val="Code"/>
      </w:pPr>
      <w:r>
        <w:t xml:space="preserve">    errorPermanentMessageFormatCorrupt(17),</w:t>
      </w:r>
    </w:p>
    <w:p w14:paraId="73616607" w14:textId="77777777" w:rsidR="00754457" w:rsidRDefault="00754457" w:rsidP="00754457">
      <w:pPr>
        <w:pStyle w:val="Code"/>
      </w:pPr>
      <w:r>
        <w:t xml:space="preserve">    errorPermanentSendingAddressUnresolved(18),</w:t>
      </w:r>
    </w:p>
    <w:p w14:paraId="7A94138D" w14:textId="77777777" w:rsidR="00754457" w:rsidRDefault="00754457" w:rsidP="00754457">
      <w:pPr>
        <w:pStyle w:val="Code"/>
      </w:pPr>
      <w:r>
        <w:t xml:space="preserve">    errorPermanentMessageNotFound(19),</w:t>
      </w:r>
    </w:p>
    <w:p w14:paraId="1DBEEF8D" w14:textId="77777777" w:rsidR="00754457" w:rsidRDefault="00754457" w:rsidP="00754457">
      <w:pPr>
        <w:pStyle w:val="Code"/>
      </w:pPr>
      <w:r>
        <w:t xml:space="preserve">    errorPermanentContentNotAccepted(20),</w:t>
      </w:r>
    </w:p>
    <w:p w14:paraId="40F8BA48" w14:textId="77777777" w:rsidR="00754457" w:rsidRDefault="00754457" w:rsidP="00754457">
      <w:pPr>
        <w:pStyle w:val="Code"/>
      </w:pPr>
      <w:r>
        <w:t xml:space="preserve">    errorPermanentReplyChargingLimitationsNotMet(21),</w:t>
      </w:r>
    </w:p>
    <w:p w14:paraId="210F2FA1" w14:textId="77777777" w:rsidR="00754457" w:rsidRDefault="00754457" w:rsidP="00754457">
      <w:pPr>
        <w:pStyle w:val="Code"/>
      </w:pPr>
      <w:r>
        <w:t xml:space="preserve">    errorPermanentReplyChargingRequestNotAccepted(22),</w:t>
      </w:r>
    </w:p>
    <w:p w14:paraId="5EA2F44D" w14:textId="77777777" w:rsidR="00754457" w:rsidRDefault="00754457" w:rsidP="00754457">
      <w:pPr>
        <w:pStyle w:val="Code"/>
      </w:pPr>
      <w:r>
        <w:t xml:space="preserve">    errorPermanentReplyChargingForwardingDenied(23),</w:t>
      </w:r>
    </w:p>
    <w:p w14:paraId="2C830C62" w14:textId="77777777" w:rsidR="00754457" w:rsidRDefault="00754457" w:rsidP="00754457">
      <w:pPr>
        <w:pStyle w:val="Code"/>
      </w:pPr>
      <w:r>
        <w:t xml:space="preserve">    errorPermanentReplyChargingNotSupported(24),</w:t>
      </w:r>
    </w:p>
    <w:p w14:paraId="3A7EE059" w14:textId="77777777" w:rsidR="00754457" w:rsidRDefault="00754457" w:rsidP="00754457">
      <w:pPr>
        <w:pStyle w:val="Code"/>
      </w:pPr>
      <w:r>
        <w:t xml:space="preserve">    errorPermanentAddressHidingNotSupported(25),</w:t>
      </w:r>
    </w:p>
    <w:p w14:paraId="30717A85" w14:textId="77777777" w:rsidR="00754457" w:rsidRDefault="00754457" w:rsidP="00754457">
      <w:pPr>
        <w:pStyle w:val="Code"/>
      </w:pPr>
      <w:r>
        <w:t xml:space="preserve">    errorPermanentLackOfPrepaid(26)</w:t>
      </w:r>
    </w:p>
    <w:p w14:paraId="0C75FF09" w14:textId="77777777" w:rsidR="00754457" w:rsidRDefault="00754457" w:rsidP="00754457">
      <w:pPr>
        <w:pStyle w:val="Code"/>
      </w:pPr>
      <w:r>
        <w:t>}</w:t>
      </w:r>
    </w:p>
    <w:p w14:paraId="25C5B105" w14:textId="77777777" w:rsidR="00754457" w:rsidRDefault="00754457" w:rsidP="00754457">
      <w:pPr>
        <w:pStyle w:val="Code"/>
      </w:pPr>
    </w:p>
    <w:p w14:paraId="2C24E1DD" w14:textId="77777777" w:rsidR="00754457" w:rsidRDefault="00754457" w:rsidP="00754457">
      <w:pPr>
        <w:pStyle w:val="Code"/>
      </w:pPr>
      <w:r>
        <w:t>MMSRetrieveStatus ::= ENUMERATED</w:t>
      </w:r>
    </w:p>
    <w:p w14:paraId="1DF994FB" w14:textId="77777777" w:rsidR="00754457" w:rsidRDefault="00754457" w:rsidP="00754457">
      <w:pPr>
        <w:pStyle w:val="Code"/>
      </w:pPr>
      <w:r>
        <w:t>{</w:t>
      </w:r>
    </w:p>
    <w:p w14:paraId="0AD535C8" w14:textId="77777777" w:rsidR="00754457" w:rsidRDefault="00754457" w:rsidP="00754457">
      <w:pPr>
        <w:pStyle w:val="Code"/>
      </w:pPr>
      <w:r>
        <w:t xml:space="preserve">    success(1),</w:t>
      </w:r>
    </w:p>
    <w:p w14:paraId="307CEFE8" w14:textId="77777777" w:rsidR="00754457" w:rsidRDefault="00754457" w:rsidP="00754457">
      <w:pPr>
        <w:pStyle w:val="Code"/>
      </w:pPr>
      <w:r>
        <w:t xml:space="preserve">    errorTransientFailure(2),</w:t>
      </w:r>
    </w:p>
    <w:p w14:paraId="440C5E3D" w14:textId="77777777" w:rsidR="00754457" w:rsidRDefault="00754457" w:rsidP="00754457">
      <w:pPr>
        <w:pStyle w:val="Code"/>
      </w:pPr>
      <w:r>
        <w:t xml:space="preserve">    errorTransientMessageNotFound(3),</w:t>
      </w:r>
    </w:p>
    <w:p w14:paraId="29882486" w14:textId="77777777" w:rsidR="00754457" w:rsidRDefault="00754457" w:rsidP="00754457">
      <w:pPr>
        <w:pStyle w:val="Code"/>
      </w:pPr>
      <w:r>
        <w:t xml:space="preserve">    errorTransientNetworkProblem(4),</w:t>
      </w:r>
    </w:p>
    <w:p w14:paraId="66EE04C4" w14:textId="77777777" w:rsidR="00754457" w:rsidRDefault="00754457" w:rsidP="00754457">
      <w:pPr>
        <w:pStyle w:val="Code"/>
      </w:pPr>
      <w:r>
        <w:t xml:space="preserve">    errorPermanentFailure(5),</w:t>
      </w:r>
    </w:p>
    <w:p w14:paraId="5439B61C" w14:textId="77777777" w:rsidR="00754457" w:rsidRDefault="00754457" w:rsidP="00754457">
      <w:pPr>
        <w:pStyle w:val="Code"/>
      </w:pPr>
      <w:r>
        <w:t xml:space="preserve">    errorPermanentServiceDenied(6),</w:t>
      </w:r>
    </w:p>
    <w:p w14:paraId="450C2105" w14:textId="77777777" w:rsidR="00754457" w:rsidRDefault="00754457" w:rsidP="00754457">
      <w:pPr>
        <w:pStyle w:val="Code"/>
      </w:pPr>
      <w:r>
        <w:t xml:space="preserve">    errorPermanentMessageNotFound(7),</w:t>
      </w:r>
    </w:p>
    <w:p w14:paraId="7D5B9647" w14:textId="77777777" w:rsidR="00754457" w:rsidRDefault="00754457" w:rsidP="00754457">
      <w:pPr>
        <w:pStyle w:val="Code"/>
      </w:pPr>
      <w:r>
        <w:t xml:space="preserve">    errorPermanentContentUnsupported(8)</w:t>
      </w:r>
    </w:p>
    <w:p w14:paraId="3DA11D5A" w14:textId="77777777" w:rsidR="00754457" w:rsidRDefault="00754457" w:rsidP="00754457">
      <w:pPr>
        <w:pStyle w:val="Code"/>
      </w:pPr>
      <w:r>
        <w:t>}</w:t>
      </w:r>
    </w:p>
    <w:p w14:paraId="68EFCD66" w14:textId="77777777" w:rsidR="00754457" w:rsidRDefault="00754457" w:rsidP="00754457">
      <w:pPr>
        <w:pStyle w:val="Code"/>
      </w:pPr>
    </w:p>
    <w:p w14:paraId="52A7BBBD" w14:textId="77777777" w:rsidR="00754457" w:rsidRDefault="00754457" w:rsidP="00754457">
      <w:pPr>
        <w:pStyle w:val="Code"/>
      </w:pPr>
      <w:r>
        <w:t>MMSStoreStatus ::= ENUMERATED</w:t>
      </w:r>
    </w:p>
    <w:p w14:paraId="07DA1AE7" w14:textId="77777777" w:rsidR="00754457" w:rsidRDefault="00754457" w:rsidP="00754457">
      <w:pPr>
        <w:pStyle w:val="Code"/>
      </w:pPr>
      <w:r>
        <w:t>{</w:t>
      </w:r>
    </w:p>
    <w:p w14:paraId="5546D035" w14:textId="77777777" w:rsidR="00754457" w:rsidRDefault="00754457" w:rsidP="00754457">
      <w:pPr>
        <w:pStyle w:val="Code"/>
      </w:pPr>
      <w:r>
        <w:t xml:space="preserve">    success(1),</w:t>
      </w:r>
    </w:p>
    <w:p w14:paraId="18AE5540" w14:textId="77777777" w:rsidR="00754457" w:rsidRDefault="00754457" w:rsidP="00754457">
      <w:pPr>
        <w:pStyle w:val="Code"/>
      </w:pPr>
      <w:r>
        <w:t xml:space="preserve">    errorTransientFailure(2),</w:t>
      </w:r>
    </w:p>
    <w:p w14:paraId="7309437A" w14:textId="77777777" w:rsidR="00754457" w:rsidRDefault="00754457" w:rsidP="00754457">
      <w:pPr>
        <w:pStyle w:val="Code"/>
      </w:pPr>
      <w:r>
        <w:t xml:space="preserve">    errorTransientNetworkProblem(3),</w:t>
      </w:r>
    </w:p>
    <w:p w14:paraId="456E873F" w14:textId="77777777" w:rsidR="00754457" w:rsidRDefault="00754457" w:rsidP="00754457">
      <w:pPr>
        <w:pStyle w:val="Code"/>
      </w:pPr>
      <w:r>
        <w:t xml:space="preserve">    errorPermanentFailure(4),</w:t>
      </w:r>
    </w:p>
    <w:p w14:paraId="3C475354" w14:textId="77777777" w:rsidR="00754457" w:rsidRDefault="00754457" w:rsidP="00754457">
      <w:pPr>
        <w:pStyle w:val="Code"/>
      </w:pPr>
      <w:r>
        <w:t xml:space="preserve">    errorPermanentServiceDenied(5),</w:t>
      </w:r>
    </w:p>
    <w:p w14:paraId="17549662" w14:textId="77777777" w:rsidR="00754457" w:rsidRDefault="00754457" w:rsidP="00754457">
      <w:pPr>
        <w:pStyle w:val="Code"/>
      </w:pPr>
      <w:r>
        <w:t xml:space="preserve">    errorPermanentMessageFormatCorrupt(6),</w:t>
      </w:r>
    </w:p>
    <w:p w14:paraId="2319F16A" w14:textId="77777777" w:rsidR="00754457" w:rsidRDefault="00754457" w:rsidP="00754457">
      <w:pPr>
        <w:pStyle w:val="Code"/>
      </w:pPr>
      <w:r>
        <w:t xml:space="preserve">    errorPermanentMessageNotFound(7),</w:t>
      </w:r>
    </w:p>
    <w:p w14:paraId="354F31BF" w14:textId="77777777" w:rsidR="00754457" w:rsidRDefault="00754457" w:rsidP="00754457">
      <w:pPr>
        <w:pStyle w:val="Code"/>
      </w:pPr>
      <w:r>
        <w:t xml:space="preserve">    errorMMBoxFull(8)</w:t>
      </w:r>
    </w:p>
    <w:p w14:paraId="3A3435BE" w14:textId="77777777" w:rsidR="00754457" w:rsidRDefault="00754457" w:rsidP="00754457">
      <w:pPr>
        <w:pStyle w:val="Code"/>
      </w:pPr>
      <w:r>
        <w:t>}</w:t>
      </w:r>
    </w:p>
    <w:p w14:paraId="7FFE8D31" w14:textId="77777777" w:rsidR="00754457" w:rsidRDefault="00754457" w:rsidP="00754457">
      <w:pPr>
        <w:pStyle w:val="Code"/>
      </w:pPr>
    </w:p>
    <w:p w14:paraId="637B8277" w14:textId="77777777" w:rsidR="00754457" w:rsidRDefault="00754457" w:rsidP="00754457">
      <w:pPr>
        <w:pStyle w:val="Code"/>
      </w:pPr>
      <w:r>
        <w:t>MMState ::= ENUMERATED</w:t>
      </w:r>
    </w:p>
    <w:p w14:paraId="1448FE34" w14:textId="77777777" w:rsidR="00754457" w:rsidRDefault="00754457" w:rsidP="00754457">
      <w:pPr>
        <w:pStyle w:val="Code"/>
      </w:pPr>
      <w:r>
        <w:t>{</w:t>
      </w:r>
    </w:p>
    <w:p w14:paraId="4F4CC4BE" w14:textId="77777777" w:rsidR="00754457" w:rsidRDefault="00754457" w:rsidP="00754457">
      <w:pPr>
        <w:pStyle w:val="Code"/>
      </w:pPr>
      <w:r>
        <w:t xml:space="preserve">    draft(1),</w:t>
      </w:r>
    </w:p>
    <w:p w14:paraId="4F247B2C" w14:textId="77777777" w:rsidR="00754457" w:rsidRDefault="00754457" w:rsidP="00754457">
      <w:pPr>
        <w:pStyle w:val="Code"/>
      </w:pPr>
      <w:r>
        <w:t xml:space="preserve">    sent(2),</w:t>
      </w:r>
    </w:p>
    <w:p w14:paraId="45963222" w14:textId="77777777" w:rsidR="00754457" w:rsidRDefault="00754457" w:rsidP="00754457">
      <w:pPr>
        <w:pStyle w:val="Code"/>
      </w:pPr>
      <w:r>
        <w:t xml:space="preserve">    new(3),</w:t>
      </w:r>
    </w:p>
    <w:p w14:paraId="2E0E1274" w14:textId="77777777" w:rsidR="00754457" w:rsidRDefault="00754457" w:rsidP="00754457">
      <w:pPr>
        <w:pStyle w:val="Code"/>
      </w:pPr>
      <w:r>
        <w:t xml:space="preserve">    retrieved(4),</w:t>
      </w:r>
    </w:p>
    <w:p w14:paraId="6CE6A648" w14:textId="77777777" w:rsidR="00754457" w:rsidRDefault="00754457" w:rsidP="00754457">
      <w:pPr>
        <w:pStyle w:val="Code"/>
      </w:pPr>
      <w:r>
        <w:t xml:space="preserve">    forwarded(5)</w:t>
      </w:r>
    </w:p>
    <w:p w14:paraId="6786168F" w14:textId="77777777" w:rsidR="00754457" w:rsidRDefault="00754457" w:rsidP="00754457">
      <w:pPr>
        <w:pStyle w:val="Code"/>
      </w:pPr>
      <w:r>
        <w:t>}</w:t>
      </w:r>
    </w:p>
    <w:p w14:paraId="1E1C5646" w14:textId="77777777" w:rsidR="00754457" w:rsidRDefault="00754457" w:rsidP="00754457">
      <w:pPr>
        <w:pStyle w:val="Code"/>
      </w:pPr>
    </w:p>
    <w:p w14:paraId="40268B9A" w14:textId="77777777" w:rsidR="00754457" w:rsidRDefault="00754457" w:rsidP="00754457">
      <w:pPr>
        <w:pStyle w:val="Code"/>
      </w:pPr>
      <w:r>
        <w:t>MMStateFlag ::= ENUMERATED</w:t>
      </w:r>
    </w:p>
    <w:p w14:paraId="21C67A6C" w14:textId="77777777" w:rsidR="00754457" w:rsidRDefault="00754457" w:rsidP="00754457">
      <w:pPr>
        <w:pStyle w:val="Code"/>
      </w:pPr>
      <w:r>
        <w:t>{</w:t>
      </w:r>
    </w:p>
    <w:p w14:paraId="56535527" w14:textId="77777777" w:rsidR="00754457" w:rsidRDefault="00754457" w:rsidP="00754457">
      <w:pPr>
        <w:pStyle w:val="Code"/>
      </w:pPr>
      <w:r>
        <w:t xml:space="preserve">    add(1),</w:t>
      </w:r>
    </w:p>
    <w:p w14:paraId="55F6A3CA" w14:textId="77777777" w:rsidR="00754457" w:rsidRDefault="00754457" w:rsidP="00754457">
      <w:pPr>
        <w:pStyle w:val="Code"/>
      </w:pPr>
      <w:r>
        <w:t xml:space="preserve">    remove(2),</w:t>
      </w:r>
    </w:p>
    <w:p w14:paraId="71F6686D" w14:textId="77777777" w:rsidR="00754457" w:rsidRDefault="00754457" w:rsidP="00754457">
      <w:pPr>
        <w:pStyle w:val="Code"/>
      </w:pPr>
      <w:r>
        <w:t xml:space="preserve">    filter(3)</w:t>
      </w:r>
    </w:p>
    <w:p w14:paraId="15111AF5" w14:textId="77777777" w:rsidR="00754457" w:rsidRDefault="00754457" w:rsidP="00754457">
      <w:pPr>
        <w:pStyle w:val="Code"/>
      </w:pPr>
      <w:r>
        <w:t>}</w:t>
      </w:r>
    </w:p>
    <w:p w14:paraId="4C43D822" w14:textId="77777777" w:rsidR="00754457" w:rsidRDefault="00754457" w:rsidP="00754457">
      <w:pPr>
        <w:pStyle w:val="Code"/>
      </w:pPr>
    </w:p>
    <w:p w14:paraId="61C773DB" w14:textId="77777777" w:rsidR="00754457" w:rsidRDefault="00754457" w:rsidP="00754457">
      <w:pPr>
        <w:pStyle w:val="Code"/>
      </w:pPr>
      <w:r>
        <w:t>MMStatus ::= ENUMERATED</w:t>
      </w:r>
    </w:p>
    <w:p w14:paraId="3BB47ACA" w14:textId="77777777" w:rsidR="00754457" w:rsidRDefault="00754457" w:rsidP="00754457">
      <w:pPr>
        <w:pStyle w:val="Code"/>
      </w:pPr>
      <w:r>
        <w:t>{</w:t>
      </w:r>
    </w:p>
    <w:p w14:paraId="15D7763F" w14:textId="77777777" w:rsidR="00754457" w:rsidRDefault="00754457" w:rsidP="00754457">
      <w:pPr>
        <w:pStyle w:val="Code"/>
      </w:pPr>
      <w:r>
        <w:t xml:space="preserve">    expired(1),</w:t>
      </w:r>
    </w:p>
    <w:p w14:paraId="05E000B8" w14:textId="77777777" w:rsidR="00754457" w:rsidRDefault="00754457" w:rsidP="00754457">
      <w:pPr>
        <w:pStyle w:val="Code"/>
      </w:pPr>
      <w:r>
        <w:t xml:space="preserve">    retrieved(2),</w:t>
      </w:r>
    </w:p>
    <w:p w14:paraId="7D883E4C" w14:textId="77777777" w:rsidR="00754457" w:rsidRDefault="00754457" w:rsidP="00754457">
      <w:pPr>
        <w:pStyle w:val="Code"/>
      </w:pPr>
      <w:r>
        <w:t xml:space="preserve">    rejected(3),</w:t>
      </w:r>
    </w:p>
    <w:p w14:paraId="6ECAF74C" w14:textId="77777777" w:rsidR="00754457" w:rsidRDefault="00754457" w:rsidP="00754457">
      <w:pPr>
        <w:pStyle w:val="Code"/>
      </w:pPr>
      <w:r>
        <w:t xml:space="preserve">    deferred(4),</w:t>
      </w:r>
    </w:p>
    <w:p w14:paraId="7B7E0B07" w14:textId="77777777" w:rsidR="00754457" w:rsidRDefault="00754457" w:rsidP="00754457">
      <w:pPr>
        <w:pStyle w:val="Code"/>
      </w:pPr>
      <w:r>
        <w:t xml:space="preserve">    unrecognized(5),</w:t>
      </w:r>
    </w:p>
    <w:p w14:paraId="2D7A0574" w14:textId="77777777" w:rsidR="00754457" w:rsidRDefault="00754457" w:rsidP="00754457">
      <w:pPr>
        <w:pStyle w:val="Code"/>
      </w:pPr>
      <w:r>
        <w:t xml:space="preserve">    indeterminate(6),</w:t>
      </w:r>
    </w:p>
    <w:p w14:paraId="3D2FFAFF" w14:textId="77777777" w:rsidR="00754457" w:rsidRDefault="00754457" w:rsidP="00754457">
      <w:pPr>
        <w:pStyle w:val="Code"/>
      </w:pPr>
      <w:r>
        <w:t xml:space="preserve">    forwarded(7),</w:t>
      </w:r>
    </w:p>
    <w:p w14:paraId="74BCE9E4" w14:textId="77777777" w:rsidR="00754457" w:rsidRDefault="00754457" w:rsidP="00754457">
      <w:pPr>
        <w:pStyle w:val="Code"/>
      </w:pPr>
      <w:r>
        <w:t xml:space="preserve">    unreachable(8)</w:t>
      </w:r>
    </w:p>
    <w:p w14:paraId="0E65C731" w14:textId="77777777" w:rsidR="00754457" w:rsidRDefault="00754457" w:rsidP="00754457">
      <w:pPr>
        <w:pStyle w:val="Code"/>
      </w:pPr>
      <w:r>
        <w:t>}</w:t>
      </w:r>
    </w:p>
    <w:p w14:paraId="719763E9" w14:textId="77777777" w:rsidR="00754457" w:rsidRDefault="00754457" w:rsidP="00754457">
      <w:pPr>
        <w:pStyle w:val="Code"/>
      </w:pPr>
    </w:p>
    <w:p w14:paraId="57E0DBED" w14:textId="77777777" w:rsidR="00754457" w:rsidRDefault="00754457" w:rsidP="00754457">
      <w:pPr>
        <w:pStyle w:val="Code"/>
      </w:pPr>
      <w:r>
        <w:t>MMStatusExtension ::= ENUMERATED</w:t>
      </w:r>
    </w:p>
    <w:p w14:paraId="6861FDB8" w14:textId="77777777" w:rsidR="00754457" w:rsidRDefault="00754457" w:rsidP="00754457">
      <w:pPr>
        <w:pStyle w:val="Code"/>
      </w:pPr>
      <w:r>
        <w:t>{</w:t>
      </w:r>
    </w:p>
    <w:p w14:paraId="124F67E5" w14:textId="77777777" w:rsidR="00754457" w:rsidRDefault="00754457" w:rsidP="00754457">
      <w:pPr>
        <w:pStyle w:val="Code"/>
      </w:pPr>
      <w:r>
        <w:t xml:space="preserve">    rejectionByMMSRecipient(0),</w:t>
      </w:r>
    </w:p>
    <w:p w14:paraId="0B516CD3" w14:textId="77777777" w:rsidR="00754457" w:rsidRDefault="00754457" w:rsidP="00754457">
      <w:pPr>
        <w:pStyle w:val="Code"/>
      </w:pPr>
      <w:r>
        <w:t xml:space="preserve">    rejectionByOtherRS(1)</w:t>
      </w:r>
    </w:p>
    <w:p w14:paraId="4DC889B5" w14:textId="77777777" w:rsidR="00754457" w:rsidRDefault="00754457" w:rsidP="00754457">
      <w:pPr>
        <w:pStyle w:val="Code"/>
      </w:pPr>
      <w:r>
        <w:t>}</w:t>
      </w:r>
    </w:p>
    <w:p w14:paraId="2157C14B" w14:textId="77777777" w:rsidR="00754457" w:rsidRDefault="00754457" w:rsidP="00754457">
      <w:pPr>
        <w:pStyle w:val="Code"/>
      </w:pPr>
    </w:p>
    <w:p w14:paraId="3E9F1A3C" w14:textId="77777777" w:rsidR="00754457" w:rsidRDefault="00754457" w:rsidP="00754457">
      <w:pPr>
        <w:pStyle w:val="Code"/>
      </w:pPr>
      <w:r>
        <w:t>MMStatusText ::= UTF8String</w:t>
      </w:r>
    </w:p>
    <w:p w14:paraId="78BE4E47" w14:textId="77777777" w:rsidR="00754457" w:rsidRDefault="00754457" w:rsidP="00754457">
      <w:pPr>
        <w:pStyle w:val="Code"/>
      </w:pPr>
    </w:p>
    <w:p w14:paraId="37CDFBDF" w14:textId="77777777" w:rsidR="00754457" w:rsidRDefault="00754457" w:rsidP="00754457">
      <w:pPr>
        <w:pStyle w:val="Code"/>
      </w:pPr>
      <w:r>
        <w:t>MMSSubject ::= UTF8String</w:t>
      </w:r>
    </w:p>
    <w:p w14:paraId="74445A13" w14:textId="77777777" w:rsidR="00754457" w:rsidRDefault="00754457" w:rsidP="00754457">
      <w:pPr>
        <w:pStyle w:val="Code"/>
      </w:pPr>
    </w:p>
    <w:p w14:paraId="7D40705A" w14:textId="77777777" w:rsidR="00754457" w:rsidRDefault="00754457" w:rsidP="00754457">
      <w:pPr>
        <w:pStyle w:val="Code"/>
      </w:pPr>
      <w:r>
        <w:t>MMSVersion ::= SEQUENCE</w:t>
      </w:r>
    </w:p>
    <w:p w14:paraId="2C232ACD" w14:textId="77777777" w:rsidR="00754457" w:rsidRDefault="00754457" w:rsidP="00754457">
      <w:pPr>
        <w:pStyle w:val="Code"/>
      </w:pPr>
      <w:r>
        <w:t>{</w:t>
      </w:r>
    </w:p>
    <w:p w14:paraId="5C2DC8EC" w14:textId="77777777" w:rsidR="00754457" w:rsidRDefault="00754457" w:rsidP="00754457">
      <w:pPr>
        <w:pStyle w:val="Code"/>
      </w:pPr>
      <w:r>
        <w:t xml:space="preserve">    majorVersion [1] INTEGER,</w:t>
      </w:r>
    </w:p>
    <w:p w14:paraId="6381E664" w14:textId="77777777" w:rsidR="00754457" w:rsidRDefault="00754457" w:rsidP="00754457">
      <w:pPr>
        <w:pStyle w:val="Code"/>
      </w:pPr>
      <w:r>
        <w:t xml:space="preserve">    minorVersion [2] INTEGER</w:t>
      </w:r>
    </w:p>
    <w:p w14:paraId="0970704F" w14:textId="77777777" w:rsidR="00754457" w:rsidRDefault="00754457" w:rsidP="00754457">
      <w:pPr>
        <w:pStyle w:val="Code"/>
      </w:pPr>
      <w:r>
        <w:t>}</w:t>
      </w:r>
    </w:p>
    <w:p w14:paraId="39914258" w14:textId="77777777" w:rsidR="00754457" w:rsidRDefault="00754457" w:rsidP="00754457">
      <w:pPr>
        <w:pStyle w:val="Code"/>
      </w:pPr>
    </w:p>
    <w:p w14:paraId="14AAF3ED" w14:textId="77777777" w:rsidR="00754457" w:rsidRDefault="00754457" w:rsidP="00754457">
      <w:pPr>
        <w:pStyle w:val="CodeHeader"/>
      </w:pPr>
      <w:r>
        <w:t>-- ==================</w:t>
      </w:r>
    </w:p>
    <w:p w14:paraId="7D5C8949" w14:textId="77777777" w:rsidR="00754457" w:rsidRDefault="00754457" w:rsidP="00754457">
      <w:pPr>
        <w:pStyle w:val="CodeHeader"/>
      </w:pPr>
      <w:r>
        <w:t>-- 5G PTC definitions</w:t>
      </w:r>
    </w:p>
    <w:p w14:paraId="620BAC94" w14:textId="77777777" w:rsidR="00754457" w:rsidRDefault="00754457" w:rsidP="00754457">
      <w:pPr>
        <w:pStyle w:val="Code"/>
      </w:pPr>
      <w:r>
        <w:t>-- ==================</w:t>
      </w:r>
    </w:p>
    <w:p w14:paraId="74E89BBB" w14:textId="77777777" w:rsidR="00754457" w:rsidRDefault="00754457" w:rsidP="00754457">
      <w:pPr>
        <w:pStyle w:val="Code"/>
      </w:pPr>
    </w:p>
    <w:p w14:paraId="1AAB3957" w14:textId="77777777" w:rsidR="00754457" w:rsidRDefault="00754457" w:rsidP="00754457">
      <w:pPr>
        <w:pStyle w:val="Code"/>
      </w:pPr>
      <w:r>
        <w:t>PTCRegistration  ::= SEQUENCE</w:t>
      </w:r>
    </w:p>
    <w:p w14:paraId="35C3815E" w14:textId="77777777" w:rsidR="00754457" w:rsidRDefault="00754457" w:rsidP="00754457">
      <w:pPr>
        <w:pStyle w:val="Code"/>
      </w:pPr>
      <w:r>
        <w:t>{</w:t>
      </w:r>
    </w:p>
    <w:p w14:paraId="2846C6EC" w14:textId="77777777" w:rsidR="00754457" w:rsidRDefault="00754457" w:rsidP="00754457">
      <w:pPr>
        <w:pStyle w:val="Code"/>
      </w:pPr>
      <w:r>
        <w:t xml:space="preserve">    pTCTargetInformation          [1] PTCTargetInformation,</w:t>
      </w:r>
    </w:p>
    <w:p w14:paraId="3E4A020F" w14:textId="77777777" w:rsidR="00754457" w:rsidRDefault="00754457" w:rsidP="00754457">
      <w:pPr>
        <w:pStyle w:val="Code"/>
      </w:pPr>
      <w:r>
        <w:t xml:space="preserve">    pTCServerURI                  [2] UTF8String,</w:t>
      </w:r>
    </w:p>
    <w:p w14:paraId="383DC760" w14:textId="77777777" w:rsidR="00754457" w:rsidRDefault="00754457" w:rsidP="00754457">
      <w:pPr>
        <w:pStyle w:val="Code"/>
      </w:pPr>
      <w:r>
        <w:t xml:space="preserve">    pTCRegistrationRequest        [3] PTCRegistrationRequest,</w:t>
      </w:r>
    </w:p>
    <w:p w14:paraId="3516841E" w14:textId="77777777" w:rsidR="00754457" w:rsidRDefault="00754457" w:rsidP="00754457">
      <w:pPr>
        <w:pStyle w:val="Code"/>
      </w:pPr>
      <w:r>
        <w:t xml:space="preserve">    pTCRegistrationOutcome        [4] PTCRegistrationOutcome</w:t>
      </w:r>
    </w:p>
    <w:p w14:paraId="3BD74F5C" w14:textId="77777777" w:rsidR="00754457" w:rsidRDefault="00754457" w:rsidP="00754457">
      <w:pPr>
        <w:pStyle w:val="Code"/>
      </w:pPr>
      <w:r>
        <w:t>}</w:t>
      </w:r>
    </w:p>
    <w:p w14:paraId="4E0C5BCE" w14:textId="77777777" w:rsidR="00754457" w:rsidRDefault="00754457" w:rsidP="00754457">
      <w:pPr>
        <w:pStyle w:val="Code"/>
      </w:pPr>
    </w:p>
    <w:p w14:paraId="4B2AD071" w14:textId="77777777" w:rsidR="00754457" w:rsidRDefault="00754457" w:rsidP="00754457">
      <w:pPr>
        <w:pStyle w:val="Code"/>
      </w:pPr>
      <w:r>
        <w:t>PTCSessionInitiation  ::= SEQUENCE</w:t>
      </w:r>
    </w:p>
    <w:p w14:paraId="448B5A63" w14:textId="77777777" w:rsidR="00754457" w:rsidRDefault="00754457" w:rsidP="00754457">
      <w:pPr>
        <w:pStyle w:val="Code"/>
      </w:pPr>
      <w:r>
        <w:t>{</w:t>
      </w:r>
    </w:p>
    <w:p w14:paraId="311771EA" w14:textId="77777777" w:rsidR="00754457" w:rsidRDefault="00754457" w:rsidP="00754457">
      <w:pPr>
        <w:pStyle w:val="Code"/>
      </w:pPr>
      <w:r>
        <w:t xml:space="preserve">    pTCTargetInformation          [1] PTCTargetInformation,</w:t>
      </w:r>
    </w:p>
    <w:p w14:paraId="6B79F1B3" w14:textId="77777777" w:rsidR="00754457" w:rsidRDefault="00754457" w:rsidP="00754457">
      <w:pPr>
        <w:pStyle w:val="Code"/>
      </w:pPr>
      <w:r>
        <w:t xml:space="preserve">    pTCDirection                  [2] Direction,</w:t>
      </w:r>
    </w:p>
    <w:p w14:paraId="403A5C1C" w14:textId="77777777" w:rsidR="00754457" w:rsidRDefault="00754457" w:rsidP="00754457">
      <w:pPr>
        <w:pStyle w:val="Code"/>
      </w:pPr>
      <w:r>
        <w:t xml:space="preserve">    pTCServerURI                  [3] UTF8String,</w:t>
      </w:r>
    </w:p>
    <w:p w14:paraId="19EC7039" w14:textId="77777777" w:rsidR="00754457" w:rsidRDefault="00754457" w:rsidP="00754457">
      <w:pPr>
        <w:pStyle w:val="Code"/>
      </w:pPr>
      <w:r>
        <w:t xml:space="preserve">    pTCSessionInfo                [4] PTCSessionInfo,</w:t>
      </w:r>
    </w:p>
    <w:p w14:paraId="1E99EA37" w14:textId="77777777" w:rsidR="00754457" w:rsidRDefault="00754457" w:rsidP="00754457">
      <w:pPr>
        <w:pStyle w:val="Code"/>
      </w:pPr>
      <w:r>
        <w:t xml:space="preserve">    pTCOriginatingID              [5] PTCTargetInformation,</w:t>
      </w:r>
    </w:p>
    <w:p w14:paraId="11BAF99A" w14:textId="77777777" w:rsidR="00754457" w:rsidRDefault="00754457" w:rsidP="00754457">
      <w:pPr>
        <w:pStyle w:val="Code"/>
      </w:pPr>
      <w:r>
        <w:t xml:space="preserve">    pTCParticipants               [6] SEQUENCE OF PTCTargetInformation OPTIONAL,</w:t>
      </w:r>
    </w:p>
    <w:p w14:paraId="4D065692" w14:textId="77777777" w:rsidR="00754457" w:rsidRDefault="00754457" w:rsidP="00754457">
      <w:pPr>
        <w:pStyle w:val="Code"/>
      </w:pPr>
      <w:r>
        <w:t xml:space="preserve">    pTCParticipantPresenceStatus  [7] MultipleParticipantPresenceStatus OPTIONAL,</w:t>
      </w:r>
    </w:p>
    <w:p w14:paraId="0733FFC6" w14:textId="77777777" w:rsidR="00754457" w:rsidRDefault="00754457" w:rsidP="00754457">
      <w:pPr>
        <w:pStyle w:val="Code"/>
      </w:pPr>
      <w:r>
        <w:t xml:space="preserve">    location                      [8] Location OPTIONAL,</w:t>
      </w:r>
    </w:p>
    <w:p w14:paraId="70E81582" w14:textId="77777777" w:rsidR="00754457" w:rsidRDefault="00754457" w:rsidP="00754457">
      <w:pPr>
        <w:pStyle w:val="Code"/>
      </w:pPr>
      <w:r>
        <w:t xml:space="preserve">    pTCBearerCapability           [9] UTF8String OPTIONAL,</w:t>
      </w:r>
    </w:p>
    <w:p w14:paraId="128E207A" w14:textId="77777777" w:rsidR="00754457" w:rsidRDefault="00754457" w:rsidP="00754457">
      <w:pPr>
        <w:pStyle w:val="Code"/>
      </w:pPr>
      <w:r>
        <w:t xml:space="preserve">    pTCHost                       [10] PTCTargetInformation OPTIONAL</w:t>
      </w:r>
    </w:p>
    <w:p w14:paraId="7180B2B9" w14:textId="77777777" w:rsidR="00754457" w:rsidRDefault="00754457" w:rsidP="00754457">
      <w:pPr>
        <w:pStyle w:val="Code"/>
      </w:pPr>
      <w:r>
        <w:t>}</w:t>
      </w:r>
    </w:p>
    <w:p w14:paraId="71554B34" w14:textId="77777777" w:rsidR="00754457" w:rsidRDefault="00754457" w:rsidP="00754457">
      <w:pPr>
        <w:pStyle w:val="Code"/>
      </w:pPr>
    </w:p>
    <w:p w14:paraId="70330E96" w14:textId="77777777" w:rsidR="00754457" w:rsidRDefault="00754457" w:rsidP="00754457">
      <w:pPr>
        <w:pStyle w:val="Code"/>
      </w:pPr>
      <w:r>
        <w:t>PTCSessionAbandon  ::= SEQUENCE</w:t>
      </w:r>
    </w:p>
    <w:p w14:paraId="71C384B4" w14:textId="77777777" w:rsidR="00754457" w:rsidRDefault="00754457" w:rsidP="00754457">
      <w:pPr>
        <w:pStyle w:val="Code"/>
      </w:pPr>
      <w:r>
        <w:t>{</w:t>
      </w:r>
    </w:p>
    <w:p w14:paraId="74C6E31A" w14:textId="77777777" w:rsidR="00754457" w:rsidRDefault="00754457" w:rsidP="00754457">
      <w:pPr>
        <w:pStyle w:val="Code"/>
      </w:pPr>
      <w:r>
        <w:t xml:space="preserve">    pTCTargetInformation          [1] PTCTargetInformation,</w:t>
      </w:r>
    </w:p>
    <w:p w14:paraId="0D034413" w14:textId="77777777" w:rsidR="00754457" w:rsidRDefault="00754457" w:rsidP="00754457">
      <w:pPr>
        <w:pStyle w:val="Code"/>
      </w:pPr>
      <w:r>
        <w:t xml:space="preserve">    pTCDirection                  [2] Direction,</w:t>
      </w:r>
    </w:p>
    <w:p w14:paraId="51574878" w14:textId="77777777" w:rsidR="00754457" w:rsidRDefault="00754457" w:rsidP="00754457">
      <w:pPr>
        <w:pStyle w:val="Code"/>
      </w:pPr>
      <w:r>
        <w:t xml:space="preserve">    pTCSessionInfo                [3] PTCSessionInfo,</w:t>
      </w:r>
    </w:p>
    <w:p w14:paraId="1C840CF2" w14:textId="77777777" w:rsidR="00754457" w:rsidRDefault="00754457" w:rsidP="00754457">
      <w:pPr>
        <w:pStyle w:val="Code"/>
      </w:pPr>
      <w:r>
        <w:t xml:space="preserve">    location                      [4] Location OPTIONAL,</w:t>
      </w:r>
    </w:p>
    <w:p w14:paraId="10F1623B" w14:textId="77777777" w:rsidR="00754457" w:rsidRDefault="00754457" w:rsidP="00754457">
      <w:pPr>
        <w:pStyle w:val="Code"/>
      </w:pPr>
      <w:r>
        <w:t xml:space="preserve">    pTCAbandonCause               [5] INTEGER</w:t>
      </w:r>
    </w:p>
    <w:p w14:paraId="17521B65" w14:textId="77777777" w:rsidR="00754457" w:rsidRDefault="00754457" w:rsidP="00754457">
      <w:pPr>
        <w:pStyle w:val="Code"/>
      </w:pPr>
      <w:r>
        <w:t>}</w:t>
      </w:r>
    </w:p>
    <w:p w14:paraId="43F1C0BE" w14:textId="77777777" w:rsidR="00754457" w:rsidRDefault="00754457" w:rsidP="00754457">
      <w:pPr>
        <w:pStyle w:val="Code"/>
      </w:pPr>
    </w:p>
    <w:p w14:paraId="2C7C04B4" w14:textId="77777777" w:rsidR="00754457" w:rsidRDefault="00754457" w:rsidP="00754457">
      <w:pPr>
        <w:pStyle w:val="Code"/>
      </w:pPr>
      <w:r>
        <w:t>PTCSessionStart  ::= SEQUENCE</w:t>
      </w:r>
    </w:p>
    <w:p w14:paraId="2CCD3267" w14:textId="77777777" w:rsidR="00754457" w:rsidRDefault="00754457" w:rsidP="00754457">
      <w:pPr>
        <w:pStyle w:val="Code"/>
      </w:pPr>
      <w:r>
        <w:t>{</w:t>
      </w:r>
    </w:p>
    <w:p w14:paraId="5713580F" w14:textId="77777777" w:rsidR="00754457" w:rsidRDefault="00754457" w:rsidP="00754457">
      <w:pPr>
        <w:pStyle w:val="Code"/>
      </w:pPr>
      <w:r>
        <w:t xml:space="preserve">    pTCTargetInformation          [1] PTCTargetInformation,</w:t>
      </w:r>
    </w:p>
    <w:p w14:paraId="1C260B99" w14:textId="77777777" w:rsidR="00754457" w:rsidRDefault="00754457" w:rsidP="00754457">
      <w:pPr>
        <w:pStyle w:val="Code"/>
      </w:pPr>
      <w:r>
        <w:t xml:space="preserve">    pTCDirection                  [2] Direction,</w:t>
      </w:r>
    </w:p>
    <w:p w14:paraId="7A979F61" w14:textId="77777777" w:rsidR="00754457" w:rsidRDefault="00754457" w:rsidP="00754457">
      <w:pPr>
        <w:pStyle w:val="Code"/>
      </w:pPr>
      <w:r>
        <w:t xml:space="preserve">    pTCServerURI                  [3] UTF8String,</w:t>
      </w:r>
    </w:p>
    <w:p w14:paraId="25CA5249" w14:textId="77777777" w:rsidR="00754457" w:rsidRDefault="00754457" w:rsidP="00754457">
      <w:pPr>
        <w:pStyle w:val="Code"/>
      </w:pPr>
      <w:r>
        <w:t xml:space="preserve">    pTCSessionInfo                [4] PTCSessionInfo,</w:t>
      </w:r>
    </w:p>
    <w:p w14:paraId="5DC392B5" w14:textId="77777777" w:rsidR="00754457" w:rsidRDefault="00754457" w:rsidP="00754457">
      <w:pPr>
        <w:pStyle w:val="Code"/>
      </w:pPr>
      <w:r>
        <w:t xml:space="preserve">    pTCOriginatingID              [5] PTCTargetInformation,</w:t>
      </w:r>
    </w:p>
    <w:p w14:paraId="32E021F1" w14:textId="77777777" w:rsidR="00754457" w:rsidRDefault="00754457" w:rsidP="00754457">
      <w:pPr>
        <w:pStyle w:val="Code"/>
      </w:pPr>
      <w:r>
        <w:t xml:space="preserve">    pTCParticipants               [6] SEQUENCE OF PTCTargetInformation OPTIONAL,</w:t>
      </w:r>
    </w:p>
    <w:p w14:paraId="5B82DB83" w14:textId="77777777" w:rsidR="00754457" w:rsidRDefault="00754457" w:rsidP="00754457">
      <w:pPr>
        <w:pStyle w:val="Code"/>
      </w:pPr>
      <w:r>
        <w:t xml:space="preserve">    pTCParticipantPresenceStatus  [7] MultipleParticipantPresenceStatus OPTIONAL,</w:t>
      </w:r>
    </w:p>
    <w:p w14:paraId="462C1CF0" w14:textId="77777777" w:rsidR="00754457" w:rsidRDefault="00754457" w:rsidP="00754457">
      <w:pPr>
        <w:pStyle w:val="Code"/>
      </w:pPr>
      <w:r>
        <w:t xml:space="preserve">    location                      [8] Location OPTIONAL,</w:t>
      </w:r>
    </w:p>
    <w:p w14:paraId="255EEFB1" w14:textId="77777777" w:rsidR="00754457" w:rsidRDefault="00754457" w:rsidP="00754457">
      <w:pPr>
        <w:pStyle w:val="Code"/>
      </w:pPr>
      <w:r>
        <w:t xml:space="preserve">    pTCHost                       [9] PTCTargetInformation OPTIONAL,</w:t>
      </w:r>
    </w:p>
    <w:p w14:paraId="461E1E3C" w14:textId="77777777" w:rsidR="00754457" w:rsidRDefault="00754457" w:rsidP="00754457">
      <w:pPr>
        <w:pStyle w:val="Code"/>
      </w:pPr>
      <w:r>
        <w:t xml:space="preserve">    pTCBearerCapability           [10] UTF8String OPTIONAL</w:t>
      </w:r>
    </w:p>
    <w:p w14:paraId="0C7AC1D6" w14:textId="77777777" w:rsidR="00754457" w:rsidRDefault="00754457" w:rsidP="00754457">
      <w:pPr>
        <w:pStyle w:val="Code"/>
      </w:pPr>
      <w:r>
        <w:t>}</w:t>
      </w:r>
    </w:p>
    <w:p w14:paraId="5C6AE0A5" w14:textId="77777777" w:rsidR="00754457" w:rsidRDefault="00754457" w:rsidP="00754457">
      <w:pPr>
        <w:pStyle w:val="Code"/>
      </w:pPr>
    </w:p>
    <w:p w14:paraId="0B38F2BC" w14:textId="77777777" w:rsidR="00754457" w:rsidRDefault="00754457" w:rsidP="00754457">
      <w:pPr>
        <w:pStyle w:val="Code"/>
      </w:pPr>
      <w:r>
        <w:t>PTCSessionEnd  ::= SEQUENCE</w:t>
      </w:r>
    </w:p>
    <w:p w14:paraId="22C4D324" w14:textId="77777777" w:rsidR="00754457" w:rsidRDefault="00754457" w:rsidP="00754457">
      <w:pPr>
        <w:pStyle w:val="Code"/>
      </w:pPr>
      <w:r>
        <w:t>{</w:t>
      </w:r>
    </w:p>
    <w:p w14:paraId="73E4D26F" w14:textId="77777777" w:rsidR="00754457" w:rsidRDefault="00754457" w:rsidP="00754457">
      <w:pPr>
        <w:pStyle w:val="Code"/>
      </w:pPr>
      <w:r>
        <w:t xml:space="preserve">    pTCTargetInformation          [1] PTCTargetInformation,</w:t>
      </w:r>
    </w:p>
    <w:p w14:paraId="2C69DBAB" w14:textId="77777777" w:rsidR="00754457" w:rsidRDefault="00754457" w:rsidP="00754457">
      <w:pPr>
        <w:pStyle w:val="Code"/>
      </w:pPr>
      <w:r>
        <w:t xml:space="preserve">    pTCDirection                  [2] Direction,</w:t>
      </w:r>
    </w:p>
    <w:p w14:paraId="741D05F6" w14:textId="77777777" w:rsidR="00754457" w:rsidRDefault="00754457" w:rsidP="00754457">
      <w:pPr>
        <w:pStyle w:val="Code"/>
      </w:pPr>
      <w:r>
        <w:t xml:space="preserve">    pTCServerURI                  [3] UTF8String,</w:t>
      </w:r>
    </w:p>
    <w:p w14:paraId="187A9C37" w14:textId="77777777" w:rsidR="00754457" w:rsidRDefault="00754457" w:rsidP="00754457">
      <w:pPr>
        <w:pStyle w:val="Code"/>
      </w:pPr>
      <w:r>
        <w:t xml:space="preserve">    pTCSessionInfo                [4] PTCSessionInfo,</w:t>
      </w:r>
    </w:p>
    <w:p w14:paraId="32C7A88C" w14:textId="77777777" w:rsidR="00754457" w:rsidRDefault="00754457" w:rsidP="00754457">
      <w:pPr>
        <w:pStyle w:val="Code"/>
      </w:pPr>
      <w:r>
        <w:t xml:space="preserve">    pTCParticipants               [5] SEQUENCE OF PTCTargetInformation OPTIONAL,</w:t>
      </w:r>
    </w:p>
    <w:p w14:paraId="3099D009" w14:textId="77777777" w:rsidR="00754457" w:rsidRDefault="00754457" w:rsidP="00754457">
      <w:pPr>
        <w:pStyle w:val="Code"/>
      </w:pPr>
      <w:r>
        <w:t xml:space="preserve">    location                      [6] Location OPTIONAL,</w:t>
      </w:r>
    </w:p>
    <w:p w14:paraId="17CEC68F" w14:textId="77777777" w:rsidR="00754457" w:rsidRDefault="00754457" w:rsidP="00754457">
      <w:pPr>
        <w:pStyle w:val="Code"/>
      </w:pPr>
      <w:r>
        <w:t xml:space="preserve">    pTCSessionEndCause            [7] PTCSessionEndCause</w:t>
      </w:r>
    </w:p>
    <w:p w14:paraId="72A414E4" w14:textId="77777777" w:rsidR="00754457" w:rsidRDefault="00754457" w:rsidP="00754457">
      <w:pPr>
        <w:pStyle w:val="Code"/>
      </w:pPr>
      <w:r>
        <w:t>}</w:t>
      </w:r>
    </w:p>
    <w:p w14:paraId="1BC270D5" w14:textId="77777777" w:rsidR="00754457" w:rsidRDefault="00754457" w:rsidP="00754457">
      <w:pPr>
        <w:pStyle w:val="Code"/>
      </w:pPr>
    </w:p>
    <w:p w14:paraId="0D6F548D" w14:textId="77777777" w:rsidR="00754457" w:rsidRDefault="00754457" w:rsidP="00754457">
      <w:pPr>
        <w:pStyle w:val="Code"/>
      </w:pPr>
      <w:r>
        <w:t>PTCStartOfInterception  ::= SEQUENCE</w:t>
      </w:r>
    </w:p>
    <w:p w14:paraId="030B6F68" w14:textId="77777777" w:rsidR="00754457" w:rsidRDefault="00754457" w:rsidP="00754457">
      <w:pPr>
        <w:pStyle w:val="Code"/>
      </w:pPr>
      <w:r>
        <w:t>{</w:t>
      </w:r>
    </w:p>
    <w:p w14:paraId="68BD9583" w14:textId="77777777" w:rsidR="00754457" w:rsidRDefault="00754457" w:rsidP="00754457">
      <w:pPr>
        <w:pStyle w:val="Code"/>
      </w:pPr>
      <w:r>
        <w:t xml:space="preserve">    pTCTargetInformation          [1] PTCTargetInformation,</w:t>
      </w:r>
    </w:p>
    <w:p w14:paraId="4C1DAD4A" w14:textId="77777777" w:rsidR="00754457" w:rsidRDefault="00754457" w:rsidP="00754457">
      <w:pPr>
        <w:pStyle w:val="Code"/>
      </w:pPr>
      <w:r>
        <w:t xml:space="preserve">    pTCDirection                  [2] Direction,</w:t>
      </w:r>
    </w:p>
    <w:p w14:paraId="298DD38A" w14:textId="77777777" w:rsidR="00754457" w:rsidRDefault="00754457" w:rsidP="00754457">
      <w:pPr>
        <w:pStyle w:val="Code"/>
      </w:pPr>
      <w:r>
        <w:t xml:space="preserve">    preEstSessionID               [3] PTCSessionInfo OPTIONAL,</w:t>
      </w:r>
    </w:p>
    <w:p w14:paraId="40F91EF0" w14:textId="77777777" w:rsidR="00754457" w:rsidRDefault="00754457" w:rsidP="00754457">
      <w:pPr>
        <w:pStyle w:val="Code"/>
      </w:pPr>
      <w:r>
        <w:t xml:space="preserve">    pTCOriginatingID              [4] PTCTargetInformation,</w:t>
      </w:r>
    </w:p>
    <w:p w14:paraId="3024B3CE" w14:textId="77777777" w:rsidR="00754457" w:rsidRDefault="00754457" w:rsidP="00754457">
      <w:pPr>
        <w:pStyle w:val="Code"/>
      </w:pPr>
      <w:r>
        <w:t xml:space="preserve">    pTCSessionInfo                [5] PTCSessionInfo OPTIONAL,</w:t>
      </w:r>
    </w:p>
    <w:p w14:paraId="0B12BEC8" w14:textId="77777777" w:rsidR="00754457" w:rsidRDefault="00754457" w:rsidP="00754457">
      <w:pPr>
        <w:pStyle w:val="Code"/>
      </w:pPr>
      <w:r>
        <w:t xml:space="preserve">    pTCHost                       [6] PTCTargetInformation OPTIONAL,</w:t>
      </w:r>
    </w:p>
    <w:p w14:paraId="692DA312" w14:textId="77777777" w:rsidR="00754457" w:rsidRDefault="00754457" w:rsidP="00754457">
      <w:pPr>
        <w:pStyle w:val="Code"/>
      </w:pPr>
      <w:r>
        <w:t xml:space="preserve">    pTCParticipants               [7] SEQUENCE OF PTCTargetInformation OPTIONAL,</w:t>
      </w:r>
    </w:p>
    <w:p w14:paraId="16D5CE05" w14:textId="77777777" w:rsidR="00754457" w:rsidRDefault="00754457" w:rsidP="00754457">
      <w:pPr>
        <w:pStyle w:val="Code"/>
      </w:pPr>
      <w:r>
        <w:t xml:space="preserve">    pTCMediaStreamAvail           [8] BOOLEAN OPTIONAL,</w:t>
      </w:r>
    </w:p>
    <w:p w14:paraId="234D5F8C" w14:textId="77777777" w:rsidR="00754457" w:rsidRDefault="00754457" w:rsidP="00754457">
      <w:pPr>
        <w:pStyle w:val="Code"/>
      </w:pPr>
      <w:r>
        <w:t xml:space="preserve">    pTCBearerCapability           [9] UTF8String OPTIONAL</w:t>
      </w:r>
    </w:p>
    <w:p w14:paraId="6A574D82" w14:textId="77777777" w:rsidR="00754457" w:rsidRDefault="00754457" w:rsidP="00754457">
      <w:pPr>
        <w:pStyle w:val="Code"/>
      </w:pPr>
      <w:r>
        <w:t>}</w:t>
      </w:r>
    </w:p>
    <w:p w14:paraId="3245514A" w14:textId="77777777" w:rsidR="00754457" w:rsidRDefault="00754457" w:rsidP="00754457">
      <w:pPr>
        <w:pStyle w:val="Code"/>
      </w:pPr>
    </w:p>
    <w:p w14:paraId="284C4E4A" w14:textId="77777777" w:rsidR="00754457" w:rsidRDefault="00754457" w:rsidP="00754457">
      <w:pPr>
        <w:pStyle w:val="Code"/>
      </w:pPr>
      <w:r>
        <w:t>PTCPreEstablishedSession  ::= SEQUENCE</w:t>
      </w:r>
    </w:p>
    <w:p w14:paraId="12642E86" w14:textId="77777777" w:rsidR="00754457" w:rsidRDefault="00754457" w:rsidP="00754457">
      <w:pPr>
        <w:pStyle w:val="Code"/>
      </w:pPr>
      <w:r>
        <w:t>{</w:t>
      </w:r>
    </w:p>
    <w:p w14:paraId="285982A7" w14:textId="77777777" w:rsidR="00754457" w:rsidRDefault="00754457" w:rsidP="00754457">
      <w:pPr>
        <w:pStyle w:val="Code"/>
      </w:pPr>
      <w:r>
        <w:t xml:space="preserve">    pTCTargetInformation          [1] PTCTargetInformation,</w:t>
      </w:r>
    </w:p>
    <w:p w14:paraId="0CF60E72" w14:textId="77777777" w:rsidR="00754457" w:rsidRDefault="00754457" w:rsidP="00754457">
      <w:pPr>
        <w:pStyle w:val="Code"/>
      </w:pPr>
      <w:r>
        <w:t xml:space="preserve">    pTCServerURI                  [2] UTF8String,</w:t>
      </w:r>
    </w:p>
    <w:p w14:paraId="5694F3B8" w14:textId="77777777" w:rsidR="00754457" w:rsidRDefault="00754457" w:rsidP="00754457">
      <w:pPr>
        <w:pStyle w:val="Code"/>
      </w:pPr>
      <w:r>
        <w:t xml:space="preserve">    rTPSetting                    [3] RTPSetting,</w:t>
      </w:r>
    </w:p>
    <w:p w14:paraId="2B56BE8D" w14:textId="77777777" w:rsidR="00754457" w:rsidRDefault="00754457" w:rsidP="00754457">
      <w:pPr>
        <w:pStyle w:val="Code"/>
      </w:pPr>
      <w:r>
        <w:t xml:space="preserve">    pTCMediaCapability            [4] UTF8String,</w:t>
      </w:r>
    </w:p>
    <w:p w14:paraId="39D8DF7F" w14:textId="77777777" w:rsidR="00754457" w:rsidRDefault="00754457" w:rsidP="00754457">
      <w:pPr>
        <w:pStyle w:val="Code"/>
      </w:pPr>
      <w:r>
        <w:t xml:space="preserve">    pTCPreEstSessionID            [5] PTCSessionInfo,</w:t>
      </w:r>
    </w:p>
    <w:p w14:paraId="5002CE6C" w14:textId="77777777" w:rsidR="00754457" w:rsidRDefault="00754457" w:rsidP="00754457">
      <w:pPr>
        <w:pStyle w:val="Code"/>
      </w:pPr>
      <w:r>
        <w:t xml:space="preserve">    pTCPreEstStatus               [6] PTCPreEstStatus,</w:t>
      </w:r>
    </w:p>
    <w:p w14:paraId="16B5E36C" w14:textId="77777777" w:rsidR="00754457" w:rsidRDefault="00754457" w:rsidP="00754457">
      <w:pPr>
        <w:pStyle w:val="Code"/>
      </w:pPr>
      <w:r>
        <w:t xml:space="preserve">    pTCMediaStreamAvail           [7] BOOLEAN OPTIONAL,</w:t>
      </w:r>
    </w:p>
    <w:p w14:paraId="5AE26612" w14:textId="77777777" w:rsidR="00754457" w:rsidRDefault="00754457" w:rsidP="00754457">
      <w:pPr>
        <w:pStyle w:val="Code"/>
      </w:pPr>
      <w:r>
        <w:t xml:space="preserve">    location                      [8] Location OPTIONAL,</w:t>
      </w:r>
    </w:p>
    <w:p w14:paraId="3A72B773" w14:textId="77777777" w:rsidR="00754457" w:rsidRDefault="00754457" w:rsidP="00754457">
      <w:pPr>
        <w:pStyle w:val="Code"/>
      </w:pPr>
      <w:r>
        <w:t xml:space="preserve">    pTCFailureCode                [9] PTCFailureCode OPTIONAL</w:t>
      </w:r>
    </w:p>
    <w:p w14:paraId="5DF49ABB" w14:textId="77777777" w:rsidR="00754457" w:rsidRDefault="00754457" w:rsidP="00754457">
      <w:pPr>
        <w:pStyle w:val="Code"/>
      </w:pPr>
      <w:r>
        <w:t>}</w:t>
      </w:r>
    </w:p>
    <w:p w14:paraId="0BE0DD9D" w14:textId="77777777" w:rsidR="00754457" w:rsidRDefault="00754457" w:rsidP="00754457">
      <w:pPr>
        <w:pStyle w:val="Code"/>
      </w:pPr>
    </w:p>
    <w:p w14:paraId="4CA2962B" w14:textId="77777777" w:rsidR="00754457" w:rsidRDefault="00754457" w:rsidP="00754457">
      <w:pPr>
        <w:pStyle w:val="Code"/>
      </w:pPr>
      <w:r>
        <w:t>PTCInstantPersonalAlert  ::= SEQUENCE</w:t>
      </w:r>
    </w:p>
    <w:p w14:paraId="1467CA10" w14:textId="77777777" w:rsidR="00754457" w:rsidRDefault="00754457" w:rsidP="00754457">
      <w:pPr>
        <w:pStyle w:val="Code"/>
      </w:pPr>
      <w:r>
        <w:t>{</w:t>
      </w:r>
    </w:p>
    <w:p w14:paraId="6CBF8481" w14:textId="77777777" w:rsidR="00754457" w:rsidRDefault="00754457" w:rsidP="00754457">
      <w:pPr>
        <w:pStyle w:val="Code"/>
      </w:pPr>
      <w:r>
        <w:t xml:space="preserve">    pTCTargetInformation          [1] PTCTargetInformation,</w:t>
      </w:r>
    </w:p>
    <w:p w14:paraId="0A4B27A7" w14:textId="77777777" w:rsidR="00754457" w:rsidRDefault="00754457" w:rsidP="00754457">
      <w:pPr>
        <w:pStyle w:val="Code"/>
      </w:pPr>
      <w:r>
        <w:t xml:space="preserve">    pTCIPAPartyID                 [2] PTCTargetInformation,</w:t>
      </w:r>
    </w:p>
    <w:p w14:paraId="003CDC9B" w14:textId="77777777" w:rsidR="00754457" w:rsidRDefault="00754457" w:rsidP="00754457">
      <w:pPr>
        <w:pStyle w:val="Code"/>
      </w:pPr>
      <w:r>
        <w:t xml:space="preserve">    pTCIPADirection               [3] Direction</w:t>
      </w:r>
    </w:p>
    <w:p w14:paraId="39E7DCDB" w14:textId="77777777" w:rsidR="00754457" w:rsidRDefault="00754457" w:rsidP="00754457">
      <w:pPr>
        <w:pStyle w:val="Code"/>
      </w:pPr>
      <w:r>
        <w:t>}</w:t>
      </w:r>
    </w:p>
    <w:p w14:paraId="0F10A065" w14:textId="77777777" w:rsidR="00754457" w:rsidRDefault="00754457" w:rsidP="00754457">
      <w:pPr>
        <w:pStyle w:val="Code"/>
      </w:pPr>
    </w:p>
    <w:p w14:paraId="0BE5F499" w14:textId="77777777" w:rsidR="00754457" w:rsidRDefault="00754457" w:rsidP="00754457">
      <w:pPr>
        <w:pStyle w:val="Code"/>
      </w:pPr>
      <w:r>
        <w:t>PTCPartyJoin  ::= SEQUENCE</w:t>
      </w:r>
    </w:p>
    <w:p w14:paraId="0FE54403" w14:textId="77777777" w:rsidR="00754457" w:rsidRDefault="00754457" w:rsidP="00754457">
      <w:pPr>
        <w:pStyle w:val="Code"/>
      </w:pPr>
      <w:r>
        <w:t>{</w:t>
      </w:r>
    </w:p>
    <w:p w14:paraId="696EE3EE" w14:textId="77777777" w:rsidR="00754457" w:rsidRDefault="00754457" w:rsidP="00754457">
      <w:pPr>
        <w:pStyle w:val="Code"/>
      </w:pPr>
      <w:r>
        <w:t xml:space="preserve">    pTCTargetInformation          [1] PTCTargetInformation,</w:t>
      </w:r>
    </w:p>
    <w:p w14:paraId="5E2B0E2E" w14:textId="77777777" w:rsidR="00754457" w:rsidRDefault="00754457" w:rsidP="00754457">
      <w:pPr>
        <w:pStyle w:val="Code"/>
      </w:pPr>
      <w:r>
        <w:t xml:space="preserve">    pTCDirection                  [2] Direction,</w:t>
      </w:r>
    </w:p>
    <w:p w14:paraId="34CBEA0E" w14:textId="77777777" w:rsidR="00754457" w:rsidRDefault="00754457" w:rsidP="00754457">
      <w:pPr>
        <w:pStyle w:val="Code"/>
      </w:pPr>
      <w:r>
        <w:t xml:space="preserve">    pTCSessionInfo                [3] PTCSessionInfo,</w:t>
      </w:r>
    </w:p>
    <w:p w14:paraId="0DDEF1C8" w14:textId="77777777" w:rsidR="00754457" w:rsidRDefault="00754457" w:rsidP="00754457">
      <w:pPr>
        <w:pStyle w:val="Code"/>
      </w:pPr>
      <w:r>
        <w:t xml:space="preserve">    pTCParticipants               [4] SEQUENCE OF PTCTargetInformation OPTIONAL,</w:t>
      </w:r>
    </w:p>
    <w:p w14:paraId="3CEE3F34" w14:textId="77777777" w:rsidR="00754457" w:rsidRDefault="00754457" w:rsidP="00754457">
      <w:pPr>
        <w:pStyle w:val="Code"/>
      </w:pPr>
      <w:r>
        <w:t xml:space="preserve">    pTCParticipantPresenceStatus  [5] MultipleParticipantPresenceStatus OPTIONAL,</w:t>
      </w:r>
    </w:p>
    <w:p w14:paraId="1AFB748D" w14:textId="77777777" w:rsidR="00754457" w:rsidRDefault="00754457" w:rsidP="00754457">
      <w:pPr>
        <w:pStyle w:val="Code"/>
      </w:pPr>
      <w:r>
        <w:t xml:space="preserve">    pTCMediaStreamAvail           [6] BOOLEAN OPTIONAL,</w:t>
      </w:r>
    </w:p>
    <w:p w14:paraId="3BB303B7" w14:textId="77777777" w:rsidR="00754457" w:rsidRDefault="00754457" w:rsidP="00754457">
      <w:pPr>
        <w:pStyle w:val="Code"/>
      </w:pPr>
      <w:r>
        <w:t xml:space="preserve">    pTCBearerCapability           [7] UTF8String OPTIONAL</w:t>
      </w:r>
    </w:p>
    <w:p w14:paraId="5DA249B0" w14:textId="77777777" w:rsidR="00754457" w:rsidRDefault="00754457" w:rsidP="00754457">
      <w:pPr>
        <w:pStyle w:val="Code"/>
      </w:pPr>
      <w:r>
        <w:t>}</w:t>
      </w:r>
    </w:p>
    <w:p w14:paraId="35F1C658" w14:textId="77777777" w:rsidR="00754457" w:rsidRDefault="00754457" w:rsidP="00754457">
      <w:pPr>
        <w:pStyle w:val="Code"/>
      </w:pPr>
    </w:p>
    <w:p w14:paraId="1752FCE8" w14:textId="77777777" w:rsidR="00754457" w:rsidRDefault="00754457" w:rsidP="00754457">
      <w:pPr>
        <w:pStyle w:val="Code"/>
      </w:pPr>
      <w:r>
        <w:t>PTCPartyDrop  ::= SEQUENCE</w:t>
      </w:r>
    </w:p>
    <w:p w14:paraId="65BD0913" w14:textId="77777777" w:rsidR="00754457" w:rsidRDefault="00754457" w:rsidP="00754457">
      <w:pPr>
        <w:pStyle w:val="Code"/>
      </w:pPr>
      <w:r>
        <w:t>{</w:t>
      </w:r>
    </w:p>
    <w:p w14:paraId="201211F8" w14:textId="77777777" w:rsidR="00754457" w:rsidRDefault="00754457" w:rsidP="00754457">
      <w:pPr>
        <w:pStyle w:val="Code"/>
      </w:pPr>
      <w:r>
        <w:t xml:space="preserve">    pTCTargetInformation          [1] PTCTargetInformation,</w:t>
      </w:r>
    </w:p>
    <w:p w14:paraId="7048186E" w14:textId="77777777" w:rsidR="00754457" w:rsidRDefault="00754457" w:rsidP="00754457">
      <w:pPr>
        <w:pStyle w:val="Code"/>
      </w:pPr>
      <w:r>
        <w:t xml:space="preserve">    pTCDirection                  [2] Direction,</w:t>
      </w:r>
    </w:p>
    <w:p w14:paraId="18DE1CCA" w14:textId="77777777" w:rsidR="00754457" w:rsidRDefault="00754457" w:rsidP="00754457">
      <w:pPr>
        <w:pStyle w:val="Code"/>
      </w:pPr>
      <w:r>
        <w:t xml:space="preserve">    pTCSessionInfo                [3] PTCSessionInfo,</w:t>
      </w:r>
    </w:p>
    <w:p w14:paraId="1C03295B" w14:textId="77777777" w:rsidR="00754457" w:rsidRDefault="00754457" w:rsidP="00754457">
      <w:pPr>
        <w:pStyle w:val="Code"/>
      </w:pPr>
      <w:r>
        <w:t xml:space="preserve">    pTCPartyDrop                  [4] PTCTargetInformation,</w:t>
      </w:r>
    </w:p>
    <w:p w14:paraId="405655D6" w14:textId="77777777" w:rsidR="00754457" w:rsidRDefault="00754457" w:rsidP="00754457">
      <w:pPr>
        <w:pStyle w:val="Code"/>
      </w:pPr>
      <w:r>
        <w:t xml:space="preserve">    pTCParticipantPresenceStatus  [5] PTCParticipantPresenceStatus OPTIONAL</w:t>
      </w:r>
    </w:p>
    <w:p w14:paraId="4B27BB0C" w14:textId="77777777" w:rsidR="00754457" w:rsidRDefault="00754457" w:rsidP="00754457">
      <w:pPr>
        <w:pStyle w:val="Code"/>
      </w:pPr>
      <w:r>
        <w:t>}</w:t>
      </w:r>
    </w:p>
    <w:p w14:paraId="4E3FA010" w14:textId="77777777" w:rsidR="00754457" w:rsidRDefault="00754457" w:rsidP="00754457">
      <w:pPr>
        <w:pStyle w:val="Code"/>
      </w:pPr>
    </w:p>
    <w:p w14:paraId="79EC6472" w14:textId="77777777" w:rsidR="00754457" w:rsidRDefault="00754457" w:rsidP="00754457">
      <w:pPr>
        <w:pStyle w:val="Code"/>
      </w:pPr>
      <w:r>
        <w:t>PTCPartyHold  ::= SEQUENCE</w:t>
      </w:r>
    </w:p>
    <w:p w14:paraId="7CD6530F" w14:textId="77777777" w:rsidR="00754457" w:rsidRDefault="00754457" w:rsidP="00754457">
      <w:pPr>
        <w:pStyle w:val="Code"/>
      </w:pPr>
      <w:r>
        <w:t>{</w:t>
      </w:r>
    </w:p>
    <w:p w14:paraId="453D6B26" w14:textId="77777777" w:rsidR="00754457" w:rsidRDefault="00754457" w:rsidP="00754457">
      <w:pPr>
        <w:pStyle w:val="Code"/>
      </w:pPr>
      <w:r>
        <w:t xml:space="preserve">    pTCTargetInformation          [1] PTCTargetInformation,</w:t>
      </w:r>
    </w:p>
    <w:p w14:paraId="60445EA7" w14:textId="77777777" w:rsidR="00754457" w:rsidRDefault="00754457" w:rsidP="00754457">
      <w:pPr>
        <w:pStyle w:val="Code"/>
      </w:pPr>
      <w:r>
        <w:t xml:space="preserve">    pTCDirection                  [2] Direction,</w:t>
      </w:r>
    </w:p>
    <w:p w14:paraId="39F0224E" w14:textId="77777777" w:rsidR="00754457" w:rsidRDefault="00754457" w:rsidP="00754457">
      <w:pPr>
        <w:pStyle w:val="Code"/>
      </w:pPr>
      <w:r>
        <w:t xml:space="preserve">    pTCSessionInfo                [3] PTCSessionInfo,</w:t>
      </w:r>
    </w:p>
    <w:p w14:paraId="4C60EAEB" w14:textId="77777777" w:rsidR="00754457" w:rsidRDefault="00754457" w:rsidP="00754457">
      <w:pPr>
        <w:pStyle w:val="Code"/>
      </w:pPr>
      <w:r>
        <w:t xml:space="preserve">    pTCParticipants               [4] SEQUENCE OF PTCTargetInformation OPTIONAL,</w:t>
      </w:r>
    </w:p>
    <w:p w14:paraId="3D211861" w14:textId="77777777" w:rsidR="00754457" w:rsidRDefault="00754457" w:rsidP="00754457">
      <w:pPr>
        <w:pStyle w:val="Code"/>
      </w:pPr>
      <w:r>
        <w:t xml:space="preserve">    pTCHoldID                     [5] SEQUENCE OF PTCTargetInformation,</w:t>
      </w:r>
    </w:p>
    <w:p w14:paraId="39B1275E" w14:textId="77777777" w:rsidR="00754457" w:rsidRDefault="00754457" w:rsidP="00754457">
      <w:pPr>
        <w:pStyle w:val="Code"/>
      </w:pPr>
      <w:r>
        <w:t xml:space="preserve">    pTCHoldRetrieveInd            [6] BOOLEAN</w:t>
      </w:r>
    </w:p>
    <w:p w14:paraId="5C400ABA" w14:textId="77777777" w:rsidR="00754457" w:rsidRDefault="00754457" w:rsidP="00754457">
      <w:pPr>
        <w:pStyle w:val="Code"/>
      </w:pPr>
      <w:r>
        <w:t>}</w:t>
      </w:r>
    </w:p>
    <w:p w14:paraId="1FE869A6" w14:textId="77777777" w:rsidR="00754457" w:rsidRDefault="00754457" w:rsidP="00754457">
      <w:pPr>
        <w:pStyle w:val="Code"/>
      </w:pPr>
    </w:p>
    <w:p w14:paraId="3229C43F" w14:textId="77777777" w:rsidR="00754457" w:rsidRDefault="00754457" w:rsidP="00754457">
      <w:pPr>
        <w:pStyle w:val="Code"/>
      </w:pPr>
      <w:r>
        <w:t>PTCMediaModification  ::= SEQUENCE</w:t>
      </w:r>
    </w:p>
    <w:p w14:paraId="075A6E8C" w14:textId="77777777" w:rsidR="00754457" w:rsidRDefault="00754457" w:rsidP="00754457">
      <w:pPr>
        <w:pStyle w:val="Code"/>
      </w:pPr>
      <w:r>
        <w:t>{</w:t>
      </w:r>
    </w:p>
    <w:p w14:paraId="334F932D" w14:textId="77777777" w:rsidR="00754457" w:rsidRDefault="00754457" w:rsidP="00754457">
      <w:pPr>
        <w:pStyle w:val="Code"/>
      </w:pPr>
      <w:r>
        <w:t xml:space="preserve">    pTCTargetInformation          [1] PTCTargetInformation,</w:t>
      </w:r>
    </w:p>
    <w:p w14:paraId="0ECE0688" w14:textId="77777777" w:rsidR="00754457" w:rsidRDefault="00754457" w:rsidP="00754457">
      <w:pPr>
        <w:pStyle w:val="Code"/>
      </w:pPr>
      <w:r>
        <w:t xml:space="preserve">    pTCDirection                  [2] Direction,</w:t>
      </w:r>
    </w:p>
    <w:p w14:paraId="10DD5970" w14:textId="77777777" w:rsidR="00754457" w:rsidRDefault="00754457" w:rsidP="00754457">
      <w:pPr>
        <w:pStyle w:val="Code"/>
      </w:pPr>
      <w:r>
        <w:t xml:space="preserve">    pTCSessionInfo                [3] PTCSessionInfo,</w:t>
      </w:r>
    </w:p>
    <w:p w14:paraId="16BCE2D9" w14:textId="77777777" w:rsidR="00754457" w:rsidRDefault="00754457" w:rsidP="00754457">
      <w:pPr>
        <w:pStyle w:val="Code"/>
      </w:pPr>
      <w:r>
        <w:t xml:space="preserve">    pTCMediaStreamAvail           [4] BOOLEAN OPTIONAL,</w:t>
      </w:r>
    </w:p>
    <w:p w14:paraId="67576B68" w14:textId="77777777" w:rsidR="00754457" w:rsidRDefault="00754457" w:rsidP="00754457">
      <w:pPr>
        <w:pStyle w:val="Code"/>
      </w:pPr>
      <w:r>
        <w:t xml:space="preserve">    pTCBearerCapability           [5] UTF8String</w:t>
      </w:r>
    </w:p>
    <w:p w14:paraId="1FC0670D" w14:textId="77777777" w:rsidR="00754457" w:rsidRDefault="00754457" w:rsidP="00754457">
      <w:pPr>
        <w:pStyle w:val="Code"/>
      </w:pPr>
      <w:r>
        <w:t>}</w:t>
      </w:r>
    </w:p>
    <w:p w14:paraId="333E1146" w14:textId="77777777" w:rsidR="00754457" w:rsidRDefault="00754457" w:rsidP="00754457">
      <w:pPr>
        <w:pStyle w:val="Code"/>
      </w:pPr>
    </w:p>
    <w:p w14:paraId="6F298311" w14:textId="77777777" w:rsidR="00754457" w:rsidRDefault="00754457" w:rsidP="00754457">
      <w:pPr>
        <w:pStyle w:val="Code"/>
      </w:pPr>
      <w:r>
        <w:t>PTCGroupAdvertisement  ::=SEQUENCE</w:t>
      </w:r>
    </w:p>
    <w:p w14:paraId="26961ECF" w14:textId="77777777" w:rsidR="00754457" w:rsidRDefault="00754457" w:rsidP="00754457">
      <w:pPr>
        <w:pStyle w:val="Code"/>
      </w:pPr>
      <w:r>
        <w:t>{</w:t>
      </w:r>
    </w:p>
    <w:p w14:paraId="6828B9F2" w14:textId="77777777" w:rsidR="00754457" w:rsidRDefault="00754457" w:rsidP="00754457">
      <w:pPr>
        <w:pStyle w:val="Code"/>
      </w:pPr>
      <w:r>
        <w:t xml:space="preserve">    pTCTargetInformation          [1] PTCTargetInformation,</w:t>
      </w:r>
    </w:p>
    <w:p w14:paraId="7D727571" w14:textId="77777777" w:rsidR="00754457" w:rsidRDefault="00754457" w:rsidP="00754457">
      <w:pPr>
        <w:pStyle w:val="Code"/>
      </w:pPr>
      <w:r>
        <w:t xml:space="preserve">    pTCDirection                  [2] Direction,</w:t>
      </w:r>
    </w:p>
    <w:p w14:paraId="2B106BE9" w14:textId="77777777" w:rsidR="00754457" w:rsidRDefault="00754457" w:rsidP="00754457">
      <w:pPr>
        <w:pStyle w:val="Code"/>
      </w:pPr>
      <w:r>
        <w:t xml:space="preserve">    pTCIDList                     [3] SEQUENCE OF PTCTargetInformation OPTIONAL,</w:t>
      </w:r>
    </w:p>
    <w:p w14:paraId="300886DD" w14:textId="77777777" w:rsidR="00754457" w:rsidRDefault="00754457" w:rsidP="00754457">
      <w:pPr>
        <w:pStyle w:val="Code"/>
      </w:pPr>
      <w:r>
        <w:t xml:space="preserve">    pTCGroupAuthRule              [4] PTCGroupAuthRule OPTIONAL,</w:t>
      </w:r>
    </w:p>
    <w:p w14:paraId="522A8F1F" w14:textId="77777777" w:rsidR="00754457" w:rsidRDefault="00754457" w:rsidP="00754457">
      <w:pPr>
        <w:pStyle w:val="Code"/>
      </w:pPr>
      <w:r>
        <w:t xml:space="preserve">    pTCGroupAdSender              [5] PTCTargetInformation,</w:t>
      </w:r>
    </w:p>
    <w:p w14:paraId="45C17300" w14:textId="77777777" w:rsidR="00754457" w:rsidRDefault="00754457" w:rsidP="00754457">
      <w:pPr>
        <w:pStyle w:val="Code"/>
      </w:pPr>
      <w:r>
        <w:t xml:space="preserve">    pTCGroupNickname              [6] UTF8String OPTIONAL</w:t>
      </w:r>
    </w:p>
    <w:p w14:paraId="29659F91" w14:textId="77777777" w:rsidR="00754457" w:rsidRDefault="00754457" w:rsidP="00754457">
      <w:pPr>
        <w:pStyle w:val="Code"/>
      </w:pPr>
      <w:r>
        <w:t>}</w:t>
      </w:r>
    </w:p>
    <w:p w14:paraId="3AA74BFA" w14:textId="77777777" w:rsidR="00754457" w:rsidRDefault="00754457" w:rsidP="00754457">
      <w:pPr>
        <w:pStyle w:val="Code"/>
      </w:pPr>
    </w:p>
    <w:p w14:paraId="3F1A888B" w14:textId="77777777" w:rsidR="00754457" w:rsidRDefault="00754457" w:rsidP="00754457">
      <w:pPr>
        <w:pStyle w:val="Code"/>
      </w:pPr>
      <w:r>
        <w:t>PTCFloorControl  ::= SEQUENCE</w:t>
      </w:r>
    </w:p>
    <w:p w14:paraId="77F50459" w14:textId="77777777" w:rsidR="00754457" w:rsidRDefault="00754457" w:rsidP="00754457">
      <w:pPr>
        <w:pStyle w:val="Code"/>
      </w:pPr>
      <w:r>
        <w:t>{</w:t>
      </w:r>
    </w:p>
    <w:p w14:paraId="0DB4D1F5" w14:textId="77777777" w:rsidR="00754457" w:rsidRDefault="00754457" w:rsidP="00754457">
      <w:pPr>
        <w:pStyle w:val="Code"/>
      </w:pPr>
      <w:r>
        <w:t xml:space="preserve">    pTCTargetInformation          [1] PTCTargetInformation,</w:t>
      </w:r>
    </w:p>
    <w:p w14:paraId="6CE74EC9" w14:textId="77777777" w:rsidR="00754457" w:rsidRDefault="00754457" w:rsidP="00754457">
      <w:pPr>
        <w:pStyle w:val="Code"/>
      </w:pPr>
      <w:r>
        <w:t xml:space="preserve">    pTCDirection                  [2] Direction,</w:t>
      </w:r>
    </w:p>
    <w:p w14:paraId="00C66A5D" w14:textId="77777777" w:rsidR="00754457" w:rsidRDefault="00754457" w:rsidP="00754457">
      <w:pPr>
        <w:pStyle w:val="Code"/>
      </w:pPr>
      <w:r>
        <w:t xml:space="preserve">    pTCSessioninfo                [3] PTCSessionInfo,</w:t>
      </w:r>
    </w:p>
    <w:p w14:paraId="56EB1048" w14:textId="77777777" w:rsidR="00754457" w:rsidRDefault="00754457" w:rsidP="00754457">
      <w:pPr>
        <w:pStyle w:val="Code"/>
      </w:pPr>
      <w:r>
        <w:t xml:space="preserve">    pTCFloorActivity              [4] SEQUENCE OF PTCFloorActivity,</w:t>
      </w:r>
    </w:p>
    <w:p w14:paraId="12DC713A" w14:textId="77777777" w:rsidR="00754457" w:rsidRDefault="00754457" w:rsidP="00754457">
      <w:pPr>
        <w:pStyle w:val="Code"/>
      </w:pPr>
      <w:r>
        <w:t xml:space="preserve">    pTCFloorSpeakerID             [5] PTCTargetInformation OPTIONAL,</w:t>
      </w:r>
    </w:p>
    <w:p w14:paraId="2DF07F8F" w14:textId="77777777" w:rsidR="00754457" w:rsidRDefault="00754457" w:rsidP="00754457">
      <w:pPr>
        <w:pStyle w:val="Code"/>
      </w:pPr>
      <w:r>
        <w:t xml:space="preserve">    pTCMaxTBTime                  [6] INTEGER OPTIONAL,</w:t>
      </w:r>
    </w:p>
    <w:p w14:paraId="7E5A6158" w14:textId="77777777" w:rsidR="00754457" w:rsidRDefault="00754457" w:rsidP="00754457">
      <w:pPr>
        <w:pStyle w:val="Code"/>
      </w:pPr>
      <w:r>
        <w:t xml:space="preserve">    pTCQueuedFloorControl         [7] BOOLEAN OPTIONAL,</w:t>
      </w:r>
    </w:p>
    <w:p w14:paraId="6C556959" w14:textId="77777777" w:rsidR="00754457" w:rsidRDefault="00754457" w:rsidP="00754457">
      <w:pPr>
        <w:pStyle w:val="Code"/>
      </w:pPr>
      <w:r>
        <w:t xml:space="preserve">    pTCQueuedPosition             [8] INTEGER OPTIONAL,</w:t>
      </w:r>
    </w:p>
    <w:p w14:paraId="23B76941" w14:textId="77777777" w:rsidR="00754457" w:rsidRDefault="00754457" w:rsidP="00754457">
      <w:pPr>
        <w:pStyle w:val="Code"/>
      </w:pPr>
      <w:r>
        <w:t xml:space="preserve">    pTCTalkBurstPriority          [9] PTCTBPriorityLevel OPTIONAL,</w:t>
      </w:r>
    </w:p>
    <w:p w14:paraId="4E4DA812" w14:textId="77777777" w:rsidR="00754457" w:rsidRDefault="00754457" w:rsidP="00754457">
      <w:pPr>
        <w:pStyle w:val="Code"/>
      </w:pPr>
      <w:r>
        <w:t xml:space="preserve">    pTCTalkBurstReason            [10] PTCTBReasonCode OPTIONAL</w:t>
      </w:r>
    </w:p>
    <w:p w14:paraId="1435A2FE" w14:textId="77777777" w:rsidR="00754457" w:rsidRDefault="00754457" w:rsidP="00754457">
      <w:pPr>
        <w:pStyle w:val="Code"/>
      </w:pPr>
      <w:r>
        <w:t>}</w:t>
      </w:r>
    </w:p>
    <w:p w14:paraId="68BAA5B0" w14:textId="77777777" w:rsidR="00754457" w:rsidRDefault="00754457" w:rsidP="00754457">
      <w:pPr>
        <w:pStyle w:val="Code"/>
      </w:pPr>
    </w:p>
    <w:p w14:paraId="5B7352B6" w14:textId="77777777" w:rsidR="00754457" w:rsidRDefault="00754457" w:rsidP="00754457">
      <w:pPr>
        <w:pStyle w:val="Code"/>
      </w:pPr>
      <w:r>
        <w:t>PTCTargetPresence  ::= SEQUENCE</w:t>
      </w:r>
    </w:p>
    <w:p w14:paraId="72390108" w14:textId="77777777" w:rsidR="00754457" w:rsidRDefault="00754457" w:rsidP="00754457">
      <w:pPr>
        <w:pStyle w:val="Code"/>
      </w:pPr>
      <w:r>
        <w:t>{</w:t>
      </w:r>
    </w:p>
    <w:p w14:paraId="0FE985D9" w14:textId="77777777" w:rsidR="00754457" w:rsidRDefault="00754457" w:rsidP="00754457">
      <w:pPr>
        <w:pStyle w:val="Code"/>
      </w:pPr>
      <w:r>
        <w:t xml:space="preserve">    pTCTargetInformation          [1] PTCTargetInformation,</w:t>
      </w:r>
    </w:p>
    <w:p w14:paraId="0CC085B7" w14:textId="77777777" w:rsidR="00754457" w:rsidRDefault="00754457" w:rsidP="00754457">
      <w:pPr>
        <w:pStyle w:val="Code"/>
      </w:pPr>
      <w:r>
        <w:t xml:space="preserve">    pTCTargetPresenceStatus       [2] PTCParticipantPresenceStatus</w:t>
      </w:r>
    </w:p>
    <w:p w14:paraId="50D67394" w14:textId="77777777" w:rsidR="00754457" w:rsidRDefault="00754457" w:rsidP="00754457">
      <w:pPr>
        <w:pStyle w:val="Code"/>
      </w:pPr>
      <w:r>
        <w:t>}</w:t>
      </w:r>
    </w:p>
    <w:p w14:paraId="4E1CD426" w14:textId="77777777" w:rsidR="00754457" w:rsidRDefault="00754457" w:rsidP="00754457">
      <w:pPr>
        <w:pStyle w:val="Code"/>
      </w:pPr>
    </w:p>
    <w:p w14:paraId="43039869" w14:textId="77777777" w:rsidR="00754457" w:rsidRDefault="00754457" w:rsidP="00754457">
      <w:pPr>
        <w:pStyle w:val="Code"/>
      </w:pPr>
      <w:r>
        <w:t>PTCParticipantPresence  ::= SEQUENCE</w:t>
      </w:r>
    </w:p>
    <w:p w14:paraId="7BFACF7B" w14:textId="77777777" w:rsidR="00754457" w:rsidRDefault="00754457" w:rsidP="00754457">
      <w:pPr>
        <w:pStyle w:val="Code"/>
      </w:pPr>
      <w:r>
        <w:t>{</w:t>
      </w:r>
    </w:p>
    <w:p w14:paraId="5FF68BA1" w14:textId="77777777" w:rsidR="00754457" w:rsidRDefault="00754457" w:rsidP="00754457">
      <w:pPr>
        <w:pStyle w:val="Code"/>
      </w:pPr>
      <w:r>
        <w:t xml:space="preserve">    pTCTargetInformation          [1] PTCTargetInformation,</w:t>
      </w:r>
    </w:p>
    <w:p w14:paraId="105799B3" w14:textId="77777777" w:rsidR="00754457" w:rsidRDefault="00754457" w:rsidP="00754457">
      <w:pPr>
        <w:pStyle w:val="Code"/>
      </w:pPr>
      <w:r>
        <w:t xml:space="preserve">    pTCParticipantPresenceStatus  [2] PTCParticipantPresenceStatus</w:t>
      </w:r>
    </w:p>
    <w:p w14:paraId="0BB02552" w14:textId="77777777" w:rsidR="00754457" w:rsidRDefault="00754457" w:rsidP="00754457">
      <w:pPr>
        <w:pStyle w:val="Code"/>
      </w:pPr>
      <w:r>
        <w:t>}</w:t>
      </w:r>
    </w:p>
    <w:p w14:paraId="7F948497" w14:textId="77777777" w:rsidR="00754457" w:rsidRDefault="00754457" w:rsidP="00754457">
      <w:pPr>
        <w:pStyle w:val="Code"/>
      </w:pPr>
    </w:p>
    <w:p w14:paraId="7FAF91D5" w14:textId="77777777" w:rsidR="00754457" w:rsidRDefault="00754457" w:rsidP="00754457">
      <w:pPr>
        <w:pStyle w:val="Code"/>
      </w:pPr>
      <w:r>
        <w:t>PTCListManagement  ::= SEQUENCE</w:t>
      </w:r>
    </w:p>
    <w:p w14:paraId="0D7A97AF" w14:textId="77777777" w:rsidR="00754457" w:rsidRDefault="00754457" w:rsidP="00754457">
      <w:pPr>
        <w:pStyle w:val="Code"/>
      </w:pPr>
      <w:r>
        <w:t>{</w:t>
      </w:r>
    </w:p>
    <w:p w14:paraId="3319DF6E" w14:textId="77777777" w:rsidR="00754457" w:rsidRDefault="00754457" w:rsidP="00754457">
      <w:pPr>
        <w:pStyle w:val="Code"/>
      </w:pPr>
      <w:r>
        <w:t xml:space="preserve">    pTCTargetInformation          [1] PTCTargetInformation,</w:t>
      </w:r>
    </w:p>
    <w:p w14:paraId="029D440D" w14:textId="77777777" w:rsidR="00754457" w:rsidRDefault="00754457" w:rsidP="00754457">
      <w:pPr>
        <w:pStyle w:val="Code"/>
      </w:pPr>
      <w:r>
        <w:t xml:space="preserve">    pTCDirection                  [2] Direction,</w:t>
      </w:r>
    </w:p>
    <w:p w14:paraId="664845F7" w14:textId="77777777" w:rsidR="00754457" w:rsidRDefault="00754457" w:rsidP="00754457">
      <w:pPr>
        <w:pStyle w:val="Code"/>
      </w:pPr>
      <w:r>
        <w:t xml:space="preserve">    pTCListManagementType         [3] PTCListManagementType OPTIONAL,</w:t>
      </w:r>
    </w:p>
    <w:p w14:paraId="7DB10B1E" w14:textId="77777777" w:rsidR="00754457" w:rsidRDefault="00754457" w:rsidP="00754457">
      <w:pPr>
        <w:pStyle w:val="Code"/>
      </w:pPr>
      <w:r>
        <w:t xml:space="preserve">    pTCListManagementAction       [4] PTCListManagementAction OPTIONAL,</w:t>
      </w:r>
    </w:p>
    <w:p w14:paraId="0C046E72" w14:textId="77777777" w:rsidR="00754457" w:rsidRDefault="00754457" w:rsidP="00754457">
      <w:pPr>
        <w:pStyle w:val="Code"/>
      </w:pPr>
      <w:r>
        <w:t xml:space="preserve">    pTCListManagementFailure      [5] PTCListManagementFailure OPTIONAL,</w:t>
      </w:r>
    </w:p>
    <w:p w14:paraId="210DB84C" w14:textId="77777777" w:rsidR="00754457" w:rsidRDefault="00754457" w:rsidP="00754457">
      <w:pPr>
        <w:pStyle w:val="Code"/>
      </w:pPr>
      <w:r>
        <w:t xml:space="preserve">    pTCContactID                  [6] PTCTargetInformation OPTIONAL,</w:t>
      </w:r>
    </w:p>
    <w:p w14:paraId="26640DE2" w14:textId="77777777" w:rsidR="00754457" w:rsidRDefault="00754457" w:rsidP="00754457">
      <w:pPr>
        <w:pStyle w:val="Code"/>
      </w:pPr>
      <w:r>
        <w:t xml:space="preserve">    pTCIDList                     [7] SEQUENCE OF PTCIDList OPTIONAL,</w:t>
      </w:r>
    </w:p>
    <w:p w14:paraId="67755B82" w14:textId="77777777" w:rsidR="00754457" w:rsidRDefault="00754457" w:rsidP="00754457">
      <w:pPr>
        <w:pStyle w:val="Code"/>
      </w:pPr>
      <w:r>
        <w:t xml:space="preserve">    pTCHost                       [8] PTCTargetInformation OPTIONAL</w:t>
      </w:r>
    </w:p>
    <w:p w14:paraId="1C448436" w14:textId="77777777" w:rsidR="00754457" w:rsidRDefault="00754457" w:rsidP="00754457">
      <w:pPr>
        <w:pStyle w:val="Code"/>
      </w:pPr>
      <w:r>
        <w:t>}</w:t>
      </w:r>
    </w:p>
    <w:p w14:paraId="0B90DA5F" w14:textId="77777777" w:rsidR="00754457" w:rsidRDefault="00754457" w:rsidP="00754457">
      <w:pPr>
        <w:pStyle w:val="Code"/>
      </w:pPr>
    </w:p>
    <w:p w14:paraId="4F161E51" w14:textId="77777777" w:rsidR="00754457" w:rsidRDefault="00754457" w:rsidP="00754457">
      <w:pPr>
        <w:pStyle w:val="Code"/>
      </w:pPr>
      <w:r>
        <w:t>PTCAccessPolicy  ::= SEQUENCE</w:t>
      </w:r>
    </w:p>
    <w:p w14:paraId="1E95DEEC" w14:textId="77777777" w:rsidR="00754457" w:rsidRDefault="00754457" w:rsidP="00754457">
      <w:pPr>
        <w:pStyle w:val="Code"/>
      </w:pPr>
      <w:r>
        <w:t>{</w:t>
      </w:r>
    </w:p>
    <w:p w14:paraId="7695C0DF" w14:textId="77777777" w:rsidR="00754457" w:rsidRDefault="00754457" w:rsidP="00754457">
      <w:pPr>
        <w:pStyle w:val="Code"/>
      </w:pPr>
      <w:r>
        <w:t xml:space="preserve">    pTCTargetInformation          [1] PTCTargetInformation,</w:t>
      </w:r>
    </w:p>
    <w:p w14:paraId="6A15339B" w14:textId="77777777" w:rsidR="00754457" w:rsidRDefault="00754457" w:rsidP="00754457">
      <w:pPr>
        <w:pStyle w:val="Code"/>
      </w:pPr>
      <w:r>
        <w:t xml:space="preserve">    pTCDirection                  [2] Direction,</w:t>
      </w:r>
    </w:p>
    <w:p w14:paraId="4A69A03E" w14:textId="77777777" w:rsidR="00754457" w:rsidRDefault="00754457" w:rsidP="00754457">
      <w:pPr>
        <w:pStyle w:val="Code"/>
      </w:pPr>
      <w:r>
        <w:t xml:space="preserve">    pTCAccessPolicyType           [3] PTCAccessPolicyType OPTIONAL,</w:t>
      </w:r>
    </w:p>
    <w:p w14:paraId="513549AF" w14:textId="77777777" w:rsidR="00754457" w:rsidRDefault="00754457" w:rsidP="00754457">
      <w:pPr>
        <w:pStyle w:val="Code"/>
      </w:pPr>
      <w:r>
        <w:t xml:space="preserve">    pTCUserAccessPolicy           [4] PTCUserAccessPolicy OPTIONAL,</w:t>
      </w:r>
    </w:p>
    <w:p w14:paraId="04588C47" w14:textId="77777777" w:rsidR="00754457" w:rsidRDefault="00754457" w:rsidP="00754457">
      <w:pPr>
        <w:pStyle w:val="Code"/>
      </w:pPr>
      <w:r>
        <w:t xml:space="preserve">    pTCGroupAuthRule              [5] PTCGroupAuthRule OPTIONAL,</w:t>
      </w:r>
    </w:p>
    <w:p w14:paraId="540A4121" w14:textId="77777777" w:rsidR="00754457" w:rsidRDefault="00754457" w:rsidP="00754457">
      <w:pPr>
        <w:pStyle w:val="Code"/>
      </w:pPr>
      <w:r>
        <w:t xml:space="preserve">    pTCContactID                  [6] PTCTargetInformation OPTIONAL,</w:t>
      </w:r>
    </w:p>
    <w:p w14:paraId="287177D1" w14:textId="77777777" w:rsidR="00754457" w:rsidRDefault="00754457" w:rsidP="00754457">
      <w:pPr>
        <w:pStyle w:val="Code"/>
      </w:pPr>
      <w:r>
        <w:t xml:space="preserve">    pTCAccessPolicyFailure        [7] PTCAccessPolicyFailure OPTIONAL</w:t>
      </w:r>
    </w:p>
    <w:p w14:paraId="240E44D3" w14:textId="77777777" w:rsidR="00754457" w:rsidRDefault="00754457" w:rsidP="00754457">
      <w:pPr>
        <w:pStyle w:val="Code"/>
      </w:pPr>
      <w:r>
        <w:t>}</w:t>
      </w:r>
    </w:p>
    <w:p w14:paraId="52731975" w14:textId="77777777" w:rsidR="00754457" w:rsidRDefault="00754457" w:rsidP="00754457">
      <w:pPr>
        <w:pStyle w:val="Code"/>
      </w:pPr>
    </w:p>
    <w:p w14:paraId="24A4904C" w14:textId="77777777" w:rsidR="00754457" w:rsidRDefault="00754457" w:rsidP="00754457">
      <w:pPr>
        <w:pStyle w:val="CodeHeader"/>
      </w:pPr>
      <w:r>
        <w:t>-- =========</w:t>
      </w:r>
    </w:p>
    <w:p w14:paraId="58407193" w14:textId="77777777" w:rsidR="00754457" w:rsidRDefault="00754457" w:rsidP="00754457">
      <w:pPr>
        <w:pStyle w:val="CodeHeader"/>
      </w:pPr>
      <w:r>
        <w:t>-- PTC CCPDU</w:t>
      </w:r>
    </w:p>
    <w:p w14:paraId="3B51F68F" w14:textId="77777777" w:rsidR="00754457" w:rsidRDefault="00754457" w:rsidP="00754457">
      <w:pPr>
        <w:pStyle w:val="Code"/>
      </w:pPr>
      <w:r>
        <w:t>-- =========</w:t>
      </w:r>
    </w:p>
    <w:p w14:paraId="526CA3D7" w14:textId="77777777" w:rsidR="00754457" w:rsidRDefault="00754457" w:rsidP="00754457">
      <w:pPr>
        <w:pStyle w:val="Code"/>
      </w:pPr>
    </w:p>
    <w:p w14:paraId="2CD64B6B" w14:textId="77777777" w:rsidR="00754457" w:rsidRDefault="00754457" w:rsidP="00754457">
      <w:pPr>
        <w:pStyle w:val="Code"/>
      </w:pPr>
      <w:r>
        <w:t>PTCCCPDU ::= OCTET STRING</w:t>
      </w:r>
    </w:p>
    <w:p w14:paraId="34181952" w14:textId="77777777" w:rsidR="00754457" w:rsidRDefault="00754457" w:rsidP="00754457">
      <w:pPr>
        <w:pStyle w:val="Code"/>
      </w:pPr>
    </w:p>
    <w:p w14:paraId="1B902347" w14:textId="77777777" w:rsidR="00754457" w:rsidRDefault="00754457" w:rsidP="00754457">
      <w:pPr>
        <w:pStyle w:val="CodeHeader"/>
      </w:pPr>
      <w:r>
        <w:t>-- =================</w:t>
      </w:r>
    </w:p>
    <w:p w14:paraId="03A60F06" w14:textId="77777777" w:rsidR="00754457" w:rsidRDefault="00754457" w:rsidP="00754457">
      <w:pPr>
        <w:pStyle w:val="CodeHeader"/>
      </w:pPr>
      <w:r>
        <w:t>-- 5G PTC parameters</w:t>
      </w:r>
    </w:p>
    <w:p w14:paraId="149AFD73" w14:textId="77777777" w:rsidR="00754457" w:rsidRDefault="00754457" w:rsidP="00754457">
      <w:pPr>
        <w:pStyle w:val="Code"/>
      </w:pPr>
      <w:r>
        <w:t>-- =================</w:t>
      </w:r>
    </w:p>
    <w:p w14:paraId="18F9D4F5" w14:textId="77777777" w:rsidR="00754457" w:rsidRDefault="00754457" w:rsidP="00754457">
      <w:pPr>
        <w:pStyle w:val="Code"/>
      </w:pPr>
    </w:p>
    <w:p w14:paraId="436B8CFA" w14:textId="77777777" w:rsidR="00754457" w:rsidRDefault="00754457" w:rsidP="00754457">
      <w:pPr>
        <w:pStyle w:val="Code"/>
      </w:pPr>
      <w:r>
        <w:t>PTCRegistrationRequest  ::= ENUMERATED</w:t>
      </w:r>
    </w:p>
    <w:p w14:paraId="100C21B9" w14:textId="77777777" w:rsidR="00754457" w:rsidRDefault="00754457" w:rsidP="00754457">
      <w:pPr>
        <w:pStyle w:val="Code"/>
      </w:pPr>
      <w:r>
        <w:t>{</w:t>
      </w:r>
    </w:p>
    <w:p w14:paraId="3C7673F3" w14:textId="77777777" w:rsidR="00754457" w:rsidRDefault="00754457" w:rsidP="00754457">
      <w:pPr>
        <w:pStyle w:val="Code"/>
      </w:pPr>
      <w:r>
        <w:t xml:space="preserve">    register(1),</w:t>
      </w:r>
    </w:p>
    <w:p w14:paraId="274AFE88" w14:textId="77777777" w:rsidR="00754457" w:rsidRDefault="00754457" w:rsidP="00754457">
      <w:pPr>
        <w:pStyle w:val="Code"/>
      </w:pPr>
      <w:r>
        <w:t xml:space="preserve">    reRegister(2),</w:t>
      </w:r>
    </w:p>
    <w:p w14:paraId="0313654D" w14:textId="77777777" w:rsidR="00754457" w:rsidRDefault="00754457" w:rsidP="00754457">
      <w:pPr>
        <w:pStyle w:val="Code"/>
      </w:pPr>
      <w:r>
        <w:t xml:space="preserve">    deRegister(3)</w:t>
      </w:r>
    </w:p>
    <w:p w14:paraId="1A21EFCD" w14:textId="77777777" w:rsidR="00754457" w:rsidRDefault="00754457" w:rsidP="00754457">
      <w:pPr>
        <w:pStyle w:val="Code"/>
      </w:pPr>
      <w:r>
        <w:t>}</w:t>
      </w:r>
    </w:p>
    <w:p w14:paraId="22F94120" w14:textId="77777777" w:rsidR="00754457" w:rsidRDefault="00754457" w:rsidP="00754457">
      <w:pPr>
        <w:pStyle w:val="Code"/>
      </w:pPr>
    </w:p>
    <w:p w14:paraId="4F443533" w14:textId="77777777" w:rsidR="00754457" w:rsidRDefault="00754457" w:rsidP="00754457">
      <w:pPr>
        <w:pStyle w:val="Code"/>
      </w:pPr>
      <w:r>
        <w:t>PTCRegistrationOutcome  ::= ENUMERATED</w:t>
      </w:r>
    </w:p>
    <w:p w14:paraId="06B9D7CC" w14:textId="77777777" w:rsidR="00754457" w:rsidRDefault="00754457" w:rsidP="00754457">
      <w:pPr>
        <w:pStyle w:val="Code"/>
      </w:pPr>
      <w:r>
        <w:t>{</w:t>
      </w:r>
    </w:p>
    <w:p w14:paraId="229860AA" w14:textId="77777777" w:rsidR="00754457" w:rsidRDefault="00754457" w:rsidP="00754457">
      <w:pPr>
        <w:pStyle w:val="Code"/>
      </w:pPr>
      <w:r>
        <w:t xml:space="preserve">    success(1),</w:t>
      </w:r>
    </w:p>
    <w:p w14:paraId="4AC10C09" w14:textId="77777777" w:rsidR="00754457" w:rsidRDefault="00754457" w:rsidP="00754457">
      <w:pPr>
        <w:pStyle w:val="Code"/>
      </w:pPr>
      <w:r>
        <w:t xml:space="preserve">    failure(2)</w:t>
      </w:r>
    </w:p>
    <w:p w14:paraId="6AF78A89" w14:textId="77777777" w:rsidR="00754457" w:rsidRDefault="00754457" w:rsidP="00754457">
      <w:pPr>
        <w:pStyle w:val="Code"/>
      </w:pPr>
      <w:r>
        <w:t>}</w:t>
      </w:r>
    </w:p>
    <w:p w14:paraId="358A9EBC" w14:textId="77777777" w:rsidR="00754457" w:rsidRDefault="00754457" w:rsidP="00754457">
      <w:pPr>
        <w:pStyle w:val="Code"/>
      </w:pPr>
    </w:p>
    <w:p w14:paraId="21F85A9B" w14:textId="77777777" w:rsidR="00754457" w:rsidRDefault="00754457" w:rsidP="00754457">
      <w:pPr>
        <w:pStyle w:val="Code"/>
      </w:pPr>
      <w:r>
        <w:t>PTCSessionEndCause  ::= ENUMERATED</w:t>
      </w:r>
    </w:p>
    <w:p w14:paraId="4FB8AAA6" w14:textId="77777777" w:rsidR="00754457" w:rsidRDefault="00754457" w:rsidP="00754457">
      <w:pPr>
        <w:pStyle w:val="Code"/>
      </w:pPr>
      <w:r>
        <w:t>{</w:t>
      </w:r>
    </w:p>
    <w:p w14:paraId="7A7780F0" w14:textId="77777777" w:rsidR="00754457" w:rsidRDefault="00754457" w:rsidP="00754457">
      <w:pPr>
        <w:pStyle w:val="Code"/>
      </w:pPr>
      <w:r>
        <w:t xml:space="preserve">    initiaterLeavesSession(1),</w:t>
      </w:r>
    </w:p>
    <w:p w14:paraId="559A60D6" w14:textId="77777777" w:rsidR="00754457" w:rsidRDefault="00754457" w:rsidP="00754457">
      <w:pPr>
        <w:pStyle w:val="Code"/>
      </w:pPr>
      <w:r>
        <w:t xml:space="preserve">    definedParticipantLeaves(2),</w:t>
      </w:r>
    </w:p>
    <w:p w14:paraId="1E81D014" w14:textId="77777777" w:rsidR="00754457" w:rsidRDefault="00754457" w:rsidP="00754457">
      <w:pPr>
        <w:pStyle w:val="Code"/>
      </w:pPr>
      <w:r>
        <w:t xml:space="preserve">    numberOfParticipants(3),</w:t>
      </w:r>
    </w:p>
    <w:p w14:paraId="75185D0A" w14:textId="77777777" w:rsidR="00754457" w:rsidRDefault="00754457" w:rsidP="00754457">
      <w:pPr>
        <w:pStyle w:val="Code"/>
      </w:pPr>
      <w:r>
        <w:t xml:space="preserve">    sessionTimerExpired(4),</w:t>
      </w:r>
    </w:p>
    <w:p w14:paraId="42B6374D" w14:textId="77777777" w:rsidR="00754457" w:rsidRDefault="00754457" w:rsidP="00754457">
      <w:pPr>
        <w:pStyle w:val="Code"/>
      </w:pPr>
      <w:r>
        <w:t xml:space="preserve">    pTCSpeechInactive(5),</w:t>
      </w:r>
    </w:p>
    <w:p w14:paraId="637469C0" w14:textId="77777777" w:rsidR="00754457" w:rsidRDefault="00754457" w:rsidP="00754457">
      <w:pPr>
        <w:pStyle w:val="Code"/>
      </w:pPr>
      <w:r>
        <w:t xml:space="preserve">    allMediaTypesInactive(6)</w:t>
      </w:r>
    </w:p>
    <w:p w14:paraId="0409D05B" w14:textId="77777777" w:rsidR="00754457" w:rsidRDefault="00754457" w:rsidP="00754457">
      <w:pPr>
        <w:pStyle w:val="Code"/>
      </w:pPr>
      <w:r>
        <w:t>}</w:t>
      </w:r>
    </w:p>
    <w:p w14:paraId="078AF23A" w14:textId="77777777" w:rsidR="00754457" w:rsidRDefault="00754457" w:rsidP="00754457">
      <w:pPr>
        <w:pStyle w:val="Code"/>
      </w:pPr>
    </w:p>
    <w:p w14:paraId="787B5343" w14:textId="77777777" w:rsidR="00754457" w:rsidRDefault="00754457" w:rsidP="00754457">
      <w:pPr>
        <w:pStyle w:val="Code"/>
      </w:pPr>
      <w:r>
        <w:t>PTCTargetInformation  ::= SEQUENCE</w:t>
      </w:r>
    </w:p>
    <w:p w14:paraId="2E363A63" w14:textId="77777777" w:rsidR="00754457" w:rsidRDefault="00754457" w:rsidP="00754457">
      <w:pPr>
        <w:pStyle w:val="Code"/>
      </w:pPr>
      <w:r>
        <w:t>{</w:t>
      </w:r>
    </w:p>
    <w:p w14:paraId="716AA3FB" w14:textId="77777777" w:rsidR="00754457" w:rsidRDefault="00754457" w:rsidP="00754457">
      <w:pPr>
        <w:pStyle w:val="Code"/>
      </w:pPr>
      <w:r>
        <w:t xml:space="preserve">    identifiers                [1] SEQUENCE SIZE(1..MAX) OF PTCIdentifiers</w:t>
      </w:r>
    </w:p>
    <w:p w14:paraId="2321C0FB" w14:textId="77777777" w:rsidR="00754457" w:rsidRDefault="00754457" w:rsidP="00754457">
      <w:pPr>
        <w:pStyle w:val="Code"/>
      </w:pPr>
      <w:r>
        <w:t>}</w:t>
      </w:r>
    </w:p>
    <w:p w14:paraId="60F52D21" w14:textId="77777777" w:rsidR="00754457" w:rsidRDefault="00754457" w:rsidP="00754457">
      <w:pPr>
        <w:pStyle w:val="Code"/>
      </w:pPr>
    </w:p>
    <w:p w14:paraId="38D143EC" w14:textId="77777777" w:rsidR="00754457" w:rsidRDefault="00754457" w:rsidP="00754457">
      <w:pPr>
        <w:pStyle w:val="Code"/>
      </w:pPr>
      <w:r>
        <w:t>PTCIdentifiers  ::= CHOICE</w:t>
      </w:r>
    </w:p>
    <w:p w14:paraId="4F279504" w14:textId="77777777" w:rsidR="00754457" w:rsidRDefault="00754457" w:rsidP="00754457">
      <w:pPr>
        <w:pStyle w:val="Code"/>
      </w:pPr>
      <w:r>
        <w:t>{</w:t>
      </w:r>
    </w:p>
    <w:p w14:paraId="3C8CA3F4" w14:textId="77777777" w:rsidR="00754457" w:rsidRDefault="00754457" w:rsidP="00754457">
      <w:pPr>
        <w:pStyle w:val="Code"/>
      </w:pPr>
      <w:r>
        <w:t xml:space="preserve">    mCPTTID                    [1] UTF8String,</w:t>
      </w:r>
    </w:p>
    <w:p w14:paraId="7A7A97E3" w14:textId="77777777" w:rsidR="00754457" w:rsidRDefault="00754457" w:rsidP="00754457">
      <w:pPr>
        <w:pStyle w:val="Code"/>
      </w:pPr>
      <w:r>
        <w:t xml:space="preserve">    instanceIdentifierURN      [2] UTF8String,</w:t>
      </w:r>
    </w:p>
    <w:p w14:paraId="4C21CDE9" w14:textId="77777777" w:rsidR="00754457" w:rsidRDefault="00754457" w:rsidP="00754457">
      <w:pPr>
        <w:pStyle w:val="Code"/>
      </w:pPr>
      <w:r>
        <w:t xml:space="preserve">    pTCChatGroupID             [3] PTCChatGroupID,</w:t>
      </w:r>
    </w:p>
    <w:p w14:paraId="47E53398" w14:textId="77777777" w:rsidR="00754457" w:rsidRDefault="00754457" w:rsidP="00754457">
      <w:pPr>
        <w:pStyle w:val="Code"/>
      </w:pPr>
      <w:r>
        <w:t xml:space="preserve">    iMPU                       [4] IMPU,</w:t>
      </w:r>
    </w:p>
    <w:p w14:paraId="3EF920CA" w14:textId="77777777" w:rsidR="00754457" w:rsidRDefault="00754457" w:rsidP="00754457">
      <w:pPr>
        <w:pStyle w:val="Code"/>
      </w:pPr>
      <w:r>
        <w:t xml:space="preserve">    iMPI                       [5] IMPI</w:t>
      </w:r>
    </w:p>
    <w:p w14:paraId="766BC5AA" w14:textId="77777777" w:rsidR="00754457" w:rsidRDefault="00754457" w:rsidP="00754457">
      <w:pPr>
        <w:pStyle w:val="Code"/>
      </w:pPr>
      <w:r>
        <w:t>}</w:t>
      </w:r>
    </w:p>
    <w:p w14:paraId="1F8AF442" w14:textId="77777777" w:rsidR="00754457" w:rsidRDefault="00754457" w:rsidP="00754457">
      <w:pPr>
        <w:pStyle w:val="Code"/>
      </w:pPr>
    </w:p>
    <w:p w14:paraId="30C9583A" w14:textId="77777777" w:rsidR="00754457" w:rsidRDefault="00754457" w:rsidP="00754457">
      <w:pPr>
        <w:pStyle w:val="Code"/>
      </w:pPr>
      <w:r>
        <w:t>PTCSessionInfo  ::= SEQUENCE</w:t>
      </w:r>
    </w:p>
    <w:p w14:paraId="374A7127" w14:textId="77777777" w:rsidR="00754457" w:rsidRDefault="00754457" w:rsidP="00754457">
      <w:pPr>
        <w:pStyle w:val="Code"/>
      </w:pPr>
      <w:r>
        <w:t>{</w:t>
      </w:r>
    </w:p>
    <w:p w14:paraId="3DE3B4F8" w14:textId="77777777" w:rsidR="00754457" w:rsidRDefault="00754457" w:rsidP="00754457">
      <w:pPr>
        <w:pStyle w:val="Code"/>
      </w:pPr>
      <w:r>
        <w:t xml:space="preserve">    pTCSessionURI              [1] UTF8String,</w:t>
      </w:r>
    </w:p>
    <w:p w14:paraId="63A252BA" w14:textId="77777777" w:rsidR="00754457" w:rsidRDefault="00754457" w:rsidP="00754457">
      <w:pPr>
        <w:pStyle w:val="Code"/>
      </w:pPr>
      <w:r>
        <w:t xml:space="preserve">    pTCSessionType             [2] PTCSessionType</w:t>
      </w:r>
    </w:p>
    <w:p w14:paraId="654C9218" w14:textId="77777777" w:rsidR="00754457" w:rsidRDefault="00754457" w:rsidP="00754457">
      <w:pPr>
        <w:pStyle w:val="Code"/>
      </w:pPr>
      <w:r>
        <w:t>}</w:t>
      </w:r>
    </w:p>
    <w:p w14:paraId="458D8B78" w14:textId="77777777" w:rsidR="00754457" w:rsidRDefault="00754457" w:rsidP="00754457">
      <w:pPr>
        <w:pStyle w:val="Code"/>
      </w:pPr>
    </w:p>
    <w:p w14:paraId="622C51E2" w14:textId="77777777" w:rsidR="00754457" w:rsidRDefault="00754457" w:rsidP="00754457">
      <w:pPr>
        <w:pStyle w:val="Code"/>
      </w:pPr>
      <w:r>
        <w:t>PTCSessionType  ::= ENUMERATED</w:t>
      </w:r>
    </w:p>
    <w:p w14:paraId="594E3C64" w14:textId="77777777" w:rsidR="00754457" w:rsidRDefault="00754457" w:rsidP="00754457">
      <w:pPr>
        <w:pStyle w:val="Code"/>
      </w:pPr>
      <w:r>
        <w:t>{</w:t>
      </w:r>
    </w:p>
    <w:p w14:paraId="296FBABF" w14:textId="77777777" w:rsidR="00754457" w:rsidRDefault="00754457" w:rsidP="00754457">
      <w:pPr>
        <w:pStyle w:val="Code"/>
      </w:pPr>
      <w:r>
        <w:t xml:space="preserve">    ondemand(1),</w:t>
      </w:r>
    </w:p>
    <w:p w14:paraId="3E5BF2E0" w14:textId="77777777" w:rsidR="00754457" w:rsidRDefault="00754457" w:rsidP="00754457">
      <w:pPr>
        <w:pStyle w:val="Code"/>
      </w:pPr>
      <w:r>
        <w:t xml:space="preserve">    preEstablished(2),</w:t>
      </w:r>
    </w:p>
    <w:p w14:paraId="68814BC5" w14:textId="77777777" w:rsidR="00754457" w:rsidRDefault="00754457" w:rsidP="00754457">
      <w:pPr>
        <w:pStyle w:val="Code"/>
      </w:pPr>
      <w:r>
        <w:t xml:space="preserve">    adhoc(3),</w:t>
      </w:r>
    </w:p>
    <w:p w14:paraId="4344C0F3" w14:textId="77777777" w:rsidR="00754457" w:rsidRDefault="00754457" w:rsidP="00754457">
      <w:pPr>
        <w:pStyle w:val="Code"/>
      </w:pPr>
      <w:r>
        <w:t xml:space="preserve">    prearranged(4),</w:t>
      </w:r>
    </w:p>
    <w:p w14:paraId="3FAAF1D6" w14:textId="77777777" w:rsidR="00754457" w:rsidRDefault="00754457" w:rsidP="00754457">
      <w:pPr>
        <w:pStyle w:val="Code"/>
      </w:pPr>
      <w:r>
        <w:t xml:space="preserve">    groupSession(5)</w:t>
      </w:r>
    </w:p>
    <w:p w14:paraId="1C0C6421" w14:textId="77777777" w:rsidR="00754457" w:rsidRDefault="00754457" w:rsidP="00754457">
      <w:pPr>
        <w:pStyle w:val="Code"/>
      </w:pPr>
      <w:r>
        <w:t>}</w:t>
      </w:r>
    </w:p>
    <w:p w14:paraId="226A011C" w14:textId="77777777" w:rsidR="00754457" w:rsidRDefault="00754457" w:rsidP="00754457">
      <w:pPr>
        <w:pStyle w:val="Code"/>
      </w:pPr>
    </w:p>
    <w:p w14:paraId="57B94EB6" w14:textId="77777777" w:rsidR="00754457" w:rsidRDefault="00754457" w:rsidP="00754457">
      <w:pPr>
        <w:pStyle w:val="Code"/>
      </w:pPr>
      <w:r>
        <w:t>MultipleParticipantPresenceStatus  ::= SEQUENCE OF PTCParticipantPresenceStatus</w:t>
      </w:r>
    </w:p>
    <w:p w14:paraId="7B0D7727" w14:textId="77777777" w:rsidR="00754457" w:rsidRDefault="00754457" w:rsidP="00754457">
      <w:pPr>
        <w:pStyle w:val="Code"/>
      </w:pPr>
    </w:p>
    <w:p w14:paraId="4EA1079B" w14:textId="77777777" w:rsidR="00754457" w:rsidRDefault="00754457" w:rsidP="00754457">
      <w:pPr>
        <w:pStyle w:val="Code"/>
      </w:pPr>
      <w:r>
        <w:t>PTCParticipantPresenceStatus  ::= SEQUENCE</w:t>
      </w:r>
    </w:p>
    <w:p w14:paraId="12ADA9A4" w14:textId="77777777" w:rsidR="00754457" w:rsidRDefault="00754457" w:rsidP="00754457">
      <w:pPr>
        <w:pStyle w:val="Code"/>
      </w:pPr>
      <w:r>
        <w:t>{</w:t>
      </w:r>
    </w:p>
    <w:p w14:paraId="2B51B45F" w14:textId="77777777" w:rsidR="00754457" w:rsidRDefault="00754457" w:rsidP="00754457">
      <w:pPr>
        <w:pStyle w:val="Code"/>
      </w:pPr>
      <w:r>
        <w:t xml:space="preserve">    presenceID                 [1] PTCTargetInformation,</w:t>
      </w:r>
    </w:p>
    <w:p w14:paraId="78817866" w14:textId="77777777" w:rsidR="00754457" w:rsidRDefault="00754457" w:rsidP="00754457">
      <w:pPr>
        <w:pStyle w:val="Code"/>
      </w:pPr>
      <w:r>
        <w:t xml:space="preserve">    presenceType               [2] PTCPresenceType,</w:t>
      </w:r>
    </w:p>
    <w:p w14:paraId="19F4E3BB" w14:textId="77777777" w:rsidR="00754457" w:rsidRDefault="00754457" w:rsidP="00754457">
      <w:pPr>
        <w:pStyle w:val="Code"/>
      </w:pPr>
      <w:r>
        <w:t xml:space="preserve">    presenceStatus             [3] BOOLEAN</w:t>
      </w:r>
    </w:p>
    <w:p w14:paraId="62D14E61" w14:textId="77777777" w:rsidR="00754457" w:rsidRDefault="00754457" w:rsidP="00754457">
      <w:pPr>
        <w:pStyle w:val="Code"/>
      </w:pPr>
      <w:r>
        <w:t>}</w:t>
      </w:r>
    </w:p>
    <w:p w14:paraId="12B8CA17" w14:textId="77777777" w:rsidR="00754457" w:rsidRDefault="00754457" w:rsidP="00754457">
      <w:pPr>
        <w:pStyle w:val="Code"/>
      </w:pPr>
    </w:p>
    <w:p w14:paraId="562D8894" w14:textId="77777777" w:rsidR="00754457" w:rsidRDefault="00754457" w:rsidP="00754457">
      <w:pPr>
        <w:pStyle w:val="Code"/>
      </w:pPr>
      <w:r>
        <w:t>PTCPresenceType  ::= ENUMERATED</w:t>
      </w:r>
    </w:p>
    <w:p w14:paraId="2BDD86C2" w14:textId="77777777" w:rsidR="00754457" w:rsidRDefault="00754457" w:rsidP="00754457">
      <w:pPr>
        <w:pStyle w:val="Code"/>
      </w:pPr>
      <w:r>
        <w:t>{</w:t>
      </w:r>
    </w:p>
    <w:p w14:paraId="6C879704" w14:textId="77777777" w:rsidR="00754457" w:rsidRDefault="00754457" w:rsidP="00754457">
      <w:pPr>
        <w:pStyle w:val="Code"/>
      </w:pPr>
      <w:r>
        <w:t xml:space="preserve">    pTCClient(1),</w:t>
      </w:r>
    </w:p>
    <w:p w14:paraId="28B96CCA" w14:textId="77777777" w:rsidR="00754457" w:rsidRDefault="00754457" w:rsidP="00754457">
      <w:pPr>
        <w:pStyle w:val="Code"/>
      </w:pPr>
      <w:r>
        <w:t xml:space="preserve">    pTCGroup(2)</w:t>
      </w:r>
    </w:p>
    <w:p w14:paraId="6C8F506E" w14:textId="77777777" w:rsidR="00754457" w:rsidRDefault="00754457" w:rsidP="00754457">
      <w:pPr>
        <w:pStyle w:val="Code"/>
      </w:pPr>
      <w:r>
        <w:t>}</w:t>
      </w:r>
    </w:p>
    <w:p w14:paraId="510D7E00" w14:textId="77777777" w:rsidR="00754457" w:rsidRDefault="00754457" w:rsidP="00754457">
      <w:pPr>
        <w:pStyle w:val="Code"/>
      </w:pPr>
    </w:p>
    <w:p w14:paraId="0DA7B187" w14:textId="77777777" w:rsidR="00754457" w:rsidRDefault="00754457" w:rsidP="00754457">
      <w:pPr>
        <w:pStyle w:val="Code"/>
      </w:pPr>
      <w:r>
        <w:t>PTCPreEstStatus  ::= ENUMERATED</w:t>
      </w:r>
    </w:p>
    <w:p w14:paraId="75522E41" w14:textId="77777777" w:rsidR="00754457" w:rsidRDefault="00754457" w:rsidP="00754457">
      <w:pPr>
        <w:pStyle w:val="Code"/>
      </w:pPr>
      <w:r>
        <w:t>{</w:t>
      </w:r>
    </w:p>
    <w:p w14:paraId="6CC565E0" w14:textId="77777777" w:rsidR="00754457" w:rsidRDefault="00754457" w:rsidP="00754457">
      <w:pPr>
        <w:pStyle w:val="Code"/>
      </w:pPr>
      <w:r>
        <w:t xml:space="preserve">    established(1),</w:t>
      </w:r>
    </w:p>
    <w:p w14:paraId="6BE242BA" w14:textId="77777777" w:rsidR="00754457" w:rsidRDefault="00754457" w:rsidP="00754457">
      <w:pPr>
        <w:pStyle w:val="Code"/>
      </w:pPr>
      <w:r>
        <w:t xml:space="preserve">    modified(2),</w:t>
      </w:r>
    </w:p>
    <w:p w14:paraId="6226B941" w14:textId="77777777" w:rsidR="00754457" w:rsidRDefault="00754457" w:rsidP="00754457">
      <w:pPr>
        <w:pStyle w:val="Code"/>
      </w:pPr>
      <w:r>
        <w:t xml:space="preserve">    released(3)</w:t>
      </w:r>
    </w:p>
    <w:p w14:paraId="029DCACF" w14:textId="77777777" w:rsidR="00754457" w:rsidRDefault="00754457" w:rsidP="00754457">
      <w:pPr>
        <w:pStyle w:val="Code"/>
      </w:pPr>
      <w:r>
        <w:t>}</w:t>
      </w:r>
    </w:p>
    <w:p w14:paraId="7A7A12A8" w14:textId="77777777" w:rsidR="00754457" w:rsidRDefault="00754457" w:rsidP="00754457">
      <w:pPr>
        <w:pStyle w:val="Code"/>
      </w:pPr>
    </w:p>
    <w:p w14:paraId="382A9E5C" w14:textId="77777777" w:rsidR="00754457" w:rsidRDefault="00754457" w:rsidP="00754457">
      <w:pPr>
        <w:pStyle w:val="Code"/>
      </w:pPr>
      <w:r>
        <w:t>RTPSetting  ::= SEQUENCE</w:t>
      </w:r>
    </w:p>
    <w:p w14:paraId="560A0C68" w14:textId="77777777" w:rsidR="00754457" w:rsidRDefault="00754457" w:rsidP="00754457">
      <w:pPr>
        <w:pStyle w:val="Code"/>
      </w:pPr>
      <w:r>
        <w:t>{</w:t>
      </w:r>
    </w:p>
    <w:p w14:paraId="5A8ADB94" w14:textId="77777777" w:rsidR="00754457" w:rsidRDefault="00754457" w:rsidP="00754457">
      <w:pPr>
        <w:pStyle w:val="Code"/>
      </w:pPr>
      <w:r>
        <w:t xml:space="preserve">    iPAddress                  [1] IPAddress,</w:t>
      </w:r>
    </w:p>
    <w:p w14:paraId="1C16A8E4" w14:textId="77777777" w:rsidR="00754457" w:rsidRDefault="00754457" w:rsidP="00754457">
      <w:pPr>
        <w:pStyle w:val="Code"/>
      </w:pPr>
      <w:r>
        <w:t xml:space="preserve">    portNumber                 [2] PortNumber</w:t>
      </w:r>
    </w:p>
    <w:p w14:paraId="2C59EA6D" w14:textId="77777777" w:rsidR="00754457" w:rsidRDefault="00754457" w:rsidP="00754457">
      <w:pPr>
        <w:pStyle w:val="Code"/>
      </w:pPr>
      <w:r>
        <w:t>}</w:t>
      </w:r>
    </w:p>
    <w:p w14:paraId="108328E6" w14:textId="77777777" w:rsidR="00754457" w:rsidRDefault="00754457" w:rsidP="00754457">
      <w:pPr>
        <w:pStyle w:val="Code"/>
      </w:pPr>
    </w:p>
    <w:p w14:paraId="12C4B61B" w14:textId="77777777" w:rsidR="00754457" w:rsidRDefault="00754457" w:rsidP="00754457">
      <w:pPr>
        <w:pStyle w:val="Code"/>
      </w:pPr>
      <w:r>
        <w:t>PTCIDList  ::= SEQUENCE</w:t>
      </w:r>
    </w:p>
    <w:p w14:paraId="1F8AE647" w14:textId="77777777" w:rsidR="00754457" w:rsidRDefault="00754457" w:rsidP="00754457">
      <w:pPr>
        <w:pStyle w:val="Code"/>
      </w:pPr>
      <w:r>
        <w:t>{</w:t>
      </w:r>
    </w:p>
    <w:p w14:paraId="2EB0FBAC" w14:textId="77777777" w:rsidR="00754457" w:rsidRDefault="00754457" w:rsidP="00754457">
      <w:pPr>
        <w:pStyle w:val="Code"/>
      </w:pPr>
      <w:r>
        <w:t xml:space="preserve">    pTCPartyID                 [1] PTCTargetInformation,</w:t>
      </w:r>
    </w:p>
    <w:p w14:paraId="56B3D312" w14:textId="77777777" w:rsidR="00754457" w:rsidRDefault="00754457" w:rsidP="00754457">
      <w:pPr>
        <w:pStyle w:val="Code"/>
      </w:pPr>
      <w:r>
        <w:t xml:space="preserve">    pTCChatGroupID             [2] PTCChatGroupID</w:t>
      </w:r>
    </w:p>
    <w:p w14:paraId="4BB52E5C" w14:textId="77777777" w:rsidR="00754457" w:rsidRDefault="00754457" w:rsidP="00754457">
      <w:pPr>
        <w:pStyle w:val="Code"/>
      </w:pPr>
      <w:r>
        <w:t>}</w:t>
      </w:r>
    </w:p>
    <w:p w14:paraId="00C04A94" w14:textId="77777777" w:rsidR="00754457" w:rsidRDefault="00754457" w:rsidP="00754457">
      <w:pPr>
        <w:pStyle w:val="Code"/>
      </w:pPr>
    </w:p>
    <w:p w14:paraId="6BF9CA5B" w14:textId="77777777" w:rsidR="00754457" w:rsidRDefault="00754457" w:rsidP="00754457">
      <w:pPr>
        <w:pStyle w:val="Code"/>
      </w:pPr>
      <w:r>
        <w:t>PTCChatGroupID  ::= SEQUENCE</w:t>
      </w:r>
    </w:p>
    <w:p w14:paraId="68D506E9" w14:textId="77777777" w:rsidR="00754457" w:rsidRDefault="00754457" w:rsidP="00754457">
      <w:pPr>
        <w:pStyle w:val="Code"/>
      </w:pPr>
      <w:r>
        <w:t>{</w:t>
      </w:r>
    </w:p>
    <w:p w14:paraId="4F76F5C8" w14:textId="77777777" w:rsidR="00754457" w:rsidRDefault="00754457" w:rsidP="00754457">
      <w:pPr>
        <w:pStyle w:val="Code"/>
      </w:pPr>
      <w:r>
        <w:t xml:space="preserve">    groupIdentity              [1] UTF8String</w:t>
      </w:r>
    </w:p>
    <w:p w14:paraId="21BFCB08" w14:textId="77777777" w:rsidR="00754457" w:rsidRDefault="00754457" w:rsidP="00754457">
      <w:pPr>
        <w:pStyle w:val="Code"/>
      </w:pPr>
      <w:r>
        <w:t>}</w:t>
      </w:r>
    </w:p>
    <w:p w14:paraId="55DCAF6C" w14:textId="77777777" w:rsidR="00754457" w:rsidRDefault="00754457" w:rsidP="00754457">
      <w:pPr>
        <w:pStyle w:val="Code"/>
      </w:pPr>
    </w:p>
    <w:p w14:paraId="0E42A0F2" w14:textId="77777777" w:rsidR="00754457" w:rsidRDefault="00754457" w:rsidP="00754457">
      <w:pPr>
        <w:pStyle w:val="Code"/>
      </w:pPr>
      <w:r>
        <w:t>PTCFloorActivity  ::= ENUMERATED</w:t>
      </w:r>
    </w:p>
    <w:p w14:paraId="2D252E2B" w14:textId="77777777" w:rsidR="00754457" w:rsidRDefault="00754457" w:rsidP="00754457">
      <w:pPr>
        <w:pStyle w:val="Code"/>
      </w:pPr>
      <w:r>
        <w:t>{</w:t>
      </w:r>
    </w:p>
    <w:p w14:paraId="066901B0" w14:textId="77777777" w:rsidR="00754457" w:rsidRDefault="00754457" w:rsidP="00754457">
      <w:pPr>
        <w:pStyle w:val="Code"/>
      </w:pPr>
      <w:r>
        <w:t xml:space="preserve">    tBCPRequest(1),</w:t>
      </w:r>
    </w:p>
    <w:p w14:paraId="05727D28" w14:textId="77777777" w:rsidR="00754457" w:rsidRDefault="00754457" w:rsidP="00754457">
      <w:pPr>
        <w:pStyle w:val="Code"/>
      </w:pPr>
      <w:r>
        <w:t xml:space="preserve">    tBCPGranted(2),</w:t>
      </w:r>
    </w:p>
    <w:p w14:paraId="14380E32" w14:textId="77777777" w:rsidR="00754457" w:rsidRDefault="00754457" w:rsidP="00754457">
      <w:pPr>
        <w:pStyle w:val="Code"/>
      </w:pPr>
      <w:r>
        <w:t xml:space="preserve">    tBCPDeny(3),</w:t>
      </w:r>
    </w:p>
    <w:p w14:paraId="45856383" w14:textId="77777777" w:rsidR="00754457" w:rsidRDefault="00754457" w:rsidP="00754457">
      <w:pPr>
        <w:pStyle w:val="Code"/>
      </w:pPr>
      <w:r>
        <w:t xml:space="preserve">    tBCPIdle(4),</w:t>
      </w:r>
    </w:p>
    <w:p w14:paraId="29478024" w14:textId="77777777" w:rsidR="00754457" w:rsidRDefault="00754457" w:rsidP="00754457">
      <w:pPr>
        <w:pStyle w:val="Code"/>
      </w:pPr>
      <w:r>
        <w:t xml:space="preserve">    tBCPTaken(5),</w:t>
      </w:r>
    </w:p>
    <w:p w14:paraId="370BBFF8" w14:textId="77777777" w:rsidR="00754457" w:rsidRDefault="00754457" w:rsidP="00754457">
      <w:pPr>
        <w:pStyle w:val="Code"/>
      </w:pPr>
      <w:r>
        <w:t xml:space="preserve">    tBCPRevoke(6),</w:t>
      </w:r>
    </w:p>
    <w:p w14:paraId="58D04D3B" w14:textId="77777777" w:rsidR="00754457" w:rsidRDefault="00754457" w:rsidP="00754457">
      <w:pPr>
        <w:pStyle w:val="Code"/>
      </w:pPr>
      <w:r>
        <w:t xml:space="preserve">    tBCPQueued(7),</w:t>
      </w:r>
    </w:p>
    <w:p w14:paraId="4A2FBCDB" w14:textId="77777777" w:rsidR="00754457" w:rsidRDefault="00754457" w:rsidP="00754457">
      <w:pPr>
        <w:pStyle w:val="Code"/>
      </w:pPr>
      <w:r>
        <w:t xml:space="preserve">    tBCPRelease(8)</w:t>
      </w:r>
    </w:p>
    <w:p w14:paraId="246CF108" w14:textId="77777777" w:rsidR="00754457" w:rsidRDefault="00754457" w:rsidP="00754457">
      <w:pPr>
        <w:pStyle w:val="Code"/>
      </w:pPr>
      <w:r>
        <w:t>}</w:t>
      </w:r>
    </w:p>
    <w:p w14:paraId="026780B9" w14:textId="77777777" w:rsidR="00754457" w:rsidRDefault="00754457" w:rsidP="00754457">
      <w:pPr>
        <w:pStyle w:val="Code"/>
      </w:pPr>
    </w:p>
    <w:p w14:paraId="57C1F141" w14:textId="77777777" w:rsidR="00754457" w:rsidRDefault="00754457" w:rsidP="00754457">
      <w:pPr>
        <w:pStyle w:val="Code"/>
      </w:pPr>
      <w:r>
        <w:t>PTCTBPriorityLevel  ::= ENUMERATED</w:t>
      </w:r>
    </w:p>
    <w:p w14:paraId="46511F5C" w14:textId="77777777" w:rsidR="00754457" w:rsidRDefault="00754457" w:rsidP="00754457">
      <w:pPr>
        <w:pStyle w:val="Code"/>
      </w:pPr>
      <w:r>
        <w:t>{</w:t>
      </w:r>
    </w:p>
    <w:p w14:paraId="312CE79C" w14:textId="77777777" w:rsidR="00754457" w:rsidRDefault="00754457" w:rsidP="00754457">
      <w:pPr>
        <w:pStyle w:val="Code"/>
      </w:pPr>
      <w:r>
        <w:t xml:space="preserve">    preEmptive(1),</w:t>
      </w:r>
    </w:p>
    <w:p w14:paraId="22BE27B0" w14:textId="77777777" w:rsidR="00754457" w:rsidRDefault="00754457" w:rsidP="00754457">
      <w:pPr>
        <w:pStyle w:val="Code"/>
      </w:pPr>
      <w:r>
        <w:t xml:space="preserve">    highPriority(2),</w:t>
      </w:r>
    </w:p>
    <w:p w14:paraId="74054082" w14:textId="77777777" w:rsidR="00754457" w:rsidRDefault="00754457" w:rsidP="00754457">
      <w:pPr>
        <w:pStyle w:val="Code"/>
      </w:pPr>
      <w:r>
        <w:t xml:space="preserve">    normalPriority(3),</w:t>
      </w:r>
    </w:p>
    <w:p w14:paraId="0888B690" w14:textId="77777777" w:rsidR="00754457" w:rsidRDefault="00754457" w:rsidP="00754457">
      <w:pPr>
        <w:pStyle w:val="Code"/>
      </w:pPr>
      <w:r>
        <w:t xml:space="preserve">    listenOnly(4)</w:t>
      </w:r>
    </w:p>
    <w:p w14:paraId="7FD0652F" w14:textId="77777777" w:rsidR="00754457" w:rsidRDefault="00754457" w:rsidP="00754457">
      <w:pPr>
        <w:pStyle w:val="Code"/>
      </w:pPr>
      <w:r>
        <w:t>}</w:t>
      </w:r>
    </w:p>
    <w:p w14:paraId="78C6C916" w14:textId="77777777" w:rsidR="00754457" w:rsidRDefault="00754457" w:rsidP="00754457">
      <w:pPr>
        <w:pStyle w:val="Code"/>
      </w:pPr>
    </w:p>
    <w:p w14:paraId="7D1D4B7F" w14:textId="77777777" w:rsidR="00754457" w:rsidRDefault="00754457" w:rsidP="00754457">
      <w:pPr>
        <w:pStyle w:val="Code"/>
      </w:pPr>
      <w:r>
        <w:t>PTCTBReasonCode  ::= ENUMERATED</w:t>
      </w:r>
    </w:p>
    <w:p w14:paraId="67E646BD" w14:textId="77777777" w:rsidR="00754457" w:rsidRDefault="00754457" w:rsidP="00754457">
      <w:pPr>
        <w:pStyle w:val="Code"/>
      </w:pPr>
      <w:r>
        <w:t>{</w:t>
      </w:r>
    </w:p>
    <w:p w14:paraId="0834A764" w14:textId="77777777" w:rsidR="00754457" w:rsidRDefault="00754457" w:rsidP="00754457">
      <w:pPr>
        <w:pStyle w:val="Code"/>
      </w:pPr>
      <w:r>
        <w:t xml:space="preserve">    noQueuingAllowed(1),</w:t>
      </w:r>
    </w:p>
    <w:p w14:paraId="67065BED" w14:textId="77777777" w:rsidR="00754457" w:rsidRDefault="00754457" w:rsidP="00754457">
      <w:pPr>
        <w:pStyle w:val="Code"/>
      </w:pPr>
      <w:r>
        <w:t xml:space="preserve">    oneParticipantSession(2),</w:t>
      </w:r>
    </w:p>
    <w:p w14:paraId="7A018091" w14:textId="77777777" w:rsidR="00754457" w:rsidRDefault="00754457" w:rsidP="00754457">
      <w:pPr>
        <w:pStyle w:val="Code"/>
      </w:pPr>
      <w:r>
        <w:t xml:space="preserve">    listenOnly(3),</w:t>
      </w:r>
    </w:p>
    <w:p w14:paraId="26AE22FA" w14:textId="77777777" w:rsidR="00754457" w:rsidRDefault="00754457" w:rsidP="00754457">
      <w:pPr>
        <w:pStyle w:val="Code"/>
      </w:pPr>
      <w:r>
        <w:t xml:space="preserve">    exceededMaxDuration(4),</w:t>
      </w:r>
    </w:p>
    <w:p w14:paraId="0180A4AB" w14:textId="77777777" w:rsidR="00754457" w:rsidRDefault="00754457" w:rsidP="00754457">
      <w:pPr>
        <w:pStyle w:val="Code"/>
      </w:pPr>
      <w:r>
        <w:t xml:space="preserve">    tBPrevented(5)</w:t>
      </w:r>
    </w:p>
    <w:p w14:paraId="3F39F16A" w14:textId="77777777" w:rsidR="00754457" w:rsidRDefault="00754457" w:rsidP="00754457">
      <w:pPr>
        <w:pStyle w:val="Code"/>
      </w:pPr>
      <w:r>
        <w:t>}</w:t>
      </w:r>
    </w:p>
    <w:p w14:paraId="2CEF3951" w14:textId="77777777" w:rsidR="00754457" w:rsidRDefault="00754457" w:rsidP="00754457">
      <w:pPr>
        <w:pStyle w:val="Code"/>
      </w:pPr>
    </w:p>
    <w:p w14:paraId="70769424" w14:textId="77777777" w:rsidR="00754457" w:rsidRDefault="00754457" w:rsidP="00754457">
      <w:pPr>
        <w:pStyle w:val="Code"/>
      </w:pPr>
      <w:r>
        <w:t>PTCListManagementType  ::= ENUMERATED</w:t>
      </w:r>
    </w:p>
    <w:p w14:paraId="101E205E" w14:textId="77777777" w:rsidR="00754457" w:rsidRDefault="00754457" w:rsidP="00754457">
      <w:pPr>
        <w:pStyle w:val="Code"/>
      </w:pPr>
      <w:r>
        <w:t>{</w:t>
      </w:r>
    </w:p>
    <w:p w14:paraId="6ECC7037" w14:textId="77777777" w:rsidR="00754457" w:rsidRDefault="00754457" w:rsidP="00754457">
      <w:pPr>
        <w:pStyle w:val="Code"/>
      </w:pPr>
      <w:r>
        <w:t xml:space="preserve">  contactListManagementAttempt(1),</w:t>
      </w:r>
    </w:p>
    <w:p w14:paraId="33F9E56B" w14:textId="77777777" w:rsidR="00754457" w:rsidRDefault="00754457" w:rsidP="00754457">
      <w:pPr>
        <w:pStyle w:val="Code"/>
      </w:pPr>
      <w:r>
        <w:t xml:space="preserve">  groupListManagementAttempt(2),</w:t>
      </w:r>
    </w:p>
    <w:p w14:paraId="14E30208" w14:textId="77777777" w:rsidR="00754457" w:rsidRDefault="00754457" w:rsidP="00754457">
      <w:pPr>
        <w:pStyle w:val="Code"/>
      </w:pPr>
      <w:r>
        <w:t xml:space="preserve">  contactListManagementResult(3),</w:t>
      </w:r>
    </w:p>
    <w:p w14:paraId="63D19D4F" w14:textId="77777777" w:rsidR="00754457" w:rsidRDefault="00754457" w:rsidP="00754457">
      <w:pPr>
        <w:pStyle w:val="Code"/>
      </w:pPr>
      <w:r>
        <w:t xml:space="preserve">  groupListManagementResult(4),</w:t>
      </w:r>
    </w:p>
    <w:p w14:paraId="7B8CC693" w14:textId="77777777" w:rsidR="00754457" w:rsidRDefault="00754457" w:rsidP="00754457">
      <w:pPr>
        <w:pStyle w:val="Code"/>
      </w:pPr>
      <w:r>
        <w:t xml:space="preserve">  requestUnsuccessful(5)</w:t>
      </w:r>
    </w:p>
    <w:p w14:paraId="62AADE4D" w14:textId="77777777" w:rsidR="00754457" w:rsidRDefault="00754457" w:rsidP="00754457">
      <w:pPr>
        <w:pStyle w:val="Code"/>
      </w:pPr>
      <w:r>
        <w:t>}</w:t>
      </w:r>
    </w:p>
    <w:p w14:paraId="501F1533" w14:textId="77777777" w:rsidR="00754457" w:rsidRDefault="00754457" w:rsidP="00754457">
      <w:pPr>
        <w:pStyle w:val="Code"/>
      </w:pPr>
    </w:p>
    <w:p w14:paraId="537D2E93" w14:textId="77777777" w:rsidR="00754457" w:rsidRDefault="00754457" w:rsidP="00754457">
      <w:pPr>
        <w:pStyle w:val="Code"/>
      </w:pPr>
    </w:p>
    <w:p w14:paraId="0470B092" w14:textId="77777777" w:rsidR="00754457" w:rsidRDefault="00754457" w:rsidP="00754457">
      <w:pPr>
        <w:pStyle w:val="Code"/>
      </w:pPr>
      <w:r>
        <w:t>PTCListManagementAction  ::= ENUMERATED</w:t>
      </w:r>
    </w:p>
    <w:p w14:paraId="72328B7B" w14:textId="77777777" w:rsidR="00754457" w:rsidRDefault="00754457" w:rsidP="00754457">
      <w:pPr>
        <w:pStyle w:val="Code"/>
      </w:pPr>
      <w:r>
        <w:t>{</w:t>
      </w:r>
    </w:p>
    <w:p w14:paraId="181DE19A" w14:textId="77777777" w:rsidR="00754457" w:rsidRDefault="00754457" w:rsidP="00754457">
      <w:pPr>
        <w:pStyle w:val="Code"/>
      </w:pPr>
      <w:r>
        <w:t xml:space="preserve">  create(1),</w:t>
      </w:r>
    </w:p>
    <w:p w14:paraId="4D64846C" w14:textId="77777777" w:rsidR="00754457" w:rsidRDefault="00754457" w:rsidP="00754457">
      <w:pPr>
        <w:pStyle w:val="Code"/>
      </w:pPr>
      <w:r>
        <w:t xml:space="preserve">  modify(2),</w:t>
      </w:r>
    </w:p>
    <w:p w14:paraId="2438F4E9" w14:textId="77777777" w:rsidR="00754457" w:rsidRDefault="00754457" w:rsidP="00754457">
      <w:pPr>
        <w:pStyle w:val="Code"/>
      </w:pPr>
      <w:r>
        <w:t xml:space="preserve">  retrieve(3),</w:t>
      </w:r>
    </w:p>
    <w:p w14:paraId="381841AC" w14:textId="77777777" w:rsidR="00754457" w:rsidRDefault="00754457" w:rsidP="00754457">
      <w:pPr>
        <w:pStyle w:val="Code"/>
      </w:pPr>
      <w:r>
        <w:t xml:space="preserve">  delete(4),</w:t>
      </w:r>
    </w:p>
    <w:p w14:paraId="159C31B6" w14:textId="77777777" w:rsidR="00754457" w:rsidRDefault="00754457" w:rsidP="00754457">
      <w:pPr>
        <w:pStyle w:val="Code"/>
      </w:pPr>
      <w:r>
        <w:t xml:space="preserve">  notify(5)</w:t>
      </w:r>
    </w:p>
    <w:p w14:paraId="242BDEDF" w14:textId="77777777" w:rsidR="00754457" w:rsidRDefault="00754457" w:rsidP="00754457">
      <w:pPr>
        <w:pStyle w:val="Code"/>
      </w:pPr>
      <w:r>
        <w:t>}</w:t>
      </w:r>
    </w:p>
    <w:p w14:paraId="4211DCFD" w14:textId="77777777" w:rsidR="00754457" w:rsidRDefault="00754457" w:rsidP="00754457">
      <w:pPr>
        <w:pStyle w:val="Code"/>
      </w:pPr>
    </w:p>
    <w:p w14:paraId="4257B6CB" w14:textId="77777777" w:rsidR="00754457" w:rsidRDefault="00754457" w:rsidP="00754457">
      <w:pPr>
        <w:pStyle w:val="Code"/>
      </w:pPr>
      <w:r>
        <w:t>PTCAccessPolicyType  ::= ENUMERATED</w:t>
      </w:r>
    </w:p>
    <w:p w14:paraId="3A0C5E44" w14:textId="77777777" w:rsidR="00754457" w:rsidRDefault="00754457" w:rsidP="00754457">
      <w:pPr>
        <w:pStyle w:val="Code"/>
      </w:pPr>
      <w:r>
        <w:t>{</w:t>
      </w:r>
    </w:p>
    <w:p w14:paraId="07892C5A" w14:textId="77777777" w:rsidR="00754457" w:rsidRDefault="00754457" w:rsidP="00754457">
      <w:pPr>
        <w:pStyle w:val="Code"/>
      </w:pPr>
      <w:r>
        <w:t xml:space="preserve">    pTCUserAccessPolicyAttempt(1),</w:t>
      </w:r>
    </w:p>
    <w:p w14:paraId="34771D69" w14:textId="77777777" w:rsidR="00754457" w:rsidRDefault="00754457" w:rsidP="00754457">
      <w:pPr>
        <w:pStyle w:val="Code"/>
      </w:pPr>
      <w:r>
        <w:t xml:space="preserve">    groupAuthorizationRulesAttempt(2),</w:t>
      </w:r>
    </w:p>
    <w:p w14:paraId="58B01F22" w14:textId="77777777" w:rsidR="00754457" w:rsidRDefault="00754457" w:rsidP="00754457">
      <w:pPr>
        <w:pStyle w:val="Code"/>
      </w:pPr>
      <w:r>
        <w:t xml:space="preserve">    pTCUserAccessPolicyQuery(3),</w:t>
      </w:r>
    </w:p>
    <w:p w14:paraId="77A73AF5" w14:textId="77777777" w:rsidR="00754457" w:rsidRDefault="00754457" w:rsidP="00754457">
      <w:pPr>
        <w:pStyle w:val="Code"/>
      </w:pPr>
      <w:r>
        <w:t xml:space="preserve">    groupAuthorizationRulesQuery(4),</w:t>
      </w:r>
    </w:p>
    <w:p w14:paraId="658DC083" w14:textId="77777777" w:rsidR="00754457" w:rsidRDefault="00754457" w:rsidP="00754457">
      <w:pPr>
        <w:pStyle w:val="Code"/>
      </w:pPr>
      <w:r>
        <w:t xml:space="preserve">    pTCUserAccessPolicyResult(5),</w:t>
      </w:r>
    </w:p>
    <w:p w14:paraId="0A1F5702" w14:textId="77777777" w:rsidR="00754457" w:rsidRDefault="00754457" w:rsidP="00754457">
      <w:pPr>
        <w:pStyle w:val="Code"/>
      </w:pPr>
      <w:r>
        <w:t xml:space="preserve">    groupAuthorizationRulesResult(6),</w:t>
      </w:r>
    </w:p>
    <w:p w14:paraId="6F598D0A" w14:textId="77777777" w:rsidR="00754457" w:rsidRDefault="00754457" w:rsidP="00754457">
      <w:pPr>
        <w:pStyle w:val="Code"/>
      </w:pPr>
      <w:r>
        <w:t xml:space="preserve">    requestUnsuccessful(7)</w:t>
      </w:r>
    </w:p>
    <w:p w14:paraId="5984A401" w14:textId="77777777" w:rsidR="00754457" w:rsidRDefault="00754457" w:rsidP="00754457">
      <w:pPr>
        <w:pStyle w:val="Code"/>
      </w:pPr>
      <w:r>
        <w:t>}</w:t>
      </w:r>
    </w:p>
    <w:p w14:paraId="50949F71" w14:textId="77777777" w:rsidR="00754457" w:rsidRDefault="00754457" w:rsidP="00754457">
      <w:pPr>
        <w:pStyle w:val="Code"/>
      </w:pPr>
    </w:p>
    <w:p w14:paraId="70B58D29" w14:textId="77777777" w:rsidR="00754457" w:rsidRDefault="00754457" w:rsidP="00754457">
      <w:pPr>
        <w:pStyle w:val="Code"/>
      </w:pPr>
      <w:r>
        <w:t>PTCUserAccessPolicy  ::= ENUMERATED</w:t>
      </w:r>
    </w:p>
    <w:p w14:paraId="7FF5594C" w14:textId="77777777" w:rsidR="00754457" w:rsidRDefault="00754457" w:rsidP="00754457">
      <w:pPr>
        <w:pStyle w:val="Code"/>
      </w:pPr>
      <w:r>
        <w:t>{</w:t>
      </w:r>
    </w:p>
    <w:p w14:paraId="026FBF1C" w14:textId="77777777" w:rsidR="00754457" w:rsidRDefault="00754457" w:rsidP="00754457">
      <w:pPr>
        <w:pStyle w:val="Code"/>
      </w:pPr>
      <w:r>
        <w:t xml:space="preserve">    allowIncomingPTCSessionRequest(1),</w:t>
      </w:r>
    </w:p>
    <w:p w14:paraId="14034A73" w14:textId="77777777" w:rsidR="00754457" w:rsidRDefault="00754457" w:rsidP="00754457">
      <w:pPr>
        <w:pStyle w:val="Code"/>
      </w:pPr>
      <w:r>
        <w:t xml:space="preserve">    blockIncomingPTCSessionRequest(2),</w:t>
      </w:r>
    </w:p>
    <w:p w14:paraId="5D4BD6E0" w14:textId="77777777" w:rsidR="00754457" w:rsidRDefault="00754457" w:rsidP="00754457">
      <w:pPr>
        <w:pStyle w:val="Code"/>
      </w:pPr>
      <w:r>
        <w:t xml:space="preserve">    allowAutoAnswerMode(3),</w:t>
      </w:r>
    </w:p>
    <w:p w14:paraId="417F2997" w14:textId="77777777" w:rsidR="00754457" w:rsidRDefault="00754457" w:rsidP="00754457">
      <w:pPr>
        <w:pStyle w:val="Code"/>
      </w:pPr>
      <w:r>
        <w:t xml:space="preserve">    allowOverrideManualAnswerMode(4)</w:t>
      </w:r>
    </w:p>
    <w:p w14:paraId="466B5401" w14:textId="77777777" w:rsidR="00754457" w:rsidRDefault="00754457" w:rsidP="00754457">
      <w:pPr>
        <w:pStyle w:val="Code"/>
      </w:pPr>
      <w:r>
        <w:t>}</w:t>
      </w:r>
    </w:p>
    <w:p w14:paraId="1E829583" w14:textId="77777777" w:rsidR="00754457" w:rsidRDefault="00754457" w:rsidP="00754457">
      <w:pPr>
        <w:pStyle w:val="Code"/>
      </w:pPr>
    </w:p>
    <w:p w14:paraId="12AE92B1" w14:textId="77777777" w:rsidR="00754457" w:rsidRDefault="00754457" w:rsidP="00754457">
      <w:pPr>
        <w:pStyle w:val="Code"/>
      </w:pPr>
      <w:r>
        <w:t>PTCGroupAuthRule  ::= ENUMERATED</w:t>
      </w:r>
    </w:p>
    <w:p w14:paraId="4E3E4A72" w14:textId="77777777" w:rsidR="00754457" w:rsidRDefault="00754457" w:rsidP="00754457">
      <w:pPr>
        <w:pStyle w:val="Code"/>
      </w:pPr>
      <w:r>
        <w:t>{</w:t>
      </w:r>
    </w:p>
    <w:p w14:paraId="46BACF74" w14:textId="77777777" w:rsidR="00754457" w:rsidRDefault="00754457" w:rsidP="00754457">
      <w:pPr>
        <w:pStyle w:val="Code"/>
      </w:pPr>
      <w:r>
        <w:t xml:space="preserve">    allowInitiatingPTCSession(1),</w:t>
      </w:r>
    </w:p>
    <w:p w14:paraId="07B57F65" w14:textId="77777777" w:rsidR="00754457" w:rsidRDefault="00754457" w:rsidP="00754457">
      <w:pPr>
        <w:pStyle w:val="Code"/>
      </w:pPr>
      <w:r>
        <w:t xml:space="preserve">    blockInitiatingPTCSession(2),</w:t>
      </w:r>
    </w:p>
    <w:p w14:paraId="58E4E888" w14:textId="77777777" w:rsidR="00754457" w:rsidRDefault="00754457" w:rsidP="00754457">
      <w:pPr>
        <w:pStyle w:val="Code"/>
      </w:pPr>
      <w:r>
        <w:t xml:space="preserve">    allowJoiningPTCSession(3),</w:t>
      </w:r>
    </w:p>
    <w:p w14:paraId="60B99500" w14:textId="77777777" w:rsidR="00754457" w:rsidRDefault="00754457" w:rsidP="00754457">
      <w:pPr>
        <w:pStyle w:val="Code"/>
      </w:pPr>
      <w:r>
        <w:t xml:space="preserve">    blockJoiningPTCSession(4),</w:t>
      </w:r>
    </w:p>
    <w:p w14:paraId="4A961AE8" w14:textId="77777777" w:rsidR="00754457" w:rsidRDefault="00754457" w:rsidP="00754457">
      <w:pPr>
        <w:pStyle w:val="Code"/>
      </w:pPr>
      <w:r>
        <w:t xml:space="preserve">    allowAddParticipants(5),</w:t>
      </w:r>
    </w:p>
    <w:p w14:paraId="7B93246C" w14:textId="77777777" w:rsidR="00754457" w:rsidRDefault="00754457" w:rsidP="00754457">
      <w:pPr>
        <w:pStyle w:val="Code"/>
      </w:pPr>
      <w:r>
        <w:t xml:space="preserve">    blockAddParticipants(6),</w:t>
      </w:r>
    </w:p>
    <w:p w14:paraId="56E943E3" w14:textId="77777777" w:rsidR="00754457" w:rsidRDefault="00754457" w:rsidP="00754457">
      <w:pPr>
        <w:pStyle w:val="Code"/>
      </w:pPr>
      <w:r>
        <w:t xml:space="preserve">    allowSubscriptionPTCSessionState(7),</w:t>
      </w:r>
    </w:p>
    <w:p w14:paraId="4DDE30A8" w14:textId="77777777" w:rsidR="00754457" w:rsidRDefault="00754457" w:rsidP="00754457">
      <w:pPr>
        <w:pStyle w:val="Code"/>
      </w:pPr>
      <w:r>
        <w:t xml:space="preserve">    blockSubscriptionPTCSessionState(8),</w:t>
      </w:r>
    </w:p>
    <w:p w14:paraId="5FFD8B06" w14:textId="77777777" w:rsidR="00754457" w:rsidRDefault="00754457" w:rsidP="00754457">
      <w:pPr>
        <w:pStyle w:val="Code"/>
      </w:pPr>
      <w:r>
        <w:t xml:space="preserve">    allowAnonymity(9),</w:t>
      </w:r>
    </w:p>
    <w:p w14:paraId="1CCB57E6" w14:textId="77777777" w:rsidR="00754457" w:rsidRDefault="00754457" w:rsidP="00754457">
      <w:pPr>
        <w:pStyle w:val="Code"/>
      </w:pPr>
      <w:r>
        <w:t xml:space="preserve">    forbidAnonymity(10)</w:t>
      </w:r>
    </w:p>
    <w:p w14:paraId="3FF7C98D" w14:textId="77777777" w:rsidR="00754457" w:rsidRDefault="00754457" w:rsidP="00754457">
      <w:pPr>
        <w:pStyle w:val="Code"/>
      </w:pPr>
      <w:r>
        <w:t>}</w:t>
      </w:r>
    </w:p>
    <w:p w14:paraId="1FFC0C81" w14:textId="77777777" w:rsidR="00754457" w:rsidRDefault="00754457" w:rsidP="00754457">
      <w:pPr>
        <w:pStyle w:val="Code"/>
      </w:pPr>
    </w:p>
    <w:p w14:paraId="23786205" w14:textId="77777777" w:rsidR="00754457" w:rsidRDefault="00754457" w:rsidP="00754457">
      <w:pPr>
        <w:pStyle w:val="Code"/>
      </w:pPr>
      <w:r>
        <w:t>PTCFailureCode  ::= ENUMERATED</w:t>
      </w:r>
    </w:p>
    <w:p w14:paraId="5C551349" w14:textId="77777777" w:rsidR="00754457" w:rsidRDefault="00754457" w:rsidP="00754457">
      <w:pPr>
        <w:pStyle w:val="Code"/>
      </w:pPr>
      <w:r>
        <w:t>{</w:t>
      </w:r>
    </w:p>
    <w:p w14:paraId="46D1BD92" w14:textId="77777777" w:rsidR="00754457" w:rsidRDefault="00754457" w:rsidP="00754457">
      <w:pPr>
        <w:pStyle w:val="Code"/>
      </w:pPr>
      <w:r>
        <w:t xml:space="preserve">    sessionCannotBeEstablished(1),</w:t>
      </w:r>
    </w:p>
    <w:p w14:paraId="77627303" w14:textId="77777777" w:rsidR="00754457" w:rsidRDefault="00754457" w:rsidP="00754457">
      <w:pPr>
        <w:pStyle w:val="Code"/>
      </w:pPr>
      <w:r>
        <w:t xml:space="preserve">    sessionCannotBeModified(2)</w:t>
      </w:r>
    </w:p>
    <w:p w14:paraId="16E3264A" w14:textId="77777777" w:rsidR="00754457" w:rsidRDefault="00754457" w:rsidP="00754457">
      <w:pPr>
        <w:pStyle w:val="Code"/>
      </w:pPr>
      <w:r>
        <w:t>}</w:t>
      </w:r>
    </w:p>
    <w:p w14:paraId="2340A373" w14:textId="77777777" w:rsidR="00754457" w:rsidRDefault="00754457" w:rsidP="00754457">
      <w:pPr>
        <w:pStyle w:val="Code"/>
      </w:pPr>
    </w:p>
    <w:p w14:paraId="01CB3FF5" w14:textId="77777777" w:rsidR="00754457" w:rsidRDefault="00754457" w:rsidP="00754457">
      <w:pPr>
        <w:pStyle w:val="Code"/>
      </w:pPr>
      <w:r>
        <w:t>PTCListManagementFailure  ::= ENUMERATED</w:t>
      </w:r>
    </w:p>
    <w:p w14:paraId="6D6150ED" w14:textId="77777777" w:rsidR="00754457" w:rsidRDefault="00754457" w:rsidP="00754457">
      <w:pPr>
        <w:pStyle w:val="Code"/>
      </w:pPr>
      <w:r>
        <w:t>{</w:t>
      </w:r>
    </w:p>
    <w:p w14:paraId="496A7369" w14:textId="77777777" w:rsidR="00754457" w:rsidRDefault="00754457" w:rsidP="00754457">
      <w:pPr>
        <w:pStyle w:val="Code"/>
      </w:pPr>
      <w:r>
        <w:t xml:space="preserve">    requestUnsuccessful(1),</w:t>
      </w:r>
    </w:p>
    <w:p w14:paraId="13DA4F80" w14:textId="77777777" w:rsidR="00754457" w:rsidRDefault="00754457" w:rsidP="00754457">
      <w:pPr>
        <w:pStyle w:val="Code"/>
      </w:pPr>
      <w:r>
        <w:t xml:space="preserve">    requestUnknown(2)</w:t>
      </w:r>
    </w:p>
    <w:p w14:paraId="39289880" w14:textId="77777777" w:rsidR="00754457" w:rsidRDefault="00754457" w:rsidP="00754457">
      <w:pPr>
        <w:pStyle w:val="Code"/>
      </w:pPr>
      <w:r>
        <w:t>}</w:t>
      </w:r>
    </w:p>
    <w:p w14:paraId="656F2669" w14:textId="77777777" w:rsidR="00754457" w:rsidRDefault="00754457" w:rsidP="00754457">
      <w:pPr>
        <w:pStyle w:val="Code"/>
      </w:pPr>
    </w:p>
    <w:p w14:paraId="74218805" w14:textId="77777777" w:rsidR="00754457" w:rsidRDefault="00754457" w:rsidP="00754457">
      <w:pPr>
        <w:pStyle w:val="Code"/>
      </w:pPr>
      <w:r>
        <w:t>PTCAccessPolicyFailure  ::= ENUMERATED</w:t>
      </w:r>
    </w:p>
    <w:p w14:paraId="456C2E03" w14:textId="77777777" w:rsidR="00754457" w:rsidRDefault="00754457" w:rsidP="00754457">
      <w:pPr>
        <w:pStyle w:val="Code"/>
      </w:pPr>
      <w:r>
        <w:t>{</w:t>
      </w:r>
    </w:p>
    <w:p w14:paraId="622E0F37" w14:textId="77777777" w:rsidR="00754457" w:rsidRDefault="00754457" w:rsidP="00754457">
      <w:pPr>
        <w:pStyle w:val="Code"/>
      </w:pPr>
      <w:r>
        <w:t xml:space="preserve">    requestUnsuccessful(1),</w:t>
      </w:r>
    </w:p>
    <w:p w14:paraId="1C0AA0ED" w14:textId="77777777" w:rsidR="00754457" w:rsidRDefault="00754457" w:rsidP="00754457">
      <w:pPr>
        <w:pStyle w:val="Code"/>
      </w:pPr>
      <w:r>
        <w:t xml:space="preserve">    requestUnknown(2)</w:t>
      </w:r>
    </w:p>
    <w:p w14:paraId="5ECC65CF" w14:textId="77777777" w:rsidR="00754457" w:rsidRDefault="00754457" w:rsidP="00754457">
      <w:pPr>
        <w:pStyle w:val="Code"/>
      </w:pPr>
      <w:r>
        <w:t>}</w:t>
      </w:r>
    </w:p>
    <w:p w14:paraId="626A9B80" w14:textId="77777777" w:rsidR="00754457" w:rsidRDefault="00754457" w:rsidP="00754457">
      <w:pPr>
        <w:pStyle w:val="CodeHeader"/>
      </w:pPr>
      <w:r>
        <w:t>-- ===============</w:t>
      </w:r>
    </w:p>
    <w:p w14:paraId="2EDC6D85" w14:textId="77777777" w:rsidR="00754457" w:rsidRDefault="00754457" w:rsidP="00754457">
      <w:pPr>
        <w:pStyle w:val="CodeHeader"/>
      </w:pPr>
      <w:r>
        <w:t>-- IMS definitions</w:t>
      </w:r>
    </w:p>
    <w:p w14:paraId="59624FFF" w14:textId="77777777" w:rsidR="00754457" w:rsidRDefault="00754457" w:rsidP="00754457">
      <w:pPr>
        <w:pStyle w:val="Code"/>
      </w:pPr>
      <w:r>
        <w:t>-- ===============</w:t>
      </w:r>
    </w:p>
    <w:p w14:paraId="2BA3CAD2" w14:textId="77777777" w:rsidR="00754457" w:rsidRDefault="00754457" w:rsidP="00754457">
      <w:pPr>
        <w:pStyle w:val="Code"/>
      </w:pPr>
    </w:p>
    <w:p w14:paraId="45A8A451" w14:textId="149B97B9" w:rsidR="00754457" w:rsidRDefault="00754457" w:rsidP="00754457">
      <w:pPr>
        <w:pStyle w:val="Code"/>
      </w:pPr>
      <w:r>
        <w:t xml:space="preserve">-- See clause </w:t>
      </w:r>
      <w:r w:rsidR="005A55FF">
        <w:t>7.</w:t>
      </w:r>
      <w:r w:rsidR="006C1889">
        <w:t>12</w:t>
      </w:r>
      <w:r w:rsidR="005A55FF">
        <w:t>.</w:t>
      </w:r>
      <w:r>
        <w:t>4.2.1 for details of this structure</w:t>
      </w:r>
    </w:p>
    <w:p w14:paraId="71B4A2F2" w14:textId="77777777" w:rsidR="00754457" w:rsidRDefault="00754457" w:rsidP="00754457">
      <w:pPr>
        <w:pStyle w:val="Code"/>
      </w:pPr>
      <w:r>
        <w:t>IMSMessage ::= SEQUENCE</w:t>
      </w:r>
    </w:p>
    <w:p w14:paraId="39DC10DB" w14:textId="77777777" w:rsidR="00754457" w:rsidRDefault="00754457" w:rsidP="00754457">
      <w:pPr>
        <w:pStyle w:val="Code"/>
      </w:pPr>
      <w:r>
        <w:t>{</w:t>
      </w:r>
    </w:p>
    <w:p w14:paraId="4A7F6D9C" w14:textId="77777777" w:rsidR="00754457" w:rsidRDefault="00754457" w:rsidP="00754457">
      <w:pPr>
        <w:pStyle w:val="Code"/>
      </w:pPr>
      <w:r>
        <w:t xml:space="preserve">    payload               [1] IMSPayload,</w:t>
      </w:r>
    </w:p>
    <w:p w14:paraId="159CE187" w14:textId="77777777" w:rsidR="00754457" w:rsidRDefault="00754457" w:rsidP="00754457">
      <w:pPr>
        <w:pStyle w:val="Code"/>
      </w:pPr>
      <w:r>
        <w:t xml:space="preserve">    sessionDirection      [2] SessionDirection,</w:t>
      </w:r>
    </w:p>
    <w:p w14:paraId="3E84A214" w14:textId="77777777" w:rsidR="00754457" w:rsidRDefault="00754457" w:rsidP="00754457">
      <w:pPr>
        <w:pStyle w:val="Code"/>
      </w:pPr>
      <w:r>
        <w:t xml:space="preserve">    voIPRoamingIndication [3] VoIPRoamingIndication OPTIONAL,</w:t>
      </w:r>
    </w:p>
    <w:p w14:paraId="014AAF4A" w14:textId="77777777" w:rsidR="00754457" w:rsidRDefault="00754457" w:rsidP="00754457">
      <w:pPr>
        <w:pStyle w:val="Code"/>
      </w:pPr>
      <w:r>
        <w:t xml:space="preserve">    location              [6] Location OPTIONAL</w:t>
      </w:r>
    </w:p>
    <w:p w14:paraId="29334B14" w14:textId="77777777" w:rsidR="00754457" w:rsidRDefault="00754457" w:rsidP="00754457">
      <w:pPr>
        <w:pStyle w:val="Code"/>
      </w:pPr>
      <w:r>
        <w:t>}</w:t>
      </w:r>
    </w:p>
    <w:p w14:paraId="2FD403A7" w14:textId="7F7D9F74" w:rsidR="00754457" w:rsidRDefault="00754457" w:rsidP="00754457">
      <w:pPr>
        <w:pStyle w:val="Code"/>
      </w:pPr>
      <w:r>
        <w:t>-- See clause 7.</w:t>
      </w:r>
      <w:r w:rsidR="006C1889">
        <w:t>12</w:t>
      </w:r>
      <w:r>
        <w:t>.4.2.3 for details of this structure</w:t>
      </w:r>
    </w:p>
    <w:p w14:paraId="739CE449" w14:textId="77777777" w:rsidR="00754457" w:rsidRDefault="00754457" w:rsidP="00754457">
      <w:pPr>
        <w:pStyle w:val="Code"/>
      </w:pPr>
      <w:r>
        <w:t>StartOfInterceptionForActiveIMSSession ::= SEQUENCE</w:t>
      </w:r>
    </w:p>
    <w:p w14:paraId="64EEB912" w14:textId="77777777" w:rsidR="00754457" w:rsidRDefault="00754457" w:rsidP="00754457">
      <w:pPr>
        <w:pStyle w:val="Code"/>
      </w:pPr>
      <w:r>
        <w:t>{</w:t>
      </w:r>
    </w:p>
    <w:p w14:paraId="353EC307" w14:textId="77777777" w:rsidR="00754457" w:rsidRDefault="00754457" w:rsidP="00754457">
      <w:pPr>
        <w:pStyle w:val="Code"/>
      </w:pPr>
      <w:r>
        <w:t xml:space="preserve">    originatingId         [1] SEQUENCE OF IMPU,</w:t>
      </w:r>
    </w:p>
    <w:p w14:paraId="43CCB511" w14:textId="77777777" w:rsidR="00754457" w:rsidRDefault="00754457" w:rsidP="00754457">
      <w:pPr>
        <w:pStyle w:val="Code"/>
      </w:pPr>
      <w:r>
        <w:t xml:space="preserve">    terminatingId         [2] IMPU,</w:t>
      </w:r>
    </w:p>
    <w:p w14:paraId="1F4B18A2" w14:textId="77777777" w:rsidR="00754457" w:rsidRDefault="00754457" w:rsidP="00754457">
      <w:pPr>
        <w:pStyle w:val="Code"/>
      </w:pPr>
      <w:r>
        <w:t xml:space="preserve">    sDPState              [3] SEQUENCE OF OCTET STRING OPTIONAL,</w:t>
      </w:r>
    </w:p>
    <w:p w14:paraId="1EFCAEF5" w14:textId="77777777" w:rsidR="00754457" w:rsidRDefault="00754457" w:rsidP="00754457">
      <w:pPr>
        <w:pStyle w:val="Code"/>
      </w:pPr>
      <w:r>
        <w:t xml:space="preserve">    diversionIdentity     [4] IMPU OPTIONAL,</w:t>
      </w:r>
    </w:p>
    <w:p w14:paraId="5ED0B801" w14:textId="77777777" w:rsidR="00754457" w:rsidRDefault="00754457" w:rsidP="00754457">
      <w:pPr>
        <w:pStyle w:val="Code"/>
      </w:pPr>
      <w:r>
        <w:t xml:space="preserve">    voIPRoamingIndication [5] VoIPRoamingIndication OPTIONAL,</w:t>
      </w:r>
    </w:p>
    <w:p w14:paraId="082FF7C0" w14:textId="77777777" w:rsidR="00754457" w:rsidRDefault="00754457" w:rsidP="00754457">
      <w:pPr>
        <w:pStyle w:val="Code"/>
      </w:pPr>
      <w:r>
        <w:t xml:space="preserve">    location              [7] Location OPTIONAL</w:t>
      </w:r>
    </w:p>
    <w:p w14:paraId="33403E1E" w14:textId="77777777" w:rsidR="00754457" w:rsidRDefault="00754457" w:rsidP="00754457">
      <w:pPr>
        <w:pStyle w:val="Code"/>
      </w:pPr>
      <w:r>
        <w:t>}</w:t>
      </w:r>
    </w:p>
    <w:p w14:paraId="429BD5AC" w14:textId="77777777" w:rsidR="00754457" w:rsidRDefault="00754457" w:rsidP="00754457">
      <w:pPr>
        <w:pStyle w:val="Code"/>
      </w:pPr>
    </w:p>
    <w:p w14:paraId="6F60F9FA" w14:textId="77777777" w:rsidR="00754457" w:rsidRDefault="00754457" w:rsidP="00754457">
      <w:pPr>
        <w:pStyle w:val="CodeHeader"/>
      </w:pPr>
      <w:r>
        <w:t>-- ==============</w:t>
      </w:r>
    </w:p>
    <w:p w14:paraId="7662EB7F" w14:textId="77777777" w:rsidR="00754457" w:rsidRDefault="00754457" w:rsidP="00754457">
      <w:pPr>
        <w:pStyle w:val="CodeHeader"/>
      </w:pPr>
      <w:r>
        <w:t>-- IMS parameters</w:t>
      </w:r>
    </w:p>
    <w:p w14:paraId="4BF154C2" w14:textId="77777777" w:rsidR="00754457" w:rsidRDefault="00754457" w:rsidP="00754457">
      <w:pPr>
        <w:pStyle w:val="Code"/>
      </w:pPr>
      <w:r>
        <w:t>-- ==============</w:t>
      </w:r>
    </w:p>
    <w:p w14:paraId="044D666E" w14:textId="77777777" w:rsidR="00754457" w:rsidRDefault="00754457" w:rsidP="00754457">
      <w:pPr>
        <w:pStyle w:val="Code"/>
      </w:pPr>
    </w:p>
    <w:p w14:paraId="285F362C" w14:textId="77777777" w:rsidR="00754457" w:rsidRDefault="00754457" w:rsidP="00754457">
      <w:pPr>
        <w:pStyle w:val="Code"/>
      </w:pPr>
      <w:r>
        <w:t>IMSPayload ::= CHOICE</w:t>
      </w:r>
    </w:p>
    <w:p w14:paraId="67ADEFE7" w14:textId="77777777" w:rsidR="00754457" w:rsidRDefault="00754457" w:rsidP="00754457">
      <w:pPr>
        <w:pStyle w:val="Code"/>
      </w:pPr>
      <w:r>
        <w:t>{</w:t>
      </w:r>
    </w:p>
    <w:p w14:paraId="16D95A6B" w14:textId="77777777" w:rsidR="00754457" w:rsidRDefault="00754457" w:rsidP="00754457">
      <w:pPr>
        <w:pStyle w:val="Code"/>
      </w:pPr>
      <w:r>
        <w:t xml:space="preserve">    encapsulatedSIPMessage            [1] SIPMessage</w:t>
      </w:r>
    </w:p>
    <w:p w14:paraId="2B6E8B1F" w14:textId="77777777" w:rsidR="00754457" w:rsidRDefault="00754457" w:rsidP="00754457">
      <w:pPr>
        <w:pStyle w:val="Code"/>
      </w:pPr>
      <w:r>
        <w:t>}</w:t>
      </w:r>
    </w:p>
    <w:p w14:paraId="4ADBEC58" w14:textId="77777777" w:rsidR="00754457" w:rsidRDefault="00754457" w:rsidP="00754457">
      <w:pPr>
        <w:pStyle w:val="Code"/>
      </w:pPr>
    </w:p>
    <w:p w14:paraId="7206BBC4" w14:textId="77777777" w:rsidR="00754457" w:rsidRDefault="00754457" w:rsidP="00754457">
      <w:pPr>
        <w:pStyle w:val="Code"/>
      </w:pPr>
      <w:r>
        <w:t>SIPMessage ::= SEQUENCE</w:t>
      </w:r>
    </w:p>
    <w:p w14:paraId="075E3934" w14:textId="77777777" w:rsidR="00754457" w:rsidRDefault="00754457" w:rsidP="00754457">
      <w:pPr>
        <w:pStyle w:val="Code"/>
      </w:pPr>
      <w:r>
        <w:t>{</w:t>
      </w:r>
    </w:p>
    <w:p w14:paraId="44C5420D" w14:textId="77777777" w:rsidR="00754457" w:rsidRDefault="00754457" w:rsidP="00754457">
      <w:pPr>
        <w:pStyle w:val="Code"/>
      </w:pPr>
      <w:r>
        <w:t xml:space="preserve">    iPSourceAddress       [1] IPAddress,</w:t>
      </w:r>
    </w:p>
    <w:p w14:paraId="5E83D579" w14:textId="77777777" w:rsidR="00754457" w:rsidRDefault="00754457" w:rsidP="00754457">
      <w:pPr>
        <w:pStyle w:val="Code"/>
      </w:pPr>
      <w:r>
        <w:t xml:space="preserve">    iPDestinationAddress  [2] IPAddress,</w:t>
      </w:r>
    </w:p>
    <w:p w14:paraId="02A15A41" w14:textId="77777777" w:rsidR="00754457" w:rsidRDefault="00754457" w:rsidP="00754457">
      <w:pPr>
        <w:pStyle w:val="Code"/>
      </w:pPr>
      <w:r>
        <w:t xml:space="preserve">    sIPContent            [3] OCTET STRING</w:t>
      </w:r>
    </w:p>
    <w:p w14:paraId="0310142F" w14:textId="77777777" w:rsidR="00754457" w:rsidRDefault="00754457" w:rsidP="00754457">
      <w:pPr>
        <w:pStyle w:val="Code"/>
      </w:pPr>
      <w:r>
        <w:t>}</w:t>
      </w:r>
    </w:p>
    <w:p w14:paraId="1AE2F4C5" w14:textId="77777777" w:rsidR="00754457" w:rsidRDefault="00754457" w:rsidP="00754457">
      <w:pPr>
        <w:pStyle w:val="Code"/>
      </w:pPr>
    </w:p>
    <w:p w14:paraId="0FD4DBB1" w14:textId="77777777" w:rsidR="00754457" w:rsidRDefault="00754457" w:rsidP="00754457">
      <w:pPr>
        <w:pStyle w:val="Code"/>
      </w:pPr>
      <w:r>
        <w:t>VoIPRoamingIndication ::= ENUMERATED</w:t>
      </w:r>
    </w:p>
    <w:p w14:paraId="73FCD4FD" w14:textId="77777777" w:rsidR="00754457" w:rsidRDefault="00754457" w:rsidP="00754457">
      <w:pPr>
        <w:pStyle w:val="Code"/>
      </w:pPr>
      <w:r>
        <w:t>{</w:t>
      </w:r>
    </w:p>
    <w:p w14:paraId="4583D6E2" w14:textId="77777777" w:rsidR="00754457" w:rsidRDefault="00754457" w:rsidP="00754457">
      <w:pPr>
        <w:pStyle w:val="Code"/>
      </w:pPr>
      <w:r>
        <w:t xml:space="preserve">    roamingLBO(1),</w:t>
      </w:r>
    </w:p>
    <w:p w14:paraId="6DD7885F" w14:textId="77777777" w:rsidR="00754457" w:rsidRDefault="00754457" w:rsidP="00754457">
      <w:pPr>
        <w:pStyle w:val="Code"/>
      </w:pPr>
      <w:r>
        <w:t xml:space="preserve">    roamingS8HR(2),</w:t>
      </w:r>
    </w:p>
    <w:p w14:paraId="0097906A" w14:textId="77777777" w:rsidR="00754457" w:rsidRDefault="00754457" w:rsidP="00754457">
      <w:pPr>
        <w:pStyle w:val="Code"/>
      </w:pPr>
      <w:r>
        <w:t xml:space="preserve">    roamingN9HR(3)</w:t>
      </w:r>
    </w:p>
    <w:p w14:paraId="518BD533" w14:textId="77777777" w:rsidR="00754457" w:rsidRDefault="00754457" w:rsidP="00754457">
      <w:pPr>
        <w:pStyle w:val="Code"/>
      </w:pPr>
      <w:r>
        <w:t>}</w:t>
      </w:r>
    </w:p>
    <w:p w14:paraId="7C7EE32F" w14:textId="77777777" w:rsidR="00754457" w:rsidRDefault="00754457" w:rsidP="00754457">
      <w:pPr>
        <w:pStyle w:val="Code"/>
      </w:pPr>
    </w:p>
    <w:p w14:paraId="2ADE8FB1" w14:textId="77777777" w:rsidR="00754457" w:rsidRDefault="00754457" w:rsidP="00754457">
      <w:pPr>
        <w:pStyle w:val="Code"/>
      </w:pPr>
      <w:r>
        <w:t>SessionDirection ::= ENUMERATED</w:t>
      </w:r>
    </w:p>
    <w:p w14:paraId="373B3877" w14:textId="77777777" w:rsidR="00754457" w:rsidRDefault="00754457" w:rsidP="00754457">
      <w:pPr>
        <w:pStyle w:val="Code"/>
      </w:pPr>
      <w:r>
        <w:t>{</w:t>
      </w:r>
    </w:p>
    <w:p w14:paraId="75F20BC9" w14:textId="77777777" w:rsidR="00754457" w:rsidRDefault="00754457" w:rsidP="00754457">
      <w:pPr>
        <w:pStyle w:val="Code"/>
      </w:pPr>
      <w:r>
        <w:t xml:space="preserve">    fromTarget(1), </w:t>
      </w:r>
    </w:p>
    <w:p w14:paraId="61BB2710" w14:textId="77777777" w:rsidR="00754457" w:rsidRDefault="00754457" w:rsidP="00754457">
      <w:pPr>
        <w:pStyle w:val="Code"/>
      </w:pPr>
      <w:r>
        <w:t xml:space="preserve">    toTarget(2),</w:t>
      </w:r>
    </w:p>
    <w:p w14:paraId="63D67331" w14:textId="77777777" w:rsidR="00754457" w:rsidRDefault="00754457" w:rsidP="00754457">
      <w:pPr>
        <w:pStyle w:val="Code"/>
      </w:pPr>
      <w:r>
        <w:t xml:space="preserve">    combined(3),</w:t>
      </w:r>
    </w:p>
    <w:p w14:paraId="350E0B99" w14:textId="77777777" w:rsidR="00754457" w:rsidRDefault="00754457" w:rsidP="00754457">
      <w:pPr>
        <w:pStyle w:val="Code"/>
      </w:pPr>
      <w:r>
        <w:t xml:space="preserve">    indeterminate(4)</w:t>
      </w:r>
    </w:p>
    <w:p w14:paraId="76DFBC87" w14:textId="77777777" w:rsidR="00754457" w:rsidRDefault="00754457" w:rsidP="00754457">
      <w:pPr>
        <w:pStyle w:val="Code"/>
      </w:pPr>
      <w:r>
        <w:t>}</w:t>
      </w:r>
    </w:p>
    <w:p w14:paraId="00507FFB" w14:textId="77777777" w:rsidR="00754457" w:rsidRDefault="00754457" w:rsidP="00754457">
      <w:pPr>
        <w:pStyle w:val="Code"/>
      </w:pPr>
    </w:p>
    <w:p w14:paraId="2B4A7A41" w14:textId="77777777" w:rsidR="00754457" w:rsidRDefault="00754457" w:rsidP="00754457">
      <w:pPr>
        <w:pStyle w:val="Code"/>
      </w:pPr>
      <w:r>
        <w:t>HeaderOnlyIndication ::= BOOLEAN</w:t>
      </w:r>
    </w:p>
    <w:p w14:paraId="6340E0AF" w14:textId="77777777" w:rsidR="00754457" w:rsidRDefault="00754457" w:rsidP="00754457">
      <w:pPr>
        <w:pStyle w:val="Code"/>
      </w:pPr>
    </w:p>
    <w:p w14:paraId="4AF89654" w14:textId="77777777" w:rsidR="00754457" w:rsidRDefault="00754457" w:rsidP="00754457">
      <w:pPr>
        <w:pStyle w:val="CodeHeader"/>
      </w:pPr>
      <w:r>
        <w:t>-- =================================</w:t>
      </w:r>
    </w:p>
    <w:p w14:paraId="3DABFEEA" w14:textId="77777777" w:rsidR="00754457" w:rsidRDefault="00754457" w:rsidP="00754457">
      <w:pPr>
        <w:pStyle w:val="CodeHeader"/>
      </w:pPr>
      <w:r>
        <w:t>-- STIR/SHAKEN/RCD/eCNAM definitions</w:t>
      </w:r>
    </w:p>
    <w:p w14:paraId="0A5F2E27" w14:textId="77777777" w:rsidR="00754457" w:rsidRDefault="00754457" w:rsidP="00754457">
      <w:pPr>
        <w:pStyle w:val="Code"/>
      </w:pPr>
      <w:r>
        <w:t>-- =================================</w:t>
      </w:r>
    </w:p>
    <w:p w14:paraId="007A4B2A" w14:textId="77777777" w:rsidR="00754457" w:rsidRDefault="00754457" w:rsidP="00754457">
      <w:pPr>
        <w:pStyle w:val="Code"/>
      </w:pPr>
    </w:p>
    <w:p w14:paraId="6EA23830" w14:textId="01A32C67" w:rsidR="00754457" w:rsidRDefault="00754457" w:rsidP="00754457">
      <w:pPr>
        <w:pStyle w:val="Code"/>
      </w:pPr>
      <w:r>
        <w:t>-- See clause 7.</w:t>
      </w:r>
      <w:r w:rsidR="00EE0CB9">
        <w:t>11</w:t>
      </w:r>
      <w:r>
        <w:t>.2.1.2 for details of this structure</w:t>
      </w:r>
    </w:p>
    <w:p w14:paraId="6052708A" w14:textId="77777777" w:rsidR="00754457" w:rsidRDefault="00754457" w:rsidP="00754457">
      <w:pPr>
        <w:pStyle w:val="Code"/>
      </w:pPr>
      <w:r>
        <w:t>STIRSHAKENSignatureGeneration ::= SEQUENCE</w:t>
      </w:r>
    </w:p>
    <w:p w14:paraId="55B4411D" w14:textId="77777777" w:rsidR="00754457" w:rsidRDefault="00754457" w:rsidP="00754457">
      <w:pPr>
        <w:pStyle w:val="Code"/>
      </w:pPr>
      <w:r>
        <w:t>{</w:t>
      </w:r>
    </w:p>
    <w:p w14:paraId="7F32CD59" w14:textId="77777777" w:rsidR="00754457" w:rsidRDefault="00754457" w:rsidP="00754457">
      <w:pPr>
        <w:pStyle w:val="Code"/>
      </w:pPr>
      <w:r>
        <w:t xml:space="preserve">    pASSporTs [1] SEQUENCE OF PASSporT</w:t>
      </w:r>
    </w:p>
    <w:p w14:paraId="5AFCCB0A" w14:textId="77777777" w:rsidR="00754457" w:rsidRDefault="00754457" w:rsidP="00754457">
      <w:pPr>
        <w:pStyle w:val="Code"/>
      </w:pPr>
      <w:r>
        <w:t>}</w:t>
      </w:r>
    </w:p>
    <w:p w14:paraId="2F061447" w14:textId="77777777" w:rsidR="00754457" w:rsidRDefault="00754457" w:rsidP="00754457">
      <w:pPr>
        <w:pStyle w:val="Code"/>
      </w:pPr>
    </w:p>
    <w:p w14:paraId="1744B2E0" w14:textId="391ED535" w:rsidR="00754457" w:rsidRDefault="00754457" w:rsidP="00754457">
      <w:pPr>
        <w:pStyle w:val="Code"/>
      </w:pPr>
      <w:r>
        <w:t>-- See clause 7.</w:t>
      </w:r>
      <w:r w:rsidR="00EE0CB9">
        <w:t>11</w:t>
      </w:r>
      <w:r>
        <w:t>.2.1.3 for details of this structure</w:t>
      </w:r>
    </w:p>
    <w:p w14:paraId="418EEF00" w14:textId="77777777" w:rsidR="00754457" w:rsidRDefault="00754457" w:rsidP="00754457">
      <w:pPr>
        <w:pStyle w:val="Code"/>
      </w:pPr>
      <w:r>
        <w:t>STIRSHAKENSignatureValidation ::= SEQUENCE</w:t>
      </w:r>
    </w:p>
    <w:p w14:paraId="2373B29C" w14:textId="77777777" w:rsidR="00754457" w:rsidRDefault="00754457" w:rsidP="00754457">
      <w:pPr>
        <w:pStyle w:val="Code"/>
      </w:pPr>
      <w:r>
        <w:t>{</w:t>
      </w:r>
    </w:p>
    <w:p w14:paraId="2897DBD2" w14:textId="77777777" w:rsidR="00754457" w:rsidRDefault="00754457" w:rsidP="00754457">
      <w:pPr>
        <w:pStyle w:val="Code"/>
      </w:pPr>
      <w:r>
        <w:t xml:space="preserve">    pASSporTs                 [1] SEQUENCE OF PASSporT OPTIONAL,</w:t>
      </w:r>
    </w:p>
    <w:p w14:paraId="64D8D643" w14:textId="77777777" w:rsidR="00754457" w:rsidRDefault="00754457" w:rsidP="00754457">
      <w:pPr>
        <w:pStyle w:val="Code"/>
      </w:pPr>
      <w:r>
        <w:t xml:space="preserve">    rCDTerminalDisplayInfo    [2] RCDDisplayInfo OPTIONAL,</w:t>
      </w:r>
    </w:p>
    <w:p w14:paraId="6DA0B369" w14:textId="77777777" w:rsidR="00754457" w:rsidRDefault="00754457" w:rsidP="00754457">
      <w:pPr>
        <w:pStyle w:val="Code"/>
      </w:pPr>
      <w:r>
        <w:t xml:space="preserve">    eCNAMTerminalDisplayInfo  [3] ECNAMDisplayInfo OPTIONAL,</w:t>
      </w:r>
    </w:p>
    <w:p w14:paraId="490FB2A3" w14:textId="77777777" w:rsidR="00754457" w:rsidRDefault="00754457" w:rsidP="00754457">
      <w:pPr>
        <w:pStyle w:val="Code"/>
      </w:pPr>
      <w:r>
        <w:t xml:space="preserve">    sHAKENValidationResult    [4] SHAKENValidationResult,</w:t>
      </w:r>
    </w:p>
    <w:p w14:paraId="7A44FBD7" w14:textId="77777777" w:rsidR="00754457" w:rsidRDefault="00754457" w:rsidP="00754457">
      <w:pPr>
        <w:pStyle w:val="Code"/>
      </w:pPr>
      <w:r>
        <w:t xml:space="preserve">    sHAKENFailureStatusCode   [5] SHAKENFailureStatusCode OPTIONAL</w:t>
      </w:r>
    </w:p>
    <w:p w14:paraId="437E6523" w14:textId="77777777" w:rsidR="00754457" w:rsidRDefault="00754457" w:rsidP="00754457">
      <w:pPr>
        <w:pStyle w:val="Code"/>
      </w:pPr>
      <w:r>
        <w:t>}</w:t>
      </w:r>
    </w:p>
    <w:p w14:paraId="62FAB745" w14:textId="77777777" w:rsidR="00754457" w:rsidRDefault="00754457" w:rsidP="00754457">
      <w:pPr>
        <w:pStyle w:val="Code"/>
      </w:pPr>
    </w:p>
    <w:p w14:paraId="4755BDD0" w14:textId="77777777" w:rsidR="00754457" w:rsidRDefault="00754457" w:rsidP="00754457">
      <w:pPr>
        <w:pStyle w:val="CodeHeader"/>
      </w:pPr>
      <w:r>
        <w:t>-- ================================</w:t>
      </w:r>
    </w:p>
    <w:p w14:paraId="3F5FB60B" w14:textId="77777777" w:rsidR="00754457" w:rsidRDefault="00754457" w:rsidP="00754457">
      <w:pPr>
        <w:pStyle w:val="CodeHeader"/>
      </w:pPr>
      <w:r>
        <w:t>-- STIR/SHAKEN/RCD/eCNAM parameters</w:t>
      </w:r>
    </w:p>
    <w:p w14:paraId="55D7A9E6" w14:textId="77777777" w:rsidR="00754457" w:rsidRDefault="00754457" w:rsidP="00754457">
      <w:pPr>
        <w:pStyle w:val="Code"/>
      </w:pPr>
      <w:r>
        <w:t>-- ================================</w:t>
      </w:r>
    </w:p>
    <w:p w14:paraId="4D9DB798" w14:textId="77777777" w:rsidR="00754457" w:rsidRDefault="00754457" w:rsidP="00754457">
      <w:pPr>
        <w:pStyle w:val="Code"/>
      </w:pPr>
    </w:p>
    <w:p w14:paraId="3699104C" w14:textId="77777777" w:rsidR="00754457" w:rsidRDefault="00754457" w:rsidP="00754457">
      <w:pPr>
        <w:pStyle w:val="Code"/>
      </w:pPr>
      <w:r>
        <w:t>PASSporT ::= SEQUENCE</w:t>
      </w:r>
    </w:p>
    <w:p w14:paraId="2912F16D" w14:textId="77777777" w:rsidR="00754457" w:rsidRDefault="00754457" w:rsidP="00754457">
      <w:pPr>
        <w:pStyle w:val="Code"/>
      </w:pPr>
      <w:r>
        <w:t>{</w:t>
      </w:r>
    </w:p>
    <w:p w14:paraId="56C4B6D1" w14:textId="77777777" w:rsidR="00754457" w:rsidRDefault="00754457" w:rsidP="00754457">
      <w:pPr>
        <w:pStyle w:val="Code"/>
      </w:pPr>
      <w:r>
        <w:t xml:space="preserve">    pASSporTHeader    [1] PASSporTHeader,</w:t>
      </w:r>
    </w:p>
    <w:p w14:paraId="53A6500F" w14:textId="77777777" w:rsidR="00754457" w:rsidRDefault="00754457" w:rsidP="00754457">
      <w:pPr>
        <w:pStyle w:val="Code"/>
      </w:pPr>
      <w:r>
        <w:t xml:space="preserve">    pASSporTPayload   [2] PASSporTPayload,</w:t>
      </w:r>
    </w:p>
    <w:p w14:paraId="2E5A2B03" w14:textId="77777777" w:rsidR="00754457" w:rsidRDefault="00754457" w:rsidP="00754457">
      <w:pPr>
        <w:pStyle w:val="Code"/>
      </w:pPr>
      <w:r>
        <w:t xml:space="preserve">    pASSporTSignature [3] OCTET STRING</w:t>
      </w:r>
    </w:p>
    <w:p w14:paraId="5430EA94" w14:textId="77777777" w:rsidR="00754457" w:rsidRDefault="00754457" w:rsidP="00754457">
      <w:pPr>
        <w:pStyle w:val="Code"/>
      </w:pPr>
      <w:r>
        <w:t>}</w:t>
      </w:r>
    </w:p>
    <w:p w14:paraId="73A41D75" w14:textId="77777777" w:rsidR="00754457" w:rsidRDefault="00754457" w:rsidP="00754457">
      <w:pPr>
        <w:pStyle w:val="Code"/>
      </w:pPr>
    </w:p>
    <w:p w14:paraId="7A0B0EB5" w14:textId="77777777" w:rsidR="00754457" w:rsidRDefault="00754457" w:rsidP="00754457">
      <w:pPr>
        <w:pStyle w:val="Code"/>
      </w:pPr>
      <w:r>
        <w:t>PASSporTHeader ::= SEQUENCE</w:t>
      </w:r>
    </w:p>
    <w:p w14:paraId="154023AD" w14:textId="77777777" w:rsidR="00754457" w:rsidRDefault="00754457" w:rsidP="00754457">
      <w:pPr>
        <w:pStyle w:val="Code"/>
      </w:pPr>
      <w:r>
        <w:t>{</w:t>
      </w:r>
    </w:p>
    <w:p w14:paraId="58A5694E" w14:textId="77777777" w:rsidR="00754457" w:rsidRDefault="00754457" w:rsidP="00754457">
      <w:pPr>
        <w:pStyle w:val="Code"/>
      </w:pPr>
      <w:r>
        <w:t xml:space="preserve">    type          [1] JWSTokenType,</w:t>
      </w:r>
    </w:p>
    <w:p w14:paraId="5CC5BDC9" w14:textId="77777777" w:rsidR="00754457" w:rsidRDefault="00754457" w:rsidP="00754457">
      <w:pPr>
        <w:pStyle w:val="Code"/>
      </w:pPr>
      <w:r>
        <w:t xml:space="preserve">    algorithm     [2] UTF8String,</w:t>
      </w:r>
    </w:p>
    <w:p w14:paraId="290EA9CD" w14:textId="77777777" w:rsidR="00754457" w:rsidRDefault="00754457" w:rsidP="00754457">
      <w:pPr>
        <w:pStyle w:val="Code"/>
      </w:pPr>
      <w:r>
        <w:t xml:space="preserve">    ppt           [3] UTF8String OPTIONAL,</w:t>
      </w:r>
    </w:p>
    <w:p w14:paraId="3294F8E3" w14:textId="77777777" w:rsidR="00754457" w:rsidRDefault="00754457" w:rsidP="00754457">
      <w:pPr>
        <w:pStyle w:val="Code"/>
      </w:pPr>
      <w:r>
        <w:t xml:space="preserve">    x5u           [4] UTF8String</w:t>
      </w:r>
    </w:p>
    <w:p w14:paraId="181CE705" w14:textId="77777777" w:rsidR="00754457" w:rsidRDefault="00754457" w:rsidP="00754457">
      <w:pPr>
        <w:pStyle w:val="Code"/>
      </w:pPr>
      <w:r>
        <w:t>}</w:t>
      </w:r>
    </w:p>
    <w:p w14:paraId="27D77A64" w14:textId="77777777" w:rsidR="00754457" w:rsidRDefault="00754457" w:rsidP="00754457">
      <w:pPr>
        <w:pStyle w:val="Code"/>
      </w:pPr>
    </w:p>
    <w:p w14:paraId="107F246D" w14:textId="77777777" w:rsidR="00754457" w:rsidRDefault="00754457" w:rsidP="00754457">
      <w:pPr>
        <w:pStyle w:val="Code"/>
      </w:pPr>
      <w:r>
        <w:t>JWSTokenType ::= ENUMERATED</w:t>
      </w:r>
    </w:p>
    <w:p w14:paraId="78A511C2" w14:textId="77777777" w:rsidR="00754457" w:rsidRDefault="00754457" w:rsidP="00754457">
      <w:pPr>
        <w:pStyle w:val="Code"/>
      </w:pPr>
      <w:r>
        <w:t>{</w:t>
      </w:r>
    </w:p>
    <w:p w14:paraId="6FA7271A" w14:textId="77777777" w:rsidR="00754457" w:rsidRDefault="00754457" w:rsidP="00754457">
      <w:pPr>
        <w:pStyle w:val="Code"/>
      </w:pPr>
      <w:r>
        <w:t xml:space="preserve">    passport(1)</w:t>
      </w:r>
    </w:p>
    <w:p w14:paraId="7A93F260" w14:textId="77777777" w:rsidR="00754457" w:rsidRDefault="00754457" w:rsidP="00754457">
      <w:pPr>
        <w:pStyle w:val="Code"/>
      </w:pPr>
      <w:r>
        <w:t>}</w:t>
      </w:r>
    </w:p>
    <w:p w14:paraId="18C6364D" w14:textId="77777777" w:rsidR="00754457" w:rsidRDefault="00754457" w:rsidP="00754457">
      <w:pPr>
        <w:pStyle w:val="Code"/>
      </w:pPr>
    </w:p>
    <w:p w14:paraId="071DF155" w14:textId="77777777" w:rsidR="00754457" w:rsidRDefault="00754457" w:rsidP="00754457">
      <w:pPr>
        <w:pStyle w:val="Code"/>
      </w:pPr>
      <w:r>
        <w:t>PASSporTPayload ::= SEQUENCE</w:t>
      </w:r>
    </w:p>
    <w:p w14:paraId="22BFF6B0" w14:textId="77777777" w:rsidR="00754457" w:rsidRDefault="00754457" w:rsidP="00754457">
      <w:pPr>
        <w:pStyle w:val="Code"/>
      </w:pPr>
      <w:r>
        <w:t>{</w:t>
      </w:r>
    </w:p>
    <w:p w14:paraId="3967893E" w14:textId="77777777" w:rsidR="00754457" w:rsidRDefault="00754457" w:rsidP="00754457">
      <w:pPr>
        <w:pStyle w:val="Code"/>
      </w:pPr>
      <w:r>
        <w:t xml:space="preserve">    issuedAtTime    [1] GeneralizedTime,</w:t>
      </w:r>
    </w:p>
    <w:p w14:paraId="5408D80E" w14:textId="77777777" w:rsidR="00754457" w:rsidRDefault="00754457" w:rsidP="00754457">
      <w:pPr>
        <w:pStyle w:val="Code"/>
      </w:pPr>
      <w:r>
        <w:t xml:space="preserve">    originator      [2] STIRSHAKENOriginator,</w:t>
      </w:r>
    </w:p>
    <w:p w14:paraId="72556454" w14:textId="77777777" w:rsidR="00754457" w:rsidRDefault="00754457" w:rsidP="00754457">
      <w:pPr>
        <w:pStyle w:val="Code"/>
      </w:pPr>
      <w:r>
        <w:t xml:space="preserve">    destination     [3] STIRSHAKENDestinations,</w:t>
      </w:r>
    </w:p>
    <w:p w14:paraId="50F6E326" w14:textId="77777777" w:rsidR="00754457" w:rsidRDefault="00754457" w:rsidP="00754457">
      <w:pPr>
        <w:pStyle w:val="Code"/>
      </w:pPr>
      <w:r>
        <w:t xml:space="preserve">    attestation     [4] Attestation,</w:t>
      </w:r>
    </w:p>
    <w:p w14:paraId="2A7513BB" w14:textId="77777777" w:rsidR="00754457" w:rsidRDefault="00754457" w:rsidP="00754457">
      <w:pPr>
        <w:pStyle w:val="Code"/>
      </w:pPr>
      <w:r>
        <w:t xml:space="preserve">    origId          [5] UTF8String,</w:t>
      </w:r>
    </w:p>
    <w:p w14:paraId="6882A820" w14:textId="77777777" w:rsidR="00754457" w:rsidRDefault="00754457" w:rsidP="00754457">
      <w:pPr>
        <w:pStyle w:val="Code"/>
      </w:pPr>
      <w:r>
        <w:t xml:space="preserve">    diversion       [6] STIRSHAKENDestination</w:t>
      </w:r>
    </w:p>
    <w:p w14:paraId="7778C07E" w14:textId="77777777" w:rsidR="00754457" w:rsidRDefault="00754457" w:rsidP="00754457">
      <w:pPr>
        <w:pStyle w:val="Code"/>
      </w:pPr>
      <w:r>
        <w:t>}</w:t>
      </w:r>
    </w:p>
    <w:p w14:paraId="6E7D9F0D" w14:textId="77777777" w:rsidR="00754457" w:rsidRDefault="00754457" w:rsidP="00754457">
      <w:pPr>
        <w:pStyle w:val="Code"/>
      </w:pPr>
    </w:p>
    <w:p w14:paraId="644BAA89" w14:textId="77777777" w:rsidR="00754457" w:rsidRDefault="00754457" w:rsidP="00754457">
      <w:pPr>
        <w:pStyle w:val="Code"/>
      </w:pPr>
      <w:r>
        <w:t>STIRSHAKENOriginator ::= CHOICE</w:t>
      </w:r>
    </w:p>
    <w:p w14:paraId="45DA2A80" w14:textId="77777777" w:rsidR="00754457" w:rsidRDefault="00754457" w:rsidP="00754457">
      <w:pPr>
        <w:pStyle w:val="Code"/>
      </w:pPr>
      <w:r>
        <w:t>{</w:t>
      </w:r>
    </w:p>
    <w:p w14:paraId="5D9D5D72" w14:textId="77777777" w:rsidR="00754457" w:rsidRDefault="00754457" w:rsidP="00754457">
      <w:pPr>
        <w:pStyle w:val="Code"/>
      </w:pPr>
      <w:r>
        <w:t xml:space="preserve">    telephoneNumber [1] STIRSHAKENTN,</w:t>
      </w:r>
    </w:p>
    <w:p w14:paraId="7916BC4C" w14:textId="77777777" w:rsidR="00754457" w:rsidRDefault="00754457" w:rsidP="00754457">
      <w:pPr>
        <w:pStyle w:val="Code"/>
      </w:pPr>
      <w:r>
        <w:t xml:space="preserve">    sTIRSHAKENURI   [2] UTF8String</w:t>
      </w:r>
    </w:p>
    <w:p w14:paraId="7842A04C" w14:textId="77777777" w:rsidR="00754457" w:rsidRDefault="00754457" w:rsidP="00754457">
      <w:pPr>
        <w:pStyle w:val="Code"/>
      </w:pPr>
      <w:r>
        <w:t>}</w:t>
      </w:r>
    </w:p>
    <w:p w14:paraId="2F0C8B02" w14:textId="77777777" w:rsidR="00754457" w:rsidRDefault="00754457" w:rsidP="00754457">
      <w:pPr>
        <w:pStyle w:val="Code"/>
      </w:pPr>
    </w:p>
    <w:p w14:paraId="0F3D87E6" w14:textId="77777777" w:rsidR="00754457" w:rsidRDefault="00754457" w:rsidP="00754457">
      <w:pPr>
        <w:pStyle w:val="Code"/>
      </w:pPr>
      <w:r>
        <w:t>STIRSHAKENDestinations ::= SEQUENCE OF STIRSHAKENDestination</w:t>
      </w:r>
    </w:p>
    <w:p w14:paraId="46933090" w14:textId="77777777" w:rsidR="00754457" w:rsidRDefault="00754457" w:rsidP="00754457">
      <w:pPr>
        <w:pStyle w:val="Code"/>
      </w:pPr>
    </w:p>
    <w:p w14:paraId="17BACC06" w14:textId="77777777" w:rsidR="00754457" w:rsidRDefault="00754457" w:rsidP="00754457">
      <w:pPr>
        <w:pStyle w:val="Code"/>
      </w:pPr>
      <w:r>
        <w:t>STIRSHAKENDestination ::= CHOICE</w:t>
      </w:r>
    </w:p>
    <w:p w14:paraId="7431AF22" w14:textId="77777777" w:rsidR="00754457" w:rsidRDefault="00754457" w:rsidP="00754457">
      <w:pPr>
        <w:pStyle w:val="Code"/>
      </w:pPr>
      <w:r>
        <w:t>{</w:t>
      </w:r>
    </w:p>
    <w:p w14:paraId="3118AAF5" w14:textId="77777777" w:rsidR="00754457" w:rsidRDefault="00754457" w:rsidP="00754457">
      <w:pPr>
        <w:pStyle w:val="Code"/>
      </w:pPr>
      <w:r>
        <w:t xml:space="preserve">    telephoneNumber [1] STIRSHAKENTN,</w:t>
      </w:r>
    </w:p>
    <w:p w14:paraId="1A63395F" w14:textId="77777777" w:rsidR="00754457" w:rsidRDefault="00754457" w:rsidP="00754457">
      <w:pPr>
        <w:pStyle w:val="Code"/>
      </w:pPr>
      <w:r>
        <w:t xml:space="preserve">    sTIRSHAKENURI   [2] UTF8String</w:t>
      </w:r>
    </w:p>
    <w:p w14:paraId="6B9CA61C" w14:textId="77777777" w:rsidR="00754457" w:rsidRDefault="00754457" w:rsidP="00754457">
      <w:pPr>
        <w:pStyle w:val="Code"/>
      </w:pPr>
      <w:r>
        <w:t>}</w:t>
      </w:r>
    </w:p>
    <w:p w14:paraId="739D6DA4" w14:textId="77777777" w:rsidR="00754457" w:rsidRDefault="00754457" w:rsidP="00754457">
      <w:pPr>
        <w:pStyle w:val="Code"/>
      </w:pPr>
    </w:p>
    <w:p w14:paraId="798414F3" w14:textId="77777777" w:rsidR="00754457" w:rsidRDefault="00754457" w:rsidP="00754457">
      <w:pPr>
        <w:pStyle w:val="Code"/>
      </w:pPr>
    </w:p>
    <w:p w14:paraId="5B24AF87" w14:textId="77777777" w:rsidR="00754457" w:rsidRDefault="00754457" w:rsidP="00754457">
      <w:pPr>
        <w:pStyle w:val="Code"/>
      </w:pPr>
      <w:r>
        <w:t xml:space="preserve">STIRSHAKENTN ::= CHOICE </w:t>
      </w:r>
    </w:p>
    <w:p w14:paraId="296EB49F" w14:textId="77777777" w:rsidR="00754457" w:rsidRDefault="00754457" w:rsidP="00754457">
      <w:pPr>
        <w:pStyle w:val="Code"/>
      </w:pPr>
      <w:r>
        <w:t>{</w:t>
      </w:r>
    </w:p>
    <w:p w14:paraId="171404CA" w14:textId="77777777" w:rsidR="00754457" w:rsidRDefault="00754457" w:rsidP="00754457">
      <w:pPr>
        <w:pStyle w:val="Code"/>
      </w:pPr>
      <w:r>
        <w:t xml:space="preserve">    mSISDN [1] MSISDN</w:t>
      </w:r>
    </w:p>
    <w:p w14:paraId="760888BB" w14:textId="77777777" w:rsidR="00754457" w:rsidRDefault="00754457" w:rsidP="00754457">
      <w:pPr>
        <w:pStyle w:val="Code"/>
      </w:pPr>
      <w:r>
        <w:t>}</w:t>
      </w:r>
    </w:p>
    <w:p w14:paraId="4072557C" w14:textId="77777777" w:rsidR="00754457" w:rsidRDefault="00754457" w:rsidP="00754457">
      <w:pPr>
        <w:pStyle w:val="Code"/>
      </w:pPr>
    </w:p>
    <w:p w14:paraId="7D465115" w14:textId="77777777" w:rsidR="00754457" w:rsidRDefault="00754457" w:rsidP="00754457">
      <w:pPr>
        <w:pStyle w:val="Code"/>
      </w:pPr>
      <w:r>
        <w:t>Attestation ::= ENUMERATED</w:t>
      </w:r>
    </w:p>
    <w:p w14:paraId="0DA18712" w14:textId="77777777" w:rsidR="00754457" w:rsidRDefault="00754457" w:rsidP="00754457">
      <w:pPr>
        <w:pStyle w:val="Code"/>
      </w:pPr>
      <w:r>
        <w:t>{</w:t>
      </w:r>
    </w:p>
    <w:p w14:paraId="08C77B82" w14:textId="77777777" w:rsidR="00754457" w:rsidRDefault="00754457" w:rsidP="00754457">
      <w:pPr>
        <w:pStyle w:val="Code"/>
      </w:pPr>
      <w:r>
        <w:t xml:space="preserve">    attestationA(1),</w:t>
      </w:r>
    </w:p>
    <w:p w14:paraId="67D9E604" w14:textId="77777777" w:rsidR="00754457" w:rsidRDefault="00754457" w:rsidP="00754457">
      <w:pPr>
        <w:pStyle w:val="Code"/>
      </w:pPr>
      <w:r>
        <w:t xml:space="preserve">    attestationB(2),</w:t>
      </w:r>
    </w:p>
    <w:p w14:paraId="2D5A25B5" w14:textId="77777777" w:rsidR="00754457" w:rsidRDefault="00754457" w:rsidP="00754457">
      <w:pPr>
        <w:pStyle w:val="Code"/>
      </w:pPr>
      <w:r>
        <w:t xml:space="preserve">    attestationC(3)</w:t>
      </w:r>
    </w:p>
    <w:p w14:paraId="76656D10" w14:textId="77777777" w:rsidR="00754457" w:rsidRDefault="00754457" w:rsidP="00754457">
      <w:pPr>
        <w:pStyle w:val="Code"/>
      </w:pPr>
      <w:r>
        <w:t>}</w:t>
      </w:r>
    </w:p>
    <w:p w14:paraId="2C15F6A0" w14:textId="77777777" w:rsidR="00754457" w:rsidRDefault="00754457" w:rsidP="00754457">
      <w:pPr>
        <w:pStyle w:val="Code"/>
      </w:pPr>
    </w:p>
    <w:p w14:paraId="61A31CAF" w14:textId="77777777" w:rsidR="00754457" w:rsidRDefault="00754457" w:rsidP="00754457">
      <w:pPr>
        <w:pStyle w:val="Code"/>
      </w:pPr>
      <w:r>
        <w:t>SHAKENValidationResult ::= ENUMERATED</w:t>
      </w:r>
    </w:p>
    <w:p w14:paraId="49904721" w14:textId="77777777" w:rsidR="00754457" w:rsidRDefault="00754457" w:rsidP="00754457">
      <w:pPr>
        <w:pStyle w:val="Code"/>
      </w:pPr>
      <w:r>
        <w:t>{</w:t>
      </w:r>
    </w:p>
    <w:p w14:paraId="3F05A9DC" w14:textId="77777777" w:rsidR="00754457" w:rsidRDefault="00754457" w:rsidP="00754457">
      <w:pPr>
        <w:pStyle w:val="Code"/>
      </w:pPr>
      <w:r>
        <w:t xml:space="preserve">    tNValidationPassed(1),</w:t>
      </w:r>
    </w:p>
    <w:p w14:paraId="575233D6" w14:textId="77777777" w:rsidR="00754457" w:rsidRDefault="00754457" w:rsidP="00754457">
      <w:pPr>
        <w:pStyle w:val="Code"/>
      </w:pPr>
      <w:r>
        <w:t xml:space="preserve">    tNValidationFailed(2),</w:t>
      </w:r>
    </w:p>
    <w:p w14:paraId="079B8D8F" w14:textId="77777777" w:rsidR="00754457" w:rsidRDefault="00754457" w:rsidP="00754457">
      <w:pPr>
        <w:pStyle w:val="Code"/>
      </w:pPr>
      <w:r>
        <w:t xml:space="preserve">    noTNValidation(3)</w:t>
      </w:r>
    </w:p>
    <w:p w14:paraId="7592613E" w14:textId="77777777" w:rsidR="00754457" w:rsidRDefault="00754457" w:rsidP="00754457">
      <w:pPr>
        <w:pStyle w:val="Code"/>
      </w:pPr>
      <w:r>
        <w:t>}</w:t>
      </w:r>
    </w:p>
    <w:p w14:paraId="0BA96D81" w14:textId="77777777" w:rsidR="00754457" w:rsidRDefault="00754457" w:rsidP="00754457">
      <w:pPr>
        <w:pStyle w:val="Code"/>
      </w:pPr>
    </w:p>
    <w:p w14:paraId="7DDAA994" w14:textId="77777777" w:rsidR="00754457" w:rsidRDefault="00754457" w:rsidP="00754457">
      <w:pPr>
        <w:pStyle w:val="Code"/>
      </w:pPr>
      <w:r>
        <w:t>SHAKENFailureStatusCode ::= INTEGER</w:t>
      </w:r>
    </w:p>
    <w:p w14:paraId="48A88A0D" w14:textId="77777777" w:rsidR="00754457" w:rsidRDefault="00754457" w:rsidP="00754457">
      <w:pPr>
        <w:pStyle w:val="Code"/>
      </w:pPr>
    </w:p>
    <w:p w14:paraId="04C4F529" w14:textId="77777777" w:rsidR="00754457" w:rsidRDefault="00754457" w:rsidP="00754457">
      <w:pPr>
        <w:pStyle w:val="Code"/>
      </w:pPr>
      <w:r>
        <w:t>ECNAMDisplayInfo ::= SEQUENCE</w:t>
      </w:r>
    </w:p>
    <w:p w14:paraId="12FDD09B" w14:textId="77777777" w:rsidR="00754457" w:rsidRDefault="00754457" w:rsidP="00754457">
      <w:pPr>
        <w:pStyle w:val="Code"/>
      </w:pPr>
      <w:r>
        <w:t>{</w:t>
      </w:r>
    </w:p>
    <w:p w14:paraId="2E389251" w14:textId="77777777" w:rsidR="00754457" w:rsidRDefault="00754457" w:rsidP="00754457">
      <w:pPr>
        <w:pStyle w:val="Code"/>
      </w:pPr>
      <w:r>
        <w:t xml:space="preserve">    name           [1] UTF8String,</w:t>
      </w:r>
    </w:p>
    <w:p w14:paraId="4B51F641" w14:textId="77777777" w:rsidR="00754457" w:rsidRDefault="00754457" w:rsidP="00754457">
      <w:pPr>
        <w:pStyle w:val="Code"/>
      </w:pPr>
      <w:r>
        <w:t xml:space="preserve">    additionalInfo [2] OCTET STRING OPTIONAL</w:t>
      </w:r>
    </w:p>
    <w:p w14:paraId="22610ABC" w14:textId="77777777" w:rsidR="00754457" w:rsidRDefault="00754457" w:rsidP="00754457">
      <w:pPr>
        <w:pStyle w:val="Code"/>
      </w:pPr>
      <w:r>
        <w:t>}</w:t>
      </w:r>
    </w:p>
    <w:p w14:paraId="7FE59015" w14:textId="77777777" w:rsidR="00754457" w:rsidRDefault="00754457" w:rsidP="00754457">
      <w:pPr>
        <w:pStyle w:val="Code"/>
      </w:pPr>
    </w:p>
    <w:p w14:paraId="24D561E7" w14:textId="77777777" w:rsidR="00754457" w:rsidRDefault="00754457" w:rsidP="00754457">
      <w:pPr>
        <w:pStyle w:val="Code"/>
      </w:pPr>
      <w:r>
        <w:t>RCDDisplayInfo ::= SEQUENCE</w:t>
      </w:r>
    </w:p>
    <w:p w14:paraId="2919A087" w14:textId="77777777" w:rsidR="00754457" w:rsidRDefault="00754457" w:rsidP="00754457">
      <w:pPr>
        <w:pStyle w:val="Code"/>
      </w:pPr>
      <w:r>
        <w:t>{</w:t>
      </w:r>
    </w:p>
    <w:p w14:paraId="57302B11" w14:textId="77777777" w:rsidR="00754457" w:rsidRDefault="00754457" w:rsidP="00754457">
      <w:pPr>
        <w:pStyle w:val="Code"/>
      </w:pPr>
      <w:r>
        <w:t xml:space="preserve">    name [1] UTF8String,</w:t>
      </w:r>
    </w:p>
    <w:p w14:paraId="6DF104B6" w14:textId="77777777" w:rsidR="00754457" w:rsidRDefault="00754457" w:rsidP="00754457">
      <w:pPr>
        <w:pStyle w:val="Code"/>
      </w:pPr>
      <w:r>
        <w:t xml:space="preserve">    jcd  [2] OCTET STRING OPTIONAL,</w:t>
      </w:r>
    </w:p>
    <w:p w14:paraId="524EBCA4" w14:textId="77777777" w:rsidR="00754457" w:rsidRDefault="00754457" w:rsidP="00754457">
      <w:pPr>
        <w:pStyle w:val="Code"/>
      </w:pPr>
      <w:r>
        <w:t xml:space="preserve">    jcl  [3] OCTET STRING OPTIONAL</w:t>
      </w:r>
    </w:p>
    <w:p w14:paraId="31A7C99A" w14:textId="77777777" w:rsidR="00754457" w:rsidRDefault="00754457" w:rsidP="00754457">
      <w:pPr>
        <w:pStyle w:val="Code"/>
      </w:pPr>
      <w:r>
        <w:t>}</w:t>
      </w:r>
    </w:p>
    <w:p w14:paraId="0CEDF39D" w14:textId="77777777" w:rsidR="00754457" w:rsidRDefault="00754457" w:rsidP="00754457">
      <w:pPr>
        <w:pStyle w:val="Code"/>
      </w:pPr>
    </w:p>
    <w:p w14:paraId="1FA77945" w14:textId="77777777" w:rsidR="00754457" w:rsidRDefault="00754457" w:rsidP="00754457">
      <w:pPr>
        <w:pStyle w:val="CodeHeader"/>
      </w:pPr>
      <w:r>
        <w:t>-- ===================</w:t>
      </w:r>
    </w:p>
    <w:p w14:paraId="76E41E7C" w14:textId="77777777" w:rsidR="00754457" w:rsidRDefault="00754457" w:rsidP="00754457">
      <w:pPr>
        <w:pStyle w:val="CodeHeader"/>
      </w:pPr>
      <w:r>
        <w:t>-- 5G LALS definitions</w:t>
      </w:r>
    </w:p>
    <w:p w14:paraId="287273C2" w14:textId="77777777" w:rsidR="00754457" w:rsidRDefault="00754457" w:rsidP="00754457">
      <w:pPr>
        <w:pStyle w:val="Code"/>
      </w:pPr>
      <w:r>
        <w:t>-- ===================</w:t>
      </w:r>
    </w:p>
    <w:p w14:paraId="49CFA4EE" w14:textId="77777777" w:rsidR="00754457" w:rsidRDefault="00754457" w:rsidP="00754457">
      <w:pPr>
        <w:pStyle w:val="Code"/>
      </w:pPr>
    </w:p>
    <w:p w14:paraId="3DF714EE" w14:textId="77777777" w:rsidR="00754457" w:rsidRDefault="00754457" w:rsidP="00754457">
      <w:pPr>
        <w:pStyle w:val="Code"/>
      </w:pPr>
      <w:r>
        <w:t>LALSReport ::= SEQUENCE</w:t>
      </w:r>
    </w:p>
    <w:p w14:paraId="4AEAB977" w14:textId="77777777" w:rsidR="00754457" w:rsidRDefault="00754457" w:rsidP="00754457">
      <w:pPr>
        <w:pStyle w:val="Code"/>
      </w:pPr>
      <w:r>
        <w:t>{</w:t>
      </w:r>
    </w:p>
    <w:p w14:paraId="29D9DD41" w14:textId="77777777" w:rsidR="00754457" w:rsidRDefault="00754457" w:rsidP="00754457">
      <w:pPr>
        <w:pStyle w:val="Code"/>
      </w:pPr>
      <w:r>
        <w:t xml:space="preserve">    sUPI                [1] SUPI OPTIONAL,</w:t>
      </w:r>
    </w:p>
    <w:p w14:paraId="2609C3FB" w14:textId="77777777" w:rsidR="00754457" w:rsidRDefault="00754457" w:rsidP="00754457">
      <w:pPr>
        <w:pStyle w:val="Code"/>
      </w:pPr>
      <w:r>
        <w:t>--  pEI                 [2] PEI OPTIONAL, deprecated in Release-16, do not re-use this tag number</w:t>
      </w:r>
    </w:p>
    <w:p w14:paraId="5FB044F4" w14:textId="77777777" w:rsidR="00754457" w:rsidRDefault="00754457" w:rsidP="00754457">
      <w:pPr>
        <w:pStyle w:val="Code"/>
      </w:pPr>
      <w:r>
        <w:t xml:space="preserve">    gPSI                [3] GPSI OPTIONAL,</w:t>
      </w:r>
    </w:p>
    <w:p w14:paraId="08523D81" w14:textId="77777777" w:rsidR="00754457" w:rsidRDefault="00754457" w:rsidP="00754457">
      <w:pPr>
        <w:pStyle w:val="Code"/>
      </w:pPr>
      <w:r>
        <w:t xml:space="preserve">    location            [4] Location OPTIONAL,</w:t>
      </w:r>
    </w:p>
    <w:p w14:paraId="560E30D0" w14:textId="77777777" w:rsidR="00754457" w:rsidRDefault="00754457" w:rsidP="00754457">
      <w:pPr>
        <w:pStyle w:val="Code"/>
      </w:pPr>
      <w:r>
        <w:t xml:space="preserve">    iMPU                [5] IMPU OPTIONAL,</w:t>
      </w:r>
    </w:p>
    <w:p w14:paraId="7973892E" w14:textId="77777777" w:rsidR="00754457" w:rsidRDefault="00754457" w:rsidP="00754457">
      <w:pPr>
        <w:pStyle w:val="Code"/>
      </w:pPr>
      <w:r>
        <w:t xml:space="preserve">    iMSI                [7] IMSI OPTIONAL,</w:t>
      </w:r>
    </w:p>
    <w:p w14:paraId="60629FF2" w14:textId="77777777" w:rsidR="00754457" w:rsidRDefault="00754457" w:rsidP="00754457">
      <w:pPr>
        <w:pStyle w:val="Code"/>
      </w:pPr>
      <w:r>
        <w:t xml:space="preserve">    mSISDN              [8] MSISDN OPTIONAL</w:t>
      </w:r>
    </w:p>
    <w:p w14:paraId="429EF908" w14:textId="77777777" w:rsidR="00754457" w:rsidRDefault="00754457" w:rsidP="00754457">
      <w:pPr>
        <w:pStyle w:val="Code"/>
      </w:pPr>
      <w:r>
        <w:t>}</w:t>
      </w:r>
    </w:p>
    <w:p w14:paraId="67C473E2" w14:textId="77777777" w:rsidR="00754457" w:rsidRDefault="00754457" w:rsidP="00754457">
      <w:pPr>
        <w:pStyle w:val="Code"/>
      </w:pPr>
    </w:p>
    <w:p w14:paraId="769E85FB" w14:textId="77777777" w:rsidR="00754457" w:rsidRDefault="00754457" w:rsidP="00754457">
      <w:pPr>
        <w:pStyle w:val="CodeHeader"/>
      </w:pPr>
      <w:r>
        <w:t>-- =====================</w:t>
      </w:r>
    </w:p>
    <w:p w14:paraId="3A86E911" w14:textId="77777777" w:rsidR="00754457" w:rsidRDefault="00754457" w:rsidP="00754457">
      <w:pPr>
        <w:pStyle w:val="CodeHeader"/>
      </w:pPr>
      <w:r>
        <w:t>-- PDHR/PDSR definitions</w:t>
      </w:r>
    </w:p>
    <w:p w14:paraId="64A806D1" w14:textId="77777777" w:rsidR="00754457" w:rsidRDefault="00754457" w:rsidP="00754457">
      <w:pPr>
        <w:pStyle w:val="Code"/>
      </w:pPr>
      <w:r>
        <w:t>-- =====================</w:t>
      </w:r>
    </w:p>
    <w:p w14:paraId="1D1A715F" w14:textId="77777777" w:rsidR="00754457" w:rsidRDefault="00754457" w:rsidP="00754457">
      <w:pPr>
        <w:pStyle w:val="Code"/>
      </w:pPr>
    </w:p>
    <w:p w14:paraId="1A7BFD24" w14:textId="77777777" w:rsidR="00754457" w:rsidRDefault="00754457" w:rsidP="00754457">
      <w:pPr>
        <w:pStyle w:val="Code"/>
      </w:pPr>
      <w:r>
        <w:t>PDHeaderReport ::= SEQUENCE</w:t>
      </w:r>
    </w:p>
    <w:p w14:paraId="21AB0753" w14:textId="77777777" w:rsidR="00754457" w:rsidRDefault="00754457" w:rsidP="00754457">
      <w:pPr>
        <w:pStyle w:val="Code"/>
      </w:pPr>
      <w:r>
        <w:t>{</w:t>
      </w:r>
    </w:p>
    <w:p w14:paraId="3944CC4D" w14:textId="77777777" w:rsidR="00754457" w:rsidRDefault="00754457" w:rsidP="00754457">
      <w:pPr>
        <w:pStyle w:val="Code"/>
      </w:pPr>
      <w:r>
        <w:t xml:space="preserve">    pDUSessionID                [1] PDUSessionID,</w:t>
      </w:r>
    </w:p>
    <w:p w14:paraId="1F5E74F3" w14:textId="77777777" w:rsidR="00754457" w:rsidRDefault="00754457" w:rsidP="00754457">
      <w:pPr>
        <w:pStyle w:val="Code"/>
      </w:pPr>
      <w:r>
        <w:t xml:space="preserve">    sourceIPAddress             [2] IPAddress,</w:t>
      </w:r>
    </w:p>
    <w:p w14:paraId="05B952FE" w14:textId="77777777" w:rsidR="00754457" w:rsidRDefault="00754457" w:rsidP="00754457">
      <w:pPr>
        <w:pStyle w:val="Code"/>
      </w:pPr>
      <w:r>
        <w:t xml:space="preserve">    sourcePort                  [3] PortNumber OPTIONAL,</w:t>
      </w:r>
    </w:p>
    <w:p w14:paraId="31B17D0B" w14:textId="77777777" w:rsidR="00754457" w:rsidRDefault="00754457" w:rsidP="00754457">
      <w:pPr>
        <w:pStyle w:val="Code"/>
      </w:pPr>
      <w:r>
        <w:t xml:space="preserve">    destinationIPAddress        [4] IPAddress,</w:t>
      </w:r>
    </w:p>
    <w:p w14:paraId="0116CD44" w14:textId="77777777" w:rsidR="00754457" w:rsidRDefault="00754457" w:rsidP="00754457">
      <w:pPr>
        <w:pStyle w:val="Code"/>
      </w:pPr>
      <w:r>
        <w:t xml:space="preserve">    destinationPort             [5] PortNumber OPTIONAL,</w:t>
      </w:r>
    </w:p>
    <w:p w14:paraId="62CD5B01" w14:textId="77777777" w:rsidR="00754457" w:rsidRDefault="00754457" w:rsidP="00754457">
      <w:pPr>
        <w:pStyle w:val="Code"/>
      </w:pPr>
      <w:r>
        <w:t xml:space="preserve">    nextLayerProtocol           [6] NextLayerProtocol,</w:t>
      </w:r>
    </w:p>
    <w:p w14:paraId="7B292322" w14:textId="77777777" w:rsidR="00754457" w:rsidRDefault="00754457" w:rsidP="00754457">
      <w:pPr>
        <w:pStyle w:val="Code"/>
      </w:pPr>
      <w:r>
        <w:t xml:space="preserve">    iPv6flowLabel               [7] IPv6FlowLabel OPTIONAL,</w:t>
      </w:r>
    </w:p>
    <w:p w14:paraId="7435B89F" w14:textId="77777777" w:rsidR="00754457" w:rsidRDefault="00754457" w:rsidP="00754457">
      <w:pPr>
        <w:pStyle w:val="Code"/>
      </w:pPr>
      <w:r>
        <w:t xml:space="preserve">    direction                   [8] Direction,</w:t>
      </w:r>
    </w:p>
    <w:p w14:paraId="4BF8B3E8" w14:textId="77777777" w:rsidR="00754457" w:rsidRDefault="00754457" w:rsidP="00754457">
      <w:pPr>
        <w:pStyle w:val="Code"/>
      </w:pPr>
      <w:r>
        <w:t xml:space="preserve">    packetSize                  [9] INTEGER</w:t>
      </w:r>
    </w:p>
    <w:p w14:paraId="1F1AA6C5" w14:textId="77777777" w:rsidR="00754457" w:rsidRDefault="00754457" w:rsidP="00754457">
      <w:pPr>
        <w:pStyle w:val="Code"/>
      </w:pPr>
      <w:r>
        <w:t>}</w:t>
      </w:r>
    </w:p>
    <w:p w14:paraId="5C7CA516" w14:textId="77777777" w:rsidR="00754457" w:rsidRDefault="00754457" w:rsidP="00754457">
      <w:pPr>
        <w:pStyle w:val="Code"/>
      </w:pPr>
    </w:p>
    <w:p w14:paraId="34D62ECF" w14:textId="77777777" w:rsidR="00754457" w:rsidRDefault="00754457" w:rsidP="00754457">
      <w:pPr>
        <w:pStyle w:val="Code"/>
      </w:pPr>
      <w:r>
        <w:t>PDSummaryReport ::= SEQUENCE</w:t>
      </w:r>
    </w:p>
    <w:p w14:paraId="17CE91AB" w14:textId="77777777" w:rsidR="00754457" w:rsidRDefault="00754457" w:rsidP="00754457">
      <w:pPr>
        <w:pStyle w:val="Code"/>
      </w:pPr>
      <w:r>
        <w:t>{</w:t>
      </w:r>
    </w:p>
    <w:p w14:paraId="6AB7181F" w14:textId="77777777" w:rsidR="00754457" w:rsidRDefault="00754457" w:rsidP="00754457">
      <w:pPr>
        <w:pStyle w:val="Code"/>
      </w:pPr>
      <w:r>
        <w:t xml:space="preserve">    pDUSessionID                [1] PDUSessionID,</w:t>
      </w:r>
    </w:p>
    <w:p w14:paraId="0D2556A6" w14:textId="77777777" w:rsidR="00754457" w:rsidRDefault="00754457" w:rsidP="00754457">
      <w:pPr>
        <w:pStyle w:val="Code"/>
      </w:pPr>
      <w:r>
        <w:t xml:space="preserve">    sourceIPAddress             [2] IPAddress,</w:t>
      </w:r>
    </w:p>
    <w:p w14:paraId="6C79DBAB" w14:textId="77777777" w:rsidR="00754457" w:rsidRDefault="00754457" w:rsidP="00754457">
      <w:pPr>
        <w:pStyle w:val="Code"/>
      </w:pPr>
      <w:r>
        <w:t xml:space="preserve">    sourcePort                  [3] PortNumber OPTIONAL,</w:t>
      </w:r>
    </w:p>
    <w:p w14:paraId="19ED2642" w14:textId="77777777" w:rsidR="00754457" w:rsidRDefault="00754457" w:rsidP="00754457">
      <w:pPr>
        <w:pStyle w:val="Code"/>
      </w:pPr>
      <w:r>
        <w:t xml:space="preserve">    destinationIPAddress        [4] IPAddress,</w:t>
      </w:r>
    </w:p>
    <w:p w14:paraId="39E184A0" w14:textId="77777777" w:rsidR="00754457" w:rsidRDefault="00754457" w:rsidP="00754457">
      <w:pPr>
        <w:pStyle w:val="Code"/>
      </w:pPr>
      <w:r>
        <w:t xml:space="preserve">    destinationPort             [5] PortNumber OPTIONAL,</w:t>
      </w:r>
    </w:p>
    <w:p w14:paraId="1BA9AF04" w14:textId="77777777" w:rsidR="00754457" w:rsidRDefault="00754457" w:rsidP="00754457">
      <w:pPr>
        <w:pStyle w:val="Code"/>
      </w:pPr>
      <w:r>
        <w:t xml:space="preserve">    nextLayerProtocol           [6] NextLayerProtocol,</w:t>
      </w:r>
    </w:p>
    <w:p w14:paraId="57ABEB77" w14:textId="77777777" w:rsidR="00754457" w:rsidRDefault="00754457" w:rsidP="00754457">
      <w:pPr>
        <w:pStyle w:val="Code"/>
      </w:pPr>
      <w:r>
        <w:t xml:space="preserve">    iPv6flowLabel               [7] IPv6FlowLabel OPTIONAL,</w:t>
      </w:r>
    </w:p>
    <w:p w14:paraId="79752B37" w14:textId="77777777" w:rsidR="00754457" w:rsidRDefault="00754457" w:rsidP="00754457">
      <w:pPr>
        <w:pStyle w:val="Code"/>
      </w:pPr>
      <w:r>
        <w:t xml:space="preserve">    direction                   [8] Direction,</w:t>
      </w:r>
    </w:p>
    <w:p w14:paraId="1F07C7E8" w14:textId="77777777" w:rsidR="00754457" w:rsidRDefault="00754457" w:rsidP="00754457">
      <w:pPr>
        <w:pStyle w:val="Code"/>
      </w:pPr>
      <w:r>
        <w:t xml:space="preserve">    pDSRSummaryTrigger          [9] PDSRSummaryTrigger,</w:t>
      </w:r>
    </w:p>
    <w:p w14:paraId="088CCA8E" w14:textId="77777777" w:rsidR="00754457" w:rsidRDefault="00754457" w:rsidP="00754457">
      <w:pPr>
        <w:pStyle w:val="Code"/>
      </w:pPr>
      <w:r>
        <w:t xml:space="preserve">    firstPacketTimestamp        [10] Timestamp,</w:t>
      </w:r>
    </w:p>
    <w:p w14:paraId="1C4350B3" w14:textId="77777777" w:rsidR="00754457" w:rsidRDefault="00754457" w:rsidP="00754457">
      <w:pPr>
        <w:pStyle w:val="Code"/>
      </w:pPr>
      <w:r>
        <w:t xml:space="preserve">    lastPacketTimestamp         [11] Timestamp,</w:t>
      </w:r>
    </w:p>
    <w:p w14:paraId="5D7BB5D2" w14:textId="77777777" w:rsidR="00754457" w:rsidRDefault="00754457" w:rsidP="00754457">
      <w:pPr>
        <w:pStyle w:val="Code"/>
      </w:pPr>
      <w:r>
        <w:t xml:space="preserve">    packetCount                 [12] INTEGER,</w:t>
      </w:r>
    </w:p>
    <w:p w14:paraId="6DFB2E79" w14:textId="77777777" w:rsidR="00754457" w:rsidRDefault="00754457" w:rsidP="00754457">
      <w:pPr>
        <w:pStyle w:val="Code"/>
      </w:pPr>
      <w:r>
        <w:t xml:space="preserve">    byteCount                   [13] INTEGER</w:t>
      </w:r>
    </w:p>
    <w:p w14:paraId="5832DB74" w14:textId="77777777" w:rsidR="00754457" w:rsidRDefault="00754457" w:rsidP="00754457">
      <w:pPr>
        <w:pStyle w:val="Code"/>
      </w:pPr>
      <w:r>
        <w:t>}</w:t>
      </w:r>
    </w:p>
    <w:p w14:paraId="3219E8F4" w14:textId="77777777" w:rsidR="00754457" w:rsidRDefault="00754457" w:rsidP="00754457">
      <w:pPr>
        <w:pStyle w:val="Code"/>
      </w:pPr>
    </w:p>
    <w:p w14:paraId="270A9D20" w14:textId="77777777" w:rsidR="00754457" w:rsidRDefault="00754457" w:rsidP="00754457">
      <w:pPr>
        <w:pStyle w:val="CodeHeader"/>
      </w:pPr>
      <w:r>
        <w:t>-- ====================</w:t>
      </w:r>
    </w:p>
    <w:p w14:paraId="5D3AAF36" w14:textId="77777777" w:rsidR="00754457" w:rsidRDefault="00754457" w:rsidP="00754457">
      <w:pPr>
        <w:pStyle w:val="CodeHeader"/>
      </w:pPr>
      <w:r>
        <w:t>-- PDHR/PDSR parameters</w:t>
      </w:r>
    </w:p>
    <w:p w14:paraId="2F609B9C" w14:textId="77777777" w:rsidR="00754457" w:rsidRDefault="00754457" w:rsidP="00754457">
      <w:pPr>
        <w:pStyle w:val="Code"/>
      </w:pPr>
      <w:r>
        <w:t>-- ====================</w:t>
      </w:r>
    </w:p>
    <w:p w14:paraId="283E8637" w14:textId="77777777" w:rsidR="00754457" w:rsidRDefault="00754457" w:rsidP="00754457">
      <w:pPr>
        <w:pStyle w:val="Code"/>
      </w:pPr>
    </w:p>
    <w:p w14:paraId="01AFBDF5" w14:textId="77777777" w:rsidR="00754457" w:rsidRDefault="00754457" w:rsidP="00754457">
      <w:pPr>
        <w:pStyle w:val="Code"/>
      </w:pPr>
      <w:r>
        <w:t>PDSRSummaryTrigger ::= ENUMERATED</w:t>
      </w:r>
    </w:p>
    <w:p w14:paraId="4E17088A" w14:textId="77777777" w:rsidR="00754457" w:rsidRDefault="00754457" w:rsidP="00754457">
      <w:pPr>
        <w:pStyle w:val="Code"/>
      </w:pPr>
      <w:r>
        <w:t>{</w:t>
      </w:r>
    </w:p>
    <w:p w14:paraId="64AF7A3D" w14:textId="77777777" w:rsidR="00754457" w:rsidRDefault="00754457" w:rsidP="00754457">
      <w:pPr>
        <w:pStyle w:val="Code"/>
      </w:pPr>
      <w:r>
        <w:t xml:space="preserve">    timerExpiry(1),</w:t>
      </w:r>
    </w:p>
    <w:p w14:paraId="3AF15A6A" w14:textId="77777777" w:rsidR="00754457" w:rsidRDefault="00754457" w:rsidP="00754457">
      <w:pPr>
        <w:pStyle w:val="Code"/>
      </w:pPr>
      <w:r>
        <w:t xml:space="preserve">    packetCount(2),</w:t>
      </w:r>
    </w:p>
    <w:p w14:paraId="58266FB2" w14:textId="77777777" w:rsidR="00754457" w:rsidRDefault="00754457" w:rsidP="00754457">
      <w:pPr>
        <w:pStyle w:val="Code"/>
      </w:pPr>
      <w:r>
        <w:t xml:space="preserve">    byteCount(3),</w:t>
      </w:r>
    </w:p>
    <w:p w14:paraId="5597DBAD" w14:textId="77777777" w:rsidR="00754457" w:rsidRDefault="00754457" w:rsidP="00754457">
      <w:pPr>
        <w:pStyle w:val="Code"/>
      </w:pPr>
      <w:r>
        <w:t xml:space="preserve">    startOfFlow(4),</w:t>
      </w:r>
    </w:p>
    <w:p w14:paraId="3DD357C9" w14:textId="77777777" w:rsidR="00754457" w:rsidRDefault="00754457" w:rsidP="00754457">
      <w:pPr>
        <w:pStyle w:val="Code"/>
      </w:pPr>
      <w:r>
        <w:t xml:space="preserve">    endOfFlow(5)</w:t>
      </w:r>
    </w:p>
    <w:p w14:paraId="6FDB8EFC" w14:textId="77777777" w:rsidR="00754457" w:rsidRDefault="00754457" w:rsidP="00754457">
      <w:pPr>
        <w:pStyle w:val="Code"/>
      </w:pPr>
      <w:r>
        <w:t>}</w:t>
      </w:r>
    </w:p>
    <w:p w14:paraId="55095900" w14:textId="77777777" w:rsidR="00754457" w:rsidRDefault="00754457" w:rsidP="00754457">
      <w:pPr>
        <w:pStyle w:val="Code"/>
      </w:pPr>
    </w:p>
    <w:p w14:paraId="62A82DCA" w14:textId="77777777" w:rsidR="00754457" w:rsidRDefault="00754457" w:rsidP="00754457">
      <w:pPr>
        <w:pStyle w:val="CodeHeader"/>
      </w:pPr>
      <w:r>
        <w:t>-- ==================================</w:t>
      </w:r>
    </w:p>
    <w:p w14:paraId="68F18196" w14:textId="77777777" w:rsidR="00754457" w:rsidRDefault="00754457" w:rsidP="00754457">
      <w:pPr>
        <w:pStyle w:val="CodeHeader"/>
      </w:pPr>
      <w:r>
        <w:t>-- Identifier Association definitions</w:t>
      </w:r>
    </w:p>
    <w:p w14:paraId="14054437" w14:textId="77777777" w:rsidR="00754457" w:rsidRDefault="00754457" w:rsidP="00754457">
      <w:pPr>
        <w:pStyle w:val="Code"/>
      </w:pPr>
      <w:r>
        <w:t>-- ==================================</w:t>
      </w:r>
    </w:p>
    <w:p w14:paraId="2916BAF6" w14:textId="77777777" w:rsidR="00754457" w:rsidRDefault="00754457" w:rsidP="00754457">
      <w:pPr>
        <w:pStyle w:val="Code"/>
      </w:pPr>
    </w:p>
    <w:p w14:paraId="680F460F" w14:textId="77777777" w:rsidR="00754457" w:rsidRDefault="00754457" w:rsidP="00754457">
      <w:pPr>
        <w:pStyle w:val="Code"/>
      </w:pPr>
      <w:r>
        <w:t>AMFIdentifierAssociation ::= SEQUENCE</w:t>
      </w:r>
    </w:p>
    <w:p w14:paraId="2CFF8D5C" w14:textId="77777777" w:rsidR="00754457" w:rsidRDefault="00754457" w:rsidP="00754457">
      <w:pPr>
        <w:pStyle w:val="Code"/>
      </w:pPr>
      <w:r>
        <w:t>{</w:t>
      </w:r>
    </w:p>
    <w:p w14:paraId="62DEC914" w14:textId="77777777" w:rsidR="00754457" w:rsidRDefault="00754457" w:rsidP="00754457">
      <w:pPr>
        <w:pStyle w:val="Code"/>
      </w:pPr>
      <w:r>
        <w:t xml:space="preserve">    sUPI             [1] SUPI,</w:t>
      </w:r>
    </w:p>
    <w:p w14:paraId="17D4E91F" w14:textId="77777777" w:rsidR="00754457" w:rsidRDefault="00754457" w:rsidP="00754457">
      <w:pPr>
        <w:pStyle w:val="Code"/>
      </w:pPr>
      <w:r>
        <w:t xml:space="preserve">    sUCI             [2] SUCI OPTIONAL,</w:t>
      </w:r>
    </w:p>
    <w:p w14:paraId="5E001078" w14:textId="77777777" w:rsidR="00754457" w:rsidRDefault="00754457" w:rsidP="00754457">
      <w:pPr>
        <w:pStyle w:val="Code"/>
      </w:pPr>
      <w:r>
        <w:t xml:space="preserve">    pEI              [3] PEI OPTIONAL,</w:t>
      </w:r>
    </w:p>
    <w:p w14:paraId="4384AD00" w14:textId="77777777" w:rsidR="00754457" w:rsidRDefault="00754457" w:rsidP="00754457">
      <w:pPr>
        <w:pStyle w:val="Code"/>
      </w:pPr>
      <w:r>
        <w:t xml:space="preserve">    gPSI             [4] GPSI OPTIONAL,</w:t>
      </w:r>
    </w:p>
    <w:p w14:paraId="53EDB7EF" w14:textId="77777777" w:rsidR="00754457" w:rsidRDefault="00754457" w:rsidP="00754457">
      <w:pPr>
        <w:pStyle w:val="Code"/>
      </w:pPr>
      <w:r>
        <w:t xml:space="preserve">    gUTI             [5] FiveGGUTI,</w:t>
      </w:r>
    </w:p>
    <w:p w14:paraId="61B62AFB" w14:textId="77777777" w:rsidR="00754457" w:rsidRDefault="00754457" w:rsidP="00754457">
      <w:pPr>
        <w:pStyle w:val="Code"/>
      </w:pPr>
      <w:r>
        <w:t xml:space="preserve">    location         [6] Location,</w:t>
      </w:r>
    </w:p>
    <w:p w14:paraId="249BD340" w14:textId="77777777" w:rsidR="00754457" w:rsidRDefault="00754457" w:rsidP="00754457">
      <w:pPr>
        <w:pStyle w:val="Code"/>
      </w:pPr>
      <w:r>
        <w:t xml:space="preserve">    fiveGSTAIList    [7] TAIList OPTIONAL</w:t>
      </w:r>
    </w:p>
    <w:p w14:paraId="0903FF97" w14:textId="77777777" w:rsidR="00754457" w:rsidRDefault="00754457" w:rsidP="00754457">
      <w:pPr>
        <w:pStyle w:val="Code"/>
      </w:pPr>
      <w:r>
        <w:t>}</w:t>
      </w:r>
    </w:p>
    <w:p w14:paraId="79710650" w14:textId="77777777" w:rsidR="00754457" w:rsidRDefault="00754457" w:rsidP="00754457">
      <w:pPr>
        <w:pStyle w:val="Code"/>
      </w:pPr>
    </w:p>
    <w:p w14:paraId="000C2FB1" w14:textId="77777777" w:rsidR="00754457" w:rsidRDefault="00754457" w:rsidP="00754457">
      <w:pPr>
        <w:pStyle w:val="Code"/>
      </w:pPr>
      <w:r>
        <w:t>MMEIdentifierAssociation ::= SEQUENCE</w:t>
      </w:r>
    </w:p>
    <w:p w14:paraId="6E8E39E4" w14:textId="77777777" w:rsidR="00754457" w:rsidRDefault="00754457" w:rsidP="00754457">
      <w:pPr>
        <w:pStyle w:val="Code"/>
      </w:pPr>
      <w:r>
        <w:t>{</w:t>
      </w:r>
    </w:p>
    <w:p w14:paraId="614FE08E" w14:textId="77777777" w:rsidR="00754457" w:rsidRDefault="00754457" w:rsidP="00754457">
      <w:pPr>
        <w:pStyle w:val="Code"/>
      </w:pPr>
      <w:r>
        <w:t xml:space="preserve">    iMSI        [1] IMSI,</w:t>
      </w:r>
    </w:p>
    <w:p w14:paraId="50669175" w14:textId="77777777" w:rsidR="00754457" w:rsidRDefault="00754457" w:rsidP="00754457">
      <w:pPr>
        <w:pStyle w:val="Code"/>
      </w:pPr>
      <w:r>
        <w:t xml:space="preserve">    iMEI        [2] IMEI OPTIONAL,</w:t>
      </w:r>
    </w:p>
    <w:p w14:paraId="09E72899" w14:textId="77777777" w:rsidR="00754457" w:rsidRDefault="00754457" w:rsidP="00754457">
      <w:pPr>
        <w:pStyle w:val="Code"/>
      </w:pPr>
      <w:r>
        <w:t xml:space="preserve">    mSISDN      [3] MSISDN OPTIONAL,</w:t>
      </w:r>
    </w:p>
    <w:p w14:paraId="040D2910" w14:textId="77777777" w:rsidR="00754457" w:rsidRDefault="00754457" w:rsidP="00754457">
      <w:pPr>
        <w:pStyle w:val="Code"/>
      </w:pPr>
      <w:r>
        <w:t xml:space="preserve">    gUTI        [4] GUTI,</w:t>
      </w:r>
    </w:p>
    <w:p w14:paraId="07ECF620" w14:textId="77777777" w:rsidR="00754457" w:rsidRDefault="00754457" w:rsidP="00754457">
      <w:pPr>
        <w:pStyle w:val="Code"/>
      </w:pPr>
      <w:r>
        <w:t xml:space="preserve">    location    [5] Location,</w:t>
      </w:r>
    </w:p>
    <w:p w14:paraId="28AADCA7" w14:textId="77777777" w:rsidR="00754457" w:rsidRDefault="00754457" w:rsidP="00754457">
      <w:pPr>
        <w:pStyle w:val="Code"/>
      </w:pPr>
      <w:r>
        <w:t xml:space="preserve">    tAIList     [6] TAIList OPTIONAL</w:t>
      </w:r>
    </w:p>
    <w:p w14:paraId="3DDFC0E5" w14:textId="77777777" w:rsidR="00754457" w:rsidRDefault="00754457" w:rsidP="00754457">
      <w:pPr>
        <w:pStyle w:val="Code"/>
      </w:pPr>
      <w:r>
        <w:t>}</w:t>
      </w:r>
    </w:p>
    <w:p w14:paraId="4BF7DCF2" w14:textId="77777777" w:rsidR="00754457" w:rsidRDefault="00754457" w:rsidP="00754457">
      <w:pPr>
        <w:pStyle w:val="Code"/>
      </w:pPr>
    </w:p>
    <w:p w14:paraId="7EE3FBE3" w14:textId="77777777" w:rsidR="00754457" w:rsidRDefault="00754457" w:rsidP="00754457">
      <w:pPr>
        <w:pStyle w:val="CodeHeader"/>
      </w:pPr>
      <w:r>
        <w:t>-- =================================</w:t>
      </w:r>
    </w:p>
    <w:p w14:paraId="0B433AB7" w14:textId="77777777" w:rsidR="00754457" w:rsidRDefault="00754457" w:rsidP="00754457">
      <w:pPr>
        <w:pStyle w:val="CodeHeader"/>
      </w:pPr>
      <w:r>
        <w:t>-- Identifier Association parameters</w:t>
      </w:r>
    </w:p>
    <w:p w14:paraId="2D302CB6" w14:textId="77777777" w:rsidR="00754457" w:rsidRDefault="00754457" w:rsidP="00754457">
      <w:pPr>
        <w:pStyle w:val="Code"/>
      </w:pPr>
      <w:r>
        <w:t>-- =================================</w:t>
      </w:r>
    </w:p>
    <w:p w14:paraId="2C301EBB" w14:textId="77777777" w:rsidR="00754457" w:rsidRDefault="00754457" w:rsidP="00754457">
      <w:pPr>
        <w:pStyle w:val="Code"/>
      </w:pPr>
    </w:p>
    <w:p w14:paraId="4D17B2E4" w14:textId="77777777" w:rsidR="00754457" w:rsidRDefault="00754457" w:rsidP="00754457">
      <w:pPr>
        <w:pStyle w:val="Code"/>
      </w:pPr>
    </w:p>
    <w:p w14:paraId="2136AF32" w14:textId="77777777" w:rsidR="00754457" w:rsidRDefault="00754457" w:rsidP="00754457">
      <w:pPr>
        <w:pStyle w:val="Code"/>
      </w:pPr>
      <w:r>
        <w:t>MMEGroupID ::= OCTET STRING (SIZE(2))</w:t>
      </w:r>
    </w:p>
    <w:p w14:paraId="49EBC6E3" w14:textId="77777777" w:rsidR="00754457" w:rsidRDefault="00754457" w:rsidP="00754457">
      <w:pPr>
        <w:pStyle w:val="Code"/>
      </w:pPr>
    </w:p>
    <w:p w14:paraId="7539D55E" w14:textId="77777777" w:rsidR="00754457" w:rsidRDefault="00754457" w:rsidP="00754457">
      <w:pPr>
        <w:pStyle w:val="Code"/>
      </w:pPr>
      <w:r>
        <w:t>MMECode ::= OCTET STRING (SIZE(1))</w:t>
      </w:r>
    </w:p>
    <w:p w14:paraId="46BB6E5C" w14:textId="77777777" w:rsidR="00754457" w:rsidRDefault="00754457" w:rsidP="00754457">
      <w:pPr>
        <w:pStyle w:val="Code"/>
      </w:pPr>
    </w:p>
    <w:p w14:paraId="1F8598F7" w14:textId="77777777" w:rsidR="00754457" w:rsidRDefault="00754457" w:rsidP="00754457">
      <w:pPr>
        <w:pStyle w:val="Code"/>
      </w:pPr>
      <w:r>
        <w:t>TMSI ::= OCTET STRING (SIZE(4))</w:t>
      </w:r>
    </w:p>
    <w:p w14:paraId="6349F187" w14:textId="77777777" w:rsidR="00754457" w:rsidRDefault="00754457" w:rsidP="00754457">
      <w:pPr>
        <w:pStyle w:val="Code"/>
      </w:pPr>
    </w:p>
    <w:p w14:paraId="26C3B1EB" w14:textId="77777777" w:rsidR="00754457" w:rsidRDefault="00754457" w:rsidP="00754457">
      <w:pPr>
        <w:pStyle w:val="CodeHeader"/>
      </w:pPr>
      <w:r>
        <w:t>-- ===================</w:t>
      </w:r>
    </w:p>
    <w:p w14:paraId="3C8D5119" w14:textId="77777777" w:rsidR="00754457" w:rsidRDefault="00754457" w:rsidP="00754457">
      <w:pPr>
        <w:pStyle w:val="CodeHeader"/>
      </w:pPr>
      <w:r>
        <w:t>-- EPS MME definitions</w:t>
      </w:r>
    </w:p>
    <w:p w14:paraId="146D05ED" w14:textId="77777777" w:rsidR="00754457" w:rsidRDefault="00754457" w:rsidP="00754457">
      <w:pPr>
        <w:pStyle w:val="Code"/>
      </w:pPr>
      <w:r>
        <w:t>-- ===================</w:t>
      </w:r>
    </w:p>
    <w:p w14:paraId="35890068" w14:textId="77777777" w:rsidR="00754457" w:rsidRDefault="00754457" w:rsidP="00754457">
      <w:pPr>
        <w:pStyle w:val="Code"/>
      </w:pPr>
    </w:p>
    <w:p w14:paraId="63E16F2B" w14:textId="77777777" w:rsidR="00754457" w:rsidRDefault="00754457" w:rsidP="00754457">
      <w:pPr>
        <w:pStyle w:val="Code"/>
      </w:pPr>
      <w:r>
        <w:t>MMEAttach ::= SEQUENCE</w:t>
      </w:r>
    </w:p>
    <w:p w14:paraId="5A72B935" w14:textId="77777777" w:rsidR="00754457" w:rsidRDefault="00754457" w:rsidP="00754457">
      <w:pPr>
        <w:pStyle w:val="Code"/>
      </w:pPr>
      <w:r>
        <w:t>{</w:t>
      </w:r>
    </w:p>
    <w:p w14:paraId="7E38185E" w14:textId="77777777" w:rsidR="00754457" w:rsidRDefault="00754457" w:rsidP="00754457">
      <w:pPr>
        <w:pStyle w:val="Code"/>
      </w:pPr>
      <w:r>
        <w:t xml:space="preserve">    attachType       [1] EPSAttachType,</w:t>
      </w:r>
    </w:p>
    <w:p w14:paraId="490BC07D" w14:textId="77777777" w:rsidR="00754457" w:rsidRDefault="00754457" w:rsidP="00754457">
      <w:pPr>
        <w:pStyle w:val="Code"/>
      </w:pPr>
      <w:r>
        <w:t xml:space="preserve">    attachResult     [2] EPSAttachResult,</w:t>
      </w:r>
    </w:p>
    <w:p w14:paraId="62E45C71" w14:textId="77777777" w:rsidR="00754457" w:rsidRDefault="00754457" w:rsidP="00754457">
      <w:pPr>
        <w:pStyle w:val="Code"/>
      </w:pPr>
      <w:r>
        <w:t xml:space="preserve">    iMSI             [3] IMSI,</w:t>
      </w:r>
    </w:p>
    <w:p w14:paraId="6DBB3D81" w14:textId="77777777" w:rsidR="00754457" w:rsidRDefault="00754457" w:rsidP="00754457">
      <w:pPr>
        <w:pStyle w:val="Code"/>
      </w:pPr>
      <w:r>
        <w:t xml:space="preserve">    iMEI             [4] IMEI OPTIONAL,</w:t>
      </w:r>
    </w:p>
    <w:p w14:paraId="433371A1" w14:textId="77777777" w:rsidR="00754457" w:rsidRDefault="00754457" w:rsidP="00754457">
      <w:pPr>
        <w:pStyle w:val="Code"/>
      </w:pPr>
      <w:r>
        <w:t xml:space="preserve">    mSISDN           [5] MSISDN OPTIONAL,</w:t>
      </w:r>
    </w:p>
    <w:p w14:paraId="279AF964" w14:textId="77777777" w:rsidR="00754457" w:rsidRDefault="00754457" w:rsidP="00754457">
      <w:pPr>
        <w:pStyle w:val="Code"/>
      </w:pPr>
      <w:r>
        <w:t xml:space="preserve">    gUTI             [6] GUTI OPTIONAL,</w:t>
      </w:r>
    </w:p>
    <w:p w14:paraId="7F5E4B3D" w14:textId="77777777" w:rsidR="00754457" w:rsidRDefault="00754457" w:rsidP="00754457">
      <w:pPr>
        <w:pStyle w:val="Code"/>
      </w:pPr>
      <w:r>
        <w:t xml:space="preserve">    location         [7] Location OPTIONAL,</w:t>
      </w:r>
    </w:p>
    <w:p w14:paraId="5F796229" w14:textId="77777777" w:rsidR="00754457" w:rsidRDefault="00754457" w:rsidP="00754457">
      <w:pPr>
        <w:pStyle w:val="Code"/>
      </w:pPr>
      <w:r>
        <w:t xml:space="preserve">    ePSTAIList       [8] TAIList OPTIONAL,</w:t>
      </w:r>
    </w:p>
    <w:p w14:paraId="4EB7BA9A" w14:textId="77777777" w:rsidR="00754457" w:rsidRDefault="00754457" w:rsidP="00754457">
      <w:pPr>
        <w:pStyle w:val="Code"/>
      </w:pPr>
      <w:r>
        <w:t xml:space="preserve">    sMSServiceStatus [9] EPSSMSServiceStatus OPTIONAL,</w:t>
      </w:r>
    </w:p>
    <w:p w14:paraId="797E7B83" w14:textId="77777777" w:rsidR="00754457" w:rsidRDefault="00754457" w:rsidP="00754457">
      <w:pPr>
        <w:pStyle w:val="Code"/>
      </w:pPr>
      <w:r>
        <w:t xml:space="preserve">    oldGUTI          [10] GUTI OPTIONAL,</w:t>
      </w:r>
    </w:p>
    <w:p w14:paraId="04553B11" w14:textId="77777777" w:rsidR="00754457" w:rsidRDefault="00754457" w:rsidP="00754457">
      <w:pPr>
        <w:pStyle w:val="Code"/>
      </w:pPr>
      <w:r>
        <w:t xml:space="preserve">    eMM5GRegStatus   [11] EMM5GMMStatus OPTIONAL</w:t>
      </w:r>
    </w:p>
    <w:p w14:paraId="54C7B2FF" w14:textId="77777777" w:rsidR="00754457" w:rsidRDefault="00754457" w:rsidP="00754457">
      <w:pPr>
        <w:pStyle w:val="Code"/>
      </w:pPr>
      <w:r>
        <w:t>}</w:t>
      </w:r>
    </w:p>
    <w:p w14:paraId="0C2AC6D8" w14:textId="77777777" w:rsidR="00754457" w:rsidRDefault="00754457" w:rsidP="00754457">
      <w:pPr>
        <w:pStyle w:val="Code"/>
      </w:pPr>
    </w:p>
    <w:p w14:paraId="601AF6A7" w14:textId="77777777" w:rsidR="00754457" w:rsidRDefault="00754457" w:rsidP="00754457">
      <w:pPr>
        <w:pStyle w:val="Code"/>
      </w:pPr>
      <w:r>
        <w:t>MMEDetach ::= SEQUENCE</w:t>
      </w:r>
    </w:p>
    <w:p w14:paraId="057548A0" w14:textId="77777777" w:rsidR="00754457" w:rsidRDefault="00754457" w:rsidP="00754457">
      <w:pPr>
        <w:pStyle w:val="Code"/>
      </w:pPr>
      <w:r>
        <w:t>{</w:t>
      </w:r>
    </w:p>
    <w:p w14:paraId="7F6FE170" w14:textId="77777777" w:rsidR="00754457" w:rsidRDefault="00754457" w:rsidP="00754457">
      <w:pPr>
        <w:pStyle w:val="Code"/>
      </w:pPr>
      <w:r>
        <w:t xml:space="preserve">    detachDirection    [1] MMEDirection,</w:t>
      </w:r>
    </w:p>
    <w:p w14:paraId="02287230" w14:textId="77777777" w:rsidR="00754457" w:rsidRDefault="00754457" w:rsidP="00754457">
      <w:pPr>
        <w:pStyle w:val="Code"/>
      </w:pPr>
      <w:r>
        <w:t xml:space="preserve">    detachType         [2] EPSDetachType,</w:t>
      </w:r>
    </w:p>
    <w:p w14:paraId="64B14F83" w14:textId="77777777" w:rsidR="00754457" w:rsidRDefault="00754457" w:rsidP="00754457">
      <w:pPr>
        <w:pStyle w:val="Code"/>
      </w:pPr>
      <w:r>
        <w:t xml:space="preserve">    iMSI               [3] IMSI,</w:t>
      </w:r>
    </w:p>
    <w:p w14:paraId="014437A7" w14:textId="77777777" w:rsidR="00754457" w:rsidRDefault="00754457" w:rsidP="00754457">
      <w:pPr>
        <w:pStyle w:val="Code"/>
      </w:pPr>
      <w:r>
        <w:t xml:space="preserve">    iMEI               [4] IMEI OPTIONAL,</w:t>
      </w:r>
    </w:p>
    <w:p w14:paraId="3117AABB" w14:textId="77777777" w:rsidR="00754457" w:rsidRDefault="00754457" w:rsidP="00754457">
      <w:pPr>
        <w:pStyle w:val="Code"/>
      </w:pPr>
      <w:r>
        <w:t xml:space="preserve">    mSISDN             [5] MSISDN OPTIONAL,</w:t>
      </w:r>
    </w:p>
    <w:p w14:paraId="73FD9016" w14:textId="77777777" w:rsidR="00754457" w:rsidRDefault="00754457" w:rsidP="00754457">
      <w:pPr>
        <w:pStyle w:val="Code"/>
      </w:pPr>
      <w:r>
        <w:t xml:space="preserve">    gUTI               [6] GUTI OPTIONAL,</w:t>
      </w:r>
    </w:p>
    <w:p w14:paraId="618DA49F" w14:textId="77777777" w:rsidR="00754457" w:rsidRDefault="00754457" w:rsidP="00754457">
      <w:pPr>
        <w:pStyle w:val="Code"/>
      </w:pPr>
      <w:r>
        <w:t xml:space="preserve">    cause              [7] EMMCause OPTIONAL,</w:t>
      </w:r>
    </w:p>
    <w:p w14:paraId="11F15D54" w14:textId="77777777" w:rsidR="00754457" w:rsidRDefault="00754457" w:rsidP="00754457">
      <w:pPr>
        <w:pStyle w:val="Code"/>
      </w:pPr>
      <w:r>
        <w:t xml:space="preserve">    location           [8] Location OPTIONAL,</w:t>
      </w:r>
    </w:p>
    <w:p w14:paraId="739612C4" w14:textId="77777777" w:rsidR="00754457" w:rsidRDefault="00754457" w:rsidP="00754457">
      <w:pPr>
        <w:pStyle w:val="Code"/>
      </w:pPr>
      <w:r>
        <w:t xml:space="preserve">    switchOffIndicator [9] SwitchOffIndicator OPTIONAL</w:t>
      </w:r>
    </w:p>
    <w:p w14:paraId="5F5ACC55" w14:textId="77777777" w:rsidR="00754457" w:rsidRDefault="00754457" w:rsidP="00754457">
      <w:pPr>
        <w:pStyle w:val="Code"/>
      </w:pPr>
      <w:r>
        <w:t>}</w:t>
      </w:r>
    </w:p>
    <w:p w14:paraId="395DBEB5" w14:textId="77777777" w:rsidR="00754457" w:rsidRDefault="00754457" w:rsidP="00754457">
      <w:pPr>
        <w:pStyle w:val="Code"/>
      </w:pPr>
    </w:p>
    <w:p w14:paraId="5C69F9D2" w14:textId="77777777" w:rsidR="00754457" w:rsidRDefault="00754457" w:rsidP="00754457">
      <w:pPr>
        <w:pStyle w:val="Code"/>
      </w:pPr>
      <w:r>
        <w:t>MMELocationUpdate ::= SEQUENCE</w:t>
      </w:r>
    </w:p>
    <w:p w14:paraId="68A1E5D9" w14:textId="77777777" w:rsidR="00754457" w:rsidRDefault="00754457" w:rsidP="00754457">
      <w:pPr>
        <w:pStyle w:val="Code"/>
      </w:pPr>
      <w:r>
        <w:t>{</w:t>
      </w:r>
    </w:p>
    <w:p w14:paraId="25FB99A3" w14:textId="77777777" w:rsidR="00754457" w:rsidRDefault="00754457" w:rsidP="00754457">
      <w:pPr>
        <w:pStyle w:val="Code"/>
      </w:pPr>
      <w:r>
        <w:t xml:space="preserve">    iMSI             [1] IMSI,</w:t>
      </w:r>
    </w:p>
    <w:p w14:paraId="4041D9F5" w14:textId="77777777" w:rsidR="00754457" w:rsidRDefault="00754457" w:rsidP="00754457">
      <w:pPr>
        <w:pStyle w:val="Code"/>
      </w:pPr>
      <w:r>
        <w:t xml:space="preserve">    iMEI             [2] IMEI OPTIONAL,</w:t>
      </w:r>
    </w:p>
    <w:p w14:paraId="39535A61" w14:textId="77777777" w:rsidR="00754457" w:rsidRDefault="00754457" w:rsidP="00754457">
      <w:pPr>
        <w:pStyle w:val="Code"/>
      </w:pPr>
      <w:r>
        <w:t xml:space="preserve">    mSISDN           [3] MSISDN OPTIONAL,</w:t>
      </w:r>
    </w:p>
    <w:p w14:paraId="4DBF14ED" w14:textId="77777777" w:rsidR="00754457" w:rsidRDefault="00754457" w:rsidP="00754457">
      <w:pPr>
        <w:pStyle w:val="Code"/>
      </w:pPr>
      <w:r>
        <w:t xml:space="preserve">    gUTI             [4] GUTI OPTIONAL,</w:t>
      </w:r>
    </w:p>
    <w:p w14:paraId="3692B232" w14:textId="77777777" w:rsidR="00754457" w:rsidRDefault="00754457" w:rsidP="00754457">
      <w:pPr>
        <w:pStyle w:val="Code"/>
      </w:pPr>
      <w:r>
        <w:t xml:space="preserve">    location         [5] Location OPTIONAL,</w:t>
      </w:r>
    </w:p>
    <w:p w14:paraId="34CB09CC" w14:textId="77777777" w:rsidR="00754457" w:rsidRDefault="00754457" w:rsidP="00754457">
      <w:pPr>
        <w:pStyle w:val="Code"/>
      </w:pPr>
      <w:r>
        <w:t xml:space="preserve">    oldGUTI          [6] GUTI OPTIONAL,</w:t>
      </w:r>
    </w:p>
    <w:p w14:paraId="6C43A495" w14:textId="77777777" w:rsidR="00754457" w:rsidRDefault="00754457" w:rsidP="00754457">
      <w:pPr>
        <w:pStyle w:val="Code"/>
      </w:pPr>
      <w:r>
        <w:t xml:space="preserve">    sMSServiceStatus [7] EPSSMSServiceStatus OPTIONAL</w:t>
      </w:r>
    </w:p>
    <w:p w14:paraId="7A0DE149" w14:textId="77777777" w:rsidR="00754457" w:rsidRDefault="00754457" w:rsidP="00754457">
      <w:pPr>
        <w:pStyle w:val="Code"/>
      </w:pPr>
      <w:r>
        <w:t>}</w:t>
      </w:r>
    </w:p>
    <w:p w14:paraId="0188A2C9" w14:textId="77777777" w:rsidR="00754457" w:rsidRDefault="00754457" w:rsidP="00754457">
      <w:pPr>
        <w:pStyle w:val="Code"/>
      </w:pPr>
    </w:p>
    <w:p w14:paraId="71D9B6D5" w14:textId="77777777" w:rsidR="00754457" w:rsidRDefault="00754457" w:rsidP="00754457">
      <w:pPr>
        <w:pStyle w:val="Code"/>
      </w:pPr>
      <w:r>
        <w:t>MMEStartOfInterceptionWithEPSAttachedUE ::= SEQUENCE</w:t>
      </w:r>
    </w:p>
    <w:p w14:paraId="484803F6" w14:textId="77777777" w:rsidR="00754457" w:rsidRDefault="00754457" w:rsidP="00754457">
      <w:pPr>
        <w:pStyle w:val="Code"/>
      </w:pPr>
      <w:r>
        <w:t>{</w:t>
      </w:r>
    </w:p>
    <w:p w14:paraId="0DCCE00B" w14:textId="77777777" w:rsidR="00754457" w:rsidRDefault="00754457" w:rsidP="00754457">
      <w:pPr>
        <w:pStyle w:val="Code"/>
      </w:pPr>
      <w:r>
        <w:t xml:space="preserve">    attachType         [1] EPSAttachType,</w:t>
      </w:r>
    </w:p>
    <w:p w14:paraId="07BBBA26" w14:textId="77777777" w:rsidR="00754457" w:rsidRDefault="00754457" w:rsidP="00754457">
      <w:pPr>
        <w:pStyle w:val="Code"/>
      </w:pPr>
      <w:r>
        <w:t xml:space="preserve">    attachResult       [2] EPSAttachResult,</w:t>
      </w:r>
    </w:p>
    <w:p w14:paraId="47E10777" w14:textId="77777777" w:rsidR="00754457" w:rsidRDefault="00754457" w:rsidP="00754457">
      <w:pPr>
        <w:pStyle w:val="Code"/>
      </w:pPr>
      <w:r>
        <w:t xml:space="preserve">    iMSI               [3] IMSI,</w:t>
      </w:r>
    </w:p>
    <w:p w14:paraId="1EE83AE5" w14:textId="77777777" w:rsidR="00754457" w:rsidRDefault="00754457" w:rsidP="00754457">
      <w:pPr>
        <w:pStyle w:val="Code"/>
      </w:pPr>
      <w:r>
        <w:t xml:space="preserve">    iMEI               [4] IMEI OPTIONAL,</w:t>
      </w:r>
    </w:p>
    <w:p w14:paraId="4E2834CA" w14:textId="77777777" w:rsidR="00754457" w:rsidRDefault="00754457" w:rsidP="00754457">
      <w:pPr>
        <w:pStyle w:val="Code"/>
      </w:pPr>
      <w:r>
        <w:t xml:space="preserve">    mSISDN             [5] MSISDN OPTIONAL,</w:t>
      </w:r>
    </w:p>
    <w:p w14:paraId="777DFBCD" w14:textId="77777777" w:rsidR="00754457" w:rsidRDefault="00754457" w:rsidP="00754457">
      <w:pPr>
        <w:pStyle w:val="Code"/>
      </w:pPr>
      <w:r>
        <w:t xml:space="preserve">    gUTI               [6] GUTI OPTIONAL,</w:t>
      </w:r>
    </w:p>
    <w:p w14:paraId="3731E02F" w14:textId="77777777" w:rsidR="00754457" w:rsidRDefault="00754457" w:rsidP="00754457">
      <w:pPr>
        <w:pStyle w:val="Code"/>
      </w:pPr>
      <w:r>
        <w:t xml:space="preserve">    location           [7] Location OPTIONAL,</w:t>
      </w:r>
    </w:p>
    <w:p w14:paraId="0F723688" w14:textId="77777777" w:rsidR="00754457" w:rsidRDefault="00754457" w:rsidP="00754457">
      <w:pPr>
        <w:pStyle w:val="Code"/>
      </w:pPr>
      <w:r>
        <w:t xml:space="preserve">    ePSTAIList         [9] TAIList OPTIONAL,</w:t>
      </w:r>
    </w:p>
    <w:p w14:paraId="2BA2AF83" w14:textId="77777777" w:rsidR="00754457" w:rsidRDefault="00754457" w:rsidP="00754457">
      <w:pPr>
        <w:pStyle w:val="Code"/>
      </w:pPr>
      <w:r>
        <w:t xml:space="preserve">    sMSServiceStatus   [10] EPSSMSServiceStatus OPTIONAL,</w:t>
      </w:r>
    </w:p>
    <w:p w14:paraId="1B33FF98" w14:textId="77777777" w:rsidR="00754457" w:rsidRDefault="00754457" w:rsidP="00754457">
      <w:pPr>
        <w:pStyle w:val="Code"/>
      </w:pPr>
      <w:r>
        <w:t xml:space="preserve">    eMM5GRegStatus     [12] EMM5GMMStatus OPTIONAL</w:t>
      </w:r>
    </w:p>
    <w:p w14:paraId="34E13D3E" w14:textId="77777777" w:rsidR="00754457" w:rsidRDefault="00754457" w:rsidP="00754457">
      <w:pPr>
        <w:pStyle w:val="Code"/>
      </w:pPr>
      <w:r>
        <w:t>}</w:t>
      </w:r>
    </w:p>
    <w:p w14:paraId="3FF730E4" w14:textId="77777777" w:rsidR="00754457" w:rsidRDefault="00754457" w:rsidP="00754457">
      <w:pPr>
        <w:pStyle w:val="Code"/>
      </w:pPr>
    </w:p>
    <w:p w14:paraId="091B6B9B" w14:textId="77777777" w:rsidR="00754457" w:rsidRDefault="00754457" w:rsidP="00754457">
      <w:pPr>
        <w:pStyle w:val="Code"/>
      </w:pPr>
      <w:r>
        <w:t>MMEUnsuccessfulProcedure ::= SEQUENCE</w:t>
      </w:r>
    </w:p>
    <w:p w14:paraId="7BFBC570" w14:textId="77777777" w:rsidR="00754457" w:rsidRDefault="00754457" w:rsidP="00754457">
      <w:pPr>
        <w:pStyle w:val="Code"/>
      </w:pPr>
      <w:r>
        <w:t>{</w:t>
      </w:r>
    </w:p>
    <w:p w14:paraId="04D2595F" w14:textId="77777777" w:rsidR="00754457" w:rsidRDefault="00754457" w:rsidP="00754457">
      <w:pPr>
        <w:pStyle w:val="Code"/>
      </w:pPr>
      <w:r>
        <w:t xml:space="preserve">    failedProcedureType [1] MMEFailedProcedureType,</w:t>
      </w:r>
    </w:p>
    <w:p w14:paraId="14BB3269" w14:textId="77777777" w:rsidR="00754457" w:rsidRDefault="00754457" w:rsidP="00754457">
      <w:pPr>
        <w:pStyle w:val="Code"/>
      </w:pPr>
      <w:r>
        <w:t xml:space="preserve">    failureCause        [2] MMEFailureCause,</w:t>
      </w:r>
    </w:p>
    <w:p w14:paraId="6C898FA7" w14:textId="77777777" w:rsidR="00754457" w:rsidRDefault="00754457" w:rsidP="00754457">
      <w:pPr>
        <w:pStyle w:val="Code"/>
      </w:pPr>
      <w:r>
        <w:t xml:space="preserve">    iMSI                [3] IMSI OPTIONAL,</w:t>
      </w:r>
    </w:p>
    <w:p w14:paraId="7458EBA2" w14:textId="77777777" w:rsidR="00754457" w:rsidRDefault="00754457" w:rsidP="00754457">
      <w:pPr>
        <w:pStyle w:val="Code"/>
      </w:pPr>
      <w:r>
        <w:t xml:space="preserve">    iMEI                [4] IMEI OPTIONAL,</w:t>
      </w:r>
    </w:p>
    <w:p w14:paraId="12548A55" w14:textId="77777777" w:rsidR="00754457" w:rsidRDefault="00754457" w:rsidP="00754457">
      <w:pPr>
        <w:pStyle w:val="Code"/>
      </w:pPr>
      <w:r>
        <w:t xml:space="preserve">    mSISDN              [5] MSISDN OPTIONAL,</w:t>
      </w:r>
    </w:p>
    <w:p w14:paraId="504BA8AF" w14:textId="77777777" w:rsidR="00754457" w:rsidRDefault="00754457" w:rsidP="00754457">
      <w:pPr>
        <w:pStyle w:val="Code"/>
      </w:pPr>
      <w:r>
        <w:t xml:space="preserve">    gUTI                [6] GUTI OPTIONAL,</w:t>
      </w:r>
    </w:p>
    <w:p w14:paraId="01931832" w14:textId="77777777" w:rsidR="00754457" w:rsidRDefault="00754457" w:rsidP="00754457">
      <w:pPr>
        <w:pStyle w:val="Code"/>
      </w:pPr>
      <w:r>
        <w:t xml:space="preserve">    location            [7] Location OPTIONAL</w:t>
      </w:r>
    </w:p>
    <w:p w14:paraId="0313E8BF" w14:textId="77777777" w:rsidR="00754457" w:rsidRDefault="00754457" w:rsidP="00754457">
      <w:pPr>
        <w:pStyle w:val="Code"/>
      </w:pPr>
      <w:r>
        <w:t>}</w:t>
      </w:r>
    </w:p>
    <w:p w14:paraId="2DD48BCE" w14:textId="77777777" w:rsidR="00754457" w:rsidRDefault="00754457" w:rsidP="00754457">
      <w:pPr>
        <w:pStyle w:val="Code"/>
      </w:pPr>
    </w:p>
    <w:p w14:paraId="4E042773" w14:textId="77777777" w:rsidR="00754457" w:rsidRDefault="00754457" w:rsidP="00754457">
      <w:pPr>
        <w:pStyle w:val="CodeHeader"/>
      </w:pPr>
      <w:r>
        <w:t>-- ==================</w:t>
      </w:r>
    </w:p>
    <w:p w14:paraId="106A4E85" w14:textId="77777777" w:rsidR="00754457" w:rsidRDefault="00754457" w:rsidP="00754457">
      <w:pPr>
        <w:pStyle w:val="CodeHeader"/>
      </w:pPr>
      <w:r>
        <w:t>-- EPS MME parameters</w:t>
      </w:r>
    </w:p>
    <w:p w14:paraId="5952F71E" w14:textId="77777777" w:rsidR="00754457" w:rsidRDefault="00754457" w:rsidP="00754457">
      <w:pPr>
        <w:pStyle w:val="Code"/>
      </w:pPr>
      <w:r>
        <w:t>-- ==================</w:t>
      </w:r>
    </w:p>
    <w:p w14:paraId="5EDF1995" w14:textId="77777777" w:rsidR="00754457" w:rsidRDefault="00754457" w:rsidP="00754457">
      <w:pPr>
        <w:pStyle w:val="Code"/>
      </w:pPr>
    </w:p>
    <w:p w14:paraId="2FE5413F" w14:textId="77777777" w:rsidR="00754457" w:rsidRDefault="00754457" w:rsidP="00754457">
      <w:pPr>
        <w:pStyle w:val="Code"/>
      </w:pPr>
      <w:r>
        <w:t>EMMCause ::= INTEGER (0..255)</w:t>
      </w:r>
    </w:p>
    <w:p w14:paraId="0904D8BE" w14:textId="77777777" w:rsidR="00754457" w:rsidRDefault="00754457" w:rsidP="00754457">
      <w:pPr>
        <w:pStyle w:val="Code"/>
      </w:pPr>
    </w:p>
    <w:p w14:paraId="19FBB61C" w14:textId="77777777" w:rsidR="00754457" w:rsidRDefault="00754457" w:rsidP="00754457">
      <w:pPr>
        <w:pStyle w:val="Code"/>
      </w:pPr>
      <w:r>
        <w:t>ESMCause ::= INTEGER (0..255)</w:t>
      </w:r>
    </w:p>
    <w:p w14:paraId="688615C7" w14:textId="77777777" w:rsidR="00754457" w:rsidRDefault="00754457" w:rsidP="00754457">
      <w:pPr>
        <w:pStyle w:val="Code"/>
      </w:pPr>
    </w:p>
    <w:p w14:paraId="7AFE69AD" w14:textId="77777777" w:rsidR="00754457" w:rsidRDefault="00754457" w:rsidP="00754457">
      <w:pPr>
        <w:pStyle w:val="Code"/>
      </w:pPr>
      <w:r>
        <w:t>EPSAttachType ::= ENUMERATED</w:t>
      </w:r>
    </w:p>
    <w:p w14:paraId="0D2911C1" w14:textId="77777777" w:rsidR="00754457" w:rsidRDefault="00754457" w:rsidP="00754457">
      <w:pPr>
        <w:pStyle w:val="Code"/>
      </w:pPr>
      <w:r>
        <w:t>{</w:t>
      </w:r>
    </w:p>
    <w:p w14:paraId="7B9ACEFC" w14:textId="77777777" w:rsidR="00754457" w:rsidRDefault="00754457" w:rsidP="00754457">
      <w:pPr>
        <w:pStyle w:val="Code"/>
      </w:pPr>
      <w:r>
        <w:t xml:space="preserve">    ePSAttach(1),</w:t>
      </w:r>
    </w:p>
    <w:p w14:paraId="7D038A63" w14:textId="77777777" w:rsidR="00754457" w:rsidRDefault="00754457" w:rsidP="00754457">
      <w:pPr>
        <w:pStyle w:val="Code"/>
      </w:pPr>
      <w:r>
        <w:t xml:space="preserve">    combinedEPSIMSIAttach(2),</w:t>
      </w:r>
    </w:p>
    <w:p w14:paraId="0BE0E716" w14:textId="77777777" w:rsidR="00754457" w:rsidRDefault="00754457" w:rsidP="00754457">
      <w:pPr>
        <w:pStyle w:val="Code"/>
      </w:pPr>
      <w:r>
        <w:t xml:space="preserve">    ePSRLOSAttach(3),</w:t>
      </w:r>
    </w:p>
    <w:p w14:paraId="4E0DF8DB" w14:textId="77777777" w:rsidR="00754457" w:rsidRDefault="00754457" w:rsidP="00754457">
      <w:pPr>
        <w:pStyle w:val="Code"/>
      </w:pPr>
      <w:r>
        <w:t xml:space="preserve">    ePSEmergencyAttach(4),</w:t>
      </w:r>
    </w:p>
    <w:p w14:paraId="0910B670" w14:textId="77777777" w:rsidR="00754457" w:rsidRDefault="00754457" w:rsidP="00754457">
      <w:pPr>
        <w:pStyle w:val="Code"/>
      </w:pPr>
      <w:r>
        <w:t xml:space="preserve">    reserved(5)</w:t>
      </w:r>
    </w:p>
    <w:p w14:paraId="6133A819" w14:textId="77777777" w:rsidR="00754457" w:rsidRDefault="00754457" w:rsidP="00754457">
      <w:pPr>
        <w:pStyle w:val="Code"/>
      </w:pPr>
      <w:r>
        <w:t>}</w:t>
      </w:r>
    </w:p>
    <w:p w14:paraId="15C4B6E1" w14:textId="77777777" w:rsidR="00754457" w:rsidRDefault="00754457" w:rsidP="00754457">
      <w:pPr>
        <w:pStyle w:val="Code"/>
      </w:pPr>
    </w:p>
    <w:p w14:paraId="36A88984" w14:textId="77777777" w:rsidR="00754457" w:rsidRDefault="00754457" w:rsidP="00754457">
      <w:pPr>
        <w:pStyle w:val="Code"/>
      </w:pPr>
      <w:r>
        <w:t>EPSAttachResult ::= ENUMERATED</w:t>
      </w:r>
    </w:p>
    <w:p w14:paraId="7AB05422" w14:textId="77777777" w:rsidR="00754457" w:rsidRDefault="00754457" w:rsidP="00754457">
      <w:pPr>
        <w:pStyle w:val="Code"/>
      </w:pPr>
      <w:r>
        <w:t>{</w:t>
      </w:r>
    </w:p>
    <w:p w14:paraId="59988B9E" w14:textId="77777777" w:rsidR="00754457" w:rsidRDefault="00754457" w:rsidP="00754457">
      <w:pPr>
        <w:pStyle w:val="Code"/>
      </w:pPr>
      <w:r>
        <w:t xml:space="preserve">    ePSOnly(1),</w:t>
      </w:r>
    </w:p>
    <w:p w14:paraId="4C31228F" w14:textId="77777777" w:rsidR="00754457" w:rsidRDefault="00754457" w:rsidP="00754457">
      <w:pPr>
        <w:pStyle w:val="Code"/>
      </w:pPr>
      <w:r>
        <w:t xml:space="preserve">    combinedEPSIMSI(2)</w:t>
      </w:r>
    </w:p>
    <w:p w14:paraId="1407B2F3" w14:textId="77777777" w:rsidR="00754457" w:rsidRDefault="00754457" w:rsidP="00754457">
      <w:pPr>
        <w:pStyle w:val="Code"/>
      </w:pPr>
      <w:r>
        <w:t>}</w:t>
      </w:r>
    </w:p>
    <w:p w14:paraId="0668D671" w14:textId="77777777" w:rsidR="00754457" w:rsidRDefault="00754457" w:rsidP="00754457">
      <w:pPr>
        <w:pStyle w:val="Code"/>
      </w:pPr>
    </w:p>
    <w:p w14:paraId="7EF76F6F" w14:textId="77777777" w:rsidR="00754457" w:rsidRDefault="00754457" w:rsidP="00754457">
      <w:pPr>
        <w:pStyle w:val="Code"/>
      </w:pPr>
    </w:p>
    <w:p w14:paraId="757AF2FA" w14:textId="77777777" w:rsidR="00754457" w:rsidRDefault="00754457" w:rsidP="00754457">
      <w:pPr>
        <w:pStyle w:val="Code"/>
      </w:pPr>
      <w:r>
        <w:t>EPSDetachType ::= ENUMERATED</w:t>
      </w:r>
    </w:p>
    <w:p w14:paraId="08C85231" w14:textId="77777777" w:rsidR="00754457" w:rsidRDefault="00754457" w:rsidP="00754457">
      <w:pPr>
        <w:pStyle w:val="Code"/>
      </w:pPr>
      <w:r>
        <w:t>{</w:t>
      </w:r>
    </w:p>
    <w:p w14:paraId="0805CE89" w14:textId="77777777" w:rsidR="00754457" w:rsidRDefault="00754457" w:rsidP="00754457">
      <w:pPr>
        <w:pStyle w:val="Code"/>
      </w:pPr>
      <w:r>
        <w:t xml:space="preserve">    ePSDetach(1),</w:t>
      </w:r>
    </w:p>
    <w:p w14:paraId="61D1221A" w14:textId="77777777" w:rsidR="00754457" w:rsidRDefault="00754457" w:rsidP="00754457">
      <w:pPr>
        <w:pStyle w:val="Code"/>
      </w:pPr>
      <w:r>
        <w:t xml:space="preserve">    iMSIDetach(2),</w:t>
      </w:r>
    </w:p>
    <w:p w14:paraId="2F163276" w14:textId="77777777" w:rsidR="00754457" w:rsidRDefault="00754457" w:rsidP="00754457">
      <w:pPr>
        <w:pStyle w:val="Code"/>
      </w:pPr>
      <w:r>
        <w:t xml:space="preserve">    combinedEPSIMSIDetach(3),</w:t>
      </w:r>
    </w:p>
    <w:p w14:paraId="019AABBE" w14:textId="77777777" w:rsidR="00754457" w:rsidRDefault="00754457" w:rsidP="00754457">
      <w:pPr>
        <w:pStyle w:val="Code"/>
      </w:pPr>
      <w:r>
        <w:t xml:space="preserve">    reAttachRequired(4),</w:t>
      </w:r>
    </w:p>
    <w:p w14:paraId="25BB4774" w14:textId="77777777" w:rsidR="00754457" w:rsidRDefault="00754457" w:rsidP="00754457">
      <w:pPr>
        <w:pStyle w:val="Code"/>
      </w:pPr>
      <w:r>
        <w:t xml:space="preserve">    reAttachNotRequired(5),</w:t>
      </w:r>
    </w:p>
    <w:p w14:paraId="1CB10629" w14:textId="77777777" w:rsidR="00754457" w:rsidRDefault="00754457" w:rsidP="00754457">
      <w:pPr>
        <w:pStyle w:val="Code"/>
      </w:pPr>
      <w:r>
        <w:t xml:space="preserve">    reserved(6)</w:t>
      </w:r>
    </w:p>
    <w:p w14:paraId="4E4609C7" w14:textId="77777777" w:rsidR="00754457" w:rsidRDefault="00754457" w:rsidP="00754457">
      <w:pPr>
        <w:pStyle w:val="Code"/>
      </w:pPr>
      <w:r>
        <w:t>}</w:t>
      </w:r>
    </w:p>
    <w:p w14:paraId="6FF2064C" w14:textId="77777777" w:rsidR="00754457" w:rsidRDefault="00754457" w:rsidP="00754457">
      <w:pPr>
        <w:pStyle w:val="Code"/>
      </w:pPr>
    </w:p>
    <w:p w14:paraId="32E88274" w14:textId="77777777" w:rsidR="00754457" w:rsidRDefault="00754457" w:rsidP="00754457">
      <w:pPr>
        <w:pStyle w:val="Code"/>
      </w:pPr>
      <w:r>
        <w:t>EPSSMSServiceStatus ::= ENUMERATED</w:t>
      </w:r>
    </w:p>
    <w:p w14:paraId="1CE164E6" w14:textId="77777777" w:rsidR="00754457" w:rsidRDefault="00754457" w:rsidP="00754457">
      <w:pPr>
        <w:pStyle w:val="Code"/>
      </w:pPr>
      <w:r>
        <w:t>{</w:t>
      </w:r>
    </w:p>
    <w:p w14:paraId="0DE88D58" w14:textId="77777777" w:rsidR="00754457" w:rsidRDefault="00754457" w:rsidP="00754457">
      <w:pPr>
        <w:pStyle w:val="Code"/>
      </w:pPr>
      <w:r>
        <w:t xml:space="preserve">    sMSServicesNotAvailable(1),</w:t>
      </w:r>
    </w:p>
    <w:p w14:paraId="2D832EE1" w14:textId="77777777" w:rsidR="00754457" w:rsidRDefault="00754457" w:rsidP="00754457">
      <w:pPr>
        <w:pStyle w:val="Code"/>
      </w:pPr>
      <w:r>
        <w:t xml:space="preserve">    sMSServicesNotAvailableInThisPLMN(2),</w:t>
      </w:r>
    </w:p>
    <w:p w14:paraId="1CAA3346" w14:textId="77777777" w:rsidR="00754457" w:rsidRDefault="00754457" w:rsidP="00754457">
      <w:pPr>
        <w:pStyle w:val="Code"/>
      </w:pPr>
      <w:r>
        <w:t xml:space="preserve">    networkFailure(3),</w:t>
      </w:r>
    </w:p>
    <w:p w14:paraId="487DCD7C" w14:textId="77777777" w:rsidR="00754457" w:rsidRDefault="00754457" w:rsidP="00754457">
      <w:pPr>
        <w:pStyle w:val="Code"/>
      </w:pPr>
      <w:r>
        <w:t xml:space="preserve">    congestion(4)</w:t>
      </w:r>
    </w:p>
    <w:p w14:paraId="1D40EBB6" w14:textId="77777777" w:rsidR="00754457" w:rsidRDefault="00754457" w:rsidP="00754457">
      <w:pPr>
        <w:pStyle w:val="Code"/>
      </w:pPr>
      <w:r>
        <w:t>}</w:t>
      </w:r>
    </w:p>
    <w:p w14:paraId="5E9F5A8A" w14:textId="77777777" w:rsidR="00754457" w:rsidRDefault="00754457" w:rsidP="00754457">
      <w:pPr>
        <w:pStyle w:val="Code"/>
      </w:pPr>
    </w:p>
    <w:p w14:paraId="22614D88" w14:textId="77777777" w:rsidR="00754457" w:rsidRDefault="00754457" w:rsidP="00754457">
      <w:pPr>
        <w:pStyle w:val="Code"/>
      </w:pPr>
      <w:r>
        <w:t>MMEDirection ::= ENUMERATED</w:t>
      </w:r>
    </w:p>
    <w:p w14:paraId="09E81561" w14:textId="77777777" w:rsidR="00754457" w:rsidRDefault="00754457" w:rsidP="00754457">
      <w:pPr>
        <w:pStyle w:val="Code"/>
      </w:pPr>
      <w:r>
        <w:t>{</w:t>
      </w:r>
    </w:p>
    <w:p w14:paraId="2788DBD8" w14:textId="77777777" w:rsidR="00754457" w:rsidRDefault="00754457" w:rsidP="00754457">
      <w:pPr>
        <w:pStyle w:val="Code"/>
      </w:pPr>
      <w:r>
        <w:t xml:space="preserve">    networkInitiated(1),</w:t>
      </w:r>
    </w:p>
    <w:p w14:paraId="4866AA63" w14:textId="77777777" w:rsidR="00754457" w:rsidRDefault="00754457" w:rsidP="00754457">
      <w:pPr>
        <w:pStyle w:val="Code"/>
      </w:pPr>
      <w:r>
        <w:t xml:space="preserve">    uEInitiated(2)</w:t>
      </w:r>
    </w:p>
    <w:p w14:paraId="25A3654B" w14:textId="77777777" w:rsidR="00754457" w:rsidRDefault="00754457" w:rsidP="00754457">
      <w:pPr>
        <w:pStyle w:val="Code"/>
      </w:pPr>
      <w:r>
        <w:t>}</w:t>
      </w:r>
    </w:p>
    <w:p w14:paraId="0871B31C" w14:textId="77777777" w:rsidR="00754457" w:rsidRDefault="00754457" w:rsidP="00754457">
      <w:pPr>
        <w:pStyle w:val="Code"/>
      </w:pPr>
    </w:p>
    <w:p w14:paraId="0CF0E9E1" w14:textId="77777777" w:rsidR="00754457" w:rsidRDefault="00754457" w:rsidP="00754457">
      <w:pPr>
        <w:pStyle w:val="Code"/>
      </w:pPr>
      <w:r>
        <w:t>MMEFailedProcedureType ::= ENUMERATED</w:t>
      </w:r>
    </w:p>
    <w:p w14:paraId="114912C4" w14:textId="77777777" w:rsidR="00754457" w:rsidRDefault="00754457" w:rsidP="00754457">
      <w:pPr>
        <w:pStyle w:val="Code"/>
      </w:pPr>
      <w:r>
        <w:t>{</w:t>
      </w:r>
    </w:p>
    <w:p w14:paraId="3B619B41" w14:textId="77777777" w:rsidR="00754457" w:rsidRDefault="00754457" w:rsidP="00754457">
      <w:pPr>
        <w:pStyle w:val="Code"/>
      </w:pPr>
      <w:r>
        <w:t xml:space="preserve">    attachReject(1),</w:t>
      </w:r>
    </w:p>
    <w:p w14:paraId="2A8DF357" w14:textId="77777777" w:rsidR="00754457" w:rsidRDefault="00754457" w:rsidP="00754457">
      <w:pPr>
        <w:pStyle w:val="Code"/>
      </w:pPr>
      <w:r>
        <w:t xml:space="preserve">    authenticationReject(2),</w:t>
      </w:r>
    </w:p>
    <w:p w14:paraId="22BD2B92" w14:textId="77777777" w:rsidR="00754457" w:rsidRDefault="00754457" w:rsidP="00754457">
      <w:pPr>
        <w:pStyle w:val="Code"/>
      </w:pPr>
      <w:r>
        <w:t xml:space="preserve">    securityModeReject(3),</w:t>
      </w:r>
    </w:p>
    <w:p w14:paraId="4E3D4725" w14:textId="77777777" w:rsidR="00754457" w:rsidRDefault="00754457" w:rsidP="00754457">
      <w:pPr>
        <w:pStyle w:val="Code"/>
      </w:pPr>
      <w:r>
        <w:t xml:space="preserve">    serviceReject(4),</w:t>
      </w:r>
    </w:p>
    <w:p w14:paraId="1FDF3EBE" w14:textId="77777777" w:rsidR="00754457" w:rsidRDefault="00754457" w:rsidP="00754457">
      <w:pPr>
        <w:pStyle w:val="Code"/>
      </w:pPr>
      <w:r>
        <w:t xml:space="preserve">    trackingAreaUpdateReject(5),</w:t>
      </w:r>
    </w:p>
    <w:p w14:paraId="5276D2DE" w14:textId="77777777" w:rsidR="00754457" w:rsidRDefault="00754457" w:rsidP="00754457">
      <w:pPr>
        <w:pStyle w:val="Code"/>
      </w:pPr>
      <w:r>
        <w:t xml:space="preserve">    activateDedicatedEPSBearerContextReject(6),</w:t>
      </w:r>
    </w:p>
    <w:p w14:paraId="3384724E" w14:textId="77777777" w:rsidR="00754457" w:rsidRDefault="00754457" w:rsidP="00754457">
      <w:pPr>
        <w:pStyle w:val="Code"/>
      </w:pPr>
      <w:r>
        <w:t xml:space="preserve">    activateDefaultEPSBearerContextReject(7),</w:t>
      </w:r>
    </w:p>
    <w:p w14:paraId="7B21E423" w14:textId="77777777" w:rsidR="00754457" w:rsidRDefault="00754457" w:rsidP="00754457">
      <w:pPr>
        <w:pStyle w:val="Code"/>
      </w:pPr>
      <w:r>
        <w:t xml:space="preserve">    bearerResourceAllocationReject(8),</w:t>
      </w:r>
    </w:p>
    <w:p w14:paraId="5E3A0FB2" w14:textId="77777777" w:rsidR="00754457" w:rsidRDefault="00754457" w:rsidP="00754457">
      <w:pPr>
        <w:pStyle w:val="Code"/>
      </w:pPr>
      <w:r>
        <w:t xml:space="preserve">    bearerResourceModificationReject(9),</w:t>
      </w:r>
    </w:p>
    <w:p w14:paraId="7478F89A" w14:textId="77777777" w:rsidR="00754457" w:rsidRDefault="00754457" w:rsidP="00754457">
      <w:pPr>
        <w:pStyle w:val="Code"/>
      </w:pPr>
      <w:r>
        <w:t xml:space="preserve">    modifyEPSBearerContectReject(10),</w:t>
      </w:r>
    </w:p>
    <w:p w14:paraId="5FE61D16" w14:textId="77777777" w:rsidR="00754457" w:rsidRDefault="00754457" w:rsidP="00754457">
      <w:pPr>
        <w:pStyle w:val="Code"/>
      </w:pPr>
      <w:r>
        <w:t xml:space="preserve">    pDNConnectivityReject(11),</w:t>
      </w:r>
    </w:p>
    <w:p w14:paraId="19F6B9A0" w14:textId="77777777" w:rsidR="00754457" w:rsidRDefault="00754457" w:rsidP="00754457">
      <w:pPr>
        <w:pStyle w:val="Code"/>
      </w:pPr>
      <w:r>
        <w:t xml:space="preserve">    pDNDisconnectReject(12)</w:t>
      </w:r>
    </w:p>
    <w:p w14:paraId="293BE06E" w14:textId="77777777" w:rsidR="00754457" w:rsidRDefault="00754457" w:rsidP="00754457">
      <w:pPr>
        <w:pStyle w:val="Code"/>
      </w:pPr>
      <w:r>
        <w:t>}</w:t>
      </w:r>
    </w:p>
    <w:p w14:paraId="791DA35D" w14:textId="77777777" w:rsidR="00754457" w:rsidRDefault="00754457" w:rsidP="00754457">
      <w:pPr>
        <w:pStyle w:val="Code"/>
      </w:pPr>
    </w:p>
    <w:p w14:paraId="01112AF6" w14:textId="77777777" w:rsidR="00754457" w:rsidRDefault="00754457" w:rsidP="00754457">
      <w:pPr>
        <w:pStyle w:val="Code"/>
      </w:pPr>
      <w:r>
        <w:t>MMEFailureCause ::= CHOICE</w:t>
      </w:r>
    </w:p>
    <w:p w14:paraId="0AA9E2BB" w14:textId="77777777" w:rsidR="00754457" w:rsidRDefault="00754457" w:rsidP="00754457">
      <w:pPr>
        <w:pStyle w:val="Code"/>
      </w:pPr>
      <w:r>
        <w:t>{</w:t>
      </w:r>
    </w:p>
    <w:p w14:paraId="326BDEBA" w14:textId="77777777" w:rsidR="00754457" w:rsidRDefault="00754457" w:rsidP="00754457">
      <w:pPr>
        <w:pStyle w:val="Code"/>
      </w:pPr>
      <w:r>
        <w:t xml:space="preserve">    eMMCause [1] EMMCause,</w:t>
      </w:r>
    </w:p>
    <w:p w14:paraId="6F4C4CC9" w14:textId="77777777" w:rsidR="00754457" w:rsidRDefault="00754457" w:rsidP="00754457">
      <w:pPr>
        <w:pStyle w:val="Code"/>
      </w:pPr>
      <w:r>
        <w:t xml:space="preserve">    eSMCause [2] ESMCause</w:t>
      </w:r>
    </w:p>
    <w:p w14:paraId="5D2AC0F4" w14:textId="77777777" w:rsidR="00754457" w:rsidRDefault="00754457" w:rsidP="00754457">
      <w:pPr>
        <w:pStyle w:val="Code"/>
      </w:pPr>
      <w:r>
        <w:t>}</w:t>
      </w:r>
    </w:p>
    <w:p w14:paraId="4C393186" w14:textId="77777777" w:rsidR="00754457" w:rsidRDefault="00754457" w:rsidP="00754457">
      <w:pPr>
        <w:pStyle w:val="Code"/>
      </w:pPr>
    </w:p>
    <w:p w14:paraId="492DB633" w14:textId="77777777" w:rsidR="00754457" w:rsidRDefault="00754457" w:rsidP="00754457">
      <w:pPr>
        <w:pStyle w:val="CodeHeader"/>
      </w:pPr>
      <w:r>
        <w:t>-- ===========================</w:t>
      </w:r>
    </w:p>
    <w:p w14:paraId="79B3982B" w14:textId="77777777" w:rsidR="00754457" w:rsidRDefault="00754457" w:rsidP="00754457">
      <w:pPr>
        <w:pStyle w:val="CodeHeader"/>
      </w:pPr>
      <w:r>
        <w:t>-- LI Notification definitions</w:t>
      </w:r>
    </w:p>
    <w:p w14:paraId="79E19B0F" w14:textId="77777777" w:rsidR="00754457" w:rsidRDefault="00754457" w:rsidP="00754457">
      <w:pPr>
        <w:pStyle w:val="Code"/>
      </w:pPr>
      <w:r>
        <w:t>-- ===========================</w:t>
      </w:r>
    </w:p>
    <w:p w14:paraId="5F068EF3" w14:textId="77777777" w:rsidR="00754457" w:rsidRDefault="00754457" w:rsidP="00754457">
      <w:pPr>
        <w:pStyle w:val="Code"/>
      </w:pPr>
    </w:p>
    <w:p w14:paraId="19A6EDE6" w14:textId="77777777" w:rsidR="00754457" w:rsidRDefault="00754457" w:rsidP="00754457">
      <w:pPr>
        <w:pStyle w:val="Code"/>
      </w:pPr>
      <w:r>
        <w:t>LINotification ::= SEQUENCE</w:t>
      </w:r>
    </w:p>
    <w:p w14:paraId="3401606E" w14:textId="77777777" w:rsidR="00754457" w:rsidRDefault="00754457" w:rsidP="00754457">
      <w:pPr>
        <w:pStyle w:val="Code"/>
      </w:pPr>
      <w:r>
        <w:t>{</w:t>
      </w:r>
    </w:p>
    <w:p w14:paraId="33DD2791" w14:textId="77777777" w:rsidR="00754457" w:rsidRDefault="00754457" w:rsidP="00754457">
      <w:pPr>
        <w:pStyle w:val="Code"/>
      </w:pPr>
      <w:r>
        <w:t xml:space="preserve">    notificationType                    [1] LINotificationType,</w:t>
      </w:r>
    </w:p>
    <w:p w14:paraId="4643A3B7" w14:textId="77777777" w:rsidR="00754457" w:rsidRDefault="00754457" w:rsidP="00754457">
      <w:pPr>
        <w:pStyle w:val="Code"/>
      </w:pPr>
      <w:r>
        <w:t xml:space="preserve">    appliedTargetID                     [2] TargetIdentifier OPTIONAL,</w:t>
      </w:r>
    </w:p>
    <w:p w14:paraId="2BEC8C9B" w14:textId="77777777" w:rsidR="00754457" w:rsidRDefault="00754457" w:rsidP="00754457">
      <w:pPr>
        <w:pStyle w:val="Code"/>
      </w:pPr>
      <w:r>
        <w:t xml:space="preserve">    appliedDeliveryInformation          [3] SEQUENCE OF LIAppliedDeliveryInformation OPTIONAL,</w:t>
      </w:r>
    </w:p>
    <w:p w14:paraId="2CDAEA14" w14:textId="77777777" w:rsidR="00754457" w:rsidRDefault="00754457" w:rsidP="00754457">
      <w:pPr>
        <w:pStyle w:val="Code"/>
      </w:pPr>
      <w:r>
        <w:t xml:space="preserve">    appliedStartTime                    [4] Timestamp OPTIONAL,</w:t>
      </w:r>
    </w:p>
    <w:p w14:paraId="6552DDF3" w14:textId="77777777" w:rsidR="00754457" w:rsidRDefault="00754457" w:rsidP="00754457">
      <w:pPr>
        <w:pStyle w:val="Code"/>
      </w:pPr>
      <w:r>
        <w:t xml:space="preserve">    appliedEndTime                      [5] Timestamp OPTIONAL</w:t>
      </w:r>
    </w:p>
    <w:p w14:paraId="3719A791" w14:textId="77777777" w:rsidR="00754457" w:rsidRDefault="00754457" w:rsidP="00754457">
      <w:pPr>
        <w:pStyle w:val="Code"/>
      </w:pPr>
      <w:r>
        <w:t>}</w:t>
      </w:r>
    </w:p>
    <w:p w14:paraId="6E3E3BEA" w14:textId="77777777" w:rsidR="00754457" w:rsidRDefault="00754457" w:rsidP="00754457">
      <w:pPr>
        <w:pStyle w:val="Code"/>
      </w:pPr>
    </w:p>
    <w:p w14:paraId="648D82D5" w14:textId="77777777" w:rsidR="00754457" w:rsidRDefault="00754457" w:rsidP="00754457">
      <w:pPr>
        <w:pStyle w:val="CodeHeader"/>
      </w:pPr>
      <w:r>
        <w:t>-- ==========================</w:t>
      </w:r>
    </w:p>
    <w:p w14:paraId="23E104EA" w14:textId="77777777" w:rsidR="00754457" w:rsidRDefault="00754457" w:rsidP="00754457">
      <w:pPr>
        <w:pStyle w:val="CodeHeader"/>
      </w:pPr>
      <w:r>
        <w:t>-- LI Notification parameters</w:t>
      </w:r>
    </w:p>
    <w:p w14:paraId="0A864F31" w14:textId="77777777" w:rsidR="00754457" w:rsidRDefault="00754457" w:rsidP="00754457">
      <w:pPr>
        <w:pStyle w:val="Code"/>
      </w:pPr>
      <w:r>
        <w:t>-- ==========================</w:t>
      </w:r>
    </w:p>
    <w:p w14:paraId="5D98B788" w14:textId="77777777" w:rsidR="00754457" w:rsidRDefault="00754457" w:rsidP="00754457">
      <w:pPr>
        <w:pStyle w:val="Code"/>
      </w:pPr>
    </w:p>
    <w:p w14:paraId="46C5C71B" w14:textId="77777777" w:rsidR="00754457" w:rsidRDefault="00754457" w:rsidP="00754457">
      <w:pPr>
        <w:pStyle w:val="Code"/>
      </w:pPr>
      <w:r>
        <w:t>LINotificationType ::= ENUMERATED</w:t>
      </w:r>
    </w:p>
    <w:p w14:paraId="2C742376" w14:textId="77777777" w:rsidR="00754457" w:rsidRDefault="00754457" w:rsidP="00754457">
      <w:pPr>
        <w:pStyle w:val="Code"/>
      </w:pPr>
      <w:r>
        <w:t>{</w:t>
      </w:r>
    </w:p>
    <w:p w14:paraId="7E8138BC" w14:textId="77777777" w:rsidR="00754457" w:rsidRDefault="00754457" w:rsidP="00754457">
      <w:pPr>
        <w:pStyle w:val="Code"/>
      </w:pPr>
      <w:r>
        <w:t xml:space="preserve">    activation(1),</w:t>
      </w:r>
    </w:p>
    <w:p w14:paraId="3E6A8074" w14:textId="77777777" w:rsidR="00754457" w:rsidRDefault="00754457" w:rsidP="00754457">
      <w:pPr>
        <w:pStyle w:val="Code"/>
      </w:pPr>
      <w:r>
        <w:t xml:space="preserve">    deactivation(2),</w:t>
      </w:r>
    </w:p>
    <w:p w14:paraId="16CEBB3C" w14:textId="77777777" w:rsidR="00754457" w:rsidRDefault="00754457" w:rsidP="00754457">
      <w:pPr>
        <w:pStyle w:val="Code"/>
      </w:pPr>
      <w:r>
        <w:t xml:space="preserve">    modification(3)</w:t>
      </w:r>
    </w:p>
    <w:p w14:paraId="13F19F27" w14:textId="77777777" w:rsidR="00754457" w:rsidRDefault="00754457" w:rsidP="00754457">
      <w:pPr>
        <w:pStyle w:val="Code"/>
      </w:pPr>
      <w:r>
        <w:t>}</w:t>
      </w:r>
    </w:p>
    <w:p w14:paraId="3773510B" w14:textId="77777777" w:rsidR="00754457" w:rsidRDefault="00754457" w:rsidP="00754457">
      <w:pPr>
        <w:pStyle w:val="Code"/>
      </w:pPr>
    </w:p>
    <w:p w14:paraId="5DF8DD79" w14:textId="77777777" w:rsidR="00754457" w:rsidRDefault="00754457" w:rsidP="00754457">
      <w:pPr>
        <w:pStyle w:val="Code"/>
      </w:pPr>
      <w:r>
        <w:t>LIAppliedDeliveryInformation ::= SEQUENCE</w:t>
      </w:r>
    </w:p>
    <w:p w14:paraId="2F5559ED" w14:textId="77777777" w:rsidR="00754457" w:rsidRDefault="00754457" w:rsidP="00754457">
      <w:pPr>
        <w:pStyle w:val="Code"/>
      </w:pPr>
      <w:r>
        <w:t>{</w:t>
      </w:r>
    </w:p>
    <w:p w14:paraId="7867B34F" w14:textId="77777777" w:rsidR="00754457" w:rsidRDefault="00754457" w:rsidP="00754457">
      <w:pPr>
        <w:pStyle w:val="Code"/>
      </w:pPr>
      <w:r>
        <w:t xml:space="preserve">    hI2DeliveryIPAddress                [1] IPAddress OPTIONAL,</w:t>
      </w:r>
    </w:p>
    <w:p w14:paraId="3D56D237" w14:textId="77777777" w:rsidR="00754457" w:rsidRDefault="00754457" w:rsidP="00754457">
      <w:pPr>
        <w:pStyle w:val="Code"/>
      </w:pPr>
      <w:r>
        <w:t xml:space="preserve">    hI2DeliveryPortNumber               [2] PortNumber OPTIONAL,</w:t>
      </w:r>
    </w:p>
    <w:p w14:paraId="46CB4CD7" w14:textId="77777777" w:rsidR="00754457" w:rsidRDefault="00754457" w:rsidP="00754457">
      <w:pPr>
        <w:pStyle w:val="Code"/>
      </w:pPr>
      <w:r>
        <w:t xml:space="preserve">    hI3DeliveryIPAddress                [3] IPAddress OPTIONAL,</w:t>
      </w:r>
    </w:p>
    <w:p w14:paraId="004FAB2D" w14:textId="77777777" w:rsidR="00754457" w:rsidRDefault="00754457" w:rsidP="00754457">
      <w:pPr>
        <w:pStyle w:val="Code"/>
      </w:pPr>
      <w:r>
        <w:t xml:space="preserve">    hI3DeliveryPortNumber               [4] PortNumber OPTIONAL</w:t>
      </w:r>
    </w:p>
    <w:p w14:paraId="0B669360" w14:textId="77777777" w:rsidR="00754457" w:rsidRDefault="00754457" w:rsidP="00754457">
      <w:pPr>
        <w:pStyle w:val="Code"/>
      </w:pPr>
      <w:r>
        <w:t>}</w:t>
      </w:r>
    </w:p>
    <w:p w14:paraId="79307BED" w14:textId="77777777" w:rsidR="00754457" w:rsidRDefault="00754457" w:rsidP="00754457">
      <w:pPr>
        <w:pStyle w:val="Code"/>
      </w:pPr>
    </w:p>
    <w:p w14:paraId="540F2833" w14:textId="77777777" w:rsidR="00754457" w:rsidRDefault="00754457" w:rsidP="00754457">
      <w:pPr>
        <w:pStyle w:val="CodeHeader"/>
      </w:pPr>
      <w:r>
        <w:t>-- ===============</w:t>
      </w:r>
    </w:p>
    <w:p w14:paraId="648619D9" w14:textId="77777777" w:rsidR="00754457" w:rsidRDefault="00754457" w:rsidP="00754457">
      <w:pPr>
        <w:pStyle w:val="CodeHeader"/>
      </w:pPr>
      <w:r>
        <w:t>-- MDF definitions</w:t>
      </w:r>
    </w:p>
    <w:p w14:paraId="079A7433" w14:textId="77777777" w:rsidR="00754457" w:rsidRDefault="00754457" w:rsidP="00754457">
      <w:pPr>
        <w:pStyle w:val="Code"/>
      </w:pPr>
      <w:r>
        <w:t>-- ===============</w:t>
      </w:r>
    </w:p>
    <w:p w14:paraId="4B687E40" w14:textId="77777777" w:rsidR="00754457" w:rsidRDefault="00754457" w:rsidP="00754457">
      <w:pPr>
        <w:pStyle w:val="Code"/>
      </w:pPr>
    </w:p>
    <w:p w14:paraId="02C04029" w14:textId="77777777" w:rsidR="00754457" w:rsidRDefault="00754457" w:rsidP="00754457">
      <w:pPr>
        <w:pStyle w:val="Code"/>
      </w:pPr>
      <w:r>
        <w:t>MDFCellSiteReport ::= SEQUENCE OF CellInformation</w:t>
      </w:r>
    </w:p>
    <w:p w14:paraId="246A0F62" w14:textId="77777777" w:rsidR="00754457" w:rsidRDefault="00754457" w:rsidP="00754457">
      <w:pPr>
        <w:pStyle w:val="Code"/>
      </w:pPr>
    </w:p>
    <w:p w14:paraId="13DCD5B5" w14:textId="77777777" w:rsidR="00754457" w:rsidRDefault="00754457" w:rsidP="00754457">
      <w:pPr>
        <w:pStyle w:val="CodeHeader"/>
      </w:pPr>
      <w:r>
        <w:t>-- ==============================</w:t>
      </w:r>
    </w:p>
    <w:p w14:paraId="19FF4697" w14:textId="77777777" w:rsidR="00754457" w:rsidRDefault="00754457" w:rsidP="00754457">
      <w:pPr>
        <w:pStyle w:val="CodeHeader"/>
      </w:pPr>
      <w:r>
        <w:t>-- 5G EPS Interworking Parameters</w:t>
      </w:r>
    </w:p>
    <w:p w14:paraId="7143CD6B" w14:textId="77777777" w:rsidR="00754457" w:rsidRDefault="00754457" w:rsidP="00754457">
      <w:pPr>
        <w:pStyle w:val="Code"/>
      </w:pPr>
      <w:r>
        <w:t>-- ==============================</w:t>
      </w:r>
    </w:p>
    <w:p w14:paraId="512C7569" w14:textId="77777777" w:rsidR="00754457" w:rsidRDefault="00754457" w:rsidP="00754457">
      <w:pPr>
        <w:pStyle w:val="Code"/>
      </w:pPr>
    </w:p>
    <w:p w14:paraId="31A11A95" w14:textId="77777777" w:rsidR="00754457" w:rsidRDefault="00754457" w:rsidP="00754457">
      <w:pPr>
        <w:pStyle w:val="Code"/>
      </w:pPr>
    </w:p>
    <w:p w14:paraId="0C858D04" w14:textId="77777777" w:rsidR="00754457" w:rsidRDefault="00754457" w:rsidP="00754457">
      <w:pPr>
        <w:pStyle w:val="Code"/>
      </w:pPr>
      <w:r>
        <w:t>EMM5GMMStatus ::= SEQUENCE</w:t>
      </w:r>
    </w:p>
    <w:p w14:paraId="7A7F7F7B" w14:textId="77777777" w:rsidR="00754457" w:rsidRDefault="00754457" w:rsidP="00754457">
      <w:pPr>
        <w:pStyle w:val="Code"/>
      </w:pPr>
      <w:r>
        <w:t>{</w:t>
      </w:r>
    </w:p>
    <w:p w14:paraId="084A9842" w14:textId="77777777" w:rsidR="00754457" w:rsidRDefault="00754457" w:rsidP="00754457">
      <w:pPr>
        <w:pStyle w:val="Code"/>
      </w:pPr>
      <w:r>
        <w:t xml:space="preserve">    eMMRegStatus  [1] EMMRegStatus OPTIONAL,</w:t>
      </w:r>
    </w:p>
    <w:p w14:paraId="30BFD825" w14:textId="77777777" w:rsidR="00754457" w:rsidRDefault="00754457" w:rsidP="00754457">
      <w:pPr>
        <w:pStyle w:val="Code"/>
      </w:pPr>
      <w:r>
        <w:t xml:space="preserve">    fiveGMMStatus [2] FiveGMMStatus OPTIONAL</w:t>
      </w:r>
    </w:p>
    <w:p w14:paraId="4AD3D7CF" w14:textId="77777777" w:rsidR="00754457" w:rsidRDefault="00754457" w:rsidP="00754457">
      <w:pPr>
        <w:pStyle w:val="Code"/>
      </w:pPr>
      <w:r>
        <w:t>}</w:t>
      </w:r>
    </w:p>
    <w:p w14:paraId="3C0B0E45" w14:textId="77777777" w:rsidR="00754457" w:rsidRDefault="00754457" w:rsidP="00754457">
      <w:pPr>
        <w:pStyle w:val="Code"/>
      </w:pPr>
    </w:p>
    <w:p w14:paraId="0F2F4064" w14:textId="77777777" w:rsidR="00754457" w:rsidRDefault="00754457" w:rsidP="00754457">
      <w:pPr>
        <w:pStyle w:val="Code"/>
      </w:pPr>
    </w:p>
    <w:p w14:paraId="22C5EF35" w14:textId="77777777" w:rsidR="00754457" w:rsidRDefault="00754457" w:rsidP="00754457">
      <w:pPr>
        <w:pStyle w:val="Code"/>
      </w:pPr>
      <w:r>
        <w:t>EPS5GGUTI ::= CHOICE</w:t>
      </w:r>
    </w:p>
    <w:p w14:paraId="1E76848B" w14:textId="77777777" w:rsidR="00754457" w:rsidRDefault="00754457" w:rsidP="00754457">
      <w:pPr>
        <w:pStyle w:val="Code"/>
      </w:pPr>
      <w:r>
        <w:t>{</w:t>
      </w:r>
    </w:p>
    <w:p w14:paraId="43C79C7E" w14:textId="77777777" w:rsidR="00754457" w:rsidRDefault="00754457" w:rsidP="00754457">
      <w:pPr>
        <w:pStyle w:val="Code"/>
      </w:pPr>
      <w:r>
        <w:t xml:space="preserve">    gUTI      [1] GUTI,</w:t>
      </w:r>
    </w:p>
    <w:p w14:paraId="5BCB5900" w14:textId="77777777" w:rsidR="00754457" w:rsidRDefault="00754457" w:rsidP="00754457">
      <w:pPr>
        <w:pStyle w:val="Code"/>
      </w:pPr>
      <w:r>
        <w:t xml:space="preserve">    fiveGGUTI [2] FiveGGUTI</w:t>
      </w:r>
    </w:p>
    <w:p w14:paraId="23223CED" w14:textId="77777777" w:rsidR="00754457" w:rsidRDefault="00754457" w:rsidP="00754457">
      <w:pPr>
        <w:pStyle w:val="Code"/>
      </w:pPr>
      <w:r>
        <w:t>}</w:t>
      </w:r>
    </w:p>
    <w:p w14:paraId="73882776" w14:textId="77777777" w:rsidR="00754457" w:rsidRDefault="00754457" w:rsidP="00754457">
      <w:pPr>
        <w:pStyle w:val="Code"/>
      </w:pPr>
    </w:p>
    <w:p w14:paraId="495ED220" w14:textId="77777777" w:rsidR="00754457" w:rsidRDefault="00754457" w:rsidP="00754457">
      <w:pPr>
        <w:pStyle w:val="Code"/>
      </w:pPr>
      <w:r>
        <w:t>EMMRegStatus ::= ENUMERATED</w:t>
      </w:r>
    </w:p>
    <w:p w14:paraId="55B003FE" w14:textId="77777777" w:rsidR="00754457" w:rsidRDefault="00754457" w:rsidP="00754457">
      <w:pPr>
        <w:pStyle w:val="Code"/>
      </w:pPr>
      <w:r>
        <w:t>{</w:t>
      </w:r>
    </w:p>
    <w:p w14:paraId="5C961677" w14:textId="77777777" w:rsidR="00754457" w:rsidRDefault="00754457" w:rsidP="00754457">
      <w:pPr>
        <w:pStyle w:val="Code"/>
      </w:pPr>
      <w:r>
        <w:t xml:space="preserve">    uEEMMRegistered(1),</w:t>
      </w:r>
    </w:p>
    <w:p w14:paraId="04E8C25A" w14:textId="77777777" w:rsidR="00754457" w:rsidRDefault="00754457" w:rsidP="00754457">
      <w:pPr>
        <w:pStyle w:val="Code"/>
      </w:pPr>
      <w:r>
        <w:t xml:space="preserve">    uENotEMMRegistered(2)</w:t>
      </w:r>
    </w:p>
    <w:p w14:paraId="7074B87B" w14:textId="77777777" w:rsidR="00754457" w:rsidRDefault="00754457" w:rsidP="00754457">
      <w:pPr>
        <w:pStyle w:val="Code"/>
      </w:pPr>
      <w:r>
        <w:t>}</w:t>
      </w:r>
    </w:p>
    <w:p w14:paraId="48D632F4" w14:textId="77777777" w:rsidR="00754457" w:rsidRDefault="00754457" w:rsidP="00754457">
      <w:pPr>
        <w:pStyle w:val="Code"/>
      </w:pPr>
    </w:p>
    <w:p w14:paraId="5C6DA69C" w14:textId="77777777" w:rsidR="00754457" w:rsidRDefault="00754457" w:rsidP="00754457">
      <w:pPr>
        <w:pStyle w:val="Code"/>
      </w:pPr>
      <w:r>
        <w:t>FiveGMMStatus ::= ENUMERATED</w:t>
      </w:r>
    </w:p>
    <w:p w14:paraId="759DA50E" w14:textId="77777777" w:rsidR="00754457" w:rsidRDefault="00754457" w:rsidP="00754457">
      <w:pPr>
        <w:pStyle w:val="Code"/>
      </w:pPr>
      <w:r>
        <w:t>{</w:t>
      </w:r>
    </w:p>
    <w:p w14:paraId="3BD209FD" w14:textId="77777777" w:rsidR="00754457" w:rsidRDefault="00754457" w:rsidP="00754457">
      <w:pPr>
        <w:pStyle w:val="Code"/>
      </w:pPr>
      <w:r>
        <w:t xml:space="preserve">    uE5GMMRegistered(1),</w:t>
      </w:r>
    </w:p>
    <w:p w14:paraId="03D60B27" w14:textId="77777777" w:rsidR="00754457" w:rsidRDefault="00754457" w:rsidP="00754457">
      <w:pPr>
        <w:pStyle w:val="Code"/>
      </w:pPr>
      <w:r>
        <w:t xml:space="preserve">    uENot5GMMRegistered(2)</w:t>
      </w:r>
    </w:p>
    <w:p w14:paraId="45767B49" w14:textId="77777777" w:rsidR="00754457" w:rsidRDefault="00754457" w:rsidP="00754457">
      <w:pPr>
        <w:pStyle w:val="Code"/>
      </w:pPr>
      <w:r>
        <w:t>}</w:t>
      </w:r>
    </w:p>
    <w:p w14:paraId="6D64681F" w14:textId="77777777" w:rsidR="00754457" w:rsidRDefault="00754457" w:rsidP="00754457">
      <w:pPr>
        <w:pStyle w:val="Code"/>
      </w:pPr>
    </w:p>
    <w:p w14:paraId="3FFB6DD7" w14:textId="77777777" w:rsidR="00754457" w:rsidRDefault="00754457" w:rsidP="00754457">
      <w:pPr>
        <w:pStyle w:val="CodeHeader"/>
      </w:pPr>
      <w:r>
        <w:t>-- ========================================</w:t>
      </w:r>
    </w:p>
    <w:p w14:paraId="2BB19F42" w14:textId="77777777" w:rsidR="00754457" w:rsidRDefault="00754457" w:rsidP="00754457">
      <w:pPr>
        <w:pStyle w:val="CodeHeader"/>
      </w:pPr>
      <w:r>
        <w:t>-- Separated Location Reporting definitions</w:t>
      </w:r>
    </w:p>
    <w:p w14:paraId="58376BC2" w14:textId="77777777" w:rsidR="00754457" w:rsidRDefault="00754457" w:rsidP="00754457">
      <w:pPr>
        <w:pStyle w:val="Code"/>
      </w:pPr>
      <w:r>
        <w:t>-- ========================================</w:t>
      </w:r>
    </w:p>
    <w:p w14:paraId="612DE7F0" w14:textId="77777777" w:rsidR="00754457" w:rsidRDefault="00754457" w:rsidP="00754457">
      <w:pPr>
        <w:pStyle w:val="Code"/>
      </w:pPr>
    </w:p>
    <w:p w14:paraId="3927C2B2" w14:textId="77777777" w:rsidR="00754457" w:rsidRDefault="00754457" w:rsidP="00754457">
      <w:pPr>
        <w:pStyle w:val="Code"/>
      </w:pPr>
      <w:r>
        <w:t>SeparatedLocationReporting ::= SEQUENCE</w:t>
      </w:r>
    </w:p>
    <w:p w14:paraId="4564FEB4" w14:textId="77777777" w:rsidR="00754457" w:rsidRDefault="00754457" w:rsidP="00754457">
      <w:pPr>
        <w:pStyle w:val="Code"/>
      </w:pPr>
      <w:r>
        <w:t>{</w:t>
      </w:r>
    </w:p>
    <w:p w14:paraId="4E8C29A3" w14:textId="77777777" w:rsidR="00754457" w:rsidRDefault="00754457" w:rsidP="00754457">
      <w:pPr>
        <w:pStyle w:val="Code"/>
      </w:pPr>
      <w:r>
        <w:t xml:space="preserve">    sUPI                        [1] SUPI,</w:t>
      </w:r>
    </w:p>
    <w:p w14:paraId="722641C8" w14:textId="77777777" w:rsidR="00754457" w:rsidRDefault="00754457" w:rsidP="00754457">
      <w:pPr>
        <w:pStyle w:val="Code"/>
      </w:pPr>
      <w:r>
        <w:t xml:space="preserve">    sUCI                        [2] SUCI OPTIONAL,</w:t>
      </w:r>
    </w:p>
    <w:p w14:paraId="40B68141" w14:textId="77777777" w:rsidR="00754457" w:rsidRDefault="00754457" w:rsidP="00754457">
      <w:pPr>
        <w:pStyle w:val="Code"/>
      </w:pPr>
      <w:r>
        <w:t xml:space="preserve">    pEI                         [3] PEI OPTIONAL,</w:t>
      </w:r>
    </w:p>
    <w:p w14:paraId="34896E29" w14:textId="77777777" w:rsidR="00754457" w:rsidRDefault="00754457" w:rsidP="00754457">
      <w:pPr>
        <w:pStyle w:val="Code"/>
      </w:pPr>
      <w:r>
        <w:t xml:space="preserve">    gPSI                        [4] GPSI OPTIONAL,</w:t>
      </w:r>
    </w:p>
    <w:p w14:paraId="1753E2AE" w14:textId="77777777" w:rsidR="00754457" w:rsidRDefault="00754457" w:rsidP="00754457">
      <w:pPr>
        <w:pStyle w:val="Code"/>
      </w:pPr>
      <w:r>
        <w:t xml:space="preserve">    gUTI                        [5] FiveGGUTI OPTIONAL,</w:t>
      </w:r>
    </w:p>
    <w:p w14:paraId="082BE124" w14:textId="77777777" w:rsidR="00754457" w:rsidRDefault="00754457" w:rsidP="00754457">
      <w:pPr>
        <w:pStyle w:val="Code"/>
      </w:pPr>
      <w:r>
        <w:t xml:space="preserve">    location                    [6] Location,</w:t>
      </w:r>
    </w:p>
    <w:p w14:paraId="1668D0D6" w14:textId="77777777" w:rsidR="00754457" w:rsidRDefault="00754457" w:rsidP="00754457">
      <w:pPr>
        <w:pStyle w:val="Code"/>
      </w:pPr>
      <w:r>
        <w:t xml:space="preserve">    non3GPPAccessEndpoint       [7] UEEndpointAddress OPTIONAL,</w:t>
      </w:r>
    </w:p>
    <w:p w14:paraId="4E206268" w14:textId="77777777" w:rsidR="00754457" w:rsidRDefault="00754457" w:rsidP="00754457">
      <w:pPr>
        <w:pStyle w:val="Code"/>
      </w:pPr>
      <w:r>
        <w:t xml:space="preserve">    rATType                     [8] RATType OPTIONAL</w:t>
      </w:r>
    </w:p>
    <w:p w14:paraId="4B6C0041" w14:textId="77777777" w:rsidR="00754457" w:rsidRDefault="00754457" w:rsidP="00754457">
      <w:pPr>
        <w:pStyle w:val="Code"/>
      </w:pPr>
      <w:r>
        <w:t>}</w:t>
      </w:r>
    </w:p>
    <w:p w14:paraId="09529A9A" w14:textId="77777777" w:rsidR="00754457" w:rsidRDefault="00754457" w:rsidP="00754457">
      <w:pPr>
        <w:pStyle w:val="Code"/>
      </w:pPr>
    </w:p>
    <w:p w14:paraId="4101C962" w14:textId="77777777" w:rsidR="00754457" w:rsidRDefault="00754457" w:rsidP="00754457">
      <w:pPr>
        <w:pStyle w:val="CodeHeader"/>
      </w:pPr>
      <w:r>
        <w:t>-- =================</w:t>
      </w:r>
    </w:p>
    <w:p w14:paraId="7C977A5B" w14:textId="77777777" w:rsidR="00754457" w:rsidRDefault="00754457" w:rsidP="00754457">
      <w:pPr>
        <w:pStyle w:val="CodeHeader"/>
      </w:pPr>
      <w:r>
        <w:t>-- Common Parameters</w:t>
      </w:r>
    </w:p>
    <w:p w14:paraId="5A3DF961" w14:textId="77777777" w:rsidR="00754457" w:rsidRDefault="00754457" w:rsidP="00754457">
      <w:pPr>
        <w:pStyle w:val="Code"/>
      </w:pPr>
      <w:r>
        <w:t>-- =================</w:t>
      </w:r>
    </w:p>
    <w:p w14:paraId="1694F60D" w14:textId="77777777" w:rsidR="00754457" w:rsidRDefault="00754457" w:rsidP="00754457">
      <w:pPr>
        <w:pStyle w:val="Code"/>
      </w:pPr>
    </w:p>
    <w:p w14:paraId="6BB01534" w14:textId="77777777" w:rsidR="00754457" w:rsidRDefault="00754457" w:rsidP="00754457">
      <w:pPr>
        <w:pStyle w:val="Code"/>
      </w:pPr>
      <w:r>
        <w:t>AccessType ::= ENUMERATED</w:t>
      </w:r>
    </w:p>
    <w:p w14:paraId="5D2A6CD7" w14:textId="77777777" w:rsidR="00754457" w:rsidRDefault="00754457" w:rsidP="00754457">
      <w:pPr>
        <w:pStyle w:val="Code"/>
      </w:pPr>
      <w:r>
        <w:t>{</w:t>
      </w:r>
    </w:p>
    <w:p w14:paraId="3F9E652C" w14:textId="77777777" w:rsidR="00754457" w:rsidRDefault="00754457" w:rsidP="00754457">
      <w:pPr>
        <w:pStyle w:val="Code"/>
      </w:pPr>
      <w:r>
        <w:t xml:space="preserve">    threeGPPAccess(1),</w:t>
      </w:r>
    </w:p>
    <w:p w14:paraId="3A9C267F" w14:textId="77777777" w:rsidR="00754457" w:rsidRDefault="00754457" w:rsidP="00754457">
      <w:pPr>
        <w:pStyle w:val="Code"/>
      </w:pPr>
      <w:r>
        <w:t xml:space="preserve">    nonThreeGPPAccess(2),</w:t>
      </w:r>
    </w:p>
    <w:p w14:paraId="137DA3FE" w14:textId="77777777" w:rsidR="00754457" w:rsidRDefault="00754457" w:rsidP="00754457">
      <w:pPr>
        <w:pStyle w:val="Code"/>
      </w:pPr>
      <w:r>
        <w:t xml:space="preserve">    threeGPPandNonThreeGPPAccess(3)</w:t>
      </w:r>
    </w:p>
    <w:p w14:paraId="5608F02F" w14:textId="77777777" w:rsidR="00754457" w:rsidRDefault="00754457" w:rsidP="00754457">
      <w:pPr>
        <w:pStyle w:val="Code"/>
      </w:pPr>
      <w:r>
        <w:t>}</w:t>
      </w:r>
    </w:p>
    <w:p w14:paraId="2FF31BA8" w14:textId="77777777" w:rsidR="00754457" w:rsidRDefault="00754457" w:rsidP="00754457">
      <w:pPr>
        <w:pStyle w:val="Code"/>
      </w:pPr>
    </w:p>
    <w:p w14:paraId="1C78DB0B" w14:textId="77777777" w:rsidR="00754457" w:rsidRDefault="00754457" w:rsidP="00754457">
      <w:pPr>
        <w:pStyle w:val="Code"/>
      </w:pPr>
      <w:r>
        <w:t>Direction ::= ENUMERATED</w:t>
      </w:r>
    </w:p>
    <w:p w14:paraId="6377F4C2" w14:textId="77777777" w:rsidR="00754457" w:rsidRDefault="00754457" w:rsidP="00754457">
      <w:pPr>
        <w:pStyle w:val="Code"/>
      </w:pPr>
      <w:r>
        <w:t>{</w:t>
      </w:r>
    </w:p>
    <w:p w14:paraId="0BF5A66C" w14:textId="77777777" w:rsidR="00754457" w:rsidRDefault="00754457" w:rsidP="00754457">
      <w:pPr>
        <w:pStyle w:val="Code"/>
      </w:pPr>
      <w:r>
        <w:t xml:space="preserve">    fromTarget(1),</w:t>
      </w:r>
    </w:p>
    <w:p w14:paraId="69FE3EF2" w14:textId="77777777" w:rsidR="00754457" w:rsidRDefault="00754457" w:rsidP="00754457">
      <w:pPr>
        <w:pStyle w:val="Code"/>
      </w:pPr>
      <w:r>
        <w:t xml:space="preserve">    toTarget(2)</w:t>
      </w:r>
    </w:p>
    <w:p w14:paraId="59C1AF37" w14:textId="77777777" w:rsidR="00754457" w:rsidRDefault="00754457" w:rsidP="00754457">
      <w:pPr>
        <w:pStyle w:val="Code"/>
      </w:pPr>
      <w:r>
        <w:t>}</w:t>
      </w:r>
    </w:p>
    <w:p w14:paraId="766BC0FF" w14:textId="77777777" w:rsidR="00754457" w:rsidRDefault="00754457" w:rsidP="00754457">
      <w:pPr>
        <w:pStyle w:val="Code"/>
      </w:pPr>
    </w:p>
    <w:p w14:paraId="1ED7E5AF" w14:textId="77777777" w:rsidR="00754457" w:rsidRDefault="00754457" w:rsidP="00754457">
      <w:pPr>
        <w:pStyle w:val="Code"/>
      </w:pPr>
      <w:r>
        <w:t>DNN ::= UTF8String</w:t>
      </w:r>
    </w:p>
    <w:p w14:paraId="5B93258B" w14:textId="77777777" w:rsidR="00754457" w:rsidRDefault="00754457" w:rsidP="00754457">
      <w:pPr>
        <w:pStyle w:val="Code"/>
      </w:pPr>
    </w:p>
    <w:p w14:paraId="37141D76" w14:textId="77777777" w:rsidR="00754457" w:rsidRDefault="00754457" w:rsidP="00754457">
      <w:pPr>
        <w:pStyle w:val="Code"/>
      </w:pPr>
      <w:r>
        <w:t>E164Number ::= NumericString (SIZE(1..15))</w:t>
      </w:r>
    </w:p>
    <w:p w14:paraId="19BB1B26" w14:textId="77777777" w:rsidR="00754457" w:rsidRDefault="00754457" w:rsidP="00754457">
      <w:pPr>
        <w:pStyle w:val="Code"/>
      </w:pPr>
    </w:p>
    <w:p w14:paraId="3A0D4E22" w14:textId="77777777" w:rsidR="00754457" w:rsidRDefault="00754457" w:rsidP="00754457">
      <w:pPr>
        <w:pStyle w:val="Code"/>
      </w:pPr>
      <w:r>
        <w:t>EmailAddress ::= UTF8String</w:t>
      </w:r>
    </w:p>
    <w:p w14:paraId="2B7B3336" w14:textId="77777777" w:rsidR="00754457" w:rsidRDefault="00754457" w:rsidP="00754457">
      <w:pPr>
        <w:pStyle w:val="Code"/>
      </w:pPr>
    </w:p>
    <w:p w14:paraId="306875AF" w14:textId="77777777" w:rsidR="00754457" w:rsidRDefault="00754457" w:rsidP="00754457">
      <w:pPr>
        <w:pStyle w:val="Code"/>
      </w:pPr>
      <w:r>
        <w:t>EUI64 ::= OCTET STRING (SIZE(8))</w:t>
      </w:r>
    </w:p>
    <w:p w14:paraId="327796F6" w14:textId="77777777" w:rsidR="00754457" w:rsidRDefault="00754457" w:rsidP="00754457">
      <w:pPr>
        <w:pStyle w:val="Code"/>
      </w:pPr>
    </w:p>
    <w:p w14:paraId="30E733C9" w14:textId="77777777" w:rsidR="00754457" w:rsidRDefault="00754457" w:rsidP="00754457">
      <w:pPr>
        <w:pStyle w:val="Code"/>
      </w:pPr>
      <w:r>
        <w:t>FiveGGUTI ::= SEQUENCE</w:t>
      </w:r>
    </w:p>
    <w:p w14:paraId="30BA6662" w14:textId="77777777" w:rsidR="00754457" w:rsidRDefault="00754457" w:rsidP="00754457">
      <w:pPr>
        <w:pStyle w:val="Code"/>
      </w:pPr>
      <w:r>
        <w:t>{</w:t>
      </w:r>
    </w:p>
    <w:p w14:paraId="79F69890" w14:textId="77777777" w:rsidR="00754457" w:rsidRDefault="00754457" w:rsidP="00754457">
      <w:pPr>
        <w:pStyle w:val="Code"/>
      </w:pPr>
      <w:r>
        <w:t xml:space="preserve">    mCC         [1] MCC,</w:t>
      </w:r>
    </w:p>
    <w:p w14:paraId="0447B9C9" w14:textId="77777777" w:rsidR="00754457" w:rsidRDefault="00754457" w:rsidP="00754457">
      <w:pPr>
        <w:pStyle w:val="Code"/>
      </w:pPr>
      <w:r>
        <w:t xml:space="preserve">    mNC         [2] MNC,</w:t>
      </w:r>
    </w:p>
    <w:p w14:paraId="4EAF1608" w14:textId="77777777" w:rsidR="00754457" w:rsidRDefault="00754457" w:rsidP="00754457">
      <w:pPr>
        <w:pStyle w:val="Code"/>
      </w:pPr>
      <w:r>
        <w:t xml:space="preserve">    aMFRegionID [3] AMFRegionID,</w:t>
      </w:r>
    </w:p>
    <w:p w14:paraId="2DED0BB9" w14:textId="77777777" w:rsidR="00754457" w:rsidRDefault="00754457" w:rsidP="00754457">
      <w:pPr>
        <w:pStyle w:val="Code"/>
      </w:pPr>
      <w:r>
        <w:t xml:space="preserve">    aMFSetID    [4] AMFSetID,</w:t>
      </w:r>
    </w:p>
    <w:p w14:paraId="79E77160" w14:textId="77777777" w:rsidR="00754457" w:rsidRDefault="00754457" w:rsidP="00754457">
      <w:pPr>
        <w:pStyle w:val="Code"/>
      </w:pPr>
      <w:r>
        <w:t xml:space="preserve">    aMFPointer  [5] AMFPointer,</w:t>
      </w:r>
    </w:p>
    <w:p w14:paraId="3EF5606B" w14:textId="77777777" w:rsidR="00754457" w:rsidRDefault="00754457" w:rsidP="00754457">
      <w:pPr>
        <w:pStyle w:val="Code"/>
      </w:pPr>
      <w:r>
        <w:t xml:space="preserve">    fiveGTMSI   [6] FiveGTMSI</w:t>
      </w:r>
    </w:p>
    <w:p w14:paraId="6680BC1D" w14:textId="77777777" w:rsidR="00754457" w:rsidRDefault="00754457" w:rsidP="00754457">
      <w:pPr>
        <w:pStyle w:val="Code"/>
      </w:pPr>
      <w:r>
        <w:t>}</w:t>
      </w:r>
    </w:p>
    <w:p w14:paraId="73BD9D2B" w14:textId="77777777" w:rsidR="00754457" w:rsidRDefault="00754457" w:rsidP="00754457">
      <w:pPr>
        <w:pStyle w:val="Code"/>
      </w:pPr>
    </w:p>
    <w:p w14:paraId="4C436565" w14:textId="77777777" w:rsidR="00754457" w:rsidRDefault="00754457" w:rsidP="00754457">
      <w:pPr>
        <w:pStyle w:val="Code"/>
      </w:pPr>
      <w:r>
        <w:t>FiveGMMCause ::= INTEGER (0..255)</w:t>
      </w:r>
    </w:p>
    <w:p w14:paraId="5095A763" w14:textId="77777777" w:rsidR="00754457" w:rsidRDefault="00754457" w:rsidP="00754457">
      <w:pPr>
        <w:pStyle w:val="Code"/>
      </w:pPr>
    </w:p>
    <w:p w14:paraId="184356B0" w14:textId="77777777" w:rsidR="00754457" w:rsidRDefault="00754457" w:rsidP="00754457">
      <w:pPr>
        <w:pStyle w:val="Code"/>
      </w:pPr>
      <w:r>
        <w:t>FiveGSMRequestType ::= ENUMERATED</w:t>
      </w:r>
    </w:p>
    <w:p w14:paraId="6A61499E" w14:textId="77777777" w:rsidR="00754457" w:rsidRDefault="00754457" w:rsidP="00754457">
      <w:pPr>
        <w:pStyle w:val="Code"/>
      </w:pPr>
      <w:r>
        <w:t>{</w:t>
      </w:r>
    </w:p>
    <w:p w14:paraId="31522EA1" w14:textId="77777777" w:rsidR="00754457" w:rsidRDefault="00754457" w:rsidP="00754457">
      <w:pPr>
        <w:pStyle w:val="Code"/>
      </w:pPr>
      <w:r>
        <w:t xml:space="preserve">    initialRequest(1),</w:t>
      </w:r>
    </w:p>
    <w:p w14:paraId="38D3B679" w14:textId="77777777" w:rsidR="00754457" w:rsidRDefault="00754457" w:rsidP="00754457">
      <w:pPr>
        <w:pStyle w:val="Code"/>
      </w:pPr>
      <w:r>
        <w:t xml:space="preserve">    existingPDUSession(2),</w:t>
      </w:r>
    </w:p>
    <w:p w14:paraId="2D0C0D96" w14:textId="77777777" w:rsidR="00754457" w:rsidRDefault="00754457" w:rsidP="00754457">
      <w:pPr>
        <w:pStyle w:val="Code"/>
      </w:pPr>
      <w:r>
        <w:t xml:space="preserve">    initialEmergencyRequest(3),</w:t>
      </w:r>
    </w:p>
    <w:p w14:paraId="4271EDDD" w14:textId="77777777" w:rsidR="00754457" w:rsidRDefault="00754457" w:rsidP="00754457">
      <w:pPr>
        <w:pStyle w:val="Code"/>
      </w:pPr>
      <w:r>
        <w:t xml:space="preserve">    existingEmergencyPDUSession(4),</w:t>
      </w:r>
    </w:p>
    <w:p w14:paraId="27BEFDDF" w14:textId="77777777" w:rsidR="00754457" w:rsidRDefault="00754457" w:rsidP="00754457">
      <w:pPr>
        <w:pStyle w:val="Code"/>
      </w:pPr>
      <w:r>
        <w:t xml:space="preserve">    modificationRequest(5),</w:t>
      </w:r>
    </w:p>
    <w:p w14:paraId="651E0B88" w14:textId="77777777" w:rsidR="00754457" w:rsidRDefault="00754457" w:rsidP="00754457">
      <w:pPr>
        <w:pStyle w:val="Code"/>
      </w:pPr>
      <w:r>
        <w:t xml:space="preserve">    reserved(6),</w:t>
      </w:r>
    </w:p>
    <w:p w14:paraId="4CAD5119" w14:textId="77777777" w:rsidR="00754457" w:rsidRDefault="00754457" w:rsidP="00754457">
      <w:pPr>
        <w:pStyle w:val="Code"/>
      </w:pPr>
      <w:r>
        <w:t xml:space="preserve">    mAPDURequest(7)</w:t>
      </w:r>
    </w:p>
    <w:p w14:paraId="300D0D1E" w14:textId="77777777" w:rsidR="00754457" w:rsidRDefault="00754457" w:rsidP="00754457">
      <w:pPr>
        <w:pStyle w:val="Code"/>
      </w:pPr>
      <w:r>
        <w:t>}</w:t>
      </w:r>
    </w:p>
    <w:p w14:paraId="7FBCF3FD" w14:textId="77777777" w:rsidR="00754457" w:rsidRDefault="00754457" w:rsidP="00754457">
      <w:pPr>
        <w:pStyle w:val="Code"/>
      </w:pPr>
    </w:p>
    <w:p w14:paraId="0EE924AD" w14:textId="77777777" w:rsidR="00754457" w:rsidRDefault="00754457" w:rsidP="00754457">
      <w:pPr>
        <w:pStyle w:val="Code"/>
      </w:pPr>
      <w:r>
        <w:t>FiveGSMCause ::= INTEGER (0..255)</w:t>
      </w:r>
    </w:p>
    <w:p w14:paraId="2130CCC1" w14:textId="77777777" w:rsidR="00754457" w:rsidRDefault="00754457" w:rsidP="00754457">
      <w:pPr>
        <w:pStyle w:val="Code"/>
      </w:pPr>
    </w:p>
    <w:p w14:paraId="682BBBA9" w14:textId="77777777" w:rsidR="00754457" w:rsidRDefault="00754457" w:rsidP="00754457">
      <w:pPr>
        <w:pStyle w:val="Code"/>
      </w:pPr>
      <w:r>
        <w:t>FiveGTMSI ::= INTEGER (0..4294967295)</w:t>
      </w:r>
    </w:p>
    <w:p w14:paraId="70CB4165" w14:textId="77777777" w:rsidR="00754457" w:rsidRDefault="00754457" w:rsidP="00754457">
      <w:pPr>
        <w:pStyle w:val="Code"/>
      </w:pPr>
    </w:p>
    <w:p w14:paraId="4098BB53" w14:textId="77777777" w:rsidR="00754457" w:rsidRDefault="00754457" w:rsidP="00754457">
      <w:pPr>
        <w:pStyle w:val="Code"/>
      </w:pPr>
      <w:r>
        <w:t>FTEID ::= SEQUENCE</w:t>
      </w:r>
    </w:p>
    <w:p w14:paraId="3E572DE7" w14:textId="77777777" w:rsidR="00754457" w:rsidRDefault="00754457" w:rsidP="00754457">
      <w:pPr>
        <w:pStyle w:val="Code"/>
      </w:pPr>
      <w:r>
        <w:t>{</w:t>
      </w:r>
    </w:p>
    <w:p w14:paraId="3188CD16" w14:textId="77777777" w:rsidR="00754457" w:rsidRDefault="00754457" w:rsidP="00754457">
      <w:pPr>
        <w:pStyle w:val="Code"/>
      </w:pPr>
      <w:r>
        <w:t xml:space="preserve">    tEID        [1] INTEGER (0.. 4294967295),</w:t>
      </w:r>
    </w:p>
    <w:p w14:paraId="68309A7C" w14:textId="77777777" w:rsidR="00754457" w:rsidRDefault="00754457" w:rsidP="00754457">
      <w:pPr>
        <w:pStyle w:val="Code"/>
      </w:pPr>
      <w:r>
        <w:t xml:space="preserve">    iPv4Address [2] IPv4Address OPTIONAL,</w:t>
      </w:r>
    </w:p>
    <w:p w14:paraId="2BA36A8E" w14:textId="77777777" w:rsidR="00754457" w:rsidRDefault="00754457" w:rsidP="00754457">
      <w:pPr>
        <w:pStyle w:val="Code"/>
      </w:pPr>
      <w:r>
        <w:t xml:space="preserve">    iPv6Address [3] IPv6Address OPTIONAL</w:t>
      </w:r>
    </w:p>
    <w:p w14:paraId="373B8574" w14:textId="77777777" w:rsidR="00754457" w:rsidRDefault="00754457" w:rsidP="00754457">
      <w:pPr>
        <w:pStyle w:val="Code"/>
      </w:pPr>
      <w:r>
        <w:t>}</w:t>
      </w:r>
    </w:p>
    <w:p w14:paraId="017B9201" w14:textId="77777777" w:rsidR="00754457" w:rsidRDefault="00754457" w:rsidP="00754457">
      <w:pPr>
        <w:pStyle w:val="Code"/>
      </w:pPr>
    </w:p>
    <w:p w14:paraId="7C9CE230" w14:textId="77777777" w:rsidR="00754457" w:rsidRDefault="00754457" w:rsidP="00754457">
      <w:pPr>
        <w:pStyle w:val="Code"/>
      </w:pPr>
      <w:r>
        <w:t>GPSI ::= CHOICE</w:t>
      </w:r>
    </w:p>
    <w:p w14:paraId="299E43A0" w14:textId="77777777" w:rsidR="00754457" w:rsidRDefault="00754457" w:rsidP="00754457">
      <w:pPr>
        <w:pStyle w:val="Code"/>
      </w:pPr>
      <w:r>
        <w:t>{</w:t>
      </w:r>
    </w:p>
    <w:p w14:paraId="37951DA1" w14:textId="77777777" w:rsidR="00754457" w:rsidRDefault="00754457" w:rsidP="00754457">
      <w:pPr>
        <w:pStyle w:val="Code"/>
      </w:pPr>
      <w:r>
        <w:t xml:space="preserve">    mSISDN      [1] MSISDN,</w:t>
      </w:r>
    </w:p>
    <w:p w14:paraId="6E9E6E6B" w14:textId="77777777" w:rsidR="00754457" w:rsidRDefault="00754457" w:rsidP="00754457">
      <w:pPr>
        <w:pStyle w:val="Code"/>
      </w:pPr>
      <w:r>
        <w:t xml:space="preserve">    nAI         [2] NAI</w:t>
      </w:r>
    </w:p>
    <w:p w14:paraId="4EFF0345" w14:textId="77777777" w:rsidR="00754457" w:rsidRDefault="00754457" w:rsidP="00754457">
      <w:pPr>
        <w:pStyle w:val="Code"/>
      </w:pPr>
      <w:r>
        <w:t>}</w:t>
      </w:r>
    </w:p>
    <w:p w14:paraId="282D4669" w14:textId="77777777" w:rsidR="00754457" w:rsidRDefault="00754457" w:rsidP="00754457">
      <w:pPr>
        <w:pStyle w:val="Code"/>
      </w:pPr>
    </w:p>
    <w:p w14:paraId="6BF2E38A" w14:textId="77777777" w:rsidR="00754457" w:rsidRDefault="00754457" w:rsidP="00754457">
      <w:pPr>
        <w:pStyle w:val="Code"/>
      </w:pPr>
      <w:r>
        <w:t>GUAMI ::= SEQUENCE</w:t>
      </w:r>
    </w:p>
    <w:p w14:paraId="60100437" w14:textId="77777777" w:rsidR="00754457" w:rsidRDefault="00754457" w:rsidP="00754457">
      <w:pPr>
        <w:pStyle w:val="Code"/>
      </w:pPr>
      <w:r>
        <w:t>{</w:t>
      </w:r>
    </w:p>
    <w:p w14:paraId="617E9F26" w14:textId="77777777" w:rsidR="00754457" w:rsidRDefault="00754457" w:rsidP="00754457">
      <w:pPr>
        <w:pStyle w:val="Code"/>
      </w:pPr>
      <w:r>
        <w:t xml:space="preserve">    aMFID       [1] AMFID,</w:t>
      </w:r>
    </w:p>
    <w:p w14:paraId="51AC6798" w14:textId="77777777" w:rsidR="00754457" w:rsidRDefault="00754457" w:rsidP="00754457">
      <w:pPr>
        <w:pStyle w:val="Code"/>
      </w:pPr>
      <w:r>
        <w:t xml:space="preserve">    pLMNID      [2] PLMNID</w:t>
      </w:r>
    </w:p>
    <w:p w14:paraId="5E0F168C" w14:textId="77777777" w:rsidR="00754457" w:rsidRDefault="00754457" w:rsidP="00754457">
      <w:pPr>
        <w:pStyle w:val="Code"/>
      </w:pPr>
      <w:r>
        <w:t>}</w:t>
      </w:r>
    </w:p>
    <w:p w14:paraId="03E0DB05" w14:textId="77777777" w:rsidR="00754457" w:rsidRDefault="00754457" w:rsidP="00754457">
      <w:pPr>
        <w:pStyle w:val="Code"/>
      </w:pPr>
    </w:p>
    <w:p w14:paraId="643F0058" w14:textId="77777777" w:rsidR="00754457" w:rsidRDefault="00754457" w:rsidP="00754457">
      <w:pPr>
        <w:pStyle w:val="Code"/>
      </w:pPr>
      <w:r>
        <w:t>GUMMEI ::= SEQUENCE</w:t>
      </w:r>
    </w:p>
    <w:p w14:paraId="5FFD0C47" w14:textId="77777777" w:rsidR="00754457" w:rsidRDefault="00754457" w:rsidP="00754457">
      <w:pPr>
        <w:pStyle w:val="Code"/>
      </w:pPr>
      <w:r>
        <w:t>{</w:t>
      </w:r>
    </w:p>
    <w:p w14:paraId="09CCF79B" w14:textId="77777777" w:rsidR="00754457" w:rsidRDefault="00754457" w:rsidP="00754457">
      <w:pPr>
        <w:pStyle w:val="Code"/>
      </w:pPr>
      <w:r>
        <w:t xml:space="preserve">    mMEID       [1] MMEID,</w:t>
      </w:r>
    </w:p>
    <w:p w14:paraId="1743B9CC" w14:textId="77777777" w:rsidR="00754457" w:rsidRDefault="00754457" w:rsidP="00754457">
      <w:pPr>
        <w:pStyle w:val="Code"/>
      </w:pPr>
      <w:r>
        <w:t xml:space="preserve">    mCC         [2] MCC,</w:t>
      </w:r>
    </w:p>
    <w:p w14:paraId="1C3B7B56" w14:textId="77777777" w:rsidR="00754457" w:rsidRDefault="00754457" w:rsidP="00754457">
      <w:pPr>
        <w:pStyle w:val="Code"/>
      </w:pPr>
      <w:r>
        <w:t xml:space="preserve">    mNC         [3] MNC</w:t>
      </w:r>
    </w:p>
    <w:p w14:paraId="30F75CDF" w14:textId="77777777" w:rsidR="00754457" w:rsidRDefault="00754457" w:rsidP="00754457">
      <w:pPr>
        <w:pStyle w:val="Code"/>
      </w:pPr>
      <w:r>
        <w:t>}</w:t>
      </w:r>
    </w:p>
    <w:p w14:paraId="1CB2AD8E" w14:textId="77777777" w:rsidR="00754457" w:rsidRDefault="00754457" w:rsidP="00754457">
      <w:pPr>
        <w:pStyle w:val="Code"/>
      </w:pPr>
    </w:p>
    <w:p w14:paraId="0DB8F290" w14:textId="77777777" w:rsidR="00754457" w:rsidRDefault="00754457" w:rsidP="00754457">
      <w:pPr>
        <w:pStyle w:val="Code"/>
      </w:pPr>
      <w:r>
        <w:t>GUTI ::= SEQUENCE</w:t>
      </w:r>
    </w:p>
    <w:p w14:paraId="0B3E26DA" w14:textId="77777777" w:rsidR="00754457" w:rsidRDefault="00754457" w:rsidP="00754457">
      <w:pPr>
        <w:pStyle w:val="Code"/>
      </w:pPr>
      <w:r>
        <w:t>{</w:t>
      </w:r>
    </w:p>
    <w:p w14:paraId="6A6536EF" w14:textId="77777777" w:rsidR="00754457" w:rsidRDefault="00754457" w:rsidP="00754457">
      <w:pPr>
        <w:pStyle w:val="Code"/>
      </w:pPr>
      <w:r>
        <w:t xml:space="preserve">    mCC          [1] MCC,</w:t>
      </w:r>
    </w:p>
    <w:p w14:paraId="47F96270" w14:textId="77777777" w:rsidR="00754457" w:rsidRDefault="00754457" w:rsidP="00754457">
      <w:pPr>
        <w:pStyle w:val="Code"/>
      </w:pPr>
      <w:r>
        <w:t xml:space="preserve">    mNC          [2] MNC,</w:t>
      </w:r>
    </w:p>
    <w:p w14:paraId="454246F1" w14:textId="77777777" w:rsidR="00754457" w:rsidRDefault="00754457" w:rsidP="00754457">
      <w:pPr>
        <w:pStyle w:val="Code"/>
      </w:pPr>
      <w:r>
        <w:t xml:space="preserve">    mMEGroupID   [3] MMEGroupID,</w:t>
      </w:r>
    </w:p>
    <w:p w14:paraId="1AA866BE" w14:textId="77777777" w:rsidR="00754457" w:rsidRDefault="00754457" w:rsidP="00754457">
      <w:pPr>
        <w:pStyle w:val="Code"/>
      </w:pPr>
      <w:r>
        <w:t xml:space="preserve">    mMECode      [4] MMECode,</w:t>
      </w:r>
    </w:p>
    <w:p w14:paraId="497A3CAC" w14:textId="77777777" w:rsidR="00754457" w:rsidRDefault="00754457" w:rsidP="00754457">
      <w:pPr>
        <w:pStyle w:val="Code"/>
      </w:pPr>
      <w:r>
        <w:t xml:space="preserve">    mTMSI        [5] TMSI</w:t>
      </w:r>
    </w:p>
    <w:p w14:paraId="71766E6B" w14:textId="77777777" w:rsidR="00754457" w:rsidRDefault="00754457" w:rsidP="00754457">
      <w:pPr>
        <w:pStyle w:val="Code"/>
      </w:pPr>
      <w:r>
        <w:t>}</w:t>
      </w:r>
    </w:p>
    <w:p w14:paraId="6776FA33" w14:textId="77777777" w:rsidR="00754457" w:rsidRDefault="00754457" w:rsidP="00754457">
      <w:pPr>
        <w:pStyle w:val="Code"/>
      </w:pPr>
    </w:p>
    <w:p w14:paraId="5A697621" w14:textId="77777777" w:rsidR="00754457" w:rsidRDefault="00754457" w:rsidP="00754457">
      <w:pPr>
        <w:pStyle w:val="Code"/>
      </w:pPr>
      <w:r>
        <w:t>HomeNetworkPublicKeyID ::= OCTET STRING</w:t>
      </w:r>
    </w:p>
    <w:p w14:paraId="1AE5B6A5" w14:textId="77777777" w:rsidR="00754457" w:rsidRDefault="00754457" w:rsidP="00754457">
      <w:pPr>
        <w:pStyle w:val="Code"/>
      </w:pPr>
    </w:p>
    <w:p w14:paraId="799C8592" w14:textId="77777777" w:rsidR="00754457" w:rsidRDefault="00754457" w:rsidP="00754457">
      <w:pPr>
        <w:pStyle w:val="Code"/>
      </w:pPr>
      <w:r>
        <w:t>HSMFURI ::= UTF8String</w:t>
      </w:r>
    </w:p>
    <w:p w14:paraId="04BD23A2" w14:textId="77777777" w:rsidR="00754457" w:rsidRDefault="00754457" w:rsidP="00754457">
      <w:pPr>
        <w:pStyle w:val="Code"/>
      </w:pPr>
    </w:p>
    <w:p w14:paraId="670CBF69" w14:textId="77777777" w:rsidR="00754457" w:rsidRDefault="00754457" w:rsidP="00754457">
      <w:pPr>
        <w:pStyle w:val="Code"/>
      </w:pPr>
      <w:r>
        <w:t>IMEI ::= NumericString (SIZE(14))</w:t>
      </w:r>
    </w:p>
    <w:p w14:paraId="6F181CDF" w14:textId="77777777" w:rsidR="00754457" w:rsidRDefault="00754457" w:rsidP="00754457">
      <w:pPr>
        <w:pStyle w:val="Code"/>
      </w:pPr>
    </w:p>
    <w:p w14:paraId="0B188F46" w14:textId="77777777" w:rsidR="00754457" w:rsidRDefault="00754457" w:rsidP="00754457">
      <w:pPr>
        <w:pStyle w:val="Code"/>
      </w:pPr>
      <w:r>
        <w:t>IMEISV ::= NumericString (SIZE(16))</w:t>
      </w:r>
    </w:p>
    <w:p w14:paraId="483D3870" w14:textId="77777777" w:rsidR="00754457" w:rsidRDefault="00754457" w:rsidP="00754457">
      <w:pPr>
        <w:pStyle w:val="Code"/>
      </w:pPr>
    </w:p>
    <w:p w14:paraId="6FAAE984" w14:textId="77777777" w:rsidR="00754457" w:rsidRDefault="00754457" w:rsidP="00754457">
      <w:pPr>
        <w:pStyle w:val="Code"/>
      </w:pPr>
      <w:r>
        <w:t>IMPI ::= NAI</w:t>
      </w:r>
    </w:p>
    <w:p w14:paraId="0ACD5C13" w14:textId="77777777" w:rsidR="00754457" w:rsidRDefault="00754457" w:rsidP="00754457">
      <w:pPr>
        <w:pStyle w:val="Code"/>
      </w:pPr>
    </w:p>
    <w:p w14:paraId="035206C5" w14:textId="77777777" w:rsidR="00754457" w:rsidRDefault="00754457" w:rsidP="00754457">
      <w:pPr>
        <w:pStyle w:val="Code"/>
      </w:pPr>
      <w:r>
        <w:t>IMPU ::= CHOICE</w:t>
      </w:r>
    </w:p>
    <w:p w14:paraId="7CDA5A13" w14:textId="77777777" w:rsidR="00754457" w:rsidRDefault="00754457" w:rsidP="00754457">
      <w:pPr>
        <w:pStyle w:val="Code"/>
      </w:pPr>
      <w:r>
        <w:t>{</w:t>
      </w:r>
    </w:p>
    <w:p w14:paraId="5FBE990B" w14:textId="77777777" w:rsidR="00754457" w:rsidRDefault="00754457" w:rsidP="00754457">
      <w:pPr>
        <w:pStyle w:val="Code"/>
      </w:pPr>
      <w:r>
        <w:t xml:space="preserve">    sIPURI [1] SIPURI,</w:t>
      </w:r>
    </w:p>
    <w:p w14:paraId="2E021B6E" w14:textId="77777777" w:rsidR="00754457" w:rsidRDefault="00754457" w:rsidP="00754457">
      <w:pPr>
        <w:pStyle w:val="Code"/>
      </w:pPr>
      <w:r>
        <w:t xml:space="preserve">    tELURI [2] TELURI</w:t>
      </w:r>
    </w:p>
    <w:p w14:paraId="21E31C09" w14:textId="77777777" w:rsidR="00754457" w:rsidRDefault="00754457" w:rsidP="00754457">
      <w:pPr>
        <w:pStyle w:val="Code"/>
      </w:pPr>
      <w:r>
        <w:t>}</w:t>
      </w:r>
    </w:p>
    <w:p w14:paraId="20B74D47" w14:textId="77777777" w:rsidR="00754457" w:rsidRDefault="00754457" w:rsidP="00754457">
      <w:pPr>
        <w:pStyle w:val="Code"/>
      </w:pPr>
    </w:p>
    <w:p w14:paraId="331C65A0" w14:textId="77777777" w:rsidR="00754457" w:rsidRDefault="00754457" w:rsidP="00754457">
      <w:pPr>
        <w:pStyle w:val="Code"/>
      </w:pPr>
      <w:r>
        <w:t>IMSI ::= NumericString (SIZE(6..15))</w:t>
      </w:r>
    </w:p>
    <w:p w14:paraId="637373E1" w14:textId="77777777" w:rsidR="00754457" w:rsidRDefault="00754457" w:rsidP="00754457">
      <w:pPr>
        <w:pStyle w:val="Code"/>
      </w:pPr>
    </w:p>
    <w:p w14:paraId="5F3166E3" w14:textId="77777777" w:rsidR="00754457" w:rsidRDefault="00754457" w:rsidP="00754457">
      <w:pPr>
        <w:pStyle w:val="Code"/>
      </w:pPr>
      <w:r>
        <w:t>Initiator ::= ENUMERATED</w:t>
      </w:r>
    </w:p>
    <w:p w14:paraId="0544FEBD" w14:textId="77777777" w:rsidR="00754457" w:rsidRDefault="00754457" w:rsidP="00754457">
      <w:pPr>
        <w:pStyle w:val="Code"/>
      </w:pPr>
      <w:r>
        <w:t>{</w:t>
      </w:r>
    </w:p>
    <w:p w14:paraId="42ED5E32" w14:textId="77777777" w:rsidR="00754457" w:rsidRDefault="00754457" w:rsidP="00754457">
      <w:pPr>
        <w:pStyle w:val="Code"/>
      </w:pPr>
      <w:r>
        <w:t xml:space="preserve">    uE(1),</w:t>
      </w:r>
    </w:p>
    <w:p w14:paraId="27436D39" w14:textId="77777777" w:rsidR="00754457" w:rsidRDefault="00754457" w:rsidP="00754457">
      <w:pPr>
        <w:pStyle w:val="Code"/>
      </w:pPr>
      <w:r>
        <w:t xml:space="preserve">    network(2),</w:t>
      </w:r>
    </w:p>
    <w:p w14:paraId="60C1DB01" w14:textId="77777777" w:rsidR="00754457" w:rsidRDefault="00754457" w:rsidP="00754457">
      <w:pPr>
        <w:pStyle w:val="Code"/>
      </w:pPr>
      <w:r>
        <w:t xml:space="preserve">    unknown(3)</w:t>
      </w:r>
    </w:p>
    <w:p w14:paraId="07FB9127" w14:textId="77777777" w:rsidR="00754457" w:rsidRDefault="00754457" w:rsidP="00754457">
      <w:pPr>
        <w:pStyle w:val="Code"/>
      </w:pPr>
      <w:r>
        <w:t>}</w:t>
      </w:r>
    </w:p>
    <w:p w14:paraId="58FC4C33" w14:textId="77777777" w:rsidR="00754457" w:rsidRDefault="00754457" w:rsidP="00754457">
      <w:pPr>
        <w:pStyle w:val="Code"/>
      </w:pPr>
    </w:p>
    <w:p w14:paraId="620421DC" w14:textId="77777777" w:rsidR="00754457" w:rsidRDefault="00754457" w:rsidP="00754457">
      <w:pPr>
        <w:pStyle w:val="Code"/>
      </w:pPr>
      <w:r>
        <w:t>IPAddress ::= CHOICE</w:t>
      </w:r>
    </w:p>
    <w:p w14:paraId="5393CCE3" w14:textId="77777777" w:rsidR="00754457" w:rsidRDefault="00754457" w:rsidP="00754457">
      <w:pPr>
        <w:pStyle w:val="Code"/>
      </w:pPr>
      <w:r>
        <w:t>{</w:t>
      </w:r>
    </w:p>
    <w:p w14:paraId="682803BE" w14:textId="77777777" w:rsidR="00754457" w:rsidRDefault="00754457" w:rsidP="00754457">
      <w:pPr>
        <w:pStyle w:val="Code"/>
      </w:pPr>
      <w:r>
        <w:t xml:space="preserve">    iPv4Address [1] IPv4Address,</w:t>
      </w:r>
    </w:p>
    <w:p w14:paraId="622483B6" w14:textId="77777777" w:rsidR="00754457" w:rsidRDefault="00754457" w:rsidP="00754457">
      <w:pPr>
        <w:pStyle w:val="Code"/>
      </w:pPr>
      <w:r>
        <w:t xml:space="preserve">    iPv6Address [2] IPv6Address</w:t>
      </w:r>
    </w:p>
    <w:p w14:paraId="2DDDC857" w14:textId="77777777" w:rsidR="00754457" w:rsidRDefault="00754457" w:rsidP="00754457">
      <w:pPr>
        <w:pStyle w:val="Code"/>
      </w:pPr>
      <w:r>
        <w:t>}</w:t>
      </w:r>
    </w:p>
    <w:p w14:paraId="305B88AC" w14:textId="77777777" w:rsidR="00754457" w:rsidRDefault="00754457" w:rsidP="00754457">
      <w:pPr>
        <w:pStyle w:val="Code"/>
      </w:pPr>
    </w:p>
    <w:p w14:paraId="42970ADF" w14:textId="77777777" w:rsidR="00754457" w:rsidRDefault="00754457" w:rsidP="00754457">
      <w:pPr>
        <w:pStyle w:val="Code"/>
      </w:pPr>
      <w:r>
        <w:t>IPv4Address ::= OCTET STRING (SIZE(4))</w:t>
      </w:r>
    </w:p>
    <w:p w14:paraId="3788E56E" w14:textId="77777777" w:rsidR="00754457" w:rsidRDefault="00754457" w:rsidP="00754457">
      <w:pPr>
        <w:pStyle w:val="Code"/>
      </w:pPr>
    </w:p>
    <w:p w14:paraId="19D66D54" w14:textId="77777777" w:rsidR="00754457" w:rsidRDefault="00754457" w:rsidP="00754457">
      <w:pPr>
        <w:pStyle w:val="Code"/>
      </w:pPr>
      <w:r>
        <w:t>IPv6Address ::= OCTET STRING (SIZE(16))</w:t>
      </w:r>
    </w:p>
    <w:p w14:paraId="522CE41D" w14:textId="77777777" w:rsidR="00754457" w:rsidRDefault="00754457" w:rsidP="00754457">
      <w:pPr>
        <w:pStyle w:val="Code"/>
      </w:pPr>
    </w:p>
    <w:p w14:paraId="1F381A02" w14:textId="77777777" w:rsidR="00754457" w:rsidRDefault="00754457" w:rsidP="00754457">
      <w:pPr>
        <w:pStyle w:val="Code"/>
      </w:pPr>
      <w:r>
        <w:t>IPv6FlowLabel ::= INTEGER(0..1048575)</w:t>
      </w:r>
    </w:p>
    <w:p w14:paraId="464A80AA" w14:textId="77777777" w:rsidR="00754457" w:rsidRDefault="00754457" w:rsidP="00754457">
      <w:pPr>
        <w:pStyle w:val="Code"/>
      </w:pPr>
    </w:p>
    <w:p w14:paraId="3336CD9B" w14:textId="77777777" w:rsidR="00754457" w:rsidRDefault="00754457" w:rsidP="00754457">
      <w:pPr>
        <w:pStyle w:val="Code"/>
      </w:pPr>
      <w:r>
        <w:t>MACAddress ::= OCTET STRING (SIZE(6))</w:t>
      </w:r>
    </w:p>
    <w:p w14:paraId="587A7099" w14:textId="77777777" w:rsidR="00754457" w:rsidRDefault="00754457" w:rsidP="00754457">
      <w:pPr>
        <w:pStyle w:val="Code"/>
      </w:pPr>
    </w:p>
    <w:p w14:paraId="6C3E8DBF" w14:textId="77777777" w:rsidR="00754457" w:rsidRDefault="00754457" w:rsidP="00754457">
      <w:pPr>
        <w:pStyle w:val="Code"/>
      </w:pPr>
      <w:r>
        <w:t>MACRestrictionIndicator ::= ENUMERATED</w:t>
      </w:r>
    </w:p>
    <w:p w14:paraId="36D0D55E" w14:textId="77777777" w:rsidR="00754457" w:rsidRDefault="00754457" w:rsidP="00754457">
      <w:pPr>
        <w:pStyle w:val="Code"/>
      </w:pPr>
      <w:r>
        <w:t>{</w:t>
      </w:r>
    </w:p>
    <w:p w14:paraId="04965018" w14:textId="77777777" w:rsidR="00754457" w:rsidRDefault="00754457" w:rsidP="00754457">
      <w:pPr>
        <w:pStyle w:val="Code"/>
      </w:pPr>
      <w:r>
        <w:t xml:space="preserve">    noResrictions(1),</w:t>
      </w:r>
    </w:p>
    <w:p w14:paraId="158B4D23" w14:textId="77777777" w:rsidR="00754457" w:rsidRDefault="00754457" w:rsidP="00754457">
      <w:pPr>
        <w:pStyle w:val="Code"/>
      </w:pPr>
      <w:r>
        <w:t xml:space="preserve">    mACAddressNotUseableAsEquipmentIdentifier(2),</w:t>
      </w:r>
    </w:p>
    <w:p w14:paraId="1C1AF5D5" w14:textId="77777777" w:rsidR="00754457" w:rsidRDefault="00754457" w:rsidP="00754457">
      <w:pPr>
        <w:pStyle w:val="Code"/>
      </w:pPr>
      <w:r>
        <w:t xml:space="preserve">    unknown(3)</w:t>
      </w:r>
    </w:p>
    <w:p w14:paraId="5155B61C" w14:textId="77777777" w:rsidR="00754457" w:rsidRDefault="00754457" w:rsidP="00754457">
      <w:pPr>
        <w:pStyle w:val="Code"/>
      </w:pPr>
      <w:r>
        <w:t>}</w:t>
      </w:r>
    </w:p>
    <w:p w14:paraId="60381FD2" w14:textId="77777777" w:rsidR="00754457" w:rsidRDefault="00754457" w:rsidP="00754457">
      <w:pPr>
        <w:pStyle w:val="Code"/>
      </w:pPr>
    </w:p>
    <w:p w14:paraId="64299859" w14:textId="77777777" w:rsidR="00754457" w:rsidRDefault="00754457" w:rsidP="00754457">
      <w:pPr>
        <w:pStyle w:val="Code"/>
      </w:pPr>
      <w:r>
        <w:t>MCC ::= NumericString (SIZE(3))</w:t>
      </w:r>
    </w:p>
    <w:p w14:paraId="2AC67F1A" w14:textId="77777777" w:rsidR="00754457" w:rsidRDefault="00754457" w:rsidP="00754457">
      <w:pPr>
        <w:pStyle w:val="Code"/>
      </w:pPr>
    </w:p>
    <w:p w14:paraId="1C06CA16" w14:textId="77777777" w:rsidR="00754457" w:rsidRDefault="00754457" w:rsidP="00754457">
      <w:pPr>
        <w:pStyle w:val="Code"/>
      </w:pPr>
      <w:r>
        <w:t>MNC ::= NumericString (SIZE(2..3))</w:t>
      </w:r>
    </w:p>
    <w:p w14:paraId="4B8365F7" w14:textId="77777777" w:rsidR="00754457" w:rsidRDefault="00754457" w:rsidP="00754457">
      <w:pPr>
        <w:pStyle w:val="Code"/>
      </w:pPr>
    </w:p>
    <w:p w14:paraId="0AEB8282" w14:textId="77777777" w:rsidR="00754457" w:rsidRDefault="00754457" w:rsidP="00754457">
      <w:pPr>
        <w:pStyle w:val="Code"/>
      </w:pPr>
      <w:r>
        <w:t>MMEID ::= SEQUENCE</w:t>
      </w:r>
    </w:p>
    <w:p w14:paraId="07FA7D89" w14:textId="77777777" w:rsidR="00754457" w:rsidRDefault="00754457" w:rsidP="00754457">
      <w:pPr>
        <w:pStyle w:val="Code"/>
      </w:pPr>
      <w:r>
        <w:t>{</w:t>
      </w:r>
    </w:p>
    <w:p w14:paraId="2FAEAF1C" w14:textId="77777777" w:rsidR="00754457" w:rsidRDefault="00754457" w:rsidP="00754457">
      <w:pPr>
        <w:pStyle w:val="Code"/>
      </w:pPr>
      <w:r>
        <w:t xml:space="preserve">    mMEGI       [1] MMEGI,</w:t>
      </w:r>
    </w:p>
    <w:p w14:paraId="5B80A3CE" w14:textId="77777777" w:rsidR="00754457" w:rsidRDefault="00754457" w:rsidP="00754457">
      <w:pPr>
        <w:pStyle w:val="Code"/>
      </w:pPr>
      <w:r>
        <w:t xml:space="preserve">    mMEC        [2] MMEC</w:t>
      </w:r>
    </w:p>
    <w:p w14:paraId="7118FF7B" w14:textId="77777777" w:rsidR="00754457" w:rsidRDefault="00754457" w:rsidP="00754457">
      <w:pPr>
        <w:pStyle w:val="Code"/>
      </w:pPr>
      <w:r>
        <w:t>}</w:t>
      </w:r>
    </w:p>
    <w:p w14:paraId="670E163B" w14:textId="77777777" w:rsidR="00754457" w:rsidRDefault="00754457" w:rsidP="00754457">
      <w:pPr>
        <w:pStyle w:val="Code"/>
      </w:pPr>
    </w:p>
    <w:p w14:paraId="2277BBB6" w14:textId="77777777" w:rsidR="00754457" w:rsidRDefault="00754457" w:rsidP="00754457">
      <w:pPr>
        <w:pStyle w:val="Code"/>
      </w:pPr>
      <w:r>
        <w:t>MMEC ::= NumericString</w:t>
      </w:r>
    </w:p>
    <w:p w14:paraId="66690CA2" w14:textId="77777777" w:rsidR="00754457" w:rsidRDefault="00754457" w:rsidP="00754457">
      <w:pPr>
        <w:pStyle w:val="Code"/>
      </w:pPr>
    </w:p>
    <w:p w14:paraId="671682AF" w14:textId="77777777" w:rsidR="00754457" w:rsidRDefault="00754457" w:rsidP="00754457">
      <w:pPr>
        <w:pStyle w:val="Code"/>
      </w:pPr>
      <w:r>
        <w:t>MMEGI ::= NumericString</w:t>
      </w:r>
    </w:p>
    <w:p w14:paraId="65A059A0" w14:textId="77777777" w:rsidR="00754457" w:rsidRDefault="00754457" w:rsidP="00754457">
      <w:pPr>
        <w:pStyle w:val="Code"/>
      </w:pPr>
    </w:p>
    <w:p w14:paraId="539B3819" w14:textId="77777777" w:rsidR="00754457" w:rsidRDefault="00754457" w:rsidP="00754457">
      <w:pPr>
        <w:pStyle w:val="Code"/>
      </w:pPr>
      <w:r>
        <w:t>MSISDN ::= NumericString (SIZE(1..15))</w:t>
      </w:r>
    </w:p>
    <w:p w14:paraId="04C40348" w14:textId="77777777" w:rsidR="00754457" w:rsidRDefault="00754457" w:rsidP="00754457">
      <w:pPr>
        <w:pStyle w:val="Code"/>
      </w:pPr>
    </w:p>
    <w:p w14:paraId="6EBE9FB8" w14:textId="77777777" w:rsidR="00754457" w:rsidRDefault="00754457" w:rsidP="00754457">
      <w:pPr>
        <w:pStyle w:val="Code"/>
      </w:pPr>
      <w:r>
        <w:t>NAI ::= UTF8String</w:t>
      </w:r>
    </w:p>
    <w:p w14:paraId="22024963" w14:textId="77777777" w:rsidR="00754457" w:rsidRDefault="00754457" w:rsidP="00754457">
      <w:pPr>
        <w:pStyle w:val="Code"/>
      </w:pPr>
    </w:p>
    <w:p w14:paraId="4CC61209" w14:textId="77777777" w:rsidR="00754457" w:rsidRDefault="00754457" w:rsidP="00754457">
      <w:pPr>
        <w:pStyle w:val="Code"/>
      </w:pPr>
      <w:r>
        <w:t>NextLayerProtocol ::= INTEGER(0..255)</w:t>
      </w:r>
    </w:p>
    <w:p w14:paraId="65AED083" w14:textId="77777777" w:rsidR="00754457" w:rsidRDefault="00754457" w:rsidP="00754457">
      <w:pPr>
        <w:pStyle w:val="Code"/>
      </w:pPr>
    </w:p>
    <w:p w14:paraId="7E822B58" w14:textId="77777777" w:rsidR="00754457" w:rsidRDefault="00754457" w:rsidP="00754457">
      <w:pPr>
        <w:pStyle w:val="Code"/>
      </w:pPr>
      <w:r>
        <w:t>NonLocalID ::= ENUMERATED</w:t>
      </w:r>
    </w:p>
    <w:p w14:paraId="62C5D58A" w14:textId="77777777" w:rsidR="00754457" w:rsidRDefault="00754457" w:rsidP="00754457">
      <w:pPr>
        <w:pStyle w:val="Code"/>
      </w:pPr>
      <w:r>
        <w:t>{</w:t>
      </w:r>
    </w:p>
    <w:p w14:paraId="5A9DF1AA" w14:textId="77777777" w:rsidR="00754457" w:rsidRDefault="00754457" w:rsidP="00754457">
      <w:pPr>
        <w:pStyle w:val="Code"/>
      </w:pPr>
      <w:r>
        <w:t xml:space="preserve">    local(1),</w:t>
      </w:r>
    </w:p>
    <w:p w14:paraId="784CDB20" w14:textId="77777777" w:rsidR="00754457" w:rsidRDefault="00754457" w:rsidP="00754457">
      <w:pPr>
        <w:pStyle w:val="Code"/>
      </w:pPr>
      <w:r>
        <w:t xml:space="preserve">    nonLocal(2)</w:t>
      </w:r>
    </w:p>
    <w:p w14:paraId="377F48B2" w14:textId="77777777" w:rsidR="00754457" w:rsidRDefault="00754457" w:rsidP="00754457">
      <w:pPr>
        <w:pStyle w:val="Code"/>
      </w:pPr>
      <w:r>
        <w:t>}</w:t>
      </w:r>
    </w:p>
    <w:p w14:paraId="2914A810" w14:textId="77777777" w:rsidR="00754457" w:rsidRDefault="00754457" w:rsidP="00754457">
      <w:pPr>
        <w:pStyle w:val="Code"/>
      </w:pPr>
    </w:p>
    <w:p w14:paraId="188027A9" w14:textId="77777777" w:rsidR="00754457" w:rsidRDefault="00754457" w:rsidP="00754457">
      <w:pPr>
        <w:pStyle w:val="Code"/>
      </w:pPr>
      <w:r>
        <w:t>NonIMEISVPEI ::= CHOICE</w:t>
      </w:r>
    </w:p>
    <w:p w14:paraId="077E3A91" w14:textId="77777777" w:rsidR="00754457" w:rsidRDefault="00754457" w:rsidP="00754457">
      <w:pPr>
        <w:pStyle w:val="Code"/>
      </w:pPr>
      <w:r>
        <w:t>{</w:t>
      </w:r>
    </w:p>
    <w:p w14:paraId="10997AAF" w14:textId="77777777" w:rsidR="00754457" w:rsidRDefault="00754457" w:rsidP="00754457">
      <w:pPr>
        <w:pStyle w:val="Code"/>
      </w:pPr>
      <w:r>
        <w:t xml:space="preserve">    mACAddress [1] MACAddress</w:t>
      </w:r>
    </w:p>
    <w:p w14:paraId="6B045347" w14:textId="77777777" w:rsidR="00754457" w:rsidRDefault="00754457" w:rsidP="00754457">
      <w:pPr>
        <w:pStyle w:val="Code"/>
      </w:pPr>
      <w:r>
        <w:t>}</w:t>
      </w:r>
    </w:p>
    <w:p w14:paraId="1FFBC47B" w14:textId="77777777" w:rsidR="00754457" w:rsidRDefault="00754457" w:rsidP="00754457">
      <w:pPr>
        <w:pStyle w:val="Code"/>
      </w:pPr>
    </w:p>
    <w:p w14:paraId="18AD5590" w14:textId="77777777" w:rsidR="00754457" w:rsidRDefault="00754457" w:rsidP="00754457">
      <w:pPr>
        <w:pStyle w:val="Code"/>
      </w:pPr>
      <w:r>
        <w:t>NSSAI ::= SEQUENCE OF SNSSAI</w:t>
      </w:r>
    </w:p>
    <w:p w14:paraId="4CB8359A" w14:textId="77777777" w:rsidR="00754457" w:rsidRDefault="00754457" w:rsidP="00754457">
      <w:pPr>
        <w:pStyle w:val="Code"/>
      </w:pPr>
    </w:p>
    <w:p w14:paraId="51ED28F0" w14:textId="77777777" w:rsidR="00754457" w:rsidRDefault="00754457" w:rsidP="00754457">
      <w:pPr>
        <w:pStyle w:val="Code"/>
      </w:pPr>
      <w:r>
        <w:t>PLMNID ::= SEQUENCE</w:t>
      </w:r>
    </w:p>
    <w:p w14:paraId="124870C8" w14:textId="77777777" w:rsidR="00754457" w:rsidRDefault="00754457" w:rsidP="00754457">
      <w:pPr>
        <w:pStyle w:val="Code"/>
      </w:pPr>
      <w:r>
        <w:t>{</w:t>
      </w:r>
    </w:p>
    <w:p w14:paraId="001B6A39" w14:textId="77777777" w:rsidR="00754457" w:rsidRDefault="00754457" w:rsidP="00754457">
      <w:pPr>
        <w:pStyle w:val="Code"/>
      </w:pPr>
      <w:r>
        <w:t xml:space="preserve">    mCC [1] MCC,</w:t>
      </w:r>
    </w:p>
    <w:p w14:paraId="36C6BDB6" w14:textId="77777777" w:rsidR="00754457" w:rsidRDefault="00754457" w:rsidP="00754457">
      <w:pPr>
        <w:pStyle w:val="Code"/>
      </w:pPr>
      <w:r>
        <w:t xml:space="preserve">    mNC [2] MNC</w:t>
      </w:r>
    </w:p>
    <w:p w14:paraId="0168C105" w14:textId="77777777" w:rsidR="00754457" w:rsidRDefault="00754457" w:rsidP="00754457">
      <w:pPr>
        <w:pStyle w:val="Code"/>
      </w:pPr>
      <w:r>
        <w:t>}</w:t>
      </w:r>
    </w:p>
    <w:p w14:paraId="2AC18CC6" w14:textId="77777777" w:rsidR="00754457" w:rsidRDefault="00754457" w:rsidP="00754457">
      <w:pPr>
        <w:pStyle w:val="Code"/>
      </w:pPr>
    </w:p>
    <w:p w14:paraId="5E4244FF" w14:textId="77777777" w:rsidR="00754457" w:rsidRDefault="00754457" w:rsidP="00754457">
      <w:pPr>
        <w:pStyle w:val="Code"/>
      </w:pPr>
      <w:r>
        <w:t>PDUSessionID ::= INTEGER (0..255)</w:t>
      </w:r>
    </w:p>
    <w:p w14:paraId="2F5DD167" w14:textId="77777777" w:rsidR="00754457" w:rsidRDefault="00754457" w:rsidP="00754457">
      <w:pPr>
        <w:pStyle w:val="Code"/>
      </w:pPr>
    </w:p>
    <w:p w14:paraId="3D3727A5" w14:textId="77777777" w:rsidR="00754457" w:rsidRDefault="00754457" w:rsidP="00754457">
      <w:pPr>
        <w:pStyle w:val="Code"/>
      </w:pPr>
      <w:r>
        <w:t>PDUSessionType ::= ENUMERATED</w:t>
      </w:r>
    </w:p>
    <w:p w14:paraId="07F8CCDF" w14:textId="77777777" w:rsidR="00754457" w:rsidRDefault="00754457" w:rsidP="00754457">
      <w:pPr>
        <w:pStyle w:val="Code"/>
      </w:pPr>
      <w:r>
        <w:t>{</w:t>
      </w:r>
    </w:p>
    <w:p w14:paraId="6ED83803" w14:textId="77777777" w:rsidR="00754457" w:rsidRDefault="00754457" w:rsidP="00754457">
      <w:pPr>
        <w:pStyle w:val="Code"/>
      </w:pPr>
      <w:r>
        <w:t xml:space="preserve">    iPv4(1),</w:t>
      </w:r>
    </w:p>
    <w:p w14:paraId="77E9C359" w14:textId="77777777" w:rsidR="00754457" w:rsidRDefault="00754457" w:rsidP="00754457">
      <w:pPr>
        <w:pStyle w:val="Code"/>
      </w:pPr>
      <w:r>
        <w:t xml:space="preserve">    iPv6(2),</w:t>
      </w:r>
    </w:p>
    <w:p w14:paraId="5DF81BB3" w14:textId="77777777" w:rsidR="00754457" w:rsidRDefault="00754457" w:rsidP="00754457">
      <w:pPr>
        <w:pStyle w:val="Code"/>
      </w:pPr>
      <w:r>
        <w:t xml:space="preserve">    iPv4v6(3),</w:t>
      </w:r>
    </w:p>
    <w:p w14:paraId="124B914D" w14:textId="77777777" w:rsidR="00754457" w:rsidRDefault="00754457" w:rsidP="00754457">
      <w:pPr>
        <w:pStyle w:val="Code"/>
      </w:pPr>
      <w:r>
        <w:t xml:space="preserve">    unstructured(4),</w:t>
      </w:r>
    </w:p>
    <w:p w14:paraId="7811E054" w14:textId="77777777" w:rsidR="00754457" w:rsidRDefault="00754457" w:rsidP="00754457">
      <w:pPr>
        <w:pStyle w:val="Code"/>
      </w:pPr>
      <w:r>
        <w:t xml:space="preserve">    ethernet(5)</w:t>
      </w:r>
    </w:p>
    <w:p w14:paraId="60D800E8" w14:textId="77777777" w:rsidR="00754457" w:rsidRDefault="00754457" w:rsidP="00754457">
      <w:pPr>
        <w:pStyle w:val="Code"/>
      </w:pPr>
      <w:r>
        <w:t>}</w:t>
      </w:r>
    </w:p>
    <w:p w14:paraId="59A7B100" w14:textId="77777777" w:rsidR="00754457" w:rsidRDefault="00754457" w:rsidP="00754457">
      <w:pPr>
        <w:pStyle w:val="Code"/>
      </w:pPr>
    </w:p>
    <w:p w14:paraId="113E3C59" w14:textId="77777777" w:rsidR="00754457" w:rsidRDefault="00754457" w:rsidP="00754457">
      <w:pPr>
        <w:pStyle w:val="Code"/>
      </w:pPr>
      <w:r>
        <w:t>PEI ::= CHOICE</w:t>
      </w:r>
    </w:p>
    <w:p w14:paraId="1B9DD2AA" w14:textId="77777777" w:rsidR="00754457" w:rsidRDefault="00754457" w:rsidP="00754457">
      <w:pPr>
        <w:pStyle w:val="Code"/>
      </w:pPr>
      <w:r>
        <w:t>{</w:t>
      </w:r>
    </w:p>
    <w:p w14:paraId="10A77D4E" w14:textId="77777777" w:rsidR="00754457" w:rsidRDefault="00754457" w:rsidP="00754457">
      <w:pPr>
        <w:pStyle w:val="Code"/>
      </w:pPr>
      <w:r>
        <w:t xml:space="preserve">    iMEI        [1] IMEI,</w:t>
      </w:r>
    </w:p>
    <w:p w14:paraId="047EDFFF" w14:textId="77777777" w:rsidR="00754457" w:rsidRDefault="00754457" w:rsidP="00754457">
      <w:pPr>
        <w:pStyle w:val="Code"/>
      </w:pPr>
      <w:r>
        <w:t xml:space="preserve">    iMEISV      [2] IMEISV,</w:t>
      </w:r>
    </w:p>
    <w:p w14:paraId="1263F821" w14:textId="77777777" w:rsidR="00754457" w:rsidRDefault="00754457" w:rsidP="00754457">
      <w:pPr>
        <w:pStyle w:val="Code"/>
      </w:pPr>
      <w:r>
        <w:t xml:space="preserve">    mACAddress  [3] MACAddress,</w:t>
      </w:r>
    </w:p>
    <w:p w14:paraId="2032D033" w14:textId="77777777" w:rsidR="00754457" w:rsidRDefault="00754457" w:rsidP="00754457">
      <w:pPr>
        <w:pStyle w:val="Code"/>
      </w:pPr>
      <w:r>
        <w:t xml:space="preserve">    eUI64       [4] EUI64</w:t>
      </w:r>
    </w:p>
    <w:p w14:paraId="5869EF92" w14:textId="77777777" w:rsidR="00754457" w:rsidRDefault="00754457" w:rsidP="00754457">
      <w:pPr>
        <w:pStyle w:val="Code"/>
      </w:pPr>
      <w:r>
        <w:t>}</w:t>
      </w:r>
    </w:p>
    <w:p w14:paraId="731892F8" w14:textId="77777777" w:rsidR="00754457" w:rsidRDefault="00754457" w:rsidP="00754457">
      <w:pPr>
        <w:pStyle w:val="Code"/>
      </w:pPr>
    </w:p>
    <w:p w14:paraId="10CB399F" w14:textId="77777777" w:rsidR="00754457" w:rsidRDefault="00754457" w:rsidP="00754457">
      <w:pPr>
        <w:pStyle w:val="Code"/>
      </w:pPr>
      <w:r>
        <w:t>PortNumber ::= INTEGER(0..65535)</w:t>
      </w:r>
    </w:p>
    <w:p w14:paraId="5F6E303F" w14:textId="77777777" w:rsidR="00754457" w:rsidRDefault="00754457" w:rsidP="00754457">
      <w:pPr>
        <w:pStyle w:val="Code"/>
      </w:pPr>
    </w:p>
    <w:p w14:paraId="213DD687" w14:textId="77777777" w:rsidR="00754457" w:rsidRDefault="00754457" w:rsidP="00754457">
      <w:pPr>
        <w:pStyle w:val="Code"/>
      </w:pPr>
      <w:r>
        <w:t>ProtectionSchemeID ::= INTEGER (0..15)</w:t>
      </w:r>
    </w:p>
    <w:p w14:paraId="5C5BB343" w14:textId="77777777" w:rsidR="00754457" w:rsidRDefault="00754457" w:rsidP="00754457">
      <w:pPr>
        <w:pStyle w:val="Code"/>
      </w:pPr>
    </w:p>
    <w:p w14:paraId="44F8F059" w14:textId="77777777" w:rsidR="00754457" w:rsidRDefault="00754457" w:rsidP="00754457">
      <w:pPr>
        <w:pStyle w:val="Code"/>
      </w:pPr>
      <w:r>
        <w:t>RATType ::= ENUMERATED</w:t>
      </w:r>
    </w:p>
    <w:p w14:paraId="1D296C76" w14:textId="77777777" w:rsidR="00754457" w:rsidRDefault="00754457" w:rsidP="00754457">
      <w:pPr>
        <w:pStyle w:val="Code"/>
      </w:pPr>
      <w:r>
        <w:t>{</w:t>
      </w:r>
    </w:p>
    <w:p w14:paraId="5932B472" w14:textId="77777777" w:rsidR="00754457" w:rsidRDefault="00754457" w:rsidP="00754457">
      <w:pPr>
        <w:pStyle w:val="Code"/>
      </w:pPr>
      <w:r>
        <w:t xml:space="preserve">    nR(1),</w:t>
      </w:r>
    </w:p>
    <w:p w14:paraId="0941617E" w14:textId="77777777" w:rsidR="00754457" w:rsidRDefault="00754457" w:rsidP="00754457">
      <w:pPr>
        <w:pStyle w:val="Code"/>
      </w:pPr>
      <w:r>
        <w:t xml:space="preserve">    eUTRA(2),</w:t>
      </w:r>
    </w:p>
    <w:p w14:paraId="2C45DDB7" w14:textId="77777777" w:rsidR="00754457" w:rsidRDefault="00754457" w:rsidP="00754457">
      <w:pPr>
        <w:pStyle w:val="Code"/>
      </w:pPr>
      <w:r>
        <w:t xml:space="preserve">    wLAN(3),</w:t>
      </w:r>
    </w:p>
    <w:p w14:paraId="0F577F23" w14:textId="77777777" w:rsidR="00754457" w:rsidRDefault="00754457" w:rsidP="00754457">
      <w:pPr>
        <w:pStyle w:val="Code"/>
      </w:pPr>
      <w:r>
        <w:t xml:space="preserve">    virtual(4),</w:t>
      </w:r>
    </w:p>
    <w:p w14:paraId="2AB52A66" w14:textId="77777777" w:rsidR="00754457" w:rsidRDefault="00754457" w:rsidP="00754457">
      <w:pPr>
        <w:pStyle w:val="Code"/>
      </w:pPr>
      <w:r>
        <w:t xml:space="preserve">    nBIOT(5),</w:t>
      </w:r>
    </w:p>
    <w:p w14:paraId="032845E1" w14:textId="77777777" w:rsidR="00754457" w:rsidRDefault="00754457" w:rsidP="00754457">
      <w:pPr>
        <w:pStyle w:val="Code"/>
      </w:pPr>
      <w:r>
        <w:t xml:space="preserve">    wireline(6),</w:t>
      </w:r>
    </w:p>
    <w:p w14:paraId="3B0D6C68" w14:textId="77777777" w:rsidR="00754457" w:rsidRDefault="00754457" w:rsidP="00754457">
      <w:pPr>
        <w:pStyle w:val="Code"/>
      </w:pPr>
      <w:r>
        <w:t xml:space="preserve">    wirelineCable(7),</w:t>
      </w:r>
    </w:p>
    <w:p w14:paraId="0D0496F2" w14:textId="77777777" w:rsidR="00754457" w:rsidRDefault="00754457" w:rsidP="00754457">
      <w:pPr>
        <w:pStyle w:val="Code"/>
      </w:pPr>
      <w:r>
        <w:t xml:space="preserve">    wirelineBBF(8),</w:t>
      </w:r>
    </w:p>
    <w:p w14:paraId="041F7F22" w14:textId="77777777" w:rsidR="00754457" w:rsidRDefault="00754457" w:rsidP="00754457">
      <w:pPr>
        <w:pStyle w:val="Code"/>
      </w:pPr>
      <w:r>
        <w:t xml:space="preserve">    lTEM(9),</w:t>
      </w:r>
    </w:p>
    <w:p w14:paraId="475CFE30" w14:textId="77777777" w:rsidR="00754457" w:rsidRDefault="00754457" w:rsidP="00754457">
      <w:pPr>
        <w:pStyle w:val="Code"/>
      </w:pPr>
      <w:r>
        <w:t xml:space="preserve">    nRU(10),</w:t>
      </w:r>
    </w:p>
    <w:p w14:paraId="5590522D" w14:textId="77777777" w:rsidR="00754457" w:rsidRDefault="00754457" w:rsidP="00754457">
      <w:pPr>
        <w:pStyle w:val="Code"/>
      </w:pPr>
      <w:r>
        <w:t xml:space="preserve">    eUTRAU(11),</w:t>
      </w:r>
    </w:p>
    <w:p w14:paraId="1CAD60EA" w14:textId="77777777" w:rsidR="00754457" w:rsidRDefault="00754457" w:rsidP="00754457">
      <w:pPr>
        <w:pStyle w:val="Code"/>
      </w:pPr>
      <w:r>
        <w:t xml:space="preserve">    trustedN3GA(12),</w:t>
      </w:r>
    </w:p>
    <w:p w14:paraId="426BBF4F" w14:textId="77777777" w:rsidR="00754457" w:rsidRDefault="00754457" w:rsidP="00754457">
      <w:pPr>
        <w:pStyle w:val="Code"/>
      </w:pPr>
      <w:r>
        <w:t xml:space="preserve">    trustedWLAN(13),</w:t>
      </w:r>
    </w:p>
    <w:p w14:paraId="3A970C6C" w14:textId="77777777" w:rsidR="00754457" w:rsidRDefault="00754457" w:rsidP="00754457">
      <w:pPr>
        <w:pStyle w:val="Code"/>
      </w:pPr>
      <w:r>
        <w:t xml:space="preserve">    uTRA(14),</w:t>
      </w:r>
    </w:p>
    <w:p w14:paraId="4FC45317" w14:textId="77777777" w:rsidR="00754457" w:rsidRDefault="00754457" w:rsidP="00754457">
      <w:pPr>
        <w:pStyle w:val="Code"/>
      </w:pPr>
      <w:r>
        <w:t xml:space="preserve">    gERA(15)</w:t>
      </w:r>
    </w:p>
    <w:p w14:paraId="39B47A9D" w14:textId="77777777" w:rsidR="00754457" w:rsidRDefault="00754457" w:rsidP="00754457">
      <w:pPr>
        <w:pStyle w:val="Code"/>
      </w:pPr>
      <w:r>
        <w:t>}</w:t>
      </w:r>
    </w:p>
    <w:p w14:paraId="5BD0AA08" w14:textId="77777777" w:rsidR="00754457" w:rsidRDefault="00754457" w:rsidP="00754457">
      <w:pPr>
        <w:pStyle w:val="Code"/>
      </w:pPr>
    </w:p>
    <w:p w14:paraId="6F17DC4E" w14:textId="77777777" w:rsidR="00754457" w:rsidRDefault="00754457" w:rsidP="00754457">
      <w:pPr>
        <w:pStyle w:val="Code"/>
      </w:pPr>
      <w:r>
        <w:t>RejectedNSSAI ::= SEQUENCE OF RejectedSNSSAI</w:t>
      </w:r>
    </w:p>
    <w:p w14:paraId="016B8FA8" w14:textId="77777777" w:rsidR="00754457" w:rsidRDefault="00754457" w:rsidP="00754457">
      <w:pPr>
        <w:pStyle w:val="Code"/>
      </w:pPr>
    </w:p>
    <w:p w14:paraId="1672C220" w14:textId="77777777" w:rsidR="00754457" w:rsidRDefault="00754457" w:rsidP="00754457">
      <w:pPr>
        <w:pStyle w:val="Code"/>
      </w:pPr>
      <w:r>
        <w:t>RejectedSNSSAI ::= SEQUENCE</w:t>
      </w:r>
    </w:p>
    <w:p w14:paraId="4B8E11E7" w14:textId="77777777" w:rsidR="00754457" w:rsidRDefault="00754457" w:rsidP="00754457">
      <w:pPr>
        <w:pStyle w:val="Code"/>
      </w:pPr>
      <w:r>
        <w:t>{</w:t>
      </w:r>
    </w:p>
    <w:p w14:paraId="2451ACD0" w14:textId="77777777" w:rsidR="00754457" w:rsidRDefault="00754457" w:rsidP="00754457">
      <w:pPr>
        <w:pStyle w:val="Code"/>
      </w:pPr>
      <w:r>
        <w:t xml:space="preserve">    causeValue  [1] RejectedSliceCauseValue,</w:t>
      </w:r>
    </w:p>
    <w:p w14:paraId="6C5F7A48" w14:textId="77777777" w:rsidR="00754457" w:rsidRDefault="00754457" w:rsidP="00754457">
      <w:pPr>
        <w:pStyle w:val="Code"/>
      </w:pPr>
      <w:r>
        <w:t xml:space="preserve">    sNSSAI      [2] SNSSAI</w:t>
      </w:r>
    </w:p>
    <w:p w14:paraId="25E30A61" w14:textId="77777777" w:rsidR="00754457" w:rsidRDefault="00754457" w:rsidP="00754457">
      <w:pPr>
        <w:pStyle w:val="Code"/>
      </w:pPr>
      <w:r>
        <w:t>}</w:t>
      </w:r>
    </w:p>
    <w:p w14:paraId="1211E636" w14:textId="77777777" w:rsidR="00754457" w:rsidRDefault="00754457" w:rsidP="00754457">
      <w:pPr>
        <w:pStyle w:val="Code"/>
      </w:pPr>
    </w:p>
    <w:p w14:paraId="53B95738" w14:textId="77777777" w:rsidR="00754457" w:rsidRDefault="00754457" w:rsidP="00754457">
      <w:pPr>
        <w:pStyle w:val="Code"/>
      </w:pPr>
      <w:r>
        <w:t>RejectedSliceCauseValue ::= INTEGER (0..255)</w:t>
      </w:r>
    </w:p>
    <w:p w14:paraId="0853E2A1" w14:textId="77777777" w:rsidR="00754457" w:rsidRDefault="00754457" w:rsidP="00754457">
      <w:pPr>
        <w:pStyle w:val="Code"/>
      </w:pPr>
    </w:p>
    <w:p w14:paraId="1529E174" w14:textId="77777777" w:rsidR="00754457" w:rsidRDefault="00754457" w:rsidP="00754457">
      <w:pPr>
        <w:pStyle w:val="Code"/>
      </w:pPr>
      <w:r>
        <w:t>ReRegRequiredIndicator ::= ENUMERATED</w:t>
      </w:r>
    </w:p>
    <w:p w14:paraId="02BAE401" w14:textId="77777777" w:rsidR="00754457" w:rsidRDefault="00754457" w:rsidP="00754457">
      <w:pPr>
        <w:pStyle w:val="Code"/>
      </w:pPr>
      <w:r>
        <w:t>{</w:t>
      </w:r>
    </w:p>
    <w:p w14:paraId="56C9AB11" w14:textId="77777777" w:rsidR="00754457" w:rsidRDefault="00754457" w:rsidP="00754457">
      <w:pPr>
        <w:pStyle w:val="Code"/>
      </w:pPr>
      <w:r>
        <w:t xml:space="preserve">    reRegistrationRequired(1),</w:t>
      </w:r>
    </w:p>
    <w:p w14:paraId="11B48791" w14:textId="77777777" w:rsidR="00754457" w:rsidRDefault="00754457" w:rsidP="00754457">
      <w:pPr>
        <w:pStyle w:val="Code"/>
      </w:pPr>
      <w:r>
        <w:t xml:space="preserve">    reRegistrationNotRequired(2)</w:t>
      </w:r>
    </w:p>
    <w:p w14:paraId="55C18EBB" w14:textId="77777777" w:rsidR="00754457" w:rsidRDefault="00754457" w:rsidP="00754457">
      <w:pPr>
        <w:pStyle w:val="Code"/>
      </w:pPr>
      <w:r>
        <w:t>}</w:t>
      </w:r>
    </w:p>
    <w:p w14:paraId="7D8D7997" w14:textId="77777777" w:rsidR="00754457" w:rsidRDefault="00754457" w:rsidP="00754457">
      <w:pPr>
        <w:pStyle w:val="Code"/>
      </w:pPr>
    </w:p>
    <w:p w14:paraId="377E9802" w14:textId="77777777" w:rsidR="00754457" w:rsidRDefault="00754457" w:rsidP="00754457">
      <w:pPr>
        <w:pStyle w:val="Code"/>
      </w:pPr>
      <w:r>
        <w:t>RoutingIndicator ::= INTEGER (0..9999)</w:t>
      </w:r>
    </w:p>
    <w:p w14:paraId="0E9A4BD6" w14:textId="77777777" w:rsidR="00754457" w:rsidRDefault="00754457" w:rsidP="00754457">
      <w:pPr>
        <w:pStyle w:val="Code"/>
      </w:pPr>
    </w:p>
    <w:p w14:paraId="505C12AE" w14:textId="77777777" w:rsidR="00754457" w:rsidRDefault="00754457" w:rsidP="00754457">
      <w:pPr>
        <w:pStyle w:val="Code"/>
      </w:pPr>
      <w:r>
        <w:t>SchemeOutput ::= OCTET STRING</w:t>
      </w:r>
    </w:p>
    <w:p w14:paraId="7745710D" w14:textId="77777777" w:rsidR="00754457" w:rsidRDefault="00754457" w:rsidP="00754457">
      <w:pPr>
        <w:pStyle w:val="Code"/>
      </w:pPr>
    </w:p>
    <w:p w14:paraId="3E0F09BE" w14:textId="77777777" w:rsidR="00754457" w:rsidRDefault="00754457" w:rsidP="00754457">
      <w:pPr>
        <w:pStyle w:val="Code"/>
      </w:pPr>
      <w:r>
        <w:t>SIPURI ::= UTF8String</w:t>
      </w:r>
    </w:p>
    <w:p w14:paraId="61F587FA" w14:textId="77777777" w:rsidR="00754457" w:rsidRDefault="00754457" w:rsidP="00754457">
      <w:pPr>
        <w:pStyle w:val="Code"/>
      </w:pPr>
    </w:p>
    <w:p w14:paraId="236E6660" w14:textId="77777777" w:rsidR="00754457" w:rsidRDefault="00754457" w:rsidP="00754457">
      <w:pPr>
        <w:pStyle w:val="Code"/>
      </w:pPr>
      <w:r>
        <w:t>Slice ::= SEQUENCE</w:t>
      </w:r>
    </w:p>
    <w:p w14:paraId="5D5A4192" w14:textId="77777777" w:rsidR="00754457" w:rsidRDefault="00754457" w:rsidP="00754457">
      <w:pPr>
        <w:pStyle w:val="Code"/>
      </w:pPr>
      <w:r>
        <w:t>{</w:t>
      </w:r>
    </w:p>
    <w:p w14:paraId="6A926FEE" w14:textId="77777777" w:rsidR="00754457" w:rsidRDefault="00754457" w:rsidP="00754457">
      <w:pPr>
        <w:pStyle w:val="Code"/>
      </w:pPr>
      <w:r>
        <w:t xml:space="preserve">    allowedNSSAI        [1] NSSAI OPTIONAL,</w:t>
      </w:r>
    </w:p>
    <w:p w14:paraId="0EDCDAE6" w14:textId="77777777" w:rsidR="00754457" w:rsidRDefault="00754457" w:rsidP="00754457">
      <w:pPr>
        <w:pStyle w:val="Code"/>
      </w:pPr>
      <w:r>
        <w:t xml:space="preserve">    configuredNSSAI     [2] NSSAI OPTIONAL,</w:t>
      </w:r>
    </w:p>
    <w:p w14:paraId="49C67070" w14:textId="77777777" w:rsidR="00754457" w:rsidRDefault="00754457" w:rsidP="00754457">
      <w:pPr>
        <w:pStyle w:val="Code"/>
      </w:pPr>
      <w:r>
        <w:t xml:space="preserve">    rejectedNSSAI       [3] RejectedNSSAI OPTIONAL</w:t>
      </w:r>
    </w:p>
    <w:p w14:paraId="5CD44C15" w14:textId="77777777" w:rsidR="00754457" w:rsidRDefault="00754457" w:rsidP="00754457">
      <w:pPr>
        <w:pStyle w:val="Code"/>
      </w:pPr>
      <w:r>
        <w:t>}</w:t>
      </w:r>
    </w:p>
    <w:p w14:paraId="5777A1D6" w14:textId="77777777" w:rsidR="00754457" w:rsidRDefault="00754457" w:rsidP="00754457">
      <w:pPr>
        <w:pStyle w:val="Code"/>
      </w:pPr>
    </w:p>
    <w:p w14:paraId="23887146" w14:textId="77777777" w:rsidR="00754457" w:rsidRDefault="00754457" w:rsidP="00754457">
      <w:pPr>
        <w:pStyle w:val="Code"/>
      </w:pPr>
      <w:r>
        <w:t>SMPDUDNRequest ::= OCTET STRING</w:t>
      </w:r>
    </w:p>
    <w:p w14:paraId="446E5ECD" w14:textId="77777777" w:rsidR="00754457" w:rsidRDefault="00754457" w:rsidP="00754457">
      <w:pPr>
        <w:pStyle w:val="Code"/>
      </w:pPr>
    </w:p>
    <w:p w14:paraId="5937A62E" w14:textId="77777777" w:rsidR="00754457" w:rsidRDefault="00754457" w:rsidP="00754457">
      <w:pPr>
        <w:pStyle w:val="Code"/>
      </w:pPr>
      <w:r>
        <w:t>-- TS 24.501 [13], clause 9.11.3.6.1</w:t>
      </w:r>
    </w:p>
    <w:p w14:paraId="46EF0608" w14:textId="77777777" w:rsidR="00754457" w:rsidRDefault="00754457" w:rsidP="00754457">
      <w:pPr>
        <w:pStyle w:val="Code"/>
      </w:pPr>
      <w:r>
        <w:t>SMSOverNASIndicator ::= ENUMERATED</w:t>
      </w:r>
    </w:p>
    <w:p w14:paraId="5AC73A25" w14:textId="77777777" w:rsidR="00754457" w:rsidRDefault="00754457" w:rsidP="00754457">
      <w:pPr>
        <w:pStyle w:val="Code"/>
      </w:pPr>
      <w:r>
        <w:t>{</w:t>
      </w:r>
    </w:p>
    <w:p w14:paraId="280E8418" w14:textId="77777777" w:rsidR="00754457" w:rsidRDefault="00754457" w:rsidP="00754457">
      <w:pPr>
        <w:pStyle w:val="Code"/>
      </w:pPr>
      <w:r>
        <w:t xml:space="preserve">    sMSOverNASNotAllowed(1),</w:t>
      </w:r>
    </w:p>
    <w:p w14:paraId="4FEE60B6" w14:textId="77777777" w:rsidR="00754457" w:rsidRDefault="00754457" w:rsidP="00754457">
      <w:pPr>
        <w:pStyle w:val="Code"/>
      </w:pPr>
      <w:r>
        <w:t xml:space="preserve">    sMSOverNASAllowed(2)</w:t>
      </w:r>
    </w:p>
    <w:p w14:paraId="070117B6" w14:textId="77777777" w:rsidR="00754457" w:rsidRDefault="00754457" w:rsidP="00754457">
      <w:pPr>
        <w:pStyle w:val="Code"/>
      </w:pPr>
      <w:r>
        <w:t>}</w:t>
      </w:r>
    </w:p>
    <w:p w14:paraId="4FF762AE" w14:textId="77777777" w:rsidR="00754457" w:rsidRDefault="00754457" w:rsidP="00754457">
      <w:pPr>
        <w:pStyle w:val="Code"/>
      </w:pPr>
    </w:p>
    <w:p w14:paraId="60918493" w14:textId="77777777" w:rsidR="00754457" w:rsidRDefault="00754457" w:rsidP="00754457">
      <w:pPr>
        <w:pStyle w:val="Code"/>
      </w:pPr>
      <w:r>
        <w:t>SNSSAI ::= SEQUENCE</w:t>
      </w:r>
    </w:p>
    <w:p w14:paraId="4997F3A9" w14:textId="77777777" w:rsidR="00754457" w:rsidRDefault="00754457" w:rsidP="00754457">
      <w:pPr>
        <w:pStyle w:val="Code"/>
      </w:pPr>
      <w:r>
        <w:t>{</w:t>
      </w:r>
    </w:p>
    <w:p w14:paraId="656B88B0" w14:textId="77777777" w:rsidR="00754457" w:rsidRDefault="00754457" w:rsidP="00754457">
      <w:pPr>
        <w:pStyle w:val="Code"/>
      </w:pPr>
      <w:r>
        <w:t xml:space="preserve">    sliceServiceType    [1] INTEGER (0..255),</w:t>
      </w:r>
    </w:p>
    <w:p w14:paraId="6967B029" w14:textId="77777777" w:rsidR="00754457" w:rsidRDefault="00754457" w:rsidP="00754457">
      <w:pPr>
        <w:pStyle w:val="Code"/>
      </w:pPr>
      <w:r>
        <w:t xml:space="preserve">    sliceDifferentiator [2] OCTET STRING (SIZE(3)) OPTIONAL</w:t>
      </w:r>
    </w:p>
    <w:p w14:paraId="49DE0822" w14:textId="77777777" w:rsidR="00754457" w:rsidRDefault="00754457" w:rsidP="00754457">
      <w:pPr>
        <w:pStyle w:val="Code"/>
      </w:pPr>
      <w:r>
        <w:t>}</w:t>
      </w:r>
    </w:p>
    <w:p w14:paraId="65EAE820" w14:textId="77777777" w:rsidR="00754457" w:rsidRDefault="00754457" w:rsidP="00754457">
      <w:pPr>
        <w:pStyle w:val="Code"/>
      </w:pPr>
    </w:p>
    <w:p w14:paraId="7FD8036A" w14:textId="77777777" w:rsidR="00754457" w:rsidRDefault="00754457" w:rsidP="00754457">
      <w:pPr>
        <w:pStyle w:val="Code"/>
      </w:pPr>
      <w:r>
        <w:t>SUCI ::= SEQUENCE</w:t>
      </w:r>
    </w:p>
    <w:p w14:paraId="1D07FA03" w14:textId="77777777" w:rsidR="00754457" w:rsidRDefault="00754457" w:rsidP="00754457">
      <w:pPr>
        <w:pStyle w:val="Code"/>
      </w:pPr>
      <w:r>
        <w:t>{</w:t>
      </w:r>
    </w:p>
    <w:p w14:paraId="560F0C58" w14:textId="77777777" w:rsidR="00754457" w:rsidRDefault="00754457" w:rsidP="00754457">
      <w:pPr>
        <w:pStyle w:val="Code"/>
      </w:pPr>
      <w:r>
        <w:t xml:space="preserve">    mCC                         [1] MCC,</w:t>
      </w:r>
    </w:p>
    <w:p w14:paraId="1A598235" w14:textId="77777777" w:rsidR="00754457" w:rsidRDefault="00754457" w:rsidP="00754457">
      <w:pPr>
        <w:pStyle w:val="Code"/>
      </w:pPr>
      <w:r>
        <w:t xml:space="preserve">    mNC                         [2] MNC,</w:t>
      </w:r>
    </w:p>
    <w:p w14:paraId="76E4F6DB" w14:textId="77777777" w:rsidR="00754457" w:rsidRDefault="00754457" w:rsidP="00754457">
      <w:pPr>
        <w:pStyle w:val="Code"/>
      </w:pPr>
      <w:r>
        <w:t xml:space="preserve">    routingIndicator            [3] RoutingIndicator,</w:t>
      </w:r>
    </w:p>
    <w:p w14:paraId="48DF13F6" w14:textId="77777777" w:rsidR="00754457" w:rsidRDefault="00754457" w:rsidP="00754457">
      <w:pPr>
        <w:pStyle w:val="Code"/>
      </w:pPr>
      <w:r>
        <w:t xml:space="preserve">    protectionSchemeID          [4] ProtectionSchemeID,</w:t>
      </w:r>
    </w:p>
    <w:p w14:paraId="310DAD7E" w14:textId="77777777" w:rsidR="00754457" w:rsidRDefault="00754457" w:rsidP="00754457">
      <w:pPr>
        <w:pStyle w:val="Code"/>
      </w:pPr>
      <w:r>
        <w:t xml:space="preserve">    homeNetworkPublicKeyID      [5] HomeNetworkPublicKeyID,</w:t>
      </w:r>
    </w:p>
    <w:p w14:paraId="74C58E8A" w14:textId="77777777" w:rsidR="00754457" w:rsidRDefault="00754457" w:rsidP="00754457">
      <w:pPr>
        <w:pStyle w:val="Code"/>
      </w:pPr>
      <w:r>
        <w:t xml:space="preserve">    schemeOutput                [6] SchemeOutput</w:t>
      </w:r>
    </w:p>
    <w:p w14:paraId="59FA472E" w14:textId="77777777" w:rsidR="00754457" w:rsidRDefault="00754457" w:rsidP="00754457">
      <w:pPr>
        <w:pStyle w:val="Code"/>
      </w:pPr>
      <w:r>
        <w:t>}</w:t>
      </w:r>
    </w:p>
    <w:p w14:paraId="7189A412" w14:textId="77777777" w:rsidR="00754457" w:rsidRDefault="00754457" w:rsidP="00754457">
      <w:pPr>
        <w:pStyle w:val="Code"/>
      </w:pPr>
    </w:p>
    <w:p w14:paraId="48684A1D" w14:textId="77777777" w:rsidR="00754457" w:rsidRDefault="00754457" w:rsidP="00754457">
      <w:pPr>
        <w:pStyle w:val="Code"/>
      </w:pPr>
      <w:r>
        <w:t>SUPI ::= CHOICE</w:t>
      </w:r>
    </w:p>
    <w:p w14:paraId="63F012E0" w14:textId="77777777" w:rsidR="00754457" w:rsidRDefault="00754457" w:rsidP="00754457">
      <w:pPr>
        <w:pStyle w:val="Code"/>
      </w:pPr>
      <w:r>
        <w:t>{</w:t>
      </w:r>
    </w:p>
    <w:p w14:paraId="0C10FB23" w14:textId="77777777" w:rsidR="00754457" w:rsidRDefault="00754457" w:rsidP="00754457">
      <w:pPr>
        <w:pStyle w:val="Code"/>
      </w:pPr>
      <w:r>
        <w:t xml:space="preserve">    iMSI        [1] IMSI,</w:t>
      </w:r>
    </w:p>
    <w:p w14:paraId="027F2671" w14:textId="77777777" w:rsidR="00754457" w:rsidRDefault="00754457" w:rsidP="00754457">
      <w:pPr>
        <w:pStyle w:val="Code"/>
      </w:pPr>
      <w:r>
        <w:t xml:space="preserve">    nAI         [2] NAI</w:t>
      </w:r>
    </w:p>
    <w:p w14:paraId="62F25D6B" w14:textId="77777777" w:rsidR="00754457" w:rsidRDefault="00754457" w:rsidP="00754457">
      <w:pPr>
        <w:pStyle w:val="Code"/>
      </w:pPr>
      <w:r>
        <w:t>}</w:t>
      </w:r>
    </w:p>
    <w:p w14:paraId="06F6BDB3" w14:textId="77777777" w:rsidR="00754457" w:rsidRDefault="00754457" w:rsidP="00754457">
      <w:pPr>
        <w:pStyle w:val="Code"/>
      </w:pPr>
    </w:p>
    <w:p w14:paraId="42D82EC1" w14:textId="77777777" w:rsidR="00754457" w:rsidRDefault="00754457" w:rsidP="00754457">
      <w:pPr>
        <w:pStyle w:val="Code"/>
      </w:pPr>
      <w:r>
        <w:t>SUPIUnauthenticatedIndication ::= BOOLEAN</w:t>
      </w:r>
    </w:p>
    <w:p w14:paraId="7A867AD3" w14:textId="77777777" w:rsidR="00754457" w:rsidRDefault="00754457" w:rsidP="00754457">
      <w:pPr>
        <w:pStyle w:val="Code"/>
      </w:pPr>
    </w:p>
    <w:p w14:paraId="1422F341" w14:textId="77777777" w:rsidR="00754457" w:rsidRDefault="00754457" w:rsidP="00754457">
      <w:pPr>
        <w:pStyle w:val="Code"/>
      </w:pPr>
      <w:r>
        <w:t>SwitchOffIndicator ::= ENUMERATED</w:t>
      </w:r>
    </w:p>
    <w:p w14:paraId="1BDACF2B" w14:textId="77777777" w:rsidR="00754457" w:rsidRDefault="00754457" w:rsidP="00754457">
      <w:pPr>
        <w:pStyle w:val="Code"/>
      </w:pPr>
      <w:r>
        <w:t>{</w:t>
      </w:r>
    </w:p>
    <w:p w14:paraId="344A7432" w14:textId="77777777" w:rsidR="00754457" w:rsidRDefault="00754457" w:rsidP="00754457">
      <w:pPr>
        <w:pStyle w:val="Code"/>
      </w:pPr>
      <w:r>
        <w:t xml:space="preserve">    normalDetach(1),</w:t>
      </w:r>
    </w:p>
    <w:p w14:paraId="27587842" w14:textId="77777777" w:rsidR="00754457" w:rsidRDefault="00754457" w:rsidP="00754457">
      <w:pPr>
        <w:pStyle w:val="Code"/>
      </w:pPr>
      <w:r>
        <w:t xml:space="preserve">    switchOff(2)</w:t>
      </w:r>
    </w:p>
    <w:p w14:paraId="080A4A81" w14:textId="77777777" w:rsidR="00754457" w:rsidRDefault="00754457" w:rsidP="00754457">
      <w:pPr>
        <w:pStyle w:val="Code"/>
      </w:pPr>
      <w:r>
        <w:t>}</w:t>
      </w:r>
    </w:p>
    <w:p w14:paraId="0DD8F821" w14:textId="77777777" w:rsidR="00754457" w:rsidRDefault="00754457" w:rsidP="00754457">
      <w:pPr>
        <w:pStyle w:val="Code"/>
      </w:pPr>
    </w:p>
    <w:p w14:paraId="57B3C57B" w14:textId="77777777" w:rsidR="00754457" w:rsidRDefault="00754457" w:rsidP="00754457">
      <w:pPr>
        <w:pStyle w:val="Code"/>
      </w:pPr>
      <w:r>
        <w:t>TargetIdentifier ::= CHOICE</w:t>
      </w:r>
    </w:p>
    <w:p w14:paraId="26ABE211" w14:textId="77777777" w:rsidR="00754457" w:rsidRDefault="00754457" w:rsidP="00754457">
      <w:pPr>
        <w:pStyle w:val="Code"/>
      </w:pPr>
      <w:r>
        <w:t>{</w:t>
      </w:r>
    </w:p>
    <w:p w14:paraId="2B0C6C9C" w14:textId="77777777" w:rsidR="00754457" w:rsidRDefault="00754457" w:rsidP="00754457">
      <w:pPr>
        <w:pStyle w:val="Code"/>
      </w:pPr>
      <w:r>
        <w:t xml:space="preserve">    sUPI                [1] SUPI,</w:t>
      </w:r>
    </w:p>
    <w:p w14:paraId="16AF6CA0" w14:textId="77777777" w:rsidR="00754457" w:rsidRDefault="00754457" w:rsidP="00754457">
      <w:pPr>
        <w:pStyle w:val="Code"/>
      </w:pPr>
      <w:r>
        <w:t xml:space="preserve">    iMSI                [2] IMSI,</w:t>
      </w:r>
    </w:p>
    <w:p w14:paraId="62E6E255" w14:textId="77777777" w:rsidR="00754457" w:rsidRDefault="00754457" w:rsidP="00754457">
      <w:pPr>
        <w:pStyle w:val="Code"/>
      </w:pPr>
      <w:r>
        <w:t xml:space="preserve">    pEI                 [3] PEI,</w:t>
      </w:r>
    </w:p>
    <w:p w14:paraId="4E85B729" w14:textId="77777777" w:rsidR="00754457" w:rsidRDefault="00754457" w:rsidP="00754457">
      <w:pPr>
        <w:pStyle w:val="Code"/>
      </w:pPr>
      <w:r>
        <w:t xml:space="preserve">    iMEI                [4] IMEI,</w:t>
      </w:r>
    </w:p>
    <w:p w14:paraId="7AD08964" w14:textId="77777777" w:rsidR="00754457" w:rsidRDefault="00754457" w:rsidP="00754457">
      <w:pPr>
        <w:pStyle w:val="Code"/>
      </w:pPr>
      <w:r>
        <w:t xml:space="preserve">    gPSI                [5] GPSI,</w:t>
      </w:r>
    </w:p>
    <w:p w14:paraId="2D33B7F1" w14:textId="77777777" w:rsidR="00754457" w:rsidRDefault="00754457" w:rsidP="00754457">
      <w:pPr>
        <w:pStyle w:val="Code"/>
      </w:pPr>
      <w:r>
        <w:t xml:space="preserve">    mSISDN              [6] MSISDN,</w:t>
      </w:r>
    </w:p>
    <w:p w14:paraId="342460B5" w14:textId="77777777" w:rsidR="00754457" w:rsidRDefault="00754457" w:rsidP="00754457">
      <w:pPr>
        <w:pStyle w:val="Code"/>
      </w:pPr>
      <w:r>
        <w:t xml:space="preserve">    nAI                 [7] NAI,</w:t>
      </w:r>
    </w:p>
    <w:p w14:paraId="729ED685" w14:textId="77777777" w:rsidR="00754457" w:rsidRDefault="00754457" w:rsidP="00754457">
      <w:pPr>
        <w:pStyle w:val="Code"/>
      </w:pPr>
      <w:r>
        <w:t xml:space="preserve">    iPv4Address         [8] IPv4Address,</w:t>
      </w:r>
    </w:p>
    <w:p w14:paraId="52989331" w14:textId="77777777" w:rsidR="00754457" w:rsidRDefault="00754457" w:rsidP="00754457">
      <w:pPr>
        <w:pStyle w:val="Code"/>
      </w:pPr>
      <w:r>
        <w:t xml:space="preserve">    iPv6Address         [9] IPv6Address,</w:t>
      </w:r>
    </w:p>
    <w:p w14:paraId="4253A7C7" w14:textId="77777777" w:rsidR="00754457" w:rsidRDefault="00754457" w:rsidP="00754457">
      <w:pPr>
        <w:pStyle w:val="Code"/>
      </w:pPr>
      <w:r>
        <w:t xml:space="preserve">    ethernetAddress     [10] MACAddress</w:t>
      </w:r>
    </w:p>
    <w:p w14:paraId="1E584321" w14:textId="77777777" w:rsidR="00754457" w:rsidRDefault="00754457" w:rsidP="00754457">
      <w:pPr>
        <w:pStyle w:val="Code"/>
      </w:pPr>
      <w:r>
        <w:t>}</w:t>
      </w:r>
    </w:p>
    <w:p w14:paraId="3B14078E" w14:textId="77777777" w:rsidR="00754457" w:rsidRDefault="00754457" w:rsidP="00754457">
      <w:pPr>
        <w:pStyle w:val="Code"/>
      </w:pPr>
    </w:p>
    <w:p w14:paraId="0A729FC4" w14:textId="77777777" w:rsidR="00754457" w:rsidRDefault="00754457" w:rsidP="00754457">
      <w:pPr>
        <w:pStyle w:val="Code"/>
      </w:pPr>
      <w:r>
        <w:t>TargetIdentifierProvenance ::= ENUMERATED</w:t>
      </w:r>
    </w:p>
    <w:p w14:paraId="6A67D920" w14:textId="77777777" w:rsidR="00754457" w:rsidRDefault="00754457" w:rsidP="00754457">
      <w:pPr>
        <w:pStyle w:val="Code"/>
      </w:pPr>
      <w:r>
        <w:t>{</w:t>
      </w:r>
    </w:p>
    <w:p w14:paraId="2D017FEF" w14:textId="77777777" w:rsidR="00754457" w:rsidRDefault="00754457" w:rsidP="00754457">
      <w:pPr>
        <w:pStyle w:val="Code"/>
      </w:pPr>
      <w:r>
        <w:t xml:space="preserve">    lEAProvided(1),</w:t>
      </w:r>
    </w:p>
    <w:p w14:paraId="2D95CF77" w14:textId="77777777" w:rsidR="00754457" w:rsidRDefault="00754457" w:rsidP="00754457">
      <w:pPr>
        <w:pStyle w:val="Code"/>
      </w:pPr>
      <w:r>
        <w:t xml:space="preserve">    observed(2),</w:t>
      </w:r>
    </w:p>
    <w:p w14:paraId="6744C153" w14:textId="77777777" w:rsidR="00754457" w:rsidRDefault="00754457" w:rsidP="00754457">
      <w:pPr>
        <w:pStyle w:val="Code"/>
      </w:pPr>
      <w:r>
        <w:t xml:space="preserve">    matchedOn(3),</w:t>
      </w:r>
    </w:p>
    <w:p w14:paraId="53B976BA" w14:textId="77777777" w:rsidR="00754457" w:rsidRDefault="00754457" w:rsidP="00754457">
      <w:pPr>
        <w:pStyle w:val="Code"/>
      </w:pPr>
      <w:r>
        <w:t xml:space="preserve">    other(4)</w:t>
      </w:r>
    </w:p>
    <w:p w14:paraId="0D0C94CA" w14:textId="77777777" w:rsidR="00754457" w:rsidRDefault="00754457" w:rsidP="00754457">
      <w:pPr>
        <w:pStyle w:val="Code"/>
      </w:pPr>
      <w:r>
        <w:t>}</w:t>
      </w:r>
    </w:p>
    <w:p w14:paraId="36B4CD58" w14:textId="77777777" w:rsidR="00754457" w:rsidRDefault="00754457" w:rsidP="00754457">
      <w:pPr>
        <w:pStyle w:val="Code"/>
      </w:pPr>
    </w:p>
    <w:p w14:paraId="51367924" w14:textId="77777777" w:rsidR="00754457" w:rsidRDefault="00754457" w:rsidP="00754457">
      <w:pPr>
        <w:pStyle w:val="Code"/>
      </w:pPr>
      <w:r>
        <w:t>TELURI ::= UTF8String</w:t>
      </w:r>
    </w:p>
    <w:p w14:paraId="31D2418E" w14:textId="77777777" w:rsidR="00754457" w:rsidRDefault="00754457" w:rsidP="00754457">
      <w:pPr>
        <w:pStyle w:val="Code"/>
      </w:pPr>
    </w:p>
    <w:p w14:paraId="6A29B881" w14:textId="77777777" w:rsidR="00754457" w:rsidRDefault="00754457" w:rsidP="00754457">
      <w:pPr>
        <w:pStyle w:val="Code"/>
      </w:pPr>
      <w:r>
        <w:t>Timestamp ::= GeneralizedTime</w:t>
      </w:r>
    </w:p>
    <w:p w14:paraId="5D98177C" w14:textId="77777777" w:rsidR="00754457" w:rsidRDefault="00754457" w:rsidP="00754457">
      <w:pPr>
        <w:pStyle w:val="Code"/>
      </w:pPr>
    </w:p>
    <w:p w14:paraId="2EC9DC18" w14:textId="77777777" w:rsidR="00754457" w:rsidRDefault="00754457" w:rsidP="00754457">
      <w:pPr>
        <w:pStyle w:val="Code"/>
      </w:pPr>
      <w:r>
        <w:t>UEEndpointAddress ::= CHOICE</w:t>
      </w:r>
    </w:p>
    <w:p w14:paraId="110D5BB7" w14:textId="77777777" w:rsidR="00754457" w:rsidRDefault="00754457" w:rsidP="00754457">
      <w:pPr>
        <w:pStyle w:val="Code"/>
      </w:pPr>
      <w:r>
        <w:t>{</w:t>
      </w:r>
    </w:p>
    <w:p w14:paraId="48842A89" w14:textId="77777777" w:rsidR="00754457" w:rsidRDefault="00754457" w:rsidP="00754457">
      <w:pPr>
        <w:pStyle w:val="Code"/>
      </w:pPr>
      <w:r>
        <w:t xml:space="preserve">    iPv4Address         [1] IPv4Address,</w:t>
      </w:r>
    </w:p>
    <w:p w14:paraId="1160A64F" w14:textId="77777777" w:rsidR="00754457" w:rsidRDefault="00754457" w:rsidP="00754457">
      <w:pPr>
        <w:pStyle w:val="Code"/>
      </w:pPr>
      <w:r>
        <w:t xml:space="preserve">    iPv6Address         [2] IPv6Address,</w:t>
      </w:r>
    </w:p>
    <w:p w14:paraId="43D8E4B0" w14:textId="77777777" w:rsidR="00754457" w:rsidRDefault="00754457" w:rsidP="00754457">
      <w:pPr>
        <w:pStyle w:val="Code"/>
      </w:pPr>
      <w:r>
        <w:t xml:space="preserve">    ethernetAddress     [3] MACAddress</w:t>
      </w:r>
    </w:p>
    <w:p w14:paraId="72CA126B" w14:textId="77777777" w:rsidR="00754457" w:rsidRDefault="00754457" w:rsidP="00754457">
      <w:pPr>
        <w:pStyle w:val="Code"/>
      </w:pPr>
      <w:r>
        <w:t>}</w:t>
      </w:r>
    </w:p>
    <w:p w14:paraId="4D3194F2" w14:textId="77777777" w:rsidR="00754457" w:rsidRDefault="00754457" w:rsidP="00754457">
      <w:pPr>
        <w:pStyle w:val="Code"/>
      </w:pPr>
    </w:p>
    <w:p w14:paraId="022BEE58" w14:textId="77777777" w:rsidR="00754457" w:rsidRDefault="00754457" w:rsidP="00754457">
      <w:pPr>
        <w:pStyle w:val="CodeHeader"/>
      </w:pPr>
      <w:r>
        <w:t>-- ===================</w:t>
      </w:r>
    </w:p>
    <w:p w14:paraId="6A63650E" w14:textId="77777777" w:rsidR="00754457" w:rsidRDefault="00754457" w:rsidP="00754457">
      <w:pPr>
        <w:pStyle w:val="CodeHeader"/>
      </w:pPr>
      <w:r>
        <w:t>-- Location parameters</w:t>
      </w:r>
    </w:p>
    <w:p w14:paraId="0228C80C" w14:textId="77777777" w:rsidR="00754457" w:rsidRDefault="00754457" w:rsidP="00754457">
      <w:pPr>
        <w:pStyle w:val="Code"/>
      </w:pPr>
      <w:r>
        <w:t>-- ===================</w:t>
      </w:r>
    </w:p>
    <w:p w14:paraId="718F256F" w14:textId="77777777" w:rsidR="00754457" w:rsidRDefault="00754457" w:rsidP="00754457">
      <w:pPr>
        <w:pStyle w:val="Code"/>
      </w:pPr>
    </w:p>
    <w:p w14:paraId="1B9C128F" w14:textId="77777777" w:rsidR="00754457" w:rsidRDefault="00754457" w:rsidP="00754457">
      <w:pPr>
        <w:pStyle w:val="Code"/>
      </w:pPr>
      <w:r>
        <w:t>Location ::= SEQUENCE</w:t>
      </w:r>
    </w:p>
    <w:p w14:paraId="4D80AC79" w14:textId="77777777" w:rsidR="00754457" w:rsidRDefault="00754457" w:rsidP="00754457">
      <w:pPr>
        <w:pStyle w:val="Code"/>
      </w:pPr>
      <w:r>
        <w:t>{</w:t>
      </w:r>
    </w:p>
    <w:p w14:paraId="5C658475" w14:textId="77777777" w:rsidR="00754457" w:rsidRDefault="00754457" w:rsidP="00754457">
      <w:pPr>
        <w:pStyle w:val="Code"/>
      </w:pPr>
      <w:r>
        <w:t xml:space="preserve">    locationInfo                [1] LocationInfo OPTIONAL,</w:t>
      </w:r>
    </w:p>
    <w:p w14:paraId="3D9768ED" w14:textId="77777777" w:rsidR="00754457" w:rsidRDefault="00754457" w:rsidP="00754457">
      <w:pPr>
        <w:pStyle w:val="Code"/>
      </w:pPr>
      <w:r>
        <w:t xml:space="preserve">    positioningInfo             [2] PositioningInfo OPTIONAL,</w:t>
      </w:r>
    </w:p>
    <w:p w14:paraId="74A11F91" w14:textId="77777777" w:rsidR="00754457" w:rsidRDefault="00754457" w:rsidP="00754457">
      <w:pPr>
        <w:pStyle w:val="Code"/>
      </w:pPr>
      <w:r>
        <w:t xml:space="preserve">    locationPresenceReport      [3] LocationPresenceReport OPTIONAL,</w:t>
      </w:r>
    </w:p>
    <w:p w14:paraId="6444E4DA" w14:textId="77777777" w:rsidR="00754457" w:rsidRDefault="00754457" w:rsidP="00754457">
      <w:pPr>
        <w:pStyle w:val="Code"/>
      </w:pPr>
      <w:r>
        <w:t xml:space="preserve">    ePSLocationInfo             [4] EPSLocationInfo OPTIONAL</w:t>
      </w:r>
    </w:p>
    <w:p w14:paraId="420C5DAE" w14:textId="77777777" w:rsidR="00754457" w:rsidRDefault="00754457" w:rsidP="00754457">
      <w:pPr>
        <w:pStyle w:val="Code"/>
      </w:pPr>
      <w:r>
        <w:t>}</w:t>
      </w:r>
    </w:p>
    <w:p w14:paraId="6F72B7EC" w14:textId="77777777" w:rsidR="00754457" w:rsidRDefault="00754457" w:rsidP="00754457">
      <w:pPr>
        <w:pStyle w:val="Code"/>
      </w:pPr>
    </w:p>
    <w:p w14:paraId="1F06BF2A" w14:textId="77777777" w:rsidR="00754457" w:rsidRDefault="00754457" w:rsidP="00754457">
      <w:pPr>
        <w:pStyle w:val="Code"/>
      </w:pPr>
      <w:r>
        <w:t>CellSiteInformation ::= SEQUENCE</w:t>
      </w:r>
    </w:p>
    <w:p w14:paraId="60E06D6C" w14:textId="77777777" w:rsidR="00754457" w:rsidRDefault="00754457" w:rsidP="00754457">
      <w:pPr>
        <w:pStyle w:val="Code"/>
      </w:pPr>
      <w:r>
        <w:t>{</w:t>
      </w:r>
    </w:p>
    <w:p w14:paraId="1CD2A6CC" w14:textId="77777777" w:rsidR="00754457" w:rsidRDefault="00754457" w:rsidP="00754457">
      <w:pPr>
        <w:pStyle w:val="Code"/>
      </w:pPr>
      <w:r>
        <w:t xml:space="preserve">    geographicalCoordinates     [1] GeographicalCoordinates,</w:t>
      </w:r>
    </w:p>
    <w:p w14:paraId="58559C6D" w14:textId="77777777" w:rsidR="00754457" w:rsidRDefault="00754457" w:rsidP="00754457">
      <w:pPr>
        <w:pStyle w:val="Code"/>
      </w:pPr>
      <w:r>
        <w:t xml:space="preserve">    azimuth                     [2] INTEGER (0..359) OPTIONAL,</w:t>
      </w:r>
    </w:p>
    <w:p w14:paraId="675EE3E7" w14:textId="77777777" w:rsidR="00754457" w:rsidRDefault="00754457" w:rsidP="00754457">
      <w:pPr>
        <w:pStyle w:val="Code"/>
      </w:pPr>
      <w:r>
        <w:t xml:space="preserve">    operatorSpecificInformation [3] UTF8String OPTIONAL</w:t>
      </w:r>
    </w:p>
    <w:p w14:paraId="3E59FABF" w14:textId="77777777" w:rsidR="00754457" w:rsidRDefault="00754457" w:rsidP="00754457">
      <w:pPr>
        <w:pStyle w:val="Code"/>
      </w:pPr>
      <w:r>
        <w:t>}</w:t>
      </w:r>
    </w:p>
    <w:p w14:paraId="1CF54575" w14:textId="77777777" w:rsidR="00754457" w:rsidRDefault="00754457" w:rsidP="00754457">
      <w:pPr>
        <w:pStyle w:val="Code"/>
      </w:pPr>
    </w:p>
    <w:p w14:paraId="08766BB4" w14:textId="77777777" w:rsidR="00754457" w:rsidRDefault="00754457" w:rsidP="00754457">
      <w:pPr>
        <w:pStyle w:val="Code"/>
      </w:pPr>
      <w:r>
        <w:t>-- TS 29.518 [22], clause 6.4.6.2.6</w:t>
      </w:r>
    </w:p>
    <w:p w14:paraId="420E95D5" w14:textId="77777777" w:rsidR="00754457" w:rsidRDefault="00754457" w:rsidP="00754457">
      <w:pPr>
        <w:pStyle w:val="Code"/>
      </w:pPr>
      <w:r>
        <w:t>LocationInfo ::= SEQUENCE</w:t>
      </w:r>
    </w:p>
    <w:p w14:paraId="4496E41F" w14:textId="77777777" w:rsidR="00754457" w:rsidRDefault="00754457" w:rsidP="00754457">
      <w:pPr>
        <w:pStyle w:val="Code"/>
      </w:pPr>
      <w:r>
        <w:t>{</w:t>
      </w:r>
    </w:p>
    <w:p w14:paraId="6BBA47A2" w14:textId="77777777" w:rsidR="00754457" w:rsidRDefault="00754457" w:rsidP="00754457">
      <w:pPr>
        <w:pStyle w:val="Code"/>
      </w:pPr>
      <w:r>
        <w:t xml:space="preserve">    userLocation                [1] UserLocation OPTIONAL,</w:t>
      </w:r>
    </w:p>
    <w:p w14:paraId="645B11E7" w14:textId="77777777" w:rsidR="00754457" w:rsidRDefault="00754457" w:rsidP="00754457">
      <w:pPr>
        <w:pStyle w:val="Code"/>
      </w:pPr>
      <w:r>
        <w:t xml:space="preserve">    currentLoc                  [2] BOOLEAN OPTIONAL,</w:t>
      </w:r>
    </w:p>
    <w:p w14:paraId="14CAB518" w14:textId="77777777" w:rsidR="00754457" w:rsidRDefault="00754457" w:rsidP="00754457">
      <w:pPr>
        <w:pStyle w:val="Code"/>
      </w:pPr>
      <w:r>
        <w:t xml:space="preserve">    geoInfo                     [3] GeographicArea OPTIONAL,</w:t>
      </w:r>
    </w:p>
    <w:p w14:paraId="3F921BF5" w14:textId="77777777" w:rsidR="00754457" w:rsidRDefault="00754457" w:rsidP="00754457">
      <w:pPr>
        <w:pStyle w:val="Code"/>
      </w:pPr>
      <w:r>
        <w:t xml:space="preserve">    rATType                     [4] RATType OPTIONAL,</w:t>
      </w:r>
    </w:p>
    <w:p w14:paraId="63474F5B" w14:textId="77777777" w:rsidR="00754457" w:rsidRDefault="00754457" w:rsidP="00754457">
      <w:pPr>
        <w:pStyle w:val="Code"/>
      </w:pPr>
      <w:r>
        <w:t xml:space="preserve">    timeZone                    [5] TimeZone OPTIONAL,</w:t>
      </w:r>
    </w:p>
    <w:p w14:paraId="41BC4F98" w14:textId="77777777" w:rsidR="00754457" w:rsidRDefault="00754457" w:rsidP="00754457">
      <w:pPr>
        <w:pStyle w:val="Code"/>
      </w:pPr>
      <w:r>
        <w:t xml:space="preserve">    additionalCellIDs           [6] SEQUENCE OF CellInformation OPTIONAL</w:t>
      </w:r>
    </w:p>
    <w:p w14:paraId="70464585" w14:textId="77777777" w:rsidR="00754457" w:rsidRDefault="00754457" w:rsidP="00754457">
      <w:pPr>
        <w:pStyle w:val="Code"/>
      </w:pPr>
      <w:r>
        <w:t>}</w:t>
      </w:r>
    </w:p>
    <w:p w14:paraId="52E5EE36" w14:textId="77777777" w:rsidR="00754457" w:rsidRDefault="00754457" w:rsidP="00754457">
      <w:pPr>
        <w:pStyle w:val="Code"/>
      </w:pPr>
    </w:p>
    <w:p w14:paraId="59F060DC" w14:textId="77777777" w:rsidR="00754457" w:rsidRDefault="00754457" w:rsidP="00754457">
      <w:pPr>
        <w:pStyle w:val="Code"/>
      </w:pPr>
      <w:r>
        <w:t>-- TS 29.571 [17], clause 5.4.4.7</w:t>
      </w:r>
    </w:p>
    <w:p w14:paraId="75C0D08E" w14:textId="77777777" w:rsidR="00754457" w:rsidRDefault="00754457" w:rsidP="00754457">
      <w:pPr>
        <w:pStyle w:val="Code"/>
      </w:pPr>
      <w:r>
        <w:t>UserLocation ::= SEQUENCE</w:t>
      </w:r>
    </w:p>
    <w:p w14:paraId="010DC25D" w14:textId="77777777" w:rsidR="00754457" w:rsidRDefault="00754457" w:rsidP="00754457">
      <w:pPr>
        <w:pStyle w:val="Code"/>
      </w:pPr>
      <w:r>
        <w:t>{</w:t>
      </w:r>
    </w:p>
    <w:p w14:paraId="07E6171F" w14:textId="77777777" w:rsidR="00754457" w:rsidRDefault="00754457" w:rsidP="00754457">
      <w:pPr>
        <w:pStyle w:val="Code"/>
      </w:pPr>
      <w:r>
        <w:t xml:space="preserve">    eUTRALocation               [1] EUTRALocation OPTIONAL,</w:t>
      </w:r>
    </w:p>
    <w:p w14:paraId="2111AF9F" w14:textId="77777777" w:rsidR="00754457" w:rsidRDefault="00754457" w:rsidP="00754457">
      <w:pPr>
        <w:pStyle w:val="Code"/>
      </w:pPr>
      <w:r>
        <w:t xml:space="preserve">    nRLocation                  [2] NRLocation OPTIONAL,</w:t>
      </w:r>
    </w:p>
    <w:p w14:paraId="3E8B1DF2" w14:textId="77777777" w:rsidR="00754457" w:rsidRDefault="00754457" w:rsidP="00754457">
      <w:pPr>
        <w:pStyle w:val="Code"/>
      </w:pPr>
      <w:r>
        <w:t xml:space="preserve">    n3GALocation                [3] N3GALocation OPTIONAL</w:t>
      </w:r>
    </w:p>
    <w:p w14:paraId="7A08B16D" w14:textId="77777777" w:rsidR="00754457" w:rsidRDefault="00754457" w:rsidP="00754457">
      <w:pPr>
        <w:pStyle w:val="Code"/>
      </w:pPr>
      <w:r>
        <w:t>}</w:t>
      </w:r>
    </w:p>
    <w:p w14:paraId="3A8BA952" w14:textId="77777777" w:rsidR="00754457" w:rsidRDefault="00754457" w:rsidP="00754457">
      <w:pPr>
        <w:pStyle w:val="Code"/>
      </w:pPr>
    </w:p>
    <w:p w14:paraId="1AEB790C" w14:textId="77777777" w:rsidR="00754457" w:rsidRDefault="00754457" w:rsidP="00754457">
      <w:pPr>
        <w:pStyle w:val="Code"/>
      </w:pPr>
      <w:r>
        <w:t>-- TS 29.571 [17], clause 5.4.4.8</w:t>
      </w:r>
    </w:p>
    <w:p w14:paraId="568F750F" w14:textId="77777777" w:rsidR="00754457" w:rsidRDefault="00754457" w:rsidP="00754457">
      <w:pPr>
        <w:pStyle w:val="Code"/>
      </w:pPr>
      <w:r>
        <w:t>EUTRALocation ::= SEQUENCE</w:t>
      </w:r>
    </w:p>
    <w:p w14:paraId="588AA706" w14:textId="77777777" w:rsidR="00754457" w:rsidRDefault="00754457" w:rsidP="00754457">
      <w:pPr>
        <w:pStyle w:val="Code"/>
      </w:pPr>
      <w:r>
        <w:t>{</w:t>
      </w:r>
    </w:p>
    <w:p w14:paraId="5A368491" w14:textId="77777777" w:rsidR="00754457" w:rsidRDefault="00754457" w:rsidP="00754457">
      <w:pPr>
        <w:pStyle w:val="Code"/>
      </w:pPr>
      <w:r>
        <w:t xml:space="preserve">    tAI                         [1] TAI,</w:t>
      </w:r>
    </w:p>
    <w:p w14:paraId="7888A463" w14:textId="77777777" w:rsidR="00754457" w:rsidRDefault="00754457" w:rsidP="00754457">
      <w:pPr>
        <w:pStyle w:val="Code"/>
      </w:pPr>
      <w:r>
        <w:t xml:space="preserve">    eCGI                        [2] ECGI,</w:t>
      </w:r>
    </w:p>
    <w:p w14:paraId="2D175184" w14:textId="77777777" w:rsidR="00754457" w:rsidRDefault="00754457" w:rsidP="00754457">
      <w:pPr>
        <w:pStyle w:val="Code"/>
      </w:pPr>
      <w:r>
        <w:t xml:space="preserve">    ageOfLocationInfo           [3] INTEGER OPTIONAL,</w:t>
      </w:r>
    </w:p>
    <w:p w14:paraId="729F0FFD" w14:textId="77777777" w:rsidR="00754457" w:rsidRDefault="00754457" w:rsidP="00754457">
      <w:pPr>
        <w:pStyle w:val="Code"/>
      </w:pPr>
      <w:r>
        <w:t xml:space="preserve">    uELocationTimestamp         [4] Timestamp OPTIONAL,</w:t>
      </w:r>
    </w:p>
    <w:p w14:paraId="5B355159" w14:textId="77777777" w:rsidR="00754457" w:rsidRDefault="00754457" w:rsidP="00754457">
      <w:pPr>
        <w:pStyle w:val="Code"/>
      </w:pPr>
      <w:r>
        <w:t xml:space="preserve">    geographicalInformation     [5] UTF8String OPTIONAL,</w:t>
      </w:r>
    </w:p>
    <w:p w14:paraId="277EA7AA" w14:textId="77777777" w:rsidR="00754457" w:rsidRDefault="00754457" w:rsidP="00754457">
      <w:pPr>
        <w:pStyle w:val="Code"/>
      </w:pPr>
      <w:r>
        <w:t xml:space="preserve">    geodeticInformation         [6] UTF8String OPTIONAL,</w:t>
      </w:r>
    </w:p>
    <w:p w14:paraId="40F2E08D" w14:textId="77777777" w:rsidR="00754457" w:rsidRDefault="00754457" w:rsidP="00754457">
      <w:pPr>
        <w:pStyle w:val="Code"/>
      </w:pPr>
      <w:r>
        <w:t xml:space="preserve">    globalNGENbID               [7] GlobalRANNodeID OPTIONAL,</w:t>
      </w:r>
    </w:p>
    <w:p w14:paraId="409D591D" w14:textId="77777777" w:rsidR="00754457" w:rsidRDefault="00754457" w:rsidP="00754457">
      <w:pPr>
        <w:pStyle w:val="Code"/>
      </w:pPr>
      <w:r>
        <w:t xml:space="preserve">    cellSiteInformation         [8] CellSiteInformation OPTIONAL,</w:t>
      </w:r>
    </w:p>
    <w:p w14:paraId="6F7089D8" w14:textId="77777777" w:rsidR="00754457" w:rsidRDefault="00754457" w:rsidP="00754457">
      <w:pPr>
        <w:pStyle w:val="Code"/>
      </w:pPr>
      <w:r>
        <w:t xml:space="preserve">    globalENbID                 [9] GlobalRANNodeID OPTIONAL</w:t>
      </w:r>
    </w:p>
    <w:p w14:paraId="4B651B47" w14:textId="77777777" w:rsidR="00754457" w:rsidRDefault="00754457" w:rsidP="00754457">
      <w:pPr>
        <w:pStyle w:val="Code"/>
      </w:pPr>
      <w:r>
        <w:t>}</w:t>
      </w:r>
    </w:p>
    <w:p w14:paraId="00D45DB8" w14:textId="77777777" w:rsidR="00754457" w:rsidRDefault="00754457" w:rsidP="00754457">
      <w:pPr>
        <w:pStyle w:val="Code"/>
      </w:pPr>
    </w:p>
    <w:p w14:paraId="6E1C1709" w14:textId="77777777" w:rsidR="00754457" w:rsidRDefault="00754457" w:rsidP="00754457">
      <w:pPr>
        <w:pStyle w:val="Code"/>
      </w:pPr>
      <w:r>
        <w:t>-- TS 29.571 [17], clause 5.4.4.9</w:t>
      </w:r>
    </w:p>
    <w:p w14:paraId="46ACA124" w14:textId="77777777" w:rsidR="00754457" w:rsidRDefault="00754457" w:rsidP="00754457">
      <w:pPr>
        <w:pStyle w:val="Code"/>
      </w:pPr>
      <w:r>
        <w:t>NRLocation ::= SEQUENCE</w:t>
      </w:r>
    </w:p>
    <w:p w14:paraId="67AEC49B" w14:textId="77777777" w:rsidR="00754457" w:rsidRDefault="00754457" w:rsidP="00754457">
      <w:pPr>
        <w:pStyle w:val="Code"/>
      </w:pPr>
      <w:r>
        <w:t>{</w:t>
      </w:r>
    </w:p>
    <w:p w14:paraId="36B9690B" w14:textId="77777777" w:rsidR="00754457" w:rsidRDefault="00754457" w:rsidP="00754457">
      <w:pPr>
        <w:pStyle w:val="Code"/>
      </w:pPr>
      <w:r>
        <w:t xml:space="preserve">    tAI                         [1] TAI,</w:t>
      </w:r>
    </w:p>
    <w:p w14:paraId="01FF92B5" w14:textId="77777777" w:rsidR="00754457" w:rsidRDefault="00754457" w:rsidP="00754457">
      <w:pPr>
        <w:pStyle w:val="Code"/>
      </w:pPr>
      <w:r>
        <w:t xml:space="preserve">    nCGI                        [2] NCGI,</w:t>
      </w:r>
    </w:p>
    <w:p w14:paraId="44ABD6B6" w14:textId="77777777" w:rsidR="00754457" w:rsidRDefault="00754457" w:rsidP="00754457">
      <w:pPr>
        <w:pStyle w:val="Code"/>
      </w:pPr>
      <w:r>
        <w:t xml:space="preserve">    ageOfLocationInfo           [3] INTEGER OPTIONAL,</w:t>
      </w:r>
    </w:p>
    <w:p w14:paraId="0F58DD5D" w14:textId="77777777" w:rsidR="00754457" w:rsidRDefault="00754457" w:rsidP="00754457">
      <w:pPr>
        <w:pStyle w:val="Code"/>
      </w:pPr>
      <w:r>
        <w:t xml:space="preserve">    uELocationTimestamp         [4] Timestamp OPTIONAL,</w:t>
      </w:r>
    </w:p>
    <w:p w14:paraId="5F30E9B6" w14:textId="77777777" w:rsidR="00754457" w:rsidRDefault="00754457" w:rsidP="00754457">
      <w:pPr>
        <w:pStyle w:val="Code"/>
      </w:pPr>
      <w:r>
        <w:t xml:space="preserve">    geographicalInformation     [5] UTF8String OPTIONAL,</w:t>
      </w:r>
    </w:p>
    <w:p w14:paraId="7282DC68" w14:textId="77777777" w:rsidR="00754457" w:rsidRDefault="00754457" w:rsidP="00754457">
      <w:pPr>
        <w:pStyle w:val="Code"/>
      </w:pPr>
      <w:r>
        <w:t xml:space="preserve">    geodeticInformation         [6] UTF8String OPTIONAL,</w:t>
      </w:r>
    </w:p>
    <w:p w14:paraId="214E7433" w14:textId="77777777" w:rsidR="00754457" w:rsidRDefault="00754457" w:rsidP="00754457">
      <w:pPr>
        <w:pStyle w:val="Code"/>
      </w:pPr>
      <w:r>
        <w:t xml:space="preserve">    globalGNbID                 [7] GlobalRANNodeID OPTIONAL,</w:t>
      </w:r>
    </w:p>
    <w:p w14:paraId="59CC8A17" w14:textId="77777777" w:rsidR="00754457" w:rsidRDefault="00754457" w:rsidP="00754457">
      <w:pPr>
        <w:pStyle w:val="Code"/>
      </w:pPr>
      <w:r>
        <w:t xml:space="preserve">    cellSiteInformation         [8] CellSiteInformation OPTIONAL</w:t>
      </w:r>
    </w:p>
    <w:p w14:paraId="16DA6BBA" w14:textId="77777777" w:rsidR="00754457" w:rsidRDefault="00754457" w:rsidP="00754457">
      <w:pPr>
        <w:pStyle w:val="Code"/>
      </w:pPr>
      <w:r>
        <w:t>}</w:t>
      </w:r>
    </w:p>
    <w:p w14:paraId="54636A1A" w14:textId="77777777" w:rsidR="00754457" w:rsidRDefault="00754457" w:rsidP="00754457">
      <w:pPr>
        <w:pStyle w:val="Code"/>
      </w:pPr>
    </w:p>
    <w:p w14:paraId="04EA55BE" w14:textId="77777777" w:rsidR="00754457" w:rsidRDefault="00754457" w:rsidP="00754457">
      <w:pPr>
        <w:pStyle w:val="Code"/>
      </w:pPr>
      <w:r>
        <w:t>-- TS 29.571 [17], clause 5.4.4.10</w:t>
      </w:r>
    </w:p>
    <w:p w14:paraId="2CE81BE3" w14:textId="77777777" w:rsidR="00754457" w:rsidRDefault="00754457" w:rsidP="00754457">
      <w:pPr>
        <w:pStyle w:val="Code"/>
      </w:pPr>
      <w:r>
        <w:t>N3GALocation ::= SEQUENCE</w:t>
      </w:r>
    </w:p>
    <w:p w14:paraId="5F82A057" w14:textId="77777777" w:rsidR="00754457" w:rsidRDefault="00754457" w:rsidP="00754457">
      <w:pPr>
        <w:pStyle w:val="Code"/>
      </w:pPr>
      <w:r>
        <w:t>{</w:t>
      </w:r>
    </w:p>
    <w:p w14:paraId="314E1162" w14:textId="77777777" w:rsidR="00754457" w:rsidRDefault="00754457" w:rsidP="00754457">
      <w:pPr>
        <w:pStyle w:val="Code"/>
      </w:pPr>
      <w:r>
        <w:t xml:space="preserve">    tAI                         [1] TAI OPTIONAL,</w:t>
      </w:r>
    </w:p>
    <w:p w14:paraId="1AFDA609" w14:textId="77777777" w:rsidR="00754457" w:rsidRDefault="00754457" w:rsidP="00754457">
      <w:pPr>
        <w:pStyle w:val="Code"/>
      </w:pPr>
      <w:r>
        <w:t xml:space="preserve">    n3IWFID                     [2] N3IWFIDNGAP OPTIONAL,</w:t>
      </w:r>
    </w:p>
    <w:p w14:paraId="0FD75B0C" w14:textId="77777777" w:rsidR="00754457" w:rsidRDefault="00754457" w:rsidP="00754457">
      <w:pPr>
        <w:pStyle w:val="Code"/>
      </w:pPr>
      <w:r>
        <w:t xml:space="preserve">    uEIPAddr                    [3] IPAddr OPTIONAL,</w:t>
      </w:r>
    </w:p>
    <w:p w14:paraId="53CCA28A" w14:textId="77777777" w:rsidR="00754457" w:rsidRDefault="00754457" w:rsidP="00754457">
      <w:pPr>
        <w:pStyle w:val="Code"/>
      </w:pPr>
      <w:r>
        <w:t xml:space="preserve">    portNumber                  [4] INTEGER OPTIONAL,</w:t>
      </w:r>
    </w:p>
    <w:p w14:paraId="6C847766" w14:textId="77777777" w:rsidR="00754457" w:rsidRDefault="00754457" w:rsidP="00754457">
      <w:pPr>
        <w:pStyle w:val="Code"/>
      </w:pPr>
      <w:r>
        <w:t xml:space="preserve">    tNAPID                      [5] TNAPID OPTIONAL,</w:t>
      </w:r>
    </w:p>
    <w:p w14:paraId="30E57A25" w14:textId="77777777" w:rsidR="00754457" w:rsidRDefault="00754457" w:rsidP="00754457">
      <w:pPr>
        <w:pStyle w:val="Code"/>
      </w:pPr>
      <w:r>
        <w:t xml:space="preserve">    tWAPID                      [6] TWAPID OPTIONAL,</w:t>
      </w:r>
    </w:p>
    <w:p w14:paraId="6E8B9B1B" w14:textId="77777777" w:rsidR="00754457" w:rsidRDefault="00754457" w:rsidP="00754457">
      <w:pPr>
        <w:pStyle w:val="Code"/>
      </w:pPr>
      <w:r>
        <w:t xml:space="preserve">    hFCNodeID                   [7] HFCNodeID OPTIONAL,</w:t>
      </w:r>
    </w:p>
    <w:p w14:paraId="7CCA4774" w14:textId="77777777" w:rsidR="00754457" w:rsidRDefault="00754457" w:rsidP="00754457">
      <w:pPr>
        <w:pStyle w:val="Code"/>
      </w:pPr>
      <w:r>
        <w:t xml:space="preserve">    gLI                         [8] GLI OPTIONAL,</w:t>
      </w:r>
    </w:p>
    <w:p w14:paraId="772415AA" w14:textId="77777777" w:rsidR="00754457" w:rsidRDefault="00754457" w:rsidP="00754457">
      <w:pPr>
        <w:pStyle w:val="Code"/>
      </w:pPr>
      <w:r>
        <w:t xml:space="preserve">    w5GBANLineType              [9] W5GBANLineType OPTIONAL,</w:t>
      </w:r>
    </w:p>
    <w:p w14:paraId="3E600395" w14:textId="77777777" w:rsidR="00754457" w:rsidRDefault="00754457" w:rsidP="00754457">
      <w:pPr>
        <w:pStyle w:val="Code"/>
      </w:pPr>
      <w:r>
        <w:t xml:space="preserve">    gCI                         [10] GCI OPTIONAL,</w:t>
      </w:r>
    </w:p>
    <w:p w14:paraId="04764978" w14:textId="77777777" w:rsidR="00754457" w:rsidRDefault="00754457" w:rsidP="00754457">
      <w:pPr>
        <w:pStyle w:val="Code"/>
      </w:pPr>
      <w:r>
        <w:t xml:space="preserve">    ageOfLocationInfo           [11] INTEGER OPTIONAL,</w:t>
      </w:r>
    </w:p>
    <w:p w14:paraId="48ED2801" w14:textId="77777777" w:rsidR="00754457" w:rsidRDefault="00754457" w:rsidP="00754457">
      <w:pPr>
        <w:pStyle w:val="Code"/>
      </w:pPr>
      <w:r>
        <w:t xml:space="preserve">    uELocationTimestamp         [12] Timestamp OPTIONAL</w:t>
      </w:r>
    </w:p>
    <w:p w14:paraId="4D249D08" w14:textId="77777777" w:rsidR="00754457" w:rsidRDefault="00754457" w:rsidP="00754457">
      <w:pPr>
        <w:pStyle w:val="Code"/>
      </w:pPr>
      <w:r>
        <w:t>}</w:t>
      </w:r>
    </w:p>
    <w:p w14:paraId="10A9209D" w14:textId="77777777" w:rsidR="00754457" w:rsidRDefault="00754457" w:rsidP="00754457">
      <w:pPr>
        <w:pStyle w:val="Code"/>
      </w:pPr>
    </w:p>
    <w:p w14:paraId="4354DF4E" w14:textId="77777777" w:rsidR="00754457" w:rsidRDefault="00754457" w:rsidP="00754457">
      <w:pPr>
        <w:pStyle w:val="Code"/>
      </w:pPr>
      <w:r>
        <w:t>-- TS 38.413 [23], clause 9.3.2.4</w:t>
      </w:r>
    </w:p>
    <w:p w14:paraId="2A079CFD" w14:textId="77777777" w:rsidR="00754457" w:rsidRDefault="00754457" w:rsidP="00754457">
      <w:pPr>
        <w:pStyle w:val="Code"/>
      </w:pPr>
      <w:r>
        <w:t>IPAddr ::= SEQUENCE</w:t>
      </w:r>
    </w:p>
    <w:p w14:paraId="011E4DBC" w14:textId="77777777" w:rsidR="00754457" w:rsidRDefault="00754457" w:rsidP="00754457">
      <w:pPr>
        <w:pStyle w:val="Code"/>
      </w:pPr>
      <w:r>
        <w:t>{</w:t>
      </w:r>
    </w:p>
    <w:p w14:paraId="0298E524" w14:textId="77777777" w:rsidR="00754457" w:rsidRDefault="00754457" w:rsidP="00754457">
      <w:pPr>
        <w:pStyle w:val="Code"/>
      </w:pPr>
      <w:r>
        <w:t xml:space="preserve">    iPv4Addr                    [1] IPv4Address OPTIONAL,</w:t>
      </w:r>
    </w:p>
    <w:p w14:paraId="3E9B4044" w14:textId="77777777" w:rsidR="00754457" w:rsidRDefault="00754457" w:rsidP="00754457">
      <w:pPr>
        <w:pStyle w:val="Code"/>
      </w:pPr>
      <w:r>
        <w:t xml:space="preserve">    iPv6Addr                    [2] IPv6Address OPTIONAL</w:t>
      </w:r>
    </w:p>
    <w:p w14:paraId="64FD39CB" w14:textId="77777777" w:rsidR="00754457" w:rsidRDefault="00754457" w:rsidP="00754457">
      <w:pPr>
        <w:pStyle w:val="Code"/>
      </w:pPr>
      <w:r>
        <w:t>}</w:t>
      </w:r>
    </w:p>
    <w:p w14:paraId="619EFE1B" w14:textId="77777777" w:rsidR="00754457" w:rsidRDefault="00754457" w:rsidP="00754457">
      <w:pPr>
        <w:pStyle w:val="Code"/>
      </w:pPr>
    </w:p>
    <w:p w14:paraId="2B873816" w14:textId="77777777" w:rsidR="00754457" w:rsidRDefault="00754457" w:rsidP="00754457">
      <w:pPr>
        <w:pStyle w:val="Code"/>
      </w:pPr>
      <w:r>
        <w:t>-- TS 29.571 [17], clause 5.4.4.28</w:t>
      </w:r>
    </w:p>
    <w:p w14:paraId="7D7F7B81" w14:textId="77777777" w:rsidR="00754457" w:rsidRDefault="00754457" w:rsidP="00754457">
      <w:pPr>
        <w:pStyle w:val="Code"/>
      </w:pPr>
      <w:r>
        <w:t>GlobalRANNodeID ::= SEQUENCE</w:t>
      </w:r>
    </w:p>
    <w:p w14:paraId="1EB20A10" w14:textId="77777777" w:rsidR="00754457" w:rsidRDefault="00754457" w:rsidP="00754457">
      <w:pPr>
        <w:pStyle w:val="Code"/>
      </w:pPr>
      <w:r>
        <w:t>{</w:t>
      </w:r>
    </w:p>
    <w:p w14:paraId="2F38C794" w14:textId="77777777" w:rsidR="00754457" w:rsidRDefault="00754457" w:rsidP="00754457">
      <w:pPr>
        <w:pStyle w:val="Code"/>
      </w:pPr>
      <w:r>
        <w:t xml:space="preserve">    pLMNID                      [1] PLMNID,</w:t>
      </w:r>
    </w:p>
    <w:p w14:paraId="304D4259" w14:textId="77777777" w:rsidR="00754457" w:rsidRDefault="00754457" w:rsidP="00754457">
      <w:pPr>
        <w:pStyle w:val="Code"/>
      </w:pPr>
      <w:r>
        <w:t xml:space="preserve">    aNNodeID                    [2] ANNodeID,</w:t>
      </w:r>
    </w:p>
    <w:p w14:paraId="1EF7120C" w14:textId="77777777" w:rsidR="00754457" w:rsidRDefault="00754457" w:rsidP="00754457">
      <w:pPr>
        <w:pStyle w:val="Code"/>
      </w:pPr>
      <w:r>
        <w:t xml:space="preserve">    nID                         [3] NID OPTIONAL</w:t>
      </w:r>
    </w:p>
    <w:p w14:paraId="077C154E" w14:textId="77777777" w:rsidR="00754457" w:rsidRDefault="00754457" w:rsidP="00754457">
      <w:pPr>
        <w:pStyle w:val="Code"/>
      </w:pPr>
      <w:r>
        <w:t>}</w:t>
      </w:r>
    </w:p>
    <w:p w14:paraId="3E49F4A1" w14:textId="77777777" w:rsidR="00754457" w:rsidRDefault="00754457" w:rsidP="00754457">
      <w:pPr>
        <w:pStyle w:val="Code"/>
      </w:pPr>
    </w:p>
    <w:p w14:paraId="363A8D2B" w14:textId="77777777" w:rsidR="00754457" w:rsidRDefault="00754457" w:rsidP="00754457">
      <w:pPr>
        <w:pStyle w:val="Code"/>
      </w:pPr>
      <w:r>
        <w:t>ANNodeID ::= CHOICE</w:t>
      </w:r>
    </w:p>
    <w:p w14:paraId="7F468BCD" w14:textId="77777777" w:rsidR="00754457" w:rsidRDefault="00754457" w:rsidP="00754457">
      <w:pPr>
        <w:pStyle w:val="Code"/>
      </w:pPr>
      <w:r>
        <w:t>{</w:t>
      </w:r>
    </w:p>
    <w:p w14:paraId="506E27DD" w14:textId="77777777" w:rsidR="00754457" w:rsidRDefault="00754457" w:rsidP="00754457">
      <w:pPr>
        <w:pStyle w:val="Code"/>
      </w:pPr>
      <w:r>
        <w:t xml:space="preserve">    n3IWFID [1] N3IWFIDSBI,</w:t>
      </w:r>
    </w:p>
    <w:p w14:paraId="2CFC34CF" w14:textId="77777777" w:rsidR="00754457" w:rsidRDefault="00754457" w:rsidP="00754457">
      <w:pPr>
        <w:pStyle w:val="Code"/>
      </w:pPr>
      <w:r>
        <w:t xml:space="preserve">    gNbID   [2] GNbID,</w:t>
      </w:r>
    </w:p>
    <w:p w14:paraId="6282B5C6" w14:textId="77777777" w:rsidR="00754457" w:rsidRDefault="00754457" w:rsidP="00754457">
      <w:pPr>
        <w:pStyle w:val="Code"/>
      </w:pPr>
      <w:r>
        <w:t xml:space="preserve">    nGENbID [3] NGENbID,</w:t>
      </w:r>
    </w:p>
    <w:p w14:paraId="4B845F32" w14:textId="77777777" w:rsidR="00754457" w:rsidRDefault="00754457" w:rsidP="00754457">
      <w:pPr>
        <w:pStyle w:val="Code"/>
      </w:pPr>
      <w:r>
        <w:t xml:space="preserve">    eNbID   [4] ENbID,</w:t>
      </w:r>
    </w:p>
    <w:p w14:paraId="3044DB14" w14:textId="77777777" w:rsidR="00754457" w:rsidRDefault="00754457" w:rsidP="00754457">
      <w:pPr>
        <w:pStyle w:val="Code"/>
      </w:pPr>
      <w:r>
        <w:t xml:space="preserve">    wAGFID  [5] WAGFID,</w:t>
      </w:r>
    </w:p>
    <w:p w14:paraId="5C9566E8" w14:textId="77777777" w:rsidR="00754457" w:rsidRDefault="00754457" w:rsidP="00754457">
      <w:pPr>
        <w:pStyle w:val="Code"/>
      </w:pPr>
      <w:r>
        <w:t xml:space="preserve">    tNGFID  [6] TNGFID</w:t>
      </w:r>
    </w:p>
    <w:p w14:paraId="6A99A78C" w14:textId="77777777" w:rsidR="00754457" w:rsidRDefault="00754457" w:rsidP="00754457">
      <w:pPr>
        <w:pStyle w:val="Code"/>
      </w:pPr>
      <w:r>
        <w:t>}</w:t>
      </w:r>
    </w:p>
    <w:p w14:paraId="23BD9AD3" w14:textId="77777777" w:rsidR="00754457" w:rsidRDefault="00754457" w:rsidP="00754457">
      <w:pPr>
        <w:pStyle w:val="Code"/>
      </w:pPr>
    </w:p>
    <w:p w14:paraId="3BE958E2" w14:textId="77777777" w:rsidR="00754457" w:rsidRDefault="00754457" w:rsidP="00754457">
      <w:pPr>
        <w:pStyle w:val="Code"/>
      </w:pPr>
      <w:r>
        <w:t>-- TS 38.413 [23], clause 9.3.1.6</w:t>
      </w:r>
    </w:p>
    <w:p w14:paraId="0203B3D7" w14:textId="77777777" w:rsidR="00754457" w:rsidRDefault="00754457" w:rsidP="00754457">
      <w:pPr>
        <w:pStyle w:val="Code"/>
      </w:pPr>
      <w:r>
        <w:t>GNbID ::= BIT STRING(SIZE(22..32))</w:t>
      </w:r>
    </w:p>
    <w:p w14:paraId="6316FB7F" w14:textId="77777777" w:rsidR="00754457" w:rsidRDefault="00754457" w:rsidP="00754457">
      <w:pPr>
        <w:pStyle w:val="Code"/>
      </w:pPr>
    </w:p>
    <w:p w14:paraId="03BB206B" w14:textId="77777777" w:rsidR="00754457" w:rsidRDefault="00754457" w:rsidP="00754457">
      <w:pPr>
        <w:pStyle w:val="Code"/>
      </w:pPr>
      <w:r>
        <w:t>-- TS 29.571 [17], clause 5.4.4.4</w:t>
      </w:r>
    </w:p>
    <w:p w14:paraId="3CD754DB" w14:textId="77777777" w:rsidR="00754457" w:rsidRDefault="00754457" w:rsidP="00754457">
      <w:pPr>
        <w:pStyle w:val="Code"/>
      </w:pPr>
      <w:r>
        <w:t>TAI ::= SEQUENCE</w:t>
      </w:r>
    </w:p>
    <w:p w14:paraId="2BDF20F0" w14:textId="77777777" w:rsidR="00754457" w:rsidRDefault="00754457" w:rsidP="00754457">
      <w:pPr>
        <w:pStyle w:val="Code"/>
      </w:pPr>
      <w:r>
        <w:t>{</w:t>
      </w:r>
    </w:p>
    <w:p w14:paraId="29FF66B0" w14:textId="77777777" w:rsidR="00754457" w:rsidRDefault="00754457" w:rsidP="00754457">
      <w:pPr>
        <w:pStyle w:val="Code"/>
      </w:pPr>
      <w:r>
        <w:t xml:space="preserve">    pLMNID                      [1] PLMNID,</w:t>
      </w:r>
    </w:p>
    <w:p w14:paraId="46133D10" w14:textId="77777777" w:rsidR="00754457" w:rsidRDefault="00754457" w:rsidP="00754457">
      <w:pPr>
        <w:pStyle w:val="Code"/>
      </w:pPr>
      <w:r>
        <w:t xml:space="preserve">    tAC                         [2] TAC,</w:t>
      </w:r>
    </w:p>
    <w:p w14:paraId="6B1A6175" w14:textId="77777777" w:rsidR="00754457" w:rsidRDefault="00754457" w:rsidP="00754457">
      <w:pPr>
        <w:pStyle w:val="Code"/>
      </w:pPr>
      <w:r>
        <w:t xml:space="preserve">    nID                         [3] NID OPTIONAL</w:t>
      </w:r>
    </w:p>
    <w:p w14:paraId="6E19ACC1" w14:textId="77777777" w:rsidR="00754457" w:rsidRDefault="00754457" w:rsidP="00754457">
      <w:pPr>
        <w:pStyle w:val="Code"/>
      </w:pPr>
      <w:r>
        <w:t>}</w:t>
      </w:r>
    </w:p>
    <w:p w14:paraId="6A054DA4" w14:textId="77777777" w:rsidR="00754457" w:rsidRDefault="00754457" w:rsidP="00754457">
      <w:pPr>
        <w:pStyle w:val="Code"/>
      </w:pPr>
    </w:p>
    <w:p w14:paraId="68806B36" w14:textId="77777777" w:rsidR="00754457" w:rsidRDefault="00754457" w:rsidP="00754457">
      <w:pPr>
        <w:pStyle w:val="Code"/>
      </w:pPr>
      <w:r>
        <w:t>CGI ::= SEQUENCE</w:t>
      </w:r>
    </w:p>
    <w:p w14:paraId="219DE045" w14:textId="77777777" w:rsidR="00754457" w:rsidRDefault="00754457" w:rsidP="00754457">
      <w:pPr>
        <w:pStyle w:val="Code"/>
      </w:pPr>
      <w:r>
        <w:t>{</w:t>
      </w:r>
    </w:p>
    <w:p w14:paraId="40B16EE3" w14:textId="77777777" w:rsidR="00754457" w:rsidRDefault="00754457" w:rsidP="00754457">
      <w:pPr>
        <w:pStyle w:val="Code"/>
      </w:pPr>
      <w:r>
        <w:t xml:space="preserve">    lAI    [1] LAI,</w:t>
      </w:r>
    </w:p>
    <w:p w14:paraId="71F7E0AA" w14:textId="77777777" w:rsidR="00754457" w:rsidRDefault="00754457" w:rsidP="00754457">
      <w:pPr>
        <w:pStyle w:val="Code"/>
      </w:pPr>
      <w:r>
        <w:t xml:space="preserve">    cellID [2] CellID</w:t>
      </w:r>
    </w:p>
    <w:p w14:paraId="4D72D0AB" w14:textId="77777777" w:rsidR="00754457" w:rsidRDefault="00754457" w:rsidP="00754457">
      <w:pPr>
        <w:pStyle w:val="Code"/>
      </w:pPr>
      <w:r>
        <w:t>}</w:t>
      </w:r>
    </w:p>
    <w:p w14:paraId="48BC1426" w14:textId="77777777" w:rsidR="00754457" w:rsidRDefault="00754457" w:rsidP="00754457">
      <w:pPr>
        <w:pStyle w:val="Code"/>
      </w:pPr>
    </w:p>
    <w:p w14:paraId="725DE273" w14:textId="77777777" w:rsidR="00754457" w:rsidRDefault="00754457" w:rsidP="00754457">
      <w:pPr>
        <w:pStyle w:val="Code"/>
      </w:pPr>
      <w:r>
        <w:t>LAI ::= SEQUENCE</w:t>
      </w:r>
    </w:p>
    <w:p w14:paraId="16C53E28" w14:textId="77777777" w:rsidR="00754457" w:rsidRDefault="00754457" w:rsidP="00754457">
      <w:pPr>
        <w:pStyle w:val="Code"/>
      </w:pPr>
      <w:r>
        <w:t>{</w:t>
      </w:r>
    </w:p>
    <w:p w14:paraId="27EE390F" w14:textId="77777777" w:rsidR="00754457" w:rsidRDefault="00754457" w:rsidP="00754457">
      <w:pPr>
        <w:pStyle w:val="Code"/>
      </w:pPr>
      <w:r>
        <w:t xml:space="preserve">    pLMNID [1] PLMNID,</w:t>
      </w:r>
    </w:p>
    <w:p w14:paraId="790FB496" w14:textId="77777777" w:rsidR="00754457" w:rsidRDefault="00754457" w:rsidP="00754457">
      <w:pPr>
        <w:pStyle w:val="Code"/>
      </w:pPr>
      <w:r>
        <w:t xml:space="preserve">    lAC    [2] LAC</w:t>
      </w:r>
    </w:p>
    <w:p w14:paraId="6A8FCAE9" w14:textId="77777777" w:rsidR="00754457" w:rsidRDefault="00754457" w:rsidP="00754457">
      <w:pPr>
        <w:pStyle w:val="Code"/>
      </w:pPr>
      <w:r>
        <w:t>}</w:t>
      </w:r>
    </w:p>
    <w:p w14:paraId="2968468E" w14:textId="77777777" w:rsidR="00754457" w:rsidRDefault="00754457" w:rsidP="00754457">
      <w:pPr>
        <w:pStyle w:val="Code"/>
      </w:pPr>
    </w:p>
    <w:p w14:paraId="20677D5F" w14:textId="77777777" w:rsidR="00754457" w:rsidRDefault="00754457" w:rsidP="00754457">
      <w:pPr>
        <w:pStyle w:val="Code"/>
      </w:pPr>
      <w:r>
        <w:t>LAC ::= OCTET STRING (SIZE(2))</w:t>
      </w:r>
    </w:p>
    <w:p w14:paraId="3D415970" w14:textId="77777777" w:rsidR="00754457" w:rsidRDefault="00754457" w:rsidP="00754457">
      <w:pPr>
        <w:pStyle w:val="Code"/>
      </w:pPr>
    </w:p>
    <w:p w14:paraId="0F10F2CF" w14:textId="77777777" w:rsidR="00754457" w:rsidRDefault="00754457" w:rsidP="00754457">
      <w:pPr>
        <w:pStyle w:val="Code"/>
      </w:pPr>
      <w:r>
        <w:t>CellID ::= OCTET STRING (SIZE(2))</w:t>
      </w:r>
    </w:p>
    <w:p w14:paraId="183FAFDD" w14:textId="77777777" w:rsidR="00754457" w:rsidRDefault="00754457" w:rsidP="00754457">
      <w:pPr>
        <w:pStyle w:val="Code"/>
      </w:pPr>
    </w:p>
    <w:p w14:paraId="5E4A81C2" w14:textId="77777777" w:rsidR="00754457" w:rsidRDefault="00754457" w:rsidP="00754457">
      <w:pPr>
        <w:pStyle w:val="Code"/>
      </w:pPr>
      <w:r>
        <w:t>SAI ::= SEQUENCE</w:t>
      </w:r>
    </w:p>
    <w:p w14:paraId="6B60CC76" w14:textId="77777777" w:rsidR="00754457" w:rsidRDefault="00754457" w:rsidP="00754457">
      <w:pPr>
        <w:pStyle w:val="Code"/>
      </w:pPr>
      <w:r>
        <w:t>{</w:t>
      </w:r>
    </w:p>
    <w:p w14:paraId="7B90B4AA" w14:textId="77777777" w:rsidR="00754457" w:rsidRDefault="00754457" w:rsidP="00754457">
      <w:pPr>
        <w:pStyle w:val="Code"/>
      </w:pPr>
      <w:r>
        <w:t xml:space="preserve">    pLMNID [1] PLMNID,</w:t>
      </w:r>
    </w:p>
    <w:p w14:paraId="796FC9E0" w14:textId="77777777" w:rsidR="00754457" w:rsidRDefault="00754457" w:rsidP="00754457">
      <w:pPr>
        <w:pStyle w:val="Code"/>
      </w:pPr>
      <w:r>
        <w:t xml:space="preserve">    lAC    [2] LAC,</w:t>
      </w:r>
    </w:p>
    <w:p w14:paraId="50A09AC6" w14:textId="77777777" w:rsidR="00754457" w:rsidRDefault="00754457" w:rsidP="00754457">
      <w:pPr>
        <w:pStyle w:val="Code"/>
      </w:pPr>
      <w:r>
        <w:t xml:space="preserve">    sAC    [3] SAC</w:t>
      </w:r>
    </w:p>
    <w:p w14:paraId="3C5E7645" w14:textId="77777777" w:rsidR="00754457" w:rsidRDefault="00754457" w:rsidP="00754457">
      <w:pPr>
        <w:pStyle w:val="Code"/>
      </w:pPr>
      <w:r>
        <w:t>}</w:t>
      </w:r>
    </w:p>
    <w:p w14:paraId="0EEC14D4" w14:textId="77777777" w:rsidR="00754457" w:rsidRDefault="00754457" w:rsidP="00754457">
      <w:pPr>
        <w:pStyle w:val="Code"/>
      </w:pPr>
    </w:p>
    <w:p w14:paraId="11E7C1BD" w14:textId="77777777" w:rsidR="00754457" w:rsidRDefault="00754457" w:rsidP="00754457">
      <w:pPr>
        <w:pStyle w:val="Code"/>
      </w:pPr>
      <w:r>
        <w:t>SAC ::= OCTET STRING (SIZE(2))</w:t>
      </w:r>
    </w:p>
    <w:p w14:paraId="03003666" w14:textId="77777777" w:rsidR="00754457" w:rsidRDefault="00754457" w:rsidP="00754457">
      <w:pPr>
        <w:pStyle w:val="Code"/>
      </w:pPr>
    </w:p>
    <w:p w14:paraId="3A338627" w14:textId="77777777" w:rsidR="00754457" w:rsidRDefault="00754457" w:rsidP="00754457">
      <w:pPr>
        <w:pStyle w:val="Code"/>
      </w:pPr>
      <w:r>
        <w:t>-- TS 29.571 [17], clause 5.4.4.5</w:t>
      </w:r>
    </w:p>
    <w:p w14:paraId="65AE4841" w14:textId="77777777" w:rsidR="00754457" w:rsidRDefault="00754457" w:rsidP="00754457">
      <w:pPr>
        <w:pStyle w:val="Code"/>
      </w:pPr>
      <w:r>
        <w:t>ECGI ::= SEQUENCE</w:t>
      </w:r>
    </w:p>
    <w:p w14:paraId="6A16DE65" w14:textId="77777777" w:rsidR="00754457" w:rsidRDefault="00754457" w:rsidP="00754457">
      <w:pPr>
        <w:pStyle w:val="Code"/>
      </w:pPr>
      <w:r>
        <w:t>{</w:t>
      </w:r>
    </w:p>
    <w:p w14:paraId="0A5EC168" w14:textId="77777777" w:rsidR="00754457" w:rsidRDefault="00754457" w:rsidP="00754457">
      <w:pPr>
        <w:pStyle w:val="Code"/>
      </w:pPr>
      <w:r>
        <w:t xml:space="preserve">    pLMNID                      [1] PLMNID,</w:t>
      </w:r>
    </w:p>
    <w:p w14:paraId="702E57CB" w14:textId="77777777" w:rsidR="00754457" w:rsidRDefault="00754457" w:rsidP="00754457">
      <w:pPr>
        <w:pStyle w:val="Code"/>
      </w:pPr>
      <w:r>
        <w:t xml:space="preserve">    eUTRACellID                 [2] EUTRACellID,</w:t>
      </w:r>
    </w:p>
    <w:p w14:paraId="3CEAFC9C" w14:textId="77777777" w:rsidR="00754457" w:rsidRDefault="00754457" w:rsidP="00754457">
      <w:pPr>
        <w:pStyle w:val="Code"/>
      </w:pPr>
      <w:r>
        <w:t xml:space="preserve">   nID                         [3] NID OPTIONAL</w:t>
      </w:r>
    </w:p>
    <w:p w14:paraId="1DE9BBE0" w14:textId="77777777" w:rsidR="00754457" w:rsidRDefault="00754457" w:rsidP="00754457">
      <w:pPr>
        <w:pStyle w:val="Code"/>
      </w:pPr>
      <w:r>
        <w:t>}</w:t>
      </w:r>
    </w:p>
    <w:p w14:paraId="2AD933A1" w14:textId="77777777" w:rsidR="00754457" w:rsidRDefault="00754457" w:rsidP="00754457">
      <w:pPr>
        <w:pStyle w:val="Code"/>
      </w:pPr>
    </w:p>
    <w:p w14:paraId="699E6441" w14:textId="77777777" w:rsidR="00754457" w:rsidRDefault="00754457" w:rsidP="00754457">
      <w:pPr>
        <w:pStyle w:val="Code"/>
      </w:pPr>
      <w:r>
        <w:t>TAIList ::= SEQUENCE OF TAI</w:t>
      </w:r>
    </w:p>
    <w:p w14:paraId="7C78F75D" w14:textId="77777777" w:rsidR="00754457" w:rsidRDefault="00754457" w:rsidP="00754457">
      <w:pPr>
        <w:pStyle w:val="Code"/>
      </w:pPr>
    </w:p>
    <w:p w14:paraId="47B69E40" w14:textId="77777777" w:rsidR="00754457" w:rsidRDefault="00754457" w:rsidP="00754457">
      <w:pPr>
        <w:pStyle w:val="Code"/>
      </w:pPr>
      <w:r>
        <w:t>-- TS 29.571 [17], clause 5.4.4.6</w:t>
      </w:r>
    </w:p>
    <w:p w14:paraId="43E1D3A4" w14:textId="77777777" w:rsidR="00754457" w:rsidRDefault="00754457" w:rsidP="00754457">
      <w:pPr>
        <w:pStyle w:val="Code"/>
      </w:pPr>
      <w:r>
        <w:t>NCGI ::= SEQUENCE</w:t>
      </w:r>
    </w:p>
    <w:p w14:paraId="498124FA" w14:textId="77777777" w:rsidR="00754457" w:rsidRDefault="00754457" w:rsidP="00754457">
      <w:pPr>
        <w:pStyle w:val="Code"/>
      </w:pPr>
      <w:r>
        <w:t>{</w:t>
      </w:r>
    </w:p>
    <w:p w14:paraId="7A7461F5" w14:textId="77777777" w:rsidR="00754457" w:rsidRDefault="00754457" w:rsidP="00754457">
      <w:pPr>
        <w:pStyle w:val="Code"/>
      </w:pPr>
      <w:r>
        <w:t xml:space="preserve">    pLMNID                      [1] PLMNID,</w:t>
      </w:r>
    </w:p>
    <w:p w14:paraId="5DDEFDB8" w14:textId="77777777" w:rsidR="00754457" w:rsidRDefault="00754457" w:rsidP="00754457">
      <w:pPr>
        <w:pStyle w:val="Code"/>
      </w:pPr>
      <w:r>
        <w:t xml:space="preserve">    nRCellID                    [2] NRCellID,</w:t>
      </w:r>
    </w:p>
    <w:p w14:paraId="4EB876A7" w14:textId="77777777" w:rsidR="00754457" w:rsidRDefault="00754457" w:rsidP="00754457">
      <w:pPr>
        <w:pStyle w:val="Code"/>
      </w:pPr>
      <w:r>
        <w:t xml:space="preserve">    nID                         [3] NID OPTIONAL</w:t>
      </w:r>
    </w:p>
    <w:p w14:paraId="15ACB358" w14:textId="77777777" w:rsidR="00754457" w:rsidRDefault="00754457" w:rsidP="00754457">
      <w:pPr>
        <w:pStyle w:val="Code"/>
      </w:pPr>
      <w:r>
        <w:t>}</w:t>
      </w:r>
    </w:p>
    <w:p w14:paraId="1D69062C" w14:textId="77777777" w:rsidR="00754457" w:rsidRDefault="00754457" w:rsidP="00754457">
      <w:pPr>
        <w:pStyle w:val="Code"/>
      </w:pPr>
    </w:p>
    <w:p w14:paraId="611E793C" w14:textId="77777777" w:rsidR="00754457" w:rsidRDefault="00754457" w:rsidP="00754457">
      <w:pPr>
        <w:pStyle w:val="Code"/>
      </w:pPr>
      <w:r>
        <w:t>RANCGI ::= CHOICE</w:t>
      </w:r>
    </w:p>
    <w:p w14:paraId="691DD5ED" w14:textId="77777777" w:rsidR="00754457" w:rsidRDefault="00754457" w:rsidP="00754457">
      <w:pPr>
        <w:pStyle w:val="Code"/>
      </w:pPr>
      <w:r>
        <w:t>{</w:t>
      </w:r>
    </w:p>
    <w:p w14:paraId="38A4CADA" w14:textId="77777777" w:rsidR="00754457" w:rsidRDefault="00754457" w:rsidP="00754457">
      <w:pPr>
        <w:pStyle w:val="Code"/>
      </w:pPr>
      <w:r>
        <w:t xml:space="preserve">    eCGI                        [1] ECGI,</w:t>
      </w:r>
    </w:p>
    <w:p w14:paraId="2506DA4C" w14:textId="77777777" w:rsidR="00754457" w:rsidRDefault="00754457" w:rsidP="00754457">
      <w:pPr>
        <w:pStyle w:val="Code"/>
      </w:pPr>
      <w:r>
        <w:t xml:space="preserve">    nCGI                        [2] NCGI</w:t>
      </w:r>
    </w:p>
    <w:p w14:paraId="12F16BEE" w14:textId="77777777" w:rsidR="00754457" w:rsidRDefault="00754457" w:rsidP="00754457">
      <w:pPr>
        <w:pStyle w:val="Code"/>
      </w:pPr>
      <w:r>
        <w:t>}</w:t>
      </w:r>
    </w:p>
    <w:p w14:paraId="52C64687" w14:textId="77777777" w:rsidR="00754457" w:rsidRDefault="00754457" w:rsidP="00754457">
      <w:pPr>
        <w:pStyle w:val="Code"/>
      </w:pPr>
    </w:p>
    <w:p w14:paraId="1B8C844F" w14:textId="77777777" w:rsidR="00754457" w:rsidRDefault="00754457" w:rsidP="00754457">
      <w:pPr>
        <w:pStyle w:val="Code"/>
      </w:pPr>
      <w:r>
        <w:t>CellInformation ::= SEQUENCE</w:t>
      </w:r>
    </w:p>
    <w:p w14:paraId="78BC8750" w14:textId="77777777" w:rsidR="00754457" w:rsidRDefault="00754457" w:rsidP="00754457">
      <w:pPr>
        <w:pStyle w:val="Code"/>
      </w:pPr>
      <w:r>
        <w:t>{</w:t>
      </w:r>
    </w:p>
    <w:p w14:paraId="73A0063D" w14:textId="77777777" w:rsidR="00754457" w:rsidRDefault="00754457" w:rsidP="00754457">
      <w:pPr>
        <w:pStyle w:val="Code"/>
      </w:pPr>
      <w:r>
        <w:t xml:space="preserve">    rANCGI                      [1] RANCGI,</w:t>
      </w:r>
    </w:p>
    <w:p w14:paraId="5D1C4DDE" w14:textId="77777777" w:rsidR="00754457" w:rsidRDefault="00754457" w:rsidP="00754457">
      <w:pPr>
        <w:pStyle w:val="Code"/>
      </w:pPr>
      <w:r>
        <w:t xml:space="preserve">    cellSiteinformation         [2] CellSiteInformation OPTIONAL,</w:t>
      </w:r>
    </w:p>
    <w:p w14:paraId="21E4134B" w14:textId="77777777" w:rsidR="00754457" w:rsidRDefault="00754457" w:rsidP="00754457">
      <w:pPr>
        <w:pStyle w:val="Code"/>
      </w:pPr>
      <w:r>
        <w:t xml:space="preserve">    timeOfLocation              [3] Timestamp OPTIONAL</w:t>
      </w:r>
    </w:p>
    <w:p w14:paraId="45C4EF53" w14:textId="77777777" w:rsidR="00754457" w:rsidRDefault="00754457" w:rsidP="00754457">
      <w:pPr>
        <w:pStyle w:val="Code"/>
      </w:pPr>
      <w:r>
        <w:t>}</w:t>
      </w:r>
    </w:p>
    <w:p w14:paraId="2F1E1D25" w14:textId="77777777" w:rsidR="00754457" w:rsidRDefault="00754457" w:rsidP="00754457">
      <w:pPr>
        <w:pStyle w:val="Code"/>
      </w:pPr>
    </w:p>
    <w:p w14:paraId="3150CDB0" w14:textId="77777777" w:rsidR="00754457" w:rsidRDefault="00754457" w:rsidP="00754457">
      <w:pPr>
        <w:pStyle w:val="Code"/>
      </w:pPr>
      <w:r>
        <w:t>-- TS 38.413 [23], clause 9.3.1.57</w:t>
      </w:r>
    </w:p>
    <w:p w14:paraId="03EFAA17" w14:textId="77777777" w:rsidR="00754457" w:rsidRDefault="00754457" w:rsidP="00754457">
      <w:pPr>
        <w:pStyle w:val="Code"/>
      </w:pPr>
      <w:r>
        <w:t>N3IWFIDNGAP ::= BIT STRING (SIZE(16))</w:t>
      </w:r>
    </w:p>
    <w:p w14:paraId="1C5CDCF8" w14:textId="77777777" w:rsidR="00754457" w:rsidRDefault="00754457" w:rsidP="00754457">
      <w:pPr>
        <w:pStyle w:val="Code"/>
      </w:pPr>
    </w:p>
    <w:p w14:paraId="3195DACE" w14:textId="77777777" w:rsidR="00754457" w:rsidRDefault="00754457" w:rsidP="00754457">
      <w:pPr>
        <w:pStyle w:val="Code"/>
      </w:pPr>
      <w:r>
        <w:t>-- TS 29.571 [17], clause 5.4.4.28</w:t>
      </w:r>
    </w:p>
    <w:p w14:paraId="5CF7D9F7" w14:textId="77777777" w:rsidR="00754457" w:rsidRDefault="00754457" w:rsidP="00754457">
      <w:pPr>
        <w:pStyle w:val="Code"/>
      </w:pPr>
      <w:r>
        <w:t>N3IWFIDSBI ::= UTF8String</w:t>
      </w:r>
    </w:p>
    <w:p w14:paraId="2B71BD5C" w14:textId="77777777" w:rsidR="00754457" w:rsidRDefault="00754457" w:rsidP="00754457">
      <w:pPr>
        <w:pStyle w:val="Code"/>
      </w:pPr>
    </w:p>
    <w:p w14:paraId="457A4A17" w14:textId="77777777" w:rsidR="00754457" w:rsidRDefault="00754457" w:rsidP="00754457">
      <w:pPr>
        <w:pStyle w:val="Code"/>
      </w:pPr>
      <w:r>
        <w:t>-- TS 29.571 [17], clause 5.4.4.28 and table 5.4.2-1</w:t>
      </w:r>
    </w:p>
    <w:p w14:paraId="7F791BC2" w14:textId="77777777" w:rsidR="00754457" w:rsidRDefault="00754457" w:rsidP="00754457">
      <w:pPr>
        <w:pStyle w:val="Code"/>
      </w:pPr>
      <w:r>
        <w:t>TNGFID ::= UTF8String</w:t>
      </w:r>
    </w:p>
    <w:p w14:paraId="642AE5A6" w14:textId="77777777" w:rsidR="00754457" w:rsidRDefault="00754457" w:rsidP="00754457">
      <w:pPr>
        <w:pStyle w:val="Code"/>
      </w:pPr>
    </w:p>
    <w:p w14:paraId="5CB8FB07" w14:textId="77777777" w:rsidR="00754457" w:rsidRDefault="00754457" w:rsidP="00754457">
      <w:pPr>
        <w:pStyle w:val="Code"/>
      </w:pPr>
      <w:r>
        <w:t>-- TS 29.571 [17], clause 5.4.4.28 and table 5.4.2-1</w:t>
      </w:r>
    </w:p>
    <w:p w14:paraId="3F8320B2" w14:textId="77777777" w:rsidR="00754457" w:rsidRDefault="00754457" w:rsidP="00754457">
      <w:pPr>
        <w:pStyle w:val="Code"/>
      </w:pPr>
      <w:r>
        <w:t>WAGFID ::= UTF8String</w:t>
      </w:r>
    </w:p>
    <w:p w14:paraId="248A2EBF" w14:textId="77777777" w:rsidR="00754457" w:rsidRDefault="00754457" w:rsidP="00754457">
      <w:pPr>
        <w:pStyle w:val="Code"/>
      </w:pPr>
    </w:p>
    <w:p w14:paraId="6430264F" w14:textId="77777777" w:rsidR="00754457" w:rsidRDefault="00754457" w:rsidP="00754457">
      <w:pPr>
        <w:pStyle w:val="Code"/>
      </w:pPr>
      <w:r>
        <w:t>-- TS 29.571 [17], clause 5.4.4.62</w:t>
      </w:r>
    </w:p>
    <w:p w14:paraId="263A8522" w14:textId="77777777" w:rsidR="00754457" w:rsidRDefault="00754457" w:rsidP="00754457">
      <w:pPr>
        <w:pStyle w:val="Code"/>
      </w:pPr>
      <w:r>
        <w:t>TNAPID ::= SEQUENCE</w:t>
      </w:r>
    </w:p>
    <w:p w14:paraId="2E123A6D" w14:textId="77777777" w:rsidR="00754457" w:rsidRDefault="00754457" w:rsidP="00754457">
      <w:pPr>
        <w:pStyle w:val="Code"/>
      </w:pPr>
      <w:r>
        <w:t>{</w:t>
      </w:r>
    </w:p>
    <w:p w14:paraId="0C582F9B" w14:textId="77777777" w:rsidR="00754457" w:rsidRDefault="00754457" w:rsidP="00754457">
      <w:pPr>
        <w:pStyle w:val="Code"/>
      </w:pPr>
      <w:r>
        <w:t xml:space="preserve">    sSID         [1] SSID OPTIONAL,</w:t>
      </w:r>
    </w:p>
    <w:p w14:paraId="2E271624" w14:textId="77777777" w:rsidR="00754457" w:rsidRDefault="00754457" w:rsidP="00754457">
      <w:pPr>
        <w:pStyle w:val="Code"/>
      </w:pPr>
      <w:r>
        <w:t xml:space="preserve">    bSSID        [2] BSSID OPTIONAL,</w:t>
      </w:r>
    </w:p>
    <w:p w14:paraId="2C892BD6" w14:textId="77777777" w:rsidR="00754457" w:rsidRDefault="00754457" w:rsidP="00754457">
      <w:pPr>
        <w:pStyle w:val="Code"/>
      </w:pPr>
      <w:r>
        <w:t xml:space="preserve">    civicAddress [3] CivicAddressBytes OPTIONAL</w:t>
      </w:r>
    </w:p>
    <w:p w14:paraId="25637288" w14:textId="77777777" w:rsidR="00754457" w:rsidRDefault="00754457" w:rsidP="00754457">
      <w:pPr>
        <w:pStyle w:val="Code"/>
      </w:pPr>
      <w:r>
        <w:t>}</w:t>
      </w:r>
    </w:p>
    <w:p w14:paraId="732D9150" w14:textId="77777777" w:rsidR="00754457" w:rsidRDefault="00754457" w:rsidP="00754457">
      <w:pPr>
        <w:pStyle w:val="Code"/>
      </w:pPr>
    </w:p>
    <w:p w14:paraId="362C95F6" w14:textId="77777777" w:rsidR="00754457" w:rsidRDefault="00754457" w:rsidP="00754457">
      <w:pPr>
        <w:pStyle w:val="Code"/>
      </w:pPr>
      <w:r>
        <w:t>-- TS 29.571 [17], clause 5.4.4.64</w:t>
      </w:r>
    </w:p>
    <w:p w14:paraId="6781C76C" w14:textId="77777777" w:rsidR="00754457" w:rsidRDefault="00754457" w:rsidP="00754457">
      <w:pPr>
        <w:pStyle w:val="Code"/>
      </w:pPr>
      <w:r>
        <w:t>TWAPID ::= SEQUENCE</w:t>
      </w:r>
    </w:p>
    <w:p w14:paraId="78CC57E4" w14:textId="77777777" w:rsidR="00754457" w:rsidRDefault="00754457" w:rsidP="00754457">
      <w:pPr>
        <w:pStyle w:val="Code"/>
      </w:pPr>
      <w:r>
        <w:t>{</w:t>
      </w:r>
    </w:p>
    <w:p w14:paraId="5254C7FA" w14:textId="77777777" w:rsidR="00754457" w:rsidRDefault="00754457" w:rsidP="00754457">
      <w:pPr>
        <w:pStyle w:val="Code"/>
      </w:pPr>
      <w:r>
        <w:t xml:space="preserve">    sSID         [1] SSID OPTIONAL,</w:t>
      </w:r>
    </w:p>
    <w:p w14:paraId="1988AF4B" w14:textId="77777777" w:rsidR="00754457" w:rsidRDefault="00754457" w:rsidP="00754457">
      <w:pPr>
        <w:pStyle w:val="Code"/>
      </w:pPr>
      <w:r>
        <w:t xml:space="preserve">    bSSID        [2] BSSID OPTIONAL,</w:t>
      </w:r>
    </w:p>
    <w:p w14:paraId="2BB9922F" w14:textId="77777777" w:rsidR="00754457" w:rsidRDefault="00754457" w:rsidP="00754457">
      <w:pPr>
        <w:pStyle w:val="Code"/>
      </w:pPr>
      <w:r>
        <w:t xml:space="preserve">    civicAddress [3] CivicAddressBytes OPTIONAL</w:t>
      </w:r>
    </w:p>
    <w:p w14:paraId="0929E8EC" w14:textId="77777777" w:rsidR="00754457" w:rsidRDefault="00754457" w:rsidP="00754457">
      <w:pPr>
        <w:pStyle w:val="Code"/>
      </w:pPr>
      <w:r>
        <w:t>}</w:t>
      </w:r>
    </w:p>
    <w:p w14:paraId="27D96307" w14:textId="77777777" w:rsidR="00754457" w:rsidRDefault="00754457" w:rsidP="00754457">
      <w:pPr>
        <w:pStyle w:val="Code"/>
      </w:pPr>
    </w:p>
    <w:p w14:paraId="59B8CD59" w14:textId="77777777" w:rsidR="00754457" w:rsidRDefault="00754457" w:rsidP="00754457">
      <w:pPr>
        <w:pStyle w:val="Code"/>
      </w:pPr>
      <w:r>
        <w:t>-- TS 29.571 [17], clause 5.4.4.62 and clause 5.4.4.64</w:t>
      </w:r>
    </w:p>
    <w:p w14:paraId="21AAA5F4" w14:textId="77777777" w:rsidR="00754457" w:rsidRDefault="00754457" w:rsidP="00754457">
      <w:pPr>
        <w:pStyle w:val="Code"/>
      </w:pPr>
      <w:r>
        <w:t>SSID ::= UTF8String</w:t>
      </w:r>
    </w:p>
    <w:p w14:paraId="2AAD3438" w14:textId="77777777" w:rsidR="00754457" w:rsidRDefault="00754457" w:rsidP="00754457">
      <w:pPr>
        <w:pStyle w:val="Code"/>
      </w:pPr>
    </w:p>
    <w:p w14:paraId="51B9131F" w14:textId="77777777" w:rsidR="00754457" w:rsidRDefault="00754457" w:rsidP="00754457">
      <w:pPr>
        <w:pStyle w:val="Code"/>
      </w:pPr>
      <w:r>
        <w:t>-- TS 29.571 [17], clause 5.4.4.62 and clause 5.4.4.64</w:t>
      </w:r>
    </w:p>
    <w:p w14:paraId="441F70BE" w14:textId="77777777" w:rsidR="00754457" w:rsidRDefault="00754457" w:rsidP="00754457">
      <w:pPr>
        <w:pStyle w:val="Code"/>
      </w:pPr>
      <w:r>
        <w:t>BSSID ::= UTF8String</w:t>
      </w:r>
    </w:p>
    <w:p w14:paraId="0534F2C2" w14:textId="77777777" w:rsidR="00754457" w:rsidRDefault="00754457" w:rsidP="00754457">
      <w:pPr>
        <w:pStyle w:val="Code"/>
      </w:pPr>
    </w:p>
    <w:p w14:paraId="5B51A5C3" w14:textId="77777777" w:rsidR="00754457" w:rsidRDefault="00754457" w:rsidP="00754457">
      <w:pPr>
        <w:pStyle w:val="Code"/>
      </w:pPr>
      <w:r>
        <w:t>-- TS 29.571 [17], clause 5.4.4.36 and table 5.4.2-1</w:t>
      </w:r>
    </w:p>
    <w:p w14:paraId="665106E6" w14:textId="77777777" w:rsidR="00754457" w:rsidRDefault="00754457" w:rsidP="00754457">
      <w:pPr>
        <w:pStyle w:val="Code"/>
      </w:pPr>
      <w:r>
        <w:t>HFCNodeID ::= UTF8String</w:t>
      </w:r>
    </w:p>
    <w:p w14:paraId="4D829652" w14:textId="77777777" w:rsidR="00754457" w:rsidRDefault="00754457" w:rsidP="00754457">
      <w:pPr>
        <w:pStyle w:val="Code"/>
      </w:pPr>
    </w:p>
    <w:p w14:paraId="25CDAFCB" w14:textId="77777777" w:rsidR="00754457" w:rsidRDefault="00754457" w:rsidP="00754457">
      <w:pPr>
        <w:pStyle w:val="Code"/>
      </w:pPr>
      <w:r>
        <w:t>-- TS 29.571 [17], clause 5.4.4.10 and table 5.4.2-1</w:t>
      </w:r>
    </w:p>
    <w:p w14:paraId="5EDDB6B7" w14:textId="77777777" w:rsidR="00754457" w:rsidRDefault="00754457" w:rsidP="00754457">
      <w:pPr>
        <w:pStyle w:val="Code"/>
      </w:pPr>
      <w:r>
        <w:t>-- Contains the original binary data i.e. value of the YAML field after base64 encoding is removed</w:t>
      </w:r>
    </w:p>
    <w:p w14:paraId="7AB77E9E" w14:textId="77777777" w:rsidR="00754457" w:rsidRDefault="00754457" w:rsidP="00754457">
      <w:pPr>
        <w:pStyle w:val="Code"/>
      </w:pPr>
      <w:r>
        <w:t>GLI ::= OCTET STRING (SIZE(0..150))</w:t>
      </w:r>
    </w:p>
    <w:p w14:paraId="6C816211" w14:textId="77777777" w:rsidR="00754457" w:rsidRDefault="00754457" w:rsidP="00754457">
      <w:pPr>
        <w:pStyle w:val="Code"/>
      </w:pPr>
    </w:p>
    <w:p w14:paraId="3A9C0AF4" w14:textId="77777777" w:rsidR="00754457" w:rsidRDefault="00754457" w:rsidP="00754457">
      <w:pPr>
        <w:pStyle w:val="Code"/>
      </w:pPr>
      <w:r>
        <w:t>-- TS 29.571 [17], clause 5.4.4.10 and table 5.4.2-1</w:t>
      </w:r>
    </w:p>
    <w:p w14:paraId="0F5D1852" w14:textId="77777777" w:rsidR="00754457" w:rsidRDefault="00754457" w:rsidP="00754457">
      <w:pPr>
        <w:pStyle w:val="Code"/>
      </w:pPr>
      <w:r>
        <w:t>GCI ::= UTF8String</w:t>
      </w:r>
    </w:p>
    <w:p w14:paraId="017AC7ED" w14:textId="77777777" w:rsidR="00754457" w:rsidRDefault="00754457" w:rsidP="00754457">
      <w:pPr>
        <w:pStyle w:val="Code"/>
      </w:pPr>
    </w:p>
    <w:p w14:paraId="5E54832C" w14:textId="77777777" w:rsidR="00754457" w:rsidRDefault="00754457" w:rsidP="00754457">
      <w:pPr>
        <w:pStyle w:val="Code"/>
      </w:pPr>
      <w:r>
        <w:t>-- TS 29.571 [17], clause 5.4.4.10 and clause 5.4.3.33</w:t>
      </w:r>
    </w:p>
    <w:p w14:paraId="6B39120A" w14:textId="77777777" w:rsidR="00754457" w:rsidRDefault="00754457" w:rsidP="00754457">
      <w:pPr>
        <w:pStyle w:val="Code"/>
      </w:pPr>
      <w:r>
        <w:t>W5GBANLineType ::= ENUMERATED</w:t>
      </w:r>
    </w:p>
    <w:p w14:paraId="0775F3E3" w14:textId="77777777" w:rsidR="00754457" w:rsidRDefault="00754457" w:rsidP="00754457">
      <w:pPr>
        <w:pStyle w:val="Code"/>
      </w:pPr>
      <w:r>
        <w:t>{</w:t>
      </w:r>
    </w:p>
    <w:p w14:paraId="5319EE75" w14:textId="77777777" w:rsidR="00754457" w:rsidRDefault="00754457" w:rsidP="00754457">
      <w:pPr>
        <w:pStyle w:val="Code"/>
      </w:pPr>
      <w:r>
        <w:t xml:space="preserve">    dSL(1),</w:t>
      </w:r>
    </w:p>
    <w:p w14:paraId="24DDD1AD" w14:textId="77777777" w:rsidR="00754457" w:rsidRDefault="00754457" w:rsidP="00754457">
      <w:pPr>
        <w:pStyle w:val="Code"/>
      </w:pPr>
      <w:r>
        <w:t xml:space="preserve">    pON(2)</w:t>
      </w:r>
    </w:p>
    <w:p w14:paraId="6CC1A526" w14:textId="77777777" w:rsidR="00754457" w:rsidRDefault="00754457" w:rsidP="00754457">
      <w:pPr>
        <w:pStyle w:val="Code"/>
      </w:pPr>
      <w:r>
        <w:t>}</w:t>
      </w:r>
    </w:p>
    <w:p w14:paraId="5BE991B2" w14:textId="77777777" w:rsidR="00754457" w:rsidRDefault="00754457" w:rsidP="00754457">
      <w:pPr>
        <w:pStyle w:val="Code"/>
      </w:pPr>
    </w:p>
    <w:p w14:paraId="2A875346" w14:textId="77777777" w:rsidR="00754457" w:rsidRDefault="00754457" w:rsidP="00754457">
      <w:pPr>
        <w:pStyle w:val="Code"/>
      </w:pPr>
      <w:r>
        <w:t>-- TS 29.571 [17], table 5.4.2-1</w:t>
      </w:r>
    </w:p>
    <w:p w14:paraId="249276B4" w14:textId="77777777" w:rsidR="00754457" w:rsidRDefault="00754457" w:rsidP="00754457">
      <w:pPr>
        <w:pStyle w:val="Code"/>
      </w:pPr>
      <w:r>
        <w:t>TAC ::= OCTET STRING (SIZE(2..3))</w:t>
      </w:r>
    </w:p>
    <w:p w14:paraId="21E09BCD" w14:textId="77777777" w:rsidR="00754457" w:rsidRDefault="00754457" w:rsidP="00754457">
      <w:pPr>
        <w:pStyle w:val="Code"/>
      </w:pPr>
    </w:p>
    <w:p w14:paraId="40C5DB18" w14:textId="77777777" w:rsidR="00754457" w:rsidRDefault="00754457" w:rsidP="00754457">
      <w:pPr>
        <w:pStyle w:val="Code"/>
      </w:pPr>
      <w:r>
        <w:t>-- TS 38.413 [23], clause 9.3.1.9</w:t>
      </w:r>
    </w:p>
    <w:p w14:paraId="0172F679" w14:textId="77777777" w:rsidR="00754457" w:rsidRDefault="00754457" w:rsidP="00754457">
      <w:pPr>
        <w:pStyle w:val="Code"/>
      </w:pPr>
      <w:r>
        <w:t>EUTRACellID ::= BIT STRING (SIZE(28))</w:t>
      </w:r>
    </w:p>
    <w:p w14:paraId="32662FC3" w14:textId="77777777" w:rsidR="00754457" w:rsidRDefault="00754457" w:rsidP="00754457">
      <w:pPr>
        <w:pStyle w:val="Code"/>
      </w:pPr>
    </w:p>
    <w:p w14:paraId="15432156" w14:textId="77777777" w:rsidR="00754457" w:rsidRDefault="00754457" w:rsidP="00754457">
      <w:pPr>
        <w:pStyle w:val="Code"/>
      </w:pPr>
      <w:r>
        <w:t>-- TS 38.413 [23], clause 9.3.1.7</w:t>
      </w:r>
    </w:p>
    <w:p w14:paraId="4B62A8E3" w14:textId="77777777" w:rsidR="00754457" w:rsidRDefault="00754457" w:rsidP="00754457">
      <w:pPr>
        <w:pStyle w:val="Code"/>
      </w:pPr>
      <w:r>
        <w:t>NRCellID ::= BIT STRING (SIZE(36))</w:t>
      </w:r>
    </w:p>
    <w:p w14:paraId="22F5D6FC" w14:textId="77777777" w:rsidR="00754457" w:rsidRDefault="00754457" w:rsidP="00754457">
      <w:pPr>
        <w:pStyle w:val="Code"/>
      </w:pPr>
    </w:p>
    <w:p w14:paraId="4C453A7E" w14:textId="77777777" w:rsidR="00754457" w:rsidRDefault="00754457" w:rsidP="00754457">
      <w:pPr>
        <w:pStyle w:val="Code"/>
      </w:pPr>
      <w:r>
        <w:t>-- TS 38.413 [23], clause 9.3.1.8</w:t>
      </w:r>
    </w:p>
    <w:p w14:paraId="16E1CF6A" w14:textId="77777777" w:rsidR="00754457" w:rsidRDefault="00754457" w:rsidP="00754457">
      <w:pPr>
        <w:pStyle w:val="Code"/>
      </w:pPr>
      <w:r>
        <w:t>NGENbID ::= CHOICE</w:t>
      </w:r>
    </w:p>
    <w:p w14:paraId="6FDECE9A" w14:textId="77777777" w:rsidR="00754457" w:rsidRDefault="00754457" w:rsidP="00754457">
      <w:pPr>
        <w:pStyle w:val="Code"/>
      </w:pPr>
      <w:r>
        <w:t>{</w:t>
      </w:r>
    </w:p>
    <w:p w14:paraId="51A8D385" w14:textId="77777777" w:rsidR="00754457" w:rsidRDefault="00754457" w:rsidP="00754457">
      <w:pPr>
        <w:pStyle w:val="Code"/>
      </w:pPr>
      <w:r>
        <w:t xml:space="preserve">    macroNGENbID                [1] BIT STRING (SIZE(20)),</w:t>
      </w:r>
    </w:p>
    <w:p w14:paraId="54C76C9B" w14:textId="77777777" w:rsidR="00754457" w:rsidRDefault="00754457" w:rsidP="00754457">
      <w:pPr>
        <w:pStyle w:val="Code"/>
      </w:pPr>
      <w:r>
        <w:t xml:space="preserve">    shortMacroNGENbID           [2] BIT STRING (SIZE(18)),</w:t>
      </w:r>
    </w:p>
    <w:p w14:paraId="019E679B" w14:textId="77777777" w:rsidR="00754457" w:rsidRDefault="00754457" w:rsidP="00754457">
      <w:pPr>
        <w:pStyle w:val="Code"/>
      </w:pPr>
      <w:r>
        <w:t xml:space="preserve">    longMacroNGENbID            [3] BIT STRING (SIZE(21))</w:t>
      </w:r>
    </w:p>
    <w:p w14:paraId="34F94B00" w14:textId="77777777" w:rsidR="00754457" w:rsidRDefault="00754457" w:rsidP="00754457">
      <w:pPr>
        <w:pStyle w:val="Code"/>
      </w:pPr>
      <w:r>
        <w:t>}</w:t>
      </w:r>
    </w:p>
    <w:p w14:paraId="5ABF007D" w14:textId="77777777" w:rsidR="00754457" w:rsidRDefault="00754457" w:rsidP="00754457">
      <w:pPr>
        <w:pStyle w:val="Code"/>
      </w:pPr>
      <w:r>
        <w:t>-- TS 23.003 [19], clause 12.7.1 encoded as per TS 29.571 [17], clause 5.4.2</w:t>
      </w:r>
    </w:p>
    <w:p w14:paraId="6C82974F" w14:textId="77777777" w:rsidR="00754457" w:rsidRDefault="00754457" w:rsidP="00754457">
      <w:pPr>
        <w:pStyle w:val="Code"/>
      </w:pPr>
      <w:r>
        <w:t>NID ::= UTF8String (SIZE(11))</w:t>
      </w:r>
    </w:p>
    <w:p w14:paraId="68F39667" w14:textId="77777777" w:rsidR="00754457" w:rsidRDefault="00754457" w:rsidP="00754457">
      <w:pPr>
        <w:pStyle w:val="Code"/>
      </w:pPr>
    </w:p>
    <w:p w14:paraId="63DDCC0D" w14:textId="77777777" w:rsidR="00754457" w:rsidRDefault="00754457" w:rsidP="00754457">
      <w:pPr>
        <w:pStyle w:val="Code"/>
      </w:pPr>
      <w:r>
        <w:t>-- TS 36.413 [38], clause 9.2.1.37</w:t>
      </w:r>
    </w:p>
    <w:p w14:paraId="4EE9F85F" w14:textId="77777777" w:rsidR="00754457" w:rsidRDefault="00754457" w:rsidP="00754457">
      <w:pPr>
        <w:pStyle w:val="Code"/>
      </w:pPr>
      <w:r>
        <w:t>ENbID ::= CHOICE</w:t>
      </w:r>
    </w:p>
    <w:p w14:paraId="00EA32B3" w14:textId="77777777" w:rsidR="00754457" w:rsidRDefault="00754457" w:rsidP="00754457">
      <w:pPr>
        <w:pStyle w:val="Code"/>
      </w:pPr>
      <w:r>
        <w:t>{</w:t>
      </w:r>
    </w:p>
    <w:p w14:paraId="33A7BCDE" w14:textId="77777777" w:rsidR="00754457" w:rsidRDefault="00754457" w:rsidP="00754457">
      <w:pPr>
        <w:pStyle w:val="Code"/>
      </w:pPr>
      <w:r>
        <w:t xml:space="preserve">    macroENbID                  [1] BIT STRING (SIZE(20)),</w:t>
      </w:r>
    </w:p>
    <w:p w14:paraId="45056133" w14:textId="77777777" w:rsidR="00754457" w:rsidRDefault="00754457" w:rsidP="00754457">
      <w:pPr>
        <w:pStyle w:val="Code"/>
      </w:pPr>
      <w:r>
        <w:t xml:space="preserve">    homeENbID                   [2] BIT STRING (SIZE(28)),</w:t>
      </w:r>
    </w:p>
    <w:p w14:paraId="7A6EAA9E" w14:textId="77777777" w:rsidR="00754457" w:rsidRDefault="00754457" w:rsidP="00754457">
      <w:pPr>
        <w:pStyle w:val="Code"/>
      </w:pPr>
      <w:r>
        <w:t xml:space="preserve">    shortMacroENbID             [3] BIT STRING (SIZE(18)),</w:t>
      </w:r>
    </w:p>
    <w:p w14:paraId="029463B1" w14:textId="77777777" w:rsidR="00754457" w:rsidRDefault="00754457" w:rsidP="00754457">
      <w:pPr>
        <w:pStyle w:val="Code"/>
      </w:pPr>
      <w:r>
        <w:t xml:space="preserve">    longMacroENbID              [4] BIT STRING (SIZE(21))</w:t>
      </w:r>
    </w:p>
    <w:p w14:paraId="11C12D2F" w14:textId="77777777" w:rsidR="00754457" w:rsidRDefault="00754457" w:rsidP="00754457">
      <w:pPr>
        <w:pStyle w:val="Code"/>
      </w:pPr>
      <w:r>
        <w:t>}</w:t>
      </w:r>
    </w:p>
    <w:p w14:paraId="3AEF1A2D" w14:textId="77777777" w:rsidR="00754457" w:rsidRDefault="00754457" w:rsidP="00754457">
      <w:pPr>
        <w:pStyle w:val="Code"/>
      </w:pPr>
    </w:p>
    <w:p w14:paraId="01CC0060" w14:textId="77777777" w:rsidR="00754457" w:rsidRDefault="00754457" w:rsidP="00754457">
      <w:pPr>
        <w:pStyle w:val="Code"/>
      </w:pPr>
    </w:p>
    <w:p w14:paraId="0A37160E" w14:textId="77777777" w:rsidR="00754457" w:rsidRDefault="00754457" w:rsidP="00754457">
      <w:pPr>
        <w:pStyle w:val="Code"/>
      </w:pPr>
      <w:r>
        <w:t>-- TS 29.518 [22], clause 6.4.6.2.3</w:t>
      </w:r>
    </w:p>
    <w:p w14:paraId="7E55CCE2" w14:textId="77777777" w:rsidR="00754457" w:rsidRDefault="00754457" w:rsidP="00754457">
      <w:pPr>
        <w:pStyle w:val="Code"/>
      </w:pPr>
      <w:r>
        <w:t>PositioningInfo ::= SEQUENCE</w:t>
      </w:r>
    </w:p>
    <w:p w14:paraId="3CA1FAF8" w14:textId="77777777" w:rsidR="00754457" w:rsidRDefault="00754457" w:rsidP="00754457">
      <w:pPr>
        <w:pStyle w:val="Code"/>
      </w:pPr>
      <w:r>
        <w:t>{</w:t>
      </w:r>
    </w:p>
    <w:p w14:paraId="2D25D6FC" w14:textId="77777777" w:rsidR="00754457" w:rsidRDefault="00754457" w:rsidP="00754457">
      <w:pPr>
        <w:pStyle w:val="Code"/>
      </w:pPr>
      <w:r>
        <w:t xml:space="preserve">    positionInfo                [1] LocationData OPTIONAL,</w:t>
      </w:r>
    </w:p>
    <w:p w14:paraId="1FB541B0" w14:textId="77777777" w:rsidR="00754457" w:rsidRDefault="00754457" w:rsidP="00754457">
      <w:pPr>
        <w:pStyle w:val="Code"/>
      </w:pPr>
      <w:r>
        <w:t xml:space="preserve">    rawMLPResponse              [2] RawMLPResponse OPTIONAL</w:t>
      </w:r>
    </w:p>
    <w:p w14:paraId="07A5C300" w14:textId="77777777" w:rsidR="00754457" w:rsidRDefault="00754457" w:rsidP="00754457">
      <w:pPr>
        <w:pStyle w:val="Code"/>
      </w:pPr>
      <w:r>
        <w:t>}</w:t>
      </w:r>
    </w:p>
    <w:p w14:paraId="7D36841A" w14:textId="77777777" w:rsidR="00754457" w:rsidRDefault="00754457" w:rsidP="00754457">
      <w:pPr>
        <w:pStyle w:val="Code"/>
      </w:pPr>
    </w:p>
    <w:p w14:paraId="2F76E6FC" w14:textId="77777777" w:rsidR="00754457" w:rsidRDefault="00754457" w:rsidP="00754457">
      <w:pPr>
        <w:pStyle w:val="Code"/>
      </w:pPr>
      <w:r>
        <w:t>RawMLPResponse ::= CHOICE</w:t>
      </w:r>
    </w:p>
    <w:p w14:paraId="7F883007" w14:textId="77777777" w:rsidR="00754457" w:rsidRDefault="00754457" w:rsidP="00754457">
      <w:pPr>
        <w:pStyle w:val="Code"/>
      </w:pPr>
      <w:r>
        <w:t>{</w:t>
      </w:r>
    </w:p>
    <w:p w14:paraId="26A77E9F" w14:textId="77777777" w:rsidR="00754457" w:rsidRDefault="00754457" w:rsidP="00754457">
      <w:pPr>
        <w:pStyle w:val="Code"/>
      </w:pPr>
      <w:r>
        <w:t xml:space="preserve">    -- The following parameter contains a copy of unparsed XML code of the</w:t>
      </w:r>
    </w:p>
    <w:p w14:paraId="02B159D4" w14:textId="77777777" w:rsidR="00754457" w:rsidRDefault="00754457" w:rsidP="00754457">
      <w:pPr>
        <w:pStyle w:val="Code"/>
      </w:pPr>
      <w:r>
        <w:t xml:space="preserve">    -- MLP response message, i.e. the entire XML document containing</w:t>
      </w:r>
    </w:p>
    <w:p w14:paraId="68CFD91A" w14:textId="77777777" w:rsidR="00754457" w:rsidRDefault="00754457" w:rsidP="00754457">
      <w:pPr>
        <w:pStyle w:val="Code"/>
      </w:pPr>
      <w:r>
        <w:t xml:space="preserve">    -- a &lt;slia&gt; (described in OMA-TS-MLP-V3_5-20181211-C [20], clause 5.2.3.2.2) or</w:t>
      </w:r>
    </w:p>
    <w:p w14:paraId="08C8B868" w14:textId="77777777" w:rsidR="00754457" w:rsidRDefault="00754457" w:rsidP="00754457">
      <w:pPr>
        <w:pStyle w:val="Code"/>
      </w:pPr>
      <w:r>
        <w:t xml:space="preserve">    -- a &lt;slirep&gt; (described in OMA-TS-MLP-V3_5-20181211-C [20], clause 5.2.3.2.3) MLP message.</w:t>
      </w:r>
    </w:p>
    <w:p w14:paraId="17571EDD" w14:textId="77777777" w:rsidR="00754457" w:rsidRDefault="00754457" w:rsidP="00754457">
      <w:pPr>
        <w:pStyle w:val="Code"/>
      </w:pPr>
      <w:r>
        <w:t xml:space="preserve">    mLPPositionData             [1] UTF8String,</w:t>
      </w:r>
    </w:p>
    <w:p w14:paraId="0447B6CA" w14:textId="77777777" w:rsidR="00754457" w:rsidRDefault="00754457" w:rsidP="00754457">
      <w:pPr>
        <w:pStyle w:val="Code"/>
      </w:pPr>
      <w:r>
        <w:t xml:space="preserve">    -- OMA MLP result id, defined in OMA-TS-MLP-V3_5-20181211-C [20], Clause 5.4</w:t>
      </w:r>
    </w:p>
    <w:p w14:paraId="4E3C2731" w14:textId="77777777" w:rsidR="00754457" w:rsidRDefault="00754457" w:rsidP="00754457">
      <w:pPr>
        <w:pStyle w:val="Code"/>
      </w:pPr>
      <w:r>
        <w:t xml:space="preserve">    mLPErrorCode                [2] INTEGER (1..699)</w:t>
      </w:r>
    </w:p>
    <w:p w14:paraId="74B86B66" w14:textId="77777777" w:rsidR="00754457" w:rsidRDefault="00754457" w:rsidP="00754457">
      <w:pPr>
        <w:pStyle w:val="Code"/>
      </w:pPr>
      <w:r>
        <w:t>}</w:t>
      </w:r>
    </w:p>
    <w:p w14:paraId="61FD17C5" w14:textId="77777777" w:rsidR="00754457" w:rsidRDefault="00754457" w:rsidP="00754457">
      <w:pPr>
        <w:pStyle w:val="Code"/>
      </w:pPr>
    </w:p>
    <w:p w14:paraId="4585DA2D" w14:textId="77777777" w:rsidR="00754457" w:rsidRDefault="00754457" w:rsidP="00754457">
      <w:pPr>
        <w:pStyle w:val="Code"/>
      </w:pPr>
      <w:r>
        <w:t>-- TS 29.572 [24], clause 6.1.6.2.3</w:t>
      </w:r>
    </w:p>
    <w:p w14:paraId="3B0FC29F" w14:textId="77777777" w:rsidR="00754457" w:rsidRDefault="00754457" w:rsidP="00754457">
      <w:pPr>
        <w:pStyle w:val="Code"/>
      </w:pPr>
      <w:r>
        <w:t>LocationData ::= SEQUENCE</w:t>
      </w:r>
    </w:p>
    <w:p w14:paraId="66AA122B" w14:textId="77777777" w:rsidR="00754457" w:rsidRDefault="00754457" w:rsidP="00754457">
      <w:pPr>
        <w:pStyle w:val="Code"/>
      </w:pPr>
      <w:r>
        <w:t>{</w:t>
      </w:r>
    </w:p>
    <w:p w14:paraId="2587F59B" w14:textId="77777777" w:rsidR="00754457" w:rsidRDefault="00754457" w:rsidP="00754457">
      <w:pPr>
        <w:pStyle w:val="Code"/>
      </w:pPr>
      <w:r>
        <w:t xml:space="preserve">    locationEstimate            [1] GeographicArea,</w:t>
      </w:r>
    </w:p>
    <w:p w14:paraId="6BE60A0E" w14:textId="77777777" w:rsidR="00754457" w:rsidRDefault="00754457" w:rsidP="00754457">
      <w:pPr>
        <w:pStyle w:val="Code"/>
      </w:pPr>
      <w:r>
        <w:t xml:space="preserve">    accuracyFulfilmentIndicator [2] AccuracyFulfilmentIndicator OPTIONAL,</w:t>
      </w:r>
    </w:p>
    <w:p w14:paraId="731CB79D" w14:textId="77777777" w:rsidR="00754457" w:rsidRDefault="00754457" w:rsidP="00754457">
      <w:pPr>
        <w:pStyle w:val="Code"/>
      </w:pPr>
      <w:r>
        <w:t xml:space="preserve">    ageOfLocationEstimate       [3] AgeOfLocationEstimate OPTIONAL,</w:t>
      </w:r>
    </w:p>
    <w:p w14:paraId="2FBCFE0B" w14:textId="77777777" w:rsidR="00754457" w:rsidRDefault="00754457" w:rsidP="00754457">
      <w:pPr>
        <w:pStyle w:val="Code"/>
      </w:pPr>
      <w:r>
        <w:t xml:space="preserve">    velocityEstimate            [4] VelocityEstimate OPTIONAL,</w:t>
      </w:r>
    </w:p>
    <w:p w14:paraId="006AB727" w14:textId="77777777" w:rsidR="00754457" w:rsidRDefault="00754457" w:rsidP="00754457">
      <w:pPr>
        <w:pStyle w:val="Code"/>
      </w:pPr>
      <w:r>
        <w:t xml:space="preserve">    civicAddress                [5] CivicAddress OPTIONAL,</w:t>
      </w:r>
    </w:p>
    <w:p w14:paraId="19010DC4" w14:textId="77777777" w:rsidR="00754457" w:rsidRDefault="00754457" w:rsidP="00754457">
      <w:pPr>
        <w:pStyle w:val="Code"/>
      </w:pPr>
      <w:r>
        <w:t xml:space="preserve">    positioningDataList         [6] SET OF PositioningMethodAndUsage OPTIONAL,</w:t>
      </w:r>
    </w:p>
    <w:p w14:paraId="5879CD54" w14:textId="77777777" w:rsidR="00754457" w:rsidRDefault="00754457" w:rsidP="00754457">
      <w:pPr>
        <w:pStyle w:val="Code"/>
      </w:pPr>
      <w:r>
        <w:t xml:space="preserve">    gNSSPositioningDataList     [7] SET OF GNSSPositioningMethodAndUsage OPTIONAL,</w:t>
      </w:r>
    </w:p>
    <w:p w14:paraId="53C6EC8A" w14:textId="77777777" w:rsidR="00754457" w:rsidRDefault="00754457" w:rsidP="00754457">
      <w:pPr>
        <w:pStyle w:val="Code"/>
      </w:pPr>
      <w:r>
        <w:t xml:space="preserve">    eCGI                        [8] ECGI OPTIONAL,</w:t>
      </w:r>
    </w:p>
    <w:p w14:paraId="116D4433" w14:textId="77777777" w:rsidR="00754457" w:rsidRDefault="00754457" w:rsidP="00754457">
      <w:pPr>
        <w:pStyle w:val="Code"/>
      </w:pPr>
      <w:r>
        <w:t xml:space="preserve">    nCGI                        [9] NCGI OPTIONAL,</w:t>
      </w:r>
    </w:p>
    <w:p w14:paraId="27DE18BE" w14:textId="77777777" w:rsidR="00754457" w:rsidRDefault="00754457" w:rsidP="00754457">
      <w:pPr>
        <w:pStyle w:val="Code"/>
      </w:pPr>
      <w:r>
        <w:t xml:space="preserve">    altitude                    [10] Altitude OPTIONAL,</w:t>
      </w:r>
    </w:p>
    <w:p w14:paraId="0E67FE0E" w14:textId="77777777" w:rsidR="00754457" w:rsidRDefault="00754457" w:rsidP="00754457">
      <w:pPr>
        <w:pStyle w:val="Code"/>
      </w:pPr>
      <w:r>
        <w:t xml:space="preserve">    barometricPressure          [11] BarometricPressure OPTIONAL</w:t>
      </w:r>
    </w:p>
    <w:p w14:paraId="468A0812" w14:textId="77777777" w:rsidR="00754457" w:rsidRDefault="00754457" w:rsidP="00754457">
      <w:pPr>
        <w:pStyle w:val="Code"/>
      </w:pPr>
      <w:r>
        <w:t>}</w:t>
      </w:r>
    </w:p>
    <w:p w14:paraId="38648217" w14:textId="77777777" w:rsidR="00754457" w:rsidRDefault="00754457" w:rsidP="00754457">
      <w:pPr>
        <w:pStyle w:val="Code"/>
      </w:pPr>
    </w:p>
    <w:p w14:paraId="02DF873F" w14:textId="77777777" w:rsidR="00754457" w:rsidRDefault="00754457" w:rsidP="00754457">
      <w:pPr>
        <w:pStyle w:val="Code"/>
      </w:pPr>
      <w:r>
        <w:t>-- TS 29.172 [53], table 6.2.2-2</w:t>
      </w:r>
    </w:p>
    <w:p w14:paraId="54543C06" w14:textId="77777777" w:rsidR="00754457" w:rsidRDefault="00754457" w:rsidP="00754457">
      <w:pPr>
        <w:pStyle w:val="Code"/>
      </w:pPr>
      <w:r>
        <w:t>EPSLocationInfo ::= SEQUENCE</w:t>
      </w:r>
    </w:p>
    <w:p w14:paraId="3E8F9E9B" w14:textId="77777777" w:rsidR="00754457" w:rsidRDefault="00754457" w:rsidP="00754457">
      <w:pPr>
        <w:pStyle w:val="Code"/>
      </w:pPr>
      <w:r>
        <w:t>{</w:t>
      </w:r>
    </w:p>
    <w:p w14:paraId="26C4646C" w14:textId="77777777" w:rsidR="00754457" w:rsidRDefault="00754457" w:rsidP="00754457">
      <w:pPr>
        <w:pStyle w:val="Code"/>
      </w:pPr>
      <w:r>
        <w:t xml:space="preserve">    locationData  [1] LocationData,</w:t>
      </w:r>
    </w:p>
    <w:p w14:paraId="574D3AFB" w14:textId="77777777" w:rsidR="00754457" w:rsidRDefault="00754457" w:rsidP="00754457">
      <w:pPr>
        <w:pStyle w:val="Code"/>
      </w:pPr>
      <w:r>
        <w:t xml:space="preserve">    cGI           [2] CGI OPTIONAL,</w:t>
      </w:r>
    </w:p>
    <w:p w14:paraId="48DC8E6B" w14:textId="77777777" w:rsidR="00754457" w:rsidRDefault="00754457" w:rsidP="00754457">
      <w:pPr>
        <w:pStyle w:val="Code"/>
      </w:pPr>
      <w:r>
        <w:t xml:space="preserve">    sAI           [3] SAI OPTIONAL,</w:t>
      </w:r>
    </w:p>
    <w:p w14:paraId="5050738A" w14:textId="77777777" w:rsidR="00754457" w:rsidRDefault="00754457" w:rsidP="00754457">
      <w:pPr>
        <w:pStyle w:val="Code"/>
      </w:pPr>
      <w:r>
        <w:t xml:space="preserve">    eSMLCCellInfo [4] ESMLCCellInfo OPTIONAL</w:t>
      </w:r>
    </w:p>
    <w:p w14:paraId="396D58B7" w14:textId="77777777" w:rsidR="00754457" w:rsidRDefault="00754457" w:rsidP="00754457">
      <w:pPr>
        <w:pStyle w:val="Code"/>
      </w:pPr>
      <w:r>
        <w:t>}</w:t>
      </w:r>
    </w:p>
    <w:p w14:paraId="32F12751" w14:textId="77777777" w:rsidR="00754457" w:rsidRDefault="00754457" w:rsidP="00754457">
      <w:pPr>
        <w:pStyle w:val="Code"/>
      </w:pPr>
    </w:p>
    <w:p w14:paraId="687E2929" w14:textId="77777777" w:rsidR="00754457" w:rsidRDefault="00754457" w:rsidP="00754457">
      <w:pPr>
        <w:pStyle w:val="Code"/>
      </w:pPr>
      <w:r>
        <w:t>-- TS 29.172 [53], clause 7.4.57</w:t>
      </w:r>
    </w:p>
    <w:p w14:paraId="4AFE08D3" w14:textId="77777777" w:rsidR="00754457" w:rsidRDefault="00754457" w:rsidP="00754457">
      <w:pPr>
        <w:pStyle w:val="Code"/>
      </w:pPr>
      <w:r>
        <w:t>ESMLCCellInfo ::= SEQUENCE</w:t>
      </w:r>
    </w:p>
    <w:p w14:paraId="0EA554F5" w14:textId="77777777" w:rsidR="00754457" w:rsidRDefault="00754457" w:rsidP="00754457">
      <w:pPr>
        <w:pStyle w:val="Code"/>
      </w:pPr>
      <w:r>
        <w:t>{</w:t>
      </w:r>
    </w:p>
    <w:p w14:paraId="77B8E75C" w14:textId="77777777" w:rsidR="00754457" w:rsidRDefault="00754457" w:rsidP="00754457">
      <w:pPr>
        <w:pStyle w:val="Code"/>
      </w:pPr>
      <w:r>
        <w:t xml:space="preserve">    eCGI          [1] ECGI,</w:t>
      </w:r>
    </w:p>
    <w:p w14:paraId="0B90A2A5" w14:textId="77777777" w:rsidR="00754457" w:rsidRDefault="00754457" w:rsidP="00754457">
      <w:pPr>
        <w:pStyle w:val="Code"/>
      </w:pPr>
      <w:r>
        <w:t xml:space="preserve">    cellPortionID [2] CellPortionID</w:t>
      </w:r>
    </w:p>
    <w:p w14:paraId="46BC4EE9" w14:textId="77777777" w:rsidR="00754457" w:rsidRDefault="00754457" w:rsidP="00754457">
      <w:pPr>
        <w:pStyle w:val="Code"/>
      </w:pPr>
      <w:r>
        <w:t>}</w:t>
      </w:r>
    </w:p>
    <w:p w14:paraId="412C189C" w14:textId="77777777" w:rsidR="00754457" w:rsidRDefault="00754457" w:rsidP="00754457">
      <w:pPr>
        <w:pStyle w:val="Code"/>
      </w:pPr>
    </w:p>
    <w:p w14:paraId="53B8FBF3" w14:textId="77777777" w:rsidR="00754457" w:rsidRDefault="00754457" w:rsidP="00754457">
      <w:pPr>
        <w:pStyle w:val="Code"/>
      </w:pPr>
      <w:r>
        <w:t>-- TS 29.171 [54], clause 7.4.31</w:t>
      </w:r>
    </w:p>
    <w:p w14:paraId="7AA68CF7" w14:textId="77777777" w:rsidR="00754457" w:rsidRDefault="00754457" w:rsidP="00754457">
      <w:pPr>
        <w:pStyle w:val="Code"/>
      </w:pPr>
      <w:r>
        <w:t>CellPortionID ::= INTEGER (0..4095)</w:t>
      </w:r>
    </w:p>
    <w:p w14:paraId="627ACAF3" w14:textId="77777777" w:rsidR="00754457" w:rsidRDefault="00754457" w:rsidP="00754457">
      <w:pPr>
        <w:pStyle w:val="Code"/>
      </w:pPr>
    </w:p>
    <w:p w14:paraId="1BC8C9C9" w14:textId="77777777" w:rsidR="00754457" w:rsidRDefault="00754457" w:rsidP="00754457">
      <w:pPr>
        <w:pStyle w:val="Code"/>
      </w:pPr>
      <w:r>
        <w:t>-- TS 29.518 [22], clause 6.2.6.2.5</w:t>
      </w:r>
    </w:p>
    <w:p w14:paraId="00F1E104" w14:textId="77777777" w:rsidR="00754457" w:rsidRDefault="00754457" w:rsidP="00754457">
      <w:pPr>
        <w:pStyle w:val="Code"/>
      </w:pPr>
      <w:r>
        <w:t>LocationPresenceReport ::= SEQUENCE</w:t>
      </w:r>
    </w:p>
    <w:p w14:paraId="5A520462" w14:textId="77777777" w:rsidR="00754457" w:rsidRDefault="00754457" w:rsidP="00754457">
      <w:pPr>
        <w:pStyle w:val="Code"/>
      </w:pPr>
      <w:r>
        <w:t>{</w:t>
      </w:r>
    </w:p>
    <w:p w14:paraId="177F0AB5" w14:textId="77777777" w:rsidR="00754457" w:rsidRDefault="00754457" w:rsidP="00754457">
      <w:pPr>
        <w:pStyle w:val="Code"/>
      </w:pPr>
      <w:r>
        <w:t xml:space="preserve">    type                        [1] AMFEventType,</w:t>
      </w:r>
    </w:p>
    <w:p w14:paraId="7FCA7E4B" w14:textId="77777777" w:rsidR="00754457" w:rsidRDefault="00754457" w:rsidP="00754457">
      <w:pPr>
        <w:pStyle w:val="Code"/>
      </w:pPr>
      <w:r>
        <w:t xml:space="preserve">    timestamp                   [2] Timestamp,</w:t>
      </w:r>
    </w:p>
    <w:p w14:paraId="165BFA76" w14:textId="77777777" w:rsidR="00754457" w:rsidRDefault="00754457" w:rsidP="00754457">
      <w:pPr>
        <w:pStyle w:val="Code"/>
      </w:pPr>
      <w:r>
        <w:t xml:space="preserve">    areaList                    [3] SET OF AMFEventArea OPTIONAL,</w:t>
      </w:r>
    </w:p>
    <w:p w14:paraId="61A4340B" w14:textId="77777777" w:rsidR="00754457" w:rsidRDefault="00754457" w:rsidP="00754457">
      <w:pPr>
        <w:pStyle w:val="Code"/>
      </w:pPr>
      <w:r>
        <w:t xml:space="preserve">    timeZone                    [4] TimeZone OPTIONAL,</w:t>
      </w:r>
    </w:p>
    <w:p w14:paraId="736D6628" w14:textId="77777777" w:rsidR="00754457" w:rsidRDefault="00754457" w:rsidP="00754457">
      <w:pPr>
        <w:pStyle w:val="Code"/>
      </w:pPr>
      <w:r>
        <w:t xml:space="preserve">    accessTypes                 [5] SET OF AccessType OPTIONAL,</w:t>
      </w:r>
    </w:p>
    <w:p w14:paraId="46F4F668" w14:textId="77777777" w:rsidR="00754457" w:rsidRDefault="00754457" w:rsidP="00754457">
      <w:pPr>
        <w:pStyle w:val="Code"/>
      </w:pPr>
      <w:r>
        <w:t xml:space="preserve">    rMInfoList                  [6] SET OF RMInfo OPTIONAL,</w:t>
      </w:r>
    </w:p>
    <w:p w14:paraId="3E9DC095" w14:textId="77777777" w:rsidR="00754457" w:rsidRDefault="00754457" w:rsidP="00754457">
      <w:pPr>
        <w:pStyle w:val="Code"/>
      </w:pPr>
      <w:r>
        <w:t xml:space="preserve">    cMInfoList                  [7] SET OF CMInfo OPTIONAL,</w:t>
      </w:r>
    </w:p>
    <w:p w14:paraId="44F1F4F0" w14:textId="77777777" w:rsidR="00754457" w:rsidRDefault="00754457" w:rsidP="00754457">
      <w:pPr>
        <w:pStyle w:val="Code"/>
      </w:pPr>
      <w:r>
        <w:t xml:space="preserve">    reachability                [8] UEReachability OPTIONAL,</w:t>
      </w:r>
    </w:p>
    <w:p w14:paraId="114E68BE" w14:textId="77777777" w:rsidR="00754457" w:rsidRDefault="00754457" w:rsidP="00754457">
      <w:pPr>
        <w:pStyle w:val="Code"/>
      </w:pPr>
      <w:r>
        <w:t xml:space="preserve">    location                    [9] UserLocation OPTIONAL,</w:t>
      </w:r>
    </w:p>
    <w:p w14:paraId="0814F46E" w14:textId="77777777" w:rsidR="00754457" w:rsidRDefault="00754457" w:rsidP="00754457">
      <w:pPr>
        <w:pStyle w:val="Code"/>
      </w:pPr>
      <w:r>
        <w:t xml:space="preserve">    additionalCellIDs           [10] SEQUENCE OF CellInformation OPTIONAL</w:t>
      </w:r>
    </w:p>
    <w:p w14:paraId="26F1C44E" w14:textId="77777777" w:rsidR="00754457" w:rsidRDefault="00754457" w:rsidP="00754457">
      <w:pPr>
        <w:pStyle w:val="Code"/>
      </w:pPr>
      <w:r>
        <w:t>}</w:t>
      </w:r>
    </w:p>
    <w:p w14:paraId="24049B7C" w14:textId="77777777" w:rsidR="00754457" w:rsidRDefault="00754457" w:rsidP="00754457">
      <w:pPr>
        <w:pStyle w:val="Code"/>
      </w:pPr>
    </w:p>
    <w:p w14:paraId="5FCDB1E5" w14:textId="77777777" w:rsidR="00754457" w:rsidRDefault="00754457" w:rsidP="00754457">
      <w:pPr>
        <w:pStyle w:val="Code"/>
      </w:pPr>
      <w:r>
        <w:t>-- TS 29.518 [22], clause 6.2.6.3.3</w:t>
      </w:r>
    </w:p>
    <w:p w14:paraId="712E93D3" w14:textId="77777777" w:rsidR="00754457" w:rsidRDefault="00754457" w:rsidP="00754457">
      <w:pPr>
        <w:pStyle w:val="Code"/>
      </w:pPr>
      <w:r>
        <w:t>AMFEventType ::= ENUMERATED</w:t>
      </w:r>
    </w:p>
    <w:p w14:paraId="22EA0C9A" w14:textId="77777777" w:rsidR="00754457" w:rsidRDefault="00754457" w:rsidP="00754457">
      <w:pPr>
        <w:pStyle w:val="Code"/>
      </w:pPr>
      <w:r>
        <w:t>{</w:t>
      </w:r>
    </w:p>
    <w:p w14:paraId="07F228AB" w14:textId="77777777" w:rsidR="00754457" w:rsidRDefault="00754457" w:rsidP="00754457">
      <w:pPr>
        <w:pStyle w:val="Code"/>
      </w:pPr>
      <w:r>
        <w:t xml:space="preserve">    locationReport(1),</w:t>
      </w:r>
    </w:p>
    <w:p w14:paraId="700EEEDA" w14:textId="77777777" w:rsidR="00754457" w:rsidRDefault="00754457" w:rsidP="00754457">
      <w:pPr>
        <w:pStyle w:val="Code"/>
      </w:pPr>
      <w:r>
        <w:t xml:space="preserve">    presenceInAOIReport(2)</w:t>
      </w:r>
    </w:p>
    <w:p w14:paraId="07EE0D05" w14:textId="77777777" w:rsidR="00754457" w:rsidRDefault="00754457" w:rsidP="00754457">
      <w:pPr>
        <w:pStyle w:val="Code"/>
      </w:pPr>
      <w:r>
        <w:t>}</w:t>
      </w:r>
    </w:p>
    <w:p w14:paraId="52763AFA" w14:textId="77777777" w:rsidR="00754457" w:rsidRDefault="00754457" w:rsidP="00754457">
      <w:pPr>
        <w:pStyle w:val="Code"/>
      </w:pPr>
    </w:p>
    <w:p w14:paraId="1CC17193" w14:textId="77777777" w:rsidR="00754457" w:rsidRDefault="00754457" w:rsidP="00754457">
      <w:pPr>
        <w:pStyle w:val="Code"/>
      </w:pPr>
      <w:r>
        <w:t>-- TS 29.518 [22], clause 6.2.6.2.16</w:t>
      </w:r>
    </w:p>
    <w:p w14:paraId="442EC555" w14:textId="77777777" w:rsidR="00754457" w:rsidRDefault="00754457" w:rsidP="00754457">
      <w:pPr>
        <w:pStyle w:val="Code"/>
      </w:pPr>
      <w:r>
        <w:t>AMFEventArea ::= SEQUENCE</w:t>
      </w:r>
    </w:p>
    <w:p w14:paraId="515518CE" w14:textId="77777777" w:rsidR="00754457" w:rsidRDefault="00754457" w:rsidP="00754457">
      <w:pPr>
        <w:pStyle w:val="Code"/>
      </w:pPr>
      <w:r>
        <w:t>{</w:t>
      </w:r>
    </w:p>
    <w:p w14:paraId="48A58940" w14:textId="77777777" w:rsidR="00754457" w:rsidRDefault="00754457" w:rsidP="00754457">
      <w:pPr>
        <w:pStyle w:val="Code"/>
      </w:pPr>
      <w:r>
        <w:t xml:space="preserve">    presenceInfo                [1] PresenceInfo OPTIONAL,</w:t>
      </w:r>
    </w:p>
    <w:p w14:paraId="118F441B" w14:textId="77777777" w:rsidR="00754457" w:rsidRDefault="00754457" w:rsidP="00754457">
      <w:pPr>
        <w:pStyle w:val="Code"/>
      </w:pPr>
      <w:r>
        <w:t xml:space="preserve">    lADNInfo                    [2] LADNInfo OPTIONAL</w:t>
      </w:r>
    </w:p>
    <w:p w14:paraId="403469D8" w14:textId="77777777" w:rsidR="00754457" w:rsidRDefault="00754457" w:rsidP="00754457">
      <w:pPr>
        <w:pStyle w:val="Code"/>
      </w:pPr>
      <w:r>
        <w:t>}</w:t>
      </w:r>
    </w:p>
    <w:p w14:paraId="35CD597D" w14:textId="77777777" w:rsidR="00754457" w:rsidRDefault="00754457" w:rsidP="00754457">
      <w:pPr>
        <w:pStyle w:val="Code"/>
      </w:pPr>
    </w:p>
    <w:p w14:paraId="21EED7F8" w14:textId="77777777" w:rsidR="00754457" w:rsidRDefault="00754457" w:rsidP="00754457">
      <w:pPr>
        <w:pStyle w:val="Code"/>
      </w:pPr>
      <w:r>
        <w:t>-- TS 29.571 [17], clause 5.4.4.27</w:t>
      </w:r>
    </w:p>
    <w:p w14:paraId="62E00A7A" w14:textId="77777777" w:rsidR="00754457" w:rsidRDefault="00754457" w:rsidP="00754457">
      <w:pPr>
        <w:pStyle w:val="Code"/>
      </w:pPr>
      <w:r>
        <w:t>PresenceInfo ::= SEQUENCE</w:t>
      </w:r>
    </w:p>
    <w:p w14:paraId="47FECBCD" w14:textId="77777777" w:rsidR="00754457" w:rsidRDefault="00754457" w:rsidP="00754457">
      <w:pPr>
        <w:pStyle w:val="Code"/>
      </w:pPr>
      <w:r>
        <w:t>{</w:t>
      </w:r>
    </w:p>
    <w:p w14:paraId="14DD5D61" w14:textId="77777777" w:rsidR="00754457" w:rsidRDefault="00754457" w:rsidP="00754457">
      <w:pPr>
        <w:pStyle w:val="Code"/>
      </w:pPr>
      <w:r>
        <w:t xml:space="preserve">    presenceState               [1] PresenceState OPTIONAL,</w:t>
      </w:r>
    </w:p>
    <w:p w14:paraId="0B5406EB" w14:textId="77777777" w:rsidR="00754457" w:rsidRDefault="00754457" w:rsidP="00754457">
      <w:pPr>
        <w:pStyle w:val="Code"/>
      </w:pPr>
      <w:r>
        <w:t xml:space="preserve">    trackingAreaList            [2] SET OF TAI OPTIONAL,</w:t>
      </w:r>
    </w:p>
    <w:p w14:paraId="319A0D16" w14:textId="77777777" w:rsidR="00754457" w:rsidRDefault="00754457" w:rsidP="00754457">
      <w:pPr>
        <w:pStyle w:val="Code"/>
      </w:pPr>
      <w:r>
        <w:t xml:space="preserve">    eCGIList                    [3] SET OF ECGI OPTIONAL,</w:t>
      </w:r>
    </w:p>
    <w:p w14:paraId="7DF4C2CE" w14:textId="77777777" w:rsidR="00754457" w:rsidRDefault="00754457" w:rsidP="00754457">
      <w:pPr>
        <w:pStyle w:val="Code"/>
      </w:pPr>
      <w:r>
        <w:t xml:space="preserve">    nCGIList                    [4] SET OF NCGI OPTIONAL,</w:t>
      </w:r>
    </w:p>
    <w:p w14:paraId="31E2536B" w14:textId="77777777" w:rsidR="00754457" w:rsidRDefault="00754457" w:rsidP="00754457">
      <w:pPr>
        <w:pStyle w:val="Code"/>
      </w:pPr>
      <w:r>
        <w:t xml:space="preserve">    globalRANNodeIDList         [5] SET OF GlobalRANNodeID OPTIONAL,</w:t>
      </w:r>
    </w:p>
    <w:p w14:paraId="52A71001" w14:textId="77777777" w:rsidR="00754457" w:rsidRDefault="00754457" w:rsidP="00754457">
      <w:pPr>
        <w:pStyle w:val="Code"/>
      </w:pPr>
      <w:r>
        <w:t xml:space="preserve">    globalENbIDList             [6] SET OF GlobalRANNodeID OPTIONAL</w:t>
      </w:r>
    </w:p>
    <w:p w14:paraId="6E1DD1EC" w14:textId="77777777" w:rsidR="00754457" w:rsidRDefault="00754457" w:rsidP="00754457">
      <w:pPr>
        <w:pStyle w:val="Code"/>
      </w:pPr>
      <w:r>
        <w:t>}</w:t>
      </w:r>
    </w:p>
    <w:p w14:paraId="090B4997" w14:textId="77777777" w:rsidR="00754457" w:rsidRDefault="00754457" w:rsidP="00754457">
      <w:pPr>
        <w:pStyle w:val="Code"/>
      </w:pPr>
    </w:p>
    <w:p w14:paraId="1112ED44" w14:textId="77777777" w:rsidR="00754457" w:rsidRDefault="00754457" w:rsidP="00754457">
      <w:pPr>
        <w:pStyle w:val="Code"/>
      </w:pPr>
      <w:r>
        <w:t>-- TS 29.518 [22], clause 6.2.6.2.17</w:t>
      </w:r>
    </w:p>
    <w:p w14:paraId="1E250127" w14:textId="77777777" w:rsidR="00754457" w:rsidRDefault="00754457" w:rsidP="00754457">
      <w:pPr>
        <w:pStyle w:val="Code"/>
      </w:pPr>
      <w:r>
        <w:t>LADNInfo ::= SEQUENCE</w:t>
      </w:r>
    </w:p>
    <w:p w14:paraId="0CA9F888" w14:textId="77777777" w:rsidR="00754457" w:rsidRDefault="00754457" w:rsidP="00754457">
      <w:pPr>
        <w:pStyle w:val="Code"/>
      </w:pPr>
      <w:r>
        <w:t>{</w:t>
      </w:r>
    </w:p>
    <w:p w14:paraId="6FB03832" w14:textId="77777777" w:rsidR="00754457" w:rsidRDefault="00754457" w:rsidP="00754457">
      <w:pPr>
        <w:pStyle w:val="Code"/>
      </w:pPr>
      <w:r>
        <w:t xml:space="preserve">    lADN                        [1] UTF8String,</w:t>
      </w:r>
    </w:p>
    <w:p w14:paraId="5668B83F" w14:textId="77777777" w:rsidR="00754457" w:rsidRDefault="00754457" w:rsidP="00754457">
      <w:pPr>
        <w:pStyle w:val="Code"/>
      </w:pPr>
      <w:r>
        <w:t xml:space="preserve">    presence                    [2] PresenceState OPTIONAL</w:t>
      </w:r>
    </w:p>
    <w:p w14:paraId="0A7119E3" w14:textId="77777777" w:rsidR="00754457" w:rsidRDefault="00754457" w:rsidP="00754457">
      <w:pPr>
        <w:pStyle w:val="Code"/>
      </w:pPr>
      <w:r>
        <w:t>}</w:t>
      </w:r>
    </w:p>
    <w:p w14:paraId="2FFADA81" w14:textId="77777777" w:rsidR="00754457" w:rsidRDefault="00754457" w:rsidP="00754457">
      <w:pPr>
        <w:pStyle w:val="Code"/>
      </w:pPr>
    </w:p>
    <w:p w14:paraId="459D53D1" w14:textId="77777777" w:rsidR="00754457" w:rsidRDefault="00754457" w:rsidP="00754457">
      <w:pPr>
        <w:pStyle w:val="Code"/>
      </w:pPr>
      <w:r>
        <w:t>-- TS 29.571 [17], clause 5.4.3.20</w:t>
      </w:r>
    </w:p>
    <w:p w14:paraId="3FA5414F" w14:textId="77777777" w:rsidR="00754457" w:rsidRDefault="00754457" w:rsidP="00754457">
      <w:pPr>
        <w:pStyle w:val="Code"/>
      </w:pPr>
      <w:r>
        <w:t>PresenceState ::= ENUMERATED</w:t>
      </w:r>
    </w:p>
    <w:p w14:paraId="41C73902" w14:textId="77777777" w:rsidR="00754457" w:rsidRDefault="00754457" w:rsidP="00754457">
      <w:pPr>
        <w:pStyle w:val="Code"/>
      </w:pPr>
      <w:r>
        <w:t>{</w:t>
      </w:r>
    </w:p>
    <w:p w14:paraId="12E2DC3E" w14:textId="77777777" w:rsidR="00754457" w:rsidRDefault="00754457" w:rsidP="00754457">
      <w:pPr>
        <w:pStyle w:val="Code"/>
      </w:pPr>
      <w:r>
        <w:t xml:space="preserve">    inArea(1),</w:t>
      </w:r>
    </w:p>
    <w:p w14:paraId="2427FA30" w14:textId="77777777" w:rsidR="00754457" w:rsidRDefault="00754457" w:rsidP="00754457">
      <w:pPr>
        <w:pStyle w:val="Code"/>
      </w:pPr>
      <w:r>
        <w:t xml:space="preserve">    outOfArea(2),</w:t>
      </w:r>
    </w:p>
    <w:p w14:paraId="2CB5B7BD" w14:textId="77777777" w:rsidR="00754457" w:rsidRDefault="00754457" w:rsidP="00754457">
      <w:pPr>
        <w:pStyle w:val="Code"/>
      </w:pPr>
      <w:r>
        <w:t xml:space="preserve">    unknown(3),</w:t>
      </w:r>
    </w:p>
    <w:p w14:paraId="52569F42" w14:textId="77777777" w:rsidR="00754457" w:rsidRDefault="00754457" w:rsidP="00754457">
      <w:pPr>
        <w:pStyle w:val="Code"/>
      </w:pPr>
      <w:r>
        <w:t xml:space="preserve">    inactive(4)</w:t>
      </w:r>
    </w:p>
    <w:p w14:paraId="60287965" w14:textId="77777777" w:rsidR="00754457" w:rsidRDefault="00754457" w:rsidP="00754457">
      <w:pPr>
        <w:pStyle w:val="Code"/>
      </w:pPr>
      <w:r>
        <w:t>}</w:t>
      </w:r>
    </w:p>
    <w:p w14:paraId="0BC61068" w14:textId="77777777" w:rsidR="00754457" w:rsidRDefault="00754457" w:rsidP="00754457">
      <w:pPr>
        <w:pStyle w:val="Code"/>
      </w:pPr>
    </w:p>
    <w:p w14:paraId="48700ACC" w14:textId="77777777" w:rsidR="00754457" w:rsidRDefault="00754457" w:rsidP="00754457">
      <w:pPr>
        <w:pStyle w:val="Code"/>
      </w:pPr>
      <w:r>
        <w:t>-- TS 29.518 [22], clause 6.2.6.2.8</w:t>
      </w:r>
    </w:p>
    <w:p w14:paraId="0D5B039D" w14:textId="77777777" w:rsidR="00754457" w:rsidRDefault="00754457" w:rsidP="00754457">
      <w:pPr>
        <w:pStyle w:val="Code"/>
      </w:pPr>
      <w:r>
        <w:t>RMInfo ::= SEQUENCE</w:t>
      </w:r>
    </w:p>
    <w:p w14:paraId="77A646CB" w14:textId="77777777" w:rsidR="00754457" w:rsidRDefault="00754457" w:rsidP="00754457">
      <w:pPr>
        <w:pStyle w:val="Code"/>
      </w:pPr>
      <w:r>
        <w:t>{</w:t>
      </w:r>
    </w:p>
    <w:p w14:paraId="40F6D2C1" w14:textId="77777777" w:rsidR="00754457" w:rsidRDefault="00754457" w:rsidP="00754457">
      <w:pPr>
        <w:pStyle w:val="Code"/>
      </w:pPr>
      <w:r>
        <w:t xml:space="preserve">    rMState                     [1] RMState,</w:t>
      </w:r>
    </w:p>
    <w:p w14:paraId="58001D70" w14:textId="77777777" w:rsidR="00754457" w:rsidRDefault="00754457" w:rsidP="00754457">
      <w:pPr>
        <w:pStyle w:val="Code"/>
      </w:pPr>
      <w:r>
        <w:t xml:space="preserve">    accessType                  [2] AccessType</w:t>
      </w:r>
    </w:p>
    <w:p w14:paraId="17763E09" w14:textId="77777777" w:rsidR="00754457" w:rsidRDefault="00754457" w:rsidP="00754457">
      <w:pPr>
        <w:pStyle w:val="Code"/>
      </w:pPr>
      <w:r>
        <w:t>}</w:t>
      </w:r>
    </w:p>
    <w:p w14:paraId="2E36ABC6" w14:textId="77777777" w:rsidR="00754457" w:rsidRDefault="00754457" w:rsidP="00754457">
      <w:pPr>
        <w:pStyle w:val="Code"/>
      </w:pPr>
    </w:p>
    <w:p w14:paraId="02688FDE" w14:textId="77777777" w:rsidR="00754457" w:rsidRDefault="00754457" w:rsidP="00754457">
      <w:pPr>
        <w:pStyle w:val="Code"/>
      </w:pPr>
      <w:r>
        <w:t>-- TS 29.518 [22], clause 6.2.6.2.9</w:t>
      </w:r>
    </w:p>
    <w:p w14:paraId="0063EF53" w14:textId="77777777" w:rsidR="00754457" w:rsidRDefault="00754457" w:rsidP="00754457">
      <w:pPr>
        <w:pStyle w:val="Code"/>
      </w:pPr>
      <w:r>
        <w:t>CMInfo ::= SEQUENCE</w:t>
      </w:r>
    </w:p>
    <w:p w14:paraId="14E0F50F" w14:textId="77777777" w:rsidR="00754457" w:rsidRDefault="00754457" w:rsidP="00754457">
      <w:pPr>
        <w:pStyle w:val="Code"/>
      </w:pPr>
      <w:r>
        <w:t>{</w:t>
      </w:r>
    </w:p>
    <w:p w14:paraId="152609E0" w14:textId="77777777" w:rsidR="00754457" w:rsidRDefault="00754457" w:rsidP="00754457">
      <w:pPr>
        <w:pStyle w:val="Code"/>
      </w:pPr>
      <w:r>
        <w:t xml:space="preserve">    cMState                     [1] CMState,</w:t>
      </w:r>
    </w:p>
    <w:p w14:paraId="6F55A040" w14:textId="77777777" w:rsidR="00754457" w:rsidRDefault="00754457" w:rsidP="00754457">
      <w:pPr>
        <w:pStyle w:val="Code"/>
      </w:pPr>
      <w:r>
        <w:t xml:space="preserve">    accessType                  [2] AccessType</w:t>
      </w:r>
    </w:p>
    <w:p w14:paraId="42F1BB33" w14:textId="77777777" w:rsidR="00754457" w:rsidRDefault="00754457" w:rsidP="00754457">
      <w:pPr>
        <w:pStyle w:val="Code"/>
      </w:pPr>
      <w:r>
        <w:t>}</w:t>
      </w:r>
    </w:p>
    <w:p w14:paraId="4EA7686C" w14:textId="77777777" w:rsidR="00754457" w:rsidRDefault="00754457" w:rsidP="00754457">
      <w:pPr>
        <w:pStyle w:val="Code"/>
      </w:pPr>
    </w:p>
    <w:p w14:paraId="075DC95C" w14:textId="77777777" w:rsidR="00754457" w:rsidRDefault="00754457" w:rsidP="00754457">
      <w:pPr>
        <w:pStyle w:val="Code"/>
      </w:pPr>
      <w:r>
        <w:t>-- TS 29.518 [22], clause 6.2.6.3.7</w:t>
      </w:r>
    </w:p>
    <w:p w14:paraId="340284E5" w14:textId="77777777" w:rsidR="00754457" w:rsidRDefault="00754457" w:rsidP="00754457">
      <w:pPr>
        <w:pStyle w:val="Code"/>
      </w:pPr>
      <w:r>
        <w:t>UEReachability ::= ENUMERATED</w:t>
      </w:r>
    </w:p>
    <w:p w14:paraId="5FB1210D" w14:textId="77777777" w:rsidR="00754457" w:rsidRDefault="00754457" w:rsidP="00754457">
      <w:pPr>
        <w:pStyle w:val="Code"/>
      </w:pPr>
      <w:r>
        <w:t>{</w:t>
      </w:r>
    </w:p>
    <w:p w14:paraId="294DE417" w14:textId="77777777" w:rsidR="00754457" w:rsidRDefault="00754457" w:rsidP="00754457">
      <w:pPr>
        <w:pStyle w:val="Code"/>
      </w:pPr>
      <w:r>
        <w:t xml:space="preserve">    unreachable(1),</w:t>
      </w:r>
    </w:p>
    <w:p w14:paraId="2C33FD34" w14:textId="77777777" w:rsidR="00754457" w:rsidRDefault="00754457" w:rsidP="00754457">
      <w:pPr>
        <w:pStyle w:val="Code"/>
      </w:pPr>
      <w:r>
        <w:t xml:space="preserve">    reachable(2),</w:t>
      </w:r>
    </w:p>
    <w:p w14:paraId="61858C3B" w14:textId="77777777" w:rsidR="00754457" w:rsidRDefault="00754457" w:rsidP="00754457">
      <w:pPr>
        <w:pStyle w:val="Code"/>
      </w:pPr>
      <w:r>
        <w:t xml:space="preserve">    regulatoryOnly(3)</w:t>
      </w:r>
    </w:p>
    <w:p w14:paraId="5B619331" w14:textId="77777777" w:rsidR="00754457" w:rsidRDefault="00754457" w:rsidP="00754457">
      <w:pPr>
        <w:pStyle w:val="Code"/>
      </w:pPr>
      <w:r>
        <w:t>}</w:t>
      </w:r>
    </w:p>
    <w:p w14:paraId="49589DE2" w14:textId="77777777" w:rsidR="00754457" w:rsidRDefault="00754457" w:rsidP="00754457">
      <w:pPr>
        <w:pStyle w:val="Code"/>
      </w:pPr>
    </w:p>
    <w:p w14:paraId="67ADD432" w14:textId="77777777" w:rsidR="00754457" w:rsidRDefault="00754457" w:rsidP="00754457">
      <w:pPr>
        <w:pStyle w:val="Code"/>
      </w:pPr>
      <w:r>
        <w:t>-- TS 29.518 [22], clause 6.2.6.3.9</w:t>
      </w:r>
    </w:p>
    <w:p w14:paraId="12B26DFD" w14:textId="77777777" w:rsidR="00754457" w:rsidRDefault="00754457" w:rsidP="00754457">
      <w:pPr>
        <w:pStyle w:val="Code"/>
      </w:pPr>
      <w:r>
        <w:t>RMState ::= ENUMERATED</w:t>
      </w:r>
    </w:p>
    <w:p w14:paraId="623244FF" w14:textId="77777777" w:rsidR="00754457" w:rsidRDefault="00754457" w:rsidP="00754457">
      <w:pPr>
        <w:pStyle w:val="Code"/>
      </w:pPr>
      <w:r>
        <w:t>{</w:t>
      </w:r>
    </w:p>
    <w:p w14:paraId="3D8DCC6B" w14:textId="77777777" w:rsidR="00754457" w:rsidRDefault="00754457" w:rsidP="00754457">
      <w:pPr>
        <w:pStyle w:val="Code"/>
      </w:pPr>
      <w:r>
        <w:t xml:space="preserve">    registered(1),</w:t>
      </w:r>
    </w:p>
    <w:p w14:paraId="03E8004A" w14:textId="77777777" w:rsidR="00754457" w:rsidRDefault="00754457" w:rsidP="00754457">
      <w:pPr>
        <w:pStyle w:val="Code"/>
      </w:pPr>
      <w:r>
        <w:t xml:space="preserve">    deregistered(2)</w:t>
      </w:r>
    </w:p>
    <w:p w14:paraId="765FBB12" w14:textId="77777777" w:rsidR="00754457" w:rsidRDefault="00754457" w:rsidP="00754457">
      <w:pPr>
        <w:pStyle w:val="Code"/>
      </w:pPr>
      <w:r>
        <w:t>}</w:t>
      </w:r>
    </w:p>
    <w:p w14:paraId="5198977A" w14:textId="77777777" w:rsidR="00754457" w:rsidRDefault="00754457" w:rsidP="00754457">
      <w:pPr>
        <w:pStyle w:val="Code"/>
      </w:pPr>
    </w:p>
    <w:p w14:paraId="65F7F990" w14:textId="77777777" w:rsidR="00754457" w:rsidRDefault="00754457" w:rsidP="00754457">
      <w:pPr>
        <w:pStyle w:val="Code"/>
      </w:pPr>
      <w:r>
        <w:t>-- TS 29.518 [22], clause 6.2.6.3.10</w:t>
      </w:r>
    </w:p>
    <w:p w14:paraId="752DE5C5" w14:textId="77777777" w:rsidR="00754457" w:rsidRDefault="00754457" w:rsidP="00754457">
      <w:pPr>
        <w:pStyle w:val="Code"/>
      </w:pPr>
      <w:r>
        <w:t>CMState ::= ENUMERATED</w:t>
      </w:r>
    </w:p>
    <w:p w14:paraId="7CD4BC4F" w14:textId="77777777" w:rsidR="00754457" w:rsidRDefault="00754457" w:rsidP="00754457">
      <w:pPr>
        <w:pStyle w:val="Code"/>
      </w:pPr>
      <w:r>
        <w:t>{</w:t>
      </w:r>
    </w:p>
    <w:p w14:paraId="08492BBF" w14:textId="77777777" w:rsidR="00754457" w:rsidRDefault="00754457" w:rsidP="00754457">
      <w:pPr>
        <w:pStyle w:val="Code"/>
      </w:pPr>
      <w:r>
        <w:t xml:space="preserve">    idle(1),</w:t>
      </w:r>
    </w:p>
    <w:p w14:paraId="7A1FFA67" w14:textId="77777777" w:rsidR="00754457" w:rsidRDefault="00754457" w:rsidP="00754457">
      <w:pPr>
        <w:pStyle w:val="Code"/>
      </w:pPr>
      <w:r>
        <w:t xml:space="preserve">    connected(2)</w:t>
      </w:r>
    </w:p>
    <w:p w14:paraId="37D62E37" w14:textId="77777777" w:rsidR="00754457" w:rsidRDefault="00754457" w:rsidP="00754457">
      <w:pPr>
        <w:pStyle w:val="Code"/>
      </w:pPr>
      <w:r>
        <w:t>}</w:t>
      </w:r>
    </w:p>
    <w:p w14:paraId="2EB7C3EE" w14:textId="77777777" w:rsidR="00754457" w:rsidRDefault="00754457" w:rsidP="00754457">
      <w:pPr>
        <w:pStyle w:val="Code"/>
      </w:pPr>
    </w:p>
    <w:p w14:paraId="5AE45408" w14:textId="77777777" w:rsidR="00754457" w:rsidRDefault="00754457" w:rsidP="00754457">
      <w:pPr>
        <w:pStyle w:val="Code"/>
      </w:pPr>
      <w:r>
        <w:t>-- TS 29.572 [24], clause 6.1.6.2.5</w:t>
      </w:r>
    </w:p>
    <w:p w14:paraId="04789731" w14:textId="77777777" w:rsidR="00754457" w:rsidRDefault="00754457" w:rsidP="00754457">
      <w:pPr>
        <w:pStyle w:val="Code"/>
      </w:pPr>
      <w:r>
        <w:t>GeographicArea ::= CHOICE</w:t>
      </w:r>
    </w:p>
    <w:p w14:paraId="214CF5F0" w14:textId="77777777" w:rsidR="00754457" w:rsidRDefault="00754457" w:rsidP="00754457">
      <w:pPr>
        <w:pStyle w:val="Code"/>
      </w:pPr>
      <w:r>
        <w:t>{</w:t>
      </w:r>
    </w:p>
    <w:p w14:paraId="2083C870" w14:textId="77777777" w:rsidR="00754457" w:rsidRDefault="00754457" w:rsidP="00754457">
      <w:pPr>
        <w:pStyle w:val="Code"/>
      </w:pPr>
      <w:r>
        <w:t xml:space="preserve">    point                       [1] Point,</w:t>
      </w:r>
    </w:p>
    <w:p w14:paraId="7AAD38C4" w14:textId="77777777" w:rsidR="00754457" w:rsidRDefault="00754457" w:rsidP="00754457">
      <w:pPr>
        <w:pStyle w:val="Code"/>
      </w:pPr>
      <w:r>
        <w:t xml:space="preserve">    pointUncertaintyCircle      [2] PointUncertaintyCircle,</w:t>
      </w:r>
    </w:p>
    <w:p w14:paraId="6267AD5D" w14:textId="77777777" w:rsidR="00754457" w:rsidRDefault="00754457" w:rsidP="00754457">
      <w:pPr>
        <w:pStyle w:val="Code"/>
      </w:pPr>
      <w:r>
        <w:t xml:space="preserve">    pointUncertaintyEllipse     [3] PointUncertaintyEllipse,</w:t>
      </w:r>
    </w:p>
    <w:p w14:paraId="3E72B3DC" w14:textId="77777777" w:rsidR="00754457" w:rsidRDefault="00754457" w:rsidP="00754457">
      <w:pPr>
        <w:pStyle w:val="Code"/>
      </w:pPr>
      <w:r>
        <w:t xml:space="preserve">    polygon                     [4] Polygon,</w:t>
      </w:r>
    </w:p>
    <w:p w14:paraId="516AC80D" w14:textId="77777777" w:rsidR="00754457" w:rsidRDefault="00754457" w:rsidP="00754457">
      <w:pPr>
        <w:pStyle w:val="Code"/>
      </w:pPr>
      <w:r>
        <w:t xml:space="preserve">    pointAltitude               [5] PointAltitude,</w:t>
      </w:r>
    </w:p>
    <w:p w14:paraId="08897F5B" w14:textId="77777777" w:rsidR="00754457" w:rsidRDefault="00754457" w:rsidP="00754457">
      <w:pPr>
        <w:pStyle w:val="Code"/>
      </w:pPr>
      <w:r>
        <w:t xml:space="preserve">    pointAltitudeUncertainty    [6] PointAltitudeUncertainty,</w:t>
      </w:r>
    </w:p>
    <w:p w14:paraId="1DE7775D" w14:textId="77777777" w:rsidR="00754457" w:rsidRDefault="00754457" w:rsidP="00754457">
      <w:pPr>
        <w:pStyle w:val="Code"/>
      </w:pPr>
      <w:r>
        <w:t xml:space="preserve">    ellipsoidArc                [7] EllipsoidArc</w:t>
      </w:r>
    </w:p>
    <w:p w14:paraId="53DAF231" w14:textId="77777777" w:rsidR="00754457" w:rsidRDefault="00754457" w:rsidP="00754457">
      <w:pPr>
        <w:pStyle w:val="Code"/>
      </w:pPr>
      <w:r>
        <w:t>}</w:t>
      </w:r>
    </w:p>
    <w:p w14:paraId="118A1F9D" w14:textId="77777777" w:rsidR="00754457" w:rsidRDefault="00754457" w:rsidP="00754457">
      <w:pPr>
        <w:pStyle w:val="Code"/>
      </w:pPr>
    </w:p>
    <w:p w14:paraId="7AEB8D64" w14:textId="77777777" w:rsidR="00754457" w:rsidRDefault="00754457" w:rsidP="00754457">
      <w:pPr>
        <w:pStyle w:val="Code"/>
      </w:pPr>
      <w:r>
        <w:t>-- TS 29.572 [24], clause 6.1.6.3.12</w:t>
      </w:r>
    </w:p>
    <w:p w14:paraId="399C40D8" w14:textId="77777777" w:rsidR="00754457" w:rsidRDefault="00754457" w:rsidP="00754457">
      <w:pPr>
        <w:pStyle w:val="Code"/>
      </w:pPr>
      <w:r>
        <w:t>AccuracyFulfilmentIndicator ::= ENUMERATED</w:t>
      </w:r>
    </w:p>
    <w:p w14:paraId="3A7080B3" w14:textId="77777777" w:rsidR="00754457" w:rsidRDefault="00754457" w:rsidP="00754457">
      <w:pPr>
        <w:pStyle w:val="Code"/>
      </w:pPr>
      <w:r>
        <w:t>{</w:t>
      </w:r>
    </w:p>
    <w:p w14:paraId="090631E4" w14:textId="77777777" w:rsidR="00754457" w:rsidRDefault="00754457" w:rsidP="00754457">
      <w:pPr>
        <w:pStyle w:val="Code"/>
      </w:pPr>
      <w:r>
        <w:t xml:space="preserve">    requestedAccuracyFulfilled(1),</w:t>
      </w:r>
    </w:p>
    <w:p w14:paraId="4DB4A9A8" w14:textId="77777777" w:rsidR="00754457" w:rsidRDefault="00754457" w:rsidP="00754457">
      <w:pPr>
        <w:pStyle w:val="Code"/>
      </w:pPr>
      <w:r>
        <w:t xml:space="preserve">    requestedAccuracyNotFulfilled(2)</w:t>
      </w:r>
    </w:p>
    <w:p w14:paraId="26DD63DB" w14:textId="77777777" w:rsidR="00754457" w:rsidRDefault="00754457" w:rsidP="00754457">
      <w:pPr>
        <w:pStyle w:val="Code"/>
      </w:pPr>
      <w:r>
        <w:t>}</w:t>
      </w:r>
    </w:p>
    <w:p w14:paraId="164C8986" w14:textId="77777777" w:rsidR="00754457" w:rsidRDefault="00754457" w:rsidP="00754457">
      <w:pPr>
        <w:pStyle w:val="Code"/>
      </w:pPr>
    </w:p>
    <w:p w14:paraId="11449FAA" w14:textId="77777777" w:rsidR="00754457" w:rsidRDefault="00754457" w:rsidP="00754457">
      <w:pPr>
        <w:pStyle w:val="Code"/>
      </w:pPr>
      <w:r>
        <w:t>-- TS 29.572 [24], clause 6.1.6.2.17</w:t>
      </w:r>
    </w:p>
    <w:p w14:paraId="10AE0943" w14:textId="77777777" w:rsidR="00754457" w:rsidRDefault="00754457" w:rsidP="00754457">
      <w:pPr>
        <w:pStyle w:val="Code"/>
      </w:pPr>
      <w:r>
        <w:t>VelocityEstimate ::= CHOICE</w:t>
      </w:r>
    </w:p>
    <w:p w14:paraId="7FA61445" w14:textId="77777777" w:rsidR="00754457" w:rsidRDefault="00754457" w:rsidP="00754457">
      <w:pPr>
        <w:pStyle w:val="Code"/>
      </w:pPr>
      <w:r>
        <w:t>{</w:t>
      </w:r>
    </w:p>
    <w:p w14:paraId="21649F78" w14:textId="77777777" w:rsidR="00754457" w:rsidRDefault="00754457" w:rsidP="00754457">
      <w:pPr>
        <w:pStyle w:val="Code"/>
      </w:pPr>
      <w:r>
        <w:t xml:space="preserve">    horVelocity                         [1] HorizontalVelocity,</w:t>
      </w:r>
    </w:p>
    <w:p w14:paraId="2C467093" w14:textId="77777777" w:rsidR="00754457" w:rsidRDefault="00754457" w:rsidP="00754457">
      <w:pPr>
        <w:pStyle w:val="Code"/>
      </w:pPr>
      <w:r>
        <w:t xml:space="preserve">    horWithVertVelocity                 [2] HorizontalWithVerticalVelocity,</w:t>
      </w:r>
    </w:p>
    <w:p w14:paraId="255970CD" w14:textId="77777777" w:rsidR="00754457" w:rsidRDefault="00754457" w:rsidP="00754457">
      <w:pPr>
        <w:pStyle w:val="Code"/>
      </w:pPr>
      <w:r>
        <w:t xml:space="preserve">    horVelocityWithUncertainty          [3] HorizontalVelocityWithUncertainty,</w:t>
      </w:r>
    </w:p>
    <w:p w14:paraId="73492131" w14:textId="77777777" w:rsidR="00754457" w:rsidRDefault="00754457" w:rsidP="00754457">
      <w:pPr>
        <w:pStyle w:val="Code"/>
      </w:pPr>
      <w:r>
        <w:t xml:space="preserve">    horWithVertVelocityAndUncertainty   [4] HorizontalWithVerticalVelocityAndUncertainty</w:t>
      </w:r>
    </w:p>
    <w:p w14:paraId="578B41E5" w14:textId="77777777" w:rsidR="00754457" w:rsidRDefault="00754457" w:rsidP="00754457">
      <w:pPr>
        <w:pStyle w:val="Code"/>
      </w:pPr>
      <w:r>
        <w:t>}</w:t>
      </w:r>
    </w:p>
    <w:p w14:paraId="146BDA04" w14:textId="77777777" w:rsidR="00754457" w:rsidRDefault="00754457" w:rsidP="00754457">
      <w:pPr>
        <w:pStyle w:val="Code"/>
      </w:pPr>
    </w:p>
    <w:p w14:paraId="08978D8B" w14:textId="77777777" w:rsidR="00754457" w:rsidRDefault="00754457" w:rsidP="00754457">
      <w:pPr>
        <w:pStyle w:val="Code"/>
      </w:pPr>
      <w:r>
        <w:t>-- TS 29.572 [24], clause 6.1.6.2.14</w:t>
      </w:r>
    </w:p>
    <w:p w14:paraId="391DC8EA" w14:textId="77777777" w:rsidR="00754457" w:rsidRDefault="00754457" w:rsidP="00754457">
      <w:pPr>
        <w:pStyle w:val="Code"/>
      </w:pPr>
      <w:r>
        <w:t>CivicAddress ::= SEQUENCE</w:t>
      </w:r>
    </w:p>
    <w:p w14:paraId="46B1946C" w14:textId="77777777" w:rsidR="00754457" w:rsidRDefault="00754457" w:rsidP="00754457">
      <w:pPr>
        <w:pStyle w:val="Code"/>
      </w:pPr>
      <w:r>
        <w:t>{</w:t>
      </w:r>
    </w:p>
    <w:p w14:paraId="2597BDCA" w14:textId="77777777" w:rsidR="00754457" w:rsidRDefault="00754457" w:rsidP="00754457">
      <w:pPr>
        <w:pStyle w:val="Code"/>
      </w:pPr>
      <w:r>
        <w:t xml:space="preserve">    country                             [1] UTF8String,</w:t>
      </w:r>
    </w:p>
    <w:p w14:paraId="4958BDF5" w14:textId="77777777" w:rsidR="00754457" w:rsidRDefault="00754457" w:rsidP="00754457">
      <w:pPr>
        <w:pStyle w:val="Code"/>
      </w:pPr>
      <w:r>
        <w:t xml:space="preserve">    a1                                  [2] UTF8String OPTIONAL,</w:t>
      </w:r>
    </w:p>
    <w:p w14:paraId="6C7C3618" w14:textId="77777777" w:rsidR="00754457" w:rsidRDefault="00754457" w:rsidP="00754457">
      <w:pPr>
        <w:pStyle w:val="Code"/>
      </w:pPr>
      <w:r>
        <w:t xml:space="preserve">    a2                                  [3] UTF8String OPTIONAL,</w:t>
      </w:r>
    </w:p>
    <w:p w14:paraId="74342B9B" w14:textId="77777777" w:rsidR="00754457" w:rsidRDefault="00754457" w:rsidP="00754457">
      <w:pPr>
        <w:pStyle w:val="Code"/>
      </w:pPr>
      <w:r>
        <w:t xml:space="preserve">    a3                                  [4] UTF8String OPTIONAL,</w:t>
      </w:r>
    </w:p>
    <w:p w14:paraId="1079C0F0" w14:textId="77777777" w:rsidR="00754457" w:rsidRDefault="00754457" w:rsidP="00754457">
      <w:pPr>
        <w:pStyle w:val="Code"/>
      </w:pPr>
      <w:r>
        <w:t xml:space="preserve">    a4                                  [5] UTF8String OPTIONAL,</w:t>
      </w:r>
    </w:p>
    <w:p w14:paraId="29EB72C2" w14:textId="77777777" w:rsidR="00754457" w:rsidRDefault="00754457" w:rsidP="00754457">
      <w:pPr>
        <w:pStyle w:val="Code"/>
      </w:pPr>
      <w:r>
        <w:t xml:space="preserve">    a5                                  [6] UTF8String OPTIONAL,</w:t>
      </w:r>
    </w:p>
    <w:p w14:paraId="489E3F76" w14:textId="77777777" w:rsidR="00754457" w:rsidRDefault="00754457" w:rsidP="00754457">
      <w:pPr>
        <w:pStyle w:val="Code"/>
      </w:pPr>
      <w:r>
        <w:t xml:space="preserve">    a6                                  [7] UTF8String OPTIONAL,</w:t>
      </w:r>
    </w:p>
    <w:p w14:paraId="79F57A8A" w14:textId="77777777" w:rsidR="00754457" w:rsidRDefault="00754457" w:rsidP="00754457">
      <w:pPr>
        <w:pStyle w:val="Code"/>
      </w:pPr>
      <w:r>
        <w:t xml:space="preserve">    prd                                 [8] UTF8String OPTIONAL,</w:t>
      </w:r>
    </w:p>
    <w:p w14:paraId="596AF6D1" w14:textId="77777777" w:rsidR="00754457" w:rsidRDefault="00754457" w:rsidP="00754457">
      <w:pPr>
        <w:pStyle w:val="Code"/>
      </w:pPr>
      <w:r>
        <w:t xml:space="preserve">    pod                                 [9] UTF8String OPTIONAL,</w:t>
      </w:r>
    </w:p>
    <w:p w14:paraId="778BA556" w14:textId="77777777" w:rsidR="00754457" w:rsidRDefault="00754457" w:rsidP="00754457">
      <w:pPr>
        <w:pStyle w:val="Code"/>
      </w:pPr>
      <w:r>
        <w:t xml:space="preserve">    sts                                 [10] UTF8String OPTIONAL,</w:t>
      </w:r>
    </w:p>
    <w:p w14:paraId="4352C648" w14:textId="77777777" w:rsidR="00754457" w:rsidRDefault="00754457" w:rsidP="00754457">
      <w:pPr>
        <w:pStyle w:val="Code"/>
      </w:pPr>
      <w:r>
        <w:t xml:space="preserve">    hno                                 [11] UTF8String OPTIONAL,</w:t>
      </w:r>
    </w:p>
    <w:p w14:paraId="598DA3AD" w14:textId="77777777" w:rsidR="00754457" w:rsidRDefault="00754457" w:rsidP="00754457">
      <w:pPr>
        <w:pStyle w:val="Code"/>
      </w:pPr>
      <w:r>
        <w:t xml:space="preserve">    hns                                 [12] UTF8String OPTIONAL,</w:t>
      </w:r>
    </w:p>
    <w:p w14:paraId="29CD16CA" w14:textId="77777777" w:rsidR="00754457" w:rsidRDefault="00754457" w:rsidP="00754457">
      <w:pPr>
        <w:pStyle w:val="Code"/>
      </w:pPr>
      <w:r>
        <w:t xml:space="preserve">    lmk                                 [13] UTF8String OPTIONAL,</w:t>
      </w:r>
    </w:p>
    <w:p w14:paraId="3BF00F49" w14:textId="77777777" w:rsidR="00754457" w:rsidRDefault="00754457" w:rsidP="00754457">
      <w:pPr>
        <w:pStyle w:val="Code"/>
      </w:pPr>
      <w:r>
        <w:t xml:space="preserve">    loc                                 [14] UTF8String OPTIONAL,</w:t>
      </w:r>
    </w:p>
    <w:p w14:paraId="03873D70" w14:textId="77777777" w:rsidR="00754457" w:rsidRDefault="00754457" w:rsidP="00754457">
      <w:pPr>
        <w:pStyle w:val="Code"/>
      </w:pPr>
      <w:r>
        <w:t xml:space="preserve">    nam                                 [15] UTF8String OPTIONAL,</w:t>
      </w:r>
    </w:p>
    <w:p w14:paraId="764CA3F6" w14:textId="77777777" w:rsidR="00754457" w:rsidRDefault="00754457" w:rsidP="00754457">
      <w:pPr>
        <w:pStyle w:val="Code"/>
      </w:pPr>
      <w:r>
        <w:t xml:space="preserve">    pc                                  [16] UTF8String OPTIONAL,</w:t>
      </w:r>
    </w:p>
    <w:p w14:paraId="753B0FFF" w14:textId="77777777" w:rsidR="00754457" w:rsidRDefault="00754457" w:rsidP="00754457">
      <w:pPr>
        <w:pStyle w:val="Code"/>
      </w:pPr>
      <w:r>
        <w:t xml:space="preserve">    bld                                 [17] UTF8String OPTIONAL,</w:t>
      </w:r>
    </w:p>
    <w:p w14:paraId="75E19EBF" w14:textId="77777777" w:rsidR="00754457" w:rsidRDefault="00754457" w:rsidP="00754457">
      <w:pPr>
        <w:pStyle w:val="Code"/>
      </w:pPr>
      <w:r>
        <w:t xml:space="preserve">    unit                                [18] UTF8String OPTIONAL,</w:t>
      </w:r>
    </w:p>
    <w:p w14:paraId="6B9401FD" w14:textId="77777777" w:rsidR="00754457" w:rsidRDefault="00754457" w:rsidP="00754457">
      <w:pPr>
        <w:pStyle w:val="Code"/>
      </w:pPr>
      <w:r>
        <w:t xml:space="preserve">    flr                                 [19] UTF8String OPTIONAL,</w:t>
      </w:r>
    </w:p>
    <w:p w14:paraId="281D49D0" w14:textId="77777777" w:rsidR="00754457" w:rsidRDefault="00754457" w:rsidP="00754457">
      <w:pPr>
        <w:pStyle w:val="Code"/>
      </w:pPr>
      <w:r>
        <w:t xml:space="preserve">    room                                [20] UTF8String OPTIONAL,</w:t>
      </w:r>
    </w:p>
    <w:p w14:paraId="06A570A1" w14:textId="77777777" w:rsidR="00754457" w:rsidRDefault="00754457" w:rsidP="00754457">
      <w:pPr>
        <w:pStyle w:val="Code"/>
      </w:pPr>
      <w:r>
        <w:t xml:space="preserve">    plc                                 [21] UTF8String OPTIONAL,</w:t>
      </w:r>
    </w:p>
    <w:p w14:paraId="13DE8F95" w14:textId="77777777" w:rsidR="00754457" w:rsidRDefault="00754457" w:rsidP="00754457">
      <w:pPr>
        <w:pStyle w:val="Code"/>
      </w:pPr>
      <w:r>
        <w:t xml:space="preserve">    pcn                                 [22] UTF8String OPTIONAL,</w:t>
      </w:r>
    </w:p>
    <w:p w14:paraId="5C36F85B" w14:textId="77777777" w:rsidR="00754457" w:rsidRDefault="00754457" w:rsidP="00754457">
      <w:pPr>
        <w:pStyle w:val="Code"/>
      </w:pPr>
      <w:r>
        <w:t xml:space="preserve">    pobox                               [23] UTF8String OPTIONAL,</w:t>
      </w:r>
    </w:p>
    <w:p w14:paraId="43E2A1DC" w14:textId="77777777" w:rsidR="00754457" w:rsidRDefault="00754457" w:rsidP="00754457">
      <w:pPr>
        <w:pStyle w:val="Code"/>
      </w:pPr>
      <w:r>
        <w:t xml:space="preserve">    addcode                             [24] UTF8String OPTIONAL,</w:t>
      </w:r>
    </w:p>
    <w:p w14:paraId="686856DA" w14:textId="77777777" w:rsidR="00754457" w:rsidRDefault="00754457" w:rsidP="00754457">
      <w:pPr>
        <w:pStyle w:val="Code"/>
      </w:pPr>
      <w:r>
        <w:t xml:space="preserve">    seat                                [25] UTF8String OPTIONAL,</w:t>
      </w:r>
    </w:p>
    <w:p w14:paraId="05D8D28C" w14:textId="77777777" w:rsidR="00754457" w:rsidRDefault="00754457" w:rsidP="00754457">
      <w:pPr>
        <w:pStyle w:val="Code"/>
      </w:pPr>
      <w:r>
        <w:t xml:space="preserve">    rd                                  [26] UTF8String OPTIONAL,</w:t>
      </w:r>
    </w:p>
    <w:p w14:paraId="6A12072B" w14:textId="77777777" w:rsidR="00754457" w:rsidRDefault="00754457" w:rsidP="00754457">
      <w:pPr>
        <w:pStyle w:val="Code"/>
      </w:pPr>
      <w:r>
        <w:t xml:space="preserve">    rdsec                               [27] UTF8String OPTIONAL,</w:t>
      </w:r>
    </w:p>
    <w:p w14:paraId="50A9F34F" w14:textId="77777777" w:rsidR="00754457" w:rsidRDefault="00754457" w:rsidP="00754457">
      <w:pPr>
        <w:pStyle w:val="Code"/>
      </w:pPr>
      <w:r>
        <w:t xml:space="preserve">    rdbr                                [28] UTF8String OPTIONAL,</w:t>
      </w:r>
    </w:p>
    <w:p w14:paraId="22E7ECC0" w14:textId="77777777" w:rsidR="00754457" w:rsidRDefault="00754457" w:rsidP="00754457">
      <w:pPr>
        <w:pStyle w:val="Code"/>
      </w:pPr>
      <w:r>
        <w:t xml:space="preserve">    rdsubbr                             [29] UTF8String OPTIONAL,</w:t>
      </w:r>
    </w:p>
    <w:p w14:paraId="36724D6E" w14:textId="77777777" w:rsidR="00754457" w:rsidRDefault="00754457" w:rsidP="00754457">
      <w:pPr>
        <w:pStyle w:val="Code"/>
      </w:pPr>
      <w:r>
        <w:t xml:space="preserve">    prm                                 [30] UTF8String OPTIONAL,</w:t>
      </w:r>
    </w:p>
    <w:p w14:paraId="5A1139F8" w14:textId="77777777" w:rsidR="00754457" w:rsidRDefault="00754457" w:rsidP="00754457">
      <w:pPr>
        <w:pStyle w:val="Code"/>
      </w:pPr>
      <w:r>
        <w:t xml:space="preserve">    pom                                 [31] UTF8String OPTIONAL</w:t>
      </w:r>
    </w:p>
    <w:p w14:paraId="61E9C418" w14:textId="77777777" w:rsidR="00754457" w:rsidRDefault="00754457" w:rsidP="00754457">
      <w:pPr>
        <w:pStyle w:val="Code"/>
      </w:pPr>
      <w:r>
        <w:t>}</w:t>
      </w:r>
    </w:p>
    <w:p w14:paraId="6014C73A" w14:textId="77777777" w:rsidR="00754457" w:rsidRDefault="00754457" w:rsidP="00754457">
      <w:pPr>
        <w:pStyle w:val="Code"/>
      </w:pPr>
    </w:p>
    <w:p w14:paraId="182BD53D" w14:textId="77777777" w:rsidR="00754457" w:rsidRDefault="00754457" w:rsidP="00754457">
      <w:pPr>
        <w:pStyle w:val="Code"/>
      </w:pPr>
      <w:r>
        <w:t>-- TS 29.571 [17], clauses 5.4.4.62 and 5.4.4.64</w:t>
      </w:r>
    </w:p>
    <w:p w14:paraId="64A03E7A" w14:textId="77777777" w:rsidR="00754457" w:rsidRDefault="00754457" w:rsidP="00754457">
      <w:pPr>
        <w:pStyle w:val="Code"/>
      </w:pPr>
      <w:r>
        <w:t>-- Contains the original binary data i.e. value of the YAML field after base64 encoding is removed</w:t>
      </w:r>
    </w:p>
    <w:p w14:paraId="7289CCCC" w14:textId="77777777" w:rsidR="00754457" w:rsidRDefault="00754457" w:rsidP="00754457">
      <w:pPr>
        <w:pStyle w:val="Code"/>
      </w:pPr>
      <w:r>
        <w:t>CivicAddressBytes ::= OCTET STRING</w:t>
      </w:r>
    </w:p>
    <w:p w14:paraId="2B829F54" w14:textId="77777777" w:rsidR="00754457" w:rsidRDefault="00754457" w:rsidP="00754457">
      <w:pPr>
        <w:pStyle w:val="Code"/>
      </w:pPr>
    </w:p>
    <w:p w14:paraId="4D271EAD" w14:textId="77777777" w:rsidR="00754457" w:rsidRDefault="00754457" w:rsidP="00754457">
      <w:pPr>
        <w:pStyle w:val="Code"/>
      </w:pPr>
      <w:r>
        <w:t>-- TS 29.572 [24], clause 6.1.6.2.15</w:t>
      </w:r>
    </w:p>
    <w:p w14:paraId="70D09F6C" w14:textId="77777777" w:rsidR="00754457" w:rsidRDefault="00754457" w:rsidP="00754457">
      <w:pPr>
        <w:pStyle w:val="Code"/>
      </w:pPr>
      <w:r>
        <w:t>PositioningMethodAndUsage ::= SEQUENCE</w:t>
      </w:r>
    </w:p>
    <w:p w14:paraId="0E80E481" w14:textId="77777777" w:rsidR="00754457" w:rsidRDefault="00754457" w:rsidP="00754457">
      <w:pPr>
        <w:pStyle w:val="Code"/>
      </w:pPr>
      <w:r>
        <w:t>{</w:t>
      </w:r>
    </w:p>
    <w:p w14:paraId="01CADC7E" w14:textId="77777777" w:rsidR="00754457" w:rsidRDefault="00754457" w:rsidP="00754457">
      <w:pPr>
        <w:pStyle w:val="Code"/>
      </w:pPr>
      <w:r>
        <w:t xml:space="preserve">    method                              [1] PositioningMethod,</w:t>
      </w:r>
    </w:p>
    <w:p w14:paraId="5E798704" w14:textId="77777777" w:rsidR="00754457" w:rsidRDefault="00754457" w:rsidP="00754457">
      <w:pPr>
        <w:pStyle w:val="Code"/>
      </w:pPr>
      <w:r>
        <w:t xml:space="preserve">    mode                                [2] PositioningMode,</w:t>
      </w:r>
    </w:p>
    <w:p w14:paraId="773D9BF7" w14:textId="77777777" w:rsidR="00754457" w:rsidRDefault="00754457" w:rsidP="00754457">
      <w:pPr>
        <w:pStyle w:val="Code"/>
      </w:pPr>
      <w:r>
        <w:t xml:space="preserve">    usage                               [3] Usage,</w:t>
      </w:r>
    </w:p>
    <w:p w14:paraId="119538B6" w14:textId="77777777" w:rsidR="00754457" w:rsidRDefault="00754457" w:rsidP="00754457">
      <w:pPr>
        <w:pStyle w:val="Code"/>
      </w:pPr>
      <w:r>
        <w:t xml:space="preserve">    methodCode                          [4] MethodCode OPTIONAL</w:t>
      </w:r>
    </w:p>
    <w:p w14:paraId="24AD59D6" w14:textId="77777777" w:rsidR="00754457" w:rsidRDefault="00754457" w:rsidP="00754457">
      <w:pPr>
        <w:pStyle w:val="Code"/>
      </w:pPr>
      <w:r>
        <w:t>}</w:t>
      </w:r>
    </w:p>
    <w:p w14:paraId="295C37AB" w14:textId="77777777" w:rsidR="00754457" w:rsidRDefault="00754457" w:rsidP="00754457">
      <w:pPr>
        <w:pStyle w:val="Code"/>
      </w:pPr>
    </w:p>
    <w:p w14:paraId="51D05531" w14:textId="77777777" w:rsidR="00754457" w:rsidRDefault="00754457" w:rsidP="00754457">
      <w:pPr>
        <w:pStyle w:val="Code"/>
      </w:pPr>
      <w:r>
        <w:t>-- TS 29.572 [24], clause 6.1.6.2.16</w:t>
      </w:r>
    </w:p>
    <w:p w14:paraId="406109E0" w14:textId="77777777" w:rsidR="00754457" w:rsidRDefault="00754457" w:rsidP="00754457">
      <w:pPr>
        <w:pStyle w:val="Code"/>
      </w:pPr>
      <w:r>
        <w:t>GNSSPositioningMethodAndUsage ::= SEQUENCE</w:t>
      </w:r>
    </w:p>
    <w:p w14:paraId="65C49E61" w14:textId="77777777" w:rsidR="00754457" w:rsidRDefault="00754457" w:rsidP="00754457">
      <w:pPr>
        <w:pStyle w:val="Code"/>
      </w:pPr>
      <w:r>
        <w:t>{</w:t>
      </w:r>
    </w:p>
    <w:p w14:paraId="42FCDE6F" w14:textId="77777777" w:rsidR="00754457" w:rsidRDefault="00754457" w:rsidP="00754457">
      <w:pPr>
        <w:pStyle w:val="Code"/>
      </w:pPr>
      <w:r>
        <w:t xml:space="preserve">    mode                                [1] PositioningMode,</w:t>
      </w:r>
    </w:p>
    <w:p w14:paraId="79EE1114" w14:textId="77777777" w:rsidR="00754457" w:rsidRDefault="00754457" w:rsidP="00754457">
      <w:pPr>
        <w:pStyle w:val="Code"/>
      </w:pPr>
      <w:r>
        <w:t xml:space="preserve">    gNSS                                [2] GNSSID,</w:t>
      </w:r>
    </w:p>
    <w:p w14:paraId="3D12146B" w14:textId="77777777" w:rsidR="00754457" w:rsidRDefault="00754457" w:rsidP="00754457">
      <w:pPr>
        <w:pStyle w:val="Code"/>
      </w:pPr>
      <w:r>
        <w:t xml:space="preserve">    usage                               [3] Usage</w:t>
      </w:r>
    </w:p>
    <w:p w14:paraId="79A612ED" w14:textId="77777777" w:rsidR="00754457" w:rsidRDefault="00754457" w:rsidP="00754457">
      <w:pPr>
        <w:pStyle w:val="Code"/>
      </w:pPr>
      <w:r>
        <w:t>}</w:t>
      </w:r>
    </w:p>
    <w:p w14:paraId="733107EE" w14:textId="77777777" w:rsidR="00754457" w:rsidRDefault="00754457" w:rsidP="00754457">
      <w:pPr>
        <w:pStyle w:val="Code"/>
      </w:pPr>
    </w:p>
    <w:p w14:paraId="3B0A1CCA" w14:textId="77777777" w:rsidR="00754457" w:rsidRDefault="00754457" w:rsidP="00754457">
      <w:pPr>
        <w:pStyle w:val="Code"/>
      </w:pPr>
      <w:r>
        <w:t>-- TS 29.572 [24], clause 6.1.6.2.6</w:t>
      </w:r>
    </w:p>
    <w:p w14:paraId="0DFF3772" w14:textId="77777777" w:rsidR="00754457" w:rsidRDefault="00754457" w:rsidP="00754457">
      <w:pPr>
        <w:pStyle w:val="Code"/>
      </w:pPr>
      <w:r>
        <w:t>Point ::= SEQUENCE</w:t>
      </w:r>
    </w:p>
    <w:p w14:paraId="12FEBD86" w14:textId="77777777" w:rsidR="00754457" w:rsidRDefault="00754457" w:rsidP="00754457">
      <w:pPr>
        <w:pStyle w:val="Code"/>
      </w:pPr>
      <w:r>
        <w:t>{</w:t>
      </w:r>
    </w:p>
    <w:p w14:paraId="51B97E7E" w14:textId="77777777" w:rsidR="00754457" w:rsidRDefault="00754457" w:rsidP="00754457">
      <w:pPr>
        <w:pStyle w:val="Code"/>
      </w:pPr>
      <w:r>
        <w:t xml:space="preserve">    geographicalCoordinates             [1] GeographicalCoordinates</w:t>
      </w:r>
    </w:p>
    <w:p w14:paraId="5436862F" w14:textId="77777777" w:rsidR="00754457" w:rsidRDefault="00754457" w:rsidP="00754457">
      <w:pPr>
        <w:pStyle w:val="Code"/>
      </w:pPr>
      <w:r>
        <w:t>}</w:t>
      </w:r>
    </w:p>
    <w:p w14:paraId="4AC68DD1" w14:textId="77777777" w:rsidR="00754457" w:rsidRDefault="00754457" w:rsidP="00754457">
      <w:pPr>
        <w:pStyle w:val="Code"/>
      </w:pPr>
    </w:p>
    <w:p w14:paraId="3E3B7579" w14:textId="77777777" w:rsidR="00754457" w:rsidRDefault="00754457" w:rsidP="00754457">
      <w:pPr>
        <w:pStyle w:val="Code"/>
      </w:pPr>
      <w:r>
        <w:t>-- TS 29.572 [24], clause 6.1.6.2.7</w:t>
      </w:r>
    </w:p>
    <w:p w14:paraId="0A16880A" w14:textId="77777777" w:rsidR="00754457" w:rsidRDefault="00754457" w:rsidP="00754457">
      <w:pPr>
        <w:pStyle w:val="Code"/>
      </w:pPr>
      <w:r>
        <w:t>PointUncertaintyCircle ::= SEQUENCE</w:t>
      </w:r>
    </w:p>
    <w:p w14:paraId="1D6D9C63" w14:textId="77777777" w:rsidR="00754457" w:rsidRDefault="00754457" w:rsidP="00754457">
      <w:pPr>
        <w:pStyle w:val="Code"/>
      </w:pPr>
      <w:r>
        <w:t>{</w:t>
      </w:r>
    </w:p>
    <w:p w14:paraId="111530A6" w14:textId="77777777" w:rsidR="00754457" w:rsidRDefault="00754457" w:rsidP="00754457">
      <w:pPr>
        <w:pStyle w:val="Code"/>
      </w:pPr>
      <w:r>
        <w:t xml:space="preserve">    geographicalCoordinates             [1] GeographicalCoordinates,</w:t>
      </w:r>
    </w:p>
    <w:p w14:paraId="74F809FF" w14:textId="77777777" w:rsidR="00754457" w:rsidRDefault="00754457" w:rsidP="00754457">
      <w:pPr>
        <w:pStyle w:val="Code"/>
      </w:pPr>
      <w:r>
        <w:t xml:space="preserve">    uncertainty                         [2] Uncertainty</w:t>
      </w:r>
    </w:p>
    <w:p w14:paraId="6AA47697" w14:textId="77777777" w:rsidR="00754457" w:rsidRDefault="00754457" w:rsidP="00754457">
      <w:pPr>
        <w:pStyle w:val="Code"/>
      </w:pPr>
      <w:r>
        <w:t>}</w:t>
      </w:r>
    </w:p>
    <w:p w14:paraId="426681E8" w14:textId="77777777" w:rsidR="00754457" w:rsidRDefault="00754457" w:rsidP="00754457">
      <w:pPr>
        <w:pStyle w:val="Code"/>
      </w:pPr>
    </w:p>
    <w:p w14:paraId="71926F34" w14:textId="77777777" w:rsidR="00754457" w:rsidRDefault="00754457" w:rsidP="00754457">
      <w:pPr>
        <w:pStyle w:val="Code"/>
      </w:pPr>
      <w:r>
        <w:t>-- TS 29.572 [24], clause 6.1.6.2.8</w:t>
      </w:r>
    </w:p>
    <w:p w14:paraId="19C11A80" w14:textId="77777777" w:rsidR="00754457" w:rsidRDefault="00754457" w:rsidP="00754457">
      <w:pPr>
        <w:pStyle w:val="Code"/>
      </w:pPr>
      <w:r>
        <w:t>PointUncertaintyEllipse ::= SEQUENCE</w:t>
      </w:r>
    </w:p>
    <w:p w14:paraId="202256AD" w14:textId="77777777" w:rsidR="00754457" w:rsidRDefault="00754457" w:rsidP="00754457">
      <w:pPr>
        <w:pStyle w:val="Code"/>
      </w:pPr>
      <w:r>
        <w:t>{</w:t>
      </w:r>
    </w:p>
    <w:p w14:paraId="6063EAD6" w14:textId="77777777" w:rsidR="00754457" w:rsidRDefault="00754457" w:rsidP="00754457">
      <w:pPr>
        <w:pStyle w:val="Code"/>
      </w:pPr>
      <w:r>
        <w:t xml:space="preserve">    geographicalCoordinates             [1] GeographicalCoordinates,</w:t>
      </w:r>
    </w:p>
    <w:p w14:paraId="7434F239" w14:textId="77777777" w:rsidR="00754457" w:rsidRDefault="00754457" w:rsidP="00754457">
      <w:pPr>
        <w:pStyle w:val="Code"/>
      </w:pPr>
      <w:r>
        <w:t xml:space="preserve">    uncertainty                         [2] UncertaintyEllipse,</w:t>
      </w:r>
    </w:p>
    <w:p w14:paraId="2E3D76C9" w14:textId="77777777" w:rsidR="00754457" w:rsidRDefault="00754457" w:rsidP="00754457">
      <w:pPr>
        <w:pStyle w:val="Code"/>
      </w:pPr>
      <w:r>
        <w:t xml:space="preserve">    confidence                          [3] Confidence</w:t>
      </w:r>
    </w:p>
    <w:p w14:paraId="0702BD16" w14:textId="77777777" w:rsidR="00754457" w:rsidRDefault="00754457" w:rsidP="00754457">
      <w:pPr>
        <w:pStyle w:val="Code"/>
      </w:pPr>
      <w:r>
        <w:t>}</w:t>
      </w:r>
    </w:p>
    <w:p w14:paraId="0F1CB416" w14:textId="77777777" w:rsidR="00754457" w:rsidRDefault="00754457" w:rsidP="00754457">
      <w:pPr>
        <w:pStyle w:val="Code"/>
      </w:pPr>
    </w:p>
    <w:p w14:paraId="5B356138" w14:textId="77777777" w:rsidR="00754457" w:rsidRDefault="00754457" w:rsidP="00754457">
      <w:pPr>
        <w:pStyle w:val="Code"/>
      </w:pPr>
      <w:r>
        <w:t>-- TS 29.572 [24], clause 6.1.6.2.9</w:t>
      </w:r>
    </w:p>
    <w:p w14:paraId="29DF8826" w14:textId="77777777" w:rsidR="00754457" w:rsidRDefault="00754457" w:rsidP="00754457">
      <w:pPr>
        <w:pStyle w:val="Code"/>
      </w:pPr>
      <w:r>
        <w:t>Polygon ::= SEQUENCE</w:t>
      </w:r>
    </w:p>
    <w:p w14:paraId="7F76D55E" w14:textId="77777777" w:rsidR="00754457" w:rsidRDefault="00754457" w:rsidP="00754457">
      <w:pPr>
        <w:pStyle w:val="Code"/>
      </w:pPr>
      <w:r>
        <w:t>{</w:t>
      </w:r>
    </w:p>
    <w:p w14:paraId="0CE486DD" w14:textId="77777777" w:rsidR="00754457" w:rsidRDefault="00754457" w:rsidP="00754457">
      <w:pPr>
        <w:pStyle w:val="Code"/>
      </w:pPr>
      <w:r>
        <w:t xml:space="preserve">    pointList                           [1] SET SIZE (3..15) OF GeographicalCoordinates</w:t>
      </w:r>
    </w:p>
    <w:p w14:paraId="36168EBF" w14:textId="77777777" w:rsidR="00754457" w:rsidRDefault="00754457" w:rsidP="00754457">
      <w:pPr>
        <w:pStyle w:val="Code"/>
      </w:pPr>
      <w:r>
        <w:t>}</w:t>
      </w:r>
    </w:p>
    <w:p w14:paraId="1A6F13A6" w14:textId="77777777" w:rsidR="00754457" w:rsidRDefault="00754457" w:rsidP="00754457">
      <w:pPr>
        <w:pStyle w:val="Code"/>
      </w:pPr>
    </w:p>
    <w:p w14:paraId="32518E1D" w14:textId="77777777" w:rsidR="00754457" w:rsidRDefault="00754457" w:rsidP="00754457">
      <w:pPr>
        <w:pStyle w:val="Code"/>
      </w:pPr>
      <w:r>
        <w:t>-- TS 29.572 [24], clause 6.1.6.2.10</w:t>
      </w:r>
    </w:p>
    <w:p w14:paraId="7DC5BAF5" w14:textId="77777777" w:rsidR="00754457" w:rsidRDefault="00754457" w:rsidP="00754457">
      <w:pPr>
        <w:pStyle w:val="Code"/>
      </w:pPr>
      <w:r>
        <w:t>PointAltitude ::= SEQUENCE</w:t>
      </w:r>
    </w:p>
    <w:p w14:paraId="25A253B3" w14:textId="77777777" w:rsidR="00754457" w:rsidRDefault="00754457" w:rsidP="00754457">
      <w:pPr>
        <w:pStyle w:val="Code"/>
      </w:pPr>
      <w:r>
        <w:t>{</w:t>
      </w:r>
    </w:p>
    <w:p w14:paraId="5F71B5E5" w14:textId="77777777" w:rsidR="00754457" w:rsidRDefault="00754457" w:rsidP="00754457">
      <w:pPr>
        <w:pStyle w:val="Code"/>
      </w:pPr>
      <w:r>
        <w:t xml:space="preserve">    point                               [1] GeographicalCoordinates,</w:t>
      </w:r>
    </w:p>
    <w:p w14:paraId="285BF10D" w14:textId="77777777" w:rsidR="00754457" w:rsidRDefault="00754457" w:rsidP="00754457">
      <w:pPr>
        <w:pStyle w:val="Code"/>
      </w:pPr>
      <w:r>
        <w:t xml:space="preserve">    altitude                            [2] Altitude</w:t>
      </w:r>
    </w:p>
    <w:p w14:paraId="6A3B57E9" w14:textId="77777777" w:rsidR="00754457" w:rsidRDefault="00754457" w:rsidP="00754457">
      <w:pPr>
        <w:pStyle w:val="Code"/>
      </w:pPr>
      <w:r>
        <w:t>}</w:t>
      </w:r>
    </w:p>
    <w:p w14:paraId="01A87DD5" w14:textId="77777777" w:rsidR="00754457" w:rsidRDefault="00754457" w:rsidP="00754457">
      <w:pPr>
        <w:pStyle w:val="Code"/>
      </w:pPr>
    </w:p>
    <w:p w14:paraId="37F01558" w14:textId="77777777" w:rsidR="00754457" w:rsidRDefault="00754457" w:rsidP="00754457">
      <w:pPr>
        <w:pStyle w:val="Code"/>
      </w:pPr>
      <w:r>
        <w:t>-- TS 29.572 [24], clause 6.1.6.2.11</w:t>
      </w:r>
    </w:p>
    <w:p w14:paraId="106F96F5" w14:textId="77777777" w:rsidR="00754457" w:rsidRDefault="00754457" w:rsidP="00754457">
      <w:pPr>
        <w:pStyle w:val="Code"/>
      </w:pPr>
      <w:r>
        <w:t>PointAltitudeUncertainty ::= SEQUENCE</w:t>
      </w:r>
    </w:p>
    <w:p w14:paraId="23FEE69C" w14:textId="77777777" w:rsidR="00754457" w:rsidRDefault="00754457" w:rsidP="00754457">
      <w:pPr>
        <w:pStyle w:val="Code"/>
      </w:pPr>
      <w:r>
        <w:t>{</w:t>
      </w:r>
    </w:p>
    <w:p w14:paraId="04E1AB98" w14:textId="77777777" w:rsidR="00754457" w:rsidRDefault="00754457" w:rsidP="00754457">
      <w:pPr>
        <w:pStyle w:val="Code"/>
      </w:pPr>
      <w:r>
        <w:t xml:space="preserve">    point                               [1] GeographicalCoordinates,</w:t>
      </w:r>
    </w:p>
    <w:p w14:paraId="60808D2E" w14:textId="77777777" w:rsidR="00754457" w:rsidRDefault="00754457" w:rsidP="00754457">
      <w:pPr>
        <w:pStyle w:val="Code"/>
      </w:pPr>
      <w:r>
        <w:t xml:space="preserve">    altitude                            [2] Altitude,</w:t>
      </w:r>
    </w:p>
    <w:p w14:paraId="3EB508EF" w14:textId="77777777" w:rsidR="00754457" w:rsidRDefault="00754457" w:rsidP="00754457">
      <w:pPr>
        <w:pStyle w:val="Code"/>
      </w:pPr>
      <w:r>
        <w:t xml:space="preserve">    uncertaintyEllipse                  [3] UncertaintyEllipse,</w:t>
      </w:r>
    </w:p>
    <w:p w14:paraId="42248FE4" w14:textId="77777777" w:rsidR="00754457" w:rsidRDefault="00754457" w:rsidP="00754457">
      <w:pPr>
        <w:pStyle w:val="Code"/>
      </w:pPr>
      <w:r>
        <w:t xml:space="preserve">    uncertaintyAltitude                 [4] Uncertainty,</w:t>
      </w:r>
    </w:p>
    <w:p w14:paraId="0FB0FA38" w14:textId="77777777" w:rsidR="00754457" w:rsidRDefault="00754457" w:rsidP="00754457">
      <w:pPr>
        <w:pStyle w:val="Code"/>
      </w:pPr>
      <w:r>
        <w:t xml:space="preserve">    confidence                          [5] Confidence</w:t>
      </w:r>
    </w:p>
    <w:p w14:paraId="137BE866" w14:textId="77777777" w:rsidR="00754457" w:rsidRDefault="00754457" w:rsidP="00754457">
      <w:pPr>
        <w:pStyle w:val="Code"/>
      </w:pPr>
      <w:r>
        <w:t>}</w:t>
      </w:r>
    </w:p>
    <w:p w14:paraId="138F516C" w14:textId="77777777" w:rsidR="00754457" w:rsidRDefault="00754457" w:rsidP="00754457">
      <w:pPr>
        <w:pStyle w:val="Code"/>
      </w:pPr>
    </w:p>
    <w:p w14:paraId="7C3350D5" w14:textId="77777777" w:rsidR="00754457" w:rsidRDefault="00754457" w:rsidP="00754457">
      <w:pPr>
        <w:pStyle w:val="Code"/>
      </w:pPr>
      <w:r>
        <w:t>-- TS 29.572 [24], clause 6.1.6.2.12</w:t>
      </w:r>
    </w:p>
    <w:p w14:paraId="57B0E8D9" w14:textId="77777777" w:rsidR="00754457" w:rsidRDefault="00754457" w:rsidP="00754457">
      <w:pPr>
        <w:pStyle w:val="Code"/>
      </w:pPr>
      <w:r>
        <w:t>EllipsoidArc ::= SEQUENCE</w:t>
      </w:r>
    </w:p>
    <w:p w14:paraId="38E1B535" w14:textId="77777777" w:rsidR="00754457" w:rsidRDefault="00754457" w:rsidP="00754457">
      <w:pPr>
        <w:pStyle w:val="Code"/>
      </w:pPr>
      <w:r>
        <w:t>{</w:t>
      </w:r>
    </w:p>
    <w:p w14:paraId="45F18D11" w14:textId="77777777" w:rsidR="00754457" w:rsidRDefault="00754457" w:rsidP="00754457">
      <w:pPr>
        <w:pStyle w:val="Code"/>
      </w:pPr>
      <w:r>
        <w:t xml:space="preserve">    point                               [1] GeographicalCoordinates,</w:t>
      </w:r>
    </w:p>
    <w:p w14:paraId="5EBDA4B5" w14:textId="77777777" w:rsidR="00754457" w:rsidRDefault="00754457" w:rsidP="00754457">
      <w:pPr>
        <w:pStyle w:val="Code"/>
      </w:pPr>
      <w:r>
        <w:t xml:space="preserve">    innerRadius                         [2] InnerRadius,</w:t>
      </w:r>
    </w:p>
    <w:p w14:paraId="2C64A44C" w14:textId="77777777" w:rsidR="00754457" w:rsidRDefault="00754457" w:rsidP="00754457">
      <w:pPr>
        <w:pStyle w:val="Code"/>
      </w:pPr>
      <w:r>
        <w:t xml:space="preserve">    uncertaintyRadius                   [3] Uncertainty,</w:t>
      </w:r>
    </w:p>
    <w:p w14:paraId="2BFFCAB5" w14:textId="77777777" w:rsidR="00754457" w:rsidRDefault="00754457" w:rsidP="00754457">
      <w:pPr>
        <w:pStyle w:val="Code"/>
      </w:pPr>
      <w:r>
        <w:t xml:space="preserve">    offsetAngle                         [4] Angle,</w:t>
      </w:r>
    </w:p>
    <w:p w14:paraId="0F104618" w14:textId="77777777" w:rsidR="00754457" w:rsidRDefault="00754457" w:rsidP="00754457">
      <w:pPr>
        <w:pStyle w:val="Code"/>
      </w:pPr>
      <w:r>
        <w:t xml:space="preserve">    includedAngle                       [5] Angle,</w:t>
      </w:r>
    </w:p>
    <w:p w14:paraId="7E5DAD01" w14:textId="77777777" w:rsidR="00754457" w:rsidRDefault="00754457" w:rsidP="00754457">
      <w:pPr>
        <w:pStyle w:val="Code"/>
      </w:pPr>
      <w:r>
        <w:t xml:space="preserve">    confidence                          [6] Confidence</w:t>
      </w:r>
    </w:p>
    <w:p w14:paraId="6AC2F898" w14:textId="77777777" w:rsidR="00754457" w:rsidRDefault="00754457" w:rsidP="00754457">
      <w:pPr>
        <w:pStyle w:val="Code"/>
      </w:pPr>
      <w:r>
        <w:t>}</w:t>
      </w:r>
    </w:p>
    <w:p w14:paraId="54C7DB86" w14:textId="77777777" w:rsidR="00754457" w:rsidRDefault="00754457" w:rsidP="00754457">
      <w:pPr>
        <w:pStyle w:val="Code"/>
      </w:pPr>
    </w:p>
    <w:p w14:paraId="123D8AA2" w14:textId="77777777" w:rsidR="00754457" w:rsidRDefault="00754457" w:rsidP="00754457">
      <w:pPr>
        <w:pStyle w:val="Code"/>
      </w:pPr>
      <w:r>
        <w:t>-- TS 29.572 [24], clause 6.1.6.2.4</w:t>
      </w:r>
    </w:p>
    <w:p w14:paraId="5DFC325B" w14:textId="77777777" w:rsidR="00754457" w:rsidRDefault="00754457" w:rsidP="00754457">
      <w:pPr>
        <w:pStyle w:val="Code"/>
      </w:pPr>
      <w:r>
        <w:t>GeographicalCoordinates ::= SEQUENCE</w:t>
      </w:r>
    </w:p>
    <w:p w14:paraId="2F24AE2B" w14:textId="77777777" w:rsidR="00754457" w:rsidRDefault="00754457" w:rsidP="00754457">
      <w:pPr>
        <w:pStyle w:val="Code"/>
      </w:pPr>
      <w:r>
        <w:t>{</w:t>
      </w:r>
    </w:p>
    <w:p w14:paraId="2D3A6AAF" w14:textId="77777777" w:rsidR="00754457" w:rsidRDefault="00754457" w:rsidP="00754457">
      <w:pPr>
        <w:pStyle w:val="Code"/>
      </w:pPr>
      <w:r>
        <w:t xml:space="preserve">    latitude                            [1] UTF8String,</w:t>
      </w:r>
    </w:p>
    <w:p w14:paraId="351B84DB" w14:textId="77777777" w:rsidR="00754457" w:rsidRDefault="00754457" w:rsidP="00754457">
      <w:pPr>
        <w:pStyle w:val="Code"/>
      </w:pPr>
      <w:r>
        <w:t xml:space="preserve">    longitude                           [2] UTF8String,</w:t>
      </w:r>
    </w:p>
    <w:p w14:paraId="7BC491C2" w14:textId="77777777" w:rsidR="00754457" w:rsidRDefault="00754457" w:rsidP="00754457">
      <w:pPr>
        <w:pStyle w:val="Code"/>
      </w:pPr>
      <w:r>
        <w:t xml:space="preserve">    mapDatumInformation                 [3] OGCURN OPTIONAL</w:t>
      </w:r>
    </w:p>
    <w:p w14:paraId="3F18B544" w14:textId="77777777" w:rsidR="00754457" w:rsidRDefault="00754457" w:rsidP="00754457">
      <w:pPr>
        <w:pStyle w:val="Code"/>
      </w:pPr>
      <w:r>
        <w:t>}</w:t>
      </w:r>
    </w:p>
    <w:p w14:paraId="31EEB9DC" w14:textId="77777777" w:rsidR="00754457" w:rsidRDefault="00754457" w:rsidP="00754457">
      <w:pPr>
        <w:pStyle w:val="Code"/>
      </w:pPr>
    </w:p>
    <w:p w14:paraId="2E5D03B1" w14:textId="77777777" w:rsidR="00754457" w:rsidRDefault="00754457" w:rsidP="00754457">
      <w:pPr>
        <w:pStyle w:val="Code"/>
      </w:pPr>
      <w:r>
        <w:t>-- TS 29.572 [24], clause 6.1.6.2.22</w:t>
      </w:r>
    </w:p>
    <w:p w14:paraId="41635DD0" w14:textId="77777777" w:rsidR="00754457" w:rsidRDefault="00754457" w:rsidP="00754457">
      <w:pPr>
        <w:pStyle w:val="Code"/>
      </w:pPr>
      <w:r>
        <w:t>UncertaintyEllipse ::= SEQUENCE</w:t>
      </w:r>
    </w:p>
    <w:p w14:paraId="1C12DD77" w14:textId="77777777" w:rsidR="00754457" w:rsidRDefault="00754457" w:rsidP="00754457">
      <w:pPr>
        <w:pStyle w:val="Code"/>
      </w:pPr>
      <w:r>
        <w:t>{</w:t>
      </w:r>
    </w:p>
    <w:p w14:paraId="1AC6DD19" w14:textId="77777777" w:rsidR="00754457" w:rsidRDefault="00754457" w:rsidP="00754457">
      <w:pPr>
        <w:pStyle w:val="Code"/>
      </w:pPr>
      <w:r>
        <w:t xml:space="preserve">    semiMajor                           [1] Uncertainty,</w:t>
      </w:r>
    </w:p>
    <w:p w14:paraId="5A1CCAC4" w14:textId="77777777" w:rsidR="00754457" w:rsidRDefault="00754457" w:rsidP="00754457">
      <w:pPr>
        <w:pStyle w:val="Code"/>
      </w:pPr>
      <w:r>
        <w:t xml:space="preserve">    semiMinor                           [2] Uncertainty,</w:t>
      </w:r>
    </w:p>
    <w:p w14:paraId="1D9BB45F" w14:textId="77777777" w:rsidR="00754457" w:rsidRDefault="00754457" w:rsidP="00754457">
      <w:pPr>
        <w:pStyle w:val="Code"/>
      </w:pPr>
      <w:r>
        <w:t xml:space="preserve">    orientationMajor                    [3] Orientation</w:t>
      </w:r>
    </w:p>
    <w:p w14:paraId="79635AF4" w14:textId="77777777" w:rsidR="00754457" w:rsidRDefault="00754457" w:rsidP="00754457">
      <w:pPr>
        <w:pStyle w:val="Code"/>
      </w:pPr>
      <w:r>
        <w:t>}</w:t>
      </w:r>
    </w:p>
    <w:p w14:paraId="73A5368D" w14:textId="77777777" w:rsidR="00754457" w:rsidRDefault="00754457" w:rsidP="00754457">
      <w:pPr>
        <w:pStyle w:val="Code"/>
      </w:pPr>
    </w:p>
    <w:p w14:paraId="242ABF6D" w14:textId="77777777" w:rsidR="00754457" w:rsidRDefault="00754457" w:rsidP="00754457">
      <w:pPr>
        <w:pStyle w:val="Code"/>
      </w:pPr>
      <w:r>
        <w:t>-- TS 29.572 [24], clause 6.1.6.2.18</w:t>
      </w:r>
    </w:p>
    <w:p w14:paraId="16FE8A59" w14:textId="77777777" w:rsidR="00754457" w:rsidRDefault="00754457" w:rsidP="00754457">
      <w:pPr>
        <w:pStyle w:val="Code"/>
      </w:pPr>
      <w:r>
        <w:t>HorizontalVelocity ::= SEQUENCE</w:t>
      </w:r>
    </w:p>
    <w:p w14:paraId="3E0E3254" w14:textId="77777777" w:rsidR="00754457" w:rsidRDefault="00754457" w:rsidP="00754457">
      <w:pPr>
        <w:pStyle w:val="Code"/>
      </w:pPr>
      <w:r>
        <w:t>{</w:t>
      </w:r>
    </w:p>
    <w:p w14:paraId="41AD8A9F" w14:textId="77777777" w:rsidR="00754457" w:rsidRDefault="00754457" w:rsidP="00754457">
      <w:pPr>
        <w:pStyle w:val="Code"/>
      </w:pPr>
      <w:r>
        <w:t xml:space="preserve">    hSpeed                              [1] HorizontalSpeed,</w:t>
      </w:r>
    </w:p>
    <w:p w14:paraId="39ABC1E4" w14:textId="77777777" w:rsidR="00754457" w:rsidRDefault="00754457" w:rsidP="00754457">
      <w:pPr>
        <w:pStyle w:val="Code"/>
      </w:pPr>
      <w:r>
        <w:t xml:space="preserve">    bearing                             [2] Angle</w:t>
      </w:r>
    </w:p>
    <w:p w14:paraId="0D3A104A" w14:textId="77777777" w:rsidR="00754457" w:rsidRDefault="00754457" w:rsidP="00754457">
      <w:pPr>
        <w:pStyle w:val="Code"/>
      </w:pPr>
      <w:r>
        <w:t>}</w:t>
      </w:r>
    </w:p>
    <w:p w14:paraId="078F8CCD" w14:textId="77777777" w:rsidR="00754457" w:rsidRDefault="00754457" w:rsidP="00754457">
      <w:pPr>
        <w:pStyle w:val="Code"/>
      </w:pPr>
    </w:p>
    <w:p w14:paraId="29194481" w14:textId="77777777" w:rsidR="00754457" w:rsidRDefault="00754457" w:rsidP="00754457">
      <w:pPr>
        <w:pStyle w:val="Code"/>
      </w:pPr>
      <w:r>
        <w:t>-- TS 29.572 [24], clause 6.1.6.2.19</w:t>
      </w:r>
    </w:p>
    <w:p w14:paraId="4965CCE6" w14:textId="77777777" w:rsidR="00754457" w:rsidRDefault="00754457" w:rsidP="00754457">
      <w:pPr>
        <w:pStyle w:val="Code"/>
      </w:pPr>
      <w:r>
        <w:t>HorizontalWithVerticalVelocity ::= SEQUENCE</w:t>
      </w:r>
    </w:p>
    <w:p w14:paraId="61726AB2" w14:textId="77777777" w:rsidR="00754457" w:rsidRDefault="00754457" w:rsidP="00754457">
      <w:pPr>
        <w:pStyle w:val="Code"/>
      </w:pPr>
      <w:r>
        <w:t>{</w:t>
      </w:r>
    </w:p>
    <w:p w14:paraId="7D741204" w14:textId="77777777" w:rsidR="00754457" w:rsidRDefault="00754457" w:rsidP="00754457">
      <w:pPr>
        <w:pStyle w:val="Code"/>
      </w:pPr>
      <w:r>
        <w:t xml:space="preserve">    hSpeed                              [1] HorizontalSpeed,</w:t>
      </w:r>
    </w:p>
    <w:p w14:paraId="68E41E1C" w14:textId="77777777" w:rsidR="00754457" w:rsidRDefault="00754457" w:rsidP="00754457">
      <w:pPr>
        <w:pStyle w:val="Code"/>
      </w:pPr>
      <w:r>
        <w:t xml:space="preserve">    bearing                             [2] Angle,</w:t>
      </w:r>
    </w:p>
    <w:p w14:paraId="1263FF5A" w14:textId="77777777" w:rsidR="00754457" w:rsidRDefault="00754457" w:rsidP="00754457">
      <w:pPr>
        <w:pStyle w:val="Code"/>
      </w:pPr>
      <w:r>
        <w:t xml:space="preserve">    vSpeed                              [3] VerticalSpeed,</w:t>
      </w:r>
    </w:p>
    <w:p w14:paraId="2147D7BE" w14:textId="77777777" w:rsidR="00754457" w:rsidRDefault="00754457" w:rsidP="00754457">
      <w:pPr>
        <w:pStyle w:val="Code"/>
      </w:pPr>
      <w:r>
        <w:t xml:space="preserve">    vDirection                          [4] VerticalDirection</w:t>
      </w:r>
    </w:p>
    <w:p w14:paraId="5C2C68C4" w14:textId="77777777" w:rsidR="00754457" w:rsidRDefault="00754457" w:rsidP="00754457">
      <w:pPr>
        <w:pStyle w:val="Code"/>
      </w:pPr>
      <w:r>
        <w:t>}</w:t>
      </w:r>
    </w:p>
    <w:p w14:paraId="2EBC11C1" w14:textId="77777777" w:rsidR="00754457" w:rsidRDefault="00754457" w:rsidP="00754457">
      <w:pPr>
        <w:pStyle w:val="Code"/>
      </w:pPr>
    </w:p>
    <w:p w14:paraId="0001D7D5" w14:textId="77777777" w:rsidR="00754457" w:rsidRDefault="00754457" w:rsidP="00754457">
      <w:pPr>
        <w:pStyle w:val="Code"/>
      </w:pPr>
      <w:r>
        <w:t>-- TS 29.572 [24], clause 6.1.6.2.20</w:t>
      </w:r>
    </w:p>
    <w:p w14:paraId="61C1BB20" w14:textId="77777777" w:rsidR="00754457" w:rsidRDefault="00754457" w:rsidP="00754457">
      <w:pPr>
        <w:pStyle w:val="Code"/>
      </w:pPr>
      <w:r>
        <w:t>HorizontalVelocityWithUncertainty ::= SEQUENCE</w:t>
      </w:r>
    </w:p>
    <w:p w14:paraId="6034B608" w14:textId="77777777" w:rsidR="00754457" w:rsidRDefault="00754457" w:rsidP="00754457">
      <w:pPr>
        <w:pStyle w:val="Code"/>
      </w:pPr>
      <w:r>
        <w:t>{</w:t>
      </w:r>
    </w:p>
    <w:p w14:paraId="61383ED3" w14:textId="77777777" w:rsidR="00754457" w:rsidRDefault="00754457" w:rsidP="00754457">
      <w:pPr>
        <w:pStyle w:val="Code"/>
      </w:pPr>
      <w:r>
        <w:t xml:space="preserve">    hSpeed                              [1] HorizontalSpeed,</w:t>
      </w:r>
    </w:p>
    <w:p w14:paraId="45CF1066" w14:textId="77777777" w:rsidR="00754457" w:rsidRDefault="00754457" w:rsidP="00754457">
      <w:pPr>
        <w:pStyle w:val="Code"/>
      </w:pPr>
      <w:r>
        <w:t xml:space="preserve">    bearing                             [2] Angle,</w:t>
      </w:r>
    </w:p>
    <w:p w14:paraId="33B4FA8A" w14:textId="77777777" w:rsidR="00754457" w:rsidRDefault="00754457" w:rsidP="00754457">
      <w:pPr>
        <w:pStyle w:val="Code"/>
      </w:pPr>
      <w:r>
        <w:t xml:space="preserve">    uncertainty                         [3] SpeedUncertainty</w:t>
      </w:r>
    </w:p>
    <w:p w14:paraId="40FC3FAC" w14:textId="77777777" w:rsidR="00754457" w:rsidRDefault="00754457" w:rsidP="00754457">
      <w:pPr>
        <w:pStyle w:val="Code"/>
      </w:pPr>
      <w:r>
        <w:t>}</w:t>
      </w:r>
    </w:p>
    <w:p w14:paraId="28238486" w14:textId="77777777" w:rsidR="00754457" w:rsidRDefault="00754457" w:rsidP="00754457">
      <w:pPr>
        <w:pStyle w:val="Code"/>
      </w:pPr>
    </w:p>
    <w:p w14:paraId="759FD6C1" w14:textId="77777777" w:rsidR="00754457" w:rsidRDefault="00754457" w:rsidP="00754457">
      <w:pPr>
        <w:pStyle w:val="Code"/>
      </w:pPr>
      <w:r>
        <w:t>-- TS 29.572 [24], clause 6.1.6.2.21</w:t>
      </w:r>
    </w:p>
    <w:p w14:paraId="0FFE8E4C" w14:textId="77777777" w:rsidR="00754457" w:rsidRDefault="00754457" w:rsidP="00754457">
      <w:pPr>
        <w:pStyle w:val="Code"/>
      </w:pPr>
      <w:r>
        <w:t>HorizontalWithVerticalVelocityAndUncertainty ::= SEQUENCE</w:t>
      </w:r>
    </w:p>
    <w:p w14:paraId="33A5A78B" w14:textId="77777777" w:rsidR="00754457" w:rsidRDefault="00754457" w:rsidP="00754457">
      <w:pPr>
        <w:pStyle w:val="Code"/>
      </w:pPr>
      <w:r>
        <w:t>{</w:t>
      </w:r>
    </w:p>
    <w:p w14:paraId="7519403B" w14:textId="77777777" w:rsidR="00754457" w:rsidRDefault="00754457" w:rsidP="00754457">
      <w:pPr>
        <w:pStyle w:val="Code"/>
      </w:pPr>
      <w:r>
        <w:t xml:space="preserve">    hSpeed                              [1] HorizontalSpeed,</w:t>
      </w:r>
    </w:p>
    <w:p w14:paraId="64C2153C" w14:textId="77777777" w:rsidR="00754457" w:rsidRDefault="00754457" w:rsidP="00754457">
      <w:pPr>
        <w:pStyle w:val="Code"/>
      </w:pPr>
      <w:r>
        <w:t xml:space="preserve">    bearing                             [2] Angle,</w:t>
      </w:r>
    </w:p>
    <w:p w14:paraId="04B59E1B" w14:textId="77777777" w:rsidR="00754457" w:rsidRDefault="00754457" w:rsidP="00754457">
      <w:pPr>
        <w:pStyle w:val="Code"/>
      </w:pPr>
      <w:r>
        <w:t xml:space="preserve">    vSpeed                              [3] VerticalSpeed,</w:t>
      </w:r>
    </w:p>
    <w:p w14:paraId="467F1639" w14:textId="77777777" w:rsidR="00754457" w:rsidRDefault="00754457" w:rsidP="00754457">
      <w:pPr>
        <w:pStyle w:val="Code"/>
      </w:pPr>
      <w:r>
        <w:t xml:space="preserve">    vDirection                          [4] VerticalDirection,</w:t>
      </w:r>
    </w:p>
    <w:p w14:paraId="14846D30" w14:textId="77777777" w:rsidR="00754457" w:rsidRDefault="00754457" w:rsidP="00754457">
      <w:pPr>
        <w:pStyle w:val="Code"/>
      </w:pPr>
      <w:r>
        <w:t xml:space="preserve">    hUncertainty                        [5] SpeedUncertainty,</w:t>
      </w:r>
    </w:p>
    <w:p w14:paraId="375D942B" w14:textId="77777777" w:rsidR="00754457" w:rsidRDefault="00754457" w:rsidP="00754457">
      <w:pPr>
        <w:pStyle w:val="Code"/>
      </w:pPr>
      <w:r>
        <w:t xml:space="preserve">    vUncertainty                        [6] SpeedUncertainty</w:t>
      </w:r>
    </w:p>
    <w:p w14:paraId="1C0A0546" w14:textId="77777777" w:rsidR="00754457" w:rsidRDefault="00754457" w:rsidP="00754457">
      <w:pPr>
        <w:pStyle w:val="Code"/>
      </w:pPr>
      <w:r>
        <w:t>}</w:t>
      </w:r>
    </w:p>
    <w:p w14:paraId="47790521" w14:textId="77777777" w:rsidR="00754457" w:rsidRDefault="00754457" w:rsidP="00754457">
      <w:pPr>
        <w:pStyle w:val="Code"/>
      </w:pPr>
    </w:p>
    <w:p w14:paraId="08C68D65" w14:textId="77777777" w:rsidR="00754457" w:rsidRDefault="00754457" w:rsidP="00754457">
      <w:pPr>
        <w:pStyle w:val="Code"/>
      </w:pPr>
      <w:r>
        <w:t>-- The following types are described in TS 29.572 [24], table 6.1.6.3.2-1</w:t>
      </w:r>
    </w:p>
    <w:p w14:paraId="442B1D54" w14:textId="77777777" w:rsidR="00754457" w:rsidRDefault="00754457" w:rsidP="00754457">
      <w:pPr>
        <w:pStyle w:val="Code"/>
      </w:pPr>
      <w:r>
        <w:t>Altitude ::= UTF8String</w:t>
      </w:r>
    </w:p>
    <w:p w14:paraId="4510FDDA" w14:textId="77777777" w:rsidR="00754457" w:rsidRDefault="00754457" w:rsidP="00754457">
      <w:pPr>
        <w:pStyle w:val="Code"/>
      </w:pPr>
      <w:r>
        <w:t>Angle ::= INTEGER (0..360)</w:t>
      </w:r>
    </w:p>
    <w:p w14:paraId="37E761F9" w14:textId="77777777" w:rsidR="00754457" w:rsidRDefault="00754457" w:rsidP="00754457">
      <w:pPr>
        <w:pStyle w:val="Code"/>
      </w:pPr>
      <w:r>
        <w:t>Uncertainty ::= INTEGER (0..127)</w:t>
      </w:r>
    </w:p>
    <w:p w14:paraId="42A655C3" w14:textId="77777777" w:rsidR="00754457" w:rsidRDefault="00754457" w:rsidP="00754457">
      <w:pPr>
        <w:pStyle w:val="Code"/>
      </w:pPr>
      <w:r>
        <w:t>Orientation ::= INTEGER (0..180)</w:t>
      </w:r>
    </w:p>
    <w:p w14:paraId="0234FE8C" w14:textId="77777777" w:rsidR="00754457" w:rsidRDefault="00754457" w:rsidP="00754457">
      <w:pPr>
        <w:pStyle w:val="Code"/>
      </w:pPr>
      <w:r>
        <w:t>Confidence ::= INTEGER (0..100)</w:t>
      </w:r>
    </w:p>
    <w:p w14:paraId="4615F921" w14:textId="77777777" w:rsidR="00754457" w:rsidRDefault="00754457" w:rsidP="00754457">
      <w:pPr>
        <w:pStyle w:val="Code"/>
      </w:pPr>
      <w:r>
        <w:t>InnerRadius ::= INTEGER (0..65535)</w:t>
      </w:r>
    </w:p>
    <w:p w14:paraId="540350A3" w14:textId="77777777" w:rsidR="00754457" w:rsidRDefault="00754457" w:rsidP="00754457">
      <w:pPr>
        <w:pStyle w:val="Code"/>
      </w:pPr>
      <w:r>
        <w:t>AgeOfLocationEstimate ::= INTEGER (0..32767)</w:t>
      </w:r>
    </w:p>
    <w:p w14:paraId="1E397268" w14:textId="77777777" w:rsidR="00754457" w:rsidRDefault="00754457" w:rsidP="00754457">
      <w:pPr>
        <w:pStyle w:val="Code"/>
      </w:pPr>
      <w:r>
        <w:t>HorizontalSpeed ::= UTF8String</w:t>
      </w:r>
    </w:p>
    <w:p w14:paraId="1CE6B68E" w14:textId="77777777" w:rsidR="00754457" w:rsidRDefault="00754457" w:rsidP="00754457">
      <w:pPr>
        <w:pStyle w:val="Code"/>
      </w:pPr>
      <w:r>
        <w:t>VerticalSpeed ::= UTF8String</w:t>
      </w:r>
    </w:p>
    <w:p w14:paraId="59F636F5" w14:textId="77777777" w:rsidR="00754457" w:rsidRDefault="00754457" w:rsidP="00754457">
      <w:pPr>
        <w:pStyle w:val="Code"/>
      </w:pPr>
      <w:r>
        <w:t>SpeedUncertainty ::= UTF8String</w:t>
      </w:r>
    </w:p>
    <w:p w14:paraId="55A738E2" w14:textId="77777777" w:rsidR="00754457" w:rsidRDefault="00754457" w:rsidP="00754457">
      <w:pPr>
        <w:pStyle w:val="Code"/>
      </w:pPr>
      <w:r>
        <w:t>BarometricPressure ::= INTEGER (30000..155000)</w:t>
      </w:r>
    </w:p>
    <w:p w14:paraId="0B3E14D1" w14:textId="77777777" w:rsidR="00754457" w:rsidRDefault="00754457" w:rsidP="00754457">
      <w:pPr>
        <w:pStyle w:val="Code"/>
      </w:pPr>
    </w:p>
    <w:p w14:paraId="67B139D0" w14:textId="77777777" w:rsidR="00754457" w:rsidRDefault="00754457" w:rsidP="00754457">
      <w:pPr>
        <w:pStyle w:val="Code"/>
      </w:pPr>
      <w:r>
        <w:t>-- TS 29.572 [24], clause 6.1.6.3.13</w:t>
      </w:r>
    </w:p>
    <w:p w14:paraId="1503E0FE" w14:textId="77777777" w:rsidR="00754457" w:rsidRDefault="00754457" w:rsidP="00754457">
      <w:pPr>
        <w:pStyle w:val="Code"/>
      </w:pPr>
      <w:r>
        <w:t>VerticalDirection ::= ENUMERATED</w:t>
      </w:r>
    </w:p>
    <w:p w14:paraId="50DB307C" w14:textId="77777777" w:rsidR="00754457" w:rsidRDefault="00754457" w:rsidP="00754457">
      <w:pPr>
        <w:pStyle w:val="Code"/>
      </w:pPr>
      <w:r>
        <w:t>{</w:t>
      </w:r>
    </w:p>
    <w:p w14:paraId="03DFF871" w14:textId="77777777" w:rsidR="00754457" w:rsidRDefault="00754457" w:rsidP="00754457">
      <w:pPr>
        <w:pStyle w:val="Code"/>
      </w:pPr>
      <w:r>
        <w:t xml:space="preserve">    upward(1),</w:t>
      </w:r>
    </w:p>
    <w:p w14:paraId="424AB009" w14:textId="77777777" w:rsidR="00754457" w:rsidRDefault="00754457" w:rsidP="00754457">
      <w:pPr>
        <w:pStyle w:val="Code"/>
      </w:pPr>
      <w:r>
        <w:t xml:space="preserve">    downward(2)</w:t>
      </w:r>
    </w:p>
    <w:p w14:paraId="465030D2" w14:textId="77777777" w:rsidR="00754457" w:rsidRDefault="00754457" w:rsidP="00754457">
      <w:pPr>
        <w:pStyle w:val="Code"/>
      </w:pPr>
      <w:r>
        <w:t>}</w:t>
      </w:r>
    </w:p>
    <w:p w14:paraId="0D6DC32E" w14:textId="77777777" w:rsidR="00754457" w:rsidRDefault="00754457" w:rsidP="00754457">
      <w:pPr>
        <w:pStyle w:val="Code"/>
      </w:pPr>
    </w:p>
    <w:p w14:paraId="46E57BD9" w14:textId="77777777" w:rsidR="00754457" w:rsidRDefault="00754457" w:rsidP="00754457">
      <w:pPr>
        <w:pStyle w:val="Code"/>
      </w:pPr>
      <w:r>
        <w:t>-- TS 29.572 [24], clause 6.1.6.3.6</w:t>
      </w:r>
    </w:p>
    <w:p w14:paraId="6CCD2040" w14:textId="77777777" w:rsidR="00754457" w:rsidRDefault="00754457" w:rsidP="00754457">
      <w:pPr>
        <w:pStyle w:val="Code"/>
      </w:pPr>
      <w:r>
        <w:t>PositioningMethod ::= ENUMERATED</w:t>
      </w:r>
    </w:p>
    <w:p w14:paraId="145B3116" w14:textId="77777777" w:rsidR="00754457" w:rsidRDefault="00754457" w:rsidP="00754457">
      <w:pPr>
        <w:pStyle w:val="Code"/>
      </w:pPr>
      <w:r>
        <w:t>{</w:t>
      </w:r>
    </w:p>
    <w:p w14:paraId="0976D9F5" w14:textId="77777777" w:rsidR="00754457" w:rsidRDefault="00754457" w:rsidP="00754457">
      <w:pPr>
        <w:pStyle w:val="Code"/>
      </w:pPr>
      <w:r>
        <w:t xml:space="preserve">    cellID(1),</w:t>
      </w:r>
    </w:p>
    <w:p w14:paraId="2F9451FD" w14:textId="77777777" w:rsidR="00754457" w:rsidRDefault="00754457" w:rsidP="00754457">
      <w:pPr>
        <w:pStyle w:val="Code"/>
      </w:pPr>
      <w:r>
        <w:t xml:space="preserve">    eCID(2),</w:t>
      </w:r>
    </w:p>
    <w:p w14:paraId="681A2369" w14:textId="77777777" w:rsidR="00754457" w:rsidRDefault="00754457" w:rsidP="00754457">
      <w:pPr>
        <w:pStyle w:val="Code"/>
      </w:pPr>
      <w:r>
        <w:t xml:space="preserve">    oTDOA(3),</w:t>
      </w:r>
    </w:p>
    <w:p w14:paraId="4DCD5E71" w14:textId="77777777" w:rsidR="00754457" w:rsidRDefault="00754457" w:rsidP="00754457">
      <w:pPr>
        <w:pStyle w:val="Code"/>
      </w:pPr>
      <w:r>
        <w:t xml:space="preserve">    barometricPressure(4),</w:t>
      </w:r>
    </w:p>
    <w:p w14:paraId="5AACF316" w14:textId="77777777" w:rsidR="00754457" w:rsidRDefault="00754457" w:rsidP="00754457">
      <w:pPr>
        <w:pStyle w:val="Code"/>
      </w:pPr>
      <w:r>
        <w:t xml:space="preserve">    wLAN(5),</w:t>
      </w:r>
    </w:p>
    <w:p w14:paraId="37F66B42" w14:textId="77777777" w:rsidR="00754457" w:rsidRDefault="00754457" w:rsidP="00754457">
      <w:pPr>
        <w:pStyle w:val="Code"/>
      </w:pPr>
      <w:r>
        <w:t xml:space="preserve">    bluetooth(6),</w:t>
      </w:r>
    </w:p>
    <w:p w14:paraId="037D9BC5" w14:textId="77777777" w:rsidR="00754457" w:rsidRDefault="00754457" w:rsidP="00754457">
      <w:pPr>
        <w:pStyle w:val="Code"/>
      </w:pPr>
      <w:r>
        <w:t xml:space="preserve">    mBS(7),</w:t>
      </w:r>
    </w:p>
    <w:p w14:paraId="04CD916A" w14:textId="77777777" w:rsidR="00754457" w:rsidRDefault="00754457" w:rsidP="00754457">
      <w:pPr>
        <w:pStyle w:val="Code"/>
      </w:pPr>
      <w:r>
        <w:t xml:space="preserve">    motionSensor(8),</w:t>
      </w:r>
    </w:p>
    <w:p w14:paraId="5D502F80" w14:textId="77777777" w:rsidR="00754457" w:rsidRDefault="00754457" w:rsidP="00754457">
      <w:pPr>
        <w:pStyle w:val="Code"/>
      </w:pPr>
      <w:r>
        <w:t xml:space="preserve">    dLTDOA(9),</w:t>
      </w:r>
    </w:p>
    <w:p w14:paraId="683B30D7" w14:textId="77777777" w:rsidR="00754457" w:rsidRDefault="00754457" w:rsidP="00754457">
      <w:pPr>
        <w:pStyle w:val="Code"/>
      </w:pPr>
      <w:r>
        <w:t xml:space="preserve">    dLAOD(10),</w:t>
      </w:r>
    </w:p>
    <w:p w14:paraId="41CDA529" w14:textId="77777777" w:rsidR="00754457" w:rsidRDefault="00754457" w:rsidP="00754457">
      <w:pPr>
        <w:pStyle w:val="Code"/>
      </w:pPr>
      <w:r>
        <w:t xml:space="preserve">    multiRTT(11),</w:t>
      </w:r>
    </w:p>
    <w:p w14:paraId="0945F5CE" w14:textId="77777777" w:rsidR="00754457" w:rsidRDefault="00754457" w:rsidP="00754457">
      <w:pPr>
        <w:pStyle w:val="Code"/>
      </w:pPr>
      <w:r>
        <w:t xml:space="preserve">    nRECID(12),</w:t>
      </w:r>
    </w:p>
    <w:p w14:paraId="5BF3A67E" w14:textId="77777777" w:rsidR="00754457" w:rsidRDefault="00754457" w:rsidP="00754457">
      <w:pPr>
        <w:pStyle w:val="Code"/>
      </w:pPr>
      <w:r>
        <w:t xml:space="preserve">    uLTDOA(13),</w:t>
      </w:r>
    </w:p>
    <w:p w14:paraId="2D4714A1" w14:textId="77777777" w:rsidR="00754457" w:rsidRDefault="00754457" w:rsidP="00754457">
      <w:pPr>
        <w:pStyle w:val="Code"/>
      </w:pPr>
      <w:r>
        <w:t xml:space="preserve">    uLAOA(14),</w:t>
      </w:r>
    </w:p>
    <w:p w14:paraId="1AEF2AB3" w14:textId="77777777" w:rsidR="00754457" w:rsidRDefault="00754457" w:rsidP="00754457">
      <w:pPr>
        <w:pStyle w:val="Code"/>
      </w:pPr>
      <w:r>
        <w:t xml:space="preserve">    networkSpecific(15)</w:t>
      </w:r>
    </w:p>
    <w:p w14:paraId="6445D012" w14:textId="77777777" w:rsidR="00754457" w:rsidRDefault="00754457" w:rsidP="00754457">
      <w:pPr>
        <w:pStyle w:val="Code"/>
      </w:pPr>
      <w:r>
        <w:t>}</w:t>
      </w:r>
    </w:p>
    <w:p w14:paraId="654C2179" w14:textId="77777777" w:rsidR="00754457" w:rsidRDefault="00754457" w:rsidP="00754457">
      <w:pPr>
        <w:pStyle w:val="Code"/>
      </w:pPr>
    </w:p>
    <w:p w14:paraId="34ACFE1E" w14:textId="77777777" w:rsidR="00754457" w:rsidRDefault="00754457" w:rsidP="00754457">
      <w:pPr>
        <w:pStyle w:val="Code"/>
      </w:pPr>
      <w:r>
        <w:t>-- TS 29.572 [24], clause 6.1.6.3.7</w:t>
      </w:r>
    </w:p>
    <w:p w14:paraId="6B9D9299" w14:textId="77777777" w:rsidR="00754457" w:rsidRDefault="00754457" w:rsidP="00754457">
      <w:pPr>
        <w:pStyle w:val="Code"/>
      </w:pPr>
      <w:r>
        <w:t>PositioningMode ::= ENUMERATED</w:t>
      </w:r>
    </w:p>
    <w:p w14:paraId="170DDF49" w14:textId="77777777" w:rsidR="00754457" w:rsidRDefault="00754457" w:rsidP="00754457">
      <w:pPr>
        <w:pStyle w:val="Code"/>
      </w:pPr>
      <w:r>
        <w:t>{</w:t>
      </w:r>
    </w:p>
    <w:p w14:paraId="0A3BB5FC" w14:textId="77777777" w:rsidR="00754457" w:rsidRDefault="00754457" w:rsidP="00754457">
      <w:pPr>
        <w:pStyle w:val="Code"/>
      </w:pPr>
      <w:r>
        <w:t xml:space="preserve">    uEBased(1),</w:t>
      </w:r>
    </w:p>
    <w:p w14:paraId="2FC13C72" w14:textId="77777777" w:rsidR="00754457" w:rsidRDefault="00754457" w:rsidP="00754457">
      <w:pPr>
        <w:pStyle w:val="Code"/>
      </w:pPr>
      <w:r>
        <w:t xml:space="preserve">    uEAssisted(2),</w:t>
      </w:r>
    </w:p>
    <w:p w14:paraId="2338A839" w14:textId="77777777" w:rsidR="00754457" w:rsidRDefault="00754457" w:rsidP="00754457">
      <w:pPr>
        <w:pStyle w:val="Code"/>
      </w:pPr>
      <w:r>
        <w:t xml:space="preserve">    conventional(3)</w:t>
      </w:r>
    </w:p>
    <w:p w14:paraId="4F9A5F22" w14:textId="77777777" w:rsidR="00754457" w:rsidRDefault="00754457" w:rsidP="00754457">
      <w:pPr>
        <w:pStyle w:val="Code"/>
      </w:pPr>
      <w:r>
        <w:t>}</w:t>
      </w:r>
    </w:p>
    <w:p w14:paraId="70407FAE" w14:textId="77777777" w:rsidR="00754457" w:rsidRDefault="00754457" w:rsidP="00754457">
      <w:pPr>
        <w:pStyle w:val="Code"/>
      </w:pPr>
    </w:p>
    <w:p w14:paraId="756F185D" w14:textId="77777777" w:rsidR="00754457" w:rsidRDefault="00754457" w:rsidP="00754457">
      <w:pPr>
        <w:pStyle w:val="Code"/>
      </w:pPr>
      <w:r>
        <w:t>-- TS 29.572 [24], clause 6.1.6.3.8</w:t>
      </w:r>
    </w:p>
    <w:p w14:paraId="4206A630" w14:textId="77777777" w:rsidR="00754457" w:rsidRDefault="00754457" w:rsidP="00754457">
      <w:pPr>
        <w:pStyle w:val="Code"/>
      </w:pPr>
      <w:r>
        <w:t>GNSSID ::= ENUMERATED</w:t>
      </w:r>
    </w:p>
    <w:p w14:paraId="142269C4" w14:textId="77777777" w:rsidR="00754457" w:rsidRDefault="00754457" w:rsidP="00754457">
      <w:pPr>
        <w:pStyle w:val="Code"/>
      </w:pPr>
      <w:r>
        <w:t>{</w:t>
      </w:r>
    </w:p>
    <w:p w14:paraId="07402E04" w14:textId="77777777" w:rsidR="00754457" w:rsidRDefault="00754457" w:rsidP="00754457">
      <w:pPr>
        <w:pStyle w:val="Code"/>
      </w:pPr>
      <w:r>
        <w:t xml:space="preserve">    gPS(1),</w:t>
      </w:r>
    </w:p>
    <w:p w14:paraId="44321091" w14:textId="77777777" w:rsidR="00754457" w:rsidRDefault="00754457" w:rsidP="00754457">
      <w:pPr>
        <w:pStyle w:val="Code"/>
      </w:pPr>
      <w:r>
        <w:t xml:space="preserve">    galileo(2),</w:t>
      </w:r>
    </w:p>
    <w:p w14:paraId="4FB25E98" w14:textId="77777777" w:rsidR="00754457" w:rsidRDefault="00754457" w:rsidP="00754457">
      <w:pPr>
        <w:pStyle w:val="Code"/>
      </w:pPr>
      <w:r>
        <w:t xml:space="preserve">    sBAS(3),</w:t>
      </w:r>
    </w:p>
    <w:p w14:paraId="08E3D7D8" w14:textId="77777777" w:rsidR="00754457" w:rsidRDefault="00754457" w:rsidP="00754457">
      <w:pPr>
        <w:pStyle w:val="Code"/>
      </w:pPr>
      <w:r>
        <w:t xml:space="preserve">    modernizedGPS(4),</w:t>
      </w:r>
    </w:p>
    <w:p w14:paraId="27DC3F27" w14:textId="77777777" w:rsidR="00754457" w:rsidRDefault="00754457" w:rsidP="00754457">
      <w:pPr>
        <w:pStyle w:val="Code"/>
      </w:pPr>
      <w:r>
        <w:t xml:space="preserve">    qZSS(5),</w:t>
      </w:r>
    </w:p>
    <w:p w14:paraId="476F9229" w14:textId="77777777" w:rsidR="00754457" w:rsidRDefault="00754457" w:rsidP="00754457">
      <w:pPr>
        <w:pStyle w:val="Code"/>
      </w:pPr>
      <w:r>
        <w:t xml:space="preserve">    gLONASS(6),</w:t>
      </w:r>
    </w:p>
    <w:p w14:paraId="1E470451" w14:textId="77777777" w:rsidR="00754457" w:rsidRDefault="00754457" w:rsidP="00754457">
      <w:pPr>
        <w:pStyle w:val="Code"/>
      </w:pPr>
      <w:r>
        <w:t xml:space="preserve">    bDS(7),</w:t>
      </w:r>
    </w:p>
    <w:p w14:paraId="257D4D9A" w14:textId="77777777" w:rsidR="00754457" w:rsidRDefault="00754457" w:rsidP="00754457">
      <w:pPr>
        <w:pStyle w:val="Code"/>
      </w:pPr>
      <w:r>
        <w:t xml:space="preserve">    nAVIC(8)</w:t>
      </w:r>
    </w:p>
    <w:p w14:paraId="5316CCEF" w14:textId="77777777" w:rsidR="00754457" w:rsidRDefault="00754457" w:rsidP="00754457">
      <w:pPr>
        <w:pStyle w:val="Code"/>
      </w:pPr>
      <w:r>
        <w:t>}</w:t>
      </w:r>
    </w:p>
    <w:p w14:paraId="2CC0CB4F" w14:textId="77777777" w:rsidR="00754457" w:rsidRDefault="00754457" w:rsidP="00754457">
      <w:pPr>
        <w:pStyle w:val="Code"/>
      </w:pPr>
    </w:p>
    <w:p w14:paraId="7B447168" w14:textId="77777777" w:rsidR="00754457" w:rsidRDefault="00754457" w:rsidP="00754457">
      <w:pPr>
        <w:pStyle w:val="Code"/>
      </w:pPr>
      <w:r>
        <w:t>-- TS 29.572 [24], clause 6.1.6.3.9</w:t>
      </w:r>
    </w:p>
    <w:p w14:paraId="0BBFAF93" w14:textId="77777777" w:rsidR="00754457" w:rsidRDefault="00754457" w:rsidP="00754457">
      <w:pPr>
        <w:pStyle w:val="Code"/>
      </w:pPr>
      <w:r>
        <w:t>Usage ::= ENUMERATED</w:t>
      </w:r>
    </w:p>
    <w:p w14:paraId="53BF5991" w14:textId="77777777" w:rsidR="00754457" w:rsidRDefault="00754457" w:rsidP="00754457">
      <w:pPr>
        <w:pStyle w:val="Code"/>
      </w:pPr>
      <w:r>
        <w:t>{</w:t>
      </w:r>
    </w:p>
    <w:p w14:paraId="6EDBEE3C" w14:textId="77777777" w:rsidR="00754457" w:rsidRDefault="00754457" w:rsidP="00754457">
      <w:pPr>
        <w:pStyle w:val="Code"/>
      </w:pPr>
      <w:r>
        <w:t xml:space="preserve">    unsuccess(1),</w:t>
      </w:r>
    </w:p>
    <w:p w14:paraId="064F567B" w14:textId="77777777" w:rsidR="00754457" w:rsidRDefault="00754457" w:rsidP="00754457">
      <w:pPr>
        <w:pStyle w:val="Code"/>
      </w:pPr>
      <w:r>
        <w:t xml:space="preserve">    successResultsNotUsed(2),</w:t>
      </w:r>
    </w:p>
    <w:p w14:paraId="2CB568B4" w14:textId="77777777" w:rsidR="00754457" w:rsidRDefault="00754457" w:rsidP="00754457">
      <w:pPr>
        <w:pStyle w:val="Code"/>
      </w:pPr>
      <w:r>
        <w:t xml:space="preserve">    successResultsUsedToVerifyLocation(3),</w:t>
      </w:r>
    </w:p>
    <w:p w14:paraId="467E87D3" w14:textId="77777777" w:rsidR="00754457" w:rsidRDefault="00754457" w:rsidP="00754457">
      <w:pPr>
        <w:pStyle w:val="Code"/>
      </w:pPr>
      <w:r>
        <w:t xml:space="preserve">    successResultsUsedToGenerateLocation(4),</w:t>
      </w:r>
    </w:p>
    <w:p w14:paraId="7F2D7999" w14:textId="77777777" w:rsidR="00754457" w:rsidRDefault="00754457" w:rsidP="00754457">
      <w:pPr>
        <w:pStyle w:val="Code"/>
      </w:pPr>
      <w:r>
        <w:t xml:space="preserve">    successMethodNotDetermined(5)</w:t>
      </w:r>
    </w:p>
    <w:p w14:paraId="0E9EDB85" w14:textId="77777777" w:rsidR="00754457" w:rsidRDefault="00754457" w:rsidP="00754457">
      <w:pPr>
        <w:pStyle w:val="Code"/>
      </w:pPr>
      <w:r>
        <w:t>}</w:t>
      </w:r>
    </w:p>
    <w:p w14:paraId="7F583762" w14:textId="77777777" w:rsidR="00754457" w:rsidRDefault="00754457" w:rsidP="00754457">
      <w:pPr>
        <w:pStyle w:val="Code"/>
      </w:pPr>
    </w:p>
    <w:p w14:paraId="7651A209" w14:textId="77777777" w:rsidR="00754457" w:rsidRDefault="00754457" w:rsidP="00754457">
      <w:pPr>
        <w:pStyle w:val="Code"/>
      </w:pPr>
      <w:r>
        <w:t>-- TS 29.571 [17], table 5.2.2-1</w:t>
      </w:r>
    </w:p>
    <w:p w14:paraId="34C221CA" w14:textId="77777777" w:rsidR="00754457" w:rsidRDefault="00754457" w:rsidP="00754457">
      <w:pPr>
        <w:pStyle w:val="Code"/>
      </w:pPr>
      <w:r>
        <w:t>TimeZone ::= UTF8String</w:t>
      </w:r>
    </w:p>
    <w:p w14:paraId="1697193A" w14:textId="77777777" w:rsidR="00754457" w:rsidRDefault="00754457" w:rsidP="00754457">
      <w:pPr>
        <w:pStyle w:val="Code"/>
      </w:pPr>
    </w:p>
    <w:p w14:paraId="3DAF8D8D" w14:textId="77777777" w:rsidR="00754457" w:rsidRDefault="00754457" w:rsidP="00754457">
      <w:pPr>
        <w:pStyle w:val="Code"/>
      </w:pPr>
      <w:r>
        <w:t>-- Open Geospatial Consortium URN [35]</w:t>
      </w:r>
    </w:p>
    <w:p w14:paraId="12D63F01" w14:textId="77777777" w:rsidR="00754457" w:rsidRDefault="00754457" w:rsidP="00754457">
      <w:pPr>
        <w:pStyle w:val="Code"/>
      </w:pPr>
      <w:r>
        <w:t>OGCURN ::= UTF8String</w:t>
      </w:r>
    </w:p>
    <w:p w14:paraId="403BC89A" w14:textId="77777777" w:rsidR="00754457" w:rsidRDefault="00754457" w:rsidP="00754457">
      <w:pPr>
        <w:pStyle w:val="Code"/>
      </w:pPr>
    </w:p>
    <w:p w14:paraId="508BA179" w14:textId="77777777" w:rsidR="00754457" w:rsidRDefault="00754457" w:rsidP="00754457">
      <w:pPr>
        <w:pStyle w:val="Code"/>
      </w:pPr>
      <w:r>
        <w:t>-- TS 29.572 [24], clause 6.1.6.2.15</w:t>
      </w:r>
    </w:p>
    <w:p w14:paraId="17BE7D85" w14:textId="77777777" w:rsidR="00754457" w:rsidRDefault="00754457" w:rsidP="00754457">
      <w:pPr>
        <w:pStyle w:val="Code"/>
      </w:pPr>
      <w:r>
        <w:t>MethodCode ::= INTEGER (16..31)</w:t>
      </w:r>
    </w:p>
    <w:p w14:paraId="01E213A3" w14:textId="77777777" w:rsidR="00754457" w:rsidRDefault="00754457" w:rsidP="00754457">
      <w:pPr>
        <w:pStyle w:val="Code"/>
      </w:pPr>
    </w:p>
    <w:p w14:paraId="59181028" w14:textId="77777777" w:rsidR="00754457" w:rsidRDefault="00754457" w:rsidP="00754457">
      <w:pPr>
        <w:pStyle w:val="Code"/>
      </w:pPr>
      <w:r>
        <w:t>END</w:t>
      </w:r>
    </w:p>
    <w:p w14:paraId="1F27E58C" w14:textId="77777777" w:rsidR="00587FFC" w:rsidRPr="00760004" w:rsidRDefault="00587FFC" w:rsidP="00F10A04">
      <w:pPr>
        <w:rPr>
          <w:highlight w:val="yellow"/>
        </w:rPr>
      </w:pPr>
    </w:p>
    <w:p w14:paraId="140DA576" w14:textId="77777777" w:rsidR="00C1575F" w:rsidRDefault="00C1575F">
      <w:pPr>
        <w:overflowPunct/>
        <w:autoSpaceDE/>
        <w:autoSpaceDN/>
        <w:adjustRightInd/>
        <w:spacing w:after="0"/>
        <w:textAlignment w:val="auto"/>
        <w:rPr>
          <w:rFonts w:ascii="Arial" w:hAnsi="Arial"/>
          <w:sz w:val="36"/>
        </w:rPr>
      </w:pPr>
      <w:r>
        <w:br w:type="page"/>
      </w:r>
    </w:p>
    <w:p w14:paraId="1A0E28B3" w14:textId="7A546E05" w:rsidR="00627EBF" w:rsidRPr="00760004" w:rsidRDefault="00080512" w:rsidP="009C05D9">
      <w:pPr>
        <w:pStyle w:val="Heading8"/>
      </w:pPr>
      <w:bookmarkStart w:id="542" w:name="_Toc90925120"/>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542"/>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543" w:name="_Toc90925121"/>
      <w:r w:rsidRPr="00760004">
        <w:t>Annex C (normative):</w:t>
      </w:r>
      <w:r w:rsidR="00C1575F">
        <w:br/>
      </w:r>
      <w:r w:rsidRPr="00760004">
        <w:t>XSD Schema for LI_X1 extensions</w:t>
      </w:r>
      <w:bookmarkEnd w:id="543"/>
    </w:p>
    <w:p w14:paraId="5180BC40" w14:textId="77777777" w:rsidR="00E235D2" w:rsidRDefault="00E235D2" w:rsidP="00E235D2">
      <w:pPr>
        <w:pStyle w:val="Code"/>
      </w:pPr>
      <w:r>
        <w:t>&lt;?xml version="1.0" encoding="utf-8"?&gt;</w:t>
      </w:r>
    </w:p>
    <w:p w14:paraId="52C2B645" w14:textId="77777777" w:rsidR="00E235D2" w:rsidRDefault="00E235D2" w:rsidP="00E235D2">
      <w:pPr>
        <w:pStyle w:val="Code"/>
      </w:pPr>
      <w:r>
        <w:t>&lt;xs:schema xmlns:xs="http://www.w3.org/2001/XMLSchema"</w:t>
      </w:r>
    </w:p>
    <w:p w14:paraId="12D758CD" w14:textId="77777777" w:rsidR="00E235D2" w:rsidRDefault="00E235D2" w:rsidP="00E235D2">
      <w:pPr>
        <w:pStyle w:val="Code"/>
      </w:pPr>
      <w:r>
        <w:t xml:space="preserve">           xmlns="urn:3GPP:ns:li:3GPPX1Extensions:r17:v2"</w:t>
      </w:r>
    </w:p>
    <w:p w14:paraId="6A765AE1" w14:textId="77777777" w:rsidR="00E235D2" w:rsidRDefault="00E235D2" w:rsidP="00E235D2">
      <w:pPr>
        <w:pStyle w:val="Code"/>
      </w:pPr>
      <w:r>
        <w:t xml:space="preserve">           xmlns:common="http://uri.etsi.org/03280/common/2017/07"</w:t>
      </w:r>
    </w:p>
    <w:p w14:paraId="59896299" w14:textId="77777777" w:rsidR="00E235D2" w:rsidRDefault="00E235D2" w:rsidP="00E235D2">
      <w:pPr>
        <w:pStyle w:val="Code"/>
      </w:pPr>
      <w:r>
        <w:t xml:space="preserve">           targetNamespace="urn:3GPP:ns:li:3GPPX1Extensions:r17:v2"</w:t>
      </w:r>
    </w:p>
    <w:p w14:paraId="069860E6" w14:textId="77777777" w:rsidR="00E235D2" w:rsidRDefault="00E235D2" w:rsidP="00E235D2">
      <w:pPr>
        <w:pStyle w:val="Code"/>
      </w:pPr>
      <w:r>
        <w:t xml:space="preserve">           elementFormDefault="qualified"&gt;</w:t>
      </w:r>
    </w:p>
    <w:p w14:paraId="1ECA1ED0" w14:textId="77777777" w:rsidR="00E235D2" w:rsidRDefault="00E235D2" w:rsidP="00E235D2">
      <w:pPr>
        <w:pStyle w:val="Code"/>
      </w:pPr>
    </w:p>
    <w:p w14:paraId="4B0CE170" w14:textId="77777777" w:rsidR="00E235D2" w:rsidRDefault="00E235D2" w:rsidP="00E235D2">
      <w:pPr>
        <w:pStyle w:val="Code"/>
      </w:pPr>
      <w:r>
        <w:t xml:space="preserve">  &lt;xs:import namespace="http://uri.etsi.org/03280/common/2017/07"/&gt;</w:t>
      </w:r>
    </w:p>
    <w:p w14:paraId="4831514A" w14:textId="77777777" w:rsidR="00E235D2" w:rsidRDefault="00E235D2" w:rsidP="00E235D2">
      <w:pPr>
        <w:pStyle w:val="Code"/>
      </w:pPr>
    </w:p>
    <w:p w14:paraId="2708684A" w14:textId="77777777" w:rsidR="00E235D2" w:rsidRDefault="00E235D2" w:rsidP="00E235D2">
      <w:pPr>
        <w:pStyle w:val="Code"/>
      </w:pPr>
      <w:r>
        <w:t xml:space="preserve">  &lt;xs:element name="X1Extensions" type="X1Extension"&gt;&lt;/xs:element&gt;</w:t>
      </w:r>
    </w:p>
    <w:p w14:paraId="0895A1A6" w14:textId="77777777" w:rsidR="00E235D2" w:rsidRDefault="00E235D2" w:rsidP="00E235D2">
      <w:pPr>
        <w:pStyle w:val="Code"/>
      </w:pPr>
      <w:r>
        <w:t xml:space="preserve">  &lt;xs:complexType name="X1Extensions"&gt;</w:t>
      </w:r>
    </w:p>
    <w:p w14:paraId="6F670AB5" w14:textId="77777777" w:rsidR="00E235D2" w:rsidRDefault="00E235D2" w:rsidP="00E235D2">
      <w:pPr>
        <w:pStyle w:val="Code"/>
      </w:pPr>
      <w:r>
        <w:t xml:space="preserve">    &lt;xs:sequence&gt;</w:t>
      </w:r>
    </w:p>
    <w:p w14:paraId="5F12C4CD" w14:textId="77777777" w:rsidR="00E235D2" w:rsidRDefault="00E235D2" w:rsidP="00E235D2">
      <w:pPr>
        <w:pStyle w:val="Code"/>
      </w:pPr>
      <w:r>
        <w:t xml:space="preserve">      &lt;xs:element name="Extension" type="X1Extension" minOccurs="1" maxOccurs="unbounded"&gt;&lt;/xs:element&gt;</w:t>
      </w:r>
    </w:p>
    <w:p w14:paraId="6E14E0D5" w14:textId="77777777" w:rsidR="00E235D2" w:rsidRDefault="00E235D2" w:rsidP="00E235D2">
      <w:pPr>
        <w:pStyle w:val="Code"/>
      </w:pPr>
      <w:r>
        <w:t xml:space="preserve">    &lt;/xs:sequence&gt;</w:t>
      </w:r>
    </w:p>
    <w:p w14:paraId="32024EF4" w14:textId="77777777" w:rsidR="00E235D2" w:rsidRDefault="00E235D2" w:rsidP="00E235D2">
      <w:pPr>
        <w:pStyle w:val="Code"/>
      </w:pPr>
      <w:r>
        <w:t xml:space="preserve">  &lt;/xs:complexType&gt;</w:t>
      </w:r>
    </w:p>
    <w:p w14:paraId="1D9BBEFC" w14:textId="77777777" w:rsidR="00E235D2" w:rsidRDefault="00E235D2" w:rsidP="00E235D2">
      <w:pPr>
        <w:pStyle w:val="Code"/>
      </w:pPr>
    </w:p>
    <w:p w14:paraId="7AFA82F0" w14:textId="77777777" w:rsidR="00E235D2" w:rsidRDefault="00E235D2" w:rsidP="00E235D2">
      <w:pPr>
        <w:pStyle w:val="Code"/>
      </w:pPr>
      <w:r>
        <w:t xml:space="preserve">  &lt;xs:element name="PTCLIX1TargetIdentifierExtensions" type="PTCLIX1TargetIdentifierExtensions"&gt;&lt;/xs:element&gt;</w:t>
      </w:r>
    </w:p>
    <w:p w14:paraId="777E36A2" w14:textId="77777777" w:rsidR="00E235D2" w:rsidRDefault="00E235D2" w:rsidP="00E235D2">
      <w:pPr>
        <w:pStyle w:val="Code"/>
      </w:pPr>
      <w:r>
        <w:t xml:space="preserve">  &lt;xs:complexType name="PTCLIX1TargetIdentifierExtensions"&gt;</w:t>
      </w:r>
    </w:p>
    <w:p w14:paraId="4002D206" w14:textId="77777777" w:rsidR="00E235D2" w:rsidRDefault="00E235D2" w:rsidP="00E235D2">
      <w:pPr>
        <w:pStyle w:val="Code"/>
      </w:pPr>
      <w:r>
        <w:t xml:space="preserve">    &lt;xs:sequence&gt;</w:t>
      </w:r>
    </w:p>
    <w:p w14:paraId="473FFCAE" w14:textId="77777777" w:rsidR="00E235D2" w:rsidRDefault="00E235D2" w:rsidP="00E235D2">
      <w:pPr>
        <w:pStyle w:val="Code"/>
      </w:pPr>
      <w:r>
        <w:t xml:space="preserve">      &lt;xs:element name="PTCLIX1TargetIdentifier" type="PTCLIX1TargetIdentifier" minOccurs="1" maxOccurs="unbounded"&gt;&lt;/xs:element&gt;</w:t>
      </w:r>
    </w:p>
    <w:p w14:paraId="7CCD8A81" w14:textId="77777777" w:rsidR="00E235D2" w:rsidRDefault="00E235D2" w:rsidP="00E235D2">
      <w:pPr>
        <w:pStyle w:val="Code"/>
      </w:pPr>
      <w:r>
        <w:t xml:space="preserve">    &lt;/xs:sequence&gt;</w:t>
      </w:r>
    </w:p>
    <w:p w14:paraId="74477B42" w14:textId="77777777" w:rsidR="00E235D2" w:rsidRDefault="00E235D2" w:rsidP="00E235D2">
      <w:pPr>
        <w:pStyle w:val="Code"/>
      </w:pPr>
      <w:r>
        <w:t xml:space="preserve">  &lt;/xs:complexType&gt;</w:t>
      </w:r>
    </w:p>
    <w:p w14:paraId="755091AD" w14:textId="77777777" w:rsidR="00E235D2" w:rsidRDefault="00E235D2" w:rsidP="00E235D2">
      <w:pPr>
        <w:pStyle w:val="Code"/>
      </w:pPr>
    </w:p>
    <w:p w14:paraId="2EF1A00C" w14:textId="77777777" w:rsidR="00E235D2" w:rsidRDefault="00E235D2" w:rsidP="00E235D2">
      <w:pPr>
        <w:pStyle w:val="Code"/>
      </w:pPr>
      <w:r>
        <w:t xml:space="preserve">  &lt;xs:complexType name="PTCLIX1TargetIdentifier"&gt;</w:t>
      </w:r>
    </w:p>
    <w:p w14:paraId="0695AC21" w14:textId="77777777" w:rsidR="00E235D2" w:rsidRDefault="00E235D2" w:rsidP="00E235D2">
      <w:pPr>
        <w:pStyle w:val="Code"/>
      </w:pPr>
      <w:r>
        <w:t xml:space="preserve">    &lt;xs:choice&gt;</w:t>
      </w:r>
    </w:p>
    <w:p w14:paraId="36F91135" w14:textId="77777777" w:rsidR="00E235D2" w:rsidRDefault="00E235D2" w:rsidP="00E235D2">
      <w:pPr>
        <w:pStyle w:val="Code"/>
      </w:pPr>
      <w:r>
        <w:t xml:space="preserve">      &lt;xs:element name="MCPTTID" type="MCPTTID"&gt;&lt;/xs:element&gt;</w:t>
      </w:r>
    </w:p>
    <w:p w14:paraId="0C15DFF8" w14:textId="77777777" w:rsidR="00E235D2" w:rsidRDefault="00E235D2" w:rsidP="00E235D2">
      <w:pPr>
        <w:pStyle w:val="Code"/>
      </w:pPr>
      <w:r>
        <w:t xml:space="preserve">      &lt;xs:element name="InstanceIdentifierURN" type="InstanceIdentifierURN"&gt;&lt;/xs:element&gt;</w:t>
      </w:r>
    </w:p>
    <w:p w14:paraId="3E3DEC09" w14:textId="77777777" w:rsidR="00E235D2" w:rsidRDefault="00E235D2" w:rsidP="00E235D2">
      <w:pPr>
        <w:pStyle w:val="Code"/>
      </w:pPr>
      <w:r>
        <w:t xml:space="preserve">      &lt;xs:element name="PTCChatGroupID" type="PTCChatGroupID"&gt;&lt;/xs:element&gt;</w:t>
      </w:r>
    </w:p>
    <w:p w14:paraId="6894DEEC" w14:textId="77777777" w:rsidR="00E235D2" w:rsidRDefault="00E235D2" w:rsidP="00E235D2">
      <w:pPr>
        <w:pStyle w:val="Code"/>
      </w:pPr>
      <w:r>
        <w:t xml:space="preserve">    &lt;/xs:choice&gt;</w:t>
      </w:r>
    </w:p>
    <w:p w14:paraId="3238F2C7" w14:textId="77777777" w:rsidR="00E235D2" w:rsidRDefault="00E235D2" w:rsidP="00E235D2">
      <w:pPr>
        <w:pStyle w:val="Code"/>
      </w:pPr>
      <w:r>
        <w:t xml:space="preserve">  &lt;/xs:complexType&gt;</w:t>
      </w:r>
    </w:p>
    <w:p w14:paraId="4DC69D79" w14:textId="77777777" w:rsidR="00E235D2" w:rsidRDefault="00E235D2" w:rsidP="00E235D2">
      <w:pPr>
        <w:pStyle w:val="Code"/>
      </w:pPr>
      <w:r>
        <w:t xml:space="preserve">  </w:t>
      </w:r>
    </w:p>
    <w:p w14:paraId="57941B59" w14:textId="77777777" w:rsidR="00E235D2" w:rsidRDefault="00E235D2" w:rsidP="00E235D2">
      <w:pPr>
        <w:pStyle w:val="Code"/>
      </w:pPr>
      <w:r>
        <w:t xml:space="preserve">  &lt;xs:simpleType name="MCPTTID"&gt;</w:t>
      </w:r>
    </w:p>
    <w:p w14:paraId="67EA10DA" w14:textId="77777777" w:rsidR="00E235D2" w:rsidRDefault="00E235D2" w:rsidP="00E235D2">
      <w:pPr>
        <w:pStyle w:val="Code"/>
      </w:pPr>
      <w:r>
        <w:t xml:space="preserve">    &lt;xs:restriction base="xs:anyURI"&gt;&lt;/xs:restriction&gt;</w:t>
      </w:r>
    </w:p>
    <w:p w14:paraId="19956E23" w14:textId="77777777" w:rsidR="00E235D2" w:rsidRDefault="00E235D2" w:rsidP="00E235D2">
      <w:pPr>
        <w:pStyle w:val="Code"/>
      </w:pPr>
      <w:r>
        <w:t xml:space="preserve">  &lt;/xs:simpleType&gt;</w:t>
      </w:r>
    </w:p>
    <w:p w14:paraId="14AF009F" w14:textId="77777777" w:rsidR="00E235D2" w:rsidRDefault="00E235D2" w:rsidP="00E235D2">
      <w:pPr>
        <w:pStyle w:val="Code"/>
      </w:pPr>
      <w:r>
        <w:t xml:space="preserve">  </w:t>
      </w:r>
    </w:p>
    <w:p w14:paraId="18B78751" w14:textId="77777777" w:rsidR="00E235D2" w:rsidRDefault="00E235D2" w:rsidP="00E235D2">
      <w:pPr>
        <w:pStyle w:val="Code"/>
      </w:pPr>
      <w:r>
        <w:t xml:space="preserve">  &lt;xs:simpleType name="InstanceIdentifierURN"&gt;</w:t>
      </w:r>
    </w:p>
    <w:p w14:paraId="53CEE0B4" w14:textId="77777777" w:rsidR="00E235D2" w:rsidRDefault="00E235D2" w:rsidP="00E235D2">
      <w:pPr>
        <w:pStyle w:val="Code"/>
      </w:pPr>
      <w:r>
        <w:t xml:space="preserve">    &lt;xs:restriction base="xs:anyURI"&gt;&lt;/xs:restriction&gt;</w:t>
      </w:r>
    </w:p>
    <w:p w14:paraId="428F2EA9" w14:textId="77777777" w:rsidR="00E235D2" w:rsidRDefault="00E235D2" w:rsidP="00E235D2">
      <w:pPr>
        <w:pStyle w:val="Code"/>
      </w:pPr>
      <w:r>
        <w:t xml:space="preserve">  &lt;/xs:simpleType&gt;</w:t>
      </w:r>
    </w:p>
    <w:p w14:paraId="09FDD7FF" w14:textId="77777777" w:rsidR="00E235D2" w:rsidRDefault="00E235D2" w:rsidP="00E235D2">
      <w:pPr>
        <w:pStyle w:val="Code"/>
      </w:pPr>
    </w:p>
    <w:p w14:paraId="6A5419DE" w14:textId="77777777" w:rsidR="00E235D2" w:rsidRDefault="00E235D2" w:rsidP="00E235D2">
      <w:pPr>
        <w:pStyle w:val="Code"/>
      </w:pPr>
      <w:r>
        <w:t xml:space="preserve">  &lt;xs:simpleType name="PTCChatGroupID"&gt;</w:t>
      </w:r>
    </w:p>
    <w:p w14:paraId="37713762" w14:textId="77777777" w:rsidR="00E235D2" w:rsidRDefault="00E235D2" w:rsidP="00E235D2">
      <w:pPr>
        <w:pStyle w:val="Code"/>
      </w:pPr>
      <w:r>
        <w:t xml:space="preserve">    &lt;xs:restriction base="xs:anyURI"&gt;&lt;/xs:restriction&gt;</w:t>
      </w:r>
    </w:p>
    <w:p w14:paraId="0D668D5C" w14:textId="77777777" w:rsidR="00E235D2" w:rsidRDefault="00E235D2" w:rsidP="00E235D2">
      <w:pPr>
        <w:pStyle w:val="Code"/>
      </w:pPr>
      <w:r>
        <w:t xml:space="preserve">  &lt;/xs:simpleType&gt;</w:t>
      </w:r>
    </w:p>
    <w:p w14:paraId="3249C556" w14:textId="77777777" w:rsidR="00E235D2" w:rsidRDefault="00E235D2" w:rsidP="00E235D2">
      <w:pPr>
        <w:pStyle w:val="Code"/>
      </w:pPr>
    </w:p>
    <w:p w14:paraId="53242F96" w14:textId="77777777" w:rsidR="00E235D2" w:rsidRDefault="00E235D2" w:rsidP="00E235D2">
      <w:pPr>
        <w:pStyle w:val="Code"/>
      </w:pPr>
      <w:r>
        <w:t xml:space="preserve">  &lt;xs:element name="UPFLIT3TargetIdentifierExtensions" type="UPFLIT3TargetIdentifierExtensions"&gt;&lt;/xs:element&gt;</w:t>
      </w:r>
    </w:p>
    <w:p w14:paraId="2E4261F0" w14:textId="77777777" w:rsidR="00E235D2" w:rsidRDefault="00E235D2" w:rsidP="00E235D2">
      <w:pPr>
        <w:pStyle w:val="Code"/>
      </w:pPr>
      <w:r>
        <w:t xml:space="preserve">  &lt;xs:complexType name="UPFLIT3TargetIdentifierExtensions"&gt;</w:t>
      </w:r>
    </w:p>
    <w:p w14:paraId="43B402DD" w14:textId="77777777" w:rsidR="00E235D2" w:rsidRDefault="00E235D2" w:rsidP="00E235D2">
      <w:pPr>
        <w:pStyle w:val="Code"/>
      </w:pPr>
      <w:r>
        <w:t xml:space="preserve">    &lt;xs:sequence&gt;</w:t>
      </w:r>
    </w:p>
    <w:p w14:paraId="6BDEA77B" w14:textId="77777777" w:rsidR="00E235D2" w:rsidRDefault="00E235D2" w:rsidP="00E235D2">
      <w:pPr>
        <w:pStyle w:val="Code"/>
      </w:pPr>
      <w:r>
        <w:t xml:space="preserve">      &lt;xs:element name="UPFLIT3TargetIdentifier" type="UPFLIT3TargetIdentifier" minOccurs="1" maxOccurs="unbounded"&gt;&lt;/xs:element&gt;</w:t>
      </w:r>
    </w:p>
    <w:p w14:paraId="57CC19A9" w14:textId="77777777" w:rsidR="00E235D2" w:rsidRDefault="00E235D2" w:rsidP="00E235D2">
      <w:pPr>
        <w:pStyle w:val="Code"/>
      </w:pPr>
      <w:r>
        <w:t xml:space="preserve">    &lt;/xs:sequence&gt;</w:t>
      </w:r>
    </w:p>
    <w:p w14:paraId="4C014B86" w14:textId="77777777" w:rsidR="00E235D2" w:rsidRDefault="00E235D2" w:rsidP="00E235D2">
      <w:pPr>
        <w:pStyle w:val="Code"/>
      </w:pPr>
      <w:r>
        <w:t xml:space="preserve">  &lt;/xs:complexType&gt;</w:t>
      </w:r>
    </w:p>
    <w:p w14:paraId="68BB396E" w14:textId="77777777" w:rsidR="00E235D2" w:rsidRDefault="00E235D2" w:rsidP="00E235D2">
      <w:pPr>
        <w:pStyle w:val="Code"/>
      </w:pPr>
    </w:p>
    <w:p w14:paraId="7197246C" w14:textId="77777777" w:rsidR="00E235D2" w:rsidRDefault="00E235D2" w:rsidP="00E235D2">
      <w:pPr>
        <w:pStyle w:val="Code"/>
      </w:pPr>
      <w:r>
        <w:t xml:space="preserve">  &lt;xs:complexType name="UPFLIT3TargetIdentifier"&gt;</w:t>
      </w:r>
    </w:p>
    <w:p w14:paraId="4E5D3FEA" w14:textId="77777777" w:rsidR="00E235D2" w:rsidRDefault="00E235D2" w:rsidP="00E235D2">
      <w:pPr>
        <w:pStyle w:val="Code"/>
      </w:pPr>
      <w:r>
        <w:t xml:space="preserve">    &lt;xs:choice&gt;</w:t>
      </w:r>
    </w:p>
    <w:p w14:paraId="6A69D76F" w14:textId="77777777" w:rsidR="00E235D2" w:rsidRDefault="00E235D2" w:rsidP="00E235D2">
      <w:pPr>
        <w:pStyle w:val="Code"/>
      </w:pPr>
      <w:r>
        <w:t xml:space="preserve">      &lt;xs:element name="FSEID" type="FSEID"&gt;&lt;/xs:element&gt;</w:t>
      </w:r>
    </w:p>
    <w:p w14:paraId="797ABEF2" w14:textId="77777777" w:rsidR="00E235D2" w:rsidRDefault="00E235D2" w:rsidP="00E235D2">
      <w:pPr>
        <w:pStyle w:val="Code"/>
      </w:pPr>
      <w:r>
        <w:t xml:space="preserve">      &lt;xs:element name="PDRID" type="xs:unsignedInt"&gt;&lt;/xs:element&gt;</w:t>
      </w:r>
    </w:p>
    <w:p w14:paraId="74FC5341" w14:textId="77777777" w:rsidR="00E235D2" w:rsidRDefault="00E235D2" w:rsidP="00E235D2">
      <w:pPr>
        <w:pStyle w:val="Code"/>
      </w:pPr>
      <w:r>
        <w:t xml:space="preserve">      &lt;xs:element name="QERID" type="xs:unsignedInt"&gt;&lt;/xs:element&gt;</w:t>
      </w:r>
    </w:p>
    <w:p w14:paraId="0F12E2DF" w14:textId="77777777" w:rsidR="00E235D2" w:rsidRDefault="00E235D2" w:rsidP="00E235D2">
      <w:pPr>
        <w:pStyle w:val="Code"/>
      </w:pPr>
      <w:r>
        <w:t xml:space="preserve">      &lt;xs:element name="NetworkInstance" type="xs:hexBinary"&gt;&lt;/xs:element&gt;</w:t>
      </w:r>
    </w:p>
    <w:p w14:paraId="62963B09" w14:textId="77777777" w:rsidR="00E235D2" w:rsidRDefault="00E235D2" w:rsidP="00E235D2">
      <w:pPr>
        <w:pStyle w:val="Code"/>
      </w:pPr>
      <w:r>
        <w:t xml:space="preserve">      &lt;xs:element name="GTPTunnelDirection" type="GTPTunnelDirection"&gt;&lt;/xs:element&gt;</w:t>
      </w:r>
    </w:p>
    <w:p w14:paraId="3863A0B0" w14:textId="77777777" w:rsidR="00E235D2" w:rsidRDefault="00E235D2" w:rsidP="00E235D2">
      <w:pPr>
        <w:pStyle w:val="Code"/>
      </w:pPr>
      <w:r>
        <w:t xml:space="preserve">      &lt;xs:element name="FTEID" type="FTEID"&gt;&lt;/xs:element&gt;</w:t>
      </w:r>
    </w:p>
    <w:p w14:paraId="6118404D" w14:textId="77777777" w:rsidR="00E235D2" w:rsidRDefault="00E235D2" w:rsidP="00E235D2">
      <w:pPr>
        <w:pStyle w:val="Code"/>
      </w:pPr>
      <w:r>
        <w:t xml:space="preserve">    &lt;/xs:choice&gt;</w:t>
      </w:r>
    </w:p>
    <w:p w14:paraId="7A67A4EF" w14:textId="77777777" w:rsidR="00E235D2" w:rsidRDefault="00E235D2" w:rsidP="00E235D2">
      <w:pPr>
        <w:pStyle w:val="Code"/>
      </w:pPr>
      <w:r>
        <w:t xml:space="preserve">  &lt;/xs:complexType&gt;</w:t>
      </w:r>
    </w:p>
    <w:p w14:paraId="752F524B" w14:textId="77777777" w:rsidR="00E235D2" w:rsidRDefault="00E235D2" w:rsidP="00E235D2">
      <w:pPr>
        <w:pStyle w:val="Code"/>
      </w:pPr>
    </w:p>
    <w:p w14:paraId="3374EF9F" w14:textId="77777777" w:rsidR="00E235D2" w:rsidRDefault="00E235D2" w:rsidP="00E235D2">
      <w:pPr>
        <w:pStyle w:val="Code"/>
      </w:pPr>
      <w:r>
        <w:t xml:space="preserve">  &lt;xs:complexType name="FSEID"&gt;</w:t>
      </w:r>
    </w:p>
    <w:p w14:paraId="281981A7" w14:textId="77777777" w:rsidR="00E235D2" w:rsidRDefault="00E235D2" w:rsidP="00E235D2">
      <w:pPr>
        <w:pStyle w:val="Code"/>
      </w:pPr>
      <w:r>
        <w:t xml:space="preserve">    &lt;xs:sequence&gt;</w:t>
      </w:r>
    </w:p>
    <w:p w14:paraId="758FA3CE" w14:textId="77777777" w:rsidR="00E235D2" w:rsidRDefault="00E235D2" w:rsidP="00E235D2">
      <w:pPr>
        <w:pStyle w:val="Code"/>
      </w:pPr>
      <w:r>
        <w:t xml:space="preserve">      &lt;xs:element name="SEID" type="xs:unsignedLong"&gt;&lt;/xs:element&gt;</w:t>
      </w:r>
    </w:p>
    <w:p w14:paraId="228C0242" w14:textId="77777777" w:rsidR="00E235D2" w:rsidRDefault="00E235D2" w:rsidP="00E235D2">
      <w:pPr>
        <w:pStyle w:val="Code"/>
      </w:pPr>
      <w:r>
        <w:t xml:space="preserve">      &lt;xs:element name="IPv4Address" type="common:IPv4Address" minOccurs="0"&gt;&lt;/xs:element&gt;</w:t>
      </w:r>
    </w:p>
    <w:p w14:paraId="703F7185" w14:textId="77777777" w:rsidR="00E235D2" w:rsidRDefault="00E235D2" w:rsidP="00E235D2">
      <w:pPr>
        <w:pStyle w:val="Code"/>
      </w:pPr>
      <w:r>
        <w:t xml:space="preserve">      &lt;xs:element name="IPv6Address" type="common:IPv6Address" minOccurs="0"&gt;&lt;/xs:element&gt;</w:t>
      </w:r>
    </w:p>
    <w:p w14:paraId="4CF2E976" w14:textId="77777777" w:rsidR="00E235D2" w:rsidRDefault="00E235D2" w:rsidP="00E235D2">
      <w:pPr>
        <w:pStyle w:val="Code"/>
      </w:pPr>
      <w:r>
        <w:t xml:space="preserve">   &lt;/xs:sequence&gt;</w:t>
      </w:r>
    </w:p>
    <w:p w14:paraId="1DF32E4F" w14:textId="77777777" w:rsidR="00E235D2" w:rsidRDefault="00E235D2" w:rsidP="00E235D2">
      <w:pPr>
        <w:pStyle w:val="Code"/>
      </w:pPr>
      <w:r>
        <w:t xml:space="preserve">  &lt;/xs:complexType&gt;</w:t>
      </w:r>
    </w:p>
    <w:p w14:paraId="15444965" w14:textId="77777777" w:rsidR="00E235D2" w:rsidRDefault="00E235D2" w:rsidP="00E235D2">
      <w:pPr>
        <w:pStyle w:val="Code"/>
      </w:pPr>
    </w:p>
    <w:p w14:paraId="77C0601C" w14:textId="77777777" w:rsidR="00E235D2" w:rsidRDefault="00E235D2" w:rsidP="00E235D2">
      <w:pPr>
        <w:pStyle w:val="Code"/>
      </w:pPr>
      <w:r>
        <w:t xml:space="preserve">  &lt;xs:complexType name="FTEID"&gt;</w:t>
      </w:r>
    </w:p>
    <w:p w14:paraId="2A3409C2" w14:textId="77777777" w:rsidR="00E235D2" w:rsidRDefault="00E235D2" w:rsidP="00E235D2">
      <w:pPr>
        <w:pStyle w:val="Code"/>
      </w:pPr>
      <w:r>
        <w:t xml:space="preserve">    &lt;xs:sequence&gt;</w:t>
      </w:r>
    </w:p>
    <w:p w14:paraId="29672D6C" w14:textId="77777777" w:rsidR="00E235D2" w:rsidRDefault="00E235D2" w:rsidP="00E235D2">
      <w:pPr>
        <w:pStyle w:val="Code"/>
      </w:pPr>
      <w:r>
        <w:t xml:space="preserve">      &lt;xs:element name="TEID" type="xs:unsignedInt"&gt;&lt;/xs:element&gt;</w:t>
      </w:r>
    </w:p>
    <w:p w14:paraId="764648D2" w14:textId="77777777" w:rsidR="00E235D2" w:rsidRDefault="00E235D2" w:rsidP="00E235D2">
      <w:pPr>
        <w:pStyle w:val="Code"/>
      </w:pPr>
      <w:r>
        <w:t xml:space="preserve">      &lt;xs:element name="IPv4Address" type="common:IPv4Address" minOccurs="0"&gt;&lt;/xs:element&gt;</w:t>
      </w:r>
    </w:p>
    <w:p w14:paraId="01649029" w14:textId="77777777" w:rsidR="00E235D2" w:rsidRDefault="00E235D2" w:rsidP="00E235D2">
      <w:pPr>
        <w:pStyle w:val="Code"/>
      </w:pPr>
      <w:r>
        <w:t xml:space="preserve">      &lt;xs:element name="IPv6Address" type="common:IPv6Address" minOccurs="0"&gt;&lt;/xs:element&gt;</w:t>
      </w:r>
    </w:p>
    <w:p w14:paraId="09FB2FB8" w14:textId="77777777" w:rsidR="00E235D2" w:rsidRDefault="00E235D2" w:rsidP="00E235D2">
      <w:pPr>
        <w:pStyle w:val="Code"/>
      </w:pPr>
      <w:r>
        <w:t xml:space="preserve">   &lt;/xs:sequence&gt;</w:t>
      </w:r>
    </w:p>
    <w:p w14:paraId="04624984" w14:textId="77777777" w:rsidR="00E235D2" w:rsidRDefault="00E235D2" w:rsidP="00E235D2">
      <w:pPr>
        <w:pStyle w:val="Code"/>
      </w:pPr>
      <w:r>
        <w:t xml:space="preserve">  &lt;/xs:complexType&gt;</w:t>
      </w:r>
    </w:p>
    <w:p w14:paraId="49AAF740" w14:textId="77777777" w:rsidR="00E235D2" w:rsidRDefault="00E235D2" w:rsidP="00E235D2">
      <w:pPr>
        <w:pStyle w:val="Code"/>
      </w:pPr>
    </w:p>
    <w:p w14:paraId="3EDC2D7A" w14:textId="77777777" w:rsidR="00E235D2" w:rsidRDefault="00E235D2" w:rsidP="00E235D2">
      <w:pPr>
        <w:pStyle w:val="Code"/>
      </w:pPr>
      <w:r>
        <w:t xml:space="preserve">  &lt;xs:simpleType name="GTPTunnelDirection"&gt;</w:t>
      </w:r>
    </w:p>
    <w:p w14:paraId="1FC96D99" w14:textId="77777777" w:rsidR="00E235D2" w:rsidRDefault="00E235D2" w:rsidP="00E235D2">
      <w:pPr>
        <w:pStyle w:val="Code"/>
      </w:pPr>
      <w:r>
        <w:t xml:space="preserve">    &lt;xs:restriction base="xs:string"&gt;</w:t>
      </w:r>
    </w:p>
    <w:p w14:paraId="0D7E5CFA" w14:textId="77777777" w:rsidR="00E235D2" w:rsidRDefault="00E235D2" w:rsidP="00E235D2">
      <w:pPr>
        <w:pStyle w:val="Code"/>
      </w:pPr>
      <w:r>
        <w:t xml:space="preserve">      &lt;xs:enumeration value="Outbound"&gt;&lt;/xs:enumeration&gt;</w:t>
      </w:r>
    </w:p>
    <w:p w14:paraId="43C1A6DB" w14:textId="77777777" w:rsidR="00E235D2" w:rsidRDefault="00E235D2" w:rsidP="00E235D2">
      <w:pPr>
        <w:pStyle w:val="Code"/>
      </w:pPr>
      <w:r>
        <w:t xml:space="preserve">      &lt;xs:enumeration value="Inbound"&gt;&lt;/xs:enumeration&gt;</w:t>
      </w:r>
    </w:p>
    <w:p w14:paraId="772AF6B2" w14:textId="77777777" w:rsidR="00E235D2" w:rsidRDefault="00E235D2" w:rsidP="00E235D2">
      <w:pPr>
        <w:pStyle w:val="Code"/>
      </w:pPr>
      <w:r>
        <w:t xml:space="preserve">    &lt;/xs:restriction&gt;</w:t>
      </w:r>
    </w:p>
    <w:p w14:paraId="46471462" w14:textId="77777777" w:rsidR="00E235D2" w:rsidRDefault="00E235D2" w:rsidP="00E235D2">
      <w:pPr>
        <w:pStyle w:val="Code"/>
      </w:pPr>
      <w:r>
        <w:t xml:space="preserve">  &lt;/xs:simpleType&gt;</w:t>
      </w:r>
    </w:p>
    <w:p w14:paraId="2FE5C80C" w14:textId="77777777" w:rsidR="00E235D2" w:rsidRDefault="00E235D2" w:rsidP="00E235D2">
      <w:pPr>
        <w:pStyle w:val="Code"/>
      </w:pPr>
    </w:p>
    <w:p w14:paraId="1D384309" w14:textId="77777777" w:rsidR="00E235D2" w:rsidRDefault="00E235D2" w:rsidP="00E235D2">
      <w:pPr>
        <w:pStyle w:val="Code"/>
      </w:pPr>
      <w:r>
        <w:t xml:space="preserve">  &lt;xs:element name="IdentifierAssociationExtensions" type="IdentifierAssociationExtensions" &gt;&lt;/xs:element&gt;</w:t>
      </w:r>
    </w:p>
    <w:p w14:paraId="12707F79" w14:textId="77777777" w:rsidR="00E235D2" w:rsidRDefault="00E235D2" w:rsidP="00E235D2">
      <w:pPr>
        <w:pStyle w:val="Code"/>
      </w:pPr>
      <w:r>
        <w:t xml:space="preserve">  &lt;xs:complexType name="X1Extension"&gt;</w:t>
      </w:r>
    </w:p>
    <w:p w14:paraId="00D6F836" w14:textId="77777777" w:rsidR="00E235D2" w:rsidRDefault="00E235D2" w:rsidP="00E235D2">
      <w:pPr>
        <w:pStyle w:val="Code"/>
      </w:pPr>
      <w:r>
        <w:t xml:space="preserve">    &lt;xs:choice&gt;</w:t>
      </w:r>
    </w:p>
    <w:p w14:paraId="51FCEC62" w14:textId="77777777" w:rsidR="00E235D2" w:rsidRDefault="00E235D2" w:rsidP="00E235D2">
      <w:pPr>
        <w:pStyle w:val="Code"/>
      </w:pPr>
      <w:r>
        <w:t xml:space="preserve">      &lt;xs:element name="LALSLILCSTargetProvisioning" type="LALSLILCSTargetProvisioningExtensions"&gt;&lt;/xs:element&gt;</w:t>
      </w:r>
    </w:p>
    <w:p w14:paraId="6F05515A" w14:textId="77777777" w:rsidR="00E235D2" w:rsidRDefault="00E235D2" w:rsidP="00E235D2">
      <w:pPr>
        <w:pStyle w:val="Code"/>
      </w:pPr>
      <w:r>
        <w:t xml:space="preserve">      &lt;xs:element name="LALSLTFProvisioning" type="LALSLTFProvisioningExtensions"&gt;&lt;/xs:element&gt;</w:t>
      </w:r>
    </w:p>
    <w:p w14:paraId="3A0EE8A0" w14:textId="77777777" w:rsidR="00E235D2" w:rsidRDefault="00E235D2" w:rsidP="00E235D2">
      <w:pPr>
        <w:pStyle w:val="Code"/>
      </w:pPr>
      <w:r>
        <w:t xml:space="preserve">      &lt;xs:element name="HeaderReporting" type="PDHRReportingExtensions"&gt;&lt;/xs:element&gt;</w:t>
      </w:r>
    </w:p>
    <w:p w14:paraId="68FF1093" w14:textId="77777777" w:rsidR="00E235D2" w:rsidRDefault="00E235D2" w:rsidP="00E235D2">
      <w:pPr>
        <w:pStyle w:val="Code"/>
      </w:pPr>
      <w:r>
        <w:t xml:space="preserve">      &lt;xs:element name="SMSFExtensions" type="SMSFProvisioningExtensions"&gt;&lt;/xs:element&gt;</w:t>
      </w:r>
    </w:p>
    <w:p w14:paraId="1C2BB810" w14:textId="77777777" w:rsidR="00E235D2" w:rsidRDefault="00E235D2" w:rsidP="00E235D2">
      <w:pPr>
        <w:pStyle w:val="Code"/>
      </w:pPr>
      <w:r>
        <w:t xml:space="preserve">      &lt;xs:element name="IdentifierAssociation" type="IdentifierAssociationExtensions"&gt;&lt;/xs:element&gt;</w:t>
      </w:r>
    </w:p>
    <w:p w14:paraId="5440FD6D" w14:textId="77777777" w:rsidR="00E235D2" w:rsidRDefault="00E235D2" w:rsidP="00E235D2">
      <w:pPr>
        <w:pStyle w:val="Code"/>
      </w:pPr>
      <w:r>
        <w:t xml:space="preserve">    &lt;/xs:choice&gt;</w:t>
      </w:r>
    </w:p>
    <w:p w14:paraId="5C47209A" w14:textId="77777777" w:rsidR="00E235D2" w:rsidRDefault="00E235D2" w:rsidP="00E235D2">
      <w:pPr>
        <w:pStyle w:val="Code"/>
      </w:pPr>
      <w:r>
        <w:t xml:space="preserve">  &lt;/xs:complexType&gt;</w:t>
      </w:r>
    </w:p>
    <w:p w14:paraId="2FBAA444" w14:textId="77777777" w:rsidR="00E235D2" w:rsidRDefault="00E235D2" w:rsidP="00E235D2">
      <w:pPr>
        <w:pStyle w:val="Code"/>
      </w:pPr>
    </w:p>
    <w:p w14:paraId="263C82E5" w14:textId="77777777" w:rsidR="00E235D2" w:rsidRDefault="00E235D2" w:rsidP="00E235D2">
      <w:pPr>
        <w:pStyle w:val="Code"/>
      </w:pPr>
      <w:r>
        <w:t xml:space="preserve">  &lt;xs:complexType name="LALSLILCSTargetProvisioningExtensions"&gt;</w:t>
      </w:r>
    </w:p>
    <w:p w14:paraId="7A765BE3" w14:textId="77777777" w:rsidR="00E235D2" w:rsidRDefault="00E235D2" w:rsidP="00E235D2">
      <w:pPr>
        <w:pStyle w:val="Code"/>
      </w:pPr>
      <w:r>
        <w:t xml:space="preserve">    &lt;xs:sequence&gt;</w:t>
      </w:r>
    </w:p>
    <w:p w14:paraId="29B0055C" w14:textId="77777777" w:rsidR="00E235D2" w:rsidRDefault="00E235D2" w:rsidP="00E235D2">
      <w:pPr>
        <w:pStyle w:val="Code"/>
      </w:pPr>
      <w:r>
        <w:t xml:space="preserve">      &lt;xs:element name="PositioningServiceType" type="PositioningServiceType"&gt;&lt;/xs:element&gt;</w:t>
      </w:r>
    </w:p>
    <w:p w14:paraId="60CA517E" w14:textId="77777777" w:rsidR="00E235D2" w:rsidRDefault="00E235D2" w:rsidP="00E235D2">
      <w:pPr>
        <w:pStyle w:val="Code"/>
      </w:pPr>
      <w:r>
        <w:t xml:space="preserve">      &lt;xs:element name="PositioningPeriodicity" type="PositioningPeriodicity" minOccurs="0"&gt;&lt;/xs:element&gt;</w:t>
      </w:r>
    </w:p>
    <w:p w14:paraId="4CA53C05" w14:textId="77777777" w:rsidR="00E235D2" w:rsidRDefault="00E235D2" w:rsidP="00E235D2">
      <w:pPr>
        <w:pStyle w:val="Code"/>
      </w:pPr>
      <w:r>
        <w:t xml:space="preserve">      &lt;xs:element name="PositioningParameters" type="PositioningParameters" minOccurs="0"&gt;&lt;/xs:element&gt;</w:t>
      </w:r>
    </w:p>
    <w:p w14:paraId="79FC5F35" w14:textId="77777777" w:rsidR="00E235D2" w:rsidRDefault="00E235D2" w:rsidP="00E235D2">
      <w:pPr>
        <w:pStyle w:val="Code"/>
      </w:pPr>
      <w:r>
        <w:t xml:space="preserve">    &lt;/xs:sequence&gt;</w:t>
      </w:r>
    </w:p>
    <w:p w14:paraId="61DD7AD3" w14:textId="77777777" w:rsidR="00E235D2" w:rsidRDefault="00E235D2" w:rsidP="00E235D2">
      <w:pPr>
        <w:pStyle w:val="Code"/>
      </w:pPr>
      <w:r>
        <w:t xml:space="preserve">  &lt;/xs:complexType&gt;</w:t>
      </w:r>
    </w:p>
    <w:p w14:paraId="08BDD330" w14:textId="77777777" w:rsidR="00E235D2" w:rsidRDefault="00E235D2" w:rsidP="00E235D2">
      <w:pPr>
        <w:pStyle w:val="Code"/>
      </w:pPr>
    </w:p>
    <w:p w14:paraId="755B8671" w14:textId="77777777" w:rsidR="00E235D2" w:rsidRDefault="00E235D2" w:rsidP="00E235D2">
      <w:pPr>
        <w:pStyle w:val="Code"/>
      </w:pPr>
      <w:r>
        <w:t xml:space="preserve">  &lt;xs:simpleType name="PositioningServiceType"&gt;</w:t>
      </w:r>
    </w:p>
    <w:p w14:paraId="53418B1F" w14:textId="77777777" w:rsidR="00E235D2" w:rsidRDefault="00E235D2" w:rsidP="00E235D2">
      <w:pPr>
        <w:pStyle w:val="Code"/>
      </w:pPr>
      <w:r>
        <w:t xml:space="preserve">    &lt;xs:restriction base="xs:string"&gt;</w:t>
      </w:r>
    </w:p>
    <w:p w14:paraId="1482F7A9" w14:textId="77777777" w:rsidR="00E235D2" w:rsidRDefault="00E235D2" w:rsidP="00E235D2">
      <w:pPr>
        <w:pStyle w:val="Code"/>
      </w:pPr>
      <w:r>
        <w:t xml:space="preserve">      &lt;xs:enumeration value="Immediate"&gt;&lt;/xs:enumeration&gt;</w:t>
      </w:r>
    </w:p>
    <w:p w14:paraId="7F63C83C" w14:textId="77777777" w:rsidR="00E235D2" w:rsidRDefault="00E235D2" w:rsidP="00E235D2">
      <w:pPr>
        <w:pStyle w:val="Code"/>
      </w:pPr>
      <w:r>
        <w:t xml:space="preserve">      &lt;xs:enumeration value="Periodic"&gt;&lt;/xs:enumeration&gt;</w:t>
      </w:r>
    </w:p>
    <w:p w14:paraId="3205AEB1" w14:textId="77777777" w:rsidR="00E235D2" w:rsidRDefault="00E235D2" w:rsidP="00E235D2">
      <w:pPr>
        <w:pStyle w:val="Code"/>
      </w:pPr>
      <w:r>
        <w:t xml:space="preserve">    &lt;/xs:restriction&gt;</w:t>
      </w:r>
    </w:p>
    <w:p w14:paraId="1F0B90BF" w14:textId="77777777" w:rsidR="00E235D2" w:rsidRDefault="00E235D2" w:rsidP="00E235D2">
      <w:pPr>
        <w:pStyle w:val="Code"/>
      </w:pPr>
      <w:r>
        <w:t xml:space="preserve">  &lt;/xs:simpleType&gt;</w:t>
      </w:r>
    </w:p>
    <w:p w14:paraId="19BCBE10" w14:textId="77777777" w:rsidR="00E235D2" w:rsidRDefault="00E235D2" w:rsidP="00E235D2">
      <w:pPr>
        <w:pStyle w:val="Code"/>
      </w:pPr>
    </w:p>
    <w:p w14:paraId="78D43B02" w14:textId="77777777" w:rsidR="00E235D2" w:rsidRDefault="00E235D2" w:rsidP="00E235D2">
      <w:pPr>
        <w:pStyle w:val="Code"/>
      </w:pPr>
      <w:r>
        <w:t xml:space="preserve">  &lt;xs:simpleType name="PositioningPeriodicity"&gt;</w:t>
      </w:r>
    </w:p>
    <w:p w14:paraId="00E8BBB5" w14:textId="77777777" w:rsidR="00E235D2" w:rsidRDefault="00E235D2" w:rsidP="00E235D2">
      <w:pPr>
        <w:pStyle w:val="Code"/>
      </w:pPr>
      <w:r>
        <w:t xml:space="preserve">    &lt;xs:restriction base="xs:nonNegativeInteger"&gt;</w:t>
      </w:r>
    </w:p>
    <w:p w14:paraId="7B75CB84" w14:textId="77777777" w:rsidR="00E235D2" w:rsidRDefault="00E235D2" w:rsidP="00E235D2">
      <w:pPr>
        <w:pStyle w:val="Code"/>
      </w:pPr>
      <w:r>
        <w:t xml:space="preserve">    &lt;/xs:restriction&gt;</w:t>
      </w:r>
    </w:p>
    <w:p w14:paraId="710D9311" w14:textId="77777777" w:rsidR="00E235D2" w:rsidRDefault="00E235D2" w:rsidP="00E235D2">
      <w:pPr>
        <w:pStyle w:val="Code"/>
      </w:pPr>
      <w:r>
        <w:t xml:space="preserve">  &lt;/xs:simpleType&gt;</w:t>
      </w:r>
    </w:p>
    <w:p w14:paraId="30CFF22E" w14:textId="77777777" w:rsidR="00E235D2" w:rsidRDefault="00E235D2" w:rsidP="00E235D2">
      <w:pPr>
        <w:pStyle w:val="Code"/>
      </w:pPr>
    </w:p>
    <w:p w14:paraId="348AA40E" w14:textId="77777777" w:rsidR="00E235D2" w:rsidRDefault="00E235D2" w:rsidP="00E235D2">
      <w:pPr>
        <w:pStyle w:val="Code"/>
      </w:pPr>
      <w:r>
        <w:t xml:space="preserve">  &lt;xs:complexType name="PositioningParameters"&gt;</w:t>
      </w:r>
    </w:p>
    <w:p w14:paraId="45C482A7" w14:textId="77777777" w:rsidR="00E235D2" w:rsidRDefault="00E235D2" w:rsidP="00E235D2">
      <w:pPr>
        <w:pStyle w:val="Code"/>
      </w:pPr>
      <w:r>
        <w:t xml:space="preserve">    &lt;xs:sequence&gt;</w:t>
      </w:r>
    </w:p>
    <w:p w14:paraId="1ED52B25" w14:textId="77777777" w:rsidR="00E235D2" w:rsidRDefault="00E235D2" w:rsidP="00E235D2">
      <w:pPr>
        <w:pStyle w:val="Code"/>
      </w:pPr>
      <w:r>
        <w:t xml:space="preserve">      &lt;xs:element name="RequestedLocationType" type="RequestedLocationType" minOccurs="0"&gt;&lt;/xs:element&gt;</w:t>
      </w:r>
    </w:p>
    <w:p w14:paraId="72E4E22F" w14:textId="77777777" w:rsidR="00E235D2" w:rsidRDefault="00E235D2" w:rsidP="00E235D2">
      <w:pPr>
        <w:pStyle w:val="Code"/>
      </w:pPr>
      <w:r>
        <w:t xml:space="preserve">      &lt;xs:element name="RequestedResponseType" type="RequestedResponseType" minOccurs="0"&gt;&lt;/xs:element&gt;</w:t>
      </w:r>
    </w:p>
    <w:p w14:paraId="51C62AAC" w14:textId="77777777" w:rsidR="00E235D2" w:rsidRDefault="00E235D2" w:rsidP="00E235D2">
      <w:pPr>
        <w:pStyle w:val="Code"/>
      </w:pPr>
      <w:r>
        <w:t xml:space="preserve">      &lt;xs:element name="MaxLocationAge" type="xs:nonNegativeInteger" minOccurs="0"&gt;&lt;/xs:element&gt;</w:t>
      </w:r>
    </w:p>
    <w:p w14:paraId="3A5FDD3B" w14:textId="77777777" w:rsidR="00E235D2" w:rsidRDefault="00E235D2" w:rsidP="00E235D2">
      <w:pPr>
        <w:pStyle w:val="Code"/>
      </w:pPr>
      <w:r>
        <w:t xml:space="preserve">      &lt;xs:element name="ResponseTimingRequired" type="ResponseTimingRequired" minOccurs="0"&gt;&lt;/xs:element&gt;</w:t>
      </w:r>
    </w:p>
    <w:p w14:paraId="0AB6E49F" w14:textId="77777777" w:rsidR="00E235D2" w:rsidRDefault="00E235D2" w:rsidP="00E235D2">
      <w:pPr>
        <w:pStyle w:val="Code"/>
      </w:pPr>
      <w:r>
        <w:t xml:space="preserve">      &lt;xs:element name="ResponseTimer" type="xs:nonNegativeInteger" minOccurs="0"&gt;&lt;/xs:element&gt;</w:t>
      </w:r>
    </w:p>
    <w:p w14:paraId="256D667B" w14:textId="77777777" w:rsidR="00E235D2" w:rsidRDefault="00E235D2" w:rsidP="00E235D2">
      <w:pPr>
        <w:pStyle w:val="Code"/>
      </w:pPr>
      <w:r>
        <w:t xml:space="preserve">      &lt;xs:element name="HorizontalAccuracy" type="NumberWithQOSClass" minOccurs="0"&gt;&lt;/xs:element&gt;</w:t>
      </w:r>
    </w:p>
    <w:p w14:paraId="7101316E" w14:textId="77777777" w:rsidR="00E235D2" w:rsidRDefault="00E235D2" w:rsidP="00E235D2">
      <w:pPr>
        <w:pStyle w:val="Code"/>
      </w:pPr>
      <w:r>
        <w:t xml:space="preserve">      &lt;xs:element name="AltitudeAccuracy" type="NumberWithQOSClass" minOccurs="0"&gt;&lt;/xs:element&gt;</w:t>
      </w:r>
    </w:p>
    <w:p w14:paraId="55D2445E" w14:textId="77777777" w:rsidR="00E235D2" w:rsidRDefault="00E235D2" w:rsidP="00E235D2">
      <w:pPr>
        <w:pStyle w:val="Code"/>
      </w:pPr>
      <w:r>
        <w:t xml:space="preserve">      &lt;xs:element name="MotionStateRequest" type="EmptyElement" minOccurs="0"&gt;&lt;/xs:element&gt;</w:t>
      </w:r>
    </w:p>
    <w:p w14:paraId="7E95AA47" w14:textId="77777777" w:rsidR="00E235D2" w:rsidRDefault="00E235D2" w:rsidP="00E235D2">
      <w:pPr>
        <w:pStyle w:val="Code"/>
      </w:pPr>
      <w:r>
        <w:t xml:space="preserve">    &lt;/xs:sequence&gt;</w:t>
      </w:r>
    </w:p>
    <w:p w14:paraId="4EB267B8" w14:textId="77777777" w:rsidR="00E235D2" w:rsidRDefault="00E235D2" w:rsidP="00E235D2">
      <w:pPr>
        <w:pStyle w:val="Code"/>
      </w:pPr>
      <w:r>
        <w:t xml:space="preserve">  &lt;/xs:complexType&gt;</w:t>
      </w:r>
    </w:p>
    <w:p w14:paraId="2D41D67C" w14:textId="77777777" w:rsidR="00E235D2" w:rsidRDefault="00E235D2" w:rsidP="00E235D2">
      <w:pPr>
        <w:pStyle w:val="Code"/>
      </w:pPr>
      <w:r>
        <w:t xml:space="preserve">  &lt;xs:simpleType name="RequestedLocationType"&gt;</w:t>
      </w:r>
    </w:p>
    <w:p w14:paraId="51CE2851" w14:textId="77777777" w:rsidR="00E235D2" w:rsidRDefault="00E235D2" w:rsidP="00E235D2">
      <w:pPr>
        <w:pStyle w:val="Code"/>
      </w:pPr>
      <w:r>
        <w:t xml:space="preserve">    &lt;xs:restriction base="xs:string"&gt;</w:t>
      </w:r>
    </w:p>
    <w:p w14:paraId="6CED7A06" w14:textId="77777777" w:rsidR="00E235D2" w:rsidRDefault="00E235D2" w:rsidP="00E235D2">
      <w:pPr>
        <w:pStyle w:val="Code"/>
      </w:pPr>
      <w:r>
        <w:t xml:space="preserve">      &lt;xs:enumeration value="CURRENT"&gt;&lt;/xs:enumeration&gt;</w:t>
      </w:r>
    </w:p>
    <w:p w14:paraId="6D6F26C5" w14:textId="77777777" w:rsidR="00E235D2" w:rsidRDefault="00E235D2" w:rsidP="00E235D2">
      <w:pPr>
        <w:pStyle w:val="Code"/>
      </w:pPr>
      <w:r>
        <w:t xml:space="preserve">      &lt;xs:enumeration value="CURRENT_OR_LAST"&gt;&lt;/xs:enumeration&gt;</w:t>
      </w:r>
    </w:p>
    <w:p w14:paraId="5C2F57AA" w14:textId="77777777" w:rsidR="00E235D2" w:rsidRDefault="00E235D2" w:rsidP="00E235D2">
      <w:pPr>
        <w:pStyle w:val="Code"/>
      </w:pPr>
      <w:r>
        <w:t xml:space="preserve">    &lt;/xs:restriction&gt;</w:t>
      </w:r>
    </w:p>
    <w:p w14:paraId="1F42F797" w14:textId="77777777" w:rsidR="00E235D2" w:rsidRDefault="00E235D2" w:rsidP="00E235D2">
      <w:pPr>
        <w:pStyle w:val="Code"/>
      </w:pPr>
      <w:r>
        <w:t xml:space="preserve">  &lt;/xs:simpleType&gt;</w:t>
      </w:r>
    </w:p>
    <w:p w14:paraId="672125BC" w14:textId="77777777" w:rsidR="00E235D2" w:rsidRDefault="00E235D2" w:rsidP="00E235D2">
      <w:pPr>
        <w:pStyle w:val="Code"/>
      </w:pPr>
    </w:p>
    <w:p w14:paraId="7DB17AE1" w14:textId="77777777" w:rsidR="00E235D2" w:rsidRDefault="00E235D2" w:rsidP="00E235D2">
      <w:pPr>
        <w:pStyle w:val="Code"/>
      </w:pPr>
      <w:r>
        <w:t xml:space="preserve">  &lt;xs:simpleType name="RequestedResponseType"&gt;</w:t>
      </w:r>
    </w:p>
    <w:p w14:paraId="1CC404EC" w14:textId="77777777" w:rsidR="00E235D2" w:rsidRDefault="00E235D2" w:rsidP="00E235D2">
      <w:pPr>
        <w:pStyle w:val="Code"/>
      </w:pPr>
      <w:r>
        <w:t xml:space="preserve">    &lt;xs:restriction base="xs:string"&gt;</w:t>
      </w:r>
    </w:p>
    <w:p w14:paraId="26FD9CE4" w14:textId="77777777" w:rsidR="00E235D2" w:rsidRDefault="00E235D2" w:rsidP="00E235D2">
      <w:pPr>
        <w:pStyle w:val="Code"/>
      </w:pPr>
      <w:r>
        <w:t xml:space="preserve">      &lt;xs:enumeration value="SYNC"&gt;&lt;/xs:enumeration&gt;</w:t>
      </w:r>
    </w:p>
    <w:p w14:paraId="6A78916B" w14:textId="77777777" w:rsidR="00E235D2" w:rsidRDefault="00E235D2" w:rsidP="00E235D2">
      <w:pPr>
        <w:pStyle w:val="Code"/>
      </w:pPr>
      <w:r>
        <w:t xml:space="preserve">      &lt;xs:enumeration value="ASYNC"&gt;&lt;/xs:enumeration&gt;</w:t>
      </w:r>
    </w:p>
    <w:p w14:paraId="2E6FB7B9" w14:textId="77777777" w:rsidR="00E235D2" w:rsidRDefault="00E235D2" w:rsidP="00E235D2">
      <w:pPr>
        <w:pStyle w:val="Code"/>
      </w:pPr>
      <w:r>
        <w:t xml:space="preserve">    &lt;/xs:restriction&gt;</w:t>
      </w:r>
    </w:p>
    <w:p w14:paraId="0EE805BB" w14:textId="77777777" w:rsidR="00E235D2" w:rsidRDefault="00E235D2" w:rsidP="00E235D2">
      <w:pPr>
        <w:pStyle w:val="Code"/>
      </w:pPr>
      <w:r>
        <w:t xml:space="preserve">  &lt;/xs:simpleType&gt;</w:t>
      </w:r>
    </w:p>
    <w:p w14:paraId="7630A262" w14:textId="77777777" w:rsidR="00E235D2" w:rsidRDefault="00E235D2" w:rsidP="00E235D2">
      <w:pPr>
        <w:pStyle w:val="Code"/>
      </w:pPr>
    </w:p>
    <w:p w14:paraId="42D2866F" w14:textId="77777777" w:rsidR="00E235D2" w:rsidRDefault="00E235D2" w:rsidP="00E235D2">
      <w:pPr>
        <w:pStyle w:val="Code"/>
      </w:pPr>
      <w:r>
        <w:t xml:space="preserve">  &lt;xs:simpleType name="ResponseTimingRequired"&gt;</w:t>
      </w:r>
    </w:p>
    <w:p w14:paraId="217C1B7B" w14:textId="77777777" w:rsidR="00E235D2" w:rsidRDefault="00E235D2" w:rsidP="00E235D2">
      <w:pPr>
        <w:pStyle w:val="Code"/>
      </w:pPr>
      <w:r>
        <w:t xml:space="preserve">    &lt;xs:restriction base="xs:string"&gt;</w:t>
      </w:r>
    </w:p>
    <w:p w14:paraId="3136F847" w14:textId="77777777" w:rsidR="00E235D2" w:rsidRDefault="00E235D2" w:rsidP="00E235D2">
      <w:pPr>
        <w:pStyle w:val="Code"/>
      </w:pPr>
      <w:r>
        <w:t xml:space="preserve">      &lt;xs:enumeration value="NO_DELAY"&gt;&lt;/xs:enumeration&gt;</w:t>
      </w:r>
    </w:p>
    <w:p w14:paraId="24DF9748" w14:textId="77777777" w:rsidR="00E235D2" w:rsidRDefault="00E235D2" w:rsidP="00E235D2">
      <w:pPr>
        <w:pStyle w:val="Code"/>
      </w:pPr>
      <w:r>
        <w:t xml:space="preserve">      &lt;xs:enumeration value="LOW_DELAY"&gt;&lt;/xs:enumeration&gt;</w:t>
      </w:r>
    </w:p>
    <w:p w14:paraId="30BB76AE" w14:textId="77777777" w:rsidR="00E235D2" w:rsidRDefault="00E235D2" w:rsidP="00E235D2">
      <w:pPr>
        <w:pStyle w:val="Code"/>
      </w:pPr>
      <w:r>
        <w:t xml:space="preserve">      &lt;xs:enumeration value="DELAY_TOL"&gt;&lt;/xs:enumeration&gt;</w:t>
      </w:r>
    </w:p>
    <w:p w14:paraId="22C4BCAA" w14:textId="77777777" w:rsidR="00E235D2" w:rsidRDefault="00E235D2" w:rsidP="00E235D2">
      <w:pPr>
        <w:pStyle w:val="Code"/>
      </w:pPr>
      <w:r>
        <w:t xml:space="preserve">    &lt;/xs:restriction&gt;</w:t>
      </w:r>
    </w:p>
    <w:p w14:paraId="70869C39" w14:textId="77777777" w:rsidR="00E235D2" w:rsidRDefault="00E235D2" w:rsidP="00E235D2">
      <w:pPr>
        <w:pStyle w:val="Code"/>
      </w:pPr>
      <w:r>
        <w:t xml:space="preserve">  &lt;/xs:simpleType&gt;</w:t>
      </w:r>
    </w:p>
    <w:p w14:paraId="77242812" w14:textId="77777777" w:rsidR="00E235D2" w:rsidRDefault="00E235D2" w:rsidP="00E235D2">
      <w:pPr>
        <w:pStyle w:val="Code"/>
      </w:pPr>
    </w:p>
    <w:p w14:paraId="41223400" w14:textId="77777777" w:rsidR="00E235D2" w:rsidRDefault="00E235D2" w:rsidP="00E235D2">
      <w:pPr>
        <w:pStyle w:val="Code"/>
      </w:pPr>
      <w:r>
        <w:t xml:space="preserve">  &lt;xs:complexType name="NumberWithQOSClass"&gt;</w:t>
      </w:r>
    </w:p>
    <w:p w14:paraId="5831A869" w14:textId="77777777" w:rsidR="00E235D2" w:rsidRDefault="00E235D2" w:rsidP="00E235D2">
      <w:pPr>
        <w:pStyle w:val="Code"/>
      </w:pPr>
      <w:r>
        <w:t xml:space="preserve">    &lt;xs:simpleContent&gt;</w:t>
      </w:r>
    </w:p>
    <w:p w14:paraId="041697C5" w14:textId="77777777" w:rsidR="00E235D2" w:rsidRDefault="00E235D2" w:rsidP="00E235D2">
      <w:pPr>
        <w:pStyle w:val="Code"/>
      </w:pPr>
      <w:r>
        <w:t xml:space="preserve">      &lt;xs:extension base="xs:nonNegativeInteger"&gt;</w:t>
      </w:r>
    </w:p>
    <w:p w14:paraId="71C908F3" w14:textId="77777777" w:rsidR="00E235D2" w:rsidRDefault="00E235D2" w:rsidP="00E235D2">
      <w:pPr>
        <w:pStyle w:val="Code"/>
      </w:pPr>
      <w:r>
        <w:t xml:space="preserve">        &lt;xs:attribute name="qos_class" type="QOSClass"&gt;&lt;/xs:attribute&gt;</w:t>
      </w:r>
    </w:p>
    <w:p w14:paraId="48694ECF" w14:textId="77777777" w:rsidR="00E235D2" w:rsidRDefault="00E235D2" w:rsidP="00E235D2">
      <w:pPr>
        <w:pStyle w:val="Code"/>
      </w:pPr>
      <w:r>
        <w:t xml:space="preserve">      &lt;/xs:extension&gt;</w:t>
      </w:r>
    </w:p>
    <w:p w14:paraId="0B0130D9" w14:textId="77777777" w:rsidR="00E235D2" w:rsidRDefault="00E235D2" w:rsidP="00E235D2">
      <w:pPr>
        <w:pStyle w:val="Code"/>
      </w:pPr>
      <w:r>
        <w:t xml:space="preserve">    &lt;/xs:simpleContent&gt;</w:t>
      </w:r>
    </w:p>
    <w:p w14:paraId="47BB998C" w14:textId="77777777" w:rsidR="00E235D2" w:rsidRDefault="00E235D2" w:rsidP="00E235D2">
      <w:pPr>
        <w:pStyle w:val="Code"/>
      </w:pPr>
      <w:r>
        <w:t xml:space="preserve">  &lt;/xs:complexType&gt;</w:t>
      </w:r>
    </w:p>
    <w:p w14:paraId="02FE69DA" w14:textId="77777777" w:rsidR="00E235D2" w:rsidRDefault="00E235D2" w:rsidP="00E235D2">
      <w:pPr>
        <w:pStyle w:val="Code"/>
      </w:pPr>
    </w:p>
    <w:p w14:paraId="752F8970" w14:textId="77777777" w:rsidR="00E235D2" w:rsidRDefault="00E235D2" w:rsidP="00E235D2">
      <w:pPr>
        <w:pStyle w:val="Code"/>
      </w:pPr>
      <w:r>
        <w:t xml:space="preserve">  &lt;xs:simpleType name="QOSClass"&gt;</w:t>
      </w:r>
    </w:p>
    <w:p w14:paraId="3BB88533" w14:textId="77777777" w:rsidR="00E235D2" w:rsidRDefault="00E235D2" w:rsidP="00E235D2">
      <w:pPr>
        <w:pStyle w:val="Code"/>
      </w:pPr>
      <w:r>
        <w:t xml:space="preserve">    &lt;xs:restriction base="xs:string"&gt;</w:t>
      </w:r>
    </w:p>
    <w:p w14:paraId="30DADB82" w14:textId="77777777" w:rsidR="00E235D2" w:rsidRDefault="00E235D2" w:rsidP="00E235D2">
      <w:pPr>
        <w:pStyle w:val="Code"/>
      </w:pPr>
      <w:r>
        <w:t xml:space="preserve">      &lt;xs:enumeration value="ASSURED"&gt;&lt;/xs:enumeration&gt;</w:t>
      </w:r>
    </w:p>
    <w:p w14:paraId="5723C5DE" w14:textId="77777777" w:rsidR="00E235D2" w:rsidRDefault="00E235D2" w:rsidP="00E235D2">
      <w:pPr>
        <w:pStyle w:val="Code"/>
      </w:pPr>
      <w:r>
        <w:t xml:space="preserve">      &lt;xs:enumeration value="BEST_EFFORT"&gt;&lt;/xs:enumeration&gt;</w:t>
      </w:r>
    </w:p>
    <w:p w14:paraId="126AC5F8" w14:textId="77777777" w:rsidR="00E235D2" w:rsidRDefault="00E235D2" w:rsidP="00E235D2">
      <w:pPr>
        <w:pStyle w:val="Code"/>
      </w:pPr>
      <w:r>
        <w:t xml:space="preserve">    &lt;/xs:restriction&gt;</w:t>
      </w:r>
    </w:p>
    <w:p w14:paraId="25397949" w14:textId="77777777" w:rsidR="00E235D2" w:rsidRDefault="00E235D2" w:rsidP="00E235D2">
      <w:pPr>
        <w:pStyle w:val="Code"/>
      </w:pPr>
      <w:r>
        <w:t xml:space="preserve">  &lt;/xs:simpleType&gt;</w:t>
      </w:r>
    </w:p>
    <w:p w14:paraId="28EEB638" w14:textId="77777777" w:rsidR="00E235D2" w:rsidRDefault="00E235D2" w:rsidP="00E235D2">
      <w:pPr>
        <w:pStyle w:val="Code"/>
      </w:pPr>
    </w:p>
    <w:p w14:paraId="68D14DDF" w14:textId="77777777" w:rsidR="00E235D2" w:rsidRDefault="00E235D2" w:rsidP="00E235D2">
      <w:pPr>
        <w:pStyle w:val="Code"/>
      </w:pPr>
      <w:r>
        <w:t xml:space="preserve">  &lt;xs:simpleType name="EmptyElement"&gt;</w:t>
      </w:r>
    </w:p>
    <w:p w14:paraId="40A54173" w14:textId="77777777" w:rsidR="00E235D2" w:rsidRDefault="00E235D2" w:rsidP="00E235D2">
      <w:pPr>
        <w:pStyle w:val="Code"/>
      </w:pPr>
      <w:r>
        <w:t xml:space="preserve">    &lt;xs:restriction base="xs:string"&gt;</w:t>
      </w:r>
    </w:p>
    <w:p w14:paraId="1ECC9FA9" w14:textId="77777777" w:rsidR="00E235D2" w:rsidRDefault="00E235D2" w:rsidP="00E235D2">
      <w:pPr>
        <w:pStyle w:val="Code"/>
      </w:pPr>
      <w:r>
        <w:t xml:space="preserve">      &lt;xs:enumeration value=""&gt;&lt;/xs:enumeration&gt;</w:t>
      </w:r>
    </w:p>
    <w:p w14:paraId="2B15E9CB" w14:textId="77777777" w:rsidR="00E235D2" w:rsidRDefault="00E235D2" w:rsidP="00E235D2">
      <w:pPr>
        <w:pStyle w:val="Code"/>
      </w:pPr>
      <w:r>
        <w:t xml:space="preserve">    &lt;/xs:restriction&gt;</w:t>
      </w:r>
    </w:p>
    <w:p w14:paraId="02B6CA98" w14:textId="77777777" w:rsidR="00E235D2" w:rsidRDefault="00E235D2" w:rsidP="00E235D2">
      <w:pPr>
        <w:pStyle w:val="Code"/>
      </w:pPr>
      <w:r>
        <w:t xml:space="preserve">  &lt;/xs:simpleType&gt;</w:t>
      </w:r>
    </w:p>
    <w:p w14:paraId="3986E563" w14:textId="77777777" w:rsidR="00E235D2" w:rsidRDefault="00E235D2" w:rsidP="00E235D2">
      <w:pPr>
        <w:pStyle w:val="Code"/>
      </w:pPr>
    </w:p>
    <w:p w14:paraId="071ADB57" w14:textId="77777777" w:rsidR="00E235D2" w:rsidRDefault="00E235D2" w:rsidP="00E235D2">
      <w:pPr>
        <w:pStyle w:val="Code"/>
      </w:pPr>
      <w:r>
        <w:t xml:space="preserve">  &lt;xs:complexType name="LALSLTFProvisioningExtensions"&gt;</w:t>
      </w:r>
    </w:p>
    <w:p w14:paraId="2C5D50F4" w14:textId="77777777" w:rsidR="00E235D2" w:rsidRDefault="00E235D2" w:rsidP="00E235D2">
      <w:pPr>
        <w:pStyle w:val="Code"/>
      </w:pPr>
      <w:r>
        <w:t xml:space="preserve">    &lt;xs:sequence&gt;</w:t>
      </w:r>
    </w:p>
    <w:p w14:paraId="12F76AE6" w14:textId="77777777" w:rsidR="00E235D2" w:rsidRDefault="00E235D2" w:rsidP="00E235D2">
      <w:pPr>
        <w:pStyle w:val="Code"/>
      </w:pPr>
      <w:r>
        <w:t xml:space="preserve">      &lt;xs:element name="LILCSClientAddress" type="LILCSClientIPAddress"&gt;&lt;/xs:element&gt;</w:t>
      </w:r>
    </w:p>
    <w:p w14:paraId="38CCAD42" w14:textId="77777777" w:rsidR="00E235D2" w:rsidRDefault="00E235D2" w:rsidP="00E235D2">
      <w:pPr>
        <w:pStyle w:val="Code"/>
      </w:pPr>
      <w:r>
        <w:t xml:space="preserve">      &lt;xs:element name="PositioningParameters" type="PositioningParameters" minOccurs="0"&gt;&lt;/xs:element&gt;</w:t>
      </w:r>
    </w:p>
    <w:p w14:paraId="1F1F7D31" w14:textId="77777777" w:rsidR="00E235D2" w:rsidRDefault="00E235D2" w:rsidP="00E235D2">
      <w:pPr>
        <w:pStyle w:val="Code"/>
      </w:pPr>
      <w:r>
        <w:t xml:space="preserve">    &lt;/xs:sequence&gt;</w:t>
      </w:r>
    </w:p>
    <w:p w14:paraId="16128DD4" w14:textId="77777777" w:rsidR="00E235D2" w:rsidRDefault="00E235D2" w:rsidP="00E235D2">
      <w:pPr>
        <w:pStyle w:val="Code"/>
      </w:pPr>
      <w:r>
        <w:t xml:space="preserve">  &lt;/xs:complexType&gt;</w:t>
      </w:r>
    </w:p>
    <w:p w14:paraId="60D7CD5D" w14:textId="77777777" w:rsidR="00E235D2" w:rsidRDefault="00E235D2" w:rsidP="00E235D2">
      <w:pPr>
        <w:pStyle w:val="Code"/>
      </w:pPr>
    </w:p>
    <w:p w14:paraId="51EE5056" w14:textId="77777777" w:rsidR="00E235D2" w:rsidRDefault="00E235D2" w:rsidP="00E235D2">
      <w:pPr>
        <w:pStyle w:val="Code"/>
      </w:pPr>
      <w:r>
        <w:t xml:space="preserve">  &lt;xs:complexType name="LILCSClientIPAddress"&gt;</w:t>
      </w:r>
    </w:p>
    <w:p w14:paraId="3E8CCE21" w14:textId="77777777" w:rsidR="00E235D2" w:rsidRDefault="00E235D2" w:rsidP="00E235D2">
      <w:pPr>
        <w:pStyle w:val="Code"/>
      </w:pPr>
      <w:r>
        <w:t xml:space="preserve">    &lt;xs:sequence&gt;</w:t>
      </w:r>
    </w:p>
    <w:p w14:paraId="3ACCAE7E" w14:textId="77777777" w:rsidR="00E235D2" w:rsidRDefault="00E235D2" w:rsidP="00E235D2">
      <w:pPr>
        <w:pStyle w:val="Code"/>
      </w:pPr>
      <w:r>
        <w:t xml:space="preserve">      &lt;xs:choice&gt;</w:t>
      </w:r>
    </w:p>
    <w:p w14:paraId="594EDDD5" w14:textId="77777777" w:rsidR="00E235D2" w:rsidRDefault="00E235D2" w:rsidP="00E235D2">
      <w:pPr>
        <w:pStyle w:val="Code"/>
      </w:pPr>
      <w:r>
        <w:t xml:space="preserve">        &lt;xs:element name="IPv4Address" type="common:IPv4Address"/&gt;</w:t>
      </w:r>
    </w:p>
    <w:p w14:paraId="41A107D9" w14:textId="77777777" w:rsidR="00E235D2" w:rsidRDefault="00E235D2" w:rsidP="00E235D2">
      <w:pPr>
        <w:pStyle w:val="Code"/>
      </w:pPr>
      <w:r>
        <w:t xml:space="preserve">        &lt;xs:element name="IPv6Address" type="common:IPv6Address"/&gt;</w:t>
      </w:r>
    </w:p>
    <w:p w14:paraId="59B6F702" w14:textId="77777777" w:rsidR="00E235D2" w:rsidRDefault="00E235D2" w:rsidP="00E235D2">
      <w:pPr>
        <w:pStyle w:val="Code"/>
      </w:pPr>
      <w:r>
        <w:t xml:space="preserve">      &lt;/xs:choice&gt;</w:t>
      </w:r>
    </w:p>
    <w:p w14:paraId="5B2EE623" w14:textId="77777777" w:rsidR="00E235D2" w:rsidRDefault="00E235D2" w:rsidP="00E235D2">
      <w:pPr>
        <w:pStyle w:val="Code"/>
      </w:pPr>
      <w:r>
        <w:t xml:space="preserve">    &lt;/xs:sequence&gt;</w:t>
      </w:r>
    </w:p>
    <w:p w14:paraId="313FA176" w14:textId="77777777" w:rsidR="00E235D2" w:rsidRDefault="00E235D2" w:rsidP="00E235D2">
      <w:pPr>
        <w:pStyle w:val="Code"/>
      </w:pPr>
      <w:r>
        <w:t xml:space="preserve">  &lt;/xs:complexType&gt;</w:t>
      </w:r>
    </w:p>
    <w:p w14:paraId="7121F00D" w14:textId="77777777" w:rsidR="00E235D2" w:rsidRDefault="00E235D2" w:rsidP="00E235D2">
      <w:pPr>
        <w:pStyle w:val="Code"/>
      </w:pPr>
    </w:p>
    <w:p w14:paraId="3E0307CD" w14:textId="77777777" w:rsidR="00E235D2" w:rsidRDefault="00E235D2" w:rsidP="00E235D2">
      <w:pPr>
        <w:pStyle w:val="Code"/>
      </w:pPr>
      <w:r>
        <w:t xml:space="preserve">  &lt;xs:complexType name="PDHRReportingExtensions"&gt;</w:t>
      </w:r>
    </w:p>
    <w:p w14:paraId="154F1EAA" w14:textId="77777777" w:rsidR="00E235D2" w:rsidRDefault="00E235D2" w:rsidP="00E235D2">
      <w:pPr>
        <w:pStyle w:val="Code"/>
      </w:pPr>
      <w:r>
        <w:t xml:space="preserve">    &lt;xs:sequence&gt;</w:t>
      </w:r>
    </w:p>
    <w:p w14:paraId="17581569" w14:textId="77777777" w:rsidR="00E235D2" w:rsidRDefault="00E235D2" w:rsidP="00E235D2">
      <w:pPr>
        <w:pStyle w:val="Code"/>
      </w:pPr>
      <w:r>
        <w:t xml:space="preserve">      &lt;xs:element name="PDHType" type="PDHType"&gt;&lt;/xs:element&gt;</w:t>
      </w:r>
    </w:p>
    <w:p w14:paraId="293A12B8" w14:textId="77777777" w:rsidR="00E235D2" w:rsidRDefault="00E235D2" w:rsidP="00E235D2">
      <w:pPr>
        <w:pStyle w:val="Code"/>
      </w:pPr>
      <w:r>
        <w:t xml:space="preserve">    &lt;/xs:sequence&gt;</w:t>
      </w:r>
    </w:p>
    <w:p w14:paraId="33ECF1D0" w14:textId="77777777" w:rsidR="00E235D2" w:rsidRDefault="00E235D2" w:rsidP="00E235D2">
      <w:pPr>
        <w:pStyle w:val="Code"/>
      </w:pPr>
      <w:r>
        <w:t xml:space="preserve">  &lt;/xs:complexType&gt;</w:t>
      </w:r>
    </w:p>
    <w:p w14:paraId="240591A7" w14:textId="77777777" w:rsidR="00E235D2" w:rsidRDefault="00E235D2" w:rsidP="00E235D2">
      <w:pPr>
        <w:pStyle w:val="Code"/>
      </w:pPr>
    </w:p>
    <w:p w14:paraId="04B18C63" w14:textId="77777777" w:rsidR="00E235D2" w:rsidRDefault="00E235D2" w:rsidP="00E235D2">
      <w:pPr>
        <w:pStyle w:val="Code"/>
      </w:pPr>
      <w:r>
        <w:t xml:space="preserve">  &lt;xs:complexType name="PDHType"&gt;</w:t>
      </w:r>
    </w:p>
    <w:p w14:paraId="2A6367D7" w14:textId="77777777" w:rsidR="00E235D2" w:rsidRDefault="00E235D2" w:rsidP="00E235D2">
      <w:pPr>
        <w:pStyle w:val="Code"/>
      </w:pPr>
      <w:r>
        <w:t xml:space="preserve">    &lt;xs:choice&gt;</w:t>
      </w:r>
    </w:p>
    <w:p w14:paraId="42936D96" w14:textId="77777777" w:rsidR="00E235D2" w:rsidRDefault="00E235D2" w:rsidP="00E235D2">
      <w:pPr>
        <w:pStyle w:val="Code"/>
      </w:pPr>
      <w:r>
        <w:t xml:space="preserve">      &lt;xs:element name="PDHR" type="EmptyElement"&gt;&lt;/xs:element&gt;</w:t>
      </w:r>
    </w:p>
    <w:p w14:paraId="2CDFDC19" w14:textId="77777777" w:rsidR="00E235D2" w:rsidRDefault="00E235D2" w:rsidP="00E235D2">
      <w:pPr>
        <w:pStyle w:val="Code"/>
      </w:pPr>
      <w:r>
        <w:t xml:space="preserve">      &lt;xs:element name="PDSR" type="PDSRParameters"&gt;&lt;/xs:element&gt;</w:t>
      </w:r>
    </w:p>
    <w:p w14:paraId="230B854C" w14:textId="77777777" w:rsidR="00E235D2" w:rsidRDefault="00E235D2" w:rsidP="00E235D2">
      <w:pPr>
        <w:pStyle w:val="Code"/>
      </w:pPr>
      <w:r>
        <w:t xml:space="preserve">    &lt;/xs:choice&gt;</w:t>
      </w:r>
    </w:p>
    <w:p w14:paraId="0C0582C3" w14:textId="77777777" w:rsidR="00E235D2" w:rsidRDefault="00E235D2" w:rsidP="00E235D2">
      <w:pPr>
        <w:pStyle w:val="Code"/>
      </w:pPr>
      <w:r>
        <w:t xml:space="preserve">  &lt;/xs:complexType&gt;</w:t>
      </w:r>
    </w:p>
    <w:p w14:paraId="4A7637A0" w14:textId="77777777" w:rsidR="00E235D2" w:rsidRDefault="00E235D2" w:rsidP="00E235D2">
      <w:pPr>
        <w:pStyle w:val="Code"/>
      </w:pPr>
    </w:p>
    <w:p w14:paraId="3440C539" w14:textId="77777777" w:rsidR="00E235D2" w:rsidRDefault="00E235D2" w:rsidP="00E235D2">
      <w:pPr>
        <w:pStyle w:val="Code"/>
      </w:pPr>
      <w:r>
        <w:t xml:space="preserve">  &lt;xs:complexType name="PDSRParameters"&gt;</w:t>
      </w:r>
    </w:p>
    <w:p w14:paraId="33DAFC37" w14:textId="77777777" w:rsidR="00E235D2" w:rsidRDefault="00E235D2" w:rsidP="00E235D2">
      <w:pPr>
        <w:pStyle w:val="Code"/>
      </w:pPr>
      <w:r>
        <w:t xml:space="preserve">    &lt;xs:sequence&gt;</w:t>
      </w:r>
    </w:p>
    <w:p w14:paraId="730AA205" w14:textId="77777777" w:rsidR="00E235D2" w:rsidRDefault="00E235D2" w:rsidP="00E235D2">
      <w:pPr>
        <w:pStyle w:val="Code"/>
      </w:pPr>
      <w:r>
        <w:t xml:space="preserve">      &lt;xs:element name="PDSRTriggerType" type="PDSRTriggerType" minOccurs="1" maxOccurs="unbounded"&gt;&lt;/xs:element&gt;</w:t>
      </w:r>
    </w:p>
    <w:p w14:paraId="79F68410" w14:textId="77777777" w:rsidR="00E235D2" w:rsidRDefault="00E235D2" w:rsidP="00E235D2">
      <w:pPr>
        <w:pStyle w:val="Code"/>
      </w:pPr>
      <w:r>
        <w:t xml:space="preserve">    &lt;/xs:sequence&gt;</w:t>
      </w:r>
    </w:p>
    <w:p w14:paraId="01354989" w14:textId="77777777" w:rsidR="00E235D2" w:rsidRDefault="00E235D2" w:rsidP="00E235D2">
      <w:pPr>
        <w:pStyle w:val="Code"/>
      </w:pPr>
      <w:r>
        <w:t xml:space="preserve">  &lt;/xs:complexType&gt;</w:t>
      </w:r>
    </w:p>
    <w:p w14:paraId="7452B9A6" w14:textId="77777777" w:rsidR="00E235D2" w:rsidRDefault="00E235D2" w:rsidP="00E235D2">
      <w:pPr>
        <w:pStyle w:val="Code"/>
      </w:pPr>
    </w:p>
    <w:p w14:paraId="24A90DF1" w14:textId="77777777" w:rsidR="00E235D2" w:rsidRDefault="00E235D2" w:rsidP="00E235D2">
      <w:pPr>
        <w:pStyle w:val="Code"/>
      </w:pPr>
      <w:r>
        <w:t xml:space="preserve">  &lt;xs:complexType name="PDSRTriggerType"&gt;</w:t>
      </w:r>
    </w:p>
    <w:p w14:paraId="0488A681" w14:textId="77777777" w:rsidR="00E235D2" w:rsidRDefault="00E235D2" w:rsidP="00E235D2">
      <w:pPr>
        <w:pStyle w:val="Code"/>
      </w:pPr>
      <w:r>
        <w:t xml:space="preserve">    &lt;xs:choice&gt;</w:t>
      </w:r>
    </w:p>
    <w:p w14:paraId="09684F13" w14:textId="77777777" w:rsidR="00E235D2" w:rsidRDefault="00E235D2" w:rsidP="00E235D2">
      <w:pPr>
        <w:pStyle w:val="Code"/>
      </w:pPr>
      <w:r>
        <w:t xml:space="preserve">      &lt;xs:element name="TimerExpiry" type="TimerExpiryInSeconds"&gt;&lt;/xs:element&gt;</w:t>
      </w:r>
    </w:p>
    <w:p w14:paraId="01AE45D3" w14:textId="77777777" w:rsidR="00E235D2" w:rsidRDefault="00E235D2" w:rsidP="00E235D2">
      <w:pPr>
        <w:pStyle w:val="Code"/>
      </w:pPr>
      <w:r>
        <w:t xml:space="preserve">      &lt;xs:element name="PacketCount" type="xs:nonNegativeInteger"&gt;&lt;/xs:element&gt;</w:t>
      </w:r>
    </w:p>
    <w:p w14:paraId="15B972CA" w14:textId="77777777" w:rsidR="00E235D2" w:rsidRDefault="00E235D2" w:rsidP="00E235D2">
      <w:pPr>
        <w:pStyle w:val="Code"/>
      </w:pPr>
      <w:r>
        <w:t xml:space="preserve">      &lt;xs:element name="ByteCount" type="xs:nonNegativeInteger"&gt;&lt;/xs:element&gt;</w:t>
      </w:r>
    </w:p>
    <w:p w14:paraId="06757FA3" w14:textId="77777777" w:rsidR="00E235D2" w:rsidRDefault="00E235D2" w:rsidP="00E235D2">
      <w:pPr>
        <w:pStyle w:val="Code"/>
      </w:pPr>
      <w:r>
        <w:t xml:space="preserve">    &lt;/xs:choice&gt;</w:t>
      </w:r>
    </w:p>
    <w:p w14:paraId="64AE48EF" w14:textId="77777777" w:rsidR="00E235D2" w:rsidRDefault="00E235D2" w:rsidP="00E235D2">
      <w:pPr>
        <w:pStyle w:val="Code"/>
      </w:pPr>
      <w:r>
        <w:t xml:space="preserve">  &lt;/xs:complexType&gt;</w:t>
      </w:r>
    </w:p>
    <w:p w14:paraId="0D30E5EC" w14:textId="77777777" w:rsidR="00E235D2" w:rsidRDefault="00E235D2" w:rsidP="00E235D2">
      <w:pPr>
        <w:pStyle w:val="Code"/>
      </w:pPr>
    </w:p>
    <w:p w14:paraId="27F15432" w14:textId="77777777" w:rsidR="00E235D2" w:rsidRDefault="00E235D2" w:rsidP="00E235D2">
      <w:pPr>
        <w:pStyle w:val="Code"/>
      </w:pPr>
      <w:r>
        <w:t xml:space="preserve">  &lt;xs:complexType name="SMSFProvisioningExtensions"&gt;</w:t>
      </w:r>
    </w:p>
    <w:p w14:paraId="7037C440" w14:textId="77777777" w:rsidR="00E235D2" w:rsidRDefault="00E235D2" w:rsidP="00E235D2">
      <w:pPr>
        <w:pStyle w:val="Code"/>
      </w:pPr>
      <w:r>
        <w:t xml:space="preserve">    &lt;xs:sequence&gt;</w:t>
      </w:r>
    </w:p>
    <w:p w14:paraId="2670AD09" w14:textId="77777777" w:rsidR="00E235D2" w:rsidRDefault="00E235D2" w:rsidP="00E235D2">
      <w:pPr>
        <w:pStyle w:val="Code"/>
      </w:pPr>
      <w:r>
        <w:t xml:space="preserve">      &lt;xs:element name="TruncateTPUserData" type="EmptyElement" minOccurs="0"&gt;&lt;/xs:element&gt;</w:t>
      </w:r>
    </w:p>
    <w:p w14:paraId="4BAAE765" w14:textId="77777777" w:rsidR="00E235D2" w:rsidRDefault="00E235D2" w:rsidP="00E235D2">
      <w:pPr>
        <w:pStyle w:val="Code"/>
      </w:pPr>
      <w:r>
        <w:t xml:space="preserve">    &lt;/xs:sequence&gt;</w:t>
      </w:r>
    </w:p>
    <w:p w14:paraId="767BDF36" w14:textId="77777777" w:rsidR="00E235D2" w:rsidRDefault="00E235D2" w:rsidP="00E235D2">
      <w:pPr>
        <w:pStyle w:val="Code"/>
      </w:pPr>
      <w:r>
        <w:t xml:space="preserve">  &lt;/xs:complexType&gt;</w:t>
      </w:r>
    </w:p>
    <w:p w14:paraId="092F0C70" w14:textId="77777777" w:rsidR="00E235D2" w:rsidRDefault="00E235D2" w:rsidP="00E235D2">
      <w:pPr>
        <w:pStyle w:val="Code"/>
      </w:pPr>
    </w:p>
    <w:p w14:paraId="6CFCD4DD" w14:textId="77777777" w:rsidR="00E235D2" w:rsidRDefault="00E235D2" w:rsidP="00E235D2">
      <w:pPr>
        <w:pStyle w:val="Code"/>
      </w:pPr>
      <w:r>
        <w:t xml:space="preserve">  &lt;xs:simpleType name="TimerExpiryInSeconds"&gt;</w:t>
      </w:r>
    </w:p>
    <w:p w14:paraId="3A7F1A9F" w14:textId="77777777" w:rsidR="00E235D2" w:rsidRDefault="00E235D2" w:rsidP="00E235D2">
      <w:pPr>
        <w:pStyle w:val="Code"/>
      </w:pPr>
      <w:r>
        <w:t xml:space="preserve">    &lt;xs:restriction base="xs:nonNegativeInteger"&gt;</w:t>
      </w:r>
    </w:p>
    <w:p w14:paraId="392D14D0" w14:textId="77777777" w:rsidR="00E235D2" w:rsidRDefault="00E235D2" w:rsidP="00E235D2">
      <w:pPr>
        <w:pStyle w:val="Code"/>
      </w:pPr>
      <w:r>
        <w:t xml:space="preserve">    &lt;/xs:restriction&gt;</w:t>
      </w:r>
    </w:p>
    <w:p w14:paraId="11843B3E" w14:textId="77777777" w:rsidR="00E235D2" w:rsidRDefault="00E235D2" w:rsidP="00E235D2">
      <w:pPr>
        <w:pStyle w:val="Code"/>
      </w:pPr>
      <w:r>
        <w:t xml:space="preserve">  &lt;/xs:simpleType&gt;</w:t>
      </w:r>
    </w:p>
    <w:p w14:paraId="18E17E89" w14:textId="77777777" w:rsidR="00E235D2" w:rsidRDefault="00E235D2" w:rsidP="00E235D2">
      <w:pPr>
        <w:pStyle w:val="Code"/>
      </w:pPr>
    </w:p>
    <w:p w14:paraId="1DC00C69" w14:textId="77777777" w:rsidR="00E235D2" w:rsidRDefault="00E235D2" w:rsidP="00E235D2">
      <w:pPr>
        <w:pStyle w:val="Code"/>
      </w:pPr>
      <w:r>
        <w:t xml:space="preserve">  &lt;xs:complexType name="IdentifierAssociationExtensions"&gt;</w:t>
      </w:r>
    </w:p>
    <w:p w14:paraId="6BA8EC49" w14:textId="77777777" w:rsidR="00E235D2" w:rsidRDefault="00E235D2" w:rsidP="00E235D2">
      <w:pPr>
        <w:pStyle w:val="Code"/>
      </w:pPr>
      <w:r>
        <w:t xml:space="preserve">    &lt;xs:sequence&gt;</w:t>
      </w:r>
    </w:p>
    <w:p w14:paraId="4A7DAC0C" w14:textId="77777777" w:rsidR="00E235D2" w:rsidRDefault="00E235D2" w:rsidP="00E235D2">
      <w:pPr>
        <w:pStyle w:val="Code"/>
      </w:pPr>
      <w:r>
        <w:t xml:space="preserve">      &lt;xs:element name="IdentifierAssociationEventsGenerated" type="IdentifierAssociationEventsGenerated"&gt;&lt;/xs:element&gt;</w:t>
      </w:r>
    </w:p>
    <w:p w14:paraId="523E2831" w14:textId="77777777" w:rsidR="00E235D2" w:rsidRDefault="00E235D2" w:rsidP="00E235D2">
      <w:pPr>
        <w:pStyle w:val="Code"/>
      </w:pPr>
      <w:r>
        <w:t xml:space="preserve">    &lt;/xs:sequence&gt;</w:t>
      </w:r>
    </w:p>
    <w:p w14:paraId="3598C5DB" w14:textId="77777777" w:rsidR="00E235D2" w:rsidRDefault="00E235D2" w:rsidP="00E235D2">
      <w:pPr>
        <w:pStyle w:val="Code"/>
      </w:pPr>
      <w:r>
        <w:t xml:space="preserve">  &lt;/xs:complexType&gt;</w:t>
      </w:r>
    </w:p>
    <w:p w14:paraId="40EB252C" w14:textId="77777777" w:rsidR="00E235D2" w:rsidRDefault="00E235D2" w:rsidP="00E235D2">
      <w:pPr>
        <w:pStyle w:val="Code"/>
      </w:pPr>
    </w:p>
    <w:p w14:paraId="17FDCED2" w14:textId="77777777" w:rsidR="00E235D2" w:rsidRDefault="00E235D2" w:rsidP="00E235D2">
      <w:pPr>
        <w:pStyle w:val="Code"/>
      </w:pPr>
      <w:r>
        <w:t xml:space="preserve">  &lt;xs:simpleType name="IdentifierAssociationEventsGenerated"&gt;</w:t>
      </w:r>
    </w:p>
    <w:p w14:paraId="7EF40CDA" w14:textId="77777777" w:rsidR="00E235D2" w:rsidRDefault="00E235D2" w:rsidP="00E235D2">
      <w:pPr>
        <w:pStyle w:val="Code"/>
      </w:pPr>
      <w:r>
        <w:t xml:space="preserve">    &lt;xs:restriction base="xs:string"&gt;</w:t>
      </w:r>
    </w:p>
    <w:p w14:paraId="739DFABB" w14:textId="77777777" w:rsidR="00E235D2" w:rsidRDefault="00E235D2" w:rsidP="00E235D2">
      <w:pPr>
        <w:pStyle w:val="Code"/>
      </w:pPr>
      <w:r>
        <w:t xml:space="preserve">      &lt;xs:enumeration value="IdentifierAssociation"&gt;&lt;/xs:enumeration&gt;</w:t>
      </w:r>
    </w:p>
    <w:p w14:paraId="0EA8DBBC" w14:textId="77777777" w:rsidR="00E235D2" w:rsidRDefault="00E235D2" w:rsidP="00E235D2">
      <w:pPr>
        <w:pStyle w:val="Code"/>
      </w:pPr>
      <w:r>
        <w:t xml:space="preserve">      &lt;xs:enumeration value="All"&gt;&lt;/xs:enumeration&gt;</w:t>
      </w:r>
    </w:p>
    <w:p w14:paraId="7F028240" w14:textId="77777777" w:rsidR="00E235D2" w:rsidRDefault="00E235D2" w:rsidP="00E235D2">
      <w:pPr>
        <w:pStyle w:val="Code"/>
      </w:pPr>
      <w:r>
        <w:t xml:space="preserve">    &lt;/xs:restriction&gt;</w:t>
      </w:r>
    </w:p>
    <w:p w14:paraId="1E4BD1FB" w14:textId="77777777" w:rsidR="00E235D2" w:rsidRDefault="00E235D2" w:rsidP="00E235D2">
      <w:pPr>
        <w:pStyle w:val="Code"/>
      </w:pPr>
      <w:r>
        <w:t xml:space="preserve">  &lt;/xs:simpleType&gt;</w:t>
      </w:r>
    </w:p>
    <w:p w14:paraId="5DC3400E" w14:textId="77777777" w:rsidR="00E235D2" w:rsidRDefault="00E235D2" w:rsidP="00E235D2">
      <w:pPr>
        <w:pStyle w:val="Code"/>
      </w:pPr>
    </w:p>
    <w:p w14:paraId="267D49EE" w14:textId="77777777" w:rsidR="00E235D2" w:rsidRDefault="00E235D2" w:rsidP="00E235D2">
      <w:pPr>
        <w:pStyle w:val="Code"/>
      </w:pPr>
      <w:r>
        <w:t xml:space="preserve">  &lt;xs:element name="IdentityAssociationTargetIdentifier" type="EmptyElement"&gt;&lt;/xs:element&gt;</w:t>
      </w:r>
    </w:p>
    <w:p w14:paraId="2F89F811" w14:textId="77777777" w:rsidR="00E235D2" w:rsidRDefault="00E235D2" w:rsidP="00E235D2">
      <w:pPr>
        <w:pStyle w:val="Code"/>
      </w:pPr>
    </w:p>
    <w:p w14:paraId="5AFE7E63" w14:textId="77777777" w:rsidR="00E235D2" w:rsidRDefault="00E235D2" w:rsidP="00E235D2">
      <w:pPr>
        <w:pStyle w:val="Code"/>
      </w:pPr>
      <w:r>
        <w:t xml:space="preserve">  &lt;xs:element name="AKMATargetIdentifier" type="AKMATargetIdentifier"&gt;&lt;/xs:element&gt;</w:t>
      </w:r>
    </w:p>
    <w:p w14:paraId="7043907A" w14:textId="77777777" w:rsidR="00E235D2" w:rsidRDefault="00E235D2" w:rsidP="00E235D2">
      <w:pPr>
        <w:pStyle w:val="Code"/>
      </w:pPr>
      <w:r>
        <w:t xml:space="preserve">  &lt;xs:complexType name="AKMATargetIdentifier"&gt;</w:t>
      </w:r>
    </w:p>
    <w:p w14:paraId="6B0A8377" w14:textId="77777777" w:rsidR="00E235D2" w:rsidRDefault="00E235D2" w:rsidP="00E235D2">
      <w:pPr>
        <w:pStyle w:val="Code"/>
      </w:pPr>
      <w:r>
        <w:t xml:space="preserve">    &lt;xs:choice&gt;</w:t>
      </w:r>
    </w:p>
    <w:p w14:paraId="0D6262D8" w14:textId="77777777" w:rsidR="00E235D2" w:rsidRDefault="00E235D2" w:rsidP="00E235D2">
      <w:pPr>
        <w:pStyle w:val="Code"/>
      </w:pPr>
      <w:r>
        <w:t xml:space="preserve">      &lt;xs:element name="AKID" type="common:NAI"&gt;&lt;/xs:element&gt;</w:t>
      </w:r>
    </w:p>
    <w:p w14:paraId="1276C0A1" w14:textId="77777777" w:rsidR="00E235D2" w:rsidRDefault="00E235D2" w:rsidP="00E235D2">
      <w:pPr>
        <w:pStyle w:val="Code"/>
      </w:pPr>
      <w:r>
        <w:t xml:space="preserve">    &lt;/xs:choice&gt;</w:t>
      </w:r>
    </w:p>
    <w:p w14:paraId="70C890E4" w14:textId="77777777" w:rsidR="00E235D2" w:rsidRDefault="00E235D2" w:rsidP="00E235D2">
      <w:pPr>
        <w:pStyle w:val="Code"/>
      </w:pPr>
      <w:r>
        <w:t xml:space="preserve">  &lt;/xs:complexType&gt;</w:t>
      </w:r>
    </w:p>
    <w:p w14:paraId="596B61B4" w14:textId="77777777" w:rsidR="00E235D2" w:rsidRDefault="00E235D2" w:rsidP="00E235D2">
      <w:pPr>
        <w:pStyle w:val="Code"/>
      </w:pPr>
    </w:p>
    <w:p w14:paraId="07901F5E" w14:textId="77777777" w:rsidR="00E235D2" w:rsidRDefault="00E235D2" w:rsidP="00E235D2">
      <w:pPr>
        <w:pStyle w:val="Code"/>
      </w:pPr>
      <w:r>
        <w:t xml:space="preserve">  &lt;xs:element name="HR" type="EmptyElement"&gt;&lt;/xs:element&gt;</w:t>
      </w:r>
    </w:p>
    <w:p w14:paraId="3F101EFB" w14:textId="77777777" w:rsidR="00E235D2" w:rsidRDefault="00E235D2" w:rsidP="00E235D2">
      <w:pPr>
        <w:pStyle w:val="Code"/>
      </w:pPr>
      <w:r>
        <w:t xml:space="preserve">  &lt;xs:element name="IMSSignaling" type="EmptyElement"&gt;&lt;/xs:element&gt;</w:t>
      </w:r>
    </w:p>
    <w:p w14:paraId="6881681C" w14:textId="77777777" w:rsidR="00E235D2" w:rsidRDefault="00E235D2" w:rsidP="00E235D2">
      <w:pPr>
        <w:pStyle w:val="Code"/>
      </w:pPr>
    </w:p>
    <w:p w14:paraId="4783EDB6" w14:textId="77777777" w:rsidR="00E235D2" w:rsidRDefault="00E235D2" w:rsidP="00E235D2">
      <w:pPr>
        <w:pStyle w:val="Code"/>
      </w:pPr>
      <w:r>
        <w:t xml:space="preserve">  &lt;xs:element name="HRLIT1TargetIdentifierExtensions" type="HRLIT1TargetIdentifierExtensions"&gt;&lt;/xs:element&gt;</w:t>
      </w:r>
    </w:p>
    <w:p w14:paraId="2B433C68" w14:textId="77777777" w:rsidR="00E235D2" w:rsidRDefault="00E235D2" w:rsidP="00E235D2">
      <w:pPr>
        <w:pStyle w:val="Code"/>
      </w:pPr>
    </w:p>
    <w:p w14:paraId="4D711ABA" w14:textId="77777777" w:rsidR="00E235D2" w:rsidRDefault="00E235D2" w:rsidP="00E235D2">
      <w:pPr>
        <w:pStyle w:val="Code"/>
      </w:pPr>
      <w:r>
        <w:t xml:space="preserve">  &lt;xs:complexType name="HRLIT1TargetIdentifierExtensions"&gt;</w:t>
      </w:r>
    </w:p>
    <w:p w14:paraId="071B2D36" w14:textId="77777777" w:rsidR="00E235D2" w:rsidRDefault="00E235D2" w:rsidP="00E235D2">
      <w:pPr>
        <w:pStyle w:val="Code"/>
      </w:pPr>
      <w:r>
        <w:t xml:space="preserve">    &lt;xs:sequence&gt;</w:t>
      </w:r>
    </w:p>
    <w:p w14:paraId="38A229B7" w14:textId="77777777" w:rsidR="00E235D2" w:rsidRDefault="00E235D2" w:rsidP="00E235D2">
      <w:pPr>
        <w:pStyle w:val="Code"/>
      </w:pPr>
      <w:r>
        <w:t xml:space="preserve">      &lt;xs:element name="HRLIT1TargetIdentifier" type="HRLIT1TargetIdentifier" minOccurs="1" maxOccurs="unbounded"&gt;&lt;/xs:element&gt;</w:t>
      </w:r>
    </w:p>
    <w:p w14:paraId="402714B1" w14:textId="77777777" w:rsidR="00E235D2" w:rsidRDefault="00E235D2" w:rsidP="00E235D2">
      <w:pPr>
        <w:pStyle w:val="Code"/>
      </w:pPr>
      <w:r>
        <w:t xml:space="preserve">    &lt;/xs:sequence&gt;</w:t>
      </w:r>
    </w:p>
    <w:p w14:paraId="3651A185" w14:textId="77777777" w:rsidR="00E235D2" w:rsidRDefault="00E235D2" w:rsidP="00E235D2">
      <w:pPr>
        <w:pStyle w:val="Code"/>
      </w:pPr>
      <w:r>
        <w:t xml:space="preserve">  &lt;/xs:complexType&gt;</w:t>
      </w:r>
    </w:p>
    <w:p w14:paraId="74AE2F46" w14:textId="77777777" w:rsidR="00E235D2" w:rsidRDefault="00E235D2" w:rsidP="00E235D2">
      <w:pPr>
        <w:pStyle w:val="Code"/>
      </w:pPr>
    </w:p>
    <w:p w14:paraId="595886F7" w14:textId="77777777" w:rsidR="00E235D2" w:rsidRDefault="00E235D2" w:rsidP="00E235D2">
      <w:pPr>
        <w:pStyle w:val="Code"/>
      </w:pPr>
      <w:r>
        <w:t xml:space="preserve">  &lt;xs:complexType name="HRLIT1TargetIdentifier"&gt;</w:t>
      </w:r>
    </w:p>
    <w:p w14:paraId="343E995B" w14:textId="77777777" w:rsidR="00E235D2" w:rsidRDefault="00E235D2" w:rsidP="00E235D2">
      <w:pPr>
        <w:pStyle w:val="Code"/>
      </w:pPr>
      <w:r>
        <w:t xml:space="preserve">    &lt;xs:choice&gt;</w:t>
      </w:r>
    </w:p>
    <w:p w14:paraId="608E19EA" w14:textId="77777777" w:rsidR="00E235D2" w:rsidRDefault="00E235D2" w:rsidP="00E235D2">
      <w:pPr>
        <w:pStyle w:val="Code"/>
      </w:pPr>
      <w:r>
        <w:t xml:space="preserve">      &lt;xs:element name="PDUSessionID" type="PDUSessionID"&gt;&lt;/xs:element&gt;</w:t>
      </w:r>
    </w:p>
    <w:p w14:paraId="46850863" w14:textId="77777777" w:rsidR="00E235D2" w:rsidRDefault="00E235D2" w:rsidP="00E235D2">
      <w:pPr>
        <w:pStyle w:val="Code"/>
      </w:pPr>
      <w:r>
        <w:t xml:space="preserve">      &lt;xs:element name="BearerID" type="BearerID"&gt;&lt;/xs:element&gt;</w:t>
      </w:r>
    </w:p>
    <w:p w14:paraId="789FAAC2" w14:textId="77777777" w:rsidR="00E235D2" w:rsidRDefault="00E235D2" w:rsidP="00E235D2">
      <w:pPr>
        <w:pStyle w:val="Code"/>
      </w:pPr>
      <w:r>
        <w:t xml:space="preserve">      &lt;xs:element name="IMSVoiceMedia" type="EmptyElement"&gt;&lt;/xs:element&gt;</w:t>
      </w:r>
    </w:p>
    <w:p w14:paraId="2066CACA" w14:textId="77777777" w:rsidR="00E235D2" w:rsidRDefault="00E235D2" w:rsidP="00E235D2">
      <w:pPr>
        <w:pStyle w:val="Code"/>
      </w:pPr>
      <w:r>
        <w:t xml:space="preserve">    &lt;/xs:choice&gt;</w:t>
      </w:r>
    </w:p>
    <w:p w14:paraId="227E7A08" w14:textId="77777777" w:rsidR="00E235D2" w:rsidRDefault="00E235D2" w:rsidP="00E235D2">
      <w:pPr>
        <w:pStyle w:val="Code"/>
      </w:pPr>
      <w:r>
        <w:t xml:space="preserve">  &lt;/xs:complexType&gt;</w:t>
      </w:r>
    </w:p>
    <w:p w14:paraId="691C45CB" w14:textId="77777777" w:rsidR="00E235D2" w:rsidRDefault="00E235D2" w:rsidP="00E235D2">
      <w:pPr>
        <w:pStyle w:val="Code"/>
      </w:pPr>
    </w:p>
    <w:p w14:paraId="7CAE621F" w14:textId="77777777" w:rsidR="00E235D2" w:rsidRDefault="00E235D2" w:rsidP="00E235D2">
      <w:pPr>
        <w:pStyle w:val="Code"/>
      </w:pPr>
      <w:r>
        <w:t xml:space="preserve">  &lt;xs:simpleType name="PDUSessionID"&gt;</w:t>
      </w:r>
    </w:p>
    <w:p w14:paraId="48F7363F" w14:textId="77777777" w:rsidR="00E235D2" w:rsidRDefault="00E235D2" w:rsidP="00E235D2">
      <w:pPr>
        <w:pStyle w:val="Code"/>
      </w:pPr>
      <w:r>
        <w:t xml:space="preserve">    &lt;xs:restriction base="xs:unsignedInt"&gt;</w:t>
      </w:r>
    </w:p>
    <w:p w14:paraId="4EE8F9CF" w14:textId="77777777" w:rsidR="00E235D2" w:rsidRDefault="00E235D2" w:rsidP="00E235D2">
      <w:pPr>
        <w:pStyle w:val="Code"/>
      </w:pPr>
      <w:r>
        <w:t xml:space="preserve">      &lt;xs:minInclusive value="0"/&gt;</w:t>
      </w:r>
    </w:p>
    <w:p w14:paraId="5AC45BC1" w14:textId="77777777" w:rsidR="00E235D2" w:rsidRDefault="00E235D2" w:rsidP="00E235D2">
      <w:pPr>
        <w:pStyle w:val="Code"/>
      </w:pPr>
      <w:r>
        <w:t xml:space="preserve">      &lt;xs:maxInclusive value="255"/&gt;</w:t>
      </w:r>
    </w:p>
    <w:p w14:paraId="3A00E7FC" w14:textId="77777777" w:rsidR="00E235D2" w:rsidRDefault="00E235D2" w:rsidP="00E235D2">
      <w:pPr>
        <w:pStyle w:val="Code"/>
      </w:pPr>
      <w:r>
        <w:t xml:space="preserve">    &lt;/xs:restriction&gt;</w:t>
      </w:r>
    </w:p>
    <w:p w14:paraId="4FD08577" w14:textId="77777777" w:rsidR="00E235D2" w:rsidRDefault="00E235D2" w:rsidP="00E235D2">
      <w:pPr>
        <w:pStyle w:val="Code"/>
      </w:pPr>
      <w:r>
        <w:t xml:space="preserve">  &lt;/xs:simpleType&gt;</w:t>
      </w:r>
    </w:p>
    <w:p w14:paraId="0D9CF4AF" w14:textId="77777777" w:rsidR="00E235D2" w:rsidRDefault="00E235D2" w:rsidP="00E235D2">
      <w:pPr>
        <w:pStyle w:val="Code"/>
      </w:pPr>
    </w:p>
    <w:p w14:paraId="596397DE" w14:textId="77777777" w:rsidR="00E235D2" w:rsidRDefault="00E235D2" w:rsidP="00E235D2">
      <w:pPr>
        <w:pStyle w:val="Code"/>
      </w:pPr>
      <w:r>
        <w:t xml:space="preserve">  &lt;xs:simpleType name="BearerID"&gt;</w:t>
      </w:r>
    </w:p>
    <w:p w14:paraId="5CC605A0" w14:textId="77777777" w:rsidR="00E235D2" w:rsidRDefault="00E235D2" w:rsidP="00E235D2">
      <w:pPr>
        <w:pStyle w:val="Code"/>
      </w:pPr>
      <w:r>
        <w:t xml:space="preserve">    &lt;xs:restriction base="xs:unsignedInt"&gt;</w:t>
      </w:r>
    </w:p>
    <w:p w14:paraId="33D2AD22" w14:textId="77777777" w:rsidR="00E235D2" w:rsidRDefault="00E235D2" w:rsidP="00E235D2">
      <w:pPr>
        <w:pStyle w:val="Code"/>
      </w:pPr>
      <w:r>
        <w:t xml:space="preserve">      &lt;xs:minInclusive value="0"/&gt;</w:t>
      </w:r>
    </w:p>
    <w:p w14:paraId="3448BB4F" w14:textId="77777777" w:rsidR="00E235D2" w:rsidRDefault="00E235D2" w:rsidP="00E235D2">
      <w:pPr>
        <w:pStyle w:val="Code"/>
      </w:pPr>
      <w:r>
        <w:t xml:space="preserve">      &lt;xs:maxInclusive value="255"/&gt;</w:t>
      </w:r>
    </w:p>
    <w:p w14:paraId="654683E3" w14:textId="77777777" w:rsidR="00E235D2" w:rsidRDefault="00E235D2" w:rsidP="00E235D2">
      <w:pPr>
        <w:pStyle w:val="Code"/>
      </w:pPr>
      <w:r>
        <w:t xml:space="preserve">    &lt;/xs:restriction&gt;</w:t>
      </w:r>
    </w:p>
    <w:p w14:paraId="5D3E9286" w14:textId="77777777" w:rsidR="00E235D2" w:rsidRDefault="00E235D2" w:rsidP="00E235D2">
      <w:pPr>
        <w:pStyle w:val="Code"/>
      </w:pPr>
      <w:r>
        <w:t xml:space="preserve">  &lt;/xs:simpleType&gt;</w:t>
      </w:r>
    </w:p>
    <w:p w14:paraId="44881092" w14:textId="77777777" w:rsidR="00E235D2" w:rsidRDefault="00E235D2" w:rsidP="00E235D2">
      <w:pPr>
        <w:pStyle w:val="Code"/>
      </w:pPr>
      <w:r>
        <w:t xml:space="preserve">  </w:t>
      </w:r>
    </w:p>
    <w:p w14:paraId="32F08E7A" w14:textId="77777777" w:rsidR="00E235D2" w:rsidRDefault="00E235D2" w:rsidP="00E235D2">
      <w:pPr>
        <w:pStyle w:val="Code"/>
      </w:pPr>
      <w:r>
        <w:t xml:space="preserve">  &lt;xs:element name="RCSTargetIdentifierExtensions" type="RCSTargetIdentifierExtensions"&gt;&lt;/xs:element&gt;</w:t>
      </w:r>
    </w:p>
    <w:p w14:paraId="5196A534" w14:textId="77777777" w:rsidR="00E235D2" w:rsidRDefault="00E235D2" w:rsidP="00E235D2">
      <w:pPr>
        <w:pStyle w:val="Code"/>
      </w:pPr>
    </w:p>
    <w:p w14:paraId="1B4C8F4A" w14:textId="77777777" w:rsidR="00E235D2" w:rsidRDefault="00E235D2" w:rsidP="00E235D2">
      <w:pPr>
        <w:pStyle w:val="Code"/>
      </w:pPr>
      <w:r>
        <w:t xml:space="preserve">  &lt;xs:complexType name="RCSTargetIdentifierExtensions"&gt;</w:t>
      </w:r>
    </w:p>
    <w:p w14:paraId="6321C3BA" w14:textId="77777777" w:rsidR="00E235D2" w:rsidRDefault="00E235D2" w:rsidP="00E235D2">
      <w:pPr>
        <w:pStyle w:val="Code"/>
      </w:pPr>
      <w:r>
        <w:t xml:space="preserve">    &lt;xs:sequence&gt;</w:t>
      </w:r>
    </w:p>
    <w:p w14:paraId="215E991A" w14:textId="77777777" w:rsidR="00E235D2" w:rsidRDefault="00E235D2" w:rsidP="00E235D2">
      <w:pPr>
        <w:pStyle w:val="Code"/>
      </w:pPr>
      <w:r>
        <w:t xml:space="preserve">      &lt;xs:element name="RCSTargetIdentifier" type="RCSTargetIdentifier" minOccurs="1" maxOccurs="unbounded"&gt;&lt;/xs:element&gt;</w:t>
      </w:r>
    </w:p>
    <w:p w14:paraId="45244ED1" w14:textId="77777777" w:rsidR="00E235D2" w:rsidRDefault="00E235D2" w:rsidP="00E235D2">
      <w:pPr>
        <w:pStyle w:val="Code"/>
      </w:pPr>
      <w:r>
        <w:t xml:space="preserve">    &lt;/xs:sequence&gt;</w:t>
      </w:r>
    </w:p>
    <w:p w14:paraId="1CF06FA2" w14:textId="77777777" w:rsidR="00E235D2" w:rsidRDefault="00E235D2" w:rsidP="00E235D2">
      <w:pPr>
        <w:pStyle w:val="Code"/>
      </w:pPr>
      <w:r>
        <w:t xml:space="preserve">  &lt;/xs:complexType&gt;</w:t>
      </w:r>
    </w:p>
    <w:p w14:paraId="4EF76D2C" w14:textId="77777777" w:rsidR="00E235D2" w:rsidRDefault="00E235D2" w:rsidP="00E235D2">
      <w:pPr>
        <w:pStyle w:val="Code"/>
      </w:pPr>
    </w:p>
    <w:p w14:paraId="05240A3A" w14:textId="77777777" w:rsidR="00E235D2" w:rsidRDefault="00E235D2" w:rsidP="00E235D2">
      <w:pPr>
        <w:pStyle w:val="Code"/>
      </w:pPr>
      <w:r>
        <w:t xml:space="preserve">  &lt;xs:complexType name="RCSTargetIdentifier"&gt;</w:t>
      </w:r>
    </w:p>
    <w:p w14:paraId="52A9135C" w14:textId="77777777" w:rsidR="00E235D2" w:rsidRDefault="00E235D2" w:rsidP="00E235D2">
      <w:pPr>
        <w:pStyle w:val="Code"/>
      </w:pPr>
      <w:r>
        <w:t xml:space="preserve">    &lt;xs:choice&gt;</w:t>
      </w:r>
    </w:p>
    <w:p w14:paraId="3B58846B" w14:textId="77777777" w:rsidR="00E235D2" w:rsidRDefault="00E235D2" w:rsidP="00E235D2">
      <w:pPr>
        <w:pStyle w:val="Code"/>
      </w:pPr>
      <w:r>
        <w:t xml:space="preserve">      &lt;xs:element name="RCSContentURI" type="RCSContentURI"&gt;&lt;/xs:element&gt;</w:t>
      </w:r>
    </w:p>
    <w:p w14:paraId="4DDCC819" w14:textId="77777777" w:rsidR="00E235D2" w:rsidRDefault="00E235D2" w:rsidP="00E235D2">
      <w:pPr>
        <w:pStyle w:val="Code"/>
      </w:pPr>
      <w:r>
        <w:t xml:space="preserve">    &lt;/xs:choice&gt;</w:t>
      </w:r>
    </w:p>
    <w:p w14:paraId="29F54F02" w14:textId="77777777" w:rsidR="00E235D2" w:rsidRDefault="00E235D2" w:rsidP="00E235D2">
      <w:pPr>
        <w:pStyle w:val="Code"/>
      </w:pPr>
      <w:r>
        <w:t xml:space="preserve">  &lt;/xs:complexType&gt;</w:t>
      </w:r>
    </w:p>
    <w:p w14:paraId="42E4D718" w14:textId="77777777" w:rsidR="00E235D2" w:rsidRDefault="00E235D2" w:rsidP="00E235D2">
      <w:pPr>
        <w:pStyle w:val="Code"/>
      </w:pPr>
    </w:p>
    <w:p w14:paraId="601C859D" w14:textId="77777777" w:rsidR="00E235D2" w:rsidRDefault="00E235D2" w:rsidP="00E235D2">
      <w:pPr>
        <w:pStyle w:val="Code"/>
      </w:pPr>
      <w:r>
        <w:t xml:space="preserve">  &lt;xs:simpleType name="RCSContentURI"&gt;</w:t>
      </w:r>
    </w:p>
    <w:p w14:paraId="413EC654" w14:textId="77777777" w:rsidR="00E235D2" w:rsidRDefault="00E235D2" w:rsidP="00E235D2">
      <w:pPr>
        <w:pStyle w:val="Code"/>
      </w:pPr>
      <w:r>
        <w:t xml:space="preserve">    &lt;xs:restriction base="xs:anyURI"&gt;&lt;/xs:restriction&gt;</w:t>
      </w:r>
    </w:p>
    <w:p w14:paraId="204B6CBE" w14:textId="77777777" w:rsidR="00E235D2" w:rsidRDefault="00E235D2" w:rsidP="00E235D2">
      <w:pPr>
        <w:pStyle w:val="Code"/>
      </w:pPr>
      <w:r>
        <w:t xml:space="preserve">  &lt;/xs:simpleType&gt;</w:t>
      </w:r>
    </w:p>
    <w:p w14:paraId="089781E7" w14:textId="77777777" w:rsidR="00E235D2" w:rsidRDefault="00E235D2" w:rsidP="00E235D2">
      <w:pPr>
        <w:pStyle w:val="Code"/>
      </w:pPr>
    </w:p>
    <w:p w14:paraId="375F3C55" w14:textId="77777777" w:rsidR="00E235D2" w:rsidRDefault="00E235D2" w:rsidP="00E235D2">
      <w:pPr>
        <w:pStyle w:val="Code"/>
      </w:pPr>
      <w:r>
        <w:t>&lt;/xs:schema&gt;</w:t>
      </w:r>
    </w:p>
    <w:p w14:paraId="3991B3ED" w14:textId="14A7E87D" w:rsidR="004B095E" w:rsidRPr="00932BC4" w:rsidRDefault="004B095E" w:rsidP="003A5D01">
      <w:pPr>
        <w:pStyle w:val="Code"/>
      </w:pPr>
    </w:p>
    <w:p w14:paraId="17EA7A7F" w14:textId="77777777" w:rsidR="00C1575F" w:rsidRDefault="00C1575F">
      <w:pPr>
        <w:overflowPunct/>
        <w:autoSpaceDE/>
        <w:autoSpaceDN/>
        <w:adjustRightInd/>
        <w:spacing w:after="0"/>
        <w:textAlignment w:val="auto"/>
        <w:rPr>
          <w:rFonts w:ascii="Arial" w:hAnsi="Arial"/>
          <w:sz w:val="36"/>
        </w:rPr>
      </w:pPr>
      <w:r>
        <w:br w:type="page"/>
      </w:r>
    </w:p>
    <w:p w14:paraId="017F9918" w14:textId="7340CC4C" w:rsidR="00A00101" w:rsidRPr="00760004" w:rsidRDefault="00A00101" w:rsidP="00FF763E">
      <w:pPr>
        <w:pStyle w:val="Heading8"/>
      </w:pPr>
      <w:bookmarkStart w:id="544" w:name="_Toc90925122"/>
      <w:r w:rsidRPr="00760004">
        <w:t xml:space="preserve">Annex </w:t>
      </w:r>
      <w:r w:rsidR="00F10A04" w:rsidRPr="00760004">
        <w:t>D</w:t>
      </w:r>
      <w:r w:rsidRPr="00760004">
        <w:t xml:space="preserve"> (informative):</w:t>
      </w:r>
      <w:r w:rsidR="00C1575F">
        <w:br/>
      </w:r>
      <w:r w:rsidRPr="00760004">
        <w:t>Drafting Guidance</w:t>
      </w:r>
      <w:bookmarkEnd w:id="544"/>
    </w:p>
    <w:p w14:paraId="41566F2A" w14:textId="77777777" w:rsidR="00546061" w:rsidRPr="00760004" w:rsidRDefault="00546061" w:rsidP="00020C2C">
      <w:pPr>
        <w:pStyle w:val="Heading1"/>
      </w:pPr>
      <w:bookmarkStart w:id="545" w:name="_Toc90925123"/>
      <w:bookmarkStart w:id="546" w:name="historyclause"/>
      <w:r w:rsidRPr="00760004">
        <w:t>D.1</w:t>
      </w:r>
      <w:r w:rsidRPr="00760004">
        <w:tab/>
        <w:t>Introduction</w:t>
      </w:r>
      <w:bookmarkEnd w:id="545"/>
    </w:p>
    <w:p w14:paraId="35BDAF7B" w14:textId="13EF9601" w:rsidR="00546061" w:rsidRPr="00760004" w:rsidRDefault="00546061" w:rsidP="00546061">
      <w:r w:rsidRPr="00760004">
        <w:t>This annex provides drafting guidance for contributors wishing to propose changes to the present document.</w:t>
      </w:r>
    </w:p>
    <w:p w14:paraId="1D038126" w14:textId="77777777" w:rsidR="00453060" w:rsidRPr="00760004" w:rsidRDefault="00453060" w:rsidP="00453060"/>
    <w:p w14:paraId="4901CB30" w14:textId="77777777" w:rsidR="00546061" w:rsidRPr="00760004" w:rsidRDefault="00546061" w:rsidP="00020C2C">
      <w:pPr>
        <w:pStyle w:val="Heading1"/>
      </w:pPr>
      <w:bookmarkStart w:id="547" w:name="_Toc90925124"/>
      <w:r w:rsidRPr="00760004">
        <w:t>D.2</w:t>
      </w:r>
      <w:r w:rsidRPr="00760004">
        <w:tab/>
        <w:t>Drafting conventions</w:t>
      </w:r>
      <w:bookmarkEnd w:id="547"/>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548" w:name="_Toc90925125"/>
      <w:r w:rsidRPr="00760004">
        <w:t>D.3</w:t>
      </w:r>
      <w:r w:rsidRPr="00760004">
        <w:tab/>
        <w:t>Naming conventions</w:t>
      </w:r>
      <w:bookmarkEnd w:id="548"/>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549" w:name="_Toc90925126"/>
      <w:r w:rsidRPr="00760004">
        <w:t>D.4</w:t>
      </w:r>
      <w:r w:rsidRPr="00760004">
        <w:tab/>
        <w:t>ASN.1 Syntax conventions</w:t>
      </w:r>
      <w:bookmarkEnd w:id="549"/>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760004" w:rsidRDefault="00546061" w:rsidP="00020C2C">
      <w:pPr>
        <w:pStyle w:val="TF"/>
      </w:pPr>
      <w:r w:rsidRPr="00760004">
        <w:t>Figure 2 – Syntax convention example</w:t>
      </w:r>
    </w:p>
    <w:p w14:paraId="21B2B96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607EF716"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01D9E4F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550" w:name="_Toc90925127"/>
      <w:r w:rsidRPr="004D3578">
        <w:t xml:space="preserve">Annex </w:t>
      </w:r>
      <w:r>
        <w:t>E</w:t>
      </w:r>
      <w:r w:rsidRPr="004D3578">
        <w:t xml:space="preserve"> (normative):</w:t>
      </w:r>
      <w:r w:rsidR="002F6AEA">
        <w:br/>
      </w:r>
      <w:r>
        <w:t>XSD Schema for Identity Association</w:t>
      </w:r>
      <w:bookmarkEnd w:id="550"/>
    </w:p>
    <w:p w14:paraId="44A4119A" w14:textId="77777777" w:rsidR="00B308A6" w:rsidRDefault="00B308A6" w:rsidP="00B308A6">
      <w:pPr>
        <w:pStyle w:val="Code"/>
      </w:pPr>
      <w:r>
        <w:t>&lt;?xml version="1.0" encoding="utf-8"?&gt;</w:t>
      </w:r>
    </w:p>
    <w:p w14:paraId="65441ADB" w14:textId="77777777" w:rsidR="00B308A6" w:rsidRDefault="00B308A6" w:rsidP="00B308A6">
      <w:pPr>
        <w:pStyle w:val="Code"/>
      </w:pPr>
      <w:r>
        <w:t>&lt;xs:schema xmlns:xs="http://www.w3.org/2001/XMLSchema"</w:t>
      </w:r>
    </w:p>
    <w:p w14:paraId="00C74291" w14:textId="77777777" w:rsidR="00B308A6" w:rsidRDefault="00B308A6" w:rsidP="00B308A6">
      <w:pPr>
        <w:pStyle w:val="Code"/>
      </w:pPr>
      <w:r>
        <w:t xml:space="preserve">           xmlns="urn:3GPP:ns:li:3GPPIdentityExtensions:r17:v3"</w:t>
      </w:r>
    </w:p>
    <w:p w14:paraId="77516394" w14:textId="77777777" w:rsidR="00B308A6" w:rsidRDefault="00B308A6" w:rsidP="00B308A6">
      <w:pPr>
        <w:pStyle w:val="Code"/>
      </w:pPr>
      <w:r>
        <w:t xml:space="preserve">           xmlns:x1="http://uri.etsi.org/03221/X1/2017/10"</w:t>
      </w:r>
    </w:p>
    <w:p w14:paraId="086619BC" w14:textId="77777777" w:rsidR="00B308A6" w:rsidRDefault="00B308A6" w:rsidP="00B308A6">
      <w:pPr>
        <w:pStyle w:val="Code"/>
      </w:pPr>
      <w:r>
        <w:t xml:space="preserve">           xmlns:common="http://uri.etsi.org/03280/common/2017/07"</w:t>
      </w:r>
    </w:p>
    <w:p w14:paraId="4FF5EEC7" w14:textId="77777777" w:rsidR="00B308A6" w:rsidRDefault="00B308A6" w:rsidP="00B308A6">
      <w:pPr>
        <w:pStyle w:val="Code"/>
      </w:pPr>
      <w:r>
        <w:t xml:space="preserve">           targetNamespace="urn:3GPP:ns:li:3GPPIdentityExtensions:r17:v3"</w:t>
      </w:r>
    </w:p>
    <w:p w14:paraId="28D62BF3" w14:textId="77777777" w:rsidR="00B308A6" w:rsidRDefault="00B308A6" w:rsidP="00B308A6">
      <w:pPr>
        <w:pStyle w:val="Code"/>
      </w:pPr>
      <w:r>
        <w:t xml:space="preserve">           elementFormDefault="qualified"&gt;</w:t>
      </w:r>
    </w:p>
    <w:p w14:paraId="3B60D315" w14:textId="77777777" w:rsidR="00B308A6" w:rsidRDefault="00B308A6" w:rsidP="00B308A6">
      <w:pPr>
        <w:pStyle w:val="Code"/>
      </w:pPr>
    </w:p>
    <w:p w14:paraId="0C8EA340" w14:textId="77777777" w:rsidR="00B308A6" w:rsidRDefault="00B308A6" w:rsidP="00B308A6">
      <w:pPr>
        <w:pStyle w:val="Code"/>
      </w:pPr>
      <w:r>
        <w:t xml:space="preserve">  &lt;xs:import namespace="http://uri.etsi.org/03221/X1/2017/10"/&gt;</w:t>
      </w:r>
    </w:p>
    <w:p w14:paraId="571980D3" w14:textId="77777777" w:rsidR="00B308A6" w:rsidRDefault="00B308A6" w:rsidP="00B308A6">
      <w:pPr>
        <w:pStyle w:val="Code"/>
      </w:pPr>
      <w:r>
        <w:t xml:space="preserve">  &lt;xs:import namespace="http://uri.etsi.org/03280/common/2017/07"/&gt;</w:t>
      </w:r>
    </w:p>
    <w:p w14:paraId="08700FCC" w14:textId="77777777" w:rsidR="00B308A6" w:rsidRDefault="00B308A6" w:rsidP="00B308A6">
      <w:pPr>
        <w:pStyle w:val="Code"/>
      </w:pPr>
    </w:p>
    <w:p w14:paraId="4E1AC339" w14:textId="77777777" w:rsidR="00B308A6" w:rsidRDefault="00B308A6" w:rsidP="00B308A6">
      <w:pPr>
        <w:pStyle w:val="Code"/>
      </w:pPr>
      <w:r>
        <w:t xml:space="preserve">  &lt;xs:complexType name="IdentityAssociationRequest"&gt;</w:t>
      </w:r>
    </w:p>
    <w:p w14:paraId="73C051CC" w14:textId="77777777" w:rsidR="00B308A6" w:rsidRDefault="00B308A6" w:rsidP="00B308A6">
      <w:pPr>
        <w:pStyle w:val="Code"/>
      </w:pPr>
      <w:r>
        <w:t xml:space="preserve">    &lt;xs:complexContent&gt;</w:t>
      </w:r>
    </w:p>
    <w:p w14:paraId="340EF51F" w14:textId="77777777" w:rsidR="00B308A6" w:rsidRDefault="00B308A6" w:rsidP="00B308A6">
      <w:pPr>
        <w:pStyle w:val="Code"/>
      </w:pPr>
      <w:r>
        <w:t xml:space="preserve">      &lt;xs:extension base="x1:X1RequestMessage"&gt;</w:t>
      </w:r>
    </w:p>
    <w:p w14:paraId="3CDE8366" w14:textId="77777777" w:rsidR="00B308A6" w:rsidRDefault="00B308A6" w:rsidP="00B308A6">
      <w:pPr>
        <w:pStyle w:val="Code"/>
      </w:pPr>
      <w:r>
        <w:t xml:space="preserve">        &lt;xs:sequence&gt;</w:t>
      </w:r>
    </w:p>
    <w:p w14:paraId="3F63B16D" w14:textId="77777777" w:rsidR="00B308A6" w:rsidRDefault="00B308A6" w:rsidP="00B308A6">
      <w:pPr>
        <w:pStyle w:val="Code"/>
      </w:pPr>
      <w:r>
        <w:t xml:space="preserve">          &lt;xs:element name="RequestDetails" type="RequestDetails"/&gt;</w:t>
      </w:r>
    </w:p>
    <w:p w14:paraId="6E9A8679" w14:textId="77777777" w:rsidR="00B308A6" w:rsidRDefault="00B308A6" w:rsidP="00B308A6">
      <w:pPr>
        <w:pStyle w:val="Code"/>
      </w:pPr>
      <w:r>
        <w:t xml:space="preserve">        &lt;/xs:sequence&gt;</w:t>
      </w:r>
    </w:p>
    <w:p w14:paraId="3925D508" w14:textId="77777777" w:rsidR="00B308A6" w:rsidRDefault="00B308A6" w:rsidP="00B308A6">
      <w:pPr>
        <w:pStyle w:val="Code"/>
      </w:pPr>
      <w:r>
        <w:t xml:space="preserve">      &lt;/xs:extension&gt;</w:t>
      </w:r>
    </w:p>
    <w:p w14:paraId="7B6A5E28" w14:textId="77777777" w:rsidR="00B308A6" w:rsidRDefault="00B308A6" w:rsidP="00B308A6">
      <w:pPr>
        <w:pStyle w:val="Code"/>
      </w:pPr>
      <w:r>
        <w:t xml:space="preserve">    &lt;/xs:complexContent&gt;</w:t>
      </w:r>
    </w:p>
    <w:p w14:paraId="3AAB24F6" w14:textId="77777777" w:rsidR="00B308A6" w:rsidRDefault="00B308A6" w:rsidP="00B308A6">
      <w:pPr>
        <w:pStyle w:val="Code"/>
      </w:pPr>
      <w:r>
        <w:t xml:space="preserve">  &lt;/xs:complexType&gt;</w:t>
      </w:r>
    </w:p>
    <w:p w14:paraId="52B5B1BB" w14:textId="77777777" w:rsidR="00B308A6" w:rsidRDefault="00B308A6" w:rsidP="00B308A6">
      <w:pPr>
        <w:pStyle w:val="Code"/>
      </w:pPr>
    </w:p>
    <w:p w14:paraId="1F702DE6" w14:textId="77777777" w:rsidR="00B308A6" w:rsidRDefault="00B308A6" w:rsidP="00B308A6">
      <w:pPr>
        <w:pStyle w:val="Code"/>
      </w:pPr>
      <w:r>
        <w:t xml:space="preserve">  &lt;xs:complexType name="RequestDetails"&gt;</w:t>
      </w:r>
    </w:p>
    <w:p w14:paraId="2D9D97AA" w14:textId="77777777" w:rsidR="00B308A6" w:rsidRDefault="00B308A6" w:rsidP="00B308A6">
      <w:pPr>
        <w:pStyle w:val="Code"/>
      </w:pPr>
      <w:r>
        <w:t xml:space="preserve">    &lt;xs:sequence&gt;</w:t>
      </w:r>
    </w:p>
    <w:p w14:paraId="11D016B3" w14:textId="77777777" w:rsidR="00B308A6" w:rsidRDefault="00B308A6" w:rsidP="00B308A6">
      <w:pPr>
        <w:pStyle w:val="Code"/>
      </w:pPr>
      <w:r>
        <w:t xml:space="preserve">      &lt;xs:element name="Type" type="DictionaryEntry"/&gt;</w:t>
      </w:r>
    </w:p>
    <w:p w14:paraId="77037E81" w14:textId="77777777" w:rsidR="00B308A6" w:rsidRDefault="00B308A6" w:rsidP="00B308A6">
      <w:pPr>
        <w:pStyle w:val="Code"/>
      </w:pPr>
      <w:r>
        <w:t xml:space="preserve">      &lt;xs:element name="ObservedTime" type="common:QualifiedDateTime"/&gt;</w:t>
      </w:r>
    </w:p>
    <w:p w14:paraId="5C1924E1" w14:textId="77777777" w:rsidR="00B308A6" w:rsidRDefault="00B308A6" w:rsidP="00B308A6">
      <w:pPr>
        <w:pStyle w:val="Code"/>
      </w:pPr>
      <w:r>
        <w:t xml:space="preserve">      &lt;xs:element name="RequestValues" type="RequestValues"/&gt;</w:t>
      </w:r>
    </w:p>
    <w:p w14:paraId="4BA8BC0E" w14:textId="77777777" w:rsidR="00B308A6" w:rsidRDefault="00B308A6" w:rsidP="00B308A6">
      <w:pPr>
        <w:pStyle w:val="Code"/>
      </w:pPr>
      <w:r>
        <w:t xml:space="preserve">    &lt;/xs:sequence&gt;</w:t>
      </w:r>
    </w:p>
    <w:p w14:paraId="234349A4" w14:textId="77777777" w:rsidR="00B308A6" w:rsidRDefault="00B308A6" w:rsidP="00B308A6">
      <w:pPr>
        <w:pStyle w:val="Code"/>
      </w:pPr>
      <w:r>
        <w:t xml:space="preserve">  &lt;/xs:complexType&gt;</w:t>
      </w:r>
    </w:p>
    <w:p w14:paraId="676CE946" w14:textId="77777777" w:rsidR="00B308A6" w:rsidRDefault="00B308A6" w:rsidP="00B308A6">
      <w:pPr>
        <w:pStyle w:val="Code"/>
      </w:pPr>
    </w:p>
    <w:p w14:paraId="583E1452" w14:textId="77777777" w:rsidR="00B308A6" w:rsidRDefault="00B308A6" w:rsidP="00B308A6">
      <w:pPr>
        <w:pStyle w:val="Code"/>
      </w:pPr>
      <w:r>
        <w:t xml:space="preserve">  &lt;xs:complexType name="RequestValues"&gt;</w:t>
      </w:r>
    </w:p>
    <w:p w14:paraId="609E6B39" w14:textId="77777777" w:rsidR="00B308A6" w:rsidRDefault="00B308A6" w:rsidP="00B308A6">
      <w:pPr>
        <w:pStyle w:val="Code"/>
      </w:pPr>
      <w:r>
        <w:t xml:space="preserve">    &lt;xs:sequence&gt;</w:t>
      </w:r>
    </w:p>
    <w:p w14:paraId="388456F4" w14:textId="77777777" w:rsidR="00B308A6" w:rsidRDefault="00B308A6" w:rsidP="00B308A6">
      <w:pPr>
        <w:pStyle w:val="Code"/>
      </w:pPr>
      <w:r>
        <w:t xml:space="preserve">      &lt;xs:element name="RequestValue" type="RequestValue" maxOccurs="unbounded"/&gt;</w:t>
      </w:r>
    </w:p>
    <w:p w14:paraId="4808A209" w14:textId="77777777" w:rsidR="00B308A6" w:rsidRDefault="00B308A6" w:rsidP="00B308A6">
      <w:pPr>
        <w:pStyle w:val="Code"/>
      </w:pPr>
      <w:r>
        <w:t xml:space="preserve">    &lt;/xs:sequence&gt;</w:t>
      </w:r>
    </w:p>
    <w:p w14:paraId="0E3D137B" w14:textId="77777777" w:rsidR="00B308A6" w:rsidRDefault="00B308A6" w:rsidP="00B308A6">
      <w:pPr>
        <w:pStyle w:val="Code"/>
      </w:pPr>
      <w:r>
        <w:t xml:space="preserve">  &lt;/xs:complexType&gt;</w:t>
      </w:r>
    </w:p>
    <w:p w14:paraId="582111DA" w14:textId="77777777" w:rsidR="00B308A6" w:rsidRDefault="00B308A6" w:rsidP="00B308A6">
      <w:pPr>
        <w:pStyle w:val="Code"/>
      </w:pPr>
    </w:p>
    <w:p w14:paraId="07B6AC91" w14:textId="77777777" w:rsidR="00B308A6" w:rsidRDefault="00B308A6" w:rsidP="00B308A6">
      <w:pPr>
        <w:pStyle w:val="Code"/>
      </w:pPr>
      <w:r>
        <w:t xml:space="preserve">  &lt;xs:complexType name="RequestValue"&gt;</w:t>
      </w:r>
    </w:p>
    <w:p w14:paraId="0606FE63" w14:textId="77777777" w:rsidR="00B308A6" w:rsidRDefault="00B308A6" w:rsidP="00B308A6">
      <w:pPr>
        <w:pStyle w:val="Code"/>
      </w:pPr>
      <w:r>
        <w:t xml:space="preserve">    &lt;xs:sequence&gt;</w:t>
      </w:r>
    </w:p>
    <w:p w14:paraId="5559C8EC" w14:textId="77777777" w:rsidR="00B308A6" w:rsidRDefault="00B308A6" w:rsidP="00B308A6">
      <w:pPr>
        <w:pStyle w:val="Code"/>
      </w:pPr>
      <w:r>
        <w:t xml:space="preserve">      &lt;xs:element name="FormatType" type="FormatType"/&gt;</w:t>
      </w:r>
    </w:p>
    <w:p w14:paraId="707DDEF9" w14:textId="77777777" w:rsidR="00B308A6" w:rsidRDefault="00B308A6" w:rsidP="00B308A6">
      <w:pPr>
        <w:pStyle w:val="Code"/>
      </w:pPr>
      <w:r>
        <w:t xml:space="preserve">      &lt;xs:element name="Value" type="common:LongString"/&gt;</w:t>
      </w:r>
    </w:p>
    <w:p w14:paraId="27DFDD1C" w14:textId="77777777" w:rsidR="00B308A6" w:rsidRDefault="00B308A6" w:rsidP="00B308A6">
      <w:pPr>
        <w:pStyle w:val="Code"/>
      </w:pPr>
      <w:r>
        <w:t xml:space="preserve">    &lt;/xs:sequence&gt;</w:t>
      </w:r>
    </w:p>
    <w:p w14:paraId="52324F51" w14:textId="77777777" w:rsidR="00B308A6" w:rsidRDefault="00B308A6" w:rsidP="00B308A6">
      <w:pPr>
        <w:pStyle w:val="Code"/>
      </w:pPr>
      <w:r>
        <w:t xml:space="preserve">  &lt;/xs:complexType&gt;</w:t>
      </w:r>
    </w:p>
    <w:p w14:paraId="6F19AF97" w14:textId="77777777" w:rsidR="00B308A6" w:rsidRDefault="00B308A6" w:rsidP="00B308A6">
      <w:pPr>
        <w:pStyle w:val="Code"/>
      </w:pPr>
    </w:p>
    <w:p w14:paraId="4772138A" w14:textId="77777777" w:rsidR="00B308A6" w:rsidRDefault="00B308A6" w:rsidP="00B308A6">
      <w:pPr>
        <w:pStyle w:val="Code"/>
      </w:pPr>
      <w:r>
        <w:t xml:space="preserve">  &lt;xs:complexType name="FormatType"&gt;</w:t>
      </w:r>
    </w:p>
    <w:p w14:paraId="7E646D52" w14:textId="77777777" w:rsidR="00B308A6" w:rsidRDefault="00B308A6" w:rsidP="00B308A6">
      <w:pPr>
        <w:pStyle w:val="Code"/>
      </w:pPr>
      <w:r>
        <w:t xml:space="preserve">    &lt;xs:sequence&gt;</w:t>
      </w:r>
    </w:p>
    <w:p w14:paraId="6DC2DAF9" w14:textId="77777777" w:rsidR="00B308A6" w:rsidRDefault="00B308A6" w:rsidP="00B308A6">
      <w:pPr>
        <w:pStyle w:val="Code"/>
      </w:pPr>
      <w:r>
        <w:t xml:space="preserve">      &lt;xs:element name="FormatOwner" type="common:ShortString"/&gt;</w:t>
      </w:r>
    </w:p>
    <w:p w14:paraId="675769C8" w14:textId="77777777" w:rsidR="00B308A6" w:rsidRDefault="00B308A6" w:rsidP="00B308A6">
      <w:pPr>
        <w:pStyle w:val="Code"/>
      </w:pPr>
      <w:r>
        <w:t xml:space="preserve">      &lt;xs:element name="FormatName" type="common:ShortString"/&gt;</w:t>
      </w:r>
    </w:p>
    <w:p w14:paraId="1F820A14" w14:textId="77777777" w:rsidR="00B308A6" w:rsidRDefault="00B308A6" w:rsidP="00B308A6">
      <w:pPr>
        <w:pStyle w:val="Code"/>
      </w:pPr>
      <w:r>
        <w:t xml:space="preserve">    &lt;/xs:sequence&gt;</w:t>
      </w:r>
    </w:p>
    <w:p w14:paraId="5AC974BC" w14:textId="77777777" w:rsidR="00B308A6" w:rsidRDefault="00B308A6" w:rsidP="00B308A6">
      <w:pPr>
        <w:pStyle w:val="Code"/>
      </w:pPr>
      <w:r>
        <w:t xml:space="preserve">  &lt;/xs:complexType&gt;</w:t>
      </w:r>
    </w:p>
    <w:p w14:paraId="7D903778" w14:textId="77777777" w:rsidR="00B308A6" w:rsidRDefault="00B308A6" w:rsidP="00B308A6">
      <w:pPr>
        <w:pStyle w:val="Code"/>
      </w:pPr>
    </w:p>
    <w:p w14:paraId="20ACFB5E" w14:textId="77777777" w:rsidR="00B308A6" w:rsidRDefault="00B308A6" w:rsidP="00B308A6">
      <w:pPr>
        <w:pStyle w:val="Code"/>
      </w:pPr>
      <w:r>
        <w:t xml:space="preserve">  &lt;xs:complexType name="DictionaryEntry"&gt;</w:t>
      </w:r>
    </w:p>
    <w:p w14:paraId="273419E5" w14:textId="77777777" w:rsidR="00B308A6" w:rsidRDefault="00B308A6" w:rsidP="00B308A6">
      <w:pPr>
        <w:pStyle w:val="Code"/>
      </w:pPr>
      <w:r>
        <w:t xml:space="preserve">    &lt;xs:sequence&gt;</w:t>
      </w:r>
    </w:p>
    <w:p w14:paraId="14D22A61" w14:textId="77777777" w:rsidR="00B308A6" w:rsidRDefault="00B308A6" w:rsidP="00B308A6">
      <w:pPr>
        <w:pStyle w:val="Code"/>
      </w:pPr>
      <w:r>
        <w:t xml:space="preserve">      &lt;xs:element name="Owner" type="common:ShortString"/&gt;</w:t>
      </w:r>
    </w:p>
    <w:p w14:paraId="5DB089F4" w14:textId="77777777" w:rsidR="00B308A6" w:rsidRDefault="00B308A6" w:rsidP="00B308A6">
      <w:pPr>
        <w:pStyle w:val="Code"/>
      </w:pPr>
      <w:r>
        <w:t xml:space="preserve">      &lt;xs:element name="Name" type="common:ShortString"/&gt;</w:t>
      </w:r>
    </w:p>
    <w:p w14:paraId="58A930C1" w14:textId="77777777" w:rsidR="00B308A6" w:rsidRDefault="00B308A6" w:rsidP="00B308A6">
      <w:pPr>
        <w:pStyle w:val="Code"/>
      </w:pPr>
      <w:r>
        <w:t xml:space="preserve">      &lt;xs:element name="Value" type="common:ShortString"/&gt;</w:t>
      </w:r>
    </w:p>
    <w:p w14:paraId="6DC03128" w14:textId="77777777" w:rsidR="00B308A6" w:rsidRDefault="00B308A6" w:rsidP="00B308A6">
      <w:pPr>
        <w:pStyle w:val="Code"/>
      </w:pPr>
      <w:r>
        <w:t xml:space="preserve">    &lt;/xs:sequence&gt;</w:t>
      </w:r>
    </w:p>
    <w:p w14:paraId="012AAB98" w14:textId="77777777" w:rsidR="00B308A6" w:rsidRDefault="00B308A6" w:rsidP="00B308A6">
      <w:pPr>
        <w:pStyle w:val="Code"/>
      </w:pPr>
      <w:r>
        <w:t xml:space="preserve">  &lt;/xs:complexType&gt;</w:t>
      </w:r>
    </w:p>
    <w:p w14:paraId="5D059499" w14:textId="77777777" w:rsidR="00B308A6" w:rsidRDefault="00B308A6" w:rsidP="00B308A6">
      <w:pPr>
        <w:pStyle w:val="Code"/>
      </w:pPr>
    </w:p>
    <w:p w14:paraId="3A229C22" w14:textId="77777777" w:rsidR="00B308A6" w:rsidRDefault="00B308A6" w:rsidP="00B308A6">
      <w:pPr>
        <w:pStyle w:val="Code"/>
      </w:pPr>
      <w:r>
        <w:t xml:space="preserve">  &lt;xs:complexType name="IdentityAssociationResponse"&gt;</w:t>
      </w:r>
    </w:p>
    <w:p w14:paraId="5CCC8E87" w14:textId="77777777" w:rsidR="00B308A6" w:rsidRDefault="00B308A6" w:rsidP="00B308A6">
      <w:pPr>
        <w:pStyle w:val="Code"/>
      </w:pPr>
      <w:r>
        <w:t xml:space="preserve">    &lt;xs:complexContent&gt;</w:t>
      </w:r>
    </w:p>
    <w:p w14:paraId="2E84CA81" w14:textId="77777777" w:rsidR="00B308A6" w:rsidRDefault="00B308A6" w:rsidP="00B308A6">
      <w:pPr>
        <w:pStyle w:val="Code"/>
      </w:pPr>
      <w:r>
        <w:t xml:space="preserve">      &lt;xs:extension base="x1:X1ResponseMessage"&gt;</w:t>
      </w:r>
    </w:p>
    <w:p w14:paraId="37597B33" w14:textId="77777777" w:rsidR="00B308A6" w:rsidRDefault="00B308A6" w:rsidP="00B308A6">
      <w:pPr>
        <w:pStyle w:val="Code"/>
      </w:pPr>
      <w:r>
        <w:t xml:space="preserve">        &lt;xs:sequence&gt;</w:t>
      </w:r>
    </w:p>
    <w:p w14:paraId="7ED8202D" w14:textId="77777777" w:rsidR="00B308A6" w:rsidRDefault="00B308A6" w:rsidP="00B308A6">
      <w:pPr>
        <w:pStyle w:val="Code"/>
      </w:pPr>
      <w:r>
        <w:t xml:space="preserve">          &lt;xs:element name="ResponseDetails" type="IdentityResponseDetails"/&gt;</w:t>
      </w:r>
    </w:p>
    <w:p w14:paraId="44575795" w14:textId="77777777" w:rsidR="00B308A6" w:rsidRDefault="00B308A6" w:rsidP="00B308A6">
      <w:pPr>
        <w:pStyle w:val="Code"/>
      </w:pPr>
      <w:r>
        <w:t xml:space="preserve">        &lt;/xs:sequence&gt;</w:t>
      </w:r>
    </w:p>
    <w:p w14:paraId="65C7C512" w14:textId="77777777" w:rsidR="00B308A6" w:rsidRDefault="00B308A6" w:rsidP="00B308A6">
      <w:pPr>
        <w:pStyle w:val="Code"/>
      </w:pPr>
      <w:r>
        <w:t xml:space="preserve">      &lt;/xs:extension&gt;</w:t>
      </w:r>
    </w:p>
    <w:p w14:paraId="3BE02A7E" w14:textId="77777777" w:rsidR="00B308A6" w:rsidRDefault="00B308A6" w:rsidP="00B308A6">
      <w:pPr>
        <w:pStyle w:val="Code"/>
      </w:pPr>
      <w:r>
        <w:t xml:space="preserve">    &lt;/xs:complexContent&gt;</w:t>
      </w:r>
    </w:p>
    <w:p w14:paraId="21CAED48" w14:textId="77777777" w:rsidR="00B308A6" w:rsidRDefault="00B308A6" w:rsidP="00B308A6">
      <w:pPr>
        <w:pStyle w:val="Code"/>
      </w:pPr>
      <w:r>
        <w:t xml:space="preserve">  &lt;/xs:complexType&gt;</w:t>
      </w:r>
    </w:p>
    <w:p w14:paraId="00FD9DE7" w14:textId="77777777" w:rsidR="00B308A6" w:rsidRDefault="00B308A6" w:rsidP="00B308A6">
      <w:pPr>
        <w:pStyle w:val="Code"/>
      </w:pPr>
    </w:p>
    <w:p w14:paraId="1C9F69FB" w14:textId="77777777" w:rsidR="00B308A6" w:rsidRDefault="00B308A6" w:rsidP="00B308A6">
      <w:pPr>
        <w:pStyle w:val="Code"/>
      </w:pPr>
      <w:r>
        <w:t>&lt;xs:element name="LIHIQRResponse" type="IdentityResponseDetails"/&gt;</w:t>
      </w:r>
    </w:p>
    <w:p w14:paraId="2AB18B77" w14:textId="77777777" w:rsidR="00B308A6" w:rsidRDefault="00B308A6" w:rsidP="00B308A6">
      <w:pPr>
        <w:pStyle w:val="Code"/>
      </w:pPr>
    </w:p>
    <w:p w14:paraId="78402BEE" w14:textId="77777777" w:rsidR="00B308A6" w:rsidRDefault="00B308A6" w:rsidP="00B308A6">
      <w:pPr>
        <w:pStyle w:val="Code"/>
      </w:pPr>
      <w:r>
        <w:t>&lt;xs:complexType name="IdentityResponseDetails"&gt;</w:t>
      </w:r>
    </w:p>
    <w:p w14:paraId="50E24DE5" w14:textId="77777777" w:rsidR="00B308A6" w:rsidRDefault="00B308A6" w:rsidP="00B308A6">
      <w:pPr>
        <w:pStyle w:val="Code"/>
      </w:pPr>
      <w:r>
        <w:t xml:space="preserve">    &lt;xs:sequence&gt;</w:t>
      </w:r>
    </w:p>
    <w:p w14:paraId="14D3392A" w14:textId="77777777" w:rsidR="00B308A6" w:rsidRDefault="00B308A6" w:rsidP="00B308A6">
      <w:pPr>
        <w:pStyle w:val="Code"/>
      </w:pPr>
      <w:r>
        <w:t xml:space="preserve">      &lt;xs:element name="Associations" type="IdentityAssociationRecords"/&gt;</w:t>
      </w:r>
    </w:p>
    <w:p w14:paraId="0644B41D" w14:textId="77777777" w:rsidR="00B308A6" w:rsidRDefault="00B308A6" w:rsidP="00B308A6">
      <w:pPr>
        <w:pStyle w:val="Code"/>
      </w:pPr>
      <w:r>
        <w:t xml:space="preserve">    &lt;/xs:sequence&gt;</w:t>
      </w:r>
    </w:p>
    <w:p w14:paraId="14BE6453" w14:textId="77777777" w:rsidR="00B308A6" w:rsidRDefault="00B308A6" w:rsidP="00B308A6">
      <w:pPr>
        <w:pStyle w:val="Code"/>
      </w:pPr>
      <w:r>
        <w:t xml:space="preserve">  &lt;/xs:complexType&gt;</w:t>
      </w:r>
    </w:p>
    <w:p w14:paraId="671B88EF" w14:textId="77777777" w:rsidR="00B308A6" w:rsidRDefault="00B308A6" w:rsidP="00B308A6">
      <w:pPr>
        <w:pStyle w:val="Code"/>
      </w:pPr>
    </w:p>
    <w:p w14:paraId="26612F4A" w14:textId="77777777" w:rsidR="00B308A6" w:rsidRDefault="00B308A6" w:rsidP="00B308A6">
      <w:pPr>
        <w:pStyle w:val="Code"/>
      </w:pPr>
      <w:r>
        <w:t xml:space="preserve">  &lt;xs:complexType name="IdentityAssociationRecords"&gt;</w:t>
      </w:r>
    </w:p>
    <w:p w14:paraId="795FE406" w14:textId="77777777" w:rsidR="00B308A6" w:rsidRDefault="00B308A6" w:rsidP="00B308A6">
      <w:pPr>
        <w:pStyle w:val="Code"/>
      </w:pPr>
      <w:r>
        <w:t xml:space="preserve">    &lt;xs:sequence&gt;</w:t>
      </w:r>
    </w:p>
    <w:p w14:paraId="6EBBB895" w14:textId="77777777" w:rsidR="00B308A6" w:rsidRDefault="00B308A6" w:rsidP="00B308A6">
      <w:pPr>
        <w:pStyle w:val="Code"/>
      </w:pPr>
      <w:r>
        <w:t xml:space="preserve">      &lt;xs:element name="IdentityAssociationRecord" type="IdentityAssociationRecord" minOccurs="0" maxOccurs="unbounded"/&gt;</w:t>
      </w:r>
    </w:p>
    <w:p w14:paraId="32A51674" w14:textId="77777777" w:rsidR="00B308A6" w:rsidRDefault="00B308A6" w:rsidP="00B308A6">
      <w:pPr>
        <w:pStyle w:val="Code"/>
      </w:pPr>
      <w:r>
        <w:t xml:space="preserve">    &lt;/xs:sequence&gt;</w:t>
      </w:r>
    </w:p>
    <w:p w14:paraId="025B3065" w14:textId="77777777" w:rsidR="00B308A6" w:rsidRDefault="00B308A6" w:rsidP="00B308A6">
      <w:pPr>
        <w:pStyle w:val="Code"/>
      </w:pPr>
      <w:r>
        <w:t xml:space="preserve">  &lt;/xs:complexType&gt;</w:t>
      </w:r>
    </w:p>
    <w:p w14:paraId="7F5C3468" w14:textId="77777777" w:rsidR="00B308A6" w:rsidRDefault="00B308A6" w:rsidP="00B308A6">
      <w:pPr>
        <w:pStyle w:val="Code"/>
      </w:pPr>
    </w:p>
    <w:p w14:paraId="0F536FF3" w14:textId="77777777" w:rsidR="00B308A6" w:rsidRDefault="00B308A6" w:rsidP="00B308A6">
      <w:pPr>
        <w:pStyle w:val="Code"/>
      </w:pPr>
      <w:r>
        <w:t xml:space="preserve">  &lt;xs:complexType name="IdentityAssociationRecord"&gt;</w:t>
      </w:r>
    </w:p>
    <w:p w14:paraId="0EFA728E" w14:textId="77777777" w:rsidR="00B308A6" w:rsidRDefault="00B308A6" w:rsidP="00B308A6">
      <w:pPr>
        <w:pStyle w:val="Code"/>
      </w:pPr>
      <w:r>
        <w:t xml:space="preserve">    &lt;xs:sequence&gt;</w:t>
      </w:r>
    </w:p>
    <w:p w14:paraId="39096AAF" w14:textId="77777777" w:rsidR="00B308A6" w:rsidRDefault="00B308A6" w:rsidP="00B308A6">
      <w:pPr>
        <w:pStyle w:val="Code"/>
      </w:pPr>
      <w:r>
        <w:t xml:space="preserve">      &lt;xs:element name="SUPI" type="SUPI"/&gt;</w:t>
      </w:r>
    </w:p>
    <w:p w14:paraId="394E7EC9" w14:textId="77777777" w:rsidR="00B308A6" w:rsidRDefault="00B308A6" w:rsidP="00B308A6">
      <w:pPr>
        <w:pStyle w:val="Code"/>
      </w:pPr>
      <w:r>
        <w:t xml:space="preserve">      &lt;xs:element name="SUCI" type="SUCI" minOccurs="0"/&gt;</w:t>
      </w:r>
    </w:p>
    <w:p w14:paraId="1362BC3D" w14:textId="77777777" w:rsidR="00B308A6" w:rsidRDefault="00B308A6" w:rsidP="00B308A6">
      <w:pPr>
        <w:pStyle w:val="Code"/>
      </w:pPr>
      <w:r>
        <w:t xml:space="preserve">      &lt;xs:element name="FiveGGUTI" type="FiveGGUTI"/&gt;</w:t>
      </w:r>
    </w:p>
    <w:p w14:paraId="4DDC341F" w14:textId="77777777" w:rsidR="00B308A6" w:rsidRDefault="00B308A6" w:rsidP="00B308A6">
      <w:pPr>
        <w:pStyle w:val="Code"/>
      </w:pPr>
      <w:r>
        <w:t xml:space="preserve">      &lt;xs:element name="PEI" type="PEI" minOccurs="0"/&gt;</w:t>
      </w:r>
    </w:p>
    <w:p w14:paraId="13C85970" w14:textId="77777777" w:rsidR="00B308A6" w:rsidRDefault="00B308A6" w:rsidP="00B308A6">
      <w:pPr>
        <w:pStyle w:val="Code"/>
      </w:pPr>
      <w:r>
        <w:t xml:space="preserve">      &lt;xs:element name="AssociationStartTime" type="common:QualifiedMicrosecondDateTime"/&gt;</w:t>
      </w:r>
    </w:p>
    <w:p w14:paraId="081BDECE" w14:textId="77777777" w:rsidR="00B308A6" w:rsidRDefault="00B308A6" w:rsidP="00B308A6">
      <w:pPr>
        <w:pStyle w:val="Code"/>
      </w:pPr>
      <w:r>
        <w:t xml:space="preserve">      &lt;xs:element name="AssociationEndTime" type="common:QualifiedMicrosecondDateTime" minOccurs="0"/&gt;</w:t>
      </w:r>
    </w:p>
    <w:p w14:paraId="303F3265" w14:textId="77777777" w:rsidR="00B308A6" w:rsidRDefault="00B308A6" w:rsidP="00B308A6">
      <w:pPr>
        <w:pStyle w:val="Code"/>
      </w:pPr>
      <w:r>
        <w:t xml:space="preserve">      &lt;xs:element name="FiveGSTAIList" type="FiveGSTAIList" minOccurs="0"/&gt;</w:t>
      </w:r>
    </w:p>
    <w:p w14:paraId="037D10F5" w14:textId="77777777" w:rsidR="00B308A6" w:rsidRDefault="00B308A6" w:rsidP="00B308A6">
      <w:pPr>
        <w:pStyle w:val="Code"/>
      </w:pPr>
      <w:r>
        <w:t xml:space="preserve">      &lt;xs:element name="GPSI" type="GPSI" minOccurs="0"/&gt;</w:t>
      </w:r>
    </w:p>
    <w:p w14:paraId="70002652" w14:textId="77777777" w:rsidR="00B308A6" w:rsidRDefault="00B308A6" w:rsidP="00B308A6">
      <w:pPr>
        <w:pStyle w:val="Code"/>
      </w:pPr>
      <w:r>
        <w:t xml:space="preserve">    &lt;/xs:sequence&gt;</w:t>
      </w:r>
    </w:p>
    <w:p w14:paraId="50CB1525" w14:textId="77777777" w:rsidR="00B308A6" w:rsidRDefault="00B308A6" w:rsidP="00B308A6">
      <w:pPr>
        <w:pStyle w:val="Code"/>
      </w:pPr>
      <w:r>
        <w:t xml:space="preserve">  &lt;/xs:complexType&gt;</w:t>
      </w:r>
    </w:p>
    <w:p w14:paraId="19F701F0" w14:textId="77777777" w:rsidR="00B308A6" w:rsidRDefault="00B308A6" w:rsidP="00B308A6">
      <w:pPr>
        <w:pStyle w:val="Code"/>
      </w:pPr>
    </w:p>
    <w:p w14:paraId="34121154" w14:textId="77777777" w:rsidR="00B308A6" w:rsidRDefault="00B308A6" w:rsidP="00B308A6">
      <w:pPr>
        <w:pStyle w:val="Code"/>
      </w:pPr>
      <w:r>
        <w:t xml:space="preserve">  &lt;xs:complexType name="SUPI"&gt;</w:t>
      </w:r>
    </w:p>
    <w:p w14:paraId="342FA5BF" w14:textId="77777777" w:rsidR="00B308A6" w:rsidRDefault="00B308A6" w:rsidP="00B308A6">
      <w:pPr>
        <w:pStyle w:val="Code"/>
      </w:pPr>
      <w:r>
        <w:t xml:space="preserve">    &lt;xs:choice&gt;</w:t>
      </w:r>
    </w:p>
    <w:p w14:paraId="22F66F3F" w14:textId="77777777" w:rsidR="00B308A6" w:rsidRDefault="00B308A6" w:rsidP="00B308A6">
      <w:pPr>
        <w:pStyle w:val="Code"/>
      </w:pPr>
      <w:r>
        <w:t xml:space="preserve">      &lt;xs:element name="SUPIIMSI" type="common:SUPIIMSI"/&gt;</w:t>
      </w:r>
    </w:p>
    <w:p w14:paraId="63169C13" w14:textId="77777777" w:rsidR="00B308A6" w:rsidRDefault="00B308A6" w:rsidP="00B308A6">
      <w:pPr>
        <w:pStyle w:val="Code"/>
      </w:pPr>
      <w:r>
        <w:t xml:space="preserve">      &lt;xs:element name="SUPINAI" type="common:SUPINAI"/&gt;</w:t>
      </w:r>
    </w:p>
    <w:p w14:paraId="756E7D16" w14:textId="77777777" w:rsidR="00B308A6" w:rsidRDefault="00B308A6" w:rsidP="00B308A6">
      <w:pPr>
        <w:pStyle w:val="Code"/>
      </w:pPr>
      <w:r>
        <w:t xml:space="preserve">    &lt;/xs:choice&gt;</w:t>
      </w:r>
    </w:p>
    <w:p w14:paraId="2AC19C52" w14:textId="77777777" w:rsidR="00B308A6" w:rsidRDefault="00B308A6" w:rsidP="00B308A6">
      <w:pPr>
        <w:pStyle w:val="Code"/>
      </w:pPr>
      <w:r>
        <w:t xml:space="preserve">  &lt;/xs:complexType&gt;</w:t>
      </w:r>
    </w:p>
    <w:p w14:paraId="6096BBD8" w14:textId="77777777" w:rsidR="00B308A6" w:rsidRDefault="00B308A6" w:rsidP="00B308A6">
      <w:pPr>
        <w:pStyle w:val="Code"/>
      </w:pPr>
    </w:p>
    <w:p w14:paraId="11B1474E" w14:textId="77777777" w:rsidR="00B308A6" w:rsidRDefault="00B308A6" w:rsidP="00B308A6">
      <w:pPr>
        <w:pStyle w:val="Code"/>
      </w:pPr>
      <w:r>
        <w:t xml:space="preserve">  &lt;xs:simpleType name="SUCI"&gt;</w:t>
      </w:r>
    </w:p>
    <w:p w14:paraId="59093C26" w14:textId="77777777" w:rsidR="00B308A6" w:rsidRDefault="00B308A6" w:rsidP="00B308A6">
      <w:pPr>
        <w:pStyle w:val="Code"/>
      </w:pPr>
      <w:r>
        <w:t xml:space="preserve">    &lt;xs:restriction base="xs:string"/&gt;</w:t>
      </w:r>
    </w:p>
    <w:p w14:paraId="52555C37" w14:textId="77777777" w:rsidR="00B308A6" w:rsidRDefault="00B308A6" w:rsidP="00B308A6">
      <w:pPr>
        <w:pStyle w:val="Code"/>
      </w:pPr>
      <w:r>
        <w:t xml:space="preserve">  &lt;/xs:simpleType&gt;</w:t>
      </w:r>
    </w:p>
    <w:p w14:paraId="2FBF7EBA" w14:textId="77777777" w:rsidR="00B308A6" w:rsidRDefault="00B308A6" w:rsidP="00B308A6">
      <w:pPr>
        <w:pStyle w:val="Code"/>
      </w:pPr>
    </w:p>
    <w:p w14:paraId="606D69C1" w14:textId="77777777" w:rsidR="00B308A6" w:rsidRDefault="00B308A6" w:rsidP="00B308A6">
      <w:pPr>
        <w:pStyle w:val="Code"/>
      </w:pPr>
      <w:r>
        <w:t xml:space="preserve">  &lt;xs:simpleType name="FiveGGUTI"&gt;</w:t>
      </w:r>
    </w:p>
    <w:p w14:paraId="607EF631" w14:textId="77777777" w:rsidR="00B308A6" w:rsidRDefault="00B308A6" w:rsidP="00B308A6">
      <w:pPr>
        <w:pStyle w:val="Code"/>
      </w:pPr>
      <w:r>
        <w:t xml:space="preserve">    &lt;xs:restriction base="xs:string"/&gt;</w:t>
      </w:r>
    </w:p>
    <w:p w14:paraId="01B790EB" w14:textId="77777777" w:rsidR="00B308A6" w:rsidRDefault="00B308A6" w:rsidP="00B308A6">
      <w:pPr>
        <w:pStyle w:val="Code"/>
      </w:pPr>
      <w:r>
        <w:t xml:space="preserve">  &lt;/xs:simpleType&gt;</w:t>
      </w:r>
    </w:p>
    <w:p w14:paraId="7A3F360C" w14:textId="77777777" w:rsidR="00B308A6" w:rsidRDefault="00B308A6" w:rsidP="00B308A6">
      <w:pPr>
        <w:pStyle w:val="Code"/>
      </w:pPr>
    </w:p>
    <w:p w14:paraId="660970C8" w14:textId="77777777" w:rsidR="00B308A6" w:rsidRDefault="00B308A6" w:rsidP="00B308A6">
      <w:pPr>
        <w:pStyle w:val="Code"/>
      </w:pPr>
      <w:r>
        <w:t xml:space="preserve">  &lt;xs:complexType name="PEI"&gt;</w:t>
      </w:r>
    </w:p>
    <w:p w14:paraId="13389455" w14:textId="77777777" w:rsidR="00B308A6" w:rsidRDefault="00B308A6" w:rsidP="00B308A6">
      <w:pPr>
        <w:pStyle w:val="Code"/>
      </w:pPr>
      <w:r>
        <w:t xml:space="preserve">    &lt;xs:choice&gt;</w:t>
      </w:r>
    </w:p>
    <w:p w14:paraId="7C9F3507" w14:textId="77777777" w:rsidR="00B308A6" w:rsidRDefault="00B308A6" w:rsidP="00B308A6">
      <w:pPr>
        <w:pStyle w:val="Code"/>
      </w:pPr>
      <w:r>
        <w:t xml:space="preserve">      &lt;xs:element name="PEIIMEI" type="common:PEIIMEI"/&gt;</w:t>
      </w:r>
    </w:p>
    <w:p w14:paraId="02C23792" w14:textId="77777777" w:rsidR="00B308A6" w:rsidRDefault="00B308A6" w:rsidP="00B308A6">
      <w:pPr>
        <w:pStyle w:val="Code"/>
      </w:pPr>
      <w:r>
        <w:t xml:space="preserve">      &lt;xs:element name="PEIIMEISV" type="common:PEIIMEISV"/&gt;</w:t>
      </w:r>
    </w:p>
    <w:p w14:paraId="6FDA9069" w14:textId="77777777" w:rsidR="00B308A6" w:rsidRDefault="00B308A6" w:rsidP="00B308A6">
      <w:pPr>
        <w:pStyle w:val="Code"/>
      </w:pPr>
      <w:r>
        <w:t xml:space="preserve">      &lt;xs:element name="PEIMAC" type="common:MACAddress"/&gt;</w:t>
      </w:r>
    </w:p>
    <w:p w14:paraId="2EE30B14" w14:textId="77777777" w:rsidR="00B308A6" w:rsidRDefault="00B308A6" w:rsidP="00B308A6">
      <w:pPr>
        <w:pStyle w:val="Code"/>
      </w:pPr>
      <w:r>
        <w:t xml:space="preserve">    &lt;/xs:choice&gt;</w:t>
      </w:r>
    </w:p>
    <w:p w14:paraId="572CBD47" w14:textId="77777777" w:rsidR="00B308A6" w:rsidRDefault="00B308A6" w:rsidP="00B308A6">
      <w:pPr>
        <w:pStyle w:val="Code"/>
      </w:pPr>
      <w:r>
        <w:t xml:space="preserve">  &lt;/xs:complexType&gt;</w:t>
      </w:r>
    </w:p>
    <w:p w14:paraId="6A6643C7" w14:textId="77777777" w:rsidR="00B308A6" w:rsidRDefault="00B308A6" w:rsidP="00B308A6">
      <w:pPr>
        <w:pStyle w:val="Code"/>
      </w:pPr>
      <w:r>
        <w:t xml:space="preserve">  </w:t>
      </w:r>
    </w:p>
    <w:p w14:paraId="70431437" w14:textId="77777777" w:rsidR="00B308A6" w:rsidRDefault="00B308A6" w:rsidP="00B308A6">
      <w:pPr>
        <w:pStyle w:val="Code"/>
      </w:pPr>
      <w:r>
        <w:t xml:space="preserve">  &lt;xs:complexType name="FiveGSTAIList"&gt;</w:t>
      </w:r>
    </w:p>
    <w:p w14:paraId="586B6389" w14:textId="77777777" w:rsidR="00B308A6" w:rsidRDefault="00B308A6" w:rsidP="00B308A6">
      <w:pPr>
        <w:pStyle w:val="Code"/>
      </w:pPr>
      <w:r>
        <w:t xml:space="preserve">    &lt;xs:sequence&gt;</w:t>
      </w:r>
    </w:p>
    <w:p w14:paraId="2AD66BCB" w14:textId="77777777" w:rsidR="00B308A6" w:rsidRDefault="00B308A6" w:rsidP="00B308A6">
      <w:pPr>
        <w:pStyle w:val="Code"/>
      </w:pPr>
      <w:r>
        <w:t xml:space="preserve">      &lt;xs:element name="FiveGSTAI" type="FiveGSTAI" maxOccurs="unbounded"/&gt;</w:t>
      </w:r>
    </w:p>
    <w:p w14:paraId="7EF2093C" w14:textId="77777777" w:rsidR="00B308A6" w:rsidRDefault="00B308A6" w:rsidP="00B308A6">
      <w:pPr>
        <w:pStyle w:val="Code"/>
      </w:pPr>
      <w:r>
        <w:t xml:space="preserve">    &lt;/xs:sequence&gt;</w:t>
      </w:r>
    </w:p>
    <w:p w14:paraId="26592F5F" w14:textId="77777777" w:rsidR="00B308A6" w:rsidRDefault="00B308A6" w:rsidP="00B308A6">
      <w:pPr>
        <w:pStyle w:val="Code"/>
      </w:pPr>
      <w:r>
        <w:t xml:space="preserve">  &lt;/xs:complexType&gt;</w:t>
      </w:r>
    </w:p>
    <w:p w14:paraId="467B0AA1" w14:textId="77777777" w:rsidR="00B308A6" w:rsidRDefault="00B308A6" w:rsidP="00B308A6">
      <w:pPr>
        <w:pStyle w:val="Code"/>
      </w:pPr>
    </w:p>
    <w:p w14:paraId="7953A863" w14:textId="77777777" w:rsidR="00B308A6" w:rsidRDefault="00B308A6" w:rsidP="00B308A6">
      <w:pPr>
        <w:pStyle w:val="Code"/>
      </w:pPr>
      <w:r>
        <w:t xml:space="preserve">  &lt;xs:complexType name="FiveGSTAI"&gt;</w:t>
      </w:r>
    </w:p>
    <w:p w14:paraId="196FDF5E" w14:textId="77777777" w:rsidR="00B308A6" w:rsidRDefault="00B308A6" w:rsidP="00B308A6">
      <w:pPr>
        <w:pStyle w:val="Code"/>
      </w:pPr>
      <w:r>
        <w:t xml:space="preserve">    &lt;xs:sequence&gt;</w:t>
      </w:r>
    </w:p>
    <w:p w14:paraId="73D8E74C" w14:textId="77777777" w:rsidR="00B308A6" w:rsidRDefault="00B308A6" w:rsidP="00B308A6">
      <w:pPr>
        <w:pStyle w:val="Code"/>
      </w:pPr>
      <w:r>
        <w:t xml:space="preserve">      &lt;xs:element name="MCC" type="MCC"/&gt;</w:t>
      </w:r>
    </w:p>
    <w:p w14:paraId="632E39C1" w14:textId="77777777" w:rsidR="00B308A6" w:rsidRDefault="00B308A6" w:rsidP="00B308A6">
      <w:pPr>
        <w:pStyle w:val="Code"/>
      </w:pPr>
      <w:r>
        <w:t xml:space="preserve">      &lt;xs:element name="MNC" type="MNC"/&gt;</w:t>
      </w:r>
    </w:p>
    <w:p w14:paraId="7F6A97B9" w14:textId="77777777" w:rsidR="00B308A6" w:rsidRDefault="00B308A6" w:rsidP="00B308A6">
      <w:pPr>
        <w:pStyle w:val="Code"/>
      </w:pPr>
      <w:r>
        <w:t xml:space="preserve">      &lt;xs:element name="TAC" type="TAC"/&gt;</w:t>
      </w:r>
    </w:p>
    <w:p w14:paraId="374B82A7" w14:textId="77777777" w:rsidR="00B308A6" w:rsidRDefault="00B308A6" w:rsidP="00B308A6">
      <w:pPr>
        <w:pStyle w:val="Code"/>
      </w:pPr>
      <w:r>
        <w:t xml:space="preserve">      &lt;xs:element name="NID" type="NID" minOccurs="0"/&gt;</w:t>
      </w:r>
    </w:p>
    <w:p w14:paraId="66E0109D" w14:textId="77777777" w:rsidR="00B308A6" w:rsidRDefault="00B308A6" w:rsidP="00B308A6">
      <w:pPr>
        <w:pStyle w:val="Code"/>
      </w:pPr>
      <w:r>
        <w:t xml:space="preserve">    &lt;/xs:sequence&gt;</w:t>
      </w:r>
    </w:p>
    <w:p w14:paraId="3CEA4FF8" w14:textId="77777777" w:rsidR="00B308A6" w:rsidRDefault="00B308A6" w:rsidP="00B308A6">
      <w:pPr>
        <w:pStyle w:val="Code"/>
      </w:pPr>
      <w:r>
        <w:t xml:space="preserve">  &lt;/xs:complexType&gt;</w:t>
      </w:r>
    </w:p>
    <w:p w14:paraId="040ABD61" w14:textId="77777777" w:rsidR="00B308A6" w:rsidRDefault="00B308A6" w:rsidP="00B308A6">
      <w:pPr>
        <w:pStyle w:val="Code"/>
      </w:pPr>
      <w:r>
        <w:t xml:space="preserve">  </w:t>
      </w:r>
    </w:p>
    <w:p w14:paraId="2B0FF560" w14:textId="77777777" w:rsidR="00B308A6" w:rsidRDefault="00B308A6" w:rsidP="00B308A6">
      <w:pPr>
        <w:pStyle w:val="Code"/>
      </w:pPr>
      <w:r>
        <w:t xml:space="preserve">  &lt;xs:complexType name="GPSI"&gt;</w:t>
      </w:r>
    </w:p>
    <w:p w14:paraId="1E453420" w14:textId="77777777" w:rsidR="00B308A6" w:rsidRDefault="00B308A6" w:rsidP="00B308A6">
      <w:pPr>
        <w:pStyle w:val="Code"/>
      </w:pPr>
      <w:r>
        <w:t xml:space="preserve">    &lt;xs:choice&gt;</w:t>
      </w:r>
    </w:p>
    <w:p w14:paraId="5FED77B4" w14:textId="77777777" w:rsidR="00B308A6" w:rsidRDefault="00B308A6" w:rsidP="00B308A6">
      <w:pPr>
        <w:pStyle w:val="Code"/>
      </w:pPr>
      <w:r>
        <w:t xml:space="preserve">      &lt;xs:element name="GPSIMSISDN" type="common:GPSIMSISDN"/&gt;</w:t>
      </w:r>
    </w:p>
    <w:p w14:paraId="34162A8E" w14:textId="77777777" w:rsidR="00B308A6" w:rsidRDefault="00B308A6" w:rsidP="00B308A6">
      <w:pPr>
        <w:pStyle w:val="Code"/>
      </w:pPr>
      <w:r>
        <w:t xml:space="preserve">      &lt;xs:element name="GPSINAI" type="common:GPSINAI"/&gt;</w:t>
      </w:r>
    </w:p>
    <w:p w14:paraId="516B4E38" w14:textId="77777777" w:rsidR="00B308A6" w:rsidRDefault="00B308A6" w:rsidP="00B308A6">
      <w:pPr>
        <w:pStyle w:val="Code"/>
      </w:pPr>
      <w:r>
        <w:t xml:space="preserve">    &lt;/xs:choice&gt;</w:t>
      </w:r>
    </w:p>
    <w:p w14:paraId="1CA4A2DF" w14:textId="77777777" w:rsidR="00B308A6" w:rsidRDefault="00B308A6" w:rsidP="00B308A6">
      <w:pPr>
        <w:pStyle w:val="Code"/>
      </w:pPr>
      <w:r>
        <w:t xml:space="preserve">  &lt;/xs:complexType&gt;</w:t>
      </w:r>
    </w:p>
    <w:p w14:paraId="73090765" w14:textId="77777777" w:rsidR="00B308A6" w:rsidRDefault="00B308A6" w:rsidP="00B308A6">
      <w:pPr>
        <w:pStyle w:val="Code"/>
      </w:pPr>
    </w:p>
    <w:p w14:paraId="3C6DAB59" w14:textId="77777777" w:rsidR="00B308A6" w:rsidRDefault="00B308A6" w:rsidP="00B308A6">
      <w:pPr>
        <w:pStyle w:val="Code"/>
      </w:pPr>
      <w:r>
        <w:t xml:space="preserve">  &lt;xs:simpleType name="MCC"&gt;</w:t>
      </w:r>
    </w:p>
    <w:p w14:paraId="56534056" w14:textId="77777777" w:rsidR="00B308A6" w:rsidRDefault="00B308A6" w:rsidP="00B308A6">
      <w:pPr>
        <w:pStyle w:val="Code"/>
      </w:pPr>
      <w:r>
        <w:t xml:space="preserve">    &lt;xs:restriction base="xs:string"&gt;</w:t>
      </w:r>
    </w:p>
    <w:p w14:paraId="52D7F643" w14:textId="77777777" w:rsidR="00B308A6" w:rsidRDefault="00B308A6" w:rsidP="00B308A6">
      <w:pPr>
        <w:pStyle w:val="Code"/>
      </w:pPr>
      <w:r>
        <w:t xml:space="preserve">      &lt;xs:pattern value="[0-9]{3}"&gt;&lt;/xs:pattern&gt;</w:t>
      </w:r>
    </w:p>
    <w:p w14:paraId="420F4C12" w14:textId="77777777" w:rsidR="00B308A6" w:rsidRDefault="00B308A6" w:rsidP="00B308A6">
      <w:pPr>
        <w:pStyle w:val="Code"/>
      </w:pPr>
      <w:r>
        <w:t xml:space="preserve">    &lt;/xs:restriction&gt;</w:t>
      </w:r>
    </w:p>
    <w:p w14:paraId="5FE61F4F" w14:textId="77777777" w:rsidR="00B308A6" w:rsidRDefault="00B308A6" w:rsidP="00B308A6">
      <w:pPr>
        <w:pStyle w:val="Code"/>
      </w:pPr>
      <w:r>
        <w:t xml:space="preserve">  &lt;/xs:simpleType&gt;</w:t>
      </w:r>
    </w:p>
    <w:p w14:paraId="1A4C1290" w14:textId="77777777" w:rsidR="00B308A6" w:rsidRDefault="00B308A6" w:rsidP="00B308A6">
      <w:pPr>
        <w:pStyle w:val="Code"/>
      </w:pPr>
    </w:p>
    <w:p w14:paraId="7370D143" w14:textId="77777777" w:rsidR="00B308A6" w:rsidRDefault="00B308A6" w:rsidP="00B308A6">
      <w:pPr>
        <w:pStyle w:val="Code"/>
      </w:pPr>
      <w:r>
        <w:t xml:space="preserve">  &lt;xs:simpleType name="MNC"&gt;</w:t>
      </w:r>
    </w:p>
    <w:p w14:paraId="4A18E4F6" w14:textId="77777777" w:rsidR="00B308A6" w:rsidRDefault="00B308A6" w:rsidP="00B308A6">
      <w:pPr>
        <w:pStyle w:val="Code"/>
      </w:pPr>
      <w:r>
        <w:t xml:space="preserve">    &lt;xs:restriction base="xs:string"&gt;</w:t>
      </w:r>
    </w:p>
    <w:p w14:paraId="38148151" w14:textId="77777777" w:rsidR="00B308A6" w:rsidRDefault="00B308A6" w:rsidP="00B308A6">
      <w:pPr>
        <w:pStyle w:val="Code"/>
      </w:pPr>
      <w:r>
        <w:t xml:space="preserve">      &lt;xs:pattern value="[0-9]{2,3}"&gt;&lt;/xs:pattern&gt;</w:t>
      </w:r>
    </w:p>
    <w:p w14:paraId="05B1D300" w14:textId="77777777" w:rsidR="00B308A6" w:rsidRDefault="00B308A6" w:rsidP="00B308A6">
      <w:pPr>
        <w:pStyle w:val="Code"/>
      </w:pPr>
      <w:r>
        <w:t xml:space="preserve">    &lt;/xs:restriction&gt;</w:t>
      </w:r>
    </w:p>
    <w:p w14:paraId="11F860EC" w14:textId="77777777" w:rsidR="00B308A6" w:rsidRDefault="00B308A6" w:rsidP="00B308A6">
      <w:pPr>
        <w:pStyle w:val="Code"/>
      </w:pPr>
      <w:r>
        <w:t xml:space="preserve">  &lt;/xs:simpleType&gt;</w:t>
      </w:r>
    </w:p>
    <w:p w14:paraId="00AB00E0" w14:textId="77777777" w:rsidR="00B308A6" w:rsidRDefault="00B308A6" w:rsidP="00B308A6">
      <w:pPr>
        <w:pStyle w:val="Code"/>
      </w:pPr>
    </w:p>
    <w:p w14:paraId="3B4D3B43" w14:textId="77777777" w:rsidR="00B308A6" w:rsidRDefault="00B308A6" w:rsidP="00B308A6">
      <w:pPr>
        <w:pStyle w:val="Code"/>
      </w:pPr>
      <w:r>
        <w:t xml:space="preserve">  &lt;xs:simpleType name="TAC"&gt;</w:t>
      </w:r>
    </w:p>
    <w:p w14:paraId="1CE7416D" w14:textId="77777777" w:rsidR="00B308A6" w:rsidRDefault="00B308A6" w:rsidP="00B308A6">
      <w:pPr>
        <w:pStyle w:val="Code"/>
      </w:pPr>
      <w:r>
        <w:t xml:space="preserve">    &lt;xs:restriction base="xs:string"&gt;</w:t>
      </w:r>
    </w:p>
    <w:p w14:paraId="6EC5A77F" w14:textId="77777777" w:rsidR="00B308A6" w:rsidRDefault="00B308A6" w:rsidP="00B308A6">
      <w:pPr>
        <w:pStyle w:val="Code"/>
      </w:pPr>
      <w:r>
        <w:t xml:space="preserve">      &lt;xs:pattern value="([A-Fa-f0-9]{2}){2,3}"&gt;&lt;/xs:pattern&gt;</w:t>
      </w:r>
    </w:p>
    <w:p w14:paraId="2FB7961E" w14:textId="77777777" w:rsidR="00B308A6" w:rsidRDefault="00B308A6" w:rsidP="00B308A6">
      <w:pPr>
        <w:pStyle w:val="Code"/>
      </w:pPr>
      <w:r>
        <w:t xml:space="preserve">    &lt;/xs:restriction&gt;</w:t>
      </w:r>
    </w:p>
    <w:p w14:paraId="3106D4CA" w14:textId="77777777" w:rsidR="00B308A6" w:rsidRDefault="00B308A6" w:rsidP="00B308A6">
      <w:pPr>
        <w:pStyle w:val="Code"/>
      </w:pPr>
      <w:r>
        <w:t xml:space="preserve">  &lt;/xs:simpleType&gt;</w:t>
      </w:r>
    </w:p>
    <w:p w14:paraId="6E1E25B1" w14:textId="77777777" w:rsidR="00B308A6" w:rsidRDefault="00B308A6" w:rsidP="00B308A6">
      <w:pPr>
        <w:pStyle w:val="Code"/>
      </w:pPr>
    </w:p>
    <w:p w14:paraId="1598EF1D" w14:textId="77777777" w:rsidR="00B308A6" w:rsidRDefault="00B308A6" w:rsidP="00B308A6">
      <w:pPr>
        <w:pStyle w:val="Code"/>
      </w:pPr>
      <w:r>
        <w:t xml:space="preserve">  &lt;xs:simpleType name="NID"&gt;</w:t>
      </w:r>
    </w:p>
    <w:p w14:paraId="2719F019" w14:textId="77777777" w:rsidR="00B308A6" w:rsidRDefault="00B308A6" w:rsidP="00B308A6">
      <w:pPr>
        <w:pStyle w:val="Code"/>
      </w:pPr>
      <w:r>
        <w:t xml:space="preserve">    &lt;xs:restriction base="xs:string"&gt;</w:t>
      </w:r>
    </w:p>
    <w:p w14:paraId="291CAA47" w14:textId="77777777" w:rsidR="00B308A6" w:rsidRDefault="00B308A6" w:rsidP="00B308A6">
      <w:pPr>
        <w:pStyle w:val="Code"/>
      </w:pPr>
      <w:r>
        <w:t xml:space="preserve">      &lt;xs:pattern value="[A-Fa-f0-9]{11}"&gt;&lt;/xs:pattern&gt;</w:t>
      </w:r>
    </w:p>
    <w:p w14:paraId="4BBD2C4D" w14:textId="77777777" w:rsidR="00B308A6" w:rsidRDefault="00B308A6" w:rsidP="00B308A6">
      <w:pPr>
        <w:pStyle w:val="Code"/>
      </w:pPr>
      <w:r>
        <w:t xml:space="preserve">    &lt;/xs:restriction&gt;</w:t>
      </w:r>
    </w:p>
    <w:p w14:paraId="33595CE4" w14:textId="77777777" w:rsidR="00B308A6" w:rsidRDefault="00B308A6" w:rsidP="00B308A6">
      <w:pPr>
        <w:pStyle w:val="Code"/>
      </w:pPr>
      <w:r>
        <w:t xml:space="preserve">  &lt;/xs:simpleType&gt;</w:t>
      </w:r>
    </w:p>
    <w:p w14:paraId="064D6548" w14:textId="77777777" w:rsidR="00B308A6" w:rsidRDefault="00B308A6" w:rsidP="00B308A6">
      <w:pPr>
        <w:pStyle w:val="Code"/>
      </w:pPr>
    </w:p>
    <w:p w14:paraId="62333573" w14:textId="77777777" w:rsidR="00B308A6" w:rsidRDefault="00B308A6" w:rsidP="00B308A6">
      <w:pPr>
        <w:pStyle w:val="Code"/>
      </w:pPr>
      <w:r>
        <w:t xml:space="preserve">  &lt;xs:complexType name="ActivateAssociationUpdates"&gt;</w:t>
      </w:r>
    </w:p>
    <w:p w14:paraId="619662C1" w14:textId="77777777" w:rsidR="00B308A6" w:rsidRDefault="00B308A6" w:rsidP="00B308A6">
      <w:pPr>
        <w:pStyle w:val="Code"/>
      </w:pPr>
      <w:r>
        <w:t xml:space="preserve">    &lt;xs:complexContent&gt;</w:t>
      </w:r>
    </w:p>
    <w:p w14:paraId="6157681E" w14:textId="77777777" w:rsidR="00B308A6" w:rsidRDefault="00B308A6" w:rsidP="00B308A6">
      <w:pPr>
        <w:pStyle w:val="Code"/>
      </w:pPr>
      <w:r>
        <w:t xml:space="preserve">      &lt;xs:extension base="x1:X1RequestMessage"&gt;</w:t>
      </w:r>
    </w:p>
    <w:p w14:paraId="71423737" w14:textId="77777777" w:rsidR="00B308A6" w:rsidRDefault="00B308A6" w:rsidP="00B308A6">
      <w:pPr>
        <w:pStyle w:val="Code"/>
      </w:pPr>
      <w:r>
        <w:t xml:space="preserve">        &lt;xs:sequence&gt;</w:t>
      </w:r>
    </w:p>
    <w:p w14:paraId="144D1D8A" w14:textId="77777777" w:rsidR="00B308A6" w:rsidRDefault="00B308A6" w:rsidP="00B308A6">
      <w:pPr>
        <w:pStyle w:val="Code"/>
      </w:pPr>
      <w:r>
        <w:t xml:space="preserve">          &lt;xs:element name="OngoingAssociationTaskID" type="common:UUID"&gt;&lt;/xs:element&gt;</w:t>
      </w:r>
    </w:p>
    <w:p w14:paraId="6D72E19D" w14:textId="77777777" w:rsidR="00B308A6" w:rsidRDefault="00B308A6" w:rsidP="00B308A6">
      <w:pPr>
        <w:pStyle w:val="Code"/>
      </w:pPr>
      <w:r>
        <w:t xml:space="preserve">          &lt;xs:element name="SUPI" type="SUPI"&gt;&lt;/xs:element&gt;</w:t>
      </w:r>
    </w:p>
    <w:p w14:paraId="6B4643DC" w14:textId="77777777" w:rsidR="00B308A6" w:rsidRDefault="00B308A6" w:rsidP="00B308A6">
      <w:pPr>
        <w:pStyle w:val="Code"/>
      </w:pPr>
      <w:r>
        <w:t xml:space="preserve">        &lt;/xs:sequence&gt;</w:t>
      </w:r>
    </w:p>
    <w:p w14:paraId="01A64AA2" w14:textId="77777777" w:rsidR="00B308A6" w:rsidRDefault="00B308A6" w:rsidP="00B308A6">
      <w:pPr>
        <w:pStyle w:val="Code"/>
      </w:pPr>
      <w:r>
        <w:t xml:space="preserve">      &lt;/xs:extension&gt;</w:t>
      </w:r>
    </w:p>
    <w:p w14:paraId="6389D821" w14:textId="77777777" w:rsidR="00B308A6" w:rsidRDefault="00B308A6" w:rsidP="00B308A6">
      <w:pPr>
        <w:pStyle w:val="Code"/>
      </w:pPr>
      <w:r>
        <w:t xml:space="preserve">    &lt;/xs:complexContent&gt;</w:t>
      </w:r>
    </w:p>
    <w:p w14:paraId="3A355B6E" w14:textId="77777777" w:rsidR="00B308A6" w:rsidRDefault="00B308A6" w:rsidP="00B308A6">
      <w:pPr>
        <w:pStyle w:val="Code"/>
      </w:pPr>
      <w:r>
        <w:t xml:space="preserve">  &lt;/xs:complexType&gt;</w:t>
      </w:r>
    </w:p>
    <w:p w14:paraId="2C01706A" w14:textId="77777777" w:rsidR="00B308A6" w:rsidRDefault="00B308A6" w:rsidP="00B308A6">
      <w:pPr>
        <w:pStyle w:val="Code"/>
      </w:pPr>
    </w:p>
    <w:p w14:paraId="4E426A19" w14:textId="77777777" w:rsidR="00B308A6" w:rsidRDefault="00B308A6" w:rsidP="00B308A6">
      <w:pPr>
        <w:pStyle w:val="Code"/>
      </w:pPr>
      <w:r>
        <w:t xml:space="preserve">  &lt;xs:complexType name="ActivateAssociationUpdatesAcknowledgement"&gt;</w:t>
      </w:r>
    </w:p>
    <w:p w14:paraId="64ED27E2" w14:textId="77777777" w:rsidR="00B308A6" w:rsidRDefault="00B308A6" w:rsidP="00B308A6">
      <w:pPr>
        <w:pStyle w:val="Code"/>
      </w:pPr>
      <w:r>
        <w:t xml:space="preserve">    &lt;xs:complexContent&gt;</w:t>
      </w:r>
    </w:p>
    <w:p w14:paraId="791FEB08" w14:textId="77777777" w:rsidR="00B308A6" w:rsidRDefault="00B308A6" w:rsidP="00B308A6">
      <w:pPr>
        <w:pStyle w:val="Code"/>
      </w:pPr>
      <w:r>
        <w:t xml:space="preserve">      &lt;xs:extension base="x1:X1ResponseMessage"&gt;</w:t>
      </w:r>
    </w:p>
    <w:p w14:paraId="58887B41" w14:textId="77777777" w:rsidR="00B308A6" w:rsidRDefault="00B308A6" w:rsidP="00B308A6">
      <w:pPr>
        <w:pStyle w:val="Code"/>
      </w:pPr>
      <w:r>
        <w:t xml:space="preserve">        &lt;xs:sequence&gt;</w:t>
      </w:r>
    </w:p>
    <w:p w14:paraId="06ED5571" w14:textId="77777777" w:rsidR="00B308A6" w:rsidRDefault="00B308A6" w:rsidP="00B308A6">
      <w:pPr>
        <w:pStyle w:val="Code"/>
      </w:pPr>
      <w:r>
        <w:t xml:space="preserve">          &lt;xs:element name="oK" type="x1:OKAckAndComplete"/&gt;</w:t>
      </w:r>
    </w:p>
    <w:p w14:paraId="59F387F2" w14:textId="77777777" w:rsidR="00B308A6" w:rsidRDefault="00B308A6" w:rsidP="00B308A6">
      <w:pPr>
        <w:pStyle w:val="Code"/>
      </w:pPr>
      <w:r>
        <w:t xml:space="preserve">          &lt;xs:element name="CurrentAssociations" type="IdentityResponseDetails"&gt;&lt;/xs:element&gt;</w:t>
      </w:r>
    </w:p>
    <w:p w14:paraId="6EB33C15" w14:textId="77777777" w:rsidR="00B308A6" w:rsidRDefault="00B308A6" w:rsidP="00B308A6">
      <w:pPr>
        <w:pStyle w:val="Code"/>
      </w:pPr>
      <w:r>
        <w:t xml:space="preserve">        &lt;/xs:sequence&gt;</w:t>
      </w:r>
    </w:p>
    <w:p w14:paraId="6D14E46B" w14:textId="77777777" w:rsidR="00B308A6" w:rsidRDefault="00B308A6" w:rsidP="00B308A6">
      <w:pPr>
        <w:pStyle w:val="Code"/>
      </w:pPr>
      <w:r>
        <w:t xml:space="preserve">      &lt;/xs:extension&gt;</w:t>
      </w:r>
    </w:p>
    <w:p w14:paraId="558BC133" w14:textId="77777777" w:rsidR="00B308A6" w:rsidRDefault="00B308A6" w:rsidP="00B308A6">
      <w:pPr>
        <w:pStyle w:val="Code"/>
      </w:pPr>
      <w:r>
        <w:t xml:space="preserve">    &lt;/xs:complexContent&gt;</w:t>
      </w:r>
    </w:p>
    <w:p w14:paraId="6D7FA3C2" w14:textId="77777777" w:rsidR="00B308A6" w:rsidRDefault="00B308A6" w:rsidP="00B308A6">
      <w:pPr>
        <w:pStyle w:val="Code"/>
      </w:pPr>
      <w:r>
        <w:t xml:space="preserve">  &lt;/xs:complexType&gt;</w:t>
      </w:r>
    </w:p>
    <w:p w14:paraId="54BA2856" w14:textId="77777777" w:rsidR="00B308A6" w:rsidRDefault="00B308A6" w:rsidP="00B308A6">
      <w:pPr>
        <w:pStyle w:val="Code"/>
      </w:pPr>
    </w:p>
    <w:p w14:paraId="04AA4396" w14:textId="77777777" w:rsidR="00B308A6" w:rsidRDefault="00B308A6" w:rsidP="00B308A6">
      <w:pPr>
        <w:pStyle w:val="Code"/>
      </w:pPr>
      <w:r>
        <w:t xml:space="preserve">  &lt;xs:complexType name="DeactivateAssociationUpdates"&gt;</w:t>
      </w:r>
    </w:p>
    <w:p w14:paraId="12EF8AE4" w14:textId="77777777" w:rsidR="00B308A6" w:rsidRDefault="00B308A6" w:rsidP="00B308A6">
      <w:pPr>
        <w:pStyle w:val="Code"/>
      </w:pPr>
      <w:r>
        <w:t xml:space="preserve">    &lt;xs:complexContent&gt;</w:t>
      </w:r>
    </w:p>
    <w:p w14:paraId="0AB0058D" w14:textId="77777777" w:rsidR="00B308A6" w:rsidRDefault="00B308A6" w:rsidP="00B308A6">
      <w:pPr>
        <w:pStyle w:val="Code"/>
      </w:pPr>
      <w:r>
        <w:t xml:space="preserve">      &lt;xs:extension base="x1:X1RequestMessage"&gt;</w:t>
      </w:r>
    </w:p>
    <w:p w14:paraId="1DD1B8F5" w14:textId="77777777" w:rsidR="00B308A6" w:rsidRDefault="00B308A6" w:rsidP="00B308A6">
      <w:pPr>
        <w:pStyle w:val="Code"/>
      </w:pPr>
      <w:r>
        <w:t xml:space="preserve">        &lt;xs:sequence&gt;</w:t>
      </w:r>
    </w:p>
    <w:p w14:paraId="11B15477" w14:textId="77777777" w:rsidR="00B308A6" w:rsidRDefault="00B308A6" w:rsidP="00B308A6">
      <w:pPr>
        <w:pStyle w:val="Code"/>
      </w:pPr>
      <w:r>
        <w:t xml:space="preserve">          &lt;xs:element name="OngoingAssociationTaskID" type="common:UUID"&gt;&lt;/xs:element&gt;</w:t>
      </w:r>
    </w:p>
    <w:p w14:paraId="5B021B51" w14:textId="77777777" w:rsidR="00B308A6" w:rsidRDefault="00B308A6" w:rsidP="00B308A6">
      <w:pPr>
        <w:pStyle w:val="Code"/>
      </w:pPr>
      <w:r>
        <w:t xml:space="preserve">        &lt;/xs:sequence&gt;</w:t>
      </w:r>
    </w:p>
    <w:p w14:paraId="7ADED434" w14:textId="77777777" w:rsidR="00B308A6" w:rsidRDefault="00B308A6" w:rsidP="00B308A6">
      <w:pPr>
        <w:pStyle w:val="Code"/>
      </w:pPr>
      <w:r>
        <w:t xml:space="preserve">      &lt;/xs:extension&gt;</w:t>
      </w:r>
    </w:p>
    <w:p w14:paraId="517FD0AA" w14:textId="77777777" w:rsidR="00B308A6" w:rsidRDefault="00B308A6" w:rsidP="00B308A6">
      <w:pPr>
        <w:pStyle w:val="Code"/>
      </w:pPr>
      <w:r>
        <w:t xml:space="preserve">    &lt;/xs:complexContent&gt;</w:t>
      </w:r>
    </w:p>
    <w:p w14:paraId="2F74FAAD" w14:textId="77777777" w:rsidR="00B308A6" w:rsidRDefault="00B308A6" w:rsidP="00B308A6">
      <w:pPr>
        <w:pStyle w:val="Code"/>
      </w:pPr>
      <w:r>
        <w:t xml:space="preserve">  &lt;/xs:complexType&gt;</w:t>
      </w:r>
    </w:p>
    <w:p w14:paraId="35C18E6C" w14:textId="77777777" w:rsidR="00B308A6" w:rsidRDefault="00B308A6" w:rsidP="00B308A6">
      <w:pPr>
        <w:pStyle w:val="Code"/>
      </w:pPr>
    </w:p>
    <w:p w14:paraId="5D819B53" w14:textId="77777777" w:rsidR="00B308A6" w:rsidRDefault="00B308A6" w:rsidP="00B308A6">
      <w:pPr>
        <w:pStyle w:val="Code"/>
      </w:pPr>
      <w:r>
        <w:t xml:space="preserve">  &lt;xs:complexType name="DeactivateAssociationUpdatesAcknowledgement"&gt;</w:t>
      </w:r>
    </w:p>
    <w:p w14:paraId="5030B40A" w14:textId="77777777" w:rsidR="00B308A6" w:rsidRDefault="00B308A6" w:rsidP="00B308A6">
      <w:pPr>
        <w:pStyle w:val="Code"/>
      </w:pPr>
      <w:r>
        <w:t xml:space="preserve">    &lt;xs:complexContent&gt;</w:t>
      </w:r>
    </w:p>
    <w:p w14:paraId="7777CB41" w14:textId="77777777" w:rsidR="00B308A6" w:rsidRDefault="00B308A6" w:rsidP="00B308A6">
      <w:pPr>
        <w:pStyle w:val="Code"/>
      </w:pPr>
      <w:r>
        <w:t xml:space="preserve">      &lt;xs:extension base="x1:X1ResponseMessage"&gt;</w:t>
      </w:r>
    </w:p>
    <w:p w14:paraId="49BD84D5" w14:textId="77777777" w:rsidR="00B308A6" w:rsidRDefault="00B308A6" w:rsidP="00B308A6">
      <w:pPr>
        <w:pStyle w:val="Code"/>
      </w:pPr>
      <w:r>
        <w:t xml:space="preserve">        &lt;xs:sequence&gt;</w:t>
      </w:r>
    </w:p>
    <w:p w14:paraId="069DC1EA" w14:textId="77777777" w:rsidR="00B308A6" w:rsidRDefault="00B308A6" w:rsidP="00B308A6">
      <w:pPr>
        <w:pStyle w:val="Code"/>
      </w:pPr>
      <w:r>
        <w:t xml:space="preserve">          &lt;xs:element name="oK" type="x1:OKAckAndComplete"/&gt;</w:t>
      </w:r>
    </w:p>
    <w:p w14:paraId="6D24DC03" w14:textId="77777777" w:rsidR="00B308A6" w:rsidRDefault="00B308A6" w:rsidP="00B308A6">
      <w:pPr>
        <w:pStyle w:val="Code"/>
      </w:pPr>
      <w:r>
        <w:t xml:space="preserve">        &lt;/xs:sequence&gt;</w:t>
      </w:r>
    </w:p>
    <w:p w14:paraId="3A194D29" w14:textId="77777777" w:rsidR="00B308A6" w:rsidRDefault="00B308A6" w:rsidP="00B308A6">
      <w:pPr>
        <w:pStyle w:val="Code"/>
      </w:pPr>
      <w:r>
        <w:t xml:space="preserve">      &lt;/xs:extension&gt;</w:t>
      </w:r>
    </w:p>
    <w:p w14:paraId="77B1F149" w14:textId="77777777" w:rsidR="00B308A6" w:rsidRDefault="00B308A6" w:rsidP="00B308A6">
      <w:pPr>
        <w:pStyle w:val="Code"/>
      </w:pPr>
      <w:r>
        <w:t xml:space="preserve">    &lt;/xs:complexContent&gt;</w:t>
      </w:r>
    </w:p>
    <w:p w14:paraId="00828418" w14:textId="77777777" w:rsidR="00B308A6" w:rsidRDefault="00B308A6" w:rsidP="00B308A6">
      <w:pPr>
        <w:pStyle w:val="Code"/>
      </w:pPr>
      <w:r>
        <w:t xml:space="preserve">  &lt;/xs:complexType&gt;</w:t>
      </w:r>
    </w:p>
    <w:p w14:paraId="2A1248E3" w14:textId="77777777" w:rsidR="00B308A6" w:rsidRDefault="00B308A6" w:rsidP="00B308A6">
      <w:pPr>
        <w:pStyle w:val="Code"/>
      </w:pPr>
    </w:p>
    <w:p w14:paraId="1A8300D6" w14:textId="77777777" w:rsidR="00B308A6" w:rsidRDefault="00B308A6" w:rsidP="00B308A6">
      <w:pPr>
        <w:pStyle w:val="Code"/>
      </w:pPr>
      <w:r>
        <w:t xml:space="preserve">  &lt;xs:complexType name="IdentityAssociationUpdate"&gt;</w:t>
      </w:r>
    </w:p>
    <w:p w14:paraId="2EC3E4F4" w14:textId="77777777" w:rsidR="00B308A6" w:rsidRDefault="00B308A6" w:rsidP="00B308A6">
      <w:pPr>
        <w:pStyle w:val="Code"/>
      </w:pPr>
      <w:r>
        <w:t xml:space="preserve">    &lt;xs:complexContent&gt;</w:t>
      </w:r>
    </w:p>
    <w:p w14:paraId="2C33203F" w14:textId="77777777" w:rsidR="00B308A6" w:rsidRDefault="00B308A6" w:rsidP="00B308A6">
      <w:pPr>
        <w:pStyle w:val="Code"/>
      </w:pPr>
      <w:r>
        <w:t xml:space="preserve">      &lt;xs:extension base="x1:X1RequestMessage"&gt;</w:t>
      </w:r>
    </w:p>
    <w:p w14:paraId="4068EA8A" w14:textId="77777777" w:rsidR="00B308A6" w:rsidRDefault="00B308A6" w:rsidP="00B308A6">
      <w:pPr>
        <w:pStyle w:val="Code"/>
      </w:pPr>
      <w:r>
        <w:t xml:space="preserve">        &lt;xs:sequence&gt;</w:t>
      </w:r>
    </w:p>
    <w:p w14:paraId="13FA8392" w14:textId="77777777" w:rsidR="00B308A6" w:rsidRDefault="00B308A6" w:rsidP="00B308A6">
      <w:pPr>
        <w:pStyle w:val="Code"/>
      </w:pPr>
      <w:r>
        <w:t xml:space="preserve">          &lt;xs:element name="OngoingAssociationTaskID" type="common:UUID"/&gt;</w:t>
      </w:r>
    </w:p>
    <w:p w14:paraId="0C962227" w14:textId="77777777" w:rsidR="00B308A6" w:rsidRDefault="00B308A6" w:rsidP="00B308A6">
      <w:pPr>
        <w:pStyle w:val="Code"/>
      </w:pPr>
      <w:r>
        <w:t xml:space="preserve">          &lt;xs:element name="UpdateDetails" type="IdentityResponseDetails"/&gt;</w:t>
      </w:r>
    </w:p>
    <w:p w14:paraId="76A8E8CA" w14:textId="77777777" w:rsidR="00B308A6" w:rsidRDefault="00B308A6" w:rsidP="00B308A6">
      <w:pPr>
        <w:pStyle w:val="Code"/>
      </w:pPr>
      <w:r>
        <w:t xml:space="preserve">        &lt;/xs:sequence&gt;</w:t>
      </w:r>
    </w:p>
    <w:p w14:paraId="48F7772E" w14:textId="77777777" w:rsidR="00B308A6" w:rsidRDefault="00B308A6" w:rsidP="00B308A6">
      <w:pPr>
        <w:pStyle w:val="Code"/>
      </w:pPr>
      <w:r>
        <w:t xml:space="preserve">      &lt;/xs:extension&gt;</w:t>
      </w:r>
    </w:p>
    <w:p w14:paraId="58A40BD5" w14:textId="77777777" w:rsidR="00B308A6" w:rsidRDefault="00B308A6" w:rsidP="00B308A6">
      <w:pPr>
        <w:pStyle w:val="Code"/>
      </w:pPr>
      <w:r>
        <w:t xml:space="preserve">    &lt;/xs:complexContent&gt;</w:t>
      </w:r>
    </w:p>
    <w:p w14:paraId="2866C857" w14:textId="77777777" w:rsidR="00B308A6" w:rsidRDefault="00B308A6" w:rsidP="00B308A6">
      <w:pPr>
        <w:pStyle w:val="Code"/>
      </w:pPr>
      <w:r>
        <w:t xml:space="preserve">  &lt;/xs:complexType&gt;</w:t>
      </w:r>
    </w:p>
    <w:p w14:paraId="0A2082E8" w14:textId="77777777" w:rsidR="00B308A6" w:rsidRDefault="00B308A6" w:rsidP="00B308A6">
      <w:pPr>
        <w:pStyle w:val="Code"/>
      </w:pPr>
    </w:p>
    <w:p w14:paraId="1C4AB4D5" w14:textId="77777777" w:rsidR="00B308A6" w:rsidRDefault="00B308A6" w:rsidP="00B308A6">
      <w:pPr>
        <w:pStyle w:val="Code"/>
      </w:pPr>
    </w:p>
    <w:p w14:paraId="79080BD8" w14:textId="77777777" w:rsidR="00B308A6" w:rsidRDefault="00B308A6" w:rsidP="00B308A6">
      <w:pPr>
        <w:pStyle w:val="Code"/>
      </w:pPr>
      <w:r>
        <w:t xml:space="preserve">  &lt;xs:complexType name="IdentityAssociationUpdateAcknowledgement"&gt;</w:t>
      </w:r>
    </w:p>
    <w:p w14:paraId="44BB4DB6" w14:textId="77777777" w:rsidR="00B308A6" w:rsidRDefault="00B308A6" w:rsidP="00B308A6">
      <w:pPr>
        <w:pStyle w:val="Code"/>
      </w:pPr>
      <w:r>
        <w:t xml:space="preserve">    &lt;xs:complexContent&gt;</w:t>
      </w:r>
    </w:p>
    <w:p w14:paraId="60A11CDA" w14:textId="77777777" w:rsidR="00B308A6" w:rsidRDefault="00B308A6" w:rsidP="00B308A6">
      <w:pPr>
        <w:pStyle w:val="Code"/>
      </w:pPr>
      <w:r>
        <w:t xml:space="preserve">      &lt;xs:extension base="x1:X1ResponseMessage"&gt;</w:t>
      </w:r>
    </w:p>
    <w:p w14:paraId="1FDCB9F4" w14:textId="77777777" w:rsidR="00B308A6" w:rsidRDefault="00B308A6" w:rsidP="00B308A6">
      <w:pPr>
        <w:pStyle w:val="Code"/>
      </w:pPr>
      <w:r>
        <w:t xml:space="preserve">        &lt;xs:sequence&gt;</w:t>
      </w:r>
    </w:p>
    <w:p w14:paraId="71D6888D" w14:textId="77777777" w:rsidR="00B308A6" w:rsidRDefault="00B308A6" w:rsidP="00B308A6">
      <w:pPr>
        <w:pStyle w:val="Code"/>
      </w:pPr>
      <w:r>
        <w:t xml:space="preserve">          &lt;xs:element name="oK" type="x1:OKAckAndComplete"/&gt;</w:t>
      </w:r>
    </w:p>
    <w:p w14:paraId="4E416AEE" w14:textId="77777777" w:rsidR="00B308A6" w:rsidRDefault="00B308A6" w:rsidP="00B308A6">
      <w:pPr>
        <w:pStyle w:val="Code"/>
      </w:pPr>
      <w:r>
        <w:t xml:space="preserve">        &lt;/xs:sequence&gt;</w:t>
      </w:r>
    </w:p>
    <w:p w14:paraId="3EB000E8" w14:textId="77777777" w:rsidR="00B308A6" w:rsidRDefault="00B308A6" w:rsidP="00B308A6">
      <w:pPr>
        <w:pStyle w:val="Code"/>
      </w:pPr>
      <w:r>
        <w:t xml:space="preserve">      &lt;/xs:extension&gt;</w:t>
      </w:r>
    </w:p>
    <w:p w14:paraId="011F92F6" w14:textId="77777777" w:rsidR="00B308A6" w:rsidRDefault="00B308A6" w:rsidP="00B308A6">
      <w:pPr>
        <w:pStyle w:val="Code"/>
      </w:pPr>
      <w:r>
        <w:t xml:space="preserve">    &lt;/xs:complexContent&gt;</w:t>
      </w:r>
    </w:p>
    <w:p w14:paraId="33559034" w14:textId="77777777" w:rsidR="00B308A6" w:rsidRDefault="00B308A6" w:rsidP="00B308A6">
      <w:pPr>
        <w:pStyle w:val="Code"/>
      </w:pPr>
      <w:r>
        <w:t xml:space="preserve">  &lt;/xs:complexType&gt;</w:t>
      </w:r>
    </w:p>
    <w:p w14:paraId="7489F481" w14:textId="77777777" w:rsidR="00B308A6" w:rsidRDefault="00B308A6" w:rsidP="00B308A6">
      <w:pPr>
        <w:pStyle w:val="Code"/>
      </w:pPr>
    </w:p>
    <w:p w14:paraId="6B75E77E" w14:textId="670A995D" w:rsidR="00B308A6" w:rsidRDefault="00B308A6" w:rsidP="00B308A6">
      <w:pPr>
        <w:pStyle w:val="Code"/>
      </w:pPr>
      <w:r>
        <w:t>&lt;/xs:schema&gt;</w:t>
      </w:r>
    </w:p>
    <w:p w14:paraId="1CAA764E" w14:textId="77777777" w:rsidR="00B308A6" w:rsidRDefault="00B308A6" w:rsidP="00B308A6">
      <w:pPr>
        <w:pStyle w:val="Code"/>
      </w:pPr>
    </w:p>
    <w:p w14:paraId="21CFD3D1" w14:textId="1597C175" w:rsidR="00D52B92" w:rsidRDefault="00D52B92" w:rsidP="00D52B92">
      <w:pPr>
        <w:pStyle w:val="Heading8"/>
      </w:pPr>
      <w:bookmarkStart w:id="551" w:name="_Toc90925128"/>
      <w:r w:rsidRPr="004D3578">
        <w:t xml:space="preserve">Annex </w:t>
      </w:r>
      <w:r>
        <w:t xml:space="preserve">F </w:t>
      </w:r>
      <w:r w:rsidRPr="004D3578">
        <w:t>(normative):</w:t>
      </w:r>
      <w:r w:rsidR="005A240F">
        <w:br/>
      </w:r>
      <w:r>
        <w:t xml:space="preserve">ASN.1 </w:t>
      </w:r>
      <w:r w:rsidR="001370D4">
        <w:t>S</w:t>
      </w:r>
      <w:r>
        <w:t>chema for LI_XER messages</w:t>
      </w:r>
      <w:bookmarkEnd w:id="551"/>
    </w:p>
    <w:p w14:paraId="16A9619C" w14:textId="77777777" w:rsidR="004C1E37" w:rsidRPr="00741828" w:rsidRDefault="004C1E37" w:rsidP="00FA5301">
      <w:pPr>
        <w:pStyle w:val="Code"/>
      </w:pPr>
      <w:r w:rsidRPr="00E82C01">
        <w:t>TS33128IdentityAssociation</w:t>
      </w:r>
    </w:p>
    <w:p w14:paraId="7B125F75" w14:textId="77777777" w:rsidR="004C1E37" w:rsidRPr="00741828" w:rsidRDefault="004C1E37" w:rsidP="00FA5301">
      <w:pPr>
        <w:pStyle w:val="Code"/>
      </w:pPr>
      <w:r w:rsidRPr="00741828">
        <w:t>{itu-t(0) identified-organization(4) etsi(0) securityDomain(2) lawfulIntercept(2) threeGPP(4) tS33128IdentityAssociation(20) r17(17) version0(0)}</w:t>
      </w:r>
    </w:p>
    <w:p w14:paraId="0AE50EC8" w14:textId="77777777" w:rsidR="004C1E37" w:rsidRPr="00741828" w:rsidRDefault="004C1E37" w:rsidP="00FA5301">
      <w:pPr>
        <w:pStyle w:val="Code"/>
      </w:pPr>
    </w:p>
    <w:p w14:paraId="1074CB20" w14:textId="77777777" w:rsidR="004C1E37" w:rsidRPr="00741828" w:rsidRDefault="004C1E37" w:rsidP="00FA5301">
      <w:pPr>
        <w:pStyle w:val="Code"/>
      </w:pPr>
    </w:p>
    <w:p w14:paraId="6BA15481" w14:textId="77777777" w:rsidR="004C1E37" w:rsidRPr="00741828" w:rsidRDefault="004C1E37" w:rsidP="00FA5301">
      <w:pPr>
        <w:pStyle w:val="Code"/>
      </w:pPr>
      <w:r w:rsidRPr="00741828">
        <w:t>DEFINITIONS IMPLICIT TAGS EXTENSIBILITY IMPLIED ::=</w:t>
      </w:r>
    </w:p>
    <w:p w14:paraId="2733B673" w14:textId="77777777" w:rsidR="004C1E37" w:rsidRPr="00741828" w:rsidRDefault="004C1E37" w:rsidP="00FA5301">
      <w:pPr>
        <w:pStyle w:val="Code"/>
      </w:pPr>
    </w:p>
    <w:p w14:paraId="05EB2EAD" w14:textId="77777777" w:rsidR="004C1E37" w:rsidRPr="00741828" w:rsidRDefault="004C1E37" w:rsidP="00FA5301">
      <w:pPr>
        <w:pStyle w:val="Code"/>
      </w:pPr>
      <w:r w:rsidRPr="00741828">
        <w:t>BEGIN</w:t>
      </w:r>
    </w:p>
    <w:p w14:paraId="2A6A4E9C" w14:textId="77777777" w:rsidR="004C1E37" w:rsidRPr="00741828" w:rsidRDefault="004C1E37" w:rsidP="00FA5301">
      <w:pPr>
        <w:pStyle w:val="Code"/>
      </w:pPr>
    </w:p>
    <w:p w14:paraId="4B566D25" w14:textId="77777777" w:rsidR="004C1E37" w:rsidRPr="00741828" w:rsidRDefault="004C1E37" w:rsidP="00FA5301">
      <w:pPr>
        <w:pStyle w:val="Code"/>
      </w:pPr>
      <w:r w:rsidRPr="00741828">
        <w:t>tS33128IdentityAssociationOID RELATIVE-OID ::= {threeGPP(4) tS33128IdentityAssociation(20) r17(17) version0(0)}</w:t>
      </w:r>
    </w:p>
    <w:p w14:paraId="4DA6004E" w14:textId="77777777" w:rsidR="004C1E37" w:rsidRPr="00741828" w:rsidRDefault="004C1E37" w:rsidP="00FA5301">
      <w:pPr>
        <w:pStyle w:val="Code"/>
      </w:pPr>
    </w:p>
    <w:p w14:paraId="74667E55" w14:textId="77777777" w:rsidR="004C1E37" w:rsidRPr="00741828" w:rsidRDefault="004C1E37" w:rsidP="00FA5301">
      <w:pPr>
        <w:pStyle w:val="Code"/>
      </w:pPr>
      <w:r w:rsidRPr="00741828">
        <w:t>iEFRecordOID RELATIVE-OID ::= {tS33128IdentityAssociationOID iEF(1)}</w:t>
      </w:r>
    </w:p>
    <w:p w14:paraId="1B098675" w14:textId="77777777" w:rsidR="004C1E37" w:rsidRPr="00741828" w:rsidRDefault="004C1E37" w:rsidP="00FA5301">
      <w:pPr>
        <w:pStyle w:val="Code"/>
      </w:pPr>
    </w:p>
    <w:p w14:paraId="5777E87B" w14:textId="77777777" w:rsidR="004C1E37" w:rsidRPr="00741828" w:rsidRDefault="004C1E37" w:rsidP="00FA5301">
      <w:pPr>
        <w:pStyle w:val="Code"/>
      </w:pPr>
      <w:r w:rsidRPr="00741828">
        <w:t>IEFMessage ::= SEQUENCE</w:t>
      </w:r>
    </w:p>
    <w:p w14:paraId="2E1E9672" w14:textId="77777777" w:rsidR="004C1E37" w:rsidRPr="00741828" w:rsidRDefault="004C1E37" w:rsidP="00FA5301">
      <w:pPr>
        <w:pStyle w:val="Code"/>
      </w:pPr>
      <w:r w:rsidRPr="00741828">
        <w:t>{</w:t>
      </w:r>
    </w:p>
    <w:p w14:paraId="667E4C22" w14:textId="77777777" w:rsidR="004C1E37" w:rsidRPr="00741828" w:rsidRDefault="004C1E37" w:rsidP="00FA5301">
      <w:pPr>
        <w:pStyle w:val="Code"/>
      </w:pPr>
      <w:r w:rsidRPr="00741828">
        <w:t xml:space="preserve">    iEFRecordOID        [1] RELATIVE-OID,</w:t>
      </w:r>
    </w:p>
    <w:p w14:paraId="163BA173" w14:textId="77777777" w:rsidR="004C1E37" w:rsidRPr="00741828" w:rsidRDefault="004C1E37" w:rsidP="00FA5301">
      <w:pPr>
        <w:pStyle w:val="Code"/>
      </w:pPr>
      <w:r w:rsidRPr="00741828">
        <w:t xml:space="preserve">    record              [2] IEFRecord</w:t>
      </w:r>
    </w:p>
    <w:p w14:paraId="08AD7E3D" w14:textId="77777777" w:rsidR="004C1E37" w:rsidRPr="00741828" w:rsidRDefault="004C1E37" w:rsidP="00FA5301">
      <w:pPr>
        <w:pStyle w:val="Code"/>
      </w:pPr>
      <w:r w:rsidRPr="00741828">
        <w:t>}</w:t>
      </w:r>
    </w:p>
    <w:p w14:paraId="02D0AC40" w14:textId="77777777" w:rsidR="004C1E37" w:rsidRPr="00741828" w:rsidRDefault="004C1E37" w:rsidP="00FA5301">
      <w:pPr>
        <w:pStyle w:val="Code"/>
      </w:pPr>
    </w:p>
    <w:p w14:paraId="1A6CCEAC" w14:textId="77777777" w:rsidR="004C1E37" w:rsidRPr="00741828" w:rsidRDefault="004C1E37" w:rsidP="00FA5301">
      <w:pPr>
        <w:pStyle w:val="Code"/>
      </w:pPr>
      <w:r w:rsidRPr="00741828">
        <w:t>IEFRecord ::= CHOICE</w:t>
      </w:r>
    </w:p>
    <w:p w14:paraId="5B415189" w14:textId="77777777" w:rsidR="004C1E37" w:rsidRPr="00741828" w:rsidRDefault="004C1E37" w:rsidP="00FA5301">
      <w:pPr>
        <w:pStyle w:val="Code"/>
      </w:pPr>
      <w:r w:rsidRPr="00741828">
        <w:t>{</w:t>
      </w:r>
    </w:p>
    <w:p w14:paraId="73E1D653" w14:textId="77777777" w:rsidR="004C1E37" w:rsidRPr="00741828" w:rsidRDefault="004C1E37" w:rsidP="00FA5301">
      <w:pPr>
        <w:pStyle w:val="Code"/>
      </w:pPr>
      <w:r w:rsidRPr="00741828">
        <w:t xml:space="preserve">    associationRecord   [1] IEFAssociationRecord,</w:t>
      </w:r>
    </w:p>
    <w:p w14:paraId="39E81B06" w14:textId="77777777" w:rsidR="004C1E37" w:rsidRPr="00741828" w:rsidRDefault="004C1E37" w:rsidP="00FA5301">
      <w:pPr>
        <w:pStyle w:val="Code"/>
      </w:pPr>
      <w:r w:rsidRPr="00741828">
        <w:t xml:space="preserve">    deassociationRecord [2] IEFDeassociationRecord,</w:t>
      </w:r>
    </w:p>
    <w:p w14:paraId="18618C2D" w14:textId="77777777" w:rsidR="004C1E37" w:rsidRPr="00741828" w:rsidRDefault="004C1E37" w:rsidP="00FA5301">
      <w:pPr>
        <w:pStyle w:val="Code"/>
      </w:pPr>
      <w:r w:rsidRPr="00741828">
        <w:t xml:space="preserve">    keepalive           [3] IEFKeepaliveMessage,</w:t>
      </w:r>
    </w:p>
    <w:p w14:paraId="714B4966" w14:textId="77777777" w:rsidR="004C1E37" w:rsidRPr="00741828" w:rsidRDefault="004C1E37" w:rsidP="00FA5301">
      <w:pPr>
        <w:pStyle w:val="Code"/>
      </w:pPr>
      <w:r w:rsidRPr="00741828">
        <w:t xml:space="preserve">    keepaliveResponse   [4] IEFKeepaliveMessage</w:t>
      </w:r>
    </w:p>
    <w:p w14:paraId="704BD0F4" w14:textId="77777777" w:rsidR="004C1E37" w:rsidRPr="00741828" w:rsidRDefault="004C1E37" w:rsidP="00FA5301">
      <w:pPr>
        <w:pStyle w:val="Code"/>
      </w:pPr>
      <w:r w:rsidRPr="00741828">
        <w:t>}</w:t>
      </w:r>
    </w:p>
    <w:p w14:paraId="279C0712" w14:textId="77777777" w:rsidR="004C1E37" w:rsidRPr="00741828" w:rsidRDefault="004C1E37" w:rsidP="00FA5301">
      <w:pPr>
        <w:pStyle w:val="Code"/>
      </w:pPr>
    </w:p>
    <w:p w14:paraId="27C7FCB5" w14:textId="77777777" w:rsidR="004C1E37" w:rsidRPr="00741828" w:rsidRDefault="004C1E37" w:rsidP="00FA5301">
      <w:pPr>
        <w:pStyle w:val="Code"/>
      </w:pPr>
      <w:r w:rsidRPr="00741828">
        <w:t>IEFAssociationRecord ::= SEQUENCE</w:t>
      </w:r>
    </w:p>
    <w:p w14:paraId="3E3663F3" w14:textId="77777777" w:rsidR="004C1E37" w:rsidRPr="00741828" w:rsidRDefault="004C1E37" w:rsidP="00FA5301">
      <w:pPr>
        <w:pStyle w:val="Code"/>
      </w:pPr>
      <w:r w:rsidRPr="00741828">
        <w:t>{</w:t>
      </w:r>
    </w:p>
    <w:p w14:paraId="47A543F5" w14:textId="77777777" w:rsidR="004C1E37" w:rsidRPr="00741828" w:rsidRDefault="004C1E37" w:rsidP="00FA5301">
      <w:pPr>
        <w:pStyle w:val="Code"/>
      </w:pPr>
      <w:r w:rsidRPr="00741828">
        <w:t xml:space="preserve">    sUPI            [1] SUPI,</w:t>
      </w:r>
    </w:p>
    <w:p w14:paraId="2A2CF050" w14:textId="77777777" w:rsidR="004C1E37" w:rsidRPr="00741828" w:rsidRDefault="004C1E37" w:rsidP="00FA5301">
      <w:pPr>
        <w:pStyle w:val="Code"/>
      </w:pPr>
      <w:r w:rsidRPr="00741828">
        <w:t xml:space="preserve">    fiveGGUTI       [2] FiveGGUTI,</w:t>
      </w:r>
    </w:p>
    <w:p w14:paraId="190BEC88" w14:textId="77777777" w:rsidR="004C1E37" w:rsidRPr="00741828" w:rsidRDefault="004C1E37" w:rsidP="00FA5301">
      <w:pPr>
        <w:pStyle w:val="Code"/>
      </w:pPr>
      <w:r w:rsidRPr="00741828">
        <w:t xml:space="preserve">    timestamp       [3] GeneralizedTime,</w:t>
      </w:r>
    </w:p>
    <w:p w14:paraId="797DCB1C" w14:textId="77777777" w:rsidR="004C1E37" w:rsidRPr="00741828" w:rsidRDefault="004C1E37" w:rsidP="00FA5301">
      <w:pPr>
        <w:pStyle w:val="Code"/>
      </w:pPr>
      <w:r w:rsidRPr="00741828">
        <w:t xml:space="preserve">    tAI             [4] TAI,</w:t>
      </w:r>
    </w:p>
    <w:p w14:paraId="69E5E9BB" w14:textId="77777777" w:rsidR="004C1E37" w:rsidRPr="00741828" w:rsidRDefault="004C1E37" w:rsidP="00FA5301">
      <w:pPr>
        <w:pStyle w:val="Code"/>
      </w:pPr>
      <w:r w:rsidRPr="00741828">
        <w:t xml:space="preserve">    nCGI            [5] NCGI,</w:t>
      </w:r>
    </w:p>
    <w:p w14:paraId="34448ED0" w14:textId="77777777" w:rsidR="004C1E37" w:rsidRPr="00741828" w:rsidRDefault="004C1E37" w:rsidP="00FA5301">
      <w:pPr>
        <w:pStyle w:val="Code"/>
      </w:pPr>
      <w:r w:rsidRPr="00741828">
        <w:t xml:space="preserve">    nCGITime        [6] GeneralizedTime,</w:t>
      </w:r>
    </w:p>
    <w:p w14:paraId="4527A046" w14:textId="77777777" w:rsidR="004C1E37" w:rsidRPr="00741828" w:rsidRDefault="004C1E37" w:rsidP="00FA5301">
      <w:pPr>
        <w:pStyle w:val="Code"/>
      </w:pPr>
      <w:r w:rsidRPr="00741828">
        <w:t xml:space="preserve">    sUCI            [7] SUCI OPTIONAL,</w:t>
      </w:r>
    </w:p>
    <w:p w14:paraId="1C3C67B0" w14:textId="77777777" w:rsidR="004C1E37" w:rsidRPr="00741828" w:rsidRDefault="004C1E37" w:rsidP="00FA5301">
      <w:pPr>
        <w:pStyle w:val="Code"/>
      </w:pPr>
      <w:r w:rsidRPr="00741828">
        <w:t xml:space="preserve">    pEI             [8] PEI OPTIONAL,</w:t>
      </w:r>
    </w:p>
    <w:p w14:paraId="54627EA3" w14:textId="77777777" w:rsidR="004C1E37" w:rsidRPr="00741828" w:rsidRDefault="004C1E37" w:rsidP="00FA5301">
      <w:pPr>
        <w:pStyle w:val="Code"/>
      </w:pPr>
      <w:r w:rsidRPr="00741828">
        <w:t xml:space="preserve">    fiveGSTAIList   [9] FiveGSTAIList OPTIONAL,</w:t>
      </w:r>
    </w:p>
    <w:p w14:paraId="61A119CA" w14:textId="77777777" w:rsidR="004C1E37" w:rsidRPr="00741828" w:rsidRDefault="004C1E37" w:rsidP="00FA5301">
      <w:pPr>
        <w:pStyle w:val="Code"/>
      </w:pPr>
      <w:r w:rsidRPr="00741828">
        <w:t xml:space="preserve">    gPSI            [10] GPSI OPTIONAL</w:t>
      </w:r>
    </w:p>
    <w:p w14:paraId="7C674DC5" w14:textId="77777777" w:rsidR="004C1E37" w:rsidRPr="00741828" w:rsidRDefault="004C1E37" w:rsidP="00FA5301">
      <w:pPr>
        <w:pStyle w:val="Code"/>
      </w:pPr>
      <w:r w:rsidRPr="00741828">
        <w:t>}</w:t>
      </w:r>
    </w:p>
    <w:p w14:paraId="221F7448" w14:textId="77777777" w:rsidR="004C1E37" w:rsidRPr="00741828" w:rsidRDefault="004C1E37" w:rsidP="00FA5301">
      <w:pPr>
        <w:pStyle w:val="Code"/>
      </w:pPr>
    </w:p>
    <w:p w14:paraId="2BBCAF6C" w14:textId="77777777" w:rsidR="004C1E37" w:rsidRPr="00741828" w:rsidRDefault="004C1E37" w:rsidP="00FA5301">
      <w:pPr>
        <w:pStyle w:val="Code"/>
      </w:pPr>
      <w:r w:rsidRPr="00741828">
        <w:t>IEFDeassociationRecord ::= SEQUENCE</w:t>
      </w:r>
    </w:p>
    <w:p w14:paraId="00A27DBB" w14:textId="77777777" w:rsidR="004C1E37" w:rsidRPr="00741828" w:rsidRDefault="004C1E37" w:rsidP="00FA5301">
      <w:pPr>
        <w:pStyle w:val="Code"/>
      </w:pPr>
      <w:r w:rsidRPr="00741828">
        <w:t>{</w:t>
      </w:r>
    </w:p>
    <w:p w14:paraId="74BE2AF3" w14:textId="77777777" w:rsidR="004C1E37" w:rsidRPr="00741828" w:rsidRDefault="004C1E37" w:rsidP="00FA5301">
      <w:pPr>
        <w:pStyle w:val="Code"/>
      </w:pPr>
      <w:r w:rsidRPr="00741828">
        <w:t xml:space="preserve">    sUPI            [1] SUPI,</w:t>
      </w:r>
    </w:p>
    <w:p w14:paraId="3E829913" w14:textId="77777777" w:rsidR="004C1E37" w:rsidRPr="00741828" w:rsidRDefault="004C1E37" w:rsidP="00FA5301">
      <w:pPr>
        <w:pStyle w:val="Code"/>
      </w:pPr>
      <w:r w:rsidRPr="00741828">
        <w:t xml:space="preserve">    fiveGGUTI       [2] FiveGGUTI,</w:t>
      </w:r>
    </w:p>
    <w:p w14:paraId="33374964" w14:textId="77777777" w:rsidR="004C1E37" w:rsidRPr="00741828" w:rsidRDefault="004C1E37" w:rsidP="00FA5301">
      <w:pPr>
        <w:pStyle w:val="Code"/>
      </w:pPr>
      <w:r w:rsidRPr="00741828">
        <w:t xml:space="preserve">    timestamp       [3] GeneralizedTime,</w:t>
      </w:r>
    </w:p>
    <w:p w14:paraId="6B0752D9" w14:textId="77777777" w:rsidR="004C1E37" w:rsidRPr="00741828" w:rsidRDefault="004C1E37" w:rsidP="00FA5301">
      <w:pPr>
        <w:pStyle w:val="Code"/>
      </w:pPr>
      <w:r w:rsidRPr="00741828">
        <w:t xml:space="preserve">    nCGI            [4] NCGI,</w:t>
      </w:r>
    </w:p>
    <w:p w14:paraId="130240A7" w14:textId="77777777" w:rsidR="004C1E37" w:rsidRPr="00741828" w:rsidRDefault="004C1E37" w:rsidP="00FA5301">
      <w:pPr>
        <w:pStyle w:val="Code"/>
      </w:pPr>
      <w:r w:rsidRPr="00741828">
        <w:t xml:space="preserve">    nCGITime        [5] GeneralizedTime</w:t>
      </w:r>
    </w:p>
    <w:p w14:paraId="5876F6D8" w14:textId="77777777" w:rsidR="004C1E37" w:rsidRPr="00741828" w:rsidRDefault="004C1E37" w:rsidP="00FA5301">
      <w:pPr>
        <w:pStyle w:val="Code"/>
      </w:pPr>
      <w:r w:rsidRPr="00741828">
        <w:t>}</w:t>
      </w:r>
    </w:p>
    <w:p w14:paraId="66E8B4CD" w14:textId="77777777" w:rsidR="004C1E37" w:rsidRPr="00741828" w:rsidRDefault="004C1E37" w:rsidP="00FA5301">
      <w:pPr>
        <w:pStyle w:val="Code"/>
      </w:pPr>
    </w:p>
    <w:p w14:paraId="086D11BD" w14:textId="77777777" w:rsidR="004C1E37" w:rsidRPr="00741828" w:rsidRDefault="004C1E37" w:rsidP="00FA5301">
      <w:pPr>
        <w:pStyle w:val="Code"/>
      </w:pPr>
      <w:r w:rsidRPr="00741828">
        <w:t>IEFKeepaliveMessage ::= SEQUENCE</w:t>
      </w:r>
    </w:p>
    <w:p w14:paraId="5B4E3D66" w14:textId="77777777" w:rsidR="004C1E37" w:rsidRPr="00741828" w:rsidRDefault="004C1E37" w:rsidP="00FA5301">
      <w:pPr>
        <w:pStyle w:val="Code"/>
      </w:pPr>
      <w:r w:rsidRPr="00741828">
        <w:t>{</w:t>
      </w:r>
    </w:p>
    <w:p w14:paraId="639665AB" w14:textId="77777777" w:rsidR="004C1E37" w:rsidRPr="00741828" w:rsidRDefault="004C1E37" w:rsidP="00FA5301">
      <w:pPr>
        <w:pStyle w:val="Code"/>
      </w:pPr>
      <w:r w:rsidRPr="00741828">
        <w:t xml:space="preserve">    sequenceNumber  [1] INTEGER</w:t>
      </w:r>
    </w:p>
    <w:p w14:paraId="1BC73561" w14:textId="77777777" w:rsidR="004C1E37" w:rsidRPr="00741828" w:rsidRDefault="004C1E37" w:rsidP="00FA5301">
      <w:pPr>
        <w:pStyle w:val="Code"/>
      </w:pPr>
      <w:r w:rsidRPr="00741828">
        <w:t>}</w:t>
      </w:r>
    </w:p>
    <w:p w14:paraId="44577F10" w14:textId="77777777" w:rsidR="004C1E37" w:rsidRPr="00741828" w:rsidRDefault="004C1E37" w:rsidP="00FA5301">
      <w:pPr>
        <w:pStyle w:val="Code"/>
      </w:pPr>
    </w:p>
    <w:p w14:paraId="6BB264D2" w14:textId="77777777" w:rsidR="004C1E37" w:rsidRPr="00741828" w:rsidRDefault="004C1E37" w:rsidP="00FA5301">
      <w:pPr>
        <w:pStyle w:val="Code"/>
      </w:pPr>
      <w:r w:rsidRPr="00741828">
        <w:t>FiveGGUTI ::= OCTET STRING (SIZE(10))</w:t>
      </w:r>
    </w:p>
    <w:p w14:paraId="35D2CE97" w14:textId="77777777" w:rsidR="004C1E37" w:rsidRPr="00741828" w:rsidRDefault="004C1E37" w:rsidP="00FA5301">
      <w:pPr>
        <w:pStyle w:val="Code"/>
      </w:pPr>
    </w:p>
    <w:p w14:paraId="734C4BE5" w14:textId="77777777" w:rsidR="004C1E37" w:rsidRPr="00741828" w:rsidRDefault="004C1E37" w:rsidP="00FA5301">
      <w:pPr>
        <w:pStyle w:val="Code"/>
      </w:pPr>
      <w:r w:rsidRPr="00741828">
        <w:t>NCGI ::= SEQUENCE</w:t>
      </w:r>
    </w:p>
    <w:p w14:paraId="5108969D" w14:textId="77777777" w:rsidR="004C1E37" w:rsidRPr="00741828" w:rsidRDefault="004C1E37" w:rsidP="00FA5301">
      <w:pPr>
        <w:pStyle w:val="Code"/>
      </w:pPr>
      <w:r w:rsidRPr="00741828">
        <w:t>{</w:t>
      </w:r>
    </w:p>
    <w:p w14:paraId="5186D9C7" w14:textId="77777777" w:rsidR="004C1E37" w:rsidRPr="00741828" w:rsidRDefault="004C1E37" w:rsidP="00FA5301">
      <w:pPr>
        <w:pStyle w:val="Code"/>
      </w:pPr>
      <w:r w:rsidRPr="00741828">
        <w:t xml:space="preserve">    pLMNID [1] PLMNID,</w:t>
      </w:r>
    </w:p>
    <w:p w14:paraId="3D5D91D7" w14:textId="77777777" w:rsidR="004C1E37" w:rsidRPr="00741828" w:rsidRDefault="004C1E37" w:rsidP="00FA5301">
      <w:pPr>
        <w:pStyle w:val="Code"/>
      </w:pPr>
      <w:r w:rsidRPr="00741828">
        <w:t xml:space="preserve">    nCI [2] NCI</w:t>
      </w:r>
    </w:p>
    <w:p w14:paraId="49B0CA2F" w14:textId="77777777" w:rsidR="004C1E37" w:rsidRPr="00741828" w:rsidRDefault="004C1E37" w:rsidP="00FA5301">
      <w:pPr>
        <w:pStyle w:val="Code"/>
      </w:pPr>
      <w:r w:rsidRPr="00741828">
        <w:t>}</w:t>
      </w:r>
    </w:p>
    <w:p w14:paraId="1E494830" w14:textId="77777777" w:rsidR="004C1E37" w:rsidRPr="00741828" w:rsidRDefault="004C1E37" w:rsidP="00FA5301">
      <w:pPr>
        <w:pStyle w:val="Code"/>
      </w:pPr>
    </w:p>
    <w:p w14:paraId="7C632E7A" w14:textId="77777777" w:rsidR="004C1E37" w:rsidRPr="00741828" w:rsidRDefault="004C1E37" w:rsidP="00FA5301">
      <w:pPr>
        <w:pStyle w:val="Code"/>
      </w:pPr>
      <w:r w:rsidRPr="00741828">
        <w:t>PLMNID ::= OCTET STRING (SIZE(3))</w:t>
      </w:r>
    </w:p>
    <w:p w14:paraId="03FB04BF" w14:textId="77777777" w:rsidR="004C1E37" w:rsidRPr="00741828" w:rsidRDefault="004C1E37" w:rsidP="00FA5301">
      <w:pPr>
        <w:pStyle w:val="Code"/>
      </w:pPr>
    </w:p>
    <w:p w14:paraId="4FF1C1C4" w14:textId="77777777" w:rsidR="004C1E37" w:rsidRPr="00741828" w:rsidRDefault="004C1E37" w:rsidP="00FA5301">
      <w:pPr>
        <w:pStyle w:val="Code"/>
      </w:pPr>
      <w:r w:rsidRPr="00741828">
        <w:t>NCI ::= BIT STRING (SIZE(36))</w:t>
      </w:r>
    </w:p>
    <w:p w14:paraId="08A366C1" w14:textId="77777777" w:rsidR="004C1E37" w:rsidRPr="00741828" w:rsidRDefault="004C1E37" w:rsidP="00FA5301">
      <w:pPr>
        <w:pStyle w:val="Code"/>
      </w:pPr>
    </w:p>
    <w:p w14:paraId="7FA9B8D3" w14:textId="77777777" w:rsidR="004C1E37" w:rsidRPr="00741828" w:rsidRDefault="004C1E37" w:rsidP="00FA5301">
      <w:pPr>
        <w:pStyle w:val="Code"/>
      </w:pPr>
      <w:r w:rsidRPr="00741828">
        <w:t>TAI ::= OCTET STRING (SIZE(6))</w:t>
      </w:r>
    </w:p>
    <w:p w14:paraId="2D247821" w14:textId="77777777" w:rsidR="004C1E37" w:rsidRPr="00741828" w:rsidRDefault="004C1E37" w:rsidP="00FA5301">
      <w:pPr>
        <w:pStyle w:val="Code"/>
      </w:pPr>
    </w:p>
    <w:p w14:paraId="6B215F08" w14:textId="77777777" w:rsidR="004C1E37" w:rsidRPr="00741828" w:rsidRDefault="004C1E37" w:rsidP="00FA5301">
      <w:pPr>
        <w:pStyle w:val="Code"/>
      </w:pPr>
      <w:r w:rsidRPr="00741828">
        <w:t>SUPI ::= CHOICE</w:t>
      </w:r>
    </w:p>
    <w:p w14:paraId="7A4795F6" w14:textId="77777777" w:rsidR="004C1E37" w:rsidRPr="00741828" w:rsidRDefault="004C1E37" w:rsidP="00FA5301">
      <w:pPr>
        <w:pStyle w:val="Code"/>
      </w:pPr>
      <w:r w:rsidRPr="00741828">
        <w:t>{</w:t>
      </w:r>
    </w:p>
    <w:p w14:paraId="2750F97A" w14:textId="77777777" w:rsidR="004C1E37" w:rsidRPr="00741828" w:rsidRDefault="004C1E37" w:rsidP="00FA5301">
      <w:pPr>
        <w:pStyle w:val="Code"/>
      </w:pPr>
      <w:r w:rsidRPr="00741828">
        <w:t xml:space="preserve">    iMSI        [1] IMSI,</w:t>
      </w:r>
    </w:p>
    <w:p w14:paraId="687F8194" w14:textId="77777777" w:rsidR="004C1E37" w:rsidRPr="00741828" w:rsidRDefault="004C1E37" w:rsidP="00FA5301">
      <w:pPr>
        <w:pStyle w:val="Code"/>
      </w:pPr>
      <w:r w:rsidRPr="00741828">
        <w:t xml:space="preserve">    nAI         [2] NAI</w:t>
      </w:r>
    </w:p>
    <w:p w14:paraId="7E9AF6CF" w14:textId="77777777" w:rsidR="004C1E37" w:rsidRPr="00741828" w:rsidRDefault="004C1E37" w:rsidP="00FA5301">
      <w:pPr>
        <w:pStyle w:val="Code"/>
      </w:pPr>
      <w:r w:rsidRPr="00741828">
        <w:t>}</w:t>
      </w:r>
    </w:p>
    <w:p w14:paraId="19FB608F" w14:textId="77777777" w:rsidR="004C1E37" w:rsidRPr="00741828" w:rsidRDefault="004C1E37" w:rsidP="00FA5301">
      <w:pPr>
        <w:pStyle w:val="Code"/>
      </w:pPr>
    </w:p>
    <w:p w14:paraId="5BB3FD14" w14:textId="77777777" w:rsidR="004C1E37" w:rsidRPr="00741828" w:rsidRDefault="004C1E37" w:rsidP="00FA5301">
      <w:pPr>
        <w:pStyle w:val="Code"/>
      </w:pPr>
      <w:r w:rsidRPr="00741828">
        <w:t>IMSI ::= NumericString (SIZE(6..15))</w:t>
      </w:r>
    </w:p>
    <w:p w14:paraId="2300CBC6" w14:textId="77777777" w:rsidR="004C1E37" w:rsidRPr="00741828" w:rsidRDefault="004C1E37" w:rsidP="00FA5301">
      <w:pPr>
        <w:pStyle w:val="Code"/>
      </w:pPr>
    </w:p>
    <w:p w14:paraId="709626CB" w14:textId="77777777" w:rsidR="004C1E37" w:rsidRPr="00741828" w:rsidRDefault="004C1E37" w:rsidP="00FA5301">
      <w:pPr>
        <w:pStyle w:val="Code"/>
      </w:pPr>
      <w:r w:rsidRPr="00741828">
        <w:t>NAI ::= UTF8String</w:t>
      </w:r>
    </w:p>
    <w:p w14:paraId="4B5B3EF8" w14:textId="77777777" w:rsidR="004C1E37" w:rsidRPr="00741828" w:rsidRDefault="004C1E37" w:rsidP="00FA5301">
      <w:pPr>
        <w:pStyle w:val="Code"/>
      </w:pPr>
    </w:p>
    <w:p w14:paraId="068B8870" w14:textId="77777777" w:rsidR="004C1E37" w:rsidRPr="00741828" w:rsidRDefault="004C1E37" w:rsidP="00FA5301">
      <w:pPr>
        <w:pStyle w:val="Code"/>
      </w:pPr>
      <w:r w:rsidRPr="00741828">
        <w:t>FiveGSTAIList ::= SEQUENCE OF TAI</w:t>
      </w:r>
    </w:p>
    <w:p w14:paraId="31FDEA15" w14:textId="77777777" w:rsidR="004C1E37" w:rsidRPr="00741828" w:rsidRDefault="004C1E37" w:rsidP="00FA5301">
      <w:pPr>
        <w:pStyle w:val="Code"/>
      </w:pPr>
    </w:p>
    <w:p w14:paraId="750A06B6" w14:textId="77777777" w:rsidR="004C1E37" w:rsidRPr="00741828" w:rsidRDefault="004C1E37" w:rsidP="00FA5301">
      <w:pPr>
        <w:pStyle w:val="Code"/>
      </w:pPr>
      <w:r w:rsidRPr="00741828">
        <w:t>PEI ::= CHOICE</w:t>
      </w:r>
    </w:p>
    <w:p w14:paraId="1CB06137" w14:textId="77777777" w:rsidR="004C1E37" w:rsidRPr="00741828" w:rsidRDefault="004C1E37" w:rsidP="00FA5301">
      <w:pPr>
        <w:pStyle w:val="Code"/>
      </w:pPr>
      <w:r w:rsidRPr="00741828">
        <w:t>{</w:t>
      </w:r>
    </w:p>
    <w:p w14:paraId="358E4071" w14:textId="77777777" w:rsidR="004C1E37" w:rsidRPr="00741828" w:rsidRDefault="004C1E37" w:rsidP="00FA5301">
      <w:pPr>
        <w:pStyle w:val="Code"/>
      </w:pPr>
      <w:r w:rsidRPr="00741828">
        <w:t xml:space="preserve">    iMEI        [1] IMEI,</w:t>
      </w:r>
    </w:p>
    <w:p w14:paraId="2D4AF124" w14:textId="77777777" w:rsidR="004C1E37" w:rsidRPr="00741828" w:rsidRDefault="004C1E37" w:rsidP="00FA5301">
      <w:pPr>
        <w:pStyle w:val="Code"/>
      </w:pPr>
      <w:r w:rsidRPr="00741828">
        <w:t xml:space="preserve">    iMEISV      [2] IMEISV,</w:t>
      </w:r>
    </w:p>
    <w:p w14:paraId="2F11AD7F" w14:textId="77777777" w:rsidR="004C1E37" w:rsidRPr="00741828" w:rsidRDefault="004C1E37" w:rsidP="00FA5301">
      <w:pPr>
        <w:pStyle w:val="Code"/>
      </w:pPr>
      <w:r w:rsidRPr="00741828">
        <w:t xml:space="preserve">    mACAddress  [3] MACAddress,</w:t>
      </w:r>
    </w:p>
    <w:p w14:paraId="5439BC8C" w14:textId="77777777" w:rsidR="004C1E37" w:rsidRPr="00741828" w:rsidRDefault="004C1E37" w:rsidP="00FA5301">
      <w:pPr>
        <w:pStyle w:val="Code"/>
      </w:pPr>
      <w:r w:rsidRPr="00741828">
        <w:t xml:space="preserve">    eUI64       [4] EUI64</w:t>
      </w:r>
    </w:p>
    <w:p w14:paraId="460337C7" w14:textId="77777777" w:rsidR="004C1E37" w:rsidRPr="00741828" w:rsidRDefault="004C1E37" w:rsidP="00FA5301">
      <w:pPr>
        <w:pStyle w:val="Code"/>
      </w:pPr>
      <w:r w:rsidRPr="00741828">
        <w:t>}</w:t>
      </w:r>
    </w:p>
    <w:p w14:paraId="047F9CDF" w14:textId="77777777" w:rsidR="004C1E37" w:rsidRPr="00741828" w:rsidRDefault="004C1E37" w:rsidP="00FA5301">
      <w:pPr>
        <w:pStyle w:val="Code"/>
      </w:pPr>
    </w:p>
    <w:p w14:paraId="2EB1C6BE" w14:textId="77777777" w:rsidR="004C1E37" w:rsidRPr="00741828" w:rsidRDefault="004C1E37" w:rsidP="00FA5301">
      <w:pPr>
        <w:pStyle w:val="Code"/>
      </w:pPr>
      <w:r w:rsidRPr="00741828">
        <w:t>IMEI ::= NumericString (SIZE(14))</w:t>
      </w:r>
    </w:p>
    <w:p w14:paraId="7522358C" w14:textId="77777777" w:rsidR="004C1E37" w:rsidRPr="00741828" w:rsidRDefault="004C1E37" w:rsidP="00FA5301">
      <w:pPr>
        <w:pStyle w:val="Code"/>
      </w:pPr>
    </w:p>
    <w:p w14:paraId="3C6D237C" w14:textId="77777777" w:rsidR="004C1E37" w:rsidRPr="00741828" w:rsidRDefault="004C1E37" w:rsidP="00FA5301">
      <w:pPr>
        <w:pStyle w:val="Code"/>
      </w:pPr>
      <w:r w:rsidRPr="00741828">
        <w:t>IMEISV ::= NumericString (SIZE(16))</w:t>
      </w:r>
    </w:p>
    <w:p w14:paraId="41F72DFA" w14:textId="77777777" w:rsidR="004C1E37" w:rsidRPr="00741828" w:rsidRDefault="004C1E37" w:rsidP="00FA5301">
      <w:pPr>
        <w:pStyle w:val="Code"/>
      </w:pPr>
    </w:p>
    <w:p w14:paraId="42ABB92B" w14:textId="77777777" w:rsidR="004C1E37" w:rsidRPr="00741828" w:rsidRDefault="004C1E37" w:rsidP="00FA5301">
      <w:pPr>
        <w:pStyle w:val="Code"/>
      </w:pPr>
      <w:r w:rsidRPr="00741828">
        <w:t>MACAddress ::= OCTET STRING (SIZE(6))</w:t>
      </w:r>
    </w:p>
    <w:p w14:paraId="50EB8F4C" w14:textId="77777777" w:rsidR="004C1E37" w:rsidRPr="00741828" w:rsidRDefault="004C1E37" w:rsidP="00FA5301">
      <w:pPr>
        <w:pStyle w:val="Code"/>
      </w:pPr>
    </w:p>
    <w:p w14:paraId="77E526EE" w14:textId="77777777" w:rsidR="004C1E37" w:rsidRPr="00741828" w:rsidRDefault="004C1E37" w:rsidP="00FA5301">
      <w:pPr>
        <w:pStyle w:val="Code"/>
      </w:pPr>
      <w:r w:rsidRPr="00741828">
        <w:t>EUI64 ::= OCTET STRING (SIZE(8))</w:t>
      </w:r>
    </w:p>
    <w:p w14:paraId="2D136DE0" w14:textId="77777777" w:rsidR="004C1E37" w:rsidRPr="00741828" w:rsidRDefault="004C1E37" w:rsidP="00FA5301">
      <w:pPr>
        <w:pStyle w:val="Code"/>
      </w:pPr>
    </w:p>
    <w:p w14:paraId="5D6AF620" w14:textId="77777777" w:rsidR="004C1E37" w:rsidRPr="00741828" w:rsidRDefault="004C1E37" w:rsidP="00FA5301">
      <w:pPr>
        <w:pStyle w:val="Code"/>
      </w:pPr>
      <w:r w:rsidRPr="00741828">
        <w:t>SUCI ::= OCTET STRING (SIZE(8..3008))</w:t>
      </w:r>
    </w:p>
    <w:p w14:paraId="6B711BF7" w14:textId="77777777" w:rsidR="004C1E37" w:rsidRPr="00741828" w:rsidRDefault="004C1E37" w:rsidP="00FA5301">
      <w:pPr>
        <w:pStyle w:val="Code"/>
      </w:pPr>
    </w:p>
    <w:p w14:paraId="6D4AB39C" w14:textId="77777777" w:rsidR="004C1E37" w:rsidRPr="00741828" w:rsidRDefault="004C1E37" w:rsidP="00FA5301">
      <w:pPr>
        <w:pStyle w:val="Code"/>
      </w:pPr>
      <w:r w:rsidRPr="00741828">
        <w:t>GPSI ::= CHOICE</w:t>
      </w:r>
    </w:p>
    <w:p w14:paraId="65D962A1" w14:textId="77777777" w:rsidR="004C1E37" w:rsidRPr="00741828" w:rsidRDefault="004C1E37" w:rsidP="00FA5301">
      <w:pPr>
        <w:pStyle w:val="Code"/>
      </w:pPr>
      <w:r w:rsidRPr="00741828">
        <w:t>{</w:t>
      </w:r>
    </w:p>
    <w:p w14:paraId="5FA9972C" w14:textId="77777777" w:rsidR="004C1E37" w:rsidRPr="00741828" w:rsidRDefault="004C1E37" w:rsidP="00FA5301">
      <w:pPr>
        <w:pStyle w:val="Code"/>
      </w:pPr>
      <w:r w:rsidRPr="00741828">
        <w:t xml:space="preserve">    gPSIMSISDN  [1] MSISDN,</w:t>
      </w:r>
    </w:p>
    <w:p w14:paraId="08196747" w14:textId="77777777" w:rsidR="004C1E37" w:rsidRPr="00741828" w:rsidRDefault="004C1E37" w:rsidP="00FA5301">
      <w:pPr>
        <w:pStyle w:val="Code"/>
      </w:pPr>
      <w:r w:rsidRPr="00741828">
        <w:t xml:space="preserve">    gPSINAI     [2] NAI</w:t>
      </w:r>
    </w:p>
    <w:p w14:paraId="519BBEAC" w14:textId="77777777" w:rsidR="004C1E37" w:rsidRPr="00741828" w:rsidRDefault="004C1E37" w:rsidP="00FA5301">
      <w:pPr>
        <w:pStyle w:val="Code"/>
      </w:pPr>
      <w:r w:rsidRPr="00741828">
        <w:t>}</w:t>
      </w:r>
    </w:p>
    <w:p w14:paraId="5EEEA8F2" w14:textId="77777777" w:rsidR="004C1E37" w:rsidRPr="00741828" w:rsidRDefault="004C1E37" w:rsidP="00FA5301">
      <w:pPr>
        <w:pStyle w:val="Code"/>
      </w:pPr>
    </w:p>
    <w:p w14:paraId="04D42B4D" w14:textId="77777777" w:rsidR="004C1E37" w:rsidRPr="00741828" w:rsidRDefault="004C1E37" w:rsidP="00FA5301">
      <w:pPr>
        <w:pStyle w:val="Code"/>
      </w:pPr>
      <w:r w:rsidRPr="00741828">
        <w:t>MSISDN ::= NumericString (SIZE(1..15))</w:t>
      </w:r>
    </w:p>
    <w:p w14:paraId="5A8DE537" w14:textId="77777777" w:rsidR="004C1E37" w:rsidRPr="00741828" w:rsidRDefault="004C1E37" w:rsidP="00FA5301">
      <w:pPr>
        <w:pStyle w:val="Code"/>
      </w:pPr>
    </w:p>
    <w:p w14:paraId="109F4A52" w14:textId="4E60F8DB" w:rsidR="004C1E37" w:rsidRDefault="004C1E37" w:rsidP="00FA5301">
      <w:pPr>
        <w:pStyle w:val="Code"/>
      </w:pPr>
      <w:r w:rsidRPr="00741828">
        <w:t>END</w:t>
      </w:r>
    </w:p>
    <w:p w14:paraId="7937D381" w14:textId="77777777" w:rsidR="00B308A6" w:rsidRPr="00741828" w:rsidRDefault="00B308A6" w:rsidP="00FA5301">
      <w:pPr>
        <w:pStyle w:val="Code"/>
      </w:pPr>
    </w:p>
    <w:p w14:paraId="75328C58" w14:textId="26DA5375" w:rsidR="00EB145B" w:rsidRDefault="00EB145B" w:rsidP="00EB145B">
      <w:pPr>
        <w:pStyle w:val="Heading8"/>
      </w:pPr>
      <w:bookmarkStart w:id="552" w:name="_Toc90925129"/>
      <w:r w:rsidRPr="004D3578">
        <w:t xml:space="preserve">Annex </w:t>
      </w:r>
      <w:r w:rsidR="008602A2">
        <w:t>G</w:t>
      </w:r>
      <w:r>
        <w:t xml:space="preserve"> </w:t>
      </w:r>
      <w:r w:rsidRPr="004D3578">
        <w:t>(</w:t>
      </w:r>
      <w:r>
        <w:t>informative</w:t>
      </w:r>
      <w:r w:rsidRPr="004D3578">
        <w:t>):</w:t>
      </w:r>
      <w:r>
        <w:br/>
        <w:t>LIPF logic</w:t>
      </w:r>
      <w:bookmarkEnd w:id="552"/>
    </w:p>
    <w:p w14:paraId="2F3F0DF8" w14:textId="7B82C75E" w:rsidR="00EB145B" w:rsidRDefault="008602A2" w:rsidP="00EB145B">
      <w:pPr>
        <w:pStyle w:val="Heading1"/>
      </w:pPr>
      <w:bookmarkStart w:id="553" w:name="_Toc90925130"/>
      <w:r>
        <w:t>G.</w:t>
      </w:r>
      <w:r w:rsidR="00EB145B">
        <w:t>1</w:t>
      </w:r>
      <w:r w:rsidR="00EB145B">
        <w:tab/>
        <w:t>Background</w:t>
      </w:r>
      <w:bookmarkEnd w:id="553"/>
    </w:p>
    <w:p w14:paraId="2107C2A1" w14:textId="77777777"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554" w:name="_Toc90925131"/>
      <w:r>
        <w:t>G.</w:t>
      </w:r>
      <w:r w:rsidR="00EB145B">
        <w:t>2</w:t>
      </w:r>
      <w:r w:rsidR="00EB145B">
        <w:tab/>
        <w:t>Governing scenarios</w:t>
      </w:r>
      <w:bookmarkEnd w:id="554"/>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555" w:name="_Toc90925132"/>
      <w:r>
        <w:t>G.</w:t>
      </w:r>
      <w:r w:rsidR="00EB145B">
        <w:t>3</w:t>
      </w:r>
      <w:r w:rsidR="00EB145B">
        <w:tab/>
        <w:t>Top-level LIPF provisioning logic</w:t>
      </w:r>
      <w:bookmarkEnd w:id="555"/>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7" type="#_x0000_t75" style="width:483pt;height:203pt" o:ole="">
            <v:imagedata r:id="rId20" o:title=""/>
          </v:shape>
          <o:OLEObject Type="Embed" ProgID="Visio.Drawing.15" ShapeID="_x0000_i1027" DrawAspect="Content" ObjectID="_1701773294" r:id="rId21"/>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556" w:name="_Toc90925133"/>
      <w:r>
        <w:t>G.</w:t>
      </w:r>
      <w:r w:rsidR="00EB145B">
        <w:t>4</w:t>
      </w:r>
      <w:r w:rsidR="00EB145B">
        <w:tab/>
        <w:t>Data</w:t>
      </w:r>
      <w:bookmarkEnd w:id="556"/>
    </w:p>
    <w:p w14:paraId="7DAF86E9" w14:textId="3EB14DC5" w:rsidR="00EB145B" w:rsidRDefault="008602A2" w:rsidP="00EB145B">
      <w:pPr>
        <w:pStyle w:val="Heading2"/>
      </w:pPr>
      <w:bookmarkStart w:id="557" w:name="_Toc90925134"/>
      <w:r>
        <w:t>G.</w:t>
      </w:r>
      <w:r w:rsidR="00EB145B">
        <w:t>4.1</w:t>
      </w:r>
      <w:r w:rsidR="00EB145B">
        <w:tab/>
        <w:t>Scope of interception</w:t>
      </w:r>
      <w:bookmarkEnd w:id="557"/>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558" w:name="_Toc90925135"/>
      <w:r>
        <w:t>G.</w:t>
      </w:r>
      <w:r w:rsidR="00EB145B">
        <w:t>4.2</w:t>
      </w:r>
      <w:r w:rsidR="00EB145B">
        <w:tab/>
        <w:t>Top-level view</w:t>
      </w:r>
      <w:bookmarkEnd w:id="558"/>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28" type="#_x0000_t75" style="width:268pt;height:309pt" o:ole="">
            <v:imagedata r:id="rId22" o:title=""/>
          </v:shape>
          <o:OLEObject Type="Embed" ProgID="Visio.Drawing.15" ShapeID="_x0000_i1028" DrawAspect="Content" ObjectID="_1701773295" r:id="rId23"/>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559" w:name="_Toc90925136"/>
      <w:r>
        <w:t>G.</w:t>
      </w:r>
      <w:r w:rsidR="00EB145B">
        <w:t>4.3</w:t>
      </w:r>
      <w:r w:rsidR="00EB145B">
        <w:tab/>
        <w:t>5GC</w:t>
      </w:r>
      <w:bookmarkEnd w:id="559"/>
    </w:p>
    <w:p w14:paraId="1B096A15" w14:textId="54F0D87F" w:rsidR="00EB145B" w:rsidRDefault="008602A2" w:rsidP="00EB145B">
      <w:pPr>
        <w:pStyle w:val="Heading3"/>
      </w:pPr>
      <w:bookmarkStart w:id="560" w:name="_Toc90925137"/>
      <w:r>
        <w:t>G.</w:t>
      </w:r>
      <w:r w:rsidR="00EB145B">
        <w:t>4.3.1</w:t>
      </w:r>
      <w:r w:rsidR="00EB145B">
        <w:tab/>
        <w:t>The flow-chart</w:t>
      </w:r>
      <w:bookmarkEnd w:id="560"/>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29" type="#_x0000_t75" style="width:457.5pt;height:688.5pt" o:ole="">
            <v:imagedata r:id="rId24" o:title=""/>
          </v:shape>
          <o:OLEObject Type="Embed" ProgID="Visio.Drawing.15" ShapeID="_x0000_i1029" DrawAspect="Content" ObjectID="_1701773296" r:id="rId25"/>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561" w:name="_Toc90925138"/>
      <w:r>
        <w:t>G.</w:t>
      </w:r>
      <w:r w:rsidR="00EB145B">
        <w:t>4.3.2</w:t>
      </w:r>
      <w:r w:rsidR="00EB145B">
        <w:tab/>
        <w:t>Interception</w:t>
      </w:r>
      <w:bookmarkEnd w:id="561"/>
    </w:p>
    <w:p w14:paraId="6FB59D55" w14:textId="51A9244E" w:rsidR="00EB145B" w:rsidRDefault="008602A2" w:rsidP="00EB145B">
      <w:pPr>
        <w:pStyle w:val="Heading4"/>
      </w:pPr>
      <w:bookmarkStart w:id="562" w:name="_Toc90925139"/>
      <w:r>
        <w:t>G.</w:t>
      </w:r>
      <w:r w:rsidR="00EB145B">
        <w:t>4.3.2.1</w:t>
      </w:r>
      <w:r w:rsidR="00EB145B">
        <w:tab/>
        <w:t>PDHR</w:t>
      </w:r>
      <w:bookmarkEnd w:id="562"/>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563" w:name="_Toc90925140"/>
      <w:r>
        <w:t>G.</w:t>
      </w:r>
      <w:r w:rsidR="00EB145B">
        <w:t>4.3.2.2</w:t>
      </w:r>
      <w:r w:rsidR="00EB145B">
        <w:tab/>
        <w:t>LALS triggering</w:t>
      </w:r>
      <w:bookmarkEnd w:id="563"/>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564" w:name="_Toc90925141"/>
      <w:r>
        <w:t>G.</w:t>
      </w:r>
      <w:r w:rsidR="00EB145B">
        <w:t>4.3.2.3</w:t>
      </w:r>
      <w:r w:rsidR="00EB145B">
        <w:tab/>
        <w:t>UDM</w:t>
      </w:r>
      <w:bookmarkEnd w:id="564"/>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565" w:name="_Toc90925142"/>
      <w:r>
        <w:t>G.</w:t>
      </w:r>
      <w:r w:rsidR="00EB145B">
        <w:t>4.3.2.4</w:t>
      </w:r>
      <w:r w:rsidR="00EB145B">
        <w:tab/>
        <w:t>Summary</w:t>
      </w:r>
      <w:bookmarkEnd w:id="565"/>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566"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567" w:name="_Hlk68278687"/>
            <w:bookmarkEnd w:id="566"/>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568"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568"/>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569" w:name="_Toc90925143"/>
      <w:bookmarkEnd w:id="567"/>
      <w:r>
        <w:t>G.</w:t>
      </w:r>
      <w:r w:rsidR="00EB145B">
        <w:t>4.4</w:t>
      </w:r>
      <w:r w:rsidR="00EB145B">
        <w:tab/>
        <w:t>EPC</w:t>
      </w:r>
      <w:bookmarkEnd w:id="569"/>
    </w:p>
    <w:p w14:paraId="796CF330" w14:textId="72C73749" w:rsidR="00EB145B" w:rsidRPr="00995878" w:rsidRDefault="008602A2" w:rsidP="00EB145B">
      <w:pPr>
        <w:pStyle w:val="Heading3"/>
      </w:pPr>
      <w:bookmarkStart w:id="570" w:name="_Toc90925144"/>
      <w:r>
        <w:t>G.</w:t>
      </w:r>
      <w:r w:rsidR="00EB145B">
        <w:t>4.4.1</w:t>
      </w:r>
      <w:r w:rsidR="00EB145B">
        <w:tab/>
      </w:r>
      <w:r w:rsidR="00EB145B">
        <w:tab/>
        <w:t>The flow-chart</w:t>
      </w:r>
      <w:bookmarkEnd w:id="570"/>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0" type="#_x0000_t75" style="width:407.5pt;height:672.5pt" o:ole="">
            <v:imagedata r:id="rId26" o:title=""/>
          </v:shape>
          <o:OLEObject Type="Embed" ProgID="Visio.Drawing.15" ShapeID="_x0000_i1030" DrawAspect="Content" ObjectID="_1701773297" r:id="rId27"/>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1" type="#_x0000_t75" style="width:384.5pt;height:414pt" o:ole="">
            <v:imagedata r:id="rId28" o:title=""/>
          </v:shape>
          <o:OLEObject Type="Embed" ProgID="Visio.Drawing.15" ShapeID="_x0000_i1031" DrawAspect="Content" ObjectID="_1701773298" r:id="rId29"/>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571" w:name="_Toc90925145"/>
      <w:r>
        <w:t>G.</w:t>
      </w:r>
      <w:r w:rsidR="00EB145B">
        <w:t>4.4.2</w:t>
      </w:r>
      <w:r w:rsidR="00EB145B">
        <w:tab/>
        <w:t>Interception</w:t>
      </w:r>
      <w:bookmarkEnd w:id="571"/>
    </w:p>
    <w:p w14:paraId="41122AB7" w14:textId="4D52F4BC" w:rsidR="00EB145B" w:rsidRDefault="008602A2" w:rsidP="00EB145B">
      <w:pPr>
        <w:pStyle w:val="Heading4"/>
      </w:pPr>
      <w:bookmarkStart w:id="572" w:name="_Toc90925146"/>
      <w:r>
        <w:t>G.</w:t>
      </w:r>
      <w:r w:rsidR="00EB145B">
        <w:t>4.4.2.1</w:t>
      </w:r>
      <w:r w:rsidR="00EB145B">
        <w:tab/>
        <w:t>PDHR</w:t>
      </w:r>
      <w:bookmarkEnd w:id="572"/>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573" w:name="_Toc90925147"/>
      <w:r>
        <w:t>G.</w:t>
      </w:r>
      <w:r w:rsidR="00EB145B">
        <w:t>4.4.2.2</w:t>
      </w:r>
      <w:r w:rsidR="00EB145B">
        <w:tab/>
        <w:t>LALS triggering</w:t>
      </w:r>
      <w:bookmarkEnd w:id="573"/>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574" w:name="_Toc90925148"/>
      <w:r>
        <w:t>G.</w:t>
      </w:r>
      <w:r w:rsidR="00EB145B">
        <w:t>4.4.2.3</w:t>
      </w:r>
      <w:r w:rsidR="00EB145B">
        <w:tab/>
        <w:t>SGW/PGW deployment options</w:t>
      </w:r>
      <w:bookmarkEnd w:id="574"/>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575" w:name="_Toc90925149"/>
      <w:r>
        <w:t>G.</w:t>
      </w:r>
      <w:r w:rsidR="00EB145B">
        <w:t>4.4.2.4</w:t>
      </w:r>
      <w:r w:rsidR="00EB145B">
        <w:tab/>
        <w:t>HSS</w:t>
      </w:r>
      <w:bookmarkEnd w:id="575"/>
    </w:p>
    <w:p w14:paraId="1EBB2CBA" w14:textId="77777777" w:rsidR="00EB145B" w:rsidRDefault="00EB145B" w:rsidP="00EB145B">
      <w:bookmarkStart w:id="576" w:name="_Hlk68341373"/>
      <w:r>
        <w:t>The HSS is expected to provide the IRI-POI functions in the HPLMN only.</w:t>
      </w:r>
    </w:p>
    <w:p w14:paraId="0DAF9D23" w14:textId="15DF34F3" w:rsidR="00EB145B" w:rsidRDefault="008602A2" w:rsidP="00EB145B">
      <w:pPr>
        <w:pStyle w:val="Heading4"/>
      </w:pPr>
      <w:bookmarkStart w:id="577" w:name="_Toc90925150"/>
      <w:bookmarkEnd w:id="576"/>
      <w:r>
        <w:t>G.</w:t>
      </w:r>
      <w:r w:rsidR="00EB145B">
        <w:t>4.4.2.5</w:t>
      </w:r>
      <w:r w:rsidR="00EB145B">
        <w:tab/>
        <w:t>Summary</w:t>
      </w:r>
      <w:bookmarkEnd w:id="577"/>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578" w:name="_Hlk68270326"/>
            <w:bookmarkStart w:id="579" w:name="_Hlk68280572"/>
            <w:r>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578"/>
    <w:bookmarkEnd w:id="579"/>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580" w:name="_Toc90925151"/>
      <w:r>
        <w:t>G.</w:t>
      </w:r>
      <w:r w:rsidR="00EB145B">
        <w:t>5</w:t>
      </w:r>
      <w:r w:rsidR="00EB145B">
        <w:tab/>
        <w:t>Voice</w:t>
      </w:r>
      <w:bookmarkEnd w:id="580"/>
    </w:p>
    <w:p w14:paraId="6BB54843" w14:textId="292262BE" w:rsidR="00EB145B" w:rsidRPr="00442450" w:rsidRDefault="008602A2" w:rsidP="00EB145B">
      <w:pPr>
        <w:pStyle w:val="Heading2"/>
      </w:pPr>
      <w:bookmarkStart w:id="581" w:name="_Toc90925152"/>
      <w:r>
        <w:t>G.</w:t>
      </w:r>
      <w:r w:rsidR="00EB145B" w:rsidRPr="00442450">
        <w:t>5.1</w:t>
      </w:r>
      <w:r w:rsidR="00EB145B" w:rsidRPr="00442450">
        <w:tab/>
      </w:r>
      <w:r w:rsidR="00EB145B">
        <w:t>Scope of interception</w:t>
      </w:r>
      <w:bookmarkEnd w:id="581"/>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582" w:name="_Hlk68345095"/>
      <w:bookmarkStart w:id="583" w:name="_Toc90925153"/>
      <w:r>
        <w:t>G.</w:t>
      </w:r>
      <w:r w:rsidR="00EB145B">
        <w:t>5.2</w:t>
      </w:r>
      <w:r w:rsidR="00EB145B">
        <w:tab/>
        <w:t>Initial configuration for N9HR/S8HR</w:t>
      </w:r>
      <w:bookmarkEnd w:id="582"/>
      <w:bookmarkEnd w:id="583"/>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2" type="#_x0000_t75" style="width:396pt;height:378pt" o:ole="">
            <v:imagedata r:id="rId30" o:title=""/>
          </v:shape>
          <o:OLEObject Type="Embed" ProgID="Visio.Drawing.15" ShapeID="_x0000_i1032" DrawAspect="Content" ObjectID="_1701773299" r:id="rId31"/>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584" w:name="_Toc90925154"/>
      <w:r>
        <w:t>G.</w:t>
      </w:r>
      <w:r w:rsidR="00EB145B">
        <w:t>5.3</w:t>
      </w:r>
      <w:r w:rsidR="00EB145B">
        <w:tab/>
        <w:t>Top level LIPF logic for service type voice</w:t>
      </w:r>
      <w:bookmarkEnd w:id="584"/>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3" type="#_x0000_t75" style="width:486.5pt;height:450pt" o:ole="">
            <v:imagedata r:id="rId32" o:title=""/>
          </v:shape>
          <o:OLEObject Type="Embed" ProgID="Visio.Drawing.15" ShapeID="_x0000_i1033" DrawAspect="Content" ObjectID="_1701773300" r:id="rId33"/>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585" w:name="_Toc90925155"/>
      <w:r>
        <w:t>G.</w:t>
      </w:r>
      <w:r w:rsidR="00EB145B">
        <w:t>5.4</w:t>
      </w:r>
      <w:r w:rsidR="00EB145B">
        <w:tab/>
        <w:t>LIPF logic for targets that are not non-local ID</w:t>
      </w:r>
      <w:bookmarkEnd w:id="585"/>
    </w:p>
    <w:p w14:paraId="04C69691" w14:textId="3883818F" w:rsidR="00EB145B" w:rsidRDefault="008602A2" w:rsidP="00EB145B">
      <w:pPr>
        <w:pStyle w:val="Heading3"/>
      </w:pPr>
      <w:bookmarkStart w:id="586" w:name="_Toc90925156"/>
      <w:r>
        <w:t>G.</w:t>
      </w:r>
      <w:r w:rsidR="00EB145B">
        <w:t>5.4.1</w:t>
      </w:r>
      <w:r w:rsidR="00EB145B">
        <w:tab/>
        <w:t>The flowchart</w:t>
      </w:r>
      <w:bookmarkEnd w:id="586"/>
    </w:p>
    <w:p w14:paraId="518ADFCA" w14:textId="22444EBF" w:rsidR="00EB145B" w:rsidRPr="00760004" w:rsidRDefault="00EB145B" w:rsidP="00EB145B">
      <w:r>
        <w:t xml:space="preserve">Figures </w:t>
      </w:r>
      <w:r w:rsidR="008602A2">
        <w:t>G.</w:t>
      </w:r>
      <w:r>
        <w:t xml:space="preserve">5-3, </w:t>
      </w:r>
      <w:r w:rsidR="008602A2">
        <w:t>G.</w:t>
      </w:r>
      <w:r>
        <w:t xml:space="preserve">5-4, </w:t>
      </w:r>
      <w:r w:rsidR="008602A2">
        <w:t>G.</w:t>
      </w:r>
      <w:r>
        <w:t xml:space="preserve">5.5 and </w:t>
      </w:r>
      <w:r w:rsidR="008602A2">
        <w:t>G.</w:t>
      </w:r>
      <w:r>
        <w:t>5.6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4" type="#_x0000_t75" style="width:390pt;height:630pt" o:ole="">
            <v:imagedata r:id="rId34" o:title=""/>
          </v:shape>
          <o:OLEObject Type="Embed" ProgID="Visio.Drawing.15" ShapeID="_x0000_i1034" DrawAspect="Content" ObjectID="_1701773301" r:id="rId35"/>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t xml:space="preserve">Figure </w:t>
      </w:r>
      <w:r w:rsidR="008602A2">
        <w:t>G.</w:t>
      </w:r>
      <w:r>
        <w:t xml:space="preserve">5-4 shows the LIPF logic for the provisioning of IRI-POIs and figure </w:t>
      </w:r>
      <w:r w:rsidR="008602A2">
        <w:t>G.</w:t>
      </w:r>
      <w:r>
        <w:t>5-5 shows the LIPF logic for the provisioning of CC-TFs.</w:t>
      </w:r>
    </w:p>
    <w:p w14:paraId="1FFE198D" w14:textId="77777777" w:rsidR="00EB145B" w:rsidRDefault="00EB145B" w:rsidP="00EB145B">
      <w:pPr>
        <w:pStyle w:val="TH"/>
      </w:pPr>
      <w:r>
        <w:object w:dxaOrig="19668" w:dyaOrig="17328" w14:anchorId="4EF9503A">
          <v:shape id="_x0000_i1035" type="#_x0000_t75" style="width:474pt;height:414pt" o:ole="">
            <v:imagedata r:id="rId36" o:title=""/>
          </v:shape>
          <o:OLEObject Type="Embed" ProgID="Visio.Drawing.15" ShapeID="_x0000_i1035" DrawAspect="Content" ObjectID="_1701773302" r:id="rId37"/>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43B8C75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p>
    <w:p w14:paraId="0C591463" w14:textId="77777777" w:rsidR="00EB145B" w:rsidRDefault="00EB145B" w:rsidP="00EB145B">
      <w:pPr>
        <w:pStyle w:val="TH"/>
      </w:pPr>
      <w:r>
        <w:object w:dxaOrig="16921" w:dyaOrig="11928" w14:anchorId="4D87954A">
          <v:shape id="_x0000_i1036" type="#_x0000_t75" style="width:485.5pt;height:341.5pt" o:ole="">
            <v:imagedata r:id="rId38" o:title=""/>
          </v:shape>
          <o:OLEObject Type="Embed" ProgID="Visio.Drawing.15" ShapeID="_x0000_i1036" DrawAspect="Content" ObjectID="_1701773303" r:id="rId39"/>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7" type="#_x0000_t75" style="width:486.5pt;height:407.5pt" o:ole="">
            <v:imagedata r:id="rId40" o:title=""/>
          </v:shape>
          <o:OLEObject Type="Embed" ProgID="Visio.Drawing.15" ShapeID="_x0000_i1037" DrawAspect="Content" ObjectID="_1701773304" r:id="rId41"/>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77777777" w:rsidR="00EB145B" w:rsidRDefault="00EB145B" w:rsidP="00EB145B">
      <w:r>
        <w:t>In LALS triggering option 1, the host NF that providcs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621C8D73" w14:textId="70AF1941" w:rsidR="00EB145B" w:rsidRDefault="008602A2" w:rsidP="00EB145B">
      <w:pPr>
        <w:pStyle w:val="Heading3"/>
      </w:pPr>
      <w:bookmarkStart w:id="587" w:name="_Toc90925157"/>
      <w:r>
        <w:t>G.</w:t>
      </w:r>
      <w:r w:rsidR="00EB145B">
        <w:t>5.4.2</w:t>
      </w:r>
      <w:r w:rsidR="00EB145B">
        <w:tab/>
        <w:t>Interception</w:t>
      </w:r>
      <w:bookmarkEnd w:id="587"/>
    </w:p>
    <w:p w14:paraId="7C6B6551" w14:textId="369502E2" w:rsidR="00EB145B" w:rsidRDefault="008602A2" w:rsidP="00EB145B">
      <w:pPr>
        <w:pStyle w:val="Heading4"/>
      </w:pPr>
      <w:bookmarkStart w:id="588" w:name="_Toc90925158"/>
      <w:r>
        <w:t>G.</w:t>
      </w:r>
      <w:r w:rsidR="00EB145B">
        <w:t>5.4.2.1</w:t>
      </w:r>
      <w:r w:rsidR="00EB145B">
        <w:tab/>
        <w:t>IMS deployment</w:t>
      </w:r>
      <w:bookmarkEnd w:id="588"/>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589" w:name="_Toc90925159"/>
      <w:bookmarkStart w:id="590" w:name="_Hlk68435341"/>
      <w:r>
        <w:t>G.</w:t>
      </w:r>
      <w:r w:rsidR="00EB145B">
        <w:t>5.4.2.2</w:t>
      </w:r>
      <w:r w:rsidR="00EB145B">
        <w:tab/>
        <w:t>LALS triggering</w:t>
      </w:r>
      <w:bookmarkEnd w:id="589"/>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591" w:name="_Toc90925160"/>
      <w:bookmarkEnd w:id="590"/>
      <w:r>
        <w:t>G.</w:t>
      </w:r>
      <w:r w:rsidR="00EB145B">
        <w:t>5.4.2.3</w:t>
      </w:r>
      <w:r w:rsidR="00EB145B">
        <w:tab/>
        <w:t>Summary</w:t>
      </w:r>
      <w:bookmarkEnd w:id="591"/>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1CC6F0E7" w:rsidR="00EB145B" w:rsidRPr="009059EF" w:rsidRDefault="00EB145B" w:rsidP="00EB145B">
      <w:pPr>
        <w:pStyle w:val="TH"/>
      </w:pPr>
      <w:r>
        <w:t xml:space="preserve">Table </w:t>
      </w:r>
      <w:r w:rsidR="008602A2">
        <w:t>G.</w:t>
      </w:r>
      <w:r>
        <w:t>5-1: Scope of NF domain in IMS providing the LI functions with Default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592"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7777777" w:rsidR="00EB145B" w:rsidRPr="00383C8B" w:rsidRDefault="00EB145B" w:rsidP="00822E9A">
            <w:pPr>
              <w:pStyle w:val="TAL"/>
            </w:pPr>
            <w:r>
              <w:t>AS (NOTE 6)</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EB145B" w14:paraId="56A2B701" w14:textId="77777777" w:rsidTr="00822E9A">
        <w:tc>
          <w:tcPr>
            <w:tcW w:w="3041" w:type="dxa"/>
            <w:gridSpan w:val="3"/>
            <w:shd w:val="clear" w:color="auto" w:fill="auto"/>
            <w:vAlign w:val="center"/>
          </w:tcPr>
          <w:p w14:paraId="26041807" w14:textId="77777777" w:rsidR="00EB145B" w:rsidRDefault="00EB145B" w:rsidP="00822E9A">
            <w:pPr>
              <w:pStyle w:val="TAL"/>
            </w:pPr>
            <w:r>
              <w:t>IM-MGW (NOTE 3)</w:t>
            </w:r>
          </w:p>
        </w:tc>
        <w:tc>
          <w:tcPr>
            <w:tcW w:w="928" w:type="dxa"/>
            <w:shd w:val="clear" w:color="auto" w:fill="auto"/>
            <w:vAlign w:val="center"/>
          </w:tcPr>
          <w:p w14:paraId="061A8EF3" w14:textId="77777777" w:rsidR="00EB145B" w:rsidRDefault="00EB145B" w:rsidP="00822E9A">
            <w:pPr>
              <w:pStyle w:val="TAL"/>
            </w:pPr>
            <w:r>
              <w:t>CC-POI</w:t>
            </w:r>
          </w:p>
        </w:tc>
        <w:tc>
          <w:tcPr>
            <w:tcW w:w="1701" w:type="dxa"/>
            <w:shd w:val="clear" w:color="auto" w:fill="auto"/>
            <w:vAlign w:val="center"/>
          </w:tcPr>
          <w:p w14:paraId="43EAC1EA" w14:textId="77777777" w:rsidR="00EB145B" w:rsidRDefault="00EB145B" w:rsidP="00822E9A">
            <w:pPr>
              <w:pStyle w:val="TAL"/>
            </w:pPr>
            <w:r>
              <w:t>n/a</w:t>
            </w:r>
          </w:p>
        </w:tc>
        <w:tc>
          <w:tcPr>
            <w:tcW w:w="915" w:type="dxa"/>
            <w:shd w:val="clear" w:color="auto" w:fill="auto"/>
            <w:vAlign w:val="center"/>
          </w:tcPr>
          <w:p w14:paraId="201E0C58" w14:textId="77777777" w:rsidR="00EB145B" w:rsidRDefault="00EB145B" w:rsidP="00822E9A">
            <w:pPr>
              <w:pStyle w:val="TAL"/>
            </w:pPr>
            <w:r>
              <w:t>CC-POI</w:t>
            </w:r>
          </w:p>
        </w:tc>
        <w:tc>
          <w:tcPr>
            <w:tcW w:w="1778" w:type="dxa"/>
            <w:shd w:val="clear" w:color="auto" w:fill="auto"/>
            <w:vAlign w:val="center"/>
          </w:tcPr>
          <w:p w14:paraId="3BCC59BF" w14:textId="77777777" w:rsidR="00EB145B" w:rsidRDefault="00EB145B" w:rsidP="00822E9A">
            <w:pPr>
              <w:pStyle w:val="TAL"/>
            </w:pPr>
            <w:r>
              <w:t>n/a</w:t>
            </w:r>
          </w:p>
        </w:tc>
        <w:tc>
          <w:tcPr>
            <w:tcW w:w="915" w:type="dxa"/>
            <w:shd w:val="clear" w:color="auto" w:fill="auto"/>
            <w:vAlign w:val="center"/>
          </w:tcPr>
          <w:p w14:paraId="299BBCB2" w14:textId="77777777" w:rsidR="00EB145B" w:rsidRDefault="00EB145B" w:rsidP="00822E9A">
            <w:pPr>
              <w:pStyle w:val="TAL"/>
            </w:pPr>
            <w:r>
              <w:t>CC-POI</w:t>
            </w:r>
          </w:p>
        </w:tc>
      </w:tr>
      <w:tr w:rsidR="00EB145B" w14:paraId="02485A37" w14:textId="77777777" w:rsidTr="00822E9A">
        <w:tc>
          <w:tcPr>
            <w:tcW w:w="3041" w:type="dxa"/>
            <w:gridSpan w:val="3"/>
            <w:shd w:val="clear" w:color="auto" w:fill="auto"/>
            <w:vAlign w:val="center"/>
          </w:tcPr>
          <w:p w14:paraId="3B538000" w14:textId="77777777" w:rsidR="00EB145B" w:rsidRDefault="00EB145B" w:rsidP="00822E9A">
            <w:pPr>
              <w:pStyle w:val="TAL"/>
            </w:pPr>
            <w:r>
              <w:t>IBCF (NOTE 4)</w:t>
            </w:r>
          </w:p>
        </w:tc>
        <w:tc>
          <w:tcPr>
            <w:tcW w:w="928" w:type="dxa"/>
            <w:shd w:val="clear" w:color="auto" w:fill="auto"/>
            <w:vAlign w:val="center"/>
          </w:tcPr>
          <w:p w14:paraId="0D62434A" w14:textId="77777777" w:rsidR="00EB145B" w:rsidRDefault="00EB145B" w:rsidP="00822E9A">
            <w:pPr>
              <w:pStyle w:val="TAL"/>
            </w:pPr>
            <w:r>
              <w:t>CC-TF</w:t>
            </w:r>
          </w:p>
        </w:tc>
        <w:tc>
          <w:tcPr>
            <w:tcW w:w="1701" w:type="dxa"/>
            <w:shd w:val="clear" w:color="auto" w:fill="auto"/>
            <w:vAlign w:val="center"/>
          </w:tcPr>
          <w:p w14:paraId="0DBC25B5" w14:textId="77777777" w:rsidR="00EB145B" w:rsidRDefault="00EB145B" w:rsidP="00822E9A">
            <w:pPr>
              <w:pStyle w:val="TAL"/>
            </w:pPr>
            <w:r>
              <w:t>n/a</w:t>
            </w:r>
          </w:p>
        </w:tc>
        <w:tc>
          <w:tcPr>
            <w:tcW w:w="915" w:type="dxa"/>
            <w:shd w:val="clear" w:color="auto" w:fill="auto"/>
            <w:vAlign w:val="center"/>
          </w:tcPr>
          <w:p w14:paraId="05FF5099" w14:textId="77777777" w:rsidR="00EB145B" w:rsidRDefault="00EB145B" w:rsidP="00822E9A">
            <w:pPr>
              <w:pStyle w:val="TAL"/>
            </w:pPr>
            <w:r>
              <w:t>CC-TF</w:t>
            </w:r>
          </w:p>
        </w:tc>
        <w:tc>
          <w:tcPr>
            <w:tcW w:w="1778" w:type="dxa"/>
            <w:shd w:val="clear" w:color="auto" w:fill="auto"/>
            <w:vAlign w:val="center"/>
          </w:tcPr>
          <w:p w14:paraId="2EC3A7C5" w14:textId="77777777" w:rsidR="00EB145B" w:rsidRDefault="00EB145B" w:rsidP="00822E9A">
            <w:pPr>
              <w:pStyle w:val="TAL"/>
            </w:pPr>
            <w:r>
              <w:t>n/a</w:t>
            </w:r>
          </w:p>
        </w:tc>
        <w:tc>
          <w:tcPr>
            <w:tcW w:w="915" w:type="dxa"/>
            <w:shd w:val="clear" w:color="auto" w:fill="auto"/>
            <w:vAlign w:val="center"/>
          </w:tcPr>
          <w:p w14:paraId="2307EE29" w14:textId="77777777" w:rsidR="00EB145B" w:rsidRDefault="00EB145B" w:rsidP="00822E9A">
            <w:pPr>
              <w:pStyle w:val="TAL"/>
            </w:pPr>
            <w:r>
              <w:t>CC-TF</w:t>
            </w:r>
          </w:p>
        </w:tc>
      </w:tr>
      <w:tr w:rsidR="00EB145B" w14:paraId="071CEC56" w14:textId="77777777" w:rsidTr="00822E9A">
        <w:tc>
          <w:tcPr>
            <w:tcW w:w="3041" w:type="dxa"/>
            <w:gridSpan w:val="3"/>
            <w:shd w:val="clear" w:color="auto" w:fill="auto"/>
            <w:vAlign w:val="center"/>
          </w:tcPr>
          <w:p w14:paraId="2CB98FC0" w14:textId="77777777" w:rsidR="00EB145B" w:rsidRDefault="00EB145B" w:rsidP="00822E9A">
            <w:pPr>
              <w:pStyle w:val="TAL"/>
            </w:pPr>
            <w:r>
              <w:t>TrGW (NOTE 4)</w:t>
            </w:r>
          </w:p>
        </w:tc>
        <w:tc>
          <w:tcPr>
            <w:tcW w:w="928" w:type="dxa"/>
            <w:shd w:val="clear" w:color="auto" w:fill="auto"/>
            <w:vAlign w:val="center"/>
          </w:tcPr>
          <w:p w14:paraId="65CC9330" w14:textId="77777777" w:rsidR="00EB145B" w:rsidRDefault="00EB145B" w:rsidP="00822E9A">
            <w:pPr>
              <w:pStyle w:val="TAL"/>
            </w:pPr>
            <w:r>
              <w:t>CC-POI</w:t>
            </w:r>
          </w:p>
        </w:tc>
        <w:tc>
          <w:tcPr>
            <w:tcW w:w="1701" w:type="dxa"/>
            <w:shd w:val="clear" w:color="auto" w:fill="auto"/>
            <w:vAlign w:val="center"/>
          </w:tcPr>
          <w:p w14:paraId="7437927E" w14:textId="77777777" w:rsidR="00EB145B" w:rsidRDefault="00EB145B" w:rsidP="00822E9A">
            <w:pPr>
              <w:pStyle w:val="TAL"/>
            </w:pPr>
            <w:r>
              <w:t>n/a</w:t>
            </w:r>
          </w:p>
        </w:tc>
        <w:tc>
          <w:tcPr>
            <w:tcW w:w="915" w:type="dxa"/>
            <w:shd w:val="clear" w:color="auto" w:fill="auto"/>
            <w:vAlign w:val="center"/>
          </w:tcPr>
          <w:p w14:paraId="12FBE7DC" w14:textId="77777777" w:rsidR="00EB145B" w:rsidRDefault="00EB145B" w:rsidP="00822E9A">
            <w:pPr>
              <w:pStyle w:val="TAL"/>
            </w:pPr>
            <w:r>
              <w:t>CC-POI</w:t>
            </w:r>
          </w:p>
        </w:tc>
        <w:tc>
          <w:tcPr>
            <w:tcW w:w="1778" w:type="dxa"/>
            <w:shd w:val="clear" w:color="auto" w:fill="auto"/>
            <w:vAlign w:val="center"/>
          </w:tcPr>
          <w:p w14:paraId="64FA8E9A" w14:textId="77777777" w:rsidR="00EB145B" w:rsidRDefault="00EB145B" w:rsidP="00822E9A">
            <w:pPr>
              <w:pStyle w:val="TAL"/>
            </w:pPr>
            <w:r>
              <w:t>n/a</w:t>
            </w:r>
          </w:p>
        </w:tc>
        <w:tc>
          <w:tcPr>
            <w:tcW w:w="915" w:type="dxa"/>
            <w:shd w:val="clear" w:color="auto" w:fill="auto"/>
            <w:vAlign w:val="center"/>
          </w:tcPr>
          <w:p w14:paraId="7B3DA62C" w14:textId="77777777" w:rsidR="00EB145B" w:rsidRDefault="00EB145B" w:rsidP="00822E9A">
            <w:pPr>
              <w:pStyle w:val="TAL"/>
            </w:pPr>
            <w:r>
              <w:t>CC-POI</w:t>
            </w:r>
          </w:p>
        </w:tc>
      </w:tr>
      <w:tr w:rsidR="00EB145B" w14:paraId="28720332" w14:textId="77777777" w:rsidTr="00822E9A">
        <w:tc>
          <w:tcPr>
            <w:tcW w:w="3041" w:type="dxa"/>
            <w:gridSpan w:val="3"/>
            <w:shd w:val="clear" w:color="auto" w:fill="auto"/>
            <w:vAlign w:val="center"/>
          </w:tcPr>
          <w:p w14:paraId="7BA34694" w14:textId="77777777" w:rsidR="00EB145B" w:rsidRPr="00383C8B" w:rsidRDefault="00EB145B" w:rsidP="00822E9A">
            <w:pPr>
              <w:pStyle w:val="TAL"/>
            </w:pPr>
            <w:r>
              <w:t>LMISF-IRI (NOTE 1)</w:t>
            </w:r>
          </w:p>
        </w:tc>
        <w:tc>
          <w:tcPr>
            <w:tcW w:w="928" w:type="dxa"/>
            <w:shd w:val="clear" w:color="auto" w:fill="auto"/>
            <w:vAlign w:val="center"/>
          </w:tcPr>
          <w:p w14:paraId="41D78377" w14:textId="77777777" w:rsidR="00EB145B" w:rsidRPr="00383C8B" w:rsidRDefault="00EB145B" w:rsidP="00822E9A">
            <w:pPr>
              <w:pStyle w:val="TAL"/>
            </w:pPr>
            <w:r>
              <w:t>n/a</w:t>
            </w:r>
          </w:p>
        </w:tc>
        <w:tc>
          <w:tcPr>
            <w:tcW w:w="1701" w:type="dxa"/>
            <w:shd w:val="clear" w:color="auto" w:fill="auto"/>
            <w:vAlign w:val="center"/>
          </w:tcPr>
          <w:p w14:paraId="03DB550F" w14:textId="77777777" w:rsidR="00EB145B" w:rsidRPr="00383C8B" w:rsidRDefault="00EB145B" w:rsidP="00822E9A">
            <w:pPr>
              <w:pStyle w:val="TAL"/>
            </w:pPr>
            <w:r>
              <w:t>n/a</w:t>
            </w:r>
          </w:p>
        </w:tc>
        <w:tc>
          <w:tcPr>
            <w:tcW w:w="915" w:type="dxa"/>
            <w:shd w:val="clear" w:color="auto" w:fill="auto"/>
            <w:vAlign w:val="center"/>
          </w:tcPr>
          <w:p w14:paraId="105AD859" w14:textId="77777777" w:rsidR="00EB145B" w:rsidRPr="00383C8B" w:rsidRDefault="00EB145B" w:rsidP="00822E9A">
            <w:pPr>
              <w:pStyle w:val="TAL"/>
            </w:pPr>
            <w:r w:rsidRPr="00383C8B">
              <w:t>n/a</w:t>
            </w:r>
          </w:p>
        </w:tc>
        <w:tc>
          <w:tcPr>
            <w:tcW w:w="1778" w:type="dxa"/>
            <w:shd w:val="clear" w:color="auto" w:fill="auto"/>
            <w:vAlign w:val="center"/>
          </w:tcPr>
          <w:p w14:paraId="082A9525" w14:textId="77777777" w:rsidR="00EB145B" w:rsidRPr="00383C8B" w:rsidRDefault="00EB145B" w:rsidP="00822E9A">
            <w:pPr>
              <w:pStyle w:val="TAL"/>
            </w:pPr>
            <w:r>
              <w:t>IRI-POI</w:t>
            </w:r>
          </w:p>
        </w:tc>
        <w:tc>
          <w:tcPr>
            <w:tcW w:w="915" w:type="dxa"/>
            <w:shd w:val="clear" w:color="auto" w:fill="auto"/>
            <w:vAlign w:val="center"/>
          </w:tcPr>
          <w:p w14:paraId="64A85281" w14:textId="77777777" w:rsidR="00EB145B" w:rsidRPr="00383C8B" w:rsidRDefault="00EB145B" w:rsidP="00822E9A">
            <w:pPr>
              <w:pStyle w:val="TAL"/>
            </w:pPr>
            <w:r>
              <w:t>n/a</w:t>
            </w:r>
          </w:p>
        </w:tc>
      </w:tr>
      <w:tr w:rsidR="00EB145B" w14:paraId="11A17127" w14:textId="77777777" w:rsidTr="00822E9A">
        <w:tc>
          <w:tcPr>
            <w:tcW w:w="3041" w:type="dxa"/>
            <w:gridSpan w:val="3"/>
            <w:shd w:val="clear" w:color="auto" w:fill="auto"/>
            <w:vAlign w:val="center"/>
          </w:tcPr>
          <w:p w14:paraId="38F150F5" w14:textId="77777777" w:rsidR="00EB145B" w:rsidRDefault="00EB145B" w:rsidP="00822E9A">
            <w:pPr>
              <w:pStyle w:val="TAL"/>
            </w:pPr>
            <w:r>
              <w:t>LMISF-CC (NOTE 1)</w:t>
            </w:r>
          </w:p>
        </w:tc>
        <w:tc>
          <w:tcPr>
            <w:tcW w:w="928" w:type="dxa"/>
            <w:shd w:val="clear" w:color="auto" w:fill="auto"/>
            <w:vAlign w:val="center"/>
          </w:tcPr>
          <w:p w14:paraId="1CBB9EE6" w14:textId="77777777" w:rsidR="00EB145B" w:rsidRDefault="00EB145B" w:rsidP="00822E9A">
            <w:pPr>
              <w:pStyle w:val="TAL"/>
            </w:pPr>
            <w:r>
              <w:t>n/a</w:t>
            </w:r>
          </w:p>
        </w:tc>
        <w:tc>
          <w:tcPr>
            <w:tcW w:w="1701" w:type="dxa"/>
            <w:shd w:val="clear" w:color="auto" w:fill="auto"/>
            <w:vAlign w:val="center"/>
          </w:tcPr>
          <w:p w14:paraId="64CB9380" w14:textId="77777777" w:rsidR="00EB145B" w:rsidRDefault="00EB145B" w:rsidP="00822E9A">
            <w:pPr>
              <w:pStyle w:val="TAL"/>
            </w:pPr>
            <w:r>
              <w:t>n/a</w:t>
            </w:r>
          </w:p>
        </w:tc>
        <w:tc>
          <w:tcPr>
            <w:tcW w:w="915" w:type="dxa"/>
            <w:shd w:val="clear" w:color="auto" w:fill="auto"/>
            <w:vAlign w:val="center"/>
          </w:tcPr>
          <w:p w14:paraId="70E68D4F" w14:textId="77777777" w:rsidR="00EB145B" w:rsidRPr="00383C8B" w:rsidRDefault="00EB145B" w:rsidP="00822E9A">
            <w:pPr>
              <w:pStyle w:val="TAL"/>
            </w:pPr>
            <w:r>
              <w:t>n/a</w:t>
            </w:r>
          </w:p>
        </w:tc>
        <w:tc>
          <w:tcPr>
            <w:tcW w:w="1778" w:type="dxa"/>
            <w:shd w:val="clear" w:color="auto" w:fill="auto"/>
            <w:vAlign w:val="center"/>
          </w:tcPr>
          <w:p w14:paraId="57C7FA8C" w14:textId="77777777" w:rsidR="00EB145B" w:rsidRDefault="00EB145B" w:rsidP="00822E9A">
            <w:pPr>
              <w:pStyle w:val="TAL"/>
            </w:pPr>
            <w:r>
              <w:t>CC-POI</w:t>
            </w:r>
          </w:p>
        </w:tc>
        <w:tc>
          <w:tcPr>
            <w:tcW w:w="915" w:type="dxa"/>
            <w:shd w:val="clear" w:color="auto" w:fill="auto"/>
            <w:vAlign w:val="center"/>
          </w:tcPr>
          <w:p w14:paraId="2DE3A799" w14:textId="77777777" w:rsidR="00EB145B" w:rsidRDefault="00EB145B" w:rsidP="00822E9A">
            <w:pPr>
              <w:pStyle w:val="TAL"/>
            </w:pPr>
            <w:r>
              <w:t>n/a</w:t>
            </w:r>
          </w:p>
        </w:tc>
      </w:tr>
      <w:tr w:rsidR="00EB145B" w14:paraId="19306E12" w14:textId="77777777" w:rsidTr="00822E9A">
        <w:tc>
          <w:tcPr>
            <w:tcW w:w="967" w:type="dxa"/>
            <w:vMerge w:val="restart"/>
            <w:shd w:val="clear" w:color="auto" w:fill="auto"/>
            <w:vAlign w:val="center"/>
          </w:tcPr>
          <w:p w14:paraId="797E8D1A" w14:textId="77777777" w:rsidR="00EB145B" w:rsidRPr="00383C8B" w:rsidRDefault="00EB145B" w:rsidP="00822E9A">
            <w:pPr>
              <w:pStyle w:val="TAL"/>
            </w:pPr>
            <w:r>
              <w:t xml:space="preserve"> LALS triggering</w:t>
            </w:r>
          </w:p>
        </w:tc>
        <w:tc>
          <w:tcPr>
            <w:tcW w:w="993" w:type="dxa"/>
            <w:vMerge w:val="restart"/>
            <w:shd w:val="clear" w:color="auto" w:fill="auto"/>
            <w:vAlign w:val="center"/>
          </w:tcPr>
          <w:p w14:paraId="06F81789" w14:textId="77777777" w:rsidR="00EB145B" w:rsidRPr="00383C8B" w:rsidRDefault="00EB145B" w:rsidP="00822E9A">
            <w:pPr>
              <w:pStyle w:val="TAL"/>
            </w:pPr>
            <w:r>
              <w:t>Option 1</w:t>
            </w:r>
          </w:p>
        </w:tc>
        <w:tc>
          <w:tcPr>
            <w:tcW w:w="1081" w:type="dxa"/>
            <w:shd w:val="clear" w:color="auto" w:fill="auto"/>
            <w:vAlign w:val="center"/>
          </w:tcPr>
          <w:p w14:paraId="76AB8442" w14:textId="77777777" w:rsidR="00EB145B" w:rsidRPr="00383C8B" w:rsidRDefault="00EB145B" w:rsidP="00822E9A">
            <w:pPr>
              <w:pStyle w:val="TAL"/>
            </w:pPr>
            <w:r>
              <w:t>S-CSCF</w:t>
            </w:r>
          </w:p>
        </w:tc>
        <w:tc>
          <w:tcPr>
            <w:tcW w:w="928" w:type="dxa"/>
            <w:shd w:val="clear" w:color="auto" w:fill="auto"/>
            <w:vAlign w:val="center"/>
          </w:tcPr>
          <w:p w14:paraId="2CFDDF99" w14:textId="77777777" w:rsidR="00EB145B" w:rsidRPr="00383C8B" w:rsidRDefault="00EB145B" w:rsidP="00822E9A">
            <w:pPr>
              <w:pStyle w:val="TAL"/>
            </w:pPr>
            <w:r>
              <w:t>LTF</w:t>
            </w:r>
          </w:p>
        </w:tc>
        <w:tc>
          <w:tcPr>
            <w:tcW w:w="1701" w:type="dxa"/>
            <w:shd w:val="clear" w:color="auto" w:fill="auto"/>
            <w:vAlign w:val="center"/>
          </w:tcPr>
          <w:p w14:paraId="2277C1BB" w14:textId="77777777" w:rsidR="00EB145B" w:rsidRPr="00383C8B" w:rsidRDefault="00EB145B" w:rsidP="00822E9A">
            <w:pPr>
              <w:pStyle w:val="TAL"/>
            </w:pPr>
            <w:r>
              <w:t>n/a</w:t>
            </w:r>
          </w:p>
        </w:tc>
        <w:tc>
          <w:tcPr>
            <w:tcW w:w="915" w:type="dxa"/>
            <w:shd w:val="clear" w:color="auto" w:fill="auto"/>
            <w:vAlign w:val="center"/>
          </w:tcPr>
          <w:p w14:paraId="674FF1E8" w14:textId="77777777" w:rsidR="00EB145B" w:rsidRPr="00383C8B" w:rsidRDefault="00EB145B" w:rsidP="00822E9A">
            <w:pPr>
              <w:pStyle w:val="TAL"/>
            </w:pPr>
            <w:r>
              <w:t>LTF</w:t>
            </w:r>
          </w:p>
        </w:tc>
        <w:tc>
          <w:tcPr>
            <w:tcW w:w="1778" w:type="dxa"/>
            <w:shd w:val="clear" w:color="auto" w:fill="auto"/>
            <w:vAlign w:val="center"/>
          </w:tcPr>
          <w:p w14:paraId="01003C5C" w14:textId="77777777" w:rsidR="00EB145B" w:rsidRPr="00383C8B" w:rsidRDefault="00EB145B" w:rsidP="00822E9A">
            <w:pPr>
              <w:pStyle w:val="TAL"/>
            </w:pPr>
            <w:r>
              <w:t>n/a</w:t>
            </w:r>
          </w:p>
        </w:tc>
        <w:tc>
          <w:tcPr>
            <w:tcW w:w="915" w:type="dxa"/>
            <w:shd w:val="clear" w:color="auto" w:fill="auto"/>
            <w:vAlign w:val="center"/>
          </w:tcPr>
          <w:p w14:paraId="01183831" w14:textId="77777777" w:rsidR="00EB145B" w:rsidRPr="00383C8B" w:rsidRDefault="00EB145B" w:rsidP="00822E9A">
            <w:pPr>
              <w:pStyle w:val="TAL"/>
            </w:pPr>
            <w:r>
              <w:t>LTF</w:t>
            </w:r>
          </w:p>
        </w:tc>
      </w:tr>
      <w:tr w:rsidR="00EB145B" w14:paraId="3F12C574" w14:textId="77777777" w:rsidTr="00822E9A">
        <w:tc>
          <w:tcPr>
            <w:tcW w:w="967" w:type="dxa"/>
            <w:vMerge/>
            <w:shd w:val="clear" w:color="auto" w:fill="auto"/>
            <w:vAlign w:val="center"/>
          </w:tcPr>
          <w:p w14:paraId="71FB6557" w14:textId="77777777" w:rsidR="00EB145B" w:rsidRDefault="00EB145B" w:rsidP="00822E9A">
            <w:pPr>
              <w:pStyle w:val="TAL"/>
            </w:pPr>
          </w:p>
        </w:tc>
        <w:tc>
          <w:tcPr>
            <w:tcW w:w="993" w:type="dxa"/>
            <w:vMerge/>
            <w:shd w:val="clear" w:color="auto" w:fill="auto"/>
            <w:vAlign w:val="center"/>
          </w:tcPr>
          <w:p w14:paraId="546BA005" w14:textId="77777777" w:rsidR="00EB145B" w:rsidRDefault="00EB145B" w:rsidP="00822E9A">
            <w:pPr>
              <w:pStyle w:val="TAL"/>
            </w:pPr>
          </w:p>
        </w:tc>
        <w:tc>
          <w:tcPr>
            <w:tcW w:w="1081" w:type="dxa"/>
            <w:shd w:val="clear" w:color="auto" w:fill="auto"/>
            <w:vAlign w:val="center"/>
          </w:tcPr>
          <w:p w14:paraId="3FE6C725" w14:textId="77777777" w:rsidR="00EB145B" w:rsidRDefault="00EB145B" w:rsidP="00822E9A">
            <w:pPr>
              <w:pStyle w:val="TAL"/>
            </w:pPr>
            <w:r>
              <w:t>E-CSCF</w:t>
            </w:r>
          </w:p>
        </w:tc>
        <w:tc>
          <w:tcPr>
            <w:tcW w:w="928" w:type="dxa"/>
            <w:shd w:val="clear" w:color="auto" w:fill="auto"/>
            <w:vAlign w:val="center"/>
          </w:tcPr>
          <w:p w14:paraId="13729C6D" w14:textId="77777777" w:rsidR="00EB145B" w:rsidRPr="00383C8B" w:rsidRDefault="00EB145B" w:rsidP="00822E9A">
            <w:pPr>
              <w:pStyle w:val="TAL"/>
            </w:pPr>
            <w:r>
              <w:t>LTF</w:t>
            </w:r>
          </w:p>
        </w:tc>
        <w:tc>
          <w:tcPr>
            <w:tcW w:w="1701" w:type="dxa"/>
            <w:shd w:val="clear" w:color="auto" w:fill="auto"/>
            <w:vAlign w:val="center"/>
          </w:tcPr>
          <w:p w14:paraId="2EE7CE1A" w14:textId="77777777" w:rsidR="00EB145B" w:rsidRPr="00383C8B" w:rsidRDefault="00EB145B" w:rsidP="00822E9A">
            <w:pPr>
              <w:pStyle w:val="TAL"/>
            </w:pPr>
            <w:r>
              <w:t>LTF</w:t>
            </w:r>
          </w:p>
        </w:tc>
        <w:tc>
          <w:tcPr>
            <w:tcW w:w="915" w:type="dxa"/>
            <w:shd w:val="clear" w:color="auto" w:fill="auto"/>
            <w:vAlign w:val="center"/>
          </w:tcPr>
          <w:p w14:paraId="0DDA8062" w14:textId="77777777" w:rsidR="00EB145B" w:rsidRPr="00383C8B" w:rsidRDefault="00EB145B" w:rsidP="00822E9A">
            <w:pPr>
              <w:pStyle w:val="TAL"/>
            </w:pPr>
            <w:r>
              <w:t>n/a</w:t>
            </w:r>
          </w:p>
        </w:tc>
        <w:tc>
          <w:tcPr>
            <w:tcW w:w="1778" w:type="dxa"/>
            <w:shd w:val="clear" w:color="auto" w:fill="auto"/>
            <w:vAlign w:val="center"/>
          </w:tcPr>
          <w:p w14:paraId="127BE747" w14:textId="77777777" w:rsidR="00EB145B" w:rsidRPr="00383C8B" w:rsidRDefault="00EB145B" w:rsidP="00822E9A">
            <w:pPr>
              <w:pStyle w:val="TAL"/>
            </w:pPr>
            <w:r>
              <w:t>LTF</w:t>
            </w:r>
          </w:p>
        </w:tc>
        <w:tc>
          <w:tcPr>
            <w:tcW w:w="915" w:type="dxa"/>
            <w:shd w:val="clear" w:color="auto" w:fill="auto"/>
            <w:vAlign w:val="center"/>
          </w:tcPr>
          <w:p w14:paraId="366440B2" w14:textId="77777777" w:rsidR="00EB145B" w:rsidRPr="00383C8B" w:rsidRDefault="00EB145B" w:rsidP="00822E9A">
            <w:pPr>
              <w:pStyle w:val="TAL"/>
            </w:pPr>
            <w:r>
              <w:t>n/a</w:t>
            </w:r>
          </w:p>
        </w:tc>
      </w:tr>
      <w:tr w:rsidR="00EB145B" w14:paraId="4B6BAB02" w14:textId="77777777" w:rsidTr="00822E9A">
        <w:tc>
          <w:tcPr>
            <w:tcW w:w="967" w:type="dxa"/>
            <w:vMerge/>
            <w:shd w:val="clear" w:color="auto" w:fill="auto"/>
            <w:vAlign w:val="center"/>
          </w:tcPr>
          <w:p w14:paraId="4E2DD658" w14:textId="77777777" w:rsidR="00EB145B" w:rsidRDefault="00EB145B" w:rsidP="00822E9A">
            <w:pPr>
              <w:pStyle w:val="TAL"/>
            </w:pPr>
          </w:p>
        </w:tc>
        <w:tc>
          <w:tcPr>
            <w:tcW w:w="993" w:type="dxa"/>
            <w:vMerge/>
            <w:shd w:val="clear" w:color="auto" w:fill="auto"/>
            <w:vAlign w:val="center"/>
          </w:tcPr>
          <w:p w14:paraId="4F84DAB0" w14:textId="77777777" w:rsidR="00EB145B" w:rsidRDefault="00EB145B" w:rsidP="00822E9A">
            <w:pPr>
              <w:pStyle w:val="TAL"/>
            </w:pPr>
          </w:p>
        </w:tc>
        <w:tc>
          <w:tcPr>
            <w:tcW w:w="1081" w:type="dxa"/>
            <w:shd w:val="clear" w:color="auto" w:fill="auto"/>
            <w:vAlign w:val="center"/>
          </w:tcPr>
          <w:p w14:paraId="36C68148" w14:textId="77777777" w:rsidR="00EB145B" w:rsidRDefault="00EB145B" w:rsidP="00822E9A">
            <w:pPr>
              <w:pStyle w:val="TAL"/>
            </w:pPr>
            <w:r>
              <w:t>P-CSCF</w:t>
            </w:r>
          </w:p>
        </w:tc>
        <w:tc>
          <w:tcPr>
            <w:tcW w:w="928" w:type="dxa"/>
            <w:shd w:val="clear" w:color="auto" w:fill="auto"/>
            <w:vAlign w:val="center"/>
          </w:tcPr>
          <w:p w14:paraId="785A7DD8" w14:textId="77777777" w:rsidR="00EB145B" w:rsidRPr="00383C8B" w:rsidRDefault="00EB145B" w:rsidP="00822E9A">
            <w:pPr>
              <w:pStyle w:val="TAL"/>
            </w:pPr>
            <w:r>
              <w:t>n/a</w:t>
            </w:r>
          </w:p>
        </w:tc>
        <w:tc>
          <w:tcPr>
            <w:tcW w:w="1701" w:type="dxa"/>
            <w:shd w:val="clear" w:color="auto" w:fill="auto"/>
            <w:vAlign w:val="center"/>
          </w:tcPr>
          <w:p w14:paraId="429ACDBE" w14:textId="77777777" w:rsidR="00EB145B" w:rsidRPr="00383C8B" w:rsidRDefault="00EB145B" w:rsidP="00822E9A">
            <w:pPr>
              <w:pStyle w:val="TAL"/>
            </w:pPr>
            <w:r>
              <w:t>LTF (NOTE 1)</w:t>
            </w:r>
          </w:p>
        </w:tc>
        <w:tc>
          <w:tcPr>
            <w:tcW w:w="915" w:type="dxa"/>
            <w:shd w:val="clear" w:color="auto" w:fill="auto"/>
            <w:vAlign w:val="center"/>
          </w:tcPr>
          <w:p w14:paraId="47D3B8AE" w14:textId="77777777" w:rsidR="00EB145B" w:rsidRPr="00383C8B" w:rsidRDefault="00EB145B" w:rsidP="00822E9A">
            <w:pPr>
              <w:pStyle w:val="TAL"/>
            </w:pPr>
            <w:r>
              <w:t>n/a</w:t>
            </w:r>
          </w:p>
        </w:tc>
        <w:tc>
          <w:tcPr>
            <w:tcW w:w="1778" w:type="dxa"/>
            <w:shd w:val="clear" w:color="auto" w:fill="auto"/>
            <w:vAlign w:val="center"/>
          </w:tcPr>
          <w:p w14:paraId="2060D011" w14:textId="77777777" w:rsidR="00EB145B" w:rsidRPr="00383C8B" w:rsidRDefault="00EB145B" w:rsidP="00822E9A">
            <w:pPr>
              <w:pStyle w:val="TAL"/>
            </w:pPr>
            <w:r>
              <w:t>n/a</w:t>
            </w:r>
          </w:p>
        </w:tc>
        <w:tc>
          <w:tcPr>
            <w:tcW w:w="915" w:type="dxa"/>
            <w:shd w:val="clear" w:color="auto" w:fill="auto"/>
            <w:vAlign w:val="center"/>
          </w:tcPr>
          <w:p w14:paraId="3D1AE262" w14:textId="77777777" w:rsidR="00EB145B" w:rsidRPr="00383C8B" w:rsidRDefault="00EB145B" w:rsidP="00822E9A">
            <w:pPr>
              <w:pStyle w:val="TAL"/>
            </w:pPr>
            <w:r>
              <w:t>n/a</w:t>
            </w:r>
          </w:p>
        </w:tc>
      </w:tr>
      <w:tr w:rsidR="00EB145B" w14:paraId="4A34672D" w14:textId="77777777" w:rsidTr="00822E9A">
        <w:tc>
          <w:tcPr>
            <w:tcW w:w="967" w:type="dxa"/>
            <w:vMerge/>
            <w:shd w:val="clear" w:color="auto" w:fill="auto"/>
            <w:vAlign w:val="center"/>
          </w:tcPr>
          <w:p w14:paraId="7C8C4AA8" w14:textId="77777777" w:rsidR="00EB145B" w:rsidRDefault="00EB145B" w:rsidP="00822E9A">
            <w:pPr>
              <w:pStyle w:val="TAL"/>
            </w:pPr>
          </w:p>
        </w:tc>
        <w:tc>
          <w:tcPr>
            <w:tcW w:w="993" w:type="dxa"/>
            <w:vMerge/>
            <w:shd w:val="clear" w:color="auto" w:fill="auto"/>
            <w:vAlign w:val="center"/>
          </w:tcPr>
          <w:p w14:paraId="2D19148E" w14:textId="77777777" w:rsidR="00EB145B" w:rsidRDefault="00EB145B" w:rsidP="00822E9A">
            <w:pPr>
              <w:pStyle w:val="TAL"/>
            </w:pPr>
          </w:p>
        </w:tc>
        <w:tc>
          <w:tcPr>
            <w:tcW w:w="1081" w:type="dxa"/>
            <w:shd w:val="clear" w:color="auto" w:fill="auto"/>
            <w:vAlign w:val="center"/>
          </w:tcPr>
          <w:p w14:paraId="36365970" w14:textId="77777777" w:rsidR="00EB145B" w:rsidRDefault="00EB145B" w:rsidP="00822E9A">
            <w:pPr>
              <w:pStyle w:val="TAL"/>
            </w:pPr>
            <w:r>
              <w:t xml:space="preserve">LMISF-IRI </w:t>
            </w:r>
          </w:p>
        </w:tc>
        <w:tc>
          <w:tcPr>
            <w:tcW w:w="928" w:type="dxa"/>
            <w:shd w:val="clear" w:color="auto" w:fill="auto"/>
            <w:vAlign w:val="center"/>
          </w:tcPr>
          <w:p w14:paraId="5E11ECF6" w14:textId="77777777" w:rsidR="00EB145B" w:rsidRDefault="00EB145B" w:rsidP="00822E9A">
            <w:pPr>
              <w:pStyle w:val="TAL"/>
            </w:pPr>
            <w:r>
              <w:t>n/a</w:t>
            </w:r>
          </w:p>
        </w:tc>
        <w:tc>
          <w:tcPr>
            <w:tcW w:w="1701" w:type="dxa"/>
            <w:shd w:val="clear" w:color="auto" w:fill="auto"/>
            <w:vAlign w:val="center"/>
          </w:tcPr>
          <w:p w14:paraId="70BC79F2" w14:textId="77777777" w:rsidR="00EB145B" w:rsidRDefault="00EB145B" w:rsidP="00822E9A">
            <w:pPr>
              <w:pStyle w:val="TAL"/>
            </w:pPr>
            <w:r>
              <w:t>n/a</w:t>
            </w:r>
          </w:p>
        </w:tc>
        <w:tc>
          <w:tcPr>
            <w:tcW w:w="915" w:type="dxa"/>
            <w:shd w:val="clear" w:color="auto" w:fill="auto"/>
            <w:vAlign w:val="center"/>
          </w:tcPr>
          <w:p w14:paraId="099F3E4A" w14:textId="77777777" w:rsidR="00EB145B" w:rsidRDefault="00EB145B" w:rsidP="00822E9A">
            <w:pPr>
              <w:pStyle w:val="TAL"/>
            </w:pPr>
            <w:r>
              <w:t>n/a</w:t>
            </w:r>
          </w:p>
        </w:tc>
        <w:tc>
          <w:tcPr>
            <w:tcW w:w="1778" w:type="dxa"/>
            <w:shd w:val="clear" w:color="auto" w:fill="auto"/>
            <w:vAlign w:val="center"/>
          </w:tcPr>
          <w:p w14:paraId="3D255CA6" w14:textId="77777777" w:rsidR="00EB145B" w:rsidRDefault="00EB145B" w:rsidP="00822E9A">
            <w:pPr>
              <w:pStyle w:val="TAL"/>
            </w:pPr>
            <w:r>
              <w:t>LTF (NOTE 1)</w:t>
            </w:r>
          </w:p>
        </w:tc>
        <w:tc>
          <w:tcPr>
            <w:tcW w:w="915" w:type="dxa"/>
            <w:shd w:val="clear" w:color="auto" w:fill="auto"/>
            <w:vAlign w:val="center"/>
          </w:tcPr>
          <w:p w14:paraId="5D6015E2" w14:textId="77777777" w:rsidR="00EB145B" w:rsidRDefault="00EB145B" w:rsidP="00822E9A">
            <w:pPr>
              <w:pStyle w:val="TAL"/>
            </w:pPr>
            <w:r>
              <w:t>n/a</w:t>
            </w:r>
          </w:p>
        </w:tc>
      </w:tr>
      <w:tr w:rsidR="00EB145B" w14:paraId="4BB99CAE" w14:textId="77777777" w:rsidTr="00822E9A">
        <w:tc>
          <w:tcPr>
            <w:tcW w:w="967" w:type="dxa"/>
            <w:vMerge/>
            <w:shd w:val="clear" w:color="auto" w:fill="auto"/>
            <w:vAlign w:val="center"/>
          </w:tcPr>
          <w:p w14:paraId="57670EA6" w14:textId="77777777" w:rsidR="00EB145B" w:rsidRDefault="00EB145B" w:rsidP="00822E9A">
            <w:pPr>
              <w:pStyle w:val="TAL"/>
            </w:pPr>
          </w:p>
        </w:tc>
        <w:tc>
          <w:tcPr>
            <w:tcW w:w="993" w:type="dxa"/>
            <w:shd w:val="clear" w:color="auto" w:fill="auto"/>
            <w:vAlign w:val="center"/>
          </w:tcPr>
          <w:p w14:paraId="27A9E653" w14:textId="77777777" w:rsidR="00EB145B" w:rsidRDefault="00EB145B" w:rsidP="00822E9A">
            <w:pPr>
              <w:pStyle w:val="TAL"/>
            </w:pPr>
            <w:r>
              <w:t>Option 2</w:t>
            </w:r>
          </w:p>
        </w:tc>
        <w:tc>
          <w:tcPr>
            <w:tcW w:w="1081" w:type="dxa"/>
            <w:shd w:val="clear" w:color="auto" w:fill="auto"/>
            <w:vAlign w:val="center"/>
          </w:tcPr>
          <w:p w14:paraId="3BF5C6D5" w14:textId="77777777" w:rsidR="00EB145B" w:rsidRDefault="00EB145B" w:rsidP="00822E9A">
            <w:pPr>
              <w:pStyle w:val="TAL"/>
            </w:pPr>
            <w:r>
              <w:t>MDF2</w:t>
            </w:r>
          </w:p>
        </w:tc>
        <w:tc>
          <w:tcPr>
            <w:tcW w:w="928" w:type="dxa"/>
            <w:shd w:val="clear" w:color="auto" w:fill="auto"/>
            <w:vAlign w:val="center"/>
          </w:tcPr>
          <w:p w14:paraId="5ED9BA8F" w14:textId="77777777" w:rsidR="00EB145B" w:rsidRDefault="00EB145B" w:rsidP="00822E9A">
            <w:pPr>
              <w:pStyle w:val="TAL"/>
            </w:pPr>
            <w:r>
              <w:t>LTF</w:t>
            </w:r>
          </w:p>
        </w:tc>
        <w:tc>
          <w:tcPr>
            <w:tcW w:w="1701" w:type="dxa"/>
            <w:shd w:val="clear" w:color="auto" w:fill="auto"/>
            <w:vAlign w:val="center"/>
          </w:tcPr>
          <w:p w14:paraId="61D6F057" w14:textId="77777777" w:rsidR="00EB145B" w:rsidRDefault="00EB145B" w:rsidP="00822E9A">
            <w:pPr>
              <w:pStyle w:val="TAL"/>
            </w:pPr>
            <w:r>
              <w:t>LTF</w:t>
            </w:r>
          </w:p>
        </w:tc>
        <w:tc>
          <w:tcPr>
            <w:tcW w:w="915" w:type="dxa"/>
            <w:shd w:val="clear" w:color="auto" w:fill="auto"/>
            <w:vAlign w:val="center"/>
          </w:tcPr>
          <w:p w14:paraId="0DCF2522" w14:textId="77777777" w:rsidR="00EB145B" w:rsidRDefault="00EB145B" w:rsidP="00822E9A">
            <w:pPr>
              <w:pStyle w:val="TAL"/>
            </w:pPr>
            <w:r>
              <w:t>LTF</w:t>
            </w:r>
          </w:p>
        </w:tc>
        <w:tc>
          <w:tcPr>
            <w:tcW w:w="1778" w:type="dxa"/>
            <w:shd w:val="clear" w:color="auto" w:fill="auto"/>
            <w:vAlign w:val="center"/>
          </w:tcPr>
          <w:p w14:paraId="5ED02F90" w14:textId="77777777" w:rsidR="00EB145B" w:rsidRDefault="00EB145B" w:rsidP="00822E9A">
            <w:pPr>
              <w:pStyle w:val="TAL"/>
            </w:pPr>
            <w:r>
              <w:t>LTF</w:t>
            </w:r>
          </w:p>
        </w:tc>
        <w:tc>
          <w:tcPr>
            <w:tcW w:w="915" w:type="dxa"/>
            <w:shd w:val="clear" w:color="auto" w:fill="auto"/>
            <w:vAlign w:val="center"/>
          </w:tcPr>
          <w:p w14:paraId="73BD9993" w14:textId="77777777" w:rsidR="00EB145B" w:rsidRDefault="00EB145B" w:rsidP="00822E9A">
            <w:pPr>
              <w:pStyle w:val="TAL"/>
            </w:pPr>
            <w:r>
              <w:t>LTF</w:t>
            </w:r>
          </w:p>
        </w:tc>
      </w:tr>
      <w:bookmarkEnd w:id="592"/>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1046"/>
        <w:gridCol w:w="1075"/>
        <w:gridCol w:w="1268"/>
        <w:gridCol w:w="846"/>
        <w:gridCol w:w="1447"/>
        <w:gridCol w:w="1779"/>
        <w:gridCol w:w="892"/>
      </w:tblGrid>
      <w:tr w:rsidR="00EB145B" w14:paraId="7928EFB3" w14:textId="77777777" w:rsidTr="00822E9A">
        <w:tc>
          <w:tcPr>
            <w:tcW w:w="3161"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76"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AD5A49">
        <w:tc>
          <w:tcPr>
            <w:tcW w:w="3161" w:type="dxa"/>
            <w:gridSpan w:val="3"/>
            <w:vMerge/>
            <w:shd w:val="clear" w:color="auto" w:fill="D9D9D9"/>
            <w:vAlign w:val="center"/>
          </w:tcPr>
          <w:p w14:paraId="3280A0D6" w14:textId="77777777" w:rsidR="00EB145B" w:rsidRPr="00383C8B" w:rsidRDefault="00EB145B" w:rsidP="00822E9A">
            <w:pPr>
              <w:pStyle w:val="TAH"/>
            </w:pPr>
          </w:p>
        </w:tc>
        <w:tc>
          <w:tcPr>
            <w:tcW w:w="1276" w:type="dxa"/>
            <w:vMerge/>
            <w:shd w:val="clear" w:color="auto" w:fill="D9D9D9"/>
            <w:vAlign w:val="center"/>
          </w:tcPr>
          <w:p w14:paraId="0BA7007F" w14:textId="77777777" w:rsidR="00EB145B" w:rsidRPr="00383C8B" w:rsidRDefault="00EB145B" w:rsidP="00822E9A">
            <w:pPr>
              <w:pStyle w:val="TAH"/>
            </w:pPr>
          </w:p>
        </w:tc>
        <w:tc>
          <w:tcPr>
            <w:tcW w:w="808" w:type="dxa"/>
            <w:shd w:val="clear" w:color="auto" w:fill="D9D9D9"/>
            <w:vAlign w:val="center"/>
          </w:tcPr>
          <w:p w14:paraId="20CAB7F1" w14:textId="77777777" w:rsidR="00EB145B" w:rsidRPr="00383C8B" w:rsidRDefault="00EB145B" w:rsidP="00822E9A">
            <w:pPr>
              <w:pStyle w:val="TAH"/>
            </w:pPr>
            <w:r w:rsidRPr="00383C8B">
              <w:t>VPLMN</w:t>
            </w:r>
          </w:p>
        </w:tc>
        <w:tc>
          <w:tcPr>
            <w:tcW w:w="1460" w:type="dxa"/>
            <w:shd w:val="clear" w:color="auto" w:fill="D9D9D9"/>
            <w:vAlign w:val="center"/>
          </w:tcPr>
          <w:p w14:paraId="1BFF6E0C" w14:textId="77777777" w:rsidR="00EB145B" w:rsidRPr="00383C8B" w:rsidRDefault="00EB145B" w:rsidP="00822E9A">
            <w:pPr>
              <w:pStyle w:val="TAH"/>
            </w:pPr>
            <w:r w:rsidRPr="00383C8B">
              <w:t>HPLMN</w:t>
            </w:r>
          </w:p>
        </w:tc>
        <w:tc>
          <w:tcPr>
            <w:tcW w:w="1800" w:type="dxa"/>
            <w:shd w:val="clear" w:color="auto" w:fill="D9D9D9"/>
            <w:vAlign w:val="center"/>
          </w:tcPr>
          <w:p w14:paraId="312D7F81" w14:textId="77777777" w:rsidR="00EB145B" w:rsidRPr="00383C8B" w:rsidRDefault="00EB145B" w:rsidP="00822E9A">
            <w:pPr>
              <w:pStyle w:val="TAH"/>
            </w:pPr>
            <w:r w:rsidRPr="00383C8B">
              <w:t>VPLMN</w:t>
            </w:r>
          </w:p>
        </w:tc>
        <w:tc>
          <w:tcPr>
            <w:tcW w:w="893"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AD5A49">
        <w:tc>
          <w:tcPr>
            <w:tcW w:w="3161" w:type="dxa"/>
            <w:gridSpan w:val="3"/>
            <w:shd w:val="clear" w:color="auto" w:fill="auto"/>
            <w:vAlign w:val="center"/>
          </w:tcPr>
          <w:p w14:paraId="20F622F0" w14:textId="77777777" w:rsidR="00EB145B" w:rsidRPr="00383C8B" w:rsidRDefault="00EB145B" w:rsidP="00822E9A">
            <w:pPr>
              <w:pStyle w:val="TAL"/>
            </w:pPr>
            <w:r>
              <w:t>HSS</w:t>
            </w:r>
          </w:p>
        </w:tc>
        <w:tc>
          <w:tcPr>
            <w:tcW w:w="1276" w:type="dxa"/>
            <w:shd w:val="clear" w:color="auto" w:fill="auto"/>
            <w:vAlign w:val="center"/>
          </w:tcPr>
          <w:p w14:paraId="1DA72303" w14:textId="77777777" w:rsidR="00EB145B" w:rsidRPr="00383C8B" w:rsidRDefault="00EB145B" w:rsidP="00822E9A">
            <w:pPr>
              <w:pStyle w:val="TAL"/>
            </w:pPr>
            <w:r w:rsidRPr="00383C8B">
              <w:t>IRI-POI</w:t>
            </w:r>
          </w:p>
        </w:tc>
        <w:tc>
          <w:tcPr>
            <w:tcW w:w="808" w:type="dxa"/>
            <w:shd w:val="clear" w:color="auto" w:fill="auto"/>
            <w:vAlign w:val="center"/>
          </w:tcPr>
          <w:p w14:paraId="2FF6EB0E" w14:textId="77777777" w:rsidR="00EB145B" w:rsidRPr="00383C8B" w:rsidRDefault="00EB145B" w:rsidP="00822E9A">
            <w:pPr>
              <w:pStyle w:val="TAL"/>
            </w:pPr>
            <w:r w:rsidRPr="00383C8B">
              <w:t>n/a</w:t>
            </w:r>
          </w:p>
        </w:tc>
        <w:tc>
          <w:tcPr>
            <w:tcW w:w="1460" w:type="dxa"/>
            <w:shd w:val="clear" w:color="auto" w:fill="auto"/>
            <w:vAlign w:val="center"/>
          </w:tcPr>
          <w:p w14:paraId="2EA43E12" w14:textId="77777777" w:rsidR="00EB145B" w:rsidRPr="00383C8B" w:rsidRDefault="00EB145B" w:rsidP="00822E9A">
            <w:pPr>
              <w:pStyle w:val="TAL"/>
            </w:pPr>
            <w:r w:rsidRPr="00383C8B">
              <w:t>IRI-POI</w:t>
            </w:r>
          </w:p>
        </w:tc>
        <w:tc>
          <w:tcPr>
            <w:tcW w:w="1800" w:type="dxa"/>
            <w:shd w:val="clear" w:color="auto" w:fill="auto"/>
            <w:vAlign w:val="center"/>
          </w:tcPr>
          <w:p w14:paraId="6DEE050A" w14:textId="77777777" w:rsidR="00EB145B" w:rsidRPr="00383C8B" w:rsidRDefault="00EB145B" w:rsidP="00822E9A">
            <w:pPr>
              <w:pStyle w:val="TAL"/>
            </w:pPr>
            <w:r w:rsidRPr="00383C8B">
              <w:t>n/a</w:t>
            </w:r>
          </w:p>
        </w:tc>
        <w:tc>
          <w:tcPr>
            <w:tcW w:w="893"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AD5A49">
        <w:tc>
          <w:tcPr>
            <w:tcW w:w="3161" w:type="dxa"/>
            <w:gridSpan w:val="3"/>
            <w:shd w:val="clear" w:color="auto" w:fill="auto"/>
            <w:vAlign w:val="center"/>
          </w:tcPr>
          <w:p w14:paraId="61129B67" w14:textId="77777777" w:rsidR="00EB145B" w:rsidRPr="00383C8B" w:rsidRDefault="00EB145B" w:rsidP="00822E9A">
            <w:pPr>
              <w:pStyle w:val="TAL"/>
            </w:pPr>
            <w:r>
              <w:t>AS (NOTE 6)</w:t>
            </w:r>
          </w:p>
        </w:tc>
        <w:tc>
          <w:tcPr>
            <w:tcW w:w="1276" w:type="dxa"/>
            <w:shd w:val="clear" w:color="auto" w:fill="auto"/>
            <w:vAlign w:val="center"/>
          </w:tcPr>
          <w:p w14:paraId="21E09736" w14:textId="77777777" w:rsidR="00EB145B" w:rsidRPr="00383C8B" w:rsidRDefault="00EB145B" w:rsidP="00822E9A">
            <w:pPr>
              <w:pStyle w:val="TAL"/>
            </w:pPr>
            <w:r w:rsidRPr="00383C8B">
              <w:t>IRI-POI</w:t>
            </w:r>
          </w:p>
        </w:tc>
        <w:tc>
          <w:tcPr>
            <w:tcW w:w="808" w:type="dxa"/>
            <w:shd w:val="clear" w:color="auto" w:fill="auto"/>
            <w:vAlign w:val="center"/>
          </w:tcPr>
          <w:p w14:paraId="4015AF76" w14:textId="77777777" w:rsidR="00EB145B" w:rsidRPr="00383C8B" w:rsidRDefault="00EB145B" w:rsidP="00822E9A">
            <w:pPr>
              <w:pStyle w:val="TAL"/>
            </w:pPr>
            <w:r>
              <w:t>n/a</w:t>
            </w:r>
          </w:p>
        </w:tc>
        <w:tc>
          <w:tcPr>
            <w:tcW w:w="1460" w:type="dxa"/>
            <w:shd w:val="clear" w:color="auto" w:fill="auto"/>
            <w:vAlign w:val="center"/>
          </w:tcPr>
          <w:p w14:paraId="1AF9083A" w14:textId="77777777" w:rsidR="00EB145B" w:rsidRPr="00383C8B" w:rsidRDefault="00EB145B" w:rsidP="00822E9A">
            <w:pPr>
              <w:pStyle w:val="TAL"/>
            </w:pPr>
            <w:r>
              <w:t>IRI-POI</w:t>
            </w:r>
          </w:p>
        </w:tc>
        <w:tc>
          <w:tcPr>
            <w:tcW w:w="1800" w:type="dxa"/>
            <w:shd w:val="clear" w:color="auto" w:fill="auto"/>
            <w:vAlign w:val="center"/>
          </w:tcPr>
          <w:p w14:paraId="5EBD620D" w14:textId="77777777" w:rsidR="00EB145B" w:rsidRPr="00383C8B" w:rsidRDefault="00EB145B" w:rsidP="00822E9A">
            <w:pPr>
              <w:pStyle w:val="TAL"/>
            </w:pPr>
            <w:r>
              <w:t>n/a</w:t>
            </w:r>
          </w:p>
        </w:tc>
        <w:tc>
          <w:tcPr>
            <w:tcW w:w="893"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AD5A49">
        <w:tc>
          <w:tcPr>
            <w:tcW w:w="3161" w:type="dxa"/>
            <w:gridSpan w:val="3"/>
            <w:shd w:val="clear" w:color="auto" w:fill="auto"/>
            <w:vAlign w:val="center"/>
          </w:tcPr>
          <w:p w14:paraId="6D9F0487" w14:textId="77777777" w:rsidR="00EB145B" w:rsidRDefault="00EB145B" w:rsidP="00822E9A">
            <w:pPr>
              <w:pStyle w:val="TAL"/>
            </w:pPr>
            <w:r>
              <w:t>AS (NOTE 7)</w:t>
            </w:r>
          </w:p>
        </w:tc>
        <w:tc>
          <w:tcPr>
            <w:tcW w:w="1276" w:type="dxa"/>
            <w:shd w:val="clear" w:color="auto" w:fill="auto"/>
            <w:vAlign w:val="center"/>
          </w:tcPr>
          <w:p w14:paraId="087D93FA" w14:textId="77777777" w:rsidR="00EB145B" w:rsidRPr="00383C8B" w:rsidRDefault="00EB145B" w:rsidP="00822E9A">
            <w:pPr>
              <w:pStyle w:val="TAL"/>
            </w:pPr>
            <w:r>
              <w:t>CC-TF</w:t>
            </w:r>
          </w:p>
        </w:tc>
        <w:tc>
          <w:tcPr>
            <w:tcW w:w="808" w:type="dxa"/>
            <w:shd w:val="clear" w:color="auto" w:fill="auto"/>
            <w:vAlign w:val="center"/>
          </w:tcPr>
          <w:p w14:paraId="54A284B5" w14:textId="77777777" w:rsidR="00EB145B" w:rsidRDefault="00EB145B" w:rsidP="00822E9A">
            <w:pPr>
              <w:pStyle w:val="TAL"/>
            </w:pPr>
            <w:r>
              <w:t>n/a</w:t>
            </w:r>
          </w:p>
        </w:tc>
        <w:tc>
          <w:tcPr>
            <w:tcW w:w="1460" w:type="dxa"/>
            <w:shd w:val="clear" w:color="auto" w:fill="auto"/>
            <w:vAlign w:val="center"/>
          </w:tcPr>
          <w:p w14:paraId="79C9F801" w14:textId="77777777" w:rsidR="00EB145B" w:rsidRDefault="00EB145B" w:rsidP="00822E9A">
            <w:pPr>
              <w:pStyle w:val="TAL"/>
            </w:pPr>
            <w:r>
              <w:t>CC-TF</w:t>
            </w:r>
          </w:p>
        </w:tc>
        <w:tc>
          <w:tcPr>
            <w:tcW w:w="1800" w:type="dxa"/>
            <w:shd w:val="clear" w:color="auto" w:fill="auto"/>
            <w:vAlign w:val="center"/>
          </w:tcPr>
          <w:p w14:paraId="543C3FEA" w14:textId="77777777" w:rsidR="00EB145B" w:rsidRDefault="00EB145B" w:rsidP="00822E9A">
            <w:pPr>
              <w:pStyle w:val="TAL"/>
            </w:pPr>
            <w:r>
              <w:t>n/a</w:t>
            </w:r>
          </w:p>
        </w:tc>
        <w:tc>
          <w:tcPr>
            <w:tcW w:w="893" w:type="dxa"/>
            <w:shd w:val="clear" w:color="auto" w:fill="auto"/>
            <w:vAlign w:val="center"/>
          </w:tcPr>
          <w:p w14:paraId="266CD019" w14:textId="77777777" w:rsidR="00EB145B" w:rsidRDefault="00EB145B" w:rsidP="00822E9A">
            <w:pPr>
              <w:pStyle w:val="TAL"/>
            </w:pPr>
            <w:r>
              <w:t>CC-TF</w:t>
            </w:r>
          </w:p>
        </w:tc>
      </w:tr>
      <w:tr w:rsidR="00EB145B" w14:paraId="187B3FD6" w14:textId="77777777" w:rsidTr="00AD5A49">
        <w:tc>
          <w:tcPr>
            <w:tcW w:w="3161" w:type="dxa"/>
            <w:gridSpan w:val="3"/>
            <w:shd w:val="clear" w:color="auto" w:fill="auto"/>
            <w:vAlign w:val="center"/>
          </w:tcPr>
          <w:p w14:paraId="1362C9FA" w14:textId="77777777" w:rsidR="00EB145B" w:rsidRDefault="00EB145B" w:rsidP="00822E9A">
            <w:pPr>
              <w:pStyle w:val="TAL"/>
            </w:pPr>
            <w:r>
              <w:t>MRFP (NOTE 7)</w:t>
            </w:r>
          </w:p>
        </w:tc>
        <w:tc>
          <w:tcPr>
            <w:tcW w:w="1276" w:type="dxa"/>
            <w:shd w:val="clear" w:color="auto" w:fill="auto"/>
            <w:vAlign w:val="center"/>
          </w:tcPr>
          <w:p w14:paraId="4FEB2EEC" w14:textId="77777777" w:rsidR="00EB145B" w:rsidRDefault="00EB145B" w:rsidP="00822E9A">
            <w:pPr>
              <w:pStyle w:val="TAL"/>
            </w:pPr>
            <w:r>
              <w:t>CC-POI</w:t>
            </w:r>
          </w:p>
        </w:tc>
        <w:tc>
          <w:tcPr>
            <w:tcW w:w="808" w:type="dxa"/>
            <w:shd w:val="clear" w:color="auto" w:fill="auto"/>
            <w:vAlign w:val="center"/>
          </w:tcPr>
          <w:p w14:paraId="0C73E8EE" w14:textId="77777777" w:rsidR="00EB145B" w:rsidRDefault="00EB145B" w:rsidP="00822E9A">
            <w:pPr>
              <w:pStyle w:val="TAL"/>
            </w:pPr>
            <w:r>
              <w:t>n/a</w:t>
            </w:r>
          </w:p>
        </w:tc>
        <w:tc>
          <w:tcPr>
            <w:tcW w:w="1460" w:type="dxa"/>
            <w:shd w:val="clear" w:color="auto" w:fill="auto"/>
            <w:vAlign w:val="center"/>
          </w:tcPr>
          <w:p w14:paraId="55BBBA17" w14:textId="77777777" w:rsidR="00EB145B" w:rsidRDefault="00EB145B" w:rsidP="00822E9A">
            <w:pPr>
              <w:pStyle w:val="TAL"/>
            </w:pPr>
            <w:r>
              <w:t>CC-POI</w:t>
            </w:r>
          </w:p>
        </w:tc>
        <w:tc>
          <w:tcPr>
            <w:tcW w:w="1800" w:type="dxa"/>
            <w:shd w:val="clear" w:color="auto" w:fill="auto"/>
            <w:vAlign w:val="center"/>
          </w:tcPr>
          <w:p w14:paraId="1DDEF713" w14:textId="77777777" w:rsidR="00EB145B" w:rsidRDefault="00EB145B" w:rsidP="00822E9A">
            <w:pPr>
              <w:pStyle w:val="TAL"/>
            </w:pPr>
            <w:r>
              <w:t>n/a</w:t>
            </w:r>
          </w:p>
        </w:tc>
        <w:tc>
          <w:tcPr>
            <w:tcW w:w="893" w:type="dxa"/>
            <w:shd w:val="clear" w:color="auto" w:fill="auto"/>
            <w:vAlign w:val="center"/>
          </w:tcPr>
          <w:p w14:paraId="0DB94AE7" w14:textId="77777777" w:rsidR="00EB145B" w:rsidRDefault="00EB145B" w:rsidP="00822E9A">
            <w:pPr>
              <w:pStyle w:val="TAL"/>
            </w:pPr>
            <w:r>
              <w:t>CC-POI</w:t>
            </w:r>
          </w:p>
        </w:tc>
      </w:tr>
      <w:tr w:rsidR="00EB145B" w14:paraId="6C91B0EC" w14:textId="77777777" w:rsidTr="00AD5A49">
        <w:tc>
          <w:tcPr>
            <w:tcW w:w="3161" w:type="dxa"/>
            <w:gridSpan w:val="3"/>
            <w:shd w:val="clear" w:color="auto" w:fill="auto"/>
            <w:vAlign w:val="center"/>
          </w:tcPr>
          <w:p w14:paraId="4B4CA5E5" w14:textId="77777777" w:rsidR="00EB145B" w:rsidRPr="00383C8B" w:rsidRDefault="00EB145B" w:rsidP="00822E9A">
            <w:pPr>
              <w:pStyle w:val="TAL"/>
            </w:pPr>
            <w:r>
              <w:t>P-CSCF</w:t>
            </w:r>
          </w:p>
        </w:tc>
        <w:tc>
          <w:tcPr>
            <w:tcW w:w="1276" w:type="dxa"/>
            <w:shd w:val="clear" w:color="auto" w:fill="auto"/>
            <w:vAlign w:val="center"/>
          </w:tcPr>
          <w:p w14:paraId="56852206" w14:textId="77777777" w:rsidR="00EB145B" w:rsidRPr="00383C8B" w:rsidRDefault="00EB145B" w:rsidP="00822E9A">
            <w:pPr>
              <w:pStyle w:val="TAL"/>
            </w:pPr>
            <w:r w:rsidRPr="00383C8B">
              <w:t>IRI-POI</w:t>
            </w:r>
          </w:p>
        </w:tc>
        <w:tc>
          <w:tcPr>
            <w:tcW w:w="808" w:type="dxa"/>
            <w:shd w:val="clear" w:color="auto" w:fill="auto"/>
            <w:vAlign w:val="center"/>
          </w:tcPr>
          <w:p w14:paraId="4C77263B" w14:textId="77777777" w:rsidR="00EB145B" w:rsidRPr="00383C8B" w:rsidRDefault="00EB145B" w:rsidP="00822E9A">
            <w:pPr>
              <w:pStyle w:val="TAL"/>
            </w:pPr>
            <w:r w:rsidRPr="00383C8B">
              <w:t>IRI-POI</w:t>
            </w:r>
          </w:p>
        </w:tc>
        <w:tc>
          <w:tcPr>
            <w:tcW w:w="1460" w:type="dxa"/>
            <w:shd w:val="clear" w:color="auto" w:fill="auto"/>
            <w:vAlign w:val="center"/>
          </w:tcPr>
          <w:p w14:paraId="12028E69" w14:textId="77777777" w:rsidR="00EB145B" w:rsidRPr="00383C8B" w:rsidRDefault="00EB145B" w:rsidP="00822E9A">
            <w:pPr>
              <w:pStyle w:val="TAL"/>
            </w:pPr>
            <w:r w:rsidRPr="00383C8B">
              <w:t>n/a</w:t>
            </w:r>
          </w:p>
        </w:tc>
        <w:tc>
          <w:tcPr>
            <w:tcW w:w="1800" w:type="dxa"/>
            <w:shd w:val="clear" w:color="auto" w:fill="auto"/>
            <w:vAlign w:val="center"/>
          </w:tcPr>
          <w:p w14:paraId="071E17FB" w14:textId="77777777" w:rsidR="00EB145B" w:rsidRPr="00383C8B" w:rsidRDefault="00EB145B" w:rsidP="00822E9A">
            <w:pPr>
              <w:pStyle w:val="TAL"/>
            </w:pPr>
            <w:r>
              <w:t>IRI-POI (NOTE 2)</w:t>
            </w:r>
          </w:p>
        </w:tc>
        <w:tc>
          <w:tcPr>
            <w:tcW w:w="893"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AD5A49">
        <w:tc>
          <w:tcPr>
            <w:tcW w:w="3161" w:type="dxa"/>
            <w:gridSpan w:val="3"/>
            <w:shd w:val="clear" w:color="auto" w:fill="auto"/>
            <w:vAlign w:val="center"/>
          </w:tcPr>
          <w:p w14:paraId="2C3D5163" w14:textId="77777777" w:rsidR="00EB145B" w:rsidRPr="00383C8B" w:rsidRDefault="00EB145B" w:rsidP="00822E9A">
            <w:pPr>
              <w:pStyle w:val="TAL"/>
            </w:pPr>
            <w:r>
              <w:t>P-CSCF</w:t>
            </w:r>
          </w:p>
        </w:tc>
        <w:tc>
          <w:tcPr>
            <w:tcW w:w="1276" w:type="dxa"/>
            <w:shd w:val="clear" w:color="auto" w:fill="auto"/>
            <w:vAlign w:val="center"/>
          </w:tcPr>
          <w:p w14:paraId="4767FBFC" w14:textId="77777777" w:rsidR="00EB145B" w:rsidRPr="00383C8B" w:rsidRDefault="00EB145B" w:rsidP="00822E9A">
            <w:pPr>
              <w:pStyle w:val="TAL"/>
            </w:pPr>
            <w:r>
              <w:t>CC-TF</w:t>
            </w:r>
          </w:p>
        </w:tc>
        <w:tc>
          <w:tcPr>
            <w:tcW w:w="808" w:type="dxa"/>
            <w:shd w:val="clear" w:color="auto" w:fill="auto"/>
            <w:vAlign w:val="center"/>
          </w:tcPr>
          <w:p w14:paraId="7B3AD526" w14:textId="77777777" w:rsidR="00EB145B" w:rsidRPr="00383C8B" w:rsidRDefault="00EB145B" w:rsidP="00822E9A">
            <w:pPr>
              <w:pStyle w:val="TAL"/>
            </w:pPr>
            <w:r>
              <w:t>CC-TF</w:t>
            </w:r>
          </w:p>
        </w:tc>
        <w:tc>
          <w:tcPr>
            <w:tcW w:w="1460" w:type="dxa"/>
            <w:shd w:val="clear" w:color="auto" w:fill="auto"/>
            <w:vAlign w:val="center"/>
          </w:tcPr>
          <w:p w14:paraId="1B101482" w14:textId="77777777" w:rsidR="00EB145B" w:rsidRPr="00383C8B" w:rsidRDefault="00EB145B" w:rsidP="00822E9A">
            <w:pPr>
              <w:pStyle w:val="TAL"/>
            </w:pPr>
            <w:r w:rsidRPr="00383C8B">
              <w:t>n/a</w:t>
            </w:r>
          </w:p>
        </w:tc>
        <w:tc>
          <w:tcPr>
            <w:tcW w:w="1800" w:type="dxa"/>
            <w:shd w:val="clear" w:color="auto" w:fill="auto"/>
            <w:vAlign w:val="center"/>
          </w:tcPr>
          <w:p w14:paraId="52EF82E3" w14:textId="77777777" w:rsidR="00EB145B" w:rsidRPr="00383C8B" w:rsidRDefault="00EB145B" w:rsidP="00822E9A">
            <w:pPr>
              <w:pStyle w:val="TAL"/>
            </w:pPr>
            <w:r>
              <w:t>CC-TF (NOTE 2)</w:t>
            </w:r>
          </w:p>
        </w:tc>
        <w:tc>
          <w:tcPr>
            <w:tcW w:w="893"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AD5A49">
        <w:tc>
          <w:tcPr>
            <w:tcW w:w="3161" w:type="dxa"/>
            <w:gridSpan w:val="3"/>
            <w:shd w:val="clear" w:color="auto" w:fill="auto"/>
            <w:vAlign w:val="center"/>
          </w:tcPr>
          <w:p w14:paraId="4936C4EA" w14:textId="77777777" w:rsidR="00EB145B" w:rsidRDefault="00EB145B" w:rsidP="00822E9A">
            <w:pPr>
              <w:pStyle w:val="TAL"/>
            </w:pPr>
            <w:r>
              <w:t>IMS-AGW</w:t>
            </w:r>
          </w:p>
        </w:tc>
        <w:tc>
          <w:tcPr>
            <w:tcW w:w="1276" w:type="dxa"/>
            <w:shd w:val="clear" w:color="auto" w:fill="auto"/>
            <w:vAlign w:val="center"/>
          </w:tcPr>
          <w:p w14:paraId="552D175A" w14:textId="77777777" w:rsidR="00EB145B" w:rsidRDefault="00EB145B" w:rsidP="00822E9A">
            <w:pPr>
              <w:pStyle w:val="TAL"/>
            </w:pPr>
            <w:r>
              <w:t>CC-POI</w:t>
            </w:r>
          </w:p>
        </w:tc>
        <w:tc>
          <w:tcPr>
            <w:tcW w:w="808" w:type="dxa"/>
            <w:shd w:val="clear" w:color="auto" w:fill="auto"/>
            <w:vAlign w:val="center"/>
          </w:tcPr>
          <w:p w14:paraId="3DE5C970" w14:textId="77777777" w:rsidR="00EB145B" w:rsidRDefault="00EB145B" w:rsidP="00822E9A">
            <w:pPr>
              <w:pStyle w:val="TAL"/>
            </w:pPr>
            <w:r>
              <w:t>CC-POI</w:t>
            </w:r>
          </w:p>
        </w:tc>
        <w:tc>
          <w:tcPr>
            <w:tcW w:w="1460" w:type="dxa"/>
            <w:shd w:val="clear" w:color="auto" w:fill="auto"/>
            <w:vAlign w:val="center"/>
          </w:tcPr>
          <w:p w14:paraId="336D9D30" w14:textId="77777777" w:rsidR="00EB145B" w:rsidRPr="00383C8B" w:rsidRDefault="00EB145B" w:rsidP="00822E9A">
            <w:pPr>
              <w:pStyle w:val="TAL"/>
            </w:pPr>
            <w:r>
              <w:t>n/a</w:t>
            </w:r>
          </w:p>
        </w:tc>
        <w:tc>
          <w:tcPr>
            <w:tcW w:w="1800" w:type="dxa"/>
            <w:shd w:val="clear" w:color="auto" w:fill="auto"/>
            <w:vAlign w:val="center"/>
          </w:tcPr>
          <w:p w14:paraId="0F340991" w14:textId="77777777" w:rsidR="00EB145B" w:rsidRDefault="00EB145B" w:rsidP="00822E9A">
            <w:pPr>
              <w:pStyle w:val="TAL"/>
            </w:pPr>
            <w:r>
              <w:t>CC-POI (NOTE 2)</w:t>
            </w:r>
          </w:p>
        </w:tc>
        <w:tc>
          <w:tcPr>
            <w:tcW w:w="893" w:type="dxa"/>
            <w:shd w:val="clear" w:color="auto" w:fill="auto"/>
            <w:vAlign w:val="center"/>
          </w:tcPr>
          <w:p w14:paraId="5A5FABF5" w14:textId="77777777" w:rsidR="00EB145B" w:rsidRDefault="00EB145B" w:rsidP="00822E9A">
            <w:pPr>
              <w:pStyle w:val="TAL"/>
            </w:pPr>
            <w:r>
              <w:t>CC-POI</w:t>
            </w:r>
          </w:p>
        </w:tc>
      </w:tr>
      <w:tr w:rsidR="00EB145B" w14:paraId="621C2B5C" w14:textId="77777777" w:rsidTr="00AD5A49">
        <w:tc>
          <w:tcPr>
            <w:tcW w:w="3161" w:type="dxa"/>
            <w:gridSpan w:val="3"/>
            <w:shd w:val="clear" w:color="auto" w:fill="auto"/>
            <w:vAlign w:val="center"/>
          </w:tcPr>
          <w:p w14:paraId="04ED4BFF" w14:textId="77777777" w:rsidR="00EB145B" w:rsidRPr="00383C8B" w:rsidRDefault="00EB145B" w:rsidP="00822E9A">
            <w:pPr>
              <w:pStyle w:val="TAL"/>
            </w:pPr>
            <w:r>
              <w:t>MGCF (NOTE 3)</w:t>
            </w:r>
          </w:p>
        </w:tc>
        <w:tc>
          <w:tcPr>
            <w:tcW w:w="1276" w:type="dxa"/>
            <w:shd w:val="clear" w:color="auto" w:fill="auto"/>
            <w:vAlign w:val="center"/>
          </w:tcPr>
          <w:p w14:paraId="1E891FE6" w14:textId="77777777" w:rsidR="00EB145B" w:rsidRPr="00383C8B" w:rsidRDefault="00EB145B" w:rsidP="00822E9A">
            <w:pPr>
              <w:pStyle w:val="TAL"/>
            </w:pPr>
            <w:r>
              <w:t>IRI-POI</w:t>
            </w:r>
          </w:p>
        </w:tc>
        <w:tc>
          <w:tcPr>
            <w:tcW w:w="808" w:type="dxa"/>
            <w:shd w:val="clear" w:color="auto" w:fill="auto"/>
            <w:vAlign w:val="center"/>
          </w:tcPr>
          <w:p w14:paraId="0D997F1E" w14:textId="77777777" w:rsidR="00EB145B" w:rsidRPr="00383C8B" w:rsidRDefault="00EB145B" w:rsidP="00822E9A">
            <w:pPr>
              <w:pStyle w:val="TAL"/>
            </w:pPr>
            <w:r>
              <w:t>n/a</w:t>
            </w:r>
          </w:p>
        </w:tc>
        <w:tc>
          <w:tcPr>
            <w:tcW w:w="1460" w:type="dxa"/>
            <w:shd w:val="clear" w:color="auto" w:fill="auto"/>
            <w:vAlign w:val="center"/>
          </w:tcPr>
          <w:p w14:paraId="54AE5D17" w14:textId="77777777" w:rsidR="00EB145B" w:rsidRPr="00383C8B" w:rsidRDefault="00EB145B" w:rsidP="00822E9A">
            <w:pPr>
              <w:pStyle w:val="TAL"/>
            </w:pPr>
            <w:r>
              <w:t>IRI-POI</w:t>
            </w:r>
          </w:p>
        </w:tc>
        <w:tc>
          <w:tcPr>
            <w:tcW w:w="1800" w:type="dxa"/>
            <w:shd w:val="clear" w:color="auto" w:fill="auto"/>
            <w:vAlign w:val="center"/>
          </w:tcPr>
          <w:p w14:paraId="4036283A" w14:textId="77777777" w:rsidR="00EB145B" w:rsidRPr="00383C8B" w:rsidRDefault="00EB145B" w:rsidP="00822E9A">
            <w:pPr>
              <w:pStyle w:val="TAL"/>
            </w:pPr>
            <w:r>
              <w:t>n/a</w:t>
            </w:r>
          </w:p>
        </w:tc>
        <w:tc>
          <w:tcPr>
            <w:tcW w:w="893"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AD5A49">
        <w:tc>
          <w:tcPr>
            <w:tcW w:w="3161" w:type="dxa"/>
            <w:gridSpan w:val="3"/>
            <w:shd w:val="clear" w:color="auto" w:fill="auto"/>
            <w:vAlign w:val="center"/>
          </w:tcPr>
          <w:p w14:paraId="6DB84927" w14:textId="77777777" w:rsidR="00EB145B" w:rsidRDefault="00EB145B" w:rsidP="00822E9A">
            <w:pPr>
              <w:pStyle w:val="TAL"/>
            </w:pPr>
            <w:r>
              <w:t>MGCF (NOTE 3)</w:t>
            </w:r>
          </w:p>
        </w:tc>
        <w:tc>
          <w:tcPr>
            <w:tcW w:w="1276" w:type="dxa"/>
            <w:shd w:val="clear" w:color="auto" w:fill="auto"/>
            <w:vAlign w:val="center"/>
          </w:tcPr>
          <w:p w14:paraId="51DB4A1D" w14:textId="77777777" w:rsidR="00EB145B" w:rsidRDefault="00EB145B" w:rsidP="00822E9A">
            <w:pPr>
              <w:pStyle w:val="TAL"/>
            </w:pPr>
            <w:r>
              <w:t>CC-TF</w:t>
            </w:r>
          </w:p>
        </w:tc>
        <w:tc>
          <w:tcPr>
            <w:tcW w:w="808" w:type="dxa"/>
            <w:shd w:val="clear" w:color="auto" w:fill="auto"/>
            <w:vAlign w:val="center"/>
          </w:tcPr>
          <w:p w14:paraId="64B71891" w14:textId="77777777" w:rsidR="00EB145B" w:rsidRDefault="00EB145B" w:rsidP="00822E9A">
            <w:pPr>
              <w:pStyle w:val="TAL"/>
            </w:pPr>
            <w:r>
              <w:t>n/a</w:t>
            </w:r>
          </w:p>
        </w:tc>
        <w:tc>
          <w:tcPr>
            <w:tcW w:w="1460" w:type="dxa"/>
            <w:shd w:val="clear" w:color="auto" w:fill="auto"/>
            <w:vAlign w:val="center"/>
          </w:tcPr>
          <w:p w14:paraId="5F36714E" w14:textId="77777777" w:rsidR="00EB145B" w:rsidRDefault="00EB145B" w:rsidP="00822E9A">
            <w:pPr>
              <w:pStyle w:val="TAL"/>
            </w:pPr>
            <w:r>
              <w:t>CC-TF</w:t>
            </w:r>
          </w:p>
        </w:tc>
        <w:tc>
          <w:tcPr>
            <w:tcW w:w="1800" w:type="dxa"/>
            <w:shd w:val="clear" w:color="auto" w:fill="auto"/>
            <w:vAlign w:val="center"/>
          </w:tcPr>
          <w:p w14:paraId="46A59620" w14:textId="77777777" w:rsidR="00EB145B" w:rsidRDefault="00EB145B" w:rsidP="00822E9A">
            <w:pPr>
              <w:pStyle w:val="TAL"/>
            </w:pPr>
            <w:r>
              <w:t>n/a</w:t>
            </w:r>
          </w:p>
        </w:tc>
        <w:tc>
          <w:tcPr>
            <w:tcW w:w="893" w:type="dxa"/>
            <w:shd w:val="clear" w:color="auto" w:fill="auto"/>
            <w:vAlign w:val="center"/>
          </w:tcPr>
          <w:p w14:paraId="597D2CD4" w14:textId="77777777" w:rsidR="00EB145B" w:rsidRDefault="00EB145B" w:rsidP="00822E9A">
            <w:pPr>
              <w:pStyle w:val="TAL"/>
            </w:pPr>
            <w:r>
              <w:t>CC-TF</w:t>
            </w:r>
          </w:p>
        </w:tc>
      </w:tr>
      <w:tr w:rsidR="00EB145B" w14:paraId="6E65AF11" w14:textId="77777777" w:rsidTr="00AD5A49">
        <w:tc>
          <w:tcPr>
            <w:tcW w:w="3161" w:type="dxa"/>
            <w:gridSpan w:val="3"/>
            <w:shd w:val="clear" w:color="auto" w:fill="auto"/>
            <w:vAlign w:val="center"/>
          </w:tcPr>
          <w:p w14:paraId="1D6EF4A5" w14:textId="77777777" w:rsidR="00EB145B" w:rsidRDefault="00EB145B" w:rsidP="00822E9A">
            <w:pPr>
              <w:pStyle w:val="TAL"/>
            </w:pPr>
            <w:r>
              <w:t>IM-MGW (NOTE 3)</w:t>
            </w:r>
          </w:p>
        </w:tc>
        <w:tc>
          <w:tcPr>
            <w:tcW w:w="1276" w:type="dxa"/>
            <w:shd w:val="clear" w:color="auto" w:fill="auto"/>
            <w:vAlign w:val="center"/>
          </w:tcPr>
          <w:p w14:paraId="44AC0E45" w14:textId="77777777" w:rsidR="00EB145B" w:rsidRDefault="00EB145B" w:rsidP="00822E9A">
            <w:pPr>
              <w:pStyle w:val="TAL"/>
            </w:pPr>
            <w:r>
              <w:t>CC-POI</w:t>
            </w:r>
          </w:p>
        </w:tc>
        <w:tc>
          <w:tcPr>
            <w:tcW w:w="808" w:type="dxa"/>
            <w:shd w:val="clear" w:color="auto" w:fill="auto"/>
            <w:vAlign w:val="center"/>
          </w:tcPr>
          <w:p w14:paraId="17AC4CFA" w14:textId="77777777" w:rsidR="00EB145B" w:rsidRDefault="00EB145B" w:rsidP="00822E9A">
            <w:pPr>
              <w:pStyle w:val="TAL"/>
            </w:pPr>
            <w:r>
              <w:t>n/a</w:t>
            </w:r>
          </w:p>
        </w:tc>
        <w:tc>
          <w:tcPr>
            <w:tcW w:w="1460" w:type="dxa"/>
            <w:shd w:val="clear" w:color="auto" w:fill="auto"/>
            <w:vAlign w:val="center"/>
          </w:tcPr>
          <w:p w14:paraId="4811D97A" w14:textId="77777777" w:rsidR="00EB145B" w:rsidRDefault="00EB145B" w:rsidP="00822E9A">
            <w:pPr>
              <w:pStyle w:val="TAL"/>
            </w:pPr>
            <w:r>
              <w:t>CC-POI</w:t>
            </w:r>
          </w:p>
        </w:tc>
        <w:tc>
          <w:tcPr>
            <w:tcW w:w="1800" w:type="dxa"/>
            <w:shd w:val="clear" w:color="auto" w:fill="auto"/>
            <w:vAlign w:val="center"/>
          </w:tcPr>
          <w:p w14:paraId="6FD1022C" w14:textId="77777777" w:rsidR="00EB145B" w:rsidRDefault="00EB145B" w:rsidP="00822E9A">
            <w:pPr>
              <w:pStyle w:val="TAL"/>
            </w:pPr>
            <w:r>
              <w:t>n/a</w:t>
            </w:r>
          </w:p>
        </w:tc>
        <w:tc>
          <w:tcPr>
            <w:tcW w:w="893" w:type="dxa"/>
            <w:shd w:val="clear" w:color="auto" w:fill="auto"/>
            <w:vAlign w:val="center"/>
          </w:tcPr>
          <w:p w14:paraId="404D3E8E" w14:textId="77777777" w:rsidR="00EB145B" w:rsidRDefault="00EB145B" w:rsidP="00822E9A">
            <w:pPr>
              <w:pStyle w:val="TAL"/>
            </w:pPr>
            <w:r>
              <w:t>CC-POI</w:t>
            </w:r>
          </w:p>
        </w:tc>
      </w:tr>
      <w:tr w:rsidR="00EB145B" w14:paraId="5AB07281" w14:textId="77777777" w:rsidTr="00AD5A49">
        <w:tc>
          <w:tcPr>
            <w:tcW w:w="3161" w:type="dxa"/>
            <w:gridSpan w:val="3"/>
            <w:shd w:val="clear" w:color="auto" w:fill="auto"/>
            <w:vAlign w:val="center"/>
          </w:tcPr>
          <w:p w14:paraId="4DFA0514" w14:textId="77777777" w:rsidR="00EB145B" w:rsidRDefault="00EB145B" w:rsidP="00822E9A">
            <w:pPr>
              <w:pStyle w:val="TAL"/>
            </w:pPr>
            <w:r>
              <w:t>IBCF (NOTE 4)</w:t>
            </w:r>
          </w:p>
        </w:tc>
        <w:tc>
          <w:tcPr>
            <w:tcW w:w="1276" w:type="dxa"/>
            <w:shd w:val="clear" w:color="auto" w:fill="auto"/>
            <w:vAlign w:val="center"/>
          </w:tcPr>
          <w:p w14:paraId="0BA1AB4F" w14:textId="77777777" w:rsidR="00EB145B" w:rsidRDefault="00EB145B" w:rsidP="00822E9A">
            <w:pPr>
              <w:pStyle w:val="TAL"/>
            </w:pPr>
            <w:r>
              <w:t>IRI-POI</w:t>
            </w:r>
          </w:p>
        </w:tc>
        <w:tc>
          <w:tcPr>
            <w:tcW w:w="808" w:type="dxa"/>
            <w:shd w:val="clear" w:color="auto" w:fill="auto"/>
            <w:vAlign w:val="center"/>
          </w:tcPr>
          <w:p w14:paraId="54359D69" w14:textId="77777777" w:rsidR="00EB145B" w:rsidRDefault="00EB145B" w:rsidP="00822E9A">
            <w:pPr>
              <w:pStyle w:val="TAL"/>
            </w:pPr>
            <w:r>
              <w:t>n/a</w:t>
            </w:r>
          </w:p>
        </w:tc>
        <w:tc>
          <w:tcPr>
            <w:tcW w:w="1460" w:type="dxa"/>
            <w:shd w:val="clear" w:color="auto" w:fill="auto"/>
            <w:vAlign w:val="center"/>
          </w:tcPr>
          <w:p w14:paraId="27E4A953" w14:textId="77777777" w:rsidR="00EB145B" w:rsidRDefault="00EB145B" w:rsidP="00822E9A">
            <w:pPr>
              <w:pStyle w:val="TAL"/>
            </w:pPr>
            <w:r>
              <w:t>IRI-POI</w:t>
            </w:r>
          </w:p>
        </w:tc>
        <w:tc>
          <w:tcPr>
            <w:tcW w:w="1800" w:type="dxa"/>
            <w:shd w:val="clear" w:color="auto" w:fill="auto"/>
            <w:vAlign w:val="center"/>
          </w:tcPr>
          <w:p w14:paraId="0A40A960" w14:textId="77777777" w:rsidR="00EB145B" w:rsidRDefault="00EB145B" w:rsidP="00822E9A">
            <w:pPr>
              <w:pStyle w:val="TAL"/>
            </w:pPr>
            <w:r>
              <w:t>n/a</w:t>
            </w:r>
          </w:p>
        </w:tc>
        <w:tc>
          <w:tcPr>
            <w:tcW w:w="893" w:type="dxa"/>
            <w:shd w:val="clear" w:color="auto" w:fill="auto"/>
            <w:vAlign w:val="center"/>
          </w:tcPr>
          <w:p w14:paraId="6DAE81A4" w14:textId="77777777" w:rsidR="00EB145B" w:rsidRDefault="00EB145B" w:rsidP="00822E9A">
            <w:pPr>
              <w:pStyle w:val="TAL"/>
            </w:pPr>
            <w:r>
              <w:t>IRI-POI</w:t>
            </w:r>
          </w:p>
        </w:tc>
      </w:tr>
      <w:tr w:rsidR="00EB145B" w14:paraId="5DC92F5A" w14:textId="77777777" w:rsidTr="00AD5A49">
        <w:tc>
          <w:tcPr>
            <w:tcW w:w="3161" w:type="dxa"/>
            <w:gridSpan w:val="3"/>
            <w:shd w:val="clear" w:color="auto" w:fill="auto"/>
            <w:vAlign w:val="center"/>
          </w:tcPr>
          <w:p w14:paraId="3E259781" w14:textId="77777777" w:rsidR="00EB145B" w:rsidRDefault="00EB145B" w:rsidP="00822E9A">
            <w:pPr>
              <w:pStyle w:val="TAL"/>
            </w:pPr>
            <w:r>
              <w:t>IBCF (NOTE 4)</w:t>
            </w:r>
          </w:p>
        </w:tc>
        <w:tc>
          <w:tcPr>
            <w:tcW w:w="1276" w:type="dxa"/>
            <w:shd w:val="clear" w:color="auto" w:fill="auto"/>
            <w:vAlign w:val="center"/>
          </w:tcPr>
          <w:p w14:paraId="43320522" w14:textId="77777777" w:rsidR="00EB145B" w:rsidRDefault="00EB145B" w:rsidP="00822E9A">
            <w:pPr>
              <w:pStyle w:val="TAL"/>
            </w:pPr>
            <w:r>
              <w:t>CC-TF</w:t>
            </w:r>
          </w:p>
        </w:tc>
        <w:tc>
          <w:tcPr>
            <w:tcW w:w="808" w:type="dxa"/>
            <w:shd w:val="clear" w:color="auto" w:fill="auto"/>
            <w:vAlign w:val="center"/>
          </w:tcPr>
          <w:p w14:paraId="70FBB7F3" w14:textId="77777777" w:rsidR="00EB145B" w:rsidRDefault="00EB145B" w:rsidP="00822E9A">
            <w:pPr>
              <w:pStyle w:val="TAL"/>
            </w:pPr>
            <w:r>
              <w:t>n/a</w:t>
            </w:r>
          </w:p>
        </w:tc>
        <w:tc>
          <w:tcPr>
            <w:tcW w:w="1460" w:type="dxa"/>
            <w:shd w:val="clear" w:color="auto" w:fill="auto"/>
            <w:vAlign w:val="center"/>
          </w:tcPr>
          <w:p w14:paraId="03CCD3E0" w14:textId="77777777" w:rsidR="00EB145B" w:rsidRDefault="00EB145B" w:rsidP="00822E9A">
            <w:pPr>
              <w:pStyle w:val="TAL"/>
            </w:pPr>
            <w:r>
              <w:t>CC-TF</w:t>
            </w:r>
          </w:p>
        </w:tc>
        <w:tc>
          <w:tcPr>
            <w:tcW w:w="1800" w:type="dxa"/>
            <w:shd w:val="clear" w:color="auto" w:fill="auto"/>
            <w:vAlign w:val="center"/>
          </w:tcPr>
          <w:p w14:paraId="63E8EFBF" w14:textId="77777777" w:rsidR="00EB145B" w:rsidRDefault="00EB145B" w:rsidP="00822E9A">
            <w:pPr>
              <w:pStyle w:val="TAL"/>
            </w:pPr>
            <w:r>
              <w:t>n/a</w:t>
            </w:r>
          </w:p>
        </w:tc>
        <w:tc>
          <w:tcPr>
            <w:tcW w:w="893" w:type="dxa"/>
            <w:shd w:val="clear" w:color="auto" w:fill="auto"/>
            <w:vAlign w:val="center"/>
          </w:tcPr>
          <w:p w14:paraId="7A425524" w14:textId="77777777" w:rsidR="00EB145B" w:rsidRDefault="00EB145B" w:rsidP="00822E9A">
            <w:pPr>
              <w:pStyle w:val="TAL"/>
            </w:pPr>
            <w:r>
              <w:t>CC-TF</w:t>
            </w:r>
          </w:p>
        </w:tc>
      </w:tr>
      <w:tr w:rsidR="00EB145B" w14:paraId="167E16DF" w14:textId="77777777" w:rsidTr="00AD5A49">
        <w:tc>
          <w:tcPr>
            <w:tcW w:w="3161" w:type="dxa"/>
            <w:gridSpan w:val="3"/>
            <w:shd w:val="clear" w:color="auto" w:fill="auto"/>
            <w:vAlign w:val="center"/>
          </w:tcPr>
          <w:p w14:paraId="0A2A717B" w14:textId="77777777" w:rsidR="00EB145B" w:rsidRDefault="00EB145B" w:rsidP="00822E9A">
            <w:pPr>
              <w:pStyle w:val="TAL"/>
            </w:pPr>
            <w:r>
              <w:t>TrGW (NOTE4)</w:t>
            </w:r>
          </w:p>
        </w:tc>
        <w:tc>
          <w:tcPr>
            <w:tcW w:w="1276" w:type="dxa"/>
            <w:shd w:val="clear" w:color="auto" w:fill="auto"/>
            <w:vAlign w:val="center"/>
          </w:tcPr>
          <w:p w14:paraId="195030BC" w14:textId="77777777" w:rsidR="00EB145B" w:rsidRDefault="00EB145B" w:rsidP="00822E9A">
            <w:pPr>
              <w:pStyle w:val="TAL"/>
            </w:pPr>
            <w:r>
              <w:t>CC-POI</w:t>
            </w:r>
          </w:p>
        </w:tc>
        <w:tc>
          <w:tcPr>
            <w:tcW w:w="808" w:type="dxa"/>
            <w:shd w:val="clear" w:color="auto" w:fill="auto"/>
            <w:vAlign w:val="center"/>
          </w:tcPr>
          <w:p w14:paraId="346A66DA" w14:textId="77777777" w:rsidR="00EB145B" w:rsidRDefault="00EB145B" w:rsidP="00822E9A">
            <w:pPr>
              <w:pStyle w:val="TAL"/>
            </w:pPr>
            <w:r>
              <w:t>n/a</w:t>
            </w:r>
          </w:p>
        </w:tc>
        <w:tc>
          <w:tcPr>
            <w:tcW w:w="1460" w:type="dxa"/>
            <w:shd w:val="clear" w:color="auto" w:fill="auto"/>
            <w:vAlign w:val="center"/>
          </w:tcPr>
          <w:p w14:paraId="70F888C4" w14:textId="77777777" w:rsidR="00EB145B" w:rsidRDefault="00EB145B" w:rsidP="00822E9A">
            <w:pPr>
              <w:pStyle w:val="TAL"/>
            </w:pPr>
            <w:r>
              <w:t>CC-POI</w:t>
            </w:r>
          </w:p>
        </w:tc>
        <w:tc>
          <w:tcPr>
            <w:tcW w:w="1800" w:type="dxa"/>
            <w:shd w:val="clear" w:color="auto" w:fill="auto"/>
            <w:vAlign w:val="center"/>
          </w:tcPr>
          <w:p w14:paraId="09A3C3AA" w14:textId="77777777" w:rsidR="00EB145B" w:rsidRDefault="00EB145B" w:rsidP="00822E9A">
            <w:pPr>
              <w:pStyle w:val="TAL"/>
            </w:pPr>
            <w:r>
              <w:t>n/a</w:t>
            </w:r>
          </w:p>
        </w:tc>
        <w:tc>
          <w:tcPr>
            <w:tcW w:w="893" w:type="dxa"/>
            <w:shd w:val="clear" w:color="auto" w:fill="auto"/>
            <w:vAlign w:val="center"/>
          </w:tcPr>
          <w:p w14:paraId="6A95F8FE" w14:textId="77777777" w:rsidR="00EB145B" w:rsidRDefault="00EB145B" w:rsidP="00822E9A">
            <w:pPr>
              <w:pStyle w:val="TAL"/>
            </w:pPr>
            <w:r>
              <w:t>CC-POI</w:t>
            </w:r>
          </w:p>
        </w:tc>
      </w:tr>
      <w:tr w:rsidR="00EB145B" w14:paraId="10F1676E" w14:textId="77777777" w:rsidTr="00AD5A49">
        <w:tc>
          <w:tcPr>
            <w:tcW w:w="3161" w:type="dxa"/>
            <w:gridSpan w:val="3"/>
            <w:shd w:val="clear" w:color="auto" w:fill="auto"/>
            <w:vAlign w:val="center"/>
          </w:tcPr>
          <w:p w14:paraId="7E402061" w14:textId="77777777" w:rsidR="00EB145B" w:rsidRPr="00383C8B" w:rsidRDefault="00EB145B" w:rsidP="00822E9A">
            <w:pPr>
              <w:pStyle w:val="TAL"/>
            </w:pPr>
            <w:r>
              <w:t>LMISF-IRI (NOTE 1)</w:t>
            </w:r>
          </w:p>
        </w:tc>
        <w:tc>
          <w:tcPr>
            <w:tcW w:w="1276" w:type="dxa"/>
            <w:shd w:val="clear" w:color="auto" w:fill="auto"/>
            <w:vAlign w:val="center"/>
          </w:tcPr>
          <w:p w14:paraId="7D27325B" w14:textId="77777777" w:rsidR="00EB145B" w:rsidRPr="00383C8B" w:rsidRDefault="00EB145B" w:rsidP="00822E9A">
            <w:pPr>
              <w:pStyle w:val="TAL"/>
            </w:pPr>
            <w:r>
              <w:t>n/a</w:t>
            </w:r>
          </w:p>
        </w:tc>
        <w:tc>
          <w:tcPr>
            <w:tcW w:w="808" w:type="dxa"/>
            <w:shd w:val="clear" w:color="auto" w:fill="auto"/>
            <w:vAlign w:val="center"/>
          </w:tcPr>
          <w:p w14:paraId="63C3B67B" w14:textId="77777777" w:rsidR="00EB145B" w:rsidRPr="00383C8B" w:rsidRDefault="00EB145B" w:rsidP="00822E9A">
            <w:pPr>
              <w:pStyle w:val="TAL"/>
            </w:pPr>
            <w:r>
              <w:t>n/a</w:t>
            </w:r>
          </w:p>
        </w:tc>
        <w:tc>
          <w:tcPr>
            <w:tcW w:w="1460" w:type="dxa"/>
            <w:shd w:val="clear" w:color="auto" w:fill="auto"/>
            <w:vAlign w:val="center"/>
          </w:tcPr>
          <w:p w14:paraId="663C7C66" w14:textId="77777777" w:rsidR="00EB145B" w:rsidRPr="00383C8B" w:rsidRDefault="00EB145B" w:rsidP="00822E9A">
            <w:pPr>
              <w:pStyle w:val="TAL"/>
            </w:pPr>
            <w:r w:rsidRPr="00383C8B">
              <w:t>n/a</w:t>
            </w:r>
          </w:p>
        </w:tc>
        <w:tc>
          <w:tcPr>
            <w:tcW w:w="1800" w:type="dxa"/>
            <w:shd w:val="clear" w:color="auto" w:fill="auto"/>
            <w:vAlign w:val="center"/>
          </w:tcPr>
          <w:p w14:paraId="397D4E97" w14:textId="77777777" w:rsidR="00EB145B" w:rsidRPr="00383C8B" w:rsidRDefault="00EB145B" w:rsidP="00822E9A">
            <w:pPr>
              <w:pStyle w:val="TAL"/>
            </w:pPr>
            <w:r>
              <w:t>IRI-POI</w:t>
            </w:r>
          </w:p>
        </w:tc>
        <w:tc>
          <w:tcPr>
            <w:tcW w:w="893" w:type="dxa"/>
            <w:shd w:val="clear" w:color="auto" w:fill="auto"/>
            <w:vAlign w:val="center"/>
          </w:tcPr>
          <w:p w14:paraId="173CC229" w14:textId="77777777" w:rsidR="00EB145B" w:rsidRPr="00383C8B" w:rsidRDefault="00EB145B" w:rsidP="00822E9A">
            <w:pPr>
              <w:pStyle w:val="TAL"/>
            </w:pPr>
            <w:r>
              <w:t>n/a</w:t>
            </w:r>
          </w:p>
        </w:tc>
      </w:tr>
      <w:tr w:rsidR="00EB145B" w14:paraId="00DC0F98" w14:textId="77777777" w:rsidTr="00AD5A49">
        <w:tc>
          <w:tcPr>
            <w:tcW w:w="3161" w:type="dxa"/>
            <w:gridSpan w:val="3"/>
            <w:shd w:val="clear" w:color="auto" w:fill="auto"/>
            <w:vAlign w:val="center"/>
          </w:tcPr>
          <w:p w14:paraId="181993D9" w14:textId="77777777" w:rsidR="00EB145B" w:rsidRDefault="00EB145B" w:rsidP="00822E9A">
            <w:pPr>
              <w:pStyle w:val="TAL"/>
            </w:pPr>
            <w:r>
              <w:t>LMISF-CC (NOTE 1)</w:t>
            </w:r>
          </w:p>
        </w:tc>
        <w:tc>
          <w:tcPr>
            <w:tcW w:w="1276" w:type="dxa"/>
            <w:shd w:val="clear" w:color="auto" w:fill="auto"/>
            <w:vAlign w:val="center"/>
          </w:tcPr>
          <w:p w14:paraId="284997BE" w14:textId="77777777" w:rsidR="00EB145B" w:rsidRDefault="00EB145B" w:rsidP="00822E9A">
            <w:pPr>
              <w:pStyle w:val="TAL"/>
            </w:pPr>
            <w:r>
              <w:t>n/a</w:t>
            </w:r>
          </w:p>
        </w:tc>
        <w:tc>
          <w:tcPr>
            <w:tcW w:w="808" w:type="dxa"/>
            <w:shd w:val="clear" w:color="auto" w:fill="auto"/>
            <w:vAlign w:val="center"/>
          </w:tcPr>
          <w:p w14:paraId="2A4F186F" w14:textId="77777777" w:rsidR="00EB145B" w:rsidRDefault="00EB145B" w:rsidP="00822E9A">
            <w:pPr>
              <w:pStyle w:val="TAL"/>
            </w:pPr>
            <w:r>
              <w:t>n/a</w:t>
            </w:r>
          </w:p>
        </w:tc>
        <w:tc>
          <w:tcPr>
            <w:tcW w:w="1460" w:type="dxa"/>
            <w:shd w:val="clear" w:color="auto" w:fill="auto"/>
            <w:vAlign w:val="center"/>
          </w:tcPr>
          <w:p w14:paraId="37692DF2" w14:textId="77777777" w:rsidR="00EB145B" w:rsidRPr="00383C8B" w:rsidRDefault="00EB145B" w:rsidP="00822E9A">
            <w:pPr>
              <w:pStyle w:val="TAL"/>
            </w:pPr>
            <w:r>
              <w:t>n/a</w:t>
            </w:r>
          </w:p>
        </w:tc>
        <w:tc>
          <w:tcPr>
            <w:tcW w:w="1800" w:type="dxa"/>
            <w:shd w:val="clear" w:color="auto" w:fill="auto"/>
            <w:vAlign w:val="center"/>
          </w:tcPr>
          <w:p w14:paraId="59146BAA" w14:textId="77777777" w:rsidR="00EB145B" w:rsidRDefault="00EB145B" w:rsidP="00822E9A">
            <w:pPr>
              <w:pStyle w:val="TAL"/>
            </w:pPr>
            <w:r>
              <w:t>CC-POI</w:t>
            </w:r>
          </w:p>
        </w:tc>
        <w:tc>
          <w:tcPr>
            <w:tcW w:w="893" w:type="dxa"/>
            <w:shd w:val="clear" w:color="auto" w:fill="auto"/>
            <w:vAlign w:val="center"/>
          </w:tcPr>
          <w:p w14:paraId="7F732EEC" w14:textId="77777777" w:rsidR="00EB145B" w:rsidRDefault="00EB145B" w:rsidP="00822E9A">
            <w:pPr>
              <w:pStyle w:val="TAL"/>
            </w:pPr>
            <w:r>
              <w:t>n/a</w:t>
            </w:r>
          </w:p>
        </w:tc>
      </w:tr>
      <w:tr w:rsidR="00EB145B" w14:paraId="0BE282E7" w14:textId="77777777" w:rsidTr="00AD5A49">
        <w:tc>
          <w:tcPr>
            <w:tcW w:w="1027" w:type="dxa"/>
            <w:vMerge w:val="restart"/>
            <w:shd w:val="clear" w:color="auto" w:fill="auto"/>
            <w:vAlign w:val="center"/>
          </w:tcPr>
          <w:p w14:paraId="154EF770" w14:textId="77777777" w:rsidR="00EB145B" w:rsidRDefault="00EB145B" w:rsidP="00822E9A">
            <w:pPr>
              <w:pStyle w:val="TAL"/>
            </w:pPr>
            <w:r>
              <w:t>LALS Triggering</w:t>
            </w:r>
          </w:p>
        </w:tc>
        <w:tc>
          <w:tcPr>
            <w:tcW w:w="1053" w:type="dxa"/>
            <w:vMerge w:val="restart"/>
            <w:shd w:val="clear" w:color="auto" w:fill="auto"/>
            <w:vAlign w:val="center"/>
          </w:tcPr>
          <w:p w14:paraId="11774687" w14:textId="77777777" w:rsidR="00EB145B" w:rsidRDefault="00EB145B" w:rsidP="00822E9A">
            <w:pPr>
              <w:pStyle w:val="TAL"/>
            </w:pPr>
            <w:r>
              <w:t>Option 1</w:t>
            </w:r>
          </w:p>
        </w:tc>
        <w:tc>
          <w:tcPr>
            <w:tcW w:w="1081" w:type="dxa"/>
            <w:shd w:val="clear" w:color="auto" w:fill="auto"/>
            <w:vAlign w:val="center"/>
          </w:tcPr>
          <w:p w14:paraId="27D968EC" w14:textId="77777777" w:rsidR="00EB145B" w:rsidRDefault="00EB145B" w:rsidP="00822E9A">
            <w:pPr>
              <w:pStyle w:val="TAL"/>
            </w:pPr>
            <w:r>
              <w:t>P-CSCF</w:t>
            </w:r>
          </w:p>
        </w:tc>
        <w:tc>
          <w:tcPr>
            <w:tcW w:w="1276" w:type="dxa"/>
            <w:shd w:val="clear" w:color="auto" w:fill="auto"/>
            <w:vAlign w:val="center"/>
          </w:tcPr>
          <w:p w14:paraId="5A9AE695" w14:textId="77777777" w:rsidR="00EB145B" w:rsidRPr="00383C8B" w:rsidRDefault="00EB145B" w:rsidP="00822E9A">
            <w:pPr>
              <w:pStyle w:val="TAL"/>
            </w:pPr>
            <w:r>
              <w:t>LTF</w:t>
            </w:r>
          </w:p>
        </w:tc>
        <w:tc>
          <w:tcPr>
            <w:tcW w:w="808" w:type="dxa"/>
            <w:shd w:val="clear" w:color="auto" w:fill="auto"/>
            <w:vAlign w:val="center"/>
          </w:tcPr>
          <w:p w14:paraId="038CD735" w14:textId="77777777" w:rsidR="00EB145B" w:rsidRPr="00383C8B" w:rsidRDefault="00EB145B" w:rsidP="00822E9A">
            <w:pPr>
              <w:pStyle w:val="TAL"/>
            </w:pPr>
            <w:r>
              <w:t>LTF</w:t>
            </w:r>
          </w:p>
        </w:tc>
        <w:tc>
          <w:tcPr>
            <w:tcW w:w="1460" w:type="dxa"/>
            <w:shd w:val="clear" w:color="auto" w:fill="auto"/>
            <w:vAlign w:val="center"/>
          </w:tcPr>
          <w:p w14:paraId="4D28CBCB" w14:textId="77777777" w:rsidR="00EB145B" w:rsidRPr="00383C8B" w:rsidRDefault="00EB145B" w:rsidP="00822E9A">
            <w:pPr>
              <w:pStyle w:val="TAL"/>
            </w:pPr>
            <w:r>
              <w:t>n/a</w:t>
            </w:r>
          </w:p>
        </w:tc>
        <w:tc>
          <w:tcPr>
            <w:tcW w:w="1800" w:type="dxa"/>
            <w:shd w:val="clear" w:color="auto" w:fill="auto"/>
            <w:vAlign w:val="center"/>
          </w:tcPr>
          <w:p w14:paraId="311F05C9" w14:textId="77777777" w:rsidR="00EB145B" w:rsidRPr="00383C8B" w:rsidRDefault="00EB145B" w:rsidP="00822E9A">
            <w:pPr>
              <w:pStyle w:val="TAL"/>
            </w:pPr>
            <w:r>
              <w:t>LTF (NOTE 2)</w:t>
            </w:r>
          </w:p>
        </w:tc>
        <w:tc>
          <w:tcPr>
            <w:tcW w:w="893" w:type="dxa"/>
            <w:shd w:val="clear" w:color="auto" w:fill="auto"/>
            <w:vAlign w:val="center"/>
          </w:tcPr>
          <w:p w14:paraId="0E2DBE19" w14:textId="77777777" w:rsidR="00EB145B" w:rsidRPr="00383C8B" w:rsidRDefault="00EB145B" w:rsidP="00822E9A">
            <w:pPr>
              <w:pStyle w:val="TAL"/>
            </w:pPr>
            <w:r>
              <w:t>LTF</w:t>
            </w:r>
          </w:p>
        </w:tc>
      </w:tr>
      <w:tr w:rsidR="00EB145B" w14:paraId="266FBE00" w14:textId="77777777" w:rsidTr="00AD5A49">
        <w:tc>
          <w:tcPr>
            <w:tcW w:w="1027" w:type="dxa"/>
            <w:vMerge/>
            <w:shd w:val="clear" w:color="auto" w:fill="auto"/>
            <w:vAlign w:val="center"/>
          </w:tcPr>
          <w:p w14:paraId="0BC485C7" w14:textId="77777777" w:rsidR="00EB145B" w:rsidRDefault="00EB145B" w:rsidP="00822E9A">
            <w:pPr>
              <w:pStyle w:val="TAL"/>
            </w:pPr>
          </w:p>
        </w:tc>
        <w:tc>
          <w:tcPr>
            <w:tcW w:w="1053" w:type="dxa"/>
            <w:vMerge/>
            <w:shd w:val="clear" w:color="auto" w:fill="auto"/>
            <w:vAlign w:val="center"/>
          </w:tcPr>
          <w:p w14:paraId="0D4CDD11" w14:textId="77777777" w:rsidR="00EB145B" w:rsidRDefault="00EB145B" w:rsidP="00822E9A">
            <w:pPr>
              <w:pStyle w:val="TAL"/>
            </w:pPr>
          </w:p>
        </w:tc>
        <w:tc>
          <w:tcPr>
            <w:tcW w:w="1081" w:type="dxa"/>
            <w:shd w:val="clear" w:color="auto" w:fill="auto"/>
            <w:vAlign w:val="center"/>
          </w:tcPr>
          <w:p w14:paraId="58C98A60" w14:textId="77777777" w:rsidR="00EB145B" w:rsidRDefault="00EB145B" w:rsidP="00822E9A">
            <w:pPr>
              <w:pStyle w:val="TAL"/>
            </w:pPr>
            <w:r>
              <w:t>IBCF</w:t>
            </w:r>
          </w:p>
        </w:tc>
        <w:tc>
          <w:tcPr>
            <w:tcW w:w="1276" w:type="dxa"/>
            <w:shd w:val="clear" w:color="auto" w:fill="auto"/>
            <w:vAlign w:val="center"/>
          </w:tcPr>
          <w:p w14:paraId="46CE5D5D" w14:textId="77777777" w:rsidR="00EB145B" w:rsidRDefault="00EB145B" w:rsidP="00822E9A">
            <w:pPr>
              <w:pStyle w:val="TAL"/>
            </w:pPr>
            <w:r>
              <w:t>n/a</w:t>
            </w:r>
          </w:p>
        </w:tc>
        <w:tc>
          <w:tcPr>
            <w:tcW w:w="808" w:type="dxa"/>
            <w:shd w:val="clear" w:color="auto" w:fill="auto"/>
            <w:vAlign w:val="center"/>
          </w:tcPr>
          <w:p w14:paraId="75E0A67A" w14:textId="77777777" w:rsidR="00EB145B" w:rsidRDefault="00EB145B" w:rsidP="00822E9A">
            <w:pPr>
              <w:pStyle w:val="TAL"/>
            </w:pPr>
            <w:r>
              <w:t>n/a</w:t>
            </w:r>
          </w:p>
        </w:tc>
        <w:tc>
          <w:tcPr>
            <w:tcW w:w="1460" w:type="dxa"/>
            <w:shd w:val="clear" w:color="auto" w:fill="auto"/>
            <w:vAlign w:val="center"/>
          </w:tcPr>
          <w:p w14:paraId="465F9387" w14:textId="77777777" w:rsidR="00EB145B" w:rsidRDefault="00EB145B" w:rsidP="00822E9A">
            <w:pPr>
              <w:pStyle w:val="TAL"/>
            </w:pPr>
            <w:r>
              <w:t>LTF (NOTE 5)</w:t>
            </w:r>
          </w:p>
        </w:tc>
        <w:tc>
          <w:tcPr>
            <w:tcW w:w="1800" w:type="dxa"/>
            <w:shd w:val="clear" w:color="auto" w:fill="auto"/>
            <w:vAlign w:val="center"/>
          </w:tcPr>
          <w:p w14:paraId="5BAB6999" w14:textId="77777777" w:rsidR="00EB145B" w:rsidRDefault="00EB145B" w:rsidP="00822E9A">
            <w:pPr>
              <w:pStyle w:val="TAL"/>
            </w:pPr>
            <w:r>
              <w:t>n/a</w:t>
            </w:r>
          </w:p>
        </w:tc>
        <w:tc>
          <w:tcPr>
            <w:tcW w:w="893" w:type="dxa"/>
            <w:shd w:val="clear" w:color="auto" w:fill="auto"/>
            <w:vAlign w:val="center"/>
          </w:tcPr>
          <w:p w14:paraId="59FEFE54" w14:textId="77777777" w:rsidR="00EB145B" w:rsidRDefault="00EB145B" w:rsidP="00822E9A">
            <w:pPr>
              <w:pStyle w:val="TAL"/>
            </w:pPr>
            <w:r>
              <w:t>n/a</w:t>
            </w:r>
          </w:p>
        </w:tc>
      </w:tr>
      <w:tr w:rsidR="00EB145B" w14:paraId="6DB29F57" w14:textId="77777777" w:rsidTr="00AD5A49">
        <w:tc>
          <w:tcPr>
            <w:tcW w:w="1027" w:type="dxa"/>
            <w:vMerge/>
            <w:shd w:val="clear" w:color="auto" w:fill="auto"/>
            <w:vAlign w:val="center"/>
          </w:tcPr>
          <w:p w14:paraId="27D8C58A" w14:textId="77777777" w:rsidR="00EB145B" w:rsidRDefault="00EB145B" w:rsidP="00822E9A">
            <w:pPr>
              <w:pStyle w:val="TAL"/>
            </w:pPr>
          </w:p>
        </w:tc>
        <w:tc>
          <w:tcPr>
            <w:tcW w:w="1053" w:type="dxa"/>
            <w:vMerge/>
            <w:shd w:val="clear" w:color="auto" w:fill="auto"/>
            <w:vAlign w:val="center"/>
          </w:tcPr>
          <w:p w14:paraId="421F1A2C" w14:textId="77777777" w:rsidR="00EB145B" w:rsidRDefault="00EB145B" w:rsidP="00822E9A">
            <w:pPr>
              <w:pStyle w:val="TAL"/>
            </w:pPr>
          </w:p>
        </w:tc>
        <w:tc>
          <w:tcPr>
            <w:tcW w:w="1081" w:type="dxa"/>
            <w:shd w:val="clear" w:color="auto" w:fill="auto"/>
            <w:vAlign w:val="center"/>
          </w:tcPr>
          <w:p w14:paraId="3E3BD80F" w14:textId="77777777" w:rsidR="00EB145B" w:rsidRDefault="00EB145B" w:rsidP="00822E9A">
            <w:pPr>
              <w:pStyle w:val="TAL"/>
            </w:pPr>
            <w:r>
              <w:t xml:space="preserve">LMISF-IRI </w:t>
            </w:r>
          </w:p>
        </w:tc>
        <w:tc>
          <w:tcPr>
            <w:tcW w:w="1276" w:type="dxa"/>
            <w:shd w:val="clear" w:color="auto" w:fill="auto"/>
            <w:vAlign w:val="center"/>
          </w:tcPr>
          <w:p w14:paraId="18DC9BA2" w14:textId="77777777" w:rsidR="00EB145B" w:rsidRDefault="00EB145B" w:rsidP="00822E9A">
            <w:pPr>
              <w:pStyle w:val="TAL"/>
            </w:pPr>
            <w:r>
              <w:t>n/a</w:t>
            </w:r>
          </w:p>
        </w:tc>
        <w:tc>
          <w:tcPr>
            <w:tcW w:w="808" w:type="dxa"/>
            <w:shd w:val="clear" w:color="auto" w:fill="auto"/>
            <w:vAlign w:val="center"/>
          </w:tcPr>
          <w:p w14:paraId="624B43B5" w14:textId="77777777" w:rsidR="00EB145B" w:rsidRDefault="00EB145B" w:rsidP="00822E9A">
            <w:pPr>
              <w:pStyle w:val="TAL"/>
            </w:pPr>
            <w:r>
              <w:t>n/a</w:t>
            </w:r>
          </w:p>
        </w:tc>
        <w:tc>
          <w:tcPr>
            <w:tcW w:w="1460" w:type="dxa"/>
            <w:shd w:val="clear" w:color="auto" w:fill="auto"/>
            <w:vAlign w:val="center"/>
          </w:tcPr>
          <w:p w14:paraId="7C7156E2" w14:textId="77777777" w:rsidR="00EB145B" w:rsidRDefault="00EB145B" w:rsidP="00822E9A">
            <w:pPr>
              <w:pStyle w:val="TAL"/>
            </w:pPr>
            <w:r>
              <w:t>n/a</w:t>
            </w:r>
          </w:p>
        </w:tc>
        <w:tc>
          <w:tcPr>
            <w:tcW w:w="1800" w:type="dxa"/>
            <w:shd w:val="clear" w:color="auto" w:fill="auto"/>
            <w:vAlign w:val="center"/>
          </w:tcPr>
          <w:p w14:paraId="231F1E08" w14:textId="77777777" w:rsidR="00EB145B" w:rsidRDefault="00EB145B" w:rsidP="00822E9A">
            <w:pPr>
              <w:pStyle w:val="TAL"/>
            </w:pPr>
            <w:r>
              <w:t>LTF (NOTE 1)</w:t>
            </w:r>
          </w:p>
        </w:tc>
        <w:tc>
          <w:tcPr>
            <w:tcW w:w="893" w:type="dxa"/>
            <w:shd w:val="clear" w:color="auto" w:fill="auto"/>
            <w:vAlign w:val="center"/>
          </w:tcPr>
          <w:p w14:paraId="7BCFCB2E" w14:textId="77777777" w:rsidR="00EB145B" w:rsidRDefault="00EB145B" w:rsidP="00822E9A">
            <w:pPr>
              <w:pStyle w:val="TAL"/>
            </w:pPr>
            <w:r>
              <w:t>n/a</w:t>
            </w:r>
          </w:p>
        </w:tc>
      </w:tr>
      <w:tr w:rsidR="00EB145B" w14:paraId="181E1084" w14:textId="77777777" w:rsidTr="00AD5A49">
        <w:tc>
          <w:tcPr>
            <w:tcW w:w="1027" w:type="dxa"/>
            <w:vMerge/>
            <w:shd w:val="clear" w:color="auto" w:fill="auto"/>
            <w:vAlign w:val="center"/>
          </w:tcPr>
          <w:p w14:paraId="7897C1B7" w14:textId="77777777" w:rsidR="00EB145B" w:rsidRDefault="00EB145B" w:rsidP="00822E9A">
            <w:pPr>
              <w:pStyle w:val="TAL"/>
            </w:pPr>
          </w:p>
        </w:tc>
        <w:tc>
          <w:tcPr>
            <w:tcW w:w="1053" w:type="dxa"/>
            <w:shd w:val="clear" w:color="auto" w:fill="auto"/>
            <w:vAlign w:val="center"/>
          </w:tcPr>
          <w:p w14:paraId="70EF8615" w14:textId="77777777" w:rsidR="00EB145B" w:rsidRDefault="00EB145B" w:rsidP="00822E9A">
            <w:pPr>
              <w:pStyle w:val="TAL"/>
            </w:pPr>
            <w:r>
              <w:t>Option 2</w:t>
            </w:r>
          </w:p>
        </w:tc>
        <w:tc>
          <w:tcPr>
            <w:tcW w:w="1081" w:type="dxa"/>
            <w:shd w:val="clear" w:color="auto" w:fill="auto"/>
            <w:vAlign w:val="center"/>
          </w:tcPr>
          <w:p w14:paraId="2FF7D688" w14:textId="77777777" w:rsidR="00EB145B" w:rsidRDefault="00EB145B" w:rsidP="00822E9A">
            <w:pPr>
              <w:pStyle w:val="TAL"/>
            </w:pPr>
            <w:r>
              <w:t>MDF2</w:t>
            </w:r>
          </w:p>
        </w:tc>
        <w:tc>
          <w:tcPr>
            <w:tcW w:w="1276" w:type="dxa"/>
            <w:shd w:val="clear" w:color="auto" w:fill="auto"/>
            <w:vAlign w:val="center"/>
          </w:tcPr>
          <w:p w14:paraId="51EDDF78" w14:textId="77777777" w:rsidR="00EB145B" w:rsidRDefault="00EB145B" w:rsidP="00822E9A">
            <w:pPr>
              <w:pStyle w:val="TAL"/>
            </w:pPr>
            <w:r>
              <w:t>LTF</w:t>
            </w:r>
          </w:p>
        </w:tc>
        <w:tc>
          <w:tcPr>
            <w:tcW w:w="808" w:type="dxa"/>
            <w:shd w:val="clear" w:color="auto" w:fill="auto"/>
            <w:vAlign w:val="center"/>
          </w:tcPr>
          <w:p w14:paraId="2DA2E40C" w14:textId="77777777" w:rsidR="00EB145B" w:rsidRDefault="00EB145B" w:rsidP="00822E9A">
            <w:pPr>
              <w:pStyle w:val="TAL"/>
            </w:pPr>
            <w:r>
              <w:t>LTF</w:t>
            </w:r>
          </w:p>
        </w:tc>
        <w:tc>
          <w:tcPr>
            <w:tcW w:w="1460" w:type="dxa"/>
            <w:shd w:val="clear" w:color="auto" w:fill="auto"/>
            <w:vAlign w:val="center"/>
          </w:tcPr>
          <w:p w14:paraId="5D1377F3" w14:textId="77777777" w:rsidR="00EB145B" w:rsidRDefault="00EB145B" w:rsidP="00822E9A">
            <w:pPr>
              <w:pStyle w:val="TAL"/>
            </w:pPr>
            <w:r>
              <w:t>LTF</w:t>
            </w:r>
          </w:p>
        </w:tc>
        <w:tc>
          <w:tcPr>
            <w:tcW w:w="1800" w:type="dxa"/>
            <w:shd w:val="clear" w:color="auto" w:fill="auto"/>
            <w:vAlign w:val="center"/>
          </w:tcPr>
          <w:p w14:paraId="4EED8C14" w14:textId="77777777" w:rsidR="00EB145B" w:rsidRDefault="00EB145B" w:rsidP="00822E9A">
            <w:pPr>
              <w:pStyle w:val="TAL"/>
            </w:pPr>
            <w:r>
              <w:t>LTF</w:t>
            </w:r>
          </w:p>
        </w:tc>
        <w:tc>
          <w:tcPr>
            <w:tcW w:w="893" w:type="dxa"/>
            <w:shd w:val="clear" w:color="auto" w:fill="auto"/>
            <w:vAlign w:val="center"/>
          </w:tcPr>
          <w:p w14:paraId="0A23BD33" w14:textId="77777777" w:rsidR="00EB145B" w:rsidRDefault="00EB145B" w:rsidP="00822E9A">
            <w:pPr>
              <w:pStyle w:val="TAL"/>
            </w:pPr>
            <w:r>
              <w:t>LTF</w:t>
            </w:r>
          </w:p>
        </w:tc>
      </w:tr>
    </w:tbl>
    <w:p w14:paraId="546C5A44" w14:textId="77777777" w:rsidR="00EB145B" w:rsidRDefault="00EB145B" w:rsidP="00EB145B">
      <w:pPr>
        <w:pStyle w:val="NO"/>
      </w:pPr>
    </w:p>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6E222170" w14:textId="2769AA86" w:rsidR="00EB145B" w:rsidRDefault="008602A2" w:rsidP="00EB145B">
      <w:pPr>
        <w:pStyle w:val="Heading2"/>
      </w:pPr>
      <w:bookmarkStart w:id="593" w:name="_Toc90925161"/>
      <w:r>
        <w:t>G.</w:t>
      </w:r>
      <w:r w:rsidR="00EB145B">
        <w:t>5.5</w:t>
      </w:r>
      <w:r w:rsidR="00EB145B">
        <w:tab/>
        <w:t>LIPF logic for targets that are non-local ID</w:t>
      </w:r>
      <w:bookmarkEnd w:id="593"/>
    </w:p>
    <w:p w14:paraId="2E69B389" w14:textId="1E660F3B" w:rsidR="00EB145B" w:rsidRDefault="008602A2" w:rsidP="00EB145B">
      <w:pPr>
        <w:pStyle w:val="Heading3"/>
      </w:pPr>
      <w:bookmarkStart w:id="594" w:name="_Toc90925162"/>
      <w:r>
        <w:t>G.</w:t>
      </w:r>
      <w:r w:rsidR="00EB145B">
        <w:t>5.5.1</w:t>
      </w:r>
      <w:r w:rsidR="00EB145B">
        <w:tab/>
        <w:t>The flowchart</w:t>
      </w:r>
      <w:bookmarkEnd w:id="594"/>
    </w:p>
    <w:p w14:paraId="28194D56" w14:textId="76B163EA" w:rsidR="00EB145B" w:rsidRPr="00760004" w:rsidRDefault="00EB145B" w:rsidP="00EB145B">
      <w:r>
        <w:t xml:space="preserve">Figures </w:t>
      </w:r>
      <w:r w:rsidR="008602A2">
        <w:t>G.</w:t>
      </w:r>
      <w:r>
        <w:t xml:space="preserve">5-7, </w:t>
      </w:r>
      <w:r w:rsidR="008602A2">
        <w:t>G.</w:t>
      </w:r>
      <w:r>
        <w:t xml:space="preserve">5-8 and </w:t>
      </w:r>
      <w:r w:rsidR="008602A2">
        <w:t>G.</w:t>
      </w:r>
      <w:r>
        <w:t>5.9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38" type="#_x0000_t75" style="width:462.5pt;height:539pt" o:ole="">
            <v:imagedata r:id="rId42" o:title=""/>
          </v:shape>
          <o:OLEObject Type="Embed" ProgID="Visio.Drawing.15" ShapeID="_x0000_i1038" DrawAspect="Content" ObjectID="_1701773305" r:id="rId43"/>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77777777" w:rsidR="00EB145B" w:rsidRDefault="00EB145B" w:rsidP="00EB145B">
      <w:pPr>
        <w:pStyle w:val="TH"/>
      </w:pPr>
      <w:r>
        <w:object w:dxaOrig="20928" w:dyaOrig="14088" w14:anchorId="6D88CAF1">
          <v:shape id="_x0000_i1039" type="#_x0000_t75" style="width:485.5pt;height:324.5pt" o:ole="">
            <v:imagedata r:id="rId44" o:title=""/>
          </v:shape>
          <o:OLEObject Type="Embed" ProgID="Visio.Drawing.15" ShapeID="_x0000_i1039" DrawAspect="Content" ObjectID="_1701773306" r:id="rId45"/>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062C8498" w:rsidR="00EB145B" w:rsidRPr="00C02EFF"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7CD4B307" w14:textId="77777777" w:rsidR="00EB145B" w:rsidRDefault="00EB145B" w:rsidP="00EB145B">
      <w:pPr>
        <w:pStyle w:val="TH"/>
      </w:pPr>
      <w:r>
        <w:object w:dxaOrig="14808" w:dyaOrig="13212" w14:anchorId="33DE6D3F">
          <v:shape id="_x0000_i1040" type="#_x0000_t75" style="width:485pt;height:426pt" o:ole="">
            <v:imagedata r:id="rId46" o:title=""/>
          </v:shape>
          <o:OLEObject Type="Embed" ProgID="Visio.Drawing.15" ShapeID="_x0000_i1040" DrawAspect="Content" ObjectID="_1701773307" r:id="rId47"/>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092DEC16" w14:textId="7F2FB25A" w:rsidR="00EB145B" w:rsidRDefault="008602A2" w:rsidP="00EB145B">
      <w:pPr>
        <w:pStyle w:val="Heading3"/>
      </w:pPr>
      <w:bookmarkStart w:id="595" w:name="_Toc90925163"/>
      <w:r>
        <w:t>G.</w:t>
      </w:r>
      <w:r w:rsidR="00EB145B">
        <w:t>5.5.2</w:t>
      </w:r>
      <w:r w:rsidR="00EB145B">
        <w:tab/>
        <w:t>Interception</w:t>
      </w:r>
      <w:bookmarkEnd w:id="595"/>
    </w:p>
    <w:p w14:paraId="41C6AB22" w14:textId="445DA881" w:rsidR="00EB145B" w:rsidRDefault="008602A2" w:rsidP="00EB145B">
      <w:pPr>
        <w:pStyle w:val="Heading4"/>
      </w:pPr>
      <w:bookmarkStart w:id="596" w:name="_Toc90925164"/>
      <w:r>
        <w:t>G.</w:t>
      </w:r>
      <w:r w:rsidR="00EB145B">
        <w:t>5.5.2.1</w:t>
      </w:r>
      <w:r w:rsidR="00EB145B">
        <w:tab/>
        <w:t>IMS deployment</w:t>
      </w:r>
      <w:bookmarkEnd w:id="596"/>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597" w:name="_Toc90925165"/>
      <w:r>
        <w:t>G.</w:t>
      </w:r>
      <w:r w:rsidR="00EB145B">
        <w:t>5.5.2.2</w:t>
      </w:r>
      <w:r w:rsidR="00EB145B">
        <w:tab/>
        <w:t>Summary</w:t>
      </w:r>
      <w:bookmarkEnd w:id="597"/>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EB145B" w14:paraId="7CB1A8FF" w14:textId="77777777" w:rsidTr="00822E9A">
        <w:tc>
          <w:tcPr>
            <w:tcW w:w="1951" w:type="dxa"/>
            <w:vMerge w:val="restart"/>
            <w:shd w:val="clear" w:color="auto" w:fill="D9D9D9"/>
            <w:vAlign w:val="center"/>
          </w:tcPr>
          <w:p w14:paraId="106A0512" w14:textId="77777777" w:rsidR="00EB145B" w:rsidRPr="001B6F4F" w:rsidRDefault="00EB145B" w:rsidP="00822E9A">
            <w:pPr>
              <w:pStyle w:val="TAH"/>
            </w:pPr>
            <w:r w:rsidRPr="001B6F4F">
              <w:t>NF with LI function</w:t>
            </w:r>
          </w:p>
        </w:tc>
        <w:tc>
          <w:tcPr>
            <w:tcW w:w="1418" w:type="dxa"/>
            <w:vMerge w:val="restart"/>
            <w:shd w:val="clear" w:color="auto" w:fill="D9D9D9"/>
            <w:vAlign w:val="center"/>
          </w:tcPr>
          <w:p w14:paraId="4E5134EB" w14:textId="77777777" w:rsidR="00EB145B" w:rsidRPr="001B6F4F" w:rsidRDefault="00EB145B" w:rsidP="00822E9A">
            <w:pPr>
              <w:pStyle w:val="TAH"/>
            </w:pPr>
            <w:r w:rsidRPr="001B6F4F">
              <w:t>Non-roaming</w:t>
            </w:r>
          </w:p>
        </w:tc>
        <w:tc>
          <w:tcPr>
            <w:tcW w:w="3543" w:type="dxa"/>
            <w:gridSpan w:val="3"/>
            <w:shd w:val="clear" w:color="auto" w:fill="D9D9D9"/>
            <w:vAlign w:val="center"/>
          </w:tcPr>
          <w:p w14:paraId="1C67E9C0" w14:textId="77777777" w:rsidR="00EB145B" w:rsidRPr="001B6F4F" w:rsidRDefault="00EB145B" w:rsidP="00822E9A">
            <w:pPr>
              <w:pStyle w:val="TAH"/>
            </w:pPr>
            <w:r w:rsidRPr="001B6F4F">
              <w:t>Roaming with LBO</w:t>
            </w:r>
          </w:p>
        </w:tc>
        <w:tc>
          <w:tcPr>
            <w:tcW w:w="2410" w:type="dxa"/>
            <w:gridSpan w:val="2"/>
            <w:shd w:val="clear" w:color="auto" w:fill="D9D9D9"/>
            <w:vAlign w:val="center"/>
          </w:tcPr>
          <w:p w14:paraId="597F1E13" w14:textId="77777777" w:rsidR="00EB145B" w:rsidRPr="001B6F4F" w:rsidRDefault="00EB145B" w:rsidP="00822E9A">
            <w:pPr>
              <w:pStyle w:val="TAH"/>
            </w:pPr>
            <w:r w:rsidRPr="001B6F4F">
              <w:t>Roaming with HR</w:t>
            </w:r>
          </w:p>
        </w:tc>
      </w:tr>
      <w:tr w:rsidR="00EB145B" w14:paraId="378CAC6E" w14:textId="77777777" w:rsidTr="00822E9A">
        <w:tc>
          <w:tcPr>
            <w:tcW w:w="1951" w:type="dxa"/>
            <w:vMerge/>
            <w:shd w:val="clear" w:color="auto" w:fill="D9D9D9"/>
            <w:vAlign w:val="center"/>
          </w:tcPr>
          <w:p w14:paraId="46AD46A2" w14:textId="77777777" w:rsidR="00EB145B" w:rsidRPr="00AD5A49" w:rsidRDefault="00EB145B" w:rsidP="00822E9A">
            <w:pPr>
              <w:pStyle w:val="TAH"/>
            </w:pPr>
          </w:p>
        </w:tc>
        <w:tc>
          <w:tcPr>
            <w:tcW w:w="1418" w:type="dxa"/>
            <w:vMerge/>
            <w:shd w:val="clear" w:color="auto" w:fill="D9D9D9"/>
            <w:vAlign w:val="center"/>
          </w:tcPr>
          <w:p w14:paraId="007B8268" w14:textId="77777777" w:rsidR="00EB145B" w:rsidRPr="00AD5A49" w:rsidRDefault="00EB145B" w:rsidP="00822E9A">
            <w:pPr>
              <w:pStyle w:val="TAH"/>
            </w:pPr>
          </w:p>
        </w:tc>
        <w:tc>
          <w:tcPr>
            <w:tcW w:w="2409" w:type="dxa"/>
            <w:gridSpan w:val="2"/>
            <w:shd w:val="clear" w:color="auto" w:fill="D9D9D9"/>
            <w:vAlign w:val="center"/>
          </w:tcPr>
          <w:p w14:paraId="1D46832F" w14:textId="77777777" w:rsidR="00EB145B" w:rsidRPr="00AD5A49" w:rsidRDefault="00EB145B" w:rsidP="00822E9A">
            <w:pPr>
              <w:pStyle w:val="TAH"/>
            </w:pPr>
            <w:r w:rsidRPr="00AD5A49">
              <w:t>VPLMN</w:t>
            </w:r>
          </w:p>
        </w:tc>
        <w:tc>
          <w:tcPr>
            <w:tcW w:w="1134" w:type="dxa"/>
            <w:vMerge w:val="restart"/>
            <w:shd w:val="clear" w:color="auto" w:fill="D9D9D9"/>
            <w:vAlign w:val="center"/>
          </w:tcPr>
          <w:p w14:paraId="35236CC8" w14:textId="77777777" w:rsidR="00EB145B" w:rsidRPr="00AD5A49" w:rsidRDefault="00EB145B" w:rsidP="00822E9A">
            <w:pPr>
              <w:pStyle w:val="TAH"/>
            </w:pPr>
            <w:r w:rsidRPr="00AD5A49">
              <w:t>HPLMN</w:t>
            </w:r>
          </w:p>
        </w:tc>
        <w:tc>
          <w:tcPr>
            <w:tcW w:w="1276" w:type="dxa"/>
            <w:vMerge w:val="restart"/>
            <w:shd w:val="clear" w:color="auto" w:fill="D9D9D9"/>
            <w:vAlign w:val="center"/>
          </w:tcPr>
          <w:p w14:paraId="2B10F74E" w14:textId="77777777" w:rsidR="00EB145B" w:rsidRPr="00AD5A49" w:rsidRDefault="00EB145B" w:rsidP="00822E9A">
            <w:pPr>
              <w:pStyle w:val="TAH"/>
            </w:pPr>
            <w:r w:rsidRPr="00AD5A49">
              <w:t>VPLMN</w:t>
            </w:r>
          </w:p>
        </w:tc>
        <w:tc>
          <w:tcPr>
            <w:tcW w:w="1134" w:type="dxa"/>
            <w:vMerge w:val="restart"/>
            <w:shd w:val="clear" w:color="auto" w:fill="D9D9D9"/>
            <w:vAlign w:val="center"/>
          </w:tcPr>
          <w:p w14:paraId="44EC47D6" w14:textId="77777777" w:rsidR="00EB145B" w:rsidRPr="00AD5A49" w:rsidRDefault="00EB145B" w:rsidP="00822E9A">
            <w:pPr>
              <w:pStyle w:val="TAH"/>
            </w:pPr>
            <w:r w:rsidRPr="00AD5A49">
              <w:t>HPLMN</w:t>
            </w:r>
          </w:p>
        </w:tc>
      </w:tr>
      <w:tr w:rsidR="00EB145B" w14:paraId="51B0D810" w14:textId="77777777" w:rsidTr="00822E9A">
        <w:tc>
          <w:tcPr>
            <w:tcW w:w="1951" w:type="dxa"/>
            <w:vMerge/>
            <w:tcBorders>
              <w:bottom w:val="single" w:sz="4" w:space="0" w:color="auto"/>
            </w:tcBorders>
            <w:shd w:val="clear" w:color="auto" w:fill="D9D9D9"/>
            <w:vAlign w:val="center"/>
          </w:tcPr>
          <w:p w14:paraId="2ABFC54A" w14:textId="77777777" w:rsidR="00EB145B" w:rsidRPr="00AD5A49" w:rsidRDefault="00EB145B" w:rsidP="00822E9A">
            <w:pPr>
              <w:pStyle w:val="TAH"/>
            </w:pPr>
          </w:p>
        </w:tc>
        <w:tc>
          <w:tcPr>
            <w:tcW w:w="1418" w:type="dxa"/>
            <w:vMerge/>
            <w:tcBorders>
              <w:bottom w:val="single" w:sz="4" w:space="0" w:color="auto"/>
            </w:tcBorders>
            <w:shd w:val="clear" w:color="auto" w:fill="D9D9D9"/>
            <w:vAlign w:val="center"/>
          </w:tcPr>
          <w:p w14:paraId="1A006CBF" w14:textId="77777777" w:rsidR="00EB145B" w:rsidRPr="00AD5A49" w:rsidRDefault="00EB145B" w:rsidP="00822E9A">
            <w:pPr>
              <w:pStyle w:val="TAH"/>
            </w:pPr>
          </w:p>
        </w:tc>
        <w:tc>
          <w:tcPr>
            <w:tcW w:w="1275" w:type="dxa"/>
            <w:tcBorders>
              <w:bottom w:val="single" w:sz="4" w:space="0" w:color="auto"/>
            </w:tcBorders>
            <w:shd w:val="clear" w:color="auto" w:fill="D9D9D9"/>
            <w:vAlign w:val="center"/>
          </w:tcPr>
          <w:p w14:paraId="1D588C18" w14:textId="77777777" w:rsidR="00EB145B" w:rsidRPr="00AD5A49" w:rsidRDefault="00EB145B" w:rsidP="00822E9A">
            <w:pPr>
              <w:pStyle w:val="TAH"/>
            </w:pPr>
            <w:r w:rsidRPr="00AD5A49">
              <w:t>Default</w:t>
            </w:r>
          </w:p>
        </w:tc>
        <w:tc>
          <w:tcPr>
            <w:tcW w:w="1134" w:type="dxa"/>
            <w:tcBorders>
              <w:bottom w:val="single" w:sz="4" w:space="0" w:color="auto"/>
            </w:tcBorders>
            <w:shd w:val="clear" w:color="auto" w:fill="D9D9D9"/>
            <w:vAlign w:val="center"/>
          </w:tcPr>
          <w:p w14:paraId="69032ABD" w14:textId="77777777" w:rsidR="00EB145B" w:rsidRPr="00AD5A49" w:rsidRDefault="00EB145B" w:rsidP="00822E9A">
            <w:pPr>
              <w:pStyle w:val="TAH"/>
            </w:pPr>
            <w:r w:rsidRPr="00AD5A49">
              <w:t>Alternate</w:t>
            </w:r>
          </w:p>
        </w:tc>
        <w:tc>
          <w:tcPr>
            <w:tcW w:w="1134" w:type="dxa"/>
            <w:vMerge/>
            <w:tcBorders>
              <w:bottom w:val="single" w:sz="4" w:space="0" w:color="auto"/>
            </w:tcBorders>
            <w:shd w:val="clear" w:color="auto" w:fill="D9D9D9"/>
            <w:vAlign w:val="center"/>
          </w:tcPr>
          <w:p w14:paraId="398B9371" w14:textId="77777777" w:rsidR="00EB145B" w:rsidRPr="00AD5A49" w:rsidRDefault="00EB145B" w:rsidP="00822E9A">
            <w:pPr>
              <w:pStyle w:val="TAH"/>
            </w:pPr>
          </w:p>
        </w:tc>
        <w:tc>
          <w:tcPr>
            <w:tcW w:w="1276" w:type="dxa"/>
            <w:vMerge/>
            <w:tcBorders>
              <w:bottom w:val="single" w:sz="4" w:space="0" w:color="auto"/>
            </w:tcBorders>
            <w:shd w:val="clear" w:color="auto" w:fill="D9D9D9"/>
            <w:vAlign w:val="center"/>
          </w:tcPr>
          <w:p w14:paraId="3AA4166A" w14:textId="77777777" w:rsidR="00EB145B" w:rsidRPr="00AD5A49" w:rsidRDefault="00EB145B" w:rsidP="00822E9A">
            <w:pPr>
              <w:pStyle w:val="TAH"/>
            </w:pPr>
          </w:p>
        </w:tc>
        <w:tc>
          <w:tcPr>
            <w:tcW w:w="1134" w:type="dxa"/>
            <w:vMerge/>
            <w:tcBorders>
              <w:bottom w:val="single" w:sz="4" w:space="0" w:color="auto"/>
            </w:tcBorders>
            <w:shd w:val="clear" w:color="auto" w:fill="D9D9D9"/>
            <w:vAlign w:val="center"/>
          </w:tcPr>
          <w:p w14:paraId="43FCBB79" w14:textId="77777777" w:rsidR="00EB145B" w:rsidRPr="00AD5A49" w:rsidRDefault="00EB145B" w:rsidP="00822E9A">
            <w:pPr>
              <w:pStyle w:val="TAH"/>
            </w:pPr>
          </w:p>
        </w:tc>
      </w:tr>
      <w:tr w:rsidR="00EB145B" w14:paraId="1E9E2544" w14:textId="77777777" w:rsidTr="00822E9A">
        <w:tc>
          <w:tcPr>
            <w:tcW w:w="1951" w:type="dxa"/>
            <w:shd w:val="clear" w:color="auto" w:fill="auto"/>
            <w:vAlign w:val="center"/>
          </w:tcPr>
          <w:p w14:paraId="085DC61E" w14:textId="77777777" w:rsidR="00EB145B" w:rsidRPr="001B6F4F" w:rsidRDefault="00EB145B" w:rsidP="00822E9A">
            <w:pPr>
              <w:pStyle w:val="TAL"/>
            </w:pPr>
            <w:r w:rsidRPr="001B6F4F">
              <w:t>P-CSCF</w:t>
            </w:r>
          </w:p>
        </w:tc>
        <w:tc>
          <w:tcPr>
            <w:tcW w:w="1418" w:type="dxa"/>
            <w:shd w:val="clear" w:color="auto" w:fill="auto"/>
            <w:vAlign w:val="center"/>
          </w:tcPr>
          <w:p w14:paraId="10861A62" w14:textId="77777777" w:rsidR="00EB145B" w:rsidRPr="001B6F4F" w:rsidRDefault="00EB145B" w:rsidP="00822E9A">
            <w:pPr>
              <w:pStyle w:val="TAL"/>
            </w:pPr>
            <w:r w:rsidRPr="001B6F4F">
              <w:t>n/a</w:t>
            </w:r>
          </w:p>
        </w:tc>
        <w:tc>
          <w:tcPr>
            <w:tcW w:w="1275" w:type="dxa"/>
            <w:shd w:val="clear" w:color="auto" w:fill="auto"/>
            <w:vAlign w:val="center"/>
          </w:tcPr>
          <w:p w14:paraId="03AEDEE6" w14:textId="77777777" w:rsidR="00EB145B" w:rsidRPr="001B6F4F" w:rsidRDefault="00EB145B" w:rsidP="00822E9A">
            <w:pPr>
              <w:pStyle w:val="TAL"/>
            </w:pPr>
            <w:r w:rsidRPr="001B6F4F">
              <w:t>IRI-POI</w:t>
            </w:r>
          </w:p>
        </w:tc>
        <w:tc>
          <w:tcPr>
            <w:tcW w:w="1134" w:type="dxa"/>
            <w:shd w:val="clear" w:color="auto" w:fill="auto"/>
            <w:vAlign w:val="center"/>
          </w:tcPr>
          <w:p w14:paraId="66A9C0FE" w14:textId="77777777" w:rsidR="00EB145B" w:rsidRPr="001B6F4F" w:rsidRDefault="00EB145B" w:rsidP="00822E9A">
            <w:pPr>
              <w:pStyle w:val="TAL"/>
            </w:pPr>
            <w:r w:rsidRPr="001B6F4F">
              <w:t>n/a</w:t>
            </w:r>
          </w:p>
        </w:tc>
        <w:tc>
          <w:tcPr>
            <w:tcW w:w="1134" w:type="dxa"/>
            <w:shd w:val="clear" w:color="auto" w:fill="auto"/>
            <w:vAlign w:val="center"/>
          </w:tcPr>
          <w:p w14:paraId="195DCD42" w14:textId="77777777" w:rsidR="00EB145B" w:rsidRPr="001B6F4F" w:rsidRDefault="00EB145B" w:rsidP="00822E9A">
            <w:pPr>
              <w:pStyle w:val="TAL"/>
            </w:pPr>
            <w:r w:rsidRPr="001B6F4F">
              <w:t>n/a</w:t>
            </w:r>
          </w:p>
        </w:tc>
        <w:tc>
          <w:tcPr>
            <w:tcW w:w="1276" w:type="dxa"/>
            <w:shd w:val="clear" w:color="auto" w:fill="auto"/>
            <w:vAlign w:val="center"/>
          </w:tcPr>
          <w:p w14:paraId="3E980F8E" w14:textId="77777777" w:rsidR="00EB145B" w:rsidRPr="001B6F4F" w:rsidRDefault="00EB145B" w:rsidP="00822E9A">
            <w:pPr>
              <w:pStyle w:val="TAL"/>
            </w:pPr>
            <w:r w:rsidRPr="001B6F4F">
              <w:t>n/a</w:t>
            </w:r>
          </w:p>
        </w:tc>
        <w:tc>
          <w:tcPr>
            <w:tcW w:w="1134" w:type="dxa"/>
            <w:shd w:val="clear" w:color="auto" w:fill="auto"/>
            <w:vAlign w:val="center"/>
          </w:tcPr>
          <w:p w14:paraId="6A99855D" w14:textId="77777777" w:rsidR="00EB145B" w:rsidRPr="001B6F4F" w:rsidRDefault="00EB145B" w:rsidP="00822E9A">
            <w:pPr>
              <w:pStyle w:val="TAL"/>
            </w:pPr>
            <w:r w:rsidRPr="001B6F4F">
              <w:t>n/a</w:t>
            </w:r>
          </w:p>
        </w:tc>
      </w:tr>
      <w:tr w:rsidR="00EB145B" w14:paraId="3B17FA57" w14:textId="77777777" w:rsidTr="00822E9A">
        <w:tc>
          <w:tcPr>
            <w:tcW w:w="1951" w:type="dxa"/>
            <w:shd w:val="clear" w:color="auto" w:fill="auto"/>
            <w:vAlign w:val="center"/>
          </w:tcPr>
          <w:p w14:paraId="34086B6F" w14:textId="77777777" w:rsidR="00EB145B" w:rsidRPr="001B6F4F" w:rsidRDefault="00EB145B" w:rsidP="00822E9A">
            <w:pPr>
              <w:pStyle w:val="TAL"/>
            </w:pPr>
            <w:r w:rsidRPr="001B6F4F">
              <w:t>P-CSCF</w:t>
            </w:r>
          </w:p>
        </w:tc>
        <w:tc>
          <w:tcPr>
            <w:tcW w:w="1418" w:type="dxa"/>
            <w:shd w:val="clear" w:color="auto" w:fill="auto"/>
            <w:vAlign w:val="center"/>
          </w:tcPr>
          <w:p w14:paraId="420E50F9" w14:textId="77777777" w:rsidR="00EB145B" w:rsidRPr="001B6F4F" w:rsidRDefault="00EB145B" w:rsidP="00822E9A">
            <w:pPr>
              <w:pStyle w:val="TAL"/>
            </w:pPr>
            <w:r w:rsidRPr="001B6F4F">
              <w:t>n/a</w:t>
            </w:r>
          </w:p>
        </w:tc>
        <w:tc>
          <w:tcPr>
            <w:tcW w:w="1275" w:type="dxa"/>
            <w:shd w:val="clear" w:color="auto" w:fill="auto"/>
            <w:vAlign w:val="center"/>
          </w:tcPr>
          <w:p w14:paraId="3A453D85" w14:textId="77777777" w:rsidR="00EB145B" w:rsidRPr="001B6F4F" w:rsidRDefault="00EB145B" w:rsidP="00822E9A">
            <w:pPr>
              <w:pStyle w:val="TAL"/>
            </w:pPr>
            <w:r w:rsidRPr="001B6F4F">
              <w:t>CC-TF</w:t>
            </w:r>
          </w:p>
        </w:tc>
        <w:tc>
          <w:tcPr>
            <w:tcW w:w="1134" w:type="dxa"/>
            <w:shd w:val="clear" w:color="auto" w:fill="auto"/>
            <w:vAlign w:val="center"/>
          </w:tcPr>
          <w:p w14:paraId="0D55E1B9" w14:textId="77777777" w:rsidR="00EB145B" w:rsidRPr="001B6F4F" w:rsidRDefault="00EB145B" w:rsidP="00822E9A">
            <w:pPr>
              <w:pStyle w:val="TAL"/>
            </w:pPr>
            <w:r w:rsidRPr="001B6F4F">
              <w:t>n/a</w:t>
            </w:r>
          </w:p>
        </w:tc>
        <w:tc>
          <w:tcPr>
            <w:tcW w:w="1134" w:type="dxa"/>
            <w:shd w:val="clear" w:color="auto" w:fill="auto"/>
            <w:vAlign w:val="center"/>
          </w:tcPr>
          <w:p w14:paraId="32C137D8" w14:textId="77777777" w:rsidR="00EB145B" w:rsidRPr="001B6F4F" w:rsidRDefault="00EB145B" w:rsidP="00822E9A">
            <w:pPr>
              <w:pStyle w:val="TAL"/>
            </w:pPr>
            <w:r w:rsidRPr="001B6F4F">
              <w:t>n/a</w:t>
            </w:r>
          </w:p>
        </w:tc>
        <w:tc>
          <w:tcPr>
            <w:tcW w:w="1276" w:type="dxa"/>
            <w:shd w:val="clear" w:color="auto" w:fill="auto"/>
            <w:vAlign w:val="center"/>
          </w:tcPr>
          <w:p w14:paraId="398837CE" w14:textId="77777777" w:rsidR="00EB145B" w:rsidRPr="001B6F4F" w:rsidRDefault="00EB145B" w:rsidP="00822E9A">
            <w:pPr>
              <w:pStyle w:val="TAL"/>
            </w:pPr>
            <w:r w:rsidRPr="001B6F4F">
              <w:t>n/a</w:t>
            </w:r>
          </w:p>
        </w:tc>
        <w:tc>
          <w:tcPr>
            <w:tcW w:w="1134" w:type="dxa"/>
            <w:shd w:val="clear" w:color="auto" w:fill="auto"/>
            <w:vAlign w:val="center"/>
          </w:tcPr>
          <w:p w14:paraId="39D1A79D" w14:textId="77777777" w:rsidR="00EB145B" w:rsidRPr="001B6F4F" w:rsidRDefault="00EB145B" w:rsidP="00822E9A">
            <w:pPr>
              <w:pStyle w:val="TAL"/>
            </w:pPr>
            <w:r w:rsidRPr="001B6F4F">
              <w:t>n/a</w:t>
            </w:r>
          </w:p>
        </w:tc>
      </w:tr>
      <w:tr w:rsidR="00EB145B" w14:paraId="6B66ECB8" w14:textId="77777777" w:rsidTr="00822E9A">
        <w:tc>
          <w:tcPr>
            <w:tcW w:w="1951" w:type="dxa"/>
            <w:shd w:val="clear" w:color="auto" w:fill="auto"/>
            <w:vAlign w:val="center"/>
          </w:tcPr>
          <w:p w14:paraId="21EBC050" w14:textId="77777777" w:rsidR="00EB145B" w:rsidRPr="001B6F4F" w:rsidRDefault="00EB145B" w:rsidP="00822E9A">
            <w:pPr>
              <w:pStyle w:val="TAL"/>
            </w:pPr>
            <w:r w:rsidRPr="001B6F4F">
              <w:t>IMS-AGW</w:t>
            </w:r>
          </w:p>
        </w:tc>
        <w:tc>
          <w:tcPr>
            <w:tcW w:w="1418" w:type="dxa"/>
            <w:shd w:val="clear" w:color="auto" w:fill="auto"/>
            <w:vAlign w:val="center"/>
          </w:tcPr>
          <w:p w14:paraId="6C3D7555" w14:textId="77777777" w:rsidR="00EB145B" w:rsidRPr="001B6F4F" w:rsidRDefault="00EB145B" w:rsidP="00822E9A">
            <w:pPr>
              <w:pStyle w:val="TAL"/>
            </w:pPr>
            <w:r w:rsidRPr="001B6F4F">
              <w:t>n/a</w:t>
            </w:r>
          </w:p>
        </w:tc>
        <w:tc>
          <w:tcPr>
            <w:tcW w:w="1275" w:type="dxa"/>
            <w:shd w:val="clear" w:color="auto" w:fill="auto"/>
            <w:vAlign w:val="center"/>
          </w:tcPr>
          <w:p w14:paraId="0CCB2788" w14:textId="77777777" w:rsidR="00EB145B" w:rsidRPr="001B6F4F" w:rsidRDefault="00EB145B" w:rsidP="00822E9A">
            <w:pPr>
              <w:pStyle w:val="TAL"/>
            </w:pPr>
            <w:r w:rsidRPr="001B6F4F">
              <w:t>CC-POI</w:t>
            </w:r>
          </w:p>
        </w:tc>
        <w:tc>
          <w:tcPr>
            <w:tcW w:w="1134" w:type="dxa"/>
            <w:shd w:val="clear" w:color="auto" w:fill="auto"/>
            <w:vAlign w:val="center"/>
          </w:tcPr>
          <w:p w14:paraId="68B84460" w14:textId="77777777" w:rsidR="00EB145B" w:rsidRPr="001B6F4F" w:rsidRDefault="00EB145B" w:rsidP="00822E9A">
            <w:pPr>
              <w:pStyle w:val="TAL"/>
            </w:pPr>
            <w:r w:rsidRPr="001B6F4F">
              <w:t>n/a</w:t>
            </w:r>
          </w:p>
        </w:tc>
        <w:tc>
          <w:tcPr>
            <w:tcW w:w="1134" w:type="dxa"/>
            <w:shd w:val="clear" w:color="auto" w:fill="auto"/>
            <w:vAlign w:val="center"/>
          </w:tcPr>
          <w:p w14:paraId="00240B05" w14:textId="77777777" w:rsidR="00EB145B" w:rsidRPr="001B6F4F" w:rsidRDefault="00EB145B" w:rsidP="00822E9A">
            <w:pPr>
              <w:pStyle w:val="TAL"/>
            </w:pPr>
            <w:r w:rsidRPr="001B6F4F">
              <w:t>n/a</w:t>
            </w:r>
          </w:p>
        </w:tc>
        <w:tc>
          <w:tcPr>
            <w:tcW w:w="1276" w:type="dxa"/>
            <w:shd w:val="clear" w:color="auto" w:fill="auto"/>
            <w:vAlign w:val="center"/>
          </w:tcPr>
          <w:p w14:paraId="01C760C3" w14:textId="77777777" w:rsidR="00EB145B" w:rsidRPr="001B6F4F" w:rsidRDefault="00EB145B" w:rsidP="00822E9A">
            <w:pPr>
              <w:pStyle w:val="TAL"/>
            </w:pPr>
            <w:r w:rsidRPr="001B6F4F">
              <w:t>n/a</w:t>
            </w:r>
          </w:p>
        </w:tc>
        <w:tc>
          <w:tcPr>
            <w:tcW w:w="1134" w:type="dxa"/>
            <w:shd w:val="clear" w:color="auto" w:fill="auto"/>
            <w:vAlign w:val="center"/>
          </w:tcPr>
          <w:p w14:paraId="58D7D72E" w14:textId="77777777" w:rsidR="00EB145B" w:rsidRPr="001B6F4F" w:rsidRDefault="00EB145B" w:rsidP="00822E9A">
            <w:pPr>
              <w:pStyle w:val="TAL"/>
            </w:pPr>
            <w:r w:rsidRPr="001B6F4F">
              <w:t>n/a</w:t>
            </w:r>
          </w:p>
        </w:tc>
      </w:tr>
      <w:tr w:rsidR="00EB145B" w14:paraId="3B4A3D89" w14:textId="77777777" w:rsidTr="00822E9A">
        <w:tc>
          <w:tcPr>
            <w:tcW w:w="1951" w:type="dxa"/>
            <w:shd w:val="clear" w:color="auto" w:fill="auto"/>
            <w:vAlign w:val="center"/>
          </w:tcPr>
          <w:p w14:paraId="669433C5" w14:textId="77777777" w:rsidR="00EB145B" w:rsidRPr="001B6F4F" w:rsidRDefault="00EB145B" w:rsidP="00822E9A">
            <w:pPr>
              <w:pStyle w:val="TAL"/>
            </w:pPr>
            <w:r w:rsidRPr="001B6F4F">
              <w:t>MGCF</w:t>
            </w:r>
          </w:p>
        </w:tc>
        <w:tc>
          <w:tcPr>
            <w:tcW w:w="1418" w:type="dxa"/>
            <w:shd w:val="clear" w:color="auto" w:fill="auto"/>
            <w:vAlign w:val="center"/>
          </w:tcPr>
          <w:p w14:paraId="5E93002E" w14:textId="77777777" w:rsidR="00EB145B" w:rsidRPr="001B6F4F" w:rsidRDefault="00EB145B" w:rsidP="00822E9A">
            <w:pPr>
              <w:pStyle w:val="TAL"/>
            </w:pPr>
            <w:r w:rsidRPr="001B6F4F">
              <w:t>IRI-POI</w:t>
            </w:r>
          </w:p>
        </w:tc>
        <w:tc>
          <w:tcPr>
            <w:tcW w:w="1275" w:type="dxa"/>
            <w:shd w:val="clear" w:color="auto" w:fill="auto"/>
            <w:vAlign w:val="center"/>
          </w:tcPr>
          <w:p w14:paraId="487AC8F7" w14:textId="77777777" w:rsidR="00EB145B" w:rsidRPr="001B6F4F" w:rsidRDefault="00EB145B" w:rsidP="00822E9A">
            <w:pPr>
              <w:pStyle w:val="TAL"/>
            </w:pPr>
            <w:r w:rsidRPr="001B6F4F">
              <w:t>n/a</w:t>
            </w:r>
          </w:p>
        </w:tc>
        <w:tc>
          <w:tcPr>
            <w:tcW w:w="1134" w:type="dxa"/>
            <w:shd w:val="clear" w:color="auto" w:fill="auto"/>
            <w:vAlign w:val="center"/>
          </w:tcPr>
          <w:p w14:paraId="297C86EB" w14:textId="77777777" w:rsidR="00EB145B" w:rsidRPr="001B6F4F" w:rsidRDefault="00EB145B" w:rsidP="00822E9A">
            <w:pPr>
              <w:pStyle w:val="TAL"/>
            </w:pPr>
            <w:r w:rsidRPr="001B6F4F">
              <w:t>n/a</w:t>
            </w:r>
          </w:p>
        </w:tc>
        <w:tc>
          <w:tcPr>
            <w:tcW w:w="1134" w:type="dxa"/>
            <w:shd w:val="clear" w:color="auto" w:fill="auto"/>
            <w:vAlign w:val="center"/>
          </w:tcPr>
          <w:p w14:paraId="2950C162" w14:textId="77777777" w:rsidR="00EB145B" w:rsidRPr="001B6F4F" w:rsidRDefault="00EB145B" w:rsidP="00822E9A">
            <w:pPr>
              <w:pStyle w:val="TAL"/>
            </w:pPr>
            <w:r w:rsidRPr="001B6F4F">
              <w:t>IRI-POI</w:t>
            </w:r>
          </w:p>
        </w:tc>
        <w:tc>
          <w:tcPr>
            <w:tcW w:w="1276" w:type="dxa"/>
            <w:shd w:val="clear" w:color="auto" w:fill="auto"/>
            <w:vAlign w:val="center"/>
          </w:tcPr>
          <w:p w14:paraId="1A17A88B" w14:textId="77777777" w:rsidR="00EB145B" w:rsidRPr="001B6F4F" w:rsidRDefault="00EB145B" w:rsidP="00822E9A">
            <w:pPr>
              <w:pStyle w:val="TAL"/>
            </w:pPr>
            <w:r w:rsidRPr="001B6F4F">
              <w:t>n/a</w:t>
            </w:r>
          </w:p>
        </w:tc>
        <w:tc>
          <w:tcPr>
            <w:tcW w:w="1134" w:type="dxa"/>
            <w:shd w:val="clear" w:color="auto" w:fill="auto"/>
            <w:vAlign w:val="center"/>
          </w:tcPr>
          <w:p w14:paraId="18A98B1B" w14:textId="77777777" w:rsidR="00EB145B" w:rsidRPr="001B6F4F" w:rsidRDefault="00EB145B" w:rsidP="00822E9A">
            <w:pPr>
              <w:pStyle w:val="TAL"/>
            </w:pPr>
            <w:r w:rsidRPr="001B6F4F">
              <w:t>IRI-POI</w:t>
            </w:r>
          </w:p>
        </w:tc>
      </w:tr>
      <w:tr w:rsidR="00EB145B" w14:paraId="67098E5B" w14:textId="77777777" w:rsidTr="00822E9A">
        <w:tc>
          <w:tcPr>
            <w:tcW w:w="1951" w:type="dxa"/>
            <w:shd w:val="clear" w:color="auto" w:fill="auto"/>
            <w:vAlign w:val="center"/>
          </w:tcPr>
          <w:p w14:paraId="2A27897C" w14:textId="77777777" w:rsidR="00EB145B" w:rsidRPr="001B6F4F" w:rsidRDefault="00EB145B" w:rsidP="00822E9A">
            <w:pPr>
              <w:pStyle w:val="TAL"/>
            </w:pPr>
            <w:r w:rsidRPr="001B6F4F">
              <w:t>MGCF</w:t>
            </w:r>
          </w:p>
        </w:tc>
        <w:tc>
          <w:tcPr>
            <w:tcW w:w="1418" w:type="dxa"/>
            <w:shd w:val="clear" w:color="auto" w:fill="auto"/>
            <w:vAlign w:val="center"/>
          </w:tcPr>
          <w:p w14:paraId="49D23649" w14:textId="77777777" w:rsidR="00EB145B" w:rsidRPr="001B6F4F" w:rsidRDefault="00EB145B" w:rsidP="00822E9A">
            <w:pPr>
              <w:pStyle w:val="TAL"/>
            </w:pPr>
            <w:r w:rsidRPr="001B6F4F">
              <w:t>CC-TF</w:t>
            </w:r>
          </w:p>
        </w:tc>
        <w:tc>
          <w:tcPr>
            <w:tcW w:w="1275" w:type="dxa"/>
            <w:shd w:val="clear" w:color="auto" w:fill="auto"/>
            <w:vAlign w:val="center"/>
          </w:tcPr>
          <w:p w14:paraId="20795900" w14:textId="77777777" w:rsidR="00EB145B" w:rsidRPr="001B6F4F" w:rsidRDefault="00EB145B" w:rsidP="00822E9A">
            <w:pPr>
              <w:pStyle w:val="TAL"/>
            </w:pPr>
            <w:r w:rsidRPr="001B6F4F">
              <w:t>n/a</w:t>
            </w:r>
          </w:p>
        </w:tc>
        <w:tc>
          <w:tcPr>
            <w:tcW w:w="1134" w:type="dxa"/>
            <w:shd w:val="clear" w:color="auto" w:fill="auto"/>
            <w:vAlign w:val="center"/>
          </w:tcPr>
          <w:p w14:paraId="6A581D9A" w14:textId="77777777" w:rsidR="00EB145B" w:rsidRPr="001B6F4F" w:rsidRDefault="00EB145B" w:rsidP="00822E9A">
            <w:pPr>
              <w:pStyle w:val="TAL"/>
            </w:pPr>
            <w:r w:rsidRPr="001B6F4F">
              <w:t>n/a</w:t>
            </w:r>
          </w:p>
        </w:tc>
        <w:tc>
          <w:tcPr>
            <w:tcW w:w="1134" w:type="dxa"/>
            <w:shd w:val="clear" w:color="auto" w:fill="auto"/>
            <w:vAlign w:val="center"/>
          </w:tcPr>
          <w:p w14:paraId="51749D86" w14:textId="77777777" w:rsidR="00EB145B" w:rsidRPr="001B6F4F" w:rsidRDefault="00EB145B" w:rsidP="00822E9A">
            <w:pPr>
              <w:pStyle w:val="TAL"/>
            </w:pPr>
            <w:r w:rsidRPr="001B6F4F">
              <w:t>CC-TF</w:t>
            </w:r>
          </w:p>
        </w:tc>
        <w:tc>
          <w:tcPr>
            <w:tcW w:w="1276" w:type="dxa"/>
            <w:shd w:val="clear" w:color="auto" w:fill="auto"/>
            <w:vAlign w:val="center"/>
          </w:tcPr>
          <w:p w14:paraId="01CBEBD6" w14:textId="77777777" w:rsidR="00EB145B" w:rsidRPr="001B6F4F" w:rsidRDefault="00EB145B" w:rsidP="00822E9A">
            <w:pPr>
              <w:pStyle w:val="TAL"/>
            </w:pPr>
            <w:r w:rsidRPr="001B6F4F">
              <w:t>n/a</w:t>
            </w:r>
          </w:p>
        </w:tc>
        <w:tc>
          <w:tcPr>
            <w:tcW w:w="1134" w:type="dxa"/>
            <w:shd w:val="clear" w:color="auto" w:fill="auto"/>
            <w:vAlign w:val="center"/>
          </w:tcPr>
          <w:p w14:paraId="07230F2B" w14:textId="77777777" w:rsidR="00EB145B" w:rsidRPr="001B6F4F" w:rsidRDefault="00EB145B" w:rsidP="00822E9A">
            <w:pPr>
              <w:pStyle w:val="TAL"/>
            </w:pPr>
            <w:r w:rsidRPr="001B6F4F">
              <w:t>CC-TF</w:t>
            </w:r>
          </w:p>
        </w:tc>
      </w:tr>
      <w:tr w:rsidR="00EB145B" w14:paraId="08FBF9F7" w14:textId="77777777" w:rsidTr="00822E9A">
        <w:tc>
          <w:tcPr>
            <w:tcW w:w="1951" w:type="dxa"/>
            <w:shd w:val="clear" w:color="auto" w:fill="auto"/>
            <w:vAlign w:val="center"/>
          </w:tcPr>
          <w:p w14:paraId="74A7308F" w14:textId="77777777" w:rsidR="00EB145B" w:rsidRPr="001B6F4F" w:rsidRDefault="00EB145B" w:rsidP="00822E9A">
            <w:pPr>
              <w:pStyle w:val="TAL"/>
            </w:pPr>
            <w:r>
              <w:t>IM-MGW</w:t>
            </w:r>
          </w:p>
        </w:tc>
        <w:tc>
          <w:tcPr>
            <w:tcW w:w="1418" w:type="dxa"/>
            <w:shd w:val="clear" w:color="auto" w:fill="auto"/>
            <w:vAlign w:val="center"/>
          </w:tcPr>
          <w:p w14:paraId="4CFEC400" w14:textId="77777777" w:rsidR="00EB145B" w:rsidRPr="001B6F4F" w:rsidRDefault="00EB145B" w:rsidP="00822E9A">
            <w:pPr>
              <w:pStyle w:val="TAL"/>
            </w:pPr>
            <w:r>
              <w:t>CC-POI</w:t>
            </w:r>
          </w:p>
        </w:tc>
        <w:tc>
          <w:tcPr>
            <w:tcW w:w="1275" w:type="dxa"/>
            <w:shd w:val="clear" w:color="auto" w:fill="auto"/>
            <w:vAlign w:val="center"/>
          </w:tcPr>
          <w:p w14:paraId="64B21D1F" w14:textId="77777777" w:rsidR="00EB145B" w:rsidRPr="001B6F4F" w:rsidRDefault="00EB145B" w:rsidP="00822E9A">
            <w:pPr>
              <w:pStyle w:val="TAL"/>
            </w:pPr>
            <w:r>
              <w:t>n/a</w:t>
            </w:r>
          </w:p>
        </w:tc>
        <w:tc>
          <w:tcPr>
            <w:tcW w:w="1134" w:type="dxa"/>
            <w:shd w:val="clear" w:color="auto" w:fill="auto"/>
            <w:vAlign w:val="center"/>
          </w:tcPr>
          <w:p w14:paraId="20142866" w14:textId="77777777" w:rsidR="00EB145B" w:rsidRPr="001B6F4F" w:rsidRDefault="00EB145B" w:rsidP="00822E9A">
            <w:pPr>
              <w:pStyle w:val="TAL"/>
            </w:pPr>
            <w:r>
              <w:t>n/a</w:t>
            </w:r>
          </w:p>
        </w:tc>
        <w:tc>
          <w:tcPr>
            <w:tcW w:w="1134" w:type="dxa"/>
            <w:shd w:val="clear" w:color="auto" w:fill="auto"/>
            <w:vAlign w:val="center"/>
          </w:tcPr>
          <w:p w14:paraId="405E8761" w14:textId="77777777" w:rsidR="00EB145B" w:rsidRPr="001B6F4F" w:rsidRDefault="00EB145B" w:rsidP="00822E9A">
            <w:pPr>
              <w:pStyle w:val="TAL"/>
            </w:pPr>
            <w:r>
              <w:t>CC-POI</w:t>
            </w:r>
          </w:p>
        </w:tc>
        <w:tc>
          <w:tcPr>
            <w:tcW w:w="1276" w:type="dxa"/>
            <w:shd w:val="clear" w:color="auto" w:fill="auto"/>
            <w:vAlign w:val="center"/>
          </w:tcPr>
          <w:p w14:paraId="057C622B" w14:textId="77777777" w:rsidR="00EB145B" w:rsidRPr="001B6F4F" w:rsidRDefault="00EB145B" w:rsidP="00822E9A">
            <w:pPr>
              <w:pStyle w:val="TAL"/>
            </w:pPr>
            <w:r>
              <w:t>n/a</w:t>
            </w:r>
          </w:p>
        </w:tc>
        <w:tc>
          <w:tcPr>
            <w:tcW w:w="1134" w:type="dxa"/>
            <w:shd w:val="clear" w:color="auto" w:fill="auto"/>
            <w:vAlign w:val="center"/>
          </w:tcPr>
          <w:p w14:paraId="0FCEBB81" w14:textId="77777777" w:rsidR="00EB145B" w:rsidRPr="001B6F4F" w:rsidRDefault="00EB145B" w:rsidP="00822E9A">
            <w:pPr>
              <w:pStyle w:val="TAL"/>
            </w:pPr>
            <w:r>
              <w:t>CC-POI</w:t>
            </w:r>
          </w:p>
        </w:tc>
      </w:tr>
      <w:tr w:rsidR="00EB145B" w14:paraId="766B8EF3" w14:textId="77777777" w:rsidTr="00822E9A">
        <w:tc>
          <w:tcPr>
            <w:tcW w:w="1951" w:type="dxa"/>
            <w:shd w:val="clear" w:color="auto" w:fill="auto"/>
            <w:vAlign w:val="center"/>
          </w:tcPr>
          <w:p w14:paraId="45B131C0" w14:textId="77777777" w:rsidR="00EB145B" w:rsidRPr="001B6F4F" w:rsidRDefault="00EB145B" w:rsidP="00822E9A">
            <w:pPr>
              <w:pStyle w:val="TAL"/>
            </w:pPr>
            <w:r w:rsidRPr="001B6F4F">
              <w:t>IBCF</w:t>
            </w:r>
          </w:p>
        </w:tc>
        <w:tc>
          <w:tcPr>
            <w:tcW w:w="1418" w:type="dxa"/>
            <w:shd w:val="clear" w:color="auto" w:fill="auto"/>
            <w:vAlign w:val="center"/>
          </w:tcPr>
          <w:p w14:paraId="39CE755B" w14:textId="77777777" w:rsidR="00EB145B" w:rsidRPr="001B6F4F" w:rsidRDefault="00EB145B" w:rsidP="00822E9A">
            <w:pPr>
              <w:pStyle w:val="TAL"/>
            </w:pPr>
            <w:r w:rsidRPr="001B6F4F">
              <w:t>IRI-POI</w:t>
            </w:r>
          </w:p>
        </w:tc>
        <w:tc>
          <w:tcPr>
            <w:tcW w:w="1275" w:type="dxa"/>
            <w:shd w:val="clear" w:color="auto" w:fill="auto"/>
            <w:vAlign w:val="center"/>
          </w:tcPr>
          <w:p w14:paraId="4078FF65" w14:textId="77777777" w:rsidR="00EB145B" w:rsidRPr="001B6F4F" w:rsidRDefault="00EB145B" w:rsidP="00822E9A">
            <w:pPr>
              <w:pStyle w:val="TAL"/>
            </w:pPr>
            <w:r w:rsidRPr="001B6F4F">
              <w:t>n/a</w:t>
            </w:r>
          </w:p>
        </w:tc>
        <w:tc>
          <w:tcPr>
            <w:tcW w:w="1134" w:type="dxa"/>
            <w:shd w:val="clear" w:color="auto" w:fill="auto"/>
            <w:vAlign w:val="center"/>
          </w:tcPr>
          <w:p w14:paraId="7CEAAFA3" w14:textId="77777777" w:rsidR="00EB145B" w:rsidRPr="001B6F4F" w:rsidRDefault="00EB145B" w:rsidP="00822E9A">
            <w:pPr>
              <w:pStyle w:val="TAL"/>
            </w:pPr>
            <w:r w:rsidRPr="001B6F4F">
              <w:t>IRI-POI</w:t>
            </w:r>
          </w:p>
        </w:tc>
        <w:tc>
          <w:tcPr>
            <w:tcW w:w="1134" w:type="dxa"/>
            <w:shd w:val="clear" w:color="auto" w:fill="auto"/>
            <w:vAlign w:val="center"/>
          </w:tcPr>
          <w:p w14:paraId="5260FA46" w14:textId="77777777" w:rsidR="00EB145B" w:rsidRPr="001B6F4F" w:rsidRDefault="00EB145B" w:rsidP="00822E9A">
            <w:pPr>
              <w:pStyle w:val="TAL"/>
            </w:pPr>
            <w:r w:rsidRPr="001B6F4F">
              <w:t>n/a</w:t>
            </w:r>
          </w:p>
        </w:tc>
        <w:tc>
          <w:tcPr>
            <w:tcW w:w="1276" w:type="dxa"/>
            <w:shd w:val="clear" w:color="auto" w:fill="auto"/>
            <w:vAlign w:val="center"/>
          </w:tcPr>
          <w:p w14:paraId="6D6E2538" w14:textId="77777777" w:rsidR="00EB145B" w:rsidRPr="001B6F4F" w:rsidRDefault="00EB145B" w:rsidP="00822E9A">
            <w:pPr>
              <w:pStyle w:val="TAL"/>
            </w:pPr>
            <w:r w:rsidRPr="001B6F4F">
              <w:t>n/a</w:t>
            </w:r>
          </w:p>
        </w:tc>
        <w:tc>
          <w:tcPr>
            <w:tcW w:w="1134" w:type="dxa"/>
            <w:shd w:val="clear" w:color="auto" w:fill="auto"/>
            <w:vAlign w:val="center"/>
          </w:tcPr>
          <w:p w14:paraId="3596D4B9" w14:textId="77777777" w:rsidR="00EB145B" w:rsidRPr="001B6F4F" w:rsidRDefault="00EB145B" w:rsidP="00822E9A">
            <w:pPr>
              <w:pStyle w:val="TAL"/>
            </w:pPr>
            <w:r w:rsidRPr="001B6F4F">
              <w:t>IRI-POI</w:t>
            </w:r>
          </w:p>
        </w:tc>
      </w:tr>
      <w:tr w:rsidR="00EB145B" w14:paraId="554B711D" w14:textId="77777777" w:rsidTr="00822E9A">
        <w:tc>
          <w:tcPr>
            <w:tcW w:w="1951" w:type="dxa"/>
            <w:shd w:val="clear" w:color="auto" w:fill="auto"/>
            <w:vAlign w:val="center"/>
          </w:tcPr>
          <w:p w14:paraId="17580700" w14:textId="77777777" w:rsidR="00EB145B" w:rsidRPr="001B6F4F" w:rsidRDefault="00EB145B" w:rsidP="00822E9A">
            <w:pPr>
              <w:pStyle w:val="TAL"/>
            </w:pPr>
            <w:r w:rsidRPr="001B6F4F">
              <w:t>IBCF</w:t>
            </w:r>
          </w:p>
        </w:tc>
        <w:tc>
          <w:tcPr>
            <w:tcW w:w="1418" w:type="dxa"/>
            <w:shd w:val="clear" w:color="auto" w:fill="auto"/>
            <w:vAlign w:val="center"/>
          </w:tcPr>
          <w:p w14:paraId="27115541" w14:textId="77777777" w:rsidR="00EB145B" w:rsidRPr="001B6F4F" w:rsidRDefault="00EB145B" w:rsidP="00822E9A">
            <w:pPr>
              <w:pStyle w:val="TAL"/>
            </w:pPr>
            <w:r w:rsidRPr="001B6F4F">
              <w:t>CC-TF</w:t>
            </w:r>
          </w:p>
        </w:tc>
        <w:tc>
          <w:tcPr>
            <w:tcW w:w="1275" w:type="dxa"/>
            <w:shd w:val="clear" w:color="auto" w:fill="auto"/>
            <w:vAlign w:val="center"/>
          </w:tcPr>
          <w:p w14:paraId="5F0078AD" w14:textId="77777777" w:rsidR="00EB145B" w:rsidRPr="001B6F4F" w:rsidRDefault="00EB145B" w:rsidP="00822E9A">
            <w:pPr>
              <w:pStyle w:val="TAL"/>
            </w:pPr>
            <w:r w:rsidRPr="001B6F4F">
              <w:t>n/a</w:t>
            </w:r>
          </w:p>
        </w:tc>
        <w:tc>
          <w:tcPr>
            <w:tcW w:w="1134" w:type="dxa"/>
            <w:shd w:val="clear" w:color="auto" w:fill="auto"/>
            <w:vAlign w:val="center"/>
          </w:tcPr>
          <w:p w14:paraId="30226B6D" w14:textId="77777777" w:rsidR="00EB145B" w:rsidRPr="001B6F4F" w:rsidRDefault="00EB145B" w:rsidP="00822E9A">
            <w:pPr>
              <w:pStyle w:val="TAL"/>
            </w:pPr>
            <w:r w:rsidRPr="001B6F4F">
              <w:t>CC-TF</w:t>
            </w:r>
          </w:p>
        </w:tc>
        <w:tc>
          <w:tcPr>
            <w:tcW w:w="1134" w:type="dxa"/>
            <w:shd w:val="clear" w:color="auto" w:fill="auto"/>
            <w:vAlign w:val="center"/>
          </w:tcPr>
          <w:p w14:paraId="338001A0" w14:textId="77777777" w:rsidR="00EB145B" w:rsidRPr="001B6F4F" w:rsidRDefault="00EB145B" w:rsidP="00822E9A">
            <w:pPr>
              <w:pStyle w:val="TAL"/>
            </w:pPr>
            <w:r w:rsidRPr="001B6F4F">
              <w:t>n/a</w:t>
            </w:r>
          </w:p>
        </w:tc>
        <w:tc>
          <w:tcPr>
            <w:tcW w:w="1276" w:type="dxa"/>
            <w:shd w:val="clear" w:color="auto" w:fill="auto"/>
            <w:vAlign w:val="center"/>
          </w:tcPr>
          <w:p w14:paraId="50CB2679" w14:textId="77777777" w:rsidR="00EB145B" w:rsidRPr="001B6F4F" w:rsidRDefault="00EB145B" w:rsidP="00822E9A">
            <w:pPr>
              <w:pStyle w:val="TAL"/>
            </w:pPr>
            <w:r w:rsidRPr="001B6F4F">
              <w:t>n/a</w:t>
            </w:r>
          </w:p>
        </w:tc>
        <w:tc>
          <w:tcPr>
            <w:tcW w:w="1134" w:type="dxa"/>
            <w:shd w:val="clear" w:color="auto" w:fill="auto"/>
            <w:vAlign w:val="center"/>
          </w:tcPr>
          <w:p w14:paraId="1C8FD783" w14:textId="77777777" w:rsidR="00EB145B" w:rsidRPr="001B6F4F" w:rsidRDefault="00EB145B" w:rsidP="00822E9A">
            <w:pPr>
              <w:pStyle w:val="TAL"/>
            </w:pPr>
            <w:r w:rsidRPr="001B6F4F">
              <w:t>CC-TF</w:t>
            </w:r>
          </w:p>
        </w:tc>
      </w:tr>
      <w:tr w:rsidR="00EB145B" w14:paraId="2049D707" w14:textId="77777777" w:rsidTr="00822E9A">
        <w:tc>
          <w:tcPr>
            <w:tcW w:w="1951" w:type="dxa"/>
            <w:shd w:val="clear" w:color="auto" w:fill="auto"/>
            <w:vAlign w:val="center"/>
          </w:tcPr>
          <w:p w14:paraId="4A3F4C09" w14:textId="77777777" w:rsidR="00EB145B" w:rsidRPr="001B6F4F" w:rsidRDefault="00EB145B" w:rsidP="00822E9A">
            <w:pPr>
              <w:pStyle w:val="TAL"/>
            </w:pPr>
            <w:r w:rsidRPr="001B6F4F">
              <w:t>TrGW</w:t>
            </w:r>
          </w:p>
        </w:tc>
        <w:tc>
          <w:tcPr>
            <w:tcW w:w="1418" w:type="dxa"/>
            <w:shd w:val="clear" w:color="auto" w:fill="auto"/>
            <w:vAlign w:val="center"/>
          </w:tcPr>
          <w:p w14:paraId="7954E1B0" w14:textId="77777777" w:rsidR="00EB145B" w:rsidRPr="001B6F4F" w:rsidRDefault="00EB145B" w:rsidP="00822E9A">
            <w:pPr>
              <w:pStyle w:val="TAL"/>
            </w:pPr>
            <w:r w:rsidRPr="001B6F4F">
              <w:t>CC-POI</w:t>
            </w:r>
          </w:p>
        </w:tc>
        <w:tc>
          <w:tcPr>
            <w:tcW w:w="1275" w:type="dxa"/>
            <w:shd w:val="clear" w:color="auto" w:fill="auto"/>
            <w:vAlign w:val="center"/>
          </w:tcPr>
          <w:p w14:paraId="486316C5" w14:textId="77777777" w:rsidR="00EB145B" w:rsidRPr="001B6F4F" w:rsidRDefault="00EB145B" w:rsidP="00822E9A">
            <w:pPr>
              <w:pStyle w:val="TAL"/>
            </w:pPr>
            <w:r w:rsidRPr="001B6F4F">
              <w:t>n/a</w:t>
            </w:r>
          </w:p>
        </w:tc>
        <w:tc>
          <w:tcPr>
            <w:tcW w:w="1134" w:type="dxa"/>
            <w:shd w:val="clear" w:color="auto" w:fill="auto"/>
            <w:vAlign w:val="center"/>
          </w:tcPr>
          <w:p w14:paraId="1C6D6AE5" w14:textId="77777777" w:rsidR="00EB145B" w:rsidRPr="001B6F4F" w:rsidRDefault="00EB145B" w:rsidP="00822E9A">
            <w:pPr>
              <w:pStyle w:val="TAL"/>
            </w:pPr>
            <w:r w:rsidRPr="001B6F4F">
              <w:t>CC-POI</w:t>
            </w:r>
          </w:p>
        </w:tc>
        <w:tc>
          <w:tcPr>
            <w:tcW w:w="1134" w:type="dxa"/>
            <w:shd w:val="clear" w:color="auto" w:fill="auto"/>
            <w:vAlign w:val="center"/>
          </w:tcPr>
          <w:p w14:paraId="2CAA992D" w14:textId="77777777" w:rsidR="00EB145B" w:rsidRPr="001B6F4F" w:rsidRDefault="00EB145B" w:rsidP="00822E9A">
            <w:pPr>
              <w:pStyle w:val="TAL"/>
            </w:pPr>
            <w:r w:rsidRPr="001B6F4F">
              <w:t>n/a</w:t>
            </w:r>
          </w:p>
        </w:tc>
        <w:tc>
          <w:tcPr>
            <w:tcW w:w="1276" w:type="dxa"/>
            <w:shd w:val="clear" w:color="auto" w:fill="auto"/>
            <w:vAlign w:val="center"/>
          </w:tcPr>
          <w:p w14:paraId="27C31FDA" w14:textId="77777777" w:rsidR="00EB145B" w:rsidRPr="001B6F4F" w:rsidRDefault="00EB145B" w:rsidP="00822E9A">
            <w:pPr>
              <w:pStyle w:val="TAL"/>
            </w:pPr>
            <w:r w:rsidRPr="001B6F4F">
              <w:t>n/a</w:t>
            </w:r>
          </w:p>
        </w:tc>
        <w:tc>
          <w:tcPr>
            <w:tcW w:w="1134" w:type="dxa"/>
            <w:shd w:val="clear" w:color="auto" w:fill="auto"/>
            <w:vAlign w:val="center"/>
          </w:tcPr>
          <w:p w14:paraId="03A9B322" w14:textId="77777777" w:rsidR="00EB145B" w:rsidRPr="001B6F4F" w:rsidRDefault="00EB145B" w:rsidP="00822E9A">
            <w:pPr>
              <w:pStyle w:val="TAL"/>
            </w:pPr>
            <w:r w:rsidRPr="001B6F4F">
              <w:t>CC-POI</w:t>
            </w:r>
          </w:p>
        </w:tc>
      </w:tr>
      <w:tr w:rsidR="00EB145B" w14:paraId="5264604D" w14:textId="77777777" w:rsidTr="00822E9A">
        <w:tc>
          <w:tcPr>
            <w:tcW w:w="1951" w:type="dxa"/>
            <w:shd w:val="clear" w:color="auto" w:fill="auto"/>
            <w:vAlign w:val="center"/>
          </w:tcPr>
          <w:p w14:paraId="4BCAD972" w14:textId="77777777" w:rsidR="00EB145B" w:rsidRPr="001B6F4F" w:rsidRDefault="00EB145B" w:rsidP="00822E9A">
            <w:pPr>
              <w:pStyle w:val="TAL"/>
            </w:pPr>
            <w:r w:rsidRPr="001B6F4F">
              <w:t>LMISF-IRI</w:t>
            </w:r>
          </w:p>
        </w:tc>
        <w:tc>
          <w:tcPr>
            <w:tcW w:w="1418" w:type="dxa"/>
            <w:shd w:val="clear" w:color="auto" w:fill="auto"/>
            <w:vAlign w:val="center"/>
          </w:tcPr>
          <w:p w14:paraId="4004C334" w14:textId="77777777" w:rsidR="00EB145B" w:rsidRPr="001B6F4F" w:rsidRDefault="00EB145B" w:rsidP="00822E9A">
            <w:pPr>
              <w:pStyle w:val="TAL"/>
            </w:pPr>
            <w:r w:rsidRPr="001B6F4F">
              <w:t>n/a</w:t>
            </w:r>
          </w:p>
        </w:tc>
        <w:tc>
          <w:tcPr>
            <w:tcW w:w="1275" w:type="dxa"/>
            <w:shd w:val="clear" w:color="auto" w:fill="auto"/>
            <w:vAlign w:val="center"/>
          </w:tcPr>
          <w:p w14:paraId="11C18519" w14:textId="77777777" w:rsidR="00EB145B" w:rsidRPr="001B6F4F" w:rsidRDefault="00EB145B" w:rsidP="00822E9A">
            <w:pPr>
              <w:pStyle w:val="TAL"/>
            </w:pPr>
            <w:r w:rsidRPr="001B6F4F">
              <w:t>n/a</w:t>
            </w:r>
          </w:p>
        </w:tc>
        <w:tc>
          <w:tcPr>
            <w:tcW w:w="1134" w:type="dxa"/>
            <w:shd w:val="clear" w:color="auto" w:fill="auto"/>
            <w:vAlign w:val="center"/>
          </w:tcPr>
          <w:p w14:paraId="481BD671" w14:textId="77777777" w:rsidR="00EB145B" w:rsidRPr="001B6F4F" w:rsidRDefault="00EB145B" w:rsidP="00822E9A">
            <w:pPr>
              <w:pStyle w:val="TAL"/>
            </w:pPr>
            <w:r w:rsidRPr="001B6F4F">
              <w:t>n/a</w:t>
            </w:r>
          </w:p>
        </w:tc>
        <w:tc>
          <w:tcPr>
            <w:tcW w:w="1134" w:type="dxa"/>
            <w:shd w:val="clear" w:color="auto" w:fill="auto"/>
            <w:vAlign w:val="center"/>
          </w:tcPr>
          <w:p w14:paraId="6EFE7607" w14:textId="77777777" w:rsidR="00EB145B" w:rsidRPr="001B6F4F" w:rsidRDefault="00EB145B" w:rsidP="00822E9A">
            <w:pPr>
              <w:pStyle w:val="TAL"/>
            </w:pPr>
            <w:r w:rsidRPr="001B6F4F">
              <w:t>n/a</w:t>
            </w:r>
          </w:p>
        </w:tc>
        <w:tc>
          <w:tcPr>
            <w:tcW w:w="1276" w:type="dxa"/>
            <w:shd w:val="clear" w:color="auto" w:fill="auto"/>
            <w:vAlign w:val="center"/>
          </w:tcPr>
          <w:p w14:paraId="3302E799" w14:textId="77777777" w:rsidR="00EB145B" w:rsidRPr="001B6F4F" w:rsidRDefault="00EB145B" w:rsidP="00822E9A">
            <w:pPr>
              <w:pStyle w:val="TAL"/>
            </w:pPr>
            <w:r w:rsidRPr="001B6F4F">
              <w:t>IRI-POI</w:t>
            </w:r>
          </w:p>
        </w:tc>
        <w:tc>
          <w:tcPr>
            <w:tcW w:w="1134" w:type="dxa"/>
            <w:shd w:val="clear" w:color="auto" w:fill="auto"/>
            <w:vAlign w:val="center"/>
          </w:tcPr>
          <w:p w14:paraId="117BB891" w14:textId="77777777" w:rsidR="00EB145B" w:rsidRPr="001B6F4F" w:rsidRDefault="00EB145B" w:rsidP="00822E9A">
            <w:pPr>
              <w:pStyle w:val="TAL"/>
            </w:pPr>
            <w:r w:rsidRPr="001B6F4F">
              <w:t>n/a</w:t>
            </w:r>
          </w:p>
        </w:tc>
      </w:tr>
      <w:tr w:rsidR="00EB145B" w14:paraId="483F7F98" w14:textId="77777777" w:rsidTr="00822E9A">
        <w:tc>
          <w:tcPr>
            <w:tcW w:w="1951" w:type="dxa"/>
            <w:shd w:val="clear" w:color="auto" w:fill="auto"/>
            <w:vAlign w:val="center"/>
          </w:tcPr>
          <w:p w14:paraId="6FCF4AB4" w14:textId="77777777" w:rsidR="00EB145B" w:rsidRPr="001B6F4F" w:rsidRDefault="00EB145B" w:rsidP="00822E9A">
            <w:pPr>
              <w:pStyle w:val="TAL"/>
            </w:pPr>
            <w:r w:rsidRPr="001B6F4F">
              <w:t>LMISF-CC</w:t>
            </w:r>
          </w:p>
        </w:tc>
        <w:tc>
          <w:tcPr>
            <w:tcW w:w="1418" w:type="dxa"/>
            <w:shd w:val="clear" w:color="auto" w:fill="auto"/>
            <w:vAlign w:val="center"/>
          </w:tcPr>
          <w:p w14:paraId="7E71C855" w14:textId="77777777" w:rsidR="00EB145B" w:rsidRPr="001B6F4F" w:rsidRDefault="00EB145B" w:rsidP="00822E9A">
            <w:pPr>
              <w:pStyle w:val="TAL"/>
            </w:pPr>
            <w:r w:rsidRPr="001B6F4F">
              <w:t>n/a</w:t>
            </w:r>
          </w:p>
        </w:tc>
        <w:tc>
          <w:tcPr>
            <w:tcW w:w="1275" w:type="dxa"/>
            <w:shd w:val="clear" w:color="auto" w:fill="auto"/>
            <w:vAlign w:val="center"/>
          </w:tcPr>
          <w:p w14:paraId="6E1F6946" w14:textId="77777777" w:rsidR="00EB145B" w:rsidRPr="001B6F4F" w:rsidRDefault="00EB145B" w:rsidP="00822E9A">
            <w:pPr>
              <w:pStyle w:val="TAL"/>
            </w:pPr>
            <w:r w:rsidRPr="001B6F4F">
              <w:t>n/a</w:t>
            </w:r>
          </w:p>
        </w:tc>
        <w:tc>
          <w:tcPr>
            <w:tcW w:w="1134" w:type="dxa"/>
            <w:shd w:val="clear" w:color="auto" w:fill="auto"/>
            <w:vAlign w:val="center"/>
          </w:tcPr>
          <w:p w14:paraId="4616A122" w14:textId="77777777" w:rsidR="00EB145B" w:rsidRPr="001B6F4F" w:rsidRDefault="00EB145B" w:rsidP="00822E9A">
            <w:pPr>
              <w:pStyle w:val="TAL"/>
            </w:pPr>
            <w:r w:rsidRPr="001B6F4F">
              <w:t>n/a</w:t>
            </w:r>
          </w:p>
        </w:tc>
        <w:tc>
          <w:tcPr>
            <w:tcW w:w="1134" w:type="dxa"/>
            <w:shd w:val="clear" w:color="auto" w:fill="auto"/>
            <w:vAlign w:val="center"/>
          </w:tcPr>
          <w:p w14:paraId="6D30752F" w14:textId="77777777" w:rsidR="00EB145B" w:rsidRPr="001B6F4F" w:rsidRDefault="00EB145B" w:rsidP="00822E9A">
            <w:pPr>
              <w:pStyle w:val="TAL"/>
            </w:pPr>
            <w:r w:rsidRPr="001B6F4F">
              <w:t>n/a</w:t>
            </w:r>
          </w:p>
        </w:tc>
        <w:tc>
          <w:tcPr>
            <w:tcW w:w="1276" w:type="dxa"/>
            <w:shd w:val="clear" w:color="auto" w:fill="auto"/>
            <w:vAlign w:val="center"/>
          </w:tcPr>
          <w:p w14:paraId="770C7220" w14:textId="77777777" w:rsidR="00EB145B" w:rsidRPr="001B6F4F" w:rsidRDefault="00EB145B" w:rsidP="00822E9A">
            <w:pPr>
              <w:pStyle w:val="TAL"/>
            </w:pPr>
            <w:r w:rsidRPr="001B6F4F">
              <w:t>CC-POI</w:t>
            </w:r>
          </w:p>
        </w:tc>
        <w:tc>
          <w:tcPr>
            <w:tcW w:w="1134" w:type="dxa"/>
            <w:shd w:val="clear" w:color="auto" w:fill="auto"/>
            <w:vAlign w:val="center"/>
          </w:tcPr>
          <w:p w14:paraId="33831EC0" w14:textId="77777777" w:rsidR="00EB145B" w:rsidRPr="001B6F4F" w:rsidRDefault="00EB145B" w:rsidP="00822E9A">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EB145B" w14:paraId="142C6091" w14:textId="77777777" w:rsidTr="00822E9A">
        <w:tc>
          <w:tcPr>
            <w:tcW w:w="1951" w:type="dxa"/>
            <w:vMerge w:val="restart"/>
            <w:shd w:val="clear" w:color="auto" w:fill="D9D9D9"/>
            <w:vAlign w:val="center"/>
          </w:tcPr>
          <w:p w14:paraId="3F0CD275" w14:textId="77777777" w:rsidR="00EB145B" w:rsidRPr="001B6F4F" w:rsidRDefault="00EB145B" w:rsidP="00822E9A">
            <w:pPr>
              <w:pStyle w:val="TAH"/>
            </w:pPr>
            <w:r w:rsidRPr="001B6F4F">
              <w:t>NF with LI function</w:t>
            </w:r>
          </w:p>
        </w:tc>
        <w:tc>
          <w:tcPr>
            <w:tcW w:w="1418" w:type="dxa"/>
            <w:vMerge w:val="restart"/>
            <w:shd w:val="clear" w:color="auto" w:fill="D9D9D9"/>
            <w:vAlign w:val="center"/>
          </w:tcPr>
          <w:p w14:paraId="69F29D48" w14:textId="77777777" w:rsidR="00EB145B" w:rsidRPr="001B6F4F" w:rsidRDefault="00EB145B" w:rsidP="00822E9A">
            <w:pPr>
              <w:pStyle w:val="TAH"/>
            </w:pPr>
            <w:r w:rsidRPr="001B6F4F">
              <w:t>Non-roaming</w:t>
            </w:r>
          </w:p>
        </w:tc>
        <w:tc>
          <w:tcPr>
            <w:tcW w:w="3543" w:type="dxa"/>
            <w:gridSpan w:val="3"/>
            <w:shd w:val="clear" w:color="auto" w:fill="D9D9D9"/>
            <w:vAlign w:val="center"/>
          </w:tcPr>
          <w:p w14:paraId="1B88B7A3" w14:textId="77777777" w:rsidR="00EB145B" w:rsidRPr="001B6F4F" w:rsidRDefault="00EB145B" w:rsidP="00822E9A">
            <w:pPr>
              <w:pStyle w:val="TAH"/>
            </w:pPr>
            <w:r w:rsidRPr="001B6F4F">
              <w:t>Roaming with LBO</w:t>
            </w:r>
          </w:p>
        </w:tc>
        <w:tc>
          <w:tcPr>
            <w:tcW w:w="2410" w:type="dxa"/>
            <w:gridSpan w:val="2"/>
            <w:shd w:val="clear" w:color="auto" w:fill="D9D9D9"/>
            <w:vAlign w:val="center"/>
          </w:tcPr>
          <w:p w14:paraId="66F9B1F1" w14:textId="77777777" w:rsidR="00EB145B" w:rsidRPr="001B6F4F" w:rsidRDefault="00EB145B" w:rsidP="00822E9A">
            <w:pPr>
              <w:pStyle w:val="TAH"/>
            </w:pPr>
            <w:r w:rsidRPr="001B6F4F">
              <w:t>Roaming with HR</w:t>
            </w:r>
          </w:p>
        </w:tc>
      </w:tr>
      <w:tr w:rsidR="00EB145B" w14:paraId="1FB2A0B3" w14:textId="77777777" w:rsidTr="00822E9A">
        <w:tc>
          <w:tcPr>
            <w:tcW w:w="1951" w:type="dxa"/>
            <w:vMerge/>
            <w:shd w:val="clear" w:color="auto" w:fill="D9D9D9"/>
            <w:vAlign w:val="center"/>
          </w:tcPr>
          <w:p w14:paraId="05815161" w14:textId="77777777" w:rsidR="00EB145B" w:rsidRPr="001B6F4F" w:rsidRDefault="00EB145B" w:rsidP="00822E9A">
            <w:pPr>
              <w:pStyle w:val="TAH"/>
            </w:pPr>
          </w:p>
        </w:tc>
        <w:tc>
          <w:tcPr>
            <w:tcW w:w="1418" w:type="dxa"/>
            <w:vMerge/>
            <w:shd w:val="clear" w:color="auto" w:fill="D9D9D9"/>
            <w:vAlign w:val="center"/>
          </w:tcPr>
          <w:p w14:paraId="4D1B9A47" w14:textId="77777777" w:rsidR="00EB145B" w:rsidRPr="001B6F4F" w:rsidRDefault="00EB145B" w:rsidP="00822E9A">
            <w:pPr>
              <w:pStyle w:val="TAH"/>
            </w:pPr>
          </w:p>
        </w:tc>
        <w:tc>
          <w:tcPr>
            <w:tcW w:w="2409" w:type="dxa"/>
            <w:gridSpan w:val="2"/>
            <w:shd w:val="clear" w:color="auto" w:fill="D9D9D9"/>
            <w:vAlign w:val="center"/>
          </w:tcPr>
          <w:p w14:paraId="36FA7DCB" w14:textId="77777777" w:rsidR="00EB145B" w:rsidRPr="001B6F4F" w:rsidRDefault="00EB145B" w:rsidP="00822E9A">
            <w:pPr>
              <w:pStyle w:val="TAH"/>
            </w:pPr>
            <w:r w:rsidRPr="001B6F4F">
              <w:t>VPLMN</w:t>
            </w:r>
          </w:p>
        </w:tc>
        <w:tc>
          <w:tcPr>
            <w:tcW w:w="1134" w:type="dxa"/>
            <w:vMerge w:val="restart"/>
            <w:shd w:val="clear" w:color="auto" w:fill="D9D9D9"/>
            <w:vAlign w:val="center"/>
          </w:tcPr>
          <w:p w14:paraId="42B8B315" w14:textId="77777777" w:rsidR="00EB145B" w:rsidRPr="001B6F4F" w:rsidRDefault="00EB145B" w:rsidP="00822E9A">
            <w:pPr>
              <w:pStyle w:val="TAH"/>
            </w:pPr>
            <w:r w:rsidRPr="001B6F4F">
              <w:t>HPLMN</w:t>
            </w:r>
          </w:p>
        </w:tc>
        <w:tc>
          <w:tcPr>
            <w:tcW w:w="1276" w:type="dxa"/>
            <w:vMerge w:val="restart"/>
            <w:shd w:val="clear" w:color="auto" w:fill="D9D9D9"/>
            <w:vAlign w:val="center"/>
          </w:tcPr>
          <w:p w14:paraId="42BAFA68" w14:textId="77777777" w:rsidR="00EB145B" w:rsidRPr="001B6F4F" w:rsidRDefault="00EB145B" w:rsidP="00822E9A">
            <w:pPr>
              <w:pStyle w:val="TAH"/>
            </w:pPr>
            <w:r w:rsidRPr="001B6F4F">
              <w:t>VPLMN</w:t>
            </w:r>
          </w:p>
        </w:tc>
        <w:tc>
          <w:tcPr>
            <w:tcW w:w="1134" w:type="dxa"/>
            <w:vMerge w:val="restart"/>
            <w:shd w:val="clear" w:color="auto" w:fill="D9D9D9"/>
            <w:vAlign w:val="center"/>
          </w:tcPr>
          <w:p w14:paraId="1A253017" w14:textId="77777777" w:rsidR="00EB145B" w:rsidRPr="001B6F4F" w:rsidRDefault="00EB145B" w:rsidP="00822E9A">
            <w:pPr>
              <w:pStyle w:val="TAH"/>
            </w:pPr>
            <w:r w:rsidRPr="001B6F4F">
              <w:t>HPLMN</w:t>
            </w:r>
          </w:p>
        </w:tc>
      </w:tr>
      <w:tr w:rsidR="00EB145B" w14:paraId="4112B770" w14:textId="77777777" w:rsidTr="00822E9A">
        <w:tc>
          <w:tcPr>
            <w:tcW w:w="1951" w:type="dxa"/>
            <w:vMerge/>
            <w:tcBorders>
              <w:bottom w:val="single" w:sz="4" w:space="0" w:color="auto"/>
            </w:tcBorders>
            <w:shd w:val="clear" w:color="auto" w:fill="D9D9D9"/>
            <w:vAlign w:val="center"/>
          </w:tcPr>
          <w:p w14:paraId="22CBAB4D" w14:textId="77777777" w:rsidR="00EB145B" w:rsidRPr="001B6F4F" w:rsidRDefault="00EB145B" w:rsidP="00822E9A">
            <w:pPr>
              <w:pStyle w:val="TAH"/>
            </w:pPr>
          </w:p>
        </w:tc>
        <w:tc>
          <w:tcPr>
            <w:tcW w:w="1418" w:type="dxa"/>
            <w:vMerge/>
            <w:tcBorders>
              <w:bottom w:val="single" w:sz="4" w:space="0" w:color="auto"/>
            </w:tcBorders>
            <w:shd w:val="clear" w:color="auto" w:fill="D9D9D9"/>
            <w:vAlign w:val="center"/>
          </w:tcPr>
          <w:p w14:paraId="7A776C41" w14:textId="77777777" w:rsidR="00EB145B" w:rsidRPr="001B6F4F" w:rsidRDefault="00EB145B" w:rsidP="00822E9A">
            <w:pPr>
              <w:pStyle w:val="TAH"/>
            </w:pPr>
          </w:p>
        </w:tc>
        <w:tc>
          <w:tcPr>
            <w:tcW w:w="1275" w:type="dxa"/>
            <w:tcBorders>
              <w:bottom w:val="single" w:sz="4" w:space="0" w:color="auto"/>
            </w:tcBorders>
            <w:shd w:val="clear" w:color="auto" w:fill="D9D9D9"/>
            <w:vAlign w:val="center"/>
          </w:tcPr>
          <w:p w14:paraId="5280FE29" w14:textId="77777777" w:rsidR="00EB145B" w:rsidRPr="001B6F4F" w:rsidRDefault="00EB145B" w:rsidP="00822E9A">
            <w:pPr>
              <w:pStyle w:val="TAH"/>
            </w:pPr>
            <w:r w:rsidRPr="001B6F4F">
              <w:t>Default</w:t>
            </w:r>
          </w:p>
        </w:tc>
        <w:tc>
          <w:tcPr>
            <w:tcW w:w="1134" w:type="dxa"/>
            <w:tcBorders>
              <w:bottom w:val="single" w:sz="4" w:space="0" w:color="auto"/>
            </w:tcBorders>
            <w:shd w:val="clear" w:color="auto" w:fill="D9D9D9"/>
            <w:vAlign w:val="center"/>
          </w:tcPr>
          <w:p w14:paraId="39A3512C" w14:textId="77777777" w:rsidR="00EB145B" w:rsidRPr="001B6F4F" w:rsidRDefault="00EB145B" w:rsidP="00822E9A">
            <w:pPr>
              <w:pStyle w:val="TAH"/>
            </w:pPr>
            <w:r w:rsidRPr="001B6F4F">
              <w:t>Alternate</w:t>
            </w:r>
          </w:p>
        </w:tc>
        <w:tc>
          <w:tcPr>
            <w:tcW w:w="1134" w:type="dxa"/>
            <w:vMerge/>
            <w:tcBorders>
              <w:bottom w:val="single" w:sz="4" w:space="0" w:color="auto"/>
            </w:tcBorders>
            <w:shd w:val="clear" w:color="auto" w:fill="D9D9D9"/>
            <w:vAlign w:val="center"/>
          </w:tcPr>
          <w:p w14:paraId="496DDC80" w14:textId="77777777" w:rsidR="00EB145B" w:rsidRPr="001B6F4F" w:rsidRDefault="00EB145B" w:rsidP="00822E9A">
            <w:pPr>
              <w:pStyle w:val="TAH"/>
            </w:pPr>
          </w:p>
        </w:tc>
        <w:tc>
          <w:tcPr>
            <w:tcW w:w="1276" w:type="dxa"/>
            <w:vMerge/>
            <w:tcBorders>
              <w:bottom w:val="single" w:sz="4" w:space="0" w:color="auto"/>
            </w:tcBorders>
            <w:shd w:val="clear" w:color="auto" w:fill="D9D9D9"/>
            <w:vAlign w:val="center"/>
          </w:tcPr>
          <w:p w14:paraId="16B0FA56" w14:textId="77777777" w:rsidR="00EB145B" w:rsidRPr="001B6F4F" w:rsidRDefault="00EB145B" w:rsidP="00822E9A">
            <w:pPr>
              <w:pStyle w:val="TAH"/>
            </w:pPr>
          </w:p>
        </w:tc>
        <w:tc>
          <w:tcPr>
            <w:tcW w:w="1134" w:type="dxa"/>
            <w:vMerge/>
            <w:tcBorders>
              <w:bottom w:val="single" w:sz="4" w:space="0" w:color="auto"/>
            </w:tcBorders>
            <w:shd w:val="clear" w:color="auto" w:fill="D9D9D9"/>
            <w:vAlign w:val="center"/>
          </w:tcPr>
          <w:p w14:paraId="1E8074EF" w14:textId="77777777" w:rsidR="00EB145B" w:rsidRPr="001B6F4F" w:rsidRDefault="00EB145B" w:rsidP="00822E9A">
            <w:pPr>
              <w:pStyle w:val="TAH"/>
            </w:pPr>
          </w:p>
        </w:tc>
      </w:tr>
      <w:tr w:rsidR="00EB145B" w14:paraId="27D9E803" w14:textId="77777777" w:rsidTr="00822E9A">
        <w:tc>
          <w:tcPr>
            <w:tcW w:w="1951" w:type="dxa"/>
            <w:shd w:val="clear" w:color="auto" w:fill="auto"/>
            <w:vAlign w:val="center"/>
          </w:tcPr>
          <w:p w14:paraId="06140986" w14:textId="77777777" w:rsidR="00EB145B" w:rsidRPr="001B6F4F" w:rsidRDefault="00EB145B" w:rsidP="00822E9A">
            <w:pPr>
              <w:pStyle w:val="TAL"/>
            </w:pPr>
            <w:r w:rsidRPr="001B6F4F">
              <w:t>P-CSCF</w:t>
            </w:r>
          </w:p>
        </w:tc>
        <w:tc>
          <w:tcPr>
            <w:tcW w:w="1418" w:type="dxa"/>
            <w:shd w:val="clear" w:color="auto" w:fill="auto"/>
            <w:vAlign w:val="center"/>
          </w:tcPr>
          <w:p w14:paraId="49BE183F" w14:textId="77777777" w:rsidR="00EB145B" w:rsidRPr="001B6F4F" w:rsidRDefault="00EB145B" w:rsidP="00822E9A">
            <w:pPr>
              <w:pStyle w:val="TAL"/>
            </w:pPr>
            <w:r w:rsidRPr="001B6F4F">
              <w:t>n/a</w:t>
            </w:r>
          </w:p>
        </w:tc>
        <w:tc>
          <w:tcPr>
            <w:tcW w:w="1275" w:type="dxa"/>
            <w:shd w:val="clear" w:color="auto" w:fill="auto"/>
            <w:vAlign w:val="center"/>
          </w:tcPr>
          <w:p w14:paraId="1CB4F611" w14:textId="77777777" w:rsidR="00EB145B" w:rsidRPr="001B6F4F" w:rsidRDefault="00EB145B" w:rsidP="00822E9A">
            <w:pPr>
              <w:pStyle w:val="TAL"/>
            </w:pPr>
            <w:r w:rsidRPr="001B6F4F">
              <w:t>IRI-POI</w:t>
            </w:r>
          </w:p>
        </w:tc>
        <w:tc>
          <w:tcPr>
            <w:tcW w:w="1134" w:type="dxa"/>
            <w:shd w:val="clear" w:color="auto" w:fill="auto"/>
            <w:vAlign w:val="center"/>
          </w:tcPr>
          <w:p w14:paraId="6550A119" w14:textId="77777777" w:rsidR="00EB145B" w:rsidRPr="001B6F4F" w:rsidRDefault="00EB145B" w:rsidP="00822E9A">
            <w:pPr>
              <w:pStyle w:val="TAL"/>
            </w:pPr>
            <w:r w:rsidRPr="001B6F4F">
              <w:t>n/a</w:t>
            </w:r>
          </w:p>
        </w:tc>
        <w:tc>
          <w:tcPr>
            <w:tcW w:w="1134" w:type="dxa"/>
            <w:shd w:val="clear" w:color="auto" w:fill="auto"/>
            <w:vAlign w:val="center"/>
          </w:tcPr>
          <w:p w14:paraId="61411B64" w14:textId="77777777" w:rsidR="00EB145B" w:rsidRPr="001B6F4F" w:rsidRDefault="00EB145B" w:rsidP="00822E9A">
            <w:pPr>
              <w:pStyle w:val="TAL"/>
            </w:pPr>
            <w:r w:rsidRPr="001B6F4F">
              <w:t>n/a</w:t>
            </w:r>
          </w:p>
        </w:tc>
        <w:tc>
          <w:tcPr>
            <w:tcW w:w="1276" w:type="dxa"/>
            <w:shd w:val="clear" w:color="auto" w:fill="auto"/>
            <w:vAlign w:val="center"/>
          </w:tcPr>
          <w:p w14:paraId="19C4A6F8" w14:textId="77777777" w:rsidR="00EB145B" w:rsidRPr="001B6F4F" w:rsidRDefault="00EB145B" w:rsidP="00822E9A">
            <w:pPr>
              <w:pStyle w:val="TAL"/>
            </w:pPr>
            <w:r w:rsidRPr="001B6F4F">
              <w:t>n/a</w:t>
            </w:r>
          </w:p>
        </w:tc>
        <w:tc>
          <w:tcPr>
            <w:tcW w:w="1134" w:type="dxa"/>
            <w:shd w:val="clear" w:color="auto" w:fill="auto"/>
            <w:vAlign w:val="center"/>
          </w:tcPr>
          <w:p w14:paraId="28463131" w14:textId="77777777" w:rsidR="00EB145B" w:rsidRPr="001B6F4F" w:rsidRDefault="00EB145B" w:rsidP="00822E9A">
            <w:pPr>
              <w:pStyle w:val="TAL"/>
            </w:pPr>
            <w:r w:rsidRPr="001B6F4F">
              <w:t>n/a</w:t>
            </w:r>
          </w:p>
        </w:tc>
      </w:tr>
      <w:tr w:rsidR="00EB145B" w14:paraId="5AD1759A" w14:textId="77777777" w:rsidTr="00822E9A">
        <w:tc>
          <w:tcPr>
            <w:tcW w:w="1951" w:type="dxa"/>
            <w:shd w:val="clear" w:color="auto" w:fill="auto"/>
            <w:vAlign w:val="center"/>
          </w:tcPr>
          <w:p w14:paraId="6DA6924E" w14:textId="77777777" w:rsidR="00EB145B" w:rsidRPr="001B6F4F" w:rsidRDefault="00EB145B" w:rsidP="00822E9A">
            <w:pPr>
              <w:pStyle w:val="TAL"/>
            </w:pPr>
            <w:r w:rsidRPr="001B6F4F">
              <w:t>P-CSCF</w:t>
            </w:r>
          </w:p>
        </w:tc>
        <w:tc>
          <w:tcPr>
            <w:tcW w:w="1418" w:type="dxa"/>
            <w:shd w:val="clear" w:color="auto" w:fill="auto"/>
            <w:vAlign w:val="center"/>
          </w:tcPr>
          <w:p w14:paraId="2A47A4A9" w14:textId="77777777" w:rsidR="00EB145B" w:rsidRPr="001B6F4F" w:rsidRDefault="00EB145B" w:rsidP="00822E9A">
            <w:pPr>
              <w:pStyle w:val="TAL"/>
            </w:pPr>
            <w:r w:rsidRPr="001B6F4F">
              <w:t>n/a</w:t>
            </w:r>
          </w:p>
        </w:tc>
        <w:tc>
          <w:tcPr>
            <w:tcW w:w="1275" w:type="dxa"/>
            <w:shd w:val="clear" w:color="auto" w:fill="auto"/>
            <w:vAlign w:val="center"/>
          </w:tcPr>
          <w:p w14:paraId="1984B7A5" w14:textId="77777777" w:rsidR="00EB145B" w:rsidRPr="001B6F4F" w:rsidRDefault="00EB145B" w:rsidP="00822E9A">
            <w:pPr>
              <w:pStyle w:val="TAL"/>
            </w:pPr>
            <w:r w:rsidRPr="001B6F4F">
              <w:t>CC-TF</w:t>
            </w:r>
          </w:p>
        </w:tc>
        <w:tc>
          <w:tcPr>
            <w:tcW w:w="1134" w:type="dxa"/>
            <w:shd w:val="clear" w:color="auto" w:fill="auto"/>
            <w:vAlign w:val="center"/>
          </w:tcPr>
          <w:p w14:paraId="1385FD07" w14:textId="77777777" w:rsidR="00EB145B" w:rsidRPr="001B6F4F" w:rsidRDefault="00EB145B" w:rsidP="00822E9A">
            <w:pPr>
              <w:pStyle w:val="TAL"/>
            </w:pPr>
            <w:r w:rsidRPr="001B6F4F">
              <w:t>n/a</w:t>
            </w:r>
          </w:p>
        </w:tc>
        <w:tc>
          <w:tcPr>
            <w:tcW w:w="1134" w:type="dxa"/>
            <w:shd w:val="clear" w:color="auto" w:fill="auto"/>
            <w:vAlign w:val="center"/>
          </w:tcPr>
          <w:p w14:paraId="16489EFB" w14:textId="77777777" w:rsidR="00EB145B" w:rsidRPr="001B6F4F" w:rsidRDefault="00EB145B" w:rsidP="00822E9A">
            <w:pPr>
              <w:pStyle w:val="TAL"/>
            </w:pPr>
            <w:r w:rsidRPr="001B6F4F">
              <w:t>n/a</w:t>
            </w:r>
          </w:p>
        </w:tc>
        <w:tc>
          <w:tcPr>
            <w:tcW w:w="1276" w:type="dxa"/>
            <w:shd w:val="clear" w:color="auto" w:fill="auto"/>
            <w:vAlign w:val="center"/>
          </w:tcPr>
          <w:p w14:paraId="7B07C7D1" w14:textId="77777777" w:rsidR="00EB145B" w:rsidRPr="001B6F4F" w:rsidRDefault="00EB145B" w:rsidP="00822E9A">
            <w:pPr>
              <w:pStyle w:val="TAL"/>
            </w:pPr>
            <w:r w:rsidRPr="001B6F4F">
              <w:t>n/a</w:t>
            </w:r>
          </w:p>
        </w:tc>
        <w:tc>
          <w:tcPr>
            <w:tcW w:w="1134" w:type="dxa"/>
            <w:shd w:val="clear" w:color="auto" w:fill="auto"/>
            <w:vAlign w:val="center"/>
          </w:tcPr>
          <w:p w14:paraId="74898573" w14:textId="77777777" w:rsidR="00EB145B" w:rsidRPr="001B6F4F" w:rsidRDefault="00EB145B" w:rsidP="00822E9A">
            <w:pPr>
              <w:pStyle w:val="TAL"/>
            </w:pPr>
            <w:r w:rsidRPr="001B6F4F">
              <w:t>n/a</w:t>
            </w:r>
          </w:p>
        </w:tc>
      </w:tr>
      <w:tr w:rsidR="00EB145B" w14:paraId="5CE2D247" w14:textId="77777777" w:rsidTr="00822E9A">
        <w:tc>
          <w:tcPr>
            <w:tcW w:w="1951" w:type="dxa"/>
            <w:shd w:val="clear" w:color="auto" w:fill="auto"/>
            <w:vAlign w:val="center"/>
          </w:tcPr>
          <w:p w14:paraId="30997348" w14:textId="77777777" w:rsidR="00EB145B" w:rsidRPr="001B6F4F" w:rsidRDefault="00EB145B" w:rsidP="00822E9A">
            <w:pPr>
              <w:pStyle w:val="TAL"/>
            </w:pPr>
            <w:r w:rsidRPr="001B6F4F">
              <w:t>IMS-AGW</w:t>
            </w:r>
          </w:p>
        </w:tc>
        <w:tc>
          <w:tcPr>
            <w:tcW w:w="1418" w:type="dxa"/>
            <w:shd w:val="clear" w:color="auto" w:fill="auto"/>
            <w:vAlign w:val="center"/>
          </w:tcPr>
          <w:p w14:paraId="09E85EEF" w14:textId="77777777" w:rsidR="00EB145B" w:rsidRPr="001B6F4F" w:rsidRDefault="00EB145B" w:rsidP="00822E9A">
            <w:pPr>
              <w:pStyle w:val="TAL"/>
            </w:pPr>
            <w:r w:rsidRPr="001B6F4F">
              <w:t>n/a</w:t>
            </w:r>
          </w:p>
        </w:tc>
        <w:tc>
          <w:tcPr>
            <w:tcW w:w="1275" w:type="dxa"/>
            <w:shd w:val="clear" w:color="auto" w:fill="auto"/>
            <w:vAlign w:val="center"/>
          </w:tcPr>
          <w:p w14:paraId="328EBF22" w14:textId="77777777" w:rsidR="00EB145B" w:rsidRPr="001B6F4F" w:rsidRDefault="00EB145B" w:rsidP="00822E9A">
            <w:pPr>
              <w:pStyle w:val="TAL"/>
            </w:pPr>
            <w:r w:rsidRPr="001B6F4F">
              <w:t>CC-POI</w:t>
            </w:r>
          </w:p>
        </w:tc>
        <w:tc>
          <w:tcPr>
            <w:tcW w:w="1134" w:type="dxa"/>
            <w:shd w:val="clear" w:color="auto" w:fill="auto"/>
            <w:vAlign w:val="center"/>
          </w:tcPr>
          <w:p w14:paraId="294739B2" w14:textId="77777777" w:rsidR="00EB145B" w:rsidRPr="001B6F4F" w:rsidRDefault="00EB145B" w:rsidP="00822E9A">
            <w:pPr>
              <w:pStyle w:val="TAL"/>
            </w:pPr>
            <w:r w:rsidRPr="001B6F4F">
              <w:t>n/a</w:t>
            </w:r>
          </w:p>
        </w:tc>
        <w:tc>
          <w:tcPr>
            <w:tcW w:w="1134" w:type="dxa"/>
            <w:shd w:val="clear" w:color="auto" w:fill="auto"/>
            <w:vAlign w:val="center"/>
          </w:tcPr>
          <w:p w14:paraId="2C7D19F0" w14:textId="77777777" w:rsidR="00EB145B" w:rsidRPr="001B6F4F" w:rsidRDefault="00EB145B" w:rsidP="00822E9A">
            <w:pPr>
              <w:pStyle w:val="TAL"/>
            </w:pPr>
            <w:r w:rsidRPr="001B6F4F">
              <w:t>n/a</w:t>
            </w:r>
          </w:p>
        </w:tc>
        <w:tc>
          <w:tcPr>
            <w:tcW w:w="1276" w:type="dxa"/>
            <w:shd w:val="clear" w:color="auto" w:fill="auto"/>
            <w:vAlign w:val="center"/>
          </w:tcPr>
          <w:p w14:paraId="5658CF79" w14:textId="77777777" w:rsidR="00EB145B" w:rsidRPr="001B6F4F" w:rsidRDefault="00EB145B" w:rsidP="00822E9A">
            <w:pPr>
              <w:pStyle w:val="TAL"/>
            </w:pPr>
            <w:r w:rsidRPr="001B6F4F">
              <w:t>n/a</w:t>
            </w:r>
          </w:p>
        </w:tc>
        <w:tc>
          <w:tcPr>
            <w:tcW w:w="1134" w:type="dxa"/>
            <w:shd w:val="clear" w:color="auto" w:fill="auto"/>
            <w:vAlign w:val="center"/>
          </w:tcPr>
          <w:p w14:paraId="281C3325" w14:textId="77777777" w:rsidR="00EB145B" w:rsidRPr="001B6F4F" w:rsidRDefault="00EB145B" w:rsidP="00822E9A">
            <w:pPr>
              <w:pStyle w:val="TAL"/>
            </w:pPr>
            <w:r w:rsidRPr="001B6F4F">
              <w:t>n/a</w:t>
            </w:r>
          </w:p>
        </w:tc>
      </w:tr>
      <w:tr w:rsidR="00EB145B" w14:paraId="273AA1DC" w14:textId="77777777" w:rsidTr="00822E9A">
        <w:tc>
          <w:tcPr>
            <w:tcW w:w="1951" w:type="dxa"/>
            <w:shd w:val="clear" w:color="auto" w:fill="auto"/>
            <w:vAlign w:val="center"/>
          </w:tcPr>
          <w:p w14:paraId="04A9E4B5" w14:textId="77777777" w:rsidR="00EB145B" w:rsidRPr="001B6F4F" w:rsidRDefault="00EB145B" w:rsidP="00822E9A">
            <w:pPr>
              <w:pStyle w:val="TAL"/>
            </w:pPr>
            <w:r w:rsidRPr="001B6F4F">
              <w:t>S-CSCF</w:t>
            </w:r>
          </w:p>
        </w:tc>
        <w:tc>
          <w:tcPr>
            <w:tcW w:w="1418" w:type="dxa"/>
            <w:shd w:val="clear" w:color="auto" w:fill="auto"/>
            <w:vAlign w:val="center"/>
          </w:tcPr>
          <w:p w14:paraId="04B7B159" w14:textId="77777777" w:rsidR="00EB145B" w:rsidRPr="001B6F4F" w:rsidRDefault="00EB145B" w:rsidP="00822E9A">
            <w:pPr>
              <w:pStyle w:val="TAL"/>
            </w:pPr>
            <w:r w:rsidRPr="001B6F4F">
              <w:t>IRI-POI</w:t>
            </w:r>
          </w:p>
        </w:tc>
        <w:tc>
          <w:tcPr>
            <w:tcW w:w="1275" w:type="dxa"/>
            <w:shd w:val="clear" w:color="auto" w:fill="auto"/>
            <w:vAlign w:val="center"/>
          </w:tcPr>
          <w:p w14:paraId="161B62A6" w14:textId="77777777" w:rsidR="00EB145B" w:rsidRPr="001B6F4F" w:rsidRDefault="00EB145B" w:rsidP="00822E9A">
            <w:pPr>
              <w:pStyle w:val="TAL"/>
            </w:pPr>
            <w:r w:rsidRPr="001B6F4F">
              <w:t>n/a</w:t>
            </w:r>
          </w:p>
        </w:tc>
        <w:tc>
          <w:tcPr>
            <w:tcW w:w="1134" w:type="dxa"/>
            <w:shd w:val="clear" w:color="auto" w:fill="auto"/>
            <w:vAlign w:val="center"/>
          </w:tcPr>
          <w:p w14:paraId="33A44070" w14:textId="77777777" w:rsidR="00EB145B" w:rsidRPr="001B6F4F" w:rsidRDefault="00EB145B" w:rsidP="00822E9A">
            <w:pPr>
              <w:pStyle w:val="TAL"/>
            </w:pPr>
            <w:r w:rsidRPr="001B6F4F">
              <w:t>n/a</w:t>
            </w:r>
          </w:p>
        </w:tc>
        <w:tc>
          <w:tcPr>
            <w:tcW w:w="1134" w:type="dxa"/>
            <w:shd w:val="clear" w:color="auto" w:fill="auto"/>
            <w:vAlign w:val="center"/>
          </w:tcPr>
          <w:p w14:paraId="3F48E320" w14:textId="77777777" w:rsidR="00EB145B" w:rsidRPr="001B6F4F" w:rsidRDefault="00EB145B" w:rsidP="00822E9A">
            <w:pPr>
              <w:pStyle w:val="TAL"/>
            </w:pPr>
            <w:r w:rsidRPr="001B6F4F">
              <w:t>IRI-POI</w:t>
            </w:r>
          </w:p>
        </w:tc>
        <w:tc>
          <w:tcPr>
            <w:tcW w:w="1276" w:type="dxa"/>
            <w:shd w:val="clear" w:color="auto" w:fill="auto"/>
            <w:vAlign w:val="center"/>
          </w:tcPr>
          <w:p w14:paraId="6A3E25AE" w14:textId="77777777" w:rsidR="00EB145B" w:rsidRPr="001B6F4F" w:rsidRDefault="00EB145B" w:rsidP="00822E9A">
            <w:pPr>
              <w:pStyle w:val="TAL"/>
            </w:pPr>
            <w:r w:rsidRPr="001B6F4F">
              <w:t>n/a</w:t>
            </w:r>
          </w:p>
        </w:tc>
        <w:tc>
          <w:tcPr>
            <w:tcW w:w="1134" w:type="dxa"/>
            <w:shd w:val="clear" w:color="auto" w:fill="auto"/>
            <w:vAlign w:val="center"/>
          </w:tcPr>
          <w:p w14:paraId="6D3862FE" w14:textId="77777777" w:rsidR="00EB145B" w:rsidRPr="001B6F4F" w:rsidRDefault="00EB145B" w:rsidP="00822E9A">
            <w:pPr>
              <w:pStyle w:val="TAL"/>
            </w:pPr>
            <w:r w:rsidRPr="001B6F4F">
              <w:t>IRI-POI</w:t>
            </w:r>
          </w:p>
        </w:tc>
      </w:tr>
      <w:tr w:rsidR="00EB145B" w14:paraId="391687C5" w14:textId="77777777" w:rsidTr="00822E9A">
        <w:tc>
          <w:tcPr>
            <w:tcW w:w="1951" w:type="dxa"/>
            <w:shd w:val="clear" w:color="auto" w:fill="auto"/>
            <w:vAlign w:val="center"/>
          </w:tcPr>
          <w:p w14:paraId="0F604ADE" w14:textId="77777777" w:rsidR="00EB145B" w:rsidRPr="001B6F4F" w:rsidRDefault="00EB145B" w:rsidP="00822E9A">
            <w:pPr>
              <w:pStyle w:val="TAL"/>
            </w:pPr>
            <w:r w:rsidRPr="001B6F4F">
              <w:t>MGCF</w:t>
            </w:r>
          </w:p>
        </w:tc>
        <w:tc>
          <w:tcPr>
            <w:tcW w:w="1418" w:type="dxa"/>
            <w:shd w:val="clear" w:color="auto" w:fill="auto"/>
            <w:vAlign w:val="center"/>
          </w:tcPr>
          <w:p w14:paraId="7C24E73C" w14:textId="77777777" w:rsidR="00EB145B" w:rsidRPr="001B6F4F" w:rsidRDefault="00EB145B" w:rsidP="00822E9A">
            <w:pPr>
              <w:pStyle w:val="TAL"/>
            </w:pPr>
            <w:r w:rsidRPr="001B6F4F">
              <w:t>CC-TF</w:t>
            </w:r>
          </w:p>
        </w:tc>
        <w:tc>
          <w:tcPr>
            <w:tcW w:w="1275" w:type="dxa"/>
            <w:shd w:val="clear" w:color="auto" w:fill="auto"/>
            <w:vAlign w:val="center"/>
          </w:tcPr>
          <w:p w14:paraId="2EC7D8AB" w14:textId="77777777" w:rsidR="00EB145B" w:rsidRPr="001B6F4F" w:rsidRDefault="00EB145B" w:rsidP="00822E9A">
            <w:pPr>
              <w:pStyle w:val="TAL"/>
            </w:pPr>
            <w:r w:rsidRPr="001B6F4F">
              <w:t>n/a</w:t>
            </w:r>
          </w:p>
        </w:tc>
        <w:tc>
          <w:tcPr>
            <w:tcW w:w="1134" w:type="dxa"/>
            <w:shd w:val="clear" w:color="auto" w:fill="auto"/>
            <w:vAlign w:val="center"/>
          </w:tcPr>
          <w:p w14:paraId="43CFD2F1" w14:textId="77777777" w:rsidR="00EB145B" w:rsidRPr="001B6F4F" w:rsidRDefault="00EB145B" w:rsidP="00822E9A">
            <w:pPr>
              <w:pStyle w:val="TAL"/>
            </w:pPr>
            <w:r w:rsidRPr="001B6F4F">
              <w:t>n/a</w:t>
            </w:r>
          </w:p>
        </w:tc>
        <w:tc>
          <w:tcPr>
            <w:tcW w:w="1134" w:type="dxa"/>
            <w:shd w:val="clear" w:color="auto" w:fill="auto"/>
            <w:vAlign w:val="center"/>
          </w:tcPr>
          <w:p w14:paraId="16DC3195" w14:textId="77777777" w:rsidR="00EB145B" w:rsidRPr="001B6F4F" w:rsidRDefault="00EB145B" w:rsidP="00822E9A">
            <w:pPr>
              <w:pStyle w:val="TAL"/>
            </w:pPr>
            <w:r w:rsidRPr="001B6F4F">
              <w:t>CC-TF</w:t>
            </w:r>
          </w:p>
        </w:tc>
        <w:tc>
          <w:tcPr>
            <w:tcW w:w="1276" w:type="dxa"/>
            <w:shd w:val="clear" w:color="auto" w:fill="auto"/>
            <w:vAlign w:val="center"/>
          </w:tcPr>
          <w:p w14:paraId="1866E64A" w14:textId="77777777" w:rsidR="00EB145B" w:rsidRPr="001B6F4F" w:rsidRDefault="00EB145B" w:rsidP="00822E9A">
            <w:pPr>
              <w:pStyle w:val="TAL"/>
            </w:pPr>
            <w:r w:rsidRPr="001B6F4F">
              <w:t>n/a</w:t>
            </w:r>
          </w:p>
        </w:tc>
        <w:tc>
          <w:tcPr>
            <w:tcW w:w="1134" w:type="dxa"/>
            <w:shd w:val="clear" w:color="auto" w:fill="auto"/>
            <w:vAlign w:val="center"/>
          </w:tcPr>
          <w:p w14:paraId="3E9D7176" w14:textId="77777777" w:rsidR="00EB145B" w:rsidRPr="001B6F4F" w:rsidRDefault="00EB145B" w:rsidP="00822E9A">
            <w:pPr>
              <w:pStyle w:val="TAL"/>
            </w:pPr>
            <w:r w:rsidRPr="001B6F4F">
              <w:t>CC-TF</w:t>
            </w:r>
          </w:p>
        </w:tc>
      </w:tr>
      <w:tr w:rsidR="00EB145B" w14:paraId="343F5B99" w14:textId="77777777" w:rsidTr="00822E9A">
        <w:tc>
          <w:tcPr>
            <w:tcW w:w="1951" w:type="dxa"/>
            <w:shd w:val="clear" w:color="auto" w:fill="auto"/>
            <w:vAlign w:val="center"/>
          </w:tcPr>
          <w:p w14:paraId="30636A7B" w14:textId="77777777" w:rsidR="00EB145B" w:rsidRPr="001B6F4F" w:rsidRDefault="00EB145B" w:rsidP="00822E9A">
            <w:pPr>
              <w:pStyle w:val="TAL"/>
            </w:pPr>
            <w:r>
              <w:t>IM-MGW</w:t>
            </w:r>
          </w:p>
        </w:tc>
        <w:tc>
          <w:tcPr>
            <w:tcW w:w="1418" w:type="dxa"/>
            <w:shd w:val="clear" w:color="auto" w:fill="auto"/>
            <w:vAlign w:val="center"/>
          </w:tcPr>
          <w:p w14:paraId="70F8C952" w14:textId="77777777" w:rsidR="00EB145B" w:rsidRPr="001B6F4F" w:rsidRDefault="00EB145B" w:rsidP="00822E9A">
            <w:pPr>
              <w:pStyle w:val="TAL"/>
            </w:pPr>
            <w:r>
              <w:t>CC-POI</w:t>
            </w:r>
          </w:p>
        </w:tc>
        <w:tc>
          <w:tcPr>
            <w:tcW w:w="1275" w:type="dxa"/>
            <w:shd w:val="clear" w:color="auto" w:fill="auto"/>
            <w:vAlign w:val="center"/>
          </w:tcPr>
          <w:p w14:paraId="13504A6C" w14:textId="77777777" w:rsidR="00EB145B" w:rsidRPr="001B6F4F" w:rsidRDefault="00EB145B" w:rsidP="00822E9A">
            <w:pPr>
              <w:pStyle w:val="TAL"/>
            </w:pPr>
            <w:r>
              <w:t>n/a</w:t>
            </w:r>
          </w:p>
        </w:tc>
        <w:tc>
          <w:tcPr>
            <w:tcW w:w="1134" w:type="dxa"/>
            <w:shd w:val="clear" w:color="auto" w:fill="auto"/>
            <w:vAlign w:val="center"/>
          </w:tcPr>
          <w:p w14:paraId="0A43DFFD" w14:textId="77777777" w:rsidR="00EB145B" w:rsidRPr="001B6F4F" w:rsidRDefault="00EB145B" w:rsidP="00822E9A">
            <w:pPr>
              <w:pStyle w:val="TAL"/>
            </w:pPr>
            <w:r>
              <w:t>n/a</w:t>
            </w:r>
          </w:p>
        </w:tc>
        <w:tc>
          <w:tcPr>
            <w:tcW w:w="1134" w:type="dxa"/>
            <w:shd w:val="clear" w:color="auto" w:fill="auto"/>
            <w:vAlign w:val="center"/>
          </w:tcPr>
          <w:p w14:paraId="68F49CB6" w14:textId="77777777" w:rsidR="00EB145B" w:rsidRPr="001B6F4F" w:rsidRDefault="00EB145B" w:rsidP="00822E9A">
            <w:pPr>
              <w:pStyle w:val="TAL"/>
            </w:pPr>
            <w:r>
              <w:t>CC-POI</w:t>
            </w:r>
          </w:p>
        </w:tc>
        <w:tc>
          <w:tcPr>
            <w:tcW w:w="1276" w:type="dxa"/>
            <w:shd w:val="clear" w:color="auto" w:fill="auto"/>
            <w:vAlign w:val="center"/>
          </w:tcPr>
          <w:p w14:paraId="0B2CEDFA" w14:textId="77777777" w:rsidR="00EB145B" w:rsidRPr="001B6F4F" w:rsidRDefault="00EB145B" w:rsidP="00822E9A">
            <w:pPr>
              <w:pStyle w:val="TAL"/>
            </w:pPr>
            <w:r>
              <w:t>n/a</w:t>
            </w:r>
          </w:p>
        </w:tc>
        <w:tc>
          <w:tcPr>
            <w:tcW w:w="1134" w:type="dxa"/>
            <w:shd w:val="clear" w:color="auto" w:fill="auto"/>
            <w:vAlign w:val="center"/>
          </w:tcPr>
          <w:p w14:paraId="55B24CF6" w14:textId="77777777" w:rsidR="00EB145B" w:rsidRPr="001B6F4F" w:rsidRDefault="00EB145B" w:rsidP="00822E9A">
            <w:pPr>
              <w:pStyle w:val="TAL"/>
            </w:pPr>
            <w:r>
              <w:t>CC-POI</w:t>
            </w:r>
          </w:p>
        </w:tc>
      </w:tr>
      <w:tr w:rsidR="00EB145B" w14:paraId="082B748B" w14:textId="77777777" w:rsidTr="00822E9A">
        <w:tc>
          <w:tcPr>
            <w:tcW w:w="1951" w:type="dxa"/>
            <w:shd w:val="clear" w:color="auto" w:fill="auto"/>
            <w:vAlign w:val="center"/>
          </w:tcPr>
          <w:p w14:paraId="7DA9DB70" w14:textId="77777777" w:rsidR="00EB145B" w:rsidRPr="001B6F4F" w:rsidRDefault="00EB145B" w:rsidP="00822E9A">
            <w:pPr>
              <w:pStyle w:val="TAL"/>
            </w:pPr>
            <w:r w:rsidRPr="001B6F4F">
              <w:t>IBCF</w:t>
            </w:r>
          </w:p>
        </w:tc>
        <w:tc>
          <w:tcPr>
            <w:tcW w:w="1418" w:type="dxa"/>
            <w:shd w:val="clear" w:color="auto" w:fill="auto"/>
            <w:vAlign w:val="center"/>
          </w:tcPr>
          <w:p w14:paraId="7854563D" w14:textId="77777777" w:rsidR="00EB145B" w:rsidRPr="001B6F4F" w:rsidRDefault="00EB145B" w:rsidP="00822E9A">
            <w:pPr>
              <w:pStyle w:val="TAL"/>
            </w:pPr>
            <w:r w:rsidRPr="001B6F4F">
              <w:t>n/a</w:t>
            </w:r>
          </w:p>
        </w:tc>
        <w:tc>
          <w:tcPr>
            <w:tcW w:w="1275" w:type="dxa"/>
            <w:shd w:val="clear" w:color="auto" w:fill="auto"/>
            <w:vAlign w:val="center"/>
          </w:tcPr>
          <w:p w14:paraId="567D5A6B" w14:textId="77777777" w:rsidR="00EB145B" w:rsidRPr="001B6F4F" w:rsidRDefault="00EB145B" w:rsidP="00822E9A">
            <w:pPr>
              <w:pStyle w:val="TAL"/>
            </w:pPr>
            <w:r w:rsidRPr="001B6F4F">
              <w:t>n/a</w:t>
            </w:r>
          </w:p>
        </w:tc>
        <w:tc>
          <w:tcPr>
            <w:tcW w:w="1134" w:type="dxa"/>
            <w:shd w:val="clear" w:color="auto" w:fill="auto"/>
            <w:vAlign w:val="center"/>
          </w:tcPr>
          <w:p w14:paraId="2202A93E" w14:textId="77777777" w:rsidR="00EB145B" w:rsidRPr="001B6F4F" w:rsidRDefault="00EB145B" w:rsidP="00822E9A">
            <w:pPr>
              <w:pStyle w:val="TAL"/>
            </w:pPr>
            <w:r w:rsidRPr="001B6F4F">
              <w:t>IRI-POI</w:t>
            </w:r>
          </w:p>
        </w:tc>
        <w:tc>
          <w:tcPr>
            <w:tcW w:w="1134" w:type="dxa"/>
            <w:shd w:val="clear" w:color="auto" w:fill="auto"/>
            <w:vAlign w:val="center"/>
          </w:tcPr>
          <w:p w14:paraId="5B23785A" w14:textId="77777777" w:rsidR="00EB145B" w:rsidRPr="001B6F4F" w:rsidRDefault="00EB145B" w:rsidP="00822E9A">
            <w:pPr>
              <w:pStyle w:val="TAL"/>
            </w:pPr>
            <w:r w:rsidRPr="001B6F4F">
              <w:t>n/a</w:t>
            </w:r>
          </w:p>
        </w:tc>
        <w:tc>
          <w:tcPr>
            <w:tcW w:w="1276" w:type="dxa"/>
            <w:shd w:val="clear" w:color="auto" w:fill="auto"/>
            <w:vAlign w:val="center"/>
          </w:tcPr>
          <w:p w14:paraId="7ACD03D0" w14:textId="77777777" w:rsidR="00EB145B" w:rsidRPr="001B6F4F" w:rsidRDefault="00EB145B" w:rsidP="00822E9A">
            <w:pPr>
              <w:pStyle w:val="TAL"/>
            </w:pPr>
            <w:r w:rsidRPr="001B6F4F">
              <w:t>n/a</w:t>
            </w:r>
          </w:p>
        </w:tc>
        <w:tc>
          <w:tcPr>
            <w:tcW w:w="1134" w:type="dxa"/>
            <w:shd w:val="clear" w:color="auto" w:fill="auto"/>
            <w:vAlign w:val="center"/>
          </w:tcPr>
          <w:p w14:paraId="26182AB7" w14:textId="77777777" w:rsidR="00EB145B" w:rsidRPr="001B6F4F" w:rsidRDefault="00EB145B" w:rsidP="00822E9A">
            <w:pPr>
              <w:pStyle w:val="TAL"/>
            </w:pPr>
            <w:r w:rsidRPr="001B6F4F">
              <w:t>n/a</w:t>
            </w:r>
          </w:p>
        </w:tc>
      </w:tr>
      <w:tr w:rsidR="00EB145B" w14:paraId="7F25B55D" w14:textId="77777777" w:rsidTr="00822E9A">
        <w:tc>
          <w:tcPr>
            <w:tcW w:w="1951" w:type="dxa"/>
            <w:shd w:val="clear" w:color="auto" w:fill="auto"/>
            <w:vAlign w:val="center"/>
          </w:tcPr>
          <w:p w14:paraId="0622A59B" w14:textId="77777777" w:rsidR="00EB145B" w:rsidRPr="001B6F4F" w:rsidRDefault="00EB145B" w:rsidP="00822E9A">
            <w:pPr>
              <w:pStyle w:val="TAL"/>
            </w:pPr>
            <w:r w:rsidRPr="001B6F4F">
              <w:t>IBCF</w:t>
            </w:r>
          </w:p>
        </w:tc>
        <w:tc>
          <w:tcPr>
            <w:tcW w:w="1418" w:type="dxa"/>
            <w:shd w:val="clear" w:color="auto" w:fill="auto"/>
            <w:vAlign w:val="center"/>
          </w:tcPr>
          <w:p w14:paraId="7A37EC1E" w14:textId="77777777" w:rsidR="00EB145B" w:rsidRPr="001B6F4F" w:rsidRDefault="00EB145B" w:rsidP="00822E9A">
            <w:pPr>
              <w:pStyle w:val="TAL"/>
            </w:pPr>
            <w:r w:rsidRPr="001B6F4F">
              <w:t>CC-TF</w:t>
            </w:r>
          </w:p>
        </w:tc>
        <w:tc>
          <w:tcPr>
            <w:tcW w:w="1275" w:type="dxa"/>
            <w:shd w:val="clear" w:color="auto" w:fill="auto"/>
            <w:vAlign w:val="center"/>
          </w:tcPr>
          <w:p w14:paraId="4E6A3FAC" w14:textId="77777777" w:rsidR="00EB145B" w:rsidRPr="001B6F4F" w:rsidRDefault="00EB145B" w:rsidP="00822E9A">
            <w:pPr>
              <w:pStyle w:val="TAL"/>
            </w:pPr>
            <w:r w:rsidRPr="001B6F4F">
              <w:t>n/a</w:t>
            </w:r>
          </w:p>
        </w:tc>
        <w:tc>
          <w:tcPr>
            <w:tcW w:w="1134" w:type="dxa"/>
            <w:shd w:val="clear" w:color="auto" w:fill="auto"/>
            <w:vAlign w:val="center"/>
          </w:tcPr>
          <w:p w14:paraId="5D197E3A" w14:textId="77777777" w:rsidR="00EB145B" w:rsidRPr="001B6F4F" w:rsidRDefault="00EB145B" w:rsidP="00822E9A">
            <w:pPr>
              <w:pStyle w:val="TAL"/>
            </w:pPr>
            <w:r w:rsidRPr="001B6F4F">
              <w:t>CC-TF</w:t>
            </w:r>
          </w:p>
        </w:tc>
        <w:tc>
          <w:tcPr>
            <w:tcW w:w="1134" w:type="dxa"/>
            <w:shd w:val="clear" w:color="auto" w:fill="auto"/>
            <w:vAlign w:val="center"/>
          </w:tcPr>
          <w:p w14:paraId="360C619F" w14:textId="77777777" w:rsidR="00EB145B" w:rsidRPr="001B6F4F" w:rsidRDefault="00EB145B" w:rsidP="00822E9A">
            <w:pPr>
              <w:pStyle w:val="TAL"/>
            </w:pPr>
            <w:r w:rsidRPr="001B6F4F">
              <w:t>n/a</w:t>
            </w:r>
          </w:p>
        </w:tc>
        <w:tc>
          <w:tcPr>
            <w:tcW w:w="1276" w:type="dxa"/>
            <w:shd w:val="clear" w:color="auto" w:fill="auto"/>
            <w:vAlign w:val="center"/>
          </w:tcPr>
          <w:p w14:paraId="1409CF7B" w14:textId="77777777" w:rsidR="00EB145B" w:rsidRPr="001B6F4F" w:rsidRDefault="00EB145B" w:rsidP="00822E9A">
            <w:pPr>
              <w:pStyle w:val="TAL"/>
            </w:pPr>
            <w:r w:rsidRPr="001B6F4F">
              <w:t>n/a</w:t>
            </w:r>
          </w:p>
        </w:tc>
        <w:tc>
          <w:tcPr>
            <w:tcW w:w="1134" w:type="dxa"/>
            <w:shd w:val="clear" w:color="auto" w:fill="auto"/>
            <w:vAlign w:val="center"/>
          </w:tcPr>
          <w:p w14:paraId="5769566F" w14:textId="77777777" w:rsidR="00EB145B" w:rsidRPr="001B6F4F" w:rsidRDefault="00EB145B" w:rsidP="00822E9A">
            <w:pPr>
              <w:pStyle w:val="TAL"/>
            </w:pPr>
            <w:r w:rsidRPr="001B6F4F">
              <w:t>CC-TF</w:t>
            </w:r>
          </w:p>
        </w:tc>
      </w:tr>
      <w:tr w:rsidR="00EB145B" w14:paraId="67625616" w14:textId="77777777" w:rsidTr="00822E9A">
        <w:tc>
          <w:tcPr>
            <w:tcW w:w="1951" w:type="dxa"/>
            <w:shd w:val="clear" w:color="auto" w:fill="auto"/>
            <w:vAlign w:val="center"/>
          </w:tcPr>
          <w:p w14:paraId="64ABB734" w14:textId="77777777" w:rsidR="00EB145B" w:rsidRPr="001B6F4F" w:rsidRDefault="00EB145B" w:rsidP="00822E9A">
            <w:pPr>
              <w:pStyle w:val="TAL"/>
            </w:pPr>
            <w:r w:rsidRPr="001B6F4F">
              <w:t>TrGW</w:t>
            </w:r>
          </w:p>
        </w:tc>
        <w:tc>
          <w:tcPr>
            <w:tcW w:w="1418" w:type="dxa"/>
            <w:shd w:val="clear" w:color="auto" w:fill="auto"/>
            <w:vAlign w:val="center"/>
          </w:tcPr>
          <w:p w14:paraId="2AA04100" w14:textId="77777777" w:rsidR="00EB145B" w:rsidRPr="001B6F4F" w:rsidRDefault="00EB145B" w:rsidP="00822E9A">
            <w:pPr>
              <w:pStyle w:val="TAL"/>
            </w:pPr>
            <w:r w:rsidRPr="001B6F4F">
              <w:t>CC-POI</w:t>
            </w:r>
          </w:p>
        </w:tc>
        <w:tc>
          <w:tcPr>
            <w:tcW w:w="1275" w:type="dxa"/>
            <w:shd w:val="clear" w:color="auto" w:fill="auto"/>
            <w:vAlign w:val="center"/>
          </w:tcPr>
          <w:p w14:paraId="60EA612F" w14:textId="77777777" w:rsidR="00EB145B" w:rsidRPr="001B6F4F" w:rsidRDefault="00EB145B" w:rsidP="00822E9A">
            <w:pPr>
              <w:pStyle w:val="TAL"/>
            </w:pPr>
            <w:r w:rsidRPr="001B6F4F">
              <w:t>n/a</w:t>
            </w:r>
          </w:p>
        </w:tc>
        <w:tc>
          <w:tcPr>
            <w:tcW w:w="1134" w:type="dxa"/>
            <w:shd w:val="clear" w:color="auto" w:fill="auto"/>
            <w:vAlign w:val="center"/>
          </w:tcPr>
          <w:p w14:paraId="1A9F2D28" w14:textId="77777777" w:rsidR="00EB145B" w:rsidRPr="001B6F4F" w:rsidRDefault="00EB145B" w:rsidP="00822E9A">
            <w:pPr>
              <w:pStyle w:val="TAL"/>
            </w:pPr>
            <w:r w:rsidRPr="001B6F4F">
              <w:t>CC-POI</w:t>
            </w:r>
          </w:p>
        </w:tc>
        <w:tc>
          <w:tcPr>
            <w:tcW w:w="1134" w:type="dxa"/>
            <w:shd w:val="clear" w:color="auto" w:fill="auto"/>
            <w:vAlign w:val="center"/>
          </w:tcPr>
          <w:p w14:paraId="67940C47" w14:textId="77777777" w:rsidR="00EB145B" w:rsidRPr="001B6F4F" w:rsidRDefault="00EB145B" w:rsidP="00822E9A">
            <w:pPr>
              <w:pStyle w:val="TAL"/>
            </w:pPr>
            <w:r w:rsidRPr="001B6F4F">
              <w:t>n/a</w:t>
            </w:r>
          </w:p>
        </w:tc>
        <w:tc>
          <w:tcPr>
            <w:tcW w:w="1276" w:type="dxa"/>
            <w:shd w:val="clear" w:color="auto" w:fill="auto"/>
            <w:vAlign w:val="center"/>
          </w:tcPr>
          <w:p w14:paraId="35A7FB33" w14:textId="77777777" w:rsidR="00EB145B" w:rsidRPr="001B6F4F" w:rsidRDefault="00EB145B" w:rsidP="00822E9A">
            <w:pPr>
              <w:pStyle w:val="TAL"/>
            </w:pPr>
            <w:r w:rsidRPr="001B6F4F">
              <w:t>n/a</w:t>
            </w:r>
          </w:p>
        </w:tc>
        <w:tc>
          <w:tcPr>
            <w:tcW w:w="1134" w:type="dxa"/>
            <w:shd w:val="clear" w:color="auto" w:fill="auto"/>
            <w:vAlign w:val="center"/>
          </w:tcPr>
          <w:p w14:paraId="085CB397" w14:textId="77777777" w:rsidR="00EB145B" w:rsidRPr="001B6F4F" w:rsidRDefault="00EB145B" w:rsidP="00822E9A">
            <w:pPr>
              <w:pStyle w:val="TAL"/>
            </w:pPr>
            <w:r w:rsidRPr="001B6F4F">
              <w:t>CC-POI</w:t>
            </w:r>
          </w:p>
        </w:tc>
      </w:tr>
      <w:tr w:rsidR="00EB145B" w14:paraId="521C1708" w14:textId="77777777" w:rsidTr="00822E9A">
        <w:tc>
          <w:tcPr>
            <w:tcW w:w="1951" w:type="dxa"/>
            <w:shd w:val="clear" w:color="auto" w:fill="auto"/>
            <w:vAlign w:val="center"/>
          </w:tcPr>
          <w:p w14:paraId="428D669B" w14:textId="77777777" w:rsidR="00EB145B" w:rsidRPr="001B6F4F" w:rsidRDefault="00EB145B" w:rsidP="00822E9A">
            <w:pPr>
              <w:pStyle w:val="TAL"/>
            </w:pPr>
            <w:r w:rsidRPr="001B6F4F">
              <w:t>LMISF-IRI</w:t>
            </w:r>
          </w:p>
        </w:tc>
        <w:tc>
          <w:tcPr>
            <w:tcW w:w="1418" w:type="dxa"/>
            <w:shd w:val="clear" w:color="auto" w:fill="auto"/>
            <w:vAlign w:val="center"/>
          </w:tcPr>
          <w:p w14:paraId="45A60F44" w14:textId="77777777" w:rsidR="00EB145B" w:rsidRPr="001B6F4F" w:rsidRDefault="00EB145B" w:rsidP="00822E9A">
            <w:pPr>
              <w:pStyle w:val="TAL"/>
            </w:pPr>
            <w:r w:rsidRPr="001B6F4F">
              <w:t>n/a</w:t>
            </w:r>
          </w:p>
        </w:tc>
        <w:tc>
          <w:tcPr>
            <w:tcW w:w="1275" w:type="dxa"/>
            <w:shd w:val="clear" w:color="auto" w:fill="auto"/>
            <w:vAlign w:val="center"/>
          </w:tcPr>
          <w:p w14:paraId="0EA47E12" w14:textId="77777777" w:rsidR="00EB145B" w:rsidRPr="001B6F4F" w:rsidRDefault="00EB145B" w:rsidP="00822E9A">
            <w:pPr>
              <w:pStyle w:val="TAL"/>
            </w:pPr>
            <w:r w:rsidRPr="001B6F4F">
              <w:t>n/a</w:t>
            </w:r>
          </w:p>
        </w:tc>
        <w:tc>
          <w:tcPr>
            <w:tcW w:w="1134" w:type="dxa"/>
            <w:shd w:val="clear" w:color="auto" w:fill="auto"/>
            <w:vAlign w:val="center"/>
          </w:tcPr>
          <w:p w14:paraId="57852E43" w14:textId="77777777" w:rsidR="00EB145B" w:rsidRPr="001B6F4F" w:rsidRDefault="00EB145B" w:rsidP="00822E9A">
            <w:pPr>
              <w:pStyle w:val="TAL"/>
            </w:pPr>
            <w:r w:rsidRPr="001B6F4F">
              <w:t>n/a</w:t>
            </w:r>
          </w:p>
        </w:tc>
        <w:tc>
          <w:tcPr>
            <w:tcW w:w="1134" w:type="dxa"/>
            <w:shd w:val="clear" w:color="auto" w:fill="auto"/>
            <w:vAlign w:val="center"/>
          </w:tcPr>
          <w:p w14:paraId="2B4CA33F" w14:textId="77777777" w:rsidR="00EB145B" w:rsidRPr="001B6F4F" w:rsidRDefault="00EB145B" w:rsidP="00822E9A">
            <w:pPr>
              <w:pStyle w:val="TAL"/>
            </w:pPr>
            <w:r w:rsidRPr="001B6F4F">
              <w:t>n/a</w:t>
            </w:r>
          </w:p>
        </w:tc>
        <w:tc>
          <w:tcPr>
            <w:tcW w:w="1276" w:type="dxa"/>
            <w:shd w:val="clear" w:color="auto" w:fill="auto"/>
            <w:vAlign w:val="center"/>
          </w:tcPr>
          <w:p w14:paraId="361F78BC" w14:textId="77777777" w:rsidR="00EB145B" w:rsidRPr="001B6F4F" w:rsidRDefault="00EB145B" w:rsidP="00822E9A">
            <w:pPr>
              <w:pStyle w:val="TAL"/>
            </w:pPr>
            <w:r w:rsidRPr="001B6F4F">
              <w:t>IRI-POI</w:t>
            </w:r>
          </w:p>
        </w:tc>
        <w:tc>
          <w:tcPr>
            <w:tcW w:w="1134" w:type="dxa"/>
            <w:shd w:val="clear" w:color="auto" w:fill="auto"/>
            <w:vAlign w:val="center"/>
          </w:tcPr>
          <w:p w14:paraId="70679DC2" w14:textId="77777777" w:rsidR="00EB145B" w:rsidRPr="001B6F4F" w:rsidRDefault="00EB145B" w:rsidP="00822E9A">
            <w:pPr>
              <w:pStyle w:val="TAL"/>
            </w:pPr>
            <w:r w:rsidRPr="001B6F4F">
              <w:t>n/a</w:t>
            </w:r>
          </w:p>
        </w:tc>
      </w:tr>
      <w:tr w:rsidR="00EB145B" w14:paraId="23C3365C" w14:textId="77777777" w:rsidTr="00822E9A">
        <w:tc>
          <w:tcPr>
            <w:tcW w:w="1951" w:type="dxa"/>
            <w:shd w:val="clear" w:color="auto" w:fill="auto"/>
            <w:vAlign w:val="center"/>
          </w:tcPr>
          <w:p w14:paraId="1AAC7BFA" w14:textId="77777777" w:rsidR="00EB145B" w:rsidRPr="001B6F4F" w:rsidRDefault="00EB145B" w:rsidP="00822E9A">
            <w:pPr>
              <w:pStyle w:val="TAL"/>
            </w:pPr>
            <w:r w:rsidRPr="001B6F4F">
              <w:t>LMISF-CC</w:t>
            </w:r>
          </w:p>
        </w:tc>
        <w:tc>
          <w:tcPr>
            <w:tcW w:w="1418" w:type="dxa"/>
            <w:shd w:val="clear" w:color="auto" w:fill="auto"/>
            <w:vAlign w:val="center"/>
          </w:tcPr>
          <w:p w14:paraId="661CF923" w14:textId="77777777" w:rsidR="00EB145B" w:rsidRPr="001B6F4F" w:rsidRDefault="00EB145B" w:rsidP="00822E9A">
            <w:pPr>
              <w:pStyle w:val="TAL"/>
            </w:pPr>
            <w:r w:rsidRPr="001B6F4F">
              <w:t>n/a</w:t>
            </w:r>
          </w:p>
        </w:tc>
        <w:tc>
          <w:tcPr>
            <w:tcW w:w="1275" w:type="dxa"/>
            <w:shd w:val="clear" w:color="auto" w:fill="auto"/>
            <w:vAlign w:val="center"/>
          </w:tcPr>
          <w:p w14:paraId="008EB352" w14:textId="77777777" w:rsidR="00EB145B" w:rsidRPr="001B6F4F" w:rsidRDefault="00EB145B" w:rsidP="00822E9A">
            <w:pPr>
              <w:pStyle w:val="TAL"/>
            </w:pPr>
            <w:r w:rsidRPr="001B6F4F">
              <w:t>n/a</w:t>
            </w:r>
          </w:p>
        </w:tc>
        <w:tc>
          <w:tcPr>
            <w:tcW w:w="1134" w:type="dxa"/>
            <w:shd w:val="clear" w:color="auto" w:fill="auto"/>
            <w:vAlign w:val="center"/>
          </w:tcPr>
          <w:p w14:paraId="7D821113" w14:textId="77777777" w:rsidR="00EB145B" w:rsidRPr="001B6F4F" w:rsidRDefault="00EB145B" w:rsidP="00822E9A">
            <w:pPr>
              <w:pStyle w:val="TAL"/>
            </w:pPr>
            <w:r w:rsidRPr="001B6F4F">
              <w:t>n/a</w:t>
            </w:r>
          </w:p>
        </w:tc>
        <w:tc>
          <w:tcPr>
            <w:tcW w:w="1134" w:type="dxa"/>
            <w:shd w:val="clear" w:color="auto" w:fill="auto"/>
            <w:vAlign w:val="center"/>
          </w:tcPr>
          <w:p w14:paraId="01D60044" w14:textId="77777777" w:rsidR="00EB145B" w:rsidRPr="001B6F4F" w:rsidRDefault="00EB145B" w:rsidP="00822E9A">
            <w:pPr>
              <w:pStyle w:val="TAL"/>
            </w:pPr>
            <w:r w:rsidRPr="001B6F4F">
              <w:t>n/a</w:t>
            </w:r>
          </w:p>
        </w:tc>
        <w:tc>
          <w:tcPr>
            <w:tcW w:w="1276" w:type="dxa"/>
            <w:shd w:val="clear" w:color="auto" w:fill="auto"/>
            <w:vAlign w:val="center"/>
          </w:tcPr>
          <w:p w14:paraId="09D4E12F" w14:textId="77777777" w:rsidR="00EB145B" w:rsidRPr="001B6F4F" w:rsidRDefault="00EB145B" w:rsidP="00822E9A">
            <w:pPr>
              <w:pStyle w:val="TAL"/>
            </w:pPr>
            <w:r w:rsidRPr="001B6F4F">
              <w:t>CC-POI</w:t>
            </w:r>
          </w:p>
        </w:tc>
        <w:tc>
          <w:tcPr>
            <w:tcW w:w="1134" w:type="dxa"/>
            <w:shd w:val="clear" w:color="auto" w:fill="auto"/>
            <w:vAlign w:val="center"/>
          </w:tcPr>
          <w:p w14:paraId="46CF8F8F" w14:textId="77777777" w:rsidR="00EB145B" w:rsidRPr="001B6F4F" w:rsidRDefault="00EB145B" w:rsidP="00822E9A">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t>NOTE 4:</w:t>
      </w:r>
      <w:r w:rsidRPr="004F368E">
        <w:tab/>
        <w:t>MDF2, MDF3 and LI-LCS Client which are also involved in providing the LI functions are not shown in the tables above.</w:t>
      </w:r>
    </w:p>
    <w:p w14:paraId="2448ABC0" w14:textId="2B4CD3FE" w:rsidR="00EB145B" w:rsidRPr="00AB2364" w:rsidRDefault="008602A2" w:rsidP="00EB145B">
      <w:pPr>
        <w:pStyle w:val="Heading1"/>
      </w:pPr>
      <w:bookmarkStart w:id="598" w:name="_Toc90925166"/>
      <w:r>
        <w:t>G.</w:t>
      </w:r>
      <w:r w:rsidR="00EB145B">
        <w:t>6</w:t>
      </w:r>
      <w:r w:rsidR="00EB145B">
        <w:tab/>
        <w:t>Messaging</w:t>
      </w:r>
      <w:bookmarkEnd w:id="598"/>
    </w:p>
    <w:p w14:paraId="12F1BDD8" w14:textId="2E3CC487" w:rsidR="00EB145B" w:rsidRDefault="008602A2" w:rsidP="00EB145B">
      <w:pPr>
        <w:pStyle w:val="Heading2"/>
      </w:pPr>
      <w:bookmarkStart w:id="599" w:name="_Toc90925167"/>
      <w:bookmarkStart w:id="600" w:name="_Hlk68442184"/>
      <w:r>
        <w:t>G.</w:t>
      </w:r>
      <w:r w:rsidR="00EB145B">
        <w:t>6.1</w:t>
      </w:r>
      <w:r w:rsidR="00EB145B">
        <w:tab/>
        <w:t>Scope of interception</w:t>
      </w:r>
      <w:bookmarkEnd w:id="599"/>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600"/>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601" w:name="_Toc90925168"/>
      <w:r>
        <w:t>G.</w:t>
      </w:r>
      <w:r w:rsidR="00EB145B">
        <w:t>6.2</w:t>
      </w:r>
      <w:r w:rsidR="00EB145B">
        <w:tab/>
        <w:t>LIPF logic for service type messaging</w:t>
      </w:r>
      <w:bookmarkEnd w:id="601"/>
    </w:p>
    <w:p w14:paraId="599A608F" w14:textId="6E8C9376" w:rsidR="00EB145B" w:rsidRPr="004075A5" w:rsidRDefault="008602A2" w:rsidP="00EB145B">
      <w:pPr>
        <w:pStyle w:val="Heading4"/>
      </w:pPr>
      <w:bookmarkStart w:id="602" w:name="_Toc90925169"/>
      <w:r>
        <w:t>G.</w:t>
      </w:r>
      <w:r w:rsidR="00EB145B">
        <w:t>6.2.1</w:t>
      </w:r>
      <w:r w:rsidR="00EB145B">
        <w:tab/>
        <w:t>Flowcharts</w:t>
      </w:r>
      <w:bookmarkEnd w:id="602"/>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1" type="#_x0000_t75" style="width:378pt;height:642pt" o:ole="">
            <v:imagedata r:id="rId48" o:title=""/>
          </v:shape>
          <o:OLEObject Type="Embed" ProgID="Visio.Drawing.15" ShapeID="_x0000_i1041" DrawAspect="Content" ObjectID="_1701773308" r:id="rId49"/>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2" type="#_x0000_t75" style="width:486pt;height:341.5pt" o:ole="">
            <v:imagedata r:id="rId50" o:title=""/>
          </v:shape>
          <o:OLEObject Type="Embed" ProgID="Visio.Drawing.15" ShapeID="_x0000_i1042" DrawAspect="Content" ObjectID="_1701773309" r:id="rId51"/>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3" type="#_x0000_t75" style="width:468pt;height:593.5pt" o:ole="">
            <v:imagedata r:id="rId52" o:title=""/>
          </v:shape>
          <o:OLEObject Type="Embed" ProgID="Visio.Drawing.15" ShapeID="_x0000_i1043" DrawAspect="Content" ObjectID="_1701773310" r:id="rId53"/>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603" w:name="_Toc90925170"/>
      <w:r>
        <w:t>G.</w:t>
      </w:r>
      <w:r w:rsidR="00EB145B">
        <w:t>6.2.2</w:t>
      </w:r>
      <w:r w:rsidR="00EB145B">
        <w:tab/>
        <w:t>Interception</w:t>
      </w:r>
      <w:bookmarkEnd w:id="603"/>
    </w:p>
    <w:p w14:paraId="7A2848AD" w14:textId="38E16CD6" w:rsidR="00EB145B" w:rsidRDefault="008602A2" w:rsidP="00EB145B">
      <w:pPr>
        <w:pStyle w:val="Heading4"/>
      </w:pPr>
      <w:bookmarkStart w:id="604" w:name="_Toc90925171"/>
      <w:r>
        <w:t>G.</w:t>
      </w:r>
      <w:r w:rsidR="00EB145B">
        <w:t>6.2.2.1</w:t>
      </w:r>
      <w:r w:rsidR="00EB145B">
        <w:tab/>
        <w:t>IMS deployment</w:t>
      </w:r>
      <w:bookmarkEnd w:id="604"/>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605" w:name="_Toc90925172"/>
      <w:r>
        <w:t>G.</w:t>
      </w:r>
      <w:r w:rsidR="00EB145B">
        <w:t>6.2.2.2</w:t>
      </w:r>
      <w:r w:rsidR="00EB145B">
        <w:tab/>
        <w:t>LALS triggering</w:t>
      </w:r>
      <w:bookmarkEnd w:id="605"/>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606" w:name="_Toc90925173"/>
      <w:r>
        <w:t>G.</w:t>
      </w:r>
      <w:r w:rsidR="00EB145B">
        <w:t>6.2.2.3</w:t>
      </w:r>
      <w:r w:rsidR="00EB145B">
        <w:tab/>
        <w:t>Summary</w:t>
      </w:r>
      <w:bookmarkEnd w:id="606"/>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607" w:name="_Toc90925174"/>
      <w:bookmarkStart w:id="608" w:name="_Hlk68443045"/>
      <w:r>
        <w:t>G.</w:t>
      </w:r>
      <w:r w:rsidR="00EB145B">
        <w:t>7</w:t>
      </w:r>
      <w:r w:rsidR="00EB145B">
        <w:tab/>
        <w:t>PTC</w:t>
      </w:r>
      <w:bookmarkEnd w:id="607"/>
    </w:p>
    <w:p w14:paraId="6A807C99" w14:textId="6515BD2B" w:rsidR="00EB145B" w:rsidRDefault="008602A2" w:rsidP="00EB145B">
      <w:pPr>
        <w:pStyle w:val="Heading2"/>
      </w:pPr>
      <w:bookmarkStart w:id="609" w:name="_Toc90925175"/>
      <w:r>
        <w:t>G.</w:t>
      </w:r>
      <w:r w:rsidR="00EB145B">
        <w:t>7.1</w:t>
      </w:r>
      <w:r w:rsidR="00EB145B">
        <w:tab/>
        <w:t>Scope of interception</w:t>
      </w:r>
      <w:bookmarkEnd w:id="609"/>
    </w:p>
    <w:p w14:paraId="5E38E0E9" w14:textId="77777777" w:rsidR="00EB145B" w:rsidRDefault="00EB145B" w:rsidP="00EB145B">
      <w:r>
        <w:t>The illustrations shown in this clause are for the service type PTC.</w:t>
      </w:r>
    </w:p>
    <w:p w14:paraId="471927A1" w14:textId="77777777" w:rsidR="00EB145B" w:rsidRDefault="00EB145B" w:rsidP="00EB145B">
      <w:r>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610" w:name="_Toc90925176"/>
      <w:r>
        <w:t>G.</w:t>
      </w:r>
      <w:r w:rsidR="00EB145B">
        <w:t>7.2</w:t>
      </w:r>
      <w:r w:rsidR="00EB145B">
        <w:tab/>
        <w:t>LIPF logic for service type of PTC</w:t>
      </w:r>
      <w:bookmarkEnd w:id="610"/>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4" type="#_x0000_t75" style="width:426pt;height:6in" o:ole="">
            <v:imagedata r:id="rId54" o:title=""/>
          </v:shape>
          <o:OLEObject Type="Embed" ProgID="Visio.Drawing.15" ShapeID="_x0000_i1044" DrawAspect="Content" ObjectID="_1701773311" r:id="rId55"/>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611" w:name="_Toc90925177"/>
      <w:bookmarkEnd w:id="608"/>
      <w:r>
        <w:t>G.</w:t>
      </w:r>
      <w:r w:rsidR="00EB145B">
        <w:t>8</w:t>
      </w:r>
      <w:r w:rsidR="00EB145B">
        <w:tab/>
        <w:t>LALS</w:t>
      </w:r>
      <w:bookmarkEnd w:id="611"/>
    </w:p>
    <w:p w14:paraId="700DD5E5" w14:textId="00FF7896" w:rsidR="00EB145B" w:rsidRDefault="008602A2" w:rsidP="00EB145B">
      <w:pPr>
        <w:pStyle w:val="Heading2"/>
      </w:pPr>
      <w:bookmarkStart w:id="612" w:name="_Toc90925178"/>
      <w:r>
        <w:t>G.</w:t>
      </w:r>
      <w:r w:rsidR="00EB145B">
        <w:t>8.1</w:t>
      </w:r>
      <w:r w:rsidR="00EB145B">
        <w:tab/>
        <w:t>Scope of interception</w:t>
      </w:r>
      <w:bookmarkEnd w:id="612"/>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613" w:name="_Toc90925179"/>
      <w:r>
        <w:t>G.</w:t>
      </w:r>
      <w:r w:rsidR="00EB145B">
        <w:t>8.2</w:t>
      </w:r>
      <w:r w:rsidR="00EB145B">
        <w:tab/>
        <w:t>LIPF logic for service type of LALS</w:t>
      </w:r>
      <w:bookmarkEnd w:id="613"/>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45" type="#_x0000_t75" style="width:325pt;height:366pt" o:ole="">
            <v:imagedata r:id="rId56" o:title=""/>
          </v:shape>
          <o:OLEObject Type="Embed" ProgID="Visio.Drawing.15" ShapeID="_x0000_i1045" DrawAspect="Content" ObjectID="_1701773312" r:id="rId57"/>
        </w:object>
      </w:r>
    </w:p>
    <w:p w14:paraId="49A282D0" w14:textId="32AFB341" w:rsidR="00EB145B" w:rsidRDefault="00EB145B" w:rsidP="00EB145B">
      <w:pPr>
        <w:pStyle w:val="TF"/>
        <w:rPr>
          <w:color w:val="7030A0"/>
          <w:sz w:val="32"/>
          <w:szCs w:val="32"/>
        </w:rPr>
      </w:pPr>
      <w:r>
        <w:t xml:space="preserve">Figure </w:t>
      </w:r>
      <w:r w:rsidR="008602A2">
        <w:t>G.</w:t>
      </w:r>
      <w:r>
        <w:t>8-1: LIPF logic the provisioning of LI-LCS Client for the service type of LALS</w:t>
      </w:r>
    </w:p>
    <w:p w14:paraId="338A2190" w14:textId="77777777" w:rsidR="00527482" w:rsidRDefault="00527482" w:rsidP="00527482">
      <w:pPr>
        <w:pStyle w:val="Heading8"/>
      </w:pPr>
      <w:bookmarkStart w:id="614" w:name="_Toc90925180"/>
      <w:r w:rsidRPr="004D3578">
        <w:t xml:space="preserve">Annex </w:t>
      </w:r>
      <w:r>
        <w:t>H</w:t>
      </w:r>
      <w:r w:rsidRPr="004D3578">
        <w:t xml:space="preserve"> (normative):</w:t>
      </w:r>
      <w:r>
        <w:t xml:space="preserve"> XSD Schema for State Transfers</w:t>
      </w:r>
      <w:bookmarkEnd w:id="614"/>
    </w:p>
    <w:p w14:paraId="553668FA" w14:textId="2A54E02E" w:rsidR="00527482" w:rsidRPr="00932BC4" w:rsidRDefault="00527482" w:rsidP="00BB7060">
      <w:pPr>
        <w:pStyle w:val="Code"/>
      </w:pPr>
      <w:r w:rsidRPr="00932BC4">
        <w:t>&lt;?xml version="1.0" encoding="utf-8"?&gt;</w:t>
      </w:r>
    </w:p>
    <w:p w14:paraId="23662C98" w14:textId="3C1390AC" w:rsidR="00527482" w:rsidRPr="00932BC4" w:rsidRDefault="00527482" w:rsidP="00BB7060">
      <w:pPr>
        <w:pStyle w:val="Code"/>
      </w:pPr>
      <w:r w:rsidRPr="00932BC4">
        <w:t>&lt;xs:schema xmlns:xs="http://www.w3.org/2001/XMLSchema"</w:t>
      </w:r>
    </w:p>
    <w:p w14:paraId="21C97AAB" w14:textId="361EB3E2" w:rsidR="00527482" w:rsidRPr="00932BC4" w:rsidRDefault="00527482" w:rsidP="00BB7060">
      <w:pPr>
        <w:pStyle w:val="Code"/>
      </w:pPr>
      <w:r w:rsidRPr="00932BC4">
        <w:t xml:space="preserve">           xmlns:etsiX1="http://uri.etsi.org/03221/X1/2017/10"</w:t>
      </w:r>
    </w:p>
    <w:p w14:paraId="4973B57B" w14:textId="618879C7" w:rsidR="00527482" w:rsidRPr="00932BC4" w:rsidRDefault="00313981" w:rsidP="00BB7060">
      <w:pPr>
        <w:pStyle w:val="Code"/>
      </w:pPr>
      <w:r w:rsidRPr="00932BC4">
        <w:t xml:space="preserve">           </w:t>
      </w:r>
      <w:r w:rsidR="00527482" w:rsidRPr="00932BC4">
        <w:t>xmlns="urn:3GPP:ns:li:3GPPStateTransfer:r17:v1"</w:t>
      </w:r>
    </w:p>
    <w:p w14:paraId="770614D5" w14:textId="731FDA62" w:rsidR="00527482" w:rsidRPr="00932BC4" w:rsidRDefault="00313981" w:rsidP="00BB7060">
      <w:pPr>
        <w:pStyle w:val="Code"/>
      </w:pPr>
      <w:r w:rsidRPr="00932BC4">
        <w:t xml:space="preserve">           </w:t>
      </w:r>
      <w:r w:rsidR="00527482" w:rsidRPr="00932BC4">
        <w:t>targetNamespace="urn:3GPP:ns:li:3GPPStateTransfer:r17:v1"</w:t>
      </w:r>
    </w:p>
    <w:p w14:paraId="3F5A37D3" w14:textId="14FD233A" w:rsidR="00527482" w:rsidRPr="00932BC4" w:rsidRDefault="00313981" w:rsidP="00BB7060">
      <w:pPr>
        <w:pStyle w:val="Code"/>
      </w:pPr>
      <w:r w:rsidRPr="00932BC4">
        <w:t xml:space="preserve">           </w:t>
      </w:r>
      <w:r w:rsidR="00527482" w:rsidRPr="00932BC4">
        <w:t>elementFormDefault="qualified"&gt;</w:t>
      </w:r>
    </w:p>
    <w:p w14:paraId="031C6AA7" w14:textId="77777777" w:rsidR="00527482" w:rsidRPr="00932BC4" w:rsidRDefault="00527482" w:rsidP="00BB7060">
      <w:pPr>
        <w:pStyle w:val="Code"/>
      </w:pPr>
    </w:p>
    <w:p w14:paraId="743449B4" w14:textId="73D55561" w:rsidR="00527482" w:rsidRPr="00932BC4" w:rsidRDefault="00313981" w:rsidP="00BB7060">
      <w:pPr>
        <w:pStyle w:val="Code"/>
      </w:pPr>
      <w:r w:rsidRPr="00932BC4">
        <w:t xml:space="preserve">  </w:t>
      </w:r>
      <w:r w:rsidR="00527482" w:rsidRPr="00932BC4">
        <w:t>&lt;xs:import</w:t>
      </w:r>
      <w:r w:rsidRPr="00932BC4">
        <w:t xml:space="preserve"> </w:t>
      </w:r>
      <w:r w:rsidR="00527482" w:rsidRPr="00932BC4">
        <w:t>namespace="http://uri.etsi.org/03221/X1/2017/10"/&gt;</w:t>
      </w:r>
    </w:p>
    <w:p w14:paraId="14FC71B6" w14:textId="77777777" w:rsidR="00527482" w:rsidRPr="00932BC4" w:rsidRDefault="00527482" w:rsidP="00BB7060">
      <w:pPr>
        <w:pStyle w:val="Code"/>
      </w:pPr>
    </w:p>
    <w:p w14:paraId="33A30C24" w14:textId="49C44009" w:rsidR="00527482" w:rsidRPr="00932BC4" w:rsidRDefault="00C31D0B" w:rsidP="00BB7060">
      <w:pPr>
        <w:pStyle w:val="Code"/>
      </w:pPr>
      <w:r w:rsidRPr="00932BC4">
        <w:t xml:space="preserve">  </w:t>
      </w:r>
      <w:r w:rsidR="00527482" w:rsidRPr="00932BC4">
        <w:t>&lt;xs:element</w:t>
      </w:r>
      <w:r w:rsidR="0091321F" w:rsidRPr="00932BC4">
        <w:t xml:space="preserve"> </w:t>
      </w:r>
      <w:r w:rsidR="00527482" w:rsidRPr="00932BC4">
        <w:t>name="TFLIState"</w:t>
      </w:r>
      <w:r w:rsidRPr="00932BC4">
        <w:t xml:space="preserve"> </w:t>
      </w:r>
      <w:r w:rsidR="00527482" w:rsidRPr="00932BC4">
        <w:t>type="TFLIState"&gt;&lt;/xs:element&gt;</w:t>
      </w:r>
    </w:p>
    <w:p w14:paraId="11157D53" w14:textId="5FE7C6E5" w:rsidR="00527482" w:rsidRPr="00932BC4" w:rsidRDefault="00C31D0B" w:rsidP="00BB7060">
      <w:pPr>
        <w:pStyle w:val="Code"/>
      </w:pPr>
      <w:r w:rsidRPr="00932BC4">
        <w:t xml:space="preserve">  </w:t>
      </w:r>
      <w:r w:rsidR="00527482" w:rsidRPr="00932BC4">
        <w:t>&lt;xs:complexType</w:t>
      </w:r>
      <w:r w:rsidRPr="00932BC4">
        <w:t xml:space="preserve"> </w:t>
      </w:r>
      <w:r w:rsidR="00527482" w:rsidRPr="00932BC4">
        <w:t>name="TFLIState"&gt;</w:t>
      </w:r>
    </w:p>
    <w:p w14:paraId="00758E21" w14:textId="5DB8D2C4" w:rsidR="00527482" w:rsidRPr="00932BC4" w:rsidRDefault="00C31D0B" w:rsidP="00BB7060">
      <w:pPr>
        <w:pStyle w:val="Code"/>
      </w:pPr>
      <w:r w:rsidRPr="00932BC4">
        <w:t xml:space="preserve">    </w:t>
      </w:r>
      <w:r w:rsidR="00527482" w:rsidRPr="00932BC4">
        <w:t>&lt;xs:sequence&gt;</w:t>
      </w:r>
    </w:p>
    <w:p w14:paraId="38DA4B93" w14:textId="1EF1F7C4" w:rsidR="00527482" w:rsidRPr="00932BC4" w:rsidRDefault="008D3321" w:rsidP="00BB7060">
      <w:pPr>
        <w:pStyle w:val="Code"/>
      </w:pPr>
      <w:r w:rsidRPr="00932BC4">
        <w:t xml:space="preserve">      </w:t>
      </w:r>
      <w:r w:rsidR="00527482" w:rsidRPr="00932BC4">
        <w:t>&lt;xs:element</w:t>
      </w:r>
      <w:r w:rsidR="00C31D0B" w:rsidRPr="00932BC4">
        <w:t xml:space="preserve"> </w:t>
      </w:r>
      <w:r w:rsidR="00527482" w:rsidRPr="00932BC4">
        <w:t>name="PDUSessionID"</w:t>
      </w:r>
      <w:r w:rsidR="00C31D0B" w:rsidRPr="00932BC4">
        <w:t xml:space="preserve"> </w:t>
      </w:r>
      <w:r w:rsidR="00527482" w:rsidRPr="00932BC4">
        <w:t>type="PDUSessionID"&gt;&lt;/xs:element&gt;</w:t>
      </w:r>
    </w:p>
    <w:p w14:paraId="29921A1A" w14:textId="6CA28F82" w:rsidR="00527482" w:rsidRPr="00932BC4" w:rsidRDefault="008D3321" w:rsidP="00BB7060">
      <w:pPr>
        <w:pStyle w:val="Code"/>
      </w:pPr>
      <w:r w:rsidRPr="00932BC4">
        <w:t xml:space="preserve">      </w:t>
      </w:r>
      <w:r w:rsidR="00527482" w:rsidRPr="00932BC4">
        <w:t>&lt;xs:element</w:t>
      </w:r>
      <w:r w:rsidR="00C31D0B" w:rsidRPr="00932BC4">
        <w:t xml:space="preserve"> </w:t>
      </w:r>
      <w:r w:rsidR="00527482" w:rsidRPr="00932BC4">
        <w:t>name="XID"</w:t>
      </w:r>
      <w:r w:rsidR="00C31D0B" w:rsidRPr="00932BC4">
        <w:t xml:space="preserve"> </w:t>
      </w:r>
      <w:r w:rsidR="00527482" w:rsidRPr="00932BC4">
        <w:t>type="etsiX1:XId"&gt;&lt;/xs:element&gt;</w:t>
      </w:r>
    </w:p>
    <w:p w14:paraId="65001243" w14:textId="5CB2764A" w:rsidR="00527482" w:rsidRPr="00932BC4" w:rsidRDefault="008D3321" w:rsidP="00BB7060">
      <w:pPr>
        <w:pStyle w:val="Code"/>
      </w:pPr>
      <w:r w:rsidRPr="00932BC4">
        <w:t xml:space="preserve">      </w:t>
      </w:r>
      <w:r w:rsidR="00527482" w:rsidRPr="00932BC4">
        <w:t>&lt;xs:element</w:t>
      </w:r>
      <w:r w:rsidR="00626B1A" w:rsidRPr="00932BC4">
        <w:t xml:space="preserve"> </w:t>
      </w:r>
      <w:r w:rsidR="00527482" w:rsidRPr="00932BC4">
        <w:t>name="CorrelationID"</w:t>
      </w:r>
      <w:r w:rsidR="00356817" w:rsidRPr="00932BC4">
        <w:t xml:space="preserve"> </w:t>
      </w:r>
      <w:r w:rsidR="00527482" w:rsidRPr="00932BC4">
        <w:t>type="xs:nonNegativeInteger"&gt;&lt;/xs:element&gt;</w:t>
      </w:r>
    </w:p>
    <w:p w14:paraId="4EC984BB" w14:textId="374DF1DC" w:rsidR="00527482" w:rsidRPr="00932BC4" w:rsidRDefault="008D3321" w:rsidP="00BB7060">
      <w:pPr>
        <w:pStyle w:val="Code"/>
      </w:pPr>
      <w:r w:rsidRPr="00932BC4">
        <w:t xml:space="preserve">      </w:t>
      </w:r>
      <w:r w:rsidR="00527482" w:rsidRPr="00932BC4">
        <w:t>&lt;xs:element</w:t>
      </w:r>
      <w:r w:rsidR="00626B1A" w:rsidRPr="00932BC4">
        <w:t xml:space="preserve"> </w:t>
      </w:r>
      <w:r w:rsidR="00527482" w:rsidRPr="00932BC4">
        <w:t>name="TriggeredTasks"</w:t>
      </w:r>
      <w:r w:rsidR="00356817" w:rsidRPr="00932BC4">
        <w:t xml:space="preserve"> </w:t>
      </w:r>
      <w:r w:rsidR="00527482" w:rsidRPr="00932BC4">
        <w:t>type="ListOfTriggeredTasks"&gt;&lt;/xs:element&gt;</w:t>
      </w:r>
    </w:p>
    <w:p w14:paraId="23F5E575" w14:textId="79BC1C7C" w:rsidR="00527482" w:rsidRPr="00932BC4" w:rsidRDefault="008D3321" w:rsidP="00BB7060">
      <w:pPr>
        <w:pStyle w:val="Code"/>
      </w:pPr>
      <w:r w:rsidRPr="00932BC4">
        <w:t xml:space="preserve">    </w:t>
      </w:r>
      <w:r w:rsidR="00527482" w:rsidRPr="00932BC4">
        <w:t>&lt;/xs:sequence&gt;</w:t>
      </w:r>
    </w:p>
    <w:p w14:paraId="2B708615" w14:textId="3F7518F8" w:rsidR="00527482" w:rsidRPr="00932BC4" w:rsidRDefault="00626B1A" w:rsidP="00BB7060">
      <w:pPr>
        <w:pStyle w:val="Code"/>
      </w:pPr>
      <w:r w:rsidRPr="00932BC4">
        <w:t xml:space="preserve">  </w:t>
      </w:r>
      <w:r w:rsidR="00527482" w:rsidRPr="00932BC4">
        <w:t>&lt;/xs:complexType&gt;</w:t>
      </w:r>
    </w:p>
    <w:p w14:paraId="16D49F89" w14:textId="77777777" w:rsidR="00527482" w:rsidRPr="00932BC4" w:rsidRDefault="00527482" w:rsidP="00BB7060">
      <w:pPr>
        <w:pStyle w:val="Code"/>
      </w:pPr>
    </w:p>
    <w:p w14:paraId="75F8FE51" w14:textId="104E9D77" w:rsidR="00527482" w:rsidRPr="00932BC4" w:rsidRDefault="00626B1A" w:rsidP="00BB7060">
      <w:pPr>
        <w:pStyle w:val="Code"/>
      </w:pPr>
      <w:r w:rsidRPr="00932BC4">
        <w:t xml:space="preserve"> </w:t>
      </w:r>
      <w:r w:rsidR="00527482" w:rsidRPr="00932BC4">
        <w:t>&lt;xs:element</w:t>
      </w:r>
      <w:r w:rsidRPr="00932BC4">
        <w:t xml:space="preserve"> </w:t>
      </w:r>
      <w:r w:rsidR="00527482" w:rsidRPr="00932BC4">
        <w:t>name="POILIState"</w:t>
      </w:r>
      <w:r w:rsidRPr="00932BC4">
        <w:t xml:space="preserve"> </w:t>
      </w:r>
      <w:r w:rsidR="00527482" w:rsidRPr="00932BC4">
        <w:t>type="POILIState"&gt;&lt;/xs:element&gt;</w:t>
      </w:r>
    </w:p>
    <w:p w14:paraId="6C41686D" w14:textId="28910D79" w:rsidR="00527482" w:rsidRPr="00932BC4" w:rsidRDefault="00626B1A" w:rsidP="00BB7060">
      <w:pPr>
        <w:pStyle w:val="Code"/>
      </w:pPr>
      <w:r w:rsidRPr="00932BC4">
        <w:t xml:space="preserve">  </w:t>
      </w:r>
      <w:r w:rsidR="00527482" w:rsidRPr="00932BC4">
        <w:t>&lt;xs:complexType</w:t>
      </w:r>
      <w:r w:rsidR="00356817" w:rsidRPr="00932BC4">
        <w:t xml:space="preserve"> </w:t>
      </w:r>
      <w:r w:rsidR="00527482" w:rsidRPr="00932BC4">
        <w:t>name="POILIState"&gt;</w:t>
      </w:r>
    </w:p>
    <w:p w14:paraId="2450194E" w14:textId="37BA0A1B" w:rsidR="00527482" w:rsidRPr="00932BC4" w:rsidRDefault="008D3321" w:rsidP="00BB7060">
      <w:pPr>
        <w:pStyle w:val="Code"/>
      </w:pPr>
      <w:r w:rsidRPr="00932BC4">
        <w:t xml:space="preserve">    </w:t>
      </w:r>
      <w:r w:rsidR="00527482" w:rsidRPr="00932BC4">
        <w:t>&lt;xs:sequence&gt;</w:t>
      </w:r>
    </w:p>
    <w:p w14:paraId="2FE79AFB" w14:textId="4A64DEA8"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name="PDUSessionID"</w:t>
      </w:r>
      <w:r w:rsidR="00356817" w:rsidRPr="00932BC4">
        <w:t xml:space="preserve"> </w:t>
      </w:r>
      <w:r w:rsidR="00527482" w:rsidRPr="00932BC4">
        <w:t>type="PDUSessionID"&gt;&lt;/xs:element&gt;</w:t>
      </w:r>
    </w:p>
    <w:p w14:paraId="63315A43" w14:textId="5856A1E5"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name="XID"</w:t>
      </w:r>
      <w:r w:rsidR="00356817" w:rsidRPr="00932BC4">
        <w:t xml:space="preserve"> </w:t>
      </w:r>
      <w:r w:rsidR="00527482" w:rsidRPr="00932BC4">
        <w:t>type="etsiX1:XId"&gt;&lt;/xs:element&gt;</w:t>
      </w:r>
    </w:p>
    <w:p w14:paraId="77609653" w14:textId="38B354B1"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name="SequenceNumber"</w:t>
      </w:r>
      <w:r w:rsidR="00356817" w:rsidRPr="00932BC4">
        <w:t xml:space="preserve"> </w:t>
      </w:r>
      <w:r w:rsidR="00527482" w:rsidRPr="00932BC4">
        <w:t>type="xs:unsignedInt"&gt;&lt;/xs:element&gt;</w:t>
      </w:r>
    </w:p>
    <w:p w14:paraId="4F73F420" w14:textId="6CA4ACF2"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name="CorrelationID"</w:t>
      </w:r>
      <w:r w:rsidR="00356817" w:rsidRPr="00932BC4">
        <w:t xml:space="preserve"> </w:t>
      </w:r>
      <w:r w:rsidR="00527482" w:rsidRPr="00932BC4">
        <w:t>type="xs:nonNegativeInteger"&gt;&lt;/xs:element&gt;</w:t>
      </w:r>
    </w:p>
    <w:p w14:paraId="2E6940C6" w14:textId="3FF6D93D" w:rsidR="00527482" w:rsidRPr="00932BC4" w:rsidRDefault="008D3321" w:rsidP="00BB7060">
      <w:pPr>
        <w:pStyle w:val="Code"/>
      </w:pPr>
      <w:r w:rsidRPr="00932BC4">
        <w:t xml:space="preserve">    </w:t>
      </w:r>
      <w:r w:rsidR="00527482" w:rsidRPr="00932BC4">
        <w:t>&lt;/xs:sequence&gt;</w:t>
      </w:r>
    </w:p>
    <w:p w14:paraId="16E6BAE8" w14:textId="45A763DC" w:rsidR="00527482" w:rsidRPr="00932BC4" w:rsidRDefault="00356817" w:rsidP="00BB7060">
      <w:pPr>
        <w:pStyle w:val="Code"/>
      </w:pPr>
      <w:r w:rsidRPr="00932BC4">
        <w:t xml:space="preserve">  </w:t>
      </w:r>
      <w:r w:rsidR="00527482" w:rsidRPr="00932BC4">
        <w:t>&lt;/xs:complexType&gt;</w:t>
      </w:r>
    </w:p>
    <w:p w14:paraId="2C9D1AFE" w14:textId="77777777" w:rsidR="00527482" w:rsidRPr="00932BC4" w:rsidRDefault="00527482" w:rsidP="00BB7060">
      <w:pPr>
        <w:pStyle w:val="Code"/>
      </w:pPr>
    </w:p>
    <w:p w14:paraId="22214B68" w14:textId="435344EF" w:rsidR="00527482" w:rsidRPr="00932BC4" w:rsidRDefault="00356817" w:rsidP="00BB7060">
      <w:pPr>
        <w:pStyle w:val="Code"/>
      </w:pPr>
      <w:r w:rsidRPr="00932BC4">
        <w:t xml:space="preserve">  </w:t>
      </w:r>
      <w:r w:rsidR="00527482" w:rsidRPr="00932BC4">
        <w:t>&lt;xs:complexType</w:t>
      </w:r>
      <w:r w:rsidRPr="00932BC4">
        <w:t xml:space="preserve"> </w:t>
      </w:r>
      <w:r w:rsidR="00527482" w:rsidRPr="00932BC4">
        <w:t>name="ListOfTriggeredTasks"&gt;</w:t>
      </w:r>
    </w:p>
    <w:p w14:paraId="7256930B" w14:textId="6202CFDC" w:rsidR="00527482" w:rsidRPr="00932BC4" w:rsidRDefault="008D3321" w:rsidP="00BB7060">
      <w:pPr>
        <w:pStyle w:val="Code"/>
      </w:pPr>
      <w:r w:rsidRPr="00932BC4">
        <w:t xml:space="preserve">    </w:t>
      </w:r>
      <w:r w:rsidR="00527482" w:rsidRPr="00932BC4">
        <w:t>&lt;xs:sequence&gt;</w:t>
      </w:r>
    </w:p>
    <w:p w14:paraId="7E540B06" w14:textId="5E879609"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name="TriggeredTask"</w:t>
      </w:r>
      <w:r w:rsidR="00356817" w:rsidRPr="00932BC4">
        <w:t xml:space="preserve"> </w:t>
      </w:r>
      <w:r w:rsidR="00527482" w:rsidRPr="00932BC4">
        <w:t>type="TriggeredTask" minOccurs="0"</w:t>
      </w:r>
      <w:r w:rsidR="00356817" w:rsidRPr="00932BC4">
        <w:t xml:space="preserve"> </w:t>
      </w:r>
      <w:r w:rsidR="00527482" w:rsidRPr="00932BC4">
        <w:t>maxOccurs="unbounded"&gt;&lt;/xs:element&gt;</w:t>
      </w:r>
    </w:p>
    <w:p w14:paraId="7937D319" w14:textId="7BDA96FD" w:rsidR="00527482" w:rsidRPr="00932BC4" w:rsidRDefault="008D3321" w:rsidP="00BB7060">
      <w:pPr>
        <w:pStyle w:val="Code"/>
      </w:pPr>
      <w:r w:rsidRPr="00932BC4">
        <w:t xml:space="preserve">    </w:t>
      </w:r>
      <w:r w:rsidR="00527482" w:rsidRPr="00932BC4">
        <w:t>&lt;/xs:sequence&gt;</w:t>
      </w:r>
    </w:p>
    <w:p w14:paraId="6DAA51E7" w14:textId="58FBF615" w:rsidR="00527482" w:rsidRPr="00932BC4" w:rsidRDefault="00356817" w:rsidP="00BB7060">
      <w:pPr>
        <w:pStyle w:val="Code"/>
      </w:pPr>
      <w:r w:rsidRPr="00932BC4">
        <w:t xml:space="preserve">  </w:t>
      </w:r>
      <w:r w:rsidR="00527482" w:rsidRPr="00932BC4">
        <w:t>&lt;/xs:complexType&gt;</w:t>
      </w:r>
    </w:p>
    <w:p w14:paraId="3A14F372" w14:textId="79A7D0D5" w:rsidR="00527482" w:rsidRPr="00932BC4" w:rsidRDefault="008D3321" w:rsidP="00BB7060">
      <w:pPr>
        <w:pStyle w:val="Code"/>
      </w:pPr>
      <w:r w:rsidRPr="00932BC4">
        <w:t xml:space="preserve">  </w:t>
      </w:r>
    </w:p>
    <w:p w14:paraId="50CC1EE0" w14:textId="18E1FAC5" w:rsidR="00527482" w:rsidRPr="00932BC4" w:rsidRDefault="008D3321" w:rsidP="00BB7060">
      <w:pPr>
        <w:pStyle w:val="Code"/>
      </w:pPr>
      <w:r w:rsidRPr="00932BC4">
        <w:t xml:space="preserve">  </w:t>
      </w:r>
      <w:r w:rsidR="00527482" w:rsidRPr="00932BC4">
        <w:t>&lt;xs:complexType</w:t>
      </w:r>
      <w:r w:rsidRPr="00932BC4">
        <w:t xml:space="preserve"> </w:t>
      </w:r>
      <w:r w:rsidR="00527482" w:rsidRPr="00932BC4">
        <w:t>name="TriggeredTask"&gt;</w:t>
      </w:r>
    </w:p>
    <w:p w14:paraId="41C955A3" w14:textId="0EFA65DD" w:rsidR="00527482" w:rsidRPr="00932BC4" w:rsidRDefault="008D3321" w:rsidP="00BB7060">
      <w:pPr>
        <w:pStyle w:val="Code"/>
      </w:pPr>
      <w:r w:rsidRPr="00932BC4">
        <w:t xml:space="preserve">    </w:t>
      </w:r>
      <w:r w:rsidR="00527482" w:rsidRPr="00932BC4">
        <w:t>&lt;xs:sequence&gt;</w:t>
      </w:r>
    </w:p>
    <w:p w14:paraId="63E71505" w14:textId="325F4313" w:rsidR="00527482" w:rsidRPr="00932BC4" w:rsidRDefault="008D3321" w:rsidP="00BB7060">
      <w:pPr>
        <w:pStyle w:val="Code"/>
      </w:pPr>
      <w:r w:rsidRPr="00932BC4">
        <w:t xml:space="preserve">      </w:t>
      </w:r>
      <w:r w:rsidR="00527482" w:rsidRPr="00932BC4">
        <w:t>&lt;xs:element</w:t>
      </w:r>
      <w:r w:rsidRPr="00932BC4">
        <w:t xml:space="preserve"> </w:t>
      </w:r>
      <w:r w:rsidR="00527482" w:rsidRPr="00932BC4">
        <w:t>name="XID"</w:t>
      </w:r>
      <w:r w:rsidRPr="00932BC4">
        <w:t xml:space="preserve"> </w:t>
      </w:r>
      <w:r w:rsidR="00527482" w:rsidRPr="00932BC4">
        <w:t>type="etsiX1:XId"&gt;&lt;/xs:element&gt;</w:t>
      </w:r>
    </w:p>
    <w:p w14:paraId="331E539C" w14:textId="005838D8" w:rsidR="00527482" w:rsidRPr="00932BC4" w:rsidRDefault="008D3321" w:rsidP="00BB7060">
      <w:pPr>
        <w:pStyle w:val="Code"/>
      </w:pPr>
      <w:r w:rsidRPr="00932BC4">
        <w:t xml:space="preserve">      </w:t>
      </w:r>
      <w:r w:rsidR="00527482" w:rsidRPr="00932BC4">
        <w:t>&lt;xs:element</w:t>
      </w:r>
      <w:r w:rsidRPr="00932BC4">
        <w:t xml:space="preserve"> </w:t>
      </w:r>
      <w:r w:rsidR="00527482" w:rsidRPr="00932BC4">
        <w:t>name="NEID"</w:t>
      </w:r>
      <w:r w:rsidRPr="00932BC4">
        <w:t xml:space="preserve"> </w:t>
      </w:r>
      <w:r w:rsidR="00527482" w:rsidRPr="00932BC4">
        <w:t>type="etsiX1:NeIdentifier"&gt;&lt;/xs:element&gt;</w:t>
      </w:r>
    </w:p>
    <w:p w14:paraId="2D7A45A4" w14:textId="0709FF17" w:rsidR="00527482" w:rsidRPr="00932BC4" w:rsidRDefault="008D3321" w:rsidP="00BB7060">
      <w:pPr>
        <w:pStyle w:val="Code"/>
      </w:pPr>
      <w:r w:rsidRPr="00932BC4">
        <w:t xml:space="preserve">    </w:t>
      </w:r>
      <w:r w:rsidR="00527482" w:rsidRPr="00932BC4">
        <w:t>&lt;/xs:sequence&gt;</w:t>
      </w:r>
    </w:p>
    <w:p w14:paraId="46CE605F" w14:textId="44AC9366" w:rsidR="00527482" w:rsidRPr="00932BC4" w:rsidRDefault="008D3321" w:rsidP="00BB7060">
      <w:pPr>
        <w:pStyle w:val="Code"/>
      </w:pPr>
      <w:r w:rsidRPr="00932BC4">
        <w:t xml:space="preserve">  </w:t>
      </w:r>
      <w:r w:rsidR="00527482" w:rsidRPr="00932BC4">
        <w:t>&lt;/xs:complexType&gt;</w:t>
      </w:r>
    </w:p>
    <w:p w14:paraId="7653F466" w14:textId="77777777" w:rsidR="00527482" w:rsidRPr="00932BC4" w:rsidRDefault="00527482" w:rsidP="00BB7060">
      <w:pPr>
        <w:pStyle w:val="Code"/>
      </w:pPr>
    </w:p>
    <w:p w14:paraId="0DD3EFBC" w14:textId="6111C28D" w:rsidR="00527482" w:rsidRPr="00932BC4" w:rsidRDefault="008D3321" w:rsidP="00BB7060">
      <w:pPr>
        <w:pStyle w:val="Code"/>
      </w:pPr>
      <w:r w:rsidRPr="00932BC4">
        <w:t xml:space="preserve">  </w:t>
      </w:r>
      <w:r w:rsidR="00527482" w:rsidRPr="00932BC4">
        <w:t>&lt;xs:simpleType</w:t>
      </w:r>
      <w:r w:rsidRPr="00932BC4">
        <w:t xml:space="preserve"> </w:t>
      </w:r>
      <w:r w:rsidR="00527482" w:rsidRPr="00932BC4">
        <w:t>name="PDUSessionID"&gt;</w:t>
      </w:r>
    </w:p>
    <w:p w14:paraId="16A0AA62" w14:textId="7F4E4E30" w:rsidR="00527482" w:rsidRPr="00932BC4" w:rsidRDefault="008D3321" w:rsidP="00BB7060">
      <w:pPr>
        <w:pStyle w:val="Code"/>
      </w:pPr>
      <w:r w:rsidRPr="00932BC4">
        <w:t xml:space="preserve">    </w:t>
      </w:r>
      <w:r w:rsidR="00527482" w:rsidRPr="00932BC4">
        <w:t>&lt;xs:restriction</w:t>
      </w:r>
      <w:r w:rsidRPr="00932BC4">
        <w:t xml:space="preserve"> </w:t>
      </w:r>
      <w:r w:rsidR="00527482" w:rsidRPr="00932BC4">
        <w:t>base="xs:unsignedInt"&gt;</w:t>
      </w:r>
    </w:p>
    <w:p w14:paraId="2CB53616" w14:textId="4529D314" w:rsidR="00527482" w:rsidRPr="00932BC4" w:rsidRDefault="008D3321" w:rsidP="00BB7060">
      <w:pPr>
        <w:pStyle w:val="Code"/>
      </w:pPr>
      <w:r w:rsidRPr="00932BC4">
        <w:t xml:space="preserve">      </w:t>
      </w:r>
      <w:r w:rsidR="00527482" w:rsidRPr="00932BC4">
        <w:t>&lt;xs:minInclusive</w:t>
      </w:r>
      <w:r w:rsidRPr="00932BC4">
        <w:t xml:space="preserve"> </w:t>
      </w:r>
      <w:r w:rsidR="00527482" w:rsidRPr="00932BC4">
        <w:t>value="0"/&gt;</w:t>
      </w:r>
    </w:p>
    <w:p w14:paraId="3EE8C495" w14:textId="1FF4A9BD" w:rsidR="00527482" w:rsidRPr="00932BC4" w:rsidRDefault="008D3321" w:rsidP="00BB7060">
      <w:pPr>
        <w:pStyle w:val="Code"/>
      </w:pPr>
      <w:r w:rsidRPr="00932BC4">
        <w:t xml:space="preserve">      </w:t>
      </w:r>
      <w:r w:rsidR="00527482" w:rsidRPr="00932BC4">
        <w:t>&lt;xs:maxInclusive</w:t>
      </w:r>
      <w:r w:rsidRPr="00932BC4">
        <w:t xml:space="preserve"> </w:t>
      </w:r>
      <w:r w:rsidR="00527482" w:rsidRPr="00932BC4">
        <w:t>value="255"/&gt;</w:t>
      </w:r>
    </w:p>
    <w:p w14:paraId="02CA52C3" w14:textId="6CD900A2" w:rsidR="00527482" w:rsidRPr="00932BC4" w:rsidRDefault="008D3321" w:rsidP="00BB7060">
      <w:pPr>
        <w:pStyle w:val="Code"/>
      </w:pPr>
      <w:r w:rsidRPr="00932BC4">
        <w:t xml:space="preserve">    </w:t>
      </w:r>
      <w:r w:rsidR="00527482" w:rsidRPr="00932BC4">
        <w:t>&lt;/xs:restriction&gt;</w:t>
      </w:r>
    </w:p>
    <w:p w14:paraId="26D5B305" w14:textId="167AEDA3" w:rsidR="00527482" w:rsidRPr="00932BC4" w:rsidRDefault="008D3321" w:rsidP="00BB7060">
      <w:pPr>
        <w:pStyle w:val="Code"/>
      </w:pPr>
      <w:r w:rsidRPr="00932BC4">
        <w:t xml:space="preserve">  </w:t>
      </w:r>
      <w:r w:rsidR="00527482" w:rsidRPr="00932BC4">
        <w:t>&lt;/xs:simpleType&gt;</w:t>
      </w:r>
    </w:p>
    <w:p w14:paraId="6F4198CA" w14:textId="77777777" w:rsidR="00527482" w:rsidRPr="00932BC4" w:rsidRDefault="00527482" w:rsidP="00BB7060">
      <w:pPr>
        <w:pStyle w:val="Code"/>
      </w:pPr>
    </w:p>
    <w:p w14:paraId="1C7643E5" w14:textId="77777777" w:rsidR="0000736D" w:rsidRPr="00932BC4" w:rsidRDefault="00527482" w:rsidP="00BB7060">
      <w:pPr>
        <w:pStyle w:val="Code"/>
      </w:pPr>
      <w:r w:rsidRPr="00932BC4">
        <w:t>&lt;/xs:schema&gt;</w:t>
      </w:r>
    </w:p>
    <w:p w14:paraId="00175C02" w14:textId="77777777" w:rsidR="0000736D" w:rsidRPr="00932BC4" w:rsidRDefault="0000736D" w:rsidP="00BB7060">
      <w:pPr>
        <w:pStyle w:val="Code"/>
      </w:pP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615" w:name="_Toc90925181"/>
      <w:r w:rsidRPr="00760004">
        <w:t>Annex Z (informative):</w:t>
      </w:r>
      <w:r w:rsidR="00C1575F">
        <w:br/>
      </w:r>
      <w:r w:rsidR="00080512" w:rsidRPr="00760004">
        <w:t>Change history</w:t>
      </w:r>
      <w:bookmarkEnd w:id="615"/>
    </w:p>
    <w:bookmarkEnd w:id="546"/>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1A1B10" w:rsidRPr="00A7697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7C65B1F9" w:rsidR="001A1B10" w:rsidRPr="00760004" w:rsidRDefault="001A1B10" w:rsidP="001A1B10">
            <w:pPr>
              <w:pStyle w:val="TAL"/>
              <w:keepNext w:val="0"/>
              <w:keepLines w:val="0"/>
              <w:rPr>
                <w:sz w:val="16"/>
                <w:szCs w:val="16"/>
              </w:rPr>
            </w:pPr>
            <w:r>
              <w:rPr>
                <w:sz w:val="16"/>
                <w:szCs w:val="16"/>
              </w:rPr>
              <w:t>2021-</w:t>
            </w:r>
            <w:r w:rsidR="00E97BA9">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415C7EF4" w:rsidR="001A1B10" w:rsidRPr="00760004" w:rsidRDefault="001A1B10" w:rsidP="001A1B10">
            <w:pPr>
              <w:pStyle w:val="TAL"/>
              <w:keepNext w:val="0"/>
              <w:keepLines w:val="0"/>
              <w:rPr>
                <w:sz w:val="16"/>
                <w:szCs w:val="16"/>
              </w:rPr>
            </w:pPr>
            <w:r>
              <w:rPr>
                <w:sz w:val="16"/>
                <w:szCs w:val="16"/>
              </w:rPr>
              <w:t>SA#9</w:t>
            </w:r>
            <w:r w:rsidR="00E97BA9">
              <w:rPr>
                <w:sz w:val="16"/>
                <w:szCs w:val="16"/>
              </w:rPr>
              <w:t>4</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0B98C271" w:rsidR="001A1B10" w:rsidRPr="00760004" w:rsidRDefault="001A1B10" w:rsidP="001A1B10">
            <w:pPr>
              <w:pStyle w:val="TAL"/>
              <w:keepNext w:val="0"/>
              <w:keepLines w:val="0"/>
              <w:rPr>
                <w:sz w:val="16"/>
                <w:szCs w:val="16"/>
              </w:rPr>
            </w:pPr>
            <w:r>
              <w:rPr>
                <w:sz w:val="16"/>
                <w:szCs w:val="16"/>
              </w:rPr>
              <w:t>SP-21</w:t>
            </w:r>
            <w:r w:rsidR="00E97BA9">
              <w:rPr>
                <w:sz w:val="16"/>
                <w:szCs w:val="16"/>
              </w:rPr>
              <w:t>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5681BFD4" w:rsidR="001A1B10" w:rsidRPr="00760004" w:rsidRDefault="001A1B10" w:rsidP="001A1B10">
            <w:pPr>
              <w:pStyle w:val="TAL"/>
              <w:keepNext w:val="0"/>
              <w:keepLines w:val="0"/>
              <w:rPr>
                <w:sz w:val="16"/>
                <w:szCs w:val="16"/>
              </w:rPr>
            </w:pPr>
            <w:r>
              <w:rPr>
                <w:sz w:val="16"/>
                <w:szCs w:val="16"/>
              </w:rPr>
              <w:t>02</w:t>
            </w:r>
            <w:r w:rsidR="00A22E49">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40D3DFEB" w:rsidR="001A1B10" w:rsidRDefault="00DB0CE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47065BE5" w:rsidR="001A1B10" w:rsidRDefault="00D83268"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79D8F9D2" w:rsidR="001A1B10" w:rsidRDefault="00C212CD" w:rsidP="001A1B10">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0451408" w:rsidR="001A1B10" w:rsidRPr="00760004" w:rsidRDefault="001A1B10" w:rsidP="001A1B10">
            <w:pPr>
              <w:pStyle w:val="TAL"/>
              <w:keepNext w:val="0"/>
              <w:keepLines w:val="0"/>
              <w:rPr>
                <w:sz w:val="16"/>
                <w:szCs w:val="16"/>
              </w:rPr>
            </w:pPr>
            <w:r>
              <w:rPr>
                <w:sz w:val="16"/>
                <w:szCs w:val="16"/>
              </w:rPr>
              <w:t>17.</w:t>
            </w:r>
            <w:r w:rsidR="00E97BA9">
              <w:rPr>
                <w:sz w:val="16"/>
                <w:szCs w:val="16"/>
              </w:rPr>
              <w:t>3</w:t>
            </w:r>
            <w:r>
              <w:rPr>
                <w:sz w:val="16"/>
                <w:szCs w:val="16"/>
              </w:rPr>
              <w:t>.0</w:t>
            </w:r>
          </w:p>
        </w:tc>
      </w:tr>
    </w:tbl>
    <w:p w14:paraId="530F8443" w14:textId="77777777" w:rsidR="003C3971" w:rsidRPr="00760004" w:rsidRDefault="003C3971">
      <w:pPr>
        <w:rPr>
          <w:rFonts w:ascii="Arial" w:hAnsi="Arial"/>
          <w:sz w:val="16"/>
          <w:szCs w:val="16"/>
        </w:rPr>
      </w:pPr>
    </w:p>
    <w:sectPr w:rsidR="003C3971" w:rsidRPr="00760004">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90D43D" w14:textId="77777777" w:rsidR="0064057B" w:rsidRDefault="0064057B">
      <w:r>
        <w:separator/>
      </w:r>
    </w:p>
  </w:endnote>
  <w:endnote w:type="continuationSeparator" w:id="0">
    <w:p w14:paraId="12ADA387" w14:textId="77777777" w:rsidR="0064057B" w:rsidRDefault="006405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kia Pure Headline">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1592F8" w14:textId="77777777" w:rsidR="0064057B" w:rsidRDefault="0064057B">
      <w:r>
        <w:separator/>
      </w:r>
    </w:p>
  </w:footnote>
  <w:footnote w:type="continuationSeparator" w:id="0">
    <w:p w14:paraId="7FAC0BC5" w14:textId="77777777" w:rsidR="0064057B" w:rsidRDefault="006405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0A193" w14:textId="309336AA"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1884">
      <w:rPr>
        <w:rFonts w:ascii="Arial" w:hAnsi="Arial" w:cs="Arial"/>
        <w:b/>
        <w:noProof/>
        <w:sz w:val="18"/>
        <w:szCs w:val="18"/>
      </w:rPr>
      <w:t>3GPP TS 33.128 V17.3.0 (2021-12)</w:t>
    </w:r>
    <w:r>
      <w:rPr>
        <w:rFonts w:ascii="Arial" w:hAnsi="Arial" w:cs="Arial"/>
        <w:b/>
        <w:sz w:val="18"/>
        <w:szCs w:val="18"/>
      </w:rPr>
      <w:fldChar w:fldCharType="end"/>
    </w:r>
  </w:p>
  <w:p w14:paraId="1EB339AE" w14:textId="0CDF21B3"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CB8814F" w14:textId="438ABB20"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1884">
      <w:rPr>
        <w:rFonts w:ascii="Arial" w:hAnsi="Arial" w:cs="Arial"/>
        <w:b/>
        <w:noProof/>
        <w:sz w:val="18"/>
        <w:szCs w:val="18"/>
      </w:rPr>
      <w:t>Release 17</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2504E1"/>
    <w:multiLevelType w:val="hybridMultilevel"/>
    <w:tmpl w:val="D6645880"/>
    <w:lvl w:ilvl="0" w:tplc="C658C33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1CF7EDD"/>
    <w:multiLevelType w:val="hybridMultilevel"/>
    <w:tmpl w:val="564642D2"/>
    <w:lvl w:ilvl="0" w:tplc="20FE1A2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9761A7"/>
    <w:multiLevelType w:val="hybridMultilevel"/>
    <w:tmpl w:val="1A3A89EC"/>
    <w:lvl w:ilvl="0" w:tplc="3432C3E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85E27A9"/>
    <w:multiLevelType w:val="hybridMultilevel"/>
    <w:tmpl w:val="55EC9946"/>
    <w:lvl w:ilvl="0" w:tplc="584A60F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AA46D18"/>
    <w:multiLevelType w:val="hybridMultilevel"/>
    <w:tmpl w:val="072C5E5C"/>
    <w:lvl w:ilvl="0" w:tplc="0AB051BC">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D671CDF"/>
    <w:multiLevelType w:val="hybridMultilevel"/>
    <w:tmpl w:val="41502E68"/>
    <w:lvl w:ilvl="0" w:tplc="796ED3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60428A"/>
    <w:multiLevelType w:val="hybridMultilevel"/>
    <w:tmpl w:val="931ACAEC"/>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5E5701B"/>
    <w:multiLevelType w:val="hybridMultilevel"/>
    <w:tmpl w:val="9B14D986"/>
    <w:lvl w:ilvl="0" w:tplc="C686BA2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013C4D"/>
    <w:multiLevelType w:val="hybridMultilevel"/>
    <w:tmpl w:val="196CB06A"/>
    <w:lvl w:ilvl="0" w:tplc="7914680A">
      <w:numFmt w:val="bullet"/>
      <w:lvlText w:val="-"/>
      <w:lvlJc w:val="left"/>
      <w:pPr>
        <w:ind w:left="643"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C0321AD"/>
    <w:multiLevelType w:val="hybridMultilevel"/>
    <w:tmpl w:val="CCE4FD80"/>
    <w:lvl w:ilvl="0" w:tplc="6CBE28CE">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C0B5AFD"/>
    <w:multiLevelType w:val="hybridMultilevel"/>
    <w:tmpl w:val="B83676D4"/>
    <w:lvl w:ilvl="0" w:tplc="A52ACBD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D54B25"/>
    <w:multiLevelType w:val="hybridMultilevel"/>
    <w:tmpl w:val="3C04BCD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15:restartNumberingAfterBreak="0">
    <w:nsid w:val="337F46AA"/>
    <w:multiLevelType w:val="hybridMultilevel"/>
    <w:tmpl w:val="6EB0E1D4"/>
    <w:lvl w:ilvl="0" w:tplc="3432C3E0">
      <w:numFmt w:val="bullet"/>
      <w:lvlText w:val="-"/>
      <w:lvlJc w:val="left"/>
      <w:pPr>
        <w:ind w:left="2018" w:hanging="360"/>
      </w:pPr>
      <w:rPr>
        <w:rFonts w:ascii="Arial" w:eastAsia="Times New Roman" w:hAnsi="Arial" w:cs="Arial" w:hint="default"/>
      </w:rPr>
    </w:lvl>
    <w:lvl w:ilvl="1" w:tplc="04090003" w:tentative="1">
      <w:start w:val="1"/>
      <w:numFmt w:val="bullet"/>
      <w:lvlText w:val="o"/>
      <w:lvlJc w:val="left"/>
      <w:pPr>
        <w:ind w:left="2738" w:hanging="360"/>
      </w:pPr>
      <w:rPr>
        <w:rFonts w:ascii="Courier New" w:hAnsi="Courier New" w:cs="Courier New" w:hint="default"/>
      </w:rPr>
    </w:lvl>
    <w:lvl w:ilvl="2" w:tplc="04090005" w:tentative="1">
      <w:start w:val="1"/>
      <w:numFmt w:val="bullet"/>
      <w:lvlText w:val=""/>
      <w:lvlJc w:val="left"/>
      <w:pPr>
        <w:ind w:left="3458" w:hanging="360"/>
      </w:pPr>
      <w:rPr>
        <w:rFonts w:ascii="Wingdings" w:hAnsi="Wingdings" w:hint="default"/>
      </w:rPr>
    </w:lvl>
    <w:lvl w:ilvl="3" w:tplc="04090001" w:tentative="1">
      <w:start w:val="1"/>
      <w:numFmt w:val="bullet"/>
      <w:lvlText w:val=""/>
      <w:lvlJc w:val="left"/>
      <w:pPr>
        <w:ind w:left="4178" w:hanging="360"/>
      </w:pPr>
      <w:rPr>
        <w:rFonts w:ascii="Symbol" w:hAnsi="Symbol" w:hint="default"/>
      </w:rPr>
    </w:lvl>
    <w:lvl w:ilvl="4" w:tplc="04090003" w:tentative="1">
      <w:start w:val="1"/>
      <w:numFmt w:val="bullet"/>
      <w:lvlText w:val="o"/>
      <w:lvlJc w:val="left"/>
      <w:pPr>
        <w:ind w:left="4898" w:hanging="360"/>
      </w:pPr>
      <w:rPr>
        <w:rFonts w:ascii="Courier New" w:hAnsi="Courier New" w:cs="Courier New" w:hint="default"/>
      </w:rPr>
    </w:lvl>
    <w:lvl w:ilvl="5" w:tplc="04090005" w:tentative="1">
      <w:start w:val="1"/>
      <w:numFmt w:val="bullet"/>
      <w:lvlText w:val=""/>
      <w:lvlJc w:val="left"/>
      <w:pPr>
        <w:ind w:left="5618" w:hanging="360"/>
      </w:pPr>
      <w:rPr>
        <w:rFonts w:ascii="Wingdings" w:hAnsi="Wingdings" w:hint="default"/>
      </w:rPr>
    </w:lvl>
    <w:lvl w:ilvl="6" w:tplc="04090001" w:tentative="1">
      <w:start w:val="1"/>
      <w:numFmt w:val="bullet"/>
      <w:lvlText w:val=""/>
      <w:lvlJc w:val="left"/>
      <w:pPr>
        <w:ind w:left="6338" w:hanging="360"/>
      </w:pPr>
      <w:rPr>
        <w:rFonts w:ascii="Symbol" w:hAnsi="Symbol" w:hint="default"/>
      </w:rPr>
    </w:lvl>
    <w:lvl w:ilvl="7" w:tplc="04090003" w:tentative="1">
      <w:start w:val="1"/>
      <w:numFmt w:val="bullet"/>
      <w:lvlText w:val="o"/>
      <w:lvlJc w:val="left"/>
      <w:pPr>
        <w:ind w:left="7058" w:hanging="360"/>
      </w:pPr>
      <w:rPr>
        <w:rFonts w:ascii="Courier New" w:hAnsi="Courier New" w:cs="Courier New" w:hint="default"/>
      </w:rPr>
    </w:lvl>
    <w:lvl w:ilvl="8" w:tplc="04090005" w:tentative="1">
      <w:start w:val="1"/>
      <w:numFmt w:val="bullet"/>
      <w:lvlText w:val=""/>
      <w:lvlJc w:val="left"/>
      <w:pPr>
        <w:ind w:left="7778" w:hanging="360"/>
      </w:pPr>
      <w:rPr>
        <w:rFonts w:ascii="Wingdings" w:hAnsi="Wingdings" w:hint="default"/>
      </w:rPr>
    </w:lvl>
  </w:abstractNum>
  <w:abstractNum w:abstractNumId="2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8695052"/>
    <w:multiLevelType w:val="hybridMultilevel"/>
    <w:tmpl w:val="8236C8C2"/>
    <w:lvl w:ilvl="0" w:tplc="FFE815FA">
      <w:start w:val="6"/>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AF04CF5"/>
    <w:multiLevelType w:val="hybridMultilevel"/>
    <w:tmpl w:val="0C8A5F94"/>
    <w:lvl w:ilvl="0" w:tplc="8FB44EB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4717374"/>
    <w:multiLevelType w:val="multilevel"/>
    <w:tmpl w:val="005E874C"/>
    <w:lvl w:ilvl="0">
      <w:start w:val="1"/>
      <w:numFmt w:val="decimal"/>
      <w:lvlText w:val="%1."/>
      <w:lvlJc w:val="left"/>
      <w:pPr>
        <w:ind w:left="552" w:hanging="55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45A105D4"/>
    <w:multiLevelType w:val="hybridMultilevel"/>
    <w:tmpl w:val="75D622EE"/>
    <w:lvl w:ilvl="0" w:tplc="4FCE110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CBE6A3F"/>
    <w:multiLevelType w:val="hybridMultilevel"/>
    <w:tmpl w:val="5A3AEE80"/>
    <w:lvl w:ilvl="0" w:tplc="2374737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5058142E"/>
    <w:multiLevelType w:val="hybridMultilevel"/>
    <w:tmpl w:val="D71E1CBE"/>
    <w:lvl w:ilvl="0" w:tplc="7412551A">
      <w:start w:val="4"/>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1A44B69"/>
    <w:multiLevelType w:val="hybridMultilevel"/>
    <w:tmpl w:val="1D8026E6"/>
    <w:lvl w:ilvl="0" w:tplc="69623D04">
      <w:start w:val="6"/>
      <w:numFmt w:val="bullet"/>
      <w:lvlText w:val="-"/>
      <w:lvlJc w:val="left"/>
      <w:pPr>
        <w:ind w:left="360" w:hanging="360"/>
      </w:pPr>
      <w:rPr>
        <w:rFonts w:ascii="Calibri" w:eastAsia="Calibri" w:hAnsi="Calibri" w:cs="Calibri" w:hint="default"/>
        <w:color w:val="auto"/>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15:restartNumberingAfterBreak="0">
    <w:nsid w:val="55DC15AB"/>
    <w:multiLevelType w:val="hybridMultilevel"/>
    <w:tmpl w:val="DE261A0C"/>
    <w:lvl w:ilvl="0" w:tplc="1DC43A02">
      <w:start w:val="4"/>
      <w:numFmt w:val="bullet"/>
      <w:lvlText w:val="-"/>
      <w:lvlJc w:val="left"/>
      <w:pPr>
        <w:ind w:left="360" w:hanging="360"/>
      </w:pPr>
      <w:rPr>
        <w:rFonts w:ascii="Times New Roman" w:eastAsia="Batang"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2" w15:restartNumberingAfterBreak="0">
    <w:nsid w:val="57A806CC"/>
    <w:multiLevelType w:val="hybridMultilevel"/>
    <w:tmpl w:val="C59EDF7C"/>
    <w:lvl w:ilvl="0" w:tplc="0409000F">
      <w:start w:val="1"/>
      <w:numFmt w:val="decimal"/>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9C659BB"/>
    <w:multiLevelType w:val="hybridMultilevel"/>
    <w:tmpl w:val="6E3EC5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5E147AC0"/>
    <w:multiLevelType w:val="hybridMultilevel"/>
    <w:tmpl w:val="93D85F94"/>
    <w:lvl w:ilvl="0" w:tplc="86DE99F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EF29AC"/>
    <w:multiLevelType w:val="hybridMultilevel"/>
    <w:tmpl w:val="89ACEFA6"/>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F7F18DD"/>
    <w:multiLevelType w:val="hybridMultilevel"/>
    <w:tmpl w:val="572EE188"/>
    <w:lvl w:ilvl="0" w:tplc="756C4DA0">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457721"/>
    <w:multiLevelType w:val="hybridMultilevel"/>
    <w:tmpl w:val="F51A6BC2"/>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7583557"/>
    <w:multiLevelType w:val="hybridMultilevel"/>
    <w:tmpl w:val="F164231A"/>
    <w:lvl w:ilvl="0" w:tplc="7914680A">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F844608"/>
    <w:multiLevelType w:val="hybridMultilevel"/>
    <w:tmpl w:val="345C27C4"/>
    <w:lvl w:ilvl="0" w:tplc="5498CF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2"/>
  </w:num>
  <w:num w:numId="2">
    <w:abstractNumId w:val="19"/>
  </w:num>
  <w:num w:numId="3">
    <w:abstractNumId w:val="28"/>
  </w:num>
  <w:num w:numId="4">
    <w:abstractNumId w:val="32"/>
  </w:num>
  <w:num w:numId="5">
    <w:abstractNumId w:val="16"/>
  </w:num>
  <w:num w:numId="6">
    <w:abstractNumId w:val="27"/>
  </w:num>
  <w:num w:numId="7">
    <w:abstractNumId w:val="40"/>
  </w:num>
  <w:num w:numId="8">
    <w:abstractNumId w:val="35"/>
  </w:num>
  <w:num w:numId="9">
    <w:abstractNumId w:val="14"/>
  </w:num>
  <w:num w:numId="10">
    <w:abstractNumId w:val="33"/>
  </w:num>
  <w:num w:numId="11">
    <w:abstractNumId w:val="13"/>
  </w:num>
  <w:num w:numId="12">
    <w:abstractNumId w:val="43"/>
  </w:num>
  <w:num w:numId="13">
    <w:abstractNumId w:val="15"/>
  </w:num>
  <w:num w:numId="14">
    <w:abstractNumId w:val="34"/>
  </w:num>
  <w:num w:numId="15">
    <w:abstractNumId w:val="17"/>
  </w:num>
  <w:num w:numId="16">
    <w:abstractNumId w:val="37"/>
  </w:num>
  <w:num w:numId="17">
    <w:abstractNumId w:val="10"/>
  </w:num>
  <w:num w:numId="18">
    <w:abstractNumId w:val="20"/>
  </w:num>
  <w:num w:numId="19">
    <w:abstractNumId w:val="11"/>
  </w:num>
  <w:num w:numId="20">
    <w:abstractNumId w:val="25"/>
  </w:num>
  <w:num w:numId="21">
    <w:abstractNumId w:val="24"/>
  </w:num>
  <w:num w:numId="22">
    <w:abstractNumId w:val="30"/>
  </w:num>
  <w:num w:numId="23">
    <w:abstractNumId w:val="21"/>
  </w:num>
  <w:num w:numId="24">
    <w:abstractNumId w:val="18"/>
  </w:num>
  <w:num w:numId="25">
    <w:abstractNumId w:val="41"/>
  </w:num>
  <w:num w:numId="26">
    <w:abstractNumId w:val="31"/>
  </w:num>
  <w:num w:numId="27">
    <w:abstractNumId w:val="29"/>
  </w:num>
  <w:num w:numId="28">
    <w:abstractNumId w:val="26"/>
  </w:num>
  <w:num w:numId="29">
    <w:abstractNumId w:val="8"/>
  </w:num>
  <w:num w:numId="30">
    <w:abstractNumId w:val="6"/>
  </w:num>
  <w:num w:numId="31">
    <w:abstractNumId w:val="5"/>
  </w:num>
  <w:num w:numId="32">
    <w:abstractNumId w:val="4"/>
  </w:num>
  <w:num w:numId="33">
    <w:abstractNumId w:val="7"/>
  </w:num>
  <w:num w:numId="34">
    <w:abstractNumId w:val="3"/>
  </w:num>
  <w:num w:numId="35">
    <w:abstractNumId w:val="2"/>
  </w:num>
  <w:num w:numId="36">
    <w:abstractNumId w:val="1"/>
  </w:num>
  <w:num w:numId="37">
    <w:abstractNumId w:val="0"/>
  </w:num>
  <w:num w:numId="38">
    <w:abstractNumId w:val="38"/>
  </w:num>
  <w:num w:numId="39">
    <w:abstractNumId w:val="42"/>
  </w:num>
  <w:num w:numId="40">
    <w:abstractNumId w:val="36"/>
  </w:num>
  <w:num w:numId="41">
    <w:abstractNumId w:val="23"/>
  </w:num>
  <w:num w:numId="42">
    <w:abstractNumId w:val="22"/>
  </w:num>
  <w:num w:numId="43">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BF"/>
    <w:rsid w:val="00000297"/>
    <w:rsid w:val="00001FD0"/>
    <w:rsid w:val="000026B6"/>
    <w:rsid w:val="000030DB"/>
    <w:rsid w:val="0000550C"/>
    <w:rsid w:val="0000736D"/>
    <w:rsid w:val="000102A9"/>
    <w:rsid w:val="0001070A"/>
    <w:rsid w:val="00012230"/>
    <w:rsid w:val="00014288"/>
    <w:rsid w:val="000201DD"/>
    <w:rsid w:val="00020442"/>
    <w:rsid w:val="00020B85"/>
    <w:rsid w:val="00020C2C"/>
    <w:rsid w:val="00021C40"/>
    <w:rsid w:val="00021DF2"/>
    <w:rsid w:val="00021FC7"/>
    <w:rsid w:val="00022817"/>
    <w:rsid w:val="0002294A"/>
    <w:rsid w:val="00022E3C"/>
    <w:rsid w:val="0003014E"/>
    <w:rsid w:val="000310DB"/>
    <w:rsid w:val="000319F7"/>
    <w:rsid w:val="00031A2C"/>
    <w:rsid w:val="00033397"/>
    <w:rsid w:val="000336EB"/>
    <w:rsid w:val="00034675"/>
    <w:rsid w:val="00037536"/>
    <w:rsid w:val="0003789F"/>
    <w:rsid w:val="00037B23"/>
    <w:rsid w:val="00040095"/>
    <w:rsid w:val="00040E24"/>
    <w:rsid w:val="00040EDE"/>
    <w:rsid w:val="000448ED"/>
    <w:rsid w:val="00044957"/>
    <w:rsid w:val="00045198"/>
    <w:rsid w:val="00050442"/>
    <w:rsid w:val="00051834"/>
    <w:rsid w:val="000518B2"/>
    <w:rsid w:val="000518C2"/>
    <w:rsid w:val="000530E6"/>
    <w:rsid w:val="0005340C"/>
    <w:rsid w:val="000549B4"/>
    <w:rsid w:val="00054A22"/>
    <w:rsid w:val="000550DC"/>
    <w:rsid w:val="000550EB"/>
    <w:rsid w:val="000557F0"/>
    <w:rsid w:val="00055EF2"/>
    <w:rsid w:val="000579D7"/>
    <w:rsid w:val="00060F1B"/>
    <w:rsid w:val="00061401"/>
    <w:rsid w:val="00064364"/>
    <w:rsid w:val="000655A6"/>
    <w:rsid w:val="00065FD3"/>
    <w:rsid w:val="00070E02"/>
    <w:rsid w:val="000718CD"/>
    <w:rsid w:val="00072558"/>
    <w:rsid w:val="00072EBE"/>
    <w:rsid w:val="00073A13"/>
    <w:rsid w:val="00074618"/>
    <w:rsid w:val="00075C4C"/>
    <w:rsid w:val="00076DF5"/>
    <w:rsid w:val="000770A6"/>
    <w:rsid w:val="00080512"/>
    <w:rsid w:val="000807F5"/>
    <w:rsid w:val="00080F2C"/>
    <w:rsid w:val="000817FC"/>
    <w:rsid w:val="00083317"/>
    <w:rsid w:val="0008397A"/>
    <w:rsid w:val="00083A83"/>
    <w:rsid w:val="00084787"/>
    <w:rsid w:val="00084AA1"/>
    <w:rsid w:val="000861F8"/>
    <w:rsid w:val="00086DE6"/>
    <w:rsid w:val="00090A1D"/>
    <w:rsid w:val="00090AB3"/>
    <w:rsid w:val="00090ABC"/>
    <w:rsid w:val="000919DB"/>
    <w:rsid w:val="000923B2"/>
    <w:rsid w:val="00093EDE"/>
    <w:rsid w:val="00094580"/>
    <w:rsid w:val="00094B0A"/>
    <w:rsid w:val="00095ABF"/>
    <w:rsid w:val="000A0C7C"/>
    <w:rsid w:val="000A29D1"/>
    <w:rsid w:val="000A578B"/>
    <w:rsid w:val="000A5A01"/>
    <w:rsid w:val="000A62C9"/>
    <w:rsid w:val="000A7073"/>
    <w:rsid w:val="000B0DAC"/>
    <w:rsid w:val="000B1212"/>
    <w:rsid w:val="000B13C0"/>
    <w:rsid w:val="000B149E"/>
    <w:rsid w:val="000B16A9"/>
    <w:rsid w:val="000B22C5"/>
    <w:rsid w:val="000B26AC"/>
    <w:rsid w:val="000B2F44"/>
    <w:rsid w:val="000B3854"/>
    <w:rsid w:val="000B3E1F"/>
    <w:rsid w:val="000B4ADD"/>
    <w:rsid w:val="000B5915"/>
    <w:rsid w:val="000B5AA0"/>
    <w:rsid w:val="000B5D7A"/>
    <w:rsid w:val="000B6690"/>
    <w:rsid w:val="000B76B0"/>
    <w:rsid w:val="000B7DF0"/>
    <w:rsid w:val="000C1779"/>
    <w:rsid w:val="000C179D"/>
    <w:rsid w:val="000C28BB"/>
    <w:rsid w:val="000C4AF8"/>
    <w:rsid w:val="000C5233"/>
    <w:rsid w:val="000C54E1"/>
    <w:rsid w:val="000C5FD1"/>
    <w:rsid w:val="000C6EFC"/>
    <w:rsid w:val="000C7E9D"/>
    <w:rsid w:val="000D0D8C"/>
    <w:rsid w:val="000D218D"/>
    <w:rsid w:val="000D345B"/>
    <w:rsid w:val="000D38C8"/>
    <w:rsid w:val="000D391A"/>
    <w:rsid w:val="000D3BAB"/>
    <w:rsid w:val="000D47BD"/>
    <w:rsid w:val="000D4C6D"/>
    <w:rsid w:val="000D58AB"/>
    <w:rsid w:val="000D73D5"/>
    <w:rsid w:val="000E1D64"/>
    <w:rsid w:val="000E1FFC"/>
    <w:rsid w:val="000E2AC2"/>
    <w:rsid w:val="000E2D7C"/>
    <w:rsid w:val="000E50E0"/>
    <w:rsid w:val="000E51E7"/>
    <w:rsid w:val="000E5393"/>
    <w:rsid w:val="000E7781"/>
    <w:rsid w:val="000F04A9"/>
    <w:rsid w:val="000F0EC4"/>
    <w:rsid w:val="000F1D1A"/>
    <w:rsid w:val="000F2A89"/>
    <w:rsid w:val="000F3D99"/>
    <w:rsid w:val="000F4E88"/>
    <w:rsid w:val="000F5F25"/>
    <w:rsid w:val="000F60E1"/>
    <w:rsid w:val="000F650A"/>
    <w:rsid w:val="000F6D04"/>
    <w:rsid w:val="000F7D68"/>
    <w:rsid w:val="0010056B"/>
    <w:rsid w:val="001019F5"/>
    <w:rsid w:val="00102EC3"/>
    <w:rsid w:val="0010428E"/>
    <w:rsid w:val="00107AAE"/>
    <w:rsid w:val="001105A6"/>
    <w:rsid w:val="00113338"/>
    <w:rsid w:val="001136C8"/>
    <w:rsid w:val="0011373E"/>
    <w:rsid w:val="00113DF4"/>
    <w:rsid w:val="00115337"/>
    <w:rsid w:val="00115446"/>
    <w:rsid w:val="001179E7"/>
    <w:rsid w:val="00121925"/>
    <w:rsid w:val="00121B08"/>
    <w:rsid w:val="0012377E"/>
    <w:rsid w:val="0012473B"/>
    <w:rsid w:val="00124F9E"/>
    <w:rsid w:val="001252C8"/>
    <w:rsid w:val="00126550"/>
    <w:rsid w:val="00127125"/>
    <w:rsid w:val="00127BDD"/>
    <w:rsid w:val="0013042B"/>
    <w:rsid w:val="00130469"/>
    <w:rsid w:val="0013186F"/>
    <w:rsid w:val="00132E07"/>
    <w:rsid w:val="00134A4C"/>
    <w:rsid w:val="00135FC8"/>
    <w:rsid w:val="001370D4"/>
    <w:rsid w:val="001370E8"/>
    <w:rsid w:val="00140D0C"/>
    <w:rsid w:val="00141280"/>
    <w:rsid w:val="00141985"/>
    <w:rsid w:val="00142715"/>
    <w:rsid w:val="00144C87"/>
    <w:rsid w:val="001471E0"/>
    <w:rsid w:val="00147D1F"/>
    <w:rsid w:val="00150537"/>
    <w:rsid w:val="00151BB9"/>
    <w:rsid w:val="00151EB4"/>
    <w:rsid w:val="001522B0"/>
    <w:rsid w:val="00152EDA"/>
    <w:rsid w:val="001536DF"/>
    <w:rsid w:val="00154002"/>
    <w:rsid w:val="0015453A"/>
    <w:rsid w:val="001547A8"/>
    <w:rsid w:val="00154C72"/>
    <w:rsid w:val="001555FD"/>
    <w:rsid w:val="00156243"/>
    <w:rsid w:val="00156968"/>
    <w:rsid w:val="00160265"/>
    <w:rsid w:val="00160B52"/>
    <w:rsid w:val="00162F60"/>
    <w:rsid w:val="0016309B"/>
    <w:rsid w:val="0016345F"/>
    <w:rsid w:val="00165CC2"/>
    <w:rsid w:val="001664A1"/>
    <w:rsid w:val="001664C5"/>
    <w:rsid w:val="0016653D"/>
    <w:rsid w:val="00166612"/>
    <w:rsid w:val="00167090"/>
    <w:rsid w:val="00167E84"/>
    <w:rsid w:val="001703F3"/>
    <w:rsid w:val="0017098B"/>
    <w:rsid w:val="00170BDE"/>
    <w:rsid w:val="001714D5"/>
    <w:rsid w:val="00171EFF"/>
    <w:rsid w:val="00173B9A"/>
    <w:rsid w:val="001744EC"/>
    <w:rsid w:val="00174B5F"/>
    <w:rsid w:val="00174C15"/>
    <w:rsid w:val="001756F1"/>
    <w:rsid w:val="00175CDC"/>
    <w:rsid w:val="0017612B"/>
    <w:rsid w:val="0018007A"/>
    <w:rsid w:val="001805EB"/>
    <w:rsid w:val="00180AD2"/>
    <w:rsid w:val="00180D34"/>
    <w:rsid w:val="00181ED4"/>
    <w:rsid w:val="00182D44"/>
    <w:rsid w:val="00182F94"/>
    <w:rsid w:val="00183006"/>
    <w:rsid w:val="00183C80"/>
    <w:rsid w:val="00183E0F"/>
    <w:rsid w:val="0018506B"/>
    <w:rsid w:val="00185CA6"/>
    <w:rsid w:val="00190299"/>
    <w:rsid w:val="00190C1F"/>
    <w:rsid w:val="00190D04"/>
    <w:rsid w:val="00191A25"/>
    <w:rsid w:val="00192FD4"/>
    <w:rsid w:val="001942EB"/>
    <w:rsid w:val="00194452"/>
    <w:rsid w:val="00196019"/>
    <w:rsid w:val="00196089"/>
    <w:rsid w:val="001968F0"/>
    <w:rsid w:val="001973F8"/>
    <w:rsid w:val="00197E03"/>
    <w:rsid w:val="001A035D"/>
    <w:rsid w:val="001A065E"/>
    <w:rsid w:val="001A0B8F"/>
    <w:rsid w:val="001A19B1"/>
    <w:rsid w:val="001A1B10"/>
    <w:rsid w:val="001A2B89"/>
    <w:rsid w:val="001A2C89"/>
    <w:rsid w:val="001A55AC"/>
    <w:rsid w:val="001A5D86"/>
    <w:rsid w:val="001A5DEE"/>
    <w:rsid w:val="001A7E50"/>
    <w:rsid w:val="001B0550"/>
    <w:rsid w:val="001B0862"/>
    <w:rsid w:val="001B1FE8"/>
    <w:rsid w:val="001B20D4"/>
    <w:rsid w:val="001B35E3"/>
    <w:rsid w:val="001B410B"/>
    <w:rsid w:val="001B4214"/>
    <w:rsid w:val="001B43E1"/>
    <w:rsid w:val="001B74B6"/>
    <w:rsid w:val="001B7871"/>
    <w:rsid w:val="001B7A9A"/>
    <w:rsid w:val="001C0EC7"/>
    <w:rsid w:val="001C313A"/>
    <w:rsid w:val="001C328A"/>
    <w:rsid w:val="001C364D"/>
    <w:rsid w:val="001C3787"/>
    <w:rsid w:val="001C4B45"/>
    <w:rsid w:val="001C6163"/>
    <w:rsid w:val="001C6CBB"/>
    <w:rsid w:val="001D02C2"/>
    <w:rsid w:val="001D12CA"/>
    <w:rsid w:val="001D12EC"/>
    <w:rsid w:val="001D1BCB"/>
    <w:rsid w:val="001D2B33"/>
    <w:rsid w:val="001D2CA8"/>
    <w:rsid w:val="001D2CE7"/>
    <w:rsid w:val="001D4CDD"/>
    <w:rsid w:val="001D5115"/>
    <w:rsid w:val="001D65E4"/>
    <w:rsid w:val="001D6C45"/>
    <w:rsid w:val="001E074B"/>
    <w:rsid w:val="001E1F88"/>
    <w:rsid w:val="001E261F"/>
    <w:rsid w:val="001E2829"/>
    <w:rsid w:val="001E2B19"/>
    <w:rsid w:val="001E3016"/>
    <w:rsid w:val="001E3A32"/>
    <w:rsid w:val="001E3C62"/>
    <w:rsid w:val="001E4141"/>
    <w:rsid w:val="001E47AE"/>
    <w:rsid w:val="001E4BEF"/>
    <w:rsid w:val="001E5B0A"/>
    <w:rsid w:val="001E6EEB"/>
    <w:rsid w:val="001E7447"/>
    <w:rsid w:val="001E7903"/>
    <w:rsid w:val="001F168B"/>
    <w:rsid w:val="001F22CF"/>
    <w:rsid w:val="001F2DFE"/>
    <w:rsid w:val="001F4649"/>
    <w:rsid w:val="001F4F81"/>
    <w:rsid w:val="001F586F"/>
    <w:rsid w:val="001F5F73"/>
    <w:rsid w:val="002004C6"/>
    <w:rsid w:val="00201298"/>
    <w:rsid w:val="00201768"/>
    <w:rsid w:val="002017DB"/>
    <w:rsid w:val="00201F9D"/>
    <w:rsid w:val="00202A23"/>
    <w:rsid w:val="00204010"/>
    <w:rsid w:val="00205FB3"/>
    <w:rsid w:val="002100FB"/>
    <w:rsid w:val="002103A5"/>
    <w:rsid w:val="00210517"/>
    <w:rsid w:val="00210F44"/>
    <w:rsid w:val="0021248B"/>
    <w:rsid w:val="0021293A"/>
    <w:rsid w:val="00214367"/>
    <w:rsid w:val="002152A4"/>
    <w:rsid w:val="00216231"/>
    <w:rsid w:val="00216886"/>
    <w:rsid w:val="00217139"/>
    <w:rsid w:val="00222B44"/>
    <w:rsid w:val="0022431F"/>
    <w:rsid w:val="00225CB0"/>
    <w:rsid w:val="00225D9F"/>
    <w:rsid w:val="002262D6"/>
    <w:rsid w:val="0023032D"/>
    <w:rsid w:val="00230CA4"/>
    <w:rsid w:val="00232E4A"/>
    <w:rsid w:val="0023337E"/>
    <w:rsid w:val="002333E1"/>
    <w:rsid w:val="002343C5"/>
    <w:rsid w:val="002347A2"/>
    <w:rsid w:val="00236D28"/>
    <w:rsid w:val="00241659"/>
    <w:rsid w:val="00242C69"/>
    <w:rsid w:val="0024372F"/>
    <w:rsid w:val="0024378C"/>
    <w:rsid w:val="00243F21"/>
    <w:rsid w:val="00244A7F"/>
    <w:rsid w:val="00245310"/>
    <w:rsid w:val="00246493"/>
    <w:rsid w:val="00246D48"/>
    <w:rsid w:val="00247B0F"/>
    <w:rsid w:val="002507F0"/>
    <w:rsid w:val="00251BF2"/>
    <w:rsid w:val="002530D6"/>
    <w:rsid w:val="002545B2"/>
    <w:rsid w:val="002546C0"/>
    <w:rsid w:val="00254A58"/>
    <w:rsid w:val="00255DE4"/>
    <w:rsid w:val="0025608D"/>
    <w:rsid w:val="00257127"/>
    <w:rsid w:val="00257568"/>
    <w:rsid w:val="00260E33"/>
    <w:rsid w:val="002621AB"/>
    <w:rsid w:val="002624E1"/>
    <w:rsid w:val="00264096"/>
    <w:rsid w:val="00264115"/>
    <w:rsid w:val="00266EB4"/>
    <w:rsid w:val="002674D6"/>
    <w:rsid w:val="0026763A"/>
    <w:rsid w:val="00270159"/>
    <w:rsid w:val="00270350"/>
    <w:rsid w:val="00270C31"/>
    <w:rsid w:val="002713AE"/>
    <w:rsid w:val="00271812"/>
    <w:rsid w:val="00271939"/>
    <w:rsid w:val="002721DD"/>
    <w:rsid w:val="00272C40"/>
    <w:rsid w:val="00273EF7"/>
    <w:rsid w:val="00276F35"/>
    <w:rsid w:val="00280CE9"/>
    <w:rsid w:val="00282827"/>
    <w:rsid w:val="00283827"/>
    <w:rsid w:val="00284476"/>
    <w:rsid w:val="002856A4"/>
    <w:rsid w:val="00285BB4"/>
    <w:rsid w:val="0028687E"/>
    <w:rsid w:val="00287218"/>
    <w:rsid w:val="002875A1"/>
    <w:rsid w:val="00291CA8"/>
    <w:rsid w:val="00292858"/>
    <w:rsid w:val="0029383B"/>
    <w:rsid w:val="00293D52"/>
    <w:rsid w:val="002962DD"/>
    <w:rsid w:val="00296459"/>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AD"/>
    <w:rsid w:val="002B215F"/>
    <w:rsid w:val="002B326C"/>
    <w:rsid w:val="002B4B3A"/>
    <w:rsid w:val="002B5183"/>
    <w:rsid w:val="002B56C2"/>
    <w:rsid w:val="002B5A4D"/>
    <w:rsid w:val="002B6CDB"/>
    <w:rsid w:val="002B76AE"/>
    <w:rsid w:val="002B77C9"/>
    <w:rsid w:val="002C0F28"/>
    <w:rsid w:val="002C2862"/>
    <w:rsid w:val="002C471A"/>
    <w:rsid w:val="002C4AB9"/>
    <w:rsid w:val="002C6571"/>
    <w:rsid w:val="002C6A29"/>
    <w:rsid w:val="002C7269"/>
    <w:rsid w:val="002C7BF8"/>
    <w:rsid w:val="002D05E1"/>
    <w:rsid w:val="002D067C"/>
    <w:rsid w:val="002D0E19"/>
    <w:rsid w:val="002D266E"/>
    <w:rsid w:val="002D2789"/>
    <w:rsid w:val="002D2F30"/>
    <w:rsid w:val="002D3003"/>
    <w:rsid w:val="002D4739"/>
    <w:rsid w:val="002D5301"/>
    <w:rsid w:val="002D5DDD"/>
    <w:rsid w:val="002D6D97"/>
    <w:rsid w:val="002D6DBB"/>
    <w:rsid w:val="002E0163"/>
    <w:rsid w:val="002E062D"/>
    <w:rsid w:val="002E080A"/>
    <w:rsid w:val="002E303B"/>
    <w:rsid w:val="002E31E6"/>
    <w:rsid w:val="002E418B"/>
    <w:rsid w:val="002E6FB5"/>
    <w:rsid w:val="002F0C4A"/>
    <w:rsid w:val="002F11F1"/>
    <w:rsid w:val="002F1E51"/>
    <w:rsid w:val="002F3016"/>
    <w:rsid w:val="002F419C"/>
    <w:rsid w:val="002F5E84"/>
    <w:rsid w:val="002F65B3"/>
    <w:rsid w:val="002F6AEA"/>
    <w:rsid w:val="002F77FA"/>
    <w:rsid w:val="003010AE"/>
    <w:rsid w:val="00301E07"/>
    <w:rsid w:val="00302203"/>
    <w:rsid w:val="00302619"/>
    <w:rsid w:val="0030351D"/>
    <w:rsid w:val="00303A3C"/>
    <w:rsid w:val="0030420C"/>
    <w:rsid w:val="0030480C"/>
    <w:rsid w:val="00304F3A"/>
    <w:rsid w:val="003051FC"/>
    <w:rsid w:val="00305E8F"/>
    <w:rsid w:val="00306D1D"/>
    <w:rsid w:val="00306FFD"/>
    <w:rsid w:val="0030740B"/>
    <w:rsid w:val="00312003"/>
    <w:rsid w:val="0031209A"/>
    <w:rsid w:val="00313981"/>
    <w:rsid w:val="0031626D"/>
    <w:rsid w:val="00316B83"/>
    <w:rsid w:val="00316C07"/>
    <w:rsid w:val="003172DC"/>
    <w:rsid w:val="003202D1"/>
    <w:rsid w:val="00320525"/>
    <w:rsid w:val="00322A70"/>
    <w:rsid w:val="00323431"/>
    <w:rsid w:val="00324DE0"/>
    <w:rsid w:val="0032534A"/>
    <w:rsid w:val="0032567D"/>
    <w:rsid w:val="00326961"/>
    <w:rsid w:val="00326D1B"/>
    <w:rsid w:val="00326E63"/>
    <w:rsid w:val="003275DA"/>
    <w:rsid w:val="00330921"/>
    <w:rsid w:val="00331A70"/>
    <w:rsid w:val="00333056"/>
    <w:rsid w:val="00335820"/>
    <w:rsid w:val="00336146"/>
    <w:rsid w:val="0033675B"/>
    <w:rsid w:val="00336CA4"/>
    <w:rsid w:val="00336CFB"/>
    <w:rsid w:val="00337077"/>
    <w:rsid w:val="00340316"/>
    <w:rsid w:val="0034034D"/>
    <w:rsid w:val="00341478"/>
    <w:rsid w:val="00341E68"/>
    <w:rsid w:val="00342676"/>
    <w:rsid w:val="00343163"/>
    <w:rsid w:val="003431E2"/>
    <w:rsid w:val="0034344F"/>
    <w:rsid w:val="00343497"/>
    <w:rsid w:val="00343D64"/>
    <w:rsid w:val="003443CA"/>
    <w:rsid w:val="00344D47"/>
    <w:rsid w:val="00345B43"/>
    <w:rsid w:val="00350E38"/>
    <w:rsid w:val="00352665"/>
    <w:rsid w:val="00352A6B"/>
    <w:rsid w:val="00352E9C"/>
    <w:rsid w:val="003531E0"/>
    <w:rsid w:val="0035462D"/>
    <w:rsid w:val="00354D29"/>
    <w:rsid w:val="00355148"/>
    <w:rsid w:val="003558B2"/>
    <w:rsid w:val="00355BF4"/>
    <w:rsid w:val="00355F84"/>
    <w:rsid w:val="00356817"/>
    <w:rsid w:val="00356BCC"/>
    <w:rsid w:val="003573DD"/>
    <w:rsid w:val="00361D72"/>
    <w:rsid w:val="00361E0B"/>
    <w:rsid w:val="003626A8"/>
    <w:rsid w:val="00363119"/>
    <w:rsid w:val="00363D0F"/>
    <w:rsid w:val="00363F2C"/>
    <w:rsid w:val="00364CE5"/>
    <w:rsid w:val="00364FD4"/>
    <w:rsid w:val="003655F8"/>
    <w:rsid w:val="003657B0"/>
    <w:rsid w:val="00366CF9"/>
    <w:rsid w:val="00371773"/>
    <w:rsid w:val="00373560"/>
    <w:rsid w:val="00373663"/>
    <w:rsid w:val="003736D5"/>
    <w:rsid w:val="0037525A"/>
    <w:rsid w:val="00376B1D"/>
    <w:rsid w:val="00376DC1"/>
    <w:rsid w:val="003808CA"/>
    <w:rsid w:val="00381482"/>
    <w:rsid w:val="00383810"/>
    <w:rsid w:val="00384516"/>
    <w:rsid w:val="00384E41"/>
    <w:rsid w:val="00387478"/>
    <w:rsid w:val="003912B0"/>
    <w:rsid w:val="00391C33"/>
    <w:rsid w:val="003924C8"/>
    <w:rsid w:val="00392B19"/>
    <w:rsid w:val="0039396D"/>
    <w:rsid w:val="00394109"/>
    <w:rsid w:val="00395471"/>
    <w:rsid w:val="00397C1D"/>
    <w:rsid w:val="003A03D5"/>
    <w:rsid w:val="003A06DD"/>
    <w:rsid w:val="003A1B4A"/>
    <w:rsid w:val="003A221D"/>
    <w:rsid w:val="003A410D"/>
    <w:rsid w:val="003A4650"/>
    <w:rsid w:val="003A4704"/>
    <w:rsid w:val="003A51DF"/>
    <w:rsid w:val="003A5C2F"/>
    <w:rsid w:val="003A5D01"/>
    <w:rsid w:val="003A7C91"/>
    <w:rsid w:val="003A7CED"/>
    <w:rsid w:val="003B148C"/>
    <w:rsid w:val="003B41F1"/>
    <w:rsid w:val="003B5D03"/>
    <w:rsid w:val="003B62A2"/>
    <w:rsid w:val="003B634B"/>
    <w:rsid w:val="003B6540"/>
    <w:rsid w:val="003B7B33"/>
    <w:rsid w:val="003B7D5C"/>
    <w:rsid w:val="003C003C"/>
    <w:rsid w:val="003C12A6"/>
    <w:rsid w:val="003C1316"/>
    <w:rsid w:val="003C2D35"/>
    <w:rsid w:val="003C315A"/>
    <w:rsid w:val="003C3971"/>
    <w:rsid w:val="003C3E26"/>
    <w:rsid w:val="003D0664"/>
    <w:rsid w:val="003D2BE3"/>
    <w:rsid w:val="003D3683"/>
    <w:rsid w:val="003D3F44"/>
    <w:rsid w:val="003D4074"/>
    <w:rsid w:val="003D4383"/>
    <w:rsid w:val="003D49D0"/>
    <w:rsid w:val="003D6FEE"/>
    <w:rsid w:val="003D71C7"/>
    <w:rsid w:val="003D7D6D"/>
    <w:rsid w:val="003E008B"/>
    <w:rsid w:val="003E0951"/>
    <w:rsid w:val="003E0BD4"/>
    <w:rsid w:val="003E4FFF"/>
    <w:rsid w:val="003E53DE"/>
    <w:rsid w:val="003E74C7"/>
    <w:rsid w:val="003E7F60"/>
    <w:rsid w:val="003F0840"/>
    <w:rsid w:val="003F1072"/>
    <w:rsid w:val="003F1DB0"/>
    <w:rsid w:val="003F1FC0"/>
    <w:rsid w:val="003F400E"/>
    <w:rsid w:val="003F4C54"/>
    <w:rsid w:val="003F5449"/>
    <w:rsid w:val="003F587A"/>
    <w:rsid w:val="00400B9E"/>
    <w:rsid w:val="004066B4"/>
    <w:rsid w:val="004111D0"/>
    <w:rsid w:val="00411F4A"/>
    <w:rsid w:val="00412042"/>
    <w:rsid w:val="004120B0"/>
    <w:rsid w:val="0041367E"/>
    <w:rsid w:val="004143DC"/>
    <w:rsid w:val="00414887"/>
    <w:rsid w:val="00417C8F"/>
    <w:rsid w:val="00420014"/>
    <w:rsid w:val="004208E5"/>
    <w:rsid w:val="00420B1C"/>
    <w:rsid w:val="004227F2"/>
    <w:rsid w:val="004230F8"/>
    <w:rsid w:val="00425231"/>
    <w:rsid w:val="00425524"/>
    <w:rsid w:val="00426A21"/>
    <w:rsid w:val="00426B5D"/>
    <w:rsid w:val="00427D59"/>
    <w:rsid w:val="0043173E"/>
    <w:rsid w:val="00431E8A"/>
    <w:rsid w:val="00436104"/>
    <w:rsid w:val="004362E5"/>
    <w:rsid w:val="0043684F"/>
    <w:rsid w:val="00436863"/>
    <w:rsid w:val="00437A04"/>
    <w:rsid w:val="00437FE9"/>
    <w:rsid w:val="004405D6"/>
    <w:rsid w:val="00440758"/>
    <w:rsid w:val="00440EB3"/>
    <w:rsid w:val="004426D3"/>
    <w:rsid w:val="00443A13"/>
    <w:rsid w:val="004441C1"/>
    <w:rsid w:val="004452D7"/>
    <w:rsid w:val="004455E4"/>
    <w:rsid w:val="004457CD"/>
    <w:rsid w:val="00445808"/>
    <w:rsid w:val="004470E2"/>
    <w:rsid w:val="00447CC2"/>
    <w:rsid w:val="0045121C"/>
    <w:rsid w:val="00451507"/>
    <w:rsid w:val="00452E64"/>
    <w:rsid w:val="00453060"/>
    <w:rsid w:val="0045397E"/>
    <w:rsid w:val="00455D97"/>
    <w:rsid w:val="004561F8"/>
    <w:rsid w:val="00456778"/>
    <w:rsid w:val="00457160"/>
    <w:rsid w:val="00457937"/>
    <w:rsid w:val="00460920"/>
    <w:rsid w:val="004634A8"/>
    <w:rsid w:val="00463630"/>
    <w:rsid w:val="00464295"/>
    <w:rsid w:val="004646D3"/>
    <w:rsid w:val="00465CAE"/>
    <w:rsid w:val="004663CD"/>
    <w:rsid w:val="0046647E"/>
    <w:rsid w:val="00466533"/>
    <w:rsid w:val="00467385"/>
    <w:rsid w:val="00470DB2"/>
    <w:rsid w:val="004716A6"/>
    <w:rsid w:val="0047242E"/>
    <w:rsid w:val="00472F09"/>
    <w:rsid w:val="00474D53"/>
    <w:rsid w:val="00474D98"/>
    <w:rsid w:val="0047500B"/>
    <w:rsid w:val="004751E4"/>
    <w:rsid w:val="00475234"/>
    <w:rsid w:val="00475B98"/>
    <w:rsid w:val="004774FC"/>
    <w:rsid w:val="00480560"/>
    <w:rsid w:val="00480C62"/>
    <w:rsid w:val="004818C8"/>
    <w:rsid w:val="00482051"/>
    <w:rsid w:val="00482148"/>
    <w:rsid w:val="0048281C"/>
    <w:rsid w:val="0048329F"/>
    <w:rsid w:val="00483859"/>
    <w:rsid w:val="004842A2"/>
    <w:rsid w:val="004844C0"/>
    <w:rsid w:val="00485FAF"/>
    <w:rsid w:val="00486EA7"/>
    <w:rsid w:val="00490A87"/>
    <w:rsid w:val="00490F8D"/>
    <w:rsid w:val="00491A30"/>
    <w:rsid w:val="00492611"/>
    <w:rsid w:val="004935CF"/>
    <w:rsid w:val="00494E90"/>
    <w:rsid w:val="004962FD"/>
    <w:rsid w:val="00496B4F"/>
    <w:rsid w:val="004A0AD9"/>
    <w:rsid w:val="004A1B3D"/>
    <w:rsid w:val="004A26F8"/>
    <w:rsid w:val="004A339F"/>
    <w:rsid w:val="004A3521"/>
    <w:rsid w:val="004A36D9"/>
    <w:rsid w:val="004A3CB1"/>
    <w:rsid w:val="004A3E04"/>
    <w:rsid w:val="004A4A65"/>
    <w:rsid w:val="004A601B"/>
    <w:rsid w:val="004A6447"/>
    <w:rsid w:val="004B095E"/>
    <w:rsid w:val="004B1943"/>
    <w:rsid w:val="004B1D1B"/>
    <w:rsid w:val="004B2870"/>
    <w:rsid w:val="004B449D"/>
    <w:rsid w:val="004B4B63"/>
    <w:rsid w:val="004B768B"/>
    <w:rsid w:val="004B7EE1"/>
    <w:rsid w:val="004C0EE6"/>
    <w:rsid w:val="004C1E37"/>
    <w:rsid w:val="004C2AAF"/>
    <w:rsid w:val="004C2C9C"/>
    <w:rsid w:val="004C3146"/>
    <w:rsid w:val="004C479D"/>
    <w:rsid w:val="004C65A4"/>
    <w:rsid w:val="004C6C33"/>
    <w:rsid w:val="004C72C0"/>
    <w:rsid w:val="004C7D26"/>
    <w:rsid w:val="004D1031"/>
    <w:rsid w:val="004D1D12"/>
    <w:rsid w:val="004D3578"/>
    <w:rsid w:val="004D38BD"/>
    <w:rsid w:val="004D3AC6"/>
    <w:rsid w:val="004D3E5B"/>
    <w:rsid w:val="004D427A"/>
    <w:rsid w:val="004D4387"/>
    <w:rsid w:val="004D538B"/>
    <w:rsid w:val="004D5E2F"/>
    <w:rsid w:val="004D6C2D"/>
    <w:rsid w:val="004D78A0"/>
    <w:rsid w:val="004E213A"/>
    <w:rsid w:val="004E5404"/>
    <w:rsid w:val="004E5462"/>
    <w:rsid w:val="004E5B13"/>
    <w:rsid w:val="004E5BFB"/>
    <w:rsid w:val="004E5FAC"/>
    <w:rsid w:val="004E68DD"/>
    <w:rsid w:val="004E796E"/>
    <w:rsid w:val="004F2609"/>
    <w:rsid w:val="004F2662"/>
    <w:rsid w:val="004F3257"/>
    <w:rsid w:val="004F49AC"/>
    <w:rsid w:val="004F6800"/>
    <w:rsid w:val="004F6B42"/>
    <w:rsid w:val="004F6FB6"/>
    <w:rsid w:val="004F79BA"/>
    <w:rsid w:val="004F7E08"/>
    <w:rsid w:val="004F7E67"/>
    <w:rsid w:val="00500765"/>
    <w:rsid w:val="005028AA"/>
    <w:rsid w:val="005033E2"/>
    <w:rsid w:val="00503752"/>
    <w:rsid w:val="00504E53"/>
    <w:rsid w:val="00506838"/>
    <w:rsid w:val="00506C92"/>
    <w:rsid w:val="00507B16"/>
    <w:rsid w:val="005100EF"/>
    <w:rsid w:val="00510400"/>
    <w:rsid w:val="00510603"/>
    <w:rsid w:val="00510760"/>
    <w:rsid w:val="005109DB"/>
    <w:rsid w:val="005111C1"/>
    <w:rsid w:val="005136DB"/>
    <w:rsid w:val="005139E4"/>
    <w:rsid w:val="00515F34"/>
    <w:rsid w:val="00517C2D"/>
    <w:rsid w:val="00520E74"/>
    <w:rsid w:val="00520F8A"/>
    <w:rsid w:val="00522F8E"/>
    <w:rsid w:val="00526548"/>
    <w:rsid w:val="005273A5"/>
    <w:rsid w:val="00527482"/>
    <w:rsid w:val="00531BDE"/>
    <w:rsid w:val="00531CC1"/>
    <w:rsid w:val="00532F9F"/>
    <w:rsid w:val="00533657"/>
    <w:rsid w:val="005336C7"/>
    <w:rsid w:val="005345F6"/>
    <w:rsid w:val="005371E1"/>
    <w:rsid w:val="00541046"/>
    <w:rsid w:val="00543032"/>
    <w:rsid w:val="00543E6C"/>
    <w:rsid w:val="00543EAE"/>
    <w:rsid w:val="00544271"/>
    <w:rsid w:val="00544700"/>
    <w:rsid w:val="005456BD"/>
    <w:rsid w:val="00546061"/>
    <w:rsid w:val="005467F1"/>
    <w:rsid w:val="00551D8D"/>
    <w:rsid w:val="00552AEE"/>
    <w:rsid w:val="00552C07"/>
    <w:rsid w:val="00552F79"/>
    <w:rsid w:val="00554B7C"/>
    <w:rsid w:val="00555660"/>
    <w:rsid w:val="005578B5"/>
    <w:rsid w:val="00565087"/>
    <w:rsid w:val="005658F9"/>
    <w:rsid w:val="00565E2C"/>
    <w:rsid w:val="00567CA9"/>
    <w:rsid w:val="00570A31"/>
    <w:rsid w:val="00571964"/>
    <w:rsid w:val="00571AE8"/>
    <w:rsid w:val="00573177"/>
    <w:rsid w:val="00574825"/>
    <w:rsid w:val="00574BAA"/>
    <w:rsid w:val="00574D9C"/>
    <w:rsid w:val="00575081"/>
    <w:rsid w:val="005754A4"/>
    <w:rsid w:val="00580400"/>
    <w:rsid w:val="00582849"/>
    <w:rsid w:val="005830F4"/>
    <w:rsid w:val="0058320A"/>
    <w:rsid w:val="005837B4"/>
    <w:rsid w:val="00584BD3"/>
    <w:rsid w:val="00584E75"/>
    <w:rsid w:val="00585B69"/>
    <w:rsid w:val="00585E8A"/>
    <w:rsid w:val="00585FD2"/>
    <w:rsid w:val="0058784C"/>
    <w:rsid w:val="00587FFC"/>
    <w:rsid w:val="00592223"/>
    <w:rsid w:val="005929C8"/>
    <w:rsid w:val="005929F5"/>
    <w:rsid w:val="00592E46"/>
    <w:rsid w:val="00593203"/>
    <w:rsid w:val="005946C6"/>
    <w:rsid w:val="0059471F"/>
    <w:rsid w:val="00594E38"/>
    <w:rsid w:val="005954B3"/>
    <w:rsid w:val="00595627"/>
    <w:rsid w:val="0059610D"/>
    <w:rsid w:val="0059657D"/>
    <w:rsid w:val="005A1CA9"/>
    <w:rsid w:val="005A1E56"/>
    <w:rsid w:val="005A240F"/>
    <w:rsid w:val="005A2448"/>
    <w:rsid w:val="005A2465"/>
    <w:rsid w:val="005A3362"/>
    <w:rsid w:val="005A3BDE"/>
    <w:rsid w:val="005A3F59"/>
    <w:rsid w:val="005A4A99"/>
    <w:rsid w:val="005A55FF"/>
    <w:rsid w:val="005A5655"/>
    <w:rsid w:val="005A5EC6"/>
    <w:rsid w:val="005A6101"/>
    <w:rsid w:val="005A646C"/>
    <w:rsid w:val="005A7454"/>
    <w:rsid w:val="005A74DF"/>
    <w:rsid w:val="005A7991"/>
    <w:rsid w:val="005A7D20"/>
    <w:rsid w:val="005B09C0"/>
    <w:rsid w:val="005B24BB"/>
    <w:rsid w:val="005B3A1F"/>
    <w:rsid w:val="005B3F86"/>
    <w:rsid w:val="005B40B9"/>
    <w:rsid w:val="005B6202"/>
    <w:rsid w:val="005B68BC"/>
    <w:rsid w:val="005B6EFE"/>
    <w:rsid w:val="005B6F20"/>
    <w:rsid w:val="005B7653"/>
    <w:rsid w:val="005C04BA"/>
    <w:rsid w:val="005C0557"/>
    <w:rsid w:val="005C24E5"/>
    <w:rsid w:val="005C3318"/>
    <w:rsid w:val="005C491A"/>
    <w:rsid w:val="005C5A55"/>
    <w:rsid w:val="005C6EC0"/>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18B"/>
    <w:rsid w:val="005E3A18"/>
    <w:rsid w:val="005E3F1D"/>
    <w:rsid w:val="005E4BBD"/>
    <w:rsid w:val="005E6272"/>
    <w:rsid w:val="005E77BC"/>
    <w:rsid w:val="005F0BAD"/>
    <w:rsid w:val="005F3256"/>
    <w:rsid w:val="005F326C"/>
    <w:rsid w:val="005F5826"/>
    <w:rsid w:val="005F72AD"/>
    <w:rsid w:val="0060018E"/>
    <w:rsid w:val="00600545"/>
    <w:rsid w:val="00601731"/>
    <w:rsid w:val="00602181"/>
    <w:rsid w:val="006040B9"/>
    <w:rsid w:val="00604B41"/>
    <w:rsid w:val="00605283"/>
    <w:rsid w:val="00605BDC"/>
    <w:rsid w:val="006061DC"/>
    <w:rsid w:val="00610327"/>
    <w:rsid w:val="00610663"/>
    <w:rsid w:val="0061120B"/>
    <w:rsid w:val="006112D1"/>
    <w:rsid w:val="00611A8B"/>
    <w:rsid w:val="00612E0B"/>
    <w:rsid w:val="006136B2"/>
    <w:rsid w:val="0061376A"/>
    <w:rsid w:val="006138CF"/>
    <w:rsid w:val="0061434C"/>
    <w:rsid w:val="00614426"/>
    <w:rsid w:val="00614FDF"/>
    <w:rsid w:val="00615E70"/>
    <w:rsid w:val="00615EEA"/>
    <w:rsid w:val="00615FE8"/>
    <w:rsid w:val="0061677D"/>
    <w:rsid w:val="00617534"/>
    <w:rsid w:val="00617B54"/>
    <w:rsid w:val="006203A4"/>
    <w:rsid w:val="00621AE6"/>
    <w:rsid w:val="0062241C"/>
    <w:rsid w:val="006231BF"/>
    <w:rsid w:val="00624A8B"/>
    <w:rsid w:val="00624C02"/>
    <w:rsid w:val="00626180"/>
    <w:rsid w:val="006268FF"/>
    <w:rsid w:val="00626B1A"/>
    <w:rsid w:val="006271FC"/>
    <w:rsid w:val="0062727D"/>
    <w:rsid w:val="0062797E"/>
    <w:rsid w:val="00627EBF"/>
    <w:rsid w:val="00627EFA"/>
    <w:rsid w:val="006301D0"/>
    <w:rsid w:val="00630FD2"/>
    <w:rsid w:val="00631079"/>
    <w:rsid w:val="0063119D"/>
    <w:rsid w:val="0063275C"/>
    <w:rsid w:val="00633D92"/>
    <w:rsid w:val="00633F5A"/>
    <w:rsid w:val="00635003"/>
    <w:rsid w:val="0063506D"/>
    <w:rsid w:val="00635BB6"/>
    <w:rsid w:val="00636097"/>
    <w:rsid w:val="0063612D"/>
    <w:rsid w:val="006370BC"/>
    <w:rsid w:val="00637CE6"/>
    <w:rsid w:val="0064057B"/>
    <w:rsid w:val="006422B5"/>
    <w:rsid w:val="00642B20"/>
    <w:rsid w:val="00642BAC"/>
    <w:rsid w:val="006435AB"/>
    <w:rsid w:val="00646B6E"/>
    <w:rsid w:val="00646F15"/>
    <w:rsid w:val="0064796C"/>
    <w:rsid w:val="00652756"/>
    <w:rsid w:val="00654337"/>
    <w:rsid w:val="00654F67"/>
    <w:rsid w:val="00660086"/>
    <w:rsid w:val="00660CEE"/>
    <w:rsid w:val="00660D31"/>
    <w:rsid w:val="00661270"/>
    <w:rsid w:val="0066213E"/>
    <w:rsid w:val="00662A62"/>
    <w:rsid w:val="00663612"/>
    <w:rsid w:val="00664B89"/>
    <w:rsid w:val="00665B54"/>
    <w:rsid w:val="00665D14"/>
    <w:rsid w:val="0066650B"/>
    <w:rsid w:val="0066685A"/>
    <w:rsid w:val="00666ADA"/>
    <w:rsid w:val="00666D23"/>
    <w:rsid w:val="00667A19"/>
    <w:rsid w:val="006700F5"/>
    <w:rsid w:val="00670C26"/>
    <w:rsid w:val="0067337D"/>
    <w:rsid w:val="00674D55"/>
    <w:rsid w:val="00675A10"/>
    <w:rsid w:val="00675D21"/>
    <w:rsid w:val="0067711E"/>
    <w:rsid w:val="00677FB3"/>
    <w:rsid w:val="006806A3"/>
    <w:rsid w:val="00680786"/>
    <w:rsid w:val="00680CA6"/>
    <w:rsid w:val="00681D8B"/>
    <w:rsid w:val="00682F28"/>
    <w:rsid w:val="00683BF5"/>
    <w:rsid w:val="00683D84"/>
    <w:rsid w:val="00683F1C"/>
    <w:rsid w:val="00684377"/>
    <w:rsid w:val="00684378"/>
    <w:rsid w:val="00684AC5"/>
    <w:rsid w:val="00685ABF"/>
    <w:rsid w:val="00686D49"/>
    <w:rsid w:val="006870C3"/>
    <w:rsid w:val="00692091"/>
    <w:rsid w:val="006920C2"/>
    <w:rsid w:val="006927DD"/>
    <w:rsid w:val="00694FEE"/>
    <w:rsid w:val="00695A5E"/>
    <w:rsid w:val="006A0549"/>
    <w:rsid w:val="006A0FF6"/>
    <w:rsid w:val="006A1AA8"/>
    <w:rsid w:val="006A1D07"/>
    <w:rsid w:val="006A3DD7"/>
    <w:rsid w:val="006A3FE8"/>
    <w:rsid w:val="006A47B4"/>
    <w:rsid w:val="006A7021"/>
    <w:rsid w:val="006B0036"/>
    <w:rsid w:val="006B08E2"/>
    <w:rsid w:val="006B0A88"/>
    <w:rsid w:val="006B1DF0"/>
    <w:rsid w:val="006B467C"/>
    <w:rsid w:val="006B698A"/>
    <w:rsid w:val="006B7DEF"/>
    <w:rsid w:val="006C1048"/>
    <w:rsid w:val="006C1889"/>
    <w:rsid w:val="006C28FB"/>
    <w:rsid w:val="006C29B7"/>
    <w:rsid w:val="006C2C35"/>
    <w:rsid w:val="006C5CE6"/>
    <w:rsid w:val="006C7663"/>
    <w:rsid w:val="006C7C4E"/>
    <w:rsid w:val="006D0064"/>
    <w:rsid w:val="006D0FCB"/>
    <w:rsid w:val="006D1F41"/>
    <w:rsid w:val="006D247A"/>
    <w:rsid w:val="006D29D3"/>
    <w:rsid w:val="006D31E8"/>
    <w:rsid w:val="006D3889"/>
    <w:rsid w:val="006D4649"/>
    <w:rsid w:val="006D5623"/>
    <w:rsid w:val="006D6DF6"/>
    <w:rsid w:val="006D731B"/>
    <w:rsid w:val="006D7E0E"/>
    <w:rsid w:val="006D7F00"/>
    <w:rsid w:val="006E2648"/>
    <w:rsid w:val="006E5B82"/>
    <w:rsid w:val="006E5C86"/>
    <w:rsid w:val="006E7F83"/>
    <w:rsid w:val="006F0819"/>
    <w:rsid w:val="006F15D0"/>
    <w:rsid w:val="006F2252"/>
    <w:rsid w:val="006F251A"/>
    <w:rsid w:val="006F2D48"/>
    <w:rsid w:val="006F3624"/>
    <w:rsid w:val="006F3717"/>
    <w:rsid w:val="006F4F3B"/>
    <w:rsid w:val="006F56FD"/>
    <w:rsid w:val="006F6950"/>
    <w:rsid w:val="006F6D10"/>
    <w:rsid w:val="006F7527"/>
    <w:rsid w:val="006F7D29"/>
    <w:rsid w:val="00702109"/>
    <w:rsid w:val="007031A8"/>
    <w:rsid w:val="00704F79"/>
    <w:rsid w:val="00706823"/>
    <w:rsid w:val="0070713E"/>
    <w:rsid w:val="00710AE4"/>
    <w:rsid w:val="00710B0D"/>
    <w:rsid w:val="00710C7A"/>
    <w:rsid w:val="0071134A"/>
    <w:rsid w:val="00711606"/>
    <w:rsid w:val="00712278"/>
    <w:rsid w:val="00712879"/>
    <w:rsid w:val="007132AA"/>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4A5B"/>
    <w:rsid w:val="0073501B"/>
    <w:rsid w:val="007362A4"/>
    <w:rsid w:val="007363E7"/>
    <w:rsid w:val="0073711C"/>
    <w:rsid w:val="00740F0B"/>
    <w:rsid w:val="0074103B"/>
    <w:rsid w:val="00741828"/>
    <w:rsid w:val="00741917"/>
    <w:rsid w:val="00742347"/>
    <w:rsid w:val="00743500"/>
    <w:rsid w:val="00744A28"/>
    <w:rsid w:val="00744E76"/>
    <w:rsid w:val="007459A7"/>
    <w:rsid w:val="00745DCE"/>
    <w:rsid w:val="007469DA"/>
    <w:rsid w:val="00746B1D"/>
    <w:rsid w:val="00750229"/>
    <w:rsid w:val="007527CD"/>
    <w:rsid w:val="00752F67"/>
    <w:rsid w:val="0075436B"/>
    <w:rsid w:val="00754457"/>
    <w:rsid w:val="00756E7D"/>
    <w:rsid w:val="00757636"/>
    <w:rsid w:val="00760004"/>
    <w:rsid w:val="00760CCE"/>
    <w:rsid w:val="00761A74"/>
    <w:rsid w:val="00762799"/>
    <w:rsid w:val="0076404C"/>
    <w:rsid w:val="00764658"/>
    <w:rsid w:val="007656DA"/>
    <w:rsid w:val="0076578F"/>
    <w:rsid w:val="00765DC5"/>
    <w:rsid w:val="0076660F"/>
    <w:rsid w:val="00767114"/>
    <w:rsid w:val="00770214"/>
    <w:rsid w:val="00772B8D"/>
    <w:rsid w:val="00772D87"/>
    <w:rsid w:val="00772F06"/>
    <w:rsid w:val="00772FA0"/>
    <w:rsid w:val="007732AD"/>
    <w:rsid w:val="00774173"/>
    <w:rsid w:val="00774763"/>
    <w:rsid w:val="00775484"/>
    <w:rsid w:val="00775741"/>
    <w:rsid w:val="007757E0"/>
    <w:rsid w:val="00776451"/>
    <w:rsid w:val="007803FF"/>
    <w:rsid w:val="0078189D"/>
    <w:rsid w:val="00781F0F"/>
    <w:rsid w:val="00781F2F"/>
    <w:rsid w:val="0078261C"/>
    <w:rsid w:val="00782984"/>
    <w:rsid w:val="007835C9"/>
    <w:rsid w:val="00783DF1"/>
    <w:rsid w:val="00786BE6"/>
    <w:rsid w:val="00787223"/>
    <w:rsid w:val="007875A3"/>
    <w:rsid w:val="007900FA"/>
    <w:rsid w:val="0079065D"/>
    <w:rsid w:val="00790C87"/>
    <w:rsid w:val="00791291"/>
    <w:rsid w:val="00792B4D"/>
    <w:rsid w:val="00793A0E"/>
    <w:rsid w:val="00793E47"/>
    <w:rsid w:val="007951F2"/>
    <w:rsid w:val="00795485"/>
    <w:rsid w:val="00797939"/>
    <w:rsid w:val="00797B11"/>
    <w:rsid w:val="007A116E"/>
    <w:rsid w:val="007A1475"/>
    <w:rsid w:val="007A1F03"/>
    <w:rsid w:val="007A59CB"/>
    <w:rsid w:val="007A6625"/>
    <w:rsid w:val="007A748A"/>
    <w:rsid w:val="007B2717"/>
    <w:rsid w:val="007B2EC0"/>
    <w:rsid w:val="007B349A"/>
    <w:rsid w:val="007B3CAF"/>
    <w:rsid w:val="007B43CF"/>
    <w:rsid w:val="007B43E8"/>
    <w:rsid w:val="007B442C"/>
    <w:rsid w:val="007B536D"/>
    <w:rsid w:val="007B5B9A"/>
    <w:rsid w:val="007B5CF9"/>
    <w:rsid w:val="007B68B1"/>
    <w:rsid w:val="007B6918"/>
    <w:rsid w:val="007B6AC5"/>
    <w:rsid w:val="007B7813"/>
    <w:rsid w:val="007C0C3D"/>
    <w:rsid w:val="007C25E2"/>
    <w:rsid w:val="007C47D7"/>
    <w:rsid w:val="007C4FD0"/>
    <w:rsid w:val="007C567B"/>
    <w:rsid w:val="007C60C3"/>
    <w:rsid w:val="007C6153"/>
    <w:rsid w:val="007C741C"/>
    <w:rsid w:val="007D0711"/>
    <w:rsid w:val="007D1BDA"/>
    <w:rsid w:val="007D2931"/>
    <w:rsid w:val="007D3D13"/>
    <w:rsid w:val="007D515C"/>
    <w:rsid w:val="007D6502"/>
    <w:rsid w:val="007D6C29"/>
    <w:rsid w:val="007D7F8D"/>
    <w:rsid w:val="007E0AAD"/>
    <w:rsid w:val="007E1856"/>
    <w:rsid w:val="007E18BA"/>
    <w:rsid w:val="007E1955"/>
    <w:rsid w:val="007E3A58"/>
    <w:rsid w:val="007E664E"/>
    <w:rsid w:val="007E72B1"/>
    <w:rsid w:val="007F156B"/>
    <w:rsid w:val="007F2BC9"/>
    <w:rsid w:val="007F2C83"/>
    <w:rsid w:val="007F38E8"/>
    <w:rsid w:val="007F51BA"/>
    <w:rsid w:val="007F5B5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6508"/>
    <w:rsid w:val="00816B91"/>
    <w:rsid w:val="008205F8"/>
    <w:rsid w:val="00822CEF"/>
    <w:rsid w:val="00822E9A"/>
    <w:rsid w:val="00822F7C"/>
    <w:rsid w:val="00823CB2"/>
    <w:rsid w:val="00824B19"/>
    <w:rsid w:val="00825298"/>
    <w:rsid w:val="0082793F"/>
    <w:rsid w:val="0083083D"/>
    <w:rsid w:val="00830DBD"/>
    <w:rsid w:val="00831CCF"/>
    <w:rsid w:val="00831CDE"/>
    <w:rsid w:val="00831DED"/>
    <w:rsid w:val="00835585"/>
    <w:rsid w:val="00836D37"/>
    <w:rsid w:val="00840E54"/>
    <w:rsid w:val="00841603"/>
    <w:rsid w:val="008423D7"/>
    <w:rsid w:val="008424DA"/>
    <w:rsid w:val="00845AA1"/>
    <w:rsid w:val="0084769C"/>
    <w:rsid w:val="008478E3"/>
    <w:rsid w:val="00847DFF"/>
    <w:rsid w:val="00847F0C"/>
    <w:rsid w:val="00851273"/>
    <w:rsid w:val="008518F1"/>
    <w:rsid w:val="00851ACA"/>
    <w:rsid w:val="00852174"/>
    <w:rsid w:val="00852708"/>
    <w:rsid w:val="00852C99"/>
    <w:rsid w:val="00854C90"/>
    <w:rsid w:val="00854F70"/>
    <w:rsid w:val="00857658"/>
    <w:rsid w:val="008602A2"/>
    <w:rsid w:val="00860A22"/>
    <w:rsid w:val="008618B7"/>
    <w:rsid w:val="00861AEC"/>
    <w:rsid w:val="0086343E"/>
    <w:rsid w:val="00863913"/>
    <w:rsid w:val="008642C6"/>
    <w:rsid w:val="008651F6"/>
    <w:rsid w:val="00870985"/>
    <w:rsid w:val="00871F20"/>
    <w:rsid w:val="00873628"/>
    <w:rsid w:val="008738AE"/>
    <w:rsid w:val="00873961"/>
    <w:rsid w:val="008745FD"/>
    <w:rsid w:val="00875B59"/>
    <w:rsid w:val="008768CA"/>
    <w:rsid w:val="008828A9"/>
    <w:rsid w:val="00883808"/>
    <w:rsid w:val="00885238"/>
    <w:rsid w:val="008868B6"/>
    <w:rsid w:val="008878BB"/>
    <w:rsid w:val="00893886"/>
    <w:rsid w:val="008957FD"/>
    <w:rsid w:val="00896BA0"/>
    <w:rsid w:val="00897EA7"/>
    <w:rsid w:val="008A27A7"/>
    <w:rsid w:val="008A33C3"/>
    <w:rsid w:val="008A33EB"/>
    <w:rsid w:val="008A3C0E"/>
    <w:rsid w:val="008A3E5B"/>
    <w:rsid w:val="008A5682"/>
    <w:rsid w:val="008A65B5"/>
    <w:rsid w:val="008A6828"/>
    <w:rsid w:val="008B020E"/>
    <w:rsid w:val="008B26C0"/>
    <w:rsid w:val="008B2C58"/>
    <w:rsid w:val="008B3C79"/>
    <w:rsid w:val="008B4526"/>
    <w:rsid w:val="008B4E6F"/>
    <w:rsid w:val="008B58F3"/>
    <w:rsid w:val="008B7101"/>
    <w:rsid w:val="008B761E"/>
    <w:rsid w:val="008B7D12"/>
    <w:rsid w:val="008C0455"/>
    <w:rsid w:val="008C129A"/>
    <w:rsid w:val="008C2CD9"/>
    <w:rsid w:val="008C4210"/>
    <w:rsid w:val="008C4B28"/>
    <w:rsid w:val="008C54B0"/>
    <w:rsid w:val="008C6CBE"/>
    <w:rsid w:val="008C737B"/>
    <w:rsid w:val="008C7BE0"/>
    <w:rsid w:val="008C7F15"/>
    <w:rsid w:val="008D16CF"/>
    <w:rsid w:val="008D22DF"/>
    <w:rsid w:val="008D3003"/>
    <w:rsid w:val="008D3321"/>
    <w:rsid w:val="008D392D"/>
    <w:rsid w:val="008D3C8F"/>
    <w:rsid w:val="008D451B"/>
    <w:rsid w:val="008D4EE6"/>
    <w:rsid w:val="008D657C"/>
    <w:rsid w:val="008D67D2"/>
    <w:rsid w:val="008D6FD2"/>
    <w:rsid w:val="008E0E43"/>
    <w:rsid w:val="008E1E79"/>
    <w:rsid w:val="008E310A"/>
    <w:rsid w:val="008E3237"/>
    <w:rsid w:val="008E39BE"/>
    <w:rsid w:val="008E4A77"/>
    <w:rsid w:val="008E4E76"/>
    <w:rsid w:val="008E562D"/>
    <w:rsid w:val="008E5F60"/>
    <w:rsid w:val="008E6610"/>
    <w:rsid w:val="008E789C"/>
    <w:rsid w:val="008E7F02"/>
    <w:rsid w:val="008F0ED8"/>
    <w:rsid w:val="008F2784"/>
    <w:rsid w:val="008F2E3D"/>
    <w:rsid w:val="008F32AC"/>
    <w:rsid w:val="008F5863"/>
    <w:rsid w:val="008F61C4"/>
    <w:rsid w:val="008F645B"/>
    <w:rsid w:val="008F77B3"/>
    <w:rsid w:val="00901255"/>
    <w:rsid w:val="00901EDD"/>
    <w:rsid w:val="0090244F"/>
    <w:rsid w:val="0090271F"/>
    <w:rsid w:val="00902E23"/>
    <w:rsid w:val="0090345D"/>
    <w:rsid w:val="009043D7"/>
    <w:rsid w:val="00904963"/>
    <w:rsid w:val="009059EF"/>
    <w:rsid w:val="00905A61"/>
    <w:rsid w:val="0090603A"/>
    <w:rsid w:val="009076CD"/>
    <w:rsid w:val="00907D44"/>
    <w:rsid w:val="00911A78"/>
    <w:rsid w:val="0091321F"/>
    <w:rsid w:val="0091348E"/>
    <w:rsid w:val="00913E53"/>
    <w:rsid w:val="00914A2D"/>
    <w:rsid w:val="009155FE"/>
    <w:rsid w:val="009162C2"/>
    <w:rsid w:val="00917CCB"/>
    <w:rsid w:val="00921667"/>
    <w:rsid w:val="00921B53"/>
    <w:rsid w:val="00922F1C"/>
    <w:rsid w:val="00924D95"/>
    <w:rsid w:val="00924EC7"/>
    <w:rsid w:val="009250D2"/>
    <w:rsid w:val="00926ACC"/>
    <w:rsid w:val="00927BA6"/>
    <w:rsid w:val="009316D8"/>
    <w:rsid w:val="009322FA"/>
    <w:rsid w:val="00932BC4"/>
    <w:rsid w:val="00932E8B"/>
    <w:rsid w:val="0093441D"/>
    <w:rsid w:val="00935E13"/>
    <w:rsid w:val="00935F0A"/>
    <w:rsid w:val="00937355"/>
    <w:rsid w:val="00942AAD"/>
    <w:rsid w:val="00942EC2"/>
    <w:rsid w:val="009435A8"/>
    <w:rsid w:val="00944D75"/>
    <w:rsid w:val="00944F89"/>
    <w:rsid w:val="00945D74"/>
    <w:rsid w:val="00947007"/>
    <w:rsid w:val="00947163"/>
    <w:rsid w:val="009500A2"/>
    <w:rsid w:val="009511E4"/>
    <w:rsid w:val="0095236B"/>
    <w:rsid w:val="009537A2"/>
    <w:rsid w:val="00953AA8"/>
    <w:rsid w:val="00953D2B"/>
    <w:rsid w:val="009550EF"/>
    <w:rsid w:val="0095547F"/>
    <w:rsid w:val="009573AC"/>
    <w:rsid w:val="00957908"/>
    <w:rsid w:val="00962561"/>
    <w:rsid w:val="009651F1"/>
    <w:rsid w:val="009707BC"/>
    <w:rsid w:val="00974699"/>
    <w:rsid w:val="0097586B"/>
    <w:rsid w:val="009759EA"/>
    <w:rsid w:val="00976C87"/>
    <w:rsid w:val="0097755A"/>
    <w:rsid w:val="0098213C"/>
    <w:rsid w:val="009848C5"/>
    <w:rsid w:val="009861C7"/>
    <w:rsid w:val="00987B5E"/>
    <w:rsid w:val="00987DCA"/>
    <w:rsid w:val="009903CB"/>
    <w:rsid w:val="00991D20"/>
    <w:rsid w:val="009951A8"/>
    <w:rsid w:val="00995237"/>
    <w:rsid w:val="009979E4"/>
    <w:rsid w:val="00997C31"/>
    <w:rsid w:val="009A07B7"/>
    <w:rsid w:val="009A082C"/>
    <w:rsid w:val="009A0933"/>
    <w:rsid w:val="009A29B3"/>
    <w:rsid w:val="009A320B"/>
    <w:rsid w:val="009A3AFA"/>
    <w:rsid w:val="009A5EC1"/>
    <w:rsid w:val="009A799D"/>
    <w:rsid w:val="009B0264"/>
    <w:rsid w:val="009B1227"/>
    <w:rsid w:val="009B1A47"/>
    <w:rsid w:val="009B31DC"/>
    <w:rsid w:val="009B38E3"/>
    <w:rsid w:val="009B4661"/>
    <w:rsid w:val="009B4E7D"/>
    <w:rsid w:val="009B5268"/>
    <w:rsid w:val="009B6C49"/>
    <w:rsid w:val="009B7828"/>
    <w:rsid w:val="009C05D9"/>
    <w:rsid w:val="009C454A"/>
    <w:rsid w:val="009C475A"/>
    <w:rsid w:val="009C5C66"/>
    <w:rsid w:val="009C6458"/>
    <w:rsid w:val="009C6ABB"/>
    <w:rsid w:val="009C6D60"/>
    <w:rsid w:val="009D040C"/>
    <w:rsid w:val="009D0EA3"/>
    <w:rsid w:val="009D16F8"/>
    <w:rsid w:val="009D56BF"/>
    <w:rsid w:val="009D643F"/>
    <w:rsid w:val="009D6C89"/>
    <w:rsid w:val="009E0239"/>
    <w:rsid w:val="009E2C3C"/>
    <w:rsid w:val="009E2ECD"/>
    <w:rsid w:val="009E3282"/>
    <w:rsid w:val="009E4379"/>
    <w:rsid w:val="009E7BC6"/>
    <w:rsid w:val="009F06F0"/>
    <w:rsid w:val="009F37B7"/>
    <w:rsid w:val="009F75CB"/>
    <w:rsid w:val="009F7F9B"/>
    <w:rsid w:val="00A00101"/>
    <w:rsid w:val="00A00427"/>
    <w:rsid w:val="00A01F4F"/>
    <w:rsid w:val="00A023C1"/>
    <w:rsid w:val="00A03F9D"/>
    <w:rsid w:val="00A04696"/>
    <w:rsid w:val="00A04732"/>
    <w:rsid w:val="00A04A4B"/>
    <w:rsid w:val="00A04A5A"/>
    <w:rsid w:val="00A04CD0"/>
    <w:rsid w:val="00A05FCB"/>
    <w:rsid w:val="00A07419"/>
    <w:rsid w:val="00A100CD"/>
    <w:rsid w:val="00A10A1C"/>
    <w:rsid w:val="00A10F02"/>
    <w:rsid w:val="00A1435B"/>
    <w:rsid w:val="00A148EF"/>
    <w:rsid w:val="00A15D01"/>
    <w:rsid w:val="00A164B4"/>
    <w:rsid w:val="00A16752"/>
    <w:rsid w:val="00A16AFB"/>
    <w:rsid w:val="00A178E8"/>
    <w:rsid w:val="00A21239"/>
    <w:rsid w:val="00A21262"/>
    <w:rsid w:val="00A214E7"/>
    <w:rsid w:val="00A22E49"/>
    <w:rsid w:val="00A27694"/>
    <w:rsid w:val="00A300AF"/>
    <w:rsid w:val="00A316BB"/>
    <w:rsid w:val="00A34161"/>
    <w:rsid w:val="00A3589B"/>
    <w:rsid w:val="00A3646A"/>
    <w:rsid w:val="00A36F66"/>
    <w:rsid w:val="00A37E75"/>
    <w:rsid w:val="00A41CE3"/>
    <w:rsid w:val="00A436CC"/>
    <w:rsid w:val="00A43A73"/>
    <w:rsid w:val="00A447C7"/>
    <w:rsid w:val="00A4606A"/>
    <w:rsid w:val="00A468D5"/>
    <w:rsid w:val="00A46AE5"/>
    <w:rsid w:val="00A47165"/>
    <w:rsid w:val="00A47183"/>
    <w:rsid w:val="00A47A85"/>
    <w:rsid w:val="00A5118F"/>
    <w:rsid w:val="00A51944"/>
    <w:rsid w:val="00A51B38"/>
    <w:rsid w:val="00A51FC7"/>
    <w:rsid w:val="00A532D3"/>
    <w:rsid w:val="00A53724"/>
    <w:rsid w:val="00A5555F"/>
    <w:rsid w:val="00A57A41"/>
    <w:rsid w:val="00A57BBD"/>
    <w:rsid w:val="00A60551"/>
    <w:rsid w:val="00A60B3C"/>
    <w:rsid w:val="00A6140A"/>
    <w:rsid w:val="00A65DB1"/>
    <w:rsid w:val="00A66641"/>
    <w:rsid w:val="00A66648"/>
    <w:rsid w:val="00A67795"/>
    <w:rsid w:val="00A72F6E"/>
    <w:rsid w:val="00A72FAC"/>
    <w:rsid w:val="00A73369"/>
    <w:rsid w:val="00A75501"/>
    <w:rsid w:val="00A75BBB"/>
    <w:rsid w:val="00A75C0D"/>
    <w:rsid w:val="00A76152"/>
    <w:rsid w:val="00A7671A"/>
    <w:rsid w:val="00A76971"/>
    <w:rsid w:val="00A77D3D"/>
    <w:rsid w:val="00A80376"/>
    <w:rsid w:val="00A8044B"/>
    <w:rsid w:val="00A80532"/>
    <w:rsid w:val="00A81017"/>
    <w:rsid w:val="00A820FA"/>
    <w:rsid w:val="00A82346"/>
    <w:rsid w:val="00A825D2"/>
    <w:rsid w:val="00A834E7"/>
    <w:rsid w:val="00A83BD8"/>
    <w:rsid w:val="00A83EF5"/>
    <w:rsid w:val="00A84335"/>
    <w:rsid w:val="00A847CB"/>
    <w:rsid w:val="00A86BE3"/>
    <w:rsid w:val="00A87D88"/>
    <w:rsid w:val="00A92699"/>
    <w:rsid w:val="00A92A17"/>
    <w:rsid w:val="00A92ED3"/>
    <w:rsid w:val="00A942A2"/>
    <w:rsid w:val="00A94526"/>
    <w:rsid w:val="00A9570A"/>
    <w:rsid w:val="00A96316"/>
    <w:rsid w:val="00A96353"/>
    <w:rsid w:val="00A964E7"/>
    <w:rsid w:val="00A977C9"/>
    <w:rsid w:val="00AA0BE5"/>
    <w:rsid w:val="00AA1EA3"/>
    <w:rsid w:val="00AA293E"/>
    <w:rsid w:val="00AA2DDD"/>
    <w:rsid w:val="00AA602A"/>
    <w:rsid w:val="00AA6984"/>
    <w:rsid w:val="00AA72AF"/>
    <w:rsid w:val="00AB1855"/>
    <w:rsid w:val="00AB1A73"/>
    <w:rsid w:val="00AB2DDF"/>
    <w:rsid w:val="00AB33C1"/>
    <w:rsid w:val="00AB40AA"/>
    <w:rsid w:val="00AB46CC"/>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F75"/>
    <w:rsid w:val="00AD2E84"/>
    <w:rsid w:val="00AD5A49"/>
    <w:rsid w:val="00AD6A8D"/>
    <w:rsid w:val="00AE2A9D"/>
    <w:rsid w:val="00AE2CC8"/>
    <w:rsid w:val="00AE5B37"/>
    <w:rsid w:val="00AE5CC2"/>
    <w:rsid w:val="00AE60F4"/>
    <w:rsid w:val="00AE635B"/>
    <w:rsid w:val="00AE6C9E"/>
    <w:rsid w:val="00AF0EF9"/>
    <w:rsid w:val="00AF196D"/>
    <w:rsid w:val="00AF2751"/>
    <w:rsid w:val="00AF2AF2"/>
    <w:rsid w:val="00AF309E"/>
    <w:rsid w:val="00AF35E0"/>
    <w:rsid w:val="00AF3A29"/>
    <w:rsid w:val="00AF3BF2"/>
    <w:rsid w:val="00AF40A8"/>
    <w:rsid w:val="00AF4522"/>
    <w:rsid w:val="00AF758F"/>
    <w:rsid w:val="00AF7E38"/>
    <w:rsid w:val="00B02334"/>
    <w:rsid w:val="00B03344"/>
    <w:rsid w:val="00B049D3"/>
    <w:rsid w:val="00B04D2F"/>
    <w:rsid w:val="00B05F76"/>
    <w:rsid w:val="00B07A71"/>
    <w:rsid w:val="00B07AB2"/>
    <w:rsid w:val="00B07D0E"/>
    <w:rsid w:val="00B11034"/>
    <w:rsid w:val="00B121EA"/>
    <w:rsid w:val="00B15449"/>
    <w:rsid w:val="00B16988"/>
    <w:rsid w:val="00B1798F"/>
    <w:rsid w:val="00B22174"/>
    <w:rsid w:val="00B2279B"/>
    <w:rsid w:val="00B23495"/>
    <w:rsid w:val="00B23776"/>
    <w:rsid w:val="00B23AF1"/>
    <w:rsid w:val="00B259EF"/>
    <w:rsid w:val="00B26AE2"/>
    <w:rsid w:val="00B3042B"/>
    <w:rsid w:val="00B3082A"/>
    <w:rsid w:val="00B308A6"/>
    <w:rsid w:val="00B31F0D"/>
    <w:rsid w:val="00B321BF"/>
    <w:rsid w:val="00B32F72"/>
    <w:rsid w:val="00B330EE"/>
    <w:rsid w:val="00B33114"/>
    <w:rsid w:val="00B34039"/>
    <w:rsid w:val="00B341B0"/>
    <w:rsid w:val="00B34B15"/>
    <w:rsid w:val="00B35E0B"/>
    <w:rsid w:val="00B36B3E"/>
    <w:rsid w:val="00B37026"/>
    <w:rsid w:val="00B37194"/>
    <w:rsid w:val="00B44C7E"/>
    <w:rsid w:val="00B46464"/>
    <w:rsid w:val="00B46B31"/>
    <w:rsid w:val="00B50762"/>
    <w:rsid w:val="00B50F57"/>
    <w:rsid w:val="00B52960"/>
    <w:rsid w:val="00B55DF4"/>
    <w:rsid w:val="00B56358"/>
    <w:rsid w:val="00B6012C"/>
    <w:rsid w:val="00B60722"/>
    <w:rsid w:val="00B61F65"/>
    <w:rsid w:val="00B631F3"/>
    <w:rsid w:val="00B6485B"/>
    <w:rsid w:val="00B64B22"/>
    <w:rsid w:val="00B65C68"/>
    <w:rsid w:val="00B66224"/>
    <w:rsid w:val="00B66871"/>
    <w:rsid w:val="00B66E16"/>
    <w:rsid w:val="00B6796A"/>
    <w:rsid w:val="00B704F8"/>
    <w:rsid w:val="00B71E8F"/>
    <w:rsid w:val="00B73DD0"/>
    <w:rsid w:val="00B73E28"/>
    <w:rsid w:val="00B74C11"/>
    <w:rsid w:val="00B74D23"/>
    <w:rsid w:val="00B74F2C"/>
    <w:rsid w:val="00B77416"/>
    <w:rsid w:val="00B80A46"/>
    <w:rsid w:val="00B80D30"/>
    <w:rsid w:val="00B81A6D"/>
    <w:rsid w:val="00B833A5"/>
    <w:rsid w:val="00B83523"/>
    <w:rsid w:val="00B83AD4"/>
    <w:rsid w:val="00B842BD"/>
    <w:rsid w:val="00B8430B"/>
    <w:rsid w:val="00B86322"/>
    <w:rsid w:val="00B8777B"/>
    <w:rsid w:val="00B877E2"/>
    <w:rsid w:val="00B90D2A"/>
    <w:rsid w:val="00B91040"/>
    <w:rsid w:val="00B911A4"/>
    <w:rsid w:val="00B9130F"/>
    <w:rsid w:val="00B9163B"/>
    <w:rsid w:val="00B91B7F"/>
    <w:rsid w:val="00B91CEC"/>
    <w:rsid w:val="00B94078"/>
    <w:rsid w:val="00B947C6"/>
    <w:rsid w:val="00B953DA"/>
    <w:rsid w:val="00B9595F"/>
    <w:rsid w:val="00B9634D"/>
    <w:rsid w:val="00B96534"/>
    <w:rsid w:val="00B967F9"/>
    <w:rsid w:val="00B97A14"/>
    <w:rsid w:val="00BA005C"/>
    <w:rsid w:val="00BA0EBE"/>
    <w:rsid w:val="00BA2E31"/>
    <w:rsid w:val="00BA2EEB"/>
    <w:rsid w:val="00BA37BF"/>
    <w:rsid w:val="00BA3C15"/>
    <w:rsid w:val="00BA45AC"/>
    <w:rsid w:val="00BA506C"/>
    <w:rsid w:val="00BA5C2D"/>
    <w:rsid w:val="00BB0F1C"/>
    <w:rsid w:val="00BB25A8"/>
    <w:rsid w:val="00BB42FF"/>
    <w:rsid w:val="00BB4DEC"/>
    <w:rsid w:val="00BB525A"/>
    <w:rsid w:val="00BB647F"/>
    <w:rsid w:val="00BB64E0"/>
    <w:rsid w:val="00BB7060"/>
    <w:rsid w:val="00BC0B04"/>
    <w:rsid w:val="00BC0F7D"/>
    <w:rsid w:val="00BC21BE"/>
    <w:rsid w:val="00BC3787"/>
    <w:rsid w:val="00BC468A"/>
    <w:rsid w:val="00BC60F5"/>
    <w:rsid w:val="00BC7033"/>
    <w:rsid w:val="00BC76CF"/>
    <w:rsid w:val="00BC7B6A"/>
    <w:rsid w:val="00BD0D3B"/>
    <w:rsid w:val="00BD2A3A"/>
    <w:rsid w:val="00BD3564"/>
    <w:rsid w:val="00BD3EB7"/>
    <w:rsid w:val="00BD4D37"/>
    <w:rsid w:val="00BD4FA9"/>
    <w:rsid w:val="00BD5930"/>
    <w:rsid w:val="00BD7BE1"/>
    <w:rsid w:val="00BE117C"/>
    <w:rsid w:val="00BE1FC2"/>
    <w:rsid w:val="00BE2C0E"/>
    <w:rsid w:val="00BE3A15"/>
    <w:rsid w:val="00BE3E73"/>
    <w:rsid w:val="00BE58BC"/>
    <w:rsid w:val="00BE6B47"/>
    <w:rsid w:val="00BE6DDD"/>
    <w:rsid w:val="00BE7D98"/>
    <w:rsid w:val="00BF0EAB"/>
    <w:rsid w:val="00BF329A"/>
    <w:rsid w:val="00BF3A13"/>
    <w:rsid w:val="00BF5C1E"/>
    <w:rsid w:val="00BF5E15"/>
    <w:rsid w:val="00C006A3"/>
    <w:rsid w:val="00C01446"/>
    <w:rsid w:val="00C02220"/>
    <w:rsid w:val="00C02FA8"/>
    <w:rsid w:val="00C04A28"/>
    <w:rsid w:val="00C10034"/>
    <w:rsid w:val="00C134D8"/>
    <w:rsid w:val="00C13EEF"/>
    <w:rsid w:val="00C143D6"/>
    <w:rsid w:val="00C1575F"/>
    <w:rsid w:val="00C2124B"/>
    <w:rsid w:val="00C212CD"/>
    <w:rsid w:val="00C24CFE"/>
    <w:rsid w:val="00C24FFB"/>
    <w:rsid w:val="00C25A95"/>
    <w:rsid w:val="00C25B91"/>
    <w:rsid w:val="00C25E80"/>
    <w:rsid w:val="00C26300"/>
    <w:rsid w:val="00C27CA5"/>
    <w:rsid w:val="00C27FE4"/>
    <w:rsid w:val="00C30353"/>
    <w:rsid w:val="00C31919"/>
    <w:rsid w:val="00C31D0B"/>
    <w:rsid w:val="00C32861"/>
    <w:rsid w:val="00C33079"/>
    <w:rsid w:val="00C331E0"/>
    <w:rsid w:val="00C3512E"/>
    <w:rsid w:val="00C36D84"/>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F18"/>
    <w:rsid w:val="00C46A01"/>
    <w:rsid w:val="00C47D31"/>
    <w:rsid w:val="00C5007A"/>
    <w:rsid w:val="00C52020"/>
    <w:rsid w:val="00C523F8"/>
    <w:rsid w:val="00C53AA5"/>
    <w:rsid w:val="00C5423A"/>
    <w:rsid w:val="00C54253"/>
    <w:rsid w:val="00C54CED"/>
    <w:rsid w:val="00C55048"/>
    <w:rsid w:val="00C55B5A"/>
    <w:rsid w:val="00C574DF"/>
    <w:rsid w:val="00C61E6F"/>
    <w:rsid w:val="00C62C27"/>
    <w:rsid w:val="00C63111"/>
    <w:rsid w:val="00C631EF"/>
    <w:rsid w:val="00C63F04"/>
    <w:rsid w:val="00C64406"/>
    <w:rsid w:val="00C64BF9"/>
    <w:rsid w:val="00C65A1F"/>
    <w:rsid w:val="00C65CD9"/>
    <w:rsid w:val="00C66962"/>
    <w:rsid w:val="00C6703B"/>
    <w:rsid w:val="00C70457"/>
    <w:rsid w:val="00C72833"/>
    <w:rsid w:val="00C72B79"/>
    <w:rsid w:val="00C72E31"/>
    <w:rsid w:val="00C735FF"/>
    <w:rsid w:val="00C73889"/>
    <w:rsid w:val="00C73D12"/>
    <w:rsid w:val="00C75266"/>
    <w:rsid w:val="00C76AA7"/>
    <w:rsid w:val="00C76B05"/>
    <w:rsid w:val="00C77176"/>
    <w:rsid w:val="00C81D25"/>
    <w:rsid w:val="00C8254F"/>
    <w:rsid w:val="00C827BA"/>
    <w:rsid w:val="00C83E3D"/>
    <w:rsid w:val="00C86419"/>
    <w:rsid w:val="00C867F3"/>
    <w:rsid w:val="00C86F56"/>
    <w:rsid w:val="00C8753F"/>
    <w:rsid w:val="00C90CF8"/>
    <w:rsid w:val="00C9138B"/>
    <w:rsid w:val="00C92803"/>
    <w:rsid w:val="00C9370B"/>
    <w:rsid w:val="00C93F40"/>
    <w:rsid w:val="00C94406"/>
    <w:rsid w:val="00C96329"/>
    <w:rsid w:val="00C963F5"/>
    <w:rsid w:val="00CA02E7"/>
    <w:rsid w:val="00CA15AB"/>
    <w:rsid w:val="00CA2801"/>
    <w:rsid w:val="00CA3D0C"/>
    <w:rsid w:val="00CA431E"/>
    <w:rsid w:val="00CA5847"/>
    <w:rsid w:val="00CA650D"/>
    <w:rsid w:val="00CA6E80"/>
    <w:rsid w:val="00CB0A1B"/>
    <w:rsid w:val="00CB2281"/>
    <w:rsid w:val="00CB38ED"/>
    <w:rsid w:val="00CB3F71"/>
    <w:rsid w:val="00CB48B0"/>
    <w:rsid w:val="00CB57B7"/>
    <w:rsid w:val="00CB5B6C"/>
    <w:rsid w:val="00CB5D2D"/>
    <w:rsid w:val="00CB602A"/>
    <w:rsid w:val="00CC1700"/>
    <w:rsid w:val="00CC30A5"/>
    <w:rsid w:val="00CC47ED"/>
    <w:rsid w:val="00CC6A80"/>
    <w:rsid w:val="00CC73D5"/>
    <w:rsid w:val="00CC7A34"/>
    <w:rsid w:val="00CC7AE7"/>
    <w:rsid w:val="00CC7E13"/>
    <w:rsid w:val="00CD0C33"/>
    <w:rsid w:val="00CD1557"/>
    <w:rsid w:val="00CD1B55"/>
    <w:rsid w:val="00CD2C66"/>
    <w:rsid w:val="00CD33BF"/>
    <w:rsid w:val="00CD37F7"/>
    <w:rsid w:val="00CD38C9"/>
    <w:rsid w:val="00CD69EA"/>
    <w:rsid w:val="00CD7D85"/>
    <w:rsid w:val="00CD7D94"/>
    <w:rsid w:val="00CD7E65"/>
    <w:rsid w:val="00CF06DE"/>
    <w:rsid w:val="00CF1C5E"/>
    <w:rsid w:val="00CF237A"/>
    <w:rsid w:val="00CF2CE5"/>
    <w:rsid w:val="00CF3CFC"/>
    <w:rsid w:val="00CF3F51"/>
    <w:rsid w:val="00CF5210"/>
    <w:rsid w:val="00CF6428"/>
    <w:rsid w:val="00CF69AD"/>
    <w:rsid w:val="00CF7548"/>
    <w:rsid w:val="00CF781F"/>
    <w:rsid w:val="00CF7C74"/>
    <w:rsid w:val="00CF7EBC"/>
    <w:rsid w:val="00CF7F6D"/>
    <w:rsid w:val="00D00661"/>
    <w:rsid w:val="00D017F2"/>
    <w:rsid w:val="00D01F05"/>
    <w:rsid w:val="00D04658"/>
    <w:rsid w:val="00D05162"/>
    <w:rsid w:val="00D0682A"/>
    <w:rsid w:val="00D12D69"/>
    <w:rsid w:val="00D12EAA"/>
    <w:rsid w:val="00D1322F"/>
    <w:rsid w:val="00D14A43"/>
    <w:rsid w:val="00D15505"/>
    <w:rsid w:val="00D1746A"/>
    <w:rsid w:val="00D17D59"/>
    <w:rsid w:val="00D17FD3"/>
    <w:rsid w:val="00D20871"/>
    <w:rsid w:val="00D20A2D"/>
    <w:rsid w:val="00D2168A"/>
    <w:rsid w:val="00D22C5E"/>
    <w:rsid w:val="00D2346B"/>
    <w:rsid w:val="00D23FEB"/>
    <w:rsid w:val="00D24162"/>
    <w:rsid w:val="00D25B71"/>
    <w:rsid w:val="00D26D14"/>
    <w:rsid w:val="00D27647"/>
    <w:rsid w:val="00D308F3"/>
    <w:rsid w:val="00D31206"/>
    <w:rsid w:val="00D317E6"/>
    <w:rsid w:val="00D328F8"/>
    <w:rsid w:val="00D34283"/>
    <w:rsid w:val="00D34F30"/>
    <w:rsid w:val="00D353F0"/>
    <w:rsid w:val="00D357B8"/>
    <w:rsid w:val="00D35D48"/>
    <w:rsid w:val="00D40D7C"/>
    <w:rsid w:val="00D41034"/>
    <w:rsid w:val="00D4223D"/>
    <w:rsid w:val="00D425C4"/>
    <w:rsid w:val="00D42AB4"/>
    <w:rsid w:val="00D42D7D"/>
    <w:rsid w:val="00D42E7B"/>
    <w:rsid w:val="00D4394A"/>
    <w:rsid w:val="00D44911"/>
    <w:rsid w:val="00D453A5"/>
    <w:rsid w:val="00D47D80"/>
    <w:rsid w:val="00D47E7D"/>
    <w:rsid w:val="00D50CE3"/>
    <w:rsid w:val="00D52B1D"/>
    <w:rsid w:val="00D52B92"/>
    <w:rsid w:val="00D538AB"/>
    <w:rsid w:val="00D53F9D"/>
    <w:rsid w:val="00D54457"/>
    <w:rsid w:val="00D550D2"/>
    <w:rsid w:val="00D57F85"/>
    <w:rsid w:val="00D609AA"/>
    <w:rsid w:val="00D60DC9"/>
    <w:rsid w:val="00D6347A"/>
    <w:rsid w:val="00D653E2"/>
    <w:rsid w:val="00D661E9"/>
    <w:rsid w:val="00D66AFC"/>
    <w:rsid w:val="00D67B19"/>
    <w:rsid w:val="00D67DF0"/>
    <w:rsid w:val="00D7027F"/>
    <w:rsid w:val="00D710FE"/>
    <w:rsid w:val="00D7170A"/>
    <w:rsid w:val="00D71D53"/>
    <w:rsid w:val="00D727B0"/>
    <w:rsid w:val="00D73418"/>
    <w:rsid w:val="00D734EC"/>
    <w:rsid w:val="00D738D6"/>
    <w:rsid w:val="00D7431A"/>
    <w:rsid w:val="00D7482B"/>
    <w:rsid w:val="00D755EB"/>
    <w:rsid w:val="00D7586A"/>
    <w:rsid w:val="00D75CAC"/>
    <w:rsid w:val="00D76C47"/>
    <w:rsid w:val="00D803CC"/>
    <w:rsid w:val="00D81AE4"/>
    <w:rsid w:val="00D81C1B"/>
    <w:rsid w:val="00D826FE"/>
    <w:rsid w:val="00D83268"/>
    <w:rsid w:val="00D858AC"/>
    <w:rsid w:val="00D86AF2"/>
    <w:rsid w:val="00D87649"/>
    <w:rsid w:val="00D87E00"/>
    <w:rsid w:val="00D9134D"/>
    <w:rsid w:val="00D9182D"/>
    <w:rsid w:val="00D929A9"/>
    <w:rsid w:val="00D92DB6"/>
    <w:rsid w:val="00D950B0"/>
    <w:rsid w:val="00D95A30"/>
    <w:rsid w:val="00D974A3"/>
    <w:rsid w:val="00DA3D9A"/>
    <w:rsid w:val="00DA3F42"/>
    <w:rsid w:val="00DA62A8"/>
    <w:rsid w:val="00DA7A03"/>
    <w:rsid w:val="00DB037A"/>
    <w:rsid w:val="00DB03FD"/>
    <w:rsid w:val="00DB0A3B"/>
    <w:rsid w:val="00DB0CE0"/>
    <w:rsid w:val="00DB0D80"/>
    <w:rsid w:val="00DB1298"/>
    <w:rsid w:val="00DB1418"/>
    <w:rsid w:val="00DB1818"/>
    <w:rsid w:val="00DB2482"/>
    <w:rsid w:val="00DB3580"/>
    <w:rsid w:val="00DB4D89"/>
    <w:rsid w:val="00DB62FE"/>
    <w:rsid w:val="00DB675E"/>
    <w:rsid w:val="00DC0148"/>
    <w:rsid w:val="00DC0869"/>
    <w:rsid w:val="00DC0A26"/>
    <w:rsid w:val="00DC0DC7"/>
    <w:rsid w:val="00DC14D4"/>
    <w:rsid w:val="00DC309B"/>
    <w:rsid w:val="00DC41CF"/>
    <w:rsid w:val="00DC4BCB"/>
    <w:rsid w:val="00DC4DA2"/>
    <w:rsid w:val="00DC5085"/>
    <w:rsid w:val="00DC538E"/>
    <w:rsid w:val="00DC53DE"/>
    <w:rsid w:val="00DC643C"/>
    <w:rsid w:val="00DC666B"/>
    <w:rsid w:val="00DC697E"/>
    <w:rsid w:val="00DC7DB2"/>
    <w:rsid w:val="00DD0814"/>
    <w:rsid w:val="00DD11DC"/>
    <w:rsid w:val="00DD40F3"/>
    <w:rsid w:val="00DD416B"/>
    <w:rsid w:val="00DD4287"/>
    <w:rsid w:val="00DD6161"/>
    <w:rsid w:val="00DD727B"/>
    <w:rsid w:val="00DD769E"/>
    <w:rsid w:val="00DE065F"/>
    <w:rsid w:val="00DE1DC4"/>
    <w:rsid w:val="00DE382E"/>
    <w:rsid w:val="00DE41FF"/>
    <w:rsid w:val="00DE6121"/>
    <w:rsid w:val="00DE6A96"/>
    <w:rsid w:val="00DE7096"/>
    <w:rsid w:val="00DE7BD2"/>
    <w:rsid w:val="00DF13AB"/>
    <w:rsid w:val="00DF1FBA"/>
    <w:rsid w:val="00DF2B1F"/>
    <w:rsid w:val="00DF422E"/>
    <w:rsid w:val="00DF46E1"/>
    <w:rsid w:val="00DF4EC0"/>
    <w:rsid w:val="00DF4ED6"/>
    <w:rsid w:val="00DF5015"/>
    <w:rsid w:val="00DF6111"/>
    <w:rsid w:val="00DF6245"/>
    <w:rsid w:val="00DF62CD"/>
    <w:rsid w:val="00DF66FF"/>
    <w:rsid w:val="00DF72CB"/>
    <w:rsid w:val="00E00E0E"/>
    <w:rsid w:val="00E028A7"/>
    <w:rsid w:val="00E02BBF"/>
    <w:rsid w:val="00E03491"/>
    <w:rsid w:val="00E03601"/>
    <w:rsid w:val="00E06188"/>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2654"/>
    <w:rsid w:val="00E22B30"/>
    <w:rsid w:val="00E235D2"/>
    <w:rsid w:val="00E249CB"/>
    <w:rsid w:val="00E24FD6"/>
    <w:rsid w:val="00E26218"/>
    <w:rsid w:val="00E26D54"/>
    <w:rsid w:val="00E30F96"/>
    <w:rsid w:val="00E3101C"/>
    <w:rsid w:val="00E318B8"/>
    <w:rsid w:val="00E32291"/>
    <w:rsid w:val="00E3280C"/>
    <w:rsid w:val="00E34FC6"/>
    <w:rsid w:val="00E359A5"/>
    <w:rsid w:val="00E400C8"/>
    <w:rsid w:val="00E42066"/>
    <w:rsid w:val="00E42E44"/>
    <w:rsid w:val="00E430D4"/>
    <w:rsid w:val="00E431E0"/>
    <w:rsid w:val="00E438CF"/>
    <w:rsid w:val="00E43BA9"/>
    <w:rsid w:val="00E43CA6"/>
    <w:rsid w:val="00E43CD2"/>
    <w:rsid w:val="00E446C0"/>
    <w:rsid w:val="00E446F5"/>
    <w:rsid w:val="00E44D45"/>
    <w:rsid w:val="00E44F8F"/>
    <w:rsid w:val="00E45B5D"/>
    <w:rsid w:val="00E474B0"/>
    <w:rsid w:val="00E50BF0"/>
    <w:rsid w:val="00E55A6C"/>
    <w:rsid w:val="00E55DD5"/>
    <w:rsid w:val="00E5605E"/>
    <w:rsid w:val="00E57431"/>
    <w:rsid w:val="00E6048B"/>
    <w:rsid w:val="00E62609"/>
    <w:rsid w:val="00E647FA"/>
    <w:rsid w:val="00E65C15"/>
    <w:rsid w:val="00E666CB"/>
    <w:rsid w:val="00E70A49"/>
    <w:rsid w:val="00E710C5"/>
    <w:rsid w:val="00E715D4"/>
    <w:rsid w:val="00E71ABE"/>
    <w:rsid w:val="00E721F6"/>
    <w:rsid w:val="00E72C26"/>
    <w:rsid w:val="00E73668"/>
    <w:rsid w:val="00E7367D"/>
    <w:rsid w:val="00E7444D"/>
    <w:rsid w:val="00E75346"/>
    <w:rsid w:val="00E756CC"/>
    <w:rsid w:val="00E75B73"/>
    <w:rsid w:val="00E76BB9"/>
    <w:rsid w:val="00E77645"/>
    <w:rsid w:val="00E778FF"/>
    <w:rsid w:val="00E8047D"/>
    <w:rsid w:val="00E8277A"/>
    <w:rsid w:val="00E82C01"/>
    <w:rsid w:val="00E82EE5"/>
    <w:rsid w:val="00E83942"/>
    <w:rsid w:val="00E83B2E"/>
    <w:rsid w:val="00E84DFE"/>
    <w:rsid w:val="00E8502E"/>
    <w:rsid w:val="00E85ABC"/>
    <w:rsid w:val="00E861F5"/>
    <w:rsid w:val="00E868FD"/>
    <w:rsid w:val="00E87171"/>
    <w:rsid w:val="00E9095F"/>
    <w:rsid w:val="00E90B98"/>
    <w:rsid w:val="00E91092"/>
    <w:rsid w:val="00E9299F"/>
    <w:rsid w:val="00E93957"/>
    <w:rsid w:val="00E93B0B"/>
    <w:rsid w:val="00E96C28"/>
    <w:rsid w:val="00E97B4A"/>
    <w:rsid w:val="00E97BA9"/>
    <w:rsid w:val="00EA24E4"/>
    <w:rsid w:val="00EA4440"/>
    <w:rsid w:val="00EA4B58"/>
    <w:rsid w:val="00EA51C9"/>
    <w:rsid w:val="00EA59F6"/>
    <w:rsid w:val="00EA6711"/>
    <w:rsid w:val="00EA7444"/>
    <w:rsid w:val="00EA797A"/>
    <w:rsid w:val="00EB145B"/>
    <w:rsid w:val="00EB3931"/>
    <w:rsid w:val="00EB3B93"/>
    <w:rsid w:val="00EB3CDA"/>
    <w:rsid w:val="00EB3DFD"/>
    <w:rsid w:val="00EB4A11"/>
    <w:rsid w:val="00EB4DC8"/>
    <w:rsid w:val="00EB58E5"/>
    <w:rsid w:val="00EB7F9A"/>
    <w:rsid w:val="00EC0791"/>
    <w:rsid w:val="00EC0A85"/>
    <w:rsid w:val="00EC123A"/>
    <w:rsid w:val="00EC2A74"/>
    <w:rsid w:val="00EC2B09"/>
    <w:rsid w:val="00EC3C08"/>
    <w:rsid w:val="00EC431C"/>
    <w:rsid w:val="00EC4A25"/>
    <w:rsid w:val="00EC4A30"/>
    <w:rsid w:val="00EC58D9"/>
    <w:rsid w:val="00EC66BD"/>
    <w:rsid w:val="00EC6C25"/>
    <w:rsid w:val="00EC6EAE"/>
    <w:rsid w:val="00ED01FA"/>
    <w:rsid w:val="00ED20DA"/>
    <w:rsid w:val="00ED2FD5"/>
    <w:rsid w:val="00ED330A"/>
    <w:rsid w:val="00ED331E"/>
    <w:rsid w:val="00ED39EB"/>
    <w:rsid w:val="00ED531B"/>
    <w:rsid w:val="00ED71E2"/>
    <w:rsid w:val="00ED77F3"/>
    <w:rsid w:val="00EE0A0A"/>
    <w:rsid w:val="00EE0CB9"/>
    <w:rsid w:val="00EE1ADF"/>
    <w:rsid w:val="00EE1DDD"/>
    <w:rsid w:val="00EE1E45"/>
    <w:rsid w:val="00EE1F6A"/>
    <w:rsid w:val="00EE2CEC"/>
    <w:rsid w:val="00EE3671"/>
    <w:rsid w:val="00EE403F"/>
    <w:rsid w:val="00EE4A1F"/>
    <w:rsid w:val="00EE5182"/>
    <w:rsid w:val="00EE62D7"/>
    <w:rsid w:val="00EE6437"/>
    <w:rsid w:val="00EE793D"/>
    <w:rsid w:val="00EF0038"/>
    <w:rsid w:val="00EF03F4"/>
    <w:rsid w:val="00EF052A"/>
    <w:rsid w:val="00EF0976"/>
    <w:rsid w:val="00EF2402"/>
    <w:rsid w:val="00EF2FFD"/>
    <w:rsid w:val="00EF3754"/>
    <w:rsid w:val="00EF3D5C"/>
    <w:rsid w:val="00EF570A"/>
    <w:rsid w:val="00EF6396"/>
    <w:rsid w:val="00EF71A0"/>
    <w:rsid w:val="00F01F13"/>
    <w:rsid w:val="00F02192"/>
    <w:rsid w:val="00F025A2"/>
    <w:rsid w:val="00F027A4"/>
    <w:rsid w:val="00F035C1"/>
    <w:rsid w:val="00F038B0"/>
    <w:rsid w:val="00F04712"/>
    <w:rsid w:val="00F04BFD"/>
    <w:rsid w:val="00F0570D"/>
    <w:rsid w:val="00F05B5C"/>
    <w:rsid w:val="00F05E90"/>
    <w:rsid w:val="00F06BA8"/>
    <w:rsid w:val="00F10161"/>
    <w:rsid w:val="00F10308"/>
    <w:rsid w:val="00F103E6"/>
    <w:rsid w:val="00F104D9"/>
    <w:rsid w:val="00F1064C"/>
    <w:rsid w:val="00F10A04"/>
    <w:rsid w:val="00F12DFB"/>
    <w:rsid w:val="00F12F2D"/>
    <w:rsid w:val="00F14C5F"/>
    <w:rsid w:val="00F1595E"/>
    <w:rsid w:val="00F15D13"/>
    <w:rsid w:val="00F1741A"/>
    <w:rsid w:val="00F200E3"/>
    <w:rsid w:val="00F22311"/>
    <w:rsid w:val="00F22DE4"/>
    <w:rsid w:val="00F22EC7"/>
    <w:rsid w:val="00F23882"/>
    <w:rsid w:val="00F24EA0"/>
    <w:rsid w:val="00F2554E"/>
    <w:rsid w:val="00F2690D"/>
    <w:rsid w:val="00F2738F"/>
    <w:rsid w:val="00F27E38"/>
    <w:rsid w:val="00F3008E"/>
    <w:rsid w:val="00F32205"/>
    <w:rsid w:val="00F34AB8"/>
    <w:rsid w:val="00F3636F"/>
    <w:rsid w:val="00F36A8D"/>
    <w:rsid w:val="00F372A1"/>
    <w:rsid w:val="00F376E4"/>
    <w:rsid w:val="00F40581"/>
    <w:rsid w:val="00F42287"/>
    <w:rsid w:val="00F43520"/>
    <w:rsid w:val="00F43EF5"/>
    <w:rsid w:val="00F45366"/>
    <w:rsid w:val="00F46150"/>
    <w:rsid w:val="00F465B7"/>
    <w:rsid w:val="00F47487"/>
    <w:rsid w:val="00F47C47"/>
    <w:rsid w:val="00F47DD5"/>
    <w:rsid w:val="00F47F16"/>
    <w:rsid w:val="00F50537"/>
    <w:rsid w:val="00F53F12"/>
    <w:rsid w:val="00F56869"/>
    <w:rsid w:val="00F57E54"/>
    <w:rsid w:val="00F608F4"/>
    <w:rsid w:val="00F62996"/>
    <w:rsid w:val="00F653B8"/>
    <w:rsid w:val="00F653C0"/>
    <w:rsid w:val="00F66ECF"/>
    <w:rsid w:val="00F7042F"/>
    <w:rsid w:val="00F7115E"/>
    <w:rsid w:val="00F715F5"/>
    <w:rsid w:val="00F718B2"/>
    <w:rsid w:val="00F71AE2"/>
    <w:rsid w:val="00F72C87"/>
    <w:rsid w:val="00F72F20"/>
    <w:rsid w:val="00F7383F"/>
    <w:rsid w:val="00F7484B"/>
    <w:rsid w:val="00F748D5"/>
    <w:rsid w:val="00F749ED"/>
    <w:rsid w:val="00F74E52"/>
    <w:rsid w:val="00F765FF"/>
    <w:rsid w:val="00F76D08"/>
    <w:rsid w:val="00F80537"/>
    <w:rsid w:val="00F806BF"/>
    <w:rsid w:val="00F80CC4"/>
    <w:rsid w:val="00F8331E"/>
    <w:rsid w:val="00F8372E"/>
    <w:rsid w:val="00F865A7"/>
    <w:rsid w:val="00F86EF6"/>
    <w:rsid w:val="00F8700E"/>
    <w:rsid w:val="00F912C8"/>
    <w:rsid w:val="00F91B74"/>
    <w:rsid w:val="00F91BC6"/>
    <w:rsid w:val="00F91D32"/>
    <w:rsid w:val="00F93325"/>
    <w:rsid w:val="00F94015"/>
    <w:rsid w:val="00F9414D"/>
    <w:rsid w:val="00F943C4"/>
    <w:rsid w:val="00F948C8"/>
    <w:rsid w:val="00F96618"/>
    <w:rsid w:val="00F97886"/>
    <w:rsid w:val="00F97B5E"/>
    <w:rsid w:val="00F97D7B"/>
    <w:rsid w:val="00FA1093"/>
    <w:rsid w:val="00FA1266"/>
    <w:rsid w:val="00FA1AB4"/>
    <w:rsid w:val="00FA284E"/>
    <w:rsid w:val="00FA366D"/>
    <w:rsid w:val="00FA5301"/>
    <w:rsid w:val="00FA69F0"/>
    <w:rsid w:val="00FB0478"/>
    <w:rsid w:val="00FB0BD1"/>
    <w:rsid w:val="00FB0DE5"/>
    <w:rsid w:val="00FB0E62"/>
    <w:rsid w:val="00FB192F"/>
    <w:rsid w:val="00FB2ED9"/>
    <w:rsid w:val="00FB4B85"/>
    <w:rsid w:val="00FC1192"/>
    <w:rsid w:val="00FC1365"/>
    <w:rsid w:val="00FC1863"/>
    <w:rsid w:val="00FC1B8E"/>
    <w:rsid w:val="00FC1C6A"/>
    <w:rsid w:val="00FC293C"/>
    <w:rsid w:val="00FC3851"/>
    <w:rsid w:val="00FC3CCF"/>
    <w:rsid w:val="00FC5CF8"/>
    <w:rsid w:val="00FC6B31"/>
    <w:rsid w:val="00FC76C0"/>
    <w:rsid w:val="00FD0468"/>
    <w:rsid w:val="00FD15C1"/>
    <w:rsid w:val="00FD2B7E"/>
    <w:rsid w:val="00FD2D92"/>
    <w:rsid w:val="00FD30AA"/>
    <w:rsid w:val="00FD3708"/>
    <w:rsid w:val="00FD3F98"/>
    <w:rsid w:val="00FD4E59"/>
    <w:rsid w:val="00FD5571"/>
    <w:rsid w:val="00FE01B4"/>
    <w:rsid w:val="00FE2125"/>
    <w:rsid w:val="00FE4475"/>
    <w:rsid w:val="00FE44EB"/>
    <w:rsid w:val="00FE552C"/>
    <w:rsid w:val="00FE5A2B"/>
    <w:rsid w:val="00FE5F6D"/>
    <w:rsid w:val="00FF1953"/>
    <w:rsid w:val="00FF3150"/>
    <w:rsid w:val="00FF40E1"/>
    <w:rsid w:val="00FF4E01"/>
    <w:rsid w:val="00FF5E3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basedOn w:val="Heading3"/>
    <w:next w:val="Normal"/>
    <w:link w:val="Heading4Char"/>
    <w:qFormat/>
    <w:rsid w:val="00760004"/>
    <w:pPr>
      <w:ind w:left="1418" w:hanging="1418"/>
      <w:outlineLvl w:val="3"/>
    </w:pPr>
    <w:rPr>
      <w:sz w:val="24"/>
    </w:rPr>
  </w:style>
  <w:style w:type="paragraph" w:styleId="Heading5">
    <w:name w:val="heading 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uiPriority w:val="99"/>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uiPriority w:val="99"/>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styleId="UnresolvedMention">
    <w:name w:val="Unresolved Mention"/>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rsid w:val="00610327"/>
    <w:pPr>
      <w:widowControl w:val="0"/>
      <w:spacing w:after="0"/>
    </w:pPr>
    <w:rPr>
      <w:b/>
      <w:sz w:val="22"/>
      <w:lang w:eastAsia="x-none"/>
    </w:rPr>
  </w:style>
  <w:style w:type="character" w:customStyle="1" w:styleId="BodyText3Char">
    <w:name w:val="Body Text 3 Char"/>
    <w:basedOn w:val="DefaultParagraphFont"/>
    <w:link w:val="BodyText3"/>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rsid w:val="00610327"/>
    <w:pPr>
      <w:widowControl w:val="0"/>
      <w:spacing w:after="120"/>
    </w:pPr>
    <w:rPr>
      <w:lang w:eastAsia="x-none"/>
    </w:rPr>
  </w:style>
  <w:style w:type="character" w:customStyle="1" w:styleId="BodyTextChar">
    <w:name w:val="Body Text Char"/>
    <w:basedOn w:val="DefaultParagraphFont"/>
    <w:link w:val="BodyText"/>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link w:val="Heading1"/>
    <w:rsid w:val="00610327"/>
    <w:rPr>
      <w:rFonts w:ascii="Arial" w:hAnsi="Arial"/>
      <w:sz w:val="36"/>
      <w:lang w:val="en-GB"/>
    </w:rPr>
  </w:style>
  <w:style w:type="character" w:customStyle="1" w:styleId="Heading4Char">
    <w:name w:val="Heading 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rsid w:val="00610327"/>
    <w:rPr>
      <w:rFonts w:ascii="Arial" w:hAnsi="Arial"/>
      <w:b/>
      <w:sz w:val="40"/>
      <w:lang w:val="x-none" w:eastAsia="x-none"/>
    </w:rPr>
  </w:style>
  <w:style w:type="paragraph" w:styleId="Subtitle">
    <w:name w:val="Subtitle"/>
    <w:basedOn w:val="Normal"/>
    <w:next w:val="Normal"/>
    <w:link w:val="SubtitleChar"/>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rsid w:val="00610327"/>
    <w:rPr>
      <w:rFonts w:ascii="Calibri Light" w:hAnsi="Calibri Light"/>
      <w:i/>
      <w:iCs/>
      <w:color w:val="5B9BD5"/>
      <w:spacing w:val="15"/>
      <w:szCs w:val="24"/>
      <w:lang w:val="x-none" w:eastAsia="x-none"/>
    </w:rPr>
  </w:style>
  <w:style w:type="character" w:styleId="Emphasis">
    <w:name w:val="Emphasis"/>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uiPriority w:val="99"/>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38"/>
      </w:numPr>
      <w:tabs>
        <w:tab w:val="left" w:pos="720"/>
      </w:tabs>
      <w:spacing w:after="0"/>
    </w:pPr>
    <w:rPr>
      <w:rFonts w:ascii="Arial" w:hAnsi="Arial"/>
      <w:sz w:val="18"/>
    </w:rPr>
  </w:style>
  <w:style w:type="paragraph" w:customStyle="1" w:styleId="TB2">
    <w:name w:val="TB2"/>
    <w:basedOn w:val="Normal"/>
    <w:qFormat/>
    <w:rsid w:val="00455D97"/>
    <w:pPr>
      <w:keepNext/>
      <w:keepLines/>
      <w:numPr>
        <w:numId w:val="39"/>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11.vsdx"/><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5.vsdx"/><Relationship Id="rId50" Type="http://schemas.openxmlformats.org/officeDocument/2006/relationships/image" Target="media/image20.emf"/><Relationship Id="rId55" Type="http://schemas.openxmlformats.org/officeDocument/2006/relationships/package" Target="embeddings/Microsoft_Visio_Drawing19.vsdx"/><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Drawing6.vsdx"/><Relationship Id="rId41" Type="http://schemas.openxmlformats.org/officeDocument/2006/relationships/package" Target="embeddings/Microsoft_Visio_Drawing12.vsdx"/><Relationship Id="rId54"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0.vsdx"/><Relationship Id="rId40" Type="http://schemas.openxmlformats.org/officeDocument/2006/relationships/image" Target="media/image15.emf"/><Relationship Id="rId45" Type="http://schemas.openxmlformats.org/officeDocument/2006/relationships/package" Target="embeddings/Microsoft_Visio_Drawing14.vsdx"/><Relationship Id="rId53" Type="http://schemas.openxmlformats.org/officeDocument/2006/relationships/package" Target="embeddings/Microsoft_Visio_Drawing18.vsdx"/><Relationship Id="rId58"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hyperlink" Target="https://www.iana.org/assignments/sip-parameters/sip-parameters.xhtml" TargetMode="Externa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61"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package" Target="embeddings/Microsoft_Visio_Drawing7.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9.emf"/><Relationship Id="rId56" Type="http://schemas.openxmlformats.org/officeDocument/2006/relationships/image" Target="media/image23.emf"/><Relationship Id="rId8" Type="http://schemas.openxmlformats.org/officeDocument/2006/relationships/settings" Target="settings.xml"/><Relationship Id="rId51" Type="http://schemas.openxmlformats.org/officeDocument/2006/relationships/package" Target="embeddings/Microsoft_Visio_Drawing17.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EC2AF5D-4A0B-4FF8-B1C6-688D46D11C5B}">
  <ds:schemaRefs>
    <ds:schemaRef ds:uri="http://schemas.openxmlformats.org/officeDocument/2006/bibliography"/>
  </ds:schemaRefs>
</ds:datastoreItem>
</file>

<file path=customXml/itemProps2.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949</TotalTime>
  <Pages>46</Pages>
  <Words>125561</Words>
  <Characters>715704</Characters>
  <Application>Microsoft Office Word</Application>
  <DocSecurity>0</DocSecurity>
  <Lines>5964</Lines>
  <Paragraphs>1679</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839586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699</cp:revision>
  <cp:lastPrinted>2018-08-16T06:18:00Z</cp:lastPrinted>
  <dcterms:created xsi:type="dcterms:W3CDTF">2021-03-06T16:13:00Z</dcterms:created>
  <dcterms:modified xsi:type="dcterms:W3CDTF">2021-12-23T13:01:00Z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